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853" w:rsidRPr="007D1884" w:rsidRDefault="00D01853" w:rsidP="00D01853">
      <w:pPr>
        <w:spacing w:line="360" w:lineRule="auto"/>
        <w:rPr>
          <w:rFonts w:hint="eastAsia"/>
          <w:szCs w:val="21"/>
        </w:rPr>
      </w:pPr>
      <w:r w:rsidRPr="007D1884">
        <w:rPr>
          <w:rFonts w:ascii="宋体" w:hAnsi="宋体" w:hint="eastAsia"/>
          <w:b/>
          <w:szCs w:val="21"/>
        </w:rPr>
        <w:t>21．</w:t>
      </w:r>
      <w:r w:rsidRPr="007D1884">
        <w:rPr>
          <w:rFonts w:hint="eastAsia"/>
          <w:b/>
          <w:bCs/>
          <w:szCs w:val="21"/>
        </w:rPr>
        <w:t>（</w:t>
      </w:r>
      <w:r w:rsidRPr="007D1884">
        <w:rPr>
          <w:b/>
          <w:bCs/>
          <w:szCs w:val="21"/>
        </w:rPr>
        <w:t xml:space="preserve">2010 </w:t>
      </w:r>
      <w:r w:rsidRPr="007D1884">
        <w:rPr>
          <w:rFonts w:hint="eastAsia"/>
          <w:b/>
          <w:bCs/>
          <w:szCs w:val="21"/>
        </w:rPr>
        <w:t>重庆）</w:t>
      </w:r>
      <w:r w:rsidRPr="007D1884">
        <w:rPr>
          <w:szCs w:val="21"/>
        </w:rPr>
        <w:t>在</w:t>
      </w:r>
      <w:r w:rsidRPr="007D1884">
        <w:rPr>
          <w:rFonts w:hint="eastAsia"/>
          <w:szCs w:val="21"/>
        </w:rPr>
        <w:t>“</w:t>
      </w:r>
      <w:r w:rsidRPr="007D1884">
        <w:rPr>
          <w:szCs w:val="21"/>
        </w:rPr>
        <w:t>传箴言</w:t>
      </w:r>
      <w:r w:rsidRPr="007D1884">
        <w:rPr>
          <w:rFonts w:hint="eastAsia"/>
          <w:szCs w:val="21"/>
        </w:rPr>
        <w:t>”</w:t>
      </w:r>
      <w:r w:rsidRPr="007D1884">
        <w:rPr>
          <w:szCs w:val="21"/>
        </w:rPr>
        <w:t>活动中，某班团支部对该班</w:t>
      </w:r>
      <w:r w:rsidRPr="007D1884">
        <w:rPr>
          <w:rFonts w:hint="eastAsia"/>
          <w:szCs w:val="21"/>
        </w:rPr>
        <w:t>全体</w:t>
      </w:r>
      <w:r w:rsidRPr="007D1884">
        <w:rPr>
          <w:szCs w:val="21"/>
        </w:rPr>
        <w:t>团员在一个月内所发箴言条数的情况进行了统计，并制成了</w:t>
      </w:r>
      <w:r w:rsidRPr="007D1884">
        <w:rPr>
          <w:rFonts w:hint="eastAsia"/>
          <w:szCs w:val="21"/>
        </w:rPr>
        <w:t>如下</w:t>
      </w:r>
      <w:r w:rsidRPr="007D1884">
        <w:rPr>
          <w:szCs w:val="21"/>
        </w:rPr>
        <w:t>两幅不完整的统计图：</w:t>
      </w:r>
    </w:p>
    <w:p w:rsidR="00D01853" w:rsidRPr="007D1884" w:rsidRDefault="00D01853" w:rsidP="00D01853">
      <w:pPr>
        <w:spacing w:line="360" w:lineRule="auto"/>
        <w:ind w:leftChars="150" w:left="540" w:hangingChars="107" w:hanging="225"/>
        <w:rPr>
          <w:szCs w:val="21"/>
        </w:rPr>
      </w:pPr>
      <w:r w:rsidRPr="007D1884">
        <w:rPr>
          <w:noProof/>
          <w:szCs w:val="21"/>
        </w:rPr>
      </w:r>
      <w:r w:rsidRPr="007D1884">
        <w:rPr>
          <w:szCs w:val="21"/>
        </w:rPr>
        <w:pict>
          <v:group id="_x0000_s2227" style="width:413.5pt;height:189.9pt;mso-position-horizontal-relative:char;mso-position-vertical-relative:line" coordorigin="1843,2208" coordsize="8270,3798">
            <v:group id="_x0000_s2228" editas="canvas" style="position:absolute;left:5793;top:2208;width:4125;height:2967" coordorigin="-135,465" coordsize="4125,29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29" type="#_x0000_t75" style="position:absolute;left:-135;top:465;width:4125;height:2967" o:preferrelative="f">
                <v:fill o:detectmouseclick="t"/>
                <v:path o:extrusionok="t" o:connecttype="none"/>
                <o:lock v:ext="edit" text="t"/>
              </v:shape>
              <v:shapetype id="_x0000_t202" coordsize="21600,21600" o:spt="202" path="m,l,21600r21600,l21600,xe">
                <v:stroke joinstyle="miter"/>
                <v:path gradientshapeok="t" o:connecttype="rect"/>
              </v:shapetype>
              <v:shape id="_x0000_s2230" type="#_x0000_t202" style="position:absolute;left:300;top:2964;width:720;height:468" filled="f" stroked="f">
                <v:textbox style="mso-next-textbox:#_x0000_s2230">
                  <w:txbxContent>
                    <w:p w:rsidR="00D01853" w:rsidRPr="0017474A" w:rsidRDefault="00D01853" w:rsidP="00D01853">
                      <w:r w:rsidRPr="002334CE">
                        <w:t>1</w:t>
                      </w:r>
                      <w:r w:rsidRPr="0017474A">
                        <w:rPr>
                          <w:rFonts w:hAnsi="宋体"/>
                        </w:rPr>
                        <w:t>条</w:t>
                      </w:r>
                    </w:p>
                  </w:txbxContent>
                </v:textbox>
              </v:shape>
              <v:shape id="_x0000_s2231" type="#_x0000_t202" style="position:absolute;left:870;top:2949;width:720;height:468" filled="f" stroked="f">
                <v:textbox style="mso-next-textbox:#_x0000_s2231">
                  <w:txbxContent>
                    <w:p w:rsidR="00D01853" w:rsidRPr="002334CE" w:rsidRDefault="00D01853" w:rsidP="00D01853">
                      <w:r w:rsidRPr="002334CE">
                        <w:t>2</w:t>
                      </w:r>
                      <w:r w:rsidRPr="002334CE">
                        <w:t>条</w:t>
                      </w:r>
                    </w:p>
                  </w:txbxContent>
                </v:textbox>
              </v:shape>
              <v:shape id="_x0000_s2232" type="#_x0000_t202" style="position:absolute;left:1485;top:2949;width:720;height:468" filled="f" stroked="f">
                <v:textbox style="mso-next-textbox:#_x0000_s2232">
                  <w:txbxContent>
                    <w:p w:rsidR="00D01853" w:rsidRPr="0017474A" w:rsidRDefault="00D01853" w:rsidP="00D01853">
                      <w:r w:rsidRPr="002334CE">
                        <w:t>3</w:t>
                      </w:r>
                      <w:r w:rsidRPr="0017474A">
                        <w:rPr>
                          <w:rFonts w:hAnsi="宋体"/>
                        </w:rPr>
                        <w:t>条</w:t>
                      </w:r>
                    </w:p>
                  </w:txbxContent>
                </v:textbox>
              </v:shape>
              <v:shape id="_x0000_s2233" type="#_x0000_t202" style="position:absolute;left:2070;top:2964;width:720;height:468" filled="f" stroked="f">
                <v:textbox style="mso-next-textbox:#_x0000_s2233">
                  <w:txbxContent>
                    <w:p w:rsidR="00D01853" w:rsidRPr="002334CE" w:rsidRDefault="00D01853" w:rsidP="00D01853">
                      <w:r w:rsidRPr="002334CE">
                        <w:t>4</w:t>
                      </w:r>
                      <w:r w:rsidRPr="002334CE">
                        <w:t>条</w:t>
                      </w:r>
                    </w:p>
                  </w:txbxContent>
                </v:textbox>
              </v:shape>
              <v:shape id="_x0000_s2234" type="#_x0000_t202" style="position:absolute;left:2610;top:2964;width:720;height:468" filled="f" stroked="f">
                <v:textbox style="mso-next-textbox:#_x0000_s2234">
                  <w:txbxContent>
                    <w:p w:rsidR="00D01853" w:rsidRPr="002334CE" w:rsidRDefault="00D01853" w:rsidP="00D01853">
                      <w:r w:rsidRPr="002334CE">
                        <w:t>5</w:t>
                      </w:r>
                      <w:r w:rsidRPr="002334CE">
                        <w:t>条</w:t>
                      </w:r>
                    </w:p>
                  </w:txbxContent>
                </v:textbox>
              </v:shape>
              <v:shape id="_x0000_s2235" type="#_x0000_t202" style="position:absolute;left:3270;top:2790;width:720;height:468" filled="f" stroked="f">
                <v:textbox style="mso-next-textbox:#_x0000_s2235">
                  <w:txbxContent>
                    <w:p w:rsidR="00D01853" w:rsidRPr="0017474A" w:rsidRDefault="00D01853" w:rsidP="00D01853">
                      <w:r>
                        <w:rPr>
                          <w:rFonts w:hint="eastAsia"/>
                        </w:rPr>
                        <w:t>条数</w:t>
                      </w:r>
                    </w:p>
                  </w:txbxContent>
                </v:textbox>
              </v:shape>
              <v:shape id="_x0000_s2236" type="#_x0000_t202" style="position:absolute;left:120;top:465;width:720;height:468" filled="f" stroked="f">
                <v:textbox style="mso-next-textbox:#_x0000_s2236">
                  <w:txbxContent>
                    <w:p w:rsidR="00D01853" w:rsidRPr="0017474A" w:rsidRDefault="00D01853" w:rsidP="00D01853">
                      <w:r>
                        <w:rPr>
                          <w:rFonts w:hint="eastAsia"/>
                        </w:rPr>
                        <w:t>人数</w:t>
                      </w:r>
                    </w:p>
                  </w:txbxContent>
                </v:textbox>
              </v:shape>
              <v:shape id="_x0000_s2237" type="#_x0000_t202" style="position:absolute;left:-135;top:2379;width:375;height:468" filled="f" stroked="f">
                <v:textbox style="mso-next-textbox:#_x0000_s2237">
                  <w:txbxContent>
                    <w:p w:rsidR="00D01853" w:rsidRPr="001E4C2E" w:rsidRDefault="00D01853" w:rsidP="00D01853">
                      <w:r w:rsidRPr="001E4C2E">
                        <w:t>1</w:t>
                      </w:r>
                    </w:p>
                  </w:txbxContent>
                </v:textbox>
              </v:shape>
              <v:shape id="_x0000_s2238" type="#_x0000_t202" style="position:absolute;left:-135;top:1929;width:375;height:468" filled="f" stroked="f">
                <v:textbox style="mso-next-textbox:#_x0000_s2238">
                  <w:txbxContent>
                    <w:p w:rsidR="00D01853" w:rsidRPr="001E4C2E" w:rsidRDefault="00D01853" w:rsidP="00D01853">
                      <w:r w:rsidRPr="001E4C2E">
                        <w:t>2</w:t>
                      </w:r>
                    </w:p>
                  </w:txbxContent>
                </v:textbox>
              </v:shape>
              <v:shape id="_x0000_s2239" type="#_x0000_t202" style="position:absolute;left:-135;top:1542;width:375;height:468" filled="f" stroked="f">
                <v:textbox style="mso-next-textbox:#_x0000_s2239">
                  <w:txbxContent>
                    <w:p w:rsidR="00D01853" w:rsidRPr="001E4C2E" w:rsidRDefault="00D01853" w:rsidP="00D01853">
                      <w:r w:rsidRPr="001E4C2E">
                        <w:t>3</w:t>
                      </w:r>
                    </w:p>
                  </w:txbxContent>
                </v:textbox>
              </v:shape>
              <v:shape id="_x0000_s2240" type="#_x0000_t202" style="position:absolute;left:-120;top:1224;width:375;height:468" filled="f" stroked="f">
                <v:textbox style="mso-next-textbox:#_x0000_s2240">
                  <w:txbxContent>
                    <w:p w:rsidR="00D01853" w:rsidRPr="001E4C2E" w:rsidRDefault="00D01853" w:rsidP="00D01853">
                      <w:r w:rsidRPr="001E4C2E">
                        <w:t>4</w:t>
                      </w:r>
                    </w:p>
                  </w:txbxContent>
                </v:textbox>
              </v:shape>
              <v:shape id="_x0000_s2241" type="#_x0000_t202" style="position:absolute;left:-135;top:858;width:375;height:468" filled="f" stroked="f">
                <v:textbox style="mso-next-textbox:#_x0000_s2241">
                  <w:txbxContent>
                    <w:p w:rsidR="00D01853" w:rsidRPr="001E4C2E" w:rsidRDefault="00D01853" w:rsidP="00D01853">
                      <w:r w:rsidRPr="001E4C2E">
                        <w:t>5</w:t>
                      </w:r>
                    </w:p>
                  </w:txbxContent>
                </v:textbox>
              </v:shape>
              <v:shape id="_x0000_s2242" type="#_x0000_t202" style="position:absolute;left:-120;top:2808;width:375;height:468" filled="f" stroked="f">
                <v:textbox style="mso-next-textbox:#_x0000_s2242">
                  <w:txbxContent>
                    <w:p w:rsidR="00D01853" w:rsidRPr="001E4C2E" w:rsidRDefault="00D01853" w:rsidP="00D01853">
                      <w:r w:rsidRPr="001E4C2E">
                        <w:t>0</w:t>
                      </w:r>
                    </w:p>
                  </w:txbxContent>
                </v:textbox>
              </v:shape>
              <v:line id="_x0000_s2243" style="position:absolute" from="198,707" to="199,2973" strokeweight=".5pt">
                <v:stroke startarrow="block"/>
                <o:lock v:ext="edit" aspectratio="t"/>
              </v:line>
              <v:line id="_x0000_s2244" style="position:absolute" from="199,2977" to="3345,2978" strokeweight=".5pt">
                <v:stroke endarrow="block"/>
                <o:lock v:ext="edit" aspectratio="t"/>
              </v:line>
              <v:line id="_x0000_s2245" style="position:absolute" from="199,2566" to="2730,2567" strokeweight="0">
                <v:stroke dashstyle="dash"/>
                <o:lock v:ext="edit" aspectratio="t"/>
              </v:line>
              <v:line id="_x0000_s2246" style="position:absolute" from="199,1744" to="1650,1763" strokeweight="0">
                <v:stroke dashstyle="dash"/>
                <o:lock v:ext="edit" aspectratio="t"/>
              </v:line>
              <v:line id="_x0000_s2247" style="position:absolute" from="199,2155" to="1110,2156" strokeweight="0">
                <v:stroke dashstyle="dash"/>
                <o:lock v:ext="edit" aspectratio="t"/>
              </v:line>
              <v:line id="_x0000_s2248" style="position:absolute;rotation:-90" from="261,1381" to="262,1467" strokeweight=".5pt">
                <o:lock v:ext="edit" aspectratio="t"/>
              </v:line>
              <v:line id="_x0000_s2249" style="position:absolute;rotation:-90" from="247,1030" to="248,1116" strokeweight=".5pt">
                <o:lock v:ext="edit" aspectratio="t"/>
              </v:line>
              <v:line id="_x0000_s2250" style="position:absolute" from="2478,2895" to="2479,2981" strokeweight=".5pt">
                <o:lock v:ext="edit" aspectratio="t"/>
              </v:line>
              <v:line id="_x0000_s2251" style="position:absolute" from="2190,2895" to="2191,2981" strokeweight=".5pt">
                <o:lock v:ext="edit" aspectratio="t"/>
              </v:line>
              <v:group id="_x0000_s2252" style="position:absolute;left:420;top:1806;width:375;height:1177" coordorigin="1560,1800" coordsize="375,1177">
                <v:line id="_x0000_s2253" style="position:absolute" from="1635,2155" to="1915,2156" strokeweight=".5pt">
                  <o:lock v:ext="edit" aspectratio="t"/>
                </v:line>
                <v:line id="_x0000_s2254" style="position:absolute" from="1635,2155" to="1636,2977" strokeweight=".5pt">
                  <o:lock v:ext="edit" aspectratio="t"/>
                </v:line>
                <v:line id="_x0000_s2255" style="position:absolute" from="1915,2155" to="1916,2977" strokeweight=".5pt">
                  <o:lock v:ext="edit" aspectratio="t"/>
                </v:line>
                <v:shape id="_x0000_s2256" type="#_x0000_t202" style="position:absolute;left:1560;top:1800;width:375;height:468" filled="f" stroked="f">
                  <v:textbox style="mso-next-textbox:#_x0000_s2256">
                    <w:txbxContent>
                      <w:p w:rsidR="00D01853" w:rsidRPr="001E4C2E" w:rsidRDefault="00D01853" w:rsidP="00D01853">
                        <w:r w:rsidRPr="001E4C2E">
                          <w:t>2</w:t>
                        </w:r>
                      </w:p>
                    </w:txbxContent>
                  </v:textbox>
                </v:shape>
              </v:group>
              <v:line id="_x0000_s2257" style="position:absolute" from="1639,1772" to="1926,1773" strokeweight=".5pt">
                <o:lock v:ext="edit" aspectratio="t"/>
              </v:line>
              <v:line id="_x0000_s2258" style="position:absolute" from="1639,1772" to="1640,2994" strokeweight=".5pt">
                <o:lock v:ext="edit" aspectratio="t"/>
              </v:line>
              <v:line id="_x0000_s2259" style="position:absolute" from="1926,1772" to="1927,2994" strokeweight=".5pt">
                <o:lock v:ext="edit" aspectratio="t"/>
              </v:line>
              <v:shape id="_x0000_s2260" type="#_x0000_t202" style="position:absolute;left:1575;top:1442;width:375;height:468" filled="f" stroked="f">
                <v:textbox style="mso-next-textbox:#_x0000_s2260">
                  <w:txbxContent>
                    <w:p w:rsidR="00D01853" w:rsidRPr="001E4C2E" w:rsidRDefault="00D01853" w:rsidP="00D01853">
                      <w:r w:rsidRPr="001E4C2E">
                        <w:t>3</w:t>
                      </w:r>
                    </w:p>
                  </w:txbxContent>
                </v:textbox>
              </v:shape>
              <v:group id="_x0000_s2261" style="position:absolute;left:975;top:1806;width:375;height:1177" coordorigin="1560,1800" coordsize="375,1177">
                <v:line id="_x0000_s2262" style="position:absolute" from="1635,2155" to="1915,2156" strokeweight=".5pt">
                  <o:lock v:ext="edit" aspectratio="t"/>
                </v:line>
                <v:line id="_x0000_s2263" style="position:absolute" from="1635,2155" to="1636,2977" strokeweight=".5pt">
                  <o:lock v:ext="edit" aspectratio="t"/>
                </v:line>
                <v:line id="_x0000_s2264" style="position:absolute" from="1915,2155" to="1916,2977" strokeweight=".5pt">
                  <o:lock v:ext="edit" aspectratio="t"/>
                </v:line>
                <v:shape id="_x0000_s2265" type="#_x0000_t202" style="position:absolute;left:1560;top:1800;width:375;height:468" filled="f" stroked="f">
                  <v:textbox style="mso-next-textbox:#_x0000_s2265">
                    <w:txbxContent>
                      <w:p w:rsidR="00D01853" w:rsidRPr="001E4C2E" w:rsidRDefault="00D01853" w:rsidP="00D01853">
                        <w:r w:rsidRPr="001E4C2E">
                          <w:t>2</w:t>
                        </w:r>
                      </w:p>
                    </w:txbxContent>
                  </v:textbox>
                </v:shape>
              </v:group>
              <v:group id="_x0000_s2266" style="position:absolute;left:2700;top:2240;width:375;height:733" coordorigin="420,2244" coordsize="375,733">
                <v:line id="_x0000_s2267" style="position:absolute" from="487,2566" to="773,2566" strokeweight=".5pt">
                  <o:lock v:ext="edit" aspectratio="t"/>
                </v:line>
                <v:line id="_x0000_s2268" style="position:absolute" from="487,2566" to="487,2977" strokeweight=".5pt">
                  <o:lock v:ext="edit" aspectratio="t"/>
                </v:line>
                <v:line id="_x0000_s2269" style="position:absolute" from="773,2566" to="774,2977" strokeweight=".5pt">
                  <o:lock v:ext="edit" aspectratio="t"/>
                </v:line>
                <v:shape id="_x0000_s2270" type="#_x0000_t202" style="position:absolute;left:420;top:2244;width:375;height:468" filled="f" stroked="f">
                  <v:textbox style="mso-next-textbox:#_x0000_s2270">
                    <w:txbxContent>
                      <w:p w:rsidR="00D01853" w:rsidRPr="001E4C2E" w:rsidRDefault="00D01853" w:rsidP="00D01853">
                        <w:r w:rsidRPr="001E4C2E">
                          <w:t>1</w:t>
                        </w:r>
                      </w:p>
                    </w:txbxContent>
                  </v:textbox>
                </v:shape>
              </v:group>
            </v:group>
            <v:shape id="_x0000_s2271" type="#_x0000_t202" style="position:absolute;left:5046;top:5538;width:1080;height:468" filled="f" stroked="f">
              <v:textbox style="mso-next-textbox:#_x0000_s2271">
                <w:txbxContent>
                  <w:p w:rsidR="00D01853" w:rsidRPr="0028498E" w:rsidRDefault="00D01853" w:rsidP="00D01853">
                    <w:r w:rsidRPr="0028498E">
                      <w:t>23</w:t>
                    </w:r>
                    <w:r w:rsidRPr="0028498E">
                      <w:rPr>
                        <w:rFonts w:hAnsi="宋体"/>
                      </w:rPr>
                      <w:t>题图</w:t>
                    </w:r>
                  </w:p>
                </w:txbxContent>
              </v:textbox>
            </v:shape>
            <v:group id="_x0000_s2272" editas="canvas" style="position:absolute;left:3027;top:3069;width:1848;height:1862" coordorigin="45,85" coordsize="1848,1862">
              <o:lock v:ext="edit" aspectratio="t"/>
              <v:shape id="_x0000_s2273" type="#_x0000_t75" style="position:absolute;left:45;top:85;width:1848;height:1862" o:preferrelative="f">
                <v:fill o:detectmouseclick="t"/>
                <v:path o:extrusionok="t" o:connecttype="none"/>
                <o:lock v:ext="edit" text="t"/>
              </v:shape>
              <v:oval id="_x0000_s2274" style="position:absolute;left:83;top:85;width:1810;height:1817" filled="f" strokeweight=".4pt"/>
              <v:line id="_x0000_s2275" style="position:absolute;flip:x" from="946,993" to="988,1902" strokeweight=".4pt"/>
              <v:line id="_x0000_s2276" style="position:absolute;flip:x" from="176,993" to="988,1409" strokeweight=".4pt"/>
              <v:line id="_x0000_s2277" style="position:absolute" from="227,501" to="988,993" strokeweight=".4pt"/>
              <v:line id="_x0000_s2278" style="position:absolute;flip:x" from="988,229" to="1487,993" strokeweight=".4pt"/>
              <v:line id="_x0000_s2279" style="position:absolute" from="988,993" to="1411,1800" strokeweight=".4pt"/>
              <v:shape id="_x0000_s2280" type="#_x0000_t202" style="position:absolute;left:300;top:1324;width:720;height:468" filled="f" stroked="f">
                <v:textbox style="mso-next-textbox:#_x0000_s2280">
                  <w:txbxContent>
                    <w:p w:rsidR="00D01853" w:rsidRPr="002F06EA" w:rsidRDefault="00D01853" w:rsidP="00D01853">
                      <w:r w:rsidRPr="002F06EA">
                        <w:t>1</w:t>
                      </w:r>
                      <w:r w:rsidRPr="002F06EA">
                        <w:t>条</w:t>
                      </w:r>
                    </w:p>
                  </w:txbxContent>
                </v:textbox>
              </v:shape>
              <v:shape id="_x0000_s2281" type="#_x0000_t202" style="position:absolute;left:45;top:740;width:720;height:468" filled="f" stroked="f">
                <v:textbox style="mso-next-textbox:#_x0000_s2281">
                  <w:txbxContent>
                    <w:p w:rsidR="00D01853" w:rsidRPr="002F06EA" w:rsidRDefault="00D01853" w:rsidP="00D01853">
                      <w:r w:rsidRPr="002F06EA">
                        <w:t>2</w:t>
                      </w:r>
                      <w:r w:rsidRPr="002F06EA">
                        <w:t>条</w:t>
                      </w:r>
                    </w:p>
                  </w:txbxContent>
                </v:textbox>
              </v:shape>
              <v:shape id="_x0000_s2282" type="#_x0000_t202" style="position:absolute;left:555;top:186;width:720;height:468" filled="f" stroked="f">
                <v:textbox style="mso-next-textbox:#_x0000_s2282">
                  <w:txbxContent>
                    <w:p w:rsidR="00D01853" w:rsidRPr="002F06EA" w:rsidRDefault="00D01853" w:rsidP="00D01853">
                      <w:r w:rsidRPr="002F06EA">
                        <w:t>3</w:t>
                      </w:r>
                      <w:r w:rsidRPr="002F06EA">
                        <w:t>条</w:t>
                      </w:r>
                    </w:p>
                  </w:txbxContent>
                </v:textbox>
              </v:shape>
              <v:shape id="_x0000_s2283" type="#_x0000_t202" style="position:absolute;left:1140;top:780;width:720;height:468" filled="f" stroked="f">
                <v:textbox style="mso-next-textbox:#_x0000_s2283">
                  <w:txbxContent>
                    <w:p w:rsidR="00D01853" w:rsidRPr="002F06EA" w:rsidRDefault="00D01853" w:rsidP="00D01853">
                      <w:r w:rsidRPr="002F06EA">
                        <w:t>4</w:t>
                      </w:r>
                      <w:r w:rsidRPr="002F06EA">
                        <w:t>条</w:t>
                      </w:r>
                    </w:p>
                  </w:txbxContent>
                </v:textbox>
              </v:shape>
              <v:shape id="_x0000_s2284" type="#_x0000_t202" style="position:absolute;left:840;top:1479;width:720;height:468" filled="f" stroked="f">
                <v:textbox style="mso-next-textbox:#_x0000_s2284">
                  <w:txbxContent>
                    <w:p w:rsidR="00D01853" w:rsidRPr="002F06EA" w:rsidRDefault="00D01853" w:rsidP="00D01853">
                      <w:r w:rsidRPr="002F06EA">
                        <w:t>5</w:t>
                      </w:r>
                      <w:r w:rsidRPr="002F06EA">
                        <w:t>条</w:t>
                      </w:r>
                    </w:p>
                  </w:txbxContent>
                </v:textbox>
              </v:shape>
              <v:shape id="_x0000_s2285" type="#_x0000_t202" style="position:absolute;left:540;top:468;width:720;height:468" filled="f" stroked="f">
                <v:textbox style="mso-next-textbox:#_x0000_s2285">
                  <w:txbxContent>
                    <w:p w:rsidR="00D01853" w:rsidRPr="0017474A" w:rsidRDefault="00D01853" w:rsidP="00D01853">
                      <w:r w:rsidRPr="002334CE">
                        <w:t>25</w:t>
                      </w:r>
                      <w:r>
                        <w:rPr>
                          <w:rFonts w:hint="eastAsia"/>
                        </w:rPr>
                        <w:t>％</w:t>
                      </w:r>
                    </w:p>
                  </w:txbxContent>
                </v:textbox>
              </v:shape>
            </v:group>
            <v:shape id="_x0000_s2286" type="#_x0000_t202" style="position:absolute;left:1843;top:5109;width:4146;height:456;mso-height-percent:200;mso-height-percent:200;mso-width-relative:margin;mso-height-relative:margin" filled="f" stroked="f">
              <v:textbox style="mso-next-textbox:#_x0000_s2286;mso-fit-shape-to-text:t">
                <w:txbxContent>
                  <w:p w:rsidR="00D01853" w:rsidRDefault="00D01853" w:rsidP="00D01853">
                    <w:pPr>
                      <w:ind w:firstLineChars="350" w:firstLine="735"/>
                    </w:pPr>
                    <w:r>
                      <w:rPr>
                        <w:rFonts w:hint="eastAsia"/>
                      </w:rPr>
                      <w:t>所发箴言条数扇形统计图</w:t>
                    </w:r>
                  </w:p>
                </w:txbxContent>
              </v:textbox>
            </v:shape>
            <v:shape id="_x0000_s2287" type="#_x0000_t202" style="position:absolute;left:6015;top:5082;width:4098;height:456;mso-height-percent:200;mso-height-percent:200;mso-width-relative:margin;mso-height-relative:margin" filled="f" stroked="f">
              <v:textbox style="mso-next-textbox:#_x0000_s2287;mso-fit-shape-to-text:t">
                <w:txbxContent>
                  <w:p w:rsidR="00D01853" w:rsidRDefault="00D01853" w:rsidP="00D01853">
                    <w:pPr>
                      <w:ind w:firstLineChars="100" w:firstLine="210"/>
                    </w:pPr>
                    <w:r>
                      <w:rPr>
                        <w:rFonts w:hint="eastAsia"/>
                      </w:rPr>
                      <w:t>所发箴言条数条形统计图</w:t>
                    </w:r>
                  </w:p>
                </w:txbxContent>
              </v:textbox>
            </v:shape>
            <w10:wrap type="none"/>
            <w10:anchorlock/>
          </v:group>
        </w:pict>
      </w:r>
    </w:p>
    <w:p w:rsidR="00D01853" w:rsidRPr="007D1884" w:rsidRDefault="00D01853" w:rsidP="00D01853">
      <w:pPr>
        <w:spacing w:line="360" w:lineRule="auto"/>
        <w:rPr>
          <w:szCs w:val="21"/>
        </w:rPr>
      </w:pPr>
      <w:r w:rsidRPr="007D1884">
        <w:rPr>
          <w:szCs w:val="21"/>
        </w:rPr>
        <w:t>（</w:t>
      </w:r>
      <w:r w:rsidRPr="007D1884">
        <w:rPr>
          <w:szCs w:val="21"/>
        </w:rPr>
        <w:t>1</w:t>
      </w:r>
      <w:r w:rsidRPr="007D1884">
        <w:rPr>
          <w:szCs w:val="21"/>
        </w:rPr>
        <w:t>）</w:t>
      </w:r>
      <w:r w:rsidRPr="007D1884">
        <w:rPr>
          <w:rFonts w:hint="eastAsia"/>
          <w:szCs w:val="21"/>
        </w:rPr>
        <w:t>求</w:t>
      </w:r>
      <w:r w:rsidRPr="007D1884">
        <w:rPr>
          <w:szCs w:val="21"/>
        </w:rPr>
        <w:t>该班</w:t>
      </w:r>
      <w:r w:rsidRPr="007D1884">
        <w:rPr>
          <w:rFonts w:hint="eastAsia"/>
          <w:szCs w:val="21"/>
        </w:rPr>
        <w:t>团员在这一个月内</w:t>
      </w:r>
      <w:r w:rsidRPr="007D1884">
        <w:rPr>
          <w:szCs w:val="21"/>
        </w:rPr>
        <w:t>所发箴言的</w:t>
      </w:r>
      <w:r w:rsidRPr="007D1884">
        <w:rPr>
          <w:rFonts w:hint="eastAsia"/>
          <w:szCs w:val="21"/>
        </w:rPr>
        <w:t>平均</w:t>
      </w:r>
      <w:r w:rsidRPr="007D1884">
        <w:rPr>
          <w:szCs w:val="21"/>
        </w:rPr>
        <w:t>条数是</w:t>
      </w:r>
      <w:r w:rsidRPr="007D1884">
        <w:rPr>
          <w:rFonts w:hint="eastAsia"/>
          <w:szCs w:val="21"/>
        </w:rPr>
        <w:t>多少？并</w:t>
      </w:r>
      <w:r w:rsidRPr="007D1884">
        <w:rPr>
          <w:szCs w:val="21"/>
        </w:rPr>
        <w:t>将该条形统计图补充完整</w:t>
      </w:r>
      <w:r w:rsidRPr="007D1884">
        <w:rPr>
          <w:rFonts w:hint="eastAsia"/>
          <w:szCs w:val="21"/>
        </w:rPr>
        <w:t>；</w:t>
      </w:r>
    </w:p>
    <w:p w:rsidR="00D01853" w:rsidRPr="007D1884" w:rsidRDefault="00D01853" w:rsidP="00D01853">
      <w:pPr>
        <w:spacing w:line="360" w:lineRule="auto"/>
        <w:ind w:leftChars="30" w:left="63"/>
        <w:rPr>
          <w:szCs w:val="21"/>
        </w:rPr>
      </w:pPr>
      <w:r w:rsidRPr="007D1884">
        <w:rPr>
          <w:szCs w:val="21"/>
        </w:rPr>
        <w:t>（</w:t>
      </w:r>
      <w:r w:rsidRPr="007D1884">
        <w:rPr>
          <w:szCs w:val="21"/>
        </w:rPr>
        <w:t>2</w:t>
      </w:r>
      <w:r w:rsidRPr="007D1884">
        <w:rPr>
          <w:szCs w:val="21"/>
        </w:rPr>
        <w:t>）如果发了</w:t>
      </w:r>
      <w:r w:rsidRPr="007D1884">
        <w:rPr>
          <w:rFonts w:hint="eastAsia"/>
          <w:szCs w:val="21"/>
        </w:rPr>
        <w:t>3</w:t>
      </w:r>
      <w:r w:rsidRPr="007D1884">
        <w:rPr>
          <w:szCs w:val="21"/>
        </w:rPr>
        <w:t>条</w:t>
      </w:r>
      <w:r w:rsidRPr="007D1884">
        <w:rPr>
          <w:rFonts w:hint="eastAsia"/>
          <w:szCs w:val="21"/>
        </w:rPr>
        <w:t>箴言</w:t>
      </w:r>
      <w:r w:rsidRPr="007D1884">
        <w:rPr>
          <w:szCs w:val="21"/>
        </w:rPr>
        <w:t>的同学中有两位男同学，发了</w:t>
      </w:r>
      <w:r w:rsidRPr="007D1884">
        <w:rPr>
          <w:rFonts w:hint="eastAsia"/>
          <w:szCs w:val="21"/>
        </w:rPr>
        <w:t>4</w:t>
      </w:r>
      <w:r w:rsidRPr="007D1884">
        <w:rPr>
          <w:szCs w:val="21"/>
        </w:rPr>
        <w:t>条</w:t>
      </w:r>
      <w:r w:rsidRPr="007D1884">
        <w:rPr>
          <w:rFonts w:hint="eastAsia"/>
          <w:szCs w:val="21"/>
        </w:rPr>
        <w:t>箴言</w:t>
      </w:r>
      <w:r w:rsidRPr="007D1884">
        <w:rPr>
          <w:szCs w:val="21"/>
        </w:rPr>
        <w:t>的同学中有三位女同学．现要从发了</w:t>
      </w:r>
      <w:r w:rsidRPr="007D1884">
        <w:rPr>
          <w:rFonts w:hint="eastAsia"/>
          <w:szCs w:val="21"/>
        </w:rPr>
        <w:t>3</w:t>
      </w:r>
      <w:r w:rsidRPr="007D1884">
        <w:rPr>
          <w:szCs w:val="21"/>
        </w:rPr>
        <w:t>条</w:t>
      </w:r>
      <w:r w:rsidRPr="007D1884">
        <w:rPr>
          <w:rFonts w:hint="eastAsia"/>
          <w:szCs w:val="21"/>
        </w:rPr>
        <w:t>箴言</w:t>
      </w:r>
      <w:r w:rsidRPr="007D1884">
        <w:rPr>
          <w:szCs w:val="21"/>
        </w:rPr>
        <w:t>和</w:t>
      </w:r>
      <w:r w:rsidRPr="007D1884">
        <w:rPr>
          <w:rFonts w:hint="eastAsia"/>
          <w:szCs w:val="21"/>
        </w:rPr>
        <w:t>4</w:t>
      </w:r>
      <w:r w:rsidRPr="007D1884">
        <w:rPr>
          <w:szCs w:val="21"/>
        </w:rPr>
        <w:t>条</w:t>
      </w:r>
      <w:r w:rsidRPr="007D1884">
        <w:rPr>
          <w:rFonts w:hint="eastAsia"/>
          <w:szCs w:val="21"/>
        </w:rPr>
        <w:t>箴言</w:t>
      </w:r>
      <w:r w:rsidRPr="007D1884">
        <w:rPr>
          <w:szCs w:val="21"/>
        </w:rPr>
        <w:t>的同学中分别选出一位参加该校团委组织的</w:t>
      </w:r>
      <w:r w:rsidRPr="007D1884">
        <w:rPr>
          <w:rFonts w:hint="eastAsia"/>
          <w:szCs w:val="21"/>
        </w:rPr>
        <w:t>“</w:t>
      </w:r>
      <w:r w:rsidRPr="007D1884">
        <w:rPr>
          <w:szCs w:val="21"/>
        </w:rPr>
        <w:t>传箴言</w:t>
      </w:r>
      <w:r w:rsidRPr="007D1884">
        <w:rPr>
          <w:rFonts w:hint="eastAsia"/>
          <w:szCs w:val="21"/>
        </w:rPr>
        <w:t>”</w:t>
      </w:r>
      <w:r w:rsidRPr="007D1884">
        <w:rPr>
          <w:szCs w:val="21"/>
        </w:rPr>
        <w:t>活动总结会，请你用列表</w:t>
      </w:r>
      <w:r w:rsidRPr="007D1884">
        <w:rPr>
          <w:rFonts w:hint="eastAsia"/>
          <w:szCs w:val="21"/>
        </w:rPr>
        <w:t>法</w:t>
      </w:r>
      <w:r w:rsidRPr="007D1884">
        <w:rPr>
          <w:szCs w:val="21"/>
        </w:rPr>
        <w:t>或</w:t>
      </w:r>
      <w:r w:rsidRPr="007D1884">
        <w:rPr>
          <w:rFonts w:hint="eastAsia"/>
          <w:szCs w:val="21"/>
        </w:rPr>
        <w:t>画</w:t>
      </w:r>
      <w:r w:rsidRPr="007D1884">
        <w:rPr>
          <w:szCs w:val="21"/>
        </w:rPr>
        <w:t>树状图</w:t>
      </w:r>
      <w:r w:rsidRPr="007D1884">
        <w:rPr>
          <w:rFonts w:hint="eastAsia"/>
          <w:szCs w:val="21"/>
        </w:rPr>
        <w:t>的方法</w:t>
      </w:r>
      <w:r w:rsidRPr="007D1884">
        <w:rPr>
          <w:szCs w:val="21"/>
        </w:rPr>
        <w:t>求出所选两位同学恰好是一位男同学</w:t>
      </w:r>
      <w:r w:rsidRPr="007D1884">
        <w:rPr>
          <w:rFonts w:hint="eastAsia"/>
          <w:szCs w:val="21"/>
        </w:rPr>
        <w:t>和</w:t>
      </w:r>
      <w:r w:rsidRPr="007D1884">
        <w:rPr>
          <w:szCs w:val="21"/>
        </w:rPr>
        <w:t>一位女同学的概率．</w:t>
      </w:r>
    </w:p>
    <w:p w:rsidR="00D01853" w:rsidRPr="007D1884" w:rsidRDefault="00D01853" w:rsidP="00D01853">
      <w:pPr>
        <w:spacing w:line="276" w:lineRule="auto"/>
        <w:rPr>
          <w:rFonts w:hint="eastAsia"/>
          <w:szCs w:val="21"/>
        </w:rPr>
      </w:pPr>
      <w:r w:rsidRPr="007D1884">
        <w:rPr>
          <w:rFonts w:hint="eastAsia"/>
          <w:szCs w:val="21"/>
        </w:rPr>
        <w:t>【答案】</w:t>
      </w:r>
    </w:p>
    <w:p w:rsidR="00D01853" w:rsidRPr="007D1884" w:rsidRDefault="00D01853" w:rsidP="00D01853">
      <w:pPr>
        <w:tabs>
          <w:tab w:val="right" w:leader="middleDot" w:pos="8400"/>
        </w:tabs>
        <w:ind w:firstLineChars="350" w:firstLine="735"/>
        <w:rPr>
          <w:rFonts w:hint="eastAsia"/>
          <w:szCs w:val="21"/>
        </w:rPr>
      </w:pPr>
      <w:r w:rsidRPr="007D1884">
        <w:rPr>
          <w:rFonts w:hAnsi="宋体"/>
          <w:szCs w:val="21"/>
        </w:rPr>
        <w:t>解：（</w:t>
      </w:r>
      <w:r w:rsidRPr="007D1884">
        <w:rPr>
          <w:szCs w:val="21"/>
        </w:rPr>
        <w:t>1</w:t>
      </w:r>
      <w:r w:rsidRPr="007D1884">
        <w:rPr>
          <w:rFonts w:hAnsi="宋体"/>
          <w:szCs w:val="21"/>
        </w:rPr>
        <w:t>）</w:t>
      </w:r>
      <w:r w:rsidRPr="007D1884">
        <w:rPr>
          <w:rFonts w:hint="eastAsia"/>
          <w:szCs w:val="21"/>
        </w:rPr>
        <w:t>该班团员人数为：</w:t>
      </w:r>
      <w:r w:rsidRPr="007D1884">
        <w:rPr>
          <w:position w:val="-6"/>
          <w:szCs w:val="21"/>
        </w:rPr>
        <w:object w:dxaOrig="1300" w:dyaOrig="279">
          <v:shape id="_x0000_i1032" type="#_x0000_t75" style="width:65.25pt;height:14.25pt" o:ole="">
            <v:imagedata r:id="rId6" o:title=""/>
          </v:shape>
          <o:OLEObject Type="Embed" ProgID="Equation.3" ShapeID="_x0000_i1032" DrawAspect="Content" ObjectID="_1345901238" r:id="rId7"/>
        </w:object>
      </w:r>
      <w:r w:rsidRPr="007D1884">
        <w:rPr>
          <w:rFonts w:hint="eastAsia"/>
          <w:szCs w:val="21"/>
        </w:rPr>
        <w:t>（人）．</w:t>
      </w:r>
      <w:r w:rsidRPr="007D1884">
        <w:rPr>
          <w:szCs w:val="21"/>
        </w:rPr>
        <w:tab/>
      </w:r>
      <w:r w:rsidRPr="007D1884">
        <w:rPr>
          <w:rFonts w:hint="eastAsia"/>
          <w:szCs w:val="21"/>
        </w:rPr>
        <w:t>（</w:t>
      </w:r>
      <w:r w:rsidRPr="007D1884">
        <w:rPr>
          <w:rFonts w:hint="eastAsia"/>
          <w:szCs w:val="21"/>
        </w:rPr>
        <w:t>1</w:t>
      </w:r>
      <w:r w:rsidRPr="007D1884">
        <w:rPr>
          <w:rFonts w:hAnsi="宋体"/>
          <w:szCs w:val="21"/>
        </w:rPr>
        <w:t>分</w:t>
      </w:r>
      <w:r w:rsidRPr="007D1884">
        <w:rPr>
          <w:rFonts w:hAnsi="宋体" w:hint="eastAsia"/>
          <w:szCs w:val="21"/>
        </w:rPr>
        <w:t>）</w:t>
      </w:r>
    </w:p>
    <w:p w:rsidR="00D01853" w:rsidRPr="007D1884" w:rsidRDefault="00D01853" w:rsidP="00D01853">
      <w:pPr>
        <w:tabs>
          <w:tab w:val="right" w:leader="middleDot" w:pos="8400"/>
        </w:tabs>
        <w:rPr>
          <w:rFonts w:hint="eastAsia"/>
          <w:szCs w:val="21"/>
        </w:rPr>
      </w:pPr>
      <w:r w:rsidRPr="007D1884">
        <w:rPr>
          <w:rFonts w:hint="eastAsia"/>
          <w:szCs w:val="21"/>
        </w:rPr>
        <w:t xml:space="preserve">           </w:t>
      </w:r>
      <w:r w:rsidRPr="007D1884">
        <w:rPr>
          <w:rFonts w:hint="eastAsia"/>
          <w:szCs w:val="21"/>
        </w:rPr>
        <w:t>发</w:t>
      </w:r>
      <w:r w:rsidRPr="007D1884">
        <w:rPr>
          <w:rFonts w:hint="eastAsia"/>
          <w:szCs w:val="21"/>
        </w:rPr>
        <w:t>4</w:t>
      </w:r>
      <w:r w:rsidRPr="007D1884">
        <w:rPr>
          <w:rFonts w:hint="eastAsia"/>
          <w:szCs w:val="21"/>
        </w:rPr>
        <w:t>条箴言的人数为：</w:t>
      </w:r>
      <w:r w:rsidRPr="007D1884">
        <w:rPr>
          <w:position w:val="-6"/>
          <w:szCs w:val="21"/>
        </w:rPr>
        <w:object w:dxaOrig="1980" w:dyaOrig="279">
          <v:shape id="_x0000_i1033" type="#_x0000_t75" style="width:99pt;height:14.25pt" o:ole="">
            <v:imagedata r:id="rId8" o:title=""/>
          </v:shape>
          <o:OLEObject Type="Embed" ProgID="Equation.3" ShapeID="_x0000_i1033" DrawAspect="Content" ObjectID="_1345901239" r:id="rId9"/>
        </w:object>
      </w:r>
      <w:r w:rsidRPr="007D1884">
        <w:rPr>
          <w:rFonts w:hint="eastAsia"/>
          <w:szCs w:val="21"/>
        </w:rPr>
        <w:t>（人）．</w:t>
      </w:r>
    </w:p>
    <w:p w:rsidR="00D01853" w:rsidRPr="007D1884" w:rsidRDefault="00D01853" w:rsidP="00D01853">
      <w:pPr>
        <w:tabs>
          <w:tab w:val="right" w:leader="middleDot" w:pos="8400"/>
        </w:tabs>
        <w:ind w:firstLineChars="550" w:firstLine="1155"/>
        <w:rPr>
          <w:rFonts w:hint="eastAsia"/>
          <w:szCs w:val="21"/>
        </w:rPr>
      </w:pPr>
      <w:r w:rsidRPr="007D1884">
        <w:rPr>
          <w:rFonts w:hint="eastAsia"/>
          <w:szCs w:val="21"/>
        </w:rPr>
        <w:t>该班团员所发箴言的平均条数为：</w:t>
      </w:r>
    </w:p>
    <w:p w:rsidR="00D01853" w:rsidRPr="007D1884" w:rsidRDefault="00D01853" w:rsidP="00D01853">
      <w:pPr>
        <w:tabs>
          <w:tab w:val="right" w:leader="middleDot" w:pos="8400"/>
        </w:tabs>
        <w:ind w:firstLineChars="1100" w:firstLine="2310"/>
        <w:rPr>
          <w:rFonts w:hint="eastAsia"/>
          <w:szCs w:val="21"/>
        </w:rPr>
      </w:pPr>
      <w:r w:rsidRPr="007D1884">
        <w:rPr>
          <w:position w:val="-24"/>
          <w:szCs w:val="21"/>
        </w:rPr>
        <w:object w:dxaOrig="3480" w:dyaOrig="620">
          <v:shape id="_x0000_i1034" type="#_x0000_t75" style="width:174pt;height:30.75pt" o:ole="">
            <v:imagedata r:id="rId10" o:title=""/>
          </v:shape>
          <o:OLEObject Type="Embed" ProgID="Equation.3" ShapeID="_x0000_i1034" DrawAspect="Content" ObjectID="_1345901240" r:id="rId11"/>
        </w:object>
      </w:r>
      <w:r w:rsidRPr="007D1884">
        <w:rPr>
          <w:rFonts w:hint="eastAsia"/>
          <w:szCs w:val="21"/>
        </w:rPr>
        <w:t>（条）．</w:t>
      </w:r>
      <w:r w:rsidRPr="007D1884">
        <w:rPr>
          <w:szCs w:val="21"/>
        </w:rPr>
        <w:tab/>
      </w:r>
      <w:r w:rsidRPr="007D1884">
        <w:rPr>
          <w:rFonts w:hint="eastAsia"/>
          <w:szCs w:val="21"/>
        </w:rPr>
        <w:t>（</w:t>
      </w:r>
      <w:r w:rsidRPr="007D1884">
        <w:rPr>
          <w:rFonts w:hint="eastAsia"/>
          <w:szCs w:val="21"/>
        </w:rPr>
        <w:t>2</w:t>
      </w:r>
      <w:r w:rsidRPr="007D1884">
        <w:rPr>
          <w:rFonts w:hAnsi="宋体"/>
          <w:szCs w:val="21"/>
        </w:rPr>
        <w:t>分</w:t>
      </w:r>
      <w:r w:rsidRPr="007D1884">
        <w:rPr>
          <w:rFonts w:hAnsi="宋体" w:hint="eastAsia"/>
          <w:szCs w:val="21"/>
        </w:rPr>
        <w:t>）</w:t>
      </w:r>
    </w:p>
    <w:p w:rsidR="00D01853" w:rsidRPr="007D1884" w:rsidRDefault="00D01853" w:rsidP="00D01853">
      <w:pPr>
        <w:ind w:firstLineChars="550" w:firstLine="1155"/>
        <w:rPr>
          <w:rFonts w:hint="eastAsia"/>
          <w:szCs w:val="21"/>
        </w:rPr>
      </w:pPr>
      <w:r w:rsidRPr="007D1884">
        <w:rPr>
          <w:noProof/>
          <w:szCs w:val="21"/>
        </w:rPr>
        <w:pict>
          <v:group id="_x0000_s2288" editas="canvas" style="position:absolute;left:0;text-align:left;margin-left:117.75pt;margin-top:0;width:206.25pt;height:171.6pt;z-index:-251656192" coordorigin="-135,465" coordsize="4125,3432" wrapcoords="1492 1603 1335 2169 1492 15846 17437 16129 17751 16129 18223 15846 17908 15469 16809 15186 16966 13205 16573 13017 13745 12168 13824 6037 1807 4622 2199 4433 2199 3773 2042 2075 1885 1603 1492 1603">
            <o:lock v:ext="edit" aspectratio="t"/>
            <v:shape id="_x0000_s2289" type="#_x0000_t75" style="position:absolute;left:-135;top:465;width:4125;height:3432" o:preferrelative="f">
              <v:fill o:detectmouseclick="t"/>
              <v:path o:extrusionok="t" o:connecttype="none"/>
              <o:lock v:ext="edit" text="t"/>
            </v:shape>
            <v:shape id="_x0000_s2290" type="#_x0000_t202" style="position:absolute;left:300;top:2964;width:720;height:468" filled="f" stroked="f">
              <v:textbox style="mso-next-textbox:#_x0000_s2290">
                <w:txbxContent>
                  <w:p w:rsidR="00D01853" w:rsidRPr="0017474A" w:rsidRDefault="00D01853" w:rsidP="00D01853">
                    <w:r w:rsidRPr="00C02063">
                      <w:t>1</w:t>
                    </w:r>
                    <w:r w:rsidRPr="0017474A">
                      <w:rPr>
                        <w:rFonts w:hAnsi="宋体"/>
                      </w:rPr>
                      <w:t>条</w:t>
                    </w:r>
                  </w:p>
                </w:txbxContent>
              </v:textbox>
            </v:shape>
            <v:shape id="_x0000_s2291" type="#_x0000_t202" style="position:absolute;left:870;top:2949;width:720;height:468" filled="f" stroked="f">
              <v:textbox style="mso-next-textbox:#_x0000_s2291">
                <w:txbxContent>
                  <w:p w:rsidR="00D01853" w:rsidRPr="002334CE" w:rsidRDefault="00D01853" w:rsidP="00D01853">
                    <w:r w:rsidRPr="00C02063">
                      <w:t>2</w:t>
                    </w:r>
                    <w:r w:rsidRPr="002334CE">
                      <w:t>条</w:t>
                    </w:r>
                  </w:p>
                </w:txbxContent>
              </v:textbox>
            </v:shape>
            <v:shape id="_x0000_s2292" type="#_x0000_t202" style="position:absolute;left:1485;top:2949;width:720;height:468" filled="f" stroked="f">
              <v:textbox style="mso-next-textbox:#_x0000_s2292">
                <w:txbxContent>
                  <w:p w:rsidR="00D01853" w:rsidRPr="0017474A" w:rsidRDefault="00D01853" w:rsidP="00D01853">
                    <w:r w:rsidRPr="00C02063">
                      <w:t>3</w:t>
                    </w:r>
                    <w:r w:rsidRPr="0017474A">
                      <w:rPr>
                        <w:rFonts w:hAnsi="宋体"/>
                      </w:rPr>
                      <w:t>条</w:t>
                    </w:r>
                  </w:p>
                </w:txbxContent>
              </v:textbox>
            </v:shape>
            <v:shape id="_x0000_s2293" type="#_x0000_t202" style="position:absolute;left:2070;top:2964;width:720;height:468" filled="f" stroked="f">
              <v:textbox style="mso-next-textbox:#_x0000_s2293">
                <w:txbxContent>
                  <w:p w:rsidR="00D01853" w:rsidRPr="002334CE" w:rsidRDefault="00D01853" w:rsidP="00D01853">
                    <w:r w:rsidRPr="00C02063">
                      <w:t>4</w:t>
                    </w:r>
                    <w:r w:rsidRPr="002334CE">
                      <w:t>条</w:t>
                    </w:r>
                  </w:p>
                </w:txbxContent>
              </v:textbox>
            </v:shape>
            <v:shape id="_x0000_s2294" type="#_x0000_t202" style="position:absolute;left:2610;top:2964;width:720;height:468" filled="f" stroked="f">
              <v:textbox style="mso-next-textbox:#_x0000_s2294">
                <w:txbxContent>
                  <w:p w:rsidR="00D01853" w:rsidRPr="002334CE" w:rsidRDefault="00D01853" w:rsidP="00D01853">
                    <w:r w:rsidRPr="00C02063">
                      <w:t>5</w:t>
                    </w:r>
                    <w:r w:rsidRPr="002334CE">
                      <w:t>条</w:t>
                    </w:r>
                  </w:p>
                </w:txbxContent>
              </v:textbox>
            </v:shape>
            <v:shape id="_x0000_s2295" type="#_x0000_t202" style="position:absolute;left:3270;top:2790;width:720;height:468" filled="f" stroked="f">
              <v:textbox style="mso-next-textbox:#_x0000_s2295">
                <w:txbxContent>
                  <w:p w:rsidR="00D01853" w:rsidRPr="0017474A" w:rsidRDefault="00D01853" w:rsidP="00D01853">
                    <w:r>
                      <w:rPr>
                        <w:rFonts w:hint="eastAsia"/>
                      </w:rPr>
                      <w:t>条数</w:t>
                    </w:r>
                  </w:p>
                </w:txbxContent>
              </v:textbox>
            </v:shape>
            <v:shape id="_x0000_s2296" type="#_x0000_t202" style="position:absolute;left:120;top:465;width:720;height:468" filled="f" stroked="f">
              <v:textbox style="mso-next-textbox:#_x0000_s2296">
                <w:txbxContent>
                  <w:p w:rsidR="00D01853" w:rsidRPr="0017474A" w:rsidRDefault="00D01853" w:rsidP="00D01853">
                    <w:r>
                      <w:rPr>
                        <w:rFonts w:hint="eastAsia"/>
                      </w:rPr>
                      <w:t>人数</w:t>
                    </w:r>
                  </w:p>
                </w:txbxContent>
              </v:textbox>
            </v:shape>
            <v:shape id="_x0000_s2297" type="#_x0000_t202" style="position:absolute;left:-135;top:2379;width:375;height:468" filled="f" stroked="f">
              <v:textbox style="mso-next-textbox:#_x0000_s2297">
                <w:txbxContent>
                  <w:p w:rsidR="00D01853" w:rsidRPr="00C02063" w:rsidRDefault="00D01853" w:rsidP="00D01853">
                    <w:r w:rsidRPr="00C02063">
                      <w:t>1</w:t>
                    </w:r>
                  </w:p>
                </w:txbxContent>
              </v:textbox>
            </v:shape>
            <v:shape id="_x0000_s2298" type="#_x0000_t202" style="position:absolute;left:-135;top:1929;width:375;height:468" filled="f" stroked="f">
              <v:textbox style="mso-next-textbox:#_x0000_s2298">
                <w:txbxContent>
                  <w:p w:rsidR="00D01853" w:rsidRPr="00C02063" w:rsidRDefault="00D01853" w:rsidP="00D01853">
                    <w:r w:rsidRPr="00C02063">
                      <w:t>2</w:t>
                    </w:r>
                  </w:p>
                </w:txbxContent>
              </v:textbox>
            </v:shape>
            <v:shape id="_x0000_s2299" type="#_x0000_t202" style="position:absolute;left:-135;top:1542;width:375;height:468" filled="f" stroked="f">
              <v:textbox style="mso-next-textbox:#_x0000_s2299">
                <w:txbxContent>
                  <w:p w:rsidR="00D01853" w:rsidRPr="00C02063" w:rsidRDefault="00D01853" w:rsidP="00D01853">
                    <w:r w:rsidRPr="00C02063">
                      <w:t>3</w:t>
                    </w:r>
                  </w:p>
                </w:txbxContent>
              </v:textbox>
            </v:shape>
            <v:shape id="_x0000_s2300" type="#_x0000_t202" style="position:absolute;left:-120;top:1224;width:375;height:468" filled="f" stroked="f">
              <v:textbox style="mso-next-textbox:#_x0000_s2300">
                <w:txbxContent>
                  <w:p w:rsidR="00D01853" w:rsidRPr="00C02063" w:rsidRDefault="00D01853" w:rsidP="00D01853">
                    <w:r w:rsidRPr="00C02063">
                      <w:t>4</w:t>
                    </w:r>
                  </w:p>
                </w:txbxContent>
              </v:textbox>
            </v:shape>
            <v:shape id="_x0000_s2301" type="#_x0000_t202" style="position:absolute;left:-135;top:858;width:375;height:468" filled="f" stroked="f">
              <v:textbox style="mso-next-textbox:#_x0000_s2301">
                <w:txbxContent>
                  <w:p w:rsidR="00D01853" w:rsidRPr="00C02063" w:rsidRDefault="00D01853" w:rsidP="00D01853">
                    <w:r w:rsidRPr="00C02063">
                      <w:t>5</w:t>
                    </w:r>
                  </w:p>
                </w:txbxContent>
              </v:textbox>
            </v:shape>
            <v:shape id="_x0000_s2302" type="#_x0000_t202" style="position:absolute;left:-120;top:2808;width:375;height:468" filled="f" stroked="f">
              <v:textbox style="mso-next-textbox:#_x0000_s2302">
                <w:txbxContent>
                  <w:p w:rsidR="00D01853" w:rsidRPr="0017474A" w:rsidRDefault="00D01853" w:rsidP="00D01853">
                    <w:r>
                      <w:rPr>
                        <w:rFonts w:hint="eastAsia"/>
                      </w:rPr>
                      <w:t>0</w:t>
                    </w:r>
                  </w:p>
                </w:txbxContent>
              </v:textbox>
            </v:shape>
            <v:line id="_x0000_s2303" style="position:absolute" from="199,711" to="200,2977" strokeweight=".5pt">
              <v:stroke startarrow="block"/>
              <o:lock v:ext="edit" aspectratio="t"/>
            </v:line>
            <v:line id="_x0000_s2304" style="position:absolute" from="199,2977" to="3345,2978" strokeweight=".5pt">
              <v:stroke endarrow="block"/>
              <o:lock v:ext="edit" aspectratio="t"/>
            </v:line>
            <v:line id="_x0000_s2305" style="position:absolute" from="199,2566" to="2730,2567" strokeweight="1pt">
              <v:stroke dashstyle="1 1"/>
              <o:lock v:ext="edit" aspectratio="t"/>
            </v:line>
            <v:line id="_x0000_s2306" style="position:absolute" from="199,1744" to="1650,1763" strokeweight="1pt">
              <v:stroke dashstyle="1 1"/>
              <o:lock v:ext="edit" aspectratio="t"/>
            </v:line>
            <v:line id="_x0000_s2307" style="position:absolute" from="199,2155" to="1110,2156" strokeweight="1pt">
              <v:stroke dashstyle="1 1"/>
              <o:lock v:ext="edit" aspectratio="t"/>
            </v:line>
            <v:line id="_x0000_s2308" style="position:absolute;rotation:-90" from="261,1381" to="262,1467" strokeweight=".5pt">
              <o:lock v:ext="edit" aspectratio="t"/>
            </v:line>
            <v:line id="_x0000_s2309" style="position:absolute;rotation:-90" from="247,1030" to="248,1116" strokeweight=".5pt">
              <o:lock v:ext="edit" aspectratio="t"/>
            </v:line>
            <v:group id="_x0000_s2310" style="position:absolute;left:420;top:1806;width:375;height:1177" coordorigin="1560,1800" coordsize="375,1177">
              <v:line id="_x0000_s2311" style="position:absolute" from="1635,2155" to="1915,2156" strokeweight=".5pt">
                <o:lock v:ext="edit" aspectratio="t"/>
              </v:line>
              <v:line id="_x0000_s2312" style="position:absolute" from="1635,2155" to="1636,2977" strokeweight=".5pt">
                <o:lock v:ext="edit" aspectratio="t"/>
              </v:line>
              <v:line id="_x0000_s2313" style="position:absolute" from="1915,2155" to="1916,2977" strokeweight=".5pt">
                <o:lock v:ext="edit" aspectratio="t"/>
              </v:line>
              <v:shape id="_x0000_s2314" type="#_x0000_t202" style="position:absolute;left:1560;top:1800;width:375;height:468" filled="f" stroked="f">
                <v:textbox style="mso-next-textbox:#_x0000_s2314">
                  <w:txbxContent>
                    <w:p w:rsidR="00D01853" w:rsidRPr="00C02063" w:rsidRDefault="00D01853" w:rsidP="00D01853">
                      <w:r w:rsidRPr="00C02063">
                        <w:t>2</w:t>
                      </w:r>
                    </w:p>
                  </w:txbxContent>
                </v:textbox>
              </v:shape>
            </v:group>
            <v:line id="_x0000_s2315" style="position:absolute" from="1639,1772" to="1926,1773" strokeweight=".5pt">
              <o:lock v:ext="edit" aspectratio="t"/>
            </v:line>
            <v:line id="_x0000_s2316" style="position:absolute" from="1639,1772" to="1640,2994" strokeweight=".5pt">
              <o:lock v:ext="edit" aspectratio="t"/>
            </v:line>
            <v:line id="_x0000_s2317" style="position:absolute" from="1926,1772" to="1927,2994" strokeweight=".5pt">
              <o:lock v:ext="edit" aspectratio="t"/>
            </v:line>
            <v:shape id="_x0000_s2318" type="#_x0000_t202" style="position:absolute;left:1575;top:1442;width:375;height:468" filled="f" stroked="f">
              <v:textbox style="mso-next-textbox:#_x0000_s2318">
                <w:txbxContent>
                  <w:p w:rsidR="00D01853" w:rsidRPr="00C02063" w:rsidRDefault="00D01853" w:rsidP="00D01853">
                    <w:r w:rsidRPr="00C02063">
                      <w:t>3</w:t>
                    </w:r>
                  </w:p>
                </w:txbxContent>
              </v:textbox>
            </v:shape>
            <v:group id="_x0000_s2319" style="position:absolute;left:975;top:1806;width:375;height:1177" coordorigin="1560,1800" coordsize="375,1177">
              <v:line id="_x0000_s2320" style="position:absolute" from="1635,2155" to="1915,2156" strokeweight=".5pt">
                <o:lock v:ext="edit" aspectratio="t"/>
              </v:line>
              <v:line id="_x0000_s2321" style="position:absolute" from="1635,2155" to="1636,2977" strokeweight=".5pt">
                <o:lock v:ext="edit" aspectratio="t"/>
              </v:line>
              <v:line id="_x0000_s2322" style="position:absolute" from="1915,2155" to="1916,2977" strokeweight=".5pt">
                <o:lock v:ext="edit" aspectratio="t"/>
              </v:line>
              <v:shape id="_x0000_s2323" type="#_x0000_t202" style="position:absolute;left:1560;top:1800;width:375;height:468" filled="f" stroked="f">
                <v:textbox style="mso-next-textbox:#_x0000_s2323">
                  <w:txbxContent>
                    <w:p w:rsidR="00D01853" w:rsidRPr="00C02063" w:rsidRDefault="00D01853" w:rsidP="00D01853">
                      <w:r w:rsidRPr="00C02063">
                        <w:t>2</w:t>
                      </w:r>
                    </w:p>
                  </w:txbxContent>
                </v:textbox>
              </v:shape>
            </v:group>
            <v:group id="_x0000_s2324" style="position:absolute;left:2700;top:2240;width:375;height:733" coordorigin="420,2244" coordsize="375,733">
              <v:line id="_x0000_s2325" style="position:absolute" from="487,2566" to="773,2566" strokeweight=".5pt">
                <o:lock v:ext="edit" aspectratio="t"/>
              </v:line>
              <v:line id="_x0000_s2326" style="position:absolute" from="487,2566" to="487,2977" strokeweight=".5pt">
                <o:lock v:ext="edit" aspectratio="t"/>
              </v:line>
              <v:line id="_x0000_s2327" style="position:absolute" from="773,2566" to="774,2977" strokeweight=".5pt">
                <o:lock v:ext="edit" aspectratio="t"/>
              </v:line>
              <v:shape id="_x0000_s2328" type="#_x0000_t202" style="position:absolute;left:420;top:2244;width:375;height:468" filled="f" stroked="f">
                <v:textbox style="mso-next-textbox:#_x0000_s2328">
                  <w:txbxContent>
                    <w:p w:rsidR="00D01853" w:rsidRPr="00C02063" w:rsidRDefault="00D01853" w:rsidP="00D01853">
                      <w:r w:rsidRPr="00C02063">
                        <w:t>1</w:t>
                      </w:r>
                    </w:p>
                  </w:txbxContent>
                </v:textbox>
              </v:shape>
            </v:group>
            <v:line id="_x0000_s2329" style="position:absolute" from="2194,1452" to="2481,1453" strokeweight=".5pt">
              <o:lock v:ext="edit" aspectratio="t"/>
            </v:line>
            <v:group id="_x0000_s2330" style="position:absolute;left:2194;top:1446;width:288;height:1519" coordorigin="2194,1401" coordsize="288,1567">
              <v:line id="_x0000_s2331" style="position:absolute" from="2194,1401" to="2195,2968" strokeweight=".5pt">
                <o:lock v:ext="edit" aspectratio="t"/>
              </v:line>
              <v:line id="_x0000_s2332" style="position:absolute" from="2481,1401" to="2482,2968" strokeweight=".5pt">
                <o:lock v:ext="edit" aspectratio="t"/>
              </v:line>
            </v:group>
            <v:shape id="_x0000_s2333" type="#_x0000_t202" style="position:absolute;left:2130;top:1104;width:375;height:468" filled="f" stroked="f">
              <v:textbox style="mso-next-textbox:#_x0000_s2333">
                <w:txbxContent>
                  <w:p w:rsidR="00D01853" w:rsidRPr="00C02063" w:rsidRDefault="00D01853" w:rsidP="00D01853">
                    <w:r w:rsidRPr="00C02063">
                      <w:t>4</w:t>
                    </w:r>
                  </w:p>
                </w:txbxContent>
              </v:textbox>
            </v:shape>
            <v:line id="_x0000_s2334" style="position:absolute" from="180,1416" to="2205,1443" strokeweight="1pt">
              <v:stroke dashstyle="1 1"/>
              <o:lock v:ext="edit" aspectratio="t"/>
            </v:line>
            <v:shape id="_x0000_s2335" type="#_x0000_t202" style="position:absolute;left:1125;top:3255;width:1440;height:642;mso-width-relative:margin;mso-height-relative:margin" filled="f" stroked="f">
              <v:textbox style="mso-next-textbox:#_x0000_s2335">
                <w:txbxContent>
                  <w:p w:rsidR="00D01853" w:rsidRPr="000F13FD" w:rsidRDefault="00D01853" w:rsidP="00D01853">
                    <w:r>
                      <w:t>2</w:t>
                    </w:r>
                    <w:r>
                      <w:rPr>
                        <w:rFonts w:hint="eastAsia"/>
                      </w:rPr>
                      <w:t>3</w:t>
                    </w:r>
                    <w:r w:rsidRPr="000F13FD">
                      <w:t>题答图</w:t>
                    </w:r>
                  </w:p>
                </w:txbxContent>
              </v:textbox>
            </v:shape>
            <w10:wrap type="tight"/>
          </v:group>
        </w:pict>
      </w:r>
      <w:r w:rsidRPr="007D1884">
        <w:rPr>
          <w:rFonts w:hint="eastAsia"/>
          <w:szCs w:val="21"/>
        </w:rPr>
        <w:t>补图如下：</w:t>
      </w: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szCs w:val="21"/>
        </w:rPr>
      </w:pPr>
    </w:p>
    <w:p w:rsidR="00D01853" w:rsidRPr="007D1884" w:rsidRDefault="00D01853" w:rsidP="00D01853">
      <w:pPr>
        <w:tabs>
          <w:tab w:val="right" w:leader="middleDot" w:pos="8400"/>
        </w:tabs>
        <w:ind w:firstLineChars="2500" w:firstLine="5250"/>
        <w:rPr>
          <w:szCs w:val="21"/>
        </w:rPr>
      </w:pPr>
      <w:r w:rsidRPr="007D1884">
        <w:rPr>
          <w:szCs w:val="21"/>
        </w:rPr>
        <w:tab/>
      </w:r>
      <w:r w:rsidRPr="007D1884">
        <w:rPr>
          <w:rFonts w:hint="eastAsia"/>
          <w:szCs w:val="21"/>
        </w:rPr>
        <w:t>（</w:t>
      </w:r>
      <w:r w:rsidRPr="007D1884">
        <w:rPr>
          <w:szCs w:val="21"/>
        </w:rPr>
        <w:t>5</w:t>
      </w:r>
      <w:r w:rsidRPr="007D1884">
        <w:rPr>
          <w:rFonts w:hAnsi="宋体"/>
          <w:szCs w:val="21"/>
        </w:rPr>
        <w:t>分</w:t>
      </w:r>
      <w:r w:rsidRPr="007D1884">
        <w:rPr>
          <w:rFonts w:hAnsi="宋体" w:hint="eastAsia"/>
          <w:szCs w:val="21"/>
        </w:rPr>
        <w:t>）</w:t>
      </w:r>
    </w:p>
    <w:p w:rsidR="00D01853" w:rsidRPr="007D1884" w:rsidRDefault="00D01853" w:rsidP="00D01853">
      <w:pPr>
        <w:ind w:firstLineChars="50" w:firstLine="105"/>
        <w:rPr>
          <w:szCs w:val="21"/>
        </w:rPr>
      </w:pPr>
      <w:r w:rsidRPr="007D1884">
        <w:rPr>
          <w:rFonts w:hAnsi="宋体"/>
          <w:szCs w:val="21"/>
        </w:rPr>
        <w:t>（</w:t>
      </w:r>
      <w:r w:rsidRPr="007D1884">
        <w:rPr>
          <w:szCs w:val="21"/>
        </w:rPr>
        <w:t>2</w:t>
      </w:r>
      <w:r w:rsidRPr="007D1884">
        <w:rPr>
          <w:rFonts w:hAnsi="宋体"/>
          <w:szCs w:val="21"/>
        </w:rPr>
        <w:t>）画树状图如下：</w:t>
      </w:r>
    </w:p>
    <w:p w:rsidR="00D01853" w:rsidRPr="007D1884" w:rsidRDefault="00D01853" w:rsidP="00D01853">
      <w:pPr>
        <w:rPr>
          <w:rFonts w:hint="eastAsia"/>
          <w:szCs w:val="21"/>
        </w:rPr>
      </w:pPr>
      <w:r>
        <w:rPr>
          <w:noProof/>
          <w:szCs w:val="21"/>
        </w:rPr>
        <w:drawing>
          <wp:anchor distT="0" distB="0" distL="114300" distR="114300" simplePos="0" relativeHeight="251661312" behindDoc="0" locked="0" layoutInCell="1" allowOverlap="1">
            <wp:simplePos x="0" y="0"/>
            <wp:positionH relativeFrom="column">
              <wp:posOffset>219075</wp:posOffset>
            </wp:positionH>
            <wp:positionV relativeFrom="paragraph">
              <wp:posOffset>99695</wp:posOffset>
            </wp:positionV>
            <wp:extent cx="4657725" cy="1400175"/>
            <wp:effectExtent l="0" t="0" r="0" b="0"/>
            <wp:wrapSquare wrapText="bothSides"/>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2"/>
                    <a:srcRect/>
                    <a:stretch>
                      <a:fillRect/>
                    </a:stretch>
                  </pic:blipFill>
                  <pic:spPr bwMode="auto">
                    <a:xfrm>
                      <a:off x="0" y="0"/>
                      <a:ext cx="4657725" cy="1400175"/>
                    </a:xfrm>
                    <a:prstGeom prst="rect">
                      <a:avLst/>
                    </a:prstGeom>
                    <a:noFill/>
                    <a:ln w="9525">
                      <a:noFill/>
                      <a:miter lim="800000"/>
                      <a:headEnd/>
                      <a:tailEnd/>
                    </a:ln>
                  </pic:spPr>
                </pic:pic>
              </a:graphicData>
            </a:graphic>
          </wp:anchor>
        </w:drawing>
      </w: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tabs>
          <w:tab w:val="right" w:leader="middleDot" w:pos="8400"/>
        </w:tabs>
        <w:ind w:firstLineChars="2500" w:firstLine="5250"/>
        <w:rPr>
          <w:rFonts w:hint="eastAsia"/>
          <w:szCs w:val="21"/>
        </w:rPr>
      </w:pPr>
      <w:r w:rsidRPr="007D1884">
        <w:rPr>
          <w:szCs w:val="21"/>
        </w:rPr>
        <w:tab/>
      </w:r>
    </w:p>
    <w:p w:rsidR="00D01853" w:rsidRPr="007D1884" w:rsidRDefault="00D01853" w:rsidP="00D01853">
      <w:pPr>
        <w:tabs>
          <w:tab w:val="right" w:leader="middleDot" w:pos="8400"/>
        </w:tabs>
        <w:ind w:firstLineChars="2500" w:firstLine="5250"/>
        <w:rPr>
          <w:rFonts w:hint="eastAsia"/>
          <w:szCs w:val="21"/>
        </w:rPr>
      </w:pPr>
      <w:r w:rsidRPr="007D1884">
        <w:rPr>
          <w:rFonts w:hint="eastAsia"/>
          <w:szCs w:val="21"/>
        </w:rPr>
        <w:t>（</w:t>
      </w:r>
      <w:r w:rsidRPr="007D1884">
        <w:rPr>
          <w:rFonts w:hint="eastAsia"/>
          <w:szCs w:val="21"/>
        </w:rPr>
        <w:t xml:space="preserve">                                                 </w:t>
      </w:r>
      <w:r w:rsidRPr="007D1884">
        <w:rPr>
          <w:szCs w:val="21"/>
        </w:rPr>
        <w:tab/>
      </w:r>
      <w:r w:rsidRPr="007D1884">
        <w:rPr>
          <w:rFonts w:hint="eastAsia"/>
          <w:szCs w:val="21"/>
        </w:rPr>
        <w:t>（</w:t>
      </w:r>
      <w:r w:rsidRPr="007D1884">
        <w:rPr>
          <w:rFonts w:hint="eastAsia"/>
          <w:szCs w:val="21"/>
        </w:rPr>
        <w:t>8</w:t>
      </w:r>
      <w:r w:rsidRPr="007D1884">
        <w:rPr>
          <w:rFonts w:hAnsi="宋体"/>
          <w:szCs w:val="21"/>
        </w:rPr>
        <w:t>分</w:t>
      </w:r>
      <w:r w:rsidRPr="007D1884">
        <w:rPr>
          <w:rFonts w:hAnsi="宋体" w:hint="eastAsia"/>
          <w:szCs w:val="21"/>
        </w:rPr>
        <w:t>）</w:t>
      </w:r>
    </w:p>
    <w:p w:rsidR="00D01853" w:rsidRPr="007D1884" w:rsidRDefault="00D01853" w:rsidP="00D01853">
      <w:pPr>
        <w:ind w:firstLineChars="200" w:firstLine="420"/>
        <w:rPr>
          <w:szCs w:val="21"/>
        </w:rPr>
      </w:pPr>
      <w:r>
        <w:rPr>
          <w:noProof/>
          <w:szCs w:val="21"/>
        </w:rPr>
        <w:drawing>
          <wp:anchor distT="0" distB="0" distL="114300" distR="114300" simplePos="0" relativeHeight="251662336" behindDoc="1" locked="0" layoutInCell="1" allowOverlap="1">
            <wp:simplePos x="0" y="0"/>
            <wp:positionH relativeFrom="column">
              <wp:posOffset>304800</wp:posOffset>
            </wp:positionH>
            <wp:positionV relativeFrom="paragraph">
              <wp:posOffset>171450</wp:posOffset>
            </wp:positionV>
            <wp:extent cx="4467225" cy="2352675"/>
            <wp:effectExtent l="0" t="0" r="0" b="0"/>
            <wp:wrapTight wrapText="bothSides">
              <wp:wrapPolygon edited="0">
                <wp:start x="368" y="1049"/>
                <wp:lineTo x="368" y="20463"/>
                <wp:lineTo x="21093" y="20463"/>
                <wp:lineTo x="21186" y="18015"/>
                <wp:lineTo x="21186" y="1049"/>
                <wp:lineTo x="368" y="1049"/>
              </wp:wrapPolygon>
            </wp:wrapTight>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3"/>
                    <a:srcRect/>
                    <a:stretch>
                      <a:fillRect/>
                    </a:stretch>
                  </pic:blipFill>
                  <pic:spPr bwMode="auto">
                    <a:xfrm>
                      <a:off x="0" y="0"/>
                      <a:ext cx="4467225" cy="2352675"/>
                    </a:xfrm>
                    <a:prstGeom prst="rect">
                      <a:avLst/>
                    </a:prstGeom>
                    <a:noFill/>
                    <a:ln w="9525">
                      <a:noFill/>
                      <a:miter lim="800000"/>
                      <a:headEnd/>
                      <a:tailEnd/>
                    </a:ln>
                  </pic:spPr>
                </pic:pic>
              </a:graphicData>
            </a:graphic>
          </wp:anchor>
        </w:drawing>
      </w:r>
      <w:r w:rsidRPr="007D1884">
        <w:rPr>
          <w:rFonts w:hAnsi="宋体"/>
          <w:szCs w:val="21"/>
        </w:rPr>
        <w:t>或列表如下：</w:t>
      </w: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tabs>
          <w:tab w:val="right" w:leader="middleDot" w:pos="8400"/>
        </w:tabs>
        <w:ind w:firstLineChars="2500" w:firstLine="5250"/>
        <w:rPr>
          <w:rFonts w:hint="eastAsia"/>
          <w:szCs w:val="21"/>
        </w:rPr>
      </w:pPr>
      <w:r w:rsidRPr="007D1884">
        <w:rPr>
          <w:szCs w:val="21"/>
        </w:rPr>
        <w:tab/>
      </w:r>
      <w:r w:rsidRPr="007D1884">
        <w:rPr>
          <w:rFonts w:hint="eastAsia"/>
          <w:szCs w:val="21"/>
        </w:rPr>
        <w:t>（</w:t>
      </w:r>
      <w:r w:rsidRPr="007D1884">
        <w:rPr>
          <w:rFonts w:hint="eastAsia"/>
          <w:szCs w:val="21"/>
        </w:rPr>
        <w:t>8</w:t>
      </w:r>
      <w:r w:rsidRPr="007D1884">
        <w:rPr>
          <w:rFonts w:hAnsi="宋体"/>
          <w:szCs w:val="21"/>
        </w:rPr>
        <w:t>分</w:t>
      </w:r>
      <w:r w:rsidRPr="007D1884">
        <w:rPr>
          <w:rFonts w:hAnsi="宋体" w:hint="eastAsia"/>
          <w:szCs w:val="21"/>
        </w:rPr>
        <w:t>）</w:t>
      </w:r>
    </w:p>
    <w:p w:rsidR="00D01853" w:rsidRPr="007D1884" w:rsidRDefault="00D01853" w:rsidP="00D01853">
      <w:pPr>
        <w:spacing w:line="360" w:lineRule="auto"/>
        <w:ind w:left="357" w:hangingChars="170" w:hanging="357"/>
        <w:rPr>
          <w:rFonts w:ascii="宋体" w:hAnsi="宋体" w:hint="eastAsia"/>
          <w:szCs w:val="21"/>
        </w:rPr>
      </w:pPr>
      <w:r w:rsidRPr="007D1884">
        <w:rPr>
          <w:rFonts w:hAnsi="宋体"/>
          <w:szCs w:val="21"/>
        </w:rPr>
        <w:t>由上得</w:t>
      </w:r>
      <w:r w:rsidRPr="007D1884">
        <w:rPr>
          <w:rFonts w:hAnsi="宋体" w:hint="eastAsia"/>
          <w:szCs w:val="21"/>
        </w:rPr>
        <w:t>，</w:t>
      </w:r>
      <w:r w:rsidRPr="007D1884">
        <w:rPr>
          <w:szCs w:val="21"/>
        </w:rPr>
        <w:t>所选两位同学恰好是一位男同学</w:t>
      </w:r>
      <w:r w:rsidRPr="007D1884">
        <w:rPr>
          <w:rFonts w:hint="eastAsia"/>
          <w:szCs w:val="21"/>
        </w:rPr>
        <w:t>和</w:t>
      </w:r>
      <w:r w:rsidRPr="007D1884">
        <w:rPr>
          <w:szCs w:val="21"/>
        </w:rPr>
        <w:t>一位女同学的概率</w:t>
      </w:r>
      <w:r w:rsidRPr="007D1884">
        <w:rPr>
          <w:rFonts w:hint="eastAsia"/>
          <w:szCs w:val="21"/>
        </w:rPr>
        <w:t>为</w:t>
      </w:r>
      <w:r w:rsidRPr="007D1884">
        <w:rPr>
          <w:position w:val="-22"/>
          <w:szCs w:val="21"/>
        </w:rPr>
        <w:object w:dxaOrig="680" w:dyaOrig="580">
          <v:shape id="_x0000_i1035" type="#_x0000_t75" style="width:33.75pt;height:29.25pt" o:ole="">
            <v:imagedata r:id="rId14" o:title=""/>
          </v:shape>
          <o:OLEObject Type="Embed" ProgID="Equation.DSMT4" ShapeID="_x0000_i1035" DrawAspect="Content" ObjectID="_1345901241" r:id="rId15"/>
        </w:object>
      </w:r>
      <w:r w:rsidRPr="007D1884">
        <w:rPr>
          <w:rFonts w:hAnsi="宋体"/>
          <w:szCs w:val="21"/>
        </w:rPr>
        <w:t>．</w:t>
      </w:r>
      <w:r w:rsidRPr="007D1884">
        <w:rPr>
          <w:szCs w:val="21"/>
        </w:rPr>
        <w:tab/>
      </w:r>
      <w:r w:rsidRPr="007D1884">
        <w:rPr>
          <w:rFonts w:hint="eastAsia"/>
          <w:szCs w:val="21"/>
        </w:rPr>
        <w:t>（</w:t>
      </w:r>
      <w:r w:rsidRPr="007D1884">
        <w:rPr>
          <w:rFonts w:hint="eastAsia"/>
          <w:szCs w:val="21"/>
        </w:rPr>
        <w:t>10</w:t>
      </w:r>
      <w:r w:rsidRPr="007D1884">
        <w:rPr>
          <w:rFonts w:hAnsi="宋体"/>
          <w:szCs w:val="21"/>
        </w:rPr>
        <w:t>分</w:t>
      </w:r>
      <w:r w:rsidRPr="007D1884">
        <w:rPr>
          <w:rFonts w:hAnsi="宋体" w:hint="eastAsia"/>
          <w:szCs w:val="21"/>
        </w:rPr>
        <w:t>）</w:t>
      </w:r>
      <w:r w:rsidRPr="007D1884">
        <w:rPr>
          <w:rFonts w:ascii="宋体" w:hAnsi="宋体" w:hint="eastAsia"/>
          <w:b/>
          <w:szCs w:val="21"/>
        </w:rPr>
        <w:t>22．</w:t>
      </w:r>
      <w:r w:rsidRPr="007D1884">
        <w:rPr>
          <w:rFonts w:hint="eastAsia"/>
          <w:szCs w:val="21"/>
        </w:rPr>
        <w:t>（</w:t>
      </w:r>
      <w:r w:rsidRPr="007D1884">
        <w:rPr>
          <w:rFonts w:hint="eastAsia"/>
          <w:b/>
          <w:szCs w:val="21"/>
        </w:rPr>
        <w:t>2010</w:t>
      </w:r>
      <w:r w:rsidRPr="007D1884">
        <w:rPr>
          <w:rFonts w:ascii="宋体" w:hAnsi="宋体" w:hint="eastAsia"/>
          <w:b/>
          <w:szCs w:val="21"/>
        </w:rPr>
        <w:t>重庆市潼南县</w:t>
      </w:r>
      <w:r w:rsidRPr="007D1884">
        <w:rPr>
          <w:rFonts w:hint="eastAsia"/>
          <w:szCs w:val="21"/>
        </w:rPr>
        <w:t>）</w:t>
      </w:r>
      <w:r w:rsidRPr="007D1884">
        <w:rPr>
          <w:rFonts w:ascii="宋体" w:hAnsi="宋体" w:hint="eastAsia"/>
          <w:szCs w:val="21"/>
        </w:rPr>
        <w:t>（6分）根据市教委提出的学生每天体育锻炼不少于1小时的要求，为确保阳光体育运动时间得到落实，某校对九年级学生每天参加体育锻炼的时间作了一次抽样调查，其中部分结果记录如下：</w:t>
      </w:r>
    </w:p>
    <w:p w:rsidR="00D01853" w:rsidRPr="007D1884" w:rsidRDefault="00D01853" w:rsidP="00D01853">
      <w:pPr>
        <w:spacing w:line="360" w:lineRule="auto"/>
        <w:ind w:firstLineChars="750" w:firstLine="1575"/>
        <w:rPr>
          <w:rFonts w:ascii="宋体" w:hAnsi="宋体" w:hint="eastAsia"/>
          <w:szCs w:val="21"/>
        </w:rPr>
      </w:pPr>
      <w:r w:rsidRPr="007D1884">
        <w:rPr>
          <w:rFonts w:ascii="宋体" w:hAnsi="宋体" w:hint="eastAsia"/>
          <w:noProof/>
          <w:szCs w:val="21"/>
        </w:rPr>
        <w:pict>
          <v:group id="_x0000_s2338" style="position:absolute;left:0;text-align:left;margin-left:261pt;margin-top:7.8pt;width:207pt;height:148.2pt;z-index:251663360" coordorigin="2211,2622" coordsize="5028,3756">
            <v:group id="_x0000_s2339" style="position:absolute;left:2211;top:3057;width:5028;height:2926" coordorigin="2211,3057" coordsize="5028,2926">
              <v:line id="_x0000_s2340" style="position:absolute;flip:y;visibility:visible" from="2510,3135" to="2510,5622">
                <v:stroke endarrow="block" endarrowwidth="narrow" endarrowlength="long"/>
              </v:line>
              <v:line id="_x0000_s2341" style="position:absolute;flip:y;visibility:visible" from="2509,5637" to="6933,5652">
                <v:stroke endarrow="block" endarrowwidth="narrow" endarrowlength="long"/>
              </v:line>
              <v:group id="_x0000_s2342" style="position:absolute;left:2509;top:5578;width:1800;height:74" coordorigin="3625,2760" coordsize="480,120">
                <v:line id="_x0000_s2343" style="position:absolute;visibility:visible" from="3625,2760" to="3625,2880"/>
                <v:line id="_x0000_s2344" style="position:absolute;visibility:visible" from="3785,2760" to="3785,2880"/>
                <v:line id="_x0000_s2345" style="position:absolute;visibility:visible" from="3945,2760" to="3945,2880"/>
                <v:line id="_x0000_s2346" style="position:absolute;visibility:visible" from="4105,2760" to="4105,2880"/>
              </v:group>
              <v:group id="_x0000_s2347" style="position:absolute;left:1811;top:4863;width:1487;height:91;rotation:-90" coordorigin="3625,2760" coordsize="480,120">
                <v:line id="_x0000_s2348" style="position:absolute;visibility:visible" from="3625,2760" to="3625,2880"/>
                <v:line id="_x0000_s2349" style="position:absolute;visibility:visible" from="3785,2760" to="3785,2880"/>
                <v:line id="_x0000_s2350" style="position:absolute;visibility:visible" from="3945,2760" to="3945,2880"/>
                <v:line id="_x0000_s2351" style="position:absolute;visibility:visible" from="4105,2760" to="4105,2880"/>
              </v:group>
              <v:group id="_x0000_s2352" style="position:absolute;left:3709;top:5578;width:1800;height:74" coordorigin="3625,2760" coordsize="480,120">
                <v:line id="_x0000_s2353" style="position:absolute;visibility:visible" from="3625,2760" to="3625,2880"/>
                <v:line id="_x0000_s2354" style="position:absolute;visibility:visible" from="3785,2760" to="3785,2880"/>
                <v:line id="_x0000_s2355" style="position:absolute;visibility:visible" from="3945,2760" to="3945,2880"/>
                <v:line id="_x0000_s2356" style="position:absolute;visibility:visible" from="4105,2760" to="4105,2880"/>
              </v:group>
              <v:group id="_x0000_s2357" style="position:absolute;left:1811;top:4368;width:1487;height:91;rotation:-90" coordorigin="3625,2760" coordsize="480,120">
                <v:line id="_x0000_s2358" style="position:absolute;visibility:visible" from="3625,2760" to="3625,2880"/>
                <v:line id="_x0000_s2359" style="position:absolute;visibility:visible" from="3785,2760" to="3785,2880"/>
                <v:line id="_x0000_s2360" style="position:absolute;visibility:visible" from="3945,2760" to="3945,2880"/>
                <v:line id="_x0000_s2361" style="position:absolute;visibility:visible" from="4105,2760" to="4105,2880"/>
              </v:group>
              <v:shape id="_x0000_s2362" type="#_x0000_t75" style="position:absolute;left:6215;top:5682;width:1024;height:276">
                <v:imagedata r:id="rId16" o:title=""/>
              </v:shape>
              <v:shape id="_x0000_s2363" type="#_x0000_t75" style="position:absolute;left:2585;top:3057;width:1060;height:276">
                <v:imagedata r:id="rId17" o:title=""/>
              </v:shape>
              <v:shape id="_x0000_s2364" type="#_x0000_t75" style="position:absolute;left:2331;top:5562;width:180;height:241">
                <v:imagedata r:id="rId18" o:title=""/>
              </v:shape>
              <v:shape id="_x0000_s2365" type="#_x0000_t75" style="position:absolute;left:2976;top:5697;width:324;height:241">
                <v:imagedata r:id="rId19" o:title=""/>
              </v:shape>
              <v:shape id="_x0000_s2366" type="#_x0000_t75" style="position:absolute;left:3635;top:5712;width:125;height:225">
                <v:imagedata r:id="rId20" o:title=""/>
              </v:shape>
              <v:shape id="_x0000_s2367" type="#_x0000_t75" style="position:absolute;left:4175;top:5712;width:306;height:241">
                <v:imagedata r:id="rId21" o:title=""/>
              </v:shape>
              <v:shape id="_x0000_s2368" type="#_x0000_t75" style="position:absolute;left:4821;top:5727;width:180;height:225">
                <v:imagedata r:id="rId22" o:title=""/>
              </v:shape>
              <v:shape id="_x0000_s2369" type="#_x0000_t75" style="position:absolute;left:5331;top:5742;width:342;height:241">
                <v:imagedata r:id="rId23" o:title=""/>
              </v:shape>
              <v:shape id="_x0000_s2370" type="#_x0000_t75" style="position:absolute;left:2287;top:5037;width:162;height:241">
                <v:imagedata r:id="rId24" o:title=""/>
              </v:shape>
              <v:shape id="_x0000_s2371" type="#_x0000_t75" style="position:absolute;left:2241;top:4542;width:251;height:241">
                <v:imagedata r:id="rId25" o:title=""/>
              </v:shape>
              <v:shape id="_x0000_s2372" type="#_x0000_t75" style="position:absolute;left:2227;top:4047;width:251;height:241">
                <v:imagedata r:id="rId26" o:title=""/>
              </v:shape>
              <v:shape id="_x0000_s2373" type="#_x0000_t75" style="position:absolute;left:2211;top:3537;width:288;height:241">
                <v:imagedata r:id="rId27" o:title=""/>
              </v:shape>
              <v:line id="_x0000_s2374" style="position:absolute;flip:y" from="3110,4665" to="3110,5640"/>
              <v:line id="_x0000_s2375" style="position:absolute" from="2607,4661" to="3101,4661"/>
              <v:line id="_x0000_s2376" style="position:absolute;flip:y" from="4309,4662" to="4309,5637"/>
              <v:line id="_x0000_s2377" style="position:absolute;flip:y" from="3707,4661" to="4309,4662"/>
              <v:line id="_x0000_s2378" style="position:absolute;flip:y" from="3710,4671" to="3710,5571"/>
              <v:line id="_x0000_s2379" style="position:absolute;flip:y" from="4908,5154" to="4908,5586"/>
              <v:line id="_x0000_s2380" style="position:absolute;flip:y" from="5509,5154" to="5509,5586"/>
              <v:line id="_x0000_s2381" style="position:absolute" from="4906,5145" to="5506,5145"/>
            </v:group>
            <v:shape id="_x0000_s2382" type="#_x0000_t75" style="position:absolute;left:4064;top:2622;width:1563;height:276">
              <v:imagedata r:id="rId28" o:title=""/>
            </v:shape>
            <v:shape id="_x0000_s2383" type="#_x0000_t75" style="position:absolute;left:4170;top:6102;width:700;height:276">
              <v:imagedata r:id="rId29" o:title=""/>
            </v:shape>
          </v:group>
          <o:OLEObject Type="Embed" ProgID="Equation.3" ShapeID="_x0000_s2362" DrawAspect="Content" ObjectID="_1345901256" r:id="rId30"/>
          <o:OLEObject Type="Embed" ProgID="Equation.3" ShapeID="_x0000_s2363" DrawAspect="Content" ObjectID="_1345901257" r:id="rId31"/>
          <o:OLEObject Type="Embed" ProgID="Equation.3" ShapeID="_x0000_s2364" DrawAspect="Content" ObjectID="_1345901258" r:id="rId32"/>
          <o:OLEObject Type="Embed" ProgID="Equation.3" ShapeID="_x0000_s2365" DrawAspect="Content" ObjectID="_1345901259" r:id="rId33"/>
          <o:OLEObject Type="Embed" ProgID="Equation.3" ShapeID="_x0000_s2366" DrawAspect="Content" ObjectID="_1345901260" r:id="rId34"/>
          <o:OLEObject Type="Embed" ProgID="Equation.3" ShapeID="_x0000_s2367" DrawAspect="Content" ObjectID="_1345901261" r:id="rId35"/>
          <o:OLEObject Type="Embed" ProgID="Equation.3" ShapeID="_x0000_s2368" DrawAspect="Content" ObjectID="_1345901262" r:id="rId36"/>
          <o:OLEObject Type="Embed" ProgID="Equation.3" ShapeID="_x0000_s2369" DrawAspect="Content" ObjectID="_1345901263" r:id="rId37"/>
          <o:OLEObject Type="Embed" ProgID="Equation.3" ShapeID="_x0000_s2370" DrawAspect="Content" ObjectID="_1345901264" r:id="rId38"/>
          <o:OLEObject Type="Embed" ProgID="Equation.3" ShapeID="_x0000_s2371" DrawAspect="Content" ObjectID="_1345901265" r:id="rId39"/>
          <o:OLEObject Type="Embed" ProgID="Equation.3" ShapeID="_x0000_s2372" DrawAspect="Content" ObjectID="_1345901266" r:id="rId40"/>
          <o:OLEObject Type="Embed" ProgID="Equation.3" ShapeID="_x0000_s2373" DrawAspect="Content" ObjectID="_1345901267" r:id="rId41"/>
          <o:OLEObject Type="Embed" ProgID="Equation.3" ShapeID="_x0000_s2382" DrawAspect="Content" ObjectID="_1345901268" r:id="rId42"/>
          <o:OLEObject Type="Embed" ProgID="Equation.3" ShapeID="_x0000_s2383" DrawAspect="Content" ObjectID="_1345901269" r:id="rId43"/>
        </w:pict>
      </w:r>
      <w:r w:rsidRPr="007D1884">
        <w:rPr>
          <w:rFonts w:ascii="宋体" w:hAnsi="宋体" w:hint="eastAsia"/>
          <w:szCs w:val="21"/>
        </w:rPr>
        <w:t>频数分布表：</w:t>
      </w:r>
    </w:p>
    <w:tbl>
      <w:tblPr>
        <w:tblStyle w:val="a5"/>
        <w:tblW w:w="0" w:type="auto"/>
        <w:tblInd w:w="540" w:type="dxa"/>
        <w:tblLook w:val="01E0"/>
      </w:tblPr>
      <w:tblGrid>
        <w:gridCol w:w="1800"/>
        <w:gridCol w:w="1440"/>
        <w:gridCol w:w="720"/>
      </w:tblGrid>
      <w:tr w:rsidR="00D01853" w:rsidRPr="007D1884" w:rsidTr="00145B16">
        <w:tc>
          <w:tcPr>
            <w:tcW w:w="1800" w:type="dxa"/>
          </w:tcPr>
          <w:p w:rsidR="00D01853" w:rsidRPr="007D1884" w:rsidRDefault="00D01853" w:rsidP="00145B16">
            <w:pPr>
              <w:adjustRightInd w:val="0"/>
              <w:rPr>
                <w:rFonts w:ascii="宋体" w:hAnsi="宋体" w:hint="eastAsia"/>
                <w:sz w:val="21"/>
                <w:szCs w:val="21"/>
              </w:rPr>
            </w:pPr>
            <w:r w:rsidRPr="007D1884">
              <w:rPr>
                <w:rFonts w:ascii="宋体" w:hAnsi="宋体" w:hint="eastAsia"/>
                <w:sz w:val="21"/>
                <w:szCs w:val="21"/>
              </w:rPr>
              <w:t>时间分组（小时）</w:t>
            </w:r>
          </w:p>
        </w:tc>
        <w:tc>
          <w:tcPr>
            <w:tcW w:w="1440" w:type="dxa"/>
          </w:tcPr>
          <w:p w:rsidR="00D01853" w:rsidRPr="007D1884" w:rsidRDefault="00D01853" w:rsidP="00145B16">
            <w:pPr>
              <w:adjustRightInd w:val="0"/>
              <w:rPr>
                <w:rFonts w:ascii="宋体" w:hAnsi="宋体" w:hint="eastAsia"/>
                <w:sz w:val="21"/>
                <w:szCs w:val="21"/>
              </w:rPr>
            </w:pPr>
            <w:r w:rsidRPr="007D1884">
              <w:rPr>
                <w:rFonts w:ascii="宋体" w:hAnsi="宋体" w:hint="eastAsia"/>
                <w:sz w:val="21"/>
                <w:szCs w:val="21"/>
              </w:rPr>
              <w:t>频数（人数）</w:t>
            </w:r>
          </w:p>
        </w:tc>
        <w:tc>
          <w:tcPr>
            <w:tcW w:w="720" w:type="dxa"/>
          </w:tcPr>
          <w:p w:rsidR="00D01853" w:rsidRPr="007D1884" w:rsidRDefault="00D01853" w:rsidP="00145B16">
            <w:pPr>
              <w:adjustRightInd w:val="0"/>
              <w:rPr>
                <w:rFonts w:ascii="宋体" w:hAnsi="宋体" w:hint="eastAsia"/>
                <w:sz w:val="21"/>
                <w:szCs w:val="21"/>
              </w:rPr>
            </w:pPr>
            <w:r w:rsidRPr="007D1884">
              <w:rPr>
                <w:rFonts w:ascii="宋体" w:hAnsi="宋体" w:hint="eastAsia"/>
                <w:sz w:val="21"/>
                <w:szCs w:val="21"/>
              </w:rPr>
              <w:t>频率</w:t>
            </w:r>
          </w:p>
        </w:tc>
      </w:tr>
      <w:tr w:rsidR="00D01853" w:rsidRPr="007D1884" w:rsidTr="00145B16">
        <w:tc>
          <w:tcPr>
            <w:tcW w:w="1800" w:type="dxa"/>
          </w:tcPr>
          <w:p w:rsidR="00D01853" w:rsidRPr="007D1884" w:rsidRDefault="00D01853" w:rsidP="00145B16">
            <w:pPr>
              <w:adjustRightInd w:val="0"/>
              <w:jc w:val="center"/>
              <w:rPr>
                <w:rFonts w:ascii="宋体" w:hAnsi="宋体" w:hint="eastAsia"/>
                <w:sz w:val="21"/>
                <w:szCs w:val="21"/>
              </w:rPr>
            </w:pPr>
            <w:r w:rsidRPr="007D1884">
              <w:rPr>
                <w:rFonts w:ascii="宋体" w:hAnsi="宋体"/>
                <w:position w:val="-6"/>
                <w:sz w:val="21"/>
                <w:szCs w:val="21"/>
              </w:rPr>
              <w:object w:dxaOrig="499" w:dyaOrig="279">
                <v:shape id="_x0000_i1036" type="#_x0000_t75" style="width:24.75pt;height:14.25pt" o:ole="">
                  <v:imagedata r:id="rId44" o:title=""/>
                </v:shape>
                <o:OLEObject Type="Embed" ProgID="Equation.3" ShapeID="_x0000_i1036" DrawAspect="Content" ObjectID="_1345901242" r:id="rId45"/>
              </w:object>
            </w:r>
            <w:r w:rsidRPr="007D1884">
              <w:rPr>
                <w:rFonts w:ascii="宋体" w:hAnsi="宋体" w:hint="eastAsia"/>
                <w:sz w:val="21"/>
                <w:szCs w:val="21"/>
              </w:rPr>
              <w:t>﹤0.5</w:t>
            </w:r>
          </w:p>
        </w:tc>
        <w:tc>
          <w:tcPr>
            <w:tcW w:w="144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10</w:t>
            </w:r>
          </w:p>
        </w:tc>
        <w:tc>
          <w:tcPr>
            <w:tcW w:w="72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0.2</w:t>
            </w:r>
          </w:p>
        </w:tc>
      </w:tr>
      <w:tr w:rsidR="00D01853" w:rsidRPr="007D1884" w:rsidTr="00145B16">
        <w:tc>
          <w:tcPr>
            <w:tcW w:w="1800" w:type="dxa"/>
          </w:tcPr>
          <w:p w:rsidR="00D01853" w:rsidRPr="007D1884" w:rsidRDefault="00D01853" w:rsidP="00145B16">
            <w:pPr>
              <w:adjustRightInd w:val="0"/>
              <w:jc w:val="center"/>
              <w:rPr>
                <w:rFonts w:ascii="宋体" w:hAnsi="宋体" w:hint="eastAsia"/>
                <w:sz w:val="21"/>
                <w:szCs w:val="21"/>
              </w:rPr>
            </w:pPr>
            <w:r w:rsidRPr="007D1884">
              <w:rPr>
                <w:rFonts w:ascii="宋体" w:hAnsi="宋体"/>
                <w:position w:val="-6"/>
                <w:sz w:val="21"/>
                <w:szCs w:val="21"/>
              </w:rPr>
              <w:object w:dxaOrig="680" w:dyaOrig="279">
                <v:shape id="_x0000_i1037" type="#_x0000_t75" style="width:33.75pt;height:14.25pt" o:ole="">
                  <v:imagedata r:id="rId46" o:title=""/>
                </v:shape>
                <o:OLEObject Type="Embed" ProgID="Equation.3" ShapeID="_x0000_i1037" DrawAspect="Content" ObjectID="_1345901243" r:id="rId47"/>
              </w:object>
            </w:r>
            <w:r w:rsidRPr="007D1884">
              <w:rPr>
                <w:rFonts w:ascii="宋体" w:hAnsi="宋体" w:hint="eastAsia"/>
                <w:sz w:val="21"/>
                <w:szCs w:val="21"/>
              </w:rPr>
              <w:t>﹤1</w:t>
            </w:r>
          </w:p>
        </w:tc>
        <w:tc>
          <w:tcPr>
            <w:tcW w:w="1440" w:type="dxa"/>
          </w:tcPr>
          <w:p w:rsidR="00D01853" w:rsidRPr="007D1884" w:rsidRDefault="00D01853" w:rsidP="00145B16">
            <w:pPr>
              <w:adjustRightInd w:val="0"/>
              <w:jc w:val="center"/>
              <w:rPr>
                <w:rFonts w:ascii="宋体" w:hAnsi="宋体" w:hint="eastAsia"/>
                <w:sz w:val="21"/>
                <w:szCs w:val="21"/>
              </w:rPr>
            </w:pPr>
          </w:p>
        </w:tc>
        <w:tc>
          <w:tcPr>
            <w:tcW w:w="72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0.4</w:t>
            </w:r>
          </w:p>
        </w:tc>
      </w:tr>
      <w:tr w:rsidR="00D01853" w:rsidRPr="007D1884" w:rsidTr="00145B16">
        <w:tc>
          <w:tcPr>
            <w:tcW w:w="1800" w:type="dxa"/>
          </w:tcPr>
          <w:p w:rsidR="00D01853" w:rsidRPr="007D1884" w:rsidRDefault="00D01853" w:rsidP="00145B16">
            <w:pPr>
              <w:adjustRightInd w:val="0"/>
              <w:jc w:val="center"/>
              <w:rPr>
                <w:rFonts w:ascii="宋体" w:hAnsi="宋体" w:hint="eastAsia"/>
                <w:sz w:val="21"/>
                <w:szCs w:val="21"/>
              </w:rPr>
            </w:pPr>
            <w:r w:rsidRPr="007D1884">
              <w:rPr>
                <w:rFonts w:ascii="宋体" w:hAnsi="宋体"/>
                <w:position w:val="-6"/>
                <w:sz w:val="21"/>
                <w:szCs w:val="21"/>
              </w:rPr>
              <w:object w:dxaOrig="460" w:dyaOrig="279">
                <v:shape id="_x0000_i1038" type="#_x0000_t75" style="width:23.25pt;height:14.25pt" o:ole="">
                  <v:imagedata r:id="rId48" o:title=""/>
                </v:shape>
                <o:OLEObject Type="Embed" ProgID="Equation.3" ShapeID="_x0000_i1038" DrawAspect="Content" ObjectID="_1345901244" r:id="rId49"/>
              </w:object>
            </w:r>
            <w:r w:rsidRPr="007D1884">
              <w:rPr>
                <w:rFonts w:ascii="宋体" w:hAnsi="宋体" w:hint="eastAsia"/>
                <w:sz w:val="21"/>
                <w:szCs w:val="21"/>
              </w:rPr>
              <w:t>﹤1.5</w:t>
            </w:r>
          </w:p>
        </w:tc>
        <w:tc>
          <w:tcPr>
            <w:tcW w:w="144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10</w:t>
            </w:r>
          </w:p>
        </w:tc>
        <w:tc>
          <w:tcPr>
            <w:tcW w:w="72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0.2</w:t>
            </w:r>
          </w:p>
        </w:tc>
      </w:tr>
      <w:tr w:rsidR="00D01853" w:rsidRPr="007D1884" w:rsidTr="00145B16">
        <w:tc>
          <w:tcPr>
            <w:tcW w:w="1800" w:type="dxa"/>
          </w:tcPr>
          <w:p w:rsidR="00D01853" w:rsidRPr="007D1884" w:rsidRDefault="00D01853" w:rsidP="00145B16">
            <w:pPr>
              <w:adjustRightInd w:val="0"/>
              <w:jc w:val="center"/>
              <w:rPr>
                <w:rFonts w:ascii="宋体" w:hAnsi="宋体" w:hint="eastAsia"/>
                <w:sz w:val="21"/>
                <w:szCs w:val="21"/>
              </w:rPr>
            </w:pPr>
            <w:r w:rsidRPr="007D1884">
              <w:rPr>
                <w:rFonts w:ascii="宋体" w:hAnsi="宋体"/>
                <w:position w:val="-6"/>
                <w:sz w:val="21"/>
                <w:szCs w:val="21"/>
              </w:rPr>
              <w:object w:dxaOrig="660" w:dyaOrig="279">
                <v:shape id="_x0000_i1039" type="#_x0000_t75" style="width:33pt;height:14.25pt" o:ole="">
                  <v:imagedata r:id="rId50" o:title=""/>
                </v:shape>
                <o:OLEObject Type="Embed" ProgID="Equation.3" ShapeID="_x0000_i1039" DrawAspect="Content" ObjectID="_1345901245" r:id="rId51"/>
              </w:object>
            </w:r>
            <w:r w:rsidRPr="007D1884">
              <w:rPr>
                <w:rFonts w:ascii="宋体" w:hAnsi="宋体" w:hint="eastAsia"/>
                <w:sz w:val="21"/>
                <w:szCs w:val="21"/>
              </w:rPr>
              <w:t>﹤2</w:t>
            </w:r>
          </w:p>
        </w:tc>
        <w:tc>
          <w:tcPr>
            <w:tcW w:w="1440" w:type="dxa"/>
          </w:tcPr>
          <w:p w:rsidR="00D01853" w:rsidRPr="007D1884" w:rsidRDefault="00D01853" w:rsidP="00145B16">
            <w:pPr>
              <w:adjustRightInd w:val="0"/>
              <w:jc w:val="center"/>
              <w:rPr>
                <w:rFonts w:ascii="宋体" w:hAnsi="宋体" w:hint="eastAsia"/>
                <w:sz w:val="21"/>
                <w:szCs w:val="21"/>
              </w:rPr>
            </w:pPr>
          </w:p>
        </w:tc>
        <w:tc>
          <w:tcPr>
            <w:tcW w:w="72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0.1</w:t>
            </w:r>
          </w:p>
        </w:tc>
      </w:tr>
      <w:tr w:rsidR="00D01853" w:rsidRPr="007D1884" w:rsidTr="00145B16">
        <w:tc>
          <w:tcPr>
            <w:tcW w:w="1800" w:type="dxa"/>
          </w:tcPr>
          <w:p w:rsidR="00D01853" w:rsidRPr="007D1884" w:rsidRDefault="00D01853" w:rsidP="00145B16">
            <w:pPr>
              <w:adjustRightInd w:val="0"/>
              <w:jc w:val="center"/>
              <w:rPr>
                <w:rFonts w:ascii="宋体" w:hAnsi="宋体" w:hint="eastAsia"/>
                <w:sz w:val="21"/>
                <w:szCs w:val="21"/>
              </w:rPr>
            </w:pPr>
            <w:r w:rsidRPr="007D1884">
              <w:rPr>
                <w:rFonts w:ascii="宋体" w:hAnsi="宋体"/>
                <w:position w:val="-6"/>
                <w:sz w:val="21"/>
                <w:szCs w:val="21"/>
              </w:rPr>
              <w:object w:dxaOrig="499" w:dyaOrig="279">
                <v:shape id="_x0000_i1040" type="#_x0000_t75" style="width:24.75pt;height:14.25pt" o:ole="">
                  <v:imagedata r:id="rId52" o:title=""/>
                </v:shape>
                <o:OLEObject Type="Embed" ProgID="Equation.3" ShapeID="_x0000_i1040" DrawAspect="Content" ObjectID="_1345901246" r:id="rId53"/>
              </w:object>
            </w:r>
            <w:r w:rsidRPr="007D1884">
              <w:rPr>
                <w:rFonts w:ascii="宋体" w:hAnsi="宋体" w:hint="eastAsia"/>
                <w:sz w:val="21"/>
                <w:szCs w:val="21"/>
              </w:rPr>
              <w:t>﹤2.5</w:t>
            </w:r>
          </w:p>
        </w:tc>
        <w:tc>
          <w:tcPr>
            <w:tcW w:w="144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5</w:t>
            </w:r>
          </w:p>
        </w:tc>
        <w:tc>
          <w:tcPr>
            <w:tcW w:w="720" w:type="dxa"/>
          </w:tcPr>
          <w:p w:rsidR="00D01853" w:rsidRPr="007D1884" w:rsidRDefault="00D01853" w:rsidP="00145B16">
            <w:pPr>
              <w:adjustRightInd w:val="0"/>
              <w:jc w:val="center"/>
              <w:rPr>
                <w:rFonts w:ascii="宋体" w:hAnsi="宋体" w:hint="eastAsia"/>
                <w:sz w:val="21"/>
                <w:szCs w:val="21"/>
              </w:rPr>
            </w:pPr>
          </w:p>
        </w:tc>
      </w:tr>
      <w:tr w:rsidR="00D01853" w:rsidRPr="007D1884" w:rsidTr="00145B16">
        <w:tc>
          <w:tcPr>
            <w:tcW w:w="180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合计</w:t>
            </w:r>
          </w:p>
        </w:tc>
        <w:tc>
          <w:tcPr>
            <w:tcW w:w="1440" w:type="dxa"/>
          </w:tcPr>
          <w:p w:rsidR="00D01853" w:rsidRPr="007D1884" w:rsidRDefault="00D01853" w:rsidP="00145B16">
            <w:pPr>
              <w:adjustRightInd w:val="0"/>
              <w:jc w:val="center"/>
              <w:rPr>
                <w:rFonts w:ascii="宋体" w:hAnsi="宋体" w:hint="eastAsia"/>
                <w:sz w:val="21"/>
                <w:szCs w:val="21"/>
              </w:rPr>
            </w:pPr>
          </w:p>
        </w:tc>
        <w:tc>
          <w:tcPr>
            <w:tcW w:w="720" w:type="dxa"/>
          </w:tcPr>
          <w:p w:rsidR="00D01853" w:rsidRPr="007D1884" w:rsidRDefault="00D01853" w:rsidP="00145B16">
            <w:pPr>
              <w:adjustRightInd w:val="0"/>
              <w:jc w:val="center"/>
              <w:rPr>
                <w:rFonts w:ascii="宋体" w:hAnsi="宋体" w:hint="eastAsia"/>
                <w:sz w:val="21"/>
                <w:szCs w:val="21"/>
              </w:rPr>
            </w:pPr>
            <w:r w:rsidRPr="007D1884">
              <w:rPr>
                <w:rFonts w:ascii="宋体" w:hAnsi="宋体" w:hint="eastAsia"/>
                <w:sz w:val="21"/>
                <w:szCs w:val="21"/>
              </w:rPr>
              <w:t>1</w:t>
            </w:r>
          </w:p>
        </w:tc>
      </w:tr>
    </w:tbl>
    <w:p w:rsidR="00D01853" w:rsidRPr="007D1884" w:rsidRDefault="00D01853" w:rsidP="00D01853">
      <w:pPr>
        <w:adjustRightInd w:val="0"/>
        <w:rPr>
          <w:rFonts w:ascii="宋体" w:hAnsi="宋体" w:hint="eastAsia"/>
          <w:szCs w:val="21"/>
        </w:rPr>
      </w:pPr>
    </w:p>
    <w:p w:rsidR="00D01853" w:rsidRPr="007D1884" w:rsidRDefault="00D01853" w:rsidP="00D01853">
      <w:pPr>
        <w:adjustRightInd w:val="0"/>
        <w:ind w:firstLineChars="200" w:firstLine="420"/>
        <w:rPr>
          <w:rFonts w:ascii="宋体" w:hAnsi="宋体" w:hint="eastAsia"/>
          <w:szCs w:val="21"/>
        </w:rPr>
      </w:pPr>
      <w:r w:rsidRPr="007D1884">
        <w:rPr>
          <w:rFonts w:ascii="宋体" w:hAnsi="宋体" w:hint="eastAsia"/>
          <w:szCs w:val="21"/>
        </w:rPr>
        <w:t>请你将频数分布表和频数分布直方图补充完整</w:t>
      </w:r>
    </w:p>
    <w:p w:rsidR="00D01853" w:rsidRPr="007D1884" w:rsidRDefault="00D01853" w:rsidP="00D01853">
      <w:pPr>
        <w:tabs>
          <w:tab w:val="left" w:pos="2925"/>
        </w:tabs>
        <w:spacing w:line="360" w:lineRule="auto"/>
        <w:ind w:leftChars="85" w:left="178" w:firstLineChars="150" w:firstLine="315"/>
        <w:rPr>
          <w:rFonts w:hint="eastAsia"/>
          <w:szCs w:val="21"/>
        </w:rPr>
      </w:pPr>
      <w:r w:rsidRPr="007D1884">
        <w:rPr>
          <w:rFonts w:hint="eastAsia"/>
          <w:szCs w:val="21"/>
        </w:rPr>
        <w:t>【答案】</w:t>
      </w:r>
    </w:p>
    <w:p w:rsidR="00D01853" w:rsidRPr="007D1884" w:rsidRDefault="00D01853" w:rsidP="00D01853">
      <w:pPr>
        <w:tabs>
          <w:tab w:val="left" w:pos="2925"/>
        </w:tabs>
        <w:spacing w:line="360" w:lineRule="auto"/>
        <w:ind w:leftChars="85" w:left="178" w:firstLineChars="150" w:firstLine="315"/>
        <w:rPr>
          <w:rFonts w:hint="eastAsia"/>
          <w:szCs w:val="21"/>
        </w:rPr>
      </w:pPr>
      <w:r>
        <w:rPr>
          <w:rFonts w:hint="eastAsia"/>
          <w:noProof/>
          <w:szCs w:val="21"/>
        </w:rPr>
        <w:lastRenderedPageBreak/>
        <w:drawing>
          <wp:inline distT="0" distB="0" distL="0" distR="0">
            <wp:extent cx="5286375" cy="1724025"/>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a:srcRect/>
                    <a:stretch>
                      <a:fillRect/>
                    </a:stretch>
                  </pic:blipFill>
                  <pic:spPr bwMode="auto">
                    <a:xfrm>
                      <a:off x="0" y="0"/>
                      <a:ext cx="5286375" cy="1724025"/>
                    </a:xfrm>
                    <a:prstGeom prst="rect">
                      <a:avLst/>
                    </a:prstGeom>
                    <a:noFill/>
                    <a:ln w="9525">
                      <a:noFill/>
                      <a:miter lim="800000"/>
                      <a:headEnd/>
                      <a:tailEnd/>
                    </a:ln>
                  </pic:spPr>
                </pic:pic>
              </a:graphicData>
            </a:graphic>
          </wp:inline>
        </w:drawing>
      </w:r>
    </w:p>
    <w:p w:rsidR="00D01853" w:rsidRPr="007D1884" w:rsidRDefault="00D01853" w:rsidP="00D01853">
      <w:pPr>
        <w:ind w:left="422" w:hangingChars="200" w:hanging="422"/>
        <w:rPr>
          <w:rFonts w:hint="eastAsia"/>
          <w:szCs w:val="21"/>
        </w:rPr>
      </w:pPr>
      <w:r w:rsidRPr="007D1884">
        <w:rPr>
          <w:rFonts w:ascii="宋体" w:hAnsi="宋体" w:hint="eastAsia"/>
          <w:b/>
          <w:szCs w:val="21"/>
        </w:rPr>
        <w:t>23．</w:t>
      </w:r>
      <w:r w:rsidRPr="007D1884">
        <w:rPr>
          <w:rFonts w:hint="eastAsia"/>
          <w:szCs w:val="21"/>
        </w:rPr>
        <w:t>（</w:t>
      </w:r>
      <w:r w:rsidRPr="007D1884">
        <w:rPr>
          <w:szCs w:val="21"/>
        </w:rPr>
        <w:t>2010</w:t>
      </w:r>
      <w:r w:rsidRPr="007D1884">
        <w:rPr>
          <w:rFonts w:hint="eastAsia"/>
          <w:szCs w:val="21"/>
        </w:rPr>
        <w:t>山东聊城</w:t>
      </w:r>
      <w:r w:rsidRPr="007D1884">
        <w:rPr>
          <w:szCs w:val="21"/>
        </w:rPr>
        <w:t>）</w:t>
      </w:r>
      <w:r w:rsidRPr="007D1884">
        <w:rPr>
          <w:rFonts w:hint="eastAsia"/>
          <w:szCs w:val="21"/>
        </w:rPr>
        <w:t>今年</w:t>
      </w:r>
      <w:r w:rsidRPr="007D1884">
        <w:rPr>
          <w:rFonts w:hint="eastAsia"/>
          <w:szCs w:val="21"/>
        </w:rPr>
        <w:t>3</w:t>
      </w:r>
      <w:r w:rsidRPr="007D1884">
        <w:rPr>
          <w:rFonts w:hint="eastAsia"/>
          <w:szCs w:val="21"/>
        </w:rPr>
        <w:t>月份，我市教育局倡导中小学开展“</w:t>
      </w:r>
      <w:smartTag w:uri="urn:schemas-microsoft-com:office:smarttags" w:element="chmetcnv">
        <w:smartTagPr>
          <w:attr w:name="TCSC" w:val="0"/>
          <w:attr w:name="NumberType" w:val="1"/>
          <w:attr w:name="Negative" w:val="False"/>
          <w:attr w:name="HasSpace" w:val="False"/>
          <w:attr w:name="SourceValue" w:val="4312"/>
          <w:attr w:name="UnitName" w:val="”"/>
        </w:smartTagPr>
        <w:r w:rsidRPr="007D1884">
          <w:rPr>
            <w:rFonts w:hint="eastAsia"/>
            <w:szCs w:val="21"/>
          </w:rPr>
          <w:t>4312</w:t>
        </w:r>
        <w:r w:rsidRPr="007D1884">
          <w:rPr>
            <w:rFonts w:hint="eastAsia"/>
            <w:szCs w:val="21"/>
          </w:rPr>
          <w:t>”</w:t>
        </w:r>
      </w:smartTag>
      <w:r w:rsidRPr="007D1884">
        <w:rPr>
          <w:rFonts w:hint="eastAsia"/>
          <w:szCs w:val="21"/>
        </w:rPr>
        <w:t>（“</w:t>
      </w:r>
      <w:smartTag w:uri="urn:schemas-microsoft-com:office:smarttags" w:element="chmetcnv">
        <w:smartTagPr>
          <w:attr w:name="TCSC" w:val="0"/>
          <w:attr w:name="NumberType" w:val="1"/>
          <w:attr w:name="Negative" w:val="False"/>
          <w:attr w:name="HasSpace" w:val="False"/>
          <w:attr w:name="SourceValue" w:val="4312"/>
          <w:attr w:name="UnitName" w:val="”"/>
        </w:smartTagPr>
        <w:r w:rsidRPr="007D1884">
          <w:rPr>
            <w:rFonts w:hint="eastAsia"/>
            <w:szCs w:val="21"/>
          </w:rPr>
          <w:t>4312</w:t>
        </w:r>
        <w:r w:rsidRPr="007D1884">
          <w:rPr>
            <w:rFonts w:hint="eastAsia"/>
            <w:szCs w:val="21"/>
          </w:rPr>
          <w:t>”</w:t>
        </w:r>
      </w:smartTag>
      <w:r w:rsidRPr="007D1884">
        <w:rPr>
          <w:rFonts w:hint="eastAsia"/>
          <w:szCs w:val="21"/>
        </w:rPr>
        <w:t>即“四操”、“三球”、“一跑”、“二艺“活动的简称）艺体普及活动，某校学生会为了了解全校同学对”</w:t>
      </w:r>
      <w:r w:rsidRPr="007D1884">
        <w:rPr>
          <w:rFonts w:hint="eastAsia"/>
          <w:szCs w:val="21"/>
        </w:rPr>
        <w:t>4312</w:t>
      </w:r>
      <w:r w:rsidRPr="007D1884">
        <w:rPr>
          <w:rFonts w:hint="eastAsia"/>
          <w:szCs w:val="21"/>
        </w:rPr>
        <w:t>‘中部分基础上的喜爱情况，随机调查了</w:t>
      </w:r>
      <w:r w:rsidRPr="007D1884">
        <w:rPr>
          <w:rFonts w:hint="eastAsia"/>
          <w:szCs w:val="21"/>
        </w:rPr>
        <w:t>200</w:t>
      </w:r>
      <w:r w:rsidRPr="007D1884">
        <w:rPr>
          <w:rFonts w:hint="eastAsia"/>
          <w:szCs w:val="21"/>
        </w:rPr>
        <w:t>名同学（每位同学仅选一项最喜爱的项目），根据调查结果制作了频数分布表：</w:t>
      </w:r>
    </w:p>
    <w:tbl>
      <w:tblPr>
        <w:tblStyle w:val="a5"/>
        <w:tblW w:w="0" w:type="auto"/>
        <w:jc w:val="center"/>
        <w:tblLook w:val="01E0"/>
      </w:tblPr>
      <w:tblGrid>
        <w:gridCol w:w="1735"/>
        <w:gridCol w:w="1736"/>
        <w:gridCol w:w="1736"/>
      </w:tblGrid>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最喜爱的项目</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频数（人数）</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频率</w:t>
            </w: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篮球</w:t>
            </w:r>
          </w:p>
        </w:tc>
        <w:tc>
          <w:tcPr>
            <w:tcW w:w="1736" w:type="dxa"/>
            <w:vAlign w:val="center"/>
          </w:tcPr>
          <w:p w:rsidR="00D01853" w:rsidRPr="007D1884" w:rsidRDefault="00D01853" w:rsidP="00145B16">
            <w:pPr>
              <w:jc w:val="center"/>
              <w:rPr>
                <w:rFonts w:hint="eastAsia"/>
                <w:sz w:val="21"/>
                <w:szCs w:val="21"/>
              </w:rPr>
            </w:pP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28%</w:t>
            </w: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排球</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24</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12%</w:t>
            </w: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乒乓球</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48</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24%</w:t>
            </w: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健美操</w:t>
            </w:r>
          </w:p>
        </w:tc>
        <w:tc>
          <w:tcPr>
            <w:tcW w:w="1736" w:type="dxa"/>
            <w:vAlign w:val="center"/>
          </w:tcPr>
          <w:p w:rsidR="00D01853" w:rsidRPr="007D1884" w:rsidRDefault="00D01853" w:rsidP="00145B16">
            <w:pPr>
              <w:jc w:val="center"/>
              <w:rPr>
                <w:rFonts w:hint="eastAsia"/>
                <w:sz w:val="21"/>
                <w:szCs w:val="21"/>
              </w:rPr>
            </w:pPr>
          </w:p>
        </w:tc>
        <w:tc>
          <w:tcPr>
            <w:tcW w:w="1736" w:type="dxa"/>
            <w:vAlign w:val="center"/>
          </w:tcPr>
          <w:p w:rsidR="00D01853" w:rsidRPr="007D1884" w:rsidRDefault="00D01853" w:rsidP="00145B16">
            <w:pPr>
              <w:jc w:val="center"/>
              <w:rPr>
                <w:rFonts w:hint="eastAsia"/>
                <w:sz w:val="21"/>
                <w:szCs w:val="21"/>
              </w:rPr>
            </w:pP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武术操</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22</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11%</w:t>
            </w: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跑步</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20</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10%</w:t>
            </w:r>
          </w:p>
        </w:tc>
      </w:tr>
      <w:tr w:rsidR="00D01853" w:rsidRPr="007D1884" w:rsidTr="00145B16">
        <w:trPr>
          <w:jc w:val="center"/>
        </w:trPr>
        <w:tc>
          <w:tcPr>
            <w:tcW w:w="1735" w:type="dxa"/>
            <w:vAlign w:val="center"/>
          </w:tcPr>
          <w:p w:rsidR="00D01853" w:rsidRPr="007D1884" w:rsidRDefault="00D01853" w:rsidP="00145B16">
            <w:pPr>
              <w:jc w:val="center"/>
              <w:rPr>
                <w:rFonts w:hint="eastAsia"/>
                <w:sz w:val="21"/>
                <w:szCs w:val="21"/>
              </w:rPr>
            </w:pPr>
            <w:r w:rsidRPr="007D1884">
              <w:rPr>
                <w:rFonts w:hint="eastAsia"/>
                <w:sz w:val="21"/>
                <w:szCs w:val="21"/>
              </w:rPr>
              <w:t>合计</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200</w:t>
            </w:r>
          </w:p>
        </w:tc>
        <w:tc>
          <w:tcPr>
            <w:tcW w:w="1736" w:type="dxa"/>
            <w:vAlign w:val="center"/>
          </w:tcPr>
          <w:p w:rsidR="00D01853" w:rsidRPr="007D1884" w:rsidRDefault="00D01853" w:rsidP="00145B16">
            <w:pPr>
              <w:jc w:val="center"/>
              <w:rPr>
                <w:rFonts w:hint="eastAsia"/>
                <w:sz w:val="21"/>
                <w:szCs w:val="21"/>
              </w:rPr>
            </w:pPr>
            <w:r w:rsidRPr="007D1884">
              <w:rPr>
                <w:rFonts w:hint="eastAsia"/>
                <w:sz w:val="21"/>
                <w:szCs w:val="21"/>
              </w:rPr>
              <w:t>1</w:t>
            </w:r>
          </w:p>
        </w:tc>
      </w:tr>
    </w:tbl>
    <w:p w:rsidR="00D01853" w:rsidRPr="007D1884" w:rsidRDefault="00D01853" w:rsidP="00D01853">
      <w:pPr>
        <w:ind w:firstLineChars="200" w:firstLine="420"/>
        <w:rPr>
          <w:rFonts w:hint="eastAsia"/>
          <w:szCs w:val="21"/>
        </w:rPr>
      </w:pPr>
      <w:r w:rsidRPr="007D1884">
        <w:rPr>
          <w:rFonts w:hint="eastAsia"/>
          <w:szCs w:val="21"/>
        </w:rPr>
        <w:t>（</w:t>
      </w:r>
      <w:r w:rsidRPr="007D1884">
        <w:rPr>
          <w:rFonts w:hint="eastAsia"/>
          <w:szCs w:val="21"/>
        </w:rPr>
        <w:t>1</w:t>
      </w:r>
      <w:r w:rsidRPr="007D1884">
        <w:rPr>
          <w:rFonts w:hint="eastAsia"/>
          <w:szCs w:val="21"/>
        </w:rPr>
        <w:t>）请补全频数分布表；</w:t>
      </w:r>
    </w:p>
    <w:p w:rsidR="00D01853" w:rsidRPr="007D1884" w:rsidRDefault="00D01853" w:rsidP="00D01853">
      <w:pPr>
        <w:ind w:firstLineChars="200" w:firstLine="420"/>
        <w:rPr>
          <w:rFonts w:hint="eastAsia"/>
          <w:szCs w:val="21"/>
        </w:rPr>
      </w:pPr>
      <w:r w:rsidRPr="007D1884">
        <w:rPr>
          <w:rFonts w:hint="eastAsia"/>
          <w:szCs w:val="21"/>
        </w:rPr>
        <w:t>（</w:t>
      </w:r>
      <w:r w:rsidRPr="007D1884">
        <w:rPr>
          <w:rFonts w:hint="eastAsia"/>
          <w:szCs w:val="21"/>
        </w:rPr>
        <w:t>2</w:t>
      </w:r>
      <w:r w:rsidRPr="007D1884">
        <w:rPr>
          <w:rFonts w:hint="eastAsia"/>
          <w:szCs w:val="21"/>
        </w:rPr>
        <w:t>）在这次抽样调查中，喜爱哪个体育项目的同学最多？喜爱哪个体育项目的同学最少？</w:t>
      </w:r>
    </w:p>
    <w:p w:rsidR="00D01853" w:rsidRPr="007D1884" w:rsidRDefault="00D01853" w:rsidP="00D01853">
      <w:pPr>
        <w:ind w:firstLineChars="200" w:firstLine="420"/>
        <w:rPr>
          <w:rFonts w:hint="eastAsia"/>
          <w:szCs w:val="21"/>
        </w:rPr>
      </w:pPr>
      <w:r w:rsidRPr="007D1884">
        <w:rPr>
          <w:rFonts w:hint="eastAsia"/>
          <w:szCs w:val="21"/>
        </w:rPr>
        <w:t>（</w:t>
      </w:r>
      <w:r w:rsidRPr="007D1884">
        <w:rPr>
          <w:rFonts w:hint="eastAsia"/>
          <w:szCs w:val="21"/>
        </w:rPr>
        <w:t>3</w:t>
      </w:r>
      <w:r w:rsidRPr="007D1884">
        <w:rPr>
          <w:rFonts w:hint="eastAsia"/>
          <w:szCs w:val="21"/>
        </w:rPr>
        <w:t>）根据以上调查，试估计该校</w:t>
      </w:r>
      <w:r w:rsidRPr="007D1884">
        <w:rPr>
          <w:rFonts w:hint="eastAsia"/>
          <w:szCs w:val="21"/>
        </w:rPr>
        <w:t>1620</w:t>
      </w:r>
      <w:r w:rsidRPr="007D1884">
        <w:rPr>
          <w:rFonts w:hint="eastAsia"/>
          <w:szCs w:val="21"/>
        </w:rPr>
        <w:t>名学生中最喜爱健美操的同学约有多少人．</w:t>
      </w:r>
    </w:p>
    <w:p w:rsidR="00D01853" w:rsidRPr="007D1884" w:rsidRDefault="00D01853" w:rsidP="00D01853">
      <w:pPr>
        <w:rPr>
          <w:rFonts w:hint="eastAsia"/>
          <w:szCs w:val="21"/>
        </w:rPr>
      </w:pPr>
      <w:r w:rsidRPr="007D1884">
        <w:rPr>
          <w:szCs w:val="21"/>
        </w:rPr>
        <w:t>【答案】</w:t>
      </w:r>
      <w:r w:rsidRPr="007D1884">
        <w:rPr>
          <w:rFonts w:hint="eastAsia"/>
          <w:szCs w:val="21"/>
        </w:rPr>
        <w:t>（</w:t>
      </w:r>
      <w:r w:rsidRPr="007D1884">
        <w:rPr>
          <w:rFonts w:hint="eastAsia"/>
          <w:szCs w:val="21"/>
        </w:rPr>
        <w:t>1</w:t>
      </w:r>
      <w:r w:rsidRPr="007D1884">
        <w:rPr>
          <w:rFonts w:hint="eastAsia"/>
          <w:szCs w:val="21"/>
        </w:rPr>
        <w:t>）</w:t>
      </w:r>
      <w:r w:rsidRPr="007D1884">
        <w:rPr>
          <w:rFonts w:hint="eastAsia"/>
          <w:szCs w:val="21"/>
        </w:rPr>
        <w:t>56</w:t>
      </w:r>
      <w:r w:rsidRPr="007D1884">
        <w:rPr>
          <w:rFonts w:hint="eastAsia"/>
          <w:szCs w:val="21"/>
        </w:rPr>
        <w:t>、</w:t>
      </w:r>
      <w:r w:rsidRPr="007D1884">
        <w:rPr>
          <w:rFonts w:hint="eastAsia"/>
          <w:szCs w:val="21"/>
        </w:rPr>
        <w:t>30</w:t>
      </w:r>
      <w:r w:rsidRPr="007D1884">
        <w:rPr>
          <w:rFonts w:hint="eastAsia"/>
          <w:szCs w:val="21"/>
        </w:rPr>
        <w:t>、</w:t>
      </w:r>
      <w:r w:rsidRPr="007D1884">
        <w:rPr>
          <w:rFonts w:hint="eastAsia"/>
          <w:szCs w:val="21"/>
        </w:rPr>
        <w:t>15%</w:t>
      </w:r>
      <w:r w:rsidRPr="007D1884">
        <w:rPr>
          <w:rFonts w:hint="eastAsia"/>
          <w:szCs w:val="21"/>
        </w:rPr>
        <w:t>；（</w:t>
      </w:r>
      <w:r w:rsidRPr="007D1884">
        <w:rPr>
          <w:rFonts w:hint="eastAsia"/>
          <w:szCs w:val="21"/>
        </w:rPr>
        <w:t>2</w:t>
      </w:r>
      <w:r w:rsidRPr="007D1884">
        <w:rPr>
          <w:rFonts w:hint="eastAsia"/>
          <w:szCs w:val="21"/>
        </w:rPr>
        <w:t>）喜爱篮球的最多，喜爱跑步的最少；（</w:t>
      </w:r>
      <w:r w:rsidRPr="007D1884">
        <w:rPr>
          <w:rFonts w:hint="eastAsia"/>
          <w:szCs w:val="21"/>
        </w:rPr>
        <w:t>3</w:t>
      </w:r>
      <w:r w:rsidRPr="007D1884">
        <w:rPr>
          <w:rFonts w:hint="eastAsia"/>
          <w:szCs w:val="21"/>
        </w:rPr>
        <w:t>）</w:t>
      </w:r>
      <w:r w:rsidRPr="007D1884">
        <w:rPr>
          <w:rFonts w:hint="eastAsia"/>
          <w:szCs w:val="21"/>
        </w:rPr>
        <w:t>1620</w:t>
      </w:r>
      <w:r w:rsidRPr="007D1884">
        <w:rPr>
          <w:rFonts w:hint="eastAsia"/>
          <w:szCs w:val="21"/>
        </w:rPr>
        <w:t>×</w:t>
      </w:r>
      <w:r w:rsidRPr="007D1884">
        <w:rPr>
          <w:rFonts w:hint="eastAsia"/>
          <w:szCs w:val="21"/>
        </w:rPr>
        <w:t>15%</w:t>
      </w:r>
      <w:r w:rsidRPr="007D1884">
        <w:rPr>
          <w:rFonts w:hint="eastAsia"/>
          <w:szCs w:val="21"/>
        </w:rPr>
        <w:t>＝</w:t>
      </w:r>
      <w:r w:rsidRPr="007D1884">
        <w:rPr>
          <w:rFonts w:hint="eastAsia"/>
          <w:szCs w:val="21"/>
        </w:rPr>
        <w:t>243</w:t>
      </w:r>
      <w:r w:rsidRPr="007D1884">
        <w:rPr>
          <w:rFonts w:hint="eastAsia"/>
          <w:szCs w:val="21"/>
        </w:rPr>
        <w:t>（人）</w:t>
      </w:r>
    </w:p>
    <w:p w:rsidR="00D01853" w:rsidRPr="007D1884" w:rsidRDefault="00D01853" w:rsidP="00D01853">
      <w:pPr>
        <w:ind w:left="413" w:hangingChars="196" w:hanging="413"/>
        <w:jc w:val="left"/>
        <w:rPr>
          <w:rFonts w:ascii="新宋体" w:eastAsia="新宋体" w:hAnsi="新宋体" w:hint="eastAsia"/>
          <w:szCs w:val="21"/>
        </w:rPr>
      </w:pPr>
      <w:r w:rsidRPr="007D1884">
        <w:rPr>
          <w:rFonts w:ascii="宋体" w:hAnsi="宋体" w:hint="eastAsia"/>
          <w:b/>
          <w:szCs w:val="21"/>
        </w:rPr>
        <w:t>24．（2010 福建德化）</w:t>
      </w:r>
      <w:r w:rsidRPr="007D1884">
        <w:rPr>
          <w:rFonts w:ascii="宋体" w:hAnsi="宋体" w:hint="eastAsia"/>
          <w:szCs w:val="21"/>
        </w:rPr>
        <w:t>（8分）</w:t>
      </w:r>
      <w:smartTag w:uri="urn:schemas-microsoft-com:office:smarttags" w:element="chsdate">
        <w:smartTagPr>
          <w:attr w:name="IsROCDate" w:val="False"/>
          <w:attr w:name="IsLunarDate" w:val="False"/>
          <w:attr w:name="Day" w:val="1"/>
          <w:attr w:name="Month" w:val="4"/>
          <w:attr w:name="Year" w:val="2010"/>
        </w:smartTagPr>
        <w:r w:rsidRPr="007D1884">
          <w:rPr>
            <w:rFonts w:ascii="新宋体" w:eastAsia="新宋体" w:hAnsi="新宋体" w:hint="eastAsia"/>
            <w:szCs w:val="21"/>
          </w:rPr>
          <w:t>2010年4月1日</w:t>
        </w:r>
      </w:smartTag>
      <w:r w:rsidRPr="007D1884">
        <w:rPr>
          <w:rFonts w:ascii="新宋体" w:eastAsia="新宋体" w:hAnsi="新宋体" w:hint="eastAsia"/>
          <w:szCs w:val="21"/>
        </w:rPr>
        <w:t>《××日报》发布了“2009年××市国民经济和社会发展统计公报”，根据其中农林牧渔业产值的情况，绘制了如下两幅统计图，请你结合图中所给信息解答下列问题：</w:t>
      </w:r>
    </w:p>
    <w:p w:rsidR="00D01853" w:rsidRPr="007D1884" w:rsidRDefault="00D01853" w:rsidP="00D01853">
      <w:pPr>
        <w:ind w:firstLineChars="147" w:firstLine="309"/>
        <w:jc w:val="left"/>
        <w:rPr>
          <w:rFonts w:ascii="新宋体" w:eastAsia="新宋体" w:hAnsi="新宋体" w:hint="eastAsia"/>
          <w:szCs w:val="21"/>
        </w:rPr>
      </w:pPr>
      <w:r w:rsidRPr="007D1884">
        <w:rPr>
          <w:rFonts w:ascii="新宋体" w:eastAsia="新宋体" w:hAnsi="新宋体" w:hint="eastAsia"/>
          <w:szCs w:val="21"/>
        </w:rPr>
        <w:t>（1）2009年全市畜牧业的产值为</w:t>
      </w:r>
      <w:r w:rsidRPr="007D1884">
        <w:rPr>
          <w:rFonts w:ascii="新宋体" w:eastAsia="新宋体" w:hAnsi="新宋体" w:hint="eastAsia"/>
          <w:szCs w:val="21"/>
          <w:u w:val="single"/>
        </w:rPr>
        <w:t xml:space="preserve"> 　　</w:t>
      </w:r>
      <w:r w:rsidRPr="007D1884">
        <w:rPr>
          <w:rFonts w:ascii="新宋体" w:eastAsia="新宋体" w:hAnsi="新宋体" w:hint="eastAsia"/>
          <w:szCs w:val="21"/>
        </w:rPr>
        <w:t>亿元；</w:t>
      </w:r>
    </w:p>
    <w:p w:rsidR="00D01853" w:rsidRPr="007D1884" w:rsidRDefault="00D01853" w:rsidP="00D01853">
      <w:pPr>
        <w:ind w:firstLineChars="147" w:firstLine="309"/>
        <w:jc w:val="left"/>
        <w:rPr>
          <w:rFonts w:ascii="新宋体" w:eastAsia="新宋体" w:hAnsi="新宋体" w:hint="eastAsia"/>
          <w:szCs w:val="21"/>
        </w:rPr>
      </w:pPr>
      <w:r w:rsidRPr="007D1884">
        <w:rPr>
          <w:rFonts w:ascii="新宋体" w:eastAsia="新宋体" w:hAnsi="新宋体" w:hint="eastAsia"/>
          <w:szCs w:val="21"/>
        </w:rPr>
        <w:t>（2）补全条形统计图；</w:t>
      </w:r>
    </w:p>
    <w:p w:rsidR="00D01853" w:rsidRPr="007D1884" w:rsidRDefault="00D01853" w:rsidP="00D01853">
      <w:pPr>
        <w:ind w:leftChars="146" w:left="821" w:hangingChars="245" w:hanging="514"/>
        <w:jc w:val="left"/>
        <w:rPr>
          <w:rFonts w:ascii="新宋体" w:eastAsia="新宋体" w:hAnsi="新宋体" w:hint="eastAsia"/>
          <w:szCs w:val="21"/>
        </w:rPr>
      </w:pPr>
      <w:r w:rsidRPr="007D1884">
        <w:rPr>
          <w:rFonts w:ascii="新宋体" w:eastAsia="新宋体" w:hAnsi="新宋体" w:hint="eastAsia"/>
          <w:szCs w:val="21"/>
        </w:rPr>
        <w:t>（3）××作为全国重点林区之一，市政府大力发展林业产业，计划2011年林业产值达60.5亿元，求2010,2011这两年林业产值的年平均增长率．</w:t>
      </w: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r w:rsidRPr="007D1884">
        <w:rPr>
          <w:noProof/>
          <w:szCs w:val="21"/>
        </w:rPr>
        <w:pict>
          <v:group id="_x0000_s2384" style="position:absolute;margin-left:126pt;margin-top:1.65pt;width:226.4pt;height:106.6pt;z-index:251664384" coordorigin="4320,10176" coordsize="4528,2132">
            <v:shape id="_x0000_s2385" type="#_x0000_t75" style="position:absolute;left:4320;top:10176;width:2938;height:2132">
              <v:imagedata r:id="rId55" o:title=""/>
            </v:shape>
            <v:shape id="_x0000_s2386" type="#_x0000_t75" style="position:absolute;left:7560;top:10956;width:1288;height:1269">
              <v:imagedata r:id="rId56" o:title=""/>
            </v:shape>
          </v:group>
        </w:pict>
      </w: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p>
    <w:p w:rsidR="00D01853" w:rsidRPr="007D1884" w:rsidRDefault="00D01853" w:rsidP="00D01853">
      <w:pPr>
        <w:jc w:val="left"/>
        <w:rPr>
          <w:rFonts w:ascii="新宋体" w:eastAsia="新宋体" w:hAnsi="新宋体" w:hint="eastAsia"/>
          <w:szCs w:val="21"/>
        </w:rPr>
      </w:pPr>
    </w:p>
    <w:p w:rsidR="00D01853" w:rsidRPr="007D1884" w:rsidRDefault="00D01853" w:rsidP="00D01853">
      <w:pPr>
        <w:rPr>
          <w:rFonts w:hint="eastAsia"/>
          <w:szCs w:val="21"/>
        </w:rPr>
      </w:pPr>
      <w:r w:rsidRPr="007D1884">
        <w:rPr>
          <w:rFonts w:ascii="新宋体" w:eastAsia="新宋体" w:hAnsi="新宋体" w:hint="eastAsia"/>
          <w:position w:val="-6"/>
          <w:szCs w:val="21"/>
        </w:rPr>
        <w:lastRenderedPageBreak/>
        <w:t>【答案】</w:t>
      </w:r>
      <w:r w:rsidRPr="007D1884">
        <w:rPr>
          <w:rFonts w:hint="eastAsia"/>
          <w:szCs w:val="21"/>
        </w:rPr>
        <w:t xml:space="preserve">(1) 41; </w:t>
      </w:r>
    </w:p>
    <w:p w:rsidR="00D01853" w:rsidRPr="007D1884" w:rsidRDefault="00D01853" w:rsidP="00D01853">
      <w:pPr>
        <w:rPr>
          <w:rFonts w:hint="eastAsia"/>
          <w:szCs w:val="21"/>
        </w:rPr>
      </w:pPr>
      <w:r w:rsidRPr="007D1884">
        <w:rPr>
          <w:rFonts w:hint="eastAsia"/>
          <w:szCs w:val="21"/>
        </w:rPr>
        <w:t>(2)</w:t>
      </w:r>
      <w:r w:rsidRPr="007D1884">
        <w:rPr>
          <w:rFonts w:hint="eastAsia"/>
          <w:szCs w:val="21"/>
        </w:rPr>
        <w:t>如图</w:t>
      </w:r>
      <w:r w:rsidRPr="007D1884">
        <w:rPr>
          <w:rFonts w:hint="eastAsia"/>
          <w:szCs w:val="21"/>
        </w:rPr>
        <w:t xml:space="preserve">, </w:t>
      </w:r>
    </w:p>
    <w:p w:rsidR="00D01853" w:rsidRPr="007D1884" w:rsidRDefault="00D01853" w:rsidP="00D01853">
      <w:pPr>
        <w:tabs>
          <w:tab w:val="left" w:pos="720"/>
        </w:tabs>
        <w:rPr>
          <w:rFonts w:hint="eastAsia"/>
          <w:szCs w:val="21"/>
        </w:rPr>
      </w:pPr>
      <w:r>
        <w:rPr>
          <w:noProof/>
          <w:szCs w:val="21"/>
        </w:rPr>
        <w:drawing>
          <wp:inline distT="0" distB="0" distL="0" distR="0">
            <wp:extent cx="2019300" cy="1590675"/>
            <wp:effectExtent l="19050" t="0" r="0" b="0"/>
            <wp:docPr id="18" name="图片 18" descr="数答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数答改2"/>
                    <pic:cNvPicPr>
                      <a:picLocks noChangeAspect="1" noChangeArrowheads="1"/>
                    </pic:cNvPicPr>
                  </pic:nvPicPr>
                  <pic:blipFill>
                    <a:blip r:embed="rId57" cstate="print"/>
                    <a:srcRect/>
                    <a:stretch>
                      <a:fillRect/>
                    </a:stretch>
                  </pic:blipFill>
                  <pic:spPr bwMode="auto">
                    <a:xfrm>
                      <a:off x="0" y="0"/>
                      <a:ext cx="2019300" cy="1590675"/>
                    </a:xfrm>
                    <a:prstGeom prst="rect">
                      <a:avLst/>
                    </a:prstGeom>
                    <a:noFill/>
                    <a:ln w="9525">
                      <a:noFill/>
                      <a:miter lim="800000"/>
                      <a:headEnd/>
                      <a:tailEnd/>
                    </a:ln>
                  </pic:spPr>
                </pic:pic>
              </a:graphicData>
            </a:graphic>
          </wp:inline>
        </w:drawing>
      </w:r>
    </w:p>
    <w:p w:rsidR="00D01853" w:rsidRPr="007D1884" w:rsidRDefault="00D01853" w:rsidP="00D01853">
      <w:pPr>
        <w:tabs>
          <w:tab w:val="left" w:pos="720"/>
        </w:tabs>
        <w:rPr>
          <w:rFonts w:hint="eastAsia"/>
          <w:szCs w:val="21"/>
        </w:rPr>
      </w:pPr>
    </w:p>
    <w:p w:rsidR="00D01853" w:rsidRPr="007D1884" w:rsidRDefault="00D01853" w:rsidP="00D01853">
      <w:pPr>
        <w:tabs>
          <w:tab w:val="left" w:pos="720"/>
        </w:tabs>
        <w:rPr>
          <w:rFonts w:ascii="宋体" w:hAnsi="宋体" w:hint="eastAsia"/>
          <w:szCs w:val="21"/>
        </w:rPr>
      </w:pPr>
      <w:r w:rsidRPr="007D1884">
        <w:rPr>
          <w:rFonts w:hint="eastAsia"/>
          <w:szCs w:val="21"/>
        </w:rPr>
        <w:t>(3)</w:t>
      </w:r>
      <w:r w:rsidRPr="007D1884">
        <w:rPr>
          <w:rFonts w:ascii="宋体" w:hAnsi="宋体" w:hint="eastAsia"/>
          <w:szCs w:val="21"/>
        </w:rPr>
        <w:t xml:space="preserve"> 设今明两年林业产值的年平均增长率为</w:t>
      </w:r>
      <w:r>
        <w:rPr>
          <w:rFonts w:ascii="宋体" w:hAnsi="宋体"/>
          <w:noProof/>
          <w:position w:val="-6"/>
          <w:szCs w:val="21"/>
        </w:rPr>
        <w:drawing>
          <wp:inline distT="0" distB="0" distL="0" distR="0">
            <wp:extent cx="114300" cy="12382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7D1884">
        <w:rPr>
          <w:rFonts w:ascii="宋体" w:hAnsi="宋体" w:hint="eastAsia"/>
          <w:szCs w:val="21"/>
        </w:rPr>
        <w:t xml:space="preserve">.  </w:t>
      </w:r>
    </w:p>
    <w:p w:rsidR="00D01853" w:rsidRPr="007D1884" w:rsidRDefault="00D01853" w:rsidP="00D01853">
      <w:pPr>
        <w:rPr>
          <w:rFonts w:ascii="宋体" w:hAnsi="宋体" w:hint="eastAsia"/>
          <w:szCs w:val="21"/>
        </w:rPr>
      </w:pPr>
      <w:r w:rsidRPr="007D1884">
        <w:rPr>
          <w:rFonts w:ascii="宋体" w:hAnsi="宋体" w:hint="eastAsia"/>
          <w:szCs w:val="21"/>
        </w:rPr>
        <w:t xml:space="preserve">    根据题意,得</w:t>
      </w:r>
    </w:p>
    <w:p w:rsidR="00D01853" w:rsidRPr="007D1884" w:rsidRDefault="00D01853" w:rsidP="00D01853">
      <w:pPr>
        <w:rPr>
          <w:rFonts w:ascii="宋体" w:hAnsi="宋体" w:hint="eastAsia"/>
          <w:szCs w:val="21"/>
        </w:rPr>
      </w:pPr>
      <w:r w:rsidRPr="007D1884">
        <w:rPr>
          <w:rFonts w:ascii="宋体" w:hAnsi="宋体" w:hint="eastAsia"/>
          <w:szCs w:val="21"/>
        </w:rPr>
        <w:t xml:space="preserve">    </w:t>
      </w:r>
      <w:r>
        <w:rPr>
          <w:rFonts w:ascii="宋体" w:hAnsi="宋体"/>
          <w:noProof/>
          <w:position w:val="-10"/>
          <w:szCs w:val="21"/>
        </w:rPr>
        <w:drawing>
          <wp:inline distT="0" distB="0" distL="0" distR="0">
            <wp:extent cx="885825" cy="200025"/>
            <wp:effectExtent l="1905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9"/>
                    <a:srcRect/>
                    <a:stretch>
                      <a:fillRect/>
                    </a:stretch>
                  </pic:blipFill>
                  <pic:spPr bwMode="auto">
                    <a:xfrm>
                      <a:off x="0" y="0"/>
                      <a:ext cx="885825" cy="200025"/>
                    </a:xfrm>
                    <a:prstGeom prst="rect">
                      <a:avLst/>
                    </a:prstGeom>
                    <a:noFill/>
                    <a:ln w="9525">
                      <a:noFill/>
                      <a:miter lim="800000"/>
                      <a:headEnd/>
                      <a:tailEnd/>
                    </a:ln>
                  </pic:spPr>
                </pic:pic>
              </a:graphicData>
            </a:graphic>
          </wp:inline>
        </w:drawing>
      </w:r>
    </w:p>
    <w:p w:rsidR="00D01853" w:rsidRPr="007D1884" w:rsidRDefault="00D01853" w:rsidP="00D01853">
      <w:pPr>
        <w:ind w:firstLine="420"/>
        <w:rPr>
          <w:rFonts w:ascii="宋体" w:hAnsi="宋体" w:hint="eastAsia"/>
          <w:szCs w:val="21"/>
        </w:rPr>
      </w:pPr>
      <w:r w:rsidRPr="007D1884">
        <w:rPr>
          <w:rFonts w:ascii="宋体" w:hAnsi="宋体" w:hint="eastAsia"/>
          <w:szCs w:val="21"/>
        </w:rPr>
        <w:t>解得:</w:t>
      </w:r>
      <w:r>
        <w:rPr>
          <w:noProof/>
          <w:position w:val="-10"/>
          <w:szCs w:val="21"/>
        </w:rPr>
        <w:drawing>
          <wp:inline distT="0" distB="0" distL="0" distR="0">
            <wp:extent cx="428625" cy="19050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7D1884">
        <w:rPr>
          <w:szCs w:val="21"/>
        </w:rPr>
        <w:t xml:space="preserve">=10% </w:t>
      </w:r>
      <w:r w:rsidRPr="007D1884">
        <w:rPr>
          <w:rFonts w:ascii="宋体" w:hAnsi="宋体" w:hint="eastAsia"/>
          <w:szCs w:val="21"/>
        </w:rPr>
        <w:t>,</w:t>
      </w:r>
      <w:r>
        <w:rPr>
          <w:rFonts w:ascii="宋体" w:hAnsi="宋体"/>
          <w:noProof/>
          <w:position w:val="-10"/>
          <w:szCs w:val="21"/>
        </w:rPr>
        <w:drawing>
          <wp:inline distT="0" distB="0" distL="0" distR="0">
            <wp:extent cx="504825" cy="190500"/>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a:srcRect/>
                    <a:stretch>
                      <a:fillRect/>
                    </a:stretch>
                  </pic:blipFill>
                  <pic:spPr bwMode="auto">
                    <a:xfrm>
                      <a:off x="0" y="0"/>
                      <a:ext cx="504825" cy="190500"/>
                    </a:xfrm>
                    <a:prstGeom prst="rect">
                      <a:avLst/>
                    </a:prstGeom>
                    <a:noFill/>
                    <a:ln w="9525">
                      <a:noFill/>
                      <a:miter lim="800000"/>
                      <a:headEnd/>
                      <a:tailEnd/>
                    </a:ln>
                  </pic:spPr>
                </pic:pic>
              </a:graphicData>
            </a:graphic>
          </wp:inline>
        </w:drawing>
      </w:r>
      <w:r w:rsidRPr="007D1884">
        <w:rPr>
          <w:rFonts w:ascii="宋体" w:hAnsi="宋体" w:hint="eastAsia"/>
          <w:szCs w:val="21"/>
        </w:rPr>
        <w:t>(不合题意,舍去)</w:t>
      </w:r>
      <w:r w:rsidRPr="007D1884">
        <w:rPr>
          <w:rFonts w:ascii="宋体" w:hAnsi="宋体"/>
          <w:szCs w:val="21"/>
        </w:rPr>
        <w:t xml:space="preserve"> </w:t>
      </w:r>
    </w:p>
    <w:p w:rsidR="00D01853" w:rsidRPr="007D1884" w:rsidRDefault="00D01853" w:rsidP="00D01853">
      <w:pPr>
        <w:rPr>
          <w:rFonts w:hint="eastAsia"/>
          <w:szCs w:val="21"/>
        </w:rPr>
      </w:pPr>
      <w:r w:rsidRPr="007D1884">
        <w:rPr>
          <w:rFonts w:ascii="宋体" w:hAnsi="宋体" w:hint="eastAsia"/>
          <w:szCs w:val="21"/>
        </w:rPr>
        <w:t>答:今明两年林业产值的年平均增长率为</w:t>
      </w:r>
      <w:r w:rsidRPr="007D1884">
        <w:rPr>
          <w:szCs w:val="21"/>
        </w:rPr>
        <w:t>10%.</w:t>
      </w:r>
    </w:p>
    <w:p w:rsidR="00D01853" w:rsidRPr="007D1884" w:rsidRDefault="00D01853" w:rsidP="00D01853">
      <w:pPr>
        <w:ind w:left="420" w:hangingChars="199" w:hanging="420"/>
        <w:rPr>
          <w:szCs w:val="21"/>
        </w:rPr>
      </w:pPr>
      <w:r w:rsidRPr="007D1884">
        <w:rPr>
          <w:rFonts w:ascii="宋体" w:hAnsi="宋体" w:hint="eastAsia"/>
          <w:b/>
          <w:szCs w:val="21"/>
        </w:rPr>
        <w:t>25．</w:t>
      </w:r>
      <w:r w:rsidRPr="007D1884">
        <w:rPr>
          <w:rFonts w:hint="eastAsia"/>
          <w:b/>
          <w:szCs w:val="21"/>
        </w:rPr>
        <w:t>（</w:t>
      </w:r>
      <w:r w:rsidRPr="007D1884">
        <w:rPr>
          <w:rFonts w:hint="eastAsia"/>
          <w:b/>
          <w:szCs w:val="21"/>
        </w:rPr>
        <w:t xml:space="preserve">2010 </w:t>
      </w:r>
      <w:r w:rsidRPr="007D1884">
        <w:rPr>
          <w:rFonts w:hint="eastAsia"/>
          <w:b/>
          <w:szCs w:val="21"/>
        </w:rPr>
        <w:t>福建晋江）</w:t>
      </w:r>
      <w:r w:rsidRPr="007D1884">
        <w:rPr>
          <w:rFonts w:hAnsi="宋体"/>
          <w:szCs w:val="21"/>
        </w:rPr>
        <w:t>（</w:t>
      </w:r>
      <w:r w:rsidRPr="007D1884">
        <w:rPr>
          <w:szCs w:val="21"/>
        </w:rPr>
        <w:t>10</w:t>
      </w:r>
      <w:r w:rsidRPr="007D1884">
        <w:rPr>
          <w:rFonts w:hAnsi="宋体"/>
          <w:szCs w:val="21"/>
        </w:rPr>
        <w:t>分）某校为了了解九年级女生的体能情况，随机抽查了部分女生，测试了</w:t>
      </w:r>
      <w:r w:rsidRPr="007D1884">
        <w:rPr>
          <w:szCs w:val="21"/>
        </w:rPr>
        <w:t>1</w:t>
      </w:r>
      <w:r w:rsidRPr="007D1884">
        <w:rPr>
          <w:rFonts w:hAnsi="宋体"/>
          <w:szCs w:val="21"/>
        </w:rPr>
        <w:t>分钟仰卧起坐的次数，并绘制成如图所示的频数分布直方图和不完整的统计表（每个分组包括左端点，不包括右端点）</w:t>
      </w:r>
      <w:r w:rsidRPr="007D1884">
        <w:rPr>
          <w:szCs w:val="21"/>
        </w:rPr>
        <w:t>.</w:t>
      </w:r>
      <w:r w:rsidRPr="007D1884">
        <w:rPr>
          <w:rFonts w:eastAsia="新宋体"/>
          <w:szCs w:val="21"/>
          <w:lang w:val="en-GB"/>
        </w:rPr>
        <w:t xml:space="preserve"> </w:t>
      </w:r>
      <w:r w:rsidRPr="007D1884">
        <w:rPr>
          <w:rFonts w:eastAsia="新宋体" w:hAnsi="新宋体"/>
          <w:szCs w:val="21"/>
          <w:lang w:val="en-GB"/>
        </w:rPr>
        <w:t>请你根据图中提供的信息</w:t>
      </w:r>
      <w:r w:rsidRPr="007D1884">
        <w:rPr>
          <w:rFonts w:eastAsia="新宋体"/>
          <w:szCs w:val="21"/>
          <w:lang w:val="en-GB"/>
        </w:rPr>
        <w:t>,</w:t>
      </w:r>
      <w:r w:rsidRPr="007D1884">
        <w:rPr>
          <w:rFonts w:eastAsia="新宋体" w:hAnsi="新宋体"/>
          <w:szCs w:val="21"/>
          <w:lang w:val="en-GB"/>
        </w:rPr>
        <w:t>解答以下问题</w:t>
      </w:r>
      <w:r w:rsidRPr="007D1884">
        <w:rPr>
          <w:rFonts w:eastAsia="新宋体"/>
          <w:szCs w:val="21"/>
          <w:lang w:val="en-GB"/>
        </w:rPr>
        <w:t>:</w:t>
      </w:r>
    </w:p>
    <w:p w:rsidR="00D01853" w:rsidRPr="007D1884" w:rsidRDefault="00D01853" w:rsidP="00D01853">
      <w:pPr>
        <w:ind w:left="418" w:hangingChars="199" w:hanging="418"/>
        <w:rPr>
          <w:rFonts w:eastAsia="新宋体"/>
          <w:szCs w:val="21"/>
          <w:lang w:val="en-GB"/>
        </w:rPr>
      </w:pPr>
      <w:r w:rsidRPr="007D1884">
        <w:rPr>
          <w:rFonts w:eastAsia="新宋体" w:hAnsi="新宋体"/>
          <w:szCs w:val="21"/>
          <w:lang w:val="en-GB"/>
        </w:rPr>
        <w:t xml:space="preserve">　　</w:t>
      </w:r>
      <w:r w:rsidRPr="007D1884">
        <w:rPr>
          <w:rFonts w:eastAsia="新宋体"/>
          <w:szCs w:val="21"/>
          <w:lang w:val="en-GB"/>
        </w:rPr>
        <w:t xml:space="preserve">(1) </w:t>
      </w:r>
      <w:r w:rsidRPr="007D1884">
        <w:rPr>
          <w:rFonts w:eastAsia="新宋体" w:hAnsi="新宋体"/>
          <w:szCs w:val="21"/>
          <w:lang w:val="en-GB"/>
        </w:rPr>
        <w:t>分别把统计图与统计表补充完整；</w:t>
      </w:r>
    </w:p>
    <w:p w:rsidR="00D01853" w:rsidRPr="007D1884" w:rsidRDefault="00D01853" w:rsidP="00D01853">
      <w:pPr>
        <w:spacing w:line="0" w:lineRule="atLeast"/>
        <w:ind w:leftChars="150" w:left="519" w:hangingChars="97" w:hanging="204"/>
        <w:jc w:val="left"/>
        <w:textAlignment w:val="baseline"/>
        <w:rPr>
          <w:szCs w:val="21"/>
        </w:rPr>
      </w:pPr>
      <w:r w:rsidRPr="007D1884">
        <w:rPr>
          <w:rFonts w:eastAsia="新宋体"/>
          <w:szCs w:val="21"/>
          <w:lang w:val="en-GB"/>
        </w:rPr>
        <w:t>(2)</w:t>
      </w:r>
      <w:r w:rsidRPr="007D1884">
        <w:rPr>
          <w:rFonts w:eastAsia="新宋体" w:hAnsi="新宋体"/>
          <w:szCs w:val="21"/>
          <w:lang w:val="en-GB"/>
        </w:rPr>
        <w:t>被抽查的女生小敏说：</w:t>
      </w:r>
      <w:r w:rsidRPr="007D1884">
        <w:rPr>
          <w:rFonts w:eastAsia="新宋体"/>
          <w:szCs w:val="21"/>
          <w:lang w:val="en-GB"/>
        </w:rPr>
        <w:t>“</w:t>
      </w:r>
      <w:r w:rsidRPr="007D1884">
        <w:rPr>
          <w:rFonts w:eastAsia="新宋体" w:hAnsi="新宋体"/>
          <w:szCs w:val="21"/>
          <w:lang w:val="en-GB"/>
        </w:rPr>
        <w:t>我的</w:t>
      </w:r>
      <w:r w:rsidRPr="007D1884">
        <w:rPr>
          <w:szCs w:val="21"/>
        </w:rPr>
        <w:t>仰卧起坐次数是被抽查的所有同学的仰卧起坐次数的中位数</w:t>
      </w:r>
      <w:r w:rsidRPr="007D1884">
        <w:rPr>
          <w:rFonts w:eastAsia="新宋体"/>
          <w:szCs w:val="21"/>
          <w:lang w:val="en-GB"/>
        </w:rPr>
        <w:t>”</w:t>
      </w:r>
      <w:r w:rsidRPr="007D1884">
        <w:rPr>
          <w:rFonts w:eastAsia="新宋体" w:hAnsi="新宋体"/>
          <w:szCs w:val="21"/>
          <w:lang w:val="en-GB"/>
        </w:rPr>
        <w:t>，请你写出小敏</w:t>
      </w:r>
      <w:r w:rsidRPr="007D1884">
        <w:rPr>
          <w:szCs w:val="21"/>
        </w:rPr>
        <w:t>仰卧起坐次数所在的范围</w:t>
      </w:r>
      <w:r w:rsidRPr="007D1884">
        <w:rPr>
          <w:szCs w:val="21"/>
        </w:rPr>
        <w:t>.</w:t>
      </w:r>
    </w:p>
    <w:p w:rsidR="00D01853" w:rsidRPr="007D1884" w:rsidRDefault="00D01853" w:rsidP="00D01853">
      <w:pPr>
        <w:spacing w:line="0" w:lineRule="atLeast"/>
        <w:ind w:leftChars="150" w:left="521" w:hangingChars="98" w:hanging="206"/>
        <w:jc w:val="left"/>
        <w:textAlignment w:val="baseline"/>
        <w:rPr>
          <w:szCs w:val="21"/>
        </w:rPr>
      </w:pPr>
      <w:r w:rsidRPr="007D1884">
        <w:rPr>
          <w:rFonts w:eastAsia="新宋体"/>
          <w:szCs w:val="21"/>
          <w:lang w:val="en-GB"/>
        </w:rPr>
        <w:t>(3)</w:t>
      </w:r>
      <w:r w:rsidRPr="007D1884">
        <w:rPr>
          <w:rFonts w:eastAsia="新宋体" w:hAnsi="新宋体"/>
          <w:szCs w:val="21"/>
          <w:lang w:val="en-GB"/>
        </w:rPr>
        <w:t>若年段的奋斗目标成绩是每个女生每分钟</w:t>
      </w:r>
      <w:r w:rsidRPr="007D1884">
        <w:rPr>
          <w:rFonts w:eastAsia="新宋体"/>
          <w:szCs w:val="21"/>
          <w:lang w:val="en-GB"/>
        </w:rPr>
        <w:t>23</w:t>
      </w:r>
      <w:r w:rsidRPr="007D1884">
        <w:rPr>
          <w:rFonts w:eastAsia="新宋体" w:hAnsi="新宋体"/>
          <w:szCs w:val="21"/>
          <w:lang w:val="en-GB"/>
        </w:rPr>
        <w:t>次，问被抽查的所有女生的平均成绩是否达到奋斗目标成绩？</w:t>
      </w:r>
    </w:p>
    <w:tbl>
      <w:tblPr>
        <w:tblpPr w:leftFromText="180" w:rightFromText="180" w:vertAnchor="text" w:horzAnchor="page" w:tblpX="1927"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492"/>
        <w:gridCol w:w="1492"/>
        <w:gridCol w:w="1493"/>
        <w:gridCol w:w="1493"/>
      </w:tblGrid>
      <w:tr w:rsidR="00D01853" w:rsidRPr="007D1884" w:rsidTr="00145B16">
        <w:tc>
          <w:tcPr>
            <w:tcW w:w="2552" w:type="dxa"/>
            <w:vAlign w:val="center"/>
          </w:tcPr>
          <w:p w:rsidR="00D01853" w:rsidRPr="007D1884" w:rsidRDefault="00D01853" w:rsidP="00145B16">
            <w:pPr>
              <w:jc w:val="center"/>
              <w:rPr>
                <w:szCs w:val="21"/>
              </w:rPr>
            </w:pPr>
            <w:r w:rsidRPr="007D1884">
              <w:rPr>
                <w:rFonts w:eastAsia="新宋体" w:hAnsi="新宋体"/>
                <w:szCs w:val="21"/>
                <w:lang w:val="en-GB"/>
              </w:rPr>
              <w:t xml:space="preserve">　　</w:t>
            </w:r>
            <w:r w:rsidRPr="007D1884">
              <w:rPr>
                <w:szCs w:val="21"/>
              </w:rPr>
              <w:t>仰卧起坐次数的范围（单位：次）</w:t>
            </w:r>
          </w:p>
        </w:tc>
        <w:tc>
          <w:tcPr>
            <w:tcW w:w="1492" w:type="dxa"/>
            <w:vAlign w:val="center"/>
          </w:tcPr>
          <w:p w:rsidR="00D01853" w:rsidRPr="007D1884" w:rsidRDefault="00D01853" w:rsidP="00145B16">
            <w:pPr>
              <w:spacing w:line="0" w:lineRule="atLeast"/>
              <w:jc w:val="center"/>
              <w:textAlignment w:val="baseline"/>
              <w:rPr>
                <w:szCs w:val="21"/>
              </w:rPr>
            </w:pPr>
            <w:r w:rsidRPr="007D1884">
              <w:rPr>
                <w:szCs w:val="21"/>
              </w:rPr>
              <w:t>15~20</w:t>
            </w:r>
          </w:p>
        </w:tc>
        <w:tc>
          <w:tcPr>
            <w:tcW w:w="1492" w:type="dxa"/>
            <w:vAlign w:val="center"/>
          </w:tcPr>
          <w:p w:rsidR="00D01853" w:rsidRPr="007D1884" w:rsidRDefault="00D01853" w:rsidP="00145B16">
            <w:pPr>
              <w:jc w:val="center"/>
              <w:rPr>
                <w:szCs w:val="21"/>
              </w:rPr>
            </w:pPr>
            <w:r w:rsidRPr="007D1884">
              <w:rPr>
                <w:szCs w:val="21"/>
              </w:rPr>
              <w:t>20~25</w:t>
            </w:r>
          </w:p>
        </w:tc>
        <w:tc>
          <w:tcPr>
            <w:tcW w:w="1493" w:type="dxa"/>
            <w:vAlign w:val="center"/>
          </w:tcPr>
          <w:p w:rsidR="00D01853" w:rsidRPr="007D1884" w:rsidRDefault="00D01853" w:rsidP="00145B16">
            <w:pPr>
              <w:jc w:val="center"/>
              <w:rPr>
                <w:szCs w:val="21"/>
              </w:rPr>
            </w:pPr>
            <w:r w:rsidRPr="007D1884">
              <w:rPr>
                <w:szCs w:val="21"/>
              </w:rPr>
              <w:t>25~30</w:t>
            </w:r>
          </w:p>
        </w:tc>
        <w:tc>
          <w:tcPr>
            <w:tcW w:w="1493" w:type="dxa"/>
            <w:vAlign w:val="center"/>
          </w:tcPr>
          <w:p w:rsidR="00D01853" w:rsidRPr="007D1884" w:rsidRDefault="00D01853" w:rsidP="00145B16">
            <w:pPr>
              <w:jc w:val="center"/>
              <w:rPr>
                <w:szCs w:val="21"/>
              </w:rPr>
            </w:pPr>
            <w:r w:rsidRPr="007D1884">
              <w:rPr>
                <w:szCs w:val="21"/>
              </w:rPr>
              <w:t>30~35</w:t>
            </w:r>
          </w:p>
        </w:tc>
      </w:tr>
      <w:tr w:rsidR="00D01853" w:rsidRPr="007D1884" w:rsidTr="00145B16">
        <w:tc>
          <w:tcPr>
            <w:tcW w:w="2552" w:type="dxa"/>
            <w:vAlign w:val="center"/>
          </w:tcPr>
          <w:p w:rsidR="00D01853" w:rsidRPr="007D1884" w:rsidRDefault="00D01853" w:rsidP="00145B16">
            <w:pPr>
              <w:jc w:val="center"/>
              <w:rPr>
                <w:szCs w:val="21"/>
              </w:rPr>
            </w:pPr>
            <w:r w:rsidRPr="007D1884">
              <w:rPr>
                <w:szCs w:val="21"/>
              </w:rPr>
              <w:t>频数</w:t>
            </w:r>
          </w:p>
        </w:tc>
        <w:tc>
          <w:tcPr>
            <w:tcW w:w="1492" w:type="dxa"/>
            <w:vAlign w:val="center"/>
          </w:tcPr>
          <w:p w:rsidR="00D01853" w:rsidRPr="007D1884" w:rsidRDefault="00D01853" w:rsidP="00145B16">
            <w:pPr>
              <w:jc w:val="center"/>
              <w:rPr>
                <w:szCs w:val="21"/>
              </w:rPr>
            </w:pPr>
            <w:r w:rsidRPr="007D1884">
              <w:rPr>
                <w:szCs w:val="21"/>
              </w:rPr>
              <w:t>3</w:t>
            </w:r>
          </w:p>
        </w:tc>
        <w:tc>
          <w:tcPr>
            <w:tcW w:w="1492" w:type="dxa"/>
            <w:vAlign w:val="center"/>
          </w:tcPr>
          <w:p w:rsidR="00D01853" w:rsidRPr="007D1884" w:rsidRDefault="00D01853" w:rsidP="00145B16">
            <w:pPr>
              <w:jc w:val="center"/>
              <w:rPr>
                <w:szCs w:val="21"/>
              </w:rPr>
            </w:pPr>
            <w:r w:rsidRPr="007D1884">
              <w:rPr>
                <w:szCs w:val="21"/>
              </w:rPr>
              <w:t>10</w:t>
            </w:r>
          </w:p>
        </w:tc>
        <w:tc>
          <w:tcPr>
            <w:tcW w:w="1493" w:type="dxa"/>
            <w:vAlign w:val="center"/>
          </w:tcPr>
          <w:p w:rsidR="00D01853" w:rsidRPr="007D1884" w:rsidRDefault="00D01853" w:rsidP="00145B16">
            <w:pPr>
              <w:jc w:val="center"/>
              <w:rPr>
                <w:szCs w:val="21"/>
              </w:rPr>
            </w:pPr>
            <w:r w:rsidRPr="007D1884">
              <w:rPr>
                <w:szCs w:val="21"/>
              </w:rPr>
              <w:t>12</w:t>
            </w:r>
          </w:p>
        </w:tc>
        <w:tc>
          <w:tcPr>
            <w:tcW w:w="1493" w:type="dxa"/>
            <w:vAlign w:val="center"/>
          </w:tcPr>
          <w:p w:rsidR="00D01853" w:rsidRPr="007D1884" w:rsidRDefault="00D01853" w:rsidP="00145B16">
            <w:pPr>
              <w:jc w:val="center"/>
              <w:rPr>
                <w:szCs w:val="21"/>
              </w:rPr>
            </w:pPr>
          </w:p>
        </w:tc>
      </w:tr>
      <w:tr w:rsidR="00D01853" w:rsidRPr="007D1884" w:rsidTr="00145B16">
        <w:tc>
          <w:tcPr>
            <w:tcW w:w="2552" w:type="dxa"/>
            <w:vAlign w:val="center"/>
          </w:tcPr>
          <w:p w:rsidR="00D01853" w:rsidRPr="007D1884" w:rsidRDefault="00D01853" w:rsidP="00145B16">
            <w:pPr>
              <w:jc w:val="center"/>
              <w:rPr>
                <w:szCs w:val="21"/>
              </w:rPr>
            </w:pPr>
            <w:r w:rsidRPr="007D1884">
              <w:rPr>
                <w:szCs w:val="21"/>
              </w:rPr>
              <w:t>频率</w:t>
            </w:r>
          </w:p>
        </w:tc>
        <w:tc>
          <w:tcPr>
            <w:tcW w:w="1492" w:type="dxa"/>
            <w:vAlign w:val="center"/>
          </w:tcPr>
          <w:p w:rsidR="00D01853" w:rsidRPr="007D1884" w:rsidRDefault="00D01853" w:rsidP="00145B16">
            <w:pPr>
              <w:jc w:val="center"/>
              <w:rPr>
                <w:szCs w:val="21"/>
              </w:rPr>
            </w:pPr>
            <w:r>
              <w:rPr>
                <w:noProof/>
                <w:position w:val="-24"/>
                <w:szCs w:val="21"/>
              </w:rPr>
              <w:drawing>
                <wp:inline distT="0" distB="0" distL="0" distR="0">
                  <wp:extent cx="200025" cy="39052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2"/>
                          <a:srcRect/>
                          <a:stretch>
                            <a:fillRect/>
                          </a:stretch>
                        </pic:blipFill>
                        <pic:spPr bwMode="auto">
                          <a:xfrm>
                            <a:off x="0" y="0"/>
                            <a:ext cx="200025" cy="390525"/>
                          </a:xfrm>
                          <a:prstGeom prst="rect">
                            <a:avLst/>
                          </a:prstGeom>
                          <a:noFill/>
                          <a:ln w="9525">
                            <a:noFill/>
                            <a:miter lim="800000"/>
                            <a:headEnd/>
                            <a:tailEnd/>
                          </a:ln>
                        </pic:spPr>
                      </pic:pic>
                    </a:graphicData>
                  </a:graphic>
                </wp:inline>
              </w:drawing>
            </w:r>
          </w:p>
        </w:tc>
        <w:tc>
          <w:tcPr>
            <w:tcW w:w="1492" w:type="dxa"/>
            <w:vAlign w:val="center"/>
          </w:tcPr>
          <w:p w:rsidR="00D01853" w:rsidRPr="007D1884" w:rsidRDefault="00D01853" w:rsidP="00145B16">
            <w:pPr>
              <w:jc w:val="center"/>
              <w:rPr>
                <w:szCs w:val="21"/>
              </w:rPr>
            </w:pPr>
            <w:r>
              <w:rPr>
                <w:noProof/>
                <w:position w:val="-24"/>
                <w:szCs w:val="21"/>
              </w:rPr>
              <w:drawing>
                <wp:inline distT="0" distB="0" distL="0" distR="0">
                  <wp:extent cx="142875" cy="3905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3"/>
                          <a:srcRect/>
                          <a:stretch>
                            <a:fillRect/>
                          </a:stretch>
                        </pic:blipFill>
                        <pic:spPr bwMode="auto">
                          <a:xfrm>
                            <a:off x="0" y="0"/>
                            <a:ext cx="142875" cy="390525"/>
                          </a:xfrm>
                          <a:prstGeom prst="rect">
                            <a:avLst/>
                          </a:prstGeom>
                          <a:noFill/>
                          <a:ln w="9525">
                            <a:noFill/>
                            <a:miter lim="800000"/>
                            <a:headEnd/>
                            <a:tailEnd/>
                          </a:ln>
                        </pic:spPr>
                      </pic:pic>
                    </a:graphicData>
                  </a:graphic>
                </wp:inline>
              </w:drawing>
            </w:r>
          </w:p>
        </w:tc>
        <w:tc>
          <w:tcPr>
            <w:tcW w:w="1493" w:type="dxa"/>
            <w:vAlign w:val="center"/>
          </w:tcPr>
          <w:p w:rsidR="00D01853" w:rsidRPr="007D1884" w:rsidRDefault="00D01853" w:rsidP="00145B16">
            <w:pPr>
              <w:jc w:val="center"/>
              <w:rPr>
                <w:szCs w:val="21"/>
              </w:rPr>
            </w:pPr>
          </w:p>
        </w:tc>
        <w:tc>
          <w:tcPr>
            <w:tcW w:w="1493" w:type="dxa"/>
            <w:vAlign w:val="center"/>
          </w:tcPr>
          <w:p w:rsidR="00D01853" w:rsidRPr="007D1884" w:rsidRDefault="00D01853" w:rsidP="00145B16">
            <w:pPr>
              <w:jc w:val="center"/>
              <w:rPr>
                <w:szCs w:val="21"/>
              </w:rPr>
            </w:pPr>
            <w:r>
              <w:rPr>
                <w:noProof/>
                <w:position w:val="-24"/>
                <w:szCs w:val="21"/>
              </w:rPr>
              <w:drawing>
                <wp:inline distT="0" distB="0" distL="0" distR="0">
                  <wp:extent cx="152400" cy="3905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a:srcRect/>
                          <a:stretch>
                            <a:fillRect/>
                          </a:stretch>
                        </pic:blipFill>
                        <pic:spPr bwMode="auto">
                          <a:xfrm>
                            <a:off x="0" y="0"/>
                            <a:ext cx="152400" cy="390525"/>
                          </a:xfrm>
                          <a:prstGeom prst="rect">
                            <a:avLst/>
                          </a:prstGeom>
                          <a:noFill/>
                          <a:ln w="9525">
                            <a:noFill/>
                            <a:miter lim="800000"/>
                            <a:headEnd/>
                            <a:tailEnd/>
                          </a:ln>
                        </pic:spPr>
                      </pic:pic>
                    </a:graphicData>
                  </a:graphic>
                </wp:inline>
              </w:drawing>
            </w:r>
          </w:p>
        </w:tc>
      </w:tr>
    </w:tbl>
    <w:p w:rsidR="00D01853" w:rsidRPr="007D1884" w:rsidRDefault="00D01853" w:rsidP="00D01853">
      <w:pPr>
        <w:spacing w:line="0" w:lineRule="atLeast"/>
        <w:jc w:val="left"/>
        <w:textAlignment w:val="baseline"/>
        <w:rPr>
          <w:szCs w:val="21"/>
        </w:rPr>
      </w:pPr>
      <w:r w:rsidRPr="007D1884">
        <w:rPr>
          <w:rFonts w:eastAsia="新宋体"/>
          <w:szCs w:val="21"/>
          <w:lang w:val="en-US" w:eastAsia="zh-CN"/>
        </w:rPr>
      </w:r>
      <w:r w:rsidRPr="007D1884">
        <w:rPr>
          <w:szCs w:val="21"/>
        </w:rPr>
        <w:pict>
          <v:group id="_x0000_s2203" style="width:159.15pt;height:151pt;mso-position-horizontal-relative:char;mso-position-vertical-relative:line" coordsize="2759,2618">
            <v:line id="_x0000_s2204" style="position:absolute" from="156,2292" to="1972,2293">
              <v:stroke endarrow="open" endarrowwidth="narrow"/>
            </v:line>
            <v:line id="_x0000_s2205" style="position:absolute;rotation:270" from="-902,1347" to="1446,1349">
              <v:stroke endarrow="open" endarrowwidth="narrow"/>
            </v:line>
            <v:rect id="_x0000_s2206" style="position:absolute;left:530;top:1974;width:270;height:318"/>
            <v:rect id="_x0000_s2207" style="position:absolute;left:1089;top:439;width:271;height:1855"/>
            <v:shape id="_x0000_s2208" type="#_x0000_t202" style="position:absolute;left:361;top:2190;width:418;height:345" stroked="f">
              <v:fill opacity="0"/>
              <v:textbox>
                <w:txbxContent>
                  <w:p w:rsidR="00D01853" w:rsidRDefault="00D01853" w:rsidP="00D01853">
                    <w:pPr>
                      <w:rPr>
                        <w:rFonts w:hint="eastAsia"/>
                        <w:sz w:val="13"/>
                        <w:szCs w:val="13"/>
                      </w:rPr>
                    </w:pPr>
                    <w:r>
                      <w:rPr>
                        <w:rFonts w:hint="eastAsia"/>
                        <w:sz w:val="13"/>
                        <w:szCs w:val="13"/>
                      </w:rPr>
                      <w:t>15</w:t>
                    </w:r>
                  </w:p>
                </w:txbxContent>
              </v:textbox>
            </v:shape>
            <v:shape id="_x0000_s2209" type="#_x0000_t202" style="position:absolute;left:631;top:2189;width:419;height:345" stroked="f">
              <v:fill opacity="0"/>
              <v:textbox>
                <w:txbxContent>
                  <w:p w:rsidR="00D01853" w:rsidRDefault="00D01853" w:rsidP="00D01853">
                    <w:pPr>
                      <w:rPr>
                        <w:rFonts w:hint="eastAsia"/>
                        <w:sz w:val="13"/>
                        <w:szCs w:val="13"/>
                      </w:rPr>
                    </w:pPr>
                    <w:r>
                      <w:rPr>
                        <w:rFonts w:hint="eastAsia"/>
                        <w:sz w:val="13"/>
                        <w:szCs w:val="13"/>
                      </w:rPr>
                      <w:t>20</w:t>
                    </w:r>
                  </w:p>
                </w:txbxContent>
              </v:textbox>
            </v:shape>
            <v:shape id="_x0000_s2210" type="#_x0000_t202" style="position:absolute;left:911;top:2189;width:419;height:345" stroked="f">
              <v:fill opacity="0"/>
              <v:textbox>
                <w:txbxContent>
                  <w:p w:rsidR="00D01853" w:rsidRDefault="00D01853" w:rsidP="00D01853">
                    <w:pPr>
                      <w:rPr>
                        <w:rFonts w:hint="eastAsia"/>
                        <w:sz w:val="13"/>
                        <w:szCs w:val="13"/>
                      </w:rPr>
                    </w:pPr>
                    <w:r>
                      <w:rPr>
                        <w:rFonts w:hint="eastAsia"/>
                        <w:sz w:val="13"/>
                        <w:szCs w:val="13"/>
                      </w:rPr>
                      <w:t>25</w:t>
                    </w:r>
                  </w:p>
                </w:txbxContent>
              </v:textbox>
            </v:shape>
            <v:shape id="_x0000_s2211" type="#_x0000_t202" style="position:absolute;left:1200;top:2189;width:418;height:345" stroked="f">
              <v:fill opacity="0"/>
              <v:textbox>
                <w:txbxContent>
                  <w:p w:rsidR="00D01853" w:rsidRDefault="00D01853" w:rsidP="00D01853">
                    <w:pPr>
                      <w:rPr>
                        <w:rFonts w:hint="eastAsia"/>
                        <w:sz w:val="13"/>
                        <w:szCs w:val="13"/>
                      </w:rPr>
                    </w:pPr>
                    <w:r>
                      <w:rPr>
                        <w:rFonts w:hint="eastAsia"/>
                        <w:sz w:val="13"/>
                        <w:szCs w:val="13"/>
                      </w:rPr>
                      <w:t>30</w:t>
                    </w:r>
                  </w:p>
                </w:txbxContent>
              </v:textbox>
            </v:shape>
            <v:shape id="_x0000_s2212" type="#_x0000_t202" style="position:absolute;left:1451;top:2198;width:419;height:345" stroked="f">
              <v:fill opacity="0"/>
              <v:textbox>
                <w:txbxContent>
                  <w:p w:rsidR="00D01853" w:rsidRDefault="00D01853" w:rsidP="00D01853">
                    <w:pPr>
                      <w:rPr>
                        <w:rFonts w:hint="eastAsia"/>
                        <w:sz w:val="13"/>
                        <w:szCs w:val="13"/>
                      </w:rPr>
                    </w:pPr>
                    <w:r>
                      <w:rPr>
                        <w:rFonts w:hint="eastAsia"/>
                        <w:sz w:val="13"/>
                        <w:szCs w:val="13"/>
                      </w:rPr>
                      <w:t>35</w:t>
                    </w:r>
                  </w:p>
                </w:txbxContent>
              </v:textbox>
            </v:shape>
            <v:shape id="_x0000_s2213" type="#_x0000_t202" style="position:absolute;left:1796;top:2179;width:963;height:439" stroked="f">
              <v:fill opacity="0"/>
              <v:textbox>
                <w:txbxContent>
                  <w:p w:rsidR="00D01853" w:rsidRDefault="00D01853" w:rsidP="00D01853">
                    <w:pPr>
                      <w:rPr>
                        <w:rFonts w:hint="eastAsia"/>
                        <w:sz w:val="13"/>
                        <w:szCs w:val="13"/>
                      </w:rPr>
                    </w:pPr>
                    <w:r>
                      <w:rPr>
                        <w:rFonts w:hint="eastAsia"/>
                        <w:sz w:val="13"/>
                        <w:szCs w:val="13"/>
                      </w:rPr>
                      <w:t>次数</w:t>
                    </w:r>
                    <w:r>
                      <w:rPr>
                        <w:rFonts w:hint="eastAsia"/>
                        <w:sz w:val="13"/>
                        <w:szCs w:val="13"/>
                      </w:rPr>
                      <w:t>(</w:t>
                    </w:r>
                    <w:r>
                      <w:rPr>
                        <w:rFonts w:hint="eastAsia"/>
                        <w:sz w:val="13"/>
                        <w:szCs w:val="13"/>
                      </w:rPr>
                      <w:t>次</w:t>
                    </w:r>
                    <w:r>
                      <w:rPr>
                        <w:rFonts w:hint="eastAsia"/>
                        <w:sz w:val="13"/>
                        <w:szCs w:val="13"/>
                      </w:rPr>
                      <w:t>)</w:t>
                    </w:r>
                  </w:p>
                </w:txbxContent>
              </v:textbox>
            </v:shape>
            <v:shape id="_x0000_s2214" type="#_x0000_t202" style="position:absolute;left:175;width:1012;height:374" stroked="f">
              <v:fill opacity="0"/>
              <v:textbox>
                <w:txbxContent>
                  <w:p w:rsidR="00D01853" w:rsidRDefault="00D01853" w:rsidP="00D01853">
                    <w:pPr>
                      <w:rPr>
                        <w:rFonts w:hint="eastAsia"/>
                        <w:sz w:val="13"/>
                        <w:szCs w:val="13"/>
                      </w:rPr>
                    </w:pPr>
                    <w:r>
                      <w:rPr>
                        <w:rFonts w:hint="eastAsia"/>
                        <w:sz w:val="13"/>
                        <w:szCs w:val="13"/>
                      </w:rPr>
                      <w:t>人数</w:t>
                    </w:r>
                    <w:r>
                      <w:rPr>
                        <w:rFonts w:hint="eastAsia"/>
                        <w:sz w:val="13"/>
                        <w:szCs w:val="13"/>
                      </w:rPr>
                      <w:t>(</w:t>
                    </w:r>
                    <w:r>
                      <w:rPr>
                        <w:rFonts w:hint="eastAsia"/>
                        <w:sz w:val="13"/>
                        <w:szCs w:val="13"/>
                      </w:rPr>
                      <w:t>人</w:t>
                    </w:r>
                    <w:r>
                      <w:rPr>
                        <w:rFonts w:hint="eastAsia"/>
                        <w:sz w:val="13"/>
                        <w:szCs w:val="13"/>
                      </w:rPr>
                      <w:t>)</w:t>
                    </w:r>
                  </w:p>
                </w:txbxContent>
              </v:textbox>
            </v:shape>
            <v:shape id="未知" o:spid="_x0000_s2215" style="position:absolute;left:277;top:1975;width:260;height:1;mso-wrap-style:square" coordsize="301,1" path="m301,l,e" filled="f">
              <v:stroke dashstyle="dash"/>
              <v:path arrowok="t"/>
            </v:shape>
            <v:shape id="未知" o:spid="_x0000_s2216" style="position:absolute;left:266;top:1410;width:62;height:62;flip:y;mso-wrap-style:square" coordsize="301,1" path="m301,l,e" filled="f">
              <v:stroke dashstyle="dash"/>
              <v:path arrowok="t"/>
            </v:shape>
            <v:shape id="未知" o:spid="_x0000_s2217" style="position:absolute;left:257;top:582;width:65;height:61;flip:y;mso-wrap-style:square" coordsize="301,1" path="m301,l,e" filled="f">
              <v:stroke dashstyle="dash"/>
              <v:path arrowok="t"/>
            </v:shape>
            <v:shape id="未知" o:spid="_x0000_s2218" style="position:absolute;left:277;top:367;width:913;height:72;flip:y;mso-wrap-style:square" coordsize="301,1" path="m301,l,e" filled="f">
              <v:stroke dashstyle="dash"/>
              <v:path arrowok="t"/>
            </v:shape>
            <v:shape id="_x0000_s2219" type="#_x0000_t202" style="position:absolute;left:56;top:2159;width:419;height:345" stroked="f">
              <v:fill opacity="0"/>
              <v:textbox>
                <w:txbxContent>
                  <w:p w:rsidR="00D01853" w:rsidRDefault="00D01853" w:rsidP="00D01853">
                    <w:pPr>
                      <w:rPr>
                        <w:rFonts w:hint="eastAsia"/>
                        <w:sz w:val="13"/>
                        <w:szCs w:val="13"/>
                      </w:rPr>
                    </w:pPr>
                    <w:r>
                      <w:rPr>
                        <w:rFonts w:hint="eastAsia"/>
                        <w:sz w:val="13"/>
                        <w:szCs w:val="13"/>
                      </w:rPr>
                      <w:t>0</w:t>
                    </w:r>
                  </w:p>
                </w:txbxContent>
              </v:textbox>
            </v:shape>
            <v:shape id="_x0000_s2220" type="#_x0000_t202" style="position:absolute;left:1;top:455;width:419;height:345" stroked="f">
              <v:fill opacity="0"/>
              <v:textbox>
                <w:txbxContent>
                  <w:p w:rsidR="00D01853" w:rsidRDefault="00D01853" w:rsidP="00D01853">
                    <w:pPr>
                      <w:rPr>
                        <w:rFonts w:hint="eastAsia"/>
                        <w:sz w:val="13"/>
                        <w:szCs w:val="13"/>
                      </w:rPr>
                    </w:pPr>
                    <w:r>
                      <w:rPr>
                        <w:rFonts w:hint="eastAsia"/>
                        <w:sz w:val="13"/>
                        <w:szCs w:val="13"/>
                      </w:rPr>
                      <w:t>10</w:t>
                    </w:r>
                  </w:p>
                </w:txbxContent>
              </v:textbox>
            </v:shape>
            <v:shape id="_x0000_s2221" type="#_x0000_t202" style="position:absolute;top:257;width:419;height:345" stroked="f">
              <v:fill opacity="0"/>
              <v:textbox>
                <w:txbxContent>
                  <w:p w:rsidR="00D01853" w:rsidRDefault="00D01853" w:rsidP="00D01853">
                    <w:pPr>
                      <w:rPr>
                        <w:rFonts w:hint="eastAsia"/>
                        <w:sz w:val="13"/>
                        <w:szCs w:val="13"/>
                      </w:rPr>
                    </w:pPr>
                    <w:r>
                      <w:rPr>
                        <w:rFonts w:hint="eastAsia"/>
                        <w:sz w:val="13"/>
                        <w:szCs w:val="13"/>
                      </w:rPr>
                      <w:t>12</w:t>
                    </w:r>
                  </w:p>
                </w:txbxContent>
              </v:textbox>
            </v:shape>
            <v:rect id="_x0000_s2222" style="position:absolute;left:810;top:651;width:271;height:1641">
              <v:fill opacity="0"/>
            </v:rect>
            <v:shape id="未知" o:spid="_x0000_s2223" style="position:absolute;left:277;top:582;width:782;height:61;flip:y;mso-wrap-style:square" coordsize="301,1" path="m301,l,e" filled="f">
              <v:stroke dashstyle="dash"/>
              <v:path arrowok="t"/>
            </v:shape>
            <v:shape id="未知" o:spid="_x0000_s2224" style="position:absolute;left:1637;top:2236;width:0;height:61;mso-wrap-style:square" coordsize="1,71" path="m,l,71e" filled="f">
              <v:path arrowok="t"/>
            </v:shape>
            <v:shape id="_x0000_s2225" type="#_x0000_t202" style="position:absolute;left:57;top:1273;width:419;height:345" stroked="f">
              <v:fill opacity="0"/>
              <v:textbox>
                <w:txbxContent>
                  <w:p w:rsidR="00D01853" w:rsidRDefault="00D01853" w:rsidP="00D01853">
                    <w:pPr>
                      <w:rPr>
                        <w:rFonts w:hint="eastAsia"/>
                        <w:sz w:val="13"/>
                        <w:szCs w:val="13"/>
                      </w:rPr>
                    </w:pPr>
                    <w:r>
                      <w:rPr>
                        <w:rFonts w:hint="eastAsia"/>
                        <w:sz w:val="13"/>
                        <w:szCs w:val="13"/>
                      </w:rPr>
                      <w:t>5</w:t>
                    </w:r>
                  </w:p>
                </w:txbxContent>
              </v:textbox>
            </v:shape>
            <v:shape id="_x0000_s2226" type="#_x0000_t202" style="position:absolute;left:67;top:1776;width:418;height:345" stroked="f">
              <v:fill opacity="0"/>
              <v:textbox>
                <w:txbxContent>
                  <w:p w:rsidR="00D01853" w:rsidRDefault="00D01853" w:rsidP="00D01853">
                    <w:pPr>
                      <w:rPr>
                        <w:rFonts w:hint="eastAsia"/>
                        <w:sz w:val="13"/>
                        <w:szCs w:val="13"/>
                      </w:rPr>
                    </w:pPr>
                    <w:r>
                      <w:rPr>
                        <w:rFonts w:hint="eastAsia"/>
                        <w:sz w:val="13"/>
                        <w:szCs w:val="13"/>
                      </w:rPr>
                      <w:t>3</w:t>
                    </w:r>
                  </w:p>
                </w:txbxContent>
              </v:textbox>
            </v:shape>
            <w10:wrap type="none"/>
            <w10:anchorlock/>
          </v:group>
        </w:pict>
      </w:r>
    </w:p>
    <w:p w:rsidR="00D01853" w:rsidRPr="007D1884" w:rsidRDefault="00D01853" w:rsidP="00D01853">
      <w:pPr>
        <w:spacing w:line="0" w:lineRule="atLeast"/>
        <w:jc w:val="left"/>
        <w:textAlignment w:val="baseline"/>
        <w:rPr>
          <w:rFonts w:ascii="MingLiU" w:hint="eastAsia"/>
          <w:szCs w:val="21"/>
        </w:rPr>
      </w:pPr>
      <w:r w:rsidRPr="007D1884">
        <w:rPr>
          <w:rFonts w:hint="eastAsia"/>
          <w:b/>
          <w:szCs w:val="21"/>
        </w:rPr>
        <w:t>【答案】</w:t>
      </w:r>
      <w:r w:rsidRPr="007D1884">
        <w:rPr>
          <w:rFonts w:ascii="新宋体" w:eastAsia="新宋体" w:hAnsi="新宋体" w:hint="eastAsia"/>
          <w:spacing w:val="-6"/>
          <w:szCs w:val="21"/>
        </w:rPr>
        <w:t>解:</w:t>
      </w:r>
      <w:r w:rsidRPr="007D1884">
        <w:rPr>
          <w:rFonts w:ascii="新宋体" w:eastAsia="新宋体" w:hAnsi="新宋体" w:hint="eastAsia"/>
          <w:szCs w:val="21"/>
          <w:lang w:val="en-GB"/>
        </w:rPr>
        <w:t xml:space="preserve"> (1)</w:t>
      </w:r>
      <w:r w:rsidRPr="007D1884">
        <w:rPr>
          <w:rFonts w:ascii="MingLiU" w:hint="eastAsia"/>
          <w:szCs w:val="21"/>
        </w:rPr>
        <w:t xml:space="preserve"> 5</w:t>
      </w:r>
      <w:r w:rsidRPr="007D1884">
        <w:rPr>
          <w:rFonts w:ascii="MingLiU" w:hint="eastAsia"/>
          <w:szCs w:val="21"/>
        </w:rPr>
        <w:t xml:space="preserve">　，　</w:t>
      </w:r>
      <w:r>
        <w:rPr>
          <w:noProof/>
          <w:position w:val="-24"/>
          <w:szCs w:val="21"/>
        </w:rPr>
        <w:drawing>
          <wp:inline distT="0" distB="0" distL="0" distR="0">
            <wp:extent cx="152400" cy="39052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5"/>
                    <a:srcRect/>
                    <a:stretch>
                      <a:fillRect/>
                    </a:stretch>
                  </pic:blipFill>
                  <pic:spPr bwMode="auto">
                    <a:xfrm>
                      <a:off x="0" y="0"/>
                      <a:ext cx="152400" cy="390525"/>
                    </a:xfrm>
                    <a:prstGeom prst="rect">
                      <a:avLst/>
                    </a:prstGeom>
                    <a:noFill/>
                    <a:ln w="9525">
                      <a:noFill/>
                      <a:miter lim="800000"/>
                      <a:headEnd/>
                      <a:tailEnd/>
                    </a:ln>
                  </pic:spPr>
                </pic:pic>
              </a:graphicData>
            </a:graphic>
          </wp:inline>
        </w:drawing>
      </w:r>
    </w:p>
    <w:p w:rsidR="00D01853" w:rsidRPr="007D1884" w:rsidRDefault="00D01853" w:rsidP="00D01853">
      <w:pPr>
        <w:spacing w:line="0" w:lineRule="atLeast"/>
        <w:jc w:val="left"/>
        <w:textAlignment w:val="baseline"/>
        <w:rPr>
          <w:rFonts w:ascii="新宋体" w:eastAsia="新宋体" w:hAnsi="新宋体" w:hint="eastAsia"/>
          <w:szCs w:val="21"/>
          <w:lang w:val="en-GB"/>
        </w:rPr>
      </w:pPr>
      <w:r w:rsidRPr="007D1884">
        <w:rPr>
          <w:rFonts w:ascii="新宋体" w:eastAsia="新宋体" w:hAnsi="新宋体" w:hint="eastAsia"/>
          <w:szCs w:val="21"/>
          <w:lang w:val="en-GB"/>
        </w:rPr>
        <w:t>补图正确得</w:t>
      </w:r>
      <w:r w:rsidRPr="007D1884">
        <w:rPr>
          <w:rFonts w:eastAsia="楷体_GB2312"/>
          <w:szCs w:val="21"/>
          <w:lang w:val="en-GB"/>
        </w:rPr>
        <w:t>2</w:t>
      </w:r>
      <w:r w:rsidRPr="007D1884">
        <w:rPr>
          <w:rFonts w:ascii="新宋体" w:eastAsia="新宋体" w:hAnsi="新宋体" w:hint="eastAsia"/>
          <w:szCs w:val="21"/>
          <w:lang w:val="en-GB"/>
        </w:rPr>
        <w:t>分.</w:t>
      </w:r>
    </w:p>
    <w:p w:rsidR="00D01853" w:rsidRPr="007D1884" w:rsidRDefault="00D01853" w:rsidP="00D01853">
      <w:pPr>
        <w:spacing w:line="0" w:lineRule="atLeast"/>
        <w:jc w:val="left"/>
        <w:textAlignment w:val="baseline"/>
        <w:rPr>
          <w:rFonts w:ascii="新宋体" w:eastAsia="新宋体" w:hAnsi="新宋体" w:hint="eastAsia"/>
          <w:szCs w:val="21"/>
          <w:lang w:val="en-GB"/>
        </w:rPr>
      </w:pPr>
      <w:r w:rsidRPr="007D1884">
        <w:rPr>
          <w:rFonts w:ascii="新宋体" w:eastAsia="新宋体" w:hAnsi="新宋体" w:hint="eastAsia"/>
          <w:noProof/>
          <w:szCs w:val="21"/>
        </w:rPr>
      </w:r>
      <w:r w:rsidRPr="007D1884">
        <w:rPr>
          <w:rFonts w:ascii="新宋体" w:eastAsia="新宋体" w:hAnsi="新宋体"/>
          <w:szCs w:val="21"/>
          <w:lang w:val="en-GB"/>
        </w:rPr>
        <w:pict>
          <v:group id="_x0000_s2177" style="width:158.4pt;height:151pt;mso-position-horizontal-relative:char;mso-position-vertical-relative:line" coordsize="3168,3020">
            <v:rect id="_x0000_s2178" style="position:absolute;left:1566;top:1694;width:313;height:947"/>
            <v:shape id="未知" o:spid="_x0000_s2179" style="position:absolute;left:305;top:1695;width:1311;height:71;mso-wrap-style:square" coordsize="301,1" path="m301,l,e" filled="f">
              <v:stroke dashstyle="dash"/>
              <v:path arrowok="t"/>
            </v:shape>
            <v:line id="_x0000_s2180" style="position:absolute" from="180,2644" to="2275,2645">
              <v:stroke endarrow="open" endarrowwidth="narrow"/>
            </v:line>
            <v:line id="_x0000_s2181" style="position:absolute;rotation:270" from="-1040,1554" to="1668,1556">
              <v:stroke endarrow="open" endarrowwidth="narrow"/>
            </v:line>
            <v:rect id="_x0000_s2182" style="position:absolute;left:611;top:2277;width:312;height:367"/>
            <v:rect id="_x0000_s2183" style="position:absolute;left:1256;top:506;width:313;height:2140">
              <v:fill opacity="0"/>
            </v:rect>
            <v:shape id="_x0000_s2184" type="#_x0000_t202" style="position:absolute;left:416;top:2526;width:483;height:398" stroked="f">
              <v:fill opacity="0"/>
              <v:textbox>
                <w:txbxContent>
                  <w:p w:rsidR="00D01853" w:rsidRDefault="00D01853" w:rsidP="00D01853">
                    <w:pPr>
                      <w:rPr>
                        <w:rFonts w:hint="eastAsia"/>
                        <w:sz w:val="13"/>
                        <w:szCs w:val="13"/>
                      </w:rPr>
                    </w:pPr>
                    <w:r>
                      <w:rPr>
                        <w:rFonts w:hint="eastAsia"/>
                        <w:sz w:val="13"/>
                        <w:szCs w:val="13"/>
                      </w:rPr>
                      <w:t>15</w:t>
                    </w:r>
                  </w:p>
                </w:txbxContent>
              </v:textbox>
            </v:shape>
            <v:shape id="_x0000_s2185" type="#_x0000_t202" style="position:absolute;left:728;top:2525;width:483;height:398" stroked="f">
              <v:fill opacity="0"/>
              <v:textbox>
                <w:txbxContent>
                  <w:p w:rsidR="00D01853" w:rsidRDefault="00D01853" w:rsidP="00D01853">
                    <w:pPr>
                      <w:rPr>
                        <w:rFonts w:hint="eastAsia"/>
                        <w:sz w:val="13"/>
                        <w:szCs w:val="13"/>
                      </w:rPr>
                    </w:pPr>
                    <w:r>
                      <w:rPr>
                        <w:rFonts w:hint="eastAsia"/>
                        <w:sz w:val="13"/>
                        <w:szCs w:val="13"/>
                      </w:rPr>
                      <w:t>20</w:t>
                    </w:r>
                  </w:p>
                </w:txbxContent>
              </v:textbox>
            </v:shape>
            <v:shape id="_x0000_s2186" type="#_x0000_t202" style="position:absolute;left:1051;top:2525;width:483;height:398" stroked="f">
              <v:fill opacity="0"/>
              <v:textbox>
                <w:txbxContent>
                  <w:p w:rsidR="00D01853" w:rsidRDefault="00D01853" w:rsidP="00D01853">
                    <w:pPr>
                      <w:rPr>
                        <w:rFonts w:hint="eastAsia"/>
                        <w:sz w:val="13"/>
                        <w:szCs w:val="13"/>
                      </w:rPr>
                    </w:pPr>
                    <w:r>
                      <w:rPr>
                        <w:rFonts w:hint="eastAsia"/>
                        <w:sz w:val="13"/>
                        <w:szCs w:val="13"/>
                      </w:rPr>
                      <w:t>25</w:t>
                    </w:r>
                  </w:p>
                </w:txbxContent>
              </v:textbox>
            </v:shape>
            <v:shape id="_x0000_s2187" type="#_x0000_t202" style="position:absolute;left:1384;top:2525;width:483;height:398" stroked="f">
              <v:fill opacity="0"/>
              <v:textbox>
                <w:txbxContent>
                  <w:p w:rsidR="00D01853" w:rsidRDefault="00D01853" w:rsidP="00D01853">
                    <w:pPr>
                      <w:rPr>
                        <w:rFonts w:hint="eastAsia"/>
                        <w:sz w:val="13"/>
                        <w:szCs w:val="13"/>
                      </w:rPr>
                    </w:pPr>
                    <w:r>
                      <w:rPr>
                        <w:rFonts w:hint="eastAsia"/>
                        <w:sz w:val="13"/>
                        <w:szCs w:val="13"/>
                      </w:rPr>
                      <w:t>30</w:t>
                    </w:r>
                  </w:p>
                </w:txbxContent>
              </v:textbox>
            </v:shape>
            <v:shape id="_x0000_s2188" type="#_x0000_t202" style="position:absolute;left:1674;top:2535;width:483;height:398" stroked="f">
              <v:fill opacity="0"/>
              <v:textbox>
                <w:txbxContent>
                  <w:p w:rsidR="00D01853" w:rsidRDefault="00D01853" w:rsidP="00D01853">
                    <w:pPr>
                      <w:rPr>
                        <w:rFonts w:hint="eastAsia"/>
                        <w:sz w:val="13"/>
                        <w:szCs w:val="13"/>
                      </w:rPr>
                    </w:pPr>
                    <w:r>
                      <w:rPr>
                        <w:rFonts w:hint="eastAsia"/>
                        <w:sz w:val="13"/>
                        <w:szCs w:val="13"/>
                      </w:rPr>
                      <w:t>35</w:t>
                    </w:r>
                  </w:p>
                </w:txbxContent>
              </v:textbox>
            </v:shape>
            <v:shape id="_x0000_s2189" type="#_x0000_t202" style="position:absolute;left:2072;top:2514;width:1096;height:506" stroked="f">
              <v:fill opacity="0"/>
              <v:textbox>
                <w:txbxContent>
                  <w:p w:rsidR="00D01853" w:rsidRDefault="00D01853" w:rsidP="00D01853">
                    <w:pPr>
                      <w:rPr>
                        <w:rFonts w:hint="eastAsia"/>
                        <w:sz w:val="13"/>
                        <w:szCs w:val="13"/>
                      </w:rPr>
                    </w:pPr>
                    <w:r>
                      <w:rPr>
                        <w:rFonts w:hint="eastAsia"/>
                        <w:sz w:val="13"/>
                        <w:szCs w:val="13"/>
                      </w:rPr>
                      <w:t>次数</w:t>
                    </w:r>
                    <w:r>
                      <w:rPr>
                        <w:rFonts w:hint="eastAsia"/>
                        <w:sz w:val="13"/>
                        <w:szCs w:val="13"/>
                      </w:rPr>
                      <w:t>(</w:t>
                    </w:r>
                    <w:r>
                      <w:rPr>
                        <w:rFonts w:hint="eastAsia"/>
                        <w:sz w:val="13"/>
                        <w:szCs w:val="13"/>
                      </w:rPr>
                      <w:t>次</w:t>
                    </w:r>
                    <w:r>
                      <w:rPr>
                        <w:rFonts w:hint="eastAsia"/>
                        <w:sz w:val="13"/>
                        <w:szCs w:val="13"/>
                      </w:rPr>
                      <w:t>)</w:t>
                    </w:r>
                  </w:p>
                </w:txbxContent>
              </v:textbox>
            </v:shape>
            <v:shape id="_x0000_s2190" type="#_x0000_t202" style="position:absolute;left:202;width:1122;height:431" stroked="f">
              <v:fill opacity="0"/>
              <v:textbox>
                <w:txbxContent>
                  <w:p w:rsidR="00D01853" w:rsidRDefault="00D01853" w:rsidP="00D01853">
                    <w:pPr>
                      <w:rPr>
                        <w:rFonts w:hint="eastAsia"/>
                        <w:sz w:val="13"/>
                        <w:szCs w:val="13"/>
                      </w:rPr>
                    </w:pPr>
                    <w:r>
                      <w:rPr>
                        <w:rFonts w:hint="eastAsia"/>
                        <w:sz w:val="13"/>
                        <w:szCs w:val="13"/>
                      </w:rPr>
                      <w:t>人数</w:t>
                    </w:r>
                    <w:r>
                      <w:rPr>
                        <w:rFonts w:hint="eastAsia"/>
                        <w:sz w:val="13"/>
                        <w:szCs w:val="13"/>
                      </w:rPr>
                      <w:t>(</w:t>
                    </w:r>
                    <w:r>
                      <w:rPr>
                        <w:rFonts w:hint="eastAsia"/>
                        <w:sz w:val="13"/>
                        <w:szCs w:val="13"/>
                      </w:rPr>
                      <w:t>人</w:t>
                    </w:r>
                    <w:r>
                      <w:rPr>
                        <w:rFonts w:hint="eastAsia"/>
                        <w:sz w:val="13"/>
                        <w:szCs w:val="13"/>
                      </w:rPr>
                      <w:t>)</w:t>
                    </w:r>
                  </w:p>
                </w:txbxContent>
              </v:textbox>
            </v:shape>
            <v:shape id="未知" o:spid="_x0000_s2191" style="position:absolute;left:319;top:2278;width:301;height:1;mso-wrap-style:square" coordsize="301,1" path="m301,l,e" filled="f">
              <v:stroke dashstyle="dash"/>
              <v:path arrowok="t"/>
            </v:shape>
            <v:shape id="未知" o:spid="_x0000_s2192" style="position:absolute;left:307;top:1627;width:71;height:71;flip:y;mso-wrap-style:square" coordsize="301,1" path="m301,l,e" filled="f">
              <v:stroke dashstyle="dash"/>
              <v:path arrowok="t"/>
            </v:shape>
            <v:shape id="未知" o:spid="_x0000_s2193" style="position:absolute;left:296;top:671;width:75;height:71;flip:y;mso-wrap-style:square" coordsize="301,1" path="m301,l,e" filled="f">
              <v:stroke dashstyle="dash"/>
              <v:path arrowok="t"/>
            </v:shape>
            <v:shape id="未知" o:spid="_x0000_s2194" style="position:absolute;left:319;top:423;width:1054;height:83;flip:y;mso-wrap-style:square" coordsize="301,1" path="m301,l,e" filled="f">
              <v:stroke dashstyle="dash"/>
              <v:path arrowok="t"/>
            </v:shape>
            <v:shape id="_x0000_s2195" type="#_x0000_t202" style="position:absolute;left:65;top:2491;width:483;height:398" stroked="f">
              <v:fill opacity="0"/>
              <v:textbox>
                <w:txbxContent>
                  <w:p w:rsidR="00D01853" w:rsidRDefault="00D01853" w:rsidP="00D01853">
                    <w:pPr>
                      <w:rPr>
                        <w:rFonts w:hint="eastAsia"/>
                        <w:sz w:val="13"/>
                        <w:szCs w:val="13"/>
                      </w:rPr>
                    </w:pPr>
                    <w:r>
                      <w:rPr>
                        <w:rFonts w:hint="eastAsia"/>
                        <w:sz w:val="13"/>
                        <w:szCs w:val="13"/>
                      </w:rPr>
                      <w:t>0</w:t>
                    </w:r>
                  </w:p>
                </w:txbxContent>
              </v:textbox>
            </v:shape>
            <v:shape id="_x0000_s2196" type="#_x0000_t202" style="position:absolute;left:1;top:525;width:483;height:398" stroked="f">
              <v:fill opacity="0"/>
              <v:textbox>
                <w:txbxContent>
                  <w:p w:rsidR="00D01853" w:rsidRDefault="00D01853" w:rsidP="00D01853">
                    <w:pPr>
                      <w:rPr>
                        <w:rFonts w:hint="eastAsia"/>
                        <w:sz w:val="13"/>
                        <w:szCs w:val="13"/>
                      </w:rPr>
                    </w:pPr>
                    <w:r>
                      <w:rPr>
                        <w:rFonts w:hint="eastAsia"/>
                        <w:sz w:val="13"/>
                        <w:szCs w:val="13"/>
                      </w:rPr>
                      <w:t>10</w:t>
                    </w:r>
                  </w:p>
                </w:txbxContent>
              </v:textbox>
            </v:shape>
            <v:shape id="_x0000_s2197" type="#_x0000_t202" style="position:absolute;top:297;width:483;height:398" stroked="f">
              <v:fill opacity="0"/>
              <v:textbox>
                <w:txbxContent>
                  <w:p w:rsidR="00D01853" w:rsidRDefault="00D01853" w:rsidP="00D01853">
                    <w:pPr>
                      <w:rPr>
                        <w:rFonts w:hint="eastAsia"/>
                        <w:sz w:val="13"/>
                        <w:szCs w:val="13"/>
                      </w:rPr>
                    </w:pPr>
                    <w:r>
                      <w:rPr>
                        <w:rFonts w:hint="eastAsia"/>
                        <w:sz w:val="13"/>
                        <w:szCs w:val="13"/>
                      </w:rPr>
                      <w:t>12</w:t>
                    </w:r>
                  </w:p>
                </w:txbxContent>
              </v:textbox>
            </v:shape>
            <v:rect id="_x0000_s2198" style="position:absolute;left:934;top:751;width:313;height:1893">
              <v:fill opacity="0"/>
            </v:rect>
            <v:shape id="未知" o:spid="_x0000_s2199" style="position:absolute;left:319;top:671;width:903;height:71;flip:y;mso-wrap-style:square" coordsize="301,1" path="m301,l,e" filled="f">
              <v:stroke dashstyle="dash"/>
              <v:path arrowok="t"/>
            </v:shape>
            <v:shape id="未知" o:spid="_x0000_s2200" style="position:absolute;left:1888;top:2579;width:1;height:71;mso-wrap-style:square" coordsize="1,71" path="m,l,71e" filled="f">
              <v:path arrowok="t"/>
            </v:shape>
            <v:shape id="_x0000_s2201" type="#_x0000_t202" style="position:absolute;left:66;top:1469;width:483;height:398" stroked="f">
              <v:fill opacity="0"/>
              <v:textbox>
                <w:txbxContent>
                  <w:p w:rsidR="00D01853" w:rsidRDefault="00D01853" w:rsidP="00D01853">
                    <w:pPr>
                      <w:rPr>
                        <w:rFonts w:hint="eastAsia"/>
                        <w:sz w:val="13"/>
                        <w:szCs w:val="13"/>
                      </w:rPr>
                    </w:pPr>
                    <w:r>
                      <w:rPr>
                        <w:rFonts w:hint="eastAsia"/>
                        <w:sz w:val="13"/>
                        <w:szCs w:val="13"/>
                      </w:rPr>
                      <w:t>5</w:t>
                    </w:r>
                  </w:p>
                </w:txbxContent>
              </v:textbox>
            </v:shape>
            <v:shape id="_x0000_s2202" type="#_x0000_t202" style="position:absolute;left:77;top:2049;width:483;height:398" stroked="f">
              <v:fill opacity="0"/>
              <v:textbox>
                <w:txbxContent>
                  <w:p w:rsidR="00D01853" w:rsidRDefault="00D01853" w:rsidP="00D01853">
                    <w:pPr>
                      <w:rPr>
                        <w:rFonts w:hint="eastAsia"/>
                        <w:sz w:val="13"/>
                        <w:szCs w:val="13"/>
                      </w:rPr>
                    </w:pPr>
                    <w:r>
                      <w:rPr>
                        <w:rFonts w:hint="eastAsia"/>
                        <w:sz w:val="13"/>
                        <w:szCs w:val="13"/>
                      </w:rPr>
                      <w:t>3</w:t>
                    </w:r>
                  </w:p>
                </w:txbxContent>
              </v:textbox>
            </v:shape>
            <w10:wrap type="none"/>
            <w10:anchorlock/>
          </v:group>
        </w:pict>
      </w:r>
    </w:p>
    <w:p w:rsidR="00D01853" w:rsidRPr="007D1884" w:rsidRDefault="00D01853" w:rsidP="00D01853">
      <w:pPr>
        <w:spacing w:line="0" w:lineRule="atLeast"/>
        <w:jc w:val="left"/>
        <w:textAlignment w:val="baseline"/>
        <w:rPr>
          <w:rFonts w:ascii="新宋体" w:eastAsia="新宋体" w:hAnsi="新宋体" w:hint="eastAsia"/>
          <w:szCs w:val="21"/>
          <w:lang w:val="en-GB"/>
        </w:rPr>
      </w:pPr>
    </w:p>
    <w:p w:rsidR="00D01853" w:rsidRPr="007D1884" w:rsidRDefault="00D01853" w:rsidP="00D01853">
      <w:pPr>
        <w:spacing w:line="0" w:lineRule="atLeast"/>
        <w:jc w:val="left"/>
        <w:textAlignment w:val="baseline"/>
        <w:rPr>
          <w:rFonts w:ascii="新宋体" w:eastAsia="新宋体" w:hAnsi="新宋体" w:hint="eastAsia"/>
          <w:szCs w:val="21"/>
          <w:lang w:val="en-GB"/>
        </w:rPr>
      </w:pPr>
    </w:p>
    <w:p w:rsidR="00D01853" w:rsidRPr="007D1884" w:rsidRDefault="00D01853" w:rsidP="00D01853">
      <w:pPr>
        <w:spacing w:line="0" w:lineRule="atLeast"/>
        <w:jc w:val="left"/>
        <w:textAlignment w:val="baseline"/>
        <w:rPr>
          <w:rFonts w:ascii="新宋体" w:eastAsia="新宋体" w:hAnsi="新宋体" w:hint="eastAsia"/>
          <w:szCs w:val="21"/>
          <w:lang w:val="en-GB"/>
        </w:rPr>
      </w:pPr>
    </w:p>
    <w:p w:rsidR="00D01853" w:rsidRPr="007D1884" w:rsidRDefault="00D01853" w:rsidP="00D01853">
      <w:pPr>
        <w:spacing w:line="0" w:lineRule="atLeast"/>
        <w:jc w:val="left"/>
        <w:textAlignment w:val="baseline"/>
        <w:rPr>
          <w:rFonts w:ascii="MingLiU" w:hint="eastAsia"/>
          <w:szCs w:val="21"/>
        </w:rPr>
      </w:pPr>
      <w:r w:rsidRPr="007D1884">
        <w:rPr>
          <w:rFonts w:ascii="新宋体" w:eastAsia="新宋体" w:hAnsi="新宋体" w:hint="eastAsia"/>
          <w:szCs w:val="21"/>
          <w:lang w:val="en-GB"/>
        </w:rPr>
        <w:t>(2)</w:t>
      </w:r>
      <w:r w:rsidRPr="007D1884">
        <w:rPr>
          <w:rFonts w:hint="eastAsia"/>
          <w:szCs w:val="21"/>
        </w:rPr>
        <w:t xml:space="preserve"> 25~30.</w:t>
      </w:r>
    </w:p>
    <w:p w:rsidR="00D01853" w:rsidRPr="007D1884" w:rsidRDefault="00D01853" w:rsidP="00D01853">
      <w:pPr>
        <w:spacing w:line="0" w:lineRule="atLeast"/>
        <w:jc w:val="left"/>
        <w:textAlignment w:val="baseline"/>
        <w:rPr>
          <w:rFonts w:ascii="MingLiU" w:hint="eastAsia"/>
          <w:szCs w:val="21"/>
        </w:rPr>
      </w:pPr>
      <w:r w:rsidRPr="007D1884">
        <w:rPr>
          <w:rFonts w:ascii="新宋体" w:eastAsia="新宋体" w:hAnsi="新宋体" w:hint="eastAsia"/>
          <w:szCs w:val="21"/>
          <w:lang w:val="en-GB"/>
        </w:rPr>
        <w:t>(3) 被抽查的所有女生的平均成绩至少是：</w:t>
      </w:r>
    </w:p>
    <w:p w:rsidR="00D01853" w:rsidRPr="007D1884" w:rsidRDefault="00D01853" w:rsidP="00D01853">
      <w:pPr>
        <w:spacing w:line="0" w:lineRule="atLeast"/>
        <w:jc w:val="left"/>
        <w:textAlignment w:val="baseline"/>
        <w:rPr>
          <w:rFonts w:ascii="MingLiU" w:hint="eastAsia"/>
          <w:szCs w:val="21"/>
        </w:rPr>
      </w:pPr>
      <w:r>
        <w:rPr>
          <w:rFonts w:ascii="MingLiU"/>
          <w:noProof/>
          <w:position w:val="-24"/>
          <w:szCs w:val="21"/>
        </w:rPr>
        <w:drawing>
          <wp:inline distT="0" distB="0" distL="0" distR="0">
            <wp:extent cx="2390775" cy="390525"/>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6"/>
                    <a:srcRect/>
                    <a:stretch>
                      <a:fillRect/>
                    </a:stretch>
                  </pic:blipFill>
                  <pic:spPr bwMode="auto">
                    <a:xfrm>
                      <a:off x="0" y="0"/>
                      <a:ext cx="2390775" cy="390525"/>
                    </a:xfrm>
                    <a:prstGeom prst="rect">
                      <a:avLst/>
                    </a:prstGeom>
                    <a:noFill/>
                    <a:ln w="9525">
                      <a:noFill/>
                      <a:miter lim="800000"/>
                      <a:headEnd/>
                      <a:tailEnd/>
                    </a:ln>
                  </pic:spPr>
                </pic:pic>
              </a:graphicData>
            </a:graphic>
          </wp:inline>
        </w:drawing>
      </w:r>
      <w:r w:rsidRPr="007D1884">
        <w:rPr>
          <w:rFonts w:ascii="MingLiU" w:hint="eastAsia"/>
          <w:szCs w:val="21"/>
        </w:rPr>
        <w:t>(</w:t>
      </w:r>
      <w:r w:rsidRPr="007D1884">
        <w:rPr>
          <w:rFonts w:ascii="MingLiU" w:hint="eastAsia"/>
          <w:szCs w:val="21"/>
        </w:rPr>
        <w:t>次</w:t>
      </w:r>
      <w:r w:rsidRPr="007D1884">
        <w:rPr>
          <w:rFonts w:ascii="MingLiU" w:hint="eastAsia"/>
          <w:szCs w:val="21"/>
        </w:rPr>
        <w:t>)</w:t>
      </w:r>
      <w:r w:rsidRPr="007D1884">
        <w:rPr>
          <w:rFonts w:hint="eastAsia"/>
          <w:szCs w:val="21"/>
        </w:rPr>
        <w:t xml:space="preserve"> </w:t>
      </w:r>
    </w:p>
    <w:p w:rsidR="00D01853" w:rsidRPr="007D1884" w:rsidRDefault="00D01853" w:rsidP="00D01853">
      <w:pPr>
        <w:spacing w:line="0" w:lineRule="atLeast"/>
        <w:jc w:val="left"/>
        <w:textAlignment w:val="baseline"/>
        <w:rPr>
          <w:rFonts w:ascii="宋体" w:hAnsi="宋体" w:hint="eastAsia"/>
          <w:szCs w:val="21"/>
        </w:rPr>
      </w:pPr>
      <w:r w:rsidRPr="007D1884">
        <w:rPr>
          <w:rFonts w:ascii="宋体" w:hAnsi="宋体" w:hint="eastAsia"/>
          <w:szCs w:val="21"/>
        </w:rPr>
        <w:t>∵23.2&gt;23</w:t>
      </w:r>
    </w:p>
    <w:p w:rsidR="00D01853" w:rsidRPr="007D1884" w:rsidRDefault="00D01853" w:rsidP="00D01853">
      <w:pPr>
        <w:spacing w:line="360" w:lineRule="auto"/>
        <w:ind w:left="420" w:hangingChars="200" w:hanging="420"/>
        <w:rPr>
          <w:rFonts w:ascii="新宋体" w:eastAsia="新宋体" w:hAnsi="新宋体" w:hint="eastAsia"/>
          <w:szCs w:val="21"/>
          <w:lang w:val="en-GB"/>
        </w:rPr>
      </w:pPr>
      <w:r w:rsidRPr="007D1884">
        <w:rPr>
          <w:rFonts w:ascii="宋体" w:hAnsi="宋体" w:hint="eastAsia"/>
          <w:szCs w:val="21"/>
        </w:rPr>
        <w:t>∴</w:t>
      </w:r>
      <w:r w:rsidRPr="007D1884">
        <w:rPr>
          <w:rFonts w:ascii="新宋体" w:eastAsia="新宋体" w:hAnsi="新宋体" w:hint="eastAsia"/>
          <w:szCs w:val="21"/>
          <w:lang w:val="en-GB"/>
        </w:rPr>
        <w:t>被抽查的所有女生的平均成绩达到奋斗目标成绩.</w:t>
      </w:r>
    </w:p>
    <w:p w:rsidR="00D01853" w:rsidRPr="007D1884" w:rsidRDefault="00D01853" w:rsidP="00D01853">
      <w:pPr>
        <w:spacing w:line="360" w:lineRule="auto"/>
        <w:ind w:left="420" w:hangingChars="200" w:hanging="420"/>
        <w:rPr>
          <w:rFonts w:hint="eastAsia"/>
          <w:szCs w:val="21"/>
        </w:rPr>
      </w:pPr>
      <w:r w:rsidRPr="007D1884">
        <w:rPr>
          <w:rFonts w:hint="eastAsia"/>
          <w:szCs w:val="21"/>
        </w:rPr>
        <w:t xml:space="preserve"> </w:t>
      </w:r>
      <w:r w:rsidRPr="007D1884">
        <w:rPr>
          <w:rFonts w:ascii="宋体" w:hAnsi="宋体" w:hint="eastAsia"/>
          <w:b/>
          <w:szCs w:val="21"/>
        </w:rPr>
        <w:t>26．</w:t>
      </w:r>
      <w:r w:rsidRPr="007D1884">
        <w:rPr>
          <w:rFonts w:ascii="黑体" w:eastAsia="黑体" w:hint="eastAsia"/>
          <w:b/>
          <w:szCs w:val="21"/>
        </w:rPr>
        <w:t>（2010江苏宿迁）</w:t>
      </w:r>
      <w:r w:rsidRPr="007D1884">
        <w:rPr>
          <w:rFonts w:hint="eastAsia"/>
          <w:szCs w:val="21"/>
        </w:rPr>
        <w:t>（本题满分</w:t>
      </w:r>
      <w:r w:rsidRPr="007D1884">
        <w:rPr>
          <w:rFonts w:hint="eastAsia"/>
          <w:szCs w:val="21"/>
        </w:rPr>
        <w:t>10</w:t>
      </w:r>
      <w:r w:rsidRPr="007D1884">
        <w:rPr>
          <w:rFonts w:hint="eastAsia"/>
          <w:szCs w:val="21"/>
        </w:rPr>
        <w:t>分）为了解学生课余活动情况，某校对参加绘画、书法、舞蹈、乐器这四个课外兴趣小组的人员分布情况进行抽样调查，并根据收集的数据绘制了下面两幅不完整的统计图，请根据图中提供的信息，解答下面的问题：</w:t>
      </w:r>
    </w:p>
    <w:p w:rsidR="00D01853" w:rsidRPr="007D1884" w:rsidRDefault="00D01853" w:rsidP="00D01853">
      <w:pPr>
        <w:spacing w:line="360" w:lineRule="auto"/>
        <w:ind w:firstLineChars="220" w:firstLine="462"/>
        <w:rPr>
          <w:rFonts w:hint="eastAsia"/>
          <w:szCs w:val="21"/>
        </w:rPr>
      </w:pPr>
      <w:r w:rsidRPr="007D1884">
        <w:rPr>
          <w:rFonts w:hint="eastAsia"/>
          <w:szCs w:val="21"/>
        </w:rPr>
        <w:t>（</w:t>
      </w:r>
      <w:r w:rsidRPr="007D1884">
        <w:rPr>
          <w:rFonts w:hint="eastAsia"/>
          <w:szCs w:val="21"/>
        </w:rPr>
        <w:t>1</w:t>
      </w:r>
      <w:r w:rsidRPr="007D1884">
        <w:rPr>
          <w:rFonts w:hint="eastAsia"/>
          <w:szCs w:val="21"/>
        </w:rPr>
        <w:t>）此次共调查了多少名同学？</w:t>
      </w:r>
    </w:p>
    <w:p w:rsidR="00D01853" w:rsidRPr="007D1884" w:rsidRDefault="00D01853" w:rsidP="00D01853">
      <w:pPr>
        <w:spacing w:line="360" w:lineRule="auto"/>
        <w:ind w:firstLineChars="200" w:firstLine="420"/>
        <w:rPr>
          <w:rFonts w:hint="eastAsia"/>
          <w:szCs w:val="21"/>
        </w:rPr>
      </w:pPr>
      <w:r w:rsidRPr="007D1884">
        <w:rPr>
          <w:rFonts w:hint="eastAsia"/>
          <w:szCs w:val="21"/>
        </w:rPr>
        <w:t>（</w:t>
      </w:r>
      <w:r w:rsidRPr="007D1884">
        <w:rPr>
          <w:rFonts w:hint="eastAsia"/>
          <w:szCs w:val="21"/>
        </w:rPr>
        <w:t>2</w:t>
      </w:r>
      <w:r w:rsidRPr="007D1884">
        <w:rPr>
          <w:rFonts w:hint="eastAsia"/>
          <w:szCs w:val="21"/>
        </w:rPr>
        <w:t>）将条形图补充完整，并计算扇形统计图中书法部分的圆心角的度数；</w:t>
      </w:r>
    </w:p>
    <w:p w:rsidR="00D01853" w:rsidRPr="007D1884" w:rsidRDefault="00D01853" w:rsidP="00D01853">
      <w:pPr>
        <w:spacing w:line="360" w:lineRule="auto"/>
        <w:ind w:firstLineChars="200" w:firstLine="420"/>
        <w:rPr>
          <w:rFonts w:hint="eastAsia"/>
          <w:szCs w:val="21"/>
        </w:rPr>
      </w:pPr>
      <w:r w:rsidRPr="007D1884">
        <w:rPr>
          <w:rFonts w:hint="eastAsia"/>
          <w:szCs w:val="21"/>
        </w:rPr>
        <w:t>（</w:t>
      </w:r>
      <w:r w:rsidRPr="007D1884">
        <w:rPr>
          <w:rFonts w:hint="eastAsia"/>
          <w:szCs w:val="21"/>
        </w:rPr>
        <w:t>3</w:t>
      </w:r>
      <w:r w:rsidRPr="007D1884">
        <w:rPr>
          <w:rFonts w:hint="eastAsia"/>
          <w:szCs w:val="21"/>
        </w:rPr>
        <w:t>）如果该校共有</w:t>
      </w:r>
      <w:r w:rsidRPr="007D1884">
        <w:rPr>
          <w:rFonts w:hint="eastAsia"/>
          <w:szCs w:val="21"/>
        </w:rPr>
        <w:t>1000</w:t>
      </w:r>
      <w:r w:rsidRPr="007D1884">
        <w:rPr>
          <w:rFonts w:hint="eastAsia"/>
          <w:szCs w:val="21"/>
        </w:rPr>
        <w:t>名学生参加这</w:t>
      </w:r>
      <w:r w:rsidRPr="007D1884">
        <w:rPr>
          <w:rFonts w:hint="eastAsia"/>
          <w:szCs w:val="21"/>
        </w:rPr>
        <w:t>4</w:t>
      </w:r>
      <w:r w:rsidRPr="007D1884">
        <w:rPr>
          <w:rFonts w:hint="eastAsia"/>
          <w:szCs w:val="21"/>
        </w:rPr>
        <w:t>个课外兴趣小组，而每个教师最多只能辅导本组的</w:t>
      </w:r>
      <w:r w:rsidRPr="007D1884">
        <w:rPr>
          <w:rFonts w:hint="eastAsia"/>
          <w:szCs w:val="21"/>
        </w:rPr>
        <w:t>20</w:t>
      </w:r>
      <w:r w:rsidRPr="007D1884">
        <w:rPr>
          <w:rFonts w:hint="eastAsia"/>
          <w:szCs w:val="21"/>
        </w:rPr>
        <w:t>名学生，</w:t>
      </w:r>
      <w:r w:rsidRPr="007D1884">
        <w:rPr>
          <w:rFonts w:ascii="宋体" w:hAnsi="宋体" w:hint="eastAsia"/>
          <w:szCs w:val="21"/>
        </w:rPr>
        <w:t>估计每个兴趣小组至少需要准备多少名教师</w:t>
      </w:r>
      <w:r w:rsidRPr="007D1884">
        <w:rPr>
          <w:rFonts w:hint="eastAsia"/>
          <w:szCs w:val="21"/>
        </w:rPr>
        <w:t>？</w:t>
      </w:r>
    </w:p>
    <w:p w:rsidR="00D01853" w:rsidRPr="007D1884" w:rsidRDefault="00D01853" w:rsidP="00D01853">
      <w:pPr>
        <w:rPr>
          <w:rFonts w:hint="eastAsia"/>
          <w:b/>
          <w:szCs w:val="21"/>
        </w:rPr>
      </w:pPr>
      <w:r w:rsidRPr="007D1884">
        <w:rPr>
          <w:rFonts w:hint="eastAsia"/>
          <w:b/>
          <w:noProof/>
          <w:szCs w:val="21"/>
        </w:rPr>
      </w:r>
      <w:r w:rsidRPr="007D1884">
        <w:rPr>
          <w:b/>
          <w:szCs w:val="21"/>
        </w:rPr>
        <w:pict>
          <v:group id="_x0000_s2117" style="width:317.95pt;height:141.25pt;mso-position-horizontal-relative:char;mso-position-vertical-relative:line" coordorigin="2004,8550" coordsize="6359,2825">
            <v:group id="_x0000_s2118" style="position:absolute;left:2004;top:8550;width:4503;height:2825" coordorigin="2004,8550" coordsize="4503,2825">
              <v:shape id="_x0000_s2119" type="#_x0000_t202" style="position:absolute;left:2004;top:9113;width:720;height:456;mso-height-percent:200;mso-height-percent:200;mso-width-relative:margin;mso-height-relative:margin" stroked="f">
                <v:fill opacity="0"/>
                <v:textbox style="mso-next-textbox:#_x0000_s2119;mso-fit-shape-to-text:t">
                  <w:txbxContent>
                    <w:p w:rsidR="00D01853" w:rsidRPr="004C46B3" w:rsidRDefault="00D01853" w:rsidP="00D01853">
                      <w:pPr>
                        <w:rPr>
                          <w:sz w:val="18"/>
                          <w:szCs w:val="18"/>
                        </w:rPr>
                      </w:pPr>
                      <w:r>
                        <w:rPr>
                          <w:rFonts w:hint="eastAsia"/>
                          <w:sz w:val="18"/>
                          <w:szCs w:val="18"/>
                        </w:rPr>
                        <w:t>9</w:t>
                      </w:r>
                      <w:r w:rsidRPr="004C46B3">
                        <w:rPr>
                          <w:rFonts w:hint="eastAsia"/>
                          <w:sz w:val="18"/>
                          <w:szCs w:val="18"/>
                        </w:rPr>
                        <w:t>0</w:t>
                      </w:r>
                    </w:p>
                  </w:txbxContent>
                </v:textbox>
              </v:shape>
              <v:shape id="_x0000_s2120" type="#_x0000_t202" style="position:absolute;left:5049;top:10884;width:720;height:456;mso-height-percent:200;mso-height-percent:200;mso-width-relative:margin;mso-height-relative:margin" stroked="f">
                <v:fill opacity="0"/>
                <v:textbox style="mso-next-textbox:#_x0000_s2120;mso-fit-shape-to-text:t">
                  <w:txbxContent>
                    <w:p w:rsidR="00D01853" w:rsidRPr="004C46B3" w:rsidRDefault="00D01853" w:rsidP="00D01853">
                      <w:pPr>
                        <w:rPr>
                          <w:sz w:val="18"/>
                          <w:szCs w:val="18"/>
                        </w:rPr>
                      </w:pPr>
                      <w:r w:rsidRPr="004C46B3">
                        <w:rPr>
                          <w:rFonts w:hint="eastAsia"/>
                          <w:sz w:val="18"/>
                          <w:szCs w:val="18"/>
                        </w:rPr>
                        <w:t>乐器</w:t>
                      </w:r>
                    </w:p>
                  </w:txbxContent>
                </v:textbox>
              </v:shape>
              <v:shape id="_x0000_s2121" type="#_x0000_t202" style="position:absolute;left:4269;top:10884;width:720;height:456;mso-height-percent:200;mso-height-percent:200;mso-width-relative:margin;mso-height-relative:margin" stroked="f">
                <v:fill opacity="0"/>
                <v:textbox style="mso-next-textbox:#_x0000_s2121;mso-fit-shape-to-text:t">
                  <w:txbxContent>
                    <w:p w:rsidR="00D01853" w:rsidRPr="004C46B3" w:rsidRDefault="00D01853" w:rsidP="00D01853">
                      <w:pPr>
                        <w:rPr>
                          <w:sz w:val="18"/>
                          <w:szCs w:val="18"/>
                        </w:rPr>
                      </w:pPr>
                      <w:r w:rsidRPr="004C46B3">
                        <w:rPr>
                          <w:rFonts w:hint="eastAsia"/>
                          <w:sz w:val="18"/>
                          <w:szCs w:val="18"/>
                        </w:rPr>
                        <w:t>舞蹈</w:t>
                      </w:r>
                    </w:p>
                  </w:txbxContent>
                </v:textbox>
              </v:shape>
              <v:shape id="_x0000_s2122" type="#_x0000_t202" style="position:absolute;left:3489;top:10884;width:720;height:456;mso-height-percent:200;mso-height-percent:200;mso-width-relative:margin;mso-height-relative:margin" stroked="f">
                <v:fill opacity="0"/>
                <v:textbox style="mso-next-textbox:#_x0000_s2122;mso-fit-shape-to-text:t">
                  <w:txbxContent>
                    <w:p w:rsidR="00D01853" w:rsidRPr="004C46B3" w:rsidRDefault="00D01853" w:rsidP="00D01853">
                      <w:pPr>
                        <w:rPr>
                          <w:sz w:val="18"/>
                          <w:szCs w:val="18"/>
                        </w:rPr>
                      </w:pPr>
                      <w:r w:rsidRPr="004C46B3">
                        <w:rPr>
                          <w:rFonts w:hint="eastAsia"/>
                          <w:sz w:val="18"/>
                          <w:szCs w:val="18"/>
                        </w:rPr>
                        <w:t>书法</w:t>
                      </w:r>
                    </w:p>
                  </w:txbxContent>
                </v:textbox>
              </v:shape>
              <v:shape id="_x0000_s2123" type="#_x0000_t202" style="position:absolute;left:2739;top:10871;width:720;height:456;mso-height-percent:200;mso-height-percent:200;mso-width-relative:margin;mso-height-relative:margin" stroked="f">
                <v:fill opacity="0"/>
                <v:textbox style="mso-next-textbox:#_x0000_s2123;mso-fit-shape-to-text:t">
                  <w:txbxContent>
                    <w:p w:rsidR="00D01853" w:rsidRPr="004C46B3" w:rsidRDefault="00D01853" w:rsidP="00D01853">
                      <w:pPr>
                        <w:rPr>
                          <w:sz w:val="18"/>
                          <w:szCs w:val="18"/>
                        </w:rPr>
                      </w:pPr>
                      <w:r>
                        <w:rPr>
                          <w:rFonts w:hint="eastAsia"/>
                          <w:sz w:val="18"/>
                          <w:szCs w:val="18"/>
                        </w:rPr>
                        <w:t>绘画</w:t>
                      </w:r>
                    </w:p>
                  </w:txbxContent>
                </v:textbox>
              </v:shape>
              <v:shape id="_x0000_s2124" type="#_x0000_t202" style="position:absolute;left:2019;top:10153;width:540;height:456;mso-height-percent:200;mso-height-percent:200;mso-width-relative:margin;mso-height-relative:margin" stroked="f">
                <v:fill opacity="0"/>
                <v:textbox style="mso-next-textbox:#_x0000_s2124;mso-fit-shape-to-text:t">
                  <w:txbxContent>
                    <w:p w:rsidR="00D01853" w:rsidRPr="004C46B3" w:rsidRDefault="00D01853" w:rsidP="00D01853">
                      <w:pPr>
                        <w:rPr>
                          <w:sz w:val="18"/>
                          <w:szCs w:val="18"/>
                        </w:rPr>
                      </w:pPr>
                      <w:r>
                        <w:rPr>
                          <w:rFonts w:hint="eastAsia"/>
                          <w:sz w:val="18"/>
                          <w:szCs w:val="18"/>
                        </w:rPr>
                        <w:t>3</w:t>
                      </w:r>
                      <w:r w:rsidRPr="004C46B3">
                        <w:rPr>
                          <w:rFonts w:hint="eastAsia"/>
                          <w:sz w:val="18"/>
                          <w:szCs w:val="18"/>
                        </w:rPr>
                        <w:t>0</w:t>
                      </w:r>
                    </w:p>
                  </w:txbxContent>
                </v:textbox>
              </v:shape>
              <v:shape id="_x0000_s2125" type="#_x0000_t202" style="position:absolute;left:2424;top:8550;width:720;height:456;mso-height-percent:200;mso-height-percent:200;mso-width-relative:margin;mso-height-relative:margin" stroked="f">
                <v:fill opacity="0"/>
                <v:textbox style="mso-next-textbox:#_x0000_s2125;mso-fit-shape-to-text:t">
                  <w:txbxContent>
                    <w:p w:rsidR="00D01853" w:rsidRPr="004C46B3" w:rsidRDefault="00D01853" w:rsidP="00D01853">
                      <w:pPr>
                        <w:rPr>
                          <w:sz w:val="18"/>
                          <w:szCs w:val="18"/>
                        </w:rPr>
                      </w:pPr>
                      <w:r w:rsidRPr="004C46B3">
                        <w:rPr>
                          <w:rFonts w:hint="eastAsia"/>
                          <w:sz w:val="18"/>
                          <w:szCs w:val="18"/>
                        </w:rPr>
                        <w:t>人数</w:t>
                      </w:r>
                    </w:p>
                  </w:txbxContent>
                </v:textbox>
              </v:shape>
              <v:shape id="_x0000_s2126" type="#_x0000_t202" style="position:absolute;left:5754;top:10919;width:753;height:456;mso-height-percent:200;mso-height-percent:200;mso-width-relative:margin;mso-height-relative:margin" stroked="f">
                <v:fill opacity="0"/>
                <v:textbox style="mso-next-textbox:#_x0000_s2126;mso-fit-shape-to-text:t">
                  <w:txbxContent>
                    <w:p w:rsidR="00D01853" w:rsidRPr="004C46B3" w:rsidRDefault="00D01853" w:rsidP="00D01853">
                      <w:pPr>
                        <w:rPr>
                          <w:szCs w:val="15"/>
                        </w:rPr>
                      </w:pPr>
                      <w:r w:rsidRPr="004C46B3">
                        <w:rPr>
                          <w:rFonts w:hint="eastAsia"/>
                          <w:sz w:val="18"/>
                          <w:szCs w:val="18"/>
                        </w:rPr>
                        <w:t>组</w:t>
                      </w:r>
                      <w:r>
                        <w:rPr>
                          <w:rFonts w:hint="eastAsia"/>
                          <w:sz w:val="18"/>
                          <w:szCs w:val="18"/>
                        </w:rPr>
                        <w:t>别</w:t>
                      </w:r>
                    </w:p>
                  </w:txbxContent>
                </v:textbox>
              </v:shape>
              <v:shape id="_x0000_s2127" type="#_x0000_t202" style="position:absolute;left:2022;top:10317;width:570;height:382" stroked="f">
                <v:fill opacity="0"/>
                <v:textbox style="mso-next-textbox:#_x0000_s2127">
                  <w:txbxContent>
                    <w:p w:rsidR="00D01853" w:rsidRPr="00AF04F7" w:rsidRDefault="00D01853" w:rsidP="00D01853">
                      <w:pPr>
                        <w:rPr>
                          <w:rFonts w:hint="eastAsia"/>
                          <w:sz w:val="18"/>
                          <w:szCs w:val="18"/>
                        </w:rPr>
                      </w:pPr>
                      <w:r>
                        <w:rPr>
                          <w:rFonts w:hint="eastAsia"/>
                          <w:sz w:val="18"/>
                          <w:szCs w:val="18"/>
                        </w:rPr>
                        <w:t>2</w:t>
                      </w:r>
                      <w:r w:rsidRPr="00AF04F7">
                        <w:rPr>
                          <w:rFonts w:hint="eastAsia"/>
                          <w:sz w:val="18"/>
                          <w:szCs w:val="18"/>
                        </w:rPr>
                        <w:t>0</w:t>
                      </w:r>
                    </w:p>
                  </w:txbxContent>
                </v:textbox>
              </v:shape>
              <v:group id="_x0000_s2128" style="position:absolute;left:2337;top:8673;width:3784;height:2318" coordorigin="4137,9843" coordsize="4202,2574">
                <o:lock v:ext="edit" aspectratio="t"/>
                <v:shape id="_x0000_s2129" style="position:absolute;left:4137;top:9843;width:187;height:256;mso-position-horizontal:absolute;mso-position-vertical:absolute" coordsize="187,256" path="m,256l94,r93,256l94,136,,256xe" fillcolor="black" stroked="f">
                  <v:path arrowok="t"/>
                  <o:lock v:ext="edit" aspectratio="t"/>
                </v:shape>
                <v:shape id="_x0000_s2130" style="position:absolute;left:8082;top:12231;width:257;height:186;mso-position-horizontal:absolute;mso-position-vertical:absolute" coordsize="257,186" path="m,l257,93,,186,121,93,,xe" fillcolor="black" stroked="f">
                  <v:path arrowok="t"/>
                  <o:lock v:ext="edit" aspectratio="t"/>
                </v:shape>
                <v:group id="_x0000_s2131" style="position:absolute;left:4159;top:9850;width:4176;height:2549" coordorigin="154,150" coordsize="5966,3642">
                  <o:lock v:ext="edit" aspectratio="t"/>
                  <v:shape id="_x0000_s2132" style="position:absolute;left:154;top:150;width:232;height:320" coordsize="232,320" path="m,320l116,,232,320,116,170,,320xe" fillcolor="black">
                    <v:fill opacity="0"/>
                    <v:path arrowok="t"/>
                    <o:lock v:ext="edit" aspectratio="t"/>
                  </v:shape>
                  <v:shape id="_x0000_s2133" style="position:absolute;left:5800;top:3559;width:320;height:233" coordsize="320,233" path="m,l320,116,,233,150,116,,xe" fillcolor="black">
                    <v:fill opacity="0"/>
                    <v:path arrowok="t"/>
                    <o:lock v:ext="edit" aspectratio="t"/>
                  </v:shape>
                  <v:line id="_x0000_s2134" style="position:absolute" from="4710,3570" to="4711,3675">
                    <v:stroke joinstyle="miter"/>
                    <o:lock v:ext="edit" aspectratio="t"/>
                  </v:line>
                  <v:line id="_x0000_s2135" style="position:absolute;flip:x" from="270,3675" to="6120,3676">
                    <v:stroke joinstyle="miter"/>
                    <o:lock v:ext="edit" aspectratio="t"/>
                  </v:line>
                  <v:line id="_x0000_s2136" style="position:absolute" from="270,2850" to="271,3675">
                    <v:stroke joinstyle="miter"/>
                    <o:lock v:ext="edit" aspectratio="t"/>
                  </v:line>
                  <v:line id="_x0000_s2137" style="position:absolute;flip:y" from="270,2025" to="271,2850">
                    <v:stroke joinstyle="miter"/>
                    <o:lock v:ext="edit" aspectratio="t"/>
                  </v:line>
                  <v:line id="_x0000_s2138" style="position:absolute" from="270,1200" to="271,2025">
                    <v:stroke joinstyle="miter"/>
                    <o:lock v:ext="edit" aspectratio="t"/>
                  </v:line>
                  <v:line id="_x0000_s2139" style="position:absolute;flip:y" from="270,375" to="271,1200">
                    <v:stroke joinstyle="miter"/>
                    <o:lock v:ext="edit" aspectratio="t"/>
                  </v:line>
                  <v:shape id="_x0000_s2140" style="position:absolute;left:270;top:3668;width:4849;height:15" coordsize="4849,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90,l2490,15r-90,l2400,xm2550,r90,l2640,15r-90,l2550,xm2700,r90,l2790,15r-90,l2700,xm2850,r90,l2940,15r-90,l2850,xm3000,r90,l3090,15r-90,l3000,xm3150,r90,l3240,15r-90,l3150,xm3300,r90,l3390,15r-90,l3300,xm3450,r90,l3540,15r-90,l3450,xm3600,r90,l3690,15r-90,l3600,xm3750,r90,l3840,15r-90,l3750,xm3900,r90,l3990,15r-90,l3900,xm4050,r90,l4140,15r-90,l4050,xm4200,r90,l4290,15r-90,l4200,xm4350,r90,l4440,15r-90,l4350,xm4500,r90,l4590,15r-90,l4500,xm4650,r90,l4740,15r-90,l4650,xm4800,r49,l4849,15r-49,l4800,xe" fillcolor="navy" strokeweight=".1pt">
                    <v:fill opacity="0"/>
                    <v:stroke joinstyle="bevel"/>
                    <v:path arrowok="t"/>
                    <o:lock v:ext="edit" aspectratio="t" verticies="t"/>
                  </v:shape>
                  <v:shape id="_x0000_s2141" style="position:absolute;left:270;top:3668;width:2424;height:15" coordsize="2424,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24,l2424,15r-24,l2400,xe" fillcolor="navy" strokeweight=".1pt">
                    <v:fill opacity="0"/>
                    <v:stroke joinstyle="bevel"/>
                    <v:path arrowok="t"/>
                    <o:lock v:ext="edit" aspectratio="t" verticies="t"/>
                  </v:shape>
                  <v:line id="_x0000_s2142" style="position:absolute" from="1482,3675" to="2694,3676">
                    <v:stroke joinstyle="miter"/>
                    <o:lock v:ext="edit" aspectratio="t"/>
                  </v:line>
                  <v:line id="_x0000_s2143" style="position:absolute" from="2695,3675" to="5119,3676">
                    <v:stroke joinstyle="miter"/>
                    <o:lock v:ext="edit" aspectratio="t"/>
                  </v:line>
                  <v:line id="_x0000_s2144" style="position:absolute;flip:x" from="1482,3675" to="5119,3676">
                    <v:stroke joinstyle="miter"/>
                    <o:lock v:ext="edit" aspectratio="t"/>
                  </v:line>
                  <v:line id="_x0000_s2145" style="position:absolute" from="5115,3570" to="5116,3675">
                    <v:stroke joinstyle="miter"/>
                    <o:lock v:ext="edit" aspectratio="t"/>
                  </v:line>
                  <v:line id="_x0000_s2146" style="position:absolute" from="1088,1200" to="1482,1201">
                    <v:stroke joinstyle="miter"/>
                    <o:lock v:ext="edit" aspectratio="t"/>
                  </v:line>
                  <v:line id="_x0000_s2147" style="position:absolute" from="3495,3675" to="3908,3676">
                    <v:stroke joinstyle="miter"/>
                    <o:lock v:ext="edit" aspectratio="t"/>
                  </v:line>
                  <v:line id="_x0000_s2148" style="position:absolute" from="4710,3675" to="5124,3676">
                    <v:stroke joinstyle="miter"/>
                    <o:lock v:ext="edit" aspectratio="t"/>
                  </v:line>
                  <v:line id="_x0000_s2149" style="position:absolute" from="2280,3675" to="2693,3676">
                    <v:stroke joinstyle="miter"/>
                    <o:lock v:ext="edit" aspectratio="t"/>
                  </v:line>
                  <v:line id="_x0000_s2150" style="position:absolute" from="270,150" to="271,3675">
                    <v:stroke joinstyle="miter"/>
                    <o:lock v:ext="edit" aspectratio="t"/>
                  </v:line>
                  <v:line id="_x0000_s2151" style="position:absolute" from="2280,3090" to="2693,3091">
                    <v:stroke joinstyle="miter"/>
                    <o:lock v:ext="edit" aspectratio="t"/>
                  </v:line>
                  <v:line id="_x0000_s2152" style="position:absolute" from="3495,2850" to="3908,2851">
                    <v:stroke joinstyle="miter"/>
                    <o:lock v:ext="edit" aspectratio="t"/>
                  </v:line>
                  <v:line id="_x0000_s2153" style="position:absolute" from="2280,3090" to="2281,3675">
                    <v:stroke joinstyle="miter"/>
                    <o:lock v:ext="edit" aspectratio="t"/>
                  </v:line>
                  <v:line id="_x0000_s2154" style="position:absolute" from="2693,3090" to="2694,3675">
                    <v:stroke joinstyle="miter"/>
                    <o:lock v:ext="edit" aspectratio="t"/>
                  </v:line>
                  <v:line id="_x0000_s2155" style="position:absolute" from="3495,2850" to="3496,3675">
                    <v:stroke joinstyle="miter"/>
                    <o:lock v:ext="edit" aspectratio="t"/>
                  </v:line>
                  <v:line id="_x0000_s2156" style="position:absolute;flip:y" from="3908,2850" to="3909,3675">
                    <v:stroke joinstyle="miter"/>
                    <o:lock v:ext="edit" aspectratio="t"/>
                  </v:line>
                  <v:shape id="_x0000_s2157" style="position:absolute;left:270;top:3083;width:2423;height:15" coordsize="2423,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23,l2423,15r-23,l2400,xe" fillcolor="navy" strokeweight=".1pt">
                    <v:fill opacity="0"/>
                    <v:stroke joinstyle="bevel"/>
                    <v:path arrowok="t"/>
                    <o:lock v:ext="edit" aspectratio="t" verticies="t"/>
                  </v:shape>
                  <v:shape id="_x0000_s2158" style="position:absolute;left:270;top:2843;width:3638;height:15" coordsize="3638,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90,l2490,15r-90,l2400,xm2550,r90,l2640,15r-90,l2550,xm2700,r90,l2790,15r-90,l2700,xm2850,r90,l2940,15r-90,l2850,xm3000,r90,l3090,15r-90,l3000,xm3150,r90,l3240,15r-90,l3150,xm3300,r90,l3390,15r-90,l3300,xm3450,r90,l3540,15r-90,l3450,xm3600,r38,l3638,15r-38,l3600,xe" fillcolor="navy" strokeweight=".1pt">
                    <v:fill opacity="0"/>
                    <v:stroke joinstyle="bevel"/>
                    <v:path arrowok="t"/>
                    <o:lock v:ext="edit" aspectratio="t" verticies="t"/>
                  </v:shape>
                  <v:shape id="_x0000_s2159" style="position:absolute;left:270;top:1193;width:1212;height:15" coordsize="1212,15" path="m,l90,r,15l,15,,xm150,r90,l240,15r-90,l150,xm300,r90,l390,15r-90,l300,xm450,r90,l540,15r-90,l450,xm600,r90,l690,15r-90,l600,xm750,r90,l840,15r-90,l750,xm900,r90,l990,15r-90,l900,xm1050,r90,l1140,15r-90,l1050,xm1200,r12,l1212,15r-12,l1200,xe" fillcolor="navy" strokeweight=".1pt">
                    <v:fill opacity="0"/>
                    <v:stroke joinstyle="bevel"/>
                    <v:path arrowok="t"/>
                    <o:lock v:ext="edit" aspectratio="t" verticies="t"/>
                  </v:shape>
                  <v:line id="_x0000_s2160" style="position:absolute" from="1088,1200" to="1089,3675">
                    <v:stroke joinstyle="miter"/>
                    <o:lock v:ext="edit" aspectratio="t"/>
                  </v:line>
                  <v:line id="_x0000_s2161" style="position:absolute" from="1482,1200" to="1483,3675">
                    <v:stroke joinstyle="miter"/>
                    <o:lock v:ext="edit" aspectratio="t"/>
                  </v:line>
                </v:group>
              </v:group>
            </v:group>
            <v:group id="_x0000_s2162" style="position:absolute;left:6387;top:9034;width:1976;height:1899" coordorigin="6417,9154" coordsize="1976,1899">
              <v:shape id="_x0000_s2163" type="#_x0000_t202" style="position:absolute;left:6717;top:10312;width:720;height:456;mso-height-percent:200;mso-height-percent:200;mso-width-relative:margin;mso-height-relative:margin" stroked="f">
                <v:fill opacity="0"/>
                <v:textbox style="mso-next-textbox:#_x0000_s2163;mso-fit-shape-to-text:t">
                  <w:txbxContent>
                    <w:p w:rsidR="00D01853" w:rsidRPr="008C76AF" w:rsidRDefault="00D01853" w:rsidP="00D01853">
                      <w:pPr>
                        <w:rPr>
                          <w:sz w:val="18"/>
                          <w:szCs w:val="18"/>
                        </w:rPr>
                      </w:pPr>
                      <w:r w:rsidRPr="008C76AF">
                        <w:rPr>
                          <w:rFonts w:hint="eastAsia"/>
                          <w:sz w:val="18"/>
                          <w:szCs w:val="18"/>
                        </w:rPr>
                        <w:t>舞蹈</w:t>
                      </w:r>
                    </w:p>
                  </w:txbxContent>
                </v:textbox>
              </v:shape>
              <v:shape id="_x0000_s2164" type="#_x0000_t202" style="position:absolute;left:6417;top:9890;width:720;height:456;mso-height-percent:200;mso-height-percent:200;mso-width-relative:margin;mso-height-relative:margin" stroked="f">
                <v:fill opacity="0"/>
                <v:textbox style="mso-next-textbox:#_x0000_s2164;mso-fit-shape-to-text:t">
                  <w:txbxContent>
                    <w:p w:rsidR="00D01853" w:rsidRPr="008C76AF" w:rsidRDefault="00D01853" w:rsidP="00D01853">
                      <w:pPr>
                        <w:rPr>
                          <w:sz w:val="18"/>
                          <w:szCs w:val="18"/>
                        </w:rPr>
                      </w:pPr>
                      <w:r w:rsidRPr="008C76AF">
                        <w:rPr>
                          <w:rFonts w:hint="eastAsia"/>
                          <w:sz w:val="18"/>
                          <w:szCs w:val="18"/>
                        </w:rPr>
                        <w:t>书法</w:t>
                      </w:r>
                    </w:p>
                  </w:txbxContent>
                </v:textbox>
              </v:shape>
              <v:shape id="_x0000_s2165" type="#_x0000_t202" style="position:absolute;left:7377;top:10313;width:900;height:456;mso-height-percent:200;mso-height-percent:200;mso-width-relative:margin;mso-height-relative:margin" stroked="f">
                <v:fill opacity="0"/>
                <v:textbox style="mso-next-textbox:#_x0000_s2165;mso-fit-shape-to-text:t">
                  <w:txbxContent>
                    <w:p w:rsidR="00D01853" w:rsidRPr="008C76AF" w:rsidRDefault="00D01853" w:rsidP="00D01853">
                      <w:pPr>
                        <w:rPr>
                          <w:sz w:val="18"/>
                          <w:szCs w:val="18"/>
                        </w:rPr>
                      </w:pPr>
                      <w:r w:rsidRPr="008C76AF">
                        <w:rPr>
                          <w:rFonts w:hint="eastAsia"/>
                          <w:sz w:val="18"/>
                          <w:szCs w:val="18"/>
                        </w:rPr>
                        <w:t>乐器</w:t>
                      </w:r>
                    </w:p>
                  </w:txbxContent>
                </v:textbox>
              </v:shape>
              <v:group id="_x0000_s2166" style="position:absolute;left:7107;top:9343;width:915;height:664" coordorigin="8115,8697" coordsize="915,782">
                <v:shape id="_x0000_s2167" type="#_x0000_t202" style="position:absolute;left:8130;top:8949;width:900;height:530;mso-height-percent:200;mso-height-percent:200;mso-width-relative:margin;mso-height-relative:margin" stroked="f">
                  <v:fill opacity="0"/>
                  <v:textbox style="mso-next-textbox:#_x0000_s2167;mso-fit-shape-to-text:t">
                    <w:txbxContent>
                      <w:p w:rsidR="00D01853" w:rsidRPr="004C46B3" w:rsidRDefault="00D01853" w:rsidP="00D01853">
                        <w:pPr>
                          <w:rPr>
                            <w:szCs w:val="15"/>
                          </w:rPr>
                        </w:pPr>
                        <w:r>
                          <w:rPr>
                            <w:rFonts w:hint="eastAsia"/>
                          </w:rPr>
                          <w:t>4</w:t>
                        </w:r>
                        <w:r w:rsidRPr="00F01478">
                          <w:rPr>
                            <w:rFonts w:ascii="宋体" w:hAnsi="宋体" w:hint="eastAsia"/>
                          </w:rPr>
                          <w:t>5</w:t>
                        </w:r>
                        <w:r>
                          <w:rPr>
                            <w:rFonts w:ascii="宋体" w:hAnsi="宋体" w:hint="eastAsia"/>
                          </w:rPr>
                          <w:t>﹪</w:t>
                        </w:r>
                      </w:p>
                    </w:txbxContent>
                  </v:textbox>
                </v:shape>
                <v:shape id="_x0000_s2168" type="#_x0000_t202" style="position:absolute;left:8115;top:8697;width:720;height:531;mso-height-percent:200;mso-height-percent:200;mso-width-relative:margin;mso-height-relative:margin" stroked="f">
                  <v:fill opacity="0"/>
                  <v:textbox style="mso-next-textbox:#_x0000_s2168;mso-fit-shape-to-text:t">
                    <w:txbxContent>
                      <w:p w:rsidR="00D01853" w:rsidRPr="008C76AF" w:rsidRDefault="00D01853" w:rsidP="00D01853">
                        <w:pPr>
                          <w:rPr>
                            <w:sz w:val="18"/>
                            <w:szCs w:val="18"/>
                          </w:rPr>
                        </w:pPr>
                        <w:r w:rsidRPr="008C76AF">
                          <w:rPr>
                            <w:rFonts w:hint="eastAsia"/>
                            <w:sz w:val="18"/>
                            <w:szCs w:val="18"/>
                          </w:rPr>
                          <w:t>绘画</w:t>
                        </w:r>
                      </w:p>
                    </w:txbxContent>
                  </v:textbox>
                </v:shape>
              </v:group>
              <v:group id="_x0000_s2169" style="position:absolute;left:6484;top:9154;width:1909;height:1899" coordorigin="149,149" coordsize="3744,3722">
                <o:lock v:ext="edit" aspectratio="t"/>
                <v:oval id="_x0000_s2170" style="position:absolute;left:149;top:149;width:3722;height:3722" filled="f">
                  <v:stroke joinstyle="miter"/>
                  <o:lock v:ext="edit" aspectratio="t"/>
                </v:oval>
                <v:line id="_x0000_s2171" style="position:absolute;flip:y" from="2010,1950" to="3870,2010">
                  <v:stroke joinstyle="miter"/>
                  <o:lock v:ext="edit" aspectratio="t"/>
                </v:line>
                <v:line id="_x0000_s2172" style="position:absolute;flip:x y" from="223,1492" to="2010,2010">
                  <v:stroke joinstyle="miter"/>
                  <o:lock v:ext="edit" aspectratio="t"/>
                </v:line>
                <v:line id="_x0000_s2173" style="position:absolute;flip:x" from="260,2010" to="2010,2642">
                  <v:stroke joinstyle="miter"/>
                  <o:lock v:ext="edit" aspectratio="t"/>
                </v:line>
                <v:line id="_x0000_s2174" style="position:absolute;flip:x" from="1492,2010" to="2010,3797">
                  <v:stroke joinstyle="miter"/>
                  <o:lock v:ext="edit" aspectratio="t"/>
                </v:line>
                <v:oval id="_x0000_s2175" style="position:absolute;left:1988;top:1987;width:45;height:45" fillcolor="black" strokeweight="0">
                  <o:lock v:ext="edit" aspectratio="t"/>
                </v:oval>
                <v:oval id="_x0000_s2176" style="position:absolute;left:3848;top:1927;width:45;height:45" fillcolor="black" strokeweight="0">
                  <o:lock v:ext="edit" aspectratio="t"/>
                </v:oval>
              </v:group>
            </v:group>
            <w10:wrap type="none"/>
            <w10:anchorlock/>
          </v:group>
        </w:pict>
      </w:r>
    </w:p>
    <w:p w:rsidR="00D01853" w:rsidRPr="007D1884" w:rsidRDefault="00D01853" w:rsidP="00D01853">
      <w:pPr>
        <w:rPr>
          <w:rFonts w:hint="eastAsia"/>
          <w:szCs w:val="21"/>
        </w:rPr>
      </w:pPr>
      <w:r w:rsidRPr="007D1884">
        <w:rPr>
          <w:rFonts w:hint="eastAsia"/>
          <w:b/>
          <w:szCs w:val="21"/>
        </w:rPr>
        <w:t>【答案】</w:t>
      </w:r>
      <w:r w:rsidRPr="007D1884">
        <w:rPr>
          <w:rFonts w:hint="eastAsia"/>
          <w:szCs w:val="21"/>
        </w:rPr>
        <w:t>解：（</w:t>
      </w:r>
      <w:r w:rsidRPr="007D1884">
        <w:rPr>
          <w:rFonts w:hint="eastAsia"/>
          <w:szCs w:val="21"/>
        </w:rPr>
        <w:t>1</w:t>
      </w:r>
      <w:r w:rsidRPr="007D1884">
        <w:rPr>
          <w:rFonts w:hint="eastAsia"/>
          <w:szCs w:val="21"/>
        </w:rPr>
        <w:t>）</w:t>
      </w:r>
      <w:r w:rsidRPr="007D1884">
        <w:rPr>
          <w:position w:val="-6"/>
          <w:szCs w:val="21"/>
        </w:rPr>
        <w:object w:dxaOrig="1579" w:dyaOrig="279">
          <v:shape id="_x0000_i1041" type="#_x0000_t75" style="width:78.75pt;height:14.25pt" o:ole="">
            <v:imagedata r:id="rId67" o:title=""/>
          </v:shape>
          <o:OLEObject Type="Embed" ProgID="Equation.3" ShapeID="_x0000_i1041" DrawAspect="Content" ObjectID="_1345901247" r:id="rId68"/>
        </w:object>
      </w:r>
      <w:r w:rsidRPr="007D1884">
        <w:rPr>
          <w:rFonts w:hint="eastAsia"/>
          <w:szCs w:val="21"/>
        </w:rPr>
        <w:t>………</w:t>
      </w:r>
      <w:r w:rsidRPr="007D1884">
        <w:rPr>
          <w:rFonts w:hint="eastAsia"/>
          <w:szCs w:val="21"/>
        </w:rPr>
        <w:t>2</w:t>
      </w:r>
      <w:r w:rsidRPr="007D1884">
        <w:rPr>
          <w:rFonts w:hint="eastAsia"/>
          <w:szCs w:val="21"/>
        </w:rPr>
        <w:t>分</w:t>
      </w:r>
    </w:p>
    <w:p w:rsidR="00D01853" w:rsidRPr="007D1884" w:rsidRDefault="00D01853" w:rsidP="00D01853">
      <w:pPr>
        <w:ind w:firstLineChars="300" w:firstLine="630"/>
        <w:rPr>
          <w:rFonts w:hint="eastAsia"/>
          <w:szCs w:val="21"/>
        </w:rPr>
      </w:pPr>
      <w:r w:rsidRPr="007D1884">
        <w:rPr>
          <w:rFonts w:hint="eastAsia"/>
          <w:noProof/>
          <w:szCs w:val="21"/>
        </w:rPr>
        <w:pict>
          <v:group id="_x0000_s2387" style="position:absolute;left:0;text-align:left;margin-left:198pt;margin-top:7.8pt;width:3in;height:133.45pt;z-index:251665408" coordorigin="2637,7196" coordsize="4503,2825">
            <v:group id="_x0000_s2388" style="position:absolute;left:2637;top:7196;width:4503;height:2825" coordorigin="2004,8550" coordsize="4503,2825">
              <v:shape id="_x0000_s2389" type="#_x0000_t202" style="position:absolute;left:2004;top:9113;width:720;height:456;mso-height-percent:200;mso-height-percent:200;mso-width-relative:margin;mso-height-relative:margin" stroked="f">
                <v:fill opacity="0"/>
                <v:textbox style="mso-next-textbox:#_x0000_s2389">
                  <w:txbxContent>
                    <w:p w:rsidR="00D01853" w:rsidRPr="004C46B3" w:rsidRDefault="00D01853" w:rsidP="00D01853">
                      <w:pPr>
                        <w:rPr>
                          <w:sz w:val="18"/>
                          <w:szCs w:val="18"/>
                        </w:rPr>
                      </w:pPr>
                      <w:r>
                        <w:rPr>
                          <w:rFonts w:hint="eastAsia"/>
                          <w:sz w:val="18"/>
                          <w:szCs w:val="18"/>
                        </w:rPr>
                        <w:t>9</w:t>
                      </w:r>
                      <w:r w:rsidRPr="004C46B3">
                        <w:rPr>
                          <w:rFonts w:hint="eastAsia"/>
                          <w:sz w:val="18"/>
                          <w:szCs w:val="18"/>
                        </w:rPr>
                        <w:t>0</w:t>
                      </w:r>
                    </w:p>
                  </w:txbxContent>
                </v:textbox>
              </v:shape>
              <v:shape id="_x0000_s2390" type="#_x0000_t202" style="position:absolute;left:5049;top:10884;width:720;height:456;mso-height-percent:200;mso-height-percent:200;mso-width-relative:margin;mso-height-relative:margin" stroked="f">
                <v:fill opacity="0"/>
                <v:textbox style="mso-next-textbox:#_x0000_s2390">
                  <w:txbxContent>
                    <w:p w:rsidR="00D01853" w:rsidRPr="004C46B3" w:rsidRDefault="00D01853" w:rsidP="00D01853">
                      <w:pPr>
                        <w:rPr>
                          <w:sz w:val="18"/>
                          <w:szCs w:val="18"/>
                        </w:rPr>
                      </w:pPr>
                      <w:r w:rsidRPr="004C46B3">
                        <w:rPr>
                          <w:rFonts w:hint="eastAsia"/>
                          <w:sz w:val="18"/>
                          <w:szCs w:val="18"/>
                        </w:rPr>
                        <w:t>乐器</w:t>
                      </w:r>
                    </w:p>
                  </w:txbxContent>
                </v:textbox>
              </v:shape>
              <v:shape id="_x0000_s2391" type="#_x0000_t202" style="position:absolute;left:4269;top:10884;width:720;height:456;mso-height-percent:200;mso-height-percent:200;mso-width-relative:margin;mso-height-relative:margin" stroked="f">
                <v:fill opacity="0"/>
                <v:textbox style="mso-next-textbox:#_x0000_s2391">
                  <w:txbxContent>
                    <w:p w:rsidR="00D01853" w:rsidRPr="004C46B3" w:rsidRDefault="00D01853" w:rsidP="00D01853">
                      <w:pPr>
                        <w:rPr>
                          <w:sz w:val="18"/>
                          <w:szCs w:val="18"/>
                        </w:rPr>
                      </w:pPr>
                      <w:r w:rsidRPr="004C46B3">
                        <w:rPr>
                          <w:rFonts w:hint="eastAsia"/>
                          <w:sz w:val="18"/>
                          <w:szCs w:val="18"/>
                        </w:rPr>
                        <w:t>舞蹈</w:t>
                      </w:r>
                    </w:p>
                  </w:txbxContent>
                </v:textbox>
              </v:shape>
              <v:shape id="_x0000_s2392" type="#_x0000_t202" style="position:absolute;left:3489;top:10884;width:720;height:456;mso-height-percent:200;mso-height-percent:200;mso-width-relative:margin;mso-height-relative:margin" stroked="f">
                <v:fill opacity="0"/>
                <v:textbox style="mso-next-textbox:#_x0000_s2392">
                  <w:txbxContent>
                    <w:p w:rsidR="00D01853" w:rsidRPr="004C46B3" w:rsidRDefault="00D01853" w:rsidP="00D01853">
                      <w:pPr>
                        <w:rPr>
                          <w:sz w:val="18"/>
                          <w:szCs w:val="18"/>
                        </w:rPr>
                      </w:pPr>
                      <w:r w:rsidRPr="004C46B3">
                        <w:rPr>
                          <w:rFonts w:hint="eastAsia"/>
                          <w:sz w:val="18"/>
                          <w:szCs w:val="18"/>
                        </w:rPr>
                        <w:t>书法</w:t>
                      </w:r>
                    </w:p>
                  </w:txbxContent>
                </v:textbox>
              </v:shape>
              <v:shape id="_x0000_s2393" type="#_x0000_t202" style="position:absolute;left:2739;top:10871;width:720;height:456;mso-height-percent:200;mso-height-percent:200;mso-width-relative:margin;mso-height-relative:margin" stroked="f">
                <v:fill opacity="0"/>
                <v:textbox style="mso-next-textbox:#_x0000_s2393">
                  <w:txbxContent>
                    <w:p w:rsidR="00D01853" w:rsidRPr="004C46B3" w:rsidRDefault="00D01853" w:rsidP="00D01853">
                      <w:pPr>
                        <w:rPr>
                          <w:sz w:val="18"/>
                          <w:szCs w:val="18"/>
                        </w:rPr>
                      </w:pPr>
                      <w:r>
                        <w:rPr>
                          <w:rFonts w:hint="eastAsia"/>
                          <w:sz w:val="18"/>
                          <w:szCs w:val="18"/>
                        </w:rPr>
                        <w:t>绘画</w:t>
                      </w:r>
                    </w:p>
                  </w:txbxContent>
                </v:textbox>
              </v:shape>
              <v:shape id="_x0000_s2394" type="#_x0000_t202" style="position:absolute;left:2019;top:10153;width:540;height:456;mso-height-percent:200;mso-height-percent:200;mso-width-relative:margin;mso-height-relative:margin" stroked="f">
                <v:fill opacity="0"/>
                <v:textbox style="mso-next-textbox:#_x0000_s2394">
                  <w:txbxContent>
                    <w:p w:rsidR="00D01853" w:rsidRPr="004C46B3" w:rsidRDefault="00D01853" w:rsidP="00D01853">
                      <w:pPr>
                        <w:rPr>
                          <w:sz w:val="18"/>
                          <w:szCs w:val="18"/>
                        </w:rPr>
                      </w:pPr>
                      <w:r>
                        <w:rPr>
                          <w:rFonts w:hint="eastAsia"/>
                          <w:sz w:val="18"/>
                          <w:szCs w:val="18"/>
                        </w:rPr>
                        <w:t>3</w:t>
                      </w:r>
                      <w:r w:rsidRPr="004C46B3">
                        <w:rPr>
                          <w:rFonts w:hint="eastAsia"/>
                          <w:sz w:val="18"/>
                          <w:szCs w:val="18"/>
                        </w:rPr>
                        <w:t>0</w:t>
                      </w:r>
                    </w:p>
                  </w:txbxContent>
                </v:textbox>
              </v:shape>
              <v:shape id="_x0000_s2395" type="#_x0000_t202" style="position:absolute;left:2424;top:8550;width:720;height:456;mso-height-percent:200;mso-height-percent:200;mso-width-relative:margin;mso-height-relative:margin" stroked="f">
                <v:fill opacity="0"/>
                <v:textbox style="mso-next-textbox:#_x0000_s2395">
                  <w:txbxContent>
                    <w:p w:rsidR="00D01853" w:rsidRPr="004C46B3" w:rsidRDefault="00D01853" w:rsidP="00D01853">
                      <w:pPr>
                        <w:rPr>
                          <w:sz w:val="18"/>
                          <w:szCs w:val="18"/>
                        </w:rPr>
                      </w:pPr>
                      <w:r w:rsidRPr="004C46B3">
                        <w:rPr>
                          <w:rFonts w:hint="eastAsia"/>
                          <w:sz w:val="18"/>
                          <w:szCs w:val="18"/>
                        </w:rPr>
                        <w:t>人数</w:t>
                      </w:r>
                    </w:p>
                  </w:txbxContent>
                </v:textbox>
              </v:shape>
              <v:shape id="_x0000_s2396" type="#_x0000_t202" style="position:absolute;left:5754;top:10919;width:753;height:456;mso-height-percent:200;mso-height-percent:200;mso-width-relative:margin;mso-height-relative:margin" stroked="f">
                <v:fill opacity="0"/>
                <v:textbox style="mso-next-textbox:#_x0000_s2396">
                  <w:txbxContent>
                    <w:p w:rsidR="00D01853" w:rsidRPr="004C46B3" w:rsidRDefault="00D01853" w:rsidP="00D01853">
                      <w:pPr>
                        <w:rPr>
                          <w:szCs w:val="15"/>
                        </w:rPr>
                      </w:pPr>
                      <w:r w:rsidRPr="004C46B3">
                        <w:rPr>
                          <w:rFonts w:hint="eastAsia"/>
                          <w:sz w:val="18"/>
                          <w:szCs w:val="18"/>
                        </w:rPr>
                        <w:t>组</w:t>
                      </w:r>
                      <w:r>
                        <w:rPr>
                          <w:rFonts w:hint="eastAsia"/>
                          <w:sz w:val="18"/>
                          <w:szCs w:val="18"/>
                        </w:rPr>
                        <w:t>别</w:t>
                      </w:r>
                    </w:p>
                  </w:txbxContent>
                </v:textbox>
              </v:shape>
              <v:shape id="_x0000_s2397" type="#_x0000_t202" style="position:absolute;left:2022;top:10317;width:570;height:382" stroked="f">
                <v:fill opacity="0"/>
                <v:textbox style="mso-next-textbox:#_x0000_s2397">
                  <w:txbxContent>
                    <w:p w:rsidR="00D01853" w:rsidRPr="00AF04F7" w:rsidRDefault="00D01853" w:rsidP="00D01853">
                      <w:pPr>
                        <w:rPr>
                          <w:rFonts w:hint="eastAsia"/>
                          <w:sz w:val="18"/>
                          <w:szCs w:val="18"/>
                        </w:rPr>
                      </w:pPr>
                      <w:r>
                        <w:rPr>
                          <w:rFonts w:hint="eastAsia"/>
                          <w:sz w:val="18"/>
                          <w:szCs w:val="18"/>
                        </w:rPr>
                        <w:t>2</w:t>
                      </w:r>
                      <w:r w:rsidRPr="00AF04F7">
                        <w:rPr>
                          <w:rFonts w:hint="eastAsia"/>
                          <w:sz w:val="18"/>
                          <w:szCs w:val="18"/>
                        </w:rPr>
                        <w:t>0</w:t>
                      </w:r>
                    </w:p>
                  </w:txbxContent>
                </v:textbox>
              </v:shape>
              <v:group id="_x0000_s2398" style="position:absolute;left:2337;top:8673;width:3784;height:2318" coordorigin="4137,9843" coordsize="4202,2574">
                <o:lock v:ext="edit" aspectratio="t"/>
                <v:shape id="_x0000_s2399" style="position:absolute;left:4137;top:9843;width:187;height:256;mso-position-horizontal:absolute;mso-position-vertical:absolute" coordsize="187,256" path="m,256l94,r93,256l94,136,,256xe" fillcolor="black" stroked="f">
                  <v:path arrowok="t"/>
                  <o:lock v:ext="edit" aspectratio="t"/>
                </v:shape>
                <v:shape id="_x0000_s2400" style="position:absolute;left:8082;top:12231;width:257;height:186;mso-position-horizontal:absolute;mso-position-vertical:absolute" coordsize="257,186" path="m,l257,93,,186,121,93,,xe" fillcolor="black" stroked="f">
                  <v:path arrowok="t"/>
                  <o:lock v:ext="edit" aspectratio="t"/>
                </v:shape>
                <v:group id="_x0000_s2401" style="position:absolute;left:4159;top:9850;width:4176;height:2549" coordorigin="154,150" coordsize="5966,3642">
                  <o:lock v:ext="edit" aspectratio="t"/>
                  <v:shape id="_x0000_s2402" style="position:absolute;left:154;top:150;width:232;height:320" coordsize="232,320" path="m,320l116,,232,320,116,170,,320xe" fillcolor="black">
                    <v:fill opacity="0"/>
                    <v:path arrowok="t"/>
                    <o:lock v:ext="edit" aspectratio="t"/>
                  </v:shape>
                  <v:shape id="_x0000_s2403" style="position:absolute;left:5800;top:3559;width:320;height:233" coordsize="320,233" path="m,l320,116,,233,150,116,,xe" fillcolor="black">
                    <v:fill opacity="0"/>
                    <v:path arrowok="t"/>
                    <o:lock v:ext="edit" aspectratio="t"/>
                  </v:shape>
                  <v:line id="_x0000_s2404" style="position:absolute" from="4710,3570" to="4711,3675">
                    <v:stroke joinstyle="miter"/>
                    <o:lock v:ext="edit" aspectratio="t"/>
                  </v:line>
                  <v:line id="_x0000_s2405" style="position:absolute;flip:x" from="270,3675" to="6120,3676">
                    <v:stroke joinstyle="miter"/>
                    <o:lock v:ext="edit" aspectratio="t"/>
                  </v:line>
                  <v:line id="_x0000_s2406" style="position:absolute" from="270,2850" to="271,3675">
                    <v:stroke joinstyle="miter"/>
                    <o:lock v:ext="edit" aspectratio="t"/>
                  </v:line>
                  <v:line id="_x0000_s2407" style="position:absolute;flip:y" from="270,2025" to="271,2850">
                    <v:stroke joinstyle="miter"/>
                    <o:lock v:ext="edit" aspectratio="t"/>
                  </v:line>
                  <v:line id="_x0000_s2408" style="position:absolute" from="270,1200" to="271,2025">
                    <v:stroke joinstyle="miter"/>
                    <o:lock v:ext="edit" aspectratio="t"/>
                  </v:line>
                  <v:line id="_x0000_s2409" style="position:absolute;flip:y" from="270,375" to="271,1200">
                    <v:stroke joinstyle="miter"/>
                    <o:lock v:ext="edit" aspectratio="t"/>
                  </v:line>
                  <v:shape id="_x0000_s2410" style="position:absolute;left:270;top:3668;width:4849;height:15" coordsize="4849,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90,l2490,15r-90,l2400,xm2550,r90,l2640,15r-90,l2550,xm2700,r90,l2790,15r-90,l2700,xm2850,r90,l2940,15r-90,l2850,xm3000,r90,l3090,15r-90,l3000,xm3150,r90,l3240,15r-90,l3150,xm3300,r90,l3390,15r-90,l3300,xm3450,r90,l3540,15r-90,l3450,xm3600,r90,l3690,15r-90,l3600,xm3750,r90,l3840,15r-90,l3750,xm3900,r90,l3990,15r-90,l3900,xm4050,r90,l4140,15r-90,l4050,xm4200,r90,l4290,15r-90,l4200,xm4350,r90,l4440,15r-90,l4350,xm4500,r90,l4590,15r-90,l4500,xm4650,r90,l4740,15r-90,l4650,xm4800,r49,l4849,15r-49,l4800,xe" fillcolor="navy" strokeweight=".1pt">
                    <v:fill opacity="0"/>
                    <v:stroke joinstyle="bevel"/>
                    <v:path arrowok="t"/>
                    <o:lock v:ext="edit" aspectratio="t" verticies="t"/>
                  </v:shape>
                  <v:shape id="_x0000_s2411" style="position:absolute;left:270;top:3668;width:2424;height:15" coordsize="2424,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24,l2424,15r-24,l2400,xe" fillcolor="navy" strokeweight=".1pt">
                    <v:fill opacity="0"/>
                    <v:stroke joinstyle="bevel"/>
                    <v:path arrowok="t"/>
                    <o:lock v:ext="edit" aspectratio="t" verticies="t"/>
                  </v:shape>
                  <v:line id="_x0000_s2412" style="position:absolute" from="1482,3675" to="2694,3676">
                    <v:stroke joinstyle="miter"/>
                    <o:lock v:ext="edit" aspectratio="t"/>
                  </v:line>
                  <v:line id="_x0000_s2413" style="position:absolute" from="2695,3675" to="5119,3676">
                    <v:stroke joinstyle="miter"/>
                    <o:lock v:ext="edit" aspectratio="t"/>
                  </v:line>
                  <v:line id="_x0000_s2414" style="position:absolute;flip:x" from="1482,3675" to="5119,3676">
                    <v:stroke joinstyle="miter"/>
                    <o:lock v:ext="edit" aspectratio="t"/>
                  </v:line>
                  <v:line id="_x0000_s2415" style="position:absolute" from="5115,3570" to="5116,3675">
                    <v:stroke joinstyle="miter"/>
                    <o:lock v:ext="edit" aspectratio="t"/>
                  </v:line>
                  <v:line id="_x0000_s2416" style="position:absolute" from="1088,1200" to="1482,1201">
                    <v:stroke joinstyle="miter"/>
                    <o:lock v:ext="edit" aspectratio="t"/>
                  </v:line>
                  <v:line id="_x0000_s2417" style="position:absolute" from="3495,3675" to="3908,3676">
                    <v:stroke joinstyle="miter"/>
                    <o:lock v:ext="edit" aspectratio="t"/>
                  </v:line>
                  <v:line id="_x0000_s2418" style="position:absolute" from="4710,3675" to="5124,3676">
                    <v:stroke joinstyle="miter"/>
                    <o:lock v:ext="edit" aspectratio="t"/>
                  </v:line>
                  <v:line id="_x0000_s2419" style="position:absolute" from="2280,3675" to="2693,3676">
                    <v:stroke joinstyle="miter"/>
                    <o:lock v:ext="edit" aspectratio="t"/>
                  </v:line>
                  <v:line id="_x0000_s2420" style="position:absolute" from="270,150" to="271,3675">
                    <v:stroke joinstyle="miter"/>
                    <o:lock v:ext="edit" aspectratio="t"/>
                  </v:line>
                  <v:line id="_x0000_s2421" style="position:absolute" from="2280,3090" to="2693,3091">
                    <v:stroke joinstyle="miter"/>
                    <o:lock v:ext="edit" aspectratio="t"/>
                  </v:line>
                  <v:line id="_x0000_s2422" style="position:absolute" from="3495,2850" to="3908,2851">
                    <v:stroke joinstyle="miter"/>
                    <o:lock v:ext="edit" aspectratio="t"/>
                  </v:line>
                  <v:line id="_x0000_s2423" style="position:absolute" from="2280,3090" to="2281,3675">
                    <v:stroke joinstyle="miter"/>
                    <o:lock v:ext="edit" aspectratio="t"/>
                  </v:line>
                  <v:line id="_x0000_s2424" style="position:absolute" from="2693,3090" to="2694,3675">
                    <v:stroke joinstyle="miter"/>
                    <o:lock v:ext="edit" aspectratio="t"/>
                  </v:line>
                  <v:line id="_x0000_s2425" style="position:absolute" from="3495,2850" to="3496,3675">
                    <v:stroke joinstyle="miter"/>
                    <o:lock v:ext="edit" aspectratio="t"/>
                  </v:line>
                  <v:line id="_x0000_s2426" style="position:absolute;flip:y" from="3908,2850" to="3909,3675">
                    <v:stroke joinstyle="miter"/>
                    <o:lock v:ext="edit" aspectratio="t"/>
                  </v:line>
                  <v:shape id="_x0000_s2427" style="position:absolute;left:270;top:3083;width:2423;height:15" coordsize="2423,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23,l2423,15r-23,l2400,xe" fillcolor="navy" strokeweight=".1pt">
                    <v:fill opacity="0"/>
                    <v:stroke joinstyle="bevel"/>
                    <v:path arrowok="t"/>
                    <o:lock v:ext="edit" aspectratio="t" verticies="t"/>
                  </v:shape>
                  <v:shape id="_x0000_s2428" style="position:absolute;left:270;top:2843;width:3638;height:15" coordsize="3638,15" path="m,l90,r,15l,15,,xm150,r90,l240,15r-90,l150,xm300,r90,l390,15r-90,l300,xm450,r90,l540,15r-90,l450,xm600,r90,l690,15r-90,l600,xm750,r90,l840,15r-90,l750,xm900,r90,l990,15r-90,l900,xm1050,r90,l1140,15r-90,l1050,xm1200,r90,l1290,15r-90,l1200,xm1350,r90,l1440,15r-90,l1350,xm1500,r90,l1590,15r-90,l1500,xm1650,r90,l1740,15r-90,l1650,xm1800,r90,l1890,15r-90,l1800,xm1950,r90,l2040,15r-90,l1950,xm2100,r90,l2190,15r-90,l2100,xm2250,r90,l2340,15r-90,l2250,xm2400,r90,l2490,15r-90,l2400,xm2550,r90,l2640,15r-90,l2550,xm2700,r90,l2790,15r-90,l2700,xm2850,r90,l2940,15r-90,l2850,xm3000,r90,l3090,15r-90,l3000,xm3150,r90,l3240,15r-90,l3150,xm3300,r90,l3390,15r-90,l3300,xm3450,r90,l3540,15r-90,l3450,xm3600,r38,l3638,15r-38,l3600,xe" fillcolor="navy" strokeweight=".1pt">
                    <v:fill opacity="0"/>
                    <v:stroke joinstyle="bevel"/>
                    <v:path arrowok="t"/>
                    <o:lock v:ext="edit" aspectratio="t" verticies="t"/>
                  </v:shape>
                  <v:shape id="_x0000_s2429" style="position:absolute;left:270;top:1193;width:1212;height:15" coordsize="1212,15" path="m,l90,r,15l,15,,xm150,r90,l240,15r-90,l150,xm300,r90,l390,15r-90,l300,xm450,r90,l540,15r-90,l450,xm600,r90,l690,15r-90,l600,xm750,r90,l840,15r-90,l750,xm900,r90,l990,15r-90,l900,xm1050,r90,l1140,15r-90,l1050,xm1200,r12,l1212,15r-12,l1200,xe" fillcolor="navy" strokeweight=".1pt">
                    <v:fill opacity="0"/>
                    <v:stroke joinstyle="bevel"/>
                    <v:path arrowok="t"/>
                    <o:lock v:ext="edit" aspectratio="t" verticies="t"/>
                  </v:shape>
                  <v:line id="_x0000_s2430" style="position:absolute" from="1088,1200" to="1089,3675">
                    <v:stroke joinstyle="miter"/>
                    <o:lock v:ext="edit" aspectratio="t"/>
                  </v:line>
                  <v:line id="_x0000_s2431" style="position:absolute" from="1482,1200" to="1483,3675">
                    <v:stroke joinstyle="miter"/>
                    <o:lock v:ext="edit" aspectratio="t"/>
                  </v:line>
                </v:group>
              </v:group>
            </v:group>
            <v:rect id="_x0000_s2432" style="position:absolute;left:5865;top:8523;width:240;height:1035">
              <v:fill opacity="0"/>
            </v:rect>
            <v:line id="_x0000_s2433" style="position:absolute" from="3060,8523" to="5865,8523">
              <v:stroke dashstyle="dash"/>
            </v:line>
            <v:shape id="_x0000_s2434" type="#_x0000_t202" style="position:absolute;left:2640;top:8298;width:525;height:465" stroked="f">
              <v:fill opacity="0"/>
              <v:textbox style="mso-next-textbox:#_x0000_s2434">
                <w:txbxContent>
                  <w:p w:rsidR="00D01853" w:rsidRDefault="00D01853" w:rsidP="00D01853">
                    <w:pPr>
                      <w:rPr>
                        <w:rFonts w:hint="eastAsia"/>
                      </w:rPr>
                    </w:pPr>
                    <w:r>
                      <w:rPr>
                        <w:rFonts w:hint="eastAsia"/>
                      </w:rPr>
                      <w:t>60</w:t>
                    </w:r>
                  </w:p>
                </w:txbxContent>
              </v:textbox>
            </v:shape>
          </v:group>
        </w:pict>
      </w:r>
      <w:r w:rsidRPr="007D1884">
        <w:rPr>
          <w:rFonts w:hint="eastAsia"/>
          <w:szCs w:val="21"/>
        </w:rPr>
        <w:t>（</w:t>
      </w:r>
      <w:r w:rsidRPr="007D1884">
        <w:rPr>
          <w:rFonts w:hint="eastAsia"/>
          <w:szCs w:val="21"/>
        </w:rPr>
        <w:t>2</w:t>
      </w:r>
      <w:r w:rsidRPr="007D1884">
        <w:rPr>
          <w:rFonts w:hint="eastAsia"/>
          <w:szCs w:val="21"/>
        </w:rPr>
        <w:t>）画图（如下）</w:t>
      </w:r>
      <w:r w:rsidRPr="007D1884">
        <w:rPr>
          <w:rFonts w:hint="eastAsia"/>
          <w:szCs w:val="21"/>
        </w:rPr>
        <w:t xml:space="preserve">  </w:t>
      </w:r>
      <w:r w:rsidRPr="007D1884">
        <w:rPr>
          <w:rFonts w:hint="eastAsia"/>
          <w:szCs w:val="21"/>
        </w:rPr>
        <w:t>…………</w:t>
      </w:r>
      <w:r w:rsidRPr="007D1884">
        <w:rPr>
          <w:rFonts w:hint="eastAsia"/>
          <w:szCs w:val="21"/>
        </w:rPr>
        <w:t>4</w:t>
      </w:r>
      <w:r w:rsidRPr="007D1884">
        <w:rPr>
          <w:rFonts w:hint="eastAsia"/>
          <w:szCs w:val="21"/>
        </w:rPr>
        <w:t>分</w:t>
      </w:r>
    </w:p>
    <w:p w:rsidR="00D01853" w:rsidRPr="007D1884" w:rsidRDefault="00D01853" w:rsidP="00D01853">
      <w:pPr>
        <w:ind w:firstLineChars="400" w:firstLine="840"/>
        <w:rPr>
          <w:rFonts w:hint="eastAsia"/>
          <w:szCs w:val="21"/>
        </w:rPr>
      </w:pPr>
      <w:r w:rsidRPr="007D1884">
        <w:rPr>
          <w:rFonts w:hint="eastAsia"/>
          <w:szCs w:val="21"/>
        </w:rPr>
        <w:t>书法部分的圆心角为</w:t>
      </w:r>
      <w:r w:rsidRPr="007D1884">
        <w:rPr>
          <w:rFonts w:hint="eastAsia"/>
          <w:szCs w:val="21"/>
        </w:rPr>
        <w:t>:</w:t>
      </w:r>
    </w:p>
    <w:p w:rsidR="00D01853" w:rsidRPr="007D1884" w:rsidRDefault="00D01853" w:rsidP="00D01853">
      <w:pPr>
        <w:ind w:firstLineChars="500" w:firstLine="1050"/>
        <w:rPr>
          <w:rFonts w:hint="eastAsia"/>
          <w:szCs w:val="21"/>
        </w:rPr>
      </w:pPr>
      <w:r w:rsidRPr="007D1884">
        <w:rPr>
          <w:position w:val="-24"/>
          <w:szCs w:val="21"/>
        </w:rPr>
        <w:object w:dxaOrig="1700" w:dyaOrig="620">
          <v:shape id="_x0000_i1042" type="#_x0000_t75" style="width:84.75pt;height:30.75pt" o:ole="">
            <v:imagedata r:id="rId69" o:title=""/>
          </v:shape>
          <o:OLEObject Type="Embed" ProgID="Equation.3" ShapeID="_x0000_i1042" DrawAspect="Content" ObjectID="_1345901248" r:id="rId70"/>
        </w:object>
      </w:r>
      <w:r w:rsidRPr="007D1884">
        <w:rPr>
          <w:rFonts w:hint="eastAsia"/>
          <w:szCs w:val="21"/>
        </w:rPr>
        <w:t>………</w:t>
      </w:r>
      <w:r w:rsidRPr="007D1884">
        <w:rPr>
          <w:rFonts w:hint="eastAsia"/>
          <w:szCs w:val="21"/>
        </w:rPr>
        <w:t>6</w:t>
      </w:r>
      <w:r w:rsidRPr="007D1884">
        <w:rPr>
          <w:rFonts w:hint="eastAsia"/>
          <w:szCs w:val="21"/>
        </w:rPr>
        <w:t>分</w:t>
      </w:r>
      <w:r w:rsidRPr="007D1884">
        <w:rPr>
          <w:rFonts w:hint="eastAsia"/>
          <w:szCs w:val="21"/>
        </w:rPr>
        <w:t xml:space="preserve">            </w:t>
      </w: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p>
    <w:p w:rsidR="00D01853" w:rsidRPr="007D1884" w:rsidRDefault="00D01853" w:rsidP="00D01853">
      <w:pPr>
        <w:rPr>
          <w:rFonts w:hint="eastAsia"/>
          <w:szCs w:val="21"/>
        </w:rPr>
      </w:pPr>
      <w:r w:rsidRPr="007D1884">
        <w:rPr>
          <w:rFonts w:hint="eastAsia"/>
          <w:szCs w:val="21"/>
        </w:rPr>
        <w:t>（</w:t>
      </w:r>
      <w:r w:rsidRPr="007D1884">
        <w:rPr>
          <w:rFonts w:hint="eastAsia"/>
          <w:szCs w:val="21"/>
        </w:rPr>
        <w:t>3</w:t>
      </w:r>
      <w:r w:rsidRPr="007D1884">
        <w:rPr>
          <w:rFonts w:hint="eastAsia"/>
          <w:szCs w:val="21"/>
        </w:rPr>
        <w:t>）绘画需辅导教师</w:t>
      </w:r>
      <w:r w:rsidRPr="007D1884">
        <w:rPr>
          <w:position w:val="-6"/>
          <w:szCs w:val="21"/>
        </w:rPr>
        <w:object w:dxaOrig="2799" w:dyaOrig="279">
          <v:shape id="_x0000_i1043" type="#_x0000_t75" style="width:140.25pt;height:14.25pt" o:ole="">
            <v:imagedata r:id="rId71" o:title=""/>
          </v:shape>
          <o:OLEObject Type="Embed" ProgID="Equation.3" ShapeID="_x0000_i1043" DrawAspect="Content" ObjectID="_1345901249" r:id="rId72"/>
        </w:object>
      </w:r>
      <w:r w:rsidRPr="007D1884">
        <w:rPr>
          <w:rFonts w:hint="eastAsia"/>
          <w:szCs w:val="21"/>
        </w:rPr>
        <w:t>（名）…………………………</w:t>
      </w:r>
      <w:r w:rsidRPr="007D1884">
        <w:rPr>
          <w:rFonts w:hint="eastAsia"/>
          <w:szCs w:val="21"/>
        </w:rPr>
        <w:t>7</w:t>
      </w:r>
      <w:r w:rsidRPr="007D1884">
        <w:rPr>
          <w:rFonts w:hint="eastAsia"/>
          <w:szCs w:val="21"/>
        </w:rPr>
        <w:t>分</w:t>
      </w:r>
    </w:p>
    <w:p w:rsidR="00D01853" w:rsidRPr="007D1884" w:rsidRDefault="00D01853" w:rsidP="00D01853">
      <w:pPr>
        <w:ind w:firstLineChars="250" w:firstLine="525"/>
        <w:rPr>
          <w:rFonts w:hint="eastAsia"/>
          <w:szCs w:val="21"/>
        </w:rPr>
      </w:pPr>
      <w:r w:rsidRPr="007D1884">
        <w:rPr>
          <w:rFonts w:hint="eastAsia"/>
          <w:szCs w:val="21"/>
        </w:rPr>
        <w:t>书法需辅导教师</w:t>
      </w:r>
      <w:r w:rsidRPr="007D1884">
        <w:rPr>
          <w:position w:val="-6"/>
          <w:szCs w:val="21"/>
        </w:rPr>
        <w:object w:dxaOrig="1980" w:dyaOrig="279">
          <v:shape id="_x0000_i1044" type="#_x0000_t75" style="width:99pt;height:14.25pt" o:ole="">
            <v:imagedata r:id="rId73" o:title=""/>
          </v:shape>
          <o:OLEObject Type="Embed" ProgID="Equation.3" ShapeID="_x0000_i1044" DrawAspect="Content" ObjectID="_1345901250" r:id="rId74"/>
        </w:object>
      </w:r>
      <w:r w:rsidRPr="007D1884">
        <w:rPr>
          <w:rFonts w:hint="eastAsia"/>
          <w:szCs w:val="21"/>
        </w:rPr>
        <w:t>（名）……………………………………</w:t>
      </w:r>
      <w:r w:rsidRPr="007D1884">
        <w:rPr>
          <w:rFonts w:hint="eastAsia"/>
          <w:szCs w:val="21"/>
        </w:rPr>
        <w:t>8</w:t>
      </w:r>
      <w:r w:rsidRPr="007D1884">
        <w:rPr>
          <w:rFonts w:hint="eastAsia"/>
          <w:szCs w:val="21"/>
        </w:rPr>
        <w:t>分</w:t>
      </w:r>
    </w:p>
    <w:p w:rsidR="00D01853" w:rsidRPr="007D1884" w:rsidRDefault="00D01853" w:rsidP="00D01853">
      <w:pPr>
        <w:ind w:firstLineChars="250" w:firstLine="525"/>
        <w:rPr>
          <w:rFonts w:hint="eastAsia"/>
          <w:szCs w:val="21"/>
        </w:rPr>
      </w:pPr>
      <w:r w:rsidRPr="007D1884">
        <w:rPr>
          <w:rFonts w:hint="eastAsia"/>
          <w:szCs w:val="21"/>
        </w:rPr>
        <w:t>舞蹈需辅导教师</w:t>
      </w:r>
      <w:r w:rsidRPr="007D1884">
        <w:rPr>
          <w:position w:val="-6"/>
          <w:szCs w:val="21"/>
        </w:rPr>
        <w:object w:dxaOrig="2520" w:dyaOrig="279">
          <v:shape id="_x0000_i1045" type="#_x0000_t75" style="width:126pt;height:14.25pt" o:ole="">
            <v:imagedata r:id="rId75" o:title=""/>
          </v:shape>
          <o:OLEObject Type="Embed" ProgID="Equation.3" ShapeID="_x0000_i1045" DrawAspect="Content" ObjectID="_1345901251" r:id="rId76"/>
        </w:object>
      </w:r>
      <w:r w:rsidRPr="007D1884">
        <w:rPr>
          <w:rFonts w:hint="eastAsia"/>
          <w:szCs w:val="21"/>
        </w:rPr>
        <w:t>（名）</w:t>
      </w:r>
      <w:r w:rsidRPr="007D1884">
        <w:rPr>
          <w:rFonts w:hint="eastAsia"/>
          <w:szCs w:val="21"/>
        </w:rPr>
        <w:t xml:space="preserve"> </w:t>
      </w:r>
      <w:r w:rsidRPr="007D1884">
        <w:rPr>
          <w:rFonts w:hint="eastAsia"/>
          <w:szCs w:val="21"/>
        </w:rPr>
        <w:t>……………………………</w:t>
      </w:r>
      <w:r w:rsidRPr="007D1884">
        <w:rPr>
          <w:rFonts w:hint="eastAsia"/>
          <w:szCs w:val="21"/>
        </w:rPr>
        <w:t>9</w:t>
      </w:r>
      <w:r w:rsidRPr="007D1884">
        <w:rPr>
          <w:rFonts w:hint="eastAsia"/>
          <w:szCs w:val="21"/>
        </w:rPr>
        <w:t>分</w:t>
      </w:r>
    </w:p>
    <w:p w:rsidR="00D01853" w:rsidRPr="007D1884" w:rsidRDefault="00D01853" w:rsidP="00D01853">
      <w:pPr>
        <w:ind w:firstLineChars="250" w:firstLine="525"/>
        <w:rPr>
          <w:rFonts w:hint="eastAsia"/>
          <w:szCs w:val="21"/>
        </w:rPr>
      </w:pPr>
      <w:r w:rsidRPr="007D1884">
        <w:rPr>
          <w:rFonts w:hint="eastAsia"/>
          <w:szCs w:val="21"/>
        </w:rPr>
        <w:t>乐器需辅导教师</w:t>
      </w:r>
      <w:r w:rsidRPr="007D1884">
        <w:rPr>
          <w:position w:val="-6"/>
          <w:szCs w:val="21"/>
        </w:rPr>
        <w:object w:dxaOrig="2100" w:dyaOrig="279">
          <v:shape id="_x0000_i1046" type="#_x0000_t75" style="width:105pt;height:14.25pt" o:ole="">
            <v:imagedata r:id="rId77" o:title=""/>
          </v:shape>
          <o:OLEObject Type="Embed" ProgID="Equation.3" ShapeID="_x0000_i1046" DrawAspect="Content" ObjectID="_1345901252" r:id="rId78"/>
        </w:object>
      </w:r>
      <w:r w:rsidRPr="007D1884">
        <w:rPr>
          <w:rFonts w:hint="eastAsia"/>
          <w:szCs w:val="21"/>
        </w:rPr>
        <w:t>（名）…………………………………</w:t>
      </w:r>
      <w:r w:rsidRPr="007D1884">
        <w:rPr>
          <w:rFonts w:hint="eastAsia"/>
          <w:szCs w:val="21"/>
        </w:rPr>
        <w:t>10</w:t>
      </w:r>
      <w:r w:rsidRPr="007D1884">
        <w:rPr>
          <w:rFonts w:hint="eastAsia"/>
          <w:szCs w:val="21"/>
        </w:rPr>
        <w:t>分</w:t>
      </w:r>
    </w:p>
    <w:p w:rsidR="00D01853" w:rsidRPr="007D1884" w:rsidRDefault="00D01853" w:rsidP="00D01853">
      <w:pPr>
        <w:tabs>
          <w:tab w:val="left" w:pos="388"/>
          <w:tab w:val="left" w:pos="582"/>
          <w:tab w:val="left" w:pos="2522"/>
          <w:tab w:val="left" w:pos="4462"/>
          <w:tab w:val="left" w:pos="6402"/>
        </w:tabs>
        <w:spacing w:line="360" w:lineRule="auto"/>
        <w:rPr>
          <w:szCs w:val="21"/>
        </w:rPr>
      </w:pPr>
      <w:r w:rsidRPr="007D1884">
        <w:rPr>
          <w:rFonts w:ascii="宋体" w:hAnsi="宋体" w:hint="eastAsia"/>
          <w:b/>
          <w:szCs w:val="21"/>
        </w:rPr>
        <w:t>27．</w:t>
      </w:r>
      <w:r w:rsidRPr="007D1884">
        <w:rPr>
          <w:rFonts w:hint="eastAsia"/>
          <w:szCs w:val="21"/>
        </w:rPr>
        <w:t>一方有难，八方支援．</w:t>
      </w:r>
      <w:smartTag w:uri="urn:schemas-microsoft-com:office:smarttags" w:element="chsdate">
        <w:smartTagPr>
          <w:attr w:name="IsROCDate" w:val="False"/>
          <w:attr w:name="IsLunarDate" w:val="False"/>
          <w:attr w:name="Day" w:val="14"/>
          <w:attr w:name="Month" w:val="4"/>
          <w:attr w:name="Year" w:val="2010"/>
        </w:smartTagPr>
        <w:r w:rsidRPr="007D1884">
          <w:rPr>
            <w:szCs w:val="21"/>
          </w:rPr>
          <w:t>2010</w:t>
        </w:r>
        <w:r w:rsidRPr="007D1884">
          <w:rPr>
            <w:rFonts w:hint="eastAsia"/>
            <w:szCs w:val="21"/>
          </w:rPr>
          <w:t>年</w:t>
        </w:r>
        <w:r w:rsidRPr="007D1884">
          <w:rPr>
            <w:szCs w:val="21"/>
          </w:rPr>
          <w:t>4</w:t>
        </w:r>
        <w:r w:rsidRPr="007D1884">
          <w:rPr>
            <w:rFonts w:hint="eastAsia"/>
            <w:szCs w:val="21"/>
          </w:rPr>
          <w:t>月</w:t>
        </w:r>
        <w:r w:rsidRPr="007D1884">
          <w:rPr>
            <w:szCs w:val="21"/>
          </w:rPr>
          <w:t>14</w:t>
        </w:r>
        <w:r w:rsidRPr="007D1884">
          <w:rPr>
            <w:rFonts w:hint="eastAsia"/>
            <w:szCs w:val="21"/>
          </w:rPr>
          <w:t>日</w:t>
        </w:r>
      </w:smartTag>
      <w:r w:rsidRPr="007D1884">
        <w:rPr>
          <w:rFonts w:hint="eastAsia"/>
          <w:szCs w:val="21"/>
        </w:rPr>
        <w:t>青海玉树发生</w:t>
      </w:r>
      <w:r w:rsidRPr="007D1884">
        <w:rPr>
          <w:szCs w:val="21"/>
        </w:rPr>
        <w:t>7.1</w:t>
      </w:r>
      <w:r w:rsidRPr="007D1884">
        <w:rPr>
          <w:rFonts w:hint="eastAsia"/>
          <w:szCs w:val="21"/>
        </w:rPr>
        <w:t>级强烈地震，给玉树人民</w:t>
      </w:r>
    </w:p>
    <w:p w:rsidR="00D01853" w:rsidRPr="007D1884" w:rsidRDefault="00D01853" w:rsidP="00D01853">
      <w:pPr>
        <w:tabs>
          <w:tab w:val="left" w:pos="388"/>
          <w:tab w:val="left" w:pos="582"/>
          <w:tab w:val="left" w:pos="2522"/>
          <w:tab w:val="left" w:pos="4462"/>
          <w:tab w:val="left" w:pos="6402"/>
        </w:tabs>
        <w:spacing w:line="360" w:lineRule="auto"/>
        <w:ind w:leftChars="182" w:left="382"/>
        <w:rPr>
          <w:szCs w:val="21"/>
        </w:rPr>
      </w:pPr>
      <w:r w:rsidRPr="007D1884">
        <w:rPr>
          <w:rFonts w:hint="eastAsia"/>
          <w:szCs w:val="21"/>
        </w:rPr>
        <w:t>造成了巨大的损失﹒灾难发生后，实验中学举行了爱心捐款活动，全校同学纷纷拿出自己</w:t>
      </w:r>
    </w:p>
    <w:p w:rsidR="00D01853" w:rsidRPr="007D1884" w:rsidRDefault="00D01853" w:rsidP="00D01853">
      <w:pPr>
        <w:tabs>
          <w:tab w:val="left" w:pos="388"/>
          <w:tab w:val="left" w:pos="582"/>
          <w:tab w:val="left" w:pos="2522"/>
          <w:tab w:val="left" w:pos="4462"/>
          <w:tab w:val="left" w:pos="6402"/>
        </w:tabs>
        <w:spacing w:line="360" w:lineRule="auto"/>
        <w:ind w:leftChars="182" w:left="382"/>
        <w:rPr>
          <w:szCs w:val="21"/>
        </w:rPr>
      </w:pPr>
      <w:r w:rsidRPr="007D1884">
        <w:rPr>
          <w:rFonts w:hint="eastAsia"/>
          <w:szCs w:val="21"/>
        </w:rPr>
        <w:t>的零花钱，</w:t>
      </w:r>
      <w:r w:rsidRPr="007D1884">
        <w:rPr>
          <w:szCs w:val="21"/>
        </w:rPr>
        <w:t xml:space="preserve"> </w:t>
      </w:r>
      <w:r w:rsidRPr="007D1884">
        <w:rPr>
          <w:rFonts w:hint="eastAsia"/>
          <w:szCs w:val="21"/>
        </w:rPr>
        <w:t>踊跃捐款支援灾区人民﹒小慧对捐款情况进行了抽样调查，抽取了</w:t>
      </w:r>
      <w:r w:rsidRPr="007D1884">
        <w:rPr>
          <w:szCs w:val="21"/>
        </w:rPr>
        <w:t>40</w:t>
      </w:r>
      <w:r w:rsidRPr="007D1884">
        <w:rPr>
          <w:rFonts w:hint="eastAsia"/>
          <w:szCs w:val="21"/>
        </w:rPr>
        <w:t>名同学</w:t>
      </w:r>
    </w:p>
    <w:p w:rsidR="00D01853" w:rsidRPr="007D1884" w:rsidRDefault="00D01853" w:rsidP="00D01853">
      <w:pPr>
        <w:tabs>
          <w:tab w:val="left" w:pos="388"/>
          <w:tab w:val="left" w:pos="582"/>
          <w:tab w:val="left" w:pos="2522"/>
          <w:tab w:val="left" w:pos="4462"/>
          <w:tab w:val="left" w:pos="6402"/>
        </w:tabs>
        <w:spacing w:line="360" w:lineRule="auto"/>
        <w:ind w:leftChars="182" w:left="382"/>
        <w:rPr>
          <w:szCs w:val="21"/>
        </w:rPr>
      </w:pPr>
      <w:r w:rsidRPr="007D1884">
        <w:rPr>
          <w:szCs w:val="21"/>
        </w:rPr>
        <w:pict>
          <v:group id="_x0000_s2435" style="position:absolute;left:0;text-align:left;margin-left:241.55pt;margin-top:26.3pt;width:179pt;height:137.8pt;z-index:251666432" coordorigin="6070,10291" coordsize="3580,2756">
            <v:shape id="_x0000_s2436" type="#_x0000_t202" style="position:absolute;left:6534;top:10291;width:2647;height:445" filled="f" stroked="f">
              <v:textbox style="mso-next-textbox:#_x0000_s2436">
                <w:txbxContent>
                  <w:p w:rsidR="00D01853" w:rsidRDefault="00D01853" w:rsidP="00D01853">
                    <w:pPr>
                      <w:rPr>
                        <w:rFonts w:ascii="楷体_GB2312" w:eastAsia="楷体_GB2312"/>
                        <w:sz w:val="18"/>
                        <w:szCs w:val="18"/>
                      </w:rPr>
                    </w:pPr>
                    <w:r>
                      <w:rPr>
                        <w:rFonts w:ascii="楷体_GB2312" w:eastAsia="楷体_GB2312" w:hint="eastAsia"/>
                        <w:sz w:val="18"/>
                        <w:szCs w:val="18"/>
                      </w:rPr>
                      <w:t>40名同学捐款的频数分布直方图</w:t>
                    </w:r>
                  </w:p>
                </w:txbxContent>
              </v:textbox>
            </v:shape>
            <v:line id="_x0000_s2437" style="position:absolute" from="6358,12419" to="9255,12419" strokeweight="1pt">
              <v:stroke endarrow="block" endarrowwidth="narrow" endarrowlength="long"/>
            </v:line>
            <v:shape id="_x0000_s2438" style="position:absolute;left:6367;top:10793;width:1;height:1615;mso-position-horizontal:absolute;mso-position-vertical:absolute" coordsize="6,1527" path="m,1527l6,e" filled="f" strokeweight="1pt">
              <v:stroke endarrow="block" endarrowwidth="narrow" endarrowlength="long"/>
              <v:path arrowok="t"/>
            </v:shape>
            <v:rect id="_x0000_s2439" style="position:absolute;left:6559;top:11929;width:227;height:485" fillcolor="black">
              <v:fill r:id="rId79" o:title="30%" type="pattern"/>
            </v:rect>
            <v:rect id="_x0000_s2440" style="position:absolute;left:6959;top:11767;width:227;height:647" fillcolor="black">
              <v:fill r:id="rId79" o:title="30%" type="pattern"/>
            </v:rect>
            <v:rect id="_x0000_s2441" style="position:absolute;left:7359;top:11602;width:227;height:812" fillcolor="black">
              <v:fill r:id="rId79" o:title="30%" type="pattern"/>
            </v:rect>
            <v:rect id="_x0000_s2442" style="position:absolute;left:7760;top:11107;width:226;height:1307" fillcolor="black">
              <v:fill r:id="rId79" o:title="30%" type="pattern"/>
            </v:rect>
            <v:rect id="_x0000_s2443" style="position:absolute;left:8160;top:12221;width:226;height:193" fillcolor="black">
              <v:fill r:id="rId79" o:title="30%" type="pattern"/>
            </v:rect>
            <v:shape id="_x0000_s2444" type="#_x0000_t202" style="position:absolute;left:6310;top:10675;width:736;height:445" filled="f" stroked="f">
              <v:textbox style="mso-next-textbox:#_x0000_s2444">
                <w:txbxContent>
                  <w:p w:rsidR="00D01853" w:rsidRDefault="00D01853" w:rsidP="00D01853">
                    <w:pPr>
                      <w:rPr>
                        <w:rFonts w:eastAsia="楷体_GB2312"/>
                        <w:sz w:val="18"/>
                        <w:szCs w:val="18"/>
                      </w:rPr>
                    </w:pPr>
                    <w:r>
                      <w:rPr>
                        <w:rFonts w:eastAsia="楷体_GB2312" w:hint="eastAsia"/>
                        <w:sz w:val="18"/>
                        <w:szCs w:val="18"/>
                      </w:rPr>
                      <w:t>人数</w:t>
                    </w:r>
                  </w:p>
                </w:txbxContent>
              </v:textbox>
            </v:shape>
            <v:shape id="_x0000_s2445" type="#_x0000_t202" style="position:absolute;left:8317;top:12065;width:1333;height:412" filled="f" stroked="f">
              <v:textbox style="mso-next-textbox:#_x0000_s2445">
                <w:txbxContent>
                  <w:p w:rsidR="00D01853" w:rsidRDefault="00D01853" w:rsidP="00D01853">
                    <w:pPr>
                      <w:rPr>
                        <w:rFonts w:eastAsia="楷体_GB2312"/>
                        <w:sz w:val="18"/>
                        <w:szCs w:val="18"/>
                      </w:rPr>
                    </w:pPr>
                    <w:r>
                      <w:rPr>
                        <w:rFonts w:eastAsia="楷体_GB2312" w:hint="eastAsia"/>
                        <w:sz w:val="18"/>
                        <w:szCs w:val="18"/>
                      </w:rPr>
                      <w:t>捐款数（元）</w:t>
                    </w:r>
                  </w:p>
                </w:txbxContent>
              </v:textbox>
            </v:shape>
            <v:shape id="_x0000_s2446" type="#_x0000_t202" style="position:absolute;left:6466;top:12314;width:384;height:371" filled="f" stroked="f">
              <v:textbox style="mso-next-textbox:#_x0000_s2446">
                <w:txbxContent>
                  <w:p w:rsidR="00D01853" w:rsidRDefault="00D01853" w:rsidP="00D01853">
                    <w:pPr>
                      <w:rPr>
                        <w:rFonts w:eastAsia="楷体_GB2312"/>
                        <w:sz w:val="18"/>
                        <w:szCs w:val="18"/>
                      </w:rPr>
                    </w:pPr>
                    <w:r>
                      <w:rPr>
                        <w:rFonts w:eastAsia="楷体_GB2312"/>
                        <w:sz w:val="18"/>
                        <w:szCs w:val="18"/>
                      </w:rPr>
                      <w:t>5</w:t>
                    </w:r>
                  </w:p>
                </w:txbxContent>
              </v:textbox>
            </v:shape>
            <v:shape id="_x0000_s2447" type="#_x0000_t202" style="position:absolute;left:6840;top:12314;width:519;height:371" filled="f" stroked="f">
              <v:textbox style="mso-next-textbox:#_x0000_s2447">
                <w:txbxContent>
                  <w:p w:rsidR="00D01853" w:rsidRDefault="00D01853" w:rsidP="00D01853">
                    <w:pPr>
                      <w:rPr>
                        <w:rFonts w:eastAsia="楷体_GB2312"/>
                        <w:sz w:val="18"/>
                        <w:szCs w:val="18"/>
                      </w:rPr>
                    </w:pPr>
                    <w:r>
                      <w:rPr>
                        <w:rFonts w:eastAsia="楷体_GB2312"/>
                        <w:sz w:val="18"/>
                        <w:szCs w:val="18"/>
                      </w:rPr>
                      <w:t>10</w:t>
                    </w:r>
                  </w:p>
                </w:txbxContent>
              </v:textbox>
            </v:shape>
            <v:shape id="_x0000_s2448" type="#_x0000_t202" style="position:absolute;left:7211;top:12314;width:519;height:371" filled="f" stroked="f">
              <v:textbox style="mso-next-textbox:#_x0000_s2448">
                <w:txbxContent>
                  <w:p w:rsidR="00D01853" w:rsidRDefault="00D01853" w:rsidP="00D01853">
                    <w:pPr>
                      <w:rPr>
                        <w:rFonts w:eastAsia="楷体_GB2312"/>
                        <w:sz w:val="18"/>
                        <w:szCs w:val="18"/>
                      </w:rPr>
                    </w:pPr>
                    <w:r>
                      <w:rPr>
                        <w:rFonts w:eastAsia="楷体_GB2312"/>
                        <w:sz w:val="18"/>
                        <w:szCs w:val="18"/>
                      </w:rPr>
                      <w:t>15</w:t>
                    </w:r>
                  </w:p>
                </w:txbxContent>
              </v:textbox>
            </v:shape>
            <v:shape id="_x0000_s2449" type="#_x0000_t202" style="position:absolute;left:7625;top:12314;width:519;height:371" filled="f" stroked="f">
              <v:textbox style="mso-next-textbox:#_x0000_s2449">
                <w:txbxContent>
                  <w:p w:rsidR="00D01853" w:rsidRDefault="00D01853" w:rsidP="00D01853">
                    <w:pPr>
                      <w:rPr>
                        <w:rFonts w:eastAsia="楷体_GB2312"/>
                        <w:sz w:val="18"/>
                        <w:szCs w:val="18"/>
                      </w:rPr>
                    </w:pPr>
                    <w:r>
                      <w:rPr>
                        <w:rFonts w:eastAsia="楷体_GB2312"/>
                        <w:sz w:val="18"/>
                        <w:szCs w:val="18"/>
                      </w:rPr>
                      <w:t>20</w:t>
                    </w:r>
                  </w:p>
                </w:txbxContent>
              </v:textbox>
            </v:shape>
            <v:shape id="_x0000_s2450" type="#_x0000_t202" style="position:absolute;left:8020;top:12314;width:519;height:371" filled="f" stroked="f">
              <v:textbox style="mso-next-textbox:#_x0000_s2450">
                <w:txbxContent>
                  <w:p w:rsidR="00D01853" w:rsidRDefault="00D01853" w:rsidP="00D01853">
                    <w:pPr>
                      <w:rPr>
                        <w:rFonts w:eastAsia="楷体_GB2312"/>
                        <w:sz w:val="18"/>
                        <w:szCs w:val="18"/>
                      </w:rPr>
                    </w:pPr>
                    <w:r>
                      <w:rPr>
                        <w:rFonts w:eastAsia="楷体_GB2312"/>
                        <w:sz w:val="18"/>
                        <w:szCs w:val="18"/>
                      </w:rPr>
                      <w:t>30</w:t>
                    </w:r>
                  </w:p>
                </w:txbxContent>
              </v:textbox>
            </v:shape>
            <v:shape id="_x0000_s2451" type="#_x0000_t202" style="position:absolute;left:6070;top:12314;width:384;height:371" filled="f" stroked="f">
              <v:textbox style="mso-next-textbox:#_x0000_s2451">
                <w:txbxContent>
                  <w:p w:rsidR="00D01853" w:rsidRDefault="00D01853" w:rsidP="00D01853">
                    <w:pPr>
                      <w:rPr>
                        <w:rFonts w:eastAsia="楷体_GB2312"/>
                        <w:i/>
                        <w:sz w:val="18"/>
                        <w:szCs w:val="18"/>
                      </w:rPr>
                    </w:pPr>
                    <w:r>
                      <w:rPr>
                        <w:rFonts w:eastAsia="楷体_GB2312"/>
                        <w:i/>
                        <w:sz w:val="18"/>
                        <w:szCs w:val="18"/>
                      </w:rPr>
                      <w:t>O</w:t>
                    </w:r>
                  </w:p>
                </w:txbxContent>
              </v:textbox>
            </v:shape>
            <v:shape id="_x0000_s2452" type="#_x0000_t202" style="position:absolute;left:6954;top:12646;width:1188;height:401" filled="f" stroked="f">
              <o:lock v:ext="edit" aspectratio="t"/>
              <v:textbox style="mso-next-textbox:#_x0000_s2452">
                <w:txbxContent>
                  <w:p w:rsidR="00D01853" w:rsidRDefault="00D01853" w:rsidP="00D01853">
                    <w:pPr>
                      <w:rPr>
                        <w:rFonts w:ascii="楷体" w:eastAsia="楷体" w:hAnsi="楷体"/>
                        <w:sz w:val="18"/>
                        <w:szCs w:val="18"/>
                      </w:rPr>
                    </w:pPr>
                    <w:r>
                      <w:rPr>
                        <w:rFonts w:ascii="楷体" w:eastAsia="楷体" w:hAnsi="楷体" w:hint="eastAsia"/>
                        <w:sz w:val="18"/>
                        <w:szCs w:val="18"/>
                      </w:rPr>
                      <w:t>(第22题图)</w:t>
                    </w:r>
                  </w:p>
                </w:txbxContent>
              </v:textbox>
            </v:shape>
          </v:group>
        </w:pict>
      </w:r>
      <w:r w:rsidRPr="007D1884">
        <w:rPr>
          <w:rFonts w:hint="eastAsia"/>
          <w:szCs w:val="21"/>
        </w:rPr>
        <w:t>的捐款数据，把数据进行分组、列频数分布表后，绘制了频数分布直方图．图中从左到右各长方形</w:t>
      </w:r>
    </w:p>
    <w:p w:rsidR="00D01853" w:rsidRPr="007D1884" w:rsidRDefault="00D01853" w:rsidP="00D01853">
      <w:pPr>
        <w:tabs>
          <w:tab w:val="left" w:pos="388"/>
          <w:tab w:val="left" w:pos="582"/>
          <w:tab w:val="left" w:pos="2522"/>
          <w:tab w:val="left" w:pos="4462"/>
          <w:tab w:val="left" w:pos="6402"/>
        </w:tabs>
        <w:spacing w:line="360" w:lineRule="auto"/>
        <w:ind w:leftChars="182" w:left="382"/>
        <w:rPr>
          <w:szCs w:val="21"/>
        </w:rPr>
      </w:pPr>
      <w:r w:rsidRPr="007D1884">
        <w:rPr>
          <w:rFonts w:hint="eastAsia"/>
          <w:szCs w:val="21"/>
        </w:rPr>
        <w:t>高度之比为</w:t>
      </w:r>
      <w:r w:rsidRPr="007D1884">
        <w:rPr>
          <w:szCs w:val="21"/>
        </w:rPr>
        <w:t>3</w:t>
      </w:r>
      <w:r w:rsidRPr="007D1884">
        <w:rPr>
          <w:rFonts w:ascii="宋体" w:hAnsi="宋体" w:hint="eastAsia"/>
          <w:szCs w:val="21"/>
        </w:rPr>
        <w:t>∶</w:t>
      </w:r>
      <w:r w:rsidRPr="007D1884">
        <w:rPr>
          <w:szCs w:val="21"/>
        </w:rPr>
        <w:t>4</w:t>
      </w:r>
      <w:r w:rsidRPr="007D1884">
        <w:rPr>
          <w:rFonts w:ascii="宋体" w:hAnsi="宋体" w:cs="宋体" w:hint="eastAsia"/>
          <w:szCs w:val="21"/>
        </w:rPr>
        <w:t>∶</w:t>
      </w:r>
      <w:r w:rsidRPr="007D1884">
        <w:rPr>
          <w:szCs w:val="21"/>
        </w:rPr>
        <w:t>5</w:t>
      </w:r>
      <w:r w:rsidRPr="007D1884">
        <w:rPr>
          <w:rFonts w:ascii="宋体" w:hAnsi="宋体" w:cs="宋体" w:hint="eastAsia"/>
          <w:szCs w:val="21"/>
        </w:rPr>
        <w:t>∶</w:t>
      </w:r>
      <w:r w:rsidRPr="007D1884">
        <w:rPr>
          <w:szCs w:val="21"/>
        </w:rPr>
        <w:t>7</w:t>
      </w:r>
      <w:r w:rsidRPr="007D1884">
        <w:rPr>
          <w:rFonts w:ascii="宋体" w:hAnsi="宋体" w:cs="宋体" w:hint="eastAsia"/>
          <w:szCs w:val="21"/>
        </w:rPr>
        <w:t>∶</w:t>
      </w:r>
      <w:r w:rsidRPr="007D1884">
        <w:rPr>
          <w:szCs w:val="21"/>
        </w:rPr>
        <w:t>1</w:t>
      </w:r>
      <w:r w:rsidRPr="007D1884">
        <w:rPr>
          <w:rFonts w:hint="eastAsia"/>
          <w:szCs w:val="21"/>
        </w:rPr>
        <w:t>（如图）．</w:t>
      </w:r>
    </w:p>
    <w:p w:rsidR="00D01853" w:rsidRPr="007D1884" w:rsidRDefault="00D01853" w:rsidP="00D01853">
      <w:pPr>
        <w:tabs>
          <w:tab w:val="left" w:pos="388"/>
          <w:tab w:val="left" w:pos="582"/>
          <w:tab w:val="left" w:pos="2522"/>
          <w:tab w:val="left" w:pos="4462"/>
          <w:tab w:val="left" w:pos="6402"/>
        </w:tabs>
        <w:spacing w:line="360" w:lineRule="auto"/>
        <w:ind w:firstLineChars="336" w:firstLine="706"/>
        <w:rPr>
          <w:szCs w:val="21"/>
        </w:rPr>
      </w:pPr>
      <w:r w:rsidRPr="007D1884">
        <w:rPr>
          <w:rFonts w:hint="eastAsia"/>
          <w:szCs w:val="21"/>
        </w:rPr>
        <w:t>（</w:t>
      </w:r>
      <w:r w:rsidRPr="007D1884">
        <w:rPr>
          <w:szCs w:val="21"/>
        </w:rPr>
        <w:t>1</w:t>
      </w:r>
      <w:r w:rsidRPr="007D1884">
        <w:rPr>
          <w:rFonts w:hint="eastAsia"/>
          <w:szCs w:val="21"/>
        </w:rPr>
        <w:t>）捐款</w:t>
      </w:r>
      <w:r w:rsidRPr="007D1884">
        <w:rPr>
          <w:szCs w:val="21"/>
        </w:rPr>
        <w:t>20</w:t>
      </w:r>
      <w:r w:rsidRPr="007D1884">
        <w:rPr>
          <w:rFonts w:hint="eastAsia"/>
          <w:szCs w:val="21"/>
        </w:rPr>
        <w:t>元这一组的频数是</w:t>
      </w:r>
      <w:r w:rsidRPr="007D1884">
        <w:rPr>
          <w:szCs w:val="21"/>
          <w:u w:val="single"/>
        </w:rPr>
        <w:t xml:space="preserve">  ▲  </w:t>
      </w:r>
      <w:r w:rsidRPr="007D1884">
        <w:rPr>
          <w:rFonts w:hint="eastAsia"/>
          <w:szCs w:val="21"/>
        </w:rPr>
        <w:t>；</w:t>
      </w:r>
    </w:p>
    <w:p w:rsidR="00D01853" w:rsidRPr="007D1884" w:rsidRDefault="00D01853" w:rsidP="00D01853">
      <w:pPr>
        <w:tabs>
          <w:tab w:val="left" w:pos="388"/>
          <w:tab w:val="left" w:pos="582"/>
          <w:tab w:val="left" w:pos="2522"/>
          <w:tab w:val="left" w:pos="4462"/>
          <w:tab w:val="left" w:pos="6402"/>
        </w:tabs>
        <w:spacing w:line="360" w:lineRule="auto"/>
        <w:ind w:firstLineChars="300" w:firstLine="630"/>
        <w:rPr>
          <w:szCs w:val="21"/>
        </w:rPr>
      </w:pPr>
      <w:r w:rsidRPr="007D1884">
        <w:rPr>
          <w:rFonts w:hint="eastAsia"/>
          <w:szCs w:val="21"/>
        </w:rPr>
        <w:t>（</w:t>
      </w:r>
      <w:r w:rsidRPr="007D1884">
        <w:rPr>
          <w:szCs w:val="21"/>
        </w:rPr>
        <w:t>2</w:t>
      </w:r>
      <w:r w:rsidRPr="007D1884">
        <w:rPr>
          <w:rFonts w:hint="eastAsia"/>
          <w:szCs w:val="21"/>
        </w:rPr>
        <w:t>）</w:t>
      </w:r>
      <w:r w:rsidRPr="007D1884">
        <w:rPr>
          <w:szCs w:val="21"/>
        </w:rPr>
        <w:t>40</w:t>
      </w:r>
      <w:r w:rsidRPr="007D1884">
        <w:rPr>
          <w:rFonts w:hint="eastAsia"/>
          <w:szCs w:val="21"/>
        </w:rPr>
        <w:t>名同学捐款数据的中位数是</w:t>
      </w:r>
      <w:r w:rsidRPr="007D1884">
        <w:rPr>
          <w:szCs w:val="21"/>
          <w:u w:val="single"/>
        </w:rPr>
        <w:t xml:space="preserve">  ▲  </w:t>
      </w:r>
      <w:r w:rsidRPr="007D1884">
        <w:rPr>
          <w:rFonts w:hint="eastAsia"/>
          <w:szCs w:val="21"/>
        </w:rPr>
        <w:t>；</w:t>
      </w:r>
    </w:p>
    <w:p w:rsidR="00D01853" w:rsidRPr="007D1884" w:rsidRDefault="00D01853" w:rsidP="00D01853">
      <w:pPr>
        <w:tabs>
          <w:tab w:val="left" w:pos="388"/>
          <w:tab w:val="left" w:pos="582"/>
          <w:tab w:val="left" w:pos="2522"/>
          <w:tab w:val="left" w:pos="4462"/>
          <w:tab w:val="left" w:pos="6402"/>
        </w:tabs>
        <w:spacing w:line="360" w:lineRule="auto"/>
        <w:ind w:firstLineChars="200" w:firstLine="420"/>
        <w:rPr>
          <w:szCs w:val="21"/>
        </w:rPr>
      </w:pPr>
      <w:r w:rsidRPr="007D1884">
        <w:rPr>
          <w:szCs w:val="21"/>
        </w:rPr>
        <w:tab/>
      </w:r>
      <w:r w:rsidRPr="007D1884">
        <w:rPr>
          <w:rFonts w:hint="eastAsia"/>
          <w:szCs w:val="21"/>
        </w:rPr>
        <w:t>（</w:t>
      </w:r>
      <w:r w:rsidRPr="007D1884">
        <w:rPr>
          <w:szCs w:val="21"/>
        </w:rPr>
        <w:t>3</w:t>
      </w:r>
      <w:r w:rsidRPr="007D1884">
        <w:rPr>
          <w:rFonts w:hint="eastAsia"/>
          <w:szCs w:val="21"/>
        </w:rPr>
        <w:t>）若该校捐款金额不少于</w:t>
      </w:r>
      <w:r w:rsidRPr="007D1884">
        <w:rPr>
          <w:rFonts w:hAnsi="宋体"/>
          <w:szCs w:val="21"/>
        </w:rPr>
        <w:t xml:space="preserve">34500 </w:t>
      </w:r>
      <w:r w:rsidRPr="007D1884">
        <w:rPr>
          <w:rFonts w:hAnsi="宋体" w:hint="eastAsia"/>
          <w:szCs w:val="21"/>
        </w:rPr>
        <w:t>元，</w:t>
      </w:r>
      <w:r w:rsidRPr="007D1884">
        <w:rPr>
          <w:rFonts w:hint="eastAsia"/>
          <w:szCs w:val="21"/>
        </w:rPr>
        <w:t>请估算</w:t>
      </w:r>
    </w:p>
    <w:p w:rsidR="00D01853" w:rsidRPr="007D1884" w:rsidRDefault="00D01853" w:rsidP="00D01853">
      <w:pPr>
        <w:tabs>
          <w:tab w:val="left" w:pos="388"/>
          <w:tab w:val="left" w:pos="582"/>
          <w:tab w:val="left" w:pos="2522"/>
          <w:tab w:val="left" w:pos="4462"/>
          <w:tab w:val="left" w:pos="6402"/>
        </w:tabs>
        <w:spacing w:line="360" w:lineRule="auto"/>
        <w:ind w:firstLineChars="502" w:firstLine="1054"/>
        <w:rPr>
          <w:szCs w:val="21"/>
        </w:rPr>
      </w:pPr>
      <w:r w:rsidRPr="007D1884">
        <w:rPr>
          <w:rFonts w:hint="eastAsia"/>
          <w:szCs w:val="21"/>
        </w:rPr>
        <w:t>该校捐款同学的人数至少有多少名？</w:t>
      </w:r>
    </w:p>
    <w:p w:rsidR="00D01853" w:rsidRPr="007D1884" w:rsidRDefault="00D01853" w:rsidP="00D01853">
      <w:pPr>
        <w:tabs>
          <w:tab w:val="left" w:pos="388"/>
        </w:tabs>
        <w:spacing w:line="360" w:lineRule="auto"/>
        <w:rPr>
          <w:rFonts w:hint="eastAsia"/>
          <w:szCs w:val="21"/>
        </w:rPr>
      </w:pPr>
      <w:r w:rsidRPr="007D1884">
        <w:rPr>
          <w:rFonts w:hint="eastAsia"/>
          <w:b/>
          <w:szCs w:val="21"/>
        </w:rPr>
        <w:t>【答案】</w:t>
      </w:r>
      <w:r w:rsidRPr="007D1884">
        <w:rPr>
          <w:rFonts w:hint="eastAsia"/>
          <w:szCs w:val="21"/>
        </w:rPr>
        <w:t>解：（</w:t>
      </w:r>
      <w:r w:rsidRPr="007D1884">
        <w:rPr>
          <w:szCs w:val="21"/>
        </w:rPr>
        <w:t>1</w:t>
      </w:r>
      <w:r w:rsidRPr="007D1884">
        <w:rPr>
          <w:rFonts w:hint="eastAsia"/>
          <w:szCs w:val="21"/>
        </w:rPr>
        <w:t>）</w:t>
      </w:r>
      <w:r w:rsidRPr="007D1884">
        <w:rPr>
          <w:szCs w:val="21"/>
        </w:rPr>
        <w:t xml:space="preserve">14 </w:t>
      </w:r>
      <w:r w:rsidRPr="007D1884">
        <w:rPr>
          <w:rFonts w:hint="eastAsia"/>
          <w:szCs w:val="21"/>
        </w:rPr>
        <w:t>（</w:t>
      </w:r>
      <w:r w:rsidRPr="007D1884">
        <w:rPr>
          <w:szCs w:val="21"/>
        </w:rPr>
        <w:t>2</w:t>
      </w:r>
      <w:r w:rsidRPr="007D1884">
        <w:rPr>
          <w:rFonts w:hint="eastAsia"/>
          <w:szCs w:val="21"/>
        </w:rPr>
        <w:t>）</w:t>
      </w:r>
      <w:r w:rsidRPr="007D1884">
        <w:rPr>
          <w:szCs w:val="21"/>
        </w:rPr>
        <w:t xml:space="preserve">15 </w:t>
      </w:r>
    </w:p>
    <w:p w:rsidR="00D01853" w:rsidRPr="007D1884" w:rsidRDefault="00D01853" w:rsidP="00D01853">
      <w:pPr>
        <w:tabs>
          <w:tab w:val="left" w:pos="388"/>
        </w:tabs>
        <w:spacing w:line="360" w:lineRule="auto"/>
        <w:rPr>
          <w:rFonts w:hint="eastAsia"/>
          <w:szCs w:val="21"/>
        </w:rPr>
      </w:pPr>
      <w:r w:rsidRPr="007D1884">
        <w:rPr>
          <w:szCs w:val="21"/>
        </w:rPr>
        <w:tab/>
      </w:r>
      <w:r w:rsidRPr="007D1884">
        <w:rPr>
          <w:rFonts w:hint="eastAsia"/>
          <w:noProof/>
          <w:szCs w:val="21"/>
        </w:rPr>
      </w:r>
      <w:r w:rsidRPr="007D1884">
        <w:rPr>
          <w:szCs w:val="21"/>
        </w:rPr>
        <w:pict>
          <v:group id="_x0000_s2098" style="width:179pt;height:136.3pt;mso-position-horizontal-relative:char;mso-position-vertical-relative:line" coordorigin="6070,9708" coordsize="3580,2726">
            <v:group id="_x0000_s2099" style="position:absolute;left:6070;top:9708;width:3580;height:2394" coordorigin="6092,11007" coordsize="3580,2394">
              <v:shape id="_x0000_s2100" type="#_x0000_t202" style="position:absolute;left:6556;top:11007;width:2572;height:445" filled="f" stroked="f">
                <v:textbox style="mso-next-textbox:#_x0000_s2100">
                  <w:txbxContent>
                    <w:p w:rsidR="00D01853" w:rsidRDefault="00D01853" w:rsidP="00D01853">
                      <w:pPr>
                        <w:rPr>
                          <w:rFonts w:ascii="楷体" w:eastAsia="楷体" w:hAnsi="楷体"/>
                          <w:sz w:val="18"/>
                          <w:szCs w:val="18"/>
                        </w:rPr>
                      </w:pPr>
                      <w:r>
                        <w:rPr>
                          <w:rFonts w:ascii="楷体" w:eastAsia="楷体" w:hAnsi="楷体" w:hint="eastAsia"/>
                          <w:sz w:val="18"/>
                          <w:szCs w:val="18"/>
                        </w:rPr>
                        <w:t>40名同学捐款情况统计图</w:t>
                      </w:r>
                    </w:p>
                  </w:txbxContent>
                </v:textbox>
              </v:shape>
              <v:line id="_x0000_s2101" style="position:absolute" from="6380,13135" to="9277,13135" strokeweight="1pt">
                <v:stroke endarrow="block" endarrowwidth="narrow" endarrowlength="long"/>
              </v:line>
              <v:shape id="_x0000_s2102" style="position:absolute;left:6389;top:11509;width:1;height:1615;mso-position-horizontal:absolute;mso-position-vertical:absolute" coordsize="6,1527" path="m,1527l6,e" filled="f" strokeweight="1pt">
                <v:stroke endarrow="block" endarrowwidth="narrow" endarrowlength="long"/>
                <v:path arrowok="t"/>
              </v:shape>
              <v:rect id="_x0000_s2103" style="position:absolute;left:6581;top:12645;width:227;height:485" fillcolor="black">
                <v:fill r:id="rId79" o:title="30%" type="pattern"/>
              </v:rect>
              <v:rect id="_x0000_s2104" style="position:absolute;left:6981;top:12483;width:227;height:647" fillcolor="black">
                <v:fill r:id="rId79" o:title="30%" type="pattern"/>
              </v:rect>
              <v:rect id="_x0000_s2105" style="position:absolute;left:7381;top:12318;width:227;height:812" fillcolor="black">
                <v:fill r:id="rId79" o:title="30%" type="pattern"/>
              </v:rect>
              <v:rect id="_x0000_s2106" style="position:absolute;left:7782;top:11823;width:226;height:1307" fillcolor="black">
                <v:fill r:id="rId79" o:title="30%" type="pattern"/>
              </v:rect>
              <v:rect id="_x0000_s2107" style="position:absolute;left:8182;top:12937;width:226;height:193" fillcolor="black">
                <v:fill r:id="rId79" o:title="30%" type="pattern"/>
              </v:rect>
              <v:shape id="_x0000_s2108" type="#_x0000_t202" style="position:absolute;left:6332;top:11391;width:736;height:445" filled="f" stroked="f">
                <v:textbox style="mso-next-textbox:#_x0000_s2108">
                  <w:txbxContent>
                    <w:p w:rsidR="00D01853" w:rsidRDefault="00D01853" w:rsidP="00D01853">
                      <w:pPr>
                        <w:rPr>
                          <w:rFonts w:eastAsia="楷体_GB2312"/>
                          <w:sz w:val="18"/>
                          <w:szCs w:val="18"/>
                        </w:rPr>
                      </w:pPr>
                      <w:r>
                        <w:rPr>
                          <w:rFonts w:eastAsia="楷体_GB2312" w:hint="eastAsia"/>
                          <w:sz w:val="18"/>
                          <w:szCs w:val="18"/>
                        </w:rPr>
                        <w:t>人数</w:t>
                      </w:r>
                    </w:p>
                  </w:txbxContent>
                </v:textbox>
              </v:shape>
              <v:shape id="_x0000_s2109" type="#_x0000_t202" style="position:absolute;left:8339;top:12781;width:1333;height:412" filled="f" stroked="f">
                <v:textbox style="mso-next-textbox:#_x0000_s2109">
                  <w:txbxContent>
                    <w:p w:rsidR="00D01853" w:rsidRDefault="00D01853" w:rsidP="00D01853">
                      <w:pPr>
                        <w:rPr>
                          <w:rFonts w:eastAsia="楷体_GB2312"/>
                          <w:sz w:val="18"/>
                          <w:szCs w:val="18"/>
                        </w:rPr>
                      </w:pPr>
                      <w:r>
                        <w:rPr>
                          <w:rFonts w:eastAsia="楷体_GB2312" w:hint="eastAsia"/>
                          <w:sz w:val="18"/>
                          <w:szCs w:val="18"/>
                        </w:rPr>
                        <w:t>捐款数（元）</w:t>
                      </w:r>
                    </w:p>
                  </w:txbxContent>
                </v:textbox>
              </v:shape>
              <v:shape id="_x0000_s2110" type="#_x0000_t202" style="position:absolute;left:6488;top:13030;width:384;height:371" filled="f" stroked="f">
                <v:textbox style="mso-next-textbox:#_x0000_s2110">
                  <w:txbxContent>
                    <w:p w:rsidR="00D01853" w:rsidRDefault="00D01853" w:rsidP="00D01853">
                      <w:pPr>
                        <w:rPr>
                          <w:rFonts w:eastAsia="楷体_GB2312"/>
                          <w:sz w:val="18"/>
                          <w:szCs w:val="18"/>
                        </w:rPr>
                      </w:pPr>
                      <w:r>
                        <w:rPr>
                          <w:rFonts w:eastAsia="楷体_GB2312"/>
                          <w:sz w:val="18"/>
                          <w:szCs w:val="18"/>
                        </w:rPr>
                        <w:t>5</w:t>
                      </w:r>
                    </w:p>
                  </w:txbxContent>
                </v:textbox>
              </v:shape>
              <v:shape id="_x0000_s2111" type="#_x0000_t202" style="position:absolute;left:6862;top:13030;width:519;height:371" filled="f" stroked="f">
                <v:textbox style="mso-next-textbox:#_x0000_s2111">
                  <w:txbxContent>
                    <w:p w:rsidR="00D01853" w:rsidRDefault="00D01853" w:rsidP="00D01853">
                      <w:pPr>
                        <w:rPr>
                          <w:rFonts w:eastAsia="楷体_GB2312"/>
                          <w:sz w:val="18"/>
                          <w:szCs w:val="18"/>
                        </w:rPr>
                      </w:pPr>
                      <w:r>
                        <w:rPr>
                          <w:rFonts w:eastAsia="楷体_GB2312"/>
                          <w:sz w:val="18"/>
                          <w:szCs w:val="18"/>
                        </w:rPr>
                        <w:t>10</w:t>
                      </w:r>
                    </w:p>
                  </w:txbxContent>
                </v:textbox>
              </v:shape>
              <v:shape id="_x0000_s2112" type="#_x0000_t202" style="position:absolute;left:7233;top:13030;width:519;height:371" filled="f" stroked="f">
                <v:textbox style="mso-next-textbox:#_x0000_s2112">
                  <w:txbxContent>
                    <w:p w:rsidR="00D01853" w:rsidRDefault="00D01853" w:rsidP="00D01853">
                      <w:pPr>
                        <w:rPr>
                          <w:rFonts w:eastAsia="楷体_GB2312"/>
                          <w:sz w:val="18"/>
                          <w:szCs w:val="18"/>
                        </w:rPr>
                      </w:pPr>
                      <w:r>
                        <w:rPr>
                          <w:rFonts w:eastAsia="楷体_GB2312"/>
                          <w:sz w:val="18"/>
                          <w:szCs w:val="18"/>
                        </w:rPr>
                        <w:t>15</w:t>
                      </w:r>
                    </w:p>
                  </w:txbxContent>
                </v:textbox>
              </v:shape>
              <v:shape id="_x0000_s2113" type="#_x0000_t202" style="position:absolute;left:7647;top:13030;width:519;height:371" filled="f" stroked="f">
                <v:textbox style="mso-next-textbox:#_x0000_s2113">
                  <w:txbxContent>
                    <w:p w:rsidR="00D01853" w:rsidRDefault="00D01853" w:rsidP="00D01853">
                      <w:pPr>
                        <w:rPr>
                          <w:rFonts w:eastAsia="楷体_GB2312"/>
                          <w:sz w:val="18"/>
                          <w:szCs w:val="18"/>
                        </w:rPr>
                      </w:pPr>
                      <w:r>
                        <w:rPr>
                          <w:rFonts w:eastAsia="楷体_GB2312"/>
                          <w:sz w:val="18"/>
                          <w:szCs w:val="18"/>
                        </w:rPr>
                        <w:t>20</w:t>
                      </w:r>
                    </w:p>
                  </w:txbxContent>
                </v:textbox>
              </v:shape>
              <v:shape id="_x0000_s2114" type="#_x0000_t202" style="position:absolute;left:8042;top:13030;width:519;height:371" filled="f" stroked="f">
                <v:textbox style="mso-next-textbox:#_x0000_s2114">
                  <w:txbxContent>
                    <w:p w:rsidR="00D01853" w:rsidRDefault="00D01853" w:rsidP="00D01853">
                      <w:pPr>
                        <w:rPr>
                          <w:rFonts w:eastAsia="楷体_GB2312"/>
                          <w:sz w:val="18"/>
                          <w:szCs w:val="18"/>
                        </w:rPr>
                      </w:pPr>
                      <w:r>
                        <w:rPr>
                          <w:rFonts w:eastAsia="楷体_GB2312"/>
                          <w:sz w:val="18"/>
                          <w:szCs w:val="18"/>
                        </w:rPr>
                        <w:t>30</w:t>
                      </w:r>
                    </w:p>
                  </w:txbxContent>
                </v:textbox>
              </v:shape>
              <v:shape id="_x0000_s2115" type="#_x0000_t202" style="position:absolute;left:6092;top:13030;width:384;height:371" filled="f" stroked="f">
                <v:textbox style="mso-next-textbox:#_x0000_s2115">
                  <w:txbxContent>
                    <w:p w:rsidR="00D01853" w:rsidRDefault="00D01853" w:rsidP="00D01853">
                      <w:pPr>
                        <w:rPr>
                          <w:rFonts w:eastAsia="楷体_GB2312"/>
                          <w:i/>
                          <w:sz w:val="18"/>
                          <w:szCs w:val="18"/>
                        </w:rPr>
                      </w:pPr>
                      <w:r>
                        <w:rPr>
                          <w:rFonts w:eastAsia="楷体_GB2312"/>
                          <w:i/>
                          <w:sz w:val="18"/>
                          <w:szCs w:val="18"/>
                        </w:rPr>
                        <w:t>O</w:t>
                      </w:r>
                    </w:p>
                  </w:txbxContent>
                </v:textbox>
              </v:shape>
            </v:group>
            <v:shape id="_x0000_s2116" type="#_x0000_t202" style="position:absolute;left:6966;top:12033;width:1188;height:401" filled="f" stroked="f">
              <o:lock v:ext="edit" aspectratio="t"/>
              <v:textbox style="mso-next-textbox:#_x0000_s2116">
                <w:txbxContent>
                  <w:p w:rsidR="00D01853" w:rsidRDefault="00D01853" w:rsidP="00D01853">
                    <w:pPr>
                      <w:rPr>
                        <w:rFonts w:ascii="楷体" w:eastAsia="楷体" w:hAnsi="楷体"/>
                        <w:sz w:val="18"/>
                        <w:szCs w:val="18"/>
                      </w:rPr>
                    </w:pPr>
                  </w:p>
                </w:txbxContent>
              </v:textbox>
            </v:shape>
            <w10:wrap type="none"/>
            <w10:anchorlock/>
          </v:group>
        </w:pict>
      </w:r>
    </w:p>
    <w:p w:rsidR="00D01853" w:rsidRPr="007D1884" w:rsidRDefault="00D01853" w:rsidP="00D01853">
      <w:pPr>
        <w:tabs>
          <w:tab w:val="left" w:pos="388"/>
        </w:tabs>
        <w:spacing w:line="360" w:lineRule="auto"/>
        <w:rPr>
          <w:szCs w:val="21"/>
        </w:rPr>
      </w:pPr>
      <w:r w:rsidRPr="007D1884">
        <w:rPr>
          <w:szCs w:val="21"/>
        </w:rPr>
        <w:t xml:space="preserve">(3) </w:t>
      </w:r>
      <w:r w:rsidRPr="007D1884">
        <w:rPr>
          <w:rFonts w:hint="eastAsia"/>
          <w:szCs w:val="21"/>
        </w:rPr>
        <w:t>设该校捐款的同学有</w:t>
      </w:r>
      <w:r w:rsidRPr="007D1884">
        <w:rPr>
          <w:i/>
          <w:szCs w:val="21"/>
        </w:rPr>
        <w:t>x</w:t>
      </w:r>
      <w:r w:rsidRPr="007D1884">
        <w:rPr>
          <w:rFonts w:hint="eastAsia"/>
          <w:szCs w:val="21"/>
        </w:rPr>
        <w:t>人</w:t>
      </w:r>
    </w:p>
    <w:p w:rsidR="00D01853" w:rsidRPr="007D1884" w:rsidRDefault="00D01853" w:rsidP="00D01853">
      <w:pPr>
        <w:tabs>
          <w:tab w:val="left" w:pos="388"/>
        </w:tabs>
        <w:spacing w:line="360" w:lineRule="auto"/>
        <w:ind w:leftChars="75" w:left="158" w:firstLineChars="124" w:firstLine="260"/>
        <w:rPr>
          <w:szCs w:val="21"/>
        </w:rPr>
      </w:pPr>
      <w:r w:rsidRPr="007D1884">
        <w:rPr>
          <w:szCs w:val="21"/>
        </w:rPr>
        <w:t xml:space="preserve">        </w:t>
      </w:r>
      <w:r w:rsidRPr="007D1884">
        <w:rPr>
          <w:rFonts w:hint="eastAsia"/>
          <w:szCs w:val="21"/>
        </w:rPr>
        <w:t>由题意得</w:t>
      </w:r>
      <w:r w:rsidRPr="007D1884">
        <w:rPr>
          <w:szCs w:val="21"/>
        </w:rPr>
        <w:t xml:space="preserve">  15</w:t>
      </w:r>
      <w:r w:rsidRPr="007D1884">
        <w:rPr>
          <w:rFonts w:ascii="宋体" w:hAnsi="宋体" w:hint="eastAsia"/>
          <w:i/>
          <w:szCs w:val="21"/>
        </w:rPr>
        <w:t>x≥</w:t>
      </w:r>
      <w:r w:rsidRPr="007D1884">
        <w:rPr>
          <w:szCs w:val="21"/>
        </w:rPr>
        <w:t xml:space="preserve"> 34500</w:t>
      </w:r>
    </w:p>
    <w:p w:rsidR="00D01853" w:rsidRPr="007D1884" w:rsidRDefault="00D01853" w:rsidP="00D01853">
      <w:pPr>
        <w:tabs>
          <w:tab w:val="left" w:pos="388"/>
        </w:tabs>
        <w:spacing w:line="360" w:lineRule="auto"/>
        <w:ind w:leftChars="75" w:left="158" w:firstLineChars="124" w:firstLine="260"/>
        <w:rPr>
          <w:szCs w:val="21"/>
        </w:rPr>
      </w:pPr>
      <w:r w:rsidRPr="007D1884">
        <w:rPr>
          <w:szCs w:val="21"/>
        </w:rPr>
        <w:t xml:space="preserve">        </w:t>
      </w:r>
      <w:r w:rsidRPr="007D1884">
        <w:rPr>
          <w:rFonts w:hint="eastAsia"/>
          <w:szCs w:val="21"/>
        </w:rPr>
        <w:t>解得</w:t>
      </w:r>
      <w:r w:rsidRPr="007D1884">
        <w:rPr>
          <w:szCs w:val="21"/>
        </w:rPr>
        <w:t xml:space="preserve">   </w:t>
      </w:r>
      <w:r w:rsidRPr="007D1884">
        <w:rPr>
          <w:i/>
          <w:szCs w:val="21"/>
        </w:rPr>
        <w:t>x</w:t>
      </w:r>
      <w:r w:rsidRPr="007D1884">
        <w:rPr>
          <w:rFonts w:ascii="宋体" w:hAnsi="宋体" w:hint="eastAsia"/>
          <w:szCs w:val="21"/>
        </w:rPr>
        <w:t xml:space="preserve"> ≥</w:t>
      </w:r>
      <w:r w:rsidRPr="007D1884">
        <w:rPr>
          <w:szCs w:val="21"/>
        </w:rPr>
        <w:t>2300</w:t>
      </w:r>
    </w:p>
    <w:p w:rsidR="00D01853" w:rsidRPr="007D1884" w:rsidRDefault="00D01853" w:rsidP="00D01853">
      <w:pPr>
        <w:rPr>
          <w:rFonts w:hint="eastAsia"/>
          <w:b/>
          <w:szCs w:val="21"/>
        </w:rPr>
      </w:pPr>
      <w:r w:rsidRPr="007D1884">
        <w:rPr>
          <w:rFonts w:hint="eastAsia"/>
          <w:szCs w:val="21"/>
        </w:rPr>
        <w:t>答：该校捐款的同学至少有</w:t>
      </w:r>
      <w:r w:rsidRPr="007D1884">
        <w:rPr>
          <w:szCs w:val="21"/>
        </w:rPr>
        <w:t>2300</w:t>
      </w:r>
      <w:r w:rsidRPr="007D1884">
        <w:rPr>
          <w:rFonts w:hint="eastAsia"/>
          <w:szCs w:val="21"/>
        </w:rPr>
        <w:t>人</w:t>
      </w:r>
      <w:r w:rsidRPr="007D1884">
        <w:rPr>
          <w:rFonts w:hAnsi="宋体" w:hint="eastAsia"/>
          <w:szCs w:val="21"/>
        </w:rPr>
        <w:t>．</w:t>
      </w:r>
      <w:r w:rsidRPr="007D1884">
        <w:rPr>
          <w:rFonts w:hAnsi="宋体"/>
          <w:szCs w:val="21"/>
        </w:rPr>
        <w:t xml:space="preserve"> </w:t>
      </w:r>
    </w:p>
    <w:p w:rsidR="00D01853" w:rsidRPr="007D1884" w:rsidRDefault="00D01853" w:rsidP="00D01853">
      <w:pPr>
        <w:rPr>
          <w:szCs w:val="21"/>
        </w:rPr>
      </w:pPr>
      <w:r w:rsidRPr="007D1884">
        <w:rPr>
          <w:rFonts w:ascii="宋体" w:hAnsi="宋体" w:hint="eastAsia"/>
          <w:b/>
          <w:szCs w:val="21"/>
        </w:rPr>
        <w:t>28．</w:t>
      </w:r>
      <w:r w:rsidRPr="007D1884">
        <w:rPr>
          <w:rFonts w:hint="eastAsia"/>
          <w:b/>
          <w:szCs w:val="21"/>
        </w:rPr>
        <w:t>（</w:t>
      </w:r>
      <w:r w:rsidRPr="007D1884">
        <w:rPr>
          <w:rFonts w:hint="eastAsia"/>
          <w:b/>
          <w:szCs w:val="21"/>
        </w:rPr>
        <w:t xml:space="preserve">2010 </w:t>
      </w:r>
      <w:r w:rsidRPr="007D1884">
        <w:rPr>
          <w:rFonts w:hint="eastAsia"/>
          <w:b/>
          <w:szCs w:val="21"/>
        </w:rPr>
        <w:t>四川南充）</w:t>
      </w:r>
      <w:r w:rsidRPr="007D1884">
        <w:rPr>
          <w:szCs w:val="21"/>
        </w:rPr>
        <w:t>电视台在南充城市某居民小区对电视节目的收视情况进行抽样调查</w:t>
      </w:r>
      <w:r w:rsidRPr="007D1884">
        <w:rPr>
          <w:rFonts w:hint="eastAsia"/>
          <w:szCs w:val="21"/>
        </w:rPr>
        <w:t>，</w:t>
      </w:r>
      <w:r w:rsidRPr="007D1884">
        <w:rPr>
          <w:szCs w:val="21"/>
        </w:rPr>
        <w:lastRenderedPageBreak/>
        <w:t>每人只能在被调查的五类电视节目中选择一类</w:t>
      </w:r>
      <w:r w:rsidRPr="007D1884">
        <w:rPr>
          <w:szCs w:val="21"/>
        </w:rPr>
        <w:t>“</w:t>
      </w:r>
      <w:r w:rsidRPr="007D1884">
        <w:rPr>
          <w:szCs w:val="21"/>
        </w:rPr>
        <w:t>最喜欢</w:t>
      </w:r>
      <w:r w:rsidRPr="007D1884">
        <w:rPr>
          <w:szCs w:val="21"/>
        </w:rPr>
        <w:t>”</w:t>
      </w:r>
      <w:r w:rsidRPr="007D1884">
        <w:rPr>
          <w:szCs w:val="21"/>
        </w:rPr>
        <w:t>的电视节目</w:t>
      </w:r>
      <w:r w:rsidRPr="007D1884">
        <w:rPr>
          <w:rFonts w:hint="eastAsia"/>
          <w:szCs w:val="21"/>
        </w:rPr>
        <w:t>，</w:t>
      </w:r>
      <w:r w:rsidRPr="007D1884">
        <w:rPr>
          <w:szCs w:val="21"/>
        </w:rPr>
        <w:t>将统计结果绘制了两幅不完整的统计图（</w:t>
      </w:r>
      <w:r w:rsidRPr="007D1884">
        <w:rPr>
          <w:rFonts w:ascii="楷体_GB2312" w:eastAsia="楷体_GB2312" w:hint="eastAsia"/>
          <w:szCs w:val="21"/>
        </w:rPr>
        <w:t>图1，图2</w:t>
      </w:r>
      <w:r w:rsidRPr="007D1884">
        <w:rPr>
          <w:szCs w:val="21"/>
        </w:rPr>
        <w:t>）．请根据图中信息解答问题：</w:t>
      </w:r>
      <w:r w:rsidRPr="007D1884">
        <w:rPr>
          <w:szCs w:val="21"/>
        </w:rPr>
        <w:br/>
      </w:r>
      <w:r w:rsidRPr="007D1884">
        <w:rPr>
          <w:szCs w:val="21"/>
        </w:rPr>
        <w:t>（</w:t>
      </w:r>
      <w:r w:rsidRPr="007D1884">
        <w:rPr>
          <w:szCs w:val="21"/>
        </w:rPr>
        <w:t>1</w:t>
      </w:r>
      <w:r w:rsidRPr="007D1884">
        <w:rPr>
          <w:szCs w:val="21"/>
        </w:rPr>
        <w:t>）这次抽样调查了多少人？</w:t>
      </w:r>
      <w:r w:rsidRPr="007D1884">
        <w:rPr>
          <w:szCs w:val="21"/>
        </w:rPr>
        <w:br/>
      </w:r>
      <w:r w:rsidRPr="007D1884">
        <w:rPr>
          <w:szCs w:val="21"/>
        </w:rPr>
        <w:t>（</w:t>
      </w:r>
      <w:r w:rsidRPr="007D1884">
        <w:rPr>
          <w:szCs w:val="21"/>
        </w:rPr>
        <w:t>2</w:t>
      </w:r>
      <w:r w:rsidRPr="007D1884">
        <w:rPr>
          <w:szCs w:val="21"/>
        </w:rPr>
        <w:t>）在扇形统计图中，最喜欢娱乐节目对应的圆心角比最喜欢戏曲节目对应的圆心角大</w:t>
      </w:r>
      <w:r w:rsidRPr="007D1884">
        <w:rPr>
          <w:szCs w:val="21"/>
        </w:rPr>
        <w:t>90°</w:t>
      </w:r>
      <w:r w:rsidRPr="007D1884">
        <w:rPr>
          <w:szCs w:val="21"/>
        </w:rPr>
        <w:t>，</w:t>
      </w:r>
      <w:r w:rsidRPr="007D1884">
        <w:rPr>
          <w:rFonts w:hint="eastAsia"/>
          <w:szCs w:val="21"/>
        </w:rPr>
        <w:t>调查中</w:t>
      </w:r>
      <w:r w:rsidRPr="007D1884">
        <w:rPr>
          <w:szCs w:val="21"/>
        </w:rPr>
        <w:t>最喜欢娱乐节目比最喜欢戏曲节目的多多少人？</w:t>
      </w:r>
      <w:r w:rsidRPr="007D1884">
        <w:rPr>
          <w:szCs w:val="21"/>
        </w:rPr>
        <w:br/>
      </w:r>
      <w:r w:rsidRPr="007D1884">
        <w:rPr>
          <w:szCs w:val="21"/>
        </w:rPr>
        <w:t>（</w:t>
      </w:r>
      <w:r w:rsidRPr="007D1884">
        <w:rPr>
          <w:szCs w:val="21"/>
        </w:rPr>
        <w:t>3</w:t>
      </w:r>
      <w:r w:rsidRPr="007D1884">
        <w:rPr>
          <w:szCs w:val="21"/>
        </w:rPr>
        <w:t>）估计南充城区有</w:t>
      </w:r>
      <w:r w:rsidRPr="007D1884">
        <w:rPr>
          <w:szCs w:val="21"/>
        </w:rPr>
        <w:t>100</w:t>
      </w:r>
      <w:r w:rsidRPr="007D1884">
        <w:rPr>
          <w:szCs w:val="21"/>
        </w:rPr>
        <w:t>万人</w:t>
      </w:r>
      <w:r w:rsidRPr="007D1884">
        <w:rPr>
          <w:rFonts w:hint="eastAsia"/>
          <w:szCs w:val="21"/>
        </w:rPr>
        <w:t>中</w:t>
      </w:r>
      <w:r w:rsidRPr="007D1884">
        <w:rPr>
          <w:szCs w:val="21"/>
        </w:rPr>
        <w:t>最喜欢体育节目的有多少人？</w:t>
      </w:r>
    </w:p>
    <w:p w:rsidR="00D01853" w:rsidRPr="007D1884" w:rsidRDefault="00D01853" w:rsidP="00D01853">
      <w:pPr>
        <w:rPr>
          <w:rFonts w:hint="eastAsia"/>
          <w:szCs w:val="21"/>
        </w:rPr>
      </w:pPr>
      <w:r w:rsidRPr="007D1884">
        <w:rPr>
          <w:noProof/>
          <w:szCs w:val="21"/>
        </w:rPr>
      </w:r>
      <w:r w:rsidRPr="007D1884">
        <w:rPr>
          <w:szCs w:val="21"/>
        </w:rPr>
        <w:pict>
          <v:group id="_x0000_s2050" editas="canvas" style="width:229.4pt;height:115.95pt;mso-position-horizontal-relative:char;mso-position-vertical-relative:line" coordorigin="2238,5997" coordsize="4588,2319">
            <o:lock v:ext="edit" aspectratio="t"/>
            <v:shape id="_x0000_s2051" type="#_x0000_t75" style="position:absolute;left:2238;top:5997;width:4588;height:2319" o:preferrelative="f">
              <v:fill o:detectmouseclick="t"/>
              <v:path o:extrusionok="t" o:connecttype="none"/>
              <o:lock v:ext="edit" text="t"/>
            </v:shape>
            <v:line id="_x0000_s2052" style="position:absolute" from="2632,7781" to="6686,7782" strokeweight="0"/>
            <v:line id="_x0000_s2053" style="position:absolute" from="2632,7477" to="6686,7478" strokeweight="0"/>
            <v:line id="_x0000_s2054" style="position:absolute" from="2632,7184" to="6686,7185" strokeweight="0"/>
            <v:line id="_x0000_s2055" style="position:absolute" from="2632,6880" to="6686,6881" strokeweight="0"/>
            <v:line id="_x0000_s2056" style="position:absolute" from="2632,6577" to="6686,6578" strokeweight="0"/>
            <v:line id="_x0000_s2057" style="position:absolute" from="2632,6273" to="6686,6274" strokeweight="0"/>
            <v:rect id="_x0000_s2058" style="position:absolute;left:2886;top:7184;width:353;height:901" fillcolor="black" strokeweight=".7pt">
              <v:fill r:id="rId80" o:title="25%" type="pattern"/>
            </v:rect>
            <v:rect id="_x0000_s2059" style="position:absolute;left:3583;top:6949;width:352;height:1136" fillcolor="black" strokeweight=".7pt">
              <v:fill r:id="rId80" o:title="25%" type="pattern"/>
            </v:rect>
            <v:rect id="_x0000_s2060" style="position:absolute;left:4244;top:7634;width:362;height:451" fillcolor="black" strokeweight=".7pt">
              <v:fill r:id="rId80" o:title="25%" type="pattern"/>
            </v:rect>
            <v:rect id="_x0000_s2061" style="position:absolute;left:4957;top:8014;width:352;height:71" fillcolor="black" stroked="f" strokeweight=".7pt">
              <v:fill r:id="rId80" o:title="25%" type="pattern"/>
            </v:rect>
            <v:rect id="_x0000_s2062" style="position:absolute;left:5639;top:8014;width:353;height:71" fillcolor="black" stroked="f" strokeweight=".7pt">
              <v:fill r:id="rId80" o:title="25%" type="pattern"/>
            </v:rect>
            <v:line id="_x0000_s2063" style="position:absolute" from="2632,7781" to="2681,7781" strokeweight="0"/>
            <v:line id="_x0000_s2064" style="position:absolute" from="2632,7477" to="2681,7477" strokeweight="0"/>
            <v:line id="_x0000_s2065" style="position:absolute" from="2632,7184" to="2681,7184" strokeweight="0"/>
            <v:line id="_x0000_s2066" style="position:absolute" from="2632,6880" to="2681,6880" strokeweight="0"/>
            <v:line id="_x0000_s2067" style="position:absolute" from="2632,6577" to="2681,6577" strokeweight="0"/>
            <v:line id="_x0000_s2068" style="position:absolute" from="2632,6273" to="2681,6273" strokeweight="0"/>
            <v:rect id="_x0000_s2069" style="position:absolute;left:2472;top:7917;width:81;height:226" filled="f" stroked="f">
              <v:textbox style="mso-next-textbox:#_x0000_s2069" inset="0,0,0,0">
                <w:txbxContent>
                  <w:p w:rsidR="00D01853" w:rsidRPr="000116B5" w:rsidRDefault="00D01853" w:rsidP="00D01853">
                    <w:pPr>
                      <w:rPr>
                        <w:sz w:val="15"/>
                      </w:rPr>
                    </w:pPr>
                    <w:r w:rsidRPr="000116B5">
                      <w:rPr>
                        <w:rFonts w:ascii="宋体" w:cs="宋体"/>
                        <w:color w:val="000000"/>
                        <w:sz w:val="16"/>
                        <w:szCs w:val="22"/>
                      </w:rPr>
                      <w:t>0</w:t>
                    </w:r>
                  </w:p>
                </w:txbxContent>
              </v:textbox>
            </v:rect>
            <v:rect id="_x0000_s2070" style="position:absolute;left:2316;top:7613;width:240;height:226" filled="f" stroked="f">
              <v:textbox style="mso-next-textbox:#_x0000_s2070" inset="0,0,0,0">
                <w:txbxContent>
                  <w:p w:rsidR="00D01853" w:rsidRPr="000116B5" w:rsidRDefault="00D01853" w:rsidP="00D01853">
                    <w:pPr>
                      <w:rPr>
                        <w:sz w:val="15"/>
                      </w:rPr>
                    </w:pPr>
                    <w:r w:rsidRPr="000116B5">
                      <w:rPr>
                        <w:rFonts w:ascii="宋体" w:cs="宋体"/>
                        <w:color w:val="000000"/>
                        <w:sz w:val="16"/>
                        <w:szCs w:val="22"/>
                      </w:rPr>
                      <w:t>200</w:t>
                    </w:r>
                  </w:p>
                </w:txbxContent>
              </v:textbox>
            </v:rect>
            <v:rect id="_x0000_s2071" style="position:absolute;left:2316;top:7310;width:240;height:226" filled="f" stroked="f">
              <v:textbox style="mso-next-textbox:#_x0000_s2071" inset="0,0,0,0">
                <w:txbxContent>
                  <w:p w:rsidR="00D01853" w:rsidRPr="000116B5" w:rsidRDefault="00D01853" w:rsidP="00D01853">
                    <w:pPr>
                      <w:rPr>
                        <w:sz w:val="15"/>
                      </w:rPr>
                    </w:pPr>
                    <w:r w:rsidRPr="000116B5">
                      <w:rPr>
                        <w:rFonts w:ascii="宋体" w:cs="宋体"/>
                        <w:color w:val="000000"/>
                        <w:sz w:val="16"/>
                        <w:szCs w:val="22"/>
                      </w:rPr>
                      <w:t>400</w:t>
                    </w:r>
                  </w:p>
                </w:txbxContent>
              </v:textbox>
            </v:rect>
            <v:rect id="_x0000_s2072" style="position:absolute;left:2316;top:7017;width:240;height:226" filled="f" stroked="f">
              <v:textbox style="mso-next-textbox:#_x0000_s2072" inset="0,0,0,0">
                <w:txbxContent>
                  <w:p w:rsidR="00D01853" w:rsidRPr="000116B5" w:rsidRDefault="00D01853" w:rsidP="00D01853">
                    <w:pPr>
                      <w:rPr>
                        <w:sz w:val="15"/>
                      </w:rPr>
                    </w:pPr>
                    <w:r w:rsidRPr="000116B5">
                      <w:rPr>
                        <w:rFonts w:ascii="宋体" w:cs="宋体"/>
                        <w:color w:val="000000"/>
                        <w:sz w:val="16"/>
                        <w:szCs w:val="22"/>
                      </w:rPr>
                      <w:t>600</w:t>
                    </w:r>
                  </w:p>
                </w:txbxContent>
              </v:textbox>
            </v:rect>
            <v:rect id="_x0000_s2073" style="position:absolute;left:2316;top:6713;width:275;height:226" filled="f" stroked="f">
              <v:textbox style="mso-next-textbox:#_x0000_s2073" inset="0,0,0,0">
                <w:txbxContent>
                  <w:p w:rsidR="00D01853" w:rsidRPr="000116B5" w:rsidRDefault="00D01853" w:rsidP="00D01853">
                    <w:pPr>
                      <w:rPr>
                        <w:sz w:val="15"/>
                      </w:rPr>
                    </w:pPr>
                    <w:r w:rsidRPr="000116B5">
                      <w:rPr>
                        <w:rFonts w:ascii="宋体" w:cs="宋体"/>
                        <w:color w:val="000000"/>
                        <w:sz w:val="16"/>
                        <w:szCs w:val="22"/>
                      </w:rPr>
                      <w:t>800</w:t>
                    </w:r>
                  </w:p>
                </w:txbxContent>
              </v:textbox>
            </v:rect>
            <v:rect id="_x0000_s2074" style="position:absolute;left:2238;top:6409;width:390;height:226" filled="f" stroked="f">
              <v:textbox style="mso-next-textbox:#_x0000_s2074" inset="0,0,0,0">
                <w:txbxContent>
                  <w:p w:rsidR="00D01853" w:rsidRPr="000116B5" w:rsidRDefault="00D01853" w:rsidP="00D01853">
                    <w:pPr>
                      <w:rPr>
                        <w:sz w:val="15"/>
                      </w:rPr>
                    </w:pPr>
                    <w:r w:rsidRPr="000116B5">
                      <w:rPr>
                        <w:rFonts w:ascii="宋体" w:cs="宋体"/>
                        <w:color w:val="000000"/>
                        <w:sz w:val="16"/>
                        <w:szCs w:val="22"/>
                      </w:rPr>
                      <w:t>1000</w:t>
                    </w:r>
                  </w:p>
                </w:txbxContent>
              </v:textbox>
            </v:rect>
            <v:rect id="_x0000_s2075" style="position:absolute;left:2238;top:6106;width:381;height:226" filled="f" stroked="f">
              <v:textbox style="mso-next-textbox:#_x0000_s2075" inset="0,0,0,0">
                <w:txbxContent>
                  <w:p w:rsidR="00D01853" w:rsidRPr="000116B5" w:rsidRDefault="00D01853" w:rsidP="00D01853">
                    <w:pPr>
                      <w:rPr>
                        <w:sz w:val="15"/>
                      </w:rPr>
                    </w:pPr>
                    <w:r w:rsidRPr="000116B5">
                      <w:rPr>
                        <w:rFonts w:ascii="宋体" w:cs="宋体"/>
                        <w:color w:val="000000"/>
                        <w:sz w:val="16"/>
                        <w:szCs w:val="22"/>
                      </w:rPr>
                      <w:t>1200</w:t>
                    </w:r>
                  </w:p>
                </w:txbxContent>
              </v:textbox>
            </v:rect>
            <v:rect id="_x0000_s2076" style="position:absolute;left:2916;top:8087;width:320;height:226" filled="f" stroked="f">
              <v:textbox style="mso-next-textbox:#_x0000_s2076"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新闻</w:t>
                    </w:r>
                  </w:p>
                </w:txbxContent>
              </v:textbox>
            </v:rect>
            <v:rect id="_x0000_s2077" style="position:absolute;left:3612;top:8087;width:320;height:226" filled="f" stroked="f">
              <v:textbox style="mso-next-textbox:#_x0000_s2077"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体育</w:t>
                    </w:r>
                  </w:p>
                </w:txbxContent>
              </v:textbox>
            </v:rect>
            <v:rect id="_x0000_s2078" style="position:absolute;left:4274;top:8087;width:425;height:226" filled="f" stroked="f">
              <v:textbox style="mso-next-textbox:#_x0000_s2078"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动画</w:t>
                    </w:r>
                  </w:p>
                </w:txbxContent>
              </v:textbox>
            </v:rect>
            <v:rect id="_x0000_s2079" style="position:absolute;left:4977;top:8087;width:416;height:226" filled="f" stroked="f">
              <v:textbox style="mso-next-textbox:#_x0000_s2079"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娱乐</w:t>
                    </w:r>
                  </w:p>
                </w:txbxContent>
              </v:textbox>
            </v:rect>
            <v:rect id="_x0000_s2080" style="position:absolute;left:5659;top:8087;width:320;height:226" filled="f" stroked="f">
              <v:textbox style="mso-next-textbox:#_x0000_s2080"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戏曲</w:t>
                    </w:r>
                  </w:p>
                </w:txbxContent>
              </v:textbox>
            </v:rect>
            <v:rect id="_x0000_s2081" style="position:absolute;left:6109;top:8046;width:717;height:270" filled="f" stroked="f">
              <v:textbox style="mso-next-textbox:#_x0000_s2081"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节目类别</w:t>
                    </w:r>
                  </w:p>
                </w:txbxContent>
              </v:textbox>
            </v:rect>
            <v:line id="_x0000_s2082" style="position:absolute;flip:y" from="2624,6106" to="2625,8084">
              <v:stroke endarrow="classic" endarrowwidth="narrow"/>
            </v:line>
            <v:line id="_x0000_s2083" style="position:absolute" from="2617,8084" to="6768,8085">
              <v:stroke endarrow="classic" endarrowwidth="narrow"/>
            </v:line>
            <v:rect id="_x0000_s2084" style="position:absolute;left:2980;top:5711;width:226;height:798;rotation:270" filled="f" stroked="f">
              <v:textbox style="mso-next-textbox:#_x0000_s2084" inset="0,0,0,0">
                <w:txbxContent>
                  <w:p w:rsidR="00D01853" w:rsidRPr="000116B5" w:rsidRDefault="00D01853" w:rsidP="00D01853">
                    <w:pPr>
                      <w:rPr>
                        <w:rFonts w:ascii="楷体_GB2312" w:eastAsia="楷体_GB2312" w:hint="eastAsia"/>
                        <w:sz w:val="15"/>
                      </w:rPr>
                    </w:pPr>
                    <w:r w:rsidRPr="000116B5">
                      <w:rPr>
                        <w:rFonts w:ascii="楷体_GB2312" w:eastAsia="楷体_GB2312" w:cs="宋体" w:hint="eastAsia"/>
                        <w:color w:val="000000"/>
                        <w:sz w:val="16"/>
                        <w:szCs w:val="22"/>
                      </w:rPr>
                      <w:t>人数（人）</w:t>
                    </w:r>
                  </w:p>
                </w:txbxContent>
              </v:textbox>
            </v:rect>
            <v:rect id="_x0000_s2085" style="position:absolute;left:2951;top:6923;width:240;height:226" filled="f" stroked="f">
              <v:textbox style="mso-next-textbox:#_x0000_s2085" inset="0,0,0,0">
                <w:txbxContent>
                  <w:p w:rsidR="00D01853" w:rsidRPr="000116B5" w:rsidRDefault="00D01853" w:rsidP="00D01853">
                    <w:pPr>
                      <w:rPr>
                        <w:sz w:val="15"/>
                      </w:rPr>
                    </w:pPr>
                    <w:r w:rsidRPr="000116B5">
                      <w:rPr>
                        <w:rFonts w:ascii="宋体" w:cs="宋体"/>
                        <w:color w:val="000000"/>
                        <w:sz w:val="16"/>
                        <w:szCs w:val="22"/>
                      </w:rPr>
                      <w:t>600</w:t>
                    </w:r>
                  </w:p>
                </w:txbxContent>
              </v:textbox>
            </v:rect>
            <w10:wrap type="none"/>
            <w10:anchorlock/>
          </v:group>
        </w:pict>
      </w:r>
      <w:r w:rsidRPr="007D1884">
        <w:rPr>
          <w:rFonts w:hint="eastAsia"/>
          <w:szCs w:val="21"/>
        </w:rPr>
        <w:t xml:space="preserve">　　</w:t>
      </w:r>
      <w:r w:rsidRPr="007D1884">
        <w:rPr>
          <w:noProof/>
          <w:szCs w:val="21"/>
        </w:rPr>
      </w:r>
      <w:r w:rsidRPr="007D1884">
        <w:rPr>
          <w:szCs w:val="21"/>
        </w:rPr>
        <w:pict>
          <v:group id="_x0000_s2086" editas="canvas" style="width:102.8pt;height:102pt;mso-position-horizontal-relative:char;mso-position-vertical-relative:line" coordorigin="2206,-972" coordsize="3030,3007">
            <o:lock v:ext="edit" aspectratio="t"/>
            <v:shape id="_x0000_s2087" type="#_x0000_t75" style="position:absolute;left:2206;top:-972;width:3030;height:3007" o:preferrelative="f">
              <v:fill o:detectmouseclick="t"/>
              <v:path o:extrusionok="t" o:connecttype="none"/>
              <o:lock v:ext="edit" text="t"/>
            </v:shape>
            <v:shape id="_x0000_s2088" style="position:absolute;left:3728;top:-963;width:1418;height:1501" coordsize="105,111" path="m105,77hdc90,31,48,,,hal,111,105,77hdxe" fillcolor="black" strokeweight=".7pt">
              <v:fill r:id="rId81" o:title="5%" opacity="43909f" o:opacity2="43909f" type="pattern"/>
              <v:path arrowok="t"/>
            </v:shape>
            <v:shape id="_x0000_s2089" style="position:absolute;left:3728;top:78;width:1499;height:1879" coordsize="111,139" path="m33,139hdc79,124,111,82,111,34,111,22,109,11,105,hal,34,33,139hdxe" fillcolor="black" strokeweight=".7pt">
              <v:fill r:id="rId82" o:title="50%" opacity="6554f" o:opacity2="6554f" type="pattern"/>
              <v:path arrowok="t"/>
            </v:shape>
            <v:shape id="_x0000_s2090" style="position:absolute;left:3268;top:538;width:905;height:1487" coordsize="67,110" path="m,105hdc11,109,22,110,34,110v11,,22,-1,33,-5hal34,,,105hdxe" fillcolor="black" strokeweight=".7pt">
              <v:fill r:id="rId83" o:title="浅色下对角线" type="pattern"/>
              <v:path arrowok="t"/>
            </v:shape>
            <v:shape id="_x0000_s2091" style="position:absolute;left:2215;top:-679;width:1513;height:2636" coordsize="112,195" path="m47,hdc18,20,1,54,1,89,,138,32,180,78,195hal112,90,47,hdxe" fillcolor="black" strokeweight=".7pt">
              <v:fill r:id="rId84" o:title="20%" type="pattern"/>
              <v:path arrowok="t"/>
            </v:shape>
            <v:shape id="_x0000_s2092" style="position:absolute;left:2850;top:-963;width:878;height:1501" coordsize="65,111" path="m64,hdc41,,18,7,,21hal65,111,64,hdxe" fillcolor="black" strokeweight=".7pt">
              <v:fill r:id="rId85" o:title="点式菱形" opacity="39322f" o:opacity2="39322f" type="pattern"/>
              <v:path arrowok="t"/>
            </v:shape>
            <v:rect id="_x0000_s2093" style="position:absolute;left:3892;top:-623;width:561;height:1380;mso-wrap-style:none" filled="f" stroked="f">
              <v:textbox style="mso-next-textbox:#_x0000_s2093;mso-fit-shape-to-text:t" inset="0,0,0,0">
                <w:txbxContent>
                  <w:p w:rsidR="00D01853" w:rsidRPr="00AB57C9" w:rsidRDefault="00D01853" w:rsidP="00D01853">
                    <w:pPr>
                      <w:jc w:val="center"/>
                      <w:rPr>
                        <w:rFonts w:ascii="楷体_GB2312" w:eastAsia="楷体_GB2312" w:cs="宋体" w:hint="eastAsia"/>
                        <w:color w:val="000000"/>
                        <w:sz w:val="19"/>
                        <w:szCs w:val="21"/>
                      </w:rPr>
                    </w:pPr>
                    <w:r w:rsidRPr="00AB57C9">
                      <w:rPr>
                        <w:rFonts w:ascii="楷体_GB2312" w:eastAsia="楷体_GB2312" w:cs="宋体" w:hint="eastAsia"/>
                        <w:color w:val="000000"/>
                        <w:sz w:val="19"/>
                        <w:szCs w:val="21"/>
                      </w:rPr>
                      <w:t>新闻</w:t>
                    </w:r>
                  </w:p>
                  <w:p w:rsidR="00D01853" w:rsidRPr="008E63FF" w:rsidRDefault="00D01853" w:rsidP="00D01853">
                    <w:pPr>
                      <w:jc w:val="center"/>
                      <w:rPr>
                        <w:rFonts w:ascii="楷体_GB2312" w:eastAsia="楷体_GB2312" w:hint="eastAsia"/>
                        <w:sz w:val="19"/>
                        <w:szCs w:val="21"/>
                      </w:rPr>
                    </w:pPr>
                    <w:r w:rsidRPr="008E63FF">
                      <w:rPr>
                        <w:rFonts w:ascii="楷体_GB2312" w:eastAsia="楷体_GB2312" w:cs="宋体" w:hint="eastAsia"/>
                        <w:color w:val="000000"/>
                        <w:sz w:val="19"/>
                        <w:szCs w:val="21"/>
                      </w:rPr>
                      <w:t>20</w:t>
                    </w:r>
                    <w:r w:rsidRPr="008E63FF">
                      <w:rPr>
                        <w:rFonts w:eastAsia="楷体_GB2312"/>
                        <w:color w:val="000000"/>
                        <w:sz w:val="19"/>
                        <w:szCs w:val="21"/>
                      </w:rPr>
                      <w:t>%</w:t>
                    </w:r>
                  </w:p>
                  <w:p w:rsidR="00D01853" w:rsidRPr="008E63FF" w:rsidRDefault="00D01853" w:rsidP="00D01853">
                    <w:pPr>
                      <w:jc w:val="center"/>
                      <w:rPr>
                        <w:rFonts w:ascii="楷体_GB2312" w:eastAsia="楷体_GB2312" w:hint="eastAsia"/>
                        <w:sz w:val="19"/>
                        <w:szCs w:val="21"/>
                      </w:rPr>
                    </w:pPr>
                  </w:p>
                </w:txbxContent>
              </v:textbox>
            </v:rect>
            <v:rect id="_x0000_s2094" style="position:absolute;left:4129;top:580;width:644;height:834" filled="f" stroked="f">
              <v:textbox style="mso-next-textbox:#_x0000_s2094" inset="0,0,0,0">
                <w:txbxContent>
                  <w:p w:rsidR="00D01853" w:rsidRPr="00AB57C9" w:rsidRDefault="00D01853" w:rsidP="00D01853">
                    <w:pPr>
                      <w:jc w:val="center"/>
                      <w:rPr>
                        <w:rFonts w:ascii="楷体_GB2312" w:eastAsia="楷体_GB2312" w:cs="宋体" w:hint="eastAsia"/>
                        <w:color w:val="000000"/>
                        <w:sz w:val="19"/>
                        <w:szCs w:val="21"/>
                      </w:rPr>
                    </w:pPr>
                    <w:r w:rsidRPr="00AB57C9">
                      <w:rPr>
                        <w:rFonts w:ascii="楷体_GB2312" w:eastAsia="楷体_GB2312" w:cs="宋体" w:hint="eastAsia"/>
                        <w:color w:val="000000"/>
                        <w:sz w:val="19"/>
                        <w:szCs w:val="21"/>
                      </w:rPr>
                      <w:t>体育</w:t>
                    </w:r>
                  </w:p>
                  <w:p w:rsidR="00D01853" w:rsidRPr="008E63FF" w:rsidRDefault="00D01853" w:rsidP="00D01853">
                    <w:pPr>
                      <w:jc w:val="center"/>
                      <w:rPr>
                        <w:rFonts w:ascii="楷体_GB2312" w:eastAsia="楷体_GB2312" w:hint="eastAsia"/>
                        <w:sz w:val="19"/>
                        <w:szCs w:val="21"/>
                      </w:rPr>
                    </w:pPr>
                    <w:r w:rsidRPr="008E63FF">
                      <w:rPr>
                        <w:rFonts w:ascii="楷体_GB2312" w:eastAsia="楷体_GB2312" w:cs="宋体" w:hint="eastAsia"/>
                        <w:color w:val="000000"/>
                        <w:sz w:val="19"/>
                        <w:szCs w:val="21"/>
                      </w:rPr>
                      <w:t>25</w:t>
                    </w:r>
                    <w:r w:rsidRPr="008E63FF">
                      <w:rPr>
                        <w:rFonts w:eastAsia="楷体_GB2312" w:hint="eastAsia"/>
                        <w:color w:val="000000"/>
                        <w:sz w:val="19"/>
                        <w:szCs w:val="21"/>
                      </w:rPr>
                      <w:t>%</w:t>
                    </w:r>
                  </w:p>
                </w:txbxContent>
              </v:textbox>
            </v:rect>
            <v:rect id="_x0000_s2095" style="position:absolute;left:3410;top:1546;width:644;height:413" filled="f" stroked="f">
              <v:textbox style="mso-next-textbox:#_x0000_s2095" inset="0,0,0,0">
                <w:txbxContent>
                  <w:p w:rsidR="00D01853" w:rsidRPr="00AB57C9" w:rsidRDefault="00D01853" w:rsidP="00D01853">
                    <w:pPr>
                      <w:jc w:val="center"/>
                      <w:rPr>
                        <w:rFonts w:ascii="楷体_GB2312" w:eastAsia="楷体_GB2312" w:cs="宋体" w:hint="eastAsia"/>
                        <w:color w:val="000000"/>
                        <w:sz w:val="19"/>
                        <w:szCs w:val="21"/>
                      </w:rPr>
                    </w:pPr>
                    <w:r w:rsidRPr="00AB57C9">
                      <w:rPr>
                        <w:rFonts w:ascii="楷体_GB2312" w:eastAsia="楷体_GB2312" w:cs="宋体" w:hint="eastAsia"/>
                        <w:color w:val="000000"/>
                        <w:sz w:val="19"/>
                        <w:szCs w:val="21"/>
                      </w:rPr>
                      <w:t>动画</w:t>
                    </w:r>
                  </w:p>
                </w:txbxContent>
              </v:textbox>
            </v:rect>
            <v:rect id="_x0000_s2096" style="position:absolute;left:2640;top:418;width:645;height:413" filled="f" stroked="f">
              <v:textbox style="mso-next-textbox:#_x0000_s2096" inset="0,0,0,0">
                <w:txbxContent>
                  <w:p w:rsidR="00D01853" w:rsidRPr="00AB57C9" w:rsidRDefault="00D01853" w:rsidP="00D01853">
                    <w:pPr>
                      <w:jc w:val="center"/>
                      <w:rPr>
                        <w:rFonts w:ascii="楷体_GB2312" w:eastAsia="楷体_GB2312" w:cs="宋体" w:hint="eastAsia"/>
                        <w:color w:val="000000"/>
                        <w:sz w:val="19"/>
                        <w:szCs w:val="21"/>
                      </w:rPr>
                    </w:pPr>
                    <w:r w:rsidRPr="00AB57C9">
                      <w:rPr>
                        <w:rFonts w:ascii="楷体_GB2312" w:eastAsia="楷体_GB2312" w:cs="宋体" w:hint="eastAsia"/>
                        <w:color w:val="000000"/>
                        <w:sz w:val="19"/>
                        <w:szCs w:val="21"/>
                      </w:rPr>
                      <w:t>娱乐</w:t>
                    </w:r>
                  </w:p>
                </w:txbxContent>
              </v:textbox>
            </v:rect>
            <v:rect id="_x0000_s2097" style="position:absolute;left:3050;top:-787;width:644;height:413" filled="f" stroked="f">
              <v:textbox style="mso-next-textbox:#_x0000_s2097" inset="0,0,0,0">
                <w:txbxContent>
                  <w:p w:rsidR="00D01853" w:rsidRPr="00AB57C9" w:rsidRDefault="00D01853" w:rsidP="00D01853">
                    <w:pPr>
                      <w:jc w:val="center"/>
                      <w:rPr>
                        <w:rFonts w:ascii="楷体_GB2312" w:eastAsia="楷体_GB2312" w:hint="eastAsia"/>
                        <w:sz w:val="19"/>
                        <w:szCs w:val="21"/>
                      </w:rPr>
                    </w:pPr>
                    <w:r w:rsidRPr="00AB57C9">
                      <w:rPr>
                        <w:rFonts w:ascii="楷体_GB2312" w:eastAsia="楷体_GB2312" w:cs="宋体" w:hint="eastAsia"/>
                        <w:color w:val="000000"/>
                        <w:sz w:val="19"/>
                        <w:szCs w:val="21"/>
                      </w:rPr>
                      <w:t>戏曲</w:t>
                    </w:r>
                  </w:p>
                </w:txbxContent>
              </v:textbox>
            </v:rect>
            <w10:wrap type="none"/>
            <w10:anchorlock/>
          </v:group>
        </w:pict>
      </w:r>
    </w:p>
    <w:p w:rsidR="00D01853" w:rsidRPr="007D1884" w:rsidRDefault="00D01853" w:rsidP="00D01853">
      <w:pPr>
        <w:rPr>
          <w:rFonts w:hint="eastAsia"/>
          <w:szCs w:val="21"/>
        </w:rPr>
      </w:pPr>
      <w:r w:rsidRPr="007D1884">
        <w:rPr>
          <w:noProof/>
          <w:szCs w:val="21"/>
        </w:rPr>
        <w:pict>
          <v:rect id="_x0000_s2454" style="position:absolute;left:0;text-align:left;margin-left:284.15pt;margin-top:3.3pt;width:36.05pt;height:15.3pt;z-index:251668480" stroked="f">
            <v:textbox style="mso-next-textbox:#_x0000_s2454" inset="0,0,0,0">
              <w:txbxContent>
                <w:p w:rsidR="00D01853" w:rsidRPr="00117C96" w:rsidRDefault="00D01853" w:rsidP="00D01853">
                  <w:pPr>
                    <w:jc w:val="center"/>
                    <w:rPr>
                      <w:rFonts w:ascii="楷体_GB2312" w:eastAsia="楷体_GB2312" w:hint="eastAsia"/>
                      <w:szCs w:val="21"/>
                    </w:rPr>
                  </w:pPr>
                  <w:r>
                    <w:rPr>
                      <w:rFonts w:ascii="楷体_GB2312" w:eastAsia="楷体_GB2312" w:cs="宋体" w:hint="eastAsia"/>
                      <w:color w:val="000000"/>
                      <w:szCs w:val="21"/>
                    </w:rPr>
                    <w:t>（图2）</w:t>
                  </w:r>
                </w:p>
              </w:txbxContent>
            </v:textbox>
          </v:rect>
        </w:pict>
      </w:r>
      <w:r w:rsidRPr="007D1884">
        <w:rPr>
          <w:noProof/>
          <w:szCs w:val="21"/>
        </w:rPr>
        <w:pict>
          <v:rect id="_x0000_s2453" style="position:absolute;left:0;text-align:left;margin-left:86.35pt;margin-top:3.3pt;width:38.4pt;height:15.3pt;z-index:251667456" stroked="f">
            <v:textbox style="mso-next-textbox:#_x0000_s2453" inset="0,0,0,0">
              <w:txbxContent>
                <w:p w:rsidR="00D01853" w:rsidRPr="00117C96" w:rsidRDefault="00D01853" w:rsidP="00D01853">
                  <w:pPr>
                    <w:jc w:val="center"/>
                    <w:rPr>
                      <w:rFonts w:ascii="楷体_GB2312" w:eastAsia="楷体_GB2312" w:hint="eastAsia"/>
                      <w:szCs w:val="21"/>
                    </w:rPr>
                  </w:pPr>
                  <w:r>
                    <w:rPr>
                      <w:rFonts w:ascii="楷体_GB2312" w:eastAsia="楷体_GB2312" w:cs="宋体" w:hint="eastAsia"/>
                      <w:color w:val="000000"/>
                      <w:szCs w:val="21"/>
                    </w:rPr>
                    <w:t>（图1）</w:t>
                  </w:r>
                </w:p>
              </w:txbxContent>
            </v:textbox>
          </v:rect>
        </w:pict>
      </w:r>
    </w:p>
    <w:p w:rsidR="00D01853" w:rsidRPr="007D1884" w:rsidRDefault="00D01853" w:rsidP="00D01853">
      <w:pPr>
        <w:rPr>
          <w:rFonts w:ascii="黑体" w:eastAsia="黑体" w:hint="eastAsia"/>
          <w:szCs w:val="21"/>
        </w:rPr>
      </w:pPr>
    </w:p>
    <w:p w:rsidR="00D01853" w:rsidRPr="007D1884" w:rsidRDefault="00D01853" w:rsidP="00D01853">
      <w:pPr>
        <w:rPr>
          <w:rFonts w:hint="eastAsia"/>
          <w:szCs w:val="21"/>
        </w:rPr>
      </w:pPr>
      <w:r w:rsidRPr="007D1884">
        <w:rPr>
          <w:rFonts w:ascii="宋体" w:hAnsi="宋体" w:hint="eastAsia"/>
          <w:b/>
          <w:szCs w:val="21"/>
        </w:rPr>
        <w:t>【答案】</w:t>
      </w:r>
      <w:r w:rsidRPr="007D1884">
        <w:rPr>
          <w:rFonts w:hAnsi="宋体"/>
          <w:szCs w:val="21"/>
        </w:rPr>
        <w:t>解：</w:t>
      </w:r>
      <w:r w:rsidRPr="007D1884">
        <w:rPr>
          <w:rFonts w:hAnsi="宋体" w:hint="eastAsia"/>
          <w:szCs w:val="21"/>
        </w:rPr>
        <w:t>（</w:t>
      </w:r>
      <w:r w:rsidRPr="007D1884">
        <w:rPr>
          <w:rFonts w:hAnsi="宋体" w:hint="eastAsia"/>
          <w:szCs w:val="21"/>
        </w:rPr>
        <w:t>1</w:t>
      </w:r>
      <w:r w:rsidRPr="007D1884">
        <w:rPr>
          <w:rFonts w:hAnsi="宋体" w:hint="eastAsia"/>
          <w:szCs w:val="21"/>
        </w:rPr>
        <w:t>）</w:t>
      </w:r>
      <w:r w:rsidRPr="007D1884">
        <w:rPr>
          <w:szCs w:val="21"/>
        </w:rPr>
        <w:t>这次抽样调查</w:t>
      </w:r>
      <w:r w:rsidRPr="007D1884">
        <w:rPr>
          <w:rFonts w:hint="eastAsia"/>
          <w:szCs w:val="21"/>
        </w:rPr>
        <w:t>人数为：</w:t>
      </w:r>
      <w:r w:rsidRPr="007D1884">
        <w:rPr>
          <w:position w:val="-24"/>
          <w:szCs w:val="21"/>
        </w:rPr>
        <w:object w:dxaOrig="1260" w:dyaOrig="620">
          <v:shape id="_x0000_i1047" type="#_x0000_t75" style="width:63pt;height:30.75pt" o:ole="">
            <v:imagedata r:id="rId86" o:title=""/>
          </v:shape>
          <o:OLEObject Type="Embed" ProgID="Equation.3" ShapeID="_x0000_i1047" DrawAspect="Content" ObjectID="_1345901253" r:id="rId87"/>
        </w:object>
      </w:r>
      <w:r w:rsidRPr="007D1884">
        <w:rPr>
          <w:rFonts w:hint="eastAsia"/>
          <w:szCs w:val="21"/>
        </w:rPr>
        <w:t xml:space="preserve">（人）；　</w:t>
      </w:r>
      <w:r w:rsidRPr="007D1884">
        <w:rPr>
          <w:rFonts w:hAnsi="宋体" w:hint="eastAsia"/>
          <w:szCs w:val="21"/>
        </w:rPr>
        <w:t xml:space="preserve">　　　　　　　</w:t>
      </w:r>
      <w:r w:rsidRPr="007D1884">
        <w:rPr>
          <w:rFonts w:hAnsi="宋体"/>
          <w:szCs w:val="21"/>
        </w:rPr>
        <w:t>……</w:t>
      </w:r>
      <w:r w:rsidRPr="007D1884">
        <w:rPr>
          <w:rFonts w:hAnsi="宋体" w:hint="eastAsia"/>
          <w:szCs w:val="21"/>
        </w:rPr>
        <w:t>（</w:t>
      </w:r>
      <w:r w:rsidRPr="007D1884">
        <w:rPr>
          <w:rFonts w:hAnsi="宋体" w:hint="eastAsia"/>
          <w:szCs w:val="21"/>
        </w:rPr>
        <w:t>2</w:t>
      </w:r>
      <w:r w:rsidRPr="007D1884">
        <w:rPr>
          <w:rFonts w:hAnsi="宋体" w:hint="eastAsia"/>
          <w:szCs w:val="21"/>
        </w:rPr>
        <w:t>分）</w:t>
      </w:r>
      <w:r w:rsidRPr="007D1884">
        <w:rPr>
          <w:szCs w:val="21"/>
        </w:rPr>
        <w:br/>
      </w:r>
      <w:r w:rsidRPr="007D1884">
        <w:rPr>
          <w:rFonts w:hint="eastAsia"/>
          <w:szCs w:val="21"/>
        </w:rPr>
        <w:t xml:space="preserve">　（</w:t>
      </w:r>
      <w:r w:rsidRPr="007D1884">
        <w:rPr>
          <w:rFonts w:hint="eastAsia"/>
          <w:szCs w:val="21"/>
        </w:rPr>
        <w:t>2</w:t>
      </w:r>
      <w:r w:rsidRPr="007D1884">
        <w:rPr>
          <w:rFonts w:hint="eastAsia"/>
          <w:szCs w:val="21"/>
        </w:rPr>
        <w:t>）</w:t>
      </w:r>
      <w:r w:rsidRPr="007D1884">
        <w:rPr>
          <w:szCs w:val="21"/>
        </w:rPr>
        <w:t>最喜欢娱乐节目比最喜欢戏曲节目的多</w:t>
      </w:r>
      <w:r w:rsidRPr="007D1884">
        <w:rPr>
          <w:rFonts w:hint="eastAsia"/>
          <w:szCs w:val="21"/>
        </w:rPr>
        <w:t>：</w:t>
      </w:r>
      <w:r w:rsidRPr="007D1884">
        <w:rPr>
          <w:position w:val="-24"/>
          <w:szCs w:val="21"/>
        </w:rPr>
        <w:object w:dxaOrig="1120" w:dyaOrig="620">
          <v:shape id="_x0000_i1048" type="#_x0000_t75" style="width:56.25pt;height:30.75pt" o:ole="">
            <v:imagedata r:id="rId88" o:title=""/>
          </v:shape>
          <o:OLEObject Type="Embed" ProgID="Equation.3" ShapeID="_x0000_i1048" DrawAspect="Content" ObjectID="_1345901254" r:id="rId89"/>
        </w:object>
      </w:r>
      <w:r w:rsidRPr="007D1884">
        <w:rPr>
          <w:rFonts w:hint="eastAsia"/>
          <w:szCs w:val="21"/>
        </w:rPr>
        <w:t>＝</w:t>
      </w:r>
      <w:r w:rsidRPr="007D1884">
        <w:rPr>
          <w:rFonts w:hint="eastAsia"/>
          <w:szCs w:val="21"/>
        </w:rPr>
        <w:t>750</w:t>
      </w:r>
      <w:r w:rsidRPr="007D1884">
        <w:rPr>
          <w:rFonts w:hint="eastAsia"/>
          <w:szCs w:val="21"/>
        </w:rPr>
        <w:t>（人）；</w:t>
      </w:r>
      <w:r w:rsidRPr="007D1884">
        <w:rPr>
          <w:rFonts w:hAnsi="宋体"/>
          <w:szCs w:val="21"/>
        </w:rPr>
        <w:t>…</w:t>
      </w:r>
      <w:r w:rsidRPr="007D1884">
        <w:rPr>
          <w:rFonts w:hAnsi="宋体" w:hint="eastAsia"/>
          <w:szCs w:val="21"/>
        </w:rPr>
        <w:t>（</w:t>
      </w:r>
      <w:r w:rsidRPr="007D1884">
        <w:rPr>
          <w:rFonts w:hAnsi="宋体" w:hint="eastAsia"/>
          <w:szCs w:val="21"/>
        </w:rPr>
        <w:t>4</w:t>
      </w:r>
      <w:r w:rsidRPr="007D1884">
        <w:rPr>
          <w:rFonts w:hAnsi="宋体" w:hint="eastAsia"/>
          <w:szCs w:val="21"/>
        </w:rPr>
        <w:t>分）</w:t>
      </w:r>
      <w:r w:rsidRPr="007D1884">
        <w:rPr>
          <w:szCs w:val="21"/>
        </w:rPr>
        <w:br/>
      </w:r>
      <w:r w:rsidRPr="007D1884">
        <w:rPr>
          <w:rFonts w:hint="eastAsia"/>
          <w:szCs w:val="21"/>
        </w:rPr>
        <w:t xml:space="preserve">　（</w:t>
      </w:r>
      <w:r w:rsidRPr="007D1884">
        <w:rPr>
          <w:rFonts w:hint="eastAsia"/>
          <w:szCs w:val="21"/>
        </w:rPr>
        <w:t>3</w:t>
      </w:r>
      <w:r w:rsidRPr="007D1884">
        <w:rPr>
          <w:rFonts w:hint="eastAsia"/>
          <w:szCs w:val="21"/>
        </w:rPr>
        <w:t>）</w:t>
      </w:r>
      <w:r w:rsidRPr="007D1884">
        <w:rPr>
          <w:szCs w:val="21"/>
        </w:rPr>
        <w:t>估计南充城区最喜欢体育节目的有</w:t>
      </w:r>
      <w:r w:rsidRPr="007D1884">
        <w:rPr>
          <w:rFonts w:hint="eastAsia"/>
          <w:szCs w:val="21"/>
        </w:rPr>
        <w:t>：</w:t>
      </w:r>
      <w:r w:rsidRPr="007D1884">
        <w:rPr>
          <w:position w:val="-6"/>
          <w:szCs w:val="21"/>
        </w:rPr>
        <w:object w:dxaOrig="1040" w:dyaOrig="279">
          <v:shape id="_x0000_i1049" type="#_x0000_t75" style="width:51.75pt;height:14.25pt" o:ole="">
            <v:imagedata r:id="rId90" o:title=""/>
          </v:shape>
          <o:OLEObject Type="Embed" ProgID="Equation.3" ShapeID="_x0000_i1049" DrawAspect="Content" ObjectID="_1345901255" r:id="rId91"/>
        </w:object>
      </w:r>
      <w:r w:rsidRPr="007D1884">
        <w:rPr>
          <w:rFonts w:hint="eastAsia"/>
          <w:szCs w:val="21"/>
        </w:rPr>
        <w:t>＝</w:t>
      </w:r>
      <w:r w:rsidRPr="007D1884">
        <w:rPr>
          <w:rFonts w:hint="eastAsia"/>
          <w:szCs w:val="21"/>
        </w:rPr>
        <w:t>25</w:t>
      </w:r>
      <w:r w:rsidRPr="007D1884">
        <w:rPr>
          <w:rFonts w:hint="eastAsia"/>
          <w:szCs w:val="21"/>
        </w:rPr>
        <w:t>（万人）．</w:t>
      </w:r>
      <w:r w:rsidRPr="007D1884">
        <w:rPr>
          <w:rFonts w:hAnsi="宋体" w:hint="eastAsia"/>
          <w:szCs w:val="21"/>
        </w:rPr>
        <w:t xml:space="preserve">　</w:t>
      </w:r>
      <w:r w:rsidRPr="007D1884">
        <w:rPr>
          <w:rFonts w:hAnsi="宋体"/>
          <w:szCs w:val="21"/>
        </w:rPr>
        <w:t>……</w:t>
      </w:r>
      <w:r w:rsidRPr="007D1884">
        <w:rPr>
          <w:rFonts w:hAnsi="宋体" w:hint="eastAsia"/>
          <w:szCs w:val="21"/>
        </w:rPr>
        <w:t>（</w:t>
      </w:r>
      <w:r w:rsidRPr="007D1884">
        <w:rPr>
          <w:rFonts w:hAnsi="宋体" w:hint="eastAsia"/>
          <w:szCs w:val="21"/>
        </w:rPr>
        <w:t>6</w:t>
      </w:r>
      <w:r w:rsidRPr="007D1884">
        <w:rPr>
          <w:rFonts w:hAnsi="宋体" w:hint="eastAsia"/>
          <w:szCs w:val="21"/>
        </w:rPr>
        <w:t>分）</w:t>
      </w:r>
    </w:p>
    <w:p w:rsidR="00D01853" w:rsidRPr="007D1884" w:rsidRDefault="00D01853" w:rsidP="00D01853">
      <w:pPr>
        <w:rPr>
          <w:rFonts w:hint="eastAsia"/>
          <w:szCs w:val="21"/>
        </w:rPr>
      </w:pPr>
      <w:r w:rsidRPr="007D1884">
        <w:rPr>
          <w:rFonts w:hint="eastAsia"/>
          <w:szCs w:val="21"/>
        </w:rPr>
        <w:t>答：</w:t>
      </w:r>
      <w:r w:rsidRPr="007D1884">
        <w:rPr>
          <w:rFonts w:hAnsi="宋体" w:hint="eastAsia"/>
          <w:szCs w:val="21"/>
        </w:rPr>
        <w:t>（</w:t>
      </w:r>
      <w:r w:rsidRPr="007D1884">
        <w:rPr>
          <w:rFonts w:hAnsi="宋体" w:hint="eastAsia"/>
          <w:szCs w:val="21"/>
        </w:rPr>
        <w:t>1</w:t>
      </w:r>
      <w:r w:rsidRPr="007D1884">
        <w:rPr>
          <w:rFonts w:hAnsi="宋体" w:hint="eastAsia"/>
          <w:szCs w:val="21"/>
        </w:rPr>
        <w:t>）</w:t>
      </w:r>
      <w:r w:rsidRPr="007D1884">
        <w:rPr>
          <w:szCs w:val="21"/>
        </w:rPr>
        <w:t>这次抽样调查</w:t>
      </w:r>
      <w:r w:rsidRPr="007D1884">
        <w:rPr>
          <w:rFonts w:hint="eastAsia"/>
          <w:szCs w:val="21"/>
        </w:rPr>
        <w:t>了</w:t>
      </w:r>
      <w:r w:rsidRPr="007D1884">
        <w:rPr>
          <w:rFonts w:hint="eastAsia"/>
          <w:szCs w:val="21"/>
        </w:rPr>
        <w:t>3000</w:t>
      </w:r>
      <w:r w:rsidRPr="007D1884">
        <w:rPr>
          <w:rFonts w:hint="eastAsia"/>
          <w:szCs w:val="21"/>
        </w:rPr>
        <w:t>人；（</w:t>
      </w:r>
      <w:r w:rsidRPr="007D1884">
        <w:rPr>
          <w:rFonts w:hint="eastAsia"/>
          <w:szCs w:val="21"/>
        </w:rPr>
        <w:t>2</w:t>
      </w:r>
      <w:r w:rsidRPr="007D1884">
        <w:rPr>
          <w:rFonts w:hint="eastAsia"/>
          <w:szCs w:val="21"/>
        </w:rPr>
        <w:t>）</w:t>
      </w:r>
      <w:r w:rsidRPr="007D1884">
        <w:rPr>
          <w:szCs w:val="21"/>
        </w:rPr>
        <w:t>最喜欢娱乐节目比最喜欢戏曲节目的多</w:t>
      </w:r>
      <w:r w:rsidRPr="007D1884">
        <w:rPr>
          <w:rFonts w:hint="eastAsia"/>
          <w:szCs w:val="21"/>
        </w:rPr>
        <w:t>750</w:t>
      </w:r>
      <w:r w:rsidRPr="007D1884">
        <w:rPr>
          <w:rFonts w:hint="eastAsia"/>
          <w:szCs w:val="21"/>
        </w:rPr>
        <w:t>人；（</w:t>
      </w:r>
      <w:r w:rsidRPr="007D1884">
        <w:rPr>
          <w:rFonts w:hint="eastAsia"/>
          <w:szCs w:val="21"/>
        </w:rPr>
        <w:t>3</w:t>
      </w:r>
      <w:r w:rsidRPr="007D1884">
        <w:rPr>
          <w:rFonts w:hint="eastAsia"/>
          <w:szCs w:val="21"/>
        </w:rPr>
        <w:t>）</w:t>
      </w:r>
      <w:r w:rsidRPr="007D1884">
        <w:rPr>
          <w:szCs w:val="21"/>
        </w:rPr>
        <w:t>估计南充城区最喜欢体育节目的有</w:t>
      </w:r>
      <w:r w:rsidRPr="007D1884">
        <w:rPr>
          <w:rFonts w:hint="eastAsia"/>
          <w:szCs w:val="21"/>
        </w:rPr>
        <w:t>25</w:t>
      </w:r>
      <w:r w:rsidRPr="007D1884">
        <w:rPr>
          <w:rFonts w:hint="eastAsia"/>
          <w:szCs w:val="21"/>
        </w:rPr>
        <w:t>万人</w:t>
      </w:r>
    </w:p>
    <w:p w:rsidR="00D01853" w:rsidRPr="007D1884" w:rsidRDefault="00D01853" w:rsidP="00D01853">
      <w:pPr>
        <w:rPr>
          <w:rFonts w:hint="eastAsia"/>
          <w:szCs w:val="21"/>
        </w:rPr>
      </w:pPr>
      <w:r w:rsidRPr="007D1884">
        <w:rPr>
          <w:rFonts w:ascii="宋体" w:hAnsi="宋体" w:hint="eastAsia"/>
          <w:b/>
          <w:szCs w:val="21"/>
        </w:rPr>
        <w:t>29．</w:t>
      </w:r>
      <w:r w:rsidRPr="007D1884">
        <w:rPr>
          <w:rFonts w:hint="eastAsia"/>
          <w:b/>
          <w:szCs w:val="21"/>
        </w:rPr>
        <w:t>（</w:t>
      </w:r>
      <w:r w:rsidRPr="007D1884">
        <w:rPr>
          <w:rFonts w:hint="eastAsia"/>
          <w:b/>
          <w:szCs w:val="21"/>
        </w:rPr>
        <w:t xml:space="preserve">2010 </w:t>
      </w:r>
      <w:r w:rsidRPr="007D1884">
        <w:rPr>
          <w:rFonts w:hint="eastAsia"/>
          <w:b/>
          <w:szCs w:val="21"/>
        </w:rPr>
        <w:t>浙江衢州）</w:t>
      </w:r>
      <w:r w:rsidRPr="007D1884">
        <w:rPr>
          <w:rFonts w:hint="eastAsia"/>
          <w:szCs w:val="21"/>
        </w:rPr>
        <w:t>(</w:t>
      </w:r>
      <w:r w:rsidRPr="007D1884">
        <w:rPr>
          <w:rFonts w:hint="eastAsia"/>
          <w:szCs w:val="21"/>
        </w:rPr>
        <w:t>本题</w:t>
      </w:r>
      <w:r w:rsidRPr="007D1884">
        <w:rPr>
          <w:rFonts w:hint="eastAsia"/>
          <w:szCs w:val="21"/>
        </w:rPr>
        <w:t>8</w:t>
      </w:r>
      <w:r w:rsidRPr="007D1884">
        <w:rPr>
          <w:rFonts w:hint="eastAsia"/>
          <w:szCs w:val="21"/>
        </w:rPr>
        <w:t>分</w:t>
      </w:r>
      <w:r w:rsidRPr="007D1884">
        <w:rPr>
          <w:rFonts w:hint="eastAsia"/>
          <w:szCs w:val="21"/>
        </w:rPr>
        <w:t>)</w:t>
      </w:r>
      <w:smartTag w:uri="urn:schemas-microsoft-com:office:smarttags" w:element="PersonName">
        <w:smartTagPr>
          <w:attr w:name="ProductID" w:val="黄"/>
        </w:smartTagPr>
        <w:r w:rsidRPr="007D1884">
          <w:rPr>
            <w:rFonts w:hint="eastAsia"/>
            <w:szCs w:val="21"/>
          </w:rPr>
          <w:t>黄</w:t>
        </w:r>
      </w:smartTag>
      <w:r w:rsidRPr="007D1884">
        <w:rPr>
          <w:rFonts w:hint="eastAsia"/>
          <w:szCs w:val="21"/>
        </w:rPr>
        <w:t>老师退休在家，为选择一个合适的时间</w:t>
      </w:r>
      <w:r w:rsidRPr="007D1884">
        <w:rPr>
          <w:rFonts w:ascii="宋体" w:hAnsi="宋体" w:cs="宋体" w:hint="eastAsia"/>
          <w:kern w:val="0"/>
          <w:szCs w:val="21"/>
        </w:rPr>
        <w:t>参观</w:t>
      </w:r>
      <w:r w:rsidRPr="007D1884">
        <w:rPr>
          <w:rFonts w:hint="eastAsia"/>
          <w:szCs w:val="21"/>
        </w:rPr>
        <w:t>2010</w:t>
      </w:r>
      <w:r w:rsidRPr="007D1884">
        <w:rPr>
          <w:rFonts w:hint="eastAsia"/>
          <w:szCs w:val="21"/>
        </w:rPr>
        <w:t>年上海</w:t>
      </w:r>
    </w:p>
    <w:p w:rsidR="00D01853" w:rsidRPr="007D1884" w:rsidRDefault="00D01853" w:rsidP="00D01853">
      <w:pPr>
        <w:ind w:leftChars="200" w:left="420"/>
        <w:rPr>
          <w:rFonts w:ascii="宋体" w:hAnsi="宋体" w:cs="宋体" w:hint="eastAsia"/>
          <w:kern w:val="0"/>
          <w:szCs w:val="21"/>
        </w:rPr>
      </w:pPr>
      <w:r w:rsidRPr="007D1884">
        <w:rPr>
          <w:rFonts w:hint="eastAsia"/>
          <w:szCs w:val="21"/>
        </w:rPr>
        <w:t>世博会</w:t>
      </w:r>
      <w:r w:rsidRPr="007D1884">
        <w:rPr>
          <w:rFonts w:ascii="宋体" w:hAnsi="宋体" w:cs="宋体" w:hint="eastAsia"/>
          <w:kern w:val="0"/>
          <w:szCs w:val="21"/>
        </w:rPr>
        <w:t>，</w:t>
      </w:r>
      <w:r w:rsidRPr="007D1884">
        <w:rPr>
          <w:rFonts w:hint="eastAsia"/>
          <w:szCs w:val="21"/>
        </w:rPr>
        <w:t>他</w:t>
      </w:r>
      <w:r w:rsidRPr="007D1884">
        <w:rPr>
          <w:rFonts w:ascii="宋体" w:hAnsi="宋体" w:cs="宋体" w:hint="eastAsia"/>
          <w:kern w:val="0"/>
          <w:szCs w:val="21"/>
        </w:rPr>
        <w:t>查阅了</w:t>
      </w:r>
      <w:smartTag w:uri="urn:schemas-microsoft-com:office:smarttags" w:element="chsdate">
        <w:smartTagPr>
          <w:attr w:name="IsROCDate" w:val="False"/>
          <w:attr w:name="IsLunarDate" w:val="False"/>
          <w:attr w:name="Day" w:val="10"/>
          <w:attr w:name="Month" w:val="5"/>
          <w:attr w:name="Year" w:val="2010"/>
        </w:smartTagPr>
        <w:r w:rsidRPr="007D1884">
          <w:rPr>
            <w:rFonts w:hint="eastAsia"/>
            <w:szCs w:val="21"/>
          </w:rPr>
          <w:t>5</w:t>
        </w:r>
        <w:r w:rsidRPr="007D1884">
          <w:rPr>
            <w:rFonts w:hint="eastAsia"/>
            <w:szCs w:val="21"/>
          </w:rPr>
          <w:t>月</w:t>
        </w:r>
        <w:r w:rsidRPr="007D1884">
          <w:rPr>
            <w:rFonts w:hint="eastAsia"/>
            <w:szCs w:val="21"/>
          </w:rPr>
          <w:t>10</w:t>
        </w:r>
        <w:r w:rsidRPr="007D1884">
          <w:rPr>
            <w:rFonts w:hint="eastAsia"/>
            <w:szCs w:val="21"/>
          </w:rPr>
          <w:t>日</w:t>
        </w:r>
      </w:smartTag>
      <w:r w:rsidRPr="007D1884">
        <w:rPr>
          <w:rFonts w:hint="eastAsia"/>
          <w:szCs w:val="21"/>
        </w:rPr>
        <w:t>至</w:t>
      </w:r>
      <w:r w:rsidRPr="007D1884">
        <w:rPr>
          <w:rFonts w:hint="eastAsia"/>
          <w:szCs w:val="21"/>
        </w:rPr>
        <w:t>16</w:t>
      </w:r>
      <w:r w:rsidRPr="007D1884">
        <w:rPr>
          <w:rFonts w:hint="eastAsia"/>
          <w:szCs w:val="21"/>
        </w:rPr>
        <w:t>日</w:t>
      </w:r>
      <w:r w:rsidRPr="007D1884">
        <w:rPr>
          <w:rFonts w:hint="eastAsia"/>
          <w:szCs w:val="21"/>
        </w:rPr>
        <w:t>(</w:t>
      </w:r>
      <w:r w:rsidRPr="007D1884">
        <w:rPr>
          <w:rFonts w:hint="eastAsia"/>
          <w:szCs w:val="21"/>
        </w:rPr>
        <w:t>星期一至星期日</w:t>
      </w:r>
      <w:r w:rsidRPr="007D1884">
        <w:rPr>
          <w:rFonts w:hint="eastAsia"/>
          <w:szCs w:val="21"/>
        </w:rPr>
        <w:t>)</w:t>
      </w:r>
      <w:r w:rsidRPr="007D1884">
        <w:rPr>
          <w:rFonts w:ascii="宋体" w:hAnsi="宋体" w:cs="宋体" w:hint="eastAsia"/>
          <w:kern w:val="0"/>
          <w:szCs w:val="21"/>
        </w:rPr>
        <w:t>每天的参观人数，得到图</w:t>
      </w:r>
      <w:r w:rsidRPr="007D1884">
        <w:rPr>
          <w:kern w:val="0"/>
          <w:szCs w:val="21"/>
        </w:rPr>
        <w:t>1</w:t>
      </w:r>
      <w:r w:rsidRPr="007D1884">
        <w:rPr>
          <w:rFonts w:hAnsi="宋体"/>
          <w:kern w:val="0"/>
          <w:szCs w:val="21"/>
        </w:rPr>
        <w:t>、图</w:t>
      </w:r>
      <w:r w:rsidRPr="007D1884">
        <w:rPr>
          <w:kern w:val="0"/>
          <w:szCs w:val="21"/>
        </w:rPr>
        <w:t>2</w:t>
      </w:r>
      <w:r w:rsidRPr="007D1884">
        <w:rPr>
          <w:rFonts w:hAnsi="宋体"/>
          <w:kern w:val="0"/>
          <w:szCs w:val="21"/>
        </w:rPr>
        <w:t>所</w:t>
      </w:r>
      <w:r w:rsidRPr="007D1884">
        <w:rPr>
          <w:rFonts w:ascii="宋体" w:hAnsi="宋体" w:cs="宋体" w:hint="eastAsia"/>
          <w:kern w:val="0"/>
          <w:szCs w:val="21"/>
        </w:rPr>
        <w:t>示的统计图，其中</w:t>
      </w:r>
      <w:r w:rsidRPr="007D1884">
        <w:rPr>
          <w:rFonts w:hint="eastAsia"/>
          <w:szCs w:val="21"/>
        </w:rPr>
        <w:t>图</w:t>
      </w:r>
      <w:r w:rsidRPr="007D1884">
        <w:rPr>
          <w:rFonts w:hint="eastAsia"/>
          <w:szCs w:val="21"/>
        </w:rPr>
        <w:t>1</w:t>
      </w:r>
      <w:r w:rsidRPr="007D1884">
        <w:rPr>
          <w:rFonts w:hint="eastAsia"/>
          <w:szCs w:val="21"/>
        </w:rPr>
        <w:t>是每天参观人数的统计图，图</w:t>
      </w:r>
      <w:r w:rsidRPr="007D1884">
        <w:rPr>
          <w:rFonts w:hint="eastAsia"/>
          <w:szCs w:val="21"/>
        </w:rPr>
        <w:t>2</w:t>
      </w:r>
      <w:r w:rsidRPr="007D1884">
        <w:rPr>
          <w:rFonts w:hint="eastAsia"/>
          <w:szCs w:val="21"/>
        </w:rPr>
        <w:t>是</w:t>
      </w:r>
      <w:smartTag w:uri="urn:schemas-microsoft-com:office:smarttags" w:element="chsdate">
        <w:smartTagPr>
          <w:attr w:name="IsROCDate" w:val="False"/>
          <w:attr w:name="IsLunarDate" w:val="False"/>
          <w:attr w:name="Day" w:val="15"/>
          <w:attr w:name="Month" w:val="5"/>
          <w:attr w:name="Year" w:val="2010"/>
        </w:smartTagPr>
        <w:r w:rsidRPr="007D1884">
          <w:rPr>
            <w:rFonts w:hint="eastAsia"/>
            <w:szCs w:val="21"/>
          </w:rPr>
          <w:t>5</w:t>
        </w:r>
        <w:r w:rsidRPr="007D1884">
          <w:rPr>
            <w:rFonts w:hint="eastAsia"/>
            <w:szCs w:val="21"/>
          </w:rPr>
          <w:t>月</w:t>
        </w:r>
        <w:r w:rsidRPr="007D1884">
          <w:rPr>
            <w:rFonts w:hint="eastAsia"/>
            <w:szCs w:val="21"/>
          </w:rPr>
          <w:t>15</w:t>
        </w:r>
        <w:r w:rsidRPr="007D1884">
          <w:rPr>
            <w:rFonts w:hint="eastAsia"/>
            <w:szCs w:val="21"/>
          </w:rPr>
          <w:t>日</w:t>
        </w:r>
      </w:smartTag>
      <w:r w:rsidRPr="007D1884">
        <w:rPr>
          <w:rFonts w:hint="eastAsia"/>
          <w:szCs w:val="21"/>
        </w:rPr>
        <w:t>(</w:t>
      </w:r>
      <w:r w:rsidRPr="007D1884">
        <w:rPr>
          <w:rFonts w:hint="eastAsia"/>
          <w:szCs w:val="21"/>
        </w:rPr>
        <w:t>星期六</w:t>
      </w:r>
      <w:r w:rsidRPr="007D1884">
        <w:rPr>
          <w:rFonts w:hint="eastAsia"/>
          <w:szCs w:val="21"/>
        </w:rPr>
        <w:t>)</w:t>
      </w:r>
      <w:r w:rsidRPr="007D1884">
        <w:rPr>
          <w:rFonts w:hint="eastAsia"/>
          <w:szCs w:val="21"/>
        </w:rPr>
        <w:t>这一天上午、中午、下午和晚上四个时间段参观人数的扇形统计图．请你根据统计图</w:t>
      </w:r>
      <w:r w:rsidRPr="007D1884">
        <w:rPr>
          <w:rFonts w:ascii="宋体" w:hAnsi="宋体" w:hint="eastAsia"/>
          <w:szCs w:val="21"/>
        </w:rPr>
        <w:t>解答下面的问题：</w:t>
      </w:r>
    </w:p>
    <w:p w:rsidR="00D01853" w:rsidRPr="007D1884" w:rsidRDefault="00D01853" w:rsidP="00D01853">
      <w:pPr>
        <w:ind w:leftChars="200" w:left="840" w:hangingChars="200" w:hanging="420"/>
        <w:rPr>
          <w:rFonts w:hint="eastAsia"/>
          <w:szCs w:val="21"/>
        </w:rPr>
      </w:pPr>
      <w:r w:rsidRPr="007D1884">
        <w:rPr>
          <w:rFonts w:hint="eastAsia"/>
          <w:szCs w:val="21"/>
        </w:rPr>
        <w:t>(1)</w:t>
      </w:r>
      <w:r w:rsidRPr="007D1884">
        <w:rPr>
          <w:rFonts w:hint="eastAsia"/>
          <w:szCs w:val="21"/>
        </w:rPr>
        <w:t xml:space="preserve">　</w:t>
      </w:r>
      <w:smartTag w:uri="urn:schemas-microsoft-com:office:smarttags" w:element="chsdate">
        <w:smartTagPr>
          <w:attr w:name="IsROCDate" w:val="False"/>
          <w:attr w:name="IsLunarDate" w:val="False"/>
          <w:attr w:name="Day" w:val="10"/>
          <w:attr w:name="Month" w:val="5"/>
          <w:attr w:name="Year" w:val="2010"/>
        </w:smartTagPr>
        <w:r w:rsidRPr="007D1884">
          <w:rPr>
            <w:rFonts w:hint="eastAsia"/>
            <w:szCs w:val="21"/>
          </w:rPr>
          <w:t>5</w:t>
        </w:r>
        <w:r w:rsidRPr="007D1884">
          <w:rPr>
            <w:rFonts w:hint="eastAsia"/>
            <w:szCs w:val="21"/>
          </w:rPr>
          <w:t>月</w:t>
        </w:r>
        <w:r w:rsidRPr="007D1884">
          <w:rPr>
            <w:rFonts w:hint="eastAsia"/>
            <w:szCs w:val="21"/>
          </w:rPr>
          <w:t>10</w:t>
        </w:r>
        <w:r w:rsidRPr="007D1884">
          <w:rPr>
            <w:rFonts w:hint="eastAsia"/>
            <w:szCs w:val="21"/>
          </w:rPr>
          <w:t>日</w:t>
        </w:r>
      </w:smartTag>
      <w:r w:rsidRPr="007D1884">
        <w:rPr>
          <w:rFonts w:hint="eastAsia"/>
          <w:szCs w:val="21"/>
        </w:rPr>
        <w:t>至</w:t>
      </w:r>
      <w:r w:rsidRPr="007D1884">
        <w:rPr>
          <w:rFonts w:hint="eastAsia"/>
          <w:szCs w:val="21"/>
        </w:rPr>
        <w:t>16</w:t>
      </w:r>
      <w:r w:rsidRPr="007D1884">
        <w:rPr>
          <w:rFonts w:hint="eastAsia"/>
          <w:szCs w:val="21"/>
        </w:rPr>
        <w:t>日这一周中，参观人数最多的是哪一天？有多少人？参观人数最少的又是哪一天？有多少人？</w:t>
      </w:r>
    </w:p>
    <w:p w:rsidR="00D01853" w:rsidRPr="007D1884" w:rsidRDefault="00D01853" w:rsidP="00D01853">
      <w:pPr>
        <w:ind w:leftChars="200" w:left="840" w:hangingChars="200" w:hanging="420"/>
        <w:rPr>
          <w:rFonts w:hint="eastAsia"/>
          <w:szCs w:val="21"/>
        </w:rPr>
      </w:pPr>
      <w:r w:rsidRPr="007D1884">
        <w:rPr>
          <w:rFonts w:hint="eastAsia"/>
          <w:noProof/>
          <w:szCs w:val="21"/>
        </w:rPr>
        <w:pict>
          <v:group id="_x0000_s2455" href="http://www.gzsxw.net/" style="position:absolute;left:0;text-align:left;margin-left:135pt;margin-top:21.05pt;width:298.5pt;height:142.75pt;z-index:251669504" coordorigin="4500,10020" coordsize="5970,2855" o:button="t">
            <v:shape id="_x0000_s2456" type="#_x0000_t202" style="position:absolute;left:7340;top:12563;width:900;height:312" filled="f" stroked="f">
              <v:textbox style="mso-next-textbox:#_x0000_s2456" inset="0,0,0,0">
                <w:txbxContent>
                  <w:p w:rsidR="00D01853" w:rsidRPr="00647900" w:rsidRDefault="00D01853" w:rsidP="00D01853">
                    <w:pPr>
                      <w:rPr>
                        <w:rFonts w:hint="eastAsia"/>
                        <w:sz w:val="18"/>
                        <w:szCs w:val="18"/>
                      </w:rPr>
                    </w:pPr>
                  </w:p>
                </w:txbxContent>
              </v:textbox>
            </v:shape>
            <v:shape id="_x0000_s2457" type="#_x0000_t202" style="position:absolute;left:6240;top:12283;width:420;height:312" filled="f" stroked="f">
              <v:textbox style="mso-next-textbox:#_x0000_s2457" inset="0,0,0,0">
                <w:txbxContent>
                  <w:p w:rsidR="00D01853" w:rsidRDefault="00D01853" w:rsidP="00D01853">
                    <w:pPr>
                      <w:rPr>
                        <w:rFonts w:hint="eastAsia"/>
                        <w:sz w:val="15"/>
                      </w:rPr>
                    </w:pPr>
                    <w:r>
                      <w:rPr>
                        <w:rFonts w:hint="eastAsia"/>
                        <w:sz w:val="15"/>
                      </w:rPr>
                      <w:t>(</w:t>
                    </w:r>
                    <w:r>
                      <w:rPr>
                        <w:rFonts w:hint="eastAsia"/>
                        <w:sz w:val="15"/>
                      </w:rPr>
                      <w:t>图</w:t>
                    </w:r>
                    <w:r>
                      <w:rPr>
                        <w:rFonts w:hint="eastAsia"/>
                        <w:sz w:val="15"/>
                      </w:rPr>
                      <w:t>1)</w:t>
                    </w:r>
                  </w:p>
                </w:txbxContent>
              </v:textbox>
            </v:shape>
            <v:line id="_x0000_s2458" style="position:absolute" from="4780,12081" to="8182,12081">
              <v:stroke endarrow="classic" endarrowwidth="narrow"/>
            </v:line>
            <v:line id="_x0000_s2459" style="position:absolute;flip:y" from="4780,10375" to="4780,12091">
              <v:stroke endarrow="classic" endarrowwidth="narrow"/>
            </v:line>
            <v:line id="_x0000_s2460" style="position:absolute" from="4780,10667" to="7840,10667" strokeweight=".25pt">
              <v:stroke dashstyle="1 1" endcap="round"/>
            </v:line>
            <v:line id="_x0000_s2461" style="position:absolute" from="4780,10847" to="7840,10847" strokeweight=".25pt">
              <v:stroke dashstyle="1 1" endcap="round"/>
            </v:line>
            <v:line id="_x0000_s2462" style="position:absolute" from="4780,11019" to="7840,11019" strokeweight=".25pt">
              <v:stroke dashstyle="1 1" endcap="round"/>
            </v:line>
            <v:line id="_x0000_s2463" style="position:absolute" from="4790,11201" to="7850,11201" strokeweight=".25pt">
              <v:stroke dashstyle="1 1" endcap="round"/>
            </v:line>
            <v:line id="_x0000_s2464" style="position:absolute" from="4780,11387" to="7840,11387" strokeweight=".25pt">
              <v:stroke dashstyle="1 1" endcap="round"/>
            </v:line>
            <v:line id="_x0000_s2465" style="position:absolute" from="4780,11543" to="7840,11543" strokeweight=".25pt">
              <v:stroke dashstyle="1 1" endcap="round"/>
            </v:line>
            <v:line id="_x0000_s2466" style="position:absolute" from="4780,11719" to="7840,11719" strokeweight=".25pt">
              <v:stroke dashstyle="1 1" endcap="round"/>
            </v:line>
            <v:line id="_x0000_s2467" style="position:absolute" from="4790,11905" to="7850,11905" strokeweight=".25pt">
              <v:stroke dashstyle="1 1" endcap="round"/>
            </v:line>
            <v:rect id="_x0000_s2468" style="position:absolute;left:4890;top:11507;width:215;height:578" fillcolor="silver"/>
            <v:rect id="_x0000_s2469" style="position:absolute;left:5340;top:11437;width:215;height:652" fillcolor="silver"/>
            <v:rect id="_x0000_s2470" style="position:absolute;left:5788;top:11437;width:215;height:652" fillcolor="silver"/>
            <v:rect id="_x0000_s2471" style="position:absolute;left:6225;top:11304;width:215;height:777" fillcolor="silver"/>
            <v:rect id="_x0000_s2472" style="position:absolute;left:6665;top:11237;width:215;height:850" fillcolor="silver"/>
            <v:rect id="_x0000_s2473" style="position:absolute;left:7562;top:11231;width:215;height:850" fillcolor="silver"/>
            <v:rect id="_x0000_s2474" style="position:absolute;left:7115;top:10873;width:215;height:1213" fillcolor="silver"/>
            <v:line id="_x0000_s2475" style="position:absolute" from="7840,10667" to="7840,12071" strokeweight=".25pt">
              <v:stroke dashstyle="1 1" endcap="round"/>
            </v:line>
            <v:shape id="_x0000_s2476" type="#_x0000_t202" style="position:absolute;left:5380;top:12091;width:260;height:312" filled="f" stroked="f">
              <v:textbox style="mso-next-textbox:#_x0000_s2476" inset="0,0,0,0">
                <w:txbxContent>
                  <w:p w:rsidR="00D01853" w:rsidRDefault="00D01853" w:rsidP="00D01853">
                    <w:pPr>
                      <w:rPr>
                        <w:rFonts w:hint="eastAsia"/>
                        <w:spacing w:val="-20"/>
                        <w:sz w:val="15"/>
                      </w:rPr>
                    </w:pPr>
                    <w:r>
                      <w:rPr>
                        <w:rFonts w:hint="eastAsia"/>
                        <w:spacing w:val="-20"/>
                        <w:sz w:val="15"/>
                      </w:rPr>
                      <w:t>二</w:t>
                    </w:r>
                  </w:p>
                </w:txbxContent>
              </v:textbox>
            </v:shape>
            <v:shape id="_x0000_s2477" type="#_x0000_t202" style="position:absolute;left:5830;top:12079;width:240;height:312" filled="f" stroked="f">
              <v:textbox style="mso-next-textbox:#_x0000_s2477" inset="0,0,0,0">
                <w:txbxContent>
                  <w:p w:rsidR="00D01853" w:rsidRDefault="00D01853" w:rsidP="00D01853">
                    <w:pPr>
                      <w:rPr>
                        <w:rFonts w:hint="eastAsia"/>
                        <w:spacing w:val="-20"/>
                        <w:sz w:val="15"/>
                      </w:rPr>
                    </w:pPr>
                    <w:r>
                      <w:rPr>
                        <w:rFonts w:hint="eastAsia"/>
                        <w:spacing w:val="-20"/>
                        <w:sz w:val="15"/>
                      </w:rPr>
                      <w:t>三</w:t>
                    </w:r>
                  </w:p>
                </w:txbxContent>
              </v:textbox>
            </v:shape>
            <v:shape id="_x0000_s2478" type="#_x0000_t202" style="position:absolute;left:6270;top:12081;width:179;height:312" filled="f" stroked="f">
              <v:textbox style="mso-next-textbox:#_x0000_s2478" inset="0,0,0,0">
                <w:txbxContent>
                  <w:p w:rsidR="00D01853" w:rsidRDefault="00D01853" w:rsidP="00D01853">
                    <w:pPr>
                      <w:rPr>
                        <w:rFonts w:hint="eastAsia"/>
                        <w:spacing w:val="-20"/>
                        <w:sz w:val="15"/>
                      </w:rPr>
                    </w:pPr>
                    <w:r>
                      <w:rPr>
                        <w:rFonts w:hint="eastAsia"/>
                        <w:spacing w:val="-20"/>
                        <w:sz w:val="15"/>
                      </w:rPr>
                      <w:t>四</w:t>
                    </w:r>
                  </w:p>
                </w:txbxContent>
              </v:textbox>
            </v:shape>
            <v:shape id="_x0000_s2479" type="#_x0000_t202" style="position:absolute;left:6710;top:12077;width:200;height:312" filled="f" stroked="f">
              <v:textbox style="mso-next-textbox:#_x0000_s2479" inset="0,0,0,0">
                <w:txbxContent>
                  <w:p w:rsidR="00D01853" w:rsidRDefault="00D01853" w:rsidP="00D01853">
                    <w:pPr>
                      <w:rPr>
                        <w:rFonts w:hint="eastAsia"/>
                        <w:spacing w:val="-20"/>
                        <w:sz w:val="15"/>
                      </w:rPr>
                    </w:pPr>
                    <w:r>
                      <w:rPr>
                        <w:rFonts w:hint="eastAsia"/>
                        <w:spacing w:val="-20"/>
                        <w:sz w:val="15"/>
                      </w:rPr>
                      <w:t>五</w:t>
                    </w:r>
                  </w:p>
                </w:txbxContent>
              </v:textbox>
            </v:shape>
            <v:shape id="_x0000_s2480" type="#_x0000_t202" style="position:absolute;left:7160;top:12091;width:179;height:312" filled="f" stroked="f">
              <v:textbox style="mso-next-textbox:#_x0000_s2480" inset="0,0,0,0">
                <w:txbxContent>
                  <w:p w:rsidR="00D01853" w:rsidRDefault="00D01853" w:rsidP="00D01853">
                    <w:pPr>
                      <w:rPr>
                        <w:rFonts w:hint="eastAsia"/>
                        <w:spacing w:val="-20"/>
                        <w:sz w:val="15"/>
                      </w:rPr>
                    </w:pPr>
                    <w:r>
                      <w:rPr>
                        <w:rFonts w:hint="eastAsia"/>
                        <w:spacing w:val="-20"/>
                        <w:sz w:val="15"/>
                      </w:rPr>
                      <w:t>六</w:t>
                    </w:r>
                  </w:p>
                </w:txbxContent>
              </v:textbox>
            </v:shape>
            <v:shape id="_x0000_s2481" type="#_x0000_t202" style="position:absolute;left:7590;top:12091;width:200;height:312" filled="f" stroked="f">
              <v:textbox style="mso-next-textbox:#_x0000_s2481" inset="0,0,0,0">
                <w:txbxContent>
                  <w:p w:rsidR="00D01853" w:rsidRDefault="00D01853" w:rsidP="00D01853">
                    <w:pPr>
                      <w:rPr>
                        <w:rFonts w:hint="eastAsia"/>
                        <w:spacing w:val="-20"/>
                        <w:sz w:val="15"/>
                      </w:rPr>
                    </w:pPr>
                    <w:r>
                      <w:rPr>
                        <w:rFonts w:hint="eastAsia"/>
                        <w:spacing w:val="-20"/>
                        <w:sz w:val="15"/>
                      </w:rPr>
                      <w:t>日</w:t>
                    </w:r>
                  </w:p>
                </w:txbxContent>
              </v:textbox>
            </v:shape>
            <v:shape id="_x0000_s2482" type="#_x0000_t202" style="position:absolute;left:4950;top:12087;width:180;height:312" filled="f" stroked="f">
              <v:textbox style="mso-next-textbox:#_x0000_s2482" inset="0,0,0,0">
                <w:txbxContent>
                  <w:p w:rsidR="00D01853" w:rsidRDefault="00D01853" w:rsidP="00D01853">
                    <w:pPr>
                      <w:rPr>
                        <w:rFonts w:hint="eastAsia"/>
                        <w:spacing w:val="-20"/>
                        <w:sz w:val="15"/>
                      </w:rPr>
                    </w:pPr>
                    <w:r>
                      <w:rPr>
                        <w:rFonts w:hint="eastAsia"/>
                        <w:spacing w:val="-20"/>
                        <w:sz w:val="15"/>
                      </w:rPr>
                      <w:t>一</w:t>
                    </w:r>
                  </w:p>
                </w:txbxContent>
              </v:textbox>
            </v:shape>
            <v:shape id="_x0000_s2483" type="#_x0000_t202" style="position:absolute;left:4590;top:10531;width:180;height:312" filled="f" stroked="f">
              <v:textbox style="mso-next-textbox:#_x0000_s2483" inset="0,0,0,0">
                <w:txbxContent>
                  <w:p w:rsidR="00D01853" w:rsidRDefault="00D01853" w:rsidP="00D01853">
                    <w:pPr>
                      <w:rPr>
                        <w:rFonts w:hint="eastAsia"/>
                        <w:spacing w:val="-20"/>
                        <w:sz w:val="15"/>
                      </w:rPr>
                    </w:pPr>
                    <w:r>
                      <w:rPr>
                        <w:rFonts w:hint="eastAsia"/>
                        <w:spacing w:val="-20"/>
                        <w:sz w:val="15"/>
                      </w:rPr>
                      <w:t>40</w:t>
                    </w:r>
                  </w:p>
                </w:txbxContent>
              </v:textbox>
            </v:shape>
            <v:shape id="_x0000_s2484" type="#_x0000_t202" style="position:absolute;left:4600;top:10893;width:180;height:312" filled="f" stroked="f">
              <v:textbox style="mso-next-textbox:#_x0000_s2484" inset="0,0,0,0">
                <w:txbxContent>
                  <w:p w:rsidR="00D01853" w:rsidRDefault="00D01853" w:rsidP="00D01853">
                    <w:pPr>
                      <w:rPr>
                        <w:rFonts w:hint="eastAsia"/>
                        <w:spacing w:val="-20"/>
                        <w:sz w:val="15"/>
                      </w:rPr>
                    </w:pPr>
                    <w:r>
                      <w:rPr>
                        <w:rFonts w:hint="eastAsia"/>
                        <w:spacing w:val="-20"/>
                        <w:sz w:val="15"/>
                      </w:rPr>
                      <w:t>30</w:t>
                    </w:r>
                  </w:p>
                </w:txbxContent>
              </v:textbox>
            </v:shape>
            <v:shape id="_x0000_s2485" type="#_x0000_t202" style="position:absolute;left:4600;top:11255;width:180;height:312" filled="f" stroked="f">
              <v:textbox style="mso-next-textbox:#_x0000_s2485" inset="0,0,0,0">
                <w:txbxContent>
                  <w:p w:rsidR="00D01853" w:rsidRDefault="00D01853" w:rsidP="00D01853">
                    <w:pPr>
                      <w:rPr>
                        <w:rFonts w:hint="eastAsia"/>
                        <w:spacing w:val="-20"/>
                        <w:sz w:val="15"/>
                      </w:rPr>
                    </w:pPr>
                    <w:r>
                      <w:rPr>
                        <w:rFonts w:hint="eastAsia"/>
                        <w:spacing w:val="-20"/>
                        <w:sz w:val="15"/>
                      </w:rPr>
                      <w:t>20</w:t>
                    </w:r>
                  </w:p>
                </w:txbxContent>
              </v:textbox>
            </v:shape>
            <v:shape id="_x0000_s2486" type="#_x0000_t202" style="position:absolute;left:4590;top:11583;width:180;height:312" filled="f" stroked="f">
              <v:textbox style="mso-next-textbox:#_x0000_s2486" inset="0,0,0,0">
                <w:txbxContent>
                  <w:p w:rsidR="00D01853" w:rsidRDefault="00D01853" w:rsidP="00D01853">
                    <w:pPr>
                      <w:rPr>
                        <w:rFonts w:hint="eastAsia"/>
                        <w:spacing w:val="-20"/>
                        <w:sz w:val="15"/>
                      </w:rPr>
                    </w:pPr>
                    <w:r>
                      <w:rPr>
                        <w:rFonts w:hint="eastAsia"/>
                        <w:spacing w:val="-20"/>
                        <w:sz w:val="15"/>
                      </w:rPr>
                      <w:t>10</w:t>
                    </w:r>
                  </w:p>
                </w:txbxContent>
              </v:textbox>
            </v:shape>
            <v:shape id="_x0000_s2487" type="#_x0000_t202" style="position:absolute;left:4590;top:11955;width:180;height:312" filled="f" stroked="f">
              <v:textbox style="mso-next-textbox:#_x0000_s2487" inset="0,0,0,0">
                <w:txbxContent>
                  <w:p w:rsidR="00D01853" w:rsidRDefault="00D01853" w:rsidP="00D01853">
                    <w:pPr>
                      <w:rPr>
                        <w:rFonts w:hint="eastAsia"/>
                        <w:spacing w:val="-20"/>
                        <w:sz w:val="15"/>
                      </w:rPr>
                    </w:pPr>
                    <w:r>
                      <w:rPr>
                        <w:rFonts w:hint="eastAsia"/>
                        <w:spacing w:val="-20"/>
                        <w:sz w:val="15"/>
                      </w:rPr>
                      <w:t>0</w:t>
                    </w:r>
                  </w:p>
                </w:txbxContent>
              </v:textbox>
            </v:shape>
            <v:shape id="_x0000_s2488" type="#_x0000_t202" style="position:absolute;left:7910;top:12101;width:360;height:312" filled="f" stroked="f">
              <v:textbox style="mso-next-textbox:#_x0000_s2488" inset="0,0,0,0">
                <w:txbxContent>
                  <w:p w:rsidR="00D01853" w:rsidRDefault="00D01853" w:rsidP="00D01853">
                    <w:pPr>
                      <w:rPr>
                        <w:rFonts w:hint="eastAsia"/>
                        <w:spacing w:val="-10"/>
                        <w:sz w:val="15"/>
                      </w:rPr>
                    </w:pPr>
                    <w:r>
                      <w:rPr>
                        <w:rFonts w:hint="eastAsia"/>
                        <w:spacing w:val="-10"/>
                        <w:sz w:val="15"/>
                      </w:rPr>
                      <w:t>星期</w:t>
                    </w:r>
                  </w:p>
                </w:txbxContent>
              </v:textbox>
            </v:shape>
            <v:shape id="_x0000_s2489" type="#_x0000_t202" style="position:absolute;left:4540;top:10143;width:720;height:312" filled="f" stroked="f">
              <v:textbox style="mso-next-textbox:#_x0000_s2489" inset="0,0,0,0">
                <w:txbxContent>
                  <w:p w:rsidR="00D01853" w:rsidRDefault="00D01853" w:rsidP="00D01853">
                    <w:pPr>
                      <w:rPr>
                        <w:rFonts w:hint="eastAsia"/>
                        <w:spacing w:val="-10"/>
                        <w:sz w:val="15"/>
                      </w:rPr>
                    </w:pPr>
                    <w:r>
                      <w:rPr>
                        <w:rFonts w:hint="eastAsia"/>
                        <w:spacing w:val="-10"/>
                        <w:sz w:val="15"/>
                      </w:rPr>
                      <w:t>人数</w:t>
                    </w:r>
                    <w:r>
                      <w:rPr>
                        <w:rFonts w:hint="eastAsia"/>
                        <w:spacing w:val="-10"/>
                        <w:sz w:val="15"/>
                      </w:rPr>
                      <w:t>(</w:t>
                    </w:r>
                    <w:r>
                      <w:rPr>
                        <w:rFonts w:hint="eastAsia"/>
                        <w:spacing w:val="-10"/>
                        <w:sz w:val="15"/>
                      </w:rPr>
                      <w:t>万人</w:t>
                    </w:r>
                    <w:r>
                      <w:rPr>
                        <w:rFonts w:hint="eastAsia"/>
                        <w:spacing w:val="-10"/>
                        <w:sz w:val="15"/>
                      </w:rPr>
                      <w:t>)</w:t>
                    </w:r>
                  </w:p>
                </w:txbxContent>
              </v:textbox>
            </v:shape>
            <v:shape id="_x0000_s2490" type="#_x0000_t202" style="position:absolute;left:5400;top:10067;width:2160;height:312" filled="f" stroked="f">
              <v:textbox style="mso-next-textbox:#_x0000_s2490" inset="0,0,0,0">
                <w:txbxContent>
                  <w:p w:rsidR="00D01853" w:rsidRDefault="00D01853" w:rsidP="00D01853">
                    <w:pPr>
                      <w:spacing w:line="160" w:lineRule="exact"/>
                      <w:jc w:val="center"/>
                      <w:rPr>
                        <w:rFonts w:hint="eastAsia"/>
                        <w:spacing w:val="-10"/>
                        <w:sz w:val="15"/>
                      </w:rPr>
                    </w:pPr>
                    <w:r>
                      <w:rPr>
                        <w:rFonts w:hint="eastAsia"/>
                        <w:spacing w:val="-10"/>
                        <w:sz w:val="15"/>
                      </w:rPr>
                      <w:t>上海世博会</w:t>
                    </w:r>
                    <w:smartTag w:uri="urn:schemas-microsoft-com:office:smarttags" w:element="chsdate">
                      <w:smartTagPr>
                        <w:attr w:name="IsROCDate" w:val="False"/>
                        <w:attr w:name="IsLunarDate" w:val="False"/>
                        <w:attr w:name="Day" w:val="10"/>
                        <w:attr w:name="Month" w:val="5"/>
                        <w:attr w:name="Year" w:val="2010"/>
                      </w:smartTagPr>
                      <w:r>
                        <w:rPr>
                          <w:rFonts w:hint="eastAsia"/>
                          <w:spacing w:val="-10"/>
                          <w:sz w:val="15"/>
                        </w:rPr>
                        <w:t>5</w:t>
                      </w:r>
                      <w:r>
                        <w:rPr>
                          <w:rFonts w:hint="eastAsia"/>
                          <w:spacing w:val="-10"/>
                          <w:sz w:val="15"/>
                        </w:rPr>
                        <w:t>月</w:t>
                      </w:r>
                      <w:r>
                        <w:rPr>
                          <w:rFonts w:hint="eastAsia"/>
                          <w:spacing w:val="-10"/>
                          <w:sz w:val="15"/>
                        </w:rPr>
                        <w:t>10</w:t>
                      </w:r>
                      <w:r>
                        <w:rPr>
                          <w:rFonts w:hint="eastAsia"/>
                          <w:spacing w:val="-10"/>
                          <w:sz w:val="15"/>
                        </w:rPr>
                        <w:t>日</w:t>
                      </w:r>
                    </w:smartTag>
                    <w:r>
                      <w:rPr>
                        <w:rFonts w:hint="eastAsia"/>
                        <w:spacing w:val="-10"/>
                        <w:sz w:val="15"/>
                      </w:rPr>
                      <w:t>至</w:t>
                    </w:r>
                    <w:r>
                      <w:rPr>
                        <w:rFonts w:hint="eastAsia"/>
                        <w:spacing w:val="-10"/>
                        <w:sz w:val="15"/>
                      </w:rPr>
                      <w:t>16</w:t>
                    </w:r>
                    <w:r>
                      <w:rPr>
                        <w:rFonts w:hint="eastAsia"/>
                        <w:spacing w:val="-10"/>
                        <w:sz w:val="15"/>
                      </w:rPr>
                      <w:t>日</w:t>
                    </w:r>
                    <w:r>
                      <w:rPr>
                        <w:rFonts w:hint="eastAsia"/>
                        <w:spacing w:val="-10"/>
                        <w:sz w:val="15"/>
                      </w:rPr>
                      <w:t>(</w:t>
                    </w:r>
                    <w:r>
                      <w:rPr>
                        <w:rFonts w:hint="eastAsia"/>
                        <w:spacing w:val="-10"/>
                        <w:sz w:val="15"/>
                      </w:rPr>
                      <w:t>星期一至星期日</w:t>
                    </w:r>
                    <w:r>
                      <w:rPr>
                        <w:rFonts w:hint="eastAsia"/>
                        <w:spacing w:val="-10"/>
                        <w:sz w:val="15"/>
                      </w:rPr>
                      <w:t>)</w:t>
                    </w:r>
                    <w:r>
                      <w:rPr>
                        <w:rFonts w:hint="eastAsia"/>
                        <w:spacing w:val="-10"/>
                        <w:sz w:val="15"/>
                      </w:rPr>
                      <w:t>每天参观人数的统计图</w:t>
                    </w:r>
                  </w:p>
                </w:txbxContent>
              </v:textbox>
            </v:shape>
            <v:shape id="_x0000_s2491" type="#_x0000_t202" style="position:absolute;left:6700;top:10959;width:180;height:312" filled="f" stroked="f">
              <v:textbox style="mso-next-textbox:#_x0000_s2491" inset="0,0,0,0">
                <w:txbxContent>
                  <w:p w:rsidR="00D01853" w:rsidRPr="008C5B49" w:rsidRDefault="00D01853" w:rsidP="00D01853">
                    <w:pPr>
                      <w:rPr>
                        <w:rFonts w:hint="eastAsia"/>
                        <w:spacing w:val="-20"/>
                        <w:sz w:val="18"/>
                        <w:szCs w:val="18"/>
                      </w:rPr>
                    </w:pPr>
                    <w:r w:rsidRPr="008C5B49">
                      <w:rPr>
                        <w:rFonts w:hint="eastAsia"/>
                        <w:spacing w:val="-20"/>
                        <w:sz w:val="18"/>
                        <w:szCs w:val="18"/>
                      </w:rPr>
                      <w:t>24</w:t>
                    </w:r>
                  </w:p>
                </w:txbxContent>
              </v:textbox>
            </v:shape>
            <v:shape id="_x0000_s2492" type="#_x0000_t202" style="position:absolute;left:7150;top:10597;width:180;height:312" filled="f" stroked="f">
              <v:textbox style="mso-next-textbox:#_x0000_s2492" inset="0,0,0,0">
                <w:txbxContent>
                  <w:p w:rsidR="00D01853" w:rsidRPr="008C5B49" w:rsidRDefault="00D01853" w:rsidP="00D01853">
                    <w:pPr>
                      <w:rPr>
                        <w:rFonts w:hint="eastAsia"/>
                        <w:spacing w:val="-20"/>
                        <w:sz w:val="18"/>
                        <w:szCs w:val="18"/>
                      </w:rPr>
                    </w:pPr>
                    <w:r w:rsidRPr="008C5B49">
                      <w:rPr>
                        <w:rFonts w:hint="eastAsia"/>
                        <w:spacing w:val="-20"/>
                        <w:sz w:val="18"/>
                        <w:szCs w:val="18"/>
                      </w:rPr>
                      <w:t>34</w:t>
                    </w:r>
                  </w:p>
                </w:txbxContent>
              </v:textbox>
            </v:shape>
            <v:shape id="_x0000_s2493" type="#_x0000_t202" style="position:absolute;left:6270;top:11055;width:180;height:312" filled="f" stroked="f">
              <v:textbox style="mso-next-textbox:#_x0000_s2493" inset="0,0,0,0">
                <w:txbxContent>
                  <w:p w:rsidR="00D01853" w:rsidRPr="008C5B49" w:rsidRDefault="00D01853" w:rsidP="00D01853">
                    <w:pPr>
                      <w:rPr>
                        <w:rFonts w:hint="eastAsia"/>
                        <w:spacing w:val="-20"/>
                        <w:sz w:val="18"/>
                        <w:szCs w:val="18"/>
                      </w:rPr>
                    </w:pPr>
                    <w:r w:rsidRPr="008C5B49">
                      <w:rPr>
                        <w:rFonts w:hint="eastAsia"/>
                        <w:spacing w:val="-20"/>
                        <w:sz w:val="18"/>
                        <w:szCs w:val="18"/>
                      </w:rPr>
                      <w:t>22</w:t>
                    </w:r>
                  </w:p>
                </w:txbxContent>
              </v:textbox>
            </v:shape>
            <v:shape id="_x0000_s2494" type="#_x0000_t202" style="position:absolute;left:5370;top:11151;width:180;height:312" filled="f" stroked="f">
              <v:textbox style="mso-next-textbox:#_x0000_s2494" inset="0,0,0,0">
                <w:txbxContent>
                  <w:p w:rsidR="00D01853" w:rsidRPr="008C5B49" w:rsidRDefault="00D01853" w:rsidP="00D01853">
                    <w:pPr>
                      <w:rPr>
                        <w:rFonts w:hint="eastAsia"/>
                        <w:spacing w:val="-20"/>
                        <w:sz w:val="18"/>
                        <w:szCs w:val="18"/>
                      </w:rPr>
                    </w:pPr>
                    <w:r w:rsidRPr="008C5B49">
                      <w:rPr>
                        <w:rFonts w:hint="eastAsia"/>
                        <w:spacing w:val="-20"/>
                        <w:sz w:val="18"/>
                        <w:szCs w:val="18"/>
                      </w:rPr>
                      <w:t>18</w:t>
                    </w:r>
                  </w:p>
                </w:txbxContent>
              </v:textbox>
            </v:shape>
            <v:shape id="_x0000_s2495" type="#_x0000_t202" style="position:absolute;left:4920;top:11251;width:180;height:312" filled="f" stroked="f">
              <v:textbox style="mso-next-textbox:#_x0000_s2495" inset="0,0,0,0">
                <w:txbxContent>
                  <w:p w:rsidR="00D01853" w:rsidRPr="008C5B49" w:rsidRDefault="00D01853" w:rsidP="00D01853">
                    <w:pPr>
                      <w:rPr>
                        <w:rFonts w:hint="eastAsia"/>
                        <w:spacing w:val="-20"/>
                        <w:sz w:val="18"/>
                        <w:szCs w:val="18"/>
                      </w:rPr>
                    </w:pPr>
                    <w:r w:rsidRPr="008C5B49">
                      <w:rPr>
                        <w:rFonts w:hint="eastAsia"/>
                        <w:spacing w:val="-20"/>
                        <w:sz w:val="18"/>
                        <w:szCs w:val="18"/>
                      </w:rPr>
                      <w:t>16</w:t>
                    </w:r>
                  </w:p>
                </w:txbxContent>
              </v:textbox>
            </v:shape>
            <v:shape id="_x0000_s2496" type="#_x0000_t202" style="position:absolute;left:5820;top:11151;width:180;height:312" filled="f" stroked="f">
              <v:textbox style="mso-next-textbox:#_x0000_s2496" inset="0,0,0,0">
                <w:txbxContent>
                  <w:p w:rsidR="00D01853" w:rsidRPr="008C5B49" w:rsidRDefault="00D01853" w:rsidP="00D01853">
                    <w:pPr>
                      <w:rPr>
                        <w:rFonts w:hint="eastAsia"/>
                        <w:spacing w:val="-20"/>
                        <w:sz w:val="18"/>
                        <w:szCs w:val="18"/>
                      </w:rPr>
                    </w:pPr>
                    <w:r w:rsidRPr="008C5B49">
                      <w:rPr>
                        <w:rFonts w:hint="eastAsia"/>
                        <w:spacing w:val="-20"/>
                        <w:sz w:val="18"/>
                        <w:szCs w:val="18"/>
                      </w:rPr>
                      <w:t>18</w:t>
                    </w:r>
                  </w:p>
                </w:txbxContent>
              </v:textbox>
            </v:shape>
            <v:shape id="_x0000_s2497" type="#_x0000_t202" style="position:absolute;left:7590;top:10965;width:180;height:312" filled="f" stroked="f">
              <v:textbox style="mso-next-textbox:#_x0000_s2497" inset="0,0,0,0">
                <w:txbxContent>
                  <w:p w:rsidR="00D01853" w:rsidRPr="008C5B49" w:rsidRDefault="00D01853" w:rsidP="00D01853">
                    <w:pPr>
                      <w:rPr>
                        <w:rFonts w:hint="eastAsia"/>
                        <w:spacing w:val="-20"/>
                        <w:sz w:val="18"/>
                        <w:szCs w:val="18"/>
                      </w:rPr>
                    </w:pPr>
                    <w:r w:rsidRPr="008C5B49">
                      <w:rPr>
                        <w:rFonts w:hint="eastAsia"/>
                        <w:spacing w:val="-20"/>
                        <w:sz w:val="18"/>
                        <w:szCs w:val="18"/>
                      </w:rPr>
                      <w:t>24</w:t>
                    </w:r>
                  </w:p>
                </w:txbxContent>
              </v:textbox>
            </v:shape>
            <v:rect id="_x0000_s2498" style="position:absolute;left:4500;top:10020;width:3720;height:2540" filled="f"/>
            <v:group id="_x0000_s2499" style="position:absolute;left:8300;top:10021;width:2170;height:2578" coordorigin="2340,2064" coordsize="2170,2578">
              <v:oval id="_x0000_s2500" style="position:absolute;left:2790;top:2746;width:1620;height:1620" fillcolor="silver">
                <v:fill r:id="rId92" o:title="浅色上对角线" type="pattern"/>
              </v:oval>
              <v:shape id="_x0000_s2501" type="#_x0000_t202" style="position:absolute;left:3480;top:2512;width:610;height:186" filled="f" stroked="f">
                <v:textbox style="mso-next-textbox:#_x0000_s2501" inset="0,0,0,0">
                  <w:txbxContent>
                    <w:p w:rsidR="00D01853" w:rsidRPr="00616A6A" w:rsidRDefault="00D01853" w:rsidP="00D01853">
                      <w:pPr>
                        <w:spacing w:line="160" w:lineRule="exact"/>
                        <w:jc w:val="center"/>
                        <w:rPr>
                          <w:spacing w:val="-10"/>
                          <w:sz w:val="15"/>
                        </w:rPr>
                      </w:pPr>
                      <w:r>
                        <w:rPr>
                          <w:rFonts w:hint="eastAsia"/>
                          <w:spacing w:val="-10"/>
                          <w:sz w:val="15"/>
                        </w:rPr>
                        <w:t>晚上</w:t>
                      </w:r>
                      <w:r w:rsidRPr="002500B3">
                        <w:rPr>
                          <w:rFonts w:hint="eastAsia"/>
                          <w:spacing w:val="-10"/>
                          <w:sz w:val="18"/>
                          <w:szCs w:val="18"/>
                        </w:rPr>
                        <w:t>8 %</w:t>
                      </w:r>
                    </w:p>
                  </w:txbxContent>
                </v:textbox>
              </v:shape>
              <v:shape id="_x0000_s2502" type="#_x0000_t202" style="position:absolute;left:2500;top:2104;width:1980;height:312" filled="f" stroked="f">
                <v:textbox style="mso-next-textbox:#_x0000_s2502" inset="0,0,0,0">
                  <w:txbxContent>
                    <w:p w:rsidR="00D01853" w:rsidRDefault="00D01853" w:rsidP="00D01853">
                      <w:pPr>
                        <w:spacing w:line="160" w:lineRule="exact"/>
                        <w:jc w:val="center"/>
                      </w:pPr>
                      <w:r>
                        <w:rPr>
                          <w:rFonts w:hint="eastAsia"/>
                          <w:spacing w:val="-10"/>
                          <w:sz w:val="15"/>
                        </w:rPr>
                        <w:t>上海世博会</w:t>
                      </w:r>
                      <w:smartTag w:uri="urn:schemas-microsoft-com:office:smarttags" w:element="chsdate">
                        <w:smartTagPr>
                          <w:attr w:name="IsROCDate" w:val="False"/>
                          <w:attr w:name="IsLunarDate" w:val="False"/>
                          <w:attr w:name="Day" w:val="15"/>
                          <w:attr w:name="Month" w:val="5"/>
                          <w:attr w:name="Year" w:val="2010"/>
                        </w:smartTagPr>
                        <w:r>
                          <w:rPr>
                            <w:rFonts w:hint="eastAsia"/>
                            <w:spacing w:val="-10"/>
                            <w:sz w:val="15"/>
                          </w:rPr>
                          <w:t>5</w:t>
                        </w:r>
                        <w:r>
                          <w:rPr>
                            <w:rFonts w:hint="eastAsia"/>
                            <w:spacing w:val="-10"/>
                            <w:sz w:val="15"/>
                          </w:rPr>
                          <w:t>月</w:t>
                        </w:r>
                        <w:r>
                          <w:rPr>
                            <w:rFonts w:hint="eastAsia"/>
                            <w:spacing w:val="-10"/>
                            <w:sz w:val="15"/>
                          </w:rPr>
                          <w:t>15</w:t>
                        </w:r>
                        <w:r>
                          <w:rPr>
                            <w:rFonts w:hint="eastAsia"/>
                            <w:spacing w:val="-10"/>
                            <w:sz w:val="15"/>
                          </w:rPr>
                          <w:t>日</w:t>
                        </w:r>
                      </w:smartTag>
                      <w:r>
                        <w:rPr>
                          <w:rFonts w:hint="eastAsia"/>
                          <w:spacing w:val="-10"/>
                          <w:sz w:val="15"/>
                        </w:rPr>
                        <w:t>（星期六）四个时间段参观人数的扇形统计图</w:t>
                      </w:r>
                    </w:p>
                  </w:txbxContent>
                </v:textbox>
              </v:shape>
              <v:shape id="_x0000_s2503" type="#_x0000_t202" style="position:absolute;left:2380;top:2768;width:610;height:204" filled="f" stroked="f">
                <v:textbox style="mso-next-textbox:#_x0000_s2503" inset="0,0,0,0">
                  <w:txbxContent>
                    <w:p w:rsidR="00D01853" w:rsidRPr="00616A6A" w:rsidRDefault="00D01853" w:rsidP="00D01853">
                      <w:pPr>
                        <w:spacing w:line="160" w:lineRule="exact"/>
                        <w:jc w:val="center"/>
                        <w:rPr>
                          <w:spacing w:val="-10"/>
                          <w:sz w:val="15"/>
                        </w:rPr>
                      </w:pPr>
                      <w:r>
                        <w:rPr>
                          <w:rFonts w:hint="eastAsia"/>
                          <w:spacing w:val="-10"/>
                          <w:sz w:val="15"/>
                        </w:rPr>
                        <w:t>下午</w:t>
                      </w:r>
                      <w:r w:rsidRPr="002500B3">
                        <w:rPr>
                          <w:rFonts w:hint="eastAsia"/>
                          <w:spacing w:val="-10"/>
                          <w:sz w:val="18"/>
                          <w:szCs w:val="18"/>
                        </w:rPr>
                        <w:t>6 %</w:t>
                      </w:r>
                    </w:p>
                  </w:txbxContent>
                </v:textbox>
              </v:shape>
              <v:shape id="_x0000_s2504" type="#_x0000_t202" style="position:absolute;left:3490;top:3780;width:680;height:204" filled="f" stroked="f">
                <v:textbox style="mso-next-textbox:#_x0000_s2504" inset="0,0,0,0">
                  <w:txbxContent>
                    <w:p w:rsidR="00D01853" w:rsidRPr="002500B3" w:rsidRDefault="00D01853" w:rsidP="00D01853">
                      <w:pPr>
                        <w:spacing w:line="160" w:lineRule="exact"/>
                        <w:rPr>
                          <w:spacing w:val="-10"/>
                          <w:sz w:val="18"/>
                          <w:szCs w:val="18"/>
                        </w:rPr>
                      </w:pPr>
                      <w:r>
                        <w:rPr>
                          <w:rFonts w:hint="eastAsia"/>
                          <w:spacing w:val="-10"/>
                          <w:sz w:val="15"/>
                        </w:rPr>
                        <w:t>上午</w:t>
                      </w:r>
                      <w:r w:rsidRPr="002500B3">
                        <w:rPr>
                          <w:rFonts w:hint="eastAsia"/>
                          <w:spacing w:val="-10"/>
                          <w:sz w:val="18"/>
                          <w:szCs w:val="18"/>
                        </w:rPr>
                        <w:t>74 %</w:t>
                      </w:r>
                    </w:p>
                  </w:txbxContent>
                </v:textbox>
              </v:shape>
              <v:shape id="_x0000_s2505" type="#_x0000_t202" style="position:absolute;left:3460;top:4330;width:420;height:312" filled="f" stroked="f">
                <v:textbox style="mso-next-textbox:#_x0000_s2505" inset="0,0,0,0">
                  <w:txbxContent>
                    <w:p w:rsidR="00D01853" w:rsidRDefault="00D01853" w:rsidP="00D01853">
                      <w:pPr>
                        <w:rPr>
                          <w:rFonts w:hint="eastAsia"/>
                          <w:sz w:val="15"/>
                        </w:rPr>
                      </w:pPr>
                      <w:r>
                        <w:rPr>
                          <w:rFonts w:hint="eastAsia"/>
                          <w:sz w:val="15"/>
                        </w:rPr>
                        <w:t>(</w:t>
                      </w:r>
                      <w:r>
                        <w:rPr>
                          <w:rFonts w:hint="eastAsia"/>
                          <w:sz w:val="15"/>
                        </w:rPr>
                        <w:t>图</w:t>
                      </w:r>
                      <w:r>
                        <w:rPr>
                          <w:rFonts w:hint="eastAsia"/>
                          <w:sz w:val="15"/>
                        </w:rPr>
                        <w:t>2)</w:t>
                      </w:r>
                    </w:p>
                  </w:txbxContent>
                </v:textbox>
              </v:shape>
              <v:rect id="_x0000_s2506" style="position:absolute;left:2340;top:2064;width:2170;height:2540" filled="f"/>
              <v:shape id="_x0000_s2507" style="position:absolute;left:3231;top:2745;width:381;height:810;mso-position-horizontal:absolute;mso-position-vertical:absolute" coordsize="381,810" path="m381,810l,93,60,63,111,45,168,30,225,15,270,9,318,r57,l381,810xe" fillcolor="silver">
                <v:fill r:id="rId93" o:title="虚线网格" type="pattern"/>
                <v:path arrowok="t"/>
              </v:shape>
              <v:shape id="_x0000_s2508" style="position:absolute;left:2985;top:2835;width:630;height:720;mso-position-horizontal:absolute;mso-position-vertical:absolute" coordsize="630,720" path="m630,720l,198,24,168,57,135,90,105,123,78,156,54,186,27,213,12,243,,630,720xe" fillcolor="silver">
                <v:fill r:id="rId94" o:title="浅色竖线" type="pattern"/>
                <v:path arrowok="t"/>
              </v:shape>
              <v:shape id="_x0000_s2509" style="position:absolute;left:2793;top:3033;width:822;height:600;mso-position-horizontal:absolute;mso-position-vertical:absolute" coordsize="822,600" path="m822,522l,600,,540,,486,3,441,6,393r9,-54l30,291,51,231,72,174r30,-54l135,72,159,39,186,,822,522xe" fillcolor="silver">
                <v:fill r:id="rId95" o:title="轮廓式菱形" type="pattern"/>
                <v:path arrowok="t"/>
              </v:shape>
              <v:shape id="_x0000_s2510" type="#_x0000_t202" style="position:absolute;left:2530;top:3342;width:640;height:172" filled="f" stroked="f">
                <v:textbox style="mso-next-textbox:#_x0000_s2510" inset="0,0,0,0">
                  <w:txbxContent>
                    <w:p w:rsidR="00D01853" w:rsidRPr="00616A6A" w:rsidRDefault="00D01853" w:rsidP="00D01853">
                      <w:pPr>
                        <w:spacing w:line="160" w:lineRule="exact"/>
                        <w:jc w:val="center"/>
                        <w:rPr>
                          <w:spacing w:val="-10"/>
                          <w:sz w:val="15"/>
                        </w:rPr>
                      </w:pPr>
                      <w:r>
                        <w:rPr>
                          <w:rFonts w:hint="eastAsia"/>
                          <w:spacing w:val="-10"/>
                          <w:sz w:val="15"/>
                        </w:rPr>
                        <w:t>中午</w:t>
                      </w:r>
                      <w:r w:rsidRPr="002500B3">
                        <w:rPr>
                          <w:rFonts w:hint="eastAsia"/>
                          <w:spacing w:val="-10"/>
                          <w:sz w:val="18"/>
                          <w:szCs w:val="18"/>
                        </w:rPr>
                        <w:t>12 %</w:t>
                      </w:r>
                    </w:p>
                  </w:txbxContent>
                </v:textbox>
              </v:shape>
              <v:shape id="_x0000_s2511" style="position:absolute;left:2420;top:2950;width:780;height:104;mso-position-horizontal:absolute;mso-position-vertical:absolute" coordsize="780,104" path="m,l540,,780,104e" filled="f">
                <v:path arrowok="t"/>
              </v:shape>
              <v:shape id="_x0000_s2512" style="position:absolute;left:3420;top:2678;width:620;height:300;mso-position-horizontal:absolute;mso-position-vertical:absolute" coordsize="620,300" path="m,300l80,,620,e" filled="f">
                <v:path arrowok="t"/>
              </v:shape>
            </v:group>
            <w10:wrap type="square"/>
          </v:group>
        </w:pict>
      </w:r>
      <w:r w:rsidRPr="007D1884">
        <w:rPr>
          <w:rFonts w:hint="eastAsia"/>
          <w:szCs w:val="21"/>
        </w:rPr>
        <w:t>(2)</w:t>
      </w:r>
      <w:r w:rsidRPr="007D1884">
        <w:rPr>
          <w:rFonts w:hint="eastAsia"/>
          <w:szCs w:val="21"/>
        </w:rPr>
        <w:t xml:space="preserve">　</w:t>
      </w:r>
      <w:smartTag w:uri="urn:schemas-microsoft-com:office:smarttags" w:element="chsdate">
        <w:smartTagPr>
          <w:attr w:name="IsROCDate" w:val="False"/>
          <w:attr w:name="IsLunarDate" w:val="False"/>
          <w:attr w:name="Day" w:val="15"/>
          <w:attr w:name="Month" w:val="5"/>
          <w:attr w:name="Year" w:val="2010"/>
        </w:smartTagPr>
        <w:r w:rsidRPr="007D1884">
          <w:rPr>
            <w:rFonts w:hint="eastAsia"/>
            <w:szCs w:val="21"/>
          </w:rPr>
          <w:t>5</w:t>
        </w:r>
        <w:r w:rsidRPr="007D1884">
          <w:rPr>
            <w:rFonts w:hint="eastAsia"/>
            <w:szCs w:val="21"/>
          </w:rPr>
          <w:t>月</w:t>
        </w:r>
        <w:r w:rsidRPr="007D1884">
          <w:rPr>
            <w:rFonts w:hint="eastAsia"/>
            <w:szCs w:val="21"/>
          </w:rPr>
          <w:t>15</w:t>
        </w:r>
        <w:r w:rsidRPr="007D1884">
          <w:rPr>
            <w:rFonts w:hint="eastAsia"/>
            <w:szCs w:val="21"/>
          </w:rPr>
          <w:t>日</w:t>
        </w:r>
      </w:smartTag>
      <w:r w:rsidRPr="007D1884">
        <w:rPr>
          <w:rFonts w:hint="eastAsia"/>
          <w:szCs w:val="21"/>
        </w:rPr>
        <w:t>(</w:t>
      </w:r>
      <w:r w:rsidRPr="007D1884">
        <w:rPr>
          <w:rFonts w:hint="eastAsia"/>
          <w:szCs w:val="21"/>
        </w:rPr>
        <w:t>星期六</w:t>
      </w:r>
      <w:r w:rsidRPr="007D1884">
        <w:rPr>
          <w:rFonts w:hint="eastAsia"/>
          <w:szCs w:val="21"/>
        </w:rPr>
        <w:t>)</w:t>
      </w:r>
      <w:r w:rsidRPr="007D1884">
        <w:rPr>
          <w:rFonts w:hint="eastAsia"/>
          <w:szCs w:val="21"/>
        </w:rPr>
        <w:t>这一天，上午的参观人数比下午的参观人数多多少人</w:t>
      </w:r>
      <w:r w:rsidRPr="007D1884">
        <w:rPr>
          <w:rFonts w:hint="eastAsia"/>
          <w:szCs w:val="21"/>
        </w:rPr>
        <w:t xml:space="preserve"> (</w:t>
      </w:r>
      <w:r w:rsidRPr="007D1884">
        <w:rPr>
          <w:rFonts w:hint="eastAsia"/>
          <w:szCs w:val="21"/>
        </w:rPr>
        <w:t>精确到</w:t>
      </w:r>
    </w:p>
    <w:p w:rsidR="00D01853" w:rsidRPr="007D1884" w:rsidRDefault="00D01853" w:rsidP="00D01853">
      <w:pPr>
        <w:ind w:leftChars="400" w:left="840"/>
        <w:rPr>
          <w:rFonts w:hint="eastAsia"/>
          <w:szCs w:val="21"/>
        </w:rPr>
      </w:pPr>
      <w:r w:rsidRPr="007D1884">
        <w:rPr>
          <w:rFonts w:hint="eastAsia"/>
          <w:szCs w:val="21"/>
        </w:rPr>
        <w:t>1</w:t>
      </w:r>
      <w:r w:rsidRPr="007D1884">
        <w:rPr>
          <w:rFonts w:hint="eastAsia"/>
          <w:szCs w:val="21"/>
        </w:rPr>
        <w:t>万人</w:t>
      </w:r>
      <w:r w:rsidRPr="007D1884">
        <w:rPr>
          <w:rFonts w:hint="eastAsia"/>
          <w:szCs w:val="21"/>
        </w:rPr>
        <w:t>)</w:t>
      </w:r>
      <w:r w:rsidRPr="007D1884">
        <w:rPr>
          <w:rFonts w:hint="eastAsia"/>
          <w:szCs w:val="21"/>
        </w:rPr>
        <w:t>？</w:t>
      </w:r>
    </w:p>
    <w:p w:rsidR="00D01853" w:rsidRPr="007D1884" w:rsidRDefault="00D01853" w:rsidP="00D01853">
      <w:pPr>
        <w:ind w:leftChars="200" w:left="840" w:hangingChars="200" w:hanging="420"/>
        <w:rPr>
          <w:rFonts w:hint="eastAsia"/>
          <w:szCs w:val="21"/>
        </w:rPr>
      </w:pPr>
      <w:r w:rsidRPr="007D1884">
        <w:rPr>
          <w:rFonts w:hint="eastAsia"/>
          <w:szCs w:val="21"/>
        </w:rPr>
        <w:t>(3)</w:t>
      </w:r>
      <w:r w:rsidRPr="007D1884">
        <w:rPr>
          <w:rFonts w:hint="eastAsia"/>
          <w:szCs w:val="21"/>
        </w:rPr>
        <w:t xml:space="preserve">　如果黄老师想尽可能选择参观人数较少的时间去参观世博会，你认为他选择什么时间比较合适？</w:t>
      </w:r>
    </w:p>
    <w:p w:rsidR="00D01853" w:rsidRPr="007D1884" w:rsidRDefault="00D01853" w:rsidP="00D01853">
      <w:pPr>
        <w:ind w:left="422" w:hangingChars="200" w:hanging="422"/>
        <w:rPr>
          <w:rFonts w:hint="eastAsia"/>
          <w:b/>
          <w:szCs w:val="21"/>
        </w:rPr>
      </w:pPr>
    </w:p>
    <w:p w:rsidR="00D01853" w:rsidRPr="007D1884" w:rsidRDefault="00D01853" w:rsidP="00D01853">
      <w:pPr>
        <w:ind w:left="422" w:hangingChars="200" w:hanging="422"/>
        <w:rPr>
          <w:rFonts w:hint="eastAsia"/>
          <w:b/>
          <w:szCs w:val="21"/>
        </w:rPr>
      </w:pPr>
    </w:p>
    <w:p w:rsidR="00D01853" w:rsidRPr="007D1884" w:rsidRDefault="00D01853" w:rsidP="00D01853">
      <w:pPr>
        <w:rPr>
          <w:rFonts w:hint="eastAsia"/>
          <w:szCs w:val="21"/>
        </w:rPr>
      </w:pPr>
      <w:r w:rsidRPr="007D1884">
        <w:rPr>
          <w:rFonts w:hint="eastAsia"/>
          <w:b/>
          <w:szCs w:val="21"/>
        </w:rPr>
        <w:t>【答案】解：</w:t>
      </w:r>
      <w:r w:rsidRPr="007D1884">
        <w:rPr>
          <w:rFonts w:hint="eastAsia"/>
          <w:szCs w:val="21"/>
        </w:rPr>
        <w:t>(1)</w:t>
      </w:r>
      <w:r w:rsidRPr="007D1884">
        <w:rPr>
          <w:rFonts w:hint="eastAsia"/>
          <w:szCs w:val="21"/>
        </w:rPr>
        <w:t xml:space="preserve">　参观人数最多的是</w:t>
      </w:r>
      <w:r w:rsidRPr="007D1884">
        <w:rPr>
          <w:rFonts w:hint="eastAsia"/>
          <w:szCs w:val="21"/>
        </w:rPr>
        <w:t>15</w:t>
      </w:r>
      <w:r w:rsidRPr="007D1884">
        <w:rPr>
          <w:rFonts w:hint="eastAsia"/>
          <w:szCs w:val="21"/>
        </w:rPr>
        <w:t>日</w:t>
      </w:r>
      <w:r w:rsidRPr="007D1884">
        <w:rPr>
          <w:szCs w:val="21"/>
        </w:rPr>
        <w:t>(</w:t>
      </w:r>
      <w:r w:rsidRPr="007D1884">
        <w:rPr>
          <w:rFonts w:hint="eastAsia"/>
          <w:szCs w:val="21"/>
        </w:rPr>
        <w:t>或周六</w:t>
      </w:r>
      <w:r w:rsidRPr="007D1884">
        <w:rPr>
          <w:szCs w:val="21"/>
        </w:rPr>
        <w:t>)</w:t>
      </w:r>
      <w:r w:rsidRPr="007D1884">
        <w:rPr>
          <w:rFonts w:hint="eastAsia"/>
          <w:szCs w:val="21"/>
        </w:rPr>
        <w:t>，有</w:t>
      </w:r>
      <w:r w:rsidRPr="007D1884">
        <w:rPr>
          <w:rFonts w:hint="eastAsia"/>
          <w:szCs w:val="21"/>
        </w:rPr>
        <w:t>34</w:t>
      </w:r>
      <w:r w:rsidRPr="007D1884">
        <w:rPr>
          <w:rFonts w:hint="eastAsia"/>
          <w:szCs w:val="21"/>
        </w:rPr>
        <w:t>万人；</w:t>
      </w:r>
      <w:r w:rsidRPr="007D1884">
        <w:rPr>
          <w:rFonts w:hint="eastAsia"/>
          <w:szCs w:val="21"/>
        </w:rPr>
        <w:t xml:space="preserve">    </w:t>
      </w:r>
      <w:r w:rsidRPr="007D1884">
        <w:rPr>
          <w:rFonts w:hint="eastAsia"/>
          <w:szCs w:val="21"/>
        </w:rPr>
        <w:tab/>
      </w:r>
      <w:r w:rsidRPr="007D1884">
        <w:rPr>
          <w:rFonts w:hint="eastAsia"/>
          <w:szCs w:val="21"/>
        </w:rPr>
        <w:tab/>
      </w:r>
      <w:r w:rsidRPr="007D1884">
        <w:rPr>
          <w:rFonts w:hint="eastAsia"/>
          <w:szCs w:val="21"/>
        </w:rPr>
        <w:tab/>
      </w:r>
      <w:r w:rsidRPr="007D1884">
        <w:rPr>
          <w:rFonts w:hint="eastAsia"/>
          <w:szCs w:val="21"/>
        </w:rPr>
        <w:tab/>
      </w:r>
    </w:p>
    <w:p w:rsidR="00D01853" w:rsidRPr="007D1884" w:rsidRDefault="00D01853" w:rsidP="00D01853">
      <w:pPr>
        <w:ind w:leftChars="200" w:left="420" w:firstLineChars="245" w:firstLine="514"/>
        <w:rPr>
          <w:rFonts w:hint="eastAsia"/>
          <w:szCs w:val="21"/>
        </w:rPr>
      </w:pPr>
      <w:r w:rsidRPr="007D1884">
        <w:rPr>
          <w:rFonts w:hint="eastAsia"/>
          <w:szCs w:val="21"/>
        </w:rPr>
        <w:lastRenderedPageBreak/>
        <w:t>参观人数最少的是</w:t>
      </w:r>
      <w:r w:rsidRPr="007D1884">
        <w:rPr>
          <w:rFonts w:hint="eastAsia"/>
          <w:szCs w:val="21"/>
        </w:rPr>
        <w:t>10</w:t>
      </w:r>
      <w:r w:rsidRPr="007D1884">
        <w:rPr>
          <w:rFonts w:hint="eastAsia"/>
          <w:szCs w:val="21"/>
        </w:rPr>
        <w:t>日</w:t>
      </w:r>
      <w:r w:rsidRPr="007D1884">
        <w:rPr>
          <w:szCs w:val="21"/>
        </w:rPr>
        <w:t>(</w:t>
      </w:r>
      <w:r w:rsidRPr="007D1884">
        <w:rPr>
          <w:rFonts w:hint="eastAsia"/>
          <w:szCs w:val="21"/>
        </w:rPr>
        <w:t>或周一</w:t>
      </w:r>
      <w:r w:rsidRPr="007D1884">
        <w:rPr>
          <w:szCs w:val="21"/>
        </w:rPr>
        <w:t>)</w:t>
      </w:r>
      <w:r w:rsidRPr="007D1884">
        <w:rPr>
          <w:rFonts w:hint="eastAsia"/>
          <w:szCs w:val="21"/>
        </w:rPr>
        <w:t>，有</w:t>
      </w:r>
      <w:r w:rsidRPr="007D1884">
        <w:rPr>
          <w:rFonts w:hint="eastAsia"/>
          <w:szCs w:val="21"/>
        </w:rPr>
        <w:t>16</w:t>
      </w:r>
      <w:r w:rsidRPr="007D1884">
        <w:rPr>
          <w:rFonts w:hint="eastAsia"/>
          <w:szCs w:val="21"/>
        </w:rPr>
        <w:t>万人．</w:t>
      </w:r>
      <w:r w:rsidRPr="007D1884">
        <w:rPr>
          <w:rFonts w:hint="eastAsia"/>
          <w:szCs w:val="21"/>
        </w:rPr>
        <w:t xml:space="preserve">   </w:t>
      </w:r>
      <w:r w:rsidRPr="007D1884">
        <w:rPr>
          <w:rFonts w:hint="eastAsia"/>
          <w:szCs w:val="21"/>
        </w:rPr>
        <w:tab/>
      </w:r>
      <w:r w:rsidRPr="007D1884">
        <w:rPr>
          <w:rFonts w:hint="eastAsia"/>
          <w:szCs w:val="21"/>
        </w:rPr>
        <w:tab/>
      </w:r>
      <w:r w:rsidRPr="007D1884">
        <w:rPr>
          <w:rFonts w:hint="eastAsia"/>
          <w:szCs w:val="21"/>
        </w:rPr>
        <w:tab/>
      </w:r>
      <w:r w:rsidRPr="007D1884">
        <w:rPr>
          <w:rFonts w:hint="eastAsia"/>
          <w:szCs w:val="21"/>
        </w:rPr>
        <w:tab/>
      </w:r>
    </w:p>
    <w:p w:rsidR="00D01853" w:rsidRPr="007D1884" w:rsidRDefault="00D01853" w:rsidP="00D01853">
      <w:pPr>
        <w:ind w:firstLineChars="200" w:firstLine="420"/>
        <w:rPr>
          <w:rFonts w:hint="eastAsia"/>
          <w:szCs w:val="21"/>
        </w:rPr>
      </w:pPr>
      <w:r w:rsidRPr="007D1884">
        <w:rPr>
          <w:rFonts w:hint="eastAsia"/>
          <w:szCs w:val="21"/>
        </w:rPr>
        <w:t>(2)</w:t>
      </w:r>
      <w:r w:rsidRPr="007D1884">
        <w:rPr>
          <w:rFonts w:hint="eastAsia"/>
          <w:szCs w:val="21"/>
        </w:rPr>
        <w:t xml:space="preserve">　</w:t>
      </w:r>
      <w:r w:rsidRPr="007D1884">
        <w:rPr>
          <w:szCs w:val="21"/>
        </w:rPr>
        <w:t>34×</w:t>
      </w:r>
      <w:r w:rsidRPr="007D1884">
        <w:rPr>
          <w:rFonts w:hint="eastAsia"/>
          <w:szCs w:val="21"/>
        </w:rPr>
        <w:t>(</w:t>
      </w:r>
      <w:r w:rsidRPr="007D1884">
        <w:rPr>
          <w:szCs w:val="21"/>
        </w:rPr>
        <w:t>74%</w:t>
      </w:r>
      <w:r w:rsidRPr="007D1884">
        <w:rPr>
          <w:rFonts w:ascii="宋体" w:hAnsi="宋体" w:hint="eastAsia"/>
          <w:szCs w:val="21"/>
        </w:rPr>
        <w:t>-</w:t>
      </w:r>
      <w:r w:rsidRPr="007D1884">
        <w:rPr>
          <w:rFonts w:hint="eastAsia"/>
          <w:szCs w:val="21"/>
        </w:rPr>
        <w:t>6%)=23.12</w:t>
      </w:r>
      <w:r w:rsidRPr="007D1884">
        <w:rPr>
          <w:rFonts w:hint="eastAsia"/>
          <w:szCs w:val="21"/>
        </w:rPr>
        <w:t>≈</w:t>
      </w:r>
      <w:r w:rsidRPr="007D1884">
        <w:rPr>
          <w:rFonts w:hint="eastAsia"/>
          <w:szCs w:val="21"/>
        </w:rPr>
        <w:t>23</w:t>
      </w:r>
      <w:r w:rsidRPr="007D1884">
        <w:rPr>
          <w:rFonts w:hint="eastAsia"/>
          <w:szCs w:val="21"/>
        </w:rPr>
        <w:t>．</w:t>
      </w:r>
    </w:p>
    <w:p w:rsidR="00D01853" w:rsidRPr="007D1884" w:rsidRDefault="00D01853" w:rsidP="00D01853">
      <w:pPr>
        <w:ind w:firstLineChars="400" w:firstLine="840"/>
        <w:rPr>
          <w:rFonts w:hint="eastAsia"/>
          <w:szCs w:val="21"/>
        </w:rPr>
      </w:pPr>
      <w:r w:rsidRPr="007D1884">
        <w:rPr>
          <w:rFonts w:hint="eastAsia"/>
          <w:szCs w:val="21"/>
        </w:rPr>
        <w:t>上午参观人数比下午参观人数多</w:t>
      </w:r>
      <w:r w:rsidRPr="007D1884">
        <w:rPr>
          <w:rFonts w:hint="eastAsia"/>
          <w:szCs w:val="21"/>
        </w:rPr>
        <w:t>23</w:t>
      </w:r>
      <w:r w:rsidRPr="007D1884">
        <w:rPr>
          <w:rFonts w:hint="eastAsia"/>
          <w:szCs w:val="21"/>
        </w:rPr>
        <w:t>万人．</w:t>
      </w:r>
      <w:r w:rsidRPr="007D1884">
        <w:rPr>
          <w:rFonts w:hint="eastAsia"/>
          <w:szCs w:val="21"/>
        </w:rPr>
        <w:tab/>
      </w:r>
      <w:r w:rsidRPr="007D1884">
        <w:rPr>
          <w:rFonts w:hint="eastAsia"/>
          <w:szCs w:val="21"/>
        </w:rPr>
        <w:tab/>
      </w:r>
      <w:r w:rsidRPr="007D1884">
        <w:rPr>
          <w:rFonts w:hint="eastAsia"/>
          <w:szCs w:val="21"/>
        </w:rPr>
        <w:tab/>
      </w:r>
      <w:r w:rsidRPr="007D1884">
        <w:rPr>
          <w:rFonts w:hint="eastAsia"/>
          <w:szCs w:val="21"/>
        </w:rPr>
        <w:tab/>
      </w:r>
      <w:r w:rsidRPr="007D1884">
        <w:rPr>
          <w:rFonts w:hint="eastAsia"/>
          <w:szCs w:val="21"/>
        </w:rPr>
        <w:tab/>
      </w:r>
      <w:r w:rsidRPr="007D1884">
        <w:rPr>
          <w:rFonts w:hint="eastAsia"/>
          <w:szCs w:val="21"/>
        </w:rPr>
        <w:tab/>
      </w:r>
    </w:p>
    <w:p w:rsidR="00D01853" w:rsidRPr="007D1884" w:rsidRDefault="00D01853" w:rsidP="00D01853">
      <w:pPr>
        <w:ind w:firstLineChars="200" w:firstLine="420"/>
        <w:rPr>
          <w:rFonts w:hint="eastAsia"/>
          <w:szCs w:val="21"/>
        </w:rPr>
      </w:pPr>
      <w:r w:rsidRPr="007D1884">
        <w:rPr>
          <w:rFonts w:hint="eastAsia"/>
          <w:szCs w:val="21"/>
        </w:rPr>
        <w:t>(3)</w:t>
      </w:r>
      <w:r w:rsidRPr="007D1884">
        <w:rPr>
          <w:rFonts w:hint="eastAsia"/>
          <w:szCs w:val="21"/>
        </w:rPr>
        <w:t xml:space="preserve">　答案不唯一，基本合理即可，如选择星期一下午参观等．</w:t>
      </w:r>
      <w:r w:rsidRPr="007D1884">
        <w:rPr>
          <w:rFonts w:hint="eastAsia"/>
          <w:szCs w:val="21"/>
        </w:rPr>
        <w:t xml:space="preserve">          </w:t>
      </w:r>
    </w:p>
    <w:p w:rsidR="00D01853" w:rsidRPr="007D1884" w:rsidRDefault="00D01853" w:rsidP="00D01853">
      <w:pPr>
        <w:rPr>
          <w:rFonts w:hint="eastAsia"/>
          <w:b/>
          <w:szCs w:val="21"/>
        </w:rPr>
      </w:pPr>
    </w:p>
    <w:p w:rsidR="00D01853" w:rsidRPr="007D1884" w:rsidRDefault="00D01853" w:rsidP="00D01853">
      <w:pPr>
        <w:ind w:left="422" w:hangingChars="200" w:hanging="422"/>
        <w:rPr>
          <w:rFonts w:ascii="宋体" w:hAnsi="宋体" w:hint="eastAsia"/>
          <w:szCs w:val="21"/>
        </w:rPr>
      </w:pPr>
      <w:r w:rsidRPr="007D1884">
        <w:rPr>
          <w:rFonts w:ascii="宋体" w:hAnsi="宋体" w:hint="eastAsia"/>
          <w:b/>
          <w:szCs w:val="21"/>
        </w:rPr>
        <w:t>30．</w:t>
      </w:r>
      <w:r w:rsidRPr="007D1884">
        <w:rPr>
          <w:rFonts w:ascii="宋体" w:hAnsi="宋体" w:hint="eastAsia"/>
          <w:szCs w:val="21"/>
        </w:rPr>
        <w:t>（</w:t>
      </w:r>
      <w:r w:rsidRPr="007D1884">
        <w:rPr>
          <w:rFonts w:hint="eastAsia"/>
          <w:szCs w:val="21"/>
        </w:rPr>
        <w:t>2010</w:t>
      </w:r>
      <w:r w:rsidRPr="007D1884">
        <w:rPr>
          <w:rFonts w:hint="eastAsia"/>
          <w:szCs w:val="21"/>
        </w:rPr>
        <w:t>江苏泰州</w:t>
      </w:r>
      <w:r w:rsidRPr="007D1884">
        <w:rPr>
          <w:rFonts w:ascii="宋体" w:hAnsi="宋体" w:hint="eastAsia"/>
          <w:szCs w:val="21"/>
        </w:rPr>
        <w:t>）玉树地震后，全国人民慷慨解囊，积极支援玉树人民抗震救灾，他们有的直接捐款，有的捐物．国家民政部、中国红十字会、中华慈善总会及其他基金会分别接收了捐赠，青海省也直接接收了部分捐赠．截至</w:t>
      </w:r>
      <w:smartTag w:uri="urn:schemas-microsoft-com:office:smarttags" w:element="chsdate">
        <w:smartTagPr>
          <w:attr w:name="IsROCDate" w:val="False"/>
          <w:attr w:name="IsLunarDate" w:val="False"/>
          <w:attr w:name="Day" w:val="14"/>
          <w:attr w:name="Month" w:val="5"/>
          <w:attr w:name="Year" w:val="2010"/>
        </w:smartTagPr>
        <w:r w:rsidRPr="007D1884">
          <w:rPr>
            <w:rFonts w:ascii="宋体" w:hAnsi="宋体" w:hint="eastAsia"/>
            <w:szCs w:val="21"/>
          </w:rPr>
          <w:t>5月14日</w:t>
        </w:r>
      </w:smartTag>
      <w:r w:rsidRPr="007D1884">
        <w:rPr>
          <w:rFonts w:ascii="宋体" w:hAnsi="宋体" w:hint="eastAsia"/>
          <w:szCs w:val="21"/>
        </w:rPr>
        <w:t>12时，他们分别接收捐赠（含直接捐款数和捐赠物折款数）的比例见扇形统计图（图①），其中，中华慈善总会和中国红十字会</w:t>
      </w:r>
      <w:r w:rsidRPr="007D1884">
        <w:rPr>
          <w:rFonts w:ascii="宋体" w:hAnsi="宋体" w:hint="eastAsia"/>
          <w:szCs w:val="21"/>
          <w:em w:val="dot"/>
        </w:rPr>
        <w:t>共接收</w:t>
      </w:r>
      <w:r w:rsidRPr="007D1884">
        <w:rPr>
          <w:rFonts w:ascii="宋体" w:hAnsi="宋体" w:hint="eastAsia"/>
          <w:szCs w:val="21"/>
        </w:rPr>
        <w:t>捐赠约合人民币15.6亿元．请你根据相关信息解决下列问题：</w:t>
      </w:r>
    </w:p>
    <w:p w:rsidR="00D01853" w:rsidRPr="007D1884" w:rsidRDefault="00D01853" w:rsidP="00D01853">
      <w:pPr>
        <w:ind w:firstLineChars="200" w:firstLine="420"/>
        <w:rPr>
          <w:rFonts w:ascii="宋体" w:hAnsi="宋体" w:hint="eastAsia"/>
          <w:szCs w:val="21"/>
        </w:rPr>
      </w:pPr>
      <w:r w:rsidRPr="007D1884">
        <w:rPr>
          <w:rFonts w:ascii="宋体" w:hAnsi="宋体" w:hint="eastAsia"/>
          <w:szCs w:val="21"/>
        </w:rPr>
        <w:t>(1)其他基金会接收捐赠约占捐赠总数的百分比是</w:t>
      </w:r>
      <w:r w:rsidRPr="007D1884">
        <w:rPr>
          <w:rFonts w:ascii="宋体" w:hAnsi="宋体" w:hint="eastAsia"/>
          <w:szCs w:val="21"/>
          <w:u w:val="single"/>
        </w:rPr>
        <w:t xml:space="preserve">         </w:t>
      </w:r>
      <w:r w:rsidRPr="007D1884">
        <w:rPr>
          <w:rFonts w:ascii="宋体" w:hAnsi="宋体" w:hint="eastAsia"/>
          <w:szCs w:val="21"/>
        </w:rPr>
        <w:t>；</w:t>
      </w:r>
    </w:p>
    <w:p w:rsidR="00D01853" w:rsidRPr="007D1884" w:rsidRDefault="00D01853" w:rsidP="00D01853">
      <w:pPr>
        <w:ind w:firstLineChars="200" w:firstLine="420"/>
        <w:rPr>
          <w:rFonts w:ascii="宋体" w:hAnsi="宋体" w:hint="eastAsia"/>
          <w:szCs w:val="21"/>
        </w:rPr>
      </w:pPr>
      <w:r w:rsidRPr="007D1884">
        <w:rPr>
          <w:rFonts w:ascii="宋体" w:hAnsi="宋体" w:hint="eastAsia"/>
          <w:szCs w:val="21"/>
        </w:rPr>
        <w:t>(2)全国接收直接捐款数和捐物折款数共计约</w:t>
      </w:r>
      <w:r w:rsidRPr="007D1884">
        <w:rPr>
          <w:rFonts w:ascii="宋体" w:hAnsi="宋体" w:hint="eastAsia"/>
          <w:szCs w:val="21"/>
          <w:u w:val="single"/>
        </w:rPr>
        <w:t xml:space="preserve">        </w:t>
      </w:r>
      <w:r w:rsidRPr="007D1884">
        <w:rPr>
          <w:rFonts w:ascii="宋体" w:hAnsi="宋体" w:hint="eastAsia"/>
          <w:szCs w:val="21"/>
        </w:rPr>
        <w:t>亿元；</w:t>
      </w:r>
    </w:p>
    <w:p w:rsidR="00D01853" w:rsidRPr="007D1884" w:rsidRDefault="00D01853" w:rsidP="00D01853">
      <w:pPr>
        <w:ind w:firstLineChars="200" w:firstLine="420"/>
        <w:rPr>
          <w:rFonts w:ascii="宋体" w:hAnsi="宋体" w:hint="eastAsia"/>
          <w:szCs w:val="21"/>
        </w:rPr>
      </w:pPr>
      <w:r w:rsidRPr="007D1884">
        <w:rPr>
          <w:rFonts w:ascii="宋体" w:hAnsi="宋体" w:hint="eastAsia"/>
          <w:szCs w:val="21"/>
        </w:rPr>
        <w:t>(3)请你补全图②中的条形统计图；</w:t>
      </w:r>
    </w:p>
    <w:p w:rsidR="00D01853" w:rsidRPr="007D1884" w:rsidRDefault="00D01853" w:rsidP="00D01853">
      <w:pPr>
        <w:ind w:leftChars="200" w:left="420"/>
        <w:rPr>
          <w:rFonts w:ascii="宋体" w:hAnsi="宋体" w:hint="eastAsia"/>
          <w:szCs w:val="21"/>
        </w:rPr>
      </w:pPr>
      <w:r w:rsidRPr="007D1884">
        <w:rPr>
          <w:rFonts w:ascii="宋体" w:hAnsi="宋体" w:hint="eastAsia"/>
          <w:szCs w:val="21"/>
        </w:rPr>
        <w:t>(4)据统计，直接捐款数比捐赠物折款数的6倍还多3亿元，那么直接捐款数和捐赠物折款数各多少亿元？</w:t>
      </w:r>
    </w:p>
    <w:p w:rsidR="00D01853" w:rsidRPr="007D1884" w:rsidRDefault="00D01853" w:rsidP="00D01853">
      <w:pPr>
        <w:jc w:val="center"/>
        <w:rPr>
          <w:rFonts w:ascii="宋体" w:hAnsi="宋体" w:hint="eastAsia"/>
          <w:szCs w:val="21"/>
        </w:rPr>
      </w:pPr>
      <w:r>
        <w:rPr>
          <w:rFonts w:ascii="宋体" w:hAnsi="宋体" w:hint="eastAsia"/>
          <w:noProof/>
          <w:szCs w:val="21"/>
        </w:rPr>
        <w:drawing>
          <wp:inline distT="0" distB="0" distL="0" distR="0">
            <wp:extent cx="1971675" cy="157162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6">
                      <a:lum bright="-6000" contrast="48000"/>
                    </a:blip>
                    <a:srcRect/>
                    <a:stretch>
                      <a:fillRect/>
                    </a:stretch>
                  </pic:blipFill>
                  <pic:spPr bwMode="auto">
                    <a:xfrm>
                      <a:off x="0" y="0"/>
                      <a:ext cx="1971675" cy="1571625"/>
                    </a:xfrm>
                    <a:prstGeom prst="rect">
                      <a:avLst/>
                    </a:prstGeom>
                    <a:noFill/>
                    <a:ln w="9525">
                      <a:noFill/>
                      <a:miter lim="800000"/>
                      <a:headEnd/>
                      <a:tailEnd/>
                    </a:ln>
                  </pic:spPr>
                </pic:pic>
              </a:graphicData>
            </a:graphic>
          </wp:inline>
        </w:drawing>
      </w:r>
      <w:r w:rsidRPr="007D1884">
        <w:rPr>
          <w:rFonts w:ascii="宋体" w:hAnsi="宋体" w:hint="eastAsia"/>
          <w:szCs w:val="21"/>
        </w:rPr>
        <w:t xml:space="preserve">  </w:t>
      </w:r>
      <w:r>
        <w:rPr>
          <w:rFonts w:ascii="宋体" w:hAnsi="宋体" w:hint="eastAsia"/>
          <w:noProof/>
          <w:szCs w:val="21"/>
        </w:rPr>
        <w:drawing>
          <wp:inline distT="0" distB="0" distL="0" distR="0">
            <wp:extent cx="3295650" cy="1714500"/>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7">
                      <a:lum bright="-18000" contrast="54000"/>
                    </a:blip>
                    <a:srcRect/>
                    <a:stretch>
                      <a:fillRect/>
                    </a:stretch>
                  </pic:blipFill>
                  <pic:spPr bwMode="auto">
                    <a:xfrm>
                      <a:off x="0" y="0"/>
                      <a:ext cx="3295650" cy="1714500"/>
                    </a:xfrm>
                    <a:prstGeom prst="rect">
                      <a:avLst/>
                    </a:prstGeom>
                    <a:noFill/>
                    <a:ln w="9525">
                      <a:noFill/>
                      <a:miter lim="800000"/>
                      <a:headEnd/>
                      <a:tailEnd/>
                    </a:ln>
                  </pic:spPr>
                </pic:pic>
              </a:graphicData>
            </a:graphic>
          </wp:inline>
        </w:drawing>
      </w:r>
    </w:p>
    <w:p w:rsidR="00D01853" w:rsidRPr="007D1884" w:rsidRDefault="00D01853" w:rsidP="00D01853">
      <w:pPr>
        <w:ind w:firstLine="420"/>
        <w:rPr>
          <w:rFonts w:ascii="宋体" w:hAnsi="宋体"/>
          <w:szCs w:val="21"/>
        </w:rPr>
      </w:pPr>
      <w:r w:rsidRPr="007D1884">
        <w:rPr>
          <w:szCs w:val="21"/>
        </w:rPr>
        <w:t>【答案】</w:t>
      </w:r>
      <w:r w:rsidRPr="007D1884">
        <w:rPr>
          <w:rFonts w:ascii="宋体" w:hAnsi="宋体" w:hint="eastAsia"/>
          <w:szCs w:val="21"/>
        </w:rPr>
        <w:t>⑴</w:t>
      </w:r>
      <w:r w:rsidRPr="007D1884">
        <w:rPr>
          <w:rFonts w:ascii="宋体" w:hAnsi="宋体"/>
          <w:szCs w:val="21"/>
        </w:rPr>
        <w:t>4%</w:t>
      </w:r>
      <w:r w:rsidRPr="007D1884">
        <w:rPr>
          <w:rFonts w:ascii="宋体" w:hAnsi="宋体" w:hint="eastAsia"/>
          <w:szCs w:val="21"/>
        </w:rPr>
        <w:t>；⑵</w:t>
      </w:r>
      <w:r w:rsidRPr="007D1884">
        <w:rPr>
          <w:rFonts w:ascii="宋体" w:hAnsi="宋体"/>
          <w:szCs w:val="21"/>
        </w:rPr>
        <w:t>52亿</w:t>
      </w:r>
      <w:r w:rsidRPr="007D1884">
        <w:rPr>
          <w:rFonts w:ascii="宋体" w:hAnsi="宋体" w:hint="eastAsia"/>
          <w:szCs w:val="21"/>
        </w:rPr>
        <w:t>；⑶</w:t>
      </w:r>
      <w:r w:rsidRPr="007D1884">
        <w:rPr>
          <w:rFonts w:ascii="宋体" w:hAnsi="宋体"/>
          <w:szCs w:val="21"/>
        </w:rPr>
        <w:t>补全图如下：</w:t>
      </w:r>
    </w:p>
    <w:p w:rsidR="00D01853" w:rsidRPr="007D1884" w:rsidRDefault="00D01853" w:rsidP="00D01853">
      <w:pPr>
        <w:spacing w:line="300" w:lineRule="auto"/>
        <w:ind w:firstLineChars="200" w:firstLine="420"/>
        <w:rPr>
          <w:rFonts w:ascii="宋体" w:hAnsi="宋体"/>
          <w:szCs w:val="21"/>
        </w:rPr>
      </w:pPr>
      <w:r>
        <w:rPr>
          <w:rFonts w:ascii="宋体" w:hAnsi="宋体"/>
          <w:noProof/>
          <w:szCs w:val="21"/>
        </w:rPr>
        <w:lastRenderedPageBreak/>
        <w:drawing>
          <wp:inline distT="0" distB="0" distL="0" distR="0">
            <wp:extent cx="5238750" cy="28289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8"/>
                    <a:srcRect/>
                    <a:stretch>
                      <a:fillRect/>
                    </a:stretch>
                  </pic:blipFill>
                  <pic:spPr bwMode="auto">
                    <a:xfrm>
                      <a:off x="0" y="0"/>
                      <a:ext cx="5238750" cy="2828925"/>
                    </a:xfrm>
                    <a:prstGeom prst="rect">
                      <a:avLst/>
                    </a:prstGeom>
                    <a:noFill/>
                    <a:ln w="9525">
                      <a:noFill/>
                      <a:miter lim="800000"/>
                      <a:headEnd/>
                      <a:tailEnd/>
                    </a:ln>
                  </pic:spPr>
                </pic:pic>
              </a:graphicData>
            </a:graphic>
          </wp:inline>
        </w:drawing>
      </w:r>
    </w:p>
    <w:p w:rsidR="00D01853" w:rsidRPr="007D1884" w:rsidRDefault="00D01853" w:rsidP="00D01853">
      <w:pPr>
        <w:spacing w:line="300" w:lineRule="auto"/>
        <w:ind w:firstLineChars="200" w:firstLine="420"/>
        <w:rPr>
          <w:rFonts w:ascii="宋体" w:hAnsi="宋体"/>
          <w:szCs w:val="21"/>
        </w:rPr>
      </w:pPr>
      <w:r w:rsidRPr="007D1884">
        <w:rPr>
          <w:rFonts w:ascii="宋体" w:hAnsi="宋体" w:hint="eastAsia"/>
          <w:szCs w:val="21"/>
        </w:rPr>
        <w:t>⑷</w:t>
      </w:r>
      <w:r w:rsidRPr="007D1884">
        <w:rPr>
          <w:rFonts w:ascii="宋体" w:hAnsi="宋体"/>
          <w:szCs w:val="21"/>
        </w:rPr>
        <w:t>设直接捐款数为</w:t>
      </w:r>
      <w:r w:rsidRPr="007D1884">
        <w:rPr>
          <w:rFonts w:ascii="宋体" w:hAnsi="宋体"/>
          <w:i/>
          <w:szCs w:val="21"/>
        </w:rPr>
        <w:t>x</w:t>
      </w:r>
      <w:r w:rsidRPr="007D1884">
        <w:rPr>
          <w:rFonts w:ascii="宋体" w:hAnsi="宋体"/>
          <w:szCs w:val="21"/>
        </w:rPr>
        <w:t>，则捐赠物折款数为：（52－</w:t>
      </w:r>
      <w:r w:rsidRPr="007D1884">
        <w:rPr>
          <w:rFonts w:ascii="宋体" w:hAnsi="宋体"/>
          <w:i/>
          <w:szCs w:val="21"/>
        </w:rPr>
        <w:t>x</w:t>
      </w:r>
      <w:r w:rsidRPr="007D1884">
        <w:rPr>
          <w:rFonts w:ascii="宋体" w:hAnsi="宋体"/>
          <w:szCs w:val="21"/>
        </w:rPr>
        <w:t>）</w:t>
      </w:r>
    </w:p>
    <w:p w:rsidR="00D01853" w:rsidRPr="007D1884" w:rsidRDefault="00D01853" w:rsidP="00D01853">
      <w:pPr>
        <w:spacing w:line="300" w:lineRule="auto"/>
        <w:ind w:firstLineChars="400" w:firstLine="840"/>
        <w:rPr>
          <w:rFonts w:ascii="宋体" w:hAnsi="宋体" w:hint="eastAsia"/>
          <w:szCs w:val="21"/>
        </w:rPr>
      </w:pPr>
      <w:r w:rsidRPr="007D1884">
        <w:rPr>
          <w:rFonts w:ascii="宋体" w:hAnsi="宋体"/>
          <w:szCs w:val="21"/>
        </w:rPr>
        <w:t>依题意得：</w:t>
      </w:r>
      <w:r w:rsidRPr="007D1884">
        <w:rPr>
          <w:rFonts w:ascii="宋体" w:hAnsi="宋体"/>
          <w:i/>
          <w:szCs w:val="21"/>
        </w:rPr>
        <w:t>x</w:t>
      </w:r>
      <w:r w:rsidRPr="007D1884">
        <w:rPr>
          <w:rFonts w:ascii="宋体" w:hAnsi="宋体"/>
          <w:szCs w:val="21"/>
        </w:rPr>
        <w:t>＝6（52－</w:t>
      </w:r>
      <w:r w:rsidRPr="007D1884">
        <w:rPr>
          <w:rFonts w:ascii="宋体" w:hAnsi="宋体"/>
          <w:i/>
          <w:szCs w:val="21"/>
        </w:rPr>
        <w:t>x</w:t>
      </w:r>
      <w:r w:rsidRPr="007D1884">
        <w:rPr>
          <w:rFonts w:ascii="宋体" w:hAnsi="宋体"/>
          <w:szCs w:val="21"/>
        </w:rPr>
        <w:t>）＋3</w:t>
      </w:r>
    </w:p>
    <w:p w:rsidR="00D01853" w:rsidRPr="007D1884" w:rsidRDefault="00D01853" w:rsidP="00D01853">
      <w:pPr>
        <w:spacing w:line="300" w:lineRule="auto"/>
        <w:ind w:firstLineChars="400" w:firstLine="840"/>
        <w:rPr>
          <w:rFonts w:ascii="宋体" w:hAnsi="宋体"/>
          <w:szCs w:val="21"/>
        </w:rPr>
      </w:pPr>
      <w:r w:rsidRPr="007D1884">
        <w:rPr>
          <w:rFonts w:ascii="宋体" w:hAnsi="宋体"/>
          <w:szCs w:val="21"/>
        </w:rPr>
        <w:t>解得</w:t>
      </w:r>
      <w:r w:rsidRPr="007D1884">
        <w:rPr>
          <w:rFonts w:ascii="宋体" w:hAnsi="宋体"/>
          <w:i/>
          <w:szCs w:val="21"/>
        </w:rPr>
        <w:t>x</w:t>
      </w:r>
      <w:r w:rsidRPr="007D1884">
        <w:rPr>
          <w:rFonts w:ascii="宋体" w:hAnsi="宋体"/>
          <w:szCs w:val="21"/>
        </w:rPr>
        <w:t>＝45（亿）</w:t>
      </w:r>
    </w:p>
    <w:p w:rsidR="00D01853" w:rsidRPr="007D1884" w:rsidRDefault="00D01853" w:rsidP="00D01853">
      <w:pPr>
        <w:spacing w:line="300" w:lineRule="auto"/>
        <w:ind w:firstLineChars="400" w:firstLine="840"/>
        <w:rPr>
          <w:rFonts w:ascii="宋体" w:hAnsi="宋体"/>
          <w:szCs w:val="21"/>
        </w:rPr>
      </w:pPr>
      <w:r w:rsidRPr="007D1884">
        <w:rPr>
          <w:rFonts w:ascii="宋体" w:hAnsi="宋体"/>
          <w:szCs w:val="21"/>
        </w:rPr>
        <w:t>（52－</w:t>
      </w:r>
      <w:r w:rsidRPr="007D1884">
        <w:rPr>
          <w:rFonts w:ascii="宋体" w:hAnsi="宋体"/>
          <w:i/>
          <w:szCs w:val="21"/>
        </w:rPr>
        <w:t>x</w:t>
      </w:r>
      <w:r w:rsidRPr="007D1884">
        <w:rPr>
          <w:rFonts w:ascii="宋体" w:hAnsi="宋体"/>
          <w:szCs w:val="21"/>
        </w:rPr>
        <w:t>）＝52－45＝7（亿）</w:t>
      </w:r>
    </w:p>
    <w:p w:rsidR="00D01853" w:rsidRPr="007D1884" w:rsidRDefault="00D01853" w:rsidP="00D01853">
      <w:pPr>
        <w:rPr>
          <w:rFonts w:ascii="宋体" w:hAnsi="宋体" w:hint="eastAsia"/>
          <w:szCs w:val="21"/>
        </w:rPr>
      </w:pPr>
      <w:r w:rsidRPr="007D1884">
        <w:rPr>
          <w:rFonts w:ascii="宋体" w:hAnsi="宋体"/>
          <w:szCs w:val="21"/>
        </w:rPr>
        <w:t>答：直接捐款数和捐赠物折款数分别为45亿，7亿元．</w:t>
      </w:r>
      <w:r w:rsidRPr="007D1884">
        <w:rPr>
          <w:rFonts w:ascii="宋体" w:hAnsi="宋体" w:hint="eastAsia"/>
          <w:szCs w:val="21"/>
        </w:rPr>
        <w:t>．</w:t>
      </w:r>
    </w:p>
    <w:p w:rsidR="00D20A27" w:rsidRPr="00D01853" w:rsidRDefault="00D20A27"/>
    <w:sectPr w:rsidR="00D20A27" w:rsidRPr="00D01853" w:rsidSect="00D20A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DA7" w:rsidRDefault="007B6DA7" w:rsidP="00D01853">
      <w:r>
        <w:separator/>
      </w:r>
    </w:p>
  </w:endnote>
  <w:endnote w:type="continuationSeparator" w:id="0">
    <w:p w:rsidR="007B6DA7" w:rsidRDefault="007B6DA7" w:rsidP="00D018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MingLiU">
    <w:altName w:val="細明體"/>
    <w:panose1 w:val="02020309000000000000"/>
    <w:charset w:val="88"/>
    <w:family w:val="modern"/>
    <w:pitch w:val="fixed"/>
    <w:sig w:usb0="00000003" w:usb1="080E0000"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DA7" w:rsidRDefault="007B6DA7" w:rsidP="00D01853">
      <w:r>
        <w:separator/>
      </w:r>
    </w:p>
  </w:footnote>
  <w:footnote w:type="continuationSeparator" w:id="0">
    <w:p w:rsidR="007B6DA7" w:rsidRDefault="007B6DA7" w:rsidP="00D018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1853"/>
    <w:rsid w:val="001A56AA"/>
    <w:rsid w:val="00354134"/>
    <w:rsid w:val="007B6DA7"/>
    <w:rsid w:val="00B522C2"/>
    <w:rsid w:val="00D01853"/>
    <w:rsid w:val="00D20A27"/>
    <w:rsid w:val="00F20B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85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18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01853"/>
    <w:rPr>
      <w:sz w:val="18"/>
      <w:szCs w:val="18"/>
    </w:rPr>
  </w:style>
  <w:style w:type="paragraph" w:styleId="a4">
    <w:name w:val="footer"/>
    <w:basedOn w:val="a"/>
    <w:link w:val="Char0"/>
    <w:uiPriority w:val="99"/>
    <w:semiHidden/>
    <w:unhideWhenUsed/>
    <w:rsid w:val="00D018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01853"/>
    <w:rPr>
      <w:sz w:val="18"/>
      <w:szCs w:val="18"/>
    </w:rPr>
  </w:style>
  <w:style w:type="table" w:styleId="a5">
    <w:name w:val="Table Grid"/>
    <w:basedOn w:val="a1"/>
    <w:rsid w:val="00D0185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01853"/>
    <w:rPr>
      <w:sz w:val="18"/>
      <w:szCs w:val="18"/>
    </w:rPr>
  </w:style>
  <w:style w:type="character" w:customStyle="1" w:styleId="Char1">
    <w:name w:val="批注框文本 Char"/>
    <w:basedOn w:val="a0"/>
    <w:link w:val="a6"/>
    <w:uiPriority w:val="99"/>
    <w:semiHidden/>
    <w:rsid w:val="00D0185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image" Target="media/image27.png"/><Relationship Id="rId63" Type="http://schemas.openxmlformats.org/officeDocument/2006/relationships/image" Target="media/image35.wmf"/><Relationship Id="rId68" Type="http://schemas.openxmlformats.org/officeDocument/2006/relationships/oleObject" Target="embeddings/oleObject24.bin"/><Relationship Id="rId76" Type="http://schemas.openxmlformats.org/officeDocument/2006/relationships/oleObject" Target="embeddings/oleObject28.bin"/><Relationship Id="rId84" Type="http://schemas.openxmlformats.org/officeDocument/2006/relationships/image" Target="media/image50.gif"/><Relationship Id="rId89" Type="http://schemas.openxmlformats.org/officeDocument/2006/relationships/oleObject" Target="embeddings/oleObject31.bin"/><Relationship Id="rId97" Type="http://schemas.openxmlformats.org/officeDocument/2006/relationships/image" Target="media/image60.png"/><Relationship Id="rId7" Type="http://schemas.openxmlformats.org/officeDocument/2006/relationships/oleObject" Target="embeddings/oleObject1.bin"/><Relationship Id="rId71" Type="http://schemas.openxmlformats.org/officeDocument/2006/relationships/image" Target="media/image41.wmf"/><Relationship Id="rId92" Type="http://schemas.openxmlformats.org/officeDocument/2006/relationships/image" Target="media/image55.gif"/><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image" Target="media/image20.wmf"/><Relationship Id="rId11" Type="http://schemas.openxmlformats.org/officeDocument/2006/relationships/oleObject" Target="embeddings/oleObject3.bin"/><Relationship Id="rId24" Type="http://schemas.openxmlformats.org/officeDocument/2006/relationships/image" Target="media/image15.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30.wmf"/><Relationship Id="rId66" Type="http://schemas.openxmlformats.org/officeDocument/2006/relationships/image" Target="media/image38.wmf"/><Relationship Id="rId74" Type="http://schemas.openxmlformats.org/officeDocument/2006/relationships/oleObject" Target="embeddings/oleObject27.bin"/><Relationship Id="rId79" Type="http://schemas.openxmlformats.org/officeDocument/2006/relationships/image" Target="media/image45.gif"/><Relationship Id="rId87" Type="http://schemas.openxmlformats.org/officeDocument/2006/relationships/oleObject" Target="embeddings/oleObject30.bin"/><Relationship Id="rId5" Type="http://schemas.openxmlformats.org/officeDocument/2006/relationships/endnotes" Target="endnotes.xml"/><Relationship Id="rId61" Type="http://schemas.openxmlformats.org/officeDocument/2006/relationships/image" Target="media/image33.wmf"/><Relationship Id="rId82" Type="http://schemas.openxmlformats.org/officeDocument/2006/relationships/image" Target="media/image48.gif"/><Relationship Id="rId90" Type="http://schemas.openxmlformats.org/officeDocument/2006/relationships/image" Target="media/image54.wmf"/><Relationship Id="rId95" Type="http://schemas.openxmlformats.org/officeDocument/2006/relationships/image" Target="media/image58.gif"/><Relationship Id="rId19" Type="http://schemas.openxmlformats.org/officeDocument/2006/relationships/image" Target="media/image10.wmf"/><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8.png"/><Relationship Id="rId64" Type="http://schemas.openxmlformats.org/officeDocument/2006/relationships/image" Target="media/image36.wmf"/><Relationship Id="rId69" Type="http://schemas.openxmlformats.org/officeDocument/2006/relationships/image" Target="media/image40.wmf"/><Relationship Id="rId77" Type="http://schemas.openxmlformats.org/officeDocument/2006/relationships/image" Target="media/image44.wmf"/><Relationship Id="rId100"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26.bin"/><Relationship Id="rId80" Type="http://schemas.openxmlformats.org/officeDocument/2006/relationships/image" Target="media/image46.gif"/><Relationship Id="rId85" Type="http://schemas.openxmlformats.org/officeDocument/2006/relationships/image" Target="media/image51.gif"/><Relationship Id="rId93" Type="http://schemas.openxmlformats.org/officeDocument/2006/relationships/image" Target="media/image56.gif"/><Relationship Id="rId98" Type="http://schemas.openxmlformats.org/officeDocument/2006/relationships/image" Target="media/image61.emf"/><Relationship Id="rId3" Type="http://schemas.openxmlformats.org/officeDocument/2006/relationships/webSettings" Target="webSetting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22.wmf"/><Relationship Id="rId59" Type="http://schemas.openxmlformats.org/officeDocument/2006/relationships/image" Target="media/image31.wmf"/><Relationship Id="rId67" Type="http://schemas.openxmlformats.org/officeDocument/2006/relationships/image" Target="media/image39.wmf"/><Relationship Id="rId20" Type="http://schemas.openxmlformats.org/officeDocument/2006/relationships/image" Target="media/image11.wmf"/><Relationship Id="rId41" Type="http://schemas.openxmlformats.org/officeDocument/2006/relationships/oleObject" Target="embeddings/oleObject16.bin"/><Relationship Id="rId54" Type="http://schemas.openxmlformats.org/officeDocument/2006/relationships/image" Target="media/image26.png"/><Relationship Id="rId62" Type="http://schemas.openxmlformats.org/officeDocument/2006/relationships/image" Target="media/image34.wmf"/><Relationship Id="rId70" Type="http://schemas.openxmlformats.org/officeDocument/2006/relationships/oleObject" Target="embeddings/oleObject25.bin"/><Relationship Id="rId75" Type="http://schemas.openxmlformats.org/officeDocument/2006/relationships/image" Target="media/image43.wmf"/><Relationship Id="rId83" Type="http://schemas.openxmlformats.org/officeDocument/2006/relationships/image" Target="media/image49.gif"/><Relationship Id="rId88" Type="http://schemas.openxmlformats.org/officeDocument/2006/relationships/image" Target="media/image53.wmf"/><Relationship Id="rId91" Type="http://schemas.openxmlformats.org/officeDocument/2006/relationships/oleObject" Target="embeddings/oleObject32.bin"/><Relationship Id="rId96" Type="http://schemas.openxmlformats.org/officeDocument/2006/relationships/image" Target="media/image59.png"/><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oleObject" Target="embeddings/oleObject11.bin"/><Relationship Id="rId49" Type="http://schemas.openxmlformats.org/officeDocument/2006/relationships/oleObject" Target="embeddings/oleObject21.bin"/><Relationship Id="rId57" Type="http://schemas.openxmlformats.org/officeDocument/2006/relationships/image" Target="media/image29.png"/><Relationship Id="rId10" Type="http://schemas.openxmlformats.org/officeDocument/2006/relationships/image" Target="media/image3.wmf"/><Relationship Id="rId31" Type="http://schemas.openxmlformats.org/officeDocument/2006/relationships/oleObject" Target="embeddings/oleObject6.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32.wmf"/><Relationship Id="rId65" Type="http://schemas.openxmlformats.org/officeDocument/2006/relationships/image" Target="media/image37.wmf"/><Relationship Id="rId73" Type="http://schemas.openxmlformats.org/officeDocument/2006/relationships/image" Target="media/image42.wmf"/><Relationship Id="rId78" Type="http://schemas.openxmlformats.org/officeDocument/2006/relationships/oleObject" Target="embeddings/oleObject29.bin"/><Relationship Id="rId81" Type="http://schemas.openxmlformats.org/officeDocument/2006/relationships/image" Target="media/image47.gif"/><Relationship Id="rId86" Type="http://schemas.openxmlformats.org/officeDocument/2006/relationships/image" Target="media/image52.wmf"/><Relationship Id="rId94" Type="http://schemas.openxmlformats.org/officeDocument/2006/relationships/image" Target="media/image57.gif"/><Relationship Id="rId9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image" Target="media/image9.wmf"/><Relationship Id="rId39"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688</Words>
  <Characters>3924</Characters>
  <Application>Microsoft Office Word</Application>
  <DocSecurity>0</DocSecurity>
  <Lines>32</Lines>
  <Paragraphs>9</Paragraphs>
  <ScaleCrop>false</ScaleCrop>
  <Company>FOUNDERTECH</Company>
  <LinksUpToDate>false</LinksUpToDate>
  <CharactersWithSpaces>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2010-09-13T08:38:00Z</dcterms:created>
  <dcterms:modified xsi:type="dcterms:W3CDTF">2010-09-13T08:38:00Z</dcterms:modified>
</cp:coreProperties>
</file>