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B3C" w:rsidRDefault="00163B3C" w:rsidP="00163B3C">
      <w:pPr>
        <w:pStyle w:val="a5"/>
        <w:ind w:firstLine="420"/>
        <w:rPr>
          <w:rFonts w:eastAsia="黑体" w:hint="eastAsia"/>
          <w:b/>
          <w:sz w:val="32"/>
        </w:rPr>
      </w:pPr>
      <w:r>
        <w:rPr>
          <w:rFonts w:hint="eastAsia"/>
        </w:rPr>
        <w:t xml:space="preserve">                </w:t>
      </w:r>
      <w:r>
        <w:rPr>
          <w:rFonts w:hint="eastAsia"/>
          <w:sz w:val="32"/>
        </w:rPr>
        <w:t xml:space="preserve"> </w:t>
      </w:r>
      <w:r>
        <w:rPr>
          <w:rFonts w:eastAsia="黑体" w:hint="eastAsia"/>
          <w:b/>
          <w:sz w:val="32"/>
        </w:rPr>
        <w:t>六年级数学测试卷</w:t>
      </w:r>
    </w:p>
    <w:p w:rsidR="00163B3C" w:rsidRDefault="00163B3C" w:rsidP="00163B3C">
      <w:pPr>
        <w:pStyle w:val="a5"/>
        <w:ind w:left="0" w:firstLineChars="150" w:firstLine="270"/>
        <w:rPr>
          <w:rFonts w:hint="eastAsia"/>
          <w:sz w:val="24"/>
        </w:rPr>
      </w:pPr>
      <w:r>
        <w:rPr>
          <w:rFonts w:hint="eastAsia"/>
          <w:sz w:val="18"/>
        </w:rPr>
        <w:t xml:space="preserve">                                                      </w:t>
      </w:r>
      <w:r>
        <w:rPr>
          <w:rFonts w:hint="eastAsia"/>
          <w:sz w:val="24"/>
        </w:rPr>
        <w:t xml:space="preserve"> </w:t>
      </w:r>
      <w:r>
        <w:rPr>
          <w:rFonts w:hint="eastAsia"/>
          <w:sz w:val="24"/>
        </w:rPr>
        <w:t>成绩：</w:t>
      </w:r>
      <w:r>
        <w:rPr>
          <w:rFonts w:hint="eastAsia"/>
          <w:sz w:val="24"/>
        </w:rPr>
        <w:t xml:space="preserve"> </w:t>
      </w:r>
      <w:r>
        <w:rPr>
          <w:rFonts w:hint="eastAsia"/>
          <w:sz w:val="24"/>
          <w:u w:val="single"/>
        </w:rPr>
        <w:t xml:space="preserve">            </w:t>
      </w:r>
      <w:r>
        <w:rPr>
          <w:rFonts w:hint="eastAsia"/>
          <w:sz w:val="24"/>
        </w:rPr>
        <w:t xml:space="preserve"> </w:t>
      </w:r>
    </w:p>
    <w:p w:rsidR="00163B3C" w:rsidRDefault="00163B3C" w:rsidP="00163B3C">
      <w:pPr>
        <w:pStyle w:val="a5"/>
        <w:ind w:left="0" w:firstLineChars="150" w:firstLine="270"/>
        <w:rPr>
          <w:rFonts w:eastAsia="幼圆" w:hint="eastAsia"/>
          <w:sz w:val="18"/>
        </w:rPr>
      </w:pPr>
      <w:r>
        <w:rPr>
          <w:rFonts w:hint="eastAsia"/>
          <w:sz w:val="18"/>
        </w:rPr>
        <w:t>亲爱的同学们：通过六年的小学学习，你肯定发现数学和我们的生活是紧密相联的，数学是有趣的。下面请你运用所学到的知识和方法来完成答卷，老师相信你一定会成功！</w:t>
      </w:r>
    </w:p>
    <w:p w:rsidR="00163B3C" w:rsidRDefault="00163B3C" w:rsidP="00163B3C">
      <w:pPr>
        <w:rPr>
          <w:rFonts w:eastAsia="黑体" w:hint="eastAsia"/>
          <w:b/>
        </w:rPr>
      </w:pPr>
      <w:r>
        <w:rPr>
          <w:rFonts w:eastAsia="黑体" w:hint="eastAsia"/>
          <w:b/>
        </w:rPr>
        <w:t>一、填空题（</w:t>
      </w:r>
      <w:r>
        <w:rPr>
          <w:rFonts w:eastAsia="黑体" w:hint="eastAsia"/>
          <w:b/>
        </w:rPr>
        <w:t>15</w:t>
      </w:r>
      <w:r>
        <w:rPr>
          <w:rFonts w:eastAsia="黑体" w:hint="eastAsia"/>
          <w:b/>
        </w:rPr>
        <w:t>分）</w:t>
      </w:r>
    </w:p>
    <w:p w:rsidR="00163B3C" w:rsidRDefault="00163B3C" w:rsidP="00163B3C">
      <w:pPr>
        <w:rPr>
          <w:rFonts w:hint="eastAsia"/>
        </w:rPr>
      </w:pPr>
      <w:r>
        <w:rPr>
          <w:rFonts w:hint="eastAsia"/>
        </w:rPr>
        <w:t>1</w:t>
      </w:r>
      <w:r>
        <w:rPr>
          <w:rFonts w:hint="eastAsia"/>
        </w:rPr>
        <w:t>、地球上每年都有</w:t>
      </w:r>
      <w:r>
        <w:rPr>
          <w:rFonts w:hint="eastAsia"/>
        </w:rPr>
        <w:t>15000400</w:t>
      </w:r>
      <w:r>
        <w:rPr>
          <w:rFonts w:hint="eastAsia"/>
        </w:rPr>
        <w:t>公顷的森林被毁掉。这个数读作（</w:t>
      </w:r>
      <w:r>
        <w:rPr>
          <w:rFonts w:hint="eastAsia"/>
        </w:rPr>
        <w:t xml:space="preserve">        </w:t>
      </w:r>
      <w:r>
        <w:rPr>
          <w:rFonts w:hint="eastAsia"/>
        </w:rPr>
        <w:t>），用“万”作单位是（</w:t>
      </w:r>
      <w:r>
        <w:rPr>
          <w:rFonts w:hint="eastAsia"/>
        </w:rPr>
        <w:t xml:space="preserve">        </w:t>
      </w:r>
      <w:r>
        <w:rPr>
          <w:rFonts w:hint="eastAsia"/>
        </w:rPr>
        <w:t>）万公顷。</w:t>
      </w:r>
    </w:p>
    <w:p w:rsidR="00163B3C" w:rsidRDefault="00163B3C" w:rsidP="00163B3C">
      <w:pPr>
        <w:rPr>
          <w:rFonts w:hint="eastAsia"/>
        </w:rPr>
      </w:pPr>
      <w:r>
        <w:rPr>
          <w:rFonts w:hint="eastAsia"/>
        </w:rPr>
        <w:t>2</w:t>
      </w:r>
      <w:r>
        <w:rPr>
          <w:rFonts w:hint="eastAsia"/>
        </w:rPr>
        <w:t>、</w:t>
      </w:r>
      <w:r>
        <w:rPr>
          <w:rFonts w:hint="eastAsia"/>
        </w:rPr>
        <w:t>a</w:t>
      </w:r>
      <w:r>
        <w:rPr>
          <w:rFonts w:hint="eastAsia"/>
        </w:rPr>
        <w:t>与</w:t>
      </w:r>
      <w:r>
        <w:rPr>
          <w:rFonts w:hint="eastAsia"/>
        </w:rPr>
        <w:t>b</w:t>
      </w:r>
      <w:r>
        <w:rPr>
          <w:rFonts w:hint="eastAsia"/>
        </w:rPr>
        <w:t>是相邻的两个非零自然数，它们的最大公约数是（　　），最小公倍数是（　　）。</w:t>
      </w:r>
    </w:p>
    <w:p w:rsidR="00163B3C" w:rsidRDefault="00163B3C" w:rsidP="00163B3C">
      <w:pPr>
        <w:rPr>
          <w:rFonts w:hint="eastAsia"/>
        </w:rPr>
      </w:pPr>
      <w:r>
        <w:rPr>
          <w:rFonts w:hint="eastAsia"/>
        </w:rPr>
        <w:t>3</w:t>
      </w:r>
      <w:r>
        <w:rPr>
          <w:rFonts w:hint="eastAsia"/>
        </w:rPr>
        <w:t>、如果</w:t>
      </w:r>
      <w:r>
        <w:rPr>
          <w:position w:val="-24"/>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mso-wrap-distance-left:9.05pt;mso-wrap-distance-right:9.05pt;mso-position-horizontal-relative:page;mso-position-vertical-relative:page" o:ole="">
            <v:fill o:detectmouseclick="t"/>
            <v:imagedata r:id="rId7" o:title=""/>
          </v:shape>
          <o:OLEObject Type="Embed" ProgID="Equation.3" ShapeID="_x0000_i1025" DrawAspect="Content" ObjectID="_1385463062" r:id="rId8">
            <o:FieldCodes>\* MERGEFORMAT</o:FieldCodes>
          </o:OLEObject>
        </w:object>
      </w:r>
      <w:r>
        <w:rPr>
          <w:rFonts w:hint="eastAsia"/>
        </w:rPr>
        <w:t>＝</w:t>
      </w:r>
      <w:r>
        <w:rPr>
          <w:rFonts w:hint="eastAsia"/>
        </w:rPr>
        <w:t>y</w:t>
      </w:r>
      <w:r>
        <w:rPr>
          <w:rFonts w:hint="eastAsia"/>
        </w:rPr>
        <w:t>，那么</w:t>
      </w:r>
      <w:r>
        <w:rPr>
          <w:rFonts w:hint="eastAsia"/>
        </w:rPr>
        <w:t>x</w:t>
      </w:r>
      <w:r>
        <w:rPr>
          <w:rFonts w:hint="eastAsia"/>
        </w:rPr>
        <w:t>与</w:t>
      </w:r>
      <w:r>
        <w:rPr>
          <w:rFonts w:hint="eastAsia"/>
        </w:rPr>
        <w:t>y</w:t>
      </w:r>
      <w:r>
        <w:rPr>
          <w:rFonts w:hint="eastAsia"/>
        </w:rPr>
        <w:t>成（　　）比例，如果</w:t>
      </w:r>
      <w:r>
        <w:rPr>
          <w:position w:val="-24"/>
        </w:rPr>
        <w:object w:dxaOrig="240" w:dyaOrig="620">
          <v:shape id="_x0000_i1026" type="#_x0000_t75" style="width:12pt;height:30.75pt;mso-wrap-distance-left:9.05pt;mso-wrap-distance-right:9.05pt;mso-position-horizontal-relative:page;mso-position-vertical-relative:page" o:ole="">
            <v:fill o:detectmouseclick="t"/>
            <v:imagedata r:id="rId9" o:title=""/>
          </v:shape>
          <o:OLEObject Type="Embed" ProgID="Equation.3" ShapeID="_x0000_i1026" DrawAspect="Content" ObjectID="_1385463063" r:id="rId10">
            <o:FieldCodes>\* MERGEFORMAT</o:FieldCodes>
          </o:OLEObject>
        </w:object>
      </w:r>
      <w:r>
        <w:rPr>
          <w:rFonts w:hint="eastAsia"/>
        </w:rPr>
        <w:t>＝</w:t>
      </w:r>
      <w:r>
        <w:rPr>
          <w:rFonts w:hint="eastAsia"/>
        </w:rPr>
        <w:t>y</w:t>
      </w:r>
      <w:r>
        <w:rPr>
          <w:rFonts w:hint="eastAsia"/>
        </w:rPr>
        <w:t>，那么</w:t>
      </w:r>
      <w:r>
        <w:rPr>
          <w:rFonts w:hint="eastAsia"/>
        </w:rPr>
        <w:t>x</w:t>
      </w:r>
      <w:r>
        <w:rPr>
          <w:rFonts w:hint="eastAsia"/>
        </w:rPr>
        <w:t>和</w:t>
      </w:r>
      <w:r>
        <w:rPr>
          <w:rFonts w:hint="eastAsia"/>
        </w:rPr>
        <w:t>y</w:t>
      </w:r>
      <w:r>
        <w:rPr>
          <w:rFonts w:hint="eastAsia"/>
        </w:rPr>
        <w:t>成（　　）比例。</w:t>
      </w:r>
    </w:p>
    <w:p w:rsidR="00163B3C" w:rsidRDefault="00163B3C" w:rsidP="00163B3C">
      <w:pPr>
        <w:rPr>
          <w:rFonts w:hint="eastAsia"/>
        </w:rPr>
      </w:pPr>
      <w:r>
        <w:rPr>
          <w:rFonts w:hint="eastAsia"/>
        </w:rPr>
        <w:t>4</w:t>
      </w:r>
      <w:r>
        <w:rPr>
          <w:rFonts w:hint="eastAsia"/>
        </w:rPr>
        <w:t>、幼儿园的阿姨把一箱饼干发给一个幼儿园大、小班的小朋友，平均每个小朋友分到</w:t>
      </w:r>
      <w:r>
        <w:rPr>
          <w:rFonts w:hint="eastAsia"/>
        </w:rPr>
        <w:t>12</w:t>
      </w:r>
      <w:r>
        <w:rPr>
          <w:rFonts w:hint="eastAsia"/>
        </w:rPr>
        <w:t>块，若只发给小班的小朋友，每人可分到</w:t>
      </w:r>
      <w:r>
        <w:rPr>
          <w:rFonts w:hint="eastAsia"/>
        </w:rPr>
        <w:t>20</w:t>
      </w:r>
      <w:r>
        <w:rPr>
          <w:rFonts w:hint="eastAsia"/>
        </w:rPr>
        <w:t>块；若只分给大班的小朋友，每人可以分到（　　）块。</w:t>
      </w:r>
    </w:p>
    <w:p w:rsidR="00163B3C" w:rsidRDefault="00163B3C" w:rsidP="00163B3C">
      <w:pPr>
        <w:rPr>
          <w:rFonts w:hint="eastAsia"/>
        </w:rPr>
      </w:pPr>
      <w:r>
        <w:rPr>
          <w:rFonts w:hint="eastAsia"/>
        </w:rPr>
        <w:t>5</w:t>
      </w:r>
      <w:r>
        <w:rPr>
          <w:rFonts w:hint="eastAsia"/>
        </w:rPr>
        <w:t>、一个圆扩大后，面积比原来多</w:t>
      </w:r>
      <w:r>
        <w:rPr>
          <w:rFonts w:hint="eastAsia"/>
        </w:rPr>
        <w:t>8</w:t>
      </w:r>
      <w:r>
        <w:rPr>
          <w:rFonts w:hint="eastAsia"/>
        </w:rPr>
        <w:t>倍，周长比原来多</w:t>
      </w:r>
      <w:r>
        <w:rPr>
          <w:rFonts w:hint="eastAsia"/>
        </w:rPr>
        <w:t>50.24</w:t>
      </w:r>
      <w:r>
        <w:rPr>
          <w:rFonts w:hint="eastAsia"/>
        </w:rPr>
        <w:t>厘米，这个圆原来的面积是（　　）平方厘米。</w:t>
      </w:r>
    </w:p>
    <w:p w:rsidR="00163B3C" w:rsidRDefault="00163B3C" w:rsidP="00163B3C">
      <w:pPr>
        <w:rPr>
          <w:rFonts w:hint="eastAsia"/>
        </w:rPr>
      </w:pPr>
      <w:r>
        <w:rPr>
          <w:rFonts w:hint="eastAsia"/>
        </w:rPr>
        <w:t>6</w:t>
      </w:r>
      <w:r>
        <w:rPr>
          <w:rFonts w:hint="eastAsia"/>
        </w:rPr>
        <w:t>、六（</w:t>
      </w:r>
      <w:r>
        <w:rPr>
          <w:rFonts w:hint="eastAsia"/>
        </w:rPr>
        <w:t>3</w:t>
      </w:r>
      <w:r>
        <w:rPr>
          <w:rFonts w:hint="eastAsia"/>
        </w:rPr>
        <w:t>）班体育达到标准的人数占全体的</w:t>
      </w:r>
      <w:r>
        <w:fldChar w:fldCharType="begin"/>
      </w:r>
      <w:r>
        <w:instrText xml:space="preserve"> </w:instrText>
      </w:r>
      <w:r>
        <w:rPr>
          <w:rFonts w:hint="eastAsia"/>
        </w:rPr>
        <w:instrText>eq \f( 6 ,7)</w:instrText>
      </w:r>
      <w:r>
        <w:instrText xml:space="preserve"> </w:instrText>
      </w:r>
      <w:r>
        <w:fldChar w:fldCharType="separate"/>
      </w:r>
      <w:r>
        <w:fldChar w:fldCharType="end"/>
      </w:r>
      <w:r>
        <w:rPr>
          <w:rFonts w:hint="eastAsia"/>
        </w:rPr>
        <w:t>，达标人数和全班人数都在</w:t>
      </w:r>
      <w:r>
        <w:rPr>
          <w:rFonts w:hint="eastAsia"/>
        </w:rPr>
        <w:t>40</w:t>
      </w:r>
      <w:r>
        <w:rPr>
          <w:rFonts w:hint="eastAsia"/>
        </w:rPr>
        <w:t>—</w:t>
      </w:r>
      <w:r>
        <w:rPr>
          <w:rFonts w:hint="eastAsia"/>
        </w:rPr>
        <w:t>50</w:t>
      </w:r>
      <w:r>
        <w:rPr>
          <w:rFonts w:hint="eastAsia"/>
        </w:rPr>
        <w:t>之间，全班有（</w:t>
      </w:r>
      <w:r>
        <w:rPr>
          <w:rFonts w:hint="eastAsia"/>
        </w:rPr>
        <w:t xml:space="preserve">   </w:t>
      </w:r>
      <w:r>
        <w:rPr>
          <w:rFonts w:hint="eastAsia"/>
        </w:rPr>
        <w:t>）人。</w:t>
      </w:r>
    </w:p>
    <w:p w:rsidR="00163B3C" w:rsidRDefault="00163B3C" w:rsidP="00163B3C">
      <w:pPr>
        <w:rPr>
          <w:rFonts w:ascii="宋体" w:hAnsi="宋体" w:hint="eastAsia"/>
        </w:rPr>
      </w:pPr>
      <w:r>
        <w:rPr>
          <w:rFonts w:hint="eastAsia"/>
        </w:rPr>
        <w:t>7</w:t>
      </w:r>
      <w:r>
        <w:rPr>
          <w:rFonts w:hint="eastAsia"/>
        </w:rPr>
        <w:t>、一根绳长</w:t>
      </w:r>
      <w:r>
        <w:rPr>
          <w:rFonts w:ascii="宋体" w:hAnsi="宋体"/>
        </w:rPr>
        <w:fldChar w:fldCharType="begin"/>
      </w:r>
      <w:r>
        <w:rPr>
          <w:rFonts w:ascii="宋体" w:hAnsi="宋体"/>
        </w:rPr>
        <w:instrText xml:space="preserve"> </w:instrText>
      </w:r>
      <w:r>
        <w:rPr>
          <w:rFonts w:ascii="宋体" w:hAnsi="宋体" w:hint="eastAsia"/>
        </w:rPr>
        <w:instrText>EQ \F( 7 , 10 )</w:instrText>
      </w:r>
      <w:r>
        <w:rPr>
          <w:rFonts w:ascii="宋体" w:hAnsi="宋体"/>
        </w:rPr>
        <w:instrText xml:space="preserve"> </w:instrText>
      </w:r>
      <w:r>
        <w:rPr>
          <w:rFonts w:ascii="宋体" w:hAnsi="宋体"/>
        </w:rPr>
        <w:fldChar w:fldCharType="separate"/>
      </w:r>
      <w:r>
        <w:rPr>
          <w:rFonts w:ascii="宋体" w:hAnsi="宋体"/>
        </w:rPr>
        <w:fldChar w:fldCharType="end"/>
      </w:r>
      <w:r>
        <w:rPr>
          <w:rFonts w:ascii="宋体" w:hAnsi="宋体" w:hint="eastAsia"/>
        </w:rPr>
        <w:t>米，每次截下同样长的一段，截了6次正好截完，每段长（     ）米，每段占这根绳长的</w:t>
      </w:r>
      <w:r>
        <w:rPr>
          <w:rFonts w:ascii="宋体" w:hAnsi="宋体"/>
        </w:rPr>
        <w:fldChar w:fldCharType="begin"/>
      </w:r>
      <w:r>
        <w:rPr>
          <w:rFonts w:ascii="宋体" w:hAnsi="宋体"/>
        </w:rPr>
        <w:instrText xml:space="preserve"> EQ \F(（     ）,（     ）) </w:instrText>
      </w:r>
      <w:r>
        <w:rPr>
          <w:rFonts w:ascii="宋体" w:hAnsi="宋体"/>
        </w:rPr>
        <w:fldChar w:fldCharType="separate"/>
      </w:r>
      <w:r>
        <w:rPr>
          <w:rFonts w:ascii="宋体" w:hAnsi="宋体"/>
        </w:rPr>
        <w:fldChar w:fldCharType="end"/>
      </w:r>
      <w:r>
        <w:rPr>
          <w:rFonts w:ascii="宋体" w:hAnsi="宋体" w:hint="eastAsia"/>
        </w:rPr>
        <w:t>。</w:t>
      </w:r>
    </w:p>
    <w:p w:rsidR="00163B3C" w:rsidRDefault="00163B3C" w:rsidP="00163B3C">
      <w:pPr>
        <w:rPr>
          <w:rFonts w:hint="eastAsia"/>
        </w:rPr>
      </w:pPr>
      <w:r>
        <w:rPr>
          <w:rFonts w:hint="eastAsia"/>
        </w:rPr>
        <w:t>8</w:t>
      </w:r>
      <w:r>
        <w:rPr>
          <w:rFonts w:hint="eastAsia"/>
        </w:rPr>
        <w:t>、两个高相等，底面半径之比是</w:t>
      </w:r>
      <w:r>
        <w:rPr>
          <w:rFonts w:hint="eastAsia"/>
        </w:rPr>
        <w:t>1</w:t>
      </w:r>
      <w:r>
        <w:rPr>
          <w:rFonts w:hint="eastAsia"/>
        </w:rPr>
        <w:t>：</w:t>
      </w:r>
      <w:r>
        <w:rPr>
          <w:rFonts w:hint="eastAsia"/>
        </w:rPr>
        <w:t>2</w:t>
      </w:r>
      <w:r>
        <w:rPr>
          <w:rFonts w:hint="eastAsia"/>
        </w:rPr>
        <w:t>的圆柱与圆锥，它们的体积之比是（　　）。</w:t>
      </w:r>
    </w:p>
    <w:p w:rsidR="00163B3C" w:rsidRDefault="00163B3C" w:rsidP="00163B3C">
      <w:pPr>
        <w:rPr>
          <w:rFonts w:hint="eastAsia"/>
        </w:rPr>
      </w:pPr>
      <w:r>
        <w:rPr>
          <w:rFonts w:hint="eastAsia"/>
        </w:rPr>
        <w:t>9</w:t>
      </w:r>
      <w:r>
        <w:rPr>
          <w:rFonts w:hint="eastAsia"/>
        </w:rPr>
        <w:t>、</w:t>
      </w:r>
      <w:r>
        <w:rPr>
          <w:rFonts w:ascii="幼圆" w:eastAsia="幼圆" w:hint="eastAsia"/>
        </w:rPr>
        <w:t>等腰三角形中不相等的两角之比是2∶5，则它的顶角是（    ）度或（     ）度。</w:t>
      </w:r>
    </w:p>
    <w:p w:rsidR="00163B3C" w:rsidRDefault="00163B3C" w:rsidP="00163B3C">
      <w:pPr>
        <w:rPr>
          <w:rFonts w:hint="eastAsia"/>
        </w:rPr>
      </w:pPr>
      <w:r>
        <w:rPr>
          <w:rFonts w:hint="eastAsia"/>
        </w:rPr>
        <w:t>10</w:t>
      </w:r>
      <w:r>
        <w:rPr>
          <w:rFonts w:hint="eastAsia"/>
        </w:rPr>
        <w:t>、等边三角形的对称轴条数比正方形少（</w:t>
      </w:r>
      <w:r>
        <w:rPr>
          <w:rFonts w:hint="eastAsia"/>
        </w:rPr>
        <w:t xml:space="preserve">   </w:t>
      </w:r>
      <w:r>
        <w:rPr>
          <w:rFonts w:hint="eastAsia"/>
        </w:rPr>
        <w:t>）</w:t>
      </w:r>
      <w:r>
        <w:rPr>
          <w:rFonts w:hint="eastAsia"/>
        </w:rPr>
        <w:t>%</w:t>
      </w:r>
      <w:r>
        <w:rPr>
          <w:rFonts w:hint="eastAsia"/>
        </w:rPr>
        <w:t>。</w:t>
      </w:r>
    </w:p>
    <w:p w:rsidR="00163B3C" w:rsidRDefault="00163B3C" w:rsidP="00163B3C">
      <w:pPr>
        <w:rPr>
          <w:rFonts w:eastAsia="黑体" w:hint="eastAsia"/>
          <w:b/>
        </w:rPr>
      </w:pPr>
      <w:r>
        <w:rPr>
          <w:rFonts w:eastAsia="黑体" w:hint="eastAsia"/>
          <w:b/>
        </w:rPr>
        <w:t>二、选择题（</w:t>
      </w:r>
      <w:r>
        <w:rPr>
          <w:rFonts w:eastAsia="黑体" w:hint="eastAsia"/>
          <w:b/>
        </w:rPr>
        <w:t>5</w:t>
      </w:r>
      <w:r>
        <w:rPr>
          <w:rFonts w:eastAsia="黑体" w:hint="eastAsia"/>
          <w:b/>
        </w:rPr>
        <w:t>分）（填正确答案的序号）</w:t>
      </w:r>
    </w:p>
    <w:p w:rsidR="00163B3C" w:rsidRDefault="00163B3C" w:rsidP="00163B3C">
      <w:pPr>
        <w:spacing w:line="360" w:lineRule="auto"/>
        <w:rPr>
          <w:rFonts w:hint="eastAsia"/>
        </w:rPr>
      </w:pPr>
      <w:r>
        <w:rPr>
          <w:rFonts w:hint="eastAsia"/>
        </w:rPr>
        <w:t>1</w:t>
      </w:r>
      <w:r>
        <w:rPr>
          <w:rFonts w:hint="eastAsia"/>
        </w:rPr>
        <w:t>、一个真分数的分子和分母同时加上同一个非零自然数，得到的分数值一定（　　）。</w:t>
      </w:r>
    </w:p>
    <w:p w:rsidR="00163B3C" w:rsidRDefault="00163B3C" w:rsidP="00163B3C">
      <w:pPr>
        <w:spacing w:line="360" w:lineRule="auto"/>
        <w:ind w:firstLineChars="100" w:firstLine="210"/>
        <w:rPr>
          <w:rFonts w:hint="eastAsia"/>
        </w:rPr>
      </w:pPr>
      <w:r>
        <w:rPr>
          <w:rFonts w:hint="eastAsia"/>
        </w:rPr>
        <w:t>A</w:t>
      </w:r>
      <w:r>
        <w:rPr>
          <w:rFonts w:hint="eastAsia"/>
        </w:rPr>
        <w:t xml:space="preserve">　与原分数相等　　</w:t>
      </w:r>
      <w:r>
        <w:rPr>
          <w:rFonts w:hint="eastAsia"/>
        </w:rPr>
        <w:t>B</w:t>
      </w:r>
      <w:r>
        <w:rPr>
          <w:rFonts w:hint="eastAsia"/>
        </w:rPr>
        <w:t xml:space="preserve">　比原分数大　　</w:t>
      </w:r>
      <w:r>
        <w:rPr>
          <w:rFonts w:hint="eastAsia"/>
        </w:rPr>
        <w:t>C</w:t>
      </w:r>
      <w:r>
        <w:rPr>
          <w:rFonts w:hint="eastAsia"/>
        </w:rPr>
        <w:t xml:space="preserve">　比原分数小　　　　</w:t>
      </w:r>
      <w:r>
        <w:rPr>
          <w:rFonts w:hint="eastAsia"/>
        </w:rPr>
        <w:t>D</w:t>
      </w:r>
      <w:r>
        <w:rPr>
          <w:rFonts w:hint="eastAsia"/>
        </w:rPr>
        <w:t xml:space="preserve">　无法确定</w:t>
      </w:r>
    </w:p>
    <w:p w:rsidR="00163B3C" w:rsidRDefault="00163B3C" w:rsidP="00163B3C">
      <w:pPr>
        <w:rPr>
          <w:rFonts w:hint="eastAsia"/>
        </w:rPr>
      </w:pPr>
      <w:r>
        <w:rPr>
          <w:rFonts w:hint="eastAsia"/>
        </w:rPr>
        <w:t>2</w:t>
      </w:r>
      <w:r>
        <w:rPr>
          <w:rFonts w:hint="eastAsia"/>
        </w:rPr>
        <w:t>、一根绳子剪成两段，第一段长</w:t>
      </w:r>
      <w:r>
        <w:rPr>
          <w:rFonts w:ascii="宋体" w:hAnsi="宋体" w:hint="eastAsia"/>
          <w:color w:val="000000"/>
          <w:sz w:val="24"/>
        </w:rPr>
        <w:fldChar w:fldCharType="begin"/>
      </w:r>
      <w:r>
        <w:rPr>
          <w:rFonts w:ascii="宋体" w:hAnsi="宋体" w:hint="eastAsia"/>
          <w:color w:val="000000"/>
          <w:sz w:val="24"/>
        </w:rPr>
        <w:instrText xml:space="preserve"> eq \f(4,9)</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米，第二段占全长的</w:t>
      </w:r>
      <w:r>
        <w:rPr>
          <w:rFonts w:ascii="宋体" w:hAnsi="宋体" w:hint="eastAsia"/>
          <w:color w:val="000000"/>
          <w:sz w:val="24"/>
        </w:rPr>
        <w:fldChar w:fldCharType="begin"/>
      </w:r>
      <w:r>
        <w:rPr>
          <w:rFonts w:ascii="宋体" w:hAnsi="宋体" w:hint="eastAsia"/>
          <w:color w:val="000000"/>
          <w:sz w:val="24"/>
        </w:rPr>
        <w:instrText xml:space="preserve"> eq \f(4,9)</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，那么两段相比（</w:t>
      </w:r>
      <w:r>
        <w:rPr>
          <w:rFonts w:hint="eastAsia"/>
        </w:rPr>
        <w:t xml:space="preserve">    </w:t>
      </w:r>
      <w:r>
        <w:rPr>
          <w:rFonts w:hint="eastAsia"/>
        </w:rPr>
        <w:t>）</w:t>
      </w:r>
    </w:p>
    <w:p w:rsidR="00163B3C" w:rsidRDefault="00163B3C" w:rsidP="00163B3C">
      <w:pPr>
        <w:spacing w:line="360" w:lineRule="auto"/>
        <w:rPr>
          <w:rFonts w:hint="eastAsia"/>
        </w:rPr>
      </w:pPr>
      <w:r>
        <w:rPr>
          <w:rFonts w:hint="eastAsia"/>
        </w:rPr>
        <w:t xml:space="preserve">  A</w:t>
      </w:r>
      <w:r>
        <w:rPr>
          <w:rFonts w:hint="eastAsia"/>
        </w:rPr>
        <w:t>第一段长</w:t>
      </w:r>
      <w:r>
        <w:rPr>
          <w:rFonts w:hint="eastAsia"/>
        </w:rPr>
        <w:t xml:space="preserve">         B</w:t>
      </w:r>
      <w:r>
        <w:rPr>
          <w:rFonts w:hint="eastAsia"/>
        </w:rPr>
        <w:t>第二段长</w:t>
      </w:r>
      <w:r>
        <w:rPr>
          <w:rFonts w:hint="eastAsia"/>
        </w:rPr>
        <w:t xml:space="preserve">     C</w:t>
      </w:r>
      <w:r>
        <w:rPr>
          <w:rFonts w:hint="eastAsia"/>
        </w:rPr>
        <w:t>两段一样长</w:t>
      </w:r>
      <w:r>
        <w:rPr>
          <w:rFonts w:hint="eastAsia"/>
        </w:rPr>
        <w:t xml:space="preserve">       D</w:t>
      </w:r>
      <w:r>
        <w:rPr>
          <w:rFonts w:hint="eastAsia"/>
        </w:rPr>
        <w:t>无法确定</w:t>
      </w:r>
    </w:p>
    <w:p w:rsidR="00163B3C" w:rsidRDefault="00163B3C" w:rsidP="00163B3C">
      <w:pPr>
        <w:spacing w:line="360" w:lineRule="auto"/>
        <w:rPr>
          <w:rFonts w:ascii="宋体" w:hAnsi="宋体" w:hint="eastAsia"/>
        </w:rPr>
      </w:pPr>
      <w:r>
        <w:rPr>
          <w:rFonts w:hint="eastAsia"/>
        </w:rPr>
        <w:t>3</w:t>
      </w:r>
      <w:r>
        <w:rPr>
          <w:rFonts w:hint="eastAsia"/>
        </w:rPr>
        <w:t>、</w:t>
      </w:r>
      <w:r>
        <w:rPr>
          <w:rFonts w:ascii="宋体" w:hAnsi="宋体" w:hint="eastAsia"/>
        </w:rPr>
        <w:t>31÷7＝4……3，如果被除数、除数都扩大10倍，那么它的结果是（　　）。</w:t>
      </w:r>
    </w:p>
    <w:p w:rsidR="00163B3C" w:rsidRDefault="00163B3C" w:rsidP="00163B3C">
      <w:pPr>
        <w:spacing w:line="360" w:lineRule="auto"/>
        <w:rPr>
          <w:rFonts w:ascii="宋体" w:hAnsi="宋体" w:hint="eastAsia"/>
        </w:rPr>
      </w:pPr>
      <w:r>
        <w:rPr>
          <w:rFonts w:ascii="宋体" w:hAnsi="宋体" w:hint="eastAsia"/>
        </w:rPr>
        <w:t xml:space="preserve">　A　商4余3　　　B　商40余3　　　　C　商4余30　　　　D　商40余3</w:t>
      </w:r>
    </w:p>
    <w:p w:rsidR="00163B3C" w:rsidRDefault="00163B3C" w:rsidP="00163B3C">
      <w:pPr>
        <w:spacing w:line="360" w:lineRule="auto"/>
        <w:rPr>
          <w:rFonts w:ascii="宋体" w:hAnsi="宋体" w:hint="eastAsia"/>
        </w:rPr>
      </w:pPr>
      <w:r>
        <w:rPr>
          <w:rFonts w:hint="eastAsia"/>
        </w:rPr>
        <w:t>4</w:t>
      </w:r>
      <w:r>
        <w:rPr>
          <w:rFonts w:hint="eastAsia"/>
        </w:rPr>
        <w:t>、</w:t>
      </w:r>
      <w:r>
        <w:rPr>
          <w:rFonts w:ascii="宋体" w:hAnsi="宋体" w:hint="eastAsia"/>
        </w:rPr>
        <w:t>随着通讯市场竞争的日益激烈，某通讯公司的手机市话收费按原标准每分钟降低了a元后，再次下调了25%，现在的收费标准是每分钟b元，原收费标准每分钟为（　）元。</w:t>
      </w:r>
    </w:p>
    <w:p w:rsidR="00163B3C" w:rsidRDefault="00163B3C" w:rsidP="00163B3C">
      <w:pPr>
        <w:rPr>
          <w:rFonts w:ascii="宋体" w:hAnsi="宋体" w:hint="eastAsia"/>
        </w:rPr>
      </w:pPr>
      <w:r>
        <w:rPr>
          <w:rFonts w:ascii="宋体" w:hAnsi="宋体" w:hint="eastAsia"/>
        </w:rPr>
        <w:t xml:space="preserve">　A　</w:t>
      </w:r>
      <w:r>
        <w:rPr>
          <w:rFonts w:ascii="宋体" w:hAnsi="宋体"/>
          <w:position w:val="-24"/>
        </w:rPr>
        <w:object w:dxaOrig="240" w:dyaOrig="620">
          <v:shape id="_x0000_i1027" type="#_x0000_t75" style="width:12pt;height:30.75pt;mso-wrap-distance-left:9.05pt;mso-wrap-distance-right:9.05pt;mso-position-horizontal-relative:page;mso-position-vertical-relative:page" o:ole="">
            <v:fill o:detectmouseclick="t"/>
            <v:imagedata r:id="rId11" o:title=""/>
          </v:shape>
          <o:OLEObject Type="Embed" ProgID="Equation.3" ShapeID="_x0000_i1027" DrawAspect="Content" ObjectID="_1385463064" r:id="rId12">
            <o:FieldCodes>\* MERGEFORMAT</o:FieldCodes>
          </o:OLEObject>
        </w:object>
      </w:r>
      <w:r>
        <w:rPr>
          <w:rFonts w:ascii="宋体" w:hAnsi="宋体" w:hint="eastAsia"/>
        </w:rPr>
        <w:t xml:space="preserve">b－a　　　　B　</w:t>
      </w:r>
      <w:r>
        <w:rPr>
          <w:rFonts w:ascii="宋体" w:hAnsi="宋体"/>
          <w:position w:val="-24"/>
        </w:rPr>
        <w:object w:dxaOrig="240" w:dyaOrig="620">
          <v:shape id="_x0000_i1028" type="#_x0000_t75" style="width:12pt;height:30.75pt;mso-wrap-distance-left:9.05pt;mso-wrap-distance-right:9.05pt;mso-position-horizontal-relative:page;mso-position-vertical-relative:page" o:ole="">
            <v:fill o:detectmouseclick="t"/>
            <v:imagedata r:id="rId13" o:title=""/>
          </v:shape>
          <o:OLEObject Type="Embed" ProgID="Equation.3" ShapeID="_x0000_i1028" DrawAspect="Content" ObjectID="_1385463065" r:id="rId14">
            <o:FieldCodes>\* MERGEFORMAT</o:FieldCodes>
          </o:OLEObject>
        </w:object>
      </w:r>
      <w:r>
        <w:rPr>
          <w:rFonts w:ascii="宋体" w:hAnsi="宋体" w:hint="eastAsia"/>
        </w:rPr>
        <w:t xml:space="preserve">b+a　　　　　C　</w:t>
      </w:r>
      <w:r>
        <w:rPr>
          <w:rFonts w:ascii="宋体" w:hAnsi="宋体"/>
          <w:position w:val="-24"/>
        </w:rPr>
        <w:object w:dxaOrig="240" w:dyaOrig="620">
          <v:shape id="_x0000_i1029" type="#_x0000_t75" style="width:12pt;height:30.75pt;mso-wrap-distance-left:9.05pt;mso-wrap-distance-right:9.05pt;mso-position-horizontal-relative:page;mso-position-vertical-relative:page" o:ole="">
            <v:fill o:detectmouseclick="t"/>
            <v:imagedata r:id="rId15" o:title=""/>
          </v:shape>
          <o:OLEObject Type="Embed" ProgID="Equation.3" ShapeID="_x0000_i1029" DrawAspect="Content" ObjectID="_1385463066" r:id="rId16">
            <o:FieldCodes>\* MERGEFORMAT</o:FieldCodes>
          </o:OLEObject>
        </w:object>
      </w:r>
      <w:r>
        <w:rPr>
          <w:rFonts w:ascii="宋体" w:hAnsi="宋体" w:hint="eastAsia"/>
        </w:rPr>
        <w:t xml:space="preserve">b＋a　　　　D　</w:t>
      </w:r>
      <w:r>
        <w:rPr>
          <w:rFonts w:ascii="宋体" w:hAnsi="宋体"/>
          <w:position w:val="-24"/>
        </w:rPr>
        <w:object w:dxaOrig="240" w:dyaOrig="620">
          <v:shape id="_x0000_i1030" type="#_x0000_t75" style="width:12pt;height:30.75pt;mso-wrap-distance-left:9.05pt;mso-wrap-distance-right:9.05pt;mso-position-horizontal-relative:page;mso-position-vertical-relative:page" o:ole="">
            <v:fill o:detectmouseclick="t"/>
            <v:imagedata r:id="rId17" o:title=""/>
          </v:shape>
          <o:OLEObject Type="Embed" ProgID="Equation.3" ShapeID="_x0000_i1030" DrawAspect="Content" ObjectID="_1385463067" r:id="rId18">
            <o:FieldCodes>\* MERGEFORMAT</o:FieldCodes>
          </o:OLEObject>
        </w:object>
      </w:r>
      <w:r>
        <w:rPr>
          <w:rFonts w:ascii="宋体" w:hAnsi="宋体" w:hint="eastAsia"/>
        </w:rPr>
        <w:t>b+a</w:t>
      </w:r>
    </w:p>
    <w:p w:rsidR="00163B3C" w:rsidRDefault="00163B3C" w:rsidP="00163B3C">
      <w:pPr>
        <w:rPr>
          <w:rFonts w:ascii="宋体" w:hAnsi="宋体" w:hint="eastAsia"/>
        </w:rPr>
      </w:pPr>
      <w:r>
        <w:rPr>
          <w:rFonts w:hint="eastAsia"/>
        </w:rPr>
        <w:t>5</w:t>
      </w:r>
      <w:r>
        <w:rPr>
          <w:rFonts w:hint="eastAsia"/>
        </w:rPr>
        <w:t>、</w:t>
      </w:r>
      <w:r>
        <w:rPr>
          <w:rFonts w:hint="eastAsia"/>
        </w:rPr>
        <w:t>a</w:t>
      </w:r>
      <w:r>
        <w:rPr>
          <w:rFonts w:hint="eastAsia"/>
        </w:rPr>
        <w:t>、</w:t>
      </w:r>
      <w:r>
        <w:rPr>
          <w:rFonts w:hint="eastAsia"/>
        </w:rPr>
        <w:t>b</w:t>
      </w:r>
      <w:r>
        <w:rPr>
          <w:rFonts w:hint="eastAsia"/>
        </w:rPr>
        <w:t>和</w:t>
      </w:r>
      <w:r>
        <w:rPr>
          <w:rFonts w:hint="eastAsia"/>
        </w:rPr>
        <w:t>c</w:t>
      </w:r>
      <w:r>
        <w:rPr>
          <w:rFonts w:hint="eastAsia"/>
        </w:rPr>
        <w:t>是三个非零自然数，在</w:t>
      </w:r>
      <w:r>
        <w:rPr>
          <w:rFonts w:hint="eastAsia"/>
        </w:rPr>
        <w:t>a</w:t>
      </w:r>
      <w:r>
        <w:rPr>
          <w:rFonts w:hint="eastAsia"/>
        </w:rPr>
        <w:t>＝</w:t>
      </w:r>
      <w:r>
        <w:rPr>
          <w:rFonts w:hint="eastAsia"/>
        </w:rPr>
        <w:t>b</w:t>
      </w:r>
      <w:r>
        <w:rPr>
          <w:rFonts w:ascii="宋体" w:hAnsi="宋体" w:hint="eastAsia"/>
        </w:rPr>
        <w:t>×c中，能够成立的说法是（　　）。</w:t>
      </w:r>
    </w:p>
    <w:p w:rsidR="00163B3C" w:rsidRDefault="00163B3C" w:rsidP="00163B3C">
      <w:pPr>
        <w:ind w:firstLineChars="100" w:firstLine="210"/>
        <w:rPr>
          <w:rFonts w:ascii="宋体" w:hAnsi="宋体" w:hint="eastAsia"/>
        </w:rPr>
      </w:pPr>
      <w:r>
        <w:rPr>
          <w:rFonts w:ascii="宋体" w:hAnsi="宋体" w:hint="eastAsia"/>
        </w:rPr>
        <w:t>A　b和c是互质数　　　　　　　B　b和c都是a的质因数</w:t>
      </w:r>
    </w:p>
    <w:p w:rsidR="00163B3C" w:rsidRDefault="00163B3C" w:rsidP="00163B3C">
      <w:pPr>
        <w:ind w:firstLineChars="100" w:firstLine="210"/>
        <w:rPr>
          <w:rFonts w:ascii="宋体" w:hAnsi="宋体" w:hint="eastAsia"/>
        </w:rPr>
      </w:pPr>
      <w:r>
        <w:rPr>
          <w:rFonts w:ascii="宋体" w:hAnsi="宋体" w:hint="eastAsia"/>
        </w:rPr>
        <w:lastRenderedPageBreak/>
        <w:t>C　b和c都是a的约数　　　　　D　b一定是c的倍数</w:t>
      </w:r>
    </w:p>
    <w:p w:rsidR="00163B3C" w:rsidRDefault="00163B3C" w:rsidP="00163B3C">
      <w:pPr>
        <w:rPr>
          <w:rFonts w:ascii="黑体" w:eastAsia="黑体" w:hAnsi="宋体" w:hint="eastAsia"/>
          <w:b/>
        </w:rPr>
      </w:pPr>
      <w:r>
        <w:rPr>
          <w:rFonts w:ascii="黑体" w:eastAsia="黑体" w:hAnsi="宋体" w:hint="eastAsia"/>
          <w:b/>
        </w:rPr>
        <w:t>三、判断题（5分）</w:t>
      </w:r>
    </w:p>
    <w:p w:rsidR="00163B3C" w:rsidRDefault="00163B3C" w:rsidP="00163B3C">
      <w:pPr>
        <w:numPr>
          <w:ilvl w:val="0"/>
          <w:numId w:val="1"/>
        </w:numPr>
        <w:rPr>
          <w:rFonts w:ascii="宋体" w:hAnsi="宋体" w:hint="eastAsia"/>
        </w:rPr>
      </w:pPr>
      <w:r>
        <w:rPr>
          <w:rFonts w:ascii="宋体" w:hAnsi="宋体" w:hint="eastAsia"/>
        </w:rPr>
        <w:t>钝角三角形中最小的一个角一定小于45度。              （      ）</w:t>
      </w:r>
    </w:p>
    <w:p w:rsidR="00163B3C" w:rsidRDefault="00163B3C" w:rsidP="00163B3C">
      <w:pPr>
        <w:numPr>
          <w:ilvl w:val="0"/>
          <w:numId w:val="1"/>
        </w:numPr>
        <w:rPr>
          <w:rFonts w:ascii="宋体" w:hAnsi="宋体" w:hint="eastAsia"/>
        </w:rPr>
      </w:pPr>
      <w:r>
        <w:rPr>
          <w:rFonts w:ascii="宋体" w:hAnsi="宋体" w:hint="eastAsia"/>
        </w:rPr>
        <w:t>一个月中不可能出现5个星期天。                       （      ）</w:t>
      </w:r>
    </w:p>
    <w:p w:rsidR="00163B3C" w:rsidRDefault="00163B3C" w:rsidP="00163B3C">
      <w:pPr>
        <w:numPr>
          <w:ilvl w:val="0"/>
          <w:numId w:val="1"/>
        </w:numPr>
        <w:rPr>
          <w:rFonts w:ascii="宋体" w:hAnsi="宋体" w:hint="eastAsia"/>
        </w:rPr>
      </w:pPr>
      <w:r>
        <w:rPr>
          <w:rFonts w:ascii="宋体" w:hAnsi="宋体" w:hint="eastAsia"/>
        </w:rPr>
        <w:t>a是自然数，它的倒数是</w:t>
      </w:r>
      <w:r>
        <w:rPr>
          <w:rFonts w:ascii="宋体" w:hAnsi="宋体" w:hint="eastAsia"/>
          <w:color w:val="000000"/>
          <w:sz w:val="24"/>
        </w:rPr>
        <w:fldChar w:fldCharType="begin"/>
      </w:r>
      <w:r>
        <w:rPr>
          <w:rFonts w:ascii="宋体" w:hAnsi="宋体" w:hint="eastAsia"/>
          <w:color w:val="000000"/>
          <w:sz w:val="24"/>
        </w:rPr>
        <w:instrText xml:space="preserve"> eq \f(1,a)</w:instrText>
      </w:r>
      <w:r>
        <w:rPr>
          <w:rFonts w:ascii="宋体" w:hAnsi="宋体" w:hint="eastAsia"/>
          <w:color w:val="000000"/>
          <w:sz w:val="24"/>
        </w:rPr>
        <w:fldChar w:fldCharType="separate"/>
      </w:r>
      <w:r>
        <w:rPr>
          <w:rFonts w:ascii="宋体" w:hAnsi="宋体" w:hint="eastAsia"/>
          <w:color w:val="000000"/>
          <w:sz w:val="24"/>
        </w:rPr>
        <w:fldChar w:fldCharType="end"/>
      </w:r>
      <w:r>
        <w:rPr>
          <w:rFonts w:ascii="宋体" w:hAnsi="宋体" w:hint="eastAsia"/>
        </w:rPr>
        <w:t>。                          （      ）</w:t>
      </w:r>
    </w:p>
    <w:p w:rsidR="00163B3C" w:rsidRDefault="00163B3C" w:rsidP="00163B3C">
      <w:pPr>
        <w:numPr>
          <w:ilvl w:val="0"/>
          <w:numId w:val="1"/>
        </w:numPr>
        <w:rPr>
          <w:rFonts w:ascii="宋体" w:hAnsi="宋体" w:hint="eastAsia"/>
        </w:rPr>
      </w:pPr>
      <w:r>
        <w:rPr>
          <w:rFonts w:ascii="宋体" w:hAnsi="宋体" w:hint="eastAsia"/>
        </w:rPr>
        <w:t>两堆货物原来相差5吨，如果两堆货物各运走10%以后，剩下的仍相差5吨。（    ）</w:t>
      </w:r>
    </w:p>
    <w:p w:rsidR="00163B3C" w:rsidRDefault="00163B3C" w:rsidP="00163B3C">
      <w:pPr>
        <w:numPr>
          <w:ilvl w:val="0"/>
          <w:numId w:val="1"/>
        </w:numPr>
        <w:rPr>
          <w:rFonts w:ascii="宋体" w:hAnsi="宋体" w:hint="eastAsia"/>
        </w:rPr>
      </w:pPr>
      <w:r>
        <w:rPr>
          <w:rFonts w:ascii="宋体" w:hAnsi="宋体" w:hint="eastAsia"/>
        </w:rPr>
        <w:t>两条直线不相交就平行。                                （      ）</w:t>
      </w:r>
    </w:p>
    <w:p w:rsidR="00163B3C" w:rsidRDefault="00163B3C" w:rsidP="00163B3C">
      <w:pPr>
        <w:numPr>
          <w:ilvl w:val="1"/>
          <w:numId w:val="1"/>
        </w:numPr>
        <w:rPr>
          <w:rFonts w:ascii="宋体" w:hAnsi="宋体" w:hint="eastAsia"/>
        </w:rPr>
      </w:pPr>
      <w:r>
        <w:rPr>
          <w:rFonts w:eastAsia="黑体" w:hint="eastAsia"/>
          <w:b/>
        </w:rPr>
        <w:t>计算题（</w:t>
      </w:r>
      <w:r>
        <w:rPr>
          <w:rFonts w:eastAsia="黑体" w:hint="eastAsia"/>
          <w:b/>
        </w:rPr>
        <w:t>22</w:t>
      </w:r>
      <w:r>
        <w:rPr>
          <w:rFonts w:eastAsia="黑体" w:hint="eastAsia"/>
          <w:b/>
        </w:rPr>
        <w:t>分）</w:t>
      </w:r>
    </w:p>
    <w:p w:rsidR="00163B3C" w:rsidRDefault="00163B3C" w:rsidP="00163B3C">
      <w:pPr>
        <w:numPr>
          <w:ilvl w:val="0"/>
          <w:numId w:val="2"/>
        </w:numPr>
        <w:rPr>
          <w:rFonts w:hint="eastAsia"/>
        </w:rPr>
      </w:pPr>
      <w:r>
        <w:rPr>
          <w:rFonts w:hint="eastAsia"/>
        </w:rPr>
        <w:t>直接写出得数（</w:t>
      </w:r>
      <w:r>
        <w:rPr>
          <w:rFonts w:hint="eastAsia"/>
        </w:rPr>
        <w:t>4</w:t>
      </w:r>
      <w:r>
        <w:rPr>
          <w:rFonts w:hint="eastAsia"/>
        </w:rPr>
        <w:t>分）</w:t>
      </w:r>
    </w:p>
    <w:p w:rsidR="00163B3C" w:rsidRDefault="00163B3C" w:rsidP="00163B3C">
      <w:pPr>
        <w:rPr>
          <w:rFonts w:hint="eastAsia"/>
        </w:rPr>
      </w:pPr>
      <w:r>
        <w:rPr>
          <w:rFonts w:hint="eastAsia"/>
        </w:rPr>
        <w:t>0.8</w:t>
      </w:r>
      <w:r>
        <w:rPr>
          <w:rFonts w:hint="eastAsia"/>
        </w:rPr>
        <w:t>×</w:t>
      </w:r>
      <w:r>
        <w:rPr>
          <w:rFonts w:hint="eastAsia"/>
        </w:rPr>
        <w:t>0.5=         100</w:t>
      </w:r>
      <w:r>
        <w:rPr>
          <w:rFonts w:hint="eastAsia"/>
        </w:rPr>
        <w:t>×</w:t>
      </w:r>
      <w:r>
        <w:rPr>
          <w:rFonts w:hint="eastAsia"/>
        </w:rPr>
        <w:t>100%=        4</w:t>
      </w:r>
      <w:r>
        <w:rPr>
          <w:rFonts w:hint="eastAsia"/>
        </w:rPr>
        <w:t>÷（</w:t>
      </w:r>
      <w:r>
        <w:rPr>
          <w:rFonts w:hint="eastAsia"/>
        </w:rPr>
        <w:t>1</w:t>
      </w:r>
      <w:r>
        <w:rPr>
          <w:rFonts w:hint="eastAsia"/>
        </w:rPr>
        <w:t>÷</w:t>
      </w:r>
      <w:r>
        <w:rPr>
          <w:rFonts w:hint="eastAsia"/>
        </w:rPr>
        <w:t>3</w:t>
      </w:r>
      <w:r>
        <w:rPr>
          <w:rFonts w:hint="eastAsia"/>
        </w:rPr>
        <w:t>）</w:t>
      </w:r>
      <w:r>
        <w:rPr>
          <w:rFonts w:hint="eastAsia"/>
        </w:rPr>
        <w:t>=            101</w:t>
      </w:r>
      <w:r>
        <w:rPr>
          <w:rFonts w:hint="eastAsia"/>
        </w:rPr>
        <w:t>×</w:t>
      </w:r>
      <w:r>
        <w:rPr>
          <w:rFonts w:hint="eastAsia"/>
        </w:rPr>
        <w:t>92</w:t>
      </w:r>
      <w:r>
        <w:rPr>
          <w:rFonts w:hint="eastAsia"/>
        </w:rPr>
        <w:t>―</w:t>
      </w:r>
      <w:r>
        <w:rPr>
          <w:rFonts w:hint="eastAsia"/>
        </w:rPr>
        <w:t>92=</w:t>
      </w:r>
    </w:p>
    <w:p w:rsidR="00163B3C" w:rsidRDefault="00163B3C" w:rsidP="00163B3C">
      <w:pPr>
        <w:rPr>
          <w:rFonts w:hint="eastAsia"/>
        </w:rPr>
      </w:pP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\f(3,2)</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\f(1,2)</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\f(3,4)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      1</w:t>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\f(1,2)</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hint="eastAsia"/>
        </w:rPr>
        <w:t xml:space="preserve">2=          </w:t>
      </w:r>
      <w:r>
        <w:rPr>
          <w:rFonts w:ascii="宋体" w:hAnsi="宋体" w:hint="eastAsia"/>
          <w:color w:val="000000"/>
          <w:sz w:val="24"/>
        </w:rPr>
        <w:fldChar w:fldCharType="begin"/>
      </w:r>
      <w:r>
        <w:rPr>
          <w:rFonts w:ascii="宋体" w:hAnsi="宋体" w:hint="eastAsia"/>
          <w:color w:val="000000"/>
          <w:sz w:val="24"/>
        </w:rPr>
        <w:instrText xml:space="preserve"> eq \f(7,8)</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hint="eastAsia"/>
        </w:rPr>
        <w:t xml:space="preserve">7=             </w:t>
      </w:r>
      <w:r>
        <w:rPr>
          <w:rFonts w:ascii="宋体" w:hAnsi="宋体" w:hint="eastAsia"/>
          <w:color w:val="000000"/>
          <w:sz w:val="24"/>
        </w:rPr>
        <w:fldChar w:fldCharType="begin"/>
      </w:r>
      <w:r>
        <w:rPr>
          <w:rFonts w:ascii="宋体" w:hAnsi="宋体" w:hint="eastAsia"/>
          <w:color w:val="000000"/>
          <w:sz w:val="24"/>
        </w:rPr>
        <w:instrText xml:space="preserve"> eq \f(5,6)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hint="eastAsia"/>
        </w:rPr>
        <w:t>15=</w:t>
      </w:r>
    </w:p>
    <w:p w:rsidR="00163B3C" w:rsidRDefault="00163B3C" w:rsidP="00163B3C">
      <w:pPr>
        <w:numPr>
          <w:ilvl w:val="0"/>
          <w:numId w:val="2"/>
        </w:numPr>
        <w:rPr>
          <w:rFonts w:hint="eastAsia"/>
        </w:rPr>
      </w:pPr>
      <w:r>
        <w:rPr>
          <w:rFonts w:hint="eastAsia"/>
        </w:rPr>
        <w:t>计算（能简便的要简便）（</w:t>
      </w:r>
      <w:r>
        <w:rPr>
          <w:rFonts w:hint="eastAsia"/>
        </w:rPr>
        <w:t>12</w:t>
      </w:r>
      <w:r>
        <w:rPr>
          <w:rFonts w:hint="eastAsia"/>
        </w:rPr>
        <w:t>分）</w:t>
      </w:r>
    </w:p>
    <w:p w:rsidR="00163B3C" w:rsidRDefault="00163B3C" w:rsidP="00163B3C">
      <w:pPr>
        <w:ind w:firstLineChars="100" w:firstLine="240"/>
        <w:rPr>
          <w:rFonts w:hint="eastAsia"/>
        </w:rPr>
      </w:pPr>
      <w:r>
        <w:rPr>
          <w:rFonts w:ascii="宋体" w:hAnsi="宋体" w:hint="eastAsia"/>
          <w:color w:val="000000"/>
          <w:sz w:val="24"/>
        </w:rPr>
        <w:fldChar w:fldCharType="begin"/>
      </w:r>
      <w:r>
        <w:rPr>
          <w:rFonts w:ascii="宋体" w:hAnsi="宋体" w:hint="eastAsia"/>
          <w:color w:val="000000"/>
          <w:sz w:val="24"/>
        </w:rPr>
        <w:instrText xml:space="preserve"> eq \f(2,13)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\f(5,11)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\f(5,13)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\f(9,11)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 xml:space="preserve">                         4.2</w:t>
      </w:r>
      <w:r>
        <w:rPr>
          <w:rFonts w:hint="eastAsia"/>
        </w:rPr>
        <w:t>×</w:t>
      </w:r>
      <w:r>
        <w:rPr>
          <w:rFonts w:hint="eastAsia"/>
        </w:rPr>
        <w:t>102</w:t>
      </w:r>
      <w:r>
        <w:rPr>
          <w:rFonts w:hint="eastAsia"/>
        </w:rPr>
        <w:t>－</w:t>
      </w:r>
      <w:r>
        <w:rPr>
          <w:rFonts w:hint="eastAsia"/>
        </w:rPr>
        <w:t xml:space="preserve">8.4          </w:t>
      </w: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ind w:firstLineChars="100" w:firstLine="240"/>
        <w:rPr>
          <w:rFonts w:hint="eastAsia"/>
        </w:rPr>
      </w:pPr>
      <w:r>
        <w:rPr>
          <w:rFonts w:ascii="宋体" w:hAnsi="宋体" w:hint="eastAsia"/>
          <w:color w:val="000000"/>
          <w:sz w:val="24"/>
        </w:rPr>
        <w:fldChar w:fldCharType="begin"/>
      </w:r>
      <w:r>
        <w:rPr>
          <w:rFonts w:ascii="宋体" w:hAnsi="宋体" w:hint="eastAsia"/>
          <w:color w:val="000000"/>
          <w:sz w:val="24"/>
        </w:rPr>
        <w:instrText xml:space="preserve"> eq \f(5,6)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hint="eastAsia"/>
        </w:rPr>
        <w:t>1</w:t>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\f(9,20)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\f(1,5)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 xml:space="preserve">                            36</w:t>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\f(88,89)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 xml:space="preserve">　</w:t>
      </w: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numPr>
          <w:ilvl w:val="0"/>
          <w:numId w:val="2"/>
        </w:numPr>
        <w:rPr>
          <w:rFonts w:hint="eastAsia"/>
        </w:rPr>
      </w:pPr>
      <w:r>
        <w:rPr>
          <w:rFonts w:hint="eastAsia"/>
        </w:rPr>
        <w:t>求未知数（</w:t>
      </w:r>
      <w:r>
        <w:rPr>
          <w:rFonts w:hint="eastAsia"/>
        </w:rPr>
        <w:t>6</w:t>
      </w:r>
      <w:r>
        <w:rPr>
          <w:rFonts w:hint="eastAsia"/>
        </w:rPr>
        <w:t>分）</w:t>
      </w:r>
    </w:p>
    <w:p w:rsidR="00163B3C" w:rsidRDefault="00163B3C" w:rsidP="00163B3C">
      <w:pPr>
        <w:ind w:firstLineChars="200" w:firstLine="420"/>
        <w:rPr>
          <w:rFonts w:hint="eastAsia"/>
        </w:rPr>
      </w:pPr>
      <w:r>
        <w:rPr>
          <w:rFonts w:hint="eastAsia"/>
        </w:rPr>
        <w:t>4X+3</w:t>
      </w:r>
      <w:r>
        <w:rPr>
          <w:rFonts w:hint="eastAsia"/>
        </w:rPr>
        <w:t>×</w:t>
      </w:r>
      <w:r>
        <w:rPr>
          <w:rFonts w:hint="eastAsia"/>
        </w:rPr>
        <w:t xml:space="preserve">0.7=14.1                           </w:t>
      </w:r>
      <w:r>
        <w:rPr>
          <w:rFonts w:ascii="宋体" w:hAnsi="宋体" w:hint="eastAsia"/>
          <w:color w:val="000000"/>
          <w:sz w:val="24"/>
        </w:rPr>
        <w:fldChar w:fldCharType="begin"/>
      </w:r>
      <w:r>
        <w:rPr>
          <w:rFonts w:ascii="宋体" w:hAnsi="宋体" w:hint="eastAsia"/>
          <w:color w:val="000000"/>
          <w:sz w:val="24"/>
        </w:rPr>
        <w:instrText xml:space="preserve"> eq \f(6,7)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w:t>
      </w:r>
      <w:r>
        <w:rPr>
          <w:rFonts w:hint="eastAsia"/>
        </w:rPr>
        <w:t>X=  0.25</w:t>
      </w:r>
      <w:r>
        <w:rPr>
          <w:rFonts w:hint="eastAsia"/>
        </w:rPr>
        <w:t>：</w:t>
      </w:r>
      <w:r>
        <w:rPr>
          <w:rFonts w:ascii="宋体" w:hAnsi="宋体" w:hint="eastAsia"/>
          <w:color w:val="000000"/>
          <w:sz w:val="24"/>
        </w:rPr>
        <w:fldChar w:fldCharType="begin"/>
      </w:r>
      <w:r>
        <w:rPr>
          <w:rFonts w:ascii="宋体" w:hAnsi="宋体" w:hint="eastAsia"/>
          <w:color w:val="000000"/>
          <w:sz w:val="24"/>
        </w:rPr>
        <w:instrText xml:space="preserve"> eq \f(14,3) </w:instrText>
      </w:r>
      <w:r>
        <w:rPr>
          <w:rFonts w:ascii="宋体" w:hAnsi="宋体" w:hint="eastAsia"/>
          <w:color w:val="000000"/>
          <w:sz w:val="24"/>
        </w:rPr>
        <w:fldChar w:fldCharType="separate"/>
      </w:r>
      <w:r>
        <w:rPr>
          <w:rFonts w:ascii="宋体" w:hAnsi="宋体" w:hint="eastAsia"/>
          <w:color w:val="000000"/>
          <w:sz w:val="24"/>
        </w:rPr>
        <w:fldChar w:fldCharType="end"/>
      </w:r>
    </w:p>
    <w:p w:rsidR="00163B3C" w:rsidRDefault="00163B3C" w:rsidP="00163B3C">
      <w:pPr>
        <w:rPr>
          <w:rFonts w:hint="eastAsia"/>
        </w:rPr>
      </w:pPr>
    </w:p>
    <w:p w:rsidR="00163B3C" w:rsidRDefault="00163B3C" w:rsidP="00163B3C">
      <w:pPr>
        <w:numPr>
          <w:ilvl w:val="1"/>
          <w:numId w:val="1"/>
        </w:numPr>
        <w:rPr>
          <w:rFonts w:eastAsia="黑体" w:hint="eastAsia"/>
          <w:b/>
        </w:rPr>
      </w:pPr>
      <w:r>
        <w:rPr>
          <w:rFonts w:eastAsia="黑体" w:hint="eastAsia"/>
          <w:b/>
        </w:rPr>
        <w:t>探索题（</w:t>
      </w:r>
      <w:r>
        <w:rPr>
          <w:rFonts w:eastAsia="黑体" w:hint="eastAsia"/>
          <w:b/>
        </w:rPr>
        <w:t>8</w:t>
      </w:r>
      <w:r>
        <w:rPr>
          <w:rFonts w:eastAsia="黑体" w:hint="eastAsia"/>
          <w:b/>
        </w:rPr>
        <w:t>分</w:t>
      </w:r>
      <w:r>
        <w:rPr>
          <w:rFonts w:eastAsia="黑体" w:hint="eastAsia"/>
          <w:b/>
        </w:rPr>
        <w:t>+6</w:t>
      </w:r>
      <w:r>
        <w:rPr>
          <w:rFonts w:eastAsia="黑体" w:hint="eastAsia"/>
          <w:b/>
        </w:rPr>
        <w:t>分</w:t>
      </w:r>
      <w:r>
        <w:rPr>
          <w:rFonts w:eastAsia="黑体" w:hint="eastAsia"/>
          <w:b/>
        </w:rPr>
        <w:t>+5</w:t>
      </w:r>
      <w:r>
        <w:rPr>
          <w:rFonts w:eastAsia="黑体" w:hint="eastAsia"/>
          <w:b/>
        </w:rPr>
        <w:t>分）</w:t>
      </w:r>
    </w:p>
    <w:p w:rsidR="00163B3C" w:rsidRDefault="00163B3C" w:rsidP="00163B3C">
      <w:r>
        <w:rPr>
          <w:rFonts w:hint="eastAsia"/>
        </w:rPr>
        <w:t>（</w:t>
      </w:r>
      <w:r>
        <w:rPr>
          <w:rFonts w:hint="eastAsia"/>
        </w:rPr>
        <w:t>1</w:t>
      </w:r>
      <w:r>
        <w:rPr>
          <w:rFonts w:hint="eastAsia"/>
        </w:rPr>
        <w:t>）商店出售的鞋子规格大小有两种表示方法：“厘米”“码”。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0"/>
        <w:gridCol w:w="1273"/>
        <w:gridCol w:w="1395"/>
        <w:gridCol w:w="1398"/>
        <w:gridCol w:w="1396"/>
        <w:gridCol w:w="1399"/>
      </w:tblGrid>
      <w:tr w:rsidR="00163B3C" w:rsidTr="006F352B">
        <w:tblPrEx>
          <w:tblCellMar>
            <w:top w:w="0" w:type="dxa"/>
            <w:bottom w:w="0" w:type="dxa"/>
          </w:tblCellMar>
        </w:tblPrEx>
        <w:tc>
          <w:tcPr>
            <w:tcW w:w="1520" w:type="dxa"/>
          </w:tcPr>
          <w:p w:rsidR="00163B3C" w:rsidRDefault="00163B3C" w:rsidP="006F352B">
            <w:pPr>
              <w:rPr>
                <w:rFonts w:hint="eastAsia"/>
              </w:rPr>
            </w:pPr>
            <w:r>
              <w:rPr>
                <w:rFonts w:hint="eastAsia"/>
              </w:rPr>
              <w:t>鞋子厘米数</w:t>
            </w:r>
          </w:p>
        </w:tc>
        <w:tc>
          <w:tcPr>
            <w:tcW w:w="1273" w:type="dxa"/>
          </w:tcPr>
          <w:p w:rsidR="00163B3C" w:rsidRDefault="00163B3C" w:rsidP="006F352B">
            <w:pPr>
              <w:rPr>
                <w:rFonts w:hint="eastAsia"/>
              </w:rPr>
            </w:pPr>
            <w:r>
              <w:rPr>
                <w:rFonts w:hint="eastAsia"/>
              </w:rPr>
              <w:t>22.5</w:t>
            </w:r>
            <w:r>
              <w:rPr>
                <w:rFonts w:hint="eastAsia"/>
              </w:rPr>
              <w:t>厘米</w:t>
            </w:r>
          </w:p>
        </w:tc>
        <w:tc>
          <w:tcPr>
            <w:tcW w:w="1395" w:type="dxa"/>
          </w:tcPr>
          <w:p w:rsidR="00163B3C" w:rsidRDefault="00163B3C" w:rsidP="006F352B">
            <w:pPr>
              <w:rPr>
                <w:rFonts w:hint="eastAsia"/>
              </w:rPr>
            </w:pPr>
            <w:r>
              <w:rPr>
                <w:rFonts w:hint="eastAsia"/>
              </w:rPr>
              <w:t>21</w:t>
            </w:r>
            <w:r>
              <w:rPr>
                <w:rFonts w:hint="eastAsia"/>
              </w:rPr>
              <w:t>厘米</w:t>
            </w:r>
          </w:p>
        </w:tc>
        <w:tc>
          <w:tcPr>
            <w:tcW w:w="1398" w:type="dxa"/>
          </w:tcPr>
          <w:p w:rsidR="00163B3C" w:rsidRDefault="00163B3C" w:rsidP="006F352B">
            <w:pPr>
              <w:rPr>
                <w:rFonts w:hint="eastAsia"/>
              </w:rPr>
            </w:pPr>
            <w:r>
              <w:rPr>
                <w:rFonts w:hint="eastAsia"/>
              </w:rPr>
              <w:t>13.5</w:t>
            </w:r>
            <w:r>
              <w:rPr>
                <w:rFonts w:hint="eastAsia"/>
              </w:rPr>
              <w:t>厘米</w:t>
            </w:r>
          </w:p>
        </w:tc>
        <w:tc>
          <w:tcPr>
            <w:tcW w:w="1396" w:type="dxa"/>
          </w:tcPr>
          <w:p w:rsidR="00163B3C" w:rsidRDefault="00163B3C" w:rsidP="006F352B">
            <w:pPr>
              <w:rPr>
                <w:rFonts w:hint="eastAsia"/>
              </w:rPr>
            </w:pPr>
          </w:p>
        </w:tc>
        <w:tc>
          <w:tcPr>
            <w:tcW w:w="1399" w:type="dxa"/>
          </w:tcPr>
          <w:p w:rsidR="00163B3C" w:rsidRDefault="00163B3C" w:rsidP="006F352B">
            <w:pPr>
              <w:rPr>
                <w:rFonts w:hint="eastAsia"/>
              </w:rPr>
            </w:pPr>
            <w:r>
              <w:rPr>
                <w:rFonts w:hint="eastAsia"/>
              </w:rPr>
              <w:t>26.5</w:t>
            </w:r>
            <w:r>
              <w:rPr>
                <w:rFonts w:hint="eastAsia"/>
              </w:rPr>
              <w:t>厘米</w:t>
            </w:r>
          </w:p>
        </w:tc>
      </w:tr>
      <w:tr w:rsidR="00163B3C" w:rsidTr="006F352B">
        <w:tblPrEx>
          <w:tblCellMar>
            <w:top w:w="0" w:type="dxa"/>
            <w:bottom w:w="0" w:type="dxa"/>
          </w:tblCellMar>
        </w:tblPrEx>
        <w:tc>
          <w:tcPr>
            <w:tcW w:w="1520" w:type="dxa"/>
          </w:tcPr>
          <w:p w:rsidR="00163B3C" w:rsidRDefault="00163B3C" w:rsidP="006F352B">
            <w:pPr>
              <w:rPr>
                <w:rFonts w:hint="eastAsia"/>
              </w:rPr>
            </w:pPr>
            <w:r>
              <w:rPr>
                <w:rFonts w:hint="eastAsia"/>
              </w:rPr>
              <w:t>鞋子对应码数</w:t>
            </w:r>
          </w:p>
        </w:tc>
        <w:tc>
          <w:tcPr>
            <w:tcW w:w="1273" w:type="dxa"/>
          </w:tcPr>
          <w:p w:rsidR="00163B3C" w:rsidRDefault="00163B3C" w:rsidP="006F352B">
            <w:pPr>
              <w:rPr>
                <w:rFonts w:hint="eastAsia"/>
              </w:rPr>
            </w:pPr>
            <w:r>
              <w:rPr>
                <w:rFonts w:hint="eastAsia"/>
              </w:rPr>
              <w:t>35</w:t>
            </w:r>
            <w:r>
              <w:rPr>
                <w:rFonts w:hint="eastAsia"/>
              </w:rPr>
              <w:t>码</w:t>
            </w:r>
          </w:p>
        </w:tc>
        <w:tc>
          <w:tcPr>
            <w:tcW w:w="1395" w:type="dxa"/>
          </w:tcPr>
          <w:p w:rsidR="00163B3C" w:rsidRDefault="00163B3C" w:rsidP="006F352B">
            <w:pPr>
              <w:rPr>
                <w:rFonts w:hint="eastAsia"/>
              </w:rPr>
            </w:pPr>
            <w:r>
              <w:rPr>
                <w:rFonts w:hint="eastAsia"/>
              </w:rPr>
              <w:t>32</w:t>
            </w:r>
            <w:r>
              <w:rPr>
                <w:rFonts w:hint="eastAsia"/>
              </w:rPr>
              <w:t>码</w:t>
            </w:r>
          </w:p>
        </w:tc>
        <w:tc>
          <w:tcPr>
            <w:tcW w:w="1398" w:type="dxa"/>
          </w:tcPr>
          <w:p w:rsidR="00163B3C" w:rsidRDefault="00163B3C" w:rsidP="006F352B">
            <w:pPr>
              <w:rPr>
                <w:rFonts w:hint="eastAsia"/>
              </w:rPr>
            </w:pPr>
            <w:r>
              <w:rPr>
                <w:rFonts w:hint="eastAsia"/>
              </w:rPr>
              <w:t>17</w:t>
            </w:r>
            <w:r>
              <w:rPr>
                <w:rFonts w:hint="eastAsia"/>
              </w:rPr>
              <w:t>码</w:t>
            </w:r>
          </w:p>
        </w:tc>
        <w:tc>
          <w:tcPr>
            <w:tcW w:w="1396" w:type="dxa"/>
          </w:tcPr>
          <w:p w:rsidR="00163B3C" w:rsidRDefault="00163B3C" w:rsidP="006F352B">
            <w:pPr>
              <w:rPr>
                <w:rFonts w:hint="eastAsia"/>
              </w:rPr>
            </w:pPr>
            <w:r>
              <w:rPr>
                <w:rFonts w:hint="eastAsia"/>
              </w:rPr>
              <w:t>34</w:t>
            </w:r>
            <w:r>
              <w:rPr>
                <w:rFonts w:hint="eastAsia"/>
              </w:rPr>
              <w:t>码</w:t>
            </w:r>
          </w:p>
        </w:tc>
        <w:tc>
          <w:tcPr>
            <w:tcW w:w="1399" w:type="dxa"/>
          </w:tcPr>
          <w:p w:rsidR="00163B3C" w:rsidRDefault="00163B3C" w:rsidP="006F352B">
            <w:pPr>
              <w:rPr>
                <w:rFonts w:hint="eastAsia"/>
              </w:rPr>
            </w:pPr>
          </w:p>
        </w:tc>
      </w:tr>
    </w:tbl>
    <w:p w:rsidR="00163B3C" w:rsidRDefault="00163B3C" w:rsidP="00163B3C">
      <w:pPr>
        <w:numPr>
          <w:ilvl w:val="0"/>
          <w:numId w:val="3"/>
        </w:numPr>
        <w:rPr>
          <w:rFonts w:hint="eastAsia"/>
        </w:rPr>
      </w:pPr>
      <w:r>
        <w:rPr>
          <w:rFonts w:hint="eastAsia"/>
        </w:rPr>
        <w:t>你发现鞋子的厘米数与鞋子的码数的关系吗？请写出关系式</w:t>
      </w:r>
      <w:r>
        <w:rPr>
          <w:rFonts w:hint="eastAsia"/>
          <w:u w:val="single"/>
        </w:rPr>
        <w:t xml:space="preserve">                    </w:t>
      </w:r>
      <w:r>
        <w:rPr>
          <w:rFonts w:hint="eastAsia"/>
          <w:u w:val="single"/>
        </w:rPr>
        <w:t>。</w:t>
      </w:r>
    </w:p>
    <w:p w:rsidR="00163B3C" w:rsidRDefault="00163B3C" w:rsidP="00163B3C">
      <w:pPr>
        <w:numPr>
          <w:ilvl w:val="0"/>
          <w:numId w:val="3"/>
        </w:numPr>
        <w:rPr>
          <w:rFonts w:hint="eastAsia"/>
        </w:rPr>
      </w:pPr>
      <w:r>
        <w:rPr>
          <w:rFonts w:hint="eastAsia"/>
        </w:rPr>
        <w:t>根据上述规律填空。</w:t>
      </w:r>
    </w:p>
    <w:p w:rsidR="00163B3C" w:rsidRDefault="00163B3C" w:rsidP="00163B3C">
      <w:pPr>
        <w:rPr>
          <w:rFonts w:ascii="宋体" w:hAnsi="宋体" w:hint="eastAsia"/>
        </w:rPr>
      </w:pPr>
    </w:p>
    <w:p w:rsidR="00163B3C" w:rsidRDefault="00163B3C" w:rsidP="00163B3C">
      <w:pPr>
        <w:rPr>
          <w:rFonts w:ascii="宋体" w:hAnsi="宋体" w:hint="eastAsia"/>
        </w:rPr>
      </w:pPr>
      <w:r>
        <w:rPr>
          <w:rFonts w:ascii="宋体" w:hAnsi="宋体" w:hint="eastAsia"/>
        </w:rPr>
        <w:t>（2）准确作图：下面是用小正方形组成的L形图，请你用三种不同的方法分别在下图中添画一个小正方形使它成为一个轴对称图形。</w:t>
      </w:r>
    </w:p>
    <w:p w:rsidR="00163B3C" w:rsidRDefault="00163B3C" w:rsidP="00163B3C">
      <w:pPr>
        <w:rPr>
          <w:rFonts w:ascii="宋体" w:hAnsi="宋体" w:hint="eastAsia"/>
        </w:rPr>
      </w:pPr>
      <w:r>
        <w:rPr>
          <w:rFonts w:ascii="宋体" w:hAnsi="宋体" w:hint="eastAsia"/>
          <w:lang w:val="en-US" w:eastAsia="zh-CN"/>
        </w:rPr>
        <w:pict>
          <v:group id="_x0000_s2076" style="position:absolute;left:0;text-align:left;margin-left:277.65pt;margin-top:2.7pt;width:27pt;height:40.5pt;z-index:251662336;mso-wrap-distance-left:9.05pt;mso-wrap-distance-right:9.05pt" coordsize="540,810">
            <v:rect id="_x0000_s2077" style="position:absolute;width:270;height:270"/>
            <v:rect id="_x0000_s2078" style="position:absolute;top:270;width:270;height:270"/>
            <v:rect id="_x0000_s2079" style="position:absolute;top:540;width:270;height:270"/>
            <v:rect id="_x0000_s2080" style="position:absolute;left:270;top:540;width:270;height:270"/>
          </v:group>
        </w:pict>
      </w:r>
      <w:r>
        <w:rPr>
          <w:rFonts w:ascii="宋体" w:hAnsi="宋体" w:hint="eastAsia"/>
          <w:lang w:val="en-US" w:eastAsia="zh-CN"/>
        </w:rPr>
        <w:pict>
          <v:group id="_x0000_s2071" style="position:absolute;left:0;text-align:left;margin-left:199.25pt;margin-top:4.95pt;width:27pt;height:40.5pt;z-index:251661312;mso-wrap-distance-left:9.05pt;mso-wrap-distance-right:9.05pt" coordsize="540,810">
            <v:rect id="_x0000_s2072" style="position:absolute;width:270;height:270"/>
            <v:rect id="_x0000_s2073" style="position:absolute;top:270;width:270;height:270"/>
            <v:rect id="_x0000_s2074" style="position:absolute;top:540;width:270;height:270"/>
            <v:rect id="_x0000_s2075" style="position:absolute;left:270;top:540;width:270;height:270"/>
          </v:group>
        </w:pict>
      </w:r>
      <w:r>
        <w:rPr>
          <w:rFonts w:ascii="宋体" w:hAnsi="宋体" w:hint="eastAsia"/>
          <w:lang w:val="en-US" w:eastAsia="zh-CN"/>
        </w:rPr>
        <w:pict>
          <v:group id="_x0000_s2066" style="position:absolute;left:0;text-align:left;margin-left:117.9pt;margin-top:7.95pt;width:27pt;height:40.5pt;z-index:251660288;mso-wrap-distance-left:9.05pt;mso-wrap-distance-right:9.05pt" coordsize="540,810">
            <v:rect id="_x0000_s2067" style="position:absolute;width:270;height:270"/>
            <v:rect id="_x0000_s2068" style="position:absolute;top:270;width:270;height:270"/>
            <v:rect id="_x0000_s2069" style="position:absolute;top:540;width:270;height:270"/>
            <v:rect id="_x0000_s2070" style="position:absolute;left:270;top:540;width:270;height:270"/>
          </v:group>
        </w:pict>
      </w:r>
    </w:p>
    <w:p w:rsidR="00163B3C" w:rsidRDefault="00163B3C" w:rsidP="00163B3C">
      <w:pPr>
        <w:rPr>
          <w:rFonts w:ascii="宋体" w:hAnsi="宋体" w:hint="eastAsia"/>
        </w:rPr>
      </w:pPr>
    </w:p>
    <w:p w:rsidR="00163B3C" w:rsidRDefault="00163B3C" w:rsidP="00163B3C">
      <w:pPr>
        <w:rPr>
          <w:rFonts w:ascii="黑体" w:eastAsia="黑体" w:hAnsi="宋体" w:hint="eastAsia"/>
        </w:rPr>
      </w:pPr>
    </w:p>
    <w:p w:rsidR="00163B3C" w:rsidRDefault="00163B3C" w:rsidP="00163B3C">
      <w:pPr>
        <w:rPr>
          <w:rFonts w:ascii="黑体" w:eastAsia="黑体" w:hAnsi="宋体" w:hint="eastAsia"/>
        </w:rPr>
      </w:pPr>
    </w:p>
    <w:p w:rsidR="00163B3C" w:rsidRDefault="00163B3C" w:rsidP="00163B3C">
      <w:pPr>
        <w:rPr>
          <w:rFonts w:ascii="黑体" w:eastAsia="黑体" w:hAnsi="宋体" w:hint="eastAsia"/>
        </w:rPr>
      </w:pPr>
    </w:p>
    <w:p w:rsidR="00163B3C" w:rsidRDefault="00163B3C" w:rsidP="00163B3C">
      <w:pPr>
        <w:rPr>
          <w:rFonts w:ascii="黑体" w:eastAsia="黑体" w:hAnsi="宋体" w:hint="eastAsia"/>
        </w:rPr>
      </w:pPr>
    </w:p>
    <w:p w:rsidR="00163B3C" w:rsidRDefault="00163B3C" w:rsidP="00163B3C">
      <w:pPr>
        <w:rPr>
          <w:rFonts w:ascii="黑体" w:eastAsia="黑体" w:hAnsi="宋体" w:hint="eastAsia"/>
        </w:rPr>
      </w:pPr>
      <w:r>
        <w:rPr>
          <w:rFonts w:ascii="黑体" w:eastAsia="黑体" w:hAnsi="宋体" w:hint="eastAsia"/>
        </w:rPr>
        <w:t>（3）</w:t>
      </w:r>
      <w:r>
        <w:rPr>
          <w:rFonts w:ascii="宋体" w:hAnsi="宋体" w:hint="eastAsia"/>
        </w:rPr>
        <w:t>下图是由两个正方形拼成的，正方形的边长分别是7厘米和12厘米，甲三角形的面积比乙三角形的面积大多少平方厘米</w:t>
      </w:r>
    </w:p>
    <w:p w:rsidR="00163B3C" w:rsidRDefault="00163B3C" w:rsidP="00163B3C">
      <w:pPr>
        <w:rPr>
          <w:rFonts w:hint="eastAsia"/>
        </w:rPr>
      </w:pPr>
      <w:r>
        <w:rPr>
          <w:noProof/>
        </w:rPr>
        <w:drawing>
          <wp:anchor distT="0" distB="0" distL="114935" distR="114935" simplePos="0" relativeHeight="251664384" behindDoc="0" locked="0" layoutInCell="1" allowOverlap="1">
            <wp:simplePos x="0" y="0"/>
            <wp:positionH relativeFrom="column">
              <wp:align>left</wp:align>
            </wp:positionH>
            <wp:positionV relativeFrom="paragraph">
              <wp:posOffset>-3810</wp:posOffset>
            </wp:positionV>
            <wp:extent cx="1543050" cy="1190625"/>
            <wp:effectExtent l="19050" t="0" r="0" b="0"/>
            <wp:wrapSquare wrapText="right"/>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rrowheads="1"/>
                    </pic:cNvPicPr>
                  </pic:nvPicPr>
                  <pic:blipFill>
                    <a:blip r:embed="rId19"/>
                    <a:srcRect/>
                    <a:stretch>
                      <a:fillRect/>
                    </a:stretch>
                  </pic:blipFill>
                  <pic:spPr bwMode="auto">
                    <a:xfrm>
                      <a:off x="0" y="0"/>
                      <a:ext cx="1543050" cy="1190625"/>
                    </a:xfrm>
                    <a:prstGeom prst="rect">
                      <a:avLst/>
                    </a:prstGeom>
                    <a:noFill/>
                    <a:ln w="9525">
                      <a:noFill/>
                      <a:miter lim="800000"/>
                      <a:headEnd/>
                      <a:tailEnd/>
                    </a:ln>
                  </pic:spPr>
                </pic:pic>
              </a:graphicData>
            </a:graphic>
          </wp:anchor>
        </w:drawing>
      </w:r>
      <w:r>
        <w:br/>
      </w:r>
    </w:p>
    <w:p w:rsidR="00163B3C" w:rsidRDefault="00163B3C" w:rsidP="00163B3C">
      <w:pPr>
        <w:numPr>
          <w:ilvl w:val="1"/>
          <w:numId w:val="1"/>
        </w:numPr>
        <w:rPr>
          <w:rFonts w:eastAsia="黑体" w:hint="eastAsia"/>
          <w:b/>
        </w:rPr>
      </w:pPr>
      <w:r>
        <w:rPr>
          <w:rFonts w:eastAsia="黑体" w:hint="eastAsia"/>
          <w:b/>
        </w:rPr>
        <w:t>应用题（</w:t>
      </w:r>
      <w:r>
        <w:rPr>
          <w:rFonts w:eastAsia="黑体" w:hint="eastAsia"/>
          <w:b/>
        </w:rPr>
        <w:t>34</w:t>
      </w:r>
      <w:r>
        <w:rPr>
          <w:rFonts w:eastAsia="黑体" w:hint="eastAsia"/>
          <w:b/>
        </w:rPr>
        <w:t>分）</w:t>
      </w:r>
    </w:p>
    <w:p w:rsidR="00163B3C" w:rsidRDefault="00163B3C" w:rsidP="00163B3C">
      <w:pPr>
        <w:numPr>
          <w:ilvl w:val="0"/>
          <w:numId w:val="4"/>
        </w:numPr>
        <w:rPr>
          <w:rFonts w:hint="eastAsia"/>
        </w:rPr>
      </w:pPr>
      <w:r>
        <w:rPr>
          <w:rFonts w:hint="eastAsia"/>
        </w:rPr>
        <w:t>只列式不计算。（</w:t>
      </w:r>
      <w:r>
        <w:rPr>
          <w:rFonts w:hint="eastAsia"/>
        </w:rPr>
        <w:t>8</w:t>
      </w:r>
      <w:r>
        <w:rPr>
          <w:rFonts w:hint="eastAsia"/>
        </w:rPr>
        <w:t>分）</w:t>
      </w:r>
    </w:p>
    <w:p w:rsidR="00163B3C" w:rsidRDefault="00163B3C" w:rsidP="00163B3C">
      <w:pPr>
        <w:ind w:leftChars="86" w:left="181"/>
        <w:rPr>
          <w:rFonts w:hint="eastAsia"/>
        </w:rPr>
      </w:pPr>
      <w:r>
        <w:rPr>
          <w:rFonts w:hint="eastAsia"/>
        </w:rPr>
        <w:t>（</w:t>
      </w:r>
      <w:r>
        <w:rPr>
          <w:rFonts w:hint="eastAsia"/>
        </w:rPr>
        <w:t>1</w:t>
      </w:r>
      <w:r>
        <w:rPr>
          <w:rFonts w:hint="eastAsia"/>
        </w:rPr>
        <w:t>）张月在外地工作，收入较高，她很孝敬自己的妈妈，每月都到邮局汇款给妈妈用，汇费是汇款的</w:t>
      </w:r>
      <w:r>
        <w:rPr>
          <w:rFonts w:hint="eastAsia"/>
        </w:rPr>
        <w:t>1%</w:t>
      </w:r>
      <w:r>
        <w:rPr>
          <w:rFonts w:hint="eastAsia"/>
        </w:rPr>
        <w:t>，她一年光是汇费就花了</w:t>
      </w:r>
      <w:r>
        <w:rPr>
          <w:rFonts w:hint="eastAsia"/>
        </w:rPr>
        <w:t>144</w:t>
      </w:r>
      <w:r>
        <w:rPr>
          <w:rFonts w:hint="eastAsia"/>
        </w:rPr>
        <w:t>元，她每月寄多少钱给妈妈？</w:t>
      </w:r>
    </w:p>
    <w:p w:rsidR="00163B3C" w:rsidRDefault="00163B3C" w:rsidP="00163B3C">
      <w:pPr>
        <w:ind w:leftChars="350" w:left="735"/>
        <w:rPr>
          <w:rFonts w:ascii="宋体" w:hAnsi="宋体" w:hint="eastAsia"/>
        </w:rPr>
      </w:pPr>
    </w:p>
    <w:p w:rsidR="00163B3C" w:rsidRDefault="00163B3C" w:rsidP="00163B3C">
      <w:pPr>
        <w:ind w:leftChars="86" w:left="735" w:hangingChars="264" w:hanging="554"/>
        <w:rPr>
          <w:rFonts w:ascii="宋体" w:hAnsi="宋体" w:hint="eastAsia"/>
        </w:rPr>
      </w:pPr>
      <w:r>
        <w:rPr>
          <w:rFonts w:ascii="宋体" w:hAnsi="宋体" w:hint="eastAsia"/>
        </w:rPr>
        <w:t>（2）小明用8天时间看完一本书，每天看了这本书的</w:t>
      </w:r>
      <w:r>
        <w:rPr>
          <w:rFonts w:ascii="宋体" w:hAnsi="宋体"/>
          <w:position w:val="-24"/>
        </w:rPr>
        <w:object w:dxaOrig="220" w:dyaOrig="620">
          <v:shape id="_x0000_i1031" type="#_x0000_t75" style="width:11.25pt;height:30.75pt;mso-wrap-distance-left:9.05pt;mso-wrap-distance-right:9.05pt;mso-position-horizontal-relative:page;mso-position-vertical-relative:page" o:ole="">
            <v:fill o:detectmouseclick="t"/>
            <v:imagedata r:id="rId20" o:title=""/>
          </v:shape>
          <o:OLEObject Type="Embed" ProgID="Equation.3" ShapeID="_x0000_i1031" DrawAspect="Content" ObjectID="_1385463068" r:id="rId21">
            <o:FieldCodes>\* MERGEFORMAT</o:FieldCodes>
          </o:OLEObject>
        </w:object>
      </w:r>
      <w:r>
        <w:rPr>
          <w:rFonts w:ascii="宋体" w:hAnsi="宋体" w:hint="eastAsia"/>
        </w:rPr>
        <w:t>还多2页，这本书共有多少页？</w:t>
      </w:r>
    </w:p>
    <w:p w:rsidR="00163B3C" w:rsidRDefault="00163B3C" w:rsidP="00163B3C">
      <w:pPr>
        <w:ind w:leftChars="371" w:left="884" w:hangingChars="50" w:hanging="105"/>
        <w:rPr>
          <w:rFonts w:ascii="宋体" w:hAnsi="宋体" w:hint="eastAsia"/>
        </w:rPr>
      </w:pPr>
    </w:p>
    <w:p w:rsidR="00163B3C" w:rsidRDefault="00163B3C" w:rsidP="00163B3C">
      <w:pPr>
        <w:ind w:leftChars="85" w:left="178"/>
        <w:rPr>
          <w:rFonts w:ascii="宋体" w:hAnsi="宋体" w:hint="eastAsia"/>
        </w:rPr>
      </w:pPr>
      <w:r>
        <w:rPr>
          <w:rFonts w:ascii="宋体" w:hAnsi="宋体" w:hint="eastAsia"/>
        </w:rPr>
        <w:t>（3）、一桶油，每次倒掉油的一半，倒了三次后连桶重8千克，已知桶重3千克，原来桶里有油多少千克</w:t>
      </w:r>
    </w:p>
    <w:p w:rsidR="00163B3C" w:rsidRDefault="00163B3C" w:rsidP="00163B3C">
      <w:pPr>
        <w:ind w:left="360"/>
        <w:rPr>
          <w:rFonts w:ascii="宋体" w:hAnsi="宋体" w:hint="eastAsia"/>
        </w:rPr>
      </w:pPr>
      <w:r>
        <w:rPr>
          <w:rFonts w:ascii="宋体" w:hAnsi="宋体" w:hint="eastAsia"/>
        </w:rPr>
        <w:t xml:space="preserve"> </w:t>
      </w:r>
    </w:p>
    <w:p w:rsidR="00163B3C" w:rsidRDefault="00163B3C" w:rsidP="00163B3C">
      <w:pPr>
        <w:ind w:left="178"/>
        <w:rPr>
          <w:rFonts w:ascii="宋体" w:hAnsi="宋体" w:hint="eastAsia"/>
        </w:rPr>
      </w:pPr>
      <w:r>
        <w:rPr>
          <w:rFonts w:ascii="宋体" w:hAnsi="宋体" w:hint="eastAsia"/>
        </w:rPr>
        <w:t xml:space="preserve">（4）一个圆柱的侧面积是60平方厘米，底面半径是3厘米，体积是多少？ </w:t>
      </w:r>
    </w:p>
    <w:p w:rsidR="00163B3C" w:rsidRDefault="00163B3C" w:rsidP="00163B3C">
      <w:pPr>
        <w:ind w:left="360"/>
        <w:rPr>
          <w:rFonts w:ascii="宋体" w:hAnsi="宋体" w:hint="eastAsia"/>
        </w:rPr>
      </w:pPr>
    </w:p>
    <w:p w:rsidR="00163B3C" w:rsidRDefault="00163B3C" w:rsidP="00163B3C">
      <w:pPr>
        <w:ind w:left="360"/>
        <w:rPr>
          <w:rFonts w:hint="eastAsia"/>
        </w:rPr>
      </w:pPr>
    </w:p>
    <w:p w:rsidR="00163B3C" w:rsidRDefault="00163B3C" w:rsidP="00163B3C">
      <w:pPr>
        <w:rPr>
          <w:rFonts w:hint="eastAsia"/>
        </w:rPr>
      </w:pPr>
      <w:r>
        <w:rPr>
          <w:rFonts w:hint="eastAsia"/>
        </w:rPr>
        <w:t>2</w:t>
      </w:r>
      <w:r>
        <w:rPr>
          <w:rFonts w:hint="eastAsia"/>
        </w:rPr>
        <w:t>、停车收费。停车场的收费价目如右表（</w:t>
      </w:r>
      <w:r>
        <w:rPr>
          <w:rFonts w:hint="eastAsia"/>
        </w:rPr>
        <w:t xml:space="preserve"> 6</w:t>
      </w:r>
      <w:r>
        <w:rPr>
          <w:rFonts w:hint="eastAsia"/>
        </w:rPr>
        <w:t>分）</w:t>
      </w:r>
      <w:r>
        <w:rPr>
          <w:rFonts w:hint="eastAsia"/>
        </w:rPr>
        <w:t xml:space="preserve">                                            </w:t>
      </w:r>
    </w:p>
    <w:p w:rsidR="00163B3C" w:rsidRDefault="00163B3C" w:rsidP="00163B3C">
      <w:pPr>
        <w:rPr>
          <w:rFonts w:hint="eastAsia"/>
        </w:rPr>
      </w:pPr>
      <w:r>
        <w:rPr>
          <w:rFonts w:hint="eastAsia"/>
        </w:rPr>
        <w:t>（</w:t>
      </w:r>
      <w:r>
        <w:rPr>
          <w:rFonts w:hint="eastAsia"/>
        </w:rPr>
        <w:t>1</w:t>
      </w:r>
      <w:r>
        <w:rPr>
          <w:rFonts w:hint="eastAsia"/>
        </w:rPr>
        <w:t>）王叔叔交了</w:t>
      </w:r>
      <w:r>
        <w:rPr>
          <w:rFonts w:hint="eastAsia"/>
        </w:rPr>
        <w:t>13</w:t>
      </w:r>
      <w:r>
        <w:rPr>
          <w:rFonts w:hint="eastAsia"/>
        </w:rPr>
        <w:t>元，他在停车场停车多少小时？</w:t>
      </w:r>
    </w:p>
    <w:p w:rsidR="00163B3C" w:rsidRDefault="00163B3C" w:rsidP="00163B3C">
      <w:r>
        <w:rPr>
          <w:rFonts w:hint="eastAsia"/>
        </w:rPr>
        <w:t>（</w:t>
      </w:r>
      <w:r>
        <w:rPr>
          <w:rFonts w:hint="eastAsia"/>
        </w:rPr>
        <w:t>2</w:t>
      </w:r>
      <w:r>
        <w:rPr>
          <w:rFonts w:hint="eastAsia"/>
        </w:rPr>
        <w:t>）爸爸将车于</w:t>
      </w:r>
      <w:r>
        <w:rPr>
          <w:rFonts w:hint="eastAsia"/>
        </w:rPr>
        <w:t>7</w:t>
      </w:r>
      <w:r>
        <w:rPr>
          <w:rFonts w:hint="eastAsia"/>
        </w:rPr>
        <w:t>月</w:t>
      </w:r>
      <w:r>
        <w:rPr>
          <w:rFonts w:hint="eastAsia"/>
        </w:rPr>
        <w:t>1</w:t>
      </w:r>
      <w:r>
        <w:rPr>
          <w:rFonts w:hint="eastAsia"/>
        </w:rPr>
        <w:t>日</w:t>
      </w:r>
      <w:r>
        <w:rPr>
          <w:rFonts w:hint="eastAsia"/>
        </w:rPr>
        <w:t>18</w:t>
      </w:r>
      <w:r>
        <w:rPr>
          <w:rFonts w:hint="eastAsia"/>
        </w:rPr>
        <w:t>时停在停车场，</w:t>
      </w:r>
      <w:r>
        <w:rPr>
          <w:rFonts w:hint="eastAsia"/>
        </w:rPr>
        <w:t>7</w:t>
      </w:r>
      <w:r>
        <w:rPr>
          <w:rFonts w:hint="eastAsia"/>
        </w:rPr>
        <w:t>月</w:t>
      </w:r>
      <w:r>
        <w:rPr>
          <w:rFonts w:hint="eastAsia"/>
        </w:rPr>
        <w:t>2</w:t>
      </w:r>
      <w:r>
        <w:rPr>
          <w:rFonts w:hint="eastAsia"/>
        </w:rPr>
        <w:t>日</w:t>
      </w:r>
      <w:r>
        <w:rPr>
          <w:rFonts w:hint="eastAsia"/>
        </w:rPr>
        <w:t>9</w:t>
      </w:r>
      <w:r>
        <w:rPr>
          <w:rFonts w:hint="eastAsia"/>
        </w:rPr>
        <w:t>时开走。爸爸应交停车费多少元？</w:t>
      </w:r>
    </w:p>
    <w:tbl>
      <w:tblPr>
        <w:tblW w:w="0" w:type="auto"/>
        <w:tblInd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53"/>
      </w:tblGrid>
      <w:tr w:rsidR="00163B3C" w:rsidTr="006F352B">
        <w:tblPrEx>
          <w:tblCellMar>
            <w:top w:w="0" w:type="dxa"/>
            <w:bottom w:w="0" w:type="dxa"/>
          </w:tblCellMar>
        </w:tblPrEx>
        <w:tc>
          <w:tcPr>
            <w:tcW w:w="3053" w:type="dxa"/>
          </w:tcPr>
          <w:p w:rsidR="00163B3C" w:rsidRDefault="00163B3C" w:rsidP="006F352B">
            <w:pPr>
              <w:rPr>
                <w:rFonts w:hint="eastAsia"/>
              </w:rPr>
            </w:pPr>
            <w:r>
              <w:rPr>
                <w:rFonts w:hint="eastAsia"/>
              </w:rPr>
              <w:t>1</w:t>
            </w:r>
            <w:r>
              <w:rPr>
                <w:rFonts w:hint="eastAsia"/>
              </w:rPr>
              <w:t>小时以内，收</w:t>
            </w:r>
            <w:r>
              <w:rPr>
                <w:rFonts w:hint="eastAsia"/>
              </w:rPr>
              <w:t>2.5</w:t>
            </w:r>
            <w:r>
              <w:rPr>
                <w:rFonts w:hint="eastAsia"/>
              </w:rPr>
              <w:t>元。</w:t>
            </w:r>
          </w:p>
        </w:tc>
      </w:tr>
      <w:tr w:rsidR="00163B3C" w:rsidTr="006F352B">
        <w:tblPrEx>
          <w:tblCellMar>
            <w:top w:w="0" w:type="dxa"/>
            <w:bottom w:w="0" w:type="dxa"/>
          </w:tblCellMar>
        </w:tblPrEx>
        <w:tc>
          <w:tcPr>
            <w:tcW w:w="3053" w:type="dxa"/>
          </w:tcPr>
          <w:p w:rsidR="00163B3C" w:rsidRDefault="00163B3C" w:rsidP="006F352B">
            <w:pPr>
              <w:rPr>
                <w:rFonts w:hint="eastAsia"/>
              </w:rPr>
            </w:pPr>
            <w:r>
              <w:rPr>
                <w:rFonts w:hint="eastAsia"/>
              </w:rPr>
              <w:t>超过</w:t>
            </w:r>
            <w:r>
              <w:rPr>
                <w:rFonts w:hint="eastAsia"/>
              </w:rPr>
              <w:t>1</w:t>
            </w:r>
            <w:r>
              <w:rPr>
                <w:rFonts w:hint="eastAsia"/>
              </w:rPr>
              <w:t>小时的部分，</w:t>
            </w:r>
            <w:r>
              <w:rPr>
                <w:rFonts w:hint="eastAsia"/>
              </w:rPr>
              <w:t>3</w:t>
            </w:r>
            <w:r>
              <w:rPr>
                <w:rFonts w:hint="eastAsia"/>
              </w:rPr>
              <w:t>元</w:t>
            </w:r>
            <w:r>
              <w:rPr>
                <w:rFonts w:hint="eastAsia"/>
              </w:rPr>
              <w:t>/</w:t>
            </w:r>
            <w:r>
              <w:rPr>
                <w:rFonts w:hint="eastAsia"/>
              </w:rPr>
              <w:t>小时</w:t>
            </w:r>
          </w:p>
        </w:tc>
      </w:tr>
      <w:tr w:rsidR="00163B3C" w:rsidTr="006F352B">
        <w:tblPrEx>
          <w:tblCellMar>
            <w:top w:w="0" w:type="dxa"/>
            <w:bottom w:w="0" w:type="dxa"/>
          </w:tblCellMar>
        </w:tblPrEx>
        <w:tc>
          <w:tcPr>
            <w:tcW w:w="3053" w:type="dxa"/>
          </w:tcPr>
          <w:p w:rsidR="00163B3C" w:rsidRDefault="00163B3C" w:rsidP="006F352B">
            <w:pPr>
              <w:rPr>
                <w:rFonts w:hint="eastAsia"/>
              </w:rPr>
            </w:pPr>
            <w:r>
              <w:rPr>
                <w:rFonts w:hint="eastAsia"/>
              </w:rPr>
              <w:t>超过</w:t>
            </w:r>
            <w:r>
              <w:rPr>
                <w:rFonts w:hint="eastAsia"/>
              </w:rPr>
              <w:t>12</w:t>
            </w:r>
            <w:r>
              <w:rPr>
                <w:rFonts w:hint="eastAsia"/>
              </w:rPr>
              <w:t>小时的部分，</w:t>
            </w:r>
            <w:r>
              <w:rPr>
                <w:rFonts w:hint="eastAsia"/>
              </w:rPr>
              <w:t>4</w:t>
            </w:r>
            <w:r>
              <w:rPr>
                <w:rFonts w:hint="eastAsia"/>
              </w:rPr>
              <w:t>元</w:t>
            </w:r>
            <w:r>
              <w:rPr>
                <w:rFonts w:hint="eastAsia"/>
              </w:rPr>
              <w:t>/</w:t>
            </w:r>
            <w:r>
              <w:rPr>
                <w:rFonts w:hint="eastAsia"/>
              </w:rPr>
              <w:t>小时</w:t>
            </w:r>
          </w:p>
        </w:tc>
      </w:tr>
    </w:tbl>
    <w:p w:rsidR="00163B3C" w:rsidRDefault="00163B3C" w:rsidP="00163B3C">
      <w:pPr>
        <w:rPr>
          <w:rFonts w:hint="eastAsia"/>
        </w:rPr>
      </w:pPr>
    </w:p>
    <w:p w:rsidR="00163B3C" w:rsidRDefault="00163B3C" w:rsidP="00163B3C">
      <w:pPr>
        <w:rPr>
          <w:rFonts w:hint="eastAsia"/>
        </w:rPr>
      </w:pPr>
      <w:r>
        <w:rPr>
          <w:rFonts w:hint="eastAsia"/>
        </w:rPr>
        <w:t>3</w:t>
      </w:r>
      <w:r>
        <w:rPr>
          <w:rFonts w:hint="eastAsia"/>
        </w:rPr>
        <w:t>、小红看一本书，第一天看了</w:t>
      </w:r>
      <w:r>
        <w:rPr>
          <w:rFonts w:ascii="宋体" w:hAnsi="宋体" w:hint="eastAsia"/>
          <w:color w:val="000000"/>
          <w:sz w:val="24"/>
        </w:rPr>
        <w:fldChar w:fldCharType="begin"/>
      </w:r>
      <w:r>
        <w:rPr>
          <w:rFonts w:ascii="宋体" w:hAnsi="宋体" w:hint="eastAsia"/>
          <w:color w:val="000000"/>
          <w:sz w:val="24"/>
        </w:rPr>
        <w:instrText xml:space="preserve"> eq \f(1,6) </w:instrText>
      </w:r>
      <w:r>
        <w:rPr>
          <w:rFonts w:ascii="宋体" w:hAnsi="宋体" w:hint="eastAsia"/>
          <w:color w:val="000000"/>
          <w:sz w:val="24"/>
        </w:rPr>
        <w:fldChar w:fldCharType="separate"/>
      </w:r>
      <w:r>
        <w:rPr>
          <w:rFonts w:ascii="宋体" w:hAnsi="宋体" w:hint="eastAsia"/>
          <w:color w:val="000000"/>
          <w:sz w:val="24"/>
        </w:rPr>
        <w:fldChar w:fldCharType="end"/>
      </w:r>
      <w:r>
        <w:rPr>
          <w:rFonts w:hint="eastAsia"/>
        </w:rPr>
        <w:t>，第二天看</w:t>
      </w:r>
      <w:r>
        <w:rPr>
          <w:rFonts w:hint="eastAsia"/>
        </w:rPr>
        <w:t>42</w:t>
      </w:r>
      <w:r>
        <w:rPr>
          <w:rFonts w:hint="eastAsia"/>
        </w:rPr>
        <w:t>页，这时已看的与未看的页数之比是</w:t>
      </w:r>
    </w:p>
    <w:p w:rsidR="00163B3C" w:rsidRDefault="00163B3C" w:rsidP="00163B3C">
      <w:pPr>
        <w:ind w:firstLineChars="200" w:firstLine="420"/>
        <w:rPr>
          <w:rFonts w:hint="eastAsia"/>
        </w:rPr>
      </w:pPr>
      <w:r>
        <w:rPr>
          <w:rFonts w:hint="eastAsia"/>
        </w:rPr>
        <w:t>2</w:t>
      </w:r>
      <w:r>
        <w:rPr>
          <w:rFonts w:hint="eastAsia"/>
        </w:rPr>
        <w:t>：</w:t>
      </w:r>
      <w:r>
        <w:rPr>
          <w:rFonts w:hint="eastAsia"/>
        </w:rPr>
        <w:t>3</w:t>
      </w:r>
      <w:r>
        <w:rPr>
          <w:rFonts w:hint="eastAsia"/>
        </w:rPr>
        <w:t>。这本书共有多少页？（</w:t>
      </w:r>
      <w:r>
        <w:rPr>
          <w:rFonts w:hint="eastAsia"/>
        </w:rPr>
        <w:t>5</w:t>
      </w:r>
      <w:r>
        <w:rPr>
          <w:rFonts w:hint="eastAsia"/>
        </w:rPr>
        <w:t>分）</w:t>
      </w: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ind w:left="315" w:hangingChars="150" w:hanging="315"/>
      </w:pPr>
      <w:r>
        <w:rPr>
          <w:rFonts w:hint="eastAsia"/>
        </w:rPr>
        <w:t>4</w:t>
      </w:r>
      <w:r>
        <w:rPr>
          <w:rFonts w:hint="eastAsia"/>
        </w:rPr>
        <w:t>、小明购买甲乙两种书共</w:t>
      </w:r>
      <w:r>
        <w:rPr>
          <w:rFonts w:hint="eastAsia"/>
        </w:rPr>
        <w:t>60</w:t>
      </w:r>
      <w:r>
        <w:rPr>
          <w:rFonts w:hint="eastAsia"/>
        </w:rPr>
        <w:t>本，总价值</w:t>
      </w:r>
      <w:r>
        <w:rPr>
          <w:rFonts w:hint="eastAsia"/>
        </w:rPr>
        <w:t>780</w:t>
      </w:r>
      <w:r>
        <w:rPr>
          <w:rFonts w:hint="eastAsia"/>
        </w:rPr>
        <w:t>元，如果把购买的甲乙两种书的本数交换一下，共需付</w:t>
      </w:r>
      <w:r>
        <w:rPr>
          <w:rFonts w:hint="eastAsia"/>
        </w:rPr>
        <w:t>720</w:t>
      </w:r>
      <w:r>
        <w:rPr>
          <w:rFonts w:hint="eastAsia"/>
        </w:rPr>
        <w:t>元，已知甲乙两种书的单价比为</w:t>
      </w:r>
      <w:r>
        <w:rPr>
          <w:rFonts w:hint="eastAsia"/>
        </w:rPr>
        <w:t>3</w:t>
      </w:r>
      <w:r>
        <w:rPr>
          <w:rFonts w:hint="eastAsia"/>
        </w:rPr>
        <w:t>：</w:t>
      </w:r>
      <w:r>
        <w:rPr>
          <w:rFonts w:hint="eastAsia"/>
        </w:rPr>
        <w:t>2</w:t>
      </w:r>
      <w:r>
        <w:rPr>
          <w:rFonts w:hint="eastAsia"/>
        </w:rPr>
        <w:t>，两种书的单价各是多少元？（</w:t>
      </w:r>
      <w:r>
        <w:rPr>
          <w:rFonts w:hint="eastAsia"/>
        </w:rPr>
        <w:t>5</w:t>
      </w:r>
      <w:r>
        <w:rPr>
          <w:rFonts w:hint="eastAsia"/>
        </w:rPr>
        <w:t>分）</w:t>
      </w: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r>
        <w:rPr>
          <w:rFonts w:hint="eastAsia"/>
        </w:rPr>
        <w:t>5</w:t>
      </w:r>
      <w:r>
        <w:rPr>
          <w:rFonts w:hint="eastAsia"/>
        </w:rPr>
        <w:t>、一项工程，甲工程队独做需</w:t>
      </w:r>
      <w:r>
        <w:rPr>
          <w:rFonts w:hint="eastAsia"/>
        </w:rPr>
        <w:t>12</w:t>
      </w:r>
      <w:r>
        <w:rPr>
          <w:rFonts w:hint="eastAsia"/>
        </w:rPr>
        <w:t>天，乙工程队独做需</w:t>
      </w:r>
      <w:r>
        <w:rPr>
          <w:rFonts w:hint="eastAsia"/>
        </w:rPr>
        <w:t>15</w:t>
      </w:r>
      <w:r>
        <w:rPr>
          <w:rFonts w:hint="eastAsia"/>
        </w:rPr>
        <w:t>天。现在甲工程队先做</w:t>
      </w:r>
      <w:r>
        <w:rPr>
          <w:rFonts w:hint="eastAsia"/>
        </w:rPr>
        <w:t>3</w:t>
      </w:r>
      <w:r>
        <w:rPr>
          <w:rFonts w:hint="eastAsia"/>
        </w:rPr>
        <w:t>天，余下乙加入做，还需多少天完成？（</w:t>
      </w:r>
      <w:r>
        <w:rPr>
          <w:rFonts w:hint="eastAsia"/>
        </w:rPr>
        <w:t>5</w:t>
      </w:r>
      <w:r>
        <w:rPr>
          <w:rFonts w:hint="eastAsia"/>
        </w:rPr>
        <w:t>分）</w:t>
      </w: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rPr>
          <w:rFonts w:hint="eastAsia"/>
        </w:rPr>
      </w:pPr>
    </w:p>
    <w:p w:rsidR="00163B3C" w:rsidRDefault="00163B3C" w:rsidP="00163B3C">
      <w:pPr>
        <w:pStyle w:val="a6"/>
        <w:rPr>
          <w:rFonts w:hint="eastAsia"/>
        </w:rPr>
      </w:pPr>
      <w:r>
        <w:rPr>
          <w:rFonts w:hint="eastAsia"/>
        </w:rPr>
        <w:t>6</w:t>
      </w:r>
      <w:r>
        <w:rPr>
          <w:rFonts w:hint="eastAsia"/>
        </w:rPr>
        <w:t>、一个正方形的一边减少</w:t>
      </w:r>
      <w:r>
        <w:rPr>
          <w:rFonts w:hint="eastAsia"/>
        </w:rPr>
        <w:t>20%</w:t>
      </w:r>
      <w:r>
        <w:rPr>
          <w:rFonts w:hint="eastAsia"/>
        </w:rPr>
        <w:t>，另一条边增加</w:t>
      </w:r>
      <w:r>
        <w:rPr>
          <w:rFonts w:hint="eastAsia"/>
        </w:rPr>
        <w:t>2</w:t>
      </w:r>
      <w:r>
        <w:rPr>
          <w:rFonts w:hint="eastAsia"/>
        </w:rPr>
        <w:t>米，得到一个长方形，这个长方形的面积与原正方形面积相等。原正方形的边长是多少米？（</w:t>
      </w:r>
      <w:r>
        <w:rPr>
          <w:rFonts w:hint="eastAsia"/>
        </w:rPr>
        <w:t>5</w:t>
      </w:r>
      <w:r>
        <w:rPr>
          <w:rFonts w:hint="eastAsia"/>
        </w:rPr>
        <w:t>分）</w:t>
      </w:r>
    </w:p>
    <w:p w:rsidR="00163B3C" w:rsidRDefault="00163B3C" w:rsidP="00163B3C">
      <w:pPr>
        <w:rPr>
          <w:rFonts w:hint="eastAsia"/>
        </w:rPr>
      </w:pPr>
    </w:p>
    <w:p w:rsidR="00163B3C" w:rsidRDefault="00163B3C" w:rsidP="00163B3C">
      <w:pPr>
        <w:pStyle w:val="a6"/>
        <w:rPr>
          <w:rFonts w:hint="eastAsia"/>
        </w:rPr>
      </w:pPr>
    </w:p>
    <w:p w:rsidR="00163B3C" w:rsidRDefault="00163B3C" w:rsidP="00163B3C">
      <w:pPr>
        <w:pStyle w:val="a6"/>
        <w:ind w:left="180"/>
        <w:rPr>
          <w:rFonts w:hint="eastAsia"/>
        </w:rPr>
      </w:pPr>
    </w:p>
    <w:p w:rsidR="00163B3C" w:rsidRDefault="00163B3C" w:rsidP="00163B3C">
      <w:pPr>
        <w:pStyle w:val="a6"/>
        <w:ind w:left="180"/>
        <w:rPr>
          <w:rFonts w:hint="eastAsia"/>
        </w:rPr>
      </w:pPr>
    </w:p>
    <w:p w:rsidR="00163B3C" w:rsidRDefault="00163B3C" w:rsidP="00163B3C">
      <w:pPr>
        <w:pStyle w:val="a6"/>
        <w:ind w:left="540"/>
        <w:rPr>
          <w:rFonts w:hint="eastAsia"/>
        </w:rPr>
      </w:pPr>
    </w:p>
    <w:p w:rsidR="00163B3C" w:rsidRDefault="00163B3C" w:rsidP="00163B3C">
      <w:pPr>
        <w:pStyle w:val="a6"/>
        <w:ind w:firstLineChars="650" w:firstLine="1366"/>
        <w:rPr>
          <w:rFonts w:ascii="华文楷体" w:eastAsia="华文楷体" w:hAnsi="华文楷体"/>
          <w:b/>
        </w:rPr>
      </w:pPr>
      <w:r>
        <w:rPr>
          <w:rFonts w:ascii="华文楷体" w:eastAsia="华文楷体" w:hAnsi="华文楷体" w:hint="eastAsia"/>
          <w:b/>
        </w:rPr>
        <w:t>祝贺你顺利地完成了答卷，可别忘了仔细检查哟！</w:t>
      </w:r>
    </w:p>
    <w:p w:rsidR="00163B3C" w:rsidRDefault="00163B3C" w:rsidP="00163B3C"/>
    <w:p w:rsidR="00163B3C" w:rsidRDefault="00163B3C" w:rsidP="00163B3C">
      <w:pPr>
        <w:rPr>
          <w:rFonts w:hint="eastAsia"/>
        </w:rPr>
      </w:pPr>
    </w:p>
    <w:p w:rsidR="00375962" w:rsidRPr="00163B3C" w:rsidRDefault="00375962"/>
    <w:sectPr w:rsidR="00375962" w:rsidRPr="00163B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962" w:rsidRDefault="00375962" w:rsidP="00163B3C">
      <w:r>
        <w:separator/>
      </w:r>
    </w:p>
  </w:endnote>
  <w:endnote w:type="continuationSeparator" w:id="1">
    <w:p w:rsidR="00375962" w:rsidRDefault="00375962" w:rsidP="00163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962" w:rsidRDefault="00375962" w:rsidP="00163B3C">
      <w:r>
        <w:separator/>
      </w:r>
    </w:p>
  </w:footnote>
  <w:footnote w:type="continuationSeparator" w:id="1">
    <w:p w:rsidR="00375962" w:rsidRDefault="00375962" w:rsidP="00163B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2）"/>
      <w:lvlJc w:val="left"/>
      <w:pPr>
        <w:tabs>
          <w:tab w:val="num" w:pos="1140"/>
        </w:tabs>
        <w:ind w:left="1140" w:hanging="720"/>
      </w:pPr>
      <w:rPr>
        <w:rFonts w:hint="default"/>
        <w:lang w:val="en-US"/>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multilevel"/>
    <w:tmpl w:val="0000000C"/>
    <w:lvl w:ilvl="0">
      <w:start w:val="1"/>
      <w:numFmt w:val="decimal"/>
      <w:lvlText w:val="%1、"/>
      <w:lvlJc w:val="left"/>
      <w:pPr>
        <w:tabs>
          <w:tab w:val="num" w:pos="360"/>
        </w:tabs>
        <w:ind w:left="360" w:hanging="360"/>
      </w:pPr>
      <w:rPr>
        <w:rFonts w:hint="default"/>
      </w:rPr>
    </w:lvl>
    <w:lvl w:ilvl="1">
      <w:start w:val="4"/>
      <w:numFmt w:val="japaneseCounting"/>
      <w:lvlText w:val="%2、"/>
      <w:lvlJc w:val="left"/>
      <w:pPr>
        <w:tabs>
          <w:tab w:val="num" w:pos="840"/>
        </w:tabs>
        <w:ind w:left="840" w:hanging="420"/>
      </w:pPr>
      <w:rPr>
        <w:rFonts w:hint="default"/>
        <w:lang w:val="en-US"/>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3B3C"/>
    <w:rsid w:val="00163B3C"/>
    <w:rsid w:val="003759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B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3B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3B3C"/>
    <w:rPr>
      <w:sz w:val="18"/>
      <w:szCs w:val="18"/>
    </w:rPr>
  </w:style>
  <w:style w:type="paragraph" w:styleId="a4">
    <w:name w:val="footer"/>
    <w:basedOn w:val="a"/>
    <w:link w:val="Char0"/>
    <w:uiPriority w:val="99"/>
    <w:semiHidden/>
    <w:unhideWhenUsed/>
    <w:rsid w:val="00163B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3B3C"/>
    <w:rPr>
      <w:sz w:val="18"/>
      <w:szCs w:val="18"/>
    </w:rPr>
  </w:style>
  <w:style w:type="paragraph" w:styleId="a5">
    <w:name w:val="Body Text Indent"/>
    <w:basedOn w:val="a"/>
    <w:link w:val="Char1"/>
    <w:rsid w:val="00163B3C"/>
    <w:pPr>
      <w:ind w:left="420" w:firstLine="435"/>
    </w:pPr>
    <w:rPr>
      <w:szCs w:val="20"/>
    </w:rPr>
  </w:style>
  <w:style w:type="character" w:customStyle="1" w:styleId="Char1">
    <w:name w:val="正文文本缩进 Char"/>
    <w:basedOn w:val="a0"/>
    <w:link w:val="a5"/>
    <w:rsid w:val="00163B3C"/>
    <w:rPr>
      <w:rFonts w:ascii="Times New Roman" w:eastAsia="宋体" w:hAnsi="Times New Roman" w:cs="Times New Roman"/>
      <w:szCs w:val="20"/>
    </w:rPr>
  </w:style>
  <w:style w:type="paragraph" w:styleId="a6">
    <w:name w:val="Body Text"/>
    <w:basedOn w:val="a"/>
    <w:link w:val="Char2"/>
    <w:uiPriority w:val="99"/>
    <w:semiHidden/>
    <w:unhideWhenUsed/>
    <w:rsid w:val="00163B3C"/>
    <w:pPr>
      <w:spacing w:after="120"/>
    </w:pPr>
  </w:style>
  <w:style w:type="character" w:customStyle="1" w:styleId="Char2">
    <w:name w:val="正文文本 Char"/>
    <w:basedOn w:val="a0"/>
    <w:link w:val="a6"/>
    <w:uiPriority w:val="99"/>
    <w:semiHidden/>
    <w:rsid w:val="00163B3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497</Words>
  <Characters>2839</Characters>
  <Application>Microsoft Office Word</Application>
  <DocSecurity>0</DocSecurity>
  <Lines>23</Lines>
  <Paragraphs>6</Paragraphs>
  <ScaleCrop>false</ScaleCrop>
  <Company>Lenovo (Beijing) Limited</Company>
  <LinksUpToDate>false</LinksUpToDate>
  <CharactersWithSpaces>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panpengfei</dc:creator>
  <cp:keywords/>
  <dc:description/>
  <cp:lastModifiedBy>panpengfei</cp:lastModifiedBy>
  <cp:revision>2</cp:revision>
  <dcterms:created xsi:type="dcterms:W3CDTF">2011-12-15T06:03:00Z</dcterms:created>
  <dcterms:modified xsi:type="dcterms:W3CDTF">2011-12-15T06:05:00Z</dcterms:modified>
</cp:coreProperties>
</file>