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B1CE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9B1CE7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9B1CE7" w:rsidRDefault="009B1CE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9B1CE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9B1CE7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9B1CE7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9B1CE7"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9B1CE7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9B1CE7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9B1CE7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9B1CE7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9B1CE7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9B1CE7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9B1CE7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B1CE7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9B1C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bCs/>
          <w:sz w:val="24"/>
          <w:szCs w:val="24"/>
        </w:rPr>
        <w:t>长度计算】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1、 长方形的院子里有一条“6”字形的小路，路宽1米，具体情况如图22-4所示，现要在小路上铺满砖，其余地方种草，那么砖地的周长是多少米？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57785</wp:posOffset>
            </wp:positionV>
            <wp:extent cx="846455" cy="1760855"/>
            <wp:effectExtent l="19050" t="0" r="0" b="0"/>
            <wp:wrapNone/>
            <wp:docPr id="127" name="图片 127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1284" t="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CE7">
        <w:rPr>
          <w:rFonts w:ascii="微软雅黑" w:eastAsia="微软雅黑" w:hAnsi="微软雅黑" w:hint="eastAsia"/>
          <w:sz w:val="24"/>
          <w:szCs w:val="24"/>
        </w:rPr>
        <w:t xml:space="preserve">                               </w:t>
      </w:r>
      <w:r w:rsidRPr="009B1CE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38250" cy="1924050"/>
            <wp:effectExtent l="19050" t="0" r="0" b="0"/>
            <wp:docPr id="4579" name="图片 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】如图，通过平移，将CD平移到BE处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图形的外周长为长方形AFGH的周长，即5×2+（5+4+1）×2=30米；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图形的外周长为一个正方形周长，即（5-2）×4=12米；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所以砖地的周长是30+12=42米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t>如图22-13所示，5个同样大小的小长方形拼成了一个大长方形，已知小长方形的长是12厘米，求大长方形的周长。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1905</wp:posOffset>
            </wp:positionV>
            <wp:extent cx="1194435" cy="1337310"/>
            <wp:effectExtent l="19050" t="0" r="5715" b="0"/>
            <wp:wrapNone/>
            <wp:docPr id="126" name="图片 126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60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】根据图形可以得出：小长方形长的2倍等于宽的3倍；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所以小长方形的宽为：（12×2）÷3=8厘米；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从上图可以看出：大长方形的长等于小长方形的长宽之和，宽等于小长方形的长的2倍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所以大长方形的长为：12×2=24厘米，宽为：12+8=20厘米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那么大长方形的周长为：2×（24+20）=88厘米</w:t>
      </w: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9B1C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bCs/>
          <w:sz w:val="24"/>
          <w:szCs w:val="24"/>
        </w:rPr>
        <w:t>计算符与数字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1、在下面相邻两数之间，填上“+”或“-”，使等式成立。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6  5  4  3  2  1=1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】答案不唯一，通过观察数据，相邻两个数字相差1，很容易就想到6-5=1；4-3=1；2-1=1；最终结果等于1，所以只需要在这基础上再往之间加上加号和减号即可，也就是6-5+4-3-2+1=1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2、在下面的算式中合适的地方填入小括号，使等式成立：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（1）48-12×3÷2+1=7；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lastRenderedPageBreak/>
        <w:t>（2）30+20÷10÷5×2=50。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】对于这类题关键靠孩子的数感，敢于去尝试和摸索，进行情况的枚举，就容易得出答案。（1）（48-12×3）÷2+1=7；（2）30+20÷（10÷5）×2=50</w:t>
      </w: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6.6</w:t>
      </w:r>
      <w:r w:rsidRPr="009B1C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bCs/>
          <w:sz w:val="24"/>
          <w:szCs w:val="24"/>
        </w:rPr>
        <w:t>角度计算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1、如图22-11所示，在长方形ABCD中，∠ACB等于34度，现在将其沿对角线AC折起，形成如图22-12所示的图形，那么∠OCD的度数是多少？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2344420</wp:posOffset>
            </wp:positionH>
            <wp:positionV relativeFrom="paragraph">
              <wp:posOffset>151765</wp:posOffset>
            </wp:positionV>
            <wp:extent cx="1671320" cy="1569085"/>
            <wp:effectExtent l="19050" t="0" r="5080" b="0"/>
            <wp:wrapNone/>
            <wp:docPr id="129" name="图片 129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3329" t="-406" r="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CE7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158115</wp:posOffset>
            </wp:positionV>
            <wp:extent cx="1637665" cy="1562735"/>
            <wp:effectExtent l="19050" t="0" r="635" b="0"/>
            <wp:wrapNone/>
            <wp:docPr id="128" name="图片 128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54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】根据折叠对应情况可得：∠ACB=∠ACO=34度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因为在长方形ABCD中，∠ACB+∠ACD=90度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所以∠ACD=90-34=56度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所以∠OCD=∠ACD-∠ACO=56-34=22度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2、如图22-22所示，∠1等于100度，∠2等于60度，∠3等于90度，∠4等于多少度？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55880</wp:posOffset>
            </wp:positionV>
            <wp:extent cx="1405890" cy="1304290"/>
            <wp:effectExtent l="19050" t="0" r="3810" b="0"/>
            <wp:wrapNone/>
            <wp:docPr id="130" name="图片 130" descr="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054" r="65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【详解】根据四边形的内角和公式可得：四个内角度数和等于：180×（4-2）=360度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那么根据每个外角等于180度减去对于的内角可得：外角和等于：180×4-360=360度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即∠1+∠2+∠3+∠4=360度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所以∠4=360-100-60-90=110度</w:t>
      </w: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6.7</w:t>
      </w:r>
      <w:r w:rsidRPr="009B1C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bCs/>
          <w:sz w:val="24"/>
          <w:szCs w:val="24"/>
        </w:rPr>
        <w:t>间隔问题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1、学校门前有条长100米的马路，马路两侧一共种了42棵树，每侧相邻两棵树之间的距离都相等，而且马路的两端都种了，请问：相邻两棵树之间的距离是多大？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】根据马路两侧一共种了42棵树，可以知道一侧一共种了21棵树；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再根据间隔数与端点数之间的关系，那么21棵树之间有20个间隔；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又因为这20个间隔总共长为100米；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所以得出相邻两棵树之间的距离是：100÷20=5米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2、体育课上老师让42名同学站成一行，冬冬发现有一半人站在他自己的左边；阿奇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lastRenderedPageBreak/>
        <w:t>发现自己是从右往左数的第12个，冬冬和阿奇之间有多少人？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】冬冬发现有一半人站在他自己的左边，也就是有21个人在冬冬左边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因为总共有42名同学，那么可以得出冬冬右边人数为：42-21-1=20人；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又根据阿奇是从右往左数的第12个，那么可以得出阿奇右边人数为：12-1=11人；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所以冬冬和阿奇之间人数为：20-11-1=8人</w:t>
      </w: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6.8</w:t>
      </w:r>
      <w:r w:rsidRPr="009B1C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/>
          <w:bCs/>
          <w:sz w:val="24"/>
          <w:szCs w:val="24"/>
        </w:rPr>
        <w:t>【找规律】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 w:hint="eastAsia"/>
          <w:bCs/>
          <w:sz w:val="24"/>
          <w:szCs w:val="24"/>
        </w:rPr>
        <w:t>1、观察下面各数，找出数间规律，并写出第十一行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      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       1  1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      1  2  1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    1  3  3  1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  <w:r w:rsidRPr="009B1CE7">
        <w:rPr>
          <w:rFonts w:ascii="微软雅黑" w:eastAsia="微软雅黑" w:hAnsi="微软雅黑"/>
          <w:bCs/>
          <w:sz w:val="24"/>
          <w:szCs w:val="24"/>
        </w:rPr>
        <w:t xml:space="preserve"> 1  4  6  4  1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 xml:space="preserve">         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9B1CE7">
        <w:rPr>
          <w:rFonts w:ascii="微软雅黑" w:eastAsia="微软雅黑" w:hAnsi="微软雅黑"/>
          <w:bCs/>
          <w:sz w:val="24"/>
          <w:szCs w:val="24"/>
        </w:rPr>
        <w:t>1  5  10  10  5  1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t xml:space="preserve">                </w:t>
      </w:r>
      <w:r w:rsidRPr="009B1CE7">
        <w:rPr>
          <w:rFonts w:ascii="微软雅黑" w:eastAsia="微软雅黑" w:hAnsi="微软雅黑" w:hint="eastAsia"/>
          <w:sz w:val="24"/>
          <w:szCs w:val="24"/>
        </w:rPr>
        <w:t>……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t>【</w:t>
      </w:r>
      <w:r w:rsidRPr="009B1CE7">
        <w:rPr>
          <w:rFonts w:ascii="微软雅黑" w:eastAsia="微软雅黑" w:hAnsi="微软雅黑"/>
          <w:b/>
          <w:sz w:val="24"/>
          <w:szCs w:val="24"/>
        </w:rPr>
        <w:t>详解</w:t>
      </w:r>
      <w:r w:rsidRPr="009B1CE7">
        <w:rPr>
          <w:rFonts w:ascii="微软雅黑" w:eastAsia="微软雅黑" w:hAnsi="微软雅黑"/>
          <w:sz w:val="24"/>
          <w:szCs w:val="24"/>
        </w:rPr>
        <w:t>】仔细观察会发现，每行的最前面和最后面一个数都是1，中间的数是它肩上两个数的和。</w:t>
      </w:r>
    </w:p>
    <w:p w:rsid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/>
          <w:sz w:val="24"/>
          <w:szCs w:val="24"/>
        </w:rPr>
        <w:t>第十一行是：1  10  45  120  210  252  210  120  45  10  1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B1CE7" w:rsidRPr="009B1CE7" w:rsidRDefault="009B1CE7" w:rsidP="009B1CE7">
      <w:pPr>
        <w:numPr>
          <w:ilvl w:val="0"/>
          <w:numId w:val="22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B1CE7">
        <w:rPr>
          <w:rFonts w:ascii="微软雅黑" w:eastAsia="微软雅黑" w:hAnsi="微软雅黑"/>
          <w:bCs/>
          <w:sz w:val="24"/>
          <w:szCs w:val="24"/>
        </w:rPr>
        <w:t>一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t>“</w:t>
      </w:r>
      <w:r w:rsidRPr="009B1CE7">
        <w:rPr>
          <w:rFonts w:ascii="微软雅黑" w:eastAsia="微软雅黑" w:hAnsi="微软雅黑"/>
          <w:bCs/>
          <w:sz w:val="24"/>
          <w:szCs w:val="24"/>
        </w:rPr>
        <w:t>台阶</w:t>
      </w:r>
      <w:r w:rsidRPr="009B1CE7">
        <w:rPr>
          <w:rFonts w:ascii="微软雅黑" w:eastAsia="微软雅黑" w:hAnsi="微软雅黑" w:hint="eastAsia"/>
          <w:bCs/>
          <w:sz w:val="24"/>
          <w:szCs w:val="24"/>
        </w:rPr>
        <w:t>”</w:t>
      </w:r>
      <w:r w:rsidRPr="009B1CE7">
        <w:rPr>
          <w:rFonts w:ascii="微软雅黑" w:eastAsia="微软雅黑" w:hAnsi="微软雅黑"/>
          <w:bCs/>
          <w:sz w:val="24"/>
          <w:szCs w:val="24"/>
        </w:rPr>
        <w:t>图的每一层都由黑色和白色的正方形交错组成，且每一层的两端都是黑</w:t>
      </w:r>
      <w:r w:rsidRPr="009B1CE7">
        <w:rPr>
          <w:rFonts w:ascii="微软雅黑" w:eastAsia="微软雅黑" w:hAnsi="微软雅黑"/>
          <w:bCs/>
          <w:sz w:val="24"/>
          <w:szCs w:val="24"/>
        </w:rPr>
        <w:lastRenderedPageBreak/>
        <w:t>色的正方形，从上到下第一层到第四层如图所示，则第1993层中白色的正方形的数目是_______。</w:t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 xml:space="preserve">                           </w:t>
      </w:r>
      <w:r w:rsidRPr="009B1CE7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819275" cy="828675"/>
            <wp:effectExtent l="19050" t="0" r="9525" b="0"/>
            <wp:docPr id="4580" name="图片 4580" descr="DY_KHY)V~NZAVOXA5WSDO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0" descr="DY_KHY)V~NZAVOXA5WSDO0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CE7" w:rsidRPr="009B1CE7" w:rsidRDefault="009B1CE7" w:rsidP="009B1CE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B1CE7">
        <w:rPr>
          <w:rFonts w:ascii="微软雅黑" w:eastAsia="微软雅黑" w:hAnsi="微软雅黑" w:hint="eastAsia"/>
          <w:sz w:val="24"/>
          <w:szCs w:val="24"/>
        </w:rPr>
        <w:t>【</w:t>
      </w:r>
      <w:r w:rsidRPr="009B1CE7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9B1CE7">
        <w:rPr>
          <w:rFonts w:ascii="微软雅黑" w:eastAsia="微软雅黑" w:hAnsi="微软雅黑" w:hint="eastAsia"/>
          <w:sz w:val="24"/>
          <w:szCs w:val="24"/>
        </w:rPr>
        <w:t>】</w:t>
      </w:r>
      <w:r w:rsidRPr="009B1CE7">
        <w:rPr>
          <w:rFonts w:ascii="微软雅黑" w:eastAsia="微软雅黑" w:hAnsi="微软雅黑"/>
          <w:sz w:val="24"/>
          <w:szCs w:val="24"/>
        </w:rPr>
        <w:t xml:space="preserve">观察图形可知，每层的白色正方形的个数等于层数减1，因此，第1993层中有1992个白色正方形。 </w:t>
      </w:r>
    </w:p>
    <w:p w:rsidR="007716CD" w:rsidRPr="009B1CE7" w:rsidRDefault="007716CD" w:rsidP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B1CE7" w:rsidRPr="009B1CE7" w:rsidRDefault="009B1CE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9B1CE7" w:rsidRPr="009B1CE7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819" w:rsidRDefault="008A1819" w:rsidP="003738DD">
      <w:pPr>
        <w:ind w:left="827"/>
      </w:pPr>
      <w:r>
        <w:separator/>
      </w:r>
    </w:p>
  </w:endnote>
  <w:endnote w:type="continuationSeparator" w:id="1">
    <w:p w:rsidR="008A1819" w:rsidRDefault="008A181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819" w:rsidRDefault="008A1819" w:rsidP="003738DD">
      <w:pPr>
        <w:ind w:left="827"/>
      </w:pPr>
      <w:r>
        <w:separator/>
      </w:r>
    </w:p>
  </w:footnote>
  <w:footnote w:type="continuationSeparator" w:id="1">
    <w:p w:rsidR="008A1819" w:rsidRDefault="008A181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3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3584CC1"/>
    <w:multiLevelType w:val="multilevel"/>
    <w:tmpl w:val="2F4A7FF4"/>
    <w:numStyleLink w:val="0964"/>
  </w:abstractNum>
  <w:abstractNum w:abstractNumId="14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8"/>
  </w:num>
  <w:num w:numId="9">
    <w:abstractNumId w:val="8"/>
  </w:num>
  <w:num w:numId="10">
    <w:abstractNumId w:val="9"/>
  </w:num>
  <w:num w:numId="11">
    <w:abstractNumId w:val="16"/>
  </w:num>
  <w:num w:numId="12">
    <w:abstractNumId w:val="20"/>
  </w:num>
  <w:num w:numId="13">
    <w:abstractNumId w:val="7"/>
  </w:num>
  <w:num w:numId="14">
    <w:abstractNumId w:val="17"/>
  </w:num>
  <w:num w:numId="15">
    <w:abstractNumId w:val="4"/>
  </w:num>
  <w:num w:numId="16">
    <w:abstractNumId w:val="12"/>
  </w:num>
  <w:num w:numId="17">
    <w:abstractNumId w:val="10"/>
  </w:num>
  <w:num w:numId="18">
    <w:abstractNumId w:val="21"/>
  </w:num>
  <w:num w:numId="19">
    <w:abstractNumId w:val="0"/>
  </w:num>
  <w:num w:numId="20">
    <w:abstractNumId w:val="3"/>
  </w:num>
  <w:num w:numId="21">
    <w:abstractNumId w:val="1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F2549"/>
    <w:rsid w:val="005D3945"/>
    <w:rsid w:val="00641E72"/>
    <w:rsid w:val="00662A95"/>
    <w:rsid w:val="00676599"/>
    <w:rsid w:val="006F3D11"/>
    <w:rsid w:val="007716CD"/>
    <w:rsid w:val="00773AD8"/>
    <w:rsid w:val="00795FFA"/>
    <w:rsid w:val="008A1819"/>
    <w:rsid w:val="008A5B00"/>
    <w:rsid w:val="00944C37"/>
    <w:rsid w:val="009B1CE7"/>
    <w:rsid w:val="009D2D9E"/>
    <w:rsid w:val="00A1122C"/>
    <w:rsid w:val="00A66694"/>
    <w:rsid w:val="00B26D70"/>
    <w:rsid w:val="00D13077"/>
    <w:rsid w:val="00DA185D"/>
    <w:rsid w:val="00DB6D5B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 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305</Words>
  <Characters>1741</Characters>
  <Application>Microsoft Office Word</Application>
  <DocSecurity>0</DocSecurity>
  <Lines>14</Lines>
  <Paragraphs>4</Paragraphs>
  <ScaleCrop>false</ScaleCrop>
  <Company>FOUNDERTECH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2012-06-08T03:39:00Z</dcterms:created>
  <dcterms:modified xsi:type="dcterms:W3CDTF">2012-06-08T03:39:00Z</dcterms:modified>
</cp:coreProperties>
</file>