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E24B70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E24B70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E24B70" w:rsidRDefault="00BF08F1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一</w:t>
      </w:r>
      <w:r w:rsidR="003738DD" w:rsidRPr="00E24B70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23151" w:rsidRPr="00E24B70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E24B70">
        <w:rPr>
          <w:rFonts w:ascii="微软雅黑" w:eastAsia="微软雅黑" w:hAnsi="微软雅黑" w:hint="eastAsia"/>
          <w:sz w:val="24"/>
          <w:szCs w:val="24"/>
        </w:rPr>
        <w:t>月</w:t>
      </w:r>
      <w:r w:rsidR="00123151" w:rsidRPr="00E24B70">
        <w:rPr>
          <w:rFonts w:ascii="微软雅黑" w:eastAsia="微软雅黑" w:hAnsi="微软雅黑" w:hint="eastAsia"/>
          <w:sz w:val="24"/>
          <w:szCs w:val="24"/>
        </w:rPr>
        <w:t>4</w:t>
      </w:r>
      <w:r w:rsidR="003738DD" w:rsidRPr="00E24B70">
        <w:rPr>
          <w:rFonts w:ascii="微软雅黑" w:eastAsia="微软雅黑" w:hAnsi="微软雅黑" w:hint="eastAsia"/>
          <w:sz w:val="24"/>
          <w:szCs w:val="24"/>
        </w:rPr>
        <w:t>日-</w:t>
      </w:r>
      <w:r w:rsidR="00123151" w:rsidRPr="00E24B70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E24B70">
        <w:rPr>
          <w:rFonts w:ascii="微软雅黑" w:eastAsia="微软雅黑" w:hAnsi="微软雅黑" w:hint="eastAsia"/>
          <w:sz w:val="24"/>
          <w:szCs w:val="24"/>
        </w:rPr>
        <w:t>月</w:t>
      </w:r>
      <w:r w:rsidR="00123151" w:rsidRPr="00E24B70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E24B70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Pr="00E24B70" w:rsidRDefault="00F62DCF" w:rsidP="003E156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944C37" w:rsidRPr="00E24B70" w:rsidRDefault="00123151" w:rsidP="00944C3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E24B70">
        <w:rPr>
          <w:rFonts w:ascii="微软雅黑" w:eastAsia="微软雅黑" w:hAnsi="微软雅黑" w:hint="eastAsia"/>
          <w:b/>
          <w:sz w:val="30"/>
          <w:szCs w:val="30"/>
        </w:rPr>
        <w:t>6.4</w:t>
      </w:r>
      <w:r w:rsidR="00944C37" w:rsidRPr="00E24B70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F08F1">
        <w:rPr>
          <w:rFonts w:ascii="微软雅黑" w:eastAsia="微软雅黑" w:hAnsi="微软雅黑" w:hint="eastAsia"/>
          <w:b/>
          <w:bCs/>
          <w:sz w:val="24"/>
          <w:szCs w:val="24"/>
        </w:rPr>
        <w:t>种苹果树</w:t>
      </w:r>
      <w:r w:rsidRPr="00BF08F1"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t>1、星期天村长带着小羊们在公路的一边载了9棵苹果树，村长又想种点梨树，于是决定让小羊在每两棵苹果树之间再载一棵梨树，那么一共还能载(     )棵梨树。</w:t>
      </w: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F08F1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 w:rsidRPr="00BF08F1">
        <w:rPr>
          <w:rFonts w:ascii="微软雅黑" w:eastAsia="微软雅黑" w:hAnsi="微软雅黑" w:hint="eastAsia"/>
          <w:bCs/>
          <w:sz w:val="24"/>
          <w:szCs w:val="24"/>
        </w:rPr>
        <w:t>】如图有9棵梨树，每两棵之间栽种苹果树的话，可以种8棵。</w:t>
      </w:r>
    </w:p>
    <w:p w:rsid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/>
          <w:bCs/>
          <w:sz w:val="24"/>
          <w:szCs w:val="24"/>
        </w:rPr>
        <w:drawing>
          <wp:inline distT="0" distB="0" distL="0" distR="0">
            <wp:extent cx="4524375" cy="628650"/>
            <wp:effectExtent l="19050" t="0" r="9525" b="0"/>
            <wp:docPr id="4613" name="图片 4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t>2、一天上课，老师给懒羊羊出了一道难题，在一个圆形广场周围栽了6棵苹果树，如果再在每两棵苹果树之间种一棵梨树的话，请问还可以种多少？懒羊羊想了一下就说：简单，村长爷爷教过我，是5棵.他说的对吗？</w:t>
      </w: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t>【分析】如图</w:t>
      </w:r>
      <w:r w:rsidRPr="00BF08F1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3419475" cy="2505075"/>
            <wp:effectExtent l="19050" t="0" r="9525" b="0"/>
            <wp:docPr id="4614" name="图片 4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t>每两棵树之间种梨树的话，还可以种6棵。</w:t>
      </w:r>
    </w:p>
    <w:p w:rsid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6.5</w:t>
      </w:r>
      <w:r w:rsidRPr="00E24B70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F08F1">
        <w:rPr>
          <w:rFonts w:ascii="微软雅黑" w:eastAsia="微软雅黑" w:hAnsi="微软雅黑" w:hint="eastAsia"/>
          <w:b/>
          <w:bCs/>
          <w:sz w:val="24"/>
          <w:szCs w:val="24"/>
        </w:rPr>
        <w:t>填空题</w:t>
      </w:r>
      <w:r w:rsidRPr="00BF08F1"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t>1、4 （ ）6  7  8 （ ）10  ， 请填出两个括号里边的数。</w:t>
      </w:r>
    </w:p>
    <w:p w:rsid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F08F1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 w:rsidRPr="00BF08F1">
        <w:rPr>
          <w:rFonts w:ascii="微软雅黑" w:eastAsia="微软雅黑" w:hAnsi="微软雅黑" w:hint="eastAsia"/>
          <w:bCs/>
          <w:sz w:val="24"/>
          <w:szCs w:val="24"/>
        </w:rPr>
        <w:t>】数数 . 答案：5、  9</w:t>
      </w: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t xml:space="preserve">2、3 （  ） 7  9 （ ） 13 （ ） 17   </w:t>
      </w:r>
    </w:p>
    <w:p w:rsid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F08F1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 w:rsidRPr="00BF08F1">
        <w:rPr>
          <w:rFonts w:ascii="微软雅黑" w:eastAsia="微软雅黑" w:hAnsi="微软雅黑" w:hint="eastAsia"/>
          <w:bCs/>
          <w:sz w:val="24"/>
          <w:szCs w:val="24"/>
        </w:rPr>
        <w:t>】考察点为双数  答案：5 、  11、  15.</w:t>
      </w:r>
    </w:p>
    <w:p w:rsid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E24B70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6</w:t>
      </w:r>
      <w:r w:rsidRPr="00E24B70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F08F1">
        <w:rPr>
          <w:rFonts w:ascii="微软雅黑" w:eastAsia="微软雅黑" w:hAnsi="微软雅黑" w:hint="eastAsia"/>
          <w:b/>
          <w:bCs/>
          <w:sz w:val="24"/>
          <w:szCs w:val="24"/>
        </w:rPr>
        <w:t>赛跑</w:t>
      </w:r>
      <w:r w:rsidRPr="00BF08F1"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t>1、小动物们举行动物运动会，在长跑比赛中有3只动物跑在小松鼠的前面，有5只动物跑在小松鼠的后面，一共有几只动物参加长跑比赛？</w:t>
      </w:r>
    </w:p>
    <w:p w:rsid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F08F1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 w:rsidRPr="00BF08F1">
        <w:rPr>
          <w:rFonts w:ascii="微软雅黑" w:eastAsia="微软雅黑" w:hAnsi="微软雅黑" w:hint="eastAsia"/>
          <w:bCs/>
          <w:sz w:val="24"/>
          <w:szCs w:val="24"/>
        </w:rPr>
        <w:t>】容易的出错的地方：忘记计算小松鼠   正确答案：3+5+1=9（只）。</w:t>
      </w: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t>2、一个6米高的树，猴子每次都能爬4米，但是会掉下来2米，请问猴子第几次就可以爬到树顶了？</w:t>
      </w: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F08F1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 w:rsidRPr="00BF08F1">
        <w:rPr>
          <w:rFonts w:ascii="微软雅黑" w:eastAsia="微软雅黑" w:hAnsi="微软雅黑" w:hint="eastAsia"/>
          <w:bCs/>
          <w:sz w:val="24"/>
          <w:szCs w:val="24"/>
        </w:rPr>
        <w:t>】猴子第一次爬过后，爬到了2米，第二次再爬4米就可以爬到树顶了。4+2=6。</w:t>
      </w:r>
    </w:p>
    <w:p w:rsid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t>所以猴子第二次就可以爬上树顶了。</w:t>
      </w: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E24B70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7</w:t>
      </w:r>
      <w:r w:rsidRPr="00E24B70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lastRenderedPageBreak/>
        <w:t>【</w:t>
      </w:r>
      <w:r w:rsidRPr="00BF08F1">
        <w:rPr>
          <w:rFonts w:ascii="微软雅黑" w:eastAsia="微软雅黑" w:hAnsi="微软雅黑" w:hint="eastAsia"/>
          <w:b/>
          <w:bCs/>
          <w:sz w:val="24"/>
          <w:szCs w:val="24"/>
        </w:rPr>
        <w:t>人数</w:t>
      </w:r>
      <w:r w:rsidRPr="00BF08F1"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t>1、喜羊羊走进教室，看见教室里只有9只羊，那么现在教室里一共有几只羊？</w:t>
      </w:r>
    </w:p>
    <w:p w:rsid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F08F1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 w:rsidRPr="00BF08F1">
        <w:rPr>
          <w:rFonts w:ascii="微软雅黑" w:eastAsia="微软雅黑" w:hAnsi="微软雅黑" w:hint="eastAsia"/>
          <w:bCs/>
          <w:sz w:val="24"/>
          <w:szCs w:val="24"/>
        </w:rPr>
        <w:t>】9+1=10（只）</w:t>
      </w: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t>2、天才一班有学生27人，天才二班有学生33人，要使两班学生的人数相等，必须从天才二班调多少人到天才一班？</w:t>
      </w: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F08F1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 w:rsidRPr="00BF08F1">
        <w:rPr>
          <w:rFonts w:ascii="微软雅黑" w:eastAsia="微软雅黑" w:hAnsi="微软雅黑" w:hint="eastAsia"/>
          <w:bCs/>
          <w:sz w:val="24"/>
          <w:szCs w:val="24"/>
        </w:rPr>
        <w:t>】方法一：两班共有人数：27+33=60（人）， 将60人平均分到两个班里，每个班里应该是30人，所以33-30=3人，也就是天才二班应调3人到天才一班。</w:t>
      </w:r>
    </w:p>
    <w:p w:rsid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t>方法二：两班相差33-27=6人，一半是3人，一班少3人，二班多3人，所以天才二班应调3人到天才一班。</w:t>
      </w:r>
    </w:p>
    <w:p w:rsid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E24B70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8</w:t>
      </w:r>
      <w:r w:rsidRPr="00E24B70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F08F1">
        <w:rPr>
          <w:rFonts w:ascii="微软雅黑" w:eastAsia="微软雅黑" w:hAnsi="微软雅黑" w:hint="eastAsia"/>
          <w:b/>
          <w:bCs/>
          <w:sz w:val="24"/>
          <w:szCs w:val="24"/>
        </w:rPr>
        <w:t>吃苹果</w:t>
      </w:r>
      <w:r w:rsidRPr="00BF08F1"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t>1、懒羊羊一次买来了30个苹果，它第一天吃了一些，第二天又吃了一些，这时还剩下12个苹果，懒羊羊两天一共吃了多少个苹果？</w:t>
      </w:r>
    </w:p>
    <w:p w:rsid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F08F1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 w:rsidRPr="00BF08F1">
        <w:rPr>
          <w:rFonts w:ascii="微软雅黑" w:eastAsia="微软雅黑" w:hAnsi="微软雅黑" w:hint="eastAsia"/>
          <w:bCs/>
          <w:sz w:val="24"/>
          <w:szCs w:val="24"/>
        </w:rPr>
        <w:t>】答案：30-12=18（个）</w:t>
      </w: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t>2、喜羊羊星期天去买了20个苹果，它第一天吃3个，第二天吃5个，第三天吃了多少它给忘记了。最后还剩下4个苹果没有吃。请问喜羊羊第三天吃了多少个苹果？</w:t>
      </w:r>
    </w:p>
    <w:p w:rsidR="00BF08F1" w:rsidRPr="00BF08F1" w:rsidRDefault="00BF08F1" w:rsidP="00BF08F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BF08F1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BF08F1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 w:rsidRPr="00BF08F1">
        <w:rPr>
          <w:rFonts w:ascii="微软雅黑" w:eastAsia="微软雅黑" w:hAnsi="微软雅黑" w:hint="eastAsia"/>
          <w:bCs/>
          <w:sz w:val="24"/>
          <w:szCs w:val="24"/>
        </w:rPr>
        <w:t>】答案：20-3-5-4=8（个）.</w:t>
      </w:r>
    </w:p>
    <w:p w:rsidR="009B1CE7" w:rsidRPr="00BF08F1" w:rsidRDefault="009B1CE7" w:rsidP="00BF08F1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9B1CE7" w:rsidRPr="00BF08F1" w:rsidSect="00A1122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0D3" w:rsidRDefault="00D130D3" w:rsidP="003738DD">
      <w:pPr>
        <w:ind w:left="827"/>
      </w:pPr>
      <w:r>
        <w:separator/>
      </w:r>
    </w:p>
  </w:endnote>
  <w:endnote w:type="continuationSeparator" w:id="1">
    <w:p w:rsidR="00D130D3" w:rsidRDefault="00D130D3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0D3" w:rsidRDefault="00D130D3" w:rsidP="003738DD">
      <w:pPr>
        <w:ind w:left="827"/>
      </w:pPr>
      <w:r>
        <w:separator/>
      </w:r>
    </w:p>
  </w:footnote>
  <w:footnote w:type="continuationSeparator" w:id="1">
    <w:p w:rsidR="00D130D3" w:rsidRDefault="00D130D3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suff w:val="nothing"/>
      <w:lvlText w:val="%1、"/>
      <w:lvlJc w:val="left"/>
    </w:lvl>
  </w:abstractNum>
  <w:abstractNum w:abstractNumId="1">
    <w:nsid w:val="0000000E"/>
    <w:multiLevelType w:val="singleLevel"/>
    <w:tmpl w:val="0000000E"/>
    <w:lvl w:ilvl="0">
      <w:start w:val="8"/>
      <w:numFmt w:val="chineseCounting"/>
      <w:suff w:val="nothing"/>
      <w:lvlText w:val="%1、"/>
      <w:lvlJc w:val="left"/>
    </w:lvl>
  </w:abstractNum>
  <w:abstractNum w:abstractNumId="2">
    <w:nsid w:val="0000000F"/>
    <w:multiLevelType w:val="singleLevel"/>
    <w:tmpl w:val="0000000F"/>
    <w:lvl w:ilvl="0">
      <w:start w:val="2"/>
      <w:numFmt w:val="decimal"/>
      <w:suff w:val="nothing"/>
      <w:lvlText w:val="%1、"/>
      <w:lvlJc w:val="left"/>
    </w:lvl>
  </w:abstractNum>
  <w:abstractNum w:abstractNumId="3">
    <w:nsid w:val="00000010"/>
    <w:multiLevelType w:val="singleLevel"/>
    <w:tmpl w:val="00000010"/>
    <w:lvl w:ilvl="0">
      <w:start w:val="4"/>
      <w:numFmt w:val="chineseCounting"/>
      <w:suff w:val="nothing"/>
      <w:lvlText w:val="%1、"/>
      <w:lvlJc w:val="left"/>
    </w:lvl>
  </w:abstractNum>
  <w:abstractNum w:abstractNumId="4">
    <w:nsid w:val="03B15FAC"/>
    <w:multiLevelType w:val="hybridMultilevel"/>
    <w:tmpl w:val="56CC2838"/>
    <w:lvl w:ilvl="0" w:tplc="97B814B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4876ACE"/>
    <w:multiLevelType w:val="hybridMultilevel"/>
    <w:tmpl w:val="679AE950"/>
    <w:lvl w:ilvl="0" w:tplc="8572EFBA">
      <w:start w:val="1"/>
      <w:numFmt w:val="decimal"/>
      <w:lvlText w:val="第%1段"/>
      <w:lvlJc w:val="left"/>
      <w:pPr>
        <w:tabs>
          <w:tab w:val="num" w:pos="1065"/>
        </w:tabs>
        <w:ind w:left="1065" w:hanging="106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74A5E6B"/>
    <w:multiLevelType w:val="hybridMultilevel"/>
    <w:tmpl w:val="FB1E5E30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FB366A5"/>
    <w:multiLevelType w:val="hybridMultilevel"/>
    <w:tmpl w:val="7D7EB8D8"/>
    <w:lvl w:ilvl="0" w:tplc="59D48C4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8B87A63"/>
    <w:multiLevelType w:val="hybridMultilevel"/>
    <w:tmpl w:val="46BAA6AE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23582048"/>
    <w:multiLevelType w:val="hybridMultilevel"/>
    <w:tmpl w:val="2862A960"/>
    <w:lvl w:ilvl="0" w:tplc="7C88DADE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53A5FC3"/>
    <w:multiLevelType w:val="hybridMultilevel"/>
    <w:tmpl w:val="5D0CE95A"/>
    <w:lvl w:ilvl="0" w:tplc="AB6852B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AAD2CB6"/>
    <w:multiLevelType w:val="hybridMultilevel"/>
    <w:tmpl w:val="F4B2F3AE"/>
    <w:lvl w:ilvl="0" w:tplc="0409000F">
      <w:start w:val="1"/>
      <w:numFmt w:val="decimal"/>
      <w:lvlText w:val="%1."/>
      <w:lvlJc w:val="left"/>
      <w:pPr>
        <w:ind w:left="4389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0A40255"/>
    <w:multiLevelType w:val="hybridMultilevel"/>
    <w:tmpl w:val="3B20BA08"/>
    <w:lvl w:ilvl="0" w:tplc="0C1E5C48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3584CC1"/>
    <w:multiLevelType w:val="multilevel"/>
    <w:tmpl w:val="2F4A7FF4"/>
    <w:numStyleLink w:val="0964"/>
  </w:abstractNum>
  <w:abstractNum w:abstractNumId="16">
    <w:nsid w:val="43CB78C2"/>
    <w:multiLevelType w:val="hybridMultilevel"/>
    <w:tmpl w:val="9542B426"/>
    <w:lvl w:ilvl="0" w:tplc="DF98466E">
      <w:start w:val="1"/>
      <w:numFmt w:val="decimal"/>
      <w:lvlText w:val="（%1）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1" w:tplc="BA303D3E">
      <w:start w:val="2"/>
      <w:numFmt w:val="decimal"/>
      <w:lvlText w:val="（%2）"/>
      <w:lvlJc w:val="left"/>
      <w:pPr>
        <w:tabs>
          <w:tab w:val="num" w:pos="1770"/>
        </w:tabs>
        <w:ind w:left="177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17">
    <w:nsid w:val="489010CA"/>
    <w:multiLevelType w:val="hybridMultilevel"/>
    <w:tmpl w:val="EBEC627C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CD444B3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58C668B5"/>
    <w:multiLevelType w:val="hybridMultilevel"/>
    <w:tmpl w:val="90080136"/>
    <w:lvl w:ilvl="0" w:tplc="DCD6946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D5961C6"/>
    <w:multiLevelType w:val="hybridMultilevel"/>
    <w:tmpl w:val="B7E8EDE6"/>
    <w:lvl w:ilvl="0" w:tplc="AB6852B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1" w:tplc="04090019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60876D1A"/>
    <w:multiLevelType w:val="hybridMultilevel"/>
    <w:tmpl w:val="B6D213D4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65802FE"/>
    <w:multiLevelType w:val="hybridMultilevel"/>
    <w:tmpl w:val="DFEE2E64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2DDE239C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7D736B35"/>
    <w:multiLevelType w:val="hybridMultilevel"/>
    <w:tmpl w:val="518E195A"/>
    <w:lvl w:ilvl="0" w:tplc="DD9652D0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F5408A9"/>
    <w:multiLevelType w:val="hybridMultilevel"/>
    <w:tmpl w:val="A4D058A4"/>
    <w:lvl w:ilvl="0" w:tplc="8DC4362E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default"/>
        <w:b/>
        <w:i w:val="0"/>
        <w:color w:val="800000"/>
        <w:sz w:val="21"/>
        <w:szCs w:val="21"/>
        <w:lang w:val="en-US"/>
      </w:rPr>
    </w:lvl>
    <w:lvl w:ilvl="1" w:tplc="04090019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13"/>
  </w:num>
  <w:num w:numId="3">
    <w:abstractNumId w:val="15"/>
  </w:num>
  <w:num w:numId="4">
    <w:abstractNumId w:val="22"/>
  </w:num>
  <w:num w:numId="5">
    <w:abstractNumId w:val="17"/>
  </w:num>
  <w:num w:numId="6">
    <w:abstractNumId w:val="18"/>
  </w:num>
  <w:num w:numId="7">
    <w:abstractNumId w:val="7"/>
  </w:num>
  <w:num w:numId="8">
    <w:abstractNumId w:val="21"/>
  </w:num>
  <w:num w:numId="9">
    <w:abstractNumId w:val="9"/>
  </w:num>
  <w:num w:numId="10">
    <w:abstractNumId w:val="10"/>
  </w:num>
  <w:num w:numId="11">
    <w:abstractNumId w:val="19"/>
  </w:num>
  <w:num w:numId="12">
    <w:abstractNumId w:val="23"/>
  </w:num>
  <w:num w:numId="13">
    <w:abstractNumId w:val="8"/>
  </w:num>
  <w:num w:numId="14">
    <w:abstractNumId w:val="20"/>
  </w:num>
  <w:num w:numId="15">
    <w:abstractNumId w:val="4"/>
  </w:num>
  <w:num w:numId="16">
    <w:abstractNumId w:val="14"/>
  </w:num>
  <w:num w:numId="17">
    <w:abstractNumId w:val="11"/>
  </w:num>
  <w:num w:numId="18">
    <w:abstractNumId w:val="24"/>
  </w:num>
  <w:num w:numId="19">
    <w:abstractNumId w:val="0"/>
  </w:num>
  <w:num w:numId="20">
    <w:abstractNumId w:val="3"/>
  </w:num>
  <w:num w:numId="21">
    <w:abstractNumId w:val="1"/>
  </w:num>
  <w:num w:numId="22">
    <w:abstractNumId w:val="2"/>
  </w:num>
  <w:num w:numId="23">
    <w:abstractNumId w:val="12"/>
  </w:num>
  <w:num w:numId="24">
    <w:abstractNumId w:val="5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23151"/>
    <w:rsid w:val="001400D1"/>
    <w:rsid w:val="001733CB"/>
    <w:rsid w:val="00207A01"/>
    <w:rsid w:val="002165AF"/>
    <w:rsid w:val="003738DD"/>
    <w:rsid w:val="00382D89"/>
    <w:rsid w:val="00383EA3"/>
    <w:rsid w:val="003C6127"/>
    <w:rsid w:val="003D6708"/>
    <w:rsid w:val="003E1565"/>
    <w:rsid w:val="004F2549"/>
    <w:rsid w:val="005D3945"/>
    <w:rsid w:val="00605BFE"/>
    <w:rsid w:val="00641E72"/>
    <w:rsid w:val="00662A95"/>
    <w:rsid w:val="00676599"/>
    <w:rsid w:val="006F3D11"/>
    <w:rsid w:val="007716CD"/>
    <w:rsid w:val="00773AD8"/>
    <w:rsid w:val="00795FFA"/>
    <w:rsid w:val="008A5B00"/>
    <w:rsid w:val="00944C37"/>
    <w:rsid w:val="009B1CE7"/>
    <w:rsid w:val="009D2D9E"/>
    <w:rsid w:val="00A1122C"/>
    <w:rsid w:val="00A66694"/>
    <w:rsid w:val="00B26D70"/>
    <w:rsid w:val="00BF08F1"/>
    <w:rsid w:val="00D13077"/>
    <w:rsid w:val="00D130D3"/>
    <w:rsid w:val="00DA185D"/>
    <w:rsid w:val="00DB6D5B"/>
    <w:rsid w:val="00E24B70"/>
    <w:rsid w:val="00E25A38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,1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numbering" w:customStyle="1" w:styleId="0964">
    <w:name w:val="样式 编号 (复杂文种)五号 (西文)粗体 深红 段前: 0 厘米 悬挂缩进: 9.64 字符"/>
    <w:basedOn w:val="a2"/>
    <w:rsid w:val="00123151"/>
    <w:pPr>
      <w:numPr>
        <w:numId w:val="4"/>
      </w:numPr>
    </w:pPr>
  </w:style>
  <w:style w:type="paragraph" w:styleId="a8">
    <w:name w:val="List Paragraph"/>
    <w:basedOn w:val="a"/>
    <w:uiPriority w:val="34"/>
    <w:qFormat/>
    <w:rsid w:val="00123151"/>
    <w:pPr>
      <w:ind w:firstLineChars="200" w:firstLine="420"/>
    </w:pPr>
  </w:style>
  <w:style w:type="paragraph" w:customStyle="1" w:styleId="Char3">
    <w:name w:val=" Char"/>
    <w:basedOn w:val="a"/>
    <w:autoRedefine/>
    <w:rsid w:val="007716CD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styleId="a9">
    <w:name w:val="Normal (Web)"/>
    <w:aliases w:val="普通 (Web)"/>
    <w:basedOn w:val="a"/>
    <w:rsid w:val="007716C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aa">
    <w:name w:val="目前使用"/>
    <w:basedOn w:val="a"/>
    <w:rsid w:val="007716CD"/>
    <w:pPr>
      <w:adjustRightInd w:val="0"/>
      <w:snapToGrid w:val="0"/>
    </w:pPr>
    <w:rPr>
      <w:rFonts w:ascii="宋体" w:hAnsi="宋体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162</Words>
  <Characters>924</Characters>
  <Application>Microsoft Office Word</Application>
  <DocSecurity>0</DocSecurity>
  <Lines>7</Lines>
  <Paragraphs>2</Paragraphs>
  <ScaleCrop>false</ScaleCrop>
  <Company>FOUNDERTECH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2012-06-08T04:25:00Z</dcterms:created>
  <dcterms:modified xsi:type="dcterms:W3CDTF">2012-06-08T04:25:00Z</dcterms:modified>
</cp:coreProperties>
</file>