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E24B70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E24B70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E24B70" w:rsidRDefault="00E24B70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二</w:t>
      </w:r>
      <w:r w:rsidR="003738DD" w:rsidRPr="00E24B70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23151" w:rsidRPr="00E24B70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E24B70">
        <w:rPr>
          <w:rFonts w:ascii="微软雅黑" w:eastAsia="微软雅黑" w:hAnsi="微软雅黑" w:hint="eastAsia"/>
          <w:sz w:val="24"/>
          <w:szCs w:val="24"/>
        </w:rPr>
        <w:t>月</w:t>
      </w:r>
      <w:r w:rsidR="00123151" w:rsidRPr="00E24B70">
        <w:rPr>
          <w:rFonts w:ascii="微软雅黑" w:eastAsia="微软雅黑" w:hAnsi="微软雅黑" w:hint="eastAsia"/>
          <w:sz w:val="24"/>
          <w:szCs w:val="24"/>
        </w:rPr>
        <w:t>4</w:t>
      </w:r>
      <w:r w:rsidR="003738DD" w:rsidRPr="00E24B70">
        <w:rPr>
          <w:rFonts w:ascii="微软雅黑" w:eastAsia="微软雅黑" w:hAnsi="微软雅黑" w:hint="eastAsia"/>
          <w:sz w:val="24"/>
          <w:szCs w:val="24"/>
        </w:rPr>
        <w:t>日-</w:t>
      </w:r>
      <w:r w:rsidR="00123151" w:rsidRPr="00E24B70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E24B70">
        <w:rPr>
          <w:rFonts w:ascii="微软雅黑" w:eastAsia="微软雅黑" w:hAnsi="微软雅黑" w:hint="eastAsia"/>
          <w:sz w:val="24"/>
          <w:szCs w:val="24"/>
        </w:rPr>
        <w:t>月</w:t>
      </w:r>
      <w:r w:rsidR="00123151" w:rsidRPr="00E24B70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E24B70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Pr="00E24B70" w:rsidRDefault="00F62DCF" w:rsidP="003E156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944C37" w:rsidRPr="00E24B70" w:rsidRDefault="00123151" w:rsidP="00944C37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E24B70">
        <w:rPr>
          <w:rFonts w:ascii="微软雅黑" w:eastAsia="微软雅黑" w:hAnsi="微软雅黑" w:hint="eastAsia"/>
          <w:b/>
          <w:sz w:val="30"/>
          <w:szCs w:val="30"/>
        </w:rPr>
        <w:t>6.4</w:t>
      </w:r>
      <w:r w:rsidR="00944C37" w:rsidRPr="00E24B70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605BFE" w:rsidRPr="00E24B70" w:rsidRDefault="00E24B70" w:rsidP="00E24B7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E24B70">
        <w:rPr>
          <w:rFonts w:ascii="微软雅黑" w:eastAsia="微软雅黑" w:hAnsi="微软雅黑" w:hint="eastAsia"/>
          <w:b/>
          <w:bCs/>
          <w:sz w:val="24"/>
          <w:szCs w:val="24"/>
        </w:rPr>
        <w:t>火柴棒游戏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605BFE" w:rsidRPr="00E24B70" w:rsidRDefault="00E24B70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="00605BFE" w:rsidRPr="00E24B70">
        <w:rPr>
          <w:rFonts w:ascii="微软雅黑" w:eastAsia="微软雅黑" w:hAnsi="微软雅黑" w:hint="eastAsia"/>
          <w:bCs/>
          <w:sz w:val="24"/>
          <w:szCs w:val="24"/>
        </w:rPr>
        <w:t>下面是用火柴棒摆成的算式，但这个算式是不成立的。只要移动1根火柴棒，算式就成立了。你会移动吗？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/>
          <w:bCs/>
          <w:sz w:val="24"/>
          <w:szCs w:val="24"/>
        </w:rPr>
        <w:pict>
          <v:group id="_x0000_s2847" style="position:absolute;left:0;text-align:left;margin-left:33.75pt;margin-top:1.05pt;width:241.15pt;height:41.25pt;z-index:251660288" coordorigin="2475,8325" coordsize="4823,825">
            <v:group id="_x0000_s2848" style="position:absolute;left:2475;top:8490;width:71;height:570" coordorigin="2595,3135" coordsize="83,390">
              <v:line id="_x0000_s2849" style="position:absolute" from="2640,3225" to="2640,3525" strokecolor="navy" strokeweight="2pt"/>
              <v:oval id="_x0000_s2850" style="position:absolute;left:2595;top:3135;width:83;height:83" fillcolor="red"/>
            </v:group>
            <v:group id="_x0000_s2851" style="position:absolute;left:2640;top:8403;width:462;height:732" coordorigin="1905,4023" coordsize="462,732">
              <v:group id="_x0000_s2852" style="position:absolute;left:1905;top:4050;width:83;height:390" coordorigin="2595,3135" coordsize="83,390">
                <v:line id="_x0000_s2853" style="position:absolute" from="2640,3225" to="2640,3525" strokecolor="navy" strokeweight="2pt"/>
                <v:oval id="_x0000_s2854" style="position:absolute;left:2595;top:3135;width:83;height:83" fillcolor="red"/>
              </v:group>
              <v:group id="_x0000_s2855" style="position:absolute;left:1932;top:4023;width:435;height:732" coordorigin="1932,4023" coordsize="435,732">
                <v:group id="_x0000_s2856" style="position:absolute;left:2130;top:4185;width:83;height:390;rotation:29473975fd" coordorigin="2595,3135" coordsize="83,390">
                  <v:line id="_x0000_s2857" style="position:absolute" from="2640,3225" to="2640,3525" strokecolor="navy" strokeweight="2pt"/>
                  <v:oval id="_x0000_s2858" style="position:absolute;left:2595;top:3135;width:83;height:83" fillcolor="red"/>
                </v:group>
                <v:group id="_x0000_s2859" style="position:absolute;left:2085;top:3870;width:83;height:390;rotation:17516838fd" coordorigin="2595,3135" coordsize="83,390">
                  <v:line id="_x0000_s2860" style="position:absolute" from="2640,3225" to="2640,3525" strokecolor="navy" strokeweight="2pt"/>
                  <v:oval id="_x0000_s2861" style="position:absolute;left:2595;top:3135;width:83;height:83" fillcolor="red"/>
                </v:group>
                <v:group id="_x0000_s2862" style="position:absolute;left:2085;top:4515;width:83;height:390;rotation:-6161252fd" coordorigin="2595,3135" coordsize="83,390">
                  <v:line id="_x0000_s2863" style="position:absolute" from="2640,3225" to="2640,3525" strokecolor="navy" strokeweight="2pt"/>
                  <v:oval id="_x0000_s2864" style="position:absolute;left:2595;top:3135;width:83;height:83" fillcolor="red"/>
                </v:group>
                <v:group id="_x0000_s2865" style="position:absolute;left:2280;top:4365;width:83;height:390" coordorigin="2595,3135" coordsize="83,390">
                  <v:line id="_x0000_s2866" style="position:absolute" from="2640,3225" to="2640,3525" strokecolor="navy" strokeweight="2pt"/>
                  <v:oval id="_x0000_s2867" style="position:absolute;left:2595;top:3135;width:83;height:83" fillcolor="red"/>
                </v:group>
              </v:group>
            </v:group>
            <v:group id="_x0000_s2868" style="position:absolute;left:3507;top:8550;width:390;height:390" coordorigin="6387,5595" coordsize="390,390">
              <v:group id="_x0000_s2869" style="position:absolute;left:6525;top:5595;width:83;height:390" coordorigin="2595,3135" coordsize="83,390">
                <v:line id="_x0000_s2870" style="position:absolute" from="2640,3225" to="2640,3525" strokecolor="navy" strokeweight="2pt"/>
                <v:oval id="_x0000_s2871" style="position:absolute;left:2595;top:3135;width:83;height:83" fillcolor="red"/>
              </v:group>
              <v:group id="_x0000_s2872" style="position:absolute;left:6540;top:5610;width:83;height:390;rotation:5779526fd" coordorigin="2595,3135" coordsize="83,390">
                <v:line id="_x0000_s2873" style="position:absolute" from="2640,3225" to="2640,3525" strokecolor="navy" strokeweight="2pt"/>
                <v:oval id="_x0000_s2874" style="position:absolute;left:2595;top:3135;width:83;height:83" fillcolor="red"/>
              </v:group>
            </v:group>
            <v:group id="_x0000_s2875" style="position:absolute;left:4110;top:8505;width:71;height:570" coordorigin="2595,3135" coordsize="83,390">
              <v:line id="_x0000_s2876" style="position:absolute" from="2640,3225" to="2640,3525" strokecolor="navy" strokeweight="2pt"/>
              <v:oval id="_x0000_s2877" style="position:absolute;left:2595;top:3135;width:83;height:83" fillcolor="red"/>
            </v:group>
            <v:group id="_x0000_s2878" style="position:absolute;left:4305;top:8385;width:447;height:731" coordorigin="3165,2985" coordsize="447,731">
              <v:group id="_x0000_s2879" style="position:absolute;left:3525;top:2985;width:83;height:390" coordorigin="2595,3135" coordsize="83,390">
                <v:line id="_x0000_s2880" style="position:absolute" from="2640,3225" to="2640,3525" strokecolor="navy" strokeweight="2pt"/>
                <v:oval id="_x0000_s2881" style="position:absolute;left:2595;top:3135;width:83;height:83" fillcolor="red"/>
              </v:group>
              <v:group id="_x0000_s2882" style="position:absolute;left:3375;top:3150;width:83;height:390;rotation:29473975fd" coordorigin="2595,3135" coordsize="83,390">
                <v:line id="_x0000_s2883" style="position:absolute" from="2640,3225" to="2640,3525" strokecolor="navy" strokeweight="2pt"/>
                <v:oval id="_x0000_s2884" style="position:absolute;left:2595;top:3135;width:83;height:83" fillcolor="red"/>
              </v:group>
              <v:group id="_x0000_s2885" style="position:absolute;left:3330;top:2835;width:83;height:390;rotation:17516838fd" coordorigin="2595,3135" coordsize="83,390">
                <v:line id="_x0000_s2886" style="position:absolute" from="2640,3225" to="2640,3525" strokecolor="navy" strokeweight="2pt"/>
                <v:oval id="_x0000_s2887" style="position:absolute;left:2595;top:3135;width:83;height:83" fillcolor="red"/>
              </v:group>
              <v:group id="_x0000_s2888" style="position:absolute;left:3330;top:3480;width:83;height:390;rotation:-6161252fd" coordorigin="2595,3135" coordsize="83,390">
                <v:line id="_x0000_s2889" style="position:absolute" from="2640,3225" to="2640,3525" strokecolor="navy" strokeweight="2pt"/>
                <v:oval id="_x0000_s2890" style="position:absolute;left:2595;top:3135;width:83;height:83" fillcolor="red"/>
              </v:group>
              <v:group id="_x0000_s2891" style="position:absolute;left:3165;top:3315;width:83;height:390" coordorigin="2595,3135" coordsize="83,390">
                <v:line id="_x0000_s2892" style="position:absolute" from="2640,3225" to="2640,3525" strokecolor="navy" strokeweight="2pt"/>
                <v:oval id="_x0000_s2893" style="position:absolute;left:2595;top:3135;width:83;height:83" fillcolor="red"/>
              </v:group>
            </v:group>
            <v:group id="_x0000_s2894" style="position:absolute;left:5145;top:8520;width:83;height:390;rotation:90" coordorigin="2595,3135" coordsize="83,390">
              <v:line id="_x0000_s2895" style="position:absolute" from="2640,3225" to="2640,3525" strokecolor="navy" strokeweight="2pt"/>
              <v:oval id="_x0000_s2896" style="position:absolute;left:2595;top:3135;width:83;height:83" fillcolor="red"/>
            </v:group>
            <v:group id="_x0000_s2897" style="position:absolute;left:5487;top:8385;width:446;height:765" coordorigin="5022,4035" coordsize="446,765">
              <v:group id="_x0000_s2898" style="position:absolute;left:5385;top:4035;width:83;height:765" coordorigin="2595,3135" coordsize="83,765">
                <v:group id="_x0000_s2899" style="position:absolute;left:2595;top:3135;width:83;height:390" coordorigin="2595,3135" coordsize="83,390">
                  <v:line id="_x0000_s2900" style="position:absolute" from="2640,3225" to="2640,3525" strokecolor="navy" strokeweight="2pt"/>
                  <v:oval id="_x0000_s2901" style="position:absolute;left:2595;top:3135;width:83;height:83" fillcolor="red"/>
                </v:group>
                <v:group id="_x0000_s2902" style="position:absolute;left:2595;top:3510;width:83;height:390" coordorigin="2595,3135" coordsize="83,390">
                  <v:line id="_x0000_s2903" style="position:absolute" from="2640,3225" to="2640,3525" strokecolor="navy" strokeweight="2pt"/>
                  <v:oval id="_x0000_s2904" style="position:absolute;left:2595;top:3135;width:83;height:83" fillcolor="red"/>
                </v:group>
              </v:group>
              <v:group id="_x0000_s2905" style="position:absolute;left:5175;top:3885;width:83;height:390;rotation:17425677fd" coordorigin="2595,3135" coordsize="83,390">
                <v:line id="_x0000_s2906" style="position:absolute" from="2640,3225" to="2640,3525" strokecolor="navy" strokeweight="2pt"/>
                <v:oval id="_x0000_s2907" style="position:absolute;left:2595;top:3135;width:83;height:83" fillcolor="red"/>
              </v:group>
            </v:group>
            <v:group id="_x0000_s2908" style="position:absolute;left:6420;top:8610;width:83;height:390;rotation:90" coordorigin="2595,3135" coordsize="83,390">
              <v:line id="_x0000_s2909" style="position:absolute" from="2640,3225" to="2640,3525" strokecolor="navy" strokeweight="2pt"/>
              <v:oval id="_x0000_s2910" style="position:absolute;left:2595;top:3135;width:83;height:83" fillcolor="red"/>
            </v:group>
            <v:group id="_x0000_s2911" style="position:absolute;left:6420;top:8445;width:83;height:390;rotation:90" coordorigin="2595,3135" coordsize="83,390">
              <v:line id="_x0000_s2912" style="position:absolute" from="2640,3225" to="2640,3525" strokecolor="navy" strokeweight="2pt"/>
              <v:oval id="_x0000_s2913" style="position:absolute;left:2595;top:3135;width:83;height:83" fillcolor="red"/>
            </v:group>
            <v:group id="_x0000_s2914" style="position:absolute;left:6840;top:8325;width:458;height:731" coordorigin="3465,5310" coordsize="458,731">
              <v:group id="_x0000_s2915" style="position:absolute;left:3480;top:5625;width:83;height:390" coordorigin="2595,3135" coordsize="83,390">
                <v:line id="_x0000_s2916" style="position:absolute" from="2640,3225" to="2640,3525" strokecolor="navy" strokeweight="2pt"/>
                <v:oval id="_x0000_s2917" style="position:absolute;left:2595;top:3135;width:83;height:83" fillcolor="red"/>
              </v:group>
              <v:group id="_x0000_s2918" style="position:absolute;left:3840;top:5640;width:83;height:390" coordorigin="2595,3135" coordsize="83,390">
                <v:line id="_x0000_s2919" style="position:absolute" from="2640,3225" to="2640,3525" strokecolor="navy" strokeweight="2pt"/>
                <v:oval id="_x0000_s2920" style="position:absolute;left:2595;top:3135;width:83;height:83" fillcolor="red"/>
              </v:group>
              <v:group id="_x0000_s2921" style="position:absolute;left:3840;top:5310;width:83;height:390" coordorigin="2595,3135" coordsize="83,390">
                <v:line id="_x0000_s2922" style="position:absolute" from="2640,3225" to="2640,3525" strokecolor="navy" strokeweight="2pt"/>
                <v:oval id="_x0000_s2923" style="position:absolute;left:2595;top:3135;width:83;height:83" fillcolor="red"/>
              </v:group>
              <v:group id="_x0000_s2924" style="position:absolute;left:3645;top:5160;width:83;height:390;rotation:17516838fd" coordorigin="2595,3135" coordsize="83,390">
                <v:line id="_x0000_s2925" style="position:absolute" from="2640,3225" to="2640,3525" strokecolor="navy" strokeweight="2pt"/>
                <v:oval id="_x0000_s2926" style="position:absolute;left:2595;top:3135;width:83;height:83" fillcolor="red"/>
              </v:group>
              <v:group id="_x0000_s2927" style="position:absolute;left:3645;top:5805;width:83;height:390;rotation:-6161252fd" coordorigin="2595,3135" coordsize="83,390">
                <v:line id="_x0000_s2928" style="position:absolute" from="2640,3225" to="2640,3525" strokecolor="navy" strokeweight="2pt"/>
                <v:oval id="_x0000_s2929" style="position:absolute;left:2595;top:3135;width:83;height:83" fillcolor="red"/>
              </v:group>
              <v:group id="_x0000_s2930" style="position:absolute;left:3465;top:5310;width:83;height:390" coordorigin="2595,3135" coordsize="83,390">
                <v:line id="_x0000_s2931" style="position:absolute" from="2640,3225" to="2640,3525" strokecolor="navy" strokeweight="2pt"/>
                <v:oval id="_x0000_s2932" style="position:absolute;left:2595;top:3135;width:83;height:83" fillcolor="red"/>
              </v:group>
            </v:group>
          </v:group>
        </w:pic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605BFE" w:rsidRPr="00E24B70" w:rsidRDefault="00E24B70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="00605BFE" w:rsidRPr="00E24B70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="00605BFE" w:rsidRPr="00E24B70">
        <w:rPr>
          <w:rFonts w:ascii="微软雅黑" w:eastAsia="微软雅黑" w:hAnsi="微软雅黑" w:hint="eastAsia"/>
          <w:bCs/>
          <w:sz w:val="24"/>
          <w:szCs w:val="24"/>
        </w:rPr>
        <w:t>在这个算式中，左边的计算结果是20，右边的结果多了20，我们可以让左边的两个加数的和减少10，让减数增加10，这样一共减少了10，等式就相等了。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sz w:val="24"/>
          <w:szCs w:val="24"/>
        </w:rPr>
        <w:t>解析  可以这样想：从左边拿出多的一个10放到右边：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/>
          <w:bCs/>
          <w:sz w:val="24"/>
          <w:szCs w:val="24"/>
        </w:rPr>
        <w:pict>
          <v:group id="_x0000_s2933" style="position:absolute;left:0;text-align:left;margin-left:57pt;margin-top:10.5pt;width:237.4pt;height:42pt;z-index:251661312" coordorigin="2940,12882" coordsize="4748,840">
            <v:group id="_x0000_s2934" style="position:absolute;left:7005;top:13002;width:71;height:570" coordorigin="2595,3135" coordsize="83,390">
              <v:line id="_x0000_s2935" style="position:absolute" from="2640,3225" to="2640,3525" strokecolor="navy" strokeweight="2pt"/>
              <v:oval id="_x0000_s2936" style="position:absolute;left:2595;top:3135;width:83;height:83" fillcolor="red"/>
            </v:group>
            <v:group id="_x0000_s2937" style="position:absolute;left:2940;top:12975;width:462;height:732" coordorigin="1905,4023" coordsize="462,732">
              <v:group id="_x0000_s2938" style="position:absolute;left:1905;top:4050;width:83;height:390" coordorigin="2595,3135" coordsize="83,390">
                <v:line id="_x0000_s2939" style="position:absolute" from="2640,3225" to="2640,3525" strokecolor="navy" strokeweight="2pt"/>
                <v:oval id="_x0000_s2940" style="position:absolute;left:2595;top:3135;width:83;height:83" fillcolor="red"/>
              </v:group>
              <v:group id="_x0000_s2941" style="position:absolute;left:1932;top:4023;width:435;height:732" coordorigin="1932,4023" coordsize="435,732">
                <v:group id="_x0000_s2942" style="position:absolute;left:2130;top:4185;width:83;height:390;rotation:29473975fd" coordorigin="2595,3135" coordsize="83,390">
                  <v:line id="_x0000_s2943" style="position:absolute" from="2640,3225" to="2640,3525" strokecolor="navy" strokeweight="2pt"/>
                  <v:oval id="_x0000_s2944" style="position:absolute;left:2595;top:3135;width:83;height:83" fillcolor="red"/>
                </v:group>
                <v:group id="_x0000_s2945" style="position:absolute;left:2085;top:3870;width:83;height:390;rotation:17516838fd" coordorigin="2595,3135" coordsize="83,390">
                  <v:line id="_x0000_s2946" style="position:absolute" from="2640,3225" to="2640,3525" strokecolor="navy" strokeweight="2pt"/>
                  <v:oval id="_x0000_s2947" style="position:absolute;left:2595;top:3135;width:83;height:83" fillcolor="red"/>
                </v:group>
                <v:group id="_x0000_s2948" style="position:absolute;left:2085;top:4515;width:83;height:390;rotation:-6161252fd" coordorigin="2595,3135" coordsize="83,390">
                  <v:line id="_x0000_s2949" style="position:absolute" from="2640,3225" to="2640,3525" strokecolor="navy" strokeweight="2pt"/>
                  <v:oval id="_x0000_s2950" style="position:absolute;left:2595;top:3135;width:83;height:83" fillcolor="red"/>
                </v:group>
                <v:group id="_x0000_s2951" style="position:absolute;left:2280;top:4365;width:83;height:390" coordorigin="2595,3135" coordsize="83,390">
                  <v:line id="_x0000_s2952" style="position:absolute" from="2640,3225" to="2640,3525" strokecolor="navy" strokeweight="2pt"/>
                  <v:oval id="_x0000_s2953" style="position:absolute;left:2595;top:3135;width:83;height:83" fillcolor="red"/>
                </v:group>
              </v:group>
            </v:group>
            <v:group id="_x0000_s2954" style="position:absolute;left:3807;top:13122;width:390;height:390" coordorigin="6387,5595" coordsize="390,390">
              <v:group id="_x0000_s2955" style="position:absolute;left:6525;top:5595;width:83;height:390" coordorigin="2595,3135" coordsize="83,390">
                <v:line id="_x0000_s2956" style="position:absolute" from="2640,3225" to="2640,3525" strokecolor="navy" strokeweight="2pt"/>
                <v:oval id="_x0000_s2957" style="position:absolute;left:2595;top:3135;width:83;height:83" fillcolor="red"/>
              </v:group>
              <v:group id="_x0000_s2958" style="position:absolute;left:6540;top:5610;width:83;height:390;rotation:5779526fd" coordorigin="2595,3135" coordsize="83,390">
                <v:line id="_x0000_s2959" style="position:absolute" from="2640,3225" to="2640,3525" strokecolor="navy" strokeweight="2pt"/>
                <v:oval id="_x0000_s2960" style="position:absolute;left:2595;top:3135;width:83;height:83" fillcolor="red"/>
              </v:group>
            </v:group>
            <v:group id="_x0000_s2961" style="position:absolute;left:4410;top:13077;width:71;height:570" coordorigin="2595,3135" coordsize="83,390">
              <v:line id="_x0000_s2962" style="position:absolute" from="2640,3225" to="2640,3525" strokecolor="navy" strokeweight="2pt"/>
              <v:oval id="_x0000_s2963" style="position:absolute;left:2595;top:3135;width:83;height:83" fillcolor="red"/>
            </v:group>
            <v:group id="_x0000_s2964" style="position:absolute;left:4605;top:12957;width:447;height:731" coordorigin="3165,2985" coordsize="447,731">
              <v:group id="_x0000_s2965" style="position:absolute;left:3525;top:2985;width:83;height:390" coordorigin="2595,3135" coordsize="83,390">
                <v:line id="_x0000_s2966" style="position:absolute" from="2640,3225" to="2640,3525" strokecolor="navy" strokeweight="2pt"/>
                <v:oval id="_x0000_s2967" style="position:absolute;left:2595;top:3135;width:83;height:83" fillcolor="red"/>
              </v:group>
              <v:group id="_x0000_s2968" style="position:absolute;left:3375;top:3150;width:83;height:390;rotation:29473975fd" coordorigin="2595,3135" coordsize="83,390">
                <v:line id="_x0000_s2969" style="position:absolute" from="2640,3225" to="2640,3525" strokecolor="navy" strokeweight="2pt"/>
                <v:oval id="_x0000_s2970" style="position:absolute;left:2595;top:3135;width:83;height:83" fillcolor="red"/>
              </v:group>
              <v:group id="_x0000_s2971" style="position:absolute;left:3330;top:2835;width:83;height:390;rotation:17516838fd" coordorigin="2595,3135" coordsize="83,390">
                <v:line id="_x0000_s2972" style="position:absolute" from="2640,3225" to="2640,3525" strokecolor="navy" strokeweight="2pt"/>
                <v:oval id="_x0000_s2973" style="position:absolute;left:2595;top:3135;width:83;height:83" fillcolor="red"/>
              </v:group>
              <v:group id="_x0000_s2974" style="position:absolute;left:3330;top:3480;width:83;height:390;rotation:-6161252fd" coordorigin="2595,3135" coordsize="83,390">
                <v:line id="_x0000_s2975" style="position:absolute" from="2640,3225" to="2640,3525" strokecolor="navy" strokeweight="2pt"/>
                <v:oval id="_x0000_s2976" style="position:absolute;left:2595;top:3135;width:83;height:83" fillcolor="red"/>
              </v:group>
              <v:group id="_x0000_s2977" style="position:absolute;left:3165;top:3315;width:83;height:390" coordorigin="2595,3135" coordsize="83,390">
                <v:line id="_x0000_s2978" style="position:absolute" from="2640,3225" to="2640,3525" strokecolor="navy" strokeweight="2pt"/>
                <v:oval id="_x0000_s2979" style="position:absolute;left:2595;top:3135;width:83;height:83" fillcolor="red"/>
              </v:group>
            </v:group>
            <v:group id="_x0000_s2980" style="position:absolute;left:5445;top:13092;width:83;height:390;rotation:90" coordorigin="2595,3135" coordsize="83,390">
              <v:line id="_x0000_s2981" style="position:absolute" from="2640,3225" to="2640,3525" strokecolor="navy" strokeweight="2pt"/>
              <v:oval id="_x0000_s2982" style="position:absolute;left:2595;top:3135;width:83;height:83" fillcolor="red"/>
            </v:group>
            <v:group id="_x0000_s2983" style="position:absolute;left:5787;top:12957;width:446;height:765" coordorigin="5022,4035" coordsize="446,765">
              <v:group id="_x0000_s2984" style="position:absolute;left:5385;top:4035;width:83;height:765" coordorigin="2595,3135" coordsize="83,765">
                <v:group id="_x0000_s2985" style="position:absolute;left:2595;top:3135;width:83;height:390" coordorigin="2595,3135" coordsize="83,390">
                  <v:line id="_x0000_s2986" style="position:absolute" from="2640,3225" to="2640,3525" strokecolor="navy" strokeweight="2pt"/>
                  <v:oval id="_x0000_s2987" style="position:absolute;left:2595;top:3135;width:83;height:83" fillcolor="red"/>
                </v:group>
                <v:group id="_x0000_s2988" style="position:absolute;left:2595;top:3510;width:83;height:390" coordorigin="2595,3135" coordsize="83,390">
                  <v:line id="_x0000_s2989" style="position:absolute" from="2640,3225" to="2640,3525" strokecolor="navy" strokeweight="2pt"/>
                  <v:oval id="_x0000_s2990" style="position:absolute;left:2595;top:3135;width:83;height:83" fillcolor="red"/>
                </v:group>
              </v:group>
              <v:group id="_x0000_s2991" style="position:absolute;left:5175;top:3885;width:83;height:390;rotation:17425677fd" coordorigin="2595,3135" coordsize="83,390">
                <v:line id="_x0000_s2992" style="position:absolute" from="2640,3225" to="2640,3525" strokecolor="navy" strokeweight="2pt"/>
                <v:oval id="_x0000_s2993" style="position:absolute;left:2595;top:3135;width:83;height:83" fillcolor="red"/>
              </v:group>
            </v:group>
            <v:group id="_x0000_s2994" style="position:absolute;left:6720;top:13182;width:83;height:390;rotation:90" coordorigin="2595,3135" coordsize="83,390">
              <v:line id="_x0000_s2995" style="position:absolute" from="2640,3225" to="2640,3525" strokecolor="navy" strokeweight="2pt"/>
              <v:oval id="_x0000_s2996" style="position:absolute;left:2595;top:3135;width:83;height:83" fillcolor="red"/>
            </v:group>
            <v:group id="_x0000_s2997" style="position:absolute;left:6720;top:13017;width:83;height:390;rotation:90" coordorigin="2595,3135" coordsize="83,390">
              <v:line id="_x0000_s2998" style="position:absolute" from="2640,3225" to="2640,3525" strokecolor="navy" strokeweight="2pt"/>
              <v:oval id="_x0000_s2999" style="position:absolute;left:2595;top:3135;width:83;height:83" fillcolor="red"/>
            </v:group>
            <v:group id="_x0000_s3000" style="position:absolute;left:7230;top:12882;width:458;height:731" coordorigin="3465,5310" coordsize="458,731">
              <v:group id="_x0000_s3001" style="position:absolute;left:3480;top:5625;width:83;height:390" coordorigin="2595,3135" coordsize="83,390">
                <v:line id="_x0000_s3002" style="position:absolute" from="2640,3225" to="2640,3525" strokecolor="navy" strokeweight="2pt"/>
                <v:oval id="_x0000_s3003" style="position:absolute;left:2595;top:3135;width:83;height:83" fillcolor="red"/>
              </v:group>
              <v:group id="_x0000_s3004" style="position:absolute;left:3840;top:5640;width:83;height:390" coordorigin="2595,3135" coordsize="83,390">
                <v:line id="_x0000_s3005" style="position:absolute" from="2640,3225" to="2640,3525" strokecolor="navy" strokeweight="2pt"/>
                <v:oval id="_x0000_s3006" style="position:absolute;left:2595;top:3135;width:83;height:83" fillcolor="red"/>
              </v:group>
              <v:group id="_x0000_s3007" style="position:absolute;left:3840;top:5310;width:83;height:390" coordorigin="2595,3135" coordsize="83,390">
                <v:line id="_x0000_s3008" style="position:absolute" from="2640,3225" to="2640,3525" strokecolor="navy" strokeweight="2pt"/>
                <v:oval id="_x0000_s3009" style="position:absolute;left:2595;top:3135;width:83;height:83" fillcolor="red"/>
              </v:group>
              <v:group id="_x0000_s3010" style="position:absolute;left:3645;top:5160;width:83;height:390;rotation:17516838fd" coordorigin="2595,3135" coordsize="83,390">
                <v:line id="_x0000_s3011" style="position:absolute" from="2640,3225" to="2640,3525" strokecolor="navy" strokeweight="2pt"/>
                <v:oval id="_x0000_s3012" style="position:absolute;left:2595;top:3135;width:83;height:83" fillcolor="red"/>
              </v:group>
              <v:group id="_x0000_s3013" style="position:absolute;left:3645;top:5805;width:83;height:390;rotation:-6161252fd" coordorigin="2595,3135" coordsize="83,390">
                <v:line id="_x0000_s3014" style="position:absolute" from="2640,3225" to="2640,3525" strokecolor="navy" strokeweight="2pt"/>
                <v:oval id="_x0000_s3015" style="position:absolute;left:2595;top:3135;width:83;height:83" fillcolor="red"/>
              </v:group>
              <v:group id="_x0000_s3016" style="position:absolute;left:3465;top:5310;width:83;height:390" coordorigin="2595,3135" coordsize="83,390">
                <v:line id="_x0000_s3017" style="position:absolute" from="2640,3225" to="2640,3525" strokecolor="navy" strokeweight="2pt"/>
                <v:oval id="_x0000_s3018" style="position:absolute;left:2595;top:3135;width:83;height:83" fillcolor="red"/>
              </v:group>
            </v:group>
          </v:group>
        </w:pic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/>
          <w:bCs/>
          <w:sz w:val="24"/>
          <w:szCs w:val="24"/>
        </w:rPr>
        <w:pict>
          <v:group id="_x0000_s3019" style="position:absolute;left:0;text-align:left;margin-left:48.75pt;margin-top:22.2pt;width:247.9pt;height:42pt;z-index:251662336" coordorigin="2775,13872" coordsize="4958,840">
            <v:group id="_x0000_s3020" style="position:absolute;left:2775;top:14052;width:71;height:570" coordorigin="2595,3135" coordsize="83,390">
              <v:line id="_x0000_s3021" style="position:absolute" from="2640,3225" to="2640,3525" strokecolor="navy" strokeweight="2pt"/>
              <v:oval id="_x0000_s3022" style="position:absolute;left:2595;top:3135;width:83;height:83" fillcolor="red"/>
            </v:group>
            <v:group id="_x0000_s3023" style="position:absolute;left:2940;top:13965;width:462;height:732" coordorigin="1905,4023" coordsize="462,732">
              <v:group id="_x0000_s3024" style="position:absolute;left:1905;top:4050;width:83;height:390" coordorigin="2595,3135" coordsize="83,390">
                <v:line id="_x0000_s3025" style="position:absolute" from="2640,3225" to="2640,3525" strokecolor="navy" strokeweight="2pt"/>
                <v:oval id="_x0000_s3026" style="position:absolute;left:2595;top:3135;width:83;height:83" fillcolor="red"/>
              </v:group>
              <v:group id="_x0000_s3027" style="position:absolute;left:1932;top:4023;width:435;height:732" coordorigin="1932,4023" coordsize="435,732">
                <v:group id="_x0000_s3028" style="position:absolute;left:2130;top:4185;width:83;height:390;rotation:29473975fd" coordorigin="2595,3135" coordsize="83,390">
                  <v:line id="_x0000_s3029" style="position:absolute" from="2640,3225" to="2640,3525" strokecolor="navy" strokeweight="2pt"/>
                  <v:oval id="_x0000_s3030" style="position:absolute;left:2595;top:3135;width:83;height:83" fillcolor="red"/>
                </v:group>
                <v:group id="_x0000_s3031" style="position:absolute;left:2085;top:3870;width:83;height:390;rotation:17516838fd" coordorigin="2595,3135" coordsize="83,390">
                  <v:line id="_x0000_s3032" style="position:absolute" from="2640,3225" to="2640,3525" strokecolor="navy" strokeweight="2pt"/>
                  <v:oval id="_x0000_s3033" style="position:absolute;left:2595;top:3135;width:83;height:83" fillcolor="red"/>
                </v:group>
                <v:group id="_x0000_s3034" style="position:absolute;left:2085;top:4515;width:83;height:390;rotation:-6161252fd" coordorigin="2595,3135" coordsize="83,390">
                  <v:line id="_x0000_s3035" style="position:absolute" from="2640,3225" to="2640,3525" strokecolor="navy" strokeweight="2pt"/>
                  <v:oval id="_x0000_s3036" style="position:absolute;left:2595;top:3135;width:83;height:83" fillcolor="red"/>
                </v:group>
                <v:group id="_x0000_s3037" style="position:absolute;left:2280;top:4365;width:83;height:390" coordorigin="2595,3135" coordsize="83,390">
                  <v:line id="_x0000_s3038" style="position:absolute" from="2640,3225" to="2640,3525" strokecolor="navy" strokeweight="2pt"/>
                  <v:oval id="_x0000_s3039" style="position:absolute;left:2595;top:3135;width:83;height:83" fillcolor="red"/>
                </v:group>
              </v:group>
            </v:group>
            <v:group id="_x0000_s3040" style="position:absolute;left:3807;top:14112;width:390;height:390" coordorigin="6387,5595" coordsize="390,390">
              <v:group id="_x0000_s3041" style="position:absolute;left:6525;top:5595;width:83;height:390" coordorigin="2595,3135" coordsize="83,390">
                <v:line id="_x0000_s3042" style="position:absolute" from="2640,3225" to="2640,3525" strokecolor="navy" strokeweight="2pt"/>
                <v:oval id="_x0000_s3043" style="position:absolute;left:2595;top:3135;width:83;height:83" fillcolor="red"/>
              </v:group>
              <v:group id="_x0000_s3044" style="position:absolute;left:6540;top:5610;width:83;height:390;rotation:5779526fd" coordorigin="2595,3135" coordsize="83,390">
                <v:line id="_x0000_s3045" style="position:absolute" from="2640,3225" to="2640,3525" strokecolor="navy" strokeweight="2pt"/>
                <v:oval id="_x0000_s3046" style="position:absolute;left:2595;top:3135;width:83;height:83" fillcolor="red"/>
              </v:group>
            </v:group>
            <v:group id="_x0000_s3047" style="position:absolute;left:7050;top:14052;width:71;height:570" coordorigin="2595,3135" coordsize="83,390">
              <v:line id="_x0000_s3048" style="position:absolute" from="2640,3225" to="2640,3525" strokecolor="navy" strokeweight="2pt"/>
              <v:oval id="_x0000_s3049" style="position:absolute;left:2595;top:3135;width:83;height:83" fillcolor="red"/>
            </v:group>
            <v:group id="_x0000_s3050" style="position:absolute;left:4605;top:13947;width:447;height:731" coordorigin="3165,2985" coordsize="447,731">
              <v:group id="_x0000_s3051" style="position:absolute;left:3525;top:2985;width:83;height:390" coordorigin="2595,3135" coordsize="83,390">
                <v:line id="_x0000_s3052" style="position:absolute" from="2640,3225" to="2640,3525" strokecolor="navy" strokeweight="2pt"/>
                <v:oval id="_x0000_s3053" style="position:absolute;left:2595;top:3135;width:83;height:83" fillcolor="red"/>
              </v:group>
              <v:group id="_x0000_s3054" style="position:absolute;left:3375;top:3150;width:83;height:390;rotation:29473975fd" coordorigin="2595,3135" coordsize="83,390">
                <v:line id="_x0000_s3055" style="position:absolute" from="2640,3225" to="2640,3525" strokecolor="navy" strokeweight="2pt"/>
                <v:oval id="_x0000_s3056" style="position:absolute;left:2595;top:3135;width:83;height:83" fillcolor="red"/>
              </v:group>
              <v:group id="_x0000_s3057" style="position:absolute;left:3330;top:2835;width:83;height:390;rotation:17516838fd" coordorigin="2595,3135" coordsize="83,390">
                <v:line id="_x0000_s3058" style="position:absolute" from="2640,3225" to="2640,3525" strokecolor="navy" strokeweight="2pt"/>
                <v:oval id="_x0000_s3059" style="position:absolute;left:2595;top:3135;width:83;height:83" fillcolor="red"/>
              </v:group>
              <v:group id="_x0000_s3060" style="position:absolute;left:3330;top:3480;width:83;height:390;rotation:-6161252fd" coordorigin="2595,3135" coordsize="83,390">
                <v:line id="_x0000_s3061" style="position:absolute" from="2640,3225" to="2640,3525" strokecolor="navy" strokeweight="2pt"/>
                <v:oval id="_x0000_s3062" style="position:absolute;left:2595;top:3135;width:83;height:83" fillcolor="red"/>
              </v:group>
              <v:group id="_x0000_s3063" style="position:absolute;left:3165;top:3315;width:83;height:390" coordorigin="2595,3135" coordsize="83,390">
                <v:line id="_x0000_s3064" style="position:absolute" from="2640,3225" to="2640,3525" strokecolor="navy" strokeweight="2pt"/>
                <v:oval id="_x0000_s3065" style="position:absolute;left:2595;top:3135;width:83;height:83" fillcolor="red"/>
              </v:group>
            </v:group>
            <v:group id="_x0000_s3066" style="position:absolute;left:5445;top:14082;width:83;height:390;rotation:90" coordorigin="2595,3135" coordsize="83,390">
              <v:line id="_x0000_s3067" style="position:absolute" from="2640,3225" to="2640,3525" strokecolor="navy" strokeweight="2pt"/>
              <v:oval id="_x0000_s3068" style="position:absolute;left:2595;top:3135;width:83;height:83" fillcolor="red"/>
            </v:group>
            <v:group id="_x0000_s3069" style="position:absolute;left:5787;top:13947;width:446;height:765" coordorigin="5022,4035" coordsize="446,765">
              <v:group id="_x0000_s3070" style="position:absolute;left:5385;top:4035;width:83;height:765" coordorigin="2595,3135" coordsize="83,765">
                <v:group id="_x0000_s3071" style="position:absolute;left:2595;top:3135;width:83;height:390" coordorigin="2595,3135" coordsize="83,390">
                  <v:line id="_x0000_s15360" style="position:absolute" from="2640,3225" to="2640,3525" strokecolor="navy" strokeweight="2pt"/>
                  <v:oval id="_x0000_s15361" style="position:absolute;left:2595;top:3135;width:83;height:83" fillcolor="red"/>
                </v:group>
                <v:group id="_x0000_s15362" style="position:absolute;left:2595;top:3510;width:83;height:390" coordorigin="2595,3135" coordsize="83,390">
                  <v:line id="_x0000_s15363" style="position:absolute" from="2640,3225" to="2640,3525" strokecolor="navy" strokeweight="2pt"/>
                  <v:oval id="_x0000_s15364" style="position:absolute;left:2595;top:3135;width:83;height:83" fillcolor="red"/>
                </v:group>
              </v:group>
              <v:group id="_x0000_s15365" style="position:absolute;left:5175;top:3885;width:83;height:390;rotation:17425677fd" coordorigin="2595,3135" coordsize="83,390">
                <v:line id="_x0000_s15366" style="position:absolute" from="2640,3225" to="2640,3525" strokecolor="navy" strokeweight="2pt"/>
                <v:oval id="_x0000_s15367" style="position:absolute;left:2595;top:3135;width:83;height:83" fillcolor="red"/>
              </v:group>
            </v:group>
            <v:group id="_x0000_s15368" style="position:absolute;left:6720;top:14172;width:83;height:390;rotation:90" coordorigin="2595,3135" coordsize="83,390">
              <v:line id="_x0000_s15369" style="position:absolute" from="2640,3225" to="2640,3525" strokecolor="navy" strokeweight="2pt"/>
              <v:oval id="_x0000_s15370" style="position:absolute;left:2595;top:3135;width:83;height:83" fillcolor="red"/>
            </v:group>
            <v:group id="_x0000_s15371" style="position:absolute;left:6720;top:14007;width:83;height:390;rotation:90" coordorigin="2595,3135" coordsize="83,390">
              <v:line id="_x0000_s15372" style="position:absolute" from="2640,3225" to="2640,3525" strokecolor="navy" strokeweight="2pt"/>
              <v:oval id="_x0000_s15373" style="position:absolute;left:2595;top:3135;width:83;height:83" fillcolor="red"/>
            </v:group>
            <v:group id="_x0000_s15374" style="position:absolute;left:7275;top:13872;width:458;height:731" coordorigin="3465,5310" coordsize="458,731">
              <v:group id="_x0000_s15375" style="position:absolute;left:3480;top:5625;width:83;height:390" coordorigin="2595,3135" coordsize="83,390">
                <v:line id="_x0000_s15376" style="position:absolute" from="2640,3225" to="2640,3525" strokecolor="navy" strokeweight="2pt"/>
                <v:oval id="_x0000_s15377" style="position:absolute;left:2595;top:3135;width:83;height:83" fillcolor="red"/>
              </v:group>
              <v:group id="_x0000_s15378" style="position:absolute;left:3840;top:5640;width:83;height:390" coordorigin="2595,3135" coordsize="83,390">
                <v:line id="_x0000_s15379" style="position:absolute" from="2640,3225" to="2640,3525" strokecolor="navy" strokeweight="2pt"/>
                <v:oval id="_x0000_s15380" style="position:absolute;left:2595;top:3135;width:83;height:83" fillcolor="red"/>
              </v:group>
              <v:group id="_x0000_s15381" style="position:absolute;left:3840;top:5310;width:83;height:390" coordorigin="2595,3135" coordsize="83,390">
                <v:line id="_x0000_s15382" style="position:absolute" from="2640,3225" to="2640,3525" strokecolor="navy" strokeweight="2pt"/>
                <v:oval id="_x0000_s15383" style="position:absolute;left:2595;top:3135;width:83;height:83" fillcolor="red"/>
              </v:group>
              <v:group id="_x0000_s15384" style="position:absolute;left:3645;top:5160;width:83;height:390;rotation:17516838fd" coordorigin="2595,3135" coordsize="83,390">
                <v:line id="_x0000_s15385" style="position:absolute" from="2640,3225" to="2640,3525" strokecolor="navy" strokeweight="2pt"/>
                <v:oval id="_x0000_s15386" style="position:absolute;left:2595;top:3135;width:83;height:83" fillcolor="red"/>
              </v:group>
              <v:group id="_x0000_s15387" style="position:absolute;left:3645;top:5805;width:83;height:390;rotation:-6161252fd" coordorigin="2595,3135" coordsize="83,390">
                <v:line id="_x0000_s15388" style="position:absolute" from="2640,3225" to="2640,3525" strokecolor="navy" strokeweight="2pt"/>
                <v:oval id="_x0000_s15389" style="position:absolute;left:2595;top:3135;width:83;height:83" fillcolor="red"/>
              </v:group>
              <v:group id="_x0000_s15390" style="position:absolute;left:3465;top:5310;width:83;height:390" coordorigin="2595,3135" coordsize="83,390">
                <v:line id="_x0000_s15391" style="position:absolute" from="2640,3225" to="2640,3525" strokecolor="navy" strokeweight="2pt"/>
                <v:oval id="_x0000_s15392" style="position:absolute;left:2595;top:3135;width:83;height:83" fillcolor="red"/>
              </v:group>
            </v:group>
          </v:group>
        </w:pict>
      </w:r>
    </w:p>
    <w:p w:rsidR="00605BFE" w:rsidRDefault="00605BFE" w:rsidP="00605BF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E24B70" w:rsidRPr="00E24B70" w:rsidRDefault="00E24B70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605BFE" w:rsidRPr="00E24B70" w:rsidRDefault="00E24B70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="00605BFE" w:rsidRPr="00E24B70">
        <w:rPr>
          <w:rFonts w:ascii="微软雅黑" w:eastAsia="微软雅黑" w:hAnsi="微软雅黑" w:hint="eastAsia"/>
          <w:bCs/>
          <w:sz w:val="24"/>
          <w:szCs w:val="24"/>
        </w:rPr>
        <w:t>用4根火柴棒可以分别表示一些加减运算符号，然后把这4根火柴棒放到数字1至9中间去，使最终的计算结果等于100。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/>
          <w:bCs/>
          <w:sz w:val="24"/>
          <w:szCs w:val="24"/>
        </w:rPr>
        <w:pict>
          <v:group id="_x0000_s15393" style="position:absolute;left:0;text-align:left;margin-left:3pt;margin-top:7.35pt;width:403.9pt;height:44.25pt;z-index:251663360" coordorigin="1845,2205" coordsize="8078,885">
            <v:group id="_x0000_s15394" style="position:absolute;left:1845;top:2325;width:83;height:765" coordorigin="2595,3135" coordsize="83,765">
              <v:group id="_x0000_s15395" style="position:absolute;left:2595;top:3135;width:83;height:390" coordorigin="2595,3135" coordsize="83,390">
                <v:line id="_x0000_s15396" style="position:absolute" from="2640,3225" to="2640,3525" strokecolor="navy" strokeweight="2pt"/>
                <v:oval id="_x0000_s15397" style="position:absolute;left:2595;top:3135;width:83;height:83" fillcolor="red"/>
              </v:group>
              <v:group id="_x0000_s15398" style="position:absolute;left:2595;top:3510;width:83;height:390" coordorigin="2595,3135" coordsize="83,390">
                <v:line id="_x0000_s15399" style="position:absolute" from="2640,3225" to="2640,3525" strokecolor="navy" strokeweight="2pt"/>
                <v:oval id="_x0000_s15400" style="position:absolute;left:2595;top:3135;width:83;height:83" fillcolor="red"/>
              </v:group>
            </v:group>
            <v:group id="_x0000_s15401" style="position:absolute;left:2340;top:2310;width:447;height:731" coordorigin="3165,2985" coordsize="447,731">
              <v:group id="_x0000_s15402" style="position:absolute;left:3525;top:2985;width:83;height:390" coordorigin="2595,3135" coordsize="83,390">
                <v:line id="_x0000_s15403" style="position:absolute" from="2640,3225" to="2640,3525" strokecolor="navy" strokeweight="2pt"/>
                <v:oval id="_x0000_s15404" style="position:absolute;left:2595;top:3135;width:83;height:83" fillcolor="red"/>
              </v:group>
              <v:group id="_x0000_s15405" style="position:absolute;left:3375;top:3150;width:83;height:390;rotation:29473975fd" coordorigin="2595,3135" coordsize="83,390">
                <v:line id="_x0000_s15406" style="position:absolute" from="2640,3225" to="2640,3525" strokecolor="navy" strokeweight="2pt"/>
                <v:oval id="_x0000_s15407" style="position:absolute;left:2595;top:3135;width:83;height:83" fillcolor="red"/>
              </v:group>
              <v:group id="_x0000_s15408" style="position:absolute;left:3330;top:2835;width:83;height:390;rotation:17516838fd" coordorigin="2595,3135" coordsize="83,390">
                <v:line id="_x0000_s15409" style="position:absolute" from="2640,3225" to="2640,3525" strokecolor="navy" strokeweight="2pt"/>
                <v:oval id="_x0000_s15410" style="position:absolute;left:2595;top:3135;width:83;height:83" fillcolor="red"/>
              </v:group>
              <v:group id="_x0000_s15411" style="position:absolute;left:3330;top:3480;width:83;height:390;rotation:-6161252fd" coordorigin="2595,3135" coordsize="83,390">
                <v:line id="_x0000_s15412" style="position:absolute" from="2640,3225" to="2640,3525" strokecolor="navy" strokeweight="2pt"/>
                <v:oval id="_x0000_s15413" style="position:absolute;left:2595;top:3135;width:83;height:83" fillcolor="red"/>
              </v:group>
              <v:group id="_x0000_s15414" style="position:absolute;left:3165;top:3315;width:83;height:390" coordorigin="2595,3135" coordsize="83,390">
                <v:line id="_x0000_s15415" style="position:absolute" from="2640,3225" to="2640,3525" strokecolor="navy" strokeweight="2pt"/>
                <v:oval id="_x0000_s15416" style="position:absolute;left:2595;top:3135;width:83;height:83" fillcolor="red"/>
              </v:group>
            </v:group>
            <v:group id="_x0000_s15417" style="position:absolute;left:3132;top:2295;width:435;height:731" coordorigin="5157,2790" coordsize="435,731">
              <v:group id="_x0000_s15418" style="position:absolute;left:5505;top:2790;width:83;height:390" coordorigin="2595,3135" coordsize="83,390">
                <v:line id="_x0000_s15419" style="position:absolute" from="2640,3225" to="2640,3525" strokecolor="navy" strokeweight="2pt"/>
                <v:oval id="_x0000_s15420" style="position:absolute;left:2595;top:3135;width:83;height:83" fillcolor="red"/>
              </v:group>
              <v:group id="_x0000_s15421" style="position:absolute;left:5355;top:2955;width:83;height:390;rotation:29473975fd" coordorigin="2595,3135" coordsize="83,390">
                <v:line id="_x0000_s15422" style="position:absolute" from="2640,3225" to="2640,3525" strokecolor="navy" strokeweight="2pt"/>
                <v:oval id="_x0000_s15423" style="position:absolute;left:2595;top:3135;width:83;height:83" fillcolor="red"/>
              </v:group>
              <v:group id="_x0000_s15424" style="position:absolute;left:5310;top:2640;width:83;height:390;rotation:17516838fd" coordorigin="2595,3135" coordsize="83,390">
                <v:line id="_x0000_s15425" style="position:absolute" from="2640,3225" to="2640,3525" strokecolor="navy" strokeweight="2pt"/>
                <v:oval id="_x0000_s15426" style="position:absolute;left:2595;top:3135;width:83;height:83" fillcolor="red"/>
              </v:group>
              <v:group id="_x0000_s15427" style="position:absolute;left:5310;top:3285;width:83;height:390;rotation:-6161252fd" coordorigin="2595,3135" coordsize="83,390">
                <v:line id="_x0000_s15428" style="position:absolute" from="2640,3225" to="2640,3525" strokecolor="navy" strokeweight="2pt"/>
                <v:oval id="_x0000_s15429" style="position:absolute;left:2595;top:3135;width:83;height:83" fillcolor="red"/>
              </v:group>
              <v:group id="_x0000_s15430" style="position:absolute;left:5505;top:3120;width:83;height:390" coordorigin="2595,3135" coordsize="83,390">
                <v:line id="_x0000_s15431" style="position:absolute" from="2640,3225" to="2640,3525" strokecolor="navy" strokeweight="2pt"/>
                <v:oval id="_x0000_s15432" style="position:absolute;left:2595;top:3135;width:83;height:83" fillcolor="red"/>
              </v:group>
            </v:group>
            <v:group id="_x0000_s15433" style="position:absolute;left:3852;top:2295;width:401;height:765" coordorigin="7017,2805" coordsize="401,765">
              <v:group id="_x0000_s15434" style="position:absolute;left:7335;top:3180;width:83;height:390;rotation:11833554fd" coordorigin="2595,3135" coordsize="83,390">
                <v:line id="_x0000_s15435" style="position:absolute" from="2640,3225" to="2640,3525" strokecolor="navy" strokeweight="2pt"/>
                <v:oval id="_x0000_s15436" style="position:absolute;left:2595;top:3135;width:83;height:83" fillcolor="red"/>
              </v:group>
              <v:group id="_x0000_s15437" style="position:absolute;left:7335;top:2820;width:83;height:390" coordorigin="2595,3135" coordsize="83,390">
                <v:line id="_x0000_s15438" style="position:absolute" from="2640,3225" to="2640,3525" strokecolor="navy" strokeweight="2pt"/>
                <v:oval id="_x0000_s15439" style="position:absolute;left:2595;top:3135;width:83;height:83" fillcolor="red"/>
              </v:group>
              <v:group id="_x0000_s15440" style="position:absolute;left:7170;top:3000;width:83;height:390;rotation:-6212948fd" coordorigin="2595,3135" coordsize="83,390">
                <v:line id="_x0000_s15441" style="position:absolute" from="2640,3225" to="2640,3525" strokecolor="navy" strokeweight="2pt"/>
                <v:oval id="_x0000_s15442" style="position:absolute;left:2595;top:3135;width:83;height:83" fillcolor="red"/>
              </v:group>
              <v:group id="_x0000_s15443" style="position:absolute;left:7050;top:2805;width:83;height:390" coordorigin="2595,3135" coordsize="83,390">
                <v:line id="_x0000_s15444" style="position:absolute" from="2640,3225" to="2640,3525" strokecolor="navy" strokeweight="2pt"/>
                <v:oval id="_x0000_s15445" style="position:absolute;left:2595;top:3135;width:83;height:83" fillcolor="red"/>
              </v:group>
            </v:group>
            <v:group id="_x0000_s15446" style="position:absolute;left:4530;top:2313;width:462;height:732" coordorigin="1905,4023" coordsize="462,732">
              <v:group id="_x0000_s15447" style="position:absolute;left:1905;top:4050;width:83;height:390" coordorigin="2595,3135" coordsize="83,390">
                <v:line id="_x0000_s15448" style="position:absolute" from="2640,3225" to="2640,3525" strokecolor="navy" strokeweight="2pt"/>
                <v:oval id="_x0000_s15449" style="position:absolute;left:2595;top:3135;width:83;height:83" fillcolor="red"/>
              </v:group>
              <v:group id="_x0000_s15450" style="position:absolute;left:1932;top:4023;width:435;height:732" coordorigin="1932,4023" coordsize="435,732">
                <v:group id="_x0000_s15451" style="position:absolute;left:2130;top:4185;width:83;height:390;rotation:29473975fd" coordorigin="2595,3135" coordsize="83,390">
                  <v:line id="_x0000_s15452" style="position:absolute" from="2640,3225" to="2640,3525" strokecolor="navy" strokeweight="2pt"/>
                  <v:oval id="_x0000_s15453" style="position:absolute;left:2595;top:3135;width:83;height:83" fillcolor="red"/>
                </v:group>
                <v:group id="_x0000_s15454" style="position:absolute;left:2085;top:3870;width:83;height:390;rotation:17516838fd" coordorigin="2595,3135" coordsize="83,390">
                  <v:line id="_x0000_s15455" style="position:absolute" from="2640,3225" to="2640,3525" strokecolor="navy" strokeweight="2pt"/>
                  <v:oval id="_x0000_s15456" style="position:absolute;left:2595;top:3135;width:83;height:83" fillcolor="red"/>
                </v:group>
                <v:group id="_x0000_s15457" style="position:absolute;left:2085;top:4515;width:83;height:390;rotation:-6161252fd" coordorigin="2595,3135" coordsize="83,390">
                  <v:line id="_x0000_s15458" style="position:absolute" from="2640,3225" to="2640,3525" strokecolor="navy" strokeweight="2pt"/>
                  <v:oval id="_x0000_s15459" style="position:absolute;left:2595;top:3135;width:83;height:83" fillcolor="red"/>
                </v:group>
                <v:group id="_x0000_s15460" style="position:absolute;left:2280;top:4365;width:83;height:390" coordorigin="2595,3135" coordsize="83,390">
                  <v:line id="_x0000_s15461" style="position:absolute" from="2640,3225" to="2640,3525" strokecolor="navy" strokeweight="2pt"/>
                  <v:oval id="_x0000_s15462" style="position:absolute;left:2595;top:3135;width:83;height:83" fillcolor="red"/>
                </v:group>
              </v:group>
            </v:group>
            <v:group id="_x0000_s15463" style="position:absolute;left:5280;top:2298;width:462;height:732" coordorigin="3525,4068" coordsize="462,732">
              <v:group id="_x0000_s15464" style="position:absolute;left:3552;top:4068;width:435;height:732" coordorigin="1932,4023" coordsize="435,732">
                <v:group id="_x0000_s15465" style="position:absolute;left:2130;top:4185;width:83;height:390;rotation:29473975fd" coordorigin="2595,3135" coordsize="83,390">
                  <v:line id="_x0000_s15466" style="position:absolute" from="2640,3225" to="2640,3525" strokecolor="navy" strokeweight="2pt"/>
                  <v:oval id="_x0000_s15467" style="position:absolute;left:2595;top:3135;width:83;height:83" fillcolor="red"/>
                </v:group>
                <v:group id="_x0000_s15468" style="position:absolute;left:2085;top:3870;width:83;height:390;rotation:17516838fd" coordorigin="2595,3135" coordsize="83,390">
                  <v:line id="_x0000_s15469" style="position:absolute" from="2640,3225" to="2640,3525" strokecolor="navy" strokeweight="2pt"/>
                  <v:oval id="_x0000_s15470" style="position:absolute;left:2595;top:3135;width:83;height:83" fillcolor="red"/>
                </v:group>
                <v:group id="_x0000_s15471" style="position:absolute;left:2085;top:4515;width:83;height:390;rotation:-6161252fd" coordorigin="2595,3135" coordsize="83,390">
                  <v:line id="_x0000_s15472" style="position:absolute" from="2640,3225" to="2640,3525" strokecolor="navy" strokeweight="2pt"/>
                  <v:oval id="_x0000_s15473" style="position:absolute;left:2595;top:3135;width:83;height:83" fillcolor="red"/>
                </v:group>
                <v:group id="_x0000_s15474" style="position:absolute;left:2280;top:4365;width:83;height:390" coordorigin="2595,3135" coordsize="83,390">
                  <v:line id="_x0000_s15475" style="position:absolute" from="2640,3225" to="2640,3525" strokecolor="navy" strokeweight="2pt"/>
                  <v:oval id="_x0000_s15476" style="position:absolute;left:2595;top:3135;width:83;height:83" fillcolor="red"/>
                </v:group>
              </v:group>
              <v:group id="_x0000_s15477" style="position:absolute;left:3525;top:4380;width:83;height:390" coordorigin="2595,3135" coordsize="83,390">
                <v:line id="_x0000_s15478" style="position:absolute" from="2640,3225" to="2640,3525" strokecolor="navy" strokeweight="2pt"/>
                <v:oval id="_x0000_s15479" style="position:absolute;left:2595;top:3135;width:83;height:83" fillcolor="red"/>
              </v:group>
              <v:group id="_x0000_s15480" style="position:absolute;left:3525;top:4080;width:83;height:390" coordorigin="2595,3135" coordsize="83,390">
                <v:line id="_x0000_s15481" style="position:absolute" from="2640,3225" to="2640,3525" strokecolor="navy" strokeweight="2pt"/>
                <v:oval id="_x0000_s15482" style="position:absolute;left:2595;top:3135;width:83;height:83" fillcolor="red"/>
              </v:group>
            </v:group>
            <v:group id="_x0000_s15483" style="position:absolute;left:5907;top:2280;width:446;height:765" coordorigin="5022,4035" coordsize="446,765">
              <v:group id="_x0000_s15484" style="position:absolute;left:5385;top:4035;width:83;height:765" coordorigin="2595,3135" coordsize="83,765">
                <v:group id="_x0000_s15485" style="position:absolute;left:2595;top:3135;width:83;height:390" coordorigin="2595,3135" coordsize="83,390">
                  <v:line id="_x0000_s15486" style="position:absolute" from="2640,3225" to="2640,3525" strokecolor="navy" strokeweight="2pt"/>
                  <v:oval id="_x0000_s15487" style="position:absolute;left:2595;top:3135;width:83;height:83" fillcolor="red"/>
                </v:group>
                <v:group id="_x0000_s15488" style="position:absolute;left:2595;top:3510;width:83;height:390" coordorigin="2595,3135" coordsize="83,390">
                  <v:line id="_x0000_s15489" style="position:absolute" from="2640,3225" to="2640,3525" strokecolor="navy" strokeweight="2pt"/>
                  <v:oval id="_x0000_s15490" style="position:absolute;left:2595;top:3135;width:83;height:83" fillcolor="red"/>
                </v:group>
              </v:group>
              <v:group id="_x0000_s15491" style="position:absolute;left:5175;top:3885;width:83;height:390;rotation:17425677fd" coordorigin="2595,3135" coordsize="83,390">
                <v:line id="_x0000_s15492" style="position:absolute" from="2640,3225" to="2640,3525" strokecolor="navy" strokeweight="2pt"/>
                <v:oval id="_x0000_s15493" style="position:absolute;left:2595;top:3135;width:83;height:83" fillcolor="red"/>
              </v:group>
            </v:group>
            <v:group id="_x0000_s15494" style="position:absolute;left:6615;top:2280;width:462;height:735" coordorigin="7050,4005" coordsize="462,735">
              <v:group id="_x0000_s15495" style="position:absolute;left:7050;top:4008;width:462;height:732" coordorigin="3525,4068" coordsize="462,732">
                <v:group id="_x0000_s15496" style="position:absolute;left:3552;top:4068;width:435;height:732" coordorigin="1932,4023" coordsize="435,732">
                  <v:group id="_x0000_s15497" style="position:absolute;left:2130;top:4185;width:83;height:390;rotation:29473975fd" coordorigin="2595,3135" coordsize="83,390">
                    <v:line id="_x0000_s15498" style="position:absolute" from="2640,3225" to="2640,3525" strokecolor="navy" strokeweight="2pt"/>
                    <v:oval id="_x0000_s15499" style="position:absolute;left:2595;top:3135;width:83;height:83" fillcolor="red"/>
                  </v:group>
                  <v:group id="_x0000_s15500" style="position:absolute;left:2085;top:3870;width:83;height:390;rotation:17516838fd" coordorigin="2595,3135" coordsize="83,390">
                    <v:line id="_x0000_s15501" style="position:absolute" from="2640,3225" to="2640,3525" strokecolor="navy" strokeweight="2pt"/>
                    <v:oval id="_x0000_s15502" style="position:absolute;left:2595;top:3135;width:83;height:83" fillcolor="red"/>
                  </v:group>
                  <v:group id="_x0000_s15503" style="position:absolute;left:2085;top:4515;width:83;height:390;rotation:-6161252fd" coordorigin="2595,3135" coordsize="83,390">
                    <v:line id="_x0000_s15504" style="position:absolute" from="2640,3225" to="2640,3525" strokecolor="navy" strokeweight="2pt"/>
                    <v:oval id="_x0000_s15505" style="position:absolute;left:2595;top:3135;width:83;height:83" fillcolor="red"/>
                  </v:group>
                  <v:group id="_x0000_s15506" style="position:absolute;left:2280;top:4365;width:83;height:390" coordorigin="2595,3135" coordsize="83,390">
                    <v:line id="_x0000_s15507" style="position:absolute" from="2640,3225" to="2640,3525" strokecolor="navy" strokeweight="2pt"/>
                    <v:oval id="_x0000_s15508" style="position:absolute;left:2595;top:3135;width:83;height:83" fillcolor="red"/>
                  </v:group>
                </v:group>
                <v:group id="_x0000_s15509" style="position:absolute;left:3525;top:4380;width:83;height:390" coordorigin="2595,3135" coordsize="83,390">
                  <v:line id="_x0000_s15510" style="position:absolute" from="2640,3225" to="2640,3525" strokecolor="navy" strokeweight="2pt"/>
                  <v:oval id="_x0000_s15511" style="position:absolute;left:2595;top:3135;width:83;height:83" fillcolor="red"/>
                </v:group>
                <v:group id="_x0000_s15512" style="position:absolute;left:3525;top:4080;width:83;height:390" coordorigin="2595,3135" coordsize="83,390">
                  <v:line id="_x0000_s15513" style="position:absolute" from="2640,3225" to="2640,3525" strokecolor="navy" strokeweight="2pt"/>
                  <v:oval id="_x0000_s15514" style="position:absolute;left:2595;top:3135;width:83;height:83" fillcolor="red"/>
                </v:group>
              </v:group>
              <v:group id="_x0000_s15515" style="position:absolute;left:7425;top:4005;width:83;height:390" coordorigin="2595,3135" coordsize="83,390">
                <v:line id="_x0000_s15516" style="position:absolute" from="2640,3225" to="2640,3525" strokecolor="navy" strokeweight="2pt"/>
                <v:oval id="_x0000_s15517" style="position:absolute;left:2595;top:3135;width:83;height:83" fillcolor="red"/>
              </v:group>
            </v:group>
            <v:group id="_x0000_s15518" style="position:absolute;left:7320;top:2265;width:462;height:731" coordorigin="1860,5325" coordsize="462,731">
              <v:group id="_x0000_s15519" style="position:absolute;left:2235;top:5655;width:83;height:390" coordorigin="2595,3135" coordsize="83,390">
                <v:line id="_x0000_s15520" style="position:absolute" from="2640,3225" to="2640,3525" strokecolor="navy" strokeweight="2pt"/>
                <v:oval id="_x0000_s15521" style="position:absolute;left:2595;top:3135;width:83;height:83" fillcolor="red"/>
              </v:group>
              <v:group id="_x0000_s15522" style="position:absolute;left:2235;top:5325;width:83;height:390" coordorigin="2595,3135" coordsize="83,390">
                <v:line id="_x0000_s15523" style="position:absolute" from="2640,3225" to="2640,3525" strokecolor="navy" strokeweight="2pt"/>
                <v:oval id="_x0000_s15524" style="position:absolute;left:2595;top:3135;width:83;height:83" fillcolor="red"/>
              </v:group>
              <v:group id="_x0000_s15525" style="position:absolute;left:2085;top:5490;width:83;height:390;rotation:29473975fd" coordorigin="2595,3135" coordsize="83,390">
                <v:line id="_x0000_s15526" style="position:absolute" from="2640,3225" to="2640,3525" strokecolor="navy" strokeweight="2pt"/>
                <v:oval id="_x0000_s15527" style="position:absolute;left:2595;top:3135;width:83;height:83" fillcolor="red"/>
              </v:group>
              <v:group id="_x0000_s15528" style="position:absolute;left:2040;top:5175;width:83;height:390;rotation:17516838fd" coordorigin="2595,3135" coordsize="83,390">
                <v:line id="_x0000_s15529" style="position:absolute" from="2640,3225" to="2640,3525" strokecolor="navy" strokeweight="2pt"/>
                <v:oval id="_x0000_s15530" style="position:absolute;left:2595;top:3135;width:83;height:83" fillcolor="red"/>
              </v:group>
              <v:group id="_x0000_s15531" style="position:absolute;left:2040;top:5820;width:83;height:390;rotation:-6161252fd" coordorigin="2595,3135" coordsize="83,390">
                <v:line id="_x0000_s15532" style="position:absolute" from="2640,3225" to="2640,3525" strokecolor="navy" strokeweight="2pt"/>
                <v:oval id="_x0000_s15533" style="position:absolute;left:2595;top:3135;width:83;height:83" fillcolor="red"/>
              </v:group>
              <v:group id="_x0000_s15534" style="position:absolute;left:1860;top:5325;width:83;height:390" coordorigin="2595,3135" coordsize="83,390">
                <v:line id="_x0000_s15535" style="position:absolute" from="2640,3225" to="2640,3525" strokecolor="navy" strokeweight="2pt"/>
                <v:oval id="_x0000_s15536" style="position:absolute;left:2595;top:3135;width:83;height:83" fillcolor="red"/>
              </v:group>
            </v:group>
            <v:group id="_x0000_s15537" style="position:absolute;left:8940;top:2220;width:458;height:731" coordorigin="3465,5310" coordsize="458,731">
              <v:group id="_x0000_s15538" style="position:absolute;left:3480;top:5625;width:83;height:390" coordorigin="2595,3135" coordsize="83,390">
                <v:line id="_x0000_s15539" style="position:absolute" from="2640,3225" to="2640,3525" strokecolor="navy" strokeweight="2pt"/>
                <v:oval id="_x0000_s15540" style="position:absolute;left:2595;top:3135;width:83;height:83" fillcolor="red"/>
              </v:group>
              <v:group id="_x0000_s15541" style="position:absolute;left:3840;top:5640;width:83;height:390" coordorigin="2595,3135" coordsize="83,390">
                <v:line id="_x0000_s15542" style="position:absolute" from="2640,3225" to="2640,3525" strokecolor="navy" strokeweight="2pt"/>
                <v:oval id="_x0000_s15543" style="position:absolute;left:2595;top:3135;width:83;height:83" fillcolor="red"/>
              </v:group>
              <v:group id="_x0000_s15544" style="position:absolute;left:3840;top:5310;width:83;height:390" coordorigin="2595,3135" coordsize="83,390">
                <v:line id="_x0000_s15545" style="position:absolute" from="2640,3225" to="2640,3525" strokecolor="navy" strokeweight="2pt"/>
                <v:oval id="_x0000_s15546" style="position:absolute;left:2595;top:3135;width:83;height:83" fillcolor="red"/>
              </v:group>
              <v:group id="_x0000_s15547" style="position:absolute;left:3645;top:5160;width:83;height:390;rotation:17516838fd" coordorigin="2595,3135" coordsize="83,390">
                <v:line id="_x0000_s15548" style="position:absolute" from="2640,3225" to="2640,3525" strokecolor="navy" strokeweight="2pt"/>
                <v:oval id="_x0000_s15549" style="position:absolute;left:2595;top:3135;width:83;height:83" fillcolor="red"/>
              </v:group>
              <v:group id="_x0000_s15550" style="position:absolute;left:3645;top:5805;width:83;height:390;rotation:-6161252fd" coordorigin="2595,3135" coordsize="83,390">
                <v:line id="_x0000_s15551" style="position:absolute" from="2640,3225" to="2640,3525" strokecolor="navy" strokeweight="2pt"/>
                <v:oval id="_x0000_s15552" style="position:absolute;left:2595;top:3135;width:83;height:83" fillcolor="red"/>
              </v:group>
              <v:group id="_x0000_s15553" style="position:absolute;left:3465;top:5310;width:83;height:390" coordorigin="2595,3135" coordsize="83,390">
                <v:line id="_x0000_s15554" style="position:absolute" from="2640,3225" to="2640,3525" strokecolor="navy" strokeweight="2pt"/>
                <v:oval id="_x0000_s15555" style="position:absolute;left:2595;top:3135;width:83;height:83" fillcolor="red"/>
              </v:group>
            </v:group>
            <v:group id="_x0000_s15556" style="position:absolute;left:9465;top:2205;width:458;height:731" coordorigin="3465,5310" coordsize="458,731">
              <v:group id="_x0000_s15557" style="position:absolute;left:3480;top:5625;width:83;height:390" coordorigin="2595,3135" coordsize="83,390">
                <v:line id="_x0000_s15558" style="position:absolute" from="2640,3225" to="2640,3525" strokecolor="navy" strokeweight="2pt"/>
                <v:oval id="_x0000_s15559" style="position:absolute;left:2595;top:3135;width:83;height:83" fillcolor="red"/>
              </v:group>
              <v:group id="_x0000_s15560" style="position:absolute;left:3840;top:5640;width:83;height:390" coordorigin="2595,3135" coordsize="83,390">
                <v:line id="_x0000_s15561" style="position:absolute" from="2640,3225" to="2640,3525" strokecolor="navy" strokeweight="2pt"/>
                <v:oval id="_x0000_s15562" style="position:absolute;left:2595;top:3135;width:83;height:83" fillcolor="red"/>
              </v:group>
              <v:group id="_x0000_s15563" style="position:absolute;left:3840;top:5310;width:83;height:390" coordorigin="2595,3135" coordsize="83,390">
                <v:line id="_x0000_s15564" style="position:absolute" from="2640,3225" to="2640,3525" strokecolor="navy" strokeweight="2pt"/>
                <v:oval id="_x0000_s15565" style="position:absolute;left:2595;top:3135;width:83;height:83" fillcolor="red"/>
              </v:group>
              <v:group id="_x0000_s15566" style="position:absolute;left:3645;top:5160;width:83;height:390;rotation:17516838fd" coordorigin="2595,3135" coordsize="83,390">
                <v:line id="_x0000_s15567" style="position:absolute" from="2640,3225" to="2640,3525" strokecolor="navy" strokeweight="2pt"/>
                <v:oval id="_x0000_s15568" style="position:absolute;left:2595;top:3135;width:83;height:83" fillcolor="red"/>
              </v:group>
              <v:group id="_x0000_s15569" style="position:absolute;left:3645;top:5805;width:83;height:390;rotation:-6161252fd" coordorigin="2595,3135" coordsize="83,390">
                <v:line id="_x0000_s15570" style="position:absolute" from="2640,3225" to="2640,3525" strokecolor="navy" strokeweight="2pt"/>
                <v:oval id="_x0000_s15571" style="position:absolute;left:2595;top:3135;width:83;height:83" fillcolor="red"/>
              </v:group>
              <v:group id="_x0000_s15572" style="position:absolute;left:3465;top:5310;width:83;height:390" coordorigin="2595,3135" coordsize="83,390">
                <v:line id="_x0000_s15573" style="position:absolute" from="2640,3225" to="2640,3525" strokecolor="navy" strokeweight="2pt"/>
                <v:oval id="_x0000_s15574" style="position:absolute;left:2595;top:3135;width:83;height:83" fillcolor="red"/>
              </v:group>
            </v:group>
            <v:group id="_x0000_s15575" style="position:absolute;left:8730;top:2220;width:83;height:765" coordorigin="2595,3135" coordsize="83,765">
              <v:group id="_x0000_s15576" style="position:absolute;left:2595;top:3135;width:83;height:390" coordorigin="2595,3135" coordsize="83,390">
                <v:line id="_x0000_s15577" style="position:absolute" from="2640,3225" to="2640,3525" strokecolor="navy" strokeweight="2pt"/>
                <v:oval id="_x0000_s15578" style="position:absolute;left:2595;top:3135;width:83;height:83" fillcolor="red"/>
              </v:group>
              <v:group id="_x0000_s15579" style="position:absolute;left:2595;top:3510;width:83;height:390" coordorigin="2595,3135" coordsize="83,390">
                <v:line id="_x0000_s15580" style="position:absolute" from="2640,3225" to="2640,3525" strokecolor="navy" strokeweight="2pt"/>
                <v:oval id="_x0000_s15581" style="position:absolute;left:2595;top:3135;width:83;height:83" fillcolor="red"/>
              </v:group>
            </v:group>
            <v:group id="_x0000_s15582" style="position:absolute;left:8037;top:2493;width:390;height:263" coordorigin="7497,5988" coordsize="390,263">
              <v:group id="_x0000_s15583" style="position:absolute;left:7650;top:5835;width:83;height:390;rotation:90" coordorigin="2595,3135" coordsize="83,390">
                <v:line id="_x0000_s15584" style="position:absolute" from="2640,3225" to="2640,3525" strokecolor="navy" strokeweight="2pt"/>
                <v:oval id="_x0000_s15585" style="position:absolute;left:2595;top:3135;width:83;height:83" fillcolor="red"/>
              </v:group>
              <v:group id="_x0000_s15586" style="position:absolute;left:7650;top:6015;width:83;height:390;rotation:90" coordorigin="2595,3135" coordsize="83,390">
                <v:line id="_x0000_s15587" style="position:absolute" from="2640,3225" to="2640,3525" strokecolor="navy" strokeweight="2pt"/>
                <v:oval id="_x0000_s15588" style="position:absolute;left:2595;top:3135;width:83;height:83" fillcolor="red"/>
              </v:group>
            </v:group>
          </v:group>
        </w:pic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605BFE" w:rsidRPr="00E24B70" w:rsidRDefault="00E24B70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/>
          <w:bCs/>
          <w:sz w:val="24"/>
          <w:szCs w:val="24"/>
        </w:rPr>
        <w:lastRenderedPageBreak/>
        <w:t>【</w:t>
      </w:r>
      <w:r w:rsidR="00605BFE" w:rsidRPr="00E24B70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 w:rsidRPr="00E24B70"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  <w:r w:rsidR="00605BFE" w:rsidRPr="00E24B70">
        <w:rPr>
          <w:rFonts w:ascii="微软雅黑" w:eastAsia="微软雅黑" w:hAnsi="微软雅黑" w:hint="eastAsia"/>
          <w:bCs/>
          <w:sz w:val="24"/>
          <w:szCs w:val="24"/>
        </w:rPr>
        <w:t>我们可以这样想：用4根火柴棒可以组成2个“＋”号、4个“－”号，或者1个“＋”号、或者1个“＋”和2个“－”号；再看结果100，它可能是和或者是差。经推理，只能用4个火柴棒组成1个“＋”和2个“－”号，才能使结果等于100。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sz w:val="24"/>
          <w:szCs w:val="24"/>
        </w:rPr>
        <w:t>解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/>
          <w:bCs/>
          <w:sz w:val="24"/>
          <w:szCs w:val="24"/>
        </w:rPr>
        <w:pict>
          <v:group id="_x0000_s15589" style="position:absolute;left:0;text-align:left;margin-left:5.25pt;margin-top:8.4pt;width:403.9pt;height:44.25pt;z-index:251664384" coordorigin="1905,2127" coordsize="8078,885">
            <v:group id="_x0000_s15590" style="position:absolute;left:1905;top:2247;width:83;height:765" coordorigin="2595,3135" coordsize="83,765">
              <v:group id="_x0000_s15591" style="position:absolute;left:2595;top:3135;width:83;height:390" coordorigin="2595,3135" coordsize="83,390">
                <v:line id="_x0000_s15592" style="position:absolute" from="2640,3225" to="2640,3525" strokecolor="navy" strokeweight="2pt"/>
                <v:oval id="_x0000_s15593" style="position:absolute;left:2595;top:3135;width:83;height:83" fillcolor="red"/>
              </v:group>
              <v:group id="_x0000_s15594" style="position:absolute;left:2595;top:3510;width:83;height:390" coordorigin="2595,3135" coordsize="83,390">
                <v:line id="_x0000_s15595" style="position:absolute" from="2640,3225" to="2640,3525" strokecolor="navy" strokeweight="2pt"/>
                <v:oval id="_x0000_s15596" style="position:absolute;left:2595;top:3135;width:83;height:83" fillcolor="red"/>
              </v:group>
            </v:group>
            <v:group id="_x0000_s15597" style="position:absolute;left:2070;top:2217;width:447;height:731" coordorigin="3165,2985" coordsize="447,731">
              <v:group id="_x0000_s15598" style="position:absolute;left:3525;top:2985;width:83;height:390" coordorigin="2595,3135" coordsize="83,390">
                <v:line id="_x0000_s15599" style="position:absolute" from="2640,3225" to="2640,3525" strokecolor="navy" strokeweight="2pt"/>
                <v:oval id="_x0000_s15600" style="position:absolute;left:2595;top:3135;width:83;height:83" fillcolor="red"/>
              </v:group>
              <v:group id="_x0000_s15601" style="position:absolute;left:3375;top:3150;width:83;height:390;rotation:29473975fd" coordorigin="2595,3135" coordsize="83,390">
                <v:line id="_x0000_s15602" style="position:absolute" from="2640,3225" to="2640,3525" strokecolor="navy" strokeweight="2pt"/>
                <v:oval id="_x0000_s15603" style="position:absolute;left:2595;top:3135;width:83;height:83" fillcolor="red"/>
              </v:group>
              <v:group id="_x0000_s15604" style="position:absolute;left:3330;top:2835;width:83;height:390;rotation:17516838fd" coordorigin="2595,3135" coordsize="83,390">
                <v:line id="_x0000_s15605" style="position:absolute" from="2640,3225" to="2640,3525" strokecolor="navy" strokeweight="2pt"/>
                <v:oval id="_x0000_s15606" style="position:absolute;left:2595;top:3135;width:83;height:83" fillcolor="red"/>
              </v:group>
              <v:group id="_x0000_s15607" style="position:absolute;left:3330;top:3480;width:83;height:390;rotation:-6161252fd" coordorigin="2595,3135" coordsize="83,390">
                <v:line id="_x0000_s15608" style="position:absolute" from="2640,3225" to="2640,3525" strokecolor="navy" strokeweight="2pt"/>
                <v:oval id="_x0000_s15609" style="position:absolute;left:2595;top:3135;width:83;height:83" fillcolor="red"/>
              </v:group>
              <v:group id="_x0000_s15610" style="position:absolute;left:3165;top:3315;width:83;height:390" coordorigin="2595,3135" coordsize="83,390">
                <v:line id="_x0000_s15611" style="position:absolute" from="2640,3225" to="2640,3525" strokecolor="navy" strokeweight="2pt"/>
                <v:oval id="_x0000_s15612" style="position:absolute;left:2595;top:3135;width:83;height:83" fillcolor="red"/>
              </v:group>
            </v:group>
            <v:group id="_x0000_s15613" style="position:absolute;left:2562;top:2202;width:435;height:731" coordorigin="5157,2790" coordsize="435,731">
              <v:group id="_x0000_s15614" style="position:absolute;left:5505;top:2790;width:83;height:390" coordorigin="2595,3135" coordsize="83,390">
                <v:line id="_x0000_s15615" style="position:absolute" from="2640,3225" to="2640,3525" strokecolor="navy" strokeweight="2pt"/>
                <v:oval id="_x0000_s15616" style="position:absolute;left:2595;top:3135;width:83;height:83" fillcolor="red"/>
              </v:group>
              <v:group id="_x0000_s15617" style="position:absolute;left:5355;top:2955;width:83;height:390;rotation:29473975fd" coordorigin="2595,3135" coordsize="83,390">
                <v:line id="_x0000_s15618" style="position:absolute" from="2640,3225" to="2640,3525" strokecolor="navy" strokeweight="2pt"/>
                <v:oval id="_x0000_s15619" style="position:absolute;left:2595;top:3135;width:83;height:83" fillcolor="red"/>
              </v:group>
              <v:group id="_x0000_s15620" style="position:absolute;left:5310;top:2640;width:83;height:390;rotation:17516838fd" coordorigin="2595,3135" coordsize="83,390">
                <v:line id="_x0000_s15621" style="position:absolute" from="2640,3225" to="2640,3525" strokecolor="navy" strokeweight="2pt"/>
                <v:oval id="_x0000_s15622" style="position:absolute;left:2595;top:3135;width:83;height:83" fillcolor="red"/>
              </v:group>
              <v:group id="_x0000_s15623" style="position:absolute;left:5310;top:3285;width:83;height:390;rotation:-6161252fd" coordorigin="2595,3135" coordsize="83,390">
                <v:line id="_x0000_s15624" style="position:absolute" from="2640,3225" to="2640,3525" strokecolor="navy" strokeweight="2pt"/>
                <v:oval id="_x0000_s15625" style="position:absolute;left:2595;top:3135;width:83;height:83" fillcolor="red"/>
              </v:group>
              <v:group id="_x0000_s15626" style="position:absolute;left:5505;top:3120;width:83;height:390" coordorigin="2595,3135" coordsize="83,390">
                <v:line id="_x0000_s15627" style="position:absolute" from="2640,3225" to="2640,3525" strokecolor="navy" strokeweight="2pt"/>
                <v:oval id="_x0000_s15628" style="position:absolute;left:2595;top:3135;width:83;height:83" fillcolor="red"/>
              </v:group>
            </v:group>
            <v:group id="_x0000_s15629" style="position:absolute;left:3702;top:2217;width:401;height:765" coordorigin="7017,2805" coordsize="401,765">
              <v:group id="_x0000_s15630" style="position:absolute;left:7335;top:3180;width:83;height:390;rotation:11833554fd" coordorigin="2595,3135" coordsize="83,390">
                <v:line id="_x0000_s15631" style="position:absolute" from="2640,3225" to="2640,3525" strokecolor="navy" strokeweight="2pt"/>
                <v:oval id="_x0000_s15632" style="position:absolute;left:2595;top:3135;width:83;height:83" fillcolor="red"/>
              </v:group>
              <v:group id="_x0000_s15633" style="position:absolute;left:7335;top:2820;width:83;height:390" coordorigin="2595,3135" coordsize="83,390">
                <v:line id="_x0000_s15634" style="position:absolute" from="2640,3225" to="2640,3525" strokecolor="navy" strokeweight="2pt"/>
                <v:oval id="_x0000_s15635" style="position:absolute;left:2595;top:3135;width:83;height:83" fillcolor="red"/>
              </v:group>
              <v:group id="_x0000_s15636" style="position:absolute;left:7170;top:3000;width:83;height:390;rotation:-6212948fd" coordorigin="2595,3135" coordsize="83,390">
                <v:line id="_x0000_s15637" style="position:absolute" from="2640,3225" to="2640,3525" strokecolor="navy" strokeweight="2pt"/>
                <v:oval id="_x0000_s15638" style="position:absolute;left:2595;top:3135;width:83;height:83" fillcolor="red"/>
              </v:group>
              <v:group id="_x0000_s15639" style="position:absolute;left:7050;top:2805;width:83;height:390" coordorigin="2595,3135" coordsize="83,390">
                <v:line id="_x0000_s15640" style="position:absolute" from="2640,3225" to="2640,3525" strokecolor="navy" strokeweight="2pt"/>
                <v:oval id="_x0000_s15641" style="position:absolute;left:2595;top:3135;width:83;height:83" fillcolor="red"/>
              </v:group>
            </v:group>
            <v:group id="_x0000_s15642" style="position:absolute;left:4155;top:2205;width:462;height:732" coordorigin="1905,4023" coordsize="462,732">
              <v:group id="_x0000_s15643" style="position:absolute;left:1905;top:4050;width:83;height:390" coordorigin="2595,3135" coordsize="83,390">
                <v:line id="_x0000_s15644" style="position:absolute" from="2640,3225" to="2640,3525" strokecolor="navy" strokeweight="2pt"/>
                <v:oval id="_x0000_s15645" style="position:absolute;left:2595;top:3135;width:83;height:83" fillcolor="red"/>
              </v:group>
              <v:group id="_x0000_s15646" style="position:absolute;left:1932;top:4023;width:435;height:732" coordorigin="1932,4023" coordsize="435,732">
                <v:group id="_x0000_s15647" style="position:absolute;left:2130;top:4185;width:83;height:390;rotation:29473975fd" coordorigin="2595,3135" coordsize="83,390">
                  <v:line id="_x0000_s15648" style="position:absolute" from="2640,3225" to="2640,3525" strokecolor="navy" strokeweight="2pt"/>
                  <v:oval id="_x0000_s15649" style="position:absolute;left:2595;top:3135;width:83;height:83" fillcolor="red"/>
                </v:group>
                <v:group id="_x0000_s15650" style="position:absolute;left:2085;top:3870;width:83;height:390;rotation:17516838fd" coordorigin="2595,3135" coordsize="83,390">
                  <v:line id="_x0000_s15651" style="position:absolute" from="2640,3225" to="2640,3525" strokecolor="navy" strokeweight="2pt"/>
                  <v:oval id="_x0000_s15652" style="position:absolute;left:2595;top:3135;width:83;height:83" fillcolor="red"/>
                </v:group>
                <v:group id="_x0000_s15653" style="position:absolute;left:2085;top:4515;width:83;height:390;rotation:-6161252fd" coordorigin="2595,3135" coordsize="83,390">
                  <v:line id="_x0000_s15654" style="position:absolute" from="2640,3225" to="2640,3525" strokecolor="navy" strokeweight="2pt"/>
                  <v:oval id="_x0000_s15655" style="position:absolute;left:2595;top:3135;width:83;height:83" fillcolor="red"/>
                </v:group>
                <v:group id="_x0000_s15656" style="position:absolute;left:2280;top:4365;width:83;height:390" coordorigin="2595,3135" coordsize="83,390">
                  <v:line id="_x0000_s15657" style="position:absolute" from="2640,3225" to="2640,3525" strokecolor="navy" strokeweight="2pt"/>
                  <v:oval id="_x0000_s15658" style="position:absolute;left:2595;top:3135;width:83;height:83" fillcolor="red"/>
                </v:group>
              </v:group>
            </v:group>
            <v:group id="_x0000_s15659" style="position:absolute;left:5220;top:2220;width:462;height:732" coordorigin="3525,4068" coordsize="462,732">
              <v:group id="_x0000_s15660" style="position:absolute;left:3552;top:4068;width:435;height:732" coordorigin="1932,4023" coordsize="435,732">
                <v:group id="_x0000_s15661" style="position:absolute;left:2130;top:4185;width:83;height:390;rotation:29473975fd" coordorigin="2595,3135" coordsize="83,390">
                  <v:line id="_x0000_s15662" style="position:absolute" from="2640,3225" to="2640,3525" strokecolor="navy" strokeweight="2pt"/>
                  <v:oval id="_x0000_s15663" style="position:absolute;left:2595;top:3135;width:83;height:83" fillcolor="red"/>
                </v:group>
                <v:group id="_x0000_s15664" style="position:absolute;left:2085;top:3870;width:83;height:390;rotation:17516838fd" coordorigin="2595,3135" coordsize="83,390">
                  <v:line id="_x0000_s15665" style="position:absolute" from="2640,3225" to="2640,3525" strokecolor="navy" strokeweight="2pt"/>
                  <v:oval id="_x0000_s15666" style="position:absolute;left:2595;top:3135;width:83;height:83" fillcolor="red"/>
                </v:group>
                <v:group id="_x0000_s15667" style="position:absolute;left:2085;top:4515;width:83;height:390;rotation:-6161252fd" coordorigin="2595,3135" coordsize="83,390">
                  <v:line id="_x0000_s15668" style="position:absolute" from="2640,3225" to="2640,3525" strokecolor="navy" strokeweight="2pt"/>
                  <v:oval id="_x0000_s15669" style="position:absolute;left:2595;top:3135;width:83;height:83" fillcolor="red"/>
                </v:group>
                <v:group id="_x0000_s15670" style="position:absolute;left:2280;top:4365;width:83;height:390" coordorigin="2595,3135" coordsize="83,390">
                  <v:line id="_x0000_s15671" style="position:absolute" from="2640,3225" to="2640,3525" strokecolor="navy" strokeweight="2pt"/>
                  <v:oval id="_x0000_s15672" style="position:absolute;left:2595;top:3135;width:83;height:83" fillcolor="red"/>
                </v:group>
              </v:group>
              <v:group id="_x0000_s15673" style="position:absolute;left:3525;top:4380;width:83;height:390" coordorigin="2595,3135" coordsize="83,390">
                <v:line id="_x0000_s15674" style="position:absolute" from="2640,3225" to="2640,3525" strokecolor="navy" strokeweight="2pt"/>
                <v:oval id="_x0000_s15675" style="position:absolute;left:2595;top:3135;width:83;height:83" fillcolor="red"/>
              </v:group>
              <v:group id="_x0000_s15676" style="position:absolute;left:3525;top:4080;width:83;height:390" coordorigin="2595,3135" coordsize="83,390">
                <v:line id="_x0000_s15677" style="position:absolute" from="2640,3225" to="2640,3525" strokecolor="navy" strokeweight="2pt"/>
                <v:oval id="_x0000_s15678" style="position:absolute;left:2595;top:3135;width:83;height:83" fillcolor="red"/>
              </v:group>
            </v:group>
            <v:group id="_x0000_s15679" style="position:absolute;left:5712;top:2172;width:446;height:765" coordorigin="5022,4035" coordsize="446,765">
              <v:group id="_x0000_s15680" style="position:absolute;left:5385;top:4035;width:83;height:765" coordorigin="2595,3135" coordsize="83,765">
                <v:group id="_x0000_s15681" style="position:absolute;left:2595;top:3135;width:83;height:390" coordorigin="2595,3135" coordsize="83,390">
                  <v:line id="_x0000_s15682" style="position:absolute" from="2640,3225" to="2640,3525" strokecolor="navy" strokeweight="2pt"/>
                  <v:oval id="_x0000_s15683" style="position:absolute;left:2595;top:3135;width:83;height:83" fillcolor="red"/>
                </v:group>
                <v:group id="_x0000_s15684" style="position:absolute;left:2595;top:3510;width:83;height:390" coordorigin="2595,3135" coordsize="83,390">
                  <v:line id="_x0000_s15685" style="position:absolute" from="2640,3225" to="2640,3525" strokecolor="navy" strokeweight="2pt"/>
                  <v:oval id="_x0000_s15686" style="position:absolute;left:2595;top:3135;width:83;height:83" fillcolor="red"/>
                </v:group>
              </v:group>
              <v:group id="_x0000_s15687" style="position:absolute;left:5175;top:3885;width:83;height:390;rotation:17425677fd" coordorigin="2595,3135" coordsize="83,390">
                <v:line id="_x0000_s15688" style="position:absolute" from="2640,3225" to="2640,3525" strokecolor="navy" strokeweight="2pt"/>
                <v:oval id="_x0000_s15689" style="position:absolute;left:2595;top:3135;width:83;height:83" fillcolor="red"/>
              </v:group>
            </v:group>
            <v:group id="_x0000_s15690" style="position:absolute;left:6795;top:2172;width:462;height:735" coordorigin="7050,4005" coordsize="462,735">
              <v:group id="_x0000_s15691" style="position:absolute;left:7050;top:4008;width:462;height:732" coordorigin="3525,4068" coordsize="462,732">
                <v:group id="_x0000_s15692" style="position:absolute;left:3552;top:4068;width:435;height:732" coordorigin="1932,4023" coordsize="435,732">
                  <v:group id="_x0000_s15693" style="position:absolute;left:2130;top:4185;width:83;height:390;rotation:29473975fd" coordorigin="2595,3135" coordsize="83,390">
                    <v:line id="_x0000_s15694" style="position:absolute" from="2640,3225" to="2640,3525" strokecolor="navy" strokeweight="2pt"/>
                    <v:oval id="_x0000_s15695" style="position:absolute;left:2595;top:3135;width:83;height:83" fillcolor="red"/>
                  </v:group>
                  <v:group id="_x0000_s15696" style="position:absolute;left:2085;top:3870;width:83;height:390;rotation:17516838fd" coordorigin="2595,3135" coordsize="83,390">
                    <v:line id="_x0000_s15697" style="position:absolute" from="2640,3225" to="2640,3525" strokecolor="navy" strokeweight="2pt"/>
                    <v:oval id="_x0000_s15698" style="position:absolute;left:2595;top:3135;width:83;height:83" fillcolor="red"/>
                  </v:group>
                  <v:group id="_x0000_s15699" style="position:absolute;left:2085;top:4515;width:83;height:390;rotation:-6161252fd" coordorigin="2595,3135" coordsize="83,390">
                    <v:line id="_x0000_s15700" style="position:absolute" from="2640,3225" to="2640,3525" strokecolor="navy" strokeweight="2pt"/>
                    <v:oval id="_x0000_s15701" style="position:absolute;left:2595;top:3135;width:83;height:83" fillcolor="red"/>
                  </v:group>
                  <v:group id="_x0000_s15702" style="position:absolute;left:2280;top:4365;width:83;height:390" coordorigin="2595,3135" coordsize="83,390">
                    <v:line id="_x0000_s15703" style="position:absolute" from="2640,3225" to="2640,3525" strokecolor="navy" strokeweight="2pt"/>
                    <v:oval id="_x0000_s15704" style="position:absolute;left:2595;top:3135;width:83;height:83" fillcolor="red"/>
                  </v:group>
                </v:group>
                <v:group id="_x0000_s15705" style="position:absolute;left:3525;top:4380;width:83;height:390" coordorigin="2595,3135" coordsize="83,390">
                  <v:line id="_x0000_s15706" style="position:absolute" from="2640,3225" to="2640,3525" strokecolor="navy" strokeweight="2pt"/>
                  <v:oval id="_x0000_s15707" style="position:absolute;left:2595;top:3135;width:83;height:83" fillcolor="red"/>
                </v:group>
                <v:group id="_x0000_s15708" style="position:absolute;left:3525;top:4080;width:83;height:390" coordorigin="2595,3135" coordsize="83,390">
                  <v:line id="_x0000_s15709" style="position:absolute" from="2640,3225" to="2640,3525" strokecolor="navy" strokeweight="2pt"/>
                  <v:oval id="_x0000_s15710" style="position:absolute;left:2595;top:3135;width:83;height:83" fillcolor="red"/>
                </v:group>
              </v:group>
              <v:group id="_x0000_s15711" style="position:absolute;left:7425;top:4005;width:83;height:390" coordorigin="2595,3135" coordsize="83,390">
                <v:line id="_x0000_s15712" style="position:absolute" from="2640,3225" to="2640,3525" strokecolor="navy" strokeweight="2pt"/>
                <v:oval id="_x0000_s15713" style="position:absolute;left:2595;top:3135;width:83;height:83" fillcolor="red"/>
              </v:group>
            </v:group>
            <v:group id="_x0000_s15714" style="position:absolute;left:7365;top:2187;width:462;height:731" coordorigin="1860,5325" coordsize="462,731">
              <v:group id="_x0000_s15715" style="position:absolute;left:2235;top:5655;width:83;height:390" coordorigin="2595,3135" coordsize="83,390">
                <v:line id="_x0000_s15716" style="position:absolute" from="2640,3225" to="2640,3525" strokecolor="navy" strokeweight="2pt"/>
                <v:oval id="_x0000_s15717" style="position:absolute;left:2595;top:3135;width:83;height:83" fillcolor="red"/>
              </v:group>
              <v:group id="_x0000_s15718" style="position:absolute;left:2235;top:5325;width:83;height:390" coordorigin="2595,3135" coordsize="83,390">
                <v:line id="_x0000_s15719" style="position:absolute" from="2640,3225" to="2640,3525" strokecolor="navy" strokeweight="2pt"/>
                <v:oval id="_x0000_s15720" style="position:absolute;left:2595;top:3135;width:83;height:83" fillcolor="red"/>
              </v:group>
              <v:group id="_x0000_s15721" style="position:absolute;left:2085;top:5490;width:83;height:390;rotation:29473975fd" coordorigin="2595,3135" coordsize="83,390">
                <v:line id="_x0000_s15722" style="position:absolute" from="2640,3225" to="2640,3525" strokecolor="navy" strokeweight="2pt"/>
                <v:oval id="_x0000_s15723" style="position:absolute;left:2595;top:3135;width:83;height:83" fillcolor="red"/>
              </v:group>
              <v:group id="_x0000_s15724" style="position:absolute;left:2040;top:5175;width:83;height:390;rotation:17516838fd" coordorigin="2595,3135" coordsize="83,390">
                <v:line id="_x0000_s15725" style="position:absolute" from="2640,3225" to="2640,3525" strokecolor="navy" strokeweight="2pt"/>
                <v:oval id="_x0000_s15726" style="position:absolute;left:2595;top:3135;width:83;height:83" fillcolor="red"/>
              </v:group>
              <v:group id="_x0000_s15727" style="position:absolute;left:2040;top:5820;width:83;height:390;rotation:-6161252fd" coordorigin="2595,3135" coordsize="83,390">
                <v:line id="_x0000_s15728" style="position:absolute" from="2640,3225" to="2640,3525" strokecolor="navy" strokeweight="2pt"/>
                <v:oval id="_x0000_s15729" style="position:absolute;left:2595;top:3135;width:83;height:83" fillcolor="red"/>
              </v:group>
              <v:group id="_x0000_s15730" style="position:absolute;left:1860;top:5325;width:83;height:390" coordorigin="2595,3135" coordsize="83,390">
                <v:line id="_x0000_s15731" style="position:absolute" from="2640,3225" to="2640,3525" strokecolor="navy" strokeweight="2pt"/>
                <v:oval id="_x0000_s15732" style="position:absolute;left:2595;top:3135;width:83;height:83" fillcolor="red"/>
              </v:group>
            </v:group>
            <v:group id="_x0000_s15733" style="position:absolute;left:9000;top:2142;width:458;height:731" coordorigin="3465,5310" coordsize="458,731">
              <v:group id="_x0000_s15734" style="position:absolute;left:3480;top:5625;width:83;height:390" coordorigin="2595,3135" coordsize="83,390">
                <v:line id="_x0000_s15735" style="position:absolute" from="2640,3225" to="2640,3525" strokecolor="navy" strokeweight="2pt"/>
                <v:oval id="_x0000_s15736" style="position:absolute;left:2595;top:3135;width:83;height:83" fillcolor="red"/>
              </v:group>
              <v:group id="_x0000_s15737" style="position:absolute;left:3840;top:5640;width:83;height:390" coordorigin="2595,3135" coordsize="83,390">
                <v:line id="_x0000_s15738" style="position:absolute" from="2640,3225" to="2640,3525" strokecolor="navy" strokeweight="2pt"/>
                <v:oval id="_x0000_s15739" style="position:absolute;left:2595;top:3135;width:83;height:83" fillcolor="red"/>
              </v:group>
              <v:group id="_x0000_s15740" style="position:absolute;left:3840;top:5310;width:83;height:390" coordorigin="2595,3135" coordsize="83,390">
                <v:line id="_x0000_s15741" style="position:absolute" from="2640,3225" to="2640,3525" strokecolor="navy" strokeweight="2pt"/>
                <v:oval id="_x0000_s15742" style="position:absolute;left:2595;top:3135;width:83;height:83" fillcolor="red"/>
              </v:group>
              <v:group id="_x0000_s15743" style="position:absolute;left:3645;top:5160;width:83;height:390;rotation:17516838fd" coordorigin="2595,3135" coordsize="83,390">
                <v:line id="_x0000_s15744" style="position:absolute" from="2640,3225" to="2640,3525" strokecolor="navy" strokeweight="2pt"/>
                <v:oval id="_x0000_s15745" style="position:absolute;left:2595;top:3135;width:83;height:83" fillcolor="red"/>
              </v:group>
              <v:group id="_x0000_s15746" style="position:absolute;left:3645;top:5805;width:83;height:390;rotation:-6161252fd" coordorigin="2595,3135" coordsize="83,390">
                <v:line id="_x0000_s15747" style="position:absolute" from="2640,3225" to="2640,3525" strokecolor="navy" strokeweight="2pt"/>
                <v:oval id="_x0000_s15748" style="position:absolute;left:2595;top:3135;width:83;height:83" fillcolor="red"/>
              </v:group>
              <v:group id="_x0000_s15749" style="position:absolute;left:3465;top:5310;width:83;height:390" coordorigin="2595,3135" coordsize="83,390">
                <v:line id="_x0000_s15750" style="position:absolute" from="2640,3225" to="2640,3525" strokecolor="navy" strokeweight="2pt"/>
                <v:oval id="_x0000_s15751" style="position:absolute;left:2595;top:3135;width:83;height:83" fillcolor="red"/>
              </v:group>
            </v:group>
            <v:group id="_x0000_s15752" style="position:absolute;left:9525;top:2127;width:458;height:731" coordorigin="3465,5310" coordsize="458,731">
              <v:group id="_x0000_s15753" style="position:absolute;left:3480;top:5625;width:83;height:390" coordorigin="2595,3135" coordsize="83,390">
                <v:line id="_x0000_s15754" style="position:absolute" from="2640,3225" to="2640,3525" strokecolor="navy" strokeweight="2pt"/>
                <v:oval id="_x0000_s15755" style="position:absolute;left:2595;top:3135;width:83;height:83" fillcolor="red"/>
              </v:group>
              <v:group id="_x0000_s15756" style="position:absolute;left:3840;top:5640;width:83;height:390" coordorigin="2595,3135" coordsize="83,390">
                <v:line id="_x0000_s15757" style="position:absolute" from="2640,3225" to="2640,3525" strokecolor="navy" strokeweight="2pt"/>
                <v:oval id="_x0000_s15758" style="position:absolute;left:2595;top:3135;width:83;height:83" fillcolor="red"/>
              </v:group>
              <v:group id="_x0000_s15759" style="position:absolute;left:3840;top:5310;width:83;height:390" coordorigin="2595,3135" coordsize="83,390">
                <v:line id="_x0000_s15760" style="position:absolute" from="2640,3225" to="2640,3525" strokecolor="navy" strokeweight="2pt"/>
                <v:oval id="_x0000_s15761" style="position:absolute;left:2595;top:3135;width:83;height:83" fillcolor="red"/>
              </v:group>
              <v:group id="_x0000_s15762" style="position:absolute;left:3645;top:5160;width:83;height:390;rotation:17516838fd" coordorigin="2595,3135" coordsize="83,390">
                <v:line id="_x0000_s15763" style="position:absolute" from="2640,3225" to="2640,3525" strokecolor="navy" strokeweight="2pt"/>
                <v:oval id="_x0000_s15764" style="position:absolute;left:2595;top:3135;width:83;height:83" fillcolor="red"/>
              </v:group>
              <v:group id="_x0000_s15765" style="position:absolute;left:3645;top:5805;width:83;height:390;rotation:-6161252fd" coordorigin="2595,3135" coordsize="83,390">
                <v:line id="_x0000_s15766" style="position:absolute" from="2640,3225" to="2640,3525" strokecolor="navy" strokeweight="2pt"/>
                <v:oval id="_x0000_s15767" style="position:absolute;left:2595;top:3135;width:83;height:83" fillcolor="red"/>
              </v:group>
              <v:group id="_x0000_s15768" style="position:absolute;left:3465;top:5310;width:83;height:390" coordorigin="2595,3135" coordsize="83,390">
                <v:line id="_x0000_s15769" style="position:absolute" from="2640,3225" to="2640,3525" strokecolor="navy" strokeweight="2pt"/>
                <v:oval id="_x0000_s15770" style="position:absolute;left:2595;top:3135;width:83;height:83" fillcolor="red"/>
              </v:group>
            </v:group>
            <v:group id="_x0000_s15771" style="position:absolute;left:8790;top:2142;width:83;height:765" coordorigin="2595,3135" coordsize="83,765">
              <v:group id="_x0000_s15772" style="position:absolute;left:2595;top:3135;width:83;height:390" coordorigin="2595,3135" coordsize="83,390">
                <v:line id="_x0000_s15773" style="position:absolute" from="2640,3225" to="2640,3525" strokecolor="navy" strokeweight="2pt"/>
                <v:oval id="_x0000_s15774" style="position:absolute;left:2595;top:3135;width:83;height:83" fillcolor="red"/>
              </v:group>
              <v:group id="_x0000_s15775" style="position:absolute;left:2595;top:3510;width:83;height:390" coordorigin="2595,3135" coordsize="83,390">
                <v:line id="_x0000_s15776" style="position:absolute" from="2640,3225" to="2640,3525" strokecolor="navy" strokeweight="2pt"/>
                <v:oval id="_x0000_s15777" style="position:absolute;left:2595;top:3135;width:83;height:83" fillcolor="red"/>
              </v:group>
            </v:group>
            <v:group id="_x0000_s15778" style="position:absolute;left:8097;top:2442;width:390;height:263" coordorigin="7497,5988" coordsize="390,263">
              <v:group id="_x0000_s15779" style="position:absolute;left:7650;top:5835;width:83;height:390;rotation:90" coordorigin="2595,3135" coordsize="83,390">
                <v:line id="_x0000_s15780" style="position:absolute" from="2640,3225" to="2640,3525" strokecolor="navy" strokeweight="2pt"/>
                <v:oval id="_x0000_s15781" style="position:absolute;left:2595;top:3135;width:83;height:83" fillcolor="red"/>
              </v:group>
              <v:group id="_x0000_s15782" style="position:absolute;left:7650;top:6015;width:83;height:390;rotation:90" coordorigin="2595,3135" coordsize="83,390">
                <v:line id="_x0000_s15783" style="position:absolute" from="2640,3225" to="2640,3525" strokecolor="navy" strokeweight="2pt"/>
                <v:oval id="_x0000_s15784" style="position:absolute;left:2595;top:3135;width:83;height:83" fillcolor="red"/>
              </v:group>
            </v:group>
            <v:group id="_x0000_s15785" style="position:absolute;left:3360;top:2436;width:83;height:390;rotation:90" coordorigin="2595,3135" coordsize="83,390">
              <v:line id="_x0000_s15786" style="position:absolute" from="2640,3225" to="2640,3525" strokecolor="navy" strokeweight="2pt"/>
              <v:oval id="_x0000_s15787" style="position:absolute;left:2595;top:3135;width:83;height:83" fillcolor="red"/>
            </v:group>
            <v:group id="_x0000_s15788" style="position:absolute;left:4905;top:2376;width:83;height:390;rotation:90" coordorigin="2595,3135" coordsize="83,390">
              <v:line id="_x0000_s15789" style="position:absolute" from="2640,3225" to="2640,3525" strokecolor="navy" strokeweight="2pt"/>
              <v:oval id="_x0000_s15790" style="position:absolute;left:2595;top:3135;width:83;height:83" fillcolor="red"/>
            </v:group>
            <v:group id="_x0000_s15791" style="position:absolute;left:6297;top:2349;width:390;height:390" coordorigin="6387,5595" coordsize="390,390">
              <v:group id="_x0000_s15792" style="position:absolute;left:6525;top:5595;width:83;height:390" coordorigin="2595,3135" coordsize="83,390">
                <v:line id="_x0000_s15793" style="position:absolute" from="2640,3225" to="2640,3525" strokecolor="navy" strokeweight="2pt"/>
                <v:oval id="_x0000_s15794" style="position:absolute;left:2595;top:3135;width:83;height:83" fillcolor="red"/>
              </v:group>
              <v:group id="_x0000_s15795" style="position:absolute;left:6540;top:5610;width:83;height:390;rotation:5779526fd" coordorigin="2595,3135" coordsize="83,390">
                <v:line id="_x0000_s15796" style="position:absolute" from="2640,3225" to="2640,3525" strokecolor="navy" strokeweight="2pt"/>
                <v:oval id="_x0000_s15797" style="position:absolute;left:2595;top:3135;width:83;height:83" fillcolor="red"/>
              </v:group>
            </v:group>
          </v:group>
        </w:pic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E24B70" w:rsidRPr="00E24B70" w:rsidRDefault="00E24B70" w:rsidP="00E24B70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6.5</w:t>
      </w:r>
      <w:r w:rsidRPr="00E24B70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605BFE" w:rsidRPr="00E24B70" w:rsidRDefault="00E24B70" w:rsidP="00E24B7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="00605BFE" w:rsidRPr="00E24B70">
        <w:rPr>
          <w:rFonts w:ascii="微软雅黑" w:eastAsia="微软雅黑" w:hAnsi="微软雅黑" w:hint="eastAsia"/>
          <w:b/>
          <w:bCs/>
          <w:sz w:val="24"/>
          <w:szCs w:val="24"/>
        </w:rPr>
        <w:t>时间和日期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605BFE" w:rsidRPr="00E24B70" w:rsidRDefault="00E24B70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="00605BFE" w:rsidRPr="00E24B70">
        <w:rPr>
          <w:rFonts w:ascii="微软雅黑" w:eastAsia="微软雅黑" w:hAnsi="微软雅黑" w:hint="eastAsia"/>
          <w:bCs/>
          <w:sz w:val="24"/>
          <w:szCs w:val="24"/>
        </w:rPr>
        <w:t>从2011年8月16日到2012年3月8日共经过多少天？</w:t>
      </w:r>
    </w:p>
    <w:p w:rsidR="00605BFE" w:rsidRPr="00E24B70" w:rsidRDefault="00E24B70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E24B70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="00605BFE" w:rsidRPr="00E24B70">
        <w:rPr>
          <w:rFonts w:ascii="微软雅黑" w:eastAsia="微软雅黑" w:hAnsi="微软雅黑" w:hint="eastAsia"/>
          <w:bCs/>
          <w:sz w:val="24"/>
          <w:szCs w:val="24"/>
        </w:rPr>
        <w:t xml:space="preserve"> 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i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iCs/>
          <w:sz w:val="24"/>
          <w:szCs w:val="24"/>
        </w:rPr>
        <w:t>可以把这些天分段如下：</w:t>
      </w:r>
    </w:p>
    <w:p w:rsidR="00605BFE" w:rsidRPr="00E24B70" w:rsidRDefault="00605BFE" w:rsidP="00605BFE">
      <w:pPr>
        <w:numPr>
          <w:ilvl w:val="0"/>
          <w:numId w:val="24"/>
        </w:numPr>
        <w:shd w:val="clear" w:color="auto" w:fill="FFFFFF"/>
        <w:rPr>
          <w:rFonts w:ascii="微软雅黑" w:eastAsia="微软雅黑" w:hAnsi="微软雅黑"/>
          <w:bCs/>
          <w:i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iCs/>
          <w:sz w:val="24"/>
          <w:szCs w:val="24"/>
        </w:rPr>
        <w:t>2011年8月16日～31日</w:t>
      </w:r>
    </w:p>
    <w:p w:rsidR="00605BFE" w:rsidRPr="00E24B70" w:rsidRDefault="00605BFE" w:rsidP="00605BFE">
      <w:pPr>
        <w:numPr>
          <w:ilvl w:val="0"/>
          <w:numId w:val="24"/>
        </w:numPr>
        <w:shd w:val="clear" w:color="auto" w:fill="FFFFFF"/>
        <w:rPr>
          <w:rFonts w:ascii="微软雅黑" w:eastAsia="微软雅黑" w:hAnsi="微软雅黑"/>
          <w:bCs/>
          <w:i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iCs/>
          <w:sz w:val="24"/>
          <w:szCs w:val="24"/>
        </w:rPr>
        <w:t>2011年9月～2012年2月</w:t>
      </w:r>
    </w:p>
    <w:p w:rsidR="00605BFE" w:rsidRPr="00E24B70" w:rsidRDefault="00605BFE" w:rsidP="00605BFE">
      <w:pPr>
        <w:numPr>
          <w:ilvl w:val="0"/>
          <w:numId w:val="24"/>
        </w:numPr>
        <w:shd w:val="clear" w:color="auto" w:fill="FFFFFF"/>
        <w:rPr>
          <w:rFonts w:ascii="微软雅黑" w:eastAsia="微软雅黑" w:hAnsi="微软雅黑"/>
          <w:bCs/>
          <w:i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iCs/>
          <w:sz w:val="24"/>
          <w:szCs w:val="24"/>
        </w:rPr>
        <w:t>2012年3月1日～8日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i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iCs/>
          <w:sz w:val="24"/>
          <w:szCs w:val="24"/>
        </w:rPr>
        <w:t>注意：2012年是闰年，2月有29天。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sz w:val="24"/>
          <w:szCs w:val="24"/>
        </w:rPr>
        <w:t>解  第1段有    31－16＋1=16（天）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sz w:val="24"/>
          <w:szCs w:val="24"/>
        </w:rPr>
        <w:t>第2段有    30＋31＋30＋31＋31＋29=182（天）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sz w:val="24"/>
          <w:szCs w:val="24"/>
        </w:rPr>
        <w:t>第3段有    8－1＋1=8（天）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sz w:val="24"/>
          <w:szCs w:val="24"/>
        </w:rPr>
        <w:t>一共有      16＋182＋8=206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605BFE" w:rsidRPr="00E24B70" w:rsidRDefault="00E24B70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="00605BFE" w:rsidRPr="00E24B70">
        <w:rPr>
          <w:rFonts w:ascii="微软雅黑" w:eastAsia="微软雅黑" w:hAnsi="微软雅黑" w:hint="eastAsia"/>
          <w:bCs/>
          <w:sz w:val="24"/>
          <w:szCs w:val="24"/>
        </w:rPr>
        <w:t>昨天是9日，今天是星期三，29日是星期几？</w:t>
      </w:r>
    </w:p>
    <w:p w:rsidR="00605BFE" w:rsidRPr="00E24B70" w:rsidRDefault="00E24B70" w:rsidP="00605BFE">
      <w:pPr>
        <w:shd w:val="clear" w:color="auto" w:fill="FFFFFF"/>
        <w:rPr>
          <w:rFonts w:ascii="微软雅黑" w:eastAsia="微软雅黑" w:hAnsi="微软雅黑"/>
          <w:bCs/>
          <w:i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="00605BFE" w:rsidRPr="00E24B70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="00605BFE" w:rsidRPr="00E24B70">
        <w:rPr>
          <w:rFonts w:ascii="微软雅黑" w:eastAsia="微软雅黑" w:hAnsi="微软雅黑" w:hint="eastAsia"/>
          <w:bCs/>
          <w:iCs/>
          <w:sz w:val="24"/>
          <w:szCs w:val="24"/>
        </w:rPr>
        <w:t>昨天是9日，今天就是10日（星期三），再过1个星期、2个星期、3个星期6都是星期三。从10日再过19天就是29日，所以，要看19天中有多少个7天，还余几天。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sz w:val="24"/>
          <w:szCs w:val="24"/>
        </w:rPr>
        <w:t>解  29－10=19（天）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sz w:val="24"/>
          <w:szCs w:val="24"/>
        </w:rPr>
        <w:t>19=7×2＋5（或19÷7=2……5）</w:t>
      </w:r>
    </w:p>
    <w:p w:rsidR="00605BFE" w:rsidRDefault="00605BFE" w:rsidP="00605BF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sz w:val="24"/>
          <w:szCs w:val="24"/>
        </w:rPr>
        <w:t>星期三再过5天就是星期一，因此29日是星期一。</w:t>
      </w:r>
    </w:p>
    <w:p w:rsidR="00E24B70" w:rsidRDefault="00E24B70" w:rsidP="00605BF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E24B70" w:rsidRPr="00E24B70" w:rsidRDefault="00E24B70" w:rsidP="00605BFE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6.6</w:t>
      </w:r>
      <w:r w:rsidRPr="00E24B70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605BFE" w:rsidRPr="00E24B70" w:rsidRDefault="00E24B70" w:rsidP="00E24B7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="00605BFE" w:rsidRPr="00E24B70">
        <w:rPr>
          <w:rFonts w:ascii="微软雅黑" w:eastAsia="微软雅黑" w:hAnsi="微软雅黑" w:hint="eastAsia"/>
          <w:b/>
          <w:bCs/>
          <w:sz w:val="24"/>
          <w:szCs w:val="24"/>
        </w:rPr>
        <w:t>奇数和偶数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605BFE" w:rsidRPr="00E24B70" w:rsidRDefault="00E24B70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="00605BFE" w:rsidRPr="00E24B70">
        <w:rPr>
          <w:rFonts w:ascii="微软雅黑" w:eastAsia="微软雅黑" w:hAnsi="微软雅黑" w:hint="eastAsia"/>
          <w:bCs/>
          <w:sz w:val="24"/>
          <w:szCs w:val="24"/>
        </w:rPr>
        <w:t>前十个自然数：1、2、3、4、5、6、7、8、9、10的和是单数还是双数？</w:t>
      </w:r>
    </w:p>
    <w:p w:rsidR="00605BFE" w:rsidRDefault="00E24B70" w:rsidP="00605BF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="00605BFE" w:rsidRPr="00E24B70">
        <w:rPr>
          <w:rFonts w:ascii="微软雅黑" w:eastAsia="微软雅黑" w:hAnsi="微软雅黑"/>
          <w:b/>
          <w:bCs/>
          <w:sz w:val="24"/>
          <w:szCs w:val="24"/>
        </w:rPr>
        <w:t>分析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="00605BFE" w:rsidRPr="00E24B70">
        <w:rPr>
          <w:rFonts w:ascii="微软雅黑" w:eastAsia="微软雅黑" w:hAnsi="微软雅黑"/>
          <w:bCs/>
          <w:sz w:val="24"/>
          <w:szCs w:val="24"/>
        </w:rPr>
        <w:t>由题可知道5个单数1＋3＋5＋7＋9相加，等于单数；5个双数2＋4＋6＋8＋10相加，等于双数。单数＋双数=单数，所以前十个自然数的和是单数。</w:t>
      </w:r>
    </w:p>
    <w:p w:rsidR="00E24B70" w:rsidRPr="00E24B70" w:rsidRDefault="00E24B70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605BFE" w:rsidRPr="00E24B70" w:rsidRDefault="00E24B70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="00605BFE" w:rsidRPr="00E24B70">
        <w:rPr>
          <w:rFonts w:ascii="微软雅黑" w:eastAsia="微软雅黑" w:hAnsi="微软雅黑"/>
          <w:bCs/>
          <w:sz w:val="24"/>
          <w:szCs w:val="24"/>
        </w:rPr>
        <w:t>晚上小华在灯下写作业，突然停电。小华去拉了两下开关，这时爸爸回来后，又到小华房间拉了三下开关。等来电后，小华房间的灯是亮的还是不亮的?</w:t>
      </w:r>
    </w:p>
    <w:p w:rsidR="00605BFE" w:rsidRPr="00E24B70" w:rsidRDefault="00E24B70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E24B70">
        <w:rPr>
          <w:rFonts w:ascii="微软雅黑" w:eastAsia="微软雅黑" w:hAnsi="微软雅黑"/>
          <w:b/>
          <w:bCs/>
          <w:sz w:val="24"/>
          <w:szCs w:val="24"/>
        </w:rPr>
        <w:t>分析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="00605BFE" w:rsidRPr="00E24B70">
        <w:rPr>
          <w:rFonts w:ascii="微软雅黑" w:eastAsia="微软雅黑" w:hAnsi="微软雅黑"/>
          <w:bCs/>
          <w:sz w:val="24"/>
          <w:szCs w:val="24"/>
        </w:rPr>
        <w:t>我们画一个表来找规律。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04"/>
        <w:gridCol w:w="1704"/>
        <w:gridCol w:w="1704"/>
        <w:gridCol w:w="1705"/>
        <w:gridCol w:w="1705"/>
      </w:tblGrid>
      <w:tr w:rsidR="00605BFE" w:rsidRPr="00E24B70" w:rsidTr="00803D72">
        <w:tc>
          <w:tcPr>
            <w:tcW w:w="1704" w:type="dxa"/>
          </w:tcPr>
          <w:p w:rsidR="00605BFE" w:rsidRPr="00E24B70" w:rsidRDefault="00605BFE" w:rsidP="00605BFE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E24B70">
              <w:rPr>
                <w:rFonts w:ascii="微软雅黑" w:eastAsia="微软雅黑" w:hAnsi="微软雅黑"/>
                <w:bCs/>
                <w:sz w:val="24"/>
                <w:szCs w:val="24"/>
              </w:rPr>
              <w:t>原来灯</w:t>
            </w:r>
          </w:p>
        </w:tc>
        <w:tc>
          <w:tcPr>
            <w:tcW w:w="1704" w:type="dxa"/>
          </w:tcPr>
          <w:p w:rsidR="00605BFE" w:rsidRPr="00E24B70" w:rsidRDefault="00605BFE" w:rsidP="00605BFE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E24B70">
              <w:rPr>
                <w:rFonts w:ascii="微软雅黑" w:eastAsia="微软雅黑" w:hAnsi="微软雅黑"/>
                <w:bCs/>
                <w:sz w:val="24"/>
                <w:szCs w:val="24"/>
              </w:rPr>
              <w:t>拉1下</w:t>
            </w:r>
          </w:p>
        </w:tc>
        <w:tc>
          <w:tcPr>
            <w:tcW w:w="1704" w:type="dxa"/>
          </w:tcPr>
          <w:p w:rsidR="00605BFE" w:rsidRPr="00E24B70" w:rsidRDefault="00605BFE" w:rsidP="00605BFE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E24B70">
              <w:rPr>
                <w:rFonts w:ascii="微软雅黑" w:eastAsia="微软雅黑" w:hAnsi="微软雅黑"/>
                <w:bCs/>
                <w:sz w:val="24"/>
                <w:szCs w:val="24"/>
              </w:rPr>
              <w:t xml:space="preserve">  拉2下</w:t>
            </w:r>
          </w:p>
        </w:tc>
        <w:tc>
          <w:tcPr>
            <w:tcW w:w="1705" w:type="dxa"/>
          </w:tcPr>
          <w:p w:rsidR="00605BFE" w:rsidRPr="00E24B70" w:rsidRDefault="00605BFE" w:rsidP="00605BFE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E24B70">
              <w:rPr>
                <w:rFonts w:ascii="微软雅黑" w:eastAsia="微软雅黑" w:hAnsi="微软雅黑"/>
                <w:bCs/>
                <w:sz w:val="24"/>
                <w:szCs w:val="24"/>
              </w:rPr>
              <w:t xml:space="preserve">  拉3下</w:t>
            </w:r>
          </w:p>
        </w:tc>
        <w:tc>
          <w:tcPr>
            <w:tcW w:w="1705" w:type="dxa"/>
          </w:tcPr>
          <w:p w:rsidR="00605BFE" w:rsidRPr="00E24B70" w:rsidRDefault="00605BFE" w:rsidP="00605BFE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E24B70">
              <w:rPr>
                <w:rFonts w:ascii="微软雅黑" w:eastAsia="微软雅黑" w:hAnsi="微软雅黑"/>
                <w:bCs/>
                <w:sz w:val="24"/>
                <w:szCs w:val="24"/>
              </w:rPr>
              <w:t xml:space="preserve">  拉4下</w:t>
            </w:r>
          </w:p>
        </w:tc>
      </w:tr>
      <w:tr w:rsidR="00605BFE" w:rsidRPr="00E24B70" w:rsidTr="00803D72">
        <w:tc>
          <w:tcPr>
            <w:tcW w:w="1704" w:type="dxa"/>
          </w:tcPr>
          <w:p w:rsidR="00605BFE" w:rsidRPr="00E24B70" w:rsidRDefault="00605BFE" w:rsidP="00605BFE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E24B70">
              <w:rPr>
                <w:rFonts w:ascii="微软雅黑" w:eastAsia="微软雅黑" w:hAnsi="微软雅黑"/>
                <w:bCs/>
                <w:sz w:val="24"/>
                <w:szCs w:val="24"/>
              </w:rPr>
              <w:t xml:space="preserve">    亮</w:t>
            </w:r>
          </w:p>
        </w:tc>
        <w:tc>
          <w:tcPr>
            <w:tcW w:w="1704" w:type="dxa"/>
          </w:tcPr>
          <w:p w:rsidR="00605BFE" w:rsidRPr="00E24B70" w:rsidRDefault="00605BFE" w:rsidP="00605BFE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E24B70">
              <w:rPr>
                <w:rFonts w:ascii="微软雅黑" w:eastAsia="微软雅黑" w:hAnsi="微软雅黑"/>
                <w:bCs/>
                <w:sz w:val="24"/>
                <w:szCs w:val="24"/>
              </w:rPr>
              <w:t xml:space="preserve">   不亮</w:t>
            </w:r>
          </w:p>
        </w:tc>
        <w:tc>
          <w:tcPr>
            <w:tcW w:w="1704" w:type="dxa"/>
          </w:tcPr>
          <w:p w:rsidR="00605BFE" w:rsidRPr="00E24B70" w:rsidRDefault="00605BFE" w:rsidP="00605BFE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E24B70">
              <w:rPr>
                <w:rFonts w:ascii="微软雅黑" w:eastAsia="微软雅黑" w:hAnsi="微软雅黑"/>
                <w:bCs/>
                <w:sz w:val="24"/>
                <w:szCs w:val="24"/>
              </w:rPr>
              <w:t xml:space="preserve">    亮</w:t>
            </w:r>
          </w:p>
        </w:tc>
        <w:tc>
          <w:tcPr>
            <w:tcW w:w="1705" w:type="dxa"/>
          </w:tcPr>
          <w:p w:rsidR="00605BFE" w:rsidRPr="00E24B70" w:rsidRDefault="00605BFE" w:rsidP="00605BFE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E24B70">
              <w:rPr>
                <w:rFonts w:ascii="微软雅黑" w:eastAsia="微软雅黑" w:hAnsi="微软雅黑"/>
                <w:bCs/>
                <w:sz w:val="24"/>
                <w:szCs w:val="24"/>
              </w:rPr>
              <w:t xml:space="preserve">   不亮</w:t>
            </w:r>
          </w:p>
        </w:tc>
        <w:tc>
          <w:tcPr>
            <w:tcW w:w="1705" w:type="dxa"/>
          </w:tcPr>
          <w:p w:rsidR="00605BFE" w:rsidRPr="00E24B70" w:rsidRDefault="00605BFE" w:rsidP="00605BFE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E24B70">
              <w:rPr>
                <w:rFonts w:ascii="微软雅黑" w:eastAsia="微软雅黑" w:hAnsi="微软雅黑"/>
                <w:bCs/>
                <w:sz w:val="24"/>
                <w:szCs w:val="24"/>
              </w:rPr>
              <w:t xml:space="preserve">    亮</w:t>
            </w:r>
          </w:p>
        </w:tc>
      </w:tr>
    </w:tbl>
    <w:p w:rsidR="00605BFE" w:rsidRDefault="00605BFE" w:rsidP="00605BF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E24B70">
        <w:rPr>
          <w:rFonts w:ascii="微软雅黑" w:eastAsia="微软雅黑" w:hAnsi="微软雅黑"/>
          <w:bCs/>
          <w:sz w:val="24"/>
          <w:szCs w:val="24"/>
        </w:rPr>
        <w:t xml:space="preserve"> 从上看出：拉单数次，灯不亮。拉双数次，灯亮。所以一共拉了2+3=5（下），灯不</w:t>
      </w:r>
      <w:r w:rsidRPr="00E24B70">
        <w:rPr>
          <w:rFonts w:ascii="微软雅黑" w:eastAsia="微软雅黑" w:hAnsi="微软雅黑"/>
          <w:bCs/>
          <w:sz w:val="24"/>
          <w:szCs w:val="24"/>
        </w:rPr>
        <w:lastRenderedPageBreak/>
        <w:t>亮。</w:t>
      </w:r>
    </w:p>
    <w:p w:rsidR="00E24B70" w:rsidRDefault="00E24B70" w:rsidP="00605BF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E24B70" w:rsidRPr="00E24B70" w:rsidRDefault="00E24B70" w:rsidP="00605BFE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6.7</w:t>
      </w:r>
      <w:r w:rsidRPr="00E24B70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605BFE" w:rsidRPr="00E24B70" w:rsidRDefault="00E24B70" w:rsidP="00E24B7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="00605BFE" w:rsidRPr="00E24B70">
        <w:rPr>
          <w:rFonts w:ascii="微软雅黑" w:eastAsia="微软雅黑" w:hAnsi="微软雅黑" w:hint="eastAsia"/>
          <w:b/>
          <w:bCs/>
          <w:sz w:val="24"/>
          <w:szCs w:val="24"/>
        </w:rPr>
        <w:t>还原问题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605BFE" w:rsidRPr="00E24B70" w:rsidRDefault="00E24B70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="00605BFE" w:rsidRPr="00E24B70">
        <w:rPr>
          <w:rFonts w:ascii="微软雅黑" w:eastAsia="微软雅黑" w:hAnsi="微软雅黑" w:hint="eastAsia"/>
          <w:bCs/>
          <w:sz w:val="24"/>
          <w:szCs w:val="24"/>
        </w:rPr>
        <w:t>三（1）班小图书箱第一天借出了存书的一半，第2天又借出43本，还剩32本。小图书箱原有图书多少本？</w:t>
      </w:r>
    </w:p>
    <w:p w:rsidR="00605BFE" w:rsidRPr="00E24B70" w:rsidRDefault="00E24B70" w:rsidP="00605BFE">
      <w:pPr>
        <w:shd w:val="clear" w:color="auto" w:fill="FFFFFF"/>
        <w:rPr>
          <w:rFonts w:ascii="微软雅黑" w:eastAsia="微软雅黑" w:hAnsi="微软雅黑"/>
          <w:bCs/>
          <w:iCs/>
          <w:sz w:val="24"/>
          <w:szCs w:val="24"/>
        </w:rPr>
      </w:pPr>
      <w:r>
        <w:rPr>
          <w:rFonts w:ascii="微软雅黑" w:eastAsia="微软雅黑" w:hAnsi="微软雅黑" w:hint="eastAsia"/>
          <w:bCs/>
          <w:iCs/>
          <w:sz w:val="24"/>
          <w:szCs w:val="24"/>
        </w:rPr>
        <w:t>【</w:t>
      </w:r>
      <w:r w:rsidR="00605BFE" w:rsidRPr="00E24B70">
        <w:rPr>
          <w:rFonts w:ascii="微软雅黑" w:eastAsia="微软雅黑" w:hAnsi="微软雅黑" w:hint="eastAsia"/>
          <w:b/>
          <w:bCs/>
          <w:iCs/>
          <w:sz w:val="24"/>
          <w:szCs w:val="24"/>
        </w:rPr>
        <w:t>分析</w:t>
      </w:r>
      <w:r>
        <w:rPr>
          <w:rFonts w:ascii="微软雅黑" w:eastAsia="微软雅黑" w:hAnsi="微软雅黑" w:hint="eastAsia"/>
          <w:bCs/>
          <w:iCs/>
          <w:sz w:val="24"/>
          <w:szCs w:val="24"/>
        </w:rPr>
        <w:t>】</w:t>
      </w:r>
      <w:r w:rsidR="00605BFE" w:rsidRPr="00E24B70">
        <w:rPr>
          <w:rFonts w:ascii="微软雅黑" w:eastAsia="微软雅黑" w:hAnsi="微软雅黑" w:hint="eastAsia"/>
          <w:bCs/>
          <w:iCs/>
          <w:sz w:val="24"/>
          <w:szCs w:val="24"/>
        </w:rPr>
        <w:t>经过两天借出图书，小图书最后还剩32本书。由此可以往前推算：第2天没借出43本前（也就是第1天借出图书后），应有（32＋43）本书，再根据“第1天借出了存书的一半”，可推算出这75本书也就是第1天借出后的另一半，即相当于第1天借出的本数。这样，小图书箱原有的图书本数可求得。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sz w:val="24"/>
          <w:szCs w:val="24"/>
        </w:rPr>
        <w:t>解  第1天借书后还剩的本数：32＋43＝75（本）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sz w:val="24"/>
          <w:szCs w:val="24"/>
        </w:rPr>
        <w:t>原有图书的本数：75×2＝150（本）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sz w:val="24"/>
          <w:szCs w:val="24"/>
        </w:rPr>
        <w:t>综合算式：（32＋43）×2＝150（本）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sz w:val="24"/>
          <w:szCs w:val="24"/>
        </w:rPr>
        <w:t>答：小图书箱原有图书150本。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605BFE" w:rsidRPr="00E24B70" w:rsidRDefault="00E24B70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="00605BFE" w:rsidRPr="00E24B70">
        <w:rPr>
          <w:rFonts w:ascii="微软雅黑" w:eastAsia="微软雅黑" w:hAnsi="微软雅黑" w:hint="eastAsia"/>
          <w:bCs/>
          <w:sz w:val="24"/>
          <w:szCs w:val="24"/>
        </w:rPr>
        <w:t>某数加上5，乘以5，减去5，除以5，其结果等于5。求这个数。</w:t>
      </w:r>
    </w:p>
    <w:p w:rsidR="00605BFE" w:rsidRPr="00E24B70" w:rsidRDefault="00E24B70" w:rsidP="00605BFE">
      <w:pPr>
        <w:shd w:val="clear" w:color="auto" w:fill="FFFFFF"/>
        <w:rPr>
          <w:rFonts w:ascii="微软雅黑" w:eastAsia="微软雅黑" w:hAnsi="微软雅黑"/>
          <w:bCs/>
          <w:iCs/>
          <w:sz w:val="24"/>
          <w:szCs w:val="24"/>
        </w:rPr>
      </w:pPr>
      <w:r>
        <w:rPr>
          <w:rFonts w:ascii="微软雅黑" w:eastAsia="微软雅黑" w:hAnsi="微软雅黑" w:hint="eastAsia"/>
          <w:bCs/>
          <w:iCs/>
          <w:sz w:val="24"/>
          <w:szCs w:val="24"/>
        </w:rPr>
        <w:t>【</w:t>
      </w:r>
      <w:r w:rsidR="00605BFE" w:rsidRPr="00E24B70">
        <w:rPr>
          <w:rFonts w:ascii="微软雅黑" w:eastAsia="微软雅黑" w:hAnsi="微软雅黑" w:hint="eastAsia"/>
          <w:b/>
          <w:bCs/>
          <w:iCs/>
          <w:sz w:val="24"/>
          <w:szCs w:val="24"/>
        </w:rPr>
        <w:t>分析</w:t>
      </w:r>
      <w:r>
        <w:rPr>
          <w:rFonts w:ascii="微软雅黑" w:eastAsia="微软雅黑" w:hAnsi="微软雅黑" w:hint="eastAsia"/>
          <w:bCs/>
          <w:iCs/>
          <w:sz w:val="24"/>
          <w:szCs w:val="24"/>
        </w:rPr>
        <w:t>】</w:t>
      </w:r>
      <w:r w:rsidR="00605BFE" w:rsidRPr="00E24B70">
        <w:rPr>
          <w:rFonts w:ascii="微软雅黑" w:eastAsia="微软雅黑" w:hAnsi="微软雅黑" w:hint="eastAsia"/>
          <w:bCs/>
          <w:iCs/>
          <w:sz w:val="24"/>
          <w:szCs w:val="24"/>
        </w:rPr>
        <w:t>从后往前推，原来是加法，推回去是减法；原来是减法，推回去是加法；原来是乘法，推回去是除法；原来是除法，推回去是乘法。从最后一步推起，“除以5，其结果等于5”可以求出被除数：5×5＝30；再看倒数第2步，“减去5”得25，可以求出被减数：25＋5＝30；然后看倒数第3步，“乘以5”得30，可以求出被乘数：30÷5＝6；最后看第1步，“某数加上5”得6，某数为6－5＝1。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sz w:val="24"/>
          <w:szCs w:val="24"/>
        </w:rPr>
        <w:lastRenderedPageBreak/>
        <w:t>解  5×5＝25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sz w:val="24"/>
          <w:szCs w:val="24"/>
        </w:rPr>
        <w:t>25＋5＝30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sz w:val="24"/>
          <w:szCs w:val="24"/>
        </w:rPr>
        <w:t>30÷5＝6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sz w:val="24"/>
          <w:szCs w:val="24"/>
        </w:rPr>
        <w:t>6－5＝1</w:t>
      </w:r>
    </w:p>
    <w:p w:rsidR="00605BFE" w:rsidRDefault="00605BFE" w:rsidP="00605BF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sz w:val="24"/>
          <w:szCs w:val="24"/>
        </w:rPr>
        <w:t>答：所求的数为1。</w:t>
      </w:r>
    </w:p>
    <w:p w:rsidR="00E24B70" w:rsidRDefault="00E24B70" w:rsidP="00605BFE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E24B70" w:rsidRPr="00E24B70" w:rsidRDefault="00E24B70" w:rsidP="00605BFE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6.8</w:t>
      </w:r>
      <w:r w:rsidRPr="00E24B70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605BFE" w:rsidRPr="00E24B70" w:rsidRDefault="00E24B70" w:rsidP="00E24B70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="00605BFE" w:rsidRPr="00E24B70">
        <w:rPr>
          <w:rFonts w:ascii="微软雅黑" w:eastAsia="微软雅黑" w:hAnsi="微软雅黑" w:hint="eastAsia"/>
          <w:b/>
          <w:bCs/>
          <w:sz w:val="24"/>
          <w:szCs w:val="24"/>
        </w:rPr>
        <w:t>周期问题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605BFE" w:rsidRPr="00E24B70" w:rsidRDefault="00E24B70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="00605BFE" w:rsidRPr="00E24B70">
        <w:rPr>
          <w:rFonts w:ascii="微软雅黑" w:eastAsia="微软雅黑" w:hAnsi="微软雅黑" w:hint="eastAsia"/>
          <w:bCs/>
          <w:sz w:val="24"/>
          <w:szCs w:val="24"/>
        </w:rPr>
        <w:t>流水线上给小木球涂色的次序是：先5个红，再4个黄，再3个绿，再2个黑，再1个白，然后又依次是5红，4黄，3绿，2黑，1白……像这样继续下去，到第2012个小球该涂什么颜色？</w:t>
      </w:r>
    </w:p>
    <w:p w:rsidR="00605BFE" w:rsidRPr="00E24B70" w:rsidRDefault="00E24B70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iCs/>
          <w:sz w:val="24"/>
          <w:szCs w:val="24"/>
        </w:rPr>
        <w:t>【</w:t>
      </w:r>
      <w:r w:rsidR="00605BFE" w:rsidRPr="00E24B70">
        <w:rPr>
          <w:rFonts w:ascii="微软雅黑" w:eastAsia="微软雅黑" w:hAnsi="微软雅黑" w:hint="eastAsia"/>
          <w:b/>
          <w:bCs/>
          <w:iCs/>
          <w:sz w:val="24"/>
          <w:szCs w:val="24"/>
        </w:rPr>
        <w:t>分析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="00605BFE" w:rsidRPr="00E24B70">
        <w:rPr>
          <w:rFonts w:ascii="微软雅黑" w:eastAsia="微软雅黑" w:hAnsi="微软雅黑" w:hint="eastAsia"/>
          <w:bCs/>
          <w:sz w:val="24"/>
          <w:szCs w:val="24"/>
        </w:rPr>
        <w:t>小木球涂色的次序是：“5红，4黄，3绿，2黑，1白”，也就是每涂过“5红，4黄，3绿，2黑，1白”循环一次，给小木球涂色的周期是5+4+3+2+1=15。所以只要用2012除以15，根据余数就可以判断球的颜色。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sz w:val="24"/>
          <w:szCs w:val="24"/>
        </w:rPr>
        <w:t>解    2012÷15=134……2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sz w:val="24"/>
          <w:szCs w:val="24"/>
        </w:rPr>
        <w:t>这就是说，第2012个小木球出现在上面所列一个周期中的第2个，所以第2012个小球涂的是红色。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605BFE" w:rsidRPr="00E24B70" w:rsidRDefault="00E24B70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="00605BFE" w:rsidRPr="00E24B70">
        <w:rPr>
          <w:rFonts w:ascii="微软雅黑" w:eastAsia="微软雅黑" w:hAnsi="微软雅黑" w:hint="eastAsia"/>
          <w:bCs/>
          <w:sz w:val="24"/>
          <w:szCs w:val="24"/>
        </w:rPr>
        <w:t>有一列数：7，0，2，5，3，7，0，2，5，3，…</w:t>
      </w:r>
      <w:r w:rsidR="00605BFE" w:rsidRPr="00E24B70">
        <w:rPr>
          <w:rFonts w:ascii="微软雅黑" w:eastAsia="微软雅黑" w:hAnsi="微软雅黑"/>
          <w:bCs/>
          <w:sz w:val="24"/>
          <w:szCs w:val="24"/>
        </w:rPr>
        <w:tab/>
      </w:r>
    </w:p>
    <w:p w:rsidR="00605BFE" w:rsidRPr="00E24B70" w:rsidRDefault="00605BFE" w:rsidP="00605BFE">
      <w:pPr>
        <w:numPr>
          <w:ilvl w:val="0"/>
          <w:numId w:val="25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sz w:val="24"/>
          <w:szCs w:val="24"/>
        </w:rPr>
        <w:t>第81个数是多少？</w:t>
      </w:r>
    </w:p>
    <w:p w:rsidR="00605BFE" w:rsidRPr="00E24B70" w:rsidRDefault="00605BFE" w:rsidP="00605BFE">
      <w:pPr>
        <w:numPr>
          <w:ilvl w:val="0"/>
          <w:numId w:val="25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sz w:val="24"/>
          <w:szCs w:val="24"/>
        </w:rPr>
        <w:t>这81个数相加的和是多少？</w:t>
      </w:r>
    </w:p>
    <w:p w:rsidR="00605BFE" w:rsidRPr="00E24B70" w:rsidRDefault="00E24B70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iCs/>
          <w:sz w:val="24"/>
          <w:szCs w:val="24"/>
        </w:rPr>
        <w:lastRenderedPageBreak/>
        <w:t>【</w:t>
      </w:r>
      <w:r w:rsidR="00605BFE" w:rsidRPr="00E24B70">
        <w:rPr>
          <w:rFonts w:ascii="微软雅黑" w:eastAsia="微软雅黑" w:hAnsi="微软雅黑" w:hint="eastAsia"/>
          <w:b/>
          <w:bCs/>
          <w:iCs/>
          <w:sz w:val="24"/>
          <w:szCs w:val="24"/>
        </w:rPr>
        <w:t>分析</w:t>
      </w:r>
      <w:r>
        <w:rPr>
          <w:rFonts w:ascii="微软雅黑" w:eastAsia="微软雅黑" w:hAnsi="微软雅黑" w:hint="eastAsia"/>
          <w:bCs/>
          <w:iCs/>
          <w:sz w:val="24"/>
          <w:szCs w:val="24"/>
        </w:rPr>
        <w:t>】</w:t>
      </w:r>
      <w:r w:rsidR="00605BFE" w:rsidRPr="00E24B70">
        <w:rPr>
          <w:rFonts w:ascii="微软雅黑" w:eastAsia="微软雅黑" w:hAnsi="微软雅黑" w:hint="eastAsia"/>
          <w:bCs/>
          <w:sz w:val="24"/>
          <w:szCs w:val="24"/>
        </w:rPr>
        <w:t>（1） 从排列可以看出这组数是按7，0，2，5，3依次重复排列的，那么一个循环周期就有5个数。</w:t>
      </w:r>
    </w:p>
    <w:p w:rsidR="00605BFE" w:rsidRPr="00E24B70" w:rsidRDefault="00E24B70" w:rsidP="00E24B70">
      <w:pPr>
        <w:shd w:val="clear" w:color="auto" w:fill="FFFFFF"/>
        <w:ind w:firstLineChars="350" w:firstLine="840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（2）</w:t>
      </w:r>
      <w:r w:rsidR="00605BFE" w:rsidRPr="00E24B70">
        <w:rPr>
          <w:rFonts w:ascii="微软雅黑" w:eastAsia="微软雅黑" w:hAnsi="微软雅黑" w:hint="eastAsia"/>
          <w:bCs/>
          <w:sz w:val="24"/>
          <w:szCs w:val="24"/>
        </w:rPr>
        <w:t>之和是7+0+2+5+3=17。用每个循环各数之和可以循环次数再加上余下的各数，即可得到答案。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sz w:val="24"/>
          <w:szCs w:val="24"/>
        </w:rPr>
        <w:t>解（1）81÷5=16……1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sz w:val="24"/>
          <w:szCs w:val="24"/>
        </w:rPr>
        <w:t>按照循环次序可知：第81个数为7。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sz w:val="24"/>
          <w:szCs w:val="24"/>
        </w:rPr>
        <w:t>（2）17×16+7=279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E24B70">
        <w:rPr>
          <w:rFonts w:ascii="微软雅黑" w:eastAsia="微软雅黑" w:hAnsi="微软雅黑" w:hint="eastAsia"/>
          <w:bCs/>
          <w:sz w:val="24"/>
          <w:szCs w:val="24"/>
        </w:rPr>
        <w:t xml:space="preserve"> 所以这81个数相加的和为279</w:t>
      </w:r>
    </w:p>
    <w:p w:rsidR="00605BFE" w:rsidRPr="00E24B70" w:rsidRDefault="00605BFE" w:rsidP="00605BFE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9B1CE7" w:rsidRPr="00E24B70" w:rsidRDefault="009B1CE7" w:rsidP="00605BF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9B1CE7" w:rsidRPr="00E24B70" w:rsidSect="00A11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D7A" w:rsidRDefault="00415D7A" w:rsidP="003738DD">
      <w:pPr>
        <w:ind w:left="827"/>
      </w:pPr>
      <w:r>
        <w:separator/>
      </w:r>
    </w:p>
  </w:endnote>
  <w:endnote w:type="continuationSeparator" w:id="1">
    <w:p w:rsidR="00415D7A" w:rsidRDefault="00415D7A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D7A" w:rsidRDefault="00415D7A" w:rsidP="003738DD">
      <w:pPr>
        <w:ind w:left="827"/>
      </w:pPr>
      <w:r>
        <w:separator/>
      </w:r>
    </w:p>
  </w:footnote>
  <w:footnote w:type="continuationSeparator" w:id="1">
    <w:p w:rsidR="00415D7A" w:rsidRDefault="00415D7A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suff w:val="nothing"/>
      <w:lvlText w:val="%1、"/>
      <w:lvlJc w:val="left"/>
    </w:lvl>
  </w:abstractNum>
  <w:abstractNum w:abstractNumId="1">
    <w:nsid w:val="0000000E"/>
    <w:multiLevelType w:val="singleLevel"/>
    <w:tmpl w:val="0000000E"/>
    <w:lvl w:ilvl="0">
      <w:start w:val="8"/>
      <w:numFmt w:val="chineseCounting"/>
      <w:suff w:val="nothing"/>
      <w:lvlText w:val="%1、"/>
      <w:lvlJc w:val="left"/>
    </w:lvl>
  </w:abstractNum>
  <w:abstractNum w:abstractNumId="2">
    <w:nsid w:val="0000000F"/>
    <w:multiLevelType w:val="singleLevel"/>
    <w:tmpl w:val="0000000F"/>
    <w:lvl w:ilvl="0">
      <w:start w:val="2"/>
      <w:numFmt w:val="decimal"/>
      <w:suff w:val="nothing"/>
      <w:lvlText w:val="%1、"/>
      <w:lvlJc w:val="left"/>
    </w:lvl>
  </w:abstractNum>
  <w:abstractNum w:abstractNumId="3">
    <w:nsid w:val="00000010"/>
    <w:multiLevelType w:val="singleLevel"/>
    <w:tmpl w:val="00000010"/>
    <w:lvl w:ilvl="0">
      <w:start w:val="4"/>
      <w:numFmt w:val="chineseCounting"/>
      <w:suff w:val="nothing"/>
      <w:lvlText w:val="%1、"/>
      <w:lvlJc w:val="left"/>
    </w:lvl>
  </w:abstractNum>
  <w:abstractNum w:abstractNumId="4">
    <w:nsid w:val="03B15FAC"/>
    <w:multiLevelType w:val="hybridMultilevel"/>
    <w:tmpl w:val="56CC2838"/>
    <w:lvl w:ilvl="0" w:tplc="97B814B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4876ACE"/>
    <w:multiLevelType w:val="hybridMultilevel"/>
    <w:tmpl w:val="679AE950"/>
    <w:lvl w:ilvl="0" w:tplc="8572EFBA">
      <w:start w:val="1"/>
      <w:numFmt w:val="decimal"/>
      <w:lvlText w:val="第%1段"/>
      <w:lvlJc w:val="left"/>
      <w:pPr>
        <w:tabs>
          <w:tab w:val="num" w:pos="1065"/>
        </w:tabs>
        <w:ind w:left="1065" w:hanging="106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74A5E6B"/>
    <w:multiLevelType w:val="hybridMultilevel"/>
    <w:tmpl w:val="FB1E5E30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FB366A5"/>
    <w:multiLevelType w:val="hybridMultilevel"/>
    <w:tmpl w:val="7D7EB8D8"/>
    <w:lvl w:ilvl="0" w:tplc="59D48C4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8B87A63"/>
    <w:multiLevelType w:val="hybridMultilevel"/>
    <w:tmpl w:val="46BAA6AE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23582048"/>
    <w:multiLevelType w:val="hybridMultilevel"/>
    <w:tmpl w:val="2862A960"/>
    <w:lvl w:ilvl="0" w:tplc="7C88DADE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53A5FC3"/>
    <w:multiLevelType w:val="hybridMultilevel"/>
    <w:tmpl w:val="5D0CE95A"/>
    <w:lvl w:ilvl="0" w:tplc="AB6852B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AAD2CB6"/>
    <w:multiLevelType w:val="hybridMultilevel"/>
    <w:tmpl w:val="F4B2F3AE"/>
    <w:lvl w:ilvl="0" w:tplc="0409000F">
      <w:start w:val="1"/>
      <w:numFmt w:val="decimal"/>
      <w:lvlText w:val="%1."/>
      <w:lvlJc w:val="left"/>
      <w:pPr>
        <w:ind w:left="4389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0A40255"/>
    <w:multiLevelType w:val="hybridMultilevel"/>
    <w:tmpl w:val="3B20BA08"/>
    <w:lvl w:ilvl="0" w:tplc="0C1E5C48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3584CC1"/>
    <w:multiLevelType w:val="multilevel"/>
    <w:tmpl w:val="2F4A7FF4"/>
    <w:numStyleLink w:val="0964"/>
  </w:abstractNum>
  <w:abstractNum w:abstractNumId="16">
    <w:nsid w:val="43CB78C2"/>
    <w:multiLevelType w:val="hybridMultilevel"/>
    <w:tmpl w:val="9542B426"/>
    <w:lvl w:ilvl="0" w:tplc="DF98466E">
      <w:start w:val="1"/>
      <w:numFmt w:val="decimal"/>
      <w:lvlText w:val="（%1）"/>
      <w:lvlJc w:val="left"/>
      <w:pPr>
        <w:tabs>
          <w:tab w:val="num" w:pos="1350"/>
        </w:tabs>
        <w:ind w:left="1350" w:hanging="720"/>
      </w:pPr>
      <w:rPr>
        <w:rFonts w:hint="eastAsia"/>
      </w:rPr>
    </w:lvl>
    <w:lvl w:ilvl="1" w:tplc="BA303D3E">
      <w:start w:val="2"/>
      <w:numFmt w:val="decimal"/>
      <w:lvlText w:val="（%2）"/>
      <w:lvlJc w:val="left"/>
      <w:pPr>
        <w:tabs>
          <w:tab w:val="num" w:pos="1770"/>
        </w:tabs>
        <w:ind w:left="177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17">
    <w:nsid w:val="489010CA"/>
    <w:multiLevelType w:val="hybridMultilevel"/>
    <w:tmpl w:val="EBEC627C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CD444B3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58C668B5"/>
    <w:multiLevelType w:val="hybridMultilevel"/>
    <w:tmpl w:val="90080136"/>
    <w:lvl w:ilvl="0" w:tplc="DCD6946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D5961C6"/>
    <w:multiLevelType w:val="hybridMultilevel"/>
    <w:tmpl w:val="B7E8EDE6"/>
    <w:lvl w:ilvl="0" w:tplc="AB6852B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1" w:tplc="04090019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60876D1A"/>
    <w:multiLevelType w:val="hybridMultilevel"/>
    <w:tmpl w:val="B6D213D4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65802FE"/>
    <w:multiLevelType w:val="hybridMultilevel"/>
    <w:tmpl w:val="DFEE2E64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2DDE239C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7D736B35"/>
    <w:multiLevelType w:val="hybridMultilevel"/>
    <w:tmpl w:val="518E195A"/>
    <w:lvl w:ilvl="0" w:tplc="DD9652D0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F5408A9"/>
    <w:multiLevelType w:val="hybridMultilevel"/>
    <w:tmpl w:val="A4D058A4"/>
    <w:lvl w:ilvl="0" w:tplc="8DC4362E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default"/>
        <w:b/>
        <w:i w:val="0"/>
        <w:color w:val="800000"/>
        <w:sz w:val="21"/>
        <w:szCs w:val="21"/>
        <w:lang w:val="en-US"/>
      </w:rPr>
    </w:lvl>
    <w:lvl w:ilvl="1" w:tplc="04090019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13"/>
  </w:num>
  <w:num w:numId="3">
    <w:abstractNumId w:val="15"/>
  </w:num>
  <w:num w:numId="4">
    <w:abstractNumId w:val="22"/>
  </w:num>
  <w:num w:numId="5">
    <w:abstractNumId w:val="17"/>
  </w:num>
  <w:num w:numId="6">
    <w:abstractNumId w:val="18"/>
  </w:num>
  <w:num w:numId="7">
    <w:abstractNumId w:val="7"/>
  </w:num>
  <w:num w:numId="8">
    <w:abstractNumId w:val="21"/>
  </w:num>
  <w:num w:numId="9">
    <w:abstractNumId w:val="9"/>
  </w:num>
  <w:num w:numId="10">
    <w:abstractNumId w:val="10"/>
  </w:num>
  <w:num w:numId="11">
    <w:abstractNumId w:val="19"/>
  </w:num>
  <w:num w:numId="12">
    <w:abstractNumId w:val="23"/>
  </w:num>
  <w:num w:numId="13">
    <w:abstractNumId w:val="8"/>
  </w:num>
  <w:num w:numId="14">
    <w:abstractNumId w:val="20"/>
  </w:num>
  <w:num w:numId="15">
    <w:abstractNumId w:val="4"/>
  </w:num>
  <w:num w:numId="16">
    <w:abstractNumId w:val="14"/>
  </w:num>
  <w:num w:numId="17">
    <w:abstractNumId w:val="11"/>
  </w:num>
  <w:num w:numId="18">
    <w:abstractNumId w:val="24"/>
  </w:num>
  <w:num w:numId="19">
    <w:abstractNumId w:val="0"/>
  </w:num>
  <w:num w:numId="20">
    <w:abstractNumId w:val="3"/>
  </w:num>
  <w:num w:numId="21">
    <w:abstractNumId w:val="1"/>
  </w:num>
  <w:num w:numId="22">
    <w:abstractNumId w:val="2"/>
  </w:num>
  <w:num w:numId="23">
    <w:abstractNumId w:val="12"/>
  </w:num>
  <w:num w:numId="24">
    <w:abstractNumId w:val="5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23151"/>
    <w:rsid w:val="001400D1"/>
    <w:rsid w:val="001733CB"/>
    <w:rsid w:val="00207A01"/>
    <w:rsid w:val="002165AF"/>
    <w:rsid w:val="003738DD"/>
    <w:rsid w:val="00382D89"/>
    <w:rsid w:val="00383EA3"/>
    <w:rsid w:val="003C6127"/>
    <w:rsid w:val="003D6708"/>
    <w:rsid w:val="003E1565"/>
    <w:rsid w:val="00415D7A"/>
    <w:rsid w:val="004F2549"/>
    <w:rsid w:val="005D3945"/>
    <w:rsid w:val="00605BFE"/>
    <w:rsid w:val="00641E72"/>
    <w:rsid w:val="00662A95"/>
    <w:rsid w:val="00676599"/>
    <w:rsid w:val="006F3D11"/>
    <w:rsid w:val="007716CD"/>
    <w:rsid w:val="00773AD8"/>
    <w:rsid w:val="00795FFA"/>
    <w:rsid w:val="008A5B00"/>
    <w:rsid w:val="00944C37"/>
    <w:rsid w:val="009B1CE7"/>
    <w:rsid w:val="009D2D9E"/>
    <w:rsid w:val="00A1122C"/>
    <w:rsid w:val="00A66694"/>
    <w:rsid w:val="00B26D70"/>
    <w:rsid w:val="00D13077"/>
    <w:rsid w:val="00DA185D"/>
    <w:rsid w:val="00DB6D5B"/>
    <w:rsid w:val="00E24B70"/>
    <w:rsid w:val="00E25A38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,1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numbering" w:customStyle="1" w:styleId="0964">
    <w:name w:val="样式 编号 (复杂文种)五号 (西文)粗体 深红 段前: 0 厘米 悬挂缩进: 9.64 字符"/>
    <w:basedOn w:val="a2"/>
    <w:rsid w:val="00123151"/>
    <w:pPr>
      <w:numPr>
        <w:numId w:val="4"/>
      </w:numPr>
    </w:pPr>
  </w:style>
  <w:style w:type="paragraph" w:styleId="a8">
    <w:name w:val="List Paragraph"/>
    <w:basedOn w:val="a"/>
    <w:uiPriority w:val="34"/>
    <w:qFormat/>
    <w:rsid w:val="00123151"/>
    <w:pPr>
      <w:ind w:firstLineChars="200" w:firstLine="420"/>
    </w:pPr>
  </w:style>
  <w:style w:type="paragraph" w:customStyle="1" w:styleId="Char3">
    <w:name w:val=" Char"/>
    <w:basedOn w:val="a"/>
    <w:autoRedefine/>
    <w:rsid w:val="007716CD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styleId="a9">
    <w:name w:val="Normal (Web)"/>
    <w:aliases w:val="普通 (Web)"/>
    <w:basedOn w:val="a"/>
    <w:rsid w:val="007716C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aa">
    <w:name w:val="目前使用"/>
    <w:basedOn w:val="a"/>
    <w:rsid w:val="007716CD"/>
    <w:pPr>
      <w:adjustRightInd w:val="0"/>
      <w:snapToGrid w:val="0"/>
    </w:pPr>
    <w:rPr>
      <w:rFonts w:ascii="宋体" w:hAnsi="宋体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325</Words>
  <Characters>1857</Characters>
  <Application>Microsoft Office Word</Application>
  <DocSecurity>0</DocSecurity>
  <Lines>15</Lines>
  <Paragraphs>4</Paragraphs>
  <ScaleCrop>false</ScaleCrop>
  <Company>FOUNDERTECH</Company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2012-06-08T04:18:00Z</dcterms:created>
  <dcterms:modified xsi:type="dcterms:W3CDTF">2012-06-08T04:18:00Z</dcterms:modified>
</cp:coreProperties>
</file>