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459" w:rsidRDefault="00D07459" w:rsidP="00D07459">
      <w:pPr>
        <w:spacing w:line="300" w:lineRule="auto"/>
        <w:ind w:firstLineChars="200" w:firstLine="562"/>
        <w:jc w:val="center"/>
        <w:rPr>
          <w:rFonts w:hint="eastAsia"/>
          <w:b/>
          <w:sz w:val="28"/>
          <w:szCs w:val="28"/>
        </w:rPr>
      </w:pPr>
      <w:r w:rsidRPr="00F83250">
        <w:rPr>
          <w:rFonts w:hint="eastAsia"/>
          <w:b/>
          <w:sz w:val="28"/>
          <w:szCs w:val="28"/>
        </w:rPr>
        <w:t>2014</w:t>
      </w:r>
      <w:r>
        <w:rPr>
          <w:rFonts w:hint="eastAsia"/>
          <w:b/>
          <w:sz w:val="28"/>
          <w:szCs w:val="28"/>
        </w:rPr>
        <w:t>年小升初英语复习资料专题三</w:t>
      </w:r>
      <w:r>
        <w:rPr>
          <w:rFonts w:hint="eastAsia"/>
          <w:b/>
          <w:sz w:val="28"/>
          <w:szCs w:val="28"/>
        </w:rPr>
        <w:t>:</w:t>
      </w:r>
      <w:r>
        <w:rPr>
          <w:rFonts w:hint="eastAsia"/>
          <w:b/>
          <w:sz w:val="28"/>
          <w:szCs w:val="28"/>
        </w:rPr>
        <w:t>名词</w:t>
      </w:r>
    </w:p>
    <w:p w:rsidR="00D07459" w:rsidRDefault="00D07459" w:rsidP="00D07459">
      <w:pPr>
        <w:spacing w:line="300" w:lineRule="auto"/>
        <w:rPr>
          <w:rFonts w:hint="eastAsia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概念：表示人或事物名称的词，叫做名词。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名词的分类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名词分两大类：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★</w:t>
      </w:r>
      <w:r w:rsidRPr="00D07459">
        <w:rPr>
          <w:rFonts w:hint="eastAsia"/>
          <w:szCs w:val="21"/>
        </w:rPr>
        <w:t xml:space="preserve">  </w:t>
      </w:r>
      <w:r w:rsidRPr="00D07459">
        <w:rPr>
          <w:rFonts w:hint="eastAsia"/>
          <w:szCs w:val="21"/>
        </w:rPr>
        <w:t>普通名词：是某一类人、某一类事物、某种物质或抽象概念的名称</w:t>
      </w:r>
      <w:r w:rsidRPr="00D07459">
        <w:rPr>
          <w:rFonts w:hint="eastAsia"/>
          <w:szCs w:val="21"/>
        </w:rPr>
        <w:t xml:space="preserve"> </w:t>
      </w:r>
      <w:r w:rsidRPr="00D07459">
        <w:rPr>
          <w:rFonts w:hint="eastAsia"/>
          <w:szCs w:val="21"/>
        </w:rPr>
        <w:t>。如：</w:t>
      </w:r>
      <w:r w:rsidRPr="00D07459">
        <w:rPr>
          <w:rFonts w:hint="eastAsia"/>
          <w:szCs w:val="21"/>
        </w:rPr>
        <w:t>student</w:t>
      </w:r>
      <w:r w:rsidRPr="00D07459">
        <w:rPr>
          <w:rFonts w:hint="eastAsia"/>
          <w:szCs w:val="21"/>
        </w:rPr>
        <w:t>学生</w:t>
      </w:r>
      <w:r w:rsidRPr="00D07459">
        <w:rPr>
          <w:rFonts w:hint="eastAsia"/>
          <w:szCs w:val="21"/>
        </w:rPr>
        <w:t xml:space="preserve">    water</w:t>
      </w:r>
      <w:r w:rsidRPr="00D07459">
        <w:rPr>
          <w:rFonts w:hint="eastAsia"/>
          <w:szCs w:val="21"/>
        </w:rPr>
        <w:t>水</w:t>
      </w:r>
      <w:r w:rsidRPr="00D07459">
        <w:rPr>
          <w:rFonts w:hint="eastAsia"/>
          <w:szCs w:val="21"/>
        </w:rPr>
        <w:t xml:space="preserve">     machine</w:t>
      </w:r>
      <w:r w:rsidRPr="00D07459">
        <w:rPr>
          <w:rFonts w:hint="eastAsia"/>
          <w:szCs w:val="21"/>
        </w:rPr>
        <w:t>机器</w:t>
      </w:r>
      <w:r w:rsidRPr="00D07459">
        <w:rPr>
          <w:rFonts w:hint="eastAsia"/>
          <w:szCs w:val="21"/>
        </w:rPr>
        <w:t xml:space="preserve">    happiness </w:t>
      </w:r>
      <w:r w:rsidRPr="00D07459">
        <w:rPr>
          <w:rFonts w:hint="eastAsia"/>
          <w:szCs w:val="21"/>
        </w:rPr>
        <w:t>快乐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★</w:t>
      </w:r>
      <w:r w:rsidRPr="00D07459">
        <w:rPr>
          <w:rFonts w:hint="eastAsia"/>
          <w:szCs w:val="21"/>
        </w:rPr>
        <w:t xml:space="preserve">  </w:t>
      </w:r>
      <w:r w:rsidRPr="00D07459">
        <w:rPr>
          <w:rFonts w:hint="eastAsia"/>
          <w:szCs w:val="21"/>
        </w:rPr>
        <w:t>专有名词：是个人、团体、地方、机构或事物的名称，开头字母要大写。如：</w:t>
      </w:r>
      <w:r w:rsidRPr="00D07459">
        <w:rPr>
          <w:rFonts w:hint="eastAsia"/>
          <w:szCs w:val="21"/>
        </w:rPr>
        <w:t>Mike</w:t>
      </w:r>
      <w:r w:rsidRPr="00D07459">
        <w:rPr>
          <w:rFonts w:hint="eastAsia"/>
          <w:szCs w:val="21"/>
        </w:rPr>
        <w:t>迈克</w:t>
      </w:r>
      <w:r w:rsidRPr="00D07459">
        <w:rPr>
          <w:rFonts w:hint="eastAsia"/>
          <w:szCs w:val="21"/>
        </w:rPr>
        <w:t xml:space="preserve">      China</w:t>
      </w:r>
      <w:r w:rsidRPr="00D07459">
        <w:rPr>
          <w:rFonts w:hint="eastAsia"/>
          <w:szCs w:val="21"/>
        </w:rPr>
        <w:t>中国</w:t>
      </w:r>
      <w:r w:rsidRPr="00D07459">
        <w:rPr>
          <w:rFonts w:hint="eastAsia"/>
          <w:szCs w:val="21"/>
        </w:rPr>
        <w:t xml:space="preserve">         the Great Wall</w:t>
      </w:r>
      <w:r w:rsidRPr="00D07459">
        <w:rPr>
          <w:rFonts w:hint="eastAsia"/>
          <w:szCs w:val="21"/>
        </w:rPr>
        <w:t>长城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名词又分为可数名词和不可数名词。可数名词有单数和复数之分，不可数名词一般不分单数和复数</w:t>
      </w:r>
      <w:r w:rsidRPr="00D07459">
        <w:rPr>
          <w:rFonts w:hint="eastAsia"/>
          <w:szCs w:val="21"/>
        </w:rPr>
        <w:t xml:space="preserve"> </w:t>
      </w:r>
      <w:r w:rsidRPr="00D07459">
        <w:rPr>
          <w:rFonts w:hint="eastAsia"/>
          <w:szCs w:val="21"/>
        </w:rPr>
        <w:t>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如：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可数名词：</w:t>
      </w:r>
      <w:r w:rsidRPr="00D07459">
        <w:rPr>
          <w:rFonts w:hint="eastAsia"/>
          <w:szCs w:val="21"/>
        </w:rPr>
        <w:t xml:space="preserve"> boy</w:t>
      </w:r>
      <w:r w:rsidRPr="00D07459">
        <w:rPr>
          <w:rFonts w:hint="eastAsia"/>
          <w:szCs w:val="21"/>
        </w:rPr>
        <w:t>（单数）</w:t>
      </w:r>
      <w:r w:rsidRPr="00D07459">
        <w:rPr>
          <w:rFonts w:hint="eastAsia"/>
          <w:szCs w:val="21"/>
        </w:rPr>
        <w:t xml:space="preserve">   boys</w:t>
      </w:r>
      <w:r w:rsidRPr="00D07459">
        <w:rPr>
          <w:rFonts w:hint="eastAsia"/>
          <w:szCs w:val="21"/>
        </w:rPr>
        <w:t>（复数）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rFonts w:hint="eastAsia"/>
          <w:szCs w:val="21"/>
        </w:rPr>
        <w:t>不可数名词：</w:t>
      </w:r>
      <w:r w:rsidRPr="00D07459">
        <w:rPr>
          <w:rFonts w:hint="eastAsia"/>
          <w:szCs w:val="21"/>
        </w:rPr>
        <w:t xml:space="preserve">juice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 rice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 meat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注意：表示一个人或事物用单数，表示一个以上的人或事物用复数。</w:t>
      </w:r>
    </w:p>
    <w:p w:rsidR="00D07459" w:rsidRPr="00D07459" w:rsidRDefault="00D07459" w:rsidP="00D07459">
      <w:pPr>
        <w:spacing w:line="300" w:lineRule="auto"/>
        <w:ind w:firstLine="200"/>
        <w:jc w:val="center"/>
        <w:rPr>
          <w:rStyle w:val="ad"/>
          <w:rFonts w:hint="eastAsia"/>
          <w:szCs w:val="21"/>
        </w:rPr>
      </w:pPr>
      <w:r w:rsidRPr="00D07459">
        <w:rPr>
          <w:rStyle w:val="ad"/>
          <w:szCs w:val="21"/>
        </w:rPr>
        <w:t>名词复数的构成法</w:t>
      </w:r>
    </w:p>
    <w:tbl>
      <w:tblPr>
        <w:tblW w:w="5000" w:type="pct"/>
        <w:jc w:val="center"/>
        <w:tblLook w:val="04A0"/>
      </w:tblPr>
      <w:tblGrid>
        <w:gridCol w:w="1668"/>
        <w:gridCol w:w="2550"/>
        <w:gridCol w:w="4304"/>
      </w:tblGrid>
      <w:tr w:rsidR="00D07459" w:rsidRPr="00327EC9" w:rsidTr="00C3105A">
        <w:trPr>
          <w:trHeight w:val="312"/>
          <w:jc w:val="center"/>
        </w:trPr>
        <w:tc>
          <w:tcPr>
            <w:tcW w:w="9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构成法</w:t>
            </w:r>
          </w:p>
        </w:tc>
        <w:tc>
          <w:tcPr>
            <w:tcW w:w="1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读音</w:t>
            </w:r>
          </w:p>
        </w:tc>
        <w:tc>
          <w:tcPr>
            <w:tcW w:w="25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例词</w:t>
            </w: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在词尾加–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s</w:t>
            </w:r>
          </w:p>
        </w:tc>
        <w:tc>
          <w:tcPr>
            <w:tcW w:w="1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1．在清辅音后发∕s∕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2．在浊辅音和元音后发∕z∕</w:t>
            </w:r>
          </w:p>
        </w:tc>
        <w:tc>
          <w:tcPr>
            <w:tcW w:w="2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1．desk–desks  ∕s∕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2．boy–boys   ∕z∕</w:t>
            </w:r>
          </w:p>
        </w:tc>
      </w:tr>
      <w:tr w:rsidR="00D07459" w:rsidRPr="00327EC9" w:rsidTr="00C3105A">
        <w:trPr>
          <w:trHeight w:val="900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780"/>
          <w:jc w:val="center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在词末加–es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1．以“x，s，ch ，sh”等结尾的名词后加–es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2．以e结尾，直接加–s</w:t>
            </w:r>
          </w:p>
        </w:tc>
        <w:tc>
          <w:tcPr>
            <w:tcW w:w="1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–（e）s读作∕iz∕</w:t>
            </w:r>
          </w:p>
        </w:tc>
        <w:tc>
          <w:tcPr>
            <w:tcW w:w="2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1．glass–glasses  ∕iz∕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class–classes  ∕iz∕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2．orange–oranges∕iz∕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horse –horses∕iz∕</w:t>
            </w:r>
          </w:p>
        </w:tc>
      </w:tr>
      <w:tr w:rsidR="00D07459" w:rsidRPr="00327EC9" w:rsidTr="00C3105A">
        <w:trPr>
          <w:trHeight w:val="1140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855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如以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f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fe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结尾，则去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f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fe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加–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ves</w:t>
            </w:r>
          </w:p>
        </w:tc>
        <w:tc>
          <w:tcPr>
            <w:tcW w:w="1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–ves读作∕vz∕</w:t>
            </w:r>
          </w:p>
        </w:tc>
        <w:tc>
          <w:tcPr>
            <w:tcW w:w="2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knife– knives∕vz∕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wife– wives∕vz∕</w:t>
            </w: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645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以辅音字母加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y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结尾，则去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y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加–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ies</w:t>
            </w:r>
          </w:p>
        </w:tc>
        <w:tc>
          <w:tcPr>
            <w:tcW w:w="1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–ies读作∕iz∕</w:t>
            </w:r>
          </w:p>
        </w:tc>
        <w:tc>
          <w:tcPr>
            <w:tcW w:w="2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baby– babies ∕iz∕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party– parties ∕iz∕</w:t>
            </w:r>
          </w:p>
        </w:tc>
      </w:tr>
      <w:tr w:rsidR="00D07459" w:rsidRPr="00327EC9" w:rsidTr="00C3105A">
        <w:trPr>
          <w:trHeight w:val="915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lastRenderedPageBreak/>
              <w:t>以辅音字母加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o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结尾，则加–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es</w:t>
            </w:r>
          </w:p>
        </w:tc>
        <w:tc>
          <w:tcPr>
            <w:tcW w:w="149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–es读作∕z∕</w:t>
            </w:r>
          </w:p>
        </w:tc>
        <w:tc>
          <w:tcPr>
            <w:tcW w:w="25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potato –potatoes  ∕z∕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tomato– tomatoes∕z∕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 xml:space="preserve">  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br/>
              <w:t>但radio，  photo ，piano，则直接加–s</w:t>
            </w:r>
          </w:p>
        </w:tc>
      </w:tr>
      <w:tr w:rsidR="00D07459" w:rsidRPr="00327EC9" w:rsidTr="00C3105A">
        <w:trPr>
          <w:trHeight w:val="312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1380"/>
          <w:jc w:val="center"/>
        </w:trPr>
        <w:tc>
          <w:tcPr>
            <w:tcW w:w="9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5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D07459" w:rsidRPr="00EF45AF" w:rsidRDefault="00D07459" w:rsidP="00D07459">
      <w:pPr>
        <w:widowControl/>
        <w:spacing w:line="300" w:lineRule="auto"/>
        <w:ind w:firstLine="200"/>
        <w:jc w:val="left"/>
        <w:rPr>
          <w:rFonts w:ascii="宋体" w:hAnsi="宋体" w:cs="宋体"/>
          <w:kern w:val="0"/>
          <w:szCs w:val="21"/>
        </w:rPr>
      </w:pPr>
      <w:r w:rsidRPr="00D07459">
        <w:rPr>
          <w:rFonts w:ascii="宋体" w:hAnsi="宋体" w:cs="宋体"/>
          <w:b/>
          <w:bCs/>
          <w:kern w:val="0"/>
          <w:szCs w:val="21"/>
        </w:rPr>
        <w:t>不规则名词变化法则</w:t>
      </w:r>
    </w:p>
    <w:p w:rsidR="00D07459" w:rsidRPr="00EF45AF" w:rsidRDefault="00D07459" w:rsidP="00D07459">
      <w:pPr>
        <w:widowControl/>
        <w:spacing w:line="300" w:lineRule="auto"/>
        <w:ind w:firstLine="200"/>
        <w:jc w:val="left"/>
        <w:rPr>
          <w:rFonts w:ascii="宋体" w:hAnsi="宋体" w:cs="宋体"/>
          <w:kern w:val="0"/>
          <w:szCs w:val="21"/>
        </w:rPr>
      </w:pPr>
      <w:r w:rsidRPr="00EF45AF">
        <w:rPr>
          <w:rFonts w:ascii="宋体" w:hAnsi="宋体" w:cs="宋体"/>
          <w:kern w:val="0"/>
          <w:szCs w:val="21"/>
        </w:rPr>
        <w:t>man – men ； woman –women ； tooth–teeth ； foot–feet ；  mouse–mice ；    sheep– sheep ；       fish –fish ；    child –children  ；   Chinese– Chinese  ；</w:t>
      </w:r>
    </w:p>
    <w:p w:rsidR="00D07459" w:rsidRPr="00EF45AF" w:rsidRDefault="00D07459" w:rsidP="00D07459">
      <w:pPr>
        <w:widowControl/>
        <w:spacing w:line="300" w:lineRule="auto"/>
        <w:ind w:firstLine="200"/>
        <w:jc w:val="left"/>
        <w:rPr>
          <w:rFonts w:ascii="宋体" w:hAnsi="宋体" w:cs="宋体"/>
          <w:kern w:val="0"/>
          <w:szCs w:val="21"/>
        </w:rPr>
      </w:pPr>
      <w:r w:rsidRPr="00D07459">
        <w:rPr>
          <w:rFonts w:ascii="宋体" w:hAnsi="宋体" w:cs="宋体"/>
          <w:b/>
          <w:bCs/>
          <w:kern w:val="0"/>
          <w:szCs w:val="21"/>
        </w:rPr>
        <w:t>名词的所有格</w:t>
      </w:r>
    </w:p>
    <w:tbl>
      <w:tblPr>
        <w:tblW w:w="5000" w:type="pct"/>
        <w:tblLook w:val="04A0"/>
      </w:tblPr>
      <w:tblGrid>
        <w:gridCol w:w="2083"/>
        <w:gridCol w:w="1730"/>
        <w:gridCol w:w="2178"/>
        <w:gridCol w:w="2531"/>
      </w:tblGrid>
      <w:tr w:rsidR="00D07459" w:rsidRPr="00327EC9" w:rsidTr="00C3105A">
        <w:trPr>
          <w:trHeight w:val="312"/>
        </w:trPr>
        <w:tc>
          <w:tcPr>
            <w:tcW w:w="1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  情况</w:t>
            </w:r>
          </w:p>
        </w:tc>
        <w:tc>
          <w:tcPr>
            <w:tcW w:w="10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构成方法</w:t>
            </w:r>
          </w:p>
        </w:tc>
        <w:tc>
          <w:tcPr>
            <w:tcW w:w="12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读音</w:t>
            </w:r>
          </w:p>
        </w:tc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例词</w:t>
            </w:r>
          </w:p>
        </w:tc>
      </w:tr>
      <w:tr w:rsidR="00D07459" w:rsidRPr="00327EC9" w:rsidTr="00C3105A">
        <w:trPr>
          <w:trHeight w:val="312"/>
        </w:trPr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312"/>
        </w:trPr>
        <w:tc>
          <w:tcPr>
            <w:tcW w:w="1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855"/>
        </w:trPr>
        <w:tc>
          <w:tcPr>
            <w:tcW w:w="122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单数名词</w:t>
            </w:r>
          </w:p>
        </w:tc>
        <w:tc>
          <w:tcPr>
            <w:tcW w:w="101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D07459">
              <w:rPr>
                <w:rFonts w:ascii="宋体" w:hAnsi="宋体" w:cs="宋体" w:hint="eastAsia"/>
                <w:color w:val="000000"/>
                <w:kern w:val="0"/>
                <w:szCs w:val="21"/>
              </w:rPr>
              <w:t>加</w:t>
            </w:r>
            <w:r w:rsidRPr="00D07459">
              <w:rPr>
                <w:rFonts w:ascii="宋体" w:hAnsi="宋体" w:cs="宋体"/>
                <w:color w:val="000000"/>
                <w:kern w:val="0"/>
                <w:szCs w:val="21"/>
              </w:rPr>
              <w:t>’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s</w:t>
            </w:r>
          </w:p>
        </w:tc>
        <w:tc>
          <w:tcPr>
            <w:tcW w:w="127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清辅音后读∕s∕</w:t>
            </w:r>
          </w:p>
        </w:tc>
        <w:tc>
          <w:tcPr>
            <w:tcW w:w="148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Mike’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>s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   ∕s∕</w:t>
            </w:r>
          </w:p>
        </w:tc>
      </w:tr>
      <w:tr w:rsidR="00D07459" w:rsidRPr="00327EC9" w:rsidTr="00C3105A">
        <w:trPr>
          <w:trHeight w:val="312"/>
        </w:trPr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8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7459" w:rsidRPr="00327EC9" w:rsidTr="00C3105A">
        <w:trPr>
          <w:trHeight w:val="675"/>
        </w:trPr>
        <w:tc>
          <w:tcPr>
            <w:tcW w:w="122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浊辅音和元音后读∕z∕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Mary’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  <w:u w:val="single"/>
              </w:rPr>
              <w:t>s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   ∕z∕</w:t>
            </w:r>
          </w:p>
        </w:tc>
      </w:tr>
      <w:tr w:rsidR="00D07459" w:rsidRPr="00327EC9" w:rsidTr="00C3105A">
        <w:trPr>
          <w:trHeight w:val="855"/>
        </w:trPr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以</w:t>
            </w:r>
            <w:r w:rsidRPr="00327EC9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s</w:t>
            </w: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结尾的复数名词</w:t>
            </w:r>
          </w:p>
        </w:tc>
        <w:tc>
          <w:tcPr>
            <w:tcW w:w="1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加’</w:t>
            </w:r>
          </w:p>
        </w:tc>
        <w:tc>
          <w:tcPr>
            <w:tcW w:w="1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读音不变</w:t>
            </w:r>
          </w:p>
        </w:tc>
        <w:tc>
          <w:tcPr>
            <w:tcW w:w="1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7459" w:rsidRPr="00327EC9" w:rsidRDefault="00D07459" w:rsidP="00C3105A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327EC9">
              <w:rPr>
                <w:rFonts w:ascii="宋体" w:hAnsi="宋体" w:cs="宋体" w:hint="eastAsia"/>
                <w:color w:val="000000"/>
                <w:kern w:val="0"/>
                <w:szCs w:val="21"/>
              </w:rPr>
              <w:t>the teachers’ room</w:t>
            </w:r>
          </w:p>
        </w:tc>
      </w:tr>
    </w:tbl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注意：★</w:t>
      </w:r>
      <w:r w:rsidRPr="00D07459">
        <w:rPr>
          <w:rFonts w:hint="eastAsia"/>
          <w:szCs w:val="21"/>
        </w:rPr>
        <w:t xml:space="preserve">  </w:t>
      </w:r>
      <w:r w:rsidRPr="00D07459">
        <w:rPr>
          <w:rFonts w:hint="eastAsia"/>
          <w:szCs w:val="21"/>
        </w:rPr>
        <w:t>表示几个人共同拥有的，只需要在最后一个名词后加’</w:t>
      </w:r>
      <w:r w:rsidRPr="00D07459">
        <w:rPr>
          <w:rFonts w:hint="eastAsia"/>
          <w:szCs w:val="21"/>
        </w:rPr>
        <w:t xml:space="preserve">s </w:t>
      </w:r>
      <w:r w:rsidRPr="00D07459">
        <w:rPr>
          <w:rFonts w:hint="eastAsia"/>
          <w:szCs w:val="21"/>
        </w:rPr>
        <w:t>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     </w:t>
      </w:r>
      <w:r w:rsidRPr="00D07459">
        <w:rPr>
          <w:rFonts w:hint="eastAsia"/>
          <w:szCs w:val="21"/>
        </w:rPr>
        <w:t>★</w:t>
      </w:r>
      <w:r w:rsidRPr="00D07459">
        <w:rPr>
          <w:rFonts w:hint="eastAsia"/>
          <w:szCs w:val="21"/>
        </w:rPr>
        <w:t xml:space="preserve">  </w:t>
      </w:r>
      <w:r w:rsidRPr="00D07459">
        <w:rPr>
          <w:rFonts w:hint="eastAsia"/>
          <w:szCs w:val="21"/>
        </w:rPr>
        <w:t>表示各自拥有时，需要在每个名词后都加’</w:t>
      </w:r>
      <w:r w:rsidRPr="00D07459">
        <w:rPr>
          <w:rFonts w:hint="eastAsia"/>
          <w:szCs w:val="21"/>
        </w:rPr>
        <w:t xml:space="preserve">s </w:t>
      </w:r>
      <w:r w:rsidRPr="00D07459">
        <w:rPr>
          <w:rFonts w:hint="eastAsia"/>
          <w:szCs w:val="21"/>
        </w:rPr>
        <w:t>。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强化练习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一、写出下列各单词的复数形式</w:t>
      </w:r>
      <w:r w:rsidRPr="00D07459">
        <w:rPr>
          <w:rFonts w:hint="eastAsia"/>
          <w:b/>
          <w:szCs w:val="21"/>
        </w:rPr>
        <w:t xml:space="preserve"> </w:t>
      </w:r>
      <w:r w:rsidRPr="00D07459">
        <w:rPr>
          <w:rFonts w:hint="eastAsia"/>
          <w:b/>
          <w:szCs w:val="21"/>
        </w:rPr>
        <w:t>。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1.glass __________    2. family __________    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3.wolf __________     4. country_________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5.radio __________    6. photo  __________    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7.fox  __________     8.fridge  _________  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9.bus   __________    10. box   __________    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11.watch__________    12.brush   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13.policeman______    14.farm   __________    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lastRenderedPageBreak/>
        <w:t>15.fish __________    16.sandwich_________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17.apple __________   18.foot   __________    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19.ruler _________    20.tooth   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二、画横线，选出下列正确的单词或词组。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1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Do you drink much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milk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milks </w:t>
      </w:r>
      <w:r w:rsidRPr="00D07459">
        <w:rPr>
          <w:rFonts w:hint="eastAsia"/>
          <w:szCs w:val="21"/>
        </w:rPr>
        <w:t>）？</w:t>
      </w:r>
      <w:r w:rsidRPr="00D07459">
        <w:rPr>
          <w:rFonts w:hint="eastAsia"/>
          <w:szCs w:val="21"/>
        </w:rPr>
        <w:t xml:space="preserve">   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2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I visited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Jim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>Jim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 xml:space="preserve">s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house yesterday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3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This is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Tom and Mary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 xml:space="preserve">s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>Tom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and Mary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 xml:space="preserve">s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house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4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He had two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cup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cups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of tea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  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5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Those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books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book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are on the desk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6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Look at this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boy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boys </w:t>
      </w:r>
      <w:r w:rsidRPr="00D07459">
        <w:rPr>
          <w:rFonts w:hint="eastAsia"/>
          <w:szCs w:val="21"/>
        </w:rPr>
        <w:t>）．</w:t>
      </w:r>
      <w:r w:rsidRPr="00D07459">
        <w:rPr>
          <w:rFonts w:hint="eastAsia"/>
          <w:szCs w:val="21"/>
        </w:rPr>
        <w:t xml:space="preserve">        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7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That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dogs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dog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is mine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8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Would you like some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bananas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banana </w:t>
      </w:r>
      <w:r w:rsidRPr="00D07459">
        <w:rPr>
          <w:rFonts w:hint="eastAsia"/>
          <w:szCs w:val="21"/>
        </w:rPr>
        <w:t>）？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9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 sperm whale has 50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tooth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teeth </w:t>
      </w:r>
      <w:r w:rsidRPr="00D07459">
        <w:rPr>
          <w:rFonts w:hint="eastAsia"/>
          <w:szCs w:val="21"/>
        </w:rPr>
        <w:t>）．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10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These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shoes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shoe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are very nice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三、选择填空。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1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This is ______room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Jack and Lucy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Jack and Lucy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Jack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and Lucy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Jack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and Lucy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2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She is a good _____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student 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students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boy      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boys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3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I want two _____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pencil</w:t>
      </w:r>
      <w:r w:rsidRPr="00D07459">
        <w:rPr>
          <w:rFonts w:hint="eastAsia"/>
          <w:szCs w:val="21"/>
        </w:rPr>
        <w:t>–</w:t>
      </w:r>
      <w:r w:rsidRPr="00D07459">
        <w:rPr>
          <w:rFonts w:hint="eastAsia"/>
          <w:szCs w:val="21"/>
        </w:rPr>
        <w:t>box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pencil</w:t>
      </w:r>
      <w:r w:rsidRPr="00D07459">
        <w:rPr>
          <w:rFonts w:hint="eastAsia"/>
          <w:szCs w:val="21"/>
        </w:rPr>
        <w:t>–</w:t>
      </w:r>
      <w:r w:rsidRPr="00D07459">
        <w:rPr>
          <w:rFonts w:hint="eastAsia"/>
          <w:szCs w:val="21"/>
        </w:rPr>
        <w:t>boxes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pencils</w:t>
      </w:r>
      <w:r w:rsidRPr="00D07459">
        <w:rPr>
          <w:rFonts w:hint="eastAsia"/>
          <w:szCs w:val="21"/>
        </w:rPr>
        <w:t>–</w:t>
      </w:r>
      <w:r w:rsidRPr="00D07459">
        <w:rPr>
          <w:rFonts w:hint="eastAsia"/>
          <w:szCs w:val="21"/>
        </w:rPr>
        <w:t>box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pencils</w:t>
      </w:r>
      <w:r w:rsidRPr="00D07459">
        <w:rPr>
          <w:rFonts w:hint="eastAsia"/>
          <w:szCs w:val="21"/>
        </w:rPr>
        <w:t>–</w:t>
      </w:r>
      <w:r w:rsidRPr="00D07459">
        <w:rPr>
          <w:rFonts w:hint="eastAsia"/>
          <w:szCs w:val="21"/>
        </w:rPr>
        <w:t>boxes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4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How many _____ do you have</w:t>
      </w:r>
      <w:r w:rsidRPr="00D07459">
        <w:rPr>
          <w:rFonts w:hint="eastAsia"/>
          <w:szCs w:val="21"/>
        </w:rPr>
        <w:t>？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friend 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friends  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friendes 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friend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5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These _____ are Judy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fish    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fishes   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fishs    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fish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6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Look at those ____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child   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childs   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children 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childrens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7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He has two big ____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eye     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eyes     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eyees    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eye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8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He is Jeff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____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brothers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brother  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brotheres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brother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9</w:t>
      </w:r>
      <w:r w:rsidRPr="00D07459">
        <w:rPr>
          <w:rFonts w:hint="eastAsia"/>
          <w:szCs w:val="21"/>
        </w:rPr>
        <w:t>．—</w:t>
      </w:r>
      <w:r w:rsidRPr="00D07459">
        <w:rPr>
          <w:rFonts w:hint="eastAsia"/>
          <w:szCs w:val="21"/>
        </w:rPr>
        <w:t xml:space="preserve"> ____is this pen </w:t>
      </w:r>
      <w:r w:rsidRPr="00D07459">
        <w:rPr>
          <w:rFonts w:hint="eastAsia"/>
          <w:szCs w:val="21"/>
        </w:rPr>
        <w:t>？</w:t>
      </w:r>
      <w:r w:rsidRPr="00D07459">
        <w:rPr>
          <w:rFonts w:hint="eastAsia"/>
          <w:szCs w:val="21"/>
        </w:rPr>
        <w:t xml:space="preserve">  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lastRenderedPageBreak/>
        <w:t>—</w:t>
      </w:r>
      <w:r w:rsidRPr="00D07459">
        <w:rPr>
          <w:rFonts w:hint="eastAsia"/>
          <w:szCs w:val="21"/>
        </w:rPr>
        <w:t>It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Wang Fang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 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Who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         B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Whose              C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Where            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Which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</w:t>
      </w:r>
      <w:r w:rsidRPr="00D07459">
        <w:rPr>
          <w:rFonts w:hint="eastAsia"/>
          <w:szCs w:val="21"/>
        </w:rPr>
        <w:t>）</w:t>
      </w:r>
      <w:r w:rsidRPr="00D07459">
        <w:rPr>
          <w:rFonts w:hint="eastAsia"/>
          <w:szCs w:val="21"/>
        </w:rPr>
        <w:t>10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____birthday is September5th</w:t>
      </w:r>
      <w:r w:rsidRPr="00D07459">
        <w:rPr>
          <w:rFonts w:hint="eastAsia"/>
          <w:szCs w:val="21"/>
        </w:rPr>
        <w:t>．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A. Her mother       B. her mother’s      C. Her mothers’    D. Her mother’s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四、将下列表示单数的句子改成复数的句子。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1.This is a boy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2.Do you have a new rubber</w:t>
      </w:r>
      <w:r w:rsidRPr="00D07459">
        <w:rPr>
          <w:rFonts w:hint="eastAsia"/>
          <w:szCs w:val="21"/>
        </w:rPr>
        <w:t>？</w:t>
      </w:r>
      <w:r w:rsidRPr="00D07459">
        <w:rPr>
          <w:rFonts w:hint="eastAsia"/>
          <w:szCs w:val="21"/>
        </w:rPr>
        <w:t>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3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There is one apple in my hand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4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That is her watch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5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She has a camera and umbrella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6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There is a plane in the sky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五、圈出句子中的错误并改正。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1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I don</w:t>
      </w:r>
      <w:r w:rsidRPr="00D07459">
        <w:rPr>
          <w:szCs w:val="21"/>
        </w:rPr>
        <w:t>’</w:t>
      </w:r>
      <w:r w:rsidRPr="00D07459">
        <w:rPr>
          <w:rFonts w:hint="eastAsia"/>
          <w:szCs w:val="21"/>
        </w:rPr>
        <w:t>t like orange juices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It is sour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      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                      </w:t>
      </w:r>
      <w:r w:rsidRPr="00D07459">
        <w:rPr>
          <w:rFonts w:hint="eastAsia"/>
          <w:szCs w:val="21"/>
        </w:rPr>
        <w:t>）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2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There is an old books in my bag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          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                      </w:t>
      </w:r>
      <w:r w:rsidRPr="00D07459">
        <w:rPr>
          <w:rFonts w:hint="eastAsia"/>
          <w:szCs w:val="21"/>
        </w:rPr>
        <w:t>）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3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Bananas is my favorite fruit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             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                      </w:t>
      </w:r>
      <w:r w:rsidRPr="00D07459">
        <w:rPr>
          <w:rFonts w:hint="eastAsia"/>
          <w:szCs w:val="21"/>
        </w:rPr>
        <w:t>）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4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They go to school on feet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               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                      </w:t>
      </w:r>
      <w:r w:rsidRPr="00D07459">
        <w:rPr>
          <w:rFonts w:hint="eastAsia"/>
          <w:szCs w:val="21"/>
        </w:rPr>
        <w:t>）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5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There are many photos of my family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       </w:t>
      </w:r>
      <w:r w:rsidRPr="00D07459">
        <w:rPr>
          <w:rFonts w:hint="eastAsia"/>
          <w:szCs w:val="21"/>
        </w:rPr>
        <w:t>（</w:t>
      </w:r>
      <w:r w:rsidRPr="00D07459">
        <w:rPr>
          <w:rFonts w:hint="eastAsia"/>
          <w:szCs w:val="21"/>
        </w:rPr>
        <w:t xml:space="preserve">                          </w:t>
      </w:r>
      <w:r w:rsidRPr="00D07459">
        <w:rPr>
          <w:rFonts w:hint="eastAsia"/>
          <w:szCs w:val="21"/>
        </w:rPr>
        <w:t>）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六、连词成句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1.  teacher  is   strong    My   and    tall   ( . )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 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2.  teacher  This   science   is  new   our  ( . )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 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3.  there  bedrooms  How  are many  ( ? )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 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4.  lake  The   jumped   the  dog   into  ( . )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 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>5.  is  What   your   hobby  ( ? )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 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b/>
          <w:szCs w:val="21"/>
        </w:rPr>
      </w:pPr>
      <w:r w:rsidRPr="00D07459">
        <w:rPr>
          <w:rFonts w:hint="eastAsia"/>
          <w:b/>
          <w:szCs w:val="21"/>
        </w:rPr>
        <w:t>七、阅读理解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Tom is seven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He goes to school every day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 The school is near his home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 xml:space="preserve">so he goes there on  </w:t>
      </w:r>
      <w:r w:rsidRPr="00D07459">
        <w:rPr>
          <w:rFonts w:hint="eastAsia"/>
          <w:szCs w:val="21"/>
        </w:rPr>
        <w:lastRenderedPageBreak/>
        <w:t>foot and comes back home on time</w:t>
      </w:r>
      <w:r w:rsidRPr="00D07459">
        <w:rPr>
          <w:rFonts w:hint="eastAsia"/>
          <w:szCs w:val="21"/>
        </w:rPr>
        <w:t>（按时）．</w:t>
      </w:r>
      <w:r w:rsidRPr="00D07459">
        <w:rPr>
          <w:rFonts w:hint="eastAsia"/>
          <w:szCs w:val="21"/>
        </w:rPr>
        <w:t>But today he is late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His mother asks him</w:t>
      </w:r>
      <w:r w:rsidRPr="00D07459">
        <w:rPr>
          <w:rFonts w:hint="eastAsia"/>
          <w:szCs w:val="21"/>
        </w:rPr>
        <w:t>“</w:t>
      </w:r>
      <w:r w:rsidRPr="00D07459">
        <w:rPr>
          <w:rFonts w:hint="eastAsia"/>
          <w:szCs w:val="21"/>
        </w:rPr>
        <w:t xml:space="preserve"> Why are you late to day </w:t>
      </w:r>
      <w:r w:rsidRPr="00D07459">
        <w:rPr>
          <w:rFonts w:hint="eastAsia"/>
          <w:szCs w:val="21"/>
        </w:rPr>
        <w:t>？”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“</w:t>
      </w:r>
      <w:r w:rsidRPr="00D07459">
        <w:rPr>
          <w:rFonts w:hint="eastAsia"/>
          <w:szCs w:val="21"/>
        </w:rPr>
        <w:t xml:space="preserve"> I am in the headmaster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office</w:t>
      </w:r>
      <w:r w:rsidRPr="00D07459">
        <w:rPr>
          <w:rFonts w:hint="eastAsia"/>
          <w:szCs w:val="21"/>
        </w:rPr>
        <w:t>（校长办公室）．”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“</w:t>
      </w:r>
      <w:r w:rsidRPr="00D07459">
        <w:rPr>
          <w:rFonts w:hint="eastAsia"/>
          <w:szCs w:val="21"/>
        </w:rPr>
        <w:t>Why do you go to the headmaster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office</w:t>
      </w:r>
      <w:r w:rsidRPr="00D07459">
        <w:rPr>
          <w:rFonts w:hint="eastAsia"/>
          <w:szCs w:val="21"/>
        </w:rPr>
        <w:t>？”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“</w:t>
      </w:r>
      <w:r w:rsidRPr="00D07459">
        <w:rPr>
          <w:rFonts w:hint="eastAsia"/>
          <w:szCs w:val="21"/>
        </w:rPr>
        <w:t xml:space="preserve"> Because my teacher asks us a question in the class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 xml:space="preserve">Nobody </w:t>
      </w:r>
      <w:r w:rsidRPr="00D07459">
        <w:rPr>
          <w:rFonts w:hint="eastAsia"/>
          <w:szCs w:val="21"/>
        </w:rPr>
        <w:t>（没人）</w:t>
      </w:r>
      <w:r w:rsidRPr="00D07459">
        <w:rPr>
          <w:rFonts w:hint="eastAsia"/>
          <w:szCs w:val="21"/>
        </w:rPr>
        <w:t xml:space="preserve">can answer it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>but I can</w:t>
      </w:r>
      <w:r w:rsidRPr="00D07459">
        <w:rPr>
          <w:rFonts w:hint="eastAsia"/>
          <w:szCs w:val="21"/>
        </w:rPr>
        <w:t>．”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“</w:t>
      </w:r>
      <w:r w:rsidRPr="00D07459">
        <w:rPr>
          <w:rFonts w:hint="eastAsia"/>
          <w:szCs w:val="21"/>
        </w:rPr>
        <w:t>It is good to answer the teacher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s question</w:t>
      </w:r>
      <w:r w:rsidRPr="00D07459">
        <w:rPr>
          <w:rFonts w:hint="eastAsia"/>
          <w:szCs w:val="21"/>
        </w:rPr>
        <w:t>．”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“</w:t>
      </w:r>
      <w:r w:rsidRPr="00D07459">
        <w:rPr>
          <w:rFonts w:hint="eastAsia"/>
          <w:szCs w:val="21"/>
        </w:rPr>
        <w:t>But the question is who puts ink on my chair</w:t>
      </w:r>
      <w:r w:rsidRPr="00D07459">
        <w:rPr>
          <w:rFonts w:hint="eastAsia"/>
          <w:szCs w:val="21"/>
        </w:rPr>
        <w:t>．”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rFonts w:hint="eastAsia"/>
          <w:b/>
          <w:szCs w:val="21"/>
        </w:rPr>
        <w:t>八、根据短文内容，回答问题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1</w:t>
      </w:r>
      <w:r w:rsidRPr="00D07459">
        <w:rPr>
          <w:rFonts w:hint="eastAsia"/>
          <w:szCs w:val="21"/>
        </w:rPr>
        <w:t>．</w:t>
      </w:r>
      <w:r w:rsidRPr="00D07459">
        <w:rPr>
          <w:rFonts w:hint="eastAsia"/>
          <w:szCs w:val="21"/>
        </w:rPr>
        <w:t>Is Tom</w:t>
      </w:r>
      <w:r w:rsidRPr="00D07459">
        <w:rPr>
          <w:szCs w:val="21"/>
        </w:rPr>
        <w:t>’</w:t>
      </w:r>
      <w:r w:rsidRPr="00D07459">
        <w:rPr>
          <w:rFonts w:hint="eastAsia"/>
          <w:szCs w:val="21"/>
        </w:rPr>
        <w:t>s home far from his school</w:t>
      </w:r>
      <w:r w:rsidRPr="00D07459">
        <w:rPr>
          <w:rFonts w:hint="eastAsia"/>
          <w:szCs w:val="21"/>
        </w:rPr>
        <w:t>？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_______________________________________________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2. How does he go to school </w:t>
      </w:r>
      <w:r w:rsidRPr="00D07459">
        <w:rPr>
          <w:rFonts w:hint="eastAsia"/>
          <w:szCs w:val="21"/>
        </w:rPr>
        <w:t>？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_______________________________________________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>3. Does Tom often comeback home late</w:t>
      </w:r>
      <w:r w:rsidRPr="00D07459">
        <w:rPr>
          <w:rFonts w:hint="eastAsia"/>
          <w:szCs w:val="21"/>
        </w:rPr>
        <w:t>？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_______________________________________________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4. Only Tom can answer the question </w:t>
      </w:r>
      <w:r w:rsidRPr="00D07459">
        <w:rPr>
          <w:rFonts w:hint="eastAsia"/>
          <w:szCs w:val="21"/>
        </w:rPr>
        <w:t>，</w:t>
      </w:r>
      <w:r w:rsidRPr="00D07459">
        <w:rPr>
          <w:rFonts w:hint="eastAsia"/>
          <w:szCs w:val="21"/>
        </w:rPr>
        <w:t>can</w:t>
      </w:r>
      <w:r w:rsidRPr="00D07459">
        <w:rPr>
          <w:rFonts w:hint="eastAsia"/>
          <w:szCs w:val="21"/>
        </w:rPr>
        <w:t>’</w:t>
      </w:r>
      <w:r w:rsidRPr="00D07459">
        <w:rPr>
          <w:rFonts w:hint="eastAsia"/>
          <w:szCs w:val="21"/>
        </w:rPr>
        <w:t>t he</w:t>
      </w:r>
      <w:r w:rsidRPr="00D07459">
        <w:rPr>
          <w:rFonts w:hint="eastAsia"/>
          <w:szCs w:val="21"/>
        </w:rPr>
        <w:t>？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_______________________________________________</w:t>
      </w:r>
    </w:p>
    <w:p w:rsidR="00D07459" w:rsidRPr="00D07459" w:rsidRDefault="00D07459" w:rsidP="00D07459">
      <w:pPr>
        <w:spacing w:line="300" w:lineRule="auto"/>
        <w:ind w:firstLine="200"/>
        <w:rPr>
          <w:rFonts w:hint="eastAsia"/>
          <w:szCs w:val="21"/>
        </w:rPr>
      </w:pPr>
      <w:r w:rsidRPr="00D07459">
        <w:rPr>
          <w:rFonts w:hint="eastAsia"/>
          <w:szCs w:val="21"/>
        </w:rPr>
        <w:t xml:space="preserve">5. Is it good for Tom to do it </w:t>
      </w:r>
      <w:r w:rsidRPr="00D07459">
        <w:rPr>
          <w:rFonts w:hint="eastAsia"/>
          <w:szCs w:val="21"/>
        </w:rPr>
        <w:t>？</w:t>
      </w:r>
    </w:p>
    <w:p w:rsidR="00D07459" w:rsidRPr="00D07459" w:rsidRDefault="00D07459" w:rsidP="00D07459">
      <w:pPr>
        <w:spacing w:line="300" w:lineRule="auto"/>
        <w:ind w:firstLine="200"/>
        <w:rPr>
          <w:szCs w:val="21"/>
        </w:rPr>
      </w:pPr>
      <w:r w:rsidRPr="00D07459">
        <w:rPr>
          <w:szCs w:val="21"/>
        </w:rPr>
        <w:t xml:space="preserve">   _______________________________________________</w:t>
      </w:r>
    </w:p>
    <w:p w:rsidR="00F31EAC" w:rsidRPr="00D07459" w:rsidRDefault="00F31EAC" w:rsidP="00D07459">
      <w:pPr>
        <w:rPr>
          <w:szCs w:val="21"/>
        </w:rPr>
      </w:pPr>
    </w:p>
    <w:sectPr w:rsidR="00F31EAC" w:rsidRPr="00D07459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5817" w:rsidRDefault="00BB5817" w:rsidP="00324F57">
      <w:r>
        <w:separator/>
      </w:r>
    </w:p>
  </w:endnote>
  <w:endnote w:type="continuationSeparator" w:id="1">
    <w:p w:rsidR="00BB5817" w:rsidRDefault="00BB5817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0578D2" w:rsidP="00D10EAC">
    <w:pPr>
      <w:pStyle w:val="a5"/>
      <w:jc w:val="center"/>
    </w:pPr>
    <w:r>
      <w:rPr>
        <w:rFonts w:hint="eastAsia"/>
      </w:rPr>
      <w:t>郑州</w:t>
    </w:r>
    <w:r w:rsidR="00D10EAC">
      <w:rPr>
        <w:rFonts w:hint="eastAsia"/>
      </w:rPr>
      <w:t>奥数网</w:t>
    </w:r>
    <w:r w:rsidR="00D10EAC">
      <w:t xml:space="preserve">  </w:t>
    </w:r>
    <w:hyperlink r:id="rId1" w:history="1">
      <w:r>
        <w:rPr>
          <w:rStyle w:val="a7"/>
          <w:rFonts w:hint="eastAsia"/>
        </w:rPr>
        <w:t>zz</w:t>
      </w:r>
      <w:r w:rsidR="00D10EAC" w:rsidRPr="00337DD4">
        <w:rPr>
          <w:rStyle w:val="a7"/>
        </w:rPr>
        <w:t>.</w:t>
      </w:r>
      <w:r w:rsidR="00D10EAC" w:rsidRPr="00337DD4">
        <w:rPr>
          <w:rStyle w:val="a7"/>
          <w:rFonts w:hint="eastAsia"/>
        </w:rPr>
        <w:t>aoshu</w:t>
      </w:r>
      <w:r w:rsidR="00D10EAC" w:rsidRPr="00337DD4">
        <w:rPr>
          <w:rStyle w:val="a7"/>
        </w:rPr>
        <w:t>.com</w:t>
      </w:r>
    </w:hyperlink>
    <w:r w:rsidR="00D10EAC">
      <w:t xml:space="preserve">   </w:t>
    </w:r>
    <w:r w:rsidR="00D10EAC">
      <w:rPr>
        <w:rFonts w:hint="eastAsia"/>
      </w:rPr>
      <w:t>版权所有</w:t>
    </w:r>
    <w:r w:rsidR="00D10EAC">
      <w:t xml:space="preserve">  </w:t>
    </w:r>
    <w:r w:rsidR="00D10EAC">
      <w:rPr>
        <w:rFonts w:hint="eastAsia"/>
      </w:rPr>
      <w:t>谢绝转载</w:t>
    </w:r>
    <w:r w:rsidR="00D10EAC"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5817" w:rsidRDefault="00BB5817" w:rsidP="00324F57">
      <w:r>
        <w:separator/>
      </w:r>
    </w:p>
  </w:footnote>
  <w:footnote w:type="continuationSeparator" w:id="1">
    <w:p w:rsidR="00BB5817" w:rsidRDefault="00BB5817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031A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031A4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23BEB">
      <w:rPr>
        <w:noProof/>
      </w:rPr>
      <w:drawing>
        <wp:inline distT="0" distB="0" distL="0" distR="0">
          <wp:extent cx="1714500" cy="428625"/>
          <wp:effectExtent l="19050" t="0" r="0" b="0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0578D2">
      <w:rPr>
        <w:rFonts w:ascii="宋体" w:hAnsi="宋体" w:hint="eastAsia"/>
      </w:rPr>
      <w:t>www</w:t>
    </w:r>
    <w:r w:rsidR="00C75F93" w:rsidRPr="002A4EF5">
      <w:rPr>
        <w:rFonts w:ascii="宋体" w:hAnsi="宋体"/>
      </w:rPr>
      <w:t>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5031A4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0000000C"/>
    <w:multiLevelType w:val="singleLevel"/>
    <w:tmpl w:val="0000000C"/>
    <w:lvl w:ilvl="0">
      <w:start w:val="2"/>
      <w:numFmt w:val="decimal"/>
      <w:suff w:val="nothing"/>
      <w:lvlText w:val="%1、"/>
      <w:lvlJc w:val="left"/>
    </w:lvl>
  </w:abstractNum>
  <w:abstractNum w:abstractNumId="2">
    <w:nsid w:val="0000000D"/>
    <w:multiLevelType w:val="singleLevel"/>
    <w:tmpl w:val="0000000D"/>
    <w:lvl w:ilvl="0">
      <w:start w:val="1"/>
      <w:numFmt w:val="decimal"/>
      <w:suff w:val="nothing"/>
      <w:lvlText w:val="（%1）"/>
      <w:lvlJc w:val="left"/>
    </w:lvl>
  </w:abstractNum>
  <w:abstractNum w:abstractNumId="3">
    <w:nsid w:val="00DB03F8"/>
    <w:multiLevelType w:val="hybridMultilevel"/>
    <w:tmpl w:val="92567376"/>
    <w:lvl w:ilvl="0" w:tplc="860624B4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26E7729"/>
    <w:multiLevelType w:val="hybridMultilevel"/>
    <w:tmpl w:val="6AD02414"/>
    <w:lvl w:ilvl="0" w:tplc="33EAFFBC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16854E2">
      <w:start w:val="1"/>
      <w:numFmt w:val="decimal"/>
      <w:lvlText w:val="（%2）"/>
      <w:lvlJc w:val="left"/>
      <w:pPr>
        <w:tabs>
          <w:tab w:val="num" w:pos="1500"/>
        </w:tabs>
        <w:ind w:left="1500" w:hanging="10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9413656"/>
    <w:multiLevelType w:val="hybridMultilevel"/>
    <w:tmpl w:val="B588D56C"/>
    <w:lvl w:ilvl="0" w:tplc="2B9C7400">
      <w:start w:val="1"/>
      <w:numFmt w:val="decimal"/>
      <w:lvlText w:val="%1．"/>
      <w:lvlJc w:val="left"/>
      <w:pPr>
        <w:tabs>
          <w:tab w:val="num" w:pos="1320"/>
        </w:tabs>
        <w:ind w:left="13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2362DA"/>
    <w:multiLevelType w:val="hybridMultilevel"/>
    <w:tmpl w:val="AE5439CC"/>
    <w:lvl w:ilvl="0" w:tplc="A9F256E2">
      <w:start w:val="1"/>
      <w:numFmt w:val="decimal"/>
      <w:lvlText w:val="%1．"/>
      <w:lvlJc w:val="left"/>
      <w:pPr>
        <w:tabs>
          <w:tab w:val="num" w:pos="1320"/>
        </w:tabs>
        <w:ind w:left="13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C87705"/>
    <w:multiLevelType w:val="hybridMultilevel"/>
    <w:tmpl w:val="A7E6C132"/>
    <w:lvl w:ilvl="0" w:tplc="23D02B70">
      <w:start w:val="1"/>
      <w:numFmt w:val="decimal"/>
      <w:lvlText w:val="%1．"/>
      <w:lvlJc w:val="left"/>
      <w:pPr>
        <w:tabs>
          <w:tab w:val="num" w:pos="1185"/>
        </w:tabs>
        <w:ind w:left="1185" w:hanging="720"/>
      </w:pPr>
      <w:rPr>
        <w:rFonts w:hint="eastAsia"/>
      </w:rPr>
    </w:lvl>
    <w:lvl w:ilvl="1" w:tplc="4E6618A2">
      <w:start w:val="1"/>
      <w:numFmt w:val="decimal"/>
      <w:lvlText w:val="（%2）"/>
      <w:lvlJc w:val="left"/>
      <w:pPr>
        <w:tabs>
          <w:tab w:val="num" w:pos="1965"/>
        </w:tabs>
        <w:ind w:left="1965" w:hanging="10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5"/>
        </w:tabs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5"/>
        </w:tabs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5"/>
        </w:tabs>
        <w:ind w:left="4245" w:hanging="420"/>
      </w:pPr>
    </w:lvl>
  </w:abstractNum>
  <w:abstractNum w:abstractNumId="8">
    <w:nsid w:val="11232A4C"/>
    <w:multiLevelType w:val="hybridMultilevel"/>
    <w:tmpl w:val="ED6E5C2C"/>
    <w:lvl w:ilvl="0" w:tplc="38848322">
      <w:start w:val="1"/>
      <w:numFmt w:val="decimal"/>
      <w:lvlText w:val="（%1）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1" w:tplc="EC761388">
      <w:start w:val="1"/>
      <w:numFmt w:val="japaneseCounting"/>
      <w:lvlText w:val="%2、"/>
      <w:lvlJc w:val="left"/>
      <w:pPr>
        <w:tabs>
          <w:tab w:val="num" w:pos="2085"/>
        </w:tabs>
        <w:ind w:left="2085" w:hanging="765"/>
      </w:pPr>
      <w:rPr>
        <w:rFonts w:hint="default"/>
      </w:rPr>
    </w:lvl>
    <w:lvl w:ilvl="2" w:tplc="0EFC23B8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3" w:tplc="007C110A">
      <w:start w:val="1"/>
      <w:numFmt w:val="japaneseCounting"/>
      <w:lvlText w:val="(%4)"/>
      <w:lvlJc w:val="left"/>
      <w:pPr>
        <w:tabs>
          <w:tab w:val="num" w:pos="2685"/>
        </w:tabs>
        <w:ind w:left="2685" w:hanging="525"/>
      </w:pPr>
      <w:rPr>
        <w:rFonts w:hint="default"/>
      </w:rPr>
    </w:lvl>
    <w:lvl w:ilvl="4" w:tplc="587E3A8E">
      <w:start w:val="1"/>
      <w:numFmt w:val="decimal"/>
      <w:lvlText w:val="%5．"/>
      <w:lvlJc w:val="left"/>
      <w:pPr>
        <w:tabs>
          <w:tab w:val="num" w:pos="3300"/>
        </w:tabs>
        <w:ind w:left="3300" w:hanging="720"/>
      </w:pPr>
      <w:rPr>
        <w:rFonts w:hint="default"/>
      </w:rPr>
    </w:lvl>
    <w:lvl w:ilvl="5" w:tplc="9A6A5BDC">
      <w:start w:val="1"/>
      <w:numFmt w:val="japaneseCounting"/>
      <w:lvlText w:val="（%6）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60"/>
        </w:tabs>
        <w:ind w:left="42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20"/>
      </w:pPr>
    </w:lvl>
  </w:abstractNum>
  <w:abstractNum w:abstractNumId="9">
    <w:nsid w:val="1255057A"/>
    <w:multiLevelType w:val="hybridMultilevel"/>
    <w:tmpl w:val="C4E65804"/>
    <w:lvl w:ilvl="0" w:tplc="AA76DD6A">
      <w:start w:val="1"/>
      <w:numFmt w:val="decimal"/>
      <w:lvlText w:val="%1．"/>
      <w:lvlJc w:val="left"/>
      <w:pPr>
        <w:tabs>
          <w:tab w:val="num" w:pos="1320"/>
        </w:tabs>
        <w:ind w:left="13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EE4E3A"/>
    <w:multiLevelType w:val="hybridMultilevel"/>
    <w:tmpl w:val="A78AF3DA"/>
    <w:lvl w:ilvl="0" w:tplc="A9862B26">
      <w:start w:val="1"/>
      <w:numFmt w:val="decimal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241C781F"/>
    <w:multiLevelType w:val="multilevel"/>
    <w:tmpl w:val="530A3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42C6B31"/>
    <w:multiLevelType w:val="hybridMultilevel"/>
    <w:tmpl w:val="C608D532"/>
    <w:lvl w:ilvl="0" w:tplc="CF9C253C">
      <w:start w:val="1"/>
      <w:numFmt w:val="japaneseCounting"/>
      <w:lvlText w:val="(%1)"/>
      <w:lvlJc w:val="left"/>
      <w:pPr>
        <w:tabs>
          <w:tab w:val="num" w:pos="960"/>
        </w:tabs>
        <w:ind w:left="960" w:hanging="510"/>
      </w:pPr>
      <w:rPr>
        <w:rFonts w:hint="default"/>
      </w:rPr>
    </w:lvl>
    <w:lvl w:ilvl="1" w:tplc="C7BE386A">
      <w:start w:val="3"/>
      <w:numFmt w:val="decimal"/>
      <w:lvlText w:val="%2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2" w:tplc="62663DB2">
      <w:start w:val="4"/>
      <w:numFmt w:val="japaneseCounting"/>
      <w:lvlText w:val="%3、"/>
      <w:lvlJc w:val="left"/>
      <w:pPr>
        <w:tabs>
          <w:tab w:val="num" w:pos="2010"/>
        </w:tabs>
        <w:ind w:left="201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3">
    <w:nsid w:val="257A7D63"/>
    <w:multiLevelType w:val="hybridMultilevel"/>
    <w:tmpl w:val="3370A600"/>
    <w:lvl w:ilvl="0" w:tplc="4F90A69C">
      <w:start w:val="4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272A3FB8"/>
    <w:multiLevelType w:val="singleLevel"/>
    <w:tmpl w:val="00000000"/>
    <w:lvl w:ilvl="0">
      <w:start w:val="2"/>
      <w:numFmt w:val="decimal"/>
      <w:suff w:val="nothing"/>
      <w:lvlText w:val="%1、"/>
      <w:lvlJc w:val="left"/>
    </w:lvl>
  </w:abstractNum>
  <w:abstractNum w:abstractNumId="15">
    <w:nsid w:val="287F3AE6"/>
    <w:multiLevelType w:val="hybridMultilevel"/>
    <w:tmpl w:val="250A4EBC"/>
    <w:lvl w:ilvl="0" w:tplc="3B5CB1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2CEE58D8"/>
    <w:multiLevelType w:val="hybridMultilevel"/>
    <w:tmpl w:val="33C210D2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0A55AD0"/>
    <w:multiLevelType w:val="hybridMultilevel"/>
    <w:tmpl w:val="BC1E4712"/>
    <w:lvl w:ilvl="0" w:tplc="E91EA9EE">
      <w:start w:val="1"/>
      <w:numFmt w:val="decimal"/>
      <w:lvlText w:val="（%1）"/>
      <w:lvlJc w:val="left"/>
      <w:pPr>
        <w:tabs>
          <w:tab w:val="num" w:pos="1965"/>
        </w:tabs>
        <w:ind w:left="1965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725"/>
        </w:tabs>
        <w:ind w:left="172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85"/>
        </w:tabs>
        <w:ind w:left="298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45"/>
        </w:tabs>
        <w:ind w:left="424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65"/>
        </w:tabs>
        <w:ind w:left="4665" w:hanging="420"/>
      </w:pPr>
    </w:lvl>
  </w:abstractNum>
  <w:abstractNum w:abstractNumId="18">
    <w:nsid w:val="31AB3216"/>
    <w:multiLevelType w:val="hybridMultilevel"/>
    <w:tmpl w:val="61B622E4"/>
    <w:lvl w:ilvl="0" w:tplc="AF68A6C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AF043CE"/>
    <w:multiLevelType w:val="hybridMultilevel"/>
    <w:tmpl w:val="45900C5E"/>
    <w:lvl w:ilvl="0" w:tplc="8B9669A4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F207BFB"/>
    <w:multiLevelType w:val="hybridMultilevel"/>
    <w:tmpl w:val="60ECBA78"/>
    <w:lvl w:ilvl="0" w:tplc="6D469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3FBA08C0"/>
    <w:multiLevelType w:val="hybridMultilevel"/>
    <w:tmpl w:val="350A1E52"/>
    <w:lvl w:ilvl="0" w:tplc="45309E08">
      <w:start w:val="1"/>
      <w:numFmt w:val="decimal"/>
      <w:lvlText w:val="%1．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4CA4727"/>
    <w:multiLevelType w:val="hybridMultilevel"/>
    <w:tmpl w:val="92A44888"/>
    <w:lvl w:ilvl="0" w:tplc="C1742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B0A001B"/>
    <w:multiLevelType w:val="hybridMultilevel"/>
    <w:tmpl w:val="42648738"/>
    <w:lvl w:ilvl="0" w:tplc="2AD6BE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5FC8B36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FA8218A"/>
    <w:multiLevelType w:val="hybridMultilevel"/>
    <w:tmpl w:val="19A2D17E"/>
    <w:lvl w:ilvl="0" w:tplc="7668E6F6">
      <w:start w:val="1"/>
      <w:numFmt w:val="decimal"/>
      <w:lvlText w:val="%1."/>
      <w:lvlJc w:val="left"/>
      <w:pPr>
        <w:tabs>
          <w:tab w:val="num" w:pos="4740"/>
        </w:tabs>
        <w:ind w:left="4740" w:hanging="47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17165A1"/>
    <w:multiLevelType w:val="hybridMultilevel"/>
    <w:tmpl w:val="86284558"/>
    <w:lvl w:ilvl="0" w:tplc="50C051EE">
      <w:start w:val="2"/>
      <w:numFmt w:val="japaneseCounting"/>
      <w:lvlText w:val="（%1）"/>
      <w:lvlJc w:val="left"/>
      <w:pPr>
        <w:tabs>
          <w:tab w:val="num" w:pos="1933"/>
        </w:tabs>
        <w:ind w:left="1933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693"/>
        </w:tabs>
        <w:ind w:left="1693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953"/>
        </w:tabs>
        <w:ind w:left="2953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213"/>
        </w:tabs>
        <w:ind w:left="4213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3"/>
        </w:tabs>
        <w:ind w:left="4633" w:hanging="420"/>
      </w:pPr>
    </w:lvl>
  </w:abstractNum>
  <w:abstractNum w:abstractNumId="26">
    <w:nsid w:val="63614431"/>
    <w:multiLevelType w:val="hybridMultilevel"/>
    <w:tmpl w:val="12D28306"/>
    <w:lvl w:ilvl="0" w:tplc="19483E5E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C542745"/>
    <w:multiLevelType w:val="hybridMultilevel"/>
    <w:tmpl w:val="B39AC2DA"/>
    <w:lvl w:ilvl="0" w:tplc="7E34314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7984EC2">
      <w:start w:val="1"/>
      <w:numFmt w:val="decimal"/>
      <w:lvlText w:val="%2．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AA4C588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E6C0127"/>
    <w:multiLevelType w:val="hybridMultilevel"/>
    <w:tmpl w:val="22EAEF8A"/>
    <w:lvl w:ilvl="0" w:tplc="08FAC09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732A6E8C"/>
    <w:multiLevelType w:val="hybridMultilevel"/>
    <w:tmpl w:val="3760DBC2"/>
    <w:lvl w:ilvl="0" w:tplc="B03EAA20">
      <w:start w:val="1"/>
      <w:numFmt w:val="decimal"/>
      <w:lvlText w:val="%1．"/>
      <w:lvlJc w:val="left"/>
      <w:pPr>
        <w:tabs>
          <w:tab w:val="num" w:pos="1185"/>
        </w:tabs>
        <w:ind w:left="118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05"/>
        </w:tabs>
        <w:ind w:left="130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5"/>
        </w:tabs>
        <w:ind w:left="214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65"/>
        </w:tabs>
        <w:ind w:left="256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85"/>
        </w:tabs>
        <w:ind w:left="298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5"/>
        </w:tabs>
        <w:ind w:left="340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25"/>
        </w:tabs>
        <w:ind w:left="382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45"/>
        </w:tabs>
        <w:ind w:left="4245" w:hanging="420"/>
      </w:pPr>
    </w:lvl>
  </w:abstractNum>
  <w:abstractNum w:abstractNumId="30">
    <w:nsid w:val="7DD8170A"/>
    <w:multiLevelType w:val="hybridMultilevel"/>
    <w:tmpl w:val="28A0FF0E"/>
    <w:lvl w:ilvl="0" w:tplc="121AF742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EFC5575"/>
    <w:multiLevelType w:val="multilevel"/>
    <w:tmpl w:val="28546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29"/>
  </w:num>
  <w:num w:numId="7">
    <w:abstractNumId w:val="7"/>
  </w:num>
  <w:num w:numId="8">
    <w:abstractNumId w:val="17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12"/>
  </w:num>
  <w:num w:numId="12">
    <w:abstractNumId w:val="8"/>
  </w:num>
  <w:num w:numId="13">
    <w:abstractNumId w:val="26"/>
  </w:num>
  <w:num w:numId="14">
    <w:abstractNumId w:val="16"/>
  </w:num>
  <w:num w:numId="15">
    <w:abstractNumId w:val="22"/>
  </w:num>
  <w:num w:numId="16">
    <w:abstractNumId w:val="15"/>
  </w:num>
  <w:num w:numId="17">
    <w:abstractNumId w:val="30"/>
  </w:num>
  <w:num w:numId="18">
    <w:abstractNumId w:val="0"/>
  </w:num>
  <w:num w:numId="19">
    <w:abstractNumId w:val="1"/>
  </w:num>
  <w:num w:numId="20">
    <w:abstractNumId w:val="14"/>
  </w:num>
  <w:num w:numId="21">
    <w:abstractNumId w:val="2"/>
  </w:num>
  <w:num w:numId="22">
    <w:abstractNumId w:val="10"/>
  </w:num>
  <w:num w:numId="23">
    <w:abstractNumId w:val="19"/>
  </w:num>
  <w:num w:numId="24">
    <w:abstractNumId w:val="24"/>
  </w:num>
  <w:num w:numId="25">
    <w:abstractNumId w:val="13"/>
  </w:num>
  <w:num w:numId="26">
    <w:abstractNumId w:val="18"/>
  </w:num>
  <w:num w:numId="27">
    <w:abstractNumId w:val="28"/>
  </w:num>
  <w:num w:numId="28">
    <w:abstractNumId w:val="31"/>
  </w:num>
  <w:num w:numId="29">
    <w:abstractNumId w:val="11"/>
  </w:num>
  <w:num w:numId="30">
    <w:abstractNumId w:val="25"/>
  </w:num>
  <w:num w:numId="31">
    <w:abstractNumId w:val="23"/>
  </w:num>
  <w:num w:numId="32">
    <w:abstractNumId w:val="2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BC1"/>
    <w:rsid w:val="000107D8"/>
    <w:rsid w:val="000117E2"/>
    <w:rsid w:val="00012FA3"/>
    <w:rsid w:val="000231F5"/>
    <w:rsid w:val="000256ED"/>
    <w:rsid w:val="000260A7"/>
    <w:rsid w:val="00035EFE"/>
    <w:rsid w:val="0003745B"/>
    <w:rsid w:val="000449FE"/>
    <w:rsid w:val="00044B14"/>
    <w:rsid w:val="00044CBD"/>
    <w:rsid w:val="00046206"/>
    <w:rsid w:val="00052FBA"/>
    <w:rsid w:val="00054256"/>
    <w:rsid w:val="00057015"/>
    <w:rsid w:val="000578D2"/>
    <w:rsid w:val="000664E7"/>
    <w:rsid w:val="00073DF0"/>
    <w:rsid w:val="00074FE7"/>
    <w:rsid w:val="00076C30"/>
    <w:rsid w:val="000778B1"/>
    <w:rsid w:val="000810E5"/>
    <w:rsid w:val="00083B61"/>
    <w:rsid w:val="000952C1"/>
    <w:rsid w:val="000A0347"/>
    <w:rsid w:val="000A5A63"/>
    <w:rsid w:val="000A76F4"/>
    <w:rsid w:val="000B1CE0"/>
    <w:rsid w:val="000B2F9F"/>
    <w:rsid w:val="000B33CA"/>
    <w:rsid w:val="000B5493"/>
    <w:rsid w:val="000B7A30"/>
    <w:rsid w:val="000C4CF7"/>
    <w:rsid w:val="000C4D39"/>
    <w:rsid w:val="000C6BA4"/>
    <w:rsid w:val="000D0A3E"/>
    <w:rsid w:val="000D11E9"/>
    <w:rsid w:val="000D2266"/>
    <w:rsid w:val="000D5D46"/>
    <w:rsid w:val="000D679E"/>
    <w:rsid w:val="000D7520"/>
    <w:rsid w:val="000D78D3"/>
    <w:rsid w:val="000E0AB6"/>
    <w:rsid w:val="000E5AC2"/>
    <w:rsid w:val="000E5ACA"/>
    <w:rsid w:val="000E5F70"/>
    <w:rsid w:val="000E6638"/>
    <w:rsid w:val="000E6765"/>
    <w:rsid w:val="00101ACA"/>
    <w:rsid w:val="00104800"/>
    <w:rsid w:val="00104DAC"/>
    <w:rsid w:val="001100D6"/>
    <w:rsid w:val="00111E14"/>
    <w:rsid w:val="001130CE"/>
    <w:rsid w:val="00114AAC"/>
    <w:rsid w:val="00115395"/>
    <w:rsid w:val="00116341"/>
    <w:rsid w:val="00117B37"/>
    <w:rsid w:val="00120B15"/>
    <w:rsid w:val="00122F40"/>
    <w:rsid w:val="00123257"/>
    <w:rsid w:val="00123B2B"/>
    <w:rsid w:val="00123BEB"/>
    <w:rsid w:val="00125B5D"/>
    <w:rsid w:val="00126BD5"/>
    <w:rsid w:val="001302F6"/>
    <w:rsid w:val="00130DFC"/>
    <w:rsid w:val="00132CF0"/>
    <w:rsid w:val="00135C1C"/>
    <w:rsid w:val="00137B02"/>
    <w:rsid w:val="00142414"/>
    <w:rsid w:val="00151B92"/>
    <w:rsid w:val="00151D9B"/>
    <w:rsid w:val="00155C22"/>
    <w:rsid w:val="001561A5"/>
    <w:rsid w:val="001669B6"/>
    <w:rsid w:val="00166F42"/>
    <w:rsid w:val="001733F2"/>
    <w:rsid w:val="00174DEF"/>
    <w:rsid w:val="0017550B"/>
    <w:rsid w:val="00176884"/>
    <w:rsid w:val="00176E32"/>
    <w:rsid w:val="00180516"/>
    <w:rsid w:val="00180557"/>
    <w:rsid w:val="001905DD"/>
    <w:rsid w:val="00192A44"/>
    <w:rsid w:val="0019609E"/>
    <w:rsid w:val="001A0CBA"/>
    <w:rsid w:val="001A13AC"/>
    <w:rsid w:val="001A356F"/>
    <w:rsid w:val="001A43FE"/>
    <w:rsid w:val="001A4F85"/>
    <w:rsid w:val="001A55DB"/>
    <w:rsid w:val="001A5B91"/>
    <w:rsid w:val="001C2808"/>
    <w:rsid w:val="001C3D07"/>
    <w:rsid w:val="001C3E80"/>
    <w:rsid w:val="001C578C"/>
    <w:rsid w:val="001D17C3"/>
    <w:rsid w:val="001D5158"/>
    <w:rsid w:val="001E726C"/>
    <w:rsid w:val="001F4760"/>
    <w:rsid w:val="001F5E67"/>
    <w:rsid w:val="001F6711"/>
    <w:rsid w:val="002040D3"/>
    <w:rsid w:val="002059E4"/>
    <w:rsid w:val="00205AB2"/>
    <w:rsid w:val="00206E0B"/>
    <w:rsid w:val="00210F09"/>
    <w:rsid w:val="00211F7E"/>
    <w:rsid w:val="002126B0"/>
    <w:rsid w:val="00215892"/>
    <w:rsid w:val="002174A8"/>
    <w:rsid w:val="002206FE"/>
    <w:rsid w:val="00220AA7"/>
    <w:rsid w:val="00220ED3"/>
    <w:rsid w:val="00223DAC"/>
    <w:rsid w:val="002249AC"/>
    <w:rsid w:val="00224ED0"/>
    <w:rsid w:val="00225030"/>
    <w:rsid w:val="00226733"/>
    <w:rsid w:val="00234237"/>
    <w:rsid w:val="002402B4"/>
    <w:rsid w:val="00240346"/>
    <w:rsid w:val="002431E4"/>
    <w:rsid w:val="002545EC"/>
    <w:rsid w:val="0025581F"/>
    <w:rsid w:val="0026141B"/>
    <w:rsid w:val="00264D2F"/>
    <w:rsid w:val="002665E0"/>
    <w:rsid w:val="00266AAC"/>
    <w:rsid w:val="00272C93"/>
    <w:rsid w:val="00274DBA"/>
    <w:rsid w:val="0027546B"/>
    <w:rsid w:val="00275D87"/>
    <w:rsid w:val="00276818"/>
    <w:rsid w:val="00277923"/>
    <w:rsid w:val="00277DCD"/>
    <w:rsid w:val="0028112C"/>
    <w:rsid w:val="00284344"/>
    <w:rsid w:val="00290734"/>
    <w:rsid w:val="0029095E"/>
    <w:rsid w:val="00292B97"/>
    <w:rsid w:val="0029318E"/>
    <w:rsid w:val="00293BD0"/>
    <w:rsid w:val="002A05D8"/>
    <w:rsid w:val="002A2248"/>
    <w:rsid w:val="002A3041"/>
    <w:rsid w:val="002A3E80"/>
    <w:rsid w:val="002A4EF5"/>
    <w:rsid w:val="002A718D"/>
    <w:rsid w:val="002B0C13"/>
    <w:rsid w:val="002B1114"/>
    <w:rsid w:val="002B184C"/>
    <w:rsid w:val="002B49B7"/>
    <w:rsid w:val="002C02CB"/>
    <w:rsid w:val="002C36CA"/>
    <w:rsid w:val="002D075F"/>
    <w:rsid w:val="002D3917"/>
    <w:rsid w:val="002E1A14"/>
    <w:rsid w:val="002E3590"/>
    <w:rsid w:val="002E423B"/>
    <w:rsid w:val="002E5505"/>
    <w:rsid w:val="002F03F3"/>
    <w:rsid w:val="002F275A"/>
    <w:rsid w:val="002F2BCE"/>
    <w:rsid w:val="002F4972"/>
    <w:rsid w:val="002F55E5"/>
    <w:rsid w:val="002F5779"/>
    <w:rsid w:val="002F5F75"/>
    <w:rsid w:val="002F7FDF"/>
    <w:rsid w:val="0030063B"/>
    <w:rsid w:val="0030155A"/>
    <w:rsid w:val="0030330E"/>
    <w:rsid w:val="003068C6"/>
    <w:rsid w:val="003101C0"/>
    <w:rsid w:val="00310C1E"/>
    <w:rsid w:val="00315580"/>
    <w:rsid w:val="00316DBA"/>
    <w:rsid w:val="003219CB"/>
    <w:rsid w:val="00321BFC"/>
    <w:rsid w:val="0032210B"/>
    <w:rsid w:val="00322D1B"/>
    <w:rsid w:val="00324F57"/>
    <w:rsid w:val="00327F19"/>
    <w:rsid w:val="00330207"/>
    <w:rsid w:val="00330535"/>
    <w:rsid w:val="00331CA3"/>
    <w:rsid w:val="00332340"/>
    <w:rsid w:val="003373A7"/>
    <w:rsid w:val="0034583F"/>
    <w:rsid w:val="00347571"/>
    <w:rsid w:val="00350323"/>
    <w:rsid w:val="003513C4"/>
    <w:rsid w:val="00354AA4"/>
    <w:rsid w:val="00354FE8"/>
    <w:rsid w:val="00355436"/>
    <w:rsid w:val="00365953"/>
    <w:rsid w:val="00365994"/>
    <w:rsid w:val="00365EEC"/>
    <w:rsid w:val="0037017E"/>
    <w:rsid w:val="003714A3"/>
    <w:rsid w:val="003716F7"/>
    <w:rsid w:val="00373FED"/>
    <w:rsid w:val="00383E89"/>
    <w:rsid w:val="00386D5F"/>
    <w:rsid w:val="00390B3E"/>
    <w:rsid w:val="0039231B"/>
    <w:rsid w:val="00397EDF"/>
    <w:rsid w:val="003A0D5B"/>
    <w:rsid w:val="003A36F1"/>
    <w:rsid w:val="003A71DA"/>
    <w:rsid w:val="003B329D"/>
    <w:rsid w:val="003B4FFC"/>
    <w:rsid w:val="003B62D9"/>
    <w:rsid w:val="003C032C"/>
    <w:rsid w:val="003C59AC"/>
    <w:rsid w:val="003E28D1"/>
    <w:rsid w:val="003E50AA"/>
    <w:rsid w:val="003E6002"/>
    <w:rsid w:val="003E7A3F"/>
    <w:rsid w:val="003F07F8"/>
    <w:rsid w:val="003F21B4"/>
    <w:rsid w:val="003F2570"/>
    <w:rsid w:val="003F4510"/>
    <w:rsid w:val="003F491E"/>
    <w:rsid w:val="003F7272"/>
    <w:rsid w:val="0040378B"/>
    <w:rsid w:val="00405015"/>
    <w:rsid w:val="0040564F"/>
    <w:rsid w:val="0041024A"/>
    <w:rsid w:val="00410DD2"/>
    <w:rsid w:val="00412B74"/>
    <w:rsid w:val="00416069"/>
    <w:rsid w:val="00420D0D"/>
    <w:rsid w:val="00421FCC"/>
    <w:rsid w:val="004228A7"/>
    <w:rsid w:val="00425D7D"/>
    <w:rsid w:val="00432E4E"/>
    <w:rsid w:val="004341F3"/>
    <w:rsid w:val="00434229"/>
    <w:rsid w:val="00435EC7"/>
    <w:rsid w:val="004410EC"/>
    <w:rsid w:val="00442916"/>
    <w:rsid w:val="00445739"/>
    <w:rsid w:val="00447B04"/>
    <w:rsid w:val="00450EE0"/>
    <w:rsid w:val="00451832"/>
    <w:rsid w:val="00451F4C"/>
    <w:rsid w:val="00454E0F"/>
    <w:rsid w:val="00456842"/>
    <w:rsid w:val="00464881"/>
    <w:rsid w:val="004661BA"/>
    <w:rsid w:val="0046689B"/>
    <w:rsid w:val="0047203E"/>
    <w:rsid w:val="004758CC"/>
    <w:rsid w:val="00483AB9"/>
    <w:rsid w:val="004851D2"/>
    <w:rsid w:val="00486A00"/>
    <w:rsid w:val="00492FB9"/>
    <w:rsid w:val="0049387D"/>
    <w:rsid w:val="00493DCA"/>
    <w:rsid w:val="0049547B"/>
    <w:rsid w:val="00495A1A"/>
    <w:rsid w:val="004A0374"/>
    <w:rsid w:val="004A0FA8"/>
    <w:rsid w:val="004A64C9"/>
    <w:rsid w:val="004A66BB"/>
    <w:rsid w:val="004A7680"/>
    <w:rsid w:val="004A7C6B"/>
    <w:rsid w:val="004B200C"/>
    <w:rsid w:val="004B4875"/>
    <w:rsid w:val="004C1609"/>
    <w:rsid w:val="004C1DC6"/>
    <w:rsid w:val="004C378E"/>
    <w:rsid w:val="004D5862"/>
    <w:rsid w:val="004D6A07"/>
    <w:rsid w:val="004D759B"/>
    <w:rsid w:val="004D7A9E"/>
    <w:rsid w:val="004E050A"/>
    <w:rsid w:val="004E3B7E"/>
    <w:rsid w:val="004F4E74"/>
    <w:rsid w:val="0050184A"/>
    <w:rsid w:val="00503129"/>
    <w:rsid w:val="005031A4"/>
    <w:rsid w:val="005055DA"/>
    <w:rsid w:val="005072BC"/>
    <w:rsid w:val="00507C24"/>
    <w:rsid w:val="00520551"/>
    <w:rsid w:val="00525468"/>
    <w:rsid w:val="005258FD"/>
    <w:rsid w:val="00537068"/>
    <w:rsid w:val="00543AB0"/>
    <w:rsid w:val="005530AA"/>
    <w:rsid w:val="00560673"/>
    <w:rsid w:val="00572817"/>
    <w:rsid w:val="005736B9"/>
    <w:rsid w:val="00581AA4"/>
    <w:rsid w:val="00581B5F"/>
    <w:rsid w:val="00586BA8"/>
    <w:rsid w:val="00595BDD"/>
    <w:rsid w:val="00596C54"/>
    <w:rsid w:val="005A0BB8"/>
    <w:rsid w:val="005A2051"/>
    <w:rsid w:val="005A266F"/>
    <w:rsid w:val="005B224D"/>
    <w:rsid w:val="005B7BF5"/>
    <w:rsid w:val="005C066D"/>
    <w:rsid w:val="005C2DBB"/>
    <w:rsid w:val="005C3949"/>
    <w:rsid w:val="005C4A62"/>
    <w:rsid w:val="005D27DE"/>
    <w:rsid w:val="005E11BA"/>
    <w:rsid w:val="005E1E9B"/>
    <w:rsid w:val="005E227E"/>
    <w:rsid w:val="005E466A"/>
    <w:rsid w:val="005F4CE2"/>
    <w:rsid w:val="005F5D2A"/>
    <w:rsid w:val="005F7051"/>
    <w:rsid w:val="006003F6"/>
    <w:rsid w:val="00601C3A"/>
    <w:rsid w:val="0060401C"/>
    <w:rsid w:val="00605A0B"/>
    <w:rsid w:val="00606605"/>
    <w:rsid w:val="006075F5"/>
    <w:rsid w:val="006101B2"/>
    <w:rsid w:val="00610959"/>
    <w:rsid w:val="00612E59"/>
    <w:rsid w:val="00622E03"/>
    <w:rsid w:val="00627660"/>
    <w:rsid w:val="00632C80"/>
    <w:rsid w:val="0063490D"/>
    <w:rsid w:val="00635D9A"/>
    <w:rsid w:val="00636204"/>
    <w:rsid w:val="00640374"/>
    <w:rsid w:val="00644A31"/>
    <w:rsid w:val="00652990"/>
    <w:rsid w:val="00653433"/>
    <w:rsid w:val="0066221F"/>
    <w:rsid w:val="00662D09"/>
    <w:rsid w:val="0066376C"/>
    <w:rsid w:val="00663EE8"/>
    <w:rsid w:val="006721DD"/>
    <w:rsid w:val="00672447"/>
    <w:rsid w:val="0068415B"/>
    <w:rsid w:val="00685244"/>
    <w:rsid w:val="00685567"/>
    <w:rsid w:val="00687273"/>
    <w:rsid w:val="00692A22"/>
    <w:rsid w:val="00692D3F"/>
    <w:rsid w:val="006930DC"/>
    <w:rsid w:val="00694232"/>
    <w:rsid w:val="00695B05"/>
    <w:rsid w:val="00696DEF"/>
    <w:rsid w:val="006A12FD"/>
    <w:rsid w:val="006A1FE4"/>
    <w:rsid w:val="006A26F0"/>
    <w:rsid w:val="006A4126"/>
    <w:rsid w:val="006A79B9"/>
    <w:rsid w:val="006B33DC"/>
    <w:rsid w:val="006B342F"/>
    <w:rsid w:val="006B6C7B"/>
    <w:rsid w:val="006B7E1E"/>
    <w:rsid w:val="006C154C"/>
    <w:rsid w:val="006C4F64"/>
    <w:rsid w:val="006D2289"/>
    <w:rsid w:val="006E052D"/>
    <w:rsid w:val="006E3739"/>
    <w:rsid w:val="006E4DD2"/>
    <w:rsid w:val="006E6418"/>
    <w:rsid w:val="006E773D"/>
    <w:rsid w:val="006F1418"/>
    <w:rsid w:val="006F3F4C"/>
    <w:rsid w:val="006F4A45"/>
    <w:rsid w:val="0070038F"/>
    <w:rsid w:val="00706468"/>
    <w:rsid w:val="007077CF"/>
    <w:rsid w:val="00707D6E"/>
    <w:rsid w:val="0071362E"/>
    <w:rsid w:val="00722256"/>
    <w:rsid w:val="00725937"/>
    <w:rsid w:val="00730A98"/>
    <w:rsid w:val="007328BD"/>
    <w:rsid w:val="0073375C"/>
    <w:rsid w:val="00734C0B"/>
    <w:rsid w:val="0073791E"/>
    <w:rsid w:val="00747AA7"/>
    <w:rsid w:val="00753CEB"/>
    <w:rsid w:val="00756615"/>
    <w:rsid w:val="007609A2"/>
    <w:rsid w:val="00770A78"/>
    <w:rsid w:val="00770F3B"/>
    <w:rsid w:val="0077160B"/>
    <w:rsid w:val="00776C16"/>
    <w:rsid w:val="007775BD"/>
    <w:rsid w:val="00782B7D"/>
    <w:rsid w:val="0078384D"/>
    <w:rsid w:val="00791C89"/>
    <w:rsid w:val="007A53F0"/>
    <w:rsid w:val="007A76D2"/>
    <w:rsid w:val="007C3717"/>
    <w:rsid w:val="007C677F"/>
    <w:rsid w:val="007D2A69"/>
    <w:rsid w:val="007E277B"/>
    <w:rsid w:val="007E5203"/>
    <w:rsid w:val="007E71C4"/>
    <w:rsid w:val="007F157A"/>
    <w:rsid w:val="007F67CE"/>
    <w:rsid w:val="007F6B41"/>
    <w:rsid w:val="00806DB3"/>
    <w:rsid w:val="00807886"/>
    <w:rsid w:val="0081158E"/>
    <w:rsid w:val="00811E60"/>
    <w:rsid w:val="00813C4F"/>
    <w:rsid w:val="00816098"/>
    <w:rsid w:val="0082016D"/>
    <w:rsid w:val="00820E3C"/>
    <w:rsid w:val="008333C2"/>
    <w:rsid w:val="00834AB6"/>
    <w:rsid w:val="00834E86"/>
    <w:rsid w:val="00837FCB"/>
    <w:rsid w:val="00844B8B"/>
    <w:rsid w:val="008474C8"/>
    <w:rsid w:val="0085565A"/>
    <w:rsid w:val="00870E6E"/>
    <w:rsid w:val="0087103E"/>
    <w:rsid w:val="00871424"/>
    <w:rsid w:val="00873201"/>
    <w:rsid w:val="0087538F"/>
    <w:rsid w:val="00876F00"/>
    <w:rsid w:val="008804F8"/>
    <w:rsid w:val="0088135F"/>
    <w:rsid w:val="0088292C"/>
    <w:rsid w:val="008866B2"/>
    <w:rsid w:val="00887B79"/>
    <w:rsid w:val="008A2EE2"/>
    <w:rsid w:val="008A6BFF"/>
    <w:rsid w:val="008B2D86"/>
    <w:rsid w:val="008B40B1"/>
    <w:rsid w:val="008C7B7B"/>
    <w:rsid w:val="008D0FF6"/>
    <w:rsid w:val="008D3781"/>
    <w:rsid w:val="008D3B74"/>
    <w:rsid w:val="008D6222"/>
    <w:rsid w:val="008E0DBC"/>
    <w:rsid w:val="008E5525"/>
    <w:rsid w:val="008F15E5"/>
    <w:rsid w:val="008F3DCC"/>
    <w:rsid w:val="008F5582"/>
    <w:rsid w:val="008F6161"/>
    <w:rsid w:val="008F6E8D"/>
    <w:rsid w:val="00903A61"/>
    <w:rsid w:val="00905DB8"/>
    <w:rsid w:val="00910CC7"/>
    <w:rsid w:val="00911565"/>
    <w:rsid w:val="00920F61"/>
    <w:rsid w:val="0092299B"/>
    <w:rsid w:val="00923073"/>
    <w:rsid w:val="009270E7"/>
    <w:rsid w:val="00930446"/>
    <w:rsid w:val="00931AA7"/>
    <w:rsid w:val="00934B30"/>
    <w:rsid w:val="00936933"/>
    <w:rsid w:val="0094115D"/>
    <w:rsid w:val="00945B42"/>
    <w:rsid w:val="00946E52"/>
    <w:rsid w:val="0095318E"/>
    <w:rsid w:val="0096122B"/>
    <w:rsid w:val="009614F4"/>
    <w:rsid w:val="00962D7A"/>
    <w:rsid w:val="0096387C"/>
    <w:rsid w:val="00964F16"/>
    <w:rsid w:val="00970D80"/>
    <w:rsid w:val="00971695"/>
    <w:rsid w:val="009725A4"/>
    <w:rsid w:val="00974D38"/>
    <w:rsid w:val="00983D17"/>
    <w:rsid w:val="009905F5"/>
    <w:rsid w:val="00992F59"/>
    <w:rsid w:val="009931E7"/>
    <w:rsid w:val="00993A07"/>
    <w:rsid w:val="009A03A7"/>
    <w:rsid w:val="009A4F43"/>
    <w:rsid w:val="009A6B7C"/>
    <w:rsid w:val="009A7BED"/>
    <w:rsid w:val="009B0073"/>
    <w:rsid w:val="009B47F6"/>
    <w:rsid w:val="009B518F"/>
    <w:rsid w:val="009B61AD"/>
    <w:rsid w:val="009B65BA"/>
    <w:rsid w:val="009C17C6"/>
    <w:rsid w:val="009D4630"/>
    <w:rsid w:val="009D7B94"/>
    <w:rsid w:val="009E3C9C"/>
    <w:rsid w:val="009F035D"/>
    <w:rsid w:val="009F5237"/>
    <w:rsid w:val="00A011B6"/>
    <w:rsid w:val="00A03A35"/>
    <w:rsid w:val="00A0457B"/>
    <w:rsid w:val="00A06320"/>
    <w:rsid w:val="00A07191"/>
    <w:rsid w:val="00A107C7"/>
    <w:rsid w:val="00A204A0"/>
    <w:rsid w:val="00A223D1"/>
    <w:rsid w:val="00A26F1F"/>
    <w:rsid w:val="00A308AA"/>
    <w:rsid w:val="00A33EDA"/>
    <w:rsid w:val="00A35086"/>
    <w:rsid w:val="00A41CC7"/>
    <w:rsid w:val="00A56B9C"/>
    <w:rsid w:val="00A60DE5"/>
    <w:rsid w:val="00A62455"/>
    <w:rsid w:val="00A63D9B"/>
    <w:rsid w:val="00A6413F"/>
    <w:rsid w:val="00A64E73"/>
    <w:rsid w:val="00A66914"/>
    <w:rsid w:val="00A6693F"/>
    <w:rsid w:val="00A66A98"/>
    <w:rsid w:val="00A70A1B"/>
    <w:rsid w:val="00A72542"/>
    <w:rsid w:val="00A72675"/>
    <w:rsid w:val="00A72E58"/>
    <w:rsid w:val="00A77135"/>
    <w:rsid w:val="00A82708"/>
    <w:rsid w:val="00A828E5"/>
    <w:rsid w:val="00A8390C"/>
    <w:rsid w:val="00A83E3D"/>
    <w:rsid w:val="00A8490D"/>
    <w:rsid w:val="00A8541D"/>
    <w:rsid w:val="00A86D2F"/>
    <w:rsid w:val="00A90BB0"/>
    <w:rsid w:val="00A932DF"/>
    <w:rsid w:val="00A94441"/>
    <w:rsid w:val="00A94E2C"/>
    <w:rsid w:val="00A95F2F"/>
    <w:rsid w:val="00AA07C5"/>
    <w:rsid w:val="00AA3F18"/>
    <w:rsid w:val="00AA64A9"/>
    <w:rsid w:val="00AB0E5A"/>
    <w:rsid w:val="00AB1679"/>
    <w:rsid w:val="00AB2F88"/>
    <w:rsid w:val="00AB4592"/>
    <w:rsid w:val="00AB7B24"/>
    <w:rsid w:val="00AC0CF0"/>
    <w:rsid w:val="00AC1C72"/>
    <w:rsid w:val="00AC2A47"/>
    <w:rsid w:val="00AD040C"/>
    <w:rsid w:val="00AD137E"/>
    <w:rsid w:val="00AD24EF"/>
    <w:rsid w:val="00AD2651"/>
    <w:rsid w:val="00AD5B78"/>
    <w:rsid w:val="00AD5B7A"/>
    <w:rsid w:val="00AD62CA"/>
    <w:rsid w:val="00AE49CB"/>
    <w:rsid w:val="00AE541D"/>
    <w:rsid w:val="00AE59F2"/>
    <w:rsid w:val="00AF0468"/>
    <w:rsid w:val="00AF0AA5"/>
    <w:rsid w:val="00AF2698"/>
    <w:rsid w:val="00AF5171"/>
    <w:rsid w:val="00B03388"/>
    <w:rsid w:val="00B04C82"/>
    <w:rsid w:val="00B05EE6"/>
    <w:rsid w:val="00B0728C"/>
    <w:rsid w:val="00B07BA0"/>
    <w:rsid w:val="00B11B26"/>
    <w:rsid w:val="00B12C37"/>
    <w:rsid w:val="00B20180"/>
    <w:rsid w:val="00B22584"/>
    <w:rsid w:val="00B31A48"/>
    <w:rsid w:val="00B3641E"/>
    <w:rsid w:val="00B37B77"/>
    <w:rsid w:val="00B41DAE"/>
    <w:rsid w:val="00B42304"/>
    <w:rsid w:val="00B45E1D"/>
    <w:rsid w:val="00B46A20"/>
    <w:rsid w:val="00B50787"/>
    <w:rsid w:val="00B50868"/>
    <w:rsid w:val="00B55D37"/>
    <w:rsid w:val="00B57EAF"/>
    <w:rsid w:val="00B660C3"/>
    <w:rsid w:val="00B70ED3"/>
    <w:rsid w:val="00B72316"/>
    <w:rsid w:val="00B72E6B"/>
    <w:rsid w:val="00B8034A"/>
    <w:rsid w:val="00B83244"/>
    <w:rsid w:val="00B832E6"/>
    <w:rsid w:val="00B85214"/>
    <w:rsid w:val="00B87F5E"/>
    <w:rsid w:val="00B94920"/>
    <w:rsid w:val="00B95C63"/>
    <w:rsid w:val="00BA680E"/>
    <w:rsid w:val="00BA779B"/>
    <w:rsid w:val="00BB5817"/>
    <w:rsid w:val="00BC13A1"/>
    <w:rsid w:val="00BC2D32"/>
    <w:rsid w:val="00BC6117"/>
    <w:rsid w:val="00BC7B6E"/>
    <w:rsid w:val="00BD1A02"/>
    <w:rsid w:val="00BD6D5B"/>
    <w:rsid w:val="00BE3741"/>
    <w:rsid w:val="00BF243C"/>
    <w:rsid w:val="00C02DA1"/>
    <w:rsid w:val="00C0538A"/>
    <w:rsid w:val="00C11804"/>
    <w:rsid w:val="00C17CC6"/>
    <w:rsid w:val="00C230BF"/>
    <w:rsid w:val="00C24DF7"/>
    <w:rsid w:val="00C30B65"/>
    <w:rsid w:val="00C35727"/>
    <w:rsid w:val="00C36604"/>
    <w:rsid w:val="00C40F71"/>
    <w:rsid w:val="00C439D1"/>
    <w:rsid w:val="00C515A1"/>
    <w:rsid w:val="00C51A69"/>
    <w:rsid w:val="00C54063"/>
    <w:rsid w:val="00C545DA"/>
    <w:rsid w:val="00C647D0"/>
    <w:rsid w:val="00C66207"/>
    <w:rsid w:val="00C73FD5"/>
    <w:rsid w:val="00C74E77"/>
    <w:rsid w:val="00C75F93"/>
    <w:rsid w:val="00C76B80"/>
    <w:rsid w:val="00C80AA5"/>
    <w:rsid w:val="00C85D87"/>
    <w:rsid w:val="00C90A65"/>
    <w:rsid w:val="00C934E0"/>
    <w:rsid w:val="00C96CD9"/>
    <w:rsid w:val="00CA1569"/>
    <w:rsid w:val="00CA5458"/>
    <w:rsid w:val="00CA76E1"/>
    <w:rsid w:val="00CA7956"/>
    <w:rsid w:val="00CB3718"/>
    <w:rsid w:val="00CB4857"/>
    <w:rsid w:val="00CB5065"/>
    <w:rsid w:val="00CB61E5"/>
    <w:rsid w:val="00CB72CC"/>
    <w:rsid w:val="00CC03E7"/>
    <w:rsid w:val="00CD081F"/>
    <w:rsid w:val="00CD478C"/>
    <w:rsid w:val="00CD6780"/>
    <w:rsid w:val="00CF3309"/>
    <w:rsid w:val="00CF34A8"/>
    <w:rsid w:val="00CF7D60"/>
    <w:rsid w:val="00D03C4A"/>
    <w:rsid w:val="00D0646D"/>
    <w:rsid w:val="00D06722"/>
    <w:rsid w:val="00D07459"/>
    <w:rsid w:val="00D079F5"/>
    <w:rsid w:val="00D1098E"/>
    <w:rsid w:val="00D10EAC"/>
    <w:rsid w:val="00D12222"/>
    <w:rsid w:val="00D1266C"/>
    <w:rsid w:val="00D2026C"/>
    <w:rsid w:val="00D20D30"/>
    <w:rsid w:val="00D21195"/>
    <w:rsid w:val="00D23720"/>
    <w:rsid w:val="00D2426B"/>
    <w:rsid w:val="00D2436C"/>
    <w:rsid w:val="00D245C4"/>
    <w:rsid w:val="00D318DE"/>
    <w:rsid w:val="00D31911"/>
    <w:rsid w:val="00D32995"/>
    <w:rsid w:val="00D32A6B"/>
    <w:rsid w:val="00D37A2C"/>
    <w:rsid w:val="00D47379"/>
    <w:rsid w:val="00D51DBE"/>
    <w:rsid w:val="00D53C18"/>
    <w:rsid w:val="00D551C1"/>
    <w:rsid w:val="00D55D08"/>
    <w:rsid w:val="00D60E16"/>
    <w:rsid w:val="00D60F5F"/>
    <w:rsid w:val="00D75306"/>
    <w:rsid w:val="00D769DD"/>
    <w:rsid w:val="00D91E66"/>
    <w:rsid w:val="00D95859"/>
    <w:rsid w:val="00D9791A"/>
    <w:rsid w:val="00DA1566"/>
    <w:rsid w:val="00DA18A3"/>
    <w:rsid w:val="00DA573B"/>
    <w:rsid w:val="00DB438C"/>
    <w:rsid w:val="00DB7CB1"/>
    <w:rsid w:val="00DC25B5"/>
    <w:rsid w:val="00DC2E9B"/>
    <w:rsid w:val="00DC3456"/>
    <w:rsid w:val="00DC5682"/>
    <w:rsid w:val="00DC6D73"/>
    <w:rsid w:val="00DD3A89"/>
    <w:rsid w:val="00DD41A7"/>
    <w:rsid w:val="00DD6AED"/>
    <w:rsid w:val="00DE1D5F"/>
    <w:rsid w:val="00DE246E"/>
    <w:rsid w:val="00DE2ACD"/>
    <w:rsid w:val="00DE6745"/>
    <w:rsid w:val="00DE781C"/>
    <w:rsid w:val="00DF15CE"/>
    <w:rsid w:val="00DF2361"/>
    <w:rsid w:val="00DF262F"/>
    <w:rsid w:val="00DF298F"/>
    <w:rsid w:val="00DF6DB5"/>
    <w:rsid w:val="00DF729C"/>
    <w:rsid w:val="00DF76B3"/>
    <w:rsid w:val="00E01059"/>
    <w:rsid w:val="00E02DA2"/>
    <w:rsid w:val="00E0453E"/>
    <w:rsid w:val="00E0594D"/>
    <w:rsid w:val="00E150FA"/>
    <w:rsid w:val="00E207C3"/>
    <w:rsid w:val="00E20DA6"/>
    <w:rsid w:val="00E21E14"/>
    <w:rsid w:val="00E2319C"/>
    <w:rsid w:val="00E234E8"/>
    <w:rsid w:val="00E25DB4"/>
    <w:rsid w:val="00E2695C"/>
    <w:rsid w:val="00E31E08"/>
    <w:rsid w:val="00E3377E"/>
    <w:rsid w:val="00E352E7"/>
    <w:rsid w:val="00E3670B"/>
    <w:rsid w:val="00E3679C"/>
    <w:rsid w:val="00E367C6"/>
    <w:rsid w:val="00E4028B"/>
    <w:rsid w:val="00E40316"/>
    <w:rsid w:val="00E41FF4"/>
    <w:rsid w:val="00E45730"/>
    <w:rsid w:val="00E45D36"/>
    <w:rsid w:val="00E46458"/>
    <w:rsid w:val="00E54D64"/>
    <w:rsid w:val="00E574F2"/>
    <w:rsid w:val="00E577FA"/>
    <w:rsid w:val="00E6391B"/>
    <w:rsid w:val="00E669FD"/>
    <w:rsid w:val="00E76178"/>
    <w:rsid w:val="00E76745"/>
    <w:rsid w:val="00E80FD9"/>
    <w:rsid w:val="00E84109"/>
    <w:rsid w:val="00E846A6"/>
    <w:rsid w:val="00E86333"/>
    <w:rsid w:val="00E92CF8"/>
    <w:rsid w:val="00E93AD6"/>
    <w:rsid w:val="00E95EB0"/>
    <w:rsid w:val="00E96600"/>
    <w:rsid w:val="00E96ABA"/>
    <w:rsid w:val="00EA1BB3"/>
    <w:rsid w:val="00EA2273"/>
    <w:rsid w:val="00EA3069"/>
    <w:rsid w:val="00EB0C14"/>
    <w:rsid w:val="00EB23DC"/>
    <w:rsid w:val="00EB42E7"/>
    <w:rsid w:val="00EB5727"/>
    <w:rsid w:val="00EB79DE"/>
    <w:rsid w:val="00EC19E4"/>
    <w:rsid w:val="00EC2753"/>
    <w:rsid w:val="00EC2D23"/>
    <w:rsid w:val="00EC4389"/>
    <w:rsid w:val="00EC4AF3"/>
    <w:rsid w:val="00EC5A66"/>
    <w:rsid w:val="00EC69A4"/>
    <w:rsid w:val="00ED0856"/>
    <w:rsid w:val="00ED1711"/>
    <w:rsid w:val="00ED2635"/>
    <w:rsid w:val="00ED3CE1"/>
    <w:rsid w:val="00ED44ED"/>
    <w:rsid w:val="00ED5AD3"/>
    <w:rsid w:val="00ED761D"/>
    <w:rsid w:val="00EE140A"/>
    <w:rsid w:val="00EE1888"/>
    <w:rsid w:val="00EE2467"/>
    <w:rsid w:val="00EE5EE7"/>
    <w:rsid w:val="00EE5F5B"/>
    <w:rsid w:val="00EF0A37"/>
    <w:rsid w:val="00EF5A33"/>
    <w:rsid w:val="00EF68F0"/>
    <w:rsid w:val="00EF7338"/>
    <w:rsid w:val="00F01752"/>
    <w:rsid w:val="00F02C64"/>
    <w:rsid w:val="00F10154"/>
    <w:rsid w:val="00F15E3D"/>
    <w:rsid w:val="00F16CFA"/>
    <w:rsid w:val="00F22A8A"/>
    <w:rsid w:val="00F24351"/>
    <w:rsid w:val="00F24630"/>
    <w:rsid w:val="00F3037C"/>
    <w:rsid w:val="00F31335"/>
    <w:rsid w:val="00F31EAC"/>
    <w:rsid w:val="00F330EE"/>
    <w:rsid w:val="00F34DE1"/>
    <w:rsid w:val="00F370EB"/>
    <w:rsid w:val="00F41D6E"/>
    <w:rsid w:val="00F43AEF"/>
    <w:rsid w:val="00F43CC3"/>
    <w:rsid w:val="00F54BC2"/>
    <w:rsid w:val="00F55FF0"/>
    <w:rsid w:val="00F6199C"/>
    <w:rsid w:val="00F628A3"/>
    <w:rsid w:val="00F640B8"/>
    <w:rsid w:val="00F6450B"/>
    <w:rsid w:val="00F6604E"/>
    <w:rsid w:val="00F66D32"/>
    <w:rsid w:val="00F71C84"/>
    <w:rsid w:val="00F731C5"/>
    <w:rsid w:val="00F76C08"/>
    <w:rsid w:val="00F774BB"/>
    <w:rsid w:val="00F77E25"/>
    <w:rsid w:val="00F85E2F"/>
    <w:rsid w:val="00F87926"/>
    <w:rsid w:val="00F93AE2"/>
    <w:rsid w:val="00F95A3A"/>
    <w:rsid w:val="00FA13C2"/>
    <w:rsid w:val="00FA277C"/>
    <w:rsid w:val="00FA457F"/>
    <w:rsid w:val="00FA4AA3"/>
    <w:rsid w:val="00FB187F"/>
    <w:rsid w:val="00FB73B1"/>
    <w:rsid w:val="00FC05CB"/>
    <w:rsid w:val="00FC330C"/>
    <w:rsid w:val="00FC489B"/>
    <w:rsid w:val="00FC51D3"/>
    <w:rsid w:val="00FD24D2"/>
    <w:rsid w:val="00FE0288"/>
    <w:rsid w:val="00FE06B4"/>
    <w:rsid w:val="00FE4BF6"/>
    <w:rsid w:val="00FE5605"/>
    <w:rsid w:val="00FE7B63"/>
    <w:rsid w:val="00FF0D37"/>
    <w:rsid w:val="00FF2DCF"/>
    <w:rsid w:val="00FF342C"/>
    <w:rsid w:val="00FF5666"/>
    <w:rsid w:val="00FF78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Normal Indent" w:uiPriority="0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Indent 3" w:uiPriority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A011B6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qFormat/>
    <w:locked/>
    <w:rsid w:val="001C578C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locked/>
    <w:rsid w:val="009931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link w:val="5Char"/>
    <w:qFormat/>
    <w:locked/>
    <w:rsid w:val="00A011B6"/>
    <w:pPr>
      <w:widowControl/>
      <w:spacing w:before="100" w:beforeAutospacing="1" w:after="100" w:afterAutospacing="1"/>
      <w:jc w:val="left"/>
      <w:outlineLvl w:val="4"/>
    </w:pPr>
    <w:rPr>
      <w:rFonts w:ascii="宋体" w:hAnsi="宋体" w:cs="宋体"/>
      <w:b/>
      <w:bCs/>
      <w:kern w:val="0"/>
      <w:sz w:val="20"/>
      <w:szCs w:val="20"/>
    </w:rPr>
  </w:style>
  <w:style w:type="paragraph" w:styleId="6">
    <w:name w:val="heading 6"/>
    <w:basedOn w:val="a"/>
    <w:next w:val="a"/>
    <w:link w:val="6Char"/>
    <w:semiHidden/>
    <w:unhideWhenUsed/>
    <w:qFormat/>
    <w:locked/>
    <w:rsid w:val="00A82708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11B6"/>
    <w:rPr>
      <w:rFonts w:ascii="宋体" w:hAnsi="宋体" w:cs="宋体"/>
      <w:b/>
      <w:bCs/>
      <w:kern w:val="36"/>
      <w:sz w:val="48"/>
      <w:szCs w:val="48"/>
    </w:rPr>
  </w:style>
  <w:style w:type="character" w:customStyle="1" w:styleId="5Char">
    <w:name w:val="标题 5 Char"/>
    <w:basedOn w:val="a0"/>
    <w:link w:val="5"/>
    <w:rsid w:val="00A011B6"/>
    <w:rPr>
      <w:rFonts w:ascii="宋体" w:hAnsi="宋体" w:cs="宋体"/>
      <w:b/>
      <w:bCs/>
    </w:rPr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/>
      <w:kern w:val="0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rsid w:val="00324F57"/>
    <w:rPr>
      <w:kern w:val="0"/>
      <w:sz w:val="18"/>
      <w:szCs w:val="18"/>
    </w:rPr>
  </w:style>
  <w:style w:type="character" w:customStyle="1" w:styleId="Char2">
    <w:name w:val="批注框文本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nhideWhenUsed/>
    <w:rsid w:val="00D10EAC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  <w:lang w:bidi="ar-SA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character" w:customStyle="1" w:styleId="apple-converted-space">
    <w:name w:val="apple-converted-space"/>
    <w:basedOn w:val="a0"/>
    <w:rsid w:val="001669B6"/>
  </w:style>
  <w:style w:type="character" w:styleId="ae">
    <w:name w:val="page number"/>
    <w:basedOn w:val="a0"/>
    <w:rsid w:val="00347571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347571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p0">
    <w:name w:val="p0"/>
    <w:basedOn w:val="a"/>
    <w:rsid w:val="00756615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styleId="af">
    <w:name w:val="List Paragraph"/>
    <w:basedOn w:val="a"/>
    <w:qFormat/>
    <w:rsid w:val="00F77E25"/>
    <w:pPr>
      <w:ind w:firstLineChars="200" w:firstLine="420"/>
    </w:pPr>
  </w:style>
  <w:style w:type="paragraph" w:styleId="30">
    <w:name w:val="Body Text Indent 3"/>
    <w:basedOn w:val="a"/>
    <w:link w:val="3Char0"/>
    <w:rsid w:val="009B518F"/>
    <w:pPr>
      <w:spacing w:line="400" w:lineRule="exact"/>
      <w:ind w:firstLineChars="200" w:firstLine="560"/>
    </w:pPr>
    <w:rPr>
      <w:sz w:val="28"/>
    </w:rPr>
  </w:style>
  <w:style w:type="character" w:customStyle="1" w:styleId="3Char0">
    <w:name w:val="正文文本缩进 3 Char"/>
    <w:basedOn w:val="a0"/>
    <w:link w:val="30"/>
    <w:rsid w:val="009B518F"/>
    <w:rPr>
      <w:rFonts w:ascii="Times New Roman" w:hAnsi="Times New Roman"/>
      <w:kern w:val="2"/>
      <w:sz w:val="28"/>
      <w:szCs w:val="24"/>
    </w:rPr>
  </w:style>
  <w:style w:type="paragraph" w:styleId="af0">
    <w:name w:val="Title"/>
    <w:basedOn w:val="a"/>
    <w:next w:val="a"/>
    <w:link w:val="Char5"/>
    <w:qFormat/>
    <w:locked/>
    <w:rsid w:val="009B518F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5">
    <w:name w:val="标题 Char"/>
    <w:basedOn w:val="a0"/>
    <w:link w:val="af0"/>
    <w:rsid w:val="009B518F"/>
    <w:rPr>
      <w:rFonts w:ascii="Cambria" w:hAnsi="Cambria"/>
      <w:b/>
      <w:bCs/>
      <w:kern w:val="2"/>
      <w:sz w:val="32"/>
      <w:szCs w:val="32"/>
    </w:rPr>
  </w:style>
  <w:style w:type="character" w:customStyle="1" w:styleId="2Char">
    <w:name w:val="标题 2 Char"/>
    <w:basedOn w:val="a0"/>
    <w:link w:val="2"/>
    <w:rsid w:val="001C578C"/>
    <w:rPr>
      <w:rFonts w:ascii="Arial" w:eastAsia="黑体" w:hAnsi="Arial"/>
      <w:b/>
      <w:bCs/>
      <w:kern w:val="2"/>
      <w:sz w:val="32"/>
      <w:szCs w:val="32"/>
    </w:rPr>
  </w:style>
  <w:style w:type="paragraph" w:styleId="af1">
    <w:name w:val="Normal Indent"/>
    <w:basedOn w:val="a"/>
    <w:rsid w:val="001C578C"/>
    <w:pPr>
      <w:ind w:firstLineChars="200" w:firstLine="200"/>
    </w:pPr>
    <w:rPr>
      <w:sz w:val="24"/>
      <w:szCs w:val="20"/>
    </w:rPr>
  </w:style>
  <w:style w:type="paragraph" w:styleId="af2">
    <w:name w:val="Body Text"/>
    <w:basedOn w:val="a"/>
    <w:link w:val="Char6"/>
    <w:unhideWhenUsed/>
    <w:rsid w:val="001D5158"/>
    <w:pPr>
      <w:spacing w:after="120"/>
    </w:pPr>
  </w:style>
  <w:style w:type="character" w:customStyle="1" w:styleId="Char6">
    <w:name w:val="正文文本 Char"/>
    <w:basedOn w:val="a0"/>
    <w:link w:val="af2"/>
    <w:uiPriority w:val="99"/>
    <w:semiHidden/>
    <w:rsid w:val="001D5158"/>
    <w:rPr>
      <w:rFonts w:ascii="Times New Roman" w:hAnsi="Times New Roman"/>
      <w:kern w:val="2"/>
      <w:sz w:val="21"/>
      <w:szCs w:val="24"/>
    </w:rPr>
  </w:style>
  <w:style w:type="character" w:customStyle="1" w:styleId="6Char">
    <w:name w:val="标题 6 Char"/>
    <w:basedOn w:val="a0"/>
    <w:link w:val="6"/>
    <w:semiHidden/>
    <w:rsid w:val="00A82708"/>
    <w:rPr>
      <w:rFonts w:ascii="Cambria" w:eastAsia="宋体" w:hAnsi="Cambria" w:cs="Times New Roman"/>
      <w:b/>
      <w:bCs/>
      <w:kern w:val="2"/>
      <w:sz w:val="24"/>
      <w:szCs w:val="24"/>
    </w:rPr>
  </w:style>
  <w:style w:type="character" w:styleId="af3">
    <w:name w:val="Emphasis"/>
    <w:basedOn w:val="a0"/>
    <w:qFormat/>
    <w:locked/>
    <w:rsid w:val="002F2BCE"/>
    <w:rPr>
      <w:i/>
      <w:iCs/>
    </w:rPr>
  </w:style>
  <w:style w:type="character" w:customStyle="1" w:styleId="gt10c08">
    <w:name w:val="g_t_10 c08"/>
    <w:basedOn w:val="a0"/>
    <w:rsid w:val="00224ED0"/>
  </w:style>
  <w:style w:type="character" w:customStyle="1" w:styleId="3Char">
    <w:name w:val="标题 3 Char"/>
    <w:basedOn w:val="a0"/>
    <w:link w:val="3"/>
    <w:semiHidden/>
    <w:rsid w:val="009931E7"/>
    <w:rPr>
      <w:rFonts w:ascii="Times New Roman" w:hAnsi="Times New Roman"/>
      <w:b/>
      <w:bCs/>
      <w:kern w:val="2"/>
      <w:sz w:val="32"/>
      <w:szCs w:val="32"/>
    </w:rPr>
  </w:style>
  <w:style w:type="character" w:customStyle="1" w:styleId="content">
    <w:name w:val="content"/>
    <w:basedOn w:val="a0"/>
    <w:rsid w:val="00F16CFA"/>
  </w:style>
  <w:style w:type="paragraph" w:styleId="af4">
    <w:name w:val="Body Text Indent"/>
    <w:basedOn w:val="a"/>
    <w:link w:val="Char7"/>
    <w:unhideWhenUsed/>
    <w:rsid w:val="009F5237"/>
    <w:pPr>
      <w:spacing w:after="120"/>
      <w:ind w:leftChars="200" w:left="420"/>
    </w:pPr>
  </w:style>
  <w:style w:type="character" w:customStyle="1" w:styleId="Char7">
    <w:name w:val="正文文本缩进 Char"/>
    <w:basedOn w:val="a0"/>
    <w:link w:val="af4"/>
    <w:uiPriority w:val="99"/>
    <w:rsid w:val="009F5237"/>
    <w:rPr>
      <w:rFonts w:ascii="Times New Roman" w:hAnsi="Times New Roman"/>
      <w:kern w:val="2"/>
      <w:sz w:val="21"/>
      <w:szCs w:val="24"/>
    </w:rPr>
  </w:style>
  <w:style w:type="paragraph" w:customStyle="1" w:styleId="WPSPlain">
    <w:name w:val="WPS Plain"/>
    <w:rsid w:val="00310C1E"/>
    <w:rPr>
      <w:rFonts w:ascii="Times New Roman" w:hAnsi="Times New Roman"/>
    </w:rPr>
  </w:style>
  <w:style w:type="paragraph" w:customStyle="1" w:styleId="style9">
    <w:name w:val="style9"/>
    <w:basedOn w:val="a"/>
    <w:rsid w:val="00696DE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7"/>
      <w:szCs w:val="27"/>
      <w:lang w:eastAsia="en-US"/>
    </w:rPr>
  </w:style>
  <w:style w:type="character" w:styleId="af5">
    <w:name w:val="FollowedHyperlink"/>
    <w:basedOn w:val="a0"/>
    <w:uiPriority w:val="99"/>
    <w:semiHidden/>
    <w:unhideWhenUsed/>
    <w:rsid w:val="00F6199C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5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8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80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1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3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9356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16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7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26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9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94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17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68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49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033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07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779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80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9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662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46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46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2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17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33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133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5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46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21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19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3926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10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1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8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1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97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20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5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82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59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990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7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1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7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4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82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834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96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524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1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15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34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283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44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23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814</Words>
  <Characters>4640</Characters>
  <Application>Microsoft Office Word</Application>
  <DocSecurity>0</DocSecurity>
  <Lines>38</Lines>
  <Paragraphs>10</Paragraphs>
  <ScaleCrop>false</ScaleCrop>
  <Company>Lenovo (Beijing) Limited</Company>
  <LinksUpToDate>false</LinksUpToDate>
  <CharactersWithSpaces>5444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2</cp:revision>
  <dcterms:created xsi:type="dcterms:W3CDTF">2014-05-30T13:05:00Z</dcterms:created>
  <dcterms:modified xsi:type="dcterms:W3CDTF">2014-05-30T13:05:00Z</dcterms:modified>
</cp:coreProperties>
</file>