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52" w:rsidRPr="00225352" w:rsidRDefault="00796EA5" w:rsidP="00796EA5">
      <w:pPr>
        <w:pStyle w:val="a8"/>
        <w:spacing w:beforeLines="100" w:after="100" w:afterAutospacing="1" w:line="300" w:lineRule="auto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                 </w:t>
      </w:r>
      <w:r w:rsidR="00DD4648">
        <w:rPr>
          <w:rFonts w:eastAsiaTheme="minorEastAsia" w:hAnsiTheme="minorEastAsia" w:hint="eastAsia"/>
          <w:b/>
          <w:bCs/>
        </w:rPr>
        <w:t>五</w:t>
      </w:r>
      <w:r w:rsidR="00225352" w:rsidRPr="00225352">
        <w:rPr>
          <w:rFonts w:eastAsiaTheme="minorEastAsia" w:hAnsiTheme="minorEastAsia"/>
          <w:b/>
          <w:bCs/>
        </w:rPr>
        <w:t>年级奥数天天练试题及答案</w:t>
      </w:r>
      <w:r w:rsidR="004F7AA0">
        <w:rPr>
          <w:rFonts w:eastAsiaTheme="minorEastAsia" w:hint="eastAsia"/>
          <w:b/>
          <w:bCs/>
        </w:rPr>
        <w:t>1.6</w:t>
      </w:r>
    </w:p>
    <w:p w:rsidR="00A61FF8" w:rsidRPr="00225352" w:rsidRDefault="00A61FF8" w:rsidP="008A3806">
      <w:pPr>
        <w:pStyle w:val="ae"/>
        <w:snapToGrid w:val="0"/>
        <w:ind w:left="420" w:firstLineChars="0" w:firstLine="0"/>
        <w:rPr>
          <w:rFonts w:eastAsiaTheme="minorEastAsia"/>
          <w:b/>
          <w:bCs/>
        </w:rPr>
      </w:pPr>
    </w:p>
    <w:p w:rsidR="009D382B" w:rsidRPr="00B84DED" w:rsidRDefault="009D382B" w:rsidP="009D382B">
      <w:pPr>
        <w:pStyle w:val="ae"/>
        <w:numPr>
          <w:ilvl w:val="0"/>
          <w:numId w:val="33"/>
        </w:numPr>
        <w:snapToGrid w:val="0"/>
        <w:ind w:firstLineChars="0"/>
        <w:rPr>
          <w:u w:val="single"/>
        </w:rPr>
      </w:pPr>
      <w:r w:rsidRPr="000D6FC9">
        <w:rPr>
          <w:position w:val="-10"/>
        </w:rPr>
        <w:object w:dxaOrig="7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15pt" o:ole="">
            <v:imagedata r:id="rId7" o:title=""/>
          </v:shape>
          <o:OLEObject Type="Embed" ProgID="Equation.DSMT4" ShapeID="_x0000_i1025" DrawAspect="Content" ObjectID="_1481981024" r:id="rId8"/>
        </w:object>
      </w:r>
      <w:r w:rsidRPr="00B84DED">
        <w:rPr>
          <w:rFonts w:eastAsia="楷体_GB2312"/>
          <w:bCs/>
          <w:szCs w:val="21"/>
          <w:u w:val="single"/>
        </w:rPr>
        <w:t xml:space="preserve">  </w:t>
      </w:r>
      <w:r w:rsidRPr="00B84DED">
        <w:rPr>
          <w:rFonts w:eastAsia="楷体_GB2312" w:hint="eastAsia"/>
          <w:bCs/>
          <w:szCs w:val="21"/>
          <w:u w:val="single"/>
        </w:rPr>
        <w:t xml:space="preserve">      </w:t>
      </w:r>
    </w:p>
    <w:p w:rsidR="009D382B" w:rsidRPr="000D6FC9" w:rsidRDefault="009D382B" w:rsidP="009D382B">
      <w:pPr>
        <w:pStyle w:val="af1"/>
        <w:tabs>
          <w:tab w:val="clear" w:pos="993"/>
          <w:tab w:val="num" w:pos="284"/>
          <w:tab w:val="num" w:pos="851"/>
        </w:tabs>
        <w:ind w:left="425" w:hanging="425"/>
        <w:rPr>
          <w:rFonts w:cs="Times New Roman"/>
        </w:rPr>
      </w:pPr>
      <w:r>
        <w:rPr>
          <w:rFonts w:cs="Times New Roman" w:hint="eastAsia"/>
          <w:position w:val="-4"/>
        </w:rPr>
        <w:t>原式</w:t>
      </w:r>
      <w:r w:rsidRPr="000D6FC9">
        <w:rPr>
          <w:rFonts w:cs="Times New Roman"/>
          <w:position w:val="-4"/>
        </w:rPr>
        <w:object w:dxaOrig="200" w:dyaOrig="160">
          <v:shape id="_x0000_i1026" type="#_x0000_t75" style="width:10.5pt;height:8.25pt" o:ole="">
            <v:imagedata r:id="rId9" o:title=""/>
          </v:shape>
          <o:OLEObject Type="Embed" ProgID="Equation.DSMT4" ShapeID="_x0000_i1026" DrawAspect="Content" ObjectID="_1481981025" r:id="rId10"/>
        </w:object>
      </w:r>
      <w:r w:rsidRPr="000D6FC9">
        <w:rPr>
          <w:rFonts w:cs="Times New Roman"/>
          <w:position w:val="-10"/>
        </w:rPr>
        <w:object w:dxaOrig="4220" w:dyaOrig="300">
          <v:shape id="_x0000_i1027" type="#_x0000_t75" style="width:211.5pt;height:15pt" o:ole="">
            <v:imagedata r:id="rId11" o:title=""/>
          </v:shape>
          <o:OLEObject Type="Embed" ProgID="Equation.DSMT4" ShapeID="_x0000_i1027" DrawAspect="Content" ObjectID="_1481981026" r:id="rId12"/>
        </w:object>
      </w:r>
    </w:p>
    <w:p w:rsidR="009D382B" w:rsidRDefault="009D382B" w:rsidP="009D382B">
      <w:pPr>
        <w:adjustRightInd w:val="0"/>
        <w:snapToGrid w:val="0"/>
        <w:ind w:firstLineChars="400" w:firstLine="840"/>
        <w:textAlignment w:val="center"/>
        <w:rPr>
          <w:position w:val="-10"/>
        </w:rPr>
      </w:pPr>
      <w:r w:rsidRPr="000D6FC9">
        <w:rPr>
          <w:position w:val="-10"/>
        </w:rPr>
        <w:object w:dxaOrig="2320" w:dyaOrig="300">
          <v:shape id="_x0000_i1028" type="#_x0000_t75" style="width:116.25pt;height:15pt" o:ole="">
            <v:imagedata r:id="rId13" o:title=""/>
          </v:shape>
          <o:OLEObject Type="Embed" ProgID="Equation.DSMT4" ShapeID="_x0000_i1028" DrawAspect="Content" ObjectID="_1481981027" r:id="rId14"/>
        </w:object>
      </w:r>
    </w:p>
    <w:p w:rsidR="001A7036" w:rsidRPr="008F5E41" w:rsidRDefault="001A7036" w:rsidP="00DD4648">
      <w:pPr>
        <w:pStyle w:val="ae"/>
        <w:numPr>
          <w:ilvl w:val="0"/>
          <w:numId w:val="33"/>
        </w:numPr>
        <w:snapToGrid w:val="0"/>
        <w:ind w:firstLineChars="0"/>
        <w:rPr>
          <w:szCs w:val="21"/>
        </w:rPr>
      </w:pPr>
      <w:r w:rsidRPr="00F11F64">
        <w:rPr>
          <w:position w:val="-6"/>
          <w:szCs w:val="21"/>
        </w:rPr>
        <w:object w:dxaOrig="1980" w:dyaOrig="260">
          <v:shape id="_x0000_i1029" type="#_x0000_t75" style="width:99pt;height:12.75pt" o:ole="">
            <v:imagedata r:id="rId15" o:title=""/>
          </v:shape>
          <o:OLEObject Type="Embed" ProgID="Equation.DSMT4" ShapeID="_x0000_i1029" DrawAspect="Content" ObjectID="_1481981028" r:id="rId16"/>
        </w:object>
      </w:r>
      <w:r>
        <w:rPr>
          <w:rFonts w:hint="eastAsia"/>
          <w:szCs w:val="21"/>
        </w:rPr>
        <w:t>________</w:t>
      </w:r>
    </w:p>
    <w:p w:rsidR="001A7036" w:rsidRPr="00351FF8" w:rsidRDefault="001A7036" w:rsidP="001A7036">
      <w:pPr>
        <w:numPr>
          <w:ilvl w:val="0"/>
          <w:numId w:val="36"/>
        </w:numPr>
        <w:adjustRightInd w:val="0"/>
        <w:snapToGrid w:val="0"/>
        <w:rPr>
          <w:rFonts w:ascii="楷体_GB2312" w:eastAsia="楷体_GB2312"/>
          <w:szCs w:val="21"/>
        </w:rPr>
      </w:pPr>
      <w:r w:rsidRPr="00351FF8">
        <w:rPr>
          <w:rFonts w:ascii="楷体_GB2312" w:eastAsia="楷体_GB2312" w:hint="eastAsia"/>
          <w:position w:val="-6"/>
        </w:rPr>
        <w:t>原式</w:t>
      </w:r>
      <w:r w:rsidRPr="00E43709">
        <w:rPr>
          <w:rFonts w:ascii="楷体_GB2312" w:eastAsia="楷体_GB2312"/>
          <w:position w:val="-6"/>
        </w:rPr>
        <w:object w:dxaOrig="1980" w:dyaOrig="260">
          <v:shape id="_x0000_i1030" type="#_x0000_t75" style="width:99pt;height:12.75pt" o:ole="">
            <v:imagedata r:id="rId17" o:title=""/>
          </v:shape>
          <o:OLEObject Type="Embed" ProgID="Equation.DSMT4" ShapeID="_x0000_i1030" DrawAspect="Content" ObjectID="_1481981029" r:id="rId18"/>
        </w:object>
      </w:r>
    </w:p>
    <w:p w:rsidR="001A7036" w:rsidRPr="00041B81" w:rsidRDefault="001A7036" w:rsidP="001A7036">
      <w:pPr>
        <w:adjustRightInd w:val="0"/>
        <w:snapToGrid w:val="0"/>
        <w:ind w:left="851"/>
        <w:rPr>
          <w:rFonts w:eastAsia="楷体_GB2312"/>
          <w:szCs w:val="21"/>
        </w:rPr>
      </w:pPr>
      <w:r w:rsidRPr="00F11F64">
        <w:rPr>
          <w:rFonts w:eastAsia="楷体_GB2312"/>
          <w:position w:val="-22"/>
          <w:szCs w:val="21"/>
        </w:rPr>
        <w:object w:dxaOrig="1260" w:dyaOrig="560">
          <v:shape id="_x0000_i1031" type="#_x0000_t75" style="width:63pt;height:27.75pt" o:ole="">
            <v:imagedata r:id="rId19" o:title=""/>
          </v:shape>
          <o:OLEObject Type="Embed" ProgID="Equation.DSMT4" ShapeID="_x0000_i1031" DrawAspect="Content" ObjectID="_1481981030" r:id="rId20"/>
        </w:object>
      </w:r>
    </w:p>
    <w:p w:rsidR="001A7036" w:rsidRPr="000D6FC9" w:rsidRDefault="001A7036" w:rsidP="009D382B">
      <w:pPr>
        <w:adjustRightInd w:val="0"/>
        <w:snapToGrid w:val="0"/>
        <w:ind w:firstLineChars="400" w:firstLine="840"/>
        <w:textAlignment w:val="center"/>
      </w:pPr>
    </w:p>
    <w:p w:rsidR="009D382B" w:rsidRDefault="009D382B" w:rsidP="009D382B">
      <w:pPr>
        <w:pStyle w:val="ae"/>
        <w:snapToGrid w:val="0"/>
        <w:ind w:left="420" w:firstLineChars="0" w:firstLine="0"/>
        <w:rPr>
          <w:b/>
          <w:szCs w:val="21"/>
        </w:rPr>
      </w:pPr>
    </w:p>
    <w:p w:rsidR="00242E27" w:rsidRPr="008F5E41" w:rsidRDefault="00242E27" w:rsidP="00DD4648">
      <w:pPr>
        <w:pStyle w:val="ae"/>
        <w:numPr>
          <w:ilvl w:val="0"/>
          <w:numId w:val="33"/>
        </w:numPr>
        <w:snapToGrid w:val="0"/>
        <w:ind w:firstLineChars="0"/>
        <w:rPr>
          <w:szCs w:val="21"/>
        </w:rPr>
      </w:pPr>
      <w:r w:rsidRPr="00F11F64">
        <w:rPr>
          <w:position w:val="-6"/>
          <w:szCs w:val="21"/>
        </w:rPr>
        <w:object w:dxaOrig="2980" w:dyaOrig="300">
          <v:shape id="_x0000_i1032" type="#_x0000_t75" style="width:149.25pt;height:15pt" o:ole="">
            <v:imagedata r:id="rId21" o:title=""/>
          </v:shape>
          <o:OLEObject Type="Embed" ProgID="Equation.DSMT4" ShapeID="_x0000_i1032" DrawAspect="Content" ObjectID="_1481981031" r:id="rId22"/>
        </w:object>
      </w:r>
    </w:p>
    <w:p w:rsidR="00242E27" w:rsidRPr="008F5E41" w:rsidRDefault="00242E27" w:rsidP="00242E27">
      <w:pPr>
        <w:numPr>
          <w:ilvl w:val="0"/>
          <w:numId w:val="36"/>
        </w:numPr>
        <w:adjustRightInd w:val="0"/>
        <w:snapToGrid w:val="0"/>
        <w:rPr>
          <w:rFonts w:eastAsia="楷体_GB2312"/>
          <w:szCs w:val="21"/>
        </w:rPr>
      </w:pPr>
      <w:r w:rsidRPr="008F5E41">
        <w:rPr>
          <w:rFonts w:eastAsia="楷体_GB2312"/>
          <w:szCs w:val="21"/>
        </w:rPr>
        <w:t>原式</w:t>
      </w:r>
      <w:r w:rsidRPr="00F11F64">
        <w:rPr>
          <w:rFonts w:eastAsia="楷体_GB2312"/>
          <w:position w:val="-6"/>
          <w:szCs w:val="21"/>
        </w:rPr>
        <w:object w:dxaOrig="3080" w:dyaOrig="300">
          <v:shape id="_x0000_i1033" type="#_x0000_t75" style="width:153.75pt;height:15pt" o:ole="">
            <v:imagedata r:id="rId23" o:title=""/>
          </v:shape>
          <o:OLEObject Type="Embed" ProgID="Equation.DSMT4" ShapeID="_x0000_i1033" DrawAspect="Content" ObjectID="_1481981032" r:id="rId24"/>
        </w:object>
      </w:r>
    </w:p>
    <w:p w:rsidR="00242E27" w:rsidRPr="008F5E41" w:rsidRDefault="00242E27" w:rsidP="00242E27">
      <w:pPr>
        <w:adjustRightInd w:val="0"/>
        <w:snapToGrid w:val="0"/>
        <w:ind w:leftChars="400" w:left="840"/>
        <w:textAlignment w:val="center"/>
        <w:rPr>
          <w:rFonts w:eastAsia="楷体_GB2312"/>
          <w:szCs w:val="21"/>
        </w:rPr>
      </w:pPr>
      <w:r w:rsidRPr="00E43709">
        <w:rPr>
          <w:rFonts w:eastAsia="楷体_GB2312"/>
          <w:szCs w:val="21"/>
        </w:rPr>
        <w:object w:dxaOrig="4440" w:dyaOrig="260">
          <v:shape id="_x0000_i1034" type="#_x0000_t75" style="width:222pt;height:12.75pt" o:ole="">
            <v:imagedata r:id="rId25" o:title=""/>
          </v:shape>
          <o:OLEObject Type="Embed" ProgID="Equation.DSMT4" ShapeID="_x0000_i1034" DrawAspect="Content" ObjectID="_1481981033" r:id="rId26"/>
        </w:object>
      </w:r>
    </w:p>
    <w:p w:rsidR="00242E27" w:rsidRDefault="00242E27" w:rsidP="009D382B">
      <w:pPr>
        <w:pStyle w:val="ae"/>
        <w:snapToGrid w:val="0"/>
        <w:ind w:left="420" w:firstLineChars="0" w:firstLine="0"/>
        <w:rPr>
          <w:b/>
          <w:szCs w:val="21"/>
        </w:rPr>
      </w:pPr>
    </w:p>
    <w:p w:rsidR="00883DAA" w:rsidRPr="00225352" w:rsidRDefault="00883DAA" w:rsidP="00796EA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796EA5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D6A" w:rsidRDefault="00473D6A" w:rsidP="00324F57">
      <w:r>
        <w:separator/>
      </w:r>
    </w:p>
  </w:endnote>
  <w:endnote w:type="continuationSeparator" w:id="1">
    <w:p w:rsidR="00473D6A" w:rsidRDefault="00473D6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D6A" w:rsidRDefault="00473D6A" w:rsidP="00324F57">
      <w:r>
        <w:separator/>
      </w:r>
    </w:p>
  </w:footnote>
  <w:footnote w:type="continuationSeparator" w:id="1">
    <w:p w:rsidR="00473D6A" w:rsidRDefault="00473D6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915A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915AD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915AD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0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5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34"/>
  </w:num>
  <w:num w:numId="14">
    <w:abstractNumId w:val="28"/>
  </w:num>
  <w:num w:numId="15">
    <w:abstractNumId w:val="18"/>
  </w:num>
  <w:num w:numId="16">
    <w:abstractNumId w:val="15"/>
  </w:num>
  <w:num w:numId="17">
    <w:abstractNumId w:val="29"/>
  </w:num>
  <w:num w:numId="18">
    <w:abstractNumId w:val="16"/>
  </w:num>
  <w:num w:numId="19">
    <w:abstractNumId w:val="39"/>
  </w:num>
  <w:num w:numId="20">
    <w:abstractNumId w:val="41"/>
  </w:num>
  <w:num w:numId="21">
    <w:abstractNumId w:val="20"/>
  </w:num>
  <w:num w:numId="22">
    <w:abstractNumId w:val="21"/>
  </w:num>
  <w:num w:numId="23">
    <w:abstractNumId w:val="35"/>
  </w:num>
  <w:num w:numId="24">
    <w:abstractNumId w:val="36"/>
  </w:num>
  <w:num w:numId="25">
    <w:abstractNumId w:val="40"/>
  </w:num>
  <w:num w:numId="26">
    <w:abstractNumId w:val="10"/>
  </w:num>
  <w:num w:numId="27">
    <w:abstractNumId w:val="11"/>
  </w:num>
  <w:num w:numId="28">
    <w:abstractNumId w:val="30"/>
  </w:num>
  <w:num w:numId="29">
    <w:abstractNumId w:val="25"/>
  </w:num>
  <w:num w:numId="30">
    <w:abstractNumId w:val="31"/>
  </w:num>
  <w:num w:numId="31">
    <w:abstractNumId w:val="27"/>
  </w:num>
  <w:num w:numId="32">
    <w:abstractNumId w:val="26"/>
  </w:num>
  <w:num w:numId="33">
    <w:abstractNumId w:val="38"/>
  </w:num>
  <w:num w:numId="34">
    <w:abstractNumId w:val="37"/>
  </w:num>
  <w:num w:numId="35">
    <w:abstractNumId w:val="13"/>
  </w:num>
  <w:num w:numId="36">
    <w:abstractNumId w:val="33"/>
  </w:num>
  <w:num w:numId="37">
    <w:abstractNumId w:val="14"/>
  </w:num>
  <w:num w:numId="38">
    <w:abstractNumId w:val="24"/>
  </w:num>
  <w:num w:numId="39">
    <w:abstractNumId w:val="12"/>
  </w:num>
  <w:num w:numId="40">
    <w:abstractNumId w:val="32"/>
  </w:num>
  <w:num w:numId="41">
    <w:abstractNumId w:val="22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A7036"/>
    <w:rsid w:val="001C3D07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E1BD7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73D6A"/>
    <w:rsid w:val="0049472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96EA5"/>
    <w:rsid w:val="007C3C29"/>
    <w:rsid w:val="007C677F"/>
    <w:rsid w:val="007F157A"/>
    <w:rsid w:val="00806DB3"/>
    <w:rsid w:val="008333C2"/>
    <w:rsid w:val="00837FCB"/>
    <w:rsid w:val="0084571C"/>
    <w:rsid w:val="00864028"/>
    <w:rsid w:val="00871424"/>
    <w:rsid w:val="00883DAA"/>
    <w:rsid w:val="00894822"/>
    <w:rsid w:val="008A3806"/>
    <w:rsid w:val="008D3B74"/>
    <w:rsid w:val="008F6161"/>
    <w:rsid w:val="00900A43"/>
    <w:rsid w:val="00915ADC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D6D5B"/>
    <w:rsid w:val="00BE03DF"/>
    <w:rsid w:val="00BE584A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2146D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7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7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</Words>
  <Characters>294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2015-01-05T03:01:00Z</dcterms:created>
  <dcterms:modified xsi:type="dcterms:W3CDTF">2015-01-05T08:36:00Z</dcterms:modified>
</cp:coreProperties>
</file>