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5AA" w:rsidRDefault="0008547A" w:rsidP="0008547A">
      <w:pPr>
        <w:pStyle w:val="a8"/>
        <w:spacing w:beforeLines="100" w:after="100" w:afterAutospacing="1" w:line="300" w:lineRule="auto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 xml:space="preserve">                         </w:t>
      </w:r>
      <w:r w:rsidR="00B725AA">
        <w:rPr>
          <w:rFonts w:eastAsiaTheme="minorEastAsia" w:hAnsiTheme="minorEastAsia" w:hint="eastAsia"/>
          <w:b/>
          <w:bCs/>
        </w:rPr>
        <w:t>五</w:t>
      </w:r>
      <w:r w:rsidR="00B725AA" w:rsidRPr="00225352">
        <w:rPr>
          <w:rFonts w:eastAsiaTheme="minorEastAsia" w:hAnsiTheme="minorEastAsia"/>
          <w:b/>
          <w:bCs/>
        </w:rPr>
        <w:t>年级奥数天天练试题及答案</w:t>
      </w:r>
      <w:r w:rsidR="00B725AA">
        <w:rPr>
          <w:rFonts w:eastAsiaTheme="minorEastAsia" w:hint="eastAsia"/>
          <w:b/>
          <w:bCs/>
        </w:rPr>
        <w:t>1.13</w:t>
      </w:r>
    </w:p>
    <w:p w:rsidR="00817C3D" w:rsidRPr="0073228F" w:rsidRDefault="00817C3D" w:rsidP="002E3ABE">
      <w:pPr>
        <w:pStyle w:val="1"/>
        <w:numPr>
          <w:ilvl w:val="0"/>
          <w:numId w:val="46"/>
        </w:numPr>
        <w:spacing w:before="0" w:beforeAutospacing="0" w:after="0" w:afterAutospacing="0"/>
        <w:ind w:firstLineChars="0"/>
        <w:rPr>
          <w:rFonts w:ascii="Times New Roman" w:hAnsi="Times New Roman"/>
        </w:rPr>
      </w:pPr>
      <w:r w:rsidRPr="0073228F">
        <w:rPr>
          <w:rFonts w:ascii="Times New Roman" w:hAnsi="宋体"/>
        </w:rPr>
        <w:t>仓库存有一批钢材，由两个汽车队负责运往工地。已知甲队单独运要</w:t>
      </w:r>
      <w:r w:rsidRPr="0073228F">
        <w:rPr>
          <w:rFonts w:ascii="Times New Roman" w:hAnsi="Times New Roman"/>
        </w:rPr>
        <w:t>29</w:t>
      </w:r>
      <w:r w:rsidRPr="0073228F">
        <w:rPr>
          <w:rFonts w:ascii="Times New Roman" w:hAnsi="宋体"/>
        </w:rPr>
        <w:t>天，乙队每天可运</w:t>
      </w:r>
      <w:r w:rsidRPr="0073228F">
        <w:rPr>
          <w:rFonts w:ascii="Times New Roman" w:hAnsi="Times New Roman"/>
        </w:rPr>
        <w:t>30</w:t>
      </w:r>
      <w:r w:rsidRPr="0073228F">
        <w:rPr>
          <w:rFonts w:ascii="Times New Roman" w:hAnsi="宋体"/>
        </w:rPr>
        <w:t>吨。现在由甲、乙两队同时运输，运了</w:t>
      </w:r>
      <w:r w:rsidRPr="0073228F">
        <w:rPr>
          <w:rFonts w:ascii="Times New Roman" w:hAnsi="Times New Roman"/>
        </w:rPr>
        <w:t>8</w:t>
      </w:r>
      <w:r w:rsidRPr="0073228F">
        <w:rPr>
          <w:rFonts w:ascii="Times New Roman" w:hAnsi="宋体"/>
        </w:rPr>
        <w:t>天之后，甲队的汽车坏了一辆，每天少运</w:t>
      </w:r>
      <w:r w:rsidRPr="0073228F">
        <w:rPr>
          <w:rFonts w:ascii="Times New Roman" w:hAnsi="Times New Roman"/>
        </w:rPr>
        <w:t>5</w:t>
      </w:r>
      <w:r w:rsidRPr="0073228F">
        <w:rPr>
          <w:rFonts w:ascii="Times New Roman" w:hAnsi="宋体"/>
        </w:rPr>
        <w:t>吨，结果又运了</w:t>
      </w:r>
      <w:r w:rsidRPr="0073228F">
        <w:rPr>
          <w:rFonts w:ascii="Times New Roman" w:hAnsi="Times New Roman"/>
        </w:rPr>
        <w:t>4</w:t>
      </w:r>
      <w:r w:rsidRPr="0073228F">
        <w:rPr>
          <w:rFonts w:ascii="Times New Roman" w:hAnsi="宋体"/>
        </w:rPr>
        <w:t>天才全部运完。那么这批钢材共有</w:t>
      </w:r>
      <w:r w:rsidRPr="0073228F">
        <w:rPr>
          <w:rFonts w:ascii="Times New Roman" w:hAnsi="Times New Roman"/>
          <w:u w:val="single"/>
        </w:rPr>
        <w:t xml:space="preserve">  </w:t>
      </w:r>
      <w:r w:rsidRPr="0073228F">
        <w:rPr>
          <w:rFonts w:ascii="Times New Roman" w:hAnsi="Times New Roman" w:hint="eastAsia"/>
          <w:u w:val="single"/>
        </w:rPr>
        <w:t xml:space="preserve">    </w:t>
      </w:r>
      <w:r w:rsidRPr="0073228F">
        <w:rPr>
          <w:rFonts w:ascii="Times New Roman" w:hAnsi="Times New Roman"/>
          <w:u w:val="single"/>
        </w:rPr>
        <w:t xml:space="preserve"> </w:t>
      </w:r>
      <w:r w:rsidRPr="0073228F">
        <w:rPr>
          <w:rFonts w:ascii="Times New Roman" w:hAnsi="宋体"/>
        </w:rPr>
        <w:t>吨</w:t>
      </w:r>
      <w:r w:rsidRPr="0073228F">
        <w:rPr>
          <w:rFonts w:ascii="Times New Roman" w:hAnsi="宋体" w:hint="eastAsia"/>
        </w:rPr>
        <w:t>。</w:t>
      </w:r>
    </w:p>
    <w:p w:rsidR="00817C3D" w:rsidRPr="0073228F" w:rsidRDefault="00817C3D" w:rsidP="00817C3D">
      <w:pPr>
        <w:pStyle w:val="1"/>
        <w:snapToGrid w:val="0"/>
        <w:ind w:left="800" w:hangingChars="400" w:hanging="800"/>
        <w:rPr>
          <w:rFonts w:ascii="Times New Roman" w:eastAsia="楷体_GB2312" w:hAnsi="Times New Roman"/>
        </w:rPr>
      </w:pPr>
      <w:r w:rsidRPr="0073228F">
        <w:rPr>
          <w:rFonts w:ascii="Times New Roman" w:eastAsia="楷体_GB2312" w:hAnsi="Times New Roman"/>
        </w:rPr>
        <w:t>【分析】甲、乙两队同时运输，甲运了</w:t>
      </w:r>
      <w:r w:rsidRPr="0073228F">
        <w:rPr>
          <w:rFonts w:ascii="Times New Roman" w:eastAsia="楷体_GB2312" w:hAnsi="Times New Roman"/>
        </w:rPr>
        <w:t>12</w:t>
      </w:r>
      <w:r w:rsidRPr="0073228F">
        <w:rPr>
          <w:rFonts w:ascii="Times New Roman" w:eastAsia="楷体_GB2312" w:hAnsi="Times New Roman"/>
        </w:rPr>
        <w:t>天少</w:t>
      </w:r>
      <w:r w:rsidRPr="0073228F">
        <w:rPr>
          <w:rFonts w:ascii="Times New Roman" w:eastAsia="楷体_GB2312" w:hAnsi="Times New Roman"/>
          <w:position w:val="-6"/>
        </w:rPr>
        <w:object w:dxaOrig="8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2.75pt" o:ole="">
            <v:imagedata r:id="rId7" o:title=""/>
          </v:shape>
          <o:OLEObject Type="Embed" ProgID="Equation.DSMT4" ShapeID="_x0000_i1025" DrawAspect="Content" ObjectID="_1482565142" r:id="rId8"/>
        </w:object>
      </w:r>
      <w:r w:rsidRPr="0073228F">
        <w:rPr>
          <w:rFonts w:ascii="Times New Roman" w:eastAsia="楷体_GB2312" w:hAnsi="Times New Roman"/>
        </w:rPr>
        <w:t>吨，乙运了</w:t>
      </w:r>
      <w:r w:rsidRPr="0073228F">
        <w:rPr>
          <w:rFonts w:ascii="Times New Roman" w:eastAsia="楷体_GB2312" w:hAnsi="Times New Roman"/>
        </w:rPr>
        <w:t>12</w:t>
      </w:r>
      <w:r w:rsidRPr="0073228F">
        <w:rPr>
          <w:rFonts w:ascii="Times New Roman" w:eastAsia="楷体_GB2312" w:hAnsi="Times New Roman"/>
        </w:rPr>
        <w:t>天共</w:t>
      </w:r>
      <w:r w:rsidRPr="0073228F">
        <w:rPr>
          <w:rFonts w:ascii="Times New Roman" w:eastAsia="楷体_GB2312" w:hAnsi="Times New Roman"/>
          <w:position w:val="-6"/>
        </w:rPr>
        <w:object w:dxaOrig="1160" w:dyaOrig="260">
          <v:shape id="_x0000_i1026" type="#_x0000_t75" style="width:57.75pt;height:12.75pt" o:ole="">
            <v:imagedata r:id="rId9" o:title=""/>
          </v:shape>
          <o:OLEObject Type="Embed" ProgID="Equation.DSMT4" ShapeID="_x0000_i1026" DrawAspect="Content" ObjectID="_1482565143" r:id="rId10"/>
        </w:object>
      </w:r>
      <w:r w:rsidRPr="0073228F">
        <w:rPr>
          <w:rFonts w:ascii="Times New Roman" w:eastAsia="楷体_GB2312" w:hAnsi="Times New Roman"/>
        </w:rPr>
        <w:t>吨；又知道甲队单独运要</w:t>
      </w:r>
      <w:r w:rsidRPr="0073228F">
        <w:rPr>
          <w:rFonts w:ascii="Times New Roman" w:eastAsia="楷体_GB2312" w:hAnsi="Times New Roman"/>
        </w:rPr>
        <w:t>29</w:t>
      </w:r>
      <w:r w:rsidRPr="0073228F">
        <w:rPr>
          <w:rFonts w:ascii="Times New Roman" w:eastAsia="楷体_GB2312" w:hAnsi="Times New Roman"/>
        </w:rPr>
        <w:t>天，那么乙运的</w:t>
      </w:r>
      <w:r w:rsidRPr="0073228F">
        <w:rPr>
          <w:rFonts w:ascii="Times New Roman" w:eastAsia="楷体_GB2312" w:hAnsi="Times New Roman"/>
        </w:rPr>
        <w:t>360</w:t>
      </w:r>
      <w:r w:rsidRPr="0073228F">
        <w:rPr>
          <w:rFonts w:ascii="Times New Roman" w:eastAsia="楷体_GB2312" w:hAnsi="Times New Roman"/>
        </w:rPr>
        <w:t>吨和甲运</w:t>
      </w:r>
      <w:r w:rsidRPr="0073228F">
        <w:rPr>
          <w:rFonts w:ascii="Times New Roman" w:eastAsia="楷体_GB2312" w:hAnsi="Times New Roman"/>
          <w:position w:val="-6"/>
        </w:rPr>
        <w:object w:dxaOrig="1080" w:dyaOrig="260">
          <v:shape id="_x0000_i1027" type="#_x0000_t75" style="width:54pt;height:12.75pt" o:ole="">
            <v:imagedata r:id="rId11" o:title=""/>
          </v:shape>
          <o:OLEObject Type="Embed" ProgID="Equation.DSMT4" ShapeID="_x0000_i1027" DrawAspect="Content" ObjectID="_1482565144" r:id="rId12"/>
        </w:object>
      </w:r>
      <w:r w:rsidRPr="0073228F">
        <w:rPr>
          <w:rFonts w:ascii="Times New Roman" w:eastAsia="楷体_GB2312" w:hAnsi="Times New Roman"/>
        </w:rPr>
        <w:t>天多</w:t>
      </w:r>
      <w:r w:rsidRPr="0073228F">
        <w:rPr>
          <w:rFonts w:ascii="Times New Roman" w:eastAsia="楷体_GB2312" w:hAnsi="Times New Roman"/>
        </w:rPr>
        <w:t>20</w:t>
      </w:r>
      <w:r w:rsidRPr="0073228F">
        <w:rPr>
          <w:rFonts w:ascii="Times New Roman" w:eastAsia="楷体_GB2312" w:hAnsi="Times New Roman"/>
        </w:rPr>
        <w:t>吨是相等的，所以甲每天运</w:t>
      </w:r>
      <w:r w:rsidRPr="0073228F">
        <w:rPr>
          <w:rFonts w:ascii="Times New Roman" w:eastAsia="楷体_GB2312" w:hAnsi="Times New Roman"/>
          <w:position w:val="-12"/>
        </w:rPr>
        <w:object w:dxaOrig="1760" w:dyaOrig="340">
          <v:shape id="_x0000_i1028" type="#_x0000_t75" style="width:88.5pt;height:17.25pt" o:ole="">
            <v:imagedata r:id="rId13" o:title=""/>
          </v:shape>
          <o:OLEObject Type="Embed" ProgID="Equation.DSMT4" ShapeID="_x0000_i1028" DrawAspect="Content" ObjectID="_1482565145" r:id="rId14"/>
        </w:object>
      </w:r>
      <w:r w:rsidRPr="0073228F">
        <w:rPr>
          <w:rFonts w:ascii="Times New Roman" w:eastAsia="楷体_GB2312" w:hAnsi="Times New Roman"/>
        </w:rPr>
        <w:t>吨，这批钢材共</w:t>
      </w:r>
      <w:r w:rsidRPr="0073228F">
        <w:rPr>
          <w:rFonts w:ascii="Times New Roman" w:eastAsia="楷体_GB2312" w:hAnsi="Times New Roman"/>
          <w:position w:val="-6"/>
        </w:rPr>
        <w:object w:dxaOrig="1200" w:dyaOrig="260">
          <v:shape id="_x0000_i1029" type="#_x0000_t75" style="width:60pt;height:12.75pt" o:ole="">
            <v:imagedata r:id="rId15" o:title=""/>
          </v:shape>
          <o:OLEObject Type="Embed" ProgID="Equation.DSMT4" ShapeID="_x0000_i1029" DrawAspect="Content" ObjectID="_1482565146" r:id="rId16"/>
        </w:object>
      </w:r>
      <w:r w:rsidRPr="0073228F">
        <w:rPr>
          <w:rFonts w:ascii="Times New Roman" w:eastAsia="楷体_GB2312" w:hAnsi="Times New Roman"/>
        </w:rPr>
        <w:t>吨。</w:t>
      </w:r>
    </w:p>
    <w:p w:rsidR="00817C3D" w:rsidRPr="00817C3D" w:rsidRDefault="00817C3D" w:rsidP="0008547A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</w:p>
    <w:p w:rsidR="00BE5AA2" w:rsidRPr="0073228F" w:rsidRDefault="00BE5AA2" w:rsidP="002E3ABE">
      <w:pPr>
        <w:pStyle w:val="1"/>
        <w:numPr>
          <w:ilvl w:val="0"/>
          <w:numId w:val="46"/>
        </w:numPr>
        <w:spacing w:before="0" w:beforeAutospacing="0" w:after="0" w:afterAutospacing="0"/>
        <w:ind w:firstLineChars="0"/>
        <w:rPr>
          <w:rFonts w:ascii="Times New Roman" w:hAnsi="Times New Roman"/>
        </w:rPr>
      </w:pPr>
      <w:r w:rsidRPr="0073228F">
        <w:rPr>
          <w:rFonts w:ascii="Times New Roman" w:hAnsi="宋体"/>
        </w:rPr>
        <w:t>甲打一篇文稿，打完一半后吃晚饭，晚饭后每分钟比晚饭前多打</w:t>
      </w:r>
      <w:r w:rsidRPr="0073228F">
        <w:rPr>
          <w:rFonts w:ascii="Times New Roman" w:hAnsi="Times New Roman"/>
        </w:rPr>
        <w:t>32</w:t>
      </w:r>
      <w:r w:rsidRPr="0073228F">
        <w:rPr>
          <w:rFonts w:ascii="Times New Roman" w:hAnsi="宋体"/>
        </w:rPr>
        <w:t>个字。前后共打</w:t>
      </w:r>
      <w:r w:rsidRPr="0073228F">
        <w:rPr>
          <w:rFonts w:ascii="Times New Roman" w:hAnsi="Times New Roman"/>
        </w:rPr>
        <w:t>50</w:t>
      </w:r>
      <w:r w:rsidRPr="0073228F">
        <w:rPr>
          <w:rFonts w:ascii="Times New Roman" w:hAnsi="宋体"/>
        </w:rPr>
        <w:t>分钟，前</w:t>
      </w:r>
      <w:r w:rsidRPr="0073228F">
        <w:rPr>
          <w:rFonts w:ascii="Times New Roman" w:hAnsi="Times New Roman"/>
        </w:rPr>
        <w:t>25</w:t>
      </w:r>
      <w:r w:rsidRPr="0073228F">
        <w:rPr>
          <w:rFonts w:ascii="Times New Roman" w:hAnsi="宋体"/>
        </w:rPr>
        <w:t>分钟比后</w:t>
      </w:r>
      <w:r w:rsidRPr="0073228F">
        <w:rPr>
          <w:rFonts w:ascii="Times New Roman" w:hAnsi="Times New Roman"/>
        </w:rPr>
        <w:t>25</w:t>
      </w:r>
      <w:r w:rsidRPr="0073228F">
        <w:rPr>
          <w:rFonts w:ascii="Times New Roman" w:hAnsi="宋体"/>
        </w:rPr>
        <w:t>分钟少打</w:t>
      </w:r>
      <w:r w:rsidRPr="0073228F">
        <w:rPr>
          <w:rFonts w:ascii="Times New Roman" w:hAnsi="Times New Roman"/>
        </w:rPr>
        <w:t>640</w:t>
      </w:r>
      <w:r w:rsidRPr="0073228F">
        <w:rPr>
          <w:rFonts w:ascii="Times New Roman" w:hAnsi="宋体"/>
        </w:rPr>
        <w:t>个字。文稿一共</w:t>
      </w:r>
      <w:r w:rsidRPr="0073228F">
        <w:rPr>
          <w:rFonts w:ascii="Times New Roman" w:hAnsi="Times New Roman"/>
          <w:u w:val="single"/>
        </w:rPr>
        <w:t xml:space="preserve">        </w:t>
      </w:r>
      <w:r w:rsidRPr="0073228F">
        <w:rPr>
          <w:rFonts w:ascii="Times New Roman" w:hAnsi="宋体"/>
        </w:rPr>
        <w:t>字。</w:t>
      </w:r>
    </w:p>
    <w:p w:rsidR="00BE5AA2" w:rsidRPr="0073228F" w:rsidRDefault="00BE5AA2" w:rsidP="00BE5AA2">
      <w:pPr>
        <w:snapToGrid w:val="0"/>
        <w:ind w:left="840" w:hangingChars="400" w:hanging="840"/>
        <w:jc w:val="left"/>
        <w:textAlignment w:val="center"/>
        <w:rPr>
          <w:rFonts w:eastAsia="楷体_GB2312"/>
        </w:rPr>
      </w:pPr>
      <w:r w:rsidRPr="0073228F">
        <w:rPr>
          <w:rFonts w:eastAsia="楷体_GB2312"/>
        </w:rPr>
        <w:t>【分析】由</w:t>
      </w:r>
      <w:r w:rsidRPr="0073228F">
        <w:rPr>
          <w:rFonts w:eastAsia="楷体_GB2312"/>
        </w:rPr>
        <w:t>“</w:t>
      </w:r>
      <w:r w:rsidRPr="0073228F">
        <w:rPr>
          <w:rFonts w:eastAsia="楷体_GB2312"/>
        </w:rPr>
        <w:t>前</w:t>
      </w:r>
      <w:r w:rsidRPr="0073228F">
        <w:rPr>
          <w:rFonts w:eastAsia="楷体_GB2312"/>
        </w:rPr>
        <w:t>25</w:t>
      </w:r>
      <w:r w:rsidRPr="0073228F">
        <w:rPr>
          <w:rFonts w:eastAsia="楷体_GB2312"/>
        </w:rPr>
        <w:t>分钟比后</w:t>
      </w:r>
      <w:r w:rsidRPr="0073228F">
        <w:rPr>
          <w:rFonts w:eastAsia="楷体_GB2312"/>
        </w:rPr>
        <w:t>25</w:t>
      </w:r>
      <w:r w:rsidRPr="0073228F">
        <w:rPr>
          <w:rFonts w:eastAsia="楷体_GB2312"/>
        </w:rPr>
        <w:t>分钟少打</w:t>
      </w:r>
      <w:r w:rsidRPr="0073228F">
        <w:rPr>
          <w:rFonts w:eastAsia="楷体_GB2312"/>
        </w:rPr>
        <w:t>640</w:t>
      </w:r>
      <w:r w:rsidRPr="0073228F">
        <w:rPr>
          <w:rFonts w:eastAsia="楷体_GB2312"/>
        </w:rPr>
        <w:t>个字</w:t>
      </w:r>
      <w:r w:rsidRPr="0073228F">
        <w:rPr>
          <w:rFonts w:eastAsia="楷体_GB2312"/>
        </w:rPr>
        <w:t>”</w:t>
      </w:r>
      <w:r w:rsidRPr="0073228F">
        <w:rPr>
          <w:rFonts w:eastAsia="楷体_GB2312"/>
        </w:rPr>
        <w:t>，可知：多打这</w:t>
      </w:r>
      <w:r w:rsidRPr="0073228F">
        <w:rPr>
          <w:rFonts w:eastAsia="楷体_GB2312"/>
        </w:rPr>
        <w:t>640</w:t>
      </w:r>
      <w:r w:rsidRPr="0073228F">
        <w:rPr>
          <w:rFonts w:eastAsia="楷体_GB2312"/>
        </w:rPr>
        <w:t>个字需要的时间是：</w:t>
      </w:r>
      <w:r w:rsidRPr="0073228F">
        <w:rPr>
          <w:rFonts w:eastAsia="楷体_GB2312"/>
        </w:rPr>
        <w:t>640÷32=20</w:t>
      </w:r>
      <w:r w:rsidRPr="0073228F">
        <w:rPr>
          <w:rFonts w:eastAsia="楷体_GB2312"/>
        </w:rPr>
        <w:t>（分钟），那么就知饭前用了</w:t>
      </w:r>
      <w:r w:rsidRPr="0073228F">
        <w:rPr>
          <w:rFonts w:eastAsia="楷体_GB2312"/>
        </w:rPr>
        <w:t>30</w:t>
      </w:r>
      <w:r w:rsidRPr="0073228F">
        <w:rPr>
          <w:rFonts w:eastAsia="楷体_GB2312"/>
        </w:rPr>
        <w:t>分钟，饭后用了</w:t>
      </w:r>
      <w:r w:rsidRPr="0073228F">
        <w:rPr>
          <w:rFonts w:eastAsia="楷体_GB2312"/>
        </w:rPr>
        <w:t>20</w:t>
      </w:r>
      <w:r w:rsidRPr="0073228F">
        <w:rPr>
          <w:rFonts w:eastAsia="楷体_GB2312"/>
        </w:rPr>
        <w:t>分钟，如果这</w:t>
      </w:r>
      <w:r w:rsidRPr="0073228F">
        <w:rPr>
          <w:rFonts w:eastAsia="楷体_GB2312"/>
        </w:rPr>
        <w:t>640</w:t>
      </w:r>
      <w:r w:rsidRPr="0073228F">
        <w:rPr>
          <w:rFonts w:eastAsia="楷体_GB2312"/>
        </w:rPr>
        <w:t>个字全部用饭前的速度打，则需要</w:t>
      </w:r>
      <w:r w:rsidRPr="0073228F">
        <w:rPr>
          <w:rFonts w:eastAsia="楷体_GB2312"/>
        </w:rPr>
        <w:t>10</w:t>
      </w:r>
      <w:r w:rsidRPr="0073228F">
        <w:rPr>
          <w:rFonts w:eastAsia="楷体_GB2312"/>
        </w:rPr>
        <w:t>分钟，故可知饭前的速度是</w:t>
      </w:r>
      <w:r w:rsidRPr="0073228F">
        <w:rPr>
          <w:rFonts w:eastAsia="楷体_GB2312"/>
        </w:rPr>
        <w:t>64</w:t>
      </w:r>
      <w:r w:rsidRPr="0073228F">
        <w:rPr>
          <w:rFonts w:eastAsia="楷体_GB2312"/>
        </w:rPr>
        <w:t>个字每分钟，饭后的速度是</w:t>
      </w:r>
      <w:r w:rsidRPr="0073228F">
        <w:rPr>
          <w:rFonts w:eastAsia="楷体_GB2312"/>
        </w:rPr>
        <w:t>96</w:t>
      </w:r>
      <w:r w:rsidRPr="0073228F">
        <w:rPr>
          <w:rFonts w:eastAsia="楷体_GB2312"/>
        </w:rPr>
        <w:t>个字每分钟，则文稿一共有：</w:t>
      </w:r>
      <w:r w:rsidRPr="0073228F">
        <w:rPr>
          <w:rFonts w:eastAsia="楷体_GB2312"/>
        </w:rPr>
        <w:t>64×30+96×20=3840</w:t>
      </w:r>
      <w:r w:rsidRPr="0073228F">
        <w:rPr>
          <w:rFonts w:eastAsia="楷体_GB2312"/>
        </w:rPr>
        <w:t>个字。</w:t>
      </w:r>
    </w:p>
    <w:p w:rsidR="00BE5AA2" w:rsidRPr="0073228F" w:rsidRDefault="00BE5AA2" w:rsidP="002E3ABE">
      <w:pPr>
        <w:pStyle w:val="1"/>
        <w:numPr>
          <w:ilvl w:val="0"/>
          <w:numId w:val="46"/>
        </w:numPr>
        <w:spacing w:before="0" w:beforeAutospacing="0" w:after="0" w:afterAutospacing="0"/>
        <w:ind w:firstLineChars="0"/>
        <w:rPr>
          <w:rFonts w:ascii="Times New Roman" w:hAnsi="Times New Roman"/>
          <w:bCs/>
          <w:szCs w:val="21"/>
        </w:rPr>
      </w:pPr>
      <w:r w:rsidRPr="0073228F">
        <w:rPr>
          <w:rFonts w:ascii="Times New Roman" w:hAnsi="宋体"/>
          <w:bCs/>
          <w:szCs w:val="21"/>
        </w:rPr>
        <w:t>甲、乙二人要从网上下载同一个</w:t>
      </w:r>
      <w:r w:rsidRPr="0073228F">
        <w:rPr>
          <w:rFonts w:ascii="Times New Roman" w:hAnsi="Times New Roman"/>
          <w:bCs/>
          <w:szCs w:val="21"/>
        </w:rPr>
        <w:t>100</w:t>
      </w:r>
      <w:r w:rsidRPr="0073228F">
        <w:rPr>
          <w:rFonts w:ascii="Times New Roman" w:hAnsi="宋体"/>
          <w:bCs/>
          <w:szCs w:val="21"/>
        </w:rPr>
        <w:t>兆大小的软件，他们同时用各自家中的电脑开始下载，甲的网速较快，下载速度是乙的</w:t>
      </w:r>
      <w:r w:rsidRPr="0073228F">
        <w:rPr>
          <w:rFonts w:ascii="Times New Roman" w:hAnsi="Times New Roman"/>
          <w:bCs/>
          <w:szCs w:val="21"/>
        </w:rPr>
        <w:t>5</w:t>
      </w:r>
      <w:r w:rsidRPr="0073228F">
        <w:rPr>
          <w:rFonts w:ascii="Times New Roman" w:hAnsi="宋体"/>
          <w:bCs/>
          <w:szCs w:val="21"/>
        </w:rPr>
        <w:t>倍，但是当甲下载了一半时，由于网络故障出现断网的情况，而乙家的网络一直正常。当甲的网络恢复正常后，继续下载到</w:t>
      </w:r>
      <w:r w:rsidRPr="0073228F">
        <w:rPr>
          <w:rFonts w:ascii="Times New Roman" w:hAnsi="Times New Roman"/>
          <w:bCs/>
          <w:szCs w:val="21"/>
        </w:rPr>
        <w:t>99</w:t>
      </w:r>
      <w:r w:rsidRPr="0073228F">
        <w:rPr>
          <w:rFonts w:ascii="Times New Roman" w:hAnsi="宋体"/>
          <w:bCs/>
          <w:szCs w:val="21"/>
        </w:rPr>
        <w:t>兆时（已经下载的部分无需重新下载），乙已经下载完了，则甲断网期间乙下载了</w:t>
      </w:r>
      <w:r w:rsidRPr="0073228F">
        <w:rPr>
          <w:rFonts w:ascii="Times New Roman" w:hAnsi="Times New Roman"/>
          <w:bCs/>
          <w:szCs w:val="21"/>
          <w:u w:val="single"/>
        </w:rPr>
        <w:t xml:space="preserve">         </w:t>
      </w:r>
      <w:r w:rsidRPr="0073228F">
        <w:rPr>
          <w:rFonts w:ascii="Times New Roman" w:hAnsi="宋体"/>
          <w:bCs/>
          <w:szCs w:val="21"/>
        </w:rPr>
        <w:t>兆。</w:t>
      </w:r>
    </w:p>
    <w:p w:rsidR="00BE5AA2" w:rsidRPr="0073228F" w:rsidRDefault="00BE5AA2" w:rsidP="00BE5AA2">
      <w:pPr>
        <w:snapToGrid w:val="0"/>
        <w:ind w:left="840" w:hangingChars="400" w:hanging="840"/>
        <w:rPr>
          <w:rFonts w:eastAsia="楷体_GB2312"/>
        </w:rPr>
      </w:pPr>
      <w:r w:rsidRPr="0073228F">
        <w:rPr>
          <w:rFonts w:eastAsia="楷体_GB2312"/>
        </w:rPr>
        <w:t>【分析】不妨设甲下载</w:t>
      </w:r>
      <w:r w:rsidRPr="0073228F">
        <w:rPr>
          <w:rFonts w:eastAsia="楷体_GB2312" w:hint="eastAsia"/>
        </w:rPr>
        <w:t>99</w:t>
      </w:r>
      <w:r w:rsidRPr="0073228F">
        <w:rPr>
          <w:rFonts w:eastAsia="楷体_GB2312"/>
        </w:rPr>
        <w:t>兆的时间为</w:t>
      </w:r>
      <w:r w:rsidRPr="0073228F">
        <w:rPr>
          <w:rFonts w:eastAsia="楷体_GB2312"/>
          <w:position w:val="-4"/>
        </w:rPr>
        <w:object w:dxaOrig="200" w:dyaOrig="240">
          <v:shape id="_x0000_i1030" type="#_x0000_t75" style="width:10.5pt;height:12pt" o:ole="">
            <v:imagedata r:id="rId17" o:title=""/>
          </v:shape>
          <o:OLEObject Type="Embed" ProgID="Equation.DSMT4" ShapeID="_x0000_i1030" DrawAspect="Content" ObjectID="_1482565147" r:id="rId18"/>
        </w:object>
      </w:r>
      <w:r w:rsidRPr="0073228F">
        <w:rPr>
          <w:rFonts w:eastAsia="楷体_GB2312"/>
        </w:rPr>
        <w:t>时。由于甲下载的速度是乙的</w:t>
      </w:r>
      <w:r w:rsidRPr="0073228F">
        <w:rPr>
          <w:rFonts w:eastAsia="楷体_GB2312"/>
        </w:rPr>
        <w:t>5</w:t>
      </w:r>
      <w:r w:rsidRPr="0073228F">
        <w:rPr>
          <w:rFonts w:eastAsia="楷体_GB2312"/>
        </w:rPr>
        <w:t>倍，所以，乙用</w:t>
      </w:r>
      <w:r w:rsidRPr="0073228F">
        <w:rPr>
          <w:rFonts w:eastAsia="楷体_GB2312"/>
          <w:position w:val="-4"/>
        </w:rPr>
        <w:object w:dxaOrig="200" w:dyaOrig="240">
          <v:shape id="_x0000_i1031" type="#_x0000_t75" style="width:10.5pt;height:12pt" o:ole="">
            <v:imagedata r:id="rId19" o:title=""/>
          </v:shape>
          <o:OLEObject Type="Embed" ProgID="Equation.DSMT4" ShapeID="_x0000_i1031" DrawAspect="Content" ObjectID="_1482565148" r:id="rId20"/>
        </w:object>
      </w:r>
      <w:r w:rsidRPr="0073228F">
        <w:rPr>
          <w:rFonts w:eastAsia="楷体_GB2312"/>
        </w:rPr>
        <w:t>时应下载</w:t>
      </w:r>
      <w:r w:rsidRPr="0073228F">
        <w:rPr>
          <w:rFonts w:eastAsia="楷体_GB2312" w:hint="eastAsia"/>
        </w:rPr>
        <w:t xml:space="preserve">19.8 </w:t>
      </w:r>
      <w:r w:rsidRPr="0073228F">
        <w:rPr>
          <w:rFonts w:eastAsia="楷体_GB2312"/>
        </w:rPr>
        <w:t>兆</w:t>
      </w:r>
      <w:r w:rsidRPr="0073228F">
        <w:rPr>
          <w:rFonts w:eastAsia="楷体_GB2312" w:hint="eastAsia"/>
        </w:rPr>
        <w:t>(99</w:t>
      </w:r>
      <w:r w:rsidRPr="0073228F">
        <w:rPr>
          <w:rFonts w:eastAsia="楷体_GB2312" w:hint="eastAsia"/>
        </w:rPr>
        <w:t>÷</w:t>
      </w:r>
      <w:r w:rsidRPr="0073228F">
        <w:rPr>
          <w:rFonts w:eastAsia="楷体_GB2312" w:hint="eastAsia"/>
        </w:rPr>
        <w:t>5)</w:t>
      </w:r>
      <w:r w:rsidRPr="0073228F">
        <w:rPr>
          <w:rFonts w:eastAsia="楷体_GB2312"/>
        </w:rPr>
        <w:t>。显然，甲断网期间乙下载了</w:t>
      </w:r>
      <w:r w:rsidRPr="0073228F">
        <w:rPr>
          <w:rFonts w:eastAsia="楷体_GB2312" w:hint="eastAsia"/>
        </w:rPr>
        <w:t>80.2</w:t>
      </w:r>
      <w:r w:rsidRPr="0073228F">
        <w:rPr>
          <w:rFonts w:eastAsia="楷体_GB2312"/>
        </w:rPr>
        <w:t>兆</w:t>
      </w:r>
      <w:r w:rsidRPr="0073228F">
        <w:rPr>
          <w:rFonts w:eastAsia="楷体_GB2312" w:hint="eastAsia"/>
        </w:rPr>
        <w:t>(100-19.8)</w:t>
      </w:r>
      <w:r w:rsidRPr="0073228F">
        <w:rPr>
          <w:rFonts w:eastAsia="楷体_GB2312" w:hint="eastAsia"/>
        </w:rPr>
        <w:t>。</w:t>
      </w:r>
    </w:p>
    <w:p w:rsidR="00BE5AA2" w:rsidRPr="00BE5AA2" w:rsidRDefault="00BE5AA2" w:rsidP="0008547A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</w:p>
    <w:p w:rsidR="001C6165" w:rsidRDefault="001C6165" w:rsidP="0008547A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1C6165" w:rsidRDefault="001C6165" w:rsidP="0008547A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1C6165" w:rsidRDefault="001C6165" w:rsidP="0008547A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1C6165" w:rsidRDefault="001C6165" w:rsidP="0008547A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1C6165" w:rsidRDefault="001C6165" w:rsidP="0008547A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1C6165" w:rsidRDefault="001C6165" w:rsidP="0008547A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D52346" w:rsidRPr="0036459C" w:rsidRDefault="00D52346" w:rsidP="0036459C">
      <w:pPr>
        <w:pStyle w:val="a8"/>
        <w:spacing w:before="100" w:beforeAutospacing="1" w:after="100" w:afterAutospacing="1" w:line="300" w:lineRule="auto"/>
        <w:rPr>
          <w:b/>
          <w:bCs/>
        </w:rPr>
      </w:pPr>
    </w:p>
    <w:sectPr w:rsidR="00D52346" w:rsidRPr="0036459C" w:rsidSect="00A83E3D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638" w:rsidRDefault="00160638" w:rsidP="00324F57">
      <w:r>
        <w:separator/>
      </w:r>
    </w:p>
  </w:endnote>
  <w:endnote w:type="continuationSeparator" w:id="1">
    <w:p w:rsidR="00160638" w:rsidRDefault="00160638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638" w:rsidRDefault="00160638" w:rsidP="00324F57">
      <w:r>
        <w:separator/>
      </w:r>
    </w:p>
  </w:footnote>
  <w:footnote w:type="continuationSeparator" w:id="1">
    <w:p w:rsidR="00160638" w:rsidRDefault="00160638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7C681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7C6812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7C681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000000F"/>
    <w:multiLevelType w:val="multilevel"/>
    <w:tmpl w:val="0000000F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2E3715B"/>
    <w:multiLevelType w:val="hybridMultilevel"/>
    <w:tmpl w:val="2B90B7F2"/>
    <w:lvl w:ilvl="0" w:tplc="4FDE8338">
      <w:start w:val="1"/>
      <w:numFmt w:val="none"/>
      <w:lvlText w:val="【解析】"/>
      <w:lvlJc w:val="left"/>
      <w:pPr>
        <w:tabs>
          <w:tab w:val="num" w:pos="0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72A1859"/>
    <w:multiLevelType w:val="hybridMultilevel"/>
    <w:tmpl w:val="18582D2E"/>
    <w:lvl w:ilvl="0" w:tplc="C3F299E6">
      <w:start w:val="1"/>
      <w:numFmt w:val="none"/>
      <w:pStyle w:val="3"/>
      <w:lvlText w:val="【解析】"/>
      <w:lvlJc w:val="left"/>
      <w:pPr>
        <w:tabs>
          <w:tab w:val="num" w:pos="993"/>
        </w:tabs>
        <w:ind w:left="993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076A2B6E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478792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21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1B332513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243C51C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27E77BC7"/>
    <w:multiLevelType w:val="multilevel"/>
    <w:tmpl w:val="4F306708"/>
    <w:lvl w:ilvl="0">
      <w:start w:val="1"/>
      <w:numFmt w:val="decimal"/>
      <w:lvlText w:val="巩固%1."/>
      <w:lvlJc w:val="left"/>
      <w:pPr>
        <w:tabs>
          <w:tab w:val="num" w:pos="142"/>
        </w:tabs>
        <w:ind w:left="142" w:firstLine="0"/>
      </w:pPr>
      <w:rPr>
        <w:rFonts w:ascii="Times New Roman" w:eastAsiaTheme="minorEastAsia" w:hAnsi="Times New Roman" w:cs="Times New Roman" w:hint="default"/>
        <w:b/>
        <w:i w:val="0"/>
        <w:shadow/>
        <w:emboss w:val="0"/>
        <w:imprint w:val="0"/>
        <w:color w:val="auto"/>
        <w:sz w:val="21"/>
        <w:szCs w:val="21"/>
      </w:rPr>
    </w:lvl>
    <w:lvl w:ilvl="1">
      <w:start w:val="1"/>
      <w:numFmt w:val="none"/>
      <w:isLgl/>
      <w:lvlText w:val="【解析】"/>
      <w:lvlJc w:val="left"/>
      <w:pPr>
        <w:tabs>
          <w:tab w:val="num" w:pos="1691"/>
        </w:tabs>
        <w:ind w:left="1691" w:hanging="851"/>
      </w:pPr>
      <w:rPr>
        <w:rFonts w:ascii="Times New Roman" w:eastAsia="华文细黑" w:hAnsi="Times New Roman" w:hint="default"/>
        <w:b/>
        <w:i w:val="0"/>
        <w:sz w:val="21"/>
        <w:szCs w:val="21"/>
      </w:rPr>
    </w:lvl>
    <w:lvl w:ilvl="2">
      <w:start w:val="1"/>
      <w:numFmt w:val="none"/>
      <w:lvlText w:val="【点评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3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4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5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6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100"/>
        </w:tabs>
        <w:ind w:left="410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4525"/>
        </w:tabs>
        <w:ind w:left="4525" w:hanging="425"/>
      </w:pPr>
      <w:rPr>
        <w:rFonts w:hint="eastAsia"/>
      </w:rPr>
    </w:lvl>
  </w:abstractNum>
  <w:abstractNum w:abstractNumId="27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>
    <w:nsid w:val="3362789E"/>
    <w:multiLevelType w:val="hybridMultilevel"/>
    <w:tmpl w:val="F050B676"/>
    <w:lvl w:ilvl="0" w:tplc="20665E36">
      <w:start w:val="1"/>
      <w:numFmt w:val="decimal"/>
      <w:lvlText w:val="%1．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3C497FC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楷体" w:hint="eastAsia"/>
        <w:b w:val="0"/>
        <w:i w:val="0"/>
        <w:color w:val="000000"/>
        <w:sz w:val="21"/>
        <w:szCs w:val="21"/>
        <w:vertAlign w:val="baseline"/>
      </w:rPr>
    </w:lvl>
    <w:lvl w:ilvl="2" w:tplc="4AB80D1E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00000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212534B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3802144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5C056C54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CAF6106"/>
    <w:multiLevelType w:val="hybridMultilevel"/>
    <w:tmpl w:val="B72A4A0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2A62BF2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5"/>
  </w:num>
  <w:num w:numId="13">
    <w:abstractNumId w:val="39"/>
  </w:num>
  <w:num w:numId="14">
    <w:abstractNumId w:val="31"/>
  </w:num>
  <w:num w:numId="15">
    <w:abstractNumId w:val="19"/>
  </w:num>
  <w:num w:numId="16">
    <w:abstractNumId w:val="16"/>
  </w:num>
  <w:num w:numId="17">
    <w:abstractNumId w:val="32"/>
  </w:num>
  <w:num w:numId="18">
    <w:abstractNumId w:val="17"/>
  </w:num>
  <w:num w:numId="19">
    <w:abstractNumId w:val="45"/>
  </w:num>
  <w:num w:numId="20">
    <w:abstractNumId w:val="47"/>
  </w:num>
  <w:num w:numId="21">
    <w:abstractNumId w:val="21"/>
  </w:num>
  <w:num w:numId="22">
    <w:abstractNumId w:val="23"/>
  </w:num>
  <w:num w:numId="23">
    <w:abstractNumId w:val="40"/>
  </w:num>
  <w:num w:numId="24">
    <w:abstractNumId w:val="41"/>
  </w:num>
  <w:num w:numId="25">
    <w:abstractNumId w:val="46"/>
  </w:num>
  <w:num w:numId="26">
    <w:abstractNumId w:val="10"/>
  </w:num>
  <w:num w:numId="27">
    <w:abstractNumId w:val="11"/>
  </w:num>
  <w:num w:numId="28">
    <w:abstractNumId w:val="33"/>
  </w:num>
  <w:num w:numId="29">
    <w:abstractNumId w:val="27"/>
  </w:num>
  <w:num w:numId="30">
    <w:abstractNumId w:val="34"/>
  </w:num>
  <w:num w:numId="31">
    <w:abstractNumId w:val="30"/>
  </w:num>
  <w:num w:numId="32">
    <w:abstractNumId w:val="29"/>
  </w:num>
  <w:num w:numId="33">
    <w:abstractNumId w:val="43"/>
  </w:num>
  <w:num w:numId="34">
    <w:abstractNumId w:val="42"/>
  </w:num>
  <w:num w:numId="35">
    <w:abstractNumId w:val="13"/>
  </w:num>
  <w:num w:numId="36">
    <w:abstractNumId w:val="38"/>
  </w:num>
  <w:num w:numId="37">
    <w:abstractNumId w:val="14"/>
  </w:num>
  <w:num w:numId="38">
    <w:abstractNumId w:val="26"/>
  </w:num>
  <w:num w:numId="39">
    <w:abstractNumId w:val="12"/>
  </w:num>
  <w:num w:numId="40">
    <w:abstractNumId w:val="35"/>
  </w:num>
  <w:num w:numId="41">
    <w:abstractNumId w:val="24"/>
  </w:num>
  <w:num w:numId="42">
    <w:abstractNumId w:val="18"/>
  </w:num>
  <w:num w:numId="43">
    <w:abstractNumId w:val="28"/>
  </w:num>
  <w:num w:numId="44">
    <w:abstractNumId w:val="15"/>
  </w:num>
  <w:num w:numId="45">
    <w:abstractNumId w:val="37"/>
  </w:num>
  <w:num w:numId="46">
    <w:abstractNumId w:val="36"/>
  </w:num>
  <w:num w:numId="47">
    <w:abstractNumId w:val="44"/>
  </w:num>
  <w:num w:numId="4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76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34F00"/>
    <w:rsid w:val="00044CBD"/>
    <w:rsid w:val="0004733F"/>
    <w:rsid w:val="00057717"/>
    <w:rsid w:val="0007495D"/>
    <w:rsid w:val="00083BA8"/>
    <w:rsid w:val="0008547A"/>
    <w:rsid w:val="000A0DD1"/>
    <w:rsid w:val="000B11A2"/>
    <w:rsid w:val="000B6215"/>
    <w:rsid w:val="000D0A3E"/>
    <w:rsid w:val="000D650F"/>
    <w:rsid w:val="000D679E"/>
    <w:rsid w:val="000E5AC2"/>
    <w:rsid w:val="000E6765"/>
    <w:rsid w:val="001130CE"/>
    <w:rsid w:val="00116341"/>
    <w:rsid w:val="00120B15"/>
    <w:rsid w:val="00132BF1"/>
    <w:rsid w:val="00140E23"/>
    <w:rsid w:val="0015429E"/>
    <w:rsid w:val="00160638"/>
    <w:rsid w:val="0017550B"/>
    <w:rsid w:val="00176E32"/>
    <w:rsid w:val="0018340D"/>
    <w:rsid w:val="00185895"/>
    <w:rsid w:val="001A6361"/>
    <w:rsid w:val="001A7036"/>
    <w:rsid w:val="001C3D07"/>
    <w:rsid w:val="001C6165"/>
    <w:rsid w:val="001F6711"/>
    <w:rsid w:val="00225030"/>
    <w:rsid w:val="00225352"/>
    <w:rsid w:val="00242E27"/>
    <w:rsid w:val="002550F5"/>
    <w:rsid w:val="00275D87"/>
    <w:rsid w:val="00277DCD"/>
    <w:rsid w:val="002A4EF5"/>
    <w:rsid w:val="002C02CB"/>
    <w:rsid w:val="002C3C29"/>
    <w:rsid w:val="002C6F86"/>
    <w:rsid w:val="002E3ABE"/>
    <w:rsid w:val="00301054"/>
    <w:rsid w:val="00303E50"/>
    <w:rsid w:val="003068C6"/>
    <w:rsid w:val="003101C0"/>
    <w:rsid w:val="003122AF"/>
    <w:rsid w:val="00312776"/>
    <w:rsid w:val="00324F57"/>
    <w:rsid w:val="00340828"/>
    <w:rsid w:val="00360483"/>
    <w:rsid w:val="003620CB"/>
    <w:rsid w:val="0036459C"/>
    <w:rsid w:val="00397EDF"/>
    <w:rsid w:val="003B329D"/>
    <w:rsid w:val="003F07F8"/>
    <w:rsid w:val="003F5400"/>
    <w:rsid w:val="003F5A39"/>
    <w:rsid w:val="0040378B"/>
    <w:rsid w:val="00416069"/>
    <w:rsid w:val="00421FCC"/>
    <w:rsid w:val="00441BEB"/>
    <w:rsid w:val="00470C52"/>
    <w:rsid w:val="004A0FA8"/>
    <w:rsid w:val="004A34CB"/>
    <w:rsid w:val="004C185E"/>
    <w:rsid w:val="004C1DC6"/>
    <w:rsid w:val="004D2E2C"/>
    <w:rsid w:val="004D759B"/>
    <w:rsid w:val="004E0FB4"/>
    <w:rsid w:val="004F7AA0"/>
    <w:rsid w:val="00504545"/>
    <w:rsid w:val="005055DA"/>
    <w:rsid w:val="0055659E"/>
    <w:rsid w:val="00566B24"/>
    <w:rsid w:val="00581AA4"/>
    <w:rsid w:val="00586BA8"/>
    <w:rsid w:val="005A0BB8"/>
    <w:rsid w:val="005A6C9F"/>
    <w:rsid w:val="0063765C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3F71"/>
    <w:rsid w:val="00734C0B"/>
    <w:rsid w:val="00754D6B"/>
    <w:rsid w:val="007609A2"/>
    <w:rsid w:val="00791C89"/>
    <w:rsid w:val="007C3C29"/>
    <w:rsid w:val="007C677F"/>
    <w:rsid w:val="007C6812"/>
    <w:rsid w:val="007D7A7B"/>
    <w:rsid w:val="007F157A"/>
    <w:rsid w:val="00806DB3"/>
    <w:rsid w:val="00817C3D"/>
    <w:rsid w:val="008333C2"/>
    <w:rsid w:val="00837FCB"/>
    <w:rsid w:val="0084571C"/>
    <w:rsid w:val="00871424"/>
    <w:rsid w:val="00883DAA"/>
    <w:rsid w:val="00894822"/>
    <w:rsid w:val="008A3806"/>
    <w:rsid w:val="008B02E0"/>
    <w:rsid w:val="008D3B74"/>
    <w:rsid w:val="008F6161"/>
    <w:rsid w:val="00900A43"/>
    <w:rsid w:val="00934B30"/>
    <w:rsid w:val="00946E52"/>
    <w:rsid w:val="00953488"/>
    <w:rsid w:val="00983D17"/>
    <w:rsid w:val="009905F5"/>
    <w:rsid w:val="00993A07"/>
    <w:rsid w:val="009D122B"/>
    <w:rsid w:val="009D382B"/>
    <w:rsid w:val="009F402A"/>
    <w:rsid w:val="00A11FE2"/>
    <w:rsid w:val="00A14388"/>
    <w:rsid w:val="00A247BF"/>
    <w:rsid w:val="00A61FF8"/>
    <w:rsid w:val="00A828E5"/>
    <w:rsid w:val="00A83E3D"/>
    <w:rsid w:val="00A932DF"/>
    <w:rsid w:val="00A94441"/>
    <w:rsid w:val="00AB4592"/>
    <w:rsid w:val="00AC2A47"/>
    <w:rsid w:val="00B30369"/>
    <w:rsid w:val="00B725AA"/>
    <w:rsid w:val="00B86667"/>
    <w:rsid w:val="00B87F5E"/>
    <w:rsid w:val="00BD6D5B"/>
    <w:rsid w:val="00BE03DF"/>
    <w:rsid w:val="00BE584A"/>
    <w:rsid w:val="00BE5AA2"/>
    <w:rsid w:val="00C439D1"/>
    <w:rsid w:val="00C75F93"/>
    <w:rsid w:val="00C906F4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D4648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F02C64"/>
    <w:rsid w:val="00F3037C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aliases w:val="普通 (Web)"/>
    <w:basedOn w:val="a"/>
    <w:link w:val="Char3"/>
    <w:unhideWhenUsed/>
    <w:rsid w:val="00FF2DCF"/>
    <w:rPr>
      <w:sz w:val="24"/>
    </w:rPr>
  </w:style>
  <w:style w:type="paragraph" w:styleId="a9">
    <w:name w:val="No Spacing"/>
    <w:link w:val="Char4"/>
    <w:uiPriority w:val="1"/>
    <w:qFormat/>
    <w:rsid w:val="00D51DBE"/>
    <w:rPr>
      <w:sz w:val="22"/>
      <w:szCs w:val="22"/>
    </w:rPr>
  </w:style>
  <w:style w:type="character" w:customStyle="1" w:styleId="Char4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5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5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列出段落 Char"/>
    <w:aliases w:val="分析 Char"/>
    <w:basedOn w:val="a0"/>
    <w:link w:val="2"/>
    <w:rsid w:val="00034F00"/>
  </w:style>
  <w:style w:type="paragraph" w:customStyle="1" w:styleId="2">
    <w:name w:val="列出段落2"/>
    <w:basedOn w:val="a"/>
    <w:link w:val="Char6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7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7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3">
    <w:name w:val="正文3"/>
    <w:basedOn w:val="a"/>
    <w:autoRedefine/>
    <w:rsid w:val="009D382B"/>
    <w:pPr>
      <w:numPr>
        <w:numId w:val="37"/>
      </w:numPr>
      <w:tabs>
        <w:tab w:val="num" w:pos="567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customStyle="1" w:styleId="af1">
    <w:name w:val="解析对齐"/>
    <w:basedOn w:val="3"/>
    <w:link w:val="Char8"/>
    <w:rsid w:val="009D382B"/>
    <w:pPr>
      <w:tabs>
        <w:tab w:val="clear" w:pos="567"/>
      </w:tabs>
      <w:ind w:left="993" w:hanging="851"/>
      <w:textAlignment w:val="center"/>
    </w:pPr>
    <w:rPr>
      <w:rFonts w:ascii="Times New Roman" w:hAnsi="Times New Roman"/>
    </w:rPr>
  </w:style>
  <w:style w:type="character" w:customStyle="1" w:styleId="Char8">
    <w:name w:val="解析对齐 Char"/>
    <w:basedOn w:val="a0"/>
    <w:link w:val="af1"/>
    <w:locked/>
    <w:rsid w:val="009D382B"/>
    <w:rPr>
      <w:rFonts w:ascii="Times New Roman" w:eastAsia="楷体_GB2312" w:hAnsi="Times New Roman" w:cs="宋体"/>
      <w:kern w:val="2"/>
      <w:sz w:val="21"/>
      <w:szCs w:val="21"/>
    </w:rPr>
  </w:style>
  <w:style w:type="paragraph" w:customStyle="1" w:styleId="20">
    <w:name w:val="列出段落2"/>
    <w:basedOn w:val="a"/>
    <w:rsid w:val="00242E27"/>
    <w:pPr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basedOn w:val="a0"/>
    <w:locked/>
    <w:rsid w:val="00BE5AA2"/>
    <w:rPr>
      <w:rFonts w:ascii="Calibri" w:eastAsia="宋体" w:hAnsi="Calibri" w:cs="Calibri"/>
      <w:sz w:val="21"/>
      <w:szCs w:val="21"/>
    </w:rPr>
  </w:style>
  <w:style w:type="character" w:customStyle="1" w:styleId="ListParagraphChar1">
    <w:name w:val="List Paragraph Char1"/>
    <w:basedOn w:val="a0"/>
    <w:link w:val="30"/>
    <w:locked/>
    <w:rsid w:val="00BE5AA2"/>
    <w:rPr>
      <w:kern w:val="2"/>
      <w:sz w:val="21"/>
      <w:szCs w:val="22"/>
    </w:rPr>
  </w:style>
  <w:style w:type="paragraph" w:customStyle="1" w:styleId="30">
    <w:name w:val="列出段落3"/>
    <w:basedOn w:val="a"/>
    <w:link w:val="ListParagraphChar1"/>
    <w:qFormat/>
    <w:rsid w:val="00BE5AA2"/>
    <w:pPr>
      <w:ind w:firstLineChars="200" w:firstLine="420"/>
    </w:pPr>
    <w:rPr>
      <w:rFonts w:ascii="Calibri" w:hAnsi="Calibri"/>
      <w:szCs w:val="22"/>
    </w:rPr>
  </w:style>
  <w:style w:type="character" w:customStyle="1" w:styleId="Char3">
    <w:name w:val="普通(网站) Char"/>
    <w:aliases w:val="普通 (Web) Char"/>
    <w:basedOn w:val="a0"/>
    <w:link w:val="a8"/>
    <w:locked/>
    <w:rsid w:val="003F5400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136</Words>
  <Characters>777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912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2015-01-05T03:01:00Z</dcterms:created>
  <dcterms:modified xsi:type="dcterms:W3CDTF">2015-01-12T02:52:00Z</dcterms:modified>
</cp:coreProperties>
</file>