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AA" w:rsidRPr="00E40D62" w:rsidRDefault="00E40D62" w:rsidP="00E40D62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</w:t>
      </w:r>
      <w:r w:rsidR="00B725AA">
        <w:rPr>
          <w:rFonts w:eastAsiaTheme="minorEastAsia" w:hAnsiTheme="minorEastAsia" w:hint="eastAsia"/>
          <w:b/>
          <w:bCs/>
        </w:rPr>
        <w:t>五</w:t>
      </w:r>
      <w:r w:rsidR="00B725AA" w:rsidRPr="00225352">
        <w:rPr>
          <w:rFonts w:eastAsiaTheme="minorEastAsia" w:hAnsiTheme="minorEastAsia"/>
          <w:b/>
          <w:bCs/>
        </w:rPr>
        <w:t>年级奥数天天练试题及答案</w:t>
      </w:r>
      <w:r w:rsidR="00B725AA">
        <w:rPr>
          <w:rFonts w:eastAsiaTheme="minorEastAsia" w:hint="eastAsia"/>
          <w:b/>
          <w:bCs/>
        </w:rPr>
        <w:t>1.14</w:t>
      </w:r>
    </w:p>
    <w:p w:rsidR="00360483" w:rsidRPr="00481590" w:rsidRDefault="00360483" w:rsidP="002E3ABE">
      <w:pPr>
        <w:pStyle w:val="1"/>
        <w:numPr>
          <w:ilvl w:val="0"/>
          <w:numId w:val="47"/>
        </w:numPr>
        <w:spacing w:before="0" w:beforeAutospacing="0" w:after="0" w:afterAutospacing="0"/>
        <w:ind w:firstLineChars="0"/>
        <w:rPr>
          <w:noProof/>
          <w:color w:val="000000"/>
        </w:rPr>
      </w:pPr>
      <w:r w:rsidRPr="00481590">
        <w:rPr>
          <w:rFonts w:hint="eastAsia"/>
          <w:noProof/>
          <w:color w:val="000000"/>
        </w:rPr>
        <w:t>一个容器内注满了水。将大、中、小三个铁球这样操作：</w:t>
      </w:r>
    </w:p>
    <w:p w:rsidR="00360483" w:rsidRPr="00481590" w:rsidRDefault="00360483" w:rsidP="00360483">
      <w:pPr>
        <w:snapToGrid w:val="0"/>
        <w:ind w:leftChars="400" w:left="1155" w:hanging="315"/>
        <w:rPr>
          <w:noProof/>
          <w:color w:val="000000"/>
        </w:rPr>
      </w:pPr>
      <w:r w:rsidRPr="00481590">
        <w:rPr>
          <w:noProof/>
          <w:color w:val="000000"/>
        </w:rPr>
        <w:t xml:space="preserve">   </w:t>
      </w:r>
      <w:r w:rsidRPr="00481590">
        <w:rPr>
          <w:rFonts w:hint="eastAsia"/>
          <w:noProof/>
          <w:color w:val="000000"/>
        </w:rPr>
        <w:t>第一次，沉入小球；</w:t>
      </w:r>
    </w:p>
    <w:p w:rsidR="00360483" w:rsidRPr="00481590" w:rsidRDefault="00360483" w:rsidP="00360483">
      <w:pPr>
        <w:snapToGrid w:val="0"/>
        <w:ind w:leftChars="400" w:left="1155" w:hanging="315"/>
        <w:rPr>
          <w:noProof/>
          <w:color w:val="000000"/>
        </w:rPr>
      </w:pPr>
      <w:r w:rsidRPr="00481590">
        <w:rPr>
          <w:noProof/>
          <w:color w:val="000000"/>
        </w:rPr>
        <w:t xml:space="preserve">   </w:t>
      </w:r>
      <w:r w:rsidRPr="00481590">
        <w:rPr>
          <w:rFonts w:hint="eastAsia"/>
          <w:noProof/>
          <w:color w:val="000000"/>
        </w:rPr>
        <w:t>第二次，取出小球，沉入中球；</w:t>
      </w:r>
    </w:p>
    <w:p w:rsidR="00360483" w:rsidRPr="00481590" w:rsidRDefault="00360483" w:rsidP="00360483">
      <w:pPr>
        <w:snapToGrid w:val="0"/>
        <w:ind w:leftChars="400" w:left="1155" w:hanging="315"/>
        <w:rPr>
          <w:noProof/>
          <w:color w:val="000000"/>
        </w:rPr>
      </w:pPr>
      <w:r w:rsidRPr="00481590">
        <w:rPr>
          <w:noProof/>
          <w:color w:val="000000"/>
        </w:rPr>
        <w:t xml:space="preserve">   </w:t>
      </w:r>
      <w:r w:rsidRPr="00481590">
        <w:rPr>
          <w:rFonts w:hint="eastAsia"/>
          <w:noProof/>
          <w:color w:val="000000"/>
        </w:rPr>
        <w:t>第三次，取出中球，沉入大球。</w:t>
      </w:r>
    </w:p>
    <w:p w:rsidR="00360483" w:rsidRPr="00481590" w:rsidRDefault="00360483" w:rsidP="00360483">
      <w:pPr>
        <w:snapToGrid w:val="0"/>
        <w:ind w:leftChars="400" w:left="840"/>
        <w:rPr>
          <w:noProof/>
          <w:color w:val="000000"/>
        </w:rPr>
      </w:pPr>
      <w:r w:rsidRPr="00481590">
        <w:rPr>
          <w:noProof/>
          <w:color w:val="000000"/>
        </w:rPr>
        <w:t xml:space="preserve">   </w:t>
      </w:r>
      <w:r w:rsidRPr="00481590">
        <w:rPr>
          <w:rFonts w:hint="eastAsia"/>
          <w:noProof/>
          <w:color w:val="000000"/>
        </w:rPr>
        <w:t>已知第一次溢出的水量是第二次的</w:t>
      </w:r>
      <w:r w:rsidRPr="00CF4F86">
        <w:rPr>
          <w:noProof/>
          <w:color w:val="000000"/>
        </w:rPr>
        <w:t>3</w:t>
      </w:r>
      <w:r w:rsidRPr="00481590">
        <w:rPr>
          <w:rFonts w:hint="eastAsia"/>
          <w:noProof/>
          <w:color w:val="000000"/>
        </w:rPr>
        <w:t>倍，第三次溢出的水量是第一次的</w:t>
      </w:r>
      <w:r w:rsidRPr="00CF4F86">
        <w:rPr>
          <w:noProof/>
          <w:color w:val="000000"/>
        </w:rPr>
        <w:t>2</w:t>
      </w:r>
      <w:r w:rsidRPr="00481590">
        <w:rPr>
          <w:rFonts w:hint="eastAsia"/>
          <w:noProof/>
          <w:color w:val="000000"/>
        </w:rPr>
        <w:t>倍。求小、中、大三球的体积比。</w:t>
      </w:r>
    </w:p>
    <w:p w:rsidR="00360483" w:rsidRPr="00481590" w:rsidRDefault="00360483" w:rsidP="00360483">
      <w:pPr>
        <w:numPr>
          <w:ilvl w:val="2"/>
          <w:numId w:val="43"/>
        </w:numPr>
        <w:snapToGrid w:val="0"/>
        <w:rPr>
          <w:rFonts w:ascii="华文楷体" w:eastAsia="华文楷体" w:hAnsi="华文楷体"/>
          <w:color w:val="000000"/>
          <w:szCs w:val="22"/>
        </w:rPr>
      </w:pPr>
      <w:r w:rsidRPr="00481590">
        <w:rPr>
          <w:rFonts w:ascii="华文楷体" w:eastAsia="华文楷体" w:hAnsi="华文楷体" w:hint="eastAsia"/>
          <w:color w:val="000000"/>
        </w:rPr>
        <w:t>若将小球的体积看作</w:t>
      </w:r>
      <w:r w:rsidRPr="00CF4F86">
        <w:rPr>
          <w:rFonts w:eastAsia="华文楷体"/>
          <w:color w:val="000000"/>
        </w:rPr>
        <w:t>3</w:t>
      </w:r>
      <w:r w:rsidRPr="00481590">
        <w:rPr>
          <w:rFonts w:ascii="华文楷体" w:eastAsia="华文楷体" w:hAnsi="华文楷体" w:hint="eastAsia"/>
          <w:color w:val="000000"/>
        </w:rPr>
        <w:t>份，则</w:t>
      </w:r>
    </w:p>
    <w:p w:rsidR="00360483" w:rsidRPr="00481590" w:rsidRDefault="00360483" w:rsidP="00360483">
      <w:pPr>
        <w:snapToGrid w:val="0"/>
        <w:ind w:firstLineChars="400" w:firstLine="840"/>
        <w:rPr>
          <w:rFonts w:ascii="华文楷体" w:eastAsia="华文楷体" w:hAnsi="华文楷体"/>
          <w:color w:val="000000"/>
        </w:rPr>
      </w:pPr>
      <w:r w:rsidRPr="00481590">
        <w:rPr>
          <w:rFonts w:ascii="华文楷体" w:eastAsia="华文楷体" w:hAnsi="华文楷体" w:hint="eastAsia"/>
          <w:color w:val="000000"/>
        </w:rPr>
        <w:t>中球的体积为（</w:t>
      </w:r>
      <w:r w:rsidRPr="00CF4F86">
        <w:rPr>
          <w:rFonts w:eastAsia="华文楷体"/>
          <w:color w:val="000000"/>
        </w:rPr>
        <w:t>3</w:t>
      </w:r>
      <w:r w:rsidRPr="00481590">
        <w:rPr>
          <w:rFonts w:ascii="华文楷体" w:eastAsia="华文楷体" w:hAnsi="华文楷体" w:hint="eastAsia"/>
          <w:color w:val="000000"/>
        </w:rPr>
        <w:t>+</w:t>
      </w:r>
      <w:r w:rsidRPr="00CF4F86">
        <w:rPr>
          <w:rFonts w:eastAsia="华文楷体"/>
          <w:color w:val="000000"/>
        </w:rPr>
        <w:t>1</w:t>
      </w:r>
      <w:r w:rsidRPr="00481590">
        <w:rPr>
          <w:rFonts w:ascii="华文楷体" w:eastAsia="华文楷体" w:hAnsi="华文楷体" w:hint="eastAsia"/>
          <w:color w:val="000000"/>
        </w:rPr>
        <w:t>）份</w:t>
      </w:r>
    </w:p>
    <w:p w:rsidR="00360483" w:rsidRPr="00481590" w:rsidRDefault="00360483" w:rsidP="00360483">
      <w:pPr>
        <w:snapToGrid w:val="0"/>
        <w:ind w:firstLineChars="400" w:firstLine="840"/>
        <w:rPr>
          <w:rFonts w:ascii="华文楷体" w:eastAsia="华文楷体" w:hAnsi="华文楷体"/>
          <w:color w:val="000000"/>
        </w:rPr>
      </w:pPr>
      <w:r w:rsidRPr="00481590">
        <w:rPr>
          <w:rFonts w:ascii="华文楷体" w:eastAsia="华文楷体" w:hAnsi="华文楷体" w:hint="eastAsia"/>
          <w:color w:val="000000"/>
        </w:rPr>
        <w:t>大球的体积为（</w:t>
      </w:r>
      <w:r w:rsidRPr="00CF4F86">
        <w:rPr>
          <w:rFonts w:eastAsia="华文楷体"/>
          <w:color w:val="000000"/>
        </w:rPr>
        <w:t>4</w:t>
      </w:r>
      <w:r w:rsidRPr="00481590">
        <w:rPr>
          <w:rFonts w:ascii="华文楷体" w:eastAsia="华文楷体" w:hAnsi="华文楷体" w:hint="eastAsia"/>
          <w:color w:val="000000"/>
        </w:rPr>
        <w:t>+</w:t>
      </w:r>
      <w:r w:rsidRPr="00CF4F86">
        <w:rPr>
          <w:rFonts w:eastAsia="华文楷体"/>
          <w:color w:val="000000"/>
        </w:rPr>
        <w:t>6</w:t>
      </w:r>
      <w:r w:rsidRPr="00481590">
        <w:rPr>
          <w:rFonts w:ascii="华文楷体" w:eastAsia="华文楷体" w:hAnsi="华文楷体" w:hint="eastAsia"/>
          <w:color w:val="000000"/>
        </w:rPr>
        <w:t>）份</w:t>
      </w:r>
    </w:p>
    <w:p w:rsidR="00360483" w:rsidRPr="00481590" w:rsidRDefault="00360483" w:rsidP="00360483">
      <w:pPr>
        <w:snapToGrid w:val="0"/>
        <w:ind w:firstLineChars="400" w:firstLine="840"/>
        <w:rPr>
          <w:rFonts w:ascii="华文楷体" w:eastAsia="华文楷体" w:hAnsi="华文楷体"/>
          <w:color w:val="000000"/>
        </w:rPr>
      </w:pPr>
      <w:r w:rsidRPr="00481590">
        <w:rPr>
          <w:rFonts w:ascii="华文楷体" w:eastAsia="华文楷体" w:hAnsi="华文楷体" w:hint="eastAsia"/>
          <w:color w:val="000000"/>
        </w:rPr>
        <w:t>所以小中大三球的体积比是</w:t>
      </w:r>
      <w:r w:rsidRPr="00CF4F86">
        <w:rPr>
          <w:rFonts w:eastAsia="华文楷体"/>
          <w:color w:val="000000"/>
        </w:rPr>
        <w:t>3</w:t>
      </w:r>
      <w:r w:rsidRPr="00481590">
        <w:rPr>
          <w:rFonts w:ascii="华文楷体" w:eastAsia="华文楷体" w:hAnsi="华文楷体" w:hint="eastAsia"/>
          <w:color w:val="000000"/>
        </w:rPr>
        <w:t>：</w:t>
      </w:r>
      <w:r w:rsidRPr="00CF4F86">
        <w:rPr>
          <w:rFonts w:eastAsia="华文楷体"/>
          <w:color w:val="000000"/>
        </w:rPr>
        <w:t>4</w:t>
      </w:r>
      <w:r w:rsidRPr="00481590">
        <w:rPr>
          <w:rFonts w:ascii="华文楷体" w:eastAsia="华文楷体" w:hAnsi="华文楷体" w:hint="eastAsia"/>
          <w:color w:val="000000"/>
        </w:rPr>
        <w:t>：</w:t>
      </w:r>
      <w:r w:rsidRPr="00CF4F86">
        <w:rPr>
          <w:rFonts w:eastAsia="华文楷体"/>
          <w:color w:val="000000"/>
        </w:rPr>
        <w:t>10</w:t>
      </w:r>
    </w:p>
    <w:p w:rsidR="00360483" w:rsidRPr="00481590" w:rsidRDefault="00360483" w:rsidP="002E3ABE">
      <w:pPr>
        <w:pStyle w:val="1"/>
        <w:numPr>
          <w:ilvl w:val="0"/>
          <w:numId w:val="47"/>
        </w:numPr>
        <w:spacing w:before="0" w:beforeAutospacing="0" w:after="0" w:afterAutospacing="0"/>
        <w:ind w:firstLineChars="0"/>
        <w:rPr>
          <w:color w:val="000000"/>
        </w:rPr>
      </w:pPr>
      <w:r w:rsidRPr="00481590">
        <w:rPr>
          <w:rFonts w:hint="eastAsia"/>
          <w:color w:val="000000"/>
        </w:rPr>
        <w:t>老赵、老钱、老孙三人凑钱买来一张彩票，没想到竟然中奖了。领来奖金后，他们三人按照</w:t>
      </w:r>
      <w:r w:rsidRPr="00CF4F86">
        <w:rPr>
          <w:rFonts w:ascii="Times New Roman" w:hAnsi="Times New Roman"/>
          <w:color w:val="000000"/>
        </w:rPr>
        <w:t>3</w:t>
      </w:r>
      <w:r w:rsidRPr="00481590">
        <w:rPr>
          <w:rFonts w:hint="eastAsia"/>
          <w:color w:val="000000"/>
        </w:rPr>
        <w:t>:</w:t>
      </w:r>
      <w:r w:rsidRPr="00CF4F86">
        <w:rPr>
          <w:rFonts w:ascii="Times New Roman" w:hAnsi="Times New Roman"/>
          <w:color w:val="000000"/>
        </w:rPr>
        <w:t>5</w:t>
      </w:r>
      <w:r w:rsidRPr="00481590">
        <w:rPr>
          <w:rFonts w:hint="eastAsia"/>
          <w:color w:val="000000"/>
        </w:rPr>
        <w:t>:</w:t>
      </w:r>
      <w:r w:rsidRPr="00CF4F86">
        <w:rPr>
          <w:rFonts w:ascii="Times New Roman" w:hAnsi="Times New Roman"/>
          <w:color w:val="000000"/>
        </w:rPr>
        <w:t>4</w:t>
      </w:r>
      <w:r w:rsidRPr="00481590">
        <w:rPr>
          <w:rFonts w:hint="eastAsia"/>
          <w:color w:val="000000"/>
        </w:rPr>
        <w:t>的比例来分，结果老钱比老赵多分到了</w:t>
      </w:r>
      <w:r w:rsidRPr="00CF4F86">
        <w:rPr>
          <w:rFonts w:ascii="Times New Roman" w:hAnsi="Times New Roman"/>
          <w:color w:val="000000"/>
        </w:rPr>
        <w:t>2000</w:t>
      </w:r>
      <w:r w:rsidRPr="00481590">
        <w:rPr>
          <w:rFonts w:hint="eastAsia"/>
          <w:color w:val="000000"/>
        </w:rPr>
        <w:t>元，那么老孙分到了</w:t>
      </w:r>
      <w:r w:rsidRPr="00481590">
        <w:rPr>
          <w:rFonts w:hint="eastAsia"/>
          <w:color w:val="000000"/>
        </w:rPr>
        <w:t>_________</w:t>
      </w:r>
      <w:r w:rsidRPr="00481590">
        <w:rPr>
          <w:rFonts w:hint="eastAsia"/>
          <w:color w:val="000000"/>
        </w:rPr>
        <w:t>元。</w:t>
      </w:r>
    </w:p>
    <w:p w:rsidR="00360483" w:rsidRPr="00C65ECE" w:rsidRDefault="00360483" w:rsidP="00360483">
      <w:pPr>
        <w:numPr>
          <w:ilvl w:val="2"/>
          <w:numId w:val="43"/>
        </w:numPr>
        <w:snapToGrid w:val="0"/>
        <w:rPr>
          <w:rFonts w:ascii="楷体_GB2312" w:eastAsia="楷体_GB2312" w:hAnsi="楷体"/>
          <w:color w:val="000000"/>
        </w:rPr>
      </w:pPr>
      <w:r w:rsidRPr="00C65ECE">
        <w:rPr>
          <w:rFonts w:ascii="楷体_GB2312" w:eastAsia="楷体_GB2312" w:hAnsi="楷体" w:hint="eastAsia"/>
          <w:color w:val="000000"/>
        </w:rPr>
        <w:t>按比例分配应用题</w:t>
      </w:r>
      <w:r w:rsidRPr="00C65ECE">
        <w:rPr>
          <w:rFonts w:ascii="楷体_GB2312" w:eastAsia="楷体_GB2312" w:hAnsi="楷体" w:hint="eastAsia"/>
          <w:color w:val="000000"/>
          <w:position w:val="-10"/>
        </w:rPr>
        <w:object w:dxaOrig="2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15.75pt" o:ole="">
            <v:imagedata r:id="rId7" o:title=""/>
          </v:shape>
          <o:OLEObject Type="Embed" ProgID="Equation.DSMT4" ShapeID="_x0000_i1025" DrawAspect="Content" ObjectID="_1482565174" r:id="rId8"/>
        </w:object>
      </w:r>
      <w:r w:rsidRPr="00C65ECE">
        <w:rPr>
          <w:rFonts w:ascii="楷体_GB2312" w:eastAsia="楷体_GB2312" w:hAnsi="楷体" w:hint="eastAsia"/>
          <w:color w:val="000000"/>
        </w:rPr>
        <w:t>元</w:t>
      </w:r>
    </w:p>
    <w:p w:rsidR="00360483" w:rsidRDefault="00360483" w:rsidP="00E40D62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083BA8" w:rsidRPr="00481590" w:rsidRDefault="00083BA8" w:rsidP="002E3ABE">
      <w:pPr>
        <w:pStyle w:val="1"/>
        <w:numPr>
          <w:ilvl w:val="0"/>
          <w:numId w:val="47"/>
        </w:numPr>
        <w:spacing w:before="0" w:beforeAutospacing="0" w:after="0" w:afterAutospacing="0"/>
        <w:ind w:firstLineChars="0"/>
        <w:rPr>
          <w:color w:val="000000"/>
        </w:rPr>
      </w:pPr>
      <w:r w:rsidRPr="00481590">
        <w:rPr>
          <w:rFonts w:hint="eastAsia"/>
          <w:color w:val="000000"/>
        </w:rPr>
        <w:t>四位歌手轮唱一首含有四个相等乐段的歌曲，每人把这首歌曲连唱三遍就结束。第一位歌手开始唱第二个乐段时第二位歌手开始唱。第一位歌手开始唱第三个乐段时第三位歌手开始唱。第一位歌手开始唱第四个乐段时第四位歌手开始唱。试问四个人同时唱的时间占总的歌唱时间的几分之几？答：</w:t>
      </w:r>
      <w:r w:rsidRPr="00481590">
        <w:rPr>
          <w:color w:val="000000"/>
          <w:u w:val="single"/>
        </w:rPr>
        <w:t xml:space="preserve">         </w:t>
      </w:r>
      <w:r w:rsidRPr="00481590">
        <w:rPr>
          <w:rFonts w:hint="eastAsia"/>
          <w:color w:val="000000"/>
        </w:rPr>
        <w:t>。</w:t>
      </w:r>
    </w:p>
    <w:p w:rsidR="00083BA8" w:rsidRPr="00481590" w:rsidRDefault="00083BA8" w:rsidP="002E3ABE">
      <w:pPr>
        <w:snapToGrid w:val="0"/>
        <w:ind w:left="851"/>
        <w:rPr>
          <w:color w:val="000000"/>
        </w:rPr>
      </w:pPr>
    </w:p>
    <w:p w:rsidR="00083BA8" w:rsidRPr="00293377" w:rsidRDefault="00083BA8" w:rsidP="00083BA8">
      <w:pPr>
        <w:numPr>
          <w:ilvl w:val="2"/>
          <w:numId w:val="43"/>
        </w:numPr>
        <w:tabs>
          <w:tab w:val="clear" w:pos="851"/>
        </w:tabs>
        <w:snapToGrid w:val="0"/>
        <w:rPr>
          <w:rFonts w:ascii="楷体_GB2312" w:eastAsia="楷体_GB2312" w:hAnsi="楷体"/>
          <w:color w:val="000000"/>
        </w:rPr>
      </w:pPr>
      <w:r w:rsidRPr="00293377">
        <w:rPr>
          <w:rFonts w:ascii="楷体_GB2312" w:eastAsia="楷体_GB2312" w:hAnsi="楷体" w:hint="eastAsia"/>
          <w:color w:val="000000"/>
        </w:rPr>
        <w:t>由于每位歌手都要唱</w:t>
      </w:r>
      <w:r w:rsidRPr="00293377">
        <w:rPr>
          <w:rFonts w:ascii="楷体_GB2312" w:eastAsia="楷体_GB2312" w:hAnsi="楷体" w:hint="eastAsia"/>
          <w:color w:val="000000"/>
          <w:position w:val="-6"/>
        </w:rPr>
        <w:object w:dxaOrig="859" w:dyaOrig="260">
          <v:shape id="_x0000_i1026" type="#_x0000_t75" style="width:42.75pt;height:12.75pt" o:ole="">
            <v:imagedata r:id="rId9" o:title=""/>
          </v:shape>
          <o:OLEObject Type="Embed" ProgID="Equation.DSMT4" ShapeID="_x0000_i1026" DrawAspect="Content" ObjectID="_1482565175" r:id="rId10"/>
        </w:object>
      </w:r>
      <w:r w:rsidRPr="00293377">
        <w:rPr>
          <w:rFonts w:ascii="楷体_GB2312" w:eastAsia="楷体_GB2312" w:hAnsi="楷体" w:hint="eastAsia"/>
          <w:color w:val="000000"/>
        </w:rPr>
        <w:t>段，我们把每人唱的歌曲分成</w:t>
      </w:r>
      <w:r w:rsidRPr="00CF4F86">
        <w:rPr>
          <w:rFonts w:eastAsia="楷体_GB2312"/>
          <w:color w:val="000000"/>
        </w:rPr>
        <w:t>12</w:t>
      </w:r>
      <w:r w:rsidRPr="00293377">
        <w:rPr>
          <w:rFonts w:ascii="楷体_GB2312" w:eastAsia="楷体_GB2312" w:hAnsi="楷体" w:hint="eastAsia"/>
          <w:color w:val="000000"/>
        </w:rPr>
        <w:t>份，画图如下</w:t>
      </w:r>
    </w:p>
    <w:p w:rsidR="00083BA8" w:rsidRPr="00293377" w:rsidRDefault="00083BA8" w:rsidP="00083BA8">
      <w:pPr>
        <w:snapToGrid w:val="0"/>
        <w:ind w:left="851"/>
        <w:rPr>
          <w:rFonts w:ascii="楷体_GB2312" w:eastAsia="楷体_GB2312" w:hAnsi="楷体"/>
          <w:color w:val="000000"/>
        </w:rPr>
      </w:pPr>
      <w:r>
        <w:rPr>
          <w:rFonts w:ascii="楷体_GB2312" w:eastAsia="楷体_GB2312" w:hAnsi="楷体" w:hint="eastAsia"/>
          <w:noProof/>
          <w:color w:val="000000"/>
        </w:rPr>
        <w:drawing>
          <wp:inline distT="0" distB="0" distL="0" distR="0">
            <wp:extent cx="3545205" cy="108712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BA8" w:rsidRPr="00293377" w:rsidRDefault="00083BA8" w:rsidP="00083BA8">
      <w:pPr>
        <w:snapToGrid w:val="0"/>
        <w:ind w:left="851"/>
        <w:rPr>
          <w:rFonts w:ascii="楷体_GB2312" w:eastAsia="楷体_GB2312" w:hAnsi="楷体"/>
          <w:color w:val="000000"/>
        </w:rPr>
      </w:pPr>
      <w:r w:rsidRPr="00293377">
        <w:rPr>
          <w:rFonts w:ascii="楷体_GB2312" w:eastAsia="楷体_GB2312" w:hAnsi="楷体" w:hint="eastAsia"/>
          <w:color w:val="000000"/>
        </w:rPr>
        <w:t>因此四个人同时唱的时间占总的歌唱时间的</w:t>
      </w:r>
      <w:r w:rsidRPr="00293377">
        <w:rPr>
          <w:rFonts w:ascii="楷体_GB2312" w:eastAsia="楷体_GB2312" w:hAnsi="楷体" w:hint="eastAsia"/>
          <w:color w:val="000000"/>
          <w:position w:val="-22"/>
        </w:rPr>
        <w:object w:dxaOrig="620" w:dyaOrig="560">
          <v:shape id="_x0000_i1027" type="#_x0000_t75" style="width:31.5pt;height:27.75pt" o:ole="">
            <v:imagedata r:id="rId12" o:title=""/>
          </v:shape>
          <o:OLEObject Type="Embed" ProgID="Equation.DSMT4" ShapeID="_x0000_i1027" DrawAspect="Content" ObjectID="_1482565176" r:id="rId13"/>
        </w:object>
      </w:r>
    </w:p>
    <w:p w:rsidR="00083BA8" w:rsidRDefault="00083BA8" w:rsidP="00083BA8">
      <w:pPr>
        <w:snapToGrid w:val="0"/>
        <w:ind w:left="851"/>
        <w:rPr>
          <w:rFonts w:ascii="楷体" w:eastAsia="楷体" w:hAnsi="楷体"/>
          <w:color w:val="000000"/>
        </w:rPr>
      </w:pPr>
    </w:p>
    <w:p w:rsidR="00083BA8" w:rsidRPr="00083BA8" w:rsidRDefault="00083BA8" w:rsidP="00E40D62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1C6165" w:rsidRDefault="001C6165" w:rsidP="00E40D62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1C6165" w:rsidRDefault="001C6165" w:rsidP="00E40D62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1C6165" w:rsidRDefault="001C6165" w:rsidP="00E40D62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6D6" w:rsidRDefault="008A26D6" w:rsidP="00324F57">
      <w:r>
        <w:separator/>
      </w:r>
    </w:p>
  </w:endnote>
  <w:endnote w:type="continuationSeparator" w:id="1">
    <w:p w:rsidR="008A26D6" w:rsidRDefault="008A26D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6D6" w:rsidRDefault="008A26D6" w:rsidP="00324F57">
      <w:r>
        <w:separator/>
      </w:r>
    </w:p>
  </w:footnote>
  <w:footnote w:type="continuationSeparator" w:id="1">
    <w:p w:rsidR="008A26D6" w:rsidRDefault="008A26D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E522F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E522F8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E522F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332513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7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3802144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2A62BF2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5"/>
  </w:num>
  <w:num w:numId="13">
    <w:abstractNumId w:val="39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7"/>
  </w:num>
  <w:num w:numId="21">
    <w:abstractNumId w:val="21"/>
  </w:num>
  <w:num w:numId="22">
    <w:abstractNumId w:val="23"/>
  </w:num>
  <w:num w:numId="23">
    <w:abstractNumId w:val="40"/>
  </w:num>
  <w:num w:numId="24">
    <w:abstractNumId w:val="41"/>
  </w:num>
  <w:num w:numId="25">
    <w:abstractNumId w:val="46"/>
  </w:num>
  <w:num w:numId="26">
    <w:abstractNumId w:val="10"/>
  </w:num>
  <w:num w:numId="27">
    <w:abstractNumId w:val="11"/>
  </w:num>
  <w:num w:numId="28">
    <w:abstractNumId w:val="33"/>
  </w:num>
  <w:num w:numId="29">
    <w:abstractNumId w:val="27"/>
  </w:num>
  <w:num w:numId="30">
    <w:abstractNumId w:val="34"/>
  </w:num>
  <w:num w:numId="31">
    <w:abstractNumId w:val="30"/>
  </w:num>
  <w:num w:numId="32">
    <w:abstractNumId w:val="29"/>
  </w:num>
  <w:num w:numId="33">
    <w:abstractNumId w:val="43"/>
  </w:num>
  <w:num w:numId="34">
    <w:abstractNumId w:val="42"/>
  </w:num>
  <w:num w:numId="35">
    <w:abstractNumId w:val="13"/>
  </w:num>
  <w:num w:numId="36">
    <w:abstractNumId w:val="38"/>
  </w:num>
  <w:num w:numId="37">
    <w:abstractNumId w:val="14"/>
  </w:num>
  <w:num w:numId="38">
    <w:abstractNumId w:val="26"/>
  </w:num>
  <w:num w:numId="39">
    <w:abstractNumId w:val="12"/>
  </w:num>
  <w:num w:numId="40">
    <w:abstractNumId w:val="35"/>
  </w:num>
  <w:num w:numId="41">
    <w:abstractNumId w:val="24"/>
  </w:num>
  <w:num w:numId="42">
    <w:abstractNumId w:val="18"/>
  </w:num>
  <w:num w:numId="43">
    <w:abstractNumId w:val="28"/>
  </w:num>
  <w:num w:numId="44">
    <w:abstractNumId w:val="15"/>
  </w:num>
  <w:num w:numId="45">
    <w:abstractNumId w:val="37"/>
  </w:num>
  <w:num w:numId="46">
    <w:abstractNumId w:val="36"/>
  </w:num>
  <w:num w:numId="47">
    <w:abstractNumId w:val="44"/>
  </w:num>
  <w:num w:numId="4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4733F"/>
    <w:rsid w:val="00057717"/>
    <w:rsid w:val="0007495D"/>
    <w:rsid w:val="00083BA8"/>
    <w:rsid w:val="000A0DD1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5429E"/>
    <w:rsid w:val="0017550B"/>
    <w:rsid w:val="00176E32"/>
    <w:rsid w:val="0018340D"/>
    <w:rsid w:val="00185895"/>
    <w:rsid w:val="001A6361"/>
    <w:rsid w:val="001A7036"/>
    <w:rsid w:val="001C3D07"/>
    <w:rsid w:val="001C6165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2E3ABE"/>
    <w:rsid w:val="00301054"/>
    <w:rsid w:val="00303E50"/>
    <w:rsid w:val="003068C6"/>
    <w:rsid w:val="003101C0"/>
    <w:rsid w:val="003122AF"/>
    <w:rsid w:val="00312776"/>
    <w:rsid w:val="00324F57"/>
    <w:rsid w:val="00340828"/>
    <w:rsid w:val="00360483"/>
    <w:rsid w:val="003620CB"/>
    <w:rsid w:val="0036459C"/>
    <w:rsid w:val="00397EDF"/>
    <w:rsid w:val="003B329D"/>
    <w:rsid w:val="003F07F8"/>
    <w:rsid w:val="003F5400"/>
    <w:rsid w:val="003F5A39"/>
    <w:rsid w:val="0040378B"/>
    <w:rsid w:val="00416069"/>
    <w:rsid w:val="00421FCC"/>
    <w:rsid w:val="00441BEB"/>
    <w:rsid w:val="00470C52"/>
    <w:rsid w:val="004A0FA8"/>
    <w:rsid w:val="004A34CB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A69BC"/>
    <w:rsid w:val="006E0F77"/>
    <w:rsid w:val="006E4DD2"/>
    <w:rsid w:val="0070038F"/>
    <w:rsid w:val="00733F71"/>
    <w:rsid w:val="00734C0B"/>
    <w:rsid w:val="00754D6B"/>
    <w:rsid w:val="007609A2"/>
    <w:rsid w:val="00791C89"/>
    <w:rsid w:val="007C3C29"/>
    <w:rsid w:val="007C677F"/>
    <w:rsid w:val="007D7A7B"/>
    <w:rsid w:val="007F157A"/>
    <w:rsid w:val="00806DB3"/>
    <w:rsid w:val="00817C3D"/>
    <w:rsid w:val="008333C2"/>
    <w:rsid w:val="00837FCB"/>
    <w:rsid w:val="0084571C"/>
    <w:rsid w:val="00871424"/>
    <w:rsid w:val="00883DAA"/>
    <w:rsid w:val="00894822"/>
    <w:rsid w:val="008A26D6"/>
    <w:rsid w:val="008A3806"/>
    <w:rsid w:val="008B02E0"/>
    <w:rsid w:val="008D3B74"/>
    <w:rsid w:val="008F6161"/>
    <w:rsid w:val="00900A43"/>
    <w:rsid w:val="00934B30"/>
    <w:rsid w:val="00946E52"/>
    <w:rsid w:val="00953488"/>
    <w:rsid w:val="00983D17"/>
    <w:rsid w:val="009905F5"/>
    <w:rsid w:val="00993A07"/>
    <w:rsid w:val="009D122B"/>
    <w:rsid w:val="009D382B"/>
    <w:rsid w:val="009F402A"/>
    <w:rsid w:val="00A11FE2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725AA"/>
    <w:rsid w:val="00B86667"/>
    <w:rsid w:val="00B87F5E"/>
    <w:rsid w:val="00BD6D5B"/>
    <w:rsid w:val="00BE03DF"/>
    <w:rsid w:val="00BE584A"/>
    <w:rsid w:val="00BE5AA2"/>
    <w:rsid w:val="00C439D1"/>
    <w:rsid w:val="00C75F93"/>
    <w:rsid w:val="00C906F4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D4648"/>
    <w:rsid w:val="00DE1D5F"/>
    <w:rsid w:val="00DF729C"/>
    <w:rsid w:val="00E4028B"/>
    <w:rsid w:val="00E40D62"/>
    <w:rsid w:val="00E45730"/>
    <w:rsid w:val="00E522F8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basedOn w:val="a0"/>
    <w:locked/>
    <w:rsid w:val="00BE5AA2"/>
    <w:rPr>
      <w:rFonts w:ascii="Calibri" w:eastAsia="宋体" w:hAnsi="Calibri" w:cs="Calibri"/>
      <w:sz w:val="21"/>
      <w:szCs w:val="21"/>
    </w:rPr>
  </w:style>
  <w:style w:type="character" w:customStyle="1" w:styleId="ListParagraphChar1">
    <w:name w:val="List Paragraph Char1"/>
    <w:basedOn w:val="a0"/>
    <w:link w:val="30"/>
    <w:locked/>
    <w:rsid w:val="00BE5AA2"/>
    <w:rPr>
      <w:kern w:val="2"/>
      <w:sz w:val="21"/>
      <w:szCs w:val="22"/>
    </w:rPr>
  </w:style>
  <w:style w:type="paragraph" w:customStyle="1" w:styleId="30">
    <w:name w:val="列出段落3"/>
    <w:basedOn w:val="a"/>
    <w:link w:val="ListParagraphChar1"/>
    <w:qFormat/>
    <w:rsid w:val="00BE5AA2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普通(网站) Char"/>
    <w:aliases w:val="普通 (Web) Char"/>
    <w:basedOn w:val="a0"/>
    <w:link w:val="a8"/>
    <w:locked/>
    <w:rsid w:val="003F5400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86</Words>
  <Characters>495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580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2015-01-05T03:01:00Z</dcterms:created>
  <dcterms:modified xsi:type="dcterms:W3CDTF">2015-01-12T02:53:00Z</dcterms:modified>
</cp:coreProperties>
</file>