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5AA" w:rsidRPr="00D400D4" w:rsidRDefault="00340828" w:rsidP="00D400D4">
      <w:pPr>
        <w:pStyle w:val="a8"/>
        <w:spacing w:beforeLines="100" w:after="100" w:afterAutospacing="1" w:line="300" w:lineRule="auto"/>
        <w:jc w:val="center"/>
        <w:rPr>
          <w:rFonts w:eastAsiaTheme="minorEastAsia" w:hAnsiTheme="minorEastAsia"/>
          <w:b/>
          <w:bCs/>
        </w:rPr>
      </w:pPr>
      <w:r>
        <w:rPr>
          <w:rFonts w:eastAsiaTheme="minorEastAsia" w:hAnsiTheme="minorEastAsia" w:hint="eastAsia"/>
          <w:b/>
          <w:bCs/>
        </w:rPr>
        <w:t xml:space="preserve"> </w:t>
      </w:r>
      <w:r w:rsidR="00B725AA">
        <w:rPr>
          <w:rFonts w:eastAsiaTheme="minorEastAsia" w:hAnsiTheme="minorEastAsia" w:hint="eastAsia"/>
          <w:b/>
          <w:bCs/>
        </w:rPr>
        <w:t>五</w:t>
      </w:r>
      <w:r w:rsidR="00B725AA" w:rsidRPr="00225352">
        <w:rPr>
          <w:rFonts w:eastAsiaTheme="minorEastAsia" w:hAnsiTheme="minorEastAsia"/>
          <w:b/>
          <w:bCs/>
        </w:rPr>
        <w:t>年级奥数天天练试题及答案</w:t>
      </w:r>
      <w:r w:rsidR="00B725AA">
        <w:rPr>
          <w:rFonts w:eastAsiaTheme="minorEastAsia" w:hint="eastAsia"/>
          <w:b/>
          <w:bCs/>
        </w:rPr>
        <w:t>1.15</w:t>
      </w:r>
    </w:p>
    <w:p w:rsidR="00360483" w:rsidRPr="00BA1DDE" w:rsidRDefault="00360483" w:rsidP="002E3ABE">
      <w:pPr>
        <w:pStyle w:val="1"/>
        <w:numPr>
          <w:ilvl w:val="0"/>
          <w:numId w:val="48"/>
        </w:numPr>
        <w:spacing w:before="0" w:beforeAutospacing="0" w:after="0" w:afterAutospacing="0"/>
        <w:ind w:firstLineChars="0"/>
        <w:rPr>
          <w:rFonts w:ascii="Times New Roman" w:hAnsi="Times New Roman"/>
        </w:rPr>
      </w:pPr>
      <w:r w:rsidRPr="00BA1DDE">
        <w:rPr>
          <w:rFonts w:ascii="Times New Roman" w:hAnsi="Times New Roman"/>
        </w:rPr>
        <w:t>甲、乙两人去商店，他们看中了同一款式的小型计算器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但甲带的钱差</w:t>
      </w:r>
      <w:r w:rsidRPr="00BA1DDE">
        <w:rPr>
          <w:rFonts w:ascii="Times New Roman" w:hAnsi="Times New Roman"/>
        </w:rPr>
        <w:t>30</w:t>
      </w:r>
      <w:r w:rsidRPr="00BA1DDE">
        <w:rPr>
          <w:rFonts w:ascii="Times New Roman" w:hAnsi="Times New Roman"/>
        </w:rPr>
        <w:t>元，乙带的钱差</w:t>
      </w:r>
      <w:r w:rsidRPr="00BA1DDE">
        <w:rPr>
          <w:rFonts w:ascii="Times New Roman" w:hAnsi="Times New Roman"/>
        </w:rPr>
        <w:t>25</w:t>
      </w:r>
      <w:r w:rsidRPr="00BA1DDE">
        <w:rPr>
          <w:rFonts w:ascii="Times New Roman" w:hAnsi="Times New Roman"/>
        </w:rPr>
        <w:t>元</w:t>
      </w:r>
      <w:r>
        <w:rPr>
          <w:rFonts w:ascii="Times New Roman" w:hAnsi="Times New Roman" w:hint="eastAsia"/>
        </w:rPr>
        <w:t>。</w:t>
      </w:r>
      <w:r w:rsidRPr="00BA1DDE">
        <w:rPr>
          <w:rFonts w:ascii="Times New Roman" w:hAnsi="Times New Roman"/>
        </w:rPr>
        <w:t>于是他们合买了一台，结果还剩下</w:t>
      </w:r>
      <w:r w:rsidRPr="00BA1DDE">
        <w:rPr>
          <w:rFonts w:ascii="Times New Roman" w:hAnsi="Times New Roman"/>
        </w:rPr>
        <w:t>10</w:t>
      </w:r>
      <w:r w:rsidRPr="00BA1DDE">
        <w:rPr>
          <w:rFonts w:ascii="Times New Roman" w:hAnsi="Times New Roman"/>
        </w:rPr>
        <w:t>元钱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这台计算器的定价为</w:t>
      </w:r>
      <w:r w:rsidRPr="00BA1DDE">
        <w:rPr>
          <w:rFonts w:ascii="Times New Roman" w:hAnsi="Times New Roman"/>
          <w:u w:val="single"/>
        </w:rPr>
        <w:t xml:space="preserve">      </w:t>
      </w:r>
      <w:r w:rsidRPr="00BA1DDE">
        <w:rPr>
          <w:rFonts w:ascii="Times New Roman" w:hAnsi="Times New Roman"/>
        </w:rPr>
        <w:t>元</w:t>
      </w:r>
      <w:r>
        <w:rPr>
          <w:rFonts w:ascii="Times New Roman" w:hAnsi="Times New Roman"/>
        </w:rPr>
        <w:t>。</w:t>
      </w:r>
    </w:p>
    <w:p w:rsidR="00360483" w:rsidRPr="00BA1DDE" w:rsidRDefault="00360483" w:rsidP="002E3ABE">
      <w:pPr>
        <w:numPr>
          <w:ilvl w:val="2"/>
          <w:numId w:val="48"/>
        </w:numPr>
        <w:rPr>
          <w:rFonts w:eastAsia="楷体_GB2312"/>
          <w:color w:val="000000"/>
        </w:rPr>
      </w:pPr>
      <w:r w:rsidRPr="00BA1DDE">
        <w:rPr>
          <w:rFonts w:eastAsia="楷体_GB2312"/>
          <w:color w:val="000000"/>
        </w:rPr>
        <w:t>（</w:t>
      </w:r>
      <w:r w:rsidRPr="00BA1DDE">
        <w:rPr>
          <w:rFonts w:eastAsia="楷体_GB2312"/>
          <w:color w:val="000000"/>
        </w:rPr>
        <w:t>30+25</w:t>
      </w:r>
      <w:r w:rsidRPr="00BA1DDE">
        <w:rPr>
          <w:rFonts w:eastAsia="楷体_GB2312"/>
          <w:color w:val="000000"/>
        </w:rPr>
        <w:t>）元，买</w:t>
      </w:r>
      <w:r w:rsidRPr="00BA1DDE">
        <w:rPr>
          <w:rFonts w:eastAsia="楷体_GB2312"/>
          <w:color w:val="000000"/>
        </w:rPr>
        <w:t>l</w:t>
      </w:r>
      <w:r w:rsidRPr="00BA1DDE">
        <w:rPr>
          <w:rFonts w:eastAsia="楷体_GB2312"/>
          <w:color w:val="000000"/>
        </w:rPr>
        <w:t>台多</w:t>
      </w:r>
      <w:r w:rsidRPr="00BA1DDE">
        <w:rPr>
          <w:rFonts w:eastAsia="楷体_GB2312"/>
          <w:color w:val="000000"/>
        </w:rPr>
        <w:t>10</w:t>
      </w:r>
      <w:r w:rsidRPr="00BA1DDE">
        <w:rPr>
          <w:rFonts w:eastAsia="楷体_GB2312"/>
          <w:color w:val="000000"/>
        </w:rPr>
        <w:t>元</w:t>
      </w:r>
      <w:r>
        <w:rPr>
          <w:rFonts w:eastAsia="楷体_GB2312"/>
          <w:color w:val="000000"/>
        </w:rPr>
        <w:t>。</w:t>
      </w:r>
      <w:r w:rsidRPr="00BA1DDE">
        <w:rPr>
          <w:rFonts w:eastAsia="楷体_GB2312"/>
          <w:color w:val="000000"/>
        </w:rPr>
        <w:t>每台</w:t>
      </w:r>
      <w:r w:rsidRPr="00BA1DDE">
        <w:rPr>
          <w:rFonts w:eastAsia="楷体_GB2312"/>
          <w:color w:val="000000"/>
        </w:rPr>
        <w:t>30+25+10</w:t>
      </w:r>
      <w:r w:rsidRPr="00BA1DDE">
        <w:rPr>
          <w:rFonts w:eastAsia="楷体_GB2312"/>
          <w:color w:val="000000"/>
          <w:position w:val="-4"/>
        </w:rPr>
        <w:object w:dxaOrig="200" w:dyaOrig="1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5pt;height:9pt" o:ole="">
            <v:imagedata r:id="rId7" o:title=""/>
          </v:shape>
          <o:OLEObject Type="Embed" ProgID="Equation.DSMT4" ShapeID="_x0000_i1025" DrawAspect="Content" ObjectID="_1482565195" r:id="rId8"/>
        </w:object>
      </w:r>
      <w:r w:rsidRPr="00BA1DDE">
        <w:rPr>
          <w:rFonts w:eastAsia="楷体_GB2312"/>
          <w:color w:val="000000"/>
        </w:rPr>
        <w:t>65</w:t>
      </w:r>
      <w:r w:rsidRPr="00BA1DDE">
        <w:rPr>
          <w:rFonts w:eastAsia="楷体_GB2312"/>
          <w:color w:val="000000"/>
        </w:rPr>
        <w:t>（元）</w:t>
      </w:r>
      <w:r>
        <w:rPr>
          <w:rFonts w:eastAsia="楷体_GB2312"/>
          <w:color w:val="000000"/>
        </w:rPr>
        <w:t>。</w:t>
      </w:r>
    </w:p>
    <w:p w:rsidR="00360483" w:rsidRPr="00BA1DDE" w:rsidRDefault="00360483" w:rsidP="002E3ABE">
      <w:pPr>
        <w:pStyle w:val="1"/>
        <w:numPr>
          <w:ilvl w:val="0"/>
          <w:numId w:val="48"/>
        </w:numPr>
        <w:spacing w:before="0" w:beforeAutospacing="0" w:after="0" w:afterAutospacing="0"/>
        <w:ind w:firstLineChars="0"/>
        <w:rPr>
          <w:rFonts w:ascii="Times New Roman" w:hAnsi="Times New Roman"/>
        </w:rPr>
      </w:pPr>
      <w:r w:rsidRPr="00BA1DDE">
        <w:rPr>
          <w:rFonts w:ascii="Times New Roman" w:hAnsi="Times New Roman"/>
        </w:rPr>
        <w:t>王大妈家有</w:t>
      </w:r>
      <w:r w:rsidRPr="00BA1DDE">
        <w:rPr>
          <w:rFonts w:ascii="Times New Roman" w:hAnsi="Times New Roman"/>
        </w:rPr>
        <w:t>24</w:t>
      </w:r>
      <w:r w:rsidRPr="00BA1DDE">
        <w:rPr>
          <w:rFonts w:ascii="Times New Roman" w:hAnsi="Times New Roman"/>
        </w:rPr>
        <w:t>只鸡和兔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已知公兔的数量和母兔一样多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母鸡的数量是公鸡数量的</w:t>
      </w:r>
      <w:r w:rsidRPr="00BA1DDE">
        <w:rPr>
          <w:rFonts w:ascii="Times New Roman" w:hAnsi="Times New Roman"/>
        </w:rPr>
        <w:t>4</w:t>
      </w:r>
      <w:r w:rsidRPr="00BA1DDE">
        <w:rPr>
          <w:rFonts w:ascii="Times New Roman" w:hAnsi="Times New Roman"/>
        </w:rPr>
        <w:t>倍，那么鸡和兔共有</w:t>
      </w:r>
      <w:r w:rsidRPr="00BA1DDE">
        <w:rPr>
          <w:rFonts w:ascii="Times New Roman" w:hAnsi="Times New Roman"/>
          <w:u w:val="single"/>
        </w:rPr>
        <w:t xml:space="preserve">    </w:t>
      </w:r>
      <w:r w:rsidRPr="00BA1DDE">
        <w:rPr>
          <w:rFonts w:ascii="Times New Roman" w:hAnsi="Times New Roman"/>
        </w:rPr>
        <w:t>条腿</w:t>
      </w:r>
      <w:r>
        <w:rPr>
          <w:rFonts w:ascii="Times New Roman" w:hAnsi="Times New Roman"/>
        </w:rPr>
        <w:t>。</w:t>
      </w:r>
    </w:p>
    <w:p w:rsidR="00360483" w:rsidRPr="00BA1DDE" w:rsidRDefault="00360483" w:rsidP="002E3ABE">
      <w:pPr>
        <w:numPr>
          <w:ilvl w:val="2"/>
          <w:numId w:val="48"/>
        </w:numPr>
        <w:jc w:val="left"/>
        <w:rPr>
          <w:rFonts w:eastAsia="楷体_GB2312"/>
        </w:rPr>
      </w:pPr>
      <w:r w:rsidRPr="00BA1DDE">
        <w:rPr>
          <w:rFonts w:eastAsia="楷体_GB2312"/>
        </w:rPr>
        <w:t>因为母鸡的数量是公鸡数量的</w:t>
      </w:r>
      <w:r w:rsidRPr="00BA1DDE">
        <w:rPr>
          <w:rFonts w:eastAsia="楷体_GB2312"/>
        </w:rPr>
        <w:t>4</w:t>
      </w:r>
      <w:r w:rsidRPr="00BA1DDE">
        <w:rPr>
          <w:rFonts w:eastAsia="楷体_GB2312"/>
        </w:rPr>
        <w:t>倍，所以鸡的总数应该是</w:t>
      </w:r>
      <w:r w:rsidRPr="00BA1DDE">
        <w:rPr>
          <w:rFonts w:eastAsia="楷体_GB2312"/>
        </w:rPr>
        <w:t>5</w:t>
      </w:r>
      <w:r w:rsidRPr="00BA1DDE">
        <w:rPr>
          <w:rFonts w:eastAsia="楷体_GB2312"/>
        </w:rPr>
        <w:t>的倍数</w:t>
      </w:r>
      <w:r>
        <w:rPr>
          <w:rFonts w:eastAsia="楷体_GB2312"/>
        </w:rPr>
        <w:t>。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验得，当公鸡和母鸡各</w:t>
      </w:r>
      <w:r w:rsidRPr="00BA1DDE">
        <w:rPr>
          <w:rFonts w:eastAsia="楷体_GB2312"/>
        </w:rPr>
        <w:t>2</w:t>
      </w:r>
      <w:r w:rsidRPr="00BA1DDE">
        <w:rPr>
          <w:rFonts w:eastAsia="楷体_GB2312"/>
        </w:rPr>
        <w:t>只时，鸡有</w:t>
      </w:r>
      <w:r w:rsidRPr="00BA1DDE">
        <w:rPr>
          <w:rFonts w:eastAsia="楷体_GB2312"/>
        </w:rPr>
        <w:t>24-2-2= 20</w:t>
      </w:r>
      <w:r w:rsidRPr="00BA1DDE">
        <w:rPr>
          <w:rFonts w:eastAsia="楷体_GB2312"/>
        </w:rPr>
        <w:t>（只），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兔共有（</w:t>
      </w:r>
      <w:r w:rsidRPr="00BA1DDE">
        <w:rPr>
          <w:rFonts w:eastAsia="楷体_GB2312"/>
        </w:rPr>
        <w:t>2+2</w:t>
      </w:r>
      <w:r w:rsidRPr="00BA1DDE">
        <w:rPr>
          <w:rFonts w:eastAsia="楷体_GB2312"/>
        </w:rPr>
        <w:t>）</w:t>
      </w:r>
      <w:r w:rsidRPr="00BA1DDE">
        <w:rPr>
          <w:rFonts w:eastAsia="楷体_GB2312"/>
        </w:rPr>
        <w:t>×4+20×2= 56</w:t>
      </w:r>
      <w:r w:rsidRPr="00BA1DDE">
        <w:rPr>
          <w:rFonts w:eastAsia="楷体_GB2312"/>
        </w:rPr>
        <w:t>（条）腿</w:t>
      </w:r>
      <w:r>
        <w:rPr>
          <w:rFonts w:eastAsia="楷体_GB2312"/>
        </w:rPr>
        <w:t>。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兔和母兔各</w:t>
      </w:r>
      <w:r w:rsidRPr="00BA1DDE">
        <w:rPr>
          <w:rFonts w:eastAsia="楷体_GB2312"/>
        </w:rPr>
        <w:t>7</w:t>
      </w:r>
      <w:r w:rsidRPr="00BA1DDE">
        <w:rPr>
          <w:rFonts w:eastAsia="楷体_GB2312"/>
        </w:rPr>
        <w:t>只时，鸡有</w:t>
      </w:r>
      <w:r w:rsidRPr="00BA1DDE">
        <w:rPr>
          <w:rFonts w:eastAsia="楷体_GB2312"/>
        </w:rPr>
        <w:t>24-7-7 =10</w:t>
      </w:r>
      <w:r w:rsidRPr="00BA1DDE">
        <w:rPr>
          <w:rFonts w:eastAsia="楷体_GB2312"/>
        </w:rPr>
        <w:t>（只），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兔共有</w:t>
      </w:r>
      <w:r w:rsidRPr="00BA1DDE">
        <w:rPr>
          <w:rFonts w:eastAsia="楷体_GB2312"/>
        </w:rPr>
        <w:t xml:space="preserve"> </w:t>
      </w:r>
      <w:r w:rsidRPr="00BA1DDE">
        <w:rPr>
          <w:rFonts w:eastAsia="楷体_GB2312"/>
        </w:rPr>
        <w:t>（</w:t>
      </w:r>
      <w:r w:rsidRPr="00BA1DDE">
        <w:rPr>
          <w:rFonts w:eastAsia="楷体_GB2312"/>
        </w:rPr>
        <w:t>7+7</w:t>
      </w:r>
      <w:r w:rsidRPr="00BA1DDE">
        <w:rPr>
          <w:rFonts w:eastAsia="楷体_GB2312"/>
        </w:rPr>
        <w:t>）</w:t>
      </w:r>
      <w:r w:rsidRPr="00BA1DDE">
        <w:rPr>
          <w:rFonts w:eastAsia="楷体_GB2312"/>
        </w:rPr>
        <w:t>×4 +10×2=76</w:t>
      </w:r>
      <w:r w:rsidRPr="00BA1DDE">
        <w:rPr>
          <w:rFonts w:eastAsia="楷体_GB2312"/>
        </w:rPr>
        <w:t>（条）腿</w:t>
      </w:r>
      <w:r>
        <w:rPr>
          <w:rFonts w:eastAsia="楷体_GB2312"/>
        </w:rPr>
        <w:t>。</w:t>
      </w:r>
    </w:p>
    <w:p w:rsidR="00360483" w:rsidRPr="00BA1DDE" w:rsidRDefault="00360483" w:rsidP="002E3ABE">
      <w:pPr>
        <w:pStyle w:val="1"/>
        <w:numPr>
          <w:ilvl w:val="0"/>
          <w:numId w:val="48"/>
        </w:numPr>
        <w:spacing w:before="0" w:beforeAutospacing="0" w:after="0" w:afterAutospacing="0"/>
        <w:ind w:firstLineChars="0"/>
        <w:rPr>
          <w:rFonts w:ascii="Times New Roman" w:hAnsi="Times New Roman"/>
        </w:rPr>
      </w:pPr>
      <w:r w:rsidRPr="00BA1DDE">
        <w:rPr>
          <w:rFonts w:ascii="Times New Roman" w:hAnsi="Times New Roman"/>
        </w:rPr>
        <w:t>1</w:t>
      </w:r>
      <w:r w:rsidRPr="00BA1DDE">
        <w:rPr>
          <w:rFonts w:ascii="Times New Roman" w:hAnsi="Times New Roman"/>
        </w:rPr>
        <w:t>只鸡和</w:t>
      </w:r>
      <w:r w:rsidRPr="00BA1DDE">
        <w:rPr>
          <w:rFonts w:ascii="Times New Roman" w:hAnsi="Times New Roman"/>
        </w:rPr>
        <w:t>2</w:t>
      </w:r>
      <w:r w:rsidRPr="00BA1DDE">
        <w:rPr>
          <w:rFonts w:ascii="Times New Roman" w:hAnsi="Times New Roman"/>
        </w:rPr>
        <w:t>只鸭共重</w:t>
      </w:r>
      <w:r w:rsidRPr="00BA1DDE">
        <w:rPr>
          <w:rFonts w:ascii="Times New Roman" w:hAnsi="Times New Roman"/>
        </w:rPr>
        <w:t>8.9</w:t>
      </w:r>
      <w:r w:rsidRPr="00BA1DDE">
        <w:rPr>
          <w:rFonts w:ascii="Times New Roman" w:hAnsi="Times New Roman"/>
        </w:rPr>
        <w:t>千克，</w:t>
      </w:r>
      <w:r w:rsidRPr="00BA1DDE">
        <w:rPr>
          <w:rFonts w:ascii="Times New Roman" w:hAnsi="Times New Roman"/>
        </w:rPr>
        <w:t>2</w:t>
      </w:r>
      <w:r w:rsidRPr="00BA1DDE">
        <w:rPr>
          <w:rFonts w:ascii="Times New Roman" w:hAnsi="Times New Roman"/>
        </w:rPr>
        <w:t>只鹅和</w:t>
      </w:r>
      <w:r w:rsidRPr="00BA1DDE">
        <w:rPr>
          <w:rFonts w:ascii="Times New Roman" w:hAnsi="Times New Roman"/>
        </w:rPr>
        <w:t>3</w:t>
      </w:r>
      <w:r w:rsidRPr="00BA1DDE">
        <w:rPr>
          <w:rFonts w:ascii="Times New Roman" w:hAnsi="Times New Roman"/>
        </w:rPr>
        <w:t>只鸭共重</w:t>
      </w:r>
      <w:r w:rsidRPr="00BA1DDE">
        <w:rPr>
          <w:rFonts w:ascii="Times New Roman" w:hAnsi="Times New Roman"/>
        </w:rPr>
        <w:t>23</w:t>
      </w:r>
      <w:r w:rsidRPr="00BA1DDE">
        <w:rPr>
          <w:rFonts w:ascii="Times New Roman" w:hAnsi="Times New Roman"/>
        </w:rPr>
        <w:t>千克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3</w:t>
      </w:r>
      <w:r w:rsidRPr="00BA1DDE">
        <w:rPr>
          <w:rFonts w:ascii="Times New Roman" w:hAnsi="Times New Roman"/>
        </w:rPr>
        <w:t>只鹅和</w:t>
      </w:r>
      <w:r w:rsidRPr="00BA1DDE">
        <w:rPr>
          <w:rFonts w:ascii="Times New Roman" w:hAnsi="Times New Roman"/>
        </w:rPr>
        <w:t>4</w:t>
      </w:r>
      <w:r w:rsidRPr="00BA1DDE">
        <w:rPr>
          <w:rFonts w:ascii="Times New Roman" w:hAnsi="Times New Roman"/>
        </w:rPr>
        <w:t>只鸡共重</w:t>
      </w:r>
      <w:r w:rsidRPr="00BA1DDE">
        <w:rPr>
          <w:rFonts w:ascii="Times New Roman" w:hAnsi="Times New Roman"/>
        </w:rPr>
        <w:t>30.1</w:t>
      </w:r>
      <w:r w:rsidRPr="00BA1DDE">
        <w:rPr>
          <w:rFonts w:ascii="Times New Roman" w:hAnsi="Times New Roman"/>
        </w:rPr>
        <w:t>千克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那么，</w:t>
      </w:r>
      <w:r w:rsidRPr="00BA1DDE">
        <w:rPr>
          <w:rFonts w:ascii="Times New Roman" w:hAnsi="Times New Roman"/>
        </w:rPr>
        <w:t>1</w:t>
      </w:r>
      <w:r w:rsidRPr="00BA1DDE">
        <w:rPr>
          <w:rFonts w:ascii="Times New Roman" w:hAnsi="Times New Roman"/>
        </w:rPr>
        <w:t>只鸡重</w:t>
      </w:r>
      <w:r w:rsidRPr="00BA1DDE">
        <w:rPr>
          <w:rFonts w:ascii="Times New Roman" w:hAnsi="Times New Roman"/>
        </w:rPr>
        <w:t xml:space="preserve"> </w:t>
      </w:r>
      <w:r w:rsidRPr="00BA1DDE">
        <w:rPr>
          <w:rFonts w:ascii="Times New Roman" w:hAnsi="Times New Roman"/>
          <w:u w:val="single"/>
        </w:rPr>
        <w:t xml:space="preserve">      </w:t>
      </w:r>
      <w:r w:rsidRPr="00BA1DDE">
        <w:rPr>
          <w:rFonts w:ascii="Times New Roman" w:hAnsi="Times New Roman"/>
        </w:rPr>
        <w:t>千克</w:t>
      </w:r>
      <w:r>
        <w:rPr>
          <w:rFonts w:ascii="Times New Roman" w:hAnsi="Times New Roman"/>
        </w:rPr>
        <w:t>。</w:t>
      </w:r>
      <w:r w:rsidRPr="00BA1DDE">
        <w:rPr>
          <w:rFonts w:ascii="Times New Roman" w:hAnsi="Times New Roman"/>
        </w:rPr>
        <w:t>1</w:t>
      </w:r>
      <w:r w:rsidRPr="00BA1DDE">
        <w:rPr>
          <w:rFonts w:ascii="Times New Roman" w:hAnsi="Times New Roman"/>
        </w:rPr>
        <w:t>只鸭重</w:t>
      </w:r>
      <w:r w:rsidRPr="00BA1DDE">
        <w:rPr>
          <w:rFonts w:ascii="Times New Roman" w:hAnsi="Times New Roman"/>
          <w:u w:val="single"/>
        </w:rPr>
        <w:t xml:space="preserve">      </w:t>
      </w:r>
      <w:r w:rsidRPr="00BA1DDE">
        <w:rPr>
          <w:rFonts w:ascii="Times New Roman" w:hAnsi="Times New Roman"/>
        </w:rPr>
        <w:t>千克，</w:t>
      </w:r>
      <w:r w:rsidRPr="00BA1DDE">
        <w:rPr>
          <w:rFonts w:ascii="Times New Roman" w:hAnsi="Times New Roman"/>
        </w:rPr>
        <w:t>1</w:t>
      </w:r>
      <w:r w:rsidRPr="00BA1DDE">
        <w:rPr>
          <w:rFonts w:ascii="Times New Roman" w:hAnsi="Times New Roman"/>
        </w:rPr>
        <w:t>只鹅重</w:t>
      </w:r>
      <w:r w:rsidRPr="00BA1DDE">
        <w:rPr>
          <w:rFonts w:ascii="Times New Roman" w:hAnsi="Times New Roman"/>
          <w:u w:val="single"/>
        </w:rPr>
        <w:t xml:space="preserve">      </w:t>
      </w:r>
      <w:r w:rsidRPr="00BA1DDE">
        <w:rPr>
          <w:rFonts w:ascii="Times New Roman" w:hAnsi="Times New Roman"/>
        </w:rPr>
        <w:t>千克</w:t>
      </w:r>
      <w:r>
        <w:rPr>
          <w:rFonts w:ascii="Times New Roman" w:hAnsi="Times New Roman"/>
        </w:rPr>
        <w:t>。</w:t>
      </w:r>
    </w:p>
    <w:p w:rsidR="00360483" w:rsidRPr="00BA1DDE" w:rsidRDefault="00360483" w:rsidP="002E3ABE">
      <w:pPr>
        <w:spacing w:line="240" w:lineRule="atLeast"/>
        <w:ind w:left="851"/>
        <w:jc w:val="left"/>
      </w:pPr>
    </w:p>
    <w:p w:rsidR="00360483" w:rsidRPr="00BA1DDE" w:rsidRDefault="00360483" w:rsidP="002E3ABE">
      <w:pPr>
        <w:numPr>
          <w:ilvl w:val="2"/>
          <w:numId w:val="48"/>
        </w:numPr>
        <w:spacing w:line="240" w:lineRule="atLeast"/>
        <w:jc w:val="left"/>
        <w:rPr>
          <w:rFonts w:eastAsia="楷体_GB2312"/>
        </w:rPr>
      </w:pPr>
      <w:r w:rsidRPr="00BA1DDE">
        <w:rPr>
          <w:rFonts w:eastAsia="楷体_GB2312"/>
        </w:rPr>
        <w:t>根据题意，有</w:t>
      </w:r>
    </w:p>
    <w:p w:rsidR="00360483" w:rsidRPr="00BA1DDE" w:rsidRDefault="00360483" w:rsidP="00360483">
      <w:pPr>
        <w:spacing w:line="240" w:lineRule="atLeast"/>
        <w:ind w:firstLineChars="1000" w:firstLine="2100"/>
        <w:jc w:val="left"/>
        <w:rPr>
          <w:rFonts w:eastAsia="楷体_GB2312"/>
        </w:rPr>
      </w:pPr>
      <w:r w:rsidRPr="00BA1DDE">
        <w:rPr>
          <w:rFonts w:eastAsia="楷体_GB2312"/>
        </w:rPr>
        <w:t>1×</w:t>
      </w:r>
      <w:r w:rsidRPr="00BA1DDE">
        <w:rPr>
          <w:rFonts w:eastAsia="楷体_GB2312"/>
        </w:rPr>
        <w:t>鸡</w:t>
      </w:r>
      <w:r w:rsidRPr="00BA1DDE">
        <w:rPr>
          <w:rFonts w:eastAsia="楷体_GB2312"/>
        </w:rPr>
        <w:t>+2×</w:t>
      </w:r>
      <w:r w:rsidRPr="00BA1DDE">
        <w:rPr>
          <w:rFonts w:eastAsia="楷体_GB2312"/>
        </w:rPr>
        <w:t>鸭</w:t>
      </w:r>
      <w:r w:rsidRPr="00BA1DDE">
        <w:rPr>
          <w:rFonts w:eastAsia="楷体_GB2312"/>
        </w:rPr>
        <w:t>=8.9</w:t>
      </w:r>
      <w:r w:rsidRPr="00BA1DDE">
        <w:rPr>
          <w:rFonts w:eastAsia="楷体_GB2312"/>
        </w:rPr>
        <w:t>，</w:t>
      </w:r>
      <w:r w:rsidRPr="00BA1DDE">
        <w:rPr>
          <w:rFonts w:eastAsia="楷体_GB2312"/>
        </w:rPr>
        <w:t xml:space="preserve">                          ①</w:t>
      </w:r>
    </w:p>
    <w:p w:rsidR="00360483" w:rsidRPr="00BA1DDE" w:rsidRDefault="00360483" w:rsidP="00360483">
      <w:pPr>
        <w:spacing w:line="240" w:lineRule="atLeast"/>
        <w:ind w:firstLineChars="1012" w:firstLine="2125"/>
        <w:jc w:val="left"/>
        <w:rPr>
          <w:rFonts w:eastAsia="楷体_GB2312"/>
        </w:rPr>
      </w:pPr>
      <w:r w:rsidRPr="00BA1DDE">
        <w:rPr>
          <w:rFonts w:eastAsia="楷体_GB2312"/>
        </w:rPr>
        <w:t>2×</w:t>
      </w:r>
      <w:r w:rsidRPr="00BA1DDE">
        <w:rPr>
          <w:rFonts w:eastAsia="楷体_GB2312"/>
        </w:rPr>
        <w:t>鹅</w:t>
      </w:r>
      <w:r w:rsidRPr="00BA1DDE">
        <w:rPr>
          <w:rFonts w:eastAsia="楷体_GB2312"/>
        </w:rPr>
        <w:t>+3×</w:t>
      </w:r>
      <w:r w:rsidRPr="00BA1DDE">
        <w:rPr>
          <w:rFonts w:eastAsia="楷体_GB2312"/>
        </w:rPr>
        <w:t>鸭</w:t>
      </w:r>
      <w:r w:rsidRPr="00BA1DDE">
        <w:rPr>
          <w:rFonts w:eastAsia="楷体_GB2312"/>
        </w:rPr>
        <w:t>=23</w:t>
      </w:r>
      <w:r w:rsidRPr="00BA1DDE">
        <w:rPr>
          <w:rFonts w:eastAsia="楷体_GB2312"/>
        </w:rPr>
        <w:t>，</w:t>
      </w:r>
      <w:r w:rsidRPr="00BA1DDE">
        <w:rPr>
          <w:rFonts w:eastAsia="楷体_GB2312"/>
        </w:rPr>
        <w:t xml:space="preserve">                           ②</w:t>
      </w:r>
    </w:p>
    <w:p w:rsidR="00360483" w:rsidRPr="00BA1DDE" w:rsidRDefault="00360483" w:rsidP="00360483">
      <w:pPr>
        <w:spacing w:line="240" w:lineRule="atLeast"/>
        <w:ind w:firstLineChars="1012" w:firstLine="2125"/>
        <w:jc w:val="left"/>
        <w:rPr>
          <w:rFonts w:eastAsia="楷体_GB2312"/>
        </w:rPr>
      </w:pPr>
      <w:r w:rsidRPr="00BA1DDE">
        <w:rPr>
          <w:rFonts w:eastAsia="楷体_GB2312"/>
        </w:rPr>
        <w:t>3×</w:t>
      </w:r>
      <w:r w:rsidRPr="00BA1DDE">
        <w:rPr>
          <w:rFonts w:eastAsia="楷体_GB2312"/>
        </w:rPr>
        <w:t>鹅</w:t>
      </w:r>
      <w:r w:rsidRPr="00BA1DDE">
        <w:rPr>
          <w:rFonts w:eastAsia="楷体_GB2312"/>
        </w:rPr>
        <w:t>+4×</w:t>
      </w:r>
      <w:r w:rsidRPr="00BA1DDE">
        <w:rPr>
          <w:rFonts w:eastAsia="楷体_GB2312"/>
        </w:rPr>
        <w:t>鸡</w:t>
      </w:r>
      <w:r w:rsidRPr="00BA1DDE">
        <w:rPr>
          <w:rFonts w:eastAsia="楷体_GB2312"/>
        </w:rPr>
        <w:t>=30.1</w:t>
      </w:r>
      <w:r w:rsidRPr="00BA1DDE">
        <w:rPr>
          <w:rFonts w:eastAsia="楷体_GB2312"/>
        </w:rPr>
        <w:t>，</w:t>
      </w:r>
      <w:r w:rsidRPr="00BA1DDE">
        <w:rPr>
          <w:rFonts w:eastAsia="楷体_GB2312"/>
        </w:rPr>
        <w:t xml:space="preserve">                         ③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三式相加，得</w:t>
      </w:r>
      <w:r w:rsidRPr="00BA1DDE">
        <w:rPr>
          <w:rFonts w:eastAsia="楷体_GB2312"/>
        </w:rPr>
        <w:t xml:space="preserve">  5×</w:t>
      </w:r>
      <w:r w:rsidRPr="00BA1DDE">
        <w:rPr>
          <w:rFonts w:eastAsia="楷体_GB2312"/>
        </w:rPr>
        <w:t>鸡</w:t>
      </w:r>
      <w:r w:rsidRPr="00BA1DDE">
        <w:rPr>
          <w:rFonts w:eastAsia="楷体_GB2312"/>
        </w:rPr>
        <w:t>+5×</w:t>
      </w:r>
      <w:r w:rsidRPr="00BA1DDE">
        <w:rPr>
          <w:rFonts w:eastAsia="楷体_GB2312"/>
        </w:rPr>
        <w:t>鸭</w:t>
      </w:r>
      <w:r w:rsidRPr="00BA1DDE">
        <w:rPr>
          <w:rFonts w:eastAsia="楷体_GB2312"/>
        </w:rPr>
        <w:t>+5×</w:t>
      </w:r>
      <w:r w:rsidRPr="00BA1DDE">
        <w:rPr>
          <w:rFonts w:eastAsia="楷体_GB2312"/>
        </w:rPr>
        <w:t>鹅</w:t>
      </w:r>
      <w:r w:rsidRPr="00BA1DDE">
        <w:rPr>
          <w:rFonts w:eastAsia="楷体_GB2312"/>
        </w:rPr>
        <w:t>= 62</w:t>
      </w:r>
      <w:r w:rsidRPr="00BA1DDE">
        <w:rPr>
          <w:rFonts w:eastAsia="楷体_GB2312"/>
        </w:rPr>
        <w:t>，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即</w:t>
      </w:r>
      <w:r w:rsidRPr="00BA1DDE">
        <w:rPr>
          <w:rFonts w:eastAsia="楷体_GB2312"/>
        </w:rPr>
        <w:t xml:space="preserve">            5×</w:t>
      </w:r>
      <w:r w:rsidRPr="00BA1DDE">
        <w:rPr>
          <w:rFonts w:eastAsia="楷体_GB2312"/>
        </w:rPr>
        <w:t>（鸡十鸭十鹅）</w:t>
      </w:r>
      <w:r w:rsidRPr="00BA1DDE">
        <w:rPr>
          <w:rFonts w:eastAsia="楷体_GB2312"/>
        </w:rPr>
        <w:t>=62</w:t>
      </w:r>
      <w:r w:rsidRPr="00BA1DDE">
        <w:rPr>
          <w:rFonts w:eastAsia="楷体_GB2312"/>
        </w:rPr>
        <w:t>，鸡十鸭十鹅</w:t>
      </w:r>
      <w:r w:rsidRPr="00BA1DDE">
        <w:rPr>
          <w:rFonts w:eastAsia="楷体_GB2312"/>
        </w:rPr>
        <w:t>=12</w:t>
      </w:r>
      <w:r>
        <w:rPr>
          <w:rFonts w:eastAsia="楷体_GB2312" w:hint="eastAsia"/>
        </w:rPr>
        <w:t>.</w:t>
      </w:r>
      <w:r w:rsidRPr="00BA1DDE">
        <w:rPr>
          <w:rFonts w:eastAsia="楷体_GB2312"/>
        </w:rPr>
        <w:t>4</w:t>
      </w:r>
      <w:r w:rsidRPr="00BA1DDE">
        <w:rPr>
          <w:rFonts w:eastAsia="楷体_GB2312"/>
        </w:rPr>
        <w:t>，</w:t>
      </w:r>
      <w:r w:rsidRPr="00BA1DDE">
        <w:rPr>
          <w:rFonts w:eastAsia="楷体_GB2312"/>
        </w:rPr>
        <w:t xml:space="preserve">    ④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由</w:t>
      </w:r>
      <w:r w:rsidRPr="00BA1DDE">
        <w:rPr>
          <w:rFonts w:eastAsia="楷体_GB2312"/>
        </w:rPr>
        <w:t>①</w:t>
      </w:r>
      <w:r w:rsidRPr="00BA1DDE">
        <w:rPr>
          <w:rFonts w:eastAsia="楷体_GB2312"/>
        </w:rPr>
        <w:t>、</w:t>
      </w:r>
      <w:r w:rsidRPr="00BA1DDE">
        <w:rPr>
          <w:rFonts w:eastAsia="楷体_GB2312"/>
        </w:rPr>
        <w:t>④</w:t>
      </w:r>
      <w:r w:rsidRPr="00BA1DDE">
        <w:rPr>
          <w:rFonts w:eastAsia="楷体_GB2312"/>
        </w:rPr>
        <w:t>知</w:t>
      </w:r>
      <w:r w:rsidRPr="00BA1DDE">
        <w:rPr>
          <w:rFonts w:eastAsia="楷体_GB2312"/>
        </w:rPr>
        <w:t xml:space="preserve">    </w:t>
      </w:r>
      <w:r w:rsidRPr="00BA1DDE">
        <w:rPr>
          <w:rFonts w:eastAsia="楷体_GB2312"/>
        </w:rPr>
        <w:t>鹅一鸭</w:t>
      </w:r>
      <w:r w:rsidRPr="00BA1DDE">
        <w:rPr>
          <w:rFonts w:eastAsia="楷体_GB2312"/>
        </w:rPr>
        <w:t>=12</w:t>
      </w:r>
      <w:r>
        <w:rPr>
          <w:rFonts w:eastAsia="楷体_GB2312" w:hint="eastAsia"/>
        </w:rPr>
        <w:t>.</w:t>
      </w:r>
      <w:r w:rsidRPr="00BA1DDE">
        <w:rPr>
          <w:rFonts w:eastAsia="楷体_GB2312"/>
        </w:rPr>
        <w:t>4 -8</w:t>
      </w:r>
      <w:r>
        <w:rPr>
          <w:rFonts w:eastAsia="楷体_GB2312" w:hint="eastAsia"/>
        </w:rPr>
        <w:t>.</w:t>
      </w:r>
      <w:r w:rsidRPr="00BA1DDE">
        <w:rPr>
          <w:rFonts w:eastAsia="楷体_GB2312"/>
        </w:rPr>
        <w:t>9=3</w:t>
      </w:r>
      <w:r>
        <w:rPr>
          <w:rFonts w:eastAsia="楷体_GB2312" w:hint="eastAsia"/>
        </w:rPr>
        <w:t>.</w:t>
      </w:r>
      <w:r w:rsidRPr="00BA1DDE">
        <w:rPr>
          <w:rFonts w:eastAsia="楷体_GB2312"/>
        </w:rPr>
        <w:t>5</w:t>
      </w:r>
      <w:r w:rsidRPr="00BA1DDE">
        <w:rPr>
          <w:rFonts w:eastAsia="楷体_GB2312"/>
        </w:rPr>
        <w:t>，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结合</w:t>
      </w:r>
      <w:r w:rsidRPr="00BA1DDE">
        <w:rPr>
          <w:rFonts w:eastAsia="楷体_GB2312"/>
        </w:rPr>
        <w:t>②</w:t>
      </w:r>
      <w:r w:rsidRPr="00BA1DDE">
        <w:rPr>
          <w:rFonts w:eastAsia="楷体_GB2312"/>
        </w:rPr>
        <w:t>，得</w:t>
      </w:r>
      <w:r w:rsidRPr="00BA1DDE">
        <w:rPr>
          <w:rFonts w:eastAsia="楷体_GB2312"/>
        </w:rPr>
        <w:t xml:space="preserve">    2×</w:t>
      </w:r>
      <w:r w:rsidRPr="00BA1DDE">
        <w:rPr>
          <w:rFonts w:eastAsia="楷体_GB2312"/>
        </w:rPr>
        <w:t>（鸭</w:t>
      </w:r>
      <w:r w:rsidRPr="00BA1DDE">
        <w:rPr>
          <w:rFonts w:eastAsia="楷体_GB2312"/>
        </w:rPr>
        <w:t>+3</w:t>
      </w:r>
      <w:r>
        <w:rPr>
          <w:rFonts w:eastAsia="楷体_GB2312" w:hint="eastAsia"/>
        </w:rPr>
        <w:t>.</w:t>
      </w:r>
      <w:r w:rsidRPr="00BA1DDE">
        <w:rPr>
          <w:rFonts w:eastAsia="楷体_GB2312"/>
        </w:rPr>
        <w:t>5</w:t>
      </w:r>
      <w:r w:rsidRPr="00BA1DDE">
        <w:rPr>
          <w:rFonts w:eastAsia="楷体_GB2312"/>
        </w:rPr>
        <w:t>）</w:t>
      </w:r>
      <w:r w:rsidRPr="00BA1DDE">
        <w:rPr>
          <w:rFonts w:eastAsia="楷体_GB2312"/>
        </w:rPr>
        <w:t>+3×</w:t>
      </w:r>
      <w:r w:rsidRPr="00BA1DDE">
        <w:rPr>
          <w:rFonts w:eastAsia="楷体_GB2312"/>
        </w:rPr>
        <w:t>鸭</w:t>
      </w:r>
      <w:r w:rsidRPr="00BA1DDE">
        <w:rPr>
          <w:rFonts w:eastAsia="楷体_GB2312"/>
        </w:rPr>
        <w:t>= 23</w:t>
      </w:r>
      <w:r w:rsidRPr="00BA1DDE">
        <w:rPr>
          <w:rFonts w:eastAsia="楷体_GB2312"/>
        </w:rPr>
        <w:t>，所以</w:t>
      </w:r>
      <w:r w:rsidRPr="00BA1DDE">
        <w:rPr>
          <w:rFonts w:eastAsia="楷体_GB2312"/>
        </w:rPr>
        <w:t xml:space="preserve">  </w:t>
      </w:r>
      <w:r w:rsidRPr="00BA1DDE">
        <w:rPr>
          <w:rFonts w:eastAsia="楷体_GB2312"/>
        </w:rPr>
        <w:t>鸭</w:t>
      </w:r>
      <w:r w:rsidRPr="00BA1DDE">
        <w:rPr>
          <w:rFonts w:eastAsia="楷体_GB2312"/>
        </w:rPr>
        <w:t>=3</w:t>
      </w:r>
      <w:r>
        <w:rPr>
          <w:rFonts w:eastAsia="楷体_GB2312" w:hint="eastAsia"/>
        </w:rPr>
        <w:t>.</w:t>
      </w:r>
      <w:r w:rsidRPr="00BA1DDE">
        <w:rPr>
          <w:rFonts w:eastAsia="楷体_GB2312"/>
        </w:rPr>
        <w:t>2</w:t>
      </w:r>
      <w:r w:rsidRPr="00BA1DDE">
        <w:rPr>
          <w:rFonts w:eastAsia="楷体_GB2312"/>
        </w:rPr>
        <w:t>，</w:t>
      </w:r>
    </w:p>
    <w:p w:rsidR="00360483" w:rsidRPr="00BA1DDE" w:rsidRDefault="00360483" w:rsidP="00360483">
      <w:pPr>
        <w:ind w:leftChars="400" w:left="840"/>
        <w:rPr>
          <w:rFonts w:eastAsia="楷体_GB2312"/>
        </w:rPr>
      </w:pPr>
      <w:r w:rsidRPr="00BA1DDE">
        <w:rPr>
          <w:rFonts w:eastAsia="楷体_GB2312"/>
        </w:rPr>
        <w:t>故</w:t>
      </w:r>
      <w:r w:rsidRPr="00BA1DDE">
        <w:rPr>
          <w:rFonts w:eastAsia="楷体_GB2312"/>
        </w:rPr>
        <w:t xml:space="preserve">            </w:t>
      </w:r>
      <w:r w:rsidRPr="00BA1DDE">
        <w:rPr>
          <w:rFonts w:eastAsia="楷体_GB2312"/>
        </w:rPr>
        <w:t>鹅</w:t>
      </w:r>
      <w:r w:rsidRPr="00BA1DDE">
        <w:rPr>
          <w:rFonts w:eastAsia="楷体_GB2312"/>
        </w:rPr>
        <w:t>=3.5+</w:t>
      </w:r>
      <w:r w:rsidRPr="00BA1DDE">
        <w:rPr>
          <w:rFonts w:eastAsia="楷体_GB2312"/>
        </w:rPr>
        <w:t>鸭</w:t>
      </w:r>
      <w:r w:rsidRPr="00BA1DDE">
        <w:rPr>
          <w:rFonts w:eastAsia="楷体_GB2312"/>
        </w:rPr>
        <w:t>=6.7</w:t>
      </w:r>
      <w:r w:rsidRPr="00BA1DDE">
        <w:rPr>
          <w:rFonts w:eastAsia="楷体_GB2312"/>
        </w:rPr>
        <w:t>，鸡</w:t>
      </w:r>
      <w:r w:rsidRPr="00BA1DDE">
        <w:rPr>
          <w:rFonts w:eastAsia="楷体_GB2312"/>
        </w:rPr>
        <w:t>=12.4 -</w:t>
      </w:r>
      <w:r w:rsidRPr="00BA1DDE">
        <w:rPr>
          <w:rFonts w:eastAsia="楷体_GB2312"/>
        </w:rPr>
        <w:t>鹅一鸭</w:t>
      </w:r>
      <w:r w:rsidRPr="00BA1DDE">
        <w:rPr>
          <w:rFonts w:eastAsia="楷体_GB2312"/>
        </w:rPr>
        <w:t>-=2.5</w:t>
      </w:r>
      <w:r>
        <w:rPr>
          <w:rFonts w:eastAsia="楷体_GB2312"/>
        </w:rPr>
        <w:t>。</w:t>
      </w:r>
    </w:p>
    <w:p w:rsidR="00360483" w:rsidRPr="00225352" w:rsidRDefault="00360483" w:rsidP="00D400D4">
      <w:pPr>
        <w:pStyle w:val="a8"/>
        <w:spacing w:beforeLines="100" w:after="100" w:afterAutospacing="1" w:line="300" w:lineRule="auto"/>
        <w:jc w:val="center"/>
        <w:rPr>
          <w:rFonts w:eastAsiaTheme="minorEastAsia"/>
          <w:b/>
          <w:bCs/>
        </w:rPr>
      </w:pPr>
    </w:p>
    <w:p w:rsidR="00D52346" w:rsidRPr="0036459C" w:rsidRDefault="00D52346" w:rsidP="0036459C">
      <w:pPr>
        <w:pStyle w:val="a8"/>
        <w:spacing w:before="100" w:beforeAutospacing="1" w:after="100" w:afterAutospacing="1" w:line="300" w:lineRule="auto"/>
        <w:rPr>
          <w:b/>
          <w:bCs/>
        </w:rPr>
      </w:pPr>
    </w:p>
    <w:sectPr w:rsidR="00D52346" w:rsidRPr="0036459C" w:rsidSect="00A83E3D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551F" w:rsidRDefault="0031551F" w:rsidP="00324F57">
      <w:r>
        <w:separator/>
      </w:r>
    </w:p>
  </w:endnote>
  <w:endnote w:type="continuationSeparator" w:id="1">
    <w:p w:rsidR="0031551F" w:rsidRDefault="0031551F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84571C" w:rsidP="00D10EAC">
    <w:pPr>
      <w:pStyle w:val="a5"/>
      <w:jc w:val="center"/>
    </w:pPr>
  </w:p>
  <w:p w:rsidR="0084571C" w:rsidRDefault="0084571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84571C" w:rsidRPr="00D10EAC" w:rsidRDefault="0084571C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551F" w:rsidRDefault="0031551F" w:rsidP="00324F57">
      <w:r>
        <w:separator/>
      </w:r>
    </w:p>
  </w:footnote>
  <w:footnote w:type="continuationSeparator" w:id="1">
    <w:p w:rsidR="0031551F" w:rsidRDefault="0031551F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C4143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C4143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84571C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4571C">
      <w:t xml:space="preserve">                   </w:t>
    </w:r>
    <w:r w:rsidR="0084571C">
      <w:rPr>
        <w:rFonts w:ascii="宋体" w:hAnsi="宋体" w:cs="Courier New" w:hint="eastAsia"/>
      </w:rPr>
      <w:t>全国奥数信息资源</w:t>
    </w:r>
    <w:r w:rsidR="0084571C" w:rsidRPr="002A4EF5">
      <w:rPr>
        <w:rFonts w:ascii="宋体" w:hAnsi="宋体" w:cs="Courier New" w:hint="eastAsia"/>
      </w:rPr>
      <w:t>门户</w:t>
    </w:r>
    <w:r w:rsidR="0084571C">
      <w:rPr>
        <w:rFonts w:ascii="宋体" w:hAnsi="宋体" w:cs="Courier New" w:hint="eastAsia"/>
      </w:rPr>
      <w:t>网站</w:t>
    </w:r>
    <w:r w:rsidR="0084571C" w:rsidRPr="002A4EF5">
      <w:rPr>
        <w:rFonts w:ascii="宋体" w:hAnsi="宋体" w:cs="Courier New"/>
      </w:rPr>
      <w:t xml:space="preserve">  </w:t>
    </w:r>
    <w:r w:rsidR="0084571C" w:rsidRPr="002A4EF5">
      <w:rPr>
        <w:rFonts w:ascii="宋体" w:hAnsi="宋体"/>
      </w:rPr>
      <w:t>www.</w:t>
    </w:r>
    <w:r w:rsidR="0084571C">
      <w:rPr>
        <w:rFonts w:ascii="宋体" w:hAnsi="宋体"/>
      </w:rPr>
      <w:t>aoshu</w:t>
    </w:r>
    <w:r w:rsidR="0084571C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71C" w:rsidRDefault="00C4143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0C"/>
    <w:multiLevelType w:val="multilevel"/>
    <w:tmpl w:val="0000000C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2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Ansi="宋体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000000D"/>
    <w:multiLevelType w:val="multilevel"/>
    <w:tmpl w:val="0000000D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000000F"/>
    <w:multiLevelType w:val="multilevel"/>
    <w:tmpl w:val="0000000F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2E3715B"/>
    <w:multiLevelType w:val="hybridMultilevel"/>
    <w:tmpl w:val="2B90B7F2"/>
    <w:lvl w:ilvl="0" w:tplc="4FDE8338">
      <w:start w:val="1"/>
      <w:numFmt w:val="none"/>
      <w:lvlText w:val="【解析】"/>
      <w:lvlJc w:val="left"/>
      <w:pPr>
        <w:tabs>
          <w:tab w:val="num" w:pos="0"/>
        </w:tabs>
        <w:ind w:left="851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072A1859"/>
    <w:multiLevelType w:val="hybridMultilevel"/>
    <w:tmpl w:val="18582D2E"/>
    <w:lvl w:ilvl="0" w:tplc="C3F299E6">
      <w:start w:val="1"/>
      <w:numFmt w:val="none"/>
      <w:pStyle w:val="3"/>
      <w:lvlText w:val="【解析】"/>
      <w:lvlJc w:val="left"/>
      <w:pPr>
        <w:tabs>
          <w:tab w:val="num" w:pos="993"/>
        </w:tabs>
        <w:ind w:left="993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cs="Times New Roman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5">
    <w:nsid w:val="076A2B6E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08D04CA9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0D7027FB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1478792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1532458A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21">
    <w:nsid w:val="18AA5546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1B332513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1BE1382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243C51C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27E77BC7"/>
    <w:multiLevelType w:val="multilevel"/>
    <w:tmpl w:val="4F306708"/>
    <w:lvl w:ilvl="0">
      <w:start w:val="1"/>
      <w:numFmt w:val="decimal"/>
      <w:lvlText w:val="巩固%1."/>
      <w:lvlJc w:val="left"/>
      <w:pPr>
        <w:tabs>
          <w:tab w:val="num" w:pos="142"/>
        </w:tabs>
        <w:ind w:left="142" w:firstLine="0"/>
      </w:pPr>
      <w:rPr>
        <w:rFonts w:ascii="Times New Roman" w:eastAsiaTheme="minorEastAsia" w:hAnsi="Times New Roman" w:cs="Times New Roman" w:hint="default"/>
        <w:b/>
        <w:i w:val="0"/>
        <w:shadow/>
        <w:emboss w:val="0"/>
        <w:imprint w:val="0"/>
        <w:color w:val="auto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1691"/>
        </w:tabs>
        <w:ind w:left="169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1691"/>
        </w:tabs>
        <w:ind w:left="169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4100"/>
        </w:tabs>
        <w:ind w:left="410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4525"/>
        </w:tabs>
        <w:ind w:left="4525" w:hanging="425"/>
      </w:pPr>
      <w:rPr>
        <w:rFonts w:hint="eastAsia"/>
      </w:rPr>
    </w:lvl>
  </w:abstractNum>
  <w:abstractNum w:abstractNumId="27">
    <w:nsid w:val="31596004"/>
    <w:multiLevelType w:val="hybridMultilevel"/>
    <w:tmpl w:val="A9F6D9AE"/>
    <w:lvl w:ilvl="0" w:tplc="BF66617A">
      <w:start w:val="1"/>
      <w:numFmt w:val="decimal"/>
      <w:lvlText w:val="%1."/>
      <w:lvlJc w:val="left"/>
      <w:pPr>
        <w:ind w:left="1271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8">
    <w:nsid w:val="3362789E"/>
    <w:multiLevelType w:val="hybridMultilevel"/>
    <w:tmpl w:val="F050B676"/>
    <w:lvl w:ilvl="0" w:tplc="20665E36">
      <w:start w:val="1"/>
      <w:numFmt w:val="decimal"/>
      <w:lvlText w:val="%1．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3C497FC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楷体" w:hint="eastAsia"/>
        <w:b w:val="0"/>
        <w:i w:val="0"/>
        <w:color w:val="000000"/>
        <w:sz w:val="21"/>
        <w:szCs w:val="21"/>
        <w:vertAlign w:val="baseline"/>
      </w:rPr>
    </w:lvl>
    <w:lvl w:ilvl="2" w:tplc="4AB80D1E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color w:val="00000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358B495E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3A017F76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3BB962CD"/>
    <w:multiLevelType w:val="hybridMultilevel"/>
    <w:tmpl w:val="2384D00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hadow/>
        <w:emboss w:val="0"/>
        <w:imprint w:val="0"/>
        <w:sz w:val="21"/>
        <w:szCs w:val="21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3BF563BD"/>
    <w:multiLevelType w:val="hybridMultilevel"/>
    <w:tmpl w:val="4BE29126"/>
    <w:lvl w:ilvl="0" w:tplc="F7DA0D1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3F530BA9"/>
    <w:multiLevelType w:val="hybridMultilevel"/>
    <w:tmpl w:val="FEB0383E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496B42F2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5212534B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53802144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5C056C54"/>
    <w:multiLevelType w:val="hybridMultilevel"/>
    <w:tmpl w:val="5DBC7D40"/>
    <w:lvl w:ilvl="0" w:tplc="90DEF6C2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82209056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5CAF6106"/>
    <w:multiLevelType w:val="hybridMultilevel"/>
    <w:tmpl w:val="B72A4A0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5F8A7702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66A0654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1274228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1534753"/>
    <w:multiLevelType w:val="hybridMultilevel"/>
    <w:tmpl w:val="ED74331E"/>
    <w:lvl w:ilvl="0" w:tplc="BF66617A">
      <w:start w:val="1"/>
      <w:numFmt w:val="decimal"/>
      <w:lvlText w:val="%1."/>
      <w:lvlJc w:val="left"/>
      <w:pPr>
        <w:ind w:left="420" w:hanging="420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2A62BF2"/>
    <w:multiLevelType w:val="hybridMultilevel"/>
    <w:tmpl w:val="9C98FBFA"/>
    <w:lvl w:ilvl="0" w:tplc="4D3C5F68">
      <w:start w:val="1"/>
      <w:numFmt w:val="decimal"/>
      <w:lvlText w:val="%1．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 w:val="0"/>
      </w:rPr>
    </w:lvl>
    <w:lvl w:ilvl="1" w:tplc="85382BB8">
      <w:start w:val="1"/>
      <w:numFmt w:val="none"/>
      <w:lvlText w:val="【答案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2" w:tplc="F5C66E22">
      <w:start w:val="1"/>
      <w:numFmt w:val="none"/>
      <w:lvlText w:val="【分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5">
    <w:nsid w:val="7B647F64"/>
    <w:multiLevelType w:val="hybridMultilevel"/>
    <w:tmpl w:val="3CA87548"/>
    <w:lvl w:ilvl="0" w:tplc="BC9A17C4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DCE2D09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FE5360A"/>
    <w:multiLevelType w:val="hybridMultilevel"/>
    <w:tmpl w:val="CB1EDE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25"/>
  </w:num>
  <w:num w:numId="13">
    <w:abstractNumId w:val="39"/>
  </w:num>
  <w:num w:numId="14">
    <w:abstractNumId w:val="31"/>
  </w:num>
  <w:num w:numId="15">
    <w:abstractNumId w:val="19"/>
  </w:num>
  <w:num w:numId="16">
    <w:abstractNumId w:val="16"/>
  </w:num>
  <w:num w:numId="17">
    <w:abstractNumId w:val="32"/>
  </w:num>
  <w:num w:numId="18">
    <w:abstractNumId w:val="17"/>
  </w:num>
  <w:num w:numId="19">
    <w:abstractNumId w:val="45"/>
  </w:num>
  <w:num w:numId="20">
    <w:abstractNumId w:val="47"/>
  </w:num>
  <w:num w:numId="21">
    <w:abstractNumId w:val="21"/>
  </w:num>
  <w:num w:numId="22">
    <w:abstractNumId w:val="23"/>
  </w:num>
  <w:num w:numId="23">
    <w:abstractNumId w:val="40"/>
  </w:num>
  <w:num w:numId="24">
    <w:abstractNumId w:val="41"/>
  </w:num>
  <w:num w:numId="25">
    <w:abstractNumId w:val="46"/>
  </w:num>
  <w:num w:numId="26">
    <w:abstractNumId w:val="10"/>
  </w:num>
  <w:num w:numId="27">
    <w:abstractNumId w:val="11"/>
  </w:num>
  <w:num w:numId="28">
    <w:abstractNumId w:val="33"/>
  </w:num>
  <w:num w:numId="29">
    <w:abstractNumId w:val="27"/>
  </w:num>
  <w:num w:numId="30">
    <w:abstractNumId w:val="34"/>
  </w:num>
  <w:num w:numId="31">
    <w:abstractNumId w:val="30"/>
  </w:num>
  <w:num w:numId="32">
    <w:abstractNumId w:val="29"/>
  </w:num>
  <w:num w:numId="33">
    <w:abstractNumId w:val="43"/>
  </w:num>
  <w:num w:numId="34">
    <w:abstractNumId w:val="42"/>
  </w:num>
  <w:num w:numId="35">
    <w:abstractNumId w:val="13"/>
  </w:num>
  <w:num w:numId="36">
    <w:abstractNumId w:val="38"/>
  </w:num>
  <w:num w:numId="37">
    <w:abstractNumId w:val="14"/>
  </w:num>
  <w:num w:numId="38">
    <w:abstractNumId w:val="26"/>
  </w:num>
  <w:num w:numId="39">
    <w:abstractNumId w:val="12"/>
  </w:num>
  <w:num w:numId="40">
    <w:abstractNumId w:val="35"/>
  </w:num>
  <w:num w:numId="41">
    <w:abstractNumId w:val="24"/>
  </w:num>
  <w:num w:numId="42">
    <w:abstractNumId w:val="18"/>
  </w:num>
  <w:num w:numId="43">
    <w:abstractNumId w:val="28"/>
  </w:num>
  <w:num w:numId="44">
    <w:abstractNumId w:val="15"/>
  </w:num>
  <w:num w:numId="45">
    <w:abstractNumId w:val="37"/>
  </w:num>
  <w:num w:numId="46">
    <w:abstractNumId w:val="36"/>
  </w:num>
  <w:num w:numId="47">
    <w:abstractNumId w:val="44"/>
  </w:num>
  <w:num w:numId="4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76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20154"/>
    <w:rsid w:val="00020C3E"/>
    <w:rsid w:val="00034F00"/>
    <w:rsid w:val="00044CBD"/>
    <w:rsid w:val="0004733F"/>
    <w:rsid w:val="00057717"/>
    <w:rsid w:val="0007495D"/>
    <w:rsid w:val="00083BA8"/>
    <w:rsid w:val="000A0DD1"/>
    <w:rsid w:val="000B11A2"/>
    <w:rsid w:val="000B6215"/>
    <w:rsid w:val="000D0A3E"/>
    <w:rsid w:val="000D650F"/>
    <w:rsid w:val="000D679E"/>
    <w:rsid w:val="000E5AC2"/>
    <w:rsid w:val="000E6765"/>
    <w:rsid w:val="001130CE"/>
    <w:rsid w:val="00116341"/>
    <w:rsid w:val="00120B15"/>
    <w:rsid w:val="00132BF1"/>
    <w:rsid w:val="00140E23"/>
    <w:rsid w:val="0015429E"/>
    <w:rsid w:val="0017550B"/>
    <w:rsid w:val="00176E32"/>
    <w:rsid w:val="0018340D"/>
    <w:rsid w:val="00185895"/>
    <w:rsid w:val="001A6361"/>
    <w:rsid w:val="001A7036"/>
    <w:rsid w:val="001C3D07"/>
    <w:rsid w:val="001C6165"/>
    <w:rsid w:val="001F6711"/>
    <w:rsid w:val="00225030"/>
    <w:rsid w:val="00225352"/>
    <w:rsid w:val="00242E27"/>
    <w:rsid w:val="002550F5"/>
    <w:rsid w:val="00275D87"/>
    <w:rsid w:val="00277DCD"/>
    <w:rsid w:val="002A4EF5"/>
    <w:rsid w:val="002C02CB"/>
    <w:rsid w:val="002C3C29"/>
    <w:rsid w:val="002C6F86"/>
    <w:rsid w:val="002E3ABE"/>
    <w:rsid w:val="00301054"/>
    <w:rsid w:val="00303E50"/>
    <w:rsid w:val="003068C6"/>
    <w:rsid w:val="003070C8"/>
    <w:rsid w:val="003101C0"/>
    <w:rsid w:val="003122AF"/>
    <w:rsid w:val="00312776"/>
    <w:rsid w:val="0031551F"/>
    <w:rsid w:val="00324F57"/>
    <w:rsid w:val="00340828"/>
    <w:rsid w:val="00360483"/>
    <w:rsid w:val="003620CB"/>
    <w:rsid w:val="0036459C"/>
    <w:rsid w:val="00397EDF"/>
    <w:rsid w:val="003B329D"/>
    <w:rsid w:val="003F07F8"/>
    <w:rsid w:val="003F5400"/>
    <w:rsid w:val="003F5A39"/>
    <w:rsid w:val="0040378B"/>
    <w:rsid w:val="00416069"/>
    <w:rsid w:val="00421FCC"/>
    <w:rsid w:val="00441BEB"/>
    <w:rsid w:val="00470C52"/>
    <w:rsid w:val="004A0FA8"/>
    <w:rsid w:val="004A34CB"/>
    <w:rsid w:val="004C185E"/>
    <w:rsid w:val="004C1DC6"/>
    <w:rsid w:val="004D2E2C"/>
    <w:rsid w:val="004D759B"/>
    <w:rsid w:val="004E0FB4"/>
    <w:rsid w:val="004F7AA0"/>
    <w:rsid w:val="00504545"/>
    <w:rsid w:val="005055DA"/>
    <w:rsid w:val="0055659E"/>
    <w:rsid w:val="00566B24"/>
    <w:rsid w:val="00581AA4"/>
    <w:rsid w:val="00586BA8"/>
    <w:rsid w:val="005A0BB8"/>
    <w:rsid w:val="005A6C9F"/>
    <w:rsid w:val="0063765C"/>
    <w:rsid w:val="00640374"/>
    <w:rsid w:val="0066376C"/>
    <w:rsid w:val="00677F20"/>
    <w:rsid w:val="0068415B"/>
    <w:rsid w:val="00685244"/>
    <w:rsid w:val="00687273"/>
    <w:rsid w:val="00692D3F"/>
    <w:rsid w:val="006E0F77"/>
    <w:rsid w:val="006E4DD2"/>
    <w:rsid w:val="0070038F"/>
    <w:rsid w:val="00733F71"/>
    <w:rsid w:val="00734C0B"/>
    <w:rsid w:val="00754D6B"/>
    <w:rsid w:val="007609A2"/>
    <w:rsid w:val="00791C89"/>
    <w:rsid w:val="007C3C29"/>
    <w:rsid w:val="007C677F"/>
    <w:rsid w:val="007D7A7B"/>
    <w:rsid w:val="007F157A"/>
    <w:rsid w:val="00806DB3"/>
    <w:rsid w:val="00817C3D"/>
    <w:rsid w:val="008333C2"/>
    <w:rsid w:val="00837FCB"/>
    <w:rsid w:val="0084571C"/>
    <w:rsid w:val="00871424"/>
    <w:rsid w:val="00883DAA"/>
    <w:rsid w:val="00894822"/>
    <w:rsid w:val="008A3806"/>
    <w:rsid w:val="008B02E0"/>
    <w:rsid w:val="008D3B74"/>
    <w:rsid w:val="008F6161"/>
    <w:rsid w:val="00900A43"/>
    <w:rsid w:val="00934B30"/>
    <w:rsid w:val="00946E52"/>
    <w:rsid w:val="00953488"/>
    <w:rsid w:val="00983D17"/>
    <w:rsid w:val="009905F5"/>
    <w:rsid w:val="00993A07"/>
    <w:rsid w:val="009D122B"/>
    <w:rsid w:val="009D382B"/>
    <w:rsid w:val="009F402A"/>
    <w:rsid w:val="00A11FE2"/>
    <w:rsid w:val="00A14388"/>
    <w:rsid w:val="00A247BF"/>
    <w:rsid w:val="00A61FF8"/>
    <w:rsid w:val="00A828E5"/>
    <w:rsid w:val="00A83E3D"/>
    <w:rsid w:val="00A932DF"/>
    <w:rsid w:val="00A94441"/>
    <w:rsid w:val="00AB4592"/>
    <w:rsid w:val="00AC2A47"/>
    <w:rsid w:val="00B30369"/>
    <w:rsid w:val="00B725AA"/>
    <w:rsid w:val="00B86667"/>
    <w:rsid w:val="00B87F5E"/>
    <w:rsid w:val="00BD6D5B"/>
    <w:rsid w:val="00BE03DF"/>
    <w:rsid w:val="00BE584A"/>
    <w:rsid w:val="00BE5AA2"/>
    <w:rsid w:val="00C41432"/>
    <w:rsid w:val="00C439D1"/>
    <w:rsid w:val="00C75F93"/>
    <w:rsid w:val="00C906F4"/>
    <w:rsid w:val="00C934E0"/>
    <w:rsid w:val="00CC0DE9"/>
    <w:rsid w:val="00CD081F"/>
    <w:rsid w:val="00D1098E"/>
    <w:rsid w:val="00D10EAC"/>
    <w:rsid w:val="00D37A2C"/>
    <w:rsid w:val="00D400D4"/>
    <w:rsid w:val="00D51DBE"/>
    <w:rsid w:val="00D52346"/>
    <w:rsid w:val="00DB7CB1"/>
    <w:rsid w:val="00DC6D73"/>
    <w:rsid w:val="00DD4648"/>
    <w:rsid w:val="00DE1D5F"/>
    <w:rsid w:val="00DF729C"/>
    <w:rsid w:val="00E4028B"/>
    <w:rsid w:val="00E45730"/>
    <w:rsid w:val="00E5549F"/>
    <w:rsid w:val="00E6391B"/>
    <w:rsid w:val="00E669FD"/>
    <w:rsid w:val="00E76178"/>
    <w:rsid w:val="00EC69A4"/>
    <w:rsid w:val="00ED5812"/>
    <w:rsid w:val="00EE5EE7"/>
    <w:rsid w:val="00EE5F5B"/>
    <w:rsid w:val="00F02C64"/>
    <w:rsid w:val="00F3037C"/>
    <w:rsid w:val="00F43AEF"/>
    <w:rsid w:val="00F52D25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aliases w:val="普通 (Web)"/>
    <w:basedOn w:val="a"/>
    <w:link w:val="Char3"/>
    <w:unhideWhenUsed/>
    <w:rsid w:val="00FF2DCF"/>
    <w:rPr>
      <w:sz w:val="24"/>
    </w:rPr>
  </w:style>
  <w:style w:type="paragraph" w:styleId="a9">
    <w:name w:val="No Spacing"/>
    <w:link w:val="Char4"/>
    <w:uiPriority w:val="1"/>
    <w:qFormat/>
    <w:rsid w:val="00D51DBE"/>
    <w:rPr>
      <w:sz w:val="22"/>
      <w:szCs w:val="22"/>
    </w:rPr>
  </w:style>
  <w:style w:type="character" w:customStyle="1" w:styleId="Char4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5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5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aliases w:val="分析"/>
    <w:basedOn w:val="a"/>
    <w:qFormat/>
    <w:rsid w:val="005A6C9F"/>
    <w:pPr>
      <w:ind w:firstLineChars="200" w:firstLine="420"/>
    </w:pPr>
  </w:style>
  <w:style w:type="character" w:customStyle="1" w:styleId="ListParagraphCharChar">
    <w:name w:val="List Paragraph Char Char"/>
    <w:basedOn w:val="a0"/>
    <w:link w:val="1"/>
    <w:rsid w:val="0084571C"/>
  </w:style>
  <w:style w:type="paragraph" w:customStyle="1" w:styleId="af">
    <w:name w:val="目前用的"/>
    <w:basedOn w:val="a"/>
    <w:rsid w:val="0084571C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Char"/>
    <w:rsid w:val="0084571C"/>
    <w:pPr>
      <w:spacing w:before="100" w:beforeAutospacing="1" w:after="100" w:afterAutospacing="1"/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6">
    <w:name w:val="列出段落 Char"/>
    <w:aliases w:val="分析 Char"/>
    <w:basedOn w:val="a0"/>
    <w:link w:val="2"/>
    <w:rsid w:val="00034F00"/>
  </w:style>
  <w:style w:type="paragraph" w:customStyle="1" w:styleId="2">
    <w:name w:val="列出段落2"/>
    <w:basedOn w:val="a"/>
    <w:link w:val="Char6"/>
    <w:rsid w:val="00034F00"/>
    <w:pPr>
      <w:ind w:firstLineChars="200" w:firstLine="420"/>
    </w:pPr>
    <w:rPr>
      <w:rFonts w:ascii="Calibri" w:hAnsi="Calibri"/>
      <w:kern w:val="0"/>
      <w:sz w:val="20"/>
      <w:szCs w:val="20"/>
    </w:rPr>
  </w:style>
  <w:style w:type="character" w:customStyle="1" w:styleId="Char7">
    <w:name w:val="标题 Char"/>
    <w:basedOn w:val="a0"/>
    <w:link w:val="af0"/>
    <w:rsid w:val="004F7AA0"/>
    <w:rPr>
      <w:rFonts w:ascii="Cambria" w:hAnsi="Cambria" w:cs="Cambria"/>
      <w:b/>
      <w:bCs/>
      <w:sz w:val="32"/>
      <w:szCs w:val="32"/>
    </w:rPr>
  </w:style>
  <w:style w:type="paragraph" w:styleId="af0">
    <w:name w:val="Title"/>
    <w:basedOn w:val="a"/>
    <w:next w:val="a"/>
    <w:link w:val="Char7"/>
    <w:qFormat/>
    <w:locked/>
    <w:rsid w:val="004F7AA0"/>
    <w:pPr>
      <w:spacing w:before="240" w:after="60"/>
      <w:jc w:val="center"/>
      <w:outlineLvl w:val="0"/>
    </w:pPr>
    <w:rPr>
      <w:rFonts w:ascii="Cambria" w:hAnsi="Cambria" w:cs="Cambria"/>
      <w:b/>
      <w:bCs/>
      <w:kern w:val="0"/>
      <w:sz w:val="32"/>
      <w:szCs w:val="32"/>
    </w:rPr>
  </w:style>
  <w:style w:type="character" w:customStyle="1" w:styleId="Char10">
    <w:name w:val="标题 Char1"/>
    <w:basedOn w:val="a0"/>
    <w:link w:val="af0"/>
    <w:rsid w:val="004F7AA0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3">
    <w:name w:val="正文3"/>
    <w:basedOn w:val="a"/>
    <w:autoRedefine/>
    <w:rsid w:val="009D382B"/>
    <w:pPr>
      <w:numPr>
        <w:numId w:val="37"/>
      </w:numPr>
      <w:tabs>
        <w:tab w:val="num" w:pos="567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customStyle="1" w:styleId="af1">
    <w:name w:val="解析对齐"/>
    <w:basedOn w:val="3"/>
    <w:link w:val="Char8"/>
    <w:rsid w:val="009D382B"/>
    <w:pPr>
      <w:tabs>
        <w:tab w:val="clear" w:pos="567"/>
      </w:tabs>
      <w:ind w:left="993" w:hanging="851"/>
      <w:textAlignment w:val="center"/>
    </w:pPr>
    <w:rPr>
      <w:rFonts w:ascii="Times New Roman" w:hAnsi="Times New Roman"/>
    </w:rPr>
  </w:style>
  <w:style w:type="character" w:customStyle="1" w:styleId="Char8">
    <w:name w:val="解析对齐 Char"/>
    <w:basedOn w:val="a0"/>
    <w:link w:val="af1"/>
    <w:locked/>
    <w:rsid w:val="009D382B"/>
    <w:rPr>
      <w:rFonts w:ascii="Times New Roman" w:eastAsia="楷体_GB2312" w:hAnsi="Times New Roman" w:cs="宋体"/>
      <w:kern w:val="2"/>
      <w:sz w:val="21"/>
      <w:szCs w:val="21"/>
    </w:rPr>
  </w:style>
  <w:style w:type="paragraph" w:customStyle="1" w:styleId="20">
    <w:name w:val="列出段落2"/>
    <w:basedOn w:val="a"/>
    <w:rsid w:val="00242E27"/>
    <w:pPr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basedOn w:val="a0"/>
    <w:locked/>
    <w:rsid w:val="00BE5AA2"/>
    <w:rPr>
      <w:rFonts w:ascii="Calibri" w:eastAsia="宋体" w:hAnsi="Calibri" w:cs="Calibri"/>
      <w:sz w:val="21"/>
      <w:szCs w:val="21"/>
    </w:rPr>
  </w:style>
  <w:style w:type="character" w:customStyle="1" w:styleId="ListParagraphChar1">
    <w:name w:val="List Paragraph Char1"/>
    <w:basedOn w:val="a0"/>
    <w:link w:val="30"/>
    <w:locked/>
    <w:rsid w:val="00BE5AA2"/>
    <w:rPr>
      <w:kern w:val="2"/>
      <w:sz w:val="21"/>
      <w:szCs w:val="22"/>
    </w:rPr>
  </w:style>
  <w:style w:type="paragraph" w:customStyle="1" w:styleId="30">
    <w:name w:val="列出段落3"/>
    <w:basedOn w:val="a"/>
    <w:link w:val="ListParagraphChar1"/>
    <w:qFormat/>
    <w:rsid w:val="00BE5AA2"/>
    <w:pPr>
      <w:ind w:firstLineChars="200" w:firstLine="420"/>
    </w:pPr>
    <w:rPr>
      <w:rFonts w:ascii="Calibri" w:hAnsi="Calibri"/>
      <w:szCs w:val="22"/>
    </w:rPr>
  </w:style>
  <w:style w:type="character" w:customStyle="1" w:styleId="Char3">
    <w:name w:val="普通(网站) Char"/>
    <w:aliases w:val="普通 (Web) Char"/>
    <w:basedOn w:val="a0"/>
    <w:link w:val="a8"/>
    <w:locked/>
    <w:rsid w:val="003F5400"/>
    <w:rPr>
      <w:rFonts w:ascii="Times New Roman" w:hAnsi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112</Words>
  <Characters>639</Characters>
  <Application>Microsoft Office Word</Application>
  <DocSecurity>0</DocSecurity>
  <Lines>5</Lines>
  <Paragraphs>1</Paragraphs>
  <ScaleCrop>false</ScaleCrop>
  <Company>Lenovo (Beijing) Limited</Company>
  <LinksUpToDate>false</LinksUpToDate>
  <CharactersWithSpaces>750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8</cp:revision>
  <dcterms:created xsi:type="dcterms:W3CDTF">2015-01-05T03:01:00Z</dcterms:created>
  <dcterms:modified xsi:type="dcterms:W3CDTF">2015-01-12T02:53:00Z</dcterms:modified>
</cp:coreProperties>
</file>