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5AA" w:rsidRPr="00225352" w:rsidRDefault="00340828" w:rsidP="009C4765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 </w:t>
      </w:r>
      <w:r w:rsidR="00B725AA">
        <w:rPr>
          <w:rFonts w:eastAsiaTheme="minorEastAsia" w:hAnsiTheme="minorEastAsia" w:hint="eastAsia"/>
          <w:b/>
          <w:bCs/>
        </w:rPr>
        <w:t>五</w:t>
      </w:r>
      <w:r w:rsidR="00B725AA" w:rsidRPr="00225352">
        <w:rPr>
          <w:rFonts w:eastAsiaTheme="minorEastAsia" w:hAnsiTheme="minorEastAsia"/>
          <w:b/>
          <w:bCs/>
        </w:rPr>
        <w:t>年级奥数天天练试题及答案</w:t>
      </w:r>
      <w:r w:rsidR="00B725AA">
        <w:rPr>
          <w:rFonts w:eastAsiaTheme="minorEastAsia" w:hint="eastAsia"/>
          <w:b/>
          <w:bCs/>
        </w:rPr>
        <w:t>1.16</w:t>
      </w:r>
    </w:p>
    <w:p w:rsidR="003F5400" w:rsidRPr="0074373A" w:rsidRDefault="003F5400" w:rsidP="003F5400">
      <w:pPr>
        <w:numPr>
          <w:ilvl w:val="0"/>
          <w:numId w:val="45"/>
        </w:numPr>
        <w:snapToGrid w:val="0"/>
      </w:pPr>
      <w:r w:rsidRPr="0074373A">
        <w:rPr>
          <w:rFonts w:hAnsi="宋体"/>
        </w:rPr>
        <w:t>某种少年读物，如果按原定价格销售，每售一本，获利</w:t>
      </w:r>
      <w:r w:rsidRPr="00626707">
        <w:t>0</w:t>
      </w:r>
      <w:r w:rsidRPr="0074373A">
        <w:t>.</w:t>
      </w:r>
      <w:r w:rsidRPr="00626707">
        <w:t>24</w:t>
      </w:r>
      <w:r w:rsidRPr="0074373A">
        <w:rPr>
          <w:rFonts w:hAnsi="宋体"/>
        </w:rPr>
        <w:t>元；现在降价销售，结果售书量增加一倍，获利增加</w:t>
      </w:r>
      <w:r w:rsidRPr="00626707">
        <w:t>0</w:t>
      </w:r>
      <w:r w:rsidRPr="0074373A">
        <w:t>.</w:t>
      </w:r>
      <w:r w:rsidRPr="00626707">
        <w:t>5</w:t>
      </w:r>
      <w:r w:rsidRPr="0074373A">
        <w:rPr>
          <w:rFonts w:hAnsi="宋体"/>
        </w:rPr>
        <w:t>倍。问：每本书售价降价多少元？</w:t>
      </w:r>
    </w:p>
    <w:p w:rsidR="003F5400" w:rsidRPr="0074373A" w:rsidRDefault="003F5400" w:rsidP="003F5400">
      <w:pPr>
        <w:pStyle w:val="a8"/>
        <w:snapToGrid w:val="0"/>
        <w:rPr>
          <w:rFonts w:ascii="楷体_GB2312" w:eastAsia="楷体_GB2312"/>
          <w:sz w:val="21"/>
          <w:szCs w:val="22"/>
        </w:rPr>
      </w:pPr>
      <w:r w:rsidRPr="0074373A">
        <w:rPr>
          <w:rFonts w:ascii="楷体_GB2312" w:eastAsia="楷体_GB2312" w:hint="eastAsia"/>
          <w:sz w:val="21"/>
          <w:szCs w:val="22"/>
        </w:rPr>
        <w:t>【分析】降价销售平均每售</w:t>
      </w:r>
      <w:r w:rsidRPr="00626707">
        <w:rPr>
          <w:rFonts w:eastAsia="楷体_GB2312"/>
          <w:sz w:val="21"/>
          <w:szCs w:val="22"/>
        </w:rPr>
        <w:t>2</w:t>
      </w:r>
      <w:r w:rsidRPr="0074373A">
        <w:rPr>
          <w:rFonts w:ascii="楷体_GB2312" w:eastAsia="楷体_GB2312" w:hint="eastAsia"/>
          <w:sz w:val="21"/>
          <w:szCs w:val="22"/>
        </w:rPr>
        <w:t>本书获利</w:t>
      </w:r>
      <w:r w:rsidRPr="00626707">
        <w:rPr>
          <w:rFonts w:eastAsia="楷体_GB2312"/>
          <w:sz w:val="21"/>
          <w:szCs w:val="22"/>
        </w:rPr>
        <w:t>0</w:t>
      </w:r>
      <w:r w:rsidRPr="0074373A">
        <w:rPr>
          <w:rFonts w:ascii="楷体_GB2312" w:eastAsia="楷体_GB2312" w:hint="eastAsia"/>
          <w:sz w:val="21"/>
          <w:szCs w:val="22"/>
        </w:rPr>
        <w:t>.</w:t>
      </w:r>
      <w:r w:rsidRPr="00626707">
        <w:rPr>
          <w:rFonts w:eastAsia="楷体_GB2312"/>
          <w:sz w:val="21"/>
          <w:szCs w:val="22"/>
        </w:rPr>
        <w:t>24</w:t>
      </w:r>
      <w:r w:rsidRPr="0074373A">
        <w:rPr>
          <w:rFonts w:ascii="楷体_GB2312" w:eastAsia="楷体_GB2312" w:hint="eastAsia"/>
          <w:sz w:val="21"/>
          <w:szCs w:val="22"/>
        </w:rPr>
        <w:t>×（</w:t>
      </w:r>
      <w:r w:rsidRPr="00626707">
        <w:rPr>
          <w:rFonts w:eastAsia="楷体_GB2312"/>
          <w:sz w:val="21"/>
          <w:szCs w:val="22"/>
        </w:rPr>
        <w:t>1</w:t>
      </w:r>
      <w:r w:rsidRPr="0074373A">
        <w:rPr>
          <w:rFonts w:ascii="楷体_GB2312" w:eastAsia="楷体_GB2312" w:hint="eastAsia"/>
          <w:sz w:val="21"/>
          <w:szCs w:val="22"/>
        </w:rPr>
        <w:t>＋</w:t>
      </w:r>
      <w:r w:rsidRPr="0074373A">
        <w:rPr>
          <w:rFonts w:ascii="楷体_GB2312" w:eastAsia="楷体_GB2312" w:hint="eastAsia"/>
          <w:position w:val="-24"/>
          <w:sz w:val="21"/>
          <w:szCs w:val="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7" o:title=""/>
          </v:shape>
          <o:OLEObject Type="Embed" ProgID="Equation.DSMT4" ShapeID="_x0000_i1025" DrawAspect="Content" ObjectID="_1482565210" r:id="rId8"/>
        </w:object>
      </w:r>
      <w:r w:rsidRPr="0074373A">
        <w:rPr>
          <w:rFonts w:ascii="楷体_GB2312" w:eastAsia="楷体_GB2312" w:hint="eastAsia"/>
          <w:sz w:val="21"/>
          <w:szCs w:val="22"/>
        </w:rPr>
        <w:t>）＝</w:t>
      </w:r>
      <w:r w:rsidRPr="00626707">
        <w:rPr>
          <w:rFonts w:eastAsia="楷体_GB2312"/>
          <w:sz w:val="21"/>
          <w:szCs w:val="22"/>
        </w:rPr>
        <w:t>0</w:t>
      </w:r>
      <w:r w:rsidRPr="0074373A">
        <w:rPr>
          <w:rFonts w:ascii="楷体_GB2312" w:eastAsia="楷体_GB2312" w:hint="eastAsia"/>
          <w:sz w:val="21"/>
          <w:szCs w:val="22"/>
        </w:rPr>
        <w:t>.</w:t>
      </w:r>
      <w:r w:rsidRPr="00626707">
        <w:rPr>
          <w:rFonts w:eastAsia="楷体_GB2312"/>
          <w:sz w:val="21"/>
          <w:szCs w:val="22"/>
        </w:rPr>
        <w:t>36</w:t>
      </w:r>
      <w:r w:rsidRPr="0074373A">
        <w:rPr>
          <w:rFonts w:ascii="楷体_GB2312" w:eastAsia="楷体_GB2312" w:hint="eastAsia"/>
          <w:sz w:val="21"/>
          <w:szCs w:val="22"/>
        </w:rPr>
        <w:t>（元），每本获利</w:t>
      </w:r>
      <w:r w:rsidRPr="00626707">
        <w:rPr>
          <w:rFonts w:eastAsia="楷体_GB2312"/>
          <w:sz w:val="21"/>
          <w:szCs w:val="22"/>
        </w:rPr>
        <w:t>0</w:t>
      </w:r>
      <w:r w:rsidRPr="0074373A">
        <w:rPr>
          <w:rFonts w:ascii="楷体_GB2312" w:eastAsia="楷体_GB2312" w:hint="eastAsia"/>
          <w:sz w:val="21"/>
          <w:szCs w:val="22"/>
        </w:rPr>
        <w:t>.</w:t>
      </w:r>
      <w:r w:rsidRPr="00626707">
        <w:rPr>
          <w:rFonts w:eastAsia="楷体_GB2312"/>
          <w:sz w:val="21"/>
          <w:szCs w:val="22"/>
        </w:rPr>
        <w:t>18</w:t>
      </w:r>
      <w:r w:rsidRPr="0074373A">
        <w:rPr>
          <w:rFonts w:ascii="楷体_GB2312" w:eastAsia="楷体_GB2312" w:hint="eastAsia"/>
          <w:sz w:val="21"/>
          <w:szCs w:val="22"/>
        </w:rPr>
        <w:t>元。</w:t>
      </w:r>
    </w:p>
    <w:p w:rsidR="003F5400" w:rsidRPr="0074373A" w:rsidRDefault="003F5400" w:rsidP="003F5400">
      <w:pPr>
        <w:pStyle w:val="a8"/>
        <w:snapToGrid w:val="0"/>
        <w:ind w:leftChars="400" w:left="840"/>
        <w:rPr>
          <w:rFonts w:ascii="楷体_GB2312" w:eastAsia="楷体_GB2312"/>
          <w:sz w:val="21"/>
          <w:szCs w:val="22"/>
        </w:rPr>
      </w:pPr>
      <w:r w:rsidRPr="0074373A">
        <w:rPr>
          <w:rFonts w:ascii="楷体_GB2312" w:eastAsia="楷体_GB2312" w:hint="eastAsia"/>
          <w:sz w:val="21"/>
          <w:szCs w:val="22"/>
        </w:rPr>
        <w:t>所以每本书售价降低</w:t>
      </w:r>
      <w:r w:rsidRPr="00626707">
        <w:rPr>
          <w:rFonts w:eastAsia="楷体_GB2312"/>
          <w:sz w:val="21"/>
          <w:szCs w:val="22"/>
        </w:rPr>
        <w:t>0</w:t>
      </w:r>
      <w:r w:rsidRPr="0074373A">
        <w:rPr>
          <w:rFonts w:ascii="楷体_GB2312" w:eastAsia="楷体_GB2312" w:hint="eastAsia"/>
          <w:sz w:val="21"/>
          <w:szCs w:val="22"/>
        </w:rPr>
        <w:t>.</w:t>
      </w:r>
      <w:r w:rsidRPr="00626707">
        <w:rPr>
          <w:rFonts w:eastAsia="楷体_GB2312"/>
          <w:sz w:val="21"/>
          <w:szCs w:val="22"/>
        </w:rPr>
        <w:t>24</w:t>
      </w:r>
      <w:r w:rsidRPr="0074373A">
        <w:rPr>
          <w:rFonts w:ascii="楷体_GB2312" w:eastAsia="楷体_GB2312" w:hint="eastAsia"/>
          <w:sz w:val="21"/>
          <w:szCs w:val="22"/>
        </w:rPr>
        <w:t>－</w:t>
      </w:r>
      <w:r w:rsidRPr="00626707">
        <w:rPr>
          <w:rFonts w:eastAsia="楷体_GB2312"/>
          <w:sz w:val="21"/>
          <w:szCs w:val="22"/>
        </w:rPr>
        <w:t>0</w:t>
      </w:r>
      <w:r w:rsidRPr="0074373A">
        <w:rPr>
          <w:rFonts w:ascii="楷体_GB2312" w:eastAsia="楷体_GB2312" w:hint="eastAsia"/>
          <w:sz w:val="21"/>
          <w:szCs w:val="22"/>
        </w:rPr>
        <w:t>.</w:t>
      </w:r>
      <w:r w:rsidRPr="00626707">
        <w:rPr>
          <w:rFonts w:eastAsia="楷体_GB2312"/>
          <w:sz w:val="21"/>
          <w:szCs w:val="22"/>
        </w:rPr>
        <w:t>18</w:t>
      </w:r>
      <w:r w:rsidRPr="0074373A">
        <w:rPr>
          <w:rFonts w:ascii="楷体_GB2312" w:eastAsia="楷体_GB2312" w:hint="eastAsia"/>
          <w:sz w:val="21"/>
          <w:szCs w:val="22"/>
        </w:rPr>
        <w:t>＝</w:t>
      </w:r>
      <w:r w:rsidRPr="00626707">
        <w:rPr>
          <w:rFonts w:eastAsia="楷体_GB2312"/>
          <w:sz w:val="21"/>
          <w:szCs w:val="22"/>
        </w:rPr>
        <w:t>0</w:t>
      </w:r>
      <w:r w:rsidRPr="0074373A">
        <w:rPr>
          <w:rFonts w:ascii="楷体_GB2312" w:eastAsia="楷体_GB2312" w:hint="eastAsia"/>
          <w:sz w:val="21"/>
          <w:szCs w:val="22"/>
        </w:rPr>
        <w:t>.</w:t>
      </w:r>
      <w:r w:rsidRPr="00626707">
        <w:rPr>
          <w:rFonts w:eastAsia="楷体_GB2312"/>
          <w:sz w:val="21"/>
          <w:szCs w:val="22"/>
        </w:rPr>
        <w:t>06</w:t>
      </w:r>
      <w:r w:rsidRPr="0074373A">
        <w:rPr>
          <w:rFonts w:ascii="楷体_GB2312" w:eastAsia="楷体_GB2312" w:hint="eastAsia"/>
          <w:sz w:val="21"/>
          <w:szCs w:val="22"/>
        </w:rPr>
        <w:t>（元）</w:t>
      </w:r>
    </w:p>
    <w:p w:rsidR="003F5400" w:rsidRPr="0074373A" w:rsidRDefault="003F5400" w:rsidP="003F5400">
      <w:pPr>
        <w:numPr>
          <w:ilvl w:val="0"/>
          <w:numId w:val="45"/>
        </w:numPr>
        <w:snapToGrid w:val="0"/>
      </w:pPr>
      <w:r w:rsidRPr="0074373A">
        <w:rPr>
          <w:rFonts w:hAnsi="宋体"/>
        </w:rPr>
        <w:t>购买</w:t>
      </w:r>
      <w:r w:rsidRPr="00626707">
        <w:t>3</w:t>
      </w:r>
      <w:r w:rsidRPr="0074373A">
        <w:rPr>
          <w:rFonts w:hAnsi="宋体"/>
        </w:rPr>
        <w:t>斤苹果，</w:t>
      </w:r>
      <w:r w:rsidRPr="00626707">
        <w:t>2</w:t>
      </w:r>
      <w:r w:rsidRPr="0074373A">
        <w:rPr>
          <w:rFonts w:hAnsi="宋体"/>
        </w:rPr>
        <w:t>斤桔子需</w:t>
      </w:r>
      <w:r w:rsidRPr="00626707">
        <w:t>6</w:t>
      </w:r>
      <w:r w:rsidRPr="0074373A">
        <w:rPr>
          <w:rFonts w:hAnsi="宋体"/>
        </w:rPr>
        <w:t>．</w:t>
      </w:r>
      <w:r w:rsidRPr="00626707">
        <w:t>90</w:t>
      </w:r>
      <w:r w:rsidRPr="0074373A">
        <w:rPr>
          <w:rFonts w:hAnsi="宋体"/>
        </w:rPr>
        <w:t>元；购</w:t>
      </w:r>
      <w:r w:rsidRPr="00626707">
        <w:t>8</w:t>
      </w:r>
      <w:r w:rsidRPr="0074373A">
        <w:rPr>
          <w:rFonts w:hAnsi="宋体"/>
        </w:rPr>
        <w:t>斤苹果，</w:t>
      </w:r>
      <w:r w:rsidRPr="00626707">
        <w:t>9</w:t>
      </w:r>
      <w:r w:rsidRPr="0074373A">
        <w:rPr>
          <w:rFonts w:hAnsi="宋体"/>
        </w:rPr>
        <w:t>斤桔子需</w:t>
      </w:r>
      <w:r w:rsidRPr="00626707">
        <w:t>22</w:t>
      </w:r>
      <w:r w:rsidRPr="0074373A">
        <w:rPr>
          <w:rFonts w:hAnsi="宋体"/>
        </w:rPr>
        <w:t>．</w:t>
      </w:r>
      <w:r w:rsidRPr="00626707">
        <w:t>80</w:t>
      </w:r>
      <w:r w:rsidRPr="0074373A">
        <w:rPr>
          <w:rFonts w:hAnsi="宋体"/>
        </w:rPr>
        <w:t>元，那么苹果、桔子各买</w:t>
      </w:r>
      <w:r w:rsidRPr="00626707">
        <w:t>1</w:t>
      </w:r>
      <w:r w:rsidRPr="0074373A">
        <w:rPr>
          <w:rFonts w:hAnsi="宋体"/>
        </w:rPr>
        <w:t>斤需</w:t>
      </w:r>
      <w:r w:rsidRPr="0074373A">
        <w:t>______</w:t>
      </w:r>
      <w:r w:rsidRPr="0074373A">
        <w:rPr>
          <w:rFonts w:hAnsi="宋体"/>
        </w:rPr>
        <w:t>元</w:t>
      </w:r>
      <w:r w:rsidRPr="0074373A">
        <w:t>.</w:t>
      </w:r>
    </w:p>
    <w:p w:rsidR="003F5400" w:rsidRPr="0074373A" w:rsidRDefault="003F5400" w:rsidP="003F5400">
      <w:pPr>
        <w:snapToGrid w:val="0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t>【分析】买</w:t>
      </w:r>
      <w:r w:rsidRPr="00626707">
        <w:rPr>
          <w:rFonts w:eastAsia="楷体_GB2312"/>
        </w:rPr>
        <w:t>3</w:t>
      </w:r>
      <w:r w:rsidRPr="0074373A">
        <w:rPr>
          <w:rFonts w:ascii="楷体_GB2312" w:eastAsia="楷体_GB2312" w:hAnsi="宋体" w:hint="eastAsia"/>
        </w:rPr>
        <w:t>+</w:t>
      </w:r>
      <w:r w:rsidRPr="00626707">
        <w:rPr>
          <w:rFonts w:eastAsia="楷体_GB2312"/>
        </w:rPr>
        <w:t>8</w:t>
      </w:r>
      <w:r w:rsidRPr="0074373A">
        <w:rPr>
          <w:rFonts w:ascii="楷体_GB2312" w:eastAsia="楷体_GB2312" w:hAnsi="宋体" w:hint="eastAsia"/>
        </w:rPr>
        <w:t>斤苹果和</w:t>
      </w:r>
      <w:r w:rsidRPr="00626707">
        <w:rPr>
          <w:rFonts w:eastAsia="楷体_GB2312"/>
        </w:rPr>
        <w:t>2</w:t>
      </w:r>
      <w:r w:rsidRPr="0074373A">
        <w:rPr>
          <w:rFonts w:ascii="楷体_GB2312" w:eastAsia="楷体_GB2312" w:hAnsi="宋体" w:hint="eastAsia"/>
        </w:rPr>
        <w:t>+</w:t>
      </w:r>
      <w:r w:rsidRPr="00626707">
        <w:rPr>
          <w:rFonts w:eastAsia="楷体_GB2312"/>
        </w:rPr>
        <w:t>9</w:t>
      </w:r>
      <w:r w:rsidRPr="0074373A">
        <w:rPr>
          <w:rFonts w:ascii="楷体_GB2312" w:eastAsia="楷体_GB2312" w:hAnsi="宋体" w:hint="eastAsia"/>
        </w:rPr>
        <w:t>斤苹果需</w:t>
      </w:r>
      <w:r w:rsidRPr="00626707">
        <w:rPr>
          <w:rFonts w:eastAsia="楷体_GB2312"/>
        </w:rPr>
        <w:t>6</w:t>
      </w:r>
      <w:r w:rsidRPr="0074373A">
        <w:rPr>
          <w:rFonts w:ascii="楷体_GB2312" w:eastAsia="楷体_GB2312" w:hAnsi="宋体" w:hint="eastAsia"/>
        </w:rPr>
        <w:t>.</w:t>
      </w:r>
      <w:r w:rsidRPr="00626707">
        <w:rPr>
          <w:rFonts w:eastAsia="楷体_GB2312"/>
        </w:rPr>
        <w:t>9</w:t>
      </w:r>
      <w:r w:rsidRPr="0074373A">
        <w:rPr>
          <w:rFonts w:ascii="楷体_GB2312" w:eastAsia="楷体_GB2312" w:hAnsi="宋体" w:hint="eastAsia"/>
        </w:rPr>
        <w:t>+</w:t>
      </w:r>
      <w:r w:rsidRPr="00626707">
        <w:rPr>
          <w:rFonts w:eastAsia="楷体_GB2312"/>
        </w:rPr>
        <w:t>22</w:t>
      </w:r>
      <w:r w:rsidRPr="0074373A">
        <w:rPr>
          <w:rFonts w:ascii="楷体_GB2312" w:eastAsia="楷体_GB2312" w:hAnsi="宋体" w:hint="eastAsia"/>
        </w:rPr>
        <w:t>.</w:t>
      </w:r>
      <w:r w:rsidRPr="00626707">
        <w:rPr>
          <w:rFonts w:eastAsia="楷体_GB2312"/>
        </w:rPr>
        <w:t>8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29</w:t>
      </w:r>
      <w:r w:rsidRPr="0074373A">
        <w:rPr>
          <w:rFonts w:ascii="楷体_GB2312" w:eastAsia="楷体_GB2312" w:hAnsi="宋体" w:hint="eastAsia"/>
        </w:rPr>
        <w:t>.</w:t>
      </w:r>
      <w:r w:rsidRPr="00626707">
        <w:rPr>
          <w:rFonts w:eastAsia="楷体_GB2312"/>
        </w:rPr>
        <w:t>7</w:t>
      </w:r>
      <w:r w:rsidRPr="0074373A">
        <w:rPr>
          <w:rFonts w:ascii="楷体_GB2312" w:eastAsia="楷体_GB2312" w:hAnsi="宋体" w:hint="eastAsia"/>
        </w:rPr>
        <w:t>元.所以各买</w:t>
      </w:r>
      <w:r w:rsidRPr="00626707">
        <w:rPr>
          <w:rFonts w:eastAsia="楷体_GB2312"/>
        </w:rPr>
        <w:t>1</w:t>
      </w:r>
      <w:r w:rsidRPr="0074373A">
        <w:rPr>
          <w:rFonts w:ascii="楷体_GB2312" w:eastAsia="楷体_GB2312" w:hAnsi="宋体" w:hint="eastAsia"/>
        </w:rPr>
        <w:t>斤需要</w:t>
      </w:r>
      <w:r w:rsidRPr="00626707">
        <w:rPr>
          <w:rFonts w:eastAsia="楷体_GB2312"/>
        </w:rPr>
        <w:t>29</w:t>
      </w:r>
      <w:r w:rsidRPr="0074373A">
        <w:rPr>
          <w:rFonts w:ascii="楷体_GB2312" w:eastAsia="楷体_GB2312" w:hAnsi="宋体" w:hint="eastAsia"/>
        </w:rPr>
        <w:t>.</w:t>
      </w:r>
      <w:r w:rsidRPr="00626707">
        <w:rPr>
          <w:rFonts w:eastAsia="楷体_GB2312"/>
        </w:rPr>
        <w:t>7</w:t>
      </w:r>
      <w:r w:rsidRPr="0074373A">
        <w:rPr>
          <w:rFonts w:ascii="楷体_GB2312" w:eastAsia="楷体_GB2312" w:hAnsi="宋体" w:hint="eastAsia"/>
        </w:rPr>
        <w:t>÷</w:t>
      </w:r>
      <w:r w:rsidRPr="00626707">
        <w:rPr>
          <w:rFonts w:eastAsia="楷体_GB2312"/>
        </w:rPr>
        <w:t>11</w:t>
      </w:r>
      <w:r w:rsidRPr="0074373A">
        <w:rPr>
          <w:rFonts w:ascii="楷体_GB2312" w:eastAsia="楷体_GB2312" w:hAnsi="宋体" w:hint="eastAsia"/>
        </w:rPr>
        <w:t>=</w:t>
      </w:r>
      <w:r w:rsidRPr="00626707">
        <w:rPr>
          <w:rFonts w:eastAsia="楷体_GB2312"/>
        </w:rPr>
        <w:t>2</w:t>
      </w:r>
      <w:r w:rsidRPr="0074373A">
        <w:rPr>
          <w:rFonts w:ascii="楷体_GB2312" w:eastAsia="楷体_GB2312" w:hAnsi="宋体" w:hint="eastAsia"/>
        </w:rPr>
        <w:t>.</w:t>
      </w:r>
      <w:r w:rsidRPr="00626707">
        <w:rPr>
          <w:rFonts w:eastAsia="楷体_GB2312"/>
        </w:rPr>
        <w:t>7</w:t>
      </w:r>
      <w:r w:rsidRPr="0074373A">
        <w:rPr>
          <w:rFonts w:ascii="楷体_GB2312" w:eastAsia="楷体_GB2312" w:hAnsi="宋体" w:hint="eastAsia"/>
        </w:rPr>
        <w:t>元.</w:t>
      </w:r>
    </w:p>
    <w:p w:rsidR="0004733F" w:rsidRPr="0074373A" w:rsidRDefault="0004733F" w:rsidP="0004733F">
      <w:pPr>
        <w:pStyle w:val="ae"/>
        <w:widowControl/>
        <w:numPr>
          <w:ilvl w:val="0"/>
          <w:numId w:val="45"/>
        </w:numPr>
        <w:snapToGrid w:val="0"/>
        <w:ind w:right="25" w:firstLineChars="0"/>
        <w:jc w:val="left"/>
        <w:rPr>
          <w:sz w:val="24"/>
        </w:rPr>
      </w:pPr>
      <w:r w:rsidRPr="0074373A">
        <w:rPr>
          <w:rFonts w:hAnsi="宋体"/>
        </w:rPr>
        <w:t>在春节期间，美味故事超市进行促销活动，用</w:t>
      </w:r>
      <w:r w:rsidRPr="00626707">
        <w:t>14</w:t>
      </w:r>
      <w:r w:rsidRPr="0074373A">
        <w:rPr>
          <w:rFonts w:hAnsi="宋体"/>
        </w:rPr>
        <w:t>元</w:t>
      </w:r>
      <w:r w:rsidRPr="00626707">
        <w:t>1</w:t>
      </w:r>
      <w:r w:rsidRPr="0074373A">
        <w:rPr>
          <w:rFonts w:hAnsi="宋体"/>
        </w:rPr>
        <w:t>千克的巧克力糖、</w:t>
      </w:r>
      <w:r w:rsidRPr="00626707">
        <w:t>7</w:t>
      </w:r>
      <w:r w:rsidRPr="0074373A">
        <w:rPr>
          <w:rFonts w:hAnsi="宋体"/>
        </w:rPr>
        <w:t>元</w:t>
      </w:r>
      <w:r w:rsidRPr="00626707">
        <w:t>1</w:t>
      </w:r>
      <w:r w:rsidRPr="0074373A">
        <w:rPr>
          <w:rFonts w:hAnsi="宋体"/>
        </w:rPr>
        <w:t>千克的牛奶糖、</w:t>
      </w:r>
      <w:r w:rsidRPr="00626707">
        <w:t>6</w:t>
      </w:r>
      <w:r w:rsidRPr="0074373A">
        <w:rPr>
          <w:rFonts w:hAnsi="宋体"/>
        </w:rPr>
        <w:t>元</w:t>
      </w:r>
      <w:r w:rsidRPr="00626707">
        <w:t>1</w:t>
      </w:r>
      <w:r w:rsidRPr="0074373A">
        <w:rPr>
          <w:rFonts w:hAnsi="宋体"/>
        </w:rPr>
        <w:t>千克的水果糖混合成为</w:t>
      </w:r>
      <w:r w:rsidRPr="00626707">
        <w:t>8</w:t>
      </w:r>
      <w:r w:rsidRPr="0074373A">
        <w:rPr>
          <w:rFonts w:hAnsi="宋体"/>
        </w:rPr>
        <w:t>元</w:t>
      </w:r>
      <w:r w:rsidRPr="00626707">
        <w:t>1</w:t>
      </w:r>
      <w:r w:rsidRPr="0074373A">
        <w:rPr>
          <w:rFonts w:hAnsi="宋体"/>
        </w:rPr>
        <w:t>千克的什锦糖。如果巧克力糖</w:t>
      </w:r>
      <w:r w:rsidRPr="00626707">
        <w:t>1</w:t>
      </w:r>
      <w:r w:rsidRPr="0074373A">
        <w:rPr>
          <w:rFonts w:hAnsi="宋体"/>
        </w:rPr>
        <w:t>千克、水果糖</w:t>
      </w:r>
      <w:r w:rsidRPr="00626707">
        <w:t>2</w:t>
      </w:r>
      <w:r w:rsidRPr="0074373A">
        <w:rPr>
          <w:rFonts w:hAnsi="宋体"/>
        </w:rPr>
        <w:t>千克，应放牛奶糖</w:t>
      </w:r>
      <w:r w:rsidRPr="0074373A">
        <w:t>_________</w:t>
      </w:r>
      <w:r w:rsidRPr="0074373A">
        <w:rPr>
          <w:rFonts w:hAnsi="宋体"/>
        </w:rPr>
        <w:t>千克</w:t>
      </w:r>
    </w:p>
    <w:p w:rsidR="0004733F" w:rsidRPr="0074373A" w:rsidRDefault="0004733F" w:rsidP="0004733F">
      <w:pPr>
        <w:pStyle w:val="ae"/>
        <w:widowControl/>
        <w:snapToGrid w:val="0"/>
        <w:ind w:firstLineChars="0" w:firstLine="0"/>
        <w:jc w:val="left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t>【分析】方程方法。设应放牛奶糖</w:t>
      </w:r>
      <w:r w:rsidRPr="0074373A">
        <w:rPr>
          <w:rFonts w:ascii="楷体_GB2312" w:eastAsia="楷体_GB2312" w:hAnsi="宋体" w:hint="eastAsia"/>
        </w:rPr>
        <w:object w:dxaOrig="180" w:dyaOrig="200">
          <v:shape id="_x0000_i1026" type="#_x0000_t75" style="width:9pt;height:10.5pt" o:ole="">
            <v:imagedata r:id="rId9" o:title=""/>
          </v:shape>
          <o:OLEObject Type="Embed" ProgID="Equation.DSMT4" ShapeID="_x0000_i1026" DrawAspect="Content" ObjectID="_1482565211" r:id="rId10"/>
        </w:object>
      </w:r>
      <w:r w:rsidRPr="0074373A">
        <w:rPr>
          <w:rFonts w:ascii="楷体_GB2312" w:eastAsia="楷体_GB2312" w:hAnsi="宋体" w:hint="eastAsia"/>
        </w:rPr>
        <w:t>千克。</w:t>
      </w:r>
    </w:p>
    <w:p w:rsidR="0004733F" w:rsidRPr="0074373A" w:rsidRDefault="0004733F" w:rsidP="0004733F">
      <w:pPr>
        <w:pStyle w:val="ae"/>
        <w:snapToGrid w:val="0"/>
        <w:ind w:leftChars="400" w:left="840" w:right="25" w:firstLineChars="0" w:firstLine="0"/>
        <w:rPr>
          <w:rFonts w:ascii="楷体_GB2312" w:eastAsia="楷体_GB2312" w:hAnsi="宋体"/>
        </w:rPr>
      </w:pPr>
      <w:r w:rsidRPr="0074373A">
        <w:rPr>
          <w:rFonts w:ascii="楷体_GB2312" w:eastAsia="楷体_GB2312" w:hAnsi="宋体" w:hint="eastAsia"/>
        </w:rPr>
        <w:object w:dxaOrig="2980" w:dyaOrig="620">
          <v:shape id="_x0000_i1027" type="#_x0000_t75" style="width:148.5pt;height:31.5pt" o:ole="">
            <v:imagedata r:id="rId11" o:title=""/>
          </v:shape>
          <o:OLEObject Type="Embed" ProgID="Equation.DSMT4" ShapeID="_x0000_i1027" DrawAspect="Content" ObjectID="_1482565212" r:id="rId12"/>
        </w:object>
      </w:r>
    </w:p>
    <w:p w:rsidR="00DD4648" w:rsidRPr="003F5400" w:rsidRDefault="00DD4648" w:rsidP="00DD4648">
      <w:pPr>
        <w:pStyle w:val="ae"/>
        <w:snapToGrid w:val="0"/>
        <w:ind w:left="420" w:firstLineChars="0" w:firstLine="0"/>
      </w:pPr>
    </w:p>
    <w:p w:rsidR="00566B24" w:rsidRPr="00DD4648" w:rsidRDefault="00566B24" w:rsidP="002C3C29">
      <w:pPr>
        <w:pStyle w:val="ae"/>
        <w:snapToGrid w:val="0"/>
        <w:ind w:left="420" w:firstLineChars="0" w:firstLine="0"/>
      </w:pPr>
    </w:p>
    <w:p w:rsidR="00BE584A" w:rsidRDefault="00BE584A" w:rsidP="002C3C29">
      <w:pPr>
        <w:pStyle w:val="ae"/>
        <w:snapToGrid w:val="0"/>
        <w:ind w:left="420" w:firstLineChars="0" w:firstLine="0"/>
      </w:pPr>
    </w:p>
    <w:p w:rsidR="00D52346" w:rsidRPr="0036459C" w:rsidRDefault="00D52346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</w:p>
    <w:sectPr w:rsidR="00D52346" w:rsidRPr="0036459C" w:rsidSect="00A83E3D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AA7" w:rsidRDefault="005D1AA7" w:rsidP="00324F57">
      <w:r>
        <w:separator/>
      </w:r>
    </w:p>
  </w:endnote>
  <w:endnote w:type="continuationSeparator" w:id="1">
    <w:p w:rsidR="005D1AA7" w:rsidRDefault="005D1AA7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AA7" w:rsidRDefault="005D1AA7" w:rsidP="00324F57">
      <w:r>
        <w:separator/>
      </w:r>
    </w:p>
  </w:footnote>
  <w:footnote w:type="continuationSeparator" w:id="1">
    <w:p w:rsidR="005D1AA7" w:rsidRDefault="005D1AA7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615E8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615E87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615E8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0F"/>
    <w:multiLevelType w:val="multilevel"/>
    <w:tmpl w:val="0000000F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2E3715B"/>
    <w:multiLevelType w:val="hybridMultilevel"/>
    <w:tmpl w:val="2B90B7F2"/>
    <w:lvl w:ilvl="0" w:tplc="4FDE8338">
      <w:start w:val="1"/>
      <w:numFmt w:val="none"/>
      <w:lvlText w:val="【解析】"/>
      <w:lvlJc w:val="left"/>
      <w:pPr>
        <w:tabs>
          <w:tab w:val="num" w:pos="0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72A1859"/>
    <w:multiLevelType w:val="hybridMultilevel"/>
    <w:tmpl w:val="18582D2E"/>
    <w:lvl w:ilvl="0" w:tplc="C3F299E6">
      <w:start w:val="1"/>
      <w:numFmt w:val="none"/>
      <w:pStyle w:val="3"/>
      <w:lvlText w:val="【解析】"/>
      <w:lvlJc w:val="left"/>
      <w:pPr>
        <w:tabs>
          <w:tab w:val="num" w:pos="993"/>
        </w:tabs>
        <w:ind w:left="993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076A2B6E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478792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1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1B332513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243C51C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27E77BC7"/>
    <w:multiLevelType w:val="multilevel"/>
    <w:tmpl w:val="4F306708"/>
    <w:lvl w:ilvl="0">
      <w:start w:val="1"/>
      <w:numFmt w:val="decimal"/>
      <w:lvlText w:val="巩固%1."/>
      <w:lvlJc w:val="left"/>
      <w:pPr>
        <w:tabs>
          <w:tab w:val="num" w:pos="142"/>
        </w:tabs>
        <w:ind w:left="142" w:firstLine="0"/>
      </w:pPr>
      <w:rPr>
        <w:rFonts w:ascii="Times New Roman" w:eastAsiaTheme="minorEastAsia" w:hAnsi="Times New Roman" w:cs="Times New Roman" w:hint="default"/>
        <w:b/>
        <w:i w:val="0"/>
        <w:shadow/>
        <w:emboss w:val="0"/>
        <w:imprint w:val="0"/>
        <w:color w:val="auto"/>
        <w:sz w:val="21"/>
        <w:szCs w:val="21"/>
      </w:rPr>
    </w:lvl>
    <w:lvl w:ilvl="1">
      <w:start w:val="1"/>
      <w:numFmt w:val="none"/>
      <w:isLgl/>
      <w:lvlText w:val="【解析】"/>
      <w:lvlJc w:val="left"/>
      <w:pPr>
        <w:tabs>
          <w:tab w:val="num" w:pos="1691"/>
        </w:tabs>
        <w:ind w:left="1691" w:hanging="851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2">
      <w:start w:val="1"/>
      <w:numFmt w:val="none"/>
      <w:lvlText w:val="【点评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3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4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5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6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100"/>
        </w:tabs>
        <w:ind w:left="410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4525"/>
        </w:tabs>
        <w:ind w:left="4525" w:hanging="425"/>
      </w:pPr>
      <w:rPr>
        <w:rFonts w:hint="eastAsia"/>
      </w:rPr>
    </w:lvl>
  </w:abstractNum>
  <w:abstractNum w:abstractNumId="27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>
    <w:nsid w:val="3362789E"/>
    <w:multiLevelType w:val="hybridMultilevel"/>
    <w:tmpl w:val="F050B676"/>
    <w:lvl w:ilvl="0" w:tplc="20665E36">
      <w:start w:val="1"/>
      <w:numFmt w:val="decimal"/>
      <w:lvlText w:val="%1．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3C497FC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楷体" w:hint="eastAsia"/>
        <w:b w:val="0"/>
        <w:i w:val="0"/>
        <w:color w:val="000000"/>
        <w:sz w:val="21"/>
        <w:szCs w:val="21"/>
        <w:vertAlign w:val="baseline"/>
      </w:rPr>
    </w:lvl>
    <w:lvl w:ilvl="2" w:tplc="4AB80D1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00000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212534B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3802144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5C056C54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CAF6106"/>
    <w:multiLevelType w:val="hybridMultilevel"/>
    <w:tmpl w:val="B72A4A0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2A62BF2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5"/>
  </w:num>
  <w:num w:numId="13">
    <w:abstractNumId w:val="39"/>
  </w:num>
  <w:num w:numId="14">
    <w:abstractNumId w:val="31"/>
  </w:num>
  <w:num w:numId="15">
    <w:abstractNumId w:val="19"/>
  </w:num>
  <w:num w:numId="16">
    <w:abstractNumId w:val="16"/>
  </w:num>
  <w:num w:numId="17">
    <w:abstractNumId w:val="32"/>
  </w:num>
  <w:num w:numId="18">
    <w:abstractNumId w:val="17"/>
  </w:num>
  <w:num w:numId="19">
    <w:abstractNumId w:val="45"/>
  </w:num>
  <w:num w:numId="20">
    <w:abstractNumId w:val="47"/>
  </w:num>
  <w:num w:numId="21">
    <w:abstractNumId w:val="21"/>
  </w:num>
  <w:num w:numId="22">
    <w:abstractNumId w:val="23"/>
  </w:num>
  <w:num w:numId="23">
    <w:abstractNumId w:val="40"/>
  </w:num>
  <w:num w:numId="24">
    <w:abstractNumId w:val="41"/>
  </w:num>
  <w:num w:numId="25">
    <w:abstractNumId w:val="46"/>
  </w:num>
  <w:num w:numId="26">
    <w:abstractNumId w:val="10"/>
  </w:num>
  <w:num w:numId="27">
    <w:abstractNumId w:val="11"/>
  </w:num>
  <w:num w:numId="28">
    <w:abstractNumId w:val="33"/>
  </w:num>
  <w:num w:numId="29">
    <w:abstractNumId w:val="27"/>
  </w:num>
  <w:num w:numId="30">
    <w:abstractNumId w:val="34"/>
  </w:num>
  <w:num w:numId="31">
    <w:abstractNumId w:val="30"/>
  </w:num>
  <w:num w:numId="32">
    <w:abstractNumId w:val="29"/>
  </w:num>
  <w:num w:numId="33">
    <w:abstractNumId w:val="43"/>
  </w:num>
  <w:num w:numId="34">
    <w:abstractNumId w:val="42"/>
  </w:num>
  <w:num w:numId="35">
    <w:abstractNumId w:val="13"/>
  </w:num>
  <w:num w:numId="36">
    <w:abstractNumId w:val="38"/>
  </w:num>
  <w:num w:numId="37">
    <w:abstractNumId w:val="14"/>
  </w:num>
  <w:num w:numId="38">
    <w:abstractNumId w:val="26"/>
  </w:num>
  <w:num w:numId="39">
    <w:abstractNumId w:val="12"/>
  </w:num>
  <w:num w:numId="40">
    <w:abstractNumId w:val="35"/>
  </w:num>
  <w:num w:numId="41">
    <w:abstractNumId w:val="24"/>
  </w:num>
  <w:num w:numId="42">
    <w:abstractNumId w:val="18"/>
  </w:num>
  <w:num w:numId="43">
    <w:abstractNumId w:val="28"/>
  </w:num>
  <w:num w:numId="44">
    <w:abstractNumId w:val="15"/>
  </w:num>
  <w:num w:numId="45">
    <w:abstractNumId w:val="37"/>
  </w:num>
  <w:num w:numId="46">
    <w:abstractNumId w:val="36"/>
  </w:num>
  <w:num w:numId="47">
    <w:abstractNumId w:val="44"/>
  </w:num>
  <w:num w:numId="4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76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4733F"/>
    <w:rsid w:val="00057717"/>
    <w:rsid w:val="0007495D"/>
    <w:rsid w:val="00083BA8"/>
    <w:rsid w:val="000A0DD1"/>
    <w:rsid w:val="000B11A2"/>
    <w:rsid w:val="000B6215"/>
    <w:rsid w:val="000D0A3E"/>
    <w:rsid w:val="000D650F"/>
    <w:rsid w:val="000D679E"/>
    <w:rsid w:val="000E5AC2"/>
    <w:rsid w:val="000E6765"/>
    <w:rsid w:val="001130CE"/>
    <w:rsid w:val="00116341"/>
    <w:rsid w:val="00120B15"/>
    <w:rsid w:val="00132BF1"/>
    <w:rsid w:val="00140E23"/>
    <w:rsid w:val="0015429E"/>
    <w:rsid w:val="0017550B"/>
    <w:rsid w:val="00176E32"/>
    <w:rsid w:val="0018340D"/>
    <w:rsid w:val="00185895"/>
    <w:rsid w:val="001A6361"/>
    <w:rsid w:val="001A7036"/>
    <w:rsid w:val="001C3D07"/>
    <w:rsid w:val="001C6165"/>
    <w:rsid w:val="001F6711"/>
    <w:rsid w:val="00225030"/>
    <w:rsid w:val="00225352"/>
    <w:rsid w:val="00242E27"/>
    <w:rsid w:val="002550F5"/>
    <w:rsid w:val="00275D87"/>
    <w:rsid w:val="00277DCD"/>
    <w:rsid w:val="002A4EF5"/>
    <w:rsid w:val="002C02CB"/>
    <w:rsid w:val="002C3C29"/>
    <w:rsid w:val="002C6F86"/>
    <w:rsid w:val="002E3ABE"/>
    <w:rsid w:val="00301054"/>
    <w:rsid w:val="00303E50"/>
    <w:rsid w:val="003068C6"/>
    <w:rsid w:val="003101C0"/>
    <w:rsid w:val="003122AF"/>
    <w:rsid w:val="00312776"/>
    <w:rsid w:val="00324F57"/>
    <w:rsid w:val="00340828"/>
    <w:rsid w:val="00360483"/>
    <w:rsid w:val="003620CB"/>
    <w:rsid w:val="0036459C"/>
    <w:rsid w:val="00397EDF"/>
    <w:rsid w:val="003B329D"/>
    <w:rsid w:val="003F07F8"/>
    <w:rsid w:val="003F5400"/>
    <w:rsid w:val="003F5A39"/>
    <w:rsid w:val="0040378B"/>
    <w:rsid w:val="00416069"/>
    <w:rsid w:val="00421FCC"/>
    <w:rsid w:val="00441BEB"/>
    <w:rsid w:val="00470C52"/>
    <w:rsid w:val="004A0FA8"/>
    <w:rsid w:val="004A34CB"/>
    <w:rsid w:val="004C185E"/>
    <w:rsid w:val="004C1DC6"/>
    <w:rsid w:val="004D2E2C"/>
    <w:rsid w:val="004D759B"/>
    <w:rsid w:val="004E0FB4"/>
    <w:rsid w:val="004F7AA0"/>
    <w:rsid w:val="00504545"/>
    <w:rsid w:val="005055DA"/>
    <w:rsid w:val="0055659E"/>
    <w:rsid w:val="00566B24"/>
    <w:rsid w:val="00581AA4"/>
    <w:rsid w:val="00586BA8"/>
    <w:rsid w:val="005A0BB8"/>
    <w:rsid w:val="005A6C9F"/>
    <w:rsid w:val="005D1AA7"/>
    <w:rsid w:val="00615E87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3F71"/>
    <w:rsid w:val="00734C0B"/>
    <w:rsid w:val="00754D6B"/>
    <w:rsid w:val="007609A2"/>
    <w:rsid w:val="00791C89"/>
    <w:rsid w:val="007C3C29"/>
    <w:rsid w:val="007C677F"/>
    <w:rsid w:val="007D7A7B"/>
    <w:rsid w:val="007F157A"/>
    <w:rsid w:val="00806DB3"/>
    <w:rsid w:val="00817C3D"/>
    <w:rsid w:val="008333C2"/>
    <w:rsid w:val="00837FCB"/>
    <w:rsid w:val="0084571C"/>
    <w:rsid w:val="00871424"/>
    <w:rsid w:val="00883DAA"/>
    <w:rsid w:val="00894822"/>
    <w:rsid w:val="008A3806"/>
    <w:rsid w:val="008B02E0"/>
    <w:rsid w:val="008D3B74"/>
    <w:rsid w:val="008F6161"/>
    <w:rsid w:val="00900A43"/>
    <w:rsid w:val="00934B30"/>
    <w:rsid w:val="00946E52"/>
    <w:rsid w:val="00953488"/>
    <w:rsid w:val="00983D17"/>
    <w:rsid w:val="009905F5"/>
    <w:rsid w:val="00993A07"/>
    <w:rsid w:val="009C4765"/>
    <w:rsid w:val="009D122B"/>
    <w:rsid w:val="009D382B"/>
    <w:rsid w:val="009F402A"/>
    <w:rsid w:val="00A11FE2"/>
    <w:rsid w:val="00A14388"/>
    <w:rsid w:val="00A247BF"/>
    <w:rsid w:val="00A61FF8"/>
    <w:rsid w:val="00A828E5"/>
    <w:rsid w:val="00A83E3D"/>
    <w:rsid w:val="00A932DF"/>
    <w:rsid w:val="00A94441"/>
    <w:rsid w:val="00AB4592"/>
    <w:rsid w:val="00AC2A47"/>
    <w:rsid w:val="00B30369"/>
    <w:rsid w:val="00B725AA"/>
    <w:rsid w:val="00B86667"/>
    <w:rsid w:val="00B87F5E"/>
    <w:rsid w:val="00BD6D5B"/>
    <w:rsid w:val="00BE03DF"/>
    <w:rsid w:val="00BE584A"/>
    <w:rsid w:val="00BE5AA2"/>
    <w:rsid w:val="00C439D1"/>
    <w:rsid w:val="00C75F93"/>
    <w:rsid w:val="00C906F4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D4648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aliases w:val="普通 (Web)"/>
    <w:basedOn w:val="a"/>
    <w:link w:val="Char3"/>
    <w:unhideWhenUsed/>
    <w:rsid w:val="00FF2DCF"/>
    <w:rPr>
      <w:sz w:val="24"/>
    </w:rPr>
  </w:style>
  <w:style w:type="paragraph" w:styleId="a9">
    <w:name w:val="No Spacing"/>
    <w:link w:val="Char4"/>
    <w:uiPriority w:val="1"/>
    <w:qFormat/>
    <w:rsid w:val="00D51DBE"/>
    <w:rPr>
      <w:sz w:val="22"/>
      <w:szCs w:val="22"/>
    </w:rPr>
  </w:style>
  <w:style w:type="character" w:customStyle="1" w:styleId="Char4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5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5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列出段落 Char"/>
    <w:aliases w:val="分析 Char"/>
    <w:basedOn w:val="a0"/>
    <w:link w:val="2"/>
    <w:rsid w:val="00034F00"/>
  </w:style>
  <w:style w:type="paragraph" w:customStyle="1" w:styleId="2">
    <w:name w:val="列出段落2"/>
    <w:basedOn w:val="a"/>
    <w:link w:val="Char6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7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7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3">
    <w:name w:val="正文3"/>
    <w:basedOn w:val="a"/>
    <w:autoRedefine/>
    <w:rsid w:val="009D382B"/>
    <w:pPr>
      <w:numPr>
        <w:numId w:val="37"/>
      </w:numPr>
      <w:tabs>
        <w:tab w:val="num" w:pos="567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customStyle="1" w:styleId="af1">
    <w:name w:val="解析对齐"/>
    <w:basedOn w:val="3"/>
    <w:link w:val="Char8"/>
    <w:rsid w:val="009D382B"/>
    <w:pPr>
      <w:tabs>
        <w:tab w:val="clear" w:pos="567"/>
      </w:tabs>
      <w:ind w:left="993" w:hanging="851"/>
      <w:textAlignment w:val="center"/>
    </w:pPr>
    <w:rPr>
      <w:rFonts w:ascii="Times New Roman" w:hAnsi="Times New Roman"/>
    </w:rPr>
  </w:style>
  <w:style w:type="character" w:customStyle="1" w:styleId="Char8">
    <w:name w:val="解析对齐 Char"/>
    <w:basedOn w:val="a0"/>
    <w:link w:val="af1"/>
    <w:locked/>
    <w:rsid w:val="009D382B"/>
    <w:rPr>
      <w:rFonts w:ascii="Times New Roman" w:eastAsia="楷体_GB2312" w:hAnsi="Times New Roman" w:cs="宋体"/>
      <w:kern w:val="2"/>
      <w:sz w:val="21"/>
      <w:szCs w:val="21"/>
    </w:rPr>
  </w:style>
  <w:style w:type="paragraph" w:customStyle="1" w:styleId="20">
    <w:name w:val="列出段落2"/>
    <w:basedOn w:val="a"/>
    <w:rsid w:val="00242E27"/>
    <w:pPr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basedOn w:val="a0"/>
    <w:locked/>
    <w:rsid w:val="00BE5AA2"/>
    <w:rPr>
      <w:rFonts w:ascii="Calibri" w:eastAsia="宋体" w:hAnsi="Calibri" w:cs="Calibri"/>
      <w:sz w:val="21"/>
      <w:szCs w:val="21"/>
    </w:rPr>
  </w:style>
  <w:style w:type="character" w:customStyle="1" w:styleId="ListParagraphChar1">
    <w:name w:val="List Paragraph Char1"/>
    <w:basedOn w:val="a0"/>
    <w:link w:val="30"/>
    <w:locked/>
    <w:rsid w:val="00BE5AA2"/>
    <w:rPr>
      <w:kern w:val="2"/>
      <w:sz w:val="21"/>
      <w:szCs w:val="22"/>
    </w:rPr>
  </w:style>
  <w:style w:type="paragraph" w:customStyle="1" w:styleId="30">
    <w:name w:val="列出段落3"/>
    <w:basedOn w:val="a"/>
    <w:link w:val="ListParagraphChar1"/>
    <w:qFormat/>
    <w:rsid w:val="00BE5AA2"/>
    <w:pPr>
      <w:ind w:firstLineChars="200" w:firstLine="420"/>
    </w:pPr>
    <w:rPr>
      <w:rFonts w:ascii="Calibri" w:hAnsi="Calibri"/>
      <w:szCs w:val="22"/>
    </w:rPr>
  </w:style>
  <w:style w:type="character" w:customStyle="1" w:styleId="Char3">
    <w:name w:val="普通(网站) Char"/>
    <w:aliases w:val="普通 (Web) Char"/>
    <w:basedOn w:val="a0"/>
    <w:link w:val="a8"/>
    <w:locked/>
    <w:rsid w:val="003F5400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71</Words>
  <Characters>406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476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2015-01-05T03:01:00Z</dcterms:created>
  <dcterms:modified xsi:type="dcterms:W3CDTF">2015-01-12T02:54:00Z</dcterms:modified>
</cp:coreProperties>
</file>