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016" w:rsidRPr="00953B57" w:rsidRDefault="00340828" w:rsidP="00953B5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</w:t>
      </w:r>
      <w:r w:rsidR="00DF6016">
        <w:rPr>
          <w:rFonts w:eastAsiaTheme="minorEastAsia" w:hAnsiTheme="minorEastAsia" w:hint="eastAsia"/>
          <w:b/>
          <w:bCs/>
        </w:rPr>
        <w:t>六</w:t>
      </w:r>
      <w:r w:rsidR="00DF6016" w:rsidRPr="00225352">
        <w:rPr>
          <w:rFonts w:eastAsiaTheme="minorEastAsia" w:hAnsiTheme="minorEastAsia"/>
          <w:b/>
          <w:bCs/>
        </w:rPr>
        <w:t>年级奥数天天练试题及答案</w:t>
      </w:r>
      <w:r w:rsidR="00DF6016">
        <w:rPr>
          <w:rFonts w:eastAsiaTheme="minorEastAsia" w:hint="eastAsia"/>
          <w:b/>
          <w:bCs/>
        </w:rPr>
        <w:t>1.13</w:t>
      </w:r>
    </w:p>
    <w:p w:rsidR="00034F00" w:rsidRPr="00DF6016" w:rsidRDefault="00034F00" w:rsidP="00034F00">
      <w:pPr>
        <w:pStyle w:val="1"/>
        <w:snapToGrid w:val="0"/>
        <w:spacing w:before="0" w:beforeAutospacing="0" w:after="0" w:afterAutospacing="0"/>
        <w:ind w:left="851"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DF6016" w:rsidRPr="0073596B" w:rsidRDefault="00DF6016" w:rsidP="00D519CB">
      <w:pPr>
        <w:pStyle w:val="ae"/>
        <w:numPr>
          <w:ilvl w:val="0"/>
          <w:numId w:val="48"/>
        </w:numPr>
        <w:tabs>
          <w:tab w:val="left" w:pos="284"/>
        </w:tabs>
        <w:snapToGrid w:val="0"/>
        <w:ind w:right="25" w:firstLineChars="0"/>
        <w:rPr>
          <w:rFonts w:ascii="宋体" w:hAnsi="宋体"/>
        </w:rPr>
      </w:pPr>
      <w:r w:rsidRPr="0073596B">
        <w:rPr>
          <w:rFonts w:ascii="宋体" w:hAnsi="宋体" w:hint="eastAsia"/>
        </w:rPr>
        <w:t>经测算，地球上的资源可供</w:t>
      </w:r>
      <w:r w:rsidRPr="00266083">
        <w:t>100</w:t>
      </w:r>
      <w:r w:rsidRPr="0073596B">
        <w:rPr>
          <w:rFonts w:ascii="宋体" w:hAnsi="宋体" w:hint="eastAsia"/>
        </w:rPr>
        <w:t>亿人生活</w:t>
      </w:r>
      <w:r>
        <w:rPr>
          <w:rFonts w:hint="eastAsia"/>
        </w:rPr>
        <w:t>1</w:t>
      </w:r>
      <w:r w:rsidRPr="00266083">
        <w:t>00</w:t>
      </w:r>
      <w:r w:rsidRPr="0073596B">
        <w:rPr>
          <w:rFonts w:ascii="宋体" w:hAnsi="宋体" w:hint="eastAsia"/>
        </w:rPr>
        <w:t>年，或可供</w:t>
      </w:r>
      <w:r w:rsidRPr="00266083">
        <w:t>80</w:t>
      </w:r>
      <w:r w:rsidRPr="0073596B">
        <w:rPr>
          <w:rFonts w:ascii="宋体" w:hAnsi="宋体" w:hint="eastAsia"/>
        </w:rPr>
        <w:t>亿人生活</w:t>
      </w:r>
      <w:r w:rsidRPr="00266083">
        <w:t>300</w:t>
      </w:r>
      <w:r w:rsidRPr="0073596B">
        <w:rPr>
          <w:rFonts w:ascii="宋体" w:hAnsi="宋体" w:hint="eastAsia"/>
        </w:rPr>
        <w:t>年．假设地球上新生资源的生长速度是一定的，那么为了使人类有不断发展的潜力，地球上最多能养活多少亿人?</w:t>
      </w:r>
    </w:p>
    <w:p w:rsidR="00DF6016" w:rsidRPr="00B36ABE" w:rsidRDefault="00DF6016" w:rsidP="00DF6016">
      <w:pPr>
        <w:snapToGrid w:val="0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每亿人每年消耗资源量为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份。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新生资源量：</w:t>
      </w:r>
      <w:r w:rsidRPr="00B36ABE">
        <w:rPr>
          <w:rFonts w:ascii="楷体_GB2312" w:eastAsia="楷体_GB2312" w:hint="eastAsia"/>
          <w:position w:val="-10"/>
        </w:rPr>
        <w:object w:dxaOrig="3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15pt" o:ole="">
            <v:imagedata r:id="rId7" o:title=""/>
          </v:shape>
          <o:OLEObject Type="Embed" ProgID="Equation.DSMT4" ShapeID="_x0000_i1025" DrawAspect="Content" ObjectID="_1482565819" r:id="rId8"/>
        </w:object>
      </w:r>
      <w:r w:rsidRPr="00B36ABE">
        <w:rPr>
          <w:rFonts w:ascii="楷体_GB2312" w:eastAsia="楷体_GB2312" w:hint="eastAsia"/>
        </w:rPr>
        <w:t>（份）</w:t>
      </w:r>
    </w:p>
    <w:p w:rsidR="00DF6016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即为保证不断发展,地球上最多养活</w:t>
      </w:r>
      <w:r w:rsidRPr="00266083">
        <w:rPr>
          <w:rFonts w:eastAsia="楷体_GB2312"/>
        </w:rPr>
        <w:t>70</w:t>
      </w:r>
      <w:r w:rsidRPr="00B36ABE">
        <w:rPr>
          <w:rFonts w:ascii="楷体_GB2312" w:eastAsia="楷体_GB2312" w:hint="eastAsia"/>
        </w:rPr>
        <w:t>亿人。</w:t>
      </w:r>
    </w:p>
    <w:p w:rsidR="00D519CB" w:rsidRDefault="00D519CB" w:rsidP="00DF6016">
      <w:pPr>
        <w:snapToGrid w:val="0"/>
        <w:ind w:leftChars="400" w:left="840"/>
        <w:rPr>
          <w:rFonts w:ascii="楷体_GB2312" w:eastAsia="楷体_GB2312"/>
        </w:rPr>
      </w:pPr>
    </w:p>
    <w:p w:rsidR="00DF6016" w:rsidRPr="00B36ABE" w:rsidRDefault="00DF6016" w:rsidP="00D519CB">
      <w:pPr>
        <w:pStyle w:val="ae"/>
        <w:numPr>
          <w:ilvl w:val="0"/>
          <w:numId w:val="48"/>
        </w:numPr>
        <w:tabs>
          <w:tab w:val="left" w:pos="284"/>
        </w:tabs>
        <w:snapToGrid w:val="0"/>
        <w:ind w:right="25" w:firstLineChars="0"/>
        <w:rPr>
          <w:rFonts w:ascii="楷体_GB2312" w:eastAsia="楷体_GB2312"/>
        </w:rPr>
      </w:pPr>
      <w:r w:rsidRPr="0073596B">
        <w:rPr>
          <w:rFonts w:ascii="宋体" w:hAnsi="宋体" w:hint="eastAsia"/>
        </w:rPr>
        <w:t>有三块草地，面积分别是</w:t>
      </w:r>
      <w:r w:rsidRPr="00266083">
        <w:t>5</w:t>
      </w:r>
      <w:r w:rsidRPr="0073596B">
        <w:rPr>
          <w:rFonts w:ascii="宋体" w:hAnsi="宋体" w:hint="eastAsia"/>
        </w:rPr>
        <w:t>，</w:t>
      </w:r>
      <w:r w:rsidRPr="00266083">
        <w:t>15</w:t>
      </w:r>
      <w:r w:rsidRPr="0073596B">
        <w:rPr>
          <w:rFonts w:ascii="宋体" w:hAnsi="宋体" w:hint="eastAsia"/>
        </w:rPr>
        <w:t>，</w:t>
      </w:r>
      <w:r w:rsidRPr="00266083">
        <w:t>25</w:t>
      </w:r>
      <w:r w:rsidRPr="0073596B">
        <w:rPr>
          <w:rFonts w:ascii="宋体" w:hAnsi="宋体" w:hint="eastAsia"/>
        </w:rPr>
        <w:t>亩。草地上的草一样厚，而且长得一样快。第一块草地可供</w:t>
      </w:r>
      <w:r w:rsidRPr="00266083">
        <w:t>10</w:t>
      </w:r>
      <w:r w:rsidRPr="0073596B">
        <w:rPr>
          <w:rFonts w:ascii="宋体" w:hAnsi="宋体" w:hint="eastAsia"/>
        </w:rPr>
        <w:t>头牛吃</w:t>
      </w:r>
      <w:r w:rsidRPr="00266083">
        <w:t>30</w:t>
      </w:r>
      <w:r w:rsidRPr="0073596B">
        <w:rPr>
          <w:rFonts w:ascii="宋体" w:hAnsi="宋体" w:hint="eastAsia"/>
        </w:rPr>
        <w:t>天，第二块草地可供</w:t>
      </w:r>
      <w:r w:rsidRPr="00266083">
        <w:t>28</w:t>
      </w:r>
      <w:r w:rsidRPr="0073596B">
        <w:rPr>
          <w:rFonts w:ascii="宋体" w:hAnsi="宋体" w:hint="eastAsia"/>
        </w:rPr>
        <w:t>头牛吃</w:t>
      </w:r>
      <w:r w:rsidRPr="00266083">
        <w:t>45</w:t>
      </w:r>
      <w:r w:rsidRPr="0073596B">
        <w:rPr>
          <w:rFonts w:ascii="宋体" w:hAnsi="宋体" w:hint="eastAsia"/>
        </w:rPr>
        <w:t>天，则第三块草地可供（  ）头牛吃</w:t>
      </w:r>
      <w:r w:rsidRPr="00266083">
        <w:t>60</w:t>
      </w:r>
      <w:r w:rsidRPr="0073596B">
        <w:rPr>
          <w:rFonts w:ascii="宋体" w:hAnsi="宋体" w:hint="eastAsia"/>
        </w:rPr>
        <w:t>天。</w:t>
      </w:r>
    </w:p>
    <w:p w:rsidR="00DF6016" w:rsidRPr="00B36ABE" w:rsidRDefault="00DF6016" w:rsidP="00DF6016">
      <w:pPr>
        <w:snapToGrid w:val="0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设每头牛每天的吃草量为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份。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第一块草地，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亩原有草量+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亩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300</w:t>
      </w:r>
      <w:r w:rsidRPr="00B36ABE">
        <w:rPr>
          <w:rFonts w:ascii="楷体_GB2312" w:eastAsia="楷体_GB2312" w:hint="eastAsia"/>
        </w:rPr>
        <w:t>(份)，则每亩面积=原有草量+每亩面积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300</w:t>
      </w:r>
      <w:r w:rsidRPr="00B36ABE">
        <w:rPr>
          <w:rFonts w:ascii="楷体_GB2312" w:eastAsia="楷体_GB2312" w:hint="eastAsia"/>
        </w:rPr>
        <w:t>÷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（份）：第二块草地，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亩原有草量+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亩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28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1260</w:t>
      </w:r>
      <w:r w:rsidRPr="00B36ABE">
        <w:rPr>
          <w:rFonts w:ascii="楷体_GB2312" w:eastAsia="楷体_GB2312" w:hint="eastAsia"/>
        </w:rPr>
        <w:t>(份)，即每亩面积原有草量+每亩面积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天长的草=</w:t>
      </w:r>
      <w:r w:rsidRPr="00266083">
        <w:rPr>
          <w:rFonts w:eastAsia="楷体_GB2312"/>
        </w:rPr>
        <w:t>1260</w:t>
      </w:r>
      <w:r w:rsidRPr="00B36ABE">
        <w:rPr>
          <w:rFonts w:ascii="楷体_GB2312" w:eastAsia="楷体_GB2312" w:hint="eastAsia"/>
        </w:rPr>
        <w:t>÷</w:t>
      </w:r>
      <w:r w:rsidRPr="00266083">
        <w:rPr>
          <w:rFonts w:eastAsia="楷体_GB2312"/>
        </w:rPr>
        <w:t>15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84</w:t>
      </w:r>
      <w:r w:rsidRPr="00B36ABE">
        <w:rPr>
          <w:rFonts w:ascii="楷体_GB2312" w:eastAsia="楷体_GB2312" w:hint="eastAsia"/>
        </w:rPr>
        <w:t>(份)．所以每亩面积每天长草量（</w:t>
      </w:r>
      <w:r w:rsidRPr="00266083">
        <w:rPr>
          <w:rFonts w:eastAsia="楷体_GB2312"/>
        </w:rPr>
        <w:t>84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）÷(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)=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.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（份）．每亩原有草量=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30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.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（份）．第三块草地面积是</w:t>
      </w:r>
      <w:r w:rsidRPr="00266083">
        <w:rPr>
          <w:rFonts w:eastAsia="楷体_GB2312"/>
        </w:rPr>
        <w:t>25</w:t>
      </w:r>
      <w:r w:rsidRPr="00B36ABE">
        <w:rPr>
          <w:rFonts w:ascii="楷体_GB2312" w:eastAsia="楷体_GB2312" w:hint="eastAsia"/>
        </w:rPr>
        <w:t>亩，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天新生长的草量为：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25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2400</w:t>
      </w:r>
      <w:r w:rsidRPr="00B36ABE">
        <w:rPr>
          <w:rFonts w:ascii="楷体_GB2312" w:eastAsia="楷体_GB2312" w:hint="eastAsia"/>
        </w:rPr>
        <w:t>（份）．所以第三块草地可供(</w:t>
      </w:r>
      <w:r w:rsidRPr="00266083">
        <w:rPr>
          <w:rFonts w:eastAsia="楷体_GB2312"/>
        </w:rPr>
        <w:t>2400</w:t>
      </w:r>
      <w:r w:rsidRPr="00B36ABE">
        <w:rPr>
          <w:rFonts w:ascii="楷体_GB2312" w:eastAsia="楷体_GB2312" w:hint="eastAsia"/>
        </w:rPr>
        <w:t>+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25</w:t>
      </w:r>
      <w:r w:rsidRPr="00B36ABE">
        <w:rPr>
          <w:rFonts w:ascii="楷体_GB2312" w:eastAsia="楷体_GB2312" w:hint="eastAsia"/>
        </w:rPr>
        <w:t>)÷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45</w:t>
      </w:r>
      <w:r w:rsidRPr="00B36ABE">
        <w:rPr>
          <w:rFonts w:ascii="楷体_GB2312" w:eastAsia="楷体_GB2312" w:hint="eastAsia"/>
        </w:rPr>
        <w:t>（头）牛吃</w:t>
      </w:r>
      <w:r w:rsidRPr="00266083">
        <w:rPr>
          <w:rFonts w:eastAsia="楷体_GB2312"/>
        </w:rPr>
        <w:t>60</w:t>
      </w:r>
      <w:r w:rsidRPr="00B36ABE">
        <w:rPr>
          <w:rFonts w:ascii="楷体_GB2312" w:eastAsia="楷体_GB2312" w:hint="eastAsia"/>
        </w:rPr>
        <w:t>天。</w:t>
      </w:r>
    </w:p>
    <w:p w:rsidR="00DF6016" w:rsidRPr="00DF6016" w:rsidRDefault="00DF6016" w:rsidP="00DF6016">
      <w:pPr>
        <w:snapToGrid w:val="0"/>
        <w:ind w:leftChars="400" w:left="840"/>
        <w:rPr>
          <w:rFonts w:ascii="楷体_GB2312" w:eastAsia="楷体_GB2312"/>
        </w:rPr>
      </w:pPr>
    </w:p>
    <w:p w:rsidR="0084571C" w:rsidRPr="00DF6016" w:rsidRDefault="0084571C" w:rsidP="0084571C">
      <w:pPr>
        <w:pStyle w:val="1"/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DF6016" w:rsidRPr="00B36ABE" w:rsidRDefault="00DF6016" w:rsidP="00D519CB">
      <w:pPr>
        <w:pStyle w:val="ae"/>
        <w:numPr>
          <w:ilvl w:val="0"/>
          <w:numId w:val="48"/>
        </w:numPr>
        <w:tabs>
          <w:tab w:val="left" w:pos="284"/>
        </w:tabs>
        <w:snapToGrid w:val="0"/>
        <w:ind w:right="25" w:firstLineChars="0"/>
        <w:rPr>
          <w:rFonts w:ascii="楷体_GB2312" w:eastAsia="楷体_GB2312" w:hAnsi="宋体"/>
          <w:szCs w:val="21"/>
        </w:rPr>
      </w:pPr>
      <w:r w:rsidRPr="0073596B">
        <w:rPr>
          <w:rFonts w:ascii="宋体" w:hAnsi="宋体" w:hint="eastAsia"/>
          <w:szCs w:val="21"/>
        </w:rPr>
        <w:t>有一块草地，每天都有新的草长出。这块草地可供</w:t>
      </w:r>
      <w:r w:rsidRPr="00266083">
        <w:rPr>
          <w:szCs w:val="21"/>
        </w:rPr>
        <w:t>9</w:t>
      </w:r>
      <w:r w:rsidRPr="0073596B">
        <w:rPr>
          <w:rFonts w:ascii="宋体" w:hAnsi="宋体" w:hint="eastAsia"/>
          <w:szCs w:val="21"/>
        </w:rPr>
        <w:t>头牛吃</w:t>
      </w:r>
      <w:r w:rsidRPr="00266083">
        <w:rPr>
          <w:szCs w:val="21"/>
        </w:rPr>
        <w:t>12</w:t>
      </w:r>
      <w:r w:rsidRPr="0073596B">
        <w:rPr>
          <w:rFonts w:ascii="宋体" w:hAnsi="宋体" w:hint="eastAsia"/>
          <w:szCs w:val="21"/>
        </w:rPr>
        <w:t>天，或可供</w:t>
      </w:r>
      <w:r w:rsidRPr="00266083">
        <w:rPr>
          <w:szCs w:val="21"/>
        </w:rPr>
        <w:t>8</w:t>
      </w:r>
      <w:r w:rsidRPr="0073596B">
        <w:rPr>
          <w:rFonts w:ascii="宋体" w:hAnsi="宋体" w:hint="eastAsia"/>
          <w:szCs w:val="21"/>
        </w:rPr>
        <w:t>头牛吃</w:t>
      </w:r>
      <w:r w:rsidRPr="00266083">
        <w:rPr>
          <w:szCs w:val="21"/>
        </w:rPr>
        <w:t>16</w:t>
      </w:r>
      <w:r w:rsidRPr="0073596B">
        <w:rPr>
          <w:rFonts w:ascii="宋体" w:hAnsi="宋体" w:hint="eastAsia"/>
          <w:szCs w:val="21"/>
        </w:rPr>
        <w:t>天。开始只有</w:t>
      </w:r>
      <w:r w:rsidRPr="00266083">
        <w:rPr>
          <w:szCs w:val="21"/>
        </w:rPr>
        <w:t>4</w:t>
      </w:r>
      <w:r w:rsidRPr="0073596B">
        <w:rPr>
          <w:rFonts w:ascii="宋体" w:hAnsi="宋体" w:hint="eastAsia"/>
          <w:szCs w:val="21"/>
        </w:rPr>
        <w:t>头牛在这块草地上吃草，从第</w:t>
      </w:r>
      <w:r w:rsidRPr="00266083">
        <w:rPr>
          <w:szCs w:val="21"/>
        </w:rPr>
        <w:t>7</w:t>
      </w:r>
      <w:r w:rsidRPr="0073596B">
        <w:rPr>
          <w:rFonts w:ascii="宋体" w:hAnsi="宋体" w:hint="eastAsia"/>
          <w:szCs w:val="21"/>
        </w:rPr>
        <w:t>天起又增加了若干头牛来吃草，又吃了</w:t>
      </w:r>
      <w:r w:rsidRPr="00266083">
        <w:rPr>
          <w:szCs w:val="21"/>
        </w:rPr>
        <w:t>6</w:t>
      </w:r>
      <w:r w:rsidRPr="0073596B">
        <w:rPr>
          <w:rFonts w:ascii="宋体" w:hAnsi="宋体" w:hint="eastAsia"/>
          <w:szCs w:val="21"/>
        </w:rPr>
        <w:t>天吃完了所有的草。假设草的生长速度每天都相同，每头牛每天的吃草量也相同，那么从第</w:t>
      </w:r>
      <w:r w:rsidRPr="00266083">
        <w:rPr>
          <w:szCs w:val="21"/>
        </w:rPr>
        <w:t>7</w:t>
      </w:r>
      <w:r w:rsidRPr="0073596B">
        <w:rPr>
          <w:rFonts w:ascii="宋体" w:hAnsi="宋体" w:hint="eastAsia"/>
          <w:szCs w:val="21"/>
        </w:rPr>
        <w:t>天起增加了</w:t>
      </w:r>
      <w:r w:rsidRPr="0073596B">
        <w:rPr>
          <w:rFonts w:ascii="宋体" w:hAnsi="宋体" w:hint="eastAsia"/>
          <w:szCs w:val="21"/>
          <w:u w:val="single"/>
        </w:rPr>
        <w:t xml:space="preserve">        </w:t>
      </w:r>
      <w:r w:rsidRPr="0073596B">
        <w:rPr>
          <w:rFonts w:ascii="宋体" w:hAnsi="宋体" w:hint="eastAsia"/>
          <w:szCs w:val="21"/>
        </w:rPr>
        <w:t>头牛来吃草</w:t>
      </w:r>
    </w:p>
    <w:p w:rsidR="00DF6016" w:rsidRPr="00B36ABE" w:rsidRDefault="00DF6016" w:rsidP="00DF6016">
      <w:pPr>
        <w:snapToGrid w:val="0"/>
        <w:rPr>
          <w:rFonts w:ascii="楷体_GB2312" w:eastAsia="楷体_GB2312" w:hAnsi="楷体"/>
        </w:rPr>
      </w:pPr>
      <w:r w:rsidRPr="00B36ABE">
        <w:rPr>
          <w:rFonts w:ascii="楷体_GB2312" w:eastAsia="楷体_GB2312" w:hAnsi="楷体" w:hint="eastAsia"/>
        </w:rPr>
        <w:t>【分析】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设每头牛每天的吃草量为</w:t>
      </w:r>
      <w:r w:rsidRPr="00266083">
        <w:rPr>
          <w:rFonts w:eastAsia="楷体_GB2312"/>
        </w:rPr>
        <w:t>1</w:t>
      </w:r>
      <w:r w:rsidRPr="00B36ABE">
        <w:rPr>
          <w:rFonts w:ascii="楷体_GB2312" w:eastAsia="楷体_GB2312" w:hint="eastAsia"/>
        </w:rPr>
        <w:t>份。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每天长草：   （</w:t>
      </w:r>
      <w:r w:rsidRPr="00266083">
        <w:rPr>
          <w:rFonts w:eastAsia="楷体_GB2312"/>
        </w:rPr>
        <w:t>8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16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9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）÷（</w:t>
      </w:r>
      <w:r w:rsidRPr="00266083">
        <w:rPr>
          <w:rFonts w:eastAsia="楷体_GB2312"/>
        </w:rPr>
        <w:t>16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）=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（份）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 xml:space="preserve">原有草：      </w:t>
      </w:r>
      <w:r w:rsidRPr="00266083">
        <w:rPr>
          <w:rFonts w:eastAsia="楷体_GB2312"/>
        </w:rPr>
        <w:t>108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×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48</w:t>
      </w:r>
      <w:r w:rsidRPr="00B36ABE">
        <w:rPr>
          <w:rFonts w:ascii="楷体_GB2312" w:eastAsia="楷体_GB2312" w:hint="eastAsia"/>
        </w:rPr>
        <w:t>(份）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>吃</w:t>
      </w:r>
      <w:r w:rsidRPr="00266083">
        <w:rPr>
          <w:rFonts w:eastAsia="楷体_GB2312"/>
        </w:rPr>
        <w:t>12</w:t>
      </w:r>
      <w:r w:rsidRPr="00B36ABE">
        <w:rPr>
          <w:rFonts w:ascii="楷体_GB2312" w:eastAsia="楷体_GB2312" w:hint="eastAsia"/>
        </w:rPr>
        <w:t>天需要牛的头数：  [</w:t>
      </w:r>
      <w:r w:rsidRPr="00266083">
        <w:rPr>
          <w:rFonts w:eastAsia="楷体_GB2312"/>
        </w:rPr>
        <w:t>48</w:t>
      </w:r>
      <w:r w:rsidRPr="00B36ABE">
        <w:rPr>
          <w:rFonts w:ascii="楷体_GB2312" w:eastAsia="楷体_GB2312" w:hint="eastAsia"/>
        </w:rPr>
        <w:t>+（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4</w:t>
      </w:r>
      <w:r w:rsidRPr="00B36ABE">
        <w:rPr>
          <w:rFonts w:ascii="楷体_GB2312" w:eastAsia="楷体_GB2312" w:hint="eastAsia"/>
        </w:rPr>
        <w:t>）×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] ÷</w:t>
      </w:r>
      <w:r w:rsidRPr="00266083">
        <w:rPr>
          <w:rFonts w:eastAsia="楷体_GB2312"/>
        </w:rPr>
        <w:t>6</w:t>
      </w:r>
      <w:r w:rsidRPr="00B36ABE">
        <w:rPr>
          <w:rFonts w:ascii="楷体_GB2312" w:eastAsia="楷体_GB2312" w:hint="eastAsia"/>
        </w:rPr>
        <w:t>+</w:t>
      </w:r>
      <w:r w:rsidRPr="00266083">
        <w:rPr>
          <w:rFonts w:eastAsia="楷体_GB2312"/>
        </w:rPr>
        <w:t>5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14</w:t>
      </w:r>
      <w:r w:rsidRPr="00B36ABE">
        <w:rPr>
          <w:rFonts w:ascii="楷体_GB2312" w:eastAsia="楷体_GB2312" w:hint="eastAsia"/>
        </w:rPr>
        <w:t>(头）</w:t>
      </w:r>
    </w:p>
    <w:p w:rsidR="00DF6016" w:rsidRPr="00B36ABE" w:rsidRDefault="00DF6016" w:rsidP="00DF6016">
      <w:pPr>
        <w:snapToGrid w:val="0"/>
        <w:ind w:leftChars="400" w:left="840"/>
        <w:rPr>
          <w:rFonts w:ascii="楷体_GB2312" w:eastAsia="楷体_GB2312"/>
        </w:rPr>
      </w:pPr>
      <w:r w:rsidRPr="00B36ABE">
        <w:rPr>
          <w:rFonts w:ascii="楷体_GB2312" w:eastAsia="楷体_GB2312" w:hint="eastAsia"/>
        </w:rPr>
        <w:t xml:space="preserve">增加牛的头数：  </w:t>
      </w:r>
      <w:r w:rsidRPr="00266083">
        <w:rPr>
          <w:rFonts w:eastAsia="楷体_GB2312"/>
        </w:rPr>
        <w:t>14</w:t>
      </w:r>
      <w:r w:rsidRPr="00B36ABE">
        <w:rPr>
          <w:rFonts w:ascii="楷体_GB2312" w:eastAsia="楷体_GB2312" w:hint="eastAsia"/>
        </w:rPr>
        <w:t>-</w:t>
      </w:r>
      <w:r w:rsidRPr="00266083">
        <w:rPr>
          <w:rFonts w:eastAsia="楷体_GB2312"/>
        </w:rPr>
        <w:t>4</w:t>
      </w:r>
      <w:r w:rsidRPr="00B36ABE">
        <w:rPr>
          <w:rFonts w:ascii="楷体_GB2312" w:eastAsia="楷体_GB2312" w:hint="eastAsia"/>
        </w:rPr>
        <w:t>=</w:t>
      </w:r>
      <w:r w:rsidRPr="00266083">
        <w:rPr>
          <w:rFonts w:eastAsia="楷体_GB2312"/>
        </w:rPr>
        <w:t>10</w:t>
      </w:r>
      <w:r w:rsidRPr="00B36ABE">
        <w:rPr>
          <w:rFonts w:ascii="楷体_GB2312" w:eastAsia="楷体_GB2312" w:hint="eastAsia"/>
        </w:rPr>
        <w:t>（头）</w:t>
      </w:r>
    </w:p>
    <w:p w:rsidR="0084571C" w:rsidRDefault="0084571C" w:rsidP="0084571C">
      <w:pPr>
        <w:pStyle w:val="1"/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5651DA" w:rsidRDefault="005651DA" w:rsidP="00953B5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953B5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953B5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953B5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953B57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32F" w:rsidRDefault="0080532F" w:rsidP="00324F57">
      <w:r>
        <w:separator/>
      </w:r>
    </w:p>
  </w:endnote>
  <w:endnote w:type="continuationSeparator" w:id="1">
    <w:p w:rsidR="0080532F" w:rsidRDefault="0080532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32F" w:rsidRDefault="0080532F" w:rsidP="00324F57">
      <w:r>
        <w:separator/>
      </w:r>
    </w:p>
  </w:footnote>
  <w:footnote w:type="continuationSeparator" w:id="1">
    <w:p w:rsidR="0080532F" w:rsidRDefault="0080532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0079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0079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0079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6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85425A5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89545E9"/>
    <w:multiLevelType w:val="hybridMultilevel"/>
    <w:tmpl w:val="AB22C1A8"/>
    <w:lvl w:ilvl="0" w:tplc="0CEAE6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1AE504B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C3B4009"/>
    <w:multiLevelType w:val="hybridMultilevel"/>
    <w:tmpl w:val="B71413C8"/>
    <w:lvl w:ilvl="0" w:tplc="82E294C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</w:num>
  <w:num w:numId="13">
    <w:abstractNumId w:val="40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8"/>
  </w:num>
  <w:num w:numId="21">
    <w:abstractNumId w:val="21"/>
  </w:num>
  <w:num w:numId="22">
    <w:abstractNumId w:val="22"/>
  </w:num>
  <w:num w:numId="23">
    <w:abstractNumId w:val="41"/>
  </w:num>
  <w:num w:numId="24">
    <w:abstractNumId w:val="42"/>
  </w:num>
  <w:num w:numId="25">
    <w:abstractNumId w:val="47"/>
  </w:num>
  <w:num w:numId="26">
    <w:abstractNumId w:val="10"/>
  </w:num>
  <w:num w:numId="27">
    <w:abstractNumId w:val="11"/>
  </w:num>
  <w:num w:numId="28">
    <w:abstractNumId w:val="33"/>
  </w:num>
  <w:num w:numId="29">
    <w:abstractNumId w:val="26"/>
  </w:num>
  <w:num w:numId="30">
    <w:abstractNumId w:val="35"/>
  </w:num>
  <w:num w:numId="31">
    <w:abstractNumId w:val="30"/>
  </w:num>
  <w:num w:numId="32">
    <w:abstractNumId w:val="28"/>
  </w:num>
  <w:num w:numId="33">
    <w:abstractNumId w:val="44"/>
  </w:num>
  <w:num w:numId="34">
    <w:abstractNumId w:val="43"/>
  </w:num>
  <w:num w:numId="35">
    <w:abstractNumId w:val="13"/>
  </w:num>
  <w:num w:numId="36">
    <w:abstractNumId w:val="39"/>
  </w:num>
  <w:num w:numId="37">
    <w:abstractNumId w:val="14"/>
  </w:num>
  <w:num w:numId="38">
    <w:abstractNumId w:val="25"/>
  </w:num>
  <w:num w:numId="39">
    <w:abstractNumId w:val="12"/>
  </w:num>
  <w:num w:numId="40">
    <w:abstractNumId w:val="37"/>
  </w:num>
  <w:num w:numId="41">
    <w:abstractNumId w:val="23"/>
  </w:num>
  <w:num w:numId="42">
    <w:abstractNumId w:val="18"/>
  </w:num>
  <w:num w:numId="43">
    <w:abstractNumId w:val="46"/>
  </w:num>
  <w:num w:numId="44">
    <w:abstractNumId w:val="27"/>
  </w:num>
  <w:num w:numId="45">
    <w:abstractNumId w:val="15"/>
  </w:num>
  <w:num w:numId="46">
    <w:abstractNumId w:val="34"/>
  </w:num>
  <w:num w:numId="47">
    <w:abstractNumId w:val="38"/>
  </w:num>
  <w:num w:numId="48">
    <w:abstractNumId w:val="29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078"/>
    <w:rsid w:val="00057717"/>
    <w:rsid w:val="0007495D"/>
    <w:rsid w:val="0009293A"/>
    <w:rsid w:val="000B11A2"/>
    <w:rsid w:val="000B6215"/>
    <w:rsid w:val="000D0A3E"/>
    <w:rsid w:val="000D650F"/>
    <w:rsid w:val="000D679E"/>
    <w:rsid w:val="000E5AC2"/>
    <w:rsid w:val="000E6765"/>
    <w:rsid w:val="001130CE"/>
    <w:rsid w:val="001161BD"/>
    <w:rsid w:val="00116341"/>
    <w:rsid w:val="00120B15"/>
    <w:rsid w:val="00132BF1"/>
    <w:rsid w:val="00140E23"/>
    <w:rsid w:val="0017550B"/>
    <w:rsid w:val="00176E32"/>
    <w:rsid w:val="0018340D"/>
    <w:rsid w:val="00185895"/>
    <w:rsid w:val="00197D02"/>
    <w:rsid w:val="001A6361"/>
    <w:rsid w:val="001A7036"/>
    <w:rsid w:val="001C2258"/>
    <w:rsid w:val="001C3D07"/>
    <w:rsid w:val="001F6711"/>
    <w:rsid w:val="00225030"/>
    <w:rsid w:val="00225352"/>
    <w:rsid w:val="00242E27"/>
    <w:rsid w:val="002550F5"/>
    <w:rsid w:val="0027376A"/>
    <w:rsid w:val="00275D87"/>
    <w:rsid w:val="00277DCD"/>
    <w:rsid w:val="002A4EF5"/>
    <w:rsid w:val="002C02CB"/>
    <w:rsid w:val="002C3C29"/>
    <w:rsid w:val="002C6F86"/>
    <w:rsid w:val="002D1DCF"/>
    <w:rsid w:val="0030079C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51DA"/>
    <w:rsid w:val="00566B24"/>
    <w:rsid w:val="00581AA4"/>
    <w:rsid w:val="00586BA8"/>
    <w:rsid w:val="005926DC"/>
    <w:rsid w:val="005A0BB8"/>
    <w:rsid w:val="005A6C9F"/>
    <w:rsid w:val="0063765C"/>
    <w:rsid w:val="00640374"/>
    <w:rsid w:val="00652A03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532F"/>
    <w:rsid w:val="00806DB3"/>
    <w:rsid w:val="008210DD"/>
    <w:rsid w:val="008333C2"/>
    <w:rsid w:val="00837FCB"/>
    <w:rsid w:val="0084571C"/>
    <w:rsid w:val="00871424"/>
    <w:rsid w:val="00883DAA"/>
    <w:rsid w:val="00894822"/>
    <w:rsid w:val="008A3806"/>
    <w:rsid w:val="008D3B74"/>
    <w:rsid w:val="008E57E3"/>
    <w:rsid w:val="008F6161"/>
    <w:rsid w:val="00900A43"/>
    <w:rsid w:val="00934B30"/>
    <w:rsid w:val="00946E52"/>
    <w:rsid w:val="00953B57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632FF"/>
    <w:rsid w:val="00A828E5"/>
    <w:rsid w:val="00A83E3D"/>
    <w:rsid w:val="00A932DF"/>
    <w:rsid w:val="00A94441"/>
    <w:rsid w:val="00AA74D4"/>
    <w:rsid w:val="00AB4592"/>
    <w:rsid w:val="00AC2A47"/>
    <w:rsid w:val="00B30369"/>
    <w:rsid w:val="00B56616"/>
    <w:rsid w:val="00B86667"/>
    <w:rsid w:val="00B87F5E"/>
    <w:rsid w:val="00BA1127"/>
    <w:rsid w:val="00BD6D5B"/>
    <w:rsid w:val="00BE03DF"/>
    <w:rsid w:val="00BE584A"/>
    <w:rsid w:val="00C439D1"/>
    <w:rsid w:val="00C73240"/>
    <w:rsid w:val="00C75F93"/>
    <w:rsid w:val="00C906F4"/>
    <w:rsid w:val="00C934E0"/>
    <w:rsid w:val="00CC0DE9"/>
    <w:rsid w:val="00CD081F"/>
    <w:rsid w:val="00D1098E"/>
    <w:rsid w:val="00D10EAC"/>
    <w:rsid w:val="00D37A2C"/>
    <w:rsid w:val="00D519CB"/>
    <w:rsid w:val="00D51DBE"/>
    <w:rsid w:val="00D52346"/>
    <w:rsid w:val="00D76210"/>
    <w:rsid w:val="00DB7CB1"/>
    <w:rsid w:val="00DC6D73"/>
    <w:rsid w:val="00DD4648"/>
    <w:rsid w:val="00DE1D5F"/>
    <w:rsid w:val="00DF6016"/>
    <w:rsid w:val="00DF729C"/>
    <w:rsid w:val="00E37B08"/>
    <w:rsid w:val="00E4028B"/>
    <w:rsid w:val="00E45730"/>
    <w:rsid w:val="00E47544"/>
    <w:rsid w:val="00E5549F"/>
    <w:rsid w:val="00E6391B"/>
    <w:rsid w:val="00E669FD"/>
    <w:rsid w:val="00E76178"/>
    <w:rsid w:val="00EA26E4"/>
    <w:rsid w:val="00EC69A4"/>
    <w:rsid w:val="00ED5812"/>
    <w:rsid w:val="00EE5EE7"/>
    <w:rsid w:val="00EE5F5B"/>
    <w:rsid w:val="00F02C64"/>
    <w:rsid w:val="00F16CF1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paragraph" w:customStyle="1" w:styleId="30">
    <w:name w:val="列出段落3"/>
    <w:basedOn w:val="a"/>
    <w:qFormat/>
    <w:rsid w:val="00DF6016"/>
    <w:pPr>
      <w:widowControl/>
      <w:ind w:firstLineChars="200" w:firstLine="420"/>
      <w:jc w:val="left"/>
    </w:pPr>
    <w:rPr>
      <w:rFonts w:ascii="Calibri" w:hAnsi="Calibri" w:cs="宋体"/>
      <w:szCs w:val="22"/>
    </w:rPr>
  </w:style>
  <w:style w:type="character" w:customStyle="1" w:styleId="ListParagraphChar">
    <w:name w:val="List Paragraph Char"/>
    <w:basedOn w:val="a0"/>
    <w:locked/>
    <w:rsid w:val="0009293A"/>
    <w:rPr>
      <w:rFonts w:ascii="Calibri" w:eastAsia="宋体" w:hAnsi="Calibri" w:cs="Calibri"/>
      <w:sz w:val="21"/>
      <w:szCs w:val="21"/>
    </w:rPr>
  </w:style>
  <w:style w:type="character" w:customStyle="1" w:styleId="Char3">
    <w:name w:val="普通(网站) Char"/>
    <w:aliases w:val="普通 (Web) Char"/>
    <w:basedOn w:val="a0"/>
    <w:link w:val="a8"/>
    <w:locked/>
    <w:rsid w:val="008E57E3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127</Words>
  <Characters>725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851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2015-01-05T03:01:00Z</dcterms:created>
  <dcterms:modified xsi:type="dcterms:W3CDTF">2015-01-12T03:03:00Z</dcterms:modified>
</cp:coreProperties>
</file>