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52" w:rsidRPr="00023EE9" w:rsidRDefault="00340828" w:rsidP="00023EE9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</w:t>
      </w:r>
      <w:r w:rsidR="00BA1127">
        <w:rPr>
          <w:rFonts w:eastAsiaTheme="minorEastAsia" w:hAnsiTheme="minorEastAsia" w:hint="eastAsia"/>
          <w:b/>
          <w:bCs/>
        </w:rPr>
        <w:t>六</w:t>
      </w:r>
      <w:r w:rsidR="00225352" w:rsidRPr="00225352">
        <w:rPr>
          <w:rFonts w:eastAsiaTheme="minorEastAsia" w:hAnsiTheme="minorEastAsia"/>
          <w:b/>
          <w:bCs/>
        </w:rPr>
        <w:t>年级奥数天天练试题及答案</w:t>
      </w:r>
      <w:r w:rsidR="004F7AA0">
        <w:rPr>
          <w:rFonts w:eastAsiaTheme="minorEastAsia" w:hint="eastAsia"/>
          <w:b/>
          <w:bCs/>
        </w:rPr>
        <w:t>1.</w:t>
      </w:r>
      <w:r w:rsidR="00E47544">
        <w:rPr>
          <w:rFonts w:eastAsiaTheme="minorEastAsia" w:hint="eastAsia"/>
          <w:b/>
          <w:bCs/>
        </w:rPr>
        <w:t>14</w:t>
      </w:r>
    </w:p>
    <w:p w:rsidR="0009293A" w:rsidRPr="0073228F" w:rsidRDefault="0009293A" w:rsidP="0009293A">
      <w:pPr>
        <w:pStyle w:val="1"/>
        <w:numPr>
          <w:ilvl w:val="0"/>
          <w:numId w:val="43"/>
        </w:numPr>
        <w:snapToGrid w:val="0"/>
        <w:spacing w:before="0" w:beforeAutospacing="0" w:after="0" w:afterAutospacing="0"/>
        <w:ind w:firstLineChars="0"/>
        <w:rPr>
          <w:rFonts w:ascii="Times New Roman" w:hAnsi="Times New Roman"/>
          <w:spacing w:val="8"/>
        </w:rPr>
      </w:pPr>
      <w:r w:rsidRPr="0073228F">
        <w:rPr>
          <w:rFonts w:ascii="Times New Roman" w:hAnsi="宋体"/>
          <w:spacing w:val="8"/>
        </w:rPr>
        <w:t>放满一个水池，如果同时打开</w:t>
      </w:r>
      <w:r w:rsidRPr="0073228F">
        <w:rPr>
          <w:rFonts w:ascii="Times New Roman" w:hAnsi="Times New Roman"/>
          <w:spacing w:val="8"/>
        </w:rPr>
        <w:t>1</w:t>
      </w:r>
      <w:r w:rsidRPr="0073228F">
        <w:rPr>
          <w:rFonts w:ascii="Times New Roman" w:hAnsi="宋体"/>
          <w:spacing w:val="8"/>
        </w:rPr>
        <w:t>，</w:t>
      </w:r>
      <w:r w:rsidRPr="0073228F">
        <w:rPr>
          <w:rFonts w:ascii="Times New Roman" w:hAnsi="Times New Roman"/>
          <w:spacing w:val="8"/>
        </w:rPr>
        <w:t>2</w:t>
      </w:r>
      <w:r w:rsidRPr="0073228F">
        <w:rPr>
          <w:rFonts w:ascii="Times New Roman" w:hAnsi="宋体"/>
          <w:spacing w:val="8"/>
        </w:rPr>
        <w:t>号阀门，则</w:t>
      </w:r>
      <w:r w:rsidRPr="0073228F">
        <w:rPr>
          <w:rFonts w:ascii="Times New Roman" w:hAnsi="Times New Roman"/>
          <w:spacing w:val="8"/>
        </w:rPr>
        <w:t>12</w:t>
      </w:r>
      <w:r w:rsidRPr="0073228F">
        <w:rPr>
          <w:rFonts w:ascii="Times New Roman" w:hAnsi="宋体"/>
          <w:spacing w:val="8"/>
        </w:rPr>
        <w:t>分钟可以完成；如果同时打开</w:t>
      </w:r>
      <w:r w:rsidRPr="0073228F">
        <w:rPr>
          <w:rFonts w:ascii="Times New Roman" w:hAnsi="Times New Roman"/>
          <w:spacing w:val="8"/>
        </w:rPr>
        <w:t>1</w:t>
      </w:r>
      <w:r w:rsidRPr="0073228F">
        <w:rPr>
          <w:rFonts w:ascii="Times New Roman" w:hAnsi="宋体"/>
          <w:spacing w:val="8"/>
        </w:rPr>
        <w:t>，</w:t>
      </w:r>
      <w:r w:rsidRPr="0073228F">
        <w:rPr>
          <w:rFonts w:ascii="Times New Roman" w:hAnsi="Times New Roman"/>
          <w:spacing w:val="8"/>
        </w:rPr>
        <w:t>3</w:t>
      </w:r>
      <w:r w:rsidRPr="0073228F">
        <w:rPr>
          <w:rFonts w:ascii="Times New Roman" w:hAnsi="宋体"/>
          <w:spacing w:val="8"/>
        </w:rPr>
        <w:t>号阀门，则</w:t>
      </w:r>
      <w:r w:rsidRPr="0073228F">
        <w:rPr>
          <w:rFonts w:ascii="Times New Roman" w:hAnsi="Times New Roman"/>
          <w:spacing w:val="8"/>
        </w:rPr>
        <w:t>15</w:t>
      </w:r>
      <w:r w:rsidRPr="0073228F">
        <w:rPr>
          <w:rFonts w:ascii="Times New Roman" w:hAnsi="宋体"/>
          <w:spacing w:val="8"/>
        </w:rPr>
        <w:t>分钟可以完成；如果单独打开</w:t>
      </w:r>
      <w:r w:rsidRPr="0073228F">
        <w:rPr>
          <w:rFonts w:ascii="Times New Roman" w:hAnsi="Times New Roman"/>
          <w:spacing w:val="8"/>
        </w:rPr>
        <w:t>1</w:t>
      </w:r>
      <w:r w:rsidRPr="0073228F">
        <w:rPr>
          <w:rFonts w:ascii="Times New Roman" w:hAnsi="宋体"/>
          <w:spacing w:val="8"/>
        </w:rPr>
        <w:t>号阀门，则</w:t>
      </w:r>
      <w:r w:rsidRPr="0073228F">
        <w:rPr>
          <w:rFonts w:ascii="Times New Roman" w:hAnsi="Times New Roman"/>
          <w:spacing w:val="8"/>
        </w:rPr>
        <w:t>20</w:t>
      </w:r>
      <w:r w:rsidRPr="0073228F">
        <w:rPr>
          <w:rFonts w:ascii="Times New Roman" w:hAnsi="宋体"/>
          <w:spacing w:val="8"/>
        </w:rPr>
        <w:t>分钟可以完成；那么，如果同时打开</w:t>
      </w:r>
      <w:r w:rsidRPr="0073228F">
        <w:rPr>
          <w:rFonts w:ascii="Times New Roman" w:hAnsi="Times New Roman"/>
          <w:spacing w:val="8"/>
        </w:rPr>
        <w:t>1</w:t>
      </w:r>
      <w:r w:rsidRPr="0073228F">
        <w:rPr>
          <w:rFonts w:ascii="Times New Roman" w:hAnsi="宋体"/>
          <w:spacing w:val="8"/>
        </w:rPr>
        <w:t>，</w:t>
      </w:r>
      <w:r w:rsidRPr="0073228F">
        <w:rPr>
          <w:rFonts w:ascii="Times New Roman" w:hAnsi="Times New Roman"/>
          <w:spacing w:val="8"/>
        </w:rPr>
        <w:t>2</w:t>
      </w:r>
      <w:r w:rsidRPr="0073228F">
        <w:rPr>
          <w:rFonts w:ascii="Times New Roman" w:hAnsi="宋体"/>
          <w:spacing w:val="8"/>
        </w:rPr>
        <w:t>，</w:t>
      </w:r>
      <w:r w:rsidRPr="0073228F">
        <w:rPr>
          <w:rFonts w:ascii="Times New Roman" w:hAnsi="Times New Roman"/>
          <w:spacing w:val="8"/>
        </w:rPr>
        <w:t>3</w:t>
      </w:r>
      <w:r w:rsidRPr="0073228F">
        <w:rPr>
          <w:rFonts w:ascii="Times New Roman" w:hAnsi="宋体"/>
          <w:spacing w:val="8"/>
        </w:rPr>
        <w:t>号阀门，</w:t>
      </w:r>
      <w:r w:rsidRPr="0073228F">
        <w:rPr>
          <w:rFonts w:ascii="Times New Roman" w:hAnsi="Times New Roman"/>
          <w:spacing w:val="8"/>
          <w:u w:val="single"/>
        </w:rPr>
        <w:t xml:space="preserve">        </w:t>
      </w:r>
      <w:r w:rsidRPr="0073228F">
        <w:rPr>
          <w:rFonts w:ascii="Times New Roman" w:hAnsi="宋体"/>
          <w:spacing w:val="8"/>
        </w:rPr>
        <w:t>分钟可以完成。</w:t>
      </w:r>
    </w:p>
    <w:p w:rsidR="0009293A" w:rsidRPr="0073228F" w:rsidRDefault="0009293A" w:rsidP="0009293A">
      <w:pPr>
        <w:adjustRightInd w:val="0"/>
        <w:snapToGrid w:val="0"/>
        <w:rPr>
          <w:rFonts w:eastAsia="楷体_GB2312"/>
          <w:spacing w:val="8"/>
        </w:rPr>
      </w:pPr>
    </w:p>
    <w:p w:rsidR="0009293A" w:rsidRPr="0073228F" w:rsidRDefault="0009293A" w:rsidP="0009293A">
      <w:pPr>
        <w:adjustRightInd w:val="0"/>
        <w:snapToGrid w:val="0"/>
        <w:ind w:left="840" w:hangingChars="400" w:hanging="840"/>
        <w:rPr>
          <w:rFonts w:eastAsia="楷体_GB2312"/>
        </w:rPr>
      </w:pPr>
      <w:r w:rsidRPr="0073228F">
        <w:rPr>
          <w:rFonts w:eastAsia="楷体_GB2312"/>
        </w:rPr>
        <w:t>【分析】根据题意可知，</w:t>
      </w:r>
      <w:r w:rsidRPr="0073228F">
        <w:rPr>
          <w:rFonts w:eastAsia="楷体_GB2312"/>
          <w:spacing w:val="8"/>
        </w:rPr>
        <w:t>1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2</w:t>
      </w:r>
      <w:r w:rsidRPr="0073228F">
        <w:rPr>
          <w:rFonts w:eastAsia="楷体_GB2312"/>
          <w:spacing w:val="8"/>
        </w:rPr>
        <w:t>号阀门的效率之和为</w:t>
      </w:r>
      <w:r w:rsidRPr="0073228F">
        <w:rPr>
          <w:rFonts w:eastAsia="楷体_GB2312"/>
          <w:spacing w:val="8"/>
          <w:position w:val="-22"/>
        </w:rPr>
        <w:object w:dxaOrig="3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7.75pt" o:ole="">
            <v:imagedata r:id="rId7" o:title=""/>
          </v:shape>
          <o:OLEObject Type="Embed" ProgID="Equation.DSMT4" ShapeID="_x0000_i1025" DrawAspect="Content" ObjectID="_1482565843" r:id="rId8"/>
        </w:objec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1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3</w:t>
      </w:r>
      <w:r w:rsidRPr="0073228F">
        <w:rPr>
          <w:rFonts w:eastAsia="楷体_GB2312"/>
          <w:spacing w:val="8"/>
        </w:rPr>
        <w:t>号阀门的效率之和为</w:t>
      </w:r>
      <w:r w:rsidRPr="0073228F">
        <w:rPr>
          <w:rFonts w:eastAsia="楷体_GB2312"/>
          <w:spacing w:val="8"/>
          <w:position w:val="-22"/>
        </w:rPr>
        <w:object w:dxaOrig="300" w:dyaOrig="560">
          <v:shape id="_x0000_i1026" type="#_x0000_t75" style="width:15pt;height:27.75pt" o:ole="">
            <v:imagedata r:id="rId9" o:title=""/>
          </v:shape>
          <o:OLEObject Type="Embed" ProgID="Equation.DSMT4" ShapeID="_x0000_i1026" DrawAspect="Content" ObjectID="_1482565844" r:id="rId10"/>
        </w:objec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1</w:t>
      </w:r>
      <w:r w:rsidRPr="0073228F">
        <w:rPr>
          <w:rFonts w:eastAsia="楷体_GB2312"/>
          <w:spacing w:val="8"/>
        </w:rPr>
        <w:t>号阀门的效率为</w:t>
      </w:r>
      <w:r w:rsidRPr="0073228F">
        <w:rPr>
          <w:rFonts w:eastAsia="楷体_GB2312"/>
          <w:spacing w:val="8"/>
          <w:position w:val="-22"/>
        </w:rPr>
        <w:object w:dxaOrig="320" w:dyaOrig="560">
          <v:shape id="_x0000_i1027" type="#_x0000_t75" style="width:16.5pt;height:27.75pt" o:ole="">
            <v:imagedata r:id="rId11" o:title=""/>
          </v:shape>
          <o:OLEObject Type="Embed" ProgID="Equation.DSMT4" ShapeID="_x0000_i1027" DrawAspect="Content" ObjectID="_1482565845" r:id="rId12"/>
        </w:object>
      </w:r>
      <w:r w:rsidRPr="0073228F">
        <w:rPr>
          <w:rFonts w:eastAsia="楷体_GB2312"/>
          <w:spacing w:val="8"/>
        </w:rPr>
        <w:t>，所以</w:t>
      </w:r>
      <w:r w:rsidRPr="0073228F">
        <w:rPr>
          <w:rFonts w:eastAsia="楷体_GB2312"/>
          <w:spacing w:val="8"/>
        </w:rPr>
        <w:t>1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2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3</w:t>
      </w:r>
      <w:r w:rsidRPr="0073228F">
        <w:rPr>
          <w:rFonts w:eastAsia="楷体_GB2312"/>
          <w:spacing w:val="8"/>
        </w:rPr>
        <w:t>号阀门的效率之和为</w:t>
      </w:r>
      <w:r w:rsidRPr="0073228F">
        <w:rPr>
          <w:rFonts w:eastAsia="楷体_GB2312"/>
          <w:spacing w:val="8"/>
          <w:position w:val="-22"/>
        </w:rPr>
        <w:object w:dxaOrig="1579" w:dyaOrig="560">
          <v:shape id="_x0000_i1028" type="#_x0000_t75" style="width:78.75pt;height:27.75pt" o:ole="">
            <v:imagedata r:id="rId13" o:title=""/>
          </v:shape>
          <o:OLEObject Type="Embed" ProgID="Equation.DSMT4" ShapeID="_x0000_i1028" DrawAspect="Content" ObjectID="_1482565846" r:id="rId14"/>
        </w:object>
      </w:r>
      <w:r w:rsidRPr="0073228F">
        <w:rPr>
          <w:rFonts w:eastAsia="楷体_GB2312"/>
          <w:spacing w:val="8"/>
        </w:rPr>
        <w:t>，所以，如果同时打开</w:t>
      </w:r>
      <w:r w:rsidRPr="0073228F">
        <w:rPr>
          <w:rFonts w:eastAsia="楷体_GB2312"/>
          <w:spacing w:val="8"/>
        </w:rPr>
        <w:t>1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2</w:t>
      </w:r>
      <w:r w:rsidRPr="0073228F">
        <w:rPr>
          <w:rFonts w:eastAsia="楷体_GB2312"/>
          <w:spacing w:val="8"/>
        </w:rPr>
        <w:t>，</w:t>
      </w:r>
      <w:r w:rsidRPr="0073228F">
        <w:rPr>
          <w:rFonts w:eastAsia="楷体_GB2312"/>
          <w:spacing w:val="8"/>
        </w:rPr>
        <w:t>3</w:t>
      </w:r>
      <w:r w:rsidRPr="0073228F">
        <w:rPr>
          <w:rFonts w:eastAsia="楷体_GB2312"/>
          <w:spacing w:val="8"/>
        </w:rPr>
        <w:t>号阀门，</w:t>
      </w:r>
      <w:r w:rsidRPr="0073228F">
        <w:rPr>
          <w:rFonts w:eastAsia="楷体_GB2312"/>
          <w:spacing w:val="8"/>
        </w:rPr>
        <w:t>10</w:t>
      </w:r>
      <w:r w:rsidRPr="0073228F">
        <w:rPr>
          <w:rFonts w:eastAsia="楷体_GB2312"/>
          <w:spacing w:val="8"/>
        </w:rPr>
        <w:t>分钟可以完成。</w:t>
      </w:r>
    </w:p>
    <w:p w:rsidR="0009293A" w:rsidRPr="0073228F" w:rsidRDefault="0009293A" w:rsidP="0009293A">
      <w:pPr>
        <w:pStyle w:val="1"/>
        <w:numPr>
          <w:ilvl w:val="0"/>
          <w:numId w:val="43"/>
        </w:numPr>
        <w:snapToGrid w:val="0"/>
        <w:spacing w:before="0" w:beforeAutospacing="0" w:after="0" w:afterAutospacing="0"/>
        <w:ind w:firstLineChars="0"/>
        <w:rPr>
          <w:rFonts w:ascii="Times New Roman" w:hAnsi="Times New Roman"/>
        </w:rPr>
      </w:pPr>
      <w:r w:rsidRPr="0073228F">
        <w:rPr>
          <w:rFonts w:ascii="Times New Roman" w:hAnsi="宋体"/>
        </w:rPr>
        <w:t>一项工程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甲单独完成需要</w:t>
      </w:r>
      <w:r w:rsidRPr="0073228F">
        <w:rPr>
          <w:rFonts w:ascii="Times New Roman" w:hAnsi="Times New Roman"/>
        </w:rPr>
        <w:t>10</w:t>
      </w:r>
      <w:r w:rsidRPr="0073228F">
        <w:rPr>
          <w:rFonts w:ascii="Times New Roman" w:hAnsi="宋体"/>
        </w:rPr>
        <w:t>天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乙单独完成需要</w:t>
      </w:r>
      <w:r w:rsidRPr="0073228F">
        <w:rPr>
          <w:rFonts w:ascii="Times New Roman" w:hAnsi="Times New Roman"/>
        </w:rPr>
        <w:t>15</w:t>
      </w:r>
      <w:r w:rsidRPr="0073228F">
        <w:rPr>
          <w:rFonts w:ascii="Times New Roman" w:hAnsi="宋体"/>
        </w:rPr>
        <w:t>天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丙单独完成需</w:t>
      </w:r>
      <w:r w:rsidRPr="0073228F">
        <w:rPr>
          <w:rFonts w:ascii="Times New Roman" w:hAnsi="Times New Roman"/>
        </w:rPr>
        <w:t>20</w:t>
      </w:r>
      <w:r w:rsidRPr="0073228F">
        <w:rPr>
          <w:rFonts w:ascii="Times New Roman" w:hAnsi="宋体"/>
        </w:rPr>
        <w:t>天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在三人合作</w:t>
      </w:r>
      <w:r w:rsidRPr="0073228F">
        <w:rPr>
          <w:rFonts w:ascii="Times New Roman" w:hAnsi="Times New Roman"/>
        </w:rPr>
        <w:t>3</w:t>
      </w:r>
      <w:r w:rsidRPr="0073228F">
        <w:rPr>
          <w:rFonts w:ascii="Times New Roman" w:hAnsi="宋体"/>
        </w:rPr>
        <w:t>天后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甲有其它任务而退出</w:t>
      </w:r>
      <w:r w:rsidRPr="0073228F">
        <w:rPr>
          <w:rFonts w:ascii="Times New Roman" w:hAnsi="Times New Roman"/>
        </w:rPr>
        <w:t>,</w:t>
      </w:r>
      <w:r w:rsidRPr="0073228F">
        <w:rPr>
          <w:rFonts w:ascii="Times New Roman" w:hAnsi="宋体"/>
        </w:rPr>
        <w:t>剩下乙、丙继续工作直至完工。完成这项工程共用</w:t>
      </w:r>
      <w:r w:rsidRPr="0073228F">
        <w:rPr>
          <w:rFonts w:ascii="Times New Roman" w:hAnsi="Times New Roman"/>
        </w:rPr>
        <w:t>______</w:t>
      </w:r>
      <w:r w:rsidRPr="0073228F">
        <w:rPr>
          <w:rFonts w:ascii="Times New Roman" w:hAnsi="宋体"/>
        </w:rPr>
        <w:t>天。</w:t>
      </w:r>
    </w:p>
    <w:p w:rsidR="0009293A" w:rsidRPr="0073228F" w:rsidRDefault="0009293A" w:rsidP="0009293A">
      <w:pPr>
        <w:snapToGrid w:val="0"/>
        <w:rPr>
          <w:rFonts w:eastAsia="楷体_GB2312"/>
        </w:rPr>
      </w:pPr>
      <w:r w:rsidRPr="0073228F">
        <w:rPr>
          <w:rFonts w:eastAsia="楷体_GB2312"/>
        </w:rPr>
        <w:t>【分析】甲的工作效率是</w:t>
      </w:r>
      <w:r w:rsidRPr="0073228F">
        <w:rPr>
          <w:rFonts w:eastAsia="楷体_GB2312"/>
          <w:position w:val="-22"/>
        </w:rPr>
        <w:object w:dxaOrig="300" w:dyaOrig="560">
          <v:shape id="_x0000_i1029" type="#_x0000_t75" style="width:15pt;height:27.75pt" o:ole="">
            <v:imagedata r:id="rId15" o:title=""/>
          </v:shape>
          <o:OLEObject Type="Embed" ProgID="Equation.DSMT4" ShapeID="_x0000_i1029" DrawAspect="Content" ObjectID="_1482565847" r:id="rId16"/>
        </w:object>
      </w:r>
      <w:r w:rsidRPr="0073228F">
        <w:rPr>
          <w:rFonts w:eastAsia="楷体_GB2312"/>
        </w:rPr>
        <w:t>，乙的工作效率是</w:t>
      </w:r>
      <w:r w:rsidRPr="0073228F">
        <w:rPr>
          <w:rFonts w:eastAsia="楷体_GB2312"/>
          <w:position w:val="-22"/>
        </w:rPr>
        <w:object w:dxaOrig="300" w:dyaOrig="560">
          <v:shape id="_x0000_i1030" type="#_x0000_t75" style="width:15pt;height:27.75pt" o:ole="">
            <v:imagedata r:id="rId17" o:title=""/>
          </v:shape>
          <o:OLEObject Type="Embed" ProgID="Equation.DSMT4" ShapeID="_x0000_i1030" DrawAspect="Content" ObjectID="_1482565848" r:id="rId18"/>
        </w:object>
      </w:r>
      <w:r w:rsidRPr="0073228F">
        <w:rPr>
          <w:rFonts w:eastAsia="楷体_GB2312"/>
        </w:rPr>
        <w:t>，丙的工作效率是</w:t>
      </w:r>
      <w:r w:rsidRPr="0073228F">
        <w:rPr>
          <w:rFonts w:eastAsia="楷体_GB2312"/>
          <w:position w:val="-22"/>
        </w:rPr>
        <w:object w:dxaOrig="320" w:dyaOrig="560">
          <v:shape id="_x0000_i1031" type="#_x0000_t75" style="width:16.5pt;height:27.75pt" o:ole="">
            <v:imagedata r:id="rId19" o:title=""/>
          </v:shape>
          <o:OLEObject Type="Embed" ProgID="Equation.DSMT4" ShapeID="_x0000_i1031" DrawAspect="Content" ObjectID="_1482565849" r:id="rId20"/>
        </w:object>
      </w:r>
      <w:r w:rsidRPr="0073228F">
        <w:rPr>
          <w:rFonts w:eastAsia="楷体_GB2312"/>
        </w:rPr>
        <w:t>，三人工作</w:t>
      </w:r>
      <w:r w:rsidRPr="0073228F">
        <w:rPr>
          <w:rFonts w:eastAsia="楷体_GB2312"/>
        </w:rPr>
        <w:t>3</w:t>
      </w:r>
      <w:r w:rsidRPr="0073228F">
        <w:rPr>
          <w:rFonts w:eastAsia="楷体_GB2312"/>
        </w:rPr>
        <w:t>天完成</w:t>
      </w:r>
    </w:p>
    <w:p w:rsidR="0009293A" w:rsidRPr="0073228F" w:rsidRDefault="0009293A" w:rsidP="0009293A">
      <w:pPr>
        <w:snapToGrid w:val="0"/>
        <w:ind w:leftChars="400" w:left="840"/>
        <w:rPr>
          <w:rFonts w:eastAsia="楷体_GB2312"/>
        </w:rPr>
      </w:pPr>
      <w:r w:rsidRPr="0073228F">
        <w:rPr>
          <w:rFonts w:eastAsia="楷体_GB2312"/>
          <w:position w:val="-26"/>
        </w:rPr>
        <w:object w:dxaOrig="2079" w:dyaOrig="620">
          <v:shape id="_x0000_i1032" type="#_x0000_t75" style="width:104.25pt;height:31.5pt" o:ole="">
            <v:imagedata r:id="rId21" o:title=""/>
          </v:shape>
          <o:OLEObject Type="Embed" ProgID="Equation.DSMT4" ShapeID="_x0000_i1032" DrawAspect="Content" ObjectID="_1482565850" r:id="rId22"/>
        </w:object>
      </w:r>
      <w:r w:rsidRPr="0073228F">
        <w:rPr>
          <w:rFonts w:eastAsia="楷体_GB2312"/>
        </w:rPr>
        <w:t>，剩下的乙、丙继续工作需要</w:t>
      </w:r>
      <w:r w:rsidRPr="0073228F">
        <w:rPr>
          <w:rFonts w:eastAsia="楷体_GB2312"/>
          <w:position w:val="-26"/>
        </w:rPr>
        <w:object w:dxaOrig="2140" w:dyaOrig="620">
          <v:shape id="_x0000_i1033" type="#_x0000_t75" style="width:107.25pt;height:31.5pt" o:ole="">
            <v:imagedata r:id="rId23" o:title=""/>
          </v:shape>
          <o:OLEObject Type="Embed" ProgID="Equation.DSMT4" ShapeID="_x0000_i1033" DrawAspect="Content" ObjectID="_1482565851" r:id="rId24"/>
        </w:object>
      </w:r>
      <w:r w:rsidRPr="0073228F">
        <w:rPr>
          <w:rFonts w:eastAsia="楷体_GB2312"/>
        </w:rPr>
        <w:t>天。所以一共要用</w:t>
      </w:r>
      <w:r w:rsidRPr="0073228F">
        <w:rPr>
          <w:rFonts w:eastAsia="楷体_GB2312"/>
        </w:rPr>
        <w:t>6</w:t>
      </w:r>
      <w:r w:rsidRPr="0073228F">
        <w:rPr>
          <w:rFonts w:eastAsia="楷体_GB2312"/>
        </w:rPr>
        <w:t>天。</w:t>
      </w:r>
    </w:p>
    <w:p w:rsidR="0009293A" w:rsidRPr="0073228F" w:rsidRDefault="0009293A" w:rsidP="0009293A">
      <w:pPr>
        <w:pStyle w:val="1"/>
        <w:numPr>
          <w:ilvl w:val="0"/>
          <w:numId w:val="43"/>
        </w:numPr>
        <w:snapToGrid w:val="0"/>
        <w:spacing w:before="0" w:beforeAutospacing="0" w:after="0" w:afterAutospacing="0"/>
        <w:ind w:firstLineChars="0"/>
        <w:rPr>
          <w:rFonts w:ascii="Times New Roman" w:hAnsi="Times New Roman"/>
        </w:rPr>
      </w:pPr>
      <w:r w:rsidRPr="0073228F">
        <w:rPr>
          <w:rFonts w:ascii="Times New Roman" w:hAnsi="宋体"/>
        </w:rPr>
        <w:t>有两个同样的仓库，搬运完一个仓库的货物，甲需</w:t>
      </w:r>
      <w:r w:rsidRPr="0073228F">
        <w:rPr>
          <w:rFonts w:ascii="Times New Roman" w:hAnsi="Times New Roman"/>
        </w:rPr>
        <w:t>6</w:t>
      </w:r>
      <w:r w:rsidRPr="0073228F">
        <w:rPr>
          <w:rFonts w:ascii="Times New Roman" w:hAnsi="宋体"/>
        </w:rPr>
        <w:t>小时，乙需</w:t>
      </w:r>
      <w:r w:rsidRPr="0073228F">
        <w:rPr>
          <w:rFonts w:ascii="Times New Roman" w:hAnsi="Times New Roman"/>
        </w:rPr>
        <w:t>7</w:t>
      </w:r>
      <w:r w:rsidRPr="0073228F">
        <w:rPr>
          <w:rFonts w:ascii="Times New Roman" w:hAnsi="宋体"/>
        </w:rPr>
        <w:t>小时，丙需</w:t>
      </w:r>
      <w:r w:rsidRPr="0073228F">
        <w:rPr>
          <w:rFonts w:ascii="Times New Roman" w:hAnsi="Times New Roman"/>
        </w:rPr>
        <w:t>14</w:t>
      </w:r>
      <w:r w:rsidRPr="0073228F">
        <w:rPr>
          <w:rFonts w:ascii="Times New Roman" w:hAnsi="宋体"/>
        </w:rPr>
        <w:t>小时。甲、乙同时开始各搬运一个仓库的货物。开始时，丙先帮甲搬运，后来又去帮乙搬运，最后两个仓库的货物同时搬完。则丙帮甲</w:t>
      </w:r>
      <w:r w:rsidRPr="0073228F">
        <w:rPr>
          <w:rFonts w:ascii="Times New Roman" w:hAnsi="Times New Roman"/>
          <w:u w:val="single"/>
        </w:rPr>
        <w:t xml:space="preserve">        </w:t>
      </w:r>
      <w:r w:rsidRPr="0073228F">
        <w:rPr>
          <w:rFonts w:ascii="Times New Roman" w:hAnsi="宋体"/>
        </w:rPr>
        <w:t>小时，帮乙</w:t>
      </w:r>
      <w:r w:rsidRPr="0073228F">
        <w:rPr>
          <w:rFonts w:ascii="Times New Roman" w:hAnsi="Times New Roman"/>
          <w:u w:val="single"/>
        </w:rPr>
        <w:t xml:space="preserve">        </w:t>
      </w:r>
      <w:r w:rsidRPr="0073228F">
        <w:rPr>
          <w:rFonts w:ascii="Times New Roman" w:hAnsi="宋体"/>
        </w:rPr>
        <w:t>小时。</w:t>
      </w:r>
    </w:p>
    <w:p w:rsidR="0009293A" w:rsidRPr="0073228F" w:rsidRDefault="0009293A" w:rsidP="0009293A">
      <w:pPr>
        <w:adjustRightInd w:val="0"/>
        <w:snapToGrid w:val="0"/>
        <w:ind w:left="840" w:hangingChars="400" w:hanging="840"/>
        <w:rPr>
          <w:rFonts w:eastAsia="楷体_GB2312"/>
          <w:bCs/>
        </w:rPr>
      </w:pPr>
      <w:r w:rsidRPr="0073228F">
        <w:rPr>
          <w:rFonts w:eastAsia="楷体_GB2312"/>
        </w:rPr>
        <w:t>【分析】</w:t>
      </w:r>
      <w:r w:rsidRPr="0073228F">
        <w:rPr>
          <w:rFonts w:eastAsia="楷体_GB2312"/>
          <w:bCs/>
        </w:rPr>
        <w:t>整个搬运的过程，就是甲、乙、丙三人同时开始同时结束，共搬运了两个仓库的货物，所以它们完成工作的总时间为</w:t>
      </w:r>
      <w:r w:rsidRPr="0073228F">
        <w:rPr>
          <w:rFonts w:eastAsia="楷体_GB2312"/>
          <w:bCs/>
          <w:position w:val="-26"/>
        </w:rPr>
        <w:object w:dxaOrig="1900" w:dyaOrig="620">
          <v:shape id="_x0000_i1034" type="#_x0000_t75" style="width:95.25pt;height:31.5pt" o:ole="">
            <v:imagedata r:id="rId25" o:title=""/>
          </v:shape>
          <o:OLEObject Type="Embed" ProgID="Equation.DSMT4" ShapeID="_x0000_i1034" DrawAspect="Content" ObjectID="_1482565852" r:id="rId26"/>
        </w:object>
      </w:r>
      <w:r w:rsidRPr="0073228F">
        <w:rPr>
          <w:rFonts w:eastAsia="楷体_GB2312"/>
          <w:bCs/>
        </w:rPr>
        <w:t>小时。</w:t>
      </w:r>
    </w:p>
    <w:p w:rsidR="0009293A" w:rsidRPr="0073228F" w:rsidRDefault="0009293A" w:rsidP="0009293A">
      <w:pPr>
        <w:tabs>
          <w:tab w:val="left" w:pos="2430"/>
        </w:tabs>
        <w:snapToGrid w:val="0"/>
        <w:ind w:left="850"/>
        <w:rPr>
          <w:rFonts w:eastAsia="楷体_GB2312"/>
          <w:bCs/>
        </w:rPr>
      </w:pPr>
      <w:r w:rsidRPr="0073228F">
        <w:rPr>
          <w:rFonts w:eastAsia="楷体_GB2312"/>
          <w:bCs/>
        </w:rPr>
        <w:t>在这段时间内，甲、乙各自在某一个仓库内搬运，丙则在两个仓库都搬运过。</w:t>
      </w:r>
    </w:p>
    <w:p w:rsidR="0009293A" w:rsidRPr="0073228F" w:rsidRDefault="0009293A" w:rsidP="0009293A">
      <w:pPr>
        <w:tabs>
          <w:tab w:val="left" w:pos="2430"/>
        </w:tabs>
        <w:snapToGrid w:val="0"/>
        <w:ind w:left="850"/>
        <w:rPr>
          <w:rFonts w:eastAsia="楷体_GB2312"/>
          <w:bCs/>
        </w:rPr>
      </w:pPr>
      <w:r w:rsidRPr="0073228F">
        <w:rPr>
          <w:rFonts w:eastAsia="楷体_GB2312"/>
          <w:bCs/>
        </w:rPr>
        <w:t>甲完成的工作量是</w:t>
      </w:r>
      <w:r w:rsidRPr="0073228F">
        <w:rPr>
          <w:rFonts w:eastAsia="楷体_GB2312"/>
          <w:bCs/>
          <w:position w:val="-22"/>
        </w:rPr>
        <w:object w:dxaOrig="960" w:dyaOrig="560">
          <v:shape id="_x0000_i1035" type="#_x0000_t75" style="width:48pt;height:27.75pt" o:ole="">
            <v:imagedata r:id="rId27" o:title=""/>
          </v:shape>
          <o:OLEObject Type="Embed" ProgID="Equation.DSMT4" ShapeID="_x0000_i1035" DrawAspect="Content" ObjectID="_1482565853" r:id="rId28"/>
        </w:object>
      </w:r>
      <w:r w:rsidRPr="0073228F">
        <w:rPr>
          <w:rFonts w:eastAsia="楷体_GB2312"/>
          <w:bCs/>
        </w:rPr>
        <w:t>，所以丙帮甲搬了</w:t>
      </w:r>
      <w:r w:rsidRPr="0073228F">
        <w:rPr>
          <w:rFonts w:eastAsia="楷体_GB2312"/>
          <w:bCs/>
          <w:position w:val="-22"/>
        </w:rPr>
        <w:object w:dxaOrig="820" w:dyaOrig="560">
          <v:shape id="_x0000_i1036" type="#_x0000_t75" style="width:40.5pt;height:27.75pt" o:ole="">
            <v:imagedata r:id="rId29" o:title=""/>
          </v:shape>
          <o:OLEObject Type="Embed" ProgID="Equation.DSMT4" ShapeID="_x0000_i1036" DrawAspect="Content" ObjectID="_1482565854" r:id="rId30"/>
        </w:object>
      </w:r>
      <w:r w:rsidRPr="0073228F">
        <w:rPr>
          <w:rFonts w:eastAsia="楷体_GB2312"/>
          <w:bCs/>
        </w:rPr>
        <w:t>的货物，丙帮甲做的时间为</w:t>
      </w:r>
      <w:r w:rsidRPr="0073228F">
        <w:rPr>
          <w:rFonts w:eastAsia="楷体_GB2312"/>
          <w:bCs/>
          <w:position w:val="-22"/>
        </w:rPr>
        <w:object w:dxaOrig="1060" w:dyaOrig="560">
          <v:shape id="_x0000_i1037" type="#_x0000_t75" style="width:53.25pt;height:27.75pt" o:ole="">
            <v:imagedata r:id="rId31" o:title=""/>
          </v:shape>
          <o:OLEObject Type="Embed" ProgID="Equation.DSMT4" ShapeID="_x0000_i1037" DrawAspect="Content" ObjectID="_1482565855" r:id="rId32"/>
        </w:object>
      </w:r>
      <w:r w:rsidRPr="0073228F">
        <w:rPr>
          <w:rFonts w:eastAsia="楷体_GB2312"/>
          <w:bCs/>
        </w:rPr>
        <w:t>小时，那么丙帮乙做的时间为</w:t>
      </w:r>
      <w:r w:rsidRPr="0073228F">
        <w:rPr>
          <w:rFonts w:eastAsia="楷体_GB2312"/>
          <w:bCs/>
          <w:position w:val="-22"/>
        </w:rPr>
        <w:object w:dxaOrig="1200" w:dyaOrig="560">
          <v:shape id="_x0000_i1038" type="#_x0000_t75" style="width:60pt;height:27.75pt" o:ole="">
            <v:imagedata r:id="rId33" o:title=""/>
          </v:shape>
          <o:OLEObject Type="Embed" ProgID="Equation.DSMT4" ShapeID="_x0000_i1038" DrawAspect="Content" ObjectID="_1482565856" r:id="rId34"/>
        </w:object>
      </w:r>
      <w:r w:rsidRPr="0073228F">
        <w:rPr>
          <w:rFonts w:eastAsia="楷体_GB2312"/>
          <w:bCs/>
        </w:rPr>
        <w:t>小时。</w:t>
      </w:r>
    </w:p>
    <w:p w:rsidR="0009293A" w:rsidRPr="0009293A" w:rsidRDefault="0009293A" w:rsidP="00023EE9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5651DA" w:rsidRDefault="005651DA" w:rsidP="00023EE9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023EE9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023EE9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023EE9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651DA" w:rsidRDefault="005651DA" w:rsidP="00023EE9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35"/>
      <w:headerReference w:type="default" r:id="rId36"/>
      <w:footerReference w:type="default" r:id="rId37"/>
      <w:headerReference w:type="firs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D66" w:rsidRDefault="00440D66" w:rsidP="00324F57">
      <w:r>
        <w:separator/>
      </w:r>
    </w:p>
  </w:endnote>
  <w:endnote w:type="continuationSeparator" w:id="1">
    <w:p w:rsidR="00440D66" w:rsidRDefault="00440D6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D66" w:rsidRDefault="00440D66" w:rsidP="00324F57">
      <w:r>
        <w:separator/>
      </w:r>
    </w:p>
  </w:footnote>
  <w:footnote w:type="continuationSeparator" w:id="1">
    <w:p w:rsidR="00440D66" w:rsidRDefault="00440D6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334C6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334C6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334C6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76A2B6E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1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6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7">
    <w:nsid w:val="3362789E"/>
    <w:multiLevelType w:val="hybridMultilevel"/>
    <w:tmpl w:val="F050B676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3C497FC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楷体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85425A5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89545E9"/>
    <w:multiLevelType w:val="hybridMultilevel"/>
    <w:tmpl w:val="AB22C1A8"/>
    <w:lvl w:ilvl="0" w:tplc="0CEAE6B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1AE504B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056C54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C3B4009"/>
    <w:multiLevelType w:val="hybridMultilevel"/>
    <w:tmpl w:val="B71413C8"/>
    <w:lvl w:ilvl="0" w:tplc="82E294CC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4"/>
  </w:num>
  <w:num w:numId="13">
    <w:abstractNumId w:val="40"/>
  </w:num>
  <w:num w:numId="14">
    <w:abstractNumId w:val="31"/>
  </w:num>
  <w:num w:numId="15">
    <w:abstractNumId w:val="19"/>
  </w:num>
  <w:num w:numId="16">
    <w:abstractNumId w:val="16"/>
  </w:num>
  <w:num w:numId="17">
    <w:abstractNumId w:val="32"/>
  </w:num>
  <w:num w:numId="18">
    <w:abstractNumId w:val="17"/>
  </w:num>
  <w:num w:numId="19">
    <w:abstractNumId w:val="45"/>
  </w:num>
  <w:num w:numId="20">
    <w:abstractNumId w:val="48"/>
  </w:num>
  <w:num w:numId="21">
    <w:abstractNumId w:val="21"/>
  </w:num>
  <w:num w:numId="22">
    <w:abstractNumId w:val="22"/>
  </w:num>
  <w:num w:numId="23">
    <w:abstractNumId w:val="41"/>
  </w:num>
  <w:num w:numId="24">
    <w:abstractNumId w:val="42"/>
  </w:num>
  <w:num w:numId="25">
    <w:abstractNumId w:val="47"/>
  </w:num>
  <w:num w:numId="26">
    <w:abstractNumId w:val="10"/>
  </w:num>
  <w:num w:numId="27">
    <w:abstractNumId w:val="11"/>
  </w:num>
  <w:num w:numId="28">
    <w:abstractNumId w:val="33"/>
  </w:num>
  <w:num w:numId="29">
    <w:abstractNumId w:val="26"/>
  </w:num>
  <w:num w:numId="30">
    <w:abstractNumId w:val="35"/>
  </w:num>
  <w:num w:numId="31">
    <w:abstractNumId w:val="30"/>
  </w:num>
  <w:num w:numId="32">
    <w:abstractNumId w:val="28"/>
  </w:num>
  <w:num w:numId="33">
    <w:abstractNumId w:val="44"/>
  </w:num>
  <w:num w:numId="34">
    <w:abstractNumId w:val="43"/>
  </w:num>
  <w:num w:numId="35">
    <w:abstractNumId w:val="13"/>
  </w:num>
  <w:num w:numId="36">
    <w:abstractNumId w:val="39"/>
  </w:num>
  <w:num w:numId="37">
    <w:abstractNumId w:val="14"/>
  </w:num>
  <w:num w:numId="38">
    <w:abstractNumId w:val="25"/>
  </w:num>
  <w:num w:numId="39">
    <w:abstractNumId w:val="12"/>
  </w:num>
  <w:num w:numId="40">
    <w:abstractNumId w:val="37"/>
  </w:num>
  <w:num w:numId="41">
    <w:abstractNumId w:val="23"/>
  </w:num>
  <w:num w:numId="42">
    <w:abstractNumId w:val="18"/>
  </w:num>
  <w:num w:numId="43">
    <w:abstractNumId w:val="46"/>
  </w:num>
  <w:num w:numId="44">
    <w:abstractNumId w:val="27"/>
  </w:num>
  <w:num w:numId="45">
    <w:abstractNumId w:val="15"/>
  </w:num>
  <w:num w:numId="46">
    <w:abstractNumId w:val="34"/>
  </w:num>
  <w:num w:numId="47">
    <w:abstractNumId w:val="38"/>
  </w:num>
  <w:num w:numId="48">
    <w:abstractNumId w:val="29"/>
  </w:num>
  <w:num w:numId="4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23EE9"/>
    <w:rsid w:val="00034F00"/>
    <w:rsid w:val="00044CBD"/>
    <w:rsid w:val="00057078"/>
    <w:rsid w:val="00057717"/>
    <w:rsid w:val="0007495D"/>
    <w:rsid w:val="0009293A"/>
    <w:rsid w:val="000B11A2"/>
    <w:rsid w:val="000B6215"/>
    <w:rsid w:val="000D0A3E"/>
    <w:rsid w:val="000D650F"/>
    <w:rsid w:val="000D679E"/>
    <w:rsid w:val="000E5AC2"/>
    <w:rsid w:val="000E6765"/>
    <w:rsid w:val="001130CE"/>
    <w:rsid w:val="001161BD"/>
    <w:rsid w:val="00116341"/>
    <w:rsid w:val="00120B15"/>
    <w:rsid w:val="00132BF1"/>
    <w:rsid w:val="00140E23"/>
    <w:rsid w:val="0017550B"/>
    <w:rsid w:val="00176E32"/>
    <w:rsid w:val="0018340D"/>
    <w:rsid w:val="00185895"/>
    <w:rsid w:val="00197D02"/>
    <w:rsid w:val="001A6361"/>
    <w:rsid w:val="001A7036"/>
    <w:rsid w:val="001C2258"/>
    <w:rsid w:val="001C3D07"/>
    <w:rsid w:val="001F6711"/>
    <w:rsid w:val="00225030"/>
    <w:rsid w:val="00225352"/>
    <w:rsid w:val="00242E27"/>
    <w:rsid w:val="002550F5"/>
    <w:rsid w:val="0027376A"/>
    <w:rsid w:val="00275D87"/>
    <w:rsid w:val="00277DCD"/>
    <w:rsid w:val="002A4EF5"/>
    <w:rsid w:val="002C02CB"/>
    <w:rsid w:val="002C3C29"/>
    <w:rsid w:val="002C6F86"/>
    <w:rsid w:val="002D1DCF"/>
    <w:rsid w:val="00301054"/>
    <w:rsid w:val="00303E50"/>
    <w:rsid w:val="003068C6"/>
    <w:rsid w:val="003101C0"/>
    <w:rsid w:val="00312776"/>
    <w:rsid w:val="00324F57"/>
    <w:rsid w:val="00334C65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40D66"/>
    <w:rsid w:val="00441BEB"/>
    <w:rsid w:val="004A0FA8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51DA"/>
    <w:rsid w:val="00566B24"/>
    <w:rsid w:val="00581AA4"/>
    <w:rsid w:val="00586BA8"/>
    <w:rsid w:val="005926DC"/>
    <w:rsid w:val="005A0BB8"/>
    <w:rsid w:val="005A6C9F"/>
    <w:rsid w:val="0063765C"/>
    <w:rsid w:val="00640374"/>
    <w:rsid w:val="00652A03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210DD"/>
    <w:rsid w:val="008333C2"/>
    <w:rsid w:val="00837FCB"/>
    <w:rsid w:val="0084571C"/>
    <w:rsid w:val="00871424"/>
    <w:rsid w:val="00883DAA"/>
    <w:rsid w:val="00894822"/>
    <w:rsid w:val="008A3806"/>
    <w:rsid w:val="008D3B74"/>
    <w:rsid w:val="008E57E3"/>
    <w:rsid w:val="008F6161"/>
    <w:rsid w:val="00900A43"/>
    <w:rsid w:val="00934B30"/>
    <w:rsid w:val="00946E52"/>
    <w:rsid w:val="00983D17"/>
    <w:rsid w:val="009905F5"/>
    <w:rsid w:val="00993A07"/>
    <w:rsid w:val="009D122B"/>
    <w:rsid w:val="009D382B"/>
    <w:rsid w:val="009F402A"/>
    <w:rsid w:val="00A14388"/>
    <w:rsid w:val="00A247BF"/>
    <w:rsid w:val="00A61FF8"/>
    <w:rsid w:val="00A632FF"/>
    <w:rsid w:val="00A828E5"/>
    <w:rsid w:val="00A83E3D"/>
    <w:rsid w:val="00A932DF"/>
    <w:rsid w:val="00A94441"/>
    <w:rsid w:val="00AA74D4"/>
    <w:rsid w:val="00AB4592"/>
    <w:rsid w:val="00AC2A47"/>
    <w:rsid w:val="00B30369"/>
    <w:rsid w:val="00B56616"/>
    <w:rsid w:val="00B86667"/>
    <w:rsid w:val="00B87F5E"/>
    <w:rsid w:val="00BA1127"/>
    <w:rsid w:val="00BD6D5B"/>
    <w:rsid w:val="00BE03DF"/>
    <w:rsid w:val="00BE584A"/>
    <w:rsid w:val="00C439D1"/>
    <w:rsid w:val="00C73240"/>
    <w:rsid w:val="00C75F93"/>
    <w:rsid w:val="00C906F4"/>
    <w:rsid w:val="00C934E0"/>
    <w:rsid w:val="00CC0DE9"/>
    <w:rsid w:val="00CD081F"/>
    <w:rsid w:val="00D1098E"/>
    <w:rsid w:val="00D10EAC"/>
    <w:rsid w:val="00D37A2C"/>
    <w:rsid w:val="00D519CB"/>
    <w:rsid w:val="00D51DBE"/>
    <w:rsid w:val="00D52346"/>
    <w:rsid w:val="00D76210"/>
    <w:rsid w:val="00DB7CB1"/>
    <w:rsid w:val="00DC6D73"/>
    <w:rsid w:val="00DD4648"/>
    <w:rsid w:val="00DE1D5F"/>
    <w:rsid w:val="00DF6016"/>
    <w:rsid w:val="00DF729C"/>
    <w:rsid w:val="00E37B08"/>
    <w:rsid w:val="00E4028B"/>
    <w:rsid w:val="00E45730"/>
    <w:rsid w:val="00E47544"/>
    <w:rsid w:val="00E5549F"/>
    <w:rsid w:val="00E6391B"/>
    <w:rsid w:val="00E669FD"/>
    <w:rsid w:val="00E76178"/>
    <w:rsid w:val="00EA26E4"/>
    <w:rsid w:val="00EC69A4"/>
    <w:rsid w:val="00ED5812"/>
    <w:rsid w:val="00EE5EE7"/>
    <w:rsid w:val="00EE5F5B"/>
    <w:rsid w:val="00F02C64"/>
    <w:rsid w:val="00F16CF1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6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7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7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8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8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  <w:style w:type="paragraph" w:customStyle="1" w:styleId="30">
    <w:name w:val="列出段落3"/>
    <w:basedOn w:val="a"/>
    <w:qFormat/>
    <w:rsid w:val="00DF6016"/>
    <w:pPr>
      <w:widowControl/>
      <w:ind w:firstLineChars="200" w:firstLine="420"/>
      <w:jc w:val="left"/>
    </w:pPr>
    <w:rPr>
      <w:rFonts w:ascii="Calibri" w:hAnsi="Calibri" w:cs="宋体"/>
      <w:szCs w:val="22"/>
    </w:rPr>
  </w:style>
  <w:style w:type="character" w:customStyle="1" w:styleId="ListParagraphChar">
    <w:name w:val="List Paragraph Char"/>
    <w:basedOn w:val="a0"/>
    <w:locked/>
    <w:rsid w:val="0009293A"/>
    <w:rPr>
      <w:rFonts w:ascii="Calibri" w:eastAsia="宋体" w:hAnsi="Calibri" w:cs="Calibri"/>
      <w:sz w:val="21"/>
      <w:szCs w:val="21"/>
    </w:rPr>
  </w:style>
  <w:style w:type="character" w:customStyle="1" w:styleId="Char3">
    <w:name w:val="普通(网站) Char"/>
    <w:aliases w:val="普通 (Web) Char"/>
    <w:basedOn w:val="a0"/>
    <w:link w:val="a8"/>
    <w:locked/>
    <w:rsid w:val="008E57E3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149</Words>
  <Characters>850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998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2015-01-05T03:01:00Z</dcterms:created>
  <dcterms:modified xsi:type="dcterms:W3CDTF">2015-01-12T03:04:00Z</dcterms:modified>
</cp:coreProperties>
</file>