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44" w:rsidRPr="00EB1A2B" w:rsidRDefault="00E47544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>六</w:t>
      </w:r>
      <w:r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1.15</w:t>
      </w:r>
    </w:p>
    <w:p w:rsidR="002D1DCF" w:rsidRPr="00481590" w:rsidRDefault="002D1DCF" w:rsidP="00D519CB">
      <w:pPr>
        <w:pStyle w:val="ae"/>
        <w:numPr>
          <w:ilvl w:val="0"/>
          <w:numId w:val="49"/>
        </w:numPr>
        <w:tabs>
          <w:tab w:val="left" w:pos="284"/>
        </w:tabs>
        <w:snapToGrid w:val="0"/>
        <w:ind w:right="25" w:firstLineChars="0"/>
        <w:rPr>
          <w:color w:val="000000"/>
        </w:rPr>
      </w:pPr>
      <w:r w:rsidRPr="00481590">
        <w:rPr>
          <w:rFonts w:hint="eastAsia"/>
          <w:color w:val="000000"/>
        </w:rPr>
        <w:t>某人将他所有的钱的</w:t>
      </w:r>
      <w:r w:rsidRPr="00481590">
        <w:rPr>
          <w:color w:val="000000"/>
          <w:position w:val="-22"/>
        </w:rPr>
        <w:object w:dxaOrig="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28.5pt" o:ole="">
            <v:imagedata r:id="rId7" o:title=""/>
          </v:shape>
          <o:OLEObject Type="Embed" ProgID="Equation.DSMT4" ShapeID="_x0000_i1025" DrawAspect="Content" ObjectID="_1482565876" r:id="rId8"/>
        </w:object>
      </w:r>
      <w:r w:rsidRPr="00481590">
        <w:rPr>
          <w:rFonts w:hint="eastAsia"/>
          <w:color w:val="000000"/>
        </w:rPr>
        <w:t>给他的儿子，</w:t>
      </w:r>
      <w:r w:rsidRPr="00481590">
        <w:rPr>
          <w:color w:val="000000"/>
          <w:position w:val="-22"/>
        </w:rPr>
        <w:object w:dxaOrig="200" w:dyaOrig="560">
          <v:shape id="_x0000_i1026" type="#_x0000_t75" style="width:10.5pt;height:28.5pt" o:ole="">
            <v:imagedata r:id="rId9" o:title=""/>
          </v:shape>
          <o:OLEObject Type="Embed" ProgID="Equation.DSMT4" ShapeID="_x0000_i1026" DrawAspect="Content" ObjectID="_1482565877" r:id="rId10"/>
        </w:object>
      </w:r>
      <w:r w:rsidRPr="00481590">
        <w:rPr>
          <w:rFonts w:hint="eastAsia"/>
          <w:color w:val="000000"/>
        </w:rPr>
        <w:t>给他的女儿，剩下的钱则全给他的妻子。若他的妻子得到</w:t>
      </w:r>
      <w:r w:rsidRPr="00481590">
        <w:rPr>
          <w:color w:val="000000"/>
          <w:position w:val="-6"/>
        </w:rPr>
        <w:object w:dxaOrig="600" w:dyaOrig="260">
          <v:shape id="_x0000_i1027" type="#_x0000_t75" style="width:30pt;height:13.5pt" o:ole="">
            <v:imagedata r:id="rId11" o:title=""/>
          </v:shape>
          <o:OLEObject Type="Embed" ProgID="Equation.DSMT4" ShapeID="_x0000_i1027" DrawAspect="Content" ObjectID="_1482565878" r:id="rId12"/>
        </w:object>
      </w:r>
      <w:r w:rsidRPr="00481590">
        <w:rPr>
          <w:rFonts w:hint="eastAsia"/>
          <w:color w:val="000000"/>
        </w:rPr>
        <w:t>元，请问此人原来有多少元</w:t>
      </w:r>
      <w:r w:rsidRPr="00481590">
        <w:rPr>
          <w:rFonts w:hint="eastAsia"/>
          <w:color w:val="000000"/>
        </w:rPr>
        <w:t>?</w:t>
      </w:r>
    </w:p>
    <w:p w:rsidR="002D1DCF" w:rsidRPr="00481590" w:rsidRDefault="002D1DCF" w:rsidP="002D1DCF">
      <w:pPr>
        <w:numPr>
          <w:ilvl w:val="2"/>
          <w:numId w:val="44"/>
        </w:numPr>
        <w:snapToGrid w:val="0"/>
        <w:rPr>
          <w:color w:val="000000"/>
        </w:rPr>
      </w:pPr>
      <w:r w:rsidRPr="00481590">
        <w:rPr>
          <w:color w:val="000000"/>
          <w:position w:val="-22"/>
        </w:rPr>
        <w:object w:dxaOrig="2380" w:dyaOrig="560">
          <v:shape id="_x0000_i1028" type="#_x0000_t75" style="width:118.5pt;height:28.5pt" o:ole="">
            <v:imagedata r:id="rId13" o:title=""/>
          </v:shape>
          <o:OLEObject Type="Embed" ProgID="Equation.DSMT4" ShapeID="_x0000_i1028" DrawAspect="Content" ObjectID="_1482565879" r:id="rId14"/>
        </w:object>
      </w:r>
      <w:r w:rsidRPr="00481590">
        <w:rPr>
          <w:rFonts w:hint="eastAsia"/>
          <w:color w:val="000000"/>
        </w:rPr>
        <w:t>（元）。</w:t>
      </w:r>
    </w:p>
    <w:p w:rsidR="002D1DCF" w:rsidRPr="00481590" w:rsidRDefault="002D1DCF" w:rsidP="00D519CB">
      <w:pPr>
        <w:pStyle w:val="ae"/>
        <w:numPr>
          <w:ilvl w:val="0"/>
          <w:numId w:val="49"/>
        </w:numPr>
        <w:tabs>
          <w:tab w:val="left" w:pos="284"/>
        </w:tabs>
        <w:snapToGrid w:val="0"/>
        <w:ind w:right="25" w:firstLineChars="0"/>
        <w:rPr>
          <w:rFonts w:eastAsia="Times New Roman"/>
          <w:color w:val="000000"/>
        </w:rPr>
      </w:pPr>
      <w:r w:rsidRPr="00481590">
        <w:rPr>
          <w:rFonts w:hint="eastAsia"/>
          <w:color w:val="000000"/>
        </w:rPr>
        <w:t>四位小朋友合购一个价值</w:t>
      </w:r>
      <w:r w:rsidRPr="00CF4F86">
        <w:rPr>
          <w:color w:val="000000"/>
        </w:rPr>
        <w:t>600</w:t>
      </w:r>
      <w:r w:rsidRPr="00481590">
        <w:rPr>
          <w:rFonts w:hint="eastAsia"/>
          <w:color w:val="000000"/>
        </w:rPr>
        <w:t>元的生日礼物送给同学。第一位小朋友付的钱是其他小朋友付的总数的</w:t>
      </w:r>
      <w:r w:rsidRPr="00481590">
        <w:rPr>
          <w:color w:val="000000"/>
          <w:position w:val="-24"/>
        </w:rPr>
        <w:object w:dxaOrig="240" w:dyaOrig="639">
          <v:shape id="_x0000_i1029" type="#_x0000_t75" style="width:12pt;height:32.25pt" o:ole="">
            <v:imagedata r:id="rId15" o:title=""/>
          </v:shape>
          <o:OLEObject Type="Embed" ProgID="Equation.3" ShapeID="_x0000_i1029" DrawAspect="Content" ObjectID="_1482565880" r:id="rId16"/>
        </w:object>
      </w:r>
      <w:r w:rsidRPr="00481590">
        <w:rPr>
          <w:rFonts w:hint="eastAsia"/>
          <w:color w:val="000000"/>
        </w:rPr>
        <w:t>；第二位小朋友付的钱是其他小朋友付的总数的</w:t>
      </w:r>
      <w:r w:rsidRPr="00481590">
        <w:rPr>
          <w:color w:val="000000"/>
          <w:position w:val="-24"/>
        </w:rPr>
        <w:object w:dxaOrig="260" w:dyaOrig="639">
          <v:shape id="_x0000_i1030" type="#_x0000_t75" style="width:12.75pt;height:32.25pt" o:ole="">
            <v:imagedata r:id="rId17" o:title=""/>
          </v:shape>
          <o:OLEObject Type="Embed" ProgID="Equation.3" ShapeID="_x0000_i1030" DrawAspect="Content" ObjectID="_1482565881" r:id="rId18"/>
        </w:object>
      </w:r>
      <w:r w:rsidRPr="00481590">
        <w:rPr>
          <w:rFonts w:hint="eastAsia"/>
          <w:color w:val="000000"/>
        </w:rPr>
        <w:t>；第三位小朋友付的钱是其他小朋友付的总数的</w:t>
      </w:r>
      <w:r w:rsidRPr="00481590">
        <w:rPr>
          <w:color w:val="000000"/>
          <w:position w:val="-24"/>
        </w:rPr>
        <w:object w:dxaOrig="240" w:dyaOrig="639">
          <v:shape id="_x0000_i1031" type="#_x0000_t75" style="width:12pt;height:32.25pt" o:ole="">
            <v:imagedata r:id="rId19" o:title=""/>
          </v:shape>
          <o:OLEObject Type="Embed" ProgID="Equation.3" ShapeID="_x0000_i1031" DrawAspect="Content" ObjectID="_1482565882" r:id="rId20"/>
        </w:object>
      </w:r>
      <w:r w:rsidRPr="00481590">
        <w:rPr>
          <w:rFonts w:hint="eastAsia"/>
          <w:color w:val="000000"/>
        </w:rPr>
        <w:t>。请问第四位小朋友付多少钱？</w:t>
      </w:r>
    </w:p>
    <w:p w:rsidR="002D1DCF" w:rsidRPr="00481590" w:rsidRDefault="002D1DCF" w:rsidP="002D1DCF">
      <w:pPr>
        <w:numPr>
          <w:ilvl w:val="2"/>
          <w:numId w:val="44"/>
        </w:numPr>
        <w:snapToGrid w:val="0"/>
        <w:rPr>
          <w:color w:val="000000"/>
        </w:rPr>
      </w:pPr>
      <w:r w:rsidRPr="00481590">
        <w:rPr>
          <w:color w:val="000000"/>
          <w:position w:val="-22"/>
        </w:rPr>
        <w:object w:dxaOrig="2280" w:dyaOrig="560">
          <v:shape id="_x0000_i1032" type="#_x0000_t75" style="width:114pt;height:27.75pt" o:ole="">
            <v:imagedata r:id="rId21" o:title=""/>
          </v:shape>
          <o:OLEObject Type="Embed" ProgID="Equation.DSMT4" ShapeID="_x0000_i1032" DrawAspect="Content" ObjectID="_1482565883" r:id="rId22"/>
        </w:object>
      </w:r>
      <w:r>
        <w:rPr>
          <w:rFonts w:hint="eastAsia"/>
          <w:color w:val="000000"/>
        </w:rPr>
        <w:t>（</w:t>
      </w:r>
      <w:r w:rsidRPr="00481590">
        <w:rPr>
          <w:rFonts w:hint="eastAsia"/>
          <w:color w:val="000000"/>
        </w:rPr>
        <w:t>元</w:t>
      </w:r>
      <w:r>
        <w:rPr>
          <w:rFonts w:hint="eastAsia"/>
          <w:color w:val="000000"/>
        </w:rPr>
        <w:t>）</w:t>
      </w:r>
    </w:p>
    <w:p w:rsidR="002D1DCF" w:rsidRPr="00481590" w:rsidRDefault="002D1DCF" w:rsidP="00D519CB">
      <w:pPr>
        <w:pStyle w:val="ae"/>
        <w:numPr>
          <w:ilvl w:val="0"/>
          <w:numId w:val="49"/>
        </w:numPr>
        <w:tabs>
          <w:tab w:val="left" w:pos="284"/>
        </w:tabs>
        <w:snapToGrid w:val="0"/>
        <w:ind w:right="25" w:firstLineChars="0"/>
        <w:rPr>
          <w:color w:val="000000"/>
        </w:rPr>
      </w:pPr>
      <w:r w:rsidRPr="00481590">
        <w:rPr>
          <w:color w:val="000000"/>
        </w:rPr>
        <w:t>实验小学六年级有学生</w:t>
      </w:r>
      <w:r w:rsidRPr="00CF4F86">
        <w:rPr>
          <w:color w:val="000000"/>
        </w:rPr>
        <w:t>152</w:t>
      </w:r>
      <w:r w:rsidRPr="00481590">
        <w:rPr>
          <w:color w:val="000000"/>
        </w:rPr>
        <w:t>人．现在要选出男生人数的</w:t>
      </w:r>
      <w:r w:rsidRPr="00293377">
        <w:rPr>
          <w:color w:val="000000"/>
          <w:position w:val="-22"/>
        </w:rPr>
        <w:object w:dxaOrig="279" w:dyaOrig="560">
          <v:shape id="_x0000_i1033" type="#_x0000_t75" style="width:14.25pt;height:27.75pt" o:ole="">
            <v:imagedata r:id="rId23" o:title=""/>
          </v:shape>
          <o:OLEObject Type="Embed" ProgID="Equation.DSMT4" ShapeID="_x0000_i1033" DrawAspect="Content" ObjectID="_1482565884" r:id="rId24"/>
        </w:object>
      </w:r>
      <w:r w:rsidRPr="00481590">
        <w:rPr>
          <w:color w:val="000000"/>
        </w:rPr>
        <w:t>和女生</w:t>
      </w:r>
      <w:r w:rsidRPr="00CF4F86">
        <w:rPr>
          <w:color w:val="000000"/>
        </w:rPr>
        <w:t>5</w:t>
      </w:r>
      <w:r w:rsidRPr="00481590">
        <w:rPr>
          <w:color w:val="000000"/>
        </w:rPr>
        <w:t>人，到国际数学家大会与专家见面．学校按照上述要求选出若干名代表后，剩下的男、女生人数相等．问：实验小学六年级有男生多少人</w:t>
      </w:r>
      <w:r w:rsidRPr="00481590">
        <w:rPr>
          <w:color w:val="000000"/>
        </w:rPr>
        <w:t>?</w:t>
      </w:r>
    </w:p>
    <w:p w:rsidR="002D1DCF" w:rsidRPr="00481590" w:rsidRDefault="002D1DCF" w:rsidP="002D1DCF">
      <w:pPr>
        <w:numPr>
          <w:ilvl w:val="2"/>
          <w:numId w:val="44"/>
        </w:numPr>
        <w:snapToGrid w:val="0"/>
        <w:rPr>
          <w:rFonts w:ascii="楷体" w:eastAsia="楷体" w:hAnsi="楷体"/>
          <w:color w:val="000000"/>
        </w:rPr>
      </w:pPr>
      <w:r w:rsidRPr="00481590">
        <w:rPr>
          <w:rFonts w:ascii="楷体" w:eastAsia="楷体" w:hAnsi="楷体"/>
          <w:color w:val="000000"/>
          <w:position w:val="-22"/>
        </w:rPr>
        <w:object w:dxaOrig="2299" w:dyaOrig="560">
          <v:shape id="_x0000_i1034" type="#_x0000_t75" style="width:114.75pt;height:27.75pt" o:ole="">
            <v:imagedata r:id="rId25" o:title=""/>
          </v:shape>
          <o:OLEObject Type="Embed" ProgID="Equation.DSMT4" ShapeID="_x0000_i1034" DrawAspect="Content" ObjectID="_1482565885" r:id="rId26"/>
        </w:object>
      </w:r>
      <w:r w:rsidRPr="00481590">
        <w:rPr>
          <w:rFonts w:ascii="楷体" w:eastAsia="楷体" w:hAnsi="楷体" w:hint="eastAsia"/>
          <w:color w:val="000000"/>
        </w:rPr>
        <w:t>（人）</w:t>
      </w:r>
    </w:p>
    <w:p w:rsidR="002D1DCF" w:rsidRPr="00225352" w:rsidRDefault="002D1DCF" w:rsidP="00EB1A2B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EB1A2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BCA" w:rsidRDefault="00DD1BCA" w:rsidP="00324F57">
      <w:r>
        <w:separator/>
      </w:r>
    </w:p>
  </w:endnote>
  <w:endnote w:type="continuationSeparator" w:id="1">
    <w:p w:rsidR="00DD1BCA" w:rsidRDefault="00DD1BC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BCA" w:rsidRDefault="00DD1BCA" w:rsidP="00324F57">
      <w:r>
        <w:separator/>
      </w:r>
    </w:p>
  </w:footnote>
  <w:footnote w:type="continuationSeparator" w:id="1">
    <w:p w:rsidR="00DD1BCA" w:rsidRDefault="00DD1BC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D0A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D0AC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D0A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078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376A"/>
    <w:rsid w:val="00275D87"/>
    <w:rsid w:val="00277DCD"/>
    <w:rsid w:val="002A4EF5"/>
    <w:rsid w:val="002C02CB"/>
    <w:rsid w:val="002C3C29"/>
    <w:rsid w:val="002C6F86"/>
    <w:rsid w:val="002D1DCF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51DA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B0C7B"/>
    <w:rsid w:val="008D3B74"/>
    <w:rsid w:val="008E57E3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6616"/>
    <w:rsid w:val="00B86667"/>
    <w:rsid w:val="00B87F5E"/>
    <w:rsid w:val="00BA1127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CD0AC2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1BCA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A26E4"/>
    <w:rsid w:val="00EB1A2B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80</Words>
  <Characters>458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2015-01-05T03:01:00Z</dcterms:created>
  <dcterms:modified xsi:type="dcterms:W3CDTF">2015-01-12T03:04:00Z</dcterms:modified>
</cp:coreProperties>
</file>