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544" w:rsidRDefault="00340828" w:rsidP="00A018A7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 </w:t>
      </w:r>
      <w:r w:rsidR="00E47544">
        <w:rPr>
          <w:rFonts w:eastAsiaTheme="minorEastAsia" w:hAnsiTheme="minorEastAsia" w:hint="eastAsia"/>
          <w:b/>
          <w:bCs/>
        </w:rPr>
        <w:t>六</w:t>
      </w:r>
      <w:r w:rsidR="00E47544" w:rsidRPr="00225352">
        <w:rPr>
          <w:rFonts w:eastAsiaTheme="minorEastAsia" w:hAnsiTheme="minorEastAsia"/>
          <w:b/>
          <w:bCs/>
        </w:rPr>
        <w:t>年级奥数天天练试题及答案</w:t>
      </w:r>
      <w:r w:rsidR="00E47544">
        <w:rPr>
          <w:rFonts w:eastAsiaTheme="minorEastAsia" w:hint="eastAsia"/>
          <w:b/>
          <w:bCs/>
        </w:rPr>
        <w:t>1.16</w:t>
      </w:r>
    </w:p>
    <w:p w:rsidR="001161BD" w:rsidRPr="00BA1DDE" w:rsidRDefault="001161BD" w:rsidP="001161BD">
      <w:pPr>
        <w:pStyle w:val="1"/>
        <w:numPr>
          <w:ilvl w:val="0"/>
          <w:numId w:val="45"/>
        </w:numPr>
        <w:spacing w:before="0" w:beforeAutospacing="0" w:after="0" w:afterAutospacing="0"/>
        <w:ind w:firstLineChars="0"/>
        <w:rPr>
          <w:rFonts w:ascii="Times New Roman" w:hAnsi="Times New Roman"/>
          <w:u w:val="single"/>
        </w:rPr>
      </w:pPr>
      <w:r w:rsidRPr="00BA1DDE">
        <w:rPr>
          <w:rFonts w:ascii="Times New Roman" w:hAnsi="Times New Roman"/>
        </w:rPr>
        <w:t>某次考试共有</w:t>
      </w:r>
      <w:r w:rsidRPr="00BA1DDE">
        <w:rPr>
          <w:rFonts w:ascii="Times New Roman" w:hAnsi="Times New Roman"/>
        </w:rPr>
        <w:t>9</w:t>
      </w:r>
      <w:r w:rsidRPr="00BA1DDE">
        <w:rPr>
          <w:rFonts w:ascii="Times New Roman" w:hAnsi="Times New Roman"/>
        </w:rPr>
        <w:t>道题，做对</w:t>
      </w:r>
      <w:r w:rsidRPr="00BA1DDE">
        <w:rPr>
          <w:rFonts w:ascii="Times New Roman" w:hAnsi="Times New Roman"/>
        </w:rPr>
        <w:t>1</w:t>
      </w:r>
      <w:r w:rsidRPr="00BA1DDE">
        <w:rPr>
          <w:rFonts w:ascii="Times New Roman" w:hAnsi="Times New Roman"/>
        </w:rPr>
        <w:t>～</w:t>
      </w:r>
      <w:r w:rsidRPr="00BA1DDE">
        <w:rPr>
          <w:rFonts w:ascii="Times New Roman" w:hAnsi="Times New Roman"/>
        </w:rPr>
        <w:t>9</w:t>
      </w:r>
      <w:r w:rsidRPr="00BA1DDE">
        <w:rPr>
          <w:rFonts w:ascii="Times New Roman" w:hAnsi="Times New Roman"/>
        </w:rPr>
        <w:t>题的人数分别占参加考试人数的</w:t>
      </w:r>
      <w:r w:rsidRPr="00BA1DDE">
        <w:rPr>
          <w:rFonts w:ascii="Times New Roman" w:hAnsi="Times New Roman"/>
        </w:rPr>
        <w:t>82%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65%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92%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93%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68%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98%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70%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60%</w:t>
      </w:r>
      <w:r w:rsidRPr="00BA1DDE">
        <w:rPr>
          <w:rFonts w:ascii="Times New Roman" w:hAnsi="Times New Roman"/>
        </w:rPr>
        <w:t>，</w:t>
      </w:r>
      <w:r w:rsidRPr="00BA1DDE">
        <w:rPr>
          <w:rFonts w:ascii="Times New Roman" w:hAnsi="Times New Roman"/>
        </w:rPr>
        <w:t>72%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如果做对</w:t>
      </w:r>
      <w:r w:rsidRPr="00BA1DDE">
        <w:rPr>
          <w:rFonts w:ascii="Times New Roman" w:hAnsi="Times New Roman"/>
        </w:rPr>
        <w:t>5</w:t>
      </w:r>
      <w:r w:rsidRPr="00BA1DDE">
        <w:rPr>
          <w:rFonts w:ascii="Times New Roman" w:hAnsi="Times New Roman"/>
        </w:rPr>
        <w:t>道或</w:t>
      </w:r>
      <w:r w:rsidRPr="00BA1DDE">
        <w:rPr>
          <w:rFonts w:ascii="Times New Roman" w:hAnsi="Times New Roman"/>
        </w:rPr>
        <w:t>5</w:t>
      </w:r>
      <w:r w:rsidRPr="00BA1DDE">
        <w:rPr>
          <w:rFonts w:ascii="Times New Roman" w:hAnsi="Times New Roman"/>
        </w:rPr>
        <w:t>道以上为及格，那么这次考试的及格率至少（</w:t>
      </w:r>
      <w:r w:rsidRPr="00BA1DDE">
        <w:rPr>
          <w:rFonts w:ascii="Times New Roman" w:hAnsi="Times New Roman"/>
        </w:rPr>
        <w:t xml:space="preserve">  </w:t>
      </w:r>
      <w:r w:rsidRPr="00BA1DDE">
        <w:rPr>
          <w:rFonts w:ascii="Times New Roman" w:hAnsi="Times New Roman"/>
        </w:rPr>
        <w:t>）</w:t>
      </w:r>
      <w:r>
        <w:rPr>
          <w:rFonts w:ascii="Times New Roman" w:hAnsi="Times New Roman"/>
        </w:rPr>
        <w:t>。</w:t>
      </w:r>
    </w:p>
    <w:p w:rsidR="001161BD" w:rsidRPr="00BA1DDE" w:rsidRDefault="001161BD" w:rsidP="001161BD">
      <w:pPr>
        <w:numPr>
          <w:ilvl w:val="0"/>
          <w:numId w:val="46"/>
        </w:numPr>
        <w:rPr>
          <w:rFonts w:eastAsia="楷体_GB2312"/>
        </w:rPr>
      </w:pPr>
      <w:r w:rsidRPr="00BA1DDE">
        <w:rPr>
          <w:rFonts w:eastAsia="楷体_GB2312"/>
        </w:rPr>
        <w:t>不妨设参加考试的人数为</w:t>
      </w:r>
      <w:r w:rsidRPr="00BA1DDE">
        <w:rPr>
          <w:rFonts w:eastAsia="楷体_GB2312"/>
        </w:rPr>
        <w:t>100</w:t>
      </w:r>
      <w:r w:rsidRPr="00BA1DDE">
        <w:rPr>
          <w:rFonts w:eastAsia="楷体_GB2312"/>
        </w:rPr>
        <w:t>，那么做错</w:t>
      </w:r>
      <w:r w:rsidRPr="00BA1DDE">
        <w:rPr>
          <w:rFonts w:eastAsia="楷体_GB2312"/>
        </w:rPr>
        <w:t>l</w:t>
      </w:r>
      <w:r w:rsidRPr="00BA1DDE">
        <w:rPr>
          <w:rFonts w:eastAsia="楷体_GB2312"/>
        </w:rPr>
        <w:t>～</w:t>
      </w:r>
      <w:r w:rsidRPr="00BA1DDE">
        <w:rPr>
          <w:rFonts w:eastAsia="楷体_GB2312"/>
        </w:rPr>
        <w:t>9</w:t>
      </w:r>
      <w:r w:rsidRPr="00BA1DDE">
        <w:rPr>
          <w:rFonts w:eastAsia="楷体_GB2312"/>
        </w:rPr>
        <w:t>题的人数分别为</w:t>
      </w:r>
      <w:r w:rsidRPr="00BA1DDE">
        <w:rPr>
          <w:rFonts w:eastAsia="楷体_GB2312"/>
        </w:rPr>
        <w:t>18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35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8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7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32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2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30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40</w:t>
      </w:r>
      <w:r w:rsidRPr="00BA1DDE">
        <w:rPr>
          <w:rFonts w:eastAsia="楷体_GB2312"/>
        </w:rPr>
        <w:t>人，</w:t>
      </w:r>
      <w:r w:rsidRPr="00BA1DDE">
        <w:rPr>
          <w:rFonts w:eastAsia="楷体_GB2312"/>
        </w:rPr>
        <w:t>28</w:t>
      </w:r>
      <w:r w:rsidRPr="00BA1DDE">
        <w:rPr>
          <w:rFonts w:eastAsia="楷体_GB2312"/>
        </w:rPr>
        <w:t>人，共做错</w:t>
      </w:r>
      <w:r w:rsidRPr="00BA1DDE">
        <w:rPr>
          <w:rFonts w:eastAsia="楷体_GB2312"/>
        </w:rPr>
        <w:t>18+35+8+7+32+2+30+40+28=200</w:t>
      </w:r>
      <w:r w:rsidRPr="00BA1DDE">
        <w:rPr>
          <w:rFonts w:eastAsia="楷体_GB2312"/>
        </w:rPr>
        <w:t>（道）</w:t>
      </w:r>
      <w:r>
        <w:rPr>
          <w:rFonts w:eastAsia="楷体_GB2312"/>
        </w:rPr>
        <w:t>。</w:t>
      </w:r>
    </w:p>
    <w:p w:rsidR="001161BD" w:rsidRPr="00BA1DDE" w:rsidRDefault="001161BD" w:rsidP="001161BD">
      <w:pPr>
        <w:ind w:leftChars="400" w:left="840"/>
        <w:rPr>
          <w:rFonts w:eastAsia="楷体_GB2312"/>
        </w:rPr>
      </w:pPr>
      <w:r w:rsidRPr="00BA1DDE">
        <w:rPr>
          <w:rFonts w:eastAsia="楷体_GB2312"/>
        </w:rPr>
        <w:t>一人做错</w:t>
      </w:r>
      <w:r w:rsidRPr="00BA1DDE">
        <w:rPr>
          <w:rFonts w:eastAsia="楷体_GB2312"/>
        </w:rPr>
        <w:t>5</w:t>
      </w:r>
      <w:r w:rsidRPr="00BA1DDE">
        <w:rPr>
          <w:rFonts w:eastAsia="楷体_GB2312"/>
        </w:rPr>
        <w:t>道或</w:t>
      </w:r>
      <w:r w:rsidRPr="00BA1DDE">
        <w:rPr>
          <w:rFonts w:eastAsia="楷体_GB2312"/>
        </w:rPr>
        <w:t>5</w:t>
      </w:r>
      <w:r w:rsidRPr="00BA1DDE">
        <w:rPr>
          <w:rFonts w:eastAsia="楷体_GB2312"/>
        </w:rPr>
        <w:t>道以上为不及格，</w:t>
      </w:r>
      <w:r w:rsidRPr="00BA1DDE">
        <w:rPr>
          <w:rFonts w:eastAsia="楷体_GB2312"/>
          <w:position w:val="-6"/>
        </w:rPr>
        <w:object w:dxaOrig="10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12.75pt;mso-position-horizontal-relative:page;mso-position-vertical-relative:page" o:ole="">
            <v:imagedata r:id="rId7" o:title=""/>
          </v:shape>
          <o:OLEObject Type="Embed" ProgID="Equation.DSMT4" ShapeID="_x0000_i1025" DrawAspect="Content" ObjectID="_1482565879" r:id="rId8"/>
        </w:object>
      </w:r>
      <w:r w:rsidRPr="00BA1DDE">
        <w:rPr>
          <w:rFonts w:eastAsia="楷体_GB2312"/>
        </w:rPr>
        <w:t>，因此</w:t>
      </w:r>
      <w:r>
        <w:rPr>
          <w:rFonts w:eastAsia="楷体_GB2312"/>
        </w:rPr>
        <w:t>。</w:t>
      </w:r>
      <w:r w:rsidRPr="00BA1DDE">
        <w:rPr>
          <w:rFonts w:eastAsia="楷体_GB2312"/>
        </w:rPr>
        <w:t>100</w:t>
      </w:r>
      <w:r w:rsidRPr="00BA1DDE">
        <w:rPr>
          <w:rFonts w:eastAsia="楷体_GB2312"/>
        </w:rPr>
        <w:t>人中至多有</w:t>
      </w:r>
      <w:r w:rsidRPr="00BA1DDE">
        <w:rPr>
          <w:rFonts w:eastAsia="楷体_GB2312"/>
        </w:rPr>
        <w:t>40</w:t>
      </w:r>
      <w:r w:rsidRPr="00BA1DDE">
        <w:rPr>
          <w:rFonts w:eastAsia="楷体_GB2312"/>
        </w:rPr>
        <w:t>人不及格，至少有</w:t>
      </w:r>
      <w:r w:rsidRPr="00BA1DDE">
        <w:rPr>
          <w:rFonts w:eastAsia="楷体_GB2312"/>
        </w:rPr>
        <w:t>100 -40=60</w:t>
      </w:r>
      <w:r w:rsidRPr="00BA1DDE">
        <w:rPr>
          <w:rFonts w:eastAsia="楷体_GB2312"/>
        </w:rPr>
        <w:t>及格，及格率至少是</w:t>
      </w:r>
      <w:r w:rsidRPr="00BA1DDE">
        <w:rPr>
          <w:rFonts w:eastAsia="楷体_GB2312"/>
        </w:rPr>
        <w:t>60%</w:t>
      </w:r>
      <w:r>
        <w:rPr>
          <w:rFonts w:eastAsia="楷体_GB2312"/>
        </w:rPr>
        <w:t>。</w:t>
      </w:r>
    </w:p>
    <w:p w:rsidR="008E57E3" w:rsidRPr="00BA1DDE" w:rsidRDefault="008E57E3" w:rsidP="008E57E3">
      <w:pPr>
        <w:pStyle w:val="1"/>
        <w:numPr>
          <w:ilvl w:val="0"/>
          <w:numId w:val="45"/>
        </w:numPr>
        <w:spacing w:before="0" w:beforeAutospacing="0" w:after="0" w:afterAutospacing="0"/>
        <w:ind w:firstLineChars="0"/>
        <w:rPr>
          <w:rFonts w:ascii="Times New Roman" w:hAnsi="Times New Roman"/>
        </w:rPr>
      </w:pPr>
      <w:r w:rsidRPr="00BA1DDE">
        <w:rPr>
          <w:rFonts w:ascii="Times New Roman" w:hAnsi="Times New Roman"/>
        </w:rPr>
        <w:t>有</w:t>
      </w:r>
      <w:r w:rsidRPr="00BA1DDE">
        <w:rPr>
          <w:rFonts w:ascii="Times New Roman" w:hAnsi="Times New Roman"/>
        </w:rPr>
        <w:t>5</w:t>
      </w:r>
      <w:r w:rsidRPr="00BA1DDE">
        <w:rPr>
          <w:rFonts w:ascii="Times New Roman" w:hAnsi="Times New Roman"/>
        </w:rPr>
        <w:t>堆苹果，较小的</w:t>
      </w:r>
      <w:r w:rsidRPr="00BA1DDE">
        <w:rPr>
          <w:rFonts w:ascii="Times New Roman" w:hAnsi="Times New Roman"/>
        </w:rPr>
        <w:t>3</w:t>
      </w:r>
      <w:r w:rsidRPr="00BA1DDE">
        <w:rPr>
          <w:rFonts w:ascii="Times New Roman" w:hAnsi="Times New Roman"/>
        </w:rPr>
        <w:t>堆平均有</w:t>
      </w:r>
      <w:r w:rsidRPr="00BA1DDE">
        <w:rPr>
          <w:rFonts w:ascii="Times New Roman" w:hAnsi="Times New Roman"/>
        </w:rPr>
        <w:t>18</w:t>
      </w:r>
      <w:r w:rsidRPr="00BA1DDE">
        <w:rPr>
          <w:rFonts w:ascii="Times New Roman" w:hAnsi="Times New Roman"/>
        </w:rPr>
        <w:t>个苹果，较大的</w:t>
      </w:r>
      <w:r w:rsidRPr="00BA1DDE">
        <w:rPr>
          <w:rFonts w:ascii="Times New Roman" w:hAnsi="Times New Roman"/>
        </w:rPr>
        <w:t>2</w:t>
      </w:r>
      <w:r w:rsidRPr="00BA1DDE">
        <w:rPr>
          <w:rFonts w:ascii="Times New Roman" w:hAnsi="Times New Roman"/>
        </w:rPr>
        <w:t>堆苹果数之差为</w:t>
      </w:r>
      <w:r w:rsidRPr="00BA1DDE">
        <w:rPr>
          <w:rFonts w:ascii="Times New Roman" w:hAnsi="Times New Roman"/>
        </w:rPr>
        <w:t>5</w:t>
      </w:r>
      <w:r w:rsidRPr="00BA1DDE">
        <w:rPr>
          <w:rFonts w:ascii="Times New Roman" w:hAnsi="Times New Roman"/>
        </w:rPr>
        <w:t>个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，较大的</w:t>
      </w:r>
      <w:r w:rsidRPr="00BA1DDE">
        <w:rPr>
          <w:rFonts w:ascii="Times New Roman" w:hAnsi="Times New Roman"/>
        </w:rPr>
        <w:t>3</w:t>
      </w:r>
      <w:r w:rsidRPr="00BA1DDE">
        <w:rPr>
          <w:rFonts w:ascii="Times New Roman" w:hAnsi="Times New Roman"/>
        </w:rPr>
        <w:t>堆平均有</w:t>
      </w:r>
      <w:r w:rsidRPr="00BA1DDE">
        <w:rPr>
          <w:rFonts w:ascii="Times New Roman" w:hAnsi="Times New Roman"/>
        </w:rPr>
        <w:t>26</w:t>
      </w:r>
      <w:r w:rsidRPr="00BA1DDE">
        <w:rPr>
          <w:rFonts w:ascii="Times New Roman" w:hAnsi="Times New Roman"/>
        </w:rPr>
        <w:t>个苹果，较小的</w:t>
      </w:r>
      <w:r w:rsidRPr="00BA1DDE">
        <w:rPr>
          <w:rFonts w:ascii="Times New Roman" w:hAnsi="Times New Roman"/>
        </w:rPr>
        <w:t>2</w:t>
      </w:r>
      <w:r w:rsidRPr="00BA1DDE">
        <w:rPr>
          <w:rFonts w:ascii="Times New Roman" w:hAnsi="Times New Roman"/>
        </w:rPr>
        <w:t>堆苹果数之差为</w:t>
      </w:r>
      <w:r w:rsidRPr="00BA1DDE">
        <w:rPr>
          <w:rFonts w:ascii="Times New Roman" w:hAnsi="Times New Roman"/>
        </w:rPr>
        <w:t>7</w:t>
      </w:r>
      <w:r w:rsidRPr="00BA1DDE">
        <w:rPr>
          <w:rFonts w:ascii="Times New Roman" w:hAnsi="Times New Roman"/>
        </w:rPr>
        <w:t>个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最大堆与最小堆平均有</w:t>
      </w:r>
      <w:r w:rsidRPr="00BA1DDE">
        <w:rPr>
          <w:rFonts w:ascii="Times New Roman" w:hAnsi="Times New Roman"/>
        </w:rPr>
        <w:t>22</w:t>
      </w:r>
      <w:r w:rsidRPr="00BA1DDE">
        <w:rPr>
          <w:rFonts w:ascii="Times New Roman" w:hAnsi="Times New Roman"/>
        </w:rPr>
        <w:t>个苹果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问：每堆各有多少苹果</w:t>
      </w:r>
      <w:r w:rsidRPr="00BA1DDE">
        <w:rPr>
          <w:rFonts w:ascii="Times New Roman" w:hAnsi="Times New Roman"/>
        </w:rPr>
        <w:t>?</w:t>
      </w:r>
    </w:p>
    <w:p w:rsidR="008E57E3" w:rsidRPr="00BA1DDE" w:rsidRDefault="008E57E3" w:rsidP="008E57E3">
      <w:pPr>
        <w:pStyle w:val="a8"/>
        <w:widowControl/>
        <w:numPr>
          <w:ilvl w:val="0"/>
          <w:numId w:val="46"/>
        </w:numPr>
        <w:spacing w:before="100" w:beforeAutospacing="1" w:after="100" w:afterAutospacing="1"/>
        <w:jc w:val="left"/>
        <w:rPr>
          <w:rFonts w:eastAsia="楷体_GB2312"/>
          <w:sz w:val="21"/>
          <w:szCs w:val="21"/>
        </w:rPr>
      </w:pPr>
      <w:r w:rsidRPr="00BA1DDE">
        <w:rPr>
          <w:rFonts w:eastAsia="楷体_GB2312"/>
          <w:sz w:val="21"/>
          <w:szCs w:val="21"/>
        </w:rPr>
        <w:t>最大堆与最小堆共</w:t>
      </w:r>
      <w:r w:rsidRPr="00BA1DDE">
        <w:rPr>
          <w:rFonts w:eastAsia="楷体_GB2312"/>
          <w:sz w:val="21"/>
          <w:szCs w:val="21"/>
        </w:rPr>
        <w:t>22×2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44</w:t>
      </w:r>
      <w:r w:rsidRPr="00BA1DDE">
        <w:rPr>
          <w:rFonts w:eastAsia="楷体_GB2312"/>
          <w:sz w:val="21"/>
          <w:szCs w:val="21"/>
        </w:rPr>
        <w:t>个苹果较大的</w:t>
      </w:r>
      <w:r w:rsidRPr="00BA1DDE">
        <w:rPr>
          <w:rFonts w:eastAsia="楷体_GB2312"/>
          <w:sz w:val="21"/>
          <w:szCs w:val="21"/>
        </w:rPr>
        <w:t>2</w:t>
      </w:r>
      <w:r w:rsidRPr="00BA1DDE">
        <w:rPr>
          <w:rFonts w:eastAsia="楷体_GB2312"/>
          <w:sz w:val="21"/>
          <w:szCs w:val="21"/>
        </w:rPr>
        <w:t>堆与较小的</w:t>
      </w:r>
      <w:r w:rsidRPr="00BA1DDE">
        <w:rPr>
          <w:rFonts w:eastAsia="楷体_GB2312"/>
          <w:sz w:val="21"/>
          <w:szCs w:val="21"/>
        </w:rPr>
        <w:t>2</w:t>
      </w:r>
      <w:r w:rsidRPr="00BA1DDE">
        <w:rPr>
          <w:rFonts w:eastAsia="楷体_GB2312"/>
          <w:sz w:val="21"/>
          <w:szCs w:val="21"/>
        </w:rPr>
        <w:t>堆共</w:t>
      </w:r>
      <w:r w:rsidRPr="00BA1DDE">
        <w:rPr>
          <w:rFonts w:eastAsia="楷体_GB2312"/>
          <w:sz w:val="21"/>
          <w:szCs w:val="21"/>
        </w:rPr>
        <w:t>44×2</w:t>
      </w:r>
      <w:r w:rsidRPr="00BA1DDE">
        <w:rPr>
          <w:rFonts w:eastAsia="楷体_GB2312"/>
          <w:sz w:val="21"/>
          <w:szCs w:val="21"/>
        </w:rPr>
        <w:t>＋</w:t>
      </w:r>
      <w:r w:rsidRPr="00BA1DDE">
        <w:rPr>
          <w:rFonts w:eastAsia="楷体_GB2312"/>
          <w:sz w:val="21"/>
          <w:szCs w:val="21"/>
        </w:rPr>
        <w:t>7</w:t>
      </w:r>
      <w:r w:rsidRPr="00BA1DDE">
        <w:rPr>
          <w:rFonts w:eastAsia="楷体_GB2312"/>
          <w:sz w:val="21"/>
          <w:szCs w:val="21"/>
        </w:rPr>
        <w:t>－</w:t>
      </w:r>
      <w:r w:rsidRPr="00BA1DDE">
        <w:rPr>
          <w:rFonts w:eastAsia="楷体_GB2312"/>
          <w:sz w:val="21"/>
          <w:szCs w:val="21"/>
        </w:rPr>
        <w:t>5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90</w:t>
      </w:r>
      <w:r w:rsidRPr="00BA1DDE">
        <w:rPr>
          <w:rFonts w:eastAsia="楷体_GB2312"/>
          <w:sz w:val="21"/>
          <w:szCs w:val="21"/>
        </w:rPr>
        <w:t>个苹果所以中间的一堆有：（</w:t>
      </w:r>
      <w:r w:rsidRPr="00BA1DDE">
        <w:rPr>
          <w:rFonts w:eastAsia="楷体_GB2312"/>
          <w:sz w:val="21"/>
          <w:szCs w:val="21"/>
        </w:rPr>
        <w:t>18×3</w:t>
      </w:r>
      <w:r w:rsidRPr="00BA1DDE">
        <w:rPr>
          <w:rFonts w:eastAsia="楷体_GB2312"/>
          <w:sz w:val="21"/>
          <w:szCs w:val="21"/>
        </w:rPr>
        <w:t>＋</w:t>
      </w:r>
      <w:r w:rsidRPr="00BA1DDE">
        <w:rPr>
          <w:rFonts w:eastAsia="楷体_GB2312"/>
          <w:sz w:val="21"/>
          <w:szCs w:val="21"/>
        </w:rPr>
        <w:t>26×3</w:t>
      </w:r>
      <w:r w:rsidRPr="00BA1DDE">
        <w:rPr>
          <w:rFonts w:eastAsia="楷体_GB2312"/>
          <w:sz w:val="21"/>
          <w:szCs w:val="21"/>
        </w:rPr>
        <w:t>－</w:t>
      </w:r>
      <w:r w:rsidRPr="00BA1DDE">
        <w:rPr>
          <w:rFonts w:eastAsia="楷体_GB2312"/>
          <w:sz w:val="21"/>
          <w:szCs w:val="21"/>
        </w:rPr>
        <w:t>90</w:t>
      </w:r>
      <w:r w:rsidRPr="00BA1DDE">
        <w:rPr>
          <w:rFonts w:eastAsia="楷体_GB2312"/>
          <w:sz w:val="21"/>
          <w:szCs w:val="21"/>
        </w:rPr>
        <w:t>）</w:t>
      </w:r>
      <w:r w:rsidRPr="00BA1DDE">
        <w:rPr>
          <w:rFonts w:eastAsia="楷体_GB2312"/>
          <w:sz w:val="21"/>
          <w:szCs w:val="21"/>
        </w:rPr>
        <w:t>÷2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21</w:t>
      </w:r>
    </w:p>
    <w:p w:rsidR="008E57E3" w:rsidRPr="00BA1DDE" w:rsidRDefault="008E57E3" w:rsidP="008E57E3">
      <w:pPr>
        <w:pStyle w:val="a8"/>
        <w:ind w:leftChars="400" w:left="840"/>
        <w:rPr>
          <w:rFonts w:eastAsia="楷体_GB2312"/>
          <w:sz w:val="21"/>
          <w:szCs w:val="21"/>
        </w:rPr>
      </w:pPr>
      <w:r w:rsidRPr="00BA1DDE">
        <w:rPr>
          <w:rFonts w:eastAsia="楷体_GB2312"/>
          <w:sz w:val="21"/>
          <w:szCs w:val="21"/>
        </w:rPr>
        <w:t>个苹果较大的</w:t>
      </w:r>
      <w:r w:rsidRPr="00BA1DDE">
        <w:rPr>
          <w:rFonts w:eastAsia="楷体_GB2312"/>
          <w:sz w:val="21"/>
          <w:szCs w:val="21"/>
        </w:rPr>
        <w:t>2</w:t>
      </w:r>
      <w:r w:rsidRPr="00BA1DDE">
        <w:rPr>
          <w:rFonts w:eastAsia="楷体_GB2312"/>
          <w:sz w:val="21"/>
          <w:szCs w:val="21"/>
        </w:rPr>
        <w:t>堆有：</w:t>
      </w:r>
      <w:r w:rsidRPr="00BA1DDE">
        <w:rPr>
          <w:rFonts w:eastAsia="楷体_GB2312"/>
          <w:sz w:val="21"/>
          <w:szCs w:val="21"/>
        </w:rPr>
        <w:t>26×3</w:t>
      </w:r>
      <w:r w:rsidRPr="00BA1DDE">
        <w:rPr>
          <w:rFonts w:eastAsia="楷体_GB2312"/>
          <w:sz w:val="21"/>
          <w:szCs w:val="21"/>
        </w:rPr>
        <w:t>－</w:t>
      </w:r>
      <w:r w:rsidRPr="00BA1DDE">
        <w:rPr>
          <w:rFonts w:eastAsia="楷体_GB2312"/>
          <w:sz w:val="21"/>
          <w:szCs w:val="21"/>
        </w:rPr>
        <w:t>21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57</w:t>
      </w:r>
    </w:p>
    <w:p w:rsidR="008E57E3" w:rsidRPr="00BA1DDE" w:rsidRDefault="008E57E3" w:rsidP="008E57E3">
      <w:pPr>
        <w:pStyle w:val="a8"/>
        <w:ind w:leftChars="400" w:left="840"/>
        <w:rPr>
          <w:rFonts w:eastAsia="楷体_GB2312"/>
          <w:sz w:val="21"/>
          <w:szCs w:val="21"/>
        </w:rPr>
      </w:pPr>
      <w:r w:rsidRPr="00BA1DDE">
        <w:rPr>
          <w:rFonts w:eastAsia="楷体_GB2312"/>
          <w:sz w:val="21"/>
          <w:szCs w:val="21"/>
        </w:rPr>
        <w:t>个苹果，最大的一堆有：（</w:t>
      </w:r>
      <w:r w:rsidRPr="00BA1DDE">
        <w:rPr>
          <w:rFonts w:eastAsia="楷体_GB2312"/>
          <w:sz w:val="21"/>
          <w:szCs w:val="21"/>
        </w:rPr>
        <w:t>57</w:t>
      </w:r>
      <w:r w:rsidRPr="00BA1DDE">
        <w:rPr>
          <w:rFonts w:eastAsia="楷体_GB2312"/>
          <w:sz w:val="21"/>
          <w:szCs w:val="21"/>
        </w:rPr>
        <w:t>＋</w:t>
      </w:r>
      <w:r w:rsidRPr="00BA1DDE">
        <w:rPr>
          <w:rFonts w:eastAsia="楷体_GB2312"/>
          <w:sz w:val="21"/>
          <w:szCs w:val="21"/>
        </w:rPr>
        <w:t>5</w:t>
      </w:r>
      <w:r w:rsidRPr="00BA1DDE">
        <w:rPr>
          <w:rFonts w:eastAsia="楷体_GB2312"/>
          <w:sz w:val="21"/>
          <w:szCs w:val="21"/>
        </w:rPr>
        <w:t>）</w:t>
      </w:r>
      <w:r w:rsidRPr="00BA1DDE">
        <w:rPr>
          <w:rFonts w:eastAsia="楷体_GB2312"/>
          <w:sz w:val="21"/>
          <w:szCs w:val="21"/>
        </w:rPr>
        <w:t>÷2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31</w:t>
      </w:r>
    </w:p>
    <w:p w:rsidR="008E57E3" w:rsidRPr="00BA1DDE" w:rsidRDefault="008E57E3" w:rsidP="008E57E3">
      <w:pPr>
        <w:pStyle w:val="a8"/>
        <w:ind w:leftChars="400" w:left="840"/>
        <w:rPr>
          <w:rFonts w:eastAsia="楷体_GB2312"/>
          <w:sz w:val="21"/>
          <w:szCs w:val="21"/>
        </w:rPr>
      </w:pPr>
      <w:r w:rsidRPr="00BA1DDE">
        <w:rPr>
          <w:rFonts w:eastAsia="楷体_GB2312"/>
          <w:sz w:val="21"/>
          <w:szCs w:val="21"/>
        </w:rPr>
        <w:t>个苹果，次大的</w:t>
      </w:r>
      <w:r w:rsidRPr="00BA1DDE">
        <w:rPr>
          <w:rFonts w:eastAsia="楷体_GB2312"/>
          <w:sz w:val="21"/>
          <w:szCs w:val="21"/>
        </w:rPr>
        <w:t>2</w:t>
      </w:r>
      <w:r w:rsidRPr="00BA1DDE">
        <w:rPr>
          <w:rFonts w:eastAsia="楷体_GB2312"/>
          <w:sz w:val="21"/>
          <w:szCs w:val="21"/>
        </w:rPr>
        <w:t>堆有：</w:t>
      </w:r>
      <w:r w:rsidRPr="00BA1DDE">
        <w:rPr>
          <w:rFonts w:eastAsia="楷体_GB2312"/>
          <w:sz w:val="21"/>
          <w:szCs w:val="21"/>
        </w:rPr>
        <w:t>57</w:t>
      </w:r>
      <w:r w:rsidRPr="00BA1DDE">
        <w:rPr>
          <w:rFonts w:eastAsia="楷体_GB2312"/>
          <w:sz w:val="21"/>
          <w:szCs w:val="21"/>
        </w:rPr>
        <w:t>－</w:t>
      </w:r>
      <w:r w:rsidRPr="00BA1DDE">
        <w:rPr>
          <w:rFonts w:eastAsia="楷体_GB2312"/>
          <w:sz w:val="21"/>
          <w:szCs w:val="21"/>
        </w:rPr>
        <w:t>31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26</w:t>
      </w:r>
    </w:p>
    <w:p w:rsidR="008E57E3" w:rsidRPr="00BA1DDE" w:rsidRDefault="008E57E3" w:rsidP="008E57E3">
      <w:pPr>
        <w:pStyle w:val="a8"/>
        <w:ind w:leftChars="400" w:left="840"/>
        <w:rPr>
          <w:rFonts w:eastAsia="楷体_GB2312"/>
          <w:sz w:val="21"/>
          <w:szCs w:val="21"/>
        </w:rPr>
      </w:pPr>
      <w:r w:rsidRPr="00BA1DDE">
        <w:rPr>
          <w:rFonts w:eastAsia="楷体_GB2312"/>
          <w:sz w:val="21"/>
          <w:szCs w:val="21"/>
        </w:rPr>
        <w:t>个苹果较小的</w:t>
      </w:r>
      <w:r w:rsidRPr="00BA1DDE">
        <w:rPr>
          <w:rFonts w:eastAsia="楷体_GB2312"/>
          <w:sz w:val="21"/>
          <w:szCs w:val="21"/>
        </w:rPr>
        <w:t>2</w:t>
      </w:r>
      <w:r w:rsidRPr="00BA1DDE">
        <w:rPr>
          <w:rFonts w:eastAsia="楷体_GB2312"/>
          <w:sz w:val="21"/>
          <w:szCs w:val="21"/>
        </w:rPr>
        <w:t>堆有：</w:t>
      </w:r>
      <w:r w:rsidRPr="00BA1DDE">
        <w:rPr>
          <w:rFonts w:eastAsia="楷体_GB2312"/>
          <w:sz w:val="21"/>
          <w:szCs w:val="21"/>
        </w:rPr>
        <w:t>18×3</w:t>
      </w:r>
      <w:r w:rsidRPr="00BA1DDE">
        <w:rPr>
          <w:rFonts w:eastAsia="楷体_GB2312"/>
          <w:sz w:val="21"/>
          <w:szCs w:val="21"/>
        </w:rPr>
        <w:t>－</w:t>
      </w:r>
      <w:r w:rsidRPr="00BA1DDE">
        <w:rPr>
          <w:rFonts w:eastAsia="楷体_GB2312"/>
          <w:sz w:val="21"/>
          <w:szCs w:val="21"/>
        </w:rPr>
        <w:t>21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33</w:t>
      </w:r>
    </w:p>
    <w:p w:rsidR="008E57E3" w:rsidRPr="00BA1DDE" w:rsidRDefault="008E57E3" w:rsidP="008E57E3">
      <w:pPr>
        <w:pStyle w:val="a8"/>
        <w:ind w:leftChars="400" w:left="840"/>
        <w:rPr>
          <w:rFonts w:eastAsia="楷体_GB2312"/>
          <w:sz w:val="21"/>
          <w:szCs w:val="21"/>
        </w:rPr>
      </w:pPr>
      <w:r w:rsidRPr="00BA1DDE">
        <w:rPr>
          <w:rFonts w:eastAsia="楷体_GB2312"/>
          <w:sz w:val="21"/>
          <w:szCs w:val="21"/>
        </w:rPr>
        <w:t>个苹果次小的一堆有：（</w:t>
      </w:r>
      <w:r w:rsidRPr="00BA1DDE">
        <w:rPr>
          <w:rFonts w:eastAsia="楷体_GB2312"/>
          <w:sz w:val="21"/>
          <w:szCs w:val="21"/>
        </w:rPr>
        <w:t>33</w:t>
      </w:r>
      <w:r w:rsidRPr="00BA1DDE">
        <w:rPr>
          <w:rFonts w:eastAsia="楷体_GB2312"/>
          <w:sz w:val="21"/>
          <w:szCs w:val="21"/>
        </w:rPr>
        <w:t>＋</w:t>
      </w:r>
      <w:r w:rsidRPr="00BA1DDE">
        <w:rPr>
          <w:rFonts w:eastAsia="楷体_GB2312"/>
          <w:sz w:val="21"/>
          <w:szCs w:val="21"/>
        </w:rPr>
        <w:t>7</w:t>
      </w:r>
      <w:r w:rsidRPr="00BA1DDE">
        <w:rPr>
          <w:rFonts w:eastAsia="楷体_GB2312"/>
          <w:sz w:val="21"/>
          <w:szCs w:val="21"/>
        </w:rPr>
        <w:t>）</w:t>
      </w:r>
      <w:r w:rsidRPr="00BA1DDE">
        <w:rPr>
          <w:rFonts w:eastAsia="楷体_GB2312"/>
          <w:sz w:val="21"/>
          <w:szCs w:val="21"/>
        </w:rPr>
        <w:t>÷2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20</w:t>
      </w:r>
    </w:p>
    <w:p w:rsidR="008E57E3" w:rsidRPr="00BA1DDE" w:rsidRDefault="008E57E3" w:rsidP="008E57E3">
      <w:pPr>
        <w:pStyle w:val="a8"/>
        <w:ind w:leftChars="400" w:left="840"/>
        <w:rPr>
          <w:rFonts w:eastAsia="楷体_GB2312"/>
          <w:sz w:val="21"/>
          <w:szCs w:val="21"/>
        </w:rPr>
      </w:pPr>
      <w:r w:rsidRPr="00BA1DDE">
        <w:rPr>
          <w:rFonts w:eastAsia="楷体_GB2312"/>
          <w:sz w:val="21"/>
          <w:szCs w:val="21"/>
        </w:rPr>
        <w:t>个苹果最小的一堆有：</w:t>
      </w:r>
      <w:r w:rsidRPr="00BA1DDE">
        <w:rPr>
          <w:rFonts w:eastAsia="楷体_GB2312"/>
          <w:sz w:val="21"/>
          <w:szCs w:val="21"/>
        </w:rPr>
        <w:t>20</w:t>
      </w:r>
      <w:r w:rsidRPr="00BA1DDE">
        <w:rPr>
          <w:rFonts w:eastAsia="楷体_GB2312"/>
          <w:sz w:val="21"/>
          <w:szCs w:val="21"/>
        </w:rPr>
        <w:t>－</w:t>
      </w:r>
      <w:r w:rsidRPr="00BA1DDE">
        <w:rPr>
          <w:rFonts w:eastAsia="楷体_GB2312"/>
          <w:sz w:val="21"/>
          <w:szCs w:val="21"/>
        </w:rPr>
        <w:t>7</w:t>
      </w:r>
      <w:r w:rsidRPr="00BA1DDE">
        <w:rPr>
          <w:rFonts w:eastAsia="楷体_GB2312"/>
          <w:sz w:val="21"/>
          <w:szCs w:val="21"/>
        </w:rPr>
        <w:t>＝</w:t>
      </w:r>
      <w:r w:rsidRPr="00BA1DDE">
        <w:rPr>
          <w:rFonts w:eastAsia="楷体_GB2312"/>
          <w:sz w:val="21"/>
          <w:szCs w:val="21"/>
        </w:rPr>
        <w:t>13</w:t>
      </w:r>
      <w:r w:rsidRPr="00BA1DDE">
        <w:rPr>
          <w:rFonts w:eastAsia="楷体_GB2312"/>
          <w:sz w:val="21"/>
          <w:szCs w:val="21"/>
        </w:rPr>
        <w:t>个苹果</w:t>
      </w:r>
    </w:p>
    <w:p w:rsidR="008E57E3" w:rsidRDefault="008E57E3" w:rsidP="008E57E3">
      <w:pPr>
        <w:pStyle w:val="1"/>
        <w:ind w:firstLineChars="0" w:firstLine="0"/>
        <w:rPr>
          <w:rFonts w:ascii="Times New Roman" w:eastAsia="楷体_GB2312" w:hAnsi="Times New Roman"/>
        </w:rPr>
      </w:pPr>
    </w:p>
    <w:p w:rsidR="00F16CF1" w:rsidRPr="00BA1DDE" w:rsidRDefault="00F16CF1" w:rsidP="00F16CF1">
      <w:pPr>
        <w:pStyle w:val="1"/>
        <w:numPr>
          <w:ilvl w:val="0"/>
          <w:numId w:val="45"/>
        </w:numPr>
        <w:spacing w:before="0" w:beforeAutospacing="0" w:after="0" w:afterAutospacing="0"/>
        <w:ind w:firstLineChars="0"/>
        <w:rPr>
          <w:rFonts w:ascii="Times New Roman" w:hAnsi="Times New Roman"/>
        </w:rPr>
      </w:pPr>
      <w:r w:rsidRPr="00BA1DDE">
        <w:rPr>
          <w:rFonts w:ascii="Times New Roman" w:hAnsi="Times New Roman"/>
        </w:rPr>
        <w:t>小张、小李和小黄三人乘飞机出差，三人携带的行李重量都超过了可免费携带行李的重量，需另付行李托运费，三人其付</w:t>
      </w:r>
      <w:r w:rsidRPr="00BA1DDE">
        <w:rPr>
          <w:rFonts w:ascii="Times New Roman" w:hAnsi="Times New Roman"/>
        </w:rPr>
        <w:t>90</w:t>
      </w:r>
      <w:r w:rsidRPr="00BA1DDE">
        <w:rPr>
          <w:rFonts w:ascii="Times New Roman" w:hAnsi="Times New Roman"/>
        </w:rPr>
        <w:t>元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而三人行李共重</w:t>
      </w:r>
      <w:r w:rsidRPr="00BA1DDE">
        <w:rPr>
          <w:rFonts w:ascii="Times New Roman" w:hAnsi="Times New Roman"/>
        </w:rPr>
        <w:t>65</w:t>
      </w:r>
      <w:r w:rsidRPr="00BA1DDE">
        <w:rPr>
          <w:rFonts w:ascii="Times New Roman" w:hAnsi="Times New Roman"/>
        </w:rPr>
        <w:t>千克，如果三人的行李只由一人携带，除免费部分外，应另付行李托运费</w:t>
      </w:r>
      <w:r w:rsidRPr="00BA1DDE">
        <w:rPr>
          <w:rFonts w:ascii="Times New Roman" w:hAnsi="Times New Roman"/>
        </w:rPr>
        <w:t>810</w:t>
      </w:r>
      <w:r w:rsidRPr="00BA1DDE">
        <w:rPr>
          <w:rFonts w:ascii="Times New Roman" w:hAnsi="Times New Roman"/>
        </w:rPr>
        <w:t>元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求每人可免费携带的行李重量</w:t>
      </w:r>
      <w:r>
        <w:rPr>
          <w:rFonts w:ascii="Times New Roman" w:hAnsi="Times New Roman"/>
        </w:rPr>
        <w:t>。</w:t>
      </w:r>
    </w:p>
    <w:p w:rsidR="00F16CF1" w:rsidRPr="00BA1DDE" w:rsidRDefault="00F16CF1" w:rsidP="00F16CF1">
      <w:pPr>
        <w:numPr>
          <w:ilvl w:val="0"/>
          <w:numId w:val="46"/>
        </w:numPr>
        <w:jc w:val="left"/>
        <w:rPr>
          <w:rFonts w:eastAsia="楷体_GB2312"/>
        </w:rPr>
      </w:pPr>
      <w:r w:rsidRPr="00BA1DDE">
        <w:rPr>
          <w:rFonts w:eastAsia="楷体_GB2312"/>
        </w:rPr>
        <w:t>设每人可免费携带</w:t>
      </w:r>
      <w:r w:rsidRPr="00BA1DDE">
        <w:rPr>
          <w:rFonts w:eastAsia="楷体_GB2312"/>
          <w:i/>
        </w:rPr>
        <w:t>x</w:t>
      </w:r>
      <w:r w:rsidRPr="00BA1DDE">
        <w:rPr>
          <w:rFonts w:eastAsia="楷体_GB2312"/>
        </w:rPr>
        <w:t>千克行李</w:t>
      </w:r>
      <w:r>
        <w:rPr>
          <w:rFonts w:eastAsia="楷体_GB2312"/>
        </w:rPr>
        <w:t>。</w:t>
      </w:r>
    </w:p>
    <w:p w:rsidR="00F16CF1" w:rsidRPr="00BA1DDE" w:rsidRDefault="00F16CF1" w:rsidP="00F16CF1">
      <w:pPr>
        <w:ind w:leftChars="400" w:left="840"/>
        <w:rPr>
          <w:rFonts w:eastAsia="楷体_GB2312"/>
        </w:rPr>
      </w:pPr>
      <w:r w:rsidRPr="00BA1DDE">
        <w:rPr>
          <w:rFonts w:eastAsia="楷体_GB2312"/>
        </w:rPr>
        <w:t>如果</w:t>
      </w:r>
      <w:r w:rsidRPr="00BA1DDE">
        <w:rPr>
          <w:rFonts w:eastAsia="楷体_GB2312"/>
        </w:rPr>
        <w:t>65</w:t>
      </w:r>
      <w:r w:rsidRPr="00BA1DDE">
        <w:rPr>
          <w:rFonts w:eastAsia="楷体_GB2312"/>
        </w:rPr>
        <w:t>千克行李由三人携带，三人可免费携带</w:t>
      </w:r>
      <w:r w:rsidRPr="00BA1DDE">
        <w:rPr>
          <w:rFonts w:eastAsia="楷体_GB2312"/>
        </w:rPr>
        <w:t>3</w:t>
      </w:r>
      <w:r w:rsidRPr="00BA1DDE">
        <w:rPr>
          <w:rFonts w:eastAsia="楷体_GB2312"/>
          <w:i/>
        </w:rPr>
        <w:t>x</w:t>
      </w:r>
      <w:r w:rsidRPr="00BA1DDE">
        <w:rPr>
          <w:rFonts w:eastAsia="楷体_GB2312"/>
        </w:rPr>
        <w:t>千克行李，三人共付</w:t>
      </w:r>
      <w:r w:rsidRPr="00BA1DDE">
        <w:rPr>
          <w:rFonts w:eastAsia="楷体_GB2312"/>
        </w:rPr>
        <w:t>90</w:t>
      </w:r>
      <w:r w:rsidRPr="00BA1DDE">
        <w:rPr>
          <w:rFonts w:eastAsia="楷体_GB2312"/>
        </w:rPr>
        <w:t>元托运费，则超重行李每千克付</w:t>
      </w:r>
      <w:r w:rsidRPr="00BA1DDE">
        <w:rPr>
          <w:rFonts w:eastAsia="楷体_GB2312"/>
        </w:rPr>
        <w:t>90÷</w:t>
      </w:r>
      <w:r w:rsidRPr="00BA1DDE">
        <w:rPr>
          <w:rFonts w:eastAsia="楷体_GB2312"/>
        </w:rPr>
        <w:t>（</w:t>
      </w:r>
      <w:r w:rsidRPr="00BA1DDE">
        <w:rPr>
          <w:rFonts w:eastAsia="楷体_GB2312"/>
        </w:rPr>
        <w:t>65 -3</w:t>
      </w:r>
      <w:r w:rsidRPr="00BA1DDE">
        <w:rPr>
          <w:rFonts w:eastAsia="楷体_GB2312"/>
          <w:i/>
        </w:rPr>
        <w:t>x</w:t>
      </w:r>
      <w:r w:rsidRPr="00BA1DDE">
        <w:rPr>
          <w:rFonts w:eastAsia="楷体_GB2312"/>
        </w:rPr>
        <w:t>）；</w:t>
      </w:r>
    </w:p>
    <w:p w:rsidR="00F16CF1" w:rsidRPr="00BA1DDE" w:rsidRDefault="00F16CF1" w:rsidP="00F16CF1">
      <w:pPr>
        <w:ind w:leftChars="400" w:left="840"/>
        <w:rPr>
          <w:rFonts w:eastAsia="楷体_GB2312"/>
        </w:rPr>
      </w:pPr>
      <w:r w:rsidRPr="00BA1DDE">
        <w:rPr>
          <w:rFonts w:eastAsia="楷体_GB2312"/>
        </w:rPr>
        <w:t>如果</w:t>
      </w:r>
      <w:r w:rsidRPr="00BA1DDE">
        <w:rPr>
          <w:rFonts w:eastAsia="楷体_GB2312"/>
        </w:rPr>
        <w:t>65</w:t>
      </w:r>
      <w:r w:rsidRPr="00BA1DDE">
        <w:rPr>
          <w:rFonts w:eastAsia="楷体_GB2312"/>
        </w:rPr>
        <w:t>千克行李由一人携带，一人可免费携带</w:t>
      </w:r>
      <w:r w:rsidRPr="00BA1DDE">
        <w:rPr>
          <w:rFonts w:eastAsia="楷体_GB2312"/>
          <w:i/>
        </w:rPr>
        <w:t>x</w:t>
      </w:r>
      <w:r w:rsidRPr="00BA1DDE">
        <w:rPr>
          <w:rFonts w:eastAsia="楷体_GB2312"/>
        </w:rPr>
        <w:t>千克行李，付</w:t>
      </w:r>
      <w:r w:rsidRPr="00BA1DDE">
        <w:rPr>
          <w:rFonts w:eastAsia="楷体_GB2312"/>
        </w:rPr>
        <w:t>810</w:t>
      </w:r>
      <w:r w:rsidRPr="00BA1DDE">
        <w:rPr>
          <w:rFonts w:eastAsia="楷体_GB2312"/>
        </w:rPr>
        <w:t>元托运费，则超重行李每千克付</w:t>
      </w:r>
      <w:r w:rsidRPr="00BA1DDE">
        <w:rPr>
          <w:rFonts w:eastAsia="楷体_GB2312"/>
        </w:rPr>
        <w:t>810÷</w:t>
      </w:r>
      <w:r w:rsidRPr="00BA1DDE">
        <w:rPr>
          <w:rFonts w:eastAsia="楷体_GB2312"/>
        </w:rPr>
        <w:t>（</w:t>
      </w:r>
      <w:r w:rsidRPr="00BA1DDE">
        <w:rPr>
          <w:rFonts w:eastAsia="楷体_GB2312"/>
        </w:rPr>
        <w:t>65 -</w:t>
      </w:r>
      <w:r w:rsidRPr="00BA1DDE">
        <w:rPr>
          <w:rFonts w:eastAsia="楷体_GB2312"/>
          <w:i/>
        </w:rPr>
        <w:t>x</w:t>
      </w:r>
      <w:r w:rsidRPr="00BA1DDE">
        <w:rPr>
          <w:rFonts w:eastAsia="楷体_GB2312"/>
        </w:rPr>
        <w:t>）</w:t>
      </w:r>
      <w:r>
        <w:rPr>
          <w:rFonts w:eastAsia="楷体_GB2312"/>
        </w:rPr>
        <w:t>。</w:t>
      </w:r>
    </w:p>
    <w:p w:rsidR="00F16CF1" w:rsidRPr="00BA1DDE" w:rsidRDefault="00F16CF1" w:rsidP="00F16CF1">
      <w:pPr>
        <w:ind w:leftChars="400" w:left="840"/>
        <w:rPr>
          <w:rFonts w:eastAsia="楷体_GB2312"/>
        </w:rPr>
      </w:pPr>
      <w:r w:rsidRPr="00BA1DDE">
        <w:rPr>
          <w:rFonts w:eastAsia="楷体_GB2312"/>
        </w:rPr>
        <w:t>可列出方程</w:t>
      </w:r>
      <w:r w:rsidRPr="00BA1DDE">
        <w:rPr>
          <w:rFonts w:eastAsia="楷体_GB2312"/>
          <w:position w:val="-10"/>
        </w:rPr>
        <w:object w:dxaOrig="3040" w:dyaOrig="320">
          <v:shape id="_x0000_i1026" type="#_x0000_t75" style="width:152.25pt;height:15.75pt;mso-position-horizontal-relative:page;mso-position-vertical-relative:page" o:ole="">
            <v:imagedata r:id="rId9" o:title=""/>
          </v:shape>
          <o:OLEObject Type="Embed" ProgID="Equation.DSMT4" ShapeID="_x0000_i1026" DrawAspect="Content" ObjectID="_1482565880" r:id="rId10"/>
        </w:object>
      </w:r>
    </w:p>
    <w:p w:rsidR="00F16CF1" w:rsidRPr="00BA1DDE" w:rsidRDefault="00F16CF1" w:rsidP="00F16CF1">
      <w:pPr>
        <w:ind w:leftChars="400" w:left="840"/>
        <w:rPr>
          <w:rFonts w:eastAsia="楷体_GB2312"/>
        </w:rPr>
      </w:pPr>
      <w:r w:rsidRPr="00BA1DDE">
        <w:rPr>
          <w:rFonts w:eastAsia="楷体_GB2312"/>
          <w:position w:val="-10"/>
        </w:rPr>
        <w:object w:dxaOrig="2620" w:dyaOrig="320">
          <v:shape id="_x0000_i1027" type="#_x0000_t75" style="width:131.25pt;height:15.75pt;mso-position-horizontal-relative:page;mso-position-vertical-relative:page" o:ole="">
            <v:imagedata r:id="rId11" o:title=""/>
          </v:shape>
          <o:OLEObject Type="Embed" ProgID="Equation.DSMT4" ShapeID="_x0000_i1027" DrawAspect="Content" ObjectID="_1482565881" r:id="rId12"/>
        </w:object>
      </w:r>
    </w:p>
    <w:p w:rsidR="00F16CF1" w:rsidRPr="00BA1DDE" w:rsidRDefault="00F16CF1" w:rsidP="00F16CF1">
      <w:pPr>
        <w:ind w:leftChars="400" w:left="840"/>
        <w:rPr>
          <w:rFonts w:eastAsia="楷体_GB2312"/>
        </w:rPr>
      </w:pPr>
      <w:r w:rsidRPr="00BA1DDE">
        <w:rPr>
          <w:rFonts w:eastAsia="楷体_GB2312"/>
        </w:rPr>
        <w:t>所以每人可免费携带的行李重量是</w:t>
      </w:r>
      <w:r w:rsidRPr="00BA1DDE">
        <w:rPr>
          <w:rFonts w:eastAsia="楷体_GB2312"/>
        </w:rPr>
        <w:t>20</w:t>
      </w:r>
      <w:r w:rsidRPr="00BA1DDE">
        <w:rPr>
          <w:rFonts w:eastAsia="楷体_GB2312"/>
        </w:rPr>
        <w:t>千克</w:t>
      </w:r>
      <w:r>
        <w:rPr>
          <w:rFonts w:eastAsia="楷体_GB2312"/>
        </w:rPr>
        <w:t>。</w:t>
      </w:r>
    </w:p>
    <w:p w:rsidR="00BE584A" w:rsidRDefault="00BE584A" w:rsidP="002C3C29">
      <w:pPr>
        <w:pStyle w:val="ae"/>
        <w:snapToGrid w:val="0"/>
        <w:ind w:left="420" w:firstLineChars="0" w:firstLine="0"/>
      </w:pPr>
    </w:p>
    <w:p w:rsidR="00D52346" w:rsidRPr="0036459C" w:rsidRDefault="009D122B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  <w:r w:rsidRPr="00225352">
        <w:lastRenderedPageBreak/>
        <w:t>本周试题</w:t>
      </w:r>
      <w:r w:rsidRPr="00225352">
        <w:rPr>
          <w:rStyle w:val="ad"/>
        </w:rPr>
        <w:t>由《小学数学计算秘籍》编者赵永明老师</w:t>
      </w:r>
      <w:r w:rsidRPr="00225352">
        <w:t>精选、解析。</w:t>
      </w:r>
    </w:p>
    <w:sectPr w:rsidR="00D52346" w:rsidRPr="0036459C" w:rsidSect="00A83E3D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4F0" w:rsidRDefault="00FC44F0" w:rsidP="00324F57">
      <w:r>
        <w:separator/>
      </w:r>
    </w:p>
  </w:endnote>
  <w:endnote w:type="continuationSeparator" w:id="1">
    <w:p w:rsidR="00FC44F0" w:rsidRDefault="00FC44F0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4F0" w:rsidRDefault="00FC44F0" w:rsidP="00324F57">
      <w:r>
        <w:separator/>
      </w:r>
    </w:p>
  </w:footnote>
  <w:footnote w:type="continuationSeparator" w:id="1">
    <w:p w:rsidR="00FC44F0" w:rsidRDefault="00FC44F0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BC35D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BC35DE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BC35D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76A2B6E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1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6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7">
    <w:nsid w:val="3362789E"/>
    <w:multiLevelType w:val="hybridMultilevel"/>
    <w:tmpl w:val="F050B676"/>
    <w:lvl w:ilvl="0" w:tplc="20665E36">
      <w:start w:val="1"/>
      <w:numFmt w:val="decimal"/>
      <w:lvlText w:val="%1．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3C497FC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楷体" w:hint="eastAsia"/>
        <w:b w:val="0"/>
        <w:i w:val="0"/>
        <w:color w:val="000000"/>
        <w:sz w:val="21"/>
        <w:szCs w:val="21"/>
        <w:vertAlign w:val="baseline"/>
      </w:rPr>
    </w:lvl>
    <w:lvl w:ilvl="2" w:tplc="4AB80D1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00000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385425A5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89545E9"/>
    <w:multiLevelType w:val="hybridMultilevel"/>
    <w:tmpl w:val="AB22C1A8"/>
    <w:lvl w:ilvl="0" w:tplc="0CEAE6B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1AE504B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C056C54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C3B4009"/>
    <w:multiLevelType w:val="hybridMultilevel"/>
    <w:tmpl w:val="B71413C8"/>
    <w:lvl w:ilvl="0" w:tplc="82E294CC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4"/>
  </w:num>
  <w:num w:numId="13">
    <w:abstractNumId w:val="40"/>
  </w:num>
  <w:num w:numId="14">
    <w:abstractNumId w:val="31"/>
  </w:num>
  <w:num w:numId="15">
    <w:abstractNumId w:val="19"/>
  </w:num>
  <w:num w:numId="16">
    <w:abstractNumId w:val="16"/>
  </w:num>
  <w:num w:numId="17">
    <w:abstractNumId w:val="32"/>
  </w:num>
  <w:num w:numId="18">
    <w:abstractNumId w:val="17"/>
  </w:num>
  <w:num w:numId="19">
    <w:abstractNumId w:val="45"/>
  </w:num>
  <w:num w:numId="20">
    <w:abstractNumId w:val="48"/>
  </w:num>
  <w:num w:numId="21">
    <w:abstractNumId w:val="21"/>
  </w:num>
  <w:num w:numId="22">
    <w:abstractNumId w:val="22"/>
  </w:num>
  <w:num w:numId="23">
    <w:abstractNumId w:val="41"/>
  </w:num>
  <w:num w:numId="24">
    <w:abstractNumId w:val="42"/>
  </w:num>
  <w:num w:numId="25">
    <w:abstractNumId w:val="47"/>
  </w:num>
  <w:num w:numId="26">
    <w:abstractNumId w:val="10"/>
  </w:num>
  <w:num w:numId="27">
    <w:abstractNumId w:val="11"/>
  </w:num>
  <w:num w:numId="28">
    <w:abstractNumId w:val="33"/>
  </w:num>
  <w:num w:numId="29">
    <w:abstractNumId w:val="26"/>
  </w:num>
  <w:num w:numId="30">
    <w:abstractNumId w:val="35"/>
  </w:num>
  <w:num w:numId="31">
    <w:abstractNumId w:val="30"/>
  </w:num>
  <w:num w:numId="32">
    <w:abstractNumId w:val="28"/>
  </w:num>
  <w:num w:numId="33">
    <w:abstractNumId w:val="44"/>
  </w:num>
  <w:num w:numId="34">
    <w:abstractNumId w:val="43"/>
  </w:num>
  <w:num w:numId="35">
    <w:abstractNumId w:val="13"/>
  </w:num>
  <w:num w:numId="36">
    <w:abstractNumId w:val="39"/>
  </w:num>
  <w:num w:numId="37">
    <w:abstractNumId w:val="14"/>
  </w:num>
  <w:num w:numId="38">
    <w:abstractNumId w:val="25"/>
  </w:num>
  <w:num w:numId="39">
    <w:abstractNumId w:val="12"/>
  </w:num>
  <w:num w:numId="40">
    <w:abstractNumId w:val="37"/>
  </w:num>
  <w:num w:numId="41">
    <w:abstractNumId w:val="23"/>
  </w:num>
  <w:num w:numId="42">
    <w:abstractNumId w:val="18"/>
  </w:num>
  <w:num w:numId="43">
    <w:abstractNumId w:val="46"/>
  </w:num>
  <w:num w:numId="44">
    <w:abstractNumId w:val="27"/>
  </w:num>
  <w:num w:numId="45">
    <w:abstractNumId w:val="15"/>
  </w:num>
  <w:num w:numId="46">
    <w:abstractNumId w:val="34"/>
  </w:num>
  <w:num w:numId="47">
    <w:abstractNumId w:val="38"/>
  </w:num>
  <w:num w:numId="48">
    <w:abstractNumId w:val="29"/>
  </w:num>
  <w:num w:numId="49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96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57078"/>
    <w:rsid w:val="00057717"/>
    <w:rsid w:val="0007495D"/>
    <w:rsid w:val="0009293A"/>
    <w:rsid w:val="000B11A2"/>
    <w:rsid w:val="000B6215"/>
    <w:rsid w:val="000D0A3E"/>
    <w:rsid w:val="000D650F"/>
    <w:rsid w:val="000D679E"/>
    <w:rsid w:val="000E5AC2"/>
    <w:rsid w:val="000E6765"/>
    <w:rsid w:val="001130CE"/>
    <w:rsid w:val="001161BD"/>
    <w:rsid w:val="00116341"/>
    <w:rsid w:val="00120B15"/>
    <w:rsid w:val="00132BF1"/>
    <w:rsid w:val="00140E23"/>
    <w:rsid w:val="0017550B"/>
    <w:rsid w:val="00176E32"/>
    <w:rsid w:val="0018340D"/>
    <w:rsid w:val="00185895"/>
    <w:rsid w:val="00197D02"/>
    <w:rsid w:val="001A6361"/>
    <w:rsid w:val="001A7036"/>
    <w:rsid w:val="001C2258"/>
    <w:rsid w:val="001C3D07"/>
    <w:rsid w:val="001F6711"/>
    <w:rsid w:val="00225030"/>
    <w:rsid w:val="00225352"/>
    <w:rsid w:val="00242E27"/>
    <w:rsid w:val="002550F5"/>
    <w:rsid w:val="0027376A"/>
    <w:rsid w:val="00275D87"/>
    <w:rsid w:val="00277DCD"/>
    <w:rsid w:val="002A4EF5"/>
    <w:rsid w:val="002C02CB"/>
    <w:rsid w:val="002C3C29"/>
    <w:rsid w:val="002C6F86"/>
    <w:rsid w:val="002D1DCF"/>
    <w:rsid w:val="00301054"/>
    <w:rsid w:val="00303E50"/>
    <w:rsid w:val="003068C6"/>
    <w:rsid w:val="003101C0"/>
    <w:rsid w:val="00312776"/>
    <w:rsid w:val="00324F57"/>
    <w:rsid w:val="00340828"/>
    <w:rsid w:val="003620CB"/>
    <w:rsid w:val="0036459C"/>
    <w:rsid w:val="00397EDF"/>
    <w:rsid w:val="003B329D"/>
    <w:rsid w:val="003F07F8"/>
    <w:rsid w:val="003F5A39"/>
    <w:rsid w:val="0040378B"/>
    <w:rsid w:val="00416069"/>
    <w:rsid w:val="00421FCC"/>
    <w:rsid w:val="00441BEB"/>
    <w:rsid w:val="004A0FA8"/>
    <w:rsid w:val="004C185E"/>
    <w:rsid w:val="004C1DC6"/>
    <w:rsid w:val="004D2E2C"/>
    <w:rsid w:val="004D759B"/>
    <w:rsid w:val="004E0FB4"/>
    <w:rsid w:val="004F7AA0"/>
    <w:rsid w:val="00504545"/>
    <w:rsid w:val="005055DA"/>
    <w:rsid w:val="0055659E"/>
    <w:rsid w:val="005651DA"/>
    <w:rsid w:val="00566B24"/>
    <w:rsid w:val="00581AA4"/>
    <w:rsid w:val="00586BA8"/>
    <w:rsid w:val="005926DC"/>
    <w:rsid w:val="005A0BB8"/>
    <w:rsid w:val="005A6C9F"/>
    <w:rsid w:val="0063765C"/>
    <w:rsid w:val="00640374"/>
    <w:rsid w:val="00652A03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609A2"/>
    <w:rsid w:val="00791C89"/>
    <w:rsid w:val="007C3C29"/>
    <w:rsid w:val="007C677F"/>
    <w:rsid w:val="007F157A"/>
    <w:rsid w:val="00806DB3"/>
    <w:rsid w:val="008210DD"/>
    <w:rsid w:val="008333C2"/>
    <w:rsid w:val="00837FCB"/>
    <w:rsid w:val="0084571C"/>
    <w:rsid w:val="00871424"/>
    <w:rsid w:val="00883DAA"/>
    <w:rsid w:val="00894822"/>
    <w:rsid w:val="008A3806"/>
    <w:rsid w:val="008D3B74"/>
    <w:rsid w:val="008E57E3"/>
    <w:rsid w:val="008F6161"/>
    <w:rsid w:val="00900A43"/>
    <w:rsid w:val="00934B30"/>
    <w:rsid w:val="00946E52"/>
    <w:rsid w:val="00983D17"/>
    <w:rsid w:val="009905F5"/>
    <w:rsid w:val="00993A07"/>
    <w:rsid w:val="009D122B"/>
    <w:rsid w:val="009D382B"/>
    <w:rsid w:val="009F402A"/>
    <w:rsid w:val="00A018A7"/>
    <w:rsid w:val="00A14388"/>
    <w:rsid w:val="00A247BF"/>
    <w:rsid w:val="00A61FF8"/>
    <w:rsid w:val="00A632FF"/>
    <w:rsid w:val="00A828E5"/>
    <w:rsid w:val="00A83E3D"/>
    <w:rsid w:val="00A932DF"/>
    <w:rsid w:val="00A94441"/>
    <w:rsid w:val="00AA74D4"/>
    <w:rsid w:val="00AB4592"/>
    <w:rsid w:val="00AC2A47"/>
    <w:rsid w:val="00B30369"/>
    <w:rsid w:val="00B56616"/>
    <w:rsid w:val="00B86667"/>
    <w:rsid w:val="00B87F5E"/>
    <w:rsid w:val="00BA1127"/>
    <w:rsid w:val="00BC35DE"/>
    <w:rsid w:val="00BD6D5B"/>
    <w:rsid w:val="00BE03DF"/>
    <w:rsid w:val="00BE584A"/>
    <w:rsid w:val="00C439D1"/>
    <w:rsid w:val="00C73240"/>
    <w:rsid w:val="00C75F93"/>
    <w:rsid w:val="00C906F4"/>
    <w:rsid w:val="00C934E0"/>
    <w:rsid w:val="00CC0DE9"/>
    <w:rsid w:val="00CD081F"/>
    <w:rsid w:val="00D1098E"/>
    <w:rsid w:val="00D10EAC"/>
    <w:rsid w:val="00D37A2C"/>
    <w:rsid w:val="00D519CB"/>
    <w:rsid w:val="00D51DBE"/>
    <w:rsid w:val="00D52346"/>
    <w:rsid w:val="00D76210"/>
    <w:rsid w:val="00DB7CB1"/>
    <w:rsid w:val="00DC6D73"/>
    <w:rsid w:val="00DD4648"/>
    <w:rsid w:val="00DE1D5F"/>
    <w:rsid w:val="00DF6016"/>
    <w:rsid w:val="00DF729C"/>
    <w:rsid w:val="00E37B08"/>
    <w:rsid w:val="00E4028B"/>
    <w:rsid w:val="00E45730"/>
    <w:rsid w:val="00E47544"/>
    <w:rsid w:val="00E5549F"/>
    <w:rsid w:val="00E6391B"/>
    <w:rsid w:val="00E669FD"/>
    <w:rsid w:val="00E76178"/>
    <w:rsid w:val="00EA26E4"/>
    <w:rsid w:val="00EC69A4"/>
    <w:rsid w:val="00ED5812"/>
    <w:rsid w:val="00EE5EE7"/>
    <w:rsid w:val="00EE5F5B"/>
    <w:rsid w:val="00F02C64"/>
    <w:rsid w:val="00F16CF1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C44F0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aliases w:val="普通 (Web)"/>
    <w:basedOn w:val="a"/>
    <w:link w:val="Char3"/>
    <w:unhideWhenUsed/>
    <w:rsid w:val="00FF2DCF"/>
    <w:rPr>
      <w:sz w:val="24"/>
    </w:rPr>
  </w:style>
  <w:style w:type="paragraph" w:styleId="a9">
    <w:name w:val="No Spacing"/>
    <w:link w:val="Char4"/>
    <w:uiPriority w:val="1"/>
    <w:qFormat/>
    <w:rsid w:val="00D51DBE"/>
    <w:rPr>
      <w:sz w:val="22"/>
      <w:szCs w:val="22"/>
    </w:rPr>
  </w:style>
  <w:style w:type="character" w:customStyle="1" w:styleId="Char4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5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5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6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7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7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8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8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  <w:style w:type="paragraph" w:customStyle="1" w:styleId="30">
    <w:name w:val="列出段落3"/>
    <w:basedOn w:val="a"/>
    <w:qFormat/>
    <w:rsid w:val="00DF6016"/>
    <w:pPr>
      <w:widowControl/>
      <w:ind w:firstLineChars="200" w:firstLine="420"/>
      <w:jc w:val="left"/>
    </w:pPr>
    <w:rPr>
      <w:rFonts w:ascii="Calibri" w:hAnsi="Calibri" w:cs="宋体"/>
      <w:szCs w:val="22"/>
    </w:rPr>
  </w:style>
  <w:style w:type="character" w:customStyle="1" w:styleId="ListParagraphChar">
    <w:name w:val="List Paragraph Char"/>
    <w:basedOn w:val="a0"/>
    <w:locked/>
    <w:rsid w:val="0009293A"/>
    <w:rPr>
      <w:rFonts w:ascii="Calibri" w:eastAsia="宋体" w:hAnsi="Calibri" w:cs="Calibri"/>
      <w:sz w:val="21"/>
      <w:szCs w:val="21"/>
    </w:rPr>
  </w:style>
  <w:style w:type="character" w:customStyle="1" w:styleId="Char3">
    <w:name w:val="普通(网站) Char"/>
    <w:aliases w:val="普通 (Web) Char"/>
    <w:basedOn w:val="a0"/>
    <w:link w:val="a8"/>
    <w:locked/>
    <w:rsid w:val="008E57E3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142</Words>
  <Characters>816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957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2015-01-05T03:01:00Z</dcterms:created>
  <dcterms:modified xsi:type="dcterms:W3CDTF">2015-01-12T03:04:00Z</dcterms:modified>
</cp:coreProperties>
</file>