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71C" w:rsidRPr="00A256E8" w:rsidRDefault="00340828" w:rsidP="00A256E8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  </w:t>
      </w:r>
      <w:r w:rsidR="0055659E">
        <w:rPr>
          <w:rFonts w:eastAsiaTheme="minorEastAsia" w:hAnsiTheme="minorEastAsia" w:hint="eastAsia"/>
          <w:b/>
          <w:bCs/>
        </w:rPr>
        <w:t>五</w:t>
      </w:r>
      <w:r w:rsidR="005A6C9F" w:rsidRPr="00225352">
        <w:rPr>
          <w:rFonts w:eastAsiaTheme="minorEastAsia" w:hAnsiTheme="minorEastAsia"/>
          <w:b/>
          <w:bCs/>
        </w:rPr>
        <w:t>年级奥数天天练试题及答案</w:t>
      </w:r>
      <w:r w:rsidR="0084571C">
        <w:rPr>
          <w:rFonts w:eastAsiaTheme="minorEastAsia" w:hint="eastAsia"/>
          <w:b/>
          <w:bCs/>
        </w:rPr>
        <w:t>1</w:t>
      </w:r>
      <w:r w:rsidR="0084571C">
        <w:rPr>
          <w:rFonts w:eastAsiaTheme="minorEastAsia" w:hint="eastAsia"/>
          <w:b/>
          <w:bCs/>
        </w:rPr>
        <w:t>月</w:t>
      </w:r>
      <w:r w:rsidR="0084571C">
        <w:rPr>
          <w:rFonts w:eastAsiaTheme="minorEastAsia" w:hint="eastAsia"/>
          <w:b/>
          <w:bCs/>
        </w:rPr>
        <w:t>5</w:t>
      </w:r>
      <w:r w:rsidR="0084571C">
        <w:rPr>
          <w:rFonts w:eastAsiaTheme="minorEastAsia" w:hint="eastAsia"/>
          <w:b/>
          <w:bCs/>
        </w:rPr>
        <w:t>日</w:t>
      </w:r>
    </w:p>
    <w:p w:rsidR="000D650F" w:rsidRPr="000D650F" w:rsidRDefault="000D650F" w:rsidP="00A256E8">
      <w:pPr>
        <w:pStyle w:val="ae"/>
        <w:numPr>
          <w:ilvl w:val="0"/>
          <w:numId w:val="30"/>
        </w:numPr>
        <w:snapToGrid w:val="0"/>
        <w:spacing w:line="300" w:lineRule="auto"/>
        <w:ind w:firstLineChars="0"/>
        <w:rPr>
          <w:position w:val="-22"/>
          <w:szCs w:val="21"/>
        </w:rPr>
      </w:pPr>
    </w:p>
    <w:p w:rsidR="0055659E" w:rsidRPr="00B30C1F" w:rsidRDefault="0055659E" w:rsidP="00A256E8">
      <w:pPr>
        <w:pStyle w:val="ae"/>
        <w:adjustRightInd w:val="0"/>
        <w:snapToGrid w:val="0"/>
        <w:spacing w:line="300" w:lineRule="auto"/>
        <w:ind w:left="993" w:firstLineChars="0" w:firstLine="0"/>
        <w:rPr>
          <w:rFonts w:eastAsia="楷体_GB2312"/>
          <w:szCs w:val="21"/>
        </w:rPr>
      </w:pPr>
      <w:r w:rsidRPr="00B30C1F">
        <w:rPr>
          <w:rFonts w:eastAsia="楷体_GB2312"/>
          <w:position w:val="-6"/>
          <w:szCs w:val="21"/>
        </w:rPr>
        <w:object w:dxaOrig="470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pt;height:12.9pt" o:ole="">
            <v:imagedata r:id="rId7" o:title=""/>
          </v:shape>
          <o:OLEObject Type="Embed" ProgID="Equation.DSMT4" ShapeID="_x0000_i1025" DrawAspect="Content" ObjectID="_1482854165" r:id="rId8"/>
        </w:object>
      </w:r>
    </w:p>
    <w:p w:rsidR="0055659E" w:rsidRPr="00B30C1F" w:rsidRDefault="0055659E" w:rsidP="00A256E8">
      <w:pPr>
        <w:numPr>
          <w:ilvl w:val="0"/>
          <w:numId w:val="35"/>
        </w:numPr>
        <w:adjustRightInd w:val="0"/>
        <w:snapToGrid w:val="0"/>
        <w:spacing w:line="300" w:lineRule="auto"/>
        <w:rPr>
          <w:rFonts w:eastAsia="楷体_GB2312"/>
          <w:szCs w:val="21"/>
        </w:rPr>
      </w:pPr>
      <w:r w:rsidRPr="00B30C1F">
        <w:rPr>
          <w:rFonts w:eastAsia="楷体_GB2312"/>
          <w:szCs w:val="21"/>
        </w:rPr>
        <w:t>原式</w:t>
      </w:r>
      <w:r w:rsidRPr="00B30C1F">
        <w:rPr>
          <w:rFonts w:eastAsia="楷体_GB2312"/>
          <w:position w:val="-12"/>
          <w:szCs w:val="21"/>
        </w:rPr>
        <w:object w:dxaOrig="6060" w:dyaOrig="340">
          <v:shape id="_x0000_i1026" type="#_x0000_t75" style="width:302.95pt;height:17pt" o:ole="">
            <v:imagedata r:id="rId9" o:title=""/>
          </v:shape>
          <o:OLEObject Type="Embed" ProgID="Equation.DSMT4" ShapeID="_x0000_i1026" DrawAspect="Content" ObjectID="_1482854166" r:id="rId10"/>
        </w:object>
      </w:r>
    </w:p>
    <w:p w:rsidR="0055659E" w:rsidRDefault="0055659E" w:rsidP="00A256E8">
      <w:pPr>
        <w:spacing w:line="300" w:lineRule="auto"/>
        <w:ind w:firstLineChars="596" w:firstLine="1252"/>
        <w:rPr>
          <w:rFonts w:eastAsia="楷体_GB2312"/>
          <w:position w:val="-4"/>
          <w:szCs w:val="21"/>
        </w:rPr>
      </w:pPr>
      <w:r w:rsidRPr="00B30C1F">
        <w:rPr>
          <w:rFonts w:eastAsia="楷体_GB2312"/>
          <w:position w:val="-4"/>
          <w:szCs w:val="21"/>
        </w:rPr>
        <w:object w:dxaOrig="300" w:dyaOrig="220">
          <v:shape id="_x0000_i1027" type="#_x0000_t75" style="width:14.95pt;height:10.85pt" o:ole="">
            <v:imagedata r:id="rId11" o:title=""/>
          </v:shape>
          <o:OLEObject Type="Embed" ProgID="Equation.DSMT4" ShapeID="_x0000_i1027" DrawAspect="Content" ObjectID="_1482854167" r:id="rId12"/>
        </w:object>
      </w:r>
    </w:p>
    <w:p w:rsidR="000B7AEB" w:rsidRDefault="000B7AEB" w:rsidP="00A256E8">
      <w:pPr>
        <w:spacing w:line="300" w:lineRule="auto"/>
        <w:ind w:firstLineChars="596" w:firstLine="1252"/>
        <w:rPr>
          <w:rFonts w:eastAsia="楷体_GB2312"/>
          <w:szCs w:val="21"/>
        </w:rPr>
      </w:pPr>
    </w:p>
    <w:p w:rsidR="000B7AEB" w:rsidRPr="00B30C1F" w:rsidRDefault="000B7AEB" w:rsidP="00A256E8">
      <w:pPr>
        <w:spacing w:line="300" w:lineRule="auto"/>
        <w:ind w:firstLineChars="596" w:firstLine="1252"/>
        <w:rPr>
          <w:rFonts w:eastAsia="楷体_GB2312"/>
          <w:szCs w:val="21"/>
        </w:rPr>
      </w:pPr>
    </w:p>
    <w:p w:rsidR="0055659E" w:rsidRPr="008F5E41" w:rsidRDefault="0055659E" w:rsidP="00A256E8">
      <w:pPr>
        <w:pStyle w:val="ae"/>
        <w:numPr>
          <w:ilvl w:val="0"/>
          <w:numId w:val="30"/>
        </w:numPr>
        <w:snapToGrid w:val="0"/>
        <w:spacing w:line="300" w:lineRule="auto"/>
        <w:ind w:firstLineChars="0"/>
        <w:rPr>
          <w:u w:val="single"/>
        </w:rPr>
      </w:pPr>
      <w:r w:rsidRPr="008F5E41">
        <w:rPr>
          <w:position w:val="-12"/>
        </w:rPr>
        <w:object w:dxaOrig="3840" w:dyaOrig="340">
          <v:shape id="_x0000_i1028" type="#_x0000_t75" style="width:192.25pt;height:17pt" o:ole="">
            <v:imagedata r:id="rId13" o:title=""/>
          </v:shape>
          <o:OLEObject Type="Embed" ProgID="Equation.DSMT4" ShapeID="_x0000_i1028" DrawAspect="Content" ObjectID="_1482854168" r:id="rId14"/>
        </w:object>
      </w:r>
      <w:r w:rsidRPr="008F5E41">
        <w:rPr>
          <w:u w:val="single"/>
        </w:rPr>
        <w:t xml:space="preserve">      </w:t>
      </w:r>
    </w:p>
    <w:p w:rsidR="0055659E" w:rsidRPr="000B7AEB" w:rsidRDefault="0055659E" w:rsidP="00A256E8">
      <w:pPr>
        <w:numPr>
          <w:ilvl w:val="0"/>
          <w:numId w:val="36"/>
        </w:numPr>
        <w:adjustRightInd w:val="0"/>
        <w:snapToGrid w:val="0"/>
        <w:spacing w:line="300" w:lineRule="auto"/>
        <w:rPr>
          <w:rFonts w:eastAsia="楷体_GB2312"/>
          <w:szCs w:val="21"/>
        </w:rPr>
      </w:pPr>
      <w:r>
        <w:rPr>
          <w:rFonts w:hint="eastAsia"/>
          <w:position w:val="-12"/>
        </w:rPr>
        <w:t>原式</w:t>
      </w:r>
      <w:r w:rsidRPr="00247E7A">
        <w:rPr>
          <w:position w:val="-28"/>
        </w:rPr>
        <w:object w:dxaOrig="5440" w:dyaOrig="660">
          <v:shape id="_x0000_i1029" type="#_x0000_t75" style="width:271.7pt;height:33.95pt" o:ole="">
            <v:imagedata r:id="rId15" o:title=""/>
          </v:shape>
          <o:OLEObject Type="Embed" ProgID="Equation.DSMT4" ShapeID="_x0000_i1029" DrawAspect="Content" ObjectID="_1482854169" r:id="rId16"/>
        </w:object>
      </w:r>
    </w:p>
    <w:p w:rsidR="000B7AEB" w:rsidRDefault="000B7AEB" w:rsidP="00A256E8">
      <w:pPr>
        <w:adjustRightInd w:val="0"/>
        <w:snapToGrid w:val="0"/>
        <w:spacing w:line="300" w:lineRule="auto"/>
        <w:rPr>
          <w:rFonts w:eastAsia="楷体_GB2312"/>
          <w:szCs w:val="21"/>
        </w:rPr>
      </w:pPr>
    </w:p>
    <w:p w:rsidR="000B7AEB" w:rsidRPr="0055659E" w:rsidRDefault="000B7AEB" w:rsidP="00A256E8">
      <w:pPr>
        <w:adjustRightInd w:val="0"/>
        <w:snapToGrid w:val="0"/>
        <w:spacing w:line="300" w:lineRule="auto"/>
        <w:rPr>
          <w:rFonts w:eastAsia="楷体_GB2312"/>
          <w:szCs w:val="21"/>
        </w:rPr>
      </w:pPr>
    </w:p>
    <w:p w:rsidR="009F402A" w:rsidRPr="00B30C1F" w:rsidRDefault="009F402A" w:rsidP="00A256E8">
      <w:pPr>
        <w:pStyle w:val="ae"/>
        <w:numPr>
          <w:ilvl w:val="0"/>
          <w:numId w:val="30"/>
        </w:numPr>
        <w:snapToGrid w:val="0"/>
        <w:spacing w:line="300" w:lineRule="auto"/>
        <w:ind w:firstLineChars="0"/>
        <w:rPr>
          <w:szCs w:val="21"/>
        </w:rPr>
      </w:pPr>
      <w:r w:rsidRPr="00204BAB">
        <w:rPr>
          <w:rFonts w:ascii="楷体_GB2312" w:eastAsia="楷体_GB2312" w:hint="eastAsia"/>
          <w:position w:val="-10"/>
        </w:rPr>
        <w:object w:dxaOrig="3000" w:dyaOrig="300">
          <v:shape id="_x0000_i1030" type="#_x0000_t75" style="width:149.45pt;height:14.95pt" o:ole="">
            <v:imagedata r:id="rId17" o:title=""/>
          </v:shape>
          <o:OLEObject Type="Embed" ProgID="Equation.DSMT4" ShapeID="_x0000_i1030" DrawAspect="Content" ObjectID="_1482854170" r:id="rId18"/>
        </w:object>
      </w:r>
    </w:p>
    <w:p w:rsidR="009F402A" w:rsidRPr="00204BAB" w:rsidRDefault="009F402A" w:rsidP="00A256E8">
      <w:pPr>
        <w:numPr>
          <w:ilvl w:val="0"/>
          <w:numId w:val="35"/>
        </w:numPr>
        <w:adjustRightInd w:val="0"/>
        <w:snapToGrid w:val="0"/>
        <w:spacing w:line="300" w:lineRule="auto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原式</w:t>
      </w:r>
      <w:r w:rsidRPr="00204BAB">
        <w:rPr>
          <w:rFonts w:ascii="楷体_GB2312" w:eastAsia="楷体_GB2312" w:hint="eastAsia"/>
          <w:position w:val="-12"/>
        </w:rPr>
        <w:object w:dxaOrig="2580" w:dyaOrig="340">
          <v:shape id="_x0000_i1031" type="#_x0000_t75" style="width:128.4pt;height:17pt" o:ole="">
            <v:imagedata r:id="rId19" o:title=""/>
          </v:shape>
          <o:OLEObject Type="Embed" ProgID="Equation.DSMT4" ShapeID="_x0000_i1031" DrawAspect="Content" ObjectID="_1482854171" r:id="rId20"/>
        </w:object>
      </w:r>
    </w:p>
    <w:p w:rsidR="009F402A" w:rsidRPr="00B30C1F" w:rsidRDefault="009F402A" w:rsidP="00A256E8">
      <w:pPr>
        <w:adjustRightInd w:val="0"/>
        <w:snapToGrid w:val="0"/>
        <w:spacing w:line="300" w:lineRule="auto"/>
        <w:ind w:left="851"/>
        <w:rPr>
          <w:rFonts w:ascii="楷体_GB2312" w:eastAsia="楷体_GB2312"/>
          <w:szCs w:val="21"/>
        </w:rPr>
      </w:pPr>
      <w:r w:rsidRPr="00204BAB">
        <w:rPr>
          <w:rFonts w:ascii="楷体_GB2312" w:eastAsia="楷体_GB2312"/>
          <w:position w:val="-22"/>
        </w:rPr>
        <w:object w:dxaOrig="1660" w:dyaOrig="560">
          <v:shape id="_x0000_i1032" type="#_x0000_t75" style="width:82.85pt;height:27.85pt" o:ole="">
            <v:imagedata r:id="rId21" o:title=""/>
          </v:shape>
          <o:OLEObject Type="Embed" ProgID="Equation.DSMT4" ShapeID="_x0000_i1032" DrawAspect="Content" ObjectID="_1482854172" r:id="rId22"/>
        </w:object>
      </w:r>
    </w:p>
    <w:p w:rsidR="000B7AEB" w:rsidRDefault="000B7AEB" w:rsidP="00A256E8">
      <w:pPr>
        <w:pStyle w:val="1"/>
        <w:snapToGrid w:val="0"/>
        <w:spacing w:before="0" w:beforeAutospacing="0" w:after="0" w:afterAutospacing="0" w:line="300" w:lineRule="auto"/>
        <w:ind w:firstLineChars="0" w:firstLine="0"/>
        <w:jc w:val="left"/>
        <w:rPr>
          <w:rFonts w:ascii="Times New Roman" w:eastAsia="楷体_GB2312" w:hAnsi="Times New Roman"/>
          <w:szCs w:val="21"/>
        </w:rPr>
      </w:pPr>
    </w:p>
    <w:p w:rsidR="00225352" w:rsidRDefault="00DD4648" w:rsidP="00A256E8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>五</w:t>
      </w:r>
      <w:r w:rsidR="00225352" w:rsidRPr="00225352">
        <w:rPr>
          <w:rFonts w:eastAsiaTheme="minorEastAsia" w:hAnsiTheme="minorEastAsia"/>
          <w:b/>
          <w:bCs/>
        </w:rPr>
        <w:t>年级奥数天天练试题及答案</w:t>
      </w:r>
      <w:r w:rsidR="004F7AA0">
        <w:rPr>
          <w:rFonts w:eastAsiaTheme="minorEastAsia" w:hint="eastAsia"/>
          <w:b/>
          <w:bCs/>
        </w:rPr>
        <w:t>1.6</w:t>
      </w:r>
    </w:p>
    <w:p w:rsidR="00A61FF8" w:rsidRPr="00A256E8" w:rsidRDefault="00A61FF8" w:rsidP="00A256E8">
      <w:pPr>
        <w:snapToGrid w:val="0"/>
        <w:spacing w:line="300" w:lineRule="auto"/>
        <w:rPr>
          <w:rFonts w:eastAsiaTheme="minorEastAsia"/>
          <w:b/>
          <w:bCs/>
        </w:rPr>
      </w:pPr>
    </w:p>
    <w:p w:rsidR="009D382B" w:rsidRPr="00B84DED" w:rsidRDefault="009D382B" w:rsidP="00A256E8">
      <w:pPr>
        <w:pStyle w:val="ae"/>
        <w:numPr>
          <w:ilvl w:val="0"/>
          <w:numId w:val="33"/>
        </w:numPr>
        <w:snapToGrid w:val="0"/>
        <w:spacing w:line="300" w:lineRule="auto"/>
        <w:ind w:firstLineChars="0"/>
        <w:rPr>
          <w:u w:val="single"/>
        </w:rPr>
      </w:pPr>
      <w:r w:rsidRPr="000D6FC9">
        <w:rPr>
          <w:position w:val="-10"/>
        </w:rPr>
        <w:object w:dxaOrig="7240" w:dyaOrig="300">
          <v:shape id="_x0000_i1033" type="#_x0000_t75" style="width:362.05pt;height:14.95pt" o:ole="">
            <v:imagedata r:id="rId23" o:title=""/>
          </v:shape>
          <o:OLEObject Type="Embed" ProgID="Equation.DSMT4" ShapeID="_x0000_i1033" DrawAspect="Content" ObjectID="_1482854173" r:id="rId24"/>
        </w:object>
      </w:r>
      <w:r w:rsidRPr="00B84DED">
        <w:rPr>
          <w:rFonts w:eastAsia="楷体_GB2312"/>
          <w:bCs/>
          <w:szCs w:val="21"/>
          <w:u w:val="single"/>
        </w:rPr>
        <w:t xml:space="preserve">  </w:t>
      </w:r>
      <w:r w:rsidRPr="00B84DED">
        <w:rPr>
          <w:rFonts w:eastAsia="楷体_GB2312" w:hint="eastAsia"/>
          <w:bCs/>
          <w:szCs w:val="21"/>
          <w:u w:val="single"/>
        </w:rPr>
        <w:t xml:space="preserve">      </w:t>
      </w:r>
    </w:p>
    <w:p w:rsidR="009D382B" w:rsidRPr="000D6FC9" w:rsidRDefault="009D382B" w:rsidP="00A256E8">
      <w:pPr>
        <w:pStyle w:val="af1"/>
        <w:tabs>
          <w:tab w:val="clear" w:pos="993"/>
          <w:tab w:val="num" w:pos="284"/>
          <w:tab w:val="num" w:pos="851"/>
        </w:tabs>
        <w:spacing w:line="300" w:lineRule="auto"/>
        <w:ind w:left="425" w:hanging="425"/>
        <w:rPr>
          <w:rFonts w:cs="Times New Roman"/>
        </w:rPr>
      </w:pPr>
      <w:r>
        <w:rPr>
          <w:rFonts w:cs="Times New Roman" w:hint="eastAsia"/>
          <w:position w:val="-4"/>
        </w:rPr>
        <w:t>原式</w:t>
      </w:r>
      <w:r w:rsidRPr="000D6FC9">
        <w:rPr>
          <w:rFonts w:cs="Times New Roman"/>
          <w:position w:val="-4"/>
        </w:rPr>
        <w:object w:dxaOrig="200" w:dyaOrig="160">
          <v:shape id="_x0000_i1034" type="#_x0000_t75" style="width:10.2pt;height:8.15pt" o:ole="">
            <v:imagedata r:id="rId25" o:title=""/>
          </v:shape>
          <o:OLEObject Type="Embed" ProgID="Equation.DSMT4" ShapeID="_x0000_i1034" DrawAspect="Content" ObjectID="_1482854174" r:id="rId26"/>
        </w:object>
      </w:r>
      <w:r w:rsidRPr="000D6FC9">
        <w:rPr>
          <w:rFonts w:cs="Times New Roman"/>
          <w:position w:val="-10"/>
        </w:rPr>
        <w:object w:dxaOrig="4220" w:dyaOrig="300">
          <v:shape id="_x0000_i1035" type="#_x0000_t75" style="width:211.25pt;height:14.95pt" o:ole="">
            <v:imagedata r:id="rId27" o:title=""/>
          </v:shape>
          <o:OLEObject Type="Embed" ProgID="Equation.DSMT4" ShapeID="_x0000_i1035" DrawAspect="Content" ObjectID="_1482854175" r:id="rId28"/>
        </w:object>
      </w:r>
    </w:p>
    <w:p w:rsidR="009D382B" w:rsidRDefault="009D382B" w:rsidP="00A256E8">
      <w:pPr>
        <w:adjustRightInd w:val="0"/>
        <w:snapToGrid w:val="0"/>
        <w:spacing w:line="300" w:lineRule="auto"/>
        <w:ind w:firstLineChars="400" w:firstLine="840"/>
        <w:textAlignment w:val="center"/>
        <w:rPr>
          <w:position w:val="-10"/>
        </w:rPr>
      </w:pPr>
      <w:r w:rsidRPr="000D6FC9">
        <w:rPr>
          <w:position w:val="-10"/>
        </w:rPr>
        <w:object w:dxaOrig="2320" w:dyaOrig="300">
          <v:shape id="_x0000_i1036" type="#_x0000_t75" style="width:116.15pt;height:14.95pt" o:ole="">
            <v:imagedata r:id="rId29" o:title=""/>
          </v:shape>
          <o:OLEObject Type="Embed" ProgID="Equation.DSMT4" ShapeID="_x0000_i1036" DrawAspect="Content" ObjectID="_1482854176" r:id="rId30"/>
        </w:object>
      </w:r>
    </w:p>
    <w:p w:rsidR="000B7AEB" w:rsidRDefault="000B7AEB" w:rsidP="00A256E8">
      <w:pPr>
        <w:adjustRightInd w:val="0"/>
        <w:snapToGrid w:val="0"/>
        <w:spacing w:line="300" w:lineRule="auto"/>
        <w:textAlignment w:val="center"/>
        <w:rPr>
          <w:position w:val="-10"/>
        </w:rPr>
      </w:pPr>
    </w:p>
    <w:p w:rsidR="001A7036" w:rsidRPr="008F5E41" w:rsidRDefault="001A7036" w:rsidP="00A256E8">
      <w:pPr>
        <w:pStyle w:val="ae"/>
        <w:numPr>
          <w:ilvl w:val="0"/>
          <w:numId w:val="33"/>
        </w:numPr>
        <w:snapToGrid w:val="0"/>
        <w:spacing w:line="300" w:lineRule="auto"/>
        <w:ind w:firstLineChars="0"/>
        <w:rPr>
          <w:szCs w:val="21"/>
        </w:rPr>
      </w:pPr>
      <w:r w:rsidRPr="00F11F64">
        <w:rPr>
          <w:position w:val="-6"/>
          <w:szCs w:val="21"/>
        </w:rPr>
        <w:object w:dxaOrig="1980" w:dyaOrig="260">
          <v:shape id="_x0000_i1037" type="#_x0000_t75" style="width:99.15pt;height:12.9pt" o:ole="">
            <v:imagedata r:id="rId31" o:title=""/>
          </v:shape>
          <o:OLEObject Type="Embed" ProgID="Equation.DSMT4" ShapeID="_x0000_i1037" DrawAspect="Content" ObjectID="_1482854177" r:id="rId32"/>
        </w:object>
      </w:r>
      <w:r>
        <w:rPr>
          <w:rFonts w:hint="eastAsia"/>
          <w:szCs w:val="21"/>
        </w:rPr>
        <w:t>________</w:t>
      </w:r>
    </w:p>
    <w:p w:rsidR="001A7036" w:rsidRPr="00351FF8" w:rsidRDefault="001A7036" w:rsidP="00A256E8">
      <w:pPr>
        <w:numPr>
          <w:ilvl w:val="0"/>
          <w:numId w:val="36"/>
        </w:numPr>
        <w:adjustRightInd w:val="0"/>
        <w:snapToGrid w:val="0"/>
        <w:spacing w:line="300" w:lineRule="auto"/>
        <w:rPr>
          <w:rFonts w:ascii="楷体_GB2312" w:eastAsia="楷体_GB2312"/>
          <w:szCs w:val="21"/>
        </w:rPr>
      </w:pPr>
      <w:r w:rsidRPr="00351FF8">
        <w:rPr>
          <w:rFonts w:ascii="楷体_GB2312" w:eastAsia="楷体_GB2312" w:hint="eastAsia"/>
          <w:position w:val="-6"/>
        </w:rPr>
        <w:t>原式</w:t>
      </w:r>
      <w:r w:rsidRPr="00E43709">
        <w:rPr>
          <w:rFonts w:ascii="楷体_GB2312" w:eastAsia="楷体_GB2312"/>
          <w:position w:val="-6"/>
        </w:rPr>
        <w:object w:dxaOrig="1980" w:dyaOrig="260">
          <v:shape id="_x0000_i1038" type="#_x0000_t75" style="width:99.15pt;height:12.9pt" o:ole="">
            <v:imagedata r:id="rId33" o:title=""/>
          </v:shape>
          <o:OLEObject Type="Embed" ProgID="Equation.DSMT4" ShapeID="_x0000_i1038" DrawAspect="Content" ObjectID="_1482854178" r:id="rId34"/>
        </w:object>
      </w:r>
    </w:p>
    <w:p w:rsidR="001A7036" w:rsidRPr="00041B81" w:rsidRDefault="001A7036" w:rsidP="00A256E8">
      <w:pPr>
        <w:adjustRightInd w:val="0"/>
        <w:snapToGrid w:val="0"/>
        <w:spacing w:line="300" w:lineRule="auto"/>
        <w:ind w:left="851"/>
        <w:rPr>
          <w:rFonts w:eastAsia="楷体_GB2312"/>
          <w:szCs w:val="21"/>
        </w:rPr>
      </w:pPr>
      <w:r w:rsidRPr="00F11F64">
        <w:rPr>
          <w:rFonts w:eastAsia="楷体_GB2312"/>
          <w:position w:val="-22"/>
          <w:szCs w:val="21"/>
        </w:rPr>
        <w:object w:dxaOrig="1260" w:dyaOrig="560">
          <v:shape id="_x0000_i1039" type="#_x0000_t75" style="width:63.15pt;height:27.85pt" o:ole="">
            <v:imagedata r:id="rId35" o:title=""/>
          </v:shape>
          <o:OLEObject Type="Embed" ProgID="Equation.DSMT4" ShapeID="_x0000_i1039" DrawAspect="Content" ObjectID="_1482854179" r:id="rId36"/>
        </w:object>
      </w:r>
    </w:p>
    <w:p w:rsidR="009D382B" w:rsidRPr="00A256E8" w:rsidRDefault="009D382B" w:rsidP="00A256E8">
      <w:pPr>
        <w:snapToGrid w:val="0"/>
        <w:spacing w:line="300" w:lineRule="auto"/>
        <w:rPr>
          <w:b/>
          <w:szCs w:val="21"/>
        </w:rPr>
      </w:pPr>
    </w:p>
    <w:p w:rsidR="00242E27" w:rsidRPr="008F5E41" w:rsidRDefault="00242E27" w:rsidP="00A256E8">
      <w:pPr>
        <w:pStyle w:val="ae"/>
        <w:numPr>
          <w:ilvl w:val="0"/>
          <w:numId w:val="33"/>
        </w:numPr>
        <w:snapToGrid w:val="0"/>
        <w:spacing w:line="300" w:lineRule="auto"/>
        <w:ind w:firstLineChars="0"/>
        <w:rPr>
          <w:szCs w:val="21"/>
        </w:rPr>
      </w:pPr>
      <w:r w:rsidRPr="00F11F64">
        <w:rPr>
          <w:position w:val="-6"/>
          <w:szCs w:val="21"/>
        </w:rPr>
        <w:object w:dxaOrig="2980" w:dyaOrig="300">
          <v:shape id="_x0000_i1040" type="#_x0000_t75" style="width:149.45pt;height:14.95pt" o:ole="">
            <v:imagedata r:id="rId37" o:title=""/>
          </v:shape>
          <o:OLEObject Type="Embed" ProgID="Equation.DSMT4" ShapeID="_x0000_i1040" DrawAspect="Content" ObjectID="_1482854180" r:id="rId38"/>
        </w:object>
      </w:r>
    </w:p>
    <w:p w:rsidR="00242E27" w:rsidRPr="008F5E41" w:rsidRDefault="00242E27" w:rsidP="00A256E8">
      <w:pPr>
        <w:numPr>
          <w:ilvl w:val="0"/>
          <w:numId w:val="36"/>
        </w:numPr>
        <w:adjustRightInd w:val="0"/>
        <w:snapToGrid w:val="0"/>
        <w:spacing w:line="300" w:lineRule="auto"/>
        <w:rPr>
          <w:rFonts w:eastAsia="楷体_GB2312"/>
          <w:szCs w:val="21"/>
        </w:rPr>
      </w:pPr>
      <w:r w:rsidRPr="008F5E41">
        <w:rPr>
          <w:rFonts w:eastAsia="楷体_GB2312"/>
          <w:szCs w:val="21"/>
        </w:rPr>
        <w:t>原式</w:t>
      </w:r>
      <w:r w:rsidRPr="00F11F64">
        <w:rPr>
          <w:rFonts w:eastAsia="楷体_GB2312"/>
          <w:position w:val="-6"/>
          <w:szCs w:val="21"/>
        </w:rPr>
        <w:object w:dxaOrig="3080" w:dyaOrig="300">
          <v:shape id="_x0000_i1041" type="#_x0000_t75" style="width:153.5pt;height:14.95pt" o:ole="">
            <v:imagedata r:id="rId39" o:title=""/>
          </v:shape>
          <o:OLEObject Type="Embed" ProgID="Equation.DSMT4" ShapeID="_x0000_i1041" DrawAspect="Content" ObjectID="_1482854181" r:id="rId40"/>
        </w:object>
      </w:r>
    </w:p>
    <w:p w:rsidR="00242E27" w:rsidRPr="008F5E41" w:rsidRDefault="00242E27" w:rsidP="00A256E8">
      <w:pPr>
        <w:adjustRightInd w:val="0"/>
        <w:snapToGrid w:val="0"/>
        <w:spacing w:line="300" w:lineRule="auto"/>
        <w:ind w:leftChars="400" w:left="840"/>
        <w:textAlignment w:val="center"/>
        <w:rPr>
          <w:rFonts w:eastAsia="楷体_GB2312"/>
          <w:szCs w:val="21"/>
        </w:rPr>
      </w:pPr>
      <w:r w:rsidRPr="00E43709">
        <w:rPr>
          <w:rFonts w:eastAsia="楷体_GB2312"/>
          <w:szCs w:val="21"/>
        </w:rPr>
        <w:object w:dxaOrig="4440" w:dyaOrig="260">
          <v:shape id="_x0000_i1042" type="#_x0000_t75" style="width:222.1pt;height:12.9pt" o:ole="">
            <v:imagedata r:id="rId41" o:title=""/>
          </v:shape>
          <o:OLEObject Type="Embed" ProgID="Equation.DSMT4" ShapeID="_x0000_i1042" DrawAspect="Content" ObjectID="_1482854182" r:id="rId42"/>
        </w:object>
      </w:r>
    </w:p>
    <w:p w:rsidR="00242E27" w:rsidRDefault="00242E27" w:rsidP="00A256E8">
      <w:pPr>
        <w:pStyle w:val="ae"/>
        <w:snapToGrid w:val="0"/>
        <w:spacing w:line="300" w:lineRule="auto"/>
        <w:ind w:left="420" w:firstLineChars="0" w:firstLine="0"/>
        <w:rPr>
          <w:b/>
          <w:szCs w:val="21"/>
        </w:rPr>
      </w:pPr>
    </w:p>
    <w:p w:rsidR="00883DAA" w:rsidRPr="00225352" w:rsidRDefault="00883DAA" w:rsidP="00A256E8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9D122B" w:rsidRDefault="00DD4648" w:rsidP="00A256E8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lastRenderedPageBreak/>
        <w:t>五</w:t>
      </w:r>
      <w:r w:rsidR="009D122B" w:rsidRPr="00225352">
        <w:rPr>
          <w:rFonts w:eastAsiaTheme="minorEastAsia" w:hAnsiTheme="minorEastAsia"/>
          <w:b/>
          <w:bCs/>
        </w:rPr>
        <w:t>年级奥数天天练试题及答案</w:t>
      </w:r>
      <w:r>
        <w:rPr>
          <w:rFonts w:eastAsiaTheme="minorEastAsia" w:hint="eastAsia"/>
          <w:b/>
          <w:bCs/>
        </w:rPr>
        <w:t>1.7</w:t>
      </w:r>
    </w:p>
    <w:p w:rsidR="00242E27" w:rsidRPr="00686A61" w:rsidRDefault="00242E27" w:rsidP="00A256E8">
      <w:pPr>
        <w:pStyle w:val="ae"/>
        <w:numPr>
          <w:ilvl w:val="0"/>
          <w:numId w:val="42"/>
        </w:numPr>
        <w:snapToGrid w:val="0"/>
        <w:spacing w:line="300" w:lineRule="auto"/>
        <w:ind w:firstLineChars="0"/>
        <w:rPr>
          <w:position w:val="-6"/>
          <w:sz w:val="24"/>
        </w:rPr>
      </w:pPr>
      <w:r w:rsidRPr="006A67AB">
        <w:rPr>
          <w:position w:val="-6"/>
          <w:sz w:val="24"/>
        </w:rPr>
        <w:object w:dxaOrig="3920" w:dyaOrig="260">
          <v:shape id="_x0000_i1043" type="#_x0000_t75" style="width:195.6pt;height:12.9pt" o:ole="">
            <v:imagedata r:id="rId43" o:title=""/>
          </v:shape>
          <o:OLEObject Type="Embed" ProgID="Equation.DSMT4" ShapeID="_x0000_i1043" DrawAspect="Content" ObjectID="_1482854183" r:id="rId44"/>
        </w:object>
      </w:r>
      <w:r w:rsidRPr="00686A61">
        <w:rPr>
          <w:rFonts w:hint="eastAsia"/>
          <w:position w:val="-6"/>
          <w:sz w:val="24"/>
          <w:u w:val="single"/>
        </w:rPr>
        <w:t xml:space="preserve">      </w:t>
      </w:r>
    </w:p>
    <w:p w:rsidR="00242E27" w:rsidRDefault="00242E27" w:rsidP="00A256E8">
      <w:pPr>
        <w:numPr>
          <w:ilvl w:val="0"/>
          <w:numId w:val="36"/>
        </w:numPr>
        <w:adjustRightInd w:val="0"/>
        <w:snapToGrid w:val="0"/>
        <w:spacing w:line="300" w:lineRule="auto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原式</w:t>
      </w:r>
      <w:r w:rsidRPr="00F11F64">
        <w:rPr>
          <w:rFonts w:eastAsia="楷体_GB2312"/>
          <w:position w:val="-6"/>
          <w:szCs w:val="21"/>
        </w:rPr>
        <w:object w:dxaOrig="3920" w:dyaOrig="260">
          <v:shape id="_x0000_i1044" type="#_x0000_t75" style="width:195.6pt;height:12.9pt" o:ole="">
            <v:imagedata r:id="rId45" o:title=""/>
          </v:shape>
          <o:OLEObject Type="Embed" ProgID="Equation.DSMT4" ShapeID="_x0000_i1044" DrawAspect="Content" ObjectID="_1482854184" r:id="rId46"/>
        </w:object>
      </w:r>
    </w:p>
    <w:p w:rsidR="000B7AEB" w:rsidRDefault="00242E27" w:rsidP="00A256E8">
      <w:pPr>
        <w:adjustRightInd w:val="0"/>
        <w:snapToGrid w:val="0"/>
        <w:spacing w:line="300" w:lineRule="auto"/>
        <w:ind w:left="851"/>
        <w:rPr>
          <w:rFonts w:eastAsia="楷体_GB2312" w:hint="eastAsia"/>
          <w:position w:val="-70"/>
          <w:szCs w:val="21"/>
        </w:rPr>
      </w:pPr>
      <w:r w:rsidRPr="00F11F64">
        <w:rPr>
          <w:rFonts w:eastAsia="楷体_GB2312"/>
          <w:position w:val="-70"/>
          <w:szCs w:val="21"/>
        </w:rPr>
        <w:object w:dxaOrig="2799" w:dyaOrig="1640">
          <v:shape id="_x0000_i1045" type="#_x0000_t75" style="width:139.9pt;height:81.5pt" o:ole="">
            <v:imagedata r:id="rId47" o:title=""/>
          </v:shape>
          <o:OLEObject Type="Embed" ProgID="Equation.DSMT4" ShapeID="_x0000_i1045" DrawAspect="Content" ObjectID="_1482854185" r:id="rId48"/>
        </w:object>
      </w:r>
    </w:p>
    <w:p w:rsidR="00A256E8" w:rsidRPr="00A256E8" w:rsidRDefault="00A256E8" w:rsidP="00A256E8">
      <w:pPr>
        <w:adjustRightInd w:val="0"/>
        <w:snapToGrid w:val="0"/>
        <w:spacing w:line="300" w:lineRule="auto"/>
        <w:ind w:left="851"/>
        <w:rPr>
          <w:rFonts w:eastAsia="楷体_GB2312"/>
          <w:position w:val="-70"/>
          <w:szCs w:val="21"/>
        </w:rPr>
      </w:pPr>
    </w:p>
    <w:p w:rsidR="00242E27" w:rsidRPr="008F5E41" w:rsidRDefault="00242E27" w:rsidP="00A256E8">
      <w:pPr>
        <w:pStyle w:val="ae"/>
        <w:numPr>
          <w:ilvl w:val="0"/>
          <w:numId w:val="42"/>
        </w:numPr>
        <w:snapToGrid w:val="0"/>
        <w:spacing w:line="300" w:lineRule="auto"/>
        <w:ind w:firstLineChars="0"/>
        <w:rPr>
          <w:szCs w:val="21"/>
        </w:rPr>
      </w:pPr>
      <w:r w:rsidRPr="008F5E41">
        <w:rPr>
          <w:szCs w:val="21"/>
        </w:rPr>
        <w:t>计算：</w:t>
      </w:r>
      <w:r w:rsidRPr="008F5E41">
        <w:rPr>
          <w:szCs w:val="21"/>
        </w:rPr>
        <w:t xml:space="preserve"> </w:t>
      </w:r>
      <w:r w:rsidRPr="00F11F64">
        <w:rPr>
          <w:position w:val="-6"/>
          <w:szCs w:val="21"/>
        </w:rPr>
        <w:object w:dxaOrig="3040" w:dyaOrig="260">
          <v:shape id="_x0000_i1046" type="#_x0000_t75" style="width:152.15pt;height:12.9pt" o:ole="">
            <v:imagedata r:id="rId49" o:title=""/>
          </v:shape>
          <o:OLEObject Type="Embed" ProgID="Equation.DSMT4" ShapeID="_x0000_i1046" DrawAspect="Content" ObjectID="_1482854186" r:id="rId50"/>
        </w:object>
      </w:r>
    </w:p>
    <w:p w:rsidR="00242E27" w:rsidRPr="000E76FC" w:rsidRDefault="00242E27" w:rsidP="00A256E8">
      <w:pPr>
        <w:numPr>
          <w:ilvl w:val="0"/>
          <w:numId w:val="36"/>
        </w:numPr>
        <w:adjustRightInd w:val="0"/>
        <w:snapToGrid w:val="0"/>
        <w:spacing w:line="300" w:lineRule="auto"/>
        <w:rPr>
          <w:rFonts w:eastAsia="楷体_GB2312"/>
          <w:szCs w:val="21"/>
        </w:rPr>
      </w:pPr>
      <w:r w:rsidRPr="008F5E41">
        <w:rPr>
          <w:rFonts w:eastAsia="楷体_GB2312"/>
          <w:szCs w:val="21"/>
        </w:rPr>
        <w:t>原式</w:t>
      </w:r>
      <w:r w:rsidRPr="00F11F64">
        <w:rPr>
          <w:rFonts w:eastAsia="楷体_GB2312"/>
          <w:position w:val="-6"/>
          <w:szCs w:val="21"/>
        </w:rPr>
        <w:object w:dxaOrig="3080" w:dyaOrig="260">
          <v:shape id="_x0000_i1047" type="#_x0000_t75" style="width:153.5pt;height:12.9pt" o:ole="">
            <v:imagedata r:id="rId51" o:title=""/>
          </v:shape>
          <o:OLEObject Type="Embed" ProgID="Equation.DSMT4" ShapeID="_x0000_i1047" DrawAspect="Content" ObjectID="_1482854187" r:id="rId52"/>
        </w:object>
      </w:r>
    </w:p>
    <w:p w:rsidR="00242E27" w:rsidRDefault="00242E27" w:rsidP="00A256E8">
      <w:pPr>
        <w:adjustRightInd w:val="0"/>
        <w:snapToGrid w:val="0"/>
        <w:spacing w:line="300" w:lineRule="auto"/>
        <w:ind w:left="851" w:firstLine="409"/>
        <w:rPr>
          <w:position w:val="-6"/>
        </w:rPr>
      </w:pPr>
      <w:r w:rsidRPr="00F11F64">
        <w:rPr>
          <w:position w:val="-10"/>
        </w:rPr>
        <w:object w:dxaOrig="2000" w:dyaOrig="300">
          <v:shape id="_x0000_i1048" type="#_x0000_t75" style="width:99.85pt;height:14.95pt" o:ole="">
            <v:imagedata r:id="rId53" o:title=""/>
          </v:shape>
          <o:OLEObject Type="Embed" ProgID="Equation.DSMT4" ShapeID="_x0000_i1048" DrawAspect="Content" ObjectID="_1482854188" r:id="rId54"/>
        </w:object>
      </w:r>
    </w:p>
    <w:p w:rsidR="00242E27" w:rsidRDefault="00242E27" w:rsidP="00A256E8">
      <w:pPr>
        <w:adjustRightInd w:val="0"/>
        <w:snapToGrid w:val="0"/>
        <w:spacing w:line="300" w:lineRule="auto"/>
        <w:ind w:left="851" w:firstLine="409"/>
        <w:rPr>
          <w:rFonts w:eastAsia="楷体_GB2312"/>
          <w:position w:val="-6"/>
          <w:szCs w:val="21"/>
        </w:rPr>
      </w:pPr>
      <w:r w:rsidRPr="00F11F64">
        <w:rPr>
          <w:rFonts w:eastAsia="楷体_GB2312"/>
          <w:position w:val="-6"/>
          <w:szCs w:val="21"/>
        </w:rPr>
        <w:object w:dxaOrig="639" w:dyaOrig="260">
          <v:shape id="_x0000_i1049" type="#_x0000_t75" style="width:31.9pt;height:12.9pt" o:ole="">
            <v:imagedata r:id="rId55" o:title=""/>
          </v:shape>
          <o:OLEObject Type="Embed" ProgID="Equation.DSMT4" ShapeID="_x0000_i1049" DrawAspect="Content" ObjectID="_1482854189" r:id="rId56"/>
        </w:object>
      </w:r>
    </w:p>
    <w:p w:rsidR="000B7AEB" w:rsidRDefault="000B7AEB" w:rsidP="00A256E8">
      <w:pPr>
        <w:adjustRightInd w:val="0"/>
        <w:snapToGrid w:val="0"/>
        <w:spacing w:line="300" w:lineRule="auto"/>
        <w:ind w:left="851" w:firstLine="409"/>
        <w:rPr>
          <w:rFonts w:eastAsia="楷体_GB2312"/>
          <w:position w:val="-6"/>
          <w:szCs w:val="21"/>
        </w:rPr>
      </w:pPr>
    </w:p>
    <w:p w:rsidR="000B7AEB" w:rsidRPr="008F5E41" w:rsidRDefault="000B7AEB" w:rsidP="00A256E8">
      <w:pPr>
        <w:adjustRightInd w:val="0"/>
        <w:snapToGrid w:val="0"/>
        <w:spacing w:line="300" w:lineRule="auto"/>
        <w:ind w:left="851" w:firstLine="409"/>
        <w:rPr>
          <w:rFonts w:eastAsia="楷体_GB2312"/>
          <w:szCs w:val="21"/>
        </w:rPr>
      </w:pPr>
    </w:p>
    <w:p w:rsidR="002C3C29" w:rsidRPr="008F5E41" w:rsidRDefault="002C3C29" w:rsidP="00A256E8">
      <w:pPr>
        <w:pStyle w:val="ae"/>
        <w:numPr>
          <w:ilvl w:val="0"/>
          <w:numId w:val="42"/>
        </w:numPr>
        <w:snapToGrid w:val="0"/>
        <w:spacing w:line="300" w:lineRule="auto"/>
        <w:ind w:firstLineChars="0"/>
        <w:rPr>
          <w:szCs w:val="21"/>
        </w:rPr>
      </w:pPr>
      <w:r w:rsidRPr="008F5E41">
        <w:rPr>
          <w:szCs w:val="21"/>
        </w:rPr>
        <w:t>计算：</w:t>
      </w:r>
      <w:r w:rsidRPr="00F11F64">
        <w:rPr>
          <w:position w:val="-6"/>
          <w:szCs w:val="21"/>
        </w:rPr>
        <w:object w:dxaOrig="2299" w:dyaOrig="260">
          <v:shape id="_x0000_i1050" type="#_x0000_t75" style="width:114.8pt;height:12.9pt" o:ole="">
            <v:imagedata r:id="rId57" o:title=""/>
          </v:shape>
          <o:OLEObject Type="Embed" ProgID="Equation.DSMT4" ShapeID="_x0000_i1050" DrawAspect="Content" ObjectID="_1482854190" r:id="rId58"/>
        </w:object>
      </w:r>
      <w:r w:rsidRPr="008F5E41">
        <w:rPr>
          <w:szCs w:val="21"/>
          <w:u w:val="single"/>
        </w:rPr>
        <w:t xml:space="preserve">            </w:t>
      </w:r>
      <w:r w:rsidRPr="008F5E41">
        <w:rPr>
          <w:szCs w:val="21"/>
        </w:rPr>
        <w:t>．</w:t>
      </w:r>
    </w:p>
    <w:p w:rsidR="002C3C29" w:rsidRPr="00553301" w:rsidRDefault="002C3C29" w:rsidP="00A256E8">
      <w:pPr>
        <w:numPr>
          <w:ilvl w:val="0"/>
          <w:numId w:val="36"/>
        </w:numPr>
        <w:adjustRightInd w:val="0"/>
        <w:snapToGrid w:val="0"/>
        <w:spacing w:line="300" w:lineRule="auto"/>
        <w:rPr>
          <w:rFonts w:ascii="楷体_GB2312" w:eastAsia="楷体_GB2312"/>
          <w:szCs w:val="21"/>
        </w:rPr>
      </w:pPr>
      <w:r w:rsidRPr="00553301">
        <w:rPr>
          <w:rFonts w:ascii="楷体_GB2312" w:eastAsia="楷体_GB2312" w:hint="eastAsia"/>
          <w:position w:val="-6"/>
        </w:rPr>
        <w:t>原式</w:t>
      </w:r>
      <w:r w:rsidRPr="00E43709">
        <w:rPr>
          <w:rFonts w:ascii="楷体_GB2312" w:eastAsia="楷体_GB2312"/>
          <w:position w:val="-6"/>
        </w:rPr>
        <w:object w:dxaOrig="2299" w:dyaOrig="260">
          <v:shape id="_x0000_i1051" type="#_x0000_t75" style="width:114.8pt;height:12.9pt" o:ole="">
            <v:imagedata r:id="rId59" o:title=""/>
          </v:shape>
          <o:OLEObject Type="Embed" ProgID="Equation.DSMT4" ShapeID="_x0000_i1051" DrawAspect="Content" ObjectID="_1482854191" r:id="rId60"/>
        </w:object>
      </w:r>
    </w:p>
    <w:p w:rsidR="009D122B" w:rsidRPr="000B7AEB" w:rsidRDefault="002C3C29" w:rsidP="00A256E8">
      <w:pPr>
        <w:adjustRightInd w:val="0"/>
        <w:snapToGrid w:val="0"/>
        <w:spacing w:line="300" w:lineRule="auto"/>
        <w:ind w:left="851"/>
        <w:rPr>
          <w:rFonts w:eastAsia="楷体_GB2312"/>
          <w:szCs w:val="21"/>
        </w:rPr>
      </w:pPr>
      <w:r w:rsidRPr="00F11F64">
        <w:rPr>
          <w:rFonts w:eastAsia="楷体_GB2312"/>
          <w:position w:val="-70"/>
          <w:szCs w:val="21"/>
        </w:rPr>
        <w:object w:dxaOrig="2980" w:dyaOrig="1540">
          <v:shape id="_x0000_i1052" type="#_x0000_t75" style="width:149.45pt;height:77.45pt" o:ole="">
            <v:imagedata r:id="rId61" o:title=""/>
          </v:shape>
          <o:OLEObject Type="Embed" ProgID="Equation.DSMT4" ShapeID="_x0000_i1052" DrawAspect="Content" ObjectID="_1482854192" r:id="rId62"/>
        </w:object>
      </w:r>
    </w:p>
    <w:p w:rsidR="002C3C29" w:rsidRPr="000B7AEB" w:rsidRDefault="00DD4648" w:rsidP="00A256E8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>五</w:t>
      </w:r>
      <w:r w:rsidR="009D122B" w:rsidRPr="00225352">
        <w:rPr>
          <w:rFonts w:eastAsiaTheme="minorEastAsia" w:hAnsiTheme="minorEastAsia"/>
          <w:b/>
          <w:bCs/>
        </w:rPr>
        <w:t>年级奥数天天练试题及答案</w:t>
      </w:r>
      <w:r>
        <w:rPr>
          <w:rFonts w:eastAsiaTheme="minorEastAsia" w:hint="eastAsia"/>
          <w:b/>
          <w:bCs/>
        </w:rPr>
        <w:t>1.8</w:t>
      </w:r>
    </w:p>
    <w:p w:rsidR="00566B24" w:rsidRPr="008B5428" w:rsidRDefault="00566B24" w:rsidP="00A256E8">
      <w:pPr>
        <w:pStyle w:val="ae"/>
        <w:numPr>
          <w:ilvl w:val="0"/>
          <w:numId w:val="41"/>
        </w:numPr>
        <w:snapToGrid w:val="0"/>
        <w:spacing w:line="300" w:lineRule="auto"/>
        <w:ind w:firstLineChars="0"/>
        <w:rPr>
          <w:szCs w:val="21"/>
          <w:u w:val="single"/>
        </w:rPr>
      </w:pPr>
      <w:r w:rsidRPr="00F11F64">
        <w:rPr>
          <w:kern w:val="0"/>
          <w:position w:val="-6"/>
        </w:rPr>
        <w:object w:dxaOrig="3000" w:dyaOrig="260">
          <v:shape id="_x0000_i1053" type="#_x0000_t75" style="width:150.1pt;height:12.9pt" o:ole="">
            <v:imagedata r:id="rId63" o:title=""/>
          </v:shape>
          <o:OLEObject Type="Embed" ProgID="Equation.DSMT4" ShapeID="_x0000_i1053" DrawAspect="Content" ObjectID="_1482854193" r:id="rId64"/>
        </w:object>
      </w:r>
      <w:r>
        <w:rPr>
          <w:rFonts w:hint="eastAsia"/>
          <w:kern w:val="0"/>
        </w:rPr>
        <w:t>_______</w:t>
      </w:r>
    </w:p>
    <w:p w:rsidR="00566B24" w:rsidRPr="00247E7A" w:rsidRDefault="00566B24" w:rsidP="00A256E8">
      <w:pPr>
        <w:numPr>
          <w:ilvl w:val="0"/>
          <w:numId w:val="36"/>
        </w:numPr>
        <w:adjustRightInd w:val="0"/>
        <w:snapToGrid w:val="0"/>
        <w:spacing w:line="300" w:lineRule="auto"/>
        <w:textAlignment w:val="center"/>
        <w:rPr>
          <w:rFonts w:ascii="楷体_GB2312" w:eastAsia="楷体_GB2312"/>
          <w:szCs w:val="21"/>
        </w:rPr>
      </w:pPr>
      <w:r w:rsidRPr="00247E7A">
        <w:rPr>
          <w:rFonts w:ascii="楷体_GB2312" w:eastAsia="楷体_GB2312" w:hint="eastAsia"/>
          <w:noProof/>
          <w:position w:val="-10"/>
          <w:szCs w:val="21"/>
        </w:rPr>
        <w:t>原式</w:t>
      </w:r>
      <w:r w:rsidRPr="00E43709">
        <w:rPr>
          <w:rFonts w:ascii="楷体_GB2312" w:eastAsia="楷体_GB2312"/>
          <w:noProof/>
          <w:position w:val="-10"/>
          <w:szCs w:val="21"/>
        </w:rPr>
        <w:object w:dxaOrig="2480" w:dyaOrig="300">
          <v:shape id="_x0000_i1054" type="#_x0000_t75" style="width:123.6pt;height:14.95pt" o:ole="">
            <v:imagedata r:id="rId65" o:title=""/>
          </v:shape>
          <o:OLEObject Type="Embed" ProgID="Equation.DSMT4" ShapeID="_x0000_i1054" DrawAspect="Content" ObjectID="_1482854194" r:id="rId66"/>
        </w:object>
      </w:r>
    </w:p>
    <w:p w:rsidR="00566B24" w:rsidRDefault="00566B24" w:rsidP="00A256E8">
      <w:pPr>
        <w:adjustRightInd w:val="0"/>
        <w:snapToGrid w:val="0"/>
        <w:spacing w:line="300" w:lineRule="auto"/>
        <w:ind w:left="851" w:firstLine="409"/>
        <w:rPr>
          <w:position w:val="-6"/>
          <w:szCs w:val="21"/>
        </w:rPr>
      </w:pPr>
      <w:r w:rsidRPr="00E43709">
        <w:rPr>
          <w:position w:val="-6"/>
          <w:szCs w:val="21"/>
        </w:rPr>
        <w:object w:dxaOrig="1359" w:dyaOrig="260">
          <v:shape id="_x0000_i1055" type="#_x0000_t75" style="width:67.9pt;height:12.9pt" o:ole="">
            <v:imagedata r:id="rId67" o:title=""/>
          </v:shape>
          <o:OLEObject Type="Embed" ProgID="Equation.DSMT4" ShapeID="_x0000_i1055" DrawAspect="Content" ObjectID="_1482854195" r:id="rId68"/>
        </w:object>
      </w:r>
    </w:p>
    <w:p w:rsidR="00566B24" w:rsidRDefault="00566B24" w:rsidP="00A256E8">
      <w:pPr>
        <w:adjustRightInd w:val="0"/>
        <w:snapToGrid w:val="0"/>
        <w:spacing w:line="300" w:lineRule="auto"/>
        <w:ind w:left="851" w:firstLine="409"/>
        <w:rPr>
          <w:position w:val="-6"/>
          <w:szCs w:val="21"/>
        </w:rPr>
      </w:pPr>
      <w:r w:rsidRPr="00E43709">
        <w:rPr>
          <w:position w:val="-6"/>
          <w:szCs w:val="21"/>
        </w:rPr>
        <w:object w:dxaOrig="840" w:dyaOrig="260">
          <v:shape id="_x0000_i1056" type="#_x0000_t75" style="width:42.1pt;height:12.9pt" o:ole="">
            <v:imagedata r:id="rId69" o:title=""/>
          </v:shape>
          <o:OLEObject Type="Embed" ProgID="Equation.DSMT4" ShapeID="_x0000_i1056" DrawAspect="Content" ObjectID="_1482854196" r:id="rId70"/>
        </w:object>
      </w:r>
    </w:p>
    <w:p w:rsidR="00566B24" w:rsidRDefault="00566B24" w:rsidP="00A256E8">
      <w:pPr>
        <w:adjustRightInd w:val="0"/>
        <w:snapToGrid w:val="0"/>
        <w:spacing w:line="300" w:lineRule="auto"/>
        <w:ind w:left="851" w:firstLine="409"/>
        <w:rPr>
          <w:position w:val="-6"/>
          <w:szCs w:val="21"/>
        </w:rPr>
      </w:pPr>
      <w:r w:rsidRPr="00F11F64">
        <w:rPr>
          <w:position w:val="-6"/>
          <w:szCs w:val="21"/>
        </w:rPr>
        <w:object w:dxaOrig="520" w:dyaOrig="260">
          <v:shape id="_x0000_i1057" type="#_x0000_t75" style="width:26.5pt;height:12.9pt" o:ole="">
            <v:imagedata r:id="rId71" o:title=""/>
          </v:shape>
          <o:OLEObject Type="Embed" ProgID="Equation.DSMT4" ShapeID="_x0000_i1057" DrawAspect="Content" ObjectID="_1482854197" r:id="rId72"/>
        </w:object>
      </w:r>
    </w:p>
    <w:p w:rsidR="000B7AEB" w:rsidRDefault="000B7AEB" w:rsidP="00A256E8">
      <w:pPr>
        <w:adjustRightInd w:val="0"/>
        <w:snapToGrid w:val="0"/>
        <w:spacing w:line="300" w:lineRule="auto"/>
        <w:ind w:left="851" w:firstLine="409"/>
        <w:rPr>
          <w:position w:val="-6"/>
          <w:szCs w:val="21"/>
        </w:rPr>
      </w:pPr>
    </w:p>
    <w:p w:rsidR="000B7AEB" w:rsidRPr="005274CC" w:rsidRDefault="000B7AEB" w:rsidP="00A256E8">
      <w:pPr>
        <w:adjustRightInd w:val="0"/>
        <w:snapToGrid w:val="0"/>
        <w:spacing w:line="300" w:lineRule="auto"/>
        <w:ind w:left="851" w:firstLine="409"/>
        <w:rPr>
          <w:szCs w:val="21"/>
        </w:rPr>
      </w:pPr>
    </w:p>
    <w:p w:rsidR="008A3806" w:rsidRPr="008F5E41" w:rsidRDefault="008A3806" w:rsidP="00A256E8">
      <w:pPr>
        <w:pStyle w:val="ae"/>
        <w:numPr>
          <w:ilvl w:val="0"/>
          <w:numId w:val="41"/>
        </w:numPr>
        <w:snapToGrid w:val="0"/>
        <w:spacing w:line="300" w:lineRule="auto"/>
        <w:ind w:firstLineChars="0"/>
        <w:rPr>
          <w:rFonts w:eastAsia="楷体_GB2312"/>
        </w:rPr>
      </w:pPr>
      <w:r w:rsidRPr="00F11F64">
        <w:rPr>
          <w:rFonts w:eastAsia="楷体_GB2312"/>
          <w:b/>
          <w:position w:val="-6"/>
          <w:szCs w:val="21"/>
        </w:rPr>
        <w:object w:dxaOrig="4020" w:dyaOrig="300">
          <v:shape id="_x0000_i1058" type="#_x0000_t75" style="width:201.05pt;height:14.95pt" o:ole="">
            <v:imagedata r:id="rId73" o:title=""/>
          </v:shape>
          <o:OLEObject Type="Embed" ProgID="Equation.DSMT4" ShapeID="_x0000_i1058" DrawAspect="Content" ObjectID="_1482854198" r:id="rId74"/>
        </w:object>
      </w:r>
      <w:r w:rsidRPr="008F5E41">
        <w:rPr>
          <w:rFonts w:eastAsia="楷体_GB2312"/>
          <w:u w:val="single"/>
        </w:rPr>
        <w:t xml:space="preserve">          </w:t>
      </w:r>
      <w:r w:rsidRPr="008F5E41">
        <w:rPr>
          <w:rFonts w:eastAsia="楷体_GB2312"/>
        </w:rPr>
        <w:t>。</w:t>
      </w:r>
    </w:p>
    <w:p w:rsidR="008A3806" w:rsidRPr="008F5E41" w:rsidRDefault="008A3806" w:rsidP="00A256E8">
      <w:pPr>
        <w:numPr>
          <w:ilvl w:val="0"/>
          <w:numId w:val="36"/>
        </w:numPr>
        <w:adjustRightInd w:val="0"/>
        <w:snapToGrid w:val="0"/>
        <w:spacing w:line="300" w:lineRule="auto"/>
        <w:rPr>
          <w:rFonts w:eastAsia="楷体_GB2312"/>
        </w:rPr>
      </w:pPr>
      <w:r w:rsidRPr="008F5E41">
        <w:rPr>
          <w:rFonts w:eastAsia="楷体_GB2312"/>
        </w:rPr>
        <w:t>原式</w:t>
      </w:r>
      <w:r w:rsidRPr="00F11F64">
        <w:rPr>
          <w:rFonts w:eastAsia="楷体_GB2312"/>
          <w:position w:val="-12"/>
        </w:rPr>
        <w:object w:dxaOrig="4300" w:dyaOrig="340">
          <v:shape id="_x0000_i1059" type="#_x0000_t75" style="width:215.3pt;height:17pt" o:ole="">
            <v:imagedata r:id="rId75" o:title=""/>
          </v:shape>
          <o:OLEObject Type="Embed" ProgID="Equation.DSMT4" ShapeID="_x0000_i1059" DrawAspect="Content" ObjectID="_1482854199" r:id="rId76"/>
        </w:object>
      </w:r>
    </w:p>
    <w:p w:rsidR="008A3806" w:rsidRDefault="008A3806" w:rsidP="00A256E8">
      <w:pPr>
        <w:snapToGrid w:val="0"/>
        <w:spacing w:line="300" w:lineRule="auto"/>
        <w:ind w:firstLineChars="600" w:firstLine="1260"/>
        <w:rPr>
          <w:rFonts w:eastAsia="楷体_GB2312"/>
          <w:position w:val="-6"/>
        </w:rPr>
      </w:pPr>
      <w:r w:rsidRPr="00E43709">
        <w:rPr>
          <w:rFonts w:eastAsia="楷体_GB2312"/>
          <w:position w:val="-6"/>
        </w:rPr>
        <w:object w:dxaOrig="2180" w:dyaOrig="260">
          <v:shape id="_x0000_i1060" type="#_x0000_t75" style="width:108.7pt;height:12.9pt" o:ole="">
            <v:imagedata r:id="rId77" o:title=""/>
          </v:shape>
          <o:OLEObject Type="Embed" ProgID="Equation.DSMT4" ShapeID="_x0000_i1060" DrawAspect="Content" ObjectID="_1482854200" r:id="rId78"/>
        </w:object>
      </w:r>
    </w:p>
    <w:p w:rsidR="000B7AEB" w:rsidRDefault="000B7AEB" w:rsidP="00A256E8">
      <w:pPr>
        <w:snapToGrid w:val="0"/>
        <w:spacing w:line="300" w:lineRule="auto"/>
        <w:ind w:firstLineChars="600" w:firstLine="1260"/>
        <w:rPr>
          <w:rFonts w:eastAsia="楷体_GB2312"/>
          <w:position w:val="-6"/>
        </w:rPr>
      </w:pPr>
    </w:p>
    <w:p w:rsidR="000B7AEB" w:rsidRDefault="000B7AEB" w:rsidP="00A256E8">
      <w:pPr>
        <w:snapToGrid w:val="0"/>
        <w:spacing w:line="300" w:lineRule="auto"/>
        <w:ind w:firstLineChars="600" w:firstLine="1260"/>
        <w:rPr>
          <w:rFonts w:eastAsia="楷体_GB2312"/>
          <w:position w:val="-6"/>
        </w:rPr>
      </w:pPr>
    </w:p>
    <w:p w:rsidR="000B7AEB" w:rsidRDefault="000B7AEB" w:rsidP="00A256E8">
      <w:pPr>
        <w:snapToGrid w:val="0"/>
        <w:spacing w:line="300" w:lineRule="auto"/>
        <w:ind w:firstLineChars="600" w:firstLine="1260"/>
        <w:rPr>
          <w:rFonts w:eastAsia="楷体_GB2312"/>
          <w:position w:val="-6"/>
        </w:rPr>
      </w:pPr>
    </w:p>
    <w:p w:rsidR="008A3806" w:rsidRPr="008F5E41" w:rsidRDefault="008A3806" w:rsidP="00A256E8">
      <w:pPr>
        <w:pStyle w:val="ae"/>
        <w:numPr>
          <w:ilvl w:val="0"/>
          <w:numId w:val="41"/>
        </w:numPr>
        <w:snapToGrid w:val="0"/>
        <w:spacing w:line="300" w:lineRule="auto"/>
        <w:ind w:firstLineChars="0"/>
        <w:rPr>
          <w:sz w:val="24"/>
        </w:rPr>
      </w:pPr>
      <w:r w:rsidRPr="00483334">
        <w:rPr>
          <w:szCs w:val="21"/>
        </w:rPr>
        <w:lastRenderedPageBreak/>
        <w:t>计算：</w:t>
      </w:r>
      <w:r w:rsidRPr="00F11F64">
        <w:rPr>
          <w:position w:val="-6"/>
          <w:szCs w:val="21"/>
        </w:rPr>
        <w:object w:dxaOrig="4860" w:dyaOrig="260">
          <v:shape id="_x0000_i1061" type="#_x0000_t75" style="width:243.15pt;height:12.9pt" o:ole="">
            <v:imagedata r:id="rId79" o:title=""/>
          </v:shape>
          <o:OLEObject Type="Embed" ProgID="Equation.DSMT4" ShapeID="_x0000_i1061" DrawAspect="Content" ObjectID="_1482854201" r:id="rId80"/>
        </w:object>
      </w:r>
      <w:r w:rsidRPr="008F5E41">
        <w:rPr>
          <w:sz w:val="24"/>
        </w:rPr>
        <w:t>_________</w:t>
      </w:r>
      <w:r w:rsidRPr="008F5E41">
        <w:rPr>
          <w:sz w:val="24"/>
        </w:rPr>
        <w:t>。</w:t>
      </w:r>
    </w:p>
    <w:p w:rsidR="008A3806" w:rsidRPr="008F5E41" w:rsidRDefault="008A3806" w:rsidP="00A256E8">
      <w:pPr>
        <w:numPr>
          <w:ilvl w:val="0"/>
          <w:numId w:val="36"/>
        </w:numPr>
        <w:adjustRightInd w:val="0"/>
        <w:snapToGrid w:val="0"/>
        <w:spacing w:line="300" w:lineRule="auto"/>
        <w:rPr>
          <w:rFonts w:ascii="楷体_GB2312" w:eastAsia="楷体_GB2312"/>
          <w:szCs w:val="21"/>
        </w:rPr>
      </w:pPr>
      <w:r w:rsidRPr="008F5E41">
        <w:rPr>
          <w:rFonts w:ascii="楷体_GB2312" w:eastAsia="楷体_GB2312" w:hint="eastAsia"/>
          <w:szCs w:val="21"/>
        </w:rPr>
        <w:t>考点分析：速算与巧算</w:t>
      </w:r>
    </w:p>
    <w:p w:rsidR="008A3806" w:rsidRPr="008F5E41" w:rsidRDefault="008A3806" w:rsidP="00A256E8">
      <w:pPr>
        <w:snapToGrid w:val="0"/>
        <w:spacing w:line="300" w:lineRule="auto"/>
        <w:ind w:firstLineChars="600" w:firstLine="1440"/>
        <w:rPr>
          <w:rFonts w:eastAsia="楷体_GB2312"/>
          <w:position w:val="-6"/>
        </w:rPr>
      </w:pPr>
      <w:r w:rsidRPr="00F11F64">
        <w:rPr>
          <w:position w:val="-70"/>
          <w:sz w:val="24"/>
        </w:rPr>
        <w:object w:dxaOrig="5340" w:dyaOrig="1579">
          <v:shape id="_x0000_i1062" type="#_x0000_t75" style="width:266.95pt;height:78.8pt" o:ole="">
            <v:imagedata r:id="rId81" o:title=""/>
          </v:shape>
          <o:OLEObject Type="Embed" ProgID="Equation.DSMT4" ShapeID="_x0000_i1062" DrawAspect="Content" ObjectID="_1482854202" r:id="rId82"/>
        </w:object>
      </w:r>
    </w:p>
    <w:p w:rsidR="00566B24" w:rsidRPr="000B7AEB" w:rsidRDefault="00DD4648" w:rsidP="00A256E8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>五</w:t>
      </w:r>
      <w:r w:rsidRPr="00225352">
        <w:rPr>
          <w:rFonts w:eastAsiaTheme="minorEastAsia" w:hAnsiTheme="minorEastAsia"/>
          <w:b/>
          <w:bCs/>
        </w:rPr>
        <w:t>年级奥数天天练试题及答案</w:t>
      </w:r>
      <w:r>
        <w:rPr>
          <w:rFonts w:eastAsiaTheme="minorEastAsia" w:hint="eastAsia"/>
          <w:b/>
          <w:bCs/>
        </w:rPr>
        <w:t>1.9</w:t>
      </w:r>
    </w:p>
    <w:p w:rsidR="00BE584A" w:rsidRDefault="00BE584A" w:rsidP="00A256E8">
      <w:pPr>
        <w:pStyle w:val="ae"/>
        <w:numPr>
          <w:ilvl w:val="0"/>
          <w:numId w:val="40"/>
        </w:numPr>
        <w:snapToGrid w:val="0"/>
        <w:spacing w:line="300" w:lineRule="auto"/>
        <w:ind w:firstLineChars="0"/>
      </w:pPr>
      <w:r>
        <w:t>分数单位是</w:t>
      </w:r>
      <w:r w:rsidR="006F39A1" w:rsidRPr="006F39A1">
        <w:rPr>
          <w:position w:val="-22"/>
        </w:rPr>
        <w:pict>
          <v:shape id="_x0000_i1063" type="#_x0000_t75" style="width:10.2pt;height:28.55pt;mso-position-horizontal-relative:page;mso-position-vertical-relative:page">
            <v:imagedata r:id="rId83" o:title=""/>
          </v:shape>
        </w:pict>
      </w:r>
      <w:r>
        <w:t>的最简真分数的和是</w:t>
      </w:r>
      <w:r>
        <w:t>_______</w:t>
      </w:r>
    </w:p>
    <w:p w:rsidR="00BE584A" w:rsidRPr="00A256E8" w:rsidRDefault="00BE584A" w:rsidP="00A256E8">
      <w:pPr>
        <w:numPr>
          <w:ilvl w:val="0"/>
          <w:numId w:val="39"/>
        </w:numPr>
        <w:spacing w:line="300" w:lineRule="auto"/>
        <w:textAlignment w:val="center"/>
        <w:rPr>
          <w:rFonts w:hint="eastAsia"/>
          <w:position w:val="-4"/>
        </w:rPr>
      </w:pPr>
      <w:r w:rsidRPr="00405546">
        <w:rPr>
          <w:rFonts w:eastAsia="楷体_GB2312"/>
        </w:rPr>
        <w:object w:dxaOrig="1500" w:dyaOrig="560">
          <v:shape id="_x0000_i1064" type="#_x0000_t75" style="width:72.7pt;height:28.55pt" o:ole="">
            <v:imagedata r:id="rId84" o:title=""/>
          </v:shape>
          <o:OLEObject Type="Embed" ProgID="Equation.DSMT4" ShapeID="_x0000_i1064" DrawAspect="Content" ObjectID="_1482854203" r:id="rId85">
            <o:FieldCodes>\* MERGEFORMAT</o:FieldCodes>
          </o:OLEObject>
        </w:object>
      </w:r>
    </w:p>
    <w:p w:rsidR="00A256E8" w:rsidRPr="000B7AEB" w:rsidRDefault="00A256E8" w:rsidP="00A256E8">
      <w:pPr>
        <w:spacing w:line="300" w:lineRule="auto"/>
        <w:textAlignment w:val="center"/>
        <w:rPr>
          <w:position w:val="-4"/>
        </w:rPr>
      </w:pPr>
    </w:p>
    <w:p w:rsidR="000B7AEB" w:rsidRPr="00CF7F4A" w:rsidRDefault="000B7AEB" w:rsidP="00A256E8">
      <w:pPr>
        <w:spacing w:line="300" w:lineRule="auto"/>
        <w:textAlignment w:val="center"/>
        <w:rPr>
          <w:position w:val="-4"/>
        </w:rPr>
      </w:pPr>
    </w:p>
    <w:p w:rsidR="00BE584A" w:rsidRDefault="00BE584A" w:rsidP="00A256E8">
      <w:pPr>
        <w:pStyle w:val="ae"/>
        <w:numPr>
          <w:ilvl w:val="0"/>
          <w:numId w:val="40"/>
        </w:numPr>
        <w:snapToGrid w:val="0"/>
        <w:spacing w:line="300" w:lineRule="auto"/>
        <w:ind w:firstLineChars="0"/>
        <w:rPr>
          <w:b/>
          <w:szCs w:val="21"/>
        </w:rPr>
      </w:pPr>
      <w:r w:rsidRPr="00B0260A">
        <w:rPr>
          <w:b/>
          <w:position w:val="-22"/>
          <w:szCs w:val="21"/>
        </w:rPr>
        <w:object w:dxaOrig="2023" w:dyaOrig="561">
          <v:shape id="_x0000_i1065" type="#_x0000_t75" style="width:101.2pt;height:27.85pt;mso-position-horizontal-relative:page;mso-position-vertical-relative:page" o:ole="">
            <v:imagedata r:id="rId86" o:title=""/>
          </v:shape>
          <o:OLEObject Type="Embed" ProgID="Equation.DSMT4" ShapeID="_x0000_i1065" DrawAspect="Content" ObjectID="_1482854204" r:id="rId87">
            <o:FieldCodes>\* MERGEFORMAT</o:FieldCodes>
          </o:OLEObject>
        </w:object>
      </w:r>
      <w:r>
        <w:rPr>
          <w:b/>
          <w:szCs w:val="21"/>
        </w:rPr>
        <w:t>_____</w:t>
      </w:r>
      <w:r>
        <w:rPr>
          <w:rFonts w:eastAsia="楷体_GB2312"/>
          <w:bCs/>
          <w:szCs w:val="21"/>
        </w:rPr>
        <w:t xml:space="preserve">  </w:t>
      </w:r>
    </w:p>
    <w:p w:rsidR="00BE584A" w:rsidRPr="000B7AEB" w:rsidRDefault="00BE584A" w:rsidP="00A256E8">
      <w:pPr>
        <w:numPr>
          <w:ilvl w:val="0"/>
          <w:numId w:val="39"/>
        </w:numPr>
        <w:spacing w:line="300" w:lineRule="auto"/>
        <w:rPr>
          <w:rFonts w:eastAsia="楷体_GB2312"/>
          <w:szCs w:val="21"/>
        </w:rPr>
      </w:pPr>
      <w:r>
        <w:rPr>
          <w:rFonts w:eastAsia="楷体_GB2312"/>
          <w:szCs w:val="21"/>
        </w:rPr>
        <w:t>原式</w:t>
      </w:r>
      <w:r>
        <w:rPr>
          <w:rFonts w:eastAsia="楷体_GB2312"/>
          <w:szCs w:val="21"/>
        </w:rPr>
        <w:t>=</w:t>
      </w:r>
      <w:r w:rsidRPr="00B0260A">
        <w:rPr>
          <w:rFonts w:eastAsia="楷体_GB2312"/>
          <w:position w:val="-22"/>
          <w:szCs w:val="21"/>
        </w:rPr>
        <w:object w:dxaOrig="1482" w:dyaOrig="561">
          <v:shape id="_x0000_i1066" type="#_x0000_t75" style="width:74.05pt;height:27.85pt;mso-position-horizontal-relative:page;mso-position-vertical-relative:page" o:ole="">
            <v:imagedata r:id="rId88" o:title=""/>
          </v:shape>
          <o:OLEObject Type="Embed" ProgID="Equation.DSMT4" ShapeID="_x0000_i1066" DrawAspect="Content" ObjectID="_1482854205" r:id="rId89">
            <o:FieldCodes>\* MERGEFORMAT</o:FieldCodes>
          </o:OLEObject>
        </w:object>
      </w:r>
    </w:p>
    <w:p w:rsidR="000B7AEB" w:rsidRDefault="000B7AEB" w:rsidP="00A256E8">
      <w:pPr>
        <w:spacing w:line="300" w:lineRule="auto"/>
        <w:rPr>
          <w:rFonts w:eastAsia="楷体_GB2312" w:hint="eastAsia"/>
          <w:szCs w:val="21"/>
        </w:rPr>
      </w:pPr>
    </w:p>
    <w:p w:rsidR="00A256E8" w:rsidRDefault="00A256E8" w:rsidP="00A256E8">
      <w:pPr>
        <w:spacing w:line="300" w:lineRule="auto"/>
        <w:rPr>
          <w:rFonts w:eastAsia="楷体_GB2312"/>
          <w:szCs w:val="21"/>
        </w:rPr>
      </w:pPr>
    </w:p>
    <w:p w:rsidR="00DD4648" w:rsidRDefault="00DD4648" w:rsidP="00A256E8">
      <w:pPr>
        <w:pStyle w:val="ae"/>
        <w:numPr>
          <w:ilvl w:val="0"/>
          <w:numId w:val="40"/>
        </w:numPr>
        <w:snapToGrid w:val="0"/>
        <w:spacing w:line="300" w:lineRule="auto"/>
        <w:ind w:firstLineChars="0"/>
        <w:rPr>
          <w:szCs w:val="21"/>
        </w:rPr>
      </w:pPr>
      <w:r>
        <w:rPr>
          <w:szCs w:val="21"/>
        </w:rPr>
        <w:t>如果</w:t>
      </w:r>
      <w:r w:rsidRPr="00B0260A">
        <w:rPr>
          <w:position w:val="-22"/>
          <w:szCs w:val="21"/>
        </w:rPr>
        <w:object w:dxaOrig="1662" w:dyaOrig="561">
          <v:shape id="_x0000_i1067" type="#_x0000_t75" style="width:83.55pt;height:27.85pt;mso-position-horizontal-relative:page;mso-position-vertical-relative:page" o:ole="">
            <v:imagedata r:id="rId90" o:title=""/>
          </v:shape>
          <o:OLEObject Type="Embed" ProgID="Equation.DSMT4" ShapeID="_x0000_i1067" DrawAspect="Content" ObjectID="_1482854206" r:id="rId91">
            <o:FieldCodes>\* MERGEFORMAT</o:FieldCodes>
          </o:OLEObject>
        </w:object>
      </w:r>
      <w:r>
        <w:rPr>
          <w:szCs w:val="21"/>
        </w:rPr>
        <w:t>，则</w:t>
      </w:r>
      <w:r w:rsidRPr="00B0260A">
        <w:rPr>
          <w:position w:val="-4"/>
          <w:szCs w:val="21"/>
        </w:rPr>
        <w:object w:dxaOrig="381" w:dyaOrig="241">
          <v:shape id="_x0000_i1068" type="#_x0000_t75" style="width:19pt;height:12.25pt;mso-position-horizontal-relative:page;mso-position-vertical-relative:page" o:ole="">
            <v:imagedata r:id="rId92" o:title=""/>
          </v:shape>
          <o:OLEObject Type="Embed" ProgID="Equation.DSMT4" ShapeID="_x0000_i1068" DrawAspect="Content" ObjectID="_1482854207" r:id="rId93">
            <o:FieldCodes>\* MERGEFORMAT</o:FieldCodes>
          </o:OLEObject>
        </w:object>
      </w:r>
      <w:r>
        <w:rPr>
          <w:szCs w:val="21"/>
        </w:rPr>
        <w:t>________</w:t>
      </w:r>
    </w:p>
    <w:p w:rsidR="00DD4648" w:rsidRDefault="00DD4648" w:rsidP="00A256E8">
      <w:pPr>
        <w:numPr>
          <w:ilvl w:val="0"/>
          <w:numId w:val="39"/>
        </w:numPr>
        <w:spacing w:line="300" w:lineRule="auto"/>
        <w:rPr>
          <w:rFonts w:eastAsia="楷体_GB2312"/>
          <w:szCs w:val="21"/>
        </w:rPr>
      </w:pPr>
      <w:r w:rsidRPr="00B0260A">
        <w:rPr>
          <w:rFonts w:eastAsia="楷体_GB2312"/>
          <w:position w:val="-16"/>
          <w:szCs w:val="21"/>
        </w:rPr>
        <w:object w:dxaOrig="5025" w:dyaOrig="460">
          <v:shape id="_x0000_i1069" type="#_x0000_t75" style="width:251.3pt;height:22.4pt;mso-position-horizontal-relative:page;mso-position-vertical-relative:page" o:ole="">
            <v:imagedata r:id="rId94" o:title=""/>
          </v:shape>
          <o:OLEObject Type="Embed" ProgID="Equation.DSMT4" ShapeID="_x0000_i1069" DrawAspect="Content" ObjectID="_1482854208" r:id="rId95">
            <o:FieldCodes>\* MERGEFORMAT</o:FieldCodes>
          </o:OLEObject>
        </w:object>
      </w:r>
      <w:r>
        <w:rPr>
          <w:rFonts w:eastAsia="楷体_GB2312"/>
          <w:szCs w:val="21"/>
        </w:rPr>
        <w:t>，所以</w:t>
      </w:r>
      <w:r>
        <w:rPr>
          <w:rFonts w:eastAsia="楷体_GB2312"/>
          <w:i/>
          <w:szCs w:val="21"/>
        </w:rPr>
        <w:t>A</w:t>
      </w:r>
      <w:r>
        <w:rPr>
          <w:rFonts w:eastAsia="楷体_GB2312"/>
          <w:szCs w:val="21"/>
        </w:rPr>
        <w:t>=2008.</w:t>
      </w:r>
    </w:p>
    <w:p w:rsidR="00BE584A" w:rsidRDefault="00BE584A" w:rsidP="00A256E8">
      <w:pPr>
        <w:pStyle w:val="ae"/>
        <w:snapToGrid w:val="0"/>
        <w:spacing w:line="300" w:lineRule="auto"/>
        <w:ind w:left="420" w:firstLineChars="0" w:firstLine="0"/>
      </w:pPr>
    </w:p>
    <w:p w:rsidR="000B7AEB" w:rsidRDefault="000B7AEB" w:rsidP="00A256E8">
      <w:pPr>
        <w:pStyle w:val="ae"/>
        <w:snapToGrid w:val="0"/>
        <w:spacing w:line="300" w:lineRule="auto"/>
        <w:ind w:left="420" w:firstLineChars="0" w:firstLine="0"/>
      </w:pPr>
    </w:p>
    <w:p w:rsidR="000B7AEB" w:rsidRDefault="000B7AEB" w:rsidP="00A256E8">
      <w:pPr>
        <w:pStyle w:val="ae"/>
        <w:snapToGrid w:val="0"/>
        <w:spacing w:line="300" w:lineRule="auto"/>
        <w:ind w:left="420" w:firstLineChars="0" w:firstLine="0"/>
      </w:pPr>
    </w:p>
    <w:p w:rsidR="000B7AEB" w:rsidRDefault="000B7AEB" w:rsidP="00A256E8">
      <w:pPr>
        <w:pStyle w:val="ae"/>
        <w:snapToGrid w:val="0"/>
        <w:spacing w:line="300" w:lineRule="auto"/>
        <w:ind w:left="420" w:firstLineChars="0" w:firstLine="0"/>
        <w:rPr>
          <w:rFonts w:hint="eastAsia"/>
        </w:rPr>
      </w:pPr>
    </w:p>
    <w:p w:rsidR="00A256E8" w:rsidRDefault="00A256E8" w:rsidP="00A256E8">
      <w:pPr>
        <w:pStyle w:val="ae"/>
        <w:snapToGrid w:val="0"/>
        <w:spacing w:line="300" w:lineRule="auto"/>
        <w:ind w:left="420" w:firstLineChars="0" w:firstLine="0"/>
        <w:rPr>
          <w:rFonts w:hint="eastAsia"/>
        </w:rPr>
      </w:pPr>
    </w:p>
    <w:p w:rsidR="00A256E8" w:rsidRDefault="00A256E8" w:rsidP="00A256E8">
      <w:pPr>
        <w:pStyle w:val="ae"/>
        <w:snapToGrid w:val="0"/>
        <w:spacing w:line="300" w:lineRule="auto"/>
        <w:ind w:left="420" w:firstLineChars="0" w:firstLine="0"/>
        <w:rPr>
          <w:rFonts w:hint="eastAsia"/>
        </w:rPr>
      </w:pPr>
    </w:p>
    <w:p w:rsidR="00A256E8" w:rsidRDefault="00A256E8" w:rsidP="00A256E8">
      <w:pPr>
        <w:pStyle w:val="ae"/>
        <w:snapToGrid w:val="0"/>
        <w:spacing w:line="300" w:lineRule="auto"/>
        <w:ind w:left="420" w:firstLineChars="0" w:firstLine="0"/>
        <w:rPr>
          <w:rFonts w:hint="eastAsia"/>
        </w:rPr>
      </w:pPr>
    </w:p>
    <w:p w:rsidR="00A256E8" w:rsidRDefault="00A256E8" w:rsidP="00A256E8">
      <w:pPr>
        <w:pStyle w:val="ae"/>
        <w:snapToGrid w:val="0"/>
        <w:spacing w:line="300" w:lineRule="auto"/>
        <w:ind w:left="420" w:firstLineChars="0" w:firstLine="0"/>
        <w:rPr>
          <w:rFonts w:hint="eastAsia"/>
        </w:rPr>
      </w:pPr>
    </w:p>
    <w:p w:rsidR="00A256E8" w:rsidRDefault="00A256E8" w:rsidP="00A256E8">
      <w:pPr>
        <w:pStyle w:val="ae"/>
        <w:snapToGrid w:val="0"/>
        <w:spacing w:line="300" w:lineRule="auto"/>
        <w:ind w:left="420" w:firstLineChars="0" w:firstLine="0"/>
        <w:rPr>
          <w:rFonts w:hint="eastAsia"/>
        </w:rPr>
      </w:pPr>
    </w:p>
    <w:p w:rsidR="00A256E8" w:rsidRDefault="00A256E8" w:rsidP="00A256E8">
      <w:pPr>
        <w:pStyle w:val="ae"/>
        <w:snapToGrid w:val="0"/>
        <w:spacing w:line="300" w:lineRule="auto"/>
        <w:ind w:left="420" w:firstLineChars="0" w:firstLine="0"/>
        <w:rPr>
          <w:rFonts w:hint="eastAsia"/>
        </w:rPr>
      </w:pPr>
    </w:p>
    <w:p w:rsidR="00A256E8" w:rsidRDefault="00A256E8" w:rsidP="00A256E8">
      <w:pPr>
        <w:pStyle w:val="ae"/>
        <w:snapToGrid w:val="0"/>
        <w:spacing w:line="300" w:lineRule="auto"/>
        <w:ind w:left="420" w:firstLineChars="0" w:firstLine="0"/>
        <w:rPr>
          <w:rFonts w:hint="eastAsia"/>
        </w:rPr>
      </w:pPr>
    </w:p>
    <w:p w:rsidR="00A256E8" w:rsidRDefault="00A256E8" w:rsidP="00A256E8">
      <w:pPr>
        <w:pStyle w:val="ae"/>
        <w:snapToGrid w:val="0"/>
        <w:spacing w:line="300" w:lineRule="auto"/>
        <w:ind w:left="420" w:firstLineChars="0" w:firstLine="0"/>
        <w:rPr>
          <w:rFonts w:hint="eastAsia"/>
        </w:rPr>
      </w:pPr>
    </w:p>
    <w:p w:rsidR="00A256E8" w:rsidRDefault="00A256E8" w:rsidP="00A256E8">
      <w:pPr>
        <w:pStyle w:val="ae"/>
        <w:snapToGrid w:val="0"/>
        <w:spacing w:line="300" w:lineRule="auto"/>
        <w:ind w:left="420" w:firstLineChars="0" w:firstLine="0"/>
      </w:pPr>
    </w:p>
    <w:p w:rsidR="00D52346" w:rsidRPr="0036459C" w:rsidRDefault="009D122B" w:rsidP="00A256E8">
      <w:pPr>
        <w:pStyle w:val="a8"/>
        <w:spacing w:before="100" w:beforeAutospacing="1" w:after="100" w:afterAutospacing="1" w:line="300" w:lineRule="auto"/>
        <w:jc w:val="center"/>
        <w:rPr>
          <w:b/>
          <w:bCs/>
        </w:rPr>
      </w:pPr>
      <w:r w:rsidRPr="00A256E8">
        <w:rPr>
          <w:b/>
        </w:rPr>
        <w:t>本周试题</w:t>
      </w:r>
      <w:r w:rsidRPr="00A256E8">
        <w:rPr>
          <w:rStyle w:val="ad"/>
        </w:rPr>
        <w:t>由《小学数学计算秘籍》编者赵永明老师</w:t>
      </w:r>
      <w:r w:rsidRPr="00A256E8">
        <w:rPr>
          <w:b/>
        </w:rPr>
        <w:t>精选、解析。</w:t>
      </w:r>
    </w:p>
    <w:sectPr w:rsidR="00D52346" w:rsidRPr="0036459C" w:rsidSect="00A83E3D">
      <w:headerReference w:type="even" r:id="rId96"/>
      <w:headerReference w:type="default" r:id="rId97"/>
      <w:footerReference w:type="default" r:id="rId98"/>
      <w:headerReference w:type="first" r:id="rId9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182B" w:rsidRDefault="00F3182B" w:rsidP="00324F57">
      <w:r>
        <w:separator/>
      </w:r>
    </w:p>
  </w:endnote>
  <w:endnote w:type="continuationSeparator" w:id="1">
    <w:p w:rsidR="00F3182B" w:rsidRDefault="00F3182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182B" w:rsidRDefault="00F3182B" w:rsidP="00324F57">
      <w:r>
        <w:separator/>
      </w:r>
    </w:p>
  </w:footnote>
  <w:footnote w:type="continuationSeparator" w:id="1">
    <w:p w:rsidR="00F3182B" w:rsidRDefault="00F3182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6F39A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6F39A1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6F39A1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0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5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3"/>
  </w:num>
  <w:num w:numId="13">
    <w:abstractNumId w:val="34"/>
  </w:num>
  <w:num w:numId="14">
    <w:abstractNumId w:val="28"/>
  </w:num>
  <w:num w:numId="15">
    <w:abstractNumId w:val="18"/>
  </w:num>
  <w:num w:numId="16">
    <w:abstractNumId w:val="15"/>
  </w:num>
  <w:num w:numId="17">
    <w:abstractNumId w:val="29"/>
  </w:num>
  <w:num w:numId="18">
    <w:abstractNumId w:val="16"/>
  </w:num>
  <w:num w:numId="19">
    <w:abstractNumId w:val="39"/>
  </w:num>
  <w:num w:numId="20">
    <w:abstractNumId w:val="41"/>
  </w:num>
  <w:num w:numId="21">
    <w:abstractNumId w:val="20"/>
  </w:num>
  <w:num w:numId="22">
    <w:abstractNumId w:val="21"/>
  </w:num>
  <w:num w:numId="23">
    <w:abstractNumId w:val="35"/>
  </w:num>
  <w:num w:numId="24">
    <w:abstractNumId w:val="36"/>
  </w:num>
  <w:num w:numId="25">
    <w:abstractNumId w:val="40"/>
  </w:num>
  <w:num w:numId="26">
    <w:abstractNumId w:val="10"/>
  </w:num>
  <w:num w:numId="27">
    <w:abstractNumId w:val="11"/>
  </w:num>
  <w:num w:numId="28">
    <w:abstractNumId w:val="30"/>
  </w:num>
  <w:num w:numId="29">
    <w:abstractNumId w:val="25"/>
  </w:num>
  <w:num w:numId="30">
    <w:abstractNumId w:val="31"/>
  </w:num>
  <w:num w:numId="31">
    <w:abstractNumId w:val="27"/>
  </w:num>
  <w:num w:numId="32">
    <w:abstractNumId w:val="26"/>
  </w:num>
  <w:num w:numId="33">
    <w:abstractNumId w:val="38"/>
  </w:num>
  <w:num w:numId="34">
    <w:abstractNumId w:val="37"/>
  </w:num>
  <w:num w:numId="35">
    <w:abstractNumId w:val="13"/>
  </w:num>
  <w:num w:numId="36">
    <w:abstractNumId w:val="33"/>
  </w:num>
  <w:num w:numId="37">
    <w:abstractNumId w:val="14"/>
  </w:num>
  <w:num w:numId="38">
    <w:abstractNumId w:val="24"/>
  </w:num>
  <w:num w:numId="39">
    <w:abstractNumId w:val="12"/>
  </w:num>
  <w:num w:numId="40">
    <w:abstractNumId w:val="32"/>
  </w:num>
  <w:num w:numId="41">
    <w:abstractNumId w:val="22"/>
  </w:num>
  <w:num w:numId="4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57717"/>
    <w:rsid w:val="0007495D"/>
    <w:rsid w:val="000B11A2"/>
    <w:rsid w:val="000B6215"/>
    <w:rsid w:val="000B7AEB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7550B"/>
    <w:rsid w:val="00176E32"/>
    <w:rsid w:val="0018340D"/>
    <w:rsid w:val="00185895"/>
    <w:rsid w:val="001A6361"/>
    <w:rsid w:val="001A7036"/>
    <w:rsid w:val="001C3D07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301054"/>
    <w:rsid w:val="00303E50"/>
    <w:rsid w:val="003068C6"/>
    <w:rsid w:val="003101C0"/>
    <w:rsid w:val="00312776"/>
    <w:rsid w:val="00324F57"/>
    <w:rsid w:val="00340828"/>
    <w:rsid w:val="003620CB"/>
    <w:rsid w:val="0036459C"/>
    <w:rsid w:val="00397EDF"/>
    <w:rsid w:val="003B329D"/>
    <w:rsid w:val="003F07F8"/>
    <w:rsid w:val="003F5A39"/>
    <w:rsid w:val="0040378B"/>
    <w:rsid w:val="00416069"/>
    <w:rsid w:val="00421FCC"/>
    <w:rsid w:val="00441BEB"/>
    <w:rsid w:val="004A0FA8"/>
    <w:rsid w:val="004B2C14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63765C"/>
    <w:rsid w:val="00640374"/>
    <w:rsid w:val="00646BBB"/>
    <w:rsid w:val="0066376C"/>
    <w:rsid w:val="00677F20"/>
    <w:rsid w:val="0068415B"/>
    <w:rsid w:val="00685244"/>
    <w:rsid w:val="00687273"/>
    <w:rsid w:val="00692D3F"/>
    <w:rsid w:val="006E0F77"/>
    <w:rsid w:val="006E4DD2"/>
    <w:rsid w:val="006F39A1"/>
    <w:rsid w:val="0070038F"/>
    <w:rsid w:val="00733F71"/>
    <w:rsid w:val="00734C0B"/>
    <w:rsid w:val="007609A2"/>
    <w:rsid w:val="00791C89"/>
    <w:rsid w:val="007C3C29"/>
    <w:rsid w:val="007C677F"/>
    <w:rsid w:val="007F157A"/>
    <w:rsid w:val="00806DB3"/>
    <w:rsid w:val="008333C2"/>
    <w:rsid w:val="00837FCB"/>
    <w:rsid w:val="0084571C"/>
    <w:rsid w:val="00871424"/>
    <w:rsid w:val="00883DAA"/>
    <w:rsid w:val="00894822"/>
    <w:rsid w:val="008A3806"/>
    <w:rsid w:val="008D3B74"/>
    <w:rsid w:val="008F6161"/>
    <w:rsid w:val="00900A43"/>
    <w:rsid w:val="00934B30"/>
    <w:rsid w:val="00946E52"/>
    <w:rsid w:val="00983D17"/>
    <w:rsid w:val="009905F5"/>
    <w:rsid w:val="00993A07"/>
    <w:rsid w:val="009D122B"/>
    <w:rsid w:val="009D382B"/>
    <w:rsid w:val="009F402A"/>
    <w:rsid w:val="00A14388"/>
    <w:rsid w:val="00A247BF"/>
    <w:rsid w:val="00A256E8"/>
    <w:rsid w:val="00A61FF8"/>
    <w:rsid w:val="00A828E5"/>
    <w:rsid w:val="00A83E3D"/>
    <w:rsid w:val="00A932DF"/>
    <w:rsid w:val="00A94441"/>
    <w:rsid w:val="00AB4592"/>
    <w:rsid w:val="00AC2A47"/>
    <w:rsid w:val="00B0260A"/>
    <w:rsid w:val="00B30369"/>
    <w:rsid w:val="00B86667"/>
    <w:rsid w:val="00B87F5E"/>
    <w:rsid w:val="00BD6D5B"/>
    <w:rsid w:val="00BE03DF"/>
    <w:rsid w:val="00BE584A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D4648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3182B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uiPriority w:val="34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5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5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6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7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7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97" Type="http://schemas.openxmlformats.org/officeDocument/2006/relationships/header" Target="header2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87" Type="http://schemas.openxmlformats.org/officeDocument/2006/relationships/oleObject" Target="embeddings/oleObject40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header" Target="header3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7.jpeg"/><Relationship Id="rId1" Type="http://schemas.openxmlformats.org/officeDocument/2006/relationships/image" Target="media/image4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238</Words>
  <Characters>1359</Characters>
  <Application>Microsoft Office Word</Application>
  <DocSecurity>0</DocSecurity>
  <Lines>11</Lines>
  <Paragraphs>3</Paragraphs>
  <ScaleCrop>false</ScaleCrop>
  <Company>Lenovo (Beijing) Limited</Company>
  <LinksUpToDate>false</LinksUpToDate>
  <CharactersWithSpaces>1594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2015-01-05T03:01:00Z</dcterms:created>
  <dcterms:modified xsi:type="dcterms:W3CDTF">2015-01-15T11:09:00Z</dcterms:modified>
</cp:coreProperties>
</file>