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E9" w:rsidRDefault="00AB61E9" w:rsidP="00AB61E9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>第六讲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中考压轴</w:t>
      </w:r>
      <w:r>
        <w:rPr>
          <w:rFonts w:hint="eastAsia"/>
          <w:b/>
          <w:color w:val="000000"/>
          <w:sz w:val="32"/>
          <w:szCs w:val="32"/>
        </w:rPr>
        <w:t>题十大类型之</w:t>
      </w:r>
    </w:p>
    <w:p w:rsidR="00AB61E9" w:rsidRDefault="00AB61E9" w:rsidP="00AB61E9">
      <w:pPr>
        <w:snapToGrid w:val="0"/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b/>
          <w:sz w:val="32"/>
          <w:szCs w:val="32"/>
        </w:rPr>
        <w:t>线段之间的关系</w:t>
      </w:r>
    </w:p>
    <w:p w:rsidR="006A623E" w:rsidRPr="006A623E" w:rsidRDefault="006A623E" w:rsidP="006A623E">
      <w:pPr>
        <w:spacing w:beforeLines="50" w:line="288" w:lineRule="auto"/>
        <w:ind w:right="1470"/>
        <w:rPr>
          <w:rFonts w:ascii="宋体" w:hAnsi="宋体"/>
          <w:b/>
          <w:sz w:val="24"/>
        </w:rPr>
      </w:pPr>
      <w:r w:rsidRPr="006A623E">
        <w:rPr>
          <w:rFonts w:ascii="宋体" w:hAnsi="宋体" w:hint="eastAsia"/>
          <w:sz w:val="24"/>
        </w:rPr>
        <w:t>如图，在直角坐标系中，已知点</w:t>
      </w:r>
      <w:r w:rsidRPr="006A623E">
        <w:rPr>
          <w:rFonts w:hint="eastAsia"/>
          <w:i/>
          <w:sz w:val="24"/>
        </w:rPr>
        <w:t>A</w:t>
      </w:r>
      <w:r w:rsidRPr="006A623E">
        <w:rPr>
          <w:rFonts w:ascii="宋体" w:hAnsi="宋体" w:hint="eastAsia"/>
          <w:sz w:val="24"/>
        </w:rPr>
        <w:t>(</w:t>
      </w:r>
      <w:r w:rsidRPr="006A623E">
        <w:rPr>
          <w:rFonts w:hint="eastAsia"/>
          <w:sz w:val="24"/>
        </w:rPr>
        <w:t>0</w:t>
      </w:r>
      <w:r w:rsidRPr="006A623E">
        <w:rPr>
          <w:rFonts w:ascii="宋体" w:hAnsi="宋体" w:hint="eastAsia"/>
          <w:sz w:val="24"/>
        </w:rPr>
        <w:t>，</w:t>
      </w:r>
      <w:r w:rsidRPr="006A623E">
        <w:rPr>
          <w:rFonts w:hint="eastAsia"/>
          <w:sz w:val="24"/>
        </w:rPr>
        <w:t>1</w:t>
      </w:r>
      <w:r w:rsidRPr="006A623E">
        <w:rPr>
          <w:rFonts w:ascii="宋体" w:hAnsi="宋体" w:hint="eastAsia"/>
          <w:sz w:val="24"/>
        </w:rPr>
        <w:t>)，</w:t>
      </w:r>
      <w:r w:rsidRPr="006A623E">
        <w:rPr>
          <w:rFonts w:hint="eastAsia"/>
          <w:i/>
          <w:sz w:val="24"/>
        </w:rPr>
        <w:t>B</w:t>
      </w:r>
      <w:r w:rsidRPr="006A623E">
        <w:rPr>
          <w:rFonts w:ascii="宋体" w:hAnsi="宋体" w:hint="eastAsia"/>
          <w:sz w:val="24"/>
        </w:rPr>
        <w:t>(</w:t>
      </w:r>
      <w:r>
        <w:rPr>
          <w:position w:val="-4"/>
        </w:rPr>
        <w:object w:dxaOrig="321" w:dyaOrig="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1" o:spid="_x0000_i1025" type="#_x0000_t75" alt="21世纪教育网 -- 中国最大型、最专业的中小学教育资源门户网站" style="width:15.45pt;height:12.5pt;mso-wrap-style:square;mso-position-horizontal-relative:page;mso-position-vertical-relative:page" o:ole="">
            <v:imagedata r:id="rId8" o:title=""/>
          </v:shape>
          <o:OLEObject Type="Embed" ProgID="Equation.DSMT4" ShapeID="Picture 131" DrawAspect="Content" ObjectID="_1495003537" r:id="rId9"/>
        </w:object>
      </w:r>
      <w:r w:rsidRPr="006A623E">
        <w:rPr>
          <w:rFonts w:ascii="宋体" w:hAnsi="宋体" w:hint="eastAsia"/>
          <w:sz w:val="24"/>
        </w:rPr>
        <w:t>，</w:t>
      </w:r>
      <w:r w:rsidRPr="006A623E">
        <w:rPr>
          <w:rFonts w:hint="eastAsia"/>
          <w:sz w:val="24"/>
        </w:rPr>
        <w:t>4</w:t>
      </w:r>
      <w:r w:rsidRPr="006A623E">
        <w:rPr>
          <w:rFonts w:ascii="宋体" w:hAnsi="宋体" w:hint="eastAsia"/>
          <w:sz w:val="24"/>
        </w:rPr>
        <w:t>)，将点</w:t>
      </w:r>
      <w:r w:rsidRPr="006A623E">
        <w:rPr>
          <w:rFonts w:hint="eastAsia"/>
          <w:i/>
          <w:sz w:val="24"/>
        </w:rPr>
        <w:t>B</w:t>
      </w:r>
      <w:r w:rsidRPr="006A623E">
        <w:rPr>
          <w:rFonts w:ascii="宋体" w:hAnsi="宋体" w:hint="eastAsia"/>
          <w:sz w:val="24"/>
        </w:rPr>
        <w:t>绕点</w:t>
      </w:r>
      <w:r w:rsidRPr="006A623E">
        <w:rPr>
          <w:rFonts w:hint="eastAsia"/>
          <w:i/>
          <w:sz w:val="24"/>
        </w:rPr>
        <w:t>A</w:t>
      </w:r>
      <w:r w:rsidRPr="006A623E">
        <w:rPr>
          <w:rFonts w:ascii="宋体" w:hAnsi="宋体" w:hint="eastAsia"/>
          <w:sz w:val="24"/>
        </w:rPr>
        <w:t>顺时针方向旋转</w:t>
      </w:r>
      <w:r w:rsidRPr="006A623E">
        <w:rPr>
          <w:rFonts w:hint="eastAsia"/>
          <w:sz w:val="24"/>
        </w:rPr>
        <w:t>90</w:t>
      </w:r>
      <w:r w:rsidRPr="006A623E">
        <w:rPr>
          <w:rFonts w:ascii="宋体" w:hAnsi="宋体" w:hint="eastAsia"/>
          <w:sz w:val="24"/>
        </w:rPr>
        <w:t>°得到点</w:t>
      </w:r>
      <w:r w:rsidRPr="006A623E">
        <w:rPr>
          <w:rFonts w:hint="eastAsia"/>
          <w:i/>
          <w:sz w:val="24"/>
        </w:rPr>
        <w:t>C</w:t>
      </w:r>
      <w:r w:rsidRPr="006A623E">
        <w:rPr>
          <w:rFonts w:ascii="宋体" w:hAnsi="宋体" w:hint="eastAsia"/>
          <w:sz w:val="24"/>
        </w:rPr>
        <w:t>，顶点在坐标原点的抛物线经过点</w:t>
      </w:r>
      <w:r w:rsidRPr="006A623E">
        <w:rPr>
          <w:rFonts w:hint="eastAsia"/>
          <w:i/>
          <w:sz w:val="24"/>
        </w:rPr>
        <w:t>B</w:t>
      </w:r>
      <w:r w:rsidRPr="006A623E">
        <w:rPr>
          <w:rFonts w:ascii="宋体" w:hAnsi="宋体" w:hint="eastAsia"/>
          <w:sz w:val="24"/>
        </w:rPr>
        <w:t>．</w:t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>
        <w:rPr>
          <w:rFonts w:hint="eastAsia"/>
          <w:sz w:val="24"/>
        </w:rPr>
        <w:t>1</w:t>
      </w:r>
      <w:r>
        <w:rPr>
          <w:rFonts w:ascii="宋体" w:hAnsi="宋体" w:hint="eastAsia"/>
          <w:sz w:val="24"/>
        </w:rPr>
        <w:t>) 求抛物线的解析式和点</w:t>
      </w:r>
      <w:r>
        <w:rPr>
          <w:rFonts w:hint="eastAsia"/>
          <w:i/>
          <w:sz w:val="24"/>
        </w:rPr>
        <w:t>C</w:t>
      </w:r>
      <w:r>
        <w:rPr>
          <w:rFonts w:ascii="宋体" w:hAnsi="宋体" w:hint="eastAsia"/>
          <w:sz w:val="24"/>
        </w:rPr>
        <w:t>的坐标；</w:t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>
        <w:rPr>
          <w:rFonts w:hint="eastAsia"/>
          <w:sz w:val="24"/>
        </w:rPr>
        <w:t>2</w:t>
      </w:r>
      <w:r>
        <w:rPr>
          <w:rFonts w:ascii="宋体" w:hAnsi="宋体" w:hint="eastAsia"/>
          <w:sz w:val="24"/>
        </w:rPr>
        <w:t>) 抛物线上有一动点</w:t>
      </w:r>
      <w:r>
        <w:rPr>
          <w:rFonts w:hint="eastAsia"/>
          <w:i/>
          <w:sz w:val="24"/>
        </w:rPr>
        <w:t>P</w:t>
      </w:r>
      <w:r>
        <w:rPr>
          <w:rFonts w:ascii="宋体" w:hAnsi="宋体" w:hint="eastAsia"/>
          <w:sz w:val="24"/>
        </w:rPr>
        <w:t>，设点</w:t>
      </w:r>
      <w:r>
        <w:rPr>
          <w:rFonts w:hint="eastAsia"/>
          <w:i/>
          <w:sz w:val="24"/>
        </w:rPr>
        <w:t>P</w:t>
      </w:r>
      <w:r>
        <w:rPr>
          <w:rFonts w:ascii="宋体" w:hAnsi="宋体" w:hint="eastAsia"/>
          <w:sz w:val="24"/>
        </w:rPr>
        <w:t>到</w:t>
      </w:r>
      <w:r>
        <w:rPr>
          <w:rFonts w:hint="eastAsia"/>
          <w:i/>
          <w:sz w:val="24"/>
        </w:rPr>
        <w:t>x</w:t>
      </w:r>
      <w:r>
        <w:rPr>
          <w:rFonts w:ascii="宋体" w:hAnsi="宋体" w:hint="eastAsia"/>
          <w:sz w:val="24"/>
        </w:rPr>
        <w:t>轴的距离为</w:t>
      </w:r>
      <w:r>
        <w:rPr>
          <w:rFonts w:ascii="宋体" w:hAnsi="宋体"/>
          <w:position w:val="-12"/>
          <w:sz w:val="24"/>
        </w:rPr>
        <w:object w:dxaOrig="261" w:dyaOrig="361">
          <v:shape id="Picture 132" o:spid="_x0000_i1026" type="#_x0000_t75" alt="21世纪教育网 -- 中国最大型、最专业的中小学教育资源门户网站" style="width:12.5pt;height:17.65pt;mso-wrap-style:square;mso-position-horizontal-relative:page;mso-position-vertical-relative:page" o:ole="">
            <v:imagedata r:id="rId10" o:title=""/>
          </v:shape>
          <o:OLEObject Type="Embed" ProgID="Equation.DSMT4" ShapeID="Picture 132" DrawAspect="Content" ObjectID="_1495003538" r:id="rId11"/>
        </w:object>
      </w:r>
      <w:r>
        <w:rPr>
          <w:rFonts w:ascii="宋体" w:hAnsi="宋体" w:hint="eastAsia"/>
          <w:sz w:val="24"/>
        </w:rPr>
        <w:t>，点</w:t>
      </w:r>
      <w:r>
        <w:rPr>
          <w:rFonts w:hint="eastAsia"/>
          <w:i/>
          <w:sz w:val="24"/>
        </w:rPr>
        <w:t>P</w:t>
      </w:r>
      <w:r>
        <w:rPr>
          <w:rFonts w:ascii="宋体" w:hAnsi="宋体" w:hint="eastAsia"/>
          <w:sz w:val="24"/>
        </w:rPr>
        <w:t>到点</w:t>
      </w:r>
      <w:r>
        <w:rPr>
          <w:rFonts w:hint="eastAsia"/>
          <w:i/>
          <w:sz w:val="24"/>
        </w:rPr>
        <w:t>A</w:t>
      </w:r>
      <w:r>
        <w:rPr>
          <w:rFonts w:ascii="宋体" w:hAnsi="宋体" w:hint="eastAsia"/>
          <w:sz w:val="24"/>
        </w:rPr>
        <w:t>的距离为</w:t>
      </w:r>
      <w:r>
        <w:rPr>
          <w:rFonts w:ascii="宋体" w:hAnsi="宋体"/>
          <w:position w:val="-12"/>
          <w:sz w:val="24"/>
        </w:rPr>
        <w:object w:dxaOrig="281" w:dyaOrig="361">
          <v:shape id="Picture 133" o:spid="_x0000_i1027" type="#_x0000_t75" alt="21世纪教育网 -- 中国最大型、最专业的中小学教育资源门户网站" style="width:13.95pt;height:17.65pt;mso-wrap-style:square;mso-position-horizontal-relative:page;mso-position-vertical-relative:page" o:ole="">
            <v:imagedata r:id="rId12" o:title=""/>
          </v:shape>
          <o:OLEObject Type="Embed" ProgID="Equation.DSMT4" ShapeID="Picture 133" DrawAspect="Content" ObjectID="_1495003539" r:id="rId13"/>
        </w:object>
      </w:r>
      <w:r>
        <w:rPr>
          <w:rFonts w:ascii="宋体" w:hAnsi="宋体" w:hint="eastAsia"/>
          <w:sz w:val="24"/>
        </w:rPr>
        <w:t>，试说明</w:t>
      </w:r>
      <w:r>
        <w:rPr>
          <w:rFonts w:ascii="宋体" w:hAnsi="宋体"/>
          <w:position w:val="-12"/>
          <w:sz w:val="24"/>
        </w:rPr>
        <w:object w:dxaOrig="1041" w:dyaOrig="360">
          <v:shape id="Picture 134" o:spid="_x0000_i1028" type="#_x0000_t75" alt="21世纪教育网 -- 中国最大型、最专业的中小学教育资源门户网站" style="width:51.45pt;height:17.65pt;mso-wrap-style:square;mso-position-horizontal-relative:page;mso-position-vertical-relative:page" o:ole="">
            <v:imagedata r:id="rId14" o:title=""/>
          </v:shape>
          <o:OLEObject Type="Embed" ProgID="Equation.DSMT4" ShapeID="Picture 134" DrawAspect="Content" ObjectID="_1495003540" r:id="rId15"/>
        </w:object>
      </w:r>
      <w:r>
        <w:rPr>
          <w:rFonts w:ascii="宋体" w:hAnsi="宋体" w:hint="eastAsia"/>
          <w:sz w:val="24"/>
        </w:rPr>
        <w:t>；</w:t>
      </w:r>
    </w:p>
    <w:p w:rsidR="006A623E" w:rsidRDefault="006A623E" w:rsidP="006A623E">
      <w:pPr>
        <w:spacing w:line="288" w:lineRule="auto"/>
        <w:ind w:leftChars="150" w:left="435" w:hangingChars="50" w:hanging="12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(</w:t>
      </w:r>
      <w:r>
        <w:rPr>
          <w:rFonts w:hint="eastAsia"/>
          <w:sz w:val="24"/>
        </w:rPr>
        <w:t>3</w:t>
      </w:r>
      <w:r>
        <w:rPr>
          <w:rFonts w:ascii="宋体" w:hAnsi="宋体" w:hint="eastAsia"/>
          <w:sz w:val="24"/>
        </w:rPr>
        <w:t>) 在(</w:t>
      </w:r>
      <w:r>
        <w:rPr>
          <w:rFonts w:hint="eastAsia"/>
          <w:sz w:val="24"/>
        </w:rPr>
        <w:t>2</w:t>
      </w:r>
      <w:r>
        <w:rPr>
          <w:rFonts w:ascii="宋体" w:hAnsi="宋体" w:hint="eastAsia"/>
          <w:sz w:val="24"/>
        </w:rPr>
        <w:t>)的条件下，请探究当点</w:t>
      </w:r>
      <w:r>
        <w:rPr>
          <w:rFonts w:hint="eastAsia"/>
          <w:i/>
          <w:sz w:val="24"/>
        </w:rPr>
        <w:t>P</w:t>
      </w:r>
      <w:r>
        <w:rPr>
          <w:rFonts w:ascii="宋体" w:hAnsi="宋体" w:hint="eastAsia"/>
          <w:sz w:val="24"/>
        </w:rPr>
        <w:t>位于何处时，△</w:t>
      </w:r>
      <w:r>
        <w:rPr>
          <w:rFonts w:hint="eastAsia"/>
          <w:i/>
          <w:sz w:val="24"/>
        </w:rPr>
        <w:t>PAC</w:t>
      </w:r>
      <w:r>
        <w:rPr>
          <w:rFonts w:ascii="宋体" w:hAnsi="宋体" w:hint="eastAsia"/>
          <w:sz w:val="24"/>
        </w:rPr>
        <w:t>的周长有最小值，并求出△</w:t>
      </w:r>
      <w:r>
        <w:rPr>
          <w:rFonts w:hint="eastAsia"/>
          <w:i/>
          <w:sz w:val="24"/>
        </w:rPr>
        <w:t>PAC</w:t>
      </w:r>
      <w:r>
        <w:rPr>
          <w:rFonts w:ascii="宋体" w:hAnsi="宋体" w:hint="eastAsia"/>
          <w:sz w:val="24"/>
        </w:rPr>
        <w:t>的周长的最小值．</w:t>
      </w:r>
    </w:p>
    <w:p w:rsidR="006A623E" w:rsidRDefault="006A623E" w:rsidP="006A623E">
      <w:pPr>
        <w:spacing w:line="288" w:lineRule="auto"/>
        <w:rPr>
          <w:rFonts w:ascii="宋体" w:hAnsi="宋体"/>
          <w:b/>
          <w:sz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1887855</wp:posOffset>
            </wp:positionH>
            <wp:positionV relativeFrom="paragraph">
              <wp:posOffset>208915</wp:posOffset>
            </wp:positionV>
            <wp:extent cx="2152650" cy="1727835"/>
            <wp:effectExtent l="19050" t="0" r="0" b="0"/>
            <wp:wrapSquare wrapText="bothSides"/>
            <wp:docPr id="82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2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24"/>
          <w:lang w:val="en-US" w:eastAsia="zh-CN"/>
        </w:rPr>
        <w:t xml:space="preserve">   </w:t>
      </w:r>
    </w:p>
    <w:p w:rsidR="006A623E" w:rsidRDefault="006A623E" w:rsidP="006A623E">
      <w:pPr>
        <w:spacing w:line="288" w:lineRule="auto"/>
        <w:rPr>
          <w:rFonts w:ascii="宋体" w:hAnsi="宋体"/>
          <w:b/>
          <w:sz w:val="24"/>
        </w:rPr>
      </w:pPr>
    </w:p>
    <w:p w:rsidR="006A623E" w:rsidRDefault="006A623E" w:rsidP="006A623E">
      <w:pPr>
        <w:pStyle w:val="af3"/>
        <w:spacing w:beforeLines="50" w:line="288" w:lineRule="auto"/>
        <w:ind w:left="420" w:firstLineChars="0" w:firstLine="0"/>
        <w:rPr>
          <w:b/>
          <w:sz w:val="24"/>
        </w:rPr>
      </w:pPr>
    </w:p>
    <w:p w:rsidR="006A623E" w:rsidRDefault="006A623E" w:rsidP="006A623E">
      <w:pPr>
        <w:pStyle w:val="af3"/>
        <w:spacing w:beforeLines="50" w:line="288" w:lineRule="auto"/>
        <w:ind w:left="420" w:firstLineChars="0" w:firstLine="0"/>
        <w:rPr>
          <w:b/>
          <w:sz w:val="24"/>
        </w:rPr>
      </w:pPr>
    </w:p>
    <w:p w:rsidR="006A623E" w:rsidRDefault="006A623E" w:rsidP="006A623E">
      <w:pPr>
        <w:spacing w:line="288" w:lineRule="auto"/>
        <w:rPr>
          <w:b/>
          <w:sz w:val="24"/>
        </w:rPr>
      </w:pPr>
    </w:p>
    <w:p w:rsidR="006A623E" w:rsidRDefault="006A623E" w:rsidP="006A623E">
      <w:pPr>
        <w:spacing w:line="288" w:lineRule="auto"/>
        <w:rPr>
          <w:b/>
          <w:sz w:val="24"/>
        </w:rPr>
      </w:pPr>
    </w:p>
    <w:p w:rsidR="006A623E" w:rsidRDefault="006A623E" w:rsidP="006A623E">
      <w:pPr>
        <w:spacing w:line="288" w:lineRule="auto"/>
        <w:rPr>
          <w:b/>
          <w:sz w:val="24"/>
        </w:rPr>
      </w:pPr>
    </w:p>
    <w:p w:rsidR="006A623E" w:rsidRDefault="006A623E" w:rsidP="006A623E">
      <w:pPr>
        <w:spacing w:line="288" w:lineRule="auto"/>
        <w:rPr>
          <w:b/>
          <w:sz w:val="24"/>
        </w:rPr>
      </w:pPr>
    </w:p>
    <w:p w:rsidR="006A623E" w:rsidRDefault="006A623E" w:rsidP="006A623E">
      <w:pPr>
        <w:spacing w:beforeLines="50" w:line="288" w:lineRule="auto"/>
        <w:rPr>
          <w:rFonts w:hint="eastAsia"/>
          <w:b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已知，如图，二次函数</w:t>
      </w:r>
      <w:r>
        <w:rPr>
          <w:position w:val="-10"/>
        </w:rPr>
        <w:object w:dxaOrig="1802" w:dyaOrig="360">
          <v:shape id="Picture 135" o:spid="_x0000_i1029" type="#_x0000_t75" style="width:90.35pt;height:17.65pt;mso-wrap-style:square;mso-position-horizontal-relative:page;mso-position-vertical-relative:page" o:ole="">
            <v:imagedata r:id="rId17" o:title=""/>
          </v:shape>
          <o:OLEObject Type="Embed" ProgID="Equation.DSMT4" ShapeID="Picture 135" DrawAspect="Content" ObjectID="_1495003541" r:id="rId18"/>
        </w:object>
      </w:r>
      <w:r>
        <w:rPr>
          <w:position w:val="-10"/>
        </w:rPr>
        <w:object w:dxaOrig="721" w:dyaOrig="320">
          <v:shape id="Picture 136" o:spid="_x0000_i1030" type="#_x0000_t75" style="width:36pt;height:15.45pt;mso-wrap-style:square;mso-position-horizontal-relative:page;mso-position-vertical-relative:page" o:ole="">
            <v:imagedata r:id="rId19" o:title=""/>
          </v:shape>
          <o:OLEObject Type="Embed" ProgID="Equation.DSMT4" ShapeID="Picture 136" DrawAspect="Content" ObjectID="_1495003542" r:id="rId20"/>
        </w:object>
      </w:r>
      <w:r>
        <w:rPr>
          <w:rFonts w:ascii="宋体" w:hAnsi="宋体" w:hint="eastAsia"/>
          <w:sz w:val="24"/>
        </w:rPr>
        <w:t>图象的顶点为</w:t>
      </w:r>
      <w:r>
        <w:rPr>
          <w:rFonts w:hint="eastAsia"/>
          <w:i/>
          <w:sz w:val="24"/>
        </w:rPr>
        <w:t>H</w:t>
      </w:r>
      <w:r>
        <w:rPr>
          <w:rFonts w:ascii="宋体" w:hAnsi="宋体" w:hint="eastAsia"/>
          <w:sz w:val="24"/>
        </w:rPr>
        <w:t>，与</w:t>
      </w:r>
      <w:r>
        <w:rPr>
          <w:rFonts w:hint="eastAsia"/>
          <w:i/>
          <w:sz w:val="24"/>
        </w:rPr>
        <w:t>x</w:t>
      </w:r>
      <w:r>
        <w:rPr>
          <w:rFonts w:ascii="宋体" w:hAnsi="宋体" w:hint="eastAsia"/>
          <w:sz w:val="24"/>
        </w:rPr>
        <w:t>轴交于</w:t>
      </w:r>
      <w:r>
        <w:rPr>
          <w:rFonts w:hint="eastAsia"/>
          <w:i/>
          <w:sz w:val="24"/>
        </w:rPr>
        <w:t>A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两点（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在</w:t>
      </w:r>
      <w:r>
        <w:rPr>
          <w:rFonts w:hint="eastAsia"/>
          <w:i/>
          <w:sz w:val="24"/>
        </w:rPr>
        <w:t>A</w:t>
      </w:r>
      <w:r>
        <w:rPr>
          <w:rFonts w:ascii="宋体" w:hAnsi="宋体" w:hint="eastAsia"/>
          <w:sz w:val="24"/>
        </w:rPr>
        <w:t>点右侧），点</w:t>
      </w:r>
      <w:r>
        <w:rPr>
          <w:rFonts w:hint="eastAsia"/>
          <w:i/>
          <w:sz w:val="24"/>
        </w:rPr>
        <w:t>H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关于直线</w:t>
      </w:r>
      <w:r>
        <w:rPr>
          <w:position w:val="-24"/>
        </w:rPr>
        <w:object w:dxaOrig="1642" w:dyaOrig="681">
          <v:shape id="Picture 137" o:spid="_x0000_i1031" type="#_x0000_t75" style="width:81.55pt;height:33.8pt;mso-wrap-style:square;mso-position-horizontal-relative:page;mso-position-vertical-relative:page" o:ole="">
            <v:imagedata r:id="rId21" o:title=""/>
          </v:shape>
          <o:OLEObject Type="Embed" ProgID="Equation.DSMT4" ShapeID="Picture 137" DrawAspect="Content" ObjectID="_1495003543" r:id="rId22"/>
        </w:object>
      </w:r>
      <w:r>
        <w:rPr>
          <w:rFonts w:ascii="宋体" w:hAnsi="宋体" w:hint="eastAsia"/>
          <w:sz w:val="24"/>
        </w:rPr>
        <w:t>对称．</w:t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ascii="宋体" w:hAnsi="宋体" w:hint="eastAsia"/>
          <w:sz w:val="24"/>
        </w:rPr>
        <w:t>）求</w:t>
      </w:r>
      <w:r>
        <w:rPr>
          <w:rFonts w:hint="eastAsia"/>
          <w:i/>
          <w:sz w:val="24"/>
        </w:rPr>
        <w:t>A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两点坐标，并证明点</w:t>
      </w:r>
      <w:r>
        <w:rPr>
          <w:rFonts w:hint="eastAsia"/>
          <w:i/>
          <w:sz w:val="24"/>
        </w:rPr>
        <w:t>A</w:t>
      </w:r>
      <w:r>
        <w:rPr>
          <w:rFonts w:ascii="宋体" w:hAnsi="宋体" w:hint="eastAsia"/>
          <w:sz w:val="24"/>
        </w:rPr>
        <w:t>在直线</w:t>
      </w:r>
      <w:r>
        <w:rPr>
          <w:rFonts w:ascii="宋体" w:hAnsi="宋体"/>
          <w:position w:val="-6"/>
          <w:sz w:val="24"/>
        </w:rPr>
        <w:object w:dxaOrig="140" w:dyaOrig="281">
          <v:shape id="Picture 138" o:spid="_x0000_i1032" type="#_x0000_t75" style="width:6.6pt;height:13.95pt;mso-wrap-style:square;mso-position-horizontal-relative:page;mso-position-vertical-relative:page" o:ole="">
            <v:imagedata r:id="rId23" o:title=""/>
          </v:shape>
          <o:OLEObject Type="Embed" ProgID="Equation.DSMT4" ShapeID="Picture 138" DrawAspect="Content" ObjectID="_1495003544" r:id="rId24"/>
        </w:object>
      </w:r>
      <w:r>
        <w:rPr>
          <w:rFonts w:ascii="宋体" w:hAnsi="宋体" w:hint="eastAsia"/>
          <w:sz w:val="24"/>
        </w:rPr>
        <w:t>上；</w:t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ascii="宋体" w:hAnsi="宋体" w:hint="eastAsia"/>
          <w:sz w:val="24"/>
        </w:rPr>
        <w:t>）求二次函数解析式；</w:t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ascii="宋体" w:hAnsi="宋体" w:hint="eastAsia"/>
          <w:sz w:val="24"/>
        </w:rPr>
        <w:t>）过点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作直线</w:t>
      </w:r>
      <w:r>
        <w:rPr>
          <w:rFonts w:hint="eastAsia"/>
          <w:i/>
          <w:sz w:val="24"/>
        </w:rPr>
        <w:t>BK</w:t>
      </w:r>
      <w:r>
        <w:rPr>
          <w:rFonts w:ascii="宋体" w:hAnsi="宋体" w:hint="eastAsia"/>
          <w:sz w:val="24"/>
        </w:rPr>
        <w:t>∥</w:t>
      </w:r>
      <w:r>
        <w:rPr>
          <w:rFonts w:hint="eastAsia"/>
          <w:i/>
          <w:sz w:val="24"/>
        </w:rPr>
        <w:t>AH</w:t>
      </w:r>
      <w:r>
        <w:rPr>
          <w:rFonts w:ascii="宋体" w:hAnsi="宋体" w:hint="eastAsia"/>
          <w:sz w:val="24"/>
        </w:rPr>
        <w:t>交直线</w:t>
      </w:r>
      <w:r>
        <w:rPr>
          <w:rFonts w:ascii="宋体" w:hAnsi="宋体"/>
          <w:position w:val="-6"/>
          <w:sz w:val="24"/>
        </w:rPr>
        <w:object w:dxaOrig="140" w:dyaOrig="281">
          <v:shape id="Picture 139" o:spid="_x0000_i1033" type="#_x0000_t75" style="width:6.6pt;height:13.95pt;mso-wrap-style:square;mso-position-horizontal-relative:page;mso-position-vertical-relative:page" o:ole="">
            <v:imagedata r:id="rId25" o:title=""/>
          </v:shape>
          <o:OLEObject Type="Embed" ProgID="Equation.DSMT4" ShapeID="Picture 139" DrawAspect="Content" ObjectID="_1495003545" r:id="rId26"/>
        </w:object>
      </w:r>
      <w:r>
        <w:rPr>
          <w:rFonts w:ascii="宋体" w:hAnsi="宋体" w:hint="eastAsia"/>
          <w:sz w:val="24"/>
        </w:rPr>
        <w:t>于</w:t>
      </w:r>
      <w:r>
        <w:rPr>
          <w:rFonts w:hint="eastAsia"/>
          <w:i/>
          <w:sz w:val="24"/>
        </w:rPr>
        <w:t>K</w:t>
      </w:r>
      <w:r>
        <w:rPr>
          <w:rFonts w:ascii="宋体" w:hAnsi="宋体" w:hint="eastAsia"/>
          <w:sz w:val="24"/>
        </w:rPr>
        <w:t>点，</w:t>
      </w:r>
      <w:r>
        <w:rPr>
          <w:rFonts w:hint="eastAsia"/>
          <w:i/>
          <w:sz w:val="24"/>
        </w:rPr>
        <w:t>M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N</w:t>
      </w:r>
      <w:r>
        <w:rPr>
          <w:rFonts w:ascii="宋体" w:hAnsi="宋体" w:hint="eastAsia"/>
          <w:sz w:val="24"/>
        </w:rPr>
        <w:t>分别为直线</w:t>
      </w:r>
      <w:r>
        <w:rPr>
          <w:rFonts w:hint="eastAsia"/>
          <w:i/>
          <w:sz w:val="24"/>
        </w:rPr>
        <w:t>AH</w:t>
      </w:r>
      <w:r>
        <w:rPr>
          <w:rFonts w:ascii="宋体" w:hAnsi="宋体" w:hint="eastAsia"/>
          <w:sz w:val="24"/>
        </w:rPr>
        <w:t>和直线</w:t>
      </w:r>
      <w:r>
        <w:rPr>
          <w:rFonts w:ascii="宋体" w:hAnsi="宋体"/>
          <w:position w:val="-6"/>
          <w:sz w:val="24"/>
        </w:rPr>
        <w:object w:dxaOrig="140" w:dyaOrig="281">
          <v:shape id="Picture 140" o:spid="_x0000_i1034" type="#_x0000_t75" style="width:6.6pt;height:13.95pt;mso-wrap-style:square;mso-position-horizontal-relative:page;mso-position-vertical-relative:page" o:ole="">
            <v:imagedata r:id="rId27" o:title=""/>
          </v:shape>
          <o:OLEObject Type="Embed" ProgID="Equation.DSMT4" ShapeID="Picture 140" DrawAspect="Content" ObjectID="_1495003546" r:id="rId28"/>
        </w:object>
      </w:r>
      <w:r>
        <w:rPr>
          <w:rFonts w:ascii="宋体" w:hAnsi="宋体" w:hint="eastAsia"/>
          <w:sz w:val="24"/>
        </w:rPr>
        <w:t>上的两个动点，连接</w:t>
      </w:r>
      <w:r>
        <w:rPr>
          <w:rFonts w:hint="eastAsia"/>
          <w:i/>
          <w:sz w:val="24"/>
        </w:rPr>
        <w:t>HN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NM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MK</w:t>
      </w:r>
      <w:r>
        <w:rPr>
          <w:rFonts w:ascii="宋体" w:hAnsi="宋体" w:hint="eastAsia"/>
          <w:sz w:val="24"/>
        </w:rPr>
        <w:t>，求</w:t>
      </w:r>
      <w:r>
        <w:rPr>
          <w:rFonts w:hint="eastAsia"/>
          <w:i/>
          <w:sz w:val="24"/>
        </w:rPr>
        <w:t>HN</w:t>
      </w:r>
      <w:r>
        <w:rPr>
          <w:rFonts w:ascii="宋体" w:hAnsi="宋体" w:hint="eastAsia"/>
          <w:sz w:val="24"/>
        </w:rPr>
        <w:t>+</w:t>
      </w:r>
      <w:r>
        <w:rPr>
          <w:rFonts w:hint="eastAsia"/>
          <w:i/>
          <w:sz w:val="24"/>
        </w:rPr>
        <w:t>NM</w:t>
      </w:r>
      <w:r>
        <w:rPr>
          <w:rFonts w:ascii="宋体" w:hAnsi="宋体" w:hint="eastAsia"/>
          <w:sz w:val="24"/>
        </w:rPr>
        <w:t>+</w:t>
      </w:r>
      <w:r>
        <w:rPr>
          <w:rFonts w:hint="eastAsia"/>
          <w:i/>
          <w:sz w:val="24"/>
        </w:rPr>
        <w:t>MK</w:t>
      </w:r>
      <w:r>
        <w:rPr>
          <w:rFonts w:ascii="宋体" w:hAnsi="宋体" w:hint="eastAsia"/>
          <w:sz w:val="24"/>
        </w:rPr>
        <w:t>和的最小值．</w:t>
      </w:r>
    </w:p>
    <w:p w:rsidR="006A623E" w:rsidRDefault="006A623E" w:rsidP="006A623E">
      <w:pPr>
        <w:pStyle w:val="af3"/>
        <w:spacing w:line="288" w:lineRule="auto"/>
        <w:ind w:leftChars="200" w:left="420" w:firstLineChars="1100" w:firstLine="2310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96520</wp:posOffset>
            </wp:positionV>
            <wp:extent cx="2571750" cy="1992630"/>
            <wp:effectExtent l="0" t="0" r="0" b="0"/>
            <wp:wrapSquare wrapText="bothSides"/>
            <wp:docPr id="83" name="图片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</w:p>
    <w:p w:rsidR="006A623E" w:rsidRDefault="006A623E" w:rsidP="006A623E">
      <w:pPr>
        <w:pStyle w:val="af3"/>
        <w:spacing w:line="288" w:lineRule="auto"/>
        <w:ind w:left="1470" w:right="1470" w:firstLineChars="0" w:firstLine="0"/>
        <w:rPr>
          <w:rFonts w:ascii="宋体" w:hAnsi="宋体"/>
          <w:sz w:val="24"/>
        </w:rPr>
      </w:pPr>
    </w:p>
    <w:p w:rsidR="00A70BD8" w:rsidRPr="006A623E" w:rsidRDefault="00A70BD8" w:rsidP="00AB61E9">
      <w:pPr>
        <w:rPr>
          <w:szCs w:val="21"/>
        </w:rPr>
      </w:pPr>
    </w:p>
    <w:sectPr w:rsidR="00A70BD8" w:rsidRPr="006A623E" w:rsidSect="00717C32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414" w:rsidRDefault="002D3414" w:rsidP="00717C32">
      <w:r>
        <w:separator/>
      </w:r>
    </w:p>
  </w:endnote>
  <w:endnote w:type="continuationSeparator" w:id="1">
    <w:p w:rsidR="002D3414" w:rsidRDefault="002D3414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414" w:rsidRDefault="002D3414" w:rsidP="00717C32">
      <w:r>
        <w:separator/>
      </w:r>
    </w:p>
  </w:footnote>
  <w:footnote w:type="continuationSeparator" w:id="1">
    <w:p w:rsidR="002D3414" w:rsidRDefault="002D3414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C30CC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391" w:hanging="391"/>
      </w:pPr>
      <w:rPr>
        <w:rFonts w:hint="eastAsia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1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3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6"/>
  </w:num>
  <w:num w:numId="8">
    <w:abstractNumId w:val="16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C3CEE"/>
    <w:rsid w:val="00280B25"/>
    <w:rsid w:val="002D3414"/>
    <w:rsid w:val="00301D48"/>
    <w:rsid w:val="004C30CC"/>
    <w:rsid w:val="004E057C"/>
    <w:rsid w:val="00502B9A"/>
    <w:rsid w:val="005A07C3"/>
    <w:rsid w:val="006A623E"/>
    <w:rsid w:val="0071461D"/>
    <w:rsid w:val="00717C32"/>
    <w:rsid w:val="007741BC"/>
    <w:rsid w:val="00852736"/>
    <w:rsid w:val="008A5BE9"/>
    <w:rsid w:val="00981B3B"/>
    <w:rsid w:val="009B6D07"/>
    <w:rsid w:val="00A30742"/>
    <w:rsid w:val="00A70BD8"/>
    <w:rsid w:val="00AA2CBA"/>
    <w:rsid w:val="00AB61E9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4C30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oleObject" Target="embeddings/oleObject6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2015-06-05T01:57:00Z</dcterms:created>
  <dcterms:modified xsi:type="dcterms:W3CDTF">2015-06-05T01:57:00Z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