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E3B" w:rsidRDefault="00F75E3B" w:rsidP="00F75E3B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>第七讲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中考压轴</w:t>
      </w:r>
      <w:r>
        <w:rPr>
          <w:rFonts w:hint="eastAsia"/>
          <w:b/>
          <w:color w:val="000000"/>
          <w:sz w:val="32"/>
          <w:szCs w:val="32"/>
        </w:rPr>
        <w:t>题十大类型之</w:t>
      </w:r>
      <w:r>
        <w:rPr>
          <w:rFonts w:hint="eastAsia"/>
          <w:b/>
          <w:sz w:val="32"/>
          <w:szCs w:val="32"/>
        </w:rPr>
        <w:t>定值问题</w:t>
      </w:r>
    </w:p>
    <w:p w:rsidR="00F75E3B" w:rsidRDefault="00F75E3B" w:rsidP="00F75E3B">
      <w:pPr>
        <w:spacing w:line="288" w:lineRule="auto"/>
        <w:rPr>
          <w:sz w:val="24"/>
        </w:rPr>
      </w:pPr>
    </w:p>
    <w:p w:rsidR="0053761D" w:rsidRPr="0053761D" w:rsidRDefault="0053761D" w:rsidP="0053761D">
      <w:pPr>
        <w:spacing w:line="288" w:lineRule="auto"/>
        <w:ind w:right="1470"/>
        <w:rPr>
          <w:sz w:val="24"/>
        </w:rPr>
      </w:pPr>
      <w:r w:rsidRPr="0053761D">
        <w:rPr>
          <w:rFonts w:hint="eastAsia"/>
          <w:sz w:val="24"/>
        </w:rPr>
        <w:t>孔明是一个喜欢探究钻研的同学，他在和同学们一起研究某条抛物线</w:t>
      </w:r>
      <w:r>
        <w:rPr>
          <w:position w:val="-10"/>
        </w:rPr>
        <w:object w:dxaOrig="1441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1" o:spid="_x0000_i1025" type="#_x0000_t75" alt="学科网(www.zxxk.com)--教育资源门户，提供试卷、教案、课件、论文、素材及各类教学资源下载，还有大量而丰富的教学相关资讯！" style="width:1in;height:17.65pt;mso-wrap-style:square;mso-position-horizontal-relative:page;mso-position-vertical-relative:page" o:ole="">
            <v:imagedata r:id="rId8" o:title=""/>
          </v:shape>
          <o:OLEObject Type="Embed" ProgID="Equation.DSMT4" ShapeID="Picture 201" DrawAspect="Content" ObjectID="_1495004692" r:id="rId9"/>
        </w:object>
      </w:r>
      <w:r w:rsidRPr="0053761D">
        <w:rPr>
          <w:rFonts w:hint="eastAsia"/>
          <w:sz w:val="24"/>
        </w:rPr>
        <w:t>的性质时，将一把直角三角板的直角顶点置于平面直角坐标系的原点</w:t>
      </w:r>
      <w:r>
        <w:rPr>
          <w:position w:val="-6"/>
        </w:rPr>
        <w:object w:dxaOrig="241" w:dyaOrig="281">
          <v:shape id="Picture 202" o:spid="_x0000_i1026" type="#_x0000_t75" alt="学科网(www.zxxk.com)--教育资源门户，提供试卷、教案、课件、论文、素材及各类教学资源下载，还有大量而丰富的教学相关资讯！" style="width:11.75pt;height:13.95pt;mso-wrap-style:square;mso-position-horizontal-relative:page;mso-position-vertical-relative:page" o:ole="">
            <v:imagedata r:id="rId10" o:title=""/>
          </v:shape>
          <o:OLEObject Type="Embed" ProgID="Equation.DSMT4" ShapeID="Picture 202" DrawAspect="Content" ObjectID="_1495004693" r:id="rId11"/>
        </w:object>
      </w:r>
      <w:r w:rsidRPr="0053761D">
        <w:rPr>
          <w:rFonts w:hint="eastAsia"/>
          <w:sz w:val="24"/>
        </w:rPr>
        <w:t>，两直角边与该抛物线交于</w:t>
      </w:r>
      <w:r>
        <w:rPr>
          <w:position w:val="-4"/>
        </w:rPr>
        <w:object w:dxaOrig="241" w:dyaOrig="261">
          <v:shape id="Picture 203" o:spid="_x0000_i1027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12" o:title=""/>
          </v:shape>
          <o:OLEObject Type="Embed" ProgID="Equation.DSMT4" ShapeID="Picture 203" DrawAspect="Content" ObjectID="_1495004694" r:id="rId13"/>
        </w:object>
      </w:r>
      <w:r w:rsidRPr="0053761D">
        <w:rPr>
          <w:rFonts w:hint="eastAsia"/>
          <w:sz w:val="24"/>
        </w:rPr>
        <w:t>、</w:t>
      </w:r>
      <w:r>
        <w:rPr>
          <w:position w:val="-4"/>
        </w:rPr>
        <w:object w:dxaOrig="241" w:dyaOrig="261">
          <v:shape id="Picture 204" o:spid="_x0000_i1028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14" o:title=""/>
          </v:shape>
          <o:OLEObject Type="Embed" ProgID="Equation.DSMT4" ShapeID="Picture 204" DrawAspect="Content" ObjectID="_1495004695" r:id="rId15"/>
        </w:object>
      </w:r>
      <w:r w:rsidRPr="0053761D">
        <w:rPr>
          <w:rFonts w:hint="eastAsia"/>
          <w:sz w:val="24"/>
        </w:rPr>
        <w:t>两点，请解答以下问题：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）若测得</w:t>
      </w:r>
      <w:r>
        <w:rPr>
          <w:position w:val="-6"/>
        </w:rPr>
        <w:object w:dxaOrig="1602" w:dyaOrig="341">
          <v:shape id="Picture 205" o:spid="_x0000_i1029" type="#_x0000_t75" alt="学科网(www.zxxk.com)--教育资源门户，提供试卷、教案、课件、论文、素材及各类教学资源下载，还有大量而丰富的教学相关资讯！" style="width:80.1pt;height:17.65pt;mso-wrap-style:square;mso-position-horizontal-relative:page;mso-position-vertical-relative:page" o:ole="">
            <v:imagedata r:id="rId16" o:title=""/>
          </v:shape>
          <o:OLEObject Type="Embed" ProgID="Equation.DSMT4" ShapeID="Picture 205" DrawAspect="Content" ObjectID="_1495004696" r:id="rId17"/>
        </w:object>
      </w:r>
      <w:r>
        <w:rPr>
          <w:rFonts w:hint="eastAsia"/>
          <w:sz w:val="24"/>
        </w:rPr>
        <w:t>（如图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），求</w:t>
      </w:r>
      <w:r>
        <w:rPr>
          <w:position w:val="-6"/>
        </w:rPr>
        <w:object w:dxaOrig="201" w:dyaOrig="221">
          <v:shape id="Picture 206" o:spid="_x0000_i1030" type="#_x0000_t75" alt="学科网(www.zxxk.com)--教育资源门户，提供试卷、教案、课件、论文、素材及各类教学资源下载，还有大量而丰富的教学相关资讯！" style="width:9.55pt;height:11pt;mso-wrap-style:square;mso-position-horizontal-relative:page;mso-position-vertical-relative:page" o:ole="">
            <v:imagedata r:id="rId18" o:title=""/>
          </v:shape>
          <o:OLEObject Type="Embed" ProgID="Equation.DSMT4" ShapeID="Picture 206" DrawAspect="Content" ObjectID="_1495004697" r:id="rId19"/>
        </w:object>
      </w:r>
      <w:r>
        <w:rPr>
          <w:rFonts w:hint="eastAsia"/>
          <w:sz w:val="24"/>
        </w:rPr>
        <w:t>的值；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）对同一条抛物线，孔明将三角板绕点</w:t>
      </w:r>
      <w:r>
        <w:rPr>
          <w:position w:val="-6"/>
          <w:sz w:val="24"/>
        </w:rPr>
        <w:object w:dxaOrig="241" w:dyaOrig="281">
          <v:shape id="Picture 207" o:spid="_x0000_i1031" type="#_x0000_t75" alt="学科网(www.zxxk.com)--教育资源门户，提供试卷、教案、课件、论文、素材及各类教学资源下载，还有大量而丰富的教学相关资讯！" style="width:11.75pt;height:13.95pt;mso-wrap-style:square;mso-position-horizontal-relative:page;mso-position-vertical-relative:page" o:ole="">
            <v:imagedata r:id="rId10" o:title=""/>
          </v:shape>
          <o:OLEObject Type="Embed" ProgID="Equation.DSMT4" ShapeID="Picture 207" DrawAspect="Content" ObjectID="_1495004698" r:id="rId20"/>
        </w:object>
      </w:r>
      <w:r>
        <w:rPr>
          <w:rFonts w:hint="eastAsia"/>
          <w:sz w:val="24"/>
        </w:rPr>
        <w:t>旋转到如图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所示位置时，过</w:t>
      </w:r>
      <w:r>
        <w:rPr>
          <w:position w:val="-4"/>
          <w:sz w:val="24"/>
        </w:rPr>
        <w:object w:dxaOrig="241" w:dyaOrig="261">
          <v:shape id="Picture 208" o:spid="_x0000_i1032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21" o:title=""/>
          </v:shape>
          <o:OLEObject Type="Embed" ProgID="Equation.DSMT4" ShapeID="Picture 208" DrawAspect="Content" ObjectID="_1495004699" r:id="rId22"/>
        </w:object>
      </w:r>
      <w:r>
        <w:rPr>
          <w:rFonts w:hint="eastAsia"/>
          <w:sz w:val="24"/>
        </w:rPr>
        <w:t>作</w:t>
      </w:r>
      <w:r>
        <w:rPr>
          <w:position w:val="-6"/>
          <w:sz w:val="24"/>
        </w:rPr>
        <w:object w:dxaOrig="801" w:dyaOrig="281">
          <v:shape id="Picture 209" o:spid="_x0000_i1033" type="#_x0000_t75" alt="学科网(www.zxxk.com)--教育资源门户，提供试卷、教案、课件、论文、素材及各类教学资源下载，还有大量而丰富的教学相关资讯！" style="width:39.65pt;height:13.95pt;mso-wrap-style:square;mso-position-horizontal-relative:page;mso-position-vertical-relative:page" o:ole="">
            <v:imagedata r:id="rId23" o:title=""/>
          </v:shape>
          <o:OLEObject Type="Embed" ProgID="Equation.DSMT4" ShapeID="Picture 209" DrawAspect="Content" ObjectID="_1495004700" r:id="rId24"/>
        </w:object>
      </w:r>
      <w:r>
        <w:rPr>
          <w:rFonts w:hint="eastAsia"/>
          <w:sz w:val="24"/>
        </w:rPr>
        <w:t>轴于点</w:t>
      </w:r>
      <w:r>
        <w:rPr>
          <w:position w:val="-4"/>
          <w:sz w:val="24"/>
        </w:rPr>
        <w:object w:dxaOrig="261" w:dyaOrig="261">
          <v:shape id="Picture 210" o:spid="_x0000_i1034" type="#_x0000_t75" alt="学科网(www.zxxk.com)--教育资源门户，提供试卷、教案、课件、论文、素材及各类教学资源下载，还有大量而丰富的教学相关资讯！" style="width:12.5pt;height:12.5pt;mso-wrap-style:square;mso-position-horizontal-relative:page;mso-position-vertical-relative:page" o:ole="">
            <v:imagedata r:id="rId25" o:title=""/>
          </v:shape>
          <o:OLEObject Type="Embed" ProgID="Equation.DSMT4" ShapeID="Picture 210" DrawAspect="Content" ObjectID="_1495004701" r:id="rId26"/>
        </w:object>
      </w:r>
      <w:r>
        <w:rPr>
          <w:rFonts w:hint="eastAsia"/>
          <w:sz w:val="24"/>
        </w:rPr>
        <w:t>，测得</w:t>
      </w:r>
      <w:r>
        <w:rPr>
          <w:position w:val="-6"/>
          <w:sz w:val="24"/>
        </w:rPr>
        <w:object w:dxaOrig="721" w:dyaOrig="281">
          <v:shape id="Picture 211" o:spid="_x0000_i1035" type="#_x0000_t75" alt="学科网(www.zxxk.com)--教育资源门户，提供试卷、教案、课件、论文、素材及各类教学资源下载，还有大量而丰富的教学相关资讯！" style="width:36pt;height:13.95pt;mso-wrap-style:square;mso-position-horizontal-relative:page;mso-position-vertical-relative:page" o:ole="">
            <v:imagedata r:id="rId27" o:title=""/>
          </v:shape>
          <o:OLEObject Type="Embed" ProgID="Equation.DSMT4" ShapeID="Picture 211" DrawAspect="Content" ObjectID="_1495004702" r:id="rId28"/>
        </w:object>
      </w:r>
      <w:r>
        <w:rPr>
          <w:rFonts w:hint="eastAsia"/>
          <w:sz w:val="24"/>
        </w:rPr>
        <w:t>，写出此时点</w:t>
      </w:r>
      <w:r>
        <w:rPr>
          <w:position w:val="-4"/>
          <w:sz w:val="24"/>
        </w:rPr>
        <w:object w:dxaOrig="241" w:dyaOrig="261">
          <v:shape id="Picture 212" o:spid="_x0000_i1036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29" o:title=""/>
          </v:shape>
          <o:OLEObject Type="Embed" ProgID="Equation.DSMT4" ShapeID="Picture 212" DrawAspect="Content" ObjectID="_1495004703" r:id="rId30"/>
        </w:object>
      </w:r>
      <w:r>
        <w:rPr>
          <w:rFonts w:hint="eastAsia"/>
          <w:sz w:val="24"/>
        </w:rPr>
        <w:t>的坐标，并求点</w:t>
      </w:r>
      <w:r>
        <w:rPr>
          <w:position w:val="-4"/>
          <w:sz w:val="24"/>
        </w:rPr>
        <w:object w:dxaOrig="241" w:dyaOrig="261">
          <v:shape id="Picture 213" o:spid="_x0000_i1037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31" o:title=""/>
          </v:shape>
          <o:OLEObject Type="Embed" ProgID="Equation.DSMT4" ShapeID="Picture 213" DrawAspect="Content" ObjectID="_1495004704" r:id="rId32"/>
        </w:object>
      </w:r>
      <w:r>
        <w:rPr>
          <w:rFonts w:hint="eastAsia"/>
          <w:sz w:val="24"/>
        </w:rPr>
        <w:t>的</w:t>
      </w:r>
      <w:r>
        <w:rPr>
          <w:rFonts w:hint="eastAsia"/>
          <w:sz w:val="24"/>
          <w:em w:val="dot"/>
        </w:rPr>
        <w:t>横坐标</w:t>
      </w:r>
      <w:r>
        <w:rPr>
          <w:rFonts w:hint="eastAsia"/>
          <w:sz w:val="24"/>
        </w:rPr>
        <w:t>；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）对该抛物线，孔明将三角板绕点</w:t>
      </w:r>
      <w:r>
        <w:rPr>
          <w:position w:val="-6"/>
          <w:sz w:val="24"/>
        </w:rPr>
        <w:object w:dxaOrig="241" w:dyaOrig="281">
          <v:shape id="Picture 214" o:spid="_x0000_i1038" type="#_x0000_t75" alt="学科网(www.zxxk.com)--教育资源门户，提供试卷、教案、课件、论文、素材及各类教学资源下载，还有大量而丰富的教学相关资讯！" style="width:11.75pt;height:13.95pt;mso-wrap-style:square;mso-position-horizontal-relative:page;mso-position-vertical-relative:page" o:ole="">
            <v:imagedata r:id="rId10" o:title=""/>
          </v:shape>
          <o:OLEObject Type="Embed" ProgID="Equation.DSMT4" ShapeID="Picture 214" DrawAspect="Content" ObjectID="_1495004705" r:id="rId33"/>
        </w:object>
      </w:r>
      <w:r>
        <w:rPr>
          <w:rFonts w:hint="eastAsia"/>
          <w:sz w:val="24"/>
        </w:rPr>
        <w:t>旋转任意角度时惊奇地发现，交点</w:t>
      </w:r>
      <w:r>
        <w:rPr>
          <w:position w:val="-4"/>
          <w:sz w:val="24"/>
        </w:rPr>
        <w:object w:dxaOrig="241" w:dyaOrig="261">
          <v:shape id="Picture 215" o:spid="_x0000_i1039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12" o:title=""/>
          </v:shape>
          <o:OLEObject Type="Embed" ProgID="Equation.DSMT4" ShapeID="Picture 215" DrawAspect="Content" ObjectID="_1495004706" r:id="rId34"/>
        </w:object>
      </w:r>
      <w:r>
        <w:rPr>
          <w:rFonts w:hint="eastAsia"/>
          <w:sz w:val="24"/>
        </w:rPr>
        <w:t>、</w:t>
      </w:r>
      <w:r>
        <w:rPr>
          <w:position w:val="-4"/>
          <w:sz w:val="24"/>
        </w:rPr>
        <w:object w:dxaOrig="241" w:dyaOrig="261">
          <v:shape id="Picture 216" o:spid="_x0000_i1040" type="#_x0000_t75" alt="学科网(www.zxxk.com)--教育资源门户，提供试卷、教案、课件、论文、素材及各类教学资源下载，还有大量而丰富的教学相关资讯！" style="width:11.75pt;height:12.5pt;mso-wrap-style:square;mso-position-horizontal-relative:page;mso-position-vertical-relative:page" o:ole="">
            <v:imagedata r:id="rId14" o:title=""/>
          </v:shape>
          <o:OLEObject Type="Embed" ProgID="Equation.DSMT4" ShapeID="Picture 216" DrawAspect="Content" ObjectID="_1495004707" r:id="rId35"/>
        </w:object>
      </w:r>
      <w:r>
        <w:rPr>
          <w:rFonts w:hint="eastAsia"/>
          <w:sz w:val="24"/>
        </w:rPr>
        <w:t>的连线段总经过一个固定的点，试说明理由并求出该点的坐标．</w:t>
      </w:r>
    </w:p>
    <w:p w:rsidR="0053761D" w:rsidRDefault="0053761D" w:rsidP="0053761D">
      <w:p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-1270</wp:posOffset>
            </wp:positionV>
            <wp:extent cx="4175760" cy="2207260"/>
            <wp:effectExtent l="19050" t="0" r="0" b="0"/>
            <wp:wrapNone/>
            <wp:docPr id="134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220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61D" w:rsidRDefault="0053761D" w:rsidP="0053761D">
      <w:pPr>
        <w:adjustRightInd w:val="0"/>
        <w:snapToGrid w:val="0"/>
        <w:spacing w:line="288" w:lineRule="auto"/>
        <w:rPr>
          <w:sz w:val="24"/>
        </w:rPr>
      </w:pPr>
    </w:p>
    <w:p w:rsidR="0053761D" w:rsidRDefault="0053761D" w:rsidP="0053761D">
      <w:pPr>
        <w:spacing w:line="288" w:lineRule="auto"/>
        <w:ind w:firstLine="420"/>
        <w:rPr>
          <w:rFonts w:ascii="宋体" w:hAnsi="宋体" w:cs="宋体"/>
          <w:sz w:val="24"/>
        </w:rPr>
      </w:pPr>
    </w:p>
    <w:p w:rsidR="0053761D" w:rsidRDefault="0053761D" w:rsidP="0053761D">
      <w:pPr>
        <w:spacing w:line="288" w:lineRule="auto"/>
        <w:rPr>
          <w:sz w:val="24"/>
        </w:rPr>
      </w:pPr>
    </w:p>
    <w:p w:rsidR="0053761D" w:rsidRDefault="0053761D" w:rsidP="0053761D">
      <w:pPr>
        <w:tabs>
          <w:tab w:val="right" w:leader="dot" w:pos="7768"/>
          <w:tab w:val="right" w:leader="dot" w:pos="7920"/>
          <w:tab w:val="left" w:leader="dot" w:pos="7980"/>
          <w:tab w:val="right" w:leader="middleDot" w:pos="8400"/>
        </w:tabs>
        <w:spacing w:line="288" w:lineRule="auto"/>
        <w:rPr>
          <w:rFonts w:ascii="宋体" w:hAnsi="宋体"/>
          <w:b/>
          <w:color w:val="FF0000"/>
          <w:sz w:val="24"/>
        </w:rPr>
      </w:pPr>
    </w:p>
    <w:p w:rsidR="0053761D" w:rsidRDefault="0053761D" w:rsidP="0053761D">
      <w:pPr>
        <w:tabs>
          <w:tab w:val="right" w:leader="dot" w:pos="7768"/>
          <w:tab w:val="right" w:leader="dot" w:pos="7920"/>
          <w:tab w:val="left" w:leader="dot" w:pos="7980"/>
          <w:tab w:val="right" w:leader="middleDot" w:pos="8400"/>
        </w:tabs>
        <w:spacing w:line="288" w:lineRule="auto"/>
        <w:rPr>
          <w:rFonts w:ascii="宋体" w:hAnsi="宋体"/>
          <w:b/>
          <w:color w:val="FF0000"/>
          <w:sz w:val="24"/>
        </w:rPr>
      </w:pPr>
    </w:p>
    <w:p w:rsidR="0053761D" w:rsidRDefault="0053761D" w:rsidP="0053761D">
      <w:pPr>
        <w:tabs>
          <w:tab w:val="right" w:leader="dot" w:pos="7768"/>
          <w:tab w:val="right" w:leader="dot" w:pos="7920"/>
          <w:tab w:val="left" w:leader="dot" w:pos="7980"/>
          <w:tab w:val="right" w:leader="middleDot" w:pos="8400"/>
        </w:tabs>
        <w:spacing w:line="288" w:lineRule="auto"/>
        <w:rPr>
          <w:rFonts w:ascii="宋体" w:hAnsi="宋体"/>
          <w:b/>
          <w:color w:val="FF0000"/>
          <w:sz w:val="24"/>
        </w:rPr>
      </w:pPr>
    </w:p>
    <w:p w:rsidR="0053761D" w:rsidRDefault="0053761D" w:rsidP="0053761D">
      <w:pPr>
        <w:tabs>
          <w:tab w:val="right" w:leader="dot" w:pos="7768"/>
          <w:tab w:val="right" w:leader="dot" w:pos="7920"/>
          <w:tab w:val="left" w:leader="dot" w:pos="7980"/>
          <w:tab w:val="right" w:leader="middleDot" w:pos="8400"/>
        </w:tabs>
        <w:spacing w:line="288" w:lineRule="auto"/>
        <w:rPr>
          <w:rFonts w:ascii="宋体" w:hAnsi="宋体"/>
          <w:b/>
          <w:color w:val="FF0000"/>
          <w:sz w:val="24"/>
        </w:rPr>
      </w:pPr>
    </w:p>
    <w:p w:rsidR="0053761D" w:rsidRDefault="0053761D" w:rsidP="0053761D">
      <w:pPr>
        <w:pStyle w:val="af3"/>
        <w:spacing w:line="288" w:lineRule="auto"/>
        <w:ind w:firstLineChars="0" w:firstLine="0"/>
        <w:rPr>
          <w:rFonts w:hint="eastAsia"/>
          <w:sz w:val="24"/>
        </w:rPr>
      </w:pPr>
    </w:p>
    <w:p w:rsidR="0053761D" w:rsidRDefault="0053761D" w:rsidP="0053761D">
      <w:pPr>
        <w:pStyle w:val="af3"/>
        <w:spacing w:line="288" w:lineRule="auto"/>
        <w:ind w:firstLineChars="0" w:firstLine="0"/>
        <w:rPr>
          <w:rFonts w:hint="eastAsia"/>
          <w:sz w:val="24"/>
        </w:rPr>
      </w:pP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如图，抛物线</w:t>
      </w:r>
      <w:r>
        <w:rPr>
          <w:noProof/>
          <w:position w:val="-10"/>
        </w:rPr>
        <w:drawing>
          <wp:inline distT="0" distB="0" distL="0" distR="0">
            <wp:extent cx="1063625" cy="224155"/>
            <wp:effectExtent l="19050" t="0" r="0" b="0"/>
            <wp:docPr id="376" name="图片 101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经过</w:t>
      </w:r>
      <w:r>
        <w:rPr>
          <w:position w:val="-12"/>
          <w:sz w:val="24"/>
        </w:rPr>
        <w:object w:dxaOrig="941" w:dyaOrig="360">
          <v:shape id="Picture 218" o:spid="_x0000_i1041" type="#_x0000_t75" style="width:47pt;height:17.65pt;mso-wrap-style:square;mso-position-horizontal-relative:page;mso-position-vertical-relative:page" o:ole="">
            <v:imagedata r:id="rId38" o:title=""/>
          </v:shape>
          <o:OLEObject Type="Embed" ProgID="Equation.DSMT4" ShapeID="Picture 218" DrawAspect="Content" ObjectID="_1495004708" r:id="rId39"/>
        </w:object>
      </w:r>
      <w:r>
        <w:rPr>
          <w:rFonts w:hint="eastAsia"/>
          <w:sz w:val="24"/>
        </w:rPr>
        <w:t>、</w:t>
      </w:r>
      <w:r>
        <w:rPr>
          <w:position w:val="-12"/>
          <w:sz w:val="24"/>
        </w:rPr>
        <w:object w:dxaOrig="841" w:dyaOrig="360">
          <v:shape id="Picture 219" o:spid="_x0000_i1042" type="#_x0000_t75" style="width:41.9pt;height:17.65pt;mso-wrap-style:square;mso-position-horizontal-relative:page;mso-position-vertical-relative:page" o:ole="">
            <v:imagedata r:id="rId40" o:title=""/>
          </v:shape>
          <o:OLEObject Type="Embed" ProgID="Equation.DSMT4" ShapeID="Picture 219" DrawAspect="Content" ObjectID="_1495004709" r:id="rId41"/>
        </w:object>
      </w:r>
      <w:r>
        <w:rPr>
          <w:rFonts w:hint="eastAsia"/>
          <w:sz w:val="24"/>
        </w:rPr>
        <w:t>两点，与</w:t>
      </w:r>
      <w:r>
        <w:rPr>
          <w:noProof/>
          <w:position w:val="-6"/>
        </w:rPr>
        <w:drawing>
          <wp:inline distT="0" distB="0" distL="0" distR="0">
            <wp:extent cx="121285" cy="139700"/>
            <wp:effectExtent l="19050" t="0" r="0" b="0"/>
            <wp:docPr id="379" name="图片 100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9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轴交于另一点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．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）求抛物线的解析式；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）已知点</w:t>
      </w:r>
      <w:r>
        <w:rPr>
          <w:position w:val="-12"/>
          <w:sz w:val="24"/>
        </w:rPr>
        <w:object w:dxaOrig="1241" w:dyaOrig="360">
          <v:shape id="Picture 221" o:spid="_x0000_i1043" type="#_x0000_t75" style="width:62.45pt;height:17.65pt;mso-wrap-style:square;mso-position-horizontal-relative:page;mso-position-vertical-relative:page" o:ole="">
            <v:imagedata r:id="rId43" o:title=""/>
          </v:shape>
          <o:OLEObject Type="Embed" ProgID="Equation.DSMT4" ShapeID="Picture 221" DrawAspect="Content" ObjectID="_1495004710" r:id="rId44"/>
        </w:object>
      </w:r>
      <w:r>
        <w:rPr>
          <w:rFonts w:hint="eastAsia"/>
          <w:sz w:val="24"/>
        </w:rPr>
        <w:t>在第一象限的抛物线上，求点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关于直线</w:t>
      </w:r>
      <w:r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对称的点的坐标；</w:t>
      </w:r>
    </w:p>
    <w:p w:rsidR="0053761D" w:rsidRDefault="0053761D" w:rsidP="0053761D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）在（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）的条件下，连接</w:t>
      </w:r>
      <w:r>
        <w:rPr>
          <w:rFonts w:hint="eastAsia"/>
          <w:i/>
          <w:sz w:val="24"/>
        </w:rPr>
        <w:t>BD</w:t>
      </w:r>
      <w:r>
        <w:rPr>
          <w:rFonts w:hint="eastAsia"/>
          <w:sz w:val="24"/>
        </w:rPr>
        <w:t>，点</w:t>
      </w:r>
      <w:r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为抛物线上一点，且</w:t>
      </w:r>
      <w:r>
        <w:rPr>
          <w:position w:val="-6"/>
          <w:sz w:val="24"/>
        </w:rPr>
        <w:object w:dxaOrig="1201" w:dyaOrig="260">
          <v:shape id="Picture 222" o:spid="_x0000_i1044" type="#_x0000_t75" style="width:60.25pt;height:12.5pt;mso-wrap-style:square;mso-position-horizontal-relative:page;mso-position-vertical-relative:page" o:ole="">
            <v:imagedata r:id="rId45" o:title=""/>
          </v:shape>
          <o:OLEObject Type="Embed" ProgID="Equation.DSMT4" ShapeID="Picture 222" DrawAspect="Content" ObjectID="_1495004711" r:id="rId46"/>
        </w:object>
      </w:r>
      <w:r>
        <w:rPr>
          <w:rFonts w:hint="eastAsia"/>
          <w:sz w:val="24"/>
        </w:rPr>
        <w:t>，求点</w:t>
      </w:r>
      <w:r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的坐标．</w:t>
      </w:r>
    </w:p>
    <w:p w:rsidR="0053761D" w:rsidRDefault="0053761D" w:rsidP="0053761D">
      <w:pPr>
        <w:spacing w:line="288" w:lineRule="auto"/>
        <w:rPr>
          <w:sz w:val="24"/>
        </w:rPr>
      </w:pPr>
      <w:r>
        <w:rPr>
          <w:lang w:val="en-US" w:eastAsia="zh-CN"/>
        </w:rPr>
        <w:pict>
          <v:group id="Group 196" o:spid="_x0000_s1147" alt="说明: 说明: 学科网(www.zxxk.com)--教育资源门户，提供试卷、教案、课件、论文、素材及各类教学资源下载，还有大量而丰富的教学相关资讯！" style="position:absolute;left:0;text-align:left;margin-left:199.85pt;margin-top:11.85pt;width:137.15pt;height:132.25pt;z-index:251660288" coordsize="2743,2645">
            <v:line id="Line 186" o:spid="_x0000_s1148" style="position:absolute" from="0,2225" to="2513,2225" o:connectortype="straight">
              <v:stroke endarrow="block"/>
            </v:line>
            <v:line id="Line 187" o:spid="_x0000_s1149" style="position:absolute;flip:y" from="713,125" to="713,2645" o:connectortype="straight">
              <v:stroke endarrow="block"/>
            </v:line>
            <v:line id="Line 188" o:spid="_x0000_s1150" style="position:absolute" from="435,702" to="2220,2443" o:connectortype="straight"/>
            <v:shape id="函数图象--抛物线1" o:spid="_x0000_s1151" style="position:absolute;left:313;top:260;width:1761;height:2353;flip:y;mso-wrap-style:square;v-text-anchor:top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 o:connectlocs="29,131;88,380;145,618;203,843;262,1056;320,1258;377,1445;436,1622;494,1783;553,1935;611,2074;668,2199;727,2312;785,2412;844,2500;901,2577;959,2639;1018,2691;1076,2728;1133,2755;1192,2769;1250,2769;1309,2757;1366,2732;1424,2696;1483,2647;1541,2585;1598,2512;1657,2425;1715,2326;1774,2215;1832,2090;1889,1954;1948,1804;2006,1644;2064,1470;2122,1282;2180,1085;2238,873;2297,649;2354,413;2413,164;2450,0" o:connectangles="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0" o:spid="_x0000_s1152" type="#_x0000_t202" style="position:absolute;left:815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Text Box 191" o:spid="_x0000_s1153" type="#_x0000_t202" style="position:absolute;left:2548;top:2085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Text Box 192" o:spid="_x0000_s1154" type="#_x0000_t202" style="position:absolute;left:748;top:2212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Text Box 193" o:spid="_x0000_s1155" type="#_x0000_t202" style="position:absolute;left:208;top:1950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Text Box 194" o:spid="_x0000_s1156" type="#_x0000_t202" style="position:absolute;left:2016;top:1965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Text Box 195" o:spid="_x0000_s1157" type="#_x0000_t202" style="position:absolute;left:501;top:900;width:195;height:285" filled="f" stroked="f">
              <v:textbox inset="0,0,0,0">
                <w:txbxContent>
                  <w:p w:rsidR="0053761D" w:rsidRDefault="0053761D" w:rsidP="0053761D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3761D" w:rsidRDefault="0053761D" w:rsidP="0053761D">
      <w:pPr>
        <w:spacing w:line="288" w:lineRule="auto"/>
        <w:rPr>
          <w:sz w:val="24"/>
        </w:rPr>
      </w:pPr>
    </w:p>
    <w:p w:rsidR="0053761D" w:rsidRDefault="0053761D" w:rsidP="0053761D">
      <w:pPr>
        <w:spacing w:line="288" w:lineRule="auto"/>
        <w:rPr>
          <w:sz w:val="24"/>
        </w:rPr>
      </w:pPr>
    </w:p>
    <w:p w:rsidR="0053761D" w:rsidRDefault="0053761D" w:rsidP="0053761D">
      <w:pPr>
        <w:spacing w:line="288" w:lineRule="auto"/>
        <w:rPr>
          <w:sz w:val="24"/>
        </w:rPr>
      </w:pPr>
    </w:p>
    <w:p w:rsidR="0053761D" w:rsidRDefault="0053761D" w:rsidP="0053761D">
      <w:pPr>
        <w:spacing w:line="288" w:lineRule="auto"/>
        <w:rPr>
          <w:sz w:val="24"/>
        </w:rPr>
      </w:pPr>
    </w:p>
    <w:p w:rsidR="0053761D" w:rsidRDefault="0053761D" w:rsidP="0053761D">
      <w:pPr>
        <w:spacing w:line="288" w:lineRule="auto"/>
        <w:rPr>
          <w:sz w:val="24"/>
        </w:rPr>
      </w:pPr>
      <w:r>
        <w:rPr>
          <w:rFonts w:hint="eastAsia"/>
          <w:color w:val="FFFFFF"/>
          <w:sz w:val="24"/>
        </w:rPr>
        <w:t>[</w:t>
      </w:r>
      <w:r>
        <w:rPr>
          <w:rFonts w:hint="eastAsia"/>
          <w:color w:val="FFFFFF"/>
          <w:sz w:val="24"/>
        </w:rPr>
        <w:t>来源</w:t>
      </w:r>
      <w:r>
        <w:rPr>
          <w:rFonts w:hint="eastAsia"/>
          <w:color w:val="FFFFFF"/>
          <w:sz w:val="24"/>
        </w:rPr>
        <w:t>:</w:t>
      </w:r>
      <w:r>
        <w:rPr>
          <w:rFonts w:hint="eastAsia"/>
          <w:color w:val="FFFFFF"/>
          <w:sz w:val="24"/>
        </w:rPr>
        <w:t>学．科．网</w:t>
      </w:r>
      <w:r>
        <w:rPr>
          <w:rFonts w:hint="eastAsia"/>
          <w:i/>
          <w:color w:val="FFFFFF"/>
          <w:sz w:val="24"/>
        </w:rPr>
        <w:t>Z</w:t>
      </w:r>
      <w:r>
        <w:rPr>
          <w:rFonts w:hint="eastAsia"/>
          <w:color w:val="FFFFFF"/>
          <w:sz w:val="24"/>
        </w:rPr>
        <w:t>．</w:t>
      </w:r>
      <w:r>
        <w:rPr>
          <w:rFonts w:hint="eastAsia"/>
          <w:i/>
          <w:color w:val="FFFFFF"/>
          <w:sz w:val="24"/>
        </w:rPr>
        <w:t>X</w:t>
      </w:r>
      <w:r>
        <w:rPr>
          <w:rFonts w:hint="eastAsia"/>
          <w:color w:val="FFFFFF"/>
          <w:sz w:val="24"/>
        </w:rPr>
        <w:t>．</w:t>
      </w:r>
      <w:r>
        <w:rPr>
          <w:rFonts w:hint="eastAsia"/>
          <w:i/>
          <w:color w:val="FFFFFF"/>
          <w:sz w:val="24"/>
        </w:rPr>
        <w:t>X</w:t>
      </w:r>
      <w:r>
        <w:rPr>
          <w:rFonts w:hint="eastAsia"/>
          <w:color w:val="FFFFFF"/>
          <w:sz w:val="24"/>
        </w:rPr>
        <w:t>．</w:t>
      </w:r>
      <w:r>
        <w:rPr>
          <w:rFonts w:hint="eastAsia"/>
          <w:i/>
          <w:color w:val="FFFFFF"/>
          <w:sz w:val="24"/>
        </w:rPr>
        <w:t>K</w:t>
      </w:r>
      <w:r>
        <w:rPr>
          <w:rFonts w:hint="eastAsia"/>
          <w:color w:val="FFFFFF"/>
          <w:sz w:val="24"/>
        </w:rPr>
        <w:t>]</w:t>
      </w: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b/>
          <w:sz w:val="24"/>
        </w:rPr>
      </w:pPr>
    </w:p>
    <w:p w:rsidR="0053761D" w:rsidRDefault="0053761D" w:rsidP="0053761D">
      <w:pPr>
        <w:spacing w:line="288" w:lineRule="auto"/>
        <w:rPr>
          <w:rFonts w:hint="eastAsia"/>
          <w:b/>
          <w:sz w:val="24"/>
        </w:rPr>
      </w:pPr>
    </w:p>
    <w:p w:rsidR="00A70BD8" w:rsidRPr="0053761D" w:rsidRDefault="00A70BD8" w:rsidP="0053761D">
      <w:pPr>
        <w:pStyle w:val="af3"/>
        <w:spacing w:line="288" w:lineRule="auto"/>
        <w:ind w:left="420" w:firstLineChars="0" w:firstLine="0"/>
        <w:rPr>
          <w:szCs w:val="21"/>
        </w:rPr>
      </w:pPr>
    </w:p>
    <w:sectPr w:rsidR="00A70BD8" w:rsidRPr="0053761D" w:rsidSect="00717C32">
      <w:headerReference w:type="even" r:id="rId47"/>
      <w:headerReference w:type="default" r:id="rId48"/>
      <w:footerReference w:type="default" r:id="rId49"/>
      <w:headerReference w:type="first" r:id="rId5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A6D" w:rsidRDefault="001D1A6D" w:rsidP="00717C32">
      <w:r>
        <w:separator/>
      </w:r>
    </w:p>
  </w:endnote>
  <w:endnote w:type="continuationSeparator" w:id="1">
    <w:p w:rsidR="001D1A6D" w:rsidRDefault="001D1A6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A6D" w:rsidRDefault="001D1A6D" w:rsidP="00717C32">
      <w:r>
        <w:separator/>
      </w:r>
    </w:p>
  </w:footnote>
  <w:footnote w:type="continuationSeparator" w:id="1">
    <w:p w:rsidR="001D1A6D" w:rsidRDefault="001D1A6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C30CC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391" w:hanging="391"/>
      </w:pPr>
      <w:rPr>
        <w:rFonts w:hint="eastAsia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27"/>
    <w:multiLevelType w:val="multilevel"/>
    <w:tmpl w:val="00000027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2A"/>
    <w:multiLevelType w:val="multilevel"/>
    <w:tmpl w:val="0000002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3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5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8"/>
  </w:num>
  <w:num w:numId="8">
    <w:abstractNumId w:val="18"/>
  </w:num>
  <w:num w:numId="9">
    <w:abstractNumId w:val="0"/>
  </w:num>
  <w:num w:numId="10">
    <w:abstractNumId w:val="1"/>
  </w:num>
  <w:num w:numId="11">
    <w:abstractNumId w:val="10"/>
  </w:num>
  <w:num w:numId="12">
    <w:abstractNumId w:val="12"/>
  </w:num>
  <w:num w:numId="13">
    <w:abstractNumId w:val="16"/>
  </w:num>
  <w:num w:numId="14">
    <w:abstractNumId w:val="17"/>
  </w:num>
  <w:num w:numId="15">
    <w:abstractNumId w:val="4"/>
  </w:num>
  <w:num w:numId="16">
    <w:abstractNumId w:val="2"/>
  </w:num>
  <w:num w:numId="17">
    <w:abstractNumId w:val="3"/>
  </w:num>
  <w:num w:numId="18">
    <w:abstractNumId w:val="5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C3CEE"/>
    <w:rsid w:val="001D1A6D"/>
    <w:rsid w:val="00280B25"/>
    <w:rsid w:val="00301D48"/>
    <w:rsid w:val="004C30CC"/>
    <w:rsid w:val="004E057C"/>
    <w:rsid w:val="00502B9A"/>
    <w:rsid w:val="005225AB"/>
    <w:rsid w:val="0053761D"/>
    <w:rsid w:val="005A07C3"/>
    <w:rsid w:val="006A623E"/>
    <w:rsid w:val="0071461D"/>
    <w:rsid w:val="00717C32"/>
    <w:rsid w:val="007741BC"/>
    <w:rsid w:val="00852736"/>
    <w:rsid w:val="008A5BE9"/>
    <w:rsid w:val="00981B3B"/>
    <w:rsid w:val="009B6D07"/>
    <w:rsid w:val="00A30742"/>
    <w:rsid w:val="00A70BD8"/>
    <w:rsid w:val="00AA2CBA"/>
    <w:rsid w:val="00AB61E9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CA5536"/>
    <w:rsid w:val="00D37AEA"/>
    <w:rsid w:val="00DC156B"/>
    <w:rsid w:val="00DE7B7D"/>
    <w:rsid w:val="00DF3917"/>
    <w:rsid w:val="00EA1412"/>
    <w:rsid w:val="00F26752"/>
    <w:rsid w:val="00F30858"/>
    <w:rsid w:val="00F34549"/>
    <w:rsid w:val="00F75E3B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23" type="connector" idref="#Line 186"/>
        <o:r id="V:Rule24" type="connector" idref="#Line 187"/>
        <o:r id="V:Rule25" type="connector" idref="#Line 1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4C30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header" Target="header1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png"/><Relationship Id="rId49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2015-06-05T02:15:00Z</dcterms:created>
  <dcterms:modified xsi:type="dcterms:W3CDTF">2015-06-05T02:15:00Z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