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BD" w:rsidRDefault="000E26BD" w:rsidP="000E26BD">
      <w:pPr>
        <w:snapToGrid w:val="0"/>
        <w:spacing w:line="288" w:lineRule="auto"/>
        <w:jc w:val="center"/>
        <w:rPr>
          <w:b/>
          <w:color w:val="000000"/>
          <w:sz w:val="32"/>
          <w:szCs w:val="32"/>
        </w:rPr>
      </w:pPr>
      <w:r>
        <w:rPr>
          <w:rFonts w:hint="eastAsia"/>
          <w:b/>
          <w:sz w:val="32"/>
          <w:szCs w:val="32"/>
        </w:rPr>
        <w:t>第十一讲</w:t>
      </w:r>
      <w:r>
        <w:rPr>
          <w:rFonts w:hint="eastAsia"/>
          <w:b/>
          <w:sz w:val="32"/>
          <w:szCs w:val="32"/>
        </w:rPr>
        <w:t xml:space="preserve">  </w:t>
      </w:r>
      <w:r>
        <w:rPr>
          <w:rFonts w:hint="eastAsia"/>
          <w:b/>
          <w:color w:val="000000"/>
          <w:sz w:val="32"/>
          <w:szCs w:val="32"/>
        </w:rPr>
        <w:t>中考压轴题综合训练一</w:t>
      </w:r>
    </w:p>
    <w:p w:rsidR="0065249E" w:rsidRPr="0065249E" w:rsidRDefault="0065249E" w:rsidP="0065249E">
      <w:pPr>
        <w:snapToGrid w:val="0"/>
        <w:spacing w:line="288" w:lineRule="auto"/>
        <w:ind w:right="1470"/>
        <w:rPr>
          <w:bCs/>
          <w:color w:val="000000"/>
          <w:sz w:val="24"/>
        </w:rPr>
      </w:pPr>
      <w:r w:rsidRPr="0065249E">
        <w:rPr>
          <w:bCs/>
          <w:color w:val="000000"/>
          <w:sz w:val="24"/>
        </w:rPr>
        <w:t>如图</w:t>
      </w:r>
      <w:r w:rsidRPr="0065249E">
        <w:rPr>
          <w:rFonts w:hint="eastAsia"/>
          <w:bCs/>
          <w:color w:val="000000"/>
          <w:sz w:val="24"/>
        </w:rPr>
        <w:t>（</w:t>
      </w:r>
      <w:r w:rsidRPr="0065249E">
        <w:rPr>
          <w:bCs/>
          <w:color w:val="000000"/>
          <w:sz w:val="24"/>
        </w:rPr>
        <w:t>1</w:t>
      </w:r>
      <w:r w:rsidRPr="0065249E">
        <w:rPr>
          <w:rFonts w:hint="eastAsia"/>
          <w:bCs/>
          <w:color w:val="000000"/>
          <w:sz w:val="24"/>
        </w:rPr>
        <w:t>）</w:t>
      </w:r>
      <w:r w:rsidRPr="0065249E">
        <w:rPr>
          <w:bCs/>
          <w:color w:val="000000"/>
          <w:sz w:val="24"/>
        </w:rPr>
        <w:t>，矩形</w:t>
      </w:r>
      <w:r w:rsidRPr="0065249E">
        <w:rPr>
          <w:bCs/>
          <w:i/>
          <w:color w:val="000000"/>
          <w:sz w:val="24"/>
        </w:rPr>
        <w:t>ABCD</w:t>
      </w:r>
      <w:r w:rsidRPr="0065249E">
        <w:rPr>
          <w:bCs/>
          <w:color w:val="000000"/>
          <w:sz w:val="24"/>
        </w:rPr>
        <w:t>的一边</w:t>
      </w:r>
      <w:r w:rsidRPr="0065249E">
        <w:rPr>
          <w:bCs/>
          <w:i/>
          <w:color w:val="000000"/>
          <w:sz w:val="24"/>
        </w:rPr>
        <w:t>BC</w:t>
      </w:r>
      <w:r w:rsidRPr="0065249E">
        <w:rPr>
          <w:bCs/>
          <w:color w:val="000000"/>
          <w:sz w:val="24"/>
        </w:rPr>
        <w:t>在直</w:t>
      </w:r>
      <w:r w:rsidRPr="0065249E">
        <w:rPr>
          <w:rFonts w:hint="eastAsia"/>
          <w:bCs/>
          <w:color w:val="000000"/>
          <w:sz w:val="24"/>
        </w:rPr>
        <w:t>角</w:t>
      </w:r>
      <w:r w:rsidRPr="0065249E">
        <w:rPr>
          <w:bCs/>
          <w:color w:val="000000"/>
          <w:sz w:val="24"/>
        </w:rPr>
        <w:t>坐标系</w:t>
      </w:r>
      <w:r w:rsidRPr="0065249E">
        <w:rPr>
          <w:rFonts w:hint="eastAsia"/>
          <w:bCs/>
          <w:color w:val="000000"/>
          <w:sz w:val="24"/>
        </w:rPr>
        <w:t>中</w:t>
      </w:r>
      <w:r>
        <w:object w:dxaOrig="201" w:dyaOrig="2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78" o:spid="_x0000_i1025" type="#_x0000_t75" alt="21世纪教育网 -- 中国最大型、最专业的中小学教育资源门户网站" style="width:9.55pt;height:11pt;mso-wrap-style:square;mso-position-horizontal-relative:page;mso-position-vertical-relative:page" o:ole="">
            <v:imagedata r:id="rId8" o:title=""/>
          </v:shape>
          <o:OLEObject Type="Embed" ProgID="Equation.DSMT4" ShapeID="Picture 378" DrawAspect="Content" ObjectID="_1495005161" r:id="rId9"/>
        </w:object>
      </w:r>
      <w:r w:rsidRPr="0065249E">
        <w:rPr>
          <w:bCs/>
          <w:color w:val="000000"/>
          <w:sz w:val="24"/>
        </w:rPr>
        <w:t>轴上，折叠边</w:t>
      </w:r>
      <w:r w:rsidRPr="0065249E">
        <w:rPr>
          <w:bCs/>
          <w:i/>
          <w:color w:val="000000"/>
          <w:sz w:val="24"/>
        </w:rPr>
        <w:t>AD</w:t>
      </w:r>
      <w:r w:rsidRPr="0065249E">
        <w:rPr>
          <w:bCs/>
          <w:color w:val="000000"/>
          <w:sz w:val="24"/>
        </w:rPr>
        <w:t>，使点</w:t>
      </w:r>
      <w:r w:rsidRPr="0065249E">
        <w:rPr>
          <w:bCs/>
          <w:i/>
          <w:color w:val="000000"/>
          <w:sz w:val="24"/>
        </w:rPr>
        <w:t>D</w:t>
      </w:r>
      <w:r w:rsidRPr="0065249E">
        <w:rPr>
          <w:bCs/>
          <w:color w:val="000000"/>
          <w:sz w:val="24"/>
        </w:rPr>
        <w:t>落在</w:t>
      </w:r>
      <w:r>
        <w:object w:dxaOrig="201" w:dyaOrig="221">
          <v:shape id="Picture 379" o:spid="_x0000_i1026" type="#_x0000_t75" alt="21世纪教育网 -- 中国最大型、最专业的中小学教育资源门户网站" style="width:9.55pt;height:11pt;mso-wrap-style:square;mso-position-horizontal-relative:page;mso-position-vertical-relative:page" o:ole="">
            <v:imagedata r:id="rId10" o:title=""/>
          </v:shape>
          <o:OLEObject Type="Embed" ProgID="Equation.DSMT4" ShapeID="Picture 379" DrawAspect="Content" ObjectID="_1495005162" r:id="rId11"/>
        </w:object>
      </w:r>
      <w:r w:rsidRPr="0065249E">
        <w:rPr>
          <w:bCs/>
          <w:color w:val="000000"/>
          <w:sz w:val="24"/>
        </w:rPr>
        <w:t>轴上点</w:t>
      </w:r>
      <w:r w:rsidRPr="0065249E">
        <w:rPr>
          <w:bCs/>
          <w:i/>
          <w:color w:val="000000"/>
          <w:sz w:val="24"/>
        </w:rPr>
        <w:t>F</w:t>
      </w:r>
      <w:r w:rsidRPr="0065249E">
        <w:rPr>
          <w:bCs/>
          <w:color w:val="000000"/>
          <w:sz w:val="24"/>
        </w:rPr>
        <w:t>处，折痕为</w:t>
      </w:r>
      <w:r w:rsidRPr="0065249E">
        <w:rPr>
          <w:bCs/>
          <w:i/>
          <w:color w:val="000000"/>
          <w:sz w:val="24"/>
        </w:rPr>
        <w:t>AE</w:t>
      </w:r>
      <w:r w:rsidRPr="0065249E">
        <w:rPr>
          <w:bCs/>
          <w:color w:val="000000"/>
          <w:sz w:val="24"/>
        </w:rPr>
        <w:t>，已知</w:t>
      </w:r>
      <w:r w:rsidRPr="0065249E">
        <w:rPr>
          <w:bCs/>
          <w:i/>
          <w:color w:val="000000"/>
          <w:sz w:val="24"/>
        </w:rPr>
        <w:t>AB</w:t>
      </w:r>
      <w:r w:rsidRPr="0065249E">
        <w:rPr>
          <w:bCs/>
          <w:color w:val="000000"/>
          <w:sz w:val="24"/>
        </w:rPr>
        <w:t>=8</w:t>
      </w:r>
      <w:r w:rsidRPr="0065249E">
        <w:rPr>
          <w:bCs/>
          <w:color w:val="000000"/>
          <w:sz w:val="24"/>
        </w:rPr>
        <w:t>，</w:t>
      </w:r>
      <w:r w:rsidRPr="0065249E">
        <w:rPr>
          <w:bCs/>
          <w:i/>
          <w:color w:val="000000"/>
          <w:sz w:val="24"/>
        </w:rPr>
        <w:t>AD</w:t>
      </w:r>
      <w:r w:rsidRPr="0065249E">
        <w:rPr>
          <w:bCs/>
          <w:color w:val="000000"/>
          <w:sz w:val="24"/>
        </w:rPr>
        <w:t>=10</w:t>
      </w:r>
      <w:r w:rsidRPr="0065249E">
        <w:rPr>
          <w:bCs/>
          <w:color w:val="000000"/>
          <w:sz w:val="24"/>
        </w:rPr>
        <w:t>，并设点</w:t>
      </w:r>
      <w:r w:rsidRPr="0065249E">
        <w:rPr>
          <w:bCs/>
          <w:i/>
          <w:color w:val="000000"/>
          <w:sz w:val="24"/>
        </w:rPr>
        <w:t>B</w:t>
      </w:r>
      <w:r w:rsidRPr="0065249E">
        <w:rPr>
          <w:bCs/>
          <w:color w:val="000000"/>
          <w:sz w:val="24"/>
        </w:rPr>
        <w:t>坐标为（</w:t>
      </w:r>
      <w:r>
        <w:rPr>
          <w:position w:val="-10"/>
        </w:rPr>
        <w:object w:dxaOrig="461" w:dyaOrig="320">
          <v:shape id="Picture 380" o:spid="_x0000_i1027" type="#_x0000_t75" alt="21世纪教育网 -- 中国最大型、最专业的中小学教育资源门户网站" style="width:23.5pt;height:15.45pt;mso-wrap-style:square;mso-position-horizontal-relative:page;mso-position-vertical-relative:page" o:ole="">
            <v:imagedata r:id="rId12" o:title=""/>
          </v:shape>
          <o:OLEObject Type="Embed" ProgID="Equation.DSMT4" ShapeID="Picture 380" DrawAspect="Content" ObjectID="_1495005163" r:id="rId13"/>
        </w:object>
      </w:r>
      <w:r w:rsidRPr="0065249E">
        <w:rPr>
          <w:bCs/>
          <w:color w:val="000000"/>
          <w:sz w:val="24"/>
        </w:rPr>
        <w:t>），其中</w:t>
      </w:r>
      <w:r>
        <w:object w:dxaOrig="521" w:dyaOrig="260">
          <v:shape id="Picture 381" o:spid="_x0000_i1028" type="#_x0000_t75" alt="21世纪教育网 -- 中国最大型、最专业的中小学教育资源门户网站" style="width:25.7pt;height:13.2pt;mso-wrap-style:square;mso-position-horizontal-relative:page;mso-position-vertical-relative:page" o:ole="">
            <v:imagedata r:id="rId14" o:title=""/>
          </v:shape>
          <o:OLEObject Type="Embed" ProgID="Equation.DSMT4" ShapeID="Picture 381" DrawAspect="Content" ObjectID="_1495005164" r:id="rId15"/>
        </w:object>
      </w:r>
      <w:r w:rsidRPr="0065249E">
        <w:rPr>
          <w:bCs/>
          <w:color w:val="000000"/>
          <w:sz w:val="24"/>
        </w:rPr>
        <w:t>．</w:t>
      </w:r>
    </w:p>
    <w:p w:rsidR="0065249E" w:rsidRDefault="0065249E" w:rsidP="0065249E">
      <w:pPr>
        <w:pStyle w:val="af3"/>
        <w:snapToGrid w:val="0"/>
        <w:spacing w:line="288" w:lineRule="auto"/>
        <w:ind w:left="420" w:firstLineChars="0" w:firstLine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1</w:t>
      </w:r>
      <w:r>
        <w:rPr>
          <w:bCs/>
          <w:color w:val="000000"/>
          <w:sz w:val="24"/>
        </w:rPr>
        <w:t>）求点</w:t>
      </w:r>
      <w:r>
        <w:rPr>
          <w:bCs/>
          <w:i/>
          <w:color w:val="000000"/>
          <w:sz w:val="24"/>
        </w:rPr>
        <w:t>E</w:t>
      </w:r>
      <w:r>
        <w:rPr>
          <w:bCs/>
          <w:color w:val="000000"/>
          <w:sz w:val="24"/>
        </w:rPr>
        <w:t>、</w:t>
      </w:r>
      <w:r>
        <w:rPr>
          <w:bCs/>
          <w:i/>
          <w:color w:val="000000"/>
          <w:sz w:val="24"/>
        </w:rPr>
        <w:t>F</w:t>
      </w:r>
      <w:r>
        <w:rPr>
          <w:bCs/>
          <w:color w:val="000000"/>
          <w:sz w:val="24"/>
        </w:rPr>
        <w:t>的坐标（用含</w:t>
      </w:r>
      <w:r>
        <w:rPr>
          <w:position w:val="-6"/>
        </w:rPr>
        <w:object w:dxaOrig="261" w:dyaOrig="221">
          <v:shape id="Picture 382" o:spid="_x0000_i1029" type="#_x0000_t75" alt="21世纪教育网 -- 中国最大型、最专业的中小学教育资源门户网站" style="width:12.5pt;height:11pt;mso-wrap-style:square;mso-position-horizontal-relative:page;mso-position-vertical-relative:page" o:ole="">
            <v:imagedata r:id="rId16" o:title=""/>
          </v:shape>
          <o:OLEObject Type="Embed" ProgID="Equation.DSMT4" ShapeID="Picture 382" DrawAspect="Content" ObjectID="_1495005165" r:id="rId17"/>
        </w:object>
      </w:r>
      <w:r>
        <w:rPr>
          <w:bCs/>
          <w:color w:val="000000"/>
          <w:sz w:val="24"/>
        </w:rPr>
        <w:t>的式子表示）；</w:t>
      </w:r>
      <w:r>
        <w:rPr>
          <w:bCs/>
          <w:color w:val="000000"/>
          <w:sz w:val="24"/>
        </w:rPr>
        <w:t xml:space="preserve"> </w:t>
      </w:r>
    </w:p>
    <w:p w:rsidR="0065249E" w:rsidRDefault="0065249E" w:rsidP="0065249E">
      <w:pPr>
        <w:pStyle w:val="af3"/>
        <w:snapToGrid w:val="0"/>
        <w:spacing w:line="288" w:lineRule="auto"/>
        <w:ind w:left="420" w:firstLineChars="0" w:firstLine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）连接</w:t>
      </w:r>
      <w:r>
        <w:rPr>
          <w:bCs/>
          <w:i/>
          <w:color w:val="000000"/>
          <w:sz w:val="24"/>
        </w:rPr>
        <w:t>OA</w:t>
      </w:r>
      <w:r>
        <w:rPr>
          <w:bCs/>
          <w:color w:val="000000"/>
          <w:sz w:val="24"/>
        </w:rPr>
        <w:t>，若</w:t>
      </w:r>
      <w:r>
        <w:rPr>
          <w:rFonts w:ascii="宋体" w:hAnsi="宋体" w:cs="Cambria Math"/>
          <w:bCs/>
          <w:color w:val="000000"/>
          <w:sz w:val="24"/>
        </w:rPr>
        <w:t>△</w:t>
      </w:r>
      <w:r>
        <w:rPr>
          <w:bCs/>
          <w:i/>
          <w:color w:val="000000"/>
          <w:sz w:val="24"/>
        </w:rPr>
        <w:t>OAF</w:t>
      </w:r>
      <w:r>
        <w:rPr>
          <w:bCs/>
          <w:color w:val="000000"/>
          <w:sz w:val="24"/>
        </w:rPr>
        <w:t>是等腰三角形，求</w:t>
      </w:r>
      <w:r>
        <w:rPr>
          <w:position w:val="-6"/>
          <w:sz w:val="24"/>
        </w:rPr>
        <w:object w:dxaOrig="261" w:dyaOrig="221">
          <v:shape id="Picture 383" o:spid="_x0000_i1030" type="#_x0000_t75" alt="21世纪教育网 -- 中国最大型、最专业的中小学教育资源门户网站" style="width:12.5pt;height:11pt;mso-wrap-style:square;mso-position-horizontal-relative:page;mso-position-vertical-relative:page" o:ole="">
            <v:imagedata r:id="rId16" o:title=""/>
          </v:shape>
          <o:OLEObject Type="Embed" ProgID="Equation.DSMT4" ShapeID="Picture 383" DrawAspect="Content" ObjectID="_1495005166" r:id="rId18"/>
        </w:object>
      </w:r>
      <w:r>
        <w:rPr>
          <w:bCs/>
          <w:color w:val="000000"/>
          <w:sz w:val="24"/>
        </w:rPr>
        <w:t>的值；</w:t>
      </w:r>
      <w:r>
        <w:rPr>
          <w:bCs/>
          <w:color w:val="000000"/>
          <w:sz w:val="24"/>
        </w:rPr>
        <w:t xml:space="preserve"> </w:t>
      </w:r>
    </w:p>
    <w:p w:rsidR="0065249E" w:rsidRDefault="0065249E" w:rsidP="0065249E">
      <w:pPr>
        <w:pStyle w:val="af3"/>
        <w:snapToGrid w:val="0"/>
        <w:spacing w:line="288" w:lineRule="auto"/>
        <w:ind w:left="420" w:firstLineChars="0" w:firstLine="0"/>
        <w:rPr>
          <w:bCs/>
          <w:color w:val="000000"/>
          <w:sz w:val="24"/>
        </w:rPr>
      </w:pPr>
      <w:r>
        <w:rPr>
          <w:bCs/>
          <w:color w:val="000000"/>
          <w:sz w:val="24"/>
        </w:rPr>
        <w:t>（</w:t>
      </w:r>
      <w:r>
        <w:rPr>
          <w:bCs/>
          <w:color w:val="000000"/>
          <w:sz w:val="24"/>
        </w:rPr>
        <w:t>3</w:t>
      </w:r>
      <w:r>
        <w:rPr>
          <w:bCs/>
          <w:color w:val="000000"/>
          <w:sz w:val="24"/>
        </w:rPr>
        <w:t>）如图（</w:t>
      </w:r>
      <w:r>
        <w:rPr>
          <w:bCs/>
          <w:color w:val="000000"/>
          <w:sz w:val="24"/>
        </w:rPr>
        <w:t>2</w:t>
      </w:r>
      <w:r>
        <w:rPr>
          <w:bCs/>
          <w:color w:val="000000"/>
          <w:sz w:val="24"/>
        </w:rPr>
        <w:t>），设抛物线</w:t>
      </w:r>
      <w:r>
        <w:rPr>
          <w:position w:val="-10"/>
          <w:sz w:val="24"/>
        </w:rPr>
        <w:object w:dxaOrig="1883" w:dyaOrig="341">
          <v:shape id="Picture 384" o:spid="_x0000_i1031" type="#_x0000_t75" alt="21世纪教育网 -- 中国最大型、最专业的中小学教育资源门户网站" style="width:94.05pt;height:17.65pt;mso-wrap-style:square;mso-position-horizontal-relative:page;mso-position-vertical-relative:page" o:ole="">
            <v:imagedata r:id="rId19" o:title=""/>
          </v:shape>
          <o:OLEObject Type="Embed" ProgID="Equation.DSMT4" ShapeID="Picture 384" DrawAspect="Content" ObjectID="_1495005167" r:id="rId20"/>
        </w:object>
      </w:r>
      <w:r>
        <w:rPr>
          <w:bCs/>
          <w:color w:val="000000"/>
          <w:sz w:val="24"/>
        </w:rPr>
        <w:t>经过</w:t>
      </w:r>
      <w:r>
        <w:rPr>
          <w:bCs/>
          <w:i/>
          <w:color w:val="000000"/>
          <w:sz w:val="24"/>
        </w:rPr>
        <w:t>A</w:t>
      </w:r>
      <w:r>
        <w:rPr>
          <w:bCs/>
          <w:color w:val="000000"/>
          <w:sz w:val="24"/>
        </w:rPr>
        <w:t>、</w:t>
      </w:r>
      <w:r>
        <w:rPr>
          <w:bCs/>
          <w:i/>
          <w:color w:val="000000"/>
          <w:sz w:val="24"/>
        </w:rPr>
        <w:t>E</w:t>
      </w:r>
      <w:r>
        <w:rPr>
          <w:bCs/>
          <w:color w:val="000000"/>
          <w:sz w:val="24"/>
        </w:rPr>
        <w:t>两点，其顶点为</w:t>
      </w:r>
      <w:r>
        <w:rPr>
          <w:bCs/>
          <w:i/>
          <w:color w:val="000000"/>
          <w:sz w:val="24"/>
        </w:rPr>
        <w:t>M</w:t>
      </w:r>
      <w:r>
        <w:rPr>
          <w:bCs/>
          <w:color w:val="000000"/>
          <w:sz w:val="24"/>
        </w:rPr>
        <w:t>，连接</w:t>
      </w:r>
      <w:r>
        <w:rPr>
          <w:bCs/>
          <w:i/>
          <w:color w:val="000000"/>
          <w:sz w:val="24"/>
        </w:rPr>
        <w:t>AM</w:t>
      </w:r>
      <w:r>
        <w:rPr>
          <w:bCs/>
          <w:color w:val="000000"/>
          <w:sz w:val="24"/>
        </w:rPr>
        <w:t>，若</w:t>
      </w:r>
      <w:r>
        <w:rPr>
          <w:rFonts w:ascii="宋体" w:hAnsi="宋体" w:cs="宋体" w:hint="eastAsia"/>
          <w:bCs/>
          <w:color w:val="000000"/>
          <w:sz w:val="24"/>
        </w:rPr>
        <w:t>∠</w:t>
      </w:r>
      <w:r>
        <w:rPr>
          <w:bCs/>
          <w:i/>
          <w:color w:val="000000"/>
          <w:sz w:val="24"/>
        </w:rPr>
        <w:t>OAM</w:t>
      </w:r>
      <w:r>
        <w:rPr>
          <w:bCs/>
          <w:color w:val="000000"/>
          <w:sz w:val="24"/>
        </w:rPr>
        <w:t>=90°</w:t>
      </w:r>
      <w:r>
        <w:rPr>
          <w:bCs/>
          <w:color w:val="000000"/>
          <w:sz w:val="24"/>
        </w:rPr>
        <w:t>，求</w:t>
      </w:r>
      <w:r>
        <w:rPr>
          <w:rFonts w:hint="eastAsia"/>
          <w:bCs/>
          <w:i/>
          <w:color w:val="000000"/>
          <w:sz w:val="24"/>
        </w:rPr>
        <w:t>a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i/>
          <w:color w:val="000000"/>
          <w:sz w:val="24"/>
        </w:rPr>
        <w:t>h</w:t>
      </w:r>
      <w:r>
        <w:rPr>
          <w:rFonts w:hint="eastAsia"/>
          <w:bCs/>
          <w:color w:val="000000"/>
          <w:sz w:val="24"/>
        </w:rPr>
        <w:t>、</w:t>
      </w:r>
      <w:r>
        <w:rPr>
          <w:rFonts w:hint="eastAsia"/>
          <w:bCs/>
          <w:i/>
          <w:color w:val="000000"/>
          <w:sz w:val="24"/>
        </w:rPr>
        <w:t>m</w:t>
      </w:r>
      <w:r>
        <w:rPr>
          <w:bCs/>
          <w:color w:val="000000"/>
          <w:sz w:val="24"/>
        </w:rPr>
        <w:t>的值．</w:t>
      </w:r>
      <w:r>
        <w:rPr>
          <w:bCs/>
          <w:color w:val="000000"/>
          <w:sz w:val="24"/>
        </w:rPr>
        <w:t xml:space="preserve"> </w:t>
      </w:r>
    </w:p>
    <w:p w:rsidR="0065249E" w:rsidRDefault="0065249E" w:rsidP="0065249E">
      <w:pPr>
        <w:spacing w:line="288" w:lineRule="auto"/>
        <w:rPr>
          <w:rFonts w:hint="eastAsia"/>
          <w:sz w:val="24"/>
        </w:rPr>
      </w:pPr>
      <w:r>
        <w:rPr>
          <w:rFonts w:ascii="楷体_GB2312" w:eastAsia="楷体_GB2312" w:hAnsi="Calibri" w:cs="楷体_GB2312" w:hint="eastAsia"/>
          <w:color w:val="000000"/>
          <w:kern w:val="0"/>
          <w:sz w:val="28"/>
          <w:szCs w:val="28"/>
          <w:lang w:val="zh-CN"/>
        </w:rPr>
        <w:object w:dxaOrig="8064" w:dyaOrig="2460">
          <v:shape id="Picture 385" o:spid="_x0000_i1032" type="#_x0000_t75" style="width:339.45pt;height:103.6pt;mso-wrap-style:square;mso-position-horizontal-relative:page;mso-position-vertical-relative:page" o:ole="">
            <v:imagedata r:id="rId21" o:title=""/>
          </v:shape>
          <o:OLEObject Type="Embed" ProgID="Picture.PicObj.1" ShapeID="Picture 385" DrawAspect="Content" ObjectID="_1495005168" r:id="rId22"/>
        </w:object>
      </w:r>
    </w:p>
    <w:p w:rsidR="0065249E" w:rsidRPr="0065249E" w:rsidRDefault="0065249E" w:rsidP="0065249E">
      <w:pPr>
        <w:snapToGrid w:val="0"/>
        <w:spacing w:line="288" w:lineRule="auto"/>
        <w:rPr>
          <w:rFonts w:ascii="宋体" w:hAnsi="宋体"/>
          <w:sz w:val="24"/>
        </w:rPr>
      </w:pPr>
      <w:r w:rsidRPr="0065249E">
        <w:rPr>
          <w:rFonts w:ascii="宋体" w:hAnsi="宋体" w:hint="eastAsia"/>
          <w:sz w:val="24"/>
        </w:rPr>
        <w:t>如图，在平面直角坐标系中，点</w:t>
      </w:r>
      <w:r w:rsidRPr="0065249E">
        <w:rPr>
          <w:rFonts w:hint="eastAsia"/>
          <w:i/>
          <w:sz w:val="24"/>
        </w:rPr>
        <w:t>A</w:t>
      </w:r>
      <w:r w:rsidRPr="0065249E">
        <w:rPr>
          <w:rFonts w:ascii="宋体" w:hAnsi="宋体" w:hint="eastAsia"/>
          <w:sz w:val="24"/>
        </w:rPr>
        <w:t>（</w:t>
      </w:r>
      <w:r w:rsidRPr="0065249E">
        <w:rPr>
          <w:rFonts w:hint="eastAsia"/>
          <w:sz w:val="24"/>
        </w:rPr>
        <w:t>10</w:t>
      </w:r>
      <w:r w:rsidRPr="0065249E">
        <w:rPr>
          <w:rFonts w:ascii="宋体" w:hAnsi="宋体" w:hint="eastAsia"/>
          <w:sz w:val="24"/>
        </w:rPr>
        <w:t>，</w:t>
      </w:r>
      <w:r w:rsidRPr="0065249E">
        <w:rPr>
          <w:rFonts w:hint="eastAsia"/>
          <w:sz w:val="24"/>
        </w:rPr>
        <w:t>0</w:t>
      </w:r>
      <w:r w:rsidRPr="0065249E">
        <w:rPr>
          <w:rFonts w:ascii="宋体" w:hAnsi="宋体" w:hint="eastAsia"/>
          <w:sz w:val="24"/>
        </w:rPr>
        <w:t>）．以</w:t>
      </w:r>
      <w:r w:rsidRPr="0065249E">
        <w:rPr>
          <w:rFonts w:hint="eastAsia"/>
          <w:i/>
          <w:sz w:val="24"/>
        </w:rPr>
        <w:t>OA</w:t>
      </w:r>
      <w:r w:rsidRPr="0065249E">
        <w:rPr>
          <w:rFonts w:ascii="宋体" w:hAnsi="宋体" w:hint="eastAsia"/>
          <w:sz w:val="24"/>
        </w:rPr>
        <w:t>为直径在第一象限内作半圆</w:t>
      </w:r>
      <w:r w:rsidRPr="0065249E">
        <w:rPr>
          <w:rFonts w:hint="eastAsia"/>
          <w:i/>
          <w:sz w:val="24"/>
        </w:rPr>
        <w:t>C</w:t>
      </w:r>
      <w:r w:rsidRPr="0065249E">
        <w:rPr>
          <w:rFonts w:ascii="宋体" w:hAnsi="宋体" w:hint="eastAsia"/>
          <w:sz w:val="24"/>
        </w:rPr>
        <w:t>， 点</w:t>
      </w:r>
      <w:r w:rsidRPr="0065249E">
        <w:rPr>
          <w:rFonts w:hint="eastAsia"/>
          <w:i/>
          <w:sz w:val="24"/>
        </w:rPr>
        <w:t>B</w:t>
      </w:r>
      <w:r w:rsidRPr="0065249E">
        <w:rPr>
          <w:rFonts w:ascii="宋体" w:hAnsi="宋体" w:hint="eastAsia"/>
          <w:sz w:val="24"/>
        </w:rPr>
        <w:t>是该半圆周上一动点，连接</w:t>
      </w:r>
      <w:r w:rsidRPr="0065249E">
        <w:rPr>
          <w:rFonts w:hint="eastAsia"/>
          <w:i/>
          <w:sz w:val="24"/>
        </w:rPr>
        <w:t>OB</w:t>
      </w:r>
      <w:r w:rsidRPr="0065249E">
        <w:rPr>
          <w:rFonts w:ascii="宋体" w:hAnsi="宋体" w:hint="eastAsia"/>
          <w:sz w:val="24"/>
        </w:rPr>
        <w:t>、</w:t>
      </w:r>
      <w:r w:rsidRPr="0065249E">
        <w:rPr>
          <w:rFonts w:hint="eastAsia"/>
          <w:i/>
          <w:sz w:val="24"/>
        </w:rPr>
        <w:t>AB</w:t>
      </w:r>
      <w:r w:rsidRPr="0065249E">
        <w:rPr>
          <w:rFonts w:ascii="宋体" w:hAnsi="宋体" w:hint="eastAsia"/>
          <w:sz w:val="24"/>
        </w:rPr>
        <w:t>，并延长</w:t>
      </w:r>
      <w:r w:rsidRPr="0065249E">
        <w:rPr>
          <w:rFonts w:hint="eastAsia"/>
          <w:i/>
          <w:sz w:val="24"/>
        </w:rPr>
        <w:t>AB</w:t>
      </w:r>
      <w:r w:rsidRPr="0065249E">
        <w:rPr>
          <w:rFonts w:ascii="宋体" w:hAnsi="宋体" w:hint="eastAsia"/>
          <w:sz w:val="24"/>
        </w:rPr>
        <w:t>至点</w:t>
      </w:r>
      <w:r w:rsidRPr="0065249E">
        <w:rPr>
          <w:rFonts w:hint="eastAsia"/>
          <w:i/>
          <w:sz w:val="24"/>
        </w:rPr>
        <w:t>D</w:t>
      </w:r>
      <w:r w:rsidRPr="0065249E">
        <w:rPr>
          <w:rFonts w:ascii="宋体" w:hAnsi="宋体" w:hint="eastAsia"/>
          <w:sz w:val="24"/>
        </w:rPr>
        <w:t>，使</w:t>
      </w:r>
      <w:r w:rsidRPr="0065249E">
        <w:rPr>
          <w:rFonts w:hint="eastAsia"/>
          <w:i/>
          <w:sz w:val="24"/>
        </w:rPr>
        <w:t>DB</w:t>
      </w:r>
      <w:r w:rsidRPr="0065249E">
        <w:rPr>
          <w:rFonts w:ascii="宋体" w:hAnsi="宋体" w:hint="eastAsia"/>
          <w:sz w:val="24"/>
        </w:rPr>
        <w:t>=</w:t>
      </w:r>
      <w:r w:rsidRPr="0065249E">
        <w:rPr>
          <w:rFonts w:hint="eastAsia"/>
          <w:i/>
          <w:sz w:val="24"/>
        </w:rPr>
        <w:t>AB</w:t>
      </w:r>
      <w:r w:rsidRPr="0065249E">
        <w:rPr>
          <w:rFonts w:ascii="宋体" w:hAnsi="宋体" w:hint="eastAsia"/>
          <w:sz w:val="24"/>
        </w:rPr>
        <w:t>，过点</w:t>
      </w:r>
      <w:r w:rsidRPr="0065249E">
        <w:rPr>
          <w:rFonts w:hint="eastAsia"/>
          <w:i/>
          <w:sz w:val="24"/>
        </w:rPr>
        <w:t>D</w:t>
      </w:r>
      <w:r w:rsidRPr="0065249E">
        <w:rPr>
          <w:rFonts w:ascii="宋体" w:hAnsi="宋体" w:hint="eastAsia"/>
          <w:sz w:val="24"/>
        </w:rPr>
        <w:t>作</w:t>
      </w:r>
      <w:r w:rsidRPr="0065249E">
        <w:rPr>
          <w:rFonts w:hint="eastAsia"/>
          <w:i/>
          <w:sz w:val="24"/>
        </w:rPr>
        <w:t>x</w:t>
      </w:r>
      <w:r w:rsidRPr="0065249E">
        <w:rPr>
          <w:rFonts w:ascii="宋体" w:hAnsi="宋体" w:hint="eastAsia"/>
          <w:sz w:val="24"/>
        </w:rPr>
        <w:t>轴垂线，分别交</w:t>
      </w:r>
      <w:r w:rsidRPr="0065249E">
        <w:rPr>
          <w:rFonts w:hint="eastAsia"/>
          <w:i/>
          <w:sz w:val="24"/>
        </w:rPr>
        <w:t>x</w:t>
      </w:r>
      <w:r w:rsidRPr="0065249E">
        <w:rPr>
          <w:rFonts w:ascii="宋体" w:hAnsi="宋体" w:hint="eastAsia"/>
          <w:sz w:val="24"/>
        </w:rPr>
        <w:t>轴、直线</w:t>
      </w:r>
      <w:r w:rsidRPr="0065249E">
        <w:rPr>
          <w:rFonts w:hint="eastAsia"/>
          <w:i/>
          <w:sz w:val="24"/>
        </w:rPr>
        <w:t>OB</w:t>
      </w:r>
      <w:r w:rsidRPr="0065249E">
        <w:rPr>
          <w:rFonts w:ascii="宋体" w:hAnsi="宋体" w:hint="eastAsia"/>
          <w:sz w:val="24"/>
        </w:rPr>
        <w:t>于点</w:t>
      </w:r>
      <w:r w:rsidRPr="0065249E">
        <w:rPr>
          <w:rFonts w:hint="eastAsia"/>
          <w:i/>
          <w:sz w:val="24"/>
        </w:rPr>
        <w:t>E</w:t>
      </w:r>
      <w:r w:rsidRPr="0065249E">
        <w:rPr>
          <w:rFonts w:ascii="宋体" w:hAnsi="宋体" w:hint="eastAsia"/>
          <w:sz w:val="24"/>
        </w:rPr>
        <w:t>、</w:t>
      </w:r>
      <w:r w:rsidRPr="0065249E">
        <w:rPr>
          <w:rFonts w:hint="eastAsia"/>
          <w:i/>
          <w:sz w:val="24"/>
        </w:rPr>
        <w:t>F</w:t>
      </w:r>
      <w:r w:rsidRPr="0065249E">
        <w:rPr>
          <w:rFonts w:ascii="宋体" w:hAnsi="宋体" w:hint="eastAsia"/>
          <w:sz w:val="24"/>
        </w:rPr>
        <w:t>，点</w:t>
      </w:r>
      <w:r w:rsidRPr="0065249E">
        <w:rPr>
          <w:rFonts w:hint="eastAsia"/>
          <w:i/>
          <w:sz w:val="24"/>
        </w:rPr>
        <w:t>E</w:t>
      </w:r>
      <w:r w:rsidRPr="0065249E">
        <w:rPr>
          <w:rFonts w:ascii="宋体" w:hAnsi="宋体" w:hint="eastAsia"/>
          <w:sz w:val="24"/>
        </w:rPr>
        <w:t>为垂足，连接</w:t>
      </w:r>
      <w:r w:rsidRPr="0065249E">
        <w:rPr>
          <w:rFonts w:hint="eastAsia"/>
          <w:i/>
          <w:sz w:val="24"/>
        </w:rPr>
        <w:t>CF</w:t>
      </w:r>
      <w:r w:rsidRPr="0065249E">
        <w:rPr>
          <w:rFonts w:ascii="宋体" w:hAnsi="宋体" w:hint="eastAsia"/>
          <w:sz w:val="24"/>
        </w:rPr>
        <w:t>．</w:t>
      </w:r>
    </w:p>
    <w:p w:rsidR="0065249E" w:rsidRDefault="0065249E" w:rsidP="0065249E">
      <w:pPr>
        <w:pStyle w:val="af3"/>
        <w:snapToGrid w:val="0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>
        <w:rPr>
          <w:rFonts w:hint="eastAsia"/>
          <w:sz w:val="24"/>
        </w:rPr>
        <w:t>1</w:t>
      </w:r>
      <w:r>
        <w:rPr>
          <w:rFonts w:ascii="宋体" w:hAnsi="宋体" w:hint="eastAsia"/>
          <w:sz w:val="24"/>
        </w:rPr>
        <w:t>)当∠</w:t>
      </w:r>
      <w:r>
        <w:rPr>
          <w:rFonts w:hint="eastAsia"/>
          <w:i/>
          <w:sz w:val="24"/>
        </w:rPr>
        <w:t>AOB</w:t>
      </w:r>
      <w:r>
        <w:rPr>
          <w:rFonts w:ascii="宋体" w:hAnsi="宋体" w:hint="eastAsia"/>
          <w:sz w:val="24"/>
        </w:rPr>
        <w:t>=</w:t>
      </w:r>
      <w:r>
        <w:rPr>
          <w:rFonts w:hint="eastAsia"/>
          <w:sz w:val="24"/>
        </w:rPr>
        <w:t>30</w:t>
      </w:r>
      <w:r>
        <w:rPr>
          <w:rFonts w:ascii="宋体" w:hAnsi="宋体" w:hint="eastAsia"/>
          <w:sz w:val="24"/>
        </w:rPr>
        <w:t>°时，求弧</w:t>
      </w:r>
      <w:r>
        <w:rPr>
          <w:rFonts w:hint="eastAsia"/>
          <w:i/>
          <w:sz w:val="24"/>
        </w:rPr>
        <w:t>AB</w:t>
      </w:r>
      <w:r>
        <w:rPr>
          <w:rFonts w:ascii="宋体" w:hAnsi="宋体" w:hint="eastAsia"/>
          <w:sz w:val="24"/>
        </w:rPr>
        <w:t>的长；</w:t>
      </w:r>
    </w:p>
    <w:p w:rsidR="0065249E" w:rsidRDefault="0065249E" w:rsidP="0065249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(</w:t>
      </w:r>
      <w:r>
        <w:rPr>
          <w:rFonts w:hint="eastAsia"/>
          <w:sz w:val="24"/>
        </w:rPr>
        <w:t>2</w:t>
      </w:r>
      <w:r>
        <w:rPr>
          <w:rFonts w:ascii="宋体" w:hAnsi="宋体" w:hint="eastAsia"/>
          <w:sz w:val="24"/>
        </w:rPr>
        <w:t>)当</w:t>
      </w:r>
      <w:r>
        <w:rPr>
          <w:rFonts w:hint="eastAsia"/>
          <w:i/>
          <w:sz w:val="24"/>
        </w:rPr>
        <w:t>DE</w:t>
      </w:r>
      <w:r>
        <w:rPr>
          <w:rFonts w:ascii="宋体" w:hAnsi="宋体" w:hint="eastAsia"/>
          <w:sz w:val="24"/>
        </w:rPr>
        <w:t>=</w:t>
      </w:r>
      <w:r>
        <w:rPr>
          <w:rFonts w:hint="eastAsia"/>
          <w:sz w:val="24"/>
        </w:rPr>
        <w:t>8</w:t>
      </w:r>
      <w:r>
        <w:rPr>
          <w:rFonts w:ascii="宋体" w:hAnsi="宋体" w:hint="eastAsia"/>
          <w:sz w:val="24"/>
        </w:rPr>
        <w:t>时，求线段</w:t>
      </w:r>
      <w:r>
        <w:rPr>
          <w:rFonts w:hint="eastAsia"/>
          <w:i/>
          <w:sz w:val="24"/>
        </w:rPr>
        <w:t>EF</w:t>
      </w:r>
      <w:r>
        <w:rPr>
          <w:rFonts w:ascii="宋体" w:hAnsi="宋体" w:hint="eastAsia"/>
          <w:sz w:val="24"/>
        </w:rPr>
        <w:t>的长；</w:t>
      </w:r>
    </w:p>
    <w:p w:rsidR="0065249E" w:rsidRDefault="0065249E" w:rsidP="0065249E">
      <w:pPr>
        <w:pStyle w:val="af3"/>
        <w:spacing w:line="288" w:lineRule="auto"/>
        <w:ind w:left="420" w:firstLineChars="0" w:firstLine="0"/>
        <w:rPr>
          <w:rFonts w:ascii="宋体" w:hAnsi="宋体"/>
          <w:sz w:val="24"/>
        </w:rPr>
      </w:pPr>
      <w:r>
        <w:rPr>
          <w:lang w:val="en-US" w:eastAsia="zh-CN"/>
        </w:rPr>
        <w:pict>
          <v:group id="Group 426" o:spid="_x0000_s1193" alt="" style="position:absolute;left:0;text-align:left;margin-left:160.85pt;margin-top:49.15pt;width:165.6pt;height:148.4pt;z-index:251660288" coordsize="3312,2968"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9" o:spid="_x0000_s1194" type="#_x0000_t202" style="position:absolute;left:1017;top:2565;width:1173;height:403" filled="f" stroked="f">
              <v:textbox inset="2.27356mm,1.13675mm,2.27356mm,1.13675mm">
                <w:txbxContent>
                  <w:p w:rsidR="0065249E" w:rsidRDefault="0065249E" w:rsidP="0065249E">
                    <w:pPr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shape>
            <v:shape id="Freeform 460" o:spid="_x0000_s1195" style="position:absolute;left:591;top:1243;width:1935;height:973;mso-wrap-style:square;v-text-anchor:top" coordsize="2150,1081" path="m,1081c,484,481,,1075,v593,,1075,484,1075,1081e" filled="f" strokeweight=".5pt">
              <v:path arrowok="t" o:connectlocs="0,973;968,0;1935,973" o:connectangles="0,0,0"/>
            </v:shape>
            <v:line id="Line 461" o:spid="_x0000_s1196" style="position:absolute;flip:x y" from="2160,1454" to="2526,2216" o:connectortype="straight" strokeweight=".5pt"/>
            <v:line id="Line 462" o:spid="_x0000_s1197" style="position:absolute;flip:x" from="591,1454" to="2160,2216" o:connectortype="straight" strokeweight=".5pt"/>
            <v:line id="Line 463" o:spid="_x0000_s1198" style="position:absolute" from="1794,691" to="2526,2216" o:connectortype="straight" strokeweight=".5pt"/>
            <v:line id="Line 464" o:spid="_x0000_s1199" style="position:absolute" from="1794,421" to="1795,2555" o:connectortype="straight" strokeweight=".5pt"/>
            <v:shape id="Freeform 465" o:spid="_x0000_s1200" style="position:absolute;top:1208;width:2665;height:1297;mso-wrap-style:square;v-text-anchor:top" coordsize="2961,1441" path="m,1441l2961,e" strokeweight=".5pt">
              <v:path arrowok="t" o:connectlocs="0,1297;2665,0" o:connectangles="0,0"/>
            </v:shape>
            <v:shape id="Freeform 466" o:spid="_x0000_s1201" style="position:absolute;left:27;top:2211;width:3101;height:1;mso-wrap-style:square;v-text-anchor:top" coordsize="3758,1" path="m,l3758,e" strokeweight=".5pt">
              <v:stroke endarrow="block" endarrowwidth="narrow"/>
              <v:path arrowok="t" o:connectlocs="0,0;3101,0" o:connectangles="0,0"/>
              <o:lock v:ext="edit" aspectratio="t"/>
            </v:shape>
            <v:line id="Line 467" o:spid="_x0000_s1202" style="position:absolute;flip:y" from="1559,1620" to="1794,2205" o:connectortype="straight" strokeweight=".5pt"/>
            <v:shape id="Freeform 468" o:spid="_x0000_s1203" style="position:absolute;left:585;top:162;width:3;height:2391;mso-wrap-style:square;v-text-anchor:top" coordsize="3,2656" path="m,2656l3,e" strokeweight=".5pt">
              <v:stroke endarrow="block" endarrowwidth="narrow"/>
              <v:path arrowok="t" o:connectlocs="0,2391;3,0" o:connectangles="0,0"/>
            </v:shape>
            <v:shape id="Text Box 469" o:spid="_x0000_s1204" type="#_x0000_t202" style="position:absolute;left:2435;top:1917;width:486;height:492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</w:p>
                </w:txbxContent>
              </v:textbox>
            </v:shape>
            <v:shape id="Text Box 470" o:spid="_x0000_s1205" type="#_x0000_t202" style="position:absolute;left:275;top:2169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O</w:t>
                    </w:r>
                  </w:p>
                </w:txbxContent>
              </v:textbox>
            </v:shape>
            <v:shape id="Text Box 471" o:spid="_x0000_s1206" type="#_x0000_t202" style="position:absolute;left:2016;top:1102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B</w:t>
                    </w:r>
                  </w:p>
                </w:txbxContent>
              </v:textbox>
            </v:shape>
            <v:shape id="Text Box 472" o:spid="_x0000_s1207" type="#_x0000_t202" style="position:absolute;left:1463;top:400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D</w:t>
                    </w:r>
                  </w:p>
                </w:txbxContent>
              </v:textbox>
            </v:shape>
            <v:shape id="Text Box 473" o:spid="_x0000_s1208" type="#_x0000_t202" style="position:absolute;left:1691;top:2128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E</w:t>
                    </w:r>
                  </w:p>
                </w:txbxContent>
              </v:textbox>
            </v:shape>
            <v:shape id="Text Box 474" o:spid="_x0000_s1209" type="#_x0000_t202" style="position:absolute;left:1341;top:2128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C</w:t>
                    </w:r>
                  </w:p>
                </w:txbxContent>
              </v:textbox>
            </v:shape>
            <v:shape id="Text Box 475" o:spid="_x0000_s1210" type="#_x0000_t202" style="position:absolute;left:1476;top:1366;width:486;height:492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F</w:t>
                    </w:r>
                  </w:p>
                </w:txbxContent>
              </v:textbox>
            </v:shape>
            <v:shape id="Text Box 476" o:spid="_x0000_s1211" type="#_x0000_t202" style="position:absolute;left:2826;top:2127;width:486;height:492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x</w:t>
                    </w:r>
                  </w:p>
                </w:txbxContent>
              </v:textbox>
            </v:shape>
            <v:shape id="Text Box 477" o:spid="_x0000_s1212" type="#_x0000_t202" style="position:absolute;left:222;width:486;height:491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y</w:t>
                    </w:r>
                  </w:p>
                </w:txbxContent>
              </v:textbox>
            </v:shape>
            <v:shape id="Text Box 478" o:spid="_x0000_s1213" type="#_x0000_t202" style="position:absolute;left:2284;top:2106;width:486;height:422" filled="f" stroked="f">
              <v:textbox>
                <w:txbxContent>
                  <w:p w:rsidR="0065249E" w:rsidRDefault="0065249E" w:rsidP="0065249E">
                    <w:pPr>
                      <w:rPr>
                        <w:i/>
                      </w:rPr>
                    </w:pPr>
                    <w:r>
                      <w:rPr>
                        <w:rFonts w:hint="eastAsia"/>
                        <w:i/>
                      </w:rPr>
                      <w:t>A</w:t>
                    </w:r>
                  </w:p>
                </w:txbxContent>
              </v:textbox>
            </v:shape>
            <v:shape id="Freeform 479" o:spid="_x0000_s1214" style="position:absolute;left:592;top:681;width:1195;height:1525;mso-wrap-style:square;v-text-anchor:top" coordsize="1327,1695" path="m,1695l1327,e" filled="f" stroked="f">
              <v:path arrowok="t" o:connectlocs="0,1525;1195,0" o:connectangles="0,0"/>
            </v:shape>
          </v:group>
        </w:pict>
      </w:r>
      <w:r>
        <w:rPr>
          <w:rFonts w:ascii="宋体" w:hAnsi="宋体" w:hint="eastAsia"/>
          <w:sz w:val="24"/>
        </w:rPr>
        <w:t>(</w:t>
      </w:r>
      <w:r>
        <w:rPr>
          <w:rFonts w:hint="eastAsia"/>
          <w:sz w:val="24"/>
        </w:rPr>
        <w:t>3</w:t>
      </w:r>
      <w:r>
        <w:rPr>
          <w:rFonts w:ascii="宋体" w:hAnsi="宋体" w:hint="eastAsia"/>
          <w:sz w:val="24"/>
        </w:rPr>
        <w:t>)在点</w:t>
      </w:r>
      <w:r>
        <w:rPr>
          <w:rFonts w:hint="eastAsia"/>
          <w:i/>
          <w:sz w:val="24"/>
        </w:rPr>
        <w:t>B</w:t>
      </w:r>
      <w:r>
        <w:rPr>
          <w:rFonts w:ascii="宋体" w:hAnsi="宋体" w:hint="eastAsia"/>
          <w:sz w:val="24"/>
        </w:rPr>
        <w:t>运动过程中，是否存在以点</w:t>
      </w:r>
      <w:r>
        <w:rPr>
          <w:rFonts w:hint="eastAsia"/>
          <w:i/>
          <w:sz w:val="24"/>
        </w:rPr>
        <w:t>E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C</w:t>
      </w:r>
      <w:r>
        <w:rPr>
          <w:rFonts w:ascii="宋体" w:hAnsi="宋体" w:hint="eastAsia"/>
          <w:sz w:val="24"/>
        </w:rPr>
        <w:t>、</w:t>
      </w:r>
      <w:r>
        <w:rPr>
          <w:rFonts w:hint="eastAsia"/>
          <w:i/>
          <w:sz w:val="24"/>
        </w:rPr>
        <w:t>F</w:t>
      </w:r>
      <w:r>
        <w:rPr>
          <w:rFonts w:ascii="宋体" w:hAnsi="宋体" w:hint="eastAsia"/>
          <w:sz w:val="24"/>
        </w:rPr>
        <w:t>为顶点的三角形与△</w:t>
      </w:r>
      <w:r>
        <w:rPr>
          <w:rFonts w:hint="eastAsia"/>
          <w:i/>
          <w:sz w:val="24"/>
        </w:rPr>
        <w:t>AOB</w:t>
      </w:r>
      <w:r>
        <w:rPr>
          <w:rFonts w:ascii="宋体" w:hAnsi="宋体" w:hint="eastAsia"/>
          <w:sz w:val="24"/>
        </w:rPr>
        <w:t>相似．若存在，请求出此时点</w:t>
      </w:r>
      <w:r>
        <w:rPr>
          <w:rFonts w:hint="eastAsia"/>
          <w:i/>
          <w:sz w:val="24"/>
        </w:rPr>
        <w:t>E</w:t>
      </w:r>
      <w:r>
        <w:rPr>
          <w:rFonts w:ascii="宋体" w:hAnsi="宋体" w:hint="eastAsia"/>
          <w:sz w:val="24"/>
        </w:rPr>
        <w:t>的坐标；若不存在，请说明理由．</w:t>
      </w: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65249E" w:rsidRDefault="0065249E" w:rsidP="0065249E">
      <w:pPr>
        <w:spacing w:line="288" w:lineRule="auto"/>
        <w:jc w:val="left"/>
        <w:rPr>
          <w:rFonts w:ascii="宋体" w:hAnsi="宋体"/>
          <w:sz w:val="24"/>
        </w:rPr>
      </w:pPr>
    </w:p>
    <w:p w:rsidR="00A70BD8" w:rsidRPr="0065249E" w:rsidRDefault="00A70BD8" w:rsidP="0065249E">
      <w:pPr>
        <w:pStyle w:val="af3"/>
        <w:spacing w:line="288" w:lineRule="auto"/>
        <w:ind w:left="420" w:firstLineChars="0" w:firstLine="0"/>
        <w:rPr>
          <w:szCs w:val="21"/>
        </w:rPr>
      </w:pPr>
    </w:p>
    <w:sectPr w:rsidR="00A70BD8" w:rsidRPr="0065249E" w:rsidSect="00717C32">
      <w:headerReference w:type="even" r:id="rId23"/>
      <w:headerReference w:type="default" r:id="rId24"/>
      <w:footerReference w:type="default" r:id="rId25"/>
      <w:headerReference w:type="first" r:id="rId2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94ED1" w:rsidRDefault="00994ED1" w:rsidP="00717C32">
      <w:r>
        <w:separator/>
      </w:r>
    </w:p>
  </w:endnote>
  <w:endnote w:type="continuationSeparator" w:id="1">
    <w:p w:rsidR="00994ED1" w:rsidRDefault="00994ED1" w:rsidP="00717C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BA63BC">
    <w:pPr>
      <w:pStyle w:val="a9"/>
      <w:jc w:val="center"/>
    </w:pPr>
    <w:r>
      <w:rPr>
        <w:rFonts w:hint="eastAsia"/>
      </w:rPr>
      <w:t>全国中考网</w:t>
    </w:r>
    <w:r>
      <w:rPr>
        <w:rFonts w:hint="eastAsia"/>
      </w:rPr>
      <w:t>www</w:t>
    </w:r>
    <w:r>
      <w:t>.zhongkao.com</w:t>
    </w:r>
    <w:r>
      <w:rPr>
        <w:rFonts w:hint="eastAsia"/>
      </w:rPr>
      <w:t xml:space="preserve"> </w:t>
    </w:r>
    <w:r>
      <w:rPr>
        <w:rFonts w:hint="eastAsia"/>
      </w:rPr>
      <w:t>版权所有</w:t>
    </w:r>
    <w:r>
      <w:rPr>
        <w:rFonts w:hint="eastAsia"/>
      </w:rPr>
      <w:t xml:space="preserve"> </w:t>
    </w:r>
    <w:r>
      <w:rPr>
        <w:rFonts w:hint="eastAsia"/>
      </w:rPr>
      <w:t>谢绝转载</w:t>
    </w:r>
    <w: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94ED1" w:rsidRDefault="00994ED1" w:rsidP="00717C32">
      <w:r>
        <w:separator/>
      </w:r>
    </w:p>
  </w:footnote>
  <w:footnote w:type="continuationSeparator" w:id="1">
    <w:p w:rsidR="00994ED1" w:rsidRDefault="00994ED1" w:rsidP="00717C3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4C30CC">
      <w:rPr>
        <w:noProof/>
      </w:rPr>
      <w:drawing>
        <wp:inline distT="0" distB="0" distL="0" distR="0">
          <wp:extent cx="1717040" cy="429260"/>
          <wp:effectExtent l="19050" t="0" r="0" b="0"/>
          <wp:docPr id="36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429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BA63BC">
      <w:t xml:space="preserve">               </w:t>
    </w:r>
    <w:r w:rsidR="00BA63BC">
      <w:rPr>
        <w:rFonts w:hint="eastAsia"/>
      </w:rPr>
      <w:t>全国</w:t>
    </w:r>
    <w:r w:rsidR="00BA63BC">
      <w:rPr>
        <w:rFonts w:ascii="宋体" w:hAnsi="宋体" w:cs="Courier New" w:hint="eastAsia"/>
      </w:rPr>
      <w:t>中考信息资源门户网站</w:t>
    </w:r>
    <w:r w:rsidR="00BA63BC">
      <w:t xml:space="preserve"> </w:t>
    </w:r>
    <w:r w:rsidR="00BA63BC">
      <w:rPr>
        <w:rFonts w:hint="eastAsia"/>
      </w:rPr>
      <w:t>www</w:t>
    </w:r>
    <w:r w:rsidR="00BA63BC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63BC" w:rsidRDefault="0071461D">
    <w:pPr>
      <w:pStyle w:val="aa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D5F6D0B8"/>
    <w:lvl w:ilvl="0">
      <w:start w:val="1"/>
      <w:numFmt w:val="decimal"/>
      <w:lvlText w:val="%1．"/>
      <w:lvlJc w:val="left"/>
      <w:pPr>
        <w:tabs>
          <w:tab w:val="num" w:pos="420"/>
        </w:tabs>
        <w:ind w:left="420" w:hanging="420"/>
      </w:pPr>
      <w:rPr>
        <w:rFonts w:ascii="Times New Roman" w:hAnsi="Times New Roman"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>
    <w:nsid w:val="0000000A"/>
    <w:multiLevelType w:val="singleLevel"/>
    <w:tmpl w:val="0000000A"/>
    <w:lvl w:ilvl="0">
      <w:start w:val="5"/>
      <w:numFmt w:val="decimal"/>
      <w:suff w:val="nothing"/>
      <w:lvlText w:val="%1．"/>
      <w:lvlJc w:val="left"/>
      <w:rPr>
        <w:color w:val="auto"/>
      </w:rPr>
    </w:lvl>
  </w:abstractNum>
  <w:abstractNum w:abstractNumId="2">
    <w:nsid w:val="0000000F"/>
    <w:multiLevelType w:val="multilevel"/>
    <w:tmpl w:val="0000000F"/>
    <w:lvl w:ilvl="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00000011"/>
    <w:multiLevelType w:val="multilevel"/>
    <w:tmpl w:val="00000011"/>
    <w:lvl w:ilvl="0">
      <w:start w:val="1"/>
      <w:numFmt w:val="decimal"/>
      <w:lvlText w:val="%1."/>
      <w:lvlJc w:val="left"/>
      <w:pPr>
        <w:ind w:left="391" w:hanging="391"/>
      </w:pPr>
      <w:rPr>
        <w:rFonts w:hint="eastAsia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00000012"/>
    <w:multiLevelType w:val="multilevel"/>
    <w:tmpl w:val="00000012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0000015"/>
    <w:multiLevelType w:val="multilevel"/>
    <w:tmpl w:val="00000015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000001E"/>
    <w:multiLevelType w:val="multilevel"/>
    <w:tmpl w:val="0000001E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00000027"/>
    <w:multiLevelType w:val="multilevel"/>
    <w:tmpl w:val="00000027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00000029"/>
    <w:multiLevelType w:val="multilevel"/>
    <w:tmpl w:val="00000029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0000002A"/>
    <w:multiLevelType w:val="multilevel"/>
    <w:tmpl w:val="0000002A"/>
    <w:lvl w:ilvl="0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  <w:sz w:val="24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03EE61C3"/>
    <w:multiLevelType w:val="multilevel"/>
    <w:tmpl w:val="03EE61C3"/>
    <w:lvl w:ilvl="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8125D99"/>
    <w:multiLevelType w:val="multilevel"/>
    <w:tmpl w:val="08125D99"/>
    <w:lvl w:ilvl="0">
      <w:start w:val="1"/>
      <w:numFmt w:val="decimalEnclosedParen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0F6969CA"/>
    <w:multiLevelType w:val="singleLevel"/>
    <w:tmpl w:val="0F6969CA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3C6400BE"/>
    <w:multiLevelType w:val="multilevel"/>
    <w:tmpl w:val="3C6400B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  <w:lvl w:ilvl="1">
      <w:start w:val="1"/>
      <w:numFmt w:val="upperLetter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52530317"/>
    <w:multiLevelType w:val="multilevel"/>
    <w:tmpl w:val="52530317"/>
    <w:lvl w:ilvl="0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5347FA92"/>
    <w:multiLevelType w:val="singleLevel"/>
    <w:tmpl w:val="5347FA92"/>
    <w:lvl w:ilvl="0">
      <w:start w:val="6"/>
      <w:numFmt w:val="decimal"/>
      <w:suff w:val="nothing"/>
      <w:lvlText w:val="%1."/>
      <w:lvlJc w:val="left"/>
    </w:lvl>
  </w:abstractNum>
  <w:abstractNum w:abstractNumId="16">
    <w:nsid w:val="55795D37"/>
    <w:multiLevelType w:val="multilevel"/>
    <w:tmpl w:val="55795D37"/>
    <w:lvl w:ilvl="0">
      <w:start w:val="5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5C4056B0"/>
    <w:multiLevelType w:val="singleLevel"/>
    <w:tmpl w:val="5C4056B0"/>
    <w:lvl w:ilvl="0">
      <w:start w:val="1"/>
      <w:numFmt w:val="decimalEnclosedCircle"/>
      <w:lvlText w:val="%1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8">
    <w:nsid w:val="662D1EDC"/>
    <w:multiLevelType w:val="multilevel"/>
    <w:tmpl w:val="662D1EDC"/>
    <w:lvl w:ilvl="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6BE50491"/>
    <w:multiLevelType w:val="multilevel"/>
    <w:tmpl w:val="6BE50491"/>
    <w:lvl w:ilvl="0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D774192"/>
    <w:multiLevelType w:val="hybridMultilevel"/>
    <w:tmpl w:val="5374F23A"/>
    <w:lvl w:ilvl="0" w:tplc="9F005B26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67A06F3"/>
    <w:multiLevelType w:val="hybridMultilevel"/>
    <w:tmpl w:val="B4BC33F4"/>
    <w:lvl w:ilvl="0" w:tplc="0409000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920"/>
        </w:tabs>
        <w:ind w:left="49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5340"/>
        </w:tabs>
        <w:ind w:left="53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6180"/>
        </w:tabs>
        <w:ind w:left="61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600"/>
        </w:tabs>
        <w:ind w:left="66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7020"/>
        </w:tabs>
        <w:ind w:left="7020" w:hanging="420"/>
      </w:pPr>
      <w:rPr>
        <w:rFonts w:ascii="Wingdings" w:hAnsi="Wingdings" w:hint="default"/>
      </w:rPr>
    </w:lvl>
  </w:abstractNum>
  <w:num w:numId="1">
    <w:abstractNumId w:val="12"/>
  </w:num>
  <w:num w:numId="2">
    <w:abstractNumId w:val="18"/>
  </w:num>
  <w:num w:numId="3">
    <w:abstractNumId w:val="16"/>
  </w:num>
  <w:num w:numId="4">
    <w:abstractNumId w:val="17"/>
  </w:num>
  <w:num w:numId="5">
    <w:abstractNumId w:val="14"/>
  </w:num>
  <w:num w:numId="6">
    <w:abstractNumId w:val="10"/>
  </w:num>
  <w:num w:numId="7">
    <w:abstractNumId w:val="11"/>
  </w:num>
  <w:num w:numId="8">
    <w:abstractNumId w:val="21"/>
  </w:num>
  <w:num w:numId="9">
    <w:abstractNumId w:val="0"/>
  </w:num>
  <w:num w:numId="10">
    <w:abstractNumId w:val="1"/>
  </w:num>
  <w:num w:numId="11">
    <w:abstractNumId w:val="13"/>
  </w:num>
  <w:num w:numId="12">
    <w:abstractNumId w:val="15"/>
  </w:num>
  <w:num w:numId="13">
    <w:abstractNumId w:val="19"/>
  </w:num>
  <w:num w:numId="14">
    <w:abstractNumId w:val="20"/>
  </w:num>
  <w:num w:numId="15">
    <w:abstractNumId w:val="6"/>
  </w:num>
  <w:num w:numId="16">
    <w:abstractNumId w:val="3"/>
  </w:num>
  <w:num w:numId="17">
    <w:abstractNumId w:val="5"/>
  </w:num>
  <w:num w:numId="18">
    <w:abstractNumId w:val="7"/>
  </w:num>
  <w:num w:numId="19">
    <w:abstractNumId w:val="9"/>
  </w:num>
  <w:num w:numId="20">
    <w:abstractNumId w:val="8"/>
  </w:num>
  <w:num w:numId="21">
    <w:abstractNumId w:val="2"/>
  </w:num>
  <w:num w:numId="2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172A27"/>
    <w:rsid w:val="00032AD4"/>
    <w:rsid w:val="00072266"/>
    <w:rsid w:val="000A5BB9"/>
    <w:rsid w:val="000E26BD"/>
    <w:rsid w:val="00165247"/>
    <w:rsid w:val="00172A27"/>
    <w:rsid w:val="001C3CEE"/>
    <w:rsid w:val="00280B25"/>
    <w:rsid w:val="00301D48"/>
    <w:rsid w:val="00406F64"/>
    <w:rsid w:val="004C30CC"/>
    <w:rsid w:val="004E057C"/>
    <w:rsid w:val="00502B9A"/>
    <w:rsid w:val="005225AB"/>
    <w:rsid w:val="0053761D"/>
    <w:rsid w:val="005A07C3"/>
    <w:rsid w:val="0065249E"/>
    <w:rsid w:val="006A623E"/>
    <w:rsid w:val="0071461D"/>
    <w:rsid w:val="00717C32"/>
    <w:rsid w:val="007741BC"/>
    <w:rsid w:val="00852736"/>
    <w:rsid w:val="008A5BE9"/>
    <w:rsid w:val="008D4393"/>
    <w:rsid w:val="00981B3B"/>
    <w:rsid w:val="00994ED1"/>
    <w:rsid w:val="009B6D07"/>
    <w:rsid w:val="00A30742"/>
    <w:rsid w:val="00A70BD8"/>
    <w:rsid w:val="00AA2CBA"/>
    <w:rsid w:val="00AB61E9"/>
    <w:rsid w:val="00AF7A44"/>
    <w:rsid w:val="00B40917"/>
    <w:rsid w:val="00B66F64"/>
    <w:rsid w:val="00BA63BC"/>
    <w:rsid w:val="00BE2C5A"/>
    <w:rsid w:val="00C7709E"/>
    <w:rsid w:val="00C80A78"/>
    <w:rsid w:val="00C81B6C"/>
    <w:rsid w:val="00CA1BBD"/>
    <w:rsid w:val="00CA5536"/>
    <w:rsid w:val="00D37AEA"/>
    <w:rsid w:val="00DC156B"/>
    <w:rsid w:val="00DD4796"/>
    <w:rsid w:val="00DE7B7D"/>
    <w:rsid w:val="00DF3917"/>
    <w:rsid w:val="00EA1412"/>
    <w:rsid w:val="00F26752"/>
    <w:rsid w:val="00F30858"/>
    <w:rsid w:val="00F34549"/>
    <w:rsid w:val="00F75E3B"/>
    <w:rsid w:val="00FD7449"/>
    <w:rsid w:val="425213B4"/>
    <w:rsid w:val="430D4A82"/>
    <w:rsid w:val="576510E9"/>
    <w:rsid w:val="5ED912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  <o:rules v:ext="edit">
        <o:r id="V:Rule30" type="connector" idref="#Line 461"/>
        <o:r id="V:Rule31" type="connector" idref="#Line 462"/>
        <o:r id="V:Rule32" type="connector" idref="#Line 463"/>
        <o:r id="V:Rule33" type="connector" idref="#Line 464"/>
        <o:r id="V:Rule34" type="connector" idref="#Line 46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nhideWhenUsed="0"/>
    <w:lsdException w:name="footer" w:semiHidden="0" w:unhideWhenUsed="0"/>
    <w:lsdException w:name="caption" w:locked="1" w:qFormat="1"/>
    <w:lsdException w:name="page number" w:semiHidden="0" w:unhideWhenUsed="0"/>
    <w:lsdException w:name="Title" w:locked="1" w:semiHidden="0" w:unhideWhenUsed="0" w:qFormat="1"/>
    <w:lsdException w:name="Default Paragraph Font" w:semiHidden="0" w:uiPriority="1"/>
    <w:lsdException w:name="Body Text" w:semiHidden="0" w:unhideWhenUsed="0"/>
    <w:lsdException w:name="Body Text Indent" w:semiHidden="0" w:unhideWhenUsed="0"/>
    <w:lsdException w:name="Subtitle" w:locked="1" w:semiHidden="0" w:unhideWhenUsed="0" w:qFormat="1"/>
    <w:lsdException w:name="Date" w:semiHidden="0" w:unhideWhenUsed="0"/>
    <w:lsdException w:name="Body Text First Indent 2" w:semiHidden="0" w:unhideWhenUsed="0"/>
    <w:lsdException w:name="Body Text Indent 2" w:semiHidden="0" w:unhideWhenUsed="0"/>
    <w:lsdException w:name="Block Text" w:semiHidden="0" w:unhideWhenUsed="0"/>
    <w:lsdException w:name="Hyperlink" w:semiHidden="0" w:unhideWhenUsed="0"/>
    <w:lsdException w:name="FollowedHyperlink" w:semiHidden="0" w:unhideWhenUsed="0"/>
    <w:lsdException w:name="Strong" w:locked="1" w:semiHidden="0" w:unhideWhenUsed="0" w:qFormat="1"/>
    <w:lsdException w:name="Emphasis" w:locked="1" w:semiHidden="0" w:unhideWhenUsed="0" w:qFormat="1"/>
    <w:lsdException w:name="Plain Text" w:semiHidden="0" w:unhideWhenUsed="0"/>
    <w:lsdException w:name="HTML Top of Form" w:uiPriority="99"/>
    <w:lsdException w:name="HTML Bottom of Form" w:uiPriority="99"/>
    <w:lsdException w:name="Normal (Web)" w:semiHidden="0" w:unhideWhenUsed="0"/>
    <w:lsdException w:name="HTML Preformatted" w:semiHidden="0" w:unhideWhenUsed="0"/>
    <w:lsdException w:name="Normal Table" w:semiHidden="0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Placeholder Text" w:uiPriority="99"/>
    <w:lsdException w:name="No Spacing" w:uiPriority="99"/>
    <w:lsdException w:name="Revision" w:uiPriority="99"/>
    <w:lsdException w:name="List Paragraph" w:qFormat="1"/>
    <w:lsdException w:name="Quote" w:uiPriority="99"/>
    <w:lsdException w:name="Intense Quote" w:uiPriority="99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C3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Char"/>
    <w:qFormat/>
    <w:locked/>
    <w:rsid w:val="00717C32"/>
    <w:pPr>
      <w:widowControl/>
      <w:spacing w:before="40" w:after="40"/>
      <w:jc w:val="left"/>
      <w:outlineLvl w:val="0"/>
    </w:pPr>
    <w:rPr>
      <w:color w:val="000000"/>
      <w:kern w:val="36"/>
      <w:szCs w:val="21"/>
    </w:rPr>
  </w:style>
  <w:style w:type="paragraph" w:styleId="2">
    <w:name w:val="heading 2"/>
    <w:basedOn w:val="a"/>
    <w:next w:val="a"/>
    <w:link w:val="2Char"/>
    <w:qFormat/>
    <w:locked/>
    <w:rsid w:val="00717C3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717C32"/>
    <w:pPr>
      <w:spacing w:after="120"/>
    </w:pPr>
  </w:style>
  <w:style w:type="paragraph" w:styleId="a4">
    <w:name w:val="Body Text Indent"/>
    <w:basedOn w:val="a"/>
    <w:link w:val="Char0"/>
    <w:rsid w:val="00717C32"/>
    <w:pPr>
      <w:spacing w:line="160" w:lineRule="atLeast"/>
      <w:ind w:firstLineChars="400" w:firstLine="1120"/>
    </w:pPr>
    <w:rPr>
      <w:rFonts w:ascii="新宋体" w:eastAsia="新宋体" w:hAnsi="新宋体"/>
      <w:sz w:val="28"/>
    </w:rPr>
  </w:style>
  <w:style w:type="paragraph" w:styleId="a5">
    <w:name w:val="Block Text"/>
    <w:basedOn w:val="a"/>
    <w:rsid w:val="00717C32"/>
    <w:pPr>
      <w:spacing w:after="120"/>
      <w:ind w:leftChars="700" w:left="1440" w:rightChars="700" w:right="1440"/>
    </w:pPr>
    <w:rPr>
      <w:rFonts w:ascii="Calibri" w:hAnsi="Calibri"/>
      <w:szCs w:val="22"/>
    </w:rPr>
  </w:style>
  <w:style w:type="paragraph" w:styleId="a6">
    <w:name w:val="Plain Text"/>
    <w:basedOn w:val="a"/>
    <w:link w:val="Char1"/>
    <w:rsid w:val="00717C32"/>
    <w:rPr>
      <w:rFonts w:ascii="宋体" w:hAnsi="Courier New" w:cs="Courier New"/>
      <w:szCs w:val="21"/>
    </w:rPr>
  </w:style>
  <w:style w:type="paragraph" w:styleId="a7">
    <w:name w:val="Date"/>
    <w:basedOn w:val="a"/>
    <w:next w:val="a"/>
    <w:link w:val="Char2"/>
    <w:rsid w:val="00717C32"/>
    <w:pPr>
      <w:ind w:leftChars="2500" w:left="100"/>
    </w:pPr>
    <w:rPr>
      <w:rFonts w:ascii="Calibri" w:hAnsi="Calibri"/>
      <w:szCs w:val="20"/>
    </w:rPr>
  </w:style>
  <w:style w:type="paragraph" w:styleId="20">
    <w:name w:val="Body Text Indent 2"/>
    <w:basedOn w:val="a"/>
    <w:link w:val="2Char0"/>
    <w:rsid w:val="00717C32"/>
    <w:pPr>
      <w:spacing w:after="120" w:line="480" w:lineRule="auto"/>
      <w:ind w:leftChars="200" w:left="420"/>
    </w:pPr>
  </w:style>
  <w:style w:type="paragraph" w:styleId="a8">
    <w:name w:val="Balloon Text"/>
    <w:basedOn w:val="a"/>
    <w:link w:val="Char3"/>
    <w:uiPriority w:val="99"/>
    <w:semiHidden/>
    <w:rsid w:val="00717C32"/>
    <w:rPr>
      <w:sz w:val="18"/>
      <w:szCs w:val="18"/>
    </w:rPr>
  </w:style>
  <w:style w:type="paragraph" w:styleId="a9">
    <w:name w:val="footer"/>
    <w:basedOn w:val="a"/>
    <w:link w:val="Char4"/>
    <w:rsid w:val="00717C3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1">
    <w:name w:val="Body Text First Indent 2"/>
    <w:basedOn w:val="a4"/>
    <w:link w:val="2Char1"/>
    <w:rsid w:val="00717C32"/>
    <w:pPr>
      <w:spacing w:after="120" w:line="240" w:lineRule="auto"/>
      <w:ind w:leftChars="200" w:left="420" w:firstLineChars="200" w:firstLine="420"/>
    </w:pPr>
    <w:rPr>
      <w:rFonts w:ascii="Times New Roman" w:eastAsia="宋体" w:hAnsi="Times New Roman"/>
      <w:sz w:val="21"/>
    </w:rPr>
  </w:style>
  <w:style w:type="paragraph" w:styleId="aa">
    <w:name w:val="header"/>
    <w:basedOn w:val="a"/>
    <w:link w:val="Char5"/>
    <w:rsid w:val="00717C3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link w:val="HTMLChar"/>
    <w:rsid w:val="00717C3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ab">
    <w:name w:val="Normal (Web)"/>
    <w:basedOn w:val="a"/>
    <w:link w:val="Char6"/>
    <w:rsid w:val="00717C3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c">
    <w:name w:val="Strong"/>
    <w:qFormat/>
    <w:locked/>
    <w:rsid w:val="00717C32"/>
    <w:rPr>
      <w:b/>
      <w:bCs/>
    </w:rPr>
  </w:style>
  <w:style w:type="character" w:styleId="ad">
    <w:name w:val="page number"/>
    <w:basedOn w:val="a0"/>
    <w:rsid w:val="00717C32"/>
  </w:style>
  <w:style w:type="character" w:styleId="ae">
    <w:name w:val="FollowedHyperlink"/>
    <w:basedOn w:val="a0"/>
    <w:rsid w:val="00717C32"/>
    <w:rPr>
      <w:color w:val="800080"/>
      <w:u w:val="single"/>
    </w:rPr>
  </w:style>
  <w:style w:type="character" w:styleId="af">
    <w:name w:val="Hyperlink"/>
    <w:basedOn w:val="a0"/>
    <w:rsid w:val="00717C32"/>
    <w:rPr>
      <w:color w:val="0000FF"/>
      <w:u w:val="single"/>
    </w:rPr>
  </w:style>
  <w:style w:type="paragraph" w:customStyle="1" w:styleId="Web">
    <w:name w:val="普通 (Web)"/>
    <w:basedOn w:val="a"/>
    <w:rsid w:val="00717C32"/>
    <w:pPr>
      <w:widowControl/>
      <w:spacing w:before="102" w:after="102" w:line="498" w:lineRule="atLeast"/>
      <w:ind w:firstLine="419"/>
      <w:jc w:val="left"/>
    </w:pPr>
    <w:rPr>
      <w:rFonts w:ascii="宋体"/>
      <w:color w:val="000000"/>
      <w:kern w:val="0"/>
      <w:sz w:val="22"/>
      <w:szCs w:val="20"/>
      <w:u w:color="000000"/>
    </w:rPr>
  </w:style>
  <w:style w:type="paragraph" w:customStyle="1" w:styleId="Web1">
    <w:name w:val="普通(Web)1"/>
    <w:basedOn w:val="a"/>
    <w:rsid w:val="00717C32"/>
    <w:pPr>
      <w:widowControl/>
      <w:spacing w:before="100" w:beforeAutospacing="1" w:after="100" w:afterAutospacing="1"/>
      <w:ind w:firstLine="360"/>
      <w:jc w:val="left"/>
    </w:pPr>
    <w:rPr>
      <w:rFonts w:ascii="宋体" w:hAnsi="宋体" w:cs="宋体"/>
      <w:kern w:val="0"/>
      <w:sz w:val="24"/>
    </w:rPr>
  </w:style>
  <w:style w:type="paragraph" w:customStyle="1" w:styleId="af0">
    <w:name w:val="网校正文"/>
    <w:basedOn w:val="a"/>
    <w:rsid w:val="00717C32"/>
    <w:pPr>
      <w:adjustRightInd w:val="0"/>
      <w:spacing w:after="120"/>
    </w:pPr>
    <w:rPr>
      <w:sz w:val="24"/>
    </w:rPr>
  </w:style>
  <w:style w:type="paragraph" w:customStyle="1" w:styleId="af1">
    <w:name w:val="网校标题"/>
    <w:basedOn w:val="a"/>
    <w:rsid w:val="00717C32"/>
    <w:pPr>
      <w:jc w:val="center"/>
    </w:pPr>
    <w:rPr>
      <w:b/>
      <w:sz w:val="32"/>
    </w:rPr>
  </w:style>
  <w:style w:type="paragraph" w:customStyle="1" w:styleId="1205">
    <w:name w:val="样式 网校正文 + 首行缩进:  12 字符 段后: 0.5 行"/>
    <w:basedOn w:val="af0"/>
    <w:rsid w:val="00717C32"/>
    <w:pPr>
      <w:spacing w:after="156"/>
      <w:ind w:firstLine="2880"/>
      <w:jc w:val="left"/>
    </w:pPr>
    <w:rPr>
      <w:rFonts w:cs="宋体"/>
      <w:szCs w:val="20"/>
    </w:rPr>
  </w:style>
  <w:style w:type="paragraph" w:customStyle="1" w:styleId="Char7">
    <w:name w:val="Char"/>
    <w:basedOn w:val="a"/>
    <w:rsid w:val="00717C32"/>
    <w:pPr>
      <w:spacing w:before="100" w:beforeAutospacing="1" w:after="100" w:afterAutospacing="1"/>
    </w:pPr>
    <w:rPr>
      <w:szCs w:val="20"/>
    </w:rPr>
  </w:style>
  <w:style w:type="paragraph" w:customStyle="1" w:styleId="p0">
    <w:name w:val="p0"/>
    <w:basedOn w:val="a"/>
    <w:rsid w:val="00717C32"/>
    <w:pPr>
      <w:widowControl/>
    </w:pPr>
    <w:rPr>
      <w:rFonts w:ascii="Calibri" w:hAnsi="Calibri"/>
      <w:kern w:val="0"/>
      <w:szCs w:val="20"/>
    </w:rPr>
  </w:style>
  <w:style w:type="paragraph" w:customStyle="1" w:styleId="DefaultParagraph">
    <w:name w:val="DefaultParagraph"/>
    <w:rsid w:val="00717C32"/>
    <w:rPr>
      <w:rFonts w:hAnsi="Calibri" w:cs="Calibri"/>
      <w:kern w:val="2"/>
      <w:sz w:val="21"/>
      <w:szCs w:val="22"/>
    </w:rPr>
  </w:style>
  <w:style w:type="paragraph" w:customStyle="1" w:styleId="ZW">
    <w:name w:val="ZW"/>
    <w:basedOn w:val="a"/>
    <w:link w:val="ZWChar"/>
    <w:rsid w:val="00717C32"/>
    <w:pPr>
      <w:topLinePunct/>
      <w:adjustRightInd w:val="0"/>
      <w:snapToGrid w:val="0"/>
      <w:spacing w:line="260" w:lineRule="atLeast"/>
      <w:ind w:firstLineChars="200" w:firstLine="200"/>
    </w:pPr>
    <w:rPr>
      <w:rFonts w:ascii="Calibri" w:hAnsi="Calibri"/>
      <w:sz w:val="18"/>
      <w:szCs w:val="18"/>
    </w:rPr>
  </w:style>
  <w:style w:type="paragraph" w:customStyle="1" w:styleId="AA0">
    <w:name w:val="正文AA"/>
    <w:basedOn w:val="a"/>
    <w:next w:val="a"/>
    <w:link w:val="AAChar1"/>
    <w:rsid w:val="00717C32"/>
    <w:pPr>
      <w:topLinePunct/>
      <w:adjustRightInd w:val="0"/>
      <w:snapToGrid w:val="0"/>
      <w:spacing w:line="260" w:lineRule="atLeast"/>
      <w:ind w:firstLineChars="200" w:firstLine="360"/>
    </w:pPr>
    <w:rPr>
      <w:rFonts w:ascii="Calibri" w:hAnsi="Calibri"/>
      <w:sz w:val="18"/>
      <w:szCs w:val="18"/>
    </w:rPr>
  </w:style>
  <w:style w:type="paragraph" w:customStyle="1" w:styleId="10">
    <w:name w:val="无间隔1"/>
    <w:link w:val="Char8"/>
    <w:qFormat/>
    <w:rsid w:val="00717C32"/>
    <w:rPr>
      <w:rFonts w:ascii="Calibri" w:hAnsi="Calibri"/>
      <w:sz w:val="22"/>
    </w:rPr>
  </w:style>
  <w:style w:type="character" w:customStyle="1" w:styleId="HTMLChar">
    <w:name w:val="HTML 预设格式 Char"/>
    <w:basedOn w:val="a0"/>
    <w:link w:val="HTML"/>
    <w:locked/>
    <w:rsid w:val="00717C32"/>
    <w:rPr>
      <w:rFonts w:ascii="Arial" w:eastAsia="宋体" w:hAnsi="Arial" w:cs="Arial"/>
      <w:kern w:val="0"/>
      <w:sz w:val="24"/>
      <w:szCs w:val="24"/>
    </w:rPr>
  </w:style>
  <w:style w:type="character" w:customStyle="1" w:styleId="Char1">
    <w:name w:val="纯文本 Char"/>
    <w:basedOn w:val="a0"/>
    <w:link w:val="a6"/>
    <w:locked/>
    <w:rsid w:val="00717C32"/>
    <w:rPr>
      <w:rFonts w:ascii="宋体" w:eastAsia="宋体" w:hAnsi="Courier New" w:cs="Courier New"/>
      <w:sz w:val="21"/>
      <w:szCs w:val="21"/>
    </w:rPr>
  </w:style>
  <w:style w:type="character" w:customStyle="1" w:styleId="Char5">
    <w:name w:val="页眉 Char"/>
    <w:basedOn w:val="a0"/>
    <w:link w:val="aa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页脚 Char"/>
    <w:basedOn w:val="a0"/>
    <w:link w:val="a9"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3">
    <w:name w:val="批注框文本 Char"/>
    <w:basedOn w:val="a0"/>
    <w:link w:val="a8"/>
    <w:uiPriority w:val="99"/>
    <w:semiHidden/>
    <w:locked/>
    <w:rsid w:val="00717C32"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正文文本缩进 Char"/>
    <w:basedOn w:val="a0"/>
    <w:link w:val="a4"/>
    <w:rsid w:val="00717C32"/>
    <w:rPr>
      <w:rFonts w:ascii="新宋体" w:eastAsia="新宋体" w:hAnsi="新宋体"/>
      <w:kern w:val="2"/>
      <w:sz w:val="28"/>
      <w:szCs w:val="24"/>
    </w:rPr>
  </w:style>
  <w:style w:type="character" w:customStyle="1" w:styleId="apple-style-span">
    <w:name w:val="apple-style-span"/>
    <w:rsid w:val="00717C32"/>
  </w:style>
  <w:style w:type="character" w:customStyle="1" w:styleId="2Char0">
    <w:name w:val="正文文本缩进 2 Char"/>
    <w:basedOn w:val="a0"/>
    <w:link w:val="20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">
    <w:name w:val="正文文本 Char"/>
    <w:basedOn w:val="a0"/>
    <w:link w:val="a3"/>
    <w:rsid w:val="00717C32"/>
    <w:rPr>
      <w:rFonts w:ascii="Times New Roman" w:hAnsi="Times New Roman"/>
      <w:kern w:val="2"/>
      <w:sz w:val="21"/>
      <w:szCs w:val="24"/>
    </w:rPr>
  </w:style>
  <w:style w:type="character" w:customStyle="1" w:styleId="p14">
    <w:name w:val="p14"/>
    <w:basedOn w:val="a0"/>
    <w:rsid w:val="00717C32"/>
  </w:style>
  <w:style w:type="character" w:customStyle="1" w:styleId="unnamed2">
    <w:name w:val="unnamed2"/>
    <w:basedOn w:val="a0"/>
    <w:rsid w:val="00717C32"/>
  </w:style>
  <w:style w:type="character" w:customStyle="1" w:styleId="p141">
    <w:name w:val="p141"/>
    <w:basedOn w:val="a0"/>
    <w:rsid w:val="00717C32"/>
    <w:rPr>
      <w:sz w:val="24"/>
      <w:szCs w:val="24"/>
    </w:rPr>
  </w:style>
  <w:style w:type="character" w:customStyle="1" w:styleId="contents1">
    <w:name w:val="contents1"/>
    <w:basedOn w:val="a0"/>
    <w:rsid w:val="00717C32"/>
    <w:rPr>
      <w:color w:val="000000"/>
      <w:sz w:val="21"/>
      <w:szCs w:val="21"/>
    </w:rPr>
  </w:style>
  <w:style w:type="character" w:customStyle="1" w:styleId="2Char1">
    <w:name w:val="正文首行缩进 2 Char"/>
    <w:basedOn w:val="Char0"/>
    <w:link w:val="21"/>
    <w:rsid w:val="00717C32"/>
    <w:rPr>
      <w:rFonts w:ascii="Times New Roman" w:hAnsi="Times New Roman"/>
      <w:sz w:val="21"/>
    </w:rPr>
  </w:style>
  <w:style w:type="character" w:customStyle="1" w:styleId="2Char">
    <w:name w:val="标题 2 Char"/>
    <w:basedOn w:val="a0"/>
    <w:link w:val="2"/>
    <w:rsid w:val="00717C32"/>
    <w:rPr>
      <w:rFonts w:ascii="Arial" w:eastAsia="黑体" w:hAnsi="Arial"/>
      <w:b/>
      <w:bCs/>
      <w:kern w:val="2"/>
      <w:sz w:val="32"/>
      <w:szCs w:val="32"/>
    </w:rPr>
  </w:style>
  <w:style w:type="character" w:customStyle="1" w:styleId="1Char">
    <w:name w:val="标题 1 Char"/>
    <w:basedOn w:val="a0"/>
    <w:link w:val="1"/>
    <w:rsid w:val="00717C32"/>
    <w:rPr>
      <w:rFonts w:ascii="Times New Roman" w:hAnsi="Times New Roman"/>
      <w:color w:val="000000"/>
      <w:kern w:val="36"/>
      <w:sz w:val="21"/>
      <w:szCs w:val="21"/>
    </w:rPr>
  </w:style>
  <w:style w:type="character" w:customStyle="1" w:styleId="ZWChar">
    <w:name w:val="ZW Char"/>
    <w:basedOn w:val="a0"/>
    <w:link w:val="ZW"/>
    <w:rsid w:val="00717C32"/>
    <w:rPr>
      <w:kern w:val="2"/>
      <w:sz w:val="18"/>
      <w:szCs w:val="18"/>
    </w:rPr>
  </w:style>
  <w:style w:type="character" w:customStyle="1" w:styleId="AAChar1">
    <w:name w:val="正文AA Char1"/>
    <w:basedOn w:val="a0"/>
    <w:link w:val="AA0"/>
    <w:rsid w:val="00717C32"/>
    <w:rPr>
      <w:kern w:val="2"/>
      <w:sz w:val="18"/>
      <w:szCs w:val="18"/>
    </w:rPr>
  </w:style>
  <w:style w:type="character" w:customStyle="1" w:styleId="Char2">
    <w:name w:val="日期 Char"/>
    <w:basedOn w:val="a0"/>
    <w:link w:val="a7"/>
    <w:rsid w:val="00717C32"/>
    <w:rPr>
      <w:kern w:val="2"/>
      <w:sz w:val="21"/>
    </w:rPr>
  </w:style>
  <w:style w:type="character" w:customStyle="1" w:styleId="Char10">
    <w:name w:val="日期 Char1"/>
    <w:basedOn w:val="a0"/>
    <w:link w:val="a7"/>
    <w:uiPriority w:val="99"/>
    <w:semiHidden/>
    <w:rsid w:val="00717C32"/>
    <w:rPr>
      <w:rFonts w:ascii="Times New Roman" w:hAnsi="Times New Roman"/>
      <w:kern w:val="2"/>
      <w:sz w:val="21"/>
      <w:szCs w:val="24"/>
    </w:rPr>
  </w:style>
  <w:style w:type="character" w:customStyle="1" w:styleId="Char6">
    <w:name w:val="普通(网站) Char"/>
    <w:basedOn w:val="a0"/>
    <w:link w:val="ab"/>
    <w:rsid w:val="00717C32"/>
    <w:rPr>
      <w:rFonts w:ascii="宋体" w:hAnsi="宋体" w:cs="宋体"/>
      <w:sz w:val="24"/>
      <w:szCs w:val="24"/>
    </w:rPr>
  </w:style>
  <w:style w:type="character" w:customStyle="1" w:styleId="Char8">
    <w:name w:val="无间隔 Char"/>
    <w:basedOn w:val="a0"/>
    <w:link w:val="10"/>
    <w:rsid w:val="00717C32"/>
    <w:rPr>
      <w:rFonts w:ascii="Calibri" w:hAnsi="Calibri"/>
      <w:sz w:val="22"/>
      <w:lang w:val="en-US" w:eastAsia="zh-CN" w:bidi="ar-SA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autoRedefine/>
    <w:rsid w:val="007741BC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paragraph" w:customStyle="1" w:styleId="11">
    <w:name w:val="列出段落1"/>
    <w:basedOn w:val="a"/>
    <w:uiPriority w:val="34"/>
    <w:qFormat/>
    <w:rsid w:val="00BE2C5A"/>
    <w:pPr>
      <w:ind w:firstLineChars="200" w:firstLine="420"/>
    </w:pPr>
  </w:style>
  <w:style w:type="paragraph" w:styleId="af2">
    <w:name w:val="List"/>
    <w:basedOn w:val="a"/>
    <w:rsid w:val="00DF3917"/>
    <w:pPr>
      <w:ind w:left="200" w:hangingChars="200" w:hanging="200"/>
    </w:pPr>
  </w:style>
  <w:style w:type="paragraph" w:styleId="af3">
    <w:name w:val="List Paragraph"/>
    <w:basedOn w:val="a"/>
    <w:qFormat/>
    <w:rsid w:val="004C30C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image" Target="media/image2.wmf"/><Relationship Id="rId19" Type="http://schemas.openxmlformats.org/officeDocument/2006/relationships/image" Target="media/image6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540</Characters>
  <Application>Microsoft Office Word</Application>
  <DocSecurity>0</DocSecurity>
  <Lines>4</Lines>
  <Paragraphs>1</Paragraphs>
  <ScaleCrop>false</ScaleCrop>
  <Company>Lenovo (Beijing) Limited</Company>
  <LinksUpToDate>false</LinksUpToDate>
  <CharactersWithSpaces>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user</cp:lastModifiedBy>
  <cp:revision>2</cp:revision>
  <dcterms:created xsi:type="dcterms:W3CDTF">2015-06-05T02:22:00Z</dcterms:created>
  <dcterms:modified xsi:type="dcterms:W3CDTF">2015-06-05T02:22:00Z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