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F01EC">
      <w:pPr>
        <w:rPr>
          <w:rFonts w:cs="Times New Roman"/>
          <w:lang w:eastAsia="zh-CN"/>
        </w:rPr>
      </w:pPr>
      <w:r>
        <w:rPr>
          <w:rFonts w:cs="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98pt;margin-top:967pt;mso-position-horizontal-relative:page;mso-position-vertical-relative:top-margin-area;position:absolute;width:29pt;z-index:251658240">
            <v:imagedata r:id="rId4" o:title=""/>
          </v:shape>
        </w:pict>
      </w:r>
    </w:p>
    <w:p w:rsidR="00BF01EC">
      <w:pPr>
        <w:jc w:val="center"/>
        <w:rPr>
          <w:rFonts w:cs="Times New Roman"/>
        </w:rPr>
      </w:pPr>
      <w:r>
        <w:rPr>
          <w:rFonts w:cs="宋体" w:hint="eastAsia"/>
          <w:b/>
          <w:bCs/>
          <w:sz w:val="28"/>
          <w:szCs w:val="28"/>
        </w:rPr>
        <w:t>广州市越秀区知用中学</w:t>
      </w:r>
      <w:r>
        <w:rPr>
          <w:b/>
          <w:bCs/>
          <w:sz w:val="28"/>
          <w:szCs w:val="28"/>
        </w:rPr>
        <w:t>2017-2018</w:t>
      </w:r>
      <w:r>
        <w:rPr>
          <w:rFonts w:cs="宋体" w:hint="eastAsia"/>
          <w:b/>
          <w:bCs/>
          <w:sz w:val="28"/>
          <w:szCs w:val="28"/>
        </w:rPr>
        <w:t>学年九年级下学期物理期中考试试卷</w:t>
      </w:r>
    </w:p>
    <w:p w:rsidR="00BF01EC">
      <w:pPr>
        <w:rPr>
          <w:rFonts w:cs="Times New Roman"/>
        </w:rPr>
      </w:pPr>
      <w:r>
        <w:rPr>
          <w:rFonts w:cs="宋体" w:hint="eastAsia"/>
          <w:b/>
          <w:bCs/>
          <w:sz w:val="24"/>
          <w:szCs w:val="24"/>
        </w:rPr>
        <w:t>一、选择题</w:t>
      </w:r>
    </w:p>
    <w:p w:rsidR="00BF01EC">
      <w:pPr>
        <w:spacing w:after="0"/>
        <w:rPr>
          <w:rFonts w:cs="Times New Roman"/>
        </w:rPr>
      </w:pPr>
      <w:r>
        <w:rPr>
          <w:color w:val="000000"/>
        </w:rPr>
        <w:t>1.</w:t>
      </w:r>
      <w:r>
        <w:rPr>
          <w:rFonts w:cs="宋体" w:hint="eastAsia"/>
          <w:color w:val="000000"/>
        </w:rPr>
        <w:t>下列估测中，正确的是（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BF01EC">
      <w:pPr>
        <w:spacing w:after="0"/>
        <w:ind w:left="150"/>
        <w:rPr>
          <w:rFonts w:cs="Times New Roman"/>
        </w:rPr>
      </w:pPr>
      <w:r>
        <w:rPr>
          <w:color w:val="000000"/>
        </w:rPr>
        <w:t>A. </w:t>
      </w:r>
      <w:r>
        <w:rPr>
          <w:rFonts w:cs="宋体" w:hint="eastAsia"/>
          <w:color w:val="000000"/>
        </w:rPr>
        <w:t>一支新铅笔长约</w:t>
      </w:r>
      <w:r>
        <w:rPr>
          <w:color w:val="000000"/>
        </w:rPr>
        <w:t>17.5dm</w:t>
      </w:r>
      <w:r>
        <w:rPr>
          <w:rFonts w:cs="Times New Roman"/>
        </w:rPr>
        <w:br/>
      </w:r>
      <w:r>
        <w:rPr>
          <w:color w:val="000000"/>
        </w:rPr>
        <w:t>B. </w:t>
      </w:r>
      <w:r>
        <w:rPr>
          <w:rFonts w:cs="宋体" w:hint="eastAsia"/>
          <w:color w:val="000000"/>
        </w:rPr>
        <w:t>课桌高度约为</w:t>
      </w:r>
      <w:r>
        <w:rPr>
          <w:color w:val="000000"/>
        </w:rPr>
        <w:t>7.8cm</w:t>
      </w:r>
      <w:r>
        <w:rPr>
          <w:rFonts w:cs="Times New Roman"/>
        </w:rPr>
        <w:br/>
      </w:r>
      <w:r>
        <w:rPr>
          <w:color w:val="000000"/>
        </w:rPr>
        <w:t>C. </w:t>
      </w:r>
      <w:r>
        <w:rPr>
          <w:rFonts w:cs="宋体" w:hint="eastAsia"/>
          <w:color w:val="000000"/>
        </w:rPr>
        <w:t>成年人步行的速度为</w:t>
      </w:r>
      <w:r>
        <w:rPr>
          <w:color w:val="000000"/>
        </w:rPr>
        <w:t>5m/s</w:t>
      </w:r>
      <w:r>
        <w:rPr>
          <w:rFonts w:cs="Times New Roman"/>
        </w:rPr>
        <w:br/>
      </w:r>
      <w:r>
        <w:rPr>
          <w:color w:val="000000"/>
        </w:rPr>
        <w:t>D. </w:t>
      </w:r>
      <w:r>
        <w:rPr>
          <w:rFonts w:cs="宋体" w:hint="eastAsia"/>
          <w:color w:val="000000"/>
        </w:rPr>
        <w:t>唱一首歌大约需要</w:t>
      </w:r>
      <w:r>
        <w:rPr>
          <w:color w:val="000000"/>
        </w:rPr>
        <w:t>4min</w:t>
      </w:r>
    </w:p>
    <w:p w:rsidR="00BF01EC">
      <w:pPr>
        <w:spacing w:after="0"/>
        <w:rPr>
          <w:rFonts w:cs="Times New Roman"/>
        </w:rPr>
      </w:pPr>
      <w:r>
        <w:rPr>
          <w:color w:val="000000"/>
        </w:rPr>
        <w:t>2.</w:t>
      </w:r>
      <w:r>
        <w:rPr>
          <w:rFonts w:cs="宋体" w:hint="eastAsia"/>
          <w:color w:val="000000"/>
        </w:rPr>
        <w:t>如图所示是将话筒接在示波器上，用不同乐器对着话筒都发出</w:t>
      </w:r>
      <w:r>
        <w:rPr>
          <w:color w:val="000000"/>
        </w:rPr>
        <w:t>C</w:t>
      </w:r>
      <w:r>
        <w:rPr>
          <w:rFonts w:cs="宋体" w:hint="eastAsia"/>
          <w:color w:val="000000"/>
        </w:rPr>
        <w:t>调</w:t>
      </w:r>
      <w:r>
        <w:rPr>
          <w:color w:val="000000"/>
        </w:rPr>
        <w:t>1</w:t>
      </w:r>
      <w:r>
        <w:rPr>
          <w:rFonts w:cs="宋体" w:hint="eastAsia"/>
          <w:color w:val="000000"/>
        </w:rPr>
        <w:t>（</w:t>
      </w:r>
      <w:r>
        <w:rPr>
          <w:color w:val="000000"/>
        </w:rPr>
        <w:t>duo</w:t>
      </w:r>
      <w:r>
        <w:rPr>
          <w:rFonts w:cs="宋体" w:hint="eastAsia"/>
          <w:color w:val="000000"/>
        </w:rPr>
        <w:t>）的波形图，比较三种乐器发出声音特性不同的是（</w:t>
      </w:r>
      <w:r>
        <w:rPr>
          <w:rFonts w:cs="Times New Roman"/>
          <w:color w:val="000000"/>
        </w:rPr>
        <w:t>   </w:t>
      </w:r>
      <w:r>
        <w:rPr>
          <w:color w:val="000000"/>
        </w:rPr>
        <w:t xml:space="preserve"> </w:t>
      </w:r>
      <w:r>
        <w:rPr>
          <w:rFonts w:cs="宋体" w:hint="eastAsia"/>
          <w:color w:val="000000"/>
        </w:rPr>
        <w:t>）</w:t>
      </w:r>
      <w:r>
        <w:rPr>
          <w:rFonts w:cs="Times New Roman"/>
          <w:noProof/>
          <w:lang w:eastAsia="zh-CN"/>
        </w:rPr>
        <w:pict>
          <v:shape id="_x0000_i1026" type="#_x0000_t75" alt=" " style="height:89.25pt;visibility:visible;width:360.75pt">
            <v:imagedata r:id="rId5" o:title=""/>
          </v:shape>
        </w:pict>
      </w:r>
    </w:p>
    <w:p w:rsidR="00BF01EC">
      <w:pPr>
        <w:spacing w:after="0"/>
        <w:ind w:left="150"/>
        <w:rPr>
          <w:rFonts w:cs="Times New Roman"/>
        </w:rPr>
      </w:pPr>
      <w:r>
        <w:rPr>
          <w:color w:val="000000"/>
        </w:rPr>
        <w:t>A. </w:t>
      </w:r>
      <w:r>
        <w:rPr>
          <w:rFonts w:cs="宋体" w:hint="eastAsia"/>
          <w:color w:val="000000"/>
        </w:rPr>
        <w:t>音调</w:t>
      </w:r>
      <w:r>
        <w:rPr>
          <w:rFonts w:cs="Times New Roman"/>
          <w:color w:val="000000"/>
        </w:rPr>
        <w:t>                                     </w:t>
      </w:r>
      <w:r>
        <w:rPr>
          <w:color w:val="000000"/>
        </w:rPr>
        <w:t>B. </w:t>
      </w:r>
      <w:r>
        <w:rPr>
          <w:rFonts w:cs="宋体" w:hint="eastAsia"/>
          <w:color w:val="000000"/>
        </w:rPr>
        <w:t>响度</w:t>
      </w:r>
      <w:r>
        <w:rPr>
          <w:rFonts w:cs="Times New Roman"/>
          <w:color w:val="000000"/>
        </w:rPr>
        <w:t>                                     </w:t>
      </w:r>
      <w:r>
        <w:rPr>
          <w:color w:val="000000"/>
        </w:rPr>
        <w:t>C. </w:t>
      </w:r>
      <w:r>
        <w:rPr>
          <w:rFonts w:cs="宋体" w:hint="eastAsia"/>
          <w:color w:val="000000"/>
        </w:rPr>
        <w:t>音色</w:t>
      </w:r>
      <w:r>
        <w:rPr>
          <w:rFonts w:cs="Times New Roman"/>
          <w:color w:val="000000"/>
        </w:rPr>
        <w:t>                                     </w:t>
      </w:r>
      <w:r>
        <w:rPr>
          <w:color w:val="000000"/>
        </w:rPr>
        <w:t>D. </w:t>
      </w:r>
      <w:r>
        <w:rPr>
          <w:rFonts w:cs="宋体" w:hint="eastAsia"/>
          <w:color w:val="000000"/>
        </w:rPr>
        <w:t>音速</w:t>
      </w:r>
    </w:p>
    <w:p w:rsidR="00BF01EC">
      <w:pPr>
        <w:spacing w:after="0"/>
        <w:rPr>
          <w:rFonts w:cs="Times New Roman"/>
        </w:rPr>
      </w:pPr>
      <w:r>
        <w:rPr>
          <w:color w:val="000000"/>
        </w:rPr>
        <w:t>3.</w:t>
      </w:r>
      <w:r>
        <w:rPr>
          <w:rFonts w:cs="宋体" w:hint="eastAsia"/>
          <w:color w:val="000000"/>
        </w:rPr>
        <w:t>下列说法中正确的是（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BF01EC">
      <w:pPr>
        <w:spacing w:after="0"/>
        <w:ind w:left="150"/>
        <w:rPr>
          <w:rFonts w:cs="Times New Roman"/>
        </w:rPr>
      </w:pPr>
      <w:r>
        <w:rPr>
          <w:color w:val="000000"/>
        </w:rPr>
        <w:t>A. </w:t>
      </w:r>
      <w:r>
        <w:rPr>
          <w:rFonts w:cs="宋体" w:hint="eastAsia"/>
          <w:color w:val="000000"/>
        </w:rPr>
        <w:t>寒冬，玻璃窗上出现</w:t>
      </w:r>
      <w:r>
        <w:rPr>
          <w:color w:val="000000"/>
        </w:rPr>
        <w:t>“</w:t>
      </w:r>
      <w:r>
        <w:rPr>
          <w:rFonts w:cs="宋体" w:hint="eastAsia"/>
          <w:color w:val="000000"/>
        </w:rPr>
        <w:t>冰花</w:t>
      </w:r>
      <w:r>
        <w:rPr>
          <w:color w:val="000000"/>
        </w:rPr>
        <w:t>”</w:t>
      </w:r>
      <w:r>
        <w:rPr>
          <w:rFonts w:cs="宋体" w:hint="eastAsia"/>
          <w:color w:val="000000"/>
        </w:rPr>
        <w:t>，发生了凝固现象</w:t>
      </w:r>
      <w:r>
        <w:rPr>
          <w:rFonts w:cs="Times New Roman"/>
          <w:color w:val="000000"/>
        </w:rPr>
        <w:t>          </w:t>
      </w:r>
      <w:r>
        <w:rPr>
          <w:rFonts w:cs="Times New Roman"/>
          <w:noProof/>
          <w:lang w:eastAsia="zh-CN"/>
        </w:rPr>
        <w:pict>
          <v:shape id="_x0000_i1027" type="#_x0000_t75" alt=" " style="height:3pt;visibility:visible;width:2.25pt">
            <v:imagedata r:id="rId6" o:title=""/>
          </v:shape>
        </w:pict>
      </w:r>
      <w:r>
        <w:rPr>
          <w:color w:val="000000"/>
        </w:rPr>
        <w:t>B. </w:t>
      </w:r>
      <w:r>
        <w:rPr>
          <w:rFonts w:cs="宋体" w:hint="eastAsia"/>
          <w:color w:val="000000"/>
        </w:rPr>
        <w:t>炎夏，雪糕周围出现</w:t>
      </w:r>
      <w:r>
        <w:rPr>
          <w:color w:val="000000"/>
        </w:rPr>
        <w:t>“</w:t>
      </w:r>
      <w:r>
        <w:rPr>
          <w:rFonts w:cs="宋体" w:hint="eastAsia"/>
          <w:color w:val="000000"/>
        </w:rPr>
        <w:t>白气</w:t>
      </w:r>
      <w:r>
        <w:rPr>
          <w:color w:val="000000"/>
        </w:rPr>
        <w:t>”</w:t>
      </w:r>
      <w:r>
        <w:rPr>
          <w:rFonts w:cs="宋体" w:hint="eastAsia"/>
          <w:color w:val="000000"/>
        </w:rPr>
        <w:t>，发生了液化现象</w:t>
      </w:r>
      <w:r>
        <w:rPr>
          <w:rFonts w:cs="Times New Roman"/>
        </w:rPr>
        <w:br/>
      </w:r>
      <w:r>
        <w:rPr>
          <w:color w:val="000000"/>
        </w:rPr>
        <w:t>C. </w:t>
      </w:r>
      <w:r>
        <w:rPr>
          <w:rFonts w:cs="宋体" w:hint="eastAsia"/>
          <w:color w:val="000000"/>
        </w:rPr>
        <w:t>清晨，树叶沾满晶莹</w:t>
      </w:r>
      <w:r>
        <w:rPr>
          <w:color w:val="000000"/>
        </w:rPr>
        <w:t>“</w:t>
      </w:r>
      <w:r>
        <w:rPr>
          <w:rFonts w:cs="宋体" w:hint="eastAsia"/>
          <w:color w:val="000000"/>
        </w:rPr>
        <w:t>露珠</w:t>
      </w:r>
      <w:r>
        <w:rPr>
          <w:color w:val="000000"/>
        </w:rPr>
        <w:t>”</w:t>
      </w:r>
      <w:r>
        <w:rPr>
          <w:rFonts w:cs="宋体" w:hint="eastAsia"/>
          <w:color w:val="000000"/>
        </w:rPr>
        <w:t>，发生了熔化现象</w:t>
      </w:r>
      <w:r>
        <w:rPr>
          <w:rFonts w:cs="Times New Roman"/>
          <w:color w:val="000000"/>
        </w:rPr>
        <w:t>          </w:t>
      </w:r>
      <w:r>
        <w:rPr>
          <w:rFonts w:cs="Times New Roman"/>
          <w:noProof/>
          <w:lang w:eastAsia="zh-CN"/>
        </w:rPr>
        <w:pict>
          <v:shape id="_x0000_i1028" type="#_x0000_t75" alt=" " style="height:3pt;visibility:visible;width:2.25pt">
            <v:imagedata r:id="rId6" o:title=""/>
          </v:shape>
        </w:pict>
      </w:r>
      <w:r>
        <w:rPr>
          <w:color w:val="000000"/>
        </w:rPr>
        <w:t>D. </w:t>
      </w:r>
      <w:r>
        <w:rPr>
          <w:rFonts w:cs="宋体" w:hint="eastAsia"/>
          <w:color w:val="000000"/>
        </w:rPr>
        <w:t>雨后，天空出现绚丽</w:t>
      </w:r>
      <w:r>
        <w:rPr>
          <w:color w:val="000000"/>
        </w:rPr>
        <w:t>“</w:t>
      </w:r>
      <w:r>
        <w:rPr>
          <w:rFonts w:cs="宋体" w:hint="eastAsia"/>
          <w:color w:val="000000"/>
        </w:rPr>
        <w:t>彩虹</w:t>
      </w:r>
      <w:r>
        <w:rPr>
          <w:color w:val="000000"/>
        </w:rPr>
        <w:t>”</w:t>
      </w:r>
      <w:r>
        <w:rPr>
          <w:rFonts w:cs="宋体" w:hint="eastAsia"/>
          <w:color w:val="000000"/>
        </w:rPr>
        <w:t>，发生了升华现象</w:t>
      </w:r>
    </w:p>
    <w:p w:rsidR="00BF01EC">
      <w:pPr>
        <w:spacing w:after="0"/>
        <w:rPr>
          <w:rFonts w:cs="Times New Roman"/>
        </w:rPr>
      </w:pPr>
      <w:r>
        <w:rPr>
          <w:color w:val="000000"/>
        </w:rPr>
        <w:t>4.</w:t>
      </w:r>
      <w:r>
        <w:rPr>
          <w:rFonts w:cs="宋体" w:hint="eastAsia"/>
          <w:color w:val="000000"/>
        </w:rPr>
        <w:t>如图所示是手摇式手电筒，只要转动手电筒的摇柄，灯泡就能发光。下列实验能揭示该手电筒工作原理的是（</w:t>
      </w:r>
      <w:r>
        <w:rPr>
          <w:color w:val="000000"/>
        </w:rPr>
        <w:t xml:space="preserve">   </w:t>
      </w:r>
      <w:r>
        <w:rPr>
          <w:rFonts w:cs="宋体" w:hint="eastAsia"/>
          <w:color w:val="000000"/>
        </w:rPr>
        <w:t>）</w:t>
      </w:r>
      <w:r>
        <w:rPr>
          <w:rFonts w:cs="Times New Roman"/>
          <w:noProof/>
          <w:lang w:eastAsia="zh-CN"/>
        </w:rPr>
        <w:pict>
          <v:shape id="_x0000_i1029" type="#_x0000_t75" alt=" " style="height:100.5pt;visibility:visible;width:150pt">
            <v:imagedata r:id="rId7" o:title=""/>
          </v:shape>
        </w:pict>
      </w:r>
    </w:p>
    <w:p w:rsidR="00BF01EC">
      <w:pPr>
        <w:spacing w:after="0"/>
        <w:ind w:left="150"/>
        <w:rPr>
          <w:rFonts w:cs="Times New Roman"/>
        </w:rPr>
      </w:pPr>
      <w:r>
        <w:rPr>
          <w:color w:val="000000"/>
        </w:rPr>
        <w:t>A. </w:t>
      </w:r>
      <w:r>
        <w:rPr>
          <w:rFonts w:cs="Times New Roman"/>
          <w:noProof/>
          <w:lang w:eastAsia="zh-CN"/>
        </w:rPr>
        <w:pict>
          <v:shape id="_x0000_i1030" type="#_x0000_t75" alt=" " style="height:96pt;visibility:visible;width:90pt">
            <v:imagedata r:id="rId8" o:title=""/>
          </v:shape>
        </w:pict>
      </w:r>
      <w:r>
        <w:rPr>
          <w:rFonts w:cs="Times New Roman"/>
          <w:color w:val="000000"/>
        </w:rPr>
        <w:t>                                            </w:t>
      </w:r>
      <w:r>
        <w:rPr>
          <w:rFonts w:cs="Times New Roman"/>
          <w:noProof/>
          <w:lang w:eastAsia="zh-CN"/>
        </w:rPr>
        <w:pict>
          <v:shape id="_x0000_i1031" type="#_x0000_t75" alt=" " style="height:3pt;visibility:visible;width:2.25pt">
            <v:imagedata r:id="rId6" o:title=""/>
          </v:shape>
        </w:pict>
      </w:r>
      <w:r>
        <w:rPr>
          <w:color w:val="000000"/>
        </w:rPr>
        <w:t>B. </w:t>
      </w:r>
      <w:r>
        <w:rPr>
          <w:rFonts w:cs="Times New Roman"/>
          <w:noProof/>
          <w:lang w:eastAsia="zh-CN"/>
        </w:rPr>
        <w:pict>
          <v:shape id="_x0000_i1032" type="#_x0000_t75" alt=" " style="height:81pt;visibility:visible;width:96.75pt">
            <v:imagedata r:id="rId9" o:title=""/>
          </v:shape>
        </w:pict>
      </w:r>
      <w:r>
        <w:rPr>
          <w:rFonts w:cs="Times New Roman"/>
          <w:color w:val="000000"/>
        </w:rPr>
        <w:t>          </w:t>
      </w:r>
      <w:r>
        <w:rPr>
          <w:rFonts w:cs="Times New Roman"/>
        </w:rPr>
        <w:br/>
      </w:r>
      <w:r>
        <w:rPr>
          <w:color w:val="000000"/>
        </w:rPr>
        <w:t>C. </w:t>
      </w:r>
      <w:r>
        <w:rPr>
          <w:rFonts w:cs="Times New Roman"/>
          <w:noProof/>
          <w:lang w:eastAsia="zh-CN"/>
        </w:rPr>
        <w:pict>
          <v:shape id="_x0000_i1033" type="#_x0000_t75" alt=" " style="height:92.25pt;visibility:visible;width:96.75pt">
            <v:imagedata r:id="rId10" o:title=""/>
          </v:shape>
        </w:pict>
      </w:r>
      <w:r>
        <w:rPr>
          <w:rFonts w:cs="Times New Roman"/>
          <w:color w:val="000000"/>
        </w:rPr>
        <w:t>                                          </w:t>
      </w:r>
      <w:r>
        <w:rPr>
          <w:rFonts w:cs="Times New Roman"/>
          <w:noProof/>
          <w:lang w:eastAsia="zh-CN"/>
        </w:rPr>
        <w:pict>
          <v:shape id="_x0000_i1034" type="#_x0000_t75" alt=" " style="height:3pt;visibility:visible;width:1.5pt">
            <v:imagedata r:id="rId11" o:title=""/>
          </v:shape>
        </w:pict>
      </w:r>
      <w:r>
        <w:rPr>
          <w:color w:val="000000"/>
        </w:rPr>
        <w:t>D. </w:t>
      </w:r>
      <w:r>
        <w:rPr>
          <w:rFonts w:cs="Times New Roman"/>
          <w:noProof/>
          <w:lang w:eastAsia="zh-CN"/>
        </w:rPr>
        <w:pict>
          <v:shape id="_x0000_i1035" type="#_x0000_t75" alt=" " style="height:73.5pt;visibility:visible;width:99.75pt">
            <v:imagedata r:id="rId12" o:title=""/>
          </v:shape>
        </w:pict>
      </w:r>
    </w:p>
    <w:p w:rsidR="00BF01EC">
      <w:pPr>
        <w:spacing w:after="0"/>
        <w:rPr>
          <w:rFonts w:cs="Times New Roman"/>
        </w:rPr>
      </w:pPr>
      <w:r>
        <w:rPr>
          <w:color w:val="000000"/>
        </w:rPr>
        <w:t>5.</w:t>
      </w:r>
      <w:r>
        <w:rPr>
          <w:rFonts w:cs="宋体" w:hint="eastAsia"/>
          <w:color w:val="000000"/>
        </w:rPr>
        <w:t>如图是电磁波家族，在天文学里有</w:t>
      </w:r>
      <w:r>
        <w:rPr>
          <w:color w:val="000000"/>
        </w:rPr>
        <w:t>“</w:t>
      </w:r>
      <w:r>
        <w:rPr>
          <w:rFonts w:cs="宋体" w:hint="eastAsia"/>
          <w:color w:val="000000"/>
        </w:rPr>
        <w:t>红巨星</w:t>
      </w:r>
      <w:r>
        <w:rPr>
          <w:color w:val="000000"/>
        </w:rPr>
        <w:t>”</w:t>
      </w:r>
      <w:r>
        <w:rPr>
          <w:rFonts w:cs="宋体" w:hint="eastAsia"/>
          <w:color w:val="000000"/>
        </w:rPr>
        <w:t>和</w:t>
      </w:r>
      <w:r>
        <w:rPr>
          <w:color w:val="000000"/>
        </w:rPr>
        <w:t>“</w:t>
      </w:r>
      <w:r>
        <w:rPr>
          <w:rFonts w:cs="宋体" w:hint="eastAsia"/>
          <w:color w:val="000000"/>
        </w:rPr>
        <w:t>蓝巨星</w:t>
      </w:r>
      <w:r>
        <w:rPr>
          <w:color w:val="000000"/>
        </w:rPr>
        <w:t>”</w:t>
      </w:r>
      <w:r>
        <w:rPr>
          <w:rFonts w:cs="宋体" w:hint="eastAsia"/>
          <w:color w:val="000000"/>
        </w:rPr>
        <w:t>，前者呈橘红色温度较低，通常属于老年恒星；而后者的温度极高，呈蓝色，是年轻恒星的典范，根据你所学知识及所给的信息可以推测得到（</w:t>
      </w:r>
      <w:r>
        <w:rPr>
          <w:rFonts w:cs="Times New Roman"/>
          <w:color w:val="000000"/>
        </w:rPr>
        <w:t>   </w:t>
      </w:r>
      <w:r>
        <w:rPr>
          <w:color w:val="000000"/>
        </w:rPr>
        <w:t xml:space="preserve"> </w:t>
      </w:r>
      <w:r>
        <w:rPr>
          <w:rFonts w:cs="宋体" w:hint="eastAsia"/>
          <w:color w:val="000000"/>
        </w:rPr>
        <w:t>）</w:t>
      </w:r>
      <w:r>
        <w:rPr>
          <w:rFonts w:cs="Times New Roman"/>
          <w:noProof/>
          <w:lang w:eastAsia="zh-CN"/>
        </w:rPr>
        <w:pict>
          <v:shape id="_x0000_i1036" type="#_x0000_t75" alt=" " style="height:97.5pt;visibility:visible;width:270pt">
            <v:imagedata r:id="rId13" o:title=""/>
          </v:shape>
        </w:pict>
      </w:r>
    </w:p>
    <w:p w:rsidR="00BF01EC">
      <w:pPr>
        <w:spacing w:after="0"/>
        <w:ind w:left="150"/>
        <w:rPr>
          <w:rFonts w:cs="Times New Roman"/>
        </w:rPr>
      </w:pPr>
      <w:r>
        <w:rPr>
          <w:color w:val="000000"/>
        </w:rPr>
        <w:t>A. </w:t>
      </w:r>
      <w:r>
        <w:rPr>
          <w:rFonts w:cs="宋体" w:hint="eastAsia"/>
          <w:color w:val="000000"/>
        </w:rPr>
        <w:t>恒星的温度越高，发出的光频率越低</w:t>
      </w:r>
      <w:r>
        <w:rPr>
          <w:rFonts w:cs="Times New Roman"/>
          <w:color w:val="000000"/>
        </w:rPr>
        <w:t>                  </w:t>
      </w:r>
      <w:r>
        <w:rPr>
          <w:rFonts w:cs="Times New Roman"/>
          <w:noProof/>
          <w:lang w:eastAsia="zh-CN"/>
        </w:rPr>
        <w:pict>
          <v:shape id="_x0000_i1037" type="#_x0000_t75" alt=" " style="height:3pt;visibility:visible;width:2.25pt">
            <v:imagedata r:id="rId6" o:title=""/>
          </v:shape>
        </w:pict>
      </w:r>
      <w:r>
        <w:rPr>
          <w:color w:val="000000"/>
        </w:rPr>
        <w:t>B. </w:t>
      </w:r>
      <w:r>
        <w:rPr>
          <w:rFonts w:cs="宋体" w:hint="eastAsia"/>
          <w:color w:val="000000"/>
        </w:rPr>
        <w:t>红巨星发出的红光与</w:t>
      </w:r>
      <w:r>
        <w:rPr>
          <w:color w:val="000000"/>
        </w:rPr>
        <w:t>X</w:t>
      </w:r>
      <w:r>
        <w:rPr>
          <w:rFonts w:cs="宋体" w:hint="eastAsia"/>
          <w:color w:val="000000"/>
        </w:rPr>
        <w:t>射线都可以在真空中传播</w:t>
      </w:r>
      <w:r>
        <w:rPr>
          <w:rFonts w:cs="Times New Roman"/>
        </w:rPr>
        <w:br/>
      </w:r>
      <w:r>
        <w:rPr>
          <w:color w:val="000000"/>
        </w:rPr>
        <w:t>C. </w:t>
      </w:r>
      <w:r>
        <w:rPr>
          <w:rFonts w:cs="宋体" w:hint="eastAsia"/>
          <w:color w:val="000000"/>
        </w:rPr>
        <w:t>蓝巨星发出的蓝光波长比红外线波长长</w:t>
      </w:r>
      <w:r>
        <w:rPr>
          <w:rFonts w:cs="Times New Roman"/>
          <w:color w:val="000000"/>
        </w:rPr>
        <w:t>               </w:t>
      </w:r>
      <w:r>
        <w:rPr>
          <w:rFonts w:cs="Times New Roman"/>
          <w:noProof/>
          <w:lang w:eastAsia="zh-CN"/>
        </w:rPr>
        <w:pict>
          <v:shape id="_x0000_i1038" type="#_x0000_t75" alt=" " style="height:3pt;visibility:visible;width:0.75pt">
            <v:imagedata r:id="rId14" o:title=""/>
          </v:shape>
        </w:pict>
      </w:r>
      <w:r>
        <w:rPr>
          <w:color w:val="000000"/>
        </w:rPr>
        <w:t>D. </w:t>
      </w:r>
      <w:r>
        <w:rPr>
          <w:rFonts w:cs="宋体" w:hint="eastAsia"/>
          <w:color w:val="000000"/>
        </w:rPr>
        <w:t>红巨星发出的红光比蓝巨星发出的蓝光在真空中传播的速度小</w:t>
      </w:r>
    </w:p>
    <w:p w:rsidR="00BF01EC">
      <w:pPr>
        <w:spacing w:after="0"/>
        <w:rPr>
          <w:rFonts w:cs="Times New Roman"/>
        </w:rPr>
      </w:pPr>
      <w:r>
        <w:rPr>
          <w:color w:val="000000"/>
        </w:rPr>
        <w:t>6.</w:t>
      </w:r>
      <w:r>
        <w:rPr>
          <w:rFonts w:cs="宋体" w:hint="eastAsia"/>
          <w:color w:val="000000"/>
        </w:rPr>
        <w:t>下列物理图像所表示出的各物理量的关系，错误的是（</w:t>
      </w:r>
      <w:r>
        <w:rPr>
          <w:rFonts w:cs="Times New Roman"/>
          <w:color w:val="000000"/>
        </w:rPr>
        <w:t>   </w:t>
      </w:r>
      <w:r>
        <w:rPr>
          <w:color w:val="000000"/>
        </w:rPr>
        <w:t xml:space="preserve"> </w:t>
      </w:r>
      <w:r>
        <w:rPr>
          <w:rFonts w:cs="宋体" w:hint="eastAsia"/>
          <w:color w:val="000000"/>
        </w:rPr>
        <w:t>）</w:t>
      </w:r>
      <w:r>
        <w:rPr>
          <w:rFonts w:cs="Times New Roman"/>
          <w:noProof/>
          <w:lang w:eastAsia="zh-CN"/>
        </w:rPr>
        <w:pict>
          <v:shape id="_x0000_i1039" type="#_x0000_t75" alt=" " style="height:77.25pt;visibility:visible;width:334.5pt">
            <v:imagedata r:id="rId15" o:title=""/>
          </v:shape>
        </w:pict>
      </w:r>
    </w:p>
    <w:p w:rsidR="00BF01EC">
      <w:pPr>
        <w:spacing w:after="0"/>
        <w:ind w:left="150"/>
        <w:rPr>
          <w:rFonts w:cs="Times New Roman"/>
        </w:rPr>
      </w:pPr>
      <w:r>
        <w:rPr>
          <w:color w:val="000000"/>
        </w:rPr>
        <w:t>A. </w:t>
      </w:r>
      <w:r>
        <w:rPr>
          <w:rFonts w:cs="宋体" w:hint="eastAsia"/>
          <w:color w:val="000000"/>
        </w:rPr>
        <w:t>图甲反映某物质的质量与体积的关系，由图像可知，该物质的密度为</w:t>
      </w:r>
      <w:r>
        <w:rPr>
          <w:color w:val="000000"/>
        </w:rPr>
        <w:t>2</w:t>
      </w:r>
      <w:r>
        <w:rPr>
          <w:b/>
          <w:bCs/>
          <w:color w:val="000000"/>
        </w:rPr>
        <w:t>.</w:t>
      </w:r>
      <w:r>
        <w:rPr>
          <w:color w:val="000000"/>
        </w:rPr>
        <w:t>5g/cm</w:t>
      </w:r>
      <w:r>
        <w:rPr>
          <w:color w:val="000000"/>
          <w:vertAlign w:val="superscript"/>
        </w:rPr>
        <w:t>3</w:t>
      </w:r>
      <w:r>
        <w:rPr>
          <w:rFonts w:cs="Times New Roman"/>
          <w:color w:val="000000"/>
        </w:rPr>
        <w:t>          </w:t>
      </w:r>
      <w:r>
        <w:rPr>
          <w:rFonts w:cs="Times New Roman"/>
          <w:noProof/>
          <w:lang w:eastAsia="zh-CN"/>
        </w:rPr>
        <w:pict>
          <v:shape id="_x0000_i1040" type="#_x0000_t75" alt=" " style="height:3pt;visibility:visible;width:2.25pt">
            <v:imagedata r:id="rId6" o:title=""/>
          </v:shape>
        </w:pict>
      </w:r>
      <w:r>
        <w:rPr>
          <w:color w:val="000000"/>
        </w:rPr>
        <w:t>B. </w:t>
      </w:r>
      <w:r>
        <w:rPr>
          <w:rFonts w:cs="宋体" w:hint="eastAsia"/>
          <w:color w:val="000000"/>
        </w:rPr>
        <w:t>图乙反映某物体的路程与时间的关系，由图像可知，该物体运动的速度为</w:t>
      </w:r>
      <w:r>
        <w:rPr>
          <w:color w:val="000000"/>
        </w:rPr>
        <w:t>10m/s</w:t>
      </w:r>
      <w:r>
        <w:rPr>
          <w:rFonts w:cs="Times New Roman"/>
        </w:rPr>
        <w:br/>
      </w:r>
      <w:r>
        <w:rPr>
          <w:color w:val="000000"/>
        </w:rPr>
        <w:t>C. </w:t>
      </w:r>
      <w:r>
        <w:rPr>
          <w:rFonts w:cs="宋体" w:hint="eastAsia"/>
          <w:color w:val="000000"/>
        </w:rPr>
        <w:t>图丙反映某导体中电流跟它两端电压的关系，由图像可知，此导体的电阻为</w:t>
      </w:r>
      <w:r>
        <w:rPr>
          <w:color w:val="000000"/>
        </w:rPr>
        <w:t>5Ω          </w:t>
      </w:r>
      <w:r>
        <w:rPr>
          <w:rFonts w:cs="Times New Roman"/>
          <w:noProof/>
          <w:lang w:eastAsia="zh-CN"/>
        </w:rPr>
        <w:pict>
          <v:shape id="_x0000_i1041" type="#_x0000_t75" alt=" " style="height:3pt;visibility:visible;width:2.25pt">
            <v:imagedata r:id="rId6" o:title=""/>
          </v:shape>
        </w:pict>
      </w:r>
      <w:r>
        <w:rPr>
          <w:color w:val="000000"/>
        </w:rPr>
        <w:t>D. </w:t>
      </w:r>
      <w:r>
        <w:rPr>
          <w:rFonts w:cs="宋体" w:hint="eastAsia"/>
          <w:color w:val="000000"/>
        </w:rPr>
        <w:t>图丁反映物体受到的重力与质量的关系，由图像可知，重力与质量的比值为</w:t>
      </w:r>
      <w:r>
        <w:rPr>
          <w:color w:val="000000"/>
        </w:rPr>
        <w:t>9</w:t>
      </w:r>
      <w:r>
        <w:rPr>
          <w:b/>
          <w:bCs/>
          <w:color w:val="000000"/>
        </w:rPr>
        <w:t>.</w:t>
      </w:r>
      <w:r>
        <w:rPr>
          <w:color w:val="000000"/>
        </w:rPr>
        <w:t>8N/kg</w:t>
      </w:r>
    </w:p>
    <w:p w:rsidR="00BF01EC">
      <w:pPr>
        <w:spacing w:after="0"/>
        <w:rPr>
          <w:rFonts w:cs="Times New Roman"/>
        </w:rPr>
      </w:pPr>
      <w:r>
        <w:rPr>
          <w:color w:val="000000"/>
        </w:rPr>
        <w:t>7.</w:t>
      </w:r>
      <w:r>
        <w:rPr>
          <w:rFonts w:cs="宋体" w:hint="eastAsia"/>
          <w:color w:val="000000"/>
        </w:rPr>
        <w:t>把文具盒放在水平桌面上，对文具盒进行了下列分析，其中正确的是（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BF01EC">
      <w:pPr>
        <w:spacing w:after="0"/>
        <w:ind w:left="150"/>
        <w:rPr>
          <w:rFonts w:cs="Times New Roman"/>
        </w:rPr>
      </w:pPr>
      <w:r>
        <w:rPr>
          <w:color w:val="000000"/>
        </w:rPr>
        <w:t>A. </w:t>
      </w:r>
      <w:r>
        <w:rPr>
          <w:rFonts w:cs="宋体" w:hint="eastAsia"/>
          <w:color w:val="000000"/>
        </w:rPr>
        <w:t>文具盒受到摩擦力的作用</w:t>
      </w:r>
      <w:r>
        <w:rPr>
          <w:rFonts w:cs="Times New Roman"/>
          <w:color w:val="000000"/>
        </w:rPr>
        <w:t>                                    </w:t>
      </w:r>
      <w:r>
        <w:rPr>
          <w:rFonts w:cs="Times New Roman"/>
          <w:noProof/>
          <w:lang w:eastAsia="zh-CN"/>
        </w:rPr>
        <w:pict>
          <v:shape id="_x0000_i1042" type="#_x0000_t75" alt=" " style="height:3pt;visibility:visible;width:0.75pt">
            <v:imagedata r:id="rId14" o:title=""/>
          </v:shape>
        </w:pict>
      </w:r>
      <w:r>
        <w:rPr>
          <w:color w:val="000000"/>
        </w:rPr>
        <w:t>B. </w:t>
      </w:r>
      <w:r>
        <w:rPr>
          <w:rFonts w:cs="宋体" w:hint="eastAsia"/>
          <w:color w:val="000000"/>
        </w:rPr>
        <w:t>文具盒受到的重力与桌面对它的支持力是一对平衡力</w:t>
      </w:r>
      <w:r>
        <w:rPr>
          <w:rFonts w:cs="Times New Roman"/>
        </w:rPr>
        <w:br/>
      </w:r>
      <w:r>
        <w:rPr>
          <w:color w:val="000000"/>
        </w:rPr>
        <w:t>C. </w:t>
      </w:r>
      <w:r>
        <w:rPr>
          <w:rFonts w:cs="宋体" w:hint="eastAsia"/>
          <w:color w:val="000000"/>
        </w:rPr>
        <w:t>文具盒对桌面的压力与桌面对文具盒的支持力是一对平衡力</w:t>
      </w:r>
      <w:r>
        <w:rPr>
          <w:rFonts w:cs="Times New Roman"/>
          <w:color w:val="000000"/>
        </w:rPr>
        <w:t>          </w:t>
      </w:r>
      <w:r>
        <w:rPr>
          <w:rFonts w:cs="Times New Roman"/>
          <w:noProof/>
          <w:lang w:eastAsia="zh-CN"/>
        </w:rPr>
        <w:pict>
          <v:shape id="_x0000_i1043" type="#_x0000_t75" alt=" " style="height:3pt;visibility:visible;width:2.25pt">
            <v:imagedata r:id="rId6" o:title=""/>
          </v:shape>
        </w:pict>
      </w:r>
      <w:r>
        <w:rPr>
          <w:color w:val="000000"/>
        </w:rPr>
        <w:t>D. </w:t>
      </w:r>
      <w:r>
        <w:rPr>
          <w:rFonts w:cs="宋体" w:hint="eastAsia"/>
          <w:color w:val="000000"/>
        </w:rPr>
        <w:t>因为文具盒处于静止状态，所以它不具有惯性</w:t>
      </w:r>
    </w:p>
    <w:p w:rsidR="00BF01EC">
      <w:pPr>
        <w:spacing w:after="0"/>
        <w:rPr>
          <w:rFonts w:cs="Times New Roman"/>
        </w:rPr>
      </w:pPr>
      <w:r>
        <w:rPr>
          <w:color w:val="000000"/>
        </w:rPr>
        <w:t>8.</w:t>
      </w:r>
      <w:r>
        <w:rPr>
          <w:rFonts w:cs="宋体" w:hint="eastAsia"/>
          <w:color w:val="000000"/>
        </w:rPr>
        <w:t>如图甲所示的电路，两灯正常发光，电流表</w:t>
      </w:r>
      <w:r>
        <w:rPr>
          <w:color w:val="000000"/>
        </w:rPr>
        <w:t>A</w:t>
      </w:r>
      <w:r>
        <w:rPr>
          <w:color w:val="000000"/>
          <w:vertAlign w:val="subscript"/>
        </w:rPr>
        <w:t>1</w:t>
      </w:r>
      <w:r>
        <w:rPr>
          <w:rFonts w:cs="宋体" w:hint="eastAsia"/>
          <w:color w:val="000000"/>
        </w:rPr>
        <w:t>的示数为</w:t>
      </w:r>
      <w:r>
        <w:rPr>
          <w:color w:val="000000"/>
        </w:rPr>
        <w:t>0</w:t>
      </w:r>
      <w:r>
        <w:rPr>
          <w:b/>
          <w:bCs/>
          <w:color w:val="000000"/>
        </w:rPr>
        <w:t>.</w:t>
      </w:r>
      <w:r>
        <w:rPr>
          <w:color w:val="000000"/>
        </w:rPr>
        <w:t>6A</w:t>
      </w:r>
      <w:r>
        <w:rPr>
          <w:rFonts w:cs="宋体" w:hint="eastAsia"/>
          <w:color w:val="000000"/>
        </w:rPr>
        <w:t>，电流表</w:t>
      </w:r>
      <w:r>
        <w:rPr>
          <w:color w:val="000000"/>
        </w:rPr>
        <w:t>A</w:t>
      </w:r>
      <w:r>
        <w:rPr>
          <w:color w:val="000000"/>
          <w:vertAlign w:val="subscript"/>
        </w:rPr>
        <w:t>2</w:t>
      </w:r>
      <w:r>
        <w:rPr>
          <w:rFonts w:cs="宋体" w:hint="eastAsia"/>
          <w:color w:val="000000"/>
        </w:rPr>
        <w:t>的示数如图乙所示，则（</w:t>
      </w:r>
      <w:r>
        <w:rPr>
          <w:rFonts w:cs="Times New Roman"/>
          <w:color w:val="000000"/>
        </w:rPr>
        <w:t>   </w:t>
      </w:r>
      <w:r>
        <w:rPr>
          <w:color w:val="000000"/>
        </w:rPr>
        <w:t xml:space="preserve"> </w:t>
      </w:r>
      <w:r>
        <w:rPr>
          <w:rFonts w:cs="宋体" w:hint="eastAsia"/>
          <w:color w:val="000000"/>
        </w:rPr>
        <w:t>）</w:t>
      </w:r>
      <w:r>
        <w:rPr>
          <w:rFonts w:cs="Times New Roman"/>
          <w:noProof/>
          <w:lang w:eastAsia="zh-CN"/>
        </w:rPr>
        <w:pict>
          <v:shape id="_x0000_i1044" type="#_x0000_t75" alt=" " style="height:123pt;visibility:visible;width:235.5pt">
            <v:imagedata r:id="rId16" o:title=""/>
          </v:shape>
        </w:pict>
      </w:r>
    </w:p>
    <w:p w:rsidR="00BF01EC">
      <w:pPr>
        <w:spacing w:after="0"/>
        <w:ind w:left="150"/>
        <w:rPr>
          <w:rFonts w:cs="Times New Roman"/>
        </w:rPr>
      </w:pPr>
      <w:r>
        <w:rPr>
          <w:color w:val="000000"/>
        </w:rPr>
        <w:t>A. </w:t>
      </w:r>
      <w:r>
        <w:rPr>
          <w:rFonts w:cs="宋体" w:hint="eastAsia"/>
          <w:color w:val="000000"/>
        </w:rPr>
        <w:t>两灯是串联连接的</w:t>
      </w:r>
      <w:r>
        <w:rPr>
          <w:rFonts w:cs="Times New Roman"/>
          <w:color w:val="000000"/>
        </w:rPr>
        <w:t>       </w:t>
      </w:r>
      <w:r>
        <w:rPr>
          <w:rFonts w:cs="Times New Roman"/>
          <w:noProof/>
          <w:lang w:eastAsia="zh-CN"/>
        </w:rPr>
        <w:pict>
          <v:shape id="_x0000_i1045" type="#_x0000_t75" alt=" " style="height:3pt;visibility:visible;width:1.5pt">
            <v:imagedata r:id="rId11" o:title=""/>
          </v:shape>
        </w:pict>
      </w:r>
      <w:r>
        <w:rPr>
          <w:color w:val="000000"/>
        </w:rPr>
        <w:t>B. </w:t>
      </w:r>
      <w:r>
        <w:rPr>
          <w:rFonts w:cs="宋体" w:hint="eastAsia"/>
          <w:color w:val="000000"/>
        </w:rPr>
        <w:t>流过</w:t>
      </w:r>
      <w:r>
        <w:rPr>
          <w:color w:val="000000"/>
        </w:rPr>
        <w:t>L</w:t>
      </w:r>
      <w:r>
        <w:rPr>
          <w:color w:val="000000"/>
          <w:vertAlign w:val="subscript"/>
        </w:rPr>
        <w:t>1</w:t>
      </w:r>
      <w:r>
        <w:rPr>
          <w:rFonts w:cs="宋体" w:hint="eastAsia"/>
          <w:color w:val="000000"/>
        </w:rPr>
        <w:t>的电流是</w:t>
      </w:r>
      <w:r>
        <w:rPr>
          <w:color w:val="000000"/>
        </w:rPr>
        <w:t>0</w:t>
      </w:r>
      <w:r>
        <w:rPr>
          <w:b/>
          <w:bCs/>
          <w:color w:val="000000"/>
        </w:rPr>
        <w:t>.</w:t>
      </w:r>
      <w:r>
        <w:rPr>
          <w:color w:val="000000"/>
        </w:rPr>
        <w:t>6A       </w:t>
      </w:r>
      <w:r>
        <w:rPr>
          <w:rFonts w:cs="Times New Roman"/>
          <w:noProof/>
          <w:lang w:eastAsia="zh-CN"/>
        </w:rPr>
        <w:pict>
          <v:shape id="_x0000_i1046" type="#_x0000_t75" alt=" " style="height:3pt;visibility:visible;width:1.5pt">
            <v:imagedata r:id="rId11" o:title=""/>
          </v:shape>
        </w:pict>
      </w:r>
      <w:r>
        <w:rPr>
          <w:color w:val="000000"/>
        </w:rPr>
        <w:t>C. </w:t>
      </w:r>
      <w:r>
        <w:rPr>
          <w:rFonts w:cs="宋体" w:hint="eastAsia"/>
          <w:color w:val="000000"/>
        </w:rPr>
        <w:t>流过</w:t>
      </w:r>
      <w:r>
        <w:rPr>
          <w:color w:val="000000"/>
        </w:rPr>
        <w:t>L</w:t>
      </w:r>
      <w:r>
        <w:rPr>
          <w:color w:val="000000"/>
          <w:vertAlign w:val="subscript"/>
        </w:rPr>
        <w:t>2</w:t>
      </w:r>
      <w:r>
        <w:rPr>
          <w:rFonts w:cs="宋体" w:hint="eastAsia"/>
          <w:color w:val="000000"/>
        </w:rPr>
        <w:t>的电流是</w:t>
      </w:r>
      <w:r>
        <w:rPr>
          <w:color w:val="000000"/>
        </w:rPr>
        <w:t>2</w:t>
      </w:r>
      <w:r>
        <w:rPr>
          <w:b/>
          <w:bCs/>
          <w:color w:val="000000"/>
        </w:rPr>
        <w:t>.</w:t>
      </w:r>
      <w:r>
        <w:rPr>
          <w:color w:val="000000"/>
        </w:rPr>
        <w:t>6A       </w:t>
      </w:r>
      <w:r>
        <w:rPr>
          <w:rFonts w:cs="Times New Roman"/>
          <w:noProof/>
          <w:lang w:eastAsia="zh-CN"/>
        </w:rPr>
        <w:pict>
          <v:shape id="_x0000_i1047" type="#_x0000_t75" alt=" " style="height:3pt;visibility:visible;width:1.5pt">
            <v:imagedata r:id="rId11" o:title=""/>
          </v:shape>
        </w:pict>
      </w:r>
      <w:r>
        <w:rPr>
          <w:color w:val="000000"/>
        </w:rPr>
        <w:t>D. </w:t>
      </w:r>
      <w:r>
        <w:rPr>
          <w:rFonts w:cs="宋体" w:hint="eastAsia"/>
          <w:color w:val="000000"/>
        </w:rPr>
        <w:t>干路电流是</w:t>
      </w:r>
      <w:r>
        <w:rPr>
          <w:color w:val="000000"/>
        </w:rPr>
        <w:t>3</w:t>
      </w:r>
      <w:r>
        <w:rPr>
          <w:b/>
          <w:bCs/>
          <w:color w:val="000000"/>
        </w:rPr>
        <w:t>.</w:t>
      </w:r>
      <w:r>
        <w:rPr>
          <w:color w:val="000000"/>
        </w:rPr>
        <w:t>2A</w:t>
      </w:r>
    </w:p>
    <w:p w:rsidR="00BF01EC">
      <w:pPr>
        <w:spacing w:after="0"/>
        <w:rPr>
          <w:rFonts w:cs="Times New Roman"/>
        </w:rPr>
      </w:pPr>
      <w:r>
        <w:rPr>
          <w:color w:val="000000"/>
        </w:rPr>
        <w:t>9.</w:t>
      </w:r>
      <w:r>
        <w:rPr>
          <w:rFonts w:cs="宋体" w:hint="eastAsia"/>
          <w:color w:val="000000"/>
        </w:rPr>
        <w:t>如图所示，三个完全相同的容器内装有适量的水，在乙容器内放入木块漂浮在水面上，在丙容器内放一个小球悬浮在水中，此时甲、乙、丙三个容器内水面高度相同，下列说法正确的是（</w:t>
      </w:r>
      <w:r>
        <w:rPr>
          <w:color w:val="000000"/>
        </w:rPr>
        <w:t>ρ</w:t>
      </w:r>
      <w:r>
        <w:rPr>
          <w:rFonts w:cs="宋体" w:hint="eastAsia"/>
          <w:color w:val="000000"/>
          <w:vertAlign w:val="subscript"/>
        </w:rPr>
        <w:t>盐水</w:t>
      </w:r>
      <w:r>
        <w:rPr>
          <w:color w:val="000000"/>
        </w:rPr>
        <w:t>&gt;ρ</w:t>
      </w:r>
      <w:r>
        <w:rPr>
          <w:rFonts w:cs="宋体" w:hint="eastAsia"/>
          <w:color w:val="000000"/>
          <w:vertAlign w:val="subscript"/>
        </w:rPr>
        <w:t>水</w:t>
      </w:r>
      <w:r>
        <w:rPr>
          <w:color w:val="000000"/>
        </w:rPr>
        <w:t>&gt;ρ</w:t>
      </w:r>
      <w:r>
        <w:rPr>
          <w:rFonts w:cs="宋体" w:hint="eastAsia"/>
          <w:color w:val="000000"/>
          <w:vertAlign w:val="subscript"/>
        </w:rPr>
        <w:t>酒精</w:t>
      </w:r>
      <w:r>
        <w:rPr>
          <w:rFonts w:cs="宋体" w:hint="eastAsia"/>
          <w:color w:val="000000"/>
        </w:rPr>
        <w:t>）（</w:t>
      </w:r>
      <w:r>
        <w:rPr>
          <w:rFonts w:cs="Times New Roman"/>
          <w:color w:val="000000"/>
        </w:rPr>
        <w:t>   </w:t>
      </w:r>
      <w:r>
        <w:rPr>
          <w:color w:val="000000"/>
        </w:rPr>
        <w:t xml:space="preserve"> </w:t>
      </w:r>
      <w:r>
        <w:rPr>
          <w:rFonts w:cs="宋体" w:hint="eastAsia"/>
          <w:color w:val="000000"/>
        </w:rPr>
        <w:t>）</w:t>
      </w:r>
      <w:r>
        <w:rPr>
          <w:rFonts w:cs="Times New Roman"/>
          <w:noProof/>
          <w:lang w:eastAsia="zh-CN"/>
        </w:rPr>
        <w:pict>
          <v:shape id="_x0000_i1048" type="#_x0000_t75" alt=" " style="height:76.5pt;visibility:visible;width:156pt">
            <v:imagedata r:id="rId17" o:title=""/>
          </v:shape>
        </w:pict>
      </w:r>
    </w:p>
    <w:p w:rsidR="00BF01EC">
      <w:pPr>
        <w:spacing w:after="0"/>
        <w:ind w:left="150"/>
        <w:rPr>
          <w:rFonts w:cs="Times New Roman"/>
        </w:rPr>
      </w:pPr>
      <w:r>
        <w:rPr>
          <w:color w:val="000000"/>
        </w:rPr>
        <w:t>A. </w:t>
      </w:r>
      <w:r>
        <w:rPr>
          <w:rFonts w:cs="宋体" w:hint="eastAsia"/>
          <w:color w:val="000000"/>
        </w:rPr>
        <w:t>三个容器中，水对容器底的压强相等</w:t>
      </w:r>
      <w:r>
        <w:rPr>
          <w:rFonts w:cs="Times New Roman"/>
          <w:color w:val="000000"/>
        </w:rPr>
        <w:t>                  </w:t>
      </w:r>
      <w:r>
        <w:rPr>
          <w:rFonts w:cs="Times New Roman"/>
          <w:noProof/>
          <w:lang w:eastAsia="zh-CN"/>
        </w:rPr>
        <w:pict>
          <v:shape id="_x0000_i1049" type="#_x0000_t75" alt=" " style="height:3pt;visibility:visible;width:2.25pt">
            <v:imagedata r:id="rId6" o:title=""/>
          </v:shape>
        </w:pict>
      </w:r>
      <w:r>
        <w:rPr>
          <w:color w:val="000000"/>
        </w:rPr>
        <w:t>B. </w:t>
      </w:r>
      <w:r>
        <w:rPr>
          <w:rFonts w:cs="宋体" w:hint="eastAsia"/>
          <w:color w:val="000000"/>
        </w:rPr>
        <w:t>三个容器中，水对容器底的压力不相等</w:t>
      </w:r>
      <w:r>
        <w:rPr>
          <w:rFonts w:cs="Times New Roman"/>
        </w:rPr>
        <w:br/>
      </w:r>
      <w:r>
        <w:rPr>
          <w:color w:val="000000"/>
        </w:rPr>
        <w:t>C. </w:t>
      </w:r>
      <w:r>
        <w:rPr>
          <w:rFonts w:cs="宋体" w:hint="eastAsia"/>
          <w:color w:val="000000"/>
        </w:rPr>
        <w:t>如果向乙容器中加盐水，木块受到的浮力变大</w:t>
      </w:r>
      <w:r>
        <w:rPr>
          <w:rFonts w:cs="Times New Roman"/>
          <w:color w:val="000000"/>
        </w:rPr>
        <w:t>          </w:t>
      </w:r>
      <w:r>
        <w:rPr>
          <w:rFonts w:cs="Times New Roman"/>
          <w:noProof/>
          <w:lang w:eastAsia="zh-CN"/>
        </w:rPr>
        <w:pict>
          <v:shape id="_x0000_i1050" type="#_x0000_t75" alt=" " style="height:3pt;visibility:visible;width:2.25pt">
            <v:imagedata r:id="rId6" o:title=""/>
          </v:shape>
        </w:pict>
      </w:r>
      <w:r>
        <w:rPr>
          <w:color w:val="000000"/>
        </w:rPr>
        <w:t>D. </w:t>
      </w:r>
      <w:r>
        <w:rPr>
          <w:rFonts w:cs="宋体" w:hint="eastAsia"/>
          <w:color w:val="000000"/>
        </w:rPr>
        <w:t>如果向丙容器中加入酒精，小球将上浮</w:t>
      </w:r>
    </w:p>
    <w:p w:rsidR="00BF01EC">
      <w:pPr>
        <w:spacing w:after="0"/>
        <w:rPr>
          <w:rFonts w:cs="Times New Roman"/>
        </w:rPr>
      </w:pPr>
      <w:r>
        <w:rPr>
          <w:color w:val="000000"/>
        </w:rPr>
        <w:t>10.</w:t>
      </w:r>
      <w:r>
        <w:rPr>
          <w:rFonts w:cs="宋体" w:hint="eastAsia"/>
          <w:color w:val="000000"/>
        </w:rPr>
        <w:t>小英家厨房里有一把多功能剪刀，图中标注了该剪刀的相关用途，对于它的使用，以下分析正确的是（</w:t>
      </w:r>
      <w:r>
        <w:rPr>
          <w:rFonts w:cs="Times New Roman"/>
          <w:color w:val="000000"/>
        </w:rPr>
        <w:t>   </w:t>
      </w:r>
      <w:r>
        <w:rPr>
          <w:color w:val="000000"/>
        </w:rPr>
        <w:t xml:space="preserve"> </w:t>
      </w:r>
      <w:r>
        <w:rPr>
          <w:rFonts w:cs="宋体" w:hint="eastAsia"/>
          <w:color w:val="000000"/>
        </w:rPr>
        <w:t>）</w:t>
      </w:r>
      <w:r>
        <w:rPr>
          <w:rFonts w:cs="Times New Roman"/>
          <w:noProof/>
          <w:lang w:eastAsia="zh-CN"/>
        </w:rPr>
        <w:pict>
          <v:shape id="_x0000_i1051" type="#_x0000_t75" alt=" " style="height:100.5pt;visibility:visible;width:86.25pt">
            <v:imagedata r:id="rId18" o:title=""/>
          </v:shape>
        </w:pict>
      </w:r>
    </w:p>
    <w:p w:rsidR="00BF01EC">
      <w:pPr>
        <w:spacing w:after="0"/>
        <w:ind w:left="150"/>
        <w:rPr>
          <w:rFonts w:cs="Times New Roman"/>
        </w:rPr>
      </w:pPr>
      <w:r>
        <w:rPr>
          <w:color w:val="000000"/>
        </w:rPr>
        <w:t>A. </w:t>
      </w:r>
      <w:r>
        <w:rPr>
          <w:rFonts w:cs="宋体" w:hint="eastAsia"/>
          <w:color w:val="000000"/>
        </w:rPr>
        <w:t>做启瓶器使用时，它是一个费力杠杆</w:t>
      </w:r>
      <w:r>
        <w:rPr>
          <w:rFonts w:cs="Times New Roman"/>
          <w:color w:val="000000"/>
        </w:rPr>
        <w:t>                  </w:t>
      </w:r>
      <w:r>
        <w:rPr>
          <w:rFonts w:cs="Times New Roman"/>
          <w:noProof/>
          <w:lang w:eastAsia="zh-CN"/>
        </w:rPr>
        <w:pict>
          <v:shape id="_x0000_i1052" type="#_x0000_t75" alt=" " style="height:3pt;visibility:visible;width:2.25pt">
            <v:imagedata r:id="rId6" o:title=""/>
          </v:shape>
        </w:pict>
      </w:r>
      <w:r>
        <w:rPr>
          <w:color w:val="000000"/>
        </w:rPr>
        <w:t>B. </w:t>
      </w:r>
      <w:r>
        <w:rPr>
          <w:rFonts w:cs="宋体" w:hint="eastAsia"/>
          <w:color w:val="000000"/>
        </w:rPr>
        <w:t>做剪刀使用时，物体越靠近</w:t>
      </w:r>
      <w:r>
        <w:rPr>
          <w:color w:val="000000"/>
        </w:rPr>
        <w:t>O</w:t>
      </w:r>
      <w:r>
        <w:rPr>
          <w:rFonts w:cs="宋体" w:hint="eastAsia"/>
          <w:color w:val="000000"/>
        </w:rPr>
        <w:t>点越省力</w:t>
      </w:r>
      <w:r>
        <w:rPr>
          <w:rFonts w:cs="Times New Roman"/>
        </w:rPr>
        <w:br/>
      </w:r>
      <w:r>
        <w:rPr>
          <w:color w:val="000000"/>
        </w:rPr>
        <w:t>C. </w:t>
      </w:r>
      <w:r>
        <w:rPr>
          <w:rFonts w:cs="宋体" w:hint="eastAsia"/>
          <w:color w:val="000000"/>
        </w:rPr>
        <w:t>做削皮刀使用时，刀刃很锋利，是为了增大压力将果皮削掉</w:t>
      </w:r>
      <w:r>
        <w:rPr>
          <w:rFonts w:cs="Times New Roman"/>
          <w:color w:val="000000"/>
        </w:rPr>
        <w:t>          </w:t>
      </w:r>
      <w:r>
        <w:rPr>
          <w:rFonts w:cs="Times New Roman"/>
          <w:noProof/>
          <w:lang w:eastAsia="zh-CN"/>
        </w:rPr>
        <w:pict>
          <v:shape id="_x0000_i1053" type="#_x0000_t75" alt=" " style="height:3pt;visibility:visible;width:2.25pt">
            <v:imagedata r:id="rId6" o:title=""/>
          </v:shape>
        </w:pict>
      </w:r>
      <w:r>
        <w:rPr>
          <w:color w:val="000000"/>
        </w:rPr>
        <w:t>D. </w:t>
      </w:r>
      <w:r>
        <w:rPr>
          <w:rFonts w:cs="宋体" w:hint="eastAsia"/>
          <w:color w:val="000000"/>
        </w:rPr>
        <w:t>做挤压器使用时，挤压齿很尖锐，是为了减小压强把果壳挤开</w:t>
      </w:r>
    </w:p>
    <w:p w:rsidR="00BF01EC">
      <w:pPr>
        <w:spacing w:after="0"/>
        <w:rPr>
          <w:rFonts w:cs="Times New Roman"/>
        </w:rPr>
      </w:pPr>
      <w:r>
        <w:rPr>
          <w:color w:val="000000"/>
        </w:rPr>
        <w:t>11.</w:t>
      </w:r>
      <w:r>
        <w:rPr>
          <w:rFonts w:cs="宋体" w:hint="eastAsia"/>
          <w:color w:val="000000"/>
        </w:rPr>
        <w:t>在平直的路面上用</w:t>
      </w:r>
      <w:r>
        <w:rPr>
          <w:color w:val="000000"/>
        </w:rPr>
        <w:t>10N</w:t>
      </w:r>
      <w:r>
        <w:rPr>
          <w:rFonts w:cs="宋体" w:hint="eastAsia"/>
          <w:color w:val="000000"/>
        </w:rPr>
        <w:t>的力沿水平方向推物体，物体静止不动，增大推力使物体开始运动，当推力为</w:t>
      </w:r>
      <w:r>
        <w:rPr>
          <w:color w:val="000000"/>
        </w:rPr>
        <w:t>30N</w:t>
      </w:r>
      <w:r>
        <w:rPr>
          <w:rFonts w:cs="宋体" w:hint="eastAsia"/>
          <w:color w:val="000000"/>
        </w:rPr>
        <w:t>时，物体做匀速直线运动。撤去推力后，物体运动速度逐渐减少，下列判断正确的是（</w:t>
      </w:r>
      <w:r>
        <w:rPr>
          <w:rFonts w:cs="Times New Roman"/>
          <w:color w:val="000000"/>
        </w:rPr>
        <w:t>   </w:t>
      </w:r>
      <w:r>
        <w:rPr>
          <w:color w:val="000000"/>
        </w:rPr>
        <w:t xml:space="preserve"> </w:t>
      </w:r>
      <w:r>
        <w:rPr>
          <w:rFonts w:cs="宋体" w:hint="eastAsia"/>
          <w:color w:val="000000"/>
        </w:rPr>
        <w:t>）</w:t>
      </w:r>
      <w:r>
        <w:rPr>
          <w:color w:val="000000"/>
        </w:rPr>
        <w:t xml:space="preserve">            </w:t>
      </w:r>
    </w:p>
    <w:p w:rsidR="00BF01EC">
      <w:pPr>
        <w:spacing w:after="0"/>
        <w:ind w:left="150"/>
        <w:rPr>
          <w:rFonts w:cs="Times New Roman"/>
        </w:rPr>
      </w:pPr>
      <w:r>
        <w:rPr>
          <w:color w:val="000000"/>
        </w:rPr>
        <w:t>A. </w:t>
      </w:r>
      <w:r>
        <w:rPr>
          <w:rFonts w:cs="宋体" w:hint="eastAsia"/>
          <w:color w:val="000000"/>
        </w:rPr>
        <w:t>用</w:t>
      </w:r>
      <w:r>
        <w:rPr>
          <w:color w:val="000000"/>
        </w:rPr>
        <w:t>10N</w:t>
      </w:r>
      <w:r>
        <w:rPr>
          <w:rFonts w:cs="宋体" w:hint="eastAsia"/>
          <w:color w:val="000000"/>
        </w:rPr>
        <w:t>的力沿水平方向推物体时，物体所受摩擦力为零</w:t>
      </w:r>
      <w:r>
        <w:rPr>
          <w:rFonts w:cs="Times New Roman"/>
          <w:color w:val="000000"/>
        </w:rPr>
        <w:t>          </w:t>
      </w:r>
      <w:r>
        <w:rPr>
          <w:rFonts w:cs="Times New Roman"/>
          <w:noProof/>
          <w:lang w:eastAsia="zh-CN"/>
        </w:rPr>
        <w:pict>
          <v:shape id="_x0000_i1054" type="#_x0000_t75" alt=" " style="height:3pt;visibility:visible;width:2.25pt">
            <v:imagedata r:id="rId6" o:title=""/>
          </v:shape>
        </w:pict>
      </w:r>
      <w:r>
        <w:rPr>
          <w:color w:val="000000"/>
        </w:rPr>
        <w:t>B. </w:t>
      </w:r>
      <w:r>
        <w:rPr>
          <w:rFonts w:cs="宋体" w:hint="eastAsia"/>
          <w:color w:val="000000"/>
        </w:rPr>
        <w:t>撤去推力后，物体所受摩擦力逐渐减少</w:t>
      </w:r>
      <w:r>
        <w:rPr>
          <w:rFonts w:cs="Times New Roman"/>
        </w:rPr>
        <w:br/>
      </w:r>
      <w:r>
        <w:rPr>
          <w:color w:val="000000"/>
        </w:rPr>
        <w:t>C. </w:t>
      </w:r>
      <w:r>
        <w:rPr>
          <w:rFonts w:cs="宋体" w:hint="eastAsia"/>
          <w:color w:val="000000"/>
        </w:rPr>
        <w:t>物体运动速度减少的过程中，所受摩擦力逐渐增大</w:t>
      </w:r>
      <w:r>
        <w:rPr>
          <w:rFonts w:cs="Times New Roman"/>
          <w:color w:val="000000"/>
        </w:rPr>
        <w:t>          </w:t>
      </w:r>
      <w:r>
        <w:rPr>
          <w:rFonts w:cs="Times New Roman"/>
          <w:noProof/>
          <w:lang w:eastAsia="zh-CN"/>
        </w:rPr>
        <w:pict>
          <v:shape id="_x0000_i1055" type="#_x0000_t75" alt=" " style="height:3pt;visibility:visible;width:2.25pt">
            <v:imagedata r:id="rId6" o:title=""/>
          </v:shape>
        </w:pict>
      </w:r>
      <w:r>
        <w:rPr>
          <w:color w:val="000000"/>
        </w:rPr>
        <w:t>D. </w:t>
      </w:r>
      <w:r>
        <w:rPr>
          <w:rFonts w:cs="宋体" w:hint="eastAsia"/>
          <w:color w:val="000000"/>
        </w:rPr>
        <w:t>物体在该路面运动时所受摩擦力大小始终不变</w:t>
      </w:r>
    </w:p>
    <w:p w:rsidR="00BF01EC">
      <w:pPr>
        <w:spacing w:after="0"/>
        <w:rPr>
          <w:rFonts w:cs="Times New Roman"/>
        </w:rPr>
      </w:pPr>
      <w:r>
        <w:rPr>
          <w:color w:val="000000"/>
        </w:rPr>
        <w:t>12.</w:t>
      </w:r>
      <w:r>
        <w:rPr>
          <w:rFonts w:cs="宋体" w:hint="eastAsia"/>
          <w:color w:val="000000"/>
        </w:rPr>
        <w:t>如图所示的滑轮组，每个滑轮重</w:t>
      </w:r>
      <w:r>
        <w:rPr>
          <w:color w:val="000000"/>
        </w:rPr>
        <w:t>20N</w:t>
      </w:r>
      <w:r>
        <w:rPr>
          <w:rFonts w:cs="宋体" w:hint="eastAsia"/>
          <w:color w:val="000000"/>
        </w:rPr>
        <w:t>，拉动绳子自由端，用这个滑轮组把质量为</w:t>
      </w:r>
      <w:r>
        <w:rPr>
          <w:color w:val="000000"/>
        </w:rPr>
        <w:t>38kg</w:t>
      </w:r>
      <w:r>
        <w:rPr>
          <w:rFonts w:cs="宋体" w:hint="eastAsia"/>
          <w:color w:val="000000"/>
        </w:rPr>
        <w:t>的重物匀速提升</w:t>
      </w:r>
      <w:r>
        <w:rPr>
          <w:color w:val="000000"/>
        </w:rPr>
        <w:t>3m</w:t>
      </w:r>
      <w:r>
        <w:rPr>
          <w:rFonts w:cs="宋体" w:hint="eastAsia"/>
          <w:color w:val="000000"/>
        </w:rPr>
        <w:t>，不计绳重和摩擦，（</w:t>
      </w:r>
      <w:r>
        <w:rPr>
          <w:color w:val="000000"/>
        </w:rPr>
        <w:t>g</w:t>
      </w:r>
      <w:r>
        <w:rPr>
          <w:rFonts w:cs="宋体" w:hint="eastAsia"/>
          <w:color w:val="000000"/>
        </w:rPr>
        <w:t>取</w:t>
      </w:r>
      <w:r>
        <w:rPr>
          <w:color w:val="000000"/>
        </w:rPr>
        <w:t>10N/kg</w:t>
      </w:r>
      <w:r>
        <w:rPr>
          <w:rFonts w:cs="宋体" w:hint="eastAsia"/>
          <w:color w:val="000000"/>
        </w:rPr>
        <w:t>），下列说法正确的是（</w:t>
      </w:r>
      <w:r>
        <w:rPr>
          <w:rFonts w:cs="Times New Roman"/>
          <w:color w:val="000000"/>
        </w:rPr>
        <w:t>   </w:t>
      </w:r>
      <w:r>
        <w:rPr>
          <w:color w:val="000000"/>
        </w:rPr>
        <w:t xml:space="preserve"> </w:t>
      </w:r>
      <w:r>
        <w:rPr>
          <w:rFonts w:cs="宋体" w:hint="eastAsia"/>
          <w:color w:val="000000"/>
        </w:rPr>
        <w:t>）</w:t>
      </w:r>
      <w:r>
        <w:rPr>
          <w:rFonts w:cs="Times New Roman"/>
          <w:noProof/>
          <w:lang w:eastAsia="zh-CN"/>
        </w:rPr>
        <w:pict>
          <v:shape id="_x0000_i1056" type="#_x0000_t75" alt=" " style="height:101.25pt;visibility:visible;width:58.5pt">
            <v:imagedata r:id="rId19" o:title=""/>
          </v:shape>
        </w:pict>
      </w:r>
    </w:p>
    <w:p w:rsidR="00BF01EC">
      <w:pPr>
        <w:spacing w:after="0"/>
        <w:ind w:left="150"/>
        <w:rPr>
          <w:rFonts w:cs="Times New Roman"/>
        </w:rPr>
      </w:pPr>
      <w:r>
        <w:rPr>
          <w:color w:val="000000"/>
        </w:rPr>
        <w:t>A. </w:t>
      </w:r>
      <w:r>
        <w:rPr>
          <w:rFonts w:cs="宋体" w:hint="eastAsia"/>
          <w:color w:val="000000"/>
        </w:rPr>
        <w:t>作用在绳子自由端的拉力大小为</w:t>
      </w:r>
      <w:r>
        <w:rPr>
          <w:color w:val="000000"/>
        </w:rPr>
        <w:t>400N                </w:t>
      </w:r>
      <w:r>
        <w:rPr>
          <w:rFonts w:cs="Times New Roman"/>
          <w:noProof/>
          <w:lang w:eastAsia="zh-CN"/>
        </w:rPr>
        <w:pict>
          <v:shape id="_x0000_i1057" type="#_x0000_t75" alt=" " style="height:3pt;visibility:visible;width:2.25pt">
            <v:imagedata r:id="rId6" o:title=""/>
          </v:shape>
        </w:pict>
      </w:r>
      <w:r>
        <w:rPr>
          <w:color w:val="000000"/>
        </w:rPr>
        <w:t>B. </w:t>
      </w:r>
      <w:r>
        <w:rPr>
          <w:rFonts w:cs="宋体" w:hint="eastAsia"/>
          <w:color w:val="000000"/>
        </w:rPr>
        <w:t>该过程做的有用功为</w:t>
      </w:r>
      <w:r>
        <w:rPr>
          <w:color w:val="000000"/>
        </w:rPr>
        <w:t>1200J</w:t>
      </w:r>
      <w:r>
        <w:rPr>
          <w:rFonts w:cs="Times New Roman"/>
        </w:rPr>
        <w:br/>
      </w:r>
      <w:r>
        <w:rPr>
          <w:color w:val="000000"/>
        </w:rPr>
        <w:t>C. </w:t>
      </w:r>
      <w:r>
        <w:rPr>
          <w:rFonts w:cs="宋体" w:hint="eastAsia"/>
          <w:color w:val="000000"/>
        </w:rPr>
        <w:t>该过程的机械效率为</w:t>
      </w:r>
      <w:r>
        <w:rPr>
          <w:color w:val="000000"/>
        </w:rPr>
        <w:t>95%                                    D. </w:t>
      </w:r>
      <w:r>
        <w:rPr>
          <w:rFonts w:cs="宋体" w:hint="eastAsia"/>
          <w:color w:val="000000"/>
        </w:rPr>
        <w:t>所挂物体越重，该滑轮组机械效率越小</w:t>
      </w:r>
    </w:p>
    <w:p w:rsidR="00BF01EC">
      <w:pPr>
        <w:rPr>
          <w:rFonts w:cs="Times New Roman"/>
        </w:rPr>
      </w:pPr>
      <w:r>
        <w:rPr>
          <w:rFonts w:cs="宋体" w:hint="eastAsia"/>
          <w:b/>
          <w:bCs/>
          <w:sz w:val="24"/>
          <w:szCs w:val="24"/>
        </w:rPr>
        <w:t>二、填空作图题</w:t>
      </w:r>
    </w:p>
    <w:p w:rsidR="00BF01EC">
      <w:pPr>
        <w:spacing w:after="0"/>
        <w:rPr>
          <w:rFonts w:cs="Times New Roman"/>
        </w:rPr>
      </w:pPr>
      <w:r>
        <w:rPr>
          <w:color w:val="000000"/>
        </w:rPr>
        <w:t>13.</w:t>
      </w:r>
      <w:r>
        <w:rPr>
          <w:rFonts w:cs="Times New Roman"/>
          <w:noProof/>
          <w:lang w:eastAsia="zh-CN"/>
        </w:rPr>
        <w:pict>
          <v:shape id="_x0000_i1058" type="#_x0000_t75" alt=" " style="height:96pt;visibility:visible;width:105pt">
            <v:imagedata r:id="rId20" o:title=""/>
          </v:shape>
        </w:pict>
      </w:r>
      <w:r>
        <w:rPr>
          <w:rFonts w:cs="Times New Roman"/>
          <w:noProof/>
          <w:lang w:eastAsia="zh-CN"/>
        </w:rPr>
        <w:pict>
          <v:shape id="_x0000_i1059" type="#_x0000_t75" alt=" " style="height:89.25pt;visibility:visible;width:223.5pt">
            <v:imagedata r:id="rId21" o:title=""/>
          </v:shape>
        </w:pict>
      </w:r>
      <w:r>
        <w:rPr>
          <w:rFonts w:cs="Times New Roman"/>
        </w:rPr>
        <w:br/>
      </w:r>
      <w:r>
        <w:rPr>
          <w:rFonts w:cs="Times New Roman"/>
          <w:color w:val="000000"/>
        </w:rPr>
        <w:t>   </w:t>
      </w:r>
      <w:r>
        <w:rPr>
          <w:color w:val="000000"/>
        </w:rPr>
        <w:t xml:space="preserve">                 </w:t>
      </w:r>
      <w:r>
        <w:rPr>
          <w:rFonts w:cs="宋体" w:hint="eastAsia"/>
          <w:color w:val="000000"/>
        </w:rPr>
        <w:t>甲</w:t>
      </w:r>
      <w:r>
        <w:rPr>
          <w:rFonts w:cs="Times New Roman"/>
          <w:color w:val="000000"/>
        </w:rPr>
        <w:t>                   </w:t>
      </w:r>
      <w:r>
        <w:rPr>
          <w:color w:val="000000"/>
        </w:rPr>
        <w:t xml:space="preserve">                 </w:t>
      </w:r>
      <w:r>
        <w:rPr>
          <w:rFonts w:cs="宋体" w:hint="eastAsia"/>
          <w:color w:val="000000"/>
        </w:rPr>
        <w:t>乙</w:t>
      </w:r>
      <w:r>
        <w:rPr>
          <w:color w:val="000000"/>
        </w:rPr>
        <w:t xml:space="preserve">    </w:t>
      </w:r>
    </w:p>
    <w:p w:rsidR="00BF01EC">
      <w:pPr>
        <w:spacing w:after="0"/>
        <w:rPr>
          <w:rFonts w:cs="Times New Roman"/>
        </w:rPr>
      </w:pPr>
      <w:r>
        <w:rPr>
          <w:rFonts w:cs="宋体" w:hint="eastAsia"/>
          <w:color w:val="000000"/>
        </w:rPr>
        <w:t>（</w:t>
      </w:r>
      <w:r>
        <w:rPr>
          <w:color w:val="000000"/>
        </w:rPr>
        <w:t>1</w:t>
      </w:r>
      <w:r>
        <w:rPr>
          <w:rFonts w:cs="宋体" w:hint="eastAsia"/>
          <w:color w:val="000000"/>
        </w:rPr>
        <w:t>）近期流行的</w:t>
      </w:r>
      <w:r>
        <w:rPr>
          <w:color w:val="000000"/>
        </w:rPr>
        <w:t>“</w:t>
      </w:r>
      <w:r>
        <w:rPr>
          <w:rFonts w:cs="宋体" w:hint="eastAsia"/>
          <w:color w:val="000000"/>
        </w:rPr>
        <w:t>自拍神器</w:t>
      </w:r>
      <w:r>
        <w:rPr>
          <w:color w:val="000000"/>
        </w:rPr>
        <w:t>”</w:t>
      </w:r>
      <w:r>
        <w:rPr>
          <w:rFonts w:cs="宋体" w:hint="eastAsia"/>
          <w:color w:val="000000"/>
        </w:rPr>
        <w:t>给旅行者自拍带来方便。如图甲所示，与直接拿手机自拍相比，利用自拍杆可以</w:t>
      </w:r>
      <w:r>
        <w:rPr>
          <w:color w:val="000000"/>
        </w:rPr>
        <w:t>________</w:t>
      </w:r>
      <w:r>
        <w:rPr>
          <w:rFonts w:cs="宋体" w:hint="eastAsia"/>
          <w:color w:val="000000"/>
        </w:rPr>
        <w:t>物距，</w:t>
      </w:r>
      <w:r>
        <w:rPr>
          <w:color w:val="000000"/>
        </w:rPr>
        <w:t>________</w:t>
      </w:r>
      <w:r>
        <w:rPr>
          <w:rFonts w:cs="宋体" w:hint="eastAsia"/>
          <w:color w:val="000000"/>
        </w:rPr>
        <w:t>人像的大小。（均选填</w:t>
      </w:r>
      <w:r>
        <w:rPr>
          <w:color w:val="000000"/>
        </w:rPr>
        <w:t>“</w:t>
      </w:r>
      <w:r>
        <w:rPr>
          <w:rFonts w:cs="宋体" w:hint="eastAsia"/>
          <w:color w:val="000000"/>
        </w:rPr>
        <w:t>增大</w:t>
      </w:r>
      <w:r>
        <w:rPr>
          <w:color w:val="000000"/>
        </w:rPr>
        <w:t>”</w:t>
      </w:r>
      <w:r>
        <w:rPr>
          <w:rFonts w:cs="宋体" w:hint="eastAsia"/>
          <w:color w:val="000000"/>
        </w:rPr>
        <w:t>或</w:t>
      </w:r>
      <w:r>
        <w:rPr>
          <w:color w:val="000000"/>
        </w:rPr>
        <w:t>“</w:t>
      </w:r>
      <w:r>
        <w:rPr>
          <w:rFonts w:cs="宋体" w:hint="eastAsia"/>
          <w:color w:val="000000"/>
        </w:rPr>
        <w:t>减小</w:t>
      </w:r>
      <w:r>
        <w:rPr>
          <w:color w:val="000000"/>
        </w:rPr>
        <w:t>”</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2</w:t>
      </w:r>
      <w:r>
        <w:rPr>
          <w:rFonts w:cs="宋体" w:hint="eastAsia"/>
          <w:color w:val="000000"/>
        </w:rPr>
        <w:t>）手机摄像头成像，根据凸透镜对光的作用，在图乙中画出图中的的两条光线经凸透镜折射后的出射光线。</w:t>
      </w:r>
      <w:r>
        <w:rPr>
          <w:color w:val="000000"/>
        </w:rPr>
        <w:t xml:space="preserve">    </w:t>
      </w:r>
    </w:p>
    <w:p w:rsidR="00BF01EC">
      <w:pPr>
        <w:spacing w:after="0"/>
        <w:rPr>
          <w:rFonts w:cs="Times New Roman"/>
        </w:rPr>
      </w:pPr>
      <w:r>
        <w:rPr>
          <w:rFonts w:cs="宋体" w:hint="eastAsia"/>
          <w:color w:val="000000"/>
        </w:rPr>
        <w:t>（</w:t>
      </w:r>
      <w:r>
        <w:rPr>
          <w:color w:val="000000"/>
        </w:rPr>
        <w:t>3</w:t>
      </w:r>
      <w:r>
        <w:rPr>
          <w:rFonts w:cs="宋体" w:hint="eastAsia"/>
          <w:color w:val="000000"/>
        </w:rPr>
        <w:t>）小明用手机的</w:t>
      </w:r>
      <w:r>
        <w:rPr>
          <w:color w:val="000000"/>
        </w:rPr>
        <w:t>“</w:t>
      </w:r>
      <w:r>
        <w:rPr>
          <w:rFonts w:cs="宋体" w:hint="eastAsia"/>
          <w:color w:val="000000"/>
        </w:rPr>
        <w:t>微距照相</w:t>
      </w:r>
      <w:r>
        <w:rPr>
          <w:color w:val="000000"/>
        </w:rPr>
        <w:t>”</w:t>
      </w:r>
      <w:r>
        <w:rPr>
          <w:rFonts w:cs="宋体" w:hint="eastAsia"/>
          <w:color w:val="000000"/>
        </w:rPr>
        <w:t>功能，拍摄小蚂蚁，小蚂蚁的照片比蚂蚁还大，此时手机镜头离蚂蚁</w:t>
      </w:r>
      <w:r>
        <w:rPr>
          <w:color w:val="000000"/>
        </w:rPr>
        <w:t>3cm</w:t>
      </w:r>
      <w:r>
        <w:rPr>
          <w:rFonts w:cs="宋体" w:hint="eastAsia"/>
          <w:color w:val="000000"/>
        </w:rPr>
        <w:t>，则手机镜头焦距为</w:t>
      </w:r>
      <w:r>
        <w:rPr>
          <w:color w:val="000000"/>
        </w:rPr>
        <w:t>________</w:t>
      </w:r>
      <w:r>
        <w:rPr>
          <w:rFonts w:cs="宋体" w:hint="eastAsia"/>
          <w:color w:val="000000"/>
        </w:rPr>
        <w:t>。（选填</w:t>
      </w:r>
      <w:r>
        <w:rPr>
          <w:color w:val="000000"/>
        </w:rPr>
        <w:t>“</w:t>
      </w:r>
      <w:r>
        <w:rPr>
          <w:rFonts w:cs="宋体" w:hint="eastAsia"/>
          <w:color w:val="000000"/>
        </w:rPr>
        <w:t>小于</w:t>
      </w:r>
      <w:r>
        <w:rPr>
          <w:color w:val="000000"/>
        </w:rPr>
        <w:t>1</w:t>
      </w:r>
      <w:r>
        <w:rPr>
          <w:b/>
          <w:bCs/>
          <w:color w:val="000000"/>
        </w:rPr>
        <w:t>.</w:t>
      </w:r>
      <w:r>
        <w:rPr>
          <w:color w:val="000000"/>
        </w:rPr>
        <w:t>5cm”</w:t>
      </w:r>
      <w:r>
        <w:rPr>
          <w:rFonts w:cs="宋体" w:hint="eastAsia"/>
          <w:color w:val="000000"/>
        </w:rPr>
        <w:t>，</w:t>
      </w:r>
      <w:r>
        <w:rPr>
          <w:color w:val="000000"/>
        </w:rPr>
        <w:t>“</w:t>
      </w:r>
      <w:r>
        <w:rPr>
          <w:rFonts w:cs="宋体" w:hint="eastAsia"/>
          <w:color w:val="000000"/>
        </w:rPr>
        <w:t>大于</w:t>
      </w:r>
      <w:r>
        <w:rPr>
          <w:color w:val="000000"/>
        </w:rPr>
        <w:t>1</w:t>
      </w:r>
      <w:r>
        <w:rPr>
          <w:b/>
          <w:bCs/>
          <w:color w:val="000000"/>
        </w:rPr>
        <w:t>.</w:t>
      </w:r>
      <w:r>
        <w:rPr>
          <w:color w:val="000000"/>
        </w:rPr>
        <w:t>5cm</w:t>
      </w:r>
      <w:r>
        <w:rPr>
          <w:rFonts w:cs="宋体" w:hint="eastAsia"/>
          <w:color w:val="000000"/>
        </w:rPr>
        <w:t>且小于</w:t>
      </w:r>
      <w:r>
        <w:rPr>
          <w:color w:val="000000"/>
        </w:rPr>
        <w:t>3cm”</w:t>
      </w:r>
      <w:r>
        <w:rPr>
          <w:rFonts w:cs="宋体" w:hint="eastAsia"/>
          <w:color w:val="000000"/>
        </w:rPr>
        <w:t>或</w:t>
      </w:r>
      <w:r>
        <w:rPr>
          <w:color w:val="000000"/>
        </w:rPr>
        <w:t>“</w:t>
      </w:r>
      <w:r>
        <w:rPr>
          <w:rFonts w:cs="宋体" w:hint="eastAsia"/>
          <w:color w:val="000000"/>
        </w:rPr>
        <w:t>大于</w:t>
      </w:r>
      <w:r>
        <w:rPr>
          <w:color w:val="000000"/>
        </w:rPr>
        <w:t>3cm”</w:t>
      </w:r>
      <w:r>
        <w:rPr>
          <w:rFonts w:cs="宋体" w:hint="eastAsia"/>
          <w:color w:val="000000"/>
        </w:rPr>
        <w:t>）</w:t>
      </w:r>
      <w:r>
        <w:rPr>
          <w:color w:val="000000"/>
        </w:rPr>
        <w:t xml:space="preserve">    </w:t>
      </w:r>
    </w:p>
    <w:p w:rsidR="00BF01EC">
      <w:pPr>
        <w:spacing w:after="0"/>
        <w:rPr>
          <w:rFonts w:cs="Times New Roman"/>
        </w:rPr>
      </w:pPr>
      <w:r>
        <w:rPr>
          <w:color w:val="000000"/>
        </w:rPr>
        <w:t>14.</w:t>
      </w:r>
      <w:r>
        <w:rPr>
          <w:rFonts w:cs="宋体" w:hint="eastAsia"/>
          <w:color w:val="000000"/>
        </w:rPr>
        <w:t>共享单车既节能环保又方便了我们的出行，如图所示是其中的一款共享单车，该单车的车篮底部装有一片太阳能电池，它可以将</w:t>
      </w:r>
      <w:r>
        <w:rPr>
          <w:color w:val="000000"/>
        </w:rPr>
        <w:t>________</w:t>
      </w:r>
      <w:r>
        <w:rPr>
          <w:rFonts w:cs="宋体" w:hint="eastAsia"/>
          <w:color w:val="000000"/>
        </w:rPr>
        <w:t>能转化为</w:t>
      </w:r>
      <w:r>
        <w:rPr>
          <w:color w:val="000000"/>
        </w:rPr>
        <w:t>________</w:t>
      </w:r>
      <w:r>
        <w:rPr>
          <w:rFonts w:cs="宋体" w:hint="eastAsia"/>
          <w:color w:val="000000"/>
        </w:rPr>
        <w:t>能为车锁里面的电池充电，太阳能属于</w:t>
      </w:r>
      <w:r>
        <w:rPr>
          <w:color w:val="000000"/>
        </w:rPr>
        <w:t>________</w:t>
      </w:r>
      <w:r>
        <w:rPr>
          <w:rFonts w:cs="宋体" w:hint="eastAsia"/>
          <w:color w:val="000000"/>
        </w:rPr>
        <w:t>（选填</w:t>
      </w:r>
      <w:r>
        <w:rPr>
          <w:color w:val="000000"/>
        </w:rPr>
        <w:t>“</w:t>
      </w:r>
      <w:r>
        <w:rPr>
          <w:rFonts w:cs="宋体" w:hint="eastAsia"/>
          <w:color w:val="000000"/>
        </w:rPr>
        <w:t>一次能源</w:t>
      </w:r>
      <w:r>
        <w:rPr>
          <w:color w:val="000000"/>
        </w:rPr>
        <w:t>”</w:t>
      </w:r>
      <w:r>
        <w:rPr>
          <w:rFonts w:cs="宋体" w:hint="eastAsia"/>
          <w:color w:val="000000"/>
        </w:rPr>
        <w:t>或</w:t>
      </w:r>
      <w:r>
        <w:rPr>
          <w:color w:val="000000"/>
        </w:rPr>
        <w:t>“</w:t>
      </w:r>
      <w:r>
        <w:rPr>
          <w:rFonts w:cs="宋体" w:hint="eastAsia"/>
          <w:color w:val="000000"/>
        </w:rPr>
        <w:t>二次能源</w:t>
      </w:r>
      <w:r>
        <w:rPr>
          <w:color w:val="000000"/>
        </w:rPr>
        <w:t>”</w:t>
      </w:r>
      <w:r>
        <w:rPr>
          <w:rFonts w:cs="宋体" w:hint="eastAsia"/>
          <w:color w:val="000000"/>
        </w:rPr>
        <w:t>），当我们扫码用车的时候自行车公司通过</w:t>
      </w:r>
      <w:r>
        <w:rPr>
          <w:color w:val="000000"/>
        </w:rPr>
        <w:t>________</w:t>
      </w:r>
      <w:r>
        <w:rPr>
          <w:rFonts w:cs="宋体" w:hint="eastAsia"/>
          <w:color w:val="000000"/>
        </w:rPr>
        <w:t>（选填</w:t>
      </w:r>
      <w:r>
        <w:rPr>
          <w:color w:val="000000"/>
        </w:rPr>
        <w:t>“</w:t>
      </w:r>
      <w:r>
        <w:rPr>
          <w:rFonts w:cs="宋体" w:hint="eastAsia"/>
          <w:color w:val="000000"/>
        </w:rPr>
        <w:t>电磁波</w:t>
      </w:r>
      <w:r>
        <w:rPr>
          <w:color w:val="000000"/>
        </w:rPr>
        <w:t>”</w:t>
      </w:r>
      <w:r>
        <w:rPr>
          <w:rFonts w:cs="宋体" w:hint="eastAsia"/>
          <w:color w:val="000000"/>
        </w:rPr>
        <w:t>，</w:t>
      </w:r>
      <w:r>
        <w:rPr>
          <w:color w:val="000000"/>
        </w:rPr>
        <w:t>“</w:t>
      </w:r>
      <w:r>
        <w:rPr>
          <w:rFonts w:cs="宋体" w:hint="eastAsia"/>
          <w:color w:val="000000"/>
        </w:rPr>
        <w:t>超声波</w:t>
      </w:r>
      <w:r>
        <w:rPr>
          <w:color w:val="000000"/>
        </w:rPr>
        <w:t>”</w:t>
      </w:r>
      <w:r>
        <w:rPr>
          <w:rFonts w:cs="宋体" w:hint="eastAsia"/>
          <w:color w:val="000000"/>
        </w:rPr>
        <w:t>或</w:t>
      </w:r>
      <w:r>
        <w:rPr>
          <w:color w:val="000000"/>
        </w:rPr>
        <w:t>“</w:t>
      </w:r>
      <w:r>
        <w:rPr>
          <w:rFonts w:cs="宋体" w:hint="eastAsia"/>
          <w:color w:val="000000"/>
        </w:rPr>
        <w:t>红外线</w:t>
      </w:r>
      <w:r>
        <w:rPr>
          <w:color w:val="000000"/>
        </w:rPr>
        <w:t>”</w:t>
      </w:r>
      <w:r>
        <w:rPr>
          <w:rFonts w:cs="宋体" w:hint="eastAsia"/>
          <w:color w:val="000000"/>
        </w:rPr>
        <w:t>）为单车开锁。</w:t>
      </w:r>
      <w:r>
        <w:rPr>
          <w:rFonts w:cs="Times New Roman"/>
          <w:noProof/>
          <w:lang w:eastAsia="zh-CN"/>
        </w:rPr>
        <w:pict>
          <v:shape id="_x0000_i1060" type="#_x0000_t75" alt=" " style="height:98.25pt;visibility:visible;width:73.5pt">
            <v:imagedata r:id="rId22" o:title=""/>
          </v:shape>
        </w:pict>
      </w:r>
    </w:p>
    <w:p w:rsidR="00BF01EC">
      <w:pPr>
        <w:spacing w:after="0"/>
        <w:rPr>
          <w:rFonts w:cs="Times New Roman"/>
        </w:rPr>
      </w:pPr>
      <w:r>
        <w:rPr>
          <w:color w:val="000000"/>
        </w:rPr>
        <w:t>15.</w:t>
      </w:r>
      <w:r>
        <w:rPr>
          <w:rFonts w:cs="宋体" w:hint="eastAsia"/>
          <w:color w:val="000000"/>
        </w:rPr>
        <w:t>小明家的太阳能集热器中装有</w:t>
      </w:r>
      <w:r>
        <w:rPr>
          <w:color w:val="000000"/>
        </w:rPr>
        <w:t>40kg</w:t>
      </w:r>
      <w:r>
        <w:rPr>
          <w:rFonts w:cs="宋体" w:hint="eastAsia"/>
          <w:color w:val="000000"/>
        </w:rPr>
        <w:t>、</w:t>
      </w:r>
      <w:r>
        <w:rPr>
          <w:color w:val="000000"/>
        </w:rPr>
        <w:t>35</w:t>
      </w:r>
      <w:r>
        <w:rPr>
          <w:color w:val="000000"/>
          <w:vertAlign w:val="superscript"/>
        </w:rPr>
        <w:t>o</w:t>
      </w:r>
      <w:r>
        <w:rPr>
          <w:color w:val="000000"/>
        </w:rPr>
        <w:t>C</w:t>
      </w:r>
      <w:r>
        <w:rPr>
          <w:rFonts w:cs="宋体" w:hint="eastAsia"/>
          <w:color w:val="000000"/>
        </w:rPr>
        <w:t>的水，经太阳光照射后温度升高到</w:t>
      </w:r>
      <w:r>
        <w:rPr>
          <w:color w:val="000000"/>
        </w:rPr>
        <w:t>45</w:t>
      </w:r>
      <w:r>
        <w:rPr>
          <w:color w:val="000000"/>
          <w:vertAlign w:val="superscript"/>
        </w:rPr>
        <w:t>o</w:t>
      </w:r>
      <w:r>
        <w:rPr>
          <w:color w:val="000000"/>
        </w:rPr>
        <w:t>C</w:t>
      </w:r>
      <w:r>
        <w:rPr>
          <w:rFonts w:cs="宋体" w:hint="eastAsia"/>
          <w:color w:val="000000"/>
        </w:rPr>
        <w:t>，【</w:t>
      </w:r>
      <w:r>
        <w:rPr>
          <w:color w:val="000000"/>
        </w:rPr>
        <w:t>C</w:t>
      </w:r>
      <w:r>
        <w:rPr>
          <w:rFonts w:cs="宋体" w:hint="eastAsia"/>
          <w:color w:val="000000"/>
          <w:vertAlign w:val="subscript"/>
        </w:rPr>
        <w:t>水</w:t>
      </w:r>
      <w:r>
        <w:rPr>
          <w:color w:val="000000"/>
        </w:rPr>
        <w:t>=4</w:t>
      </w:r>
      <w:r>
        <w:rPr>
          <w:b/>
          <w:bCs/>
          <w:color w:val="000000"/>
        </w:rPr>
        <w:t>.</w:t>
      </w:r>
      <w:r>
        <w:rPr>
          <w:color w:val="000000"/>
        </w:rPr>
        <w:t>2×10</w:t>
      </w:r>
      <w:r>
        <w:rPr>
          <w:color w:val="000000"/>
          <w:vertAlign w:val="superscript"/>
        </w:rPr>
        <w:t>3</w:t>
      </w:r>
      <w:r>
        <w:rPr>
          <w:color w:val="000000"/>
        </w:rPr>
        <w:t>J/</w:t>
      </w:r>
      <w:r>
        <w:rPr>
          <w:rFonts w:cs="宋体" w:hint="eastAsia"/>
          <w:color w:val="000000"/>
        </w:rPr>
        <w:t>（</w:t>
      </w:r>
      <w:r>
        <w:rPr>
          <w:color w:val="000000"/>
        </w:rPr>
        <w:t>kg•</w:t>
      </w:r>
      <w:r>
        <w:rPr>
          <w:rFonts w:ascii="宋体" w:hAnsi="宋体" w:cs="宋体" w:hint="eastAsia"/>
          <w:color w:val="000000"/>
        </w:rPr>
        <w:t>℃</w:t>
      </w:r>
      <w:r>
        <w:rPr>
          <w:rFonts w:cs="宋体" w:hint="eastAsia"/>
          <w:color w:val="000000"/>
        </w:rPr>
        <w:t>）】，则水吸收的热量是</w:t>
      </w:r>
      <w:r>
        <w:rPr>
          <w:color w:val="000000"/>
        </w:rPr>
        <w:t>________J</w:t>
      </w:r>
      <w:r>
        <w:rPr>
          <w:rFonts w:cs="宋体" w:hint="eastAsia"/>
          <w:color w:val="000000"/>
        </w:rPr>
        <w:t>。用电热水器对相同的水也加热到</w:t>
      </w:r>
      <w:r>
        <w:rPr>
          <w:color w:val="000000"/>
        </w:rPr>
        <w:t>45</w:t>
      </w:r>
      <w:r>
        <w:rPr>
          <w:rFonts w:ascii="宋体" w:hAnsi="宋体" w:cs="宋体" w:hint="eastAsia"/>
          <w:color w:val="000000"/>
        </w:rPr>
        <w:t>℃</w:t>
      </w:r>
      <w:r>
        <w:rPr>
          <w:rFonts w:cs="宋体" w:hint="eastAsia"/>
          <w:color w:val="000000"/>
        </w:rPr>
        <w:t>，标有</w:t>
      </w:r>
      <w:r>
        <w:rPr>
          <w:color w:val="000000"/>
        </w:rPr>
        <w:t>“900r/</w:t>
      </w:r>
      <w:r>
        <w:rPr>
          <w:rFonts w:cs="宋体" w:hint="eastAsia"/>
          <w:color w:val="000000"/>
        </w:rPr>
        <w:t>（</w:t>
      </w:r>
      <w:r>
        <w:rPr>
          <w:color w:val="000000"/>
        </w:rPr>
        <w:t>kW•h</w:t>
      </w:r>
      <w:r>
        <w:rPr>
          <w:rFonts w:cs="宋体" w:hint="eastAsia"/>
          <w:color w:val="000000"/>
        </w:rPr>
        <w:t>）</w:t>
      </w:r>
      <w:r>
        <w:rPr>
          <w:color w:val="000000"/>
        </w:rPr>
        <w:t>”</w:t>
      </w:r>
      <w:r>
        <w:rPr>
          <w:rFonts w:cs="宋体" w:hint="eastAsia"/>
          <w:color w:val="000000"/>
        </w:rPr>
        <w:t>字样的电能表铝盘</w:t>
      </w:r>
      <w:r>
        <w:rPr>
          <w:color w:val="000000"/>
        </w:rPr>
        <w:t>30min</w:t>
      </w:r>
      <w:r>
        <w:rPr>
          <w:rFonts w:cs="宋体" w:hint="eastAsia"/>
          <w:color w:val="000000"/>
        </w:rPr>
        <w:t>转过了</w:t>
      </w:r>
      <w:r>
        <w:rPr>
          <w:color w:val="000000"/>
        </w:rPr>
        <w:t>450r</w:t>
      </w:r>
      <w:r>
        <w:rPr>
          <w:rFonts w:cs="宋体" w:hint="eastAsia"/>
          <w:color w:val="000000"/>
        </w:rPr>
        <w:t>（电路中只有该热水器在工作），电热水器消耗的电能是</w:t>
      </w:r>
      <w:r>
        <w:rPr>
          <w:color w:val="000000"/>
        </w:rPr>
        <w:t>________J</w:t>
      </w:r>
      <w:r>
        <w:rPr>
          <w:rFonts w:cs="宋体" w:hint="eastAsia"/>
          <w:color w:val="000000"/>
        </w:rPr>
        <w:t>，电热水器的功率是</w:t>
      </w:r>
      <w:r>
        <w:rPr>
          <w:color w:val="000000"/>
        </w:rPr>
        <w:t>________W</w:t>
      </w:r>
      <w:r>
        <w:rPr>
          <w:rFonts w:cs="宋体" w:hint="eastAsia"/>
          <w:color w:val="000000"/>
        </w:rPr>
        <w:t>。</w:t>
      </w:r>
      <w:r>
        <w:rPr>
          <w:color w:val="000000"/>
        </w:rPr>
        <w:t xml:space="preserve">    </w:t>
      </w:r>
    </w:p>
    <w:p w:rsidR="00BF01EC">
      <w:pPr>
        <w:spacing w:after="0"/>
        <w:rPr>
          <w:rFonts w:cs="Times New Roman"/>
        </w:rPr>
      </w:pPr>
      <w:r>
        <w:rPr>
          <w:color w:val="000000"/>
        </w:rPr>
        <w:t xml:space="preserve">16.                                          </w:t>
      </w:r>
    </w:p>
    <w:p w:rsidR="00BF01EC">
      <w:pPr>
        <w:spacing w:after="0"/>
        <w:rPr>
          <w:rFonts w:cs="Times New Roman"/>
        </w:rPr>
      </w:pPr>
      <w:r>
        <w:rPr>
          <w:rFonts w:cs="宋体" w:hint="eastAsia"/>
          <w:color w:val="000000"/>
        </w:rPr>
        <w:t>（</w:t>
      </w:r>
      <w:r>
        <w:rPr>
          <w:color w:val="000000"/>
        </w:rPr>
        <w:t>1</w:t>
      </w:r>
      <w:r>
        <w:rPr>
          <w:rFonts w:cs="宋体" w:hint="eastAsia"/>
          <w:color w:val="000000"/>
        </w:rPr>
        <w:t>）请画出插线板的内部开关和两插座的连线，要求：①插线板上的开关可同时控制两插座的通断电；②开关接通时两插座都能提供</w:t>
      </w:r>
      <w:r>
        <w:rPr>
          <w:color w:val="000000"/>
        </w:rPr>
        <w:t>220V</w:t>
      </w:r>
      <w:r>
        <w:rPr>
          <w:rFonts w:cs="宋体" w:hint="eastAsia"/>
          <w:color w:val="000000"/>
        </w:rPr>
        <w:t>电压。</w:t>
      </w:r>
      <w:r>
        <w:rPr>
          <w:rFonts w:cs="Times New Roman"/>
        </w:rPr>
        <w:br/>
      </w:r>
      <w:r>
        <w:rPr>
          <w:rFonts w:cs="Times New Roman"/>
          <w:noProof/>
          <w:lang w:eastAsia="zh-CN"/>
        </w:rPr>
        <w:pict>
          <v:shape id="_x0000_i1061" type="#_x0000_t75" alt=" " style="height:81pt;visibility:visible;width:147pt">
            <v:imagedata r:id="rId23" o:title=""/>
          </v:shape>
        </w:pict>
      </w:r>
    </w:p>
    <w:p w:rsidR="00BF01EC">
      <w:pPr>
        <w:spacing w:after="0"/>
        <w:rPr>
          <w:rFonts w:cs="Times New Roman"/>
        </w:rPr>
      </w:pPr>
      <w:r>
        <w:rPr>
          <w:rFonts w:cs="宋体" w:hint="eastAsia"/>
          <w:color w:val="000000"/>
        </w:rPr>
        <w:t>（</w:t>
      </w:r>
      <w:r>
        <w:rPr>
          <w:color w:val="000000"/>
        </w:rPr>
        <w:t>2</w:t>
      </w:r>
      <w:r>
        <w:rPr>
          <w:rFonts w:cs="宋体" w:hint="eastAsia"/>
          <w:color w:val="000000"/>
        </w:rPr>
        <w:t>）如图是利用钓鱼竿钓鱼的示意图，</w:t>
      </w:r>
      <w:r>
        <w:rPr>
          <w:color w:val="000000"/>
        </w:rPr>
        <w:t>O</w:t>
      </w:r>
      <w:r>
        <w:rPr>
          <w:rFonts w:cs="宋体" w:hint="eastAsia"/>
          <w:color w:val="000000"/>
        </w:rPr>
        <w:t>为支点，</w:t>
      </w:r>
      <w:r>
        <w:rPr>
          <w:color w:val="000000"/>
        </w:rPr>
        <w:t>F</w:t>
      </w:r>
      <w:r>
        <w:rPr>
          <w:color w:val="000000"/>
          <w:vertAlign w:val="subscript"/>
        </w:rPr>
        <w:t>1</w:t>
      </w:r>
      <w:r>
        <w:rPr>
          <w:rFonts w:cs="宋体" w:hint="eastAsia"/>
          <w:color w:val="000000"/>
        </w:rPr>
        <w:t>是手对钓鱼竿的作用力，请画出鱼线对钓鱼竿拉力</w:t>
      </w:r>
      <w:r>
        <w:rPr>
          <w:color w:val="000000"/>
        </w:rPr>
        <w:t>F</w:t>
      </w:r>
      <w:r>
        <w:rPr>
          <w:color w:val="000000"/>
          <w:vertAlign w:val="subscript"/>
        </w:rPr>
        <w:t>2</w:t>
      </w:r>
      <w:r>
        <w:rPr>
          <w:rFonts w:cs="宋体" w:hint="eastAsia"/>
          <w:color w:val="000000"/>
        </w:rPr>
        <w:t>的示意图和</w:t>
      </w:r>
      <w:r>
        <w:rPr>
          <w:color w:val="000000"/>
        </w:rPr>
        <w:t>F</w:t>
      </w:r>
      <w:r>
        <w:rPr>
          <w:color w:val="000000"/>
          <w:vertAlign w:val="subscript"/>
        </w:rPr>
        <w:t>1</w:t>
      </w:r>
      <w:r>
        <w:rPr>
          <w:rFonts w:cs="宋体" w:hint="eastAsia"/>
          <w:color w:val="000000"/>
        </w:rPr>
        <w:t>的力臂</w:t>
      </w:r>
      <w:r>
        <w:rPr>
          <w:color w:val="000000"/>
        </w:rPr>
        <w:t>________</w:t>
      </w:r>
      <w:r>
        <w:rPr>
          <w:rFonts w:cs="宋体" w:hint="eastAsia"/>
          <w:color w:val="000000"/>
        </w:rPr>
        <w:t>，钓鱼竿是</w:t>
      </w:r>
      <w:r>
        <w:rPr>
          <w:color w:val="000000"/>
        </w:rPr>
        <w:t>________</w:t>
      </w:r>
      <w:r>
        <w:rPr>
          <w:rFonts w:cs="宋体" w:hint="eastAsia"/>
          <w:color w:val="000000"/>
        </w:rPr>
        <w:t>杠杆。（选填</w:t>
      </w:r>
      <w:r>
        <w:rPr>
          <w:color w:val="000000"/>
        </w:rPr>
        <w:t>“</w:t>
      </w:r>
      <w:r>
        <w:rPr>
          <w:rFonts w:cs="宋体" w:hint="eastAsia"/>
          <w:color w:val="000000"/>
        </w:rPr>
        <w:t>省力</w:t>
      </w:r>
      <w:r>
        <w:rPr>
          <w:color w:val="000000"/>
        </w:rPr>
        <w:t>”</w:t>
      </w:r>
      <w:r>
        <w:rPr>
          <w:rFonts w:cs="宋体" w:hint="eastAsia"/>
          <w:color w:val="000000"/>
        </w:rPr>
        <w:t>，</w:t>
      </w:r>
      <w:r>
        <w:rPr>
          <w:color w:val="000000"/>
        </w:rPr>
        <w:t>“</w:t>
      </w:r>
      <w:r>
        <w:rPr>
          <w:rFonts w:cs="宋体" w:hint="eastAsia"/>
          <w:color w:val="000000"/>
        </w:rPr>
        <w:t>费力</w:t>
      </w:r>
      <w:r>
        <w:rPr>
          <w:color w:val="000000"/>
        </w:rPr>
        <w:t>”</w:t>
      </w:r>
      <w:r>
        <w:rPr>
          <w:rFonts w:cs="宋体" w:hint="eastAsia"/>
          <w:color w:val="000000"/>
        </w:rPr>
        <w:t>或</w:t>
      </w:r>
      <w:r>
        <w:rPr>
          <w:color w:val="000000"/>
        </w:rPr>
        <w:t>“</w:t>
      </w:r>
      <w:r>
        <w:rPr>
          <w:rFonts w:cs="宋体" w:hint="eastAsia"/>
          <w:color w:val="000000"/>
        </w:rPr>
        <w:t>等臂</w:t>
      </w:r>
      <w:r>
        <w:rPr>
          <w:color w:val="000000"/>
        </w:rPr>
        <w:t>”</w:t>
      </w:r>
      <w:r>
        <w:rPr>
          <w:rFonts w:cs="宋体" w:hint="eastAsia"/>
          <w:color w:val="000000"/>
        </w:rPr>
        <w:t>）</w:t>
      </w:r>
      <w:r>
        <w:rPr>
          <w:rFonts w:cs="Times New Roman"/>
          <w:noProof/>
          <w:lang w:eastAsia="zh-CN"/>
        </w:rPr>
        <w:pict>
          <v:shape id="_x0000_i1062" type="#_x0000_t75" alt=" " style="height:72.75pt;visibility:visible;width:137.25pt">
            <v:imagedata r:id="rId24" o:title=""/>
          </v:shape>
        </w:pict>
      </w:r>
    </w:p>
    <w:p w:rsidR="00BF01EC">
      <w:pPr>
        <w:spacing w:after="0"/>
        <w:rPr>
          <w:rFonts w:cs="Times New Roman"/>
        </w:rPr>
      </w:pPr>
      <w:r>
        <w:rPr>
          <w:rFonts w:cs="宋体" w:hint="eastAsia"/>
          <w:color w:val="000000"/>
        </w:rPr>
        <w:t>（</w:t>
      </w:r>
      <w:r>
        <w:rPr>
          <w:color w:val="000000"/>
        </w:rPr>
        <w:t>3</w:t>
      </w:r>
      <w:r>
        <w:rPr>
          <w:rFonts w:cs="宋体" w:hint="eastAsia"/>
          <w:color w:val="000000"/>
        </w:rPr>
        <w:t>）如图所示，</w:t>
      </w:r>
      <w:r>
        <w:rPr>
          <w:color w:val="000000"/>
        </w:rPr>
        <w:t>A</w:t>
      </w:r>
      <w:r>
        <w:rPr>
          <w:rFonts w:cs="宋体" w:hint="eastAsia"/>
          <w:color w:val="000000"/>
        </w:rPr>
        <w:t>同学通过平面镜可以看到</w:t>
      </w:r>
      <w:r>
        <w:rPr>
          <w:color w:val="000000"/>
        </w:rPr>
        <w:t>B</w:t>
      </w:r>
      <w:r>
        <w:rPr>
          <w:rFonts w:cs="宋体" w:hint="eastAsia"/>
          <w:color w:val="000000"/>
        </w:rPr>
        <w:t>同学。画出：小强在</w:t>
      </w:r>
      <w:r>
        <w:rPr>
          <w:color w:val="000000"/>
        </w:rPr>
        <w:t>A</w:t>
      </w:r>
      <w:r>
        <w:rPr>
          <w:rFonts w:cs="宋体" w:hint="eastAsia"/>
          <w:color w:val="000000"/>
        </w:rPr>
        <w:t>点通过平面镜看到</w:t>
      </w:r>
      <w:r>
        <w:rPr>
          <w:color w:val="000000"/>
        </w:rPr>
        <w:t>B</w:t>
      </w:r>
      <w:r>
        <w:rPr>
          <w:rFonts w:cs="宋体" w:hint="eastAsia"/>
          <w:color w:val="000000"/>
        </w:rPr>
        <w:t>同学的光路图</w:t>
      </w:r>
      <w:r>
        <w:rPr>
          <w:color w:val="000000"/>
        </w:rPr>
        <w:t>________</w:t>
      </w:r>
      <w:r>
        <w:rPr>
          <w:rFonts w:cs="宋体" w:hint="eastAsia"/>
          <w:color w:val="000000"/>
        </w:rPr>
        <w:t>。</w:t>
      </w:r>
      <w:r>
        <w:rPr>
          <w:color w:val="000000"/>
        </w:rPr>
        <w:t>B</w:t>
      </w:r>
      <w:r>
        <w:rPr>
          <w:rFonts w:cs="宋体" w:hint="eastAsia"/>
          <w:color w:val="000000"/>
        </w:rPr>
        <w:t>同学</w:t>
      </w:r>
      <w:r>
        <w:rPr>
          <w:color w:val="000000"/>
        </w:rPr>
        <w:t>________</w:t>
      </w:r>
      <w:r>
        <w:rPr>
          <w:rFonts w:cs="宋体" w:hint="eastAsia"/>
          <w:color w:val="000000"/>
        </w:rPr>
        <w:t>（选填</w:t>
      </w:r>
      <w:r>
        <w:rPr>
          <w:color w:val="000000"/>
        </w:rPr>
        <w:t>“</w:t>
      </w:r>
      <w:r>
        <w:rPr>
          <w:rFonts w:cs="宋体" w:hint="eastAsia"/>
          <w:color w:val="000000"/>
        </w:rPr>
        <w:t>能</w:t>
      </w:r>
      <w:r>
        <w:rPr>
          <w:color w:val="000000"/>
        </w:rPr>
        <w:t>”</w:t>
      </w:r>
      <w:r>
        <w:rPr>
          <w:rFonts w:cs="宋体" w:hint="eastAsia"/>
          <w:color w:val="000000"/>
        </w:rPr>
        <w:t>或</w:t>
      </w:r>
      <w:r>
        <w:rPr>
          <w:color w:val="000000"/>
        </w:rPr>
        <w:t>“</w:t>
      </w:r>
      <w:r>
        <w:rPr>
          <w:rFonts w:cs="宋体" w:hint="eastAsia"/>
          <w:color w:val="000000"/>
        </w:rPr>
        <w:t>不能</w:t>
      </w:r>
      <w:r>
        <w:rPr>
          <w:color w:val="000000"/>
        </w:rPr>
        <w:t>”</w:t>
      </w:r>
      <w:r>
        <w:rPr>
          <w:rFonts w:cs="宋体" w:hint="eastAsia"/>
          <w:color w:val="000000"/>
        </w:rPr>
        <w:t>）通过平面镜看到</w:t>
      </w:r>
      <w:r>
        <w:rPr>
          <w:color w:val="000000"/>
        </w:rPr>
        <w:t>A</w:t>
      </w:r>
      <w:r>
        <w:rPr>
          <w:rFonts w:cs="宋体" w:hint="eastAsia"/>
          <w:color w:val="000000"/>
        </w:rPr>
        <w:t>同学。</w:t>
      </w:r>
      <w:r>
        <w:rPr>
          <w:rFonts w:cs="Times New Roman"/>
          <w:noProof/>
          <w:lang w:eastAsia="zh-CN"/>
        </w:rPr>
        <w:pict>
          <v:shape id="_x0000_i1063" type="#_x0000_t75" alt=" " style="height:99.75pt;visibility:visible;width:116.25pt">
            <v:imagedata r:id="rId25" o:title=""/>
          </v:shape>
        </w:pict>
      </w:r>
    </w:p>
    <w:p w:rsidR="00BF01EC">
      <w:pPr>
        <w:spacing w:after="0"/>
        <w:rPr>
          <w:rFonts w:cs="Times New Roman"/>
        </w:rPr>
      </w:pPr>
      <w:r>
        <w:rPr>
          <w:color w:val="000000"/>
        </w:rPr>
        <w:t>17.</w:t>
      </w:r>
      <w:r>
        <w:rPr>
          <w:rFonts w:cs="宋体" w:hint="eastAsia"/>
          <w:color w:val="000000"/>
        </w:rPr>
        <w:t>弹簧测力计下挂着一重为</w:t>
      </w:r>
      <w:r>
        <w:rPr>
          <w:color w:val="000000"/>
        </w:rPr>
        <w:t>3N</w:t>
      </w:r>
      <w:r>
        <w:rPr>
          <w:rFonts w:cs="宋体" w:hint="eastAsia"/>
          <w:color w:val="000000"/>
        </w:rPr>
        <w:t>的物体</w:t>
      </w:r>
      <w:r>
        <w:rPr>
          <w:color w:val="000000"/>
        </w:rPr>
        <w:t>C</w:t>
      </w:r>
      <w:r>
        <w:rPr>
          <w:rFonts w:cs="宋体" w:hint="eastAsia"/>
          <w:color w:val="000000"/>
        </w:rPr>
        <w:t>，物体</w:t>
      </w:r>
      <w:r>
        <w:rPr>
          <w:color w:val="000000"/>
        </w:rPr>
        <w:t>C</w:t>
      </w:r>
      <w:r>
        <w:rPr>
          <w:rFonts w:cs="宋体" w:hint="eastAsia"/>
          <w:color w:val="000000"/>
        </w:rPr>
        <w:t>浸没并静止在水中，如图所示。</w:t>
      </w:r>
      <w:r>
        <w:rPr>
          <w:rFonts w:cs="Times New Roman"/>
          <w:noProof/>
          <w:lang w:eastAsia="zh-CN"/>
        </w:rPr>
        <w:pict>
          <v:shape id="_x0000_i1064" type="#_x0000_t75" alt=" " style="height:122.25pt;visibility:visible;width:77.25pt">
            <v:imagedata r:id="rId26" o:title=""/>
          </v:shape>
        </w:pict>
      </w:r>
    </w:p>
    <w:p w:rsidR="00BF01EC">
      <w:pPr>
        <w:spacing w:after="0"/>
        <w:rPr>
          <w:rFonts w:cs="Times New Roman"/>
        </w:rPr>
      </w:pPr>
      <w:r>
        <w:rPr>
          <w:rFonts w:cs="宋体" w:hint="eastAsia"/>
          <w:color w:val="000000"/>
        </w:rPr>
        <w:t>（</w:t>
      </w:r>
      <w:r>
        <w:rPr>
          <w:color w:val="000000"/>
        </w:rPr>
        <w:t>1</w:t>
      </w:r>
      <w:r>
        <w:rPr>
          <w:rFonts w:cs="宋体" w:hint="eastAsia"/>
          <w:color w:val="000000"/>
        </w:rPr>
        <w:t>）物体</w:t>
      </w:r>
      <w:r>
        <w:rPr>
          <w:color w:val="000000"/>
        </w:rPr>
        <w:t>C</w:t>
      </w:r>
      <w:r>
        <w:rPr>
          <w:rFonts w:cs="宋体" w:hint="eastAsia"/>
          <w:color w:val="000000"/>
        </w:rPr>
        <w:t>所受浮力是</w:t>
      </w:r>
      <w:r>
        <w:rPr>
          <w:color w:val="000000"/>
        </w:rPr>
        <w:t>________N</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2</w:t>
      </w:r>
      <w:r>
        <w:rPr>
          <w:rFonts w:cs="宋体" w:hint="eastAsia"/>
          <w:color w:val="000000"/>
        </w:rPr>
        <w:t>）如果弹簧测力计不拉着物体</w:t>
      </w:r>
      <w:r>
        <w:rPr>
          <w:color w:val="000000"/>
        </w:rPr>
        <w:t>C</w:t>
      </w:r>
      <w:r>
        <w:rPr>
          <w:rFonts w:cs="宋体" w:hint="eastAsia"/>
          <w:color w:val="000000"/>
        </w:rPr>
        <w:t>，</w:t>
      </w:r>
      <w:r>
        <w:rPr>
          <w:color w:val="000000"/>
        </w:rPr>
        <w:t>C</w:t>
      </w:r>
      <w:r>
        <w:rPr>
          <w:rFonts w:cs="宋体" w:hint="eastAsia"/>
          <w:color w:val="000000"/>
        </w:rPr>
        <w:t>在水中会</w:t>
      </w:r>
      <w:r>
        <w:rPr>
          <w:color w:val="000000"/>
        </w:rPr>
        <w:t>________</w:t>
      </w:r>
      <w:r>
        <w:rPr>
          <w:rFonts w:cs="宋体" w:hint="eastAsia"/>
          <w:color w:val="000000"/>
        </w:rPr>
        <w:t>（选填</w:t>
      </w:r>
      <w:r>
        <w:rPr>
          <w:color w:val="000000"/>
        </w:rPr>
        <w:t>“</w:t>
      </w:r>
      <w:r>
        <w:rPr>
          <w:rFonts w:cs="宋体" w:hint="eastAsia"/>
          <w:color w:val="000000"/>
        </w:rPr>
        <w:t>下沉</w:t>
      </w:r>
      <w:r>
        <w:rPr>
          <w:color w:val="000000"/>
        </w:rPr>
        <w:t>”“</w:t>
      </w:r>
      <w:r>
        <w:rPr>
          <w:rFonts w:cs="宋体" w:hint="eastAsia"/>
          <w:color w:val="000000"/>
        </w:rPr>
        <w:t>上浮</w:t>
      </w:r>
      <w:r>
        <w:rPr>
          <w:color w:val="000000"/>
        </w:rPr>
        <w:t>”</w:t>
      </w:r>
      <w:r>
        <w:rPr>
          <w:rFonts w:cs="宋体" w:hint="eastAsia"/>
          <w:color w:val="000000"/>
        </w:rPr>
        <w:t>或悬浮），判断的依据是</w:t>
      </w:r>
      <w:r>
        <w:rPr>
          <w:color w:val="000000"/>
        </w:rPr>
        <w:t>________</w:t>
      </w:r>
      <w:r>
        <w:rPr>
          <w:rFonts w:cs="宋体" w:hint="eastAsia"/>
          <w:color w:val="000000"/>
        </w:rPr>
        <w:t>。</w:t>
      </w:r>
      <w:r>
        <w:rPr>
          <w:color w:val="000000"/>
        </w:rPr>
        <w:t xml:space="preserve">    </w:t>
      </w:r>
    </w:p>
    <w:p w:rsidR="00BF01EC">
      <w:pPr>
        <w:spacing w:after="0"/>
        <w:rPr>
          <w:rFonts w:cs="Times New Roman"/>
        </w:rPr>
      </w:pPr>
      <w:r>
        <w:rPr>
          <w:color w:val="000000"/>
        </w:rPr>
        <w:t>18.</w:t>
      </w:r>
      <w:r>
        <w:rPr>
          <w:rFonts w:cs="宋体" w:hint="eastAsia"/>
          <w:color w:val="000000"/>
        </w:rPr>
        <w:t>如图是小刚从家中出发到学校的</w:t>
      </w:r>
      <w:r>
        <w:rPr>
          <w:color w:val="000000"/>
        </w:rPr>
        <w:t>s-t</w:t>
      </w:r>
      <w:r>
        <w:rPr>
          <w:rFonts w:cs="宋体" w:hint="eastAsia"/>
          <w:color w:val="000000"/>
        </w:rPr>
        <w:t>图像。其中一半路程步行，一半路程骑自行车。则小刚骑车是图中</w:t>
      </w:r>
      <w:r>
        <w:rPr>
          <w:color w:val="000000"/>
        </w:rPr>
        <w:t>________</w:t>
      </w:r>
      <w:r>
        <w:rPr>
          <w:rFonts w:cs="宋体" w:hint="eastAsia"/>
          <w:color w:val="000000"/>
        </w:rPr>
        <w:t>（选填</w:t>
      </w:r>
      <w:r>
        <w:rPr>
          <w:color w:val="000000"/>
        </w:rPr>
        <w:t>“OA”</w:t>
      </w:r>
      <w:r>
        <w:rPr>
          <w:rFonts w:cs="宋体" w:hint="eastAsia"/>
          <w:color w:val="000000"/>
        </w:rPr>
        <w:t>或</w:t>
      </w:r>
      <w:r>
        <w:rPr>
          <w:color w:val="000000"/>
        </w:rPr>
        <w:t>“AB”</w:t>
      </w:r>
      <w:r>
        <w:rPr>
          <w:rFonts w:cs="宋体" w:hint="eastAsia"/>
          <w:color w:val="000000"/>
        </w:rPr>
        <w:t>）段，小刚从家中到学校的平均速度为</w:t>
      </w:r>
      <w:r>
        <w:rPr>
          <w:color w:val="000000"/>
        </w:rPr>
        <w:t>________m/s</w:t>
      </w:r>
      <w:r>
        <w:rPr>
          <w:rFonts w:cs="宋体" w:hint="eastAsia"/>
          <w:color w:val="000000"/>
        </w:rPr>
        <w:t>。</w:t>
      </w:r>
      <w:r>
        <w:rPr>
          <w:rFonts w:cs="Times New Roman"/>
          <w:noProof/>
          <w:lang w:eastAsia="zh-CN"/>
        </w:rPr>
        <w:pict>
          <v:shape id="_x0000_i1065" type="#_x0000_t75" alt=" " style="height:102pt;visibility:visible;width:138pt">
            <v:imagedata r:id="rId27" o:title=""/>
          </v:shape>
        </w:pict>
      </w:r>
    </w:p>
    <w:p w:rsidR="00BF01EC">
      <w:pPr>
        <w:rPr>
          <w:rFonts w:cs="Times New Roman"/>
        </w:rPr>
      </w:pPr>
      <w:r>
        <w:rPr>
          <w:rFonts w:cs="宋体" w:hint="eastAsia"/>
          <w:b/>
          <w:bCs/>
          <w:sz w:val="24"/>
          <w:szCs w:val="24"/>
        </w:rPr>
        <w:t>三、解析题</w:t>
      </w:r>
    </w:p>
    <w:p w:rsidR="00BF01EC">
      <w:pPr>
        <w:spacing w:after="0"/>
        <w:rPr>
          <w:rFonts w:cs="Times New Roman"/>
        </w:rPr>
      </w:pPr>
      <w:r>
        <w:rPr>
          <w:color w:val="000000"/>
        </w:rPr>
        <w:t>19.</w:t>
      </w:r>
      <w:r>
        <w:rPr>
          <w:rFonts w:cs="宋体" w:hint="eastAsia"/>
          <w:color w:val="000000"/>
        </w:rPr>
        <w:t>某大学的两位研究生设计发明的</w:t>
      </w:r>
      <w:r>
        <w:rPr>
          <w:color w:val="000000"/>
        </w:rPr>
        <w:t>“</w:t>
      </w:r>
      <w:r>
        <w:rPr>
          <w:rFonts w:cs="宋体" w:hint="eastAsia"/>
          <w:color w:val="000000"/>
        </w:rPr>
        <w:t>都市蚂蚁</w:t>
      </w:r>
      <w:r>
        <w:rPr>
          <w:color w:val="000000"/>
        </w:rPr>
        <w:t>”</w:t>
      </w:r>
      <w:r>
        <w:rPr>
          <w:rFonts w:cs="宋体" w:hint="eastAsia"/>
          <w:color w:val="000000"/>
        </w:rPr>
        <w:t>概念车如图所示，这款概念车小巧实用，有利于缓解城市交通拥堵。已知</w:t>
      </w:r>
      <w:r>
        <w:rPr>
          <w:color w:val="000000"/>
        </w:rPr>
        <w:t>“</w:t>
      </w:r>
      <w:r>
        <w:rPr>
          <w:rFonts w:cs="宋体" w:hint="eastAsia"/>
          <w:color w:val="000000"/>
        </w:rPr>
        <w:t>都市蚂蚁</w:t>
      </w:r>
      <w:r>
        <w:rPr>
          <w:color w:val="000000"/>
        </w:rPr>
        <w:t>”</w:t>
      </w:r>
      <w:r>
        <w:rPr>
          <w:rFonts w:cs="宋体" w:hint="eastAsia"/>
          <w:color w:val="000000"/>
        </w:rPr>
        <w:t>概念车的主要参数如下：（</w:t>
      </w:r>
      <w:r>
        <w:rPr>
          <w:color w:val="000000"/>
        </w:rPr>
        <w:t>g</w:t>
      </w:r>
      <w:r>
        <w:rPr>
          <w:rFonts w:cs="宋体" w:hint="eastAsia"/>
          <w:color w:val="000000"/>
        </w:rPr>
        <w:t>取</w:t>
      </w:r>
      <w:r>
        <w:rPr>
          <w:color w:val="000000"/>
        </w:rPr>
        <w:t>10N/kg</w:t>
      </w:r>
      <w:r>
        <w:rPr>
          <w:rFonts w:cs="宋体" w:hint="eastAsia"/>
          <w:color w:val="000000"/>
        </w:rPr>
        <w:t>）</w:t>
      </w:r>
      <w:r>
        <w:rPr>
          <w:rFonts w:cs="Times New Roman"/>
          <w:noProof/>
          <w:lang w:eastAsia="zh-CN"/>
        </w:rPr>
        <w:pict>
          <v:shape id="_x0000_i1066" type="#_x0000_t75" alt=" " style="height:75.75pt;visibility:visible;width:109.5pt">
            <v:imagedata r:id="rId28" o:title=""/>
          </v:shape>
        </w:pict>
      </w:r>
      <w:r>
        <w:rPr>
          <w:rFonts w:cs="Times New Roman"/>
        </w:rPr>
        <w:br/>
      </w:r>
      <w:r>
        <w:rPr>
          <w:rFonts w:cs="Times New Roman"/>
          <w:noProof/>
          <w:lang w:eastAsia="zh-CN"/>
        </w:rPr>
        <w:pict>
          <v:shape id="_x0000_i1067" type="#_x0000_t75" alt=" " style="height:71.25pt;visibility:visible;width:232.5pt">
            <v:imagedata r:id="rId29" o:title=""/>
          </v:shape>
        </w:pict>
      </w:r>
    </w:p>
    <w:p w:rsidR="00BF01EC">
      <w:pPr>
        <w:spacing w:after="0"/>
        <w:rPr>
          <w:rFonts w:cs="Times New Roman"/>
        </w:rPr>
      </w:pPr>
      <w:r>
        <w:rPr>
          <w:rFonts w:cs="宋体" w:hint="eastAsia"/>
          <w:color w:val="000000"/>
        </w:rPr>
        <w:t>（</w:t>
      </w:r>
      <w:r>
        <w:rPr>
          <w:color w:val="000000"/>
        </w:rPr>
        <w:t>1</w:t>
      </w:r>
      <w:r>
        <w:rPr>
          <w:rFonts w:cs="宋体" w:hint="eastAsia"/>
          <w:color w:val="000000"/>
        </w:rPr>
        <w:t>）若每位乘客的质量均为</w:t>
      </w:r>
      <w:r>
        <w:rPr>
          <w:color w:val="000000"/>
        </w:rPr>
        <w:t>50kg</w:t>
      </w:r>
      <w:r>
        <w:rPr>
          <w:rFonts w:cs="宋体" w:hint="eastAsia"/>
          <w:color w:val="000000"/>
        </w:rPr>
        <w:t>，乘载两人的</w:t>
      </w:r>
      <w:r>
        <w:rPr>
          <w:color w:val="000000"/>
        </w:rPr>
        <w:t>“</w:t>
      </w:r>
      <w:r>
        <w:rPr>
          <w:rFonts w:cs="宋体" w:hint="eastAsia"/>
          <w:color w:val="000000"/>
        </w:rPr>
        <w:t>都市蚂蚁</w:t>
      </w:r>
      <w:r>
        <w:rPr>
          <w:color w:val="000000"/>
        </w:rPr>
        <w:t>”</w:t>
      </w:r>
      <w:r>
        <w:rPr>
          <w:rFonts w:cs="宋体" w:hint="eastAsia"/>
          <w:color w:val="000000"/>
        </w:rPr>
        <w:t>车对水平路面的压强为多大？</w:t>
      </w:r>
      <w:r>
        <w:rPr>
          <w:color w:val="000000"/>
        </w:rPr>
        <w:t xml:space="preserve">    </w:t>
      </w:r>
    </w:p>
    <w:p w:rsidR="00BF01EC">
      <w:pPr>
        <w:spacing w:after="0"/>
        <w:rPr>
          <w:rFonts w:cs="Times New Roman"/>
        </w:rPr>
      </w:pPr>
      <w:r>
        <w:rPr>
          <w:rFonts w:cs="宋体" w:hint="eastAsia"/>
          <w:color w:val="000000"/>
        </w:rPr>
        <w:t>（</w:t>
      </w:r>
      <w:r>
        <w:rPr>
          <w:color w:val="000000"/>
        </w:rPr>
        <w:t>2</w:t>
      </w:r>
      <w:r>
        <w:rPr>
          <w:rFonts w:cs="宋体" w:hint="eastAsia"/>
          <w:color w:val="000000"/>
        </w:rPr>
        <w:t>）若</w:t>
      </w:r>
      <w:r>
        <w:rPr>
          <w:color w:val="000000"/>
        </w:rPr>
        <w:t>“</w:t>
      </w:r>
      <w:r>
        <w:rPr>
          <w:rFonts w:cs="宋体" w:hint="eastAsia"/>
          <w:color w:val="000000"/>
        </w:rPr>
        <w:t>都市蚂蚁</w:t>
      </w:r>
      <w:r>
        <w:rPr>
          <w:color w:val="000000"/>
        </w:rPr>
        <w:t>”</w:t>
      </w:r>
      <w:r>
        <w:rPr>
          <w:rFonts w:cs="宋体" w:hint="eastAsia"/>
          <w:color w:val="000000"/>
        </w:rPr>
        <w:t>车电动机的输出功率为</w:t>
      </w:r>
      <w:r>
        <w:rPr>
          <w:color w:val="000000"/>
        </w:rPr>
        <w:t>1000W</w:t>
      </w:r>
      <w:r>
        <w:rPr>
          <w:rFonts w:cs="宋体" w:hint="eastAsia"/>
          <w:color w:val="000000"/>
        </w:rPr>
        <w:t>，匀速行驶</w:t>
      </w:r>
      <w:r>
        <w:rPr>
          <w:color w:val="000000"/>
        </w:rPr>
        <w:t>1×10</w:t>
      </w:r>
      <w:r>
        <w:rPr>
          <w:color w:val="000000"/>
          <w:vertAlign w:val="superscript"/>
        </w:rPr>
        <w:t>4</w:t>
      </w:r>
      <w:r>
        <w:rPr>
          <w:color w:val="000000"/>
        </w:rPr>
        <w:t>m</w:t>
      </w:r>
      <w:r>
        <w:rPr>
          <w:rFonts w:cs="宋体" w:hint="eastAsia"/>
          <w:color w:val="000000"/>
        </w:rPr>
        <w:t>过程中做功为</w:t>
      </w:r>
      <w:r>
        <w:rPr>
          <w:color w:val="000000"/>
        </w:rPr>
        <w:t>2×10</w:t>
      </w:r>
      <w:r>
        <w:rPr>
          <w:color w:val="000000"/>
          <w:vertAlign w:val="superscript"/>
        </w:rPr>
        <w:t>6</w:t>
      </w:r>
      <w:r>
        <w:rPr>
          <w:color w:val="000000"/>
        </w:rPr>
        <w:t>J</w:t>
      </w:r>
      <w:r>
        <w:rPr>
          <w:rFonts w:cs="宋体" w:hint="eastAsia"/>
          <w:color w:val="000000"/>
        </w:rPr>
        <w:t>，则在此过程中</w:t>
      </w:r>
      <w:r>
        <w:rPr>
          <w:color w:val="000000"/>
        </w:rPr>
        <w:t>“</w:t>
      </w:r>
      <w:r>
        <w:rPr>
          <w:rFonts w:cs="宋体" w:hint="eastAsia"/>
          <w:color w:val="000000"/>
        </w:rPr>
        <w:t>都市蚂蚁</w:t>
      </w:r>
      <w:r>
        <w:rPr>
          <w:color w:val="000000"/>
        </w:rPr>
        <w:t>”</w:t>
      </w:r>
      <w:r>
        <w:rPr>
          <w:rFonts w:cs="宋体" w:hint="eastAsia"/>
          <w:color w:val="000000"/>
        </w:rPr>
        <w:t>车受到的牵引力是多大？</w:t>
      </w:r>
      <w:r>
        <w:rPr>
          <w:color w:val="000000"/>
        </w:rPr>
        <w:t>“</w:t>
      </w:r>
      <w:r>
        <w:rPr>
          <w:rFonts w:cs="宋体" w:hint="eastAsia"/>
          <w:color w:val="000000"/>
        </w:rPr>
        <w:t>都市蚂蚁车</w:t>
      </w:r>
      <w:r>
        <w:rPr>
          <w:color w:val="000000"/>
        </w:rPr>
        <w:t>”</w:t>
      </w:r>
      <w:r>
        <w:rPr>
          <w:rFonts w:cs="宋体" w:hint="eastAsia"/>
          <w:color w:val="000000"/>
        </w:rPr>
        <w:t>的行驶速度多大？</w:t>
      </w:r>
      <w:r>
        <w:rPr>
          <w:color w:val="000000"/>
        </w:rPr>
        <w:t xml:space="preserve">    </w:t>
      </w:r>
    </w:p>
    <w:p w:rsidR="00BF01EC">
      <w:pPr>
        <w:spacing w:after="0"/>
        <w:rPr>
          <w:rFonts w:cs="Times New Roman"/>
        </w:rPr>
      </w:pPr>
      <w:r>
        <w:rPr>
          <w:rFonts w:cs="宋体" w:hint="eastAsia"/>
          <w:color w:val="000000"/>
        </w:rPr>
        <w:t>（</w:t>
      </w:r>
      <w:r>
        <w:rPr>
          <w:color w:val="000000"/>
        </w:rPr>
        <w:t>3</w:t>
      </w:r>
      <w:r>
        <w:rPr>
          <w:rFonts w:cs="宋体" w:hint="eastAsia"/>
          <w:color w:val="000000"/>
        </w:rPr>
        <w:t>）若想将此车改进成</w:t>
      </w:r>
      <w:r>
        <w:rPr>
          <w:color w:val="000000"/>
        </w:rPr>
        <w:t>“</w:t>
      </w:r>
      <w:r>
        <w:rPr>
          <w:rFonts w:cs="宋体" w:hint="eastAsia"/>
          <w:color w:val="000000"/>
        </w:rPr>
        <w:t>水陆两栖蚂蚁</w:t>
      </w:r>
      <w:r>
        <w:rPr>
          <w:color w:val="000000"/>
        </w:rPr>
        <w:t>”</w:t>
      </w:r>
      <w:r>
        <w:rPr>
          <w:rFonts w:cs="宋体" w:hint="eastAsia"/>
          <w:color w:val="000000"/>
        </w:rPr>
        <w:t>车，上述乘载两人的</w:t>
      </w:r>
      <w:r>
        <w:rPr>
          <w:color w:val="000000"/>
        </w:rPr>
        <w:t>“</w:t>
      </w:r>
      <w:r>
        <w:rPr>
          <w:rFonts w:cs="宋体" w:hint="eastAsia"/>
          <w:color w:val="000000"/>
        </w:rPr>
        <w:t>都市蚂蚁</w:t>
      </w:r>
      <w:r>
        <w:rPr>
          <w:color w:val="000000"/>
        </w:rPr>
        <w:t>”</w:t>
      </w:r>
      <w:r>
        <w:rPr>
          <w:rFonts w:cs="宋体" w:hint="eastAsia"/>
          <w:color w:val="000000"/>
        </w:rPr>
        <w:t>车若能浮在水面上，露出水面的体积是多少？</w:t>
      </w:r>
      <w:r>
        <w:rPr>
          <w:color w:val="000000"/>
        </w:rPr>
        <w:t xml:space="preserve">    </w:t>
      </w:r>
    </w:p>
    <w:p w:rsidR="00BF01EC">
      <w:pPr>
        <w:spacing w:after="0"/>
        <w:rPr>
          <w:rFonts w:cs="Times New Roman"/>
        </w:rPr>
      </w:pPr>
      <w:r>
        <w:rPr>
          <w:color w:val="000000"/>
        </w:rPr>
        <w:t>20.</w:t>
      </w:r>
      <w:r>
        <w:rPr>
          <w:rFonts w:cs="宋体" w:hint="eastAsia"/>
          <w:color w:val="000000"/>
        </w:rPr>
        <w:t>图甲是小红家新买的电养生壶，铭牌如图乙。为了测量它烧水时的效率，小红进行了如下实验。将</w:t>
      </w:r>
      <w:r>
        <w:rPr>
          <w:color w:val="000000"/>
        </w:rPr>
        <w:t>1kg</w:t>
      </w:r>
      <w:r>
        <w:rPr>
          <w:rFonts w:cs="宋体" w:hint="eastAsia"/>
          <w:color w:val="000000"/>
        </w:rPr>
        <w:t>的水加到养生壶中，断开家里所有其他用电器，单独将养生壶接入家庭电路中，闭合壶的开关，测得壶中的水加热</w:t>
      </w:r>
      <w:r>
        <w:rPr>
          <w:color w:val="000000"/>
        </w:rPr>
        <w:t>6</w:t>
      </w:r>
      <w:r>
        <w:rPr>
          <w:rFonts w:cs="宋体" w:hint="eastAsia"/>
          <w:color w:val="000000"/>
        </w:rPr>
        <w:t>分钟后从</w:t>
      </w:r>
      <w:r>
        <w:rPr>
          <w:color w:val="000000"/>
        </w:rPr>
        <w:t>20</w:t>
      </w:r>
      <w:r>
        <w:rPr>
          <w:color w:val="000000"/>
          <w:vertAlign w:val="superscript"/>
        </w:rPr>
        <w:t xml:space="preserve"> o</w:t>
      </w:r>
      <w:r>
        <w:rPr>
          <w:color w:val="000000"/>
        </w:rPr>
        <w:t>C</w:t>
      </w:r>
      <w:r>
        <w:rPr>
          <w:rFonts w:cs="宋体" w:hint="eastAsia"/>
          <w:color w:val="000000"/>
        </w:rPr>
        <w:t>上升到</w:t>
      </w:r>
      <w:r>
        <w:rPr>
          <w:color w:val="000000"/>
        </w:rPr>
        <w:t>100</w:t>
      </w:r>
      <w:r>
        <w:rPr>
          <w:color w:val="000000"/>
          <w:vertAlign w:val="superscript"/>
        </w:rPr>
        <w:t xml:space="preserve"> o</w:t>
      </w:r>
      <w:r>
        <w:rPr>
          <w:color w:val="000000"/>
        </w:rPr>
        <w:t>C</w:t>
      </w:r>
      <w:r>
        <w:rPr>
          <w:rFonts w:cs="宋体" w:hint="eastAsia"/>
          <w:color w:val="000000"/>
        </w:rPr>
        <w:t>。【</w:t>
      </w:r>
      <w:r>
        <w:rPr>
          <w:color w:val="000000"/>
        </w:rPr>
        <w:t>C</w:t>
      </w:r>
      <w:r>
        <w:rPr>
          <w:rFonts w:cs="宋体" w:hint="eastAsia"/>
          <w:color w:val="000000"/>
          <w:vertAlign w:val="subscript"/>
        </w:rPr>
        <w:t>水</w:t>
      </w:r>
      <w:r>
        <w:rPr>
          <w:color w:val="000000"/>
        </w:rPr>
        <w:t>=4</w:t>
      </w:r>
      <w:r>
        <w:rPr>
          <w:b/>
          <w:bCs/>
          <w:color w:val="000000"/>
        </w:rPr>
        <w:t>.</w:t>
      </w:r>
      <w:r>
        <w:rPr>
          <w:color w:val="000000"/>
        </w:rPr>
        <w:t>2×10</w:t>
      </w:r>
      <w:r>
        <w:rPr>
          <w:color w:val="000000"/>
          <w:vertAlign w:val="superscript"/>
        </w:rPr>
        <w:t>3</w:t>
      </w:r>
      <w:r>
        <w:rPr>
          <w:color w:val="000000"/>
        </w:rPr>
        <w:t>J/</w:t>
      </w:r>
      <w:r>
        <w:rPr>
          <w:rFonts w:cs="宋体" w:hint="eastAsia"/>
          <w:color w:val="000000"/>
        </w:rPr>
        <w:t>（</w:t>
      </w:r>
      <w:r>
        <w:rPr>
          <w:color w:val="000000"/>
        </w:rPr>
        <w:t>kg•</w:t>
      </w:r>
      <w:r>
        <w:rPr>
          <w:color w:val="000000"/>
          <w:vertAlign w:val="superscript"/>
        </w:rPr>
        <w:t>o</w:t>
      </w:r>
      <w:r>
        <w:rPr>
          <w:color w:val="000000"/>
        </w:rPr>
        <w:t>C</w:t>
      </w:r>
      <w:r>
        <w:rPr>
          <w:rFonts w:cs="宋体" w:hint="eastAsia"/>
          <w:color w:val="000000"/>
        </w:rPr>
        <w:t>）】</w:t>
      </w:r>
      <w:r>
        <w:rPr>
          <w:rFonts w:cs="Times New Roman"/>
          <w:noProof/>
          <w:lang w:eastAsia="zh-CN"/>
        </w:rPr>
        <w:pict>
          <v:shape id="_x0000_i1068" type="#_x0000_t75" alt=" " style="height:91.5pt;visibility:visible;width:213.75pt">
            <v:imagedata r:id="rId30" o:title=""/>
          </v:shape>
        </w:pict>
      </w:r>
    </w:p>
    <w:p w:rsidR="00BF01EC">
      <w:pPr>
        <w:spacing w:after="0"/>
        <w:rPr>
          <w:rFonts w:cs="Times New Roman"/>
        </w:rPr>
      </w:pPr>
      <w:r>
        <w:rPr>
          <w:rFonts w:cs="宋体" w:hint="eastAsia"/>
          <w:color w:val="000000"/>
        </w:rPr>
        <w:t>（</w:t>
      </w:r>
      <w:r>
        <w:rPr>
          <w:color w:val="000000"/>
        </w:rPr>
        <w:t>1</w:t>
      </w:r>
      <w:r>
        <w:rPr>
          <w:rFonts w:cs="宋体" w:hint="eastAsia"/>
          <w:color w:val="000000"/>
        </w:rPr>
        <w:t>）养生壶正常工作时通过的电流是多少？</w:t>
      </w:r>
      <w:r>
        <w:rPr>
          <w:color w:val="000000"/>
        </w:rPr>
        <w:t xml:space="preserve">    </w:t>
      </w:r>
    </w:p>
    <w:p w:rsidR="00BF01EC">
      <w:pPr>
        <w:spacing w:after="0"/>
        <w:rPr>
          <w:rFonts w:cs="Times New Roman"/>
        </w:rPr>
      </w:pPr>
      <w:r>
        <w:rPr>
          <w:rFonts w:cs="宋体" w:hint="eastAsia"/>
          <w:color w:val="000000"/>
        </w:rPr>
        <w:t>（</w:t>
      </w:r>
      <w:r>
        <w:rPr>
          <w:color w:val="000000"/>
        </w:rPr>
        <w:t>2</w:t>
      </w:r>
      <w:r>
        <w:rPr>
          <w:rFonts w:cs="宋体" w:hint="eastAsia"/>
          <w:color w:val="000000"/>
        </w:rPr>
        <w:t>）养生壶发热丝的电阻是多少？</w:t>
      </w:r>
      <w:r>
        <w:rPr>
          <w:color w:val="000000"/>
        </w:rPr>
        <w:t xml:space="preserve">    </w:t>
      </w:r>
    </w:p>
    <w:p w:rsidR="00BF01EC">
      <w:pPr>
        <w:spacing w:after="0"/>
        <w:rPr>
          <w:rFonts w:cs="Times New Roman"/>
        </w:rPr>
      </w:pPr>
      <w:r>
        <w:rPr>
          <w:rFonts w:cs="宋体" w:hint="eastAsia"/>
          <w:color w:val="000000"/>
        </w:rPr>
        <w:t>（</w:t>
      </w:r>
      <w:r>
        <w:rPr>
          <w:color w:val="000000"/>
        </w:rPr>
        <w:t>3</w:t>
      </w:r>
      <w:r>
        <w:rPr>
          <w:rFonts w:cs="宋体" w:hint="eastAsia"/>
          <w:color w:val="000000"/>
        </w:rPr>
        <w:t>）养生壶中水吸收的热量是多少？</w:t>
      </w:r>
      <w:r>
        <w:rPr>
          <w:color w:val="000000"/>
        </w:rPr>
        <w:t xml:space="preserve">    </w:t>
      </w:r>
    </w:p>
    <w:p w:rsidR="00BF01EC">
      <w:pPr>
        <w:spacing w:after="0"/>
        <w:rPr>
          <w:rFonts w:cs="Times New Roman"/>
        </w:rPr>
      </w:pPr>
      <w:r>
        <w:rPr>
          <w:rFonts w:cs="宋体" w:hint="eastAsia"/>
          <w:color w:val="000000"/>
        </w:rPr>
        <w:t>（</w:t>
      </w:r>
      <w:r>
        <w:rPr>
          <w:color w:val="000000"/>
        </w:rPr>
        <w:t>4</w:t>
      </w:r>
      <w:r>
        <w:rPr>
          <w:rFonts w:cs="宋体" w:hint="eastAsia"/>
          <w:color w:val="000000"/>
        </w:rPr>
        <w:t>）求养生壶加热的效率。（保留</w:t>
      </w:r>
      <w:r>
        <w:rPr>
          <w:color w:val="000000"/>
        </w:rPr>
        <w:t>1</w:t>
      </w:r>
      <w:r>
        <w:rPr>
          <w:rFonts w:cs="宋体" w:hint="eastAsia"/>
          <w:color w:val="000000"/>
        </w:rPr>
        <w:t>位小数）</w:t>
      </w:r>
      <w:r>
        <w:rPr>
          <w:color w:val="000000"/>
        </w:rPr>
        <w:t xml:space="preserve">    </w:t>
      </w:r>
    </w:p>
    <w:p w:rsidR="00BF01EC">
      <w:pPr>
        <w:spacing w:after="0"/>
        <w:rPr>
          <w:rFonts w:cs="Times New Roman"/>
        </w:rPr>
      </w:pPr>
      <w:r>
        <w:rPr>
          <w:rFonts w:cs="宋体" w:hint="eastAsia"/>
          <w:color w:val="000000"/>
        </w:rPr>
        <w:t>（</w:t>
      </w:r>
      <w:r>
        <w:rPr>
          <w:color w:val="000000"/>
        </w:rPr>
        <w:t>5</w:t>
      </w:r>
      <w:r>
        <w:rPr>
          <w:rFonts w:cs="宋体" w:hint="eastAsia"/>
          <w:color w:val="000000"/>
        </w:rPr>
        <w:t>）图丙为小红家的电能表，当养生壶正常工作时，能否增加</w:t>
      </w:r>
      <w:r>
        <w:rPr>
          <w:color w:val="000000"/>
        </w:rPr>
        <w:t>3</w:t>
      </w:r>
      <w:r>
        <w:rPr>
          <w:rFonts w:cs="宋体" w:hint="eastAsia"/>
          <w:color w:val="000000"/>
        </w:rPr>
        <w:t>个</w:t>
      </w:r>
      <w:r>
        <w:rPr>
          <w:color w:val="000000"/>
        </w:rPr>
        <w:t>“220V</w:t>
      </w:r>
      <w:r>
        <w:rPr>
          <w:rFonts w:cs="宋体" w:hint="eastAsia"/>
          <w:color w:val="000000"/>
        </w:rPr>
        <w:t>，</w:t>
      </w:r>
      <w:r>
        <w:rPr>
          <w:color w:val="000000"/>
        </w:rPr>
        <w:t>1000W”</w:t>
      </w:r>
      <w:r>
        <w:rPr>
          <w:rFonts w:cs="宋体" w:hint="eastAsia"/>
          <w:color w:val="000000"/>
        </w:rPr>
        <w:t>的用电器同时工作？</w:t>
      </w:r>
      <w:r>
        <w:rPr>
          <w:color w:val="000000"/>
        </w:rPr>
        <w:t xml:space="preserve">    </w:t>
      </w:r>
    </w:p>
    <w:p w:rsidR="00BF01EC">
      <w:pPr>
        <w:rPr>
          <w:rFonts w:cs="Times New Roman"/>
        </w:rPr>
      </w:pPr>
      <w:r>
        <w:rPr>
          <w:rFonts w:cs="宋体" w:hint="eastAsia"/>
          <w:b/>
          <w:bCs/>
          <w:sz w:val="24"/>
          <w:szCs w:val="24"/>
        </w:rPr>
        <w:t>四、实验探究题</w:t>
      </w:r>
    </w:p>
    <w:p w:rsidR="00BF01EC">
      <w:pPr>
        <w:spacing w:after="0"/>
        <w:rPr>
          <w:rFonts w:cs="Times New Roman"/>
        </w:rPr>
      </w:pPr>
      <w:r>
        <w:rPr>
          <w:color w:val="000000"/>
        </w:rPr>
        <w:t xml:space="preserve">21.                                 </w:t>
      </w:r>
    </w:p>
    <w:p w:rsidR="00BF01EC">
      <w:pPr>
        <w:spacing w:after="0"/>
        <w:rPr>
          <w:rFonts w:cs="Times New Roman"/>
        </w:rPr>
      </w:pPr>
      <w:r>
        <w:rPr>
          <w:rFonts w:cs="宋体" w:hint="eastAsia"/>
          <w:color w:val="000000"/>
        </w:rPr>
        <w:t>（</w:t>
      </w:r>
      <w:r>
        <w:rPr>
          <w:color w:val="000000"/>
        </w:rPr>
        <w:t>1</w:t>
      </w:r>
      <w:r>
        <w:rPr>
          <w:rFonts w:cs="宋体" w:hint="eastAsia"/>
          <w:color w:val="000000"/>
        </w:rPr>
        <w:t>）如图甲所示，弹簧测力计的示数是</w:t>
      </w:r>
      <w:r>
        <w:rPr>
          <w:color w:val="000000"/>
        </w:rPr>
        <w:t>________N</w:t>
      </w:r>
      <w:r>
        <w:rPr>
          <w:rFonts w:cs="宋体" w:hint="eastAsia"/>
          <w:color w:val="000000"/>
        </w:rPr>
        <w:t>。</w:t>
      </w:r>
      <w:r>
        <w:rPr>
          <w:rFonts w:cs="Times New Roman"/>
        </w:rPr>
        <w:br/>
      </w:r>
      <w:r>
        <w:rPr>
          <w:rFonts w:cs="Times New Roman"/>
          <w:noProof/>
          <w:lang w:eastAsia="zh-CN"/>
        </w:rPr>
        <w:pict>
          <v:shape id="_x0000_i1069" type="#_x0000_t75" alt=" " style="height:129pt;visibility:visible;width:85.5pt">
            <v:imagedata r:id="rId31" o:title=""/>
          </v:shape>
        </w:pict>
      </w:r>
    </w:p>
    <w:p w:rsidR="00BF01EC">
      <w:pPr>
        <w:spacing w:after="0"/>
        <w:rPr>
          <w:rFonts w:cs="Times New Roman"/>
        </w:rPr>
      </w:pPr>
      <w:r>
        <w:rPr>
          <w:rFonts w:cs="宋体" w:hint="eastAsia"/>
          <w:color w:val="000000"/>
        </w:rPr>
        <w:t>（</w:t>
      </w:r>
      <w:r>
        <w:rPr>
          <w:color w:val="000000"/>
        </w:rPr>
        <w:t>2</w:t>
      </w:r>
      <w:r>
        <w:rPr>
          <w:rFonts w:cs="宋体" w:hint="eastAsia"/>
          <w:color w:val="000000"/>
        </w:rPr>
        <w:t>）如图乙是天平平衡时砝码质量与游码的位置，则被测物体的质量是</w:t>
      </w:r>
      <w:r>
        <w:rPr>
          <w:color w:val="000000"/>
        </w:rPr>
        <w:t>________kg</w:t>
      </w:r>
      <w:r>
        <w:rPr>
          <w:rFonts w:cs="宋体" w:hint="eastAsia"/>
          <w:color w:val="000000"/>
        </w:rPr>
        <w:t>。</w:t>
      </w:r>
      <w:r>
        <w:rPr>
          <w:rFonts w:cs="Times New Roman"/>
        </w:rPr>
        <w:br/>
      </w:r>
      <w:r>
        <w:rPr>
          <w:rFonts w:cs="Times New Roman"/>
          <w:noProof/>
          <w:lang w:eastAsia="zh-CN"/>
        </w:rPr>
        <w:pict>
          <v:shape id="_x0000_i1070" type="#_x0000_t75" alt=" " style="height:78.75pt;visibility:visible;width:170.25pt">
            <v:imagedata r:id="rId32" o:title=""/>
          </v:shape>
        </w:pict>
      </w:r>
    </w:p>
    <w:p w:rsidR="00BF01EC">
      <w:pPr>
        <w:spacing w:after="0"/>
        <w:rPr>
          <w:rFonts w:cs="Times New Roman"/>
        </w:rPr>
      </w:pPr>
      <w:r>
        <w:rPr>
          <w:rFonts w:cs="宋体" w:hint="eastAsia"/>
          <w:color w:val="000000"/>
        </w:rPr>
        <w:t>（</w:t>
      </w:r>
      <w:r>
        <w:rPr>
          <w:color w:val="000000"/>
        </w:rPr>
        <w:t>3</w:t>
      </w:r>
      <w:r>
        <w:rPr>
          <w:rFonts w:cs="宋体" w:hint="eastAsia"/>
          <w:color w:val="000000"/>
        </w:rPr>
        <w:t>）如图丙所示，物体</w:t>
      </w:r>
      <w:r>
        <w:rPr>
          <w:color w:val="000000"/>
        </w:rPr>
        <w:t>A</w:t>
      </w:r>
      <w:r>
        <w:rPr>
          <w:rFonts w:cs="宋体" w:hint="eastAsia"/>
          <w:color w:val="000000"/>
        </w:rPr>
        <w:t>的长度是</w:t>
      </w:r>
      <w:r>
        <w:rPr>
          <w:color w:val="000000"/>
        </w:rPr>
        <w:t>________cm</w:t>
      </w:r>
      <w:r>
        <w:rPr>
          <w:rFonts w:cs="宋体" w:hint="eastAsia"/>
          <w:color w:val="000000"/>
        </w:rPr>
        <w:t>。</w:t>
      </w:r>
      <w:r>
        <w:rPr>
          <w:rFonts w:cs="Times New Roman"/>
          <w:noProof/>
          <w:lang w:eastAsia="zh-CN"/>
        </w:rPr>
        <w:pict>
          <v:shape id="_x0000_i1071" type="#_x0000_t75" alt=" " style="height:104.25pt;visibility:visible;width:171.75pt">
            <v:imagedata r:id="rId33" o:title=""/>
          </v:shape>
        </w:pict>
      </w:r>
    </w:p>
    <w:p w:rsidR="00BF01EC">
      <w:pPr>
        <w:spacing w:after="0"/>
        <w:rPr>
          <w:rFonts w:cs="Times New Roman"/>
        </w:rPr>
      </w:pPr>
      <w:r>
        <w:rPr>
          <w:color w:val="000000"/>
        </w:rPr>
        <w:t>22.</w:t>
      </w:r>
      <w:r>
        <w:rPr>
          <w:rFonts w:cs="宋体" w:hint="eastAsia"/>
          <w:color w:val="000000"/>
        </w:rPr>
        <w:t>在</w:t>
      </w:r>
      <w:r>
        <w:rPr>
          <w:color w:val="000000"/>
        </w:rPr>
        <w:t>“</w:t>
      </w:r>
      <w:r>
        <w:rPr>
          <w:rFonts w:cs="宋体" w:hint="eastAsia"/>
          <w:color w:val="000000"/>
        </w:rPr>
        <w:t>测量小灯泡的电功率</w:t>
      </w:r>
      <w:r>
        <w:rPr>
          <w:color w:val="000000"/>
        </w:rPr>
        <w:t>”</w:t>
      </w:r>
      <w:r>
        <w:rPr>
          <w:rFonts w:cs="宋体" w:hint="eastAsia"/>
          <w:color w:val="000000"/>
        </w:rPr>
        <w:t>实验中，小灯泡的额定电压为</w:t>
      </w:r>
      <w:r>
        <w:rPr>
          <w:color w:val="000000"/>
        </w:rPr>
        <w:t>2</w:t>
      </w:r>
      <w:r>
        <w:rPr>
          <w:b/>
          <w:bCs/>
          <w:color w:val="000000"/>
        </w:rPr>
        <w:t>.</w:t>
      </w:r>
      <w:r>
        <w:rPr>
          <w:color w:val="000000"/>
        </w:rPr>
        <w:t>5V</w:t>
      </w:r>
      <w:r>
        <w:rPr>
          <w:rFonts w:cs="宋体" w:hint="eastAsia"/>
          <w:color w:val="000000"/>
        </w:rPr>
        <w:t>，电阻约为</w:t>
      </w:r>
      <w:r>
        <w:rPr>
          <w:color w:val="000000"/>
        </w:rPr>
        <w:t>10Ω</w:t>
      </w:r>
      <w:r>
        <w:rPr>
          <w:rFonts w:cs="宋体" w:hint="eastAsia"/>
          <w:color w:val="000000"/>
        </w:rPr>
        <w:t>，有两个规格分别为甲</w:t>
      </w:r>
      <w:r>
        <w:rPr>
          <w:color w:val="000000"/>
        </w:rPr>
        <w:t xml:space="preserve">“10Ω </w:t>
      </w:r>
      <w:r>
        <w:rPr>
          <w:rFonts w:cs="宋体" w:hint="eastAsia"/>
          <w:color w:val="000000"/>
        </w:rPr>
        <w:t>，</w:t>
      </w:r>
      <w:r>
        <w:rPr>
          <w:color w:val="000000"/>
        </w:rPr>
        <w:t>1A”</w:t>
      </w:r>
      <w:r>
        <w:rPr>
          <w:rFonts w:cs="宋体" w:hint="eastAsia"/>
          <w:color w:val="000000"/>
        </w:rPr>
        <w:t>、乙</w:t>
      </w:r>
      <w:r>
        <w:rPr>
          <w:color w:val="000000"/>
        </w:rPr>
        <w:t xml:space="preserve">“50Ω </w:t>
      </w:r>
      <w:r>
        <w:rPr>
          <w:rFonts w:cs="宋体" w:hint="eastAsia"/>
          <w:color w:val="000000"/>
        </w:rPr>
        <w:t>，</w:t>
      </w:r>
      <w:r>
        <w:rPr>
          <w:color w:val="000000"/>
        </w:rPr>
        <w:t>0</w:t>
      </w:r>
      <w:r>
        <w:rPr>
          <w:b/>
          <w:bCs/>
          <w:color w:val="000000"/>
        </w:rPr>
        <w:t>.</w:t>
      </w:r>
      <w:r>
        <w:rPr>
          <w:color w:val="000000"/>
        </w:rPr>
        <w:t>5A”</w:t>
      </w:r>
      <w:r>
        <w:rPr>
          <w:rFonts w:cs="宋体" w:hint="eastAsia"/>
          <w:color w:val="000000"/>
        </w:rPr>
        <w:t>的滑动变阻器，电源电压为</w:t>
      </w:r>
      <w:r>
        <w:rPr>
          <w:color w:val="000000"/>
        </w:rPr>
        <w:t>6V</w:t>
      </w:r>
      <w:r>
        <w:rPr>
          <w:rFonts w:cs="宋体" w:hint="eastAsia"/>
          <w:color w:val="000000"/>
        </w:rPr>
        <w:t>。</w:t>
      </w:r>
      <w:r>
        <w:rPr>
          <w:rFonts w:cs="Times New Roman"/>
          <w:noProof/>
          <w:lang w:eastAsia="zh-CN"/>
        </w:rPr>
        <w:pict>
          <v:shape id="_x0000_i1072" type="#_x0000_t75" alt=" " style="height:133.5pt;visibility:visible;width:358.5pt">
            <v:imagedata r:id="rId34" o:title=""/>
          </v:shape>
        </w:pict>
      </w:r>
    </w:p>
    <w:p w:rsidR="00BF01EC">
      <w:pPr>
        <w:spacing w:after="0"/>
        <w:rPr>
          <w:rFonts w:cs="Times New Roman"/>
        </w:rPr>
      </w:pPr>
      <w:r>
        <w:rPr>
          <w:rFonts w:cs="宋体" w:hint="eastAsia"/>
          <w:color w:val="000000"/>
        </w:rPr>
        <w:t>（</w:t>
      </w:r>
      <w:r>
        <w:rPr>
          <w:color w:val="000000"/>
        </w:rPr>
        <w:t>1</w:t>
      </w:r>
      <w:r>
        <w:rPr>
          <w:rFonts w:cs="宋体" w:hint="eastAsia"/>
          <w:color w:val="000000"/>
        </w:rPr>
        <w:t>）本实验中应该选择</w:t>
      </w:r>
      <w:r>
        <w:rPr>
          <w:color w:val="000000"/>
        </w:rPr>
        <w:t>________</w:t>
      </w:r>
      <w:r>
        <w:rPr>
          <w:rFonts w:cs="宋体" w:hint="eastAsia"/>
          <w:color w:val="000000"/>
        </w:rPr>
        <w:t>（选填</w:t>
      </w:r>
      <w:r>
        <w:rPr>
          <w:color w:val="000000"/>
        </w:rPr>
        <w:t>“</w:t>
      </w:r>
      <w:r>
        <w:rPr>
          <w:rFonts w:cs="宋体" w:hint="eastAsia"/>
          <w:color w:val="000000"/>
        </w:rPr>
        <w:t>甲</w:t>
      </w:r>
      <w:r>
        <w:rPr>
          <w:color w:val="000000"/>
        </w:rPr>
        <w:t>”</w:t>
      </w:r>
      <w:r>
        <w:rPr>
          <w:rFonts w:cs="宋体" w:hint="eastAsia"/>
          <w:color w:val="000000"/>
        </w:rPr>
        <w:t>或</w:t>
      </w:r>
      <w:r>
        <w:rPr>
          <w:color w:val="000000"/>
        </w:rPr>
        <w:t>“</w:t>
      </w:r>
      <w:r>
        <w:rPr>
          <w:rFonts w:cs="宋体" w:hint="eastAsia"/>
          <w:color w:val="000000"/>
        </w:rPr>
        <w:t>乙</w:t>
      </w:r>
      <w:r>
        <w:rPr>
          <w:color w:val="000000"/>
        </w:rPr>
        <w:t>”</w:t>
      </w:r>
      <w:r>
        <w:rPr>
          <w:rFonts w:cs="宋体" w:hint="eastAsia"/>
          <w:color w:val="000000"/>
        </w:rPr>
        <w:t>）滑动变阻器进行实验。</w:t>
      </w:r>
      <w:r>
        <w:rPr>
          <w:color w:val="000000"/>
        </w:rPr>
        <w:t xml:space="preserve">    </w:t>
      </w:r>
    </w:p>
    <w:p w:rsidR="00BF01EC">
      <w:pPr>
        <w:spacing w:after="0"/>
        <w:rPr>
          <w:rFonts w:cs="Times New Roman"/>
        </w:rPr>
      </w:pPr>
      <w:r>
        <w:rPr>
          <w:rFonts w:cs="宋体" w:hint="eastAsia"/>
          <w:color w:val="000000"/>
        </w:rPr>
        <w:t>（</w:t>
      </w:r>
      <w:r>
        <w:rPr>
          <w:color w:val="000000"/>
        </w:rPr>
        <w:t>2</w:t>
      </w:r>
      <w:r>
        <w:rPr>
          <w:rFonts w:cs="宋体" w:hint="eastAsia"/>
          <w:color w:val="000000"/>
        </w:rPr>
        <w:t>）图甲中已有部分电路连好，请用笔代替导线将电路连接完整。</w:t>
      </w:r>
      <w:r>
        <w:rPr>
          <w:color w:val="000000"/>
        </w:rPr>
        <w:t xml:space="preserve">    </w:t>
      </w:r>
    </w:p>
    <w:p w:rsidR="00BF01EC">
      <w:pPr>
        <w:spacing w:after="0"/>
        <w:rPr>
          <w:rFonts w:cs="Times New Roman"/>
        </w:rPr>
      </w:pPr>
      <w:r>
        <w:rPr>
          <w:rFonts w:cs="宋体" w:hint="eastAsia"/>
          <w:color w:val="000000"/>
        </w:rPr>
        <w:t>（</w:t>
      </w:r>
      <w:r>
        <w:rPr>
          <w:color w:val="000000"/>
        </w:rPr>
        <w:t>3</w:t>
      </w:r>
      <w:r>
        <w:rPr>
          <w:rFonts w:cs="宋体" w:hint="eastAsia"/>
          <w:color w:val="000000"/>
        </w:rPr>
        <w:t>）实验前在检查电路连接时，闭合开关后发现电流表指针如图乙所示，则电流表连接出现的问题是</w:t>
      </w:r>
      <w:r>
        <w:rPr>
          <w:color w:val="000000"/>
        </w:rPr>
        <w:t>________</w:t>
      </w:r>
      <w:r>
        <w:rPr>
          <w:rFonts w:cs="宋体" w:hint="eastAsia"/>
          <w:color w:val="000000"/>
        </w:rPr>
        <w:t>。重新正确连接好电路，闭合开关后发现无论怎么移动滑动变阻器的滑片，小灯泡都不亮，电压表示数接近</w:t>
      </w:r>
      <w:r>
        <w:rPr>
          <w:color w:val="000000"/>
        </w:rPr>
        <w:t>6V</w:t>
      </w:r>
      <w:r>
        <w:rPr>
          <w:rFonts w:cs="宋体" w:hint="eastAsia"/>
          <w:color w:val="000000"/>
        </w:rPr>
        <w:t>，电流表示数几乎为</w:t>
      </w:r>
      <w:r>
        <w:rPr>
          <w:color w:val="000000"/>
        </w:rPr>
        <w:t>0</w:t>
      </w:r>
      <w:r>
        <w:rPr>
          <w:rFonts w:cs="宋体" w:hint="eastAsia"/>
          <w:color w:val="000000"/>
        </w:rPr>
        <w:t>，电路故障可能是</w:t>
      </w:r>
      <w:r>
        <w:rPr>
          <w:color w:val="000000"/>
        </w:rPr>
        <w:t>________</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4</w:t>
      </w:r>
      <w:r>
        <w:rPr>
          <w:rFonts w:cs="宋体" w:hint="eastAsia"/>
          <w:color w:val="000000"/>
        </w:rPr>
        <w:t>）排除电路故障后，闭合开关，改变滑动变阻器的阻值，多次测量，并绘制了通过小灯泡的电流随其两端电压变化的关系图像如图丙所示，则小灯泡的额定功率为</w:t>
      </w:r>
      <w:r>
        <w:rPr>
          <w:color w:val="000000"/>
        </w:rPr>
        <w:t>________W</w:t>
      </w:r>
      <w:r>
        <w:rPr>
          <w:rFonts w:cs="宋体" w:hint="eastAsia"/>
          <w:color w:val="000000"/>
        </w:rPr>
        <w:t>。还发现：当电压表的示数增大时，电压表与电流表的示数之比</w:t>
      </w:r>
      <w:r>
        <w:rPr>
          <w:color w:val="000000"/>
        </w:rPr>
        <w:t>________</w:t>
      </w:r>
      <w:r>
        <w:rPr>
          <w:rFonts w:cs="宋体" w:hint="eastAsia"/>
          <w:color w:val="000000"/>
        </w:rPr>
        <w:t>（选填</w:t>
      </w:r>
      <w:r>
        <w:rPr>
          <w:color w:val="000000"/>
        </w:rPr>
        <w:t>“</w:t>
      </w:r>
      <w:r>
        <w:rPr>
          <w:rFonts w:cs="宋体" w:hint="eastAsia"/>
          <w:color w:val="000000"/>
        </w:rPr>
        <w:t>变大</w:t>
      </w:r>
      <w:r>
        <w:rPr>
          <w:color w:val="000000"/>
        </w:rPr>
        <w:t>”“</w:t>
      </w:r>
      <w:r>
        <w:rPr>
          <w:rFonts w:cs="宋体" w:hint="eastAsia"/>
          <w:color w:val="000000"/>
        </w:rPr>
        <w:t>变小</w:t>
      </w:r>
      <w:r>
        <w:rPr>
          <w:color w:val="000000"/>
        </w:rPr>
        <w:t>”</w:t>
      </w:r>
      <w:r>
        <w:rPr>
          <w:rFonts w:cs="宋体" w:hint="eastAsia"/>
          <w:color w:val="000000"/>
        </w:rPr>
        <w:t>或</w:t>
      </w:r>
      <w:r>
        <w:rPr>
          <w:color w:val="000000"/>
        </w:rPr>
        <w:t>“</w:t>
      </w:r>
      <w:r>
        <w:rPr>
          <w:rFonts w:cs="宋体" w:hint="eastAsia"/>
          <w:color w:val="000000"/>
        </w:rPr>
        <w:t>不变</w:t>
      </w:r>
      <w:r>
        <w:rPr>
          <w:color w:val="000000"/>
        </w:rPr>
        <w:t>”</w:t>
      </w:r>
      <w:r>
        <w:rPr>
          <w:rFonts w:cs="宋体" w:hint="eastAsia"/>
          <w:color w:val="000000"/>
        </w:rPr>
        <w:t>），导致这一结果的原因是</w:t>
      </w:r>
      <w:r>
        <w:rPr>
          <w:color w:val="000000"/>
        </w:rPr>
        <w:t>________</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5</w:t>
      </w:r>
      <w:r>
        <w:rPr>
          <w:rFonts w:cs="宋体" w:hint="eastAsia"/>
          <w:color w:val="000000"/>
        </w:rPr>
        <w:t>）该电路可以测电阻，而另有同学设计了如图丁所示的两种测量方案，方案中定值电阻的阻值为</w:t>
      </w:r>
      <w:r>
        <w:rPr>
          <w:color w:val="000000"/>
        </w:rPr>
        <w:t>R</w:t>
      </w:r>
      <w:r>
        <w:rPr>
          <w:color w:val="000000"/>
          <w:vertAlign w:val="subscript"/>
        </w:rPr>
        <w:t>0</w:t>
      </w:r>
      <w:r>
        <w:rPr>
          <w:rFonts w:cs="宋体" w:hint="eastAsia"/>
          <w:color w:val="000000"/>
        </w:rPr>
        <w:t>。</w:t>
      </w:r>
      <w:r>
        <w:rPr>
          <w:rFonts w:cs="Times New Roman"/>
          <w:noProof/>
          <w:lang w:eastAsia="zh-CN"/>
        </w:rPr>
        <w:pict>
          <v:shape id="_x0000_i1073" type="#_x0000_t75" alt=" " style="height:80.25pt;visibility:visible;width:218.25pt">
            <v:imagedata r:id="rId35" o:title=""/>
          </v:shape>
        </w:pict>
      </w:r>
      <w:r>
        <w:rPr>
          <w:rFonts w:cs="Times New Roman"/>
        </w:rPr>
        <w:br/>
      </w:r>
      <w:r>
        <w:rPr>
          <w:rFonts w:cs="宋体" w:hint="eastAsia"/>
          <w:color w:val="000000"/>
        </w:rPr>
        <w:t>①</w:t>
      </w:r>
      <w:r>
        <w:rPr>
          <w:rFonts w:cs="Times New Roman"/>
          <w:color w:val="000000"/>
        </w:rPr>
        <w:t>  </w:t>
      </w:r>
      <w:r>
        <w:rPr>
          <w:color w:val="000000"/>
        </w:rPr>
        <w:t xml:space="preserve"> </w:t>
      </w:r>
      <w:r>
        <w:rPr>
          <w:rFonts w:cs="宋体" w:hint="eastAsia"/>
          <w:color w:val="000000"/>
        </w:rPr>
        <w:t>方案一的电路中，闭合开关</w:t>
      </w:r>
      <w:r>
        <w:rPr>
          <w:color w:val="000000"/>
        </w:rPr>
        <w:t>S</w:t>
      </w:r>
      <w:r>
        <w:rPr>
          <w:rFonts w:cs="宋体" w:hint="eastAsia"/>
          <w:color w:val="000000"/>
        </w:rPr>
        <w:t>，如果电压表</w:t>
      </w:r>
      <w:r>
        <w:rPr>
          <w:color w:val="000000"/>
        </w:rPr>
        <w:t>V</w:t>
      </w:r>
      <w:r>
        <w:rPr>
          <w:color w:val="000000"/>
          <w:vertAlign w:val="subscript"/>
        </w:rPr>
        <w:t>1</w:t>
      </w:r>
      <w:r>
        <w:rPr>
          <w:rFonts w:cs="宋体" w:hint="eastAsia"/>
          <w:color w:val="000000"/>
        </w:rPr>
        <w:t>和</w:t>
      </w:r>
      <w:r>
        <w:rPr>
          <w:color w:val="000000"/>
        </w:rPr>
        <w:t>V</w:t>
      </w:r>
      <w:r>
        <w:rPr>
          <w:color w:val="000000"/>
          <w:vertAlign w:val="subscript"/>
        </w:rPr>
        <w:t>2</w:t>
      </w:r>
      <w:r>
        <w:rPr>
          <w:rFonts w:cs="宋体" w:hint="eastAsia"/>
          <w:color w:val="000000"/>
        </w:rPr>
        <w:t>的读数分别为</w:t>
      </w:r>
      <w:r>
        <w:rPr>
          <w:color w:val="000000"/>
        </w:rPr>
        <w:t>U</w:t>
      </w:r>
      <w:r>
        <w:rPr>
          <w:color w:val="000000"/>
          <w:vertAlign w:val="subscript"/>
        </w:rPr>
        <w:t>1</w:t>
      </w:r>
      <w:r>
        <w:rPr>
          <w:rFonts w:cs="宋体" w:hint="eastAsia"/>
          <w:color w:val="000000"/>
        </w:rPr>
        <w:t>和</w:t>
      </w:r>
      <w:r>
        <w:rPr>
          <w:color w:val="000000"/>
        </w:rPr>
        <w:t>U</w:t>
      </w:r>
      <w:r>
        <w:rPr>
          <w:color w:val="000000"/>
          <w:vertAlign w:val="subscript"/>
        </w:rPr>
        <w:t>2</w:t>
      </w:r>
      <w:r>
        <w:rPr>
          <w:color w:val="000000"/>
        </w:rPr>
        <w:t xml:space="preserve">  </w:t>
      </w:r>
      <w:r>
        <w:rPr>
          <w:rFonts w:cs="宋体" w:hint="eastAsia"/>
          <w:color w:val="000000"/>
        </w:rPr>
        <w:t>，</w:t>
      </w:r>
      <w:r>
        <w:rPr>
          <w:color w:val="000000"/>
        </w:rPr>
        <w:t xml:space="preserve"> </w:t>
      </w:r>
      <w:r>
        <w:rPr>
          <w:rFonts w:cs="宋体" w:hint="eastAsia"/>
          <w:color w:val="000000"/>
        </w:rPr>
        <w:t>则</w:t>
      </w:r>
      <w:r>
        <w:rPr>
          <w:color w:val="000000"/>
        </w:rPr>
        <w:t>R</w:t>
      </w:r>
      <w:r>
        <w:rPr>
          <w:color w:val="000000"/>
          <w:vertAlign w:val="subscript"/>
        </w:rPr>
        <w:t>x</w:t>
      </w:r>
      <w:r>
        <w:rPr>
          <w:rFonts w:cs="宋体" w:hint="eastAsia"/>
          <w:color w:val="000000"/>
        </w:rPr>
        <w:t>的阻值表达式为</w:t>
      </w:r>
      <w:r>
        <w:rPr>
          <w:color w:val="000000"/>
        </w:rPr>
        <w:t>R</w:t>
      </w:r>
      <w:r>
        <w:rPr>
          <w:color w:val="000000"/>
          <w:vertAlign w:val="subscript"/>
        </w:rPr>
        <w:t>x</w:t>
      </w:r>
      <w:r>
        <w:rPr>
          <w:color w:val="000000"/>
        </w:rPr>
        <w:t xml:space="preserve"> = ________</w:t>
      </w:r>
      <w:r>
        <w:rPr>
          <w:rFonts w:cs="宋体" w:hint="eastAsia"/>
          <w:color w:val="000000"/>
        </w:rPr>
        <w:t>。</w:t>
      </w:r>
      <w:r>
        <w:rPr>
          <w:rFonts w:cs="Times New Roman"/>
        </w:rPr>
        <w:br/>
      </w:r>
      <w:r>
        <w:rPr>
          <w:rFonts w:cs="宋体" w:hint="eastAsia"/>
          <w:color w:val="000000"/>
        </w:rPr>
        <w:t>②</w:t>
      </w:r>
      <w:r>
        <w:rPr>
          <w:rFonts w:cs="Times New Roman"/>
          <w:color w:val="000000"/>
        </w:rPr>
        <w:t>  </w:t>
      </w:r>
      <w:r>
        <w:rPr>
          <w:color w:val="000000"/>
        </w:rPr>
        <w:t xml:space="preserve"> </w:t>
      </w:r>
      <w:r>
        <w:rPr>
          <w:rFonts w:cs="宋体" w:hint="eastAsia"/>
          <w:color w:val="000000"/>
        </w:rPr>
        <w:t>方案二的电路中，闭合开关</w:t>
      </w:r>
      <w:r>
        <w:rPr>
          <w:color w:val="000000"/>
        </w:rPr>
        <w:t>S</w:t>
      </w:r>
      <w:r>
        <w:rPr>
          <w:rFonts w:cs="宋体" w:hint="eastAsia"/>
          <w:color w:val="000000"/>
        </w:rPr>
        <w:t>，如果电流表</w:t>
      </w:r>
      <w:r>
        <w:rPr>
          <w:color w:val="000000"/>
        </w:rPr>
        <w:t>A</w:t>
      </w:r>
      <w:r>
        <w:rPr>
          <w:color w:val="000000"/>
          <w:vertAlign w:val="subscript"/>
        </w:rPr>
        <w:t>1</w:t>
      </w:r>
      <w:r>
        <w:rPr>
          <w:rFonts w:cs="宋体" w:hint="eastAsia"/>
          <w:color w:val="000000"/>
        </w:rPr>
        <w:t>和</w:t>
      </w:r>
      <w:r>
        <w:rPr>
          <w:color w:val="000000"/>
        </w:rPr>
        <w:t>A</w:t>
      </w:r>
      <w:r>
        <w:rPr>
          <w:color w:val="000000"/>
          <w:vertAlign w:val="subscript"/>
        </w:rPr>
        <w:t>2</w:t>
      </w:r>
      <w:r>
        <w:rPr>
          <w:rFonts w:cs="宋体" w:hint="eastAsia"/>
          <w:color w:val="000000"/>
        </w:rPr>
        <w:t>读数分别为</w:t>
      </w:r>
      <w:r>
        <w:rPr>
          <w:color w:val="000000"/>
        </w:rPr>
        <w:t>I</w:t>
      </w:r>
      <w:r>
        <w:rPr>
          <w:color w:val="000000"/>
          <w:vertAlign w:val="subscript"/>
        </w:rPr>
        <w:t>1</w:t>
      </w:r>
      <w:r>
        <w:rPr>
          <w:rFonts w:cs="宋体" w:hint="eastAsia"/>
          <w:color w:val="000000"/>
        </w:rPr>
        <w:t>和</w:t>
      </w:r>
      <w:r>
        <w:rPr>
          <w:color w:val="000000"/>
        </w:rPr>
        <w:t>I</w:t>
      </w:r>
      <w:r>
        <w:rPr>
          <w:color w:val="000000"/>
          <w:vertAlign w:val="subscript"/>
        </w:rPr>
        <w:t>2</w:t>
      </w:r>
      <w:r>
        <w:rPr>
          <w:color w:val="000000"/>
        </w:rPr>
        <w:t xml:space="preserve">  </w:t>
      </w:r>
      <w:r>
        <w:rPr>
          <w:rFonts w:cs="宋体" w:hint="eastAsia"/>
          <w:color w:val="000000"/>
        </w:rPr>
        <w:t>，</w:t>
      </w:r>
      <w:r>
        <w:rPr>
          <w:color w:val="000000"/>
        </w:rPr>
        <w:t xml:space="preserve"> </w:t>
      </w:r>
      <w:r>
        <w:rPr>
          <w:rFonts w:cs="宋体" w:hint="eastAsia"/>
          <w:color w:val="000000"/>
        </w:rPr>
        <w:t>则电阻</w:t>
      </w:r>
      <w:r>
        <w:rPr>
          <w:color w:val="000000"/>
        </w:rPr>
        <w:t>R</w:t>
      </w:r>
      <w:r>
        <w:rPr>
          <w:color w:val="000000"/>
          <w:vertAlign w:val="subscript"/>
        </w:rPr>
        <w:t>x</w:t>
      </w:r>
      <w:r>
        <w:rPr>
          <w:rFonts w:cs="宋体" w:hint="eastAsia"/>
          <w:color w:val="000000"/>
        </w:rPr>
        <w:t>的阻值表达式为</w:t>
      </w:r>
      <w:r>
        <w:rPr>
          <w:color w:val="000000"/>
        </w:rPr>
        <w:t>R</w:t>
      </w:r>
      <w:r>
        <w:rPr>
          <w:color w:val="000000"/>
          <w:vertAlign w:val="subscript"/>
        </w:rPr>
        <w:t>x</w:t>
      </w:r>
      <w:r>
        <w:rPr>
          <w:color w:val="000000"/>
        </w:rPr>
        <w:t xml:space="preserve"> = ________</w:t>
      </w:r>
      <w:r>
        <w:rPr>
          <w:rFonts w:cs="宋体" w:hint="eastAsia"/>
          <w:color w:val="000000"/>
        </w:rPr>
        <w:t>。</w:t>
      </w:r>
      <w:r>
        <w:rPr>
          <w:color w:val="000000"/>
        </w:rPr>
        <w:t xml:space="preserve">    </w:t>
      </w:r>
    </w:p>
    <w:p w:rsidR="00BF01EC">
      <w:pPr>
        <w:spacing w:after="0"/>
        <w:rPr>
          <w:rFonts w:cs="Times New Roman"/>
        </w:rPr>
      </w:pPr>
      <w:r>
        <w:rPr>
          <w:color w:val="000000"/>
        </w:rPr>
        <w:t>23.</w:t>
      </w:r>
      <w:r>
        <w:rPr>
          <w:rFonts w:cs="宋体" w:hint="eastAsia"/>
          <w:color w:val="000000"/>
        </w:rPr>
        <w:t>如图所示，在两个相同的烧杯中分别装有质量、初温都相同的水和沙子，用两个相同的酒精灯对其加热（不考虑热损失）。</w:t>
      </w:r>
      <w:r>
        <w:rPr>
          <w:rFonts w:cs="Times New Roman"/>
          <w:noProof/>
          <w:lang w:eastAsia="zh-CN"/>
        </w:rPr>
        <w:pict>
          <v:shape id="_x0000_i1074" type="#_x0000_t75" alt=" " style="height:95.25pt;visibility:visible;width:109.5pt">
            <v:imagedata r:id="rId36" o:title=""/>
          </v:shape>
        </w:pict>
      </w:r>
    </w:p>
    <w:p w:rsidR="00BF01EC">
      <w:pPr>
        <w:spacing w:after="0"/>
        <w:rPr>
          <w:rFonts w:cs="Times New Roman"/>
        </w:rPr>
      </w:pPr>
      <w:r>
        <w:rPr>
          <w:rFonts w:cs="宋体" w:hint="eastAsia"/>
          <w:color w:val="000000"/>
        </w:rPr>
        <w:t>（</w:t>
      </w:r>
      <w:r>
        <w:rPr>
          <w:color w:val="000000"/>
        </w:rPr>
        <w:t>1</w:t>
      </w:r>
      <w:r>
        <w:rPr>
          <w:rFonts w:cs="宋体" w:hint="eastAsia"/>
          <w:color w:val="000000"/>
        </w:rPr>
        <w:t>）实验中通过</w:t>
      </w:r>
      <w:r>
        <w:rPr>
          <w:color w:val="000000"/>
        </w:rPr>
        <w:t>________</w:t>
      </w:r>
      <w:r>
        <w:rPr>
          <w:rFonts w:cs="宋体" w:hint="eastAsia"/>
          <w:color w:val="000000"/>
        </w:rPr>
        <w:t>表示吸收热量的多少。（选填</w:t>
      </w:r>
      <w:r>
        <w:rPr>
          <w:color w:val="000000"/>
        </w:rPr>
        <w:t>“</w:t>
      </w:r>
      <w:r>
        <w:rPr>
          <w:rFonts w:cs="宋体" w:hint="eastAsia"/>
          <w:color w:val="000000"/>
        </w:rPr>
        <w:t>加热时间长短</w:t>
      </w:r>
      <w:r>
        <w:rPr>
          <w:color w:val="000000"/>
        </w:rPr>
        <w:t>”</w:t>
      </w:r>
      <w:r>
        <w:rPr>
          <w:rFonts w:cs="宋体" w:hint="eastAsia"/>
          <w:color w:val="000000"/>
        </w:rPr>
        <w:t>或</w:t>
      </w:r>
      <w:r>
        <w:rPr>
          <w:color w:val="000000"/>
        </w:rPr>
        <w:t>“</w:t>
      </w:r>
      <w:r>
        <w:rPr>
          <w:rFonts w:cs="宋体" w:hint="eastAsia"/>
          <w:color w:val="000000"/>
        </w:rPr>
        <w:t>物体温度变化</w:t>
      </w:r>
      <w:r>
        <w:rPr>
          <w:color w:val="000000"/>
        </w:rPr>
        <w:t>”</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2</w:t>
      </w:r>
      <w:r>
        <w:rPr>
          <w:rFonts w:cs="宋体" w:hint="eastAsia"/>
          <w:color w:val="000000"/>
        </w:rPr>
        <w:t>）加热相同时间后，分别测量两者的温度，发现沙子的温度明显高于水，这是因为：</w:t>
      </w:r>
      <w:r>
        <w:rPr>
          <w:color w:val="000000"/>
        </w:rPr>
        <w:t>________</w:t>
      </w:r>
      <w:r>
        <w:rPr>
          <w:rFonts w:cs="宋体" w:hint="eastAsia"/>
          <w:color w:val="000000"/>
        </w:rPr>
        <w:t>加热时搅拌沙子，目的是：</w:t>
      </w:r>
      <w:r>
        <w:rPr>
          <w:color w:val="000000"/>
        </w:rPr>
        <w:t>________</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3</w:t>
      </w:r>
      <w:r>
        <w:rPr>
          <w:rFonts w:cs="宋体" w:hint="eastAsia"/>
          <w:color w:val="000000"/>
        </w:rPr>
        <w:t>）在两烧杯上方分别盖上玻璃片，发现装</w:t>
      </w:r>
      <w:r>
        <w:rPr>
          <w:color w:val="000000"/>
        </w:rPr>
        <w:t>________</w:t>
      </w:r>
      <w:r>
        <w:rPr>
          <w:rFonts w:cs="宋体" w:hint="eastAsia"/>
          <w:color w:val="000000"/>
        </w:rPr>
        <w:t>（选填</w:t>
      </w:r>
      <w:r>
        <w:rPr>
          <w:color w:val="000000"/>
        </w:rPr>
        <w:t>“</w:t>
      </w:r>
      <w:r>
        <w:rPr>
          <w:rFonts w:cs="宋体" w:hint="eastAsia"/>
          <w:color w:val="000000"/>
        </w:rPr>
        <w:t>沙子</w:t>
      </w:r>
      <w:r>
        <w:rPr>
          <w:color w:val="000000"/>
        </w:rPr>
        <w:t>”</w:t>
      </w:r>
      <w:r>
        <w:rPr>
          <w:rFonts w:cs="宋体" w:hint="eastAsia"/>
          <w:color w:val="000000"/>
        </w:rPr>
        <w:t>或</w:t>
      </w:r>
      <w:r>
        <w:rPr>
          <w:color w:val="000000"/>
        </w:rPr>
        <w:t>“</w:t>
      </w:r>
      <w:r>
        <w:rPr>
          <w:rFonts w:cs="宋体" w:hint="eastAsia"/>
          <w:color w:val="000000"/>
        </w:rPr>
        <w:t>水</w:t>
      </w:r>
      <w:r>
        <w:rPr>
          <w:color w:val="000000"/>
        </w:rPr>
        <w:t>”</w:t>
      </w:r>
      <w:r>
        <w:rPr>
          <w:rFonts w:cs="宋体" w:hint="eastAsia"/>
          <w:color w:val="000000"/>
        </w:rPr>
        <w:t>）的烧杯上方的玻璃片温度比较高，原因是</w:t>
      </w:r>
      <w:r>
        <w:rPr>
          <w:color w:val="000000"/>
        </w:rPr>
        <w:t>________</w:t>
      </w:r>
      <w:r>
        <w:rPr>
          <w:rFonts w:cs="宋体" w:hint="eastAsia"/>
          <w:color w:val="000000"/>
        </w:rPr>
        <w:t>。</w:t>
      </w:r>
      <w:r>
        <w:rPr>
          <w:color w:val="000000"/>
        </w:rPr>
        <w:t xml:space="preserve">    </w:t>
      </w:r>
    </w:p>
    <w:p w:rsidR="00BF01EC">
      <w:pPr>
        <w:spacing w:after="0"/>
        <w:rPr>
          <w:rFonts w:cs="Times New Roman"/>
        </w:rPr>
      </w:pPr>
      <w:r>
        <w:rPr>
          <w:color w:val="000000"/>
        </w:rPr>
        <w:t>24.</w:t>
      </w:r>
      <w:r>
        <w:rPr>
          <w:rFonts w:cs="宋体" w:hint="eastAsia"/>
          <w:color w:val="000000"/>
        </w:rPr>
        <w:t>小明想知道酱油的密度，于是他和小华用天平和量筒做了如图所示的实验。</w:t>
      </w:r>
      <w:r>
        <w:rPr>
          <w:rFonts w:cs="Times New Roman"/>
          <w:noProof/>
          <w:lang w:eastAsia="zh-CN"/>
        </w:rPr>
        <w:pict>
          <v:shape id="_x0000_i1075" type="#_x0000_t75" alt=" " style="height:120.75pt;visibility:visible;width:214.5pt">
            <v:imagedata r:id="rId37" o:title=""/>
          </v:shape>
        </w:pict>
      </w:r>
    </w:p>
    <w:p w:rsidR="00BF01EC">
      <w:pPr>
        <w:spacing w:after="0"/>
        <w:rPr>
          <w:rFonts w:cs="Times New Roman"/>
        </w:rPr>
      </w:pPr>
      <w:r>
        <w:rPr>
          <w:rFonts w:cs="宋体" w:hint="eastAsia"/>
          <w:color w:val="000000"/>
        </w:rPr>
        <w:t>（</w:t>
      </w:r>
      <w:r>
        <w:rPr>
          <w:color w:val="000000"/>
        </w:rPr>
        <w:t>1</w:t>
      </w:r>
      <w:r>
        <w:rPr>
          <w:rFonts w:cs="宋体" w:hint="eastAsia"/>
          <w:color w:val="000000"/>
        </w:rPr>
        <w:t>）天平调节平衡后测出空烧杯的质量为</w:t>
      </w:r>
      <w:r>
        <w:rPr>
          <w:color w:val="000000"/>
        </w:rPr>
        <w:t>17g</w:t>
      </w:r>
      <w:r>
        <w:rPr>
          <w:rFonts w:cs="宋体" w:hint="eastAsia"/>
          <w:color w:val="000000"/>
        </w:rPr>
        <w:t>，在烧杯中倒入适量的酱油，测出烧杯和酱油的总质量如图甲所示，则烧杯中酱油的质量为</w:t>
      </w:r>
      <w:r>
        <w:rPr>
          <w:color w:val="000000"/>
        </w:rPr>
        <w:t>________g</w:t>
      </w:r>
      <w:r>
        <w:rPr>
          <w:rFonts w:cs="宋体" w:hint="eastAsia"/>
          <w:color w:val="000000"/>
        </w:rPr>
        <w:t>，将烧杯中的酱油全部倒入量筒中，酱油的体积如图乙所示，酱油的密度为</w:t>
      </w:r>
      <w:r>
        <w:rPr>
          <w:color w:val="000000"/>
        </w:rPr>
        <w:t>________kg/m</w:t>
      </w:r>
      <w:r>
        <w:rPr>
          <w:color w:val="000000"/>
          <w:vertAlign w:val="superscript"/>
        </w:rPr>
        <w:t>3</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2</w:t>
      </w:r>
      <w:r>
        <w:rPr>
          <w:rFonts w:cs="宋体" w:hint="eastAsia"/>
          <w:color w:val="000000"/>
        </w:rPr>
        <w:t>）小明用这种方法测出的酱油的密度与真实值相比</w:t>
      </w:r>
      <w:r>
        <w:rPr>
          <w:color w:val="000000"/>
        </w:rPr>
        <w:t>________</w:t>
      </w:r>
      <w:r>
        <w:rPr>
          <w:rFonts w:cs="宋体" w:hint="eastAsia"/>
          <w:color w:val="000000"/>
        </w:rPr>
        <w:t>（填</w:t>
      </w:r>
      <w:r>
        <w:rPr>
          <w:color w:val="000000"/>
        </w:rPr>
        <w:t>“</w:t>
      </w:r>
      <w:r>
        <w:rPr>
          <w:rFonts w:cs="宋体" w:hint="eastAsia"/>
          <w:color w:val="000000"/>
        </w:rPr>
        <w:t>偏大</w:t>
      </w:r>
      <w:r>
        <w:rPr>
          <w:color w:val="000000"/>
        </w:rPr>
        <w:t>”</w:t>
      </w:r>
      <w:r>
        <w:rPr>
          <w:rFonts w:cs="宋体" w:hint="eastAsia"/>
          <w:color w:val="000000"/>
        </w:rPr>
        <w:t>或</w:t>
      </w:r>
      <w:r>
        <w:rPr>
          <w:color w:val="000000"/>
        </w:rPr>
        <w:t>“</w:t>
      </w:r>
      <w:r>
        <w:rPr>
          <w:rFonts w:cs="宋体" w:hint="eastAsia"/>
          <w:color w:val="000000"/>
        </w:rPr>
        <w:t>偏小</w:t>
      </w:r>
      <w:r>
        <w:rPr>
          <w:color w:val="000000"/>
        </w:rPr>
        <w:t>”</w:t>
      </w:r>
      <w:r>
        <w:rPr>
          <w:rFonts w:cs="宋体" w:hint="eastAsia"/>
          <w:color w:val="000000"/>
        </w:rPr>
        <w:t>）</w:t>
      </w:r>
      <w:r>
        <w:rPr>
          <w:color w:val="000000"/>
        </w:rPr>
        <w:t xml:space="preserve">    </w:t>
      </w:r>
    </w:p>
    <w:p w:rsidR="00BF01EC">
      <w:pPr>
        <w:spacing w:after="0"/>
        <w:rPr>
          <w:rFonts w:cs="Times New Roman"/>
        </w:rPr>
      </w:pPr>
      <w:r>
        <w:rPr>
          <w:rFonts w:cs="宋体" w:hint="eastAsia"/>
          <w:color w:val="000000"/>
        </w:rPr>
        <w:t>（</w:t>
      </w:r>
      <w:r>
        <w:rPr>
          <w:color w:val="000000"/>
        </w:rPr>
        <w:t>3</w:t>
      </w:r>
      <w:r>
        <w:rPr>
          <w:rFonts w:cs="宋体" w:hint="eastAsia"/>
          <w:color w:val="000000"/>
        </w:rPr>
        <w:t>）小华认为不用量筒也能测量出酱油的密度，他进行了如下实验操作：①调好天平，用天平测出空烧杯质量为</w:t>
      </w:r>
      <w:r>
        <w:rPr>
          <w:color w:val="000000"/>
        </w:rPr>
        <w:t>m</w:t>
      </w:r>
      <w:r>
        <w:rPr>
          <w:color w:val="000000"/>
          <w:vertAlign w:val="subscript"/>
        </w:rPr>
        <w:t>0</w:t>
      </w:r>
      <w:r>
        <w:rPr>
          <w:rFonts w:cs="宋体" w:hint="eastAsia"/>
          <w:color w:val="000000"/>
        </w:rPr>
        <w:t>；</w:t>
      </w:r>
      <w:r>
        <w:rPr>
          <w:rFonts w:cs="Times New Roman"/>
        </w:rPr>
        <w:br/>
      </w:r>
      <w:r>
        <w:rPr>
          <w:rFonts w:cs="宋体" w:hint="eastAsia"/>
          <w:color w:val="000000"/>
        </w:rPr>
        <w:t>②在烧杯中装满水，用天平测出烧杯和水的总质量为</w:t>
      </w:r>
      <w:r>
        <w:rPr>
          <w:color w:val="000000"/>
        </w:rPr>
        <w:t>m</w:t>
      </w:r>
      <w:r>
        <w:rPr>
          <w:color w:val="000000"/>
          <w:vertAlign w:val="subscript"/>
        </w:rPr>
        <w:t>1</w:t>
      </w:r>
      <w:r>
        <w:rPr>
          <w:rFonts w:cs="宋体" w:hint="eastAsia"/>
          <w:color w:val="000000"/>
        </w:rPr>
        <w:t>；</w:t>
      </w:r>
      <w:r>
        <w:rPr>
          <w:rFonts w:cs="Times New Roman"/>
        </w:rPr>
        <w:br/>
      </w:r>
      <w:r>
        <w:rPr>
          <w:rFonts w:cs="宋体" w:hint="eastAsia"/>
          <w:color w:val="000000"/>
        </w:rPr>
        <w:t>③把烧杯中的水倒尽擦干，再装满酱油，用天平测出烧杯和酱油的总质量为</w:t>
      </w:r>
      <w:r>
        <w:rPr>
          <w:color w:val="000000"/>
        </w:rPr>
        <w:t>m</w:t>
      </w:r>
      <w:r>
        <w:rPr>
          <w:color w:val="000000"/>
          <w:vertAlign w:val="subscript"/>
        </w:rPr>
        <w:t>2</w:t>
      </w:r>
      <w:r>
        <w:rPr>
          <w:rFonts w:cs="宋体" w:hint="eastAsia"/>
          <w:color w:val="000000"/>
        </w:rPr>
        <w:t>。</w:t>
      </w:r>
      <w:r>
        <w:rPr>
          <w:rFonts w:cs="Times New Roman"/>
        </w:rPr>
        <w:br/>
      </w:r>
      <w:r>
        <w:rPr>
          <w:rFonts w:cs="宋体" w:hint="eastAsia"/>
          <w:color w:val="000000"/>
        </w:rPr>
        <w:t>则酱油的密度表达式</w:t>
      </w:r>
      <w:r>
        <w:rPr>
          <w:color w:val="000000"/>
        </w:rPr>
        <w:t>ρ = ________</w:t>
      </w:r>
      <w:r>
        <w:rPr>
          <w:rFonts w:cs="宋体" w:hint="eastAsia"/>
          <w:color w:val="000000"/>
        </w:rPr>
        <w:t>（已知水的密度为</w:t>
      </w:r>
      <w:r>
        <w:rPr>
          <w:color w:val="000000"/>
        </w:rPr>
        <w:t>ρ</w:t>
      </w:r>
      <w:r>
        <w:rPr>
          <w:rFonts w:cs="宋体" w:hint="eastAsia"/>
          <w:color w:val="000000"/>
          <w:vertAlign w:val="subscript"/>
        </w:rPr>
        <w:t>水</w:t>
      </w:r>
      <w:r>
        <w:rPr>
          <w:rFonts w:cs="宋体" w:hint="eastAsia"/>
          <w:color w:val="000000"/>
        </w:rPr>
        <w:t>）。</w:t>
      </w:r>
      <w:r>
        <w:rPr>
          <w:color w:val="000000"/>
        </w:rPr>
        <w:t xml:space="preserve">    </w:t>
      </w:r>
    </w:p>
    <w:p w:rsidR="00BF01EC">
      <w:pPr>
        <w:rPr>
          <w:rFonts w:cs="Times New Roman"/>
        </w:rPr>
      </w:pPr>
      <w:r>
        <w:rPr>
          <w:rFonts w:cs="Times New Roman"/>
        </w:rPr>
        <w:br w:type="page"/>
      </w:r>
    </w:p>
    <w:p w:rsidR="00BF01EC">
      <w:pPr>
        <w:jc w:val="center"/>
        <w:rPr>
          <w:rFonts w:cs="Times New Roman"/>
        </w:rPr>
      </w:pPr>
      <w:r>
        <w:rPr>
          <w:rFonts w:cs="宋体" w:hint="eastAsia"/>
          <w:b/>
          <w:bCs/>
          <w:sz w:val="28"/>
          <w:szCs w:val="28"/>
        </w:rPr>
        <w:t>答案解析部分</w:t>
      </w:r>
    </w:p>
    <w:p w:rsidR="00BF01EC">
      <w:r>
        <w:rPr>
          <w:rFonts w:cs="宋体" w:hint="eastAsia"/>
        </w:rPr>
        <w:t>一、选择题</w:t>
      </w:r>
      <w:r>
        <w:t xml:space="preserve">  </w:t>
      </w:r>
    </w:p>
    <w:p w:rsidR="00BF01EC">
      <w:pPr>
        <w:spacing w:after="0"/>
        <w:rPr>
          <w:rFonts w:cs="Times New Roman"/>
        </w:rPr>
      </w:pPr>
      <w:r>
        <w:rPr>
          <w:color w:val="000000"/>
        </w:rPr>
        <w:t>1.</w:t>
      </w:r>
      <w:r>
        <w:rPr>
          <w:rFonts w:cs="宋体" w:hint="eastAsia"/>
          <w:color w:val="0000FF"/>
        </w:rPr>
        <w:t>【答案】</w:t>
      </w:r>
      <w:r>
        <w:rPr>
          <w:color w:val="000000"/>
        </w:rPr>
        <w:t xml:space="preserve">D  </w:t>
      </w:r>
    </w:p>
    <w:p w:rsidR="00BF01EC">
      <w:pPr>
        <w:spacing w:after="0"/>
        <w:rPr>
          <w:rFonts w:cs="Times New Roman"/>
        </w:rPr>
      </w:pPr>
      <w:r>
        <w:rPr>
          <w:rFonts w:cs="宋体" w:hint="eastAsia"/>
          <w:color w:val="0000FF"/>
        </w:rPr>
        <w:t>【考点】</w:t>
      </w:r>
      <w:r>
        <w:rPr>
          <w:rFonts w:cs="宋体" w:hint="eastAsia"/>
          <w:color w:val="000000"/>
        </w:rPr>
        <w:t>长度的测量，刻度尺的使用</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A.17.5dm=1.75m</w:t>
      </w:r>
      <w:r>
        <w:rPr>
          <w:rFonts w:cs="宋体" w:hint="eastAsia"/>
          <w:color w:val="000000"/>
        </w:rPr>
        <w:t>比一名初中生的身高还要高，</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课桌高度约为学生身高的二分之一，大概</w:t>
      </w:r>
      <w:r>
        <w:rPr>
          <w:color w:val="000000"/>
        </w:rPr>
        <w:t>80~90cm</w:t>
      </w:r>
      <w:r>
        <w:rPr>
          <w:rFonts w:cs="宋体" w:hint="eastAsia"/>
          <w:color w:val="000000"/>
        </w:rPr>
        <w:t>，</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成年人步行的速度约为</w:t>
      </w:r>
      <w:r>
        <w:rPr>
          <w:color w:val="000000"/>
        </w:rPr>
        <w:t>1m/s</w:t>
      </w:r>
      <w:r>
        <w:rPr>
          <w:rFonts w:cs="宋体" w:hint="eastAsia"/>
          <w:color w:val="000000"/>
        </w:rPr>
        <w:t>，</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唱一首歌所需时间在</w:t>
      </w:r>
      <w:r>
        <w:rPr>
          <w:color w:val="000000"/>
        </w:rPr>
        <w:t>4~6min</w:t>
      </w:r>
      <w:r>
        <w:rPr>
          <w:rFonts w:cs="宋体" w:hint="eastAsia"/>
          <w:color w:val="000000"/>
        </w:rPr>
        <w:t>之间，</w:t>
      </w:r>
      <w:r>
        <w:rPr>
          <w:color w:val="000000"/>
        </w:rPr>
        <w:t>D</w:t>
      </w:r>
      <w:r>
        <w:rPr>
          <w:rFonts w:cs="宋体" w:hint="eastAsia"/>
          <w:color w:val="000000"/>
        </w:rPr>
        <w:t>符合题意</w:t>
      </w:r>
      <w:r>
        <w:rPr>
          <w:color w:val="000000"/>
        </w:rPr>
        <w:t>.</w:t>
      </w:r>
      <w:r>
        <w:rPr>
          <w:rFonts w:cs="Times New Roman"/>
        </w:rPr>
        <w:br/>
      </w:r>
      <w:r>
        <w:rPr>
          <w:rFonts w:cs="宋体" w:hint="eastAsia"/>
          <w:color w:val="000000"/>
        </w:rPr>
        <w:t>故答案为：</w:t>
      </w:r>
      <w:r>
        <w:rPr>
          <w:color w:val="000000"/>
        </w:rPr>
        <w:t>D.</w:t>
      </w:r>
      <w:r>
        <w:rPr>
          <w:rFonts w:cs="Times New Roman"/>
        </w:rPr>
        <w:br/>
      </w:r>
      <w:r>
        <w:rPr>
          <w:rFonts w:cs="宋体" w:hint="eastAsia"/>
          <w:color w:val="000000"/>
        </w:rPr>
        <w:t>【分析】本题考查了学生对日常物理量的估算，结合日常生活经验进行估算是我们必须掌握的技能，注意平时的积累</w:t>
      </w:r>
      <w:r>
        <w:rPr>
          <w:color w:val="000000"/>
        </w:rPr>
        <w:t>.</w:t>
      </w:r>
    </w:p>
    <w:p w:rsidR="00BF01EC">
      <w:pPr>
        <w:spacing w:after="0"/>
        <w:rPr>
          <w:rFonts w:cs="Times New Roman"/>
        </w:rPr>
      </w:pPr>
      <w:r>
        <w:rPr>
          <w:color w:val="000000"/>
        </w:rPr>
        <w:t>2.</w:t>
      </w:r>
      <w:r>
        <w:rPr>
          <w:rFonts w:cs="宋体" w:hint="eastAsia"/>
          <w:color w:val="0000FF"/>
        </w:rPr>
        <w:t>【答案】</w:t>
      </w:r>
      <w:r>
        <w:rPr>
          <w:color w:val="000000"/>
        </w:rPr>
        <w:t xml:space="preserve">C  </w:t>
      </w:r>
    </w:p>
    <w:p w:rsidR="00BF01EC">
      <w:pPr>
        <w:spacing w:after="0"/>
        <w:rPr>
          <w:rFonts w:cs="Times New Roman"/>
        </w:rPr>
      </w:pPr>
      <w:r>
        <w:rPr>
          <w:rFonts w:cs="宋体" w:hint="eastAsia"/>
          <w:color w:val="0000FF"/>
        </w:rPr>
        <w:t>【考点】</w:t>
      </w:r>
      <w:r>
        <w:rPr>
          <w:rFonts w:cs="宋体" w:hint="eastAsia"/>
          <w:color w:val="000000"/>
        </w:rPr>
        <w:t>音调与频率的关系，响度与振幅的关系，音色，音调、响度与音色的区分</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【解答】由波形图可知，三个波形图在相同时间内，振动的快慢相同，因此音调相同；三个波形图偏离原位置相同，因此响度相同；三个波形图的波形不同，是因为发声体不同，故音色不同</w:t>
      </w:r>
      <w:r>
        <w:rPr>
          <w:color w:val="000000"/>
        </w:rPr>
        <w:t>.</w:t>
      </w:r>
      <w:r>
        <w:rPr>
          <w:rFonts w:cs="Times New Roman"/>
        </w:rPr>
        <w:br/>
      </w:r>
      <w:r>
        <w:rPr>
          <w:rFonts w:cs="宋体" w:hint="eastAsia"/>
          <w:color w:val="000000"/>
        </w:rPr>
        <w:t>故答案为：</w:t>
      </w:r>
      <w:r>
        <w:rPr>
          <w:color w:val="000000"/>
        </w:rPr>
        <w:t>C.</w:t>
      </w:r>
      <w:r>
        <w:rPr>
          <w:rFonts w:cs="宋体" w:hint="eastAsia"/>
          <w:color w:val="000000"/>
        </w:rPr>
        <w:t>【分析】音调是指声音的高低，由发声体的振动频率决定；响度是指人耳感觉到的声音的大小，它跟发声体的振幅有关，振幅越大，响度越大；音色反映声音的品质，与发声体的结构、材料有关</w:t>
      </w:r>
      <w:r>
        <w:rPr>
          <w:color w:val="000000"/>
        </w:rPr>
        <w:t>.</w:t>
      </w:r>
    </w:p>
    <w:p w:rsidR="00BF01EC">
      <w:pPr>
        <w:spacing w:after="0"/>
        <w:rPr>
          <w:rFonts w:cs="Times New Roman"/>
        </w:rPr>
      </w:pPr>
      <w:r>
        <w:rPr>
          <w:color w:val="000000"/>
        </w:rPr>
        <w:t>3.</w:t>
      </w:r>
      <w:r>
        <w:rPr>
          <w:rFonts w:cs="宋体" w:hint="eastAsia"/>
          <w:color w:val="0000FF"/>
        </w:rPr>
        <w:t>【答案】</w:t>
      </w:r>
      <w:r>
        <w:rPr>
          <w:color w:val="000000"/>
        </w:rPr>
        <w:t xml:space="preserve">B  </w:t>
      </w:r>
    </w:p>
    <w:p w:rsidR="00BF01EC">
      <w:pPr>
        <w:spacing w:after="0"/>
        <w:rPr>
          <w:rFonts w:cs="Times New Roman"/>
        </w:rPr>
      </w:pPr>
      <w:r>
        <w:rPr>
          <w:rFonts w:cs="宋体" w:hint="eastAsia"/>
          <w:color w:val="0000FF"/>
        </w:rPr>
        <w:t>【考点】</w:t>
      </w:r>
      <w:r>
        <w:rPr>
          <w:rFonts w:cs="宋体" w:hint="eastAsia"/>
          <w:color w:val="000000"/>
        </w:rPr>
        <w:t>液化及液化现象，生活中的凝华现象，光的色散</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玻璃窗上出现的冰花，是室内温度较高的水蒸气遇冷直接变成固态的小冰晶，属于凝华现象，</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雪糕周围出现</w:t>
      </w:r>
      <w:r>
        <w:rPr>
          <w:color w:val="000000"/>
        </w:rPr>
        <w:t>“</w:t>
      </w:r>
      <w:r>
        <w:rPr>
          <w:rFonts w:cs="宋体" w:hint="eastAsia"/>
          <w:color w:val="000000"/>
        </w:rPr>
        <w:t>白气</w:t>
      </w:r>
      <w:r>
        <w:rPr>
          <w:color w:val="000000"/>
        </w:rPr>
        <w:t>”</w:t>
      </w:r>
      <w:r>
        <w:rPr>
          <w:rFonts w:cs="宋体" w:hint="eastAsia"/>
          <w:color w:val="000000"/>
        </w:rPr>
        <w:t>，是空气中温度较高的水蒸气在雪糕周围遇冷液化形成的小水珠，属于液化现象，</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树叶沾满晶莹</w:t>
      </w:r>
      <w:r>
        <w:rPr>
          <w:color w:val="000000"/>
        </w:rPr>
        <w:t>“</w:t>
      </w:r>
      <w:r>
        <w:rPr>
          <w:rFonts w:cs="宋体" w:hint="eastAsia"/>
          <w:color w:val="000000"/>
        </w:rPr>
        <w:t>露珠</w:t>
      </w:r>
      <w:r>
        <w:rPr>
          <w:color w:val="000000"/>
        </w:rPr>
        <w:t>”</w:t>
      </w:r>
      <w:r>
        <w:rPr>
          <w:rFonts w:cs="宋体" w:hint="eastAsia"/>
          <w:color w:val="000000"/>
        </w:rPr>
        <w:t>，是空气中温度较高的水蒸气遇冷液化形成的小水滴，属于液化现象，</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天空出现彩虹，是太阳光通过悬浮在空气中细小的水珠折射而成的各种色光，属于光的色散现象，</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B.</w:t>
      </w:r>
      <w:r>
        <w:rPr>
          <w:rFonts w:cs="宋体" w:hint="eastAsia"/>
          <w:color w:val="000000"/>
        </w:rPr>
        <w:t>【分析】此题主要考查生活中各种物态变化的判断</w:t>
      </w:r>
      <w:r>
        <w:rPr>
          <w:color w:val="000000"/>
        </w:rPr>
        <w:t>.</w:t>
      </w:r>
      <w:r>
        <w:rPr>
          <w:rFonts w:cs="宋体" w:hint="eastAsia"/>
          <w:color w:val="000000"/>
        </w:rPr>
        <w:t>物质从气态变为液态叫做液化，物质从气态直接变成固态叫凝华</w:t>
      </w:r>
      <w:r>
        <w:rPr>
          <w:color w:val="000000"/>
        </w:rPr>
        <w:t>.</w:t>
      </w:r>
      <w:r>
        <w:rPr>
          <w:rFonts w:cs="宋体" w:hint="eastAsia"/>
          <w:color w:val="000000"/>
        </w:rPr>
        <w:t>彩虹是由光的折射形成的，由于不同色光折射程度不同，所以把白光折射分成各种色光</w:t>
      </w:r>
      <w:r>
        <w:rPr>
          <w:color w:val="000000"/>
        </w:rPr>
        <w:t>.</w:t>
      </w:r>
    </w:p>
    <w:p w:rsidR="00BF01EC">
      <w:pPr>
        <w:spacing w:after="0"/>
        <w:rPr>
          <w:rFonts w:cs="Times New Roman"/>
        </w:rPr>
      </w:pPr>
      <w:r>
        <w:rPr>
          <w:color w:val="000000"/>
        </w:rPr>
        <w:t>4.</w:t>
      </w:r>
      <w:r>
        <w:rPr>
          <w:rFonts w:cs="宋体" w:hint="eastAsia"/>
          <w:color w:val="0000FF"/>
        </w:rPr>
        <w:t>【答案】</w:t>
      </w:r>
      <w:r>
        <w:rPr>
          <w:color w:val="000000"/>
        </w:rPr>
        <w:t xml:space="preserve">B  </w:t>
      </w:r>
    </w:p>
    <w:p w:rsidR="00BF01EC">
      <w:pPr>
        <w:spacing w:after="0"/>
        <w:rPr>
          <w:rFonts w:cs="Times New Roman"/>
        </w:rPr>
      </w:pPr>
      <w:r>
        <w:rPr>
          <w:rFonts w:cs="宋体" w:hint="eastAsia"/>
          <w:color w:val="0000FF"/>
        </w:rPr>
        <w:t>【考点】</w:t>
      </w:r>
      <w:r>
        <w:rPr>
          <w:rFonts w:cs="宋体" w:hint="eastAsia"/>
          <w:color w:val="000000"/>
        </w:rPr>
        <w:t>电磁感应，发电机的构造和原理</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【解答】手摇式手电筒，转动手电筒的摇柄时，手电筒中的永磁体在线圈中运动，相对于永磁体而言，线圈在做切割磁感线运动，线圈中就会产生感应电流</w:t>
      </w:r>
      <w:r>
        <w:rPr>
          <w:color w:val="000000"/>
        </w:rPr>
        <w:t>.</w:t>
      </w:r>
      <w:r>
        <w:rPr>
          <w:rFonts w:cs="宋体" w:hint="eastAsia"/>
          <w:color w:val="000000"/>
        </w:rPr>
        <w:t>因此这种手电筒的工作原理是电磁感应现象</w:t>
      </w:r>
      <w:r>
        <w:rPr>
          <w:color w:val="000000"/>
        </w:rPr>
        <w:t>.</w:t>
      </w:r>
      <w:r>
        <w:rPr>
          <w:rFonts w:cs="Times New Roman"/>
        </w:rPr>
        <w:br/>
      </w:r>
      <w:r>
        <w:rPr>
          <w:color w:val="000000"/>
        </w:rPr>
        <w:t>A</w:t>
      </w:r>
      <w:r>
        <w:rPr>
          <w:rFonts w:cs="宋体" w:hint="eastAsia"/>
          <w:color w:val="000000"/>
        </w:rPr>
        <w:t>选项中的实验，揭示了通电导体在磁场中受力运动，是电动机的工作原理图，</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选项中的实验，揭示了电磁感应现象，是发电机的工作原理图，</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选项中的实验，揭示了电流的磁效应，</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选项中的实验，揭示了通电线圈在磁场中受力转动，是电动机的原理图，</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B.</w:t>
      </w:r>
      <w:r>
        <w:rPr>
          <w:rFonts w:cs="Times New Roman"/>
        </w:rPr>
        <w:br/>
      </w:r>
      <w:r>
        <w:rPr>
          <w:rFonts w:cs="宋体" w:hint="eastAsia"/>
          <w:color w:val="000000"/>
        </w:rPr>
        <w:t>【分析】解答本题需要知道手摇式手电筒的工作原理是电磁感应现象</w:t>
      </w:r>
      <w:r>
        <w:rPr>
          <w:color w:val="000000"/>
        </w:rPr>
        <w:t>.</w:t>
      </w:r>
      <w:r>
        <w:rPr>
          <w:rFonts w:cs="宋体" w:hint="eastAsia"/>
          <w:color w:val="000000"/>
        </w:rPr>
        <w:t>闭合电路的一部分导体在磁场中做切割磁感线运动时，就会产生感应电流，这种现象叫电磁感应现象</w:t>
      </w:r>
      <w:r>
        <w:rPr>
          <w:color w:val="000000"/>
        </w:rPr>
        <w:t>.</w:t>
      </w:r>
    </w:p>
    <w:p w:rsidR="00BF01EC">
      <w:pPr>
        <w:spacing w:after="0"/>
        <w:rPr>
          <w:rFonts w:cs="Times New Roman"/>
        </w:rPr>
      </w:pPr>
      <w:r>
        <w:rPr>
          <w:color w:val="000000"/>
        </w:rPr>
        <w:t>5.</w:t>
      </w:r>
      <w:r>
        <w:rPr>
          <w:rFonts w:cs="宋体" w:hint="eastAsia"/>
          <w:color w:val="0000FF"/>
        </w:rPr>
        <w:t>【答案】</w:t>
      </w:r>
      <w:r>
        <w:rPr>
          <w:color w:val="000000"/>
        </w:rPr>
        <w:t xml:space="preserve">B  </w:t>
      </w:r>
    </w:p>
    <w:p w:rsidR="00BF01EC">
      <w:pPr>
        <w:spacing w:after="0"/>
        <w:rPr>
          <w:rFonts w:cs="Times New Roman"/>
        </w:rPr>
      </w:pPr>
      <w:r>
        <w:rPr>
          <w:rFonts w:cs="宋体" w:hint="eastAsia"/>
          <w:color w:val="0000FF"/>
        </w:rPr>
        <w:t>【考点】</w:t>
      </w:r>
      <w:r>
        <w:rPr>
          <w:rFonts w:cs="宋体" w:hint="eastAsia"/>
          <w:color w:val="000000"/>
        </w:rPr>
        <w:t>电磁波的传播，波速、波长和频率的关系</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恒星的温度越高，呈蓝色，由电磁波家族图可知蓝光的频率高，所以发出的光频率越高，</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红色巨星发出的红光与</w:t>
      </w:r>
      <w:r>
        <w:rPr>
          <w:color w:val="000000"/>
        </w:rPr>
        <w:t xml:space="preserve">X </w:t>
      </w:r>
      <w:r>
        <w:rPr>
          <w:rFonts w:cs="宋体" w:hint="eastAsia"/>
          <w:color w:val="000000"/>
        </w:rPr>
        <w:t>射线都属于电磁波，都能在真空中传播，</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蓝巨星发出的蓝光频率比红外线频率高，而波长比红外线波长短，</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红巨星发出的红光和蓝巨星发出的蓝光在真空中传播的速度相等，</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B.</w:t>
      </w:r>
      <w:r>
        <w:rPr>
          <w:rFonts w:cs="宋体" w:hint="eastAsia"/>
          <w:color w:val="000000"/>
        </w:rPr>
        <w:t>【分析】（</w:t>
      </w:r>
      <w:r>
        <w:rPr>
          <w:color w:val="000000"/>
        </w:rPr>
        <w:t>1</w:t>
      </w:r>
      <w:r>
        <w:rPr>
          <w:rFonts w:cs="宋体" w:hint="eastAsia"/>
          <w:color w:val="000000"/>
        </w:rPr>
        <w:t>）恒星的温度越高，呈蓝色，恒星温度越高发出的光频率越高；（</w:t>
      </w:r>
      <w:r>
        <w:rPr>
          <w:color w:val="000000"/>
        </w:rPr>
        <w:t>2</w:t>
      </w:r>
      <w:r>
        <w:rPr>
          <w:rFonts w:cs="宋体" w:hint="eastAsia"/>
          <w:color w:val="000000"/>
        </w:rPr>
        <w:t>）电磁波能在真空中传播；（</w:t>
      </w:r>
      <w:r>
        <w:rPr>
          <w:color w:val="000000"/>
        </w:rPr>
        <w:t>3</w:t>
      </w:r>
      <w:r>
        <w:rPr>
          <w:rFonts w:cs="宋体" w:hint="eastAsia"/>
          <w:color w:val="000000"/>
        </w:rPr>
        <w:t>）由于电磁波在同种介质中的传播速度相同，因此波长与频率成反比；（</w:t>
      </w:r>
      <w:r>
        <w:rPr>
          <w:color w:val="000000"/>
        </w:rPr>
        <w:t>4</w:t>
      </w:r>
      <w:r>
        <w:rPr>
          <w:rFonts w:cs="宋体" w:hint="eastAsia"/>
          <w:color w:val="000000"/>
        </w:rPr>
        <w:t>）红光和蓝光在真空中传播的速度相等</w:t>
      </w:r>
      <w:r>
        <w:rPr>
          <w:color w:val="000000"/>
        </w:rPr>
        <w:t>.</w:t>
      </w:r>
    </w:p>
    <w:p w:rsidR="00BF01EC">
      <w:pPr>
        <w:spacing w:after="0"/>
        <w:rPr>
          <w:rFonts w:cs="Times New Roman"/>
        </w:rPr>
      </w:pPr>
      <w:r>
        <w:rPr>
          <w:color w:val="000000"/>
        </w:rPr>
        <w:t>6.</w:t>
      </w:r>
      <w:r>
        <w:rPr>
          <w:rFonts w:cs="宋体" w:hint="eastAsia"/>
          <w:color w:val="0000FF"/>
        </w:rPr>
        <w:t>【答案】</w:t>
      </w:r>
      <w:r>
        <w:rPr>
          <w:color w:val="000000"/>
        </w:rPr>
        <w:t xml:space="preserve">B  </w:t>
      </w:r>
    </w:p>
    <w:p w:rsidR="00BF01EC">
      <w:pPr>
        <w:spacing w:after="0"/>
        <w:rPr>
          <w:rFonts w:cs="Times New Roman"/>
        </w:rPr>
      </w:pPr>
      <w:r>
        <w:rPr>
          <w:rFonts w:cs="宋体" w:hint="eastAsia"/>
          <w:color w:val="0000FF"/>
        </w:rPr>
        <w:t>【考点】</w:t>
      </w:r>
      <w:r>
        <w:rPr>
          <w:rFonts w:cs="宋体" w:hint="eastAsia"/>
          <w:color w:val="000000"/>
        </w:rPr>
        <w:t>密度公式的应用，重力的计算，欧姆定律的应用，时间速度路程的图像分析</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图甲是</w:t>
      </w:r>
      <w:r>
        <w:rPr>
          <w:color w:val="000000"/>
        </w:rPr>
        <w:t>m-V</w:t>
      </w:r>
      <w:r>
        <w:rPr>
          <w:rFonts w:cs="宋体" w:hint="eastAsia"/>
          <w:color w:val="000000"/>
        </w:rPr>
        <w:t>关系图象，由图象可知质量与体积成正比，该物质的密度值为</w:t>
      </w:r>
      <w:r>
        <w:rPr>
          <w:rFonts w:cs="Times New Roman"/>
          <w:noProof/>
          <w:lang w:eastAsia="zh-CN"/>
        </w:rPr>
        <w:pict>
          <v:shape id="_x0000_i1076" type="#_x0000_t75" alt=" " style="height:25.5pt;visibility:visible;width:132pt">
            <v:imagedata r:id="rId38" o:title=""/>
          </v:shape>
        </w:pict>
      </w:r>
      <w:r>
        <w:rPr>
          <w:rFonts w:cs="宋体" w:hint="eastAsia"/>
          <w:color w:val="000000"/>
        </w:rPr>
        <w:t>，</w:t>
      </w:r>
      <w:r>
        <w:rPr>
          <w:color w:val="000000"/>
        </w:rPr>
        <w:t xml:space="preserve"> A</w:t>
      </w:r>
      <w:r>
        <w:rPr>
          <w:rFonts w:cs="宋体" w:hint="eastAsia"/>
          <w:color w:val="000000"/>
        </w:rPr>
        <w:t>不符合题意；</w:t>
      </w:r>
      <w:r>
        <w:rPr>
          <w:rFonts w:cs="Times New Roman"/>
        </w:rPr>
        <w:br/>
      </w:r>
      <w:r>
        <w:rPr>
          <w:color w:val="000000"/>
        </w:rPr>
        <w:t>B.</w:t>
      </w:r>
      <w:r>
        <w:rPr>
          <w:rFonts w:cs="宋体" w:hint="eastAsia"/>
          <w:color w:val="000000"/>
        </w:rPr>
        <w:t>图乙是</w:t>
      </w:r>
      <w:r>
        <w:rPr>
          <w:color w:val="000000"/>
        </w:rPr>
        <w:t>s-t</w:t>
      </w:r>
      <w:r>
        <w:rPr>
          <w:rFonts w:cs="宋体" w:hint="eastAsia"/>
          <w:color w:val="000000"/>
        </w:rPr>
        <w:t>图象，由图象可知路程不变，该物体处于静止状态，该物体运动的速度为</w:t>
      </w:r>
      <w:r>
        <w:rPr>
          <w:color w:val="000000"/>
        </w:rPr>
        <w:t>0</w:t>
      </w:r>
      <w:r>
        <w:rPr>
          <w:rFonts w:cs="宋体" w:hint="eastAsia"/>
          <w:color w:val="000000"/>
        </w:rPr>
        <w:t>，</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丙图是</w:t>
      </w:r>
      <w:r>
        <w:rPr>
          <w:color w:val="000000"/>
        </w:rPr>
        <w:t>I-U</w:t>
      </w:r>
      <w:r>
        <w:rPr>
          <w:rFonts w:cs="宋体" w:hint="eastAsia"/>
          <w:color w:val="000000"/>
        </w:rPr>
        <w:t>关系图象，由图像可知，当电阻不变时，电流与电压成正比，即</w:t>
      </w:r>
      <w:r>
        <w:rPr>
          <w:rFonts w:cs="Times New Roman"/>
          <w:noProof/>
          <w:lang w:eastAsia="zh-CN"/>
        </w:rPr>
        <w:pict>
          <v:shape id="_x0000_i1077" type="#_x0000_t75" alt=" " style="height:21pt;visibility:visible;width:97.5pt">
            <v:imagedata r:id="rId39" o:title=""/>
          </v:shape>
        </w:pict>
      </w:r>
      <w:r>
        <w:rPr>
          <w:rFonts w:cs="宋体" w:hint="eastAsia"/>
          <w:color w:val="000000"/>
        </w:rPr>
        <w:t>，</w:t>
      </w:r>
      <w:r>
        <w:rPr>
          <w:color w:val="000000"/>
        </w:rPr>
        <w:t xml:space="preserve"> C</w:t>
      </w:r>
      <w:r>
        <w:rPr>
          <w:rFonts w:cs="宋体" w:hint="eastAsia"/>
          <w:color w:val="000000"/>
        </w:rPr>
        <w:t>不符合题意；</w:t>
      </w:r>
      <w:r>
        <w:rPr>
          <w:rFonts w:cs="Times New Roman"/>
        </w:rPr>
        <w:br/>
      </w:r>
      <w:r>
        <w:rPr>
          <w:color w:val="000000"/>
        </w:rPr>
        <w:t>D.</w:t>
      </w:r>
      <w:r>
        <w:rPr>
          <w:rFonts w:cs="宋体" w:hint="eastAsia"/>
          <w:color w:val="000000"/>
        </w:rPr>
        <w:t>图丁是</w:t>
      </w:r>
      <w:r>
        <w:rPr>
          <w:color w:val="000000"/>
        </w:rPr>
        <w:t>G-m</w:t>
      </w:r>
      <w:r>
        <w:rPr>
          <w:rFonts w:cs="宋体" w:hint="eastAsia"/>
          <w:color w:val="000000"/>
        </w:rPr>
        <w:t>关系图象，由图象可知物体所受的重力与其质量成正比，故</w:t>
      </w:r>
      <w:r>
        <w:rPr>
          <w:rFonts w:cs="Times New Roman"/>
          <w:noProof/>
          <w:lang w:eastAsia="zh-CN"/>
        </w:rPr>
        <w:pict>
          <v:shape id="_x0000_i1078" type="#_x0000_t75" alt=" " style="height:25.5pt;visibility:visible;width:138.75pt">
            <v:imagedata r:id="rId40" o:title=""/>
          </v:shape>
        </w:pict>
      </w:r>
      <w:r>
        <w:rPr>
          <w:rFonts w:cs="宋体" w:hint="eastAsia"/>
          <w:color w:val="000000"/>
        </w:rPr>
        <w:t>，</w:t>
      </w:r>
      <w:r>
        <w:rPr>
          <w:color w:val="000000"/>
        </w:rPr>
        <w:t xml:space="preserve"> 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B.</w:t>
      </w:r>
      <w:r>
        <w:rPr>
          <w:rFonts w:cs="宋体" w:hint="eastAsia"/>
          <w:color w:val="000000"/>
        </w:rPr>
        <w:t>【分析】解答本题首先理解</w:t>
      </w:r>
      <w:r>
        <w:rPr>
          <w:color w:val="000000"/>
        </w:rPr>
        <w:t>m-V</w:t>
      </w:r>
      <w:r>
        <w:rPr>
          <w:rFonts w:cs="宋体" w:hint="eastAsia"/>
          <w:color w:val="000000"/>
        </w:rPr>
        <w:t>图象、</w:t>
      </w:r>
      <w:r>
        <w:rPr>
          <w:color w:val="000000"/>
        </w:rPr>
        <w:t>s-t</w:t>
      </w:r>
      <w:r>
        <w:rPr>
          <w:rFonts w:cs="宋体" w:hint="eastAsia"/>
          <w:color w:val="000000"/>
        </w:rPr>
        <w:t>图象、</w:t>
      </w:r>
      <w:r>
        <w:rPr>
          <w:color w:val="000000"/>
        </w:rPr>
        <w:t>I-U</w:t>
      </w:r>
      <w:r>
        <w:rPr>
          <w:rFonts w:cs="宋体" w:hint="eastAsia"/>
          <w:color w:val="000000"/>
        </w:rPr>
        <w:t>图象、</w:t>
      </w:r>
      <w:r>
        <w:rPr>
          <w:color w:val="000000"/>
        </w:rPr>
        <w:t>G-m</w:t>
      </w:r>
      <w:r>
        <w:rPr>
          <w:rFonts w:cs="宋体" w:hint="eastAsia"/>
          <w:color w:val="000000"/>
        </w:rPr>
        <w:t>图象，再结合相关的公式进行分析，才能做出正确的判断</w:t>
      </w:r>
      <w:r>
        <w:rPr>
          <w:color w:val="000000"/>
        </w:rPr>
        <w:t>.</w:t>
      </w:r>
    </w:p>
    <w:p w:rsidR="00BF01EC">
      <w:pPr>
        <w:spacing w:after="0"/>
        <w:rPr>
          <w:rFonts w:cs="Times New Roman"/>
        </w:rPr>
      </w:pPr>
      <w:r>
        <w:rPr>
          <w:color w:val="000000"/>
        </w:rPr>
        <w:t>7.</w:t>
      </w:r>
      <w:r>
        <w:rPr>
          <w:rFonts w:cs="宋体" w:hint="eastAsia"/>
          <w:color w:val="0000FF"/>
        </w:rPr>
        <w:t>【答案】</w:t>
      </w:r>
      <w:r>
        <w:rPr>
          <w:color w:val="000000"/>
        </w:rPr>
        <w:t xml:space="preserve">B  </w:t>
      </w:r>
    </w:p>
    <w:p w:rsidR="00BF01EC">
      <w:pPr>
        <w:spacing w:after="0"/>
        <w:rPr>
          <w:rFonts w:cs="Times New Roman"/>
        </w:rPr>
      </w:pPr>
      <w:r>
        <w:rPr>
          <w:rFonts w:cs="宋体" w:hint="eastAsia"/>
          <w:color w:val="0000FF"/>
        </w:rPr>
        <w:t>【考点】</w:t>
      </w:r>
      <w:r>
        <w:rPr>
          <w:rFonts w:cs="宋体" w:hint="eastAsia"/>
          <w:color w:val="000000"/>
        </w:rPr>
        <w:t>惯性，平衡力的辨别，摩擦力产生的条件</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文具盒静止在水平面上，相对于桌面没有发生相对运动或相对运动的趋势，文具盒不受摩擦力的作用，</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文具盒处于静止状态，文具盒受到的重力与桌面对它的支持力是一对平衡力，</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文具盒对桌面的压力作用在桌面上，桌面对文具盒的支持力作用在文具盒上，它们的大小相等、方向相反、作用在同一直线上，是一对相互作用力，</w:t>
      </w:r>
      <w:r>
        <w:rPr>
          <w:color w:val="000000"/>
        </w:rPr>
        <w:t>C</w:t>
      </w:r>
      <w:r>
        <w:rPr>
          <w:rFonts w:cs="宋体" w:hint="eastAsia"/>
          <w:color w:val="000000"/>
        </w:rPr>
        <w:t>不符合题意；</w:t>
      </w:r>
      <w:r>
        <w:rPr>
          <w:color w:val="000000"/>
        </w:rPr>
        <w:t>D.</w:t>
      </w:r>
      <w:r>
        <w:rPr>
          <w:rFonts w:cs="宋体" w:hint="eastAsia"/>
          <w:color w:val="000000"/>
        </w:rPr>
        <w:t>一切物体都有惯性，所以静止的文具盒也有惯性，</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B.</w:t>
      </w:r>
      <w:r>
        <w:rPr>
          <w:rFonts w:cs="宋体" w:hint="eastAsia"/>
          <w:color w:val="000000"/>
        </w:rPr>
        <w:t>【分析】（</w:t>
      </w:r>
      <w:r>
        <w:rPr>
          <w:color w:val="000000"/>
        </w:rPr>
        <w:t>1</w:t>
      </w:r>
      <w:r>
        <w:rPr>
          <w:rFonts w:cs="宋体" w:hint="eastAsia"/>
          <w:color w:val="000000"/>
        </w:rPr>
        <w:t>）知道摩擦力产生的条件：物体间发生相对运动或有相对运动的趋势时，在接触面上就产生摩擦力；（</w:t>
      </w:r>
      <w:r>
        <w:rPr>
          <w:color w:val="000000"/>
        </w:rPr>
        <w:t>2</w:t>
      </w:r>
      <w:r>
        <w:rPr>
          <w:rFonts w:cs="宋体" w:hint="eastAsia"/>
          <w:color w:val="000000"/>
        </w:rPr>
        <w:t>）物体处于静止或匀速直线运动状态时，受到的力是平衡力；（</w:t>
      </w:r>
      <w:r>
        <w:rPr>
          <w:color w:val="000000"/>
        </w:rPr>
        <w:t>3</w:t>
      </w:r>
      <w:r>
        <w:rPr>
          <w:rFonts w:cs="宋体" w:hint="eastAsia"/>
          <w:color w:val="000000"/>
        </w:rPr>
        <w:t>）知道平衡力和相互作用力的区别：一对平衡力作用在同一个物体上，一对相互作用力作用在两个物体上；（</w:t>
      </w:r>
      <w:r>
        <w:rPr>
          <w:color w:val="000000"/>
        </w:rPr>
        <w:t>4</w:t>
      </w:r>
      <w:r>
        <w:rPr>
          <w:rFonts w:cs="宋体" w:hint="eastAsia"/>
          <w:color w:val="000000"/>
        </w:rPr>
        <w:t>）一切物体都有惯性</w:t>
      </w:r>
      <w:r>
        <w:rPr>
          <w:color w:val="000000"/>
        </w:rPr>
        <w:t>.</w:t>
      </w:r>
    </w:p>
    <w:p w:rsidR="00BF01EC">
      <w:pPr>
        <w:spacing w:after="0"/>
        <w:rPr>
          <w:rFonts w:cs="Times New Roman"/>
        </w:rPr>
      </w:pPr>
      <w:r>
        <w:rPr>
          <w:color w:val="000000"/>
        </w:rPr>
        <w:t>8.</w:t>
      </w:r>
      <w:r>
        <w:rPr>
          <w:rFonts w:cs="宋体" w:hint="eastAsia"/>
          <w:color w:val="0000FF"/>
        </w:rPr>
        <w:t>【答案】</w:t>
      </w:r>
      <w:r>
        <w:rPr>
          <w:color w:val="000000"/>
        </w:rPr>
        <w:t xml:space="preserve">B  </w:t>
      </w:r>
    </w:p>
    <w:p w:rsidR="00BF01EC">
      <w:pPr>
        <w:spacing w:after="0"/>
        <w:rPr>
          <w:rFonts w:cs="Times New Roman"/>
        </w:rPr>
      </w:pPr>
      <w:r>
        <w:rPr>
          <w:rFonts w:cs="宋体" w:hint="eastAsia"/>
          <w:color w:val="0000FF"/>
        </w:rPr>
        <w:t>【考点】</w:t>
      </w:r>
      <w:r>
        <w:rPr>
          <w:rFonts w:cs="宋体" w:hint="eastAsia"/>
          <w:color w:val="000000"/>
        </w:rPr>
        <w:t>并联电路的电流规律</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【解答】分析电路图可知，两灯泡并联，电流表</w:t>
      </w:r>
      <w:r>
        <w:rPr>
          <w:color w:val="000000"/>
        </w:rPr>
        <w:t>A</w:t>
      </w:r>
      <w:r>
        <w:rPr>
          <w:color w:val="000000"/>
          <w:vertAlign w:val="subscript"/>
        </w:rPr>
        <w:t>1</w:t>
      </w:r>
      <w:r>
        <w:rPr>
          <w:rFonts w:cs="宋体" w:hint="eastAsia"/>
          <w:color w:val="000000"/>
        </w:rPr>
        <w:t>测</w:t>
      </w:r>
      <w:r>
        <w:rPr>
          <w:color w:val="000000"/>
        </w:rPr>
        <w:t>L</w:t>
      </w:r>
      <w:r>
        <w:rPr>
          <w:color w:val="000000"/>
          <w:vertAlign w:val="subscript"/>
        </w:rPr>
        <w:t>1</w:t>
      </w:r>
      <w:r>
        <w:rPr>
          <w:rFonts w:cs="宋体" w:hint="eastAsia"/>
          <w:color w:val="000000"/>
        </w:rPr>
        <w:t>支路的电流，电流表</w:t>
      </w:r>
      <w:r>
        <w:rPr>
          <w:color w:val="000000"/>
        </w:rPr>
        <w:t>A</w:t>
      </w:r>
      <w:r>
        <w:rPr>
          <w:color w:val="000000"/>
          <w:vertAlign w:val="subscript"/>
        </w:rPr>
        <w:t>2</w:t>
      </w:r>
      <w:r>
        <w:rPr>
          <w:rFonts w:cs="宋体" w:hint="eastAsia"/>
          <w:color w:val="000000"/>
        </w:rPr>
        <w:t>测干路电流，</w:t>
      </w:r>
      <w:r>
        <w:rPr>
          <w:color w:val="000000"/>
        </w:rPr>
        <w:t>A</w:t>
      </w:r>
      <w:r>
        <w:rPr>
          <w:rFonts w:cs="宋体" w:hint="eastAsia"/>
          <w:color w:val="000000"/>
        </w:rPr>
        <w:t>不符合题意；</w:t>
      </w:r>
      <w:r>
        <w:rPr>
          <w:rFonts w:cs="Times New Roman"/>
        </w:rPr>
        <w:br/>
      </w:r>
      <w:r>
        <w:rPr>
          <w:rFonts w:cs="宋体" w:hint="eastAsia"/>
          <w:color w:val="000000"/>
        </w:rPr>
        <w:t>电流表</w:t>
      </w:r>
      <w:r>
        <w:rPr>
          <w:color w:val="000000"/>
        </w:rPr>
        <w:t>A</w:t>
      </w:r>
      <w:r>
        <w:rPr>
          <w:color w:val="000000"/>
          <w:vertAlign w:val="subscript"/>
        </w:rPr>
        <w:t>1</w:t>
      </w:r>
      <w:r>
        <w:rPr>
          <w:rFonts w:cs="宋体" w:hint="eastAsia"/>
          <w:color w:val="000000"/>
        </w:rPr>
        <w:t>测</w:t>
      </w:r>
      <w:r>
        <w:rPr>
          <w:color w:val="000000"/>
        </w:rPr>
        <w:t>L</w:t>
      </w:r>
      <w:r>
        <w:rPr>
          <w:color w:val="000000"/>
          <w:vertAlign w:val="subscript"/>
        </w:rPr>
        <w:t>1</w:t>
      </w:r>
      <w:r>
        <w:rPr>
          <w:rFonts w:cs="宋体" w:hint="eastAsia"/>
          <w:color w:val="000000"/>
        </w:rPr>
        <w:t>支路的电流，电流表</w:t>
      </w:r>
      <w:r>
        <w:rPr>
          <w:color w:val="000000"/>
        </w:rPr>
        <w:t>A</w:t>
      </w:r>
      <w:r>
        <w:rPr>
          <w:color w:val="000000"/>
          <w:vertAlign w:val="subscript"/>
        </w:rPr>
        <w:t>1</w:t>
      </w:r>
      <w:r>
        <w:rPr>
          <w:rFonts w:cs="宋体" w:hint="eastAsia"/>
          <w:color w:val="000000"/>
        </w:rPr>
        <w:t>的示数为</w:t>
      </w:r>
      <w:r>
        <w:rPr>
          <w:color w:val="000000"/>
        </w:rPr>
        <w:t>0.6A</w:t>
      </w:r>
      <w:r>
        <w:rPr>
          <w:rFonts w:cs="宋体" w:hint="eastAsia"/>
          <w:color w:val="000000"/>
        </w:rPr>
        <w:t>，则流过</w:t>
      </w:r>
      <w:r>
        <w:rPr>
          <w:color w:val="000000"/>
        </w:rPr>
        <w:t>L</w:t>
      </w:r>
      <w:r>
        <w:rPr>
          <w:color w:val="000000"/>
          <w:vertAlign w:val="subscript"/>
        </w:rPr>
        <w:t>1</w:t>
      </w:r>
      <w:r>
        <w:rPr>
          <w:rFonts w:cs="宋体" w:hint="eastAsia"/>
          <w:color w:val="000000"/>
        </w:rPr>
        <w:t>的电流是</w:t>
      </w:r>
      <w:r>
        <w:rPr>
          <w:color w:val="000000"/>
        </w:rPr>
        <w:t>0.6A</w:t>
      </w:r>
      <w:r>
        <w:rPr>
          <w:rFonts w:cs="宋体" w:hint="eastAsia"/>
          <w:color w:val="000000"/>
        </w:rPr>
        <w:t>，</w:t>
      </w:r>
      <w:r>
        <w:rPr>
          <w:color w:val="000000"/>
        </w:rPr>
        <w:t>B</w:t>
      </w:r>
      <w:r>
        <w:rPr>
          <w:rFonts w:cs="宋体" w:hint="eastAsia"/>
          <w:color w:val="000000"/>
        </w:rPr>
        <w:t>符合题意；</w:t>
      </w:r>
      <w:r>
        <w:rPr>
          <w:rFonts w:cs="Times New Roman"/>
        </w:rPr>
        <w:br/>
      </w:r>
      <w:r>
        <w:rPr>
          <w:rFonts w:cs="宋体" w:hint="eastAsia"/>
          <w:color w:val="000000"/>
        </w:rPr>
        <w:t>电流表</w:t>
      </w:r>
      <w:r>
        <w:rPr>
          <w:color w:val="000000"/>
        </w:rPr>
        <w:t>A</w:t>
      </w:r>
      <w:r>
        <w:rPr>
          <w:color w:val="000000"/>
          <w:vertAlign w:val="subscript"/>
        </w:rPr>
        <w:t>2</w:t>
      </w:r>
      <w:r>
        <w:rPr>
          <w:rFonts w:cs="宋体" w:hint="eastAsia"/>
          <w:color w:val="000000"/>
        </w:rPr>
        <w:t>测干路电流，电流表</w:t>
      </w:r>
      <w:r>
        <w:rPr>
          <w:color w:val="000000"/>
        </w:rPr>
        <w:t>A</w:t>
      </w:r>
      <w:r>
        <w:rPr>
          <w:color w:val="000000"/>
          <w:vertAlign w:val="subscript"/>
        </w:rPr>
        <w:t>2</w:t>
      </w:r>
      <w:r>
        <w:rPr>
          <w:rFonts w:cs="宋体" w:hint="eastAsia"/>
          <w:color w:val="000000"/>
        </w:rPr>
        <w:t>的量程为</w:t>
      </w:r>
      <w:r>
        <w:rPr>
          <w:color w:val="000000"/>
        </w:rPr>
        <w:t>0</w:t>
      </w:r>
      <w:r>
        <w:rPr>
          <w:rFonts w:cs="宋体" w:hint="eastAsia"/>
          <w:color w:val="000000"/>
        </w:rPr>
        <w:t>～</w:t>
      </w:r>
      <w:r>
        <w:rPr>
          <w:color w:val="000000"/>
        </w:rPr>
        <w:t>3A</w:t>
      </w:r>
      <w:r>
        <w:rPr>
          <w:rFonts w:cs="宋体" w:hint="eastAsia"/>
          <w:color w:val="000000"/>
        </w:rPr>
        <w:t>，分度值为</w:t>
      </w:r>
      <w:r>
        <w:rPr>
          <w:color w:val="000000"/>
        </w:rPr>
        <w:t>0.1A</w:t>
      </w:r>
      <w:r>
        <w:rPr>
          <w:rFonts w:cs="宋体" w:hint="eastAsia"/>
          <w:color w:val="000000"/>
        </w:rPr>
        <w:t>，示数</w:t>
      </w:r>
      <w:r>
        <w:rPr>
          <w:color w:val="000000"/>
        </w:rPr>
        <w:t>I=2.6A</w:t>
      </w:r>
      <w:r>
        <w:rPr>
          <w:rFonts w:cs="宋体" w:hint="eastAsia"/>
          <w:color w:val="000000"/>
        </w:rPr>
        <w:t>，干路电流为</w:t>
      </w:r>
      <w:r>
        <w:rPr>
          <w:color w:val="000000"/>
        </w:rPr>
        <w:t>2.6A</w:t>
      </w:r>
      <w:r>
        <w:rPr>
          <w:rFonts w:cs="宋体" w:hint="eastAsia"/>
          <w:color w:val="000000"/>
        </w:rPr>
        <w:t>，</w:t>
      </w:r>
      <w:r>
        <w:rPr>
          <w:color w:val="000000"/>
        </w:rPr>
        <w:t>D</w:t>
      </w:r>
      <w:r>
        <w:rPr>
          <w:rFonts w:cs="宋体" w:hint="eastAsia"/>
          <w:color w:val="000000"/>
        </w:rPr>
        <w:t>不符合题意；</w:t>
      </w:r>
      <w:r>
        <w:rPr>
          <w:rFonts w:cs="Times New Roman"/>
        </w:rPr>
        <w:br/>
      </w:r>
      <w:r>
        <w:rPr>
          <w:rFonts w:cs="宋体" w:hint="eastAsia"/>
          <w:color w:val="000000"/>
        </w:rPr>
        <w:t>由于并联电路电流规律：</w:t>
      </w:r>
      <w:r>
        <w:rPr>
          <w:color w:val="000000"/>
        </w:rPr>
        <w:t>I=I</w:t>
      </w:r>
      <w:r>
        <w:rPr>
          <w:color w:val="000000"/>
          <w:vertAlign w:val="subscript"/>
        </w:rPr>
        <w:t>1</w:t>
      </w:r>
      <w:r>
        <w:rPr>
          <w:color w:val="000000"/>
        </w:rPr>
        <w:t>+I</w:t>
      </w:r>
      <w:r>
        <w:rPr>
          <w:color w:val="000000"/>
          <w:vertAlign w:val="subscript"/>
        </w:rPr>
        <w:t>2</w:t>
      </w:r>
      <w:r>
        <w:rPr>
          <w:color w:val="000000"/>
        </w:rPr>
        <w:t xml:space="preserve">  </w:t>
      </w:r>
      <w:r>
        <w:rPr>
          <w:rFonts w:cs="宋体" w:hint="eastAsia"/>
          <w:color w:val="000000"/>
        </w:rPr>
        <w:t>，</w:t>
      </w:r>
      <w:r>
        <w:rPr>
          <w:color w:val="000000"/>
        </w:rPr>
        <w:t xml:space="preserve"> </w:t>
      </w:r>
      <w:r>
        <w:rPr>
          <w:rFonts w:cs="宋体" w:hint="eastAsia"/>
          <w:color w:val="000000"/>
        </w:rPr>
        <w:t>可知通过灯</w:t>
      </w:r>
      <w:r>
        <w:rPr>
          <w:color w:val="000000"/>
        </w:rPr>
        <w:t>L</w:t>
      </w:r>
      <w:r>
        <w:rPr>
          <w:color w:val="000000"/>
          <w:vertAlign w:val="subscript"/>
        </w:rPr>
        <w:t>2</w:t>
      </w:r>
      <w:r>
        <w:rPr>
          <w:rFonts w:cs="宋体" w:hint="eastAsia"/>
          <w:color w:val="000000"/>
        </w:rPr>
        <w:t>的电流：</w:t>
      </w:r>
      <w:r>
        <w:rPr>
          <w:color w:val="000000"/>
        </w:rPr>
        <w:t>I</w:t>
      </w:r>
      <w:r>
        <w:rPr>
          <w:color w:val="000000"/>
          <w:vertAlign w:val="subscript"/>
        </w:rPr>
        <w:t>2</w:t>
      </w:r>
      <w:r>
        <w:rPr>
          <w:color w:val="000000"/>
        </w:rPr>
        <w:t>=I-I</w:t>
      </w:r>
      <w:r>
        <w:rPr>
          <w:color w:val="000000"/>
          <w:vertAlign w:val="subscript"/>
        </w:rPr>
        <w:t>1</w:t>
      </w:r>
      <w:r>
        <w:rPr>
          <w:color w:val="000000"/>
        </w:rPr>
        <w:t>=2.6A-0.6A=2A</w:t>
      </w:r>
      <w:r>
        <w:rPr>
          <w:rFonts w:cs="宋体" w:hint="eastAsia"/>
          <w:color w:val="000000"/>
        </w:rPr>
        <w:t>，</w:t>
      </w:r>
      <w:r>
        <w:rPr>
          <w:color w:val="000000"/>
        </w:rPr>
        <w:t>C</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B.</w:t>
      </w:r>
      <w:r>
        <w:rPr>
          <w:rFonts w:cs="宋体" w:hint="eastAsia"/>
          <w:color w:val="000000"/>
        </w:rPr>
        <w:t>【分析】分析电路图可知，两灯泡并联，电流表</w:t>
      </w:r>
      <w:r>
        <w:rPr>
          <w:color w:val="000000"/>
        </w:rPr>
        <w:t>A</w:t>
      </w:r>
      <w:r>
        <w:rPr>
          <w:color w:val="000000"/>
          <w:vertAlign w:val="subscript"/>
        </w:rPr>
        <w:t>1</w:t>
      </w:r>
      <w:r>
        <w:rPr>
          <w:rFonts w:cs="宋体" w:hint="eastAsia"/>
          <w:color w:val="000000"/>
        </w:rPr>
        <w:t>测</w:t>
      </w:r>
      <w:r>
        <w:rPr>
          <w:color w:val="000000"/>
        </w:rPr>
        <w:t>L</w:t>
      </w:r>
      <w:r>
        <w:rPr>
          <w:color w:val="000000"/>
          <w:vertAlign w:val="subscript"/>
        </w:rPr>
        <w:t>1</w:t>
      </w:r>
      <w:r>
        <w:rPr>
          <w:rFonts w:cs="宋体" w:hint="eastAsia"/>
          <w:color w:val="000000"/>
        </w:rPr>
        <w:t>支路的电流，电流表</w:t>
      </w:r>
      <w:r>
        <w:rPr>
          <w:color w:val="000000"/>
        </w:rPr>
        <w:t>A</w:t>
      </w:r>
      <w:r>
        <w:rPr>
          <w:color w:val="000000"/>
          <w:vertAlign w:val="subscript"/>
        </w:rPr>
        <w:t>2</w:t>
      </w:r>
      <w:r>
        <w:rPr>
          <w:rFonts w:cs="宋体" w:hint="eastAsia"/>
          <w:color w:val="000000"/>
        </w:rPr>
        <w:t>测干路电流，由电流表指针的位置确定电流表的量程并根据分度值读出示数，根据并联电路的电流特点求出通过灯</w:t>
      </w:r>
      <w:r>
        <w:rPr>
          <w:color w:val="000000"/>
        </w:rPr>
        <w:t>L</w:t>
      </w:r>
      <w:r>
        <w:rPr>
          <w:color w:val="000000"/>
          <w:vertAlign w:val="subscript"/>
        </w:rPr>
        <w:t>2</w:t>
      </w:r>
      <w:r>
        <w:rPr>
          <w:rFonts w:cs="宋体" w:hint="eastAsia"/>
          <w:color w:val="000000"/>
        </w:rPr>
        <w:t>的电流</w:t>
      </w:r>
      <w:r>
        <w:rPr>
          <w:color w:val="000000"/>
        </w:rPr>
        <w:t>.</w:t>
      </w:r>
    </w:p>
    <w:p w:rsidR="00BF01EC">
      <w:pPr>
        <w:spacing w:after="0"/>
        <w:rPr>
          <w:rFonts w:cs="Times New Roman"/>
        </w:rPr>
      </w:pPr>
      <w:r>
        <w:rPr>
          <w:color w:val="000000"/>
        </w:rPr>
        <w:t>9.</w:t>
      </w:r>
      <w:r>
        <w:rPr>
          <w:rFonts w:cs="宋体" w:hint="eastAsia"/>
          <w:color w:val="0000FF"/>
        </w:rPr>
        <w:t>【答案】</w:t>
      </w:r>
      <w:r>
        <w:rPr>
          <w:color w:val="000000"/>
        </w:rPr>
        <w:t xml:space="preserve">A  </w:t>
      </w:r>
    </w:p>
    <w:p w:rsidR="00BF01EC">
      <w:pPr>
        <w:spacing w:after="0"/>
        <w:rPr>
          <w:rFonts w:cs="Times New Roman"/>
        </w:rPr>
      </w:pPr>
      <w:r>
        <w:rPr>
          <w:rFonts w:cs="宋体" w:hint="eastAsia"/>
          <w:color w:val="0000FF"/>
        </w:rPr>
        <w:t>【考点】</w:t>
      </w:r>
      <w:r>
        <w:rPr>
          <w:rFonts w:cs="宋体" w:hint="eastAsia"/>
          <w:color w:val="000000"/>
        </w:rPr>
        <w:t>压强大小比较，物体的浮沉条件及其应用</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由于甲、乙、丙三个容器内水面高度相同，根据</w:t>
      </w:r>
      <w:r>
        <w:rPr>
          <w:color w:val="000000"/>
        </w:rPr>
        <w:t>p=ρgh</w:t>
      </w:r>
      <w:r>
        <w:rPr>
          <w:rFonts w:cs="宋体" w:hint="eastAsia"/>
          <w:color w:val="000000"/>
        </w:rPr>
        <w:t>可知三个容器中，水对容器底的压强相等，</w:t>
      </w:r>
      <w:r>
        <w:rPr>
          <w:color w:val="000000"/>
        </w:rPr>
        <w:t>A</w:t>
      </w:r>
      <w:r>
        <w:rPr>
          <w:rFonts w:cs="宋体" w:hint="eastAsia"/>
          <w:color w:val="000000"/>
        </w:rPr>
        <w:t>符合题意；</w:t>
      </w:r>
      <w:r>
        <w:rPr>
          <w:color w:val="000000"/>
        </w:rPr>
        <w:t>B.</w:t>
      </w:r>
      <w:r>
        <w:rPr>
          <w:rFonts w:cs="宋体" w:hint="eastAsia"/>
          <w:color w:val="000000"/>
        </w:rPr>
        <w:t>因为</w:t>
      </w:r>
      <w:r>
        <w:rPr>
          <w:color w:val="000000"/>
        </w:rPr>
        <w:t>F=ps</w:t>
      </w:r>
      <w:r>
        <w:rPr>
          <w:rFonts w:cs="宋体" w:hint="eastAsia"/>
          <w:color w:val="000000"/>
        </w:rPr>
        <w:t>，所以水对容器底的压力相等，</w:t>
      </w:r>
      <w:r>
        <w:rPr>
          <w:color w:val="000000"/>
        </w:rPr>
        <w:t>B</w:t>
      </w:r>
      <w:r>
        <w:rPr>
          <w:rFonts w:cs="宋体" w:hint="eastAsia"/>
          <w:color w:val="000000"/>
        </w:rPr>
        <w:t>不符合题意；</w:t>
      </w:r>
      <w:r>
        <w:rPr>
          <w:color w:val="000000"/>
        </w:rPr>
        <w:t>C.</w:t>
      </w:r>
      <w:r>
        <w:rPr>
          <w:rFonts w:cs="宋体" w:hint="eastAsia"/>
          <w:color w:val="000000"/>
        </w:rPr>
        <w:t>因为木块漂浮在乙容器中，向乙容器中加入盐水时，木块仍然漂浮在液面上，根据漂浮条件可知木块受到的浮力等于木块的重力，所以木块受到的浮力不变，</w:t>
      </w:r>
      <w:r>
        <w:rPr>
          <w:color w:val="000000"/>
        </w:rPr>
        <w:t>C</w:t>
      </w:r>
      <w:r>
        <w:rPr>
          <w:rFonts w:cs="宋体" w:hint="eastAsia"/>
          <w:color w:val="000000"/>
        </w:rPr>
        <w:t>不符合题意；</w:t>
      </w:r>
      <w:r>
        <w:rPr>
          <w:color w:val="000000"/>
        </w:rPr>
        <w:t>D.</w:t>
      </w:r>
      <w:r>
        <w:rPr>
          <w:rFonts w:cs="宋体" w:hint="eastAsia"/>
          <w:color w:val="000000"/>
        </w:rPr>
        <w:t>因为小球悬浮在丙容器中，根据悬浮条件可知</w:t>
      </w:r>
      <w:r>
        <w:rPr>
          <w:color w:val="000000"/>
        </w:rPr>
        <w:t>ρ</w:t>
      </w:r>
      <w:r>
        <w:rPr>
          <w:rFonts w:cs="宋体" w:hint="eastAsia"/>
          <w:color w:val="000000"/>
          <w:vertAlign w:val="subscript"/>
        </w:rPr>
        <w:t>球</w:t>
      </w:r>
      <w:r>
        <w:rPr>
          <w:color w:val="000000"/>
        </w:rPr>
        <w:t>=ρ</w:t>
      </w:r>
      <w:r>
        <w:rPr>
          <w:rFonts w:cs="宋体" w:hint="eastAsia"/>
          <w:color w:val="000000"/>
          <w:vertAlign w:val="subscript"/>
        </w:rPr>
        <w:t>水</w:t>
      </w:r>
      <w:r>
        <w:rPr>
          <w:color w:val="000000"/>
        </w:rPr>
        <w:t xml:space="preserve">  </w:t>
      </w:r>
      <w:r>
        <w:rPr>
          <w:rFonts w:cs="宋体" w:hint="eastAsia"/>
          <w:color w:val="000000"/>
        </w:rPr>
        <w:t>，</w:t>
      </w:r>
      <w:r>
        <w:rPr>
          <w:color w:val="000000"/>
        </w:rPr>
        <w:t xml:space="preserve"> </w:t>
      </w:r>
      <w:r>
        <w:rPr>
          <w:rFonts w:cs="宋体" w:hint="eastAsia"/>
          <w:color w:val="000000"/>
        </w:rPr>
        <w:t>如果向丙容器中加入酒精，则液体密度减小，此时</w:t>
      </w:r>
      <w:r>
        <w:rPr>
          <w:color w:val="000000"/>
        </w:rPr>
        <w:t>ρ</w:t>
      </w:r>
      <w:r>
        <w:rPr>
          <w:rFonts w:cs="宋体" w:hint="eastAsia"/>
          <w:color w:val="000000"/>
          <w:vertAlign w:val="subscript"/>
        </w:rPr>
        <w:t>球</w:t>
      </w:r>
      <w:r>
        <w:rPr>
          <w:rFonts w:cs="宋体" w:hint="eastAsia"/>
          <w:color w:val="000000"/>
        </w:rPr>
        <w:t>＞</w:t>
      </w:r>
      <w:r>
        <w:rPr>
          <w:color w:val="000000"/>
        </w:rPr>
        <w:t>ρ</w:t>
      </w:r>
      <w:r>
        <w:rPr>
          <w:rFonts w:cs="宋体" w:hint="eastAsia"/>
          <w:color w:val="000000"/>
          <w:vertAlign w:val="subscript"/>
        </w:rPr>
        <w:t>液</w:t>
      </w:r>
      <w:r>
        <w:rPr>
          <w:color w:val="000000"/>
        </w:rPr>
        <w:t xml:space="preserve">  </w:t>
      </w:r>
      <w:r>
        <w:rPr>
          <w:rFonts w:cs="宋体" w:hint="eastAsia"/>
          <w:color w:val="000000"/>
        </w:rPr>
        <w:t>，</w:t>
      </w:r>
      <w:r>
        <w:rPr>
          <w:color w:val="000000"/>
        </w:rPr>
        <w:t xml:space="preserve"> </w:t>
      </w:r>
      <w:r>
        <w:rPr>
          <w:rFonts w:cs="宋体" w:hint="eastAsia"/>
          <w:color w:val="000000"/>
        </w:rPr>
        <w:t>所以小球将下沉，</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A.</w:t>
      </w:r>
      <w:r>
        <w:rPr>
          <w:rFonts w:cs="宋体" w:hint="eastAsia"/>
          <w:color w:val="000000"/>
        </w:rPr>
        <w:t>【分析】（</w:t>
      </w:r>
      <w:r>
        <w:rPr>
          <w:color w:val="000000"/>
        </w:rPr>
        <w:t>1</w:t>
      </w:r>
      <w:r>
        <w:rPr>
          <w:rFonts w:cs="宋体" w:hint="eastAsia"/>
          <w:color w:val="000000"/>
        </w:rPr>
        <w:t>）三个相同的容器内水面高度相同，根据</w:t>
      </w:r>
      <w:r>
        <w:rPr>
          <w:color w:val="000000"/>
        </w:rPr>
        <w:t>p=ρgh</w:t>
      </w:r>
      <w:r>
        <w:rPr>
          <w:rFonts w:cs="宋体" w:hint="eastAsia"/>
          <w:color w:val="000000"/>
        </w:rPr>
        <w:t>可知其对容器底的压强，再利用</w:t>
      </w:r>
      <w:r>
        <w:rPr>
          <w:color w:val="000000"/>
        </w:rPr>
        <w:t>F=pS</w:t>
      </w:r>
      <w:r>
        <w:rPr>
          <w:rFonts w:cs="宋体" w:hint="eastAsia"/>
          <w:color w:val="000000"/>
        </w:rPr>
        <w:t>比较三个容器对水平桌面的压力；（</w:t>
      </w:r>
      <w:r>
        <w:rPr>
          <w:color w:val="000000"/>
        </w:rPr>
        <w:t>2</w:t>
      </w:r>
      <w:r>
        <w:rPr>
          <w:rFonts w:cs="宋体" w:hint="eastAsia"/>
          <w:color w:val="000000"/>
        </w:rPr>
        <w:t>）物体漂浮或悬浮，受到的浮力都等于物体重；（</w:t>
      </w:r>
      <w:r>
        <w:rPr>
          <w:color w:val="000000"/>
        </w:rPr>
        <w:t>3</w:t>
      </w:r>
      <w:r>
        <w:rPr>
          <w:rFonts w:cs="宋体" w:hint="eastAsia"/>
          <w:color w:val="000000"/>
        </w:rPr>
        <w:t>）当物体的密度大于液体的密度时，物体下沉；当物体的密度小于液体的密度时，物体上浮（漂浮）；当物体的密度等于液体的密度时，物体处于悬浮状态</w:t>
      </w:r>
      <w:r>
        <w:rPr>
          <w:color w:val="000000"/>
        </w:rPr>
        <w:t>.</w:t>
      </w:r>
    </w:p>
    <w:p w:rsidR="00BF01EC">
      <w:pPr>
        <w:spacing w:after="0"/>
        <w:rPr>
          <w:rFonts w:cs="Times New Roman"/>
        </w:rPr>
      </w:pPr>
      <w:r>
        <w:rPr>
          <w:color w:val="000000"/>
        </w:rPr>
        <w:t>10.</w:t>
      </w:r>
      <w:r>
        <w:rPr>
          <w:rFonts w:cs="宋体" w:hint="eastAsia"/>
          <w:color w:val="0000FF"/>
        </w:rPr>
        <w:t>【答案】</w:t>
      </w:r>
      <w:r>
        <w:rPr>
          <w:color w:val="000000"/>
        </w:rPr>
        <w:t xml:space="preserve">B  </w:t>
      </w:r>
    </w:p>
    <w:p w:rsidR="00BF01EC">
      <w:pPr>
        <w:spacing w:after="0"/>
        <w:rPr>
          <w:rFonts w:cs="Times New Roman"/>
        </w:rPr>
      </w:pPr>
      <w:r>
        <w:rPr>
          <w:rFonts w:cs="宋体" w:hint="eastAsia"/>
          <w:color w:val="0000FF"/>
        </w:rPr>
        <w:t>【考点】</w:t>
      </w:r>
      <w:r>
        <w:rPr>
          <w:rFonts w:cs="宋体" w:hint="eastAsia"/>
          <w:color w:val="000000"/>
        </w:rPr>
        <w:t>杠杆的分类，杠杆的应用，增大压强的方法及其应用</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做启瓶器使用时，动力臂大于阻力臂，是一个省力杠杆，</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做剪刀使用时，物体越靠近</w:t>
      </w:r>
      <w:r>
        <w:rPr>
          <w:color w:val="000000"/>
        </w:rPr>
        <w:t>O</w:t>
      </w:r>
      <w:r>
        <w:rPr>
          <w:rFonts w:cs="宋体" w:hint="eastAsia"/>
          <w:color w:val="000000"/>
        </w:rPr>
        <w:t>点，阻力和动力臂保持不变，相当于减小了杠杆的阻力臂，根据杠杆的平衡条件可知动力越小，使用时越省力，</w:t>
      </w:r>
      <w:r>
        <w:rPr>
          <w:color w:val="000000"/>
        </w:rPr>
        <w:t>B</w:t>
      </w:r>
      <w:r>
        <w:rPr>
          <w:rFonts w:cs="宋体" w:hint="eastAsia"/>
          <w:color w:val="000000"/>
        </w:rPr>
        <w:t>符合题意；</w:t>
      </w:r>
      <w:r>
        <w:rPr>
          <w:rFonts w:cs="Times New Roman"/>
        </w:rPr>
        <w:br/>
      </w:r>
      <w:r>
        <w:rPr>
          <w:color w:val="000000"/>
        </w:rPr>
        <w:t>C.</w:t>
      </w:r>
      <w:r>
        <w:rPr>
          <w:rFonts w:cs="宋体" w:hint="eastAsia"/>
          <w:color w:val="000000"/>
        </w:rPr>
        <w:t>做削皮刀使用时，刀刃很锋利，是通过减小接触面积来增大压强，</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做挤压钳使用时，挤压齿尖锐，是在压力相同时，通过减小受力面积来增大压强．</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B.</w:t>
      </w:r>
      <w:r>
        <w:rPr>
          <w:rFonts w:cs="Times New Roman"/>
        </w:rPr>
        <w:br/>
      </w:r>
      <w:r>
        <w:rPr>
          <w:rFonts w:cs="宋体" w:hint="eastAsia"/>
          <w:color w:val="000000"/>
        </w:rPr>
        <w:t>【分析】解答本题需要知道杠杆的分类和杠杆平衡条件的应用，知道增大压强的方法：在受力面积一定时，增大压力；在压力一定时，减小受力面积</w:t>
      </w:r>
      <w:r>
        <w:rPr>
          <w:color w:val="000000"/>
        </w:rPr>
        <w:t>.</w:t>
      </w:r>
    </w:p>
    <w:p w:rsidR="00BF01EC">
      <w:pPr>
        <w:spacing w:after="0"/>
        <w:rPr>
          <w:rFonts w:cs="Times New Roman"/>
        </w:rPr>
      </w:pPr>
      <w:r>
        <w:rPr>
          <w:color w:val="000000"/>
        </w:rPr>
        <w:t>11.</w:t>
      </w:r>
      <w:r>
        <w:rPr>
          <w:rFonts w:cs="宋体" w:hint="eastAsia"/>
          <w:color w:val="0000FF"/>
        </w:rPr>
        <w:t>【答案】</w:t>
      </w:r>
      <w:r>
        <w:rPr>
          <w:color w:val="000000"/>
        </w:rPr>
        <w:t xml:space="preserve">D  </w:t>
      </w:r>
    </w:p>
    <w:p w:rsidR="00BF01EC">
      <w:pPr>
        <w:spacing w:after="0"/>
        <w:rPr>
          <w:rFonts w:cs="Times New Roman"/>
        </w:rPr>
      </w:pPr>
      <w:r>
        <w:rPr>
          <w:rFonts w:cs="宋体" w:hint="eastAsia"/>
          <w:color w:val="0000FF"/>
        </w:rPr>
        <w:t>【考点】</w:t>
      </w:r>
      <w:r>
        <w:rPr>
          <w:rFonts w:cs="宋体" w:hint="eastAsia"/>
          <w:color w:val="000000"/>
        </w:rPr>
        <w:t>二力平衡条件的应用，摩擦力大小的影响因素</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A.</w:t>
      </w:r>
      <w:r>
        <w:rPr>
          <w:rFonts w:cs="宋体" w:hint="eastAsia"/>
          <w:color w:val="000000"/>
        </w:rPr>
        <w:t>当用</w:t>
      </w:r>
      <w:r>
        <w:rPr>
          <w:color w:val="000000"/>
        </w:rPr>
        <w:t>10N</w:t>
      </w:r>
      <w:r>
        <w:rPr>
          <w:rFonts w:cs="宋体" w:hint="eastAsia"/>
          <w:color w:val="000000"/>
        </w:rPr>
        <w:t>的力沿水平方向推物体时，物体处于静止状态，物体受到的静摩擦力和推力是一对平衡力，根据二力平衡的条件可知，</w:t>
      </w:r>
      <w:r>
        <w:rPr>
          <w:color w:val="000000"/>
        </w:rPr>
        <w:t>f=F=10N</w:t>
      </w:r>
      <w:r>
        <w:rPr>
          <w:rFonts w:cs="宋体" w:hint="eastAsia"/>
          <w:color w:val="000000"/>
        </w:rPr>
        <w:t>，</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撤去推力后，压力大小和接触面粗糙程度都不变，滑动摩擦力大小不变，</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滑动摩擦力的大小与物体的运动速度无关，滑动摩擦力大小不变，</w:t>
      </w:r>
      <w:r>
        <w:rPr>
          <w:color w:val="000000"/>
        </w:rPr>
        <w:t>C</w:t>
      </w:r>
      <w:r>
        <w:rPr>
          <w:rFonts w:cs="宋体" w:hint="eastAsia"/>
          <w:color w:val="000000"/>
        </w:rPr>
        <w:t>不符合题意；</w:t>
      </w:r>
      <w:r>
        <w:rPr>
          <w:rFonts w:cs="Times New Roman"/>
        </w:rPr>
        <w:br/>
      </w:r>
      <w:r>
        <w:rPr>
          <w:color w:val="000000"/>
        </w:rPr>
        <w:t>D.</w:t>
      </w:r>
      <w:r>
        <w:rPr>
          <w:rFonts w:cs="宋体" w:hint="eastAsia"/>
          <w:color w:val="000000"/>
        </w:rPr>
        <w:t>物体在该路面运动时，压力和接触面粗糙程度不变，滑动摩擦力大小不变，</w:t>
      </w:r>
      <w:r>
        <w:rPr>
          <w:color w:val="000000"/>
        </w:rPr>
        <w:t>D</w:t>
      </w:r>
      <w:r>
        <w:rPr>
          <w:rFonts w:cs="宋体" w:hint="eastAsia"/>
          <w:color w:val="000000"/>
        </w:rPr>
        <w:t>符合题意</w:t>
      </w:r>
      <w:r>
        <w:rPr>
          <w:color w:val="000000"/>
        </w:rPr>
        <w:t>.</w:t>
      </w:r>
      <w:r>
        <w:rPr>
          <w:rFonts w:cs="Times New Roman"/>
        </w:rPr>
        <w:br/>
      </w:r>
      <w:r>
        <w:rPr>
          <w:rFonts w:cs="宋体" w:hint="eastAsia"/>
          <w:color w:val="000000"/>
        </w:rPr>
        <w:t>故答案为：</w:t>
      </w:r>
      <w:r>
        <w:rPr>
          <w:color w:val="000000"/>
        </w:rPr>
        <w:t>D.</w:t>
      </w:r>
      <w:r>
        <w:rPr>
          <w:rFonts w:cs="宋体" w:hint="eastAsia"/>
          <w:color w:val="000000"/>
        </w:rPr>
        <w:t>【分析】物体静止或做匀速直线运动时，处于平衡状态，受到的力为平衡力，二力平衡时大小相等；滑动摩擦力大小跟压力大小和接触面粗糙程度有关，与物体的运动速度无关，在压力和接触面粗糙程度不变时，滑动摩擦力不变</w:t>
      </w:r>
      <w:r>
        <w:rPr>
          <w:color w:val="000000"/>
        </w:rPr>
        <w:t>.</w:t>
      </w:r>
    </w:p>
    <w:p w:rsidR="00BF01EC">
      <w:pPr>
        <w:spacing w:after="0"/>
        <w:rPr>
          <w:rFonts w:cs="Times New Roman"/>
        </w:rPr>
      </w:pPr>
      <w:r>
        <w:rPr>
          <w:color w:val="000000"/>
        </w:rPr>
        <w:t>12.</w:t>
      </w:r>
      <w:r>
        <w:rPr>
          <w:rFonts w:cs="宋体" w:hint="eastAsia"/>
          <w:color w:val="0000FF"/>
        </w:rPr>
        <w:t>【答案】</w:t>
      </w:r>
      <w:r>
        <w:rPr>
          <w:color w:val="000000"/>
        </w:rPr>
        <w:t xml:space="preserve">C  </w:t>
      </w:r>
    </w:p>
    <w:p w:rsidR="00BF01EC">
      <w:pPr>
        <w:spacing w:after="0"/>
        <w:rPr>
          <w:rFonts w:cs="Times New Roman"/>
        </w:rPr>
      </w:pPr>
      <w:r>
        <w:rPr>
          <w:rFonts w:cs="宋体" w:hint="eastAsia"/>
          <w:color w:val="0000FF"/>
        </w:rPr>
        <w:t>【考点】</w:t>
      </w:r>
      <w:r>
        <w:rPr>
          <w:rFonts w:cs="宋体" w:hint="eastAsia"/>
          <w:color w:val="000000"/>
        </w:rPr>
        <w:t>机械效率的计算，滑轮（组）的机械效率，增大或减小机械效率的方法</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【解答】根据滑轮组的绕线情况可知，</w:t>
      </w:r>
      <w:r>
        <w:rPr>
          <w:color w:val="000000"/>
        </w:rPr>
        <w:t>n=2</w:t>
      </w:r>
      <w:r>
        <w:rPr>
          <w:rFonts w:cs="宋体" w:hint="eastAsia"/>
          <w:color w:val="000000"/>
        </w:rPr>
        <w:t>，拉力端移动的距离：</w:t>
      </w:r>
      <w:r>
        <w:rPr>
          <w:color w:val="000000"/>
        </w:rPr>
        <w:t>s=2h=2×3m=6m</w:t>
      </w:r>
      <w:r>
        <w:rPr>
          <w:rFonts w:cs="宋体" w:hint="eastAsia"/>
          <w:color w:val="000000"/>
        </w:rPr>
        <w:t>；</w:t>
      </w:r>
      <w:r>
        <w:rPr>
          <w:rFonts w:cs="Times New Roman"/>
        </w:rPr>
        <w:br/>
      </w:r>
      <w:r>
        <w:rPr>
          <w:color w:val="000000"/>
        </w:rPr>
        <w:t>A.</w:t>
      </w:r>
      <w:r>
        <w:rPr>
          <w:rFonts w:cs="宋体" w:hint="eastAsia"/>
          <w:color w:val="000000"/>
        </w:rPr>
        <w:t>物体受到的重力为</w:t>
      </w:r>
      <w:r>
        <w:rPr>
          <w:color w:val="000000"/>
        </w:rPr>
        <w:t>G=mg=38kg×10N/kg=380N</w:t>
      </w:r>
      <w:r>
        <w:rPr>
          <w:rFonts w:cs="宋体" w:hint="eastAsia"/>
          <w:color w:val="000000"/>
        </w:rPr>
        <w:t>；动滑轮重</w:t>
      </w:r>
      <w:r>
        <w:rPr>
          <w:color w:val="000000"/>
        </w:rPr>
        <w:t>G</w:t>
      </w:r>
      <w:r>
        <w:rPr>
          <w:color w:val="000000"/>
          <w:vertAlign w:val="subscript"/>
        </w:rPr>
        <w:t>1</w:t>
      </w:r>
      <w:r>
        <w:rPr>
          <w:color w:val="000000"/>
        </w:rPr>
        <w:t>=20N</w:t>
      </w:r>
      <w:r>
        <w:rPr>
          <w:rFonts w:cs="宋体" w:hint="eastAsia"/>
          <w:color w:val="000000"/>
        </w:rPr>
        <w:t>，不计绳重和摩擦，作用在绳子自由端的拉力：</w:t>
      </w:r>
      <w:r>
        <w:rPr>
          <w:rFonts w:cs="Times New Roman"/>
          <w:noProof/>
          <w:lang w:eastAsia="zh-CN"/>
        </w:rPr>
        <w:pict>
          <v:shape id="_x0000_i1079" type="#_x0000_t75" alt=" " style="height:24pt;visibility:visible;width:164.25pt">
            <v:imagedata r:id="rId41" o:title=""/>
          </v:shape>
        </w:pict>
      </w:r>
      <w:r>
        <w:rPr>
          <w:rFonts w:cs="宋体" w:hint="eastAsia"/>
          <w:color w:val="000000"/>
        </w:rPr>
        <w:t>，</w:t>
      </w:r>
      <w:r>
        <w:rPr>
          <w:color w:val="000000"/>
        </w:rPr>
        <w:t>A</w:t>
      </w:r>
      <w:r>
        <w:rPr>
          <w:rFonts w:cs="宋体" w:hint="eastAsia"/>
          <w:color w:val="000000"/>
        </w:rPr>
        <w:t>不符合题意；</w:t>
      </w:r>
      <w:r>
        <w:rPr>
          <w:rFonts w:cs="Times New Roman"/>
        </w:rPr>
        <w:br/>
      </w:r>
      <w:r>
        <w:rPr>
          <w:color w:val="000000"/>
        </w:rPr>
        <w:t>B.</w:t>
      </w:r>
      <w:r>
        <w:rPr>
          <w:rFonts w:cs="宋体" w:hint="eastAsia"/>
          <w:color w:val="000000"/>
        </w:rPr>
        <w:t>该过程做的有用功为：</w:t>
      </w:r>
      <w:r>
        <w:rPr>
          <w:color w:val="000000"/>
        </w:rPr>
        <w:t>W</w:t>
      </w:r>
      <w:r>
        <w:rPr>
          <w:color w:val="000000"/>
          <w:vertAlign w:val="subscript"/>
        </w:rPr>
        <w:t>1</w:t>
      </w:r>
      <w:r>
        <w:rPr>
          <w:color w:val="000000"/>
        </w:rPr>
        <w:t>=Gh=380N×3m=1140J</w:t>
      </w:r>
      <w:r>
        <w:rPr>
          <w:rFonts w:cs="宋体" w:hint="eastAsia"/>
          <w:color w:val="000000"/>
        </w:rPr>
        <w:t>，</w:t>
      </w:r>
      <w:r>
        <w:rPr>
          <w:color w:val="000000"/>
        </w:rPr>
        <w:t>B</w:t>
      </w:r>
      <w:r>
        <w:rPr>
          <w:rFonts w:cs="宋体" w:hint="eastAsia"/>
          <w:color w:val="000000"/>
        </w:rPr>
        <w:t>不符合题意；</w:t>
      </w:r>
      <w:r>
        <w:rPr>
          <w:rFonts w:cs="Times New Roman"/>
        </w:rPr>
        <w:br/>
      </w:r>
      <w:r>
        <w:rPr>
          <w:color w:val="000000"/>
        </w:rPr>
        <w:t>C.</w:t>
      </w:r>
      <w:r>
        <w:rPr>
          <w:rFonts w:cs="宋体" w:hint="eastAsia"/>
          <w:color w:val="000000"/>
        </w:rPr>
        <w:t>总功为</w:t>
      </w:r>
      <w:r>
        <w:rPr>
          <w:color w:val="000000"/>
        </w:rPr>
        <w:t>W=Fs=200N×6m=1200J</w:t>
      </w:r>
      <w:r>
        <w:rPr>
          <w:rFonts w:cs="宋体" w:hint="eastAsia"/>
          <w:color w:val="000000"/>
        </w:rPr>
        <w:t>，</w:t>
      </w:r>
      <w:r>
        <w:rPr>
          <w:rFonts w:cs="Times New Roman"/>
        </w:rPr>
        <w:br/>
      </w:r>
      <w:r>
        <w:rPr>
          <w:rFonts w:cs="宋体" w:hint="eastAsia"/>
          <w:color w:val="000000"/>
        </w:rPr>
        <w:t>滑轮组的机械效率：</w:t>
      </w:r>
      <w:r>
        <w:rPr>
          <w:rFonts w:cs="Times New Roman"/>
        </w:rPr>
        <w:br/>
      </w:r>
      <w:r>
        <w:rPr>
          <w:rFonts w:cs="Times New Roman"/>
          <w:noProof/>
          <w:lang w:eastAsia="zh-CN"/>
        </w:rPr>
        <w:pict>
          <v:shape id="_x0000_i1080" type="#_x0000_t75" alt=" " style="height:24pt;visibility:visible;width:171pt">
            <v:imagedata r:id="rId42" o:title=""/>
          </v:shape>
        </w:pict>
      </w:r>
      <w:r>
        <w:rPr>
          <w:rFonts w:cs="宋体" w:hint="eastAsia"/>
          <w:color w:val="000000"/>
        </w:rPr>
        <w:t>，</w:t>
      </w:r>
      <w:r>
        <w:rPr>
          <w:color w:val="000000"/>
        </w:rPr>
        <w:t>C</w:t>
      </w:r>
      <w:r>
        <w:rPr>
          <w:rFonts w:cs="宋体" w:hint="eastAsia"/>
          <w:color w:val="000000"/>
        </w:rPr>
        <w:t>符合题意；</w:t>
      </w:r>
      <w:r>
        <w:rPr>
          <w:rFonts w:cs="Times New Roman"/>
        </w:rPr>
        <w:br/>
      </w:r>
      <w:r>
        <w:rPr>
          <w:color w:val="000000"/>
        </w:rPr>
        <w:t>D.</w:t>
      </w:r>
      <w:r>
        <w:rPr>
          <w:rFonts w:cs="宋体" w:hint="eastAsia"/>
          <w:color w:val="000000"/>
        </w:rPr>
        <w:t>不计绳重和摩擦，动滑轮重力一定，滑轮组提起的物重越大，有用功越多，但额外功不变，所以机械效率越高，</w:t>
      </w:r>
      <w:r>
        <w:rPr>
          <w:color w:val="000000"/>
        </w:rPr>
        <w:t>D</w:t>
      </w:r>
      <w:r>
        <w:rPr>
          <w:rFonts w:cs="宋体" w:hint="eastAsia"/>
          <w:color w:val="000000"/>
        </w:rPr>
        <w:t>不符合题意</w:t>
      </w:r>
      <w:r>
        <w:rPr>
          <w:color w:val="000000"/>
        </w:rPr>
        <w:t>.</w:t>
      </w:r>
      <w:r>
        <w:rPr>
          <w:rFonts w:cs="Times New Roman"/>
        </w:rPr>
        <w:br/>
      </w:r>
      <w:r>
        <w:rPr>
          <w:rFonts w:cs="宋体" w:hint="eastAsia"/>
          <w:color w:val="000000"/>
        </w:rPr>
        <w:t>故答案为：</w:t>
      </w:r>
      <w:r>
        <w:rPr>
          <w:color w:val="000000"/>
        </w:rPr>
        <w:t>C.</w:t>
      </w:r>
      <w:r>
        <w:rPr>
          <w:rFonts w:cs="宋体" w:hint="eastAsia"/>
          <w:color w:val="000000"/>
        </w:rPr>
        <w:t>【分析】根据滑轮组的绕线情况可知，</w:t>
      </w:r>
      <w:r>
        <w:rPr>
          <w:color w:val="000000"/>
        </w:rPr>
        <w:t>n=2</w:t>
      </w:r>
      <w:r>
        <w:rPr>
          <w:rFonts w:cs="宋体" w:hint="eastAsia"/>
          <w:color w:val="000000"/>
        </w:rPr>
        <w:t>，并且</w:t>
      </w:r>
      <w:r>
        <w:rPr>
          <w:color w:val="000000"/>
        </w:rPr>
        <w:t>s=2h</w:t>
      </w:r>
      <w:r>
        <w:rPr>
          <w:rFonts w:cs="宋体" w:hint="eastAsia"/>
          <w:color w:val="000000"/>
        </w:rPr>
        <w:t>；先根据</w:t>
      </w:r>
      <w:r>
        <w:rPr>
          <w:color w:val="000000"/>
        </w:rPr>
        <w:t>G=mg</w:t>
      </w:r>
      <w:r>
        <w:rPr>
          <w:rFonts w:cs="宋体" w:hint="eastAsia"/>
          <w:color w:val="000000"/>
        </w:rPr>
        <w:t>求出物体的重力，然后根据滑轮组的省力情况求出拉力的大小；</w:t>
      </w:r>
      <w:r>
        <w:rPr>
          <w:rFonts w:cs="Times New Roman"/>
        </w:rPr>
        <w:br/>
      </w:r>
      <w:r>
        <w:rPr>
          <w:rFonts w:cs="宋体" w:hint="eastAsia"/>
          <w:color w:val="000000"/>
        </w:rPr>
        <w:t>利用</w:t>
      </w:r>
      <w:r>
        <w:rPr>
          <w:color w:val="000000"/>
        </w:rPr>
        <w:t>W</w:t>
      </w:r>
      <w:r>
        <w:rPr>
          <w:color w:val="000000"/>
          <w:vertAlign w:val="subscript"/>
        </w:rPr>
        <w:t>1</w:t>
      </w:r>
      <w:r>
        <w:rPr>
          <w:color w:val="000000"/>
        </w:rPr>
        <w:t>=Gh</w:t>
      </w:r>
      <w:r>
        <w:rPr>
          <w:rFonts w:cs="宋体" w:hint="eastAsia"/>
          <w:color w:val="000000"/>
        </w:rPr>
        <w:t>可求出有用功；利用</w:t>
      </w:r>
      <w:r>
        <w:rPr>
          <w:color w:val="000000"/>
        </w:rPr>
        <w:t>W=Fs</w:t>
      </w:r>
      <w:r>
        <w:rPr>
          <w:rFonts w:cs="宋体" w:hint="eastAsia"/>
          <w:color w:val="000000"/>
        </w:rPr>
        <w:t>求出总功，再利用</w:t>
      </w:r>
      <w:r>
        <w:rPr>
          <w:rFonts w:cs="Times New Roman"/>
          <w:noProof/>
          <w:lang w:eastAsia="zh-CN"/>
        </w:rPr>
        <w:pict>
          <v:shape id="_x0000_i1081" type="#_x0000_t75" alt=" " style="height:24pt;visibility:visible;width:36.75pt">
            <v:imagedata r:id="rId43" o:title=""/>
          </v:shape>
        </w:pict>
      </w:r>
      <w:r>
        <w:rPr>
          <w:rFonts w:cs="宋体" w:hint="eastAsia"/>
          <w:color w:val="000000"/>
        </w:rPr>
        <w:t>求出滑轮组的机械效率；在动滑轮重一定时，额外功不变，物重越大，所做有用功越多，滑轮组的机械效率越高</w:t>
      </w:r>
      <w:r>
        <w:rPr>
          <w:color w:val="000000"/>
        </w:rPr>
        <w:t>.</w:t>
      </w:r>
    </w:p>
    <w:p w:rsidR="00BF01EC">
      <w:r>
        <w:rPr>
          <w:rFonts w:cs="宋体" w:hint="eastAsia"/>
        </w:rPr>
        <w:t>二、</w:t>
      </w:r>
      <w:r>
        <w:t>&lt;b&gt;</w:t>
      </w:r>
      <w:r>
        <w:rPr>
          <w:rFonts w:cs="宋体" w:hint="eastAsia"/>
        </w:rPr>
        <w:t>填空作图题</w:t>
      </w:r>
      <w:r>
        <w:t xml:space="preserve">  </w:t>
      </w:r>
    </w:p>
    <w:p w:rsidR="00BF01EC">
      <w:pPr>
        <w:spacing w:after="0"/>
        <w:rPr>
          <w:rFonts w:cs="Times New Roman"/>
        </w:rPr>
      </w:pPr>
      <w:r>
        <w:rPr>
          <w:color w:val="000000"/>
        </w:rPr>
        <w:t>13.</w:t>
      </w:r>
      <w:r>
        <w:rPr>
          <w:rFonts w:cs="宋体" w:hint="eastAsia"/>
          <w:color w:val="0000FF"/>
        </w:rPr>
        <w:t>【答案】</w:t>
      </w:r>
      <w:r>
        <w:rPr>
          <w:rFonts w:cs="宋体" w:hint="eastAsia"/>
          <w:color w:val="000000"/>
        </w:rPr>
        <w:t>（</w:t>
      </w:r>
      <w:r>
        <w:rPr>
          <w:color w:val="000000"/>
        </w:rPr>
        <w:t>1</w:t>
      </w:r>
      <w:r>
        <w:rPr>
          <w:rFonts w:cs="宋体" w:hint="eastAsia"/>
          <w:color w:val="000000"/>
        </w:rPr>
        <w:t>）增大；减小</w:t>
      </w:r>
      <w:r>
        <w:rPr>
          <w:rFonts w:cs="Times New Roman"/>
        </w:rPr>
        <w:br/>
      </w:r>
      <w:r>
        <w:rPr>
          <w:rFonts w:cs="宋体" w:hint="eastAsia"/>
          <w:color w:val="000000"/>
        </w:rPr>
        <w:t>（</w:t>
      </w:r>
      <w:r>
        <w:rPr>
          <w:color w:val="000000"/>
        </w:rPr>
        <w:t>2</w:t>
      </w:r>
      <w:r>
        <w:rPr>
          <w:rFonts w:cs="宋体" w:hint="eastAsia"/>
          <w:color w:val="000000"/>
        </w:rPr>
        <w:t>）</w:t>
      </w:r>
      <w:r>
        <w:rPr>
          <w:rFonts w:cs="Times New Roman"/>
          <w:noProof/>
          <w:lang w:eastAsia="zh-CN"/>
        </w:rPr>
        <w:pict>
          <v:shape id="_x0000_i1082" type="#_x0000_t75" alt=" " style="height:57pt;visibility:visible;width:140.25pt">
            <v:imagedata r:id="rId44" o:title=""/>
          </v:shape>
        </w:pict>
      </w:r>
      <w:r>
        <w:rPr>
          <w:rFonts w:cs="Times New Roman"/>
        </w:rPr>
        <w:br/>
      </w:r>
      <w:r>
        <w:rPr>
          <w:rFonts w:cs="宋体" w:hint="eastAsia"/>
          <w:color w:val="000000"/>
        </w:rPr>
        <w:t>（</w:t>
      </w:r>
      <w:r>
        <w:rPr>
          <w:color w:val="000000"/>
        </w:rPr>
        <w:t>3</w:t>
      </w:r>
      <w:r>
        <w:rPr>
          <w:rFonts w:cs="宋体" w:hint="eastAsia"/>
          <w:color w:val="000000"/>
        </w:rPr>
        <w:t>）大于</w:t>
      </w:r>
      <w:r>
        <w:rPr>
          <w:color w:val="000000"/>
        </w:rPr>
        <w:t>1</w:t>
      </w:r>
      <w:r>
        <w:rPr>
          <w:b/>
          <w:bCs/>
          <w:color w:val="000000"/>
        </w:rPr>
        <w:t>.</w:t>
      </w:r>
      <w:r>
        <w:rPr>
          <w:color w:val="000000"/>
        </w:rPr>
        <w:t>5cm</w:t>
      </w:r>
      <w:r>
        <w:rPr>
          <w:rFonts w:cs="宋体" w:hint="eastAsia"/>
          <w:color w:val="000000"/>
        </w:rPr>
        <w:t>且小于</w:t>
      </w:r>
      <w:r>
        <w:rPr>
          <w:color w:val="000000"/>
        </w:rPr>
        <w:t xml:space="preserve">3cm  </w:t>
      </w:r>
    </w:p>
    <w:p w:rsidR="00BF01EC">
      <w:pPr>
        <w:spacing w:after="0"/>
        <w:rPr>
          <w:rFonts w:cs="Times New Roman"/>
        </w:rPr>
      </w:pPr>
      <w:r>
        <w:rPr>
          <w:rFonts w:cs="宋体" w:hint="eastAsia"/>
          <w:color w:val="0000FF"/>
        </w:rPr>
        <w:t>【考点】</w:t>
      </w:r>
      <w:r>
        <w:rPr>
          <w:rFonts w:cs="宋体" w:hint="eastAsia"/>
          <w:color w:val="000000"/>
        </w:rPr>
        <w:t>透镜的光路图，凸透镜成像的应用</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）根据凸透镜成实像时的规律可知，物距越大，像距越小，像越小</w:t>
      </w:r>
      <w:r>
        <w:rPr>
          <w:color w:val="000000"/>
        </w:rPr>
        <w:t>.</w:t>
      </w:r>
      <w:r>
        <w:rPr>
          <w:rFonts w:cs="宋体" w:hint="eastAsia"/>
          <w:color w:val="000000"/>
        </w:rPr>
        <w:t>与直接拿手机自拍相比，利用自拍杆可以增大物距，减小人像的大小，从而增大取景范围，取得更好的拍摄效果；</w:t>
      </w:r>
      <w:r>
        <w:rPr>
          <w:rFonts w:cs="Times New Roman"/>
        </w:rPr>
        <w:br/>
      </w:r>
      <w:r>
        <w:rPr>
          <w:rFonts w:cs="宋体" w:hint="eastAsia"/>
          <w:color w:val="000000"/>
        </w:rPr>
        <w:t>（</w:t>
      </w:r>
      <w:r>
        <w:rPr>
          <w:color w:val="000000"/>
        </w:rPr>
        <w:t>2</w:t>
      </w:r>
      <w:r>
        <w:rPr>
          <w:rFonts w:cs="宋体" w:hint="eastAsia"/>
          <w:color w:val="000000"/>
        </w:rPr>
        <w:t>）过焦点的光线经凸透镜折射后折射光线平行于主光轴；平行于主光轴的光线经凸透镜折射后折射光线通过焦点；</w:t>
      </w:r>
      <w:r>
        <w:rPr>
          <w:rFonts w:cs="Times New Roman"/>
        </w:rPr>
        <w:br/>
      </w:r>
      <w:r>
        <w:rPr>
          <w:rFonts w:cs="宋体" w:hint="eastAsia"/>
          <w:color w:val="000000"/>
        </w:rPr>
        <w:t>（</w:t>
      </w:r>
      <w:r>
        <w:rPr>
          <w:color w:val="000000"/>
        </w:rPr>
        <w:t>3</w:t>
      </w:r>
      <w:r>
        <w:rPr>
          <w:rFonts w:cs="宋体" w:hint="eastAsia"/>
          <w:color w:val="000000"/>
        </w:rPr>
        <w:t>）小蚂蚁的照片比蚂蚁还大，说明成倒立、放大的实像，小蚂蚁的物距满足：</w:t>
      </w:r>
      <w:r>
        <w:rPr>
          <w:color w:val="000000"/>
        </w:rPr>
        <w:t>f</w:t>
      </w:r>
      <w:r>
        <w:rPr>
          <w:rFonts w:cs="宋体" w:hint="eastAsia"/>
          <w:color w:val="000000"/>
        </w:rPr>
        <w:t>＜</w:t>
      </w:r>
      <w:r>
        <w:rPr>
          <w:color w:val="000000"/>
        </w:rPr>
        <w:t>u</w:t>
      </w:r>
      <w:r>
        <w:rPr>
          <w:rFonts w:cs="宋体" w:hint="eastAsia"/>
          <w:color w:val="000000"/>
        </w:rPr>
        <w:t>＜</w:t>
      </w:r>
      <w:r>
        <w:rPr>
          <w:color w:val="000000"/>
        </w:rPr>
        <w:t>2f</w:t>
      </w:r>
      <w:r>
        <w:rPr>
          <w:rFonts w:cs="宋体" w:hint="eastAsia"/>
          <w:color w:val="000000"/>
        </w:rPr>
        <w:t>，又知手机离蚂蚁</w:t>
      </w:r>
      <w:r>
        <w:rPr>
          <w:color w:val="000000"/>
        </w:rPr>
        <w:t>3cm</w:t>
      </w:r>
      <w:r>
        <w:rPr>
          <w:rFonts w:cs="宋体" w:hint="eastAsia"/>
          <w:color w:val="000000"/>
        </w:rPr>
        <w:t>，则凸透镜的焦距大于</w:t>
      </w:r>
      <w:r>
        <w:rPr>
          <w:color w:val="000000"/>
        </w:rPr>
        <w:t>1.5cm</w:t>
      </w:r>
      <w:r>
        <w:rPr>
          <w:rFonts w:cs="宋体" w:hint="eastAsia"/>
          <w:color w:val="000000"/>
        </w:rPr>
        <w:t>且小于</w:t>
      </w:r>
      <w:r>
        <w:rPr>
          <w:color w:val="000000"/>
        </w:rPr>
        <w:t>3cm</w:t>
      </w:r>
      <w:r>
        <w:rPr>
          <w:rFonts w:cs="宋体" w:hint="eastAsia"/>
          <w:color w:val="000000"/>
        </w:rPr>
        <w:t>．</w:t>
      </w:r>
      <w:r>
        <w:rPr>
          <w:rFonts w:cs="Times New Roman"/>
        </w:rPr>
        <w:br/>
      </w:r>
      <w:r>
        <w:rPr>
          <w:rFonts w:cs="宋体" w:hint="eastAsia"/>
          <w:color w:val="000000"/>
        </w:rPr>
        <w:t>故答案为：（</w:t>
      </w:r>
      <w:r>
        <w:rPr>
          <w:color w:val="000000"/>
        </w:rPr>
        <w:t>1</w:t>
      </w:r>
      <w:r>
        <w:rPr>
          <w:rFonts w:cs="宋体" w:hint="eastAsia"/>
          <w:color w:val="000000"/>
        </w:rPr>
        <w:t>）增大；减少；（</w:t>
      </w:r>
      <w:r>
        <w:rPr>
          <w:color w:val="000000"/>
        </w:rPr>
        <w:t>2</w:t>
      </w:r>
      <w:r>
        <w:rPr>
          <w:rFonts w:cs="宋体" w:hint="eastAsia"/>
          <w:color w:val="000000"/>
        </w:rPr>
        <w:t>）略；（</w:t>
      </w:r>
      <w:r>
        <w:rPr>
          <w:color w:val="000000"/>
        </w:rPr>
        <w:t>3</w:t>
      </w:r>
      <w:r>
        <w:rPr>
          <w:rFonts w:cs="宋体" w:hint="eastAsia"/>
          <w:color w:val="000000"/>
        </w:rPr>
        <w:t>）大于</w:t>
      </w:r>
      <w:r>
        <w:rPr>
          <w:color w:val="000000"/>
        </w:rPr>
        <w:t>1.5cm</w:t>
      </w:r>
      <w:r>
        <w:rPr>
          <w:rFonts w:cs="宋体" w:hint="eastAsia"/>
          <w:color w:val="000000"/>
        </w:rPr>
        <w:t>且小于</w:t>
      </w:r>
      <w:r>
        <w:rPr>
          <w:color w:val="000000"/>
        </w:rPr>
        <w:t>3cm.</w:t>
      </w:r>
      <w:r>
        <w:rPr>
          <w:rFonts w:cs="宋体" w:hint="eastAsia"/>
          <w:color w:val="000000"/>
        </w:rPr>
        <w:t>【分析】（</w:t>
      </w:r>
      <w:r>
        <w:rPr>
          <w:color w:val="000000"/>
        </w:rPr>
        <w:t>1</w:t>
      </w:r>
      <w:r>
        <w:rPr>
          <w:rFonts w:cs="宋体" w:hint="eastAsia"/>
          <w:color w:val="000000"/>
        </w:rPr>
        <w:t>）凸透镜成实像时，物近像远像变大，物远像近像变小；利用自拍杆可以增大物距，改变人像的大小，从而增大取景范围；</w:t>
      </w:r>
      <w:r>
        <w:rPr>
          <w:rFonts w:cs="Times New Roman"/>
        </w:rPr>
        <w:br/>
      </w:r>
      <w:r>
        <w:rPr>
          <w:rFonts w:cs="宋体" w:hint="eastAsia"/>
          <w:color w:val="000000"/>
        </w:rPr>
        <w:t>（</w:t>
      </w:r>
      <w:r>
        <w:rPr>
          <w:color w:val="000000"/>
        </w:rPr>
        <w:t>2</w:t>
      </w:r>
      <w:r>
        <w:rPr>
          <w:rFonts w:cs="宋体" w:hint="eastAsia"/>
          <w:color w:val="000000"/>
        </w:rPr>
        <w:t>）作凸透镜的光路图时，先确定所给的光线的特点再根据凸透镜的三条特殊光线来作图；</w:t>
      </w:r>
      <w:r>
        <w:rPr>
          <w:rFonts w:cs="Times New Roman"/>
        </w:rPr>
        <w:br/>
      </w:r>
      <w:r>
        <w:rPr>
          <w:rFonts w:cs="宋体" w:hint="eastAsia"/>
          <w:color w:val="000000"/>
        </w:rPr>
        <w:t>（</w:t>
      </w:r>
      <w:r>
        <w:rPr>
          <w:color w:val="000000"/>
        </w:rPr>
        <w:t>3</w:t>
      </w:r>
      <w:r>
        <w:rPr>
          <w:rFonts w:cs="宋体" w:hint="eastAsia"/>
          <w:color w:val="000000"/>
        </w:rPr>
        <w:t>）比较物体和像的大小得出凸透镜的成像性质，根据凸透镜成像规律可知</w:t>
      </w:r>
      <w:r>
        <w:rPr>
          <w:color w:val="000000"/>
        </w:rPr>
        <w:t xml:space="preserve"> </w:t>
      </w:r>
      <w:r>
        <w:rPr>
          <w:rFonts w:cs="宋体" w:hint="eastAsia"/>
          <w:color w:val="000000"/>
        </w:rPr>
        <w:t>物距满足的条件，求出手机镜头焦距</w:t>
      </w:r>
      <w:r>
        <w:rPr>
          <w:color w:val="000000"/>
        </w:rPr>
        <w:t>.                                                                </w:t>
      </w:r>
    </w:p>
    <w:p w:rsidR="00BF01EC">
      <w:pPr>
        <w:spacing w:after="0"/>
        <w:rPr>
          <w:rFonts w:cs="Times New Roman"/>
        </w:rPr>
      </w:pPr>
      <w:r>
        <w:rPr>
          <w:color w:val="000000"/>
        </w:rPr>
        <w:t>14.</w:t>
      </w:r>
      <w:r>
        <w:rPr>
          <w:rFonts w:cs="宋体" w:hint="eastAsia"/>
          <w:color w:val="0000FF"/>
        </w:rPr>
        <w:t>【答案】</w:t>
      </w:r>
      <w:r>
        <w:rPr>
          <w:rFonts w:cs="宋体" w:hint="eastAsia"/>
          <w:color w:val="000000"/>
        </w:rPr>
        <w:t>太阳；电；一次能源；电磁波</w:t>
      </w:r>
      <w:r>
        <w:rPr>
          <w:color w:val="000000"/>
        </w:rPr>
        <w:t xml:space="preserve">  </w:t>
      </w:r>
    </w:p>
    <w:p w:rsidR="00BF01EC">
      <w:pPr>
        <w:spacing w:after="0"/>
        <w:rPr>
          <w:rFonts w:cs="Times New Roman"/>
        </w:rPr>
      </w:pPr>
      <w:r>
        <w:rPr>
          <w:rFonts w:cs="宋体" w:hint="eastAsia"/>
          <w:color w:val="0000FF"/>
        </w:rPr>
        <w:t>【考点】</w:t>
      </w:r>
      <w:r>
        <w:rPr>
          <w:rFonts w:cs="宋体" w:hint="eastAsia"/>
          <w:color w:val="000000"/>
        </w:rPr>
        <w:t>电磁波的传播，能源的分类，太阳能的利用</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车筐底部装有太阳能电池板，太阳能电池工作时，消耗太阳能，产生电能，所以是将太阳能转化为电能的过程；太阳能能够直接从自然界获得，属于一次能源；当我们扫码用车的时候自行车公司通过电磁波为单车开锁</w:t>
      </w:r>
      <w:r>
        <w:rPr>
          <w:color w:val="000000"/>
        </w:rPr>
        <w:t>.</w:t>
      </w:r>
      <w:r>
        <w:rPr>
          <w:rFonts w:cs="Times New Roman"/>
        </w:rPr>
        <w:br/>
      </w:r>
      <w:r>
        <w:rPr>
          <w:rFonts w:cs="宋体" w:hint="eastAsia"/>
          <w:color w:val="000000"/>
        </w:rPr>
        <w:t>故答案为：太阳；电；一次能源；电磁波</w:t>
      </w:r>
      <w:r>
        <w:rPr>
          <w:color w:val="000000"/>
        </w:rPr>
        <w:t>.</w:t>
      </w:r>
      <w:r>
        <w:rPr>
          <w:rFonts w:cs="宋体" w:hint="eastAsia"/>
          <w:color w:val="000000"/>
        </w:rPr>
        <w:t>【分析】太阳能电池板是将太阳能转化为电能的装置；一次能源：直接来自自然界而未经加工转换的能源，如太阳能、水能等；二次能源：由一次能源直接或间接转换而来的能源，如煤气、氢能、电能等；电磁波传播时能传递信息</w:t>
      </w:r>
      <w:r>
        <w:rPr>
          <w:color w:val="000000"/>
        </w:rPr>
        <w:t>.</w:t>
      </w:r>
    </w:p>
    <w:p w:rsidR="00BF01EC">
      <w:pPr>
        <w:spacing w:after="0"/>
        <w:rPr>
          <w:rFonts w:cs="Times New Roman"/>
        </w:rPr>
      </w:pPr>
      <w:r>
        <w:rPr>
          <w:color w:val="000000"/>
        </w:rPr>
        <w:t>15.</w:t>
      </w:r>
      <w:r>
        <w:rPr>
          <w:rFonts w:cs="宋体" w:hint="eastAsia"/>
          <w:color w:val="0000FF"/>
        </w:rPr>
        <w:t>【答案】</w:t>
      </w:r>
      <w:r>
        <w:rPr>
          <w:color w:val="000000"/>
        </w:rPr>
        <w:t>1.68×10</w:t>
      </w:r>
      <w:r>
        <w:rPr>
          <w:color w:val="000000"/>
          <w:vertAlign w:val="superscript"/>
        </w:rPr>
        <w:t>6</w:t>
      </w:r>
      <w:r>
        <w:rPr>
          <w:rFonts w:cs="宋体" w:hint="eastAsia"/>
          <w:color w:val="000000"/>
        </w:rPr>
        <w:t>；</w:t>
      </w:r>
      <w:r>
        <w:rPr>
          <w:color w:val="000000"/>
        </w:rPr>
        <w:t>1.8×10</w:t>
      </w:r>
      <w:r>
        <w:rPr>
          <w:color w:val="000000"/>
          <w:vertAlign w:val="superscript"/>
        </w:rPr>
        <w:t>6</w:t>
      </w:r>
      <w:r>
        <w:rPr>
          <w:rFonts w:cs="宋体" w:hint="eastAsia"/>
          <w:color w:val="000000"/>
        </w:rPr>
        <w:t>；</w:t>
      </w:r>
      <w:r>
        <w:rPr>
          <w:color w:val="000000"/>
        </w:rPr>
        <w:t xml:space="preserve">1000  </w:t>
      </w:r>
    </w:p>
    <w:p w:rsidR="00BF01EC">
      <w:pPr>
        <w:spacing w:after="0"/>
        <w:rPr>
          <w:rFonts w:cs="Times New Roman"/>
        </w:rPr>
      </w:pPr>
      <w:r>
        <w:rPr>
          <w:rFonts w:cs="宋体" w:hint="eastAsia"/>
          <w:color w:val="0000FF"/>
        </w:rPr>
        <w:t>【考点】</w:t>
      </w:r>
      <w:r>
        <w:rPr>
          <w:rFonts w:cs="宋体" w:hint="eastAsia"/>
          <w:color w:val="000000"/>
        </w:rPr>
        <w:t>热量的计算，电能表参数的理解与电能的求法，电功率的计算</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【解答】水吸收的热量：</w:t>
      </w:r>
      <w:r>
        <w:rPr>
          <w:color w:val="000000"/>
        </w:rPr>
        <w:t>Q</w:t>
      </w:r>
      <w:r>
        <w:rPr>
          <w:rFonts w:cs="宋体" w:hint="eastAsia"/>
          <w:color w:val="000000"/>
          <w:vertAlign w:val="subscript"/>
        </w:rPr>
        <w:t>吸</w:t>
      </w:r>
      <w:r>
        <w:rPr>
          <w:color w:val="000000"/>
        </w:rPr>
        <w:t>=cm</w:t>
      </w:r>
      <w:r>
        <w:rPr>
          <w:rFonts w:ascii="宋体" w:hAnsi="宋体" w:cs="宋体" w:hint="eastAsia"/>
          <w:color w:val="000000"/>
        </w:rPr>
        <w:t>△</w:t>
      </w:r>
      <w:r>
        <w:rPr>
          <w:color w:val="000000"/>
        </w:rPr>
        <w:t>t=4.2×10</w:t>
      </w:r>
      <w:r>
        <w:rPr>
          <w:color w:val="000000"/>
          <w:vertAlign w:val="superscript"/>
        </w:rPr>
        <w:t>3</w:t>
      </w:r>
      <w:r>
        <w:rPr>
          <w:color w:val="000000"/>
        </w:rPr>
        <w:t>J/</w:t>
      </w:r>
      <w:r>
        <w:rPr>
          <w:rFonts w:cs="宋体" w:hint="eastAsia"/>
          <w:color w:val="000000"/>
        </w:rPr>
        <w:t>（</w:t>
      </w:r>
      <w:r>
        <w:rPr>
          <w:color w:val="000000"/>
        </w:rPr>
        <w:t>kg•</w:t>
      </w:r>
      <w:r>
        <w:rPr>
          <w:rFonts w:ascii="宋体" w:hAnsi="宋体" w:cs="宋体" w:hint="eastAsia"/>
          <w:color w:val="000000"/>
        </w:rPr>
        <w:t>℃</w:t>
      </w:r>
      <w:r>
        <w:rPr>
          <w:rFonts w:cs="宋体" w:hint="eastAsia"/>
          <w:color w:val="000000"/>
        </w:rPr>
        <w:t>）</w:t>
      </w:r>
      <w:r>
        <w:rPr>
          <w:color w:val="000000"/>
        </w:rPr>
        <w:t>×40kg×</w:t>
      </w:r>
      <w:r>
        <w:rPr>
          <w:rFonts w:cs="宋体" w:hint="eastAsia"/>
          <w:color w:val="000000"/>
        </w:rPr>
        <w:t>（</w:t>
      </w:r>
      <w:r>
        <w:rPr>
          <w:color w:val="000000"/>
        </w:rPr>
        <w:t>45</w:t>
      </w:r>
      <w:r>
        <w:rPr>
          <w:rFonts w:ascii="宋体" w:hAnsi="宋体" w:cs="宋体" w:hint="eastAsia"/>
          <w:color w:val="000000"/>
        </w:rPr>
        <w:t>℃</w:t>
      </w:r>
      <w:r>
        <w:rPr>
          <w:color w:val="000000"/>
        </w:rPr>
        <w:t>-35</w:t>
      </w:r>
      <w:r>
        <w:rPr>
          <w:rFonts w:ascii="宋体" w:hAnsi="宋体" w:cs="宋体" w:hint="eastAsia"/>
          <w:color w:val="000000"/>
        </w:rPr>
        <w:t>℃</w:t>
      </w:r>
      <w:r>
        <w:rPr>
          <w:rFonts w:cs="宋体" w:hint="eastAsia"/>
          <w:color w:val="000000"/>
        </w:rPr>
        <w:t>）</w:t>
      </w:r>
      <w:r>
        <w:rPr>
          <w:color w:val="000000"/>
        </w:rPr>
        <w:t>=1.68×10</w:t>
      </w:r>
      <w:r>
        <w:rPr>
          <w:color w:val="000000"/>
          <w:vertAlign w:val="superscript"/>
        </w:rPr>
        <w:t>6</w:t>
      </w:r>
      <w:r>
        <w:rPr>
          <w:color w:val="000000"/>
        </w:rPr>
        <w:t>J</w:t>
      </w:r>
      <w:r>
        <w:rPr>
          <w:rFonts w:cs="宋体" w:hint="eastAsia"/>
          <w:color w:val="000000"/>
        </w:rPr>
        <w:t>；电能表的参数</w:t>
      </w:r>
      <w:r>
        <w:rPr>
          <w:color w:val="000000"/>
        </w:rPr>
        <w:t>“900r/kW•h”</w:t>
      </w:r>
      <w:r>
        <w:rPr>
          <w:rFonts w:cs="宋体" w:hint="eastAsia"/>
          <w:color w:val="000000"/>
        </w:rPr>
        <w:t>的含义是：每消耗</w:t>
      </w:r>
      <w:r>
        <w:rPr>
          <w:color w:val="000000"/>
        </w:rPr>
        <w:t>1kW•h</w:t>
      </w:r>
      <w:r>
        <w:rPr>
          <w:rFonts w:cs="宋体" w:hint="eastAsia"/>
          <w:color w:val="000000"/>
        </w:rPr>
        <w:t>的电能表铝盘转过</w:t>
      </w:r>
      <w:r>
        <w:rPr>
          <w:color w:val="000000"/>
        </w:rPr>
        <w:t>900</w:t>
      </w:r>
      <w:r>
        <w:rPr>
          <w:rFonts w:cs="宋体" w:hint="eastAsia"/>
          <w:color w:val="000000"/>
        </w:rPr>
        <w:t>转，只有电热水器工作时，消耗的电能：</w:t>
      </w:r>
      <w:r>
        <w:rPr>
          <w:color w:val="000000"/>
        </w:rPr>
        <w:t>W=</w:t>
      </w:r>
      <w:r>
        <w:rPr>
          <w:rFonts w:cs="Times New Roman"/>
          <w:noProof/>
          <w:lang w:eastAsia="zh-CN"/>
        </w:rPr>
        <w:pict>
          <v:shape id="_x0000_i1083" type="#_x0000_t75" alt=" " style="height:21pt;visibility:visible;width:21.75pt">
            <v:imagedata r:id="rId45" o:title=""/>
          </v:shape>
        </w:pict>
      </w:r>
      <w:r>
        <w:rPr>
          <w:color w:val="000000"/>
        </w:rPr>
        <w:t>×1kW•h=0.5kW•h=0.5×3.6×10</w:t>
      </w:r>
      <w:r>
        <w:rPr>
          <w:color w:val="000000"/>
          <w:vertAlign w:val="superscript"/>
        </w:rPr>
        <w:t>6</w:t>
      </w:r>
      <w:r>
        <w:rPr>
          <w:color w:val="000000"/>
        </w:rPr>
        <w:t>J=1.8×10</w:t>
      </w:r>
      <w:r>
        <w:rPr>
          <w:color w:val="000000"/>
          <w:vertAlign w:val="superscript"/>
        </w:rPr>
        <w:t>6</w:t>
      </w:r>
      <w:r>
        <w:rPr>
          <w:color w:val="000000"/>
        </w:rPr>
        <w:t>J</w:t>
      </w:r>
      <w:r>
        <w:rPr>
          <w:rFonts w:cs="宋体" w:hint="eastAsia"/>
          <w:color w:val="000000"/>
        </w:rPr>
        <w:t>；电热水器的功率为</w:t>
      </w:r>
      <w:r>
        <w:rPr>
          <w:rFonts w:cs="Times New Roman"/>
          <w:noProof/>
          <w:lang w:eastAsia="zh-CN"/>
        </w:rPr>
        <w:pict>
          <v:shape id="_x0000_i1084" type="#_x0000_t75" alt=" " style="height:24pt;visibility:visible;width:2in">
            <v:imagedata r:id="rId46" o:title=""/>
          </v:shape>
        </w:pict>
      </w:r>
      <w:r>
        <w:rPr>
          <w:color w:val="000000"/>
        </w:rPr>
        <w:t>.</w:t>
      </w:r>
      <w:r>
        <w:rPr>
          <w:rFonts w:cs="Times New Roman"/>
        </w:rPr>
        <w:br/>
      </w:r>
      <w:r>
        <w:rPr>
          <w:rFonts w:cs="宋体" w:hint="eastAsia"/>
          <w:color w:val="000000"/>
        </w:rPr>
        <w:t>故答案为：</w:t>
      </w:r>
      <w:r>
        <w:rPr>
          <w:color w:val="000000"/>
        </w:rPr>
        <w:t>1.68×10</w:t>
      </w:r>
      <w:r>
        <w:rPr>
          <w:color w:val="000000"/>
          <w:vertAlign w:val="superscript"/>
        </w:rPr>
        <w:t>6</w:t>
      </w:r>
      <w:r>
        <w:rPr>
          <w:rFonts w:cs="宋体" w:hint="eastAsia"/>
          <w:color w:val="000000"/>
        </w:rPr>
        <w:t>；</w:t>
      </w:r>
      <w:r>
        <w:rPr>
          <w:color w:val="000000"/>
        </w:rPr>
        <w:t>1.8×10</w:t>
      </w:r>
      <w:r>
        <w:rPr>
          <w:color w:val="000000"/>
          <w:vertAlign w:val="superscript"/>
        </w:rPr>
        <w:t>6</w:t>
      </w:r>
      <w:r>
        <w:rPr>
          <w:rFonts w:cs="宋体" w:hint="eastAsia"/>
          <w:color w:val="000000"/>
        </w:rPr>
        <w:t>；</w:t>
      </w:r>
      <w:r>
        <w:rPr>
          <w:color w:val="000000"/>
        </w:rPr>
        <w:t>1000.</w:t>
      </w:r>
      <w:r>
        <w:rPr>
          <w:rFonts w:cs="宋体" w:hint="eastAsia"/>
          <w:color w:val="000000"/>
        </w:rPr>
        <w:t>【分析】利用吸热公式</w:t>
      </w:r>
      <w:r>
        <w:rPr>
          <w:color w:val="000000"/>
        </w:rPr>
        <w:t>Q</w:t>
      </w:r>
      <w:r>
        <w:rPr>
          <w:rFonts w:cs="宋体" w:hint="eastAsia"/>
          <w:color w:val="000000"/>
          <w:vertAlign w:val="subscript"/>
        </w:rPr>
        <w:t>吸</w:t>
      </w:r>
      <w:r>
        <w:rPr>
          <w:color w:val="000000"/>
        </w:rPr>
        <w:t>=cm</w:t>
      </w:r>
      <w:r>
        <w:rPr>
          <w:rFonts w:ascii="宋体" w:hAnsi="宋体" w:cs="宋体" w:hint="eastAsia"/>
          <w:color w:val="000000"/>
        </w:rPr>
        <w:t>△</w:t>
      </w:r>
      <w:r>
        <w:rPr>
          <w:color w:val="000000"/>
        </w:rPr>
        <w:t>t</w:t>
      </w:r>
      <w:r>
        <w:rPr>
          <w:rFonts w:cs="宋体" w:hint="eastAsia"/>
          <w:color w:val="000000"/>
        </w:rPr>
        <w:t>求水吸收的热量；根据电能表的参数</w:t>
      </w:r>
      <w:r>
        <w:rPr>
          <w:color w:val="000000"/>
        </w:rPr>
        <w:t>“900r/kW•h”</w:t>
      </w:r>
      <w:r>
        <w:rPr>
          <w:rFonts w:cs="宋体" w:hint="eastAsia"/>
          <w:color w:val="000000"/>
        </w:rPr>
        <w:t>，求出电热水器消耗的电能，根据</w:t>
      </w:r>
      <w:r>
        <w:rPr>
          <w:color w:val="000000"/>
        </w:rPr>
        <w:t>1kW•h=3.6×10</w:t>
      </w:r>
      <w:r>
        <w:rPr>
          <w:color w:val="000000"/>
          <w:vertAlign w:val="superscript"/>
        </w:rPr>
        <w:t>6</w:t>
      </w:r>
      <w:r>
        <w:rPr>
          <w:color w:val="000000"/>
        </w:rPr>
        <w:t>J</w:t>
      </w:r>
      <w:r>
        <w:rPr>
          <w:rFonts w:cs="宋体" w:hint="eastAsia"/>
          <w:color w:val="000000"/>
        </w:rPr>
        <w:t>进行单位换算得答案；利用</w:t>
      </w:r>
      <w:r>
        <w:rPr>
          <w:rFonts w:cs="Times New Roman"/>
          <w:noProof/>
          <w:lang w:eastAsia="zh-CN"/>
        </w:rPr>
        <w:pict>
          <v:shape id="_x0000_i1085" type="#_x0000_t75" alt=" " style="height:19.5pt;visibility:visible;width:36pt">
            <v:imagedata r:id="rId47" o:title=""/>
          </v:shape>
        </w:pict>
      </w:r>
      <w:r>
        <w:rPr>
          <w:rFonts w:cs="宋体" w:hint="eastAsia"/>
          <w:color w:val="000000"/>
        </w:rPr>
        <w:t>求出电热水器的功率</w:t>
      </w:r>
      <w:r>
        <w:rPr>
          <w:color w:val="000000"/>
        </w:rPr>
        <w:t>.</w:t>
      </w:r>
    </w:p>
    <w:p w:rsidR="00BF01EC">
      <w:pPr>
        <w:spacing w:after="0"/>
        <w:rPr>
          <w:rFonts w:cs="Times New Roman"/>
        </w:rPr>
      </w:pPr>
      <w:r>
        <w:rPr>
          <w:color w:val="000000"/>
        </w:rPr>
        <w:t>16.</w:t>
      </w:r>
      <w:r>
        <w:rPr>
          <w:rFonts w:cs="宋体" w:hint="eastAsia"/>
          <w:color w:val="0000FF"/>
        </w:rPr>
        <w:t>【答案】</w:t>
      </w:r>
      <w:r>
        <w:rPr>
          <w:rFonts w:cs="宋体" w:hint="eastAsia"/>
          <w:color w:val="000000"/>
        </w:rPr>
        <w:t>（</w:t>
      </w:r>
      <w:r>
        <w:rPr>
          <w:color w:val="000000"/>
        </w:rPr>
        <w:t>1</w:t>
      </w:r>
      <w:r>
        <w:rPr>
          <w:rFonts w:cs="宋体" w:hint="eastAsia"/>
          <w:color w:val="000000"/>
        </w:rPr>
        <w:t>）</w:t>
      </w:r>
      <w:r>
        <w:rPr>
          <w:rFonts w:cs="Times New Roman"/>
          <w:noProof/>
          <w:lang w:eastAsia="zh-CN"/>
        </w:rPr>
        <w:pict>
          <v:shape id="_x0000_i1086" type="#_x0000_t75" alt=" " style="height:78pt;visibility:visible;width:144.75pt">
            <v:imagedata r:id="rId48" o:title=""/>
          </v:shape>
        </w:pict>
      </w:r>
      <w:r>
        <w:rPr>
          <w:rFonts w:cs="Times New Roman"/>
        </w:rPr>
        <w:br/>
      </w:r>
      <w:r>
        <w:rPr>
          <w:rFonts w:cs="宋体" w:hint="eastAsia"/>
          <w:color w:val="000000"/>
        </w:rPr>
        <w:t>（</w:t>
      </w:r>
      <w:r>
        <w:rPr>
          <w:color w:val="000000"/>
        </w:rPr>
        <w:t>2</w:t>
      </w:r>
      <w:r>
        <w:rPr>
          <w:rFonts w:cs="宋体" w:hint="eastAsia"/>
          <w:color w:val="000000"/>
        </w:rPr>
        <w:t>）</w:t>
      </w:r>
      <w:r>
        <w:rPr>
          <w:rFonts w:cs="Times New Roman"/>
          <w:noProof/>
          <w:lang w:eastAsia="zh-CN"/>
        </w:rPr>
        <w:pict>
          <v:shape id="_x0000_i1087" type="#_x0000_t75" alt=" " style="height:69.75pt;visibility:visible;width:132pt">
            <v:imagedata r:id="rId49" o:title=""/>
          </v:shape>
        </w:pict>
      </w:r>
      <w:r>
        <w:rPr>
          <w:rFonts w:cs="宋体" w:hint="eastAsia"/>
          <w:color w:val="000000"/>
        </w:rPr>
        <w:t>；费力</w:t>
      </w:r>
      <w:r>
        <w:rPr>
          <w:rFonts w:cs="Times New Roman"/>
        </w:rPr>
        <w:br/>
      </w:r>
      <w:r>
        <w:rPr>
          <w:rFonts w:cs="宋体" w:hint="eastAsia"/>
          <w:color w:val="000000"/>
        </w:rPr>
        <w:t>（</w:t>
      </w:r>
      <w:r>
        <w:rPr>
          <w:color w:val="000000"/>
        </w:rPr>
        <w:t>3</w:t>
      </w:r>
      <w:r>
        <w:rPr>
          <w:rFonts w:cs="宋体" w:hint="eastAsia"/>
          <w:color w:val="000000"/>
        </w:rPr>
        <w:t>）</w:t>
      </w:r>
      <w:r>
        <w:rPr>
          <w:rFonts w:cs="Times New Roman"/>
          <w:noProof/>
          <w:lang w:eastAsia="zh-CN"/>
        </w:rPr>
        <w:pict>
          <v:shape id="_x0000_i1088" type="#_x0000_t75" alt=" " style="height:93.75pt;visibility:visible;width:129.75pt">
            <v:imagedata r:id="rId50" o:title=""/>
          </v:shape>
        </w:pict>
      </w:r>
      <w:r>
        <w:rPr>
          <w:rFonts w:cs="宋体" w:hint="eastAsia"/>
          <w:color w:val="000000"/>
        </w:rPr>
        <w:t>；能</w:t>
      </w:r>
      <w:r>
        <w:rPr>
          <w:color w:val="000000"/>
        </w:rPr>
        <w:t xml:space="preserve">  </w:t>
      </w:r>
    </w:p>
    <w:p w:rsidR="00BF01EC">
      <w:pPr>
        <w:spacing w:after="0"/>
        <w:rPr>
          <w:rFonts w:cs="Times New Roman"/>
        </w:rPr>
      </w:pPr>
      <w:r>
        <w:rPr>
          <w:rFonts w:cs="宋体" w:hint="eastAsia"/>
          <w:color w:val="0000FF"/>
        </w:rPr>
        <w:t>【考点】</w:t>
      </w:r>
      <w:r>
        <w:rPr>
          <w:rFonts w:cs="宋体" w:hint="eastAsia"/>
          <w:color w:val="000000"/>
        </w:rPr>
        <w:t>杠杆的分类，力臂的画法，作光的反射光路图，家庭电路的连接</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）根据要求开关的一端接火线，另一端连接在两插座的左孔，两插座的右孔连接到零线，三孔插座中间的孔接地；</w:t>
      </w:r>
      <w:r>
        <w:rPr>
          <w:rFonts w:cs="Times New Roman"/>
        </w:rPr>
        <w:br/>
      </w:r>
      <w:r>
        <w:rPr>
          <w:rFonts w:cs="宋体" w:hint="eastAsia"/>
          <w:color w:val="000000"/>
        </w:rPr>
        <w:t>（</w:t>
      </w:r>
      <w:r>
        <w:rPr>
          <w:color w:val="000000"/>
        </w:rPr>
        <w:t>2</w:t>
      </w:r>
      <w:r>
        <w:rPr>
          <w:rFonts w:cs="宋体" w:hint="eastAsia"/>
          <w:color w:val="000000"/>
        </w:rPr>
        <w:t>）鱼线与杆的交点为拉力</w:t>
      </w:r>
      <w:r>
        <w:rPr>
          <w:color w:val="000000"/>
        </w:rPr>
        <w:t>F</w:t>
      </w:r>
      <w:r>
        <w:rPr>
          <w:color w:val="000000"/>
          <w:vertAlign w:val="subscript"/>
        </w:rPr>
        <w:t>2</w:t>
      </w:r>
      <w:r>
        <w:rPr>
          <w:rFonts w:cs="宋体" w:hint="eastAsia"/>
          <w:color w:val="000000"/>
        </w:rPr>
        <w:t>的作用点，过拉力作用点作竖直向下的拉力</w:t>
      </w:r>
      <w:r>
        <w:rPr>
          <w:color w:val="000000"/>
        </w:rPr>
        <w:t>F</w:t>
      </w:r>
      <w:r>
        <w:rPr>
          <w:color w:val="000000"/>
          <w:vertAlign w:val="subscript"/>
        </w:rPr>
        <w:t>2</w:t>
      </w:r>
      <w:r>
        <w:rPr>
          <w:rFonts w:cs="宋体" w:hint="eastAsia"/>
          <w:color w:val="000000"/>
        </w:rPr>
        <w:t>；过支点</w:t>
      </w:r>
      <w:r>
        <w:rPr>
          <w:color w:val="000000"/>
        </w:rPr>
        <w:t>O</w:t>
      </w:r>
      <w:r>
        <w:rPr>
          <w:rFonts w:cs="宋体" w:hint="eastAsia"/>
          <w:color w:val="000000"/>
        </w:rPr>
        <w:t>作</w:t>
      </w:r>
      <w:r>
        <w:rPr>
          <w:color w:val="000000"/>
        </w:rPr>
        <w:t>F</w:t>
      </w:r>
      <w:r>
        <w:rPr>
          <w:color w:val="000000"/>
          <w:vertAlign w:val="subscript"/>
        </w:rPr>
        <w:t>1</w:t>
      </w:r>
      <w:r>
        <w:rPr>
          <w:rFonts w:cs="宋体" w:hint="eastAsia"/>
          <w:color w:val="000000"/>
        </w:rPr>
        <w:t>作用线的垂线段，即为动力臂</w:t>
      </w:r>
      <w:r>
        <w:rPr>
          <w:color w:val="000000"/>
        </w:rPr>
        <w:t>L</w:t>
      </w:r>
      <w:r>
        <w:rPr>
          <w:color w:val="000000"/>
          <w:vertAlign w:val="subscript"/>
        </w:rPr>
        <w:t>1</w: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）根据平面镜成像的特点，物与像关于镜面对称，可确定</w:t>
      </w:r>
      <w:r>
        <w:rPr>
          <w:color w:val="000000"/>
        </w:rPr>
        <w:t>B</w:t>
      </w:r>
      <w:r>
        <w:rPr>
          <w:rFonts w:cs="宋体" w:hint="eastAsia"/>
          <w:color w:val="000000"/>
        </w:rPr>
        <w:t>的像的位置</w:t>
      </w:r>
      <w:r>
        <w:rPr>
          <w:color w:val="000000"/>
        </w:rPr>
        <w:t>B</w:t>
      </w:r>
      <w:r>
        <w:rPr>
          <w:rFonts w:ascii="宋体" w:hAnsi="宋体" w:cs="宋体" w:hint="eastAsia"/>
          <w:color w:val="000000"/>
        </w:rPr>
        <w:t>′</w:t>
      </w:r>
      <w:r>
        <w:rPr>
          <w:rFonts w:cs="宋体" w:hint="eastAsia"/>
          <w:color w:val="000000"/>
        </w:rPr>
        <w:t>，根据平面镜成像的原理，连接</w:t>
      </w:r>
      <w:r>
        <w:rPr>
          <w:color w:val="000000"/>
        </w:rPr>
        <w:t>AB</w:t>
      </w:r>
      <w:r>
        <w:rPr>
          <w:rFonts w:ascii="宋体" w:hAnsi="宋体" w:cs="宋体" w:hint="eastAsia"/>
          <w:color w:val="000000"/>
        </w:rPr>
        <w:t>′</w:t>
      </w:r>
      <w:r>
        <w:rPr>
          <w:rFonts w:cs="宋体" w:hint="eastAsia"/>
          <w:color w:val="000000"/>
        </w:rPr>
        <w:t>，与平面镜交于一点</w:t>
      </w:r>
      <w:r>
        <w:rPr>
          <w:color w:val="000000"/>
        </w:rPr>
        <w:t>O</w:t>
      </w:r>
      <w:r>
        <w:rPr>
          <w:rFonts w:cs="宋体" w:hint="eastAsia"/>
          <w:color w:val="000000"/>
        </w:rPr>
        <w:t>，则</w:t>
      </w:r>
      <w:r>
        <w:rPr>
          <w:color w:val="000000"/>
        </w:rPr>
        <w:t>OA</w:t>
      </w:r>
      <w:r>
        <w:rPr>
          <w:rFonts w:cs="宋体" w:hint="eastAsia"/>
          <w:color w:val="000000"/>
        </w:rPr>
        <w:t>为反射光线，连接</w:t>
      </w:r>
      <w:r>
        <w:rPr>
          <w:color w:val="000000"/>
        </w:rPr>
        <w:t>BO</w:t>
      </w:r>
      <w:r>
        <w:rPr>
          <w:rFonts w:cs="宋体" w:hint="eastAsia"/>
          <w:color w:val="000000"/>
        </w:rPr>
        <w:t>为入射光线；因为光反射时，光路是可逆的，所以</w:t>
      </w:r>
      <w:r>
        <w:rPr>
          <w:color w:val="000000"/>
        </w:rPr>
        <w:t>B</w:t>
      </w:r>
      <w:r>
        <w:rPr>
          <w:rFonts w:cs="宋体" w:hint="eastAsia"/>
          <w:color w:val="000000"/>
        </w:rPr>
        <w:t>同学能通过平面镜看到</w:t>
      </w:r>
      <w:r>
        <w:rPr>
          <w:color w:val="000000"/>
        </w:rPr>
        <w:t>A</w:t>
      </w:r>
      <w:r>
        <w:rPr>
          <w:rFonts w:cs="宋体" w:hint="eastAsia"/>
          <w:color w:val="000000"/>
        </w:rPr>
        <w:t>同学</w:t>
      </w:r>
      <w:r>
        <w:rPr>
          <w:color w:val="000000"/>
        </w:rPr>
        <w:t>.</w:t>
      </w:r>
      <w:r>
        <w:rPr>
          <w:rFonts w:cs="宋体" w:hint="eastAsia"/>
          <w:color w:val="000000"/>
        </w:rPr>
        <w:t>【分析】（</w:t>
      </w:r>
      <w:r>
        <w:rPr>
          <w:color w:val="000000"/>
        </w:rPr>
        <w:t>1</w:t>
      </w:r>
      <w:r>
        <w:rPr>
          <w:rFonts w:cs="宋体" w:hint="eastAsia"/>
          <w:color w:val="000000"/>
        </w:rPr>
        <w:t>）根据家庭电路中开关和插座的连接方法完成电路连接；（</w:t>
      </w:r>
      <w:r>
        <w:rPr>
          <w:color w:val="000000"/>
        </w:rPr>
        <w:t>2</w:t>
      </w:r>
      <w:r>
        <w:rPr>
          <w:rFonts w:cs="宋体" w:hint="eastAsia"/>
          <w:color w:val="000000"/>
        </w:rPr>
        <w:t>）找出拉力</w:t>
      </w:r>
      <w:r>
        <w:rPr>
          <w:color w:val="000000"/>
        </w:rPr>
        <w:t>F</w:t>
      </w:r>
      <w:r>
        <w:rPr>
          <w:color w:val="000000"/>
          <w:vertAlign w:val="subscript"/>
        </w:rPr>
        <w:t>2</w:t>
      </w:r>
      <w:r>
        <w:rPr>
          <w:rFonts w:cs="宋体" w:hint="eastAsia"/>
          <w:color w:val="000000"/>
        </w:rPr>
        <w:t>的作用点，过拉力作用点沿力的方向画出拉力</w:t>
      </w:r>
      <w:r>
        <w:rPr>
          <w:color w:val="000000"/>
        </w:rPr>
        <w:t>F</w:t>
      </w:r>
      <w:r>
        <w:rPr>
          <w:color w:val="000000"/>
          <w:vertAlign w:val="subscript"/>
        </w:rPr>
        <w:t>2</w:t>
      </w:r>
      <w:r>
        <w:rPr>
          <w:rFonts w:cs="宋体" w:hint="eastAsia"/>
          <w:color w:val="000000"/>
        </w:rPr>
        <w:t>；过支点</w:t>
      </w:r>
      <w:r>
        <w:rPr>
          <w:color w:val="000000"/>
        </w:rPr>
        <w:t>O</w:t>
      </w:r>
      <w:r>
        <w:rPr>
          <w:rFonts w:cs="宋体" w:hint="eastAsia"/>
          <w:color w:val="000000"/>
        </w:rPr>
        <w:t>作</w:t>
      </w:r>
      <w:r>
        <w:rPr>
          <w:color w:val="000000"/>
        </w:rPr>
        <w:t>F</w:t>
      </w:r>
      <w:r>
        <w:rPr>
          <w:color w:val="000000"/>
          <w:vertAlign w:val="subscript"/>
        </w:rPr>
        <w:t>1</w:t>
      </w:r>
      <w:r>
        <w:rPr>
          <w:rFonts w:cs="宋体" w:hint="eastAsia"/>
          <w:color w:val="000000"/>
        </w:rPr>
        <w:t>作用线的垂线段，即为动力臂</w:t>
      </w:r>
      <w:r>
        <w:rPr>
          <w:color w:val="000000"/>
        </w:rPr>
        <w:t>L</w:t>
      </w:r>
      <w:r>
        <w:rPr>
          <w:color w:val="000000"/>
          <w:vertAlign w:val="subscript"/>
        </w:rPr>
        <w:t>1</w:t>
      </w:r>
      <w:r>
        <w:rPr>
          <w:rFonts w:cs="宋体" w:hint="eastAsia"/>
          <w:color w:val="000000"/>
        </w:rPr>
        <w:t>；（</w:t>
      </w:r>
      <w:r>
        <w:rPr>
          <w:color w:val="000000"/>
        </w:rPr>
        <w:t>3</w:t>
      </w:r>
      <w:r>
        <w:rPr>
          <w:rFonts w:cs="宋体" w:hint="eastAsia"/>
          <w:color w:val="000000"/>
        </w:rPr>
        <w:t>）根据平面镜成像的特点，物与像关于镜面对称，可作出</w:t>
      </w:r>
      <w:r>
        <w:rPr>
          <w:color w:val="000000"/>
        </w:rPr>
        <w:t>B</w:t>
      </w:r>
      <w:r>
        <w:rPr>
          <w:rFonts w:cs="宋体" w:hint="eastAsia"/>
          <w:color w:val="000000"/>
        </w:rPr>
        <w:t>的像的位置，根据平面镜成像的原理，画出反射光线和入射光线；光反射时，光路是可逆的分析解答即可</w:t>
      </w:r>
      <w:r>
        <w:rPr>
          <w:color w:val="000000"/>
        </w:rPr>
        <w:t>.</w:t>
      </w:r>
    </w:p>
    <w:p w:rsidR="00BF01EC">
      <w:pPr>
        <w:spacing w:after="0"/>
        <w:rPr>
          <w:rFonts w:cs="Times New Roman"/>
        </w:rPr>
      </w:pPr>
      <w:r>
        <w:rPr>
          <w:color w:val="000000"/>
        </w:rPr>
        <w:t>17.</w:t>
      </w: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1</w:t>
      </w:r>
      <w:r>
        <w:rPr>
          <w:b/>
          <w:bCs/>
          <w:color w:val="000000"/>
        </w:rPr>
        <w:t>.</w:t>
      </w:r>
      <w:r>
        <w:rPr>
          <w:color w:val="000000"/>
        </w:rPr>
        <w:t>8</w:t>
      </w:r>
      <w:r>
        <w:rPr>
          <w:rFonts w:cs="Times New Roman"/>
        </w:rPr>
        <w:br/>
      </w:r>
      <w:r>
        <w:rPr>
          <w:rFonts w:cs="宋体" w:hint="eastAsia"/>
          <w:color w:val="000000"/>
        </w:rPr>
        <w:t>（</w:t>
      </w:r>
      <w:r>
        <w:rPr>
          <w:color w:val="000000"/>
        </w:rPr>
        <w:t>2</w:t>
      </w:r>
      <w:r>
        <w:rPr>
          <w:rFonts w:cs="宋体" w:hint="eastAsia"/>
          <w:color w:val="000000"/>
        </w:rPr>
        <w:t>）下沉；物体受到的浮力小于重力或</w:t>
      </w:r>
      <w:r>
        <w:rPr>
          <w:color w:val="000000"/>
        </w:rPr>
        <w:t>F</w:t>
      </w:r>
      <w:r>
        <w:rPr>
          <w:rFonts w:cs="宋体" w:hint="eastAsia"/>
          <w:color w:val="000000"/>
          <w:vertAlign w:val="subscript"/>
        </w:rPr>
        <w:t>浮</w:t>
      </w:r>
      <w:r>
        <w:rPr>
          <w:rFonts w:cs="宋体" w:hint="eastAsia"/>
          <w:color w:val="000000"/>
        </w:rPr>
        <w:t>＜</w:t>
      </w:r>
      <w:r>
        <w:rPr>
          <w:color w:val="000000"/>
        </w:rPr>
        <w:t xml:space="preserve">G.  </w:t>
      </w:r>
    </w:p>
    <w:p w:rsidR="00BF01EC">
      <w:pPr>
        <w:spacing w:after="0"/>
        <w:rPr>
          <w:rFonts w:cs="Times New Roman"/>
        </w:rPr>
      </w:pPr>
      <w:r>
        <w:rPr>
          <w:rFonts w:cs="宋体" w:hint="eastAsia"/>
          <w:color w:val="0000FF"/>
        </w:rPr>
        <w:t>【考点】</w:t>
      </w:r>
      <w:r>
        <w:rPr>
          <w:rFonts w:cs="宋体" w:hint="eastAsia"/>
          <w:color w:val="000000"/>
        </w:rPr>
        <w:t>浮力大小的计算，物体的浮沉条件及其应用</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）读出弹簧测力计的示数为</w:t>
      </w:r>
      <w:r>
        <w:rPr>
          <w:color w:val="000000"/>
        </w:rPr>
        <w:t>F</w:t>
      </w:r>
      <w:r>
        <w:rPr>
          <w:rFonts w:cs="宋体" w:hint="eastAsia"/>
          <w:color w:val="000000"/>
          <w:vertAlign w:val="subscript"/>
        </w:rPr>
        <w:t>示</w:t>
      </w:r>
      <w:r>
        <w:rPr>
          <w:color w:val="000000"/>
        </w:rPr>
        <w:t>=1.2N</w:t>
      </w:r>
      <w:r>
        <w:rPr>
          <w:rFonts w:cs="宋体" w:hint="eastAsia"/>
          <w:color w:val="000000"/>
        </w:rPr>
        <w:t>，根据称重法可知物体</w:t>
      </w:r>
      <w:r>
        <w:rPr>
          <w:color w:val="000000"/>
        </w:rPr>
        <w:t>C</w:t>
      </w:r>
      <w:r>
        <w:rPr>
          <w:rFonts w:cs="宋体" w:hint="eastAsia"/>
          <w:color w:val="000000"/>
        </w:rPr>
        <w:t>所受浮力：</w:t>
      </w:r>
      <w:r>
        <w:rPr>
          <w:color w:val="000000"/>
        </w:rPr>
        <w:t>F</w:t>
      </w:r>
      <w:r>
        <w:rPr>
          <w:rFonts w:cs="宋体" w:hint="eastAsia"/>
          <w:color w:val="000000"/>
          <w:vertAlign w:val="subscript"/>
        </w:rPr>
        <w:t>浮</w:t>
      </w:r>
      <w:r>
        <w:rPr>
          <w:color w:val="000000"/>
        </w:rPr>
        <w:t>=G-F</w:t>
      </w:r>
      <w:r>
        <w:rPr>
          <w:rFonts w:cs="宋体" w:hint="eastAsia"/>
          <w:color w:val="000000"/>
          <w:vertAlign w:val="subscript"/>
        </w:rPr>
        <w:t>示</w:t>
      </w:r>
      <w:r>
        <w:rPr>
          <w:color w:val="000000"/>
        </w:rPr>
        <w:t>=3N-1.2N=1.8N</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）如果测力计不拉着物体</w:t>
      </w:r>
      <w:r>
        <w:rPr>
          <w:color w:val="000000"/>
        </w:rPr>
        <w:t>C</w:t>
      </w:r>
      <w:r>
        <w:rPr>
          <w:rFonts w:cs="宋体" w:hint="eastAsia"/>
          <w:color w:val="000000"/>
        </w:rPr>
        <w:t>，因为此时</w:t>
      </w:r>
      <w:r>
        <w:rPr>
          <w:color w:val="000000"/>
        </w:rPr>
        <w:t>F</w:t>
      </w:r>
      <w:r>
        <w:rPr>
          <w:rFonts w:cs="宋体" w:hint="eastAsia"/>
          <w:color w:val="000000"/>
          <w:vertAlign w:val="subscript"/>
        </w:rPr>
        <w:t>浮</w:t>
      </w:r>
      <w:r>
        <w:rPr>
          <w:rFonts w:cs="宋体" w:hint="eastAsia"/>
          <w:color w:val="000000"/>
        </w:rPr>
        <w:t>＜</w:t>
      </w:r>
      <w:r>
        <w:rPr>
          <w:color w:val="000000"/>
        </w:rPr>
        <w:t>G</w:t>
      </w:r>
      <w:r>
        <w:rPr>
          <w:rFonts w:cs="宋体" w:hint="eastAsia"/>
          <w:color w:val="000000"/>
        </w:rPr>
        <w:t>，所以物体将下沉</w:t>
      </w:r>
      <w:r>
        <w:rPr>
          <w:color w:val="000000"/>
        </w:rPr>
        <w:t>.</w:t>
      </w:r>
      <w:r>
        <w:rPr>
          <w:rFonts w:cs="宋体" w:hint="eastAsia"/>
          <w:color w:val="000000"/>
        </w:rPr>
        <w:t>故答案为：（</w:t>
      </w:r>
      <w:r>
        <w:rPr>
          <w:color w:val="000000"/>
        </w:rPr>
        <w:t>1</w:t>
      </w:r>
      <w:r>
        <w:rPr>
          <w:rFonts w:cs="宋体" w:hint="eastAsia"/>
          <w:color w:val="000000"/>
        </w:rPr>
        <w:t>）</w:t>
      </w:r>
      <w:r>
        <w:rPr>
          <w:color w:val="000000"/>
        </w:rPr>
        <w:t>1.8</w:t>
      </w:r>
      <w:r>
        <w:rPr>
          <w:rFonts w:cs="宋体" w:hint="eastAsia"/>
          <w:color w:val="000000"/>
        </w:rPr>
        <w:t>；（</w:t>
      </w:r>
      <w:r>
        <w:rPr>
          <w:color w:val="000000"/>
        </w:rPr>
        <w:t>2</w:t>
      </w:r>
      <w:r>
        <w:rPr>
          <w:rFonts w:cs="宋体" w:hint="eastAsia"/>
          <w:color w:val="000000"/>
        </w:rPr>
        <w:t>）下沉；物体受到的浮力小于重力或</w:t>
      </w:r>
      <w:r>
        <w:rPr>
          <w:color w:val="000000"/>
        </w:rPr>
        <w:t>F</w:t>
      </w:r>
      <w:r>
        <w:rPr>
          <w:rFonts w:cs="宋体" w:hint="eastAsia"/>
          <w:color w:val="000000"/>
          <w:vertAlign w:val="subscript"/>
        </w:rPr>
        <w:t>浮</w:t>
      </w:r>
      <w:r>
        <w:rPr>
          <w:rFonts w:cs="宋体" w:hint="eastAsia"/>
          <w:color w:val="000000"/>
        </w:rPr>
        <w:t>＜</w:t>
      </w:r>
      <w:r>
        <w:rPr>
          <w:color w:val="000000"/>
        </w:rPr>
        <w:t>G.</w:t>
      </w:r>
      <w:r>
        <w:rPr>
          <w:rFonts w:cs="宋体" w:hint="eastAsia"/>
          <w:color w:val="000000"/>
        </w:rPr>
        <w:t>【分析】（</w:t>
      </w:r>
      <w:r>
        <w:rPr>
          <w:color w:val="000000"/>
        </w:rPr>
        <w:t>1</w:t>
      </w:r>
      <w:r>
        <w:rPr>
          <w:rFonts w:cs="宋体" w:hint="eastAsia"/>
          <w:color w:val="000000"/>
        </w:rPr>
        <w:t>）弹簧测力计的分度值为</w:t>
      </w:r>
      <w:r>
        <w:rPr>
          <w:color w:val="000000"/>
        </w:rPr>
        <w:t>0.2N</w:t>
      </w:r>
      <w:r>
        <w:rPr>
          <w:rFonts w:cs="宋体" w:hint="eastAsia"/>
          <w:color w:val="000000"/>
        </w:rPr>
        <w:t>，读出弹簧测力计的示数</w:t>
      </w:r>
      <w:r>
        <w:rPr>
          <w:color w:val="000000"/>
        </w:rPr>
        <w:t>F</w:t>
      </w:r>
      <w:r>
        <w:rPr>
          <w:rFonts w:cs="宋体" w:hint="eastAsia"/>
          <w:color w:val="000000"/>
          <w:vertAlign w:val="subscript"/>
        </w:rPr>
        <w:t>示</w:t>
      </w:r>
      <w:r>
        <w:rPr>
          <w:color w:val="000000"/>
        </w:rPr>
        <w:t xml:space="preserve">  </w:t>
      </w:r>
      <w:r>
        <w:rPr>
          <w:rFonts w:cs="宋体" w:hint="eastAsia"/>
          <w:color w:val="000000"/>
        </w:rPr>
        <w:t>，</w:t>
      </w:r>
      <w:r>
        <w:rPr>
          <w:color w:val="000000"/>
        </w:rPr>
        <w:t xml:space="preserve"> </w:t>
      </w:r>
      <w:r>
        <w:rPr>
          <w:rFonts w:cs="宋体" w:hint="eastAsia"/>
          <w:color w:val="000000"/>
        </w:rPr>
        <w:t>利用称重法</w:t>
      </w:r>
      <w:r>
        <w:rPr>
          <w:color w:val="000000"/>
        </w:rPr>
        <w:t>F</w:t>
      </w:r>
      <w:r>
        <w:rPr>
          <w:rFonts w:cs="宋体" w:hint="eastAsia"/>
          <w:color w:val="000000"/>
          <w:vertAlign w:val="subscript"/>
        </w:rPr>
        <w:t>浮</w:t>
      </w:r>
      <w:r>
        <w:rPr>
          <w:color w:val="000000"/>
        </w:rPr>
        <w:t>=G-F</w:t>
      </w:r>
      <w:r>
        <w:rPr>
          <w:rFonts w:cs="宋体" w:hint="eastAsia"/>
          <w:color w:val="000000"/>
          <w:vertAlign w:val="subscript"/>
        </w:rPr>
        <w:t>示</w:t>
      </w:r>
      <w:r>
        <w:rPr>
          <w:color w:val="000000"/>
        </w:rPr>
        <w:t xml:space="preserve">  </w:t>
      </w:r>
      <w:r>
        <w:rPr>
          <w:rFonts w:cs="宋体" w:hint="eastAsia"/>
          <w:color w:val="000000"/>
        </w:rPr>
        <w:t>，</w:t>
      </w:r>
      <w:r>
        <w:rPr>
          <w:color w:val="000000"/>
        </w:rPr>
        <w:t xml:space="preserve"> </w:t>
      </w:r>
      <w:r>
        <w:rPr>
          <w:rFonts w:cs="宋体" w:hint="eastAsia"/>
          <w:color w:val="000000"/>
        </w:rPr>
        <w:t>求出物体</w:t>
      </w:r>
      <w:r>
        <w:rPr>
          <w:color w:val="000000"/>
        </w:rPr>
        <w:t>C</w:t>
      </w:r>
      <w:r>
        <w:rPr>
          <w:rFonts w:cs="宋体" w:hint="eastAsia"/>
          <w:color w:val="000000"/>
        </w:rPr>
        <w:t>受到的浮力；</w:t>
      </w:r>
      <w:r>
        <w:rPr>
          <w:rFonts w:cs="Times New Roman"/>
        </w:rPr>
        <w:br/>
      </w:r>
      <w:r>
        <w:rPr>
          <w:rFonts w:cs="宋体" w:hint="eastAsia"/>
          <w:color w:val="000000"/>
        </w:rPr>
        <w:t>（</w:t>
      </w:r>
      <w:r>
        <w:rPr>
          <w:color w:val="000000"/>
        </w:rPr>
        <w:t>2</w:t>
      </w:r>
      <w:r>
        <w:rPr>
          <w:rFonts w:cs="宋体" w:hint="eastAsia"/>
          <w:color w:val="000000"/>
        </w:rPr>
        <w:t>）测力计不拉着物体</w:t>
      </w:r>
      <w:r>
        <w:rPr>
          <w:color w:val="000000"/>
        </w:rPr>
        <w:t>C</w:t>
      </w:r>
      <w:r>
        <w:rPr>
          <w:rFonts w:cs="宋体" w:hint="eastAsia"/>
          <w:color w:val="000000"/>
        </w:rPr>
        <w:t>时，比较</w:t>
      </w:r>
      <w:r>
        <w:rPr>
          <w:color w:val="000000"/>
        </w:rPr>
        <w:t>F</w:t>
      </w:r>
      <w:r>
        <w:rPr>
          <w:rFonts w:cs="宋体" w:hint="eastAsia"/>
          <w:color w:val="000000"/>
        </w:rPr>
        <w:t>浮和</w:t>
      </w:r>
      <w:r>
        <w:rPr>
          <w:color w:val="000000"/>
        </w:rPr>
        <w:t>G</w:t>
      </w:r>
      <w:r>
        <w:rPr>
          <w:rFonts w:cs="宋体" w:hint="eastAsia"/>
          <w:color w:val="000000"/>
        </w:rPr>
        <w:t>大小关系，根据物体的浮沉条件可知，物体的沉浮情况</w:t>
      </w:r>
      <w:r>
        <w:rPr>
          <w:color w:val="000000"/>
        </w:rPr>
        <w:t>.</w:t>
      </w:r>
    </w:p>
    <w:p w:rsidR="00BF01EC">
      <w:pPr>
        <w:spacing w:after="0"/>
        <w:rPr>
          <w:rFonts w:cs="Times New Roman"/>
        </w:rPr>
      </w:pPr>
      <w:r>
        <w:rPr>
          <w:color w:val="000000"/>
        </w:rPr>
        <w:t>18.</w:t>
      </w:r>
      <w:r>
        <w:rPr>
          <w:rFonts w:cs="宋体" w:hint="eastAsia"/>
          <w:color w:val="0000FF"/>
        </w:rPr>
        <w:t>【答案】</w:t>
      </w:r>
      <w:r>
        <w:rPr>
          <w:color w:val="000000"/>
        </w:rPr>
        <w:t>OA</w:t>
      </w:r>
      <w:r>
        <w:rPr>
          <w:rFonts w:cs="宋体" w:hint="eastAsia"/>
          <w:color w:val="000000"/>
        </w:rPr>
        <w:t>；</w:t>
      </w:r>
      <w:r>
        <w:rPr>
          <w:color w:val="000000"/>
        </w:rPr>
        <w:t>2</w:t>
      </w:r>
      <w:r>
        <w:rPr>
          <w:b/>
          <w:bCs/>
          <w:color w:val="000000"/>
        </w:rPr>
        <w:t>.</w:t>
      </w:r>
      <w:r>
        <w:rPr>
          <w:color w:val="000000"/>
        </w:rPr>
        <w:t xml:space="preserve">4  </w:t>
      </w:r>
    </w:p>
    <w:p w:rsidR="00BF01EC">
      <w:pPr>
        <w:spacing w:after="0"/>
        <w:rPr>
          <w:rFonts w:cs="Times New Roman"/>
        </w:rPr>
      </w:pPr>
      <w:r>
        <w:rPr>
          <w:rFonts w:cs="宋体" w:hint="eastAsia"/>
          <w:color w:val="0000FF"/>
        </w:rPr>
        <w:t>【考点】</w:t>
      </w:r>
      <w:r>
        <w:rPr>
          <w:rFonts w:cs="宋体" w:hint="eastAsia"/>
          <w:color w:val="000000"/>
        </w:rPr>
        <w:t>速度与物体运动，变速运动与平均速度</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【解答】由</w:t>
      </w:r>
      <w:r>
        <w:rPr>
          <w:color w:val="000000"/>
        </w:rPr>
        <w:t>s-t</w:t>
      </w:r>
      <w:r>
        <w:rPr>
          <w:rFonts w:cs="宋体" w:hint="eastAsia"/>
          <w:color w:val="000000"/>
        </w:rPr>
        <w:t>图象可知：在</w:t>
      </w:r>
      <w:r>
        <w:rPr>
          <w:color w:val="000000"/>
        </w:rPr>
        <w:t>OA</w:t>
      </w:r>
      <w:r>
        <w:rPr>
          <w:rFonts w:cs="宋体" w:hint="eastAsia"/>
          <w:color w:val="000000"/>
        </w:rPr>
        <w:t>段，路程</w:t>
      </w:r>
      <w:r>
        <w:rPr>
          <w:color w:val="000000"/>
        </w:rPr>
        <w:t>s</w:t>
      </w:r>
      <w:r>
        <w:rPr>
          <w:color w:val="000000"/>
          <w:vertAlign w:val="subscript"/>
        </w:rPr>
        <w:t>1</w:t>
      </w:r>
      <w:r>
        <w:rPr>
          <w:color w:val="000000"/>
        </w:rPr>
        <w:t>=1800m</w:t>
      </w:r>
      <w:r>
        <w:rPr>
          <w:rFonts w:cs="宋体" w:hint="eastAsia"/>
          <w:color w:val="000000"/>
        </w:rPr>
        <w:t>，所用时间</w:t>
      </w:r>
      <w:r>
        <w:rPr>
          <w:color w:val="000000"/>
        </w:rPr>
        <w:t>t</w:t>
      </w:r>
      <w:r>
        <w:rPr>
          <w:color w:val="000000"/>
          <w:vertAlign w:val="subscript"/>
        </w:rPr>
        <w:t>1</w:t>
      </w:r>
      <w:r>
        <w:rPr>
          <w:color w:val="000000"/>
        </w:rPr>
        <w:t>=5min=300s</w:t>
      </w:r>
      <w:r>
        <w:rPr>
          <w:rFonts w:cs="宋体" w:hint="eastAsia"/>
          <w:color w:val="000000"/>
        </w:rPr>
        <w:t>，速度为</w:t>
      </w:r>
      <w:r>
        <w:rPr>
          <w:rFonts w:cs="Times New Roman"/>
          <w:noProof/>
          <w:lang w:eastAsia="zh-CN"/>
        </w:rPr>
        <w:pict>
          <v:shape id="_x0000_i1089" type="#_x0000_t75" alt=" " style="height:24pt;visibility:visible;width:120pt">
            <v:imagedata r:id="rId51" o:title=""/>
          </v:shape>
        </w:pict>
      </w:r>
      <w:r>
        <w:rPr>
          <w:rFonts w:cs="宋体" w:hint="eastAsia"/>
          <w:color w:val="000000"/>
        </w:rPr>
        <w:t>；在</w:t>
      </w:r>
      <w:r>
        <w:rPr>
          <w:color w:val="000000"/>
        </w:rPr>
        <w:t>AB</w:t>
      </w:r>
      <w:r>
        <w:rPr>
          <w:rFonts w:cs="宋体" w:hint="eastAsia"/>
          <w:color w:val="000000"/>
        </w:rPr>
        <w:t>段，路程</w:t>
      </w:r>
      <w:r>
        <w:rPr>
          <w:color w:val="000000"/>
        </w:rPr>
        <w:t>s</w:t>
      </w:r>
      <w:r>
        <w:rPr>
          <w:color w:val="000000"/>
          <w:vertAlign w:val="subscript"/>
        </w:rPr>
        <w:t>2</w:t>
      </w:r>
      <w:r>
        <w:rPr>
          <w:color w:val="000000"/>
        </w:rPr>
        <w:t>=3600m-1800m=1800m</w:t>
      </w:r>
      <w:r>
        <w:rPr>
          <w:rFonts w:cs="宋体" w:hint="eastAsia"/>
          <w:color w:val="000000"/>
        </w:rPr>
        <w:t>，所用时间</w:t>
      </w:r>
      <w:r>
        <w:rPr>
          <w:color w:val="000000"/>
        </w:rPr>
        <w:t>t</w:t>
      </w:r>
      <w:r>
        <w:rPr>
          <w:color w:val="000000"/>
          <w:vertAlign w:val="subscript"/>
        </w:rPr>
        <w:t>2</w:t>
      </w:r>
      <w:r>
        <w:rPr>
          <w:color w:val="000000"/>
        </w:rPr>
        <w:t>=25min-5min=20min=1200s</w:t>
      </w:r>
      <w:r>
        <w:rPr>
          <w:rFonts w:cs="宋体" w:hint="eastAsia"/>
          <w:color w:val="000000"/>
        </w:rPr>
        <w:t>，速度为</w:t>
      </w:r>
      <w:r>
        <w:rPr>
          <w:rFonts w:cs="Times New Roman"/>
          <w:noProof/>
          <w:lang w:eastAsia="zh-CN"/>
        </w:rPr>
        <w:pict>
          <v:shape id="_x0000_i1090" type="#_x0000_t75" alt=" " style="height:24pt;visibility:visible;width:131.25pt">
            <v:imagedata r:id="rId52" o:title=""/>
          </v:shape>
        </w:pict>
      </w:r>
      <w:r>
        <w:rPr>
          <w:rFonts w:cs="宋体" w:hint="eastAsia"/>
          <w:color w:val="000000"/>
        </w:rPr>
        <w:t>；因为小刚骑车的速度大于步行的速度，所以小</w:t>
      </w:r>
      <w:r>
        <w:rPr>
          <w:color w:val="000000"/>
        </w:rPr>
        <w:t>OA</w:t>
      </w:r>
      <w:r>
        <w:rPr>
          <w:rFonts w:cs="宋体" w:hint="eastAsia"/>
          <w:color w:val="000000"/>
        </w:rPr>
        <w:t>段为小刚骑车的速度；小刚从家中到学校的平均速度：</w:t>
      </w:r>
      <w:r>
        <w:rPr>
          <w:rFonts w:cs="Times New Roman"/>
          <w:noProof/>
          <w:lang w:eastAsia="zh-CN"/>
        </w:rPr>
        <w:pict>
          <v:shape id="_x0000_i1091" type="#_x0000_t75" alt=" " style="height:21pt;visibility:visible;width:126pt">
            <v:imagedata r:id="rId53" o:title=""/>
          </v:shape>
        </w:pict>
      </w:r>
      <w:r>
        <w:rPr>
          <w:color w:val="000000"/>
        </w:rPr>
        <w:t>.</w:t>
      </w:r>
      <w:r>
        <w:rPr>
          <w:rFonts w:cs="Times New Roman"/>
        </w:rPr>
        <w:br/>
      </w:r>
      <w:r>
        <w:rPr>
          <w:rFonts w:cs="宋体" w:hint="eastAsia"/>
          <w:color w:val="000000"/>
        </w:rPr>
        <w:t>故答案为：</w:t>
      </w:r>
      <w:r>
        <w:rPr>
          <w:color w:val="000000"/>
        </w:rPr>
        <w:t>OA</w:t>
      </w:r>
      <w:r>
        <w:rPr>
          <w:rFonts w:cs="宋体" w:hint="eastAsia"/>
          <w:color w:val="000000"/>
        </w:rPr>
        <w:t>；</w:t>
      </w:r>
      <w:r>
        <w:rPr>
          <w:color w:val="000000"/>
        </w:rPr>
        <w:t>2.4.</w:t>
      </w:r>
      <w:r>
        <w:rPr>
          <w:rFonts w:cs="宋体" w:hint="eastAsia"/>
          <w:color w:val="000000"/>
        </w:rPr>
        <w:t>【分析】由</w:t>
      </w:r>
      <w:r>
        <w:rPr>
          <w:color w:val="000000"/>
        </w:rPr>
        <w:t>s-t</w:t>
      </w:r>
      <w:r>
        <w:rPr>
          <w:rFonts w:cs="宋体" w:hint="eastAsia"/>
          <w:color w:val="000000"/>
        </w:rPr>
        <w:t>图象可求出：小刚在</w:t>
      </w:r>
      <w:r>
        <w:rPr>
          <w:color w:val="000000"/>
        </w:rPr>
        <w:t>OA</w:t>
      </w:r>
      <w:r>
        <w:rPr>
          <w:rFonts w:cs="宋体" w:hint="eastAsia"/>
          <w:color w:val="000000"/>
        </w:rPr>
        <w:t>段和</w:t>
      </w:r>
      <w:r>
        <w:rPr>
          <w:color w:val="000000"/>
        </w:rPr>
        <w:t>AB</w:t>
      </w:r>
      <w:r>
        <w:rPr>
          <w:rFonts w:cs="宋体" w:hint="eastAsia"/>
          <w:color w:val="000000"/>
        </w:rPr>
        <w:t>通过的路程与所用的时间，然后由速度公式可求出各段的速度，骑车的速度大于步行的速度；由图象还可以知道小刚从家中到学校的路程与所用的时间，由速度公式求出平均速度</w:t>
      </w:r>
      <w:r>
        <w:rPr>
          <w:color w:val="000000"/>
        </w:rPr>
        <w:t>.</w:t>
      </w:r>
    </w:p>
    <w:p w:rsidR="00BF01EC">
      <w:r>
        <w:rPr>
          <w:rFonts w:cs="宋体" w:hint="eastAsia"/>
        </w:rPr>
        <w:t>三、解析题</w:t>
      </w:r>
      <w:r>
        <w:t xml:space="preserve">  </w:t>
      </w:r>
    </w:p>
    <w:p w:rsidR="00BF01EC">
      <w:pPr>
        <w:spacing w:after="0"/>
        <w:rPr>
          <w:rFonts w:cs="Times New Roman"/>
        </w:rPr>
      </w:pPr>
      <w:r>
        <w:rPr>
          <w:color w:val="000000"/>
        </w:rPr>
        <w:t>19.</w:t>
      </w:r>
      <w:r>
        <w:rPr>
          <w:rFonts w:cs="宋体" w:hint="eastAsia"/>
          <w:color w:val="0000FF"/>
        </w:rPr>
        <w:t>【答案】</w:t>
      </w:r>
      <w:r>
        <w:rPr>
          <w:rFonts w:cs="宋体" w:hint="eastAsia"/>
          <w:color w:val="000000"/>
        </w:rPr>
        <w:t>（</w:t>
      </w:r>
      <w:r>
        <w:rPr>
          <w:color w:val="000000"/>
        </w:rPr>
        <w:t>1</w:t>
      </w:r>
      <w:r>
        <w:rPr>
          <w:rFonts w:cs="宋体" w:hint="eastAsia"/>
          <w:color w:val="000000"/>
        </w:rPr>
        <w:t>）</w:t>
      </w:r>
      <w:r>
        <w:rPr>
          <w:rFonts w:cs="Times New Roman"/>
          <w:color w:val="000000"/>
        </w:rPr>
        <w:t> </w:t>
      </w:r>
      <w:r>
        <w:rPr>
          <w:color w:val="000000"/>
        </w:rPr>
        <w:t>2</w:t>
      </w:r>
      <w:r>
        <w:rPr>
          <w:b/>
          <w:bCs/>
          <w:color w:val="000000"/>
        </w:rPr>
        <w:t>.</w:t>
      </w:r>
      <w:r>
        <w:rPr>
          <w:color w:val="000000"/>
        </w:rPr>
        <w:t>5×10</w:t>
      </w:r>
      <w:r>
        <w:rPr>
          <w:color w:val="000000"/>
          <w:vertAlign w:val="superscript"/>
        </w:rPr>
        <w:t>5</w:t>
      </w:r>
      <w:r>
        <w:rPr>
          <w:color w:val="000000"/>
        </w:rPr>
        <w:t>pa</w:t>
      </w:r>
      <w:r>
        <w:rPr>
          <w:rFonts w:cs="Times New Roman"/>
        </w:rPr>
        <w:br/>
      </w:r>
      <w:r>
        <w:rPr>
          <w:rFonts w:cs="宋体" w:hint="eastAsia"/>
          <w:color w:val="000000"/>
        </w:rPr>
        <w:t>（</w:t>
      </w:r>
      <w:r>
        <w:rPr>
          <w:color w:val="000000"/>
        </w:rPr>
        <w:t>2</w:t>
      </w:r>
      <w:r>
        <w:rPr>
          <w:rFonts w:cs="宋体" w:hint="eastAsia"/>
          <w:color w:val="000000"/>
        </w:rPr>
        <w:t>）</w:t>
      </w:r>
      <w:r>
        <w:rPr>
          <w:color w:val="000000"/>
        </w:rPr>
        <w:t>200N</w:t>
      </w:r>
      <w:r>
        <w:rPr>
          <w:rFonts w:cs="宋体" w:hint="eastAsia"/>
          <w:color w:val="000000"/>
        </w:rPr>
        <w:t>；</w:t>
      </w:r>
      <w:r>
        <w:rPr>
          <w:color w:val="000000"/>
        </w:rPr>
        <w:t>5m/s</w:t>
      </w:r>
      <w:r>
        <w:rPr>
          <w:rFonts w:cs="Times New Roman"/>
        </w:rPr>
        <w:br/>
      </w:r>
      <w:r>
        <w:rPr>
          <w:rFonts w:cs="宋体" w:hint="eastAsia"/>
          <w:color w:val="000000"/>
        </w:rPr>
        <w:t>（</w:t>
      </w:r>
      <w:r>
        <w:rPr>
          <w:color w:val="000000"/>
        </w:rPr>
        <w:t>3</w:t>
      </w:r>
      <w:r>
        <w:rPr>
          <w:rFonts w:cs="宋体" w:hint="eastAsia"/>
          <w:color w:val="000000"/>
        </w:rPr>
        <w:t>）</w:t>
      </w:r>
      <w:r>
        <w:rPr>
          <w:rFonts w:cs="Times New Roman"/>
          <w:color w:val="000000"/>
        </w:rPr>
        <w:t> </w:t>
      </w:r>
      <w:r>
        <w:rPr>
          <w:color w:val="000000"/>
        </w:rPr>
        <w:t>0</w:t>
      </w:r>
      <w:r>
        <w:rPr>
          <w:b/>
          <w:bCs/>
          <w:color w:val="000000"/>
        </w:rPr>
        <w:t>.</w:t>
      </w:r>
      <w:r>
        <w:rPr>
          <w:color w:val="000000"/>
        </w:rPr>
        <w:t>25m</w:t>
      </w:r>
      <w:r>
        <w:rPr>
          <w:color w:val="000000"/>
          <w:vertAlign w:val="superscript"/>
        </w:rPr>
        <w:t>3</w:t>
      </w:r>
      <w:r>
        <w:rPr>
          <w:color w:val="000000"/>
        </w:rPr>
        <w:t xml:space="preserve">  </w:t>
      </w:r>
    </w:p>
    <w:p w:rsidR="00BF01EC">
      <w:pPr>
        <w:spacing w:after="0"/>
        <w:rPr>
          <w:rFonts w:cs="Times New Roman"/>
        </w:rPr>
      </w:pPr>
      <w:r>
        <w:rPr>
          <w:rFonts w:cs="宋体" w:hint="eastAsia"/>
          <w:color w:val="0000FF"/>
        </w:rPr>
        <w:t>【考点】</w:t>
      </w:r>
      <w:r>
        <w:rPr>
          <w:rFonts w:cs="宋体" w:hint="eastAsia"/>
          <w:color w:val="000000"/>
        </w:rPr>
        <w:t>压强的大小及其计算，阿基米德原理，物体的浮沉条件及其应用，功的计算，功率的计算</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）在水平地面上：</w:t>
      </w:r>
      <w:r>
        <w:rPr>
          <w:color w:val="000000"/>
        </w:rPr>
        <w:t>F=G=mg=</w:t>
      </w:r>
      <w:r>
        <w:rPr>
          <w:rFonts w:cs="宋体" w:hint="eastAsia"/>
          <w:color w:val="000000"/>
        </w:rPr>
        <w:t>（</w:t>
      </w:r>
      <w:r>
        <w:rPr>
          <w:color w:val="000000"/>
        </w:rPr>
        <w:t>400kg+2×50kg</w:t>
      </w:r>
      <w:r>
        <w:rPr>
          <w:rFonts w:cs="宋体" w:hint="eastAsia"/>
          <w:color w:val="000000"/>
        </w:rPr>
        <w:t>）</w:t>
      </w:r>
      <w:r>
        <w:rPr>
          <w:color w:val="000000"/>
        </w:rPr>
        <w:t>×10N/kg=5000N</w:t>
      </w:r>
      <w:r>
        <w:rPr>
          <w:rFonts w:cs="宋体" w:hint="eastAsia"/>
          <w:color w:val="000000"/>
        </w:rPr>
        <w:t>，</w:t>
      </w:r>
      <w:r>
        <w:rPr>
          <w:rFonts w:cs="Times New Roman"/>
        </w:rPr>
        <w:br/>
      </w:r>
      <w:r>
        <w:rPr>
          <w:rFonts w:cs="宋体" w:hint="eastAsia"/>
          <w:color w:val="000000"/>
        </w:rPr>
        <w:t>车对水平路面的压强：</w:t>
      </w:r>
      <w:r>
        <w:rPr>
          <w:rFonts w:cs="Times New Roman"/>
          <w:noProof/>
          <w:lang w:eastAsia="zh-CN"/>
        </w:rPr>
        <w:pict>
          <v:shape id="_x0000_i1092" type="#_x0000_t75" alt=" " style="height:23.25pt;visibility:visible;width:171.75pt">
            <v:imagedata r:id="rId54" o:title=""/>
          </v:shape>
        </w:pic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）由</w:t>
      </w:r>
      <w:r>
        <w:rPr>
          <w:color w:val="000000"/>
        </w:rPr>
        <w:t>W=Fs</w:t>
      </w:r>
      <w:r>
        <w:rPr>
          <w:rFonts w:cs="宋体" w:hint="eastAsia"/>
          <w:color w:val="000000"/>
        </w:rPr>
        <w:t>得，车受到的牵引力：</w:t>
      </w:r>
      <w:r>
        <w:rPr>
          <w:rFonts w:cs="Times New Roman"/>
          <w:noProof/>
          <w:lang w:eastAsia="zh-CN"/>
        </w:rPr>
        <w:pict>
          <v:shape id="_x0000_i1093" type="#_x0000_t75" alt=" " style="height:26.25pt;visibility:visible;width:127.5pt">
            <v:imagedata r:id="rId55" o:title=""/>
          </v:shape>
        </w:pict>
      </w:r>
      <w:r>
        <w:rPr>
          <w:rFonts w:cs="宋体" w:hint="eastAsia"/>
          <w:color w:val="000000"/>
        </w:rPr>
        <w:t>，</w:t>
      </w:r>
      <w:r>
        <w:rPr>
          <w:color w:val="000000"/>
        </w:rPr>
        <w:t xml:space="preserve"> </w:t>
      </w:r>
      <w:r>
        <w:rPr>
          <w:rFonts w:cs="Times New Roman"/>
        </w:rPr>
        <w:br/>
      </w:r>
      <w:r>
        <w:rPr>
          <w:rFonts w:cs="宋体" w:hint="eastAsia"/>
          <w:color w:val="000000"/>
        </w:rPr>
        <w:t>根据</w:t>
      </w:r>
      <w:r>
        <w:rPr>
          <w:color w:val="000000"/>
        </w:rPr>
        <w:t>P=Fv</w:t>
      </w:r>
      <w:r>
        <w:rPr>
          <w:rFonts w:cs="宋体" w:hint="eastAsia"/>
          <w:color w:val="000000"/>
        </w:rPr>
        <w:t>得，车行驶的速度：</w:t>
      </w:r>
      <w:r>
        <w:rPr>
          <w:rFonts w:cs="Times New Roman"/>
          <w:noProof/>
          <w:lang w:eastAsia="zh-CN"/>
        </w:rPr>
        <w:pict>
          <v:shape id="_x0000_i1094" type="#_x0000_t75" alt=" " style="height:21pt;visibility:visible;width:120.75pt">
            <v:imagedata r:id="rId56" o:title=""/>
          </v:shape>
        </w:pic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）该车若能浮在水面上，所以</w:t>
      </w:r>
      <w:r>
        <w:rPr>
          <w:color w:val="000000"/>
        </w:rPr>
        <w:t>F</w:t>
      </w:r>
      <w:r>
        <w:rPr>
          <w:rFonts w:cs="宋体" w:hint="eastAsia"/>
          <w:color w:val="000000"/>
          <w:vertAlign w:val="subscript"/>
        </w:rPr>
        <w:t>浮</w:t>
      </w:r>
      <w:r>
        <w:rPr>
          <w:color w:val="000000"/>
        </w:rPr>
        <w:t xml:space="preserve"> = G</w:t>
      </w:r>
      <w:r>
        <w:rPr>
          <w:rFonts w:cs="宋体" w:hint="eastAsia"/>
          <w:color w:val="000000"/>
          <w:vertAlign w:val="subscript"/>
        </w:rPr>
        <w:t>总</w:t>
      </w:r>
      <w:r>
        <w:rPr>
          <w:color w:val="000000"/>
        </w:rPr>
        <w:t xml:space="preserve"> = 5000N,</w:t>
      </w:r>
      <w:r>
        <w:rPr>
          <w:rFonts w:cs="宋体" w:hint="eastAsia"/>
          <w:color w:val="000000"/>
        </w:rPr>
        <w:t>车排开水的体积：</w:t>
      </w:r>
      <w:r>
        <w:rPr>
          <w:color w:val="000000"/>
        </w:rPr>
        <w:t>V</w:t>
      </w:r>
      <w:r>
        <w:rPr>
          <w:rFonts w:cs="宋体" w:hint="eastAsia"/>
          <w:color w:val="000000"/>
          <w:vertAlign w:val="subscript"/>
        </w:rPr>
        <w:t>排</w:t>
      </w:r>
      <w:r>
        <w:rPr>
          <w:color w:val="000000"/>
          <w:vertAlign w:val="subscript"/>
        </w:rPr>
        <w:t xml:space="preserve"> </w:t>
      </w:r>
      <w:r>
        <w:rPr>
          <w:color w:val="000000"/>
        </w:rPr>
        <w:t>=</w:t>
      </w:r>
      <w:r>
        <w:rPr>
          <w:rFonts w:cs="Times New Roman"/>
          <w:noProof/>
          <w:lang w:eastAsia="zh-CN"/>
        </w:rPr>
        <w:pict>
          <v:shape id="_x0000_i1095" type="#_x0000_t75" alt=" " style="height:21pt;visibility:visible;width:17.25pt">
            <v:imagedata r:id="rId57" o:title=""/>
          </v:shape>
        </w:pict>
      </w:r>
      <w:r>
        <w:rPr>
          <w:color w:val="000000"/>
        </w:rPr>
        <w:t>=</w:t>
      </w:r>
      <w:r>
        <w:rPr>
          <w:rFonts w:cs="Times New Roman"/>
          <w:noProof/>
          <w:lang w:eastAsia="zh-CN"/>
        </w:rPr>
        <w:pict>
          <v:shape id="_x0000_i1096" type="#_x0000_t75" alt=" " style="height:26.25pt;visibility:visible;width:96pt">
            <v:imagedata r:id="rId58" o:title=""/>
          </v:shape>
        </w:pict>
      </w:r>
      <w:r>
        <w:rPr>
          <w:color w:val="000000"/>
        </w:rPr>
        <w:t>= 0</w:t>
      </w:r>
      <w:r>
        <w:rPr>
          <w:b/>
          <w:bCs/>
          <w:color w:val="000000"/>
        </w:rPr>
        <w:t>.</w:t>
      </w:r>
      <w:r>
        <w:rPr>
          <w:color w:val="000000"/>
        </w:rPr>
        <w:t>5m</w:t>
      </w:r>
      <w:r>
        <w:rPr>
          <w:color w:val="000000"/>
          <w:vertAlign w:val="superscript"/>
        </w:rPr>
        <w:t>3</w:t>
      </w:r>
      <w:r>
        <w:rPr>
          <w:rFonts w:cs="Times New Roman"/>
        </w:rPr>
        <w:br/>
      </w:r>
      <w:r>
        <w:rPr>
          <w:rFonts w:cs="宋体" w:hint="eastAsia"/>
          <w:color w:val="000000"/>
        </w:rPr>
        <w:t>露出水面的体积：</w:t>
      </w:r>
      <w:r>
        <w:rPr>
          <w:color w:val="000000"/>
        </w:rPr>
        <w:t>V</w:t>
      </w:r>
      <w:r>
        <w:rPr>
          <w:rFonts w:cs="宋体" w:hint="eastAsia"/>
          <w:color w:val="000000"/>
          <w:vertAlign w:val="subscript"/>
        </w:rPr>
        <w:t>露</w:t>
      </w:r>
      <w:r>
        <w:rPr>
          <w:color w:val="000000"/>
        </w:rPr>
        <w:t xml:space="preserve"> = V</w:t>
      </w:r>
      <w:r>
        <w:rPr>
          <w:rFonts w:cs="宋体" w:hint="eastAsia"/>
          <w:color w:val="000000"/>
          <w:vertAlign w:val="subscript"/>
        </w:rPr>
        <w:t>总</w:t>
      </w:r>
      <w:r>
        <w:rPr>
          <w:color w:val="000000"/>
        </w:rPr>
        <w:t>-V</w:t>
      </w:r>
      <w:r>
        <w:rPr>
          <w:rFonts w:cs="宋体" w:hint="eastAsia"/>
          <w:color w:val="000000"/>
          <w:vertAlign w:val="subscript"/>
        </w:rPr>
        <w:t>排</w:t>
      </w:r>
      <w:r>
        <w:rPr>
          <w:color w:val="000000"/>
        </w:rPr>
        <w:t xml:space="preserve"> = 0</w:t>
      </w:r>
      <w:r>
        <w:rPr>
          <w:b/>
          <w:bCs/>
          <w:color w:val="000000"/>
        </w:rPr>
        <w:t>.</w:t>
      </w:r>
      <w:r>
        <w:rPr>
          <w:color w:val="000000"/>
        </w:rPr>
        <w:t>75m</w:t>
      </w:r>
      <w:r>
        <w:rPr>
          <w:color w:val="000000"/>
          <w:vertAlign w:val="superscript"/>
        </w:rPr>
        <w:t>3</w:t>
      </w:r>
      <w:r>
        <w:rPr>
          <w:color w:val="000000"/>
        </w:rPr>
        <w:t>—0</w:t>
      </w:r>
      <w:r>
        <w:rPr>
          <w:b/>
          <w:bCs/>
          <w:color w:val="000000"/>
        </w:rPr>
        <w:t>.</w:t>
      </w:r>
      <w:r>
        <w:rPr>
          <w:color w:val="000000"/>
        </w:rPr>
        <w:t>5m</w:t>
      </w:r>
      <w:r>
        <w:rPr>
          <w:color w:val="000000"/>
          <w:vertAlign w:val="superscript"/>
        </w:rPr>
        <w:t>3</w:t>
      </w:r>
      <w:r>
        <w:rPr>
          <w:color w:val="000000"/>
        </w:rPr>
        <w:t xml:space="preserve"> = 0</w:t>
      </w:r>
      <w:r>
        <w:rPr>
          <w:b/>
          <w:bCs/>
          <w:color w:val="000000"/>
        </w:rPr>
        <w:t>.</w:t>
      </w:r>
      <w:r>
        <w:rPr>
          <w:color w:val="000000"/>
        </w:rPr>
        <w:t>25m</w:t>
      </w:r>
      <w:r>
        <w:rPr>
          <w:color w:val="000000"/>
          <w:vertAlign w:val="superscript"/>
        </w:rPr>
        <w:t>3.</w:t>
      </w:r>
      <w:r>
        <w:rPr>
          <w:rFonts w:cs="Times New Roman"/>
        </w:rPr>
        <w:br/>
      </w:r>
      <w:r>
        <w:rPr>
          <w:rFonts w:cs="宋体" w:hint="eastAsia"/>
          <w:color w:val="000000"/>
        </w:rPr>
        <w:t>【分析】（</w:t>
      </w:r>
      <w:r>
        <w:rPr>
          <w:color w:val="000000"/>
        </w:rPr>
        <w:t>1</w:t>
      </w:r>
      <w:r>
        <w:rPr>
          <w:rFonts w:cs="宋体" w:hint="eastAsia"/>
          <w:color w:val="000000"/>
        </w:rPr>
        <w:t>）在水平面上，车对水平路面的压力等于两位乘员和车身的重力之和，根据</w:t>
      </w:r>
      <w:r>
        <w:rPr>
          <w:rFonts w:cs="Times New Roman"/>
          <w:noProof/>
          <w:lang w:eastAsia="zh-CN"/>
        </w:rPr>
        <w:pict>
          <v:shape id="_x0000_i1097" type="#_x0000_t75" alt=" " style="height:17.25pt;visibility:visible;width:32.25pt">
            <v:imagedata r:id="rId59" o:title=""/>
          </v:shape>
        </w:pict>
      </w:r>
      <w:r>
        <w:rPr>
          <w:rFonts w:cs="宋体" w:hint="eastAsia"/>
          <w:color w:val="000000"/>
        </w:rPr>
        <w:t>求出车对水平路面的压强；</w:t>
      </w:r>
      <w:r>
        <w:rPr>
          <w:rFonts w:cs="Times New Roman"/>
        </w:rPr>
        <w:br/>
      </w:r>
      <w:r>
        <w:rPr>
          <w:rFonts w:cs="宋体" w:hint="eastAsia"/>
          <w:color w:val="000000"/>
        </w:rPr>
        <w:t>（</w:t>
      </w:r>
      <w:r>
        <w:rPr>
          <w:color w:val="000000"/>
        </w:rPr>
        <w:t>2</w:t>
      </w:r>
      <w:r>
        <w:rPr>
          <w:rFonts w:cs="宋体" w:hint="eastAsia"/>
          <w:color w:val="000000"/>
        </w:rPr>
        <w:t>）根据</w:t>
      </w:r>
      <w:r>
        <w:rPr>
          <w:color w:val="000000"/>
        </w:rPr>
        <w:t>W=Fs</w:t>
      </w:r>
      <w:r>
        <w:rPr>
          <w:rFonts w:cs="宋体" w:hint="eastAsia"/>
          <w:color w:val="000000"/>
        </w:rPr>
        <w:t>求出车受到的牵引力，根据</w:t>
      </w:r>
      <w:r>
        <w:rPr>
          <w:color w:val="000000"/>
        </w:rPr>
        <w:t>P=Fv</w:t>
      </w:r>
      <w:r>
        <w:rPr>
          <w:rFonts w:cs="宋体" w:hint="eastAsia"/>
          <w:color w:val="000000"/>
        </w:rPr>
        <w:t>求出车的行驶速度；</w:t>
      </w:r>
      <w:r>
        <w:rPr>
          <w:rFonts w:cs="Times New Roman"/>
        </w:rPr>
        <w:br/>
      </w:r>
      <w:r>
        <w:rPr>
          <w:rFonts w:cs="宋体" w:hint="eastAsia"/>
          <w:color w:val="000000"/>
        </w:rPr>
        <w:t>（</w:t>
      </w:r>
      <w:r>
        <w:rPr>
          <w:color w:val="000000"/>
        </w:rPr>
        <w:t>3</w:t>
      </w:r>
      <w:r>
        <w:rPr>
          <w:rFonts w:cs="宋体" w:hint="eastAsia"/>
          <w:color w:val="000000"/>
        </w:rPr>
        <w:t>）车在水中处于漂浮状态，根据漂浮条件求出受到的浮力，再根据阿基米德原理求出排开水的体积，露出水面的体积等于总体积减掉排开水的体积</w:t>
      </w:r>
      <w:r>
        <w:rPr>
          <w:color w:val="000000"/>
        </w:rPr>
        <w:t>.</w:t>
      </w:r>
    </w:p>
    <w:p w:rsidR="00BF01EC">
      <w:pPr>
        <w:spacing w:after="0"/>
        <w:rPr>
          <w:rFonts w:cs="Times New Roman"/>
        </w:rPr>
      </w:pPr>
      <w:r>
        <w:rPr>
          <w:color w:val="000000"/>
        </w:rPr>
        <w:t>20.</w:t>
      </w:r>
      <w:r>
        <w:rPr>
          <w:rFonts w:cs="宋体" w:hint="eastAsia"/>
          <w:color w:val="0000FF"/>
        </w:rPr>
        <w:t>【答案】</w:t>
      </w:r>
      <w:r>
        <w:rPr>
          <w:rFonts w:cs="宋体" w:hint="eastAsia"/>
          <w:color w:val="000000"/>
        </w:rPr>
        <w:t>（</w:t>
      </w:r>
      <w:r>
        <w:rPr>
          <w:color w:val="000000"/>
        </w:rPr>
        <w:t>1</w:t>
      </w:r>
      <w:r>
        <w:rPr>
          <w:rFonts w:cs="宋体" w:hint="eastAsia"/>
          <w:color w:val="000000"/>
        </w:rPr>
        <w:t>）</w:t>
      </w:r>
      <w:r>
        <w:rPr>
          <w:rFonts w:cs="Times New Roman"/>
          <w:color w:val="000000"/>
        </w:rPr>
        <w:t> </w:t>
      </w:r>
      <w:r>
        <w:rPr>
          <w:color w:val="000000"/>
        </w:rPr>
        <w:t>5A</w:t>
      </w:r>
      <w:r>
        <w:rPr>
          <w:rFonts w:cs="Times New Roman"/>
        </w:rPr>
        <w:br/>
      </w:r>
      <w:r>
        <w:rPr>
          <w:rFonts w:cs="宋体" w:hint="eastAsia"/>
          <w:color w:val="000000"/>
        </w:rPr>
        <w:t>（</w:t>
      </w:r>
      <w:r>
        <w:rPr>
          <w:color w:val="000000"/>
        </w:rPr>
        <w:t>2</w:t>
      </w:r>
      <w:r>
        <w:rPr>
          <w:rFonts w:cs="宋体" w:hint="eastAsia"/>
          <w:color w:val="000000"/>
        </w:rPr>
        <w:t>）</w:t>
      </w:r>
      <w:r>
        <w:rPr>
          <w:color w:val="000000"/>
        </w:rPr>
        <w:t>44Ω</w:t>
      </w:r>
      <w:r>
        <w:rPr>
          <w:rFonts w:cs="Times New Roman"/>
        </w:rPr>
        <w:br/>
      </w:r>
      <w:r>
        <w:rPr>
          <w:rFonts w:cs="宋体" w:hint="eastAsia"/>
          <w:color w:val="000000"/>
        </w:rPr>
        <w:t>（</w:t>
      </w:r>
      <w:r>
        <w:rPr>
          <w:color w:val="000000"/>
        </w:rPr>
        <w:t>3</w:t>
      </w:r>
      <w:r>
        <w:rPr>
          <w:rFonts w:cs="宋体" w:hint="eastAsia"/>
          <w:color w:val="000000"/>
        </w:rPr>
        <w:t>）</w:t>
      </w:r>
      <w:r>
        <w:rPr>
          <w:color w:val="000000"/>
        </w:rPr>
        <w:t>3</w:t>
      </w:r>
      <w:r>
        <w:rPr>
          <w:b/>
          <w:bCs/>
          <w:color w:val="000000"/>
        </w:rPr>
        <w:t>.</w:t>
      </w:r>
      <w:r>
        <w:rPr>
          <w:color w:val="000000"/>
        </w:rPr>
        <w:t>36×10</w:t>
      </w:r>
      <w:r>
        <w:rPr>
          <w:color w:val="000000"/>
          <w:vertAlign w:val="superscript"/>
        </w:rPr>
        <w:t>5</w:t>
      </w:r>
      <w:r>
        <w:rPr>
          <w:color w:val="000000"/>
        </w:rPr>
        <w:t>J</w:t>
      </w:r>
      <w:r>
        <w:rPr>
          <w:rFonts w:cs="Times New Roman"/>
        </w:rPr>
        <w:br/>
      </w:r>
      <w:r>
        <w:rPr>
          <w:rFonts w:cs="宋体" w:hint="eastAsia"/>
          <w:color w:val="000000"/>
        </w:rPr>
        <w:t>（</w:t>
      </w:r>
      <w:r>
        <w:rPr>
          <w:color w:val="000000"/>
        </w:rPr>
        <w:t>4</w:t>
      </w:r>
      <w:r>
        <w:rPr>
          <w:rFonts w:cs="宋体" w:hint="eastAsia"/>
          <w:color w:val="000000"/>
        </w:rPr>
        <w:t>）</w:t>
      </w:r>
      <w:r>
        <w:rPr>
          <w:color w:val="000000"/>
        </w:rPr>
        <w:t>84</w:t>
      </w:r>
      <w:r>
        <w:rPr>
          <w:b/>
          <w:bCs/>
          <w:color w:val="000000"/>
        </w:rPr>
        <w:t>.</w:t>
      </w:r>
      <w:r>
        <w:rPr>
          <w:color w:val="000000"/>
        </w:rPr>
        <w:t>8%</w:t>
      </w:r>
      <w:r>
        <w:rPr>
          <w:rFonts w:cs="Times New Roman"/>
        </w:rPr>
        <w:br/>
      </w:r>
      <w:r>
        <w:rPr>
          <w:rFonts w:cs="宋体" w:hint="eastAsia"/>
          <w:color w:val="000000"/>
        </w:rPr>
        <w:t>（</w:t>
      </w:r>
      <w:r>
        <w:rPr>
          <w:color w:val="000000"/>
        </w:rPr>
        <w:t>5</w:t>
      </w:r>
      <w:r>
        <w:rPr>
          <w:rFonts w:cs="宋体" w:hint="eastAsia"/>
          <w:color w:val="000000"/>
        </w:rPr>
        <w:t>）</w:t>
      </w:r>
      <w:r>
        <w:rPr>
          <w:color w:val="000000"/>
        </w:rPr>
        <w:t>P</w:t>
      </w:r>
      <w:r>
        <w:rPr>
          <w:color w:val="000000"/>
          <w:vertAlign w:val="subscript"/>
        </w:rPr>
        <w:t>max</w:t>
      </w:r>
      <w:r>
        <w:rPr>
          <w:color w:val="000000"/>
        </w:rPr>
        <w:t xml:space="preserve"> = UI</w:t>
      </w:r>
      <w:r>
        <w:rPr>
          <w:color w:val="000000"/>
          <w:vertAlign w:val="subscript"/>
        </w:rPr>
        <w:t>max</w:t>
      </w:r>
      <w:r>
        <w:rPr>
          <w:color w:val="000000"/>
        </w:rPr>
        <w:t xml:space="preserve"> = 220V×20A = 4400W </w:t>
      </w:r>
      <w:r>
        <w:rPr>
          <w:rFonts w:ascii="宋体" w:hAnsi="宋体" w:cs="宋体" w:hint="eastAsia"/>
          <w:color w:val="000000"/>
        </w:rPr>
        <w:t>∵</w:t>
      </w:r>
      <w:r>
        <w:rPr>
          <w:color w:val="000000"/>
        </w:rPr>
        <w:t>P</w:t>
      </w:r>
      <w:r>
        <w:rPr>
          <w:rFonts w:cs="宋体" w:hint="eastAsia"/>
          <w:color w:val="000000"/>
          <w:vertAlign w:val="subscript"/>
        </w:rPr>
        <w:t>总</w:t>
      </w:r>
      <w:r>
        <w:rPr>
          <w:color w:val="000000"/>
        </w:rPr>
        <w:t>= 4100W&lt; P</w:t>
      </w:r>
      <w:r>
        <w:rPr>
          <w:color w:val="000000"/>
          <w:vertAlign w:val="subscript"/>
        </w:rPr>
        <w:t xml:space="preserve">max    </w:t>
      </w:r>
      <w:r>
        <w:rPr>
          <w:rFonts w:ascii="宋体" w:hAnsi="宋体" w:cs="宋体" w:hint="eastAsia"/>
          <w:color w:val="000000"/>
        </w:rPr>
        <w:t>∴</w:t>
      </w:r>
      <w:r>
        <w:rPr>
          <w:rFonts w:cs="宋体" w:hint="eastAsia"/>
          <w:color w:val="000000"/>
        </w:rPr>
        <w:t>可以同时使用</w:t>
      </w:r>
      <w:r>
        <w:rPr>
          <w:color w:val="000000"/>
        </w:rPr>
        <w:t xml:space="preserve">  </w:t>
      </w:r>
    </w:p>
    <w:p w:rsidR="00BF01EC">
      <w:pPr>
        <w:spacing w:after="0"/>
        <w:rPr>
          <w:rFonts w:cs="Times New Roman"/>
        </w:rPr>
      </w:pPr>
      <w:r>
        <w:rPr>
          <w:rFonts w:cs="宋体" w:hint="eastAsia"/>
          <w:color w:val="0000FF"/>
        </w:rPr>
        <w:t>【考点】</w:t>
      </w:r>
      <w:r>
        <w:rPr>
          <w:rFonts w:cs="宋体" w:hint="eastAsia"/>
          <w:color w:val="000000"/>
        </w:rPr>
        <w:t>电功与热量的综合计算</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）由养生壶的名牌可知，养生壶正常工作时，电压为</w:t>
      </w:r>
      <w:r>
        <w:rPr>
          <w:color w:val="000000"/>
        </w:rPr>
        <w:t>U=220V</w:t>
      </w:r>
      <w:r>
        <w:rPr>
          <w:rFonts w:cs="宋体" w:hint="eastAsia"/>
          <w:color w:val="000000"/>
        </w:rPr>
        <w:t>、功率为</w:t>
      </w:r>
      <w:r>
        <w:rPr>
          <w:color w:val="000000"/>
        </w:rPr>
        <w:t>P=1100W</w:t>
      </w:r>
      <w:r>
        <w:rPr>
          <w:rFonts w:cs="宋体" w:hint="eastAsia"/>
          <w:color w:val="000000"/>
        </w:rPr>
        <w:t>，由</w:t>
      </w:r>
      <w:r>
        <w:rPr>
          <w:color w:val="000000"/>
        </w:rPr>
        <w:t>P=UI</w:t>
      </w:r>
      <w:r>
        <w:rPr>
          <w:rFonts w:cs="宋体" w:hint="eastAsia"/>
          <w:color w:val="000000"/>
        </w:rPr>
        <w:t>得：</w:t>
      </w:r>
      <w:r>
        <w:rPr>
          <w:rFonts w:cs="Times New Roman"/>
        </w:rPr>
        <w:br/>
      </w:r>
      <w:r>
        <w:rPr>
          <w:rFonts w:cs="宋体" w:hint="eastAsia"/>
          <w:color w:val="000000"/>
        </w:rPr>
        <w:t>养生壶正常工作时通过的电流：</w:t>
      </w:r>
      <w:r>
        <w:rPr>
          <w:rFonts w:cs="Times New Roman"/>
          <w:noProof/>
          <w:lang w:eastAsia="zh-CN"/>
        </w:rPr>
        <w:pict>
          <v:shape id="_x0000_i1098" type="#_x0000_t75" alt=" " style="height:21pt;visibility:visible;width:108.75pt">
            <v:imagedata r:id="rId60" o:title=""/>
          </v:shape>
        </w:pic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）由</w:t>
      </w:r>
      <w:r>
        <w:rPr>
          <w:rFonts w:cs="Times New Roman"/>
          <w:noProof/>
          <w:lang w:eastAsia="zh-CN"/>
        </w:rPr>
        <w:pict>
          <v:shape id="_x0000_i1099" type="#_x0000_t75" alt=" " style="height:20.25pt;visibility:visible;width:32.25pt">
            <v:imagedata r:id="rId61" o:title=""/>
          </v:shape>
        </w:pict>
      </w:r>
      <w:r>
        <w:rPr>
          <w:rFonts w:cs="宋体" w:hint="eastAsia"/>
          <w:color w:val="000000"/>
        </w:rPr>
        <w:t>得，养生壶的电阻：</w:t>
      </w:r>
      <w:r>
        <w:rPr>
          <w:rFonts w:cs="Times New Roman"/>
          <w:noProof/>
          <w:lang w:eastAsia="zh-CN"/>
        </w:rPr>
        <w:pict>
          <v:shape id="_x0000_i1100" type="#_x0000_t75" alt=" " style="height:21pt;visibility:visible;width:111.75pt">
            <v:imagedata r:id="rId62" o:title=""/>
          </v:shape>
        </w:pict>
      </w:r>
      <w:r>
        <w:rPr>
          <w:rFonts w:cs="宋体" w:hint="eastAsia"/>
          <w:color w:val="000000"/>
        </w:rPr>
        <w:t>；</w:t>
      </w:r>
      <w:r>
        <w:rPr>
          <w:rFonts w:cs="Times New Roman"/>
        </w:rPr>
        <w:br/>
      </w:r>
      <w:r>
        <w:rPr>
          <w:rFonts w:cs="宋体" w:hint="eastAsia"/>
          <w:color w:val="000000"/>
        </w:rPr>
        <w:t>（</w:t>
      </w:r>
      <w:r>
        <w:rPr>
          <w:color w:val="000000"/>
        </w:rPr>
        <w:t>3</w:t>
      </w:r>
      <w:r>
        <w:rPr>
          <w:rFonts w:cs="宋体" w:hint="eastAsia"/>
          <w:color w:val="000000"/>
        </w:rPr>
        <w:t>）养生壶中水吸收的热量：</w:t>
      </w:r>
      <w:r>
        <w:rPr>
          <w:rFonts w:cs="Times New Roman"/>
        </w:rPr>
        <w:br/>
      </w:r>
      <w:r>
        <w:rPr>
          <w:color w:val="000000"/>
        </w:rPr>
        <w:t>Q</w:t>
      </w:r>
      <w:r>
        <w:rPr>
          <w:rFonts w:cs="宋体" w:hint="eastAsia"/>
          <w:color w:val="000000"/>
          <w:vertAlign w:val="subscript"/>
        </w:rPr>
        <w:t>吸</w:t>
      </w:r>
      <w:r>
        <w:rPr>
          <w:color w:val="000000"/>
        </w:rPr>
        <w:t>=cm</w:t>
      </w:r>
      <w:r>
        <w:rPr>
          <w:rFonts w:cs="宋体" w:hint="eastAsia"/>
          <w:color w:val="000000"/>
        </w:rPr>
        <w:t>（</w:t>
      </w:r>
      <w:r>
        <w:rPr>
          <w:color w:val="000000"/>
        </w:rPr>
        <w:t>t-t</w:t>
      </w:r>
      <w:r>
        <w:rPr>
          <w:color w:val="000000"/>
          <w:vertAlign w:val="subscript"/>
        </w:rPr>
        <w:t>0</w:t>
      </w:r>
      <w:r>
        <w:rPr>
          <w:rFonts w:cs="宋体" w:hint="eastAsia"/>
          <w:color w:val="000000"/>
        </w:rPr>
        <w:t>）</w:t>
      </w:r>
      <w:r>
        <w:rPr>
          <w:color w:val="000000"/>
        </w:rPr>
        <w:t>=4.2×10</w:t>
      </w:r>
      <w:r>
        <w:rPr>
          <w:color w:val="000000"/>
          <w:vertAlign w:val="superscript"/>
        </w:rPr>
        <w:t>3</w:t>
      </w:r>
      <w:r>
        <w:rPr>
          <w:color w:val="000000"/>
        </w:rPr>
        <w:t>J/</w:t>
      </w:r>
      <w:r>
        <w:rPr>
          <w:rFonts w:cs="宋体" w:hint="eastAsia"/>
          <w:color w:val="000000"/>
        </w:rPr>
        <w:t>（</w:t>
      </w:r>
      <w:r>
        <w:rPr>
          <w:color w:val="000000"/>
        </w:rPr>
        <w:t>kg•</w:t>
      </w:r>
      <w:r>
        <w:rPr>
          <w:rFonts w:ascii="宋体" w:hAnsi="宋体" w:cs="宋体" w:hint="eastAsia"/>
          <w:color w:val="000000"/>
        </w:rPr>
        <w:t>℃</w:t>
      </w:r>
      <w:r>
        <w:rPr>
          <w:rFonts w:cs="宋体" w:hint="eastAsia"/>
          <w:color w:val="000000"/>
        </w:rPr>
        <w:t>）</w:t>
      </w:r>
      <w:r>
        <w:rPr>
          <w:color w:val="000000"/>
        </w:rPr>
        <w:t>×1kg×</w:t>
      </w:r>
      <w:r>
        <w:rPr>
          <w:rFonts w:cs="宋体" w:hint="eastAsia"/>
          <w:color w:val="000000"/>
        </w:rPr>
        <w:t>（</w:t>
      </w:r>
      <w:r>
        <w:rPr>
          <w:color w:val="000000"/>
        </w:rPr>
        <w:t>100</w:t>
      </w:r>
      <w:r>
        <w:rPr>
          <w:rFonts w:ascii="宋体" w:hAnsi="宋体" w:cs="宋体" w:hint="eastAsia"/>
          <w:color w:val="000000"/>
        </w:rPr>
        <w:t>℃</w:t>
      </w:r>
      <w:r>
        <w:rPr>
          <w:color w:val="000000"/>
        </w:rPr>
        <w:t>-20</w:t>
      </w:r>
      <w:r>
        <w:rPr>
          <w:rFonts w:ascii="宋体" w:hAnsi="宋体" w:cs="宋体" w:hint="eastAsia"/>
          <w:color w:val="000000"/>
        </w:rPr>
        <w:t>℃</w:t>
      </w:r>
      <w:r>
        <w:rPr>
          <w:rFonts w:cs="宋体" w:hint="eastAsia"/>
          <w:color w:val="000000"/>
        </w:rPr>
        <w:t>）</w:t>
      </w:r>
      <w:r>
        <w:rPr>
          <w:color w:val="000000"/>
        </w:rPr>
        <w:t>=3.36×10</w:t>
      </w:r>
      <w:r>
        <w:rPr>
          <w:color w:val="000000"/>
          <w:vertAlign w:val="superscript"/>
        </w:rPr>
        <w:t>5</w:t>
      </w:r>
      <w:r>
        <w:rPr>
          <w:color w:val="000000"/>
        </w:rPr>
        <w:t>J</w:t>
      </w:r>
      <w:r>
        <w:rPr>
          <w:rFonts w:cs="宋体" w:hint="eastAsia"/>
          <w:color w:val="000000"/>
        </w:rPr>
        <w:t>；</w:t>
      </w:r>
      <w:r>
        <w:rPr>
          <w:rFonts w:cs="Times New Roman"/>
        </w:rPr>
        <w:br/>
      </w:r>
      <w:r>
        <w:rPr>
          <w:rFonts w:cs="宋体" w:hint="eastAsia"/>
          <w:color w:val="000000"/>
        </w:rPr>
        <w:t>（</w:t>
      </w:r>
      <w:r>
        <w:rPr>
          <w:color w:val="000000"/>
        </w:rPr>
        <w:t>4</w:t>
      </w:r>
      <w:r>
        <w:rPr>
          <w:rFonts w:cs="宋体" w:hint="eastAsia"/>
          <w:color w:val="000000"/>
        </w:rPr>
        <w:t>）消耗的电能：</w:t>
      </w:r>
      <w:r>
        <w:rPr>
          <w:rFonts w:cs="Times New Roman"/>
        </w:rPr>
        <w:br/>
      </w:r>
      <w:r>
        <w:rPr>
          <w:color w:val="000000"/>
        </w:rPr>
        <w:t>W=Pt=1100W×6×60s=3.96×10</w:t>
      </w:r>
      <w:r>
        <w:rPr>
          <w:color w:val="000000"/>
          <w:vertAlign w:val="superscript"/>
        </w:rPr>
        <w:t>5</w:t>
      </w:r>
      <w:r>
        <w:rPr>
          <w:color w:val="000000"/>
        </w:rPr>
        <w:t>J</w:t>
      </w:r>
      <w:r>
        <w:rPr>
          <w:rFonts w:cs="宋体" w:hint="eastAsia"/>
          <w:color w:val="000000"/>
        </w:rPr>
        <w:t>，</w:t>
      </w:r>
      <w:r>
        <w:rPr>
          <w:rFonts w:cs="Times New Roman"/>
        </w:rPr>
        <w:br/>
      </w:r>
      <w:r>
        <w:rPr>
          <w:rFonts w:cs="宋体" w:hint="eastAsia"/>
          <w:color w:val="000000"/>
        </w:rPr>
        <w:t>加热效率：</w:t>
      </w:r>
      <w:r>
        <w:rPr>
          <w:rFonts w:cs="Times New Roman"/>
        </w:rPr>
        <w:br/>
      </w:r>
      <w:r>
        <w:rPr>
          <w:color w:val="000000"/>
        </w:rPr>
        <w:t>η=</w:t>
      </w:r>
      <w:r>
        <w:rPr>
          <w:rFonts w:cs="Times New Roman"/>
          <w:noProof/>
          <w:lang w:eastAsia="zh-CN"/>
        </w:rPr>
        <w:pict>
          <v:shape id="_x0000_i1101" type="#_x0000_t75" alt=" " style="height:23.25pt;visibility:visible;width:15.75pt">
            <v:imagedata r:id="rId63" o:title=""/>
          </v:shape>
        </w:pict>
      </w:r>
      <w:r>
        <w:rPr>
          <w:color w:val="000000"/>
        </w:rPr>
        <w:t>×100%=</w:t>
      </w:r>
      <w:r>
        <w:rPr>
          <w:rFonts w:cs="Times New Roman"/>
          <w:noProof/>
          <w:lang w:eastAsia="zh-CN"/>
        </w:rPr>
        <w:pict>
          <v:shape id="_x0000_i1102" type="#_x0000_t75" alt=" " style="height:27pt;visibility:visible;width:51pt">
            <v:imagedata r:id="rId64" o:title=""/>
          </v:shape>
        </w:pict>
      </w:r>
      <w:r>
        <w:rPr>
          <w:color w:val="000000"/>
        </w:rPr>
        <w:t>×100%≈84.8%</w:t>
      </w:r>
      <w:r>
        <w:rPr>
          <w:rFonts w:cs="宋体" w:hint="eastAsia"/>
          <w:color w:val="000000"/>
        </w:rPr>
        <w:t>；</w:t>
      </w:r>
      <w:r>
        <w:rPr>
          <w:rFonts w:cs="Times New Roman"/>
        </w:rPr>
        <w:br/>
      </w:r>
      <w:r>
        <w:rPr>
          <w:rFonts w:cs="宋体" w:hint="eastAsia"/>
          <w:color w:val="000000"/>
        </w:rPr>
        <w:t>（</w:t>
      </w:r>
      <w:r>
        <w:rPr>
          <w:color w:val="000000"/>
        </w:rPr>
        <w:t>5</w:t>
      </w:r>
      <w:r>
        <w:rPr>
          <w:rFonts w:cs="宋体" w:hint="eastAsia"/>
          <w:color w:val="000000"/>
        </w:rPr>
        <w:t>）由电能表的参数可知电能表允许接的最大电功率：</w:t>
      </w:r>
      <w:r>
        <w:rPr>
          <w:color w:val="000000"/>
        </w:rPr>
        <w:t>P</w:t>
      </w:r>
      <w:r>
        <w:rPr>
          <w:color w:val="000000"/>
          <w:vertAlign w:val="subscript"/>
        </w:rPr>
        <w:t>max</w:t>
      </w:r>
      <w:r>
        <w:rPr>
          <w:color w:val="000000"/>
        </w:rPr>
        <w:t>=UI=220V×20A=4400W</w:t>
      </w:r>
      <w:r>
        <w:rPr>
          <w:rFonts w:cs="宋体" w:hint="eastAsia"/>
          <w:color w:val="000000"/>
        </w:rPr>
        <w:t>，</w:t>
      </w:r>
      <w:r>
        <w:rPr>
          <w:rFonts w:cs="Times New Roman"/>
        </w:rPr>
        <w:br/>
      </w:r>
      <w:r>
        <w:rPr>
          <w:rFonts w:cs="宋体" w:hint="eastAsia"/>
          <w:color w:val="000000"/>
        </w:rPr>
        <w:t>用电器同时工作时的总功率：</w:t>
      </w:r>
      <w:r>
        <w:rPr>
          <w:color w:val="000000"/>
        </w:rPr>
        <w:t>P</w:t>
      </w:r>
      <w:r>
        <w:rPr>
          <w:rFonts w:cs="宋体" w:hint="eastAsia"/>
          <w:color w:val="000000"/>
          <w:vertAlign w:val="subscript"/>
        </w:rPr>
        <w:t>实</w:t>
      </w:r>
      <w:r>
        <w:rPr>
          <w:color w:val="000000"/>
        </w:rPr>
        <w:t>=3×1000W+1100W=4100W</w:t>
      </w:r>
      <w:r>
        <w:rPr>
          <w:rFonts w:cs="宋体" w:hint="eastAsia"/>
          <w:color w:val="000000"/>
        </w:rPr>
        <w:t>，</w:t>
      </w:r>
      <w:r>
        <w:rPr>
          <w:rFonts w:cs="Times New Roman"/>
        </w:rPr>
        <w:br/>
      </w:r>
      <w:r>
        <w:rPr>
          <w:rFonts w:cs="宋体" w:hint="eastAsia"/>
          <w:color w:val="000000"/>
        </w:rPr>
        <w:t>因为</w:t>
      </w:r>
      <w:r>
        <w:rPr>
          <w:color w:val="000000"/>
        </w:rPr>
        <w:t>P</w:t>
      </w:r>
      <w:r>
        <w:rPr>
          <w:color w:val="000000"/>
          <w:vertAlign w:val="subscript"/>
        </w:rPr>
        <w:t>max</w:t>
      </w:r>
      <w:r>
        <w:rPr>
          <w:rFonts w:cs="宋体" w:hint="eastAsia"/>
          <w:color w:val="000000"/>
        </w:rPr>
        <w:t>＞</w:t>
      </w:r>
      <w:r>
        <w:rPr>
          <w:color w:val="000000"/>
        </w:rPr>
        <w:t>P</w:t>
      </w:r>
      <w:r>
        <w:rPr>
          <w:rFonts w:cs="宋体" w:hint="eastAsia"/>
          <w:color w:val="000000"/>
          <w:vertAlign w:val="subscript"/>
        </w:rPr>
        <w:t>实</w:t>
      </w:r>
      <w:r>
        <w:rPr>
          <w:color w:val="000000"/>
        </w:rPr>
        <w:t xml:space="preserve">  </w:t>
      </w:r>
      <w:r>
        <w:rPr>
          <w:rFonts w:cs="宋体" w:hint="eastAsia"/>
          <w:color w:val="000000"/>
        </w:rPr>
        <w:t>，</w:t>
      </w:r>
      <w:r>
        <w:rPr>
          <w:color w:val="000000"/>
        </w:rPr>
        <w:t xml:space="preserve"> </w:t>
      </w:r>
      <w:r>
        <w:rPr>
          <w:rFonts w:cs="宋体" w:hint="eastAsia"/>
          <w:color w:val="000000"/>
        </w:rPr>
        <w:t>所以可以再增加用电器</w:t>
      </w:r>
      <w:r>
        <w:rPr>
          <w:color w:val="000000"/>
        </w:rPr>
        <w:t>.</w:t>
      </w:r>
      <w:r>
        <w:rPr>
          <w:rFonts w:cs="宋体" w:hint="eastAsia"/>
          <w:color w:val="000000"/>
        </w:rPr>
        <w:t>【分析】（</w:t>
      </w:r>
      <w:r>
        <w:rPr>
          <w:color w:val="000000"/>
        </w:rPr>
        <w:t>1</w:t>
      </w:r>
      <w:r>
        <w:rPr>
          <w:rFonts w:cs="宋体" w:hint="eastAsia"/>
          <w:color w:val="000000"/>
        </w:rPr>
        <w:t>）养生壶正常工作时，</w:t>
      </w:r>
      <w:r>
        <w:rPr>
          <w:color w:val="000000"/>
        </w:rPr>
        <w:t>U</w:t>
      </w:r>
      <w:r>
        <w:rPr>
          <w:rFonts w:cs="宋体" w:hint="eastAsia"/>
          <w:color w:val="000000"/>
          <w:vertAlign w:val="subscript"/>
        </w:rPr>
        <w:t>实</w:t>
      </w:r>
      <w:r>
        <w:rPr>
          <w:color w:val="000000"/>
        </w:rPr>
        <w:t>=U</w:t>
      </w:r>
      <w:r>
        <w:rPr>
          <w:rFonts w:cs="宋体" w:hint="eastAsia"/>
          <w:color w:val="000000"/>
          <w:vertAlign w:val="subscript"/>
        </w:rPr>
        <w:t>额</w:t>
      </w:r>
      <w:r>
        <w:rPr>
          <w:rFonts w:cs="宋体" w:hint="eastAsia"/>
          <w:color w:val="000000"/>
        </w:rPr>
        <w:t>、</w:t>
      </w:r>
      <w:r>
        <w:rPr>
          <w:color w:val="000000"/>
        </w:rPr>
        <w:t>P</w:t>
      </w:r>
      <w:r>
        <w:rPr>
          <w:rFonts w:cs="宋体" w:hint="eastAsia"/>
          <w:color w:val="000000"/>
          <w:vertAlign w:val="subscript"/>
        </w:rPr>
        <w:t>实</w:t>
      </w:r>
      <w:r>
        <w:rPr>
          <w:color w:val="000000"/>
        </w:rPr>
        <w:t>=P</w:t>
      </w:r>
      <w:r>
        <w:rPr>
          <w:rFonts w:cs="宋体" w:hint="eastAsia"/>
          <w:color w:val="000000"/>
          <w:vertAlign w:val="subscript"/>
        </w:rPr>
        <w:t>额</w:t>
      </w:r>
      <w:r>
        <w:rPr>
          <w:color w:val="000000"/>
        </w:rPr>
        <w:t xml:space="preserve">  </w:t>
      </w:r>
      <w:r>
        <w:rPr>
          <w:rFonts w:cs="宋体" w:hint="eastAsia"/>
          <w:color w:val="000000"/>
        </w:rPr>
        <w:t>，</w:t>
      </w:r>
      <w:r>
        <w:rPr>
          <w:color w:val="000000"/>
        </w:rPr>
        <w:t xml:space="preserve"> </w:t>
      </w:r>
      <w:r>
        <w:rPr>
          <w:rFonts w:cs="宋体" w:hint="eastAsia"/>
          <w:color w:val="000000"/>
        </w:rPr>
        <w:t>根据</w:t>
      </w:r>
      <w:r>
        <w:rPr>
          <w:color w:val="000000"/>
        </w:rPr>
        <w:t>P=UI</w:t>
      </w:r>
      <w:r>
        <w:rPr>
          <w:rFonts w:cs="宋体" w:hint="eastAsia"/>
          <w:color w:val="000000"/>
        </w:rPr>
        <w:t>求出正常工作时的电流；</w:t>
      </w:r>
      <w:r>
        <w:rPr>
          <w:rFonts w:cs="Times New Roman"/>
        </w:rPr>
        <w:br/>
      </w:r>
      <w:r>
        <w:rPr>
          <w:rFonts w:cs="宋体" w:hint="eastAsia"/>
          <w:color w:val="000000"/>
        </w:rPr>
        <w:t>（</w:t>
      </w:r>
      <w:r>
        <w:rPr>
          <w:color w:val="000000"/>
        </w:rPr>
        <w:t>2</w:t>
      </w:r>
      <w:r>
        <w:rPr>
          <w:rFonts w:cs="宋体" w:hint="eastAsia"/>
          <w:color w:val="000000"/>
        </w:rPr>
        <w:t>）根据</w:t>
      </w:r>
      <w:r>
        <w:rPr>
          <w:rFonts w:cs="Times New Roman"/>
          <w:noProof/>
          <w:lang w:eastAsia="zh-CN"/>
        </w:rPr>
        <w:pict>
          <v:shape id="_x0000_i1103" type="#_x0000_t75" alt=" " style="height:20.25pt;visibility:visible;width:32.25pt">
            <v:imagedata r:id="rId61" o:title=""/>
          </v:shape>
        </w:pict>
      </w:r>
      <w:r>
        <w:rPr>
          <w:rFonts w:cs="宋体" w:hint="eastAsia"/>
          <w:color w:val="000000"/>
        </w:rPr>
        <w:t>求出养生壶发热丝的电阻；</w:t>
      </w:r>
      <w:r>
        <w:rPr>
          <w:rFonts w:cs="Times New Roman"/>
        </w:rPr>
        <w:br/>
      </w:r>
      <w:r>
        <w:rPr>
          <w:rFonts w:cs="宋体" w:hint="eastAsia"/>
          <w:color w:val="000000"/>
        </w:rPr>
        <w:t>（</w:t>
      </w:r>
      <w:r>
        <w:rPr>
          <w:color w:val="000000"/>
        </w:rPr>
        <w:t>3</w:t>
      </w:r>
      <w:r>
        <w:rPr>
          <w:rFonts w:cs="宋体" w:hint="eastAsia"/>
          <w:color w:val="000000"/>
        </w:rPr>
        <w:t>）根据</w:t>
      </w:r>
      <w:r>
        <w:rPr>
          <w:color w:val="000000"/>
        </w:rPr>
        <w:t>Q</w:t>
      </w:r>
      <w:r>
        <w:rPr>
          <w:rFonts w:cs="宋体" w:hint="eastAsia"/>
          <w:color w:val="000000"/>
          <w:vertAlign w:val="subscript"/>
        </w:rPr>
        <w:t>吸</w:t>
      </w:r>
      <w:r>
        <w:rPr>
          <w:color w:val="000000"/>
        </w:rPr>
        <w:t>=cm</w:t>
      </w:r>
      <w:r>
        <w:rPr>
          <w:rFonts w:cs="宋体" w:hint="eastAsia"/>
          <w:color w:val="000000"/>
        </w:rPr>
        <w:t>（</w:t>
      </w:r>
      <w:r>
        <w:rPr>
          <w:color w:val="000000"/>
        </w:rPr>
        <w:t>t-t</w:t>
      </w:r>
      <w:r>
        <w:rPr>
          <w:color w:val="000000"/>
          <w:vertAlign w:val="subscript"/>
        </w:rPr>
        <w:t>0</w:t>
      </w:r>
      <w:r>
        <w:rPr>
          <w:rFonts w:cs="宋体" w:hint="eastAsia"/>
          <w:color w:val="000000"/>
        </w:rPr>
        <w:t>）求出吸收的热量；</w:t>
      </w:r>
      <w:r>
        <w:rPr>
          <w:rFonts w:cs="Times New Roman"/>
        </w:rPr>
        <w:br/>
      </w:r>
      <w:r>
        <w:rPr>
          <w:rFonts w:cs="宋体" w:hint="eastAsia"/>
          <w:color w:val="000000"/>
        </w:rPr>
        <w:t>（</w:t>
      </w:r>
      <w:r>
        <w:rPr>
          <w:color w:val="000000"/>
        </w:rPr>
        <w:t>4</w:t>
      </w:r>
      <w:r>
        <w:rPr>
          <w:rFonts w:cs="宋体" w:hint="eastAsia"/>
          <w:color w:val="000000"/>
        </w:rPr>
        <w:t>）根据</w:t>
      </w:r>
      <w:r>
        <w:rPr>
          <w:color w:val="000000"/>
        </w:rPr>
        <w:t>W=Pt</w:t>
      </w:r>
      <w:r>
        <w:rPr>
          <w:rFonts w:cs="宋体" w:hint="eastAsia"/>
          <w:color w:val="000000"/>
        </w:rPr>
        <w:t>求出消耗的电能，再根据</w:t>
      </w:r>
      <w:r>
        <w:rPr>
          <w:rFonts w:cs="Times New Roman"/>
          <w:noProof/>
          <w:lang w:eastAsia="zh-CN"/>
        </w:rPr>
        <w:pict>
          <v:shape id="_x0000_i1104" type="#_x0000_t75" alt=" " style="height:23.25pt;visibility:visible;width:33.75pt">
            <v:imagedata r:id="rId65" o:title=""/>
          </v:shape>
        </w:pict>
      </w:r>
      <w:r>
        <w:rPr>
          <w:rFonts w:cs="宋体" w:hint="eastAsia"/>
          <w:color w:val="000000"/>
        </w:rPr>
        <w:t>求出加热效率；</w:t>
      </w:r>
      <w:r>
        <w:rPr>
          <w:rFonts w:cs="Times New Roman"/>
        </w:rPr>
        <w:br/>
      </w:r>
      <w:r>
        <w:rPr>
          <w:rFonts w:cs="宋体" w:hint="eastAsia"/>
          <w:color w:val="000000"/>
        </w:rPr>
        <w:t>（</w:t>
      </w:r>
      <w:r>
        <w:rPr>
          <w:color w:val="000000"/>
        </w:rPr>
        <w:t>5</w:t>
      </w:r>
      <w:r>
        <w:rPr>
          <w:rFonts w:cs="宋体" w:hint="eastAsia"/>
          <w:color w:val="000000"/>
        </w:rPr>
        <w:t>）根据</w:t>
      </w:r>
      <w:r>
        <w:rPr>
          <w:color w:val="000000"/>
        </w:rPr>
        <w:t>P=UI</w:t>
      </w:r>
      <w:r>
        <w:rPr>
          <w:rFonts w:cs="宋体" w:hint="eastAsia"/>
          <w:color w:val="000000"/>
        </w:rPr>
        <w:t>求出电能表允许接的最大电功率，再求出用电器同时工作时的总功率，比较最大电功率和总功率即可得出答案</w:t>
      </w:r>
      <w:r>
        <w:rPr>
          <w:color w:val="000000"/>
        </w:rPr>
        <w:t>.</w:t>
      </w:r>
    </w:p>
    <w:p w:rsidR="00BF01EC">
      <w:r>
        <w:rPr>
          <w:rFonts w:cs="宋体" w:hint="eastAsia"/>
        </w:rPr>
        <w:t>四、实验探究题</w:t>
      </w:r>
      <w:r>
        <w:t xml:space="preserve">  </w:t>
      </w:r>
    </w:p>
    <w:p w:rsidR="00BF01EC">
      <w:pPr>
        <w:spacing w:after="0"/>
        <w:rPr>
          <w:rFonts w:cs="Times New Roman"/>
        </w:rPr>
      </w:pPr>
      <w:r>
        <w:rPr>
          <w:color w:val="000000"/>
        </w:rPr>
        <w:t>21.</w:t>
      </w: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3</w:t>
      </w:r>
      <w:r>
        <w:rPr>
          <w:b/>
          <w:bCs/>
          <w:color w:val="000000"/>
        </w:rPr>
        <w:t>.</w:t>
      </w:r>
      <w:r>
        <w:rPr>
          <w:color w:val="000000"/>
        </w:rPr>
        <w:t>6</w:t>
      </w:r>
      <w:r>
        <w:rPr>
          <w:rFonts w:cs="Times New Roman"/>
        </w:rPr>
        <w:br/>
      </w:r>
      <w:r>
        <w:rPr>
          <w:rFonts w:cs="宋体" w:hint="eastAsia"/>
          <w:color w:val="000000"/>
        </w:rPr>
        <w:t>（</w:t>
      </w:r>
      <w:r>
        <w:rPr>
          <w:color w:val="000000"/>
        </w:rPr>
        <w:t>2</w:t>
      </w:r>
      <w:r>
        <w:rPr>
          <w:rFonts w:cs="宋体" w:hint="eastAsia"/>
          <w:color w:val="000000"/>
        </w:rPr>
        <w:t>）</w:t>
      </w:r>
      <w:r>
        <w:rPr>
          <w:color w:val="000000"/>
        </w:rPr>
        <w:t>0</w:t>
      </w:r>
      <w:r>
        <w:rPr>
          <w:b/>
          <w:bCs/>
          <w:color w:val="000000"/>
        </w:rPr>
        <w:t>.</w:t>
      </w:r>
      <w:r>
        <w:rPr>
          <w:color w:val="000000"/>
        </w:rPr>
        <w:t>0524</w:t>
      </w:r>
      <w:r>
        <w:rPr>
          <w:rFonts w:cs="Times New Roman"/>
        </w:rPr>
        <w:br/>
      </w:r>
      <w:r>
        <w:rPr>
          <w:rFonts w:cs="宋体" w:hint="eastAsia"/>
          <w:color w:val="000000"/>
        </w:rPr>
        <w:t>（</w:t>
      </w:r>
      <w:r>
        <w:rPr>
          <w:color w:val="000000"/>
        </w:rPr>
        <w:t>3</w:t>
      </w:r>
      <w:r>
        <w:rPr>
          <w:rFonts w:cs="宋体" w:hint="eastAsia"/>
          <w:color w:val="000000"/>
        </w:rPr>
        <w:t>）</w:t>
      </w:r>
      <w:r>
        <w:rPr>
          <w:color w:val="000000"/>
        </w:rPr>
        <w:t>4</w:t>
      </w:r>
      <w:r>
        <w:rPr>
          <w:b/>
          <w:bCs/>
          <w:color w:val="000000"/>
        </w:rPr>
        <w:t>.</w:t>
      </w:r>
      <w:r>
        <w:rPr>
          <w:color w:val="000000"/>
        </w:rPr>
        <w:t xml:space="preserve">50  </w:t>
      </w:r>
    </w:p>
    <w:p w:rsidR="00BF01EC">
      <w:pPr>
        <w:spacing w:after="0"/>
        <w:rPr>
          <w:rFonts w:cs="Times New Roman"/>
        </w:rPr>
      </w:pPr>
      <w:r>
        <w:rPr>
          <w:rFonts w:cs="宋体" w:hint="eastAsia"/>
          <w:color w:val="0000FF"/>
        </w:rPr>
        <w:t>【考点】</w:t>
      </w:r>
      <w:r>
        <w:rPr>
          <w:rFonts w:cs="宋体" w:hint="eastAsia"/>
          <w:color w:val="000000"/>
        </w:rPr>
        <w:t>天平的使用，刻度尺的使用，弹簧测力计的使用与读数</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）观察弹簧测力计可知一个大格表示</w:t>
      </w:r>
      <w:r>
        <w:rPr>
          <w:color w:val="000000"/>
        </w:rPr>
        <w:t>1N</w:t>
      </w:r>
      <w:r>
        <w:rPr>
          <w:rFonts w:cs="宋体" w:hint="eastAsia"/>
          <w:color w:val="000000"/>
        </w:rPr>
        <w:t>，一个小格表示</w:t>
      </w:r>
      <w:r>
        <w:rPr>
          <w:color w:val="000000"/>
        </w:rPr>
        <w:t>0.2N</w:t>
      </w:r>
      <w:r>
        <w:rPr>
          <w:rFonts w:cs="宋体" w:hint="eastAsia"/>
          <w:color w:val="000000"/>
        </w:rPr>
        <w:t>，即弹簧测力计的分度值是</w:t>
      </w:r>
      <w:r>
        <w:rPr>
          <w:color w:val="000000"/>
        </w:rPr>
        <w:t>0.2N</w:t>
      </w:r>
      <w:r>
        <w:rPr>
          <w:rFonts w:cs="宋体" w:hint="eastAsia"/>
          <w:color w:val="000000"/>
        </w:rPr>
        <w:t>，弹簧测力计的指针在</w:t>
      </w:r>
      <w:r>
        <w:rPr>
          <w:color w:val="000000"/>
        </w:rPr>
        <w:t>3N</w:t>
      </w:r>
      <w:r>
        <w:rPr>
          <w:rFonts w:cs="宋体" w:hint="eastAsia"/>
          <w:color w:val="000000"/>
        </w:rPr>
        <w:t>下</w:t>
      </w:r>
      <w:r>
        <w:rPr>
          <w:color w:val="000000"/>
        </w:rPr>
        <w:t>3</w:t>
      </w:r>
      <w:r>
        <w:rPr>
          <w:rFonts w:cs="宋体" w:hint="eastAsia"/>
          <w:color w:val="000000"/>
        </w:rPr>
        <w:t>格处，示数为</w:t>
      </w:r>
      <w:r>
        <w:rPr>
          <w:color w:val="000000"/>
        </w:rPr>
        <w:t>3.6N</w:t>
      </w:r>
      <w:r>
        <w:rPr>
          <w:rFonts w:cs="宋体" w:hint="eastAsia"/>
          <w:color w:val="000000"/>
        </w:rPr>
        <w:t>；（</w:t>
      </w:r>
      <w:r>
        <w:rPr>
          <w:color w:val="000000"/>
        </w:rPr>
        <w:t>2</w:t>
      </w:r>
      <w:r>
        <w:rPr>
          <w:rFonts w:cs="宋体" w:hint="eastAsia"/>
          <w:color w:val="000000"/>
        </w:rPr>
        <w:t>）由图乙可知天平右盘中砝码的质量为</w:t>
      </w:r>
      <w:r>
        <w:rPr>
          <w:color w:val="000000"/>
        </w:rPr>
        <w:t>50g</w:t>
      </w:r>
      <w:r>
        <w:rPr>
          <w:rFonts w:cs="宋体" w:hint="eastAsia"/>
          <w:color w:val="000000"/>
        </w:rPr>
        <w:t>，游码在标尺上的示数为</w:t>
      </w:r>
      <w:r>
        <w:rPr>
          <w:color w:val="000000"/>
        </w:rPr>
        <w:t>2.4g</w:t>
      </w:r>
      <w:r>
        <w:rPr>
          <w:rFonts w:cs="宋体" w:hint="eastAsia"/>
          <w:color w:val="000000"/>
        </w:rPr>
        <w:t>，左盘中被测物体的质量为</w:t>
      </w:r>
      <w:r>
        <w:rPr>
          <w:color w:val="000000"/>
        </w:rPr>
        <w:t>50g+2.4g=52.4g=0.0524kg</w:t>
      </w:r>
      <w:r>
        <w:rPr>
          <w:rFonts w:cs="宋体" w:hint="eastAsia"/>
          <w:color w:val="000000"/>
        </w:rPr>
        <w:t>；（</w:t>
      </w:r>
      <w:r>
        <w:rPr>
          <w:color w:val="000000"/>
        </w:rPr>
        <w:t>3</w:t>
      </w:r>
      <w:r>
        <w:rPr>
          <w:rFonts w:cs="宋体" w:hint="eastAsia"/>
          <w:color w:val="000000"/>
        </w:rPr>
        <w:t>）由图丙可知，刻度尺的分度值是</w:t>
      </w:r>
      <w:r>
        <w:rPr>
          <w:color w:val="000000"/>
        </w:rPr>
        <w:t>1mm</w:t>
      </w:r>
      <w:r>
        <w:rPr>
          <w:rFonts w:cs="宋体" w:hint="eastAsia"/>
          <w:color w:val="000000"/>
        </w:rPr>
        <w:t>，物体左端所对的刻度为</w:t>
      </w:r>
      <w:r>
        <w:rPr>
          <w:color w:val="000000"/>
        </w:rPr>
        <w:t>2.00cm</w:t>
      </w:r>
      <w:r>
        <w:rPr>
          <w:rFonts w:cs="宋体" w:hint="eastAsia"/>
          <w:color w:val="000000"/>
        </w:rPr>
        <w:t>，物体右端所对的刻度为</w:t>
      </w:r>
      <w:r>
        <w:rPr>
          <w:color w:val="000000"/>
        </w:rPr>
        <w:t>6.50cm</w:t>
      </w:r>
      <w:r>
        <w:rPr>
          <w:rFonts w:cs="宋体" w:hint="eastAsia"/>
          <w:color w:val="000000"/>
        </w:rPr>
        <w:t>，物体的长度是</w:t>
      </w:r>
      <w:r>
        <w:rPr>
          <w:color w:val="000000"/>
        </w:rPr>
        <w:t>6.50cm-2.00cm=4.50cm.</w:t>
      </w:r>
      <w:r>
        <w:rPr>
          <w:rFonts w:cs="宋体" w:hint="eastAsia"/>
          <w:color w:val="000000"/>
        </w:rPr>
        <w:t>【分析】（</w:t>
      </w:r>
      <w:r>
        <w:rPr>
          <w:color w:val="000000"/>
        </w:rPr>
        <w:t>1</w:t>
      </w:r>
      <w:r>
        <w:rPr>
          <w:rFonts w:cs="宋体" w:hint="eastAsia"/>
          <w:color w:val="000000"/>
        </w:rPr>
        <w:t>）弹簧测力计读数前要认清它的分度值，然后根据指针的位置读出示数；（</w:t>
      </w:r>
      <w:r>
        <w:rPr>
          <w:color w:val="000000"/>
        </w:rPr>
        <w:t>2</w:t>
      </w:r>
      <w:r>
        <w:rPr>
          <w:rFonts w:cs="宋体" w:hint="eastAsia"/>
          <w:color w:val="000000"/>
        </w:rPr>
        <w:t>）用天平测量物体的质量时，左盘中物体的质量等于砝码的质量加上游码的示数；（</w:t>
      </w:r>
      <w:r>
        <w:rPr>
          <w:color w:val="000000"/>
        </w:rPr>
        <w:t>3</w:t>
      </w:r>
      <w:r>
        <w:rPr>
          <w:rFonts w:cs="宋体" w:hint="eastAsia"/>
          <w:color w:val="000000"/>
        </w:rPr>
        <w:t>）确定刻度尺的分度值，物体的端点没有与刻度尺的零刻度线对齐时，物体两端所对应刻度尺的示数之差等于物体的长度</w:t>
      </w:r>
      <w:r>
        <w:rPr>
          <w:color w:val="000000"/>
        </w:rPr>
        <w:t>.</w:t>
      </w:r>
    </w:p>
    <w:p w:rsidR="00BF01EC">
      <w:pPr>
        <w:spacing w:after="0"/>
        <w:rPr>
          <w:rFonts w:cs="Times New Roman"/>
        </w:rPr>
      </w:pPr>
      <w:r>
        <w:rPr>
          <w:color w:val="000000"/>
        </w:rPr>
        <w:t>22.</w:t>
      </w:r>
      <w:r>
        <w:rPr>
          <w:rFonts w:cs="宋体" w:hint="eastAsia"/>
          <w:color w:val="0000FF"/>
        </w:rPr>
        <w:t>【答案】</w:t>
      </w:r>
      <w:r>
        <w:rPr>
          <w:rFonts w:cs="宋体" w:hint="eastAsia"/>
          <w:color w:val="000000"/>
        </w:rPr>
        <w:t>（</w:t>
      </w:r>
      <w:r>
        <w:rPr>
          <w:color w:val="000000"/>
        </w:rPr>
        <w:t>1</w:t>
      </w:r>
      <w:r>
        <w:rPr>
          <w:rFonts w:cs="宋体" w:hint="eastAsia"/>
          <w:color w:val="000000"/>
        </w:rPr>
        <w:t>）乙</w:t>
      </w:r>
      <w:r>
        <w:rPr>
          <w:rFonts w:cs="Times New Roman"/>
        </w:rPr>
        <w:br/>
      </w:r>
      <w:r>
        <w:rPr>
          <w:rFonts w:cs="宋体" w:hint="eastAsia"/>
          <w:color w:val="000000"/>
        </w:rPr>
        <w:t>（</w:t>
      </w:r>
      <w:r>
        <w:rPr>
          <w:color w:val="000000"/>
        </w:rPr>
        <w:t>2</w:t>
      </w:r>
      <w:r>
        <w:rPr>
          <w:rFonts w:cs="宋体" w:hint="eastAsia"/>
          <w:color w:val="000000"/>
        </w:rPr>
        <w:t>）</w:t>
      </w:r>
      <w:r>
        <w:rPr>
          <w:rFonts w:cs="Times New Roman"/>
          <w:noProof/>
          <w:lang w:eastAsia="zh-CN"/>
        </w:rPr>
        <w:pict>
          <v:shape id="_x0000_i1105" type="#_x0000_t75" alt=" " style="height:110.25pt;visibility:visible;width:150pt">
            <v:imagedata r:id="rId66" o:title=""/>
          </v:shape>
        </w:pict>
      </w:r>
      <w:r>
        <w:rPr>
          <w:rFonts w:cs="Times New Roman"/>
        </w:rPr>
        <w:br/>
      </w:r>
      <w:r>
        <w:rPr>
          <w:rFonts w:cs="宋体" w:hint="eastAsia"/>
          <w:color w:val="000000"/>
        </w:rPr>
        <w:t>（</w:t>
      </w:r>
      <w:r>
        <w:rPr>
          <w:color w:val="000000"/>
        </w:rPr>
        <w:t>3</w:t>
      </w:r>
      <w:r>
        <w:rPr>
          <w:rFonts w:cs="宋体" w:hint="eastAsia"/>
          <w:color w:val="000000"/>
        </w:rPr>
        <w:t>）正负接线柱接反了；小灯泡断路</w:t>
      </w:r>
      <w:r>
        <w:rPr>
          <w:rFonts w:cs="Times New Roman"/>
        </w:rPr>
        <w:br/>
      </w:r>
      <w:r>
        <w:rPr>
          <w:rFonts w:cs="宋体" w:hint="eastAsia"/>
          <w:color w:val="000000"/>
        </w:rPr>
        <w:t>（</w:t>
      </w:r>
      <w:r>
        <w:rPr>
          <w:color w:val="000000"/>
        </w:rPr>
        <w:t>4</w:t>
      </w:r>
      <w:r>
        <w:rPr>
          <w:rFonts w:cs="宋体" w:hint="eastAsia"/>
          <w:color w:val="000000"/>
        </w:rPr>
        <w:t>）</w:t>
      </w:r>
      <w:r>
        <w:rPr>
          <w:color w:val="000000"/>
        </w:rPr>
        <w:t>0</w:t>
      </w:r>
      <w:r>
        <w:rPr>
          <w:b/>
          <w:bCs/>
          <w:color w:val="000000"/>
        </w:rPr>
        <w:t>.</w:t>
      </w:r>
      <w:r>
        <w:rPr>
          <w:color w:val="000000"/>
        </w:rPr>
        <w:t>5</w:t>
      </w:r>
      <w:r>
        <w:rPr>
          <w:rFonts w:cs="宋体" w:hint="eastAsia"/>
          <w:color w:val="000000"/>
        </w:rPr>
        <w:t>；变大；灯丝电阻受温度影响</w:t>
      </w:r>
      <w:r>
        <w:rPr>
          <w:rFonts w:cs="Times New Roman"/>
        </w:rPr>
        <w:br/>
      </w:r>
      <w:r>
        <w:rPr>
          <w:rFonts w:cs="宋体" w:hint="eastAsia"/>
          <w:color w:val="000000"/>
        </w:rPr>
        <w:t>（</w:t>
      </w:r>
      <w:r>
        <w:rPr>
          <w:color w:val="000000"/>
        </w:rPr>
        <w:t>5</w:t>
      </w:r>
      <w:r>
        <w:rPr>
          <w:rFonts w:cs="宋体" w:hint="eastAsia"/>
          <w:color w:val="000000"/>
        </w:rPr>
        <w:t>）</w:t>
      </w:r>
      <w:r>
        <w:rPr>
          <w:color w:val="000000"/>
        </w:rPr>
        <w:t>U</w:t>
      </w:r>
      <w:r>
        <w:rPr>
          <w:color w:val="000000"/>
          <w:vertAlign w:val="subscript"/>
        </w:rPr>
        <w:t>2</w:t>
      </w:r>
      <w:r>
        <w:rPr>
          <w:color w:val="000000"/>
        </w:rPr>
        <w:t>R</w:t>
      </w:r>
      <w:r>
        <w:rPr>
          <w:color w:val="000000"/>
          <w:vertAlign w:val="subscript"/>
        </w:rPr>
        <w:t>0</w:t>
      </w:r>
      <w:r>
        <w:rPr>
          <w:color w:val="000000"/>
        </w:rPr>
        <w:t>/U</w:t>
      </w:r>
      <w:r>
        <w:rPr>
          <w:color w:val="000000"/>
          <w:vertAlign w:val="subscript"/>
        </w:rPr>
        <w:t>1</w:t>
      </w:r>
      <w:r>
        <w:rPr>
          <w:rFonts w:cs="宋体" w:hint="eastAsia"/>
          <w:color w:val="000000"/>
        </w:rPr>
        <w:t>；</w:t>
      </w:r>
      <w:r>
        <w:rPr>
          <w:color w:val="000000"/>
        </w:rPr>
        <w:t>I</w:t>
      </w:r>
      <w:r>
        <w:rPr>
          <w:color w:val="000000"/>
          <w:vertAlign w:val="subscript"/>
        </w:rPr>
        <w:t>2</w:t>
      </w:r>
      <w:r>
        <w:rPr>
          <w:color w:val="000000"/>
        </w:rPr>
        <w:t>R</w:t>
      </w:r>
      <w:r>
        <w:rPr>
          <w:color w:val="000000"/>
          <w:vertAlign w:val="subscript"/>
        </w:rPr>
        <w:t>0</w:t>
      </w:r>
      <w:r>
        <w:rPr>
          <w:color w:val="000000"/>
        </w:rPr>
        <w:t>/</w:t>
      </w:r>
      <w:r>
        <w:rPr>
          <w:rFonts w:cs="宋体" w:hint="eastAsia"/>
          <w:color w:val="000000"/>
        </w:rPr>
        <w:t>（</w:t>
      </w:r>
      <w:r>
        <w:rPr>
          <w:color w:val="000000"/>
        </w:rPr>
        <w:t>I</w:t>
      </w:r>
      <w:r>
        <w:rPr>
          <w:color w:val="000000"/>
          <w:vertAlign w:val="subscript"/>
        </w:rPr>
        <w:t>1</w:t>
      </w:r>
      <w:r>
        <w:rPr>
          <w:color w:val="000000"/>
        </w:rPr>
        <w:t>—I</w:t>
      </w:r>
      <w:r>
        <w:rPr>
          <w:color w:val="000000"/>
          <w:vertAlign w:val="subscript"/>
        </w:rPr>
        <w:t>2</w:t>
      </w:r>
      <w:r>
        <w:rPr>
          <w:rFonts w:cs="宋体" w:hint="eastAsia"/>
          <w:color w:val="000000"/>
        </w:rPr>
        <w:t>）</w:t>
      </w:r>
      <w:r>
        <w:rPr>
          <w:color w:val="000000"/>
        </w:rPr>
        <w:t xml:space="preserve">  </w:t>
      </w:r>
    </w:p>
    <w:p w:rsidR="00BF01EC">
      <w:pPr>
        <w:spacing w:after="0"/>
        <w:rPr>
          <w:rFonts w:cs="Times New Roman"/>
        </w:rPr>
      </w:pPr>
      <w:r>
        <w:rPr>
          <w:rFonts w:cs="宋体" w:hint="eastAsia"/>
          <w:color w:val="0000FF"/>
        </w:rPr>
        <w:t>【考点】</w:t>
      </w:r>
      <w:r>
        <w:rPr>
          <w:rFonts w:cs="宋体" w:hint="eastAsia"/>
          <w:color w:val="000000"/>
        </w:rPr>
        <w:t>电功率的测量</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）测量小灯泡的电功率实验中，小灯泡和滑动变阻器组成串联电路，小灯泡正常发光时，电路中的电流等于通过小灯泡的电流：</w:t>
      </w:r>
      <w:r>
        <w:rPr>
          <w:rFonts w:cs="Times New Roman"/>
          <w:noProof/>
          <w:lang w:eastAsia="zh-CN"/>
        </w:rPr>
        <w:pict>
          <v:shape id="_x0000_i1106" type="#_x0000_t75" alt=" " style="height:26.25pt;visibility:visible;width:120pt">
            <v:imagedata r:id="rId67" o:title=""/>
          </v:shape>
        </w:pict>
      </w:r>
      <w:r>
        <w:rPr>
          <w:rFonts w:cs="宋体" w:hint="eastAsia"/>
          <w:color w:val="000000"/>
        </w:rPr>
        <w:t>；此时滑动变阻器两端的电压：</w:t>
      </w:r>
      <w:r>
        <w:rPr>
          <w:color w:val="000000"/>
        </w:rPr>
        <w:t>U</w:t>
      </w:r>
      <w:r>
        <w:rPr>
          <w:color w:val="000000"/>
          <w:vertAlign w:val="subscript"/>
        </w:rPr>
        <w:t>1</w:t>
      </w:r>
      <w:r>
        <w:rPr>
          <w:color w:val="000000"/>
        </w:rPr>
        <w:t>=U-U</w:t>
      </w:r>
      <w:r>
        <w:rPr>
          <w:color w:val="000000"/>
          <w:vertAlign w:val="subscript"/>
        </w:rPr>
        <w:t>L</w:t>
      </w:r>
      <w:r>
        <w:rPr>
          <w:color w:val="000000"/>
        </w:rPr>
        <w:t>=6V-2.5V=3.5V</w:t>
      </w:r>
      <w:r>
        <w:rPr>
          <w:rFonts w:cs="宋体" w:hint="eastAsia"/>
          <w:color w:val="000000"/>
        </w:rPr>
        <w:t>，滑动变阻器接入电路的阻值为：</w:t>
      </w:r>
      <w:r>
        <w:rPr>
          <w:rFonts w:cs="Times New Roman"/>
          <w:noProof/>
          <w:lang w:eastAsia="zh-CN"/>
        </w:rPr>
        <w:pict>
          <v:shape id="_x0000_i1107" type="#_x0000_t75" alt=" " style="height:24pt;visibility:visible;width:116.25pt">
            <v:imagedata r:id="rId68" o:title=""/>
          </v:shape>
        </w:pict>
      </w:r>
      <w:r>
        <w:rPr>
          <w:rFonts w:cs="宋体" w:hint="eastAsia"/>
          <w:color w:val="000000"/>
        </w:rPr>
        <w:t>，</w:t>
      </w:r>
      <w:r>
        <w:rPr>
          <w:color w:val="000000"/>
        </w:rPr>
        <w:t xml:space="preserve"> </w:t>
      </w:r>
      <w:r>
        <w:rPr>
          <w:rFonts w:cs="宋体" w:hint="eastAsia"/>
          <w:color w:val="000000"/>
        </w:rPr>
        <w:t>应选规格为</w:t>
      </w:r>
      <w:r>
        <w:rPr>
          <w:color w:val="000000"/>
        </w:rPr>
        <w:t>“50Ω 0.5A”</w:t>
      </w:r>
      <w:r>
        <w:rPr>
          <w:rFonts w:cs="宋体" w:hint="eastAsia"/>
          <w:color w:val="000000"/>
        </w:rPr>
        <w:t>的乙滑动变阻器；</w:t>
      </w:r>
      <w:r>
        <w:rPr>
          <w:rFonts w:cs="Times New Roman"/>
        </w:rPr>
        <w:br/>
      </w:r>
      <w:r>
        <w:rPr>
          <w:rFonts w:cs="宋体" w:hint="eastAsia"/>
          <w:color w:val="000000"/>
        </w:rPr>
        <w:t>（</w:t>
      </w:r>
      <w:r>
        <w:rPr>
          <w:color w:val="000000"/>
        </w:rPr>
        <w:t>2</w:t>
      </w:r>
      <w:r>
        <w:rPr>
          <w:rFonts w:cs="宋体" w:hint="eastAsia"/>
          <w:color w:val="000000"/>
        </w:rPr>
        <w:t>）电流表要串联在电路中，测量通过小灯泡的电流、灯泡正常发光时的电流为</w:t>
      </w:r>
      <w:r>
        <w:rPr>
          <w:color w:val="000000"/>
        </w:rPr>
        <w:t>0.25A</w:t>
      </w:r>
      <w:r>
        <w:rPr>
          <w:rFonts w:cs="宋体" w:hint="eastAsia"/>
          <w:color w:val="000000"/>
        </w:rPr>
        <w:t>，则电流表应选</w:t>
      </w:r>
      <w:r>
        <w:rPr>
          <w:color w:val="000000"/>
        </w:rPr>
        <w:t>0</w:t>
      </w:r>
      <w:r>
        <w:rPr>
          <w:rFonts w:cs="宋体" w:hint="eastAsia"/>
          <w:color w:val="000000"/>
        </w:rPr>
        <w:t>～</w:t>
      </w:r>
      <w:r>
        <w:rPr>
          <w:color w:val="000000"/>
        </w:rPr>
        <w:t>0.6A</w:t>
      </w:r>
      <w:r>
        <w:rPr>
          <w:rFonts w:cs="宋体" w:hint="eastAsia"/>
          <w:color w:val="000000"/>
        </w:rPr>
        <w:t>量程；电压表并联在灯泡两端，电压表应选</w:t>
      </w:r>
      <w:r>
        <w:rPr>
          <w:color w:val="000000"/>
        </w:rPr>
        <w:t>0</w:t>
      </w:r>
      <w:r>
        <w:rPr>
          <w:rFonts w:cs="宋体" w:hint="eastAsia"/>
          <w:color w:val="000000"/>
        </w:rPr>
        <w:t>～</w:t>
      </w:r>
      <w:r>
        <w:rPr>
          <w:color w:val="000000"/>
        </w:rPr>
        <w:t>3V</w:t>
      </w:r>
      <w:r>
        <w:rPr>
          <w:rFonts w:cs="宋体" w:hint="eastAsia"/>
          <w:color w:val="000000"/>
        </w:rPr>
        <w:t>量程，滑动变阻器</w:t>
      </w:r>
      <w:r>
        <w:rPr>
          <w:color w:val="000000"/>
        </w:rPr>
        <w:t>“</w:t>
      </w:r>
      <w:r>
        <w:rPr>
          <w:rFonts w:cs="宋体" w:hint="eastAsia"/>
          <w:color w:val="000000"/>
        </w:rPr>
        <w:t>一上一下</w:t>
      </w:r>
      <w:r>
        <w:rPr>
          <w:color w:val="000000"/>
        </w:rPr>
        <w:t>”</w:t>
      </w:r>
      <w:r>
        <w:rPr>
          <w:rFonts w:cs="宋体" w:hint="eastAsia"/>
          <w:color w:val="000000"/>
        </w:rPr>
        <w:t>串联接入电路中；</w:t>
      </w:r>
      <w:r>
        <w:rPr>
          <w:rFonts w:cs="Times New Roman"/>
        </w:rPr>
        <w:br/>
      </w:r>
      <w:r>
        <w:rPr>
          <w:rFonts w:cs="宋体" w:hint="eastAsia"/>
          <w:color w:val="000000"/>
        </w:rPr>
        <w:t>（</w:t>
      </w:r>
      <w:r>
        <w:rPr>
          <w:color w:val="000000"/>
        </w:rPr>
        <w:t>3</w:t>
      </w:r>
      <w:r>
        <w:rPr>
          <w:rFonts w:cs="宋体" w:hint="eastAsia"/>
          <w:color w:val="000000"/>
        </w:rPr>
        <w:t>）由乙图可知，闭合开关后发现电流表指针向左反偏，因为电流表的正、负接线柱接反了；重新正确连接好电路，闭合开关，移动滑片，发观灯泡不亮，电流表示数几乎为</w:t>
      </w:r>
      <w:r>
        <w:rPr>
          <w:color w:val="000000"/>
        </w:rPr>
        <w:t>0</w:t>
      </w:r>
      <w:r>
        <w:rPr>
          <w:rFonts w:cs="宋体" w:hint="eastAsia"/>
          <w:color w:val="000000"/>
        </w:rPr>
        <w:t>，说明电路出现断路，电压表示数接近</w:t>
      </w:r>
      <w:r>
        <w:rPr>
          <w:color w:val="000000"/>
        </w:rPr>
        <w:t>6V</w:t>
      </w:r>
      <w:r>
        <w:rPr>
          <w:rFonts w:cs="宋体" w:hint="eastAsia"/>
          <w:color w:val="000000"/>
        </w:rPr>
        <w:t>，电压表被串联在电路中了，则故障原因是灯泡断路；</w:t>
      </w:r>
      <w:r>
        <w:rPr>
          <w:rFonts w:cs="Times New Roman"/>
        </w:rPr>
        <w:br/>
      </w:r>
      <w:r>
        <w:rPr>
          <w:rFonts w:cs="宋体" w:hint="eastAsia"/>
          <w:color w:val="000000"/>
        </w:rPr>
        <w:t>（</w:t>
      </w:r>
      <w:r>
        <w:rPr>
          <w:color w:val="000000"/>
        </w:rPr>
        <w:t>4</w:t>
      </w:r>
      <w:r>
        <w:rPr>
          <w:rFonts w:cs="宋体" w:hint="eastAsia"/>
          <w:color w:val="000000"/>
        </w:rPr>
        <w:t>）由丙图的图象知，在额定电压下，通过灯泡的电流为</w:t>
      </w:r>
      <w:r>
        <w:rPr>
          <w:color w:val="000000"/>
        </w:rPr>
        <w:t>0.2A</w:t>
      </w:r>
      <w:r>
        <w:rPr>
          <w:rFonts w:cs="宋体" w:hint="eastAsia"/>
          <w:color w:val="000000"/>
        </w:rPr>
        <w:t>；则灯泡的额定功率：</w:t>
      </w:r>
      <w:r>
        <w:rPr>
          <w:color w:val="000000"/>
        </w:rPr>
        <w:t>P</w:t>
      </w:r>
      <w:r>
        <w:rPr>
          <w:rFonts w:cs="宋体" w:hint="eastAsia"/>
          <w:color w:val="000000"/>
          <w:vertAlign w:val="subscript"/>
        </w:rPr>
        <w:t>额</w:t>
      </w:r>
      <w:r>
        <w:rPr>
          <w:color w:val="000000"/>
        </w:rPr>
        <w:t>=U</w:t>
      </w:r>
      <w:r>
        <w:rPr>
          <w:rFonts w:cs="宋体" w:hint="eastAsia"/>
          <w:color w:val="000000"/>
          <w:vertAlign w:val="subscript"/>
        </w:rPr>
        <w:t>额</w:t>
      </w:r>
      <w:r>
        <w:rPr>
          <w:color w:val="000000"/>
        </w:rPr>
        <w:t>I=2.5V×0.2A=0.5W</w:t>
      </w:r>
      <w:r>
        <w:rPr>
          <w:rFonts w:cs="宋体" w:hint="eastAsia"/>
          <w:color w:val="000000"/>
        </w:rPr>
        <w:t>；当电压表的示数增大时，电压表与电流表的示数之比变大，原因是灯丝的电阻随温度的升高而变大；</w:t>
      </w:r>
      <w:r>
        <w:rPr>
          <w:rFonts w:cs="Times New Roman"/>
        </w:rPr>
        <w:br/>
      </w:r>
      <w:r>
        <w:rPr>
          <w:rFonts w:cs="宋体" w:hint="eastAsia"/>
          <w:color w:val="000000"/>
        </w:rPr>
        <w:t>（</w:t>
      </w:r>
      <w:r>
        <w:rPr>
          <w:color w:val="000000"/>
        </w:rPr>
        <w:t>5</w:t>
      </w:r>
      <w:r>
        <w:rPr>
          <w:rFonts w:cs="宋体" w:hint="eastAsia"/>
          <w:color w:val="000000"/>
        </w:rPr>
        <w:t>）①方案一的电路中两电阻串联，电压表</w:t>
      </w:r>
      <w:r>
        <w:rPr>
          <w:color w:val="000000"/>
        </w:rPr>
        <w:t>V</w:t>
      </w:r>
      <w:r>
        <w:rPr>
          <w:color w:val="000000"/>
          <w:vertAlign w:val="subscript"/>
        </w:rPr>
        <w:t>1</w:t>
      </w:r>
      <w:r>
        <w:rPr>
          <w:rFonts w:cs="宋体" w:hint="eastAsia"/>
          <w:color w:val="000000"/>
        </w:rPr>
        <w:t>测</w:t>
      </w:r>
      <w:r>
        <w:rPr>
          <w:color w:val="000000"/>
        </w:rPr>
        <w:t>R</w:t>
      </w:r>
      <w:r>
        <w:rPr>
          <w:color w:val="000000"/>
          <w:vertAlign w:val="subscript"/>
        </w:rPr>
        <w:t>0</w:t>
      </w:r>
      <w:r>
        <w:rPr>
          <w:rFonts w:cs="宋体" w:hint="eastAsia"/>
          <w:color w:val="000000"/>
        </w:rPr>
        <w:t>两端电压，</w:t>
      </w:r>
      <w:r>
        <w:rPr>
          <w:color w:val="000000"/>
        </w:rPr>
        <w:t>V</w:t>
      </w:r>
      <w:r>
        <w:rPr>
          <w:color w:val="000000"/>
          <w:vertAlign w:val="subscript"/>
        </w:rPr>
        <w:t>2</w:t>
      </w:r>
      <w:r>
        <w:rPr>
          <w:rFonts w:cs="宋体" w:hint="eastAsia"/>
          <w:color w:val="000000"/>
        </w:rPr>
        <w:t>测</w:t>
      </w:r>
      <w:r>
        <w:rPr>
          <w:color w:val="000000"/>
        </w:rPr>
        <w:t>R</w:t>
      </w:r>
      <w:r>
        <w:rPr>
          <w:color w:val="000000"/>
          <w:vertAlign w:val="subscript"/>
        </w:rPr>
        <w:t>x</w:t>
      </w:r>
      <w:r>
        <w:rPr>
          <w:rFonts w:cs="宋体" w:hint="eastAsia"/>
          <w:color w:val="000000"/>
        </w:rPr>
        <w:t>两端电压，通过电路的电流：</w:t>
      </w:r>
      <w:r>
        <w:rPr>
          <w:color w:val="000000"/>
        </w:rPr>
        <w:t>I=I</w:t>
      </w:r>
      <w:r>
        <w:rPr>
          <w:color w:val="000000"/>
          <w:vertAlign w:val="subscript"/>
        </w:rPr>
        <w:t>x</w:t>
      </w:r>
      <w:r>
        <w:rPr>
          <w:color w:val="000000"/>
        </w:rPr>
        <w:t>=I</w:t>
      </w:r>
      <w:r>
        <w:rPr>
          <w:color w:val="000000"/>
          <w:vertAlign w:val="subscript"/>
        </w:rPr>
        <w:t>0</w:t>
      </w:r>
      <w:r>
        <w:rPr>
          <w:color w:val="000000"/>
        </w:rPr>
        <w:t>=</w:t>
      </w:r>
      <w:r>
        <w:rPr>
          <w:rFonts w:cs="Times New Roman"/>
          <w:noProof/>
          <w:lang w:eastAsia="zh-CN"/>
        </w:rPr>
        <w:pict>
          <v:shape id="_x0000_i1108" type="#_x0000_t75" alt=" " style="height:25.5pt;visibility:visible;width:16.5pt">
            <v:imagedata r:id="rId69" o:title=""/>
          </v:shape>
        </w:pict>
      </w:r>
      <w:r>
        <w:rPr>
          <w:rFonts w:cs="宋体" w:hint="eastAsia"/>
          <w:color w:val="000000"/>
        </w:rPr>
        <w:t>，</w:t>
      </w:r>
      <w:r>
        <w:rPr>
          <w:color w:val="000000"/>
        </w:rPr>
        <w:t xml:space="preserve"> </w:t>
      </w:r>
      <w:r>
        <w:rPr>
          <w:rFonts w:cs="宋体" w:hint="eastAsia"/>
          <w:color w:val="000000"/>
        </w:rPr>
        <w:t>电阻</w:t>
      </w:r>
      <w:r>
        <w:rPr>
          <w:color w:val="000000"/>
        </w:rPr>
        <w:t>R</w:t>
      </w:r>
      <w:r>
        <w:rPr>
          <w:color w:val="000000"/>
          <w:vertAlign w:val="subscript"/>
        </w:rPr>
        <w:t>x</w:t>
      </w:r>
      <w:r>
        <w:rPr>
          <w:rFonts w:cs="宋体" w:hint="eastAsia"/>
          <w:color w:val="000000"/>
        </w:rPr>
        <w:t>的阻值：</w:t>
      </w:r>
      <w:r>
        <w:rPr>
          <w:color w:val="000000"/>
        </w:rPr>
        <w:t>R</w:t>
      </w:r>
      <w:r>
        <w:rPr>
          <w:color w:val="000000"/>
          <w:vertAlign w:val="subscript"/>
        </w:rPr>
        <w:t>x</w:t>
      </w:r>
      <w:r>
        <w:rPr>
          <w:color w:val="000000"/>
        </w:rPr>
        <w:t>=</w:t>
      </w:r>
      <w:r>
        <w:rPr>
          <w:rFonts w:cs="Times New Roman"/>
          <w:noProof/>
          <w:lang w:eastAsia="zh-CN"/>
        </w:rPr>
        <w:pict>
          <v:shape id="_x0000_i1109" type="#_x0000_t75" alt=" " style="height:22.5pt;visibility:visible;width:17.25pt">
            <v:imagedata r:id="rId70" o:title=""/>
          </v:shape>
        </w:pict>
      </w:r>
      <w:r>
        <w:rPr>
          <w:color w:val="000000"/>
        </w:rPr>
        <w:t>=</w:t>
      </w:r>
      <w:r>
        <w:rPr>
          <w:rFonts w:cs="Times New Roman"/>
          <w:noProof/>
          <w:lang w:eastAsia="zh-CN"/>
        </w:rPr>
        <w:pict>
          <v:shape id="_x0000_i1110" type="#_x0000_t75" alt=" " style="height:40.5pt;visibility:visible;width:20.25pt">
            <v:imagedata r:id="rId71" o:title=""/>
          </v:shape>
        </w:pict>
      </w:r>
      <w:r>
        <w:rPr>
          <w:color w:val="000000"/>
        </w:rPr>
        <w:t>=</w:t>
      </w:r>
      <w:r>
        <w:rPr>
          <w:rFonts w:cs="Times New Roman"/>
          <w:noProof/>
          <w:lang w:eastAsia="zh-CN"/>
        </w:rPr>
        <w:pict>
          <v:shape id="_x0000_i1111" type="#_x0000_t75" alt=" " style="height:27pt;visibility:visible;width:28.5pt">
            <v:imagedata r:id="rId72" o:title=""/>
          </v:shape>
        </w:pict>
      </w:r>
      <w:r>
        <w:rPr>
          <w:rFonts w:cs="宋体" w:hint="eastAsia"/>
          <w:color w:val="000000"/>
        </w:rPr>
        <w:t>；</w:t>
      </w:r>
      <w:r>
        <w:rPr>
          <w:rFonts w:cs="Times New Roman"/>
        </w:rPr>
        <w:br/>
      </w:r>
      <w:r>
        <w:rPr>
          <w:rFonts w:cs="宋体" w:hint="eastAsia"/>
          <w:color w:val="000000"/>
        </w:rPr>
        <w:t>②</w:t>
      </w:r>
      <w:r>
        <w:rPr>
          <w:color w:val="000000"/>
        </w:rPr>
        <w:t xml:space="preserve"> </w:t>
      </w:r>
      <w:r>
        <w:rPr>
          <w:rFonts w:cs="宋体" w:hint="eastAsia"/>
          <w:color w:val="000000"/>
        </w:rPr>
        <w:t>方案二中两电阻并联，</w:t>
      </w:r>
      <w:r>
        <w:rPr>
          <w:color w:val="000000"/>
        </w:rPr>
        <w:t>A</w:t>
      </w:r>
      <w:r>
        <w:rPr>
          <w:color w:val="000000"/>
          <w:vertAlign w:val="subscript"/>
        </w:rPr>
        <w:t>1</w:t>
      </w:r>
      <w:r>
        <w:rPr>
          <w:rFonts w:cs="宋体" w:hint="eastAsia"/>
          <w:color w:val="000000"/>
        </w:rPr>
        <w:t>测干路电流，</w:t>
      </w:r>
      <w:r>
        <w:rPr>
          <w:color w:val="000000"/>
        </w:rPr>
        <w:t>A</w:t>
      </w:r>
      <w:r>
        <w:rPr>
          <w:color w:val="000000"/>
          <w:vertAlign w:val="subscript"/>
        </w:rPr>
        <w:t>2</w:t>
      </w:r>
      <w:r>
        <w:rPr>
          <w:rFonts w:cs="宋体" w:hint="eastAsia"/>
          <w:color w:val="000000"/>
        </w:rPr>
        <w:t>测</w:t>
      </w:r>
      <w:r>
        <w:rPr>
          <w:color w:val="000000"/>
        </w:rPr>
        <w:t>R</w:t>
      </w:r>
      <w:r>
        <w:rPr>
          <w:color w:val="000000"/>
          <w:vertAlign w:val="subscript"/>
        </w:rPr>
        <w:t>0</w:t>
      </w:r>
      <w:r>
        <w:rPr>
          <w:rFonts w:cs="宋体" w:hint="eastAsia"/>
          <w:color w:val="000000"/>
        </w:rPr>
        <w:t>的电流，并联电路电压：</w:t>
      </w:r>
      <w:r>
        <w:rPr>
          <w:color w:val="000000"/>
        </w:rPr>
        <w:t>U=U</w:t>
      </w:r>
      <w:r>
        <w:rPr>
          <w:color w:val="000000"/>
          <w:vertAlign w:val="subscript"/>
        </w:rPr>
        <w:t>x</w:t>
      </w:r>
      <w:r>
        <w:rPr>
          <w:color w:val="000000"/>
        </w:rPr>
        <w:t>=I</w:t>
      </w:r>
      <w:r>
        <w:rPr>
          <w:color w:val="000000"/>
          <w:vertAlign w:val="subscript"/>
        </w:rPr>
        <w:t>2</w:t>
      </w:r>
      <w:r>
        <w:rPr>
          <w:color w:val="000000"/>
        </w:rPr>
        <w:t>R</w:t>
      </w:r>
      <w:r>
        <w:rPr>
          <w:color w:val="000000"/>
          <w:vertAlign w:val="subscript"/>
        </w:rPr>
        <w:t>0</w:t>
      </w:r>
      <w:r>
        <w:rPr>
          <w:color w:val="000000"/>
        </w:rPr>
        <w:t xml:space="preserve">  </w:t>
      </w:r>
      <w:r>
        <w:rPr>
          <w:rFonts w:cs="宋体" w:hint="eastAsia"/>
          <w:color w:val="000000"/>
        </w:rPr>
        <w:t>，</w:t>
      </w:r>
      <w:r>
        <w:rPr>
          <w:color w:val="000000"/>
        </w:rPr>
        <w:t xml:space="preserve"> </w:t>
      </w:r>
      <w:r>
        <w:rPr>
          <w:rFonts w:cs="宋体" w:hint="eastAsia"/>
          <w:color w:val="000000"/>
        </w:rPr>
        <w:t>通过待测电阻的电流：</w:t>
      </w:r>
      <w:r>
        <w:rPr>
          <w:color w:val="000000"/>
        </w:rPr>
        <w:t>I</w:t>
      </w:r>
      <w:r>
        <w:rPr>
          <w:color w:val="000000"/>
          <w:vertAlign w:val="subscript"/>
        </w:rPr>
        <w:t>x</w:t>
      </w:r>
      <w:r>
        <w:rPr>
          <w:color w:val="000000"/>
        </w:rPr>
        <w:t>=I</w:t>
      </w:r>
      <w:r>
        <w:rPr>
          <w:color w:val="000000"/>
          <w:vertAlign w:val="subscript"/>
        </w:rPr>
        <w:t>1</w:t>
      </w:r>
      <w:r>
        <w:rPr>
          <w:color w:val="000000"/>
        </w:rPr>
        <w:t>-I</w:t>
      </w:r>
      <w:r>
        <w:rPr>
          <w:color w:val="000000"/>
          <w:vertAlign w:val="subscript"/>
        </w:rPr>
        <w:t>2</w:t>
      </w:r>
      <w:r>
        <w:rPr>
          <w:color w:val="000000"/>
        </w:rPr>
        <w:t xml:space="preserve">  </w:t>
      </w:r>
      <w:r>
        <w:rPr>
          <w:rFonts w:cs="宋体" w:hint="eastAsia"/>
          <w:color w:val="000000"/>
        </w:rPr>
        <w:t>，</w:t>
      </w:r>
      <w:r>
        <w:rPr>
          <w:color w:val="000000"/>
        </w:rPr>
        <w:t xml:space="preserve"> </w:t>
      </w:r>
      <w:r>
        <w:rPr>
          <w:rFonts w:cs="Times New Roman"/>
        </w:rPr>
        <w:br/>
      </w:r>
      <w:r>
        <w:rPr>
          <w:rFonts w:cs="宋体" w:hint="eastAsia"/>
          <w:color w:val="000000"/>
        </w:rPr>
        <w:t>待测电阻阻值：</w:t>
      </w:r>
      <w:r>
        <w:rPr>
          <w:color w:val="000000"/>
        </w:rPr>
        <w:t>R</w:t>
      </w:r>
      <w:r>
        <w:rPr>
          <w:color w:val="000000"/>
          <w:vertAlign w:val="subscript"/>
        </w:rPr>
        <w:t>x</w:t>
      </w:r>
      <w:r>
        <w:rPr>
          <w:color w:val="000000"/>
        </w:rPr>
        <w:t>=</w:t>
      </w:r>
      <w:r>
        <w:rPr>
          <w:rFonts w:cs="Times New Roman"/>
          <w:noProof/>
          <w:lang w:eastAsia="zh-CN"/>
        </w:rPr>
        <w:pict>
          <v:shape id="_x0000_i1112" type="#_x0000_t75" alt=" " style="height:22.5pt;visibility:visible;width:13.5pt">
            <v:imagedata r:id="rId73" o:title=""/>
          </v:shape>
        </w:pict>
      </w:r>
      <w:r>
        <w:rPr>
          <w:color w:val="000000"/>
        </w:rPr>
        <w:t>=</w:t>
      </w:r>
      <w:r>
        <w:rPr>
          <w:rFonts w:cs="Times New Roman"/>
          <w:noProof/>
          <w:lang w:eastAsia="zh-CN"/>
        </w:rPr>
        <w:pict>
          <v:shape id="_x0000_i1113" type="#_x0000_t75" alt=" " style="height:25.5pt;visibility:visible;width:24.75pt">
            <v:imagedata r:id="rId74" o:title=""/>
          </v:shape>
        </w:pict>
      </w:r>
      <w:r>
        <w:rPr>
          <w:color w:val="000000"/>
        </w:rPr>
        <w:t>.</w:t>
      </w:r>
      <w:r>
        <w:rPr>
          <w:rFonts w:cs="Times New Roman"/>
        </w:rPr>
        <w:br/>
      </w:r>
      <w:r>
        <w:rPr>
          <w:rFonts w:cs="宋体" w:hint="eastAsia"/>
          <w:color w:val="000000"/>
        </w:rPr>
        <w:t>故答案为：（</w:t>
      </w:r>
      <w:r>
        <w:rPr>
          <w:color w:val="000000"/>
        </w:rPr>
        <w:t>1</w:t>
      </w:r>
      <w:r>
        <w:rPr>
          <w:rFonts w:cs="宋体" w:hint="eastAsia"/>
          <w:color w:val="000000"/>
        </w:rPr>
        <w:t>）乙；（</w:t>
      </w:r>
      <w:r>
        <w:rPr>
          <w:color w:val="000000"/>
        </w:rPr>
        <w:t>2</w:t>
      </w:r>
      <w:r>
        <w:rPr>
          <w:rFonts w:cs="宋体" w:hint="eastAsia"/>
          <w:color w:val="000000"/>
        </w:rPr>
        <w:t>）略；（</w:t>
      </w:r>
      <w:r>
        <w:rPr>
          <w:color w:val="000000"/>
        </w:rPr>
        <w:t>3</w:t>
      </w:r>
      <w:r>
        <w:rPr>
          <w:rFonts w:cs="宋体" w:hint="eastAsia"/>
          <w:color w:val="000000"/>
        </w:rPr>
        <w:t>）正负接线柱接反了；小灯泡断路；（</w:t>
      </w:r>
      <w:r>
        <w:rPr>
          <w:color w:val="000000"/>
        </w:rPr>
        <w:t>4</w:t>
      </w:r>
      <w:r>
        <w:rPr>
          <w:rFonts w:cs="宋体" w:hint="eastAsia"/>
          <w:color w:val="000000"/>
        </w:rPr>
        <w:t>）</w:t>
      </w:r>
      <w:r>
        <w:rPr>
          <w:color w:val="000000"/>
        </w:rPr>
        <w:t>0</w:t>
      </w:r>
      <w:r>
        <w:rPr>
          <w:b/>
          <w:bCs/>
          <w:color w:val="000000"/>
        </w:rPr>
        <w:t>.</w:t>
      </w:r>
      <w:r>
        <w:rPr>
          <w:color w:val="000000"/>
        </w:rPr>
        <w:t>5</w:t>
      </w:r>
      <w:r>
        <w:rPr>
          <w:rFonts w:cs="宋体" w:hint="eastAsia"/>
          <w:color w:val="000000"/>
        </w:rPr>
        <w:t>；变大；灯丝电阻受温度影响；（</w:t>
      </w:r>
      <w:r>
        <w:rPr>
          <w:color w:val="000000"/>
        </w:rPr>
        <w:t>5</w:t>
      </w:r>
      <w:r>
        <w:rPr>
          <w:rFonts w:cs="宋体" w:hint="eastAsia"/>
          <w:color w:val="000000"/>
        </w:rPr>
        <w:t>）</w:t>
      </w:r>
      <w:r>
        <w:rPr>
          <w:rFonts w:cs="Times New Roman"/>
          <w:noProof/>
          <w:lang w:eastAsia="zh-CN"/>
        </w:rPr>
        <w:pict>
          <v:shape id="_x0000_i1114" type="#_x0000_t75" alt=" " style="height:27pt;visibility:visible;width:28.5pt">
            <v:imagedata r:id="rId72" o:title=""/>
          </v:shape>
        </w:pict>
      </w:r>
      <w:r>
        <w:rPr>
          <w:rFonts w:cs="宋体" w:hint="eastAsia"/>
          <w:color w:val="000000"/>
        </w:rPr>
        <w:t>；</w:t>
      </w:r>
      <w:r>
        <w:rPr>
          <w:rFonts w:cs="Times New Roman"/>
          <w:noProof/>
          <w:lang w:eastAsia="zh-CN"/>
        </w:rPr>
        <w:pict>
          <v:shape id="_x0000_i1115" type="#_x0000_t75" alt=" " style="height:25.5pt;visibility:visible;width:24.75pt">
            <v:imagedata r:id="rId74" o:title=""/>
          </v:shape>
        </w:pict>
      </w:r>
      <w:r>
        <w:rPr>
          <w:color w:val="000000"/>
        </w:rPr>
        <w:t>.</w:t>
      </w:r>
      <w:r>
        <w:rPr>
          <w:rFonts w:cs="宋体" w:hint="eastAsia"/>
          <w:color w:val="000000"/>
        </w:rPr>
        <w:t>【分析】（</w:t>
      </w:r>
      <w:r>
        <w:rPr>
          <w:color w:val="000000"/>
        </w:rPr>
        <w:t>1</w:t>
      </w:r>
      <w:r>
        <w:rPr>
          <w:rFonts w:cs="宋体" w:hint="eastAsia"/>
          <w:color w:val="000000"/>
        </w:rPr>
        <w:t>）由串联电路特点和欧姆定律计算出灯泡正常发光时，电路中的电流和滑动变阻器连入的电阻值，分析得出结论；</w:t>
      </w:r>
      <w:r>
        <w:rPr>
          <w:rFonts w:cs="Times New Roman"/>
        </w:rPr>
        <w:br/>
      </w:r>
      <w:r>
        <w:rPr>
          <w:rFonts w:cs="宋体" w:hint="eastAsia"/>
          <w:color w:val="000000"/>
        </w:rPr>
        <w:t>（</w:t>
      </w:r>
      <w:r>
        <w:rPr>
          <w:color w:val="000000"/>
        </w:rPr>
        <w:t>2</w:t>
      </w:r>
      <w:r>
        <w:rPr>
          <w:rFonts w:cs="宋体" w:hint="eastAsia"/>
          <w:color w:val="000000"/>
        </w:rPr>
        <w:t>）本实验中，开关、电流表、灯泡、滑动变阻器应串联，电压表并联在灯泡两端电压，根据灯泡额定电压和正常发光电流确定电表量程，滑动变阻器</w:t>
      </w:r>
      <w:r>
        <w:rPr>
          <w:color w:val="000000"/>
        </w:rPr>
        <w:t>“</w:t>
      </w:r>
      <w:r>
        <w:rPr>
          <w:rFonts w:cs="宋体" w:hint="eastAsia"/>
          <w:color w:val="000000"/>
        </w:rPr>
        <w:t>一上一下</w:t>
      </w:r>
      <w:r>
        <w:rPr>
          <w:color w:val="000000"/>
        </w:rPr>
        <w:t>”</w:t>
      </w:r>
      <w:r>
        <w:rPr>
          <w:rFonts w:cs="宋体" w:hint="eastAsia"/>
          <w:color w:val="000000"/>
        </w:rPr>
        <w:t>串联接入电路中；</w:t>
      </w:r>
      <w:r>
        <w:rPr>
          <w:rFonts w:cs="Times New Roman"/>
        </w:rPr>
        <w:br/>
      </w:r>
      <w:r>
        <w:rPr>
          <w:rFonts w:cs="宋体" w:hint="eastAsia"/>
          <w:color w:val="000000"/>
        </w:rPr>
        <w:t>（</w:t>
      </w:r>
      <w:r>
        <w:rPr>
          <w:color w:val="000000"/>
        </w:rPr>
        <w:t>3</w:t>
      </w:r>
      <w:r>
        <w:rPr>
          <w:rFonts w:cs="宋体" w:hint="eastAsia"/>
          <w:color w:val="000000"/>
        </w:rPr>
        <w:t>）电流表指针向左反偏，说明电流表的正、负接线柱接反了；电流表无示数，说明电路故障为断路，电压表有示数，说明电压表的正负接线柱与电源两极相连，据此分析；</w:t>
      </w:r>
      <w:r>
        <w:rPr>
          <w:rFonts w:cs="Times New Roman"/>
        </w:rPr>
        <w:br/>
      </w:r>
      <w:r>
        <w:rPr>
          <w:rFonts w:cs="宋体" w:hint="eastAsia"/>
          <w:color w:val="000000"/>
        </w:rPr>
        <w:t>（</w:t>
      </w:r>
      <w:r>
        <w:rPr>
          <w:color w:val="000000"/>
        </w:rPr>
        <w:t>4</w:t>
      </w:r>
      <w:r>
        <w:rPr>
          <w:rFonts w:cs="宋体" w:hint="eastAsia"/>
          <w:color w:val="000000"/>
        </w:rPr>
        <w:t>）已知灯泡的额定电压，通过图象得到额定电压下的电流，利用公式</w:t>
      </w:r>
      <w:r>
        <w:rPr>
          <w:color w:val="000000"/>
        </w:rPr>
        <w:t>P=UI</w:t>
      </w:r>
      <w:r>
        <w:rPr>
          <w:rFonts w:cs="宋体" w:hint="eastAsia"/>
          <w:color w:val="000000"/>
        </w:rPr>
        <w:t>得到灯泡的额定功率；灯丝电阻受温度的影响，并且温度越高，电阻越大；</w:t>
      </w:r>
      <w:r>
        <w:rPr>
          <w:rFonts w:cs="Times New Roman"/>
        </w:rPr>
        <w:br/>
      </w:r>
      <w:r>
        <w:rPr>
          <w:rFonts w:cs="宋体" w:hint="eastAsia"/>
          <w:color w:val="000000"/>
        </w:rPr>
        <w:t>（</w:t>
      </w:r>
      <w:r>
        <w:rPr>
          <w:color w:val="000000"/>
        </w:rPr>
        <w:t>5</w:t>
      </w:r>
      <w:r>
        <w:rPr>
          <w:rFonts w:cs="宋体" w:hint="eastAsia"/>
          <w:color w:val="000000"/>
        </w:rPr>
        <w:t>）①方案一中两电阻串联，电压表</w:t>
      </w:r>
      <w:r>
        <w:rPr>
          <w:color w:val="000000"/>
        </w:rPr>
        <w:t>V</w:t>
      </w:r>
      <w:r>
        <w:rPr>
          <w:color w:val="000000"/>
          <w:vertAlign w:val="subscript"/>
        </w:rPr>
        <w:t>1</w:t>
      </w:r>
      <w:r>
        <w:rPr>
          <w:rFonts w:cs="宋体" w:hint="eastAsia"/>
          <w:color w:val="000000"/>
        </w:rPr>
        <w:t>测</w:t>
      </w:r>
      <w:r>
        <w:rPr>
          <w:color w:val="000000"/>
        </w:rPr>
        <w:t>R</w:t>
      </w:r>
      <w:r>
        <w:rPr>
          <w:color w:val="000000"/>
          <w:vertAlign w:val="subscript"/>
        </w:rPr>
        <w:t>0</w:t>
      </w:r>
      <w:r>
        <w:rPr>
          <w:rFonts w:cs="宋体" w:hint="eastAsia"/>
          <w:color w:val="000000"/>
        </w:rPr>
        <w:t>两端电压，</w:t>
      </w:r>
      <w:r>
        <w:rPr>
          <w:color w:val="000000"/>
        </w:rPr>
        <w:t>V</w:t>
      </w:r>
      <w:r>
        <w:rPr>
          <w:color w:val="000000"/>
          <w:vertAlign w:val="subscript"/>
        </w:rPr>
        <w:t>2</w:t>
      </w:r>
      <w:r>
        <w:rPr>
          <w:rFonts w:cs="宋体" w:hint="eastAsia"/>
          <w:color w:val="000000"/>
        </w:rPr>
        <w:t>测</w:t>
      </w:r>
      <w:r>
        <w:rPr>
          <w:color w:val="000000"/>
        </w:rPr>
        <w:t>R</w:t>
      </w:r>
      <w:r>
        <w:rPr>
          <w:color w:val="000000"/>
          <w:vertAlign w:val="subscript"/>
        </w:rPr>
        <w:t>x</w:t>
      </w:r>
      <w:r>
        <w:rPr>
          <w:rFonts w:cs="宋体" w:hint="eastAsia"/>
          <w:color w:val="000000"/>
        </w:rPr>
        <w:t>两端电压，由串联电路特点和欧姆定律可以求出电路电流，已知待测电阻两端的电压，由欧姆定律可以求出待测电阻的阻值；</w:t>
      </w:r>
      <w:r>
        <w:rPr>
          <w:rFonts w:cs="Times New Roman"/>
        </w:rPr>
        <w:br/>
      </w:r>
      <w:r>
        <w:rPr>
          <w:rFonts w:cs="宋体" w:hint="eastAsia"/>
          <w:color w:val="000000"/>
        </w:rPr>
        <w:t>②方案二中两电阻并联，</w:t>
      </w:r>
      <w:r>
        <w:rPr>
          <w:color w:val="000000"/>
        </w:rPr>
        <w:t>A</w:t>
      </w:r>
      <w:r>
        <w:rPr>
          <w:color w:val="000000"/>
          <w:vertAlign w:val="subscript"/>
        </w:rPr>
        <w:t>1</w:t>
      </w:r>
      <w:r>
        <w:rPr>
          <w:rFonts w:cs="宋体" w:hint="eastAsia"/>
          <w:color w:val="000000"/>
        </w:rPr>
        <w:t>测干路电流，</w:t>
      </w:r>
      <w:r>
        <w:rPr>
          <w:color w:val="000000"/>
        </w:rPr>
        <w:t>A</w:t>
      </w:r>
      <w:r>
        <w:rPr>
          <w:color w:val="000000"/>
          <w:vertAlign w:val="subscript"/>
        </w:rPr>
        <w:t>2</w:t>
      </w:r>
      <w:r>
        <w:rPr>
          <w:rFonts w:cs="宋体" w:hint="eastAsia"/>
          <w:color w:val="000000"/>
        </w:rPr>
        <w:t>测</w:t>
      </w:r>
      <w:r>
        <w:rPr>
          <w:color w:val="000000"/>
        </w:rPr>
        <w:t>R</w:t>
      </w:r>
      <w:r>
        <w:rPr>
          <w:color w:val="000000"/>
          <w:vertAlign w:val="subscript"/>
        </w:rPr>
        <w:t>0</w:t>
      </w:r>
      <w:r>
        <w:rPr>
          <w:rFonts w:cs="宋体" w:hint="eastAsia"/>
          <w:color w:val="000000"/>
        </w:rPr>
        <w:t>的电流，由欧姆定律可以求出并联电压；根据并联电路的特点求出流过待测电阻的电流，由欧姆定律可以求出待测电阻的阻值</w:t>
      </w:r>
      <w:r>
        <w:rPr>
          <w:color w:val="000000"/>
        </w:rPr>
        <w:t>.</w:t>
      </w:r>
    </w:p>
    <w:p w:rsidR="00BF01EC">
      <w:pPr>
        <w:spacing w:after="0"/>
        <w:rPr>
          <w:rFonts w:cs="Times New Roman"/>
        </w:rPr>
      </w:pPr>
      <w:r>
        <w:rPr>
          <w:color w:val="000000"/>
        </w:rPr>
        <w:t>23.</w:t>
      </w:r>
      <w:r>
        <w:rPr>
          <w:rFonts w:cs="宋体" w:hint="eastAsia"/>
          <w:color w:val="0000FF"/>
        </w:rPr>
        <w:t>【答案】</w:t>
      </w:r>
      <w:r>
        <w:rPr>
          <w:rFonts w:cs="宋体" w:hint="eastAsia"/>
          <w:color w:val="000000"/>
        </w:rPr>
        <w:t>（</w:t>
      </w:r>
      <w:r>
        <w:rPr>
          <w:color w:val="000000"/>
        </w:rPr>
        <w:t>1</w:t>
      </w:r>
      <w:r>
        <w:rPr>
          <w:rFonts w:cs="宋体" w:hint="eastAsia"/>
          <w:color w:val="000000"/>
        </w:rPr>
        <w:t>）加热时间长短</w:t>
      </w:r>
      <w:r>
        <w:rPr>
          <w:rFonts w:cs="Times New Roman"/>
        </w:rPr>
        <w:br/>
      </w:r>
      <w:r>
        <w:rPr>
          <w:rFonts w:cs="宋体" w:hint="eastAsia"/>
          <w:color w:val="000000"/>
        </w:rPr>
        <w:t>（</w:t>
      </w:r>
      <w:r>
        <w:rPr>
          <w:color w:val="000000"/>
        </w:rPr>
        <w:t>2</w:t>
      </w:r>
      <w:r>
        <w:rPr>
          <w:rFonts w:cs="宋体" w:hint="eastAsia"/>
          <w:color w:val="000000"/>
        </w:rPr>
        <w:t>）水的比热容比沙子大或（</w:t>
      </w:r>
      <w:r>
        <w:rPr>
          <w:color w:val="000000"/>
        </w:rPr>
        <w:t>C</w:t>
      </w:r>
      <w:r>
        <w:rPr>
          <w:rFonts w:cs="宋体" w:hint="eastAsia"/>
          <w:color w:val="000000"/>
          <w:vertAlign w:val="subscript"/>
        </w:rPr>
        <w:t>水</w:t>
      </w:r>
      <w:r>
        <w:rPr>
          <w:color w:val="000000"/>
        </w:rPr>
        <w:t>&gt;C</w:t>
      </w:r>
      <w:r>
        <w:rPr>
          <w:rFonts w:cs="宋体" w:hint="eastAsia"/>
          <w:color w:val="000000"/>
          <w:vertAlign w:val="subscript"/>
        </w:rPr>
        <w:t>沙</w:t>
      </w:r>
      <w:r>
        <w:rPr>
          <w:rFonts w:cs="宋体" w:hint="eastAsia"/>
          <w:color w:val="000000"/>
        </w:rPr>
        <w:t>）；使沙子受热均匀</w:t>
      </w:r>
      <w:r>
        <w:rPr>
          <w:rFonts w:cs="Times New Roman"/>
        </w:rPr>
        <w:br/>
      </w:r>
      <w:r>
        <w:rPr>
          <w:rFonts w:cs="宋体" w:hint="eastAsia"/>
          <w:color w:val="000000"/>
        </w:rPr>
        <w:t>（</w:t>
      </w:r>
      <w:r>
        <w:rPr>
          <w:color w:val="000000"/>
        </w:rPr>
        <w:t>3</w:t>
      </w:r>
      <w:r>
        <w:rPr>
          <w:rFonts w:cs="宋体" w:hint="eastAsia"/>
          <w:color w:val="000000"/>
        </w:rPr>
        <w:t>）水；水蒸气液化时对玻璃片放热使玻璃片温度升高</w:t>
      </w:r>
      <w:r>
        <w:rPr>
          <w:color w:val="000000"/>
        </w:rPr>
        <w:t xml:space="preserve">  </w:t>
      </w:r>
    </w:p>
    <w:p w:rsidR="00BF01EC">
      <w:pPr>
        <w:spacing w:after="0"/>
        <w:rPr>
          <w:rFonts w:cs="Times New Roman"/>
        </w:rPr>
      </w:pPr>
      <w:r>
        <w:rPr>
          <w:rFonts w:cs="宋体" w:hint="eastAsia"/>
          <w:color w:val="0000FF"/>
        </w:rPr>
        <w:t>【考点】</w:t>
      </w:r>
      <w:r>
        <w:rPr>
          <w:rFonts w:cs="宋体" w:hint="eastAsia"/>
          <w:color w:val="000000"/>
        </w:rPr>
        <w:t>比热容的概念</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）实验用相同的热源加热，加热时间越长吸热越多，因此用加热时间的长短表示吸收热量的多少；</w:t>
      </w:r>
      <w:r>
        <w:rPr>
          <w:rFonts w:cs="Times New Roman"/>
        </w:rPr>
        <w:br/>
      </w:r>
      <w:r>
        <w:rPr>
          <w:rFonts w:cs="宋体" w:hint="eastAsia"/>
          <w:color w:val="000000"/>
        </w:rPr>
        <w:t>（</w:t>
      </w:r>
      <w:r>
        <w:rPr>
          <w:color w:val="000000"/>
        </w:rPr>
        <w:t>2</w:t>
      </w:r>
      <w:r>
        <w:rPr>
          <w:rFonts w:cs="宋体" w:hint="eastAsia"/>
          <w:color w:val="000000"/>
        </w:rPr>
        <w:t>）质量相同沙子和水，吸收相同的热量，由</w:t>
      </w:r>
      <w:r>
        <w:rPr>
          <w:color w:val="000000"/>
        </w:rPr>
        <w:t>Q</w:t>
      </w:r>
      <w:r>
        <w:rPr>
          <w:rFonts w:cs="宋体" w:hint="eastAsia"/>
          <w:color w:val="000000"/>
          <w:vertAlign w:val="subscript"/>
        </w:rPr>
        <w:t>吸</w:t>
      </w:r>
      <w:r>
        <w:rPr>
          <w:color w:val="000000"/>
        </w:rPr>
        <w:t>=cm</w:t>
      </w:r>
      <w:r>
        <w:rPr>
          <w:rFonts w:ascii="宋体" w:hAnsi="宋体" w:cs="宋体" w:hint="eastAsia"/>
          <w:color w:val="000000"/>
        </w:rPr>
        <w:t>△</w:t>
      </w:r>
      <w:r>
        <w:rPr>
          <w:color w:val="000000"/>
        </w:rPr>
        <w:t>t</w:t>
      </w:r>
      <w:r>
        <w:rPr>
          <w:rFonts w:cs="宋体" w:hint="eastAsia"/>
          <w:color w:val="000000"/>
        </w:rPr>
        <w:t>可知，升高的温度与比热容成反比，发现沙子的温度明显高于水，所以水的比热容比沙子大或（</w:t>
      </w:r>
      <w:r>
        <w:rPr>
          <w:color w:val="000000"/>
        </w:rPr>
        <w:t>C</w:t>
      </w:r>
      <w:r>
        <w:rPr>
          <w:rFonts w:cs="宋体" w:hint="eastAsia"/>
          <w:color w:val="000000"/>
          <w:vertAlign w:val="subscript"/>
        </w:rPr>
        <w:t>水</w:t>
      </w:r>
      <w:r>
        <w:rPr>
          <w:color w:val="000000"/>
        </w:rPr>
        <w:t>&gt;C</w:t>
      </w:r>
      <w:r>
        <w:rPr>
          <w:rFonts w:cs="宋体" w:hint="eastAsia"/>
          <w:color w:val="000000"/>
          <w:vertAlign w:val="subscript"/>
        </w:rPr>
        <w:t>沙</w:t>
      </w:r>
      <w:r>
        <w:rPr>
          <w:rFonts w:cs="宋体" w:hint="eastAsia"/>
          <w:color w:val="000000"/>
        </w:rPr>
        <w:t>）；加热时搅拌沙子，目的是使沙子受热均匀；</w:t>
      </w:r>
      <w:r>
        <w:rPr>
          <w:rFonts w:cs="Times New Roman"/>
        </w:rPr>
        <w:br/>
      </w:r>
      <w:r>
        <w:rPr>
          <w:rFonts w:cs="宋体" w:hint="eastAsia"/>
          <w:color w:val="000000"/>
        </w:rPr>
        <w:t>（</w:t>
      </w:r>
      <w:r>
        <w:rPr>
          <w:color w:val="000000"/>
        </w:rPr>
        <w:t>3</w:t>
      </w:r>
      <w:r>
        <w:rPr>
          <w:rFonts w:cs="宋体" w:hint="eastAsia"/>
          <w:color w:val="000000"/>
        </w:rPr>
        <w:t>）装水烧杯上方的玻璃片内侧的水蒸气液化时对玻璃片放热使玻璃片温度升高，所以烧杯上方的玻璃片温度比较高．</w:t>
      </w:r>
      <w:r>
        <w:rPr>
          <w:rFonts w:cs="Times New Roman"/>
        </w:rPr>
        <w:br/>
      </w:r>
      <w:r>
        <w:rPr>
          <w:rFonts w:cs="宋体" w:hint="eastAsia"/>
          <w:color w:val="000000"/>
        </w:rPr>
        <w:t>故答案为：（</w:t>
      </w:r>
      <w:r>
        <w:rPr>
          <w:color w:val="000000"/>
        </w:rPr>
        <w:t>1</w:t>
      </w:r>
      <w:r>
        <w:rPr>
          <w:rFonts w:cs="宋体" w:hint="eastAsia"/>
          <w:color w:val="000000"/>
        </w:rPr>
        <w:t>）加热时间长短；（</w:t>
      </w:r>
      <w:r>
        <w:rPr>
          <w:color w:val="000000"/>
        </w:rPr>
        <w:t>2</w:t>
      </w:r>
      <w:r>
        <w:rPr>
          <w:rFonts w:cs="宋体" w:hint="eastAsia"/>
          <w:color w:val="000000"/>
        </w:rPr>
        <w:t>）水的比热容比沙子大或（</w:t>
      </w:r>
      <w:r>
        <w:rPr>
          <w:color w:val="000000"/>
        </w:rPr>
        <w:t>C</w:t>
      </w:r>
      <w:r>
        <w:rPr>
          <w:rFonts w:cs="宋体" w:hint="eastAsia"/>
          <w:color w:val="000000"/>
          <w:vertAlign w:val="subscript"/>
        </w:rPr>
        <w:t>水</w:t>
      </w:r>
      <w:r>
        <w:rPr>
          <w:color w:val="000000"/>
        </w:rPr>
        <w:t>&gt;C</w:t>
      </w:r>
      <w:r>
        <w:rPr>
          <w:rFonts w:cs="宋体" w:hint="eastAsia"/>
          <w:color w:val="000000"/>
          <w:vertAlign w:val="subscript"/>
        </w:rPr>
        <w:t>沙</w:t>
      </w:r>
      <w:r>
        <w:rPr>
          <w:rFonts w:cs="宋体" w:hint="eastAsia"/>
          <w:color w:val="000000"/>
        </w:rPr>
        <w:t>）；使沙子受热均匀；（</w:t>
      </w:r>
      <w:r>
        <w:rPr>
          <w:color w:val="000000"/>
        </w:rPr>
        <w:t>3</w:t>
      </w:r>
      <w:r>
        <w:rPr>
          <w:rFonts w:cs="宋体" w:hint="eastAsia"/>
          <w:color w:val="000000"/>
        </w:rPr>
        <w:t>）水；水蒸气液化时对玻璃片放热使玻璃片温度升高</w:t>
      </w:r>
      <w:r>
        <w:rPr>
          <w:color w:val="000000"/>
        </w:rPr>
        <w:t>.</w:t>
      </w:r>
      <w:r>
        <w:rPr>
          <w:rFonts w:cs="宋体" w:hint="eastAsia"/>
          <w:color w:val="000000"/>
        </w:rPr>
        <w:t>【分析】（</w:t>
      </w:r>
      <w:r>
        <w:rPr>
          <w:color w:val="000000"/>
        </w:rPr>
        <w:t>1</w:t>
      </w:r>
      <w:r>
        <w:rPr>
          <w:rFonts w:cs="宋体" w:hint="eastAsia"/>
          <w:color w:val="000000"/>
        </w:rPr>
        <w:t>）相同的热源加热相同的时间，吸收相同的热量；（</w:t>
      </w:r>
      <w:r>
        <w:rPr>
          <w:color w:val="000000"/>
        </w:rPr>
        <w:t>2</w:t>
      </w:r>
      <w:r>
        <w:rPr>
          <w:rFonts w:cs="宋体" w:hint="eastAsia"/>
          <w:color w:val="000000"/>
        </w:rPr>
        <w:t>）由</w:t>
      </w:r>
      <w:r>
        <w:rPr>
          <w:color w:val="000000"/>
        </w:rPr>
        <w:t>Q</w:t>
      </w:r>
      <w:r>
        <w:rPr>
          <w:rFonts w:cs="宋体" w:hint="eastAsia"/>
          <w:color w:val="000000"/>
          <w:vertAlign w:val="subscript"/>
        </w:rPr>
        <w:t>吸</w:t>
      </w:r>
      <w:r>
        <w:rPr>
          <w:color w:val="000000"/>
        </w:rPr>
        <w:t>=cm</w:t>
      </w:r>
      <w:r>
        <w:rPr>
          <w:rFonts w:ascii="宋体" w:hAnsi="宋体" w:cs="宋体" w:hint="eastAsia"/>
          <w:color w:val="000000"/>
        </w:rPr>
        <w:t>△</w:t>
      </w:r>
      <w:r>
        <w:rPr>
          <w:color w:val="000000"/>
        </w:rPr>
        <w:t>t</w:t>
      </w:r>
      <w:r>
        <w:rPr>
          <w:rFonts w:cs="宋体" w:hint="eastAsia"/>
          <w:color w:val="000000"/>
        </w:rPr>
        <w:t>可知，质量相同、吸收相同的热量时，升高的温度与比热容成反比；加热时搅拌沙子，目的是使沙子受热均匀；（</w:t>
      </w:r>
      <w:r>
        <w:rPr>
          <w:color w:val="000000"/>
        </w:rPr>
        <w:t>3</w:t>
      </w:r>
      <w:r>
        <w:rPr>
          <w:rFonts w:cs="宋体" w:hint="eastAsia"/>
          <w:color w:val="000000"/>
        </w:rPr>
        <w:t>）液化时要放热</w:t>
      </w:r>
      <w:r>
        <w:rPr>
          <w:color w:val="000000"/>
        </w:rPr>
        <w:t>.</w:t>
      </w:r>
    </w:p>
    <w:p w:rsidR="00BF01EC">
      <w:pPr>
        <w:spacing w:after="0"/>
        <w:rPr>
          <w:rFonts w:cs="Times New Roman"/>
        </w:rPr>
      </w:pPr>
      <w:r>
        <w:rPr>
          <w:color w:val="000000"/>
        </w:rPr>
        <w:t>24.</w:t>
      </w: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45</w:t>
      </w:r>
      <w:r>
        <w:rPr>
          <w:rFonts w:cs="宋体" w:hint="eastAsia"/>
          <w:color w:val="000000"/>
        </w:rPr>
        <w:t>；</w:t>
      </w:r>
      <w:r>
        <w:rPr>
          <w:color w:val="000000"/>
        </w:rPr>
        <w:t>1.125</w:t>
      </w:r>
      <w:r>
        <w:rPr>
          <w:rFonts w:cs="宋体" w:hint="eastAsia"/>
          <w:color w:val="000000"/>
        </w:rPr>
        <w:t>或（</w:t>
      </w:r>
      <w:r>
        <w:rPr>
          <w:color w:val="000000"/>
        </w:rPr>
        <w:t>1</w:t>
      </w:r>
      <w:r>
        <w:rPr>
          <w:b/>
          <w:bCs/>
          <w:color w:val="000000"/>
        </w:rPr>
        <w:t>.</w:t>
      </w:r>
      <w:r>
        <w:rPr>
          <w:color w:val="000000"/>
        </w:rPr>
        <w:t>125×10</w:t>
      </w:r>
      <w:r>
        <w:rPr>
          <w:color w:val="000000"/>
          <w:vertAlign w:val="superscript"/>
        </w:rPr>
        <w:t>3</w:t>
      </w:r>
      <w:r>
        <w:rPr>
          <w:rFonts w:cs="宋体" w:hint="eastAsia"/>
          <w:color w:val="000000"/>
        </w:rPr>
        <w:t>）</w:t>
      </w:r>
      <w:r>
        <w:rPr>
          <w:rFonts w:cs="Times New Roman"/>
        </w:rPr>
        <w:br/>
      </w:r>
      <w:r>
        <w:rPr>
          <w:rFonts w:cs="宋体" w:hint="eastAsia"/>
          <w:color w:val="000000"/>
        </w:rPr>
        <w:t>（</w:t>
      </w:r>
      <w:r>
        <w:rPr>
          <w:color w:val="000000"/>
        </w:rPr>
        <w:t>2</w:t>
      </w:r>
      <w:r>
        <w:rPr>
          <w:rFonts w:cs="宋体" w:hint="eastAsia"/>
          <w:color w:val="000000"/>
        </w:rPr>
        <w:t>）偏大</w:t>
      </w:r>
      <w:r>
        <w:rPr>
          <w:rFonts w:cs="Times New Roman"/>
        </w:rPr>
        <w:br/>
      </w:r>
      <w:r>
        <w:rPr>
          <w:rFonts w:cs="宋体" w:hint="eastAsia"/>
          <w:color w:val="000000"/>
        </w:rPr>
        <w:t>（</w:t>
      </w:r>
      <w:r>
        <w:rPr>
          <w:color w:val="000000"/>
        </w:rPr>
        <w:t>3</w:t>
      </w:r>
      <w:r>
        <w:rPr>
          <w:rFonts w:cs="宋体" w:hint="eastAsia"/>
          <w:color w:val="000000"/>
        </w:rPr>
        <w:t>）</w:t>
      </w:r>
      <w:r>
        <w:rPr>
          <w:color w:val="000000"/>
        </w:rPr>
        <w:t>ρ</w:t>
      </w:r>
      <w:r>
        <w:rPr>
          <w:rFonts w:cs="宋体" w:hint="eastAsia"/>
          <w:color w:val="000000"/>
          <w:vertAlign w:val="subscript"/>
        </w:rPr>
        <w:t>水</w:t>
      </w:r>
      <w:r>
        <w:rPr>
          <w:rFonts w:cs="宋体" w:hint="eastAsia"/>
          <w:color w:val="000000"/>
        </w:rPr>
        <w:t>（</w:t>
      </w:r>
      <w:r>
        <w:rPr>
          <w:color w:val="000000"/>
        </w:rPr>
        <w:t>m</w:t>
      </w:r>
      <w:r>
        <w:rPr>
          <w:color w:val="000000"/>
          <w:vertAlign w:val="subscript"/>
        </w:rPr>
        <w:t>2</w:t>
      </w:r>
      <w:r>
        <w:rPr>
          <w:color w:val="000000"/>
        </w:rPr>
        <w:t>—m</w:t>
      </w:r>
      <w:r>
        <w:rPr>
          <w:color w:val="000000"/>
          <w:vertAlign w:val="subscript"/>
        </w:rPr>
        <w:t>0</w:t>
      </w:r>
      <w:r>
        <w:rPr>
          <w:rFonts w:cs="宋体" w:hint="eastAsia"/>
          <w:color w:val="000000"/>
        </w:rPr>
        <w:t>）</w:t>
      </w:r>
      <w:r>
        <w:rPr>
          <w:color w:val="000000"/>
        </w:rPr>
        <w:t>/</w:t>
      </w:r>
      <w:r>
        <w:rPr>
          <w:rFonts w:cs="宋体" w:hint="eastAsia"/>
          <w:color w:val="000000"/>
        </w:rPr>
        <w:t>（</w:t>
      </w:r>
      <w:r>
        <w:rPr>
          <w:color w:val="000000"/>
        </w:rPr>
        <w:t>m</w:t>
      </w:r>
      <w:r>
        <w:rPr>
          <w:color w:val="000000"/>
          <w:vertAlign w:val="subscript"/>
        </w:rPr>
        <w:t>1</w:t>
      </w:r>
      <w:r>
        <w:rPr>
          <w:color w:val="000000"/>
        </w:rPr>
        <w:t>—m</w:t>
      </w:r>
      <w:r>
        <w:rPr>
          <w:color w:val="000000"/>
          <w:vertAlign w:val="subscript"/>
        </w:rPr>
        <w:t>0</w:t>
      </w:r>
      <w:r>
        <w:rPr>
          <w:rFonts w:cs="宋体" w:hint="eastAsia"/>
          <w:color w:val="000000"/>
        </w:rPr>
        <w:t>）</w:t>
      </w:r>
      <w:r>
        <w:rPr>
          <w:color w:val="000000"/>
        </w:rPr>
        <w:t xml:space="preserve">  </w:t>
      </w:r>
    </w:p>
    <w:p w:rsidR="00BF01EC">
      <w:pPr>
        <w:spacing w:after="0"/>
        <w:rPr>
          <w:rFonts w:cs="Times New Roman"/>
        </w:rPr>
      </w:pPr>
      <w:r>
        <w:rPr>
          <w:rFonts w:cs="宋体" w:hint="eastAsia"/>
          <w:color w:val="0000FF"/>
        </w:rPr>
        <w:t>【考点】</w:t>
      </w:r>
      <w:r>
        <w:rPr>
          <w:rFonts w:cs="宋体" w:hint="eastAsia"/>
          <w:color w:val="000000"/>
        </w:rPr>
        <w:t>液体的密度测量实验</w:t>
      </w:r>
      <w:r>
        <w:rPr>
          <w:color w:val="000000"/>
        </w:rPr>
        <w:t xml:space="preserve">   </w:t>
      </w:r>
    </w:p>
    <w:p w:rsidR="00BF01EC">
      <w:pPr>
        <w:spacing w:after="0"/>
        <w:rPr>
          <w:rFonts w:cs="Times New Roman"/>
        </w:rPr>
      </w:pPr>
      <w:r>
        <w:rPr>
          <w:rFonts w:cs="宋体" w:hint="eastAsia"/>
          <w:color w:val="0000FF"/>
        </w:rPr>
        <w:t>【解析】</w:t>
      </w:r>
      <w:r>
        <w:rPr>
          <w:rFonts w:cs="宋体" w:hint="eastAsia"/>
          <w:color w:val="000000"/>
        </w:rPr>
        <w:t>【解答】（</w:t>
      </w:r>
      <w:r>
        <w:rPr>
          <w:color w:val="000000"/>
        </w:rPr>
        <w:t>1</w:t>
      </w:r>
      <w:r>
        <w:rPr>
          <w:rFonts w:cs="宋体" w:hint="eastAsia"/>
          <w:color w:val="000000"/>
        </w:rPr>
        <w:t>）由图甲可知烧杯和酱油的总质量是</w:t>
      </w:r>
      <w:r>
        <w:rPr>
          <w:color w:val="000000"/>
        </w:rPr>
        <w:t>m</w:t>
      </w:r>
      <w:r>
        <w:rPr>
          <w:color w:val="000000"/>
          <w:vertAlign w:val="subscript"/>
        </w:rPr>
        <w:t>1</w:t>
      </w:r>
      <w:r>
        <w:rPr>
          <w:color w:val="000000"/>
        </w:rPr>
        <w:t>=50g+10g+2g=62g</w:t>
      </w:r>
      <w:r>
        <w:rPr>
          <w:rFonts w:cs="宋体" w:hint="eastAsia"/>
          <w:color w:val="000000"/>
        </w:rPr>
        <w:t>，空烧杯的质量为</w:t>
      </w:r>
      <w:r>
        <w:rPr>
          <w:color w:val="000000"/>
        </w:rPr>
        <w:t>m</w:t>
      </w:r>
      <w:r>
        <w:rPr>
          <w:color w:val="000000"/>
          <w:vertAlign w:val="subscript"/>
        </w:rPr>
        <w:t>2</w:t>
      </w:r>
      <w:r>
        <w:rPr>
          <w:color w:val="000000"/>
        </w:rPr>
        <w:t>=17g</w:t>
      </w:r>
      <w:r>
        <w:rPr>
          <w:rFonts w:cs="宋体" w:hint="eastAsia"/>
          <w:color w:val="000000"/>
        </w:rPr>
        <w:t>，烧杯中酱油的质量为</w:t>
      </w:r>
      <w:r>
        <w:rPr>
          <w:color w:val="000000"/>
        </w:rPr>
        <w:t>m=m</w:t>
      </w:r>
      <w:r>
        <w:rPr>
          <w:color w:val="000000"/>
          <w:vertAlign w:val="subscript"/>
        </w:rPr>
        <w:t>1</w:t>
      </w:r>
      <w:r>
        <w:rPr>
          <w:color w:val="000000"/>
        </w:rPr>
        <w:t>-m</w:t>
      </w:r>
      <w:r>
        <w:rPr>
          <w:color w:val="000000"/>
          <w:vertAlign w:val="subscript"/>
        </w:rPr>
        <w:t>2</w:t>
      </w:r>
      <w:r>
        <w:rPr>
          <w:color w:val="000000"/>
        </w:rPr>
        <w:t>=62g-17g=45g</w:t>
      </w:r>
      <w:r>
        <w:rPr>
          <w:rFonts w:cs="宋体" w:hint="eastAsia"/>
          <w:color w:val="000000"/>
        </w:rPr>
        <w:t>，由乙图可知量筒中酱油的体积为</w:t>
      </w:r>
      <w:r>
        <w:rPr>
          <w:color w:val="000000"/>
        </w:rPr>
        <w:t>V=40cm</w:t>
      </w:r>
      <w:r>
        <w:rPr>
          <w:color w:val="000000"/>
          <w:vertAlign w:val="superscript"/>
        </w:rPr>
        <w:t>3</w:t>
      </w:r>
      <w:r>
        <w:rPr>
          <w:color w:val="000000"/>
        </w:rPr>
        <w:t xml:space="preserve">  </w:t>
      </w:r>
      <w:r>
        <w:rPr>
          <w:rFonts w:cs="宋体" w:hint="eastAsia"/>
          <w:color w:val="000000"/>
        </w:rPr>
        <w:t>，</w:t>
      </w:r>
      <w:r>
        <w:rPr>
          <w:color w:val="000000"/>
        </w:rPr>
        <w:t xml:space="preserve"> </w:t>
      </w:r>
      <w:r>
        <w:rPr>
          <w:rFonts w:cs="宋体" w:hint="eastAsia"/>
          <w:color w:val="000000"/>
        </w:rPr>
        <w:t>酱油的密度为</w:t>
      </w:r>
      <w:r>
        <w:rPr>
          <w:rFonts w:cs="Times New Roman"/>
          <w:noProof/>
          <w:lang w:eastAsia="zh-CN"/>
        </w:rPr>
        <w:pict>
          <v:shape id="_x0000_i1116" type="#_x0000_t75" alt=" " style="height:25.5pt;visibility:visible;width:252pt">
            <v:imagedata r:id="rId75" o:title=""/>
          </v:shape>
        </w:pict>
      </w:r>
      <w:r>
        <w:rPr>
          <w:rFonts w:cs="宋体" w:hint="eastAsia"/>
          <w:color w:val="000000"/>
        </w:rPr>
        <w:t>；（</w:t>
      </w:r>
      <w:r>
        <w:rPr>
          <w:color w:val="000000"/>
        </w:rPr>
        <w:t>2</w:t>
      </w:r>
      <w:r>
        <w:rPr>
          <w:rFonts w:cs="宋体" w:hint="eastAsia"/>
          <w:color w:val="000000"/>
        </w:rPr>
        <w:t>）不可能将烧杯中的酱油全部倒入量筒中，这样会导致酱油体积的测量值偏小，由密度公式</w:t>
      </w:r>
      <w:r>
        <w:rPr>
          <w:rFonts w:cs="Times New Roman"/>
          <w:noProof/>
          <w:lang w:eastAsia="zh-CN"/>
        </w:rPr>
        <w:pict>
          <v:shape id="_x0000_i1117" type="#_x0000_t75" alt=" " style="height:18pt;visibility:visible;width:31.5pt">
            <v:imagedata r:id="rId76" o:title=""/>
          </v:shape>
        </w:pict>
      </w:r>
      <w:r>
        <w:rPr>
          <w:rFonts w:cs="宋体" w:hint="eastAsia"/>
          <w:color w:val="000000"/>
        </w:rPr>
        <w:t>知：酱油的密度测量值偏大；（</w:t>
      </w:r>
      <w:r>
        <w:rPr>
          <w:color w:val="000000"/>
        </w:rPr>
        <w:t>3</w:t>
      </w:r>
      <w:r>
        <w:rPr>
          <w:rFonts w:cs="宋体" w:hint="eastAsia"/>
          <w:color w:val="000000"/>
        </w:rPr>
        <w:t>）用同一个容器装满水和酱油时，烧杯内酱油的体积等于水的体积，水的体积为</w:t>
      </w:r>
      <w:r>
        <w:rPr>
          <w:color w:val="000000"/>
        </w:rPr>
        <w:t>V=</w:t>
      </w:r>
      <w:r>
        <w:rPr>
          <w:rFonts w:cs="宋体" w:hint="eastAsia"/>
          <w:color w:val="000000"/>
        </w:rPr>
        <w:t>（</w:t>
      </w:r>
      <w:r>
        <w:rPr>
          <w:color w:val="000000"/>
        </w:rPr>
        <w:t>m</w:t>
      </w:r>
      <w:r>
        <w:rPr>
          <w:color w:val="000000"/>
          <w:vertAlign w:val="subscript"/>
        </w:rPr>
        <w:t>1</w:t>
      </w:r>
      <w:r>
        <w:rPr>
          <w:color w:val="000000"/>
        </w:rPr>
        <w:t>−m</w:t>
      </w:r>
      <w:r>
        <w:rPr>
          <w:color w:val="000000"/>
          <w:vertAlign w:val="subscript"/>
        </w:rPr>
        <w:t>0</w:t>
      </w:r>
      <w:r>
        <w:rPr>
          <w:rFonts w:cs="宋体" w:hint="eastAsia"/>
          <w:color w:val="000000"/>
        </w:rPr>
        <w:t>）</w:t>
      </w:r>
      <w:r>
        <w:rPr>
          <w:color w:val="000000"/>
        </w:rPr>
        <w:t>/ρ</w:t>
      </w:r>
      <w:r>
        <w:rPr>
          <w:rFonts w:cs="宋体" w:hint="eastAsia"/>
          <w:color w:val="000000"/>
          <w:vertAlign w:val="subscript"/>
        </w:rPr>
        <w:t>水</w:t>
      </w:r>
      <w:r>
        <w:rPr>
          <w:color w:val="000000"/>
        </w:rPr>
        <w:t xml:space="preserve">  </w:t>
      </w:r>
      <w:r>
        <w:rPr>
          <w:rFonts w:cs="宋体" w:hint="eastAsia"/>
          <w:color w:val="000000"/>
        </w:rPr>
        <w:t>，</w:t>
      </w:r>
      <w:r>
        <w:rPr>
          <w:color w:val="000000"/>
        </w:rPr>
        <w:t xml:space="preserve"> </w:t>
      </w:r>
      <w:r>
        <w:rPr>
          <w:rFonts w:cs="宋体" w:hint="eastAsia"/>
          <w:color w:val="000000"/>
        </w:rPr>
        <w:t>酱油的质量：</w:t>
      </w:r>
      <w:r>
        <w:rPr>
          <w:color w:val="000000"/>
        </w:rPr>
        <w:t>m=m</w:t>
      </w:r>
      <w:r>
        <w:rPr>
          <w:color w:val="000000"/>
          <w:vertAlign w:val="subscript"/>
        </w:rPr>
        <w:t>2</w:t>
      </w:r>
      <w:r>
        <w:rPr>
          <w:color w:val="000000"/>
        </w:rPr>
        <w:t>-m</w:t>
      </w:r>
      <w:r>
        <w:rPr>
          <w:color w:val="000000"/>
          <w:vertAlign w:val="subscript"/>
        </w:rPr>
        <w:t>0</w:t>
      </w:r>
      <w:r>
        <w:rPr>
          <w:color w:val="000000"/>
        </w:rPr>
        <w:t xml:space="preserve">  </w:t>
      </w:r>
      <w:r>
        <w:rPr>
          <w:rFonts w:cs="宋体" w:hint="eastAsia"/>
          <w:color w:val="000000"/>
        </w:rPr>
        <w:t>，</w:t>
      </w:r>
      <w:r>
        <w:rPr>
          <w:color w:val="000000"/>
        </w:rPr>
        <w:t xml:space="preserve"> </w:t>
      </w:r>
      <w:r>
        <w:rPr>
          <w:rFonts w:cs="宋体" w:hint="eastAsia"/>
          <w:color w:val="000000"/>
        </w:rPr>
        <w:t>则酱油的密度表达式：</w:t>
      </w:r>
      <w:r>
        <w:rPr>
          <w:color w:val="000000"/>
        </w:rPr>
        <w:t>ρ=</w:t>
      </w:r>
      <w:r>
        <w:rPr>
          <w:rFonts w:cs="Times New Roman"/>
          <w:noProof/>
          <w:lang w:eastAsia="zh-CN"/>
        </w:rPr>
        <w:pict>
          <v:shape id="_x0000_i1118" type="#_x0000_t75" alt=" " style="height:18pt;visibility:visible;width:12.75pt">
            <v:imagedata r:id="rId77" o:title=""/>
          </v:shape>
        </w:pict>
      </w:r>
      <w:r>
        <w:rPr>
          <w:color w:val="000000"/>
        </w:rPr>
        <w:t>=ρ</w:t>
      </w:r>
      <w:r>
        <w:rPr>
          <w:rFonts w:cs="宋体" w:hint="eastAsia"/>
          <w:color w:val="000000"/>
          <w:vertAlign w:val="subscript"/>
        </w:rPr>
        <w:t>水</w:t>
      </w:r>
      <w:r>
        <w:rPr>
          <w:rFonts w:cs="宋体" w:hint="eastAsia"/>
          <w:color w:val="000000"/>
        </w:rPr>
        <w:t>（</w:t>
      </w:r>
      <w:r>
        <w:rPr>
          <w:color w:val="000000"/>
        </w:rPr>
        <w:t>m</w:t>
      </w:r>
      <w:r>
        <w:rPr>
          <w:color w:val="000000"/>
          <w:vertAlign w:val="subscript"/>
        </w:rPr>
        <w:t>2</w:t>
      </w:r>
      <w:r>
        <w:rPr>
          <w:color w:val="000000"/>
        </w:rPr>
        <w:t>—m</w:t>
      </w:r>
      <w:r>
        <w:rPr>
          <w:color w:val="000000"/>
          <w:vertAlign w:val="subscript"/>
        </w:rPr>
        <w:t>0</w:t>
      </w:r>
      <w:r>
        <w:rPr>
          <w:rFonts w:cs="宋体" w:hint="eastAsia"/>
          <w:color w:val="000000"/>
        </w:rPr>
        <w:t>）</w:t>
      </w:r>
      <w:r>
        <w:rPr>
          <w:color w:val="000000"/>
        </w:rPr>
        <w:t>/</w:t>
      </w:r>
      <w:r>
        <w:rPr>
          <w:rFonts w:cs="宋体" w:hint="eastAsia"/>
          <w:color w:val="000000"/>
        </w:rPr>
        <w:t>（</w:t>
      </w:r>
      <w:r>
        <w:rPr>
          <w:color w:val="000000"/>
        </w:rPr>
        <w:t>m</w:t>
      </w:r>
      <w:r>
        <w:rPr>
          <w:color w:val="000000"/>
          <w:vertAlign w:val="subscript"/>
        </w:rPr>
        <w:t>1</w:t>
      </w:r>
      <w:r>
        <w:rPr>
          <w:color w:val="000000"/>
        </w:rPr>
        <w:t>—m</w:t>
      </w:r>
      <w:r>
        <w:rPr>
          <w:color w:val="000000"/>
          <w:vertAlign w:val="subscript"/>
        </w:rPr>
        <w:t>0</w:t>
      </w:r>
      <w:r>
        <w:rPr>
          <w:rFonts w:cs="宋体" w:hint="eastAsia"/>
          <w:color w:val="000000"/>
        </w:rPr>
        <w:t>）．</w:t>
      </w:r>
      <w:r>
        <w:rPr>
          <w:rFonts w:cs="Times New Roman"/>
        </w:rPr>
        <w:br/>
      </w:r>
      <w:r>
        <w:rPr>
          <w:rFonts w:cs="宋体" w:hint="eastAsia"/>
          <w:color w:val="000000"/>
        </w:rPr>
        <w:t>故答案为：（</w:t>
      </w:r>
      <w:r>
        <w:rPr>
          <w:color w:val="000000"/>
        </w:rPr>
        <w:t>1</w:t>
      </w:r>
      <w:r>
        <w:rPr>
          <w:rFonts w:cs="宋体" w:hint="eastAsia"/>
          <w:color w:val="000000"/>
        </w:rPr>
        <w:t>）</w:t>
      </w:r>
      <w:r>
        <w:rPr>
          <w:color w:val="000000"/>
        </w:rPr>
        <w:t>45</w:t>
      </w:r>
      <w:r>
        <w:rPr>
          <w:rFonts w:cs="宋体" w:hint="eastAsia"/>
          <w:color w:val="000000"/>
        </w:rPr>
        <w:t>；</w:t>
      </w:r>
      <w:r>
        <w:rPr>
          <w:color w:val="000000"/>
        </w:rPr>
        <w:t>1.125×10</w:t>
      </w:r>
      <w:r>
        <w:rPr>
          <w:color w:val="000000"/>
          <w:vertAlign w:val="superscript"/>
        </w:rPr>
        <w:t>3</w:t>
      </w:r>
      <w:r>
        <w:rPr>
          <w:rFonts w:cs="宋体" w:hint="eastAsia"/>
          <w:color w:val="000000"/>
        </w:rPr>
        <w:t>；（</w:t>
      </w:r>
      <w:r>
        <w:rPr>
          <w:color w:val="000000"/>
        </w:rPr>
        <w:t>2</w:t>
      </w:r>
      <w:r>
        <w:rPr>
          <w:rFonts w:cs="宋体" w:hint="eastAsia"/>
          <w:color w:val="000000"/>
        </w:rPr>
        <w:t>）偏大；（</w:t>
      </w:r>
      <w:r>
        <w:rPr>
          <w:color w:val="000000"/>
        </w:rPr>
        <w:t>3</w:t>
      </w:r>
      <w:r>
        <w:rPr>
          <w:rFonts w:cs="宋体" w:hint="eastAsia"/>
          <w:color w:val="000000"/>
        </w:rPr>
        <w:t>）</w:t>
      </w:r>
      <w:r>
        <w:rPr>
          <w:color w:val="000000"/>
        </w:rPr>
        <w:t>ρ</w:t>
      </w:r>
      <w:r>
        <w:rPr>
          <w:rFonts w:cs="宋体" w:hint="eastAsia"/>
          <w:color w:val="000000"/>
          <w:vertAlign w:val="subscript"/>
        </w:rPr>
        <w:t>水</w:t>
      </w:r>
      <w:r>
        <w:rPr>
          <w:rFonts w:cs="宋体" w:hint="eastAsia"/>
          <w:color w:val="000000"/>
        </w:rPr>
        <w:t>（</w:t>
      </w:r>
      <w:r>
        <w:rPr>
          <w:color w:val="000000"/>
        </w:rPr>
        <w:t>m</w:t>
      </w:r>
      <w:r>
        <w:rPr>
          <w:color w:val="000000"/>
          <w:vertAlign w:val="subscript"/>
        </w:rPr>
        <w:t>2</w:t>
      </w:r>
      <w:r>
        <w:rPr>
          <w:color w:val="000000"/>
        </w:rPr>
        <w:t>—m</w:t>
      </w:r>
      <w:r>
        <w:rPr>
          <w:color w:val="000000"/>
          <w:vertAlign w:val="subscript"/>
        </w:rPr>
        <w:t>0</w:t>
      </w:r>
      <w:r>
        <w:rPr>
          <w:rFonts w:cs="宋体" w:hint="eastAsia"/>
          <w:color w:val="000000"/>
        </w:rPr>
        <w:t>）</w:t>
      </w:r>
      <w:r>
        <w:rPr>
          <w:color w:val="000000"/>
        </w:rPr>
        <w:t>/</w:t>
      </w:r>
      <w:r>
        <w:rPr>
          <w:rFonts w:cs="宋体" w:hint="eastAsia"/>
          <w:color w:val="000000"/>
        </w:rPr>
        <w:t>（</w:t>
      </w:r>
      <w:r>
        <w:rPr>
          <w:color w:val="000000"/>
        </w:rPr>
        <w:t>m</w:t>
      </w:r>
      <w:r>
        <w:rPr>
          <w:color w:val="000000"/>
          <w:vertAlign w:val="subscript"/>
        </w:rPr>
        <w:t>1</w:t>
      </w:r>
      <w:r>
        <w:rPr>
          <w:color w:val="000000"/>
        </w:rPr>
        <w:t>—m</w:t>
      </w:r>
      <w:r>
        <w:rPr>
          <w:color w:val="000000"/>
          <w:vertAlign w:val="subscript"/>
        </w:rPr>
        <w:t>0</w:t>
      </w:r>
      <w:r>
        <w:rPr>
          <w:rFonts w:cs="宋体" w:hint="eastAsia"/>
          <w:color w:val="000000"/>
        </w:rPr>
        <w:t>）【分析】（</w:t>
      </w:r>
      <w:r>
        <w:rPr>
          <w:color w:val="000000"/>
        </w:rPr>
        <w:t>1</w:t>
      </w:r>
      <w:r>
        <w:rPr>
          <w:rFonts w:cs="宋体" w:hint="eastAsia"/>
          <w:color w:val="000000"/>
        </w:rPr>
        <w:t>）由图甲读出烧杯和酱油的总质量，又已知空烧杯的质量，可求出烧杯中酱油的质量；由乙图读出量筒中酱油的体积，利用密度公式计算出酱油的密度；（</w:t>
      </w:r>
      <w:r>
        <w:rPr>
          <w:color w:val="000000"/>
        </w:rPr>
        <w:t>2</w:t>
      </w:r>
      <w:r>
        <w:rPr>
          <w:rFonts w:cs="宋体" w:hint="eastAsia"/>
          <w:color w:val="000000"/>
        </w:rPr>
        <w:t>）将烧杯中的酱油倒入量筒的过程中，烧杯壁粘有一定的酱油，所以不能全部倒出，对体积测量的结果有影响，进一步判断对密度测量结果的影响；（</w:t>
      </w:r>
      <w:r>
        <w:rPr>
          <w:color w:val="000000"/>
        </w:rPr>
        <w:t>3</w:t>
      </w:r>
      <w:r>
        <w:rPr>
          <w:rFonts w:cs="宋体" w:hint="eastAsia"/>
          <w:color w:val="000000"/>
        </w:rPr>
        <w:t>）只有天平，没有量筒，可以利用等效替代法测出体积，用同一个容器装满水和酱油时，烧杯内酱油的体积等于水的体积，计算出酱油的质量，利用密度公式求出酱油的密度</w:t>
      </w:r>
      <w:r>
        <w:rPr>
          <w:color w:val="000000"/>
        </w:rPr>
        <w:t>.</w:t>
      </w:r>
    </w:p>
    <w:sectPr w:rsidSect="00BE7C68">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C0D4B"/>
    <w:multiLevelType w:val="hybrid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6D66000"/>
    <w:multiLevelType w:val="hybridMultilevel"/>
    <w:tmpl w:val="FFFFFFF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C68"/>
    <w:pPr>
      <w:spacing w:after="120" w:line="288" w:lineRule="auto"/>
      <w:textAlignment w:val="center"/>
    </w:pPr>
    <w:rPr>
      <w:rFonts w:ascii="Calibri" w:hAnsi="Calibri" w:cs="Calibri"/>
      <w:kern w:val="0"/>
      <w:szCs w:val="21"/>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E7C68"/>
    <w:rPr>
      <w:rFonts w:ascii="Times New Roman" w:hAnsi="Times New Roman" w:cs="Times New Roman"/>
      <w:sz w:val="18"/>
      <w:szCs w:val="18"/>
      <w:lang w:eastAsia="zh-CN"/>
    </w:rPr>
  </w:style>
  <w:style w:type="character" w:customStyle="1" w:styleId="BalloonTextChar">
    <w:name w:val="Balloon Text Char"/>
    <w:basedOn w:val="DefaultParagraphFont"/>
    <w:link w:val="BalloonText"/>
    <w:uiPriority w:val="99"/>
    <w:semiHidden/>
    <w:locked/>
    <w:rsid w:val="00BE7C68"/>
    <w:rPr>
      <w:sz w:val="18"/>
      <w:szCs w:val="18"/>
    </w:rPr>
  </w:style>
  <w:style w:type="paragraph" w:styleId="Footer">
    <w:name w:val="footer"/>
    <w:basedOn w:val="Normal"/>
    <w:link w:val="FooterChar"/>
    <w:uiPriority w:val="99"/>
    <w:rsid w:val="00BE7C68"/>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FooterChar">
    <w:name w:val="Footer Char"/>
    <w:basedOn w:val="DefaultParagraphFont"/>
    <w:link w:val="Footer"/>
    <w:uiPriority w:val="99"/>
    <w:locked/>
    <w:rsid w:val="00BE7C68"/>
    <w:rPr>
      <w:sz w:val="18"/>
      <w:szCs w:val="18"/>
    </w:rPr>
  </w:style>
  <w:style w:type="paragraph" w:styleId="Header">
    <w:name w:val="header"/>
    <w:basedOn w:val="Normal"/>
    <w:link w:val="HeaderChar"/>
    <w:uiPriority w:val="99"/>
    <w:rsid w:val="00BE7C68"/>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HeaderChar">
    <w:name w:val="Header Char"/>
    <w:basedOn w:val="DefaultParagraphFont"/>
    <w:link w:val="Header"/>
    <w:uiPriority w:val="99"/>
    <w:locked/>
    <w:rsid w:val="00BE7C68"/>
    <w:rPr>
      <w:sz w:val="18"/>
      <w:szCs w:val="18"/>
    </w:rPr>
  </w:style>
  <w:style w:type="paragraph" w:customStyle="1" w:styleId="1">
    <w:name w:val="正文1"/>
    <w:uiPriority w:val="99"/>
    <w:rsid w:val="00BE7C68"/>
    <w:pPr>
      <w:jc w:val="both"/>
    </w:pPr>
    <w:rPr>
      <w:szCs w:val="21"/>
    </w:rPr>
  </w:style>
  <w:style w:type="character" w:customStyle="1" w:styleId="15">
    <w:name w:val="15"/>
    <w:uiPriority w:val="99"/>
    <w:rsid w:val="00BE7C68"/>
    <w:rPr>
      <w:rFonts w:ascii="Times New Roman" w:hAnsi="Times New Roman" w:cs="Times New Roman"/>
      <w:color w:val="0000FF"/>
      <w:u w:val="single"/>
    </w:rPr>
  </w:style>
  <w:style w:type="paragraph" w:customStyle="1" w:styleId="Normal1">
    <w:name w:val="Normal1"/>
    <w:uiPriority w:val="99"/>
    <w:rsid w:val="00BE7C68"/>
    <w:pPr>
      <w:jc w:val="both"/>
    </w:pPr>
    <w:rPr>
      <w:szCs w:val="21"/>
    </w:rPr>
  </w:style>
  <w:style w:type="character" w:customStyle="1" w:styleId="DefaultParagraphFontPHPDOCX">
    <w:name w:val="Default Paragraph Font PHPDOCX"/>
    <w:uiPriority w:val="99"/>
    <w:semiHidden/>
    <w:rsid w:val="00BE7C68"/>
  </w:style>
  <w:style w:type="paragraph" w:customStyle="1" w:styleId="ListParagraphPHPDOCX">
    <w:name w:val="List Paragraph PHPDOCX"/>
    <w:uiPriority w:val="99"/>
    <w:rsid w:val="008B0A0C"/>
    <w:pPr>
      <w:ind w:left="720"/>
    </w:pPr>
    <w:rPr>
      <w:kern w:val="0"/>
      <w:sz w:val="20"/>
      <w:szCs w:val="20"/>
    </w:rPr>
  </w:style>
  <w:style w:type="paragraph" w:customStyle="1" w:styleId="TitlePHPDOCX">
    <w:name w:val="Title PHPDOCX"/>
    <w:link w:val="TitleCarPHPDOCX"/>
    <w:uiPriority w:val="99"/>
    <w:rsid w:val="008B0A0C"/>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8B0A0C"/>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8B0A0C"/>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8B0A0C"/>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BE7C68"/>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8B0A0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8B0A0C"/>
    <w:rPr>
      <w:sz w:val="16"/>
      <w:szCs w:val="16"/>
    </w:rPr>
  </w:style>
  <w:style w:type="paragraph" w:customStyle="1" w:styleId="annotationtextPHPDOCX">
    <w:name w:val="annotation text PHPDOCX"/>
    <w:link w:val="CommentTextCharPHPDOCX"/>
    <w:uiPriority w:val="99"/>
    <w:semiHidden/>
    <w:rsid w:val="008B0A0C"/>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8B0A0C"/>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8B0A0C"/>
    <w:rPr>
      <w:b/>
      <w:bCs/>
    </w:rPr>
  </w:style>
  <w:style w:type="character" w:customStyle="1" w:styleId="CommentSubjectCharPHPDOCX">
    <w:name w:val="Comment Subject Char PHPDOCX"/>
    <w:basedOn w:val="CommentTextCharPHPDOCX"/>
    <w:link w:val="annotationsubjectPHPDOCX"/>
    <w:uiPriority w:val="99"/>
    <w:semiHidden/>
    <w:locked/>
    <w:rsid w:val="008B0A0C"/>
    <w:rPr>
      <w:b/>
      <w:bCs/>
      <w:sz w:val="20"/>
      <w:szCs w:val="20"/>
    </w:rPr>
  </w:style>
  <w:style w:type="paragraph" w:customStyle="1" w:styleId="BalloonTextPHPDOCX">
    <w:name w:val="Balloon Text PHPDOCX"/>
    <w:link w:val="BalloonTextCharPHPDOCX"/>
    <w:uiPriority w:val="99"/>
    <w:semiHidden/>
    <w:rsid w:val="008B0A0C"/>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8B0A0C"/>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8B0A0C"/>
    <w:rPr>
      <w:kern w:val="0"/>
      <w:sz w:val="20"/>
      <w:szCs w:val="20"/>
    </w:rPr>
  </w:style>
  <w:style w:type="character" w:customStyle="1" w:styleId="footnoteTextCarPHPDOCX">
    <w:name w:val="footnote Text Car PHPDOCX"/>
    <w:basedOn w:val="DefaultParagraphFontPHPDOCX"/>
    <w:link w:val="footnoteTextPHPDOCX"/>
    <w:uiPriority w:val="99"/>
    <w:semiHidden/>
    <w:locked/>
    <w:rsid w:val="008B0A0C"/>
    <w:rPr>
      <w:lang w:val="en-US" w:eastAsia="zh-CN"/>
    </w:rPr>
  </w:style>
  <w:style w:type="character" w:customStyle="1" w:styleId="footnoteReferencePHPDOCX">
    <w:name w:val="footnote Reference PHPDOCX"/>
    <w:basedOn w:val="DefaultParagraphFontPHPDOCX"/>
    <w:uiPriority w:val="99"/>
    <w:semiHidden/>
    <w:rsid w:val="008B0A0C"/>
    <w:rPr>
      <w:vertAlign w:val="superscript"/>
    </w:rPr>
  </w:style>
  <w:style w:type="paragraph" w:customStyle="1" w:styleId="endnoteTextPHPDOCX">
    <w:name w:val="endnote Text PHPDOCX"/>
    <w:link w:val="endnoteTextCarPHPDOCX"/>
    <w:uiPriority w:val="99"/>
    <w:semiHidden/>
    <w:rsid w:val="008B0A0C"/>
    <w:rPr>
      <w:kern w:val="0"/>
      <w:sz w:val="20"/>
      <w:szCs w:val="20"/>
    </w:rPr>
  </w:style>
  <w:style w:type="character" w:customStyle="1" w:styleId="endnoteTextCarPHPDOCX">
    <w:name w:val="endnote Text Car PHPDOCX"/>
    <w:basedOn w:val="DefaultParagraphFontPHPDOCX"/>
    <w:link w:val="endnoteTextPHPDOCX"/>
    <w:uiPriority w:val="99"/>
    <w:semiHidden/>
    <w:locked/>
    <w:rsid w:val="008B0A0C"/>
    <w:rPr>
      <w:lang w:val="en-US" w:eastAsia="zh-CN"/>
    </w:rPr>
  </w:style>
  <w:style w:type="character" w:customStyle="1" w:styleId="endnoteReferencePHPDOCX">
    <w:name w:val="endnote Reference PHPDOCX"/>
    <w:basedOn w:val="DefaultParagraphFontPHPDOCX"/>
    <w:uiPriority w:val="99"/>
    <w:semiHidden/>
    <w:rsid w:val="008B0A0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jpeg" /><Relationship Id="rId11" Type="http://schemas.openxmlformats.org/officeDocument/2006/relationships/image" Target="media/image8.png" /><Relationship Id="rId12" Type="http://schemas.openxmlformats.org/officeDocument/2006/relationships/image" Target="media/image9.jpe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jpeg" /><Relationship Id="rId18" Type="http://schemas.openxmlformats.org/officeDocument/2006/relationships/image" Target="media/image15.jpeg" /><Relationship Id="rId19" Type="http://schemas.openxmlformats.org/officeDocument/2006/relationships/image" Target="media/image16.jpe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jpeg" /><Relationship Id="rId22" Type="http://schemas.openxmlformats.org/officeDocument/2006/relationships/image" Target="media/image19.jpeg" /><Relationship Id="rId23" Type="http://schemas.openxmlformats.org/officeDocument/2006/relationships/image" Target="media/image20.jpeg" /><Relationship Id="rId24" Type="http://schemas.openxmlformats.org/officeDocument/2006/relationships/image" Target="media/image21.jpeg" /><Relationship Id="rId25" Type="http://schemas.openxmlformats.org/officeDocument/2006/relationships/image" Target="media/image22.jpeg" /><Relationship Id="rId26" Type="http://schemas.openxmlformats.org/officeDocument/2006/relationships/image" Target="media/image23.jpeg" /><Relationship Id="rId27" Type="http://schemas.openxmlformats.org/officeDocument/2006/relationships/image" Target="media/image24.jpeg" /><Relationship Id="rId28" Type="http://schemas.openxmlformats.org/officeDocument/2006/relationships/image" Target="media/image25.jpeg" /><Relationship Id="rId29" Type="http://schemas.openxmlformats.org/officeDocument/2006/relationships/image" Target="media/image26.jpeg" /><Relationship Id="rId3" Type="http://schemas.openxmlformats.org/officeDocument/2006/relationships/fontTable" Target="fontTable.xml" /><Relationship Id="rId30" Type="http://schemas.openxmlformats.org/officeDocument/2006/relationships/image" Target="media/image27.jpeg" /><Relationship Id="rId31" Type="http://schemas.openxmlformats.org/officeDocument/2006/relationships/image" Target="media/image28.jpeg" /><Relationship Id="rId32" Type="http://schemas.openxmlformats.org/officeDocument/2006/relationships/image" Target="media/image29.jpeg" /><Relationship Id="rId33" Type="http://schemas.openxmlformats.org/officeDocument/2006/relationships/image" Target="media/image30.jpeg" /><Relationship Id="rId34" Type="http://schemas.openxmlformats.org/officeDocument/2006/relationships/image" Target="media/image31.jpeg" /><Relationship Id="rId35" Type="http://schemas.openxmlformats.org/officeDocument/2006/relationships/image" Target="media/image32.jpeg" /><Relationship Id="rId36" Type="http://schemas.openxmlformats.org/officeDocument/2006/relationships/image" Target="media/image33.jpeg" /><Relationship Id="rId37" Type="http://schemas.openxmlformats.org/officeDocument/2006/relationships/image" Target="media/image34.jpe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image" Target="media/image52.png" /><Relationship Id="rId56" Type="http://schemas.openxmlformats.org/officeDocument/2006/relationships/image" Target="media/image53.png" /><Relationship Id="rId57" Type="http://schemas.openxmlformats.org/officeDocument/2006/relationships/image" Target="media/image54.png" /><Relationship Id="rId58" Type="http://schemas.openxmlformats.org/officeDocument/2006/relationships/image" Target="media/image55.png" /><Relationship Id="rId59" Type="http://schemas.openxmlformats.org/officeDocument/2006/relationships/image" Target="media/image56.png" /><Relationship Id="rId6" Type="http://schemas.openxmlformats.org/officeDocument/2006/relationships/image" Target="media/image3.png" /><Relationship Id="rId60" Type="http://schemas.openxmlformats.org/officeDocument/2006/relationships/image" Target="media/image57.png" /><Relationship Id="rId61" Type="http://schemas.openxmlformats.org/officeDocument/2006/relationships/image" Target="media/image58.png" /><Relationship Id="rId62" Type="http://schemas.openxmlformats.org/officeDocument/2006/relationships/image" Target="media/image59.png" /><Relationship Id="rId63" Type="http://schemas.openxmlformats.org/officeDocument/2006/relationships/image" Target="media/image60.png" /><Relationship Id="rId64" Type="http://schemas.openxmlformats.org/officeDocument/2006/relationships/image" Target="media/image61.png" /><Relationship Id="rId65" Type="http://schemas.openxmlformats.org/officeDocument/2006/relationships/image" Target="media/image62.png" /><Relationship Id="rId66" Type="http://schemas.openxmlformats.org/officeDocument/2006/relationships/image" Target="media/image63.png" /><Relationship Id="rId67" Type="http://schemas.openxmlformats.org/officeDocument/2006/relationships/image" Target="media/image64.png" /><Relationship Id="rId68" Type="http://schemas.openxmlformats.org/officeDocument/2006/relationships/image" Target="media/image65.png" /><Relationship Id="rId69" Type="http://schemas.openxmlformats.org/officeDocument/2006/relationships/image" Target="media/image66.png" /><Relationship Id="rId7" Type="http://schemas.openxmlformats.org/officeDocument/2006/relationships/image" Target="media/image4.jpeg" /><Relationship Id="rId70" Type="http://schemas.openxmlformats.org/officeDocument/2006/relationships/image" Target="media/image67.png" /><Relationship Id="rId71" Type="http://schemas.openxmlformats.org/officeDocument/2006/relationships/image" Target="media/image68.png" /><Relationship Id="rId72" Type="http://schemas.openxmlformats.org/officeDocument/2006/relationships/image" Target="media/image69.png" /><Relationship Id="rId73" Type="http://schemas.openxmlformats.org/officeDocument/2006/relationships/image" Target="media/image70.png" /><Relationship Id="rId74" Type="http://schemas.openxmlformats.org/officeDocument/2006/relationships/image" Target="media/image71.png" /><Relationship Id="rId75" Type="http://schemas.openxmlformats.org/officeDocument/2006/relationships/image" Target="media/image72.png" /><Relationship Id="rId76" Type="http://schemas.openxmlformats.org/officeDocument/2006/relationships/image" Target="media/image73.png" /><Relationship Id="rId77" Type="http://schemas.openxmlformats.org/officeDocument/2006/relationships/image" Target="media/image74.png" /><Relationship Id="rId78" Type="http://schemas.openxmlformats.org/officeDocument/2006/relationships/theme" Target="theme/theme1.xml" /><Relationship Id="rId79" Type="http://schemas.openxmlformats.org/officeDocument/2006/relationships/numbering" Target="numbering.xml" /><Relationship Id="rId8" Type="http://schemas.openxmlformats.org/officeDocument/2006/relationships/image" Target="media/image5.jpeg" /><Relationship Id="rId80" Type="http://schemas.openxmlformats.org/officeDocument/2006/relationships/styles" Target="styles.xml" /><Relationship Id="rId9" Type="http://schemas.openxmlformats.org/officeDocument/2006/relationships/image" Target="media/image6.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2366</Words>
  <Characters>13487</Characters>
  <Application>Microsoft Office Word</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2013-12-09T06:44:00Z</dcterms:created>
  <dcterms:modified xsi:type="dcterms:W3CDTF">2018-06-02T07:09:00Z</dcterms:modified>
</cp:coreProperties>
</file>