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5"/>
        <w:ind w:left="0" w:right="97" w:firstLine="0"/>
        <w:jc w:val="center"/>
        <w:rPr>
          <w:b/>
          <w:sz w:val="30"/>
        </w:rPr>
      </w:pPr>
      <w:r>
        <w:rPr>
          <w:b/>
          <w:sz w:val="30"/>
        </w:rPr>
        <w:pict>
          <v:shape id="_x0000_s1025" o:spid="_x0000_s1025" o:spt="75" type="#_x0000_t75" style="position:absolute;left:0pt;margin-left:885pt;margin-top:876pt;height:27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b/>
          <w:sz w:val="30"/>
        </w:rPr>
        <w:t>2018－2019 学年度第一学期期中教学质量评估试题</w:t>
      </w:r>
    </w:p>
    <w:p>
      <w:pPr>
        <w:spacing w:before="6"/>
        <w:ind w:left="0" w:right="97" w:firstLine="0"/>
        <w:jc w:val="center"/>
        <w:rPr>
          <w:b/>
          <w:sz w:val="32"/>
        </w:rPr>
      </w:pPr>
      <w:r>
        <w:rPr>
          <w:b/>
          <w:sz w:val="32"/>
        </w:rPr>
        <w:t>九 年 级 数 学</w:t>
      </w:r>
    </w:p>
    <w:p>
      <w:pPr>
        <w:pStyle w:val="2"/>
        <w:tabs>
          <w:tab w:val="left" w:pos="3491"/>
          <w:tab w:val="left" w:pos="5723"/>
        </w:tabs>
        <w:spacing w:before="87"/>
        <w:ind w:left="0" w:right="70"/>
        <w:jc w:val="center"/>
      </w:pPr>
      <w:r>
        <w:t>范围：第二十一至二十三章</w:t>
      </w:r>
      <w:r>
        <w:tab/>
      </w:r>
      <w:r>
        <w:t>时间：100</w:t>
      </w:r>
      <w:r>
        <w:rPr>
          <w:spacing w:val="-62"/>
        </w:rPr>
        <w:t xml:space="preserve"> </w:t>
      </w:r>
      <w:r>
        <w:t>分钟</w:t>
      </w:r>
      <w:r>
        <w:tab/>
      </w:r>
      <w:r>
        <w:t>满分</w:t>
      </w:r>
      <w:r>
        <w:rPr>
          <w:spacing w:val="-61"/>
        </w:rPr>
        <w:t xml:space="preserve"> </w:t>
      </w:r>
      <w:r>
        <w:t>120</w:t>
      </w:r>
      <w:r>
        <w:rPr>
          <w:spacing w:val="-59"/>
        </w:rPr>
        <w:t xml:space="preserve"> </w:t>
      </w:r>
      <w:r>
        <w:t>分</w:t>
      </w:r>
    </w:p>
    <w:p>
      <w:pPr>
        <w:pStyle w:val="2"/>
        <w:spacing w:before="6"/>
        <w:ind w:left="0"/>
        <w:rPr>
          <w:sz w:val="6"/>
        </w:rPr>
      </w:pPr>
    </w:p>
    <w:p>
      <w:pPr>
        <w:pStyle w:val="2"/>
        <w:spacing w:before="4" w:line="247" w:lineRule="auto"/>
        <w:ind w:left="624" w:right="221" w:hanging="468"/>
      </w:pPr>
      <w:r>
        <w:rPr>
          <w:spacing w:val="-27"/>
          <w:w w:val="99"/>
        </w:rPr>
        <w:t>一、选择题：</w:t>
      </w:r>
      <w:r>
        <w:rPr>
          <w:spacing w:val="2"/>
          <w:w w:val="99"/>
        </w:rPr>
        <w:t>（</w:t>
      </w:r>
      <w:r>
        <w:rPr>
          <w:spacing w:val="1"/>
          <w:w w:val="99"/>
        </w:rPr>
        <w:t>本大题</w:t>
      </w:r>
      <w:r>
        <w:rPr>
          <w:spacing w:val="-59"/>
        </w:rPr>
        <w:t xml:space="preserve"> </w:t>
      </w:r>
      <w:r>
        <w:rPr>
          <w:w w:val="99"/>
        </w:rPr>
        <w:t>10</w:t>
      </w:r>
      <w:r>
        <w:rPr>
          <w:spacing w:val="-61"/>
        </w:rPr>
        <w:t xml:space="preserve"> </w:t>
      </w:r>
      <w:r>
        <w:rPr>
          <w:spacing w:val="-3"/>
          <w:w w:val="99"/>
        </w:rPr>
        <w:t>小题，每小题</w:t>
      </w:r>
      <w:r>
        <w:rPr>
          <w:spacing w:val="-59"/>
        </w:rPr>
        <w:t xml:space="preserve"> </w:t>
      </w:r>
      <w:r>
        <w:rPr>
          <w:w w:val="99"/>
        </w:rPr>
        <w:t>3</w:t>
      </w:r>
      <w:r>
        <w:rPr>
          <w:spacing w:val="-61"/>
        </w:rPr>
        <w:t xml:space="preserve"> </w:t>
      </w:r>
      <w:r>
        <w:rPr>
          <w:spacing w:val="-6"/>
          <w:w w:val="99"/>
        </w:rPr>
        <w:t>分，共</w:t>
      </w:r>
      <w:r>
        <w:rPr>
          <w:spacing w:val="-59"/>
        </w:rPr>
        <w:t xml:space="preserve"> </w:t>
      </w:r>
      <w:r>
        <w:rPr>
          <w:spacing w:val="2"/>
          <w:w w:val="99"/>
        </w:rPr>
        <w:t>3</w:t>
      </w:r>
      <w:r>
        <w:rPr>
          <w:w w:val="99"/>
        </w:rPr>
        <w:t>0</w:t>
      </w:r>
      <w:r>
        <w:rPr>
          <w:spacing w:val="-61"/>
        </w:rPr>
        <w:t xml:space="preserve"> </w:t>
      </w:r>
      <w:r>
        <w:rPr>
          <w:spacing w:val="2"/>
          <w:w w:val="99"/>
        </w:rPr>
        <w:t>分</w:t>
      </w:r>
      <w:r>
        <w:rPr>
          <w:spacing w:val="-20"/>
          <w:w w:val="99"/>
        </w:rPr>
        <w:t>）</w:t>
      </w:r>
      <w:r>
        <w:rPr>
          <w:w w:val="99"/>
        </w:rPr>
        <w:t>在每小题列出的四个选项</w:t>
      </w:r>
      <w:r>
        <w:t>中，只有一个是正确的，请把答题卡上对应题目所选的选项涂黑．</w:t>
      </w:r>
    </w:p>
    <w:p>
      <w:pPr>
        <w:pStyle w:val="7"/>
        <w:numPr>
          <w:ilvl w:val="0"/>
          <w:numId w:val="1"/>
        </w:numPr>
        <w:tabs>
          <w:tab w:val="left" w:pos="517"/>
          <w:tab w:val="left" w:pos="1835"/>
          <w:tab w:val="left" w:pos="3095"/>
          <w:tab w:val="left" w:pos="4355"/>
          <w:tab w:val="left" w:pos="7687"/>
          <w:tab w:val="left" w:pos="8169"/>
        </w:tabs>
        <w:spacing w:before="0" w:after="0" w:line="249" w:lineRule="auto"/>
        <w:ind w:left="575" w:right="447" w:hanging="420"/>
        <w:jc w:val="left"/>
        <w:rPr>
          <w:b/>
          <w:sz w:val="24"/>
        </w:rPr>
      </w:pPr>
      <w:r>
        <w:rPr>
          <w:b/>
          <w:sz w:val="24"/>
        </w:rPr>
        <w:t>关于</w:t>
      </w:r>
      <w:r>
        <w:rPr>
          <w:b/>
          <w:spacing w:val="-61"/>
          <w:sz w:val="24"/>
        </w:rPr>
        <w:t xml:space="preserve"> </w:t>
      </w:r>
      <w:r>
        <w:rPr>
          <w:b/>
          <w:sz w:val="24"/>
        </w:rPr>
        <w:t>x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的方程</w:t>
      </w:r>
      <w:r>
        <w:rPr>
          <w:b/>
          <w:spacing w:val="-63"/>
          <w:sz w:val="24"/>
        </w:rPr>
        <w:t xml:space="preserve"> </w:t>
      </w:r>
      <w:r>
        <w:rPr>
          <w:b/>
          <w:sz w:val="24"/>
        </w:rPr>
        <w:t>9x</w:t>
      </w:r>
      <w:r>
        <w:rPr>
          <w:b/>
          <w:position w:val="12"/>
          <w:sz w:val="12"/>
        </w:rPr>
        <w:t>2</w:t>
      </w:r>
      <w:r>
        <w:rPr>
          <w:b/>
          <w:sz w:val="24"/>
        </w:rPr>
        <w:t>﹣6x+k=0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有两个不相等的实根，则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k</w:t>
      </w:r>
      <w:r>
        <w:rPr>
          <w:b/>
          <w:spacing w:val="-61"/>
          <w:sz w:val="24"/>
        </w:rPr>
        <w:t xml:space="preserve"> </w:t>
      </w:r>
      <w:r>
        <w:rPr>
          <w:b/>
          <w:sz w:val="24"/>
        </w:rPr>
        <w:t>的范围是（</w:t>
      </w:r>
      <w:r>
        <w:rPr>
          <w:b/>
          <w:sz w:val="24"/>
        </w:rPr>
        <w:tab/>
      </w:r>
      <w:r>
        <w:rPr>
          <w:b/>
          <w:sz w:val="24"/>
        </w:rPr>
        <w:t>▲</w:t>
      </w:r>
      <w:r>
        <w:rPr>
          <w:b/>
          <w:sz w:val="24"/>
        </w:rPr>
        <w:tab/>
      </w:r>
      <w:r>
        <w:rPr>
          <w:b/>
          <w:spacing w:val="-17"/>
          <w:sz w:val="24"/>
        </w:rPr>
        <w:t xml:space="preserve">） </w:t>
      </w:r>
      <w:r>
        <w:rPr>
          <w:b/>
          <w:sz w:val="24"/>
        </w:rPr>
        <w:t>A．k＜1</w:t>
      </w:r>
      <w:r>
        <w:rPr>
          <w:b/>
          <w:sz w:val="24"/>
        </w:rPr>
        <w:tab/>
      </w:r>
      <w:r>
        <w:rPr>
          <w:b/>
          <w:sz w:val="24"/>
        </w:rPr>
        <w:t>B．k＞1</w:t>
      </w:r>
      <w:r>
        <w:rPr>
          <w:b/>
          <w:sz w:val="24"/>
        </w:rPr>
        <w:tab/>
      </w:r>
      <w:r>
        <w:rPr>
          <w:b/>
          <w:sz w:val="24"/>
        </w:rPr>
        <w:t>C．k≤1</w:t>
      </w:r>
      <w:r>
        <w:rPr>
          <w:b/>
          <w:sz w:val="24"/>
        </w:rPr>
        <w:tab/>
      </w:r>
      <w:r>
        <w:rPr>
          <w:b/>
          <w:sz w:val="24"/>
        </w:rPr>
        <w:t>D．k≥1</w:t>
      </w:r>
    </w:p>
    <w:p>
      <w:pPr>
        <w:pStyle w:val="7"/>
        <w:numPr>
          <w:ilvl w:val="0"/>
          <w:numId w:val="1"/>
        </w:numPr>
        <w:tabs>
          <w:tab w:val="left" w:pos="517"/>
          <w:tab w:val="left" w:pos="6779"/>
          <w:tab w:val="left" w:pos="7262"/>
        </w:tabs>
        <w:spacing w:before="0" w:after="0" w:line="304" w:lineRule="exact"/>
        <w:ind w:left="517" w:right="0" w:hanging="362"/>
        <w:jc w:val="left"/>
        <w:rPr>
          <w:b/>
          <w:sz w:val="24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1089660</wp:posOffset>
            </wp:positionH>
            <wp:positionV relativeFrom="paragraph">
              <wp:posOffset>275590</wp:posOffset>
            </wp:positionV>
            <wp:extent cx="647700" cy="65659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56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2156460</wp:posOffset>
            </wp:positionH>
            <wp:positionV relativeFrom="paragraph">
              <wp:posOffset>228600</wp:posOffset>
            </wp:positionV>
            <wp:extent cx="732790" cy="75120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044" cy="7513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3223260</wp:posOffset>
            </wp:positionH>
            <wp:positionV relativeFrom="paragraph">
              <wp:posOffset>194945</wp:posOffset>
            </wp:positionV>
            <wp:extent cx="800100" cy="81851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18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4289425</wp:posOffset>
            </wp:positionH>
            <wp:positionV relativeFrom="paragraph">
              <wp:posOffset>219075</wp:posOffset>
            </wp:positionV>
            <wp:extent cx="770255" cy="77089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177" cy="771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下列图形中，是中心对称图形，但不是轴对称图形的是（</w:t>
      </w:r>
      <w:r>
        <w:rPr>
          <w:b/>
          <w:sz w:val="24"/>
        </w:rPr>
        <w:tab/>
      </w:r>
      <w:r>
        <w:rPr>
          <w:b/>
          <w:sz w:val="24"/>
        </w:rPr>
        <w:t>▲</w:t>
      </w:r>
      <w:r>
        <w:rPr>
          <w:b/>
          <w:sz w:val="24"/>
        </w:rPr>
        <w:tab/>
      </w:r>
      <w:r>
        <w:rPr>
          <w:b/>
          <w:sz w:val="24"/>
        </w:rPr>
        <w:t>）</w:t>
      </w:r>
    </w:p>
    <w:p>
      <w:pPr>
        <w:pStyle w:val="2"/>
        <w:ind w:left="0"/>
      </w:pPr>
    </w:p>
    <w:p>
      <w:pPr>
        <w:pStyle w:val="7"/>
        <w:numPr>
          <w:ilvl w:val="1"/>
          <w:numId w:val="1"/>
        </w:numPr>
        <w:tabs>
          <w:tab w:val="left" w:pos="2255"/>
          <w:tab w:val="left" w:pos="2256"/>
          <w:tab w:val="left" w:pos="3935"/>
          <w:tab w:val="left" w:pos="5615"/>
        </w:tabs>
        <w:spacing w:before="186" w:after="0" w:line="240" w:lineRule="auto"/>
        <w:ind w:left="2256" w:right="0" w:hanging="1681"/>
        <w:jc w:val="left"/>
        <w:rPr>
          <w:b/>
          <w:sz w:val="24"/>
        </w:rPr>
      </w:pPr>
      <w:r>
        <w:rPr>
          <w:b/>
          <w:sz w:val="24"/>
        </w:rPr>
        <w:t>B．</w:t>
      </w:r>
      <w:r>
        <w:rPr>
          <w:b/>
          <w:sz w:val="24"/>
        </w:rPr>
        <w:tab/>
      </w:r>
      <w:r>
        <w:rPr>
          <w:b/>
          <w:sz w:val="24"/>
        </w:rPr>
        <w:t>C．</w:t>
      </w:r>
      <w:r>
        <w:rPr>
          <w:b/>
          <w:sz w:val="24"/>
        </w:rPr>
        <w:tab/>
      </w:r>
      <w:r>
        <w:rPr>
          <w:b/>
          <w:sz w:val="24"/>
        </w:rPr>
        <w:t>D．</w:t>
      </w:r>
    </w:p>
    <w:p>
      <w:pPr>
        <w:pStyle w:val="2"/>
        <w:ind w:left="0"/>
      </w:pPr>
    </w:p>
    <w:p>
      <w:pPr>
        <w:pStyle w:val="7"/>
        <w:numPr>
          <w:ilvl w:val="0"/>
          <w:numId w:val="1"/>
        </w:numPr>
        <w:tabs>
          <w:tab w:val="left" w:pos="526"/>
          <w:tab w:val="left" w:pos="1358"/>
          <w:tab w:val="left" w:pos="1840"/>
        </w:tabs>
        <w:spacing w:before="189" w:after="0" w:line="247" w:lineRule="auto"/>
        <w:ind w:left="155" w:right="221" w:firstLine="0"/>
        <w:jc w:val="left"/>
        <w:rPr>
          <w:b/>
          <w:sz w:val="24"/>
        </w:rPr>
      </w:pPr>
      <w: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4477385</wp:posOffset>
            </wp:positionH>
            <wp:positionV relativeFrom="paragraph">
              <wp:posOffset>368935</wp:posOffset>
            </wp:positionV>
            <wp:extent cx="1410970" cy="125857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1224" cy="1258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4"/>
          <w:sz w:val="24"/>
        </w:rPr>
        <w:t>抛物</w:t>
      </w:r>
      <w:r>
        <w:rPr>
          <w:b/>
          <w:sz w:val="24"/>
        </w:rPr>
        <w:t>线</w:t>
      </w:r>
      <w:r>
        <w:rPr>
          <w:b/>
          <w:spacing w:val="-63"/>
          <w:sz w:val="24"/>
        </w:rPr>
        <w:t xml:space="preserve"> </w:t>
      </w:r>
      <w:r>
        <w:rPr>
          <w:b/>
          <w:sz w:val="24"/>
        </w:rPr>
        <w:t>y=x</w:t>
      </w:r>
      <w:r>
        <w:rPr>
          <w:b/>
          <w:position w:val="12"/>
          <w:sz w:val="12"/>
        </w:rPr>
        <w:t>2</w:t>
      </w:r>
      <w:r>
        <w:rPr>
          <w:b/>
          <w:spacing w:val="-27"/>
          <w:position w:val="12"/>
          <w:sz w:val="12"/>
        </w:rPr>
        <w:t xml:space="preserve"> </w:t>
      </w:r>
      <w:r>
        <w:rPr>
          <w:b/>
          <w:spacing w:val="4"/>
          <w:sz w:val="24"/>
        </w:rPr>
        <w:t>先向右</w:t>
      </w:r>
      <w:r>
        <w:rPr>
          <w:b/>
          <w:spacing w:val="7"/>
          <w:sz w:val="24"/>
        </w:rPr>
        <w:t>平</w:t>
      </w:r>
      <w:r>
        <w:rPr>
          <w:b/>
          <w:sz w:val="24"/>
        </w:rPr>
        <w:t>移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62"/>
          <w:sz w:val="24"/>
        </w:rPr>
        <w:t xml:space="preserve"> </w:t>
      </w:r>
      <w:r>
        <w:rPr>
          <w:b/>
          <w:spacing w:val="4"/>
          <w:sz w:val="24"/>
        </w:rPr>
        <w:t>个单位</w:t>
      </w:r>
      <w:r>
        <w:rPr>
          <w:b/>
          <w:spacing w:val="7"/>
          <w:sz w:val="24"/>
        </w:rPr>
        <w:t>，</w:t>
      </w:r>
      <w:r>
        <w:rPr>
          <w:b/>
          <w:spacing w:val="4"/>
          <w:sz w:val="24"/>
        </w:rPr>
        <w:t>再向上平</w:t>
      </w:r>
      <w:r>
        <w:rPr>
          <w:b/>
          <w:sz w:val="24"/>
        </w:rPr>
        <w:t>移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60"/>
          <w:sz w:val="24"/>
        </w:rPr>
        <w:t xml:space="preserve"> </w:t>
      </w:r>
      <w:r>
        <w:rPr>
          <w:b/>
          <w:spacing w:val="4"/>
          <w:sz w:val="24"/>
        </w:rPr>
        <w:t>个单位</w:t>
      </w:r>
      <w:r>
        <w:rPr>
          <w:b/>
          <w:spacing w:val="7"/>
          <w:sz w:val="24"/>
        </w:rPr>
        <w:t>，</w:t>
      </w:r>
      <w:r>
        <w:rPr>
          <w:b/>
          <w:spacing w:val="4"/>
          <w:sz w:val="24"/>
        </w:rPr>
        <w:t>得到新的抛物线</w:t>
      </w:r>
      <w:r>
        <w:rPr>
          <w:b/>
          <w:sz w:val="24"/>
        </w:rPr>
        <w:t>解析式是（</w:t>
      </w:r>
      <w:r>
        <w:rPr>
          <w:b/>
          <w:sz w:val="24"/>
        </w:rPr>
        <w:tab/>
      </w:r>
      <w:r>
        <w:rPr>
          <w:b/>
          <w:sz w:val="24"/>
        </w:rPr>
        <w:t>▲</w:t>
      </w:r>
      <w:r>
        <w:rPr>
          <w:b/>
          <w:sz w:val="24"/>
        </w:rPr>
        <w:tab/>
      </w:r>
      <w:r>
        <w:rPr>
          <w:b/>
          <w:sz w:val="24"/>
        </w:rPr>
        <w:t>）</w:t>
      </w:r>
    </w:p>
    <w:p>
      <w:pPr>
        <w:pStyle w:val="2"/>
        <w:tabs>
          <w:tab w:val="left" w:pos="3515"/>
        </w:tabs>
        <w:spacing w:line="247" w:lineRule="auto"/>
        <w:ind w:left="575" w:right="3471"/>
      </w:pPr>
      <w:r>
        <w:t>A．y=（x+1）</w:t>
      </w:r>
      <w:r>
        <w:rPr>
          <w:position w:val="12"/>
          <w:sz w:val="12"/>
        </w:rPr>
        <w:t>2</w:t>
      </w:r>
      <w:r>
        <w:t>+3</w:t>
      </w:r>
      <w:r>
        <w:tab/>
      </w:r>
      <w:r>
        <w:rPr>
          <w:w w:val="95"/>
        </w:rPr>
        <w:t>B．y=（x+1）</w:t>
      </w:r>
      <w:r>
        <w:rPr>
          <w:w w:val="95"/>
          <w:position w:val="12"/>
          <w:sz w:val="12"/>
        </w:rPr>
        <w:t>2</w:t>
      </w:r>
      <w:r>
        <w:rPr>
          <w:w w:val="95"/>
        </w:rPr>
        <w:t xml:space="preserve">﹣3 </w:t>
      </w:r>
      <w:r>
        <w:t>C．y=（x﹣1）</w:t>
      </w:r>
      <w:r>
        <w:rPr>
          <w:position w:val="12"/>
          <w:sz w:val="12"/>
        </w:rPr>
        <w:t>2</w:t>
      </w:r>
      <w:r>
        <w:t>﹣3</w:t>
      </w:r>
      <w:r>
        <w:tab/>
      </w:r>
      <w:r>
        <w:rPr>
          <w:w w:val="95"/>
        </w:rPr>
        <w:t>D．y=（x﹣1）</w:t>
      </w:r>
      <w:r>
        <w:rPr>
          <w:w w:val="95"/>
          <w:position w:val="12"/>
          <w:sz w:val="12"/>
        </w:rPr>
        <w:t>2</w:t>
      </w:r>
      <w:r>
        <w:rPr>
          <w:w w:val="95"/>
        </w:rPr>
        <w:t>+3</w:t>
      </w:r>
    </w:p>
    <w:p>
      <w:pPr>
        <w:pStyle w:val="2"/>
        <w:tabs>
          <w:tab w:val="left" w:pos="1835"/>
          <w:tab w:val="left" w:pos="3095"/>
          <w:tab w:val="left" w:pos="4355"/>
          <w:tab w:val="left" w:pos="5488"/>
          <w:tab w:val="left" w:pos="5971"/>
        </w:tabs>
        <w:spacing w:before="1" w:line="247" w:lineRule="auto"/>
        <w:ind w:left="575" w:right="2645" w:hanging="420"/>
      </w:pPr>
      <w:r>
        <w:rPr>
          <w:w w:val="99"/>
        </w:rPr>
        <w:t>4</w:t>
      </w:r>
      <w:r>
        <w:rPr>
          <w:spacing w:val="-120"/>
          <w:w w:val="99"/>
        </w:rPr>
        <w:t>．</w:t>
      </w:r>
      <w:r>
        <w:rPr>
          <w:w w:val="99"/>
        </w:rPr>
        <w:t>m</w:t>
      </w:r>
      <w:r>
        <w:rPr>
          <w:spacing w:val="-85"/>
        </w:rPr>
        <w:t xml:space="preserve"> </w:t>
      </w:r>
      <w:r>
        <w:rPr>
          <w:w w:val="99"/>
        </w:rPr>
        <w:t>是</w:t>
      </w:r>
      <w:r>
        <w:rPr>
          <w:spacing w:val="2"/>
          <w:w w:val="99"/>
        </w:rPr>
        <w:t>方</w:t>
      </w:r>
      <w:r>
        <w:rPr>
          <w:spacing w:val="38"/>
          <w:w w:val="99"/>
        </w:rPr>
        <w:t>程</w:t>
      </w:r>
      <w:r>
        <w:rPr>
          <w:w w:val="99"/>
        </w:rPr>
        <w:t>x</w:t>
      </w:r>
      <w:r>
        <w:rPr>
          <w:w w:val="99"/>
          <w:position w:val="12"/>
          <w:sz w:val="12"/>
        </w:rPr>
        <w:t>2</w:t>
      </w:r>
      <w:r>
        <w:rPr>
          <w:spacing w:val="2"/>
          <w:w w:val="99"/>
        </w:rPr>
        <w:t>+</w:t>
      </w:r>
      <w:r>
        <w:rPr>
          <w:spacing w:val="-1"/>
          <w:w w:val="99"/>
        </w:rPr>
        <w:t>x</w:t>
      </w:r>
      <w:r>
        <w:rPr>
          <w:w w:val="99"/>
        </w:rPr>
        <w:t>﹣</w:t>
      </w:r>
      <w:r>
        <w:rPr>
          <w:spacing w:val="2"/>
          <w:w w:val="99"/>
        </w:rPr>
        <w:t>1</w:t>
      </w:r>
      <w:r>
        <w:rPr>
          <w:w w:val="99"/>
        </w:rPr>
        <w:t>=0</w:t>
      </w:r>
      <w:r>
        <w:rPr>
          <w:spacing w:val="-83"/>
        </w:rPr>
        <w:t xml:space="preserve"> </w:t>
      </w:r>
      <w:r>
        <w:rPr>
          <w:w w:val="99"/>
        </w:rPr>
        <w:t>的根</w:t>
      </w:r>
      <w:r>
        <w:rPr>
          <w:spacing w:val="-118"/>
          <w:w w:val="99"/>
        </w:rPr>
        <w:t>，</w:t>
      </w:r>
      <w:r>
        <w:rPr>
          <w:w w:val="99"/>
        </w:rPr>
        <w:t>则</w:t>
      </w:r>
      <w:r>
        <w:rPr>
          <w:spacing w:val="2"/>
          <w:w w:val="99"/>
        </w:rPr>
        <w:t>式</w:t>
      </w:r>
      <w:r>
        <w:rPr>
          <w:spacing w:val="36"/>
          <w:w w:val="99"/>
        </w:rPr>
        <w:t>子</w:t>
      </w:r>
      <w:r>
        <w:rPr>
          <w:spacing w:val="2"/>
          <w:w w:val="99"/>
        </w:rPr>
        <w:t>2</w:t>
      </w:r>
      <w:r>
        <w:rPr>
          <w:spacing w:val="-1"/>
          <w:w w:val="99"/>
        </w:rPr>
        <w:t>m</w:t>
      </w:r>
      <w:r>
        <w:rPr>
          <w:w w:val="99"/>
          <w:position w:val="12"/>
          <w:sz w:val="12"/>
        </w:rPr>
        <w:t>2</w:t>
      </w:r>
      <w:r>
        <w:rPr>
          <w:spacing w:val="2"/>
          <w:w w:val="99"/>
        </w:rPr>
        <w:t>+</w:t>
      </w:r>
      <w:r>
        <w:rPr>
          <w:w w:val="99"/>
        </w:rPr>
        <w:t>2</w:t>
      </w:r>
      <w:r>
        <w:rPr>
          <w:spacing w:val="2"/>
          <w:w w:val="99"/>
        </w:rPr>
        <w:t>m</w:t>
      </w:r>
      <w:r>
        <w:rPr>
          <w:w w:val="99"/>
        </w:rPr>
        <w:t>+2</w:t>
      </w:r>
      <w:r>
        <w:rPr>
          <w:spacing w:val="2"/>
          <w:w w:val="99"/>
        </w:rPr>
        <w:t>0</w:t>
      </w:r>
      <w:r>
        <w:rPr>
          <w:w w:val="99"/>
        </w:rPr>
        <w:t>16</w:t>
      </w:r>
      <w:r>
        <w:rPr>
          <w:spacing w:val="-118"/>
          <w:w w:val="99"/>
        </w:rPr>
        <w:t>=</w:t>
      </w:r>
      <w:r>
        <w:rPr>
          <w:w w:val="99"/>
        </w:rPr>
        <w:t>（</w:t>
      </w:r>
      <w:r>
        <w:tab/>
      </w:r>
      <w:r>
        <w:rPr>
          <w:w w:val="99"/>
        </w:rPr>
        <w:t>▲</w:t>
      </w:r>
      <w:r>
        <w:tab/>
      </w:r>
      <w:r>
        <w:rPr>
          <w:spacing w:val="-17"/>
          <w:w w:val="99"/>
        </w:rPr>
        <w:t>）</w:t>
      </w:r>
      <w:r>
        <w:rPr>
          <w:w w:val="99"/>
        </w:rPr>
        <w:t xml:space="preserve"> </w:t>
      </w:r>
      <w:r>
        <w:t>A．2013</w:t>
      </w:r>
      <w:r>
        <w:tab/>
      </w:r>
      <w:r>
        <w:t>B．2016</w:t>
      </w:r>
      <w:r>
        <w:tab/>
      </w:r>
      <w:r>
        <w:t>C．2017</w:t>
      </w:r>
      <w:r>
        <w:tab/>
      </w:r>
      <w:r>
        <w:t>D．2018</w:t>
      </w:r>
    </w:p>
    <w:p>
      <w:pPr>
        <w:pStyle w:val="2"/>
      </w:pPr>
      <w:r>
        <w:t>5．如图，将△AOB 绕点 O 按逆时针方向旋转 45°后得到</w:t>
      </w:r>
    </w:p>
    <w:p>
      <w:pPr>
        <w:pStyle w:val="2"/>
        <w:tabs>
          <w:tab w:val="left" w:pos="5488"/>
          <w:tab w:val="left" w:pos="5971"/>
        </w:tabs>
        <w:spacing w:before="9" w:line="195" w:lineRule="exact"/>
      </w:pPr>
      <w:r>
        <w:rPr>
          <w:spacing w:val="-10"/>
        </w:rPr>
        <w:t>△A′OB′，</w:t>
      </w:r>
      <w:r>
        <w:t>若</w:t>
      </w:r>
      <w:r>
        <w:rPr>
          <w:spacing w:val="-8"/>
        </w:rPr>
        <w:t>∠AOB=15°，</w:t>
      </w:r>
      <w:r>
        <w:t>则∠AOB′的度数</w:t>
      </w:r>
      <w:r>
        <w:rPr>
          <w:spacing w:val="-68"/>
        </w:rPr>
        <w:t>是</w:t>
      </w:r>
      <w:r>
        <w:t>（</w:t>
      </w:r>
      <w:r>
        <w:tab/>
      </w:r>
      <w:r>
        <w:t>▲</w:t>
      </w:r>
      <w:r>
        <w:tab/>
      </w:r>
      <w:r>
        <w:t>）</w:t>
      </w:r>
    </w:p>
    <w:p>
      <w:pPr>
        <w:spacing w:after="0" w:line="195" w:lineRule="exact"/>
        <w:sectPr>
          <w:footerReference r:id="rId3" w:type="default"/>
          <w:type w:val="continuous"/>
          <w:pgSz w:w="10320" w:h="14580"/>
          <w:pgMar w:top="880" w:right="680" w:bottom="500" w:left="780" w:header="720" w:footer="316" w:gutter="0"/>
          <w:pgNumType w:start="1"/>
          <w:cols w:space="720" w:num="1"/>
        </w:sectPr>
      </w:pPr>
    </w:p>
    <w:p>
      <w:pPr>
        <w:pStyle w:val="2"/>
        <w:tabs>
          <w:tab w:val="left" w:pos="1835"/>
          <w:tab w:val="left" w:pos="3095"/>
          <w:tab w:val="left" w:pos="4355"/>
        </w:tabs>
        <w:spacing w:before="122"/>
        <w:ind w:left="575"/>
      </w:pPr>
      <w:r>
        <w:t>A．25°</w:t>
      </w:r>
      <w:r>
        <w:tab/>
      </w:r>
      <w:r>
        <w:t>B．30°</w:t>
      </w:r>
      <w:r>
        <w:tab/>
      </w:r>
      <w:r>
        <w:t>C．35°</w:t>
      </w:r>
      <w:r>
        <w:tab/>
      </w:r>
      <w:r>
        <w:t>D．40°</w:t>
      </w:r>
    </w:p>
    <w:p>
      <w:pPr>
        <w:pStyle w:val="2"/>
        <w:spacing w:line="274" w:lineRule="exact"/>
        <w:ind w:left="576"/>
      </w:pPr>
      <w:r>
        <w:rPr>
          <w:b w:val="0"/>
        </w:rPr>
        <w:br w:type="column"/>
      </w:r>
      <w:r>
        <w:t>第 5 题图</w:t>
      </w:r>
    </w:p>
    <w:p>
      <w:pPr>
        <w:spacing w:after="0" w:line="274" w:lineRule="exact"/>
        <w:sectPr>
          <w:type w:val="continuous"/>
          <w:pgSz w:w="10320" w:h="14580"/>
          <w:pgMar w:top="880" w:right="680" w:bottom="500" w:left="780" w:header="720" w:footer="720" w:gutter="0"/>
          <w:cols w:equalWidth="0" w:num="2">
            <w:col w:w="5239" w:space="1099"/>
            <w:col w:w="2522"/>
          </w:cols>
        </w:sectPr>
      </w:pPr>
    </w:p>
    <w:p>
      <w:pPr>
        <w:pStyle w:val="2"/>
        <w:spacing w:before="7"/>
      </w:pPr>
      <w:r>
        <w:rPr>
          <w:spacing w:val="-4"/>
        </w:rPr>
        <w:t>6．2018</w:t>
      </w:r>
      <w:r>
        <w:rPr>
          <w:spacing w:val="-14"/>
        </w:rPr>
        <w:t xml:space="preserve"> 年某县政府投资 </w:t>
      </w:r>
      <w:r>
        <w:t>2</w:t>
      </w:r>
      <w:r>
        <w:rPr>
          <w:spacing w:val="-12"/>
        </w:rPr>
        <w:t xml:space="preserve"> 亿元人民币建设了廉租房 </w:t>
      </w:r>
      <w:r>
        <w:t>8</w:t>
      </w:r>
      <w:r>
        <w:rPr>
          <w:spacing w:val="-15"/>
        </w:rPr>
        <w:t xml:space="preserve"> 万平方米，预计到 </w:t>
      </w:r>
      <w:r>
        <w:t>2020</w:t>
      </w:r>
      <w:r>
        <w:rPr>
          <w:spacing w:val="-30"/>
        </w:rPr>
        <w:t xml:space="preserve"> 年</w:t>
      </w:r>
    </w:p>
    <w:p>
      <w:pPr>
        <w:pStyle w:val="2"/>
        <w:tabs>
          <w:tab w:val="left" w:pos="6359"/>
        </w:tabs>
        <w:spacing w:before="5" w:line="242" w:lineRule="auto"/>
        <w:ind w:right="222"/>
      </w:pPr>
      <w:r>
        <w:t>共投资</w:t>
      </w:r>
      <w:r>
        <w:rPr>
          <w:spacing w:val="-48"/>
        </w:rPr>
        <w:t xml:space="preserve"> </w:t>
      </w:r>
      <w:r>
        <w:t>9.5</w:t>
      </w:r>
      <w:r>
        <w:rPr>
          <w:spacing w:val="-46"/>
        </w:rPr>
        <w:t xml:space="preserve"> </w:t>
      </w:r>
      <w:r>
        <w:t>亿元人民币建设廉租房，若在这两年内每年投资的增长率相同．设每年县政府投资的增长率为</w:t>
      </w:r>
      <w:r>
        <w:rPr>
          <w:spacing w:val="-63"/>
        </w:rPr>
        <w:t xml:space="preserve"> </w:t>
      </w:r>
      <w:r>
        <w:t>x，根据题意，列出方程为（</w:t>
      </w:r>
      <w:r>
        <w:tab/>
      </w:r>
      <w:r>
        <w:t>）</w:t>
      </w:r>
    </w:p>
    <w:p>
      <w:pPr>
        <w:spacing w:after="0" w:line="242" w:lineRule="auto"/>
        <w:sectPr>
          <w:type w:val="continuous"/>
          <w:pgSz w:w="10320" w:h="14580"/>
          <w:pgMar w:top="880" w:right="680" w:bottom="500" w:left="780" w:header="720" w:footer="720" w:gutter="0"/>
          <w:cols w:space="720" w:num="1"/>
        </w:sectPr>
      </w:pPr>
    </w:p>
    <w:p>
      <w:pPr>
        <w:spacing w:before="18"/>
        <w:ind w:left="575" w:right="0" w:firstLine="0"/>
        <w:jc w:val="left"/>
        <w:rPr>
          <w:rFonts w:ascii="Times New Roman" w:hAnsi="Times New Roman"/>
          <w:sz w:val="24"/>
        </w:rPr>
      </w:pPr>
      <w:r>
        <w:rPr>
          <w:b/>
          <w:w w:val="99"/>
          <w:sz w:val="24"/>
        </w:rPr>
        <w:t>A</w:t>
      </w:r>
      <w:r>
        <w:rPr>
          <w:b/>
          <w:spacing w:val="10"/>
          <w:w w:val="99"/>
          <w:sz w:val="24"/>
        </w:rPr>
        <w:t>.</w:t>
      </w:r>
      <w:r>
        <w:rPr>
          <w:spacing w:val="-224"/>
          <w:w w:val="99"/>
          <w:sz w:val="24"/>
        </w:rPr>
        <w:t>（</w:t>
      </w:r>
      <w:r>
        <w:rPr>
          <w:rFonts w:ascii="Times New Roman" w:hAnsi="Times New Roman"/>
          <w:w w:val="99"/>
          <w:sz w:val="24"/>
        </w:rPr>
        <w:t>8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w w:val="99"/>
          <w:sz w:val="24"/>
        </w:rPr>
        <w:t>1</w:t>
      </w:r>
      <w:r>
        <w:rPr>
          <w:rFonts w:ascii="Times New Roman" w:hAnsi="Times New Roman"/>
          <w:spacing w:val="-39"/>
          <w:sz w:val="24"/>
        </w:rPr>
        <w:t xml:space="preserve"> </w:t>
      </w:r>
      <w:r>
        <w:rPr>
          <w:rFonts w:ascii="Symbol" w:hAnsi="Symbol"/>
          <w:w w:val="99"/>
          <w:sz w:val="24"/>
        </w:rPr>
        <w:sym w:font="Symbol" w:char="F02B"/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i/>
          <w:spacing w:val="-27"/>
          <w:w w:val="99"/>
          <w:sz w:val="24"/>
        </w:rPr>
        <w:t>x</w:t>
      </w:r>
      <w:r>
        <w:rPr>
          <w:spacing w:val="-117"/>
          <w:w w:val="99"/>
          <w:sz w:val="24"/>
        </w:rPr>
        <w:t>）</w:t>
      </w:r>
      <w:r>
        <w:rPr>
          <w:rFonts w:ascii="Times New Roman" w:hAnsi="Times New Roman"/>
          <w:w w:val="105"/>
          <w:position w:val="11"/>
          <w:sz w:val="13"/>
        </w:rPr>
        <w:t>2</w:t>
      </w:r>
      <w:r>
        <w:rPr>
          <w:rFonts w:ascii="Times New Roman" w:hAnsi="Times New Roman"/>
          <w:position w:val="11"/>
          <w:sz w:val="13"/>
        </w:rPr>
        <w:t xml:space="preserve"> </w:t>
      </w:r>
      <w:r>
        <w:rPr>
          <w:rFonts w:ascii="Times New Roman" w:hAnsi="Times New Roman"/>
          <w:spacing w:val="10"/>
          <w:position w:val="11"/>
          <w:sz w:val="13"/>
        </w:rPr>
        <w:t xml:space="preserve"> </w:t>
      </w:r>
      <w:r>
        <w:rPr>
          <w:rFonts w:ascii="Symbol" w:hAnsi="Symbol"/>
          <w:w w:val="99"/>
          <w:sz w:val="24"/>
        </w:rPr>
        <w:sym w:font="Symbol" w:char="F03D"/>
      </w:r>
      <w:r>
        <w:rPr>
          <w:rFonts w:ascii="Times New Roman" w:hAnsi="Times New Roman"/>
          <w:spacing w:val="-16"/>
          <w:sz w:val="24"/>
        </w:rPr>
        <w:t xml:space="preserve"> </w:t>
      </w:r>
      <w:r>
        <w:rPr>
          <w:rFonts w:ascii="Times New Roman" w:hAnsi="Times New Roman"/>
          <w:w w:val="99"/>
          <w:sz w:val="24"/>
        </w:rPr>
        <w:t>9.5</w:t>
      </w:r>
    </w:p>
    <w:p>
      <w:pPr>
        <w:spacing w:before="52"/>
        <w:ind w:left="575" w:right="0" w:firstLine="0"/>
        <w:jc w:val="left"/>
        <w:rPr>
          <w:rFonts w:ascii="Times New Roman" w:hAnsi="Times New Roman"/>
          <w:sz w:val="24"/>
        </w:rPr>
      </w:pPr>
      <w:r>
        <w:rPr>
          <w:b/>
          <w:sz w:val="24"/>
        </w:rPr>
        <w:t>C.</w:t>
      </w:r>
      <w:r>
        <w:rPr>
          <w:b/>
          <w:spacing w:val="-87"/>
          <w:sz w:val="24"/>
        </w:rPr>
        <w:t xml:space="preserve"> </w:t>
      </w:r>
      <w:r>
        <w:rPr>
          <w:rFonts w:ascii="Times New Roman" w:hAnsi="Times New Roman"/>
          <w:sz w:val="24"/>
        </w:rPr>
        <w:t>2(1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i/>
          <w:spacing w:val="5"/>
          <w:sz w:val="24"/>
        </w:rPr>
        <w:t>x</w:t>
      </w:r>
      <w:r>
        <w:rPr>
          <w:rFonts w:ascii="Times New Roman" w:hAnsi="Times New Roman"/>
          <w:spacing w:val="5"/>
          <w:sz w:val="24"/>
        </w:rPr>
        <w:t>)</w:t>
      </w:r>
      <w:r>
        <w:rPr>
          <w:rFonts w:ascii="Times New Roman" w:hAnsi="Times New Roman"/>
          <w:spacing w:val="5"/>
          <w:position w:val="11"/>
          <w:sz w:val="13"/>
        </w:rPr>
        <w:t>2</w:t>
      </w:r>
      <w:r>
        <w:rPr>
          <w:rFonts w:ascii="Times New Roman" w:hAnsi="Times New Roman"/>
          <w:spacing w:val="40"/>
          <w:position w:val="11"/>
          <w:sz w:val="13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9.5</w:t>
      </w:r>
    </w:p>
    <w:p>
      <w:pPr>
        <w:spacing w:before="19"/>
        <w:ind w:left="576" w:right="0" w:firstLine="0"/>
        <w:jc w:val="left"/>
        <w:rPr>
          <w:rFonts w:ascii="Times New Roman" w:hAnsi="Times New Roman"/>
          <w:sz w:val="24"/>
        </w:rPr>
      </w:pPr>
      <w:r>
        <w:br w:type="column"/>
      </w:r>
      <w:r>
        <w:rPr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2(1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position w:val="11"/>
          <w:sz w:val="13"/>
        </w:rPr>
        <w:t xml:space="preserve">2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8</w:t>
      </w:r>
    </w:p>
    <w:p>
      <w:pPr>
        <w:spacing w:before="51"/>
        <w:ind w:left="576" w:right="0" w:firstLine="0"/>
        <w:jc w:val="left"/>
        <w:rPr>
          <w:rFonts w:ascii="Times New Roman" w:hAnsi="Times New Roman"/>
          <w:sz w:val="24"/>
        </w:rPr>
      </w:pPr>
      <w:r>
        <w:rPr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 xml:space="preserve">2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2(1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sz w:val="24"/>
        </w:rPr>
        <w:t xml:space="preserve">)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2(1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position w:val="11"/>
          <w:sz w:val="13"/>
        </w:rPr>
        <w:t xml:space="preserve">2 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9.5</w:t>
      </w:r>
    </w:p>
    <w:p>
      <w:pPr>
        <w:spacing w:after="0"/>
        <w:jc w:val="left"/>
        <w:rPr>
          <w:rFonts w:ascii="Times New Roman" w:hAnsi="Times New Roman"/>
          <w:sz w:val="24"/>
        </w:rPr>
        <w:sectPr>
          <w:type w:val="continuous"/>
          <w:pgSz w:w="10320" w:h="14580"/>
          <w:pgMar w:top="880" w:right="680" w:bottom="500" w:left="780" w:header="720" w:footer="720" w:gutter="0"/>
          <w:cols w:equalWidth="0" w:num="2">
            <w:col w:w="2218" w:space="302"/>
            <w:col w:w="6340"/>
          </w:cols>
        </w:sectPr>
      </w:pPr>
    </w:p>
    <w:p>
      <w:pPr>
        <w:pStyle w:val="2"/>
        <w:tabs>
          <w:tab w:val="left" w:pos="3950"/>
          <w:tab w:val="left" w:pos="4430"/>
        </w:tabs>
        <w:spacing w:before="37" w:line="247" w:lineRule="auto"/>
        <w:ind w:right="104"/>
      </w:pPr>
      <w: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4726940</wp:posOffset>
            </wp:positionH>
            <wp:positionV relativeFrom="paragraph">
              <wp:posOffset>264795</wp:posOffset>
            </wp:positionV>
            <wp:extent cx="1304290" cy="133350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544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6"/>
        </w:rPr>
        <w:t>7．</w:t>
      </w:r>
      <w:r>
        <w:t>已知点</w:t>
      </w:r>
      <w:r>
        <w:rPr>
          <w:spacing w:val="-62"/>
        </w:rPr>
        <w:t xml:space="preserve"> </w:t>
      </w:r>
      <w:r>
        <w:rPr>
          <w:spacing w:val="-8"/>
        </w:rPr>
        <w:t>P（3a﹣9，1﹣a）</w:t>
      </w:r>
      <w:r>
        <w:t>是第三象限的</w:t>
      </w:r>
      <w:r>
        <w:rPr>
          <w:spacing w:val="4"/>
        </w:rPr>
        <w:t>点</w:t>
      </w:r>
      <w:r>
        <w:rPr>
          <w:spacing w:val="-32"/>
        </w:rPr>
        <w:t>，</w:t>
      </w:r>
      <w:r>
        <w:t>且横坐标</w:t>
      </w:r>
      <w:r>
        <w:rPr>
          <w:spacing w:val="-32"/>
        </w:rPr>
        <w:t>、</w:t>
      </w:r>
      <w:r>
        <w:t>纵坐标均为整数</w:t>
      </w:r>
      <w:r>
        <w:rPr>
          <w:spacing w:val="-32"/>
        </w:rPr>
        <w:t>，</w:t>
      </w:r>
      <w:r>
        <w:t>若</w:t>
      </w:r>
      <w:r>
        <w:rPr>
          <w:spacing w:val="-64"/>
        </w:rPr>
        <w:t xml:space="preserve"> </w:t>
      </w:r>
      <w:r>
        <w:t>P、Q</w:t>
      </w:r>
      <w:r>
        <w:rPr>
          <w:spacing w:val="-62"/>
        </w:rPr>
        <w:t xml:space="preserve"> </w:t>
      </w:r>
      <w:r>
        <w:t>关于原点对称，点</w:t>
      </w:r>
      <w:r>
        <w:rPr>
          <w:spacing w:val="-62"/>
        </w:rPr>
        <w:t xml:space="preserve"> </w:t>
      </w:r>
      <w:r>
        <w:t>Q</w:t>
      </w:r>
      <w:r>
        <w:rPr>
          <w:spacing w:val="-62"/>
        </w:rPr>
        <w:t xml:space="preserve"> </w:t>
      </w:r>
      <w:r>
        <w:t>的坐标为（</w:t>
      </w:r>
      <w:r>
        <w:tab/>
      </w:r>
      <w:r>
        <w:t>▲</w:t>
      </w:r>
      <w:r>
        <w:tab/>
      </w:r>
      <w:r>
        <w:t>）</w:t>
      </w:r>
    </w:p>
    <w:p>
      <w:pPr>
        <w:pStyle w:val="2"/>
        <w:spacing w:before="1" w:line="247" w:lineRule="auto"/>
        <w:ind w:right="2300" w:firstLine="420"/>
      </w:pPr>
      <w:r>
        <w:rPr>
          <w:w w:val="99"/>
        </w:rPr>
        <w:t>A</w:t>
      </w:r>
      <w:r>
        <w:rPr>
          <w:spacing w:val="-120"/>
          <w:w w:val="99"/>
        </w:rPr>
        <w:t>．</w:t>
      </w:r>
      <w:r>
        <w:rPr>
          <w:w w:val="99"/>
        </w:rPr>
        <w:t>（</w:t>
      </w:r>
      <w:r>
        <w:rPr>
          <w:spacing w:val="2"/>
          <w:w w:val="99"/>
        </w:rPr>
        <w:t>-</w:t>
      </w:r>
      <w:r>
        <w:rPr>
          <w:w w:val="99"/>
        </w:rPr>
        <w:t>3</w:t>
      </w:r>
      <w:r>
        <w:rPr>
          <w:spacing w:val="2"/>
          <w:w w:val="99"/>
        </w:rPr>
        <w:t>，-</w:t>
      </w:r>
      <w:r>
        <w:rPr>
          <w:spacing w:val="-3"/>
          <w:w w:val="99"/>
        </w:rPr>
        <w:t>1</w:t>
      </w:r>
      <w:r>
        <w:rPr>
          <w:w w:val="99"/>
        </w:rPr>
        <w:t>）</w:t>
      </w:r>
      <w:r>
        <w:t xml:space="preserve"> </w:t>
      </w:r>
      <w:r>
        <w:rPr>
          <w:w w:val="99"/>
        </w:rPr>
        <w:t>B</w:t>
      </w:r>
      <w:r>
        <w:rPr>
          <w:spacing w:val="-120"/>
          <w:w w:val="99"/>
        </w:rPr>
        <w:t>．</w:t>
      </w:r>
      <w:r>
        <w:rPr>
          <w:spacing w:val="2"/>
          <w:w w:val="99"/>
        </w:rPr>
        <w:t>（</w:t>
      </w:r>
      <w:r>
        <w:rPr>
          <w:w w:val="99"/>
        </w:rPr>
        <w:t>3</w:t>
      </w:r>
      <w:r>
        <w:rPr>
          <w:spacing w:val="2"/>
          <w:w w:val="99"/>
        </w:rPr>
        <w:t>，</w:t>
      </w:r>
      <w:r>
        <w:rPr>
          <w:w w:val="99"/>
        </w:rPr>
        <w:t>1）</w:t>
      </w:r>
      <w:r>
        <w:t xml:space="preserve"> </w:t>
      </w:r>
      <w:r>
        <w:rPr>
          <w:w w:val="99"/>
        </w:rPr>
        <w:t>C</w:t>
      </w:r>
      <w:r>
        <w:rPr>
          <w:spacing w:val="-120"/>
          <w:w w:val="99"/>
        </w:rPr>
        <w:t>．</w:t>
      </w:r>
      <w:r>
        <w:rPr>
          <w:spacing w:val="2"/>
          <w:w w:val="99"/>
        </w:rPr>
        <w:t>（</w:t>
      </w:r>
      <w:r>
        <w:rPr>
          <w:w w:val="99"/>
        </w:rPr>
        <w:t>1，</w:t>
      </w:r>
      <w:r>
        <w:rPr>
          <w:spacing w:val="2"/>
          <w:w w:val="99"/>
        </w:rPr>
        <w:t>3</w:t>
      </w:r>
      <w:r>
        <w:rPr>
          <w:w w:val="99"/>
        </w:rPr>
        <w:t>）</w:t>
      </w:r>
      <w:r>
        <w:t xml:space="preserve"> </w:t>
      </w:r>
      <w:r>
        <w:rPr>
          <w:spacing w:val="2"/>
          <w:w w:val="99"/>
        </w:rPr>
        <w:t>D</w:t>
      </w:r>
      <w:r>
        <w:rPr>
          <w:spacing w:val="-120"/>
          <w:w w:val="99"/>
        </w:rPr>
        <w:t>．</w:t>
      </w:r>
      <w:r>
        <w:rPr>
          <w:w w:val="99"/>
        </w:rPr>
        <w:t>（</w:t>
      </w:r>
      <w:r>
        <w:rPr>
          <w:spacing w:val="2"/>
          <w:w w:val="99"/>
        </w:rPr>
        <w:t>-</w:t>
      </w:r>
      <w:r>
        <w:rPr>
          <w:w w:val="99"/>
        </w:rPr>
        <w:t>1，</w:t>
      </w:r>
      <w:r>
        <w:rPr>
          <w:spacing w:val="2"/>
          <w:w w:val="99"/>
        </w:rPr>
        <w:t>-</w:t>
      </w:r>
      <w:r>
        <w:rPr>
          <w:w w:val="99"/>
        </w:rPr>
        <w:t>3） 8</w:t>
      </w:r>
      <w:r>
        <w:rPr>
          <w:spacing w:val="-6"/>
          <w:w w:val="99"/>
        </w:rPr>
        <w:t>．如图所示，抛物线</w:t>
      </w:r>
      <w:r>
        <w:rPr>
          <w:spacing w:val="-59"/>
        </w:rPr>
        <w:t xml:space="preserve"> </w:t>
      </w:r>
      <w:r>
        <w:rPr>
          <w:spacing w:val="2"/>
          <w:w w:val="99"/>
        </w:rPr>
        <w:t>y</w:t>
      </w:r>
      <w:r>
        <w:rPr>
          <w:w w:val="99"/>
        </w:rPr>
        <w:t>=</w:t>
      </w:r>
      <w:r>
        <w:rPr>
          <w:spacing w:val="2"/>
          <w:w w:val="99"/>
        </w:rPr>
        <w:t>a</w:t>
      </w:r>
      <w:r>
        <w:rPr>
          <w:w w:val="99"/>
        </w:rPr>
        <w:t>x</w:t>
      </w:r>
      <w:r>
        <w:rPr>
          <w:w w:val="99"/>
          <w:position w:val="12"/>
          <w:sz w:val="12"/>
        </w:rPr>
        <w:t>2</w:t>
      </w:r>
      <w:r>
        <w:rPr>
          <w:spacing w:val="2"/>
          <w:w w:val="99"/>
        </w:rPr>
        <w:t>+</w:t>
      </w:r>
      <w:r>
        <w:rPr>
          <w:w w:val="99"/>
        </w:rPr>
        <w:t>b</w:t>
      </w:r>
      <w:r>
        <w:rPr>
          <w:spacing w:val="2"/>
          <w:w w:val="99"/>
        </w:rPr>
        <w:t>x</w:t>
      </w:r>
      <w:r>
        <w:rPr>
          <w:w w:val="99"/>
        </w:rPr>
        <w:t>+c</w:t>
      </w:r>
      <w:r>
        <w:rPr>
          <w:spacing w:val="-61"/>
        </w:rPr>
        <w:t xml:space="preserve"> </w:t>
      </w:r>
      <w:r>
        <w:rPr>
          <w:spacing w:val="1"/>
          <w:w w:val="99"/>
        </w:rPr>
        <w:t>的顶点为</w:t>
      </w:r>
      <w:r>
        <w:rPr>
          <w:spacing w:val="-59"/>
        </w:rPr>
        <w:t xml:space="preserve"> </w:t>
      </w:r>
      <w:r>
        <w:rPr>
          <w:spacing w:val="-22"/>
          <w:w w:val="99"/>
        </w:rPr>
        <w:t>B</w:t>
      </w:r>
      <w:r>
        <w:rPr>
          <w:spacing w:val="2"/>
          <w:w w:val="99"/>
        </w:rPr>
        <w:t>（﹣1</w:t>
      </w:r>
      <w:r>
        <w:rPr>
          <w:spacing w:val="-24"/>
          <w:w w:val="99"/>
        </w:rPr>
        <w:t>，</w:t>
      </w:r>
      <w:r>
        <w:rPr>
          <w:spacing w:val="4"/>
          <w:w w:val="99"/>
        </w:rPr>
        <w:t>3</w:t>
      </w:r>
      <w:r>
        <w:rPr>
          <w:spacing w:val="-120"/>
          <w:w w:val="99"/>
        </w:rPr>
        <w:t>）</w:t>
      </w:r>
      <w:r>
        <w:rPr>
          <w:spacing w:val="-11"/>
          <w:w w:val="99"/>
        </w:rPr>
        <w:t>，与</w:t>
      </w:r>
      <w:r>
        <w:rPr>
          <w:spacing w:val="-11"/>
        </w:rPr>
        <w:t xml:space="preserve"> </w:t>
      </w:r>
      <w:r>
        <w:rPr>
          <w:w w:val="99"/>
        </w:rPr>
        <w:t>x</w:t>
      </w:r>
      <w:r>
        <w:rPr>
          <w:spacing w:val="-12"/>
        </w:rPr>
        <w:t xml:space="preserve">轴的交点 </w:t>
      </w:r>
      <w:r>
        <w:t>A</w:t>
      </w:r>
      <w:r>
        <w:rPr>
          <w:spacing w:val="-20"/>
        </w:rPr>
        <w:t xml:space="preserve"> 在点</w:t>
      </w:r>
      <w:r>
        <w:rPr>
          <w:spacing w:val="3"/>
        </w:rPr>
        <w:t>（﹣3，0）</w:t>
      </w:r>
      <w:r>
        <w:rPr>
          <w:spacing w:val="4"/>
        </w:rPr>
        <w:t>和</w:t>
      </w:r>
      <w:r>
        <w:rPr>
          <w:spacing w:val="3"/>
        </w:rPr>
        <w:t>（﹣2，0）</w:t>
      </w:r>
      <w:r>
        <w:t>之间，以下结论：</w:t>
      </w:r>
    </w:p>
    <w:p>
      <w:pPr>
        <w:pStyle w:val="2"/>
        <w:tabs>
          <w:tab w:val="left" w:pos="1840"/>
          <w:tab w:val="left" w:pos="2323"/>
        </w:tabs>
        <w:spacing w:line="247" w:lineRule="auto"/>
        <w:ind w:right="2338"/>
      </w:pPr>
      <w:r>
        <w:rPr>
          <w:spacing w:val="4"/>
          <w:w w:val="95"/>
        </w:rPr>
        <w:t>①b</w:t>
      </w:r>
      <w:r>
        <w:rPr>
          <w:spacing w:val="4"/>
          <w:w w:val="95"/>
          <w:position w:val="12"/>
          <w:sz w:val="12"/>
        </w:rPr>
        <w:t>2</w:t>
      </w:r>
      <w:r>
        <w:rPr>
          <w:spacing w:val="4"/>
          <w:w w:val="95"/>
        </w:rPr>
        <w:t>﹣4ac=0，②2a﹣b=0，③a+b+c＜0；④c﹣a=3，</w:t>
      </w:r>
      <w:r>
        <w:rPr>
          <w:spacing w:val="7"/>
          <w:w w:val="95"/>
        </w:rPr>
        <w:t>其</w:t>
      </w:r>
      <w:r>
        <w:rPr>
          <w:spacing w:val="9"/>
          <w:w w:val="95"/>
        </w:rPr>
        <w:t>中</w:t>
      </w:r>
      <w:r>
        <w:rPr>
          <w:w w:val="95"/>
        </w:rPr>
        <w:t xml:space="preserve">正 </w:t>
      </w:r>
      <w:r>
        <w:t>确的个数为（</w:t>
      </w:r>
      <w:r>
        <w:tab/>
      </w:r>
      <w:r>
        <w:t>▲</w:t>
      </w:r>
      <w:r>
        <w:tab/>
      </w:r>
      <w:r>
        <w:t>）</w:t>
      </w:r>
    </w:p>
    <w:p>
      <w:pPr>
        <w:pStyle w:val="2"/>
        <w:tabs>
          <w:tab w:val="left" w:pos="1835"/>
          <w:tab w:val="left" w:pos="3095"/>
          <w:tab w:val="left" w:pos="4355"/>
        </w:tabs>
        <w:spacing w:line="233" w:lineRule="exact"/>
        <w:ind w:left="575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pStyle w:val="2"/>
        <w:spacing w:line="274" w:lineRule="exact"/>
        <w:ind w:left="0" w:right="728"/>
        <w:jc w:val="right"/>
      </w:pPr>
      <w:r>
        <w:t>第 8 题图</w:t>
      </w:r>
    </w:p>
    <w:p>
      <w:pPr>
        <w:spacing w:after="0" w:line="274" w:lineRule="exact"/>
        <w:jc w:val="right"/>
        <w:sectPr>
          <w:type w:val="continuous"/>
          <w:pgSz w:w="10320" w:h="14580"/>
          <w:pgMar w:top="880" w:right="680" w:bottom="500" w:left="780" w:header="720" w:footer="720" w:gutter="0"/>
          <w:cols w:space="720" w:num="1"/>
        </w:sectPr>
      </w:pPr>
    </w:p>
    <w:p>
      <w:pPr>
        <w:pStyle w:val="7"/>
        <w:numPr>
          <w:ilvl w:val="0"/>
          <w:numId w:val="2"/>
        </w:numPr>
        <w:tabs>
          <w:tab w:val="left" w:pos="524"/>
          <w:tab w:val="left" w:pos="7144"/>
          <w:tab w:val="left" w:pos="7627"/>
        </w:tabs>
        <w:spacing w:before="47" w:after="0" w:line="247" w:lineRule="auto"/>
        <w:ind w:left="155" w:right="221" w:firstLine="0"/>
        <w:jc w:val="left"/>
        <w:rPr>
          <w:b/>
          <w:sz w:val="24"/>
        </w:rPr>
      </w:pPr>
      <w:r>
        <w:rPr>
          <w:b/>
          <w:spacing w:val="4"/>
          <w:sz w:val="24"/>
        </w:rPr>
        <w:t>如图</w:t>
      </w:r>
      <w:r>
        <w:rPr>
          <w:b/>
          <w:sz w:val="24"/>
        </w:rPr>
        <w:t>，</w:t>
      </w:r>
      <w:r>
        <w:rPr>
          <w:b/>
          <w:spacing w:val="4"/>
          <w:sz w:val="24"/>
        </w:rPr>
        <w:t>在边长</w:t>
      </w:r>
      <w:r>
        <w:rPr>
          <w:b/>
          <w:sz w:val="24"/>
        </w:rPr>
        <w:t>为</w:t>
      </w:r>
      <w:r>
        <w:rPr>
          <w:b/>
          <w:spacing w:val="-6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59"/>
          <w:sz w:val="24"/>
        </w:rPr>
        <w:t xml:space="preserve"> </w:t>
      </w:r>
      <w:r>
        <w:rPr>
          <w:b/>
          <w:spacing w:val="4"/>
          <w:sz w:val="24"/>
        </w:rPr>
        <w:t>正方</w:t>
      </w:r>
      <w:r>
        <w:rPr>
          <w:b/>
          <w:sz w:val="24"/>
        </w:rPr>
        <w:t>形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ABCD</w:t>
      </w:r>
      <w:r>
        <w:rPr>
          <w:b/>
          <w:spacing w:val="-61"/>
          <w:sz w:val="24"/>
        </w:rPr>
        <w:t xml:space="preserve"> </w:t>
      </w:r>
      <w:r>
        <w:rPr>
          <w:b/>
          <w:spacing w:val="4"/>
          <w:sz w:val="24"/>
        </w:rPr>
        <w:t>中，</w:t>
      </w:r>
      <w:r>
        <w:rPr>
          <w:b/>
          <w:sz w:val="24"/>
        </w:rPr>
        <w:t>把边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BC</w:t>
      </w:r>
      <w:r>
        <w:rPr>
          <w:b/>
          <w:spacing w:val="-61"/>
          <w:sz w:val="24"/>
        </w:rPr>
        <w:t xml:space="preserve"> </w:t>
      </w:r>
      <w:r>
        <w:rPr>
          <w:b/>
          <w:spacing w:val="4"/>
          <w:sz w:val="24"/>
        </w:rPr>
        <w:t>绕</w:t>
      </w:r>
      <w:r>
        <w:rPr>
          <w:b/>
          <w:sz w:val="24"/>
        </w:rPr>
        <w:t>点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B</w:t>
      </w:r>
      <w:r>
        <w:rPr>
          <w:b/>
          <w:spacing w:val="-60"/>
          <w:sz w:val="24"/>
        </w:rPr>
        <w:t xml:space="preserve"> </w:t>
      </w:r>
      <w:r>
        <w:rPr>
          <w:b/>
          <w:spacing w:val="4"/>
          <w:sz w:val="24"/>
        </w:rPr>
        <w:t>逆时</w:t>
      </w:r>
      <w:r>
        <w:rPr>
          <w:b/>
          <w:sz w:val="24"/>
        </w:rPr>
        <w:t>针</w:t>
      </w:r>
      <w:r>
        <w:rPr>
          <w:b/>
          <w:spacing w:val="4"/>
          <w:sz w:val="24"/>
        </w:rPr>
        <w:t>旋</w:t>
      </w:r>
      <w:r>
        <w:rPr>
          <w:b/>
          <w:sz w:val="24"/>
        </w:rPr>
        <w:t>转</w:t>
      </w:r>
      <w:r>
        <w:rPr>
          <w:b/>
          <w:spacing w:val="-56"/>
          <w:sz w:val="24"/>
        </w:rPr>
        <w:t xml:space="preserve"> </w:t>
      </w:r>
      <w:r>
        <w:rPr>
          <w:b/>
          <w:spacing w:val="2"/>
          <w:sz w:val="24"/>
        </w:rPr>
        <w:t>60°，</w:t>
      </w:r>
      <w:r>
        <w:rPr>
          <w:b/>
          <w:spacing w:val="4"/>
          <w:sz w:val="24"/>
        </w:rPr>
        <w:t>得</w:t>
      </w:r>
      <w:r>
        <w:rPr>
          <w:b/>
          <w:sz w:val="24"/>
        </w:rPr>
        <w:t>到线段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BM，连接</w:t>
      </w:r>
      <w:r>
        <w:rPr>
          <w:b/>
          <w:spacing w:val="-60"/>
          <w:sz w:val="24"/>
        </w:rPr>
        <w:t xml:space="preserve"> </w:t>
      </w:r>
      <w:r>
        <w:rPr>
          <w:b/>
          <w:sz w:val="24"/>
        </w:rPr>
        <w:t>AM</w:t>
      </w:r>
      <w:r>
        <w:rPr>
          <w:b/>
          <w:spacing w:val="-65"/>
          <w:sz w:val="24"/>
        </w:rPr>
        <w:t xml:space="preserve"> </w:t>
      </w:r>
      <w:r>
        <w:rPr>
          <w:b/>
          <w:sz w:val="24"/>
        </w:rPr>
        <w:t>并延长交</w:t>
      </w:r>
      <w:r>
        <w:rPr>
          <w:b/>
          <w:spacing w:val="-60"/>
          <w:sz w:val="24"/>
        </w:rPr>
        <w:t xml:space="preserve"> </w:t>
      </w:r>
      <w:r>
        <w:rPr>
          <w:b/>
          <w:sz w:val="24"/>
        </w:rPr>
        <w:t>CD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于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N，连接</w:t>
      </w:r>
      <w:r>
        <w:rPr>
          <w:b/>
          <w:spacing w:val="-61"/>
          <w:sz w:val="24"/>
        </w:rPr>
        <w:t xml:space="preserve"> </w:t>
      </w:r>
      <w:r>
        <w:rPr>
          <w:b/>
          <w:sz w:val="24"/>
        </w:rPr>
        <w:t>MC，则△MNC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的面积为（</w:t>
      </w:r>
      <w:r>
        <w:rPr>
          <w:b/>
          <w:sz w:val="24"/>
        </w:rPr>
        <w:tab/>
      </w:r>
      <w:r>
        <w:rPr>
          <w:b/>
          <w:sz w:val="24"/>
        </w:rPr>
        <w:t>▲</w:t>
      </w:r>
      <w:r>
        <w:rPr>
          <w:b/>
          <w:sz w:val="24"/>
        </w:rPr>
        <w:tab/>
      </w:r>
      <w:r>
        <w:rPr>
          <w:b/>
          <w:sz w:val="24"/>
        </w:rPr>
        <w:t>）</w:t>
      </w:r>
    </w:p>
    <w:p>
      <w:pPr>
        <w:spacing w:after="0" w:line="247" w:lineRule="auto"/>
        <w:jc w:val="left"/>
        <w:rPr>
          <w:sz w:val="24"/>
        </w:rPr>
        <w:sectPr>
          <w:pgSz w:w="10320" w:h="14580"/>
          <w:pgMar w:top="880" w:right="680" w:bottom="500" w:left="780" w:header="0" w:footer="316" w:gutter="0"/>
          <w:cols w:space="720" w:num="1"/>
        </w:sectPr>
      </w:pPr>
    </w:p>
    <w:p>
      <w:pPr>
        <w:tabs>
          <w:tab w:val="left" w:pos="1146"/>
        </w:tabs>
        <w:spacing w:before="67" w:line="184" w:lineRule="auto"/>
        <w:ind w:left="575" w:right="0" w:firstLine="0"/>
        <w:jc w:val="left"/>
        <w:rPr>
          <w:rFonts w:ascii="Times New Roman" w:hAnsi="Times New Roman"/>
          <w:sz w:val="14"/>
        </w:rPr>
      </w:pPr>
      <w:r>
        <w:rPr>
          <w:b/>
          <w:position w:val="-13"/>
          <w:sz w:val="24"/>
        </w:rPr>
        <w:t>A．</w:t>
      </w:r>
      <w:r>
        <w:rPr>
          <w:b/>
          <w:position w:val="-13"/>
          <w:sz w:val="24"/>
        </w:rPr>
        <w:tab/>
      </w:r>
      <w:r>
        <w:rPr>
          <w:rFonts w:ascii="Times New Roman" w:hAnsi="Times New Roman"/>
          <w:sz w:val="24"/>
        </w:rPr>
        <w:t xml:space="preserve">3 </w:t>
      </w:r>
      <w:r>
        <w:rPr>
          <w:rFonts w:ascii="Symbol" w:hAnsi="Symbol"/>
          <w:spacing w:val="7"/>
          <w:sz w:val="24"/>
        </w:rPr>
        <w:sym w:font="Symbol" w:char="F02D"/>
      </w:r>
      <w:r>
        <w:rPr>
          <w:rFonts w:ascii="Times New Roman" w:hAnsi="Times New Roman"/>
          <w:spacing w:val="7"/>
          <w:sz w:val="24"/>
        </w:rPr>
        <w:t>1</w:t>
      </w:r>
      <w:r>
        <w:rPr>
          <w:rFonts w:ascii="Times New Roman" w:hAnsi="Times New Roman"/>
          <w:spacing w:val="-40"/>
          <w:sz w:val="24"/>
        </w:rPr>
        <w:t xml:space="preserve"> </w:t>
      </w:r>
      <w:r>
        <w:rPr>
          <w:rFonts w:ascii="Times New Roman" w:hAnsi="Times New Roman"/>
          <w:i/>
          <w:spacing w:val="8"/>
          <w:position w:val="-14"/>
          <w:sz w:val="24"/>
        </w:rPr>
        <w:t>a</w:t>
      </w:r>
      <w:r>
        <w:rPr>
          <w:rFonts w:ascii="Times New Roman" w:hAnsi="Times New Roman"/>
          <w:spacing w:val="8"/>
          <w:position w:val="-3"/>
          <w:sz w:val="14"/>
        </w:rPr>
        <w:t>2</w:t>
      </w:r>
    </w:p>
    <w:p>
      <w:pPr>
        <w:spacing w:before="0" w:line="228" w:lineRule="exact"/>
        <w:ind w:left="1218" w:right="0" w:firstLine="0"/>
        <w:jc w:val="left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2</w:t>
      </w:r>
    </w:p>
    <w:p>
      <w:pPr>
        <w:tabs>
          <w:tab w:val="left" w:pos="1154"/>
        </w:tabs>
        <w:spacing w:before="67" w:line="184" w:lineRule="auto"/>
        <w:ind w:left="576" w:right="0" w:firstLine="0"/>
        <w:jc w:val="left"/>
        <w:rPr>
          <w:rFonts w:ascii="Times New Roman" w:hAnsi="Times New Roman"/>
          <w:sz w:val="14"/>
        </w:rPr>
      </w:pPr>
      <w:r>
        <w:br w:type="column"/>
      </w:r>
      <w:r>
        <w:rPr>
          <w:b/>
          <w:position w:val="-13"/>
          <w:sz w:val="24"/>
        </w:rPr>
        <w:t>B．</w:t>
      </w:r>
      <w:r>
        <w:rPr>
          <w:b/>
          <w:position w:val="-13"/>
          <w:sz w:val="24"/>
        </w:rPr>
        <w:tab/>
      </w:r>
      <w:r>
        <w:rPr>
          <w:rFonts w:ascii="Times New Roman" w:hAnsi="Times New Roman"/>
          <w:sz w:val="24"/>
        </w:rPr>
        <w:t xml:space="preserve">2 </w:t>
      </w:r>
      <w:r>
        <w:rPr>
          <w:rFonts w:ascii="Symbol" w:hAnsi="Symbol"/>
          <w:spacing w:val="7"/>
          <w:sz w:val="24"/>
        </w:rPr>
        <w:sym w:font="Symbol" w:char="F02D"/>
      </w:r>
      <w:r>
        <w:rPr>
          <w:rFonts w:ascii="Times New Roman" w:hAnsi="Times New Roman"/>
          <w:spacing w:val="7"/>
          <w:sz w:val="24"/>
        </w:rPr>
        <w:t>1</w:t>
      </w:r>
      <w:r>
        <w:rPr>
          <w:rFonts w:ascii="Times New Roman" w:hAnsi="Times New Roman"/>
          <w:spacing w:val="-32"/>
          <w:sz w:val="24"/>
        </w:rPr>
        <w:t xml:space="preserve"> </w:t>
      </w:r>
      <w:r>
        <w:rPr>
          <w:rFonts w:ascii="Times New Roman" w:hAnsi="Times New Roman"/>
          <w:i/>
          <w:spacing w:val="8"/>
          <w:position w:val="-14"/>
          <w:sz w:val="24"/>
        </w:rPr>
        <w:t>a</w:t>
      </w:r>
      <w:r>
        <w:rPr>
          <w:rFonts w:ascii="Times New Roman" w:hAnsi="Times New Roman"/>
          <w:spacing w:val="8"/>
          <w:position w:val="-3"/>
          <w:sz w:val="14"/>
        </w:rPr>
        <w:t>2</w:t>
      </w:r>
    </w:p>
    <w:p>
      <w:pPr>
        <w:spacing w:before="0" w:line="228" w:lineRule="exact"/>
        <w:ind w:left="1226" w:right="0" w:firstLine="0"/>
        <w:jc w:val="left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2</w:t>
      </w:r>
    </w:p>
    <w:p>
      <w:pPr>
        <w:tabs>
          <w:tab w:val="left" w:pos="1146"/>
        </w:tabs>
        <w:spacing w:before="67" w:line="184" w:lineRule="auto"/>
        <w:ind w:left="576" w:right="0" w:firstLine="0"/>
        <w:jc w:val="left"/>
        <w:rPr>
          <w:rFonts w:ascii="Times New Roman" w:hAnsi="Times New Roman"/>
          <w:sz w:val="14"/>
        </w:rPr>
      </w:pPr>
      <w:r>
        <w:br w:type="column"/>
      </w:r>
      <w:r>
        <w:rPr>
          <w:b/>
          <w:position w:val="-13"/>
          <w:sz w:val="24"/>
        </w:rPr>
        <w:t>C．</w:t>
      </w:r>
      <w:r>
        <w:rPr>
          <w:b/>
          <w:position w:val="-13"/>
          <w:sz w:val="24"/>
        </w:rPr>
        <w:tab/>
      </w:r>
      <w:r>
        <w:rPr>
          <w:rFonts w:ascii="Times New Roman" w:hAnsi="Times New Roman"/>
          <w:sz w:val="24"/>
        </w:rPr>
        <w:t xml:space="preserve">3 </w:t>
      </w:r>
      <w:r>
        <w:rPr>
          <w:rFonts w:ascii="Symbol" w:hAnsi="Symbol"/>
          <w:spacing w:val="7"/>
          <w:sz w:val="24"/>
        </w:rPr>
        <w:sym w:font="Symbol" w:char="F02D"/>
      </w:r>
      <w:r>
        <w:rPr>
          <w:rFonts w:ascii="Times New Roman" w:hAnsi="Times New Roman"/>
          <w:spacing w:val="7"/>
          <w:sz w:val="24"/>
        </w:rPr>
        <w:t>1</w:t>
      </w:r>
      <w:r>
        <w:rPr>
          <w:rFonts w:ascii="Times New Roman" w:hAnsi="Times New Roman"/>
          <w:spacing w:val="-40"/>
          <w:sz w:val="24"/>
        </w:rPr>
        <w:t xml:space="preserve"> </w:t>
      </w:r>
      <w:r>
        <w:rPr>
          <w:rFonts w:ascii="Times New Roman" w:hAnsi="Times New Roman"/>
          <w:i/>
          <w:spacing w:val="8"/>
          <w:position w:val="-14"/>
          <w:sz w:val="24"/>
        </w:rPr>
        <w:t>a</w:t>
      </w:r>
      <w:r>
        <w:rPr>
          <w:rFonts w:ascii="Times New Roman" w:hAnsi="Times New Roman"/>
          <w:spacing w:val="8"/>
          <w:position w:val="-3"/>
          <w:sz w:val="14"/>
        </w:rPr>
        <w:t>2</w:t>
      </w:r>
    </w:p>
    <w:p>
      <w:pPr>
        <w:spacing w:before="0" w:line="228" w:lineRule="exact"/>
        <w:ind w:left="1218" w:right="0" w:firstLine="0"/>
        <w:jc w:val="left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4</w:t>
      </w:r>
    </w:p>
    <w:p>
      <w:pPr>
        <w:tabs>
          <w:tab w:val="left" w:pos="1154"/>
        </w:tabs>
        <w:spacing w:before="67" w:line="184" w:lineRule="auto"/>
        <w:ind w:left="576" w:right="0" w:firstLine="0"/>
        <w:jc w:val="left"/>
        <w:rPr>
          <w:rFonts w:ascii="Times New Roman" w:hAnsi="Times New Roman"/>
          <w:sz w:val="14"/>
        </w:rPr>
      </w:pPr>
      <w:r>
        <w:br w:type="column"/>
      </w:r>
      <w:r>
        <w:rPr>
          <w:b/>
          <w:position w:val="-13"/>
          <w:sz w:val="24"/>
        </w:rPr>
        <w:t>D．</w:t>
      </w:r>
      <w:r>
        <w:rPr>
          <w:b/>
          <w:position w:val="-13"/>
          <w:sz w:val="24"/>
        </w:rPr>
        <w:tab/>
      </w:r>
      <w:r>
        <w:rPr>
          <w:rFonts w:ascii="Times New Roman" w:hAnsi="Times New Roman"/>
          <w:sz w:val="24"/>
        </w:rPr>
        <w:t xml:space="preserve">2 </w:t>
      </w:r>
      <w:r>
        <w:rPr>
          <w:rFonts w:ascii="Symbol" w:hAnsi="Symbol"/>
          <w:spacing w:val="7"/>
          <w:sz w:val="24"/>
        </w:rPr>
        <w:sym w:font="Symbol" w:char="F02D"/>
      </w:r>
      <w:r>
        <w:rPr>
          <w:rFonts w:ascii="Times New Roman" w:hAnsi="Times New Roman"/>
          <w:spacing w:val="7"/>
          <w:sz w:val="24"/>
        </w:rPr>
        <w:t>1</w:t>
      </w:r>
      <w:r>
        <w:rPr>
          <w:rFonts w:ascii="Times New Roman" w:hAnsi="Times New Roman"/>
          <w:spacing w:val="-31"/>
          <w:sz w:val="24"/>
        </w:rPr>
        <w:t xml:space="preserve"> </w:t>
      </w:r>
      <w:r>
        <w:rPr>
          <w:rFonts w:ascii="Times New Roman" w:hAnsi="Times New Roman"/>
          <w:i/>
          <w:spacing w:val="8"/>
          <w:position w:val="-14"/>
          <w:sz w:val="24"/>
        </w:rPr>
        <w:t>a</w:t>
      </w:r>
      <w:r>
        <w:rPr>
          <w:rFonts w:ascii="Times New Roman" w:hAnsi="Times New Roman"/>
          <w:spacing w:val="8"/>
          <w:position w:val="-3"/>
          <w:sz w:val="14"/>
        </w:rPr>
        <w:t>2</w:t>
      </w:r>
    </w:p>
    <w:p>
      <w:pPr>
        <w:spacing w:before="0" w:line="228" w:lineRule="exact"/>
        <w:ind w:left="12" w:right="0" w:firstLine="0"/>
        <w:jc w:val="center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4</w:t>
      </w:r>
    </w:p>
    <w:p>
      <w:pPr>
        <w:spacing w:after="0" w:line="228" w:lineRule="exact"/>
        <w:jc w:val="center"/>
        <w:rPr>
          <w:rFonts w:ascii="Times New Roman"/>
          <w:sz w:val="24"/>
        </w:rPr>
        <w:sectPr>
          <w:type w:val="continuous"/>
          <w:pgSz w:w="10320" w:h="14580"/>
          <w:pgMar w:top="880" w:right="680" w:bottom="500" w:left="780" w:header="720" w:footer="720" w:gutter="0"/>
          <w:cols w:equalWidth="0" w:num="4">
            <w:col w:w="1861" w:space="239"/>
            <w:col w:w="1877" w:space="223"/>
            <w:col w:w="1861" w:space="239"/>
            <w:col w:w="2560"/>
          </w:cols>
        </w:sectPr>
      </w:pPr>
    </w:p>
    <w:p>
      <w:pPr>
        <w:pStyle w:val="7"/>
        <w:numPr>
          <w:ilvl w:val="0"/>
          <w:numId w:val="2"/>
        </w:numPr>
        <w:tabs>
          <w:tab w:val="left" w:pos="658"/>
        </w:tabs>
        <w:spacing w:before="5" w:after="0" w:line="247" w:lineRule="auto"/>
        <w:ind w:left="155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 xml:space="preserve">如图，正方形 </w:t>
      </w:r>
      <w:r>
        <w:rPr>
          <w:b/>
          <w:sz w:val="24"/>
        </w:rPr>
        <w:t>ABCD</w:t>
      </w:r>
      <w:r>
        <w:rPr>
          <w:b/>
          <w:spacing w:val="-14"/>
          <w:sz w:val="24"/>
        </w:rPr>
        <w:t xml:space="preserve"> 的边长为 </w:t>
      </w:r>
      <w:r>
        <w:rPr>
          <w:b/>
          <w:spacing w:val="5"/>
          <w:sz w:val="24"/>
        </w:rPr>
        <w:t>3cm</w:t>
      </w:r>
      <w:r>
        <w:rPr>
          <w:b/>
          <w:spacing w:val="-10"/>
          <w:sz w:val="24"/>
        </w:rPr>
        <w:t xml:space="preserve">，动点 </w:t>
      </w:r>
      <w:r>
        <w:rPr>
          <w:b/>
          <w:sz w:val="24"/>
        </w:rPr>
        <w:t xml:space="preserve">P </w:t>
      </w:r>
      <w:r>
        <w:rPr>
          <w:b/>
          <w:spacing w:val="-30"/>
          <w:sz w:val="24"/>
        </w:rPr>
        <w:t xml:space="preserve">从 </w:t>
      </w:r>
      <w:r>
        <w:rPr>
          <w:b/>
          <w:sz w:val="24"/>
        </w:rPr>
        <w:t>B</w:t>
      </w:r>
      <w:r>
        <w:rPr>
          <w:b/>
          <w:spacing w:val="-17"/>
          <w:sz w:val="24"/>
        </w:rPr>
        <w:t xml:space="preserve"> 点出发以 </w:t>
      </w:r>
      <w:r>
        <w:rPr>
          <w:b/>
          <w:sz w:val="24"/>
        </w:rPr>
        <w:t>3cm/s</w:t>
      </w:r>
      <w:r>
        <w:rPr>
          <w:b/>
          <w:spacing w:val="-12"/>
          <w:sz w:val="24"/>
        </w:rPr>
        <w:t xml:space="preserve"> 的速度沿着边 </w:t>
      </w:r>
      <w:r>
        <w:rPr>
          <w:b/>
          <w:spacing w:val="3"/>
          <w:sz w:val="24"/>
        </w:rPr>
        <w:t xml:space="preserve">BC﹣CD﹣DA </w:t>
      </w:r>
      <w:r>
        <w:rPr>
          <w:b/>
          <w:spacing w:val="-14"/>
          <w:sz w:val="24"/>
        </w:rPr>
        <w:t xml:space="preserve">运动，到达 </w:t>
      </w:r>
      <w:r>
        <w:rPr>
          <w:b/>
          <w:sz w:val="24"/>
        </w:rPr>
        <w:t>A</w:t>
      </w:r>
      <w:r>
        <w:rPr>
          <w:b/>
          <w:spacing w:val="-14"/>
          <w:sz w:val="24"/>
        </w:rPr>
        <w:t xml:space="preserve"> 点停止运动；另一动点 </w:t>
      </w:r>
      <w:r>
        <w:rPr>
          <w:b/>
          <w:sz w:val="24"/>
        </w:rPr>
        <w:t>Q</w:t>
      </w:r>
      <w:r>
        <w:rPr>
          <w:b/>
          <w:spacing w:val="-24"/>
          <w:sz w:val="24"/>
        </w:rPr>
        <w:t xml:space="preserve"> 同时从 </w:t>
      </w:r>
      <w:r>
        <w:rPr>
          <w:b/>
          <w:sz w:val="24"/>
        </w:rPr>
        <w:t xml:space="preserve">B </w:t>
      </w:r>
      <w:r>
        <w:rPr>
          <w:b/>
          <w:spacing w:val="-27"/>
          <w:sz w:val="24"/>
        </w:rPr>
        <w:t xml:space="preserve">点出发，以 </w:t>
      </w:r>
      <w:r>
        <w:rPr>
          <w:b/>
          <w:sz w:val="24"/>
        </w:rPr>
        <w:t>1cm/s</w:t>
      </w:r>
      <w:r>
        <w:rPr>
          <w:b/>
          <w:spacing w:val="-16"/>
          <w:sz w:val="24"/>
        </w:rPr>
        <w:t xml:space="preserve"> 的速度沿着边 </w:t>
      </w:r>
      <w:r>
        <w:rPr>
          <w:b/>
          <w:sz w:val="24"/>
        </w:rPr>
        <w:t>BA</w:t>
      </w:r>
      <w:r>
        <w:rPr>
          <w:b/>
          <w:spacing w:val="-41"/>
          <w:sz w:val="24"/>
        </w:rPr>
        <w:t xml:space="preserve"> 向 </w:t>
      </w:r>
      <w:r>
        <w:rPr>
          <w:b/>
          <w:sz w:val="24"/>
        </w:rPr>
        <w:t>A</w:t>
      </w:r>
      <w:r>
        <w:rPr>
          <w:b/>
          <w:spacing w:val="-15"/>
          <w:sz w:val="24"/>
        </w:rPr>
        <w:t xml:space="preserve"> 点运动</w:t>
      </w:r>
      <w:r>
        <w:rPr>
          <w:b/>
          <w:spacing w:val="1"/>
          <w:w w:val="99"/>
          <w:sz w:val="24"/>
        </w:rPr>
        <w:t>到达</w:t>
      </w:r>
      <w:r>
        <w:rPr>
          <w:b/>
          <w:spacing w:val="-61"/>
          <w:sz w:val="24"/>
        </w:rPr>
        <w:t xml:space="preserve"> </w:t>
      </w:r>
      <w:r>
        <w:rPr>
          <w:b/>
          <w:w w:val="99"/>
          <w:sz w:val="24"/>
        </w:rPr>
        <w:t>A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>点停止运动．设</w:t>
      </w:r>
      <w:r>
        <w:rPr>
          <w:b/>
          <w:spacing w:val="-61"/>
          <w:sz w:val="24"/>
        </w:rPr>
        <w:t xml:space="preserve"> </w:t>
      </w:r>
      <w:r>
        <w:rPr>
          <w:b/>
          <w:w w:val="99"/>
          <w:sz w:val="24"/>
        </w:rPr>
        <w:t>P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>点运动时间为</w:t>
      </w:r>
      <w:r>
        <w:rPr>
          <w:b/>
          <w:spacing w:val="-59"/>
          <w:sz w:val="24"/>
        </w:rPr>
        <w:t xml:space="preserve"> </w:t>
      </w:r>
      <w:r>
        <w:rPr>
          <w:b/>
          <w:spacing w:val="-1"/>
          <w:w w:val="99"/>
          <w:sz w:val="24"/>
        </w:rPr>
        <w:t>x</w:t>
      </w:r>
      <w:r>
        <w:rPr>
          <w:b/>
          <w:spacing w:val="-3"/>
          <w:w w:val="99"/>
          <w:sz w:val="24"/>
        </w:rPr>
        <w:t>（</w:t>
      </w:r>
      <w:r>
        <w:rPr>
          <w:b/>
          <w:spacing w:val="-1"/>
          <w:w w:val="99"/>
          <w:sz w:val="24"/>
        </w:rPr>
        <w:t>s</w:t>
      </w:r>
      <w:r>
        <w:rPr>
          <w:b/>
          <w:spacing w:val="-121"/>
          <w:w w:val="99"/>
          <w:sz w:val="24"/>
        </w:rPr>
        <w:t>）</w:t>
      </w:r>
      <w:r>
        <w:rPr>
          <w:b/>
          <w:spacing w:val="-3"/>
          <w:w w:val="99"/>
          <w:sz w:val="24"/>
        </w:rPr>
        <w:t>，</w:t>
      </w:r>
    </w:p>
    <w:p>
      <w:pPr>
        <w:pStyle w:val="2"/>
        <w:tabs>
          <w:tab w:val="left" w:pos="1358"/>
        </w:tabs>
        <w:spacing w:before="1" w:line="247" w:lineRule="auto"/>
        <w:ind w:right="31"/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822960</wp:posOffset>
            </wp:positionH>
            <wp:positionV relativeFrom="paragraph">
              <wp:posOffset>403225</wp:posOffset>
            </wp:positionV>
            <wp:extent cx="1048385" cy="989965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127" cy="990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3423920</wp:posOffset>
            </wp:positionH>
            <wp:positionV relativeFrom="paragraph">
              <wp:posOffset>403225</wp:posOffset>
            </wp:positionV>
            <wp:extent cx="1162685" cy="999490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812" cy="999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"/>
          <w:w w:val="99"/>
        </w:rPr>
        <w:t>△B</w:t>
      </w:r>
      <w:r>
        <w:rPr>
          <w:w w:val="99"/>
        </w:rPr>
        <w:t>PQ</w:t>
      </w:r>
      <w:r>
        <w:rPr>
          <w:spacing w:val="-59"/>
        </w:rPr>
        <w:t xml:space="preserve"> </w:t>
      </w:r>
      <w:r>
        <w:rPr>
          <w:spacing w:val="2"/>
          <w:w w:val="99"/>
        </w:rPr>
        <w:t>的</w:t>
      </w:r>
      <w:r>
        <w:rPr>
          <w:spacing w:val="4"/>
          <w:w w:val="99"/>
        </w:rPr>
        <w:t>面</w:t>
      </w:r>
      <w:r>
        <w:rPr>
          <w:spacing w:val="2"/>
          <w:w w:val="99"/>
        </w:rPr>
        <w:t>积</w:t>
      </w:r>
      <w:r>
        <w:rPr>
          <w:w w:val="99"/>
        </w:rPr>
        <w:t>为</w:t>
      </w:r>
      <w:r>
        <w:rPr>
          <w:spacing w:val="-59"/>
        </w:rPr>
        <w:t xml:space="preserve"> </w:t>
      </w:r>
      <w:r>
        <w:rPr>
          <w:spacing w:val="4"/>
          <w:w w:val="99"/>
        </w:rPr>
        <w:t>y</w:t>
      </w:r>
      <w:r>
        <w:rPr>
          <w:spacing w:val="2"/>
          <w:w w:val="99"/>
        </w:rPr>
        <w:t>（c</w:t>
      </w:r>
      <w:r>
        <w:rPr>
          <w:w w:val="99"/>
        </w:rPr>
        <w:t>m</w:t>
      </w:r>
      <w:r>
        <w:rPr>
          <w:spacing w:val="2"/>
          <w:w w:val="99"/>
        </w:rPr>
        <w:t>2</w:t>
      </w:r>
      <w:r>
        <w:rPr>
          <w:spacing w:val="-116"/>
          <w:w w:val="99"/>
        </w:rPr>
        <w:t>）</w:t>
      </w:r>
      <w:r>
        <w:rPr>
          <w:spacing w:val="2"/>
          <w:w w:val="99"/>
        </w:rPr>
        <w:t>，</w:t>
      </w:r>
      <w:r>
        <w:rPr>
          <w:w w:val="99"/>
        </w:rPr>
        <w:t>则</w:t>
      </w:r>
      <w:r>
        <w:rPr>
          <w:spacing w:val="-59"/>
        </w:rPr>
        <w:t xml:space="preserve"> </w:t>
      </w:r>
      <w:r>
        <w:rPr>
          <w:w w:val="99"/>
        </w:rPr>
        <w:t>y</w:t>
      </w:r>
      <w:r>
        <w:rPr>
          <w:spacing w:val="-57"/>
        </w:rPr>
        <w:t xml:space="preserve"> </w:t>
      </w:r>
      <w:r>
        <w:rPr>
          <w:spacing w:val="2"/>
          <w:w w:val="99"/>
        </w:rPr>
        <w:t>关</w:t>
      </w:r>
      <w:r>
        <w:rPr>
          <w:w w:val="99"/>
        </w:rPr>
        <w:t>于</w:t>
      </w:r>
      <w:r>
        <w:rPr>
          <w:spacing w:val="-59"/>
        </w:rPr>
        <w:t xml:space="preserve"> </w:t>
      </w:r>
      <w:r>
        <w:rPr>
          <w:w w:val="99"/>
        </w:rPr>
        <w:t>x</w:t>
      </w:r>
      <w:r>
        <w:rPr>
          <w:spacing w:val="-57"/>
        </w:rPr>
        <w:t xml:space="preserve"> </w:t>
      </w:r>
      <w:r>
        <w:rPr>
          <w:spacing w:val="2"/>
          <w:w w:val="99"/>
        </w:rPr>
        <w:t>的</w:t>
      </w:r>
      <w:r>
        <w:rPr>
          <w:spacing w:val="4"/>
          <w:w w:val="99"/>
        </w:rPr>
        <w:t>函</w:t>
      </w:r>
      <w:r>
        <w:rPr>
          <w:spacing w:val="2"/>
          <w:w w:val="99"/>
        </w:rPr>
        <w:t>数</w:t>
      </w:r>
      <w:r>
        <w:rPr>
          <w:w w:val="99"/>
        </w:rPr>
        <w:t>图</w:t>
      </w:r>
      <w:r>
        <w:t>象是（</w:t>
      </w:r>
      <w:r>
        <w:tab/>
      </w:r>
      <w:r>
        <w:t>）</w:t>
      </w:r>
    </w:p>
    <w:p>
      <w:pPr>
        <w:pStyle w:val="2"/>
        <w:ind w:left="0"/>
      </w:pPr>
    </w:p>
    <w:p>
      <w:pPr>
        <w:pStyle w:val="2"/>
        <w:spacing w:before="6"/>
        <w:ind w:left="0"/>
        <w:rPr>
          <w:sz w:val="25"/>
        </w:rPr>
      </w:pPr>
    </w:p>
    <w:p>
      <w:pPr>
        <w:pStyle w:val="2"/>
      </w:pPr>
      <w:r>
        <w:t>A．</w:t>
      </w:r>
    </w:p>
    <w:p>
      <w:pPr>
        <w:pStyle w:val="2"/>
        <w:ind w:left="84"/>
        <w:rPr>
          <w:b w:val="0"/>
          <w:sz w:val="20"/>
        </w:rPr>
      </w:pPr>
      <w:r>
        <w:rPr>
          <w:b w:val="0"/>
        </w:rPr>
        <w:br w:type="column"/>
      </w:r>
      <w:r>
        <w:rPr>
          <w:b w:val="0"/>
          <w:sz w:val="20"/>
        </w:rPr>
        <w:drawing>
          <wp:inline distT="0" distB="0" distL="0" distR="0">
            <wp:extent cx="923290" cy="1076325"/>
            <wp:effectExtent l="0" t="0" r="0" b="0"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0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871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2165"/>
        </w:tabs>
        <w:spacing w:before="67"/>
        <w:ind w:left="319"/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4888865</wp:posOffset>
            </wp:positionH>
            <wp:positionV relativeFrom="paragraph">
              <wp:posOffset>-1069975</wp:posOffset>
            </wp:positionV>
            <wp:extent cx="1153160" cy="1171575"/>
            <wp:effectExtent l="0" t="0" r="0" b="0"/>
            <wp:wrapNone/>
            <wp:docPr id="1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2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28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7"/>
        </w:rPr>
        <w:t>第</w:t>
      </w:r>
      <w:r>
        <w:rPr>
          <w:spacing w:val="-62"/>
          <w:position w:val="7"/>
        </w:rPr>
        <w:t xml:space="preserve"> </w:t>
      </w:r>
      <w:r>
        <w:rPr>
          <w:position w:val="7"/>
        </w:rPr>
        <w:t>8</w:t>
      </w:r>
      <w:r>
        <w:rPr>
          <w:spacing w:val="-62"/>
          <w:position w:val="7"/>
        </w:rPr>
        <w:t xml:space="preserve"> </w:t>
      </w:r>
      <w:r>
        <w:rPr>
          <w:position w:val="7"/>
        </w:rPr>
        <w:t>题图</w:t>
      </w:r>
      <w:r>
        <w:rPr>
          <w:position w:val="7"/>
        </w:rPr>
        <w:tab/>
      </w:r>
      <w:r>
        <w:t>第</w:t>
      </w:r>
      <w:r>
        <w:rPr>
          <w:spacing w:val="-61"/>
        </w:rPr>
        <w:t xml:space="preserve"> </w:t>
      </w:r>
      <w:r>
        <w:t>10</w:t>
      </w:r>
      <w:r>
        <w:rPr>
          <w:spacing w:val="-62"/>
        </w:rPr>
        <w:t xml:space="preserve"> </w:t>
      </w:r>
      <w:r>
        <w:t>题图</w:t>
      </w:r>
    </w:p>
    <w:p>
      <w:pPr>
        <w:spacing w:after="0"/>
        <w:sectPr>
          <w:type w:val="continuous"/>
          <w:pgSz w:w="10320" w:h="14580"/>
          <w:pgMar w:top="880" w:right="680" w:bottom="500" w:left="780" w:header="720" w:footer="720" w:gutter="0"/>
          <w:cols w:equalWidth="0" w:num="2">
            <w:col w:w="5175" w:space="40"/>
            <w:col w:w="3645"/>
          </w:cols>
        </w:sectPr>
      </w:pPr>
    </w:p>
    <w:p>
      <w:pPr>
        <w:pStyle w:val="2"/>
        <w:ind w:left="0"/>
        <w:rPr>
          <w:sz w:val="20"/>
        </w:rPr>
      </w:pPr>
    </w:p>
    <w:p>
      <w:pPr>
        <w:pStyle w:val="2"/>
        <w:spacing w:before="2"/>
        <w:ind w:left="0"/>
        <w:rPr>
          <w:sz w:val="25"/>
        </w:rPr>
      </w:pPr>
    </w:p>
    <w:p>
      <w:pPr>
        <w:pStyle w:val="2"/>
        <w:spacing w:before="66" w:line="247" w:lineRule="auto"/>
        <w:ind w:left="624" w:right="221" w:hanging="468"/>
      </w:pPr>
      <w:r>
        <w:rPr>
          <w:spacing w:val="-19"/>
          <w:w w:val="99"/>
        </w:rPr>
        <w:t>二、填空题：</w:t>
      </w:r>
      <w:r>
        <w:rPr>
          <w:spacing w:val="2"/>
          <w:w w:val="99"/>
        </w:rPr>
        <w:t>（</w:t>
      </w:r>
      <w:r>
        <w:rPr>
          <w:spacing w:val="1"/>
          <w:w w:val="99"/>
        </w:rPr>
        <w:t>本大题</w:t>
      </w:r>
      <w:r>
        <w:rPr>
          <w:spacing w:val="-59"/>
        </w:rPr>
        <w:t xml:space="preserve"> </w:t>
      </w:r>
      <w:r>
        <w:rPr>
          <w:w w:val="99"/>
        </w:rPr>
        <w:t>6</w:t>
      </w:r>
      <w:r>
        <w:rPr>
          <w:spacing w:val="-59"/>
        </w:rPr>
        <w:t xml:space="preserve"> </w:t>
      </w:r>
      <w:r>
        <w:rPr>
          <w:spacing w:val="1"/>
          <w:w w:val="99"/>
        </w:rPr>
        <w:t>小题，每小题</w:t>
      </w:r>
      <w:r>
        <w:rPr>
          <w:spacing w:val="-59"/>
        </w:rPr>
        <w:t xml:space="preserve"> </w:t>
      </w:r>
      <w:r>
        <w:rPr>
          <w:w w:val="99"/>
        </w:rPr>
        <w:t>4</w:t>
      </w:r>
      <w:r>
        <w:rPr>
          <w:spacing w:val="-59"/>
        </w:rPr>
        <w:t xml:space="preserve"> </w:t>
      </w:r>
      <w:r>
        <w:rPr>
          <w:spacing w:val="1"/>
          <w:w w:val="99"/>
        </w:rPr>
        <w:t>分，共</w:t>
      </w:r>
      <w:r>
        <w:rPr>
          <w:spacing w:val="-59"/>
        </w:rPr>
        <w:t xml:space="preserve"> </w:t>
      </w:r>
      <w:r>
        <w:rPr>
          <w:w w:val="99"/>
        </w:rPr>
        <w:t>24</w:t>
      </w:r>
      <w:r>
        <w:rPr>
          <w:spacing w:val="-59"/>
        </w:rPr>
        <w:t xml:space="preserve"> </w:t>
      </w:r>
      <w:r>
        <w:rPr>
          <w:spacing w:val="2"/>
          <w:w w:val="99"/>
        </w:rPr>
        <w:t>分）</w:t>
      </w:r>
      <w:r>
        <w:rPr>
          <w:spacing w:val="1"/>
          <w:w w:val="99"/>
        </w:rPr>
        <w:t>请将下列各题的正确答案</w:t>
      </w:r>
      <w:r>
        <w:rPr>
          <w:spacing w:val="1"/>
        </w:rPr>
        <w:t>填写在答题卡相应位置上．</w:t>
      </w:r>
    </w:p>
    <w:p>
      <w:pPr>
        <w:pStyle w:val="7"/>
        <w:numPr>
          <w:ilvl w:val="0"/>
          <w:numId w:val="2"/>
        </w:numPr>
        <w:tabs>
          <w:tab w:val="left" w:pos="637"/>
          <w:tab w:val="left" w:pos="5095"/>
          <w:tab w:val="left" w:pos="5696"/>
        </w:tabs>
        <w:spacing w:before="1" w:after="0" w:line="240" w:lineRule="auto"/>
        <w:ind w:left="637" w:right="0" w:hanging="482"/>
        <w:jc w:val="left"/>
        <w:rPr>
          <w:b/>
          <w:sz w:val="24"/>
        </w:rPr>
      </w:pPr>
      <w:r>
        <w:rPr>
          <w:b/>
          <w:sz w:val="24"/>
        </w:rPr>
        <w:t>将一个正六边形绕着其中心，至少旋转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>▲</w:t>
      </w:r>
      <w:r>
        <w:rPr>
          <w:b/>
          <w:sz w:val="24"/>
          <w:u w:val="single"/>
        </w:rPr>
        <w:tab/>
      </w:r>
      <w:r>
        <w:rPr>
          <w:b/>
          <w:sz w:val="24"/>
        </w:rPr>
        <w:t>可以和原来的图形重合．</w:t>
      </w:r>
    </w:p>
    <w:p>
      <w:pPr>
        <w:pStyle w:val="7"/>
        <w:numPr>
          <w:ilvl w:val="0"/>
          <w:numId w:val="2"/>
        </w:numPr>
        <w:tabs>
          <w:tab w:val="left" w:pos="637"/>
          <w:tab w:val="left" w:pos="7855"/>
          <w:tab w:val="left" w:pos="8456"/>
        </w:tabs>
        <w:spacing w:before="26" w:after="0" w:line="176" w:lineRule="exact"/>
        <w:ind w:left="637" w:right="0" w:hanging="482"/>
        <w:jc w:val="left"/>
        <w:rPr>
          <w:b/>
          <w:sz w:val="24"/>
        </w:rPr>
      </w:pPr>
      <w:r>
        <w:rPr>
          <w:b/>
          <w:sz w:val="24"/>
        </w:rPr>
        <w:t>已知</w:t>
      </w:r>
      <w:r>
        <w:rPr>
          <w:b/>
          <w:spacing w:val="-72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27"/>
          <w:sz w:val="24"/>
        </w:rPr>
        <w:t xml:space="preserve"> </w:t>
      </w:r>
      <w:r>
        <w:rPr>
          <w:b/>
          <w:sz w:val="24"/>
        </w:rPr>
        <w:t>，</w:t>
      </w:r>
      <w:r>
        <w:rPr>
          <w:b/>
          <w:spacing w:val="-72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46"/>
          <w:sz w:val="24"/>
        </w:rPr>
        <w:t xml:space="preserve"> </w:t>
      </w:r>
      <w:r>
        <w:rPr>
          <w:b/>
          <w:sz w:val="24"/>
        </w:rPr>
        <w:t>是方程</w:t>
      </w:r>
      <w:r>
        <w:rPr>
          <w:b/>
          <w:spacing w:val="-73"/>
          <w:sz w:val="24"/>
        </w:rPr>
        <w:t xml:space="preserve"> </w:t>
      </w:r>
      <w:r>
        <w:rPr>
          <w:rFonts w:ascii="Times New Roman" w:hAnsi="Times New Roman" w:eastAsia="Times New Roman"/>
          <w:i/>
          <w:spacing w:val="-14"/>
          <w:sz w:val="24"/>
        </w:rPr>
        <w:t>x</w:t>
      </w:r>
      <w:r>
        <w:rPr>
          <w:rFonts w:ascii="Times New Roman" w:hAnsi="Times New Roman" w:eastAsia="Times New Roman"/>
          <w:spacing w:val="-14"/>
          <w:position w:val="11"/>
          <w:sz w:val="13"/>
        </w:rPr>
        <w:t>2</w:t>
      </w:r>
      <w:r>
        <w:rPr>
          <w:spacing w:val="-14"/>
          <w:sz w:val="24"/>
        </w:rPr>
        <w:t>－</w:t>
      </w:r>
      <w:r>
        <w:rPr>
          <w:rFonts w:ascii="Times New Roman" w:hAnsi="Times New Roman" w:eastAsia="Times New Roman"/>
          <w:spacing w:val="-14"/>
          <w:sz w:val="24"/>
        </w:rPr>
        <w:t>3</w:t>
      </w:r>
      <w:r>
        <w:rPr>
          <w:rFonts w:ascii="Times New Roman" w:hAnsi="Times New Roman" w:eastAsia="Times New Roman"/>
          <w:i/>
          <w:spacing w:val="-14"/>
          <w:sz w:val="24"/>
        </w:rPr>
        <w:t>x</w:t>
      </w:r>
      <w:r>
        <w:rPr>
          <w:spacing w:val="-14"/>
          <w:sz w:val="24"/>
        </w:rPr>
        <w:t>－</w:t>
      </w:r>
      <w:r>
        <w:rPr>
          <w:rFonts w:ascii="Times New Roman" w:hAnsi="Times New Roman" w:eastAsia="Times New Roman"/>
          <w:spacing w:val="-14"/>
          <w:sz w:val="24"/>
        </w:rPr>
        <w:t>3</w:t>
      </w:r>
      <w:r>
        <w:rPr>
          <w:spacing w:val="-14"/>
          <w:sz w:val="24"/>
        </w:rPr>
        <w:t>＝</w:t>
      </w:r>
      <w:r>
        <w:rPr>
          <w:rFonts w:ascii="Times New Roman" w:hAnsi="Times New Roman" w:eastAsia="Times New Roman"/>
          <w:spacing w:val="-14"/>
          <w:sz w:val="24"/>
        </w:rPr>
        <w:t>0</w:t>
      </w:r>
      <w:r>
        <w:rPr>
          <w:rFonts w:ascii="Times New Roman" w:hAnsi="Times New Roman" w:eastAsia="Times New Roman"/>
          <w:spacing w:val="-23"/>
          <w:sz w:val="24"/>
        </w:rPr>
        <w:t xml:space="preserve"> </w:t>
      </w:r>
      <w:r>
        <w:rPr>
          <w:b/>
          <w:sz w:val="24"/>
        </w:rPr>
        <w:t>的两根，不解方程可求得</w:t>
      </w:r>
      <w:r>
        <w:rPr>
          <w:b/>
          <w:spacing w:val="-74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position w:val="11"/>
          <w:sz w:val="13"/>
        </w:rPr>
        <w:t>2</w:t>
      </w:r>
      <w:r>
        <w:rPr>
          <w:sz w:val="24"/>
        </w:rPr>
        <w:t>＋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position w:val="11"/>
          <w:sz w:val="13"/>
        </w:rPr>
        <w:t>2</w:t>
      </w:r>
      <w:r>
        <w:rPr>
          <w:rFonts w:ascii="Times New Roman" w:hAnsi="Times New Roman" w:eastAsia="Times New Roman"/>
          <w:spacing w:val="23"/>
          <w:position w:val="11"/>
          <w:sz w:val="13"/>
        </w:rPr>
        <w:t xml:space="preserve"> </w:t>
      </w:r>
      <w:r>
        <w:rPr>
          <w:b/>
          <w:sz w:val="24"/>
        </w:rPr>
        <w:t>＝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>▲</w:t>
      </w:r>
      <w:r>
        <w:rPr>
          <w:b/>
          <w:sz w:val="24"/>
          <w:u w:val="single"/>
        </w:rPr>
        <w:tab/>
      </w:r>
      <w:r>
        <w:rPr>
          <w:b/>
          <w:sz w:val="24"/>
        </w:rPr>
        <w:t>．</w:t>
      </w:r>
    </w:p>
    <w:p>
      <w:pPr>
        <w:tabs>
          <w:tab w:val="left" w:pos="1752"/>
          <w:tab w:val="left" w:pos="6688"/>
          <w:tab w:val="left" w:pos="7113"/>
        </w:tabs>
        <w:spacing w:before="4"/>
        <w:ind w:left="1254" w:right="0" w:firstLine="0"/>
        <w:jc w:val="left"/>
        <w:rPr>
          <w:rFonts w:ascii="Times New Roman"/>
          <w:sz w:val="13"/>
        </w:rPr>
      </w:pPr>
      <w:r>
        <w:rPr>
          <w:rFonts w:ascii="Times New Roman"/>
          <w:w w:val="105"/>
          <w:sz w:val="13"/>
        </w:rPr>
        <w:t>1</w:t>
      </w:r>
      <w:r>
        <w:rPr>
          <w:rFonts w:ascii="Times New Roman"/>
          <w:w w:val="105"/>
          <w:sz w:val="13"/>
        </w:rPr>
        <w:tab/>
      </w:r>
      <w:r>
        <w:rPr>
          <w:rFonts w:ascii="Times New Roman"/>
          <w:w w:val="105"/>
          <w:sz w:val="13"/>
        </w:rPr>
        <w:t>2</w:t>
      </w:r>
      <w:r>
        <w:rPr>
          <w:rFonts w:ascii="Times New Roman"/>
          <w:w w:val="105"/>
          <w:sz w:val="13"/>
        </w:rPr>
        <w:tab/>
      </w:r>
      <w:r>
        <w:rPr>
          <w:rFonts w:ascii="Times New Roman"/>
          <w:w w:val="105"/>
          <w:sz w:val="13"/>
        </w:rPr>
        <w:t>1</w:t>
      </w:r>
      <w:r>
        <w:rPr>
          <w:rFonts w:ascii="Times New Roman"/>
          <w:w w:val="105"/>
          <w:sz w:val="13"/>
        </w:rPr>
        <w:tab/>
      </w:r>
      <w:r>
        <w:rPr>
          <w:rFonts w:ascii="Times New Roman"/>
          <w:w w:val="105"/>
          <w:sz w:val="13"/>
        </w:rPr>
        <w:t>2</w:t>
      </w:r>
    </w:p>
    <w:p>
      <w:pPr>
        <w:pStyle w:val="7"/>
        <w:numPr>
          <w:ilvl w:val="0"/>
          <w:numId w:val="2"/>
        </w:numPr>
        <w:tabs>
          <w:tab w:val="left" w:pos="641"/>
          <w:tab w:val="left" w:pos="3827"/>
          <w:tab w:val="left" w:pos="4429"/>
        </w:tabs>
        <w:spacing w:before="32" w:after="0" w:line="247" w:lineRule="auto"/>
        <w:ind w:left="155" w:right="217" w:firstLine="0"/>
        <w:jc w:val="left"/>
        <w:rPr>
          <w:b/>
          <w:sz w:val="24"/>
        </w:rPr>
      </w:pPr>
      <w:r>
        <w:rPr>
          <w:b/>
          <w:sz w:val="24"/>
        </w:rPr>
        <w:t>如图，将△ABC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绕点</w:t>
      </w:r>
      <w:r>
        <w:rPr>
          <w:b/>
          <w:spacing w:val="-56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54"/>
          <w:sz w:val="24"/>
        </w:rPr>
        <w:t xml:space="preserve"> </w:t>
      </w:r>
      <w:r>
        <w:rPr>
          <w:b/>
          <w:sz w:val="24"/>
        </w:rPr>
        <w:t>逆时针旋转</w:t>
      </w:r>
      <w:r>
        <w:rPr>
          <w:b/>
          <w:spacing w:val="-56"/>
          <w:sz w:val="24"/>
        </w:rPr>
        <w:t xml:space="preserve"> </w:t>
      </w:r>
      <w:r>
        <w:rPr>
          <w:b/>
          <w:sz w:val="24"/>
        </w:rPr>
        <w:t>150°，得到△ADE，这时点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B，C，D</w:t>
      </w:r>
      <w:r>
        <w:rPr>
          <w:b/>
          <w:spacing w:val="-56"/>
          <w:sz w:val="24"/>
        </w:rPr>
        <w:t xml:space="preserve"> </w:t>
      </w:r>
      <w:r>
        <w:rPr>
          <w:b/>
          <w:sz w:val="24"/>
        </w:rPr>
        <w:t>恰好在同一直线上，</w:t>
      </w:r>
      <w:r>
        <w:rPr>
          <w:b/>
          <w:spacing w:val="-3"/>
          <w:sz w:val="24"/>
        </w:rPr>
        <w:t>则</w:t>
      </w:r>
      <w:r>
        <w:rPr>
          <w:b/>
          <w:sz w:val="24"/>
        </w:rPr>
        <w:t>∠B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的度数为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>▲</w:t>
      </w:r>
      <w:r>
        <w:rPr>
          <w:b/>
          <w:sz w:val="24"/>
          <w:u w:val="single"/>
        </w:rPr>
        <w:tab/>
      </w:r>
      <w:r>
        <w:rPr>
          <w:b/>
          <w:sz w:val="24"/>
        </w:rPr>
        <w:t>．</w:t>
      </w:r>
    </w:p>
    <w:p>
      <w:pPr>
        <w:pStyle w:val="7"/>
        <w:numPr>
          <w:ilvl w:val="0"/>
          <w:numId w:val="2"/>
        </w:numPr>
        <w:tabs>
          <w:tab w:val="left" w:pos="637"/>
          <w:tab w:val="left" w:pos="8655"/>
        </w:tabs>
        <w:spacing w:before="18" w:after="0" w:line="240" w:lineRule="auto"/>
        <w:ind w:left="637" w:right="0" w:hanging="482"/>
        <w:jc w:val="left"/>
        <w:rPr>
          <w:rFonts w:ascii="Times New Roman" w:hAnsi="Times New Roman" w:eastAsia="Times New Roman"/>
          <w:b/>
          <w:sz w:val="24"/>
        </w:rPr>
      </w:pPr>
      <w:r>
        <w:rPr>
          <w:b/>
          <w:sz w:val="24"/>
        </w:rPr>
        <w:t>若函数</w:t>
      </w:r>
      <w:r>
        <w:rPr>
          <w:b/>
          <w:spacing w:val="-62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y</w:t>
      </w:r>
      <w:r>
        <w:rPr>
          <w:rFonts w:ascii="Times New Roman" w:hAnsi="Times New Roman" w:eastAsia="Times New Roman"/>
          <w:i/>
          <w:spacing w:val="8"/>
          <w:sz w:val="24"/>
        </w:rPr>
        <w:t xml:space="preserve">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/>
          <w:spacing w:val="3"/>
          <w:sz w:val="24"/>
        </w:rPr>
        <w:t>(</w:t>
      </w:r>
      <w:r>
        <w:rPr>
          <w:rFonts w:ascii="Times New Roman" w:hAnsi="Times New Roman" w:eastAsia="Times New Roman"/>
          <w:i/>
          <w:spacing w:val="3"/>
          <w:sz w:val="24"/>
        </w:rPr>
        <w:t>a</w:t>
      </w:r>
      <w:r>
        <w:rPr>
          <w:rFonts w:ascii="Times New Roman" w:hAnsi="Times New Roman" w:eastAsia="Times New Roman"/>
          <w:i/>
          <w:spacing w:val="-8"/>
          <w:sz w:val="24"/>
        </w:rPr>
        <w:t xml:space="preserve"> </w:t>
      </w:r>
      <w:r>
        <w:rPr>
          <w:rFonts w:ascii="Symbol" w:hAnsi="Symbol" w:eastAsia="Symbol"/>
          <w:sz w:val="24"/>
        </w:rPr>
        <w:sym w:font="Symbol" w:char="F02D"/>
      </w:r>
      <w:r>
        <w:rPr>
          <w:rFonts w:ascii="Times New Roman" w:hAnsi="Times New Roman" w:eastAsia="Times New Roman"/>
          <w:spacing w:val="-38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>1)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-37"/>
          <w:sz w:val="24"/>
        </w:rPr>
        <w:t xml:space="preserve"> </w:t>
      </w:r>
      <w:r>
        <w:rPr>
          <w:rFonts w:ascii="Times New Roman" w:hAnsi="Times New Roman" w:eastAsia="Times New Roman"/>
          <w:position w:val="11"/>
          <w:sz w:val="14"/>
        </w:rPr>
        <w:t xml:space="preserve">2 </w:t>
      </w:r>
      <w:r>
        <w:rPr>
          <w:rFonts w:ascii="Times New Roman" w:hAnsi="Times New Roman" w:eastAsia="Times New Roman"/>
          <w:spacing w:val="8"/>
          <w:position w:val="11"/>
          <w:sz w:val="14"/>
        </w:rPr>
        <w:t xml:space="preserve"> </w:t>
      </w:r>
      <w:r>
        <w:rPr>
          <w:rFonts w:ascii="Symbol" w:hAnsi="Symbol" w:eastAsia="Symbol"/>
          <w:sz w:val="24"/>
        </w:rPr>
        <w:sym w:font="Symbol" w:char="F02D"/>
      </w:r>
      <w:r>
        <w:rPr>
          <w:rFonts w:ascii="Times New Roman" w:hAnsi="Times New Roman" w:eastAsia="Times New Roman"/>
          <w:spacing w:val="-13"/>
          <w:sz w:val="24"/>
        </w:rPr>
        <w:t xml:space="preserve"> </w:t>
      </w:r>
      <w:r>
        <w:rPr>
          <w:rFonts w:ascii="Times New Roman" w:hAnsi="Times New Roman" w:eastAsia="Times New Roman"/>
          <w:spacing w:val="8"/>
          <w:sz w:val="24"/>
        </w:rPr>
        <w:t>4</w:t>
      </w:r>
      <w:r>
        <w:rPr>
          <w:rFonts w:ascii="Times New Roman" w:hAnsi="Times New Roman" w:eastAsia="Times New Roman"/>
          <w:i/>
          <w:spacing w:val="8"/>
          <w:sz w:val="24"/>
        </w:rPr>
        <w:t>x</w:t>
      </w:r>
      <w:r>
        <w:rPr>
          <w:rFonts w:ascii="Times New Roman" w:hAnsi="Times New Roman" w:eastAsia="Times New Roman"/>
          <w:i/>
          <w:spacing w:val="-10"/>
          <w:sz w:val="24"/>
        </w:rPr>
        <w:t xml:space="preserve"> </w:t>
      </w:r>
      <w:r>
        <w:rPr>
          <w:rFonts w:ascii="Symbol" w:hAnsi="Symbol" w:eastAsia="Symbol"/>
          <w:sz w:val="24"/>
        </w:rPr>
        <w:sym w:font="Symbol" w:char="F02B"/>
      </w:r>
      <w:r>
        <w:rPr>
          <w:rFonts w:ascii="Times New Roman" w:hAnsi="Times New Roman" w:eastAsia="Times New Roman"/>
          <w:spacing w:val="-8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>2</w:t>
      </w:r>
      <w:r>
        <w:rPr>
          <w:rFonts w:ascii="Times New Roman" w:hAnsi="Times New Roman" w:eastAsia="Times New Roman"/>
          <w:i/>
          <w:sz w:val="24"/>
        </w:rPr>
        <w:t>a</w:t>
      </w:r>
      <w:r>
        <w:rPr>
          <w:rFonts w:ascii="Times New Roman" w:hAnsi="Times New Roman" w:eastAsia="Times New Roman"/>
          <w:i/>
          <w:spacing w:val="-20"/>
          <w:sz w:val="24"/>
        </w:rPr>
        <w:t xml:space="preserve"> </w:t>
      </w:r>
      <w:r>
        <w:rPr>
          <w:b/>
          <w:sz w:val="24"/>
        </w:rPr>
        <w:t>的图象与</w:t>
      </w:r>
      <w:r>
        <w:rPr>
          <w:b/>
          <w:spacing w:val="-73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-15"/>
          <w:sz w:val="24"/>
        </w:rPr>
        <w:t xml:space="preserve"> </w:t>
      </w:r>
      <w:r>
        <w:rPr>
          <w:b/>
          <w:sz w:val="24"/>
        </w:rPr>
        <w:t>轴有且只有一个交点，</w:t>
      </w:r>
      <w:r>
        <w:rPr>
          <w:b/>
          <w:spacing w:val="38"/>
          <w:sz w:val="24"/>
        </w:rPr>
        <w:t>则</w:t>
      </w:r>
      <w:r>
        <w:rPr>
          <w:rFonts w:ascii="Times New Roman" w:hAnsi="Times New Roman" w:eastAsia="Times New Roman"/>
          <w:i/>
          <w:sz w:val="24"/>
        </w:rPr>
        <w:t>a</w:t>
      </w:r>
      <w:r>
        <w:rPr>
          <w:rFonts w:ascii="Times New Roman" w:hAnsi="Times New Roman" w:eastAsia="Times New Roman"/>
          <w:i/>
          <w:spacing w:val="-17"/>
          <w:sz w:val="24"/>
        </w:rPr>
        <w:t xml:space="preserve"> </w:t>
      </w:r>
      <w:r>
        <w:rPr>
          <w:b/>
          <w:sz w:val="24"/>
        </w:rPr>
        <w:t>的值为</w:t>
      </w:r>
      <w:r>
        <w:rPr>
          <w:rFonts w:ascii="Times New Roman" w:hAnsi="Times New Roman" w:eastAsia="Times New Roman"/>
          <w:b/>
          <w:sz w:val="24"/>
          <w:u w:val="single"/>
        </w:rPr>
        <w:t xml:space="preserve"> </w:t>
      </w:r>
      <w:r>
        <w:rPr>
          <w:rFonts w:ascii="Times New Roman" w:hAnsi="Times New Roman" w:eastAsia="Times New Roman"/>
          <w:b/>
          <w:sz w:val="24"/>
          <w:u w:val="single"/>
        </w:rPr>
        <w:tab/>
      </w:r>
    </w:p>
    <w:p>
      <w:pPr>
        <w:pStyle w:val="2"/>
        <w:tabs>
          <w:tab w:val="left" w:pos="515"/>
          <w:tab w:val="left" w:pos="1117"/>
        </w:tabs>
        <w:spacing w:before="31"/>
      </w:pP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>．</w:t>
      </w:r>
    </w:p>
    <w:p>
      <w:pPr>
        <w:pStyle w:val="7"/>
        <w:numPr>
          <w:ilvl w:val="0"/>
          <w:numId w:val="2"/>
        </w:numPr>
        <w:tabs>
          <w:tab w:val="left" w:pos="689"/>
        </w:tabs>
        <w:spacing w:before="23" w:after="0" w:line="240" w:lineRule="auto"/>
        <w:ind w:left="688" w:right="0" w:hanging="534"/>
        <w:jc w:val="left"/>
        <w:rPr>
          <w:b/>
          <w:sz w:val="24"/>
        </w:rPr>
      </w:pPr>
      <w:r>
        <w:rPr>
          <w:b/>
          <w:spacing w:val="-3"/>
          <w:sz w:val="24"/>
        </w:rPr>
        <w:t xml:space="preserve">． 如图是抛物线 </w:t>
      </w:r>
      <w:r>
        <w:rPr>
          <w:rFonts w:ascii="Times New Roman" w:hAnsi="Times New Roman" w:eastAsia="Times New Roman"/>
          <w:i/>
          <w:sz w:val="24"/>
        </w:rPr>
        <w:t xml:space="preserve">y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pacing w:val="-9"/>
          <w:sz w:val="24"/>
        </w:rPr>
        <w:t xml:space="preserve"> </w:t>
      </w:r>
      <w:r>
        <w:rPr>
          <w:rFonts w:ascii="Times New Roman" w:hAnsi="Times New Roman" w:eastAsia="Times New Roman"/>
          <w:i/>
          <w:spacing w:val="5"/>
          <w:sz w:val="24"/>
        </w:rPr>
        <w:t>ax</w:t>
      </w:r>
      <w:r>
        <w:rPr>
          <w:rFonts w:ascii="Times New Roman" w:hAnsi="Times New Roman" w:eastAsia="Times New Roman"/>
          <w:spacing w:val="5"/>
          <w:position w:val="11"/>
          <w:sz w:val="13"/>
        </w:rPr>
        <w:t>2</w:t>
      </w:r>
      <w:r>
        <w:rPr>
          <w:rFonts w:ascii="Times New Roman" w:hAnsi="Times New Roman" w:eastAsia="Times New Roman"/>
          <w:spacing w:val="26"/>
          <w:position w:val="11"/>
          <w:sz w:val="13"/>
        </w:rPr>
        <w:t xml:space="preserve"> </w:t>
      </w:r>
      <w:r>
        <w:rPr>
          <w:rFonts w:ascii="Symbol" w:hAnsi="Symbol" w:eastAsia="Symbol"/>
          <w:sz w:val="24"/>
        </w:rPr>
        <w:sym w:font="Symbol" w:char="F02B"/>
      </w:r>
      <w:r>
        <w:rPr>
          <w:rFonts w:ascii="Times New Roman" w:hAnsi="Times New Roman" w:eastAsia="Times New Roman"/>
          <w:spacing w:val="-27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bx</w:t>
      </w:r>
      <w:r>
        <w:rPr>
          <w:rFonts w:ascii="Times New Roman" w:hAnsi="Times New Roman" w:eastAsia="Times New Roman"/>
          <w:i/>
          <w:spacing w:val="-17"/>
          <w:sz w:val="24"/>
        </w:rPr>
        <w:t xml:space="preserve"> </w:t>
      </w:r>
      <w:r>
        <w:rPr>
          <w:rFonts w:ascii="Symbol" w:hAnsi="Symbol" w:eastAsia="Symbol"/>
          <w:sz w:val="24"/>
        </w:rPr>
        <w:sym w:font="Symbol" w:char="F02B"/>
      </w:r>
      <w:r>
        <w:rPr>
          <w:rFonts w:ascii="Times New Roman" w:hAnsi="Times New Roman" w:eastAsia="Times New Roman"/>
          <w:spacing w:val="-23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c</w:t>
      </w:r>
      <w:r>
        <w:rPr>
          <w:rFonts w:ascii="Times New Roman" w:hAnsi="Times New Roman" w:eastAsia="Times New Roman"/>
          <w:i/>
          <w:spacing w:val="12"/>
          <w:sz w:val="24"/>
        </w:rPr>
        <w:t xml:space="preserve"> </w:t>
      </w:r>
      <w:r>
        <w:rPr>
          <w:b/>
          <w:spacing w:val="13"/>
          <w:sz w:val="24"/>
        </w:rPr>
        <w:t>的图象的一部分， 请你根据图象写出方</w:t>
      </w:r>
      <w:r>
        <w:rPr>
          <w:b/>
          <w:sz w:val="24"/>
        </w:rPr>
        <w:t>程</w:t>
      </w:r>
    </w:p>
    <w:p>
      <w:pPr>
        <w:tabs>
          <w:tab w:val="left" w:pos="3019"/>
          <w:tab w:val="left" w:pos="3620"/>
        </w:tabs>
        <w:spacing w:before="51"/>
        <w:ind w:left="214" w:right="0" w:firstLine="0"/>
        <w:jc w:val="left"/>
        <w:rPr>
          <w:b/>
          <w:sz w:val="24"/>
        </w:rPr>
      </w:pPr>
      <w:r>
        <w:rPr>
          <w:rFonts w:ascii="Times New Roman" w:hAnsi="Times New Roman" w:eastAsia="Times New Roman"/>
          <w:i/>
          <w:sz w:val="24"/>
        </w:rPr>
        <w:t>y</w:t>
      </w:r>
      <w:r>
        <w:rPr>
          <w:rFonts w:ascii="Times New Roman" w:hAnsi="Times New Roman" w:eastAsia="Times New Roman"/>
          <w:i/>
          <w:spacing w:val="2"/>
          <w:sz w:val="24"/>
        </w:rPr>
        <w:t xml:space="preserve">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pacing w:val="-8"/>
          <w:sz w:val="24"/>
        </w:rPr>
        <w:t xml:space="preserve"> </w:t>
      </w:r>
      <w:r>
        <w:rPr>
          <w:rFonts w:ascii="Times New Roman" w:hAnsi="Times New Roman" w:eastAsia="Times New Roman"/>
          <w:i/>
          <w:spacing w:val="5"/>
          <w:sz w:val="24"/>
        </w:rPr>
        <w:t>ax</w:t>
      </w:r>
      <w:r>
        <w:rPr>
          <w:rFonts w:ascii="Times New Roman" w:hAnsi="Times New Roman" w:eastAsia="Times New Roman"/>
          <w:spacing w:val="5"/>
          <w:position w:val="11"/>
          <w:sz w:val="13"/>
        </w:rPr>
        <w:t>2</w:t>
      </w:r>
      <w:r>
        <w:rPr>
          <w:rFonts w:ascii="Times New Roman" w:hAnsi="Times New Roman" w:eastAsia="Times New Roman"/>
          <w:spacing w:val="27"/>
          <w:position w:val="11"/>
          <w:sz w:val="13"/>
        </w:rPr>
        <w:t xml:space="preserve"> </w:t>
      </w:r>
      <w:r>
        <w:rPr>
          <w:rFonts w:ascii="Symbol" w:hAnsi="Symbol" w:eastAsia="Symbol"/>
          <w:sz w:val="24"/>
        </w:rPr>
        <w:sym w:font="Symbol" w:char="F02B"/>
      </w:r>
      <w:r>
        <w:rPr>
          <w:rFonts w:ascii="Times New Roman" w:hAnsi="Times New Roman" w:eastAsia="Times New Roman"/>
          <w:spacing w:val="-26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bx</w:t>
      </w:r>
      <w:r>
        <w:rPr>
          <w:rFonts w:ascii="Times New Roman" w:hAnsi="Times New Roman" w:eastAsia="Times New Roman"/>
          <w:i/>
          <w:spacing w:val="-16"/>
          <w:sz w:val="24"/>
        </w:rPr>
        <w:t xml:space="preserve"> </w:t>
      </w:r>
      <w:r>
        <w:rPr>
          <w:rFonts w:ascii="Symbol" w:hAnsi="Symbol" w:eastAsia="Symbol"/>
          <w:sz w:val="24"/>
        </w:rPr>
        <w:sym w:font="Symbol" w:char="F02B"/>
      </w:r>
      <w:r>
        <w:rPr>
          <w:rFonts w:ascii="Times New Roman" w:hAnsi="Times New Roman" w:eastAsia="Times New Roman"/>
          <w:spacing w:val="-22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c</w:t>
      </w:r>
      <w:r>
        <w:rPr>
          <w:rFonts w:ascii="Times New Roman" w:hAnsi="Times New Roman" w:eastAsia="Times New Roman"/>
          <w:i/>
          <w:spacing w:val="-15"/>
          <w:sz w:val="24"/>
        </w:rPr>
        <w:t xml:space="preserve"> </w:t>
      </w:r>
      <w:r>
        <w:rPr>
          <w:b/>
          <w:sz w:val="24"/>
        </w:rPr>
        <w:t>的两根是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>▲</w:t>
      </w:r>
      <w:r>
        <w:rPr>
          <w:b/>
          <w:sz w:val="24"/>
          <w:u w:val="single"/>
        </w:rPr>
        <w:tab/>
      </w:r>
      <w:r>
        <w:rPr>
          <w:b/>
          <w:sz w:val="24"/>
        </w:rPr>
        <w:t>．</w:t>
      </w:r>
    </w:p>
    <w:p>
      <w:pPr>
        <w:pStyle w:val="7"/>
        <w:numPr>
          <w:ilvl w:val="0"/>
          <w:numId w:val="2"/>
        </w:numPr>
        <w:tabs>
          <w:tab w:val="left" w:pos="637"/>
          <w:tab w:val="left" w:pos="3587"/>
          <w:tab w:val="left" w:pos="4189"/>
        </w:tabs>
        <w:spacing w:before="36" w:after="0" w:line="247" w:lineRule="auto"/>
        <w:ind w:left="155" w:right="101" w:firstLine="0"/>
        <w:jc w:val="left"/>
        <w:rPr>
          <w:b/>
          <w:sz w:val="24"/>
        </w:rPr>
      </w:pPr>
      <w:r>
        <w:rPr>
          <w:b/>
          <w:sz w:val="24"/>
        </w:rPr>
        <w:t>如图</w:t>
      </w:r>
      <w:r>
        <w:rPr>
          <w:b/>
          <w:spacing w:val="-27"/>
          <w:sz w:val="24"/>
        </w:rPr>
        <w:t>，</w:t>
      </w:r>
      <w:r>
        <w:rPr>
          <w:b/>
          <w:sz w:val="24"/>
        </w:rPr>
        <w:t>把平面内一条数轴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x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绕原点</w:t>
      </w:r>
      <w:r>
        <w:rPr>
          <w:b/>
          <w:spacing w:val="-60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逆时针旋转角</w:t>
      </w:r>
      <w:r>
        <w:rPr>
          <w:b/>
          <w:spacing w:val="-4"/>
          <w:sz w:val="24"/>
        </w:rPr>
        <w:t>θ（0°＜θ＜90°）</w:t>
      </w:r>
      <w:r>
        <w:rPr>
          <w:b/>
          <w:sz w:val="24"/>
        </w:rPr>
        <w:t>得到另一条数轴</w:t>
      </w:r>
      <w:r>
        <w:rPr>
          <w:b/>
          <w:spacing w:val="-61"/>
          <w:sz w:val="24"/>
        </w:rPr>
        <w:t xml:space="preserve"> </w:t>
      </w:r>
      <w:r>
        <w:rPr>
          <w:b/>
          <w:spacing w:val="-25"/>
          <w:sz w:val="24"/>
        </w:rPr>
        <w:t>y，x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轴和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60"/>
          <w:sz w:val="24"/>
        </w:rPr>
        <w:t xml:space="preserve"> </w:t>
      </w:r>
      <w:r>
        <w:rPr>
          <w:b/>
          <w:sz w:val="24"/>
        </w:rPr>
        <w:t>轴构成一个平面斜坐标系</w:t>
      </w:r>
      <w:r>
        <w:rPr>
          <w:b/>
          <w:spacing w:val="-75"/>
          <w:sz w:val="24"/>
        </w:rPr>
        <w:t>．</w:t>
      </w:r>
      <w:r>
        <w:rPr>
          <w:b/>
          <w:sz w:val="24"/>
        </w:rPr>
        <w:t>规定</w:t>
      </w:r>
      <w:r>
        <w:rPr>
          <w:b/>
          <w:spacing w:val="-75"/>
          <w:sz w:val="24"/>
        </w:rPr>
        <w:t>：</w:t>
      </w:r>
      <w:r>
        <w:rPr>
          <w:b/>
          <w:sz w:val="24"/>
        </w:rPr>
        <w:t>过点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P</w:t>
      </w:r>
      <w:r>
        <w:rPr>
          <w:b/>
          <w:spacing w:val="-60"/>
          <w:sz w:val="24"/>
        </w:rPr>
        <w:t xml:space="preserve"> </w:t>
      </w:r>
      <w:r>
        <w:rPr>
          <w:b/>
          <w:sz w:val="24"/>
        </w:rPr>
        <w:t>作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轴的平行线， 交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x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轴于点</w:t>
      </w:r>
      <w:r>
        <w:rPr>
          <w:b/>
          <w:spacing w:val="-62"/>
          <w:sz w:val="24"/>
        </w:rPr>
        <w:t xml:space="preserve"> </w:t>
      </w:r>
      <w:r>
        <w:rPr>
          <w:b/>
          <w:spacing w:val="-16"/>
          <w:sz w:val="24"/>
        </w:rPr>
        <w:t>A，</w:t>
      </w:r>
      <w:r>
        <w:rPr>
          <w:b/>
          <w:sz w:val="24"/>
        </w:rPr>
        <w:t>过点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P</w:t>
      </w:r>
      <w:r>
        <w:rPr>
          <w:b/>
          <w:spacing w:val="-61"/>
          <w:sz w:val="24"/>
        </w:rPr>
        <w:t xml:space="preserve"> </w:t>
      </w:r>
      <w:r>
        <w:rPr>
          <w:b/>
          <w:sz w:val="24"/>
        </w:rPr>
        <w:t>作</w:t>
      </w:r>
      <w:r>
        <w:rPr>
          <w:b/>
          <w:spacing w:val="-60"/>
          <w:sz w:val="24"/>
        </w:rPr>
        <w:t xml:space="preserve"> </w:t>
      </w:r>
      <w:r>
        <w:rPr>
          <w:b/>
          <w:sz w:val="24"/>
        </w:rPr>
        <w:t>x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轴的平行线</w:t>
      </w:r>
      <w:r>
        <w:rPr>
          <w:b/>
          <w:spacing w:val="-34"/>
          <w:sz w:val="24"/>
        </w:rPr>
        <w:t>，</w:t>
      </w:r>
      <w:r>
        <w:rPr>
          <w:b/>
          <w:sz w:val="24"/>
        </w:rPr>
        <w:t>交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60"/>
          <w:sz w:val="24"/>
        </w:rPr>
        <w:t xml:space="preserve"> </w:t>
      </w:r>
      <w:r>
        <w:rPr>
          <w:b/>
          <w:sz w:val="24"/>
        </w:rPr>
        <w:t>轴于点</w:t>
      </w:r>
      <w:r>
        <w:rPr>
          <w:b/>
          <w:spacing w:val="-61"/>
          <w:sz w:val="24"/>
        </w:rPr>
        <w:t xml:space="preserve"> </w:t>
      </w:r>
      <w:r>
        <w:rPr>
          <w:b/>
          <w:spacing w:val="-16"/>
          <w:sz w:val="24"/>
        </w:rPr>
        <w:t>B，</w:t>
      </w:r>
      <w:r>
        <w:rPr>
          <w:b/>
          <w:sz w:val="24"/>
        </w:rPr>
        <w:t>若点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在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x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轴上对应的实数为</w:t>
      </w:r>
      <w:r>
        <w:rPr>
          <w:b/>
          <w:spacing w:val="-62"/>
          <w:sz w:val="24"/>
        </w:rPr>
        <w:t xml:space="preserve"> </w:t>
      </w:r>
      <w:r>
        <w:rPr>
          <w:b/>
          <w:spacing w:val="-22"/>
          <w:sz w:val="24"/>
        </w:rPr>
        <w:t>a，</w:t>
      </w:r>
      <w:r>
        <w:rPr>
          <w:b/>
          <w:sz w:val="24"/>
        </w:rPr>
        <w:t>点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B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在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轴上对应的实数为</w:t>
      </w:r>
      <w:r>
        <w:rPr>
          <w:b/>
          <w:spacing w:val="-62"/>
          <w:sz w:val="24"/>
        </w:rPr>
        <w:t xml:space="preserve"> </w:t>
      </w:r>
      <w:r>
        <w:rPr>
          <w:b/>
          <w:spacing w:val="-21"/>
          <w:sz w:val="24"/>
        </w:rPr>
        <w:t>b，</w:t>
      </w:r>
      <w:r>
        <w:rPr>
          <w:b/>
          <w:sz w:val="24"/>
        </w:rPr>
        <w:t>则称有序实数</w:t>
      </w:r>
      <w:r>
        <w:rPr>
          <w:b/>
          <w:spacing w:val="-44"/>
          <w:sz w:val="24"/>
        </w:rPr>
        <w:t>对</w:t>
      </w:r>
      <w:r>
        <w:rPr>
          <w:b/>
          <w:spacing w:val="-18"/>
          <w:sz w:val="24"/>
        </w:rPr>
        <w:t>（a，b）</w:t>
      </w:r>
      <w:r>
        <w:rPr>
          <w:b/>
          <w:sz w:val="24"/>
        </w:rPr>
        <w:t>为点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P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 xml:space="preserve">的斜坐标， </w:t>
      </w:r>
      <w:r>
        <w:rPr>
          <w:b/>
          <w:spacing w:val="2"/>
          <w:w w:val="99"/>
          <w:sz w:val="24"/>
        </w:rPr>
        <w:t>在某</w:t>
      </w:r>
      <w:r>
        <w:rPr>
          <w:b/>
          <w:w w:val="99"/>
          <w:sz w:val="24"/>
        </w:rPr>
        <w:t>平</w:t>
      </w:r>
      <w:r>
        <w:rPr>
          <w:b/>
          <w:spacing w:val="2"/>
          <w:w w:val="99"/>
          <w:sz w:val="24"/>
        </w:rPr>
        <w:t>面斜坐标</w:t>
      </w:r>
      <w:r>
        <w:rPr>
          <w:b/>
          <w:w w:val="99"/>
          <w:sz w:val="24"/>
        </w:rPr>
        <w:t>系</w:t>
      </w:r>
      <w:r>
        <w:rPr>
          <w:b/>
          <w:spacing w:val="2"/>
          <w:w w:val="99"/>
          <w:sz w:val="24"/>
        </w:rPr>
        <w:t>中，已</w:t>
      </w:r>
      <w:r>
        <w:rPr>
          <w:b/>
          <w:w w:val="99"/>
          <w:sz w:val="24"/>
        </w:rPr>
        <w:t>知</w:t>
      </w:r>
      <w:r>
        <w:rPr>
          <w:b/>
          <w:spacing w:val="2"/>
          <w:w w:val="99"/>
          <w:sz w:val="24"/>
        </w:rPr>
        <w:t>θ=</w:t>
      </w:r>
      <w:r>
        <w:rPr>
          <w:b/>
          <w:w w:val="99"/>
          <w:sz w:val="24"/>
        </w:rPr>
        <w:t>6</w:t>
      </w:r>
      <w:r>
        <w:rPr>
          <w:b/>
          <w:spacing w:val="2"/>
          <w:w w:val="99"/>
          <w:sz w:val="24"/>
        </w:rPr>
        <w:t>0</w:t>
      </w:r>
      <w:r>
        <w:rPr>
          <w:b/>
          <w:w w:val="99"/>
          <w:sz w:val="24"/>
        </w:rPr>
        <w:t>°</w:t>
      </w:r>
      <w:r>
        <w:rPr>
          <w:b/>
          <w:spacing w:val="2"/>
          <w:w w:val="99"/>
          <w:sz w:val="24"/>
        </w:rPr>
        <w:t>，</w:t>
      </w:r>
      <w:r>
        <w:rPr>
          <w:b/>
          <w:w w:val="99"/>
          <w:sz w:val="24"/>
        </w:rPr>
        <w:t>点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>M</w:t>
      </w:r>
      <w:r>
        <w:rPr>
          <w:b/>
          <w:spacing w:val="-59"/>
          <w:sz w:val="24"/>
        </w:rPr>
        <w:t xml:space="preserve"> </w:t>
      </w:r>
      <w:r>
        <w:rPr>
          <w:b/>
          <w:spacing w:val="2"/>
          <w:w w:val="99"/>
          <w:sz w:val="24"/>
        </w:rPr>
        <w:t>的斜</w:t>
      </w:r>
      <w:r>
        <w:rPr>
          <w:b/>
          <w:w w:val="99"/>
          <w:sz w:val="24"/>
        </w:rPr>
        <w:t>坐</w:t>
      </w:r>
      <w:r>
        <w:rPr>
          <w:b/>
          <w:spacing w:val="2"/>
          <w:w w:val="99"/>
          <w:sz w:val="24"/>
        </w:rPr>
        <w:t>标为（</w:t>
      </w:r>
      <w:r>
        <w:rPr>
          <w:b/>
          <w:w w:val="99"/>
          <w:sz w:val="24"/>
        </w:rPr>
        <w:t>3</w:t>
      </w:r>
      <w:r>
        <w:rPr>
          <w:b/>
          <w:spacing w:val="2"/>
          <w:w w:val="99"/>
          <w:sz w:val="24"/>
        </w:rPr>
        <w:t>，2</w:t>
      </w:r>
      <w:r>
        <w:rPr>
          <w:b/>
          <w:spacing w:val="-120"/>
          <w:w w:val="99"/>
          <w:sz w:val="24"/>
        </w:rPr>
        <w:t>）</w:t>
      </w:r>
      <w:r>
        <w:rPr>
          <w:b/>
          <w:spacing w:val="2"/>
          <w:w w:val="99"/>
          <w:sz w:val="24"/>
        </w:rPr>
        <w:t>，</w:t>
      </w:r>
      <w:r>
        <w:rPr>
          <w:b/>
          <w:w w:val="99"/>
          <w:sz w:val="24"/>
        </w:rPr>
        <w:t>点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>N</w:t>
      </w:r>
      <w:r>
        <w:rPr>
          <w:b/>
          <w:spacing w:val="-59"/>
          <w:sz w:val="24"/>
        </w:rPr>
        <w:t xml:space="preserve"> </w:t>
      </w:r>
      <w:r>
        <w:rPr>
          <w:b/>
          <w:spacing w:val="2"/>
          <w:w w:val="99"/>
          <w:sz w:val="24"/>
        </w:rPr>
        <w:t>与</w:t>
      </w:r>
      <w:r>
        <w:rPr>
          <w:b/>
          <w:w w:val="99"/>
          <w:sz w:val="24"/>
        </w:rPr>
        <w:t>点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>M</w:t>
      </w:r>
      <w:r>
        <w:rPr>
          <w:b/>
          <w:spacing w:val="-61"/>
          <w:sz w:val="24"/>
        </w:rPr>
        <w:t xml:space="preserve"> </w:t>
      </w:r>
      <w:r>
        <w:rPr>
          <w:b/>
          <w:spacing w:val="2"/>
          <w:w w:val="99"/>
          <w:sz w:val="24"/>
        </w:rPr>
        <w:t>关</w:t>
      </w:r>
      <w:r>
        <w:rPr>
          <w:b/>
          <w:w w:val="99"/>
          <w:sz w:val="24"/>
        </w:rPr>
        <w:t xml:space="preserve">于 </w:t>
      </w:r>
      <w:r>
        <w:rPr>
          <w:b/>
          <w:sz w:val="24"/>
        </w:rPr>
        <w:t>y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轴对称，则点</w:t>
      </w:r>
      <w:r>
        <w:rPr>
          <w:b/>
          <w:spacing w:val="-61"/>
          <w:sz w:val="24"/>
        </w:rPr>
        <w:t xml:space="preserve"> </w:t>
      </w:r>
      <w:r>
        <w:rPr>
          <w:b/>
          <w:sz w:val="24"/>
        </w:rPr>
        <w:t>N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的斜坐标为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>▲</w:t>
      </w:r>
      <w:r>
        <w:rPr>
          <w:b/>
          <w:sz w:val="24"/>
          <w:u w:val="single"/>
        </w:rPr>
        <w:tab/>
      </w:r>
      <w:r>
        <w:rPr>
          <w:b/>
          <w:sz w:val="24"/>
        </w:rPr>
        <w:t>．</w:t>
      </w:r>
    </w:p>
    <w:p>
      <w:pPr>
        <w:tabs>
          <w:tab w:val="left" w:pos="3967"/>
          <w:tab w:val="left" w:pos="6156"/>
        </w:tabs>
        <w:spacing w:line="240" w:lineRule="auto"/>
        <w:ind w:left="216" w:right="0" w:firstLine="0"/>
        <w:rPr>
          <w:sz w:val="20"/>
        </w:rPr>
      </w:pPr>
      <w:r>
        <w:rPr>
          <w:position w:val="3"/>
          <w:sz w:val="20"/>
        </w:rPr>
        <w:drawing>
          <wp:inline distT="0" distB="0" distL="0" distR="0">
            <wp:extent cx="2179955" cy="923925"/>
            <wp:effectExtent l="0" t="0" r="0" b="0"/>
            <wp:docPr id="2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3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963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  <w:sz w:val="20"/>
        </w:rPr>
        <w:tab/>
      </w:r>
      <w:r>
        <w:rPr>
          <w:sz w:val="20"/>
        </w:rPr>
        <w:drawing>
          <wp:inline distT="0" distB="0" distL="0" distR="0">
            <wp:extent cx="1162685" cy="1144270"/>
            <wp:effectExtent l="0" t="0" r="0" b="0"/>
            <wp:docPr id="2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4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126" cy="1144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sz w:val="20"/>
        </w:rPr>
        <w:drawing>
          <wp:inline distT="0" distB="0" distL="0" distR="0">
            <wp:extent cx="1515110" cy="1114425"/>
            <wp:effectExtent l="0" t="0" r="0" b="0"/>
            <wp:docPr id="2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5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5374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3095"/>
          <w:tab w:val="left" w:pos="5615"/>
        </w:tabs>
        <w:ind w:left="335"/>
        <w:jc w:val="center"/>
      </w:pPr>
      <w:r>
        <w:t>第</w:t>
      </w:r>
      <w:r>
        <w:rPr>
          <w:spacing w:val="-63"/>
        </w:rPr>
        <w:t xml:space="preserve"> </w:t>
      </w:r>
      <w:r>
        <w:t>13</w:t>
      </w:r>
      <w:r>
        <w:rPr>
          <w:spacing w:val="-62"/>
        </w:rPr>
        <w:t xml:space="preserve"> </w:t>
      </w:r>
      <w:r>
        <w:t>题图</w:t>
      </w:r>
      <w:r>
        <w:tab/>
      </w:r>
      <w:r>
        <w:t>第</w:t>
      </w:r>
      <w:r>
        <w:rPr>
          <w:spacing w:val="-61"/>
        </w:rPr>
        <w:t xml:space="preserve"> </w:t>
      </w:r>
      <w:r>
        <w:t>15</w:t>
      </w:r>
      <w:r>
        <w:rPr>
          <w:spacing w:val="-62"/>
        </w:rPr>
        <w:t xml:space="preserve"> </w:t>
      </w:r>
      <w:r>
        <w:t>题图</w:t>
      </w:r>
      <w:r>
        <w:tab/>
      </w:r>
      <w:r>
        <w:t>第</w:t>
      </w:r>
      <w:r>
        <w:rPr>
          <w:spacing w:val="-61"/>
        </w:rPr>
        <w:t xml:space="preserve"> </w:t>
      </w:r>
      <w:r>
        <w:t>16</w:t>
      </w:r>
      <w:r>
        <w:rPr>
          <w:spacing w:val="-61"/>
        </w:rPr>
        <w:t xml:space="preserve"> </w:t>
      </w:r>
      <w:r>
        <w:t>题图</w:t>
      </w:r>
    </w:p>
    <w:p>
      <w:pPr>
        <w:spacing w:after="0"/>
        <w:jc w:val="center"/>
        <w:sectPr>
          <w:type w:val="continuous"/>
          <w:pgSz w:w="10320" w:h="14580"/>
          <w:pgMar w:top="880" w:right="680" w:bottom="500" w:left="780" w:header="720" w:footer="720" w:gutter="0"/>
          <w:cols w:space="720" w:num="1"/>
        </w:sectPr>
      </w:pPr>
    </w:p>
    <w:p>
      <w:pPr>
        <w:spacing w:before="47" w:line="376" w:lineRule="auto"/>
        <w:ind w:left="155" w:right="2300" w:firstLine="0"/>
        <w:jc w:val="left"/>
        <w:rPr>
          <w:b/>
          <w:sz w:val="24"/>
        </w:rPr>
      </w:pPr>
      <w:r>
        <w:rPr>
          <w:b/>
          <w:w w:val="99"/>
          <w:sz w:val="24"/>
        </w:rPr>
        <w:t>三、解答题（一</w:t>
      </w:r>
      <w:r>
        <w:rPr>
          <w:b/>
          <w:spacing w:val="-120"/>
          <w:w w:val="99"/>
          <w:sz w:val="24"/>
        </w:rPr>
        <w:t>）</w:t>
      </w:r>
      <w:r>
        <w:rPr>
          <w:b/>
          <w:w w:val="99"/>
          <w:sz w:val="24"/>
        </w:rPr>
        <w:t>（本大题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>3</w:t>
      </w:r>
      <w:r>
        <w:rPr>
          <w:b/>
          <w:spacing w:val="-61"/>
          <w:sz w:val="24"/>
        </w:rPr>
        <w:t xml:space="preserve"> </w:t>
      </w:r>
      <w:r>
        <w:rPr>
          <w:b/>
          <w:w w:val="99"/>
          <w:sz w:val="24"/>
        </w:rPr>
        <w:t>小题，每小题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>6</w:t>
      </w:r>
      <w:r>
        <w:rPr>
          <w:b/>
          <w:spacing w:val="-61"/>
          <w:sz w:val="24"/>
        </w:rPr>
        <w:t xml:space="preserve"> </w:t>
      </w:r>
      <w:r>
        <w:rPr>
          <w:b/>
          <w:w w:val="99"/>
          <w:sz w:val="24"/>
        </w:rPr>
        <w:t>分，共</w:t>
      </w:r>
      <w:r>
        <w:rPr>
          <w:b/>
          <w:spacing w:val="-61"/>
          <w:sz w:val="24"/>
        </w:rPr>
        <w:t xml:space="preserve"> </w:t>
      </w:r>
      <w:r>
        <w:rPr>
          <w:b/>
          <w:spacing w:val="2"/>
          <w:w w:val="99"/>
          <w:sz w:val="24"/>
        </w:rPr>
        <w:t>1</w:t>
      </w:r>
      <w:r>
        <w:rPr>
          <w:b/>
          <w:w w:val="99"/>
          <w:sz w:val="24"/>
        </w:rPr>
        <w:t>8</w:t>
      </w:r>
      <w:r>
        <w:rPr>
          <w:b/>
          <w:spacing w:val="-61"/>
          <w:sz w:val="24"/>
        </w:rPr>
        <w:t xml:space="preserve"> </w:t>
      </w:r>
      <w:r>
        <w:rPr>
          <w:b/>
          <w:w w:val="99"/>
          <w:sz w:val="24"/>
        </w:rPr>
        <w:t>分</w:t>
      </w:r>
      <w:r>
        <w:rPr>
          <w:b/>
          <w:spacing w:val="-13"/>
          <w:w w:val="99"/>
          <w:sz w:val="24"/>
        </w:rPr>
        <w:t>）</w:t>
      </w:r>
      <w:r>
        <w:rPr>
          <w:b/>
          <w:w w:val="99"/>
          <w:sz w:val="24"/>
        </w:rPr>
        <w:t xml:space="preserve"> </w:t>
      </w:r>
      <w:r>
        <w:rPr>
          <w:b/>
          <w:sz w:val="24"/>
        </w:rPr>
        <w:t>17</w:t>
      </w:r>
      <w:r>
        <w:rPr>
          <w:b/>
          <w:spacing w:val="-13"/>
          <w:sz w:val="24"/>
        </w:rPr>
        <w:t xml:space="preserve">．解方程： </w:t>
      </w:r>
      <w:r>
        <w:rPr>
          <w:rFonts w:ascii="Times New Roman" w:hAnsi="Times New Roman" w:eastAsia="Times New Roman"/>
          <w:i/>
          <w:spacing w:val="6"/>
          <w:sz w:val="24"/>
        </w:rPr>
        <w:t>x</w:t>
      </w:r>
      <w:r>
        <w:rPr>
          <w:rFonts w:ascii="Times New Roman" w:hAnsi="Times New Roman" w:eastAsia="Times New Roman"/>
          <w:spacing w:val="6"/>
          <w:position w:val="11"/>
          <w:sz w:val="13"/>
        </w:rPr>
        <w:t xml:space="preserve">2 </w:t>
      </w:r>
      <w:r>
        <w:rPr>
          <w:rFonts w:ascii="Symbol" w:hAnsi="Symbol" w:eastAsia="Symbol"/>
          <w:sz w:val="24"/>
        </w:rPr>
        <w:sym w:font="Symbol" w:char="F02D"/>
      </w:r>
      <w:r>
        <w:rPr>
          <w:rFonts w:ascii="Times New Roman" w:hAnsi="Times New Roman" w:eastAsia="Times New Roman"/>
          <w:sz w:val="24"/>
        </w:rPr>
        <w:t xml:space="preserve"> </w:t>
      </w:r>
      <w:r>
        <w:rPr>
          <w:rFonts w:ascii="Times New Roman" w:hAnsi="Times New Roman" w:eastAsia="Times New Roman"/>
          <w:spacing w:val="5"/>
          <w:sz w:val="24"/>
        </w:rPr>
        <w:t>2</w:t>
      </w:r>
      <w:r>
        <w:rPr>
          <w:rFonts w:ascii="Times New Roman" w:hAnsi="Times New Roman" w:eastAsia="Times New Roman"/>
          <w:i/>
          <w:spacing w:val="5"/>
          <w:sz w:val="24"/>
        </w:rPr>
        <w:t xml:space="preserve">x </w:t>
      </w:r>
      <w:r>
        <w:rPr>
          <w:rFonts w:ascii="Symbol" w:hAnsi="Symbol" w:eastAsia="Symbol"/>
          <w:sz w:val="24"/>
        </w:rPr>
        <w:sym w:font="Symbol" w:char="F02D"/>
      </w:r>
      <w:r>
        <w:rPr>
          <w:rFonts w:ascii="Times New Roman" w:hAnsi="Times New Roman" w:eastAsia="Times New Roman"/>
          <w:sz w:val="24"/>
        </w:rPr>
        <w:t xml:space="preserve"> 3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z w:val="24"/>
        </w:rPr>
        <w:t xml:space="preserve"> 0 </w:t>
      </w:r>
      <w:r>
        <w:rPr>
          <w:b/>
          <w:sz w:val="24"/>
        </w:rPr>
        <w:t>．</w:t>
      </w:r>
    </w:p>
    <w:p>
      <w:pPr>
        <w:spacing w:before="127" w:line="369" w:lineRule="auto"/>
        <w:ind w:left="155" w:right="221" w:firstLine="0"/>
        <w:jc w:val="left"/>
        <w:rPr>
          <w:b/>
          <w:sz w:val="24"/>
        </w:rPr>
      </w:pPr>
      <w: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4574540</wp:posOffset>
            </wp:positionH>
            <wp:positionV relativeFrom="paragraph">
              <wp:posOffset>694055</wp:posOffset>
            </wp:positionV>
            <wp:extent cx="1304290" cy="999490"/>
            <wp:effectExtent l="0" t="0" r="0" b="0"/>
            <wp:wrapNone/>
            <wp:docPr id="27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6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099" cy="999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9"/>
          <w:sz w:val="24"/>
        </w:rPr>
        <w:t>1</w:t>
      </w:r>
      <w:r>
        <w:rPr>
          <w:b/>
          <w:spacing w:val="2"/>
          <w:w w:val="99"/>
          <w:sz w:val="24"/>
        </w:rPr>
        <w:t>8</w:t>
      </w:r>
      <w:r>
        <w:rPr>
          <w:b/>
          <w:spacing w:val="1"/>
          <w:w w:val="99"/>
          <w:sz w:val="24"/>
        </w:rPr>
        <w:t>．已知抛物线</w:t>
      </w:r>
      <w:r>
        <w:rPr>
          <w:b/>
          <w:spacing w:val="-60"/>
          <w:sz w:val="24"/>
        </w:rPr>
        <w:t xml:space="preserve"> </w:t>
      </w:r>
      <w:r>
        <w:rPr>
          <w:rFonts w:ascii="Times New Roman" w:hAnsi="Times New Roman" w:eastAsia="Times New Roman"/>
          <w:i/>
          <w:w w:val="99"/>
          <w:sz w:val="24"/>
        </w:rPr>
        <w:t>y</w:t>
      </w:r>
      <w:r>
        <w:rPr>
          <w:rFonts w:ascii="Times New Roman" w:hAnsi="Times New Roman" w:eastAsia="Times New Roman"/>
          <w:i/>
          <w:spacing w:val="5"/>
          <w:sz w:val="24"/>
        </w:rPr>
        <w:t xml:space="preserve"> </w:t>
      </w:r>
      <w:r>
        <w:rPr>
          <w:rFonts w:ascii="Symbol" w:hAnsi="Symbol" w:eastAsia="Symbol"/>
          <w:w w:val="99"/>
          <w:sz w:val="24"/>
        </w:rPr>
        <w:sym w:font="Symbol" w:char="F03D"/>
      </w:r>
      <w:r>
        <w:rPr>
          <w:rFonts w:ascii="Times New Roman" w:hAnsi="Times New Roman" w:eastAsia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/>
          <w:i/>
          <w:w w:val="99"/>
          <w:sz w:val="24"/>
        </w:rPr>
        <w:t>a</w:t>
      </w:r>
      <w:r>
        <w:rPr>
          <w:rFonts w:ascii="Times New Roman" w:hAnsi="Times New Roman" w:eastAsia="Times New Roman"/>
          <w:i/>
          <w:spacing w:val="14"/>
          <w:w w:val="99"/>
          <w:sz w:val="24"/>
        </w:rPr>
        <w:t>x</w:t>
      </w:r>
      <w:r>
        <w:rPr>
          <w:rFonts w:ascii="Times New Roman" w:hAnsi="Times New Roman" w:eastAsia="Times New Roman"/>
          <w:w w:val="99"/>
          <w:position w:val="11"/>
          <w:sz w:val="14"/>
        </w:rPr>
        <w:t>2</w:t>
      </w:r>
      <w:r>
        <w:rPr>
          <w:rFonts w:ascii="Times New Roman" w:hAnsi="Times New Roman" w:eastAsia="Times New Roman"/>
          <w:spacing w:val="-1"/>
          <w:position w:val="11"/>
          <w:sz w:val="14"/>
        </w:rPr>
        <w:t xml:space="preserve">  </w:t>
      </w:r>
      <w:r>
        <w:rPr>
          <w:rFonts w:ascii="Symbol" w:hAnsi="Symbol" w:eastAsia="Symbol"/>
          <w:w w:val="99"/>
          <w:sz w:val="24"/>
        </w:rPr>
        <w:sym w:font="Symbol" w:char="F02B"/>
      </w:r>
      <w:r>
        <w:rPr>
          <w:rFonts w:ascii="Times New Roman" w:hAnsi="Times New Roman" w:eastAsia="Times New Roman"/>
          <w:spacing w:val="-15"/>
          <w:sz w:val="24"/>
        </w:rPr>
        <w:t xml:space="preserve"> </w:t>
      </w:r>
      <w:r>
        <w:rPr>
          <w:rFonts w:ascii="Times New Roman" w:hAnsi="Times New Roman" w:eastAsia="Times New Roman"/>
          <w:i/>
          <w:w w:val="99"/>
          <w:sz w:val="24"/>
        </w:rPr>
        <w:t>bx</w:t>
      </w:r>
      <w:r>
        <w:rPr>
          <w:rFonts w:ascii="Times New Roman" w:hAnsi="Times New Roman" w:eastAsia="Times New Roman"/>
          <w:i/>
          <w:spacing w:val="-8"/>
          <w:sz w:val="24"/>
        </w:rPr>
        <w:t xml:space="preserve"> </w:t>
      </w:r>
      <w:r>
        <w:rPr>
          <w:rFonts w:ascii="Symbol" w:hAnsi="Symbol" w:eastAsia="Symbol"/>
          <w:w w:val="99"/>
          <w:sz w:val="24"/>
        </w:rPr>
        <w:sym w:font="Symbol" w:char="F02B"/>
      </w:r>
      <w:r>
        <w:rPr>
          <w:rFonts w:ascii="Times New Roman" w:hAnsi="Times New Roman" w:eastAsia="Times New Roman"/>
          <w:spacing w:val="-11"/>
          <w:sz w:val="24"/>
        </w:rPr>
        <w:t xml:space="preserve"> </w:t>
      </w:r>
      <w:r>
        <w:rPr>
          <w:rFonts w:ascii="Times New Roman" w:hAnsi="Times New Roman" w:eastAsia="Times New Roman"/>
          <w:i/>
          <w:w w:val="99"/>
          <w:sz w:val="24"/>
        </w:rPr>
        <w:t>c</w:t>
      </w:r>
      <w:r>
        <w:rPr>
          <w:rFonts w:ascii="Times New Roman" w:hAnsi="Times New Roman" w:eastAsia="Times New Roman"/>
          <w:i/>
          <w:spacing w:val="-14"/>
          <w:sz w:val="24"/>
        </w:rPr>
        <w:t xml:space="preserve"> </w:t>
      </w:r>
      <w:r>
        <w:rPr>
          <w:b/>
          <w:spacing w:val="2"/>
          <w:w w:val="99"/>
          <w:sz w:val="24"/>
        </w:rPr>
        <w:t>经过点</w:t>
      </w:r>
      <w:r>
        <w:rPr>
          <w:b/>
          <w:spacing w:val="-70"/>
          <w:sz w:val="24"/>
        </w:rPr>
        <w:t xml:space="preserve"> </w:t>
      </w:r>
      <w:r>
        <w:rPr>
          <w:b/>
          <w:i/>
          <w:spacing w:val="-64"/>
          <w:w w:val="95"/>
          <w:sz w:val="25"/>
        </w:rPr>
        <w:t>A</w:t>
      </w:r>
      <w:r>
        <w:rPr>
          <w:b/>
          <w:spacing w:val="4"/>
          <w:w w:val="99"/>
          <w:sz w:val="24"/>
        </w:rPr>
        <w:t>（</w:t>
      </w:r>
      <w:r>
        <w:rPr>
          <w:b/>
          <w:spacing w:val="2"/>
          <w:w w:val="99"/>
          <w:sz w:val="24"/>
        </w:rPr>
        <w:t>1</w:t>
      </w:r>
      <w:r>
        <w:rPr>
          <w:b/>
          <w:spacing w:val="4"/>
          <w:w w:val="99"/>
          <w:sz w:val="24"/>
        </w:rPr>
        <w:t>，0</w:t>
      </w:r>
      <w:r>
        <w:rPr>
          <w:b/>
          <w:spacing w:val="-118"/>
          <w:w w:val="99"/>
          <w:sz w:val="24"/>
        </w:rPr>
        <w:t>）</w:t>
      </w:r>
      <w:r>
        <w:rPr>
          <w:b/>
          <w:spacing w:val="-9"/>
          <w:w w:val="99"/>
          <w:sz w:val="24"/>
        </w:rPr>
        <w:t>，</w:t>
      </w:r>
      <w:r>
        <w:rPr>
          <w:b/>
          <w:i/>
          <w:spacing w:val="-62"/>
          <w:w w:val="95"/>
          <w:sz w:val="25"/>
        </w:rPr>
        <w:t>B</w:t>
      </w:r>
      <w:r>
        <w:rPr>
          <w:b/>
          <w:spacing w:val="2"/>
          <w:w w:val="99"/>
          <w:sz w:val="24"/>
        </w:rPr>
        <w:t>（-1</w:t>
      </w:r>
      <w:r>
        <w:rPr>
          <w:b/>
          <w:spacing w:val="4"/>
          <w:w w:val="99"/>
          <w:sz w:val="24"/>
        </w:rPr>
        <w:t>，</w:t>
      </w:r>
      <w:r>
        <w:rPr>
          <w:b/>
          <w:spacing w:val="2"/>
          <w:w w:val="99"/>
          <w:sz w:val="24"/>
        </w:rPr>
        <w:t>0</w:t>
      </w:r>
      <w:r>
        <w:rPr>
          <w:b/>
          <w:spacing w:val="-116"/>
          <w:w w:val="99"/>
          <w:sz w:val="24"/>
        </w:rPr>
        <w:t>）</w:t>
      </w:r>
      <w:r>
        <w:rPr>
          <w:b/>
          <w:spacing w:val="-9"/>
          <w:w w:val="99"/>
          <w:sz w:val="24"/>
        </w:rPr>
        <w:t>，</w:t>
      </w:r>
      <w:r>
        <w:rPr>
          <w:b/>
          <w:i/>
          <w:spacing w:val="-62"/>
          <w:w w:val="95"/>
          <w:sz w:val="25"/>
        </w:rPr>
        <w:t>C</w:t>
      </w:r>
      <w:r>
        <w:rPr>
          <w:b/>
          <w:spacing w:val="2"/>
          <w:w w:val="99"/>
          <w:sz w:val="24"/>
        </w:rPr>
        <w:t>（</w:t>
      </w:r>
      <w:r>
        <w:rPr>
          <w:b/>
          <w:spacing w:val="4"/>
          <w:w w:val="99"/>
          <w:sz w:val="24"/>
        </w:rPr>
        <w:t>0</w:t>
      </w:r>
      <w:r>
        <w:rPr>
          <w:b/>
          <w:spacing w:val="2"/>
          <w:w w:val="99"/>
          <w:sz w:val="24"/>
        </w:rPr>
        <w:t>，-2</w:t>
      </w:r>
      <w:r>
        <w:rPr>
          <w:b/>
          <w:spacing w:val="-116"/>
          <w:w w:val="99"/>
          <w:sz w:val="24"/>
        </w:rPr>
        <w:t>）</w:t>
      </w:r>
      <w:r>
        <w:rPr>
          <w:b/>
          <w:spacing w:val="2"/>
          <w:w w:val="99"/>
          <w:sz w:val="24"/>
        </w:rPr>
        <w:t xml:space="preserve">．求此 </w:t>
      </w:r>
      <w:r>
        <w:rPr>
          <w:b/>
          <w:spacing w:val="2"/>
          <w:sz w:val="24"/>
        </w:rPr>
        <w:t>抛物线的函数解析式和顶点坐标．</w:t>
      </w:r>
    </w:p>
    <w:p>
      <w:pPr>
        <w:pStyle w:val="2"/>
        <w:spacing w:before="159"/>
      </w:pPr>
      <w:r>
        <w:t>19．如图，在 Rt△ABC 中，∠C=90°，∠B=30°．</w:t>
      </w:r>
    </w:p>
    <w:p>
      <w:pPr>
        <w:pStyle w:val="7"/>
        <w:numPr>
          <w:ilvl w:val="0"/>
          <w:numId w:val="3"/>
        </w:numPr>
        <w:tabs>
          <w:tab w:val="left" w:pos="760"/>
        </w:tabs>
        <w:spacing w:before="10" w:after="0" w:line="247" w:lineRule="auto"/>
        <w:ind w:left="155" w:right="2588" w:firstLine="0"/>
        <w:jc w:val="left"/>
        <w:rPr>
          <w:b/>
          <w:sz w:val="24"/>
        </w:rPr>
      </w:pPr>
      <w:r>
        <w:rPr>
          <w:b/>
          <w:spacing w:val="-7"/>
          <w:sz w:val="24"/>
        </w:rPr>
        <w:t xml:space="preserve">用直尺和圆规作圆 </w:t>
      </w:r>
      <w:r>
        <w:rPr>
          <w:b/>
          <w:spacing w:val="-8"/>
          <w:sz w:val="24"/>
        </w:rPr>
        <w:t>O</w:t>
      </w:r>
      <w:r>
        <w:rPr>
          <w:b/>
          <w:spacing w:val="-15"/>
          <w:sz w:val="24"/>
        </w:rPr>
        <w:t xml:space="preserve">，使圆心 </w:t>
      </w:r>
      <w:r>
        <w:rPr>
          <w:b/>
          <w:sz w:val="24"/>
        </w:rPr>
        <w:t>O</w:t>
      </w:r>
      <w:r>
        <w:rPr>
          <w:b/>
          <w:spacing w:val="-40"/>
          <w:sz w:val="24"/>
        </w:rPr>
        <w:t xml:space="preserve"> 在 </w:t>
      </w:r>
      <w:r>
        <w:rPr>
          <w:b/>
          <w:sz w:val="24"/>
        </w:rPr>
        <w:t>BC</w:t>
      </w:r>
      <w:r>
        <w:rPr>
          <w:b/>
          <w:spacing w:val="-16"/>
          <w:sz w:val="24"/>
        </w:rPr>
        <w:t xml:space="preserve"> 边，且⊙</w:t>
      </w:r>
      <w:r>
        <w:rPr>
          <w:b/>
          <w:sz w:val="24"/>
        </w:rPr>
        <w:t>O</w:t>
      </w:r>
      <w:r>
        <w:rPr>
          <w:b/>
          <w:spacing w:val="-29"/>
          <w:sz w:val="24"/>
        </w:rPr>
        <w:t xml:space="preserve"> 经</w:t>
      </w:r>
      <w:r>
        <w:rPr>
          <w:b/>
          <w:spacing w:val="-29"/>
          <w:w w:val="99"/>
          <w:sz w:val="24"/>
        </w:rPr>
        <w:t>过 A，B</w:t>
      </w:r>
      <w:r>
        <w:rPr>
          <w:b/>
          <w:spacing w:val="-61"/>
          <w:sz w:val="24"/>
        </w:rPr>
        <w:t xml:space="preserve"> </w:t>
      </w:r>
      <w:r>
        <w:rPr>
          <w:b/>
          <w:w w:val="99"/>
          <w:sz w:val="24"/>
        </w:rPr>
        <w:t>两点上</w:t>
      </w:r>
      <w:r>
        <w:rPr>
          <w:b/>
          <w:spacing w:val="2"/>
          <w:w w:val="99"/>
          <w:sz w:val="24"/>
        </w:rPr>
        <w:t>（</w:t>
      </w:r>
      <w:r>
        <w:rPr>
          <w:b/>
          <w:w w:val="99"/>
          <w:sz w:val="24"/>
        </w:rPr>
        <w:t>不写作法，保留作图痕迹</w:t>
      </w:r>
      <w:r>
        <w:rPr>
          <w:b/>
          <w:spacing w:val="-118"/>
          <w:w w:val="99"/>
          <w:sz w:val="24"/>
        </w:rPr>
        <w:t>）</w:t>
      </w:r>
      <w:r>
        <w:rPr>
          <w:b/>
          <w:w w:val="99"/>
          <w:sz w:val="24"/>
        </w:rPr>
        <w:t>；</w:t>
      </w:r>
    </w:p>
    <w:p>
      <w:pPr>
        <w:pStyle w:val="7"/>
        <w:numPr>
          <w:ilvl w:val="0"/>
          <w:numId w:val="3"/>
        </w:numPr>
        <w:tabs>
          <w:tab w:val="left" w:pos="757"/>
        </w:tabs>
        <w:spacing w:before="0" w:after="0" w:line="240" w:lineRule="auto"/>
        <w:ind w:left="757" w:right="0" w:hanging="602"/>
        <w:jc w:val="left"/>
        <w:rPr>
          <w:b/>
          <w:sz w:val="24"/>
        </w:rPr>
      </w:pPr>
      <w:r>
        <w:rPr>
          <w:b/>
          <w:spacing w:val="-21"/>
          <w:sz w:val="24"/>
        </w:rPr>
        <w:t xml:space="preserve">连接 </w:t>
      </w:r>
      <w:r>
        <w:rPr>
          <w:b/>
          <w:sz w:val="24"/>
        </w:rPr>
        <w:t>AO，求证：AO</w:t>
      </w:r>
      <w:r>
        <w:rPr>
          <w:b/>
          <w:spacing w:val="-16"/>
          <w:sz w:val="24"/>
        </w:rPr>
        <w:t xml:space="preserve"> 平分∠</w:t>
      </w:r>
      <w:r>
        <w:rPr>
          <w:b/>
          <w:sz w:val="24"/>
        </w:rPr>
        <w:t>CAB．</w:t>
      </w:r>
    </w:p>
    <w:p>
      <w:pPr>
        <w:pStyle w:val="2"/>
        <w:spacing w:before="5"/>
        <w:ind w:left="0"/>
        <w:rPr>
          <w:sz w:val="25"/>
        </w:rPr>
      </w:pPr>
    </w:p>
    <w:p>
      <w:pPr>
        <w:pStyle w:val="2"/>
        <w:spacing w:before="1"/>
      </w:pPr>
      <w:r>
        <w:rPr>
          <w:w w:val="99"/>
        </w:rPr>
        <w:t>四、解答题（二</w:t>
      </w:r>
      <w:r>
        <w:rPr>
          <w:spacing w:val="-120"/>
          <w:w w:val="99"/>
        </w:rPr>
        <w:t>）</w:t>
      </w:r>
      <w:r>
        <w:rPr>
          <w:w w:val="99"/>
        </w:rPr>
        <w:t>（本大题</w:t>
      </w:r>
      <w:r>
        <w:rPr>
          <w:spacing w:val="-59"/>
        </w:rPr>
        <w:t xml:space="preserve"> </w:t>
      </w:r>
      <w:r>
        <w:rPr>
          <w:w w:val="99"/>
        </w:rPr>
        <w:t>3</w:t>
      </w:r>
      <w:r>
        <w:rPr>
          <w:spacing w:val="-61"/>
        </w:rPr>
        <w:t xml:space="preserve"> </w:t>
      </w:r>
      <w:r>
        <w:rPr>
          <w:w w:val="99"/>
        </w:rPr>
        <w:t>小题，每小题</w:t>
      </w:r>
      <w:r>
        <w:rPr>
          <w:spacing w:val="-59"/>
        </w:rPr>
        <w:t xml:space="preserve"> </w:t>
      </w:r>
      <w:r>
        <w:rPr>
          <w:w w:val="99"/>
        </w:rPr>
        <w:t>7</w:t>
      </w:r>
      <w:r>
        <w:rPr>
          <w:spacing w:val="-61"/>
        </w:rPr>
        <w:t xml:space="preserve"> </w:t>
      </w:r>
      <w:r>
        <w:rPr>
          <w:w w:val="99"/>
        </w:rPr>
        <w:t>分，共</w:t>
      </w:r>
      <w:r>
        <w:rPr>
          <w:spacing w:val="-61"/>
        </w:rPr>
        <w:t xml:space="preserve"> </w:t>
      </w:r>
      <w:r>
        <w:rPr>
          <w:spacing w:val="2"/>
          <w:w w:val="99"/>
        </w:rPr>
        <w:t>2</w:t>
      </w:r>
      <w:r>
        <w:rPr>
          <w:w w:val="99"/>
        </w:rPr>
        <w:t>1</w:t>
      </w:r>
      <w:r>
        <w:rPr>
          <w:spacing w:val="-61"/>
        </w:rPr>
        <w:t xml:space="preserve"> </w:t>
      </w:r>
      <w:r>
        <w:rPr>
          <w:w w:val="99"/>
        </w:rPr>
        <w:t>分）</w:t>
      </w:r>
    </w:p>
    <w:p>
      <w:pPr>
        <w:pStyle w:val="7"/>
        <w:numPr>
          <w:ilvl w:val="0"/>
          <w:numId w:val="4"/>
        </w:numPr>
        <w:tabs>
          <w:tab w:val="left" w:pos="648"/>
        </w:tabs>
        <w:spacing w:before="9" w:after="0" w:line="247" w:lineRule="auto"/>
        <w:ind w:left="155" w:right="219" w:firstLine="0"/>
        <w:jc w:val="left"/>
        <w:rPr>
          <w:b/>
          <w:sz w:val="24"/>
        </w:rPr>
      </w:pPr>
      <w:r>
        <w:rPr>
          <w:b/>
          <w:spacing w:val="-10"/>
          <w:sz w:val="24"/>
        </w:rPr>
        <w:t xml:space="preserve">已知，点 </w:t>
      </w:r>
      <w:r>
        <w:rPr>
          <w:b/>
          <w:sz w:val="24"/>
        </w:rPr>
        <w:t>P</w:t>
      </w:r>
      <w:r>
        <w:rPr>
          <w:b/>
          <w:spacing w:val="-5"/>
          <w:sz w:val="24"/>
        </w:rPr>
        <w:t xml:space="preserve"> 是等边三角形△</w:t>
      </w:r>
      <w:r>
        <w:rPr>
          <w:b/>
          <w:spacing w:val="2"/>
          <w:sz w:val="24"/>
        </w:rPr>
        <w:t>ABC</w:t>
      </w:r>
      <w:r>
        <w:rPr>
          <w:b/>
          <w:spacing w:val="-13"/>
          <w:sz w:val="24"/>
        </w:rPr>
        <w:t xml:space="preserve"> 中一点，线段 </w:t>
      </w:r>
      <w:r>
        <w:rPr>
          <w:b/>
          <w:sz w:val="24"/>
        </w:rPr>
        <w:t>AP</w:t>
      </w:r>
      <w:r>
        <w:rPr>
          <w:b/>
          <w:spacing w:val="-28"/>
          <w:sz w:val="24"/>
        </w:rPr>
        <w:t xml:space="preserve"> 绕点 </w:t>
      </w:r>
      <w:r>
        <w:rPr>
          <w:b/>
          <w:sz w:val="24"/>
        </w:rPr>
        <w:t>A</w:t>
      </w:r>
      <w:r>
        <w:rPr>
          <w:b/>
          <w:spacing w:val="-15"/>
          <w:sz w:val="24"/>
        </w:rPr>
        <w:t xml:space="preserve"> 逆时针旋转 </w:t>
      </w:r>
      <w:r>
        <w:rPr>
          <w:b/>
          <w:spacing w:val="4"/>
          <w:sz w:val="24"/>
        </w:rPr>
        <w:t>60</w:t>
      </w:r>
      <w:r>
        <w:rPr>
          <w:b/>
          <w:spacing w:val="2"/>
          <w:sz w:val="24"/>
        </w:rPr>
        <w:t>°到AQ</w:t>
      </w:r>
      <w:r>
        <w:rPr>
          <w:b/>
          <w:spacing w:val="-14"/>
          <w:sz w:val="24"/>
        </w:rPr>
        <w:t xml:space="preserve">，连接 </w:t>
      </w:r>
      <w:r>
        <w:rPr>
          <w:b/>
          <w:sz w:val="24"/>
        </w:rPr>
        <w:t>PQ、QC．</w:t>
      </w:r>
    </w:p>
    <w:p>
      <w:pPr>
        <w:pStyle w:val="7"/>
        <w:numPr>
          <w:ilvl w:val="0"/>
          <w:numId w:val="5"/>
        </w:numPr>
        <w:tabs>
          <w:tab w:val="left" w:pos="757"/>
        </w:tabs>
        <w:spacing w:before="0" w:after="0" w:line="240" w:lineRule="auto"/>
        <w:ind w:left="757" w:right="0" w:hanging="602"/>
        <w:jc w:val="left"/>
        <w:rPr>
          <w:b/>
          <w:sz w:val="24"/>
        </w:rPr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4394835</wp:posOffset>
            </wp:positionH>
            <wp:positionV relativeFrom="paragraph">
              <wp:posOffset>1905</wp:posOffset>
            </wp:positionV>
            <wp:extent cx="1371600" cy="1390015"/>
            <wp:effectExtent l="0" t="0" r="0" b="0"/>
            <wp:wrapNone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7.jpe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89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求证：PB=QC；</w:t>
      </w:r>
    </w:p>
    <w:p>
      <w:pPr>
        <w:pStyle w:val="7"/>
        <w:numPr>
          <w:ilvl w:val="0"/>
          <w:numId w:val="5"/>
        </w:numPr>
        <w:tabs>
          <w:tab w:val="left" w:pos="757"/>
        </w:tabs>
        <w:spacing w:before="12" w:after="0" w:line="240" w:lineRule="auto"/>
        <w:ind w:left="757" w:right="0" w:hanging="602"/>
        <w:jc w:val="left"/>
        <w:rPr>
          <w:b/>
          <w:sz w:val="24"/>
        </w:rPr>
      </w:pPr>
      <w:r>
        <w:rPr>
          <w:b/>
          <w:spacing w:val="-30"/>
          <w:sz w:val="24"/>
        </w:rPr>
        <w:t xml:space="preserve">若 </w:t>
      </w:r>
      <w:r>
        <w:rPr>
          <w:b/>
          <w:sz w:val="24"/>
        </w:rPr>
        <w:t>PA=3，PB=4，∠APB=150</w:t>
      </w:r>
      <w:r>
        <w:rPr>
          <w:b/>
          <w:spacing w:val="-15"/>
          <w:sz w:val="24"/>
        </w:rPr>
        <w:t xml:space="preserve">°，求 </w:t>
      </w:r>
      <w:r>
        <w:rPr>
          <w:b/>
          <w:sz w:val="24"/>
        </w:rPr>
        <w:t>PC</w:t>
      </w:r>
      <w:r>
        <w:rPr>
          <w:b/>
          <w:spacing w:val="-13"/>
          <w:sz w:val="24"/>
        </w:rPr>
        <w:t xml:space="preserve"> 的长度．</w:t>
      </w:r>
    </w:p>
    <w:p>
      <w:pPr>
        <w:pStyle w:val="2"/>
        <w:spacing w:before="5"/>
        <w:ind w:left="0"/>
        <w:rPr>
          <w:sz w:val="25"/>
        </w:rPr>
      </w:pPr>
    </w:p>
    <w:p>
      <w:pPr>
        <w:pStyle w:val="7"/>
        <w:numPr>
          <w:ilvl w:val="0"/>
          <w:numId w:val="4"/>
        </w:numPr>
        <w:tabs>
          <w:tab w:val="left" w:pos="648"/>
        </w:tabs>
        <w:spacing w:before="1" w:after="0" w:line="240" w:lineRule="auto"/>
        <w:ind w:left="648" w:right="0" w:hanging="493"/>
        <w:jc w:val="left"/>
        <w:rPr>
          <w:b/>
          <w:sz w:val="24"/>
        </w:rPr>
      </w:pPr>
      <w:r>
        <w:rPr>
          <w:b/>
          <w:spacing w:val="-3"/>
          <w:sz w:val="24"/>
        </w:rPr>
        <w:t xml:space="preserve">某商场购进一批单价为 </w:t>
      </w:r>
      <w:r>
        <w:rPr>
          <w:b/>
          <w:sz w:val="24"/>
        </w:rPr>
        <w:t>4</w:t>
      </w:r>
      <w:r>
        <w:rPr>
          <w:b/>
          <w:spacing w:val="-8"/>
          <w:sz w:val="24"/>
        </w:rPr>
        <w:t xml:space="preserve"> 元的日用品．若按每件 </w:t>
      </w:r>
      <w:r>
        <w:rPr>
          <w:b/>
          <w:sz w:val="24"/>
        </w:rPr>
        <w:t>5</w:t>
      </w:r>
    </w:p>
    <w:p>
      <w:pPr>
        <w:pStyle w:val="2"/>
        <w:spacing w:before="26" w:line="223" w:lineRule="auto"/>
        <w:ind w:right="2871"/>
      </w:pPr>
      <w:r>
        <w:rPr>
          <w:spacing w:val="-5"/>
        </w:rPr>
        <w:t xml:space="preserve">元的价格销售，每天能卖出 </w:t>
      </w:r>
      <w:r>
        <w:t>300</w:t>
      </w:r>
      <w:r>
        <w:rPr>
          <w:spacing w:val="-15"/>
        </w:rPr>
        <w:t xml:space="preserve"> 件；若按每件 </w:t>
      </w:r>
      <w:r>
        <w:t>6</w:t>
      </w:r>
      <w:r>
        <w:rPr>
          <w:spacing w:val="-14"/>
        </w:rPr>
        <w:t xml:space="preserve"> 元的价格销售，每天能卖出 </w:t>
      </w:r>
      <w:r>
        <w:t>200</w:t>
      </w:r>
      <w:r>
        <w:rPr>
          <w:spacing w:val="-15"/>
        </w:rPr>
        <w:t xml:space="preserve"> 件，假定每天销售件数 </w:t>
      </w:r>
      <w:r>
        <w:rPr>
          <w:rFonts w:ascii="Times New Roman" w:eastAsia="Times New Roman"/>
          <w:b w:val="0"/>
          <w:i/>
          <w:position w:val="6"/>
        </w:rPr>
        <w:t>y</w:t>
      </w:r>
      <w:r>
        <w:rPr>
          <w:rFonts w:ascii="Times New Roman" w:eastAsia="Times New Roman"/>
          <w:b w:val="0"/>
          <w:i/>
          <w:spacing w:val="-28"/>
          <w:position w:val="6"/>
        </w:rPr>
        <w:t xml:space="preserve"> </w:t>
      </w:r>
      <w:r>
        <w:t>（件</w:t>
      </w:r>
      <w:r>
        <w:rPr>
          <w:spacing w:val="-20"/>
        </w:rPr>
        <w:t xml:space="preserve">与价格 </w:t>
      </w:r>
      <w:r>
        <w:rPr>
          <w:rFonts w:ascii="Times New Roman" w:eastAsia="Times New Roman"/>
          <w:b w:val="0"/>
          <w:i/>
          <w:position w:val="4"/>
        </w:rPr>
        <w:t>x</w:t>
      </w:r>
      <w:r>
        <w:rPr>
          <w:rFonts w:ascii="Times New Roman" w:eastAsia="Times New Roman"/>
          <w:b w:val="0"/>
          <w:i/>
          <w:spacing w:val="-12"/>
          <w:position w:val="4"/>
        </w:rPr>
        <w:t xml:space="preserve"> </w:t>
      </w:r>
      <w:r>
        <w:t>（元/件）之间满足一次函数关系．</w:t>
      </w:r>
    </w:p>
    <w:p>
      <w:pPr>
        <w:pStyle w:val="7"/>
        <w:numPr>
          <w:ilvl w:val="0"/>
          <w:numId w:val="6"/>
        </w:numPr>
        <w:tabs>
          <w:tab w:val="left" w:pos="757"/>
        </w:tabs>
        <w:spacing w:before="0" w:after="0" w:line="315" w:lineRule="exact"/>
        <w:ind w:left="757" w:right="0" w:hanging="602"/>
        <w:jc w:val="left"/>
        <w:rPr>
          <w:b/>
          <w:sz w:val="24"/>
        </w:rPr>
      </w:pPr>
      <w:r>
        <w:rPr>
          <w:b/>
          <w:spacing w:val="-22"/>
          <w:sz w:val="24"/>
        </w:rPr>
        <w:t xml:space="preserve">试求 </w:t>
      </w:r>
      <w:r>
        <w:rPr>
          <w:rFonts w:ascii="Times New Roman" w:eastAsia="Times New Roman"/>
          <w:i/>
          <w:position w:val="6"/>
          <w:sz w:val="24"/>
        </w:rPr>
        <w:t>y</w:t>
      </w:r>
      <w:r>
        <w:rPr>
          <w:rFonts w:ascii="Times New Roman" w:eastAsia="Times New Roman"/>
          <w:i/>
          <w:spacing w:val="-5"/>
          <w:position w:val="6"/>
          <w:sz w:val="24"/>
        </w:rPr>
        <w:t xml:space="preserve"> </w:t>
      </w:r>
      <w:r>
        <w:rPr>
          <w:b/>
          <w:spacing w:val="-38"/>
          <w:sz w:val="24"/>
        </w:rPr>
        <w:t xml:space="preserve">与 </w:t>
      </w:r>
      <w:r>
        <w:rPr>
          <w:rFonts w:ascii="Times New Roman" w:eastAsia="Times New Roman"/>
          <w:i/>
          <w:position w:val="4"/>
          <w:sz w:val="24"/>
        </w:rPr>
        <w:t>x</w:t>
      </w:r>
      <w:r>
        <w:rPr>
          <w:rFonts w:ascii="Times New Roman" w:eastAsia="Times New Roman"/>
          <w:i/>
          <w:spacing w:val="-13"/>
          <w:position w:val="4"/>
          <w:sz w:val="24"/>
        </w:rPr>
        <w:t xml:space="preserve"> </w:t>
      </w:r>
      <w:r>
        <w:rPr>
          <w:b/>
          <w:sz w:val="24"/>
        </w:rPr>
        <w:t>之间的函数关系式；</w:t>
      </w:r>
    </w:p>
    <w:p>
      <w:pPr>
        <w:pStyle w:val="7"/>
        <w:numPr>
          <w:ilvl w:val="0"/>
          <w:numId w:val="6"/>
        </w:numPr>
        <w:tabs>
          <w:tab w:val="left" w:pos="757"/>
        </w:tabs>
        <w:spacing w:before="9" w:after="0" w:line="240" w:lineRule="auto"/>
        <w:ind w:left="757" w:right="0" w:hanging="602"/>
        <w:jc w:val="left"/>
        <w:rPr>
          <w:b/>
          <w:sz w:val="24"/>
        </w:rPr>
      </w:pPr>
      <w:r>
        <w:rPr>
          <w:b/>
          <w:spacing w:val="-5"/>
          <w:sz w:val="24"/>
        </w:rPr>
        <w:t>当销售价格定为多少时，才能使每天的利润最大？每天的最大利润是多少？</w:t>
      </w:r>
    </w:p>
    <w:p>
      <w:pPr>
        <w:pStyle w:val="2"/>
        <w:spacing w:before="6"/>
        <w:ind w:left="0"/>
        <w:rPr>
          <w:sz w:val="25"/>
        </w:rPr>
      </w:pPr>
    </w:p>
    <w:p>
      <w:pPr>
        <w:pStyle w:val="7"/>
        <w:numPr>
          <w:ilvl w:val="0"/>
          <w:numId w:val="4"/>
        </w:numPr>
        <w:tabs>
          <w:tab w:val="left" w:pos="646"/>
        </w:tabs>
        <w:spacing w:before="0" w:after="0" w:line="244" w:lineRule="auto"/>
        <w:ind w:left="155" w:right="217" w:firstLine="0"/>
        <w:jc w:val="both"/>
        <w:rPr>
          <w:b/>
          <w:sz w:val="24"/>
        </w:rPr>
      </w:pPr>
      <w:r>
        <w:rPr>
          <w:b/>
          <w:spacing w:val="-5"/>
          <w:sz w:val="24"/>
        </w:rPr>
        <w:t xml:space="preserve">将两块大小相同的含 </w:t>
      </w:r>
      <w:r>
        <w:rPr>
          <w:b/>
          <w:spacing w:val="3"/>
          <w:sz w:val="24"/>
        </w:rPr>
        <w:t>30</w:t>
      </w:r>
      <w:r>
        <w:rPr>
          <w:b/>
          <w:spacing w:val="2"/>
          <w:sz w:val="24"/>
        </w:rPr>
        <w:t>°角的直角三角板</w:t>
      </w:r>
      <w:r>
        <w:rPr>
          <w:b/>
          <w:sz w:val="24"/>
        </w:rPr>
        <w:t>（∠BAC=∠B</w:t>
      </w:r>
      <w:r>
        <w:rPr>
          <w:b/>
          <w:position w:val="-2"/>
          <w:sz w:val="12"/>
        </w:rPr>
        <w:t>1</w:t>
      </w:r>
      <w:r>
        <w:rPr>
          <w:b/>
          <w:sz w:val="24"/>
        </w:rPr>
        <w:t>A</w:t>
      </w:r>
      <w:r>
        <w:rPr>
          <w:b/>
          <w:position w:val="-2"/>
          <w:sz w:val="12"/>
        </w:rPr>
        <w:t>1</w:t>
      </w:r>
      <w:r>
        <w:rPr>
          <w:b/>
          <w:sz w:val="24"/>
        </w:rPr>
        <w:t>C=30°）</w:t>
      </w:r>
      <w:r>
        <w:rPr>
          <w:b/>
          <w:spacing w:val="-18"/>
          <w:sz w:val="24"/>
        </w:rPr>
        <w:t xml:space="preserve">按图 </w:t>
      </w:r>
      <w:r>
        <w:rPr>
          <w:b/>
          <w:sz w:val="24"/>
        </w:rPr>
        <w:t>1</w:t>
      </w:r>
      <w:r>
        <w:rPr>
          <w:b/>
          <w:spacing w:val="-28"/>
          <w:sz w:val="24"/>
        </w:rPr>
        <w:t xml:space="preserve"> 的</w:t>
      </w:r>
      <w:r>
        <w:rPr>
          <w:b/>
          <w:spacing w:val="-10"/>
          <w:w w:val="99"/>
          <w:sz w:val="24"/>
        </w:rPr>
        <w:t>方式放置，固定三角板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>A</w:t>
      </w:r>
      <w:r>
        <w:rPr>
          <w:b/>
          <w:w w:val="99"/>
          <w:position w:val="-3"/>
          <w:sz w:val="12"/>
        </w:rPr>
        <w:t>1</w:t>
      </w:r>
      <w:r>
        <w:rPr>
          <w:b/>
          <w:spacing w:val="2"/>
          <w:w w:val="99"/>
          <w:sz w:val="24"/>
        </w:rPr>
        <w:t>B</w:t>
      </w:r>
      <w:r>
        <w:rPr>
          <w:b/>
          <w:w w:val="99"/>
          <w:position w:val="-3"/>
          <w:sz w:val="12"/>
        </w:rPr>
        <w:t>1</w:t>
      </w:r>
      <w:r>
        <w:rPr>
          <w:b/>
          <w:spacing w:val="2"/>
          <w:w w:val="99"/>
          <w:sz w:val="24"/>
        </w:rPr>
        <w:t>C</w:t>
      </w:r>
      <w:r>
        <w:rPr>
          <w:b/>
          <w:spacing w:val="-14"/>
          <w:w w:val="99"/>
          <w:sz w:val="24"/>
        </w:rPr>
        <w:t>，然后将三角板</w:t>
      </w:r>
      <w:r>
        <w:rPr>
          <w:b/>
          <w:spacing w:val="-59"/>
          <w:sz w:val="24"/>
        </w:rPr>
        <w:t xml:space="preserve"> </w:t>
      </w:r>
      <w:r>
        <w:rPr>
          <w:b/>
          <w:spacing w:val="2"/>
          <w:w w:val="99"/>
          <w:sz w:val="24"/>
        </w:rPr>
        <w:t>A</w:t>
      </w:r>
      <w:r>
        <w:rPr>
          <w:b/>
          <w:w w:val="99"/>
          <w:sz w:val="24"/>
        </w:rPr>
        <w:t>BC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>绕直角顶点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>C</w:t>
      </w:r>
      <w:r>
        <w:rPr>
          <w:b/>
          <w:spacing w:val="-59"/>
          <w:sz w:val="24"/>
        </w:rPr>
        <w:t xml:space="preserve"> </w:t>
      </w:r>
      <w:r>
        <w:rPr>
          <w:b/>
          <w:spacing w:val="-13"/>
          <w:w w:val="99"/>
          <w:sz w:val="24"/>
        </w:rPr>
        <w:t>顺时针方向旋转</w:t>
      </w:r>
      <w:r>
        <w:rPr>
          <w:b/>
          <w:spacing w:val="2"/>
          <w:w w:val="99"/>
          <w:sz w:val="24"/>
        </w:rPr>
        <w:t>（</w:t>
      </w:r>
      <w:r>
        <w:rPr>
          <w:b/>
          <w:w w:val="99"/>
          <w:sz w:val="24"/>
        </w:rPr>
        <w:t>旋</w:t>
      </w:r>
      <w:r>
        <w:rPr>
          <w:b/>
          <w:spacing w:val="-13"/>
          <w:sz w:val="24"/>
        </w:rPr>
        <w:t xml:space="preserve">转角小于 </w:t>
      </w:r>
      <w:r>
        <w:rPr>
          <w:b/>
          <w:sz w:val="24"/>
        </w:rPr>
        <w:t>90°）</w:t>
      </w:r>
      <w:r>
        <w:rPr>
          <w:b/>
          <w:spacing w:val="-20"/>
          <w:sz w:val="24"/>
        </w:rPr>
        <w:t xml:space="preserve">至图 </w:t>
      </w:r>
      <w:r>
        <w:rPr>
          <w:b/>
          <w:sz w:val="24"/>
        </w:rPr>
        <w:t>2</w:t>
      </w:r>
      <w:r>
        <w:rPr>
          <w:b/>
          <w:spacing w:val="-9"/>
          <w:sz w:val="24"/>
        </w:rPr>
        <w:t xml:space="preserve"> 所示的位置，</w:t>
      </w:r>
      <w:r>
        <w:rPr>
          <w:b/>
          <w:sz w:val="24"/>
        </w:rPr>
        <w:t>AB</w:t>
      </w:r>
      <w:r>
        <w:rPr>
          <w:b/>
          <w:spacing w:val="-40"/>
          <w:sz w:val="24"/>
        </w:rPr>
        <w:t xml:space="preserve"> 与 </w:t>
      </w:r>
      <w:r>
        <w:rPr>
          <w:b/>
          <w:sz w:val="24"/>
        </w:rPr>
        <w:t>A</w:t>
      </w:r>
      <w:r>
        <w:rPr>
          <w:b/>
          <w:position w:val="-3"/>
          <w:sz w:val="12"/>
        </w:rPr>
        <w:t>1</w:t>
      </w:r>
      <w:r>
        <w:rPr>
          <w:b/>
          <w:sz w:val="24"/>
        </w:rPr>
        <w:t>C</w:t>
      </w:r>
      <w:r>
        <w:rPr>
          <w:b/>
          <w:spacing w:val="-24"/>
          <w:sz w:val="24"/>
        </w:rPr>
        <w:t xml:space="preserve"> 交于点 </w:t>
      </w:r>
      <w:r>
        <w:rPr>
          <w:b/>
          <w:sz w:val="24"/>
        </w:rPr>
        <w:t>E，AC</w:t>
      </w:r>
      <w:r>
        <w:rPr>
          <w:b/>
          <w:spacing w:val="-40"/>
          <w:sz w:val="24"/>
        </w:rPr>
        <w:t xml:space="preserve"> 与 </w:t>
      </w:r>
      <w:r>
        <w:rPr>
          <w:b/>
          <w:sz w:val="24"/>
        </w:rPr>
        <w:t>A</w:t>
      </w:r>
      <w:r>
        <w:rPr>
          <w:b/>
          <w:position w:val="-3"/>
          <w:sz w:val="12"/>
        </w:rPr>
        <w:t>1</w:t>
      </w:r>
      <w:r>
        <w:rPr>
          <w:b/>
          <w:sz w:val="24"/>
        </w:rPr>
        <w:t>B</w:t>
      </w:r>
      <w:r>
        <w:rPr>
          <w:b/>
          <w:position w:val="-3"/>
          <w:sz w:val="12"/>
        </w:rPr>
        <w:t>1</w:t>
      </w:r>
      <w:r>
        <w:rPr>
          <w:b/>
          <w:spacing w:val="-29"/>
          <w:position w:val="-3"/>
          <w:sz w:val="12"/>
        </w:rPr>
        <w:t xml:space="preserve"> </w:t>
      </w:r>
      <w:r>
        <w:rPr>
          <w:b/>
          <w:spacing w:val="-15"/>
          <w:sz w:val="24"/>
        </w:rPr>
        <w:t xml:space="preserve">交于点 </w:t>
      </w:r>
      <w:r>
        <w:rPr>
          <w:b/>
          <w:sz w:val="24"/>
        </w:rPr>
        <w:t xml:space="preserve">F，AB </w:t>
      </w:r>
      <w:r>
        <w:rPr>
          <w:b/>
          <w:spacing w:val="-31"/>
          <w:sz w:val="24"/>
        </w:rPr>
        <w:t xml:space="preserve">与 </w:t>
      </w:r>
      <w:r>
        <w:rPr>
          <w:b/>
          <w:sz w:val="24"/>
        </w:rPr>
        <w:t>A</w:t>
      </w:r>
      <w:r>
        <w:rPr>
          <w:b/>
          <w:position w:val="-2"/>
          <w:sz w:val="12"/>
        </w:rPr>
        <w:t>1</w:t>
      </w:r>
      <w:r>
        <w:rPr>
          <w:b/>
          <w:sz w:val="24"/>
        </w:rPr>
        <w:t>B</w:t>
      </w:r>
      <w:r>
        <w:rPr>
          <w:b/>
          <w:position w:val="-2"/>
          <w:sz w:val="12"/>
        </w:rPr>
        <w:t>1</w:t>
      </w:r>
      <w:r>
        <w:rPr>
          <w:b/>
          <w:spacing w:val="-32"/>
          <w:position w:val="-2"/>
          <w:sz w:val="12"/>
        </w:rPr>
        <w:t xml:space="preserve"> </w:t>
      </w:r>
      <w:r>
        <w:rPr>
          <w:b/>
          <w:spacing w:val="-15"/>
          <w:sz w:val="24"/>
        </w:rPr>
        <w:t xml:space="preserve">交于点 </w:t>
      </w:r>
      <w:r>
        <w:rPr>
          <w:b/>
          <w:sz w:val="24"/>
        </w:rPr>
        <w:t>O．</w:t>
      </w:r>
    </w:p>
    <w:p>
      <w:pPr>
        <w:pStyle w:val="7"/>
        <w:numPr>
          <w:ilvl w:val="0"/>
          <w:numId w:val="7"/>
        </w:numPr>
        <w:tabs>
          <w:tab w:val="left" w:pos="757"/>
        </w:tabs>
        <w:spacing w:before="2" w:after="0" w:line="240" w:lineRule="auto"/>
        <w:ind w:left="757" w:right="0" w:hanging="602"/>
        <w:jc w:val="left"/>
        <w:rPr>
          <w:b/>
          <w:sz w:val="24"/>
        </w:rPr>
      </w:pPr>
      <w:r>
        <w:rPr>
          <w:b/>
          <w:sz w:val="24"/>
        </w:rPr>
        <w:t>求证：△BCE≌△B</w:t>
      </w:r>
      <w:r>
        <w:rPr>
          <w:b/>
          <w:position w:val="-2"/>
          <w:sz w:val="12"/>
        </w:rPr>
        <w:t>1</w:t>
      </w:r>
      <w:r>
        <w:rPr>
          <w:b/>
          <w:sz w:val="24"/>
        </w:rPr>
        <w:t>CF；</w:t>
      </w:r>
    </w:p>
    <w:p>
      <w:pPr>
        <w:pStyle w:val="7"/>
        <w:numPr>
          <w:ilvl w:val="0"/>
          <w:numId w:val="7"/>
        </w:numPr>
        <w:tabs>
          <w:tab w:val="left" w:pos="757"/>
        </w:tabs>
        <w:spacing w:before="10" w:after="0" w:line="240" w:lineRule="auto"/>
        <w:ind w:left="757" w:right="0" w:hanging="602"/>
        <w:jc w:val="left"/>
        <w:rPr>
          <w:b/>
          <w:sz w:val="24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1360805</wp:posOffset>
            </wp:positionH>
            <wp:positionV relativeFrom="paragraph">
              <wp:posOffset>226695</wp:posOffset>
            </wp:positionV>
            <wp:extent cx="3820795" cy="1761490"/>
            <wp:effectExtent l="0" t="0" r="0" b="0"/>
            <wp:wrapTopAndBottom/>
            <wp:docPr id="3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8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0849" cy="1761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9"/>
          <w:sz w:val="24"/>
        </w:rPr>
        <w:t xml:space="preserve">当旋转角等于 </w:t>
      </w:r>
      <w:r>
        <w:rPr>
          <w:b/>
          <w:sz w:val="24"/>
        </w:rPr>
        <w:t>30°时，AB</w:t>
      </w:r>
      <w:r>
        <w:rPr>
          <w:b/>
          <w:spacing w:val="-41"/>
          <w:sz w:val="24"/>
        </w:rPr>
        <w:t xml:space="preserve"> 与 </w:t>
      </w:r>
      <w:r>
        <w:rPr>
          <w:b/>
          <w:sz w:val="24"/>
        </w:rPr>
        <w:t>A</w:t>
      </w:r>
      <w:r>
        <w:rPr>
          <w:b/>
          <w:position w:val="-2"/>
          <w:sz w:val="12"/>
        </w:rPr>
        <w:t>1</w:t>
      </w:r>
      <w:r>
        <w:rPr>
          <w:b/>
          <w:sz w:val="24"/>
        </w:rPr>
        <w:t>B</w:t>
      </w:r>
      <w:r>
        <w:rPr>
          <w:b/>
          <w:position w:val="-2"/>
          <w:sz w:val="12"/>
        </w:rPr>
        <w:t>1</w:t>
      </w:r>
      <w:r>
        <w:rPr>
          <w:b/>
          <w:spacing w:val="-30"/>
          <w:position w:val="-2"/>
          <w:sz w:val="12"/>
        </w:rPr>
        <w:t xml:space="preserve"> </w:t>
      </w:r>
      <w:r>
        <w:rPr>
          <w:b/>
          <w:sz w:val="24"/>
        </w:rPr>
        <w:t>垂直吗？请说明理由．</w:t>
      </w:r>
    </w:p>
    <w:p>
      <w:pPr>
        <w:spacing w:after="0" w:line="240" w:lineRule="auto"/>
        <w:jc w:val="left"/>
        <w:rPr>
          <w:sz w:val="24"/>
        </w:rPr>
        <w:sectPr>
          <w:pgSz w:w="10320" w:h="14580"/>
          <w:pgMar w:top="880" w:right="680" w:bottom="500" w:left="780" w:header="0" w:footer="316" w:gutter="0"/>
          <w:cols w:space="720" w:num="1"/>
        </w:sectPr>
      </w:pPr>
    </w:p>
    <w:p>
      <w:pPr>
        <w:pStyle w:val="2"/>
        <w:spacing w:before="47"/>
      </w:pPr>
      <w:r>
        <w:rPr>
          <w:w w:val="99"/>
        </w:rPr>
        <w:t>五、解答题（三</w:t>
      </w:r>
      <w:r>
        <w:rPr>
          <w:spacing w:val="-120"/>
          <w:w w:val="99"/>
        </w:rPr>
        <w:t>）</w:t>
      </w:r>
      <w:r>
        <w:rPr>
          <w:w w:val="99"/>
        </w:rPr>
        <w:t>（本大题</w:t>
      </w:r>
      <w:r>
        <w:rPr>
          <w:spacing w:val="-59"/>
        </w:rPr>
        <w:t xml:space="preserve"> </w:t>
      </w:r>
      <w:r>
        <w:rPr>
          <w:w w:val="99"/>
        </w:rPr>
        <w:t>3</w:t>
      </w:r>
      <w:r>
        <w:rPr>
          <w:spacing w:val="-61"/>
        </w:rPr>
        <w:t xml:space="preserve"> </w:t>
      </w:r>
      <w:r>
        <w:rPr>
          <w:w w:val="99"/>
        </w:rPr>
        <w:t>小题，每小题</w:t>
      </w:r>
      <w:r>
        <w:rPr>
          <w:spacing w:val="-59"/>
        </w:rPr>
        <w:t xml:space="preserve"> </w:t>
      </w:r>
      <w:r>
        <w:rPr>
          <w:w w:val="99"/>
        </w:rPr>
        <w:t>9</w:t>
      </w:r>
      <w:r>
        <w:rPr>
          <w:spacing w:val="-61"/>
        </w:rPr>
        <w:t xml:space="preserve"> </w:t>
      </w:r>
      <w:r>
        <w:rPr>
          <w:w w:val="99"/>
        </w:rPr>
        <w:t>分，共</w:t>
      </w:r>
      <w:r>
        <w:rPr>
          <w:spacing w:val="-61"/>
        </w:rPr>
        <w:t xml:space="preserve"> </w:t>
      </w:r>
      <w:r>
        <w:rPr>
          <w:spacing w:val="2"/>
          <w:w w:val="99"/>
        </w:rPr>
        <w:t>2</w:t>
      </w:r>
      <w:r>
        <w:rPr>
          <w:w w:val="99"/>
        </w:rPr>
        <w:t>7</w:t>
      </w:r>
      <w:r>
        <w:rPr>
          <w:spacing w:val="-61"/>
        </w:rPr>
        <w:t xml:space="preserve"> </w:t>
      </w:r>
      <w:r>
        <w:rPr>
          <w:w w:val="99"/>
        </w:rPr>
        <w:t>分）</w:t>
      </w:r>
    </w:p>
    <w:p>
      <w:pPr>
        <w:pStyle w:val="7"/>
        <w:numPr>
          <w:ilvl w:val="0"/>
          <w:numId w:val="4"/>
        </w:numPr>
        <w:tabs>
          <w:tab w:val="left" w:pos="646"/>
        </w:tabs>
        <w:spacing w:before="9" w:after="0" w:line="247" w:lineRule="auto"/>
        <w:ind w:left="155" w:right="219" w:firstLine="0"/>
        <w:jc w:val="left"/>
        <w:rPr>
          <w:b/>
          <w:sz w:val="24"/>
        </w:rPr>
      </w:pPr>
      <w:r>
        <w:rPr>
          <w:b/>
          <w:spacing w:val="-3"/>
          <w:sz w:val="24"/>
        </w:rPr>
        <w:t xml:space="preserve">如图，某农场要建一个长方形的养鸡场，鸡场的一边靠墙，墙长 </w:t>
      </w:r>
      <w:r>
        <w:rPr>
          <w:b/>
          <w:spacing w:val="2"/>
          <w:sz w:val="24"/>
        </w:rPr>
        <w:t>25m，另外</w:t>
      </w:r>
      <w:r>
        <w:rPr>
          <w:b/>
          <w:spacing w:val="-4"/>
          <w:sz w:val="24"/>
        </w:rPr>
        <w:t xml:space="preserve">三边用木栏围着，木栏长 </w:t>
      </w:r>
      <w:r>
        <w:rPr>
          <w:b/>
          <w:sz w:val="24"/>
        </w:rPr>
        <w:t>40m．</w:t>
      </w:r>
    </w:p>
    <w:p>
      <w:pPr>
        <w:pStyle w:val="7"/>
        <w:numPr>
          <w:ilvl w:val="0"/>
          <w:numId w:val="8"/>
        </w:numPr>
        <w:tabs>
          <w:tab w:val="left" w:pos="757"/>
        </w:tabs>
        <w:spacing w:before="1" w:after="0" w:line="240" w:lineRule="auto"/>
        <w:ind w:left="757" w:right="0" w:hanging="602"/>
        <w:jc w:val="left"/>
        <w:rPr>
          <w:b/>
          <w:sz w:val="24"/>
        </w:rPr>
      </w:pPr>
      <w:r>
        <w:rPr>
          <w:b/>
          <w:spacing w:val="-8"/>
          <w:sz w:val="24"/>
        </w:rPr>
        <w:t xml:space="preserve">若养鸡场面积为 </w:t>
      </w:r>
      <w:r>
        <w:rPr>
          <w:b/>
          <w:sz w:val="24"/>
        </w:rPr>
        <w:t>200m</w:t>
      </w:r>
      <w:r>
        <w:rPr>
          <w:b/>
          <w:position w:val="12"/>
          <w:sz w:val="12"/>
        </w:rPr>
        <w:t>2</w:t>
      </w:r>
      <w:r>
        <w:rPr>
          <w:b/>
          <w:sz w:val="24"/>
        </w:rPr>
        <w:t>，求鸡场平行于墙的一边长．</w:t>
      </w:r>
    </w:p>
    <w:p>
      <w:pPr>
        <w:pStyle w:val="7"/>
        <w:numPr>
          <w:ilvl w:val="0"/>
          <w:numId w:val="8"/>
        </w:numPr>
        <w:tabs>
          <w:tab w:val="left" w:pos="760"/>
        </w:tabs>
        <w:spacing w:before="11" w:after="0" w:line="247" w:lineRule="auto"/>
        <w:ind w:left="155" w:right="219" w:firstLine="0"/>
        <w:jc w:val="left"/>
        <w:rPr>
          <w:b/>
          <w:sz w:val="24"/>
        </w:rPr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4375150</wp:posOffset>
            </wp:positionH>
            <wp:positionV relativeFrom="paragraph">
              <wp:posOffset>303530</wp:posOffset>
            </wp:positionV>
            <wp:extent cx="1390015" cy="628015"/>
            <wp:effectExtent l="0" t="0" r="0" b="0"/>
            <wp:wrapNone/>
            <wp:docPr id="3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9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888" cy="627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7"/>
          <w:sz w:val="24"/>
        </w:rPr>
        <w:t xml:space="preserve">养鸡场面积能达到 </w:t>
      </w:r>
      <w:r>
        <w:rPr>
          <w:b/>
          <w:sz w:val="24"/>
        </w:rPr>
        <w:t>250m</w:t>
      </w:r>
      <w:r>
        <w:rPr>
          <w:b/>
          <w:position w:val="12"/>
          <w:sz w:val="12"/>
        </w:rPr>
        <w:t>2</w:t>
      </w:r>
      <w:r>
        <w:rPr>
          <w:b/>
          <w:spacing w:val="-28"/>
          <w:position w:val="12"/>
          <w:sz w:val="12"/>
        </w:rPr>
        <w:t xml:space="preserve"> </w:t>
      </w:r>
      <w:r>
        <w:rPr>
          <w:b/>
          <w:spacing w:val="-1"/>
          <w:sz w:val="24"/>
        </w:rPr>
        <w:t>吗？如果能，请给出设计方案，如果不能，请说明理由．</w:t>
      </w:r>
    </w:p>
    <w:p>
      <w:pPr>
        <w:pStyle w:val="2"/>
        <w:ind w:left="0"/>
      </w:pPr>
    </w:p>
    <w:p>
      <w:pPr>
        <w:pStyle w:val="2"/>
        <w:ind w:left="0"/>
      </w:pPr>
    </w:p>
    <w:p>
      <w:pPr>
        <w:pStyle w:val="2"/>
        <w:spacing w:before="2"/>
        <w:ind w:left="0"/>
        <w:rPr>
          <w:sz w:val="26"/>
        </w:rPr>
      </w:pPr>
    </w:p>
    <w:p>
      <w:pPr>
        <w:pStyle w:val="7"/>
        <w:numPr>
          <w:ilvl w:val="0"/>
          <w:numId w:val="4"/>
        </w:numPr>
        <w:tabs>
          <w:tab w:val="left" w:pos="641"/>
        </w:tabs>
        <w:spacing w:before="1" w:after="0" w:line="247" w:lineRule="auto"/>
        <w:ind w:left="155" w:right="229" w:firstLine="0"/>
        <w:jc w:val="left"/>
        <w:rPr>
          <w:b/>
          <w:sz w:val="24"/>
        </w:rPr>
      </w:pPr>
      <w:r>
        <w:rPr>
          <w:b/>
          <w:sz w:val="24"/>
        </w:rPr>
        <w:t>如图，在等边△ABC</w:t>
      </w:r>
      <w:r>
        <w:rPr>
          <w:b/>
          <w:spacing w:val="-24"/>
          <w:sz w:val="24"/>
        </w:rPr>
        <w:t xml:space="preserve"> 中，点 </w:t>
      </w:r>
      <w:r>
        <w:rPr>
          <w:b/>
          <w:sz w:val="24"/>
        </w:rPr>
        <w:t>D</w:t>
      </w:r>
      <w:r>
        <w:rPr>
          <w:b/>
          <w:spacing w:val="-39"/>
          <w:sz w:val="24"/>
        </w:rPr>
        <w:t xml:space="preserve"> 是 </w:t>
      </w:r>
      <w:r>
        <w:rPr>
          <w:b/>
          <w:sz w:val="24"/>
        </w:rPr>
        <w:t>AC</w:t>
      </w:r>
      <w:r>
        <w:rPr>
          <w:b/>
          <w:spacing w:val="-14"/>
          <w:sz w:val="24"/>
        </w:rPr>
        <w:t xml:space="preserve"> 边上一点，连接 </w:t>
      </w:r>
      <w:r>
        <w:rPr>
          <w:b/>
          <w:sz w:val="24"/>
        </w:rPr>
        <w:t>BD</w:t>
      </w:r>
      <w:r>
        <w:rPr>
          <w:b/>
          <w:spacing w:val="-15"/>
          <w:sz w:val="24"/>
        </w:rPr>
        <w:t xml:space="preserve">，过点 </w:t>
      </w:r>
      <w:r>
        <w:rPr>
          <w:b/>
          <w:sz w:val="24"/>
        </w:rPr>
        <w:t>A</w:t>
      </w:r>
      <w:r>
        <w:rPr>
          <w:b/>
          <w:spacing w:val="-39"/>
          <w:sz w:val="24"/>
        </w:rPr>
        <w:t xml:space="preserve"> 作 </w:t>
      </w:r>
      <w:r>
        <w:rPr>
          <w:b/>
          <w:sz w:val="24"/>
        </w:rPr>
        <w:t>AE⊥BD</w:t>
      </w:r>
      <w:r>
        <w:rPr>
          <w:b/>
          <w:spacing w:val="-30"/>
          <w:sz w:val="24"/>
        </w:rPr>
        <w:t xml:space="preserve"> 于E．</w:t>
      </w:r>
    </w:p>
    <w:p>
      <w:pPr>
        <w:pStyle w:val="7"/>
        <w:numPr>
          <w:ilvl w:val="0"/>
          <w:numId w:val="9"/>
        </w:numPr>
        <w:tabs>
          <w:tab w:val="left" w:pos="757"/>
        </w:tabs>
        <w:spacing w:before="0" w:after="0" w:line="240" w:lineRule="auto"/>
        <w:ind w:left="757" w:right="0" w:hanging="602"/>
        <w:jc w:val="left"/>
        <w:rPr>
          <w:b/>
          <w:sz w:val="24"/>
        </w:rPr>
      </w:pPr>
      <w:r>
        <w:rPr>
          <w:b/>
          <w:spacing w:val="-21"/>
          <w:sz w:val="24"/>
        </w:rPr>
        <w:t xml:space="preserve">如图 </w:t>
      </w:r>
      <w:r>
        <w:rPr>
          <w:b/>
          <w:spacing w:val="-11"/>
          <w:sz w:val="24"/>
        </w:rPr>
        <w:t>1</w:t>
      </w:r>
      <w:r>
        <w:rPr>
          <w:b/>
          <w:spacing w:val="-19"/>
          <w:sz w:val="24"/>
        </w:rPr>
        <w:t xml:space="preserve">，连接 </w:t>
      </w:r>
      <w:r>
        <w:rPr>
          <w:b/>
          <w:sz w:val="24"/>
        </w:rPr>
        <w:t>CE</w:t>
      </w:r>
      <w:r>
        <w:rPr>
          <w:b/>
          <w:spacing w:val="-26"/>
          <w:sz w:val="24"/>
        </w:rPr>
        <w:t xml:space="preserve"> 并延长 </w:t>
      </w:r>
      <w:r>
        <w:rPr>
          <w:b/>
          <w:sz w:val="24"/>
        </w:rPr>
        <w:t>CE</w:t>
      </w:r>
      <w:r>
        <w:rPr>
          <w:b/>
          <w:spacing w:val="-42"/>
          <w:sz w:val="24"/>
        </w:rPr>
        <w:t xml:space="preserve"> 交 </w:t>
      </w:r>
      <w:r>
        <w:rPr>
          <w:b/>
          <w:sz w:val="24"/>
        </w:rPr>
        <w:t>AB</w:t>
      </w:r>
      <w:r>
        <w:rPr>
          <w:b/>
          <w:spacing w:val="-32"/>
          <w:sz w:val="24"/>
        </w:rPr>
        <w:t xml:space="preserve"> 于点 </w:t>
      </w:r>
      <w:r>
        <w:rPr>
          <w:b/>
          <w:spacing w:val="-11"/>
          <w:sz w:val="24"/>
        </w:rPr>
        <w:t>F</w:t>
      </w:r>
      <w:r>
        <w:rPr>
          <w:b/>
          <w:spacing w:val="-5"/>
          <w:sz w:val="24"/>
        </w:rPr>
        <w:t>，若∠</w:t>
      </w:r>
      <w:r>
        <w:rPr>
          <w:b/>
          <w:spacing w:val="-3"/>
          <w:sz w:val="24"/>
        </w:rPr>
        <w:t>CBD=15°，AB=4</w:t>
      </w:r>
      <w:r>
        <w:rPr>
          <w:b/>
          <w:spacing w:val="-23"/>
          <w:sz w:val="24"/>
        </w:rPr>
        <w:t xml:space="preserve">，求 </w:t>
      </w:r>
      <w:r>
        <w:rPr>
          <w:b/>
          <w:sz w:val="24"/>
        </w:rPr>
        <w:t>CE</w:t>
      </w:r>
      <w:r>
        <w:rPr>
          <w:b/>
          <w:spacing w:val="-17"/>
          <w:sz w:val="24"/>
        </w:rPr>
        <w:t xml:space="preserve"> 的长；</w:t>
      </w:r>
    </w:p>
    <w:p>
      <w:pPr>
        <w:pStyle w:val="7"/>
        <w:numPr>
          <w:ilvl w:val="0"/>
          <w:numId w:val="9"/>
        </w:numPr>
        <w:tabs>
          <w:tab w:val="left" w:pos="760"/>
        </w:tabs>
        <w:spacing w:before="9" w:after="7" w:line="247" w:lineRule="auto"/>
        <w:ind w:left="155" w:right="221" w:firstLine="0"/>
        <w:jc w:val="left"/>
        <w:rPr>
          <w:b/>
          <w:sz w:val="24"/>
        </w:rPr>
      </w:pPr>
      <w:r>
        <w:rPr>
          <w:b/>
          <w:spacing w:val="-19"/>
          <w:sz w:val="24"/>
        </w:rPr>
        <w:t xml:space="preserve">如图 </w:t>
      </w:r>
      <w:r>
        <w:rPr>
          <w:b/>
          <w:spacing w:val="-16"/>
          <w:sz w:val="24"/>
        </w:rPr>
        <w:t>2</w:t>
      </w:r>
      <w:r>
        <w:rPr>
          <w:b/>
          <w:spacing w:val="-18"/>
          <w:sz w:val="24"/>
        </w:rPr>
        <w:t xml:space="preserve">，当点 </w:t>
      </w:r>
      <w:r>
        <w:rPr>
          <w:b/>
          <w:sz w:val="24"/>
        </w:rPr>
        <w:t>D</w:t>
      </w:r>
      <w:r>
        <w:rPr>
          <w:b/>
          <w:spacing w:val="-23"/>
          <w:sz w:val="24"/>
        </w:rPr>
        <w:t xml:space="preserve"> 在线段 </w:t>
      </w:r>
      <w:r>
        <w:rPr>
          <w:b/>
          <w:sz w:val="24"/>
        </w:rPr>
        <w:t>AC</w:t>
      </w:r>
      <w:r>
        <w:rPr>
          <w:b/>
          <w:spacing w:val="-14"/>
          <w:sz w:val="24"/>
        </w:rPr>
        <w:t xml:space="preserve"> 的延长线上时，将线段 </w:t>
      </w:r>
      <w:r>
        <w:rPr>
          <w:b/>
          <w:sz w:val="24"/>
        </w:rPr>
        <w:t>AE</w:t>
      </w:r>
      <w:r>
        <w:rPr>
          <w:b/>
          <w:spacing w:val="-28"/>
          <w:sz w:val="24"/>
        </w:rPr>
        <w:t xml:space="preserve"> 绕点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逆时针旋转 60</w:t>
      </w:r>
      <w:r>
        <w:rPr>
          <w:b/>
          <w:spacing w:val="-19"/>
          <w:sz w:val="24"/>
        </w:rPr>
        <w:t xml:space="preserve">°得到线段 </w:t>
      </w:r>
      <w:r>
        <w:rPr>
          <w:b/>
          <w:sz w:val="24"/>
        </w:rPr>
        <w:t>AF</w:t>
      </w:r>
      <w:r>
        <w:rPr>
          <w:b/>
          <w:spacing w:val="-16"/>
          <w:sz w:val="24"/>
        </w:rPr>
        <w:t xml:space="preserve">，连接 </w:t>
      </w:r>
      <w:r>
        <w:rPr>
          <w:b/>
          <w:sz w:val="24"/>
        </w:rPr>
        <w:t>EF</w:t>
      </w:r>
      <w:r>
        <w:rPr>
          <w:b/>
          <w:spacing w:val="-20"/>
          <w:sz w:val="24"/>
        </w:rPr>
        <w:t xml:space="preserve">，交 </w:t>
      </w:r>
      <w:r>
        <w:rPr>
          <w:b/>
          <w:sz w:val="24"/>
        </w:rPr>
        <w:t>BC</w:t>
      </w:r>
      <w:r>
        <w:rPr>
          <w:b/>
          <w:spacing w:val="-41"/>
          <w:sz w:val="24"/>
        </w:rPr>
        <w:t xml:space="preserve"> 于 </w:t>
      </w:r>
      <w:r>
        <w:rPr>
          <w:b/>
          <w:sz w:val="24"/>
        </w:rPr>
        <w:t>G</w:t>
      </w:r>
      <w:r>
        <w:rPr>
          <w:b/>
          <w:spacing w:val="-16"/>
          <w:sz w:val="24"/>
        </w:rPr>
        <w:t xml:space="preserve">，连接 </w:t>
      </w:r>
      <w:r>
        <w:rPr>
          <w:b/>
          <w:sz w:val="24"/>
        </w:rPr>
        <w:t>CF，求证：BG=CG．</w:t>
      </w:r>
    </w:p>
    <w:p>
      <w:pPr>
        <w:pStyle w:val="2"/>
        <w:ind w:left="3515"/>
        <w:rPr>
          <w:b w:val="0"/>
          <w:sz w:val="20"/>
        </w:rPr>
      </w:pPr>
      <w:r>
        <w:rPr>
          <w:b w:val="0"/>
          <w:sz w:val="20"/>
        </w:rPr>
        <w:drawing>
          <wp:inline distT="0" distB="0" distL="0" distR="0">
            <wp:extent cx="3217545" cy="1743075"/>
            <wp:effectExtent l="0" t="0" r="0" b="0"/>
            <wp:docPr id="35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20.jpe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8002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0"/>
          <w:numId w:val="4"/>
        </w:numPr>
        <w:tabs>
          <w:tab w:val="left" w:pos="637"/>
        </w:tabs>
        <w:spacing w:before="54" w:after="0" w:line="388" w:lineRule="exact"/>
        <w:ind w:left="637" w:right="0" w:hanging="482"/>
        <w:jc w:val="left"/>
        <w:rPr>
          <w:b/>
          <w:sz w:val="24"/>
        </w:rPr>
      </w:pPr>
      <w:r>
        <w:pict>
          <v:line id="_x0000_s1026" o:spid="_x0000_s1026" o:spt="20" style="position:absolute;left:0pt;margin-left:177.95pt;margin-top:18.3pt;height:0pt;width:7.1pt;mso-position-horizontal-relative:page;z-index:-251650048;mso-width-relative:page;mso-height-relative:page;" stroked="t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b/>
          <w:spacing w:val="3"/>
          <w:sz w:val="24"/>
        </w:rPr>
        <w:t>如图，直线</w:t>
      </w:r>
      <w:r>
        <w:rPr>
          <w:rFonts w:ascii="Times New Roman" w:hAnsi="Times New Roman" w:eastAsia="Times New Roman"/>
          <w:i/>
          <w:sz w:val="24"/>
        </w:rPr>
        <w:t>l</w:t>
      </w:r>
      <w:r>
        <w:rPr>
          <w:rFonts w:ascii="Times New Roman" w:hAnsi="Times New Roman" w:eastAsia="Times New Roman"/>
          <w:i/>
          <w:spacing w:val="-15"/>
          <w:sz w:val="24"/>
        </w:rPr>
        <w:t xml:space="preserve"> </w:t>
      </w:r>
      <w:r>
        <w:rPr>
          <w:b/>
          <w:spacing w:val="-37"/>
          <w:sz w:val="24"/>
        </w:rPr>
        <w:t xml:space="preserve">： </w:t>
      </w:r>
      <w:r>
        <w:rPr>
          <w:rFonts w:ascii="Times New Roman" w:hAnsi="Times New Roman" w:eastAsia="Times New Roman"/>
          <w:i/>
          <w:sz w:val="24"/>
        </w:rPr>
        <w:t>y</w:t>
      </w:r>
      <w:r>
        <w:rPr>
          <w:rFonts w:ascii="Times New Roman" w:hAnsi="Times New Roman" w:eastAsia="Times New Roman"/>
          <w:i/>
          <w:spacing w:val="1"/>
          <w:sz w:val="24"/>
        </w:rPr>
        <w:t xml:space="preserve">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pacing w:val="-5"/>
          <w:sz w:val="24"/>
        </w:rPr>
        <w:t xml:space="preserve"> </w:t>
      </w:r>
      <w:r>
        <w:rPr>
          <w:rFonts w:ascii="Symbol" w:hAnsi="Symbol" w:eastAsia="Symbol"/>
          <w:sz w:val="24"/>
        </w:rPr>
        <w:sym w:font="Symbol" w:char="F02D"/>
      </w:r>
      <w:r>
        <w:rPr>
          <w:rFonts w:ascii="Times New Roman" w:hAnsi="Times New Roman" w:eastAsia="Times New Roman"/>
          <w:spacing w:val="-12"/>
          <w:sz w:val="24"/>
        </w:rPr>
        <w:t xml:space="preserve"> </w:t>
      </w:r>
      <w:r>
        <w:rPr>
          <w:rFonts w:ascii="Times New Roman" w:hAnsi="Times New Roman" w:eastAsia="Times New Roman"/>
          <w:position w:val="15"/>
          <w:sz w:val="24"/>
        </w:rPr>
        <w:t>1</w:t>
      </w:r>
      <w:r>
        <w:rPr>
          <w:rFonts w:ascii="Times New Roman" w:hAnsi="Times New Roman" w:eastAsia="Times New Roman"/>
          <w:spacing w:val="3"/>
          <w:position w:val="15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-17"/>
          <w:sz w:val="24"/>
        </w:rPr>
        <w:t xml:space="preserve"> </w:t>
      </w:r>
      <w:r>
        <w:rPr>
          <w:rFonts w:ascii="Symbol" w:hAnsi="Symbol" w:eastAsia="Symbol"/>
          <w:spacing w:val="9"/>
          <w:sz w:val="24"/>
        </w:rPr>
        <w:sym w:font="Symbol" w:char="F02B"/>
      </w:r>
      <w:r>
        <w:rPr>
          <w:rFonts w:ascii="Times New Roman" w:hAnsi="Times New Roman" w:eastAsia="Times New Roman"/>
          <w:spacing w:val="9"/>
          <w:sz w:val="24"/>
        </w:rPr>
        <w:t>1</w:t>
      </w:r>
      <w:r>
        <w:rPr>
          <w:rFonts w:ascii="Times New Roman" w:hAnsi="Times New Roman" w:eastAsia="Times New Roman"/>
          <w:spacing w:val="-38"/>
          <w:sz w:val="24"/>
        </w:rPr>
        <w:t xml:space="preserve"> </w:t>
      </w:r>
      <w:r>
        <w:rPr>
          <w:b/>
          <w:spacing w:val="-36"/>
          <w:sz w:val="24"/>
        </w:rPr>
        <w:t xml:space="preserve">与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-15"/>
          <w:sz w:val="24"/>
        </w:rPr>
        <w:t xml:space="preserve"> </w:t>
      </w:r>
      <w:r>
        <w:rPr>
          <w:b/>
          <w:spacing w:val="-24"/>
          <w:sz w:val="24"/>
        </w:rPr>
        <w:t xml:space="preserve">轴、 </w:t>
      </w:r>
      <w:r>
        <w:rPr>
          <w:rFonts w:ascii="Times New Roman" w:hAnsi="Times New Roman" w:eastAsia="Times New Roman"/>
          <w:i/>
          <w:sz w:val="24"/>
        </w:rPr>
        <w:t>y</w:t>
      </w:r>
      <w:r>
        <w:rPr>
          <w:rFonts w:ascii="Times New Roman" w:hAnsi="Times New Roman" w:eastAsia="Times New Roman"/>
          <w:i/>
          <w:spacing w:val="-8"/>
          <w:sz w:val="24"/>
        </w:rPr>
        <w:t xml:space="preserve"> </w:t>
      </w:r>
      <w:r>
        <w:rPr>
          <w:b/>
          <w:spacing w:val="-11"/>
          <w:sz w:val="24"/>
        </w:rPr>
        <w:t xml:space="preserve">轴分别交于点 </w:t>
      </w:r>
      <w:r>
        <w:rPr>
          <w:rFonts w:ascii="Times New Roman" w:hAnsi="Times New Roman" w:eastAsia="Times New Roman"/>
          <w:i/>
          <w:sz w:val="24"/>
        </w:rPr>
        <w:t>B</w:t>
      </w:r>
      <w:r>
        <w:rPr>
          <w:rFonts w:ascii="Times New Roman" w:hAnsi="Times New Roman" w:eastAsia="Times New Roman"/>
          <w:i/>
          <w:spacing w:val="-11"/>
          <w:sz w:val="24"/>
        </w:rPr>
        <w:t xml:space="preserve"> </w:t>
      </w:r>
      <w:r>
        <w:rPr>
          <w:b/>
          <w:spacing w:val="21"/>
          <w:sz w:val="24"/>
        </w:rPr>
        <w:t>、</w:t>
      </w:r>
      <w:r>
        <w:rPr>
          <w:rFonts w:ascii="Times New Roman" w:hAnsi="Times New Roman" w:eastAsia="Times New Roman"/>
          <w:i/>
          <w:sz w:val="24"/>
        </w:rPr>
        <w:t>C</w:t>
      </w:r>
      <w:r>
        <w:rPr>
          <w:rFonts w:ascii="Times New Roman" w:hAnsi="Times New Roman" w:eastAsia="Times New Roman"/>
          <w:i/>
          <w:spacing w:val="-9"/>
          <w:sz w:val="24"/>
        </w:rPr>
        <w:t xml:space="preserve"> </w:t>
      </w:r>
      <w:r>
        <w:rPr>
          <w:b/>
          <w:spacing w:val="-22"/>
          <w:sz w:val="24"/>
        </w:rPr>
        <w:t xml:space="preserve">，经过 </w:t>
      </w:r>
      <w:r>
        <w:rPr>
          <w:rFonts w:ascii="Times New Roman" w:hAnsi="Times New Roman" w:eastAsia="Times New Roman"/>
          <w:i/>
          <w:sz w:val="24"/>
        </w:rPr>
        <w:t>B</w:t>
      </w:r>
      <w:r>
        <w:rPr>
          <w:rFonts w:ascii="Times New Roman" w:hAnsi="Times New Roman" w:eastAsia="Times New Roman"/>
          <w:i/>
          <w:spacing w:val="-11"/>
          <w:sz w:val="24"/>
        </w:rPr>
        <w:t xml:space="preserve"> </w:t>
      </w:r>
      <w:r>
        <w:rPr>
          <w:b/>
          <w:spacing w:val="18"/>
          <w:sz w:val="24"/>
        </w:rPr>
        <w:t>、</w:t>
      </w:r>
      <w:r>
        <w:rPr>
          <w:rFonts w:ascii="Times New Roman" w:hAnsi="Times New Roman" w:eastAsia="Times New Roman"/>
          <w:i/>
          <w:sz w:val="24"/>
        </w:rPr>
        <w:t>C</w:t>
      </w:r>
      <w:r>
        <w:rPr>
          <w:rFonts w:ascii="Times New Roman" w:hAnsi="Times New Roman" w:eastAsia="Times New Roman"/>
          <w:i/>
          <w:spacing w:val="-9"/>
          <w:sz w:val="24"/>
        </w:rPr>
        <w:t xml:space="preserve"> </w:t>
      </w:r>
      <w:r>
        <w:rPr>
          <w:b/>
          <w:sz w:val="24"/>
        </w:rPr>
        <w:t>两点</w:t>
      </w:r>
    </w:p>
    <w:p>
      <w:pPr>
        <w:spacing w:before="0" w:line="223" w:lineRule="exact"/>
        <w:ind w:left="2794" w:right="0" w:firstLine="0"/>
        <w:jc w:val="left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2</w:t>
      </w:r>
    </w:p>
    <w:p>
      <w:pPr>
        <w:spacing w:before="22"/>
        <w:ind w:left="155" w:right="0" w:firstLine="0"/>
        <w:jc w:val="left"/>
        <w:rPr>
          <w:b/>
          <w:sz w:val="24"/>
        </w:rPr>
      </w:pPr>
      <w:r>
        <w:rPr>
          <w:b/>
          <w:sz w:val="24"/>
        </w:rPr>
        <w:t xml:space="preserve">的抛物线 </w:t>
      </w:r>
      <w:r>
        <w:rPr>
          <w:rFonts w:ascii="Times New Roman" w:hAnsi="Times New Roman" w:eastAsia="Times New Roman"/>
          <w:i/>
          <w:sz w:val="24"/>
        </w:rPr>
        <w:t xml:space="preserve">y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position w:val="11"/>
          <w:sz w:val="13"/>
        </w:rPr>
        <w:t xml:space="preserve">2 </w:t>
      </w:r>
      <w:r>
        <w:rPr>
          <w:rFonts w:ascii="Symbol" w:hAnsi="Symbol" w:eastAsia="Symbol"/>
          <w:sz w:val="24"/>
        </w:rPr>
        <w:sym w:font="Symbol" w:char="F02B"/>
      </w:r>
      <w:r>
        <w:rPr>
          <w:rFonts w:ascii="Times New Roman" w:hAnsi="Times New Roman" w:eastAsia="Times New Roman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 xml:space="preserve">bx </w:t>
      </w:r>
      <w:r>
        <w:rPr>
          <w:rFonts w:ascii="Symbol" w:hAnsi="Symbol" w:eastAsia="Symbol"/>
          <w:sz w:val="24"/>
        </w:rPr>
        <w:sym w:font="Symbol" w:char="F02B"/>
      </w:r>
      <w:r>
        <w:rPr>
          <w:rFonts w:ascii="Times New Roman" w:hAnsi="Times New Roman" w:eastAsia="Times New Roman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 xml:space="preserve">c </w:t>
      </w:r>
      <w:r>
        <w:rPr>
          <w:b/>
          <w:sz w:val="24"/>
        </w:rPr>
        <w:t xml:space="preserve">与 </w:t>
      </w:r>
      <w:r>
        <w:rPr>
          <w:rFonts w:ascii="Times New Roman" w:hAnsi="Times New Roman" w:eastAsia="Times New Roman"/>
          <w:i/>
          <w:sz w:val="24"/>
        </w:rPr>
        <w:t xml:space="preserve">x </w:t>
      </w:r>
      <w:r>
        <w:rPr>
          <w:b/>
          <w:sz w:val="24"/>
        </w:rPr>
        <w:t xml:space="preserve">轴的另一个交点为 </w:t>
      </w:r>
      <w:r>
        <w:rPr>
          <w:rFonts w:ascii="Times New Roman" w:hAnsi="Times New Roman" w:eastAsia="Times New Roman"/>
          <w:i/>
          <w:sz w:val="24"/>
        </w:rPr>
        <w:t xml:space="preserve">A </w:t>
      </w:r>
      <w:r>
        <w:rPr>
          <w:b/>
          <w:sz w:val="24"/>
        </w:rPr>
        <w:t>．</w:t>
      </w:r>
    </w:p>
    <w:p>
      <w:pPr>
        <w:pStyle w:val="7"/>
        <w:numPr>
          <w:ilvl w:val="0"/>
          <w:numId w:val="10"/>
        </w:numPr>
        <w:tabs>
          <w:tab w:val="left" w:pos="757"/>
        </w:tabs>
        <w:spacing w:before="33" w:after="0" w:line="240" w:lineRule="auto"/>
        <w:ind w:left="757" w:right="0" w:hanging="602"/>
        <w:jc w:val="left"/>
        <w:rPr>
          <w:b/>
          <w:sz w:val="24"/>
        </w:rPr>
      </w:pPr>
      <w:r>
        <w:rPr>
          <w:b/>
          <w:sz w:val="24"/>
        </w:rPr>
        <w:t>求该抛物线的解析式；</w:t>
      </w:r>
    </w:p>
    <w:p>
      <w:pPr>
        <w:pStyle w:val="7"/>
        <w:numPr>
          <w:ilvl w:val="0"/>
          <w:numId w:val="10"/>
        </w:numPr>
        <w:tabs>
          <w:tab w:val="left" w:pos="760"/>
        </w:tabs>
        <w:spacing w:before="5" w:after="0" w:line="264" w:lineRule="auto"/>
        <w:ind w:left="155" w:right="231" w:firstLine="0"/>
        <w:jc w:val="left"/>
        <w:rPr>
          <w:b/>
          <w:sz w:val="24"/>
        </w:rPr>
      </w:pPr>
      <w:r>
        <w:rPr>
          <w:b/>
          <w:spacing w:val="-26"/>
          <w:sz w:val="24"/>
        </w:rPr>
        <w:t xml:space="preserve">若点 </w:t>
      </w:r>
      <w:r>
        <w:rPr>
          <w:rFonts w:ascii="Times New Roman" w:hAnsi="Times New Roman" w:eastAsia="Times New Roman"/>
          <w:i/>
          <w:sz w:val="24"/>
        </w:rPr>
        <w:t>P</w:t>
      </w:r>
      <w:r>
        <w:rPr>
          <w:rFonts w:ascii="Times New Roman" w:hAnsi="Times New Roman" w:eastAsia="Times New Roman"/>
          <w:i/>
          <w:spacing w:val="-9"/>
          <w:sz w:val="24"/>
        </w:rPr>
        <w:t xml:space="preserve"> </w:t>
      </w:r>
      <w:r>
        <w:rPr>
          <w:b/>
          <w:spacing w:val="10"/>
          <w:sz w:val="24"/>
        </w:rPr>
        <w:t>在直线</w:t>
      </w:r>
      <w:r>
        <w:rPr>
          <w:rFonts w:ascii="Times New Roman" w:hAnsi="Times New Roman" w:eastAsia="Times New Roman"/>
          <w:i/>
          <w:sz w:val="24"/>
        </w:rPr>
        <w:t>l</w:t>
      </w:r>
      <w:r>
        <w:rPr>
          <w:rFonts w:ascii="Times New Roman" w:hAnsi="Times New Roman" w:eastAsia="Times New Roman"/>
          <w:i/>
          <w:spacing w:val="-13"/>
          <w:sz w:val="24"/>
        </w:rPr>
        <w:t xml:space="preserve"> </w:t>
      </w:r>
      <w:r>
        <w:rPr>
          <w:b/>
          <w:spacing w:val="-14"/>
          <w:sz w:val="24"/>
        </w:rPr>
        <w:t xml:space="preserve">下方的抛物线上，过点 </w:t>
      </w:r>
      <w:r>
        <w:rPr>
          <w:rFonts w:ascii="Times New Roman" w:hAnsi="Times New Roman" w:eastAsia="Times New Roman"/>
          <w:i/>
          <w:sz w:val="24"/>
        </w:rPr>
        <w:t>P</w:t>
      </w:r>
      <w:r>
        <w:rPr>
          <w:rFonts w:ascii="Times New Roman" w:hAnsi="Times New Roman" w:eastAsia="Times New Roman"/>
          <w:i/>
          <w:spacing w:val="-10"/>
          <w:sz w:val="24"/>
        </w:rPr>
        <w:t xml:space="preserve"> </w:t>
      </w:r>
      <w:r>
        <w:rPr>
          <w:b/>
          <w:spacing w:val="-38"/>
          <w:sz w:val="24"/>
        </w:rPr>
        <w:t xml:space="preserve">作 </w:t>
      </w:r>
      <w:r>
        <w:rPr>
          <w:rFonts w:ascii="Times New Roman" w:hAnsi="Times New Roman" w:eastAsia="Times New Roman"/>
          <w:i/>
          <w:sz w:val="24"/>
        </w:rPr>
        <w:t>PD</w:t>
      </w:r>
      <w:r>
        <w:rPr>
          <w:rFonts w:ascii="Times New Roman" w:hAnsi="Times New Roman" w:eastAsia="Times New Roman"/>
          <w:i/>
          <w:spacing w:val="-22"/>
          <w:sz w:val="24"/>
        </w:rPr>
        <w:t xml:space="preserve"> </w:t>
      </w:r>
      <w:r>
        <w:rPr>
          <w:b/>
          <w:spacing w:val="-37"/>
          <w:sz w:val="24"/>
        </w:rPr>
        <w:t xml:space="preserve">∥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-12"/>
          <w:sz w:val="24"/>
        </w:rPr>
        <w:t xml:space="preserve"> </w:t>
      </w:r>
      <w:r>
        <w:rPr>
          <w:b/>
          <w:spacing w:val="14"/>
          <w:sz w:val="24"/>
        </w:rPr>
        <w:t>轴交</w:t>
      </w:r>
      <w:r>
        <w:rPr>
          <w:rFonts w:ascii="Times New Roman" w:hAnsi="Times New Roman" w:eastAsia="Times New Roman"/>
          <w:i/>
          <w:sz w:val="24"/>
        </w:rPr>
        <w:t>l</w:t>
      </w:r>
      <w:r>
        <w:rPr>
          <w:rFonts w:ascii="Times New Roman" w:hAnsi="Times New Roman" w:eastAsia="Times New Roman"/>
          <w:i/>
          <w:spacing w:val="-16"/>
          <w:sz w:val="24"/>
        </w:rPr>
        <w:t xml:space="preserve"> </w:t>
      </w:r>
      <w:r>
        <w:rPr>
          <w:b/>
          <w:spacing w:val="-25"/>
          <w:sz w:val="24"/>
        </w:rPr>
        <w:t xml:space="preserve">于点 </w:t>
      </w:r>
      <w:r>
        <w:rPr>
          <w:rFonts w:ascii="Times New Roman" w:hAnsi="Times New Roman" w:eastAsia="Times New Roman"/>
          <w:i/>
          <w:sz w:val="24"/>
        </w:rPr>
        <w:t>D</w:t>
      </w:r>
      <w:r>
        <w:rPr>
          <w:rFonts w:ascii="Times New Roman" w:hAnsi="Times New Roman" w:eastAsia="Times New Roman"/>
          <w:i/>
          <w:spacing w:val="-17"/>
          <w:sz w:val="24"/>
        </w:rPr>
        <w:t xml:space="preserve"> </w:t>
      </w:r>
      <w:r>
        <w:rPr>
          <w:b/>
          <w:sz w:val="24"/>
        </w:rPr>
        <w:t>，</w:t>
      </w:r>
      <w:r>
        <w:rPr>
          <w:rFonts w:ascii="Times New Roman" w:hAnsi="Times New Roman" w:eastAsia="Times New Roman"/>
          <w:i/>
          <w:sz w:val="24"/>
        </w:rPr>
        <w:t>PE</w:t>
      </w:r>
      <w:r>
        <w:rPr>
          <w:rFonts w:ascii="Times New Roman" w:hAnsi="Times New Roman" w:eastAsia="Times New Roman"/>
          <w:i/>
          <w:spacing w:val="-14"/>
          <w:sz w:val="24"/>
        </w:rPr>
        <w:t xml:space="preserve"> </w:t>
      </w:r>
      <w:r>
        <w:rPr>
          <w:b/>
          <w:spacing w:val="-31"/>
          <w:sz w:val="24"/>
        </w:rPr>
        <w:t xml:space="preserve">∥ </w:t>
      </w:r>
      <w:r>
        <w:rPr>
          <w:rFonts w:ascii="Times New Roman" w:hAnsi="Times New Roman" w:eastAsia="Times New Roman"/>
          <w:i/>
          <w:sz w:val="24"/>
        </w:rPr>
        <w:t xml:space="preserve">y </w:t>
      </w:r>
      <w:r>
        <w:rPr>
          <w:b/>
          <w:spacing w:val="14"/>
          <w:sz w:val="24"/>
        </w:rPr>
        <w:t>轴交</w:t>
      </w:r>
      <w:r>
        <w:rPr>
          <w:rFonts w:ascii="Times New Roman" w:hAnsi="Times New Roman" w:eastAsia="Times New Roman"/>
          <w:i/>
          <w:sz w:val="24"/>
        </w:rPr>
        <w:t>l</w:t>
      </w:r>
      <w:r>
        <w:rPr>
          <w:rFonts w:ascii="Times New Roman" w:hAnsi="Times New Roman" w:eastAsia="Times New Roman"/>
          <w:i/>
          <w:spacing w:val="-19"/>
          <w:sz w:val="24"/>
        </w:rPr>
        <w:t xml:space="preserve"> </w:t>
      </w:r>
      <w:r>
        <w:rPr>
          <w:b/>
          <w:spacing w:val="-25"/>
          <w:sz w:val="24"/>
        </w:rPr>
        <w:t xml:space="preserve">于点 </w:t>
      </w:r>
      <w:r>
        <w:rPr>
          <w:rFonts w:ascii="Times New Roman" w:hAnsi="Times New Roman" w:eastAsia="Times New Roman"/>
          <w:i/>
          <w:sz w:val="24"/>
        </w:rPr>
        <w:t>E</w:t>
      </w:r>
      <w:r>
        <w:rPr>
          <w:rFonts w:ascii="Times New Roman" w:hAnsi="Times New Roman" w:eastAsia="Times New Roman"/>
          <w:i/>
          <w:spacing w:val="-9"/>
          <w:sz w:val="24"/>
        </w:rPr>
        <w:t xml:space="preserve"> </w:t>
      </w:r>
      <w:r>
        <w:rPr>
          <w:b/>
          <w:spacing w:val="-25"/>
          <w:sz w:val="24"/>
        </w:rPr>
        <w:t xml:space="preserve">，求 </w:t>
      </w:r>
      <w:r>
        <w:rPr>
          <w:rFonts w:ascii="Times New Roman" w:hAnsi="Times New Roman" w:eastAsia="Times New Roman"/>
          <w:i/>
          <w:sz w:val="24"/>
        </w:rPr>
        <w:t>PD</w:t>
      </w:r>
      <w:r>
        <w:rPr>
          <w:rFonts w:ascii="Times New Roman" w:hAnsi="Times New Roman" w:eastAsia="Times New Roman"/>
          <w:i/>
          <w:spacing w:val="-13"/>
          <w:sz w:val="24"/>
        </w:rPr>
        <w:t xml:space="preserve"> </w:t>
      </w:r>
      <w:r>
        <w:rPr>
          <w:rFonts w:ascii="Symbol" w:hAnsi="Symbol" w:eastAsia="Symbol"/>
          <w:sz w:val="24"/>
        </w:rPr>
        <w:sym w:font="Symbol" w:char="F02B"/>
      </w:r>
      <w:r>
        <w:rPr>
          <w:rFonts w:ascii="Times New Roman" w:hAnsi="Times New Roman" w:eastAsia="Times New Roman"/>
          <w:spacing w:val="-12"/>
          <w:sz w:val="24"/>
        </w:rPr>
        <w:t xml:space="preserve"> </w:t>
      </w:r>
      <w:r>
        <w:rPr>
          <w:rFonts w:ascii="Times New Roman" w:hAnsi="Times New Roman" w:eastAsia="Times New Roman"/>
          <w:i/>
          <w:sz w:val="24"/>
        </w:rPr>
        <w:t>PE</w:t>
      </w:r>
      <w:r>
        <w:rPr>
          <w:rFonts w:ascii="Times New Roman" w:hAnsi="Times New Roman" w:eastAsia="Times New Roman"/>
          <w:i/>
          <w:spacing w:val="1"/>
          <w:sz w:val="24"/>
        </w:rPr>
        <w:t xml:space="preserve"> </w:t>
      </w:r>
      <w:r>
        <w:rPr>
          <w:b/>
          <w:sz w:val="24"/>
        </w:rPr>
        <w:t>的最大值；</w:t>
      </w:r>
    </w:p>
    <w:p>
      <w:pPr>
        <w:pStyle w:val="7"/>
        <w:numPr>
          <w:ilvl w:val="0"/>
          <w:numId w:val="10"/>
        </w:numPr>
        <w:tabs>
          <w:tab w:val="left" w:pos="760"/>
        </w:tabs>
        <w:spacing w:before="0" w:after="0" w:line="285" w:lineRule="exact"/>
        <w:ind w:left="759" w:right="0" w:hanging="605"/>
        <w:jc w:val="left"/>
        <w:rPr>
          <w:b/>
          <w:sz w:val="24"/>
        </w:rPr>
      </w:pPr>
      <w:r>
        <w:rPr>
          <w:b/>
          <w:spacing w:val="-38"/>
          <w:sz w:val="24"/>
        </w:rPr>
        <w:t xml:space="preserve">设 </w:t>
      </w:r>
      <w:r>
        <w:rPr>
          <w:rFonts w:ascii="Times New Roman" w:eastAsia="Times New Roman"/>
          <w:i/>
          <w:sz w:val="24"/>
        </w:rPr>
        <w:t>F</w:t>
      </w:r>
      <w:r>
        <w:rPr>
          <w:rFonts w:ascii="Times New Roman" w:eastAsia="Times New Roman"/>
          <w:i/>
          <w:spacing w:val="8"/>
          <w:sz w:val="24"/>
        </w:rPr>
        <w:t xml:space="preserve"> </w:t>
      </w:r>
      <w:r>
        <w:rPr>
          <w:b/>
          <w:spacing w:val="10"/>
          <w:sz w:val="24"/>
        </w:rPr>
        <w:t>为直线</w:t>
      </w:r>
      <w:r>
        <w:rPr>
          <w:rFonts w:ascii="Times New Roman" w:eastAsia="Times New Roman"/>
          <w:i/>
          <w:sz w:val="24"/>
        </w:rPr>
        <w:t>l</w:t>
      </w:r>
      <w:r>
        <w:rPr>
          <w:rFonts w:ascii="Times New Roman" w:eastAsia="Times New Roman"/>
          <w:i/>
          <w:spacing w:val="-19"/>
          <w:sz w:val="24"/>
        </w:rPr>
        <w:t xml:space="preserve"> </w:t>
      </w:r>
      <w:r>
        <w:rPr>
          <w:b/>
          <w:spacing w:val="-13"/>
          <w:sz w:val="24"/>
        </w:rPr>
        <w:t xml:space="preserve">上的点，以 </w:t>
      </w:r>
      <w:r>
        <w:rPr>
          <w:rFonts w:ascii="Times New Roman" w:eastAsia="Times New Roman"/>
          <w:i/>
          <w:sz w:val="24"/>
        </w:rPr>
        <w:t>A</w:t>
      </w:r>
      <w:r>
        <w:rPr>
          <w:rFonts w:ascii="Times New Roman" w:eastAsia="Times New Roman"/>
          <w:i/>
          <w:spacing w:val="-21"/>
          <w:sz w:val="24"/>
        </w:rPr>
        <w:t xml:space="preserve"> </w:t>
      </w:r>
      <w:r>
        <w:rPr>
          <w:b/>
          <w:spacing w:val="36"/>
          <w:sz w:val="24"/>
        </w:rPr>
        <w:t>、</w:t>
      </w:r>
      <w:r>
        <w:rPr>
          <w:rFonts w:ascii="Times New Roman" w:eastAsia="Times New Roman"/>
          <w:i/>
          <w:sz w:val="24"/>
        </w:rPr>
        <w:t>B</w:t>
      </w:r>
      <w:r>
        <w:rPr>
          <w:rFonts w:ascii="Times New Roman" w:eastAsia="Times New Roman"/>
          <w:i/>
          <w:spacing w:val="-8"/>
          <w:sz w:val="24"/>
        </w:rPr>
        <w:t xml:space="preserve"> </w:t>
      </w:r>
      <w:r>
        <w:rPr>
          <w:b/>
          <w:spacing w:val="36"/>
          <w:sz w:val="24"/>
        </w:rPr>
        <w:t>、</w:t>
      </w:r>
      <w:r>
        <w:rPr>
          <w:rFonts w:ascii="Times New Roman" w:eastAsia="Times New Roman"/>
          <w:i/>
          <w:sz w:val="24"/>
        </w:rPr>
        <w:t>P</w:t>
      </w:r>
      <w:r>
        <w:rPr>
          <w:rFonts w:ascii="Times New Roman" w:eastAsia="Times New Roman"/>
          <w:i/>
          <w:spacing w:val="-10"/>
          <w:sz w:val="24"/>
        </w:rPr>
        <w:t xml:space="preserve"> </w:t>
      </w:r>
      <w:r>
        <w:rPr>
          <w:b/>
          <w:spacing w:val="38"/>
          <w:sz w:val="24"/>
        </w:rPr>
        <w:t>、</w:t>
      </w:r>
      <w:r>
        <w:rPr>
          <w:rFonts w:ascii="Times New Roman" w:eastAsia="Times New Roman"/>
          <w:i/>
          <w:sz w:val="24"/>
        </w:rPr>
        <w:t>F</w:t>
      </w:r>
      <w:r>
        <w:rPr>
          <w:rFonts w:ascii="Times New Roman" w:eastAsia="Times New Roman"/>
          <w:i/>
          <w:spacing w:val="12"/>
          <w:sz w:val="24"/>
        </w:rPr>
        <w:t xml:space="preserve"> </w:t>
      </w:r>
      <w:r>
        <w:rPr>
          <w:b/>
          <w:sz w:val="24"/>
        </w:rPr>
        <w:t>为顶点的四边形能否构成平行四边</w:t>
      </w:r>
    </w:p>
    <w:p>
      <w:pPr>
        <w:pStyle w:val="2"/>
        <w:spacing w:before="9"/>
      </w:pPr>
      <w:r>
        <w:t xml:space="preserve">形？若能，求出点 </w:t>
      </w:r>
      <w:r>
        <w:rPr>
          <w:rFonts w:ascii="Times New Roman" w:eastAsia="Times New Roman"/>
          <w:b w:val="0"/>
          <w:i/>
        </w:rPr>
        <w:t xml:space="preserve">F </w:t>
      </w:r>
      <w:r>
        <w:t>的坐标；若不能，请说明理由．</w:t>
      </w:r>
    </w:p>
    <w:p>
      <w:pPr>
        <w:pStyle w:val="2"/>
        <w:ind w:left="0"/>
        <w:rPr>
          <w:sz w:val="20"/>
        </w:rPr>
      </w:pPr>
    </w:p>
    <w:p>
      <w:pPr>
        <w:pStyle w:val="2"/>
        <w:ind w:left="0"/>
        <w:rPr>
          <w:sz w:val="20"/>
        </w:rPr>
      </w:pPr>
    </w:p>
    <w:p>
      <w:pPr>
        <w:pStyle w:val="2"/>
        <w:ind w:left="0"/>
        <w:rPr>
          <w:sz w:val="20"/>
        </w:rPr>
      </w:pPr>
    </w:p>
    <w:p>
      <w:pPr>
        <w:pStyle w:val="2"/>
        <w:ind w:left="0"/>
        <w:rPr>
          <w:sz w:val="20"/>
        </w:rPr>
      </w:pPr>
    </w:p>
    <w:p>
      <w:pPr>
        <w:pStyle w:val="2"/>
        <w:ind w:left="0"/>
        <w:rPr>
          <w:sz w:val="20"/>
        </w:rPr>
      </w:pPr>
    </w:p>
    <w:p>
      <w:pPr>
        <w:pStyle w:val="2"/>
        <w:ind w:left="0"/>
        <w:rPr>
          <w:sz w:val="20"/>
        </w:rPr>
      </w:pPr>
    </w:p>
    <w:p>
      <w:pPr>
        <w:pStyle w:val="2"/>
        <w:ind w:left="0"/>
        <w:rPr>
          <w:sz w:val="20"/>
        </w:rPr>
      </w:pPr>
    </w:p>
    <w:p>
      <w:pPr>
        <w:pStyle w:val="2"/>
        <w:spacing w:before="5"/>
        <w:ind w:left="0"/>
        <w:rPr>
          <w:sz w:val="16"/>
        </w:rPr>
      </w:pPr>
    </w:p>
    <w:p>
      <w:pPr>
        <w:spacing w:after="0"/>
        <w:rPr>
          <w:sz w:val="16"/>
        </w:rPr>
        <w:sectPr>
          <w:pgSz w:w="10320" w:h="14580"/>
          <w:pgMar w:top="880" w:right="680" w:bottom="500" w:left="780" w:header="0" w:footer="316" w:gutter="0"/>
          <w:cols w:space="720" w:num="1"/>
        </w:sectPr>
      </w:pPr>
      <w:bookmarkStart w:id="0" w:name="_GoBack"/>
      <w:bookmarkEnd w:id="0"/>
    </w:p>
    <w:p>
      <w:pPr>
        <w:spacing w:before="90"/>
        <w:ind w:left="0" w:right="0" w:firstLine="0"/>
        <w:jc w:val="right"/>
        <w:rPr>
          <w:rFonts w:ascii="Times New Roman"/>
          <w:i/>
          <w:sz w:val="24"/>
        </w:rPr>
      </w:pPr>
      <w:r>
        <w:rPr>
          <w:rFonts w:ascii="Times New Roman"/>
          <w:i/>
          <w:sz w:val="24"/>
        </w:rPr>
        <w:t>l</w:t>
      </w:r>
    </w:p>
    <w:p>
      <w:pPr>
        <w:spacing w:before="160"/>
        <w:ind w:left="2882" w:right="0" w:firstLine="0"/>
        <w:jc w:val="left"/>
        <w:rPr>
          <w:sz w:val="18"/>
        </w:rPr>
      </w:pPr>
      <w:r>
        <w:rPr>
          <w:sz w:val="18"/>
        </w:rPr>
        <w:t xml:space="preserve">第 </w:t>
      </w:r>
      <w:r>
        <w:rPr>
          <w:rFonts w:ascii="Times New Roman" w:eastAsia="Times New Roman"/>
          <w:sz w:val="18"/>
        </w:rPr>
        <w:t xml:space="preserve">25 </w:t>
      </w:r>
      <w:r>
        <w:rPr>
          <w:sz w:val="18"/>
        </w:rPr>
        <w:t>题图</w:t>
      </w:r>
    </w:p>
    <w:p>
      <w:pPr>
        <w:spacing w:before="208"/>
        <w:ind w:left="0" w:right="512" w:firstLine="0"/>
        <w:jc w:val="right"/>
        <w:rPr>
          <w:rFonts w:ascii="Times New Roman"/>
          <w:i/>
          <w:sz w:val="24"/>
        </w:rPr>
      </w:pPr>
      <w:r>
        <w:br w:type="column"/>
      </w:r>
      <w:r>
        <w:rPr>
          <w:rFonts w:ascii="Times New Roman"/>
          <w:i/>
          <w:sz w:val="24"/>
        </w:rPr>
        <w:t>l</w:t>
      </w:r>
    </w:p>
    <w:p>
      <w:pPr>
        <w:spacing w:before="178"/>
        <w:ind w:left="1671" w:right="0" w:firstLine="0"/>
        <w:jc w:val="left"/>
        <w:rPr>
          <w:sz w:val="18"/>
        </w:rPr>
      </w:pPr>
      <w:r>
        <w:rPr>
          <w:sz w:val="18"/>
        </w:rPr>
        <w:t xml:space="preserve">第 </w:t>
      </w:r>
      <w:r>
        <w:rPr>
          <w:rFonts w:ascii="Times New Roman" w:eastAsia="Times New Roman"/>
          <w:sz w:val="18"/>
        </w:rPr>
        <w:t xml:space="preserve">25 </w:t>
      </w:r>
      <w:r>
        <w:rPr>
          <w:sz w:val="18"/>
        </w:rPr>
        <w:t>题备用图</w:t>
      </w:r>
    </w:p>
    <w:sectPr>
      <w:type w:val="continuous"/>
      <w:pgSz w:w="10320" w:h="14580"/>
      <w:pgMar w:top="880" w:right="680" w:bottom="500" w:left="780" w:header="720" w:footer="720" w:gutter="0"/>
      <w:cols w:equalWidth="0" w:num="2">
        <w:col w:w="4694" w:space="40"/>
        <w:col w:w="41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b w:val="0"/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（%1）"/>
      <w:lvlJc w:val="left"/>
      <w:pPr>
        <w:ind w:left="757" w:hanging="601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69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7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9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99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09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19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29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39" w:hanging="601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757" w:hanging="601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69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7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9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99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09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19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29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39" w:hanging="601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 w:tentative="0">
      <w:start w:val="20"/>
      <w:numFmt w:val="decimal"/>
      <w:lvlText w:val="%1."/>
      <w:lvlJc w:val="left"/>
      <w:pPr>
        <w:ind w:left="156" w:hanging="492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29" w:hanging="49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99" w:hanging="49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769" w:hanging="49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39" w:hanging="49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09" w:hanging="49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9" w:hanging="49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49" w:hanging="49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19" w:hanging="492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 w:tentative="0">
      <w:start w:val="9"/>
      <w:numFmt w:val="decimal"/>
      <w:lvlText w:val="%1."/>
      <w:lvlJc w:val="left"/>
      <w:pPr>
        <w:ind w:left="156" w:hanging="368"/>
        <w:jc w:val="left"/>
      </w:pPr>
      <w:rPr>
        <w:rFonts w:hint="default" w:ascii="宋体" w:hAnsi="宋体" w:eastAsia="宋体" w:cs="宋体"/>
        <w:b/>
        <w:bCs/>
        <w:spacing w:val="2"/>
        <w:w w:val="99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29" w:hanging="368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99" w:hanging="368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769" w:hanging="36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39" w:hanging="36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09" w:hanging="36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9" w:hanging="36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49" w:hanging="36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19" w:hanging="368"/>
      </w:pPr>
      <w:rPr>
        <w:rFonts w:hint="default"/>
        <w:lang w:val="zh-CN" w:eastAsia="zh-CN" w:bidi="zh-CN"/>
      </w:rPr>
    </w:lvl>
  </w:abstractNum>
  <w:abstractNum w:abstractNumId="4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576" w:hanging="361"/>
        <w:jc w:val="left"/>
      </w:pPr>
      <w:rPr>
        <w:rFonts w:hint="default" w:ascii="宋体" w:hAnsi="宋体" w:eastAsia="宋体" w:cs="宋体"/>
        <w:b/>
        <w:bCs/>
        <w:spacing w:val="-61"/>
        <w:w w:val="99"/>
        <w:sz w:val="22"/>
        <w:szCs w:val="22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2256" w:hanging="1680"/>
        <w:jc w:val="left"/>
      </w:pPr>
      <w:rPr>
        <w:rFonts w:hint="default" w:ascii="宋体" w:hAnsi="宋体" w:eastAsia="宋体" w:cs="宋体"/>
        <w:b/>
        <w:bCs/>
        <w:w w:val="99"/>
        <w:sz w:val="24"/>
        <w:szCs w:val="24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993" w:hanging="168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26" w:hanging="168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59" w:hanging="168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92" w:hanging="168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6" w:hanging="168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59" w:hanging="168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392" w:hanging="1680"/>
      </w:pPr>
      <w:rPr>
        <w:rFonts w:hint="default"/>
        <w:lang w:val="zh-CN" w:eastAsia="zh-CN" w:bidi="zh-CN"/>
      </w:rPr>
    </w:lvl>
  </w:abstractNum>
  <w:abstractNum w:abstractNumId="5">
    <w:nsid w:val="0248C179"/>
    <w:multiLevelType w:val="multilevel"/>
    <w:tmpl w:val="0248C179"/>
    <w:lvl w:ilvl="0" w:tentative="0">
      <w:start w:val="1"/>
      <w:numFmt w:val="decimal"/>
      <w:lvlText w:val="（%1）"/>
      <w:lvlJc w:val="left"/>
      <w:pPr>
        <w:ind w:left="757" w:hanging="601"/>
        <w:jc w:val="left"/>
      </w:pPr>
      <w:rPr>
        <w:rFonts w:hint="default" w:ascii="宋体" w:hAnsi="宋体" w:eastAsia="宋体" w:cs="宋体"/>
        <w:b/>
        <w:bCs/>
        <w:spacing w:val="-22"/>
        <w:w w:val="99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69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7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9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99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09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19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29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39" w:hanging="601"/>
      </w:pPr>
      <w:rPr>
        <w:rFonts w:hint="default"/>
        <w:lang w:val="zh-CN" w:eastAsia="zh-CN" w:bidi="zh-CN"/>
      </w:rPr>
    </w:lvl>
  </w:abstractNum>
  <w:abstractNum w:abstractNumId="6">
    <w:nsid w:val="03D62ECE"/>
    <w:multiLevelType w:val="multilevel"/>
    <w:tmpl w:val="03D62ECE"/>
    <w:lvl w:ilvl="0" w:tentative="0">
      <w:start w:val="1"/>
      <w:numFmt w:val="decimal"/>
      <w:lvlText w:val="（%1）"/>
      <w:lvlJc w:val="left"/>
      <w:pPr>
        <w:ind w:left="757" w:hanging="601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69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7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9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99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09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19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29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39" w:hanging="601"/>
      </w:pPr>
      <w:rPr>
        <w:rFonts w:hint="default"/>
        <w:lang w:val="zh-CN" w:eastAsia="zh-CN" w:bidi="zh-CN"/>
      </w:rPr>
    </w:lvl>
  </w:abstractNum>
  <w:abstractNum w:abstractNumId="7">
    <w:nsid w:val="25B654F3"/>
    <w:multiLevelType w:val="multilevel"/>
    <w:tmpl w:val="25B654F3"/>
    <w:lvl w:ilvl="0" w:tentative="0">
      <w:start w:val="1"/>
      <w:numFmt w:val="decimal"/>
      <w:lvlText w:val="（%1）"/>
      <w:lvlJc w:val="left"/>
      <w:pPr>
        <w:ind w:left="757" w:hanging="601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69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7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9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99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09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19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29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39" w:hanging="601"/>
      </w:pPr>
      <w:rPr>
        <w:rFonts w:hint="default"/>
        <w:lang w:val="zh-CN" w:eastAsia="zh-CN" w:bidi="zh-CN"/>
      </w:rPr>
    </w:lvl>
  </w:abstractNum>
  <w:abstractNum w:abstractNumId="8">
    <w:nsid w:val="59ADCABA"/>
    <w:multiLevelType w:val="multilevel"/>
    <w:tmpl w:val="59ADCABA"/>
    <w:lvl w:ilvl="0" w:tentative="0">
      <w:start w:val="1"/>
      <w:numFmt w:val="decimal"/>
      <w:lvlText w:val="（%1）"/>
      <w:lvlJc w:val="left"/>
      <w:pPr>
        <w:ind w:left="156" w:hanging="604"/>
        <w:jc w:val="left"/>
      </w:pPr>
      <w:rPr>
        <w:rFonts w:hint="default" w:ascii="宋体" w:hAnsi="宋体" w:eastAsia="宋体" w:cs="宋体"/>
        <w:b/>
        <w:bCs/>
        <w:spacing w:val="-17"/>
        <w:w w:val="99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29" w:hanging="60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99" w:hanging="60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769" w:hanging="60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39" w:hanging="60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09" w:hanging="60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9" w:hanging="60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49" w:hanging="60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19" w:hanging="604"/>
      </w:pPr>
      <w:rPr>
        <w:rFonts w:hint="default"/>
        <w:lang w:val="zh-CN" w:eastAsia="zh-CN" w:bidi="zh-CN"/>
      </w:rPr>
    </w:lvl>
  </w:abstractNum>
  <w:abstractNum w:abstractNumId="9">
    <w:nsid w:val="72183CF9"/>
    <w:multiLevelType w:val="multilevel"/>
    <w:tmpl w:val="72183CF9"/>
    <w:lvl w:ilvl="0" w:tentative="0">
      <w:start w:val="1"/>
      <w:numFmt w:val="decimal"/>
      <w:lvlText w:val="（%1）"/>
      <w:lvlJc w:val="left"/>
      <w:pPr>
        <w:ind w:left="757" w:hanging="601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69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7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9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99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09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19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29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39" w:hanging="601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7C0C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5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155"/>
    </w:pPr>
    <w:rPr>
      <w:rFonts w:ascii="宋体" w:hAnsi="宋体" w:eastAsia="宋体" w:cs="宋体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2018-12-20T16:01:00Z</dcterms:created>
  <dc:creator>002</dc:creator>
  <cp:lastModifiedBy>Administrator</cp:lastModifiedBy>
  <dcterms:modified xsi:type="dcterms:W3CDTF">2018-12-27T05:34:42Z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2018-12-20T00:00:00Z</vt:filetime>
  </property>
  <property fmtid="{D5CDD505-2E9C-101B-9397-08002B2CF9AE}" pid="3" name="Creator">
    <vt:lpwstr>WPS Office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2018-12-20T00:00:00Z</vt:filetime>
  </property>
</Properties>
</file>