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4338E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44338E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44338E" w:rsidRDefault="0044338E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b/>
          <w:sz w:val="24"/>
          <w:szCs w:val="24"/>
        </w:rPr>
      </w:pPr>
      <w:r w:rsidRPr="0044338E">
        <w:rPr>
          <w:rFonts w:ascii="微软雅黑" w:eastAsia="微软雅黑" w:hAnsi="微软雅黑" w:hint="eastAsia"/>
          <w:b/>
          <w:sz w:val="24"/>
          <w:szCs w:val="24"/>
        </w:rPr>
        <w:t>五</w:t>
      </w:r>
      <w:r w:rsidR="003738DD" w:rsidRPr="0044338E">
        <w:rPr>
          <w:rFonts w:ascii="微软雅黑" w:eastAsia="微软雅黑" w:hAnsi="微软雅黑" w:hint="eastAsia"/>
          <w:b/>
          <w:sz w:val="24"/>
          <w:szCs w:val="24"/>
        </w:rPr>
        <w:t>年级奥数天天练周汇总2012年</w:t>
      </w:r>
      <w:r w:rsidR="00123151" w:rsidRPr="0044338E">
        <w:rPr>
          <w:rFonts w:ascii="微软雅黑" w:eastAsia="微软雅黑" w:hAnsi="微软雅黑" w:hint="eastAsia"/>
          <w:b/>
          <w:sz w:val="24"/>
          <w:szCs w:val="24"/>
        </w:rPr>
        <w:t>6</w:t>
      </w:r>
      <w:r w:rsidR="003738DD" w:rsidRPr="0044338E">
        <w:rPr>
          <w:rFonts w:ascii="微软雅黑" w:eastAsia="微软雅黑" w:hAnsi="微软雅黑" w:hint="eastAsia"/>
          <w:b/>
          <w:sz w:val="24"/>
          <w:szCs w:val="24"/>
        </w:rPr>
        <w:t>月</w:t>
      </w:r>
      <w:r w:rsidRPr="0044338E">
        <w:rPr>
          <w:rFonts w:ascii="微软雅黑" w:eastAsia="微软雅黑" w:hAnsi="微软雅黑" w:hint="eastAsia"/>
          <w:b/>
          <w:sz w:val="24"/>
          <w:szCs w:val="24"/>
        </w:rPr>
        <w:t>11</w:t>
      </w:r>
      <w:r w:rsidR="003738DD" w:rsidRPr="0044338E">
        <w:rPr>
          <w:rFonts w:ascii="微软雅黑" w:eastAsia="微软雅黑" w:hAnsi="微软雅黑" w:hint="eastAsia"/>
          <w:b/>
          <w:sz w:val="24"/>
          <w:szCs w:val="24"/>
        </w:rPr>
        <w:t>日-</w:t>
      </w:r>
      <w:r w:rsidR="00123151" w:rsidRPr="0044338E">
        <w:rPr>
          <w:rFonts w:ascii="微软雅黑" w:eastAsia="微软雅黑" w:hAnsi="微软雅黑" w:hint="eastAsia"/>
          <w:b/>
          <w:sz w:val="24"/>
          <w:szCs w:val="24"/>
        </w:rPr>
        <w:t>6</w:t>
      </w:r>
      <w:r w:rsidR="003738DD" w:rsidRPr="0044338E">
        <w:rPr>
          <w:rFonts w:ascii="微软雅黑" w:eastAsia="微软雅黑" w:hAnsi="微软雅黑" w:hint="eastAsia"/>
          <w:b/>
          <w:sz w:val="24"/>
          <w:szCs w:val="24"/>
        </w:rPr>
        <w:t>月</w:t>
      </w:r>
      <w:r w:rsidRPr="0044338E">
        <w:rPr>
          <w:rFonts w:ascii="微软雅黑" w:eastAsia="微软雅黑" w:hAnsi="微软雅黑" w:hint="eastAsia"/>
          <w:b/>
          <w:sz w:val="24"/>
          <w:szCs w:val="24"/>
        </w:rPr>
        <w:t>15</w:t>
      </w:r>
      <w:r w:rsidR="003738DD" w:rsidRPr="0044338E">
        <w:rPr>
          <w:rFonts w:ascii="微软雅黑" w:eastAsia="微软雅黑" w:hAnsi="微软雅黑" w:hint="eastAsia"/>
          <w:b/>
          <w:sz w:val="24"/>
          <w:szCs w:val="24"/>
        </w:rPr>
        <w:t>日</w:t>
      </w:r>
    </w:p>
    <w:p w:rsidR="00F62DCF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4338E" w:rsidRPr="0044338E" w:rsidRDefault="0044338E" w:rsidP="003E1565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 w:rsidRPr="0044338E">
        <w:rPr>
          <w:rFonts w:ascii="微软雅黑" w:eastAsia="微软雅黑" w:hAnsi="微软雅黑" w:hint="eastAsia"/>
          <w:b/>
          <w:sz w:val="32"/>
          <w:szCs w:val="32"/>
        </w:rPr>
        <w:t>6.11试题</w:t>
      </w:r>
    </w:p>
    <w:p w:rsidR="0044338E" w:rsidRPr="0044338E" w:rsidRDefault="0044338E" w:rsidP="0044338E">
      <w:pPr>
        <w:numPr>
          <w:ilvl w:val="0"/>
          <w:numId w:val="2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有一个电子表的表面用2个数码显示“小时”，另用2个数码显示“分”。例如“21：32”表示21时32分，那么这个手表从“10：00”至“11：30”之间共有</w:t>
      </w:r>
      <w:r w:rsidRPr="0044338E">
        <w:rPr>
          <w:rFonts w:ascii="微软雅黑" w:eastAsia="微软雅黑" w:hAnsi="微软雅黑"/>
          <w:sz w:val="24"/>
          <w:szCs w:val="24"/>
          <w:u w:val="single"/>
        </w:rPr>
        <w:tab/>
      </w:r>
      <w:r w:rsidRPr="0044338E">
        <w:rPr>
          <w:rFonts w:ascii="微软雅黑" w:eastAsia="微软雅黑" w:hAnsi="微软雅黑"/>
          <w:sz w:val="24"/>
          <w:szCs w:val="24"/>
          <w:u w:val="single"/>
        </w:rPr>
        <w:tab/>
      </w:r>
      <w:r w:rsidRPr="0044338E">
        <w:rPr>
          <w:rFonts w:ascii="微软雅黑" w:eastAsia="微软雅黑" w:hAnsi="微软雅黑"/>
          <w:sz w:val="24"/>
          <w:szCs w:val="24"/>
        </w:rPr>
        <w:t xml:space="preserve">分钟表面上显示有数码“2”. </w:t>
      </w:r>
    </w:p>
    <w:p w:rsidR="0044338E" w:rsidRPr="0044338E" w:rsidRDefault="0044338E" w:rsidP="0044338E">
      <w:pPr>
        <w:numPr>
          <w:ilvl w:val="1"/>
          <w:numId w:val="28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显示小时的数码不会出现2，只有分钟会出现。10点到11点分别有2，12，20，21，22，……，29，32，42，52，共15次，11点到11点半有2，12，20，21，22，……，29共12次，所以有27分钟。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numPr>
          <w:ilvl w:val="0"/>
          <w:numId w:val="2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 xml:space="preserve">袋中有3个红球，4个黄球和5个白球，小明从中任意拿出6个球，他拿出球的情况共有________种可能． </w:t>
      </w:r>
    </w:p>
    <w:p w:rsidR="0044338E" w:rsidRPr="0044338E" w:rsidRDefault="0044338E" w:rsidP="0044338E">
      <w:pPr>
        <w:numPr>
          <w:ilvl w:val="1"/>
          <w:numId w:val="2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如果没拿红球，那么拿（黄、白）球的可能有（1、5）、（2、4）、（3、3）、（4、2）4种.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如果拿1个红球，那么拿（黄、白）球的可能有（0、5）（1、4）、（2、3）、（3、2）、（4、1）5种.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如果拿2个红球，那么拿（黄、白）球的可能有（0、4）、（1、3）、（2、2）（3、1）、（4、0）5种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如果拿3个红球，那么拿（黄、白）球的可能有（0、3）、（1、2）、（2、1）、（3、0）4种.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lastRenderedPageBreak/>
        <w:t>可见他拿出球的情况共有：4+5+5+4=18（种）．</w:t>
      </w:r>
    </w:p>
    <w:p w:rsidR="0044338E" w:rsidRDefault="0044338E" w:rsidP="0044338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有18种.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6.12</w:t>
      </w:r>
      <w:r w:rsidRPr="0044338E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1.      </w:t>
      </w:r>
      <w:r w:rsidRPr="0044338E">
        <w:rPr>
          <w:rFonts w:ascii="微软雅黑" w:eastAsia="微软雅黑" w:hAnsi="微软雅黑"/>
          <w:sz w:val="24"/>
          <w:szCs w:val="24"/>
        </w:rPr>
        <w:t xml:space="preserve">1、2、3、4四个数字，从小到大排成一行，在这四个数中间，任意插入乘号(最少插一个乘号)，可以得到多少个不同的乘积? </w:t>
      </w:r>
    </w:p>
    <w:p w:rsidR="0044338E" w:rsidRP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方法一：按插入乘号的个数进行分类：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⑴若插入一个乘号，4个数字之间有3个空当，选3个空当中的任一空当放乘号，所以有3种不同的插法，可以得到3个不同的乘积，枚举如下：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85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2.75pt" o:ole="">
            <v:imagedata r:id="rId8" o:title=""/>
          </v:shape>
          <o:OLEObject Type="Embed" ProgID="Equation.DSMT4" ShapeID="_x0000_i1025" DrawAspect="Content" ObjectID="_1401286995" r:id="rId9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859" w:dyaOrig="260">
          <v:shape id="_x0000_i1026" type="#_x0000_t75" style="width:42.75pt;height:12.75pt" o:ole="">
            <v:imagedata r:id="rId10" o:title=""/>
          </v:shape>
          <o:OLEObject Type="Embed" ProgID="Equation.DSMT4" ShapeID="_x0000_i1026" DrawAspect="Content" ObjectID="_1401286996" r:id="rId11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859" w:dyaOrig="260">
          <v:shape id="_x0000_i1027" type="#_x0000_t75" style="width:42.75pt;height:12.75pt" o:ole="">
            <v:imagedata r:id="rId12" o:title=""/>
          </v:shape>
          <o:OLEObject Type="Embed" ProgID="Equation.DSMT4" ShapeID="_x0000_i1027" DrawAspect="Content" ObjectID="_1401286997" r:id="rId13"/>
        </w:object>
      </w:r>
      <w:r w:rsidRPr="0044338E">
        <w:rPr>
          <w:rFonts w:ascii="微软雅黑" w:eastAsia="微软雅黑" w:hAnsi="微软雅黑"/>
          <w:sz w:val="24"/>
          <w:szCs w:val="24"/>
        </w:rPr>
        <w:t>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 xml:space="preserve">        ⑵若插入两个乘号，由于必有一个空当不放乘号，所以从3个空档中选2个空当插入乘号有3种不同的插法，可以得到3个不同的乘积，枚举如下：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920" w:dyaOrig="260">
          <v:shape id="_x0000_i1028" type="#_x0000_t75" style="width:45.75pt;height:12.75pt" o:ole="">
            <v:imagedata r:id="rId14" o:title=""/>
          </v:shape>
          <o:OLEObject Type="Embed" ProgID="Equation.DSMT4" ShapeID="_x0000_i1028" DrawAspect="Content" ObjectID="_1401286998" r:id="rId15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980" w:dyaOrig="260">
          <v:shape id="_x0000_i1029" type="#_x0000_t75" style="width:48.75pt;height:12.75pt" o:ole="">
            <v:imagedata r:id="rId16" o:title=""/>
          </v:shape>
          <o:OLEObject Type="Embed" ProgID="Equation.DSMT4" ShapeID="_x0000_i1029" DrawAspect="Content" ObjectID="_1401286999" r:id="rId17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980" w:dyaOrig="260">
          <v:shape id="_x0000_i1030" type="#_x0000_t75" style="width:48.75pt;height:12.75pt" o:ole="">
            <v:imagedata r:id="rId18" o:title=""/>
          </v:shape>
          <o:OLEObject Type="Embed" ProgID="Equation.DSMT4" ShapeID="_x0000_i1030" DrawAspect="Content" ObjectID="_1401287000" r:id="rId19"/>
        </w:object>
      </w:r>
      <w:r w:rsidRPr="0044338E">
        <w:rPr>
          <w:rFonts w:ascii="微软雅黑" w:eastAsia="微软雅黑" w:hAnsi="微软雅黑"/>
          <w:sz w:val="24"/>
          <w:szCs w:val="24"/>
        </w:rPr>
        <w:t>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 xml:space="preserve">        ⑶若插入三个乘号，则只有1个插法，可以得到l个不同的乘积，枚举如下：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1040" w:dyaOrig="260">
          <v:shape id="_x0000_i1031" type="#_x0000_t75" style="width:51.75pt;height:12.75pt" o:ole="">
            <v:imagedata r:id="rId20" o:title=""/>
          </v:shape>
          <o:OLEObject Type="Embed" ProgID="Equation.DSMT4" ShapeID="_x0000_i1031" DrawAspect="Content" ObjectID="_1401287001" r:id="rId21"/>
        </w:object>
      </w:r>
      <w:r w:rsidRPr="0044338E">
        <w:rPr>
          <w:rFonts w:ascii="微软雅黑" w:eastAsia="微软雅黑" w:hAnsi="微软雅黑"/>
          <w:sz w:val="24"/>
          <w:szCs w:val="24"/>
        </w:rPr>
        <w:t>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 xml:space="preserve">        所以，根据加法原理共有</w:t>
      </w:r>
      <w:r w:rsidRPr="0044338E">
        <w:rPr>
          <w:rFonts w:ascii="微软雅黑" w:eastAsia="微软雅黑" w:hAnsi="微软雅黑"/>
          <w:sz w:val="24"/>
          <w:szCs w:val="24"/>
        </w:rPr>
        <w:object w:dxaOrig="1040" w:dyaOrig="260">
          <v:shape id="_x0000_i1032" type="#_x0000_t75" style="width:51.75pt;height:12.75pt" o:ole="">
            <v:imagedata r:id="rId22" o:title=""/>
          </v:shape>
          <o:OLEObject Type="Embed" ProgID="Equation.DSMT4" ShapeID="_x0000_i1032" DrawAspect="Content" ObjectID="_1401287002" r:id="rId23"/>
        </w:object>
      </w:r>
      <w:r w:rsidRPr="0044338E">
        <w:rPr>
          <w:rFonts w:ascii="微软雅黑" w:eastAsia="微软雅黑" w:hAnsi="微软雅黑"/>
          <w:sz w:val="24"/>
          <w:szCs w:val="24"/>
        </w:rPr>
        <w:t>种不同的乘积．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 xml:space="preserve">       方法二：每个空可以放入乘号可以可以不放乘号共有两种选择，在1、2、3、4这四个数中共有3个空所以共有：</w:t>
      </w:r>
      <w:r w:rsidRPr="0044338E">
        <w:rPr>
          <w:rFonts w:ascii="微软雅黑" w:eastAsia="微软雅黑" w:hAnsi="微软雅黑"/>
          <w:sz w:val="24"/>
          <w:szCs w:val="24"/>
        </w:rPr>
        <w:object w:dxaOrig="960" w:dyaOrig="260">
          <v:shape id="_x0000_i1033" type="#_x0000_t75" style="width:48pt;height:12.75pt" o:ole="">
            <v:imagedata r:id="rId24" o:title=""/>
          </v:shape>
          <o:OLEObject Type="Embed" ProgID="Equation.DSMT4" ShapeID="_x0000_i1033" DrawAspect="Content" ObjectID="_1401287003" r:id="rId25"/>
        </w:object>
      </w:r>
      <w:r w:rsidRPr="0044338E">
        <w:rPr>
          <w:rFonts w:ascii="微软雅黑" w:eastAsia="微软雅黑" w:hAnsi="微软雅黑"/>
          <w:sz w:val="24"/>
          <w:szCs w:val="24"/>
        </w:rPr>
        <w:t>去掉都不放的一种情况，所以共有：</w:t>
      </w:r>
      <w:r w:rsidRPr="0044338E">
        <w:rPr>
          <w:rFonts w:ascii="微软雅黑" w:eastAsia="微软雅黑" w:hAnsi="微软雅黑"/>
          <w:sz w:val="24"/>
          <w:szCs w:val="24"/>
        </w:rPr>
        <w:object w:dxaOrig="660" w:dyaOrig="260">
          <v:shape id="_x0000_i1034" type="#_x0000_t75" style="width:33pt;height:12.75pt" o:ole="">
            <v:imagedata r:id="rId26" o:title=""/>
          </v:shape>
          <o:OLEObject Type="Embed" ProgID="Equation.DSMT4" ShapeID="_x0000_i1034" DrawAspect="Content" ObjectID="_1401287004" r:id="rId27"/>
        </w:object>
      </w:r>
      <w:r w:rsidRPr="0044338E">
        <w:rPr>
          <w:rFonts w:ascii="微软雅黑" w:eastAsia="微软雅黑" w:hAnsi="微软雅黑"/>
          <w:sz w:val="24"/>
          <w:szCs w:val="24"/>
        </w:rPr>
        <w:t>（种）选择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44338E">
        <w:rPr>
          <w:rFonts w:ascii="微软雅黑" w:eastAsia="微软雅黑" w:hAnsi="微软雅黑" w:hint="eastAsia"/>
          <w:bCs/>
          <w:sz w:val="24"/>
          <w:szCs w:val="24"/>
        </w:rPr>
        <w:t>(</w:t>
      </w:r>
      <w:r w:rsidRPr="0044338E">
        <w:rPr>
          <w:rFonts w:ascii="微软雅黑" w:eastAsia="微软雅黑" w:hAnsi="微软雅黑"/>
          <w:bCs/>
          <w:sz w:val="24"/>
          <w:szCs w:val="24"/>
        </w:rPr>
        <w:t>2002年南京</w:t>
      </w:r>
      <w:r w:rsidRPr="0044338E">
        <w:rPr>
          <w:rFonts w:ascii="微软雅黑" w:eastAsia="微软雅黑" w:hAnsi="微软雅黑" w:hint="eastAsia"/>
          <w:bCs/>
          <w:sz w:val="24"/>
          <w:szCs w:val="24"/>
        </w:rPr>
        <w:t>少年数学智力冬令营六年级试题)</w:t>
      </w:r>
      <w:r w:rsidRPr="0044338E">
        <w:rPr>
          <w:rFonts w:ascii="微软雅黑" w:eastAsia="微软雅黑" w:hAnsi="微软雅黑"/>
          <w:sz w:val="24"/>
          <w:szCs w:val="24"/>
        </w:rPr>
        <w:t>今年是2002年，把2002年这样的</w:t>
      </w:r>
      <w:r w:rsidRPr="0044338E">
        <w:rPr>
          <w:rFonts w:ascii="微软雅黑" w:eastAsia="微软雅黑" w:hAnsi="微软雅黑"/>
          <w:sz w:val="24"/>
          <w:szCs w:val="24"/>
        </w:rPr>
        <w:lastRenderedPageBreak/>
        <w:t>年份称为“对称年”（年份的个位数字和千位数字相同，百位数字和十位数字相同）从2000年到2999年之间共有（</w:t>
      </w:r>
      <w:r w:rsidRPr="0044338E"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44338E">
        <w:rPr>
          <w:rFonts w:ascii="微软雅黑" w:eastAsia="微软雅黑" w:hAnsi="微软雅黑"/>
          <w:sz w:val="24"/>
          <w:szCs w:val="24"/>
        </w:rPr>
        <w:t>）个“对称年</w:t>
      </w:r>
      <w:r w:rsidRPr="0044338E">
        <w:rPr>
          <w:rFonts w:ascii="微软雅黑" w:eastAsia="微软雅黑" w:hAnsi="微软雅黑" w:hint="eastAsia"/>
          <w:sz w:val="24"/>
          <w:szCs w:val="24"/>
        </w:rPr>
        <w:t>。</w:t>
      </w:r>
    </w:p>
    <w:p w:rsid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2000年到2999年之间的</w:t>
      </w:r>
      <w:r w:rsidRPr="0044338E">
        <w:rPr>
          <w:rFonts w:ascii="微软雅黑" w:eastAsia="微软雅黑" w:hAnsi="微软雅黑" w:hint="eastAsia"/>
          <w:sz w:val="24"/>
          <w:szCs w:val="24"/>
        </w:rPr>
        <w:t>“</w:t>
      </w:r>
      <w:r w:rsidRPr="0044338E">
        <w:rPr>
          <w:rFonts w:ascii="微软雅黑" w:eastAsia="微软雅黑" w:hAnsi="微软雅黑"/>
          <w:sz w:val="24"/>
          <w:szCs w:val="24"/>
        </w:rPr>
        <w:t>对称年</w:t>
      </w:r>
      <w:r w:rsidRPr="0044338E">
        <w:rPr>
          <w:rFonts w:ascii="微软雅黑" w:eastAsia="微软雅黑" w:hAnsi="微软雅黑" w:hint="eastAsia"/>
          <w:sz w:val="24"/>
          <w:szCs w:val="24"/>
        </w:rPr>
        <w:t>”</w:t>
      </w:r>
      <w:r w:rsidRPr="0044338E">
        <w:rPr>
          <w:rFonts w:ascii="微软雅黑" w:eastAsia="微软雅黑" w:hAnsi="微软雅黑"/>
          <w:sz w:val="24"/>
          <w:szCs w:val="24"/>
        </w:rPr>
        <w:t>个位为2，十位和百位数字相同，可以是0、1、2、…、9，共10个，所以从2000年到2999年之间共有10个“对称年”.</w:t>
      </w:r>
    </w:p>
    <w:p w:rsidR="0044338E" w:rsidRDefault="0044338E" w:rsidP="0044338E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6.13</w:t>
      </w:r>
      <w:r w:rsidRPr="0044338E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4338E">
        <w:rPr>
          <w:rFonts w:ascii="微软雅黑" w:eastAsia="微软雅黑" w:hAnsi="微软雅黑" w:hint="eastAsia"/>
          <w:sz w:val="24"/>
          <w:szCs w:val="24"/>
        </w:rPr>
        <w:t>共有</w:t>
      </w:r>
      <w:r w:rsidRPr="0044338E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44338E">
        <w:rPr>
          <w:rFonts w:ascii="微软雅黑" w:eastAsia="微软雅黑" w:hAnsi="微软雅黑" w:hint="eastAsia"/>
          <w:sz w:val="24"/>
          <w:szCs w:val="24"/>
        </w:rPr>
        <w:t>个四位数，其四个数字的乘积是质数．</w:t>
      </w:r>
    </w:p>
    <w:p w:rsid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四个数的积为质数，其中只能有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97790" cy="152400"/>
            <wp:effectExtent l="19050" t="0" r="0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个质数，另外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97790" cy="152400"/>
            <wp:effectExtent l="19050" t="0" r="0" b="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个数为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97790" cy="152400"/>
            <wp:effectExtent l="1905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，如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21310" cy="152400"/>
            <wp:effectExtent l="19050" t="0" r="2540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，它可以排成四个</w:t>
      </w:r>
      <w:r w:rsidRPr="0044338E">
        <w:rPr>
          <w:rFonts w:ascii="微软雅黑" w:eastAsia="微软雅黑" w:hAnsi="微软雅黑" w:hint="eastAsia"/>
          <w:sz w:val="24"/>
          <w:szCs w:val="24"/>
        </w:rPr>
        <w:t>符</w:t>
      </w:r>
      <w:r w:rsidRPr="0044338E">
        <w:rPr>
          <w:rFonts w:ascii="微软雅黑" w:eastAsia="微软雅黑" w:hAnsi="微软雅黑"/>
          <w:sz w:val="24"/>
          <w:szCs w:val="24"/>
        </w:rPr>
        <w:t>合要求的四位数：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21310" cy="152400"/>
            <wp:effectExtent l="19050" t="0" r="2540" b="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83210" cy="152400"/>
            <wp:effectExtent l="19050" t="0" r="2540" b="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83210" cy="152400"/>
            <wp:effectExtent l="19050" t="0" r="2540" b="0"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21310" cy="152400"/>
            <wp:effectExtent l="19050" t="0" r="2540" b="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。同样，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83210" cy="173990"/>
            <wp:effectExtent l="19050" t="0" r="2540" b="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21310" cy="152400"/>
            <wp:effectExtent l="19050" t="0" r="0" b="0"/>
            <wp:docPr id="2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21310" cy="152400"/>
            <wp:effectExtent l="19050" t="0" r="0" b="0"/>
            <wp:docPr id="2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，也都可以排成四个符合要求的四位数，因此共有</w:t>
      </w:r>
      <w:r w:rsidRPr="0044338E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571500" cy="152400"/>
            <wp:effectExtent l="19050" t="0" r="0" b="0"/>
            <wp:docPr id="2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338E">
        <w:rPr>
          <w:rFonts w:ascii="微软雅黑" w:eastAsia="微软雅黑" w:hAnsi="微软雅黑"/>
          <w:sz w:val="24"/>
          <w:szCs w:val="24"/>
        </w:rPr>
        <w:t>个符合要求的四位数。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4338E">
        <w:rPr>
          <w:rFonts w:ascii="微软雅黑" w:eastAsia="微软雅黑" w:hAnsi="微软雅黑"/>
          <w:sz w:val="24"/>
          <w:szCs w:val="24"/>
        </w:rPr>
        <w:t>给定三种重量的砝码（每种数量都有足够多个）</w:t>
      </w:r>
      <w:r w:rsidRPr="0044338E">
        <w:rPr>
          <w:rFonts w:ascii="微软雅黑" w:eastAsia="微软雅黑" w:hAnsi="微软雅黑"/>
          <w:sz w:val="24"/>
          <w:szCs w:val="24"/>
        </w:rPr>
        <w:object w:dxaOrig="380" w:dyaOrig="300">
          <v:shape id="_x0000_i1035" type="#_x0000_t75" style="width:17.25pt;height:15pt" o:ole="">
            <v:imagedata r:id="rId40" o:title=""/>
          </v:shape>
          <o:OLEObject Type="Embed" ProgID="Equation.DSMT4" ShapeID="_x0000_i1035" DrawAspect="Content" ObjectID="_1401287005" r:id="rId41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460" w:dyaOrig="300">
          <v:shape id="_x0000_i1036" type="#_x0000_t75" style="width:23.25pt;height:15pt" o:ole="">
            <v:imagedata r:id="rId42" o:title=""/>
          </v:shape>
          <o:OLEObject Type="Embed" ProgID="Equation.DSMT4" ShapeID="_x0000_i1036" DrawAspect="Content" ObjectID="_1401287006" r:id="rId43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480" w:dyaOrig="300">
          <v:shape id="_x0000_i1037" type="#_x0000_t75" style="width:24pt;height:15pt" o:ole="">
            <v:imagedata r:id="rId44" o:title=""/>
          </v:shape>
          <o:OLEObject Type="Embed" ProgID="Equation.DSMT4" ShapeID="_x0000_i1037" DrawAspect="Content" ObjectID="_1401287007" r:id="rId45"/>
        </w:object>
      </w:r>
      <w:r w:rsidRPr="0044338E">
        <w:rPr>
          <w:rFonts w:ascii="微软雅黑" w:eastAsia="微软雅黑" w:hAnsi="微软雅黑"/>
          <w:sz w:val="24"/>
          <w:szCs w:val="24"/>
        </w:rPr>
        <w:t>，将它们组合凑成</w:t>
      </w:r>
      <w:r w:rsidRPr="0044338E">
        <w:rPr>
          <w:rFonts w:ascii="微软雅黑" w:eastAsia="微软雅黑" w:hAnsi="微软雅黑"/>
          <w:sz w:val="24"/>
          <w:szCs w:val="24"/>
        </w:rPr>
        <w:object w:dxaOrig="580" w:dyaOrig="300">
          <v:shape id="_x0000_i1038" type="#_x0000_t75" style="width:29.25pt;height:15pt" o:ole="">
            <v:imagedata r:id="rId46" o:title=""/>
          </v:shape>
          <o:OLEObject Type="Embed" ProgID="Equation.DSMT4" ShapeID="_x0000_i1038" DrawAspect="Content" ObjectID="_1401287008" r:id="rId47"/>
        </w:object>
      </w:r>
      <w:r w:rsidRPr="0044338E">
        <w:rPr>
          <w:rFonts w:ascii="微软雅黑" w:eastAsia="微软雅黑" w:hAnsi="微软雅黑"/>
          <w:sz w:val="24"/>
          <w:szCs w:val="24"/>
        </w:rPr>
        <w:t>有</w:t>
      </w:r>
      <w:r w:rsidRPr="0044338E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44338E">
        <w:rPr>
          <w:rFonts w:ascii="微软雅黑" w:eastAsia="微软雅黑" w:hAnsi="微软雅黑"/>
          <w:sz w:val="24"/>
          <w:szCs w:val="24"/>
        </w:rPr>
        <w:t>种不同的方法（每种砝码至少用一块。）</w:t>
      </w:r>
    </w:p>
    <w:p w:rsidR="0044338E" w:rsidRP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【分析】</w:t>
      </w:r>
      <w:r w:rsidRPr="0044338E">
        <w:rPr>
          <w:rFonts w:ascii="微软雅黑" w:eastAsia="微软雅黑" w:hAnsi="微软雅黑" w:hint="eastAsia"/>
          <w:sz w:val="24"/>
          <w:szCs w:val="24"/>
        </w:rPr>
        <w:t>枚举。</w:t>
      </w:r>
      <w:r w:rsidRPr="0044338E">
        <w:rPr>
          <w:rFonts w:ascii="微软雅黑" w:eastAsia="微软雅黑" w:hAnsi="微软雅黑"/>
          <w:sz w:val="24"/>
          <w:szCs w:val="24"/>
        </w:rPr>
        <w:object w:dxaOrig="2160" w:dyaOrig="260">
          <v:shape id="_x0000_i1039" type="#_x0000_t75" style="width:107.25pt;height:12.75pt" o:ole="">
            <v:imagedata r:id="rId48" o:title=""/>
          </v:shape>
          <o:OLEObject Type="Embed" ProgID="Equation.DSMT4" ShapeID="_x0000_i1039" DrawAspect="Content" ObjectID="_1401287009" r:id="rId4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2160" w:dyaOrig="260">
          <v:shape id="_x0000_i1040" type="#_x0000_t75" style="width:108pt;height:12.75pt" o:ole="">
            <v:imagedata r:id="rId50" o:title=""/>
          </v:shape>
          <o:OLEObject Type="Embed" ProgID="Equation.DSMT4" ShapeID="_x0000_i1040" DrawAspect="Content" ObjectID="_1401287010" r:id="rId51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2020" w:dyaOrig="260">
          <v:shape id="_x0000_i1041" type="#_x0000_t75" style="width:97.5pt;height:12.75pt" o:ole="">
            <v:imagedata r:id="rId52" o:title=""/>
          </v:shape>
          <o:OLEObject Type="Embed" ProgID="Equation.DSMT4" ShapeID="_x0000_i1041" DrawAspect="Content" ObjectID="_1401287011" r:id="rId53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2020" w:dyaOrig="260">
          <v:shape id="_x0000_i1042" type="#_x0000_t75" style="width:97.5pt;height:12.75pt" o:ole="">
            <v:imagedata r:id="rId54" o:title=""/>
          </v:shape>
          <o:OLEObject Type="Embed" ProgID="Equation.DSMT4" ShapeID="_x0000_i1042" DrawAspect="Content" ObjectID="_1401287012" r:id="rId55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</w:p>
    <w:p w:rsidR="0044338E" w:rsidRDefault="0044338E" w:rsidP="0044338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2100" w:dyaOrig="260">
          <v:shape id="_x0000_i1043" type="#_x0000_t75" style="width:102.75pt;height:12.75pt" o:ole="">
            <v:imagedata r:id="rId56" o:title=""/>
          </v:shape>
          <o:OLEObject Type="Embed" ProgID="Equation.DSMT4" ShapeID="_x0000_i1043" DrawAspect="Content" ObjectID="_1401287013" r:id="rId57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2100" w:dyaOrig="260">
          <v:shape id="_x0000_i1044" type="#_x0000_t75" style="width:105pt;height:12.75pt" o:ole="">
            <v:imagedata r:id="rId58" o:title=""/>
          </v:shape>
          <o:OLEObject Type="Embed" ProgID="Equation.DSMT4" ShapeID="_x0000_i1044" DrawAspect="Content" ObjectID="_1401287014" r:id="rId59"/>
        </w:object>
      </w:r>
      <w:r w:rsidRPr="0044338E">
        <w:rPr>
          <w:rFonts w:ascii="微软雅黑" w:eastAsia="微软雅黑" w:hAnsi="微软雅黑"/>
          <w:sz w:val="24"/>
          <w:szCs w:val="24"/>
        </w:rPr>
        <w:t>，一共有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45" type="#_x0000_t75" style="width:9pt;height:12.75pt" o:ole="">
            <v:imagedata r:id="rId60" o:title=""/>
          </v:shape>
          <o:OLEObject Type="Embed" ProgID="Equation.DSMT4" ShapeID="_x0000_i1045" DrawAspect="Content" ObjectID="_1401287015" r:id="rId61"/>
        </w:object>
      </w:r>
      <w:r w:rsidRPr="0044338E">
        <w:rPr>
          <w:rFonts w:ascii="微软雅黑" w:eastAsia="微软雅黑" w:hAnsi="微软雅黑"/>
          <w:sz w:val="24"/>
          <w:szCs w:val="24"/>
        </w:rPr>
        <w:t>种</w:t>
      </w:r>
      <w:r w:rsidRPr="0044338E">
        <w:rPr>
          <w:rFonts w:ascii="微软雅黑" w:eastAsia="微软雅黑" w:hAnsi="微软雅黑" w:hint="eastAsia"/>
          <w:sz w:val="24"/>
          <w:szCs w:val="24"/>
        </w:rPr>
        <w:t>方法</w:t>
      </w:r>
      <w:r w:rsidRPr="0044338E">
        <w:rPr>
          <w:rFonts w:ascii="微软雅黑" w:eastAsia="微软雅黑" w:hAnsi="微软雅黑"/>
          <w:sz w:val="24"/>
          <w:szCs w:val="24"/>
        </w:rPr>
        <w:t>。</w:t>
      </w:r>
    </w:p>
    <w:p w:rsidR="0044338E" w:rsidRDefault="0044338E" w:rsidP="0044338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6.14</w:t>
      </w:r>
      <w:r w:rsidRPr="0044338E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4338E">
        <w:rPr>
          <w:rFonts w:ascii="微软雅黑" w:eastAsia="微软雅黑" w:hAnsi="微软雅黑" w:hint="eastAsia"/>
          <w:sz w:val="24"/>
          <w:szCs w:val="24"/>
        </w:rPr>
        <w:t>在</w:t>
      </w:r>
      <w:r w:rsidRPr="0044338E">
        <w:rPr>
          <w:rFonts w:ascii="微软雅黑" w:eastAsia="微软雅黑" w:hAnsi="微软雅黑"/>
          <w:sz w:val="24"/>
          <w:szCs w:val="24"/>
        </w:rPr>
        <w:object w:dxaOrig="139" w:dyaOrig="240">
          <v:shape id="_x0000_i1046" type="#_x0000_t75" style="width:7.5pt;height:12pt" o:ole="">
            <v:imagedata r:id="rId62" o:title=""/>
          </v:shape>
          <o:OLEObject Type="Embed" ProgID="Equation.DSMT4" ShapeID="_x0000_i1046" DrawAspect="Content" ObjectID="_1401287016" r:id="rId6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到</w:t>
      </w:r>
      <w:r w:rsidRPr="0044338E">
        <w:rPr>
          <w:rFonts w:ascii="微软雅黑" w:eastAsia="微软雅黑" w:hAnsi="微软雅黑"/>
          <w:sz w:val="24"/>
          <w:szCs w:val="24"/>
        </w:rPr>
        <w:object w:dxaOrig="499" w:dyaOrig="260">
          <v:shape id="_x0000_i1047" type="#_x0000_t75" style="width:25.5pt;height:13.5pt" o:ole="">
            <v:imagedata r:id="rId64" o:title=""/>
          </v:shape>
          <o:OLEObject Type="Embed" ProgID="Equation.DSMT4" ShapeID="_x0000_i1047" DrawAspect="Content" ObjectID="_1401287017" r:id="rId65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（含</w:t>
      </w:r>
      <w:r w:rsidRPr="0044338E">
        <w:rPr>
          <w:rFonts w:ascii="微软雅黑" w:eastAsia="微软雅黑" w:hAnsi="微软雅黑"/>
          <w:sz w:val="24"/>
          <w:szCs w:val="24"/>
        </w:rPr>
        <w:object w:dxaOrig="499" w:dyaOrig="260">
          <v:shape id="_x0000_i1048" type="#_x0000_t75" style="width:25.5pt;height:13.5pt" o:ole="">
            <v:imagedata r:id="rId66" o:title=""/>
          </v:shape>
          <o:OLEObject Type="Embed" ProgID="Equation.DSMT4" ShapeID="_x0000_i1048" DrawAspect="Content" ObjectID="_1401287018" r:id="rId67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）的所有正整数中，它的数码和可被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49" type="#_x0000_t75" style="width:9pt;height:13.5pt" o:ole="">
            <v:imagedata r:id="rId68" o:title=""/>
          </v:shape>
          <o:OLEObject Type="Embed" ProgID="Equation.DSMT4" ShapeID="_x0000_i1049" DrawAspect="Content" ObjectID="_1401287019" r:id="rId6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整除的数共有多少个？</w:t>
      </w:r>
    </w:p>
    <w:p w:rsid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 w:hint="eastAsia"/>
          <w:sz w:val="24"/>
          <w:szCs w:val="24"/>
        </w:rPr>
        <w:lastRenderedPageBreak/>
        <w:t>把</w:t>
      </w:r>
      <w:r w:rsidRPr="0044338E">
        <w:rPr>
          <w:rFonts w:ascii="微软雅黑" w:eastAsia="微软雅黑" w:hAnsi="微软雅黑"/>
          <w:sz w:val="24"/>
          <w:szCs w:val="24"/>
        </w:rPr>
        <w:object w:dxaOrig="780" w:dyaOrig="260">
          <v:shape id="_x0000_i1050" type="#_x0000_t75" style="width:39pt;height:13.5pt" o:ole="">
            <v:imagedata r:id="rId70" o:title=""/>
          </v:shape>
          <o:OLEObject Type="Embed" ProgID="Equation.DSMT4" ShapeID="_x0000_i1050" DrawAspect="Content" ObjectID="_1401287020" r:id="rId71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中的个位去掉，得到从</w:t>
      </w:r>
      <w:r w:rsidRPr="0044338E">
        <w:rPr>
          <w:rFonts w:ascii="微软雅黑" w:eastAsia="微软雅黑" w:hAnsi="微软雅黑"/>
          <w:sz w:val="24"/>
          <w:szCs w:val="24"/>
        </w:rPr>
        <w:object w:dxaOrig="660" w:dyaOrig="260">
          <v:shape id="_x0000_i1051" type="#_x0000_t75" style="width:33pt;height:13.5pt" o:ole="">
            <v:imagedata r:id="rId72" o:title=""/>
          </v:shape>
          <o:OLEObject Type="Embed" ProgID="Equation.DSMT4" ShapeID="_x0000_i1051" DrawAspect="Content" ObjectID="_1401287021" r:id="rId7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中的一个数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00">
          <v:shape id="_x0000_i1052" type="#_x0000_t75" style="width:9pt;height:10.5pt" o:ole="">
            <v:imagedata r:id="rId74" o:title=""/>
          </v:shape>
          <o:OLEObject Type="Embed" ProgID="Equation.DSMT4" ShapeID="_x0000_i1052" DrawAspect="Content" ObjectID="_1401287022" r:id="rId75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，各位数字和除以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53" type="#_x0000_t75" style="width:9pt;height:13.5pt" o:ole="">
            <v:imagedata r:id="rId76" o:title=""/>
          </v:shape>
          <o:OLEObject Type="Embed" ProgID="Equation.DSMT4" ShapeID="_x0000_i1053" DrawAspect="Content" ObjectID="_1401287023" r:id="rId77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的余数为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54" type="#_x0000_t75" style="width:9pt;height:13.5pt" o:ole="">
            <v:imagedata r:id="rId78" o:title=""/>
          </v:shape>
          <o:OLEObject Type="Embed" ProgID="Equation.DSMT4" ShapeID="_x0000_i1054" DrawAspect="Content" ObjectID="_1401287024" r:id="rId7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、</w:t>
      </w:r>
      <w:r w:rsidRPr="0044338E">
        <w:rPr>
          <w:rFonts w:ascii="微软雅黑" w:eastAsia="微软雅黑" w:hAnsi="微软雅黑"/>
          <w:sz w:val="24"/>
          <w:szCs w:val="24"/>
        </w:rPr>
        <w:object w:dxaOrig="139" w:dyaOrig="240">
          <v:shape id="_x0000_i1055" type="#_x0000_t75" style="width:7.5pt;height:12pt" o:ole="">
            <v:imagedata r:id="rId80" o:title=""/>
          </v:shape>
          <o:OLEObject Type="Embed" ProgID="Equation.DSMT4" ShapeID="_x0000_i1055" DrawAspect="Content" ObjectID="_1401287025" r:id="rId81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、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40">
          <v:shape id="_x0000_i1056" type="#_x0000_t75" style="width:9pt;height:12pt" o:ole="">
            <v:imagedata r:id="rId82" o:title=""/>
          </v:shape>
          <o:OLEObject Type="Embed" ProgID="Equation.DSMT4" ShapeID="_x0000_i1056" DrawAspect="Content" ObjectID="_1401287026" r:id="rId8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、</w:t>
      </w:r>
      <w:r w:rsidRPr="0044338E">
        <w:rPr>
          <w:rFonts w:ascii="微软雅黑" w:eastAsia="微软雅黑" w:hAnsi="微软雅黑"/>
          <w:sz w:val="24"/>
          <w:szCs w:val="24"/>
        </w:rPr>
        <w:object w:dxaOrig="160" w:dyaOrig="260">
          <v:shape id="_x0000_i1057" type="#_x0000_t75" style="width:7.5pt;height:13.5pt" o:ole="">
            <v:imagedata r:id="rId84" o:title=""/>
          </v:shape>
          <o:OLEObject Type="Embed" ProgID="Equation.DSMT4" ShapeID="_x0000_i1057" DrawAspect="Content" ObjectID="_1401287027" r:id="rId85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、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40">
          <v:shape id="_x0000_i1058" type="#_x0000_t75" style="width:9pt;height:12pt" o:ole="">
            <v:imagedata r:id="rId86" o:title=""/>
          </v:shape>
          <o:OLEObject Type="Embed" ProgID="Equation.DSMT4" ShapeID="_x0000_i1058" DrawAspect="Content" ObjectID="_1401287028" r:id="rId87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中的一种，之后添加个位数字使新生成的数的各位数字之和能够整除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59" type="#_x0000_t75" style="width:9pt;height:13.5pt" o:ole="">
            <v:imagedata r:id="rId88" o:title=""/>
          </v:shape>
          <o:OLEObject Type="Embed" ProgID="Equation.DSMT4" ShapeID="_x0000_i1059" DrawAspect="Content" ObjectID="_1401287029" r:id="rId8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。不论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00">
          <v:shape id="_x0000_i1060" type="#_x0000_t75" style="width:9pt;height:10.5pt" o:ole="">
            <v:imagedata r:id="rId90" o:title=""/>
          </v:shape>
          <o:OLEObject Type="Embed" ProgID="Equation.DSMT4" ShapeID="_x0000_i1060" DrawAspect="Content" ObjectID="_1401287030" r:id="rId91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的各位数字之和除以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61" type="#_x0000_t75" style="width:9pt;height:13.5pt" o:ole="">
            <v:imagedata r:id="rId92" o:title=""/>
          </v:shape>
          <o:OLEObject Type="Embed" ProgID="Equation.DSMT4" ShapeID="_x0000_i1061" DrawAspect="Content" ObjectID="_1401287031" r:id="rId9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的余数是多少，个位数都有两种添加方法，所以从</w:t>
      </w:r>
      <w:r w:rsidRPr="0044338E">
        <w:rPr>
          <w:rFonts w:ascii="微软雅黑" w:eastAsia="微软雅黑" w:hAnsi="微软雅黑"/>
          <w:sz w:val="24"/>
          <w:szCs w:val="24"/>
        </w:rPr>
        <w:object w:dxaOrig="780" w:dyaOrig="260">
          <v:shape id="_x0000_i1062" type="#_x0000_t75" style="width:39pt;height:13.5pt" o:ole="">
            <v:imagedata r:id="rId94" o:title=""/>
          </v:shape>
          <o:OLEObject Type="Embed" ProgID="Equation.DSMT4" ShapeID="_x0000_i1062" DrawAspect="Content" ObjectID="_1401287032" r:id="rId95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这</w:t>
      </w:r>
      <w:r w:rsidRPr="0044338E">
        <w:rPr>
          <w:rFonts w:ascii="微软雅黑" w:eastAsia="微软雅黑" w:hAnsi="微软雅黑"/>
          <w:sz w:val="24"/>
          <w:szCs w:val="24"/>
        </w:rPr>
        <w:object w:dxaOrig="499" w:dyaOrig="260">
          <v:shape id="_x0000_i1063" type="#_x0000_t75" style="width:25.5pt;height:13.5pt" o:ole="">
            <v:imagedata r:id="rId96" o:title=""/>
          </v:shape>
          <o:OLEObject Type="Embed" ProgID="Equation.DSMT4" ShapeID="_x0000_i1063" DrawAspect="Content" ObjectID="_1401287033" r:id="rId97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个数中各位数字之和为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64" type="#_x0000_t75" style="width:9pt;height:13.5pt" o:ole="">
            <v:imagedata r:id="rId98" o:title=""/>
          </v:shape>
          <o:OLEObject Type="Embed" ProgID="Equation.DSMT4" ShapeID="_x0000_i1064" DrawAspect="Content" ObjectID="_1401287034" r:id="rId9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的倍数的有</w:t>
      </w:r>
      <w:r w:rsidRPr="0044338E">
        <w:rPr>
          <w:rFonts w:ascii="微软雅黑" w:eastAsia="微软雅黑" w:hAnsi="微软雅黑"/>
          <w:sz w:val="24"/>
          <w:szCs w:val="24"/>
        </w:rPr>
        <w:object w:dxaOrig="1200" w:dyaOrig="260">
          <v:shape id="_x0000_i1065" type="#_x0000_t75" style="width:60pt;height:13.5pt" o:ole="">
            <v:imagedata r:id="rId100" o:title=""/>
          </v:shape>
          <o:OLEObject Type="Embed" ProgID="Equation.DSMT4" ShapeID="_x0000_i1065" DrawAspect="Content" ObjectID="_1401287035" r:id="rId101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（个），减去一个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66" type="#_x0000_t75" style="width:9pt;height:13.5pt" o:ole="">
            <v:imagedata r:id="rId102" o:title=""/>
          </v:shape>
          <o:OLEObject Type="Embed" ProgID="Equation.DSMT4" ShapeID="_x0000_i1066" DrawAspect="Content" ObjectID="_1401287036" r:id="rId10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，有</w:t>
      </w:r>
      <w:r w:rsidRPr="0044338E">
        <w:rPr>
          <w:rFonts w:ascii="微软雅黑" w:eastAsia="微软雅黑" w:hAnsi="微软雅黑"/>
          <w:sz w:val="24"/>
          <w:szCs w:val="24"/>
        </w:rPr>
        <w:object w:dxaOrig="1180" w:dyaOrig="260">
          <v:shape id="_x0000_i1067" type="#_x0000_t75" style="width:58.5pt;height:13.5pt" o:ole="">
            <v:imagedata r:id="rId104" o:title=""/>
          </v:shape>
          <o:OLEObject Type="Embed" ProgID="Equation.DSMT4" ShapeID="_x0000_i1067" DrawAspect="Content" ObjectID="_1401287037" r:id="rId105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（个）；从</w:t>
      </w:r>
      <w:r w:rsidRPr="0044338E">
        <w:rPr>
          <w:rFonts w:ascii="微软雅黑" w:eastAsia="微软雅黑" w:hAnsi="微软雅黑"/>
          <w:sz w:val="24"/>
          <w:szCs w:val="24"/>
        </w:rPr>
        <w:object w:dxaOrig="1120" w:dyaOrig="260">
          <v:shape id="_x0000_i1068" type="#_x0000_t75" style="width:55.5pt;height:13.5pt" o:ole="">
            <v:imagedata r:id="rId106" o:title=""/>
          </v:shape>
          <o:OLEObject Type="Embed" ProgID="Equation.DSMT4" ShapeID="_x0000_i1068" DrawAspect="Content" ObjectID="_1401287038" r:id="rId107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这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69" type="#_x0000_t75" style="width:9pt;height:13.5pt" o:ole="">
            <v:imagedata r:id="rId108" o:title=""/>
          </v:shape>
          <o:OLEObject Type="Embed" ProgID="Equation.DSMT4" ShapeID="_x0000_i1069" DrawAspect="Content" ObjectID="_1401287039" r:id="rId10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个数中有</w:t>
      </w:r>
      <w:r w:rsidRPr="0044338E">
        <w:rPr>
          <w:rFonts w:ascii="微软雅黑" w:eastAsia="微软雅黑" w:hAnsi="微软雅黑"/>
          <w:sz w:val="24"/>
          <w:szCs w:val="24"/>
        </w:rPr>
        <w:object w:dxaOrig="480" w:dyaOrig="260">
          <v:shape id="_x0000_i1070" type="#_x0000_t75" style="width:24pt;height:13.5pt" o:ole="">
            <v:imagedata r:id="rId110" o:title=""/>
          </v:shape>
          <o:OLEObject Type="Embed" ProgID="Equation.DSMT4" ShapeID="_x0000_i1070" DrawAspect="Content" ObjectID="_1401287040" r:id="rId111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和</w:t>
      </w:r>
      <w:r w:rsidRPr="0044338E">
        <w:rPr>
          <w:rFonts w:ascii="微软雅黑" w:eastAsia="微软雅黑" w:hAnsi="微软雅黑"/>
          <w:sz w:val="24"/>
          <w:szCs w:val="24"/>
        </w:rPr>
        <w:object w:dxaOrig="499" w:dyaOrig="260">
          <v:shape id="_x0000_i1071" type="#_x0000_t75" style="width:25.5pt;height:13.5pt" o:ole="">
            <v:imagedata r:id="rId112" o:title=""/>
          </v:shape>
          <o:OLEObject Type="Embed" ProgID="Equation.DSMT4" ShapeID="_x0000_i1071" DrawAspect="Content" ObjectID="_1401287041" r:id="rId11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各位数字之和能被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72" type="#_x0000_t75" style="width:9pt;height:13.5pt" o:ole="">
            <v:imagedata r:id="rId114" o:title=""/>
          </v:shape>
          <o:OLEObject Type="Embed" ProgID="Equation.DSMT4" ShapeID="_x0000_i1072" DrawAspect="Content" ObjectID="_1401287042" r:id="rId115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整除，所以从</w:t>
      </w:r>
      <w:r w:rsidRPr="0044338E">
        <w:rPr>
          <w:rFonts w:ascii="微软雅黑" w:eastAsia="微软雅黑" w:hAnsi="微软雅黑"/>
          <w:sz w:val="24"/>
          <w:szCs w:val="24"/>
        </w:rPr>
        <w:object w:dxaOrig="139" w:dyaOrig="240">
          <v:shape id="_x0000_i1073" type="#_x0000_t75" style="width:7.5pt;height:12pt" o:ole="">
            <v:imagedata r:id="rId116" o:title=""/>
          </v:shape>
          <o:OLEObject Type="Embed" ProgID="Equation.DSMT4" ShapeID="_x0000_i1073" DrawAspect="Content" ObjectID="_1401287043" r:id="rId117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到</w:t>
      </w:r>
      <w:r w:rsidRPr="0044338E">
        <w:rPr>
          <w:rFonts w:ascii="微软雅黑" w:eastAsia="微软雅黑" w:hAnsi="微软雅黑"/>
          <w:sz w:val="24"/>
          <w:szCs w:val="24"/>
        </w:rPr>
        <w:object w:dxaOrig="499" w:dyaOrig="260">
          <v:shape id="_x0000_i1074" type="#_x0000_t75" style="width:25.5pt;height:13.5pt" o:ole="">
            <v:imagedata r:id="rId118" o:title=""/>
          </v:shape>
          <o:OLEObject Type="Embed" ProgID="Equation.DSMT4" ShapeID="_x0000_i1074" DrawAspect="Content" ObjectID="_1401287044" r:id="rId119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所有正整数中，它的数码和可被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75" type="#_x0000_t75" style="width:9pt;height:13.5pt" o:ole="">
            <v:imagedata r:id="rId120" o:title=""/>
          </v:shape>
          <o:OLEObject Type="Embed" ProgID="Equation.DSMT4" ShapeID="_x0000_i1075" DrawAspect="Content" ObjectID="_1401287045" r:id="rId121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整除的数共有</w:t>
      </w:r>
      <w:r w:rsidRPr="0044338E">
        <w:rPr>
          <w:rFonts w:ascii="微软雅黑" w:eastAsia="微软雅黑" w:hAnsi="微软雅黑"/>
          <w:sz w:val="24"/>
          <w:szCs w:val="24"/>
        </w:rPr>
        <w:object w:dxaOrig="1200" w:dyaOrig="260">
          <v:shape id="_x0000_i1076" type="#_x0000_t75" style="width:60pt;height:13.5pt" o:ole="">
            <v:imagedata r:id="rId122" o:title=""/>
          </v:shape>
          <o:OLEObject Type="Embed" ProgID="Equation.DSMT4" ShapeID="_x0000_i1076" DrawAspect="Content" ObjectID="_1401287046" r:id="rId123"/>
        </w:object>
      </w:r>
      <w:r w:rsidRPr="0044338E">
        <w:rPr>
          <w:rFonts w:ascii="微软雅黑" w:eastAsia="微软雅黑" w:hAnsi="微软雅黑" w:hint="eastAsia"/>
          <w:sz w:val="24"/>
          <w:szCs w:val="24"/>
        </w:rPr>
        <w:t>（个）。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4338E">
        <w:rPr>
          <w:rFonts w:ascii="微软雅黑" w:eastAsia="微软雅黑" w:hAnsi="微软雅黑"/>
          <w:sz w:val="24"/>
          <w:szCs w:val="24"/>
        </w:rPr>
        <w:t>在一个六边形纸片内有</w:t>
      </w:r>
      <w:r w:rsidRPr="0044338E">
        <w:rPr>
          <w:rFonts w:ascii="微软雅黑" w:eastAsia="微软雅黑" w:hAnsi="微软雅黑"/>
          <w:sz w:val="24"/>
          <w:szCs w:val="24"/>
        </w:rPr>
        <w:object w:dxaOrig="279" w:dyaOrig="260">
          <v:shape id="_x0000_i1077" type="#_x0000_t75" style="width:14.25pt;height:12.75pt" o:ole="">
            <v:imagedata r:id="rId124" o:title=""/>
          </v:shape>
          <o:OLEObject Type="Embed" ProgID="Equation.DSMT4" ShapeID="_x0000_i1077" DrawAspect="Content" ObjectID="_1401287047" r:id="rId125"/>
        </w:object>
      </w:r>
      <w:r w:rsidRPr="0044338E">
        <w:rPr>
          <w:rFonts w:ascii="微软雅黑" w:eastAsia="微软雅黑" w:hAnsi="微软雅黑"/>
          <w:sz w:val="24"/>
          <w:szCs w:val="24"/>
        </w:rPr>
        <w:t>个点，以这</w:t>
      </w:r>
      <w:r w:rsidRPr="0044338E">
        <w:rPr>
          <w:rFonts w:ascii="微软雅黑" w:eastAsia="微软雅黑" w:hAnsi="微软雅黑"/>
          <w:sz w:val="24"/>
          <w:szCs w:val="24"/>
        </w:rPr>
        <w:object w:dxaOrig="279" w:dyaOrig="260">
          <v:shape id="_x0000_i1078" type="#_x0000_t75" style="width:14.25pt;height:12.75pt" o:ole="">
            <v:imagedata r:id="rId126" o:title=""/>
          </v:shape>
          <o:OLEObject Type="Embed" ProgID="Equation.DSMT4" ShapeID="_x0000_i1078" DrawAspect="Content" ObjectID="_1401287048" r:id="rId127"/>
        </w:object>
      </w:r>
      <w:r w:rsidRPr="0044338E">
        <w:rPr>
          <w:rFonts w:ascii="微软雅黑" w:eastAsia="微软雅黑" w:hAnsi="微软雅黑"/>
          <w:sz w:val="24"/>
          <w:szCs w:val="24"/>
        </w:rPr>
        <w:t>个点和六变形的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79" type="#_x0000_t75" style="width:9pt;height:12.75pt" o:ole="">
            <v:imagedata r:id="rId128" o:title=""/>
          </v:shape>
          <o:OLEObject Type="Embed" ProgID="Equation.DSMT4" ShapeID="_x0000_i1079" DrawAspect="Content" ObjectID="_1401287049" r:id="rId129"/>
        </w:object>
      </w:r>
      <w:r w:rsidRPr="0044338E">
        <w:rPr>
          <w:rFonts w:ascii="微软雅黑" w:eastAsia="微软雅黑" w:hAnsi="微软雅黑"/>
          <w:sz w:val="24"/>
          <w:szCs w:val="24"/>
        </w:rPr>
        <w:t>个顶点为顶点的三角形，最多能剪出_______个．</w:t>
      </w:r>
    </w:p>
    <w:p w:rsidR="0044338E" w:rsidRP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设正六边形内有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00">
          <v:shape id="_x0000_i1080" type="#_x0000_t75" style="width:9pt;height:9.75pt" o:ole="">
            <v:imagedata r:id="rId130" o:title=""/>
          </v:shape>
          <o:OLEObject Type="Embed" ProgID="Equation.DSMT4" ShapeID="_x0000_i1080" DrawAspect="Content" ObjectID="_1401287050" r:id="rId131"/>
        </w:object>
      </w:r>
      <w:r w:rsidRPr="0044338E">
        <w:rPr>
          <w:rFonts w:ascii="微软雅黑" w:eastAsia="微软雅黑" w:hAnsi="微软雅黑"/>
          <w:sz w:val="24"/>
          <w:szCs w:val="24"/>
        </w:rPr>
        <w:t>个点，当</w:t>
      </w:r>
      <w:r w:rsidRPr="0044338E">
        <w:rPr>
          <w:rFonts w:ascii="微软雅黑" w:eastAsia="微软雅黑" w:hAnsi="微软雅黑"/>
          <w:sz w:val="24"/>
          <w:szCs w:val="24"/>
        </w:rPr>
        <w:object w:dxaOrig="460" w:dyaOrig="260">
          <v:shape id="_x0000_i1081" type="#_x0000_t75" style="width:23.25pt;height:12.75pt" o:ole="">
            <v:imagedata r:id="rId132" o:title=""/>
          </v:shape>
          <o:OLEObject Type="Embed" ProgID="Equation.DSMT4" ShapeID="_x0000_i1081" DrawAspect="Content" ObjectID="_1401287051" r:id="rId133"/>
        </w:object>
      </w:r>
      <w:r w:rsidRPr="0044338E">
        <w:rPr>
          <w:rFonts w:ascii="微软雅黑" w:eastAsia="微软雅黑" w:hAnsi="微软雅黑"/>
          <w:sz w:val="24"/>
          <w:szCs w:val="24"/>
        </w:rPr>
        <w:t>时有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60">
          <v:shape id="_x0000_i1082" type="#_x0000_t75" style="width:9pt;height:12.75pt" o:ole="">
            <v:imagedata r:id="rId134" o:title=""/>
          </v:shape>
          <o:OLEObject Type="Embed" ProgID="Equation.DSMT4" ShapeID="_x0000_i1082" DrawAspect="Content" ObjectID="_1401287052" r:id="rId135"/>
        </w:object>
      </w:r>
      <w:r w:rsidRPr="0044338E">
        <w:rPr>
          <w:rFonts w:ascii="微软雅黑" w:eastAsia="微软雅黑" w:hAnsi="微软雅黑"/>
          <w:sz w:val="24"/>
          <w:szCs w:val="24"/>
        </w:rPr>
        <w:t>个三角形，每增加一个点，就增加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40">
          <v:shape id="_x0000_i1083" type="#_x0000_t75" style="width:9pt;height:12pt" o:ole="">
            <v:imagedata r:id="rId136" o:title=""/>
          </v:shape>
          <o:OLEObject Type="Embed" ProgID="Equation.DSMT4" ShapeID="_x0000_i1083" DrawAspect="Content" ObjectID="_1401287053" r:id="rId137"/>
        </w:object>
      </w:r>
      <w:r w:rsidRPr="0044338E">
        <w:rPr>
          <w:rFonts w:ascii="微软雅黑" w:eastAsia="微软雅黑" w:hAnsi="微软雅黑"/>
          <w:sz w:val="24"/>
          <w:szCs w:val="24"/>
        </w:rPr>
        <w:t>个三角形，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180" w:dyaOrig="200">
          <v:shape id="_x0000_i1084" type="#_x0000_t75" style="width:9pt;height:9.75pt" o:ole="">
            <v:imagedata r:id="rId138" o:title=""/>
          </v:shape>
          <o:OLEObject Type="Embed" ProgID="Equation.DSMT4" ShapeID="_x0000_i1084" DrawAspect="Content" ObjectID="_1401287054" r:id="rId139"/>
        </w:object>
      </w:r>
      <w:r w:rsidRPr="0044338E">
        <w:rPr>
          <w:rFonts w:ascii="微软雅黑" w:eastAsia="微软雅黑" w:hAnsi="微软雅黑"/>
          <w:sz w:val="24"/>
          <w:szCs w:val="24"/>
        </w:rPr>
        <w:t>个点最多能剪出</w:t>
      </w:r>
      <w:r w:rsidRPr="0044338E">
        <w:rPr>
          <w:rFonts w:ascii="微软雅黑" w:eastAsia="微软雅黑" w:hAnsi="微软雅黑"/>
          <w:sz w:val="24"/>
          <w:szCs w:val="24"/>
        </w:rPr>
        <w:object w:dxaOrig="1960" w:dyaOrig="360">
          <v:shape id="_x0000_i1085" type="#_x0000_t75" style="width:98.25pt;height:18pt" o:ole="">
            <v:imagedata r:id="rId140" o:title=""/>
          </v:shape>
          <o:OLEObject Type="Embed" ProgID="Equation.DSMT4" ShapeID="_x0000_i1085" DrawAspect="Content" ObjectID="_1401287055" r:id="rId141"/>
        </w:object>
      </w:r>
      <w:r w:rsidRPr="0044338E">
        <w:rPr>
          <w:rFonts w:ascii="微软雅黑" w:eastAsia="微软雅黑" w:hAnsi="微软雅黑"/>
          <w:sz w:val="24"/>
          <w:szCs w:val="24"/>
        </w:rPr>
        <w:t>个三角形．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object w:dxaOrig="600" w:dyaOrig="260">
          <v:shape id="_x0000_i1086" type="#_x0000_t75" style="width:30pt;height:12.75pt" o:ole="">
            <v:imagedata r:id="rId142" o:title=""/>
          </v:shape>
          <o:OLEObject Type="Embed" ProgID="Equation.DSMT4" ShapeID="_x0000_i1086" DrawAspect="Content" ObjectID="_1401287056" r:id="rId143"/>
        </w:object>
      </w:r>
      <w:r w:rsidRPr="0044338E">
        <w:rPr>
          <w:rFonts w:ascii="微软雅黑" w:eastAsia="微软雅黑" w:hAnsi="微软雅黑"/>
          <w:sz w:val="24"/>
          <w:szCs w:val="24"/>
        </w:rPr>
        <w:t>时，可剪出</w:t>
      </w:r>
      <w:r w:rsidRPr="0044338E">
        <w:rPr>
          <w:rFonts w:ascii="微软雅黑" w:eastAsia="微软雅黑" w:hAnsi="微软雅黑"/>
          <w:sz w:val="24"/>
          <w:szCs w:val="24"/>
        </w:rPr>
        <w:object w:dxaOrig="360" w:dyaOrig="240">
          <v:shape id="_x0000_i1087" type="#_x0000_t75" style="width:18pt;height:12pt" o:ole="">
            <v:imagedata r:id="rId144" o:title=""/>
          </v:shape>
          <o:OLEObject Type="Embed" ProgID="Equation.DSMT4" ShapeID="_x0000_i1087" DrawAspect="Content" ObjectID="_1401287057" r:id="rId145"/>
        </w:object>
      </w:r>
      <w:r w:rsidRPr="0044338E">
        <w:rPr>
          <w:rFonts w:ascii="微软雅黑" w:eastAsia="微软雅黑" w:hAnsi="微软雅黑"/>
          <w:sz w:val="24"/>
          <w:szCs w:val="24"/>
        </w:rPr>
        <w:t>个三角形．</w:t>
      </w:r>
    </w:p>
    <w:p w:rsidR="0044338E" w:rsidRDefault="0044338E" w:rsidP="0044338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注：设最多能剪出</w:t>
      </w:r>
      <w:r w:rsidRPr="0044338E">
        <w:rPr>
          <w:rFonts w:ascii="微软雅黑" w:eastAsia="微软雅黑" w:hAnsi="微软雅黑"/>
          <w:sz w:val="24"/>
          <w:szCs w:val="24"/>
        </w:rPr>
        <w:object w:dxaOrig="180" w:dyaOrig="200">
          <v:shape id="_x0000_i1088" type="#_x0000_t75" style="width:9pt;height:9.75pt" o:ole="">
            <v:imagedata r:id="rId146" o:title=""/>
          </v:shape>
          <o:OLEObject Type="Embed" ProgID="Equation.DSMT4" ShapeID="_x0000_i1088" DrawAspect="Content" ObjectID="_1401287058" r:id="rId147"/>
        </w:object>
      </w:r>
      <w:r w:rsidRPr="0044338E">
        <w:rPr>
          <w:rFonts w:ascii="微软雅黑" w:eastAsia="微软雅黑" w:hAnsi="微软雅黑"/>
          <w:sz w:val="24"/>
          <w:szCs w:val="24"/>
        </w:rPr>
        <w:t>个小三角形，则这些小三角形的内角和为</w:t>
      </w:r>
      <w:r w:rsidRPr="0044338E">
        <w:rPr>
          <w:rFonts w:ascii="微软雅黑" w:eastAsia="微软雅黑" w:hAnsi="微软雅黑"/>
          <w:sz w:val="24"/>
          <w:szCs w:val="24"/>
        </w:rPr>
        <w:object w:dxaOrig="560" w:dyaOrig="260">
          <v:shape id="_x0000_i1089" type="#_x0000_t75" style="width:27.75pt;height:12.75pt" o:ole="">
            <v:imagedata r:id="rId148" o:title=""/>
          </v:shape>
          <o:OLEObject Type="Embed" ProgID="Equation.DSMT4" ShapeID="_x0000_i1089" DrawAspect="Content" ObjectID="_1401287059" r:id="rId149"/>
        </w:object>
      </w:r>
      <w:r w:rsidRPr="0044338E">
        <w:rPr>
          <w:rFonts w:ascii="微软雅黑" w:eastAsia="微软雅黑" w:hAnsi="微软雅黑"/>
          <w:sz w:val="24"/>
          <w:szCs w:val="24"/>
        </w:rPr>
        <w:t>．换一个角度看，汇聚到正六边形六个顶点处各角之和为</w:t>
      </w:r>
      <w:r w:rsidRPr="0044338E">
        <w:rPr>
          <w:rFonts w:ascii="微软雅黑" w:eastAsia="微软雅黑" w:hAnsi="微软雅黑"/>
          <w:sz w:val="24"/>
          <w:szCs w:val="24"/>
        </w:rPr>
        <w:object w:dxaOrig="740" w:dyaOrig="260">
          <v:shape id="_x0000_i1090" type="#_x0000_t75" style="width:36.75pt;height:12.75pt" o:ole="">
            <v:imagedata r:id="rId150" o:title=""/>
          </v:shape>
          <o:OLEObject Type="Embed" ProgID="Equation.DSMT4" ShapeID="_x0000_i1090" DrawAspect="Content" ObjectID="_1401287060" r:id="rId151"/>
        </w:object>
      </w:r>
      <w:r w:rsidRPr="0044338E">
        <w:rPr>
          <w:rFonts w:ascii="微软雅黑" w:eastAsia="微软雅黑" w:hAnsi="微软雅黑"/>
          <w:sz w:val="24"/>
          <w:szCs w:val="24"/>
        </w:rPr>
        <w:t>，故这些小三角形的内角总和为</w:t>
      </w:r>
      <w:r w:rsidRPr="0044338E">
        <w:rPr>
          <w:rFonts w:ascii="微软雅黑" w:eastAsia="微软雅黑" w:hAnsi="微软雅黑"/>
          <w:sz w:val="24"/>
          <w:szCs w:val="24"/>
        </w:rPr>
        <w:object w:dxaOrig="1700" w:dyaOrig="260">
          <v:shape id="_x0000_i1091" type="#_x0000_t75" style="width:84.75pt;height:12.75pt" o:ole="">
            <v:imagedata r:id="rId152" o:title=""/>
          </v:shape>
          <o:OLEObject Type="Embed" ProgID="Equation.DSMT4" ShapeID="_x0000_i1091" DrawAspect="Content" ObjectID="_1401287061" r:id="rId153"/>
        </w:object>
      </w:r>
      <w:r w:rsidRPr="0044338E">
        <w:rPr>
          <w:rFonts w:ascii="微软雅黑" w:eastAsia="微软雅黑" w:hAnsi="微软雅黑"/>
          <w:sz w:val="24"/>
          <w:szCs w:val="24"/>
        </w:rPr>
        <w:t>．于是</w:t>
      </w:r>
      <w:r w:rsidRPr="0044338E">
        <w:rPr>
          <w:rFonts w:ascii="微软雅黑" w:eastAsia="微软雅黑" w:hAnsi="微软雅黑"/>
          <w:sz w:val="24"/>
          <w:szCs w:val="24"/>
        </w:rPr>
        <w:object w:dxaOrig="2400" w:dyaOrig="260">
          <v:shape id="_x0000_i1092" type="#_x0000_t75" style="width:120pt;height:12.75pt" o:ole="">
            <v:imagedata r:id="rId154" o:title=""/>
          </v:shape>
          <o:OLEObject Type="Embed" ProgID="Equation.DSMT4" ShapeID="_x0000_i1092" DrawAspect="Content" ObjectID="_1401287062" r:id="rId155"/>
        </w:object>
      </w:r>
      <w:r w:rsidRPr="0044338E">
        <w:rPr>
          <w:rFonts w:ascii="微软雅黑" w:eastAsia="微软雅黑" w:hAnsi="微软雅黑"/>
          <w:sz w:val="24"/>
          <w:szCs w:val="24"/>
        </w:rPr>
        <w:t>，解得</w:t>
      </w:r>
      <w:r w:rsidRPr="0044338E">
        <w:rPr>
          <w:rFonts w:ascii="微软雅黑" w:eastAsia="微软雅黑" w:hAnsi="微软雅黑"/>
          <w:sz w:val="24"/>
          <w:szCs w:val="24"/>
        </w:rPr>
        <w:object w:dxaOrig="680" w:dyaOrig="260">
          <v:shape id="_x0000_i1093" type="#_x0000_t75" style="width:33.75pt;height:12.75pt" o:ole="">
            <v:imagedata r:id="rId156" o:title=""/>
          </v:shape>
          <o:OLEObject Type="Embed" ProgID="Equation.DSMT4" ShapeID="_x0000_i1093" DrawAspect="Content" ObjectID="_1401287063" r:id="rId157"/>
        </w:object>
      </w:r>
      <w:r w:rsidRPr="0044338E">
        <w:rPr>
          <w:rFonts w:ascii="微软雅黑" w:eastAsia="微软雅黑" w:hAnsi="微软雅黑"/>
          <w:sz w:val="24"/>
          <w:szCs w:val="24"/>
        </w:rPr>
        <w:t>．</w:t>
      </w:r>
    </w:p>
    <w:p w:rsidR="0044338E" w:rsidRDefault="0044338E" w:rsidP="0044338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6.15</w:t>
      </w:r>
      <w:r w:rsidRPr="0044338E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44338E">
        <w:rPr>
          <w:rFonts w:ascii="微软雅黑" w:eastAsia="微软雅黑" w:hAnsi="微软雅黑"/>
          <w:sz w:val="24"/>
          <w:szCs w:val="24"/>
        </w:rPr>
        <w:t>有多少个四位数，满足个位上的数字比千位数字大，千位数字比百位大，百位数字比十位数字大？</w:t>
      </w:r>
    </w:p>
    <w:p w:rsid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 w:hint="eastAsia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lastRenderedPageBreak/>
        <w:t>由于四位数的四个数位上的数的大小关系已经非常明确，而对于从0～9中任意选取的4个数字，它们的大小关系也是明确的，那么由这4个数字只能组成1个符合条件的四位数(题目中要求千位比百位大，所以千位不能为0，本身已符合四位数的首位不能为0的要求，所以进行选择时可以把0包含在内)，也就是说满足条件的四位数的个数与从0～9中选取4个数字的选法是一一对应的关系，那么满足条件的四位数有</w:t>
      </w:r>
      <w:r w:rsidRPr="0044338E">
        <w:rPr>
          <w:rFonts w:ascii="微软雅黑" w:eastAsia="微软雅黑" w:hAnsi="微软雅黑"/>
          <w:sz w:val="24"/>
          <w:szCs w:val="24"/>
        </w:rPr>
        <w:object w:dxaOrig="2160" w:dyaOrig="560">
          <v:shape id="_x0000_i1094" type="#_x0000_t75" style="width:108pt;height:27.75pt" o:ole="">
            <v:imagedata r:id="rId158" o:title=""/>
          </v:shape>
          <o:OLEObject Type="Embed" ProgID="Equation.DSMT4" ShapeID="_x0000_i1094" DrawAspect="Content" ObjectID="_1401287064" r:id="rId159"/>
        </w:object>
      </w:r>
      <w:r w:rsidRPr="0044338E">
        <w:rPr>
          <w:rFonts w:ascii="微软雅黑" w:eastAsia="微软雅黑" w:hAnsi="微软雅黑"/>
          <w:sz w:val="24"/>
          <w:szCs w:val="24"/>
        </w:rPr>
        <w:t>个．</w:t>
      </w:r>
    </w:p>
    <w:p w:rsidR="0044338E" w:rsidRPr="0044338E" w:rsidRDefault="0044338E" w:rsidP="0044338E">
      <w:pPr>
        <w:shd w:val="clear" w:color="auto" w:fill="FFFFFF"/>
        <w:ind w:left="851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44338E">
        <w:rPr>
          <w:rFonts w:ascii="微软雅黑" w:eastAsia="微软雅黑" w:hAnsi="微软雅黑"/>
          <w:sz w:val="24"/>
          <w:szCs w:val="24"/>
        </w:rPr>
        <w:t>数3可以用4种方法表示为一个或几个正整数的和，如3，</w:t>
      </w:r>
      <w:r w:rsidRPr="0044338E">
        <w:rPr>
          <w:rFonts w:ascii="微软雅黑" w:eastAsia="微软雅黑" w:hAnsi="微软雅黑"/>
          <w:sz w:val="24"/>
          <w:szCs w:val="24"/>
        </w:rPr>
        <w:object w:dxaOrig="440" w:dyaOrig="240">
          <v:shape id="_x0000_i1095" type="#_x0000_t75" style="width:21.75pt;height:12pt" o:ole="">
            <v:imagedata r:id="rId160" o:title=""/>
          </v:shape>
          <o:OLEObject Type="Embed" ProgID="Equation.DSMT4" ShapeID="_x0000_i1095" DrawAspect="Content" ObjectID="_1401287065" r:id="rId161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440" w:dyaOrig="240">
          <v:shape id="_x0000_i1096" type="#_x0000_t75" style="width:21.75pt;height:12pt" o:ole="">
            <v:imagedata r:id="rId162" o:title=""/>
          </v:shape>
          <o:OLEObject Type="Embed" ProgID="Equation.DSMT4" ShapeID="_x0000_i1096" DrawAspect="Content" ObjectID="_1401287066" r:id="rId163"/>
        </w:object>
      </w:r>
      <w:r w:rsidRPr="0044338E">
        <w:rPr>
          <w:rFonts w:ascii="微软雅黑" w:eastAsia="微软雅黑" w:hAnsi="微软雅黑"/>
          <w:sz w:val="24"/>
          <w:szCs w:val="24"/>
        </w:rPr>
        <w:t>，</w:t>
      </w:r>
      <w:r w:rsidRPr="0044338E">
        <w:rPr>
          <w:rFonts w:ascii="微软雅黑" w:eastAsia="微软雅黑" w:hAnsi="微软雅黑"/>
          <w:sz w:val="24"/>
          <w:szCs w:val="24"/>
        </w:rPr>
        <w:object w:dxaOrig="680" w:dyaOrig="240">
          <v:shape id="_x0000_i1097" type="#_x0000_t75" style="width:33.75pt;height:12pt" o:ole="">
            <v:imagedata r:id="rId164" o:title=""/>
          </v:shape>
          <o:OLEObject Type="Embed" ProgID="Equation.DSMT4" ShapeID="_x0000_i1097" DrawAspect="Content" ObjectID="_1401287067" r:id="rId165"/>
        </w:object>
      </w:r>
      <w:r w:rsidRPr="0044338E">
        <w:rPr>
          <w:rFonts w:ascii="微软雅黑" w:eastAsia="微软雅黑" w:hAnsi="微软雅黑"/>
          <w:sz w:val="24"/>
          <w:szCs w:val="24"/>
        </w:rPr>
        <w:t>．问：1999表示为一个或几个正整数的和的方法有多少种？</w:t>
      </w:r>
    </w:p>
    <w:p w:rsidR="0044338E" w:rsidRPr="0044338E" w:rsidRDefault="0044338E" w:rsidP="0044338E">
      <w:pPr>
        <w:numPr>
          <w:ilvl w:val="0"/>
          <w:numId w:val="8"/>
        </w:numPr>
        <w:shd w:val="clear" w:color="auto" w:fill="FFFFFF"/>
        <w:tabs>
          <w:tab w:val="clear" w:pos="567"/>
          <w:tab w:val="num" w:pos="851"/>
        </w:tabs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我们将1999个1写成一行，它们之间留有1998个空隙，在这些空隙处，或者什么都不填，或者填上“＋”号．例如对于数3，上述4种和的表达方法对应：1 1 1，1</w:t>
      </w:r>
      <w:r w:rsidRPr="0044338E">
        <w:rPr>
          <w:rFonts w:ascii="微软雅黑" w:eastAsia="微软雅黑" w:hAnsi="微软雅黑"/>
          <w:sz w:val="24"/>
          <w:szCs w:val="24"/>
        </w:rPr>
        <w:object w:dxaOrig="200" w:dyaOrig="200">
          <v:shape id="_x0000_i1098" type="#_x0000_t75" style="width:9.75pt;height:9.75pt" o:ole="">
            <v:imagedata r:id="rId166" o:title=""/>
          </v:shape>
          <o:OLEObject Type="Embed" ProgID="Equation.DSMT4" ShapeID="_x0000_i1098" DrawAspect="Content" ObjectID="_1401287068" r:id="rId167"/>
        </w:object>
      </w:r>
      <w:r w:rsidRPr="0044338E">
        <w:rPr>
          <w:rFonts w:ascii="微软雅黑" w:eastAsia="微软雅黑" w:hAnsi="微软雅黑"/>
          <w:sz w:val="24"/>
          <w:szCs w:val="24"/>
        </w:rPr>
        <w:t>1 1，1 1</w:t>
      </w:r>
      <w:r w:rsidRPr="0044338E">
        <w:rPr>
          <w:rFonts w:ascii="微软雅黑" w:eastAsia="微软雅黑" w:hAnsi="微软雅黑"/>
          <w:sz w:val="24"/>
          <w:szCs w:val="24"/>
        </w:rPr>
        <w:object w:dxaOrig="200" w:dyaOrig="200">
          <v:shape id="_x0000_i1099" type="#_x0000_t75" style="width:9.75pt;height:9.75pt" o:ole="">
            <v:imagedata r:id="rId168" o:title=""/>
          </v:shape>
          <o:OLEObject Type="Embed" ProgID="Equation.DSMT4" ShapeID="_x0000_i1099" DrawAspect="Content" ObjectID="_1401287069" r:id="rId169"/>
        </w:object>
      </w:r>
      <w:r w:rsidRPr="0044338E">
        <w:rPr>
          <w:rFonts w:ascii="微软雅黑" w:eastAsia="微软雅黑" w:hAnsi="微软雅黑"/>
          <w:sz w:val="24"/>
          <w:szCs w:val="24"/>
        </w:rPr>
        <w:t>1，1</w:t>
      </w:r>
      <w:r w:rsidRPr="0044338E">
        <w:rPr>
          <w:rFonts w:ascii="微软雅黑" w:eastAsia="微软雅黑" w:hAnsi="微软雅黑"/>
          <w:sz w:val="24"/>
          <w:szCs w:val="24"/>
        </w:rPr>
        <w:object w:dxaOrig="200" w:dyaOrig="200">
          <v:shape id="_x0000_i1100" type="#_x0000_t75" style="width:9.75pt;height:9.75pt" o:ole="">
            <v:imagedata r:id="rId170" o:title=""/>
          </v:shape>
          <o:OLEObject Type="Embed" ProgID="Equation.DSMT4" ShapeID="_x0000_i1100" DrawAspect="Content" ObjectID="_1401287070" r:id="rId171"/>
        </w:object>
      </w:r>
      <w:r w:rsidRPr="0044338E">
        <w:rPr>
          <w:rFonts w:ascii="微软雅黑" w:eastAsia="微软雅黑" w:hAnsi="微软雅黑"/>
          <w:sz w:val="24"/>
          <w:szCs w:val="24"/>
        </w:rPr>
        <w:t>1</w:t>
      </w:r>
      <w:r w:rsidRPr="0044338E">
        <w:rPr>
          <w:rFonts w:ascii="微软雅黑" w:eastAsia="微软雅黑" w:hAnsi="微软雅黑"/>
          <w:sz w:val="24"/>
          <w:szCs w:val="24"/>
        </w:rPr>
        <w:object w:dxaOrig="200" w:dyaOrig="200">
          <v:shape id="_x0000_i1101" type="#_x0000_t75" style="width:9.75pt;height:9.75pt" o:ole="">
            <v:imagedata r:id="rId172" o:title=""/>
          </v:shape>
          <o:OLEObject Type="Embed" ProgID="Equation.DSMT4" ShapeID="_x0000_i1101" DrawAspect="Content" ObjectID="_1401287071" r:id="rId173"/>
        </w:object>
      </w:r>
      <w:r w:rsidRPr="0044338E">
        <w:rPr>
          <w:rFonts w:ascii="微软雅黑" w:eastAsia="微软雅黑" w:hAnsi="微软雅黑"/>
          <w:sz w:val="24"/>
          <w:szCs w:val="24"/>
        </w:rPr>
        <w:t>1．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44338E">
        <w:rPr>
          <w:rFonts w:ascii="微软雅黑" w:eastAsia="微软雅黑" w:hAnsi="微软雅黑"/>
          <w:sz w:val="24"/>
          <w:szCs w:val="24"/>
        </w:rPr>
        <w:t>可见，将1999表示成和的形式与填写1998个空隙处的方式之间是一一对应的关系，而每一个空隙处都有填“＋”号和不填“＋”号2种可能，因此1999可以表示为正整数之和的不同方法有</w:t>
      </w:r>
      <w:r w:rsidRPr="0044338E">
        <w:rPr>
          <w:rFonts w:ascii="微软雅黑" w:eastAsia="微软雅黑" w:hAnsi="微软雅黑"/>
          <w:sz w:val="24"/>
          <w:szCs w:val="24"/>
        </w:rPr>
        <w:object w:dxaOrig="1680" w:dyaOrig="560">
          <v:shape id="_x0000_i1102" type="#_x0000_t75" style="width:84pt;height:27.75pt" o:ole="">
            <v:imagedata r:id="rId174" o:title=""/>
          </v:shape>
          <o:OLEObject Type="Embed" ProgID="Equation.DSMT4" ShapeID="_x0000_i1102" DrawAspect="Content" ObjectID="_1401287072" r:id="rId175"/>
        </w:object>
      </w:r>
      <w:r w:rsidRPr="0044338E">
        <w:rPr>
          <w:rFonts w:ascii="微软雅黑" w:eastAsia="微软雅黑" w:hAnsi="微软雅黑"/>
          <w:sz w:val="24"/>
          <w:szCs w:val="24"/>
        </w:rPr>
        <w:t>种．</w:t>
      </w: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44338E" w:rsidRPr="0044338E" w:rsidRDefault="0044338E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B1CE7" w:rsidRPr="0044338E" w:rsidRDefault="009B1CE7" w:rsidP="0044338E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9B1CE7" w:rsidRPr="0044338E" w:rsidSect="00A1122C">
      <w:headerReference w:type="even" r:id="rId176"/>
      <w:headerReference w:type="default" r:id="rId177"/>
      <w:footerReference w:type="even" r:id="rId178"/>
      <w:footerReference w:type="default" r:id="rId179"/>
      <w:headerReference w:type="first" r:id="rId180"/>
      <w:footerReference w:type="first" r:id="rId18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D2A" w:rsidRDefault="00601D2A" w:rsidP="003738DD">
      <w:pPr>
        <w:ind w:left="827"/>
      </w:pPr>
      <w:r>
        <w:separator/>
      </w:r>
    </w:p>
  </w:endnote>
  <w:endnote w:type="continuationSeparator" w:id="1">
    <w:p w:rsidR="00601D2A" w:rsidRDefault="00601D2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D2A" w:rsidRDefault="00601D2A" w:rsidP="003738DD">
      <w:pPr>
        <w:ind w:left="827"/>
      </w:pPr>
      <w:r>
        <w:separator/>
      </w:r>
    </w:p>
  </w:footnote>
  <w:footnote w:type="continuationSeparator" w:id="1">
    <w:p w:rsidR="00601D2A" w:rsidRDefault="00601D2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1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2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3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7BD1D78"/>
    <w:multiLevelType w:val="hybridMultilevel"/>
    <w:tmpl w:val="F490EEDE"/>
    <w:lvl w:ilvl="0" w:tplc="1ADE1C66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63A6559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3584CC1"/>
    <w:multiLevelType w:val="multilevel"/>
    <w:tmpl w:val="2F4A7FF4"/>
    <w:numStyleLink w:val="0964"/>
  </w:abstractNum>
  <w:abstractNum w:abstractNumId="17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8">
    <w:nsid w:val="46057326"/>
    <w:multiLevelType w:val="hybridMultilevel"/>
    <w:tmpl w:val="DAFEDBEC"/>
    <w:lvl w:ilvl="0" w:tplc="853021E6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1"/>
        <w:szCs w:val="21"/>
      </w:rPr>
    </w:lvl>
    <w:lvl w:ilvl="1" w:tplc="C69A80C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EF7526"/>
    <w:multiLevelType w:val="hybridMultilevel"/>
    <w:tmpl w:val="CE66D8B0"/>
    <w:lvl w:ilvl="0" w:tplc="BE6A70B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25"/>
  </w:num>
  <w:num w:numId="5">
    <w:abstractNumId w:val="19"/>
  </w:num>
  <w:num w:numId="6">
    <w:abstractNumId w:val="20"/>
  </w:num>
  <w:num w:numId="7">
    <w:abstractNumId w:val="7"/>
  </w:num>
  <w:num w:numId="8">
    <w:abstractNumId w:val="24"/>
  </w:num>
  <w:num w:numId="9">
    <w:abstractNumId w:val="10"/>
  </w:num>
  <w:num w:numId="10">
    <w:abstractNumId w:val="11"/>
  </w:num>
  <w:num w:numId="11">
    <w:abstractNumId w:val="22"/>
  </w:num>
  <w:num w:numId="12">
    <w:abstractNumId w:val="26"/>
  </w:num>
  <w:num w:numId="13">
    <w:abstractNumId w:val="9"/>
  </w:num>
  <w:num w:numId="14">
    <w:abstractNumId w:val="23"/>
  </w:num>
  <w:num w:numId="15">
    <w:abstractNumId w:val="4"/>
  </w:num>
  <w:num w:numId="16">
    <w:abstractNumId w:val="15"/>
  </w:num>
  <w:num w:numId="17">
    <w:abstractNumId w:val="12"/>
  </w:num>
  <w:num w:numId="18">
    <w:abstractNumId w:val="27"/>
  </w:num>
  <w:num w:numId="19">
    <w:abstractNumId w:val="0"/>
  </w:num>
  <w:num w:numId="20">
    <w:abstractNumId w:val="3"/>
  </w:num>
  <w:num w:numId="21">
    <w:abstractNumId w:val="1"/>
  </w:num>
  <w:num w:numId="22">
    <w:abstractNumId w:val="2"/>
  </w:num>
  <w:num w:numId="23">
    <w:abstractNumId w:val="13"/>
  </w:num>
  <w:num w:numId="24">
    <w:abstractNumId w:val="5"/>
  </w:num>
  <w:num w:numId="25">
    <w:abstractNumId w:val="17"/>
  </w:num>
  <w:num w:numId="26">
    <w:abstractNumId w:val="21"/>
  </w:num>
  <w:num w:numId="27">
    <w:abstractNumId w:val="8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E1D45"/>
    <w:rsid w:val="00123151"/>
    <w:rsid w:val="001400D1"/>
    <w:rsid w:val="001733CB"/>
    <w:rsid w:val="00207A01"/>
    <w:rsid w:val="002165AF"/>
    <w:rsid w:val="003738DD"/>
    <w:rsid w:val="00382D89"/>
    <w:rsid w:val="00383EA3"/>
    <w:rsid w:val="003C6127"/>
    <w:rsid w:val="003D6708"/>
    <w:rsid w:val="003E1565"/>
    <w:rsid w:val="0044338E"/>
    <w:rsid w:val="004F2549"/>
    <w:rsid w:val="005D3945"/>
    <w:rsid w:val="00601D2A"/>
    <w:rsid w:val="00605BFE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66694"/>
    <w:rsid w:val="00B26D70"/>
    <w:rsid w:val="00BF08F1"/>
    <w:rsid w:val="00D13077"/>
    <w:rsid w:val="00D130D3"/>
    <w:rsid w:val="00DA185D"/>
    <w:rsid w:val="00DB6D5B"/>
    <w:rsid w:val="00E24B70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49.bin"/><Relationship Id="rId21" Type="http://schemas.openxmlformats.org/officeDocument/2006/relationships/oleObject" Target="embeddings/oleObject7.bin"/><Relationship Id="rId42" Type="http://schemas.openxmlformats.org/officeDocument/2006/relationships/image" Target="media/image24.wmf"/><Relationship Id="rId47" Type="http://schemas.openxmlformats.org/officeDocument/2006/relationships/oleObject" Target="embeddings/oleObject14.bin"/><Relationship Id="rId63" Type="http://schemas.openxmlformats.org/officeDocument/2006/relationships/oleObject" Target="embeddings/oleObject22.bin"/><Relationship Id="rId68" Type="http://schemas.openxmlformats.org/officeDocument/2006/relationships/image" Target="media/image37.wmf"/><Relationship Id="rId84" Type="http://schemas.openxmlformats.org/officeDocument/2006/relationships/image" Target="media/image45.wmf"/><Relationship Id="rId89" Type="http://schemas.openxmlformats.org/officeDocument/2006/relationships/oleObject" Target="embeddings/oleObject35.bin"/><Relationship Id="rId112" Type="http://schemas.openxmlformats.org/officeDocument/2006/relationships/image" Target="media/image59.wmf"/><Relationship Id="rId133" Type="http://schemas.openxmlformats.org/officeDocument/2006/relationships/oleObject" Target="embeddings/oleObject57.bin"/><Relationship Id="rId138" Type="http://schemas.openxmlformats.org/officeDocument/2006/relationships/image" Target="media/image72.wmf"/><Relationship Id="rId154" Type="http://schemas.openxmlformats.org/officeDocument/2006/relationships/image" Target="media/image80.wmf"/><Relationship Id="rId159" Type="http://schemas.openxmlformats.org/officeDocument/2006/relationships/oleObject" Target="embeddings/oleObject70.bin"/><Relationship Id="rId175" Type="http://schemas.openxmlformats.org/officeDocument/2006/relationships/oleObject" Target="embeddings/oleObject78.bin"/><Relationship Id="rId170" Type="http://schemas.openxmlformats.org/officeDocument/2006/relationships/image" Target="media/image88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53" Type="http://schemas.openxmlformats.org/officeDocument/2006/relationships/oleObject" Target="embeddings/oleObject17.bin"/><Relationship Id="rId58" Type="http://schemas.openxmlformats.org/officeDocument/2006/relationships/image" Target="media/image32.wmf"/><Relationship Id="rId74" Type="http://schemas.openxmlformats.org/officeDocument/2006/relationships/image" Target="media/image40.wmf"/><Relationship Id="rId79" Type="http://schemas.openxmlformats.org/officeDocument/2006/relationships/oleObject" Target="embeddings/oleObject30.bin"/><Relationship Id="rId102" Type="http://schemas.openxmlformats.org/officeDocument/2006/relationships/image" Target="media/image54.wmf"/><Relationship Id="rId123" Type="http://schemas.openxmlformats.org/officeDocument/2006/relationships/oleObject" Target="embeddings/oleObject52.bin"/><Relationship Id="rId128" Type="http://schemas.openxmlformats.org/officeDocument/2006/relationships/image" Target="media/image67.wmf"/><Relationship Id="rId144" Type="http://schemas.openxmlformats.org/officeDocument/2006/relationships/image" Target="media/image75.wmf"/><Relationship Id="rId149" Type="http://schemas.openxmlformats.org/officeDocument/2006/relationships/oleObject" Target="embeddings/oleObject65.bin"/><Relationship Id="rId5" Type="http://schemas.openxmlformats.org/officeDocument/2006/relationships/webSettings" Target="webSettings.xml"/><Relationship Id="rId90" Type="http://schemas.openxmlformats.org/officeDocument/2006/relationships/image" Target="media/image48.wmf"/><Relationship Id="rId95" Type="http://schemas.openxmlformats.org/officeDocument/2006/relationships/oleObject" Target="embeddings/oleObject38.bin"/><Relationship Id="rId160" Type="http://schemas.openxmlformats.org/officeDocument/2006/relationships/image" Target="media/image83.wmf"/><Relationship Id="rId165" Type="http://schemas.openxmlformats.org/officeDocument/2006/relationships/oleObject" Target="embeddings/oleObject73.bin"/><Relationship Id="rId181" Type="http://schemas.openxmlformats.org/officeDocument/2006/relationships/footer" Target="footer3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7.wmf"/><Relationship Id="rId64" Type="http://schemas.openxmlformats.org/officeDocument/2006/relationships/image" Target="media/image35.wmf"/><Relationship Id="rId69" Type="http://schemas.openxmlformats.org/officeDocument/2006/relationships/oleObject" Target="embeddings/oleObject25.bin"/><Relationship Id="rId113" Type="http://schemas.openxmlformats.org/officeDocument/2006/relationships/oleObject" Target="embeddings/oleObject47.bin"/><Relationship Id="rId118" Type="http://schemas.openxmlformats.org/officeDocument/2006/relationships/image" Target="media/image62.wmf"/><Relationship Id="rId134" Type="http://schemas.openxmlformats.org/officeDocument/2006/relationships/image" Target="media/image70.wmf"/><Relationship Id="rId139" Type="http://schemas.openxmlformats.org/officeDocument/2006/relationships/oleObject" Target="embeddings/oleObject60.bin"/><Relationship Id="rId80" Type="http://schemas.openxmlformats.org/officeDocument/2006/relationships/image" Target="media/image43.wmf"/><Relationship Id="rId85" Type="http://schemas.openxmlformats.org/officeDocument/2006/relationships/oleObject" Target="embeddings/oleObject33.bin"/><Relationship Id="rId150" Type="http://schemas.openxmlformats.org/officeDocument/2006/relationships/image" Target="media/image78.wmf"/><Relationship Id="rId155" Type="http://schemas.openxmlformats.org/officeDocument/2006/relationships/oleObject" Target="embeddings/oleObject68.bin"/><Relationship Id="rId171" Type="http://schemas.openxmlformats.org/officeDocument/2006/relationships/oleObject" Target="embeddings/oleObject76.bin"/><Relationship Id="rId176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59" Type="http://schemas.openxmlformats.org/officeDocument/2006/relationships/oleObject" Target="embeddings/oleObject20.bin"/><Relationship Id="rId103" Type="http://schemas.openxmlformats.org/officeDocument/2006/relationships/oleObject" Target="embeddings/oleObject42.bin"/><Relationship Id="rId108" Type="http://schemas.openxmlformats.org/officeDocument/2006/relationships/image" Target="media/image57.wmf"/><Relationship Id="rId124" Type="http://schemas.openxmlformats.org/officeDocument/2006/relationships/image" Target="media/image65.wmf"/><Relationship Id="rId129" Type="http://schemas.openxmlformats.org/officeDocument/2006/relationships/oleObject" Target="embeddings/oleObject55.bin"/><Relationship Id="rId54" Type="http://schemas.openxmlformats.org/officeDocument/2006/relationships/image" Target="media/image30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6.bin"/><Relationship Id="rId96" Type="http://schemas.openxmlformats.org/officeDocument/2006/relationships/image" Target="media/image51.wmf"/><Relationship Id="rId140" Type="http://schemas.openxmlformats.org/officeDocument/2006/relationships/image" Target="media/image73.wmf"/><Relationship Id="rId145" Type="http://schemas.openxmlformats.org/officeDocument/2006/relationships/oleObject" Target="embeddings/oleObject63.bin"/><Relationship Id="rId161" Type="http://schemas.openxmlformats.org/officeDocument/2006/relationships/oleObject" Target="embeddings/oleObject71.bin"/><Relationship Id="rId166" Type="http://schemas.openxmlformats.org/officeDocument/2006/relationships/image" Target="media/image86.wmf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15.bin"/><Relationship Id="rId114" Type="http://schemas.openxmlformats.org/officeDocument/2006/relationships/image" Target="media/image60.wmf"/><Relationship Id="rId119" Type="http://schemas.openxmlformats.org/officeDocument/2006/relationships/oleObject" Target="embeddings/oleObject50.bin"/><Relationship Id="rId44" Type="http://schemas.openxmlformats.org/officeDocument/2006/relationships/image" Target="media/image25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3.bin"/><Relationship Id="rId81" Type="http://schemas.openxmlformats.org/officeDocument/2006/relationships/oleObject" Target="embeddings/oleObject31.bin"/><Relationship Id="rId86" Type="http://schemas.openxmlformats.org/officeDocument/2006/relationships/image" Target="media/image46.wmf"/><Relationship Id="rId130" Type="http://schemas.openxmlformats.org/officeDocument/2006/relationships/image" Target="media/image68.wmf"/><Relationship Id="rId135" Type="http://schemas.openxmlformats.org/officeDocument/2006/relationships/oleObject" Target="embeddings/oleObject58.bin"/><Relationship Id="rId151" Type="http://schemas.openxmlformats.org/officeDocument/2006/relationships/oleObject" Target="embeddings/oleObject66.bin"/><Relationship Id="rId156" Type="http://schemas.openxmlformats.org/officeDocument/2006/relationships/image" Target="media/image81.wmf"/><Relationship Id="rId177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89.wmf"/><Relationship Id="rId180" Type="http://schemas.openxmlformats.org/officeDocument/2006/relationships/header" Target="header3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22.wmf"/><Relationship Id="rId109" Type="http://schemas.openxmlformats.org/officeDocument/2006/relationships/oleObject" Target="embeddings/oleObject45.bin"/><Relationship Id="rId34" Type="http://schemas.openxmlformats.org/officeDocument/2006/relationships/image" Target="media/image17.wmf"/><Relationship Id="rId50" Type="http://schemas.openxmlformats.org/officeDocument/2006/relationships/image" Target="media/image28.wmf"/><Relationship Id="rId55" Type="http://schemas.openxmlformats.org/officeDocument/2006/relationships/oleObject" Target="embeddings/oleObject18.bin"/><Relationship Id="rId76" Type="http://schemas.openxmlformats.org/officeDocument/2006/relationships/image" Target="media/image41.wmf"/><Relationship Id="rId97" Type="http://schemas.openxmlformats.org/officeDocument/2006/relationships/oleObject" Target="embeddings/oleObject39.bin"/><Relationship Id="rId104" Type="http://schemas.openxmlformats.org/officeDocument/2006/relationships/image" Target="media/image55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3.bin"/><Relationship Id="rId141" Type="http://schemas.openxmlformats.org/officeDocument/2006/relationships/oleObject" Target="embeddings/oleObject61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74.bin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image" Target="media/image49.wmf"/><Relationship Id="rId162" Type="http://schemas.openxmlformats.org/officeDocument/2006/relationships/image" Target="media/image84.wmf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image" Target="media/image23.wmf"/><Relationship Id="rId45" Type="http://schemas.openxmlformats.org/officeDocument/2006/relationships/oleObject" Target="embeddings/oleObject13.bin"/><Relationship Id="rId66" Type="http://schemas.openxmlformats.org/officeDocument/2006/relationships/image" Target="media/image36.wmf"/><Relationship Id="rId87" Type="http://schemas.openxmlformats.org/officeDocument/2006/relationships/oleObject" Target="embeddings/oleObject34.bin"/><Relationship Id="rId110" Type="http://schemas.openxmlformats.org/officeDocument/2006/relationships/image" Target="media/image58.wmf"/><Relationship Id="rId115" Type="http://schemas.openxmlformats.org/officeDocument/2006/relationships/oleObject" Target="embeddings/oleObject48.bin"/><Relationship Id="rId131" Type="http://schemas.openxmlformats.org/officeDocument/2006/relationships/oleObject" Target="embeddings/oleObject56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69.bin"/><Relationship Id="rId178" Type="http://schemas.openxmlformats.org/officeDocument/2006/relationships/footer" Target="footer1.xml"/><Relationship Id="rId61" Type="http://schemas.openxmlformats.org/officeDocument/2006/relationships/oleObject" Target="embeddings/oleObject21.bin"/><Relationship Id="rId82" Type="http://schemas.openxmlformats.org/officeDocument/2006/relationships/image" Target="media/image44.wmf"/><Relationship Id="rId152" Type="http://schemas.openxmlformats.org/officeDocument/2006/relationships/image" Target="media/image79.wmf"/><Relationship Id="rId173" Type="http://schemas.openxmlformats.org/officeDocument/2006/relationships/oleObject" Target="embeddings/oleObject7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56" Type="http://schemas.openxmlformats.org/officeDocument/2006/relationships/image" Target="media/image31.wmf"/><Relationship Id="rId77" Type="http://schemas.openxmlformats.org/officeDocument/2006/relationships/oleObject" Target="embeddings/oleObject29.bin"/><Relationship Id="rId100" Type="http://schemas.openxmlformats.org/officeDocument/2006/relationships/image" Target="media/image53.wmf"/><Relationship Id="rId105" Type="http://schemas.openxmlformats.org/officeDocument/2006/relationships/oleObject" Target="embeddings/oleObject43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4.bin"/><Relationship Id="rId168" Type="http://schemas.openxmlformats.org/officeDocument/2006/relationships/image" Target="media/image87.wmf"/><Relationship Id="rId8" Type="http://schemas.openxmlformats.org/officeDocument/2006/relationships/image" Target="media/image1.wmf"/><Relationship Id="rId51" Type="http://schemas.openxmlformats.org/officeDocument/2006/relationships/oleObject" Target="embeddings/oleObject16.bin"/><Relationship Id="rId72" Type="http://schemas.openxmlformats.org/officeDocument/2006/relationships/image" Target="media/image39.wmf"/><Relationship Id="rId93" Type="http://schemas.openxmlformats.org/officeDocument/2006/relationships/oleObject" Target="embeddings/oleObject37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1.bin"/><Relationship Id="rId142" Type="http://schemas.openxmlformats.org/officeDocument/2006/relationships/image" Target="media/image74.wmf"/><Relationship Id="rId163" Type="http://schemas.openxmlformats.org/officeDocument/2006/relationships/oleObject" Target="embeddings/oleObject72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6.wmf"/><Relationship Id="rId67" Type="http://schemas.openxmlformats.org/officeDocument/2006/relationships/oleObject" Target="embeddings/oleObject24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59.bin"/><Relationship Id="rId158" Type="http://schemas.openxmlformats.org/officeDocument/2006/relationships/image" Target="media/image8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1.bin"/><Relationship Id="rId62" Type="http://schemas.openxmlformats.org/officeDocument/2006/relationships/image" Target="media/image34.wmf"/><Relationship Id="rId83" Type="http://schemas.openxmlformats.org/officeDocument/2006/relationships/oleObject" Target="embeddings/oleObject32.bin"/><Relationship Id="rId88" Type="http://schemas.openxmlformats.org/officeDocument/2006/relationships/image" Target="media/image47.wmf"/><Relationship Id="rId111" Type="http://schemas.openxmlformats.org/officeDocument/2006/relationships/oleObject" Target="embeddings/oleObject46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7.bin"/><Relationship Id="rId174" Type="http://schemas.openxmlformats.org/officeDocument/2006/relationships/image" Target="media/image90.wmf"/><Relationship Id="rId179" Type="http://schemas.openxmlformats.org/officeDocument/2006/relationships/footer" Target="foot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9.wmf"/><Relationship Id="rId57" Type="http://schemas.openxmlformats.org/officeDocument/2006/relationships/oleObject" Target="embeddings/oleObject19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4.bin"/><Relationship Id="rId10" Type="http://schemas.openxmlformats.org/officeDocument/2006/relationships/image" Target="media/image2.wmf"/><Relationship Id="rId31" Type="http://schemas.openxmlformats.org/officeDocument/2006/relationships/image" Target="media/image14.wmf"/><Relationship Id="rId52" Type="http://schemas.openxmlformats.org/officeDocument/2006/relationships/image" Target="media/image29.wmf"/><Relationship Id="rId73" Type="http://schemas.openxmlformats.org/officeDocument/2006/relationships/oleObject" Target="embeddings/oleObject27.bin"/><Relationship Id="rId78" Type="http://schemas.openxmlformats.org/officeDocument/2006/relationships/image" Target="media/image42.wmf"/><Relationship Id="rId94" Type="http://schemas.openxmlformats.org/officeDocument/2006/relationships/image" Target="media/image50.wmf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image" Target="media/image64.wmf"/><Relationship Id="rId143" Type="http://schemas.openxmlformats.org/officeDocument/2006/relationships/oleObject" Target="embeddings/oleObject62.bin"/><Relationship Id="rId148" Type="http://schemas.openxmlformats.org/officeDocument/2006/relationships/image" Target="media/image77.wmf"/><Relationship Id="rId164" Type="http://schemas.openxmlformats.org/officeDocument/2006/relationships/image" Target="media/image85.wmf"/><Relationship Id="rId169" Type="http://schemas.openxmlformats.org/officeDocument/2006/relationships/oleObject" Target="embeddings/oleObject75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635</Words>
  <Characters>3623</Characters>
  <Application>Microsoft Office Word</Application>
  <DocSecurity>0</DocSecurity>
  <Lines>30</Lines>
  <Paragraphs>8</Paragraphs>
  <ScaleCrop>false</ScaleCrop>
  <Company>FOUNDERTECH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2012-06-15T09:33:00Z</dcterms:created>
  <dcterms:modified xsi:type="dcterms:W3CDTF">2012-06-15T09:33:00Z</dcterms:modified>
</cp:coreProperties>
</file>