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A07074" w:rsidRPr="00A07074" w:rsidRDefault="00A07074" w:rsidP="0072412A">
      <w:pPr>
        <w:spacing w:line="24" w:lineRule="atLeast"/>
        <w:jc w:val="center"/>
        <w:rPr>
          <w:rFonts w:asciiTheme="minorEastAsia" w:eastAsiaTheme="minorEastAsia" w:hAnsiTheme="minorEastAsia"/>
          <w:b/>
          <w:color w:val="000000" w:themeColor="text1"/>
          <w:sz w:val="44"/>
          <w:szCs w:val="44"/>
        </w:rPr>
      </w:pPr>
      <w:r w:rsidRPr="00A07074">
        <w:rPr>
          <w:rFonts w:asciiTheme="minorEastAsia" w:eastAsiaTheme="minorEastAsia" w:hAnsiTheme="minorEastAsia" w:hint="eastAsia"/>
          <w:b/>
          <w:color w:val="000000" w:themeColor="text1"/>
          <w:sz w:val="44"/>
          <w:szCs w:val="44"/>
        </w:rPr>
        <w:t>2014年高考真题解析系列</w:t>
      </w:r>
    </w:p>
    <w:p w:rsidR="00A07074" w:rsidRDefault="00A07074" w:rsidP="0072412A">
      <w:pPr>
        <w:spacing w:line="24" w:lineRule="atLeast"/>
        <w:jc w:val="center"/>
        <w:rPr>
          <w:rFonts w:asciiTheme="minorEastAsia" w:eastAsiaTheme="minorEastAsia" w:hAnsiTheme="minorEastAsia"/>
          <w:b/>
          <w:color w:val="000000" w:themeColor="text1"/>
          <w:sz w:val="24"/>
          <w:szCs w:val="24"/>
        </w:rPr>
      </w:pPr>
      <w:r w:rsidRPr="00A07074">
        <w:rPr>
          <w:rFonts w:asciiTheme="minorEastAsia" w:eastAsiaTheme="minorEastAsia" w:hAnsiTheme="minorEastAsia" w:hint="eastAsia"/>
          <w:b/>
          <w:color w:val="000000" w:themeColor="text1"/>
          <w:sz w:val="44"/>
          <w:szCs w:val="44"/>
        </w:rPr>
        <w:t>——智康</w:t>
      </w:r>
      <w:r>
        <w:rPr>
          <w:rFonts w:asciiTheme="minorEastAsia" w:eastAsiaTheme="minorEastAsia" w:hAnsiTheme="minorEastAsia" w:hint="eastAsia"/>
          <w:b/>
          <w:color w:val="000000" w:themeColor="text1"/>
          <w:sz w:val="44"/>
          <w:szCs w:val="44"/>
        </w:rPr>
        <w:t>高数学科</w:t>
      </w:r>
      <w:r>
        <w:rPr>
          <w:rFonts w:asciiTheme="minorEastAsia" w:eastAsiaTheme="minorEastAsia" w:hAnsiTheme="minorEastAsia" w:hint="eastAsia"/>
          <w:b/>
          <w:color w:val="000000" w:themeColor="text1"/>
          <w:sz w:val="24"/>
          <w:szCs w:val="24"/>
        </w:rPr>
        <w:t xml:space="preserve"> </w:t>
      </w:r>
    </w:p>
    <w:p w:rsidR="00A07074" w:rsidRDefault="00A07074" w:rsidP="0072412A">
      <w:pPr>
        <w:spacing w:line="24" w:lineRule="atLeast"/>
        <w:jc w:val="center"/>
        <w:rPr>
          <w:rFonts w:asciiTheme="minorEastAsia" w:eastAsiaTheme="minorEastAsia" w:hAnsiTheme="minorEastAsia"/>
          <w:b/>
          <w:color w:val="000000" w:themeColor="text1"/>
          <w:sz w:val="24"/>
          <w:szCs w:val="24"/>
        </w:rPr>
      </w:pPr>
    </w:p>
    <w:p w:rsidR="00A07074" w:rsidRDefault="00A07074" w:rsidP="0072412A">
      <w:pPr>
        <w:spacing w:line="24" w:lineRule="atLeast"/>
        <w:jc w:val="center"/>
        <w:rPr>
          <w:rFonts w:asciiTheme="minorEastAsia" w:eastAsiaTheme="minorEastAsia" w:hAnsiTheme="minorEastAsia"/>
          <w:b/>
          <w:color w:val="000000" w:themeColor="text1"/>
          <w:sz w:val="24"/>
          <w:szCs w:val="24"/>
        </w:rPr>
      </w:pPr>
    </w:p>
    <w:p w:rsidR="00A07074" w:rsidRDefault="00A07074" w:rsidP="0072412A">
      <w:pPr>
        <w:spacing w:line="24" w:lineRule="atLeast"/>
        <w:jc w:val="center"/>
        <w:rPr>
          <w:rFonts w:asciiTheme="minorEastAsia" w:eastAsiaTheme="minorEastAsia" w:hAnsiTheme="minorEastAsia"/>
          <w:b/>
          <w:color w:val="000000" w:themeColor="text1"/>
          <w:sz w:val="24"/>
          <w:szCs w:val="24"/>
        </w:rPr>
      </w:pPr>
    </w:p>
    <w:p w:rsidR="00A07074" w:rsidRDefault="00A07074" w:rsidP="0072412A">
      <w:pPr>
        <w:spacing w:line="24" w:lineRule="atLeast"/>
        <w:jc w:val="center"/>
        <w:rPr>
          <w:rFonts w:asciiTheme="minorEastAsia" w:eastAsiaTheme="minorEastAsia" w:hAnsiTheme="minorEastAsia"/>
          <w:b/>
          <w:color w:val="000000" w:themeColor="text1"/>
          <w:sz w:val="24"/>
          <w:szCs w:val="24"/>
        </w:rPr>
      </w:pPr>
    </w:p>
    <w:p w:rsidR="00A07074"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感谢下列老师的大力支持</w:t>
      </w:r>
    </w:p>
    <w:p w:rsidR="00D87E02" w:rsidRDefault="00D87E02" w:rsidP="0072412A">
      <w:pPr>
        <w:spacing w:line="24" w:lineRule="atLeast"/>
        <w:jc w:val="center"/>
        <w:rPr>
          <w:rFonts w:asciiTheme="minorEastAsia" w:eastAsiaTheme="minorEastAsia" w:hAnsiTheme="minorEastAsia"/>
          <w:b/>
          <w:color w:val="000000" w:themeColor="text1"/>
          <w:sz w:val="24"/>
          <w:szCs w:val="24"/>
        </w:rPr>
      </w:pPr>
    </w:p>
    <w:tbl>
      <w:tblPr>
        <w:tblStyle w:val="af4"/>
        <w:tblW w:w="0" w:type="auto"/>
        <w:tblLook w:val="04A0" w:firstRow="1" w:lastRow="0" w:firstColumn="1" w:lastColumn="0" w:noHBand="0" w:noVBand="1"/>
      </w:tblPr>
      <w:tblGrid>
        <w:gridCol w:w="1891"/>
        <w:gridCol w:w="1891"/>
        <w:gridCol w:w="1891"/>
        <w:gridCol w:w="1891"/>
        <w:gridCol w:w="1892"/>
      </w:tblGrid>
      <w:tr w:rsidR="00D87E02" w:rsidTr="00BB61D1">
        <w:trPr>
          <w:trHeight w:val="372"/>
        </w:trPr>
        <w:tc>
          <w:tcPr>
            <w:tcW w:w="1891" w:type="dxa"/>
          </w:tcPr>
          <w:p w:rsidR="00D87E02" w:rsidRP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亚运村：张娟娟</w:t>
            </w:r>
          </w:p>
        </w:tc>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广安门：赵童童</w:t>
            </w:r>
          </w:p>
        </w:tc>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和平门：周瑞河</w:t>
            </w:r>
          </w:p>
        </w:tc>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公主坟：于海超</w:t>
            </w:r>
          </w:p>
        </w:tc>
        <w:tc>
          <w:tcPr>
            <w:tcW w:w="1892"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阜成门：李煜</w:t>
            </w:r>
          </w:p>
        </w:tc>
      </w:tr>
      <w:tr w:rsidR="00D87E02" w:rsidTr="00BB61D1">
        <w:trPr>
          <w:trHeight w:val="279"/>
        </w:trPr>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志新桥：马超</w:t>
            </w:r>
          </w:p>
        </w:tc>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回龙观：储昭琳</w:t>
            </w:r>
          </w:p>
        </w:tc>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和平门：刘丽华</w:t>
            </w:r>
          </w:p>
        </w:tc>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上地：郭翠华</w:t>
            </w:r>
          </w:p>
        </w:tc>
        <w:tc>
          <w:tcPr>
            <w:tcW w:w="1892"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大钟寺：李晓兵</w:t>
            </w:r>
          </w:p>
        </w:tc>
      </w:tr>
      <w:tr w:rsidR="00D87E02" w:rsidTr="00BB61D1">
        <w:trPr>
          <w:trHeight w:val="254"/>
        </w:trPr>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阜成门：刘凤彩</w:t>
            </w:r>
          </w:p>
        </w:tc>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世纪城：张琳</w:t>
            </w:r>
          </w:p>
        </w:tc>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大钟寺：吕立胜</w:t>
            </w:r>
          </w:p>
        </w:tc>
        <w:tc>
          <w:tcPr>
            <w:tcW w:w="1891"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人大：苗可芯</w:t>
            </w:r>
          </w:p>
        </w:tc>
        <w:tc>
          <w:tcPr>
            <w:tcW w:w="1892" w:type="dxa"/>
          </w:tcPr>
          <w:p w:rsidR="00D87E02" w:rsidRDefault="00D87E02" w:rsidP="0072412A">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东四：鲁娜</w:t>
            </w:r>
          </w:p>
        </w:tc>
      </w:tr>
      <w:tr w:rsidR="00D87E02" w:rsidTr="00BB61D1">
        <w:trPr>
          <w:trHeight w:val="203"/>
        </w:trPr>
        <w:tc>
          <w:tcPr>
            <w:tcW w:w="1891" w:type="dxa"/>
          </w:tcPr>
          <w:p w:rsidR="00D87E02" w:rsidRPr="00D87E02" w:rsidRDefault="00D87E02"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广渠门：高原</w:t>
            </w:r>
          </w:p>
        </w:tc>
        <w:tc>
          <w:tcPr>
            <w:tcW w:w="1891" w:type="dxa"/>
          </w:tcPr>
          <w:p w:rsidR="00D87E02" w:rsidRDefault="00D87E02" w:rsidP="00D87E02">
            <w:pPr>
              <w:spacing w:line="24" w:lineRule="atLeast"/>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马家堡：许超</w:t>
            </w:r>
          </w:p>
        </w:tc>
        <w:tc>
          <w:tcPr>
            <w:tcW w:w="1891" w:type="dxa"/>
          </w:tcPr>
          <w:p w:rsidR="00D87E02" w:rsidRDefault="00D87E02" w:rsidP="00D87E02">
            <w:pPr>
              <w:spacing w:line="24" w:lineRule="atLeast"/>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公主坟：陈晓雪</w:t>
            </w:r>
          </w:p>
        </w:tc>
        <w:tc>
          <w:tcPr>
            <w:tcW w:w="1891" w:type="dxa"/>
          </w:tcPr>
          <w:p w:rsidR="00D87E02" w:rsidRDefault="00D87E02"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人大：沈少林</w:t>
            </w:r>
          </w:p>
        </w:tc>
        <w:tc>
          <w:tcPr>
            <w:tcW w:w="1892" w:type="dxa"/>
          </w:tcPr>
          <w:p w:rsidR="00D87E02" w:rsidRDefault="00D87E02" w:rsidP="00D87E02">
            <w:pPr>
              <w:spacing w:line="24" w:lineRule="atLeast"/>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阜成门：王海屹</w:t>
            </w:r>
          </w:p>
        </w:tc>
      </w:tr>
      <w:tr w:rsidR="00D87E02" w:rsidTr="00BB61D1">
        <w:trPr>
          <w:trHeight w:val="321"/>
        </w:trPr>
        <w:tc>
          <w:tcPr>
            <w:tcW w:w="1891" w:type="dxa"/>
          </w:tcPr>
          <w:p w:rsidR="00D87E02" w:rsidRDefault="00D87E02"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和平里：刘迎春</w:t>
            </w:r>
          </w:p>
        </w:tc>
        <w:tc>
          <w:tcPr>
            <w:tcW w:w="1891" w:type="dxa"/>
          </w:tcPr>
          <w:p w:rsidR="00D87E02" w:rsidRDefault="00D87E02"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大钟寺：王海军</w:t>
            </w:r>
          </w:p>
        </w:tc>
        <w:tc>
          <w:tcPr>
            <w:tcW w:w="1891" w:type="dxa"/>
          </w:tcPr>
          <w:p w:rsidR="00D87E02" w:rsidRDefault="00D87E02"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和平里：李晓芳</w:t>
            </w:r>
          </w:p>
        </w:tc>
        <w:tc>
          <w:tcPr>
            <w:tcW w:w="1891" w:type="dxa"/>
          </w:tcPr>
          <w:p w:rsidR="00D87E02" w:rsidRDefault="00D87E02"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世纪城：兰珊</w:t>
            </w:r>
          </w:p>
        </w:tc>
        <w:tc>
          <w:tcPr>
            <w:tcW w:w="1892" w:type="dxa"/>
          </w:tcPr>
          <w:p w:rsidR="00D87E02" w:rsidRDefault="00D87E02"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亚运村：徐艳梅</w:t>
            </w:r>
          </w:p>
        </w:tc>
      </w:tr>
      <w:tr w:rsidR="00D87E02" w:rsidTr="00BB61D1">
        <w:trPr>
          <w:trHeight w:val="269"/>
        </w:trPr>
        <w:tc>
          <w:tcPr>
            <w:tcW w:w="1891" w:type="dxa"/>
          </w:tcPr>
          <w:p w:rsidR="00D87E02" w:rsidRDefault="00BB61D1"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方庄：韦家鼎</w:t>
            </w:r>
          </w:p>
        </w:tc>
        <w:tc>
          <w:tcPr>
            <w:tcW w:w="1891" w:type="dxa"/>
          </w:tcPr>
          <w:p w:rsidR="00D87E02" w:rsidRDefault="000D5023"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集团职能：陆</w:t>
            </w:r>
            <w:r w:rsidR="00D87E02">
              <w:rPr>
                <w:rFonts w:asciiTheme="minorEastAsia" w:eastAsiaTheme="minorEastAsia" w:hAnsiTheme="minorEastAsia" w:hint="eastAsia"/>
                <w:b/>
                <w:color w:val="000000" w:themeColor="text1"/>
                <w:sz w:val="24"/>
                <w:szCs w:val="24"/>
              </w:rPr>
              <w:t>遥</w:t>
            </w:r>
          </w:p>
        </w:tc>
        <w:tc>
          <w:tcPr>
            <w:tcW w:w="1891" w:type="dxa"/>
          </w:tcPr>
          <w:p w:rsidR="00D87E02" w:rsidRDefault="00D87E02" w:rsidP="00D87E02">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产研：桑和瑞</w:t>
            </w:r>
          </w:p>
        </w:tc>
        <w:tc>
          <w:tcPr>
            <w:tcW w:w="1891" w:type="dxa"/>
          </w:tcPr>
          <w:p w:rsidR="00D87E02" w:rsidRDefault="00D87E02"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教学部：陈玉兵</w:t>
            </w:r>
          </w:p>
        </w:tc>
        <w:tc>
          <w:tcPr>
            <w:tcW w:w="1892" w:type="dxa"/>
          </w:tcPr>
          <w:p w:rsidR="00D87E02" w:rsidRDefault="00D87E02" w:rsidP="006F2579">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hint="eastAsia"/>
                <w:b/>
                <w:color w:val="000000" w:themeColor="text1"/>
                <w:sz w:val="24"/>
                <w:szCs w:val="24"/>
              </w:rPr>
              <w:t>学科部：刘业瀚</w:t>
            </w:r>
          </w:p>
        </w:tc>
      </w:tr>
    </w:tbl>
    <w:p w:rsidR="00BB61D1" w:rsidRDefault="00BB61D1" w:rsidP="000F32B2">
      <w:pPr>
        <w:spacing w:line="24" w:lineRule="atLeast"/>
        <w:jc w:val="center"/>
        <w:rPr>
          <w:rFonts w:ascii="Tahoma" w:hAnsi="Tahoma" w:cs="Tahoma"/>
          <w:color w:val="444444"/>
          <w:szCs w:val="21"/>
          <w:shd w:val="clear" w:color="auto" w:fill="FDFDFD"/>
        </w:rPr>
      </w:pPr>
    </w:p>
    <w:p w:rsidR="00BB61D1" w:rsidRDefault="00BB61D1" w:rsidP="000F32B2">
      <w:pPr>
        <w:spacing w:line="24" w:lineRule="atLeast"/>
        <w:jc w:val="center"/>
        <w:rPr>
          <w:rFonts w:ascii="Tahoma" w:hAnsi="Tahoma" w:cs="Tahoma"/>
          <w:color w:val="444444"/>
          <w:szCs w:val="21"/>
          <w:shd w:val="clear" w:color="auto" w:fill="FDFDFD"/>
        </w:rPr>
      </w:pPr>
    </w:p>
    <w:p w:rsidR="00BB61D1" w:rsidRDefault="00BB61D1" w:rsidP="00BB61D1">
      <w:pPr>
        <w:spacing w:line="24" w:lineRule="atLeast"/>
        <w:jc w:val="right"/>
        <w:rPr>
          <w:rFonts w:ascii="Tahoma" w:hAnsi="Tahoma" w:cs="Tahoma"/>
          <w:b/>
          <w:color w:val="444444"/>
          <w:szCs w:val="21"/>
          <w:shd w:val="clear" w:color="auto" w:fill="FDFDFD"/>
        </w:rPr>
      </w:pPr>
    </w:p>
    <w:p w:rsidR="00BB61D1" w:rsidRDefault="00BB61D1" w:rsidP="00BB61D1">
      <w:pPr>
        <w:spacing w:line="24" w:lineRule="atLeast"/>
        <w:jc w:val="right"/>
        <w:rPr>
          <w:rFonts w:ascii="Tahoma" w:hAnsi="Tahoma" w:cs="Tahoma"/>
          <w:b/>
          <w:color w:val="444444"/>
          <w:szCs w:val="21"/>
          <w:shd w:val="clear" w:color="auto" w:fill="FDFDFD"/>
        </w:rPr>
      </w:pPr>
    </w:p>
    <w:p w:rsidR="00BB61D1" w:rsidRPr="00BB61D1" w:rsidRDefault="00BB61D1" w:rsidP="00BB61D1">
      <w:pPr>
        <w:spacing w:line="24" w:lineRule="atLeast"/>
        <w:jc w:val="right"/>
        <w:rPr>
          <w:rFonts w:asciiTheme="minorEastAsia" w:eastAsiaTheme="minorEastAsia" w:hAnsiTheme="minorEastAsia"/>
          <w:b/>
          <w:color w:val="000000" w:themeColor="text1"/>
          <w:sz w:val="24"/>
          <w:szCs w:val="24"/>
        </w:rPr>
      </w:pPr>
      <w:r w:rsidRPr="00BB61D1">
        <w:rPr>
          <w:rFonts w:ascii="Tahoma" w:hAnsi="Tahoma" w:cs="Tahoma" w:hint="eastAsia"/>
          <w:b/>
          <w:color w:val="444444"/>
          <w:szCs w:val="21"/>
          <w:shd w:val="clear" w:color="auto" w:fill="FDFDFD"/>
        </w:rPr>
        <w:t>欢迎</w:t>
      </w:r>
      <w:r w:rsidRPr="00BB61D1">
        <w:rPr>
          <w:rFonts w:ascii="Tahoma" w:hAnsi="Tahoma" w:cs="Tahoma"/>
          <w:b/>
          <w:color w:val="444444"/>
          <w:szCs w:val="21"/>
          <w:shd w:val="clear" w:color="auto" w:fill="FDFDFD"/>
        </w:rPr>
        <w:t>加入北京高考信息交流群：</w:t>
      </w:r>
      <w:r w:rsidRPr="00BB61D1">
        <w:rPr>
          <w:rFonts w:ascii="微软雅黑" w:eastAsia="微软雅黑" w:hAnsi="微软雅黑" w:cs="Tahoma"/>
          <w:b/>
          <w:color w:val="000000"/>
          <w:szCs w:val="21"/>
          <w:shd w:val="clear" w:color="auto" w:fill="FDFDFD"/>
        </w:rPr>
        <w:t>254209354</w:t>
      </w:r>
      <w:r w:rsidRPr="00BB61D1">
        <w:rPr>
          <w:rFonts w:ascii="Tahoma" w:hAnsi="Tahoma" w:cs="Tahoma"/>
          <w:b/>
          <w:color w:val="444444"/>
          <w:szCs w:val="21"/>
        </w:rPr>
        <w:br/>
      </w:r>
      <w:r w:rsidRPr="00BB61D1">
        <w:rPr>
          <w:rFonts w:ascii="Tahoma" w:hAnsi="Tahoma" w:cs="Tahoma"/>
          <w:b/>
          <w:color w:val="444444"/>
          <w:szCs w:val="21"/>
          <w:shd w:val="clear" w:color="auto" w:fill="FDFDFD"/>
        </w:rPr>
        <w:t>或扫描下面的二维码，关注北京高考微信公众账号</w:t>
      </w:r>
      <w:r w:rsidRPr="00BB61D1">
        <w:rPr>
          <w:rFonts w:ascii="Tahoma" w:hAnsi="Tahoma" w:cs="Tahoma"/>
          <w:b/>
          <w:color w:val="444444"/>
          <w:szCs w:val="21"/>
        </w:rPr>
        <w:br/>
      </w:r>
      <w:r>
        <w:rPr>
          <w:noProof/>
        </w:rPr>
        <w:drawing>
          <wp:inline distT="0" distB="0" distL="0" distR="0">
            <wp:extent cx="2524125" cy="2524125"/>
            <wp:effectExtent l="0" t="0" r="9525" b="9525"/>
            <wp:docPr id="4" name="图片 4" descr="qrcode_for_gh_3d871401981c_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2308655" descr="qrcode_for_gh_3d871401981c_43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p w:rsidR="00BB61D1" w:rsidRDefault="00BB61D1">
      <w:pPr>
        <w:widowControl/>
        <w:jc w:val="left"/>
        <w:rPr>
          <w:rFonts w:asciiTheme="minorEastAsia" w:eastAsiaTheme="minorEastAsia" w:hAnsiTheme="minorEastAsia"/>
          <w:b/>
          <w:color w:val="000000" w:themeColor="text1"/>
          <w:sz w:val="24"/>
          <w:szCs w:val="24"/>
        </w:rPr>
      </w:pPr>
      <w:r>
        <w:rPr>
          <w:rFonts w:asciiTheme="minorEastAsia" w:eastAsiaTheme="minorEastAsia" w:hAnsiTheme="minorEastAsia"/>
          <w:b/>
          <w:color w:val="000000" w:themeColor="text1"/>
          <w:sz w:val="24"/>
          <w:szCs w:val="24"/>
        </w:rPr>
        <w:br w:type="page"/>
      </w:r>
    </w:p>
    <w:p w:rsidR="000F32B2" w:rsidRPr="00664C24" w:rsidRDefault="000F32B2" w:rsidP="000F32B2">
      <w:pPr>
        <w:spacing w:line="24" w:lineRule="atLeast"/>
        <w:jc w:val="center"/>
        <w:rPr>
          <w:rFonts w:asciiTheme="minorEastAsia" w:eastAsiaTheme="minorEastAsia" w:hAnsiTheme="minorEastAsia"/>
          <w:b/>
          <w:color w:val="000000" w:themeColor="text1"/>
          <w:sz w:val="24"/>
          <w:szCs w:val="24"/>
        </w:rPr>
      </w:pPr>
      <w:r>
        <w:rPr>
          <w:rFonts w:asciiTheme="minorEastAsia" w:eastAsiaTheme="minorEastAsia" w:hAnsiTheme="minorEastAsia"/>
          <w:b/>
          <w:color w:val="000000" w:themeColor="text1"/>
          <w:sz w:val="24"/>
          <w:szCs w:val="24"/>
        </w:rPr>
        <w:lastRenderedPageBreak/>
        <w:t>201</w:t>
      </w:r>
      <w:r>
        <w:rPr>
          <w:rFonts w:asciiTheme="minorEastAsia" w:eastAsiaTheme="minorEastAsia" w:hAnsiTheme="minorEastAsia" w:hint="eastAsia"/>
          <w:b/>
          <w:color w:val="000000" w:themeColor="text1"/>
          <w:sz w:val="24"/>
          <w:szCs w:val="24"/>
        </w:rPr>
        <w:t>4</w:t>
      </w:r>
      <w:r w:rsidRPr="00664C24">
        <w:rPr>
          <w:rFonts w:asciiTheme="minorEastAsia" w:eastAsiaTheme="minorEastAsia" w:hAnsiTheme="minorEastAsia"/>
          <w:b/>
          <w:color w:val="000000" w:themeColor="text1"/>
          <w:sz w:val="24"/>
          <w:szCs w:val="24"/>
        </w:rPr>
        <w:t>年普通高等学校招生全国统一考试</w:t>
      </w:r>
    </w:p>
    <w:p w:rsidR="000F32B2" w:rsidRPr="00664C24" w:rsidRDefault="000F32B2" w:rsidP="000F32B2">
      <w:pPr>
        <w:pStyle w:val="af8"/>
        <w:spacing w:line="24" w:lineRule="atLeast"/>
        <w:ind w:left="420" w:firstLineChars="0" w:firstLine="0"/>
        <w:jc w:val="center"/>
        <w:rPr>
          <w:rFonts w:asciiTheme="minorEastAsia" w:eastAsiaTheme="minorEastAsia" w:hAnsiTheme="minorEastAsia"/>
          <w:b/>
          <w:color w:val="000000" w:themeColor="text1"/>
          <w:sz w:val="24"/>
          <w:szCs w:val="24"/>
        </w:rPr>
      </w:pPr>
      <w:r w:rsidRPr="00664C24">
        <w:rPr>
          <w:rFonts w:asciiTheme="minorEastAsia" w:eastAsiaTheme="minorEastAsia" w:hAnsiTheme="minorEastAsia"/>
          <w:b/>
          <w:color w:val="000000" w:themeColor="text1"/>
          <w:sz w:val="24"/>
          <w:szCs w:val="24"/>
        </w:rPr>
        <w:t>数</w:t>
      </w:r>
      <w:r w:rsidRPr="00664C24">
        <w:rPr>
          <w:rFonts w:asciiTheme="minorEastAsia" w:eastAsiaTheme="minorEastAsia" w:hAnsiTheme="minorEastAsia"/>
          <w:b/>
          <w:color w:val="000000" w:themeColor="text1"/>
          <w:sz w:val="24"/>
          <w:szCs w:val="24"/>
        </w:rPr>
        <w:tab/>
      </w:r>
      <w:r w:rsidRPr="00664C24">
        <w:rPr>
          <w:rFonts w:asciiTheme="minorEastAsia" w:eastAsiaTheme="minorEastAsia" w:hAnsiTheme="minorEastAsia"/>
          <w:b/>
          <w:color w:val="000000" w:themeColor="text1"/>
          <w:sz w:val="24"/>
          <w:szCs w:val="24"/>
        </w:rPr>
        <w:tab/>
        <w:t>学（理）（北京卷）</w:t>
      </w:r>
    </w:p>
    <w:p w:rsidR="000F32B2" w:rsidRPr="00880DD9" w:rsidRDefault="000F32B2" w:rsidP="000F32B2">
      <w:pPr>
        <w:pStyle w:val="af8"/>
        <w:spacing w:line="24" w:lineRule="atLeast"/>
        <w:ind w:left="420" w:firstLineChars="0" w:firstLine="0"/>
        <w:jc w:val="center"/>
        <w:rPr>
          <w:rFonts w:ascii="Times New Roman" w:eastAsiaTheme="minorEastAsia" w:hAnsi="Times New Roman"/>
          <w:b/>
          <w:color w:val="000000" w:themeColor="text1"/>
          <w:szCs w:val="21"/>
        </w:rPr>
      </w:pPr>
      <w:r w:rsidRPr="00880DD9">
        <w:rPr>
          <w:rFonts w:ascii="Times New Roman" w:eastAsiaTheme="minorEastAsia" w:hAnsi="Times New Roman"/>
          <w:b/>
          <w:color w:val="000000" w:themeColor="text1"/>
          <w:szCs w:val="21"/>
        </w:rPr>
        <w:t>第一部分（选择题</w:t>
      </w:r>
      <w:r w:rsidRPr="00880DD9">
        <w:rPr>
          <w:rFonts w:ascii="Times New Roman" w:eastAsiaTheme="minorEastAsia" w:hAnsi="Times New Roman"/>
          <w:b/>
          <w:color w:val="000000" w:themeColor="text1"/>
          <w:szCs w:val="21"/>
        </w:rPr>
        <w:t xml:space="preserve"> </w:t>
      </w:r>
      <w:r w:rsidRPr="00880DD9">
        <w:rPr>
          <w:rFonts w:ascii="Times New Roman" w:eastAsiaTheme="minorEastAsia" w:hAnsi="Times New Roman"/>
          <w:b/>
          <w:color w:val="000000" w:themeColor="text1"/>
          <w:szCs w:val="21"/>
        </w:rPr>
        <w:t>共</w:t>
      </w:r>
      <w:r w:rsidRPr="00880DD9">
        <w:rPr>
          <w:rFonts w:ascii="Times New Roman" w:eastAsiaTheme="minorEastAsia" w:hAnsi="Times New Roman"/>
          <w:b/>
          <w:color w:val="000000" w:themeColor="text1"/>
          <w:szCs w:val="21"/>
        </w:rPr>
        <w:t>40</w:t>
      </w:r>
      <w:r w:rsidRPr="00880DD9">
        <w:rPr>
          <w:rFonts w:ascii="Times New Roman" w:eastAsiaTheme="minorEastAsia" w:hAnsi="Times New Roman"/>
          <w:b/>
          <w:color w:val="000000" w:themeColor="text1"/>
          <w:szCs w:val="21"/>
        </w:rPr>
        <w:t>分）</w:t>
      </w:r>
    </w:p>
    <w:p w:rsidR="000F32B2" w:rsidRPr="00664C24" w:rsidRDefault="000F32B2" w:rsidP="000F32B2">
      <w:pPr>
        <w:pStyle w:val="af8"/>
        <w:spacing w:line="24" w:lineRule="atLeast"/>
        <w:ind w:firstLineChars="0" w:firstLine="0"/>
        <w:rPr>
          <w:rFonts w:ascii="Times New Roman" w:eastAsiaTheme="minorEastAsia" w:hAnsi="Times New Roman"/>
          <w:b/>
          <w:color w:val="000000" w:themeColor="text1"/>
          <w:szCs w:val="21"/>
        </w:rPr>
      </w:pPr>
      <w:r w:rsidRPr="00664C24">
        <w:rPr>
          <w:rFonts w:ascii="Times New Roman" w:eastAsiaTheme="minorEastAsia" w:hAnsi="Times New Roman"/>
          <w:b/>
          <w:color w:val="000000" w:themeColor="text1"/>
          <w:szCs w:val="21"/>
        </w:rPr>
        <w:t>一、选择题共</w:t>
      </w:r>
      <w:r w:rsidRPr="00664C24">
        <w:rPr>
          <w:rFonts w:ascii="Times New Roman" w:eastAsiaTheme="minorEastAsia" w:hAnsi="Times New Roman"/>
          <w:b/>
          <w:color w:val="000000" w:themeColor="text1"/>
          <w:szCs w:val="21"/>
        </w:rPr>
        <w:t>8</w:t>
      </w:r>
      <w:r w:rsidRPr="00664C24">
        <w:rPr>
          <w:rFonts w:ascii="Times New Roman" w:eastAsiaTheme="minorEastAsia" w:hAnsi="Times New Roman"/>
          <w:b/>
          <w:color w:val="000000" w:themeColor="text1"/>
          <w:szCs w:val="21"/>
        </w:rPr>
        <w:t>小题，每小题</w:t>
      </w:r>
      <w:r w:rsidRPr="00664C24">
        <w:rPr>
          <w:rFonts w:ascii="Times New Roman" w:eastAsiaTheme="minorEastAsia" w:hAnsi="Times New Roman"/>
          <w:b/>
          <w:color w:val="000000" w:themeColor="text1"/>
          <w:szCs w:val="21"/>
        </w:rPr>
        <w:t>5</w:t>
      </w:r>
      <w:r w:rsidRPr="00664C24">
        <w:rPr>
          <w:rFonts w:ascii="Times New Roman" w:eastAsiaTheme="minorEastAsia" w:hAnsi="Times New Roman"/>
          <w:b/>
          <w:color w:val="000000" w:themeColor="text1"/>
          <w:szCs w:val="21"/>
        </w:rPr>
        <w:t>分，共</w:t>
      </w:r>
      <w:r w:rsidRPr="00664C24">
        <w:rPr>
          <w:rFonts w:ascii="Times New Roman" w:eastAsiaTheme="minorEastAsia" w:hAnsi="Times New Roman"/>
          <w:b/>
          <w:color w:val="000000" w:themeColor="text1"/>
          <w:szCs w:val="21"/>
        </w:rPr>
        <w:t>40</w:t>
      </w:r>
      <w:r w:rsidRPr="00664C24">
        <w:rPr>
          <w:rFonts w:ascii="Times New Roman" w:eastAsiaTheme="minorEastAsia" w:hAnsi="Times New Roman"/>
          <w:b/>
          <w:color w:val="000000" w:themeColor="text1"/>
          <w:szCs w:val="21"/>
        </w:rPr>
        <w:t>分．在每个小题列出的四个选项中，选出符合题目要求的一项．</w:t>
      </w: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已知集合</w:t>
      </w:r>
      <w:r w:rsidRPr="008424EB">
        <w:rPr>
          <w:position w:val="-14"/>
        </w:rPr>
        <w:object w:dxaOrig="168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pt;height:20.25pt" o:ole="">
            <v:imagedata r:id="rId10" o:title=""/>
          </v:shape>
          <o:OLEObject Type="Embed" ProgID="Equation.DSMT4" ShapeID="_x0000_i1025" DrawAspect="Content" ObjectID="_1463780743" r:id="rId11"/>
        </w:object>
      </w:r>
      <w:r w:rsidRPr="00664C24">
        <w:rPr>
          <w:rFonts w:ascii="Times New Roman" w:eastAsiaTheme="minorEastAsia" w:hAnsi="Times New Roman"/>
          <w:color w:val="000000" w:themeColor="text1"/>
          <w:szCs w:val="21"/>
        </w:rPr>
        <w:t>，</w:t>
      </w:r>
      <w:r w:rsidRPr="008424EB">
        <w:rPr>
          <w:position w:val="-10"/>
        </w:rPr>
        <w:object w:dxaOrig="999" w:dyaOrig="300">
          <v:shape id="_x0000_i1026" type="#_x0000_t75" style="width:50.25pt;height:15pt" o:ole="">
            <v:imagedata r:id="rId12" o:title=""/>
          </v:shape>
          <o:OLEObject Type="Embed" ProgID="Equation.DSMT4" ShapeID="_x0000_i1026" DrawAspect="Content" ObjectID="_1463780744" r:id="rId13"/>
        </w:object>
      </w:r>
      <w:r w:rsidRPr="00664C24">
        <w:rPr>
          <w:rFonts w:ascii="Times New Roman" w:eastAsiaTheme="minorEastAsia" w:hAnsi="Times New Roman"/>
          <w:color w:val="000000" w:themeColor="text1"/>
          <w:szCs w:val="21"/>
        </w:rPr>
        <w:t>，则</w:t>
      </w:r>
      <w:r w:rsidRPr="00664C24">
        <w:rPr>
          <w:rFonts w:ascii="Times New Roman" w:eastAsiaTheme="minorEastAsia" w:hAnsi="Times New Roman"/>
          <w:color w:val="000000" w:themeColor="text1"/>
          <w:position w:val="-8"/>
          <w:szCs w:val="21"/>
        </w:rPr>
        <w:object w:dxaOrig="740" w:dyaOrig="279">
          <v:shape id="_x0000_i1027" type="#_x0000_t75" alt="" style="width:36.75pt;height:14.25pt" o:ole="">
            <v:imagedata r:id="rId14" o:title=""/>
          </v:shape>
          <o:OLEObject Type="Embed" ProgID="Equation.DSMT4" ShapeID="_x0000_i1027" DrawAspect="Content" ObjectID="_1463780745" r:id="rId15"/>
        </w:object>
      </w: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w:t>
      </w:r>
    </w:p>
    <w:p w:rsidR="000F32B2" w:rsidRPr="00664C24" w:rsidRDefault="000F32B2" w:rsidP="000F32B2">
      <w:pPr>
        <w:spacing w:line="24" w:lineRule="atLeast"/>
        <w:ind w:firstLineChars="250" w:firstLine="525"/>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A</w:t>
      </w: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position w:val="-10"/>
          <w:szCs w:val="21"/>
        </w:rPr>
        <w:object w:dxaOrig="320" w:dyaOrig="300">
          <v:shape id="_x0000_i1028" type="#_x0000_t75" alt="" style="width:15.75pt;height:15pt" o:ole="">
            <v:imagedata r:id="rId16" o:title=""/>
          </v:shape>
          <o:OLEObject Type="Embed" ProgID="Equation.DSMT4" ShapeID="_x0000_i1028" DrawAspect="Content" ObjectID="_1463780746" r:id="rId17"/>
        </w:object>
      </w:r>
      <w:r w:rsidRPr="00664C24">
        <w:rPr>
          <w:rFonts w:ascii="Times New Roman" w:eastAsiaTheme="minorEastAsia" w:hAnsi="Times New Roman"/>
          <w:color w:val="000000" w:themeColor="text1"/>
          <w:szCs w:val="21"/>
        </w:rPr>
        <w:t xml:space="preserve">                     B</w:t>
      </w:r>
      <w:r w:rsidRPr="00664C24">
        <w:rPr>
          <w:rFonts w:ascii="Times New Roman" w:eastAsiaTheme="minorEastAsia" w:hAnsi="Times New Roman"/>
          <w:color w:val="000000" w:themeColor="text1"/>
          <w:szCs w:val="21"/>
        </w:rPr>
        <w:t>．</w:t>
      </w:r>
      <w:r w:rsidRPr="008424EB">
        <w:rPr>
          <w:position w:val="-10"/>
        </w:rPr>
        <w:object w:dxaOrig="460" w:dyaOrig="300">
          <v:shape id="_x0000_i1029" type="#_x0000_t75" style="width:23.25pt;height:15pt" o:ole="">
            <v:imagedata r:id="rId18" o:title=""/>
          </v:shape>
          <o:OLEObject Type="Embed" ProgID="Equation.DSMT4" ShapeID="_x0000_i1029" DrawAspect="Content" ObjectID="_1463780747" r:id="rId19"/>
        </w:object>
      </w:r>
    </w:p>
    <w:p w:rsidR="000F32B2" w:rsidRDefault="000F32B2" w:rsidP="000F32B2">
      <w:pPr>
        <w:spacing w:line="24" w:lineRule="atLeast"/>
        <w:ind w:firstLineChars="250" w:firstLine="525"/>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C</w:t>
      </w:r>
      <w:r w:rsidRPr="00664C24">
        <w:rPr>
          <w:rFonts w:ascii="Times New Roman" w:eastAsiaTheme="minorEastAsia" w:hAnsi="Times New Roman"/>
          <w:color w:val="000000" w:themeColor="text1"/>
          <w:szCs w:val="21"/>
        </w:rPr>
        <w:t>．</w:t>
      </w:r>
      <w:r w:rsidRPr="008424EB">
        <w:rPr>
          <w:position w:val="-10"/>
        </w:rPr>
        <w:object w:dxaOrig="540" w:dyaOrig="300">
          <v:shape id="_x0000_i1030" type="#_x0000_t75" style="width:27pt;height:15pt" o:ole="">
            <v:imagedata r:id="rId20" o:title=""/>
          </v:shape>
          <o:OLEObject Type="Embed" ProgID="Equation.DSMT4" ShapeID="_x0000_i1030" DrawAspect="Content" ObjectID="_1463780748" r:id="rId21"/>
        </w:object>
      </w:r>
      <w:r w:rsidRPr="00664C24">
        <w:rPr>
          <w:rFonts w:ascii="Times New Roman" w:eastAsiaTheme="minorEastAsia" w:hAnsi="Times New Roman"/>
          <w:color w:val="000000" w:themeColor="text1"/>
          <w:szCs w:val="21"/>
        </w:rPr>
        <w:t xml:space="preserve">                   D</w:t>
      </w:r>
      <w:r w:rsidRPr="00664C24">
        <w:rPr>
          <w:rFonts w:ascii="Times New Roman" w:eastAsiaTheme="minorEastAsia" w:hAnsi="Times New Roman"/>
          <w:color w:val="000000" w:themeColor="text1"/>
          <w:szCs w:val="21"/>
        </w:rPr>
        <w:t>．</w:t>
      </w:r>
      <w:r w:rsidRPr="008424EB">
        <w:rPr>
          <w:position w:val="-10"/>
        </w:rPr>
        <w:object w:dxaOrig="620" w:dyaOrig="300">
          <v:shape id="_x0000_i1031" type="#_x0000_t75" style="width:30.75pt;height:15pt" o:ole="">
            <v:imagedata r:id="rId22" o:title=""/>
          </v:shape>
          <o:OLEObject Type="Embed" ProgID="Equation.DSMT4" ShapeID="_x0000_i1031" DrawAspect="Content" ObjectID="_1463780749" r:id="rId23"/>
        </w:object>
      </w:r>
    </w:p>
    <w:p w:rsidR="000F32B2" w:rsidRPr="00664C24" w:rsidRDefault="000F32B2" w:rsidP="000F32B2">
      <w:pPr>
        <w:spacing w:line="24" w:lineRule="atLeast"/>
        <w:ind w:firstLineChars="250" w:firstLine="525"/>
        <w:rPr>
          <w:rFonts w:ascii="Times New Roman" w:eastAsiaTheme="minorEastAsia" w:hAnsi="Times New Roman"/>
          <w:color w:val="000000" w:themeColor="text1"/>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下列函数中，在区间</w:t>
      </w:r>
      <w:r w:rsidRPr="008424EB">
        <w:rPr>
          <w:position w:val="-14"/>
        </w:rPr>
        <w:object w:dxaOrig="760" w:dyaOrig="400">
          <v:shape id="_x0000_i1032" type="#_x0000_t75" style="width:38.25pt;height:20.25pt" o:ole="">
            <v:imagedata r:id="rId24" o:title=""/>
          </v:shape>
          <o:OLEObject Type="Embed" ProgID="Equation.DSMT4" ShapeID="_x0000_i1032" DrawAspect="Content" ObjectID="_1463780750" r:id="rId25"/>
        </w:object>
      </w:r>
      <w:r>
        <w:rPr>
          <w:rFonts w:ascii="Times New Roman" w:eastAsiaTheme="minorEastAsia" w:hAnsi="Times New Roman" w:hint="eastAsia"/>
          <w:color w:val="000000" w:themeColor="text1"/>
          <w:szCs w:val="21"/>
        </w:rPr>
        <w:t>上为增函数的是</w:t>
      </w: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w:t>
      </w:r>
    </w:p>
    <w:p w:rsidR="000F32B2" w:rsidRPr="00664C24" w:rsidRDefault="000F32B2" w:rsidP="000F32B2">
      <w:pPr>
        <w:spacing w:line="24" w:lineRule="atLeast"/>
        <w:ind w:firstLineChars="202" w:firstLine="424"/>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A</w:t>
      </w:r>
      <w:r w:rsidRPr="00664C24">
        <w:rPr>
          <w:rFonts w:ascii="Times New Roman" w:eastAsiaTheme="minorEastAsia" w:hAnsi="Times New Roman"/>
          <w:color w:val="000000" w:themeColor="text1"/>
          <w:szCs w:val="21"/>
        </w:rPr>
        <w:t>．</w:t>
      </w:r>
      <w:r w:rsidRPr="008424EB">
        <w:rPr>
          <w:position w:val="-10"/>
        </w:rPr>
        <w:object w:dxaOrig="980" w:dyaOrig="380">
          <v:shape id="_x0000_i1033" type="#_x0000_t75" style="width:48.75pt;height:18.75pt" o:ole="">
            <v:imagedata r:id="rId26" o:title=""/>
          </v:shape>
          <o:OLEObject Type="Embed" ProgID="Equation.DSMT4" ShapeID="_x0000_i1033" DrawAspect="Content" ObjectID="_1463780751" r:id="rId27"/>
        </w:object>
      </w:r>
      <w:r w:rsidRPr="00664C24">
        <w:rPr>
          <w:rFonts w:ascii="Times New Roman" w:eastAsiaTheme="minorEastAsia" w:hAnsi="Times New Roman"/>
          <w:color w:val="000000" w:themeColor="text1"/>
          <w:szCs w:val="21"/>
        </w:rPr>
        <w:t xml:space="preserve">                B</w:t>
      </w:r>
      <w:r w:rsidRPr="00664C24">
        <w:rPr>
          <w:rFonts w:ascii="Times New Roman" w:eastAsiaTheme="minorEastAsia" w:hAnsi="Times New Roman"/>
          <w:color w:val="000000" w:themeColor="text1"/>
          <w:szCs w:val="21"/>
        </w:rPr>
        <w:t>．</w:t>
      </w:r>
      <w:r w:rsidRPr="008424EB">
        <w:rPr>
          <w:position w:val="-14"/>
        </w:rPr>
        <w:object w:dxaOrig="1120" w:dyaOrig="440">
          <v:shape id="_x0000_i1034" type="#_x0000_t75" style="width:56.25pt;height:21.75pt" o:ole="">
            <v:imagedata r:id="rId28" o:title=""/>
          </v:shape>
          <o:OLEObject Type="Embed" ProgID="Equation.DSMT4" ShapeID="_x0000_i1034" DrawAspect="Content" ObjectID="_1463780752" r:id="rId29"/>
        </w:object>
      </w:r>
    </w:p>
    <w:p w:rsidR="000F32B2" w:rsidRDefault="000F32B2" w:rsidP="000F32B2">
      <w:pPr>
        <w:spacing w:line="24" w:lineRule="atLeast"/>
        <w:ind w:firstLineChars="177" w:firstLine="372"/>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C</w:t>
      </w:r>
      <w:r w:rsidRPr="00664C24">
        <w:rPr>
          <w:rFonts w:ascii="Times New Roman" w:eastAsiaTheme="minorEastAsia" w:hAnsi="Times New Roman"/>
          <w:color w:val="000000" w:themeColor="text1"/>
          <w:szCs w:val="21"/>
        </w:rPr>
        <w:t>．</w:t>
      </w:r>
      <w:r w:rsidRPr="008424EB">
        <w:rPr>
          <w:position w:val="-10"/>
        </w:rPr>
        <w:object w:dxaOrig="740" w:dyaOrig="360">
          <v:shape id="_x0000_i1035" type="#_x0000_t75" style="width:36.75pt;height:18pt" o:ole="">
            <v:imagedata r:id="rId30" o:title=""/>
          </v:shape>
          <o:OLEObject Type="Embed" ProgID="Equation.DSMT4" ShapeID="_x0000_i1035" DrawAspect="Content" ObjectID="_1463780753" r:id="rId31"/>
        </w:object>
      </w:r>
      <w:r w:rsidRPr="00664C24">
        <w:rPr>
          <w:rFonts w:ascii="Times New Roman" w:eastAsiaTheme="minorEastAsia" w:hAnsi="Times New Roman"/>
          <w:color w:val="000000" w:themeColor="text1"/>
          <w:szCs w:val="21"/>
        </w:rPr>
        <w:t xml:space="preserve">              </w:t>
      </w:r>
      <w:r>
        <w:rPr>
          <w:rFonts w:ascii="Times New Roman" w:eastAsiaTheme="minorEastAsia" w:hAnsi="Times New Roman"/>
          <w:color w:val="000000" w:themeColor="text1"/>
          <w:szCs w:val="21"/>
        </w:rPr>
        <w:t xml:space="preserve">   </w:t>
      </w:r>
      <w:r w:rsidRPr="00664C24">
        <w:rPr>
          <w:rFonts w:ascii="Times New Roman" w:eastAsiaTheme="minorEastAsia" w:hAnsi="Times New Roman"/>
          <w:color w:val="000000" w:themeColor="text1"/>
          <w:szCs w:val="21"/>
        </w:rPr>
        <w:t xml:space="preserve">  D</w:t>
      </w:r>
      <w:r w:rsidRPr="00664C24">
        <w:rPr>
          <w:rFonts w:ascii="Times New Roman" w:eastAsiaTheme="minorEastAsia" w:hAnsi="Times New Roman"/>
          <w:color w:val="000000" w:themeColor="text1"/>
          <w:szCs w:val="21"/>
        </w:rPr>
        <w:t>．</w:t>
      </w:r>
      <w:r w:rsidRPr="008424EB">
        <w:rPr>
          <w:position w:val="-14"/>
        </w:rPr>
        <w:object w:dxaOrig="1520" w:dyaOrig="400">
          <v:shape id="_x0000_i1036" type="#_x0000_t75" style="width:75.75pt;height:20.25pt" o:ole="">
            <v:imagedata r:id="rId32" o:title=""/>
          </v:shape>
          <o:OLEObject Type="Embed" ProgID="Equation.DSMT4" ShapeID="_x0000_i1036" DrawAspect="Content" ObjectID="_1463780754" r:id="rId33"/>
        </w:object>
      </w:r>
    </w:p>
    <w:p w:rsidR="000F32B2" w:rsidRPr="00664C24" w:rsidRDefault="000F32B2" w:rsidP="000F32B2">
      <w:pPr>
        <w:spacing w:line="24" w:lineRule="atLeast"/>
        <w:ind w:firstLineChars="177" w:firstLine="372"/>
        <w:rPr>
          <w:rFonts w:ascii="Times New Roman" w:eastAsiaTheme="minorEastAsia" w:hAnsi="Times New Roman"/>
          <w:color w:val="000000" w:themeColor="text1"/>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曲线</w:t>
      </w:r>
      <w:r w:rsidRPr="008424EB">
        <w:rPr>
          <w:position w:val="-30"/>
        </w:rPr>
        <w:object w:dxaOrig="1500" w:dyaOrig="720">
          <v:shape id="_x0000_i1037" type="#_x0000_t75" style="width:75pt;height:36pt" o:ole="">
            <v:imagedata r:id="rId34" o:title=""/>
          </v:shape>
          <o:OLEObject Type="Embed" ProgID="Equation.DSMT4" ShapeID="_x0000_i1037" DrawAspect="Content" ObjectID="_1463780755" r:id="rId35"/>
        </w:object>
      </w:r>
      <w:r w:rsidRPr="00664C24">
        <w:rPr>
          <w:rFonts w:ascii="Times New Roman" w:eastAsiaTheme="minorEastAsia" w:hAnsi="Times New Roman"/>
          <w:color w:val="000000" w:themeColor="text1"/>
          <w:szCs w:val="21"/>
        </w:rPr>
        <w:t xml:space="preserve"> </w:t>
      </w:r>
      <w:r>
        <w:rPr>
          <w:rFonts w:ascii="Times New Roman" w:eastAsiaTheme="minorEastAsia" w:hAnsi="Times New Roman" w:hint="eastAsia"/>
          <w:color w:val="000000" w:themeColor="text1"/>
          <w:szCs w:val="21"/>
        </w:rPr>
        <w:t>，</w:t>
      </w:r>
      <w:r w:rsidRPr="008424EB">
        <w:rPr>
          <w:position w:val="-14"/>
        </w:rPr>
        <w:object w:dxaOrig="1100" w:dyaOrig="400">
          <v:shape id="_x0000_i1038" type="#_x0000_t75" style="width:54.75pt;height:20.25pt" o:ole="">
            <v:imagedata r:id="rId36" o:title=""/>
          </v:shape>
          <o:OLEObject Type="Embed" ProgID="Equation.DSMT4" ShapeID="_x0000_i1038" DrawAspect="Content" ObjectID="_1463780756" r:id="rId37"/>
        </w:object>
      </w:r>
      <w:r w:rsidRPr="00664C24">
        <w:rPr>
          <w:rFonts w:ascii="Times New Roman" w:eastAsiaTheme="minorEastAsia" w:hAnsi="Times New Roman"/>
          <w:color w:val="000000" w:themeColor="text1"/>
          <w:szCs w:val="21"/>
        </w:rPr>
        <w:t xml:space="preserve"> </w:t>
      </w:r>
      <w:r>
        <w:rPr>
          <w:rFonts w:ascii="Times New Roman" w:eastAsiaTheme="minorEastAsia" w:hAnsi="Times New Roman" w:hint="eastAsia"/>
          <w:color w:val="000000" w:themeColor="text1"/>
          <w:szCs w:val="21"/>
        </w:rPr>
        <w:t>的对称中心</w:t>
      </w: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w:t>
      </w:r>
    </w:p>
    <w:p w:rsidR="000F32B2" w:rsidRPr="00664C24" w:rsidRDefault="000F32B2" w:rsidP="000F32B2">
      <w:pPr>
        <w:spacing w:line="24" w:lineRule="atLeast"/>
        <w:ind w:firstLineChars="250" w:firstLine="525"/>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A</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在直线</w:t>
      </w:r>
      <w:r w:rsidRPr="008424EB">
        <w:rPr>
          <w:position w:val="-10"/>
        </w:rPr>
        <w:object w:dxaOrig="700" w:dyaOrig="320">
          <v:shape id="_x0000_i1039" type="#_x0000_t75" style="width:35.25pt;height:15.75pt" o:ole="">
            <v:imagedata r:id="rId38" o:title=""/>
          </v:shape>
          <o:OLEObject Type="Embed" ProgID="Equation.DSMT4" ShapeID="_x0000_i1039" DrawAspect="Content" ObjectID="_1463780757" r:id="rId39"/>
        </w:object>
      </w:r>
      <w:r>
        <w:rPr>
          <w:rFonts w:hint="eastAsia"/>
        </w:rPr>
        <w:t>上</w:t>
      </w:r>
      <w:r w:rsidRPr="00664C24">
        <w:rPr>
          <w:rFonts w:ascii="Times New Roman" w:eastAsiaTheme="minorEastAsia" w:hAnsi="Times New Roman"/>
          <w:color w:val="000000" w:themeColor="text1"/>
          <w:szCs w:val="21"/>
        </w:rPr>
        <w:t xml:space="preserve">        B</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在直线</w:t>
      </w:r>
      <w:r w:rsidRPr="008424EB">
        <w:rPr>
          <w:position w:val="-10"/>
        </w:rPr>
        <w:object w:dxaOrig="840" w:dyaOrig="320">
          <v:shape id="_x0000_i1040" type="#_x0000_t75" style="width:42pt;height:15.75pt" o:ole="">
            <v:imagedata r:id="rId40" o:title=""/>
          </v:shape>
          <o:OLEObject Type="Embed" ProgID="Equation.DSMT4" ShapeID="_x0000_i1040" DrawAspect="Content" ObjectID="_1463780758" r:id="rId41"/>
        </w:object>
      </w:r>
      <w:r>
        <w:rPr>
          <w:rFonts w:ascii="Times New Roman" w:eastAsiaTheme="minorEastAsia" w:hAnsi="Times New Roman" w:hint="eastAsia"/>
          <w:color w:val="000000" w:themeColor="text1"/>
          <w:szCs w:val="21"/>
        </w:rPr>
        <w:t>上</w:t>
      </w:r>
    </w:p>
    <w:p w:rsidR="000F32B2" w:rsidRDefault="000F32B2" w:rsidP="000F32B2">
      <w:pPr>
        <w:spacing w:line="24" w:lineRule="atLeast"/>
        <w:ind w:firstLineChars="250" w:firstLine="525"/>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C</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在直线</w:t>
      </w:r>
      <w:r w:rsidRPr="008424EB">
        <w:rPr>
          <w:position w:val="-10"/>
        </w:rPr>
        <w:object w:dxaOrig="859" w:dyaOrig="320">
          <v:shape id="_x0000_i1041" type="#_x0000_t75" style="width:42.75pt;height:15.75pt" o:ole="">
            <v:imagedata r:id="rId42" o:title=""/>
          </v:shape>
          <o:OLEObject Type="Embed" ProgID="Equation.DSMT4" ShapeID="_x0000_i1041" DrawAspect="Content" ObjectID="_1463780759" r:id="rId43"/>
        </w:object>
      </w:r>
      <w:r>
        <w:rPr>
          <w:rFonts w:hint="eastAsia"/>
        </w:rPr>
        <w:t>上</w:t>
      </w:r>
      <w:r>
        <w:rPr>
          <w:rFonts w:ascii="Times New Roman" w:eastAsiaTheme="minorEastAsia" w:hAnsi="Times New Roman"/>
          <w:color w:val="000000" w:themeColor="text1"/>
          <w:szCs w:val="21"/>
        </w:rPr>
        <w:t xml:space="preserve">       </w:t>
      </w:r>
      <w:r w:rsidRPr="00664C24">
        <w:rPr>
          <w:rFonts w:ascii="Times New Roman" w:eastAsiaTheme="minorEastAsia" w:hAnsi="Times New Roman"/>
          <w:color w:val="000000" w:themeColor="text1"/>
          <w:szCs w:val="21"/>
        </w:rPr>
        <w:t>D</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在直线</w:t>
      </w:r>
      <w:r w:rsidRPr="008424EB">
        <w:rPr>
          <w:position w:val="-10"/>
        </w:rPr>
        <w:object w:dxaOrig="859" w:dyaOrig="320">
          <v:shape id="_x0000_i1042" type="#_x0000_t75" style="width:42.75pt;height:15.75pt" o:ole="">
            <v:imagedata r:id="rId44" o:title=""/>
          </v:shape>
          <o:OLEObject Type="Embed" ProgID="Equation.DSMT4" ShapeID="_x0000_i1042" DrawAspect="Content" ObjectID="_1463780760" r:id="rId45"/>
        </w:object>
      </w:r>
      <w:r>
        <w:rPr>
          <w:rFonts w:hint="eastAsia"/>
        </w:rPr>
        <w:t>上</w:t>
      </w:r>
    </w:p>
    <w:p w:rsidR="000F32B2" w:rsidRPr="00664C24" w:rsidRDefault="000F32B2" w:rsidP="000F32B2">
      <w:pPr>
        <w:spacing w:line="24" w:lineRule="atLeast"/>
        <w:ind w:firstLineChars="250" w:firstLine="525"/>
        <w:rPr>
          <w:rFonts w:ascii="Times New Roman" w:eastAsiaTheme="minorEastAsia" w:hAnsi="Times New Roman"/>
          <w:color w:val="000000" w:themeColor="text1"/>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当</w:t>
      </w:r>
      <w:r w:rsidRPr="008424EB">
        <w:rPr>
          <w:position w:val="-10"/>
        </w:rPr>
        <w:object w:dxaOrig="1160" w:dyaOrig="320">
          <v:shape id="_x0000_i1043" type="#_x0000_t75" style="width:57.75pt;height:15.75pt" o:ole="">
            <v:imagedata r:id="rId46" o:title=""/>
          </v:shape>
          <o:OLEObject Type="Embed" ProgID="Equation.DSMT4" ShapeID="_x0000_i1043" DrawAspect="Content" ObjectID="_1463780761" r:id="rId47"/>
        </w:object>
      </w:r>
      <w:r>
        <w:rPr>
          <w:rFonts w:hint="eastAsia"/>
        </w:rPr>
        <w:t>时，</w:t>
      </w:r>
      <w:r w:rsidRPr="00664C24">
        <w:rPr>
          <w:rFonts w:ascii="Times New Roman" w:eastAsiaTheme="minorEastAsia" w:hAnsi="Times New Roman"/>
          <w:color w:val="000000" w:themeColor="text1"/>
          <w:szCs w:val="21"/>
        </w:rPr>
        <w:t>执行如图所示的程序框图，输出的</w:t>
      </w:r>
      <w:r w:rsidRPr="00664C24">
        <w:rPr>
          <w:rFonts w:ascii="Times New Roman" w:eastAsiaTheme="minorEastAsia" w:hAnsi="Times New Roman"/>
          <w:color w:val="000000" w:themeColor="text1"/>
          <w:position w:val="-6"/>
          <w:szCs w:val="21"/>
        </w:rPr>
        <w:object w:dxaOrig="200" w:dyaOrig="260">
          <v:shape id="_x0000_i1044" type="#_x0000_t75" alt="" style="width:9.75pt;height:12.75pt" o:ole="">
            <v:imagedata r:id="rId48" o:title=""/>
          </v:shape>
          <o:OLEObject Type="Embed" ProgID="Equation.DSMT4" ShapeID="_x0000_i1044" DrawAspect="Content" ObjectID="_1463780762" r:id="rId49"/>
        </w:object>
      </w:r>
      <w:r w:rsidRPr="00664C24">
        <w:rPr>
          <w:rFonts w:ascii="Times New Roman" w:eastAsiaTheme="minorEastAsia" w:hAnsi="Times New Roman"/>
          <w:color w:val="000000" w:themeColor="text1"/>
          <w:szCs w:val="21"/>
        </w:rPr>
        <w:t>值为（</w:t>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w:t>
      </w:r>
      <w:r>
        <w:rPr>
          <w:noProof/>
        </w:rPr>
        <w:drawing>
          <wp:inline distT="0" distB="0" distL="0" distR="0" wp14:anchorId="0A7EDE2B" wp14:editId="401DDD9B">
            <wp:extent cx="1743075" cy="25491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45475" cy="2552700"/>
                    </a:xfrm>
                    <a:prstGeom prst="rect">
                      <a:avLst/>
                    </a:prstGeom>
                    <a:noFill/>
                    <a:ln>
                      <a:noFill/>
                    </a:ln>
                  </pic:spPr>
                </pic:pic>
              </a:graphicData>
            </a:graphic>
          </wp:inline>
        </w:drawing>
      </w:r>
    </w:p>
    <w:p w:rsidR="000F32B2" w:rsidRDefault="000F32B2" w:rsidP="000F32B2">
      <w:pPr>
        <w:spacing w:line="24" w:lineRule="atLeast"/>
        <w:ind w:firstLineChars="250" w:firstLine="525"/>
        <w:jc w:val="left"/>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A</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7</w:t>
      </w:r>
      <w:r>
        <w:rPr>
          <w:rFonts w:ascii="Times New Roman" w:eastAsiaTheme="minorEastAsia" w:hAnsi="Times New Roman"/>
          <w:color w:val="000000" w:themeColor="text1"/>
          <w:szCs w:val="21"/>
        </w:rPr>
        <w:t xml:space="preserve">          </w:t>
      </w:r>
      <w:r w:rsidRPr="00664C24">
        <w:rPr>
          <w:rFonts w:ascii="Times New Roman" w:eastAsiaTheme="minorEastAsia" w:hAnsi="Times New Roman"/>
          <w:color w:val="000000" w:themeColor="text1"/>
          <w:szCs w:val="21"/>
        </w:rPr>
        <w:t>B</w:t>
      </w: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42</w:t>
      </w:r>
      <w:r w:rsidRPr="00664C24">
        <w:rPr>
          <w:rFonts w:ascii="Times New Roman" w:eastAsiaTheme="minorEastAsia" w:hAnsi="Times New Roman"/>
          <w:color w:val="000000" w:themeColor="text1"/>
          <w:szCs w:val="21"/>
        </w:rPr>
        <w:t xml:space="preserve">   </w:t>
      </w:r>
      <w:r>
        <w:rPr>
          <w:rFonts w:ascii="Times New Roman" w:eastAsiaTheme="minorEastAsia" w:hAnsi="Times New Roman"/>
          <w:color w:val="000000" w:themeColor="text1"/>
          <w:szCs w:val="21"/>
        </w:rPr>
        <w:t xml:space="preserve">        </w:t>
      </w:r>
      <w:r w:rsidRPr="00664C24">
        <w:rPr>
          <w:rFonts w:ascii="Times New Roman" w:eastAsiaTheme="minorEastAsia" w:hAnsi="Times New Roman"/>
          <w:color w:val="000000" w:themeColor="text1"/>
          <w:szCs w:val="21"/>
        </w:rPr>
        <w:t>C</w:t>
      </w: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210</w:t>
      </w:r>
      <w:r w:rsidRPr="00664C24">
        <w:rPr>
          <w:rFonts w:ascii="Times New Roman" w:eastAsiaTheme="minorEastAsia" w:hAnsi="Times New Roman"/>
          <w:color w:val="000000" w:themeColor="text1"/>
          <w:szCs w:val="21"/>
        </w:rPr>
        <w:t xml:space="preserve">   </w:t>
      </w:r>
      <w:r>
        <w:rPr>
          <w:rFonts w:ascii="Times New Roman" w:eastAsiaTheme="minorEastAsia" w:hAnsi="Times New Roman" w:hint="eastAsia"/>
          <w:color w:val="000000" w:themeColor="text1"/>
          <w:szCs w:val="21"/>
        </w:rPr>
        <w:t xml:space="preserve">              D</w:t>
      </w: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840</w:t>
      </w:r>
      <w:r>
        <w:rPr>
          <w:rFonts w:ascii="Times New Roman" w:eastAsiaTheme="minorEastAsia" w:hAnsi="Times New Roman"/>
          <w:color w:val="000000" w:themeColor="text1"/>
          <w:szCs w:val="21"/>
        </w:rPr>
        <w:t xml:space="preserve"> </w:t>
      </w:r>
    </w:p>
    <w:p w:rsidR="000F32B2" w:rsidRPr="00664C24" w:rsidRDefault="000F32B2" w:rsidP="000F32B2">
      <w:pPr>
        <w:spacing w:line="24" w:lineRule="atLeast"/>
        <w:ind w:firstLineChars="250" w:firstLine="525"/>
        <w:rPr>
          <w:rFonts w:ascii="Times New Roman" w:eastAsiaTheme="minorEastAsia" w:hAnsi="Times New Roman"/>
          <w:color w:val="000000" w:themeColor="text1"/>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设</w:t>
      </w:r>
      <w:r w:rsidRPr="008424EB">
        <w:rPr>
          <w:position w:val="-14"/>
        </w:rPr>
        <w:object w:dxaOrig="480" w:dyaOrig="400">
          <v:shape id="_x0000_i1045" type="#_x0000_t75" style="width:24pt;height:20.25pt" o:ole="">
            <v:imagedata r:id="rId51" o:title=""/>
          </v:shape>
          <o:OLEObject Type="Embed" ProgID="Equation.DSMT4" ShapeID="_x0000_i1045" DrawAspect="Content" ObjectID="_1463780763" r:id="rId52"/>
        </w:object>
      </w:r>
      <w:r>
        <w:rPr>
          <w:rFonts w:ascii="Times New Roman" w:eastAsiaTheme="minorEastAsia" w:hAnsi="Times New Roman" w:hint="eastAsia"/>
          <w:color w:val="000000" w:themeColor="text1"/>
          <w:szCs w:val="21"/>
        </w:rPr>
        <w:t>是公比为</w:t>
      </w:r>
      <w:r w:rsidRPr="008424EB">
        <w:rPr>
          <w:position w:val="-10"/>
        </w:rPr>
        <w:object w:dxaOrig="200" w:dyaOrig="260">
          <v:shape id="_x0000_i1046" type="#_x0000_t75" style="width:9.75pt;height:12.75pt" o:ole="">
            <v:imagedata r:id="rId53" o:title=""/>
          </v:shape>
          <o:OLEObject Type="Embed" ProgID="Equation.DSMT4" ShapeID="_x0000_i1046" DrawAspect="Content" ObjectID="_1463780764" r:id="rId54"/>
        </w:object>
      </w:r>
      <w:r>
        <w:rPr>
          <w:rFonts w:ascii="Times New Roman" w:eastAsiaTheme="minorEastAsia" w:hAnsi="Times New Roman" w:hint="eastAsia"/>
          <w:color w:val="000000" w:themeColor="text1"/>
          <w:szCs w:val="21"/>
        </w:rPr>
        <w:t>的等比数列，则</w:t>
      </w:r>
      <w:r w:rsidRPr="008424EB">
        <w:rPr>
          <w:position w:val="-10"/>
        </w:rPr>
        <w:object w:dxaOrig="720" w:dyaOrig="340">
          <v:shape id="_x0000_i1047" type="#_x0000_t75" style="width:36pt;height:17.25pt" o:ole="">
            <v:imagedata r:id="rId55" o:title=""/>
          </v:shape>
          <o:OLEObject Type="Embed" ProgID="Equation.DSMT4" ShapeID="_x0000_i1047" DrawAspect="Content" ObjectID="_1463780765" r:id="rId56"/>
        </w:object>
      </w:r>
      <w:r>
        <w:rPr>
          <w:rFonts w:hint="eastAsia"/>
        </w:rPr>
        <w:t>是</w:t>
      </w:r>
      <w:r w:rsidRPr="008424EB">
        <w:rPr>
          <w:position w:val="-14"/>
        </w:rPr>
        <w:object w:dxaOrig="480" w:dyaOrig="400">
          <v:shape id="_x0000_i1048" type="#_x0000_t75" style="width:24pt;height:20.25pt" o:ole="">
            <v:imagedata r:id="rId51" o:title=""/>
          </v:shape>
          <o:OLEObject Type="Embed" ProgID="Equation.DSMT4" ShapeID="_x0000_i1048" DrawAspect="Content" ObjectID="_1463780766" r:id="rId57"/>
        </w:object>
      </w:r>
      <w:r>
        <w:rPr>
          <w:rFonts w:hint="eastAsia"/>
        </w:rPr>
        <w:t>为递增数列的</w:t>
      </w: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w:t>
      </w:r>
    </w:p>
    <w:p w:rsidR="000F32B2" w:rsidRPr="00664C24" w:rsidRDefault="000F32B2" w:rsidP="000F32B2">
      <w:pPr>
        <w:spacing w:line="24" w:lineRule="atLeast"/>
        <w:ind w:firstLineChars="250" w:firstLine="525"/>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A</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充分且不必要条件</w:t>
      </w:r>
      <w:r w:rsidRPr="00664C24">
        <w:rPr>
          <w:rFonts w:ascii="Times New Roman" w:eastAsiaTheme="minorEastAsia" w:hAnsi="Times New Roman"/>
          <w:color w:val="000000" w:themeColor="text1"/>
          <w:szCs w:val="21"/>
        </w:rPr>
        <w:t xml:space="preserve">                      B</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必要且不充分条件</w:t>
      </w:r>
      <w:r w:rsidRPr="00664C24">
        <w:rPr>
          <w:rFonts w:ascii="Times New Roman" w:eastAsiaTheme="minorEastAsia" w:hAnsi="Times New Roman"/>
          <w:color w:val="000000" w:themeColor="text1"/>
          <w:szCs w:val="21"/>
        </w:rPr>
        <w:t xml:space="preserve">  </w:t>
      </w:r>
    </w:p>
    <w:p w:rsidR="000F32B2" w:rsidRDefault="000F32B2" w:rsidP="000F32B2">
      <w:pPr>
        <w:spacing w:line="24" w:lineRule="atLeast"/>
        <w:ind w:firstLineChars="250" w:firstLine="525"/>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C</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充分必要条件</w:t>
      </w:r>
      <w:r w:rsidRPr="00664C24">
        <w:rPr>
          <w:rFonts w:ascii="Times New Roman" w:eastAsiaTheme="minorEastAsia" w:hAnsi="Times New Roman"/>
          <w:color w:val="000000" w:themeColor="text1"/>
          <w:szCs w:val="21"/>
        </w:rPr>
        <w:t xml:space="preserve">                         D</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既不充分也不必要条件</w:t>
      </w:r>
    </w:p>
    <w:p w:rsidR="000F32B2" w:rsidRPr="00664C24" w:rsidRDefault="000F32B2" w:rsidP="000F32B2">
      <w:pPr>
        <w:spacing w:line="24" w:lineRule="atLeast"/>
        <w:ind w:firstLineChars="250" w:firstLine="525"/>
        <w:rPr>
          <w:rFonts w:ascii="Times New Roman" w:eastAsiaTheme="minorEastAsia" w:hAnsi="Times New Roman"/>
          <w:color w:val="000000" w:themeColor="text1"/>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若</w:t>
      </w:r>
      <w:r w:rsidRPr="008424EB">
        <w:rPr>
          <w:position w:val="-10"/>
        </w:rPr>
        <w:object w:dxaOrig="420" w:dyaOrig="260">
          <v:shape id="_x0000_i1049" type="#_x0000_t75" style="width:21pt;height:12.75pt" o:ole="">
            <v:imagedata r:id="rId58" o:title=""/>
          </v:shape>
          <o:OLEObject Type="Embed" ProgID="Equation.DSMT4" ShapeID="_x0000_i1049" DrawAspect="Content" ObjectID="_1463780767" r:id="rId59"/>
        </w:object>
      </w:r>
      <w:r>
        <w:rPr>
          <w:rFonts w:hint="eastAsia"/>
        </w:rPr>
        <w:t>满足</w:t>
      </w:r>
      <w:r w:rsidRPr="008424EB">
        <w:rPr>
          <w:position w:val="-50"/>
        </w:rPr>
        <w:object w:dxaOrig="1420" w:dyaOrig="1120">
          <v:shape id="_x0000_i1050" type="#_x0000_t75" style="width:71.25pt;height:56.25pt" o:ole="">
            <v:imagedata r:id="rId60" o:title=""/>
          </v:shape>
          <o:OLEObject Type="Embed" ProgID="Equation.DSMT4" ShapeID="_x0000_i1050" DrawAspect="Content" ObjectID="_1463780768" r:id="rId61"/>
        </w:object>
      </w:r>
      <w:r>
        <w:rPr>
          <w:rFonts w:hint="eastAsia"/>
        </w:rPr>
        <w:t>且</w:t>
      </w:r>
      <w:r w:rsidRPr="008424EB">
        <w:rPr>
          <w:position w:val="-10"/>
        </w:rPr>
        <w:object w:dxaOrig="900" w:dyaOrig="260">
          <v:shape id="_x0000_i1051" type="#_x0000_t75" style="width:45pt;height:12.75pt" o:ole="">
            <v:imagedata r:id="rId62" o:title=""/>
          </v:shape>
          <o:OLEObject Type="Embed" ProgID="Equation.DSMT4" ShapeID="_x0000_i1051" DrawAspect="Content" ObjectID="_1463780769" r:id="rId63"/>
        </w:object>
      </w:r>
      <w:r>
        <w:rPr>
          <w:rFonts w:hint="eastAsia"/>
        </w:rPr>
        <w:t>的最小值为</w:t>
      </w:r>
      <w:r w:rsidRPr="008424EB">
        <w:rPr>
          <w:position w:val="-4"/>
        </w:rPr>
        <w:object w:dxaOrig="320" w:dyaOrig="260">
          <v:shape id="_x0000_i1052" type="#_x0000_t75" style="width:15.75pt;height:12.75pt" o:ole="">
            <v:imagedata r:id="rId64" o:title=""/>
          </v:shape>
          <o:OLEObject Type="Embed" ProgID="Equation.DSMT4" ShapeID="_x0000_i1052" DrawAspect="Content" ObjectID="_1463780770" r:id="rId65"/>
        </w:object>
      </w:r>
      <w:r>
        <w:rPr>
          <w:rFonts w:hint="eastAsia"/>
        </w:rPr>
        <w:t>，则</w:t>
      </w:r>
      <w:r w:rsidRPr="008424EB">
        <w:rPr>
          <w:position w:val="-6"/>
        </w:rPr>
        <w:object w:dxaOrig="200" w:dyaOrig="279">
          <v:shape id="_x0000_i1053" type="#_x0000_t75" style="width:9.75pt;height:14.25pt" o:ole="">
            <v:imagedata r:id="rId66" o:title=""/>
          </v:shape>
          <o:OLEObject Type="Embed" ProgID="Equation.DSMT4" ShapeID="_x0000_i1053" DrawAspect="Content" ObjectID="_1463780771" r:id="rId67"/>
        </w:object>
      </w:r>
      <w:r>
        <w:rPr>
          <w:rFonts w:hint="eastAsia"/>
        </w:rPr>
        <w:t>的值</w:t>
      </w:r>
      <w:r w:rsidRPr="00664C24">
        <w:rPr>
          <w:rFonts w:ascii="Times New Roman" w:eastAsiaTheme="minorEastAsia" w:hAnsi="Times New Roman"/>
          <w:color w:val="000000" w:themeColor="text1"/>
          <w:szCs w:val="21"/>
        </w:rPr>
        <w:t>为（</w:t>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w:t>
      </w:r>
    </w:p>
    <w:p w:rsidR="000F32B2" w:rsidRPr="00664C24" w:rsidRDefault="000F32B2" w:rsidP="000F32B2">
      <w:pPr>
        <w:spacing w:line="24" w:lineRule="atLeast"/>
        <w:ind w:firstLineChars="250" w:firstLine="525"/>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A</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2</w:t>
      </w:r>
      <w:r w:rsidRPr="00664C24">
        <w:rPr>
          <w:rFonts w:ascii="Times New Roman" w:eastAsiaTheme="minorEastAsia" w:hAnsi="Times New Roman"/>
          <w:color w:val="000000" w:themeColor="text1"/>
          <w:szCs w:val="21"/>
        </w:rPr>
        <w:t xml:space="preserve">                       B</w:t>
      </w:r>
      <w:r w:rsidRPr="00664C24">
        <w:rPr>
          <w:rFonts w:ascii="Times New Roman" w:eastAsiaTheme="minorEastAsia" w:hAnsi="Times New Roman"/>
          <w:color w:val="000000" w:themeColor="text1"/>
          <w:szCs w:val="21"/>
        </w:rPr>
        <w:t>．</w:t>
      </w:r>
      <w:r w:rsidRPr="008424EB">
        <w:rPr>
          <w:position w:val="-4"/>
        </w:rPr>
        <w:object w:dxaOrig="320" w:dyaOrig="260">
          <v:shape id="_x0000_i1054" type="#_x0000_t75" style="width:15.75pt;height:12.75pt" o:ole="">
            <v:imagedata r:id="rId68" o:title=""/>
          </v:shape>
          <o:OLEObject Type="Embed" ProgID="Equation.DSMT4" ShapeID="_x0000_i1054" DrawAspect="Content" ObjectID="_1463780772" r:id="rId69"/>
        </w:object>
      </w:r>
      <w:r w:rsidRPr="00664C24">
        <w:rPr>
          <w:rFonts w:ascii="Times New Roman" w:eastAsiaTheme="minorEastAsia" w:hAnsi="Times New Roman"/>
          <w:color w:val="000000" w:themeColor="text1"/>
          <w:szCs w:val="21"/>
        </w:rPr>
        <w:t xml:space="preserve">   </w:t>
      </w:r>
    </w:p>
    <w:p w:rsidR="000F32B2" w:rsidRPr="00664C24" w:rsidRDefault="000F32B2" w:rsidP="000F32B2">
      <w:pPr>
        <w:spacing w:line="24" w:lineRule="atLeast"/>
        <w:ind w:firstLineChars="250" w:firstLine="525"/>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C</w:t>
      </w:r>
      <w:r w:rsidRPr="00664C24">
        <w:rPr>
          <w:rFonts w:ascii="Times New Roman" w:eastAsiaTheme="minorEastAsia" w:hAnsi="Times New Roman"/>
          <w:color w:val="000000" w:themeColor="text1"/>
          <w:szCs w:val="21"/>
        </w:rPr>
        <w:t>．</w:t>
      </w:r>
      <w:r w:rsidRPr="008424EB">
        <w:rPr>
          <w:position w:val="-24"/>
        </w:rPr>
        <w:object w:dxaOrig="240" w:dyaOrig="620">
          <v:shape id="_x0000_i1055" type="#_x0000_t75" style="width:12pt;height:30.75pt" o:ole="">
            <v:imagedata r:id="rId70" o:title=""/>
          </v:shape>
          <o:OLEObject Type="Embed" ProgID="Equation.DSMT4" ShapeID="_x0000_i1055" DrawAspect="Content" ObjectID="_1463780773" r:id="rId71"/>
        </w:object>
      </w:r>
      <w:r w:rsidRPr="00664C24">
        <w:rPr>
          <w:rFonts w:ascii="Times New Roman" w:eastAsiaTheme="minorEastAsia" w:hAnsi="Times New Roman"/>
          <w:color w:val="000000" w:themeColor="text1"/>
          <w:position w:val="-22"/>
          <w:szCs w:val="21"/>
        </w:rPr>
        <w:t xml:space="preserve"> </w:t>
      </w:r>
      <w:r>
        <w:rPr>
          <w:rFonts w:ascii="Times New Roman" w:eastAsiaTheme="minorEastAsia" w:hAnsi="Times New Roman"/>
          <w:color w:val="000000" w:themeColor="text1"/>
          <w:szCs w:val="21"/>
        </w:rPr>
        <w:t xml:space="preserve">                     </w:t>
      </w:r>
      <w:r w:rsidRPr="00664C24">
        <w:rPr>
          <w:rFonts w:ascii="Times New Roman" w:eastAsiaTheme="minorEastAsia" w:hAnsi="Times New Roman"/>
          <w:color w:val="000000" w:themeColor="text1"/>
          <w:szCs w:val="21"/>
        </w:rPr>
        <w:t>D</w:t>
      </w:r>
      <w:r w:rsidRPr="00664C24">
        <w:rPr>
          <w:rFonts w:ascii="Times New Roman" w:eastAsiaTheme="minorEastAsia" w:hAnsi="Times New Roman"/>
          <w:color w:val="000000" w:themeColor="text1"/>
          <w:szCs w:val="21"/>
        </w:rPr>
        <w:t>．</w:t>
      </w:r>
      <w:r w:rsidRPr="008424EB">
        <w:rPr>
          <w:position w:val="-24"/>
        </w:rPr>
        <w:object w:dxaOrig="400" w:dyaOrig="620">
          <v:shape id="_x0000_i1056" type="#_x0000_t75" style="width:20.25pt;height:30.75pt" o:ole="">
            <v:imagedata r:id="rId72" o:title=""/>
          </v:shape>
          <o:OLEObject Type="Embed" ProgID="Equation.DSMT4" ShapeID="_x0000_i1056" DrawAspect="Content" ObjectID="_1463780774" r:id="rId73"/>
        </w:object>
      </w:r>
      <w:r w:rsidRPr="00664C24">
        <w:rPr>
          <w:rFonts w:ascii="Times New Roman" w:eastAsiaTheme="minorEastAsia" w:hAnsi="Times New Roman"/>
          <w:color w:val="000000" w:themeColor="text1"/>
          <w:position w:val="-22"/>
          <w:szCs w:val="21"/>
        </w:rPr>
        <w:t xml:space="preserve"> </w:t>
      </w: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lastRenderedPageBreak/>
        <w:t>在空间直角坐标系</w:t>
      </w:r>
      <w:r w:rsidRPr="008424EB">
        <w:rPr>
          <w:position w:val="-10"/>
        </w:rPr>
        <w:object w:dxaOrig="560" w:dyaOrig="320">
          <v:shape id="_x0000_i1057" type="#_x0000_t75" style="width:27.75pt;height:15.75pt" o:ole="">
            <v:imagedata r:id="rId74" o:title=""/>
          </v:shape>
          <o:OLEObject Type="Embed" ProgID="Equation.DSMT4" ShapeID="_x0000_i1057" DrawAspect="Content" ObjectID="_1463780775" r:id="rId75"/>
        </w:object>
      </w:r>
      <w:r>
        <w:rPr>
          <w:rFonts w:hint="eastAsia"/>
        </w:rPr>
        <w:t>中，已知</w:t>
      </w:r>
      <w:r w:rsidRPr="008424EB">
        <w:rPr>
          <w:position w:val="-14"/>
        </w:rPr>
        <w:object w:dxaOrig="980" w:dyaOrig="400">
          <v:shape id="_x0000_i1058" type="#_x0000_t75" style="width:48.75pt;height:20.25pt" o:ole="">
            <v:imagedata r:id="rId76" o:title=""/>
          </v:shape>
          <o:OLEObject Type="Embed" ProgID="Equation.DSMT4" ShapeID="_x0000_i1058" DrawAspect="Content" ObjectID="_1463780776" r:id="rId77"/>
        </w:object>
      </w:r>
      <w:r>
        <w:rPr>
          <w:rFonts w:hint="eastAsia"/>
        </w:rPr>
        <w:t>，</w:t>
      </w:r>
      <w:r w:rsidRPr="008424EB">
        <w:rPr>
          <w:position w:val="-14"/>
        </w:rPr>
        <w:object w:dxaOrig="980" w:dyaOrig="400">
          <v:shape id="_x0000_i1059" type="#_x0000_t75" style="width:48.75pt;height:20.25pt" o:ole="">
            <v:imagedata r:id="rId78" o:title=""/>
          </v:shape>
          <o:OLEObject Type="Embed" ProgID="Equation.DSMT4" ShapeID="_x0000_i1059" DrawAspect="Content" ObjectID="_1463780777" r:id="rId79"/>
        </w:object>
      </w:r>
      <w:r>
        <w:rPr>
          <w:rFonts w:hint="eastAsia"/>
        </w:rPr>
        <w:t>，</w:t>
      </w:r>
      <w:r w:rsidRPr="008424EB">
        <w:rPr>
          <w:position w:val="-14"/>
        </w:rPr>
        <w:object w:dxaOrig="980" w:dyaOrig="400">
          <v:shape id="_x0000_i1060" type="#_x0000_t75" style="width:48.75pt;height:20.25pt" o:ole="">
            <v:imagedata r:id="rId80" o:title=""/>
          </v:shape>
          <o:OLEObject Type="Embed" ProgID="Equation.DSMT4" ShapeID="_x0000_i1060" DrawAspect="Content" ObjectID="_1463780778" r:id="rId81"/>
        </w:object>
      </w:r>
      <w:r>
        <w:rPr>
          <w:rFonts w:hint="eastAsia"/>
        </w:rPr>
        <w:t>，</w:t>
      </w:r>
      <w:r w:rsidRPr="008424EB">
        <w:rPr>
          <w:position w:val="-10"/>
        </w:rPr>
        <w:object w:dxaOrig="1060" w:dyaOrig="380">
          <v:shape id="_x0000_i1061" type="#_x0000_t75" style="width:53.25pt;height:18.75pt" o:ole="">
            <v:imagedata r:id="rId82" o:title=""/>
          </v:shape>
          <o:OLEObject Type="Embed" ProgID="Equation.DSMT4" ShapeID="_x0000_i1061" DrawAspect="Content" ObjectID="_1463780779" r:id="rId83"/>
        </w:object>
      </w:r>
      <w:r>
        <w:rPr>
          <w:rFonts w:hint="eastAsia"/>
        </w:rPr>
        <w:t>，若</w:t>
      </w:r>
      <w:r w:rsidRPr="008424EB">
        <w:rPr>
          <w:position w:val="-12"/>
        </w:rPr>
        <w:object w:dxaOrig="820" w:dyaOrig="360">
          <v:shape id="_x0000_i1062" type="#_x0000_t75" style="width:41.25pt;height:18pt" o:ole="">
            <v:imagedata r:id="rId84" o:title=""/>
          </v:shape>
          <o:OLEObject Type="Embed" ProgID="Equation.DSMT4" ShapeID="_x0000_i1062" DrawAspect="Content" ObjectID="_1463780780" r:id="rId85"/>
        </w:object>
      </w:r>
      <w:r>
        <w:rPr>
          <w:rFonts w:hint="eastAsia"/>
        </w:rPr>
        <w:t>分别表示三棱锥</w:t>
      </w:r>
      <w:r w:rsidRPr="008424EB">
        <w:rPr>
          <w:position w:val="-6"/>
        </w:rPr>
        <w:object w:dxaOrig="960" w:dyaOrig="279">
          <v:shape id="_x0000_i1063" type="#_x0000_t75" style="width:48pt;height:14.25pt" o:ole="">
            <v:imagedata r:id="rId86" o:title=""/>
          </v:shape>
          <o:OLEObject Type="Embed" ProgID="Equation.DSMT4" ShapeID="_x0000_i1063" DrawAspect="Content" ObjectID="_1463780781" r:id="rId87"/>
        </w:object>
      </w:r>
      <w:r>
        <w:rPr>
          <w:rFonts w:hint="eastAsia"/>
        </w:rPr>
        <w:t>在</w:t>
      </w:r>
      <w:r w:rsidRPr="008424EB">
        <w:rPr>
          <w:position w:val="-10"/>
        </w:rPr>
        <w:object w:dxaOrig="1440" w:dyaOrig="320">
          <v:shape id="_x0000_i1064" type="#_x0000_t75" style="width:1in;height:15.75pt" o:ole="">
            <v:imagedata r:id="rId88" o:title=""/>
          </v:shape>
          <o:OLEObject Type="Embed" ProgID="Equation.DSMT4" ShapeID="_x0000_i1064" DrawAspect="Content" ObjectID="_1463780782" r:id="rId89"/>
        </w:object>
      </w:r>
      <w:r>
        <w:rPr>
          <w:rFonts w:hint="eastAsia"/>
        </w:rPr>
        <w:t>坐标平面上的正投影图形的面积，</w:t>
      </w:r>
      <w:r w:rsidRPr="00664C24">
        <w:rPr>
          <w:rFonts w:ascii="Times New Roman" w:eastAsiaTheme="minorEastAsia" w:hAnsi="Times New Roman"/>
          <w:color w:val="000000" w:themeColor="text1"/>
          <w:szCs w:val="21"/>
        </w:rPr>
        <w:t>则（</w:t>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w:t>
      </w:r>
    </w:p>
    <w:p w:rsidR="000F32B2" w:rsidRPr="00664C24" w:rsidRDefault="000F32B2" w:rsidP="000F32B2">
      <w:pPr>
        <w:spacing w:line="24" w:lineRule="atLeast"/>
        <w:ind w:firstLineChars="236" w:firstLine="496"/>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A</w:t>
      </w:r>
      <w:r w:rsidRPr="00664C24">
        <w:rPr>
          <w:rFonts w:ascii="Times New Roman" w:eastAsiaTheme="minorEastAsia" w:hAnsi="Times New Roman"/>
          <w:color w:val="000000" w:themeColor="text1"/>
          <w:szCs w:val="21"/>
        </w:rPr>
        <w:t>．</w:t>
      </w:r>
      <w:r w:rsidRPr="008424EB">
        <w:rPr>
          <w:position w:val="-12"/>
        </w:rPr>
        <w:object w:dxaOrig="1180" w:dyaOrig="360">
          <v:shape id="_x0000_i1065" type="#_x0000_t75" style="width:59.25pt;height:18pt" o:ole="">
            <v:imagedata r:id="rId90" o:title=""/>
          </v:shape>
          <o:OLEObject Type="Embed" ProgID="Equation.DSMT4" ShapeID="_x0000_i1065" DrawAspect="Content" ObjectID="_1463780783" r:id="rId91"/>
        </w:object>
      </w:r>
      <w:r w:rsidRPr="00664C24">
        <w:rPr>
          <w:rFonts w:ascii="Times New Roman" w:eastAsiaTheme="minorEastAsia" w:hAnsi="Times New Roman"/>
          <w:color w:val="000000" w:themeColor="text1"/>
          <w:position w:val="-22"/>
          <w:szCs w:val="21"/>
        </w:rPr>
        <w:t xml:space="preserve"> </w:t>
      </w:r>
      <w:r w:rsidRPr="00664C24">
        <w:rPr>
          <w:rFonts w:ascii="Times New Roman" w:eastAsiaTheme="minorEastAsia" w:hAnsi="Times New Roman"/>
          <w:color w:val="000000" w:themeColor="text1"/>
          <w:szCs w:val="21"/>
        </w:rPr>
        <w:t xml:space="preserve">                               B</w:t>
      </w:r>
      <w:r w:rsidRPr="00664C24">
        <w:rPr>
          <w:rFonts w:ascii="Times New Roman" w:eastAsiaTheme="minorEastAsia" w:hAnsi="Times New Roman"/>
          <w:color w:val="000000" w:themeColor="text1"/>
          <w:szCs w:val="21"/>
        </w:rPr>
        <w:t>．</w:t>
      </w:r>
      <w:r w:rsidRPr="008424EB">
        <w:rPr>
          <w:position w:val="-12"/>
        </w:rPr>
        <w:object w:dxaOrig="620" w:dyaOrig="360">
          <v:shape id="_x0000_i1066" type="#_x0000_t75" style="width:30.75pt;height:18pt" o:ole="">
            <v:imagedata r:id="rId92" o:title=""/>
          </v:shape>
          <o:OLEObject Type="Embed" ProgID="Equation.DSMT4" ShapeID="_x0000_i1066" DrawAspect="Content" ObjectID="_1463780784" r:id="rId93"/>
        </w:object>
      </w:r>
      <w:r>
        <w:rPr>
          <w:rFonts w:hint="eastAsia"/>
        </w:rPr>
        <w:t>且</w:t>
      </w:r>
      <w:r w:rsidRPr="008424EB">
        <w:rPr>
          <w:position w:val="-12"/>
        </w:rPr>
        <w:object w:dxaOrig="720" w:dyaOrig="360">
          <v:shape id="_x0000_i1067" type="#_x0000_t75" style="width:36pt;height:18pt" o:ole="">
            <v:imagedata r:id="rId94" o:title=""/>
          </v:shape>
          <o:OLEObject Type="Embed" ProgID="Equation.DSMT4" ShapeID="_x0000_i1067" DrawAspect="Content" ObjectID="_1463780785" r:id="rId95"/>
        </w:object>
      </w:r>
      <w:r w:rsidRPr="00664C24">
        <w:rPr>
          <w:rFonts w:ascii="Times New Roman" w:eastAsiaTheme="minorEastAsia" w:hAnsi="Times New Roman"/>
          <w:color w:val="000000" w:themeColor="text1"/>
          <w:szCs w:val="21"/>
        </w:rPr>
        <w:t xml:space="preserve">        </w:t>
      </w:r>
    </w:p>
    <w:p w:rsidR="000F32B2" w:rsidRDefault="000F32B2" w:rsidP="000F32B2">
      <w:pPr>
        <w:spacing w:line="24" w:lineRule="atLeast"/>
        <w:ind w:firstLineChars="236" w:firstLine="496"/>
        <w:rPr>
          <w:rFonts w:ascii="Times New Roman" w:eastAsiaTheme="minorEastAsia" w:hAnsi="Times New Roman"/>
          <w:color w:val="000000" w:themeColor="text1"/>
          <w:position w:val="-22"/>
          <w:szCs w:val="21"/>
        </w:rPr>
      </w:pPr>
      <w:r w:rsidRPr="00664C24">
        <w:rPr>
          <w:rFonts w:ascii="Times New Roman" w:eastAsiaTheme="minorEastAsia" w:hAnsi="Times New Roman"/>
          <w:color w:val="000000" w:themeColor="text1"/>
          <w:szCs w:val="21"/>
        </w:rPr>
        <w:t>C</w:t>
      </w:r>
      <w:r w:rsidRPr="00664C24">
        <w:rPr>
          <w:rFonts w:ascii="Times New Roman" w:eastAsiaTheme="minorEastAsia" w:hAnsi="Times New Roman"/>
          <w:color w:val="000000" w:themeColor="text1"/>
          <w:szCs w:val="21"/>
        </w:rPr>
        <w:t>．</w:t>
      </w:r>
      <w:r w:rsidRPr="008424EB">
        <w:rPr>
          <w:position w:val="-12"/>
        </w:rPr>
        <w:object w:dxaOrig="620" w:dyaOrig="360">
          <v:shape id="_x0000_i1068" type="#_x0000_t75" style="width:30.75pt;height:18pt" o:ole="">
            <v:imagedata r:id="rId96" o:title=""/>
          </v:shape>
          <o:OLEObject Type="Embed" ProgID="Equation.DSMT4" ShapeID="_x0000_i1068" DrawAspect="Content" ObjectID="_1463780786" r:id="rId97"/>
        </w:object>
      </w:r>
      <w:r>
        <w:rPr>
          <w:rFonts w:hint="eastAsia"/>
        </w:rPr>
        <w:t>且</w:t>
      </w:r>
      <w:r w:rsidRPr="008424EB">
        <w:rPr>
          <w:position w:val="-12"/>
        </w:rPr>
        <w:object w:dxaOrig="740" w:dyaOrig="360">
          <v:shape id="_x0000_i1069" type="#_x0000_t75" style="width:36.75pt;height:18pt" o:ole="">
            <v:imagedata r:id="rId98" o:title=""/>
          </v:shape>
          <o:OLEObject Type="Embed" ProgID="Equation.DSMT4" ShapeID="_x0000_i1069" DrawAspect="Content" ObjectID="_1463780787" r:id="rId99"/>
        </w:object>
      </w:r>
      <w:r w:rsidRPr="00664C24">
        <w:rPr>
          <w:rFonts w:ascii="Times New Roman" w:eastAsiaTheme="minorEastAsia" w:hAnsi="Times New Roman"/>
          <w:color w:val="000000" w:themeColor="text1"/>
          <w:position w:val="-22"/>
          <w:szCs w:val="21"/>
        </w:rPr>
        <w:t xml:space="preserve"> </w:t>
      </w:r>
      <w:r>
        <w:rPr>
          <w:rFonts w:ascii="Times New Roman" w:eastAsiaTheme="minorEastAsia" w:hAnsi="Times New Roman"/>
          <w:color w:val="000000" w:themeColor="text1"/>
          <w:szCs w:val="21"/>
        </w:rPr>
        <w:t xml:space="preserve">                           </w:t>
      </w:r>
      <w:r w:rsidRPr="00664C24">
        <w:rPr>
          <w:rFonts w:ascii="Times New Roman" w:eastAsiaTheme="minorEastAsia" w:hAnsi="Times New Roman"/>
          <w:color w:val="000000" w:themeColor="text1"/>
          <w:szCs w:val="21"/>
        </w:rPr>
        <w:t>D</w:t>
      </w:r>
      <w:r w:rsidRPr="00664C24">
        <w:rPr>
          <w:rFonts w:ascii="Times New Roman" w:eastAsiaTheme="minorEastAsia" w:hAnsi="Times New Roman"/>
          <w:color w:val="000000" w:themeColor="text1"/>
          <w:szCs w:val="21"/>
        </w:rPr>
        <w:t>．</w:t>
      </w:r>
      <w:r w:rsidRPr="008424EB">
        <w:rPr>
          <w:position w:val="-12"/>
        </w:rPr>
        <w:object w:dxaOrig="639" w:dyaOrig="360">
          <v:shape id="_x0000_i1070" type="#_x0000_t75" style="width:32.25pt;height:18pt" o:ole="">
            <v:imagedata r:id="rId100" o:title=""/>
          </v:shape>
          <o:OLEObject Type="Embed" ProgID="Equation.DSMT4" ShapeID="_x0000_i1070" DrawAspect="Content" ObjectID="_1463780788" r:id="rId101"/>
        </w:object>
      </w:r>
      <w:r>
        <w:rPr>
          <w:rFonts w:hint="eastAsia"/>
        </w:rPr>
        <w:t>且</w:t>
      </w:r>
      <w:r w:rsidRPr="008424EB">
        <w:rPr>
          <w:position w:val="-12"/>
        </w:rPr>
        <w:object w:dxaOrig="720" w:dyaOrig="360">
          <v:shape id="_x0000_i1071" type="#_x0000_t75" style="width:36pt;height:18pt" o:ole="">
            <v:imagedata r:id="rId102" o:title=""/>
          </v:shape>
          <o:OLEObject Type="Embed" ProgID="Equation.DSMT4" ShapeID="_x0000_i1071" DrawAspect="Content" ObjectID="_1463780789" r:id="rId103"/>
        </w:object>
      </w:r>
      <w:r w:rsidRPr="00664C24">
        <w:rPr>
          <w:rFonts w:ascii="Times New Roman" w:eastAsiaTheme="minorEastAsia" w:hAnsi="Times New Roman"/>
          <w:color w:val="000000" w:themeColor="text1"/>
          <w:position w:val="-22"/>
          <w:szCs w:val="21"/>
        </w:rPr>
        <w:t xml:space="preserve"> </w:t>
      </w:r>
    </w:p>
    <w:p w:rsidR="000F32B2" w:rsidRPr="00664C24" w:rsidRDefault="000F32B2" w:rsidP="000F32B2">
      <w:pPr>
        <w:spacing w:line="24" w:lineRule="atLeast"/>
        <w:ind w:firstLineChars="236" w:firstLine="496"/>
        <w:rPr>
          <w:rFonts w:ascii="Times New Roman" w:eastAsiaTheme="minorEastAsia" w:hAnsi="Times New Roman"/>
          <w:color w:val="000000" w:themeColor="text1"/>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有语文、数学两学科，成绩评定为“优秀”“合格”“不合格”三种</w:t>
      </w: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若</w:t>
      </w:r>
      <w:r w:rsidRPr="006E0D55">
        <w:rPr>
          <w:rFonts w:ascii="Times New Roman" w:eastAsiaTheme="minorEastAsia" w:hAnsi="Times New Roman" w:hint="eastAsia"/>
          <w:i/>
          <w:color w:val="000000" w:themeColor="text1"/>
          <w:szCs w:val="21"/>
        </w:rPr>
        <w:t>A</w:t>
      </w:r>
      <w:r>
        <w:rPr>
          <w:rFonts w:ascii="Times New Roman" w:eastAsiaTheme="minorEastAsia" w:hAnsi="Times New Roman" w:hint="eastAsia"/>
          <w:color w:val="000000" w:themeColor="text1"/>
          <w:szCs w:val="21"/>
        </w:rPr>
        <w:t>同学每科成绩不低于</w:t>
      </w:r>
      <w:r w:rsidRPr="006E0D55">
        <w:rPr>
          <w:rFonts w:ascii="Times New Roman" w:eastAsiaTheme="minorEastAsia" w:hAnsi="Times New Roman" w:hint="eastAsia"/>
          <w:i/>
          <w:color w:val="000000" w:themeColor="text1"/>
          <w:szCs w:val="21"/>
        </w:rPr>
        <w:t>B</w:t>
      </w:r>
      <w:r>
        <w:rPr>
          <w:rFonts w:ascii="Times New Roman" w:eastAsiaTheme="minorEastAsia" w:hAnsi="Times New Roman" w:hint="eastAsia"/>
          <w:color w:val="000000" w:themeColor="text1"/>
          <w:szCs w:val="21"/>
        </w:rPr>
        <w:t>同学，且至少有一科成绩比</w:t>
      </w:r>
      <w:r w:rsidRPr="008461C5">
        <w:rPr>
          <w:rFonts w:ascii="Times New Roman" w:eastAsiaTheme="minorEastAsia" w:hAnsi="Times New Roman" w:hint="eastAsia"/>
          <w:i/>
          <w:color w:val="000000" w:themeColor="text1"/>
          <w:szCs w:val="21"/>
        </w:rPr>
        <w:t>B</w:t>
      </w:r>
      <w:r>
        <w:rPr>
          <w:rFonts w:ascii="Times New Roman" w:eastAsiaTheme="minorEastAsia" w:hAnsi="Times New Roman" w:hint="eastAsia"/>
          <w:color w:val="000000" w:themeColor="text1"/>
          <w:szCs w:val="21"/>
        </w:rPr>
        <w:t>高，则称“</w:t>
      </w:r>
      <w:r w:rsidRPr="008461C5">
        <w:rPr>
          <w:rFonts w:ascii="Times New Roman" w:eastAsiaTheme="minorEastAsia" w:hAnsi="Times New Roman" w:hint="eastAsia"/>
          <w:i/>
          <w:color w:val="000000" w:themeColor="text1"/>
          <w:szCs w:val="21"/>
        </w:rPr>
        <w:t>A</w:t>
      </w:r>
      <w:r>
        <w:rPr>
          <w:rFonts w:ascii="Times New Roman" w:eastAsiaTheme="minorEastAsia" w:hAnsi="Times New Roman" w:hint="eastAsia"/>
          <w:color w:val="000000" w:themeColor="text1"/>
          <w:szCs w:val="21"/>
        </w:rPr>
        <w:t>同学比</w:t>
      </w:r>
      <w:r w:rsidRPr="008461C5">
        <w:rPr>
          <w:rFonts w:ascii="Times New Roman" w:eastAsiaTheme="minorEastAsia" w:hAnsi="Times New Roman" w:hint="eastAsia"/>
          <w:i/>
          <w:color w:val="000000" w:themeColor="text1"/>
          <w:szCs w:val="21"/>
        </w:rPr>
        <w:t>B</w:t>
      </w:r>
      <w:r>
        <w:rPr>
          <w:rFonts w:ascii="Times New Roman" w:eastAsiaTheme="minorEastAsia" w:hAnsi="Times New Roman" w:hint="eastAsia"/>
          <w:color w:val="000000" w:themeColor="text1"/>
          <w:szCs w:val="21"/>
        </w:rPr>
        <w:t>同学成绩好</w:t>
      </w: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”现有若干同学，他们之中没有一个人比另一个成绩好，且没有任意两个人语文成绩一样，数学成绩也一样的</w:t>
      </w: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问满足条件的最多有多少学生</w:t>
      </w: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w:t>
      </w:r>
    </w:p>
    <w:p w:rsidR="000F32B2" w:rsidRPr="00664C24" w:rsidRDefault="000F32B2" w:rsidP="000F32B2">
      <w:pPr>
        <w:spacing w:line="24" w:lineRule="atLeast"/>
        <w:ind w:firstLineChars="250" w:firstLine="525"/>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A</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2</w:t>
      </w:r>
      <w:r w:rsidRPr="00664C24">
        <w:rPr>
          <w:rFonts w:ascii="Times New Roman" w:eastAsiaTheme="minorEastAsia" w:hAnsi="Times New Roman"/>
          <w:color w:val="000000" w:themeColor="text1"/>
          <w:szCs w:val="21"/>
        </w:rPr>
        <w:t xml:space="preserve">                    B</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3</w:t>
      </w:r>
      <w:r w:rsidRPr="00664C24">
        <w:rPr>
          <w:rFonts w:ascii="Times New Roman" w:eastAsiaTheme="minorEastAsia" w:hAnsi="Times New Roman"/>
          <w:color w:val="000000" w:themeColor="text1"/>
          <w:szCs w:val="21"/>
        </w:rPr>
        <w:t xml:space="preserve">   </w:t>
      </w:r>
    </w:p>
    <w:p w:rsidR="000F32B2" w:rsidRDefault="000F32B2" w:rsidP="000F32B2">
      <w:pPr>
        <w:spacing w:line="24" w:lineRule="atLeast"/>
        <w:ind w:firstLineChars="250" w:firstLine="525"/>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C</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4</w:t>
      </w:r>
      <w:r w:rsidRPr="00664C24">
        <w:rPr>
          <w:rFonts w:ascii="Times New Roman" w:eastAsiaTheme="minorEastAsia" w:hAnsi="Times New Roman"/>
          <w:color w:val="000000" w:themeColor="text1"/>
          <w:szCs w:val="21"/>
        </w:rPr>
        <w:t xml:space="preserve">                  </w:t>
      </w:r>
      <w:r>
        <w:rPr>
          <w:rFonts w:ascii="Times New Roman" w:eastAsiaTheme="minorEastAsia" w:hAnsi="Times New Roman" w:hint="eastAsia"/>
          <w:color w:val="000000" w:themeColor="text1"/>
          <w:szCs w:val="21"/>
        </w:rPr>
        <w:t xml:space="preserve">  </w:t>
      </w:r>
      <w:r w:rsidRPr="00664C24">
        <w:rPr>
          <w:rFonts w:ascii="Times New Roman" w:eastAsiaTheme="minorEastAsia" w:hAnsi="Times New Roman"/>
          <w:color w:val="000000" w:themeColor="text1"/>
          <w:szCs w:val="21"/>
        </w:rPr>
        <w:t>D</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5</w:t>
      </w:r>
    </w:p>
    <w:p w:rsidR="004F0362" w:rsidRPr="000F32B2" w:rsidRDefault="004F0362" w:rsidP="0072412A">
      <w:pPr>
        <w:spacing w:line="24" w:lineRule="atLeast"/>
        <w:jc w:val="center"/>
        <w:rPr>
          <w:rFonts w:ascii="Times New Roman" w:eastAsiaTheme="minorEastAsia" w:hAnsi="Times New Roman"/>
          <w:b/>
          <w:color w:val="000000" w:themeColor="text1"/>
          <w:szCs w:val="21"/>
        </w:rPr>
      </w:pPr>
    </w:p>
    <w:p w:rsidR="004F0362" w:rsidRDefault="004F0362" w:rsidP="0072412A">
      <w:pPr>
        <w:spacing w:line="24" w:lineRule="atLeast"/>
        <w:jc w:val="center"/>
        <w:rPr>
          <w:rFonts w:ascii="Times New Roman" w:eastAsiaTheme="minorEastAsia" w:hAnsi="Times New Roman"/>
          <w:b/>
          <w:color w:val="000000" w:themeColor="text1"/>
          <w:szCs w:val="21"/>
        </w:rPr>
      </w:pPr>
    </w:p>
    <w:p w:rsidR="003D0C99" w:rsidRPr="00461EB6" w:rsidRDefault="003D0C99" w:rsidP="0072412A">
      <w:pPr>
        <w:spacing w:line="24" w:lineRule="atLeast"/>
        <w:jc w:val="center"/>
        <w:rPr>
          <w:rFonts w:ascii="Times New Roman" w:eastAsiaTheme="minorEastAsia" w:hAnsi="Times New Roman"/>
          <w:b/>
          <w:color w:val="000000" w:themeColor="text1"/>
          <w:szCs w:val="21"/>
        </w:rPr>
      </w:pPr>
      <w:r w:rsidRPr="00461EB6">
        <w:rPr>
          <w:rFonts w:ascii="Times New Roman" w:eastAsiaTheme="minorEastAsia" w:hAnsi="Times New Roman"/>
          <w:b/>
          <w:color w:val="000000" w:themeColor="text1"/>
          <w:szCs w:val="21"/>
        </w:rPr>
        <w:t>第二部分</w:t>
      </w:r>
      <w:r w:rsidR="00664C24" w:rsidRPr="00461EB6">
        <w:rPr>
          <w:rFonts w:ascii="Times New Roman" w:eastAsiaTheme="minorEastAsia" w:hAnsi="Times New Roman"/>
          <w:b/>
          <w:color w:val="000000" w:themeColor="text1"/>
          <w:szCs w:val="21"/>
        </w:rPr>
        <w:t>（</w:t>
      </w:r>
      <w:r w:rsidRPr="00461EB6">
        <w:rPr>
          <w:rFonts w:ascii="Times New Roman" w:eastAsiaTheme="minorEastAsia" w:hAnsi="Times New Roman"/>
          <w:b/>
          <w:color w:val="000000" w:themeColor="text1"/>
          <w:szCs w:val="21"/>
        </w:rPr>
        <w:t>非选择题</w:t>
      </w:r>
      <w:r w:rsidRPr="00461EB6">
        <w:rPr>
          <w:rFonts w:ascii="Times New Roman" w:eastAsiaTheme="minorEastAsia" w:hAnsi="Times New Roman"/>
          <w:b/>
          <w:color w:val="000000" w:themeColor="text1"/>
          <w:szCs w:val="21"/>
        </w:rPr>
        <w:t xml:space="preserve"> </w:t>
      </w:r>
      <w:r w:rsidRPr="00461EB6">
        <w:rPr>
          <w:rFonts w:ascii="Times New Roman" w:eastAsiaTheme="minorEastAsia" w:hAnsi="Times New Roman"/>
          <w:b/>
          <w:color w:val="000000" w:themeColor="text1"/>
          <w:szCs w:val="21"/>
        </w:rPr>
        <w:t>共</w:t>
      </w:r>
      <w:r w:rsidRPr="00461EB6">
        <w:rPr>
          <w:rFonts w:ascii="Times New Roman" w:eastAsiaTheme="minorEastAsia" w:hAnsi="Times New Roman"/>
          <w:b/>
          <w:color w:val="000000" w:themeColor="text1"/>
          <w:szCs w:val="21"/>
        </w:rPr>
        <w:t>110</w:t>
      </w:r>
      <w:r w:rsidRPr="00461EB6">
        <w:rPr>
          <w:rFonts w:ascii="Times New Roman" w:eastAsiaTheme="minorEastAsia" w:hAnsi="Times New Roman"/>
          <w:b/>
          <w:color w:val="000000" w:themeColor="text1"/>
          <w:szCs w:val="21"/>
        </w:rPr>
        <w:t>分</w:t>
      </w:r>
      <w:r w:rsidR="00664C24" w:rsidRPr="00461EB6">
        <w:rPr>
          <w:rFonts w:ascii="Times New Roman" w:eastAsiaTheme="minorEastAsia" w:hAnsi="Times New Roman"/>
          <w:b/>
          <w:color w:val="000000" w:themeColor="text1"/>
          <w:szCs w:val="21"/>
        </w:rPr>
        <w:t>）</w:t>
      </w:r>
    </w:p>
    <w:p w:rsidR="003D0C99" w:rsidRPr="00664C24" w:rsidRDefault="003D0C99" w:rsidP="0072412A">
      <w:pPr>
        <w:spacing w:line="24" w:lineRule="atLeast"/>
        <w:rPr>
          <w:rFonts w:ascii="Times New Roman" w:eastAsiaTheme="minorEastAsia" w:hAnsi="Times New Roman"/>
          <w:b/>
          <w:color w:val="000000" w:themeColor="text1"/>
          <w:szCs w:val="21"/>
        </w:rPr>
      </w:pPr>
      <w:r w:rsidRPr="00664C24">
        <w:rPr>
          <w:rFonts w:ascii="Times New Roman" w:eastAsiaTheme="minorEastAsia" w:hAnsi="Times New Roman"/>
          <w:b/>
          <w:color w:val="000000" w:themeColor="text1"/>
          <w:szCs w:val="21"/>
        </w:rPr>
        <w:t>二、填空题共</w:t>
      </w:r>
      <w:r w:rsidRPr="00664C24">
        <w:rPr>
          <w:rFonts w:ascii="Times New Roman" w:eastAsiaTheme="minorEastAsia" w:hAnsi="Times New Roman"/>
          <w:b/>
          <w:color w:val="000000" w:themeColor="text1"/>
          <w:szCs w:val="21"/>
        </w:rPr>
        <w:t>6</w:t>
      </w:r>
      <w:r w:rsidRPr="00664C24">
        <w:rPr>
          <w:rFonts w:ascii="Times New Roman" w:eastAsiaTheme="minorEastAsia" w:hAnsi="Times New Roman"/>
          <w:b/>
          <w:color w:val="000000" w:themeColor="text1"/>
          <w:szCs w:val="21"/>
        </w:rPr>
        <w:t>小题</w:t>
      </w:r>
      <w:r w:rsidR="00664C24" w:rsidRPr="00664C24">
        <w:rPr>
          <w:rFonts w:ascii="Times New Roman" w:eastAsiaTheme="minorEastAsia" w:hAnsi="Times New Roman"/>
          <w:b/>
          <w:color w:val="000000" w:themeColor="text1"/>
          <w:szCs w:val="21"/>
        </w:rPr>
        <w:t>，</w:t>
      </w:r>
      <w:r w:rsidRPr="00664C24">
        <w:rPr>
          <w:rFonts w:ascii="Times New Roman" w:eastAsiaTheme="minorEastAsia" w:hAnsi="Times New Roman"/>
          <w:b/>
          <w:color w:val="000000" w:themeColor="text1"/>
          <w:szCs w:val="21"/>
        </w:rPr>
        <w:t>每小题</w:t>
      </w:r>
      <w:r w:rsidRPr="00664C24">
        <w:rPr>
          <w:rFonts w:ascii="Times New Roman" w:eastAsiaTheme="minorEastAsia" w:hAnsi="Times New Roman"/>
          <w:b/>
          <w:color w:val="000000" w:themeColor="text1"/>
          <w:szCs w:val="21"/>
        </w:rPr>
        <w:t>5</w:t>
      </w:r>
      <w:r w:rsidRPr="00664C24">
        <w:rPr>
          <w:rFonts w:ascii="Times New Roman" w:eastAsiaTheme="minorEastAsia" w:hAnsi="Times New Roman"/>
          <w:b/>
          <w:color w:val="000000" w:themeColor="text1"/>
          <w:szCs w:val="21"/>
        </w:rPr>
        <w:t>分</w:t>
      </w:r>
      <w:r w:rsidR="00664C24" w:rsidRPr="00664C24">
        <w:rPr>
          <w:rFonts w:ascii="Times New Roman" w:eastAsiaTheme="minorEastAsia" w:hAnsi="Times New Roman"/>
          <w:b/>
          <w:color w:val="000000" w:themeColor="text1"/>
          <w:szCs w:val="21"/>
        </w:rPr>
        <w:t>，</w:t>
      </w:r>
      <w:r w:rsidRPr="00664C24">
        <w:rPr>
          <w:rFonts w:ascii="Times New Roman" w:eastAsiaTheme="minorEastAsia" w:hAnsi="Times New Roman"/>
          <w:b/>
          <w:color w:val="000000" w:themeColor="text1"/>
          <w:szCs w:val="21"/>
        </w:rPr>
        <w:t>共</w:t>
      </w:r>
      <w:r w:rsidRPr="00664C24">
        <w:rPr>
          <w:rFonts w:ascii="Times New Roman" w:eastAsiaTheme="minorEastAsia" w:hAnsi="Times New Roman"/>
          <w:b/>
          <w:color w:val="000000" w:themeColor="text1"/>
          <w:szCs w:val="21"/>
        </w:rPr>
        <w:t>30</w:t>
      </w:r>
      <w:r w:rsidRPr="00664C24">
        <w:rPr>
          <w:rFonts w:ascii="Times New Roman" w:eastAsiaTheme="minorEastAsia" w:hAnsi="Times New Roman"/>
          <w:b/>
          <w:color w:val="000000" w:themeColor="text1"/>
          <w:szCs w:val="21"/>
        </w:rPr>
        <w:t>分</w:t>
      </w:r>
      <w:r w:rsidR="00664C24" w:rsidRPr="00664C24">
        <w:rPr>
          <w:rFonts w:ascii="Times New Roman" w:eastAsiaTheme="minorEastAsia" w:hAnsi="Times New Roman"/>
          <w:b/>
          <w:color w:val="000000" w:themeColor="text1"/>
          <w:szCs w:val="21"/>
        </w:rPr>
        <w:t>．</w:t>
      </w:r>
    </w:p>
    <w:p w:rsidR="003D0C99" w:rsidRDefault="006742E9" w:rsidP="0072412A">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复数</w:t>
      </w:r>
      <w:r w:rsidRPr="006742E9">
        <w:rPr>
          <w:rFonts w:ascii="Times New Roman" w:eastAsiaTheme="minorEastAsia" w:hAnsi="Times New Roman"/>
          <w:color w:val="000000" w:themeColor="text1"/>
          <w:position w:val="-26"/>
          <w:szCs w:val="21"/>
        </w:rPr>
        <w:object w:dxaOrig="920" w:dyaOrig="660">
          <v:shape id="_x0000_i1072" type="#_x0000_t75" style="width:45.75pt;height:33pt" o:ole="">
            <v:imagedata r:id="rId104" o:title=""/>
          </v:shape>
          <o:OLEObject Type="Embed" ProgID="Equation.DSMT4" ShapeID="_x0000_i1072" DrawAspect="Content" ObjectID="_1463780790" r:id="rId105"/>
        </w:object>
      </w:r>
      <w:r w:rsidR="00461EB6">
        <w:rPr>
          <w:rFonts w:ascii="Times New Roman" w:eastAsiaTheme="minorEastAsia" w:hAnsi="Times New Roman"/>
          <w:color w:val="000000" w:themeColor="text1"/>
          <w:szCs w:val="21"/>
          <w:u w:val="single"/>
        </w:rPr>
        <w:t xml:space="preserve">    </w:t>
      </w:r>
      <w:r w:rsidR="00461EB6">
        <w:rPr>
          <w:rFonts w:ascii="Times New Roman" w:eastAsiaTheme="minorEastAsia" w:hAnsi="Times New Roman" w:hint="eastAsia"/>
          <w:color w:val="000000" w:themeColor="text1"/>
          <w:szCs w:val="21"/>
          <w:u w:val="single"/>
        </w:rPr>
        <w:t xml:space="preserve">   </w:t>
      </w:r>
      <w:r w:rsidR="00461EB6" w:rsidRPr="00664C24">
        <w:rPr>
          <w:rFonts w:ascii="Times New Roman" w:eastAsiaTheme="minorEastAsia" w:hAnsi="Times New Roman"/>
          <w:color w:val="000000" w:themeColor="text1"/>
          <w:szCs w:val="21"/>
        </w:rPr>
        <w:t>．</w:t>
      </w:r>
    </w:p>
    <w:p w:rsidR="00461EB6" w:rsidRPr="00664C24" w:rsidRDefault="00461EB6" w:rsidP="00461EB6">
      <w:pPr>
        <w:pStyle w:val="af8"/>
        <w:spacing w:line="24" w:lineRule="atLeast"/>
        <w:ind w:left="420" w:firstLineChars="0" w:firstLine="0"/>
        <w:rPr>
          <w:rFonts w:ascii="Times New Roman" w:eastAsiaTheme="minorEastAsia" w:hAnsi="Times New Roman"/>
          <w:color w:val="000000" w:themeColor="text1"/>
          <w:szCs w:val="21"/>
        </w:rPr>
      </w:pPr>
    </w:p>
    <w:p w:rsidR="003D0C99" w:rsidRDefault="006742E9" w:rsidP="0072412A">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已知</w:t>
      </w:r>
      <w:r>
        <w:rPr>
          <w:rFonts w:ascii="Times New Roman" w:eastAsiaTheme="minorEastAsia" w:hAnsi="Times New Roman"/>
          <w:color w:val="000000" w:themeColor="text1"/>
          <w:szCs w:val="21"/>
        </w:rPr>
        <w:t>向量</w:t>
      </w:r>
      <w:r w:rsidRPr="006742E9">
        <w:rPr>
          <w:rFonts w:ascii="Times New Roman" w:eastAsiaTheme="minorEastAsia" w:hAnsi="Times New Roman"/>
          <w:color w:val="000000" w:themeColor="text1"/>
          <w:position w:val="-6"/>
          <w:szCs w:val="21"/>
        </w:rPr>
        <w:object w:dxaOrig="200" w:dyaOrig="320">
          <v:shape id="_x0000_i1073" type="#_x0000_t75" style="width:9.75pt;height:15.75pt" o:ole="">
            <v:imagedata r:id="rId106" o:title=""/>
          </v:shape>
          <o:OLEObject Type="Embed" ProgID="Equation.DSMT4" ShapeID="_x0000_i1073" DrawAspect="Content" ObjectID="_1463780791" r:id="rId107"/>
        </w:object>
      </w:r>
      <w:r>
        <w:rPr>
          <w:rFonts w:ascii="Times New Roman" w:eastAsiaTheme="minorEastAsia" w:hAnsi="Times New Roman" w:hint="eastAsia"/>
          <w:color w:val="000000" w:themeColor="text1"/>
          <w:szCs w:val="21"/>
        </w:rPr>
        <w:t>、</w:t>
      </w:r>
      <w:r w:rsidRPr="006742E9">
        <w:rPr>
          <w:rFonts w:ascii="Times New Roman" w:eastAsiaTheme="minorEastAsia" w:hAnsi="Times New Roman"/>
          <w:color w:val="000000" w:themeColor="text1"/>
          <w:position w:val="-6"/>
          <w:szCs w:val="21"/>
        </w:rPr>
        <w:object w:dxaOrig="180" w:dyaOrig="320">
          <v:shape id="_x0000_i1074" type="#_x0000_t75" style="width:9pt;height:15.75pt" o:ole="">
            <v:imagedata r:id="rId108" o:title=""/>
          </v:shape>
          <o:OLEObject Type="Embed" ProgID="Equation.DSMT4" ShapeID="_x0000_i1074" DrawAspect="Content" ObjectID="_1463780792" r:id="rId109"/>
        </w:object>
      </w:r>
      <w:r>
        <w:rPr>
          <w:rFonts w:ascii="Times New Roman" w:eastAsiaTheme="minorEastAsia" w:hAnsi="Times New Roman" w:hint="eastAsia"/>
          <w:color w:val="000000" w:themeColor="text1"/>
          <w:szCs w:val="21"/>
        </w:rPr>
        <w:t>满足</w:t>
      </w:r>
      <w:r w:rsidRPr="006742E9">
        <w:rPr>
          <w:rFonts w:ascii="Times New Roman" w:eastAsiaTheme="minorEastAsia" w:hAnsi="Times New Roman"/>
          <w:color w:val="000000" w:themeColor="text1"/>
          <w:position w:val="-18"/>
          <w:szCs w:val="21"/>
        </w:rPr>
        <w:object w:dxaOrig="540" w:dyaOrig="460">
          <v:shape id="_x0000_i1075" type="#_x0000_t75" style="width:27pt;height:23.25pt" o:ole="">
            <v:imagedata r:id="rId110" o:title=""/>
          </v:shape>
          <o:OLEObject Type="Embed" ProgID="Equation.DSMT4" ShapeID="_x0000_i1075" DrawAspect="Content" ObjectID="_1463780793" r:id="rId111"/>
        </w:object>
      </w:r>
      <w:r>
        <w:rPr>
          <w:rFonts w:ascii="Times New Roman" w:eastAsiaTheme="minorEastAsia" w:hAnsi="Times New Roman" w:hint="eastAsia"/>
          <w:color w:val="000000" w:themeColor="text1"/>
          <w:szCs w:val="21"/>
        </w:rPr>
        <w:t>，</w:t>
      </w:r>
      <w:r w:rsidRPr="006742E9">
        <w:rPr>
          <w:rFonts w:ascii="Times New Roman" w:eastAsiaTheme="minorEastAsia" w:hAnsi="Times New Roman"/>
          <w:color w:val="000000" w:themeColor="text1"/>
          <w:position w:val="-12"/>
          <w:szCs w:val="21"/>
        </w:rPr>
        <w:object w:dxaOrig="920" w:dyaOrig="380">
          <v:shape id="_x0000_i1076" type="#_x0000_t75" style="width:45.75pt;height:18.75pt" o:ole="">
            <v:imagedata r:id="rId112" o:title=""/>
          </v:shape>
          <o:OLEObject Type="Embed" ProgID="Equation.DSMT4" ShapeID="_x0000_i1076" DrawAspect="Content" ObjectID="_1463780794" r:id="rId113"/>
        </w:object>
      </w:r>
      <w:r>
        <w:rPr>
          <w:rFonts w:ascii="Times New Roman" w:eastAsiaTheme="minorEastAsia" w:hAnsi="Times New Roman" w:hint="eastAsia"/>
          <w:color w:val="000000" w:themeColor="text1"/>
          <w:szCs w:val="21"/>
        </w:rPr>
        <w:t>，</w:t>
      </w:r>
      <w:r>
        <w:rPr>
          <w:rFonts w:ascii="Times New Roman" w:eastAsiaTheme="minorEastAsia" w:hAnsi="Times New Roman"/>
          <w:color w:val="000000" w:themeColor="text1"/>
          <w:szCs w:val="21"/>
        </w:rPr>
        <w:t>且</w:t>
      </w:r>
      <w:r w:rsidR="00E30376" w:rsidRPr="006742E9">
        <w:rPr>
          <w:rFonts w:ascii="Times New Roman" w:eastAsiaTheme="minorEastAsia" w:hAnsi="Times New Roman"/>
          <w:color w:val="000000" w:themeColor="text1"/>
          <w:position w:val="-12"/>
          <w:szCs w:val="21"/>
        </w:rPr>
        <w:object w:dxaOrig="1620" w:dyaOrig="380">
          <v:shape id="_x0000_i1077" type="#_x0000_t75" style="width:81pt;height:18.75pt" o:ole="">
            <v:imagedata r:id="rId114" o:title=""/>
          </v:shape>
          <o:OLEObject Type="Embed" ProgID="Equation.DSMT4" ShapeID="_x0000_i1077" DrawAspect="Content" ObjectID="_1463780795" r:id="rId115"/>
        </w:object>
      </w:r>
      <w:r>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则</w:t>
      </w:r>
      <w:r w:rsidRPr="006742E9">
        <w:rPr>
          <w:rFonts w:ascii="Times New Roman" w:eastAsiaTheme="minorEastAsia" w:hAnsi="Times New Roman"/>
          <w:color w:val="000000" w:themeColor="text1"/>
          <w:position w:val="-12"/>
          <w:szCs w:val="21"/>
        </w:rPr>
        <w:object w:dxaOrig="440" w:dyaOrig="340">
          <v:shape id="_x0000_i1078" type="#_x0000_t75" style="width:21.75pt;height:17.25pt" o:ole="">
            <v:imagedata r:id="rId116" o:title=""/>
          </v:shape>
          <o:OLEObject Type="Embed" ProgID="Equation.DSMT4" ShapeID="_x0000_i1078" DrawAspect="Content" ObjectID="_1463780796" r:id="rId117"/>
        </w:object>
      </w:r>
      <w:r>
        <w:rPr>
          <w:rFonts w:ascii="Times New Roman" w:eastAsiaTheme="minorEastAsia" w:hAnsi="Times New Roman"/>
          <w:color w:val="000000" w:themeColor="text1"/>
          <w:szCs w:val="21"/>
          <w:u w:val="single"/>
        </w:rPr>
        <w:t xml:space="preserve">    </w:t>
      </w:r>
      <w:r>
        <w:rPr>
          <w:rFonts w:ascii="Times New Roman" w:eastAsiaTheme="minorEastAsia" w:hAnsi="Times New Roman" w:hint="eastAsia"/>
          <w:color w:val="000000" w:themeColor="text1"/>
          <w:szCs w:val="21"/>
          <w:u w:val="single"/>
        </w:rPr>
        <w:t xml:space="preserve">   </w:t>
      </w:r>
      <w:r w:rsidRPr="00664C24">
        <w:rPr>
          <w:rFonts w:ascii="Times New Roman" w:eastAsiaTheme="minorEastAsia" w:hAnsi="Times New Roman"/>
          <w:color w:val="000000" w:themeColor="text1"/>
          <w:szCs w:val="21"/>
        </w:rPr>
        <w:t>．</w:t>
      </w:r>
    </w:p>
    <w:p w:rsidR="00461EB6" w:rsidRPr="00461EB6" w:rsidRDefault="00461EB6" w:rsidP="00461EB6">
      <w:pPr>
        <w:spacing w:line="24" w:lineRule="atLeast"/>
        <w:rPr>
          <w:rFonts w:ascii="Times New Roman" w:eastAsiaTheme="minorEastAsia" w:hAnsi="Times New Roman"/>
          <w:color w:val="000000" w:themeColor="text1"/>
          <w:szCs w:val="21"/>
        </w:rPr>
      </w:pPr>
    </w:p>
    <w:p w:rsidR="003D0C99" w:rsidRDefault="006742E9" w:rsidP="0072412A">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设双曲线</w:t>
      </w:r>
      <w:r w:rsidRPr="006742E9">
        <w:rPr>
          <w:rFonts w:ascii="Times New Roman" w:eastAsiaTheme="minorEastAsia" w:hAnsi="Times New Roman"/>
          <w:color w:val="000000" w:themeColor="text1"/>
          <w:position w:val="-6"/>
          <w:szCs w:val="21"/>
        </w:rPr>
        <w:object w:dxaOrig="240" w:dyaOrig="260">
          <v:shape id="_x0000_i1079" type="#_x0000_t75" style="width:12pt;height:12.75pt" o:ole="">
            <v:imagedata r:id="rId118" o:title=""/>
          </v:shape>
          <o:OLEObject Type="Embed" ProgID="Equation.DSMT4" ShapeID="_x0000_i1079" DrawAspect="Content" ObjectID="_1463780797" r:id="rId119"/>
        </w:object>
      </w:r>
      <w:r>
        <w:rPr>
          <w:rFonts w:ascii="Times New Roman" w:eastAsiaTheme="minorEastAsia" w:hAnsi="Times New Roman" w:hint="eastAsia"/>
          <w:color w:val="000000" w:themeColor="text1"/>
          <w:szCs w:val="21"/>
        </w:rPr>
        <w:t>经过</w:t>
      </w:r>
      <w:r>
        <w:rPr>
          <w:rFonts w:ascii="Times New Roman" w:eastAsiaTheme="minorEastAsia" w:hAnsi="Times New Roman"/>
          <w:color w:val="000000" w:themeColor="text1"/>
          <w:szCs w:val="21"/>
        </w:rPr>
        <w:t>点</w:t>
      </w:r>
      <w:r w:rsidRPr="006742E9">
        <w:rPr>
          <w:rFonts w:ascii="Times New Roman" w:eastAsiaTheme="minorEastAsia" w:hAnsi="Times New Roman"/>
          <w:color w:val="000000" w:themeColor="text1"/>
          <w:position w:val="-12"/>
          <w:szCs w:val="21"/>
        </w:rPr>
        <w:object w:dxaOrig="639" w:dyaOrig="340">
          <v:shape id="_x0000_i1080" type="#_x0000_t75" style="width:32.25pt;height:17.25pt" o:ole="">
            <v:imagedata r:id="rId120" o:title=""/>
          </v:shape>
          <o:OLEObject Type="Embed" ProgID="Equation.DSMT4" ShapeID="_x0000_i1080" DrawAspect="Content" ObjectID="_1463780798" r:id="rId121"/>
        </w:object>
      </w:r>
      <w:r>
        <w:rPr>
          <w:rFonts w:ascii="Times New Roman" w:eastAsiaTheme="minorEastAsia" w:hAnsi="Times New Roman" w:hint="eastAsia"/>
          <w:color w:val="000000" w:themeColor="text1"/>
          <w:szCs w:val="21"/>
        </w:rPr>
        <w:t>，</w:t>
      </w:r>
      <w:r>
        <w:rPr>
          <w:rFonts w:ascii="Times New Roman" w:eastAsiaTheme="minorEastAsia" w:hAnsi="Times New Roman"/>
          <w:color w:val="000000" w:themeColor="text1"/>
          <w:szCs w:val="21"/>
        </w:rPr>
        <w:t>且与</w:t>
      </w:r>
      <w:r w:rsidRPr="006742E9">
        <w:rPr>
          <w:rFonts w:ascii="Times New Roman" w:eastAsiaTheme="minorEastAsia" w:hAnsi="Times New Roman"/>
          <w:color w:val="000000" w:themeColor="text1"/>
          <w:position w:val="-22"/>
          <w:szCs w:val="21"/>
        </w:rPr>
        <w:object w:dxaOrig="999" w:dyaOrig="580">
          <v:shape id="_x0000_i1081" type="#_x0000_t75" style="width:50.25pt;height:29.25pt" o:ole="">
            <v:imagedata r:id="rId122" o:title=""/>
          </v:shape>
          <o:OLEObject Type="Embed" ProgID="Equation.DSMT4" ShapeID="_x0000_i1081" DrawAspect="Content" ObjectID="_1463780799" r:id="rId123"/>
        </w:object>
      </w:r>
      <w:r>
        <w:rPr>
          <w:rFonts w:ascii="Times New Roman" w:eastAsiaTheme="minorEastAsia" w:hAnsi="Times New Roman" w:hint="eastAsia"/>
          <w:color w:val="000000" w:themeColor="text1"/>
          <w:szCs w:val="21"/>
        </w:rPr>
        <w:t>具有</w:t>
      </w:r>
      <w:r>
        <w:rPr>
          <w:rFonts w:ascii="Times New Roman" w:eastAsiaTheme="minorEastAsia" w:hAnsi="Times New Roman"/>
          <w:color w:val="000000" w:themeColor="text1"/>
          <w:szCs w:val="21"/>
        </w:rPr>
        <w:t>相同渐近线，则</w:t>
      </w:r>
      <w:r w:rsidRPr="006742E9">
        <w:rPr>
          <w:rFonts w:ascii="Times New Roman" w:eastAsiaTheme="minorEastAsia" w:hAnsi="Times New Roman"/>
          <w:color w:val="000000" w:themeColor="text1"/>
          <w:position w:val="-6"/>
          <w:szCs w:val="21"/>
        </w:rPr>
        <w:object w:dxaOrig="240" w:dyaOrig="260">
          <v:shape id="_x0000_i1082" type="#_x0000_t75" style="width:12pt;height:12.75pt" o:ole="">
            <v:imagedata r:id="rId118" o:title=""/>
          </v:shape>
          <o:OLEObject Type="Embed" ProgID="Equation.DSMT4" ShapeID="_x0000_i1082" DrawAspect="Content" ObjectID="_1463780800" r:id="rId124"/>
        </w:object>
      </w:r>
      <w:r>
        <w:rPr>
          <w:rFonts w:ascii="Times New Roman" w:eastAsiaTheme="minorEastAsia" w:hAnsi="Times New Roman" w:hint="eastAsia"/>
          <w:color w:val="000000" w:themeColor="text1"/>
          <w:szCs w:val="21"/>
        </w:rPr>
        <w:t>的</w:t>
      </w:r>
      <w:r>
        <w:rPr>
          <w:rFonts w:ascii="Times New Roman" w:eastAsiaTheme="minorEastAsia" w:hAnsi="Times New Roman"/>
          <w:color w:val="000000" w:themeColor="text1"/>
          <w:szCs w:val="21"/>
        </w:rPr>
        <w:t>方程为</w:t>
      </w:r>
      <w:r>
        <w:rPr>
          <w:rFonts w:ascii="Times New Roman" w:eastAsiaTheme="minorEastAsia" w:hAnsi="Times New Roman"/>
          <w:color w:val="000000" w:themeColor="text1"/>
          <w:szCs w:val="21"/>
          <w:u w:val="single"/>
        </w:rPr>
        <w:t xml:space="preserve">    </w:t>
      </w:r>
      <w:r>
        <w:rPr>
          <w:rFonts w:ascii="Times New Roman" w:eastAsiaTheme="minorEastAsia" w:hAnsi="Times New Roman" w:hint="eastAsia"/>
          <w:color w:val="000000" w:themeColor="text1"/>
          <w:szCs w:val="21"/>
          <w:u w:val="single"/>
        </w:rPr>
        <w:t xml:space="preserve">   </w:t>
      </w:r>
      <w:r w:rsidR="00E30376">
        <w:rPr>
          <w:rFonts w:ascii="Times New Roman" w:eastAsiaTheme="minorEastAsia" w:hAnsi="Times New Roman" w:hint="eastAsia"/>
          <w:color w:val="000000" w:themeColor="text1"/>
          <w:szCs w:val="21"/>
        </w:rPr>
        <w:t>；</w:t>
      </w:r>
      <w:r w:rsidR="00E30376">
        <w:rPr>
          <w:rFonts w:ascii="Times New Roman" w:eastAsiaTheme="minorEastAsia" w:hAnsi="Times New Roman"/>
          <w:color w:val="000000" w:themeColor="text1"/>
          <w:szCs w:val="21"/>
        </w:rPr>
        <w:t>渐近线方程为</w:t>
      </w:r>
      <w:r w:rsidR="00E30376">
        <w:rPr>
          <w:rFonts w:ascii="Times New Roman" w:eastAsiaTheme="minorEastAsia" w:hAnsi="Times New Roman"/>
          <w:color w:val="000000" w:themeColor="text1"/>
          <w:szCs w:val="21"/>
          <w:u w:val="single"/>
        </w:rPr>
        <w:t xml:space="preserve">    </w:t>
      </w:r>
      <w:r w:rsidR="00E30376">
        <w:rPr>
          <w:rFonts w:ascii="Times New Roman" w:eastAsiaTheme="minorEastAsia" w:hAnsi="Times New Roman" w:hint="eastAsia"/>
          <w:color w:val="000000" w:themeColor="text1"/>
          <w:szCs w:val="21"/>
          <w:u w:val="single"/>
        </w:rPr>
        <w:t xml:space="preserve">   </w:t>
      </w:r>
      <w:r w:rsidR="00E30376" w:rsidRPr="00664C24">
        <w:rPr>
          <w:rFonts w:ascii="Times New Roman" w:eastAsiaTheme="minorEastAsia" w:hAnsi="Times New Roman"/>
          <w:color w:val="000000" w:themeColor="text1"/>
          <w:szCs w:val="21"/>
        </w:rPr>
        <w:t>．</w:t>
      </w:r>
    </w:p>
    <w:p w:rsidR="00461EB6" w:rsidRPr="00461EB6" w:rsidRDefault="00461EB6" w:rsidP="00461EB6">
      <w:pPr>
        <w:spacing w:line="24" w:lineRule="atLeast"/>
        <w:rPr>
          <w:rFonts w:ascii="Times New Roman" w:eastAsiaTheme="minorEastAsia" w:hAnsi="Times New Roman"/>
          <w:color w:val="000000" w:themeColor="text1"/>
          <w:szCs w:val="21"/>
        </w:rPr>
      </w:pPr>
    </w:p>
    <w:p w:rsidR="003D0C99" w:rsidRDefault="006742E9" w:rsidP="0072412A">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color w:val="000000" w:themeColor="text1"/>
          <w:szCs w:val="21"/>
        </w:rPr>
        <w:t>若</w:t>
      </w:r>
      <w:r>
        <w:rPr>
          <w:rFonts w:ascii="Times New Roman" w:eastAsiaTheme="minorEastAsia" w:hAnsi="Times New Roman" w:hint="eastAsia"/>
          <w:color w:val="000000" w:themeColor="text1"/>
          <w:szCs w:val="21"/>
        </w:rPr>
        <w:t>等差</w:t>
      </w:r>
      <w:r>
        <w:rPr>
          <w:rFonts w:ascii="Times New Roman" w:eastAsiaTheme="minorEastAsia" w:hAnsi="Times New Roman"/>
          <w:color w:val="000000" w:themeColor="text1"/>
          <w:szCs w:val="21"/>
        </w:rPr>
        <w:t>数列</w:t>
      </w:r>
      <w:r w:rsidRPr="006742E9">
        <w:rPr>
          <w:rFonts w:ascii="Times New Roman" w:eastAsiaTheme="minorEastAsia" w:hAnsi="Times New Roman"/>
          <w:color w:val="000000" w:themeColor="text1"/>
          <w:position w:val="-12"/>
          <w:szCs w:val="21"/>
        </w:rPr>
        <w:object w:dxaOrig="440" w:dyaOrig="340">
          <v:shape id="_x0000_i1083" type="#_x0000_t75" style="width:21.75pt;height:17.25pt" o:ole="">
            <v:imagedata r:id="rId125" o:title=""/>
          </v:shape>
          <o:OLEObject Type="Embed" ProgID="Equation.DSMT4" ShapeID="_x0000_i1083" DrawAspect="Content" ObjectID="_1463780801" r:id="rId126"/>
        </w:object>
      </w:r>
      <w:r>
        <w:rPr>
          <w:rFonts w:ascii="Times New Roman" w:eastAsiaTheme="minorEastAsia" w:hAnsi="Times New Roman" w:hint="eastAsia"/>
          <w:color w:val="000000" w:themeColor="text1"/>
          <w:szCs w:val="21"/>
        </w:rPr>
        <w:t>满足</w:t>
      </w:r>
      <w:r w:rsidRPr="006742E9">
        <w:rPr>
          <w:rFonts w:ascii="Times New Roman" w:eastAsiaTheme="minorEastAsia" w:hAnsi="Times New Roman"/>
          <w:color w:val="000000" w:themeColor="text1"/>
          <w:position w:val="-10"/>
          <w:szCs w:val="21"/>
        </w:rPr>
        <w:object w:dxaOrig="1359" w:dyaOrig="320">
          <v:shape id="_x0000_i1084" type="#_x0000_t75" style="width:68.25pt;height:15.75pt" o:ole="">
            <v:imagedata r:id="rId127" o:title=""/>
          </v:shape>
          <o:OLEObject Type="Embed" ProgID="Equation.DSMT4" ShapeID="_x0000_i1084" DrawAspect="Content" ObjectID="_1463780802" r:id="rId128"/>
        </w:object>
      </w:r>
      <w:r>
        <w:rPr>
          <w:rFonts w:ascii="Times New Roman" w:eastAsiaTheme="minorEastAsia" w:hAnsi="Times New Roman" w:hint="eastAsia"/>
          <w:color w:val="000000" w:themeColor="text1"/>
          <w:szCs w:val="21"/>
        </w:rPr>
        <w:t>，</w:t>
      </w:r>
      <w:r w:rsidRPr="006742E9">
        <w:rPr>
          <w:rFonts w:ascii="Times New Roman" w:eastAsiaTheme="minorEastAsia" w:hAnsi="Times New Roman"/>
          <w:color w:val="000000" w:themeColor="text1"/>
          <w:position w:val="-10"/>
          <w:szCs w:val="21"/>
        </w:rPr>
        <w:object w:dxaOrig="1020" w:dyaOrig="320">
          <v:shape id="_x0000_i1085" type="#_x0000_t75" style="width:51pt;height:15.75pt" o:ole="">
            <v:imagedata r:id="rId129" o:title=""/>
          </v:shape>
          <o:OLEObject Type="Embed" ProgID="Equation.DSMT4" ShapeID="_x0000_i1085" DrawAspect="Content" ObjectID="_1463780803" r:id="rId130"/>
        </w:object>
      </w:r>
      <w:r>
        <w:rPr>
          <w:rFonts w:ascii="Times New Roman" w:eastAsiaTheme="minorEastAsia" w:hAnsi="Times New Roman" w:hint="eastAsia"/>
          <w:color w:val="000000" w:themeColor="text1"/>
          <w:szCs w:val="21"/>
        </w:rPr>
        <w:t>，</w:t>
      </w:r>
      <w:r>
        <w:rPr>
          <w:rFonts w:ascii="Times New Roman" w:eastAsiaTheme="minorEastAsia" w:hAnsi="Times New Roman"/>
          <w:color w:val="000000" w:themeColor="text1"/>
          <w:szCs w:val="21"/>
        </w:rPr>
        <w:t>则当</w:t>
      </w:r>
      <w:r w:rsidRPr="006742E9">
        <w:rPr>
          <w:rFonts w:ascii="Times New Roman" w:eastAsiaTheme="minorEastAsia" w:hAnsi="Times New Roman"/>
          <w:color w:val="000000" w:themeColor="text1"/>
          <w:position w:val="-6"/>
          <w:szCs w:val="21"/>
        </w:rPr>
        <w:object w:dxaOrig="340" w:dyaOrig="200">
          <v:shape id="_x0000_i1086" type="#_x0000_t75" style="width:17.25pt;height:9.75pt" o:ole="">
            <v:imagedata r:id="rId131" o:title=""/>
          </v:shape>
          <o:OLEObject Type="Embed" ProgID="Equation.DSMT4" ShapeID="_x0000_i1086" DrawAspect="Content" ObjectID="_1463780804" r:id="rId132"/>
        </w:object>
      </w:r>
      <w:r>
        <w:rPr>
          <w:rFonts w:ascii="Times New Roman" w:eastAsiaTheme="minorEastAsia" w:hAnsi="Times New Roman"/>
          <w:color w:val="000000" w:themeColor="text1"/>
          <w:szCs w:val="21"/>
          <w:u w:val="single"/>
        </w:rPr>
        <w:t xml:space="preserve">    </w:t>
      </w:r>
      <w:r>
        <w:rPr>
          <w:rFonts w:ascii="Times New Roman" w:eastAsiaTheme="minorEastAsia" w:hAnsi="Times New Roman" w:hint="eastAsia"/>
          <w:color w:val="000000" w:themeColor="text1"/>
          <w:szCs w:val="21"/>
          <w:u w:val="single"/>
        </w:rPr>
        <w:t xml:space="preserve">   </w:t>
      </w:r>
      <w:r w:rsidRPr="006742E9">
        <w:rPr>
          <w:rFonts w:ascii="Times New Roman" w:eastAsiaTheme="minorEastAsia" w:hAnsi="Times New Roman" w:hint="eastAsia"/>
          <w:color w:val="000000" w:themeColor="text1"/>
          <w:szCs w:val="21"/>
        </w:rPr>
        <w:t>时</w:t>
      </w:r>
      <w:r>
        <w:rPr>
          <w:rFonts w:ascii="Times New Roman" w:eastAsiaTheme="minorEastAsia" w:hAnsi="Times New Roman" w:hint="eastAsia"/>
          <w:color w:val="000000" w:themeColor="text1"/>
          <w:szCs w:val="21"/>
        </w:rPr>
        <w:t>，</w:t>
      </w:r>
      <w:r w:rsidR="00E30376" w:rsidRPr="006742E9">
        <w:rPr>
          <w:rFonts w:ascii="Times New Roman" w:eastAsiaTheme="minorEastAsia" w:hAnsi="Times New Roman"/>
          <w:color w:val="000000" w:themeColor="text1"/>
          <w:position w:val="-12"/>
          <w:szCs w:val="21"/>
        </w:rPr>
        <w:object w:dxaOrig="440" w:dyaOrig="340">
          <v:shape id="_x0000_i1087" type="#_x0000_t75" style="width:21.75pt;height:17.25pt" o:ole="">
            <v:imagedata r:id="rId125" o:title=""/>
          </v:shape>
          <o:OLEObject Type="Embed" ProgID="Equation.DSMT4" ShapeID="_x0000_i1087" DrawAspect="Content" ObjectID="_1463780805" r:id="rId133"/>
        </w:object>
      </w:r>
      <w:r w:rsidR="00E30376">
        <w:rPr>
          <w:rFonts w:ascii="Times New Roman" w:eastAsiaTheme="minorEastAsia" w:hAnsi="Times New Roman" w:hint="eastAsia"/>
          <w:color w:val="000000" w:themeColor="text1"/>
          <w:szCs w:val="21"/>
        </w:rPr>
        <w:t>的</w:t>
      </w:r>
      <w:r w:rsidR="00E30376">
        <w:rPr>
          <w:rFonts w:ascii="Times New Roman" w:eastAsiaTheme="minorEastAsia" w:hAnsi="Times New Roman"/>
          <w:color w:val="000000" w:themeColor="text1"/>
          <w:szCs w:val="21"/>
        </w:rPr>
        <w:t>前</w:t>
      </w:r>
      <w:r w:rsidR="00E30376" w:rsidRPr="006742E9">
        <w:rPr>
          <w:rFonts w:ascii="Times New Roman" w:eastAsiaTheme="minorEastAsia" w:hAnsi="Times New Roman"/>
          <w:color w:val="000000" w:themeColor="text1"/>
          <w:position w:val="-6"/>
          <w:szCs w:val="21"/>
        </w:rPr>
        <w:object w:dxaOrig="180" w:dyaOrig="200">
          <v:shape id="_x0000_i1088" type="#_x0000_t75" style="width:9pt;height:9.75pt" o:ole="">
            <v:imagedata r:id="rId134" o:title=""/>
          </v:shape>
          <o:OLEObject Type="Embed" ProgID="Equation.DSMT4" ShapeID="_x0000_i1088" DrawAspect="Content" ObjectID="_1463780806" r:id="rId135"/>
        </w:object>
      </w:r>
      <w:r w:rsidR="00E30376">
        <w:rPr>
          <w:rFonts w:ascii="Times New Roman" w:eastAsiaTheme="minorEastAsia" w:hAnsi="Times New Roman" w:hint="eastAsia"/>
          <w:color w:val="000000" w:themeColor="text1"/>
          <w:szCs w:val="21"/>
        </w:rPr>
        <w:t>项</w:t>
      </w:r>
      <w:r w:rsidR="00E30376">
        <w:rPr>
          <w:rFonts w:ascii="Times New Roman" w:eastAsiaTheme="minorEastAsia" w:hAnsi="Times New Roman"/>
          <w:color w:val="000000" w:themeColor="text1"/>
          <w:szCs w:val="21"/>
        </w:rPr>
        <w:t>和最大</w:t>
      </w:r>
      <w:r w:rsidR="00664C24" w:rsidRPr="00664C24">
        <w:rPr>
          <w:rFonts w:ascii="Times New Roman" w:eastAsiaTheme="minorEastAsia" w:hAnsi="Times New Roman"/>
          <w:color w:val="000000" w:themeColor="text1"/>
          <w:szCs w:val="21"/>
        </w:rPr>
        <w:t>．</w:t>
      </w:r>
    </w:p>
    <w:p w:rsidR="00461EB6" w:rsidRPr="00461EB6" w:rsidRDefault="00461EB6" w:rsidP="00461EB6">
      <w:pPr>
        <w:spacing w:line="24" w:lineRule="atLeast"/>
        <w:rPr>
          <w:rFonts w:ascii="Times New Roman" w:eastAsiaTheme="minorEastAsia" w:hAnsi="Times New Roman"/>
          <w:color w:val="000000" w:themeColor="text1"/>
          <w:szCs w:val="21"/>
        </w:rPr>
      </w:pPr>
    </w:p>
    <w:p w:rsidR="00E30376" w:rsidRPr="004F0362" w:rsidRDefault="00E30376" w:rsidP="004F0362">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把</w:t>
      </w:r>
      <w:r w:rsidRPr="00E30376">
        <w:rPr>
          <w:rFonts w:ascii="Times New Roman" w:eastAsiaTheme="minorEastAsia" w:hAnsi="Times New Roman"/>
          <w:color w:val="000000" w:themeColor="text1"/>
          <w:position w:val="-6"/>
          <w:szCs w:val="21"/>
        </w:rPr>
        <w:object w:dxaOrig="180" w:dyaOrig="260">
          <v:shape id="_x0000_i1089" type="#_x0000_t75" style="width:9pt;height:12.75pt" o:ole="">
            <v:imagedata r:id="rId136" o:title=""/>
          </v:shape>
          <o:OLEObject Type="Embed" ProgID="Equation.DSMT4" ShapeID="_x0000_i1089" DrawAspect="Content" ObjectID="_1463780807" r:id="rId137"/>
        </w:object>
      </w:r>
      <w:r>
        <w:rPr>
          <w:rFonts w:ascii="Times New Roman" w:eastAsiaTheme="minorEastAsia" w:hAnsi="Times New Roman" w:hint="eastAsia"/>
          <w:color w:val="000000" w:themeColor="text1"/>
          <w:szCs w:val="21"/>
        </w:rPr>
        <w:t>件</w:t>
      </w:r>
      <w:r>
        <w:rPr>
          <w:rFonts w:ascii="Times New Roman" w:eastAsiaTheme="minorEastAsia" w:hAnsi="Times New Roman"/>
          <w:color w:val="000000" w:themeColor="text1"/>
          <w:szCs w:val="21"/>
        </w:rPr>
        <w:t>不同产品摆成一排，若产品</w:t>
      </w:r>
      <w:r w:rsidRPr="00E30376">
        <w:rPr>
          <w:rFonts w:ascii="Times New Roman" w:eastAsiaTheme="minorEastAsia" w:hAnsi="Times New Roman"/>
          <w:color w:val="000000" w:themeColor="text1"/>
          <w:position w:val="-4"/>
          <w:szCs w:val="21"/>
        </w:rPr>
        <w:object w:dxaOrig="220" w:dyaOrig="240">
          <v:shape id="_x0000_i1090" type="#_x0000_t75" style="width:11.25pt;height:12pt" o:ole="">
            <v:imagedata r:id="rId138" o:title=""/>
          </v:shape>
          <o:OLEObject Type="Embed" ProgID="Equation.DSMT4" ShapeID="_x0000_i1090" DrawAspect="Content" ObjectID="_1463780808" r:id="rId139"/>
        </w:object>
      </w:r>
      <w:r>
        <w:rPr>
          <w:rFonts w:ascii="Times New Roman" w:eastAsiaTheme="minorEastAsia" w:hAnsi="Times New Roman" w:hint="eastAsia"/>
          <w:color w:val="000000" w:themeColor="text1"/>
          <w:szCs w:val="21"/>
        </w:rPr>
        <w:t>与</w:t>
      </w:r>
      <w:r>
        <w:rPr>
          <w:rFonts w:ascii="Times New Roman" w:eastAsiaTheme="minorEastAsia" w:hAnsi="Times New Roman"/>
          <w:color w:val="000000" w:themeColor="text1"/>
          <w:szCs w:val="21"/>
        </w:rPr>
        <w:t>产品</w:t>
      </w:r>
      <w:r w:rsidRPr="00E30376">
        <w:rPr>
          <w:rFonts w:ascii="Times New Roman" w:eastAsiaTheme="minorEastAsia" w:hAnsi="Times New Roman"/>
          <w:color w:val="000000" w:themeColor="text1"/>
          <w:position w:val="-4"/>
          <w:szCs w:val="21"/>
        </w:rPr>
        <w:object w:dxaOrig="220" w:dyaOrig="240">
          <v:shape id="_x0000_i1091" type="#_x0000_t75" style="width:11.25pt;height:12pt" o:ole="">
            <v:imagedata r:id="rId140" o:title=""/>
          </v:shape>
          <o:OLEObject Type="Embed" ProgID="Equation.DSMT4" ShapeID="_x0000_i1091" DrawAspect="Content" ObjectID="_1463780809" r:id="rId141"/>
        </w:object>
      </w:r>
      <w:r>
        <w:rPr>
          <w:rFonts w:ascii="Times New Roman" w:eastAsiaTheme="minorEastAsia" w:hAnsi="Times New Roman" w:hint="eastAsia"/>
          <w:color w:val="000000" w:themeColor="text1"/>
          <w:szCs w:val="21"/>
        </w:rPr>
        <w:t>相邻</w:t>
      </w:r>
      <w:r>
        <w:rPr>
          <w:rFonts w:ascii="Times New Roman" w:eastAsiaTheme="minorEastAsia" w:hAnsi="Times New Roman"/>
          <w:color w:val="000000" w:themeColor="text1"/>
          <w:szCs w:val="21"/>
        </w:rPr>
        <w:t>，且</w:t>
      </w:r>
      <w:r>
        <w:rPr>
          <w:rFonts w:ascii="Times New Roman" w:eastAsiaTheme="minorEastAsia" w:hAnsi="Times New Roman" w:hint="eastAsia"/>
          <w:color w:val="000000" w:themeColor="text1"/>
          <w:szCs w:val="21"/>
        </w:rPr>
        <w:t>产品</w:t>
      </w:r>
      <w:r w:rsidRPr="00E30376">
        <w:rPr>
          <w:rFonts w:ascii="Times New Roman" w:eastAsiaTheme="minorEastAsia" w:hAnsi="Times New Roman"/>
          <w:color w:val="000000" w:themeColor="text1"/>
          <w:position w:val="-4"/>
          <w:szCs w:val="21"/>
        </w:rPr>
        <w:object w:dxaOrig="220" w:dyaOrig="240">
          <v:shape id="_x0000_i1092" type="#_x0000_t75" style="width:11.25pt;height:12pt" o:ole="">
            <v:imagedata r:id="rId138" o:title=""/>
          </v:shape>
          <o:OLEObject Type="Embed" ProgID="Equation.DSMT4" ShapeID="_x0000_i1092" DrawAspect="Content" ObjectID="_1463780810" r:id="rId142"/>
        </w:object>
      </w:r>
      <w:r>
        <w:rPr>
          <w:rFonts w:ascii="Times New Roman" w:eastAsiaTheme="minorEastAsia" w:hAnsi="Times New Roman" w:hint="eastAsia"/>
          <w:color w:val="000000" w:themeColor="text1"/>
          <w:szCs w:val="21"/>
        </w:rPr>
        <w:t>与</w:t>
      </w:r>
      <w:r>
        <w:rPr>
          <w:rFonts w:ascii="Times New Roman" w:eastAsiaTheme="minorEastAsia" w:hAnsi="Times New Roman"/>
          <w:color w:val="000000" w:themeColor="text1"/>
          <w:szCs w:val="21"/>
        </w:rPr>
        <w:t>产品</w:t>
      </w:r>
      <w:r w:rsidRPr="00E30376">
        <w:rPr>
          <w:rFonts w:ascii="Times New Roman" w:eastAsiaTheme="minorEastAsia" w:hAnsi="Times New Roman"/>
          <w:color w:val="000000" w:themeColor="text1"/>
          <w:position w:val="-6"/>
          <w:szCs w:val="21"/>
        </w:rPr>
        <w:object w:dxaOrig="220" w:dyaOrig="260">
          <v:shape id="_x0000_i1093" type="#_x0000_t75" style="width:11.25pt;height:12.75pt" o:ole="">
            <v:imagedata r:id="rId143" o:title=""/>
          </v:shape>
          <o:OLEObject Type="Embed" ProgID="Equation.DSMT4" ShapeID="_x0000_i1093" DrawAspect="Content" ObjectID="_1463780811" r:id="rId144"/>
        </w:object>
      </w:r>
      <w:r>
        <w:rPr>
          <w:rFonts w:ascii="Times New Roman" w:eastAsiaTheme="minorEastAsia" w:hAnsi="Times New Roman" w:hint="eastAsia"/>
          <w:color w:val="000000" w:themeColor="text1"/>
          <w:szCs w:val="21"/>
        </w:rPr>
        <w:t>不相邻</w:t>
      </w:r>
      <w:r>
        <w:rPr>
          <w:rFonts w:ascii="Times New Roman" w:eastAsiaTheme="minorEastAsia" w:hAnsi="Times New Roman"/>
          <w:color w:val="000000" w:themeColor="text1"/>
          <w:szCs w:val="21"/>
        </w:rPr>
        <w:t>，则</w:t>
      </w:r>
      <w:r>
        <w:rPr>
          <w:rFonts w:ascii="Times New Roman" w:eastAsiaTheme="minorEastAsia" w:hAnsi="Times New Roman" w:hint="eastAsia"/>
          <w:color w:val="000000" w:themeColor="text1"/>
          <w:szCs w:val="21"/>
        </w:rPr>
        <w:t>不同</w:t>
      </w:r>
      <w:r>
        <w:rPr>
          <w:rFonts w:ascii="Times New Roman" w:eastAsiaTheme="minorEastAsia" w:hAnsi="Times New Roman"/>
          <w:color w:val="000000" w:themeColor="text1"/>
          <w:szCs w:val="21"/>
        </w:rPr>
        <w:t>的</w:t>
      </w:r>
      <w:r w:rsidRPr="00E30376">
        <w:rPr>
          <w:rFonts w:ascii="Times New Roman" w:eastAsiaTheme="minorEastAsia" w:hAnsi="Times New Roman"/>
          <w:color w:val="000000" w:themeColor="text1"/>
          <w:szCs w:val="21"/>
        </w:rPr>
        <w:t>摆法</w:t>
      </w:r>
    </w:p>
    <w:p w:rsidR="003D0C99" w:rsidRPr="00E30376" w:rsidRDefault="00E30376" w:rsidP="00E30376">
      <w:pPr>
        <w:pStyle w:val="af8"/>
        <w:spacing w:line="24" w:lineRule="atLeast"/>
        <w:ind w:left="420" w:firstLineChars="0" w:firstLine="0"/>
        <w:rPr>
          <w:rFonts w:ascii="Times New Roman" w:eastAsiaTheme="minorEastAsia" w:hAnsi="Times New Roman"/>
          <w:color w:val="000000" w:themeColor="text1"/>
          <w:szCs w:val="21"/>
        </w:rPr>
      </w:pPr>
      <w:r w:rsidRPr="00E30376">
        <w:rPr>
          <w:rFonts w:ascii="Times New Roman" w:eastAsiaTheme="minorEastAsia" w:hAnsi="Times New Roman"/>
          <w:color w:val="000000" w:themeColor="text1"/>
          <w:szCs w:val="21"/>
        </w:rPr>
        <w:t>有</w:t>
      </w:r>
      <w:r>
        <w:rPr>
          <w:rFonts w:ascii="Times New Roman" w:eastAsiaTheme="minorEastAsia" w:hAnsi="Times New Roman"/>
          <w:color w:val="000000" w:themeColor="text1"/>
          <w:szCs w:val="21"/>
          <w:u w:val="single"/>
        </w:rPr>
        <w:t xml:space="preserve">     </w:t>
      </w:r>
      <w:r w:rsidR="004F0362">
        <w:rPr>
          <w:rFonts w:ascii="Times New Roman" w:eastAsiaTheme="minorEastAsia" w:hAnsi="Times New Roman"/>
          <w:color w:val="000000" w:themeColor="text1"/>
          <w:szCs w:val="21"/>
          <w:u w:val="single"/>
        </w:rPr>
        <w:t xml:space="preserve"> </w:t>
      </w:r>
      <w:r>
        <w:rPr>
          <w:rFonts w:ascii="Times New Roman" w:eastAsiaTheme="minorEastAsia" w:hAnsi="Times New Roman"/>
          <w:color w:val="000000" w:themeColor="text1"/>
          <w:szCs w:val="21"/>
          <w:u w:val="single"/>
        </w:rPr>
        <w:t xml:space="preserve">   </w:t>
      </w:r>
      <w:r w:rsidRPr="00E30376">
        <w:rPr>
          <w:rFonts w:ascii="Times New Roman" w:eastAsiaTheme="minorEastAsia" w:hAnsi="Times New Roman" w:hint="eastAsia"/>
          <w:color w:val="000000" w:themeColor="text1"/>
          <w:szCs w:val="21"/>
        </w:rPr>
        <w:t>种</w:t>
      </w:r>
      <w:r w:rsidRPr="00664C24">
        <w:rPr>
          <w:rFonts w:ascii="Times New Roman" w:eastAsiaTheme="minorEastAsia" w:hAnsi="Times New Roman"/>
          <w:color w:val="000000" w:themeColor="text1"/>
          <w:szCs w:val="21"/>
        </w:rPr>
        <w:t>．</w:t>
      </w:r>
    </w:p>
    <w:p w:rsidR="00461EB6" w:rsidRPr="00461EB6" w:rsidRDefault="00461EB6" w:rsidP="00461EB6">
      <w:pPr>
        <w:spacing w:line="24" w:lineRule="atLeast"/>
        <w:rPr>
          <w:rFonts w:ascii="Times New Roman" w:eastAsiaTheme="minorEastAsia" w:hAnsi="Times New Roman"/>
          <w:color w:val="000000" w:themeColor="text1"/>
          <w:szCs w:val="21"/>
        </w:rPr>
      </w:pPr>
    </w:p>
    <w:p w:rsidR="003D0C99" w:rsidRDefault="00E30376" w:rsidP="0072412A">
      <w:pPr>
        <w:pStyle w:val="af8"/>
        <w:numPr>
          <w:ilvl w:val="0"/>
          <w:numId w:val="42"/>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设</w:t>
      </w:r>
      <w:r>
        <w:rPr>
          <w:rFonts w:ascii="Times New Roman" w:eastAsiaTheme="minorEastAsia" w:hAnsi="Times New Roman"/>
          <w:color w:val="000000" w:themeColor="text1"/>
          <w:szCs w:val="21"/>
        </w:rPr>
        <w:t>函数</w:t>
      </w:r>
      <w:r w:rsidR="004F0362" w:rsidRPr="00E30376">
        <w:rPr>
          <w:rFonts w:ascii="Times New Roman" w:eastAsiaTheme="minorEastAsia" w:hAnsi="Times New Roman"/>
          <w:color w:val="000000" w:themeColor="text1"/>
          <w:position w:val="-12"/>
          <w:szCs w:val="21"/>
        </w:rPr>
        <w:object w:dxaOrig="1900" w:dyaOrig="340">
          <v:shape id="_x0000_i1094" type="#_x0000_t75" style="width:95.25pt;height:17.25pt" o:ole="">
            <v:imagedata r:id="rId145" o:title=""/>
          </v:shape>
          <o:OLEObject Type="Embed" ProgID="Equation.DSMT4" ShapeID="_x0000_i1094" DrawAspect="Content" ObjectID="_1463780812" r:id="rId146"/>
        </w:object>
      </w:r>
      <w:r w:rsidR="004F0362">
        <w:rPr>
          <w:rFonts w:ascii="Times New Roman" w:eastAsiaTheme="minorEastAsia" w:hAnsi="Times New Roman" w:hint="eastAsia"/>
          <w:color w:val="000000" w:themeColor="text1"/>
          <w:szCs w:val="21"/>
        </w:rPr>
        <w:t>（</w:t>
      </w:r>
      <w:r w:rsidR="004F0362" w:rsidRPr="004F0362">
        <w:rPr>
          <w:rFonts w:ascii="Times New Roman" w:eastAsiaTheme="minorEastAsia" w:hAnsi="Times New Roman"/>
          <w:color w:val="000000" w:themeColor="text1"/>
          <w:position w:val="-10"/>
          <w:szCs w:val="21"/>
        </w:rPr>
        <w:object w:dxaOrig="700" w:dyaOrig="300">
          <v:shape id="_x0000_i1095" type="#_x0000_t75" style="width:35.25pt;height:15pt" o:ole="">
            <v:imagedata r:id="rId147" o:title=""/>
          </v:shape>
          <o:OLEObject Type="Embed" ProgID="Equation.DSMT4" ShapeID="_x0000_i1095" DrawAspect="Content" ObjectID="_1463780813" r:id="rId148"/>
        </w:object>
      </w:r>
      <w:r>
        <w:rPr>
          <w:rFonts w:ascii="Times New Roman" w:eastAsiaTheme="minorEastAsia" w:hAnsi="Times New Roman" w:hint="eastAsia"/>
          <w:color w:val="000000" w:themeColor="text1"/>
          <w:szCs w:val="21"/>
        </w:rPr>
        <w:t>是</w:t>
      </w:r>
      <w:r>
        <w:rPr>
          <w:rFonts w:ascii="Times New Roman" w:eastAsiaTheme="minorEastAsia" w:hAnsi="Times New Roman"/>
          <w:color w:val="000000" w:themeColor="text1"/>
          <w:szCs w:val="21"/>
        </w:rPr>
        <w:t>常数，</w:t>
      </w:r>
      <w:r w:rsidR="004F0362" w:rsidRPr="004F0362">
        <w:rPr>
          <w:rFonts w:ascii="Times New Roman" w:eastAsiaTheme="minorEastAsia" w:hAnsi="Times New Roman"/>
          <w:color w:val="000000" w:themeColor="text1"/>
          <w:position w:val="-6"/>
          <w:szCs w:val="21"/>
        </w:rPr>
        <w:object w:dxaOrig="540" w:dyaOrig="260">
          <v:shape id="_x0000_i1096" type="#_x0000_t75" style="width:27pt;height:12.75pt" o:ole="">
            <v:imagedata r:id="rId149" o:title=""/>
          </v:shape>
          <o:OLEObject Type="Embed" ProgID="Equation.DSMT4" ShapeID="_x0000_i1096" DrawAspect="Content" ObjectID="_1463780814" r:id="rId150"/>
        </w:object>
      </w:r>
      <w:r w:rsidR="004F0362">
        <w:rPr>
          <w:rFonts w:ascii="Times New Roman" w:eastAsiaTheme="minorEastAsia" w:hAnsi="Times New Roman" w:hint="eastAsia"/>
          <w:color w:val="000000" w:themeColor="text1"/>
          <w:szCs w:val="21"/>
        </w:rPr>
        <w:t>，</w:t>
      </w:r>
      <w:r w:rsidR="004F0362" w:rsidRPr="004F0362">
        <w:rPr>
          <w:rFonts w:ascii="Times New Roman" w:eastAsiaTheme="minorEastAsia" w:hAnsi="Times New Roman"/>
          <w:color w:val="000000" w:themeColor="text1"/>
          <w:position w:val="-6"/>
          <w:szCs w:val="21"/>
        </w:rPr>
        <w:object w:dxaOrig="540" w:dyaOrig="260">
          <v:shape id="_x0000_i1097" type="#_x0000_t75" style="width:27pt;height:12.75pt" o:ole="">
            <v:imagedata r:id="rId151" o:title=""/>
          </v:shape>
          <o:OLEObject Type="Embed" ProgID="Equation.DSMT4" ShapeID="_x0000_i1097" DrawAspect="Content" ObjectID="_1463780815" r:id="rId152"/>
        </w:object>
      </w:r>
      <w:r w:rsidR="004F0362">
        <w:rPr>
          <w:rFonts w:ascii="Times New Roman" w:eastAsiaTheme="minorEastAsia" w:hAnsi="Times New Roman" w:hint="eastAsia"/>
          <w:color w:val="000000" w:themeColor="text1"/>
          <w:szCs w:val="21"/>
        </w:rPr>
        <w:t>）</w:t>
      </w:r>
      <w:r w:rsidR="004F0362" w:rsidRPr="00664C24">
        <w:rPr>
          <w:rFonts w:ascii="Times New Roman" w:eastAsiaTheme="minorEastAsia" w:hAnsi="Times New Roman"/>
          <w:color w:val="000000" w:themeColor="text1"/>
          <w:szCs w:val="21"/>
        </w:rPr>
        <w:t>．</w:t>
      </w:r>
      <w:r w:rsidR="004F0362">
        <w:rPr>
          <w:rFonts w:ascii="Times New Roman" w:eastAsiaTheme="minorEastAsia" w:hAnsi="Times New Roman" w:hint="eastAsia"/>
          <w:color w:val="000000" w:themeColor="text1"/>
          <w:szCs w:val="21"/>
        </w:rPr>
        <w:t>若</w:t>
      </w:r>
      <w:r w:rsidR="004F0362" w:rsidRPr="00E30376">
        <w:rPr>
          <w:rFonts w:ascii="Times New Roman" w:eastAsiaTheme="minorEastAsia" w:hAnsi="Times New Roman"/>
          <w:color w:val="000000" w:themeColor="text1"/>
          <w:position w:val="-12"/>
          <w:szCs w:val="21"/>
        </w:rPr>
        <w:object w:dxaOrig="520" w:dyaOrig="340">
          <v:shape id="_x0000_i1098" type="#_x0000_t75" style="width:26.25pt;height:17.25pt" o:ole="">
            <v:imagedata r:id="rId153" o:title=""/>
          </v:shape>
          <o:OLEObject Type="Embed" ProgID="Equation.DSMT4" ShapeID="_x0000_i1098" DrawAspect="Content" ObjectID="_1463780816" r:id="rId154"/>
        </w:object>
      </w:r>
      <w:r w:rsidR="004F0362">
        <w:rPr>
          <w:rFonts w:ascii="Times New Roman" w:eastAsiaTheme="minorEastAsia" w:hAnsi="Times New Roman" w:hint="eastAsia"/>
          <w:color w:val="000000" w:themeColor="text1"/>
          <w:szCs w:val="21"/>
        </w:rPr>
        <w:t>在</w:t>
      </w:r>
      <w:r w:rsidR="004F0362">
        <w:rPr>
          <w:rFonts w:ascii="Times New Roman" w:eastAsiaTheme="minorEastAsia" w:hAnsi="Times New Roman"/>
          <w:color w:val="000000" w:themeColor="text1"/>
          <w:szCs w:val="21"/>
        </w:rPr>
        <w:t>区间</w:t>
      </w:r>
      <w:r w:rsidR="002D5D1F" w:rsidRPr="004F0362">
        <w:rPr>
          <w:rFonts w:ascii="Times New Roman" w:eastAsiaTheme="minorEastAsia" w:hAnsi="Times New Roman"/>
          <w:color w:val="000000" w:themeColor="text1"/>
          <w:position w:val="-26"/>
          <w:szCs w:val="21"/>
        </w:rPr>
        <w:object w:dxaOrig="760" w:dyaOrig="620">
          <v:shape id="_x0000_i1099" type="#_x0000_t75" style="width:37.5pt;height:30.75pt" o:ole="">
            <v:imagedata r:id="rId155" o:title=""/>
          </v:shape>
          <o:OLEObject Type="Embed" ProgID="Equation.DSMT4" ShapeID="_x0000_i1099" DrawAspect="Content" ObjectID="_1463780817" r:id="rId156"/>
        </w:object>
      </w:r>
      <w:r w:rsidR="004F0362">
        <w:rPr>
          <w:rFonts w:ascii="Times New Roman" w:eastAsiaTheme="minorEastAsia" w:hAnsi="Times New Roman" w:hint="eastAsia"/>
          <w:color w:val="000000" w:themeColor="text1"/>
          <w:szCs w:val="21"/>
        </w:rPr>
        <w:t>上</w:t>
      </w:r>
      <w:r w:rsidR="004F0362">
        <w:rPr>
          <w:rFonts w:ascii="Times New Roman" w:eastAsiaTheme="minorEastAsia" w:hAnsi="Times New Roman"/>
          <w:color w:val="000000" w:themeColor="text1"/>
          <w:szCs w:val="21"/>
        </w:rPr>
        <w:t>具有单调性，且</w:t>
      </w:r>
      <w:r w:rsidR="002D5D1F" w:rsidRPr="004F0362">
        <w:rPr>
          <w:rFonts w:ascii="Times New Roman" w:eastAsiaTheme="minorEastAsia" w:hAnsi="Times New Roman"/>
          <w:color w:val="000000" w:themeColor="text1"/>
          <w:position w:val="-26"/>
          <w:szCs w:val="21"/>
        </w:rPr>
        <w:object w:dxaOrig="2299" w:dyaOrig="620">
          <v:shape id="_x0000_i1100" type="#_x0000_t75" style="width:114.75pt;height:30.75pt" o:ole="">
            <v:imagedata r:id="rId157" o:title=""/>
          </v:shape>
          <o:OLEObject Type="Embed" ProgID="Equation.DSMT4" ShapeID="_x0000_i1100" DrawAspect="Content" ObjectID="_1463780818" r:id="rId158"/>
        </w:object>
      </w:r>
      <w:r w:rsidR="004F0362">
        <w:rPr>
          <w:rFonts w:ascii="Times New Roman" w:eastAsiaTheme="minorEastAsia" w:hAnsi="Times New Roman" w:hint="eastAsia"/>
          <w:color w:val="000000" w:themeColor="text1"/>
          <w:szCs w:val="21"/>
        </w:rPr>
        <w:t>，</w:t>
      </w:r>
      <w:r w:rsidR="004F0362">
        <w:rPr>
          <w:rFonts w:ascii="Times New Roman" w:eastAsiaTheme="minorEastAsia" w:hAnsi="Times New Roman"/>
          <w:color w:val="000000" w:themeColor="text1"/>
          <w:szCs w:val="21"/>
        </w:rPr>
        <w:t>则</w:t>
      </w:r>
      <w:r w:rsidR="004F0362" w:rsidRPr="00E30376">
        <w:rPr>
          <w:rFonts w:ascii="Times New Roman" w:eastAsiaTheme="minorEastAsia" w:hAnsi="Times New Roman"/>
          <w:color w:val="000000" w:themeColor="text1"/>
          <w:position w:val="-12"/>
          <w:szCs w:val="21"/>
        </w:rPr>
        <w:object w:dxaOrig="520" w:dyaOrig="340">
          <v:shape id="_x0000_i1101" type="#_x0000_t75" style="width:26.25pt;height:17.25pt" o:ole="">
            <v:imagedata r:id="rId153" o:title=""/>
          </v:shape>
          <o:OLEObject Type="Embed" ProgID="Equation.DSMT4" ShapeID="_x0000_i1101" DrawAspect="Content" ObjectID="_1463780819" r:id="rId159"/>
        </w:object>
      </w:r>
      <w:r w:rsidR="004F0362">
        <w:rPr>
          <w:rFonts w:ascii="Times New Roman" w:eastAsiaTheme="minorEastAsia" w:hAnsi="Times New Roman" w:hint="eastAsia"/>
          <w:color w:val="000000" w:themeColor="text1"/>
          <w:szCs w:val="21"/>
        </w:rPr>
        <w:t>的</w:t>
      </w:r>
      <w:r w:rsidR="004F0362">
        <w:rPr>
          <w:rFonts w:ascii="Times New Roman" w:eastAsiaTheme="minorEastAsia" w:hAnsi="Times New Roman"/>
          <w:color w:val="000000" w:themeColor="text1"/>
          <w:szCs w:val="21"/>
        </w:rPr>
        <w:t>最小正周期为</w:t>
      </w:r>
      <w:r w:rsidR="004F0362">
        <w:rPr>
          <w:rFonts w:ascii="Times New Roman" w:eastAsiaTheme="minorEastAsia" w:hAnsi="Times New Roman"/>
          <w:color w:val="000000" w:themeColor="text1"/>
          <w:szCs w:val="21"/>
          <w:u w:val="single"/>
        </w:rPr>
        <w:t xml:space="preserve">     </w:t>
      </w:r>
      <w:r w:rsidR="004F0362">
        <w:rPr>
          <w:rFonts w:ascii="Times New Roman" w:eastAsiaTheme="minorEastAsia" w:hAnsi="Times New Roman" w:hint="eastAsia"/>
          <w:color w:val="000000" w:themeColor="text1"/>
          <w:szCs w:val="21"/>
          <w:u w:val="single"/>
        </w:rPr>
        <w:t xml:space="preserve">   </w:t>
      </w:r>
      <w:r w:rsidR="004F0362" w:rsidRPr="00664C24">
        <w:rPr>
          <w:rFonts w:ascii="Times New Roman" w:eastAsiaTheme="minorEastAsia" w:hAnsi="Times New Roman"/>
          <w:color w:val="000000" w:themeColor="text1"/>
          <w:szCs w:val="21"/>
        </w:rPr>
        <w:t>．</w:t>
      </w:r>
    </w:p>
    <w:p w:rsidR="00461EB6" w:rsidRDefault="00461EB6"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4F0362" w:rsidRDefault="004F0362" w:rsidP="00461EB6">
      <w:pPr>
        <w:spacing w:line="24" w:lineRule="atLeast"/>
        <w:rPr>
          <w:rFonts w:ascii="Times New Roman" w:eastAsiaTheme="minorEastAsia" w:hAnsi="Times New Roman"/>
          <w:color w:val="000000" w:themeColor="text1"/>
          <w:szCs w:val="21"/>
        </w:rPr>
      </w:pPr>
    </w:p>
    <w:p w:rsidR="000F32B2" w:rsidRDefault="000F32B2" w:rsidP="000F32B2">
      <w:pPr>
        <w:spacing w:line="24" w:lineRule="atLeast"/>
        <w:rPr>
          <w:rFonts w:ascii="Times New Roman" w:eastAsiaTheme="minorEastAsia" w:hAnsi="Times New Roman"/>
          <w:b/>
          <w:color w:val="000000" w:themeColor="text1"/>
          <w:kern w:val="0"/>
          <w:szCs w:val="21"/>
        </w:rPr>
      </w:pPr>
      <w:r w:rsidRPr="00461EB6">
        <w:rPr>
          <w:rFonts w:ascii="Times New Roman" w:eastAsiaTheme="minorEastAsia" w:hAnsi="Times New Roman"/>
          <w:b/>
          <w:color w:val="000000" w:themeColor="text1"/>
          <w:kern w:val="0"/>
          <w:szCs w:val="21"/>
        </w:rPr>
        <w:lastRenderedPageBreak/>
        <w:t>三、解答题共</w:t>
      </w:r>
      <w:r w:rsidRPr="00461EB6">
        <w:rPr>
          <w:rFonts w:ascii="Times New Roman" w:eastAsiaTheme="minorEastAsia" w:hAnsi="Times New Roman"/>
          <w:b/>
          <w:color w:val="000000" w:themeColor="text1"/>
          <w:kern w:val="0"/>
          <w:szCs w:val="21"/>
        </w:rPr>
        <w:t>6</w:t>
      </w:r>
      <w:r w:rsidRPr="00461EB6">
        <w:rPr>
          <w:rFonts w:ascii="Times New Roman" w:eastAsiaTheme="minorEastAsia" w:hAnsi="Times New Roman"/>
          <w:b/>
          <w:color w:val="000000" w:themeColor="text1"/>
          <w:kern w:val="0"/>
          <w:szCs w:val="21"/>
        </w:rPr>
        <w:t>小题，共</w:t>
      </w:r>
      <w:r w:rsidRPr="00461EB6">
        <w:rPr>
          <w:rFonts w:ascii="Times New Roman" w:eastAsiaTheme="minorEastAsia" w:hAnsi="Times New Roman"/>
          <w:b/>
          <w:color w:val="000000" w:themeColor="text1"/>
          <w:kern w:val="0"/>
          <w:szCs w:val="21"/>
        </w:rPr>
        <w:t>80</w:t>
      </w:r>
      <w:r w:rsidRPr="00461EB6">
        <w:rPr>
          <w:rFonts w:ascii="Times New Roman" w:eastAsiaTheme="minorEastAsia" w:hAnsi="Times New Roman"/>
          <w:b/>
          <w:color w:val="000000" w:themeColor="text1"/>
          <w:kern w:val="0"/>
          <w:szCs w:val="21"/>
        </w:rPr>
        <w:t>分．解答应写出文字说明，演算步骤或证明过程．</w:t>
      </w:r>
    </w:p>
    <w:p w:rsidR="000F32B2" w:rsidRPr="00461EB6" w:rsidRDefault="000F32B2" w:rsidP="000F32B2">
      <w:pPr>
        <w:spacing w:line="24" w:lineRule="atLeast"/>
        <w:rPr>
          <w:rFonts w:ascii="Times New Roman" w:eastAsiaTheme="minorEastAsia" w:hAnsi="Times New Roman"/>
          <w:b/>
          <w:color w:val="000000" w:themeColor="text1"/>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kern w:val="0"/>
          <w:szCs w:val="21"/>
        </w:rPr>
        <w:t>（本小题共</w:t>
      </w:r>
      <w:r w:rsidRPr="00664C24">
        <w:rPr>
          <w:rFonts w:ascii="Times New Roman" w:eastAsiaTheme="minorEastAsia" w:hAnsi="Times New Roman"/>
          <w:color w:val="000000" w:themeColor="text1"/>
          <w:kern w:val="0"/>
          <w:szCs w:val="21"/>
        </w:rPr>
        <w:t>13</w:t>
      </w:r>
      <w:r w:rsidRPr="00664C24">
        <w:rPr>
          <w:rFonts w:ascii="Times New Roman" w:eastAsiaTheme="minorEastAsia" w:hAnsi="Times New Roman"/>
          <w:color w:val="000000" w:themeColor="text1"/>
          <w:kern w:val="0"/>
          <w:szCs w:val="21"/>
        </w:rPr>
        <w:t>分）</w:t>
      </w:r>
    </w:p>
    <w:p w:rsidR="000F32B2" w:rsidRPr="00664C24" w:rsidRDefault="000F32B2" w:rsidP="000F32B2">
      <w:pPr>
        <w:spacing w:line="24" w:lineRule="atLeast"/>
        <w:ind w:firstLineChars="135" w:firstLine="283"/>
        <w:rPr>
          <w:rFonts w:ascii="Times New Roman" w:eastAsiaTheme="minorEastAsia" w:hAnsi="Times New Roman"/>
          <w:color w:val="000000" w:themeColor="text1"/>
          <w:szCs w:val="21"/>
        </w:rPr>
      </w:pPr>
      <w:r>
        <w:rPr>
          <w:rFonts w:ascii="Times New Roman" w:eastAsiaTheme="minorEastAsia" w:hAnsi="Times New Roman"/>
          <w:color w:val="000000" w:themeColor="text1"/>
          <w:szCs w:val="21"/>
        </w:rPr>
        <w:t>如图，</w:t>
      </w:r>
      <w:r w:rsidRPr="00664C24">
        <w:rPr>
          <w:rFonts w:ascii="Times New Roman" w:eastAsiaTheme="minorEastAsia" w:hAnsi="Times New Roman"/>
          <w:color w:val="000000" w:themeColor="text1"/>
          <w:szCs w:val="21"/>
        </w:rPr>
        <w:t>在</w:t>
      </w:r>
      <w:r w:rsidRPr="00664C24">
        <w:rPr>
          <w:rFonts w:ascii="Times New Roman" w:eastAsiaTheme="minorEastAsia" w:hAnsi="Times New Roman"/>
          <w:color w:val="000000" w:themeColor="text1"/>
          <w:position w:val="-6"/>
          <w:szCs w:val="21"/>
        </w:rPr>
        <w:object w:dxaOrig="680" w:dyaOrig="279">
          <v:shape id="_x0000_i1102" type="#_x0000_t75" alt="" style="width:33.75pt;height:14.25pt" o:ole="">
            <v:imagedata r:id="rId160" o:title=""/>
          </v:shape>
          <o:OLEObject Type="Embed" ProgID="Equation.DSMT4" ShapeID="_x0000_i1102" DrawAspect="Content" ObjectID="_1463780820" r:id="rId161"/>
        </w:object>
      </w:r>
      <w:r w:rsidRPr="00664C24">
        <w:rPr>
          <w:rFonts w:ascii="Times New Roman" w:eastAsiaTheme="minorEastAsia" w:hAnsi="Times New Roman"/>
          <w:color w:val="000000" w:themeColor="text1"/>
          <w:szCs w:val="21"/>
        </w:rPr>
        <w:t>中，</w:t>
      </w:r>
      <w:r w:rsidRPr="00F90337">
        <w:rPr>
          <w:rFonts w:ascii="Times New Roman" w:eastAsiaTheme="minorEastAsia" w:hAnsi="Times New Roman"/>
          <w:color w:val="000000" w:themeColor="text1"/>
          <w:position w:val="-24"/>
          <w:szCs w:val="21"/>
        </w:rPr>
        <w:object w:dxaOrig="840" w:dyaOrig="620">
          <v:shape id="_x0000_i1103" type="#_x0000_t75" alt="" style="width:42pt;height:30.75pt" o:ole="">
            <v:imagedata r:id="rId162" o:title=""/>
          </v:shape>
          <o:OLEObject Type="Embed" ProgID="Equation.DSMT4" ShapeID="_x0000_i1103" DrawAspect="Content" ObjectID="_1463780821" r:id="rId163"/>
        </w:object>
      </w:r>
      <w:r>
        <w:rPr>
          <w:rFonts w:ascii="Times New Roman" w:eastAsiaTheme="minorEastAsia" w:hAnsi="Times New Roman"/>
          <w:color w:val="000000" w:themeColor="text1"/>
          <w:szCs w:val="21"/>
        </w:rPr>
        <w:t>，</w:t>
      </w:r>
      <w:r w:rsidRPr="00F90337">
        <w:rPr>
          <w:rFonts w:ascii="Times New Roman" w:eastAsiaTheme="minorEastAsia" w:hAnsi="Times New Roman"/>
          <w:color w:val="000000" w:themeColor="text1"/>
          <w:position w:val="-6"/>
          <w:szCs w:val="21"/>
        </w:rPr>
        <w:object w:dxaOrig="740" w:dyaOrig="279">
          <v:shape id="_x0000_i1104" type="#_x0000_t75" alt="" style="width:36.75pt;height:14.25pt" o:ole="">
            <v:imagedata r:id="rId164" o:title=""/>
          </v:shape>
          <o:OLEObject Type="Embed" ProgID="Equation.DSMT4" ShapeID="_x0000_i1104" DrawAspect="Content" ObjectID="_1463780822" r:id="rId165"/>
        </w:object>
      </w:r>
      <w:r>
        <w:rPr>
          <w:rFonts w:ascii="Times New Roman" w:eastAsiaTheme="minorEastAsia" w:hAnsi="Times New Roman"/>
          <w:color w:val="000000" w:themeColor="text1"/>
          <w:szCs w:val="21"/>
        </w:rPr>
        <w:t>，点</w:t>
      </w:r>
      <w:r w:rsidRPr="00443115">
        <w:rPr>
          <w:rFonts w:ascii="Times New Roman" w:eastAsiaTheme="minorEastAsia" w:hAnsi="Times New Roman"/>
          <w:color w:val="000000" w:themeColor="text1"/>
          <w:position w:val="-4"/>
          <w:szCs w:val="21"/>
        </w:rPr>
        <w:object w:dxaOrig="260" w:dyaOrig="260">
          <v:shape id="_x0000_i1105" type="#_x0000_t75" style="width:12.75pt;height:12.75pt" o:ole="">
            <v:imagedata r:id="rId166" o:title=""/>
          </v:shape>
          <o:OLEObject Type="Embed" ProgID="Equation.DSMT4" ShapeID="_x0000_i1105" DrawAspect="Content" ObjectID="_1463780823" r:id="rId167"/>
        </w:object>
      </w:r>
      <w:r>
        <w:rPr>
          <w:rFonts w:ascii="Times New Roman" w:eastAsiaTheme="minorEastAsia" w:hAnsi="Times New Roman" w:hint="eastAsia"/>
          <w:color w:val="000000" w:themeColor="text1"/>
          <w:szCs w:val="21"/>
        </w:rPr>
        <w:t>在</w:t>
      </w:r>
      <w:r w:rsidRPr="00443115">
        <w:rPr>
          <w:rFonts w:ascii="Times New Roman" w:eastAsiaTheme="minorEastAsia" w:hAnsi="Times New Roman"/>
          <w:color w:val="000000" w:themeColor="text1"/>
          <w:position w:val="-6"/>
          <w:szCs w:val="21"/>
        </w:rPr>
        <w:object w:dxaOrig="400" w:dyaOrig="279">
          <v:shape id="_x0000_i1106" type="#_x0000_t75" style="width:20.25pt;height:14.25pt" o:ole="">
            <v:imagedata r:id="rId168" o:title=""/>
          </v:shape>
          <o:OLEObject Type="Embed" ProgID="Equation.DSMT4" ShapeID="_x0000_i1106" DrawAspect="Content" ObjectID="_1463780824" r:id="rId169"/>
        </w:object>
      </w:r>
      <w:r>
        <w:rPr>
          <w:rFonts w:ascii="Times New Roman" w:eastAsiaTheme="minorEastAsia" w:hAnsi="Times New Roman" w:hint="eastAsia"/>
          <w:color w:val="000000" w:themeColor="text1"/>
          <w:szCs w:val="21"/>
        </w:rPr>
        <w:t>上，且</w:t>
      </w:r>
      <w:r w:rsidRPr="00443115">
        <w:rPr>
          <w:rFonts w:ascii="Times New Roman" w:eastAsiaTheme="minorEastAsia" w:hAnsi="Times New Roman"/>
          <w:color w:val="000000" w:themeColor="text1"/>
          <w:position w:val="-6"/>
          <w:szCs w:val="21"/>
        </w:rPr>
        <w:object w:dxaOrig="680" w:dyaOrig="279">
          <v:shape id="_x0000_i1107" type="#_x0000_t75" style="width:33.75pt;height:14.25pt" o:ole="">
            <v:imagedata r:id="rId170" o:title=""/>
          </v:shape>
          <o:OLEObject Type="Embed" ProgID="Equation.DSMT4" ShapeID="_x0000_i1107" DrawAspect="Content" ObjectID="_1463780825" r:id="rId171"/>
        </w:object>
      </w:r>
      <w:r>
        <w:rPr>
          <w:rFonts w:ascii="Times New Roman" w:eastAsiaTheme="minorEastAsia" w:hAnsi="Times New Roman"/>
          <w:color w:val="000000" w:themeColor="text1"/>
          <w:szCs w:val="21"/>
        </w:rPr>
        <w:t>，</w:t>
      </w:r>
      <w:r w:rsidRPr="00F90337">
        <w:rPr>
          <w:rFonts w:ascii="Times New Roman" w:eastAsiaTheme="minorEastAsia" w:hAnsi="Times New Roman"/>
          <w:color w:val="000000" w:themeColor="text1"/>
          <w:position w:val="-24"/>
          <w:szCs w:val="21"/>
        </w:rPr>
        <w:object w:dxaOrig="1500" w:dyaOrig="620">
          <v:shape id="_x0000_i1108" type="#_x0000_t75" alt="" style="width:74.25pt;height:30.75pt" o:ole="">
            <v:imagedata r:id="rId172" o:title=""/>
          </v:shape>
          <o:OLEObject Type="Embed" ProgID="Equation.DSMT4" ShapeID="_x0000_i1108" DrawAspect="Content" ObjectID="_1463780826" r:id="rId173"/>
        </w:object>
      </w:r>
    </w:p>
    <w:p w:rsidR="000F32B2" w:rsidRPr="00664C24" w:rsidRDefault="000F32B2" w:rsidP="000F32B2">
      <w:pPr>
        <w:spacing w:line="24" w:lineRule="atLeast"/>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fldChar w:fldCharType="begin"/>
      </w:r>
      <w:r w:rsidRPr="00664C24">
        <w:rPr>
          <w:rFonts w:ascii="Times New Roman" w:eastAsiaTheme="minorEastAsia" w:hAnsi="Times New Roman"/>
          <w:color w:val="000000" w:themeColor="text1"/>
          <w:szCs w:val="21"/>
        </w:rPr>
        <w:instrText xml:space="preserve"> = 1 \* ROMAN </w:instrText>
      </w:r>
      <w:r w:rsidRPr="00664C24">
        <w:rPr>
          <w:rFonts w:ascii="Times New Roman" w:eastAsiaTheme="minorEastAsia" w:hAnsi="Times New Roman"/>
          <w:color w:val="000000" w:themeColor="text1"/>
          <w:szCs w:val="21"/>
        </w:rPr>
        <w:fldChar w:fldCharType="separate"/>
      </w:r>
      <w:r w:rsidRPr="00664C24">
        <w:rPr>
          <w:rFonts w:ascii="Times New Roman" w:eastAsiaTheme="minorEastAsia" w:hAnsi="Times New Roman"/>
          <w:noProof/>
          <w:color w:val="000000" w:themeColor="text1"/>
          <w:szCs w:val="21"/>
        </w:rPr>
        <w:t>I</w:t>
      </w:r>
      <w:r w:rsidRPr="00664C24">
        <w:rPr>
          <w:rFonts w:ascii="Times New Roman" w:eastAsiaTheme="minorEastAsia" w:hAnsi="Times New Roman"/>
          <w:color w:val="000000" w:themeColor="text1"/>
          <w:szCs w:val="21"/>
        </w:rPr>
        <w:fldChar w:fldCharType="end"/>
      </w:r>
      <w:r w:rsidRPr="00664C24">
        <w:rPr>
          <w:rFonts w:ascii="Times New Roman" w:eastAsiaTheme="minorEastAsia" w:hAnsi="Times New Roman"/>
          <w:color w:val="000000" w:themeColor="text1"/>
          <w:szCs w:val="21"/>
        </w:rPr>
        <w:t>）求</w:t>
      </w:r>
      <w:r w:rsidRPr="00664C24">
        <w:rPr>
          <w:rFonts w:ascii="Times New Roman" w:eastAsiaTheme="minorEastAsia" w:hAnsi="Times New Roman"/>
          <w:color w:val="000000" w:themeColor="text1"/>
          <w:position w:val="-6"/>
          <w:szCs w:val="21"/>
        </w:rPr>
        <w:object w:dxaOrig="1040" w:dyaOrig="279">
          <v:shape id="_x0000_i1109" type="#_x0000_t75" alt="" style="width:52.5pt;height:14.25pt" o:ole="">
            <v:imagedata r:id="rId174" o:title=""/>
          </v:shape>
          <o:OLEObject Type="Embed" ProgID="Equation.DSMT4" ShapeID="_x0000_i1109" DrawAspect="Content" ObjectID="_1463780827" r:id="rId175"/>
        </w:object>
      </w:r>
      <w:r w:rsidRPr="00664C24">
        <w:rPr>
          <w:rFonts w:ascii="Times New Roman" w:eastAsiaTheme="minorEastAsia" w:hAnsi="Times New Roman"/>
          <w:color w:val="000000" w:themeColor="text1"/>
          <w:szCs w:val="21"/>
        </w:rPr>
        <w:t>；</w:t>
      </w:r>
    </w:p>
    <w:p w:rsidR="000F32B2" w:rsidRDefault="000F32B2" w:rsidP="000F32B2">
      <w:pPr>
        <w:spacing w:line="24" w:lineRule="atLeast"/>
        <w:rPr>
          <w:rFonts w:ascii="Times New Roman" w:eastAsiaTheme="minorEastAsia" w:hAnsi="Times New Roman"/>
          <w:color w:val="000000" w:themeColor="text1"/>
          <w:kern w:val="0"/>
          <w:szCs w:val="21"/>
        </w:rPr>
      </w:pP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fldChar w:fldCharType="begin"/>
      </w:r>
      <w:r w:rsidRPr="00664C24">
        <w:rPr>
          <w:rFonts w:ascii="Times New Roman" w:eastAsiaTheme="minorEastAsia" w:hAnsi="Times New Roman"/>
          <w:color w:val="000000" w:themeColor="text1"/>
          <w:szCs w:val="21"/>
        </w:rPr>
        <w:instrText xml:space="preserve"> = 2 \* ROMAN </w:instrText>
      </w:r>
      <w:r w:rsidRPr="00664C24">
        <w:rPr>
          <w:rFonts w:ascii="Times New Roman" w:eastAsiaTheme="minorEastAsia" w:hAnsi="Times New Roman"/>
          <w:color w:val="000000" w:themeColor="text1"/>
          <w:szCs w:val="21"/>
        </w:rPr>
        <w:fldChar w:fldCharType="separate"/>
      </w:r>
      <w:r w:rsidRPr="00664C24">
        <w:rPr>
          <w:rFonts w:ascii="Times New Roman" w:eastAsiaTheme="minorEastAsia" w:hAnsi="Times New Roman"/>
          <w:noProof/>
          <w:color w:val="000000" w:themeColor="text1"/>
          <w:szCs w:val="21"/>
        </w:rPr>
        <w:t>II</w:t>
      </w:r>
      <w:r w:rsidRPr="00664C24">
        <w:rPr>
          <w:rFonts w:ascii="Times New Roman" w:eastAsiaTheme="minorEastAsia" w:hAnsi="Times New Roman"/>
          <w:color w:val="000000" w:themeColor="text1"/>
          <w:szCs w:val="21"/>
        </w:rPr>
        <w:fldChar w:fldCharType="end"/>
      </w:r>
      <w:r w:rsidRPr="00664C24">
        <w:rPr>
          <w:rFonts w:ascii="Times New Roman" w:eastAsiaTheme="minorEastAsia" w:hAnsi="Times New Roman"/>
          <w:color w:val="000000" w:themeColor="text1"/>
          <w:szCs w:val="21"/>
        </w:rPr>
        <w:t>）求</w:t>
      </w:r>
      <w:r w:rsidRPr="00443115">
        <w:rPr>
          <w:rFonts w:ascii="Times New Roman" w:eastAsiaTheme="minorEastAsia" w:hAnsi="Times New Roman"/>
          <w:color w:val="000000" w:themeColor="text1"/>
          <w:position w:val="-10"/>
          <w:szCs w:val="21"/>
        </w:rPr>
        <w:object w:dxaOrig="840" w:dyaOrig="320">
          <v:shape id="_x0000_i1110" type="#_x0000_t75" alt="" style="width:42pt;height:15.75pt" o:ole="">
            <v:imagedata r:id="rId176" o:title=""/>
          </v:shape>
          <o:OLEObject Type="Embed" ProgID="Equation.DSMT4" ShapeID="_x0000_i1110" DrawAspect="Content" ObjectID="_1463780828" r:id="rId177"/>
        </w:object>
      </w:r>
      <w:r w:rsidRPr="00664C24">
        <w:rPr>
          <w:rFonts w:ascii="Times New Roman" w:eastAsiaTheme="minorEastAsia" w:hAnsi="Times New Roman"/>
          <w:color w:val="000000" w:themeColor="text1"/>
          <w:szCs w:val="21"/>
        </w:rPr>
        <w:t>的</w:t>
      </w:r>
      <w:r>
        <w:rPr>
          <w:rFonts w:ascii="Times New Roman" w:eastAsiaTheme="minorEastAsia" w:hAnsi="Times New Roman" w:hint="eastAsia"/>
          <w:color w:val="000000" w:themeColor="text1"/>
          <w:szCs w:val="21"/>
        </w:rPr>
        <w:t>长</w:t>
      </w:r>
      <w:r w:rsidRPr="00664C24">
        <w:rPr>
          <w:rFonts w:ascii="Times New Roman" w:eastAsiaTheme="minorEastAsia" w:hAnsi="Times New Roman"/>
          <w:color w:val="000000" w:themeColor="text1"/>
          <w:kern w:val="0"/>
          <w:szCs w:val="21"/>
        </w:rPr>
        <w:t>．</w:t>
      </w:r>
    </w:p>
    <w:p w:rsidR="000F32B2" w:rsidRDefault="000F32B2" w:rsidP="000F32B2">
      <w:pPr>
        <w:spacing w:line="24" w:lineRule="atLeast"/>
        <w:jc w:val="right"/>
        <w:rPr>
          <w:rFonts w:ascii="Times New Roman" w:eastAsiaTheme="minorEastAsia" w:hAnsi="Times New Roman"/>
          <w:color w:val="000000" w:themeColor="text1"/>
          <w:kern w:val="0"/>
          <w:szCs w:val="21"/>
        </w:rPr>
      </w:pPr>
      <w:r>
        <w:rPr>
          <w:rFonts w:ascii="Times New Roman" w:eastAsiaTheme="minorEastAsia" w:hAnsi="Times New Roman"/>
          <w:noProof/>
          <w:color w:val="000000" w:themeColor="text1"/>
          <w:szCs w:val="21"/>
        </w:rPr>
        <w:drawing>
          <wp:inline distT="0" distB="0" distL="0" distR="0" wp14:anchorId="3B0EC48A" wp14:editId="4096BED2">
            <wp:extent cx="1752600" cy="19754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752600" cy="1975485"/>
                    </a:xfrm>
                    <a:prstGeom prst="rect">
                      <a:avLst/>
                    </a:prstGeom>
                    <a:noFill/>
                    <a:ln>
                      <a:noFill/>
                    </a:ln>
                  </pic:spPr>
                </pic:pic>
              </a:graphicData>
            </a:graphic>
          </wp:inline>
        </w:drawing>
      </w: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7E4D88" w:rsidRDefault="007E4D88" w:rsidP="000F32B2">
      <w:pPr>
        <w:spacing w:line="24" w:lineRule="atLeast"/>
        <w:jc w:val="right"/>
        <w:rPr>
          <w:rFonts w:ascii="Times New Roman" w:eastAsiaTheme="minorEastAsia" w:hAnsi="Times New Roman"/>
          <w:color w:val="000000" w:themeColor="text1"/>
          <w:kern w:val="0"/>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lastRenderedPageBreak/>
        <w:t>（</w:t>
      </w:r>
      <w:r w:rsidRPr="00664C24">
        <w:rPr>
          <w:rFonts w:ascii="Times New Roman" w:eastAsiaTheme="minorEastAsia" w:hAnsi="Times New Roman"/>
          <w:color w:val="000000" w:themeColor="text1"/>
          <w:kern w:val="0"/>
          <w:szCs w:val="21"/>
        </w:rPr>
        <w:t>本小题共</w:t>
      </w:r>
      <w:r w:rsidRPr="00664C24">
        <w:rPr>
          <w:rFonts w:ascii="Times New Roman" w:eastAsiaTheme="minorEastAsia" w:hAnsi="Times New Roman"/>
          <w:color w:val="000000" w:themeColor="text1"/>
          <w:kern w:val="0"/>
          <w:szCs w:val="21"/>
        </w:rPr>
        <w:t>13</w:t>
      </w:r>
      <w:r w:rsidRPr="00664C24">
        <w:rPr>
          <w:rFonts w:ascii="Times New Roman" w:eastAsiaTheme="minorEastAsia" w:hAnsi="Times New Roman"/>
          <w:color w:val="000000" w:themeColor="text1"/>
          <w:kern w:val="0"/>
          <w:szCs w:val="21"/>
        </w:rPr>
        <w:t>分</w:t>
      </w:r>
      <w:r w:rsidRPr="00664C24">
        <w:rPr>
          <w:rFonts w:ascii="Times New Roman" w:eastAsiaTheme="minorEastAsia" w:hAnsi="Times New Roman"/>
          <w:color w:val="000000" w:themeColor="text1"/>
          <w:szCs w:val="21"/>
        </w:rPr>
        <w:t>）</w:t>
      </w:r>
    </w:p>
    <w:p w:rsidR="000F32B2" w:rsidRDefault="000F32B2" w:rsidP="000F32B2">
      <w:pPr>
        <w:spacing w:line="24" w:lineRule="atLeast"/>
        <w:ind w:firstLineChars="202" w:firstLine="424"/>
        <w:rPr>
          <w:rFonts w:ascii="Times New Roman" w:eastAsiaTheme="minorEastAsia" w:hAnsi="Times New Roman"/>
          <w:color w:val="000000" w:themeColor="text1"/>
          <w:szCs w:val="21"/>
        </w:rPr>
      </w:pPr>
      <w:r>
        <w:rPr>
          <w:rFonts w:ascii="Times New Roman" w:eastAsiaTheme="minorEastAsia" w:hAnsi="Times New Roman"/>
          <w:color w:val="000000" w:themeColor="text1"/>
          <w:szCs w:val="21"/>
        </w:rPr>
        <w:t>李明在</w:t>
      </w:r>
      <w:r>
        <w:rPr>
          <w:rFonts w:ascii="Times New Roman" w:eastAsiaTheme="minorEastAsia" w:hAnsi="Times New Roman" w:hint="eastAsia"/>
          <w:color w:val="000000" w:themeColor="text1"/>
          <w:szCs w:val="21"/>
        </w:rPr>
        <w:t>10</w:t>
      </w:r>
      <w:r>
        <w:rPr>
          <w:rFonts w:ascii="Times New Roman" w:eastAsiaTheme="minorEastAsia" w:hAnsi="Times New Roman" w:hint="eastAsia"/>
          <w:color w:val="000000" w:themeColor="text1"/>
          <w:szCs w:val="21"/>
        </w:rPr>
        <w:t>场篮球比赛中的投篮情况（假设各场比赛相互独立）：</w:t>
      </w:r>
    </w:p>
    <w:p w:rsidR="000F32B2" w:rsidRDefault="000F32B2" w:rsidP="000F32B2">
      <w:pPr>
        <w:spacing w:line="24" w:lineRule="atLeast"/>
        <w:ind w:firstLineChars="202" w:firstLine="424"/>
        <w:rPr>
          <w:rFonts w:ascii="Times New Roman" w:eastAsiaTheme="minorEastAsia" w:hAnsi="Times New Roman"/>
          <w:color w:val="000000" w:themeColor="text1"/>
          <w:szCs w:val="21"/>
        </w:rPr>
      </w:pPr>
      <w:r>
        <w:rPr>
          <w:noProof/>
        </w:rPr>
        <w:drawing>
          <wp:inline distT="0" distB="0" distL="0" distR="0" wp14:anchorId="72234C36" wp14:editId="4F2FB039">
            <wp:extent cx="5257800" cy="12287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257800" cy="1228725"/>
                    </a:xfrm>
                    <a:prstGeom prst="rect">
                      <a:avLst/>
                    </a:prstGeom>
                  </pic:spPr>
                </pic:pic>
              </a:graphicData>
            </a:graphic>
          </wp:inline>
        </w:drawing>
      </w:r>
    </w:p>
    <w:p w:rsidR="000F32B2" w:rsidRPr="00CF6010" w:rsidRDefault="000F32B2" w:rsidP="000F32B2">
      <w:pPr>
        <w:pStyle w:val="af8"/>
        <w:numPr>
          <w:ilvl w:val="0"/>
          <w:numId w:val="47"/>
        </w:numPr>
        <w:spacing w:line="24" w:lineRule="atLeast"/>
        <w:ind w:firstLineChars="0"/>
        <w:rPr>
          <w:rFonts w:ascii="Times New Roman" w:eastAsiaTheme="minorEastAsia" w:hAnsi="Times New Roman"/>
          <w:color w:val="000000" w:themeColor="text1"/>
          <w:szCs w:val="21"/>
        </w:rPr>
      </w:pPr>
      <w:r w:rsidRPr="00CF6010">
        <w:rPr>
          <w:rFonts w:ascii="Times New Roman" w:eastAsiaTheme="minorEastAsia" w:hAnsi="Times New Roman" w:hint="eastAsia"/>
          <w:color w:val="000000" w:themeColor="text1"/>
          <w:szCs w:val="21"/>
        </w:rPr>
        <w:t>从上述比赛随机选择一场，求李明在该场比赛中的投篮命中率超过</w:t>
      </w:r>
      <w:r w:rsidRPr="00CF6010">
        <w:rPr>
          <w:position w:val="-6"/>
        </w:rPr>
        <w:object w:dxaOrig="380" w:dyaOrig="279">
          <v:shape id="_x0000_i1111" type="#_x0000_t75" style="width:18.75pt;height:14.25pt" o:ole="">
            <v:imagedata r:id="rId180" o:title=""/>
          </v:shape>
          <o:OLEObject Type="Embed" ProgID="Equation.DSMT4" ShapeID="_x0000_i1111" DrawAspect="Content" ObjectID="_1463780829" r:id="rId181"/>
        </w:object>
      </w:r>
      <w:r w:rsidRPr="00CF6010">
        <w:rPr>
          <w:rFonts w:ascii="Times New Roman" w:eastAsiaTheme="minorEastAsia" w:hAnsi="Times New Roman"/>
          <w:color w:val="000000" w:themeColor="text1"/>
          <w:szCs w:val="21"/>
        </w:rPr>
        <w:t>的概率；</w:t>
      </w:r>
    </w:p>
    <w:p w:rsidR="000F32B2" w:rsidRDefault="000F32B2" w:rsidP="000F32B2">
      <w:pPr>
        <w:pStyle w:val="af8"/>
        <w:numPr>
          <w:ilvl w:val="0"/>
          <w:numId w:val="47"/>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从上述比赛中随机选择一个主场和客场，求李明的投篮命中率一场超过</w:t>
      </w:r>
      <w:r w:rsidRPr="00CF6010">
        <w:rPr>
          <w:position w:val="-6"/>
        </w:rPr>
        <w:object w:dxaOrig="380" w:dyaOrig="279">
          <v:shape id="_x0000_i1112" type="#_x0000_t75" style="width:18.75pt;height:14.25pt" o:ole="">
            <v:imagedata r:id="rId180" o:title=""/>
          </v:shape>
          <o:OLEObject Type="Embed" ProgID="Equation.DSMT4" ShapeID="_x0000_i1112" DrawAspect="Content" ObjectID="_1463780830" r:id="rId182"/>
        </w:object>
      </w:r>
      <w:r>
        <w:rPr>
          <w:rFonts w:ascii="Times New Roman" w:eastAsiaTheme="minorEastAsia" w:hAnsi="Times New Roman"/>
          <w:color w:val="000000" w:themeColor="text1"/>
          <w:szCs w:val="21"/>
        </w:rPr>
        <w:t>，一场不超过</w:t>
      </w:r>
      <w:r w:rsidRPr="00CF6010">
        <w:rPr>
          <w:position w:val="-6"/>
        </w:rPr>
        <w:object w:dxaOrig="380" w:dyaOrig="279">
          <v:shape id="_x0000_i1113" type="#_x0000_t75" style="width:18.75pt;height:14.25pt" o:ole="">
            <v:imagedata r:id="rId180" o:title=""/>
          </v:shape>
          <o:OLEObject Type="Embed" ProgID="Equation.DSMT4" ShapeID="_x0000_i1113" DrawAspect="Content" ObjectID="_1463780831" r:id="rId183"/>
        </w:object>
      </w:r>
      <w:r>
        <w:rPr>
          <w:rFonts w:ascii="Times New Roman" w:eastAsiaTheme="minorEastAsia" w:hAnsi="Times New Roman"/>
          <w:color w:val="000000" w:themeColor="text1"/>
          <w:szCs w:val="21"/>
        </w:rPr>
        <w:t>的概率；</w:t>
      </w:r>
    </w:p>
    <w:p w:rsidR="000F32B2" w:rsidRPr="00CF6010" w:rsidRDefault="000F32B2" w:rsidP="000F32B2">
      <w:pPr>
        <w:pStyle w:val="af8"/>
        <w:numPr>
          <w:ilvl w:val="0"/>
          <w:numId w:val="47"/>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记</w:t>
      </w:r>
      <w:r w:rsidRPr="001E2008">
        <w:rPr>
          <w:rFonts w:ascii="Times New Roman" w:eastAsiaTheme="minorEastAsia" w:hAnsi="Times New Roman"/>
          <w:color w:val="000000" w:themeColor="text1"/>
          <w:position w:val="-6"/>
          <w:szCs w:val="21"/>
        </w:rPr>
        <w:object w:dxaOrig="200" w:dyaOrig="340">
          <v:shape id="_x0000_i1114" type="#_x0000_t75" style="width:9.75pt;height:17.25pt" o:ole="">
            <v:imagedata r:id="rId184" o:title=""/>
          </v:shape>
          <o:OLEObject Type="Embed" ProgID="Equation.DSMT4" ShapeID="_x0000_i1114" DrawAspect="Content" ObjectID="_1463780832" r:id="rId185"/>
        </w:object>
      </w:r>
      <w:r>
        <w:rPr>
          <w:rFonts w:ascii="Times New Roman" w:eastAsiaTheme="minorEastAsia" w:hAnsi="Times New Roman"/>
          <w:color w:val="000000" w:themeColor="text1"/>
          <w:szCs w:val="21"/>
        </w:rPr>
        <w:t>是表中</w:t>
      </w:r>
      <w:r>
        <w:rPr>
          <w:rFonts w:ascii="Times New Roman" w:eastAsiaTheme="minorEastAsia" w:hAnsi="Times New Roman" w:hint="eastAsia"/>
          <w:color w:val="000000" w:themeColor="text1"/>
          <w:szCs w:val="21"/>
        </w:rPr>
        <w:t>10</w:t>
      </w:r>
      <w:r>
        <w:rPr>
          <w:rFonts w:ascii="Times New Roman" w:eastAsiaTheme="minorEastAsia" w:hAnsi="Times New Roman" w:hint="eastAsia"/>
          <w:color w:val="000000" w:themeColor="text1"/>
          <w:szCs w:val="21"/>
        </w:rPr>
        <w:t>个命中次数的平均数，从上述比赛中随机选择一场，记</w:t>
      </w:r>
      <w:r w:rsidRPr="001E2008">
        <w:rPr>
          <w:rFonts w:ascii="Times New Roman" w:eastAsiaTheme="minorEastAsia" w:hAnsi="Times New Roman"/>
          <w:color w:val="000000" w:themeColor="text1"/>
          <w:position w:val="-4"/>
          <w:szCs w:val="21"/>
        </w:rPr>
        <w:object w:dxaOrig="279" w:dyaOrig="260">
          <v:shape id="_x0000_i1115" type="#_x0000_t75" style="width:14.25pt;height:12.75pt" o:ole="">
            <v:imagedata r:id="rId186" o:title=""/>
          </v:shape>
          <o:OLEObject Type="Embed" ProgID="Equation.DSMT4" ShapeID="_x0000_i1115" DrawAspect="Content" ObjectID="_1463780833" r:id="rId187"/>
        </w:object>
      </w:r>
      <w:r>
        <w:rPr>
          <w:rFonts w:ascii="Times New Roman" w:eastAsiaTheme="minorEastAsia" w:hAnsi="Times New Roman" w:hint="eastAsia"/>
          <w:color w:val="000000" w:themeColor="text1"/>
          <w:szCs w:val="21"/>
        </w:rPr>
        <w:t>为李明在这场比赛中命中次数，比较</w:t>
      </w:r>
      <w:r w:rsidRPr="001E2008">
        <w:rPr>
          <w:rFonts w:ascii="Times New Roman" w:eastAsiaTheme="minorEastAsia" w:hAnsi="Times New Roman"/>
          <w:color w:val="000000" w:themeColor="text1"/>
          <w:position w:val="-6"/>
          <w:szCs w:val="21"/>
        </w:rPr>
        <w:object w:dxaOrig="620" w:dyaOrig="279">
          <v:shape id="_x0000_i1116" type="#_x0000_t75" style="width:30.75pt;height:14.25pt" o:ole="">
            <v:imagedata r:id="rId188" o:title=""/>
          </v:shape>
          <o:OLEObject Type="Embed" ProgID="Equation.DSMT4" ShapeID="_x0000_i1116" DrawAspect="Content" ObjectID="_1463780834" r:id="rId189"/>
        </w:object>
      </w:r>
      <w:r>
        <w:rPr>
          <w:rFonts w:ascii="Times New Roman" w:eastAsiaTheme="minorEastAsia" w:hAnsi="Times New Roman"/>
          <w:color w:val="000000" w:themeColor="text1"/>
          <w:szCs w:val="21"/>
        </w:rPr>
        <w:t>与</w:t>
      </w:r>
      <w:r w:rsidRPr="001E2008">
        <w:rPr>
          <w:rFonts w:ascii="Times New Roman" w:eastAsiaTheme="minorEastAsia" w:hAnsi="Times New Roman"/>
          <w:color w:val="000000" w:themeColor="text1"/>
          <w:position w:val="-6"/>
          <w:szCs w:val="21"/>
        </w:rPr>
        <w:object w:dxaOrig="200" w:dyaOrig="340">
          <v:shape id="_x0000_i1117" type="#_x0000_t75" style="width:9.75pt;height:17.25pt" o:ole="">
            <v:imagedata r:id="rId184" o:title=""/>
          </v:shape>
          <o:OLEObject Type="Embed" ProgID="Equation.DSMT4" ShapeID="_x0000_i1117" DrawAspect="Content" ObjectID="_1463780835" r:id="rId190"/>
        </w:object>
      </w:r>
      <w:r>
        <w:rPr>
          <w:rFonts w:ascii="Times New Roman" w:eastAsiaTheme="minorEastAsia" w:hAnsi="Times New Roman"/>
          <w:color w:val="000000" w:themeColor="text1"/>
          <w:szCs w:val="21"/>
        </w:rPr>
        <w:t>的大小（只需要写出结论）</w:t>
      </w:r>
    </w:p>
    <w:p w:rsidR="000F32B2" w:rsidRPr="00664C24" w:rsidRDefault="000F32B2" w:rsidP="000F32B2">
      <w:pPr>
        <w:spacing w:line="24" w:lineRule="atLeast"/>
        <w:jc w:val="center"/>
        <w:rPr>
          <w:rFonts w:ascii="Times New Roman" w:eastAsiaTheme="minorEastAsia" w:hAnsi="Times New Roman"/>
          <w:color w:val="000000" w:themeColor="text1"/>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sectPr w:rsidR="000F32B2" w:rsidRPr="00664C24">
          <w:headerReference w:type="even" r:id="rId191"/>
          <w:headerReference w:type="default" r:id="rId192"/>
          <w:footerReference w:type="default" r:id="rId193"/>
          <w:headerReference w:type="first" r:id="rId194"/>
          <w:pgSz w:w="11906" w:h="16838"/>
          <w:pgMar w:top="1440" w:right="1286" w:bottom="1440" w:left="1380" w:header="720" w:footer="720" w:gutter="0"/>
          <w:cols w:space="720"/>
          <w:docGrid w:linePitch="286"/>
        </w:sect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kern w:val="0"/>
          <w:szCs w:val="21"/>
        </w:rPr>
        <w:lastRenderedPageBreak/>
        <w:t>（本小题共</w:t>
      </w:r>
      <w:r w:rsidRPr="00664C24">
        <w:rPr>
          <w:rFonts w:ascii="Times New Roman" w:eastAsiaTheme="minorEastAsia" w:hAnsi="Times New Roman"/>
          <w:color w:val="000000" w:themeColor="text1"/>
          <w:kern w:val="0"/>
          <w:szCs w:val="21"/>
        </w:rPr>
        <w:t>14</w:t>
      </w:r>
      <w:r w:rsidRPr="00664C24">
        <w:rPr>
          <w:rFonts w:ascii="Times New Roman" w:eastAsiaTheme="minorEastAsia" w:hAnsi="Times New Roman"/>
          <w:color w:val="000000" w:themeColor="text1"/>
          <w:kern w:val="0"/>
          <w:szCs w:val="21"/>
        </w:rPr>
        <w:t>分）</w:t>
      </w:r>
    </w:p>
    <w:p w:rsidR="000F32B2" w:rsidRDefault="000F32B2" w:rsidP="000F32B2">
      <w:pPr>
        <w:spacing w:line="24" w:lineRule="atLeast"/>
        <w:ind w:firstLineChars="200" w:firstLine="420"/>
        <w:rPr>
          <w:rFonts w:ascii="Times New Roman" w:eastAsiaTheme="minorEastAsia" w:hAnsi="Times New Roman"/>
          <w:color w:val="000000" w:themeColor="text1"/>
          <w:position w:val="-10"/>
          <w:szCs w:val="21"/>
        </w:rPr>
      </w:pPr>
      <w:r w:rsidRPr="00664C24">
        <w:rPr>
          <w:rFonts w:ascii="Times New Roman" w:eastAsiaTheme="minorEastAsia" w:hAnsi="Times New Roman"/>
          <w:color w:val="000000" w:themeColor="text1"/>
          <w:szCs w:val="21"/>
        </w:rPr>
        <w:t>如图，</w:t>
      </w:r>
      <w:r>
        <w:rPr>
          <w:rFonts w:ascii="Times New Roman" w:eastAsiaTheme="minorEastAsia" w:hAnsi="Times New Roman"/>
          <w:color w:val="000000" w:themeColor="text1"/>
          <w:szCs w:val="21"/>
        </w:rPr>
        <w:t>正方形</w:t>
      </w:r>
      <w:r w:rsidRPr="001E2008">
        <w:rPr>
          <w:rFonts w:ascii="Times New Roman" w:eastAsiaTheme="minorEastAsia" w:hAnsi="Times New Roman"/>
          <w:color w:val="000000" w:themeColor="text1"/>
          <w:position w:val="-4"/>
          <w:szCs w:val="21"/>
        </w:rPr>
        <w:object w:dxaOrig="680" w:dyaOrig="240">
          <v:shape id="_x0000_i1118" type="#_x0000_t75" alt="" style="width:34.5pt;height:12pt" o:ole="">
            <v:imagedata r:id="rId195" o:title=""/>
          </v:shape>
          <o:OLEObject Type="Embed" ProgID="Equation.DSMT4" ShapeID="_x0000_i1118" DrawAspect="Content" ObjectID="_1463780836" r:id="rId196"/>
        </w:object>
      </w:r>
      <w:r>
        <w:rPr>
          <w:rFonts w:ascii="Times New Roman" w:eastAsiaTheme="minorEastAsia" w:hAnsi="Times New Roman" w:hint="eastAsia"/>
          <w:color w:val="000000" w:themeColor="text1"/>
          <w:szCs w:val="21"/>
        </w:rPr>
        <w:t>的边长为</w:t>
      </w:r>
      <w:r>
        <w:rPr>
          <w:rFonts w:ascii="Times New Roman" w:eastAsiaTheme="minorEastAsia" w:hAnsi="Times New Roman" w:hint="eastAsia"/>
          <w:color w:val="000000" w:themeColor="text1"/>
          <w:szCs w:val="21"/>
        </w:rPr>
        <w:t>2</w:t>
      </w:r>
      <w:r w:rsidRPr="00664C24">
        <w:rPr>
          <w:rFonts w:ascii="Times New Roman" w:eastAsiaTheme="minorEastAsia" w:hAnsi="Times New Roman"/>
          <w:color w:val="000000" w:themeColor="text1"/>
          <w:szCs w:val="21"/>
        </w:rPr>
        <w:t>，</w:t>
      </w:r>
      <w:r w:rsidRPr="001E2008">
        <w:rPr>
          <w:rFonts w:ascii="Times New Roman" w:eastAsiaTheme="minorEastAsia" w:hAnsi="Times New Roman"/>
          <w:color w:val="000000" w:themeColor="text1"/>
          <w:position w:val="-10"/>
          <w:szCs w:val="21"/>
        </w:rPr>
        <w:object w:dxaOrig="499" w:dyaOrig="320">
          <v:shape id="_x0000_i1119" type="#_x0000_t75" style="width:24.75pt;height:15.75pt" o:ole="">
            <v:imagedata r:id="rId197" o:title=""/>
          </v:shape>
          <o:OLEObject Type="Embed" ProgID="Equation.DSMT4" ShapeID="_x0000_i1119" DrawAspect="Content" ObjectID="_1463780837" r:id="rId198"/>
        </w:object>
      </w:r>
      <w:r>
        <w:rPr>
          <w:rFonts w:ascii="Times New Roman" w:eastAsiaTheme="minorEastAsia" w:hAnsi="Times New Roman"/>
          <w:color w:val="000000" w:themeColor="text1"/>
          <w:szCs w:val="21"/>
        </w:rPr>
        <w:t>分别为</w:t>
      </w:r>
      <w:r w:rsidRPr="00B06289">
        <w:rPr>
          <w:rFonts w:ascii="Times New Roman" w:eastAsiaTheme="minorEastAsia" w:hAnsi="Times New Roman"/>
          <w:color w:val="000000" w:themeColor="text1"/>
          <w:position w:val="-4"/>
          <w:szCs w:val="21"/>
        </w:rPr>
        <w:object w:dxaOrig="480" w:dyaOrig="260">
          <v:shape id="_x0000_i1120" type="#_x0000_t75" style="width:24pt;height:12.75pt" o:ole="">
            <v:imagedata r:id="rId199" o:title=""/>
          </v:shape>
          <o:OLEObject Type="Embed" ProgID="Equation.DSMT4" ShapeID="_x0000_i1120" DrawAspect="Content" ObjectID="_1463780838" r:id="rId200"/>
        </w:object>
      </w:r>
      <w:r>
        <w:rPr>
          <w:rFonts w:ascii="Times New Roman" w:eastAsiaTheme="minorEastAsia" w:hAnsi="Times New Roman"/>
          <w:color w:val="000000" w:themeColor="text1"/>
          <w:szCs w:val="21"/>
        </w:rPr>
        <w:t>、</w:t>
      </w:r>
      <w:r w:rsidRPr="00B06289">
        <w:rPr>
          <w:rFonts w:ascii="Times New Roman" w:eastAsiaTheme="minorEastAsia" w:hAnsi="Times New Roman"/>
          <w:color w:val="000000" w:themeColor="text1"/>
          <w:position w:val="-4"/>
          <w:szCs w:val="21"/>
        </w:rPr>
        <w:object w:dxaOrig="460" w:dyaOrig="260">
          <v:shape id="_x0000_i1121" type="#_x0000_t75" style="width:23.25pt;height:12.75pt" o:ole="">
            <v:imagedata r:id="rId201" o:title=""/>
          </v:shape>
          <o:OLEObject Type="Embed" ProgID="Equation.DSMT4" ShapeID="_x0000_i1121" DrawAspect="Content" ObjectID="_1463780839" r:id="rId202"/>
        </w:object>
      </w:r>
      <w:r>
        <w:rPr>
          <w:rFonts w:ascii="Times New Roman" w:eastAsiaTheme="minorEastAsia" w:hAnsi="Times New Roman"/>
          <w:color w:val="000000" w:themeColor="text1"/>
          <w:szCs w:val="21"/>
        </w:rPr>
        <w:t>的中点，在五棱锥</w:t>
      </w:r>
      <w:r w:rsidRPr="00B06289">
        <w:rPr>
          <w:rFonts w:ascii="Times New Roman" w:eastAsiaTheme="minorEastAsia" w:hAnsi="Times New Roman"/>
          <w:color w:val="000000" w:themeColor="text1"/>
          <w:position w:val="-6"/>
          <w:szCs w:val="21"/>
        </w:rPr>
        <w:object w:dxaOrig="1120" w:dyaOrig="260">
          <v:shape id="_x0000_i1122" type="#_x0000_t75" alt="" style="width:55.5pt;height:12.75pt" o:ole="">
            <v:imagedata r:id="rId203" o:title=""/>
          </v:shape>
          <o:OLEObject Type="Embed" ProgID="Equation.DSMT4" ShapeID="_x0000_i1122" DrawAspect="Content" ObjectID="_1463780840" r:id="rId204"/>
        </w:object>
      </w:r>
      <w:r>
        <w:rPr>
          <w:rFonts w:ascii="Times New Roman" w:eastAsiaTheme="minorEastAsia" w:hAnsi="Times New Roman" w:hint="eastAsia"/>
          <w:color w:val="000000" w:themeColor="text1"/>
          <w:szCs w:val="21"/>
        </w:rPr>
        <w:t>中，</w:t>
      </w:r>
      <w:r w:rsidRPr="00B06289">
        <w:rPr>
          <w:rFonts w:ascii="Times New Roman" w:eastAsiaTheme="minorEastAsia" w:hAnsi="Times New Roman"/>
          <w:color w:val="000000" w:themeColor="text1"/>
          <w:position w:val="-4"/>
          <w:szCs w:val="21"/>
        </w:rPr>
        <w:object w:dxaOrig="260" w:dyaOrig="260">
          <v:shape id="_x0000_i1123" type="#_x0000_t75" style="width:12.75pt;height:12.75pt" o:ole="">
            <v:imagedata r:id="rId205" o:title=""/>
          </v:shape>
          <o:OLEObject Type="Embed" ProgID="Equation.DSMT4" ShapeID="_x0000_i1123" DrawAspect="Content" ObjectID="_1463780841" r:id="rId206"/>
        </w:object>
      </w:r>
      <w:r>
        <w:rPr>
          <w:rFonts w:ascii="Times New Roman" w:eastAsiaTheme="minorEastAsia" w:hAnsi="Times New Roman" w:hint="eastAsia"/>
          <w:color w:val="000000" w:themeColor="text1"/>
          <w:szCs w:val="21"/>
        </w:rPr>
        <w:t>为棱</w:t>
      </w:r>
      <w:r w:rsidRPr="00B06289">
        <w:rPr>
          <w:rFonts w:ascii="Times New Roman" w:eastAsiaTheme="minorEastAsia" w:hAnsi="Times New Roman"/>
          <w:color w:val="000000" w:themeColor="text1"/>
          <w:position w:val="-4"/>
          <w:szCs w:val="21"/>
        </w:rPr>
        <w:object w:dxaOrig="380" w:dyaOrig="260">
          <v:shape id="_x0000_i1124" type="#_x0000_t75" style="width:18.75pt;height:12.75pt" o:ole="">
            <v:imagedata r:id="rId207" o:title=""/>
          </v:shape>
          <o:OLEObject Type="Embed" ProgID="Equation.DSMT4" ShapeID="_x0000_i1124" DrawAspect="Content" ObjectID="_1463780842" r:id="rId208"/>
        </w:object>
      </w:r>
      <w:r>
        <w:rPr>
          <w:rFonts w:ascii="Times New Roman" w:eastAsiaTheme="minorEastAsia" w:hAnsi="Times New Roman" w:hint="eastAsia"/>
          <w:color w:val="000000" w:themeColor="text1"/>
          <w:szCs w:val="21"/>
        </w:rPr>
        <w:t>的中点，平面</w:t>
      </w:r>
      <w:r w:rsidRPr="00B06289">
        <w:rPr>
          <w:rFonts w:ascii="Times New Roman" w:eastAsiaTheme="minorEastAsia" w:hAnsi="Times New Roman"/>
          <w:color w:val="000000" w:themeColor="text1"/>
          <w:position w:val="-4"/>
          <w:szCs w:val="21"/>
        </w:rPr>
        <w:object w:dxaOrig="560" w:dyaOrig="260">
          <v:shape id="_x0000_i1125" type="#_x0000_t75" style="width:27.75pt;height:12.75pt" o:ole="">
            <v:imagedata r:id="rId209" o:title=""/>
          </v:shape>
          <o:OLEObject Type="Embed" ProgID="Equation.DSMT4" ShapeID="_x0000_i1125" DrawAspect="Content" ObjectID="_1463780843" r:id="rId210"/>
        </w:object>
      </w:r>
      <w:r>
        <w:rPr>
          <w:rFonts w:ascii="Times New Roman" w:eastAsiaTheme="minorEastAsia" w:hAnsi="Times New Roman" w:hint="eastAsia"/>
          <w:color w:val="000000" w:themeColor="text1"/>
          <w:szCs w:val="21"/>
        </w:rPr>
        <w:t>与棱</w:t>
      </w:r>
      <w:r w:rsidRPr="00B06289">
        <w:rPr>
          <w:rFonts w:ascii="Times New Roman" w:eastAsiaTheme="minorEastAsia" w:hAnsi="Times New Roman"/>
          <w:color w:val="000000" w:themeColor="text1"/>
          <w:position w:val="-4"/>
          <w:szCs w:val="21"/>
        </w:rPr>
        <w:object w:dxaOrig="400" w:dyaOrig="260">
          <v:shape id="_x0000_i1126" type="#_x0000_t75" style="width:20.25pt;height:12.75pt" o:ole="">
            <v:imagedata r:id="rId211" o:title=""/>
          </v:shape>
          <o:OLEObject Type="Embed" ProgID="Equation.DSMT4" ShapeID="_x0000_i1126" DrawAspect="Content" ObjectID="_1463780844" r:id="rId212"/>
        </w:object>
      </w:r>
      <w:r>
        <w:rPr>
          <w:rFonts w:ascii="Times New Roman" w:eastAsiaTheme="minorEastAsia" w:hAnsi="Times New Roman"/>
          <w:color w:val="000000" w:themeColor="text1"/>
          <w:szCs w:val="21"/>
        </w:rPr>
        <w:t>，</w:t>
      </w:r>
      <w:r w:rsidRPr="00B06289">
        <w:rPr>
          <w:rFonts w:ascii="Times New Roman" w:eastAsiaTheme="minorEastAsia" w:hAnsi="Times New Roman"/>
          <w:color w:val="000000" w:themeColor="text1"/>
          <w:position w:val="-6"/>
          <w:szCs w:val="21"/>
        </w:rPr>
        <w:object w:dxaOrig="400" w:dyaOrig="279">
          <v:shape id="_x0000_i1127" type="#_x0000_t75" style="width:20.25pt;height:14.25pt" o:ole="">
            <v:imagedata r:id="rId213" o:title=""/>
          </v:shape>
          <o:OLEObject Type="Embed" ProgID="Equation.DSMT4" ShapeID="_x0000_i1127" DrawAspect="Content" ObjectID="_1463780845" r:id="rId214"/>
        </w:object>
      </w:r>
      <w:r>
        <w:rPr>
          <w:rFonts w:ascii="Times New Roman" w:eastAsiaTheme="minorEastAsia" w:hAnsi="Times New Roman"/>
          <w:color w:val="000000" w:themeColor="text1"/>
          <w:szCs w:val="21"/>
        </w:rPr>
        <w:t>分别交于</w:t>
      </w:r>
      <w:r>
        <w:rPr>
          <w:rFonts w:ascii="Times New Roman" w:eastAsiaTheme="minorEastAsia" w:hAnsi="Times New Roman" w:hint="eastAsia"/>
          <w:color w:val="000000" w:themeColor="text1"/>
          <w:szCs w:val="21"/>
        </w:rPr>
        <w:t>点</w:t>
      </w:r>
      <w:r w:rsidRPr="00B06289">
        <w:rPr>
          <w:rFonts w:ascii="Times New Roman" w:eastAsiaTheme="minorEastAsia" w:hAnsi="Times New Roman"/>
          <w:color w:val="000000" w:themeColor="text1"/>
          <w:position w:val="-6"/>
          <w:szCs w:val="21"/>
        </w:rPr>
        <w:object w:dxaOrig="260" w:dyaOrig="279">
          <v:shape id="_x0000_i1128" type="#_x0000_t75" style="width:12.75pt;height:14.25pt" o:ole="">
            <v:imagedata r:id="rId215" o:title=""/>
          </v:shape>
          <o:OLEObject Type="Embed" ProgID="Equation.DSMT4" ShapeID="_x0000_i1128" DrawAspect="Content" ObjectID="_1463780846" r:id="rId216"/>
        </w:object>
      </w:r>
      <w:r>
        <w:rPr>
          <w:rFonts w:ascii="Times New Roman" w:eastAsiaTheme="minorEastAsia" w:hAnsi="Times New Roman"/>
          <w:color w:val="000000" w:themeColor="text1"/>
          <w:szCs w:val="21"/>
        </w:rPr>
        <w:t>、</w:t>
      </w:r>
      <w:r w:rsidRPr="00B06289">
        <w:rPr>
          <w:rFonts w:ascii="Times New Roman" w:eastAsiaTheme="minorEastAsia" w:hAnsi="Times New Roman"/>
          <w:color w:val="000000" w:themeColor="text1"/>
          <w:position w:val="-4"/>
          <w:szCs w:val="21"/>
        </w:rPr>
        <w:object w:dxaOrig="279" w:dyaOrig="260">
          <v:shape id="_x0000_i1129" type="#_x0000_t75" style="width:14.25pt;height:12.75pt" o:ole="">
            <v:imagedata r:id="rId217" o:title=""/>
          </v:shape>
          <o:OLEObject Type="Embed" ProgID="Equation.DSMT4" ShapeID="_x0000_i1129" DrawAspect="Content" ObjectID="_1463780847" r:id="rId218"/>
        </w:object>
      </w:r>
    </w:p>
    <w:p w:rsidR="000F32B2" w:rsidRPr="00664C24" w:rsidRDefault="000F32B2" w:rsidP="000F32B2">
      <w:pPr>
        <w:spacing w:line="24" w:lineRule="atLeast"/>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w:t>
      </w:r>
      <w:r w:rsidRPr="00664C24">
        <w:rPr>
          <w:rFonts w:ascii="宋体" w:hAnsi="宋体" w:cs="宋体" w:hint="eastAsia"/>
          <w:color w:val="000000" w:themeColor="text1"/>
          <w:kern w:val="0"/>
          <w:szCs w:val="21"/>
        </w:rPr>
        <w:t>Ⅰ</w:t>
      </w:r>
      <w:r w:rsidRPr="00664C24">
        <w:rPr>
          <w:rFonts w:ascii="Times New Roman" w:eastAsiaTheme="minorEastAsia" w:hAnsi="Times New Roman"/>
          <w:color w:val="000000" w:themeColor="text1"/>
          <w:szCs w:val="21"/>
        </w:rPr>
        <w:t>）求证：</w:t>
      </w:r>
      <w:r w:rsidRPr="00B06289">
        <w:rPr>
          <w:rFonts w:ascii="Times New Roman" w:eastAsiaTheme="minorEastAsia" w:hAnsi="Times New Roman"/>
          <w:color w:val="000000" w:themeColor="text1"/>
          <w:position w:val="-6"/>
          <w:szCs w:val="21"/>
        </w:rPr>
        <w:object w:dxaOrig="880" w:dyaOrig="260">
          <v:shape id="_x0000_i1130" type="#_x0000_t75" alt="" style="width:44.25pt;height:12.75pt" o:ole="">
            <v:imagedata r:id="rId219" o:title=""/>
          </v:shape>
          <o:OLEObject Type="Embed" ProgID="Equation.DSMT4" ShapeID="_x0000_i1130" DrawAspect="Content" ObjectID="_1463780848" r:id="rId220"/>
        </w:object>
      </w:r>
      <w:r>
        <w:rPr>
          <w:rFonts w:ascii="Times New Roman" w:eastAsiaTheme="minorEastAsia" w:hAnsi="Times New Roman" w:hint="eastAsia"/>
          <w:color w:val="000000" w:themeColor="text1"/>
          <w:szCs w:val="21"/>
        </w:rPr>
        <w:t>；</w:t>
      </w:r>
    </w:p>
    <w:p w:rsidR="000F32B2" w:rsidRDefault="000F32B2" w:rsidP="000F32B2">
      <w:pPr>
        <w:spacing w:line="24" w:lineRule="atLeast"/>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w:t>
      </w:r>
      <w:r w:rsidRPr="00664C24">
        <w:rPr>
          <w:rFonts w:ascii="宋体" w:hAnsi="宋体" w:cs="宋体" w:hint="eastAsia"/>
          <w:color w:val="000000" w:themeColor="text1"/>
          <w:kern w:val="0"/>
          <w:szCs w:val="21"/>
        </w:rPr>
        <w:t>Ⅱ</w:t>
      </w:r>
      <w:r w:rsidRPr="00664C24">
        <w:rPr>
          <w:rFonts w:ascii="Times New Roman" w:eastAsiaTheme="minorEastAsia" w:hAnsi="Times New Roman"/>
          <w:color w:val="000000" w:themeColor="text1"/>
          <w:szCs w:val="21"/>
        </w:rPr>
        <w:t>）</w:t>
      </w:r>
      <w:r>
        <w:rPr>
          <w:rFonts w:ascii="Times New Roman" w:eastAsiaTheme="minorEastAsia" w:hAnsi="Times New Roman"/>
          <w:color w:val="000000" w:themeColor="text1"/>
          <w:szCs w:val="21"/>
        </w:rPr>
        <w:t>若</w:t>
      </w:r>
      <w:r w:rsidRPr="00B06289">
        <w:rPr>
          <w:rFonts w:ascii="Times New Roman" w:eastAsiaTheme="minorEastAsia" w:hAnsi="Times New Roman"/>
          <w:color w:val="000000" w:themeColor="text1"/>
          <w:position w:val="-8"/>
          <w:szCs w:val="21"/>
        </w:rPr>
        <w:object w:dxaOrig="1900" w:dyaOrig="320">
          <v:shape id="_x0000_i1131" type="#_x0000_t75" style="width:95.25pt;height:15.75pt" o:ole="">
            <v:imagedata r:id="rId221" o:title=""/>
          </v:shape>
          <o:OLEObject Type="Embed" ProgID="Equation.DSMT4" ShapeID="_x0000_i1131" DrawAspect="Content" ObjectID="_1463780849" r:id="rId222"/>
        </w:object>
      </w:r>
      <w:r>
        <w:rPr>
          <w:rFonts w:ascii="Times New Roman" w:eastAsiaTheme="minorEastAsia" w:hAnsi="Times New Roman"/>
          <w:color w:val="000000" w:themeColor="text1"/>
          <w:szCs w:val="21"/>
        </w:rPr>
        <w:t>，且</w:t>
      </w:r>
      <w:r w:rsidRPr="003E404E">
        <w:rPr>
          <w:rFonts w:ascii="Times New Roman" w:eastAsiaTheme="minorEastAsia" w:hAnsi="Times New Roman"/>
          <w:color w:val="000000" w:themeColor="text1"/>
          <w:position w:val="-4"/>
          <w:szCs w:val="21"/>
        </w:rPr>
        <w:object w:dxaOrig="820" w:dyaOrig="260">
          <v:shape id="_x0000_i1132" type="#_x0000_t75" style="width:41.25pt;height:12.75pt" o:ole="">
            <v:imagedata r:id="rId223" o:title=""/>
          </v:shape>
          <o:OLEObject Type="Embed" ProgID="Equation.DSMT4" ShapeID="_x0000_i1132" DrawAspect="Content" ObjectID="_1463780850" r:id="rId224"/>
        </w:object>
      </w:r>
      <w:r>
        <w:rPr>
          <w:rFonts w:ascii="Times New Roman" w:eastAsiaTheme="minorEastAsia" w:hAnsi="Times New Roman" w:hint="eastAsia"/>
          <w:color w:val="000000" w:themeColor="text1"/>
          <w:szCs w:val="21"/>
        </w:rPr>
        <w:t>，求直线</w:t>
      </w:r>
      <w:r w:rsidRPr="003E404E">
        <w:rPr>
          <w:rFonts w:ascii="Times New Roman" w:eastAsiaTheme="minorEastAsia" w:hAnsi="Times New Roman"/>
          <w:color w:val="000000" w:themeColor="text1"/>
          <w:position w:val="-6"/>
          <w:szCs w:val="21"/>
        </w:rPr>
        <w:object w:dxaOrig="400" w:dyaOrig="279">
          <v:shape id="_x0000_i1133" type="#_x0000_t75" style="width:20.25pt;height:14.25pt" o:ole="">
            <v:imagedata r:id="rId225" o:title=""/>
          </v:shape>
          <o:OLEObject Type="Embed" ProgID="Equation.DSMT4" ShapeID="_x0000_i1133" DrawAspect="Content" ObjectID="_1463780851" r:id="rId226"/>
        </w:object>
      </w:r>
      <w:r>
        <w:rPr>
          <w:rFonts w:ascii="Times New Roman" w:eastAsiaTheme="minorEastAsia" w:hAnsi="Times New Roman"/>
          <w:color w:val="000000" w:themeColor="text1"/>
          <w:szCs w:val="21"/>
        </w:rPr>
        <w:t>与平面</w:t>
      </w:r>
      <w:r w:rsidRPr="003E404E">
        <w:rPr>
          <w:rFonts w:ascii="Times New Roman" w:eastAsiaTheme="minorEastAsia" w:hAnsi="Times New Roman"/>
          <w:color w:val="000000" w:themeColor="text1"/>
          <w:position w:val="-4"/>
          <w:szCs w:val="21"/>
        </w:rPr>
        <w:object w:dxaOrig="560" w:dyaOrig="260">
          <v:shape id="_x0000_i1134" type="#_x0000_t75" style="width:27.75pt;height:12.75pt" o:ole="">
            <v:imagedata r:id="rId227" o:title=""/>
          </v:shape>
          <o:OLEObject Type="Embed" ProgID="Equation.DSMT4" ShapeID="_x0000_i1134" DrawAspect="Content" ObjectID="_1463780852" r:id="rId228"/>
        </w:object>
      </w:r>
      <w:r>
        <w:rPr>
          <w:rFonts w:ascii="Times New Roman" w:eastAsiaTheme="minorEastAsia" w:hAnsi="Times New Roman"/>
          <w:color w:val="000000" w:themeColor="text1"/>
          <w:szCs w:val="21"/>
        </w:rPr>
        <w:t>所成角的大小，并求线段</w:t>
      </w:r>
      <w:r w:rsidRPr="003E404E">
        <w:rPr>
          <w:rFonts w:ascii="Times New Roman" w:eastAsiaTheme="minorEastAsia" w:hAnsi="Times New Roman"/>
          <w:color w:val="000000" w:themeColor="text1"/>
          <w:position w:val="-4"/>
          <w:szCs w:val="21"/>
        </w:rPr>
        <w:object w:dxaOrig="440" w:dyaOrig="260">
          <v:shape id="_x0000_i1135" type="#_x0000_t75" style="width:21.75pt;height:12.75pt" o:ole="">
            <v:imagedata r:id="rId229" o:title=""/>
          </v:shape>
          <o:OLEObject Type="Embed" ProgID="Equation.DSMT4" ShapeID="_x0000_i1135" DrawAspect="Content" ObjectID="_1463780853" r:id="rId230"/>
        </w:object>
      </w:r>
      <w:r>
        <w:rPr>
          <w:rFonts w:ascii="Times New Roman" w:eastAsiaTheme="minorEastAsia" w:hAnsi="Times New Roman" w:hint="eastAsia"/>
          <w:color w:val="000000" w:themeColor="text1"/>
          <w:szCs w:val="21"/>
        </w:rPr>
        <w:t>的长</w:t>
      </w:r>
      <w:r>
        <w:rPr>
          <w:rFonts w:ascii="Times New Roman" w:eastAsiaTheme="minorEastAsia" w:hAnsi="Times New Roman" w:hint="eastAsia"/>
          <w:color w:val="000000" w:themeColor="text1"/>
          <w:szCs w:val="21"/>
        </w:rPr>
        <w:t>.</w:t>
      </w:r>
    </w:p>
    <w:p w:rsidR="000F32B2" w:rsidRDefault="000F32B2" w:rsidP="000F32B2">
      <w:pPr>
        <w:spacing w:line="24" w:lineRule="atLeast"/>
        <w:jc w:val="right"/>
        <w:rPr>
          <w:rFonts w:ascii="Times New Roman" w:eastAsiaTheme="minorEastAsia" w:hAnsi="Times New Roman"/>
          <w:color w:val="000000" w:themeColor="text1"/>
          <w:szCs w:val="21"/>
        </w:rPr>
      </w:pPr>
      <w:r>
        <w:rPr>
          <w:rFonts w:ascii="Times New Roman" w:eastAsiaTheme="minorEastAsia" w:hAnsi="Times New Roman" w:hint="eastAsia"/>
          <w:noProof/>
          <w:color w:val="000000" w:themeColor="text1"/>
          <w:szCs w:val="21"/>
        </w:rPr>
        <w:drawing>
          <wp:inline distT="0" distB="0" distL="0" distR="0" wp14:anchorId="7388573E" wp14:editId="5087CBE0">
            <wp:extent cx="3013598" cy="2463036"/>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017730" cy="2466413"/>
                    </a:xfrm>
                    <a:prstGeom prst="rect">
                      <a:avLst/>
                    </a:prstGeom>
                    <a:noFill/>
                    <a:ln>
                      <a:noFill/>
                    </a:ln>
                  </pic:spPr>
                </pic:pic>
              </a:graphicData>
            </a:graphic>
          </wp:inline>
        </w:drawing>
      </w:r>
    </w:p>
    <w:p w:rsidR="000F32B2" w:rsidRDefault="000F32B2" w:rsidP="000F32B2">
      <w:pPr>
        <w:spacing w:line="24" w:lineRule="atLeast"/>
        <w:rPr>
          <w:rFonts w:ascii="Times New Roman" w:eastAsiaTheme="minorEastAsia" w:hAnsi="Times New Roman"/>
          <w:color w:val="000000" w:themeColor="text1"/>
          <w:szCs w:val="21"/>
        </w:rPr>
      </w:pPr>
    </w:p>
    <w:p w:rsidR="000F32B2" w:rsidRDefault="000F32B2" w:rsidP="000F32B2">
      <w:pPr>
        <w:spacing w:line="24" w:lineRule="atLeast"/>
        <w:rPr>
          <w:rFonts w:ascii="Times New Roman" w:eastAsiaTheme="minorEastAsia" w:hAnsi="Times New Roman"/>
          <w:color w:val="000000" w:themeColor="text1"/>
          <w:szCs w:val="21"/>
        </w:rPr>
      </w:pPr>
    </w:p>
    <w:p w:rsidR="000F32B2" w:rsidRDefault="000F32B2" w:rsidP="000F32B2">
      <w:pPr>
        <w:spacing w:line="24" w:lineRule="atLeast"/>
        <w:rPr>
          <w:rFonts w:ascii="Times New Roman" w:eastAsiaTheme="minorEastAsia" w:hAnsi="Times New Roman"/>
          <w:color w:val="000000" w:themeColor="text1"/>
          <w:szCs w:val="21"/>
        </w:rPr>
      </w:pPr>
      <w:r>
        <w:rPr>
          <w:rFonts w:ascii="Times New Roman" w:eastAsiaTheme="minorEastAsia" w:hAnsi="Times New Roman"/>
          <w:color w:val="000000" w:themeColor="text1"/>
          <w:szCs w:val="21"/>
        </w:rPr>
        <w:br w:type="page"/>
      </w:r>
    </w:p>
    <w:p w:rsidR="000F32B2" w:rsidRDefault="000F32B2" w:rsidP="000F32B2">
      <w:pPr>
        <w:spacing w:line="24" w:lineRule="atLeast"/>
        <w:rPr>
          <w:rFonts w:ascii="Times New Roman" w:eastAsiaTheme="minorEastAsia" w:hAnsi="Times New Roman"/>
          <w:color w:val="000000" w:themeColor="text1"/>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kern w:val="0"/>
          <w:szCs w:val="21"/>
        </w:rPr>
        <w:t>（本小题共</w:t>
      </w:r>
      <w:r w:rsidRPr="00664C24">
        <w:rPr>
          <w:rFonts w:ascii="Times New Roman" w:eastAsiaTheme="minorEastAsia" w:hAnsi="Times New Roman"/>
          <w:color w:val="000000" w:themeColor="text1"/>
          <w:kern w:val="0"/>
          <w:szCs w:val="21"/>
        </w:rPr>
        <w:t>13</w:t>
      </w:r>
      <w:r w:rsidRPr="00664C24">
        <w:rPr>
          <w:rFonts w:ascii="Times New Roman" w:eastAsiaTheme="minorEastAsia" w:hAnsi="Times New Roman"/>
          <w:color w:val="000000" w:themeColor="text1"/>
          <w:kern w:val="0"/>
          <w:szCs w:val="21"/>
        </w:rPr>
        <w:t>分）</w:t>
      </w:r>
    </w:p>
    <w:p w:rsidR="000F32B2" w:rsidRPr="00664C24" w:rsidRDefault="000F32B2" w:rsidP="000F32B2">
      <w:pPr>
        <w:spacing w:line="24" w:lineRule="atLeast"/>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已知函数</w:t>
      </w:r>
      <w:r w:rsidRPr="00592864">
        <w:rPr>
          <w:rFonts w:ascii="Times New Roman" w:eastAsiaTheme="minorEastAsia" w:hAnsi="Times New Roman"/>
          <w:color w:val="000000" w:themeColor="text1"/>
          <w:position w:val="-24"/>
          <w:szCs w:val="21"/>
        </w:rPr>
        <w:object w:dxaOrig="3019" w:dyaOrig="620">
          <v:shape id="_x0000_i1136" type="#_x0000_t75" alt="" style="width:150.75pt;height:30.75pt" o:ole="">
            <v:imagedata r:id="rId232" o:title=""/>
          </v:shape>
          <o:OLEObject Type="Embed" ProgID="Equation.DSMT4" ShapeID="_x0000_i1136" DrawAspect="Content" ObjectID="_1463780854" r:id="rId233"/>
        </w:object>
      </w:r>
    </w:p>
    <w:p w:rsidR="000F32B2" w:rsidRPr="00664C24" w:rsidRDefault="000F32B2" w:rsidP="000F32B2">
      <w:pPr>
        <w:spacing w:line="24" w:lineRule="atLeast"/>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fldChar w:fldCharType="begin"/>
      </w:r>
      <w:r w:rsidRPr="00664C24">
        <w:rPr>
          <w:rFonts w:ascii="Times New Roman" w:eastAsiaTheme="minorEastAsia" w:hAnsi="Times New Roman"/>
          <w:color w:val="000000" w:themeColor="text1"/>
          <w:szCs w:val="21"/>
        </w:rPr>
        <w:instrText xml:space="preserve"> = 1 \* ROMAN </w:instrText>
      </w:r>
      <w:r w:rsidRPr="00664C24">
        <w:rPr>
          <w:rFonts w:ascii="Times New Roman" w:eastAsiaTheme="minorEastAsia" w:hAnsi="Times New Roman"/>
          <w:color w:val="000000" w:themeColor="text1"/>
          <w:szCs w:val="21"/>
        </w:rPr>
        <w:fldChar w:fldCharType="separate"/>
      </w:r>
      <w:r w:rsidRPr="00664C24">
        <w:rPr>
          <w:rFonts w:ascii="Times New Roman" w:eastAsiaTheme="minorEastAsia" w:hAnsi="Times New Roman"/>
          <w:noProof/>
          <w:color w:val="000000" w:themeColor="text1"/>
          <w:szCs w:val="21"/>
        </w:rPr>
        <w:t>I</w:t>
      </w:r>
      <w:r w:rsidRPr="00664C24">
        <w:rPr>
          <w:rFonts w:ascii="Times New Roman" w:eastAsiaTheme="minorEastAsia" w:hAnsi="Times New Roman"/>
          <w:color w:val="000000" w:themeColor="text1"/>
          <w:szCs w:val="21"/>
        </w:rPr>
        <w:fldChar w:fldCharType="end"/>
      </w:r>
      <w:r w:rsidRPr="00664C24">
        <w:rPr>
          <w:rFonts w:ascii="Times New Roman" w:eastAsiaTheme="minorEastAsia" w:hAnsi="Times New Roman"/>
          <w:color w:val="000000" w:themeColor="text1"/>
          <w:szCs w:val="21"/>
        </w:rPr>
        <w:t>）</w:t>
      </w:r>
      <w:r>
        <w:rPr>
          <w:rFonts w:ascii="Times New Roman" w:eastAsiaTheme="minorEastAsia" w:hAnsi="Times New Roman"/>
          <w:color w:val="000000" w:themeColor="text1"/>
          <w:szCs w:val="21"/>
        </w:rPr>
        <w:t>求证：</w:t>
      </w:r>
      <w:r w:rsidRPr="00592864">
        <w:rPr>
          <w:rFonts w:ascii="Times New Roman" w:eastAsiaTheme="minorEastAsia" w:hAnsi="Times New Roman"/>
          <w:i/>
          <w:color w:val="000000" w:themeColor="text1"/>
          <w:position w:val="-10"/>
          <w:szCs w:val="21"/>
        </w:rPr>
        <w:object w:dxaOrig="820" w:dyaOrig="320">
          <v:shape id="_x0000_i1137" type="#_x0000_t75" style="width:41.25pt;height:15.75pt" o:ole="">
            <v:imagedata r:id="rId234" o:title=""/>
          </v:shape>
          <o:OLEObject Type="Embed" ProgID="Equation.DSMT4" ShapeID="_x0000_i1137" DrawAspect="Content" ObjectID="_1463780855" r:id="rId235"/>
        </w:object>
      </w:r>
      <w:r w:rsidRPr="00664C24">
        <w:rPr>
          <w:rFonts w:ascii="Times New Roman" w:eastAsiaTheme="minorEastAsia" w:hAnsi="Times New Roman"/>
          <w:color w:val="000000" w:themeColor="text1"/>
          <w:szCs w:val="21"/>
        </w:rPr>
        <w:t>；</w:t>
      </w:r>
    </w:p>
    <w:p w:rsidR="000F32B2" w:rsidRPr="00664C24" w:rsidRDefault="000F32B2" w:rsidP="000F32B2">
      <w:pPr>
        <w:spacing w:line="24" w:lineRule="atLeast"/>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fldChar w:fldCharType="begin"/>
      </w:r>
      <w:r w:rsidRPr="00664C24">
        <w:rPr>
          <w:rFonts w:ascii="Times New Roman" w:eastAsiaTheme="minorEastAsia" w:hAnsi="Times New Roman"/>
          <w:color w:val="000000" w:themeColor="text1"/>
          <w:szCs w:val="21"/>
        </w:rPr>
        <w:instrText xml:space="preserve"> = 2 \* ROMAN </w:instrText>
      </w:r>
      <w:r w:rsidRPr="00664C24">
        <w:rPr>
          <w:rFonts w:ascii="Times New Roman" w:eastAsiaTheme="minorEastAsia" w:hAnsi="Times New Roman"/>
          <w:color w:val="000000" w:themeColor="text1"/>
          <w:szCs w:val="21"/>
        </w:rPr>
        <w:fldChar w:fldCharType="separate"/>
      </w:r>
      <w:r w:rsidRPr="00664C24">
        <w:rPr>
          <w:rFonts w:ascii="Times New Roman" w:eastAsiaTheme="minorEastAsia" w:hAnsi="Times New Roman"/>
          <w:noProof/>
          <w:color w:val="000000" w:themeColor="text1"/>
          <w:szCs w:val="21"/>
        </w:rPr>
        <w:t>II</w:t>
      </w:r>
      <w:r w:rsidRPr="00664C24">
        <w:rPr>
          <w:rFonts w:ascii="Times New Roman" w:eastAsiaTheme="minorEastAsia" w:hAnsi="Times New Roman"/>
          <w:color w:val="000000" w:themeColor="text1"/>
          <w:szCs w:val="21"/>
        </w:rPr>
        <w:fldChar w:fldCharType="end"/>
      </w:r>
      <w:r w:rsidRPr="00664C24">
        <w:rPr>
          <w:rFonts w:ascii="Times New Roman" w:eastAsiaTheme="minorEastAsia" w:hAnsi="Times New Roman"/>
          <w:color w:val="000000" w:themeColor="text1"/>
          <w:szCs w:val="21"/>
        </w:rPr>
        <w:t>）</w:t>
      </w:r>
      <w:r>
        <w:rPr>
          <w:rFonts w:ascii="Times New Roman" w:eastAsiaTheme="minorEastAsia" w:hAnsi="Times New Roman"/>
          <w:color w:val="000000" w:themeColor="text1"/>
          <w:szCs w:val="21"/>
        </w:rPr>
        <w:t>若</w:t>
      </w:r>
      <w:r w:rsidRPr="00592864">
        <w:rPr>
          <w:rFonts w:ascii="Times New Roman" w:eastAsiaTheme="minorEastAsia" w:hAnsi="Times New Roman"/>
          <w:color w:val="000000" w:themeColor="text1"/>
          <w:position w:val="-24"/>
          <w:szCs w:val="21"/>
        </w:rPr>
        <w:object w:dxaOrig="1260" w:dyaOrig="620">
          <v:shape id="_x0000_i1138" type="#_x0000_t75" style="width:63pt;height:30.75pt" o:ole="">
            <v:imagedata r:id="rId236" o:title=""/>
          </v:shape>
          <o:OLEObject Type="Embed" ProgID="Equation.DSMT4" ShapeID="_x0000_i1138" DrawAspect="Content" ObjectID="_1463780856" r:id="rId237"/>
        </w:object>
      </w:r>
      <w:r>
        <w:rPr>
          <w:rFonts w:ascii="Times New Roman" w:eastAsiaTheme="minorEastAsia" w:hAnsi="Times New Roman"/>
          <w:color w:val="000000" w:themeColor="text1"/>
          <w:szCs w:val="21"/>
        </w:rPr>
        <w:t>在</w:t>
      </w:r>
      <w:r w:rsidRPr="00592864">
        <w:rPr>
          <w:rFonts w:ascii="Times New Roman" w:eastAsiaTheme="minorEastAsia" w:hAnsi="Times New Roman"/>
          <w:color w:val="000000" w:themeColor="text1"/>
          <w:position w:val="-24"/>
          <w:szCs w:val="21"/>
        </w:rPr>
        <w:object w:dxaOrig="639" w:dyaOrig="620">
          <v:shape id="_x0000_i1139" type="#_x0000_t75" style="width:32.25pt;height:30.75pt" o:ole="">
            <v:imagedata r:id="rId238" o:title=""/>
          </v:shape>
          <o:OLEObject Type="Embed" ProgID="Equation.DSMT4" ShapeID="_x0000_i1139" DrawAspect="Content" ObjectID="_1463780857" r:id="rId239"/>
        </w:object>
      </w:r>
      <w:r>
        <w:rPr>
          <w:rFonts w:ascii="Times New Roman" w:eastAsiaTheme="minorEastAsia" w:hAnsi="Times New Roman"/>
          <w:color w:val="000000" w:themeColor="text1"/>
          <w:szCs w:val="21"/>
        </w:rPr>
        <w:t>上恒成立，求与</w:t>
      </w:r>
      <w:r w:rsidRPr="00592864">
        <w:rPr>
          <w:rFonts w:ascii="Times New Roman" w:eastAsiaTheme="minorEastAsia" w:hAnsi="Times New Roman"/>
          <w:color w:val="000000" w:themeColor="text1"/>
          <w:position w:val="-6"/>
          <w:szCs w:val="21"/>
        </w:rPr>
        <w:object w:dxaOrig="200" w:dyaOrig="220">
          <v:shape id="_x0000_i1140" type="#_x0000_t75" style="width:9.75pt;height:11.25pt" o:ole="">
            <v:imagedata r:id="rId240" o:title=""/>
          </v:shape>
          <o:OLEObject Type="Embed" ProgID="Equation.DSMT4" ShapeID="_x0000_i1140" DrawAspect="Content" ObjectID="_1463780858" r:id="rId241"/>
        </w:object>
      </w:r>
      <w:r>
        <w:rPr>
          <w:rFonts w:ascii="Times New Roman" w:eastAsiaTheme="minorEastAsia" w:hAnsi="Times New Roman"/>
          <w:color w:val="000000" w:themeColor="text1"/>
          <w:szCs w:val="21"/>
        </w:rPr>
        <w:t>的最大值与</w:t>
      </w:r>
      <w:r w:rsidRPr="00592864">
        <w:rPr>
          <w:rFonts w:ascii="Times New Roman" w:eastAsiaTheme="minorEastAsia" w:hAnsi="Times New Roman"/>
          <w:color w:val="000000" w:themeColor="text1"/>
          <w:position w:val="-6"/>
          <w:szCs w:val="21"/>
        </w:rPr>
        <w:object w:dxaOrig="200" w:dyaOrig="279">
          <v:shape id="_x0000_i1141" type="#_x0000_t75" style="width:9.75pt;height:14.25pt" o:ole="">
            <v:imagedata r:id="rId242" o:title=""/>
          </v:shape>
          <o:OLEObject Type="Embed" ProgID="Equation.DSMT4" ShapeID="_x0000_i1141" DrawAspect="Content" ObjectID="_1463780859" r:id="rId243"/>
        </w:object>
      </w:r>
      <w:r>
        <w:rPr>
          <w:rFonts w:ascii="Times New Roman" w:eastAsiaTheme="minorEastAsia" w:hAnsi="Times New Roman"/>
          <w:color w:val="000000" w:themeColor="text1"/>
          <w:szCs w:val="21"/>
        </w:rPr>
        <w:t>的最小值</w:t>
      </w:r>
      <w:r>
        <w:rPr>
          <w:rFonts w:ascii="Times New Roman" w:eastAsiaTheme="minorEastAsia" w:hAnsi="Times New Roman" w:hint="eastAsia"/>
          <w:color w:val="000000" w:themeColor="text1"/>
          <w:szCs w:val="21"/>
        </w:rPr>
        <w:t>.</w:t>
      </w:r>
    </w:p>
    <w:p w:rsidR="000F32B2" w:rsidRPr="00664C24" w:rsidRDefault="000F32B2" w:rsidP="000F32B2">
      <w:pPr>
        <w:spacing w:line="24" w:lineRule="atLeast"/>
        <w:rPr>
          <w:rFonts w:ascii="Times New Roman" w:eastAsiaTheme="minorEastAsia" w:hAnsi="Times New Roman"/>
          <w:color w:val="000000" w:themeColor="text1"/>
          <w:szCs w:val="21"/>
        </w:rPr>
      </w:pPr>
    </w:p>
    <w:p w:rsidR="000F32B2" w:rsidRPr="00664C24" w:rsidRDefault="000F32B2" w:rsidP="000F32B2">
      <w:pPr>
        <w:spacing w:line="24" w:lineRule="atLeast"/>
        <w:rPr>
          <w:rFonts w:ascii="Times New Roman" w:eastAsiaTheme="minorEastAsia" w:hAnsi="Times New Roman"/>
          <w:color w:val="000000" w:themeColor="text1"/>
          <w:szCs w:val="21"/>
        </w:rPr>
      </w:pPr>
    </w:p>
    <w:p w:rsidR="000F32B2" w:rsidRPr="00664C24" w:rsidRDefault="000F32B2" w:rsidP="000F32B2">
      <w:pPr>
        <w:spacing w:line="24" w:lineRule="atLeast"/>
        <w:rPr>
          <w:rFonts w:ascii="Times New Roman" w:eastAsiaTheme="minorEastAsia" w:hAnsi="Times New Roman"/>
          <w:color w:val="000000" w:themeColor="text1"/>
          <w:szCs w:val="21"/>
        </w:r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kern w:val="0"/>
          <w:szCs w:val="21"/>
        </w:rPr>
        <w:sectPr w:rsidR="000F32B2" w:rsidRPr="00664C24">
          <w:pgSz w:w="11906" w:h="16838"/>
          <w:pgMar w:top="1440" w:right="1286" w:bottom="1440" w:left="1380" w:header="720" w:footer="720" w:gutter="0"/>
          <w:cols w:space="720"/>
          <w:docGrid w:linePitch="286"/>
        </w:sectPr>
      </w:pPr>
    </w:p>
    <w:p w:rsidR="000F32B2" w:rsidRPr="00664C24" w:rsidRDefault="000F32B2" w:rsidP="000F32B2">
      <w:pPr>
        <w:pStyle w:val="af8"/>
        <w:numPr>
          <w:ilvl w:val="0"/>
          <w:numId w:val="42"/>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kern w:val="0"/>
          <w:szCs w:val="21"/>
        </w:rPr>
        <w:lastRenderedPageBreak/>
        <w:t>（本小题共</w:t>
      </w:r>
      <w:r w:rsidRPr="00664C24">
        <w:rPr>
          <w:rFonts w:ascii="Times New Roman" w:eastAsiaTheme="minorEastAsia" w:hAnsi="Times New Roman"/>
          <w:color w:val="000000" w:themeColor="text1"/>
          <w:kern w:val="0"/>
          <w:szCs w:val="21"/>
        </w:rPr>
        <w:t>14</w:t>
      </w:r>
      <w:r w:rsidRPr="00664C24">
        <w:rPr>
          <w:rFonts w:ascii="Times New Roman" w:eastAsiaTheme="minorEastAsia" w:hAnsi="Times New Roman"/>
          <w:color w:val="000000" w:themeColor="text1"/>
          <w:kern w:val="0"/>
          <w:szCs w:val="21"/>
        </w:rPr>
        <w:t>分）</w:t>
      </w:r>
    </w:p>
    <w:p w:rsidR="000F32B2" w:rsidRDefault="000F32B2" w:rsidP="000F32B2">
      <w:pPr>
        <w:spacing w:line="24" w:lineRule="atLeast"/>
        <w:ind w:firstLineChars="200" w:firstLine="420"/>
        <w:rPr>
          <w:rFonts w:ascii="Times New Roman" w:eastAsiaTheme="minorEastAsia" w:hAnsi="Times New Roman"/>
          <w:color w:val="000000" w:themeColor="text1"/>
          <w:position w:val="-22"/>
          <w:szCs w:val="21"/>
        </w:rPr>
      </w:pPr>
      <w:r w:rsidRPr="00664C24">
        <w:rPr>
          <w:rFonts w:ascii="Times New Roman" w:eastAsiaTheme="minorEastAsia" w:hAnsi="Times New Roman"/>
          <w:color w:val="000000" w:themeColor="text1"/>
          <w:szCs w:val="21"/>
        </w:rPr>
        <w:t>已知椭圆</w:t>
      </w:r>
      <w:r w:rsidRPr="00592864">
        <w:rPr>
          <w:rFonts w:ascii="Times New Roman" w:eastAsiaTheme="minorEastAsia" w:hAnsi="Times New Roman"/>
          <w:color w:val="000000" w:themeColor="text1"/>
          <w:position w:val="-10"/>
          <w:szCs w:val="21"/>
        </w:rPr>
        <w:object w:dxaOrig="1380" w:dyaOrig="340">
          <v:shape id="_x0000_i1142" type="#_x0000_t75" alt="" style="width:69pt;height:17.25pt" o:ole="">
            <v:imagedata r:id="rId244" o:title=""/>
          </v:shape>
          <o:OLEObject Type="Embed" ProgID="Equation.DSMT4" ShapeID="_x0000_i1142" DrawAspect="Content" ObjectID="_1463780860" r:id="rId245"/>
        </w:object>
      </w:r>
    </w:p>
    <w:p w:rsidR="000F32B2" w:rsidRDefault="000F32B2" w:rsidP="000F32B2">
      <w:pPr>
        <w:spacing w:line="24" w:lineRule="atLeast"/>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fldChar w:fldCharType="begin"/>
      </w:r>
      <w:r w:rsidRPr="00664C24">
        <w:rPr>
          <w:rFonts w:ascii="Times New Roman" w:eastAsiaTheme="minorEastAsia" w:hAnsi="Times New Roman"/>
          <w:color w:val="000000" w:themeColor="text1"/>
          <w:szCs w:val="21"/>
        </w:rPr>
        <w:instrText xml:space="preserve"> = 1 \* ROMAN </w:instrText>
      </w:r>
      <w:r w:rsidRPr="00664C24">
        <w:rPr>
          <w:rFonts w:ascii="Times New Roman" w:eastAsiaTheme="minorEastAsia" w:hAnsi="Times New Roman"/>
          <w:color w:val="000000" w:themeColor="text1"/>
          <w:szCs w:val="21"/>
        </w:rPr>
        <w:fldChar w:fldCharType="separate"/>
      </w:r>
      <w:r w:rsidRPr="00664C24">
        <w:rPr>
          <w:rFonts w:ascii="Times New Roman" w:eastAsiaTheme="minorEastAsia" w:hAnsi="Times New Roman"/>
          <w:noProof/>
          <w:color w:val="000000" w:themeColor="text1"/>
          <w:szCs w:val="21"/>
        </w:rPr>
        <w:t>I</w:t>
      </w:r>
      <w:r w:rsidRPr="00664C24">
        <w:rPr>
          <w:rFonts w:ascii="Times New Roman" w:eastAsiaTheme="minorEastAsia" w:hAnsi="Times New Roman"/>
          <w:color w:val="000000" w:themeColor="text1"/>
          <w:szCs w:val="21"/>
        </w:rPr>
        <w:fldChar w:fldCharType="end"/>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求椭圆</w:t>
      </w:r>
      <w:r w:rsidRPr="00E27B03">
        <w:rPr>
          <w:rFonts w:ascii="Times New Roman" w:eastAsiaTheme="minorEastAsia" w:hAnsi="Times New Roman"/>
          <w:color w:val="000000" w:themeColor="text1"/>
          <w:position w:val="-6"/>
          <w:szCs w:val="21"/>
        </w:rPr>
        <w:object w:dxaOrig="240" w:dyaOrig="279">
          <v:shape id="_x0000_i1143" type="#_x0000_t75" style="width:12pt;height:14.25pt" o:ole="">
            <v:imagedata r:id="rId246" o:title=""/>
          </v:shape>
          <o:OLEObject Type="Embed" ProgID="Equation.DSMT4" ShapeID="_x0000_i1143" DrawAspect="Content" ObjectID="_1463780861" r:id="rId247"/>
        </w:object>
      </w:r>
      <w:r>
        <w:rPr>
          <w:rFonts w:ascii="Times New Roman" w:eastAsiaTheme="minorEastAsia" w:hAnsi="Times New Roman"/>
          <w:color w:val="000000" w:themeColor="text1"/>
          <w:szCs w:val="21"/>
        </w:rPr>
        <w:t>的离心率；</w:t>
      </w:r>
    </w:p>
    <w:p w:rsidR="000F32B2" w:rsidRDefault="000F32B2" w:rsidP="000F32B2">
      <w:pPr>
        <w:spacing w:line="24" w:lineRule="atLeast"/>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w:t>
      </w:r>
      <w:r w:rsidRPr="00664C24">
        <w:rPr>
          <w:rFonts w:ascii="Times New Roman" w:eastAsiaTheme="minorEastAsia" w:hAnsi="Times New Roman"/>
          <w:color w:val="000000" w:themeColor="text1"/>
          <w:szCs w:val="21"/>
        </w:rPr>
        <w:fldChar w:fldCharType="begin"/>
      </w:r>
      <w:r w:rsidRPr="00664C24">
        <w:rPr>
          <w:rFonts w:ascii="Times New Roman" w:eastAsiaTheme="minorEastAsia" w:hAnsi="Times New Roman"/>
          <w:color w:val="000000" w:themeColor="text1"/>
          <w:szCs w:val="21"/>
        </w:rPr>
        <w:instrText xml:space="preserve"> = 2 \* ROMAN </w:instrText>
      </w:r>
      <w:r w:rsidRPr="00664C24">
        <w:rPr>
          <w:rFonts w:ascii="Times New Roman" w:eastAsiaTheme="minorEastAsia" w:hAnsi="Times New Roman"/>
          <w:color w:val="000000" w:themeColor="text1"/>
          <w:szCs w:val="21"/>
        </w:rPr>
        <w:fldChar w:fldCharType="separate"/>
      </w:r>
      <w:r w:rsidRPr="00664C24">
        <w:rPr>
          <w:rFonts w:ascii="Times New Roman" w:eastAsiaTheme="minorEastAsia" w:hAnsi="Times New Roman"/>
          <w:noProof/>
          <w:color w:val="000000" w:themeColor="text1"/>
          <w:szCs w:val="21"/>
        </w:rPr>
        <w:t>II</w:t>
      </w:r>
      <w:r w:rsidRPr="00664C24">
        <w:rPr>
          <w:rFonts w:ascii="Times New Roman" w:eastAsiaTheme="minorEastAsia" w:hAnsi="Times New Roman"/>
          <w:color w:val="000000" w:themeColor="text1"/>
          <w:szCs w:val="21"/>
        </w:rPr>
        <w:fldChar w:fldCharType="end"/>
      </w:r>
      <w:r w:rsidRPr="00664C24">
        <w:rPr>
          <w:rFonts w:ascii="Times New Roman" w:eastAsiaTheme="minorEastAsia" w:hAnsi="Times New Roman"/>
          <w:color w:val="000000" w:themeColor="text1"/>
          <w:szCs w:val="21"/>
        </w:rPr>
        <w:t>）</w:t>
      </w:r>
      <w:r>
        <w:rPr>
          <w:rFonts w:ascii="Times New Roman" w:eastAsiaTheme="minorEastAsia" w:hAnsi="Times New Roman"/>
          <w:color w:val="000000" w:themeColor="text1"/>
          <w:szCs w:val="21"/>
        </w:rPr>
        <w:t>设</w:t>
      </w:r>
      <w:r w:rsidRPr="00E27B03">
        <w:rPr>
          <w:rFonts w:ascii="Times New Roman" w:eastAsiaTheme="minorEastAsia" w:hAnsi="Times New Roman"/>
          <w:color w:val="000000" w:themeColor="text1"/>
          <w:position w:val="-6"/>
          <w:szCs w:val="21"/>
        </w:rPr>
        <w:object w:dxaOrig="240" w:dyaOrig="279">
          <v:shape id="_x0000_i1144" type="#_x0000_t75" style="width:12pt;height:14.25pt" o:ole="">
            <v:imagedata r:id="rId248" o:title=""/>
          </v:shape>
          <o:OLEObject Type="Embed" ProgID="Equation.DSMT4" ShapeID="_x0000_i1144" DrawAspect="Content" ObjectID="_1463780862" r:id="rId249"/>
        </w:object>
      </w:r>
      <w:r>
        <w:rPr>
          <w:rFonts w:ascii="Times New Roman" w:eastAsiaTheme="minorEastAsia" w:hAnsi="Times New Roman"/>
          <w:color w:val="000000" w:themeColor="text1"/>
          <w:szCs w:val="21"/>
        </w:rPr>
        <w:t>为坐标原点，若点</w:t>
      </w:r>
      <w:r w:rsidRPr="00E27B03">
        <w:rPr>
          <w:rFonts w:ascii="Times New Roman" w:eastAsiaTheme="minorEastAsia" w:hAnsi="Times New Roman"/>
          <w:color w:val="000000" w:themeColor="text1"/>
          <w:position w:val="-4"/>
          <w:szCs w:val="21"/>
        </w:rPr>
        <w:object w:dxaOrig="240" w:dyaOrig="260">
          <v:shape id="_x0000_i1145" type="#_x0000_t75" style="width:12pt;height:12.75pt" o:ole="">
            <v:imagedata r:id="rId250" o:title=""/>
          </v:shape>
          <o:OLEObject Type="Embed" ProgID="Equation.DSMT4" ShapeID="_x0000_i1145" DrawAspect="Content" ObjectID="_1463780863" r:id="rId251"/>
        </w:object>
      </w:r>
      <w:r>
        <w:rPr>
          <w:rFonts w:ascii="Times New Roman" w:eastAsiaTheme="minorEastAsia" w:hAnsi="Times New Roman"/>
          <w:color w:val="000000" w:themeColor="text1"/>
          <w:szCs w:val="21"/>
        </w:rPr>
        <w:t>在椭圆</w:t>
      </w:r>
      <w:r w:rsidRPr="00E27B03">
        <w:rPr>
          <w:rFonts w:ascii="Times New Roman" w:eastAsiaTheme="minorEastAsia" w:hAnsi="Times New Roman"/>
          <w:color w:val="000000" w:themeColor="text1"/>
          <w:position w:val="-6"/>
          <w:szCs w:val="21"/>
        </w:rPr>
        <w:object w:dxaOrig="240" w:dyaOrig="279">
          <v:shape id="_x0000_i1146" type="#_x0000_t75" style="width:12pt;height:14.25pt" o:ole="">
            <v:imagedata r:id="rId246" o:title=""/>
          </v:shape>
          <o:OLEObject Type="Embed" ProgID="Equation.DSMT4" ShapeID="_x0000_i1146" DrawAspect="Content" ObjectID="_1463780864" r:id="rId252"/>
        </w:object>
      </w:r>
      <w:r>
        <w:rPr>
          <w:rFonts w:ascii="Times New Roman" w:eastAsiaTheme="minorEastAsia" w:hAnsi="Times New Roman"/>
          <w:color w:val="000000" w:themeColor="text1"/>
          <w:szCs w:val="21"/>
        </w:rPr>
        <w:t>上，</w:t>
      </w:r>
      <w:r>
        <w:rPr>
          <w:rFonts w:ascii="Times New Roman" w:eastAsiaTheme="minorEastAsia" w:hAnsi="Times New Roman" w:hint="eastAsia"/>
          <w:color w:val="000000" w:themeColor="text1"/>
          <w:szCs w:val="21"/>
        </w:rPr>
        <w:t>点</w:t>
      </w:r>
      <w:r w:rsidRPr="00E27B03">
        <w:rPr>
          <w:rFonts w:ascii="Times New Roman" w:eastAsiaTheme="minorEastAsia" w:hAnsi="Times New Roman"/>
          <w:color w:val="000000" w:themeColor="text1"/>
          <w:position w:val="-4"/>
          <w:szCs w:val="21"/>
        </w:rPr>
        <w:object w:dxaOrig="240" w:dyaOrig="260">
          <v:shape id="_x0000_i1147" type="#_x0000_t75" style="width:12pt;height:12.75pt" o:ole="">
            <v:imagedata r:id="rId253" o:title=""/>
          </v:shape>
          <o:OLEObject Type="Embed" ProgID="Equation.DSMT4" ShapeID="_x0000_i1147" DrawAspect="Content" ObjectID="_1463780865" r:id="rId254"/>
        </w:object>
      </w:r>
      <w:r>
        <w:rPr>
          <w:rFonts w:ascii="Times New Roman" w:eastAsiaTheme="minorEastAsia" w:hAnsi="Times New Roman"/>
          <w:color w:val="000000" w:themeColor="text1"/>
          <w:szCs w:val="21"/>
        </w:rPr>
        <w:t>在直线</w:t>
      </w:r>
      <w:r w:rsidRPr="00E27B03">
        <w:rPr>
          <w:rFonts w:ascii="Times New Roman" w:eastAsiaTheme="minorEastAsia" w:hAnsi="Times New Roman"/>
          <w:color w:val="000000" w:themeColor="text1"/>
          <w:position w:val="-10"/>
          <w:szCs w:val="21"/>
        </w:rPr>
        <w:object w:dxaOrig="580" w:dyaOrig="320">
          <v:shape id="_x0000_i1148" type="#_x0000_t75" style="width:29.25pt;height:15.75pt" o:ole="">
            <v:imagedata r:id="rId255" o:title=""/>
          </v:shape>
          <o:OLEObject Type="Embed" ProgID="Equation.DSMT4" ShapeID="_x0000_i1148" DrawAspect="Content" ObjectID="_1463780866" r:id="rId256"/>
        </w:object>
      </w:r>
      <w:r>
        <w:rPr>
          <w:rFonts w:ascii="Times New Roman" w:eastAsiaTheme="minorEastAsia" w:hAnsi="Times New Roman"/>
          <w:color w:val="000000" w:themeColor="text1"/>
          <w:szCs w:val="21"/>
        </w:rPr>
        <w:t>上，且</w:t>
      </w:r>
      <w:r w:rsidRPr="00E27B03">
        <w:rPr>
          <w:rFonts w:ascii="Times New Roman" w:eastAsiaTheme="minorEastAsia" w:hAnsi="Times New Roman"/>
          <w:color w:val="000000" w:themeColor="text1"/>
          <w:position w:val="-6"/>
          <w:szCs w:val="21"/>
        </w:rPr>
        <w:object w:dxaOrig="960" w:dyaOrig="279">
          <v:shape id="_x0000_i1149" type="#_x0000_t75" style="width:48pt;height:14.25pt" o:ole="">
            <v:imagedata r:id="rId257" o:title=""/>
          </v:shape>
          <o:OLEObject Type="Embed" ProgID="Equation.DSMT4" ShapeID="_x0000_i1149" DrawAspect="Content" ObjectID="_1463780867" r:id="rId258"/>
        </w:object>
      </w:r>
      <w:r>
        <w:rPr>
          <w:rFonts w:ascii="Times New Roman" w:eastAsiaTheme="minorEastAsia" w:hAnsi="Times New Roman" w:hint="eastAsia"/>
          <w:color w:val="000000" w:themeColor="text1"/>
          <w:szCs w:val="21"/>
        </w:rPr>
        <w:t>，求直线</w:t>
      </w:r>
      <w:r w:rsidRPr="00E27B03">
        <w:rPr>
          <w:rFonts w:ascii="Times New Roman" w:eastAsiaTheme="minorEastAsia" w:hAnsi="Times New Roman"/>
          <w:color w:val="000000" w:themeColor="text1"/>
          <w:position w:val="-4"/>
          <w:szCs w:val="21"/>
        </w:rPr>
        <w:object w:dxaOrig="400" w:dyaOrig="260">
          <v:shape id="_x0000_i1150" type="#_x0000_t75" style="width:20.25pt;height:12.75pt" o:ole="">
            <v:imagedata r:id="rId259" o:title=""/>
          </v:shape>
          <o:OLEObject Type="Embed" ProgID="Equation.DSMT4" ShapeID="_x0000_i1150" DrawAspect="Content" ObjectID="_1463780868" r:id="rId260"/>
        </w:object>
      </w:r>
      <w:r>
        <w:rPr>
          <w:rFonts w:ascii="Times New Roman" w:eastAsiaTheme="minorEastAsia" w:hAnsi="Times New Roman"/>
          <w:color w:val="000000" w:themeColor="text1"/>
          <w:szCs w:val="21"/>
        </w:rPr>
        <w:t>与圆</w:t>
      </w:r>
      <w:r w:rsidRPr="00592864">
        <w:rPr>
          <w:rFonts w:ascii="Times New Roman" w:eastAsiaTheme="minorEastAsia" w:hAnsi="Times New Roman"/>
          <w:color w:val="000000" w:themeColor="text1"/>
          <w:position w:val="-10"/>
          <w:szCs w:val="21"/>
        </w:rPr>
        <w:object w:dxaOrig="999" w:dyaOrig="340">
          <v:shape id="_x0000_i1151" type="#_x0000_t75" alt="" style="width:50.25pt;height:17.25pt" o:ole="">
            <v:imagedata r:id="rId261" o:title=""/>
          </v:shape>
          <o:OLEObject Type="Embed" ProgID="Equation.DSMT4" ShapeID="_x0000_i1151" DrawAspect="Content" ObjectID="_1463780869" r:id="rId262"/>
        </w:object>
      </w:r>
      <w:r>
        <w:rPr>
          <w:rFonts w:ascii="Times New Roman" w:eastAsiaTheme="minorEastAsia" w:hAnsi="Times New Roman" w:hint="eastAsia"/>
          <w:color w:val="000000" w:themeColor="text1"/>
          <w:szCs w:val="21"/>
        </w:rPr>
        <w:t>的位置关系，并证明你的结论</w:t>
      </w:r>
      <w:r>
        <w:rPr>
          <w:rFonts w:ascii="Times New Roman" w:eastAsiaTheme="minorEastAsia" w:hAnsi="Times New Roman" w:hint="eastAsia"/>
          <w:color w:val="000000" w:themeColor="text1"/>
          <w:szCs w:val="21"/>
        </w:rPr>
        <w:t>.</w:t>
      </w:r>
    </w:p>
    <w:p w:rsidR="000F32B2" w:rsidRPr="00664C24" w:rsidRDefault="000F32B2" w:rsidP="000F32B2">
      <w:pPr>
        <w:spacing w:line="24" w:lineRule="atLeast"/>
        <w:rPr>
          <w:rFonts w:ascii="Times New Roman" w:eastAsiaTheme="minorEastAsia" w:hAnsi="Times New Roman"/>
          <w:color w:val="000000" w:themeColor="text1"/>
          <w:szCs w:val="21"/>
        </w:rPr>
        <w:sectPr w:rsidR="000F32B2" w:rsidRPr="00664C24">
          <w:pgSz w:w="11906" w:h="16838"/>
          <w:pgMar w:top="1440" w:right="1286" w:bottom="1440" w:left="1380" w:header="720" w:footer="720" w:gutter="0"/>
          <w:cols w:space="720"/>
          <w:docGrid w:linePitch="286"/>
        </w:sectPr>
      </w:pPr>
    </w:p>
    <w:p w:rsidR="003D0C99" w:rsidRPr="00664C24" w:rsidRDefault="00664C24" w:rsidP="0072412A">
      <w:pPr>
        <w:pStyle w:val="af8"/>
        <w:numPr>
          <w:ilvl w:val="0"/>
          <w:numId w:val="42"/>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kern w:val="0"/>
          <w:szCs w:val="21"/>
        </w:rPr>
        <w:lastRenderedPageBreak/>
        <w:t>（</w:t>
      </w:r>
      <w:r w:rsidR="003D0C99" w:rsidRPr="00664C24">
        <w:rPr>
          <w:rFonts w:ascii="Times New Roman" w:eastAsiaTheme="minorEastAsia" w:hAnsi="Times New Roman"/>
          <w:color w:val="000000" w:themeColor="text1"/>
          <w:kern w:val="0"/>
          <w:szCs w:val="21"/>
        </w:rPr>
        <w:t>本小题共</w:t>
      </w:r>
      <w:r w:rsidR="003D0C99" w:rsidRPr="00664C24">
        <w:rPr>
          <w:rFonts w:ascii="Times New Roman" w:eastAsiaTheme="minorEastAsia" w:hAnsi="Times New Roman"/>
          <w:color w:val="000000" w:themeColor="text1"/>
          <w:kern w:val="0"/>
          <w:szCs w:val="21"/>
        </w:rPr>
        <w:t>13</w:t>
      </w:r>
      <w:r w:rsidR="003D0C99" w:rsidRPr="00664C24">
        <w:rPr>
          <w:rFonts w:ascii="Times New Roman" w:eastAsiaTheme="minorEastAsia" w:hAnsi="Times New Roman"/>
          <w:color w:val="000000" w:themeColor="text1"/>
          <w:kern w:val="0"/>
          <w:szCs w:val="21"/>
        </w:rPr>
        <w:t>分</w:t>
      </w:r>
      <w:r w:rsidRPr="00664C24">
        <w:rPr>
          <w:rFonts w:ascii="Times New Roman" w:eastAsiaTheme="minorEastAsia" w:hAnsi="Times New Roman"/>
          <w:color w:val="000000" w:themeColor="text1"/>
          <w:kern w:val="0"/>
          <w:szCs w:val="21"/>
        </w:rPr>
        <w:t>）</w:t>
      </w:r>
    </w:p>
    <w:p w:rsidR="00F67BFC" w:rsidRDefault="00F67BFC" w:rsidP="003D1826">
      <w:pPr>
        <w:spacing w:line="24" w:lineRule="atLeast"/>
        <w:jc w:val="left"/>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对于数对</w:t>
      </w:r>
      <w:r>
        <w:rPr>
          <w:rFonts w:ascii="Times New Roman" w:eastAsiaTheme="minorEastAsia" w:hAnsi="Times New Roman"/>
          <w:color w:val="000000" w:themeColor="text1"/>
          <w:szCs w:val="21"/>
        </w:rPr>
        <w:t>序列</w:t>
      </w:r>
      <w:r w:rsidRPr="00F67BFC">
        <w:rPr>
          <w:rFonts w:ascii="Times New Roman" w:eastAsiaTheme="minorEastAsia" w:hAnsi="Times New Roman"/>
          <w:color w:val="000000" w:themeColor="text1"/>
          <w:position w:val="-14"/>
          <w:szCs w:val="21"/>
        </w:rPr>
        <w:object w:dxaOrig="980" w:dyaOrig="400">
          <v:shape id="_x0000_i1152" type="#_x0000_t75" alt="" style="width:50.25pt;height:19.5pt" o:ole="">
            <v:imagedata r:id="rId263" o:title=""/>
          </v:shape>
          <o:OLEObject Type="Embed" ProgID="Equation.DSMT4" ShapeID="_x0000_i1152" DrawAspect="Content" ObjectID="_1463780870" r:id="rId264"/>
        </w:object>
      </w:r>
      <w:r>
        <w:rPr>
          <w:rFonts w:ascii="Times New Roman" w:eastAsiaTheme="minorEastAsia" w:hAnsi="Times New Roman" w:hint="eastAsia"/>
          <w:color w:val="000000" w:themeColor="text1"/>
          <w:szCs w:val="21"/>
        </w:rPr>
        <w:t>，</w:t>
      </w:r>
      <w:r w:rsidRPr="00F67BFC">
        <w:rPr>
          <w:rFonts w:ascii="Times New Roman" w:eastAsiaTheme="minorEastAsia" w:hAnsi="Times New Roman"/>
          <w:color w:val="000000" w:themeColor="text1"/>
          <w:position w:val="-14"/>
          <w:szCs w:val="21"/>
        </w:rPr>
        <w:object w:dxaOrig="859" w:dyaOrig="400">
          <v:shape id="_x0000_i1153" type="#_x0000_t75" alt="" style="width:44.25pt;height:19.5pt" o:ole="">
            <v:imagedata r:id="rId265" o:title=""/>
          </v:shape>
          <o:OLEObject Type="Embed" ProgID="Equation.DSMT4" ShapeID="_x0000_i1153" DrawAspect="Content" ObjectID="_1463780871" r:id="rId266"/>
        </w:object>
      </w:r>
      <w:r>
        <w:rPr>
          <w:rFonts w:ascii="Times New Roman" w:eastAsiaTheme="minorEastAsia" w:hAnsi="Times New Roman" w:hint="eastAsia"/>
          <w:color w:val="000000" w:themeColor="text1"/>
          <w:szCs w:val="21"/>
        </w:rPr>
        <w:t>，</w:t>
      </w:r>
      <w:r w:rsidRPr="00F67BFC">
        <w:rPr>
          <w:rFonts w:ascii="Times New Roman" w:eastAsiaTheme="minorEastAsia" w:hAnsi="Times New Roman"/>
          <w:color w:val="000000" w:themeColor="text1"/>
          <w:position w:val="-4"/>
          <w:szCs w:val="21"/>
        </w:rPr>
        <w:object w:dxaOrig="260" w:dyaOrig="160">
          <v:shape id="_x0000_i1154" type="#_x0000_t75" alt="" style="width:13.5pt;height:7.5pt" o:ole="">
            <v:imagedata r:id="rId267" o:title=""/>
          </v:shape>
          <o:OLEObject Type="Embed" ProgID="Equation.DSMT4" ShapeID="_x0000_i1154" DrawAspect="Content" ObjectID="_1463780872" r:id="rId268"/>
        </w:object>
      </w:r>
      <w:r>
        <w:rPr>
          <w:rFonts w:ascii="Times New Roman" w:eastAsiaTheme="minorEastAsia" w:hAnsi="Times New Roman" w:hint="eastAsia"/>
          <w:color w:val="000000" w:themeColor="text1"/>
          <w:szCs w:val="21"/>
        </w:rPr>
        <w:t>，</w:t>
      </w:r>
      <w:r w:rsidRPr="00F67BFC">
        <w:rPr>
          <w:rFonts w:ascii="Times New Roman" w:eastAsiaTheme="minorEastAsia" w:hAnsi="Times New Roman"/>
          <w:color w:val="000000" w:themeColor="text1"/>
          <w:position w:val="-14"/>
          <w:szCs w:val="21"/>
        </w:rPr>
        <w:object w:dxaOrig="859" w:dyaOrig="400">
          <v:shape id="_x0000_i1155" type="#_x0000_t75" alt="" style="width:44.25pt;height:19.5pt" o:ole="">
            <v:imagedata r:id="rId269" o:title=""/>
          </v:shape>
          <o:OLEObject Type="Embed" ProgID="Equation.DSMT4" ShapeID="_x0000_i1155" DrawAspect="Content" ObjectID="_1463780873" r:id="rId270"/>
        </w:object>
      </w:r>
      <w:r>
        <w:rPr>
          <w:rFonts w:ascii="Times New Roman" w:eastAsiaTheme="minorEastAsia" w:hAnsi="Times New Roman" w:hint="eastAsia"/>
          <w:color w:val="000000" w:themeColor="text1"/>
          <w:szCs w:val="21"/>
        </w:rPr>
        <w:t>，</w:t>
      </w:r>
      <w:r>
        <w:rPr>
          <w:rFonts w:ascii="Times New Roman" w:eastAsiaTheme="minorEastAsia" w:hAnsi="Times New Roman"/>
          <w:color w:val="000000" w:themeColor="text1"/>
          <w:szCs w:val="21"/>
        </w:rPr>
        <w:t>记</w:t>
      </w:r>
      <w:r w:rsidRPr="00F67BFC">
        <w:rPr>
          <w:rFonts w:ascii="Times New Roman" w:eastAsiaTheme="minorEastAsia" w:hAnsi="Times New Roman"/>
          <w:color w:val="000000" w:themeColor="text1"/>
          <w:position w:val="-12"/>
          <w:szCs w:val="21"/>
        </w:rPr>
        <w:object w:dxaOrig="1260" w:dyaOrig="340">
          <v:shape id="_x0000_i1156" type="#_x0000_t75" alt="" style="width:64.5pt;height:16.5pt" o:ole="">
            <v:imagedata r:id="rId271" o:title=""/>
          </v:shape>
          <o:OLEObject Type="Embed" ProgID="Equation.DSMT4" ShapeID="_x0000_i1156" DrawAspect="Content" ObjectID="_1463780874" r:id="rId272"/>
        </w:object>
      </w:r>
      <w:r>
        <w:rPr>
          <w:rFonts w:ascii="Times New Roman" w:eastAsiaTheme="minorEastAsia" w:hAnsi="Times New Roman" w:hint="eastAsia"/>
          <w:color w:val="000000" w:themeColor="text1"/>
          <w:szCs w:val="21"/>
        </w:rPr>
        <w:t>，</w:t>
      </w:r>
      <w:r w:rsidR="003D1826" w:rsidRPr="00F67BFC">
        <w:rPr>
          <w:rFonts w:ascii="Times New Roman" w:eastAsiaTheme="minorEastAsia" w:hAnsi="Times New Roman"/>
          <w:color w:val="000000" w:themeColor="text1"/>
          <w:position w:val="-14"/>
          <w:szCs w:val="21"/>
        </w:rPr>
        <w:object w:dxaOrig="4640" w:dyaOrig="380">
          <v:shape id="_x0000_i1157" type="#_x0000_t75" alt="" style="width:237pt;height:18.75pt" o:ole="">
            <v:imagedata r:id="rId273" o:title=""/>
          </v:shape>
          <o:OLEObject Type="Embed" ProgID="Equation.DSMT4" ShapeID="_x0000_i1157" DrawAspect="Content" ObjectID="_1463780875" r:id="rId274"/>
        </w:object>
      </w:r>
      <w:r w:rsidR="003D1826">
        <w:rPr>
          <w:rFonts w:ascii="Times New Roman" w:eastAsiaTheme="minorEastAsia" w:hAnsi="Times New Roman" w:hint="eastAsia"/>
          <w:color w:val="000000" w:themeColor="text1"/>
          <w:szCs w:val="21"/>
        </w:rPr>
        <w:t>，</w:t>
      </w:r>
    </w:p>
    <w:p w:rsidR="003D1826" w:rsidRDefault="003D1826" w:rsidP="003D1826">
      <w:pPr>
        <w:spacing w:line="24" w:lineRule="atLeast"/>
        <w:jc w:val="left"/>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其中</w:t>
      </w:r>
      <w:r w:rsidRPr="003D1826">
        <w:rPr>
          <w:rFonts w:ascii="Times New Roman" w:eastAsiaTheme="minorEastAsia" w:hAnsi="Times New Roman"/>
          <w:color w:val="000000" w:themeColor="text1"/>
          <w:position w:val="-14"/>
          <w:szCs w:val="21"/>
        </w:rPr>
        <w:object w:dxaOrig="2740" w:dyaOrig="380">
          <v:shape id="_x0000_i1158" type="#_x0000_t75" style="width:137.25pt;height:18.75pt" o:ole="">
            <v:imagedata r:id="rId275" o:title=""/>
          </v:shape>
          <o:OLEObject Type="Embed" ProgID="Equation.DSMT4" ShapeID="_x0000_i1158" DrawAspect="Content" ObjectID="_1463780876" r:id="rId276"/>
        </w:object>
      </w:r>
      <w:r>
        <w:rPr>
          <w:rFonts w:ascii="Times New Roman" w:eastAsiaTheme="minorEastAsia" w:hAnsi="Times New Roman" w:hint="eastAsia"/>
          <w:color w:val="000000" w:themeColor="text1"/>
          <w:szCs w:val="21"/>
        </w:rPr>
        <w:t>表示</w:t>
      </w:r>
      <w:r w:rsidRPr="00F67BFC">
        <w:rPr>
          <w:rFonts w:ascii="Times New Roman" w:eastAsiaTheme="minorEastAsia" w:hAnsi="Times New Roman"/>
          <w:color w:val="000000" w:themeColor="text1"/>
          <w:position w:val="-12"/>
          <w:szCs w:val="21"/>
        </w:rPr>
        <w:object w:dxaOrig="760" w:dyaOrig="340">
          <v:shape id="_x0000_i1159" type="#_x0000_t75" alt="" style="width:39pt;height:16.5pt" o:ole="">
            <v:imagedata r:id="rId277" o:title=""/>
          </v:shape>
          <o:OLEObject Type="Embed" ProgID="Equation.DSMT4" ShapeID="_x0000_i1159" DrawAspect="Content" ObjectID="_1463780877" r:id="rId278"/>
        </w:object>
      </w:r>
      <w:r>
        <w:rPr>
          <w:rFonts w:ascii="Times New Roman" w:eastAsiaTheme="minorEastAsia" w:hAnsi="Times New Roman" w:hint="eastAsia"/>
          <w:color w:val="000000" w:themeColor="text1"/>
          <w:szCs w:val="21"/>
        </w:rPr>
        <w:t>和</w:t>
      </w:r>
      <w:r w:rsidRPr="003D1826">
        <w:rPr>
          <w:rFonts w:ascii="Times New Roman" w:eastAsiaTheme="minorEastAsia" w:hAnsi="Times New Roman"/>
          <w:color w:val="000000" w:themeColor="text1"/>
          <w:position w:val="-10"/>
          <w:szCs w:val="21"/>
        </w:rPr>
        <w:object w:dxaOrig="1400" w:dyaOrig="320">
          <v:shape id="_x0000_i1160" type="#_x0000_t75" style="width:69.75pt;height:15.75pt" o:ole="">
            <v:imagedata r:id="rId279" o:title=""/>
          </v:shape>
          <o:OLEObject Type="Embed" ProgID="Equation.DSMT4" ShapeID="_x0000_i1160" DrawAspect="Content" ObjectID="_1463780878" r:id="rId280"/>
        </w:object>
      </w:r>
      <w:r>
        <w:rPr>
          <w:rFonts w:ascii="Times New Roman" w:eastAsiaTheme="minorEastAsia" w:hAnsi="Times New Roman" w:hint="eastAsia"/>
          <w:color w:val="000000" w:themeColor="text1"/>
          <w:szCs w:val="21"/>
        </w:rPr>
        <w:t>两个数</w:t>
      </w:r>
      <w:r>
        <w:rPr>
          <w:rFonts w:ascii="Times New Roman" w:eastAsiaTheme="minorEastAsia" w:hAnsi="Times New Roman"/>
          <w:color w:val="000000" w:themeColor="text1"/>
          <w:szCs w:val="21"/>
        </w:rPr>
        <w:t>中最大的数，</w:t>
      </w:r>
    </w:p>
    <w:p w:rsidR="003D1826" w:rsidRDefault="003D1826" w:rsidP="003D1826">
      <w:pPr>
        <w:spacing w:line="24" w:lineRule="atLeast"/>
        <w:jc w:val="left"/>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1</w:t>
      </w:r>
      <w:r>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对于</w:t>
      </w:r>
      <w:r>
        <w:rPr>
          <w:rFonts w:ascii="Times New Roman" w:eastAsiaTheme="minorEastAsia" w:hAnsi="Times New Roman"/>
          <w:color w:val="000000" w:themeColor="text1"/>
          <w:szCs w:val="21"/>
        </w:rPr>
        <w:t>数对序列</w:t>
      </w:r>
      <w:r w:rsidRPr="003D1826">
        <w:rPr>
          <w:rFonts w:ascii="Times New Roman" w:eastAsiaTheme="minorEastAsia" w:hAnsi="Times New Roman"/>
          <w:color w:val="000000" w:themeColor="text1"/>
          <w:position w:val="-12"/>
          <w:szCs w:val="21"/>
        </w:rPr>
        <w:object w:dxaOrig="859" w:dyaOrig="340">
          <v:shape id="_x0000_i1161" type="#_x0000_t75" alt="" style="width:44.25pt;height:16.5pt" o:ole="">
            <v:imagedata r:id="rId281" o:title=""/>
          </v:shape>
          <o:OLEObject Type="Embed" ProgID="Equation.DSMT4" ShapeID="_x0000_i1161" DrawAspect="Content" ObjectID="_1463780879" r:id="rId282"/>
        </w:object>
      </w:r>
      <w:r>
        <w:rPr>
          <w:rFonts w:ascii="Times New Roman" w:eastAsiaTheme="minorEastAsia" w:hAnsi="Times New Roman" w:hint="eastAsia"/>
          <w:color w:val="000000" w:themeColor="text1"/>
          <w:szCs w:val="21"/>
        </w:rPr>
        <w:t>，</w:t>
      </w:r>
      <w:r w:rsidRPr="003D1826">
        <w:rPr>
          <w:rFonts w:ascii="Times New Roman" w:eastAsiaTheme="minorEastAsia" w:hAnsi="Times New Roman"/>
          <w:color w:val="000000" w:themeColor="text1"/>
          <w:position w:val="-12"/>
          <w:szCs w:val="21"/>
        </w:rPr>
        <w:object w:dxaOrig="660" w:dyaOrig="340">
          <v:shape id="_x0000_i1162" type="#_x0000_t75" alt="" style="width:33.75pt;height:16.5pt" o:ole="">
            <v:imagedata r:id="rId283" o:title=""/>
          </v:shape>
          <o:OLEObject Type="Embed" ProgID="Equation.DSMT4" ShapeID="_x0000_i1162" DrawAspect="Content" ObjectID="_1463780880" r:id="rId284"/>
        </w:object>
      </w:r>
      <w:r>
        <w:rPr>
          <w:rFonts w:ascii="Times New Roman" w:eastAsiaTheme="minorEastAsia" w:hAnsi="Times New Roman" w:hint="eastAsia"/>
          <w:color w:val="000000" w:themeColor="text1"/>
          <w:szCs w:val="21"/>
        </w:rPr>
        <w:t>，</w:t>
      </w:r>
      <w:r>
        <w:rPr>
          <w:rFonts w:ascii="Times New Roman" w:eastAsiaTheme="minorEastAsia" w:hAnsi="Times New Roman"/>
          <w:color w:val="000000" w:themeColor="text1"/>
          <w:szCs w:val="21"/>
        </w:rPr>
        <w:t>求</w:t>
      </w:r>
      <w:r w:rsidRPr="00F67BFC">
        <w:rPr>
          <w:rFonts w:ascii="Times New Roman" w:eastAsiaTheme="minorEastAsia" w:hAnsi="Times New Roman"/>
          <w:color w:val="000000" w:themeColor="text1"/>
          <w:position w:val="-12"/>
          <w:szCs w:val="21"/>
        </w:rPr>
        <w:object w:dxaOrig="560" w:dyaOrig="340">
          <v:shape id="_x0000_i1163" type="#_x0000_t75" alt="" style="width:28.5pt;height:16.5pt" o:ole="">
            <v:imagedata r:id="rId285" o:title=""/>
          </v:shape>
          <o:OLEObject Type="Embed" ProgID="Equation.DSMT4" ShapeID="_x0000_i1163" DrawAspect="Content" ObjectID="_1463780881" r:id="rId286"/>
        </w:object>
      </w:r>
      <w:r>
        <w:rPr>
          <w:rFonts w:ascii="Times New Roman" w:eastAsiaTheme="minorEastAsia" w:hAnsi="Times New Roman" w:hint="eastAsia"/>
          <w:color w:val="000000" w:themeColor="text1"/>
          <w:szCs w:val="21"/>
        </w:rPr>
        <w:t>，</w:t>
      </w:r>
      <w:r w:rsidRPr="00F67BFC">
        <w:rPr>
          <w:rFonts w:ascii="Times New Roman" w:eastAsiaTheme="minorEastAsia" w:hAnsi="Times New Roman"/>
          <w:color w:val="000000" w:themeColor="text1"/>
          <w:position w:val="-12"/>
          <w:szCs w:val="21"/>
        </w:rPr>
        <w:object w:dxaOrig="580" w:dyaOrig="340">
          <v:shape id="_x0000_i1164" type="#_x0000_t75" alt="" style="width:30pt;height:16.5pt" o:ole="">
            <v:imagedata r:id="rId287" o:title=""/>
          </v:shape>
          <o:OLEObject Type="Embed" ProgID="Equation.DSMT4" ShapeID="_x0000_i1164" DrawAspect="Content" ObjectID="_1463780882" r:id="rId288"/>
        </w:object>
      </w:r>
      <w:r>
        <w:rPr>
          <w:rFonts w:ascii="Times New Roman" w:eastAsiaTheme="minorEastAsia" w:hAnsi="Times New Roman" w:hint="eastAsia"/>
          <w:color w:val="000000" w:themeColor="text1"/>
          <w:szCs w:val="21"/>
        </w:rPr>
        <w:t>的</w:t>
      </w:r>
      <w:r>
        <w:rPr>
          <w:rFonts w:ascii="Times New Roman" w:eastAsiaTheme="minorEastAsia" w:hAnsi="Times New Roman"/>
          <w:color w:val="000000" w:themeColor="text1"/>
          <w:szCs w:val="21"/>
        </w:rPr>
        <w:t>值</w:t>
      </w:r>
      <w:r w:rsidRPr="00664C24">
        <w:rPr>
          <w:rFonts w:ascii="Times New Roman" w:eastAsiaTheme="minorEastAsia" w:hAnsi="Times New Roman"/>
          <w:color w:val="000000" w:themeColor="text1"/>
          <w:szCs w:val="21"/>
        </w:rPr>
        <w:t>．</w:t>
      </w:r>
    </w:p>
    <w:p w:rsidR="003D1826" w:rsidRDefault="003D1826" w:rsidP="003D1826">
      <w:pPr>
        <w:spacing w:line="24" w:lineRule="atLeast"/>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2</w:t>
      </w:r>
      <w:r>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记</w:t>
      </w:r>
      <w:r w:rsidRPr="003D1826">
        <w:rPr>
          <w:rFonts w:ascii="Times New Roman" w:eastAsiaTheme="minorEastAsia" w:hAnsi="Times New Roman"/>
          <w:color w:val="000000" w:themeColor="text1"/>
          <w:position w:val="-6"/>
          <w:szCs w:val="21"/>
        </w:rPr>
        <w:object w:dxaOrig="240" w:dyaOrig="200">
          <v:shape id="_x0000_i1165" type="#_x0000_t75" alt="" style="width:12pt;height:9.75pt" o:ole="">
            <v:imagedata r:id="rId289" o:title=""/>
          </v:shape>
          <o:OLEObject Type="Embed" ProgID="Equation.DSMT4" ShapeID="_x0000_i1165" DrawAspect="Content" ObjectID="_1463780883" r:id="rId290"/>
        </w:object>
      </w:r>
      <w:r>
        <w:rPr>
          <w:rFonts w:ascii="Times New Roman" w:eastAsiaTheme="minorEastAsia" w:hAnsi="Times New Roman" w:hint="eastAsia"/>
          <w:color w:val="000000" w:themeColor="text1"/>
          <w:szCs w:val="21"/>
        </w:rPr>
        <w:t>为</w:t>
      </w:r>
      <w:r w:rsidRPr="003D1826">
        <w:rPr>
          <w:rFonts w:ascii="Times New Roman" w:eastAsiaTheme="minorEastAsia" w:hAnsi="Times New Roman"/>
          <w:color w:val="000000" w:themeColor="text1"/>
          <w:position w:val="-10"/>
          <w:szCs w:val="21"/>
        </w:rPr>
        <w:object w:dxaOrig="1040" w:dyaOrig="300">
          <v:shape id="_x0000_i1166" type="#_x0000_t75" alt="" style="width:53.25pt;height:15pt" o:ole="">
            <v:imagedata r:id="rId291" o:title=""/>
          </v:shape>
          <o:OLEObject Type="Embed" ProgID="Equation.DSMT4" ShapeID="_x0000_i1166" DrawAspect="Content" ObjectID="_1463780884" r:id="rId292"/>
        </w:object>
      </w:r>
      <w:r>
        <w:rPr>
          <w:rFonts w:ascii="Times New Roman" w:eastAsiaTheme="minorEastAsia" w:hAnsi="Times New Roman" w:hint="eastAsia"/>
          <w:color w:val="000000" w:themeColor="text1"/>
          <w:szCs w:val="21"/>
        </w:rPr>
        <w:t>四个</w:t>
      </w:r>
      <w:r>
        <w:rPr>
          <w:rFonts w:ascii="Times New Roman" w:eastAsiaTheme="minorEastAsia" w:hAnsi="Times New Roman"/>
          <w:color w:val="000000" w:themeColor="text1"/>
          <w:szCs w:val="21"/>
        </w:rPr>
        <w:t>数中最小值，对于</w:t>
      </w:r>
      <w:r>
        <w:rPr>
          <w:rFonts w:ascii="Times New Roman" w:eastAsiaTheme="minorEastAsia" w:hAnsi="Times New Roman" w:hint="eastAsia"/>
          <w:color w:val="000000" w:themeColor="text1"/>
          <w:szCs w:val="21"/>
        </w:rPr>
        <w:t>由</w:t>
      </w:r>
      <w:r>
        <w:rPr>
          <w:rFonts w:ascii="Times New Roman" w:eastAsiaTheme="minorEastAsia" w:hAnsi="Times New Roman"/>
          <w:color w:val="000000" w:themeColor="text1"/>
          <w:szCs w:val="21"/>
        </w:rPr>
        <w:t>两个数对</w:t>
      </w:r>
      <w:r w:rsidRPr="003D1826">
        <w:rPr>
          <w:rFonts w:ascii="Times New Roman" w:eastAsiaTheme="minorEastAsia" w:hAnsi="Times New Roman"/>
          <w:color w:val="000000" w:themeColor="text1"/>
          <w:position w:val="-12"/>
          <w:szCs w:val="21"/>
        </w:rPr>
        <w:object w:dxaOrig="700" w:dyaOrig="340">
          <v:shape id="_x0000_i1167" type="#_x0000_t75" alt="" style="width:36pt;height:16.5pt" o:ole="">
            <v:imagedata r:id="rId293" o:title=""/>
          </v:shape>
          <o:OLEObject Type="Embed" ProgID="Equation.DSMT4" ShapeID="_x0000_i1167" DrawAspect="Content" ObjectID="_1463780885" r:id="rId294"/>
        </w:object>
      </w:r>
      <w:r>
        <w:rPr>
          <w:rFonts w:ascii="Times New Roman" w:eastAsiaTheme="minorEastAsia" w:hAnsi="Times New Roman" w:hint="eastAsia"/>
          <w:color w:val="000000" w:themeColor="text1"/>
          <w:szCs w:val="21"/>
        </w:rPr>
        <w:t>，</w:t>
      </w:r>
      <w:r w:rsidRPr="003D1826">
        <w:rPr>
          <w:rFonts w:ascii="Times New Roman" w:eastAsiaTheme="minorEastAsia" w:hAnsi="Times New Roman"/>
          <w:color w:val="000000" w:themeColor="text1"/>
          <w:position w:val="-12"/>
          <w:szCs w:val="21"/>
        </w:rPr>
        <w:object w:dxaOrig="720" w:dyaOrig="340">
          <v:shape id="_x0000_i1168" type="#_x0000_t75" alt="" style="width:36.75pt;height:16.5pt" o:ole="">
            <v:imagedata r:id="rId295" o:title=""/>
          </v:shape>
          <o:OLEObject Type="Embed" ProgID="Equation.DSMT4" ShapeID="_x0000_i1168" DrawAspect="Content" ObjectID="_1463780886" r:id="rId296"/>
        </w:object>
      </w:r>
      <w:r>
        <w:rPr>
          <w:rFonts w:ascii="Times New Roman" w:eastAsiaTheme="minorEastAsia" w:hAnsi="Times New Roman" w:hint="eastAsia"/>
          <w:color w:val="000000" w:themeColor="text1"/>
          <w:szCs w:val="21"/>
        </w:rPr>
        <w:t>组成</w:t>
      </w:r>
      <w:r>
        <w:rPr>
          <w:rFonts w:ascii="Times New Roman" w:eastAsiaTheme="minorEastAsia" w:hAnsi="Times New Roman"/>
          <w:color w:val="000000" w:themeColor="text1"/>
          <w:szCs w:val="21"/>
        </w:rPr>
        <w:t>的数对序列</w:t>
      </w:r>
    </w:p>
    <w:p w:rsidR="003D1826" w:rsidRDefault="00C12528" w:rsidP="003D1826">
      <w:pPr>
        <w:spacing w:line="24" w:lineRule="atLeast"/>
        <w:rPr>
          <w:rFonts w:ascii="Times New Roman" w:eastAsiaTheme="minorEastAsia" w:hAnsi="Times New Roman"/>
          <w:color w:val="000000" w:themeColor="text1"/>
          <w:szCs w:val="21"/>
        </w:rPr>
      </w:pPr>
      <w:r w:rsidRPr="003D1826">
        <w:rPr>
          <w:rFonts w:ascii="Times New Roman" w:eastAsiaTheme="minorEastAsia" w:hAnsi="Times New Roman"/>
          <w:color w:val="000000" w:themeColor="text1"/>
          <w:position w:val="-12"/>
          <w:szCs w:val="21"/>
        </w:rPr>
        <w:object w:dxaOrig="1600" w:dyaOrig="340">
          <v:shape id="_x0000_i1169" type="#_x0000_t75" alt="" style="width:81.75pt;height:16.5pt" o:ole="">
            <v:imagedata r:id="rId297" o:title=""/>
          </v:shape>
          <o:OLEObject Type="Embed" ProgID="Equation.DSMT4" ShapeID="_x0000_i1169" DrawAspect="Content" ObjectID="_1463780887" r:id="rId298"/>
        </w:object>
      </w:r>
      <w:r>
        <w:rPr>
          <w:rFonts w:ascii="Times New Roman" w:eastAsiaTheme="minorEastAsia" w:hAnsi="Times New Roman" w:hint="eastAsia"/>
          <w:color w:val="000000" w:themeColor="text1"/>
          <w:szCs w:val="21"/>
        </w:rPr>
        <w:t>和</w:t>
      </w:r>
      <w:r w:rsidRPr="003D1826">
        <w:rPr>
          <w:rFonts w:ascii="Times New Roman" w:eastAsiaTheme="minorEastAsia" w:hAnsi="Times New Roman"/>
          <w:color w:val="000000" w:themeColor="text1"/>
          <w:position w:val="-12"/>
          <w:szCs w:val="21"/>
        </w:rPr>
        <w:object w:dxaOrig="1600" w:dyaOrig="340">
          <v:shape id="_x0000_i1170" type="#_x0000_t75" alt="" style="width:81.75pt;height:16.5pt" o:ole="">
            <v:imagedata r:id="rId299" o:title=""/>
          </v:shape>
          <o:OLEObject Type="Embed" ProgID="Equation.DSMT4" ShapeID="_x0000_i1170" DrawAspect="Content" ObjectID="_1463780888" r:id="rId300"/>
        </w:object>
      </w:r>
      <w:r>
        <w:rPr>
          <w:rFonts w:ascii="Times New Roman" w:eastAsiaTheme="minorEastAsia" w:hAnsi="Times New Roman" w:hint="eastAsia"/>
          <w:color w:val="000000" w:themeColor="text1"/>
          <w:szCs w:val="21"/>
        </w:rPr>
        <w:t>，试</w:t>
      </w:r>
      <w:r>
        <w:rPr>
          <w:rFonts w:ascii="Times New Roman" w:eastAsiaTheme="minorEastAsia" w:hAnsi="Times New Roman"/>
          <w:color w:val="000000" w:themeColor="text1"/>
          <w:szCs w:val="21"/>
        </w:rPr>
        <w:t>分别对</w:t>
      </w:r>
      <w:r w:rsidRPr="003D1826">
        <w:rPr>
          <w:rFonts w:ascii="Times New Roman" w:eastAsiaTheme="minorEastAsia" w:hAnsi="Times New Roman"/>
          <w:color w:val="000000" w:themeColor="text1"/>
          <w:position w:val="-6"/>
          <w:szCs w:val="21"/>
        </w:rPr>
        <w:object w:dxaOrig="560" w:dyaOrig="200">
          <v:shape id="_x0000_i1171" type="#_x0000_t75" alt="" style="width:28.5pt;height:9.75pt" o:ole="">
            <v:imagedata r:id="rId301" o:title=""/>
          </v:shape>
          <o:OLEObject Type="Embed" ProgID="Equation.DSMT4" ShapeID="_x0000_i1171" DrawAspect="Content" ObjectID="_1463780889" r:id="rId302"/>
        </w:object>
      </w:r>
      <w:r>
        <w:rPr>
          <w:rFonts w:ascii="Times New Roman" w:eastAsiaTheme="minorEastAsia" w:hAnsi="Times New Roman" w:hint="eastAsia"/>
          <w:color w:val="000000" w:themeColor="text1"/>
          <w:szCs w:val="21"/>
        </w:rPr>
        <w:t>和</w:t>
      </w:r>
      <w:r w:rsidRPr="003D1826">
        <w:rPr>
          <w:rFonts w:ascii="Times New Roman" w:eastAsiaTheme="minorEastAsia" w:hAnsi="Times New Roman"/>
          <w:color w:val="000000" w:themeColor="text1"/>
          <w:position w:val="-6"/>
          <w:szCs w:val="21"/>
        </w:rPr>
        <w:object w:dxaOrig="580" w:dyaOrig="260">
          <v:shape id="_x0000_i1172" type="#_x0000_t75" alt="" style="width:30pt;height:12.75pt" o:ole="">
            <v:imagedata r:id="rId303" o:title=""/>
          </v:shape>
          <o:OLEObject Type="Embed" ProgID="Equation.DSMT4" ShapeID="_x0000_i1172" DrawAspect="Content" ObjectID="_1463780890" r:id="rId304"/>
        </w:object>
      </w:r>
      <w:r>
        <w:rPr>
          <w:rFonts w:ascii="Times New Roman" w:eastAsiaTheme="minorEastAsia" w:hAnsi="Times New Roman" w:hint="eastAsia"/>
          <w:color w:val="000000" w:themeColor="text1"/>
          <w:szCs w:val="21"/>
        </w:rPr>
        <w:t>时</w:t>
      </w:r>
      <w:r>
        <w:rPr>
          <w:rFonts w:ascii="Times New Roman" w:eastAsiaTheme="minorEastAsia" w:hAnsi="Times New Roman"/>
          <w:color w:val="000000" w:themeColor="text1"/>
          <w:szCs w:val="21"/>
        </w:rPr>
        <w:t>两种情况比较</w:t>
      </w:r>
      <w:r w:rsidRPr="00F67BFC">
        <w:rPr>
          <w:rFonts w:ascii="Times New Roman" w:eastAsiaTheme="minorEastAsia" w:hAnsi="Times New Roman"/>
          <w:color w:val="000000" w:themeColor="text1"/>
          <w:position w:val="-12"/>
          <w:szCs w:val="21"/>
        </w:rPr>
        <w:object w:dxaOrig="580" w:dyaOrig="340">
          <v:shape id="_x0000_i1173" type="#_x0000_t75" alt="" style="width:30pt;height:16.5pt" o:ole="">
            <v:imagedata r:id="rId305" o:title=""/>
          </v:shape>
          <o:OLEObject Type="Embed" ProgID="Equation.DSMT4" ShapeID="_x0000_i1173" DrawAspect="Content" ObjectID="_1463780891" r:id="rId306"/>
        </w:object>
      </w:r>
      <w:r>
        <w:rPr>
          <w:rFonts w:ascii="Times New Roman" w:eastAsiaTheme="minorEastAsia" w:hAnsi="Times New Roman" w:hint="eastAsia"/>
          <w:color w:val="000000" w:themeColor="text1"/>
          <w:szCs w:val="21"/>
        </w:rPr>
        <w:t>和</w:t>
      </w:r>
      <w:r w:rsidRPr="00F67BFC">
        <w:rPr>
          <w:rFonts w:ascii="Times New Roman" w:eastAsiaTheme="minorEastAsia" w:hAnsi="Times New Roman"/>
          <w:color w:val="000000" w:themeColor="text1"/>
          <w:position w:val="-12"/>
          <w:szCs w:val="21"/>
        </w:rPr>
        <w:object w:dxaOrig="639" w:dyaOrig="340">
          <v:shape id="_x0000_i1174" type="#_x0000_t75" alt="" style="width:33pt;height:16.5pt" o:ole="">
            <v:imagedata r:id="rId307" o:title=""/>
          </v:shape>
          <o:OLEObject Type="Embed" ProgID="Equation.DSMT4" ShapeID="_x0000_i1174" DrawAspect="Content" ObjectID="_1463780892" r:id="rId308"/>
        </w:object>
      </w:r>
      <w:r>
        <w:rPr>
          <w:rFonts w:ascii="Times New Roman" w:eastAsiaTheme="minorEastAsia" w:hAnsi="Times New Roman" w:hint="eastAsia"/>
          <w:color w:val="000000" w:themeColor="text1"/>
          <w:szCs w:val="21"/>
        </w:rPr>
        <w:t>的</w:t>
      </w:r>
      <w:r>
        <w:rPr>
          <w:rFonts w:ascii="Times New Roman" w:eastAsiaTheme="minorEastAsia" w:hAnsi="Times New Roman"/>
          <w:color w:val="000000" w:themeColor="text1"/>
          <w:szCs w:val="21"/>
        </w:rPr>
        <w:t>大小</w:t>
      </w:r>
      <w:r w:rsidRPr="00664C24">
        <w:rPr>
          <w:rFonts w:ascii="Times New Roman" w:eastAsiaTheme="minorEastAsia" w:hAnsi="Times New Roman"/>
          <w:color w:val="000000" w:themeColor="text1"/>
          <w:szCs w:val="21"/>
        </w:rPr>
        <w:t>．</w:t>
      </w:r>
    </w:p>
    <w:p w:rsidR="00C12528" w:rsidRDefault="00C12528" w:rsidP="003D1826">
      <w:pPr>
        <w:spacing w:line="24" w:lineRule="atLeast"/>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3</w:t>
      </w:r>
      <w:r>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在</w:t>
      </w:r>
      <w:r>
        <w:rPr>
          <w:rFonts w:ascii="Times New Roman" w:eastAsiaTheme="minorEastAsia" w:hAnsi="Times New Roman"/>
          <w:color w:val="000000" w:themeColor="text1"/>
          <w:szCs w:val="21"/>
        </w:rPr>
        <w:t>由</w:t>
      </w:r>
      <w:r w:rsidRPr="00C12528">
        <w:rPr>
          <w:rFonts w:ascii="Times New Roman" w:eastAsiaTheme="minorEastAsia" w:hAnsi="Times New Roman"/>
          <w:color w:val="000000" w:themeColor="text1"/>
          <w:position w:val="-6"/>
          <w:szCs w:val="21"/>
        </w:rPr>
        <w:object w:dxaOrig="180" w:dyaOrig="260">
          <v:shape id="_x0000_i1175" type="#_x0000_t75" alt="" style="width:9pt;height:12.75pt" o:ole="">
            <v:imagedata r:id="rId309" o:title=""/>
          </v:shape>
          <o:OLEObject Type="Embed" ProgID="Equation.DSMT4" ShapeID="_x0000_i1175" DrawAspect="Content" ObjectID="_1463780893" r:id="rId310"/>
        </w:object>
      </w:r>
      <w:r>
        <w:rPr>
          <w:rFonts w:ascii="Times New Roman" w:eastAsiaTheme="minorEastAsia" w:hAnsi="Times New Roman" w:hint="eastAsia"/>
          <w:color w:val="000000" w:themeColor="text1"/>
          <w:szCs w:val="21"/>
        </w:rPr>
        <w:t>个</w:t>
      </w:r>
      <w:r>
        <w:rPr>
          <w:rFonts w:ascii="Times New Roman" w:eastAsiaTheme="minorEastAsia" w:hAnsi="Times New Roman"/>
          <w:color w:val="000000" w:themeColor="text1"/>
          <w:szCs w:val="21"/>
        </w:rPr>
        <w:t>数对</w:t>
      </w:r>
      <w:r w:rsidRPr="003D1826">
        <w:rPr>
          <w:rFonts w:ascii="Times New Roman" w:eastAsiaTheme="minorEastAsia" w:hAnsi="Times New Roman"/>
          <w:color w:val="000000" w:themeColor="text1"/>
          <w:position w:val="-12"/>
          <w:szCs w:val="21"/>
        </w:rPr>
        <w:object w:dxaOrig="760" w:dyaOrig="340">
          <v:shape id="_x0000_i1176" type="#_x0000_t75" alt="" style="width:39pt;height:16.5pt" o:ole="">
            <v:imagedata r:id="rId311" o:title=""/>
          </v:shape>
          <o:OLEObject Type="Embed" ProgID="Equation.DSMT4" ShapeID="_x0000_i1176" DrawAspect="Content" ObjectID="_1463780894" r:id="rId312"/>
        </w:object>
      </w:r>
      <w:r>
        <w:rPr>
          <w:rFonts w:ascii="Times New Roman" w:eastAsiaTheme="minorEastAsia" w:hAnsi="Times New Roman" w:hint="eastAsia"/>
          <w:color w:val="000000" w:themeColor="text1"/>
          <w:szCs w:val="21"/>
        </w:rPr>
        <w:t>，</w:t>
      </w:r>
      <w:r w:rsidRPr="00C12528">
        <w:rPr>
          <w:rFonts w:ascii="Times New Roman" w:eastAsiaTheme="minorEastAsia" w:hAnsi="Times New Roman"/>
          <w:color w:val="000000" w:themeColor="text1"/>
          <w:position w:val="-12"/>
          <w:szCs w:val="21"/>
        </w:rPr>
        <w:object w:dxaOrig="700" w:dyaOrig="340">
          <v:shape id="_x0000_i1177" type="#_x0000_t75" style="width:35.25pt;height:17.25pt" o:ole="">
            <v:imagedata r:id="rId313" o:title=""/>
          </v:shape>
          <o:OLEObject Type="Embed" ProgID="Equation.DSMT4" ShapeID="_x0000_i1177" DrawAspect="Content" ObjectID="_1463780895" r:id="rId314"/>
        </w:object>
      </w:r>
      <w:r>
        <w:rPr>
          <w:rFonts w:ascii="Times New Roman" w:eastAsiaTheme="minorEastAsia" w:hAnsi="Times New Roman" w:hint="eastAsia"/>
          <w:color w:val="000000" w:themeColor="text1"/>
          <w:szCs w:val="21"/>
        </w:rPr>
        <w:t>，</w:t>
      </w:r>
      <w:r w:rsidRPr="00C12528">
        <w:rPr>
          <w:rFonts w:ascii="Times New Roman" w:eastAsiaTheme="minorEastAsia" w:hAnsi="Times New Roman"/>
          <w:color w:val="000000" w:themeColor="text1"/>
          <w:position w:val="-12"/>
          <w:szCs w:val="21"/>
        </w:rPr>
        <w:object w:dxaOrig="859" w:dyaOrig="340">
          <v:shape id="_x0000_i1178" type="#_x0000_t75" style="width:42.75pt;height:17.25pt" o:ole="">
            <v:imagedata r:id="rId315" o:title=""/>
          </v:shape>
          <o:OLEObject Type="Embed" ProgID="Equation.DSMT4" ShapeID="_x0000_i1178" DrawAspect="Content" ObjectID="_1463780896" r:id="rId316"/>
        </w:object>
      </w:r>
      <w:r>
        <w:rPr>
          <w:rFonts w:ascii="Times New Roman" w:eastAsiaTheme="minorEastAsia" w:hAnsi="Times New Roman" w:hint="eastAsia"/>
          <w:color w:val="000000" w:themeColor="text1"/>
          <w:szCs w:val="21"/>
        </w:rPr>
        <w:t>，</w:t>
      </w:r>
      <w:r w:rsidRPr="00C12528">
        <w:rPr>
          <w:rFonts w:ascii="Times New Roman" w:eastAsiaTheme="minorEastAsia" w:hAnsi="Times New Roman"/>
          <w:color w:val="000000" w:themeColor="text1"/>
          <w:position w:val="-12"/>
          <w:szCs w:val="21"/>
        </w:rPr>
        <w:object w:dxaOrig="840" w:dyaOrig="340">
          <v:shape id="_x0000_i1179" type="#_x0000_t75" style="width:42pt;height:17.25pt" o:ole="">
            <v:imagedata r:id="rId317" o:title=""/>
          </v:shape>
          <o:OLEObject Type="Embed" ProgID="Equation.DSMT4" ShapeID="_x0000_i1179" DrawAspect="Content" ObjectID="_1463780897" r:id="rId318"/>
        </w:object>
      </w:r>
      <w:r>
        <w:rPr>
          <w:rFonts w:ascii="Times New Roman" w:eastAsiaTheme="minorEastAsia" w:hAnsi="Times New Roman" w:hint="eastAsia"/>
          <w:color w:val="000000" w:themeColor="text1"/>
          <w:szCs w:val="21"/>
        </w:rPr>
        <w:t>，</w:t>
      </w:r>
      <w:r w:rsidRPr="00C12528">
        <w:rPr>
          <w:rFonts w:ascii="Times New Roman" w:eastAsiaTheme="minorEastAsia" w:hAnsi="Times New Roman"/>
          <w:color w:val="000000" w:themeColor="text1"/>
          <w:position w:val="-12"/>
          <w:szCs w:val="21"/>
        </w:rPr>
        <w:object w:dxaOrig="700" w:dyaOrig="340">
          <v:shape id="_x0000_i1180" type="#_x0000_t75" style="width:35.25pt;height:17.25pt" o:ole="">
            <v:imagedata r:id="rId319" o:title=""/>
          </v:shape>
          <o:OLEObject Type="Embed" ProgID="Equation.DSMT4" ShapeID="_x0000_i1180" DrawAspect="Content" ObjectID="_1463780898" r:id="rId320"/>
        </w:object>
      </w:r>
      <w:r>
        <w:rPr>
          <w:rFonts w:ascii="Times New Roman" w:eastAsiaTheme="minorEastAsia" w:hAnsi="Times New Roman" w:hint="eastAsia"/>
          <w:color w:val="000000" w:themeColor="text1"/>
          <w:szCs w:val="21"/>
        </w:rPr>
        <w:t>组成</w:t>
      </w:r>
      <w:r>
        <w:rPr>
          <w:rFonts w:ascii="Times New Roman" w:eastAsiaTheme="minorEastAsia" w:hAnsi="Times New Roman"/>
          <w:color w:val="000000" w:themeColor="text1"/>
          <w:szCs w:val="21"/>
        </w:rPr>
        <w:t>的所有数对序列中，写出一个数对序列</w:t>
      </w:r>
      <w:r w:rsidRPr="00C12528">
        <w:rPr>
          <w:rFonts w:ascii="Times New Roman" w:eastAsiaTheme="minorEastAsia" w:hAnsi="Times New Roman"/>
          <w:color w:val="000000" w:themeColor="text1"/>
          <w:position w:val="-4"/>
          <w:szCs w:val="21"/>
        </w:rPr>
        <w:object w:dxaOrig="220" w:dyaOrig="240">
          <v:shape id="_x0000_i1181" type="#_x0000_t75" alt="" style="width:11.25pt;height:12pt" o:ole="">
            <v:imagedata r:id="rId321" o:title=""/>
          </v:shape>
          <o:OLEObject Type="Embed" ProgID="Equation.DSMT4" ShapeID="_x0000_i1181" DrawAspect="Content" ObjectID="_1463780899" r:id="rId322"/>
        </w:object>
      </w:r>
      <w:r>
        <w:rPr>
          <w:rFonts w:ascii="Times New Roman" w:eastAsiaTheme="minorEastAsia" w:hAnsi="Times New Roman" w:hint="eastAsia"/>
          <w:color w:val="000000" w:themeColor="text1"/>
          <w:szCs w:val="21"/>
        </w:rPr>
        <w:t>使</w:t>
      </w:r>
      <w:r w:rsidRPr="00F67BFC">
        <w:rPr>
          <w:rFonts w:ascii="Times New Roman" w:eastAsiaTheme="minorEastAsia" w:hAnsi="Times New Roman"/>
          <w:color w:val="000000" w:themeColor="text1"/>
          <w:position w:val="-12"/>
          <w:szCs w:val="21"/>
        </w:rPr>
        <w:object w:dxaOrig="580" w:dyaOrig="340">
          <v:shape id="_x0000_i1182" type="#_x0000_t75" alt="" style="width:30pt;height:16.5pt" o:ole="">
            <v:imagedata r:id="rId323" o:title=""/>
          </v:shape>
          <o:OLEObject Type="Embed" ProgID="Equation.DSMT4" ShapeID="_x0000_i1182" DrawAspect="Content" ObjectID="_1463780900" r:id="rId324"/>
        </w:object>
      </w:r>
      <w:r>
        <w:rPr>
          <w:rFonts w:ascii="Times New Roman" w:eastAsiaTheme="minorEastAsia" w:hAnsi="Times New Roman" w:hint="eastAsia"/>
          <w:color w:val="000000" w:themeColor="text1"/>
          <w:szCs w:val="21"/>
        </w:rPr>
        <w:t>最小</w:t>
      </w:r>
      <w:r>
        <w:rPr>
          <w:rFonts w:ascii="Times New Roman" w:eastAsiaTheme="minorEastAsia" w:hAnsi="Times New Roman"/>
          <w:color w:val="000000" w:themeColor="text1"/>
          <w:szCs w:val="21"/>
        </w:rPr>
        <w:t>，并</w:t>
      </w:r>
      <w:r>
        <w:rPr>
          <w:rFonts w:ascii="Times New Roman" w:eastAsiaTheme="minorEastAsia" w:hAnsi="Times New Roman" w:hint="eastAsia"/>
          <w:color w:val="000000" w:themeColor="text1"/>
          <w:szCs w:val="21"/>
        </w:rPr>
        <w:t>写出</w:t>
      </w:r>
      <w:r w:rsidRPr="00F67BFC">
        <w:rPr>
          <w:rFonts w:ascii="Times New Roman" w:eastAsiaTheme="minorEastAsia" w:hAnsi="Times New Roman"/>
          <w:color w:val="000000" w:themeColor="text1"/>
          <w:position w:val="-12"/>
          <w:szCs w:val="21"/>
        </w:rPr>
        <w:object w:dxaOrig="580" w:dyaOrig="340">
          <v:shape id="_x0000_i1183" type="#_x0000_t75" alt="" style="width:30pt;height:16.5pt" o:ole="">
            <v:imagedata r:id="rId323" o:title=""/>
          </v:shape>
          <o:OLEObject Type="Embed" ProgID="Equation.DSMT4" ShapeID="_x0000_i1183" DrawAspect="Content" ObjectID="_1463780901" r:id="rId325"/>
        </w:object>
      </w:r>
      <w:r>
        <w:rPr>
          <w:rFonts w:ascii="Times New Roman" w:eastAsiaTheme="minorEastAsia" w:hAnsi="Times New Roman" w:hint="eastAsia"/>
          <w:color w:val="000000" w:themeColor="text1"/>
          <w:szCs w:val="21"/>
        </w:rPr>
        <w:t>的</w:t>
      </w:r>
      <w:r>
        <w:rPr>
          <w:rFonts w:ascii="Times New Roman" w:eastAsiaTheme="minorEastAsia" w:hAnsi="Times New Roman"/>
          <w:color w:val="000000" w:themeColor="text1"/>
          <w:szCs w:val="21"/>
        </w:rPr>
        <w:t>值</w:t>
      </w:r>
      <w:r w:rsidRPr="00664C24">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（只需</w:t>
      </w:r>
      <w:r>
        <w:rPr>
          <w:rFonts w:ascii="Times New Roman" w:eastAsiaTheme="minorEastAsia" w:hAnsi="Times New Roman"/>
          <w:color w:val="000000" w:themeColor="text1"/>
          <w:szCs w:val="21"/>
        </w:rPr>
        <w:t>写出</w:t>
      </w:r>
      <w:r>
        <w:rPr>
          <w:rFonts w:ascii="Times New Roman" w:eastAsiaTheme="minorEastAsia" w:hAnsi="Times New Roman" w:hint="eastAsia"/>
          <w:color w:val="000000" w:themeColor="text1"/>
          <w:szCs w:val="21"/>
        </w:rPr>
        <w:t>结论</w:t>
      </w:r>
      <w:r>
        <w:rPr>
          <w:rFonts w:ascii="Times New Roman" w:eastAsiaTheme="minorEastAsia" w:hAnsi="Times New Roman"/>
          <w:color w:val="000000" w:themeColor="text1"/>
          <w:szCs w:val="21"/>
        </w:rPr>
        <w:t>）</w:t>
      </w: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C12528" w:rsidRDefault="00C12528" w:rsidP="0072412A">
      <w:pPr>
        <w:spacing w:line="24" w:lineRule="atLeast"/>
        <w:jc w:val="center"/>
        <w:rPr>
          <w:rFonts w:ascii="Times New Roman" w:eastAsiaTheme="minorEastAsia" w:hAnsi="Times New Roman"/>
          <w:color w:val="000000" w:themeColor="text1"/>
          <w:szCs w:val="21"/>
        </w:rPr>
      </w:pPr>
    </w:p>
    <w:p w:rsidR="003D0C99" w:rsidRPr="00664C24" w:rsidRDefault="003D0C99" w:rsidP="0072412A">
      <w:pPr>
        <w:spacing w:line="24" w:lineRule="atLeast"/>
        <w:jc w:val="center"/>
        <w:rPr>
          <w:rFonts w:ascii="Times New Roman" w:eastAsiaTheme="minorEastAsia" w:hAnsi="Times New Roman"/>
          <w:b/>
          <w:color w:val="000000" w:themeColor="text1"/>
          <w:sz w:val="24"/>
          <w:szCs w:val="24"/>
        </w:rPr>
      </w:pPr>
      <w:r w:rsidRPr="00664C24">
        <w:rPr>
          <w:rFonts w:ascii="Times New Roman" w:eastAsiaTheme="minorEastAsia" w:hAnsi="Times New Roman"/>
          <w:b/>
          <w:color w:val="000000" w:themeColor="text1"/>
          <w:sz w:val="24"/>
          <w:szCs w:val="24"/>
        </w:rPr>
        <w:lastRenderedPageBreak/>
        <w:t>201</w:t>
      </w:r>
      <w:r w:rsidR="003112BA">
        <w:rPr>
          <w:rFonts w:ascii="Times New Roman" w:eastAsiaTheme="minorEastAsia" w:hAnsi="Times New Roman"/>
          <w:b/>
          <w:color w:val="000000" w:themeColor="text1"/>
          <w:sz w:val="24"/>
          <w:szCs w:val="24"/>
        </w:rPr>
        <w:t>4</w:t>
      </w:r>
      <w:r w:rsidRPr="00664C24">
        <w:rPr>
          <w:rFonts w:ascii="Times New Roman" w:eastAsiaTheme="minorEastAsia" w:hAnsi="Times New Roman"/>
          <w:b/>
          <w:color w:val="000000" w:themeColor="text1"/>
          <w:sz w:val="24"/>
          <w:szCs w:val="24"/>
        </w:rPr>
        <w:t>年普通高等学校招生全国统一考试</w:t>
      </w:r>
    </w:p>
    <w:p w:rsidR="003D0C99" w:rsidRPr="00664C24" w:rsidRDefault="003D0C99" w:rsidP="0072412A">
      <w:pPr>
        <w:spacing w:line="24" w:lineRule="atLeast"/>
        <w:jc w:val="center"/>
        <w:rPr>
          <w:rFonts w:ascii="Times New Roman" w:eastAsiaTheme="minorEastAsia" w:hAnsi="Times New Roman"/>
          <w:b/>
          <w:color w:val="000000" w:themeColor="text1"/>
          <w:sz w:val="24"/>
          <w:szCs w:val="24"/>
        </w:rPr>
      </w:pPr>
      <w:r w:rsidRPr="00664C24">
        <w:rPr>
          <w:rFonts w:ascii="Times New Roman" w:eastAsiaTheme="minorEastAsia" w:hAnsi="Times New Roman"/>
          <w:b/>
          <w:color w:val="000000" w:themeColor="text1"/>
          <w:sz w:val="24"/>
          <w:szCs w:val="24"/>
        </w:rPr>
        <w:t>数学</w:t>
      </w:r>
      <w:r w:rsidR="00664C24" w:rsidRPr="00664C24">
        <w:rPr>
          <w:rFonts w:ascii="Times New Roman" w:eastAsiaTheme="minorEastAsia" w:hAnsi="Times New Roman"/>
          <w:b/>
          <w:color w:val="000000" w:themeColor="text1"/>
          <w:sz w:val="24"/>
          <w:szCs w:val="24"/>
        </w:rPr>
        <w:t>（</w:t>
      </w:r>
      <w:r w:rsidRPr="00664C24">
        <w:rPr>
          <w:rFonts w:ascii="Times New Roman" w:eastAsiaTheme="minorEastAsia" w:hAnsi="Times New Roman"/>
          <w:b/>
          <w:color w:val="000000" w:themeColor="text1"/>
          <w:sz w:val="24"/>
          <w:szCs w:val="24"/>
        </w:rPr>
        <w:t>理</w:t>
      </w:r>
      <w:r w:rsidR="00664C24" w:rsidRPr="00664C24">
        <w:rPr>
          <w:rFonts w:ascii="Times New Roman" w:eastAsiaTheme="minorEastAsia" w:hAnsi="Times New Roman"/>
          <w:b/>
          <w:color w:val="000000" w:themeColor="text1"/>
          <w:sz w:val="24"/>
          <w:szCs w:val="24"/>
        </w:rPr>
        <w:t>）（</w:t>
      </w:r>
      <w:r w:rsidRPr="00664C24">
        <w:rPr>
          <w:rFonts w:ascii="Times New Roman" w:eastAsiaTheme="minorEastAsia" w:hAnsi="Times New Roman"/>
          <w:b/>
          <w:color w:val="000000" w:themeColor="text1"/>
          <w:sz w:val="24"/>
          <w:szCs w:val="24"/>
        </w:rPr>
        <w:t>北京卷</w:t>
      </w:r>
      <w:r w:rsidR="00664C24" w:rsidRPr="00664C24">
        <w:rPr>
          <w:rFonts w:ascii="Times New Roman" w:eastAsiaTheme="minorEastAsia" w:hAnsi="Times New Roman"/>
          <w:b/>
          <w:color w:val="000000" w:themeColor="text1"/>
          <w:sz w:val="24"/>
          <w:szCs w:val="24"/>
        </w:rPr>
        <w:t>）</w:t>
      </w:r>
      <w:r w:rsidRPr="00664C24">
        <w:rPr>
          <w:rFonts w:ascii="Times New Roman" w:eastAsiaTheme="minorEastAsia" w:hAnsi="Times New Roman"/>
          <w:b/>
          <w:color w:val="000000" w:themeColor="text1"/>
          <w:sz w:val="24"/>
          <w:szCs w:val="24"/>
        </w:rPr>
        <w:t>参考答案</w:t>
      </w:r>
    </w:p>
    <w:p w:rsidR="003D0C99" w:rsidRPr="00664C24" w:rsidRDefault="003D0C99" w:rsidP="0072412A">
      <w:pPr>
        <w:pStyle w:val="af8"/>
        <w:numPr>
          <w:ilvl w:val="0"/>
          <w:numId w:val="43"/>
        </w:numPr>
        <w:spacing w:line="24" w:lineRule="atLeast"/>
        <w:ind w:firstLineChars="0"/>
        <w:rPr>
          <w:rFonts w:ascii="Times New Roman" w:eastAsiaTheme="minorEastAsia" w:hAnsi="Times New Roman"/>
          <w:b/>
          <w:color w:val="000000" w:themeColor="text1"/>
          <w:szCs w:val="21"/>
        </w:rPr>
      </w:pPr>
      <w:r w:rsidRPr="00664C24">
        <w:rPr>
          <w:rFonts w:ascii="Times New Roman" w:eastAsiaTheme="minorEastAsia" w:hAnsi="Times New Roman"/>
          <w:b/>
          <w:color w:val="000000" w:themeColor="text1"/>
          <w:szCs w:val="21"/>
        </w:rPr>
        <w:t>选择题</w:t>
      </w:r>
      <w:r w:rsidR="00664C24" w:rsidRPr="00664C24">
        <w:rPr>
          <w:rFonts w:ascii="Times New Roman" w:eastAsiaTheme="minorEastAsia" w:hAnsi="Times New Roman"/>
          <w:b/>
          <w:color w:val="000000" w:themeColor="text1"/>
          <w:szCs w:val="21"/>
        </w:rPr>
        <w:t>（</w:t>
      </w:r>
      <w:r w:rsidRPr="00664C24">
        <w:rPr>
          <w:rFonts w:ascii="Times New Roman" w:eastAsiaTheme="minorEastAsia" w:hAnsi="Times New Roman"/>
          <w:b/>
          <w:color w:val="000000" w:themeColor="text1"/>
          <w:szCs w:val="21"/>
        </w:rPr>
        <w:t>共</w:t>
      </w:r>
      <w:r w:rsidRPr="00664C24">
        <w:rPr>
          <w:rFonts w:ascii="Times New Roman" w:eastAsiaTheme="minorEastAsia" w:hAnsi="Times New Roman"/>
          <w:b/>
          <w:color w:val="000000" w:themeColor="text1"/>
          <w:szCs w:val="21"/>
        </w:rPr>
        <w:t>8</w:t>
      </w:r>
      <w:r w:rsidRPr="00664C24">
        <w:rPr>
          <w:rFonts w:ascii="Times New Roman" w:eastAsiaTheme="minorEastAsia" w:hAnsi="Times New Roman"/>
          <w:b/>
          <w:color w:val="000000" w:themeColor="text1"/>
          <w:szCs w:val="21"/>
        </w:rPr>
        <w:t>小题</w:t>
      </w:r>
      <w:r w:rsidR="00664C24" w:rsidRPr="00664C24">
        <w:rPr>
          <w:rFonts w:ascii="Times New Roman" w:eastAsiaTheme="minorEastAsia" w:hAnsi="Times New Roman"/>
          <w:b/>
          <w:color w:val="000000" w:themeColor="text1"/>
          <w:szCs w:val="21"/>
        </w:rPr>
        <w:t>，</w:t>
      </w:r>
      <w:r w:rsidRPr="00664C24">
        <w:rPr>
          <w:rFonts w:ascii="Times New Roman" w:eastAsiaTheme="minorEastAsia" w:hAnsi="Times New Roman"/>
          <w:b/>
          <w:color w:val="000000" w:themeColor="text1"/>
          <w:szCs w:val="21"/>
        </w:rPr>
        <w:t>每小题</w:t>
      </w:r>
      <w:r w:rsidRPr="00664C24">
        <w:rPr>
          <w:rFonts w:ascii="Times New Roman" w:eastAsiaTheme="minorEastAsia" w:hAnsi="Times New Roman"/>
          <w:b/>
          <w:color w:val="000000" w:themeColor="text1"/>
          <w:szCs w:val="21"/>
        </w:rPr>
        <w:t>5</w:t>
      </w:r>
      <w:r w:rsidRPr="00664C24">
        <w:rPr>
          <w:rFonts w:ascii="Times New Roman" w:eastAsiaTheme="minorEastAsia" w:hAnsi="Times New Roman"/>
          <w:b/>
          <w:color w:val="000000" w:themeColor="text1"/>
          <w:szCs w:val="21"/>
        </w:rPr>
        <w:t>分</w:t>
      </w:r>
      <w:r w:rsidR="00664C24" w:rsidRPr="00664C24">
        <w:rPr>
          <w:rFonts w:ascii="Times New Roman" w:eastAsiaTheme="minorEastAsia" w:hAnsi="Times New Roman"/>
          <w:b/>
          <w:color w:val="000000" w:themeColor="text1"/>
          <w:szCs w:val="21"/>
        </w:rPr>
        <w:t>，</w:t>
      </w:r>
      <w:r w:rsidRPr="00664C24">
        <w:rPr>
          <w:rFonts w:ascii="Times New Roman" w:eastAsiaTheme="minorEastAsia" w:hAnsi="Times New Roman"/>
          <w:b/>
          <w:color w:val="000000" w:themeColor="text1"/>
          <w:szCs w:val="21"/>
        </w:rPr>
        <w:t>共</w:t>
      </w:r>
      <w:r w:rsidRPr="00664C24">
        <w:rPr>
          <w:rFonts w:ascii="Times New Roman" w:eastAsiaTheme="minorEastAsia" w:hAnsi="Times New Roman"/>
          <w:b/>
          <w:color w:val="000000" w:themeColor="text1"/>
          <w:szCs w:val="21"/>
        </w:rPr>
        <w:t>40</w:t>
      </w:r>
      <w:r w:rsidRPr="00664C24">
        <w:rPr>
          <w:rFonts w:ascii="Times New Roman" w:eastAsiaTheme="minorEastAsia" w:hAnsi="Times New Roman"/>
          <w:b/>
          <w:color w:val="000000" w:themeColor="text1"/>
          <w:szCs w:val="21"/>
        </w:rPr>
        <w:t>分</w:t>
      </w:r>
      <w:r w:rsidR="00664C24" w:rsidRPr="00664C24">
        <w:rPr>
          <w:rFonts w:ascii="Times New Roman" w:eastAsiaTheme="minorEastAsia" w:hAnsi="Times New Roman"/>
          <w:b/>
          <w:color w:val="000000" w:themeColor="text1"/>
          <w:szCs w:val="21"/>
        </w:rPr>
        <w:t>）</w:t>
      </w:r>
    </w:p>
    <w:p w:rsidR="003D0C99" w:rsidRPr="00664C24" w:rsidRDefault="00664C24" w:rsidP="0072412A">
      <w:pPr>
        <w:pStyle w:val="af8"/>
        <w:spacing w:line="24" w:lineRule="atLeast"/>
        <w:ind w:left="480" w:firstLineChars="0" w:firstLine="0"/>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1</w:t>
      </w:r>
      <w:r w:rsidRPr="00664C24">
        <w:rPr>
          <w:rFonts w:ascii="Times New Roman" w:eastAsiaTheme="minorEastAsia" w:hAnsi="Times New Roman"/>
          <w:color w:val="000000" w:themeColor="text1"/>
          <w:szCs w:val="21"/>
        </w:rPr>
        <w:t>．</w:t>
      </w:r>
      <w:r w:rsidR="000F32B2">
        <w:rPr>
          <w:rFonts w:ascii="Times New Roman" w:eastAsiaTheme="minorEastAsia" w:hAnsi="Times New Roman"/>
          <w:color w:val="000000" w:themeColor="text1"/>
          <w:szCs w:val="21"/>
        </w:rPr>
        <w:t>C</w: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2</w:t>
      </w:r>
      <w:r w:rsidRPr="00664C24">
        <w:rPr>
          <w:rFonts w:ascii="Times New Roman" w:eastAsiaTheme="minorEastAsia" w:hAnsi="Times New Roman"/>
          <w:color w:val="000000" w:themeColor="text1"/>
          <w:szCs w:val="21"/>
        </w:rPr>
        <w:t>．</w:t>
      </w:r>
      <w:r w:rsidR="000F32B2">
        <w:rPr>
          <w:rFonts w:ascii="Times New Roman" w:eastAsiaTheme="minorEastAsia" w:hAnsi="Times New Roman"/>
          <w:color w:val="000000" w:themeColor="text1"/>
          <w:szCs w:val="21"/>
        </w:rPr>
        <w:t>A</w: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3</w:t>
      </w:r>
      <w:r w:rsidRPr="00664C24">
        <w:rPr>
          <w:rFonts w:ascii="Times New Roman" w:eastAsiaTheme="minorEastAsia" w:hAnsi="Times New Roman"/>
          <w:color w:val="000000" w:themeColor="text1"/>
          <w:szCs w:val="21"/>
        </w:rPr>
        <w:t>．</w:t>
      </w:r>
      <w:r w:rsidR="000F32B2">
        <w:rPr>
          <w:rFonts w:ascii="Times New Roman" w:eastAsiaTheme="minorEastAsia" w:hAnsi="Times New Roman"/>
          <w:color w:val="000000" w:themeColor="text1"/>
          <w:szCs w:val="21"/>
        </w:rPr>
        <w:t>B</w: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4</w:t>
      </w:r>
      <w:r w:rsidRPr="00664C24">
        <w:rPr>
          <w:rFonts w:ascii="Times New Roman" w:eastAsiaTheme="minorEastAsia" w:hAnsi="Times New Roman"/>
          <w:color w:val="000000" w:themeColor="text1"/>
          <w:szCs w:val="21"/>
        </w:rPr>
        <w:t>．</w:t>
      </w:r>
      <w:r w:rsidR="003D0C99" w:rsidRPr="00664C24">
        <w:rPr>
          <w:rFonts w:ascii="Times New Roman" w:eastAsiaTheme="minorEastAsia" w:hAnsi="Times New Roman"/>
          <w:color w:val="000000" w:themeColor="text1"/>
          <w:szCs w:val="21"/>
        </w:rPr>
        <w:t>C</w: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5</w:t>
      </w:r>
      <w:r w:rsidRPr="00664C24">
        <w:rPr>
          <w:rFonts w:ascii="Times New Roman" w:eastAsiaTheme="minorEastAsia" w:hAnsi="Times New Roman"/>
          <w:color w:val="000000" w:themeColor="text1"/>
          <w:szCs w:val="21"/>
        </w:rPr>
        <w:t>．</w:t>
      </w:r>
      <w:r w:rsidR="003D0C99" w:rsidRPr="00664C24">
        <w:rPr>
          <w:rFonts w:ascii="Times New Roman" w:eastAsiaTheme="minorEastAsia" w:hAnsi="Times New Roman"/>
          <w:color w:val="000000" w:themeColor="text1"/>
          <w:szCs w:val="21"/>
        </w:rPr>
        <w:t>D</w: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6</w:t>
      </w:r>
      <w:r w:rsidRPr="00664C24">
        <w:rPr>
          <w:rFonts w:ascii="Times New Roman" w:eastAsiaTheme="minorEastAsia" w:hAnsi="Times New Roman"/>
          <w:color w:val="000000" w:themeColor="text1"/>
          <w:szCs w:val="21"/>
        </w:rPr>
        <w:t>．</w:t>
      </w:r>
      <w:r w:rsidR="000F32B2">
        <w:rPr>
          <w:rFonts w:ascii="Times New Roman" w:eastAsiaTheme="minorEastAsia" w:hAnsi="Times New Roman"/>
          <w:color w:val="000000" w:themeColor="text1"/>
          <w:szCs w:val="21"/>
        </w:rPr>
        <w:t>D</w: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7</w:t>
      </w:r>
      <w:r w:rsidRPr="00664C24">
        <w:rPr>
          <w:rFonts w:ascii="Times New Roman" w:eastAsiaTheme="minorEastAsia" w:hAnsi="Times New Roman"/>
          <w:color w:val="000000" w:themeColor="text1"/>
          <w:szCs w:val="21"/>
        </w:rPr>
        <w:t>．</w:t>
      </w:r>
      <w:r w:rsidR="000F32B2">
        <w:rPr>
          <w:rFonts w:ascii="Times New Roman" w:eastAsiaTheme="minorEastAsia" w:hAnsi="Times New Roman"/>
          <w:color w:val="000000" w:themeColor="text1"/>
          <w:szCs w:val="21"/>
        </w:rPr>
        <w:t>D</w: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r>
      <w:r w:rsidRPr="00664C24">
        <w:rPr>
          <w:rFonts w:ascii="Times New Roman" w:eastAsiaTheme="minorEastAsia" w:hAnsi="Times New Roman"/>
          <w:color w:val="000000" w:themeColor="text1"/>
          <w:szCs w:val="21"/>
        </w:rPr>
        <w:t>8</w:t>
      </w:r>
      <w:r w:rsidRPr="00664C24">
        <w:rPr>
          <w:rFonts w:ascii="Times New Roman" w:eastAsiaTheme="minorEastAsia" w:hAnsi="Times New Roman"/>
          <w:color w:val="000000" w:themeColor="text1"/>
          <w:szCs w:val="21"/>
        </w:rPr>
        <w:t>．</w:t>
      </w:r>
      <w:r w:rsidR="000F32B2">
        <w:rPr>
          <w:rFonts w:ascii="Times New Roman" w:eastAsiaTheme="minorEastAsia" w:hAnsi="Times New Roman"/>
          <w:color w:val="000000" w:themeColor="text1"/>
          <w:szCs w:val="21"/>
        </w:rPr>
        <w:t>B</w:t>
      </w:r>
    </w:p>
    <w:p w:rsidR="003D0C99" w:rsidRPr="00664C24" w:rsidRDefault="003D0C99" w:rsidP="0072412A">
      <w:pPr>
        <w:spacing w:line="24" w:lineRule="atLeast"/>
        <w:rPr>
          <w:rFonts w:ascii="Times New Roman" w:eastAsiaTheme="minorEastAsia" w:hAnsi="Times New Roman"/>
          <w:b/>
          <w:color w:val="000000" w:themeColor="text1"/>
          <w:szCs w:val="21"/>
        </w:rPr>
      </w:pPr>
      <w:r w:rsidRPr="00664C24">
        <w:rPr>
          <w:rFonts w:ascii="Times New Roman" w:eastAsiaTheme="minorEastAsia" w:hAnsi="Times New Roman"/>
          <w:b/>
          <w:color w:val="000000" w:themeColor="text1"/>
          <w:szCs w:val="21"/>
        </w:rPr>
        <w:t>二、填空题</w:t>
      </w:r>
      <w:r w:rsidR="00664C24" w:rsidRPr="00664C24">
        <w:rPr>
          <w:rFonts w:ascii="Times New Roman" w:eastAsiaTheme="minorEastAsia" w:hAnsi="Times New Roman"/>
          <w:b/>
          <w:color w:val="000000" w:themeColor="text1"/>
          <w:szCs w:val="21"/>
        </w:rPr>
        <w:t>（</w:t>
      </w:r>
      <w:r w:rsidRPr="00664C24">
        <w:rPr>
          <w:rFonts w:ascii="Times New Roman" w:eastAsiaTheme="minorEastAsia" w:hAnsi="Times New Roman"/>
          <w:b/>
          <w:color w:val="000000" w:themeColor="text1"/>
          <w:szCs w:val="21"/>
        </w:rPr>
        <w:t>共</w:t>
      </w:r>
      <w:r w:rsidRPr="00664C24">
        <w:rPr>
          <w:rFonts w:ascii="Times New Roman" w:eastAsiaTheme="minorEastAsia" w:hAnsi="Times New Roman"/>
          <w:b/>
          <w:color w:val="000000" w:themeColor="text1"/>
          <w:szCs w:val="21"/>
        </w:rPr>
        <w:t>6</w:t>
      </w:r>
      <w:r w:rsidRPr="00664C24">
        <w:rPr>
          <w:rFonts w:ascii="Times New Roman" w:eastAsiaTheme="minorEastAsia" w:hAnsi="Times New Roman"/>
          <w:b/>
          <w:color w:val="000000" w:themeColor="text1"/>
          <w:szCs w:val="21"/>
        </w:rPr>
        <w:t>小题</w:t>
      </w:r>
      <w:r w:rsidR="00664C24" w:rsidRPr="00664C24">
        <w:rPr>
          <w:rFonts w:ascii="Times New Roman" w:eastAsiaTheme="minorEastAsia" w:hAnsi="Times New Roman"/>
          <w:b/>
          <w:color w:val="000000" w:themeColor="text1"/>
          <w:szCs w:val="21"/>
        </w:rPr>
        <w:t>，</w:t>
      </w:r>
      <w:r w:rsidRPr="00664C24">
        <w:rPr>
          <w:rFonts w:ascii="Times New Roman" w:eastAsiaTheme="minorEastAsia" w:hAnsi="Times New Roman"/>
          <w:b/>
          <w:color w:val="000000" w:themeColor="text1"/>
          <w:szCs w:val="21"/>
        </w:rPr>
        <w:t>每小题</w:t>
      </w:r>
      <w:r w:rsidRPr="00664C24">
        <w:rPr>
          <w:rFonts w:ascii="Times New Roman" w:eastAsiaTheme="minorEastAsia" w:hAnsi="Times New Roman"/>
          <w:b/>
          <w:color w:val="000000" w:themeColor="text1"/>
          <w:szCs w:val="21"/>
        </w:rPr>
        <w:t>5</w:t>
      </w:r>
      <w:r w:rsidRPr="00664C24">
        <w:rPr>
          <w:rFonts w:ascii="Times New Roman" w:eastAsiaTheme="minorEastAsia" w:hAnsi="Times New Roman"/>
          <w:b/>
          <w:color w:val="000000" w:themeColor="text1"/>
          <w:szCs w:val="21"/>
        </w:rPr>
        <w:t>分</w:t>
      </w:r>
      <w:r w:rsidR="00664C24" w:rsidRPr="00664C24">
        <w:rPr>
          <w:rFonts w:ascii="Times New Roman" w:eastAsiaTheme="minorEastAsia" w:hAnsi="Times New Roman"/>
          <w:b/>
          <w:color w:val="000000" w:themeColor="text1"/>
          <w:szCs w:val="21"/>
        </w:rPr>
        <w:t>，</w:t>
      </w:r>
      <w:r w:rsidRPr="00664C24">
        <w:rPr>
          <w:rFonts w:ascii="Times New Roman" w:eastAsiaTheme="minorEastAsia" w:hAnsi="Times New Roman"/>
          <w:b/>
          <w:color w:val="000000" w:themeColor="text1"/>
          <w:szCs w:val="21"/>
        </w:rPr>
        <w:t>共</w:t>
      </w:r>
      <w:r w:rsidRPr="00664C24">
        <w:rPr>
          <w:rFonts w:ascii="Times New Roman" w:eastAsiaTheme="minorEastAsia" w:hAnsi="Times New Roman"/>
          <w:b/>
          <w:color w:val="000000" w:themeColor="text1"/>
          <w:szCs w:val="21"/>
        </w:rPr>
        <w:t>30</w:t>
      </w:r>
      <w:r w:rsidRPr="00664C24">
        <w:rPr>
          <w:rFonts w:ascii="Times New Roman" w:eastAsiaTheme="minorEastAsia" w:hAnsi="Times New Roman"/>
          <w:b/>
          <w:color w:val="000000" w:themeColor="text1"/>
          <w:szCs w:val="21"/>
        </w:rPr>
        <w:t>分</w:t>
      </w:r>
      <w:r w:rsidR="00664C24" w:rsidRPr="00664C24">
        <w:rPr>
          <w:rFonts w:ascii="Times New Roman" w:eastAsiaTheme="minorEastAsia" w:hAnsi="Times New Roman"/>
          <w:b/>
          <w:color w:val="000000" w:themeColor="text1"/>
          <w:szCs w:val="21"/>
        </w:rPr>
        <w:t>）</w:t>
      </w:r>
    </w:p>
    <w:p w:rsidR="003D0C99" w:rsidRPr="00664C24" w:rsidRDefault="00664C24" w:rsidP="0072412A">
      <w:pPr>
        <w:spacing w:line="24" w:lineRule="atLeast"/>
        <w:ind w:firstLineChars="236" w:firstLine="496"/>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zCs w:val="21"/>
        </w:rPr>
        <w:t>9</w:t>
      </w:r>
      <w:r w:rsidRPr="00664C24">
        <w:rPr>
          <w:rFonts w:ascii="Times New Roman" w:eastAsiaTheme="minorEastAsia" w:hAnsi="Times New Roman"/>
          <w:color w:val="000000" w:themeColor="text1"/>
          <w:szCs w:val="21"/>
        </w:rPr>
        <w:t>．</w:t>
      </w:r>
      <w:r w:rsidR="000F32B2" w:rsidRPr="000F32B2">
        <w:rPr>
          <w:rFonts w:ascii="Times New Roman" w:eastAsiaTheme="minorEastAsia" w:hAnsi="Times New Roman"/>
          <w:color w:val="000000" w:themeColor="text1"/>
          <w:position w:val="-4"/>
          <w:szCs w:val="21"/>
        </w:rPr>
        <w:object w:dxaOrig="279" w:dyaOrig="240">
          <v:shape id="_x0000_i1184" type="#_x0000_t75" alt="" style="width:14.25pt;height:12pt" o:ole="">
            <v:imagedata r:id="rId326" o:title=""/>
          </v:shape>
          <o:OLEObject Type="Embed" ProgID="Equation.DSMT4" ShapeID="_x0000_i1184" DrawAspect="Content" ObjectID="_1463780902" r:id="rId327"/>
        </w:object>
      </w:r>
      <w:r w:rsidR="003D0C99" w:rsidRPr="00664C24">
        <w:rPr>
          <w:rFonts w:ascii="Times New Roman" w:eastAsiaTheme="minorEastAsia" w:hAnsi="Times New Roman"/>
          <w:color w:val="000000" w:themeColor="text1"/>
          <w:szCs w:val="21"/>
        </w:rPr>
        <w:t xml:space="preserve"> </w: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t>1</w:t>
      </w:r>
      <w:r w:rsidRPr="00664C24">
        <w:rPr>
          <w:rFonts w:ascii="Times New Roman" w:eastAsiaTheme="minorEastAsia" w:hAnsi="Times New Roman"/>
          <w:color w:val="000000" w:themeColor="text1"/>
          <w:szCs w:val="21"/>
        </w:rPr>
        <w:t>0</w:t>
      </w:r>
      <w:r w:rsidRPr="00664C24">
        <w:rPr>
          <w:rFonts w:ascii="Times New Roman" w:eastAsiaTheme="minorEastAsia" w:hAnsi="Times New Roman"/>
          <w:color w:val="000000" w:themeColor="text1"/>
          <w:szCs w:val="21"/>
        </w:rPr>
        <w:t>．</w:t>
      </w:r>
      <w:r w:rsidR="000F32B2" w:rsidRPr="000F32B2">
        <w:rPr>
          <w:rFonts w:ascii="Times New Roman" w:eastAsiaTheme="minorEastAsia" w:hAnsi="Times New Roman"/>
          <w:color w:val="000000" w:themeColor="text1"/>
          <w:position w:val="-6"/>
          <w:szCs w:val="21"/>
        </w:rPr>
        <w:object w:dxaOrig="340" w:dyaOrig="320">
          <v:shape id="_x0000_i1185" type="#_x0000_t75" alt="" style="width:17.25pt;height:16.5pt" o:ole="">
            <v:imagedata r:id="rId328" o:title=""/>
          </v:shape>
          <o:OLEObject Type="Embed" ProgID="Equation.DSMT4" ShapeID="_x0000_i1185" DrawAspect="Content" ObjectID="_1463780903" r:id="rId329"/>
        </w:objec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t>1</w:t>
      </w:r>
      <w:r w:rsidRPr="00664C24">
        <w:rPr>
          <w:rFonts w:ascii="Times New Roman" w:eastAsiaTheme="minorEastAsia" w:hAnsi="Times New Roman"/>
          <w:color w:val="000000" w:themeColor="text1"/>
          <w:szCs w:val="21"/>
        </w:rPr>
        <w:t>1</w:t>
      </w:r>
      <w:r w:rsidRPr="00664C24">
        <w:rPr>
          <w:rFonts w:ascii="Times New Roman" w:eastAsiaTheme="minorEastAsia" w:hAnsi="Times New Roman"/>
          <w:color w:val="000000" w:themeColor="text1"/>
          <w:szCs w:val="21"/>
        </w:rPr>
        <w:t>．</w:t>
      </w:r>
      <w:r w:rsidR="000F32B2" w:rsidRPr="00664C24">
        <w:rPr>
          <w:rFonts w:ascii="Times New Roman" w:eastAsiaTheme="minorEastAsia" w:hAnsi="Times New Roman"/>
          <w:color w:val="000000" w:themeColor="text1"/>
          <w:position w:val="-22"/>
          <w:szCs w:val="21"/>
        </w:rPr>
        <w:object w:dxaOrig="1020" w:dyaOrig="580">
          <v:shape id="_x0000_i1186" type="#_x0000_t75" alt="" style="width:51.75pt;height:28.5pt" o:ole="">
            <v:imagedata r:id="rId330" o:title=""/>
          </v:shape>
          <o:OLEObject Type="Embed" ProgID="Equation.DSMT4" ShapeID="_x0000_i1186" DrawAspect="Content" ObjectID="_1463780904" r:id="rId331"/>
        </w:object>
      </w:r>
      <w:r w:rsidR="000F32B2">
        <w:rPr>
          <w:rFonts w:ascii="Times New Roman" w:eastAsiaTheme="minorEastAsia" w:hAnsi="Times New Roman" w:hint="eastAsia"/>
          <w:color w:val="000000" w:themeColor="text1"/>
          <w:szCs w:val="21"/>
        </w:rPr>
        <w:t>；</w:t>
      </w:r>
      <w:r w:rsidR="000F32B2" w:rsidRPr="00664C24">
        <w:rPr>
          <w:rFonts w:ascii="Times New Roman" w:eastAsiaTheme="minorEastAsia" w:hAnsi="Times New Roman"/>
          <w:color w:val="000000" w:themeColor="text1"/>
          <w:szCs w:val="21"/>
        </w:rPr>
        <w:t xml:space="preserve"> </w:t>
      </w:r>
      <w:r w:rsidR="000F32B2" w:rsidRPr="00867E0C">
        <w:rPr>
          <w:rFonts w:ascii="Times New Roman" w:eastAsiaTheme="minorEastAsia" w:hAnsi="Times New Roman"/>
          <w:color w:val="000000" w:themeColor="text1"/>
          <w:position w:val="-10"/>
          <w:szCs w:val="21"/>
        </w:rPr>
        <w:object w:dxaOrig="740" w:dyaOrig="300">
          <v:shape id="_x0000_i1187" type="#_x0000_t75" alt="" style="width:37.5pt;height:15pt" o:ole="">
            <v:imagedata r:id="rId332" o:title=""/>
          </v:shape>
          <o:OLEObject Type="Embed" ProgID="Equation.DSMT4" ShapeID="_x0000_i1187" DrawAspect="Content" ObjectID="_1463780905" r:id="rId333"/>
        </w:objec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t>1</w:t>
      </w:r>
      <w:r w:rsidRPr="00664C24">
        <w:rPr>
          <w:rFonts w:ascii="Times New Roman" w:eastAsiaTheme="minorEastAsia" w:hAnsi="Times New Roman"/>
          <w:color w:val="000000" w:themeColor="text1"/>
          <w:szCs w:val="21"/>
        </w:rPr>
        <w:t>2</w:t>
      </w:r>
      <w:r w:rsidRPr="00664C24">
        <w:rPr>
          <w:rFonts w:ascii="Times New Roman" w:eastAsiaTheme="minorEastAsia" w:hAnsi="Times New Roman"/>
          <w:color w:val="000000" w:themeColor="text1"/>
          <w:szCs w:val="21"/>
        </w:rPr>
        <w:t>．</w:t>
      </w:r>
      <w:r w:rsidR="000F32B2" w:rsidRPr="00664C24">
        <w:rPr>
          <w:rFonts w:ascii="Times New Roman" w:eastAsiaTheme="minorEastAsia" w:hAnsi="Times New Roman"/>
          <w:color w:val="000000" w:themeColor="text1"/>
          <w:position w:val="-6"/>
          <w:szCs w:val="21"/>
        </w:rPr>
        <w:object w:dxaOrig="160" w:dyaOrig="260">
          <v:shape id="_x0000_i1188" type="#_x0000_t75" alt="" style="width:8.25pt;height:12.75pt" o:ole="">
            <v:imagedata r:id="rId334" o:title=""/>
          </v:shape>
          <o:OLEObject Type="Embed" ProgID="Equation.DSMT4" ShapeID="_x0000_i1188" DrawAspect="Content" ObjectID="_1463780906" r:id="rId335"/>
        </w:objec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t>1</w:t>
      </w:r>
      <w:r w:rsidRPr="00664C24">
        <w:rPr>
          <w:rFonts w:ascii="Times New Roman" w:eastAsiaTheme="minorEastAsia" w:hAnsi="Times New Roman"/>
          <w:color w:val="000000" w:themeColor="text1"/>
          <w:szCs w:val="21"/>
        </w:rPr>
        <w:t>3</w:t>
      </w:r>
      <w:r w:rsidRPr="00664C24">
        <w:rPr>
          <w:rFonts w:ascii="Times New Roman" w:eastAsiaTheme="minorEastAsia" w:hAnsi="Times New Roman"/>
          <w:color w:val="000000" w:themeColor="text1"/>
          <w:szCs w:val="21"/>
        </w:rPr>
        <w:t>．</w:t>
      </w:r>
      <w:r w:rsidR="000F32B2" w:rsidRPr="000F32B2">
        <w:rPr>
          <w:rFonts w:ascii="Times New Roman" w:eastAsiaTheme="minorEastAsia" w:hAnsi="Times New Roman"/>
          <w:color w:val="000000" w:themeColor="text1"/>
          <w:position w:val="-6"/>
          <w:szCs w:val="21"/>
        </w:rPr>
        <w:object w:dxaOrig="279" w:dyaOrig="260">
          <v:shape id="_x0000_i1189" type="#_x0000_t75" alt="" style="width:14.25pt;height:12.75pt" o:ole="">
            <v:imagedata r:id="rId336" o:title=""/>
          </v:shape>
          <o:OLEObject Type="Embed" ProgID="Equation.DSMT4" ShapeID="_x0000_i1189" DrawAspect="Content" ObjectID="_1463780907" r:id="rId337"/>
        </w:object>
      </w:r>
      <w:r w:rsidR="003D0C99" w:rsidRPr="00664C24">
        <w:rPr>
          <w:rFonts w:ascii="Times New Roman" w:eastAsiaTheme="minorEastAsia" w:hAnsi="Times New Roman"/>
          <w:color w:val="000000" w:themeColor="text1"/>
          <w:szCs w:val="21"/>
        </w:rPr>
        <w:tab/>
      </w:r>
      <w:r w:rsidR="003D0C99" w:rsidRPr="00664C24">
        <w:rPr>
          <w:rFonts w:ascii="Times New Roman" w:eastAsiaTheme="minorEastAsia" w:hAnsi="Times New Roman"/>
          <w:color w:val="000000" w:themeColor="text1"/>
          <w:szCs w:val="21"/>
        </w:rPr>
        <w:tab/>
        <w:t>1</w:t>
      </w:r>
      <w:r w:rsidRPr="00664C24">
        <w:rPr>
          <w:rFonts w:ascii="Times New Roman" w:eastAsiaTheme="minorEastAsia" w:hAnsi="Times New Roman"/>
          <w:color w:val="000000" w:themeColor="text1"/>
          <w:szCs w:val="21"/>
        </w:rPr>
        <w:t>4</w:t>
      </w:r>
      <w:r w:rsidRPr="00664C24">
        <w:rPr>
          <w:rFonts w:ascii="Times New Roman" w:eastAsiaTheme="minorEastAsia" w:hAnsi="Times New Roman"/>
          <w:color w:val="000000" w:themeColor="text1"/>
          <w:szCs w:val="21"/>
        </w:rPr>
        <w:t>．</w:t>
      </w:r>
      <w:r w:rsidR="000F32B2" w:rsidRPr="000F32B2">
        <w:rPr>
          <w:rFonts w:ascii="Times New Roman" w:eastAsiaTheme="minorEastAsia" w:hAnsi="Times New Roman"/>
          <w:color w:val="000000" w:themeColor="text1"/>
          <w:position w:val="-6"/>
          <w:szCs w:val="21"/>
        </w:rPr>
        <w:object w:dxaOrig="200" w:dyaOrig="200">
          <v:shape id="_x0000_i1190" type="#_x0000_t75" alt="" style="width:9.75pt;height:9.75pt" o:ole="">
            <v:imagedata r:id="rId338" o:title=""/>
          </v:shape>
          <o:OLEObject Type="Embed" ProgID="Equation.DSMT4" ShapeID="_x0000_i1190" DrawAspect="Content" ObjectID="_1463780908" r:id="rId339"/>
        </w:object>
      </w:r>
      <w:r w:rsidR="003D0C99" w:rsidRPr="00664C24">
        <w:rPr>
          <w:rFonts w:ascii="Times New Roman" w:eastAsiaTheme="minorEastAsia" w:hAnsi="Times New Roman"/>
          <w:color w:val="000000" w:themeColor="text1"/>
          <w:szCs w:val="21"/>
        </w:rPr>
        <w:t xml:space="preserve"> </w:t>
      </w:r>
    </w:p>
    <w:p w:rsidR="003D0C99" w:rsidRPr="00664C24" w:rsidRDefault="003D0C99" w:rsidP="0072412A">
      <w:pPr>
        <w:spacing w:line="24" w:lineRule="atLeast"/>
        <w:rPr>
          <w:rFonts w:ascii="Times New Roman" w:eastAsiaTheme="minorEastAsia" w:hAnsi="Times New Roman"/>
          <w:b/>
          <w:color w:val="000000" w:themeColor="text1"/>
          <w:szCs w:val="21"/>
        </w:rPr>
      </w:pPr>
      <w:r w:rsidRPr="00664C24">
        <w:rPr>
          <w:rFonts w:ascii="Times New Roman" w:eastAsiaTheme="minorEastAsia" w:hAnsi="Times New Roman"/>
          <w:b/>
          <w:color w:val="000000" w:themeColor="text1"/>
          <w:szCs w:val="21"/>
        </w:rPr>
        <w:t>三、解答题</w:t>
      </w:r>
      <w:r w:rsidR="00664C24" w:rsidRPr="00664C24">
        <w:rPr>
          <w:rFonts w:ascii="Times New Roman" w:eastAsiaTheme="minorEastAsia" w:hAnsi="Times New Roman"/>
          <w:b/>
          <w:color w:val="000000" w:themeColor="text1"/>
          <w:szCs w:val="21"/>
        </w:rPr>
        <w:t>（</w:t>
      </w:r>
      <w:r w:rsidRPr="00664C24">
        <w:rPr>
          <w:rFonts w:ascii="Times New Roman" w:eastAsiaTheme="minorEastAsia" w:hAnsi="Times New Roman"/>
          <w:b/>
          <w:color w:val="000000" w:themeColor="text1"/>
          <w:szCs w:val="21"/>
        </w:rPr>
        <w:t>共</w:t>
      </w:r>
      <w:r w:rsidRPr="00664C24">
        <w:rPr>
          <w:rFonts w:ascii="Times New Roman" w:eastAsiaTheme="minorEastAsia" w:hAnsi="Times New Roman"/>
          <w:b/>
          <w:color w:val="000000" w:themeColor="text1"/>
          <w:szCs w:val="21"/>
        </w:rPr>
        <w:t>6</w:t>
      </w:r>
      <w:r w:rsidRPr="00664C24">
        <w:rPr>
          <w:rFonts w:ascii="Times New Roman" w:eastAsiaTheme="minorEastAsia" w:hAnsi="Times New Roman"/>
          <w:b/>
          <w:color w:val="000000" w:themeColor="text1"/>
          <w:szCs w:val="21"/>
        </w:rPr>
        <w:t>小题</w:t>
      </w:r>
      <w:r w:rsidR="00664C24" w:rsidRPr="00664C24">
        <w:rPr>
          <w:rFonts w:ascii="Times New Roman" w:eastAsiaTheme="minorEastAsia" w:hAnsi="Times New Roman"/>
          <w:b/>
          <w:color w:val="000000" w:themeColor="text1"/>
          <w:szCs w:val="21"/>
        </w:rPr>
        <w:t>，</w:t>
      </w:r>
      <w:r w:rsidRPr="00664C24">
        <w:rPr>
          <w:rFonts w:ascii="Times New Roman" w:eastAsiaTheme="minorEastAsia" w:hAnsi="Times New Roman"/>
          <w:b/>
          <w:color w:val="000000" w:themeColor="text1"/>
          <w:szCs w:val="21"/>
        </w:rPr>
        <w:t>共</w:t>
      </w:r>
      <w:r w:rsidRPr="00664C24">
        <w:rPr>
          <w:rFonts w:ascii="Times New Roman" w:eastAsiaTheme="minorEastAsia" w:hAnsi="Times New Roman"/>
          <w:b/>
          <w:color w:val="000000" w:themeColor="text1"/>
          <w:szCs w:val="21"/>
        </w:rPr>
        <w:t>80</w:t>
      </w:r>
      <w:r w:rsidRPr="00664C24">
        <w:rPr>
          <w:rFonts w:ascii="Times New Roman" w:eastAsiaTheme="minorEastAsia" w:hAnsi="Times New Roman"/>
          <w:b/>
          <w:color w:val="000000" w:themeColor="text1"/>
          <w:szCs w:val="21"/>
        </w:rPr>
        <w:t>分</w:t>
      </w:r>
      <w:r w:rsidR="00664C24" w:rsidRPr="00664C24">
        <w:rPr>
          <w:rFonts w:ascii="Times New Roman" w:eastAsiaTheme="minorEastAsia" w:hAnsi="Times New Roman"/>
          <w:b/>
          <w:color w:val="000000" w:themeColor="text1"/>
          <w:szCs w:val="21"/>
        </w:rPr>
        <w:t>）</w:t>
      </w:r>
    </w:p>
    <w:p w:rsidR="000F32B2" w:rsidRPr="00664C24" w:rsidRDefault="000F32B2" w:rsidP="000F32B2">
      <w:pPr>
        <w:widowControl/>
        <w:spacing w:line="24" w:lineRule="atLeast"/>
        <w:jc w:val="left"/>
        <w:rPr>
          <w:rFonts w:ascii="Times New Roman" w:eastAsiaTheme="minorEastAsia" w:hAnsi="Times New Roman"/>
          <w:color w:val="000000" w:themeColor="text1"/>
          <w:spacing w:val="15"/>
          <w:kern w:val="0"/>
          <w:szCs w:val="21"/>
        </w:rPr>
      </w:pPr>
    </w:p>
    <w:p w:rsidR="000F32B2" w:rsidRPr="00664C24" w:rsidRDefault="000F32B2" w:rsidP="000F32B2">
      <w:pPr>
        <w:widowControl/>
        <w:spacing w:line="24" w:lineRule="atLeast"/>
        <w:jc w:val="left"/>
        <w:rPr>
          <w:rFonts w:ascii="Times New Roman" w:eastAsiaTheme="minorEastAsia" w:hAnsi="Times New Roman"/>
          <w:color w:val="000000" w:themeColor="text1"/>
          <w:spacing w:val="15"/>
          <w:kern w:val="0"/>
          <w:szCs w:val="21"/>
        </w:rPr>
      </w:pPr>
      <w:r w:rsidRPr="00664C24">
        <w:rPr>
          <w:rFonts w:ascii="Times New Roman" w:eastAsiaTheme="minorEastAsia" w:hAnsi="Times New Roman"/>
          <w:color w:val="000000" w:themeColor="text1"/>
          <w:spacing w:val="15"/>
          <w:kern w:val="0"/>
          <w:szCs w:val="21"/>
        </w:rPr>
        <w:t>1</w:t>
      </w:r>
      <w:r>
        <w:rPr>
          <w:rFonts w:ascii="Times New Roman" w:eastAsiaTheme="minorEastAsia" w:hAnsi="Times New Roman"/>
          <w:color w:val="000000" w:themeColor="text1"/>
          <w:spacing w:val="15"/>
          <w:kern w:val="0"/>
          <w:szCs w:val="21"/>
        </w:rPr>
        <w:t>5</w:t>
      </w:r>
      <w:r w:rsidRPr="00664C24">
        <w:rPr>
          <w:rFonts w:ascii="Times New Roman" w:eastAsiaTheme="minorEastAsia" w:hAnsi="Times New Roman"/>
          <w:color w:val="000000" w:themeColor="text1"/>
          <w:spacing w:val="15"/>
          <w:kern w:val="0"/>
          <w:szCs w:val="21"/>
        </w:rPr>
        <w:t>．（共</w:t>
      </w:r>
      <w:r w:rsidRPr="00664C24">
        <w:rPr>
          <w:rFonts w:ascii="Times New Roman" w:eastAsiaTheme="minorEastAsia" w:hAnsi="Times New Roman"/>
          <w:color w:val="000000" w:themeColor="text1"/>
          <w:spacing w:val="15"/>
          <w:kern w:val="0"/>
          <w:szCs w:val="21"/>
        </w:rPr>
        <w:t>13</w:t>
      </w:r>
      <w:r w:rsidRPr="00664C24">
        <w:rPr>
          <w:rFonts w:ascii="Times New Roman" w:eastAsiaTheme="minorEastAsia" w:hAnsi="Times New Roman"/>
          <w:color w:val="000000" w:themeColor="text1"/>
          <w:spacing w:val="15"/>
          <w:kern w:val="0"/>
          <w:szCs w:val="21"/>
        </w:rPr>
        <w:t>分）</w:t>
      </w:r>
    </w:p>
    <w:p w:rsidR="000F32B2" w:rsidRDefault="000F32B2" w:rsidP="000F32B2">
      <w:pPr>
        <w:spacing w:line="24" w:lineRule="atLeast"/>
        <w:rPr>
          <w:rFonts w:ascii="Times New Roman" w:eastAsiaTheme="minorEastAsia" w:hAnsi="Times New Roman"/>
          <w:color w:val="000000" w:themeColor="text1"/>
          <w:kern w:val="0"/>
          <w:szCs w:val="21"/>
        </w:rPr>
      </w:pPr>
      <w:r>
        <w:rPr>
          <w:rFonts w:ascii="Times New Roman" w:eastAsiaTheme="minorEastAsia" w:hAnsi="Times New Roman" w:hint="eastAsia"/>
          <w:color w:val="000000" w:themeColor="text1"/>
          <w:kern w:val="0"/>
          <w:szCs w:val="21"/>
        </w:rPr>
        <w:t>【解析】</w:t>
      </w:r>
    </w:p>
    <w:p w:rsidR="000F32B2" w:rsidRDefault="000F32B2" w:rsidP="000F32B2">
      <w:pPr>
        <w:spacing w:line="24" w:lineRule="atLeast"/>
        <w:rPr>
          <w:rFonts w:ascii="Times New Roman" w:eastAsiaTheme="minorEastAsia" w:hAnsi="Times New Roman"/>
          <w:color w:val="000000" w:themeColor="text1"/>
          <w:position w:val="-6"/>
          <w:szCs w:val="21"/>
        </w:rPr>
      </w:pPr>
      <w:r>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1</w:t>
      </w:r>
      <w:r>
        <w:rPr>
          <w:rFonts w:ascii="Times New Roman" w:eastAsiaTheme="minorEastAsia" w:hAnsi="Times New Roman"/>
          <w:color w:val="000000" w:themeColor="text1"/>
          <w:szCs w:val="21"/>
        </w:rPr>
        <w:t>）</w:t>
      </w:r>
      <w:r w:rsidRPr="00876A5E">
        <w:rPr>
          <w:rFonts w:ascii="Times New Roman" w:eastAsiaTheme="minorEastAsia" w:hAnsi="Times New Roman"/>
          <w:color w:val="000000" w:themeColor="text1"/>
          <w:position w:val="-24"/>
          <w:szCs w:val="21"/>
        </w:rPr>
        <w:object w:dxaOrig="3780" w:dyaOrig="680">
          <v:shape id="_x0000_i1191" type="#_x0000_t75" alt="" style="width:191.25pt;height:34.5pt" o:ole="">
            <v:imagedata r:id="rId340" o:title=""/>
          </v:shape>
          <o:OLEObject Type="Embed" ProgID="Equation.DSMT4" ShapeID="_x0000_i1191" DrawAspect="Content" ObjectID="_1463780909" r:id="rId341"/>
        </w:object>
      </w:r>
    </w:p>
    <w:p w:rsidR="000F32B2" w:rsidRDefault="000F32B2" w:rsidP="000F32B2">
      <w:pPr>
        <w:spacing w:line="24" w:lineRule="atLeast"/>
        <w:rPr>
          <w:rFonts w:ascii="Times New Roman" w:eastAsiaTheme="minorEastAsia" w:hAnsi="Times New Roman"/>
          <w:color w:val="000000" w:themeColor="text1"/>
          <w:position w:val="-6"/>
          <w:szCs w:val="21"/>
        </w:rPr>
      </w:pPr>
      <w:r w:rsidRPr="002C1BE0">
        <w:rPr>
          <w:rFonts w:ascii="Times New Roman" w:eastAsiaTheme="minorEastAsia" w:hAnsi="Times New Roman"/>
          <w:color w:val="000000" w:themeColor="text1"/>
          <w:position w:val="-46"/>
          <w:szCs w:val="21"/>
        </w:rPr>
        <w:object w:dxaOrig="7160" w:dyaOrig="1040">
          <v:shape id="_x0000_i1192" type="#_x0000_t75" alt="" style="width:361.5pt;height:53.25pt" o:ole="">
            <v:imagedata r:id="rId342" o:title=""/>
          </v:shape>
          <o:OLEObject Type="Embed" ProgID="Equation.DSMT4" ShapeID="_x0000_i1192" DrawAspect="Content" ObjectID="_1463780910" r:id="rId343"/>
        </w:object>
      </w:r>
    </w:p>
    <w:p w:rsidR="000F32B2" w:rsidRDefault="000F32B2" w:rsidP="000F32B2">
      <w:pPr>
        <w:spacing w:line="24" w:lineRule="atLeast"/>
        <w:rPr>
          <w:rFonts w:ascii="Times New Roman" w:eastAsiaTheme="minorEastAsia" w:hAnsi="Times New Roman"/>
          <w:color w:val="000000" w:themeColor="text1"/>
          <w:position w:val="-6"/>
          <w:szCs w:val="21"/>
        </w:rPr>
      </w:pPr>
      <w:r>
        <w:rPr>
          <w:rFonts w:ascii="Times New Roman" w:eastAsiaTheme="minorEastAsia" w:hAnsi="Times New Roman" w:hint="eastAsia"/>
          <w:color w:val="000000" w:themeColor="text1"/>
          <w:position w:val="-6"/>
          <w:szCs w:val="21"/>
        </w:rPr>
        <w:t>（</w:t>
      </w:r>
      <w:r>
        <w:rPr>
          <w:rFonts w:ascii="Times New Roman" w:eastAsiaTheme="minorEastAsia" w:hAnsi="Times New Roman" w:hint="eastAsia"/>
          <w:color w:val="000000" w:themeColor="text1"/>
          <w:position w:val="-6"/>
          <w:szCs w:val="21"/>
        </w:rPr>
        <w:t>2</w:t>
      </w:r>
      <w:r>
        <w:rPr>
          <w:rFonts w:ascii="Times New Roman" w:eastAsiaTheme="minorEastAsia" w:hAnsi="Times New Roman" w:hint="eastAsia"/>
          <w:color w:val="000000" w:themeColor="text1"/>
          <w:position w:val="-6"/>
          <w:szCs w:val="21"/>
        </w:rPr>
        <w:t>）在</w:t>
      </w:r>
      <w:r w:rsidRPr="002C1BE0">
        <w:rPr>
          <w:rFonts w:ascii="Times New Roman" w:eastAsiaTheme="minorEastAsia" w:hAnsi="Times New Roman"/>
          <w:color w:val="000000" w:themeColor="text1"/>
          <w:position w:val="-4"/>
          <w:szCs w:val="21"/>
        </w:rPr>
        <w:object w:dxaOrig="700" w:dyaOrig="260">
          <v:shape id="_x0000_i1193" type="#_x0000_t75" style="width:35.25pt;height:12.75pt" o:ole="">
            <v:imagedata r:id="rId344" o:title=""/>
          </v:shape>
          <o:OLEObject Type="Embed" ProgID="Equation.DSMT4" ShapeID="_x0000_i1193" DrawAspect="Content" ObjectID="_1463780911" r:id="rId345"/>
        </w:object>
      </w:r>
      <w:r>
        <w:rPr>
          <w:rFonts w:ascii="Times New Roman" w:eastAsiaTheme="minorEastAsia" w:hAnsi="Times New Roman"/>
          <w:color w:val="000000" w:themeColor="text1"/>
          <w:position w:val="-6"/>
          <w:szCs w:val="21"/>
        </w:rPr>
        <w:t>中，</w:t>
      </w:r>
    </w:p>
    <w:p w:rsidR="000F32B2" w:rsidRDefault="000F32B2" w:rsidP="000F32B2">
      <w:pPr>
        <w:spacing w:line="24" w:lineRule="atLeast"/>
        <w:rPr>
          <w:rFonts w:ascii="Times New Roman" w:eastAsiaTheme="minorEastAsia" w:hAnsi="Times New Roman"/>
          <w:color w:val="000000" w:themeColor="text1"/>
          <w:position w:val="-6"/>
          <w:szCs w:val="21"/>
        </w:rPr>
      </w:pPr>
      <w:r w:rsidRPr="002C1BE0">
        <w:rPr>
          <w:rFonts w:ascii="Times New Roman" w:eastAsiaTheme="minorEastAsia" w:hAnsi="Times New Roman"/>
          <w:color w:val="000000" w:themeColor="text1"/>
          <w:position w:val="-24"/>
          <w:szCs w:val="21"/>
        </w:rPr>
        <w:object w:dxaOrig="3260" w:dyaOrig="620">
          <v:shape id="_x0000_i1194" type="#_x0000_t75" style="width:162.75pt;height:30.75pt" o:ole="">
            <v:imagedata r:id="rId346" o:title=""/>
          </v:shape>
          <o:OLEObject Type="Embed" ProgID="Equation.DSMT4" ShapeID="_x0000_i1194" DrawAspect="Content" ObjectID="_1463780912" r:id="rId347"/>
        </w:object>
      </w:r>
      <w:r>
        <w:rPr>
          <w:rFonts w:ascii="Times New Roman" w:eastAsiaTheme="minorEastAsia" w:hAnsi="Times New Roman"/>
          <w:color w:val="000000" w:themeColor="text1"/>
          <w:position w:val="-6"/>
          <w:szCs w:val="21"/>
        </w:rPr>
        <w:t>，</w:t>
      </w:r>
      <w:r>
        <w:rPr>
          <w:rFonts w:ascii="Times New Roman" w:eastAsiaTheme="minorEastAsia" w:hAnsi="Times New Roman" w:hint="eastAsia"/>
          <w:color w:val="000000" w:themeColor="text1"/>
          <w:position w:val="-6"/>
          <w:szCs w:val="21"/>
        </w:rPr>
        <w:t>即：</w:t>
      </w:r>
      <w:r w:rsidRPr="002C1BE0">
        <w:rPr>
          <w:rFonts w:ascii="Times New Roman" w:eastAsiaTheme="minorEastAsia" w:hAnsi="Times New Roman"/>
          <w:color w:val="000000" w:themeColor="text1"/>
          <w:position w:val="-60"/>
          <w:szCs w:val="21"/>
        </w:rPr>
        <w:object w:dxaOrig="1900" w:dyaOrig="980">
          <v:shape id="_x0000_i1195" type="#_x0000_t75" style="width:95.25pt;height:48.75pt" o:ole="">
            <v:imagedata r:id="rId348" o:title=""/>
          </v:shape>
          <o:OLEObject Type="Embed" ProgID="Equation.DSMT4" ShapeID="_x0000_i1195" DrawAspect="Content" ObjectID="_1463780913" r:id="rId349"/>
        </w:object>
      </w:r>
    </w:p>
    <w:p w:rsidR="000F32B2" w:rsidRDefault="000F32B2" w:rsidP="000F32B2">
      <w:pPr>
        <w:spacing w:line="24" w:lineRule="atLeast"/>
        <w:rPr>
          <w:rFonts w:ascii="Times New Roman" w:eastAsiaTheme="minorEastAsia" w:hAnsi="Times New Roman"/>
          <w:color w:val="000000" w:themeColor="text1"/>
          <w:position w:val="-6"/>
          <w:szCs w:val="21"/>
        </w:rPr>
      </w:pPr>
      <w:r>
        <w:rPr>
          <w:rFonts w:ascii="Times New Roman" w:eastAsiaTheme="minorEastAsia" w:hAnsi="Times New Roman" w:hint="eastAsia"/>
          <w:color w:val="000000" w:themeColor="text1"/>
          <w:position w:val="-6"/>
          <w:szCs w:val="21"/>
        </w:rPr>
        <w:t>解得：</w:t>
      </w:r>
      <w:r w:rsidRPr="00443115">
        <w:rPr>
          <w:rFonts w:ascii="Times New Roman" w:eastAsiaTheme="minorEastAsia" w:hAnsi="Times New Roman"/>
          <w:color w:val="000000" w:themeColor="text1"/>
          <w:position w:val="-10"/>
          <w:szCs w:val="21"/>
        </w:rPr>
        <w:t xml:space="preserve"> </w:t>
      </w:r>
      <w:r w:rsidRPr="00443115">
        <w:rPr>
          <w:rFonts w:ascii="Times New Roman" w:eastAsiaTheme="minorEastAsia" w:hAnsi="Times New Roman"/>
          <w:color w:val="000000" w:themeColor="text1"/>
          <w:position w:val="-10"/>
          <w:szCs w:val="21"/>
        </w:rPr>
        <w:object w:dxaOrig="1540" w:dyaOrig="320">
          <v:shape id="_x0000_i1196" type="#_x0000_t75" alt="" style="width:77.25pt;height:15.75pt" o:ole="">
            <v:imagedata r:id="rId350" o:title=""/>
          </v:shape>
          <o:OLEObject Type="Embed" ProgID="Equation.DSMT4" ShapeID="_x0000_i1196" DrawAspect="Content" ObjectID="_1463780914" r:id="rId351"/>
        </w:object>
      </w:r>
    </w:p>
    <w:p w:rsidR="000F32B2" w:rsidRDefault="000F32B2" w:rsidP="000F32B2">
      <w:pPr>
        <w:spacing w:line="24" w:lineRule="atLeast"/>
        <w:rPr>
          <w:rFonts w:ascii="Times New Roman" w:eastAsiaTheme="minorEastAsia" w:hAnsi="Times New Roman"/>
          <w:color w:val="000000" w:themeColor="text1"/>
          <w:position w:val="-6"/>
          <w:szCs w:val="21"/>
        </w:rPr>
      </w:pPr>
      <w:r>
        <w:rPr>
          <w:rFonts w:ascii="Times New Roman" w:eastAsiaTheme="minorEastAsia" w:hAnsi="Times New Roman" w:hint="eastAsia"/>
          <w:color w:val="000000" w:themeColor="text1"/>
          <w:position w:val="-6"/>
          <w:szCs w:val="21"/>
        </w:rPr>
        <w:t>在</w:t>
      </w:r>
      <w:r>
        <w:rPr>
          <w:rFonts w:ascii="Times New Roman" w:eastAsiaTheme="minorEastAsia" w:hAnsi="Times New Roman"/>
          <w:color w:val="000000" w:themeColor="text1"/>
          <w:position w:val="-6"/>
          <w:szCs w:val="21"/>
        </w:rPr>
        <w:object w:dxaOrig="700" w:dyaOrig="279">
          <v:shape id="_x0000_i1197" type="#_x0000_t75" style="width:35.25pt;height:14.25pt" o:ole="">
            <v:imagedata r:id="rId352" o:title=""/>
          </v:shape>
          <o:OLEObject Type="Embed" ProgID="Equation.DSMT4" ShapeID="_x0000_i1197" DrawAspect="Content" ObjectID="_1463780915" r:id="rId353"/>
        </w:object>
      </w:r>
      <w:r>
        <w:rPr>
          <w:rFonts w:ascii="Times New Roman" w:eastAsiaTheme="minorEastAsia" w:hAnsi="Times New Roman"/>
          <w:color w:val="000000" w:themeColor="text1"/>
          <w:position w:val="-6"/>
          <w:szCs w:val="21"/>
        </w:rPr>
        <w:t>中</w:t>
      </w:r>
      <w:r>
        <w:rPr>
          <w:rFonts w:ascii="Times New Roman" w:eastAsiaTheme="minorEastAsia" w:hAnsi="Times New Roman" w:hint="eastAsia"/>
          <w:color w:val="000000" w:themeColor="text1"/>
          <w:position w:val="-6"/>
          <w:szCs w:val="21"/>
        </w:rPr>
        <w:t>，</w:t>
      </w:r>
    </w:p>
    <w:p w:rsidR="000F32B2" w:rsidRDefault="000F32B2" w:rsidP="000F32B2">
      <w:pPr>
        <w:spacing w:line="24" w:lineRule="atLeast"/>
        <w:rPr>
          <w:rFonts w:ascii="Times New Roman" w:eastAsiaTheme="minorEastAsia" w:hAnsi="Times New Roman"/>
          <w:color w:val="000000" w:themeColor="text1"/>
          <w:position w:val="-6"/>
          <w:szCs w:val="21"/>
        </w:rPr>
      </w:pPr>
      <w:r w:rsidRPr="00022EC7">
        <w:rPr>
          <w:rFonts w:ascii="Times New Roman" w:eastAsiaTheme="minorEastAsia" w:hAnsi="Times New Roman"/>
          <w:color w:val="000000" w:themeColor="text1"/>
          <w:position w:val="-44"/>
          <w:szCs w:val="21"/>
        </w:rPr>
        <w:object w:dxaOrig="4160" w:dyaOrig="999">
          <v:shape id="_x0000_i1198" type="#_x0000_t75" style="width:207.75pt;height:50.25pt" o:ole="">
            <v:imagedata r:id="rId354" o:title=""/>
          </v:shape>
          <o:OLEObject Type="Embed" ProgID="Equation.DSMT4" ShapeID="_x0000_i1198" DrawAspect="Content" ObjectID="_1463780916" r:id="rId355"/>
        </w:object>
      </w:r>
    </w:p>
    <w:p w:rsidR="000F32B2" w:rsidRDefault="000F32B2" w:rsidP="000F32B2">
      <w:pPr>
        <w:spacing w:line="24" w:lineRule="atLeast"/>
        <w:rPr>
          <w:rFonts w:ascii="Times New Roman" w:eastAsiaTheme="minorEastAsia" w:hAnsi="Times New Roman"/>
          <w:color w:val="000000" w:themeColor="text1"/>
          <w:position w:val="-6"/>
          <w:szCs w:val="21"/>
        </w:rPr>
      </w:pPr>
      <w:r>
        <w:rPr>
          <w:rFonts w:ascii="Times New Roman" w:eastAsiaTheme="minorEastAsia" w:hAnsi="Times New Roman"/>
          <w:color w:val="000000" w:themeColor="text1"/>
          <w:position w:val="-6"/>
          <w:szCs w:val="21"/>
        </w:rPr>
        <w:object w:dxaOrig="960" w:dyaOrig="279">
          <v:shape id="_x0000_i1199" type="#_x0000_t75" style="width:48pt;height:14.25pt" o:ole="">
            <v:imagedata r:id="rId356" o:title=""/>
          </v:shape>
          <o:OLEObject Type="Embed" ProgID="Equation.DSMT4" ShapeID="_x0000_i1199" DrawAspect="Content" ObjectID="_1463780917" r:id="rId357"/>
        </w:object>
      </w:r>
    </w:p>
    <w:p w:rsidR="000F32B2" w:rsidRDefault="000F32B2" w:rsidP="000F32B2">
      <w:pPr>
        <w:spacing w:line="24" w:lineRule="atLeast"/>
        <w:rPr>
          <w:rFonts w:ascii="Times New Roman" w:eastAsiaTheme="minorEastAsia" w:hAnsi="Times New Roman"/>
          <w:color w:val="000000" w:themeColor="text1"/>
          <w:position w:val="-6"/>
          <w:szCs w:val="21"/>
        </w:rPr>
      </w:pPr>
    </w:p>
    <w:p w:rsidR="003112BA" w:rsidRPr="00664C24" w:rsidRDefault="003112BA" w:rsidP="0072412A">
      <w:pPr>
        <w:widowControl/>
        <w:spacing w:line="24" w:lineRule="atLeast"/>
        <w:jc w:val="left"/>
        <w:rPr>
          <w:rFonts w:ascii="Times New Roman" w:eastAsiaTheme="minorEastAsia" w:hAnsi="Times New Roman"/>
          <w:color w:val="000000" w:themeColor="text1"/>
          <w:spacing w:val="15"/>
          <w:kern w:val="0"/>
          <w:szCs w:val="21"/>
        </w:rPr>
      </w:pPr>
    </w:p>
    <w:p w:rsidR="003D0C99" w:rsidRPr="00664C24" w:rsidRDefault="003D0C99" w:rsidP="0072412A">
      <w:pPr>
        <w:widowControl/>
        <w:spacing w:line="24" w:lineRule="atLeast"/>
        <w:jc w:val="left"/>
        <w:rPr>
          <w:rFonts w:ascii="Times New Roman" w:eastAsiaTheme="minorEastAsia" w:hAnsi="Times New Roman"/>
          <w:color w:val="000000" w:themeColor="text1"/>
          <w:spacing w:val="15"/>
          <w:kern w:val="0"/>
          <w:szCs w:val="21"/>
        </w:rPr>
      </w:pPr>
      <w:r w:rsidRPr="00664C24">
        <w:rPr>
          <w:rFonts w:ascii="Times New Roman" w:eastAsiaTheme="minorEastAsia" w:hAnsi="Times New Roman"/>
          <w:color w:val="000000" w:themeColor="text1"/>
          <w:spacing w:val="15"/>
          <w:kern w:val="0"/>
          <w:szCs w:val="21"/>
        </w:rPr>
        <w:t>1</w:t>
      </w:r>
      <w:r w:rsidR="00664C24" w:rsidRPr="00664C24">
        <w:rPr>
          <w:rFonts w:ascii="Times New Roman" w:eastAsiaTheme="minorEastAsia" w:hAnsi="Times New Roman"/>
          <w:color w:val="000000" w:themeColor="text1"/>
          <w:spacing w:val="15"/>
          <w:kern w:val="0"/>
          <w:szCs w:val="21"/>
        </w:rPr>
        <w:t>6</w:t>
      </w:r>
      <w:r w:rsidR="00664C24" w:rsidRPr="00664C24">
        <w:rPr>
          <w:rFonts w:ascii="Times New Roman" w:eastAsiaTheme="minorEastAsia" w:hAnsi="Times New Roman"/>
          <w:color w:val="000000" w:themeColor="text1"/>
          <w:spacing w:val="15"/>
          <w:kern w:val="0"/>
          <w:szCs w:val="21"/>
        </w:rPr>
        <w:t>．（</w:t>
      </w:r>
      <w:r w:rsidRPr="00664C24">
        <w:rPr>
          <w:rFonts w:ascii="Times New Roman" w:eastAsiaTheme="minorEastAsia" w:hAnsi="Times New Roman"/>
          <w:color w:val="000000" w:themeColor="text1"/>
          <w:spacing w:val="15"/>
          <w:kern w:val="0"/>
          <w:szCs w:val="21"/>
        </w:rPr>
        <w:t>共</w:t>
      </w:r>
      <w:r w:rsidRPr="00664C24">
        <w:rPr>
          <w:rFonts w:ascii="Times New Roman" w:eastAsiaTheme="minorEastAsia" w:hAnsi="Times New Roman"/>
          <w:color w:val="000000" w:themeColor="text1"/>
          <w:spacing w:val="15"/>
          <w:kern w:val="0"/>
          <w:szCs w:val="21"/>
        </w:rPr>
        <w:t>13</w:t>
      </w:r>
      <w:r w:rsidRPr="00664C24">
        <w:rPr>
          <w:rFonts w:ascii="Times New Roman" w:eastAsiaTheme="minorEastAsia" w:hAnsi="Times New Roman"/>
          <w:color w:val="000000" w:themeColor="text1"/>
          <w:spacing w:val="15"/>
          <w:kern w:val="0"/>
          <w:szCs w:val="21"/>
        </w:rPr>
        <w:t>分</w:t>
      </w:r>
      <w:r w:rsidR="00664C24" w:rsidRPr="00664C24">
        <w:rPr>
          <w:rFonts w:ascii="Times New Roman" w:eastAsiaTheme="minorEastAsia" w:hAnsi="Times New Roman"/>
          <w:color w:val="000000" w:themeColor="text1"/>
          <w:spacing w:val="15"/>
          <w:kern w:val="0"/>
          <w:szCs w:val="21"/>
        </w:rPr>
        <w:t>）</w:t>
      </w:r>
    </w:p>
    <w:p w:rsidR="00D20AEC" w:rsidRDefault="003D0C99" w:rsidP="0072412A">
      <w:pPr>
        <w:widowControl/>
        <w:spacing w:line="24" w:lineRule="atLeast"/>
        <w:jc w:val="left"/>
        <w:rPr>
          <w:rFonts w:ascii="Times New Roman" w:eastAsiaTheme="minorEastAsia" w:hAnsi="Times New Roman"/>
          <w:color w:val="000000" w:themeColor="text1"/>
          <w:spacing w:val="15"/>
          <w:kern w:val="0"/>
          <w:szCs w:val="21"/>
        </w:rPr>
      </w:pPr>
      <w:r w:rsidRPr="00664C24">
        <w:rPr>
          <w:rFonts w:ascii="Times New Roman" w:eastAsiaTheme="minorEastAsia" w:hAnsi="Times New Roman"/>
          <w:color w:val="000000" w:themeColor="text1"/>
          <w:spacing w:val="15"/>
          <w:kern w:val="0"/>
          <w:szCs w:val="21"/>
        </w:rPr>
        <w:t>解</w:t>
      </w:r>
      <w:r w:rsidR="00664C24" w:rsidRPr="00664C24">
        <w:rPr>
          <w:rFonts w:ascii="Times New Roman" w:eastAsiaTheme="minorEastAsia" w:hAnsi="Times New Roman"/>
          <w:color w:val="000000" w:themeColor="text1"/>
          <w:spacing w:val="15"/>
          <w:kern w:val="0"/>
          <w:szCs w:val="21"/>
        </w:rPr>
        <w:t>：</w:t>
      </w:r>
      <w:r w:rsidR="00D20AEC">
        <w:rPr>
          <w:rFonts w:ascii="Times New Roman" w:eastAsiaTheme="minorEastAsia" w:hAnsi="Times New Roman" w:hint="eastAsia"/>
          <w:color w:val="000000" w:themeColor="text1"/>
          <w:spacing w:val="15"/>
          <w:kern w:val="0"/>
          <w:szCs w:val="21"/>
        </w:rPr>
        <w:t>（</w:t>
      </w:r>
      <w:r w:rsidR="00D20AEC">
        <w:rPr>
          <w:rFonts w:ascii="Times New Roman" w:eastAsiaTheme="minorEastAsia" w:hAnsi="Times New Roman" w:hint="eastAsia"/>
          <w:color w:val="000000" w:themeColor="text1"/>
          <w:spacing w:val="15"/>
          <w:kern w:val="0"/>
          <w:szCs w:val="21"/>
        </w:rPr>
        <w:t>1</w:t>
      </w:r>
      <w:r w:rsidR="00D20AEC">
        <w:rPr>
          <w:rFonts w:ascii="Times New Roman" w:eastAsiaTheme="minorEastAsia" w:hAnsi="Times New Roman"/>
          <w:color w:val="000000" w:themeColor="text1"/>
          <w:spacing w:val="15"/>
          <w:kern w:val="0"/>
          <w:szCs w:val="21"/>
        </w:rPr>
        <w:t>）</w:t>
      </w:r>
      <w:r w:rsidR="00D20AEC">
        <w:rPr>
          <w:rFonts w:ascii="Times New Roman" w:eastAsiaTheme="minorEastAsia" w:hAnsi="Times New Roman" w:hint="eastAsia"/>
          <w:color w:val="000000" w:themeColor="text1"/>
          <w:spacing w:val="15"/>
          <w:kern w:val="0"/>
          <w:szCs w:val="21"/>
        </w:rPr>
        <w:t>设</w:t>
      </w:r>
      <w:r w:rsidR="00D20AEC">
        <w:rPr>
          <w:rFonts w:ascii="Times New Roman" w:eastAsiaTheme="minorEastAsia" w:hAnsi="Times New Roman"/>
          <w:color w:val="000000" w:themeColor="text1"/>
          <w:spacing w:val="15"/>
          <w:kern w:val="0"/>
          <w:szCs w:val="21"/>
        </w:rPr>
        <w:t>李明在该场比赛中</w:t>
      </w:r>
      <w:r w:rsidR="00D20AEC">
        <w:rPr>
          <w:rFonts w:ascii="Times New Roman" w:eastAsiaTheme="minorEastAsia" w:hAnsi="Times New Roman" w:hint="eastAsia"/>
          <w:color w:val="000000" w:themeColor="text1"/>
          <w:spacing w:val="15"/>
          <w:kern w:val="0"/>
          <w:szCs w:val="21"/>
        </w:rPr>
        <w:t>投篮</w:t>
      </w:r>
      <w:r w:rsidR="00D20AEC">
        <w:rPr>
          <w:rFonts w:ascii="Times New Roman" w:eastAsiaTheme="minorEastAsia" w:hAnsi="Times New Roman"/>
          <w:color w:val="000000" w:themeColor="text1"/>
          <w:spacing w:val="15"/>
          <w:kern w:val="0"/>
          <w:szCs w:val="21"/>
        </w:rPr>
        <w:t>命中率超过</w:t>
      </w:r>
      <w:r w:rsidR="00D20AEC" w:rsidRPr="00D20AEC">
        <w:rPr>
          <w:rFonts w:ascii="Times New Roman" w:eastAsiaTheme="minorEastAsia" w:hAnsi="Times New Roman"/>
          <w:color w:val="000000" w:themeColor="text1"/>
          <w:spacing w:val="15"/>
          <w:kern w:val="0"/>
          <w:position w:val="-6"/>
          <w:szCs w:val="21"/>
        </w:rPr>
        <w:object w:dxaOrig="340" w:dyaOrig="260">
          <v:shape id="_x0000_i1200" type="#_x0000_t75" alt="" style="width:17.25pt;height:12.75pt" o:ole="">
            <v:imagedata r:id="rId358" o:title=""/>
          </v:shape>
          <o:OLEObject Type="Embed" ProgID="Equation.DSMT4" ShapeID="_x0000_i1200" DrawAspect="Content" ObjectID="_1463780918" r:id="rId359"/>
        </w:object>
      </w:r>
      <w:r w:rsidR="00D20AEC">
        <w:rPr>
          <w:rFonts w:ascii="Times New Roman" w:eastAsiaTheme="minorEastAsia" w:hAnsi="Times New Roman" w:hint="eastAsia"/>
          <w:color w:val="000000" w:themeColor="text1"/>
          <w:spacing w:val="15"/>
          <w:kern w:val="0"/>
          <w:szCs w:val="21"/>
        </w:rPr>
        <w:t>的</w:t>
      </w:r>
      <w:r w:rsidR="00D20AEC">
        <w:rPr>
          <w:rFonts w:ascii="Times New Roman" w:eastAsiaTheme="minorEastAsia" w:hAnsi="Times New Roman"/>
          <w:color w:val="000000" w:themeColor="text1"/>
          <w:spacing w:val="15"/>
          <w:kern w:val="0"/>
          <w:szCs w:val="21"/>
        </w:rPr>
        <w:t>概率</w:t>
      </w:r>
      <w:r w:rsidR="00D20AEC">
        <w:rPr>
          <w:rFonts w:ascii="Times New Roman" w:eastAsiaTheme="minorEastAsia" w:hAnsi="Times New Roman" w:hint="eastAsia"/>
          <w:color w:val="000000" w:themeColor="text1"/>
          <w:spacing w:val="15"/>
          <w:kern w:val="0"/>
          <w:szCs w:val="21"/>
        </w:rPr>
        <w:t>为事件</w:t>
      </w:r>
      <w:r w:rsidR="00D20AEC" w:rsidRPr="00D20AEC">
        <w:rPr>
          <w:rFonts w:ascii="Times New Roman" w:eastAsiaTheme="minorEastAsia" w:hAnsi="Times New Roman"/>
          <w:color w:val="000000" w:themeColor="text1"/>
          <w:spacing w:val="15"/>
          <w:kern w:val="0"/>
          <w:position w:val="-4"/>
          <w:szCs w:val="21"/>
        </w:rPr>
        <w:object w:dxaOrig="220" w:dyaOrig="240">
          <v:shape id="_x0000_i1201" type="#_x0000_t75" alt="" style="width:11.25pt;height:12pt" o:ole="">
            <v:imagedata r:id="rId360" o:title=""/>
          </v:shape>
          <o:OLEObject Type="Embed" ProgID="Equation.DSMT4" ShapeID="_x0000_i1201" DrawAspect="Content" ObjectID="_1463780919" r:id="rId361"/>
        </w:object>
      </w:r>
      <w:r w:rsidR="003112BA">
        <w:rPr>
          <w:rFonts w:ascii="Times New Roman" w:eastAsiaTheme="minorEastAsia" w:hAnsi="Times New Roman" w:hint="eastAsia"/>
          <w:color w:val="000000" w:themeColor="text1"/>
          <w:spacing w:val="15"/>
          <w:kern w:val="0"/>
          <w:szCs w:val="21"/>
        </w:rPr>
        <w:t>，</w:t>
      </w:r>
    </w:p>
    <w:p w:rsidR="00D20AEC" w:rsidRDefault="00D20AEC" w:rsidP="0072412A">
      <w:pPr>
        <w:widowControl/>
        <w:spacing w:line="24" w:lineRule="atLeast"/>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由</w:t>
      </w:r>
      <w:r>
        <w:rPr>
          <w:rFonts w:ascii="Times New Roman" w:eastAsiaTheme="minorEastAsia" w:hAnsi="Times New Roman"/>
          <w:color w:val="000000" w:themeColor="text1"/>
          <w:spacing w:val="15"/>
          <w:kern w:val="0"/>
          <w:szCs w:val="21"/>
        </w:rPr>
        <w:t>题可知，</w:t>
      </w:r>
      <w:r>
        <w:rPr>
          <w:rFonts w:ascii="Times New Roman" w:eastAsiaTheme="minorEastAsia" w:hAnsi="Times New Roman" w:hint="eastAsia"/>
          <w:color w:val="000000" w:themeColor="text1"/>
          <w:spacing w:val="15"/>
          <w:kern w:val="0"/>
          <w:szCs w:val="21"/>
        </w:rPr>
        <w:t>李明</w:t>
      </w:r>
      <w:r>
        <w:rPr>
          <w:rFonts w:ascii="Times New Roman" w:eastAsiaTheme="minorEastAsia" w:hAnsi="Times New Roman"/>
          <w:color w:val="000000" w:themeColor="text1"/>
          <w:spacing w:val="15"/>
          <w:kern w:val="0"/>
          <w:szCs w:val="21"/>
        </w:rPr>
        <w:t>在</w:t>
      </w:r>
      <w:r>
        <w:rPr>
          <w:rFonts w:ascii="Times New Roman" w:eastAsiaTheme="minorEastAsia" w:hAnsi="Times New Roman" w:hint="eastAsia"/>
          <w:color w:val="000000" w:themeColor="text1"/>
          <w:spacing w:val="15"/>
          <w:kern w:val="0"/>
          <w:szCs w:val="21"/>
        </w:rPr>
        <w:t>该场</w:t>
      </w:r>
      <w:r>
        <w:rPr>
          <w:rFonts w:ascii="Times New Roman" w:eastAsiaTheme="minorEastAsia" w:hAnsi="Times New Roman"/>
          <w:color w:val="000000" w:themeColor="text1"/>
          <w:spacing w:val="15"/>
          <w:kern w:val="0"/>
          <w:szCs w:val="21"/>
        </w:rPr>
        <w:t>比赛中命中率超过</w:t>
      </w:r>
      <w:r w:rsidRPr="00D20AEC">
        <w:rPr>
          <w:rFonts w:ascii="Times New Roman" w:eastAsiaTheme="minorEastAsia" w:hAnsi="Times New Roman"/>
          <w:color w:val="000000" w:themeColor="text1"/>
          <w:spacing w:val="15"/>
          <w:kern w:val="0"/>
          <w:position w:val="-6"/>
          <w:szCs w:val="21"/>
        </w:rPr>
        <w:object w:dxaOrig="340" w:dyaOrig="260">
          <v:shape id="_x0000_i1202" type="#_x0000_t75" alt="" style="width:17.25pt;height:12.75pt" o:ole="">
            <v:imagedata r:id="rId358" o:title=""/>
          </v:shape>
          <o:OLEObject Type="Embed" ProgID="Equation.DSMT4" ShapeID="_x0000_i1202" DrawAspect="Content" ObjectID="_1463780920" r:id="rId362"/>
        </w:object>
      </w:r>
      <w:r>
        <w:rPr>
          <w:rFonts w:ascii="Times New Roman" w:eastAsiaTheme="minorEastAsia" w:hAnsi="Times New Roman" w:hint="eastAsia"/>
          <w:color w:val="000000" w:themeColor="text1"/>
          <w:spacing w:val="15"/>
          <w:kern w:val="0"/>
          <w:szCs w:val="21"/>
        </w:rPr>
        <w:t>的场次</w:t>
      </w:r>
      <w:r>
        <w:rPr>
          <w:rFonts w:ascii="Times New Roman" w:eastAsiaTheme="minorEastAsia" w:hAnsi="Times New Roman"/>
          <w:color w:val="000000" w:themeColor="text1"/>
          <w:spacing w:val="15"/>
          <w:kern w:val="0"/>
          <w:szCs w:val="21"/>
        </w:rPr>
        <w:t>有</w:t>
      </w:r>
      <w:r>
        <w:rPr>
          <w:rFonts w:ascii="Times New Roman" w:eastAsiaTheme="minorEastAsia" w:hAnsi="Times New Roman" w:hint="eastAsia"/>
          <w:color w:val="000000" w:themeColor="text1"/>
          <w:spacing w:val="15"/>
          <w:kern w:val="0"/>
          <w:szCs w:val="21"/>
        </w:rPr>
        <w:t>：</w:t>
      </w:r>
    </w:p>
    <w:p w:rsidR="00D20AEC" w:rsidRDefault="00D20AEC" w:rsidP="0072412A">
      <w:pPr>
        <w:widowControl/>
        <w:spacing w:line="24" w:lineRule="atLeast"/>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主场</w:t>
      </w:r>
      <w:r>
        <w:rPr>
          <w:rFonts w:ascii="Times New Roman" w:eastAsiaTheme="minorEastAsia" w:hAnsi="Times New Roman" w:hint="eastAsia"/>
          <w:color w:val="000000" w:themeColor="text1"/>
          <w:spacing w:val="15"/>
          <w:kern w:val="0"/>
          <w:szCs w:val="21"/>
        </w:rPr>
        <w:t>2</w: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主场</w:t>
      </w:r>
      <w:r>
        <w:rPr>
          <w:rFonts w:ascii="Times New Roman" w:eastAsiaTheme="minorEastAsia" w:hAnsi="Times New Roman" w:hint="eastAsia"/>
          <w:color w:val="000000" w:themeColor="text1"/>
          <w:spacing w:val="15"/>
          <w:kern w:val="0"/>
          <w:szCs w:val="21"/>
        </w:rPr>
        <w:t>3</w: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主场</w:t>
      </w:r>
      <w:r>
        <w:rPr>
          <w:rFonts w:ascii="Times New Roman" w:eastAsiaTheme="minorEastAsia" w:hAnsi="Times New Roman" w:hint="eastAsia"/>
          <w:color w:val="000000" w:themeColor="text1"/>
          <w:spacing w:val="15"/>
          <w:kern w:val="0"/>
          <w:szCs w:val="21"/>
        </w:rPr>
        <w:t>5</w: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客场</w:t>
      </w:r>
      <w:r>
        <w:rPr>
          <w:rFonts w:ascii="Times New Roman" w:eastAsiaTheme="minorEastAsia" w:hAnsi="Times New Roman" w:hint="eastAsia"/>
          <w:color w:val="000000" w:themeColor="text1"/>
          <w:spacing w:val="15"/>
          <w:kern w:val="0"/>
          <w:szCs w:val="21"/>
        </w:rPr>
        <w:t>2</w: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客场</w:t>
      </w:r>
      <w:r>
        <w:rPr>
          <w:rFonts w:ascii="Times New Roman" w:eastAsiaTheme="minorEastAsia" w:hAnsi="Times New Roman" w:hint="eastAsia"/>
          <w:color w:val="000000" w:themeColor="text1"/>
          <w:spacing w:val="15"/>
          <w:kern w:val="0"/>
          <w:szCs w:val="21"/>
        </w:rPr>
        <w:t>4</w:t>
      </w:r>
      <w:r>
        <w:rPr>
          <w:rFonts w:ascii="Times New Roman" w:eastAsiaTheme="minorEastAsia" w:hAnsi="Times New Roman" w:hint="eastAsia"/>
          <w:color w:val="000000" w:themeColor="text1"/>
          <w:spacing w:val="15"/>
          <w:kern w:val="0"/>
          <w:szCs w:val="21"/>
        </w:rPr>
        <w:t>，共计</w:t>
      </w:r>
      <w:r>
        <w:rPr>
          <w:rFonts w:ascii="Times New Roman" w:eastAsiaTheme="minorEastAsia" w:hAnsi="Times New Roman" w:hint="eastAsia"/>
          <w:color w:val="000000" w:themeColor="text1"/>
          <w:spacing w:val="15"/>
          <w:kern w:val="0"/>
          <w:szCs w:val="21"/>
        </w:rPr>
        <w:t>5</w:t>
      </w:r>
      <w:r>
        <w:rPr>
          <w:rFonts w:ascii="Times New Roman" w:eastAsiaTheme="minorEastAsia" w:hAnsi="Times New Roman" w:hint="eastAsia"/>
          <w:color w:val="000000" w:themeColor="text1"/>
          <w:spacing w:val="15"/>
          <w:kern w:val="0"/>
          <w:szCs w:val="21"/>
        </w:rPr>
        <w:t>场</w:t>
      </w:r>
    </w:p>
    <w:p w:rsidR="00D20AEC" w:rsidRPr="00D20AEC" w:rsidRDefault="00D20AEC" w:rsidP="0072412A">
      <w:pPr>
        <w:widowControl/>
        <w:spacing w:line="24" w:lineRule="atLeast"/>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所以</w:t>
      </w:r>
      <w:r>
        <w:rPr>
          <w:rFonts w:ascii="Times New Roman" w:eastAsiaTheme="minorEastAsia" w:hAnsi="Times New Roman"/>
          <w:color w:val="000000" w:themeColor="text1"/>
          <w:spacing w:val="15"/>
          <w:kern w:val="0"/>
          <w:szCs w:val="21"/>
        </w:rPr>
        <w:t>李明在该场比赛中</w:t>
      </w:r>
      <w:r>
        <w:rPr>
          <w:rFonts w:ascii="Times New Roman" w:eastAsiaTheme="minorEastAsia" w:hAnsi="Times New Roman" w:hint="eastAsia"/>
          <w:color w:val="000000" w:themeColor="text1"/>
          <w:spacing w:val="15"/>
          <w:kern w:val="0"/>
          <w:szCs w:val="21"/>
        </w:rPr>
        <w:t>投篮</w:t>
      </w:r>
      <w:r>
        <w:rPr>
          <w:rFonts w:ascii="Times New Roman" w:eastAsiaTheme="minorEastAsia" w:hAnsi="Times New Roman"/>
          <w:color w:val="000000" w:themeColor="text1"/>
          <w:spacing w:val="15"/>
          <w:kern w:val="0"/>
          <w:szCs w:val="21"/>
        </w:rPr>
        <w:t>命中率超过</w:t>
      </w:r>
      <w:r w:rsidRPr="00D20AEC">
        <w:rPr>
          <w:rFonts w:ascii="Times New Roman" w:eastAsiaTheme="minorEastAsia" w:hAnsi="Times New Roman"/>
          <w:color w:val="000000" w:themeColor="text1"/>
          <w:spacing w:val="15"/>
          <w:kern w:val="0"/>
          <w:position w:val="-6"/>
          <w:szCs w:val="21"/>
        </w:rPr>
        <w:object w:dxaOrig="340" w:dyaOrig="260">
          <v:shape id="_x0000_i1203" type="#_x0000_t75" alt="" style="width:17.25pt;height:12.75pt" o:ole="">
            <v:imagedata r:id="rId358" o:title=""/>
          </v:shape>
          <o:OLEObject Type="Embed" ProgID="Equation.DSMT4" ShapeID="_x0000_i1203" DrawAspect="Content" ObjectID="_1463780921" r:id="rId363"/>
        </w:object>
      </w:r>
      <w:r>
        <w:rPr>
          <w:rFonts w:ascii="Times New Roman" w:eastAsiaTheme="minorEastAsia" w:hAnsi="Times New Roman" w:hint="eastAsia"/>
          <w:color w:val="000000" w:themeColor="text1"/>
          <w:spacing w:val="15"/>
          <w:kern w:val="0"/>
          <w:szCs w:val="21"/>
        </w:rPr>
        <w:t>的</w:t>
      </w:r>
      <w:r>
        <w:rPr>
          <w:rFonts w:ascii="Times New Roman" w:eastAsiaTheme="minorEastAsia" w:hAnsi="Times New Roman"/>
          <w:color w:val="000000" w:themeColor="text1"/>
          <w:spacing w:val="15"/>
          <w:kern w:val="0"/>
          <w:szCs w:val="21"/>
        </w:rPr>
        <w:t>概率</w:t>
      </w:r>
      <w:r w:rsidRPr="00D20AEC">
        <w:rPr>
          <w:rFonts w:ascii="Times New Roman" w:eastAsiaTheme="minorEastAsia" w:hAnsi="Times New Roman"/>
          <w:color w:val="000000" w:themeColor="text1"/>
          <w:spacing w:val="15"/>
          <w:kern w:val="0"/>
          <w:position w:val="-22"/>
          <w:szCs w:val="21"/>
        </w:rPr>
        <w:object w:dxaOrig="1320" w:dyaOrig="560">
          <v:shape id="_x0000_i1204" type="#_x0000_t75" alt="" style="width:66pt;height:27.75pt" o:ole="">
            <v:imagedata r:id="rId364" o:title=""/>
          </v:shape>
          <o:OLEObject Type="Embed" ProgID="Equation.DSMT4" ShapeID="_x0000_i1204" DrawAspect="Content" ObjectID="_1463780922" r:id="rId365"/>
        </w:object>
      </w:r>
      <w:r w:rsidRPr="00664C24">
        <w:rPr>
          <w:rFonts w:ascii="Times New Roman" w:eastAsiaTheme="minorEastAsia" w:hAnsi="Times New Roman"/>
          <w:color w:val="000000" w:themeColor="text1"/>
          <w:spacing w:val="15"/>
          <w:kern w:val="0"/>
          <w:szCs w:val="21"/>
        </w:rPr>
        <w:t>．</w:t>
      </w:r>
    </w:p>
    <w:p w:rsidR="003112BA" w:rsidRPr="003112BA" w:rsidRDefault="00D20AEC" w:rsidP="003112BA">
      <w:pPr>
        <w:widowControl/>
        <w:spacing w:line="24" w:lineRule="atLeast"/>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hint="eastAsia"/>
          <w:color w:val="000000" w:themeColor="text1"/>
          <w:spacing w:val="15"/>
          <w:kern w:val="0"/>
          <w:szCs w:val="21"/>
        </w:rPr>
        <w:t>2</w:t>
      </w:r>
      <w:r>
        <w:rPr>
          <w:rFonts w:ascii="Times New Roman" w:eastAsiaTheme="minorEastAsia" w:hAnsi="Times New Roman"/>
          <w:color w:val="000000" w:themeColor="text1"/>
          <w:spacing w:val="15"/>
          <w:kern w:val="0"/>
          <w:szCs w:val="21"/>
        </w:rPr>
        <w:t>）</w:t>
      </w:r>
      <w:r w:rsidR="003112BA">
        <w:rPr>
          <w:rFonts w:ascii="Times New Roman" w:eastAsiaTheme="minorEastAsia" w:hAnsi="Times New Roman" w:hint="eastAsia"/>
          <w:color w:val="000000" w:themeColor="text1"/>
          <w:spacing w:val="15"/>
          <w:kern w:val="0"/>
          <w:szCs w:val="21"/>
        </w:rPr>
        <w:t>设李明一场</w:t>
      </w:r>
      <w:r w:rsidR="003112BA">
        <w:rPr>
          <w:rFonts w:ascii="Times New Roman" w:eastAsiaTheme="minorEastAsia" w:hAnsi="Times New Roman"/>
          <w:color w:val="000000" w:themeColor="text1"/>
          <w:spacing w:val="15"/>
          <w:kern w:val="0"/>
          <w:szCs w:val="21"/>
        </w:rPr>
        <w:t>投篮命中率超</w:t>
      </w:r>
      <w:r w:rsidR="003112BA">
        <w:rPr>
          <w:rFonts w:ascii="Times New Roman" w:eastAsiaTheme="minorEastAsia" w:hAnsi="Times New Roman" w:hint="eastAsia"/>
          <w:color w:val="000000" w:themeColor="text1"/>
          <w:spacing w:val="15"/>
          <w:kern w:val="0"/>
          <w:szCs w:val="21"/>
        </w:rPr>
        <w:t>过</w:t>
      </w:r>
      <w:r w:rsidR="003112BA" w:rsidRPr="00D20AEC">
        <w:rPr>
          <w:rFonts w:ascii="Times New Roman" w:eastAsiaTheme="minorEastAsia" w:hAnsi="Times New Roman"/>
          <w:color w:val="000000" w:themeColor="text1"/>
          <w:spacing w:val="15"/>
          <w:kern w:val="0"/>
          <w:position w:val="-6"/>
          <w:szCs w:val="21"/>
        </w:rPr>
        <w:object w:dxaOrig="340" w:dyaOrig="260">
          <v:shape id="_x0000_i1205" type="#_x0000_t75" alt="" style="width:17.25pt;height:12.75pt" o:ole="">
            <v:imagedata r:id="rId358" o:title=""/>
          </v:shape>
          <o:OLEObject Type="Embed" ProgID="Equation.DSMT4" ShapeID="_x0000_i1205" DrawAspect="Content" ObjectID="_1463780923" r:id="rId366"/>
        </w:object>
      </w:r>
      <w:r w:rsidR="003112BA">
        <w:rPr>
          <w:rFonts w:ascii="Times New Roman" w:eastAsiaTheme="minorEastAsia" w:hAnsi="Times New Roman" w:hint="eastAsia"/>
          <w:color w:val="000000" w:themeColor="text1"/>
          <w:spacing w:val="15"/>
          <w:kern w:val="0"/>
          <w:szCs w:val="21"/>
        </w:rPr>
        <w:t>，一场</w:t>
      </w:r>
      <w:r w:rsidR="003112BA">
        <w:rPr>
          <w:rFonts w:ascii="Times New Roman" w:eastAsiaTheme="minorEastAsia" w:hAnsi="Times New Roman"/>
          <w:color w:val="000000" w:themeColor="text1"/>
          <w:spacing w:val="15"/>
          <w:kern w:val="0"/>
          <w:szCs w:val="21"/>
        </w:rPr>
        <w:t>命中率</w:t>
      </w:r>
      <w:r w:rsidR="003112BA">
        <w:rPr>
          <w:rFonts w:ascii="Times New Roman" w:eastAsiaTheme="minorEastAsia" w:hAnsi="Times New Roman" w:hint="eastAsia"/>
          <w:color w:val="000000" w:themeColor="text1"/>
          <w:spacing w:val="15"/>
          <w:kern w:val="0"/>
          <w:szCs w:val="21"/>
        </w:rPr>
        <w:t>不超过</w:t>
      </w:r>
      <w:r w:rsidR="003112BA" w:rsidRPr="00D20AEC">
        <w:rPr>
          <w:rFonts w:ascii="Times New Roman" w:eastAsiaTheme="minorEastAsia" w:hAnsi="Times New Roman"/>
          <w:color w:val="000000" w:themeColor="text1"/>
          <w:spacing w:val="15"/>
          <w:kern w:val="0"/>
          <w:position w:val="-6"/>
          <w:szCs w:val="21"/>
        </w:rPr>
        <w:object w:dxaOrig="340" w:dyaOrig="260">
          <v:shape id="_x0000_i1206" type="#_x0000_t75" alt="" style="width:17.25pt;height:12.75pt" o:ole="">
            <v:imagedata r:id="rId358" o:title=""/>
          </v:shape>
          <o:OLEObject Type="Embed" ProgID="Equation.DSMT4" ShapeID="_x0000_i1206" DrawAspect="Content" ObjectID="_1463780924" r:id="rId367"/>
        </w:object>
      </w:r>
      <w:r w:rsidR="003112BA">
        <w:rPr>
          <w:rFonts w:ascii="Times New Roman" w:eastAsiaTheme="minorEastAsia" w:hAnsi="Times New Roman" w:hint="eastAsia"/>
          <w:color w:val="000000" w:themeColor="text1"/>
          <w:spacing w:val="15"/>
          <w:kern w:val="0"/>
          <w:szCs w:val="21"/>
        </w:rPr>
        <w:t>的</w:t>
      </w:r>
      <w:r w:rsidR="003112BA">
        <w:rPr>
          <w:rFonts w:ascii="Times New Roman" w:eastAsiaTheme="minorEastAsia" w:hAnsi="Times New Roman"/>
          <w:color w:val="000000" w:themeColor="text1"/>
          <w:spacing w:val="15"/>
          <w:kern w:val="0"/>
          <w:szCs w:val="21"/>
        </w:rPr>
        <w:t>概率为</w:t>
      </w:r>
      <w:r w:rsidR="003112BA">
        <w:rPr>
          <w:rFonts w:ascii="Times New Roman" w:eastAsiaTheme="minorEastAsia" w:hAnsi="Times New Roman" w:hint="eastAsia"/>
          <w:color w:val="000000" w:themeColor="text1"/>
          <w:spacing w:val="15"/>
          <w:kern w:val="0"/>
          <w:szCs w:val="21"/>
        </w:rPr>
        <w:t>事件</w:t>
      </w:r>
      <w:r w:rsidR="003112BA" w:rsidRPr="00D20AEC">
        <w:rPr>
          <w:rFonts w:ascii="Times New Roman" w:eastAsiaTheme="minorEastAsia" w:hAnsi="Times New Roman"/>
          <w:color w:val="000000" w:themeColor="text1"/>
          <w:spacing w:val="15"/>
          <w:kern w:val="0"/>
          <w:position w:val="-4"/>
          <w:szCs w:val="21"/>
        </w:rPr>
        <w:object w:dxaOrig="220" w:dyaOrig="240">
          <v:shape id="_x0000_i1207" type="#_x0000_t75" alt="" style="width:11.25pt;height:12pt" o:ole="">
            <v:imagedata r:id="rId368" o:title=""/>
          </v:shape>
          <o:OLEObject Type="Embed" ProgID="Equation.DSMT4" ShapeID="_x0000_i1207" DrawAspect="Content" ObjectID="_1463780925" r:id="rId369"/>
        </w:object>
      </w:r>
      <w:r w:rsidR="003112BA">
        <w:rPr>
          <w:rFonts w:ascii="Times New Roman" w:eastAsiaTheme="minorEastAsia" w:hAnsi="Times New Roman" w:hint="eastAsia"/>
          <w:color w:val="000000" w:themeColor="text1"/>
          <w:spacing w:val="15"/>
          <w:kern w:val="0"/>
          <w:szCs w:val="21"/>
        </w:rPr>
        <w:t>，</w:t>
      </w:r>
    </w:p>
    <w:p w:rsidR="00D20AEC" w:rsidRPr="003112BA" w:rsidRDefault="00D20AEC" w:rsidP="00D20AEC">
      <w:pPr>
        <w:widowControl/>
        <w:spacing w:line="24" w:lineRule="atLeast"/>
        <w:ind w:firstLineChars="200" w:firstLine="480"/>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同理</w:t>
      </w:r>
      <w:r>
        <w:rPr>
          <w:rFonts w:ascii="Times New Roman" w:eastAsiaTheme="minorEastAsia" w:hAnsi="Times New Roman"/>
          <w:color w:val="000000" w:themeColor="text1"/>
          <w:spacing w:val="15"/>
          <w:kern w:val="0"/>
          <w:szCs w:val="21"/>
        </w:rPr>
        <w:t>可知，</w:t>
      </w:r>
      <w:r>
        <w:rPr>
          <w:rFonts w:ascii="Times New Roman" w:eastAsiaTheme="minorEastAsia" w:hAnsi="Times New Roman" w:hint="eastAsia"/>
          <w:color w:val="000000" w:themeColor="text1"/>
          <w:spacing w:val="15"/>
          <w:kern w:val="0"/>
          <w:szCs w:val="21"/>
        </w:rPr>
        <w:t>李明</w:t>
      </w:r>
      <w:r>
        <w:rPr>
          <w:rFonts w:ascii="Times New Roman" w:eastAsiaTheme="minorEastAsia" w:hAnsi="Times New Roman"/>
          <w:color w:val="000000" w:themeColor="text1"/>
          <w:spacing w:val="15"/>
          <w:kern w:val="0"/>
          <w:szCs w:val="21"/>
        </w:rPr>
        <w:t>主场命中率超</w:t>
      </w:r>
      <w:r>
        <w:rPr>
          <w:rFonts w:ascii="Times New Roman" w:eastAsiaTheme="minorEastAsia" w:hAnsi="Times New Roman" w:hint="eastAsia"/>
          <w:color w:val="000000" w:themeColor="text1"/>
          <w:spacing w:val="15"/>
          <w:kern w:val="0"/>
          <w:szCs w:val="21"/>
        </w:rPr>
        <w:t>过</w:t>
      </w:r>
      <w:r w:rsidRPr="00D20AEC">
        <w:rPr>
          <w:rFonts w:ascii="Times New Roman" w:eastAsiaTheme="minorEastAsia" w:hAnsi="Times New Roman"/>
          <w:color w:val="000000" w:themeColor="text1"/>
          <w:spacing w:val="15"/>
          <w:kern w:val="0"/>
          <w:position w:val="-6"/>
          <w:szCs w:val="21"/>
        </w:rPr>
        <w:object w:dxaOrig="340" w:dyaOrig="260">
          <v:shape id="_x0000_i1208" type="#_x0000_t75" alt="" style="width:17.25pt;height:12.75pt" o:ole="">
            <v:imagedata r:id="rId358" o:title=""/>
          </v:shape>
          <o:OLEObject Type="Embed" ProgID="Equation.DSMT4" ShapeID="_x0000_i1208" DrawAspect="Content" ObjectID="_1463780926" r:id="rId370"/>
        </w:object>
      </w:r>
      <w:r>
        <w:rPr>
          <w:rFonts w:ascii="Times New Roman" w:eastAsiaTheme="minorEastAsia" w:hAnsi="Times New Roman" w:hint="eastAsia"/>
          <w:color w:val="000000" w:themeColor="text1"/>
          <w:spacing w:val="15"/>
          <w:kern w:val="0"/>
          <w:szCs w:val="21"/>
        </w:rPr>
        <w:t>的</w:t>
      </w:r>
      <w:r>
        <w:rPr>
          <w:rFonts w:ascii="Times New Roman" w:eastAsiaTheme="minorEastAsia" w:hAnsi="Times New Roman"/>
          <w:color w:val="000000" w:themeColor="text1"/>
          <w:spacing w:val="15"/>
          <w:kern w:val="0"/>
          <w:szCs w:val="21"/>
        </w:rPr>
        <w:t>概率</w:t>
      </w:r>
      <w:r w:rsidRPr="00D20AEC">
        <w:rPr>
          <w:rFonts w:ascii="Times New Roman" w:eastAsiaTheme="minorEastAsia" w:hAnsi="Times New Roman"/>
          <w:color w:val="000000" w:themeColor="text1"/>
          <w:spacing w:val="15"/>
          <w:kern w:val="0"/>
          <w:position w:val="-22"/>
          <w:szCs w:val="21"/>
        </w:rPr>
        <w:object w:dxaOrig="580" w:dyaOrig="560">
          <v:shape id="_x0000_i1209" type="#_x0000_t75" alt="" style="width:28.5pt;height:27.75pt" o:ole="">
            <v:imagedata r:id="rId371" o:title=""/>
          </v:shape>
          <o:OLEObject Type="Embed" ProgID="Equation.DSMT4" ShapeID="_x0000_i1209" DrawAspect="Content" ObjectID="_1463780927" r:id="rId372"/>
        </w:object>
      </w:r>
      <w:r>
        <w:rPr>
          <w:rFonts w:ascii="Times New Roman" w:eastAsiaTheme="minorEastAsia" w:hAnsi="Times New Roman" w:hint="eastAsia"/>
          <w:color w:val="000000" w:themeColor="text1"/>
          <w:spacing w:val="15"/>
          <w:kern w:val="0"/>
          <w:szCs w:val="21"/>
        </w:rPr>
        <w:t>，客场命中率</w:t>
      </w:r>
      <w:r>
        <w:rPr>
          <w:rFonts w:ascii="Times New Roman" w:eastAsiaTheme="minorEastAsia" w:hAnsi="Times New Roman"/>
          <w:color w:val="000000" w:themeColor="text1"/>
          <w:spacing w:val="15"/>
          <w:kern w:val="0"/>
          <w:szCs w:val="21"/>
        </w:rPr>
        <w:t>超过</w:t>
      </w:r>
      <w:r w:rsidRPr="00D20AEC">
        <w:rPr>
          <w:rFonts w:ascii="Times New Roman" w:eastAsiaTheme="minorEastAsia" w:hAnsi="Times New Roman"/>
          <w:color w:val="000000" w:themeColor="text1"/>
          <w:spacing w:val="15"/>
          <w:kern w:val="0"/>
          <w:position w:val="-6"/>
          <w:szCs w:val="21"/>
        </w:rPr>
        <w:object w:dxaOrig="340" w:dyaOrig="260">
          <v:shape id="_x0000_i1210" type="#_x0000_t75" alt="" style="width:17.25pt;height:12.75pt" o:ole="">
            <v:imagedata r:id="rId358" o:title=""/>
          </v:shape>
          <o:OLEObject Type="Embed" ProgID="Equation.DSMT4" ShapeID="_x0000_i1210" DrawAspect="Content" ObjectID="_1463780928" r:id="rId373"/>
        </w:object>
      </w:r>
      <w:r>
        <w:rPr>
          <w:rFonts w:ascii="Times New Roman" w:eastAsiaTheme="minorEastAsia" w:hAnsi="Times New Roman" w:hint="eastAsia"/>
          <w:color w:val="000000" w:themeColor="text1"/>
          <w:spacing w:val="15"/>
          <w:kern w:val="0"/>
          <w:szCs w:val="21"/>
        </w:rPr>
        <w:t>的</w:t>
      </w:r>
      <w:r>
        <w:rPr>
          <w:rFonts w:ascii="Times New Roman" w:eastAsiaTheme="minorEastAsia" w:hAnsi="Times New Roman"/>
          <w:color w:val="000000" w:themeColor="text1"/>
          <w:spacing w:val="15"/>
          <w:kern w:val="0"/>
          <w:szCs w:val="21"/>
        </w:rPr>
        <w:t>概率</w:t>
      </w:r>
      <w:r w:rsidRPr="00D20AEC">
        <w:rPr>
          <w:rFonts w:ascii="Times New Roman" w:eastAsiaTheme="minorEastAsia" w:hAnsi="Times New Roman"/>
          <w:color w:val="000000" w:themeColor="text1"/>
          <w:spacing w:val="15"/>
          <w:kern w:val="0"/>
          <w:position w:val="-22"/>
          <w:szCs w:val="21"/>
        </w:rPr>
        <w:object w:dxaOrig="620" w:dyaOrig="560">
          <v:shape id="_x0000_i1211" type="#_x0000_t75" alt="" style="width:30.75pt;height:27.75pt" o:ole="">
            <v:imagedata r:id="rId374" o:title=""/>
          </v:shape>
          <o:OLEObject Type="Embed" ProgID="Equation.DSMT4" ShapeID="_x0000_i1211" DrawAspect="Content" ObjectID="_1463780929" r:id="rId375"/>
        </w:object>
      </w:r>
    </w:p>
    <w:p w:rsidR="00D20AEC" w:rsidRDefault="003112BA" w:rsidP="0072412A">
      <w:pPr>
        <w:widowControl/>
        <w:spacing w:line="24" w:lineRule="atLeast"/>
        <w:jc w:val="left"/>
        <w:rPr>
          <w:rFonts w:ascii="Times New Roman" w:eastAsiaTheme="minorEastAsia" w:hAnsi="Times New Roman"/>
          <w:color w:val="000000" w:themeColor="text1"/>
          <w:spacing w:val="15"/>
          <w:kern w:val="0"/>
          <w:szCs w:val="21"/>
        </w:rPr>
      </w:pPr>
      <w:r>
        <w:rPr>
          <w:rFonts w:ascii="Times New Roman" w:eastAsiaTheme="minorEastAsia" w:hAnsi="Times New Roman"/>
          <w:color w:val="000000" w:themeColor="text1"/>
          <w:spacing w:val="15"/>
          <w:kern w:val="0"/>
          <w:szCs w:val="21"/>
        </w:rPr>
        <w:t xml:space="preserve">   </w:t>
      </w:r>
      <w:r>
        <w:rPr>
          <w:rFonts w:ascii="Times New Roman" w:eastAsiaTheme="minorEastAsia" w:hAnsi="Times New Roman" w:hint="eastAsia"/>
          <w:color w:val="000000" w:themeColor="text1"/>
          <w:spacing w:val="15"/>
          <w:kern w:val="0"/>
          <w:szCs w:val="21"/>
        </w:rPr>
        <w:t>故</w:t>
      </w:r>
      <w:r w:rsidRPr="00D20AEC">
        <w:rPr>
          <w:rFonts w:ascii="Times New Roman" w:eastAsiaTheme="minorEastAsia" w:hAnsi="Times New Roman"/>
          <w:color w:val="000000" w:themeColor="text1"/>
          <w:spacing w:val="15"/>
          <w:kern w:val="0"/>
          <w:position w:val="-22"/>
          <w:szCs w:val="21"/>
        </w:rPr>
        <w:object w:dxaOrig="4500" w:dyaOrig="560">
          <v:shape id="_x0000_i1212" type="#_x0000_t75" alt="" style="width:225pt;height:27.75pt" o:ole="">
            <v:imagedata r:id="rId376" o:title=""/>
          </v:shape>
          <o:OLEObject Type="Embed" ProgID="Equation.DSMT4" ShapeID="_x0000_i1212" DrawAspect="Content" ObjectID="_1463780930" r:id="rId377"/>
        </w:object>
      </w:r>
      <w:r w:rsidRPr="00664C24">
        <w:rPr>
          <w:rFonts w:ascii="Times New Roman" w:eastAsiaTheme="minorEastAsia" w:hAnsi="Times New Roman"/>
          <w:color w:val="000000" w:themeColor="text1"/>
          <w:spacing w:val="15"/>
          <w:kern w:val="0"/>
          <w:szCs w:val="21"/>
        </w:rPr>
        <w:t>．</w:t>
      </w:r>
    </w:p>
    <w:p w:rsidR="003112BA" w:rsidRPr="003112BA" w:rsidRDefault="003112BA" w:rsidP="0072412A">
      <w:pPr>
        <w:widowControl/>
        <w:spacing w:line="24" w:lineRule="atLeast"/>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hint="eastAsia"/>
          <w:color w:val="000000" w:themeColor="text1"/>
          <w:spacing w:val="15"/>
          <w:kern w:val="0"/>
          <w:szCs w:val="21"/>
        </w:rPr>
        <w:t>3</w:t>
      </w:r>
      <w:r>
        <w:rPr>
          <w:rFonts w:ascii="Times New Roman" w:eastAsiaTheme="minorEastAsia" w:hAnsi="Times New Roman"/>
          <w:color w:val="000000" w:themeColor="text1"/>
          <w:spacing w:val="15"/>
          <w:kern w:val="0"/>
          <w:szCs w:val="21"/>
        </w:rPr>
        <w:t>）</w:t>
      </w:r>
      <w:r w:rsidRPr="003112BA">
        <w:rPr>
          <w:rFonts w:ascii="Times New Roman" w:eastAsiaTheme="minorEastAsia" w:hAnsi="Times New Roman"/>
          <w:color w:val="000000" w:themeColor="text1"/>
          <w:spacing w:val="15"/>
          <w:kern w:val="0"/>
          <w:position w:val="-12"/>
          <w:szCs w:val="21"/>
        </w:rPr>
        <w:object w:dxaOrig="900" w:dyaOrig="380">
          <v:shape id="_x0000_i1213" type="#_x0000_t75" alt="" style="width:45pt;height:18.75pt" o:ole="">
            <v:imagedata r:id="rId378" o:title=""/>
          </v:shape>
          <o:OLEObject Type="Embed" ProgID="Equation.DSMT4" ShapeID="_x0000_i1213" DrawAspect="Content" ObjectID="_1463780931" r:id="rId379"/>
        </w:object>
      </w:r>
      <w:r w:rsidRPr="00664C24">
        <w:rPr>
          <w:rFonts w:ascii="Times New Roman" w:eastAsiaTheme="minorEastAsia" w:hAnsi="Times New Roman"/>
          <w:color w:val="000000" w:themeColor="text1"/>
          <w:spacing w:val="15"/>
          <w:kern w:val="0"/>
          <w:szCs w:val="21"/>
        </w:rPr>
        <w:t>．</w:t>
      </w:r>
    </w:p>
    <w:p w:rsidR="000F32B2" w:rsidRPr="00664C24" w:rsidRDefault="000F32B2" w:rsidP="0072412A">
      <w:pPr>
        <w:widowControl/>
        <w:spacing w:line="24" w:lineRule="atLeast"/>
        <w:jc w:val="left"/>
        <w:rPr>
          <w:rFonts w:ascii="Times New Roman" w:eastAsiaTheme="minorEastAsia" w:hAnsi="Times New Roman"/>
          <w:color w:val="000000" w:themeColor="text1"/>
          <w:spacing w:val="15"/>
          <w:kern w:val="0"/>
          <w:szCs w:val="21"/>
        </w:rPr>
      </w:pPr>
    </w:p>
    <w:p w:rsidR="003D0C99" w:rsidRDefault="003D0C99" w:rsidP="0072412A">
      <w:pPr>
        <w:widowControl/>
        <w:spacing w:line="24" w:lineRule="atLeast"/>
        <w:jc w:val="left"/>
        <w:rPr>
          <w:rFonts w:ascii="Times New Roman" w:eastAsiaTheme="minorEastAsia" w:hAnsi="Times New Roman"/>
          <w:color w:val="000000" w:themeColor="text1"/>
          <w:spacing w:val="15"/>
          <w:kern w:val="0"/>
          <w:szCs w:val="21"/>
        </w:rPr>
      </w:pPr>
      <w:r w:rsidRPr="00664C24">
        <w:rPr>
          <w:rFonts w:ascii="Times New Roman" w:eastAsiaTheme="minorEastAsia" w:hAnsi="Times New Roman"/>
          <w:color w:val="000000" w:themeColor="text1"/>
          <w:spacing w:val="15"/>
          <w:kern w:val="0"/>
          <w:szCs w:val="21"/>
        </w:rPr>
        <w:t>1</w:t>
      </w:r>
      <w:r w:rsidR="00664C24" w:rsidRPr="00664C24">
        <w:rPr>
          <w:rFonts w:ascii="Times New Roman" w:eastAsiaTheme="minorEastAsia" w:hAnsi="Times New Roman"/>
          <w:color w:val="000000" w:themeColor="text1"/>
          <w:spacing w:val="15"/>
          <w:kern w:val="0"/>
          <w:szCs w:val="21"/>
        </w:rPr>
        <w:t>7</w:t>
      </w:r>
      <w:r w:rsidR="00664C24" w:rsidRPr="00664C24">
        <w:rPr>
          <w:rFonts w:ascii="Times New Roman" w:eastAsiaTheme="minorEastAsia" w:hAnsi="Times New Roman"/>
          <w:color w:val="000000" w:themeColor="text1"/>
          <w:spacing w:val="15"/>
          <w:kern w:val="0"/>
          <w:szCs w:val="21"/>
        </w:rPr>
        <w:t>．（</w:t>
      </w:r>
      <w:r w:rsidRPr="00664C24">
        <w:rPr>
          <w:rFonts w:ascii="Times New Roman" w:eastAsiaTheme="minorEastAsia" w:hAnsi="Times New Roman"/>
          <w:color w:val="000000" w:themeColor="text1"/>
          <w:spacing w:val="15"/>
          <w:kern w:val="0"/>
          <w:szCs w:val="21"/>
        </w:rPr>
        <w:t>共</w:t>
      </w:r>
      <w:r w:rsidRPr="00664C24">
        <w:rPr>
          <w:rFonts w:ascii="Times New Roman" w:eastAsiaTheme="minorEastAsia" w:hAnsi="Times New Roman"/>
          <w:color w:val="000000" w:themeColor="text1"/>
          <w:spacing w:val="15"/>
          <w:kern w:val="0"/>
          <w:szCs w:val="21"/>
        </w:rPr>
        <w:t>14</w:t>
      </w:r>
      <w:r w:rsidRPr="00664C24">
        <w:rPr>
          <w:rFonts w:ascii="Times New Roman" w:eastAsiaTheme="minorEastAsia" w:hAnsi="Times New Roman"/>
          <w:color w:val="000000" w:themeColor="text1"/>
          <w:spacing w:val="15"/>
          <w:kern w:val="0"/>
          <w:szCs w:val="21"/>
        </w:rPr>
        <w:t>分</w:t>
      </w:r>
      <w:r w:rsidR="00664C24" w:rsidRPr="00664C24">
        <w:rPr>
          <w:rFonts w:ascii="Times New Roman" w:eastAsiaTheme="minorEastAsia" w:hAnsi="Times New Roman"/>
          <w:color w:val="000000" w:themeColor="text1"/>
          <w:spacing w:val="15"/>
          <w:kern w:val="0"/>
          <w:szCs w:val="21"/>
        </w:rPr>
        <w:t>）</w:t>
      </w:r>
    </w:p>
    <w:p w:rsidR="000F32B2" w:rsidRDefault="000F32B2" w:rsidP="000F32B2">
      <w:pPr>
        <w:spacing w:line="24" w:lineRule="atLeast"/>
        <w:rPr>
          <w:rFonts w:ascii="Times New Roman" w:eastAsiaTheme="minorEastAsia" w:hAnsi="Times New Roman"/>
          <w:color w:val="000000" w:themeColor="text1"/>
          <w:szCs w:val="21"/>
        </w:rPr>
      </w:pPr>
      <w:r>
        <w:rPr>
          <w:rFonts w:ascii="Times New Roman" w:eastAsiaTheme="minorEastAsia" w:hAnsi="Times New Roman"/>
          <w:color w:val="000000" w:themeColor="text1"/>
          <w:szCs w:val="21"/>
        </w:rPr>
        <w:t>【解析】</w:t>
      </w:r>
    </w:p>
    <w:p w:rsidR="000F32B2" w:rsidRDefault="000F32B2" w:rsidP="000F32B2">
      <w:pPr>
        <w:pStyle w:val="af8"/>
        <w:numPr>
          <w:ilvl w:val="0"/>
          <w:numId w:val="48"/>
        </w:numPr>
        <w:spacing w:line="24" w:lineRule="atLeast"/>
        <w:ind w:firstLineChars="0"/>
        <w:rPr>
          <w:rFonts w:ascii="Times New Roman" w:eastAsiaTheme="minorEastAsia" w:hAnsi="Times New Roman"/>
          <w:color w:val="000000" w:themeColor="text1"/>
          <w:szCs w:val="21"/>
        </w:rPr>
      </w:pPr>
      <w:r w:rsidRPr="00022EC7">
        <w:rPr>
          <w:rFonts w:ascii="Times New Roman" w:eastAsiaTheme="minorEastAsia" w:hAnsi="Times New Roman"/>
          <w:color w:val="000000" w:themeColor="text1"/>
          <w:szCs w:val="21"/>
        </w:rPr>
        <w:t>证明：</w:t>
      </w:r>
      <w:r w:rsidRPr="00022EC7">
        <w:rPr>
          <w:position w:val="-10"/>
        </w:rPr>
        <w:object w:dxaOrig="4120" w:dyaOrig="340">
          <v:shape id="_x0000_i1214" type="#_x0000_t75" style="width:206.25pt;height:17.25pt" o:ole="">
            <v:imagedata r:id="rId380" o:title=""/>
          </v:shape>
          <o:OLEObject Type="Embed" ProgID="Equation.DSMT4" ShapeID="_x0000_i1214" DrawAspect="Content" ObjectID="_1463780932" r:id="rId381"/>
        </w:object>
      </w:r>
    </w:p>
    <w:p w:rsidR="000F32B2" w:rsidRDefault="000F32B2" w:rsidP="000F32B2">
      <w:pPr>
        <w:pStyle w:val="af8"/>
        <w:spacing w:line="24" w:lineRule="atLeast"/>
        <w:ind w:left="720" w:firstLineChars="0" w:firstLine="0"/>
        <w:rPr>
          <w:rFonts w:ascii="Times New Roman" w:eastAsiaTheme="minorEastAsia" w:hAnsi="Times New Roman"/>
          <w:color w:val="000000" w:themeColor="text1"/>
          <w:szCs w:val="21"/>
        </w:rPr>
      </w:pPr>
      <w:r w:rsidRPr="00022EC7">
        <w:rPr>
          <w:rFonts w:ascii="Times New Roman" w:eastAsiaTheme="minorEastAsia" w:hAnsi="Times New Roman"/>
          <w:color w:val="000000" w:themeColor="text1"/>
          <w:position w:val="-8"/>
          <w:szCs w:val="21"/>
        </w:rPr>
        <w:object w:dxaOrig="1620" w:dyaOrig="320">
          <v:shape id="_x0000_i1215" type="#_x0000_t75" style="width:81pt;height:15.75pt" o:ole="">
            <v:imagedata r:id="rId382" o:title=""/>
          </v:shape>
          <o:OLEObject Type="Embed" ProgID="Equation.DSMT4" ShapeID="_x0000_i1215" DrawAspect="Content" ObjectID="_1463780933" r:id="rId383"/>
        </w:object>
      </w:r>
    </w:p>
    <w:p w:rsidR="000F32B2" w:rsidRDefault="000F32B2" w:rsidP="000F32B2">
      <w:pPr>
        <w:pStyle w:val="af8"/>
        <w:spacing w:line="24" w:lineRule="atLeast"/>
        <w:ind w:left="720" w:firstLineChars="0" w:firstLine="0"/>
        <w:rPr>
          <w:rFonts w:ascii="Times New Roman" w:eastAsiaTheme="minorEastAsia" w:hAnsi="Times New Roman"/>
          <w:color w:val="000000" w:themeColor="text1"/>
          <w:szCs w:val="21"/>
        </w:rPr>
      </w:pPr>
      <w:r w:rsidRPr="00022EC7">
        <w:rPr>
          <w:rFonts w:ascii="Times New Roman" w:eastAsiaTheme="minorEastAsia" w:hAnsi="Times New Roman"/>
          <w:color w:val="000000" w:themeColor="text1"/>
          <w:position w:val="-10"/>
          <w:szCs w:val="21"/>
        </w:rPr>
        <w:object w:dxaOrig="3220" w:dyaOrig="340">
          <v:shape id="_x0000_i1216" type="#_x0000_t75" style="width:161.25pt;height:17.25pt" o:ole="">
            <v:imagedata r:id="rId384" o:title=""/>
          </v:shape>
          <o:OLEObject Type="Embed" ProgID="Equation.DSMT4" ShapeID="_x0000_i1216" DrawAspect="Content" ObjectID="_1463780934" r:id="rId385"/>
        </w:object>
      </w:r>
    </w:p>
    <w:p w:rsidR="000F32B2" w:rsidRDefault="000F32B2" w:rsidP="000F32B2">
      <w:pPr>
        <w:pStyle w:val="af8"/>
        <w:spacing w:line="24" w:lineRule="atLeast"/>
        <w:ind w:left="720" w:firstLineChars="0" w:firstLine="0"/>
        <w:rPr>
          <w:rFonts w:ascii="Times New Roman" w:eastAsiaTheme="minorEastAsia" w:hAnsi="Times New Roman"/>
          <w:color w:val="000000" w:themeColor="text1"/>
          <w:szCs w:val="21"/>
        </w:rPr>
      </w:pPr>
      <w:r w:rsidRPr="00926A94">
        <w:rPr>
          <w:rFonts w:ascii="Times New Roman" w:eastAsiaTheme="minorEastAsia" w:hAnsi="Times New Roman"/>
          <w:color w:val="000000" w:themeColor="text1"/>
          <w:position w:val="-8"/>
          <w:szCs w:val="21"/>
        </w:rPr>
        <w:object w:dxaOrig="2280" w:dyaOrig="320">
          <v:shape id="_x0000_i1217" type="#_x0000_t75" style="width:114pt;height:15.75pt" o:ole="">
            <v:imagedata r:id="rId386" o:title=""/>
          </v:shape>
          <o:OLEObject Type="Embed" ProgID="Equation.DSMT4" ShapeID="_x0000_i1217" DrawAspect="Content" ObjectID="_1463780935" r:id="rId387"/>
        </w:object>
      </w:r>
    </w:p>
    <w:p w:rsidR="000F32B2" w:rsidRDefault="000F32B2" w:rsidP="000F32B2">
      <w:pPr>
        <w:pStyle w:val="af8"/>
        <w:spacing w:line="24" w:lineRule="atLeast"/>
        <w:ind w:left="720" w:firstLineChars="0" w:firstLine="0"/>
        <w:rPr>
          <w:rFonts w:ascii="Times New Roman" w:eastAsiaTheme="minorEastAsia" w:hAnsi="Times New Roman"/>
          <w:color w:val="000000" w:themeColor="text1"/>
          <w:szCs w:val="21"/>
        </w:rPr>
      </w:pPr>
      <w:r w:rsidRPr="00B06289">
        <w:rPr>
          <w:rFonts w:ascii="Times New Roman" w:eastAsiaTheme="minorEastAsia" w:hAnsi="Times New Roman"/>
          <w:color w:val="000000" w:themeColor="text1"/>
          <w:position w:val="-6"/>
          <w:szCs w:val="21"/>
        </w:rPr>
        <w:object w:dxaOrig="1040" w:dyaOrig="260">
          <v:shape id="_x0000_i1218" type="#_x0000_t75" alt="" style="width:52.5pt;height:12.75pt" o:ole="">
            <v:imagedata r:id="rId388" o:title=""/>
          </v:shape>
          <o:OLEObject Type="Embed" ProgID="Equation.DSMT4" ShapeID="_x0000_i1218" DrawAspect="Content" ObjectID="_1463780936" r:id="rId389"/>
        </w:object>
      </w:r>
    </w:p>
    <w:p w:rsidR="000F32B2" w:rsidRPr="00022EC7" w:rsidRDefault="000F32B2" w:rsidP="000F32B2">
      <w:pPr>
        <w:pStyle w:val="af8"/>
        <w:spacing w:line="24" w:lineRule="atLeast"/>
        <w:ind w:left="720" w:firstLineChars="0" w:firstLine="0"/>
        <w:rPr>
          <w:rFonts w:ascii="Times New Roman" w:eastAsiaTheme="minorEastAsia" w:hAnsi="Times New Roman"/>
          <w:color w:val="000000" w:themeColor="text1"/>
          <w:szCs w:val="21"/>
        </w:rPr>
      </w:pPr>
    </w:p>
    <w:p w:rsidR="000F32B2" w:rsidRDefault="000F32B2" w:rsidP="000F32B2">
      <w:pPr>
        <w:pStyle w:val="af8"/>
        <w:numPr>
          <w:ilvl w:val="0"/>
          <w:numId w:val="48"/>
        </w:numPr>
        <w:spacing w:line="24" w:lineRule="atLeast"/>
        <w:ind w:firstLineChars="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如图建立空间坐标系</w:t>
      </w:r>
      <w:r w:rsidRPr="00926A94">
        <w:rPr>
          <w:rFonts w:ascii="Times New Roman" w:eastAsiaTheme="minorEastAsia" w:hAnsi="Times New Roman"/>
          <w:color w:val="000000" w:themeColor="text1"/>
          <w:position w:val="-10"/>
          <w:szCs w:val="21"/>
        </w:rPr>
        <w:object w:dxaOrig="780" w:dyaOrig="320">
          <v:shape id="_x0000_i1219" type="#_x0000_t75" style="width:39pt;height:15.75pt" o:ole="">
            <v:imagedata r:id="rId390" o:title=""/>
          </v:shape>
          <o:OLEObject Type="Embed" ProgID="Equation.DSMT4" ShapeID="_x0000_i1219" DrawAspect="Content" ObjectID="_1463780937" r:id="rId391"/>
        </w:object>
      </w:r>
      <w:r>
        <w:rPr>
          <w:rFonts w:ascii="Times New Roman" w:eastAsiaTheme="minorEastAsia" w:hAnsi="Times New Roman"/>
          <w:color w:val="000000" w:themeColor="text1"/>
          <w:szCs w:val="21"/>
        </w:rPr>
        <w:t>，各点坐标如下：</w:t>
      </w:r>
      <w:r w:rsidRPr="00926A94">
        <w:rPr>
          <w:rFonts w:ascii="Times New Roman" w:eastAsiaTheme="minorEastAsia" w:hAnsi="Times New Roman"/>
          <w:color w:val="000000" w:themeColor="text1"/>
          <w:position w:val="-10"/>
          <w:szCs w:val="21"/>
        </w:rPr>
        <w:object w:dxaOrig="5380" w:dyaOrig="320">
          <v:shape id="_x0000_i1220" type="#_x0000_t75" style="width:269.25pt;height:15.75pt" o:ole="">
            <v:imagedata r:id="rId392" o:title=""/>
          </v:shape>
          <o:OLEObject Type="Embed" ProgID="Equation.DSMT4" ShapeID="_x0000_i1220" DrawAspect="Content" ObjectID="_1463780938" r:id="rId393"/>
        </w:object>
      </w:r>
    </w:p>
    <w:p w:rsidR="000F32B2" w:rsidRDefault="000F32B2" w:rsidP="000F32B2">
      <w:pPr>
        <w:pStyle w:val="af8"/>
        <w:spacing w:line="24" w:lineRule="atLeast"/>
        <w:ind w:left="720" w:firstLineChars="0" w:firstLine="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设</w:t>
      </w:r>
      <w:r w:rsidRPr="00926A94">
        <w:rPr>
          <w:rFonts w:ascii="Times New Roman" w:eastAsiaTheme="minorEastAsia" w:hAnsi="Times New Roman"/>
          <w:color w:val="000000" w:themeColor="text1"/>
          <w:position w:val="-8"/>
          <w:szCs w:val="21"/>
        </w:rPr>
        <w:object w:dxaOrig="780" w:dyaOrig="320">
          <v:shape id="_x0000_i1221" type="#_x0000_t75" style="width:39pt;height:15.75pt" o:ole="">
            <v:imagedata r:id="rId394" o:title=""/>
          </v:shape>
          <o:OLEObject Type="Embed" ProgID="Equation.DSMT4" ShapeID="_x0000_i1221" DrawAspect="Content" ObjectID="_1463780939" r:id="rId395"/>
        </w:object>
      </w:r>
      <w:r>
        <w:rPr>
          <w:rFonts w:ascii="Times New Roman" w:eastAsiaTheme="minorEastAsia" w:hAnsi="Times New Roman"/>
          <w:color w:val="000000" w:themeColor="text1"/>
          <w:szCs w:val="21"/>
        </w:rPr>
        <w:t>的法向量为</w:t>
      </w:r>
      <w:r w:rsidRPr="00877E1F">
        <w:rPr>
          <w:rFonts w:ascii="Times New Roman" w:eastAsiaTheme="minorEastAsia" w:hAnsi="Times New Roman"/>
          <w:color w:val="000000" w:themeColor="text1"/>
          <w:position w:val="-12"/>
          <w:szCs w:val="21"/>
        </w:rPr>
        <w:object w:dxaOrig="1420" w:dyaOrig="400">
          <v:shape id="_x0000_i1222" type="#_x0000_t75" style="width:71.25pt;height:20.25pt" o:ole="">
            <v:imagedata r:id="rId396" o:title=""/>
          </v:shape>
          <o:OLEObject Type="Embed" ProgID="Equation.DSMT4" ShapeID="_x0000_i1222" DrawAspect="Content" ObjectID="_1463780940" r:id="rId397"/>
        </w:object>
      </w:r>
      <w:r>
        <w:rPr>
          <w:rFonts w:ascii="Times New Roman" w:eastAsiaTheme="minorEastAsia" w:hAnsi="Times New Roman"/>
          <w:color w:val="000000" w:themeColor="text1"/>
          <w:szCs w:val="21"/>
        </w:rPr>
        <w:t>，</w:t>
      </w:r>
      <w:r w:rsidRPr="00877E1F">
        <w:rPr>
          <w:rFonts w:ascii="Times New Roman" w:eastAsiaTheme="minorEastAsia" w:hAnsi="Times New Roman"/>
          <w:color w:val="000000" w:themeColor="text1"/>
          <w:position w:val="-10"/>
          <w:szCs w:val="21"/>
        </w:rPr>
        <w:object w:dxaOrig="1280" w:dyaOrig="380">
          <v:shape id="_x0000_i1223" type="#_x0000_t75" style="width:63.75pt;height:18.75pt" o:ole="">
            <v:imagedata r:id="rId398" o:title=""/>
          </v:shape>
          <o:OLEObject Type="Embed" ProgID="Equation.DSMT4" ShapeID="_x0000_i1223" DrawAspect="Content" ObjectID="_1463780941" r:id="rId399"/>
        </w:object>
      </w:r>
      <w:r>
        <w:rPr>
          <w:rFonts w:ascii="Times New Roman" w:eastAsiaTheme="minorEastAsia" w:hAnsi="Times New Roman" w:hint="eastAsia"/>
          <w:color w:val="000000" w:themeColor="text1"/>
          <w:szCs w:val="21"/>
        </w:rPr>
        <w:t>,</w:t>
      </w:r>
      <w:r w:rsidRPr="00877E1F">
        <w:rPr>
          <w:rFonts w:ascii="Times New Roman" w:eastAsiaTheme="minorEastAsia" w:hAnsi="Times New Roman"/>
          <w:color w:val="000000" w:themeColor="text1"/>
          <w:position w:val="-10"/>
          <w:szCs w:val="21"/>
        </w:rPr>
        <w:object w:dxaOrig="1320" w:dyaOrig="380">
          <v:shape id="_x0000_i1224" type="#_x0000_t75" style="width:66pt;height:18.75pt" o:ole="">
            <v:imagedata r:id="rId400" o:title=""/>
          </v:shape>
          <o:OLEObject Type="Embed" ProgID="Equation.DSMT4" ShapeID="_x0000_i1224" DrawAspect="Content" ObjectID="_1463780942" r:id="rId401"/>
        </w:object>
      </w:r>
    </w:p>
    <w:p w:rsidR="000F32B2" w:rsidRDefault="000F32B2" w:rsidP="000F32B2">
      <w:pPr>
        <w:pStyle w:val="af8"/>
        <w:spacing w:line="24" w:lineRule="atLeast"/>
        <w:ind w:left="720" w:firstLineChars="0" w:firstLine="0"/>
        <w:rPr>
          <w:rFonts w:ascii="Times New Roman" w:eastAsiaTheme="minorEastAsia" w:hAnsi="Times New Roman"/>
          <w:color w:val="000000" w:themeColor="text1"/>
          <w:szCs w:val="21"/>
        </w:rPr>
      </w:pPr>
      <w:r w:rsidRPr="00877E1F">
        <w:rPr>
          <w:rFonts w:ascii="Times New Roman" w:eastAsiaTheme="minorEastAsia" w:hAnsi="Times New Roman"/>
          <w:color w:val="000000" w:themeColor="text1"/>
          <w:position w:val="-34"/>
          <w:szCs w:val="21"/>
        </w:rPr>
        <w:object w:dxaOrig="1140" w:dyaOrig="800">
          <v:shape id="_x0000_i1225" type="#_x0000_t75" style="width:57pt;height:39.75pt" o:ole="">
            <v:imagedata r:id="rId402" o:title=""/>
          </v:shape>
          <o:OLEObject Type="Embed" ProgID="Equation.DSMT4" ShapeID="_x0000_i1225" DrawAspect="Content" ObjectID="_1463780943" r:id="rId403"/>
        </w:object>
      </w:r>
      <w:r>
        <w:rPr>
          <w:rFonts w:ascii="Times New Roman" w:eastAsiaTheme="minorEastAsia" w:hAnsi="Times New Roman" w:hint="eastAsia"/>
          <w:color w:val="000000" w:themeColor="text1"/>
          <w:szCs w:val="21"/>
        </w:rPr>
        <w:t>，即</w:t>
      </w:r>
      <w:r w:rsidRPr="007C261B">
        <w:rPr>
          <w:rFonts w:ascii="Times New Roman" w:eastAsiaTheme="minorEastAsia" w:hAnsi="Times New Roman"/>
          <w:color w:val="000000" w:themeColor="text1"/>
          <w:position w:val="-30"/>
          <w:szCs w:val="21"/>
        </w:rPr>
        <w:object w:dxaOrig="1020" w:dyaOrig="720">
          <v:shape id="_x0000_i1226" type="#_x0000_t75" style="width:51pt;height:36pt" o:ole="">
            <v:imagedata r:id="rId404" o:title=""/>
          </v:shape>
          <o:OLEObject Type="Embed" ProgID="Equation.DSMT4" ShapeID="_x0000_i1226" DrawAspect="Content" ObjectID="_1463780944" r:id="rId405"/>
        </w:object>
      </w:r>
      <w:r>
        <w:rPr>
          <w:rFonts w:ascii="Times New Roman" w:eastAsiaTheme="minorEastAsia" w:hAnsi="Times New Roman"/>
          <w:color w:val="000000" w:themeColor="text1"/>
          <w:szCs w:val="21"/>
        </w:rPr>
        <w:t>，令</w:t>
      </w:r>
      <w:r w:rsidRPr="007C261B">
        <w:rPr>
          <w:rFonts w:ascii="Times New Roman" w:eastAsiaTheme="minorEastAsia" w:hAnsi="Times New Roman"/>
          <w:color w:val="000000" w:themeColor="text1"/>
          <w:position w:val="-10"/>
          <w:szCs w:val="21"/>
        </w:rPr>
        <w:object w:dxaOrig="520" w:dyaOrig="320">
          <v:shape id="_x0000_i1227" type="#_x0000_t75" style="width:26.25pt;height:15.75pt" o:ole="">
            <v:imagedata r:id="rId406" o:title=""/>
          </v:shape>
          <o:OLEObject Type="Embed" ProgID="Equation.DSMT4" ShapeID="_x0000_i1227" DrawAspect="Content" ObjectID="_1463780945" r:id="rId407"/>
        </w:object>
      </w:r>
      <w:r>
        <w:rPr>
          <w:rFonts w:ascii="Times New Roman" w:eastAsiaTheme="minorEastAsia" w:hAnsi="Times New Roman"/>
          <w:color w:val="000000" w:themeColor="text1"/>
          <w:szCs w:val="21"/>
        </w:rPr>
        <w:t>得：</w:t>
      </w:r>
      <w:r w:rsidRPr="007C261B">
        <w:rPr>
          <w:rFonts w:ascii="Times New Roman" w:eastAsiaTheme="minorEastAsia" w:hAnsi="Times New Roman"/>
          <w:color w:val="000000" w:themeColor="text1"/>
          <w:position w:val="-10"/>
          <w:szCs w:val="21"/>
        </w:rPr>
        <w:object w:dxaOrig="1200" w:dyaOrig="380">
          <v:shape id="_x0000_i1228" type="#_x0000_t75" style="width:60pt;height:18.75pt" o:ole="">
            <v:imagedata r:id="rId408" o:title=""/>
          </v:shape>
          <o:OLEObject Type="Embed" ProgID="Equation.DSMT4" ShapeID="_x0000_i1228" DrawAspect="Content" ObjectID="_1463780946" r:id="rId409"/>
        </w:object>
      </w:r>
    </w:p>
    <w:p w:rsidR="000F32B2" w:rsidRDefault="000F32B2" w:rsidP="000F32B2">
      <w:pPr>
        <w:pStyle w:val="af8"/>
        <w:spacing w:line="24" w:lineRule="atLeast"/>
        <w:ind w:left="720" w:firstLineChars="0" w:firstLine="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又</w:t>
      </w:r>
      <w:r w:rsidRPr="00877E1F">
        <w:rPr>
          <w:rFonts w:ascii="Times New Roman" w:eastAsiaTheme="minorEastAsia" w:hAnsi="Times New Roman"/>
          <w:color w:val="000000" w:themeColor="text1"/>
          <w:position w:val="-10"/>
          <w:szCs w:val="21"/>
        </w:rPr>
        <w:object w:dxaOrig="1440" w:dyaOrig="380">
          <v:shape id="_x0000_i1229" type="#_x0000_t75" style="width:1in;height:18.75pt" o:ole="">
            <v:imagedata r:id="rId410" o:title=""/>
          </v:shape>
          <o:OLEObject Type="Embed" ProgID="Equation.DSMT4" ShapeID="_x0000_i1229" DrawAspect="Content" ObjectID="_1463780947" r:id="rId411"/>
        </w:object>
      </w:r>
      <w:r>
        <w:rPr>
          <w:rFonts w:ascii="Times New Roman" w:eastAsiaTheme="minorEastAsia" w:hAnsi="Times New Roman" w:hint="eastAsia"/>
          <w:color w:val="000000" w:themeColor="text1"/>
          <w:szCs w:val="21"/>
        </w:rPr>
        <w:t>，</w:t>
      </w:r>
      <w:r w:rsidRPr="007C261B">
        <w:rPr>
          <w:rFonts w:ascii="Times New Roman" w:eastAsiaTheme="minorEastAsia" w:hAnsi="Times New Roman"/>
          <w:color w:val="000000" w:themeColor="text1"/>
          <w:position w:val="-28"/>
          <w:szCs w:val="21"/>
        </w:rPr>
        <w:object w:dxaOrig="2920" w:dyaOrig="660">
          <v:shape id="_x0000_i1230" type="#_x0000_t75" style="width:146.25pt;height:33pt" o:ole="">
            <v:imagedata r:id="rId412" o:title=""/>
          </v:shape>
          <o:OLEObject Type="Embed" ProgID="Equation.DSMT4" ShapeID="_x0000_i1230" DrawAspect="Content" ObjectID="_1463780948" r:id="rId413"/>
        </w:object>
      </w:r>
    </w:p>
    <w:p w:rsidR="000F32B2" w:rsidRDefault="000F32B2" w:rsidP="000F32B2">
      <w:pPr>
        <w:pStyle w:val="af8"/>
        <w:spacing w:line="24" w:lineRule="atLeast"/>
        <w:ind w:left="720" w:firstLineChars="0" w:firstLine="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直线</w:t>
      </w:r>
      <w:r w:rsidRPr="009A75B4">
        <w:rPr>
          <w:rFonts w:ascii="Times New Roman" w:eastAsiaTheme="minorEastAsia" w:hAnsi="Times New Roman"/>
          <w:color w:val="000000" w:themeColor="text1"/>
          <w:position w:val="-6"/>
          <w:szCs w:val="21"/>
        </w:rPr>
        <w:object w:dxaOrig="400" w:dyaOrig="279">
          <v:shape id="_x0000_i1231" type="#_x0000_t75" style="width:20.25pt;height:14.25pt" o:ole="">
            <v:imagedata r:id="rId414" o:title=""/>
          </v:shape>
          <o:OLEObject Type="Embed" ProgID="Equation.DSMT4" ShapeID="_x0000_i1231" DrawAspect="Content" ObjectID="_1463780949" r:id="rId415"/>
        </w:object>
      </w:r>
      <w:r>
        <w:rPr>
          <w:rFonts w:ascii="Times New Roman" w:eastAsiaTheme="minorEastAsia" w:hAnsi="Times New Roman"/>
          <w:color w:val="000000" w:themeColor="text1"/>
          <w:szCs w:val="21"/>
        </w:rPr>
        <w:t>与平面</w:t>
      </w:r>
      <w:r w:rsidRPr="009A75B4">
        <w:rPr>
          <w:rFonts w:ascii="Times New Roman" w:eastAsiaTheme="minorEastAsia" w:hAnsi="Times New Roman"/>
          <w:color w:val="000000" w:themeColor="text1"/>
          <w:position w:val="-4"/>
          <w:szCs w:val="21"/>
        </w:rPr>
        <w:object w:dxaOrig="560" w:dyaOrig="260">
          <v:shape id="_x0000_i1232" type="#_x0000_t75" style="width:27.75pt;height:12.75pt" o:ole="">
            <v:imagedata r:id="rId416" o:title=""/>
          </v:shape>
          <o:OLEObject Type="Embed" ProgID="Equation.DSMT4" ShapeID="_x0000_i1232" DrawAspect="Content" ObjectID="_1463780950" r:id="rId417"/>
        </w:object>
      </w:r>
      <w:r>
        <w:rPr>
          <w:rFonts w:ascii="Times New Roman" w:eastAsiaTheme="minorEastAsia" w:hAnsi="Times New Roman" w:hint="eastAsia"/>
          <w:color w:val="000000" w:themeColor="text1"/>
          <w:szCs w:val="21"/>
        </w:rPr>
        <w:t>所成角为</w:t>
      </w:r>
      <w:r w:rsidRPr="009A75B4">
        <w:rPr>
          <w:rFonts w:ascii="Times New Roman" w:eastAsiaTheme="minorEastAsia" w:hAnsi="Times New Roman"/>
          <w:color w:val="000000" w:themeColor="text1"/>
          <w:position w:val="-24"/>
          <w:szCs w:val="21"/>
        </w:rPr>
        <w:object w:dxaOrig="260" w:dyaOrig="620">
          <v:shape id="_x0000_i1233" type="#_x0000_t75" style="width:12.75pt;height:30.75pt" o:ole="">
            <v:imagedata r:id="rId418" o:title=""/>
          </v:shape>
          <o:OLEObject Type="Embed" ProgID="Equation.DSMT4" ShapeID="_x0000_i1233" DrawAspect="Content" ObjectID="_1463780951" r:id="rId419"/>
        </w:object>
      </w:r>
    </w:p>
    <w:p w:rsidR="000F32B2" w:rsidRDefault="000F32B2" w:rsidP="000F32B2">
      <w:pPr>
        <w:pStyle w:val="af8"/>
        <w:spacing w:line="24" w:lineRule="atLeast"/>
        <w:ind w:left="720" w:firstLineChars="0" w:firstLine="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设</w:t>
      </w:r>
      <w:r w:rsidRPr="00F55947">
        <w:rPr>
          <w:rFonts w:ascii="Times New Roman" w:eastAsiaTheme="minorEastAsia" w:hAnsi="Times New Roman"/>
          <w:color w:val="000000" w:themeColor="text1"/>
          <w:position w:val="-12"/>
          <w:szCs w:val="21"/>
        </w:rPr>
        <w:object w:dxaOrig="1200" w:dyaOrig="360">
          <v:shape id="_x0000_i1234" type="#_x0000_t75" style="width:60pt;height:18pt" o:ole="">
            <v:imagedata r:id="rId420" o:title=""/>
          </v:shape>
          <o:OLEObject Type="Embed" ProgID="Equation.DSMT4" ShapeID="_x0000_i1234" DrawAspect="Content" ObjectID="_1463780952" r:id="rId421"/>
        </w:object>
      </w: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由</w:t>
      </w:r>
      <w:r w:rsidRPr="0028338E">
        <w:rPr>
          <w:rFonts w:ascii="Times New Roman" w:eastAsiaTheme="minorEastAsia" w:hAnsi="Times New Roman"/>
          <w:color w:val="000000" w:themeColor="text1"/>
          <w:position w:val="-10"/>
          <w:szCs w:val="21"/>
        </w:rPr>
        <w:object w:dxaOrig="1140" w:dyaOrig="380">
          <v:shape id="_x0000_i1235" type="#_x0000_t75" style="width:57pt;height:18.75pt" o:ole="">
            <v:imagedata r:id="rId422" o:title=""/>
          </v:shape>
          <o:OLEObject Type="Embed" ProgID="Equation.DSMT4" ShapeID="_x0000_i1235" DrawAspect="Content" ObjectID="_1463780953" r:id="rId423"/>
        </w:object>
      </w:r>
      <w:r>
        <w:rPr>
          <w:rFonts w:ascii="Times New Roman" w:eastAsiaTheme="minorEastAsia" w:hAnsi="Times New Roman" w:hint="eastAsia"/>
          <w:color w:val="000000" w:themeColor="text1"/>
          <w:szCs w:val="21"/>
        </w:rPr>
        <w:t>则</w:t>
      </w:r>
      <w:r w:rsidRPr="00F55947">
        <w:rPr>
          <w:rFonts w:ascii="Times New Roman" w:eastAsiaTheme="minorEastAsia" w:hAnsi="Times New Roman"/>
          <w:color w:val="000000" w:themeColor="text1"/>
          <w:position w:val="-12"/>
          <w:szCs w:val="21"/>
        </w:rPr>
        <w:object w:dxaOrig="2380" w:dyaOrig="360">
          <v:shape id="_x0000_i1236" type="#_x0000_t75" style="width:119.25pt;height:18pt" o:ole="">
            <v:imagedata r:id="rId424" o:title=""/>
          </v:shape>
          <o:OLEObject Type="Embed" ProgID="Equation.DSMT4" ShapeID="_x0000_i1236" DrawAspect="Content" ObjectID="_1463780954" r:id="rId425"/>
        </w:object>
      </w:r>
    </w:p>
    <w:p w:rsidR="000F32B2" w:rsidRDefault="000F32B2" w:rsidP="000F32B2">
      <w:pPr>
        <w:pStyle w:val="af8"/>
        <w:spacing w:line="24" w:lineRule="atLeast"/>
        <w:ind w:left="720" w:firstLineChars="0" w:firstLine="0"/>
        <w:rPr>
          <w:rFonts w:ascii="Times New Roman" w:eastAsiaTheme="minorEastAsia" w:hAnsi="Times New Roman"/>
          <w:b/>
          <w:color w:val="000000" w:themeColor="text1"/>
          <w:szCs w:val="21"/>
        </w:rPr>
      </w:pPr>
      <w:r w:rsidRPr="00F55947">
        <w:rPr>
          <w:rFonts w:ascii="Times New Roman" w:eastAsiaTheme="minorEastAsia" w:hAnsi="Times New Roman"/>
          <w:b/>
          <w:color w:val="000000" w:themeColor="text1"/>
          <w:position w:val="-10"/>
          <w:szCs w:val="21"/>
        </w:rPr>
        <w:object w:dxaOrig="1900" w:dyaOrig="320">
          <v:shape id="_x0000_i1237" type="#_x0000_t75" style="width:95.25pt;height:15.75pt" o:ole="">
            <v:imagedata r:id="rId426" o:title=""/>
          </v:shape>
          <o:OLEObject Type="Embed" ProgID="Equation.DSMT4" ShapeID="_x0000_i1237" DrawAspect="Content" ObjectID="_1463780955" r:id="rId427"/>
        </w:object>
      </w:r>
    </w:p>
    <w:p w:rsidR="000F32B2" w:rsidRDefault="000F32B2" w:rsidP="000F32B2">
      <w:pPr>
        <w:pStyle w:val="af8"/>
        <w:spacing w:line="24" w:lineRule="atLeast"/>
        <w:ind w:left="720" w:firstLineChars="0" w:firstLine="0"/>
        <w:rPr>
          <w:rFonts w:ascii="Times New Roman" w:eastAsiaTheme="minorEastAsia" w:hAnsi="Times New Roman"/>
          <w:b/>
          <w:color w:val="000000" w:themeColor="text1"/>
          <w:szCs w:val="21"/>
        </w:rPr>
      </w:pPr>
      <w:r>
        <w:rPr>
          <w:rFonts w:ascii="Times New Roman" w:eastAsiaTheme="minorEastAsia" w:hAnsi="Times New Roman" w:hint="eastAsia"/>
          <w:b/>
          <w:color w:val="000000" w:themeColor="text1"/>
          <w:szCs w:val="21"/>
        </w:rPr>
        <w:t>又</w:t>
      </w:r>
      <w:r w:rsidRPr="00F55947">
        <w:rPr>
          <w:rFonts w:ascii="Times New Roman" w:eastAsiaTheme="minorEastAsia" w:hAnsi="Times New Roman"/>
          <w:b/>
          <w:color w:val="000000" w:themeColor="text1"/>
          <w:position w:val="-10"/>
          <w:szCs w:val="21"/>
        </w:rPr>
        <w:object w:dxaOrig="3519" w:dyaOrig="380">
          <v:shape id="_x0000_i1238" type="#_x0000_t75" style="width:176.25pt;height:18.75pt" o:ole="">
            <v:imagedata r:id="rId428" o:title=""/>
          </v:shape>
          <o:OLEObject Type="Embed" ProgID="Equation.DSMT4" ShapeID="_x0000_i1238" DrawAspect="Content" ObjectID="_1463780956" r:id="rId429"/>
        </w:object>
      </w:r>
    </w:p>
    <w:p w:rsidR="000F32B2" w:rsidRPr="00F55947" w:rsidRDefault="000F32B2" w:rsidP="000F32B2">
      <w:pPr>
        <w:pStyle w:val="af8"/>
        <w:spacing w:line="24" w:lineRule="atLeast"/>
        <w:ind w:left="720" w:firstLineChars="0" w:firstLine="0"/>
        <w:rPr>
          <w:rFonts w:ascii="Times New Roman" w:eastAsiaTheme="minorEastAsia" w:hAnsi="Times New Roman"/>
          <w:b/>
          <w:color w:val="000000" w:themeColor="text1"/>
          <w:szCs w:val="21"/>
        </w:rPr>
      </w:pPr>
      <w:r w:rsidRPr="00F55947">
        <w:rPr>
          <w:rFonts w:ascii="Times New Roman" w:eastAsiaTheme="minorEastAsia" w:hAnsi="Times New Roman"/>
          <w:b/>
          <w:color w:val="000000" w:themeColor="text1"/>
          <w:position w:val="-6"/>
          <w:szCs w:val="21"/>
        </w:rPr>
        <w:object w:dxaOrig="1219" w:dyaOrig="340">
          <v:shape id="_x0000_i1239" type="#_x0000_t75" style="width:60.75pt;height:17.25pt" o:ole="">
            <v:imagedata r:id="rId430" o:title=""/>
          </v:shape>
          <o:OLEObject Type="Embed" ProgID="Equation.DSMT4" ShapeID="_x0000_i1239" DrawAspect="Content" ObjectID="_1463780957" r:id="rId431"/>
        </w:object>
      </w:r>
      <w:r>
        <w:rPr>
          <w:rFonts w:ascii="Times New Roman" w:eastAsiaTheme="minorEastAsia" w:hAnsi="Times New Roman" w:hint="eastAsia"/>
          <w:b/>
          <w:color w:val="000000" w:themeColor="text1"/>
          <w:szCs w:val="21"/>
        </w:rPr>
        <w:t>,</w:t>
      </w:r>
      <w:r w:rsidRPr="00CB5D8B">
        <w:rPr>
          <w:rFonts w:ascii="Times New Roman" w:eastAsiaTheme="minorEastAsia" w:hAnsi="Times New Roman"/>
          <w:b/>
          <w:color w:val="000000" w:themeColor="text1"/>
          <w:position w:val="-24"/>
          <w:szCs w:val="21"/>
        </w:rPr>
        <w:object w:dxaOrig="2180" w:dyaOrig="620">
          <v:shape id="_x0000_i1240" type="#_x0000_t75" style="width:108.75pt;height:30.75pt" o:ole="">
            <v:imagedata r:id="rId432" o:title=""/>
          </v:shape>
          <o:OLEObject Type="Embed" ProgID="Equation.DSMT4" ShapeID="_x0000_i1240" DrawAspect="Content" ObjectID="_1463780958" r:id="rId433"/>
        </w:object>
      </w:r>
      <w:r>
        <w:rPr>
          <w:rFonts w:ascii="Times New Roman" w:eastAsiaTheme="minorEastAsia" w:hAnsi="Times New Roman"/>
          <w:b/>
          <w:color w:val="000000" w:themeColor="text1"/>
          <w:szCs w:val="21"/>
        </w:rPr>
        <w:t>，</w:t>
      </w:r>
      <w:r w:rsidRPr="00CB5D8B">
        <w:rPr>
          <w:rFonts w:ascii="Times New Roman" w:eastAsiaTheme="minorEastAsia" w:hAnsi="Times New Roman"/>
          <w:b/>
          <w:color w:val="000000" w:themeColor="text1"/>
          <w:position w:val="-24"/>
          <w:szCs w:val="21"/>
        </w:rPr>
        <w:object w:dxaOrig="1340" w:dyaOrig="620">
          <v:shape id="_x0000_i1241" type="#_x0000_t75" style="width:66.75pt;height:30.75pt" o:ole="">
            <v:imagedata r:id="rId434" o:title=""/>
          </v:shape>
          <o:OLEObject Type="Embed" ProgID="Equation.DSMT4" ShapeID="_x0000_i1241" DrawAspect="Content" ObjectID="_1463780959" r:id="rId435"/>
        </w:object>
      </w:r>
      <w:r>
        <w:rPr>
          <w:rFonts w:ascii="Times New Roman" w:eastAsiaTheme="minorEastAsia" w:hAnsi="Times New Roman"/>
          <w:b/>
          <w:color w:val="000000" w:themeColor="text1"/>
          <w:szCs w:val="21"/>
        </w:rPr>
        <w:t>，</w:t>
      </w:r>
      <w:r w:rsidRPr="00CB5D8B">
        <w:rPr>
          <w:rFonts w:ascii="Times New Roman" w:eastAsiaTheme="minorEastAsia" w:hAnsi="Times New Roman"/>
          <w:color w:val="000000" w:themeColor="text1"/>
          <w:position w:val="-28"/>
          <w:szCs w:val="21"/>
        </w:rPr>
        <w:object w:dxaOrig="1600" w:dyaOrig="680">
          <v:shape id="_x0000_i1242" type="#_x0000_t75" style="width:80.25pt;height:33.75pt" o:ole="">
            <v:imagedata r:id="rId436" o:title=""/>
          </v:shape>
          <o:OLEObject Type="Embed" ProgID="Equation.DSMT4" ShapeID="_x0000_i1242" DrawAspect="Content" ObjectID="_1463780960" r:id="rId437"/>
        </w:object>
      </w:r>
    </w:p>
    <w:p w:rsidR="000F32B2" w:rsidRPr="00022EC7" w:rsidRDefault="000F32B2" w:rsidP="000F32B2">
      <w:pPr>
        <w:pStyle w:val="af8"/>
        <w:ind w:left="300"/>
        <w:rPr>
          <w:rFonts w:ascii="Times New Roman" w:eastAsiaTheme="minorEastAsia" w:hAnsi="Times New Roman"/>
          <w:color w:val="000000" w:themeColor="text1"/>
          <w:szCs w:val="21"/>
        </w:rPr>
      </w:pPr>
      <w:r w:rsidRPr="00CB5D8B">
        <w:rPr>
          <w:rFonts w:ascii="Times New Roman" w:eastAsiaTheme="minorEastAsia" w:hAnsi="Times New Roman"/>
          <w:color w:val="000000" w:themeColor="text1"/>
          <w:position w:val="-10"/>
          <w:szCs w:val="21"/>
        </w:rPr>
        <w:object w:dxaOrig="920" w:dyaOrig="320">
          <v:shape id="_x0000_i1243" type="#_x0000_t75" style="width:45.75pt;height:15.75pt" o:ole="">
            <v:imagedata r:id="rId438" o:title=""/>
          </v:shape>
          <o:OLEObject Type="Embed" ProgID="Equation.DSMT4" ShapeID="_x0000_i1243" DrawAspect="Content" ObjectID="_1463780961" r:id="rId439"/>
        </w:object>
      </w:r>
    </w:p>
    <w:p w:rsidR="00397AC5" w:rsidRDefault="00397AC5" w:rsidP="0072412A">
      <w:pPr>
        <w:widowControl/>
        <w:spacing w:line="24" w:lineRule="atLeast"/>
        <w:jc w:val="left"/>
        <w:rPr>
          <w:rFonts w:ascii="Times New Roman" w:eastAsiaTheme="minorEastAsia" w:hAnsi="Times New Roman"/>
          <w:color w:val="000000" w:themeColor="text1"/>
          <w:spacing w:val="15"/>
          <w:kern w:val="0"/>
          <w:szCs w:val="21"/>
        </w:rPr>
      </w:pPr>
    </w:p>
    <w:p w:rsidR="000F32B2" w:rsidRPr="00664C24" w:rsidRDefault="000F32B2" w:rsidP="0072412A">
      <w:pPr>
        <w:widowControl/>
        <w:spacing w:line="24" w:lineRule="atLeast"/>
        <w:jc w:val="left"/>
        <w:rPr>
          <w:rFonts w:ascii="Times New Roman" w:eastAsiaTheme="minorEastAsia" w:hAnsi="Times New Roman"/>
          <w:color w:val="000000" w:themeColor="text1"/>
          <w:spacing w:val="15"/>
          <w:kern w:val="0"/>
          <w:szCs w:val="21"/>
        </w:rPr>
      </w:pPr>
    </w:p>
    <w:p w:rsidR="003D0C99" w:rsidRPr="00664C24" w:rsidRDefault="003D0C99" w:rsidP="0072412A">
      <w:pPr>
        <w:widowControl/>
        <w:spacing w:line="24" w:lineRule="atLeast"/>
        <w:jc w:val="left"/>
        <w:rPr>
          <w:rFonts w:ascii="Times New Roman" w:eastAsiaTheme="minorEastAsia" w:hAnsi="Times New Roman"/>
          <w:color w:val="000000" w:themeColor="text1"/>
          <w:spacing w:val="15"/>
          <w:kern w:val="0"/>
          <w:szCs w:val="21"/>
        </w:rPr>
      </w:pPr>
      <w:r w:rsidRPr="00664C24">
        <w:rPr>
          <w:rFonts w:ascii="Times New Roman" w:eastAsiaTheme="minorEastAsia" w:hAnsi="Times New Roman"/>
          <w:color w:val="000000" w:themeColor="text1"/>
          <w:spacing w:val="15"/>
          <w:kern w:val="0"/>
          <w:szCs w:val="21"/>
        </w:rPr>
        <w:t>1</w:t>
      </w:r>
      <w:r w:rsidR="00664C24" w:rsidRPr="00664C24">
        <w:rPr>
          <w:rFonts w:ascii="Times New Roman" w:eastAsiaTheme="minorEastAsia" w:hAnsi="Times New Roman"/>
          <w:color w:val="000000" w:themeColor="text1"/>
          <w:spacing w:val="15"/>
          <w:kern w:val="0"/>
          <w:szCs w:val="21"/>
        </w:rPr>
        <w:t>8</w:t>
      </w:r>
      <w:r w:rsidR="00664C24" w:rsidRPr="00664C24">
        <w:rPr>
          <w:rFonts w:ascii="Times New Roman" w:eastAsiaTheme="minorEastAsia" w:hAnsi="Times New Roman"/>
          <w:color w:val="000000" w:themeColor="text1"/>
          <w:spacing w:val="15"/>
          <w:kern w:val="0"/>
          <w:szCs w:val="21"/>
        </w:rPr>
        <w:t>．（</w:t>
      </w:r>
      <w:r w:rsidRPr="00664C24">
        <w:rPr>
          <w:rFonts w:ascii="Times New Roman" w:eastAsiaTheme="minorEastAsia" w:hAnsi="Times New Roman"/>
          <w:color w:val="000000" w:themeColor="text1"/>
          <w:spacing w:val="15"/>
          <w:kern w:val="0"/>
          <w:szCs w:val="21"/>
        </w:rPr>
        <w:t>共</w:t>
      </w:r>
      <w:r w:rsidRPr="00664C24">
        <w:rPr>
          <w:rFonts w:ascii="Times New Roman" w:eastAsiaTheme="minorEastAsia" w:hAnsi="Times New Roman"/>
          <w:color w:val="000000" w:themeColor="text1"/>
          <w:spacing w:val="15"/>
          <w:kern w:val="0"/>
          <w:szCs w:val="21"/>
        </w:rPr>
        <w:t>13</w:t>
      </w:r>
      <w:r w:rsidRPr="00664C24">
        <w:rPr>
          <w:rFonts w:ascii="Times New Roman" w:eastAsiaTheme="minorEastAsia" w:hAnsi="Times New Roman"/>
          <w:color w:val="000000" w:themeColor="text1"/>
          <w:spacing w:val="15"/>
          <w:kern w:val="0"/>
          <w:szCs w:val="21"/>
        </w:rPr>
        <w:t>分</w:t>
      </w:r>
      <w:r w:rsidR="00664C24" w:rsidRPr="00664C24">
        <w:rPr>
          <w:rFonts w:ascii="Times New Roman" w:eastAsiaTheme="minorEastAsia" w:hAnsi="Times New Roman"/>
          <w:color w:val="000000" w:themeColor="text1"/>
          <w:spacing w:val="15"/>
          <w:kern w:val="0"/>
          <w:szCs w:val="21"/>
        </w:rPr>
        <w:t>）</w:t>
      </w:r>
    </w:p>
    <w:p w:rsidR="003D0C99" w:rsidRPr="00397AC5" w:rsidRDefault="003D0C99" w:rsidP="0072412A">
      <w:pPr>
        <w:widowControl/>
        <w:spacing w:line="24" w:lineRule="atLeast"/>
        <w:jc w:val="left"/>
        <w:rPr>
          <w:rFonts w:ascii="Times New Roman" w:eastAsiaTheme="minorEastAsia" w:hAnsi="Times New Roman"/>
          <w:color w:val="000000" w:themeColor="text1"/>
          <w:spacing w:val="15"/>
          <w:kern w:val="0"/>
          <w:szCs w:val="21"/>
        </w:rPr>
      </w:pPr>
      <w:r w:rsidRPr="00664C24">
        <w:rPr>
          <w:rFonts w:ascii="Times New Roman" w:eastAsiaTheme="minorEastAsia" w:hAnsi="Times New Roman"/>
          <w:color w:val="000000" w:themeColor="text1"/>
          <w:spacing w:val="15"/>
          <w:kern w:val="0"/>
          <w:szCs w:val="21"/>
        </w:rPr>
        <w:t>解</w:t>
      </w:r>
      <w:r w:rsidR="00664C24" w:rsidRPr="00664C24">
        <w:rPr>
          <w:rFonts w:ascii="Times New Roman" w:eastAsiaTheme="minorEastAsia" w:hAnsi="Times New Roman"/>
          <w:color w:val="000000" w:themeColor="text1"/>
          <w:spacing w:val="15"/>
          <w:kern w:val="0"/>
          <w:szCs w:val="21"/>
        </w:rPr>
        <w:t>：（</w:t>
      </w:r>
      <w:r w:rsidR="00F92550">
        <w:rPr>
          <w:rFonts w:ascii="Times New Roman" w:eastAsiaTheme="minorEastAsia" w:hAnsi="Times New Roman"/>
          <w:color w:val="000000" w:themeColor="text1"/>
          <w:spacing w:val="15"/>
          <w:kern w:val="0"/>
          <w:szCs w:val="21"/>
        </w:rPr>
        <w:t>1</w:t>
      </w:r>
      <w:r w:rsidR="00664C24" w:rsidRPr="00664C24">
        <w:rPr>
          <w:rFonts w:ascii="Times New Roman" w:eastAsiaTheme="minorEastAsia" w:hAnsi="Times New Roman"/>
          <w:color w:val="000000" w:themeColor="text1"/>
          <w:spacing w:val="15"/>
          <w:kern w:val="0"/>
          <w:szCs w:val="21"/>
        </w:rPr>
        <w:t>）</w:t>
      </w:r>
      <w:r w:rsidR="00F92550">
        <w:rPr>
          <w:rFonts w:ascii="Times New Roman" w:eastAsiaTheme="minorEastAsia" w:hAnsi="Times New Roman" w:hint="eastAsia"/>
          <w:color w:val="000000" w:themeColor="text1"/>
          <w:spacing w:val="15"/>
          <w:kern w:val="0"/>
          <w:szCs w:val="21"/>
        </w:rPr>
        <w:t>证明</w:t>
      </w:r>
      <w:r w:rsidR="00F92550">
        <w:rPr>
          <w:rFonts w:ascii="Times New Roman" w:eastAsiaTheme="minorEastAsia" w:hAnsi="Times New Roman"/>
          <w:color w:val="000000" w:themeColor="text1"/>
          <w:spacing w:val="15"/>
          <w:kern w:val="0"/>
          <w:szCs w:val="21"/>
        </w:rPr>
        <w:t>：</w:t>
      </w:r>
      <w:r w:rsidR="00F92550" w:rsidRPr="00F92550">
        <w:rPr>
          <w:rFonts w:ascii="Times New Roman" w:eastAsiaTheme="minorEastAsia" w:hAnsi="Times New Roman"/>
          <w:color w:val="000000" w:themeColor="text1"/>
          <w:spacing w:val="15"/>
          <w:kern w:val="0"/>
          <w:position w:val="-12"/>
          <w:szCs w:val="21"/>
        </w:rPr>
        <w:object w:dxaOrig="3720" w:dyaOrig="340">
          <v:shape id="_x0000_i1244" type="#_x0000_t75" alt="" style="width:184.5pt;height:16.5pt" o:ole="">
            <v:imagedata r:id="rId440" o:title=""/>
          </v:shape>
          <o:OLEObject Type="Embed" ProgID="Equation.DSMT4" ShapeID="_x0000_i1244" DrawAspect="Content" ObjectID="_1463780962" r:id="rId441"/>
        </w:object>
      </w:r>
    </w:p>
    <w:p w:rsidR="00F92550" w:rsidRDefault="00F92550" w:rsidP="00F92550">
      <w:pPr>
        <w:widowControl/>
        <w:spacing w:line="24" w:lineRule="atLeast"/>
        <w:ind w:firstLine="555"/>
        <w:jc w:val="left"/>
        <w:rPr>
          <w:rFonts w:ascii="Times New Roman" w:eastAsiaTheme="minorEastAsia" w:hAnsi="Times New Roman"/>
          <w:color w:val="000000" w:themeColor="text1"/>
          <w:spacing w:val="15"/>
          <w:kern w:val="0"/>
          <w:szCs w:val="21"/>
        </w:rPr>
      </w:pPr>
      <w:r w:rsidRPr="00F92550">
        <w:rPr>
          <w:rFonts w:ascii="Times New Roman" w:eastAsiaTheme="minorEastAsia" w:hAnsi="Times New Roman" w:hint="eastAsia"/>
          <w:color w:val="000000" w:themeColor="text1"/>
          <w:spacing w:val="15"/>
          <w:kern w:val="0"/>
          <w:szCs w:val="21"/>
        </w:rPr>
        <w:t>∵</w:t>
      </w:r>
      <w:r w:rsidR="002D5D1F" w:rsidRPr="00F92550">
        <w:rPr>
          <w:rFonts w:ascii="Times New Roman" w:eastAsiaTheme="minorEastAsia" w:hAnsi="Times New Roman"/>
          <w:color w:val="000000" w:themeColor="text1"/>
          <w:spacing w:val="15"/>
          <w:kern w:val="0"/>
          <w:position w:val="-26"/>
          <w:szCs w:val="21"/>
        </w:rPr>
        <w:object w:dxaOrig="1020" w:dyaOrig="620">
          <v:shape id="_x0000_i1245" type="#_x0000_t75" alt="" style="width:51.75pt;height:30.75pt" o:ole="">
            <v:imagedata r:id="rId442" o:title=""/>
          </v:shape>
          <o:OLEObject Type="Embed" ProgID="Equation.DSMT4" ShapeID="_x0000_i1245" DrawAspect="Content" ObjectID="_1463780963" r:id="rId443"/>
        </w:object>
      </w:r>
      <w:r>
        <w:rPr>
          <w:rFonts w:ascii="Times New Roman" w:eastAsiaTheme="minorEastAsia" w:hAnsi="Times New Roman" w:hint="eastAsia"/>
          <w:color w:val="000000" w:themeColor="text1"/>
          <w:spacing w:val="15"/>
          <w:kern w:val="0"/>
          <w:szCs w:val="21"/>
        </w:rPr>
        <w:t>，</w:t>
      </w:r>
    </w:p>
    <w:p w:rsidR="00F92550" w:rsidRDefault="00F92550" w:rsidP="00F92550">
      <w:pPr>
        <w:widowControl/>
        <w:spacing w:line="24" w:lineRule="atLeast"/>
        <w:ind w:firstLine="555"/>
        <w:jc w:val="left"/>
        <w:rPr>
          <w:rFonts w:ascii="Times New Roman" w:eastAsiaTheme="minorEastAsia" w:hAnsi="Times New Roman"/>
          <w:color w:val="000000" w:themeColor="text1"/>
          <w:spacing w:val="15"/>
          <w:kern w:val="0"/>
          <w:szCs w:val="21"/>
        </w:rPr>
      </w:pPr>
      <w:r w:rsidRPr="00F92550">
        <w:rPr>
          <w:rFonts w:ascii="Times New Roman" w:eastAsiaTheme="minorEastAsia" w:hAnsi="Times New Roman" w:hint="eastAsia"/>
          <w:color w:val="000000" w:themeColor="text1"/>
          <w:spacing w:val="15"/>
          <w:kern w:val="0"/>
          <w:szCs w:val="21"/>
        </w:rPr>
        <w:t>∴</w:t>
      </w:r>
      <w:r w:rsidRPr="00F92550">
        <w:rPr>
          <w:rFonts w:ascii="Times New Roman" w:eastAsiaTheme="minorEastAsia" w:hAnsi="Times New Roman"/>
          <w:color w:val="000000" w:themeColor="text1"/>
          <w:spacing w:val="15"/>
          <w:kern w:val="0"/>
          <w:position w:val="-12"/>
          <w:szCs w:val="21"/>
        </w:rPr>
        <w:object w:dxaOrig="840" w:dyaOrig="340">
          <v:shape id="_x0000_i1246" type="#_x0000_t75" alt="" style="width:42pt;height:16.5pt" o:ole="">
            <v:imagedata r:id="rId444" o:title=""/>
          </v:shape>
          <o:OLEObject Type="Embed" ProgID="Equation.DSMT4" ShapeID="_x0000_i1246" DrawAspect="Content" ObjectID="_1463780964" r:id="rId445"/>
        </w:objec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即</w:t>
      </w:r>
      <w:r w:rsidRPr="00F92550">
        <w:rPr>
          <w:rFonts w:ascii="Times New Roman" w:eastAsiaTheme="minorEastAsia" w:hAnsi="Times New Roman"/>
          <w:color w:val="000000" w:themeColor="text1"/>
          <w:spacing w:val="15"/>
          <w:kern w:val="0"/>
          <w:position w:val="-12"/>
          <w:szCs w:val="21"/>
        </w:rPr>
        <w:object w:dxaOrig="520" w:dyaOrig="340">
          <v:shape id="_x0000_i1247" type="#_x0000_t75" alt="" style="width:25.5pt;height:16.5pt" o:ole="">
            <v:imagedata r:id="rId446" o:title=""/>
          </v:shape>
          <o:OLEObject Type="Embed" ProgID="Equation.DSMT4" ShapeID="_x0000_i1247" DrawAspect="Content" ObjectID="_1463780965" r:id="rId447"/>
        </w:object>
      </w:r>
      <w:r>
        <w:rPr>
          <w:rFonts w:ascii="Times New Roman" w:eastAsiaTheme="minorEastAsia" w:hAnsi="Times New Roman" w:hint="eastAsia"/>
          <w:color w:val="000000" w:themeColor="text1"/>
          <w:spacing w:val="15"/>
          <w:kern w:val="0"/>
          <w:szCs w:val="21"/>
        </w:rPr>
        <w:t>在</w:t>
      </w:r>
      <w:r w:rsidR="002D5D1F" w:rsidRPr="00F92550">
        <w:rPr>
          <w:rFonts w:ascii="Times New Roman" w:eastAsiaTheme="minorEastAsia" w:hAnsi="Times New Roman"/>
          <w:color w:val="000000" w:themeColor="text1"/>
          <w:spacing w:val="15"/>
          <w:kern w:val="0"/>
          <w:position w:val="-26"/>
          <w:szCs w:val="21"/>
        </w:rPr>
        <w:object w:dxaOrig="720" w:dyaOrig="620">
          <v:shape id="_x0000_i1248" type="#_x0000_t75" alt="" style="width:36.75pt;height:30.75pt" o:ole="">
            <v:imagedata r:id="rId448" o:title=""/>
          </v:shape>
          <o:OLEObject Type="Embed" ProgID="Equation.DSMT4" ShapeID="_x0000_i1248" DrawAspect="Content" ObjectID="_1463780966" r:id="rId449"/>
        </w:object>
      </w:r>
      <w:r>
        <w:rPr>
          <w:rFonts w:ascii="Times New Roman" w:eastAsiaTheme="minorEastAsia" w:hAnsi="Times New Roman" w:hint="eastAsia"/>
          <w:color w:val="000000" w:themeColor="text1"/>
          <w:spacing w:val="15"/>
          <w:kern w:val="0"/>
          <w:szCs w:val="21"/>
        </w:rPr>
        <w:t>上</w:t>
      </w:r>
      <w:r>
        <w:rPr>
          <w:rFonts w:ascii="Times New Roman" w:eastAsiaTheme="minorEastAsia" w:hAnsi="Times New Roman"/>
          <w:color w:val="000000" w:themeColor="text1"/>
          <w:spacing w:val="15"/>
          <w:kern w:val="0"/>
          <w:szCs w:val="21"/>
        </w:rPr>
        <w:t>单调递增，</w:t>
      </w:r>
    </w:p>
    <w:p w:rsidR="00F92550" w:rsidRDefault="00F92550" w:rsidP="00F92550">
      <w:pPr>
        <w:widowControl/>
        <w:spacing w:line="24" w:lineRule="atLeast"/>
        <w:ind w:firstLine="555"/>
        <w:jc w:val="left"/>
        <w:rPr>
          <w:rFonts w:ascii="Times New Roman" w:eastAsiaTheme="minorEastAsia" w:hAnsi="Times New Roman"/>
          <w:color w:val="000000" w:themeColor="text1"/>
          <w:spacing w:val="15"/>
          <w:kern w:val="0"/>
          <w:szCs w:val="21"/>
        </w:rPr>
      </w:pPr>
      <w:r w:rsidRPr="00F92550">
        <w:rPr>
          <w:rFonts w:ascii="Times New Roman" w:eastAsiaTheme="minorEastAsia" w:hAnsi="Times New Roman" w:hint="eastAsia"/>
          <w:color w:val="000000" w:themeColor="text1"/>
          <w:spacing w:val="15"/>
          <w:kern w:val="0"/>
          <w:szCs w:val="21"/>
        </w:rPr>
        <w:t>∴</w:t>
      </w:r>
      <w:r w:rsidRPr="00F92550">
        <w:rPr>
          <w:rFonts w:ascii="Times New Roman" w:eastAsiaTheme="minorEastAsia" w:hAnsi="Times New Roman"/>
          <w:color w:val="000000" w:themeColor="text1"/>
          <w:spacing w:val="15"/>
          <w:kern w:val="0"/>
          <w:position w:val="-12"/>
          <w:szCs w:val="21"/>
        </w:rPr>
        <w:object w:dxaOrig="520" w:dyaOrig="340">
          <v:shape id="_x0000_i1249" type="#_x0000_t75" alt="" style="width:25.5pt;height:16.5pt" o:ole="">
            <v:imagedata r:id="rId446" o:title=""/>
          </v:shape>
          <o:OLEObject Type="Embed" ProgID="Equation.DSMT4" ShapeID="_x0000_i1249" DrawAspect="Content" ObjectID="_1463780967" r:id="rId450"/>
        </w:object>
      </w:r>
      <w:r>
        <w:rPr>
          <w:rFonts w:ascii="Times New Roman" w:eastAsiaTheme="minorEastAsia" w:hAnsi="Times New Roman" w:hint="eastAsia"/>
          <w:color w:val="000000" w:themeColor="text1"/>
          <w:spacing w:val="15"/>
          <w:kern w:val="0"/>
          <w:szCs w:val="21"/>
        </w:rPr>
        <w:t>在</w:t>
      </w:r>
      <w:r w:rsidR="002D5D1F" w:rsidRPr="00F92550">
        <w:rPr>
          <w:rFonts w:ascii="Times New Roman" w:eastAsiaTheme="minorEastAsia" w:hAnsi="Times New Roman"/>
          <w:color w:val="000000" w:themeColor="text1"/>
          <w:spacing w:val="15"/>
          <w:kern w:val="0"/>
          <w:position w:val="-26"/>
          <w:szCs w:val="21"/>
        </w:rPr>
        <w:object w:dxaOrig="720" w:dyaOrig="620">
          <v:shape id="_x0000_i1250" type="#_x0000_t75" alt="" style="width:36.75pt;height:30.75pt" o:ole="">
            <v:imagedata r:id="rId451" o:title=""/>
          </v:shape>
          <o:OLEObject Type="Embed" ProgID="Equation.DSMT4" ShapeID="_x0000_i1250" DrawAspect="Content" ObjectID="_1463780968" r:id="rId452"/>
        </w:object>
      </w:r>
      <w:r>
        <w:rPr>
          <w:rFonts w:ascii="Times New Roman" w:eastAsiaTheme="minorEastAsia" w:hAnsi="Times New Roman" w:hint="eastAsia"/>
          <w:color w:val="000000" w:themeColor="text1"/>
          <w:spacing w:val="15"/>
          <w:kern w:val="0"/>
          <w:szCs w:val="21"/>
        </w:rPr>
        <w:t>上</w:t>
      </w:r>
      <w:r>
        <w:rPr>
          <w:rFonts w:ascii="Times New Roman" w:eastAsiaTheme="minorEastAsia" w:hAnsi="Times New Roman"/>
          <w:color w:val="000000" w:themeColor="text1"/>
          <w:spacing w:val="15"/>
          <w:kern w:val="0"/>
          <w:szCs w:val="21"/>
        </w:rPr>
        <w:t>的最大值为</w:t>
      </w:r>
      <w:r w:rsidRPr="00F92550">
        <w:rPr>
          <w:rFonts w:ascii="Times New Roman" w:eastAsiaTheme="minorEastAsia" w:hAnsi="Times New Roman"/>
          <w:color w:val="000000" w:themeColor="text1"/>
          <w:spacing w:val="15"/>
          <w:kern w:val="0"/>
          <w:position w:val="-12"/>
          <w:szCs w:val="21"/>
        </w:rPr>
        <w:object w:dxaOrig="820" w:dyaOrig="340">
          <v:shape id="_x0000_i1251" type="#_x0000_t75" alt="" style="width:40.5pt;height:16.5pt" o:ole="">
            <v:imagedata r:id="rId453" o:title=""/>
          </v:shape>
          <o:OLEObject Type="Embed" ProgID="Equation.DSMT4" ShapeID="_x0000_i1251" DrawAspect="Content" ObjectID="_1463780969" r:id="rId454"/>
        </w:object>
      </w:r>
      <w:r>
        <w:rPr>
          <w:rFonts w:ascii="Times New Roman" w:eastAsiaTheme="minorEastAsia" w:hAnsi="Times New Roman" w:hint="eastAsia"/>
          <w:color w:val="000000" w:themeColor="text1"/>
          <w:spacing w:val="15"/>
          <w:kern w:val="0"/>
          <w:szCs w:val="21"/>
        </w:rPr>
        <w:t>，</w:t>
      </w:r>
    </w:p>
    <w:p w:rsidR="00F92550" w:rsidRDefault="00F92550" w:rsidP="00F92550">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所以</w:t>
      </w:r>
      <w:r w:rsidRPr="00F92550">
        <w:rPr>
          <w:rFonts w:ascii="Times New Roman" w:eastAsiaTheme="minorEastAsia" w:hAnsi="Times New Roman"/>
          <w:color w:val="000000" w:themeColor="text1"/>
          <w:spacing w:val="15"/>
          <w:kern w:val="0"/>
          <w:position w:val="-12"/>
          <w:szCs w:val="21"/>
        </w:rPr>
        <w:object w:dxaOrig="780" w:dyaOrig="340">
          <v:shape id="_x0000_i1252" type="#_x0000_t75" alt="" style="width:39pt;height:16.5pt" o:ole="">
            <v:imagedata r:id="rId455" o:title=""/>
          </v:shape>
          <o:OLEObject Type="Embed" ProgID="Equation.DSMT4" ShapeID="_x0000_i1252" DrawAspect="Content" ObjectID="_1463780970" r:id="rId456"/>
        </w:object>
      </w:r>
      <w:r w:rsidRPr="00664C24">
        <w:rPr>
          <w:rFonts w:ascii="Times New Roman" w:eastAsiaTheme="minorEastAsia" w:hAnsi="Times New Roman"/>
          <w:color w:val="000000" w:themeColor="text1"/>
          <w:spacing w:val="15"/>
          <w:kern w:val="0"/>
          <w:szCs w:val="21"/>
        </w:rPr>
        <w:t>．</w:t>
      </w:r>
    </w:p>
    <w:p w:rsidR="00F92550" w:rsidRDefault="00F92550" w:rsidP="00F92550">
      <w:pPr>
        <w:widowControl/>
        <w:spacing w:line="24" w:lineRule="atLeast"/>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hint="eastAsia"/>
          <w:color w:val="000000" w:themeColor="text1"/>
          <w:spacing w:val="15"/>
          <w:kern w:val="0"/>
          <w:szCs w:val="21"/>
        </w:rPr>
        <w:t>2</w:t>
      </w:r>
      <w:r>
        <w:rPr>
          <w:rFonts w:ascii="Times New Roman" w:eastAsiaTheme="minorEastAsia" w:hAnsi="Times New Roman"/>
          <w:color w:val="000000" w:themeColor="text1"/>
          <w:spacing w:val="15"/>
          <w:kern w:val="0"/>
          <w:szCs w:val="21"/>
        </w:rPr>
        <w:t>）</w:t>
      </w:r>
      <w:r w:rsidR="00A501A7">
        <w:rPr>
          <w:rFonts w:ascii="Times New Roman" w:eastAsiaTheme="minorEastAsia" w:hAnsi="Times New Roman" w:hint="eastAsia"/>
          <w:color w:val="000000" w:themeColor="text1"/>
          <w:spacing w:val="15"/>
          <w:kern w:val="0"/>
          <w:szCs w:val="21"/>
        </w:rPr>
        <w:t>一方面</w:t>
      </w:r>
      <w:r>
        <w:rPr>
          <w:rFonts w:ascii="Times New Roman" w:eastAsiaTheme="minorEastAsia" w:hAnsi="Times New Roman" w:hint="eastAsia"/>
          <w:color w:val="000000" w:themeColor="text1"/>
          <w:spacing w:val="15"/>
          <w:kern w:val="0"/>
          <w:szCs w:val="21"/>
        </w:rPr>
        <w:t>令</w:t>
      </w:r>
      <w:r w:rsidRPr="00F92550">
        <w:rPr>
          <w:rFonts w:ascii="Times New Roman" w:eastAsiaTheme="minorEastAsia" w:hAnsi="Times New Roman"/>
          <w:color w:val="000000" w:themeColor="text1"/>
          <w:spacing w:val="15"/>
          <w:kern w:val="0"/>
          <w:position w:val="-22"/>
          <w:szCs w:val="21"/>
        </w:rPr>
        <w:object w:dxaOrig="1120" w:dyaOrig="560">
          <v:shape id="_x0000_i1253" type="#_x0000_t75" alt="" style="width:55.5pt;height:27.75pt" o:ole="">
            <v:imagedata r:id="rId457" o:title=""/>
          </v:shape>
          <o:OLEObject Type="Embed" ProgID="Equation.DSMT4" ShapeID="_x0000_i1253" DrawAspect="Content" ObjectID="_1463780971" r:id="rId458"/>
        </w:object>
      </w:r>
      <w:r>
        <w:rPr>
          <w:rFonts w:ascii="Times New Roman" w:eastAsiaTheme="minorEastAsia" w:hAnsi="Times New Roman" w:hint="eastAsia"/>
          <w:color w:val="000000" w:themeColor="text1"/>
          <w:spacing w:val="15"/>
          <w:kern w:val="0"/>
          <w:szCs w:val="21"/>
        </w:rPr>
        <w:t>，</w:t>
      </w:r>
      <w:r w:rsidR="002D5D1F" w:rsidRPr="00F92550">
        <w:rPr>
          <w:rFonts w:ascii="Times New Roman" w:eastAsiaTheme="minorEastAsia" w:hAnsi="Times New Roman"/>
          <w:color w:val="000000" w:themeColor="text1"/>
          <w:spacing w:val="15"/>
          <w:kern w:val="0"/>
          <w:position w:val="-26"/>
          <w:szCs w:val="21"/>
        </w:rPr>
        <w:object w:dxaOrig="1040" w:dyaOrig="620">
          <v:shape id="_x0000_i1254" type="#_x0000_t75" alt="" style="width:52.5pt;height:30.75pt" o:ole="">
            <v:imagedata r:id="rId459" o:title=""/>
          </v:shape>
          <o:OLEObject Type="Embed" ProgID="Equation.DSMT4" ShapeID="_x0000_i1254" DrawAspect="Content" ObjectID="_1463780972" r:id="rId460"/>
        </w:object>
      </w:r>
      <w:r w:rsidR="00A501A7">
        <w:rPr>
          <w:rFonts w:ascii="Times New Roman" w:eastAsiaTheme="minorEastAsia" w:hAnsi="Times New Roman" w:hint="eastAsia"/>
          <w:color w:val="000000" w:themeColor="text1"/>
          <w:spacing w:val="15"/>
          <w:kern w:val="0"/>
          <w:szCs w:val="21"/>
        </w:rPr>
        <w:t>，</w:t>
      </w:r>
    </w:p>
    <w:p w:rsidR="00A501A7" w:rsidRDefault="00A501A7" w:rsidP="00A501A7">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则</w:t>
      </w:r>
      <w:r w:rsidRPr="00F92550">
        <w:rPr>
          <w:rFonts w:ascii="Times New Roman" w:eastAsiaTheme="minorEastAsia" w:hAnsi="Times New Roman"/>
          <w:color w:val="000000" w:themeColor="text1"/>
          <w:spacing w:val="15"/>
          <w:kern w:val="0"/>
          <w:position w:val="-22"/>
          <w:szCs w:val="21"/>
        </w:rPr>
        <w:object w:dxaOrig="2000" w:dyaOrig="560">
          <v:shape id="_x0000_i1255" type="#_x0000_t75" alt="" style="width:99pt;height:27.75pt" o:ole="">
            <v:imagedata r:id="rId461" o:title=""/>
          </v:shape>
          <o:OLEObject Type="Embed" ProgID="Equation.DSMT4" ShapeID="_x0000_i1255" DrawAspect="Content" ObjectID="_1463780973" r:id="rId462"/>
        </w:object>
      </w:r>
      <w:r>
        <w:rPr>
          <w:rFonts w:ascii="Times New Roman" w:eastAsiaTheme="minorEastAsia" w:hAnsi="Times New Roman" w:hint="eastAsia"/>
          <w:color w:val="000000" w:themeColor="text1"/>
          <w:spacing w:val="15"/>
          <w:kern w:val="0"/>
          <w:szCs w:val="21"/>
        </w:rPr>
        <w:t>，由</w:t>
      </w:r>
      <w:r w:rsidRPr="00664C24">
        <w:rPr>
          <w:rFonts w:ascii="Times New Roman" w:eastAsiaTheme="minorEastAsia" w:hAnsi="Times New Roman"/>
          <w:color w:val="000000" w:themeColor="text1"/>
          <w:spacing w:val="15"/>
          <w:kern w:val="0"/>
          <w:szCs w:val="21"/>
        </w:rPr>
        <w:t>（</w:t>
      </w:r>
      <w:r>
        <w:rPr>
          <w:rFonts w:ascii="Times New Roman" w:eastAsiaTheme="minorEastAsia" w:hAnsi="Times New Roman"/>
          <w:color w:val="000000" w:themeColor="text1"/>
          <w:spacing w:val="15"/>
          <w:kern w:val="0"/>
          <w:szCs w:val="21"/>
        </w:rPr>
        <w:t>1</w:t>
      </w:r>
      <w:r w:rsidRPr="00664C24">
        <w:rPr>
          <w:rFonts w:ascii="Times New Roman" w:eastAsiaTheme="minorEastAsia" w:hAnsi="Times New Roman"/>
          <w:color w:val="000000" w:themeColor="text1"/>
          <w:spacing w:val="15"/>
          <w:kern w:val="0"/>
          <w:szCs w:val="21"/>
        </w:rPr>
        <w:t>）</w:t>
      </w:r>
      <w:r>
        <w:rPr>
          <w:rFonts w:ascii="Times New Roman" w:eastAsiaTheme="minorEastAsia" w:hAnsi="Times New Roman" w:hint="eastAsia"/>
          <w:color w:val="000000" w:themeColor="text1"/>
          <w:spacing w:val="15"/>
          <w:kern w:val="0"/>
          <w:szCs w:val="21"/>
        </w:rPr>
        <w:t>可知，</w:t>
      </w:r>
      <w:r w:rsidRPr="00A501A7">
        <w:rPr>
          <w:rFonts w:ascii="Times New Roman" w:eastAsiaTheme="minorEastAsia" w:hAnsi="Times New Roman"/>
          <w:color w:val="000000" w:themeColor="text1"/>
          <w:spacing w:val="15"/>
          <w:kern w:val="0"/>
          <w:position w:val="-12"/>
          <w:szCs w:val="21"/>
        </w:rPr>
        <w:object w:dxaOrig="859" w:dyaOrig="340">
          <v:shape id="_x0000_i1256" type="#_x0000_t75" alt="" style="width:42.75pt;height:16.5pt" o:ole="">
            <v:imagedata r:id="rId463" o:title=""/>
          </v:shape>
          <o:OLEObject Type="Embed" ProgID="Equation.DSMT4" ShapeID="_x0000_i1256" DrawAspect="Content" ObjectID="_1463780974" r:id="rId464"/>
        </w:object>
      </w:r>
      <w:r>
        <w:rPr>
          <w:rFonts w:ascii="Times New Roman" w:eastAsiaTheme="minorEastAsia" w:hAnsi="Times New Roman" w:hint="eastAsia"/>
          <w:color w:val="000000" w:themeColor="text1"/>
          <w:spacing w:val="15"/>
          <w:kern w:val="0"/>
          <w:szCs w:val="21"/>
        </w:rPr>
        <w:t>，</w:t>
      </w:r>
    </w:p>
    <w:p w:rsidR="00A501A7" w:rsidRDefault="00A501A7" w:rsidP="00A501A7">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故</w:t>
      </w:r>
      <w:r w:rsidRPr="00A501A7">
        <w:rPr>
          <w:rFonts w:ascii="Times New Roman" w:eastAsiaTheme="minorEastAsia" w:hAnsi="Times New Roman"/>
          <w:color w:val="000000" w:themeColor="text1"/>
          <w:spacing w:val="15"/>
          <w:kern w:val="0"/>
          <w:position w:val="-12"/>
          <w:szCs w:val="21"/>
        </w:rPr>
        <w:object w:dxaOrig="499" w:dyaOrig="340">
          <v:shape id="_x0000_i1257" type="#_x0000_t75" alt="" style="width:24.75pt;height:16.5pt" o:ole="">
            <v:imagedata r:id="rId465" o:title=""/>
          </v:shape>
          <o:OLEObject Type="Embed" ProgID="Equation.DSMT4" ShapeID="_x0000_i1257" DrawAspect="Content" ObjectID="_1463780975" r:id="rId466"/>
        </w:object>
      </w:r>
      <w:r>
        <w:rPr>
          <w:rFonts w:ascii="Times New Roman" w:eastAsiaTheme="minorEastAsia" w:hAnsi="Times New Roman" w:hint="eastAsia"/>
          <w:color w:val="000000" w:themeColor="text1"/>
          <w:spacing w:val="15"/>
          <w:kern w:val="0"/>
          <w:szCs w:val="21"/>
        </w:rPr>
        <w:t>在</w:t>
      </w:r>
      <w:r w:rsidR="002D5D1F" w:rsidRPr="00F92550">
        <w:rPr>
          <w:rFonts w:ascii="Times New Roman" w:eastAsiaTheme="minorEastAsia" w:hAnsi="Times New Roman"/>
          <w:color w:val="000000" w:themeColor="text1"/>
          <w:spacing w:val="15"/>
          <w:kern w:val="0"/>
          <w:position w:val="-26"/>
          <w:szCs w:val="21"/>
        </w:rPr>
        <w:object w:dxaOrig="740" w:dyaOrig="620">
          <v:shape id="_x0000_i1258" type="#_x0000_t75" alt="" style="width:37.5pt;height:30.75pt" o:ole="">
            <v:imagedata r:id="rId467" o:title=""/>
          </v:shape>
          <o:OLEObject Type="Embed" ProgID="Equation.DSMT4" ShapeID="_x0000_i1258" DrawAspect="Content" ObjectID="_1463780976" r:id="rId468"/>
        </w:object>
      </w:r>
      <w:r>
        <w:rPr>
          <w:rFonts w:ascii="Times New Roman" w:eastAsiaTheme="minorEastAsia" w:hAnsi="Times New Roman" w:hint="eastAsia"/>
          <w:color w:val="000000" w:themeColor="text1"/>
          <w:spacing w:val="15"/>
          <w:kern w:val="0"/>
          <w:szCs w:val="21"/>
        </w:rPr>
        <w:t>上</w:t>
      </w:r>
      <w:r>
        <w:rPr>
          <w:rFonts w:ascii="Times New Roman" w:eastAsiaTheme="minorEastAsia" w:hAnsi="Times New Roman"/>
          <w:color w:val="000000" w:themeColor="text1"/>
          <w:spacing w:val="15"/>
          <w:kern w:val="0"/>
          <w:szCs w:val="21"/>
        </w:rPr>
        <w:t>单调递减，从而</w:t>
      </w:r>
      <w:r w:rsidR="002D5D1F" w:rsidRPr="00A501A7">
        <w:rPr>
          <w:rFonts w:ascii="Times New Roman" w:eastAsiaTheme="minorEastAsia" w:hAnsi="Times New Roman"/>
          <w:color w:val="000000" w:themeColor="text1"/>
          <w:spacing w:val="15"/>
          <w:kern w:val="0"/>
          <w:position w:val="-26"/>
          <w:szCs w:val="21"/>
        </w:rPr>
        <w:object w:dxaOrig="1579" w:dyaOrig="620">
          <v:shape id="_x0000_i1259" type="#_x0000_t75" alt="" style="width:78pt;height:30.75pt" o:ole="">
            <v:imagedata r:id="rId469" o:title=""/>
          </v:shape>
          <o:OLEObject Type="Embed" ProgID="Equation.DSMT4" ShapeID="_x0000_i1259" DrawAspect="Content" ObjectID="_1463780977" r:id="rId470"/>
        </w:object>
      </w:r>
      <w:r>
        <w:rPr>
          <w:rFonts w:ascii="Times New Roman" w:eastAsiaTheme="minorEastAsia" w:hAnsi="Times New Roman" w:hint="eastAsia"/>
          <w:color w:val="000000" w:themeColor="text1"/>
          <w:spacing w:val="15"/>
          <w:kern w:val="0"/>
          <w:szCs w:val="21"/>
        </w:rPr>
        <w:t>，</w:t>
      </w:r>
    </w:p>
    <w:p w:rsidR="00A501A7" w:rsidRDefault="00A501A7" w:rsidP="00A501A7">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故</w:t>
      </w:r>
      <w:r w:rsidR="002D5D1F" w:rsidRPr="00A501A7">
        <w:rPr>
          <w:rFonts w:ascii="Times New Roman" w:eastAsiaTheme="minorEastAsia" w:hAnsi="Times New Roman"/>
          <w:color w:val="000000" w:themeColor="text1"/>
          <w:spacing w:val="15"/>
          <w:kern w:val="0"/>
          <w:position w:val="-22"/>
          <w:szCs w:val="21"/>
        </w:rPr>
        <w:object w:dxaOrig="499" w:dyaOrig="560">
          <v:shape id="_x0000_i1260" type="#_x0000_t75" alt="" style="width:24.75pt;height:27.75pt" o:ole="">
            <v:imagedata r:id="rId471" o:title=""/>
          </v:shape>
          <o:OLEObject Type="Embed" ProgID="Equation.DSMT4" ShapeID="_x0000_i1260" DrawAspect="Content" ObjectID="_1463780978" r:id="rId472"/>
        </w:object>
      </w:r>
      <w:r>
        <w:rPr>
          <w:rFonts w:ascii="Times New Roman" w:eastAsiaTheme="minorEastAsia" w:hAnsi="Times New Roman" w:hint="eastAsia"/>
          <w:color w:val="000000" w:themeColor="text1"/>
          <w:spacing w:val="15"/>
          <w:kern w:val="0"/>
          <w:szCs w:val="21"/>
        </w:rPr>
        <w:t>，所以</w:t>
      </w:r>
      <w:r w:rsidR="002D5D1F" w:rsidRPr="00A501A7">
        <w:rPr>
          <w:rFonts w:ascii="Times New Roman" w:eastAsiaTheme="minorEastAsia" w:hAnsi="Times New Roman"/>
          <w:color w:val="000000" w:themeColor="text1"/>
          <w:spacing w:val="15"/>
          <w:kern w:val="0"/>
          <w:position w:val="-22"/>
          <w:szCs w:val="21"/>
        </w:rPr>
        <w:object w:dxaOrig="780" w:dyaOrig="560">
          <v:shape id="_x0000_i1261" type="#_x0000_t75" alt="" style="width:39pt;height:27.75pt" o:ole="">
            <v:imagedata r:id="rId473" o:title=""/>
          </v:shape>
          <o:OLEObject Type="Embed" ProgID="Equation.DSMT4" ShapeID="_x0000_i1261" DrawAspect="Content" ObjectID="_1463780979" r:id="rId474"/>
        </w:object>
      </w:r>
      <w:r w:rsidRPr="00664C24">
        <w:rPr>
          <w:rFonts w:ascii="Times New Roman" w:eastAsiaTheme="minorEastAsia" w:hAnsi="Times New Roman"/>
          <w:color w:val="000000" w:themeColor="text1"/>
          <w:spacing w:val="15"/>
          <w:kern w:val="0"/>
          <w:szCs w:val="21"/>
        </w:rPr>
        <w:t>．</w:t>
      </w:r>
    </w:p>
    <w:p w:rsidR="00A501A7" w:rsidRDefault="00A501A7" w:rsidP="00A501A7">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令</w:t>
      </w:r>
      <w:r w:rsidRPr="00A501A7">
        <w:rPr>
          <w:rFonts w:ascii="Times New Roman" w:eastAsiaTheme="minorEastAsia" w:hAnsi="Times New Roman"/>
          <w:color w:val="000000" w:themeColor="text1"/>
          <w:spacing w:val="15"/>
          <w:kern w:val="0"/>
          <w:position w:val="-12"/>
          <w:szCs w:val="21"/>
        </w:rPr>
        <w:object w:dxaOrig="1460" w:dyaOrig="340">
          <v:shape id="_x0000_i1262" type="#_x0000_t75" alt="" style="width:72.75pt;height:16.5pt" o:ole="">
            <v:imagedata r:id="rId475" o:title=""/>
          </v:shape>
          <o:OLEObject Type="Embed" ProgID="Equation.DSMT4" ShapeID="_x0000_i1262" DrawAspect="Content" ObjectID="_1463780980" r:id="rId476"/>
        </w:object>
      </w:r>
      <w:r w:rsidR="00397AC5">
        <w:rPr>
          <w:rFonts w:ascii="Times New Roman" w:eastAsiaTheme="minorEastAsia" w:hAnsi="Times New Roman" w:hint="eastAsia"/>
          <w:color w:val="000000" w:themeColor="text1"/>
          <w:spacing w:val="15"/>
          <w:kern w:val="0"/>
          <w:szCs w:val="21"/>
        </w:rPr>
        <w:t>，</w:t>
      </w:r>
      <w:r w:rsidR="002D5D1F" w:rsidRPr="00F92550">
        <w:rPr>
          <w:rFonts w:ascii="Times New Roman" w:eastAsiaTheme="minorEastAsia" w:hAnsi="Times New Roman"/>
          <w:color w:val="000000" w:themeColor="text1"/>
          <w:spacing w:val="15"/>
          <w:kern w:val="0"/>
          <w:position w:val="-26"/>
          <w:szCs w:val="21"/>
        </w:rPr>
        <w:object w:dxaOrig="1040" w:dyaOrig="620">
          <v:shape id="_x0000_i1263" type="#_x0000_t75" alt="" style="width:52.5pt;height:30.75pt" o:ole="">
            <v:imagedata r:id="rId477" o:title=""/>
          </v:shape>
          <o:OLEObject Type="Embed" ProgID="Equation.DSMT4" ShapeID="_x0000_i1263" DrawAspect="Content" ObjectID="_1463780981" r:id="rId478"/>
        </w:objec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则</w:t>
      </w:r>
      <w:r w:rsidR="00397AC5" w:rsidRPr="00A501A7">
        <w:rPr>
          <w:rFonts w:ascii="Times New Roman" w:eastAsiaTheme="minorEastAsia" w:hAnsi="Times New Roman"/>
          <w:color w:val="000000" w:themeColor="text1"/>
          <w:spacing w:val="15"/>
          <w:kern w:val="0"/>
          <w:position w:val="-12"/>
          <w:szCs w:val="21"/>
        </w:rPr>
        <w:object w:dxaOrig="1460" w:dyaOrig="340">
          <v:shape id="_x0000_i1264" type="#_x0000_t75" alt="" style="width:72.75pt;height:16.5pt" o:ole="">
            <v:imagedata r:id="rId479" o:title=""/>
          </v:shape>
          <o:OLEObject Type="Embed" ProgID="Equation.DSMT4" ShapeID="_x0000_i1264" DrawAspect="Content" ObjectID="_1463780982" r:id="rId480"/>
        </w:object>
      </w:r>
      <w:r>
        <w:rPr>
          <w:rFonts w:ascii="Times New Roman" w:eastAsiaTheme="minorEastAsia" w:hAnsi="Times New Roman" w:hint="eastAsia"/>
          <w:color w:val="000000" w:themeColor="text1"/>
          <w:spacing w:val="15"/>
          <w:kern w:val="0"/>
          <w:szCs w:val="21"/>
        </w:rPr>
        <w:t>，</w:t>
      </w:r>
    </w:p>
    <w:p w:rsidR="00397AC5" w:rsidRPr="00397AC5" w:rsidRDefault="00A501A7" w:rsidP="00397AC5">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当</w:t>
      </w:r>
      <w:r w:rsidRPr="00A501A7">
        <w:rPr>
          <w:rFonts w:ascii="Times New Roman" w:eastAsiaTheme="minorEastAsia" w:hAnsi="Times New Roman"/>
          <w:color w:val="000000" w:themeColor="text1"/>
          <w:spacing w:val="15"/>
          <w:kern w:val="0"/>
          <w:position w:val="-8"/>
          <w:szCs w:val="21"/>
        </w:rPr>
        <w:object w:dxaOrig="380" w:dyaOrig="279">
          <v:shape id="_x0000_i1265" type="#_x0000_t75" alt="" style="width:18.75pt;height:13.5pt" o:ole="">
            <v:imagedata r:id="rId481" o:title=""/>
          </v:shape>
          <o:OLEObject Type="Embed" ProgID="Equation.DSMT4" ShapeID="_x0000_i1265" DrawAspect="Content" ObjectID="_1463780983" r:id="rId482"/>
        </w:object>
      </w:r>
      <w:r>
        <w:rPr>
          <w:rFonts w:ascii="Times New Roman" w:eastAsiaTheme="minorEastAsia" w:hAnsi="Times New Roman" w:hint="eastAsia"/>
          <w:color w:val="000000" w:themeColor="text1"/>
          <w:spacing w:val="15"/>
          <w:kern w:val="0"/>
          <w:szCs w:val="21"/>
        </w:rPr>
        <w:t>时</w:t>
      </w:r>
      <w:r>
        <w:rPr>
          <w:rFonts w:ascii="Times New Roman" w:eastAsiaTheme="minorEastAsia" w:hAnsi="Times New Roman"/>
          <w:color w:val="000000" w:themeColor="text1"/>
          <w:spacing w:val="15"/>
          <w:kern w:val="0"/>
          <w:szCs w:val="21"/>
        </w:rPr>
        <w:t>，</w:t>
      </w:r>
      <w:r w:rsidR="00397AC5" w:rsidRPr="00A501A7">
        <w:rPr>
          <w:rFonts w:ascii="Times New Roman" w:eastAsiaTheme="minorEastAsia" w:hAnsi="Times New Roman"/>
          <w:color w:val="000000" w:themeColor="text1"/>
          <w:spacing w:val="15"/>
          <w:kern w:val="0"/>
          <w:position w:val="-12"/>
          <w:szCs w:val="21"/>
        </w:rPr>
        <w:object w:dxaOrig="840" w:dyaOrig="340">
          <v:shape id="_x0000_i1266" type="#_x0000_t75" alt="" style="width:42pt;height:16.5pt" o:ole="">
            <v:imagedata r:id="rId483" o:title=""/>
          </v:shape>
          <o:OLEObject Type="Embed" ProgID="Equation.DSMT4" ShapeID="_x0000_i1266" DrawAspect="Content" ObjectID="_1463780984" r:id="rId484"/>
        </w:object>
      </w:r>
      <w:r w:rsidR="00397AC5">
        <w:rPr>
          <w:rFonts w:ascii="Times New Roman" w:eastAsiaTheme="minorEastAsia" w:hAnsi="Times New Roman" w:hint="eastAsia"/>
          <w:color w:val="000000" w:themeColor="text1"/>
          <w:spacing w:val="15"/>
          <w:kern w:val="0"/>
          <w:szCs w:val="21"/>
        </w:rPr>
        <w:t>，</w:t>
      </w:r>
      <w:r w:rsidR="00397AC5">
        <w:rPr>
          <w:rFonts w:ascii="Times New Roman" w:eastAsiaTheme="minorEastAsia" w:hAnsi="Times New Roman"/>
          <w:color w:val="000000" w:themeColor="text1"/>
          <w:spacing w:val="15"/>
          <w:kern w:val="0"/>
          <w:szCs w:val="21"/>
        </w:rPr>
        <w:t>故</w:t>
      </w:r>
      <w:r w:rsidR="00397AC5" w:rsidRPr="00A501A7">
        <w:rPr>
          <w:rFonts w:ascii="Times New Roman" w:eastAsiaTheme="minorEastAsia" w:hAnsi="Times New Roman"/>
          <w:color w:val="000000" w:themeColor="text1"/>
          <w:spacing w:val="15"/>
          <w:kern w:val="0"/>
          <w:position w:val="-12"/>
          <w:szCs w:val="21"/>
        </w:rPr>
        <w:object w:dxaOrig="480" w:dyaOrig="340">
          <v:shape id="_x0000_i1267" type="#_x0000_t75" alt="" style="width:24pt;height:16.5pt" o:ole="">
            <v:imagedata r:id="rId485" o:title=""/>
          </v:shape>
          <o:OLEObject Type="Embed" ProgID="Equation.DSMT4" ShapeID="_x0000_i1267" DrawAspect="Content" ObjectID="_1463780985" r:id="rId486"/>
        </w:object>
      </w:r>
      <w:r w:rsidR="00397AC5">
        <w:rPr>
          <w:rFonts w:ascii="Times New Roman" w:eastAsiaTheme="minorEastAsia" w:hAnsi="Times New Roman" w:hint="eastAsia"/>
          <w:color w:val="000000" w:themeColor="text1"/>
          <w:spacing w:val="15"/>
          <w:kern w:val="0"/>
          <w:szCs w:val="21"/>
        </w:rPr>
        <w:t>在</w:t>
      </w:r>
      <w:r w:rsidR="002D5D1F" w:rsidRPr="00F92550">
        <w:rPr>
          <w:rFonts w:ascii="Times New Roman" w:eastAsiaTheme="minorEastAsia" w:hAnsi="Times New Roman"/>
          <w:color w:val="000000" w:themeColor="text1"/>
          <w:spacing w:val="15"/>
          <w:kern w:val="0"/>
          <w:position w:val="-26"/>
          <w:szCs w:val="21"/>
        </w:rPr>
        <w:object w:dxaOrig="1040" w:dyaOrig="620">
          <v:shape id="_x0000_i1268" type="#_x0000_t75" alt="" style="width:52.5pt;height:30.75pt" o:ole="">
            <v:imagedata r:id="rId487" o:title=""/>
          </v:shape>
          <o:OLEObject Type="Embed" ProgID="Equation.DSMT4" ShapeID="_x0000_i1268" DrawAspect="Content" ObjectID="_1463780986" r:id="rId488"/>
        </w:object>
      </w:r>
      <w:r w:rsidR="00397AC5">
        <w:rPr>
          <w:rFonts w:ascii="Times New Roman" w:eastAsiaTheme="minorEastAsia" w:hAnsi="Times New Roman" w:hint="eastAsia"/>
          <w:color w:val="000000" w:themeColor="text1"/>
          <w:spacing w:val="15"/>
          <w:kern w:val="0"/>
          <w:szCs w:val="21"/>
        </w:rPr>
        <w:t>上</w:t>
      </w:r>
      <w:r w:rsidR="00397AC5">
        <w:rPr>
          <w:rFonts w:ascii="Times New Roman" w:eastAsiaTheme="minorEastAsia" w:hAnsi="Times New Roman"/>
          <w:color w:val="000000" w:themeColor="text1"/>
          <w:spacing w:val="15"/>
          <w:kern w:val="0"/>
          <w:szCs w:val="21"/>
        </w:rPr>
        <w:t>单调递减，从而</w:t>
      </w:r>
      <w:r w:rsidR="00397AC5" w:rsidRPr="00A501A7">
        <w:rPr>
          <w:rFonts w:ascii="Times New Roman" w:eastAsiaTheme="minorEastAsia" w:hAnsi="Times New Roman"/>
          <w:color w:val="000000" w:themeColor="text1"/>
          <w:spacing w:val="15"/>
          <w:kern w:val="0"/>
          <w:position w:val="-12"/>
          <w:szCs w:val="21"/>
        </w:rPr>
        <w:object w:dxaOrig="1400" w:dyaOrig="340">
          <v:shape id="_x0000_i1269" type="#_x0000_t75" alt="" style="width:69.75pt;height:16.5pt" o:ole="">
            <v:imagedata r:id="rId489" o:title=""/>
          </v:shape>
          <o:OLEObject Type="Embed" ProgID="Equation.DSMT4" ShapeID="_x0000_i1269" DrawAspect="Content" ObjectID="_1463780987" r:id="rId490"/>
        </w:object>
      </w:r>
      <w:r w:rsidR="00397AC5">
        <w:rPr>
          <w:rFonts w:ascii="Times New Roman" w:eastAsiaTheme="minorEastAsia" w:hAnsi="Times New Roman" w:hint="eastAsia"/>
          <w:color w:val="000000" w:themeColor="text1"/>
          <w:spacing w:val="15"/>
          <w:kern w:val="0"/>
          <w:szCs w:val="21"/>
        </w:rPr>
        <w:t>，</w:t>
      </w:r>
    </w:p>
    <w:p w:rsidR="00A501A7" w:rsidRDefault="00397AC5" w:rsidP="00A501A7">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所以</w:t>
      </w:r>
      <w:r w:rsidRPr="00A501A7">
        <w:rPr>
          <w:rFonts w:ascii="Times New Roman" w:eastAsiaTheme="minorEastAsia" w:hAnsi="Times New Roman"/>
          <w:color w:val="000000" w:themeColor="text1"/>
          <w:spacing w:val="15"/>
          <w:kern w:val="0"/>
          <w:position w:val="-12"/>
          <w:szCs w:val="21"/>
        </w:rPr>
        <w:object w:dxaOrig="1780" w:dyaOrig="340">
          <v:shape id="_x0000_i1270" type="#_x0000_t75" alt="" style="width:88.5pt;height:16.5pt" o:ole="">
            <v:imagedata r:id="rId491" o:title=""/>
          </v:shape>
          <o:OLEObject Type="Embed" ProgID="Equation.DSMT4" ShapeID="_x0000_i1270" DrawAspect="Content" ObjectID="_1463780988" r:id="rId492"/>
        </w:object>
      </w:r>
      <w:r>
        <w:rPr>
          <w:rFonts w:ascii="Times New Roman" w:eastAsiaTheme="minorEastAsia" w:hAnsi="Times New Roman" w:hint="eastAsia"/>
          <w:color w:val="000000" w:themeColor="text1"/>
          <w:spacing w:val="15"/>
          <w:kern w:val="0"/>
          <w:szCs w:val="21"/>
        </w:rPr>
        <w:t>恒成立</w:t>
      </w:r>
      <w:r w:rsidRPr="00664C24">
        <w:rPr>
          <w:rFonts w:ascii="Times New Roman" w:eastAsiaTheme="minorEastAsia" w:hAnsi="Times New Roman"/>
          <w:color w:val="000000" w:themeColor="text1"/>
          <w:spacing w:val="15"/>
          <w:kern w:val="0"/>
          <w:szCs w:val="21"/>
        </w:rPr>
        <w:t>．</w:t>
      </w:r>
    </w:p>
    <w:p w:rsidR="00397AC5" w:rsidRDefault="00397AC5" w:rsidP="00A501A7">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当</w:t>
      </w:r>
      <w:r w:rsidRPr="00397AC5">
        <w:rPr>
          <w:rFonts w:ascii="Times New Roman" w:eastAsiaTheme="minorEastAsia" w:hAnsi="Times New Roman"/>
          <w:color w:val="000000" w:themeColor="text1"/>
          <w:spacing w:val="15"/>
          <w:kern w:val="0"/>
          <w:position w:val="-6"/>
          <w:szCs w:val="21"/>
        </w:rPr>
        <w:object w:dxaOrig="460" w:dyaOrig="260">
          <v:shape id="_x0000_i1271" type="#_x0000_t75" alt="" style="width:22.5pt;height:12.75pt" o:ole="">
            <v:imagedata r:id="rId493" o:title=""/>
          </v:shape>
          <o:OLEObject Type="Embed" ProgID="Equation.DSMT4" ShapeID="_x0000_i1271" DrawAspect="Content" ObjectID="_1463780989" r:id="rId494"/>
        </w:object>
      </w:r>
      <w:r>
        <w:rPr>
          <w:rFonts w:ascii="Times New Roman" w:eastAsiaTheme="minorEastAsia" w:hAnsi="Times New Roman" w:hint="eastAsia"/>
          <w:color w:val="000000" w:themeColor="text1"/>
          <w:spacing w:val="15"/>
          <w:kern w:val="0"/>
          <w:szCs w:val="21"/>
        </w:rPr>
        <w:t>时</w:t>
      </w:r>
      <w:r>
        <w:rPr>
          <w:rFonts w:ascii="Times New Roman" w:eastAsiaTheme="minorEastAsia" w:hAnsi="Times New Roman"/>
          <w:color w:val="000000" w:themeColor="text1"/>
          <w:spacing w:val="15"/>
          <w:kern w:val="0"/>
          <w:szCs w:val="21"/>
        </w:rPr>
        <w:t>，</w:t>
      </w:r>
      <w:r w:rsidRPr="00A501A7">
        <w:rPr>
          <w:rFonts w:ascii="Times New Roman" w:eastAsiaTheme="minorEastAsia" w:hAnsi="Times New Roman"/>
          <w:color w:val="000000" w:themeColor="text1"/>
          <w:spacing w:val="15"/>
          <w:kern w:val="0"/>
          <w:position w:val="-12"/>
          <w:szCs w:val="21"/>
        </w:rPr>
        <w:object w:dxaOrig="1760" w:dyaOrig="340">
          <v:shape id="_x0000_i1272" type="#_x0000_t75" alt="" style="width:87.75pt;height:16.5pt" o:ole="">
            <v:imagedata r:id="rId495" o:title=""/>
          </v:shape>
          <o:OLEObject Type="Embed" ProgID="Equation.DSMT4" ShapeID="_x0000_i1272" DrawAspect="Content" ObjectID="_1463780990" r:id="rId496"/>
        </w:object>
      </w:r>
      <w:r>
        <w:rPr>
          <w:rFonts w:ascii="Times New Roman" w:eastAsiaTheme="minorEastAsia" w:hAnsi="Times New Roman" w:hint="eastAsia"/>
          <w:color w:val="000000" w:themeColor="text1"/>
          <w:spacing w:val="15"/>
          <w:kern w:val="0"/>
          <w:szCs w:val="21"/>
        </w:rPr>
        <w:t>在</w:t>
      </w:r>
      <w:r w:rsidR="002D5D1F" w:rsidRPr="00F92550">
        <w:rPr>
          <w:rFonts w:ascii="Times New Roman" w:eastAsiaTheme="minorEastAsia" w:hAnsi="Times New Roman"/>
          <w:color w:val="000000" w:themeColor="text1"/>
          <w:spacing w:val="15"/>
          <w:kern w:val="0"/>
          <w:position w:val="-26"/>
          <w:szCs w:val="21"/>
        </w:rPr>
        <w:object w:dxaOrig="740" w:dyaOrig="620">
          <v:shape id="_x0000_i1273" type="#_x0000_t75" alt="" style="width:37.5pt;height:30.75pt" o:ole="">
            <v:imagedata r:id="rId497" o:title=""/>
          </v:shape>
          <o:OLEObject Type="Embed" ProgID="Equation.DSMT4" ShapeID="_x0000_i1273" DrawAspect="Content" ObjectID="_1463780991" r:id="rId498"/>
        </w:object>
      </w:r>
      <w:r>
        <w:rPr>
          <w:rFonts w:ascii="Times New Roman" w:eastAsiaTheme="minorEastAsia" w:hAnsi="Times New Roman" w:hint="eastAsia"/>
          <w:color w:val="000000" w:themeColor="text1"/>
          <w:spacing w:val="15"/>
          <w:kern w:val="0"/>
          <w:szCs w:val="21"/>
        </w:rPr>
        <w:t>有</w:t>
      </w:r>
      <w:r>
        <w:rPr>
          <w:rFonts w:ascii="Times New Roman" w:eastAsiaTheme="minorEastAsia" w:hAnsi="Times New Roman"/>
          <w:color w:val="000000" w:themeColor="text1"/>
          <w:spacing w:val="15"/>
          <w:kern w:val="0"/>
          <w:szCs w:val="21"/>
        </w:rPr>
        <w:t>唯一解</w:t>
      </w:r>
      <w:r w:rsidRPr="00397AC5">
        <w:rPr>
          <w:rFonts w:ascii="Times New Roman" w:eastAsiaTheme="minorEastAsia" w:hAnsi="Times New Roman"/>
          <w:color w:val="000000" w:themeColor="text1"/>
          <w:spacing w:val="15"/>
          <w:kern w:val="0"/>
          <w:position w:val="-10"/>
          <w:szCs w:val="21"/>
        </w:rPr>
        <w:object w:dxaOrig="240" w:dyaOrig="320">
          <v:shape id="_x0000_i1274" type="#_x0000_t75" alt="" style="width:12pt;height:15.75pt" o:ole="">
            <v:imagedata r:id="rId499" o:title=""/>
          </v:shape>
          <o:OLEObject Type="Embed" ProgID="Equation.DSMT4" ShapeID="_x0000_i1274" DrawAspect="Content" ObjectID="_1463780992" r:id="rId500"/>
        </w:objec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且</w:t>
      </w:r>
      <w:r w:rsidRPr="00397AC5">
        <w:rPr>
          <w:rFonts w:ascii="Times New Roman" w:eastAsiaTheme="minorEastAsia" w:hAnsi="Times New Roman"/>
          <w:color w:val="000000" w:themeColor="text1"/>
          <w:spacing w:val="15"/>
          <w:kern w:val="0"/>
          <w:position w:val="-12"/>
          <w:szCs w:val="21"/>
        </w:rPr>
        <w:object w:dxaOrig="1040" w:dyaOrig="340">
          <v:shape id="_x0000_i1275" type="#_x0000_t75" alt="" style="width:52.5pt;height:16.5pt" o:ole="">
            <v:imagedata r:id="rId501" o:title=""/>
          </v:shape>
          <o:OLEObject Type="Embed" ProgID="Equation.DSMT4" ShapeID="_x0000_i1275" DrawAspect="Content" ObjectID="_1463780993" r:id="rId502"/>
        </w:object>
      </w:r>
      <w:r>
        <w:rPr>
          <w:rFonts w:ascii="Times New Roman" w:eastAsiaTheme="minorEastAsia" w:hAnsi="Times New Roman" w:hint="eastAsia"/>
          <w:color w:val="000000" w:themeColor="text1"/>
          <w:spacing w:val="15"/>
          <w:kern w:val="0"/>
          <w:szCs w:val="21"/>
        </w:rPr>
        <w:t>，</w:t>
      </w:r>
      <w:r w:rsidRPr="00A501A7">
        <w:rPr>
          <w:rFonts w:ascii="Times New Roman" w:eastAsiaTheme="minorEastAsia" w:hAnsi="Times New Roman"/>
          <w:color w:val="000000" w:themeColor="text1"/>
          <w:spacing w:val="15"/>
          <w:kern w:val="0"/>
          <w:position w:val="-12"/>
          <w:szCs w:val="21"/>
        </w:rPr>
        <w:object w:dxaOrig="840" w:dyaOrig="340">
          <v:shape id="_x0000_i1276" type="#_x0000_t75" alt="" style="width:42pt;height:16.5pt" o:ole="">
            <v:imagedata r:id="rId503" o:title=""/>
          </v:shape>
          <o:OLEObject Type="Embed" ProgID="Equation.DSMT4" ShapeID="_x0000_i1276" DrawAspect="Content" ObjectID="_1463780994" r:id="rId504"/>
        </w:object>
      </w:r>
      <w:r>
        <w:rPr>
          <w:rFonts w:ascii="Times New Roman" w:eastAsiaTheme="minorEastAsia" w:hAnsi="Times New Roman" w:hint="eastAsia"/>
          <w:color w:val="000000" w:themeColor="text1"/>
          <w:spacing w:val="15"/>
          <w:kern w:val="0"/>
          <w:szCs w:val="21"/>
        </w:rPr>
        <w:t>，</w:t>
      </w:r>
    </w:p>
    <w:p w:rsidR="00397AC5" w:rsidRDefault="00397AC5" w:rsidP="00397AC5">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lastRenderedPageBreak/>
        <w:t>故</w:t>
      </w:r>
      <w:r w:rsidRPr="00A501A7">
        <w:rPr>
          <w:rFonts w:ascii="Times New Roman" w:eastAsiaTheme="minorEastAsia" w:hAnsi="Times New Roman"/>
          <w:color w:val="000000" w:themeColor="text1"/>
          <w:spacing w:val="15"/>
          <w:kern w:val="0"/>
          <w:position w:val="-12"/>
          <w:szCs w:val="21"/>
        </w:rPr>
        <w:object w:dxaOrig="480" w:dyaOrig="340">
          <v:shape id="_x0000_i1277" type="#_x0000_t75" alt="" style="width:24pt;height:16.5pt" o:ole="">
            <v:imagedata r:id="rId485" o:title=""/>
          </v:shape>
          <o:OLEObject Type="Embed" ProgID="Equation.DSMT4" ShapeID="_x0000_i1277" DrawAspect="Content" ObjectID="_1463780995" r:id="rId505"/>
        </w:object>
      </w:r>
      <w:r>
        <w:rPr>
          <w:rFonts w:ascii="Times New Roman" w:eastAsiaTheme="minorEastAsia" w:hAnsi="Times New Roman" w:hint="eastAsia"/>
          <w:color w:val="000000" w:themeColor="text1"/>
          <w:spacing w:val="15"/>
          <w:kern w:val="0"/>
          <w:szCs w:val="21"/>
        </w:rPr>
        <w:t>在</w:t>
      </w:r>
      <w:r w:rsidRPr="00397AC5">
        <w:rPr>
          <w:rFonts w:ascii="Times New Roman" w:eastAsiaTheme="minorEastAsia" w:hAnsi="Times New Roman"/>
          <w:color w:val="000000" w:themeColor="text1"/>
          <w:spacing w:val="15"/>
          <w:kern w:val="0"/>
          <w:position w:val="-12"/>
          <w:szCs w:val="21"/>
        </w:rPr>
        <w:object w:dxaOrig="720" w:dyaOrig="340">
          <v:shape id="_x0000_i1278" type="#_x0000_t75" alt="" style="width:36pt;height:16.5pt" o:ole="">
            <v:imagedata r:id="rId506" o:title=""/>
          </v:shape>
          <o:OLEObject Type="Embed" ProgID="Equation.DSMT4" ShapeID="_x0000_i1278" DrawAspect="Content" ObjectID="_1463780996" r:id="rId507"/>
        </w:object>
      </w:r>
      <w:r>
        <w:rPr>
          <w:rFonts w:ascii="Times New Roman" w:eastAsiaTheme="minorEastAsia" w:hAnsi="Times New Roman" w:hint="eastAsia"/>
          <w:color w:val="000000" w:themeColor="text1"/>
          <w:spacing w:val="15"/>
          <w:kern w:val="0"/>
          <w:szCs w:val="21"/>
        </w:rPr>
        <w:t>上</w:t>
      </w:r>
      <w:r>
        <w:rPr>
          <w:rFonts w:ascii="Times New Roman" w:eastAsiaTheme="minorEastAsia" w:hAnsi="Times New Roman"/>
          <w:color w:val="000000" w:themeColor="text1"/>
          <w:spacing w:val="15"/>
          <w:kern w:val="0"/>
          <w:szCs w:val="21"/>
        </w:rPr>
        <w:t>单调递增，</w:t>
      </w:r>
      <w:r>
        <w:rPr>
          <w:rFonts w:ascii="Times New Roman" w:eastAsiaTheme="minorEastAsia" w:hAnsi="Times New Roman" w:hint="eastAsia"/>
          <w:color w:val="000000" w:themeColor="text1"/>
          <w:spacing w:val="15"/>
          <w:kern w:val="0"/>
          <w:szCs w:val="21"/>
        </w:rPr>
        <w:t>从而</w:t>
      </w:r>
      <w:r w:rsidRPr="00A501A7">
        <w:rPr>
          <w:rFonts w:ascii="Times New Roman" w:eastAsiaTheme="minorEastAsia" w:hAnsi="Times New Roman"/>
          <w:color w:val="000000" w:themeColor="text1"/>
          <w:spacing w:val="15"/>
          <w:kern w:val="0"/>
          <w:position w:val="-12"/>
          <w:szCs w:val="21"/>
        </w:rPr>
        <w:object w:dxaOrig="1400" w:dyaOrig="340">
          <v:shape id="_x0000_i1279" type="#_x0000_t75" alt="" style="width:69.75pt;height:16.5pt" o:ole="">
            <v:imagedata r:id="rId508" o:title=""/>
          </v:shape>
          <o:OLEObject Type="Embed" ProgID="Equation.DSMT4" ShapeID="_x0000_i1279" DrawAspect="Content" ObjectID="_1463780997" r:id="rId509"/>
        </w:object>
      </w:r>
      <w:r>
        <w:rPr>
          <w:rFonts w:ascii="Times New Roman" w:eastAsiaTheme="minorEastAsia" w:hAnsi="Times New Roman" w:hint="eastAsia"/>
          <w:color w:val="000000" w:themeColor="text1"/>
          <w:spacing w:val="15"/>
          <w:kern w:val="0"/>
          <w:szCs w:val="21"/>
        </w:rPr>
        <w:t>，</w:t>
      </w:r>
    </w:p>
    <w:p w:rsidR="00397AC5" w:rsidRDefault="00397AC5" w:rsidP="00397AC5">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即</w:t>
      </w:r>
      <w:r w:rsidRPr="00397AC5">
        <w:rPr>
          <w:rFonts w:ascii="Times New Roman" w:eastAsiaTheme="minorEastAsia" w:hAnsi="Times New Roman"/>
          <w:color w:val="000000" w:themeColor="text1"/>
          <w:spacing w:val="15"/>
          <w:kern w:val="0"/>
          <w:position w:val="-22"/>
          <w:szCs w:val="21"/>
        </w:rPr>
        <w:object w:dxaOrig="3280" w:dyaOrig="560">
          <v:shape id="_x0000_i1280" type="#_x0000_t75" alt="" style="width:162.75pt;height:27.75pt" o:ole="">
            <v:imagedata r:id="rId510" o:title=""/>
          </v:shape>
          <o:OLEObject Type="Embed" ProgID="Equation.DSMT4" ShapeID="_x0000_i1280" DrawAspect="Content" ObjectID="_1463780998" r:id="rId511"/>
        </w:object>
      </w:r>
      <w:r>
        <w:rPr>
          <w:rFonts w:ascii="Times New Roman" w:eastAsiaTheme="minorEastAsia" w:hAnsi="Times New Roman" w:hint="eastAsia"/>
          <w:color w:val="000000" w:themeColor="text1"/>
          <w:spacing w:val="15"/>
          <w:kern w:val="0"/>
          <w:szCs w:val="21"/>
        </w:rPr>
        <w:t>与</w:t>
      </w:r>
      <w:r w:rsidRPr="00397AC5">
        <w:rPr>
          <w:rFonts w:ascii="Times New Roman" w:eastAsiaTheme="minorEastAsia" w:hAnsi="Times New Roman"/>
          <w:color w:val="000000" w:themeColor="text1"/>
          <w:spacing w:val="15"/>
          <w:kern w:val="0"/>
          <w:position w:val="-22"/>
          <w:szCs w:val="21"/>
        </w:rPr>
        <w:object w:dxaOrig="800" w:dyaOrig="560">
          <v:shape id="_x0000_i1281" type="#_x0000_t75" alt="" style="width:39.75pt;height:27.75pt" o:ole="">
            <v:imagedata r:id="rId512" o:title=""/>
          </v:shape>
          <o:OLEObject Type="Embed" ProgID="Equation.DSMT4" ShapeID="_x0000_i1281" DrawAspect="Content" ObjectID="_1463780999" r:id="rId513"/>
        </w:object>
      </w:r>
      <w:r>
        <w:rPr>
          <w:rFonts w:ascii="Times New Roman" w:eastAsiaTheme="minorEastAsia" w:hAnsi="Times New Roman" w:hint="eastAsia"/>
          <w:color w:val="000000" w:themeColor="text1"/>
          <w:spacing w:val="15"/>
          <w:kern w:val="0"/>
          <w:szCs w:val="21"/>
        </w:rPr>
        <w:t>恒成立</w:t>
      </w:r>
      <w:r>
        <w:rPr>
          <w:rFonts w:ascii="Times New Roman" w:eastAsiaTheme="minorEastAsia" w:hAnsi="Times New Roman"/>
          <w:color w:val="000000" w:themeColor="text1"/>
          <w:spacing w:val="15"/>
          <w:kern w:val="0"/>
          <w:szCs w:val="21"/>
        </w:rPr>
        <w:t>矛盾，</w:t>
      </w:r>
    </w:p>
    <w:p w:rsidR="00397AC5" w:rsidRPr="00397AC5" w:rsidRDefault="00397AC5" w:rsidP="00397AC5">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综上</w:t>
      </w:r>
      <w:r>
        <w:rPr>
          <w:rFonts w:ascii="Times New Roman" w:eastAsiaTheme="minorEastAsia" w:hAnsi="Times New Roman"/>
          <w:color w:val="000000" w:themeColor="text1"/>
          <w:spacing w:val="15"/>
          <w:kern w:val="0"/>
          <w:szCs w:val="21"/>
        </w:rPr>
        <w:t>，</w:t>
      </w:r>
      <w:r w:rsidRPr="00A501A7">
        <w:rPr>
          <w:rFonts w:ascii="Times New Roman" w:eastAsiaTheme="minorEastAsia" w:hAnsi="Times New Roman"/>
          <w:color w:val="000000" w:themeColor="text1"/>
          <w:spacing w:val="15"/>
          <w:kern w:val="0"/>
          <w:position w:val="-8"/>
          <w:szCs w:val="21"/>
        </w:rPr>
        <w:object w:dxaOrig="380" w:dyaOrig="279">
          <v:shape id="_x0000_i1282" type="#_x0000_t75" alt="" style="width:18.75pt;height:13.5pt" o:ole="">
            <v:imagedata r:id="rId481" o:title=""/>
          </v:shape>
          <o:OLEObject Type="Embed" ProgID="Equation.DSMT4" ShapeID="_x0000_i1282" DrawAspect="Content" ObjectID="_1463781000" r:id="rId514"/>
        </w:objec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故</w:t>
      </w:r>
      <w:r w:rsidRPr="00397AC5">
        <w:rPr>
          <w:rFonts w:ascii="Times New Roman" w:eastAsiaTheme="minorEastAsia" w:hAnsi="Times New Roman"/>
          <w:color w:val="000000" w:themeColor="text1"/>
          <w:spacing w:val="15"/>
          <w:kern w:val="0"/>
          <w:position w:val="-10"/>
          <w:szCs w:val="21"/>
        </w:rPr>
        <w:object w:dxaOrig="660" w:dyaOrig="320">
          <v:shape id="_x0000_i1283" type="#_x0000_t75" alt="" style="width:33pt;height:15.75pt" o:ole="">
            <v:imagedata r:id="rId515" o:title=""/>
          </v:shape>
          <o:OLEObject Type="Embed" ProgID="Equation.DSMT4" ShapeID="_x0000_i1283" DrawAspect="Content" ObjectID="_1463781001" r:id="rId516"/>
        </w:object>
      </w:r>
      <w:r w:rsidRPr="00664C24">
        <w:rPr>
          <w:rFonts w:ascii="Times New Roman" w:eastAsiaTheme="minorEastAsia" w:hAnsi="Times New Roman"/>
          <w:color w:val="000000" w:themeColor="text1"/>
          <w:spacing w:val="15"/>
          <w:kern w:val="0"/>
          <w:szCs w:val="21"/>
        </w:rPr>
        <w:t>．</w:t>
      </w:r>
    </w:p>
    <w:p w:rsidR="00F92550" w:rsidRDefault="00F92550" w:rsidP="0072412A">
      <w:pPr>
        <w:widowControl/>
        <w:spacing w:line="24" w:lineRule="atLeast"/>
        <w:jc w:val="left"/>
        <w:rPr>
          <w:rFonts w:ascii="Times New Roman" w:eastAsiaTheme="minorEastAsia" w:hAnsi="Times New Roman"/>
          <w:color w:val="000000" w:themeColor="text1"/>
          <w:spacing w:val="15"/>
          <w:kern w:val="0"/>
          <w:szCs w:val="21"/>
        </w:rPr>
      </w:pPr>
    </w:p>
    <w:p w:rsidR="00F92550" w:rsidRDefault="00F92550" w:rsidP="0072412A">
      <w:pPr>
        <w:widowControl/>
        <w:spacing w:line="24" w:lineRule="atLeast"/>
        <w:jc w:val="left"/>
        <w:rPr>
          <w:rFonts w:ascii="Times New Roman" w:eastAsiaTheme="minorEastAsia" w:hAnsi="Times New Roman"/>
          <w:color w:val="000000" w:themeColor="text1"/>
          <w:spacing w:val="15"/>
          <w:kern w:val="0"/>
          <w:szCs w:val="21"/>
        </w:rPr>
      </w:pPr>
    </w:p>
    <w:p w:rsidR="003D0C99" w:rsidRPr="00664C24" w:rsidRDefault="003D0C99" w:rsidP="0072412A">
      <w:pPr>
        <w:widowControl/>
        <w:spacing w:line="24" w:lineRule="atLeast"/>
        <w:jc w:val="left"/>
        <w:rPr>
          <w:rFonts w:ascii="Times New Roman" w:eastAsiaTheme="minorEastAsia" w:hAnsi="Times New Roman"/>
          <w:color w:val="000000" w:themeColor="text1"/>
          <w:spacing w:val="15"/>
          <w:kern w:val="0"/>
          <w:szCs w:val="21"/>
        </w:rPr>
      </w:pPr>
      <w:r w:rsidRPr="00664C24">
        <w:rPr>
          <w:rFonts w:ascii="Times New Roman" w:eastAsiaTheme="minorEastAsia" w:hAnsi="Times New Roman"/>
          <w:color w:val="000000" w:themeColor="text1"/>
          <w:spacing w:val="15"/>
          <w:kern w:val="0"/>
          <w:szCs w:val="21"/>
        </w:rPr>
        <w:t>1</w:t>
      </w:r>
      <w:r w:rsidR="00664C24" w:rsidRPr="00664C24">
        <w:rPr>
          <w:rFonts w:ascii="Times New Roman" w:eastAsiaTheme="minorEastAsia" w:hAnsi="Times New Roman"/>
          <w:color w:val="000000" w:themeColor="text1"/>
          <w:spacing w:val="15"/>
          <w:kern w:val="0"/>
          <w:szCs w:val="21"/>
        </w:rPr>
        <w:t>9</w:t>
      </w:r>
      <w:r w:rsidR="00664C24" w:rsidRPr="00664C24">
        <w:rPr>
          <w:rFonts w:ascii="Times New Roman" w:eastAsiaTheme="minorEastAsia" w:hAnsi="Times New Roman"/>
          <w:color w:val="000000" w:themeColor="text1"/>
          <w:spacing w:val="15"/>
          <w:kern w:val="0"/>
          <w:szCs w:val="21"/>
        </w:rPr>
        <w:t>．（</w:t>
      </w:r>
      <w:r w:rsidRPr="00664C24">
        <w:rPr>
          <w:rFonts w:ascii="Times New Roman" w:eastAsiaTheme="minorEastAsia" w:hAnsi="Times New Roman"/>
          <w:color w:val="000000" w:themeColor="text1"/>
          <w:spacing w:val="15"/>
          <w:kern w:val="0"/>
          <w:szCs w:val="21"/>
        </w:rPr>
        <w:t>共</w:t>
      </w:r>
      <w:r w:rsidRPr="00664C24">
        <w:rPr>
          <w:rFonts w:ascii="Times New Roman" w:eastAsiaTheme="minorEastAsia" w:hAnsi="Times New Roman"/>
          <w:color w:val="000000" w:themeColor="text1"/>
          <w:spacing w:val="15"/>
          <w:kern w:val="0"/>
          <w:szCs w:val="21"/>
        </w:rPr>
        <w:t>14</w:t>
      </w:r>
      <w:r w:rsidRPr="00664C24">
        <w:rPr>
          <w:rFonts w:ascii="Times New Roman" w:eastAsiaTheme="minorEastAsia" w:hAnsi="Times New Roman"/>
          <w:color w:val="000000" w:themeColor="text1"/>
          <w:spacing w:val="15"/>
          <w:kern w:val="0"/>
          <w:szCs w:val="21"/>
        </w:rPr>
        <w:t>分</w:t>
      </w:r>
      <w:r w:rsidR="00664C24" w:rsidRPr="00664C24">
        <w:rPr>
          <w:rFonts w:ascii="Times New Roman" w:eastAsiaTheme="minorEastAsia" w:hAnsi="Times New Roman"/>
          <w:color w:val="000000" w:themeColor="text1"/>
          <w:spacing w:val="15"/>
          <w:kern w:val="0"/>
          <w:szCs w:val="21"/>
        </w:rPr>
        <w:t>）</w:t>
      </w:r>
    </w:p>
    <w:p w:rsidR="000F32B2" w:rsidRDefault="000F32B2" w:rsidP="0072412A">
      <w:pPr>
        <w:widowControl/>
        <w:spacing w:line="24" w:lineRule="atLeast"/>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 xml:space="preserve">   </w: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hint="eastAsia"/>
          <w:color w:val="000000" w:themeColor="text1"/>
          <w:spacing w:val="15"/>
          <w:kern w:val="0"/>
          <w:szCs w:val="21"/>
        </w:rPr>
        <w:t>1</w:t>
      </w:r>
      <w:r>
        <w:rPr>
          <w:rFonts w:ascii="Times New Roman" w:eastAsiaTheme="minorEastAsia" w:hAnsi="Times New Roman"/>
          <w:color w:val="000000" w:themeColor="text1"/>
          <w:spacing w:val="15"/>
          <w:kern w:val="0"/>
          <w:szCs w:val="21"/>
        </w:rPr>
        <w:t>）</w:t>
      </w:r>
      <w:r>
        <w:rPr>
          <w:rFonts w:ascii="Times New Roman" w:eastAsiaTheme="minorEastAsia" w:hAnsi="Times New Roman" w:hint="eastAsia"/>
          <w:color w:val="000000" w:themeColor="text1"/>
          <w:spacing w:val="15"/>
          <w:kern w:val="0"/>
          <w:szCs w:val="21"/>
        </w:rPr>
        <w:t>椭圆的标准方程为：</w:t>
      </w:r>
      <w:r w:rsidRPr="000F32B2">
        <w:rPr>
          <w:rFonts w:ascii="Times New Roman" w:eastAsiaTheme="minorEastAsia" w:hAnsi="Times New Roman"/>
          <w:color w:val="000000" w:themeColor="text1"/>
          <w:spacing w:val="15"/>
          <w:kern w:val="0"/>
          <w:position w:val="-22"/>
          <w:szCs w:val="21"/>
        </w:rPr>
        <w:object w:dxaOrig="1040" w:dyaOrig="580">
          <v:shape id="_x0000_i1284" type="#_x0000_t75" alt="" style="width:51.75pt;height:28.5pt" o:ole="">
            <v:imagedata r:id="rId517" o:title=""/>
          </v:shape>
          <o:OLEObject Type="Embed" ProgID="Equation.DSMT4" ShapeID="_x0000_i1284" DrawAspect="Content" ObjectID="_1463781002" r:id="rId518"/>
        </w:object>
      </w:r>
      <w:r>
        <w:rPr>
          <w:rFonts w:ascii="Times New Roman" w:eastAsiaTheme="minorEastAsia" w:hAnsi="Times New Roman" w:hint="eastAsia"/>
          <w:color w:val="000000" w:themeColor="text1"/>
          <w:spacing w:val="15"/>
          <w:kern w:val="0"/>
          <w:szCs w:val="21"/>
        </w:rPr>
        <w:t>，故</w:t>
      </w:r>
      <w:r w:rsidRPr="000F32B2">
        <w:rPr>
          <w:rFonts w:ascii="Times New Roman" w:eastAsiaTheme="minorEastAsia" w:hAnsi="Times New Roman"/>
          <w:color w:val="000000" w:themeColor="text1"/>
          <w:spacing w:val="15"/>
          <w:kern w:val="0"/>
          <w:position w:val="-10"/>
          <w:szCs w:val="21"/>
        </w:rPr>
        <w:object w:dxaOrig="1280" w:dyaOrig="360">
          <v:shape id="_x0000_i1285" type="#_x0000_t75" alt="" style="width:63.75pt;height:18pt" o:ole="">
            <v:imagedata r:id="rId519" o:title=""/>
          </v:shape>
          <o:OLEObject Type="Embed" ProgID="Equation.DSMT4" ShapeID="_x0000_i1285" DrawAspect="Content" ObjectID="_1463781003" r:id="rId520"/>
        </w:objec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则</w:t>
      </w:r>
      <w:r w:rsidRPr="000F32B2">
        <w:rPr>
          <w:rFonts w:ascii="Times New Roman" w:eastAsiaTheme="minorEastAsia" w:hAnsi="Times New Roman"/>
          <w:color w:val="000000" w:themeColor="text1"/>
          <w:spacing w:val="15"/>
          <w:kern w:val="0"/>
          <w:position w:val="-6"/>
          <w:szCs w:val="21"/>
        </w:rPr>
        <w:object w:dxaOrig="639" w:dyaOrig="320">
          <v:shape id="_x0000_i1286" type="#_x0000_t75" alt="" style="width:32.25pt;height:15.75pt" o:ole="">
            <v:imagedata r:id="rId521" o:title=""/>
          </v:shape>
          <o:OLEObject Type="Embed" ProgID="Equation.DSMT4" ShapeID="_x0000_i1286" DrawAspect="Content" ObjectID="_1463781004" r:id="rId522"/>
        </w:objec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故离心率</w:t>
      </w:r>
      <w:r w:rsidRPr="000F32B2">
        <w:rPr>
          <w:rFonts w:ascii="Times New Roman" w:eastAsiaTheme="minorEastAsia" w:hAnsi="Times New Roman"/>
          <w:color w:val="000000" w:themeColor="text1"/>
          <w:spacing w:val="15"/>
          <w:kern w:val="0"/>
          <w:position w:val="-22"/>
          <w:szCs w:val="21"/>
        </w:rPr>
        <w:object w:dxaOrig="1040" w:dyaOrig="600">
          <v:shape id="_x0000_i1287" type="#_x0000_t75" alt="" style="width:51.75pt;height:29.25pt" o:ole="">
            <v:imagedata r:id="rId523" o:title=""/>
          </v:shape>
          <o:OLEObject Type="Embed" ProgID="Equation.DSMT4" ShapeID="_x0000_i1287" DrawAspect="Content" ObjectID="_1463781005" r:id="rId524"/>
        </w:object>
      </w:r>
      <w:r>
        <w:rPr>
          <w:rFonts w:ascii="Times New Roman" w:eastAsiaTheme="minorEastAsia" w:hAnsi="Times New Roman" w:hint="eastAsia"/>
          <w:color w:val="000000" w:themeColor="text1"/>
          <w:spacing w:val="15"/>
          <w:kern w:val="0"/>
          <w:szCs w:val="21"/>
        </w:rPr>
        <w:t>；</w:t>
      </w:r>
    </w:p>
    <w:p w:rsidR="000F32B2" w:rsidRDefault="00F31D21" w:rsidP="0072412A">
      <w:pPr>
        <w:widowControl/>
        <w:spacing w:line="24" w:lineRule="atLeast"/>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 xml:space="preserve">   </w: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hint="eastAsia"/>
          <w:color w:val="000000" w:themeColor="text1"/>
          <w:spacing w:val="15"/>
          <w:kern w:val="0"/>
          <w:szCs w:val="21"/>
        </w:rPr>
        <w:t>2</w:t>
      </w:r>
      <w:r>
        <w:rPr>
          <w:rFonts w:ascii="Times New Roman" w:eastAsiaTheme="minorEastAsia" w:hAnsi="Times New Roman"/>
          <w:color w:val="000000" w:themeColor="text1"/>
          <w:spacing w:val="15"/>
          <w:kern w:val="0"/>
          <w:szCs w:val="21"/>
        </w:rPr>
        <w:t>）</w:t>
      </w:r>
      <w:r>
        <w:rPr>
          <w:rFonts w:ascii="Times New Roman" w:eastAsiaTheme="minorEastAsia" w:hAnsi="Times New Roman" w:hint="eastAsia"/>
          <w:color w:val="000000" w:themeColor="text1"/>
          <w:spacing w:val="15"/>
          <w:kern w:val="0"/>
          <w:szCs w:val="21"/>
        </w:rPr>
        <w:t>由题可得</w:t>
      </w:r>
      <w:r>
        <w:rPr>
          <w:rFonts w:ascii="Times New Roman" w:eastAsiaTheme="minorEastAsia" w:hAnsi="Times New Roman"/>
          <w:color w:val="000000" w:themeColor="text1"/>
          <w:spacing w:val="15"/>
          <w:kern w:val="0"/>
          <w:szCs w:val="21"/>
        </w:rPr>
        <w:t>，直线</w:t>
      </w:r>
      <w:r w:rsidRPr="00F31D21">
        <w:rPr>
          <w:rFonts w:ascii="Times New Roman" w:eastAsiaTheme="minorEastAsia" w:hAnsi="Times New Roman"/>
          <w:color w:val="000000" w:themeColor="text1"/>
          <w:spacing w:val="15"/>
          <w:kern w:val="0"/>
          <w:position w:val="-6"/>
          <w:szCs w:val="21"/>
        </w:rPr>
        <w:object w:dxaOrig="340" w:dyaOrig="260">
          <v:shape id="_x0000_i1288" type="#_x0000_t75" alt="" style="width:17.25pt;height:12.75pt" o:ole="">
            <v:imagedata r:id="rId525" o:title=""/>
          </v:shape>
          <o:OLEObject Type="Embed" ProgID="Equation.DSMT4" ShapeID="_x0000_i1288" DrawAspect="Content" ObjectID="_1463781006" r:id="rId526"/>
        </w:object>
      </w:r>
      <w:r>
        <w:rPr>
          <w:rFonts w:ascii="Times New Roman" w:eastAsiaTheme="minorEastAsia" w:hAnsi="Times New Roman" w:hint="eastAsia"/>
          <w:color w:val="000000" w:themeColor="text1"/>
          <w:spacing w:val="15"/>
          <w:kern w:val="0"/>
          <w:szCs w:val="21"/>
        </w:rPr>
        <w:t>的</w:t>
      </w:r>
      <w:r>
        <w:rPr>
          <w:rFonts w:ascii="Times New Roman" w:eastAsiaTheme="minorEastAsia" w:hAnsi="Times New Roman"/>
          <w:color w:val="000000" w:themeColor="text1"/>
          <w:spacing w:val="15"/>
          <w:kern w:val="0"/>
          <w:szCs w:val="21"/>
        </w:rPr>
        <w:t>斜率存在，设为</w:t>
      </w:r>
      <w:r w:rsidRPr="00F31D21">
        <w:rPr>
          <w:rFonts w:ascii="Times New Roman" w:eastAsiaTheme="minorEastAsia" w:hAnsi="Times New Roman"/>
          <w:color w:val="000000" w:themeColor="text1"/>
          <w:spacing w:val="15"/>
          <w:kern w:val="0"/>
          <w:position w:val="-6"/>
          <w:szCs w:val="21"/>
        </w:rPr>
        <w:object w:dxaOrig="180" w:dyaOrig="260">
          <v:shape id="_x0000_i1289" type="#_x0000_t75" alt="" style="width:9pt;height:12.75pt" o:ole="">
            <v:imagedata r:id="rId527" o:title=""/>
          </v:shape>
          <o:OLEObject Type="Embed" ProgID="Equation.DSMT4" ShapeID="_x0000_i1289" DrawAspect="Content" ObjectID="_1463781007" r:id="rId528"/>
        </w:objec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则直线</w:t>
      </w:r>
      <w:r w:rsidRPr="00F31D21">
        <w:rPr>
          <w:rFonts w:ascii="Times New Roman" w:eastAsiaTheme="minorEastAsia" w:hAnsi="Times New Roman"/>
          <w:color w:val="000000" w:themeColor="text1"/>
          <w:spacing w:val="15"/>
          <w:kern w:val="0"/>
          <w:position w:val="-6"/>
          <w:szCs w:val="21"/>
        </w:rPr>
        <w:object w:dxaOrig="340" w:dyaOrig="260">
          <v:shape id="_x0000_i1290" type="#_x0000_t75" alt="" style="width:17.25pt;height:12.75pt" o:ole="">
            <v:imagedata r:id="rId525" o:title=""/>
          </v:shape>
          <o:OLEObject Type="Embed" ProgID="Equation.DSMT4" ShapeID="_x0000_i1290" DrawAspect="Content" ObjectID="_1463781008" r:id="rId529"/>
        </w:object>
      </w:r>
      <w:r>
        <w:rPr>
          <w:rFonts w:ascii="Times New Roman" w:eastAsiaTheme="minorEastAsia" w:hAnsi="Times New Roman" w:hint="eastAsia"/>
          <w:color w:val="000000" w:themeColor="text1"/>
          <w:spacing w:val="15"/>
          <w:kern w:val="0"/>
          <w:szCs w:val="21"/>
        </w:rPr>
        <w:t>的</w:t>
      </w:r>
      <w:r>
        <w:rPr>
          <w:rFonts w:ascii="Times New Roman" w:eastAsiaTheme="minorEastAsia" w:hAnsi="Times New Roman"/>
          <w:color w:val="000000" w:themeColor="text1"/>
          <w:spacing w:val="15"/>
          <w:kern w:val="0"/>
          <w:szCs w:val="21"/>
        </w:rPr>
        <w:t>方程为</w:t>
      </w:r>
      <w:r w:rsidRPr="00F31D21">
        <w:rPr>
          <w:rFonts w:ascii="Times New Roman" w:eastAsiaTheme="minorEastAsia" w:hAnsi="Times New Roman"/>
          <w:color w:val="000000" w:themeColor="text1"/>
          <w:spacing w:val="15"/>
          <w:kern w:val="0"/>
          <w:position w:val="-10"/>
          <w:szCs w:val="21"/>
        </w:rPr>
        <w:object w:dxaOrig="600" w:dyaOrig="300">
          <v:shape id="_x0000_i1291" type="#_x0000_t75" alt="" style="width:30pt;height:15pt" o:ole="">
            <v:imagedata r:id="rId530" o:title=""/>
          </v:shape>
          <o:OLEObject Type="Embed" ProgID="Equation.DSMT4" ShapeID="_x0000_i1291" DrawAspect="Content" ObjectID="_1463781009" r:id="rId531"/>
        </w:object>
      </w:r>
      <w:r>
        <w:rPr>
          <w:rFonts w:ascii="Times New Roman" w:eastAsiaTheme="minorEastAsia" w:hAnsi="Times New Roman" w:hint="eastAsia"/>
          <w:color w:val="000000" w:themeColor="text1"/>
          <w:spacing w:val="15"/>
          <w:kern w:val="0"/>
          <w:szCs w:val="21"/>
        </w:rPr>
        <w:t>，</w:t>
      </w:r>
      <w:r w:rsidRPr="00F31D21">
        <w:rPr>
          <w:rFonts w:ascii="Times New Roman" w:eastAsiaTheme="minorEastAsia" w:hAnsi="Times New Roman"/>
          <w:color w:val="000000" w:themeColor="text1"/>
          <w:spacing w:val="15"/>
          <w:kern w:val="0"/>
          <w:position w:val="-6"/>
          <w:szCs w:val="21"/>
        </w:rPr>
        <w:object w:dxaOrig="859" w:dyaOrig="260">
          <v:shape id="_x0000_i1292" type="#_x0000_t75" alt="" style="width:42.75pt;height:12.75pt" o:ole="">
            <v:imagedata r:id="rId532" o:title=""/>
          </v:shape>
          <o:OLEObject Type="Embed" ProgID="Equation.DSMT4" ShapeID="_x0000_i1292" DrawAspect="Content" ObjectID="_1463781010" r:id="rId533"/>
        </w:object>
      </w:r>
      <w:r>
        <w:rPr>
          <w:rFonts w:ascii="Times New Roman" w:eastAsiaTheme="minorEastAsia" w:hAnsi="Times New Roman"/>
          <w:color w:val="000000" w:themeColor="text1"/>
          <w:spacing w:val="15"/>
          <w:kern w:val="0"/>
          <w:szCs w:val="21"/>
        </w:rPr>
        <w:t>,</w:t>
      </w:r>
    </w:p>
    <w:p w:rsidR="00F31D21" w:rsidRDefault="00F31D21" w:rsidP="00F31D21">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color w:val="000000" w:themeColor="text1"/>
          <w:spacing w:val="15"/>
          <w:kern w:val="0"/>
          <w:szCs w:val="21"/>
        </w:rPr>
        <w:fldChar w:fldCharType="begin"/>
      </w:r>
      <w:r>
        <w:rPr>
          <w:rFonts w:ascii="Times New Roman" w:eastAsiaTheme="minorEastAsia" w:hAnsi="Times New Roman"/>
          <w:color w:val="000000" w:themeColor="text1"/>
          <w:spacing w:val="15"/>
          <w:kern w:val="0"/>
          <w:szCs w:val="21"/>
        </w:rPr>
        <w:instrText xml:space="preserve"> </w:instrText>
      </w:r>
      <w:r>
        <w:rPr>
          <w:rFonts w:ascii="Times New Roman" w:eastAsiaTheme="minorEastAsia" w:hAnsi="Times New Roman" w:hint="eastAsia"/>
          <w:color w:val="000000" w:themeColor="text1"/>
          <w:spacing w:val="15"/>
          <w:kern w:val="0"/>
          <w:szCs w:val="21"/>
        </w:rPr>
        <w:instrText>eq \o\ac(</w:instrText>
      </w:r>
      <w:r>
        <w:rPr>
          <w:rFonts w:ascii="Times New Roman" w:eastAsiaTheme="minorEastAsia" w:hAnsi="Times New Roman" w:hint="eastAsia"/>
          <w:color w:val="000000" w:themeColor="text1"/>
          <w:spacing w:val="15"/>
          <w:kern w:val="0"/>
          <w:szCs w:val="21"/>
        </w:rPr>
        <w:instrText>○</w:instrText>
      </w:r>
      <w:r>
        <w:rPr>
          <w:rFonts w:ascii="Times New Roman" w:eastAsiaTheme="minorEastAsia" w:hAnsi="Times New Roman" w:hint="eastAsia"/>
          <w:color w:val="000000" w:themeColor="text1"/>
          <w:spacing w:val="15"/>
          <w:kern w:val="0"/>
          <w:szCs w:val="21"/>
        </w:rPr>
        <w:instrText>,</w:instrText>
      </w:r>
      <w:r w:rsidRPr="00F31D21">
        <w:rPr>
          <w:rFonts w:ascii="Times New Roman" w:eastAsiaTheme="minorEastAsia" w:hAnsi="Times New Roman" w:hint="eastAsia"/>
          <w:color w:val="000000" w:themeColor="text1"/>
          <w:kern w:val="0"/>
          <w:position w:val="2"/>
          <w:sz w:val="14"/>
          <w:szCs w:val="21"/>
        </w:rPr>
        <w:instrText>1</w:instrText>
      </w:r>
      <w:r>
        <w:rPr>
          <w:rFonts w:ascii="Times New Roman" w:eastAsiaTheme="minorEastAsia" w:hAnsi="Times New Roman" w:hint="eastAsia"/>
          <w:color w:val="000000" w:themeColor="text1"/>
          <w:spacing w:val="15"/>
          <w:kern w:val="0"/>
          <w:szCs w:val="21"/>
        </w:rPr>
        <w:instrText>)</w:instrText>
      </w:r>
      <w:r>
        <w:rPr>
          <w:rFonts w:ascii="Times New Roman" w:eastAsiaTheme="minorEastAsia" w:hAnsi="Times New Roman"/>
          <w:color w:val="000000" w:themeColor="text1"/>
          <w:spacing w:val="15"/>
          <w:kern w:val="0"/>
          <w:szCs w:val="21"/>
        </w:rPr>
        <w:fldChar w:fldCharType="end"/>
      </w:r>
      <w:r>
        <w:rPr>
          <w:rFonts w:ascii="Times New Roman" w:eastAsiaTheme="minorEastAsia" w:hAnsi="Times New Roman" w:hint="eastAsia"/>
          <w:color w:val="000000" w:themeColor="text1"/>
          <w:spacing w:val="15"/>
          <w:kern w:val="0"/>
          <w:szCs w:val="21"/>
        </w:rPr>
        <w:t>当</w:t>
      </w:r>
      <w:r w:rsidRPr="00F31D21">
        <w:rPr>
          <w:rFonts w:ascii="Times New Roman" w:eastAsiaTheme="minorEastAsia" w:hAnsi="Times New Roman"/>
          <w:color w:val="000000" w:themeColor="text1"/>
          <w:spacing w:val="15"/>
          <w:kern w:val="0"/>
          <w:position w:val="-6"/>
          <w:szCs w:val="21"/>
        </w:rPr>
        <w:object w:dxaOrig="499" w:dyaOrig="260">
          <v:shape id="_x0000_i1293" type="#_x0000_t75" alt="" style="width:24.75pt;height:12.75pt" o:ole="">
            <v:imagedata r:id="rId534" o:title=""/>
          </v:shape>
          <o:OLEObject Type="Embed" ProgID="Equation.DSMT4" ShapeID="_x0000_i1293" DrawAspect="Content" ObjectID="_1463781011" r:id="rId535"/>
        </w:object>
      </w:r>
      <w:r>
        <w:rPr>
          <w:rFonts w:ascii="Times New Roman" w:eastAsiaTheme="minorEastAsia" w:hAnsi="Times New Roman" w:hint="eastAsia"/>
          <w:color w:val="000000" w:themeColor="text1"/>
          <w:spacing w:val="15"/>
          <w:kern w:val="0"/>
          <w:szCs w:val="21"/>
        </w:rPr>
        <w:t>时</w:t>
      </w:r>
      <w:r>
        <w:rPr>
          <w:rFonts w:ascii="Times New Roman" w:eastAsiaTheme="minorEastAsia" w:hAnsi="Times New Roman"/>
          <w:color w:val="000000" w:themeColor="text1"/>
          <w:spacing w:val="15"/>
          <w:kern w:val="0"/>
          <w:szCs w:val="21"/>
        </w:rPr>
        <w:t>，</w:t>
      </w:r>
      <w:r w:rsidRPr="00F31D21">
        <w:rPr>
          <w:rFonts w:ascii="Times New Roman" w:eastAsiaTheme="minorEastAsia" w:hAnsi="Times New Roman"/>
          <w:color w:val="000000" w:themeColor="text1"/>
          <w:spacing w:val="15"/>
          <w:kern w:val="0"/>
          <w:position w:val="-12"/>
          <w:szCs w:val="21"/>
        </w:rPr>
        <w:object w:dxaOrig="920" w:dyaOrig="340">
          <v:shape id="_x0000_i1294" type="#_x0000_t75" alt="" style="width:45.75pt;height:16.5pt" o:ole="">
            <v:imagedata r:id="rId536" o:title=""/>
          </v:shape>
          <o:OLEObject Type="Embed" ProgID="Equation.DSMT4" ShapeID="_x0000_i1294" DrawAspect="Content" ObjectID="_1463781012" r:id="rId537"/>
        </w:objec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已知</w:t>
      </w:r>
      <w:r w:rsidRPr="00F31D21">
        <w:rPr>
          <w:rFonts w:ascii="Times New Roman" w:eastAsiaTheme="minorEastAsia" w:hAnsi="Times New Roman"/>
          <w:color w:val="000000" w:themeColor="text1"/>
          <w:spacing w:val="15"/>
          <w:kern w:val="0"/>
          <w:position w:val="-12"/>
          <w:szCs w:val="21"/>
        </w:rPr>
        <w:object w:dxaOrig="800" w:dyaOrig="340">
          <v:shape id="_x0000_i1295" type="#_x0000_t75" alt="" style="width:39.75pt;height:16.5pt" o:ole="">
            <v:imagedata r:id="rId538" o:title=""/>
          </v:shape>
          <o:OLEObject Type="Embed" ProgID="Equation.DSMT4" ShapeID="_x0000_i1295" DrawAspect="Content" ObjectID="_1463781013" r:id="rId539"/>
        </w:objec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此时直线</w:t>
      </w:r>
      <w:r w:rsidRPr="00F31D21">
        <w:rPr>
          <w:rFonts w:ascii="Times New Roman" w:eastAsiaTheme="minorEastAsia" w:hAnsi="Times New Roman"/>
          <w:color w:val="000000" w:themeColor="text1"/>
          <w:spacing w:val="15"/>
          <w:kern w:val="0"/>
          <w:position w:val="-4"/>
          <w:szCs w:val="21"/>
        </w:rPr>
        <w:object w:dxaOrig="360" w:dyaOrig="240">
          <v:shape id="_x0000_i1296" type="#_x0000_t75" alt="" style="width:18pt;height:12pt" o:ole="">
            <v:imagedata r:id="rId540" o:title=""/>
          </v:shape>
          <o:OLEObject Type="Embed" ProgID="Equation.DSMT4" ShapeID="_x0000_i1296" DrawAspect="Content" ObjectID="_1463781014" r:id="rId541"/>
        </w:object>
      </w:r>
      <w:r>
        <w:rPr>
          <w:rFonts w:ascii="Times New Roman" w:eastAsiaTheme="minorEastAsia" w:hAnsi="Times New Roman" w:hint="eastAsia"/>
          <w:color w:val="000000" w:themeColor="text1"/>
          <w:spacing w:val="15"/>
          <w:kern w:val="0"/>
          <w:szCs w:val="21"/>
        </w:rPr>
        <w:t>方程</w:t>
      </w:r>
      <w:r>
        <w:rPr>
          <w:rFonts w:ascii="Times New Roman" w:eastAsiaTheme="minorEastAsia" w:hAnsi="Times New Roman"/>
          <w:color w:val="000000" w:themeColor="text1"/>
          <w:spacing w:val="15"/>
          <w:kern w:val="0"/>
          <w:szCs w:val="21"/>
        </w:rPr>
        <w:t>为</w:t>
      </w:r>
      <w:r w:rsidRPr="00F31D21">
        <w:rPr>
          <w:rFonts w:ascii="Times New Roman" w:eastAsiaTheme="minorEastAsia" w:hAnsi="Times New Roman"/>
          <w:color w:val="000000" w:themeColor="text1"/>
          <w:spacing w:val="15"/>
          <w:kern w:val="0"/>
          <w:position w:val="-10"/>
          <w:szCs w:val="21"/>
        </w:rPr>
        <w:object w:dxaOrig="1120" w:dyaOrig="300">
          <v:shape id="_x0000_i1297" type="#_x0000_t75" alt="" style="width:56.25pt;height:15pt" o:ole="">
            <v:imagedata r:id="rId542" o:title=""/>
          </v:shape>
          <o:OLEObject Type="Embed" ProgID="Equation.DSMT4" ShapeID="_x0000_i1297" DrawAspect="Content" ObjectID="_1463781015" r:id="rId543"/>
        </w:object>
      </w:r>
      <w:r>
        <w:rPr>
          <w:rFonts w:ascii="Times New Roman" w:eastAsiaTheme="minorEastAsia" w:hAnsi="Times New Roman" w:hint="eastAsia"/>
          <w:color w:val="000000" w:themeColor="text1"/>
          <w:spacing w:val="15"/>
          <w:kern w:val="0"/>
          <w:szCs w:val="21"/>
        </w:rPr>
        <w:t>或</w:t>
      </w:r>
      <w:r w:rsidRPr="00F31D21">
        <w:rPr>
          <w:rFonts w:ascii="Times New Roman" w:eastAsiaTheme="minorEastAsia" w:hAnsi="Times New Roman"/>
          <w:color w:val="000000" w:themeColor="text1"/>
          <w:spacing w:val="15"/>
          <w:kern w:val="0"/>
          <w:position w:val="-10"/>
          <w:szCs w:val="21"/>
        </w:rPr>
        <w:object w:dxaOrig="960" w:dyaOrig="300">
          <v:shape id="_x0000_i1298" type="#_x0000_t75" alt="" style="width:48pt;height:15pt" o:ole="">
            <v:imagedata r:id="rId544" o:title=""/>
          </v:shape>
          <o:OLEObject Type="Embed" ProgID="Equation.DSMT4" ShapeID="_x0000_i1298" DrawAspect="Content" ObjectID="_1463781016" r:id="rId545"/>
        </w:object>
      </w:r>
      <w:r>
        <w:rPr>
          <w:rFonts w:ascii="Times New Roman" w:eastAsiaTheme="minorEastAsia" w:hAnsi="Times New Roman" w:hint="eastAsia"/>
          <w:color w:val="000000" w:themeColor="text1"/>
          <w:spacing w:val="15"/>
          <w:kern w:val="0"/>
          <w:szCs w:val="21"/>
        </w:rPr>
        <w:t>，</w:t>
      </w:r>
    </w:p>
    <w:p w:rsidR="00F31D21" w:rsidRDefault="00F31D21" w:rsidP="00F31D21">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原点</w:t>
      </w:r>
      <w:r>
        <w:rPr>
          <w:rFonts w:ascii="Times New Roman" w:eastAsiaTheme="minorEastAsia" w:hAnsi="Times New Roman"/>
          <w:color w:val="000000" w:themeColor="text1"/>
          <w:spacing w:val="15"/>
          <w:kern w:val="0"/>
          <w:szCs w:val="21"/>
        </w:rPr>
        <w:t>到直线</w:t>
      </w:r>
      <w:r w:rsidR="00CE3D5E" w:rsidRPr="00F31D21">
        <w:rPr>
          <w:rFonts w:ascii="Times New Roman" w:eastAsiaTheme="minorEastAsia" w:hAnsi="Times New Roman"/>
          <w:color w:val="000000" w:themeColor="text1"/>
          <w:spacing w:val="15"/>
          <w:kern w:val="0"/>
          <w:position w:val="-4"/>
          <w:szCs w:val="21"/>
        </w:rPr>
        <w:object w:dxaOrig="360" w:dyaOrig="240">
          <v:shape id="_x0000_i1299" type="#_x0000_t75" alt="" style="width:18pt;height:12pt" o:ole="">
            <v:imagedata r:id="rId540" o:title=""/>
          </v:shape>
          <o:OLEObject Type="Embed" ProgID="Equation.DSMT4" ShapeID="_x0000_i1299" DrawAspect="Content" ObjectID="_1463781017" r:id="rId546"/>
        </w:object>
      </w:r>
      <w:r w:rsidR="00CE3D5E">
        <w:rPr>
          <w:rFonts w:ascii="Times New Roman" w:eastAsiaTheme="minorEastAsia" w:hAnsi="Times New Roman" w:hint="eastAsia"/>
          <w:color w:val="000000" w:themeColor="text1"/>
          <w:spacing w:val="15"/>
          <w:kern w:val="0"/>
          <w:szCs w:val="21"/>
        </w:rPr>
        <w:t>的</w:t>
      </w:r>
      <w:r w:rsidR="00CE3D5E">
        <w:rPr>
          <w:rFonts w:ascii="Times New Roman" w:eastAsiaTheme="minorEastAsia" w:hAnsi="Times New Roman"/>
          <w:color w:val="000000" w:themeColor="text1"/>
          <w:spacing w:val="15"/>
          <w:kern w:val="0"/>
          <w:szCs w:val="21"/>
        </w:rPr>
        <w:t>距离均为</w:t>
      </w:r>
      <w:r w:rsidR="00CE3D5E" w:rsidRPr="00CE3D5E">
        <w:rPr>
          <w:rFonts w:ascii="Times New Roman" w:eastAsiaTheme="minorEastAsia" w:hAnsi="Times New Roman"/>
          <w:color w:val="000000" w:themeColor="text1"/>
          <w:spacing w:val="15"/>
          <w:kern w:val="0"/>
          <w:position w:val="-6"/>
          <w:szCs w:val="21"/>
        </w:rPr>
        <w:object w:dxaOrig="340" w:dyaOrig="320">
          <v:shape id="_x0000_i1300" type="#_x0000_t75" alt="" style="width:17.25pt;height:15.75pt" o:ole="">
            <v:imagedata r:id="rId547" o:title=""/>
          </v:shape>
          <o:OLEObject Type="Embed" ProgID="Equation.DSMT4" ShapeID="_x0000_i1300" DrawAspect="Content" ObjectID="_1463781018" r:id="rId548"/>
        </w:object>
      </w:r>
      <w:r w:rsidR="00CE3D5E">
        <w:rPr>
          <w:rFonts w:ascii="Times New Roman" w:eastAsiaTheme="minorEastAsia" w:hAnsi="Times New Roman" w:hint="eastAsia"/>
          <w:color w:val="000000" w:themeColor="text1"/>
          <w:spacing w:val="15"/>
          <w:kern w:val="0"/>
          <w:szCs w:val="21"/>
        </w:rPr>
        <w:t>，</w:t>
      </w:r>
      <w:r w:rsidR="00CE3D5E">
        <w:rPr>
          <w:rFonts w:ascii="Times New Roman" w:eastAsiaTheme="minorEastAsia" w:hAnsi="Times New Roman"/>
          <w:color w:val="000000" w:themeColor="text1"/>
          <w:spacing w:val="15"/>
          <w:kern w:val="0"/>
          <w:szCs w:val="21"/>
        </w:rPr>
        <w:t>故满足直线</w:t>
      </w:r>
      <w:r w:rsidR="00CE3D5E" w:rsidRPr="00F31D21">
        <w:rPr>
          <w:rFonts w:ascii="Times New Roman" w:eastAsiaTheme="minorEastAsia" w:hAnsi="Times New Roman"/>
          <w:color w:val="000000" w:themeColor="text1"/>
          <w:spacing w:val="15"/>
          <w:kern w:val="0"/>
          <w:position w:val="-4"/>
          <w:szCs w:val="21"/>
        </w:rPr>
        <w:object w:dxaOrig="360" w:dyaOrig="240">
          <v:shape id="_x0000_i1301" type="#_x0000_t75" alt="" style="width:18pt;height:12pt" o:ole="">
            <v:imagedata r:id="rId540" o:title=""/>
          </v:shape>
          <o:OLEObject Type="Embed" ProgID="Equation.DSMT4" ShapeID="_x0000_i1301" DrawAspect="Content" ObjectID="_1463781019" r:id="rId549"/>
        </w:object>
      </w:r>
      <w:r w:rsidR="00CE3D5E">
        <w:rPr>
          <w:rFonts w:ascii="Times New Roman" w:eastAsiaTheme="minorEastAsia" w:hAnsi="Times New Roman" w:hint="eastAsia"/>
          <w:color w:val="000000" w:themeColor="text1"/>
          <w:spacing w:val="15"/>
          <w:kern w:val="0"/>
          <w:szCs w:val="21"/>
        </w:rPr>
        <w:t>与</w:t>
      </w:r>
      <w:r w:rsidR="00CE3D5E">
        <w:rPr>
          <w:rFonts w:ascii="Times New Roman" w:eastAsiaTheme="minorEastAsia" w:hAnsi="Times New Roman"/>
          <w:color w:val="000000" w:themeColor="text1"/>
          <w:spacing w:val="15"/>
          <w:kern w:val="0"/>
          <w:szCs w:val="21"/>
        </w:rPr>
        <w:t>圆</w:t>
      </w:r>
      <w:r w:rsidR="00CE3D5E" w:rsidRPr="00CE3D5E">
        <w:rPr>
          <w:rFonts w:ascii="Times New Roman" w:eastAsiaTheme="minorEastAsia" w:hAnsi="Times New Roman"/>
          <w:color w:val="000000" w:themeColor="text1"/>
          <w:spacing w:val="15"/>
          <w:kern w:val="0"/>
          <w:position w:val="-10"/>
          <w:szCs w:val="21"/>
        </w:rPr>
        <w:object w:dxaOrig="999" w:dyaOrig="340">
          <v:shape id="_x0000_i1302" type="#_x0000_t75" alt="" style="width:50.25pt;height:16.5pt" o:ole="">
            <v:imagedata r:id="rId550" o:title=""/>
          </v:shape>
          <o:OLEObject Type="Embed" ProgID="Equation.DSMT4" ShapeID="_x0000_i1302" DrawAspect="Content" ObjectID="_1463781020" r:id="rId551"/>
        </w:object>
      </w:r>
      <w:r w:rsidR="00CE3D5E">
        <w:rPr>
          <w:rFonts w:ascii="Times New Roman" w:eastAsiaTheme="minorEastAsia" w:hAnsi="Times New Roman" w:hint="eastAsia"/>
          <w:color w:val="000000" w:themeColor="text1"/>
          <w:spacing w:val="15"/>
          <w:kern w:val="0"/>
          <w:szCs w:val="21"/>
        </w:rPr>
        <w:t>相切</w:t>
      </w:r>
      <w:r w:rsidR="00CE3D5E">
        <w:rPr>
          <w:rFonts w:ascii="Times New Roman" w:eastAsiaTheme="minorEastAsia" w:hAnsi="Times New Roman"/>
          <w:color w:val="000000" w:themeColor="text1"/>
          <w:spacing w:val="15"/>
          <w:kern w:val="0"/>
          <w:szCs w:val="21"/>
        </w:rPr>
        <w:t>；</w:t>
      </w:r>
    </w:p>
    <w:p w:rsidR="00F31D21" w:rsidRDefault="00CE3D5E" w:rsidP="00CE3D5E">
      <w:pPr>
        <w:widowControl/>
        <w:spacing w:line="24" w:lineRule="atLeast"/>
        <w:ind w:firstLineChars="250" w:firstLine="525"/>
        <w:jc w:val="left"/>
        <w:rPr>
          <w:rFonts w:ascii="Times New Roman" w:eastAsiaTheme="minorEastAsia" w:hAnsi="Times New Roman"/>
          <w:color w:val="000000" w:themeColor="text1"/>
          <w:spacing w:val="15"/>
          <w:kern w:val="0"/>
          <w:szCs w:val="21"/>
        </w:rPr>
      </w:pPr>
      <w:r>
        <w:rPr>
          <w:rFonts w:ascii="Times New Roman" w:eastAsiaTheme="minorEastAsia" w:hAnsi="Times New Roman"/>
          <w:color w:val="000000" w:themeColor="text1"/>
          <w:spacing w:val="15"/>
          <w:kern w:val="0"/>
          <w:szCs w:val="21"/>
        </w:rPr>
        <w:fldChar w:fldCharType="begin"/>
      </w:r>
      <w:r>
        <w:rPr>
          <w:rFonts w:ascii="Times New Roman" w:eastAsiaTheme="minorEastAsia" w:hAnsi="Times New Roman"/>
          <w:color w:val="000000" w:themeColor="text1"/>
          <w:spacing w:val="15"/>
          <w:kern w:val="0"/>
          <w:szCs w:val="21"/>
        </w:rPr>
        <w:instrText xml:space="preserve"> </w:instrText>
      </w:r>
      <w:r>
        <w:rPr>
          <w:rFonts w:ascii="Times New Roman" w:eastAsiaTheme="minorEastAsia" w:hAnsi="Times New Roman" w:hint="eastAsia"/>
          <w:color w:val="000000" w:themeColor="text1"/>
          <w:spacing w:val="15"/>
          <w:kern w:val="0"/>
          <w:szCs w:val="21"/>
        </w:rPr>
        <w:instrText>eq \o\ac(</w:instrText>
      </w:r>
      <w:r>
        <w:rPr>
          <w:rFonts w:ascii="Times New Roman" w:eastAsiaTheme="minorEastAsia" w:hAnsi="Times New Roman" w:hint="eastAsia"/>
          <w:color w:val="000000" w:themeColor="text1"/>
          <w:spacing w:val="15"/>
          <w:kern w:val="0"/>
          <w:szCs w:val="21"/>
        </w:rPr>
        <w:instrText>○</w:instrText>
      </w:r>
      <w:r>
        <w:rPr>
          <w:rFonts w:ascii="Times New Roman" w:eastAsiaTheme="minorEastAsia" w:hAnsi="Times New Roman" w:hint="eastAsia"/>
          <w:color w:val="000000" w:themeColor="text1"/>
          <w:spacing w:val="15"/>
          <w:kern w:val="0"/>
          <w:szCs w:val="21"/>
        </w:rPr>
        <w:instrText>,</w:instrText>
      </w:r>
      <w:r w:rsidRPr="00CE3D5E">
        <w:rPr>
          <w:rFonts w:ascii="Times New Roman" w:eastAsiaTheme="minorEastAsia" w:hAnsi="Times New Roman" w:hint="eastAsia"/>
          <w:color w:val="000000" w:themeColor="text1"/>
          <w:kern w:val="0"/>
          <w:position w:val="2"/>
          <w:sz w:val="14"/>
          <w:szCs w:val="21"/>
        </w:rPr>
        <w:instrText>2</w:instrText>
      </w:r>
      <w:r>
        <w:rPr>
          <w:rFonts w:ascii="Times New Roman" w:eastAsiaTheme="minorEastAsia" w:hAnsi="Times New Roman" w:hint="eastAsia"/>
          <w:color w:val="000000" w:themeColor="text1"/>
          <w:spacing w:val="15"/>
          <w:kern w:val="0"/>
          <w:szCs w:val="21"/>
        </w:rPr>
        <w:instrText>)</w:instrText>
      </w:r>
      <w:r>
        <w:rPr>
          <w:rFonts w:ascii="Times New Roman" w:eastAsiaTheme="minorEastAsia" w:hAnsi="Times New Roman"/>
          <w:color w:val="000000" w:themeColor="text1"/>
          <w:spacing w:val="15"/>
          <w:kern w:val="0"/>
          <w:szCs w:val="21"/>
        </w:rPr>
        <w:fldChar w:fldCharType="end"/>
      </w:r>
      <w:r>
        <w:rPr>
          <w:rFonts w:ascii="Times New Roman" w:eastAsiaTheme="minorEastAsia" w:hAnsi="Times New Roman" w:hint="eastAsia"/>
          <w:color w:val="000000" w:themeColor="text1"/>
          <w:spacing w:val="15"/>
          <w:kern w:val="0"/>
          <w:szCs w:val="21"/>
        </w:rPr>
        <w:t>当</w:t>
      </w:r>
      <w:r w:rsidRPr="00F31D21">
        <w:rPr>
          <w:rFonts w:ascii="Times New Roman" w:eastAsiaTheme="minorEastAsia" w:hAnsi="Times New Roman"/>
          <w:color w:val="000000" w:themeColor="text1"/>
          <w:spacing w:val="15"/>
          <w:kern w:val="0"/>
          <w:position w:val="-6"/>
          <w:szCs w:val="21"/>
        </w:rPr>
        <w:object w:dxaOrig="499" w:dyaOrig="260">
          <v:shape id="_x0000_i1303" type="#_x0000_t75" alt="" style="width:24.75pt;height:12.75pt" o:ole="">
            <v:imagedata r:id="rId552" o:title=""/>
          </v:shape>
          <o:OLEObject Type="Embed" ProgID="Equation.DSMT4" ShapeID="_x0000_i1303" DrawAspect="Content" ObjectID="_1463781021" r:id="rId553"/>
        </w:object>
      </w:r>
      <w:r>
        <w:rPr>
          <w:rFonts w:ascii="Times New Roman" w:eastAsiaTheme="minorEastAsia" w:hAnsi="Times New Roman" w:hint="eastAsia"/>
          <w:color w:val="000000" w:themeColor="text1"/>
          <w:spacing w:val="15"/>
          <w:kern w:val="0"/>
          <w:szCs w:val="21"/>
        </w:rPr>
        <w:t>时</w:t>
      </w:r>
      <w:r>
        <w:rPr>
          <w:rFonts w:ascii="Times New Roman" w:eastAsiaTheme="minorEastAsia" w:hAnsi="Times New Roman"/>
          <w:color w:val="000000" w:themeColor="text1"/>
          <w:spacing w:val="15"/>
          <w:kern w:val="0"/>
          <w:szCs w:val="21"/>
        </w:rPr>
        <w:t>，直线</w:t>
      </w:r>
      <w:r w:rsidRPr="00F31D21">
        <w:rPr>
          <w:rFonts w:ascii="Times New Roman" w:eastAsiaTheme="minorEastAsia" w:hAnsi="Times New Roman"/>
          <w:color w:val="000000" w:themeColor="text1"/>
          <w:spacing w:val="15"/>
          <w:kern w:val="0"/>
          <w:position w:val="-6"/>
          <w:szCs w:val="21"/>
        </w:rPr>
        <w:object w:dxaOrig="360" w:dyaOrig="260">
          <v:shape id="_x0000_i1304" type="#_x0000_t75" alt="" style="width:18pt;height:12.75pt" o:ole="">
            <v:imagedata r:id="rId554" o:title=""/>
          </v:shape>
          <o:OLEObject Type="Embed" ProgID="Equation.DSMT4" ShapeID="_x0000_i1304" DrawAspect="Content" ObjectID="_1463781022" r:id="rId555"/>
        </w:object>
      </w:r>
      <w:r>
        <w:rPr>
          <w:rFonts w:ascii="Times New Roman" w:eastAsiaTheme="minorEastAsia" w:hAnsi="Times New Roman" w:hint="eastAsia"/>
          <w:color w:val="000000" w:themeColor="text1"/>
          <w:spacing w:val="15"/>
          <w:kern w:val="0"/>
          <w:szCs w:val="21"/>
        </w:rPr>
        <w:t>方程</w:t>
      </w:r>
      <w:r>
        <w:rPr>
          <w:rFonts w:ascii="Times New Roman" w:eastAsiaTheme="minorEastAsia" w:hAnsi="Times New Roman"/>
          <w:color w:val="000000" w:themeColor="text1"/>
          <w:spacing w:val="15"/>
          <w:kern w:val="0"/>
          <w:szCs w:val="21"/>
        </w:rPr>
        <w:t>为</w:t>
      </w:r>
      <w:r w:rsidRPr="00CE3D5E">
        <w:rPr>
          <w:rFonts w:ascii="Times New Roman" w:eastAsiaTheme="minorEastAsia" w:hAnsi="Times New Roman"/>
          <w:color w:val="000000" w:themeColor="text1"/>
          <w:spacing w:val="15"/>
          <w:kern w:val="0"/>
          <w:position w:val="-22"/>
          <w:szCs w:val="21"/>
        </w:rPr>
        <w:object w:dxaOrig="820" w:dyaOrig="560">
          <v:shape id="_x0000_i1305" type="#_x0000_t75" alt="" style="width:41.25pt;height:27.75pt" o:ole="">
            <v:imagedata r:id="rId556" o:title=""/>
          </v:shape>
          <o:OLEObject Type="Embed" ProgID="Equation.DSMT4" ShapeID="_x0000_i1305" DrawAspect="Content" ObjectID="_1463781023" r:id="rId557"/>
        </w:object>
      </w:r>
      <w:r>
        <w:rPr>
          <w:rFonts w:ascii="Times New Roman" w:eastAsiaTheme="minorEastAsia" w:hAnsi="Times New Roman" w:hint="eastAsia"/>
          <w:color w:val="000000" w:themeColor="text1"/>
          <w:spacing w:val="15"/>
          <w:kern w:val="0"/>
          <w:szCs w:val="21"/>
        </w:rPr>
        <w:t>，</w:t>
      </w:r>
    </w:p>
    <w:p w:rsidR="00CE3D5E" w:rsidRDefault="00CE3D5E" w:rsidP="00CE3D5E">
      <w:pPr>
        <w:widowControl/>
        <w:spacing w:line="24" w:lineRule="atLeast"/>
        <w:ind w:firstLineChars="250" w:firstLine="600"/>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联立</w:t>
      </w:r>
      <w:r w:rsidRPr="00CE3D5E">
        <w:rPr>
          <w:rFonts w:ascii="Times New Roman" w:eastAsiaTheme="minorEastAsia" w:hAnsi="Times New Roman"/>
          <w:color w:val="000000" w:themeColor="text1"/>
          <w:spacing w:val="15"/>
          <w:kern w:val="0"/>
          <w:position w:val="-42"/>
          <w:szCs w:val="21"/>
        </w:rPr>
        <w:object w:dxaOrig="1140" w:dyaOrig="940">
          <v:shape id="_x0000_i1306" type="#_x0000_t75" alt="" style="width:57pt;height:46.5pt" o:ole="">
            <v:imagedata r:id="rId558" o:title=""/>
          </v:shape>
          <o:OLEObject Type="Embed" ProgID="Equation.DSMT4" ShapeID="_x0000_i1306" DrawAspect="Content" ObjectID="_1463781024" r:id="rId559"/>
        </w:object>
      </w:r>
      <w:r>
        <w:rPr>
          <w:rFonts w:ascii="Times New Roman" w:eastAsiaTheme="minorEastAsia" w:hAnsi="Times New Roman" w:hint="eastAsia"/>
          <w:color w:val="000000" w:themeColor="text1"/>
          <w:spacing w:val="15"/>
          <w:kern w:val="0"/>
          <w:szCs w:val="21"/>
        </w:rPr>
        <w:t>得，</w:t>
      </w:r>
      <w:r w:rsidRPr="00CE3D5E">
        <w:rPr>
          <w:rFonts w:ascii="Times New Roman" w:eastAsiaTheme="minorEastAsia" w:hAnsi="Times New Roman"/>
          <w:color w:val="000000" w:themeColor="text1"/>
          <w:spacing w:val="15"/>
          <w:kern w:val="0"/>
          <w:position w:val="-14"/>
          <w:szCs w:val="21"/>
        </w:rPr>
        <w:object w:dxaOrig="1280" w:dyaOrig="400">
          <v:shape id="_x0000_i1307" type="#_x0000_t75" style="width:63.75pt;height:20.25pt" o:ole="">
            <v:imagedata r:id="rId560" o:title=""/>
          </v:shape>
          <o:OLEObject Type="Embed" ProgID="Equation.DSMT4" ShapeID="_x0000_i1307" DrawAspect="Content" ObjectID="_1463781025" r:id="rId561"/>
        </w:objec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故</w:t>
      </w:r>
      <w:r w:rsidRPr="00CE3D5E">
        <w:rPr>
          <w:rFonts w:ascii="Times New Roman" w:eastAsiaTheme="minorEastAsia" w:hAnsi="Times New Roman"/>
          <w:color w:val="000000" w:themeColor="text1"/>
          <w:spacing w:val="15"/>
          <w:kern w:val="0"/>
          <w:position w:val="-30"/>
          <w:szCs w:val="21"/>
        </w:rPr>
        <w:object w:dxaOrig="2120" w:dyaOrig="700">
          <v:shape id="_x0000_i1308" type="#_x0000_t75" style="width:105.75pt;height:35.25pt" o:ole="">
            <v:imagedata r:id="rId562" o:title=""/>
          </v:shape>
          <o:OLEObject Type="Embed" ProgID="Equation.DSMT4" ShapeID="_x0000_i1308" DrawAspect="Content" ObjectID="_1463781026" r:id="rId563"/>
        </w:object>
      </w:r>
      <w:r>
        <w:rPr>
          <w:rFonts w:ascii="Times New Roman" w:eastAsiaTheme="minorEastAsia" w:hAnsi="Times New Roman" w:hint="eastAsia"/>
          <w:color w:val="000000" w:themeColor="text1"/>
          <w:spacing w:val="15"/>
          <w:kern w:val="0"/>
          <w:szCs w:val="21"/>
        </w:rPr>
        <w:t>或</w:t>
      </w:r>
      <w:r w:rsidRPr="00CE3D5E">
        <w:rPr>
          <w:rFonts w:ascii="Times New Roman" w:eastAsiaTheme="minorEastAsia" w:hAnsi="Times New Roman"/>
          <w:color w:val="000000" w:themeColor="text1"/>
          <w:spacing w:val="15"/>
          <w:kern w:val="0"/>
          <w:position w:val="-30"/>
          <w:szCs w:val="21"/>
        </w:rPr>
        <w:object w:dxaOrig="1960" w:dyaOrig="700">
          <v:shape id="_x0000_i1309" type="#_x0000_t75" style="width:98.25pt;height:35.25pt" o:ole="">
            <v:imagedata r:id="rId564" o:title=""/>
          </v:shape>
          <o:OLEObject Type="Embed" ProgID="Equation.DSMT4" ShapeID="_x0000_i1309" DrawAspect="Content" ObjectID="_1463781027" r:id="rId565"/>
        </w:object>
      </w:r>
      <w:r>
        <w:rPr>
          <w:rFonts w:ascii="Times New Roman" w:eastAsiaTheme="minorEastAsia" w:hAnsi="Times New Roman" w:hint="eastAsia"/>
          <w:color w:val="000000" w:themeColor="text1"/>
          <w:spacing w:val="15"/>
          <w:kern w:val="0"/>
          <w:szCs w:val="21"/>
        </w:rPr>
        <w:t>，</w:t>
      </w:r>
    </w:p>
    <w:p w:rsidR="00CE3D5E" w:rsidRDefault="00CE3D5E" w:rsidP="00CE3D5E">
      <w:pPr>
        <w:widowControl/>
        <w:spacing w:line="24" w:lineRule="atLeast"/>
        <w:ind w:firstLineChars="250" w:firstLine="600"/>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联立</w:t>
      </w:r>
      <w:r w:rsidRPr="00CE3D5E">
        <w:rPr>
          <w:rFonts w:ascii="Times New Roman" w:eastAsiaTheme="minorEastAsia" w:hAnsi="Times New Roman"/>
          <w:color w:val="000000" w:themeColor="text1"/>
          <w:spacing w:val="15"/>
          <w:kern w:val="0"/>
          <w:position w:val="-40"/>
          <w:szCs w:val="21"/>
        </w:rPr>
        <w:object w:dxaOrig="940" w:dyaOrig="900">
          <v:shape id="_x0000_i1310" type="#_x0000_t75" alt="" style="width:47.25pt;height:44.25pt" o:ole="">
            <v:imagedata r:id="rId566" o:title=""/>
          </v:shape>
          <o:OLEObject Type="Embed" ProgID="Equation.DSMT4" ShapeID="_x0000_i1310" DrawAspect="Content" ObjectID="_1463781028" r:id="rId567"/>
        </w:object>
      </w:r>
      <w:r>
        <w:rPr>
          <w:rFonts w:ascii="Times New Roman" w:eastAsiaTheme="minorEastAsia" w:hAnsi="Times New Roman" w:hint="eastAsia"/>
          <w:color w:val="000000" w:themeColor="text1"/>
          <w:spacing w:val="15"/>
          <w:kern w:val="0"/>
          <w:szCs w:val="21"/>
        </w:rPr>
        <w:t>得</w:t>
      </w:r>
      <w:r>
        <w:rPr>
          <w:rFonts w:ascii="Times New Roman" w:eastAsiaTheme="minorEastAsia" w:hAnsi="Times New Roman"/>
          <w:color w:val="000000" w:themeColor="text1"/>
          <w:spacing w:val="15"/>
          <w:kern w:val="0"/>
          <w:szCs w:val="21"/>
        </w:rPr>
        <w:t>，</w:t>
      </w:r>
      <w:r w:rsidRPr="00CE3D5E">
        <w:rPr>
          <w:rFonts w:ascii="Times New Roman" w:eastAsiaTheme="minorEastAsia" w:hAnsi="Times New Roman"/>
          <w:color w:val="000000" w:themeColor="text1"/>
          <w:spacing w:val="15"/>
          <w:kern w:val="0"/>
          <w:position w:val="-12"/>
          <w:szCs w:val="21"/>
        </w:rPr>
        <w:object w:dxaOrig="940" w:dyaOrig="340">
          <v:shape id="_x0000_i1311" type="#_x0000_t75" style="width:47.25pt;height:17.25pt" o:ole="">
            <v:imagedata r:id="rId568" o:title=""/>
          </v:shape>
          <o:OLEObject Type="Embed" ProgID="Equation.DSMT4" ShapeID="_x0000_i1311" DrawAspect="Content" ObjectID="_1463781029" r:id="rId569"/>
        </w:object>
      </w:r>
      <w:r>
        <w:rPr>
          <w:rFonts w:ascii="Times New Roman" w:eastAsiaTheme="minorEastAsia" w:hAnsi="Times New Roman" w:hint="eastAsia"/>
          <w:color w:val="000000" w:themeColor="text1"/>
          <w:spacing w:val="15"/>
          <w:kern w:val="0"/>
          <w:szCs w:val="21"/>
        </w:rPr>
        <w:t>，</w:t>
      </w:r>
    </w:p>
    <w:p w:rsidR="00CE3D5E" w:rsidRDefault="00CE3D5E" w:rsidP="00CE3D5E">
      <w:pPr>
        <w:widowControl/>
        <w:spacing w:line="24" w:lineRule="atLeast"/>
        <w:ind w:leftChars="250" w:left="645" w:hangingChars="50" w:hanging="120"/>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由</w:t>
      </w:r>
      <w:r w:rsidRPr="00CE3D5E">
        <w:rPr>
          <w:rFonts w:ascii="Times New Roman" w:eastAsiaTheme="minorEastAsia" w:hAnsi="Times New Roman"/>
          <w:color w:val="000000" w:themeColor="text1"/>
          <w:spacing w:val="15"/>
          <w:kern w:val="0"/>
          <w:position w:val="-4"/>
          <w:szCs w:val="21"/>
        </w:rPr>
        <w:object w:dxaOrig="220" w:dyaOrig="240">
          <v:shape id="_x0000_i1312" type="#_x0000_t75" style="width:11.25pt;height:12pt" o:ole="">
            <v:imagedata r:id="rId570" o:title=""/>
          </v:shape>
          <o:OLEObject Type="Embed" ProgID="Equation.DSMT4" ShapeID="_x0000_i1312" DrawAspect="Content" ObjectID="_1463781030" r:id="rId571"/>
        </w:object>
      </w:r>
      <w:r>
        <w:rPr>
          <w:rFonts w:ascii="Times New Roman" w:eastAsiaTheme="minorEastAsia" w:hAnsi="Times New Roman" w:hint="eastAsia"/>
          <w:color w:val="000000" w:themeColor="text1"/>
          <w:spacing w:val="15"/>
          <w:kern w:val="0"/>
          <w:szCs w:val="21"/>
        </w:rPr>
        <w:t>的</w:t>
      </w:r>
      <w:r>
        <w:rPr>
          <w:rFonts w:ascii="Times New Roman" w:eastAsiaTheme="minorEastAsia" w:hAnsi="Times New Roman"/>
          <w:color w:val="000000" w:themeColor="text1"/>
          <w:spacing w:val="15"/>
          <w:kern w:val="0"/>
          <w:szCs w:val="21"/>
        </w:rPr>
        <w:t>对称性</w:t>
      </w:r>
      <w:r>
        <w:rPr>
          <w:rFonts w:ascii="Times New Roman" w:eastAsiaTheme="minorEastAsia" w:hAnsi="Times New Roman" w:hint="eastAsia"/>
          <w:color w:val="000000" w:themeColor="text1"/>
          <w:spacing w:val="15"/>
          <w:kern w:val="0"/>
          <w:szCs w:val="21"/>
        </w:rPr>
        <w:t>，</w:t>
      </w:r>
      <w:r>
        <w:rPr>
          <w:rFonts w:ascii="Times New Roman" w:eastAsiaTheme="minorEastAsia" w:hAnsi="Times New Roman"/>
          <w:color w:val="000000" w:themeColor="text1"/>
          <w:spacing w:val="15"/>
          <w:kern w:val="0"/>
          <w:szCs w:val="21"/>
        </w:rPr>
        <w:t>那么</w:t>
      </w:r>
      <w:r>
        <w:rPr>
          <w:rFonts w:ascii="Times New Roman" w:eastAsiaTheme="minorEastAsia" w:hAnsi="Times New Roman" w:hint="eastAsia"/>
          <w:color w:val="000000" w:themeColor="text1"/>
          <w:spacing w:val="15"/>
          <w:kern w:val="0"/>
          <w:szCs w:val="21"/>
        </w:rPr>
        <w:t>不妨</w:t>
      </w:r>
      <w:r>
        <w:rPr>
          <w:rFonts w:ascii="Times New Roman" w:eastAsiaTheme="minorEastAsia" w:hAnsi="Times New Roman"/>
          <w:color w:val="000000" w:themeColor="text1"/>
          <w:spacing w:val="15"/>
          <w:kern w:val="0"/>
          <w:szCs w:val="21"/>
        </w:rPr>
        <w:t>去点</w:t>
      </w:r>
      <w:r w:rsidRPr="00CE3D5E">
        <w:rPr>
          <w:rFonts w:ascii="Times New Roman" w:eastAsiaTheme="minorEastAsia" w:hAnsi="Times New Roman"/>
          <w:color w:val="000000" w:themeColor="text1"/>
          <w:spacing w:val="15"/>
          <w:kern w:val="0"/>
          <w:position w:val="-30"/>
          <w:szCs w:val="21"/>
        </w:rPr>
        <w:object w:dxaOrig="2120" w:dyaOrig="700">
          <v:shape id="_x0000_i1313" type="#_x0000_t75" style="width:105.75pt;height:35.25pt" o:ole="">
            <v:imagedata r:id="rId562" o:title=""/>
          </v:shape>
          <o:OLEObject Type="Embed" ProgID="Equation.DSMT4" ShapeID="_x0000_i1313" DrawAspect="Content" ObjectID="_1463781031" r:id="rId572"/>
        </w:object>
      </w:r>
      <w:r>
        <w:rPr>
          <w:rFonts w:ascii="Times New Roman" w:eastAsiaTheme="minorEastAsia" w:hAnsi="Times New Roman" w:hint="eastAsia"/>
          <w:color w:val="000000" w:themeColor="text1"/>
          <w:spacing w:val="15"/>
          <w:kern w:val="0"/>
          <w:szCs w:val="21"/>
        </w:rPr>
        <w:t>进行</w:t>
      </w:r>
      <w:r>
        <w:rPr>
          <w:rFonts w:ascii="Times New Roman" w:eastAsiaTheme="minorEastAsia" w:hAnsi="Times New Roman"/>
          <w:color w:val="000000" w:themeColor="text1"/>
          <w:spacing w:val="15"/>
          <w:kern w:val="0"/>
          <w:szCs w:val="21"/>
        </w:rPr>
        <w:t>计算，于是直线</w:t>
      </w:r>
      <w:r w:rsidRPr="00F31D21">
        <w:rPr>
          <w:rFonts w:ascii="Times New Roman" w:eastAsiaTheme="minorEastAsia" w:hAnsi="Times New Roman"/>
          <w:color w:val="000000" w:themeColor="text1"/>
          <w:spacing w:val="15"/>
          <w:kern w:val="0"/>
          <w:position w:val="-4"/>
          <w:szCs w:val="21"/>
        </w:rPr>
        <w:object w:dxaOrig="360" w:dyaOrig="240">
          <v:shape id="_x0000_i1314" type="#_x0000_t75" alt="" style="width:18pt;height:12pt" o:ole="">
            <v:imagedata r:id="rId540" o:title=""/>
          </v:shape>
          <o:OLEObject Type="Embed" ProgID="Equation.DSMT4" ShapeID="_x0000_i1314" DrawAspect="Content" ObjectID="_1463781032" r:id="rId573"/>
        </w:object>
      </w:r>
      <w:r>
        <w:rPr>
          <w:rFonts w:ascii="Times New Roman" w:eastAsiaTheme="minorEastAsia" w:hAnsi="Times New Roman" w:hint="eastAsia"/>
          <w:color w:val="000000" w:themeColor="text1"/>
          <w:spacing w:val="15"/>
          <w:kern w:val="0"/>
          <w:szCs w:val="21"/>
        </w:rPr>
        <w:t>方程</w:t>
      </w:r>
      <w:r>
        <w:rPr>
          <w:rFonts w:ascii="Times New Roman" w:eastAsiaTheme="minorEastAsia" w:hAnsi="Times New Roman"/>
          <w:color w:val="000000" w:themeColor="text1"/>
          <w:spacing w:val="15"/>
          <w:kern w:val="0"/>
          <w:szCs w:val="21"/>
        </w:rPr>
        <w:t>为</w:t>
      </w:r>
      <w:r w:rsidRPr="00CE3D5E">
        <w:rPr>
          <w:rFonts w:ascii="Times New Roman" w:eastAsiaTheme="minorEastAsia" w:hAnsi="Times New Roman"/>
          <w:color w:val="000000" w:themeColor="text1"/>
          <w:spacing w:val="15"/>
          <w:kern w:val="0"/>
          <w:position w:val="-54"/>
          <w:szCs w:val="21"/>
        </w:rPr>
        <w:object w:dxaOrig="4720" w:dyaOrig="1180">
          <v:shape id="_x0000_i1315" type="#_x0000_t75" style="width:236.25pt;height:59.25pt" o:ole="">
            <v:imagedata r:id="rId574" o:title=""/>
          </v:shape>
          <o:OLEObject Type="Embed" ProgID="Equation.DSMT4" ShapeID="_x0000_i1315" DrawAspect="Content" ObjectID="_1463781033" r:id="rId575"/>
        </w:object>
      </w:r>
      <w:r>
        <w:rPr>
          <w:rFonts w:ascii="Times New Roman" w:eastAsiaTheme="minorEastAsia" w:hAnsi="Times New Roman" w:hint="eastAsia"/>
          <w:color w:val="000000" w:themeColor="text1"/>
          <w:spacing w:val="15"/>
          <w:kern w:val="0"/>
          <w:szCs w:val="21"/>
        </w:rPr>
        <w:t>，</w:t>
      </w:r>
      <w:r w:rsidRPr="00CE3D5E">
        <w:rPr>
          <w:rFonts w:ascii="Times New Roman" w:eastAsiaTheme="minorEastAsia" w:hAnsi="Times New Roman"/>
          <w:color w:val="000000" w:themeColor="text1"/>
          <w:spacing w:val="15"/>
          <w:kern w:val="0"/>
          <w:position w:val="-20"/>
          <w:szCs w:val="21"/>
        </w:rPr>
        <w:object w:dxaOrig="4080" w:dyaOrig="499">
          <v:shape id="_x0000_i1316" type="#_x0000_t75" style="width:204pt;height:24.75pt" o:ole="">
            <v:imagedata r:id="rId576" o:title=""/>
          </v:shape>
          <o:OLEObject Type="Embed" ProgID="Equation.DSMT4" ShapeID="_x0000_i1316" DrawAspect="Content" ObjectID="_1463781034" r:id="rId577"/>
        </w:object>
      </w:r>
    </w:p>
    <w:p w:rsidR="00CE3D5E" w:rsidRDefault="00CE3D5E" w:rsidP="00CE3D5E">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原点</w:t>
      </w:r>
      <w:r>
        <w:rPr>
          <w:rFonts w:ascii="Times New Roman" w:eastAsiaTheme="minorEastAsia" w:hAnsi="Times New Roman"/>
          <w:color w:val="000000" w:themeColor="text1"/>
          <w:spacing w:val="15"/>
          <w:kern w:val="0"/>
          <w:szCs w:val="21"/>
        </w:rPr>
        <w:t>到直线</w:t>
      </w:r>
      <w:r w:rsidRPr="00F31D21">
        <w:rPr>
          <w:rFonts w:ascii="Times New Roman" w:eastAsiaTheme="minorEastAsia" w:hAnsi="Times New Roman"/>
          <w:color w:val="000000" w:themeColor="text1"/>
          <w:spacing w:val="15"/>
          <w:kern w:val="0"/>
          <w:position w:val="-4"/>
          <w:szCs w:val="21"/>
        </w:rPr>
        <w:object w:dxaOrig="360" w:dyaOrig="240">
          <v:shape id="_x0000_i1317" type="#_x0000_t75" alt="" style="width:18pt;height:12pt" o:ole="">
            <v:imagedata r:id="rId540" o:title=""/>
          </v:shape>
          <o:OLEObject Type="Embed" ProgID="Equation.DSMT4" ShapeID="_x0000_i1317" DrawAspect="Content" ObjectID="_1463781035" r:id="rId578"/>
        </w:object>
      </w:r>
      <w:r>
        <w:rPr>
          <w:rFonts w:ascii="Times New Roman" w:eastAsiaTheme="minorEastAsia" w:hAnsi="Times New Roman" w:hint="eastAsia"/>
          <w:color w:val="000000" w:themeColor="text1"/>
          <w:spacing w:val="15"/>
          <w:kern w:val="0"/>
          <w:szCs w:val="21"/>
        </w:rPr>
        <w:t>的</w:t>
      </w:r>
      <w:r>
        <w:rPr>
          <w:rFonts w:ascii="Times New Roman" w:eastAsiaTheme="minorEastAsia" w:hAnsi="Times New Roman"/>
          <w:color w:val="000000" w:themeColor="text1"/>
          <w:spacing w:val="15"/>
          <w:kern w:val="0"/>
          <w:szCs w:val="21"/>
        </w:rPr>
        <w:t>距离</w:t>
      </w:r>
      <w:r w:rsidRPr="00CE3D5E">
        <w:rPr>
          <w:rFonts w:ascii="Times New Roman" w:eastAsiaTheme="minorEastAsia" w:hAnsi="Times New Roman"/>
          <w:color w:val="000000" w:themeColor="text1"/>
          <w:spacing w:val="15"/>
          <w:kern w:val="0"/>
          <w:position w:val="-52"/>
          <w:szCs w:val="21"/>
        </w:rPr>
        <w:object w:dxaOrig="3860" w:dyaOrig="960">
          <v:shape id="_x0000_i1318" type="#_x0000_t75" alt="" style="width:192.75pt;height:47.25pt" o:ole="">
            <v:imagedata r:id="rId579" o:title=""/>
          </v:shape>
          <o:OLEObject Type="Embed" ProgID="Equation.DSMT4" ShapeID="_x0000_i1318" DrawAspect="Content" ObjectID="_1463781036" r:id="rId580"/>
        </w:object>
      </w:r>
      <w:r>
        <w:rPr>
          <w:rFonts w:ascii="Times New Roman" w:eastAsiaTheme="minorEastAsia" w:hAnsi="Times New Roman" w:hint="eastAsia"/>
          <w:color w:val="000000" w:themeColor="text1"/>
          <w:spacing w:val="15"/>
          <w:kern w:val="0"/>
          <w:szCs w:val="21"/>
        </w:rPr>
        <w:t>，此时与</w:t>
      </w:r>
      <w:r>
        <w:rPr>
          <w:rFonts w:ascii="Times New Roman" w:eastAsiaTheme="minorEastAsia" w:hAnsi="Times New Roman"/>
          <w:color w:val="000000" w:themeColor="text1"/>
          <w:spacing w:val="15"/>
          <w:kern w:val="0"/>
          <w:szCs w:val="21"/>
        </w:rPr>
        <w:t>圆</w:t>
      </w:r>
      <w:r w:rsidRPr="00CE3D5E">
        <w:rPr>
          <w:rFonts w:ascii="Times New Roman" w:eastAsiaTheme="minorEastAsia" w:hAnsi="Times New Roman"/>
          <w:color w:val="000000" w:themeColor="text1"/>
          <w:spacing w:val="15"/>
          <w:kern w:val="0"/>
          <w:position w:val="-10"/>
          <w:szCs w:val="21"/>
        </w:rPr>
        <w:object w:dxaOrig="999" w:dyaOrig="340">
          <v:shape id="_x0000_i1319" type="#_x0000_t75" alt="" style="width:50.25pt;height:16.5pt" o:ole="">
            <v:imagedata r:id="rId550" o:title=""/>
          </v:shape>
          <o:OLEObject Type="Embed" ProgID="Equation.DSMT4" ShapeID="_x0000_i1319" DrawAspect="Content" ObjectID="_1463781037" r:id="rId581"/>
        </w:object>
      </w:r>
      <w:r>
        <w:rPr>
          <w:rFonts w:ascii="Times New Roman" w:eastAsiaTheme="minorEastAsia" w:hAnsi="Times New Roman" w:hint="eastAsia"/>
          <w:color w:val="000000" w:themeColor="text1"/>
          <w:spacing w:val="15"/>
          <w:kern w:val="0"/>
          <w:szCs w:val="21"/>
        </w:rPr>
        <w:t>相切</w:t>
      </w:r>
      <w:r>
        <w:rPr>
          <w:rFonts w:ascii="Times New Roman" w:eastAsiaTheme="minorEastAsia" w:hAnsi="Times New Roman"/>
          <w:color w:val="000000" w:themeColor="text1"/>
          <w:spacing w:val="15"/>
          <w:kern w:val="0"/>
          <w:szCs w:val="21"/>
        </w:rPr>
        <w:t>；</w:t>
      </w:r>
    </w:p>
    <w:p w:rsidR="00CE3D5E" w:rsidRDefault="00CE3D5E" w:rsidP="00CE3D5E">
      <w:pPr>
        <w:widowControl/>
        <w:spacing w:line="24" w:lineRule="atLeast"/>
        <w:ind w:firstLine="55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pacing w:val="15"/>
          <w:kern w:val="0"/>
          <w:szCs w:val="21"/>
        </w:rPr>
        <w:t>综上</w:t>
      </w:r>
      <w:r>
        <w:rPr>
          <w:rFonts w:ascii="Times New Roman" w:eastAsiaTheme="minorEastAsia" w:hAnsi="Times New Roman"/>
          <w:color w:val="000000" w:themeColor="text1"/>
          <w:spacing w:val="15"/>
          <w:kern w:val="0"/>
          <w:szCs w:val="21"/>
        </w:rPr>
        <w:t>所述，直线</w:t>
      </w:r>
      <w:r w:rsidRPr="00F31D21">
        <w:rPr>
          <w:rFonts w:ascii="Times New Roman" w:eastAsiaTheme="minorEastAsia" w:hAnsi="Times New Roman"/>
          <w:color w:val="000000" w:themeColor="text1"/>
          <w:spacing w:val="15"/>
          <w:kern w:val="0"/>
          <w:position w:val="-4"/>
          <w:szCs w:val="21"/>
        </w:rPr>
        <w:object w:dxaOrig="360" w:dyaOrig="240">
          <v:shape id="_x0000_i1320" type="#_x0000_t75" alt="" style="width:18pt;height:12pt" o:ole="">
            <v:imagedata r:id="rId540" o:title=""/>
          </v:shape>
          <o:OLEObject Type="Embed" ProgID="Equation.DSMT4" ShapeID="_x0000_i1320" DrawAspect="Content" ObjectID="_1463781038" r:id="rId582"/>
        </w:object>
      </w:r>
      <w:r>
        <w:rPr>
          <w:rFonts w:ascii="Times New Roman" w:eastAsiaTheme="minorEastAsia" w:hAnsi="Times New Roman" w:hint="eastAsia"/>
          <w:color w:val="000000" w:themeColor="text1"/>
          <w:spacing w:val="15"/>
          <w:kern w:val="0"/>
          <w:szCs w:val="21"/>
        </w:rPr>
        <w:t>与</w:t>
      </w:r>
      <w:r>
        <w:rPr>
          <w:rFonts w:ascii="Times New Roman" w:eastAsiaTheme="minorEastAsia" w:hAnsi="Times New Roman"/>
          <w:color w:val="000000" w:themeColor="text1"/>
          <w:spacing w:val="15"/>
          <w:kern w:val="0"/>
          <w:szCs w:val="21"/>
        </w:rPr>
        <w:t>圆</w:t>
      </w:r>
      <w:r w:rsidRPr="00CE3D5E">
        <w:rPr>
          <w:rFonts w:ascii="Times New Roman" w:eastAsiaTheme="minorEastAsia" w:hAnsi="Times New Roman"/>
          <w:color w:val="000000" w:themeColor="text1"/>
          <w:spacing w:val="15"/>
          <w:kern w:val="0"/>
          <w:position w:val="-10"/>
          <w:szCs w:val="21"/>
        </w:rPr>
        <w:object w:dxaOrig="999" w:dyaOrig="340">
          <v:shape id="_x0000_i1321" type="#_x0000_t75" alt="" style="width:50.25pt;height:16.5pt" o:ole="">
            <v:imagedata r:id="rId550" o:title=""/>
          </v:shape>
          <o:OLEObject Type="Embed" ProgID="Equation.DSMT4" ShapeID="_x0000_i1321" DrawAspect="Content" ObjectID="_1463781039" r:id="rId583"/>
        </w:object>
      </w:r>
      <w:r>
        <w:rPr>
          <w:rFonts w:ascii="Times New Roman" w:eastAsiaTheme="minorEastAsia" w:hAnsi="Times New Roman" w:hint="eastAsia"/>
          <w:color w:val="000000" w:themeColor="text1"/>
          <w:spacing w:val="15"/>
          <w:kern w:val="0"/>
          <w:szCs w:val="21"/>
        </w:rPr>
        <w:t>相切</w:t>
      </w:r>
      <w:r w:rsidRPr="00664C24">
        <w:rPr>
          <w:rFonts w:ascii="Times New Roman" w:eastAsiaTheme="minorEastAsia" w:hAnsi="Times New Roman"/>
          <w:color w:val="000000" w:themeColor="text1"/>
          <w:spacing w:val="15"/>
          <w:kern w:val="0"/>
          <w:szCs w:val="21"/>
        </w:rPr>
        <w:t>．</w:t>
      </w:r>
    </w:p>
    <w:p w:rsidR="000F32B2" w:rsidRDefault="000F32B2" w:rsidP="0072412A">
      <w:pPr>
        <w:widowControl/>
        <w:spacing w:line="24" w:lineRule="atLeast"/>
        <w:jc w:val="left"/>
        <w:rPr>
          <w:rFonts w:ascii="Times New Roman" w:eastAsiaTheme="minorEastAsia" w:hAnsi="Times New Roman"/>
          <w:color w:val="000000" w:themeColor="text1"/>
          <w:spacing w:val="15"/>
          <w:kern w:val="0"/>
          <w:szCs w:val="21"/>
        </w:rPr>
      </w:pPr>
    </w:p>
    <w:p w:rsidR="00AD2D5D" w:rsidRPr="00664C24" w:rsidRDefault="00AD2D5D" w:rsidP="0072412A">
      <w:pPr>
        <w:widowControl/>
        <w:spacing w:line="24" w:lineRule="atLeast"/>
        <w:jc w:val="left"/>
        <w:rPr>
          <w:rFonts w:ascii="Times New Roman" w:eastAsiaTheme="minorEastAsia" w:hAnsi="Times New Roman"/>
          <w:color w:val="000000" w:themeColor="text1"/>
          <w:spacing w:val="15"/>
          <w:kern w:val="0"/>
          <w:szCs w:val="21"/>
        </w:rPr>
      </w:pPr>
    </w:p>
    <w:p w:rsidR="003D0C99" w:rsidRPr="00664C24" w:rsidRDefault="003D0C99" w:rsidP="0072412A">
      <w:pPr>
        <w:widowControl/>
        <w:spacing w:line="24" w:lineRule="atLeast"/>
        <w:jc w:val="left"/>
        <w:rPr>
          <w:rFonts w:ascii="Times New Roman" w:eastAsiaTheme="minorEastAsia" w:hAnsi="Times New Roman"/>
          <w:color w:val="000000" w:themeColor="text1"/>
          <w:spacing w:val="15"/>
          <w:kern w:val="0"/>
          <w:szCs w:val="21"/>
        </w:rPr>
      </w:pPr>
      <w:r w:rsidRPr="00664C24">
        <w:rPr>
          <w:rFonts w:ascii="Times New Roman" w:eastAsiaTheme="minorEastAsia" w:hAnsi="Times New Roman"/>
          <w:color w:val="000000" w:themeColor="text1"/>
          <w:spacing w:val="15"/>
          <w:kern w:val="0"/>
          <w:szCs w:val="21"/>
        </w:rPr>
        <w:t>2</w:t>
      </w:r>
      <w:r w:rsidR="00664C24" w:rsidRPr="00664C24">
        <w:rPr>
          <w:rFonts w:ascii="Times New Roman" w:eastAsiaTheme="minorEastAsia" w:hAnsi="Times New Roman"/>
          <w:color w:val="000000" w:themeColor="text1"/>
          <w:spacing w:val="15"/>
          <w:kern w:val="0"/>
          <w:szCs w:val="21"/>
        </w:rPr>
        <w:t>0</w:t>
      </w:r>
      <w:r w:rsidR="00664C24" w:rsidRPr="00664C24">
        <w:rPr>
          <w:rFonts w:ascii="Times New Roman" w:eastAsiaTheme="minorEastAsia" w:hAnsi="Times New Roman"/>
          <w:color w:val="000000" w:themeColor="text1"/>
          <w:spacing w:val="15"/>
          <w:kern w:val="0"/>
          <w:szCs w:val="21"/>
        </w:rPr>
        <w:t>．（</w:t>
      </w:r>
      <w:r w:rsidRPr="00664C24">
        <w:rPr>
          <w:rFonts w:ascii="Times New Roman" w:eastAsiaTheme="minorEastAsia" w:hAnsi="Times New Roman"/>
          <w:color w:val="000000" w:themeColor="text1"/>
          <w:spacing w:val="15"/>
          <w:kern w:val="0"/>
          <w:szCs w:val="21"/>
        </w:rPr>
        <w:t>共</w:t>
      </w:r>
      <w:r w:rsidRPr="00664C24">
        <w:rPr>
          <w:rFonts w:ascii="Times New Roman" w:eastAsiaTheme="minorEastAsia" w:hAnsi="Times New Roman"/>
          <w:color w:val="000000" w:themeColor="text1"/>
          <w:spacing w:val="15"/>
          <w:kern w:val="0"/>
          <w:szCs w:val="21"/>
        </w:rPr>
        <w:t>13</w:t>
      </w:r>
      <w:r w:rsidRPr="00664C24">
        <w:rPr>
          <w:rFonts w:ascii="Times New Roman" w:eastAsiaTheme="minorEastAsia" w:hAnsi="Times New Roman"/>
          <w:color w:val="000000" w:themeColor="text1"/>
          <w:spacing w:val="15"/>
          <w:kern w:val="0"/>
          <w:szCs w:val="21"/>
        </w:rPr>
        <w:t>分</w:t>
      </w:r>
      <w:r w:rsidR="00664C24" w:rsidRPr="00664C24">
        <w:rPr>
          <w:rFonts w:ascii="Times New Roman" w:eastAsiaTheme="minorEastAsia" w:hAnsi="Times New Roman"/>
          <w:color w:val="000000" w:themeColor="text1"/>
          <w:spacing w:val="15"/>
          <w:kern w:val="0"/>
          <w:szCs w:val="21"/>
        </w:rPr>
        <w:t>）</w:t>
      </w:r>
    </w:p>
    <w:p w:rsidR="00C12528" w:rsidRDefault="003D0C99" w:rsidP="00C12528">
      <w:pPr>
        <w:widowControl/>
        <w:spacing w:line="24" w:lineRule="atLeast"/>
        <w:jc w:val="left"/>
        <w:rPr>
          <w:rFonts w:ascii="Times New Roman" w:eastAsiaTheme="minorEastAsia" w:hAnsi="Times New Roman"/>
          <w:color w:val="000000" w:themeColor="text1"/>
          <w:szCs w:val="21"/>
        </w:rPr>
      </w:pPr>
      <w:r w:rsidRPr="00664C24">
        <w:rPr>
          <w:rFonts w:ascii="Times New Roman" w:eastAsiaTheme="minorEastAsia" w:hAnsi="Times New Roman"/>
          <w:color w:val="000000" w:themeColor="text1"/>
          <w:spacing w:val="15"/>
          <w:szCs w:val="21"/>
        </w:rPr>
        <w:t>解</w:t>
      </w:r>
      <w:r w:rsidR="00664C24" w:rsidRPr="00664C24">
        <w:rPr>
          <w:rFonts w:ascii="Times New Roman" w:eastAsiaTheme="minorEastAsia" w:hAnsi="Times New Roman"/>
          <w:color w:val="000000" w:themeColor="text1"/>
          <w:spacing w:val="15"/>
          <w:szCs w:val="21"/>
        </w:rPr>
        <w:t>：（</w:t>
      </w:r>
      <w:r w:rsidR="00C12528">
        <w:rPr>
          <w:rFonts w:ascii="宋体" w:hAnsi="宋体" w:cs="宋体" w:hint="eastAsia"/>
          <w:color w:val="000000" w:themeColor="text1"/>
          <w:spacing w:val="15"/>
          <w:szCs w:val="21"/>
        </w:rPr>
        <w:t>1</w:t>
      </w:r>
      <w:r w:rsidR="00664C24" w:rsidRPr="00664C24">
        <w:rPr>
          <w:rFonts w:ascii="Times New Roman" w:eastAsiaTheme="minorEastAsia" w:hAnsi="Times New Roman"/>
          <w:color w:val="000000" w:themeColor="text1"/>
          <w:spacing w:val="15"/>
          <w:szCs w:val="21"/>
        </w:rPr>
        <w:t>）</w:t>
      </w:r>
      <w:r w:rsidR="00C12528" w:rsidRPr="00F67BFC">
        <w:rPr>
          <w:rFonts w:ascii="Times New Roman" w:eastAsiaTheme="minorEastAsia" w:hAnsi="Times New Roman"/>
          <w:color w:val="000000" w:themeColor="text1"/>
          <w:position w:val="-12"/>
          <w:szCs w:val="21"/>
        </w:rPr>
        <w:object w:dxaOrig="1480" w:dyaOrig="340">
          <v:shape id="_x0000_i1322" type="#_x0000_t75" alt="" style="width:75.75pt;height:16.5pt" o:ole="">
            <v:imagedata r:id="rId584" o:title=""/>
          </v:shape>
          <o:OLEObject Type="Embed" ProgID="Equation.DSMT4" ShapeID="_x0000_i1322" DrawAspect="Content" ObjectID="_1463781040" r:id="rId585"/>
        </w:object>
      </w:r>
      <w:r w:rsidR="00C12528">
        <w:rPr>
          <w:rFonts w:ascii="Times New Roman" w:eastAsiaTheme="minorEastAsia" w:hAnsi="Times New Roman" w:hint="eastAsia"/>
          <w:color w:val="000000" w:themeColor="text1"/>
          <w:szCs w:val="21"/>
        </w:rPr>
        <w:t>，</w:t>
      </w:r>
      <w:r w:rsidR="00B07D8B" w:rsidRPr="00C12528">
        <w:rPr>
          <w:rFonts w:ascii="Times New Roman" w:eastAsiaTheme="minorEastAsia" w:hAnsi="Times New Roman"/>
          <w:color w:val="000000" w:themeColor="text1"/>
          <w:position w:val="-14"/>
          <w:szCs w:val="21"/>
        </w:rPr>
        <w:object w:dxaOrig="4980" w:dyaOrig="380">
          <v:shape id="_x0000_i1323" type="#_x0000_t75" alt="" style="width:254.25pt;height:18.75pt" o:ole="">
            <v:imagedata r:id="rId586" o:title=""/>
          </v:shape>
          <o:OLEObject Type="Embed" ProgID="Equation.DSMT4" ShapeID="_x0000_i1323" DrawAspect="Content" ObjectID="_1463781041" r:id="rId587"/>
        </w:object>
      </w:r>
      <w:r w:rsidR="00B07D8B">
        <w:rPr>
          <w:rFonts w:ascii="Times New Roman" w:eastAsiaTheme="minorEastAsia" w:hAnsi="Times New Roman" w:hint="eastAsia"/>
          <w:color w:val="000000" w:themeColor="text1"/>
          <w:szCs w:val="21"/>
        </w:rPr>
        <w:t>；</w:t>
      </w:r>
    </w:p>
    <w:p w:rsidR="00AD2D5D" w:rsidRDefault="00AD2D5D" w:rsidP="00C12528">
      <w:pPr>
        <w:widowControl/>
        <w:spacing w:line="24" w:lineRule="atLeast"/>
        <w:jc w:val="left"/>
        <w:rPr>
          <w:rFonts w:ascii="Times New Roman" w:eastAsiaTheme="minorEastAsia" w:hAnsi="Times New Roman"/>
          <w:color w:val="000000" w:themeColor="text1"/>
          <w:spacing w:val="15"/>
          <w:szCs w:val="21"/>
        </w:rPr>
      </w:pPr>
    </w:p>
    <w:p w:rsidR="00AD2D5D" w:rsidRDefault="00B07D8B" w:rsidP="00C12528">
      <w:pPr>
        <w:widowControl/>
        <w:spacing w:line="24" w:lineRule="atLeast"/>
        <w:jc w:val="left"/>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pacing w:val="15"/>
          <w:szCs w:val="21"/>
        </w:rPr>
        <w:t xml:space="preserve">   </w:t>
      </w:r>
      <w:r>
        <w:rPr>
          <w:rFonts w:ascii="Times New Roman" w:eastAsiaTheme="minorEastAsia" w:hAnsi="Times New Roman" w:hint="eastAsia"/>
          <w:color w:val="000000" w:themeColor="text1"/>
          <w:spacing w:val="15"/>
          <w:szCs w:val="21"/>
        </w:rPr>
        <w:t>（</w:t>
      </w:r>
      <w:r>
        <w:rPr>
          <w:rFonts w:ascii="Times New Roman" w:eastAsiaTheme="minorEastAsia" w:hAnsi="Times New Roman" w:hint="eastAsia"/>
          <w:color w:val="000000" w:themeColor="text1"/>
          <w:spacing w:val="15"/>
          <w:szCs w:val="21"/>
        </w:rPr>
        <w:t>2</w:t>
      </w:r>
      <w:r>
        <w:rPr>
          <w:rFonts w:ascii="Times New Roman" w:eastAsiaTheme="minorEastAsia" w:hAnsi="Times New Roman"/>
          <w:color w:val="000000" w:themeColor="text1"/>
          <w:spacing w:val="15"/>
          <w:szCs w:val="21"/>
        </w:rPr>
        <w:t>）</w:t>
      </w:r>
      <w:r>
        <w:rPr>
          <w:rFonts w:ascii="Times New Roman" w:eastAsiaTheme="minorEastAsia" w:hAnsi="Times New Roman" w:hint="eastAsia"/>
          <w:color w:val="000000" w:themeColor="text1"/>
          <w:spacing w:val="15"/>
          <w:szCs w:val="21"/>
        </w:rPr>
        <w:t>当</w:t>
      </w:r>
      <w:r w:rsidRPr="003D1826">
        <w:rPr>
          <w:rFonts w:ascii="Times New Roman" w:eastAsiaTheme="minorEastAsia" w:hAnsi="Times New Roman"/>
          <w:color w:val="000000" w:themeColor="text1"/>
          <w:position w:val="-6"/>
          <w:szCs w:val="21"/>
        </w:rPr>
        <w:object w:dxaOrig="560" w:dyaOrig="200">
          <v:shape id="_x0000_i1324" type="#_x0000_t75" alt="" style="width:27.75pt;height:9.75pt" o:ole="">
            <v:imagedata r:id="rId301" o:title=""/>
          </v:shape>
          <o:OLEObject Type="Embed" ProgID="Equation.DSMT4" ShapeID="_x0000_i1324" DrawAspect="Content" ObjectID="_1463781042" r:id="rId588"/>
        </w:object>
      </w:r>
      <w:r>
        <w:rPr>
          <w:rFonts w:ascii="Times New Roman" w:eastAsiaTheme="minorEastAsia" w:hAnsi="Times New Roman" w:hint="eastAsia"/>
          <w:color w:val="000000" w:themeColor="text1"/>
          <w:szCs w:val="21"/>
        </w:rPr>
        <w:t>时</w:t>
      </w:r>
      <w:r w:rsidR="00AD2D5D">
        <w:rPr>
          <w:rFonts w:ascii="Times New Roman" w:eastAsiaTheme="minorEastAsia" w:hAnsi="Times New Roman" w:hint="eastAsia"/>
          <w:color w:val="000000" w:themeColor="text1"/>
          <w:szCs w:val="21"/>
        </w:rPr>
        <w:t>，</w:t>
      </w:r>
    </w:p>
    <w:p w:rsidR="00C12528" w:rsidRDefault="00B07D8B" w:rsidP="00AD2D5D">
      <w:pPr>
        <w:widowControl/>
        <w:spacing w:line="24" w:lineRule="atLeast"/>
        <w:ind w:firstLineChars="250" w:firstLine="525"/>
        <w:jc w:val="left"/>
        <w:rPr>
          <w:rFonts w:ascii="Times New Roman" w:eastAsiaTheme="minorEastAsia" w:hAnsi="Times New Roman"/>
          <w:color w:val="000000" w:themeColor="text1"/>
          <w:szCs w:val="21"/>
        </w:rPr>
      </w:pPr>
      <w:r w:rsidRPr="00F67BFC">
        <w:rPr>
          <w:rFonts w:ascii="Times New Roman" w:eastAsiaTheme="minorEastAsia" w:hAnsi="Times New Roman"/>
          <w:color w:val="000000" w:themeColor="text1"/>
          <w:position w:val="-12"/>
          <w:szCs w:val="21"/>
        </w:rPr>
        <w:object w:dxaOrig="1180" w:dyaOrig="340">
          <v:shape id="_x0000_i1325" type="#_x0000_t75" alt="" style="width:60pt;height:16.5pt" o:ole="">
            <v:imagedata r:id="rId589" o:title=""/>
          </v:shape>
          <o:OLEObject Type="Embed" ProgID="Equation.DSMT4" ShapeID="_x0000_i1325" DrawAspect="Content" ObjectID="_1463781043" r:id="rId590"/>
        </w:object>
      </w:r>
      <w:r>
        <w:rPr>
          <w:rFonts w:ascii="Times New Roman" w:eastAsiaTheme="minorEastAsia" w:hAnsi="Times New Roman" w:hint="eastAsia"/>
          <w:color w:val="000000" w:themeColor="text1"/>
          <w:szCs w:val="21"/>
        </w:rPr>
        <w:t>，</w:t>
      </w:r>
      <w:r w:rsidRPr="00F67BFC">
        <w:rPr>
          <w:rFonts w:ascii="Times New Roman" w:eastAsiaTheme="minorEastAsia" w:hAnsi="Times New Roman"/>
          <w:color w:val="000000" w:themeColor="text1"/>
          <w:position w:val="-12"/>
          <w:szCs w:val="21"/>
        </w:rPr>
        <w:object w:dxaOrig="4320" w:dyaOrig="340">
          <v:shape id="_x0000_i1326" type="#_x0000_t75" alt="" style="width:220.5pt;height:16.5pt" o:ole="">
            <v:imagedata r:id="rId591" o:title=""/>
          </v:shape>
          <o:OLEObject Type="Embed" ProgID="Equation.DSMT4" ShapeID="_x0000_i1326" DrawAspect="Content" ObjectID="_1463781044" r:id="rId592"/>
        </w:object>
      </w:r>
      <w:r>
        <w:rPr>
          <w:rFonts w:ascii="Times New Roman" w:eastAsiaTheme="minorEastAsia" w:hAnsi="Times New Roman" w:hint="eastAsia"/>
          <w:color w:val="000000" w:themeColor="text1"/>
          <w:szCs w:val="21"/>
        </w:rPr>
        <w:t>；</w:t>
      </w:r>
    </w:p>
    <w:p w:rsidR="00B07D8B" w:rsidRDefault="00B07D8B" w:rsidP="00C12528">
      <w:pPr>
        <w:widowControl/>
        <w:spacing w:line="24" w:lineRule="atLeast"/>
        <w:jc w:val="left"/>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 xml:space="preserve"> </w:t>
      </w:r>
      <w:r>
        <w:rPr>
          <w:rFonts w:ascii="Times New Roman" w:eastAsiaTheme="minorEastAsia" w:hAnsi="Times New Roman"/>
          <w:color w:val="000000" w:themeColor="text1"/>
          <w:szCs w:val="21"/>
        </w:rPr>
        <w:t xml:space="preserve">    </w:t>
      </w:r>
      <w:r w:rsidRPr="00F67BFC">
        <w:rPr>
          <w:rFonts w:ascii="Times New Roman" w:eastAsiaTheme="minorEastAsia" w:hAnsi="Times New Roman"/>
          <w:color w:val="000000" w:themeColor="text1"/>
          <w:position w:val="-12"/>
          <w:szCs w:val="21"/>
        </w:rPr>
        <w:object w:dxaOrig="1160" w:dyaOrig="340">
          <v:shape id="_x0000_i1327" type="#_x0000_t75" alt="" style="width:59.25pt;height:16.5pt" o:ole="">
            <v:imagedata r:id="rId593" o:title=""/>
          </v:shape>
          <o:OLEObject Type="Embed" ProgID="Equation.DSMT4" ShapeID="_x0000_i1327" DrawAspect="Content" ObjectID="_1463781045" r:id="rId594"/>
        </w:object>
      </w:r>
      <w:r>
        <w:rPr>
          <w:rFonts w:ascii="Times New Roman" w:eastAsiaTheme="minorEastAsia" w:hAnsi="Times New Roman" w:hint="eastAsia"/>
          <w:color w:val="000000" w:themeColor="text1"/>
          <w:szCs w:val="21"/>
        </w:rPr>
        <w:t>，</w:t>
      </w:r>
      <w:r w:rsidRPr="00F67BFC">
        <w:rPr>
          <w:rFonts w:ascii="Times New Roman" w:eastAsiaTheme="minorEastAsia" w:hAnsi="Times New Roman"/>
          <w:color w:val="000000" w:themeColor="text1"/>
          <w:position w:val="-12"/>
          <w:szCs w:val="21"/>
        </w:rPr>
        <w:object w:dxaOrig="5480" w:dyaOrig="340">
          <v:shape id="_x0000_i1328" type="#_x0000_t75" alt="" style="width:279.75pt;height:16.5pt" o:ole="">
            <v:imagedata r:id="rId595" o:title=""/>
          </v:shape>
          <o:OLEObject Type="Embed" ProgID="Equation.DSMT4" ShapeID="_x0000_i1328" DrawAspect="Content" ObjectID="_1463781046" r:id="rId596"/>
        </w:object>
      </w:r>
      <w:r>
        <w:rPr>
          <w:rFonts w:ascii="Times New Roman" w:eastAsiaTheme="minorEastAsia" w:hAnsi="Times New Roman" w:hint="eastAsia"/>
          <w:color w:val="000000" w:themeColor="text1"/>
          <w:szCs w:val="21"/>
        </w:rPr>
        <w:t>；</w:t>
      </w:r>
    </w:p>
    <w:p w:rsidR="00B07D8B" w:rsidRDefault="00B07D8B" w:rsidP="00B07D8B">
      <w:pPr>
        <w:widowControl/>
        <w:spacing w:line="24" w:lineRule="atLeast"/>
        <w:jc w:val="left"/>
        <w:rPr>
          <w:rFonts w:ascii="Times New Roman" w:eastAsiaTheme="minorEastAsia" w:hAnsi="Times New Roman"/>
          <w:color w:val="000000" w:themeColor="text1"/>
          <w:szCs w:val="21"/>
        </w:rPr>
      </w:pPr>
      <w:r>
        <w:rPr>
          <w:rFonts w:ascii="Times New Roman" w:eastAsiaTheme="minorEastAsia" w:hAnsi="Times New Roman"/>
          <w:color w:val="000000" w:themeColor="text1"/>
          <w:szCs w:val="21"/>
        </w:rPr>
        <w:t xml:space="preserve">     </w:t>
      </w:r>
      <w:r>
        <w:rPr>
          <w:rFonts w:ascii="Times New Roman" w:eastAsiaTheme="minorEastAsia" w:hAnsi="Times New Roman" w:hint="eastAsia"/>
          <w:color w:val="000000" w:themeColor="text1"/>
          <w:szCs w:val="21"/>
        </w:rPr>
        <w:t>因为</w:t>
      </w:r>
      <w:r w:rsidRPr="00B07D8B">
        <w:rPr>
          <w:rFonts w:ascii="Times New Roman" w:eastAsiaTheme="minorEastAsia" w:hAnsi="Times New Roman"/>
          <w:color w:val="000000" w:themeColor="text1"/>
          <w:position w:val="-6"/>
          <w:szCs w:val="21"/>
        </w:rPr>
        <w:object w:dxaOrig="180" w:dyaOrig="200">
          <v:shape id="_x0000_i1329" type="#_x0000_t75" alt="" style="width:9pt;height:9.75pt" o:ole="">
            <v:imagedata r:id="rId597" o:title=""/>
          </v:shape>
          <o:OLEObject Type="Embed" ProgID="Equation.DSMT4" ShapeID="_x0000_i1329" DrawAspect="Content" ObjectID="_1463781047" r:id="rId598"/>
        </w:object>
      </w:r>
      <w:r>
        <w:rPr>
          <w:rFonts w:ascii="Times New Roman" w:eastAsiaTheme="minorEastAsia" w:hAnsi="Times New Roman" w:hint="eastAsia"/>
          <w:color w:val="000000" w:themeColor="text1"/>
          <w:szCs w:val="21"/>
        </w:rPr>
        <w:t>是</w:t>
      </w:r>
      <w:r w:rsidRPr="003D1826">
        <w:rPr>
          <w:rFonts w:ascii="Times New Roman" w:eastAsiaTheme="minorEastAsia" w:hAnsi="Times New Roman"/>
          <w:color w:val="000000" w:themeColor="text1"/>
          <w:position w:val="-10"/>
          <w:szCs w:val="21"/>
        </w:rPr>
        <w:object w:dxaOrig="1040" w:dyaOrig="300">
          <v:shape id="_x0000_i1330" type="#_x0000_t75" alt="" style="width:53.25pt;height:15pt" o:ole="">
            <v:imagedata r:id="rId291" o:title=""/>
          </v:shape>
          <o:OLEObject Type="Embed" ProgID="Equation.DSMT4" ShapeID="_x0000_i1330" DrawAspect="Content" ObjectID="_1463781048" r:id="rId599"/>
        </w:object>
      </w:r>
      <w:r>
        <w:rPr>
          <w:rFonts w:ascii="Times New Roman" w:eastAsiaTheme="minorEastAsia" w:hAnsi="Times New Roman" w:hint="eastAsia"/>
          <w:color w:val="000000" w:themeColor="text1"/>
          <w:szCs w:val="21"/>
        </w:rPr>
        <w:t>中</w:t>
      </w:r>
      <w:r>
        <w:rPr>
          <w:rFonts w:ascii="Times New Roman" w:eastAsiaTheme="minorEastAsia" w:hAnsi="Times New Roman"/>
          <w:color w:val="000000" w:themeColor="text1"/>
          <w:szCs w:val="21"/>
        </w:rPr>
        <w:t>最小</w:t>
      </w:r>
      <w:r>
        <w:rPr>
          <w:rFonts w:ascii="Times New Roman" w:eastAsiaTheme="minorEastAsia" w:hAnsi="Times New Roman" w:hint="eastAsia"/>
          <w:color w:val="000000" w:themeColor="text1"/>
          <w:szCs w:val="21"/>
        </w:rPr>
        <w:t>的</w:t>
      </w:r>
      <w:r>
        <w:rPr>
          <w:rFonts w:ascii="Times New Roman" w:eastAsiaTheme="minorEastAsia" w:hAnsi="Times New Roman"/>
          <w:color w:val="000000" w:themeColor="text1"/>
          <w:szCs w:val="21"/>
        </w:rPr>
        <w:t>数，所以</w:t>
      </w:r>
      <w:r w:rsidRPr="00F67BFC">
        <w:rPr>
          <w:rFonts w:ascii="Times New Roman" w:eastAsiaTheme="minorEastAsia" w:hAnsi="Times New Roman"/>
          <w:color w:val="000000" w:themeColor="text1"/>
          <w:position w:val="-12"/>
          <w:szCs w:val="21"/>
        </w:rPr>
        <w:object w:dxaOrig="1920" w:dyaOrig="340">
          <v:shape id="_x0000_i1331" type="#_x0000_t75" alt="" style="width:98.25pt;height:16.5pt" o:ole="">
            <v:imagedata r:id="rId600" o:title=""/>
          </v:shape>
          <o:OLEObject Type="Embed" ProgID="Equation.DSMT4" ShapeID="_x0000_i1331" DrawAspect="Content" ObjectID="_1463781049" r:id="rId601"/>
        </w:object>
      </w:r>
      <w:r>
        <w:rPr>
          <w:rFonts w:ascii="Times New Roman" w:eastAsiaTheme="minorEastAsia" w:hAnsi="Times New Roman" w:hint="eastAsia"/>
          <w:color w:val="000000" w:themeColor="text1"/>
          <w:szCs w:val="21"/>
        </w:rPr>
        <w:t>，</w:t>
      </w:r>
      <w:r>
        <w:rPr>
          <w:rFonts w:ascii="Times New Roman" w:eastAsiaTheme="minorEastAsia" w:hAnsi="Times New Roman"/>
          <w:color w:val="000000" w:themeColor="text1"/>
          <w:szCs w:val="21"/>
        </w:rPr>
        <w:t>从而</w:t>
      </w:r>
      <w:r w:rsidR="00AD2D5D" w:rsidRPr="00F67BFC">
        <w:rPr>
          <w:rFonts w:ascii="Times New Roman" w:eastAsiaTheme="minorEastAsia" w:hAnsi="Times New Roman"/>
          <w:color w:val="000000" w:themeColor="text1"/>
          <w:position w:val="-12"/>
          <w:szCs w:val="21"/>
        </w:rPr>
        <w:object w:dxaOrig="1320" w:dyaOrig="340">
          <v:shape id="_x0000_i1332" type="#_x0000_t75" alt="" style="width:67.5pt;height:16.5pt" o:ole="">
            <v:imagedata r:id="rId602" o:title=""/>
          </v:shape>
          <o:OLEObject Type="Embed" ProgID="Equation.DSMT4" ShapeID="_x0000_i1332" DrawAspect="Content" ObjectID="_1463781050" r:id="rId603"/>
        </w:object>
      </w:r>
      <w:r w:rsidR="00AD2D5D">
        <w:rPr>
          <w:rFonts w:ascii="Times New Roman" w:eastAsiaTheme="minorEastAsia" w:hAnsi="Times New Roman" w:hint="eastAsia"/>
          <w:color w:val="000000" w:themeColor="text1"/>
          <w:szCs w:val="21"/>
        </w:rPr>
        <w:t>；</w:t>
      </w:r>
    </w:p>
    <w:p w:rsidR="00AD2D5D" w:rsidRDefault="00AD2D5D" w:rsidP="00AD2D5D">
      <w:pPr>
        <w:widowControl/>
        <w:spacing w:line="24" w:lineRule="atLeast"/>
        <w:ind w:firstLineChars="250" w:firstLine="600"/>
        <w:jc w:val="left"/>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pacing w:val="15"/>
          <w:szCs w:val="21"/>
        </w:rPr>
        <w:t>当</w:t>
      </w:r>
      <w:r w:rsidRPr="003D1826">
        <w:rPr>
          <w:rFonts w:ascii="Times New Roman" w:eastAsiaTheme="minorEastAsia" w:hAnsi="Times New Roman"/>
          <w:color w:val="000000" w:themeColor="text1"/>
          <w:position w:val="-6"/>
          <w:szCs w:val="21"/>
        </w:rPr>
        <w:object w:dxaOrig="580" w:dyaOrig="260">
          <v:shape id="_x0000_i1333" type="#_x0000_t75" alt="" style="width:29.25pt;height:12.75pt" o:ole="">
            <v:imagedata r:id="rId604" o:title=""/>
          </v:shape>
          <o:OLEObject Type="Embed" ProgID="Equation.DSMT4" ShapeID="_x0000_i1333" DrawAspect="Content" ObjectID="_1463781051" r:id="rId605"/>
        </w:object>
      </w:r>
      <w:r>
        <w:rPr>
          <w:rFonts w:ascii="Times New Roman" w:eastAsiaTheme="minorEastAsia" w:hAnsi="Times New Roman" w:hint="eastAsia"/>
          <w:color w:val="000000" w:themeColor="text1"/>
          <w:szCs w:val="21"/>
        </w:rPr>
        <w:t>时，</w:t>
      </w:r>
    </w:p>
    <w:p w:rsidR="00AD2D5D" w:rsidRDefault="00AD2D5D" w:rsidP="00AD2D5D">
      <w:pPr>
        <w:widowControl/>
        <w:spacing w:line="24" w:lineRule="atLeast"/>
        <w:ind w:firstLineChars="250" w:firstLine="525"/>
        <w:jc w:val="left"/>
        <w:rPr>
          <w:rFonts w:ascii="Times New Roman" w:eastAsiaTheme="minorEastAsia" w:hAnsi="Times New Roman"/>
          <w:color w:val="000000" w:themeColor="text1"/>
          <w:szCs w:val="21"/>
        </w:rPr>
      </w:pPr>
      <w:r w:rsidRPr="00F67BFC">
        <w:rPr>
          <w:rFonts w:ascii="Times New Roman" w:eastAsiaTheme="minorEastAsia" w:hAnsi="Times New Roman"/>
          <w:color w:val="000000" w:themeColor="text1"/>
          <w:position w:val="-12"/>
          <w:szCs w:val="21"/>
        </w:rPr>
        <w:object w:dxaOrig="1180" w:dyaOrig="340">
          <v:shape id="_x0000_i1334" type="#_x0000_t75" alt="" style="width:60pt;height:16.5pt" o:ole="">
            <v:imagedata r:id="rId589" o:title=""/>
          </v:shape>
          <o:OLEObject Type="Embed" ProgID="Equation.DSMT4" ShapeID="_x0000_i1334" DrawAspect="Content" ObjectID="_1463781052" r:id="rId606"/>
        </w:object>
      </w:r>
      <w:r>
        <w:rPr>
          <w:rFonts w:ascii="Times New Roman" w:eastAsiaTheme="minorEastAsia" w:hAnsi="Times New Roman" w:hint="eastAsia"/>
          <w:color w:val="000000" w:themeColor="text1"/>
          <w:szCs w:val="21"/>
        </w:rPr>
        <w:t>，</w:t>
      </w:r>
      <w:r w:rsidRPr="00F67BFC">
        <w:rPr>
          <w:rFonts w:ascii="Times New Roman" w:eastAsiaTheme="minorEastAsia" w:hAnsi="Times New Roman"/>
          <w:color w:val="000000" w:themeColor="text1"/>
          <w:position w:val="-12"/>
          <w:szCs w:val="21"/>
        </w:rPr>
        <w:object w:dxaOrig="4320" w:dyaOrig="340">
          <v:shape id="_x0000_i1335" type="#_x0000_t75" alt="" style="width:220.5pt;height:16.5pt" o:ole="">
            <v:imagedata r:id="rId591" o:title=""/>
          </v:shape>
          <o:OLEObject Type="Embed" ProgID="Equation.DSMT4" ShapeID="_x0000_i1335" DrawAspect="Content" ObjectID="_1463781053" r:id="rId607"/>
        </w:object>
      </w:r>
      <w:r>
        <w:rPr>
          <w:rFonts w:ascii="Times New Roman" w:eastAsiaTheme="minorEastAsia" w:hAnsi="Times New Roman" w:hint="eastAsia"/>
          <w:color w:val="000000" w:themeColor="text1"/>
          <w:szCs w:val="21"/>
        </w:rPr>
        <w:t>；</w:t>
      </w:r>
    </w:p>
    <w:p w:rsidR="00AD2D5D" w:rsidRPr="00AD2D5D" w:rsidRDefault="00AD2D5D" w:rsidP="00AD2D5D">
      <w:pPr>
        <w:widowControl/>
        <w:spacing w:line="24" w:lineRule="atLeast"/>
        <w:ind w:firstLineChars="250" w:firstLine="525"/>
        <w:jc w:val="left"/>
        <w:rPr>
          <w:rFonts w:ascii="Times New Roman" w:eastAsiaTheme="minorEastAsia" w:hAnsi="Times New Roman"/>
          <w:color w:val="000000" w:themeColor="text1"/>
          <w:spacing w:val="15"/>
          <w:szCs w:val="21"/>
        </w:rPr>
      </w:pPr>
      <w:r w:rsidRPr="00F67BFC">
        <w:rPr>
          <w:rFonts w:ascii="Times New Roman" w:eastAsiaTheme="minorEastAsia" w:hAnsi="Times New Roman"/>
          <w:color w:val="000000" w:themeColor="text1"/>
          <w:position w:val="-12"/>
          <w:szCs w:val="21"/>
        </w:rPr>
        <w:object w:dxaOrig="5460" w:dyaOrig="340">
          <v:shape id="_x0000_i1336" type="#_x0000_t75" alt="" style="width:279pt;height:16.5pt" o:ole="">
            <v:imagedata r:id="rId608" o:title=""/>
          </v:shape>
          <o:OLEObject Type="Embed" ProgID="Equation.DSMT4" ShapeID="_x0000_i1336" DrawAspect="Content" ObjectID="_1463781054" r:id="rId609"/>
        </w:object>
      </w:r>
      <w:r>
        <w:rPr>
          <w:rFonts w:ascii="Times New Roman" w:eastAsiaTheme="minorEastAsia" w:hAnsi="Times New Roman" w:hint="eastAsia"/>
          <w:color w:val="000000" w:themeColor="text1"/>
          <w:szCs w:val="21"/>
        </w:rPr>
        <w:t>；</w:t>
      </w:r>
    </w:p>
    <w:p w:rsidR="00C12528" w:rsidRDefault="00AD2D5D" w:rsidP="00AD2D5D">
      <w:pPr>
        <w:widowControl/>
        <w:spacing w:line="24" w:lineRule="atLeast"/>
        <w:ind w:firstLineChars="250" w:firstLine="525"/>
        <w:jc w:val="left"/>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因为</w:t>
      </w:r>
      <w:r w:rsidRPr="00B07D8B">
        <w:rPr>
          <w:rFonts w:ascii="Times New Roman" w:eastAsiaTheme="minorEastAsia" w:hAnsi="Times New Roman"/>
          <w:color w:val="000000" w:themeColor="text1"/>
          <w:position w:val="-6"/>
          <w:szCs w:val="21"/>
        </w:rPr>
        <w:object w:dxaOrig="200" w:dyaOrig="260">
          <v:shape id="_x0000_i1337" type="#_x0000_t75" alt="" style="width:10.5pt;height:12.75pt" o:ole="">
            <v:imagedata r:id="rId610" o:title=""/>
          </v:shape>
          <o:OLEObject Type="Embed" ProgID="Equation.DSMT4" ShapeID="_x0000_i1337" DrawAspect="Content" ObjectID="_1463781055" r:id="rId611"/>
        </w:object>
      </w:r>
      <w:r>
        <w:rPr>
          <w:rFonts w:ascii="Times New Roman" w:eastAsiaTheme="minorEastAsia" w:hAnsi="Times New Roman" w:hint="eastAsia"/>
          <w:color w:val="000000" w:themeColor="text1"/>
          <w:szCs w:val="21"/>
        </w:rPr>
        <w:t>是</w:t>
      </w:r>
      <w:r w:rsidRPr="003D1826">
        <w:rPr>
          <w:rFonts w:ascii="Times New Roman" w:eastAsiaTheme="minorEastAsia" w:hAnsi="Times New Roman"/>
          <w:color w:val="000000" w:themeColor="text1"/>
          <w:position w:val="-10"/>
          <w:szCs w:val="21"/>
        </w:rPr>
        <w:object w:dxaOrig="1040" w:dyaOrig="300">
          <v:shape id="_x0000_i1338" type="#_x0000_t75" alt="" style="width:53.25pt;height:15pt" o:ole="">
            <v:imagedata r:id="rId291" o:title=""/>
          </v:shape>
          <o:OLEObject Type="Embed" ProgID="Equation.DSMT4" ShapeID="_x0000_i1338" DrawAspect="Content" ObjectID="_1463781056" r:id="rId612"/>
        </w:object>
      </w:r>
      <w:r>
        <w:rPr>
          <w:rFonts w:ascii="Times New Roman" w:eastAsiaTheme="minorEastAsia" w:hAnsi="Times New Roman" w:hint="eastAsia"/>
          <w:color w:val="000000" w:themeColor="text1"/>
          <w:szCs w:val="21"/>
        </w:rPr>
        <w:t>中</w:t>
      </w:r>
      <w:r>
        <w:rPr>
          <w:rFonts w:ascii="Times New Roman" w:eastAsiaTheme="minorEastAsia" w:hAnsi="Times New Roman"/>
          <w:color w:val="000000" w:themeColor="text1"/>
          <w:szCs w:val="21"/>
        </w:rPr>
        <w:t>最小</w:t>
      </w:r>
      <w:r>
        <w:rPr>
          <w:rFonts w:ascii="Times New Roman" w:eastAsiaTheme="minorEastAsia" w:hAnsi="Times New Roman" w:hint="eastAsia"/>
          <w:color w:val="000000" w:themeColor="text1"/>
          <w:szCs w:val="21"/>
        </w:rPr>
        <w:t>的</w:t>
      </w:r>
      <w:r>
        <w:rPr>
          <w:rFonts w:ascii="Times New Roman" w:eastAsiaTheme="minorEastAsia" w:hAnsi="Times New Roman"/>
          <w:color w:val="000000" w:themeColor="text1"/>
          <w:szCs w:val="21"/>
        </w:rPr>
        <w:t>数</w:t>
      </w:r>
      <w:r>
        <w:rPr>
          <w:rFonts w:ascii="Times New Roman" w:eastAsiaTheme="minorEastAsia" w:hAnsi="Times New Roman" w:hint="eastAsia"/>
          <w:color w:val="000000" w:themeColor="text1"/>
          <w:szCs w:val="21"/>
        </w:rPr>
        <w:t>，</w:t>
      </w:r>
      <w:r>
        <w:rPr>
          <w:rFonts w:ascii="Times New Roman" w:eastAsiaTheme="minorEastAsia" w:hAnsi="Times New Roman"/>
          <w:color w:val="000000" w:themeColor="text1"/>
          <w:szCs w:val="21"/>
        </w:rPr>
        <w:t>所以</w:t>
      </w:r>
      <w:r w:rsidRPr="00F67BFC">
        <w:rPr>
          <w:rFonts w:ascii="Times New Roman" w:eastAsiaTheme="minorEastAsia" w:hAnsi="Times New Roman"/>
          <w:color w:val="000000" w:themeColor="text1"/>
          <w:position w:val="-12"/>
          <w:szCs w:val="21"/>
        </w:rPr>
        <w:object w:dxaOrig="1939" w:dyaOrig="340">
          <v:shape id="_x0000_i1339" type="#_x0000_t75" alt="" style="width:99pt;height:16.5pt" o:ole="">
            <v:imagedata r:id="rId613" o:title=""/>
          </v:shape>
          <o:OLEObject Type="Embed" ProgID="Equation.DSMT4" ShapeID="_x0000_i1339" DrawAspect="Content" ObjectID="_1463781057" r:id="rId614"/>
        </w:object>
      </w:r>
      <w:r>
        <w:rPr>
          <w:rFonts w:ascii="Times New Roman" w:eastAsiaTheme="minorEastAsia" w:hAnsi="Times New Roman" w:hint="eastAsia"/>
          <w:color w:val="000000" w:themeColor="text1"/>
          <w:szCs w:val="21"/>
        </w:rPr>
        <w:t>，从而</w:t>
      </w:r>
      <w:r w:rsidRPr="00F67BFC">
        <w:rPr>
          <w:rFonts w:ascii="Times New Roman" w:eastAsiaTheme="minorEastAsia" w:hAnsi="Times New Roman"/>
          <w:color w:val="000000" w:themeColor="text1"/>
          <w:position w:val="-12"/>
          <w:szCs w:val="21"/>
        </w:rPr>
        <w:object w:dxaOrig="1320" w:dyaOrig="340">
          <v:shape id="_x0000_i1340" type="#_x0000_t75" alt="" style="width:67.5pt;height:16.5pt" o:ole="">
            <v:imagedata r:id="rId602" o:title=""/>
          </v:shape>
          <o:OLEObject Type="Embed" ProgID="Equation.DSMT4" ShapeID="_x0000_i1340" DrawAspect="Content" ObjectID="_1463781058" r:id="rId615"/>
        </w:object>
      </w:r>
      <w:r>
        <w:rPr>
          <w:rFonts w:ascii="Times New Roman" w:eastAsiaTheme="minorEastAsia" w:hAnsi="Times New Roman" w:hint="eastAsia"/>
          <w:color w:val="000000" w:themeColor="text1"/>
          <w:szCs w:val="21"/>
        </w:rPr>
        <w:t>；</w:t>
      </w:r>
    </w:p>
    <w:p w:rsidR="00AD2D5D" w:rsidRDefault="00AD2D5D" w:rsidP="00AD2D5D">
      <w:pPr>
        <w:widowControl/>
        <w:spacing w:line="24" w:lineRule="atLeast"/>
        <w:ind w:firstLineChars="250" w:firstLine="525"/>
        <w:jc w:val="left"/>
        <w:rPr>
          <w:rFonts w:ascii="Times New Roman" w:eastAsiaTheme="minorEastAsia" w:hAnsi="Times New Roman"/>
          <w:color w:val="000000" w:themeColor="text1"/>
          <w:spacing w:val="15"/>
          <w:kern w:val="0"/>
          <w:szCs w:val="21"/>
        </w:rPr>
      </w:pPr>
      <w:r>
        <w:rPr>
          <w:rFonts w:ascii="Times New Roman" w:eastAsiaTheme="minorEastAsia" w:hAnsi="Times New Roman" w:hint="eastAsia"/>
          <w:color w:val="000000" w:themeColor="text1"/>
          <w:szCs w:val="21"/>
        </w:rPr>
        <w:t>综上，</w:t>
      </w:r>
      <w:r>
        <w:rPr>
          <w:rFonts w:ascii="Times New Roman" w:eastAsiaTheme="minorEastAsia" w:hAnsi="Times New Roman"/>
          <w:color w:val="000000" w:themeColor="text1"/>
          <w:szCs w:val="21"/>
        </w:rPr>
        <w:t>这两种情况下都有</w:t>
      </w:r>
      <w:r w:rsidRPr="00F67BFC">
        <w:rPr>
          <w:rFonts w:ascii="Times New Roman" w:eastAsiaTheme="minorEastAsia" w:hAnsi="Times New Roman"/>
          <w:color w:val="000000" w:themeColor="text1"/>
          <w:position w:val="-12"/>
          <w:szCs w:val="21"/>
        </w:rPr>
        <w:object w:dxaOrig="1320" w:dyaOrig="340">
          <v:shape id="_x0000_i1341" type="#_x0000_t75" alt="" style="width:67.5pt;height:16.5pt" o:ole="">
            <v:imagedata r:id="rId602" o:title=""/>
          </v:shape>
          <o:OLEObject Type="Embed" ProgID="Equation.DSMT4" ShapeID="_x0000_i1341" DrawAspect="Content" ObjectID="_1463781059" r:id="rId616"/>
        </w:object>
      </w:r>
      <w:r w:rsidRPr="00664C24">
        <w:rPr>
          <w:rFonts w:ascii="Times New Roman" w:eastAsiaTheme="minorEastAsia" w:hAnsi="Times New Roman"/>
          <w:color w:val="000000" w:themeColor="text1"/>
          <w:spacing w:val="15"/>
          <w:kern w:val="0"/>
          <w:szCs w:val="21"/>
        </w:rPr>
        <w:t>．</w:t>
      </w:r>
    </w:p>
    <w:p w:rsidR="00AD2D5D" w:rsidRPr="001D438A" w:rsidRDefault="00AD2D5D" w:rsidP="00AD2D5D">
      <w:pPr>
        <w:widowControl/>
        <w:spacing w:line="24" w:lineRule="atLeast"/>
        <w:ind w:firstLineChars="250" w:firstLine="600"/>
        <w:jc w:val="left"/>
        <w:rPr>
          <w:rFonts w:ascii="Times New Roman" w:eastAsiaTheme="minorEastAsia" w:hAnsi="Times New Roman"/>
          <w:color w:val="000000" w:themeColor="text1"/>
          <w:spacing w:val="15"/>
          <w:kern w:val="0"/>
          <w:szCs w:val="21"/>
        </w:rPr>
      </w:pPr>
    </w:p>
    <w:p w:rsidR="00C12528" w:rsidRDefault="00C12528" w:rsidP="00AD2D5D">
      <w:pPr>
        <w:spacing w:line="24" w:lineRule="atLeast"/>
        <w:ind w:firstLineChars="200" w:firstLine="42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w:t>
      </w:r>
      <w:r>
        <w:rPr>
          <w:rFonts w:ascii="Times New Roman" w:eastAsiaTheme="minorEastAsia" w:hAnsi="Times New Roman" w:hint="eastAsia"/>
          <w:color w:val="000000" w:themeColor="text1"/>
          <w:szCs w:val="21"/>
        </w:rPr>
        <w:t>3</w:t>
      </w:r>
      <w:r>
        <w:rPr>
          <w:rFonts w:ascii="Times New Roman" w:eastAsiaTheme="minorEastAsia" w:hAnsi="Times New Roman"/>
          <w:color w:val="000000" w:themeColor="text1"/>
          <w:szCs w:val="21"/>
        </w:rPr>
        <w:t>）</w:t>
      </w:r>
      <w:r w:rsidR="001D438A">
        <w:rPr>
          <w:rFonts w:ascii="Times New Roman" w:eastAsiaTheme="minorEastAsia" w:hAnsi="Times New Roman" w:hint="eastAsia"/>
          <w:color w:val="000000" w:themeColor="text1"/>
          <w:szCs w:val="21"/>
        </w:rPr>
        <w:t>52</w:t>
      </w:r>
      <w:r w:rsidR="00AD2D5D" w:rsidRPr="00664C24">
        <w:rPr>
          <w:rFonts w:ascii="Times New Roman" w:eastAsiaTheme="minorEastAsia" w:hAnsi="Times New Roman"/>
          <w:color w:val="000000" w:themeColor="text1"/>
          <w:spacing w:val="15"/>
          <w:kern w:val="0"/>
          <w:szCs w:val="21"/>
        </w:rPr>
        <w:t>．</w:t>
      </w:r>
      <w:r w:rsidR="001D438A">
        <w:rPr>
          <w:rFonts w:ascii="Times New Roman" w:eastAsiaTheme="minorEastAsia" w:hAnsi="Times New Roman" w:hint="eastAsia"/>
          <w:color w:val="000000" w:themeColor="text1"/>
          <w:spacing w:val="15"/>
          <w:kern w:val="0"/>
          <w:szCs w:val="21"/>
        </w:rPr>
        <w:t>分布为：</w:t>
      </w:r>
      <w:r w:rsidR="001D438A">
        <w:rPr>
          <w:rFonts w:ascii="Times New Roman" w:eastAsiaTheme="minorEastAsia" w:hAnsi="Times New Roman" w:hint="eastAsia"/>
          <w:color w:val="000000" w:themeColor="text1"/>
          <w:spacing w:val="15"/>
          <w:kern w:val="0"/>
          <w:szCs w:val="21"/>
        </w:rPr>
        <w:t>(4,6)(16,11)(11,11)(11,8)(5,2)</w:t>
      </w:r>
      <w:r w:rsidR="001D438A">
        <w:rPr>
          <w:rFonts w:ascii="Times New Roman" w:eastAsiaTheme="minorEastAsia" w:hAnsi="Times New Roman" w:hint="eastAsia"/>
          <w:color w:val="000000" w:themeColor="text1"/>
          <w:spacing w:val="15"/>
          <w:kern w:val="0"/>
          <w:szCs w:val="21"/>
        </w:rPr>
        <w:t>。</w:t>
      </w:r>
      <w:bookmarkStart w:id="0" w:name="_GoBack"/>
      <w:bookmarkEnd w:id="0"/>
    </w:p>
    <w:p w:rsidR="00E47089" w:rsidRPr="00664C24" w:rsidRDefault="00E47089" w:rsidP="00E47089">
      <w:pPr>
        <w:spacing w:line="24" w:lineRule="atLeast"/>
        <w:jc w:val="center"/>
        <w:rPr>
          <w:rFonts w:ascii="Times New Roman" w:eastAsiaTheme="minorEastAsia" w:hAnsi="Times New Roman"/>
          <w:b/>
          <w:color w:val="000000" w:themeColor="text1"/>
          <w:sz w:val="24"/>
          <w:szCs w:val="24"/>
        </w:rPr>
      </w:pPr>
      <w:r w:rsidRPr="00664C24">
        <w:rPr>
          <w:rFonts w:ascii="Times New Roman" w:eastAsiaTheme="minorEastAsia" w:hAnsi="Times New Roman"/>
          <w:b/>
          <w:color w:val="000000" w:themeColor="text1"/>
          <w:sz w:val="24"/>
          <w:szCs w:val="24"/>
        </w:rPr>
        <w:lastRenderedPageBreak/>
        <w:t>201</w:t>
      </w:r>
      <w:r w:rsidR="00AD2D5D">
        <w:rPr>
          <w:rFonts w:ascii="Times New Roman" w:eastAsiaTheme="minorEastAsia" w:hAnsi="Times New Roman"/>
          <w:b/>
          <w:color w:val="000000" w:themeColor="text1"/>
          <w:sz w:val="24"/>
          <w:szCs w:val="24"/>
        </w:rPr>
        <w:t>4</w:t>
      </w:r>
      <w:r w:rsidRPr="00664C24">
        <w:rPr>
          <w:rFonts w:ascii="Times New Roman" w:eastAsiaTheme="minorEastAsia" w:hAnsi="Times New Roman"/>
          <w:b/>
          <w:color w:val="000000" w:themeColor="text1"/>
          <w:sz w:val="24"/>
          <w:szCs w:val="24"/>
        </w:rPr>
        <w:t>年普通高等学校招生全国统一考试</w:t>
      </w:r>
    </w:p>
    <w:p w:rsidR="00E47089" w:rsidRPr="00664C24" w:rsidRDefault="00E47089" w:rsidP="00E47089">
      <w:pPr>
        <w:spacing w:line="24" w:lineRule="atLeast"/>
        <w:jc w:val="center"/>
        <w:rPr>
          <w:rFonts w:ascii="Times New Roman" w:eastAsiaTheme="minorEastAsia" w:hAnsi="Times New Roman"/>
          <w:b/>
          <w:color w:val="000000" w:themeColor="text1"/>
          <w:sz w:val="24"/>
          <w:szCs w:val="24"/>
        </w:rPr>
      </w:pPr>
      <w:r w:rsidRPr="00664C24">
        <w:rPr>
          <w:rFonts w:ascii="Times New Roman" w:eastAsiaTheme="minorEastAsia" w:hAnsi="Times New Roman"/>
          <w:b/>
          <w:color w:val="000000" w:themeColor="text1"/>
          <w:sz w:val="24"/>
          <w:szCs w:val="24"/>
        </w:rPr>
        <w:t>数学</w:t>
      </w:r>
      <w:r w:rsidR="00664C24" w:rsidRPr="00664C24">
        <w:rPr>
          <w:rFonts w:ascii="Times New Roman" w:eastAsiaTheme="minorEastAsia" w:hAnsi="Times New Roman"/>
          <w:b/>
          <w:color w:val="000000" w:themeColor="text1"/>
          <w:sz w:val="24"/>
          <w:szCs w:val="24"/>
        </w:rPr>
        <w:t>（</w:t>
      </w:r>
      <w:r w:rsidRPr="00664C24">
        <w:rPr>
          <w:rFonts w:ascii="Times New Roman" w:eastAsiaTheme="minorEastAsia" w:hAnsi="Times New Roman"/>
          <w:b/>
          <w:color w:val="000000" w:themeColor="text1"/>
          <w:sz w:val="24"/>
          <w:szCs w:val="24"/>
        </w:rPr>
        <w:t>理</w:t>
      </w:r>
      <w:r w:rsidR="00664C24" w:rsidRPr="00664C24">
        <w:rPr>
          <w:rFonts w:ascii="Times New Roman" w:eastAsiaTheme="minorEastAsia" w:hAnsi="Times New Roman"/>
          <w:b/>
          <w:color w:val="000000" w:themeColor="text1"/>
          <w:sz w:val="24"/>
          <w:szCs w:val="24"/>
        </w:rPr>
        <w:t>）（</w:t>
      </w:r>
      <w:r w:rsidRPr="00664C24">
        <w:rPr>
          <w:rFonts w:ascii="Times New Roman" w:eastAsiaTheme="minorEastAsia" w:hAnsi="Times New Roman"/>
          <w:b/>
          <w:color w:val="000000" w:themeColor="text1"/>
          <w:sz w:val="24"/>
          <w:szCs w:val="24"/>
        </w:rPr>
        <w:t>北京卷</w:t>
      </w:r>
      <w:r w:rsidR="00664C24" w:rsidRPr="00664C24">
        <w:rPr>
          <w:rFonts w:ascii="Times New Roman" w:eastAsiaTheme="minorEastAsia" w:hAnsi="Times New Roman"/>
          <w:b/>
          <w:color w:val="000000" w:themeColor="text1"/>
          <w:sz w:val="24"/>
          <w:szCs w:val="24"/>
        </w:rPr>
        <w:t>）</w:t>
      </w:r>
      <w:r w:rsidRPr="00664C24">
        <w:rPr>
          <w:rFonts w:ascii="Times New Roman" w:eastAsiaTheme="minorEastAsia" w:hAnsi="Times New Roman"/>
          <w:b/>
          <w:color w:val="000000" w:themeColor="text1"/>
          <w:sz w:val="24"/>
          <w:szCs w:val="24"/>
        </w:rPr>
        <w:t>部分解析</w:t>
      </w:r>
    </w:p>
    <w:p w:rsidR="000F32B2" w:rsidRPr="00664C24" w:rsidRDefault="000F32B2" w:rsidP="000F32B2">
      <w:pPr>
        <w:pStyle w:val="af8"/>
        <w:numPr>
          <w:ilvl w:val="0"/>
          <w:numId w:val="43"/>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选择题</w:t>
      </w:r>
    </w:p>
    <w:p w:rsidR="000F32B2" w:rsidRPr="00664C24" w:rsidRDefault="000F32B2" w:rsidP="000F32B2">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Pr>
          <w:rFonts w:ascii="Times New Roman" w:eastAsiaTheme="minorEastAsia" w:hAnsi="Times New Roman" w:hint="eastAsia"/>
          <w:color w:val="000000" w:themeColor="text1"/>
          <w:szCs w:val="21"/>
        </w:rPr>
        <w:t>C</w:t>
      </w:r>
    </w:p>
    <w:p w:rsidR="000F32B2" w:rsidRPr="001D2BFE" w:rsidRDefault="000F32B2" w:rsidP="000F32B2">
      <w:pPr>
        <w:pStyle w:val="af8"/>
        <w:spacing w:line="24" w:lineRule="atLeast"/>
        <w:ind w:left="420" w:firstLineChars="0" w:firstLine="0"/>
        <w:rPr>
          <w:rFonts w:ascii="宋体" w:hAnsi="宋体" w:cs="宋体"/>
          <w:color w:val="000000" w:themeColor="text1"/>
          <w:szCs w:val="21"/>
        </w:rPr>
      </w:pPr>
      <w:r w:rsidRPr="00664C24">
        <w:rPr>
          <w:rFonts w:ascii="Times New Roman" w:eastAsiaTheme="minorEastAsia" w:hAnsi="Times New Roman" w:hint="eastAsia"/>
          <w:color w:val="000000" w:themeColor="text1"/>
          <w:szCs w:val="21"/>
        </w:rPr>
        <w:t>【解析】</w:t>
      </w:r>
      <w:r w:rsidRPr="00664C24">
        <w:rPr>
          <w:rFonts w:ascii="simsun" w:hAnsi="simsun"/>
          <w:color w:val="000000" w:themeColor="text1"/>
          <w:szCs w:val="21"/>
        </w:rPr>
        <w:t>解：</w:t>
      </w:r>
      <w:r>
        <w:rPr>
          <w:rFonts w:ascii="simsun" w:hAnsi="simsun" w:hint="eastAsia"/>
          <w:color w:val="000000" w:themeColor="text1"/>
          <w:szCs w:val="21"/>
        </w:rPr>
        <w:t>集合</w:t>
      </w:r>
      <w:r w:rsidRPr="008424EB">
        <w:rPr>
          <w:position w:val="-16"/>
        </w:rPr>
        <w:object w:dxaOrig="2460" w:dyaOrig="440">
          <v:shape id="_x0000_i1342" type="#_x0000_t75" style="width:123pt;height:21.75pt" o:ole="">
            <v:imagedata r:id="rId617" o:title=""/>
          </v:shape>
          <o:OLEObject Type="Embed" ProgID="Equation.DSMT4" ShapeID="_x0000_i1342" DrawAspect="Content" ObjectID="_1463781060" r:id="rId618"/>
        </w:object>
      </w:r>
      <w:r>
        <w:rPr>
          <w:rFonts w:hint="eastAsia"/>
        </w:rPr>
        <w:t>.</w:t>
      </w:r>
      <w:r>
        <w:rPr>
          <w:rFonts w:hint="eastAsia"/>
        </w:rPr>
        <w:t>故</w:t>
      </w:r>
      <w:r w:rsidRPr="008424EB">
        <w:rPr>
          <w:position w:val="-14"/>
        </w:rPr>
        <w:object w:dxaOrig="1400" w:dyaOrig="400">
          <v:shape id="_x0000_i1343" type="#_x0000_t75" style="width:69.75pt;height:20.25pt" o:ole="">
            <v:imagedata r:id="rId619" o:title=""/>
          </v:shape>
          <o:OLEObject Type="Embed" ProgID="Equation.DSMT4" ShapeID="_x0000_i1343" DrawAspect="Content" ObjectID="_1463781061" r:id="rId620"/>
        </w:object>
      </w:r>
      <w:r>
        <w:rPr>
          <w:rFonts w:hint="eastAsia"/>
        </w:rPr>
        <w:t>，选</w:t>
      </w:r>
      <w:r>
        <w:rPr>
          <w:rFonts w:ascii="Times New Roman" w:eastAsiaTheme="minorEastAsia" w:hAnsi="Times New Roman" w:hint="eastAsia"/>
          <w:color w:val="000000" w:themeColor="text1"/>
          <w:szCs w:val="21"/>
        </w:rPr>
        <w:t>C</w:t>
      </w:r>
      <w:r w:rsidRPr="001D2BFE">
        <w:rPr>
          <w:rFonts w:ascii="simsun" w:hAnsi="simsun"/>
          <w:color w:val="000000" w:themeColor="text1"/>
          <w:szCs w:val="21"/>
        </w:rPr>
        <w:t>．</w:t>
      </w:r>
    </w:p>
    <w:p w:rsidR="000F32B2" w:rsidRPr="00664C24" w:rsidRDefault="000F32B2" w:rsidP="000F32B2">
      <w:pPr>
        <w:spacing w:line="24" w:lineRule="atLeast"/>
        <w:rPr>
          <w:rFonts w:ascii="Times New Roman" w:eastAsiaTheme="minorEastAsia" w:hAnsi="Times New Roman"/>
          <w:color w:val="000000" w:themeColor="text1"/>
          <w:szCs w:val="21"/>
        </w:rPr>
      </w:pPr>
    </w:p>
    <w:p w:rsidR="000F32B2" w:rsidRPr="00664C24" w:rsidRDefault="000F32B2" w:rsidP="000F32B2">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Pr>
          <w:rFonts w:ascii="Times New Roman" w:eastAsiaTheme="minorEastAsia" w:hAnsi="Times New Roman" w:hint="eastAsia"/>
          <w:color w:val="000000" w:themeColor="text1"/>
          <w:szCs w:val="21"/>
        </w:rPr>
        <w:t>A</w:t>
      </w:r>
    </w:p>
    <w:p w:rsidR="000F32B2" w:rsidRDefault="000F32B2" w:rsidP="000F32B2">
      <w:pPr>
        <w:pStyle w:val="af8"/>
        <w:spacing w:line="24" w:lineRule="atLeast"/>
        <w:ind w:left="420" w:firstLineChars="0" w:firstLine="0"/>
        <w:rPr>
          <w:rFonts w:ascii="simsun" w:hAnsi="simsun" w:hint="eastAsia"/>
          <w:color w:val="000000" w:themeColor="text1"/>
          <w:szCs w:val="21"/>
        </w:rPr>
      </w:pPr>
      <w:r w:rsidRPr="00664C24">
        <w:rPr>
          <w:rFonts w:ascii="Times New Roman" w:eastAsiaTheme="minorEastAsia" w:hAnsi="Times New Roman" w:hint="eastAsia"/>
          <w:color w:val="000000" w:themeColor="text1"/>
          <w:szCs w:val="21"/>
        </w:rPr>
        <w:t>【解析】</w:t>
      </w:r>
      <w:r w:rsidRPr="00664C24">
        <w:rPr>
          <w:rFonts w:ascii="simsun" w:hAnsi="simsun"/>
          <w:color w:val="000000" w:themeColor="text1"/>
          <w:szCs w:val="21"/>
        </w:rPr>
        <w:t>解：</w:t>
      </w:r>
      <w:r>
        <w:rPr>
          <w:rFonts w:ascii="simsun" w:hAnsi="simsun" w:hint="eastAsia"/>
          <w:color w:val="000000" w:themeColor="text1"/>
          <w:szCs w:val="21"/>
        </w:rPr>
        <w:t>A.</w:t>
      </w:r>
      <w:r w:rsidRPr="001D2BFE">
        <w:t xml:space="preserve"> </w:t>
      </w:r>
      <w:r w:rsidRPr="008424EB">
        <w:rPr>
          <w:position w:val="-10"/>
        </w:rPr>
        <w:object w:dxaOrig="1040" w:dyaOrig="380">
          <v:shape id="_x0000_i1344" type="#_x0000_t75" style="width:51.75pt;height:18.75pt" o:ole="">
            <v:imagedata r:id="rId621" o:title=""/>
          </v:shape>
          <o:OLEObject Type="Embed" ProgID="Equation.DSMT4" ShapeID="_x0000_i1344" DrawAspect="Content" ObjectID="_1463781062" r:id="rId622"/>
        </w:object>
      </w:r>
      <w:r>
        <w:rPr>
          <w:rFonts w:ascii="simsun" w:hAnsi="simsun" w:hint="eastAsia"/>
          <w:color w:val="000000" w:themeColor="text1"/>
          <w:szCs w:val="21"/>
        </w:rPr>
        <w:t>在</w:t>
      </w:r>
      <w:r w:rsidRPr="008424EB">
        <w:rPr>
          <w:position w:val="-14"/>
        </w:rPr>
        <w:object w:dxaOrig="859" w:dyaOrig="400">
          <v:shape id="_x0000_i1345" type="#_x0000_t75" style="width:42.75pt;height:20.25pt" o:ole="">
            <v:imagedata r:id="rId623" o:title=""/>
          </v:shape>
          <o:OLEObject Type="Embed" ProgID="Equation.DSMT4" ShapeID="_x0000_i1345" DrawAspect="Content" ObjectID="_1463781063" r:id="rId624"/>
        </w:object>
      </w:r>
      <w:r>
        <w:rPr>
          <w:rFonts w:ascii="simsun" w:hAnsi="simsun" w:hint="eastAsia"/>
          <w:color w:val="000000" w:themeColor="text1"/>
          <w:szCs w:val="21"/>
        </w:rPr>
        <w:t>上为增函数，符合题意</w:t>
      </w:r>
      <w:r>
        <w:rPr>
          <w:rFonts w:ascii="simsun" w:hAnsi="simsun" w:hint="eastAsia"/>
          <w:color w:val="000000" w:themeColor="text1"/>
          <w:szCs w:val="21"/>
        </w:rPr>
        <w:t>.</w:t>
      </w:r>
    </w:p>
    <w:p w:rsidR="000F32B2" w:rsidRDefault="000F32B2" w:rsidP="000F32B2">
      <w:pPr>
        <w:pStyle w:val="af8"/>
        <w:spacing w:line="24" w:lineRule="atLeast"/>
        <w:ind w:left="420" w:firstLineChars="600" w:firstLine="1260"/>
      </w:pPr>
      <w:r>
        <w:rPr>
          <w:rFonts w:ascii="simsun" w:hAnsi="simsun" w:hint="eastAsia"/>
          <w:color w:val="000000" w:themeColor="text1"/>
          <w:szCs w:val="21"/>
        </w:rPr>
        <w:t>B.</w:t>
      </w:r>
      <w:r w:rsidRPr="001D2BFE">
        <w:t xml:space="preserve"> </w:t>
      </w:r>
      <w:r w:rsidRPr="008424EB">
        <w:rPr>
          <w:position w:val="-14"/>
        </w:rPr>
        <w:object w:dxaOrig="1120" w:dyaOrig="440">
          <v:shape id="_x0000_i1346" type="#_x0000_t75" style="width:56.25pt;height:21.75pt" o:ole="">
            <v:imagedata r:id="rId625" o:title=""/>
          </v:shape>
          <o:OLEObject Type="Embed" ProgID="Equation.DSMT4" ShapeID="_x0000_i1346" DrawAspect="Content" ObjectID="_1463781064" r:id="rId626"/>
        </w:object>
      </w:r>
      <w:r>
        <w:rPr>
          <w:rFonts w:hint="eastAsia"/>
        </w:rPr>
        <w:t>在</w:t>
      </w:r>
      <w:r w:rsidRPr="008424EB">
        <w:rPr>
          <w:position w:val="-14"/>
        </w:rPr>
        <w:object w:dxaOrig="540" w:dyaOrig="400">
          <v:shape id="_x0000_i1347" type="#_x0000_t75" style="width:27pt;height:20.25pt" o:ole="">
            <v:imagedata r:id="rId627" o:title=""/>
          </v:shape>
          <o:OLEObject Type="Embed" ProgID="Equation.DSMT4" ShapeID="_x0000_i1347" DrawAspect="Content" ObjectID="_1463781065" r:id="rId628"/>
        </w:object>
      </w:r>
      <w:r>
        <w:rPr>
          <w:rFonts w:hint="eastAsia"/>
        </w:rPr>
        <w:t>上为减函数，不合题意</w:t>
      </w:r>
      <w:r>
        <w:rPr>
          <w:rFonts w:hint="eastAsia"/>
        </w:rPr>
        <w:t>.</w:t>
      </w:r>
    </w:p>
    <w:p w:rsidR="000F32B2" w:rsidRDefault="000F32B2" w:rsidP="000F32B2">
      <w:pPr>
        <w:pStyle w:val="af8"/>
        <w:spacing w:line="24" w:lineRule="atLeast"/>
        <w:ind w:left="420" w:firstLineChars="600" w:firstLine="1260"/>
      </w:pPr>
      <w:r>
        <w:rPr>
          <w:rFonts w:ascii="simsun" w:hAnsi="simsun" w:hint="eastAsia"/>
          <w:color w:val="000000" w:themeColor="text1"/>
          <w:szCs w:val="21"/>
        </w:rPr>
        <w:t>C.</w:t>
      </w:r>
      <w:r w:rsidRPr="001D2BFE">
        <w:t xml:space="preserve"> </w:t>
      </w:r>
      <w:r w:rsidRPr="008424EB">
        <w:rPr>
          <w:position w:val="-10"/>
        </w:rPr>
        <w:object w:dxaOrig="740" w:dyaOrig="360">
          <v:shape id="_x0000_i1348" type="#_x0000_t75" style="width:36.75pt;height:18pt" o:ole="">
            <v:imagedata r:id="rId629" o:title=""/>
          </v:shape>
          <o:OLEObject Type="Embed" ProgID="Equation.DSMT4" ShapeID="_x0000_i1348" DrawAspect="Content" ObjectID="_1463781066" r:id="rId630"/>
        </w:object>
      </w:r>
      <w:r>
        <w:rPr>
          <w:rFonts w:hint="eastAsia"/>
        </w:rPr>
        <w:t>为</w:t>
      </w:r>
      <w:r w:rsidRPr="008424EB">
        <w:rPr>
          <w:position w:val="-14"/>
        </w:rPr>
        <w:object w:dxaOrig="960" w:dyaOrig="400">
          <v:shape id="_x0000_i1349" type="#_x0000_t75" style="width:48pt;height:20.25pt" o:ole="">
            <v:imagedata r:id="rId631" o:title=""/>
          </v:shape>
          <o:OLEObject Type="Embed" ProgID="Equation.DSMT4" ShapeID="_x0000_i1349" DrawAspect="Content" ObjectID="_1463781067" r:id="rId632"/>
        </w:object>
      </w:r>
      <w:r>
        <w:rPr>
          <w:rFonts w:hint="eastAsia"/>
        </w:rPr>
        <w:t>上的减函数，不合题意</w:t>
      </w:r>
      <w:r>
        <w:rPr>
          <w:rFonts w:hint="eastAsia"/>
        </w:rPr>
        <w:t>.</w:t>
      </w:r>
    </w:p>
    <w:p w:rsidR="000F32B2" w:rsidRDefault="000F32B2" w:rsidP="000F32B2">
      <w:pPr>
        <w:pStyle w:val="af8"/>
        <w:spacing w:line="24" w:lineRule="atLeast"/>
        <w:ind w:left="420" w:firstLineChars="600" w:firstLine="1260"/>
        <w:rPr>
          <w:rFonts w:ascii="simsun" w:hAnsi="simsun" w:hint="eastAsia"/>
          <w:color w:val="000000" w:themeColor="text1"/>
          <w:szCs w:val="21"/>
        </w:rPr>
      </w:pPr>
      <w:r>
        <w:rPr>
          <w:rFonts w:ascii="simsun" w:hAnsi="simsun" w:hint="eastAsia"/>
          <w:color w:val="000000" w:themeColor="text1"/>
          <w:szCs w:val="21"/>
        </w:rPr>
        <w:t>D.</w:t>
      </w:r>
      <w:r w:rsidRPr="001D2BFE">
        <w:t xml:space="preserve"> </w:t>
      </w:r>
      <w:r w:rsidRPr="008424EB">
        <w:rPr>
          <w:position w:val="-14"/>
        </w:rPr>
        <w:object w:dxaOrig="1579" w:dyaOrig="400">
          <v:shape id="_x0000_i1350" type="#_x0000_t75" style="width:78.75pt;height:20.25pt" o:ole="">
            <v:imagedata r:id="rId633" o:title=""/>
          </v:shape>
          <o:OLEObject Type="Embed" ProgID="Equation.DSMT4" ShapeID="_x0000_i1350" DrawAspect="Content" ObjectID="_1463781068" r:id="rId634"/>
        </w:object>
      </w:r>
      <w:r w:rsidRPr="001D2BFE">
        <w:t xml:space="preserve"> </w:t>
      </w:r>
      <w:r>
        <w:rPr>
          <w:rFonts w:hint="eastAsia"/>
        </w:rPr>
        <w:t>为</w:t>
      </w:r>
      <w:r w:rsidRPr="008424EB">
        <w:rPr>
          <w:position w:val="-14"/>
        </w:rPr>
        <w:object w:dxaOrig="880" w:dyaOrig="400">
          <v:shape id="_x0000_i1351" type="#_x0000_t75" style="width:44.25pt;height:20.25pt" o:ole="">
            <v:imagedata r:id="rId635" o:title=""/>
          </v:shape>
          <o:OLEObject Type="Embed" ProgID="Equation.DSMT4" ShapeID="_x0000_i1351" DrawAspect="Content" ObjectID="_1463781069" r:id="rId636"/>
        </w:object>
      </w:r>
      <w:r>
        <w:rPr>
          <w:rFonts w:hint="eastAsia"/>
        </w:rPr>
        <w:t>上的减函数，不合题意</w:t>
      </w:r>
      <w:r>
        <w:rPr>
          <w:rFonts w:hint="eastAsia"/>
        </w:rPr>
        <w:t>.</w:t>
      </w:r>
    </w:p>
    <w:p w:rsidR="000F32B2" w:rsidRPr="00664C24" w:rsidRDefault="000F32B2" w:rsidP="000F32B2">
      <w:pPr>
        <w:pStyle w:val="af8"/>
        <w:spacing w:line="24" w:lineRule="atLeast"/>
        <w:ind w:left="420" w:firstLineChars="600" w:firstLine="1260"/>
        <w:rPr>
          <w:rFonts w:ascii="Times New Roman" w:eastAsiaTheme="minorEastAsia" w:hAnsi="Times New Roman"/>
          <w:color w:val="000000" w:themeColor="text1"/>
          <w:szCs w:val="21"/>
        </w:rPr>
      </w:pPr>
      <w:r>
        <w:rPr>
          <w:rFonts w:ascii="simsun" w:hAnsi="simsun" w:hint="eastAsia"/>
          <w:color w:val="000000" w:themeColor="text1"/>
          <w:szCs w:val="21"/>
        </w:rPr>
        <w:t>故选</w:t>
      </w:r>
      <w:r>
        <w:rPr>
          <w:rFonts w:ascii="simsun" w:hAnsi="simsun" w:hint="eastAsia"/>
          <w:color w:val="000000" w:themeColor="text1"/>
          <w:szCs w:val="21"/>
        </w:rPr>
        <w:t>A</w:t>
      </w:r>
    </w:p>
    <w:p w:rsidR="000F32B2" w:rsidRPr="00664C24" w:rsidRDefault="000F32B2" w:rsidP="000F32B2">
      <w:pPr>
        <w:spacing w:line="24" w:lineRule="atLeast"/>
        <w:rPr>
          <w:rFonts w:ascii="Times New Roman" w:eastAsiaTheme="minorEastAsia" w:hAnsi="Times New Roman"/>
          <w:color w:val="000000" w:themeColor="text1"/>
          <w:szCs w:val="21"/>
        </w:rPr>
      </w:pPr>
    </w:p>
    <w:p w:rsidR="000F32B2" w:rsidRPr="00664C24" w:rsidRDefault="000F32B2" w:rsidP="000F32B2">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Pr>
          <w:rFonts w:ascii="Times New Roman" w:eastAsiaTheme="minorEastAsia" w:hAnsi="Times New Roman" w:hint="eastAsia"/>
          <w:color w:val="000000" w:themeColor="text1"/>
          <w:szCs w:val="21"/>
        </w:rPr>
        <w:t>B</w:t>
      </w:r>
    </w:p>
    <w:p w:rsidR="000F32B2" w:rsidRPr="00664C24" w:rsidRDefault="000F32B2" w:rsidP="000F32B2">
      <w:pPr>
        <w:pStyle w:val="af8"/>
        <w:spacing w:line="24" w:lineRule="atLeast"/>
        <w:ind w:left="420" w:firstLineChars="0" w:firstLine="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【解析】</w:t>
      </w:r>
      <w:r w:rsidRPr="00664C24">
        <w:rPr>
          <w:rFonts w:ascii="simsun" w:hAnsi="simsun"/>
          <w:color w:val="000000" w:themeColor="text1"/>
          <w:szCs w:val="21"/>
        </w:rPr>
        <w:t>解：</w:t>
      </w:r>
      <w:r>
        <w:rPr>
          <w:rFonts w:ascii="simsun" w:hAnsi="simsun" w:hint="eastAsia"/>
          <w:color w:val="000000" w:themeColor="text1"/>
          <w:szCs w:val="21"/>
        </w:rPr>
        <w:t>参数方程</w:t>
      </w:r>
      <w:r w:rsidRPr="008424EB">
        <w:rPr>
          <w:position w:val="-30"/>
        </w:rPr>
        <w:object w:dxaOrig="1500" w:dyaOrig="720">
          <v:shape id="_x0000_i1352" type="#_x0000_t75" style="width:75pt;height:36pt" o:ole="">
            <v:imagedata r:id="rId34" o:title=""/>
          </v:shape>
          <o:OLEObject Type="Embed" ProgID="Equation.DSMT4" ShapeID="_x0000_i1352" DrawAspect="Content" ObjectID="_1463781070" r:id="rId637"/>
        </w:object>
      </w:r>
      <w:r>
        <w:rPr>
          <w:rFonts w:hint="eastAsia"/>
        </w:rPr>
        <w:t>所表示的曲线为圆心在</w:t>
      </w:r>
      <w:r w:rsidRPr="008424EB">
        <w:rPr>
          <w:position w:val="-14"/>
        </w:rPr>
        <w:object w:dxaOrig="700" w:dyaOrig="400">
          <v:shape id="_x0000_i1353" type="#_x0000_t75" style="width:35.25pt;height:20.25pt" o:ole="">
            <v:imagedata r:id="rId638" o:title=""/>
          </v:shape>
          <o:OLEObject Type="Embed" ProgID="Equation.DSMT4" ShapeID="_x0000_i1353" DrawAspect="Content" ObjectID="_1463781071" r:id="rId639"/>
        </w:object>
      </w:r>
      <w:r>
        <w:rPr>
          <w:rFonts w:hint="eastAsia"/>
        </w:rPr>
        <w:t>，半径为</w:t>
      </w:r>
      <w:r>
        <w:rPr>
          <w:rFonts w:hint="eastAsia"/>
        </w:rPr>
        <w:t>1</w:t>
      </w:r>
      <w:r>
        <w:rPr>
          <w:rFonts w:hint="eastAsia"/>
        </w:rPr>
        <w:t>的圆</w:t>
      </w:r>
      <w:r>
        <w:rPr>
          <w:rFonts w:hint="eastAsia"/>
        </w:rPr>
        <w:t>.</w:t>
      </w:r>
      <w:r>
        <w:rPr>
          <w:rFonts w:hint="eastAsia"/>
        </w:rPr>
        <w:t>其对称中心为圆心</w:t>
      </w:r>
      <w:r w:rsidRPr="008424EB">
        <w:rPr>
          <w:position w:val="-14"/>
        </w:rPr>
        <w:object w:dxaOrig="700" w:dyaOrig="400">
          <v:shape id="_x0000_i1354" type="#_x0000_t75" style="width:35.25pt;height:20.25pt" o:ole="">
            <v:imagedata r:id="rId638" o:title=""/>
          </v:shape>
          <o:OLEObject Type="Embed" ProgID="Equation.DSMT4" ShapeID="_x0000_i1354" DrawAspect="Content" ObjectID="_1463781072" r:id="rId640"/>
        </w:object>
      </w:r>
      <w:r>
        <w:rPr>
          <w:rFonts w:hint="eastAsia"/>
        </w:rPr>
        <w:t>.</w:t>
      </w:r>
      <w:r>
        <w:rPr>
          <w:rFonts w:hint="eastAsia"/>
        </w:rPr>
        <w:t>逐个带入选项可知，</w:t>
      </w:r>
      <w:r w:rsidRPr="008424EB">
        <w:rPr>
          <w:position w:val="-14"/>
        </w:rPr>
        <w:object w:dxaOrig="700" w:dyaOrig="400">
          <v:shape id="_x0000_i1355" type="#_x0000_t75" style="width:35.25pt;height:20.25pt" o:ole="">
            <v:imagedata r:id="rId638" o:title=""/>
          </v:shape>
          <o:OLEObject Type="Embed" ProgID="Equation.DSMT4" ShapeID="_x0000_i1355" DrawAspect="Content" ObjectID="_1463781073" r:id="rId641"/>
        </w:object>
      </w:r>
      <w:r>
        <w:rPr>
          <w:rFonts w:hint="eastAsia"/>
        </w:rPr>
        <w:t>在直线</w:t>
      </w:r>
      <w:r w:rsidRPr="008424EB">
        <w:rPr>
          <w:position w:val="-10"/>
        </w:rPr>
        <w:object w:dxaOrig="840" w:dyaOrig="320">
          <v:shape id="_x0000_i1356" type="#_x0000_t75" style="width:42pt;height:15.75pt" o:ole="">
            <v:imagedata r:id="rId642" o:title=""/>
          </v:shape>
          <o:OLEObject Type="Embed" ProgID="Equation.DSMT4" ShapeID="_x0000_i1356" DrawAspect="Content" ObjectID="_1463781074" r:id="rId643"/>
        </w:object>
      </w:r>
      <w:r>
        <w:rPr>
          <w:rFonts w:hint="eastAsia"/>
        </w:rPr>
        <w:t>上，即选项</w:t>
      </w:r>
      <w:r>
        <w:rPr>
          <w:rFonts w:ascii="Times New Roman" w:eastAsiaTheme="minorEastAsia" w:hAnsi="Times New Roman" w:hint="eastAsia"/>
          <w:color w:val="000000" w:themeColor="text1"/>
          <w:szCs w:val="21"/>
        </w:rPr>
        <w:t>B</w:t>
      </w:r>
      <w:r>
        <w:rPr>
          <w:rFonts w:hint="eastAsia"/>
        </w:rPr>
        <w:t xml:space="preserve"> .</w:t>
      </w:r>
      <w:r w:rsidRPr="00664C24">
        <w:rPr>
          <w:rFonts w:ascii="Times New Roman" w:eastAsiaTheme="minorEastAsia" w:hAnsi="Times New Roman"/>
          <w:color w:val="000000" w:themeColor="text1"/>
          <w:szCs w:val="21"/>
        </w:rPr>
        <w:t xml:space="preserve"> </w:t>
      </w:r>
    </w:p>
    <w:p w:rsidR="000F32B2" w:rsidRPr="00664C24" w:rsidRDefault="000F32B2" w:rsidP="000F32B2">
      <w:pPr>
        <w:pStyle w:val="af8"/>
        <w:spacing w:line="24" w:lineRule="atLeast"/>
        <w:ind w:left="420" w:firstLineChars="0" w:firstLine="0"/>
        <w:rPr>
          <w:rFonts w:ascii="Times New Roman" w:eastAsiaTheme="minorEastAsia" w:hAnsi="Times New Roman"/>
          <w:color w:val="000000" w:themeColor="text1"/>
          <w:szCs w:val="21"/>
        </w:rPr>
      </w:pPr>
    </w:p>
    <w:p w:rsidR="000F32B2" w:rsidRPr="00664C24" w:rsidRDefault="000F32B2" w:rsidP="000F32B2">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sidRPr="00664C24">
        <w:rPr>
          <w:rFonts w:ascii="Times New Roman" w:eastAsiaTheme="minorEastAsia" w:hAnsi="Times New Roman" w:hint="eastAsia"/>
          <w:color w:val="000000" w:themeColor="text1"/>
          <w:szCs w:val="21"/>
        </w:rPr>
        <w:t>C</w:t>
      </w:r>
    </w:p>
    <w:p w:rsidR="000F32B2" w:rsidRPr="00664C24" w:rsidRDefault="000F32B2" w:rsidP="000F32B2">
      <w:pPr>
        <w:pStyle w:val="af8"/>
        <w:spacing w:line="24" w:lineRule="atLeast"/>
        <w:ind w:left="420" w:firstLineChars="0" w:firstLine="0"/>
        <w:rPr>
          <w:rFonts w:ascii="simsun" w:hAnsi="simsun" w:hint="eastAsia"/>
          <w:color w:val="000000" w:themeColor="text1"/>
          <w:szCs w:val="21"/>
        </w:rPr>
      </w:pPr>
      <w:r w:rsidRPr="00664C24">
        <w:rPr>
          <w:rFonts w:ascii="Times New Roman" w:eastAsiaTheme="minorEastAsia" w:hAnsi="Times New Roman" w:hint="eastAsia"/>
          <w:color w:val="000000" w:themeColor="text1"/>
          <w:szCs w:val="21"/>
        </w:rPr>
        <w:t>【解析】</w:t>
      </w:r>
      <w:r w:rsidRPr="00664C24">
        <w:rPr>
          <w:rFonts w:ascii="simsun" w:hAnsi="simsun"/>
          <w:color w:val="000000" w:themeColor="text1"/>
          <w:szCs w:val="21"/>
        </w:rPr>
        <w:t>解：</w:t>
      </w:r>
      <w:r>
        <w:rPr>
          <w:rFonts w:ascii="simsun" w:hAnsi="simsun" w:hint="eastAsia"/>
          <w:color w:val="000000" w:themeColor="text1"/>
          <w:szCs w:val="21"/>
        </w:rPr>
        <w:t>当</w:t>
      </w:r>
      <w:r w:rsidRPr="008424EB">
        <w:rPr>
          <w:position w:val="-6"/>
        </w:rPr>
        <w:object w:dxaOrig="260" w:dyaOrig="220">
          <v:shape id="_x0000_i1357" type="#_x0000_t75" style="width:12.75pt;height:11.25pt" o:ole="">
            <v:imagedata r:id="rId644" o:title=""/>
          </v:shape>
          <o:OLEObject Type="Embed" ProgID="Equation.DSMT4" ShapeID="_x0000_i1357" DrawAspect="Content" ObjectID="_1463781075" r:id="rId645"/>
        </w:object>
      </w:r>
      <w:r>
        <w:rPr>
          <w:rFonts w:hint="eastAsia"/>
        </w:rPr>
        <w:t>输入的</w:t>
      </w:r>
      <w:r w:rsidRPr="008424EB">
        <w:rPr>
          <w:position w:val="-10"/>
        </w:rPr>
        <w:object w:dxaOrig="1160" w:dyaOrig="320">
          <v:shape id="_x0000_i1358" type="#_x0000_t75" style="width:57.75pt;height:15.75pt" o:ole="">
            <v:imagedata r:id="rId46" o:title=""/>
          </v:shape>
          <o:OLEObject Type="Embed" ProgID="Equation.DSMT4" ShapeID="_x0000_i1358" DrawAspect="Content" ObjectID="_1463781076" r:id="rId646"/>
        </w:object>
      </w:r>
      <w:r>
        <w:rPr>
          <w:rFonts w:hint="eastAsia"/>
        </w:rPr>
        <w:t>时，判断框内的判断条件为</w:t>
      </w:r>
      <w:r w:rsidRPr="008424EB">
        <w:rPr>
          <w:position w:val="-6"/>
        </w:rPr>
        <w:object w:dxaOrig="499" w:dyaOrig="279">
          <v:shape id="_x0000_i1359" type="#_x0000_t75" style="width:24.75pt;height:14.25pt" o:ole="">
            <v:imagedata r:id="rId647" o:title=""/>
          </v:shape>
          <o:OLEObject Type="Embed" ProgID="Equation.DSMT4" ShapeID="_x0000_i1359" DrawAspect="Content" ObjectID="_1463781077" r:id="rId648"/>
        </w:object>
      </w:r>
      <w:r>
        <w:rPr>
          <w:rFonts w:hint="eastAsia"/>
        </w:rPr>
        <w:t>.</w:t>
      </w:r>
      <w:r>
        <w:rPr>
          <w:rFonts w:hint="eastAsia"/>
        </w:rPr>
        <w:t>故能进入循环的</w:t>
      </w:r>
      <w:r w:rsidRPr="008424EB">
        <w:rPr>
          <w:position w:val="-6"/>
        </w:rPr>
        <w:object w:dxaOrig="200" w:dyaOrig="279">
          <v:shape id="_x0000_i1360" type="#_x0000_t75" style="width:9.75pt;height:14.25pt" o:ole="">
            <v:imagedata r:id="rId649" o:title=""/>
          </v:shape>
          <o:OLEObject Type="Embed" ProgID="Equation.DSMT4" ShapeID="_x0000_i1360" DrawAspect="Content" ObjectID="_1463781078" r:id="rId650"/>
        </w:object>
      </w:r>
      <w:r>
        <w:rPr>
          <w:rFonts w:hint="eastAsia"/>
        </w:rPr>
        <w:t>依次为</w:t>
      </w:r>
      <w:r>
        <w:rPr>
          <w:rFonts w:hint="eastAsia"/>
        </w:rPr>
        <w:t>7</w:t>
      </w:r>
      <w:r>
        <w:rPr>
          <w:rFonts w:hint="eastAsia"/>
        </w:rPr>
        <w:t>，</w:t>
      </w:r>
      <w:r>
        <w:rPr>
          <w:rFonts w:hint="eastAsia"/>
        </w:rPr>
        <w:t>6</w:t>
      </w:r>
      <w:r>
        <w:rPr>
          <w:rFonts w:hint="eastAsia"/>
        </w:rPr>
        <w:t>，</w:t>
      </w:r>
      <w:r>
        <w:rPr>
          <w:rFonts w:hint="eastAsia"/>
        </w:rPr>
        <w:t>5</w:t>
      </w:r>
      <w:r>
        <w:rPr>
          <w:rFonts w:hint="eastAsia"/>
        </w:rPr>
        <w:t>，顺次执行</w:t>
      </w:r>
      <w:r w:rsidRPr="008424EB">
        <w:rPr>
          <w:position w:val="-6"/>
        </w:rPr>
        <w:object w:dxaOrig="859" w:dyaOrig="279">
          <v:shape id="_x0000_i1361" type="#_x0000_t75" style="width:42.75pt;height:14.25pt" o:ole="">
            <v:imagedata r:id="rId651" o:title=""/>
          </v:shape>
          <o:OLEObject Type="Embed" ProgID="Equation.DSMT4" ShapeID="_x0000_i1361" DrawAspect="Content" ObjectID="_1463781079" r:id="rId652"/>
        </w:object>
      </w:r>
      <w:r>
        <w:rPr>
          <w:rFonts w:hint="eastAsia"/>
        </w:rPr>
        <w:t>，则有</w:t>
      </w:r>
      <w:r w:rsidRPr="008424EB">
        <w:rPr>
          <w:position w:val="-6"/>
        </w:rPr>
        <w:object w:dxaOrig="1640" w:dyaOrig="279">
          <v:shape id="_x0000_i1362" type="#_x0000_t75" style="width:81.75pt;height:14.25pt" o:ole="">
            <v:imagedata r:id="rId653" o:title=""/>
          </v:shape>
          <o:OLEObject Type="Embed" ProgID="Equation.DSMT4" ShapeID="_x0000_i1362" DrawAspect="Content" ObjectID="_1463781080" r:id="rId654"/>
        </w:object>
      </w:r>
      <w:r>
        <w:rPr>
          <w:rFonts w:hint="eastAsia"/>
        </w:rPr>
        <w:t>，故选</w:t>
      </w:r>
      <w:r w:rsidRPr="00664C24">
        <w:rPr>
          <w:rFonts w:ascii="Times New Roman" w:eastAsiaTheme="minorEastAsia" w:hAnsi="Times New Roman" w:hint="eastAsia"/>
          <w:color w:val="000000" w:themeColor="text1"/>
          <w:szCs w:val="21"/>
        </w:rPr>
        <w:t>C</w:t>
      </w:r>
      <w:r>
        <w:rPr>
          <w:rFonts w:ascii="Times New Roman" w:eastAsiaTheme="minorEastAsia" w:hAnsi="Times New Roman" w:hint="eastAsia"/>
          <w:color w:val="000000" w:themeColor="text1"/>
          <w:szCs w:val="21"/>
        </w:rPr>
        <w:t>.</w:t>
      </w:r>
      <w:r>
        <w:rPr>
          <w:rFonts w:hint="eastAsia"/>
        </w:rPr>
        <w:t xml:space="preserve"> </w:t>
      </w:r>
    </w:p>
    <w:p w:rsidR="000F32B2" w:rsidRPr="000F32B2" w:rsidRDefault="000F32B2" w:rsidP="000F32B2">
      <w:pPr>
        <w:spacing w:line="24" w:lineRule="atLeast"/>
        <w:rPr>
          <w:rFonts w:ascii="Times New Roman" w:eastAsiaTheme="minorEastAsia" w:hAnsi="Times New Roman"/>
          <w:color w:val="000000" w:themeColor="text1"/>
          <w:szCs w:val="21"/>
        </w:rPr>
      </w:pPr>
    </w:p>
    <w:p w:rsidR="000F32B2" w:rsidRPr="00664C24" w:rsidRDefault="000F32B2" w:rsidP="000F32B2">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sidRPr="00664C24">
        <w:rPr>
          <w:rFonts w:ascii="Times New Roman" w:eastAsiaTheme="minorEastAsia" w:hAnsi="Times New Roman" w:hint="eastAsia"/>
          <w:color w:val="000000" w:themeColor="text1"/>
          <w:szCs w:val="21"/>
        </w:rPr>
        <w:t>D</w:t>
      </w:r>
    </w:p>
    <w:p w:rsidR="000F32B2" w:rsidRDefault="000F32B2" w:rsidP="000F32B2">
      <w:pPr>
        <w:pStyle w:val="af8"/>
        <w:spacing w:line="24" w:lineRule="atLeast"/>
        <w:ind w:left="420" w:firstLineChars="0" w:firstLine="0"/>
      </w:pPr>
      <w:r w:rsidRPr="00664C24">
        <w:rPr>
          <w:rFonts w:ascii="Times New Roman" w:eastAsiaTheme="minorEastAsia" w:hAnsi="Times New Roman" w:hint="eastAsia"/>
          <w:color w:val="000000" w:themeColor="text1"/>
          <w:szCs w:val="21"/>
        </w:rPr>
        <w:t>【解析】</w:t>
      </w:r>
      <w:r w:rsidRPr="00664C24">
        <w:rPr>
          <w:rFonts w:ascii="simsun" w:hAnsi="simsun"/>
          <w:color w:val="000000" w:themeColor="text1"/>
          <w:szCs w:val="21"/>
        </w:rPr>
        <w:t>解：</w:t>
      </w:r>
      <w:r>
        <w:rPr>
          <w:rFonts w:ascii="simsun" w:hAnsi="simsun" w:hint="eastAsia"/>
          <w:color w:val="000000" w:themeColor="text1"/>
          <w:szCs w:val="21"/>
        </w:rPr>
        <w:t>对于等比数列</w:t>
      </w:r>
      <w:r w:rsidRPr="008424EB">
        <w:rPr>
          <w:position w:val="-14"/>
        </w:rPr>
        <w:object w:dxaOrig="480" w:dyaOrig="400">
          <v:shape id="_x0000_i1363" type="#_x0000_t75" style="width:24pt;height:20.25pt" o:ole="">
            <v:imagedata r:id="rId655" o:title=""/>
          </v:shape>
          <o:OLEObject Type="Embed" ProgID="Equation.DSMT4" ShapeID="_x0000_i1363" DrawAspect="Content" ObjectID="_1463781081" r:id="rId656"/>
        </w:object>
      </w:r>
      <w:r>
        <w:rPr>
          <w:rFonts w:hint="eastAsia"/>
        </w:rPr>
        <w:t>，若</w:t>
      </w:r>
      <w:r w:rsidRPr="008424EB">
        <w:rPr>
          <w:position w:val="-10"/>
        </w:rPr>
        <w:object w:dxaOrig="480" w:dyaOrig="320">
          <v:shape id="_x0000_i1364" type="#_x0000_t75" style="width:24pt;height:15.75pt" o:ole="">
            <v:imagedata r:id="rId657" o:title=""/>
          </v:shape>
          <o:OLEObject Type="Embed" ProgID="Equation.DSMT4" ShapeID="_x0000_i1364" DrawAspect="Content" ObjectID="_1463781082" r:id="rId658"/>
        </w:object>
      </w:r>
      <w:r>
        <w:rPr>
          <w:rFonts w:hint="eastAsia"/>
        </w:rPr>
        <w:t>，则当</w:t>
      </w:r>
      <w:r w:rsidRPr="008424EB">
        <w:rPr>
          <w:position w:val="-12"/>
        </w:rPr>
        <w:object w:dxaOrig="560" w:dyaOrig="360">
          <v:shape id="_x0000_i1365" type="#_x0000_t75" style="width:27.75pt;height:18pt" o:ole="">
            <v:imagedata r:id="rId659" o:title=""/>
          </v:shape>
          <o:OLEObject Type="Embed" ProgID="Equation.DSMT4" ShapeID="_x0000_i1365" DrawAspect="Content" ObjectID="_1463781083" r:id="rId660"/>
        </w:object>
      </w:r>
      <w:r>
        <w:rPr>
          <w:rFonts w:hint="eastAsia"/>
        </w:rPr>
        <w:t>时有</w:t>
      </w:r>
      <w:r w:rsidRPr="008424EB">
        <w:rPr>
          <w:position w:val="-14"/>
        </w:rPr>
        <w:object w:dxaOrig="480" w:dyaOrig="400">
          <v:shape id="_x0000_i1366" type="#_x0000_t75" style="width:24pt;height:20.25pt" o:ole="">
            <v:imagedata r:id="rId655" o:title=""/>
          </v:shape>
          <o:OLEObject Type="Embed" ProgID="Equation.DSMT4" ShapeID="_x0000_i1366" DrawAspect="Content" ObjectID="_1463781084" r:id="rId661"/>
        </w:object>
      </w:r>
      <w:r>
        <w:rPr>
          <w:rFonts w:hint="eastAsia"/>
        </w:rPr>
        <w:t>为递减数列</w:t>
      </w:r>
      <w:r>
        <w:rPr>
          <w:rFonts w:hint="eastAsia"/>
        </w:rPr>
        <w:t>.</w:t>
      </w:r>
      <w:r>
        <w:rPr>
          <w:rFonts w:hint="eastAsia"/>
        </w:rPr>
        <w:t>故</w:t>
      </w:r>
      <w:r w:rsidRPr="008424EB">
        <w:rPr>
          <w:position w:val="-10"/>
        </w:rPr>
        <w:object w:dxaOrig="480" w:dyaOrig="320">
          <v:shape id="_x0000_i1367" type="#_x0000_t75" style="width:24pt;height:15.75pt" o:ole="">
            <v:imagedata r:id="rId657" o:title=""/>
          </v:shape>
          <o:OLEObject Type="Embed" ProgID="Equation.DSMT4" ShapeID="_x0000_i1367" DrawAspect="Content" ObjectID="_1463781085" r:id="rId662"/>
        </w:object>
      </w:r>
      <w:r>
        <w:rPr>
          <w:rFonts w:hint="eastAsia"/>
        </w:rPr>
        <w:t>不能推出“</w:t>
      </w:r>
      <w:r w:rsidRPr="008424EB">
        <w:rPr>
          <w:position w:val="-14"/>
        </w:rPr>
        <w:object w:dxaOrig="480" w:dyaOrig="400">
          <v:shape id="_x0000_i1368" type="#_x0000_t75" style="width:24pt;height:20.25pt" o:ole="">
            <v:imagedata r:id="rId655" o:title=""/>
          </v:shape>
          <o:OLEObject Type="Embed" ProgID="Equation.DSMT4" ShapeID="_x0000_i1368" DrawAspect="Content" ObjectID="_1463781086" r:id="rId663"/>
        </w:object>
      </w:r>
      <w:r>
        <w:rPr>
          <w:rFonts w:hint="eastAsia"/>
        </w:rPr>
        <w:t>为递增数列”</w:t>
      </w:r>
      <w:r>
        <w:rPr>
          <w:rFonts w:hint="eastAsia"/>
        </w:rPr>
        <w:t>.</w:t>
      </w:r>
    </w:p>
    <w:p w:rsidR="000F32B2" w:rsidRDefault="000F32B2" w:rsidP="000F32B2">
      <w:pPr>
        <w:pStyle w:val="af8"/>
        <w:spacing w:line="24" w:lineRule="atLeast"/>
        <w:ind w:left="420" w:firstLineChars="0" w:firstLine="0"/>
      </w:pPr>
      <w:r>
        <w:rPr>
          <w:rFonts w:ascii="simsun" w:hAnsi="simsun" w:hint="eastAsia"/>
          <w:color w:val="000000" w:themeColor="text1"/>
          <w:szCs w:val="21"/>
        </w:rPr>
        <w:t>若</w:t>
      </w:r>
      <w:r w:rsidRPr="008424EB">
        <w:rPr>
          <w:position w:val="-14"/>
        </w:rPr>
        <w:object w:dxaOrig="480" w:dyaOrig="400">
          <v:shape id="_x0000_i1369" type="#_x0000_t75" style="width:24pt;height:20.25pt" o:ole="">
            <v:imagedata r:id="rId655" o:title=""/>
          </v:shape>
          <o:OLEObject Type="Embed" ProgID="Equation.DSMT4" ShapeID="_x0000_i1369" DrawAspect="Content" ObjectID="_1463781087" r:id="rId664"/>
        </w:object>
      </w:r>
      <w:r>
        <w:rPr>
          <w:rFonts w:hint="eastAsia"/>
        </w:rPr>
        <w:t>为递增数列，则</w:t>
      </w:r>
      <w:r w:rsidRPr="008424EB">
        <w:rPr>
          <w:position w:val="-14"/>
        </w:rPr>
        <w:object w:dxaOrig="480" w:dyaOrig="400">
          <v:shape id="_x0000_i1370" type="#_x0000_t75" style="width:24pt;height:20.25pt" o:ole="">
            <v:imagedata r:id="rId655" o:title=""/>
          </v:shape>
          <o:OLEObject Type="Embed" ProgID="Equation.DSMT4" ShapeID="_x0000_i1370" DrawAspect="Content" ObjectID="_1463781088" r:id="rId665"/>
        </w:object>
      </w:r>
      <w:r>
        <w:rPr>
          <w:rFonts w:hint="eastAsia"/>
        </w:rPr>
        <w:t>有可能满足</w:t>
      </w:r>
      <w:r w:rsidRPr="008424EB">
        <w:rPr>
          <w:position w:val="-12"/>
        </w:rPr>
        <w:object w:dxaOrig="560" w:dyaOrig="360">
          <v:shape id="_x0000_i1371" type="#_x0000_t75" style="width:27.75pt;height:18pt" o:ole="">
            <v:imagedata r:id="rId659" o:title=""/>
          </v:shape>
          <o:OLEObject Type="Embed" ProgID="Equation.DSMT4" ShapeID="_x0000_i1371" DrawAspect="Content" ObjectID="_1463781089" r:id="rId666"/>
        </w:object>
      </w:r>
      <w:r>
        <w:rPr>
          <w:rFonts w:hint="eastAsia"/>
        </w:rPr>
        <w:t>且</w:t>
      </w:r>
      <w:r w:rsidRPr="008424EB">
        <w:rPr>
          <w:position w:val="-10"/>
        </w:rPr>
        <w:object w:dxaOrig="820" w:dyaOrig="320">
          <v:shape id="_x0000_i1372" type="#_x0000_t75" style="width:41.25pt;height:15.75pt" o:ole="">
            <v:imagedata r:id="rId667" o:title=""/>
          </v:shape>
          <o:OLEObject Type="Embed" ProgID="Equation.DSMT4" ShapeID="_x0000_i1372" DrawAspect="Content" ObjectID="_1463781090" r:id="rId668"/>
        </w:object>
      </w:r>
      <w:r>
        <w:rPr>
          <w:rFonts w:hint="eastAsia"/>
        </w:rPr>
        <w:t>，推不出</w:t>
      </w:r>
      <w:r w:rsidRPr="008424EB">
        <w:rPr>
          <w:position w:val="-10"/>
        </w:rPr>
        <w:object w:dxaOrig="480" w:dyaOrig="320">
          <v:shape id="_x0000_i1373" type="#_x0000_t75" style="width:24pt;height:15.75pt" o:ole="">
            <v:imagedata r:id="rId657" o:title=""/>
          </v:shape>
          <o:OLEObject Type="Embed" ProgID="Equation.DSMT4" ShapeID="_x0000_i1373" DrawAspect="Content" ObjectID="_1463781091" r:id="rId669"/>
        </w:object>
      </w:r>
      <w:r>
        <w:rPr>
          <w:rFonts w:hint="eastAsia"/>
        </w:rPr>
        <w:t>.</w:t>
      </w:r>
    </w:p>
    <w:p w:rsidR="000F32B2" w:rsidRPr="00664C24" w:rsidRDefault="000F32B2" w:rsidP="000F32B2">
      <w:pPr>
        <w:pStyle w:val="af8"/>
        <w:spacing w:line="24" w:lineRule="atLeast"/>
        <w:ind w:left="420" w:firstLineChars="0" w:firstLine="0"/>
        <w:rPr>
          <w:rFonts w:ascii="Times New Roman" w:eastAsiaTheme="minorEastAsia" w:hAnsi="Times New Roman"/>
          <w:color w:val="000000" w:themeColor="text1"/>
          <w:szCs w:val="21"/>
        </w:rPr>
      </w:pPr>
      <w:r>
        <w:rPr>
          <w:rFonts w:ascii="simsun" w:hAnsi="simsun" w:hint="eastAsia"/>
          <w:color w:val="000000" w:themeColor="text1"/>
          <w:szCs w:val="21"/>
        </w:rPr>
        <w:t>综上，“</w:t>
      </w:r>
      <w:r w:rsidRPr="008424EB">
        <w:rPr>
          <w:position w:val="-10"/>
        </w:rPr>
        <w:object w:dxaOrig="480" w:dyaOrig="320">
          <v:shape id="_x0000_i1374" type="#_x0000_t75" style="width:24pt;height:15.75pt" o:ole="">
            <v:imagedata r:id="rId657" o:title=""/>
          </v:shape>
          <o:OLEObject Type="Embed" ProgID="Equation.DSMT4" ShapeID="_x0000_i1374" DrawAspect="Content" ObjectID="_1463781092" r:id="rId670"/>
        </w:object>
      </w:r>
      <w:r>
        <w:rPr>
          <w:rFonts w:ascii="simsun" w:hAnsi="simsun" w:hint="eastAsia"/>
          <w:color w:val="000000" w:themeColor="text1"/>
          <w:szCs w:val="21"/>
        </w:rPr>
        <w:t>”为“</w:t>
      </w:r>
      <w:r w:rsidRPr="008424EB">
        <w:rPr>
          <w:position w:val="-14"/>
        </w:rPr>
        <w:object w:dxaOrig="480" w:dyaOrig="400">
          <v:shape id="_x0000_i1375" type="#_x0000_t75" style="width:24pt;height:20.25pt" o:ole="">
            <v:imagedata r:id="rId655" o:title=""/>
          </v:shape>
          <o:OLEObject Type="Embed" ProgID="Equation.DSMT4" ShapeID="_x0000_i1375" DrawAspect="Content" ObjectID="_1463781093" r:id="rId671"/>
        </w:object>
      </w:r>
      <w:r>
        <w:rPr>
          <w:rFonts w:hint="eastAsia"/>
        </w:rPr>
        <w:t>为递增数列</w:t>
      </w:r>
      <w:r>
        <w:rPr>
          <w:rFonts w:ascii="simsun" w:hAnsi="simsun" w:hint="eastAsia"/>
          <w:color w:val="000000" w:themeColor="text1"/>
          <w:szCs w:val="21"/>
        </w:rPr>
        <w:t>”的既不充分也不必要条件，即选</w:t>
      </w:r>
      <w:r>
        <w:rPr>
          <w:rFonts w:ascii="simsun" w:hAnsi="simsun" w:hint="eastAsia"/>
          <w:color w:val="000000" w:themeColor="text1"/>
          <w:szCs w:val="21"/>
        </w:rPr>
        <w:t>D.</w:t>
      </w:r>
    </w:p>
    <w:p w:rsidR="000F32B2" w:rsidRPr="00664C24" w:rsidRDefault="000F32B2" w:rsidP="000F32B2">
      <w:pPr>
        <w:pStyle w:val="af8"/>
        <w:spacing w:line="24" w:lineRule="atLeast"/>
        <w:ind w:left="420" w:firstLineChars="407" w:firstLine="855"/>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 xml:space="preserve">            </w:t>
      </w:r>
    </w:p>
    <w:p w:rsidR="000F32B2" w:rsidRPr="00664C24" w:rsidRDefault="000F32B2" w:rsidP="000F32B2">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Pr>
          <w:rFonts w:ascii="Times New Roman" w:eastAsiaTheme="minorEastAsia" w:hAnsi="Times New Roman" w:hint="eastAsia"/>
          <w:color w:val="000000" w:themeColor="text1"/>
          <w:szCs w:val="21"/>
        </w:rPr>
        <w:t>D</w:t>
      </w:r>
      <w:r>
        <w:rPr>
          <w:noProof/>
        </w:rPr>
        <w:drawing>
          <wp:inline distT="0" distB="0" distL="0" distR="0" wp14:anchorId="338F187F" wp14:editId="13AB7D95">
            <wp:extent cx="1847850" cy="1880413"/>
            <wp:effectExtent l="0" t="0" r="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2"/>
                    <a:stretch>
                      <a:fillRect/>
                    </a:stretch>
                  </pic:blipFill>
                  <pic:spPr>
                    <a:xfrm>
                      <a:off x="0" y="0"/>
                      <a:ext cx="1850207" cy="1882811"/>
                    </a:xfrm>
                    <a:prstGeom prst="rect">
                      <a:avLst/>
                    </a:prstGeom>
                  </pic:spPr>
                </pic:pic>
              </a:graphicData>
            </a:graphic>
          </wp:inline>
        </w:drawing>
      </w:r>
    </w:p>
    <w:p w:rsidR="000F32B2" w:rsidRDefault="000F32B2" w:rsidP="000F32B2">
      <w:pPr>
        <w:pStyle w:val="af8"/>
        <w:spacing w:line="24" w:lineRule="atLeast"/>
        <w:ind w:left="420" w:firstLineChars="0" w:firstLine="0"/>
      </w:pPr>
      <w:r w:rsidRPr="00664C24">
        <w:rPr>
          <w:rFonts w:ascii="Times New Roman" w:eastAsiaTheme="minorEastAsia" w:hAnsi="Times New Roman" w:hint="eastAsia"/>
          <w:color w:val="000000" w:themeColor="text1"/>
          <w:szCs w:val="21"/>
        </w:rPr>
        <w:t>【解析】</w:t>
      </w:r>
      <w:r w:rsidRPr="00664C24">
        <w:rPr>
          <w:rFonts w:ascii="simsun" w:hAnsi="simsun"/>
          <w:color w:val="000000" w:themeColor="text1"/>
          <w:szCs w:val="21"/>
        </w:rPr>
        <w:t>解：</w:t>
      </w:r>
      <w:r>
        <w:rPr>
          <w:rFonts w:ascii="simsun" w:hAnsi="simsun" w:hint="eastAsia"/>
          <w:color w:val="000000" w:themeColor="text1"/>
          <w:szCs w:val="21"/>
        </w:rPr>
        <w:t>若</w:t>
      </w:r>
      <w:r w:rsidRPr="008424EB">
        <w:rPr>
          <w:position w:val="-10"/>
        </w:rPr>
        <w:object w:dxaOrig="1440" w:dyaOrig="320">
          <v:shape id="_x0000_i1376" type="#_x0000_t75" style="width:1in;height:15.75pt" o:ole="">
            <v:imagedata r:id="rId673" o:title=""/>
          </v:shape>
          <o:OLEObject Type="Embed" ProgID="Equation.DSMT4" ShapeID="_x0000_i1376" DrawAspect="Content" ObjectID="_1463781094" r:id="rId674"/>
        </w:object>
      </w:r>
      <w:r>
        <w:rPr>
          <w:rFonts w:hint="eastAsia"/>
        </w:rPr>
        <w:t>没有最小值，不合题意</w:t>
      </w:r>
      <w:r>
        <w:rPr>
          <w:rFonts w:hint="eastAsia"/>
        </w:rPr>
        <w:t>.</w:t>
      </w:r>
      <w:r w:rsidRPr="00226983">
        <w:rPr>
          <w:rFonts w:hint="eastAsia"/>
        </w:rPr>
        <w:t xml:space="preserve"> </w:t>
      </w:r>
    </w:p>
    <w:p w:rsidR="000F32B2" w:rsidRDefault="000F32B2" w:rsidP="000F32B2">
      <w:pPr>
        <w:pStyle w:val="af8"/>
        <w:spacing w:line="24" w:lineRule="atLeast"/>
        <w:ind w:left="420" w:firstLineChars="600" w:firstLine="1260"/>
      </w:pPr>
      <w:r>
        <w:rPr>
          <w:rFonts w:hint="eastAsia"/>
        </w:rPr>
        <w:t>若</w:t>
      </w:r>
      <w:r w:rsidRPr="008424EB">
        <w:rPr>
          <w:position w:val="-6"/>
        </w:rPr>
        <w:object w:dxaOrig="520" w:dyaOrig="279">
          <v:shape id="_x0000_i1377" type="#_x0000_t75" style="width:26.25pt;height:14.25pt" o:ole="">
            <v:imagedata r:id="rId675" o:title=""/>
          </v:shape>
          <o:OLEObject Type="Embed" ProgID="Equation.DSMT4" ShapeID="_x0000_i1377" DrawAspect="Content" ObjectID="_1463781095" r:id="rId676"/>
        </w:object>
      </w:r>
      <w:r>
        <w:rPr>
          <w:rFonts w:hint="eastAsia"/>
        </w:rPr>
        <w:t>，则不等式组所表示的平面区域如图所示</w:t>
      </w:r>
      <w:r>
        <w:rPr>
          <w:rFonts w:hint="eastAsia"/>
        </w:rPr>
        <w:t>.</w:t>
      </w:r>
    </w:p>
    <w:p w:rsidR="000F32B2" w:rsidRDefault="000F32B2" w:rsidP="000F32B2">
      <w:pPr>
        <w:pStyle w:val="af8"/>
        <w:spacing w:line="24" w:lineRule="atLeast"/>
        <w:ind w:left="420" w:firstLineChars="600" w:firstLine="1260"/>
      </w:pPr>
      <w:r>
        <w:rPr>
          <w:rFonts w:hint="eastAsia"/>
        </w:rPr>
        <w:t>由图可知，</w:t>
      </w:r>
      <w:r w:rsidRPr="008424EB">
        <w:rPr>
          <w:position w:val="-10"/>
        </w:rPr>
        <w:object w:dxaOrig="900" w:dyaOrig="260">
          <v:shape id="_x0000_i1378" type="#_x0000_t75" style="width:45pt;height:12.75pt" o:ole="">
            <v:imagedata r:id="rId677" o:title=""/>
          </v:shape>
          <o:OLEObject Type="Embed" ProgID="Equation.DSMT4" ShapeID="_x0000_i1378" DrawAspect="Content" ObjectID="_1463781096" r:id="rId678"/>
        </w:object>
      </w:r>
      <w:r>
        <w:rPr>
          <w:rFonts w:hint="eastAsia"/>
        </w:rPr>
        <w:t>在点</w:t>
      </w:r>
      <w:r w:rsidRPr="008424EB">
        <w:rPr>
          <w:position w:val="-28"/>
        </w:rPr>
        <w:object w:dxaOrig="859" w:dyaOrig="680">
          <v:shape id="_x0000_i1379" type="#_x0000_t75" style="width:42.75pt;height:33.75pt" o:ole="">
            <v:imagedata r:id="rId679" o:title=""/>
          </v:shape>
          <o:OLEObject Type="Embed" ProgID="Equation.DSMT4" ShapeID="_x0000_i1379" DrawAspect="Content" ObjectID="_1463781097" r:id="rId680"/>
        </w:object>
      </w:r>
      <w:r>
        <w:rPr>
          <w:rFonts w:hint="eastAsia"/>
        </w:rPr>
        <w:t>处取最小值</w:t>
      </w:r>
      <w:r>
        <w:rPr>
          <w:rFonts w:hint="eastAsia"/>
        </w:rPr>
        <w:t>.</w:t>
      </w:r>
    </w:p>
    <w:p w:rsidR="000F32B2" w:rsidRPr="00664C24" w:rsidRDefault="000F32B2" w:rsidP="000F32B2">
      <w:pPr>
        <w:pStyle w:val="af8"/>
        <w:spacing w:line="24" w:lineRule="atLeast"/>
        <w:ind w:left="420" w:firstLineChars="600" w:firstLine="1260"/>
        <w:rPr>
          <w:rFonts w:ascii="Times New Roman" w:eastAsiaTheme="minorEastAsia" w:hAnsi="Times New Roman"/>
          <w:color w:val="000000" w:themeColor="text1"/>
          <w:szCs w:val="21"/>
        </w:rPr>
      </w:pPr>
      <w:r>
        <w:rPr>
          <w:rFonts w:hint="eastAsia"/>
        </w:rPr>
        <w:lastRenderedPageBreak/>
        <w:t>故</w:t>
      </w:r>
      <w:r w:rsidRPr="008424EB">
        <w:rPr>
          <w:position w:val="-28"/>
        </w:rPr>
        <w:object w:dxaOrig="1460" w:dyaOrig="680">
          <v:shape id="_x0000_i1380" type="#_x0000_t75" style="width:72.75pt;height:33.75pt" o:ole="">
            <v:imagedata r:id="rId681" o:title=""/>
          </v:shape>
          <o:OLEObject Type="Embed" ProgID="Equation.DSMT4" ShapeID="_x0000_i1380" DrawAspect="Content" ObjectID="_1463781098" r:id="rId682"/>
        </w:object>
      </w:r>
      <w:r>
        <w:rPr>
          <w:rFonts w:hint="eastAsia"/>
        </w:rPr>
        <w:t>，解得</w:t>
      </w:r>
      <w:r w:rsidRPr="008424EB">
        <w:rPr>
          <w:position w:val="-24"/>
        </w:rPr>
        <w:object w:dxaOrig="760" w:dyaOrig="620">
          <v:shape id="_x0000_i1381" type="#_x0000_t75" style="width:38.25pt;height:30.75pt" o:ole="">
            <v:imagedata r:id="rId683" o:title=""/>
          </v:shape>
          <o:OLEObject Type="Embed" ProgID="Equation.DSMT4" ShapeID="_x0000_i1381" DrawAspect="Content" ObjectID="_1463781099" r:id="rId684"/>
        </w:object>
      </w:r>
      <w:r>
        <w:rPr>
          <w:rFonts w:hint="eastAsia"/>
        </w:rPr>
        <w:t>，即选项</w:t>
      </w:r>
      <w:r>
        <w:rPr>
          <w:rFonts w:ascii="Times New Roman" w:eastAsiaTheme="minorEastAsia" w:hAnsi="Times New Roman" w:hint="eastAsia"/>
          <w:color w:val="000000" w:themeColor="text1"/>
          <w:szCs w:val="21"/>
        </w:rPr>
        <w:t>D</w:t>
      </w:r>
      <w:r>
        <w:rPr>
          <w:rFonts w:hint="eastAsia"/>
        </w:rPr>
        <w:t xml:space="preserve"> </w:t>
      </w:r>
      <w:r>
        <w:rPr>
          <w:rFonts w:hint="eastAsia"/>
        </w:rPr>
        <w:t>正确</w:t>
      </w:r>
    </w:p>
    <w:p w:rsidR="000F32B2" w:rsidRPr="00664C24" w:rsidRDefault="000F32B2" w:rsidP="000F32B2">
      <w:pPr>
        <w:pStyle w:val="af8"/>
        <w:spacing w:line="24" w:lineRule="atLeast"/>
        <w:ind w:left="420" w:firstLineChars="0" w:firstLine="0"/>
        <w:rPr>
          <w:rFonts w:ascii="Times New Roman" w:eastAsiaTheme="minorEastAsia" w:hAnsi="Times New Roman"/>
          <w:color w:val="000000" w:themeColor="text1"/>
          <w:szCs w:val="21"/>
        </w:rPr>
      </w:pPr>
    </w:p>
    <w:p w:rsidR="000F32B2" w:rsidRPr="00664C24" w:rsidRDefault="000F32B2" w:rsidP="000F32B2">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Pr>
          <w:rFonts w:ascii="Times New Roman" w:eastAsiaTheme="minorEastAsia" w:hAnsi="Times New Roman" w:hint="eastAsia"/>
          <w:color w:val="000000" w:themeColor="text1"/>
          <w:szCs w:val="21"/>
        </w:rPr>
        <w:t>D</w:t>
      </w:r>
    </w:p>
    <w:p w:rsidR="000F32B2" w:rsidRDefault="000F32B2" w:rsidP="000F32B2">
      <w:pPr>
        <w:pStyle w:val="af8"/>
        <w:spacing w:line="24" w:lineRule="atLeast"/>
        <w:ind w:left="420" w:firstLineChars="0" w:firstLine="0"/>
      </w:pPr>
      <w:r w:rsidRPr="00664C24">
        <w:rPr>
          <w:rFonts w:ascii="Times New Roman" w:eastAsiaTheme="minorEastAsia" w:hAnsi="Times New Roman" w:hint="eastAsia"/>
          <w:color w:val="000000" w:themeColor="text1"/>
          <w:szCs w:val="21"/>
        </w:rPr>
        <w:t>【解析】</w:t>
      </w:r>
      <w:r w:rsidRPr="00664C24">
        <w:rPr>
          <w:rFonts w:ascii="simsun" w:hAnsi="simsun"/>
          <w:color w:val="000000" w:themeColor="text1"/>
          <w:szCs w:val="21"/>
        </w:rPr>
        <w:t>解：</w:t>
      </w:r>
      <w:r w:rsidRPr="008424EB">
        <w:rPr>
          <w:position w:val="-6"/>
        </w:rPr>
        <w:object w:dxaOrig="960" w:dyaOrig="279">
          <v:shape id="_x0000_i1382" type="#_x0000_t75" style="width:48pt;height:14.25pt" o:ole="">
            <v:imagedata r:id="rId685" o:title=""/>
          </v:shape>
          <o:OLEObject Type="Embed" ProgID="Equation.DSMT4" ShapeID="_x0000_i1382" DrawAspect="Content" ObjectID="_1463781100" r:id="rId686"/>
        </w:object>
      </w:r>
      <w:r>
        <w:rPr>
          <w:rFonts w:hint="eastAsia"/>
        </w:rPr>
        <w:t>在平面上的投影为</w:t>
      </w:r>
      <w:r w:rsidRPr="008424EB">
        <w:rPr>
          <w:position w:val="-6"/>
        </w:rPr>
        <w:object w:dxaOrig="680" w:dyaOrig="279">
          <v:shape id="_x0000_i1383" type="#_x0000_t75" style="width:33.75pt;height:14.25pt" o:ole="">
            <v:imagedata r:id="rId687" o:title=""/>
          </v:shape>
          <o:OLEObject Type="Embed" ProgID="Equation.DSMT4" ShapeID="_x0000_i1383" DrawAspect="Content" ObjectID="_1463781101" r:id="rId688"/>
        </w:object>
      </w:r>
      <w:r>
        <w:rPr>
          <w:rFonts w:hint="eastAsia"/>
        </w:rPr>
        <w:t>，故</w:t>
      </w:r>
      <w:r w:rsidRPr="008424EB">
        <w:rPr>
          <w:position w:val="-12"/>
        </w:rPr>
        <w:object w:dxaOrig="639" w:dyaOrig="360">
          <v:shape id="_x0000_i1384" type="#_x0000_t75" style="width:32.25pt;height:18pt" o:ole="">
            <v:imagedata r:id="rId689" o:title=""/>
          </v:shape>
          <o:OLEObject Type="Embed" ProgID="Equation.DSMT4" ShapeID="_x0000_i1384" DrawAspect="Content" ObjectID="_1463781102" r:id="rId690"/>
        </w:object>
      </w:r>
      <w:r>
        <w:rPr>
          <w:rFonts w:hint="eastAsia"/>
        </w:rPr>
        <w:t>.</w:t>
      </w:r>
      <w:r>
        <w:rPr>
          <w:rFonts w:hint="eastAsia"/>
        </w:rPr>
        <w:t>设</w:t>
      </w:r>
      <w:r>
        <w:rPr>
          <w:rFonts w:ascii="Times New Roman" w:eastAsiaTheme="minorEastAsia" w:hAnsi="Times New Roman" w:hint="eastAsia"/>
          <w:color w:val="000000" w:themeColor="text1"/>
          <w:szCs w:val="21"/>
        </w:rPr>
        <w:t>D</w:t>
      </w:r>
      <w:r>
        <w:rPr>
          <w:rFonts w:ascii="Times New Roman" w:eastAsiaTheme="minorEastAsia" w:hAnsi="Times New Roman" w:hint="eastAsia"/>
          <w:color w:val="000000" w:themeColor="text1"/>
          <w:szCs w:val="21"/>
        </w:rPr>
        <w:t>在</w:t>
      </w:r>
      <w:r w:rsidRPr="008424EB">
        <w:rPr>
          <w:position w:val="-10"/>
        </w:rPr>
        <w:object w:dxaOrig="480" w:dyaOrig="320">
          <v:shape id="_x0000_i1385" type="#_x0000_t75" style="width:24pt;height:15.75pt" o:ole="">
            <v:imagedata r:id="rId691" o:title=""/>
          </v:shape>
          <o:OLEObject Type="Embed" ProgID="Equation.DSMT4" ShapeID="_x0000_i1385" DrawAspect="Content" ObjectID="_1463781103" r:id="rId692"/>
        </w:object>
      </w:r>
      <w:r>
        <w:rPr>
          <w:rFonts w:hint="eastAsia"/>
        </w:rPr>
        <w:t>和</w:t>
      </w:r>
      <w:r w:rsidRPr="008424EB">
        <w:rPr>
          <w:position w:val="-6"/>
        </w:rPr>
        <w:object w:dxaOrig="460" w:dyaOrig="279">
          <v:shape id="_x0000_i1386" type="#_x0000_t75" style="width:23.25pt;height:14.25pt" o:ole="">
            <v:imagedata r:id="rId693" o:title=""/>
          </v:shape>
          <o:OLEObject Type="Embed" ProgID="Equation.DSMT4" ShapeID="_x0000_i1386" DrawAspect="Content" ObjectID="_1463781104" r:id="rId694"/>
        </w:object>
      </w:r>
      <w:r>
        <w:rPr>
          <w:rFonts w:hint="eastAsia"/>
        </w:rPr>
        <w:t>平面上的投影分别为</w:t>
      </w:r>
      <w:r w:rsidRPr="008424EB">
        <w:rPr>
          <w:position w:val="-12"/>
        </w:rPr>
        <w:object w:dxaOrig="320" w:dyaOrig="360">
          <v:shape id="_x0000_i1387" type="#_x0000_t75" style="width:15.75pt;height:18pt" o:ole="">
            <v:imagedata r:id="rId695" o:title=""/>
          </v:shape>
          <o:OLEObject Type="Embed" ProgID="Equation.DSMT4" ShapeID="_x0000_i1387" DrawAspect="Content" ObjectID="_1463781105" r:id="rId696"/>
        </w:object>
      </w:r>
      <w:r>
        <w:rPr>
          <w:rFonts w:hint="eastAsia"/>
        </w:rPr>
        <w:t>和</w:t>
      </w:r>
      <w:r w:rsidRPr="008424EB">
        <w:rPr>
          <w:position w:val="-12"/>
        </w:rPr>
        <w:object w:dxaOrig="320" w:dyaOrig="360">
          <v:shape id="_x0000_i1388" type="#_x0000_t75" style="width:15.75pt;height:18pt" o:ole="">
            <v:imagedata r:id="rId697" o:title=""/>
          </v:shape>
          <o:OLEObject Type="Embed" ProgID="Equation.DSMT4" ShapeID="_x0000_i1388" DrawAspect="Content" ObjectID="_1463781106" r:id="rId698"/>
        </w:object>
      </w:r>
      <w:r>
        <w:rPr>
          <w:rFonts w:hint="eastAsia"/>
        </w:rPr>
        <w:t>，则</w:t>
      </w:r>
      <w:r w:rsidRPr="008424EB">
        <w:rPr>
          <w:position w:val="-6"/>
        </w:rPr>
        <w:object w:dxaOrig="960" w:dyaOrig="279">
          <v:shape id="_x0000_i1389" type="#_x0000_t75" style="width:48pt;height:14.25pt" o:ole="">
            <v:imagedata r:id="rId685" o:title=""/>
          </v:shape>
          <o:OLEObject Type="Embed" ProgID="Equation.DSMT4" ShapeID="_x0000_i1389" DrawAspect="Content" ObjectID="_1463781107" r:id="rId699"/>
        </w:object>
      </w:r>
      <w:r>
        <w:rPr>
          <w:rFonts w:hint="eastAsia"/>
        </w:rPr>
        <w:t>在</w:t>
      </w:r>
      <w:r w:rsidRPr="008424EB">
        <w:rPr>
          <w:position w:val="-10"/>
        </w:rPr>
        <w:object w:dxaOrig="480" w:dyaOrig="320">
          <v:shape id="_x0000_i1390" type="#_x0000_t75" style="width:24pt;height:15.75pt" o:ole="">
            <v:imagedata r:id="rId691" o:title=""/>
          </v:shape>
          <o:OLEObject Type="Embed" ProgID="Equation.DSMT4" ShapeID="_x0000_i1390" DrawAspect="Content" ObjectID="_1463781108" r:id="rId700"/>
        </w:object>
      </w:r>
      <w:r>
        <w:rPr>
          <w:rFonts w:hint="eastAsia"/>
        </w:rPr>
        <w:t>和</w:t>
      </w:r>
      <w:r w:rsidRPr="008424EB">
        <w:rPr>
          <w:position w:val="-6"/>
        </w:rPr>
        <w:object w:dxaOrig="460" w:dyaOrig="279">
          <v:shape id="_x0000_i1391" type="#_x0000_t75" style="width:23.25pt;height:14.25pt" o:ole="">
            <v:imagedata r:id="rId693" o:title=""/>
          </v:shape>
          <o:OLEObject Type="Embed" ProgID="Equation.DSMT4" ShapeID="_x0000_i1391" DrawAspect="Content" ObjectID="_1463781109" r:id="rId701"/>
        </w:object>
      </w:r>
      <w:r>
        <w:rPr>
          <w:rFonts w:hint="eastAsia"/>
        </w:rPr>
        <w:t>平面上的投影分别为</w:t>
      </w:r>
      <w:r w:rsidRPr="008424EB">
        <w:rPr>
          <w:position w:val="-12"/>
        </w:rPr>
        <w:object w:dxaOrig="800" w:dyaOrig="360">
          <v:shape id="_x0000_i1392" type="#_x0000_t75" style="width:39.75pt;height:18pt" o:ole="">
            <v:imagedata r:id="rId702" o:title=""/>
          </v:shape>
          <o:OLEObject Type="Embed" ProgID="Equation.DSMT4" ShapeID="_x0000_i1392" DrawAspect="Content" ObjectID="_1463781110" r:id="rId703"/>
        </w:object>
      </w:r>
      <w:r>
        <w:rPr>
          <w:rFonts w:hint="eastAsia"/>
        </w:rPr>
        <w:t>和</w:t>
      </w:r>
      <w:r w:rsidRPr="008424EB">
        <w:rPr>
          <w:position w:val="-12"/>
        </w:rPr>
        <w:object w:dxaOrig="760" w:dyaOrig="360">
          <v:shape id="_x0000_i1393" type="#_x0000_t75" style="width:38.25pt;height:18pt" o:ole="">
            <v:imagedata r:id="rId704" o:title=""/>
          </v:shape>
          <o:OLEObject Type="Embed" ProgID="Equation.DSMT4" ShapeID="_x0000_i1393" DrawAspect="Content" ObjectID="_1463781111" r:id="rId705"/>
        </w:object>
      </w:r>
      <w:r>
        <w:rPr>
          <w:rFonts w:hint="eastAsia"/>
        </w:rPr>
        <w:t>.</w:t>
      </w:r>
    </w:p>
    <w:p w:rsidR="000F32B2" w:rsidRPr="00735B78" w:rsidRDefault="000F32B2" w:rsidP="000F32B2">
      <w:pPr>
        <w:pStyle w:val="af8"/>
        <w:spacing w:line="24" w:lineRule="atLeast"/>
        <w:ind w:left="420" w:firstLineChars="0" w:firstLine="0"/>
      </w:pPr>
      <w:r>
        <w:rPr>
          <w:rFonts w:hint="eastAsia"/>
        </w:rPr>
        <w:t>∵</w:t>
      </w:r>
      <w:r w:rsidRPr="008424EB">
        <w:rPr>
          <w:position w:val="-18"/>
        </w:rPr>
        <w:object w:dxaOrig="1219" w:dyaOrig="480">
          <v:shape id="_x0000_i1394" type="#_x0000_t75" style="width:60.75pt;height:24pt" o:ole="">
            <v:imagedata r:id="rId706" o:title=""/>
          </v:shape>
          <o:OLEObject Type="Embed" ProgID="Equation.DSMT4" ShapeID="_x0000_i1394" DrawAspect="Content" ObjectID="_1463781112" r:id="rId707"/>
        </w:object>
      </w:r>
      <w:r>
        <w:rPr>
          <w:rFonts w:hint="eastAsia"/>
        </w:rPr>
        <w:t>，</w:t>
      </w:r>
      <w:r w:rsidRPr="008424EB">
        <w:rPr>
          <w:position w:val="-18"/>
        </w:rPr>
        <w:object w:dxaOrig="1219" w:dyaOrig="480">
          <v:shape id="_x0000_i1395" type="#_x0000_t75" style="width:60.75pt;height:24pt" o:ole="">
            <v:imagedata r:id="rId708" o:title=""/>
          </v:shape>
          <o:OLEObject Type="Embed" ProgID="Equation.DSMT4" ShapeID="_x0000_i1395" DrawAspect="Content" ObjectID="_1463781113" r:id="rId709"/>
        </w:object>
      </w:r>
      <w:r>
        <w:rPr>
          <w:rFonts w:hint="eastAsia"/>
        </w:rPr>
        <w:t>.</w:t>
      </w:r>
      <w:r>
        <w:rPr>
          <w:rFonts w:hint="eastAsia"/>
        </w:rPr>
        <w:t>故</w:t>
      </w:r>
      <w:r w:rsidRPr="008424EB">
        <w:rPr>
          <w:position w:val="-12"/>
        </w:rPr>
        <w:object w:dxaOrig="1300" w:dyaOrig="400">
          <v:shape id="_x0000_i1396" type="#_x0000_t75" style="width:65.25pt;height:20.25pt" o:ole="">
            <v:imagedata r:id="rId710" o:title=""/>
          </v:shape>
          <o:OLEObject Type="Embed" ProgID="Equation.DSMT4" ShapeID="_x0000_i1396" DrawAspect="Content" ObjectID="_1463781114" r:id="rId711"/>
        </w:object>
      </w:r>
      <w:r>
        <w:rPr>
          <w:rFonts w:hint="eastAsia"/>
        </w:rPr>
        <w:t>.</w:t>
      </w:r>
      <w:r>
        <w:rPr>
          <w:rFonts w:hint="eastAsia"/>
        </w:rPr>
        <w:t>综上，选项</w:t>
      </w:r>
      <w:r w:rsidRPr="00735B78">
        <w:rPr>
          <w:rFonts w:ascii="Times New Roman" w:eastAsiaTheme="minorEastAsia" w:hAnsi="Times New Roman" w:hint="eastAsia"/>
          <w:color w:val="000000" w:themeColor="text1"/>
          <w:szCs w:val="21"/>
        </w:rPr>
        <w:t>D</w:t>
      </w:r>
      <w:r w:rsidRPr="00735B78">
        <w:rPr>
          <w:rFonts w:ascii="Times New Roman" w:eastAsiaTheme="minorEastAsia" w:hAnsi="Times New Roman" w:hint="eastAsia"/>
          <w:color w:val="000000" w:themeColor="text1"/>
          <w:szCs w:val="21"/>
        </w:rPr>
        <w:t>正确</w:t>
      </w:r>
      <w:r w:rsidRPr="00735B78">
        <w:rPr>
          <w:rFonts w:ascii="Times New Roman" w:eastAsiaTheme="minorEastAsia" w:hAnsi="Times New Roman" w:hint="eastAsia"/>
          <w:color w:val="000000" w:themeColor="text1"/>
          <w:szCs w:val="21"/>
        </w:rPr>
        <w:t>.</w:t>
      </w:r>
      <w:r w:rsidRPr="00735B78">
        <w:rPr>
          <w:rFonts w:ascii="Times New Roman" w:eastAsiaTheme="minorEastAsia" w:hAnsi="Times New Roman"/>
          <w:color w:val="000000" w:themeColor="text1"/>
          <w:szCs w:val="21"/>
        </w:rPr>
        <w:t xml:space="preserve"> </w:t>
      </w:r>
      <w:r w:rsidRPr="00592985">
        <w:rPr>
          <w:noProof/>
        </w:rPr>
        <w:drawing>
          <wp:inline distT="0" distB="0" distL="0" distR="0" wp14:anchorId="34FD6E82" wp14:editId="79853F99">
            <wp:extent cx="1857375" cy="200977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857375" cy="2009775"/>
                    </a:xfrm>
                    <a:prstGeom prst="rect">
                      <a:avLst/>
                    </a:prstGeom>
                    <a:noFill/>
                    <a:ln>
                      <a:noFill/>
                    </a:ln>
                  </pic:spPr>
                </pic:pic>
              </a:graphicData>
            </a:graphic>
          </wp:inline>
        </w:drawing>
      </w:r>
    </w:p>
    <w:p w:rsidR="000F32B2" w:rsidRPr="00664C24" w:rsidRDefault="000F32B2" w:rsidP="000F32B2">
      <w:pPr>
        <w:pStyle w:val="af8"/>
        <w:spacing w:line="24" w:lineRule="atLeast"/>
        <w:ind w:left="420" w:firstLineChars="407" w:firstLine="855"/>
        <w:rPr>
          <w:rFonts w:ascii="Times New Roman" w:eastAsiaTheme="minorEastAsia" w:hAnsi="Times New Roman"/>
          <w:color w:val="000000" w:themeColor="text1"/>
          <w:szCs w:val="21"/>
        </w:rPr>
      </w:pPr>
    </w:p>
    <w:p w:rsidR="000F32B2" w:rsidRPr="00664C24" w:rsidRDefault="000F32B2" w:rsidP="000F32B2">
      <w:pPr>
        <w:pStyle w:val="af8"/>
        <w:spacing w:line="24" w:lineRule="atLeast"/>
        <w:ind w:left="420" w:firstLineChars="0" w:firstLine="0"/>
        <w:rPr>
          <w:rFonts w:ascii="Times New Roman" w:eastAsiaTheme="minorEastAsia" w:hAnsi="Times New Roman"/>
          <w:color w:val="000000" w:themeColor="text1"/>
          <w:szCs w:val="21"/>
        </w:rPr>
      </w:pPr>
    </w:p>
    <w:p w:rsidR="000F32B2" w:rsidRPr="00664C24" w:rsidRDefault="000F32B2" w:rsidP="000F32B2">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Pr>
          <w:rFonts w:ascii="Times New Roman" w:eastAsiaTheme="minorEastAsia" w:hAnsi="Times New Roman" w:hint="eastAsia"/>
          <w:color w:val="000000" w:themeColor="text1"/>
          <w:szCs w:val="21"/>
        </w:rPr>
        <w:t>B</w:t>
      </w:r>
    </w:p>
    <w:p w:rsidR="000F32B2" w:rsidRDefault="000F32B2" w:rsidP="000F32B2">
      <w:pPr>
        <w:pStyle w:val="af8"/>
        <w:spacing w:line="24" w:lineRule="atLeast"/>
        <w:ind w:left="420" w:firstLineChars="0" w:firstLine="0"/>
        <w:rPr>
          <w:rFonts w:ascii="simsun" w:hAnsi="simsun" w:hint="eastAsia"/>
          <w:color w:val="000000" w:themeColor="text1"/>
          <w:szCs w:val="21"/>
        </w:rPr>
      </w:pPr>
      <w:r w:rsidRPr="00664C24">
        <w:rPr>
          <w:rFonts w:ascii="Times New Roman" w:eastAsiaTheme="minorEastAsia" w:hAnsi="Times New Roman" w:hint="eastAsia"/>
          <w:color w:val="000000" w:themeColor="text1"/>
          <w:szCs w:val="21"/>
        </w:rPr>
        <w:t>【解析】</w:t>
      </w:r>
      <w:r w:rsidRPr="00664C24">
        <w:rPr>
          <w:rFonts w:ascii="simsun" w:hAnsi="simsun"/>
          <w:color w:val="000000" w:themeColor="text1"/>
          <w:szCs w:val="21"/>
        </w:rPr>
        <w:t>解：</w:t>
      </w:r>
      <w:r>
        <w:rPr>
          <w:rFonts w:ascii="simsun" w:hAnsi="simsun" w:hint="eastAsia"/>
          <w:color w:val="000000" w:themeColor="text1"/>
          <w:szCs w:val="21"/>
        </w:rPr>
        <w:t>用</w:t>
      </w:r>
      <w:r>
        <w:rPr>
          <w:rFonts w:ascii="simsun" w:hAnsi="simsun" w:hint="eastAsia"/>
          <w:color w:val="000000" w:themeColor="text1"/>
          <w:szCs w:val="21"/>
        </w:rPr>
        <w:t>ABC</w:t>
      </w:r>
      <w:r>
        <w:rPr>
          <w:rFonts w:ascii="simsun" w:hAnsi="simsun" w:hint="eastAsia"/>
          <w:color w:val="000000" w:themeColor="text1"/>
          <w:szCs w:val="21"/>
        </w:rPr>
        <w:t>分别表示优秀、及格和不及格</w:t>
      </w:r>
      <w:r>
        <w:rPr>
          <w:rFonts w:ascii="simsun" w:hAnsi="simsun" w:hint="eastAsia"/>
          <w:color w:val="000000" w:themeColor="text1"/>
          <w:szCs w:val="21"/>
        </w:rPr>
        <w:t>.</w:t>
      </w:r>
      <w:r>
        <w:rPr>
          <w:rFonts w:ascii="simsun" w:hAnsi="simsun" w:hint="eastAsia"/>
          <w:color w:val="000000" w:themeColor="text1"/>
          <w:szCs w:val="21"/>
        </w:rPr>
        <w:t>显然语文成绩得</w:t>
      </w:r>
      <w:r>
        <w:rPr>
          <w:rFonts w:ascii="simsun" w:hAnsi="simsun" w:hint="eastAsia"/>
          <w:color w:val="000000" w:themeColor="text1"/>
          <w:szCs w:val="21"/>
        </w:rPr>
        <w:t>A</w:t>
      </w:r>
      <w:r>
        <w:rPr>
          <w:rFonts w:ascii="simsun" w:hAnsi="simsun" w:hint="eastAsia"/>
          <w:color w:val="000000" w:themeColor="text1"/>
          <w:szCs w:val="21"/>
        </w:rPr>
        <w:t>的学生最多只有</w:t>
      </w:r>
      <w:r>
        <w:rPr>
          <w:rFonts w:ascii="simsun" w:hAnsi="simsun" w:hint="eastAsia"/>
          <w:color w:val="000000" w:themeColor="text1"/>
          <w:szCs w:val="21"/>
        </w:rPr>
        <w:t>1</w:t>
      </w:r>
      <w:r>
        <w:rPr>
          <w:rFonts w:ascii="simsun" w:hAnsi="simsun" w:hint="eastAsia"/>
          <w:color w:val="000000" w:themeColor="text1"/>
          <w:szCs w:val="21"/>
        </w:rPr>
        <w:t>个</w:t>
      </w:r>
      <w:r>
        <w:rPr>
          <w:rFonts w:ascii="simsun" w:hAnsi="simsun" w:hint="eastAsia"/>
          <w:color w:val="000000" w:themeColor="text1"/>
          <w:szCs w:val="21"/>
        </w:rPr>
        <w:t>.</w:t>
      </w:r>
      <w:r>
        <w:rPr>
          <w:rFonts w:ascii="simsun" w:hAnsi="simsun" w:hint="eastAsia"/>
          <w:color w:val="000000" w:themeColor="text1"/>
          <w:szCs w:val="21"/>
        </w:rPr>
        <w:t>语文成绩得</w:t>
      </w:r>
      <w:r>
        <w:rPr>
          <w:rFonts w:ascii="simsun" w:hAnsi="simsun" w:hint="eastAsia"/>
          <w:color w:val="000000" w:themeColor="text1"/>
          <w:szCs w:val="21"/>
        </w:rPr>
        <w:t>B</w:t>
      </w:r>
      <w:r>
        <w:rPr>
          <w:rFonts w:ascii="simsun" w:hAnsi="simsun" w:hint="eastAsia"/>
          <w:color w:val="000000" w:themeColor="text1"/>
          <w:szCs w:val="21"/>
        </w:rPr>
        <w:t>的也最多只有一个</w:t>
      </w:r>
      <w:r>
        <w:rPr>
          <w:rFonts w:ascii="simsun" w:hAnsi="simsun" w:hint="eastAsia"/>
          <w:color w:val="000000" w:themeColor="text1"/>
          <w:szCs w:val="21"/>
        </w:rPr>
        <w:t>.</w:t>
      </w:r>
      <w:r>
        <w:rPr>
          <w:rFonts w:ascii="simsun" w:hAnsi="simsun" w:hint="eastAsia"/>
          <w:color w:val="000000" w:themeColor="text1"/>
          <w:szCs w:val="21"/>
        </w:rPr>
        <w:t>得</w:t>
      </w:r>
      <w:r>
        <w:rPr>
          <w:rFonts w:ascii="simsun" w:hAnsi="simsun" w:hint="eastAsia"/>
          <w:color w:val="000000" w:themeColor="text1"/>
          <w:szCs w:val="21"/>
        </w:rPr>
        <w:t>C</w:t>
      </w:r>
      <w:r>
        <w:rPr>
          <w:rFonts w:ascii="simsun" w:hAnsi="simsun" w:hint="eastAsia"/>
          <w:color w:val="000000" w:themeColor="text1"/>
          <w:szCs w:val="21"/>
        </w:rPr>
        <w:t>的也最多只有一个，因此学生最多只有</w:t>
      </w:r>
      <w:r>
        <w:rPr>
          <w:rFonts w:ascii="simsun" w:hAnsi="simsun" w:hint="eastAsia"/>
          <w:color w:val="000000" w:themeColor="text1"/>
          <w:szCs w:val="21"/>
        </w:rPr>
        <w:t>3</w:t>
      </w:r>
      <w:r>
        <w:rPr>
          <w:rFonts w:ascii="simsun" w:hAnsi="simsun" w:hint="eastAsia"/>
          <w:color w:val="000000" w:themeColor="text1"/>
          <w:szCs w:val="21"/>
        </w:rPr>
        <w:t>个</w:t>
      </w:r>
      <w:r>
        <w:rPr>
          <w:rFonts w:ascii="simsun" w:hAnsi="simsun" w:hint="eastAsia"/>
          <w:color w:val="000000" w:themeColor="text1"/>
          <w:szCs w:val="21"/>
        </w:rPr>
        <w:t>.</w:t>
      </w:r>
    </w:p>
    <w:p w:rsidR="000F32B2" w:rsidRPr="00664C24" w:rsidRDefault="000F32B2" w:rsidP="000F32B2">
      <w:pPr>
        <w:pStyle w:val="af8"/>
        <w:spacing w:line="24" w:lineRule="atLeast"/>
        <w:ind w:left="420" w:firstLineChars="0" w:firstLine="0"/>
        <w:rPr>
          <w:rFonts w:ascii="simsun" w:hAnsi="simsun" w:hint="eastAsia"/>
          <w:color w:val="000000" w:themeColor="text1"/>
          <w:szCs w:val="21"/>
        </w:rPr>
      </w:pPr>
      <w:r>
        <w:rPr>
          <w:rFonts w:ascii="simsun" w:hAnsi="simsun" w:hint="eastAsia"/>
          <w:color w:val="000000" w:themeColor="text1"/>
          <w:szCs w:val="21"/>
        </w:rPr>
        <w:t>显然，（</w:t>
      </w:r>
      <w:r>
        <w:rPr>
          <w:rFonts w:ascii="simsun" w:hAnsi="simsun" w:hint="eastAsia"/>
          <w:color w:val="000000" w:themeColor="text1"/>
          <w:szCs w:val="21"/>
        </w:rPr>
        <w:t>AC</w:t>
      </w:r>
      <w:r>
        <w:rPr>
          <w:rFonts w:ascii="simsun" w:hAnsi="simsun" w:hint="eastAsia"/>
          <w:color w:val="000000" w:themeColor="text1"/>
          <w:szCs w:val="21"/>
        </w:rPr>
        <w:t>）（</w:t>
      </w:r>
      <w:r>
        <w:rPr>
          <w:rFonts w:ascii="simsun" w:hAnsi="simsun" w:hint="eastAsia"/>
          <w:color w:val="000000" w:themeColor="text1"/>
          <w:szCs w:val="21"/>
        </w:rPr>
        <w:t>BB</w:t>
      </w:r>
      <w:r>
        <w:rPr>
          <w:rFonts w:ascii="simsun" w:hAnsi="simsun" w:hint="eastAsia"/>
          <w:color w:val="000000" w:themeColor="text1"/>
          <w:szCs w:val="21"/>
        </w:rPr>
        <w:t>）（</w:t>
      </w:r>
      <w:r>
        <w:rPr>
          <w:rFonts w:ascii="simsun" w:hAnsi="simsun" w:hint="eastAsia"/>
          <w:color w:val="000000" w:themeColor="text1"/>
          <w:szCs w:val="21"/>
        </w:rPr>
        <w:t>CA</w:t>
      </w:r>
      <w:r>
        <w:rPr>
          <w:rFonts w:ascii="simsun" w:hAnsi="simsun" w:hint="eastAsia"/>
          <w:color w:val="000000" w:themeColor="text1"/>
          <w:szCs w:val="21"/>
        </w:rPr>
        <w:t>）满足条件，故学生最多</w:t>
      </w:r>
      <w:r>
        <w:rPr>
          <w:rFonts w:ascii="simsun" w:hAnsi="simsun" w:hint="eastAsia"/>
          <w:color w:val="000000" w:themeColor="text1"/>
          <w:szCs w:val="21"/>
        </w:rPr>
        <w:t>3</w:t>
      </w:r>
      <w:r>
        <w:rPr>
          <w:rFonts w:ascii="simsun" w:hAnsi="simsun" w:hint="eastAsia"/>
          <w:color w:val="000000" w:themeColor="text1"/>
          <w:szCs w:val="21"/>
        </w:rPr>
        <w:t>个</w:t>
      </w:r>
      <w:r>
        <w:rPr>
          <w:rFonts w:ascii="simsun" w:hAnsi="simsun" w:hint="eastAsia"/>
          <w:color w:val="000000" w:themeColor="text1"/>
          <w:szCs w:val="21"/>
        </w:rPr>
        <w:t>.</w:t>
      </w:r>
      <w:r w:rsidRPr="00664C24">
        <w:rPr>
          <w:rFonts w:ascii="simsun" w:hAnsi="simsun" w:hint="eastAsia"/>
          <w:color w:val="000000" w:themeColor="text1"/>
          <w:szCs w:val="21"/>
        </w:rPr>
        <w:t xml:space="preserve"> </w:t>
      </w:r>
    </w:p>
    <w:p w:rsidR="00291747" w:rsidRPr="00664C24" w:rsidRDefault="00291747" w:rsidP="00E47089">
      <w:pPr>
        <w:spacing w:line="24" w:lineRule="atLeast"/>
        <w:rPr>
          <w:rFonts w:ascii="Times New Roman" w:eastAsiaTheme="minorEastAsia" w:hAnsi="Times New Roman"/>
          <w:color w:val="000000" w:themeColor="text1"/>
          <w:szCs w:val="21"/>
        </w:rPr>
      </w:pPr>
    </w:p>
    <w:p w:rsidR="00E47089" w:rsidRPr="00664C24" w:rsidRDefault="00E47089" w:rsidP="00291747">
      <w:pPr>
        <w:spacing w:line="24" w:lineRule="atLeast"/>
        <w:jc w:val="left"/>
        <w:rPr>
          <w:rFonts w:ascii="Times New Roman" w:eastAsiaTheme="minorEastAsia" w:hAnsi="Times New Roman"/>
          <w:color w:val="000000" w:themeColor="text1"/>
          <w:szCs w:val="21"/>
        </w:rPr>
      </w:pPr>
      <w:r w:rsidRPr="00F92550">
        <w:rPr>
          <w:rFonts w:ascii="Times New Roman" w:eastAsiaTheme="minorEastAsia" w:hAnsi="Times New Roman"/>
          <w:color w:val="000000" w:themeColor="text1"/>
          <w:szCs w:val="21"/>
          <w:highlight w:val="lightGray"/>
          <w:shd w:val="pct15" w:color="auto" w:fill="FFFFFF"/>
        </w:rPr>
        <w:t>二</w:t>
      </w:r>
      <w:r w:rsidRPr="00F92550">
        <w:rPr>
          <w:rFonts w:ascii="Times New Roman" w:eastAsiaTheme="minorEastAsia" w:hAnsi="Times New Roman" w:hint="eastAsia"/>
          <w:color w:val="000000" w:themeColor="text1"/>
          <w:szCs w:val="21"/>
          <w:highlight w:val="lightGray"/>
          <w:shd w:val="pct15" w:color="auto" w:fill="FFFFFF"/>
        </w:rPr>
        <w:t>、</w:t>
      </w:r>
      <w:r w:rsidRPr="00664C24">
        <w:rPr>
          <w:rFonts w:ascii="Times New Roman" w:eastAsiaTheme="minorEastAsia" w:hAnsi="Times New Roman"/>
          <w:color w:val="000000" w:themeColor="text1"/>
          <w:szCs w:val="21"/>
        </w:rPr>
        <w:t>填空题</w:t>
      </w:r>
    </w:p>
    <w:p w:rsidR="00140BCE" w:rsidRPr="00664C24" w:rsidRDefault="00140BCE" w:rsidP="00140BCE">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sidR="004F0362" w:rsidRPr="00664C24">
        <w:rPr>
          <w:rFonts w:ascii="Times New Roman" w:eastAsiaTheme="minorEastAsia" w:hAnsi="Times New Roman"/>
          <w:color w:val="000000" w:themeColor="text1"/>
          <w:position w:val="-4"/>
          <w:szCs w:val="21"/>
        </w:rPr>
        <w:object w:dxaOrig="279" w:dyaOrig="240">
          <v:shape id="_x0000_i1397" type="#_x0000_t75" alt="" style="width:13.5pt;height:12pt" o:ole="">
            <v:imagedata r:id="rId713" o:title=""/>
          </v:shape>
          <o:OLEObject Type="Embed" ProgID="Equation.DSMT4" ShapeID="_x0000_i1397" DrawAspect="Content" ObjectID="_1463781115" r:id="rId714"/>
        </w:object>
      </w:r>
    </w:p>
    <w:p w:rsidR="004F0362" w:rsidRDefault="00140BCE" w:rsidP="00140BCE">
      <w:pPr>
        <w:pStyle w:val="af8"/>
        <w:spacing w:line="24" w:lineRule="atLeast"/>
        <w:ind w:left="420" w:firstLineChars="0" w:firstLine="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【解析】</w:t>
      </w:r>
      <w:r w:rsidR="00724E86" w:rsidRPr="00664C24">
        <w:rPr>
          <w:rFonts w:ascii="simsun" w:hAnsi="simsun"/>
          <w:color w:val="000000" w:themeColor="text1"/>
          <w:szCs w:val="21"/>
        </w:rPr>
        <w:t>解</w:t>
      </w:r>
      <w:r w:rsidR="00664C24" w:rsidRPr="00664C24">
        <w:rPr>
          <w:rFonts w:ascii="simsun" w:hAnsi="simsun"/>
          <w:color w:val="000000" w:themeColor="text1"/>
          <w:szCs w:val="21"/>
        </w:rPr>
        <w:t>：</w:t>
      </w:r>
      <w:r w:rsidR="004F0362">
        <w:rPr>
          <w:rFonts w:ascii="simsun" w:hAnsi="simsun" w:hint="eastAsia"/>
          <w:color w:val="000000" w:themeColor="text1"/>
          <w:szCs w:val="21"/>
        </w:rPr>
        <w:t>复数</w:t>
      </w:r>
      <w:r w:rsidR="004F0362" w:rsidRPr="004F0362">
        <w:rPr>
          <w:rFonts w:ascii="Times New Roman" w:eastAsiaTheme="minorEastAsia" w:hAnsi="Times New Roman"/>
          <w:color w:val="000000" w:themeColor="text1"/>
          <w:position w:val="-28"/>
          <w:szCs w:val="21"/>
        </w:rPr>
        <w:object w:dxaOrig="2280" w:dyaOrig="700">
          <v:shape id="_x0000_i1398" type="#_x0000_t75" style="width:114pt;height:35.25pt" o:ole="">
            <v:imagedata r:id="rId715" o:title=""/>
          </v:shape>
          <o:OLEObject Type="Embed" ProgID="Equation.DSMT4" ShapeID="_x0000_i1398" DrawAspect="Content" ObjectID="_1463781116" r:id="rId716"/>
        </w:object>
      </w:r>
      <w:r w:rsidR="004F0362">
        <w:rPr>
          <w:rFonts w:ascii="Times New Roman" w:eastAsiaTheme="minorEastAsia" w:hAnsi="Times New Roman" w:hint="eastAsia"/>
          <w:color w:val="000000" w:themeColor="text1"/>
          <w:szCs w:val="21"/>
        </w:rPr>
        <w:t>，</w:t>
      </w:r>
      <w:r w:rsidR="001C7798">
        <w:rPr>
          <w:rFonts w:ascii="Times New Roman" w:eastAsiaTheme="minorEastAsia" w:hAnsi="Times New Roman" w:hint="eastAsia"/>
          <w:color w:val="000000" w:themeColor="text1"/>
          <w:szCs w:val="21"/>
        </w:rPr>
        <w:t>故</w:t>
      </w:r>
      <w:r w:rsidR="001C7798" w:rsidRPr="004F0362">
        <w:rPr>
          <w:rFonts w:ascii="Times New Roman" w:eastAsiaTheme="minorEastAsia" w:hAnsi="Times New Roman"/>
          <w:color w:val="000000" w:themeColor="text1"/>
          <w:position w:val="-26"/>
          <w:szCs w:val="21"/>
        </w:rPr>
        <w:object w:dxaOrig="1500" w:dyaOrig="660">
          <v:shape id="_x0000_i1399" type="#_x0000_t75" style="width:75pt;height:33pt" o:ole="">
            <v:imagedata r:id="rId717" o:title=""/>
          </v:shape>
          <o:OLEObject Type="Embed" ProgID="Equation.DSMT4" ShapeID="_x0000_i1399" DrawAspect="Content" ObjectID="_1463781117" r:id="rId718"/>
        </w:object>
      </w:r>
      <w:r w:rsidR="00867E0C" w:rsidRPr="00664C24">
        <w:rPr>
          <w:rFonts w:ascii="simsun" w:hAnsi="simsun"/>
          <w:color w:val="000000" w:themeColor="text1"/>
          <w:szCs w:val="21"/>
        </w:rPr>
        <w:t>．</w:t>
      </w:r>
    </w:p>
    <w:p w:rsidR="00867E0C" w:rsidRPr="00867E0C" w:rsidRDefault="00867E0C" w:rsidP="00867E0C">
      <w:pPr>
        <w:spacing w:line="24" w:lineRule="atLeast"/>
        <w:rPr>
          <w:rFonts w:ascii="Times New Roman" w:eastAsiaTheme="minorEastAsia" w:hAnsi="Times New Roman"/>
          <w:color w:val="000000" w:themeColor="text1"/>
          <w:szCs w:val="21"/>
        </w:rPr>
      </w:pPr>
    </w:p>
    <w:p w:rsidR="00140BCE" w:rsidRPr="00664C24" w:rsidRDefault="00140BCE" w:rsidP="00140BCE">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sidR="00867E0C" w:rsidRPr="00867E0C">
        <w:rPr>
          <w:rFonts w:ascii="Times New Roman" w:eastAsiaTheme="minorEastAsia" w:hAnsi="Times New Roman"/>
          <w:color w:val="000000" w:themeColor="text1"/>
          <w:position w:val="-6"/>
          <w:szCs w:val="21"/>
        </w:rPr>
        <w:object w:dxaOrig="340" w:dyaOrig="320">
          <v:shape id="_x0000_i1400" type="#_x0000_t75" alt="" style="width:17.25pt;height:15.75pt" o:ole="">
            <v:imagedata r:id="rId719" o:title=""/>
          </v:shape>
          <o:OLEObject Type="Embed" ProgID="Equation.DSMT4" ShapeID="_x0000_i1400" DrawAspect="Content" ObjectID="_1463781118" r:id="rId720"/>
        </w:object>
      </w:r>
      <w:r w:rsidR="00EC7A17" w:rsidRPr="00664C24">
        <w:rPr>
          <w:rFonts w:ascii="Times New Roman" w:eastAsiaTheme="minorEastAsia" w:hAnsi="Times New Roman"/>
          <w:color w:val="000000" w:themeColor="text1"/>
          <w:szCs w:val="21"/>
        </w:rPr>
        <w:t xml:space="preserve"> </w:t>
      </w:r>
    </w:p>
    <w:p w:rsidR="00867E0C" w:rsidRDefault="00140BCE" w:rsidP="00867E0C">
      <w:pPr>
        <w:pStyle w:val="af8"/>
        <w:spacing w:line="24" w:lineRule="atLeast"/>
        <w:ind w:left="420" w:firstLineChars="0" w:firstLine="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【解析】</w:t>
      </w:r>
      <w:r w:rsidR="00EC7A17" w:rsidRPr="00664C24">
        <w:rPr>
          <w:rFonts w:ascii="simsun" w:hAnsi="simsun"/>
          <w:color w:val="000000" w:themeColor="text1"/>
          <w:szCs w:val="21"/>
        </w:rPr>
        <w:t>解</w:t>
      </w:r>
      <w:r w:rsidR="00664C24" w:rsidRPr="00664C24">
        <w:rPr>
          <w:rFonts w:ascii="simsun" w:hAnsi="simsun"/>
          <w:color w:val="000000" w:themeColor="text1"/>
          <w:szCs w:val="21"/>
        </w:rPr>
        <w:t>：</w:t>
      </w:r>
      <w:r w:rsidR="00867E0C">
        <w:rPr>
          <w:rFonts w:ascii="simsun" w:hAnsi="simsun" w:hint="eastAsia"/>
          <w:color w:val="000000" w:themeColor="text1"/>
          <w:szCs w:val="21"/>
        </w:rPr>
        <w:t>由</w:t>
      </w:r>
      <w:r w:rsidR="00867E0C" w:rsidRPr="00867E0C">
        <w:rPr>
          <w:rFonts w:ascii="Times New Roman" w:eastAsiaTheme="minorEastAsia" w:hAnsi="Times New Roman"/>
          <w:color w:val="000000" w:themeColor="text1"/>
          <w:position w:val="-6"/>
          <w:szCs w:val="21"/>
        </w:rPr>
        <w:object w:dxaOrig="940" w:dyaOrig="320">
          <v:shape id="_x0000_i1401" type="#_x0000_t75" style="width:47.25pt;height:15.75pt" o:ole="">
            <v:imagedata r:id="rId721" o:title=""/>
          </v:shape>
          <o:OLEObject Type="Embed" ProgID="Equation.DSMT4" ShapeID="_x0000_i1401" DrawAspect="Content" ObjectID="_1463781119" r:id="rId722"/>
        </w:object>
      </w:r>
      <w:r w:rsidR="00867E0C">
        <w:rPr>
          <w:rFonts w:ascii="Times New Roman" w:eastAsiaTheme="minorEastAsia" w:hAnsi="Times New Roman" w:hint="eastAsia"/>
          <w:color w:val="000000" w:themeColor="text1"/>
          <w:szCs w:val="21"/>
        </w:rPr>
        <w:t>，</w:t>
      </w:r>
      <w:r w:rsidR="00867E0C">
        <w:rPr>
          <w:rFonts w:ascii="Times New Roman" w:eastAsiaTheme="minorEastAsia" w:hAnsi="Times New Roman"/>
          <w:color w:val="000000" w:themeColor="text1"/>
          <w:szCs w:val="21"/>
        </w:rPr>
        <w:t>有</w:t>
      </w:r>
      <w:r w:rsidR="00867E0C" w:rsidRPr="00867E0C">
        <w:rPr>
          <w:rFonts w:ascii="Times New Roman" w:eastAsiaTheme="minorEastAsia" w:hAnsi="Times New Roman"/>
          <w:color w:val="000000" w:themeColor="text1"/>
          <w:position w:val="-6"/>
          <w:szCs w:val="21"/>
        </w:rPr>
        <w:object w:dxaOrig="760" w:dyaOrig="320">
          <v:shape id="_x0000_i1402" type="#_x0000_t75" style="width:38.25pt;height:15.75pt" o:ole="">
            <v:imagedata r:id="rId723" o:title=""/>
          </v:shape>
          <o:OLEObject Type="Embed" ProgID="Equation.DSMT4" ShapeID="_x0000_i1402" DrawAspect="Content" ObjectID="_1463781120" r:id="rId724"/>
        </w:object>
      </w:r>
      <w:r w:rsidR="00867E0C">
        <w:rPr>
          <w:rFonts w:ascii="Times New Roman" w:eastAsiaTheme="minorEastAsia" w:hAnsi="Times New Roman" w:hint="eastAsia"/>
          <w:color w:val="000000" w:themeColor="text1"/>
          <w:szCs w:val="21"/>
        </w:rPr>
        <w:t>，于是</w:t>
      </w:r>
      <w:r w:rsidR="00867E0C" w:rsidRPr="00867E0C">
        <w:rPr>
          <w:rFonts w:ascii="Times New Roman" w:eastAsiaTheme="minorEastAsia" w:hAnsi="Times New Roman"/>
          <w:color w:val="000000" w:themeColor="text1"/>
          <w:position w:val="-18"/>
          <w:szCs w:val="21"/>
        </w:rPr>
        <w:object w:dxaOrig="900" w:dyaOrig="460">
          <v:shape id="_x0000_i1403" type="#_x0000_t75" style="width:45pt;height:23.25pt" o:ole="">
            <v:imagedata r:id="rId725" o:title=""/>
          </v:shape>
          <o:OLEObject Type="Embed" ProgID="Equation.DSMT4" ShapeID="_x0000_i1403" DrawAspect="Content" ObjectID="_1463781121" r:id="rId726"/>
        </w:object>
      </w:r>
      <w:r w:rsidR="00867E0C">
        <w:rPr>
          <w:rFonts w:ascii="Times New Roman" w:eastAsiaTheme="minorEastAsia" w:hAnsi="Times New Roman" w:hint="eastAsia"/>
          <w:color w:val="000000" w:themeColor="text1"/>
          <w:szCs w:val="21"/>
        </w:rPr>
        <w:t>，</w:t>
      </w:r>
    </w:p>
    <w:p w:rsidR="00867E0C" w:rsidRPr="00867E0C" w:rsidRDefault="00867E0C" w:rsidP="00867E0C">
      <w:pPr>
        <w:spacing w:line="24" w:lineRule="atLeast"/>
        <w:ind w:firstLineChars="600" w:firstLine="1260"/>
        <w:rPr>
          <w:rFonts w:ascii="Times New Roman" w:eastAsiaTheme="minorEastAsia" w:hAnsi="Times New Roman"/>
          <w:color w:val="000000" w:themeColor="text1"/>
          <w:szCs w:val="21"/>
        </w:rPr>
      </w:pPr>
      <w:r w:rsidRPr="00867E0C">
        <w:rPr>
          <w:rFonts w:ascii="Times New Roman" w:eastAsiaTheme="minorEastAsia" w:hAnsi="Times New Roman" w:hint="eastAsia"/>
          <w:color w:val="000000" w:themeColor="text1"/>
          <w:szCs w:val="21"/>
        </w:rPr>
        <w:t>由</w:t>
      </w:r>
      <w:r w:rsidRPr="006742E9">
        <w:rPr>
          <w:position w:val="-12"/>
        </w:rPr>
        <w:object w:dxaOrig="920" w:dyaOrig="380">
          <v:shape id="_x0000_i1404" type="#_x0000_t75" style="width:45.75pt;height:18.75pt" o:ole="">
            <v:imagedata r:id="rId727" o:title=""/>
          </v:shape>
          <o:OLEObject Type="Embed" ProgID="Equation.DSMT4" ShapeID="_x0000_i1404" DrawAspect="Content" ObjectID="_1463781122" r:id="rId728"/>
        </w:object>
      </w:r>
      <w:r w:rsidRPr="00867E0C">
        <w:rPr>
          <w:rFonts w:ascii="Times New Roman" w:eastAsiaTheme="minorEastAsia" w:hAnsi="Times New Roman" w:hint="eastAsia"/>
          <w:color w:val="000000" w:themeColor="text1"/>
          <w:szCs w:val="21"/>
        </w:rPr>
        <w:t>，</w:t>
      </w:r>
      <w:r w:rsidRPr="00867E0C">
        <w:rPr>
          <w:rFonts w:ascii="Times New Roman" w:eastAsiaTheme="minorEastAsia" w:hAnsi="Times New Roman"/>
          <w:color w:val="000000" w:themeColor="text1"/>
          <w:szCs w:val="21"/>
        </w:rPr>
        <w:t>可得</w:t>
      </w:r>
      <w:r w:rsidRPr="00867E0C">
        <w:rPr>
          <w:position w:val="-18"/>
        </w:rPr>
        <w:object w:dxaOrig="720" w:dyaOrig="460">
          <v:shape id="_x0000_i1405" type="#_x0000_t75" style="width:36pt;height:23.25pt" o:ole="">
            <v:imagedata r:id="rId729" o:title=""/>
          </v:shape>
          <o:OLEObject Type="Embed" ProgID="Equation.DSMT4" ShapeID="_x0000_i1405" DrawAspect="Content" ObjectID="_1463781123" r:id="rId730"/>
        </w:object>
      </w:r>
      <w:r w:rsidRPr="00867E0C">
        <w:rPr>
          <w:rFonts w:ascii="Times New Roman" w:eastAsiaTheme="minorEastAsia" w:hAnsi="Times New Roman" w:hint="eastAsia"/>
          <w:color w:val="000000" w:themeColor="text1"/>
          <w:szCs w:val="21"/>
        </w:rPr>
        <w:t>，又</w:t>
      </w:r>
      <w:r w:rsidRPr="006742E9">
        <w:rPr>
          <w:position w:val="-18"/>
        </w:rPr>
        <w:object w:dxaOrig="540" w:dyaOrig="460">
          <v:shape id="_x0000_i1406" type="#_x0000_t75" style="width:27pt;height:23.25pt" o:ole="">
            <v:imagedata r:id="rId110" o:title=""/>
          </v:shape>
          <o:OLEObject Type="Embed" ProgID="Equation.DSMT4" ShapeID="_x0000_i1406" DrawAspect="Content" ObjectID="_1463781124" r:id="rId731"/>
        </w:object>
      </w:r>
      <w:r w:rsidRPr="00867E0C">
        <w:rPr>
          <w:rFonts w:ascii="Times New Roman" w:eastAsiaTheme="minorEastAsia" w:hAnsi="Times New Roman" w:hint="eastAsia"/>
          <w:color w:val="000000" w:themeColor="text1"/>
          <w:szCs w:val="21"/>
        </w:rPr>
        <w:t>，</w:t>
      </w:r>
      <w:r w:rsidRPr="00867E0C">
        <w:rPr>
          <w:rFonts w:ascii="Times New Roman" w:eastAsiaTheme="minorEastAsia" w:hAnsi="Times New Roman"/>
          <w:color w:val="000000" w:themeColor="text1"/>
          <w:szCs w:val="21"/>
        </w:rPr>
        <w:t>故</w:t>
      </w:r>
      <w:r w:rsidRPr="00867E0C">
        <w:rPr>
          <w:position w:val="-6"/>
        </w:rPr>
        <w:object w:dxaOrig="680" w:dyaOrig="320">
          <v:shape id="_x0000_i1407" type="#_x0000_t75" style="width:33.75pt;height:15.75pt" o:ole="">
            <v:imagedata r:id="rId732" o:title=""/>
          </v:shape>
          <o:OLEObject Type="Embed" ProgID="Equation.DSMT4" ShapeID="_x0000_i1407" DrawAspect="Content" ObjectID="_1463781125" r:id="rId733"/>
        </w:object>
      </w:r>
      <w:r w:rsidRPr="00664C24">
        <w:rPr>
          <w:rFonts w:ascii="simsun" w:hAnsi="simsun"/>
          <w:color w:val="000000" w:themeColor="text1"/>
          <w:szCs w:val="21"/>
        </w:rPr>
        <w:t>．</w:t>
      </w:r>
    </w:p>
    <w:p w:rsidR="00AC397E" w:rsidRPr="0005631C" w:rsidRDefault="00AC397E" w:rsidP="0005631C">
      <w:pPr>
        <w:spacing w:line="24" w:lineRule="atLeast"/>
        <w:rPr>
          <w:rFonts w:ascii="Times New Roman" w:eastAsiaTheme="minorEastAsia" w:hAnsi="Times New Roman"/>
          <w:color w:val="000000" w:themeColor="text1"/>
          <w:szCs w:val="21"/>
        </w:rPr>
      </w:pPr>
    </w:p>
    <w:p w:rsidR="00140BCE" w:rsidRPr="00664C24" w:rsidRDefault="00140BCE" w:rsidP="00140BCE">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sidR="00867E0C" w:rsidRPr="00664C24">
        <w:rPr>
          <w:rFonts w:ascii="Times New Roman" w:eastAsiaTheme="minorEastAsia" w:hAnsi="Times New Roman"/>
          <w:color w:val="000000" w:themeColor="text1"/>
          <w:position w:val="-22"/>
          <w:szCs w:val="21"/>
        </w:rPr>
        <w:object w:dxaOrig="1020" w:dyaOrig="580">
          <v:shape id="_x0000_i1408" type="#_x0000_t75" alt="" style="width:51.75pt;height:28.5pt" o:ole="">
            <v:imagedata r:id="rId330" o:title=""/>
          </v:shape>
          <o:OLEObject Type="Embed" ProgID="Equation.DSMT4" ShapeID="_x0000_i1408" DrawAspect="Content" ObjectID="_1463781126" r:id="rId734"/>
        </w:object>
      </w:r>
      <w:r w:rsidR="00867E0C">
        <w:rPr>
          <w:rFonts w:ascii="Times New Roman" w:eastAsiaTheme="minorEastAsia" w:hAnsi="Times New Roman" w:hint="eastAsia"/>
          <w:color w:val="000000" w:themeColor="text1"/>
          <w:szCs w:val="21"/>
        </w:rPr>
        <w:t>；</w:t>
      </w:r>
      <w:r w:rsidR="009A0B57" w:rsidRPr="00664C24">
        <w:rPr>
          <w:rFonts w:ascii="Times New Roman" w:eastAsiaTheme="minorEastAsia" w:hAnsi="Times New Roman"/>
          <w:color w:val="000000" w:themeColor="text1"/>
          <w:szCs w:val="21"/>
        </w:rPr>
        <w:t xml:space="preserve"> </w:t>
      </w:r>
      <w:r w:rsidR="00867E0C" w:rsidRPr="00867E0C">
        <w:rPr>
          <w:rFonts w:ascii="Times New Roman" w:eastAsiaTheme="minorEastAsia" w:hAnsi="Times New Roman"/>
          <w:color w:val="000000" w:themeColor="text1"/>
          <w:position w:val="-10"/>
          <w:szCs w:val="21"/>
        </w:rPr>
        <w:object w:dxaOrig="740" w:dyaOrig="300">
          <v:shape id="_x0000_i1409" type="#_x0000_t75" alt="" style="width:37.5pt;height:15pt" o:ole="">
            <v:imagedata r:id="rId332" o:title=""/>
          </v:shape>
          <o:OLEObject Type="Embed" ProgID="Equation.DSMT4" ShapeID="_x0000_i1409" DrawAspect="Content" ObjectID="_1463781127" r:id="rId735"/>
        </w:object>
      </w:r>
    </w:p>
    <w:p w:rsidR="00867E0C" w:rsidRDefault="00140BCE" w:rsidP="00140BCE">
      <w:pPr>
        <w:pStyle w:val="af8"/>
        <w:spacing w:line="24" w:lineRule="atLeast"/>
        <w:ind w:left="420" w:firstLineChars="0" w:firstLine="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【解析】</w:t>
      </w:r>
      <w:r w:rsidR="009A0B57" w:rsidRPr="00664C24">
        <w:rPr>
          <w:rFonts w:ascii="simsun" w:hAnsi="simsun"/>
          <w:color w:val="000000" w:themeColor="text1"/>
          <w:szCs w:val="21"/>
        </w:rPr>
        <w:t>解</w:t>
      </w:r>
      <w:r w:rsidR="00664C24" w:rsidRPr="00664C24">
        <w:rPr>
          <w:rFonts w:ascii="simsun" w:hAnsi="simsun"/>
          <w:color w:val="000000" w:themeColor="text1"/>
          <w:szCs w:val="21"/>
        </w:rPr>
        <w:t>：</w:t>
      </w:r>
      <w:r w:rsidR="00867E0C">
        <w:rPr>
          <w:rFonts w:ascii="simsun" w:hAnsi="simsun" w:hint="eastAsia"/>
          <w:color w:val="000000" w:themeColor="text1"/>
          <w:szCs w:val="21"/>
        </w:rPr>
        <w:t>双曲线</w:t>
      </w:r>
      <w:r w:rsidR="00867E0C" w:rsidRPr="006742E9">
        <w:rPr>
          <w:rFonts w:ascii="Times New Roman" w:eastAsiaTheme="minorEastAsia" w:hAnsi="Times New Roman"/>
          <w:color w:val="000000" w:themeColor="text1"/>
          <w:position w:val="-22"/>
          <w:szCs w:val="21"/>
        </w:rPr>
        <w:object w:dxaOrig="999" w:dyaOrig="580">
          <v:shape id="_x0000_i1410" type="#_x0000_t75" style="width:50.25pt;height:29.25pt" o:ole="">
            <v:imagedata r:id="rId122" o:title=""/>
          </v:shape>
          <o:OLEObject Type="Embed" ProgID="Equation.DSMT4" ShapeID="_x0000_i1410" DrawAspect="Content" ObjectID="_1463781128" r:id="rId736"/>
        </w:object>
      </w:r>
      <w:r w:rsidR="00867E0C">
        <w:rPr>
          <w:rFonts w:ascii="Times New Roman" w:eastAsiaTheme="minorEastAsia" w:hAnsi="Times New Roman" w:hint="eastAsia"/>
          <w:color w:val="000000" w:themeColor="text1"/>
          <w:szCs w:val="21"/>
        </w:rPr>
        <w:t>的</w:t>
      </w:r>
      <w:r w:rsidR="00867E0C">
        <w:rPr>
          <w:rFonts w:ascii="Times New Roman" w:eastAsiaTheme="minorEastAsia" w:hAnsi="Times New Roman"/>
          <w:color w:val="000000" w:themeColor="text1"/>
          <w:szCs w:val="21"/>
        </w:rPr>
        <w:t>渐近线为</w:t>
      </w:r>
      <w:r w:rsidR="00867E0C" w:rsidRPr="00867E0C">
        <w:rPr>
          <w:rFonts w:ascii="Times New Roman" w:eastAsiaTheme="minorEastAsia" w:hAnsi="Times New Roman"/>
          <w:color w:val="000000" w:themeColor="text1"/>
          <w:position w:val="-10"/>
          <w:szCs w:val="21"/>
        </w:rPr>
        <w:object w:dxaOrig="740" w:dyaOrig="300">
          <v:shape id="_x0000_i1411" type="#_x0000_t75" alt="" style="width:37.5pt;height:15pt" o:ole="">
            <v:imagedata r:id="rId332" o:title=""/>
          </v:shape>
          <o:OLEObject Type="Embed" ProgID="Equation.DSMT4" ShapeID="_x0000_i1411" DrawAspect="Content" ObjectID="_1463781129" r:id="rId737"/>
        </w:object>
      </w:r>
      <w:r w:rsidR="00867E0C">
        <w:rPr>
          <w:rFonts w:ascii="Times New Roman" w:eastAsiaTheme="minorEastAsia" w:hAnsi="Times New Roman" w:hint="eastAsia"/>
          <w:color w:val="000000" w:themeColor="text1"/>
          <w:szCs w:val="21"/>
        </w:rPr>
        <w:t>，</w:t>
      </w:r>
      <w:r w:rsidR="00867E0C">
        <w:rPr>
          <w:rFonts w:ascii="Times New Roman" w:eastAsiaTheme="minorEastAsia" w:hAnsi="Times New Roman"/>
          <w:color w:val="000000" w:themeColor="text1"/>
          <w:szCs w:val="21"/>
        </w:rPr>
        <w:t>故</w:t>
      </w:r>
      <w:r w:rsidR="00867E0C" w:rsidRPr="006742E9">
        <w:rPr>
          <w:rFonts w:ascii="Times New Roman" w:eastAsiaTheme="minorEastAsia" w:hAnsi="Times New Roman"/>
          <w:color w:val="000000" w:themeColor="text1"/>
          <w:position w:val="-6"/>
          <w:szCs w:val="21"/>
        </w:rPr>
        <w:object w:dxaOrig="240" w:dyaOrig="260">
          <v:shape id="_x0000_i1412" type="#_x0000_t75" style="width:12pt;height:12.75pt" o:ole="">
            <v:imagedata r:id="rId118" o:title=""/>
          </v:shape>
          <o:OLEObject Type="Embed" ProgID="Equation.DSMT4" ShapeID="_x0000_i1412" DrawAspect="Content" ObjectID="_1463781130" r:id="rId738"/>
        </w:object>
      </w:r>
      <w:r w:rsidR="00867E0C">
        <w:rPr>
          <w:rFonts w:ascii="Times New Roman" w:eastAsiaTheme="minorEastAsia" w:hAnsi="Times New Roman" w:hint="eastAsia"/>
          <w:color w:val="000000" w:themeColor="text1"/>
          <w:szCs w:val="21"/>
        </w:rPr>
        <w:t>的</w:t>
      </w:r>
      <w:r w:rsidR="00867E0C">
        <w:rPr>
          <w:rFonts w:ascii="Times New Roman" w:eastAsiaTheme="minorEastAsia" w:hAnsi="Times New Roman"/>
          <w:color w:val="000000" w:themeColor="text1"/>
          <w:szCs w:val="21"/>
        </w:rPr>
        <w:t>渐近线为</w:t>
      </w:r>
      <w:r w:rsidR="00867E0C" w:rsidRPr="00867E0C">
        <w:rPr>
          <w:rFonts w:ascii="Times New Roman" w:eastAsiaTheme="minorEastAsia" w:hAnsi="Times New Roman"/>
          <w:color w:val="000000" w:themeColor="text1"/>
          <w:position w:val="-10"/>
          <w:szCs w:val="21"/>
        </w:rPr>
        <w:object w:dxaOrig="740" w:dyaOrig="300">
          <v:shape id="_x0000_i1413" type="#_x0000_t75" alt="" style="width:37.5pt;height:15pt" o:ole="">
            <v:imagedata r:id="rId332" o:title=""/>
          </v:shape>
          <o:OLEObject Type="Embed" ProgID="Equation.DSMT4" ShapeID="_x0000_i1413" DrawAspect="Content" ObjectID="_1463781131" r:id="rId739"/>
        </w:object>
      </w:r>
      <w:r w:rsidR="00867E0C">
        <w:rPr>
          <w:rFonts w:ascii="Times New Roman" w:eastAsiaTheme="minorEastAsia" w:hAnsi="Times New Roman" w:hint="eastAsia"/>
          <w:color w:val="000000" w:themeColor="text1"/>
          <w:szCs w:val="21"/>
        </w:rPr>
        <w:t>；</w:t>
      </w:r>
    </w:p>
    <w:p w:rsidR="00867E0C" w:rsidRDefault="00867E0C" w:rsidP="00140BCE">
      <w:pPr>
        <w:pStyle w:val="af8"/>
        <w:spacing w:line="24" w:lineRule="atLeast"/>
        <w:ind w:left="420" w:firstLineChars="0" w:firstLine="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 xml:space="preserve">        </w:t>
      </w:r>
      <w:r>
        <w:rPr>
          <w:rFonts w:ascii="Times New Roman" w:eastAsiaTheme="minorEastAsia" w:hAnsi="Times New Roman" w:hint="eastAsia"/>
          <w:color w:val="000000" w:themeColor="text1"/>
          <w:szCs w:val="21"/>
        </w:rPr>
        <w:t>设</w:t>
      </w:r>
      <w:r w:rsidRPr="006742E9">
        <w:rPr>
          <w:rFonts w:ascii="Times New Roman" w:eastAsiaTheme="minorEastAsia" w:hAnsi="Times New Roman"/>
          <w:color w:val="000000" w:themeColor="text1"/>
          <w:position w:val="-6"/>
          <w:szCs w:val="21"/>
        </w:rPr>
        <w:object w:dxaOrig="240" w:dyaOrig="260">
          <v:shape id="_x0000_i1414" type="#_x0000_t75" style="width:12pt;height:12.75pt" o:ole="">
            <v:imagedata r:id="rId118" o:title=""/>
          </v:shape>
          <o:OLEObject Type="Embed" ProgID="Equation.DSMT4" ShapeID="_x0000_i1414" DrawAspect="Content" ObjectID="_1463781132" r:id="rId740"/>
        </w:object>
      </w:r>
      <w:r>
        <w:rPr>
          <w:rFonts w:ascii="Times New Roman" w:eastAsiaTheme="minorEastAsia" w:hAnsi="Times New Roman" w:hint="eastAsia"/>
          <w:color w:val="000000" w:themeColor="text1"/>
          <w:szCs w:val="21"/>
        </w:rPr>
        <w:t>：</w:t>
      </w:r>
      <w:r w:rsidRPr="006742E9">
        <w:rPr>
          <w:rFonts w:ascii="Times New Roman" w:eastAsiaTheme="minorEastAsia" w:hAnsi="Times New Roman"/>
          <w:color w:val="000000" w:themeColor="text1"/>
          <w:position w:val="-22"/>
          <w:szCs w:val="21"/>
        </w:rPr>
        <w:object w:dxaOrig="1080" w:dyaOrig="580">
          <v:shape id="_x0000_i1415" type="#_x0000_t75" style="width:54pt;height:29.25pt" o:ole="">
            <v:imagedata r:id="rId741" o:title=""/>
          </v:shape>
          <o:OLEObject Type="Embed" ProgID="Equation.DSMT4" ShapeID="_x0000_i1415" DrawAspect="Content" ObjectID="_1463781133" r:id="rId742"/>
        </w:object>
      </w:r>
      <w:r>
        <w:rPr>
          <w:rFonts w:ascii="Times New Roman" w:eastAsiaTheme="minorEastAsia" w:hAnsi="Times New Roman" w:hint="eastAsia"/>
          <w:color w:val="000000" w:themeColor="text1"/>
          <w:szCs w:val="21"/>
        </w:rPr>
        <w:t>，因为</w:t>
      </w:r>
      <w:r w:rsidRPr="006742E9">
        <w:rPr>
          <w:rFonts w:ascii="Times New Roman" w:eastAsiaTheme="minorEastAsia" w:hAnsi="Times New Roman"/>
          <w:color w:val="000000" w:themeColor="text1"/>
          <w:position w:val="-6"/>
          <w:szCs w:val="21"/>
        </w:rPr>
        <w:object w:dxaOrig="240" w:dyaOrig="260">
          <v:shape id="_x0000_i1416" type="#_x0000_t75" style="width:12pt;height:12.75pt" o:ole="">
            <v:imagedata r:id="rId118" o:title=""/>
          </v:shape>
          <o:OLEObject Type="Embed" ProgID="Equation.DSMT4" ShapeID="_x0000_i1416" DrawAspect="Content" ObjectID="_1463781134" r:id="rId743"/>
        </w:object>
      </w:r>
      <w:r>
        <w:rPr>
          <w:rFonts w:ascii="Times New Roman" w:eastAsiaTheme="minorEastAsia" w:hAnsi="Times New Roman"/>
          <w:color w:val="000000" w:themeColor="text1"/>
          <w:szCs w:val="21"/>
        </w:rPr>
        <w:t>过</w:t>
      </w:r>
      <w:r w:rsidRPr="006742E9">
        <w:rPr>
          <w:rFonts w:ascii="Times New Roman" w:eastAsiaTheme="minorEastAsia" w:hAnsi="Times New Roman"/>
          <w:color w:val="000000" w:themeColor="text1"/>
          <w:position w:val="-12"/>
          <w:szCs w:val="21"/>
        </w:rPr>
        <w:object w:dxaOrig="639" w:dyaOrig="340">
          <v:shape id="_x0000_i1417" type="#_x0000_t75" style="width:32.25pt;height:17.25pt" o:ole="">
            <v:imagedata r:id="rId120" o:title=""/>
          </v:shape>
          <o:OLEObject Type="Embed" ProgID="Equation.DSMT4" ShapeID="_x0000_i1417" DrawAspect="Content" ObjectID="_1463781135" r:id="rId744"/>
        </w:object>
      </w:r>
      <w:r>
        <w:rPr>
          <w:rFonts w:ascii="Times New Roman" w:eastAsiaTheme="minorEastAsia" w:hAnsi="Times New Roman" w:hint="eastAsia"/>
          <w:color w:val="000000" w:themeColor="text1"/>
          <w:szCs w:val="21"/>
        </w:rPr>
        <w:t>，所以</w:t>
      </w:r>
      <w:r>
        <w:rPr>
          <w:rFonts w:ascii="Times New Roman" w:eastAsiaTheme="minorEastAsia" w:hAnsi="Times New Roman"/>
          <w:color w:val="000000" w:themeColor="text1"/>
          <w:szCs w:val="21"/>
        </w:rPr>
        <w:t>代入并</w:t>
      </w:r>
      <w:r>
        <w:rPr>
          <w:rFonts w:ascii="Times New Roman" w:eastAsiaTheme="minorEastAsia" w:hAnsi="Times New Roman" w:hint="eastAsia"/>
          <w:color w:val="000000" w:themeColor="text1"/>
          <w:szCs w:val="21"/>
        </w:rPr>
        <w:t>解得</w:t>
      </w:r>
      <w:r w:rsidRPr="00867E0C">
        <w:rPr>
          <w:rFonts w:ascii="Times New Roman" w:eastAsiaTheme="minorEastAsia" w:hAnsi="Times New Roman"/>
          <w:color w:val="000000" w:themeColor="text1"/>
          <w:position w:val="-6"/>
          <w:szCs w:val="21"/>
        </w:rPr>
        <w:object w:dxaOrig="660" w:dyaOrig="260">
          <v:shape id="_x0000_i1418" type="#_x0000_t75" style="width:33pt;height:12.75pt" o:ole="">
            <v:imagedata r:id="rId745" o:title=""/>
          </v:shape>
          <o:OLEObject Type="Embed" ProgID="Equation.DSMT4" ShapeID="_x0000_i1418" DrawAspect="Content" ObjectID="_1463781136" r:id="rId746"/>
        </w:object>
      </w:r>
      <w:r>
        <w:rPr>
          <w:rFonts w:ascii="Times New Roman" w:eastAsiaTheme="minorEastAsia" w:hAnsi="Times New Roman" w:hint="eastAsia"/>
          <w:color w:val="000000" w:themeColor="text1"/>
          <w:szCs w:val="21"/>
        </w:rPr>
        <w:t>，</w:t>
      </w:r>
    </w:p>
    <w:p w:rsidR="00140BCE" w:rsidRPr="001C7798" w:rsidRDefault="001C7798" w:rsidP="001C7798">
      <w:pPr>
        <w:pStyle w:val="af8"/>
        <w:spacing w:line="24" w:lineRule="atLeast"/>
        <w:ind w:left="420" w:firstLineChars="0" w:firstLine="0"/>
        <w:rPr>
          <w:rFonts w:ascii="Times New Roman" w:eastAsiaTheme="minorEastAsia" w:hAnsi="Times New Roman"/>
          <w:color w:val="000000" w:themeColor="text1"/>
          <w:szCs w:val="21"/>
        </w:rPr>
      </w:pPr>
      <w:r>
        <w:rPr>
          <w:rFonts w:ascii="Times New Roman" w:eastAsiaTheme="minorEastAsia" w:hAnsi="Times New Roman"/>
          <w:color w:val="000000" w:themeColor="text1"/>
          <w:szCs w:val="21"/>
        </w:rPr>
        <w:t xml:space="preserve">        </w:t>
      </w:r>
      <w:r>
        <w:rPr>
          <w:rFonts w:ascii="Times New Roman" w:eastAsiaTheme="minorEastAsia" w:hAnsi="Times New Roman" w:hint="eastAsia"/>
          <w:color w:val="000000" w:themeColor="text1"/>
          <w:szCs w:val="21"/>
        </w:rPr>
        <w:t>故</w:t>
      </w:r>
      <w:r w:rsidRPr="006742E9">
        <w:rPr>
          <w:rFonts w:ascii="Times New Roman" w:eastAsiaTheme="minorEastAsia" w:hAnsi="Times New Roman"/>
          <w:color w:val="000000" w:themeColor="text1"/>
          <w:position w:val="-6"/>
          <w:szCs w:val="21"/>
        </w:rPr>
        <w:object w:dxaOrig="240" w:dyaOrig="260">
          <v:shape id="_x0000_i1419" type="#_x0000_t75" style="width:12pt;height:12.75pt" o:ole="">
            <v:imagedata r:id="rId118" o:title=""/>
          </v:shape>
          <o:OLEObject Type="Embed" ProgID="Equation.DSMT4" ShapeID="_x0000_i1419" DrawAspect="Content" ObjectID="_1463781137" r:id="rId747"/>
        </w:object>
      </w:r>
      <w:r>
        <w:rPr>
          <w:rFonts w:ascii="Times New Roman" w:eastAsiaTheme="minorEastAsia" w:hAnsi="Times New Roman" w:hint="eastAsia"/>
          <w:color w:val="000000" w:themeColor="text1"/>
          <w:szCs w:val="21"/>
        </w:rPr>
        <w:t>的</w:t>
      </w:r>
      <w:r>
        <w:rPr>
          <w:rFonts w:ascii="Times New Roman" w:eastAsiaTheme="minorEastAsia" w:hAnsi="Times New Roman"/>
          <w:color w:val="000000" w:themeColor="text1"/>
          <w:szCs w:val="21"/>
        </w:rPr>
        <w:t>方程为</w:t>
      </w:r>
      <w:r w:rsidRPr="00664C24">
        <w:rPr>
          <w:rFonts w:ascii="Times New Roman" w:eastAsiaTheme="minorEastAsia" w:hAnsi="Times New Roman"/>
          <w:color w:val="000000" w:themeColor="text1"/>
          <w:position w:val="-22"/>
          <w:szCs w:val="21"/>
        </w:rPr>
        <w:object w:dxaOrig="1020" w:dyaOrig="580">
          <v:shape id="_x0000_i1420" type="#_x0000_t75" alt="" style="width:51.75pt;height:28.5pt" o:ole="">
            <v:imagedata r:id="rId330" o:title=""/>
          </v:shape>
          <o:OLEObject Type="Embed" ProgID="Equation.DSMT4" ShapeID="_x0000_i1420" DrawAspect="Content" ObjectID="_1463781138" r:id="rId748"/>
        </w:object>
      </w:r>
      <w:r>
        <w:rPr>
          <w:rFonts w:ascii="Times New Roman" w:eastAsiaTheme="minorEastAsia" w:hAnsi="Times New Roman" w:hint="eastAsia"/>
          <w:color w:val="000000" w:themeColor="text1"/>
          <w:szCs w:val="21"/>
        </w:rPr>
        <w:t>，渐近线</w:t>
      </w:r>
      <w:r>
        <w:rPr>
          <w:rFonts w:ascii="Times New Roman" w:eastAsiaTheme="minorEastAsia" w:hAnsi="Times New Roman"/>
          <w:color w:val="000000" w:themeColor="text1"/>
          <w:szCs w:val="21"/>
        </w:rPr>
        <w:t>方程为</w:t>
      </w:r>
      <w:r w:rsidRPr="00867E0C">
        <w:rPr>
          <w:rFonts w:ascii="Times New Roman" w:eastAsiaTheme="minorEastAsia" w:hAnsi="Times New Roman"/>
          <w:color w:val="000000" w:themeColor="text1"/>
          <w:position w:val="-10"/>
          <w:szCs w:val="21"/>
        </w:rPr>
        <w:object w:dxaOrig="740" w:dyaOrig="300">
          <v:shape id="_x0000_i1421" type="#_x0000_t75" alt="" style="width:37.5pt;height:15pt" o:ole="">
            <v:imagedata r:id="rId332" o:title=""/>
          </v:shape>
          <o:OLEObject Type="Embed" ProgID="Equation.DSMT4" ShapeID="_x0000_i1421" DrawAspect="Content" ObjectID="_1463781139" r:id="rId749"/>
        </w:object>
      </w:r>
      <w:r w:rsidRPr="00664C24">
        <w:rPr>
          <w:rFonts w:ascii="Times New Roman" w:eastAsiaTheme="minorEastAsia" w:hAnsi="Times New Roman"/>
          <w:color w:val="000000" w:themeColor="text1"/>
          <w:szCs w:val="21"/>
        </w:rPr>
        <w:t>．</w:t>
      </w:r>
      <w:r w:rsidR="009A0B57" w:rsidRPr="001C7798">
        <w:rPr>
          <w:rFonts w:ascii="Times New Roman" w:eastAsiaTheme="minorEastAsia" w:hAnsi="Times New Roman"/>
          <w:color w:val="000000" w:themeColor="text1"/>
          <w:szCs w:val="21"/>
        </w:rPr>
        <w:t xml:space="preserve"> </w:t>
      </w:r>
    </w:p>
    <w:p w:rsidR="00AC397E" w:rsidRPr="00225BD9" w:rsidRDefault="00AC397E" w:rsidP="00225BD9">
      <w:pPr>
        <w:spacing w:line="24" w:lineRule="atLeast"/>
        <w:rPr>
          <w:rFonts w:ascii="Times New Roman" w:eastAsiaTheme="minorEastAsia" w:hAnsi="Times New Roman"/>
          <w:color w:val="000000" w:themeColor="text1"/>
          <w:szCs w:val="21"/>
        </w:rPr>
      </w:pPr>
    </w:p>
    <w:p w:rsidR="00140BCE" w:rsidRPr="00664C24" w:rsidRDefault="00140BCE" w:rsidP="00140BCE">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sidR="001C7798" w:rsidRPr="00664C24">
        <w:rPr>
          <w:rFonts w:ascii="Times New Roman" w:eastAsiaTheme="minorEastAsia" w:hAnsi="Times New Roman"/>
          <w:color w:val="000000" w:themeColor="text1"/>
          <w:position w:val="-6"/>
          <w:szCs w:val="21"/>
        </w:rPr>
        <w:object w:dxaOrig="160" w:dyaOrig="260">
          <v:shape id="_x0000_i1422" type="#_x0000_t75" alt="" style="width:8.25pt;height:12.75pt" o:ole="">
            <v:imagedata r:id="rId750" o:title=""/>
          </v:shape>
          <o:OLEObject Type="Embed" ProgID="Equation.DSMT4" ShapeID="_x0000_i1422" DrawAspect="Content" ObjectID="_1463781140" r:id="rId751"/>
        </w:object>
      </w:r>
      <w:r w:rsidR="00866CC9" w:rsidRPr="00664C24">
        <w:rPr>
          <w:rFonts w:ascii="Times New Roman" w:eastAsiaTheme="minorEastAsia" w:hAnsi="Times New Roman"/>
          <w:color w:val="000000" w:themeColor="text1"/>
          <w:szCs w:val="21"/>
        </w:rPr>
        <w:t xml:space="preserve"> </w:t>
      </w:r>
    </w:p>
    <w:p w:rsidR="001C7798" w:rsidRDefault="00140BCE" w:rsidP="00140BCE">
      <w:pPr>
        <w:pStyle w:val="af8"/>
        <w:spacing w:line="24" w:lineRule="atLeast"/>
        <w:ind w:left="420" w:firstLineChars="0" w:firstLine="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【解析】</w:t>
      </w:r>
      <w:r w:rsidR="00866CC9" w:rsidRPr="00664C24">
        <w:rPr>
          <w:rFonts w:ascii="simsun" w:hAnsi="simsun"/>
          <w:color w:val="000000" w:themeColor="text1"/>
          <w:szCs w:val="21"/>
        </w:rPr>
        <w:t>解</w:t>
      </w:r>
      <w:r w:rsidR="00664C24" w:rsidRPr="00664C24">
        <w:rPr>
          <w:rFonts w:ascii="simsun" w:hAnsi="simsun"/>
          <w:color w:val="000000" w:themeColor="text1"/>
          <w:szCs w:val="21"/>
        </w:rPr>
        <w:t>：</w:t>
      </w:r>
      <w:r w:rsidR="001C7798">
        <w:rPr>
          <w:rFonts w:ascii="simsun" w:hAnsi="simsun" w:hint="eastAsia"/>
          <w:color w:val="000000" w:themeColor="text1"/>
          <w:szCs w:val="21"/>
        </w:rPr>
        <w:t>根据</w:t>
      </w:r>
      <w:r w:rsidR="001C7798">
        <w:rPr>
          <w:rFonts w:ascii="simsun" w:hAnsi="simsun"/>
          <w:color w:val="000000" w:themeColor="text1"/>
          <w:szCs w:val="21"/>
        </w:rPr>
        <w:t>等差数列的性质</w:t>
      </w:r>
      <w:r w:rsidR="001C7798">
        <w:rPr>
          <w:rFonts w:ascii="simsun" w:hAnsi="simsun" w:hint="eastAsia"/>
          <w:color w:val="000000" w:themeColor="text1"/>
          <w:szCs w:val="21"/>
        </w:rPr>
        <w:t>，</w:t>
      </w:r>
      <w:r w:rsidR="001C7798" w:rsidRPr="006742E9">
        <w:rPr>
          <w:rFonts w:ascii="Times New Roman" w:eastAsiaTheme="minorEastAsia" w:hAnsi="Times New Roman"/>
          <w:color w:val="000000" w:themeColor="text1"/>
          <w:position w:val="-10"/>
          <w:szCs w:val="21"/>
        </w:rPr>
        <w:object w:dxaOrig="1500" w:dyaOrig="320">
          <v:shape id="_x0000_i1423" type="#_x0000_t75" style="width:75pt;height:15.75pt" o:ole="">
            <v:imagedata r:id="rId752" o:title=""/>
          </v:shape>
          <o:OLEObject Type="Embed" ProgID="Equation.DSMT4" ShapeID="_x0000_i1423" DrawAspect="Content" ObjectID="_1463781141" r:id="rId753"/>
        </w:object>
      </w:r>
      <w:r w:rsidR="001C7798">
        <w:rPr>
          <w:rFonts w:ascii="Times New Roman" w:eastAsiaTheme="minorEastAsia" w:hAnsi="Times New Roman" w:hint="eastAsia"/>
          <w:color w:val="000000" w:themeColor="text1"/>
          <w:szCs w:val="21"/>
        </w:rPr>
        <w:t>，</w:t>
      </w:r>
      <w:r w:rsidR="001C7798" w:rsidRPr="006742E9">
        <w:rPr>
          <w:rFonts w:ascii="Times New Roman" w:eastAsiaTheme="minorEastAsia" w:hAnsi="Times New Roman"/>
          <w:color w:val="000000" w:themeColor="text1"/>
          <w:position w:val="-10"/>
          <w:szCs w:val="21"/>
        </w:rPr>
        <w:object w:dxaOrig="1460" w:dyaOrig="320">
          <v:shape id="_x0000_i1424" type="#_x0000_t75" style="width:72.75pt;height:15.75pt" o:ole="">
            <v:imagedata r:id="rId754" o:title=""/>
          </v:shape>
          <o:OLEObject Type="Embed" ProgID="Equation.DSMT4" ShapeID="_x0000_i1424" DrawAspect="Content" ObjectID="_1463781142" r:id="rId755"/>
        </w:object>
      </w:r>
      <w:r w:rsidR="001C7798">
        <w:rPr>
          <w:rFonts w:ascii="Times New Roman" w:eastAsiaTheme="minorEastAsia" w:hAnsi="Times New Roman" w:hint="eastAsia"/>
          <w:color w:val="000000" w:themeColor="text1"/>
          <w:szCs w:val="21"/>
        </w:rPr>
        <w:t>，</w:t>
      </w:r>
      <w:r w:rsidR="001C7798">
        <w:rPr>
          <w:rFonts w:ascii="Times New Roman" w:eastAsiaTheme="minorEastAsia" w:hAnsi="Times New Roman"/>
          <w:color w:val="000000" w:themeColor="text1"/>
          <w:szCs w:val="21"/>
        </w:rPr>
        <w:t>于是</w:t>
      </w:r>
      <w:r w:rsidR="001C7798" w:rsidRPr="006742E9">
        <w:rPr>
          <w:rFonts w:ascii="Times New Roman" w:eastAsiaTheme="minorEastAsia" w:hAnsi="Times New Roman"/>
          <w:color w:val="000000" w:themeColor="text1"/>
          <w:position w:val="-10"/>
          <w:szCs w:val="21"/>
        </w:rPr>
        <w:object w:dxaOrig="1660" w:dyaOrig="320">
          <v:shape id="_x0000_i1425" type="#_x0000_t75" style="width:83.25pt;height:15.75pt" o:ole="">
            <v:imagedata r:id="rId756" o:title=""/>
          </v:shape>
          <o:OLEObject Type="Embed" ProgID="Equation.DSMT4" ShapeID="_x0000_i1425" DrawAspect="Content" ObjectID="_1463781143" r:id="rId757"/>
        </w:object>
      </w:r>
      <w:r w:rsidR="001C7798">
        <w:rPr>
          <w:rFonts w:ascii="Times New Roman" w:eastAsiaTheme="minorEastAsia" w:hAnsi="Times New Roman" w:hint="eastAsia"/>
          <w:color w:val="000000" w:themeColor="text1"/>
          <w:szCs w:val="21"/>
        </w:rPr>
        <w:t>，</w:t>
      </w:r>
    </w:p>
    <w:p w:rsidR="001C7798" w:rsidRDefault="001C7798" w:rsidP="00140BCE">
      <w:pPr>
        <w:pStyle w:val="af8"/>
        <w:spacing w:line="24" w:lineRule="atLeast"/>
        <w:ind w:left="420" w:firstLineChars="0" w:firstLine="0"/>
        <w:rPr>
          <w:rFonts w:ascii="Times New Roman" w:eastAsiaTheme="minorEastAsia" w:hAnsi="Times New Roman"/>
          <w:color w:val="000000" w:themeColor="text1"/>
          <w:szCs w:val="21"/>
        </w:rPr>
      </w:pPr>
      <w:r>
        <w:rPr>
          <w:rFonts w:ascii="Times New Roman" w:eastAsiaTheme="minorEastAsia" w:hAnsi="Times New Roman"/>
          <w:color w:val="000000" w:themeColor="text1"/>
          <w:szCs w:val="21"/>
        </w:rPr>
        <w:t xml:space="preserve">        </w:t>
      </w:r>
      <w:r>
        <w:rPr>
          <w:rFonts w:ascii="Times New Roman" w:eastAsiaTheme="minorEastAsia" w:hAnsi="Times New Roman" w:hint="eastAsia"/>
          <w:color w:val="000000" w:themeColor="text1"/>
          <w:szCs w:val="21"/>
        </w:rPr>
        <w:t>即</w:t>
      </w:r>
      <w:r w:rsidRPr="006742E9">
        <w:rPr>
          <w:rFonts w:ascii="Times New Roman" w:eastAsiaTheme="minorEastAsia" w:hAnsi="Times New Roman"/>
          <w:color w:val="000000" w:themeColor="text1"/>
          <w:position w:val="-10"/>
          <w:szCs w:val="21"/>
        </w:rPr>
        <w:object w:dxaOrig="1219" w:dyaOrig="320">
          <v:shape id="_x0000_i1426" type="#_x0000_t75" style="width:60.75pt;height:15.75pt" o:ole="">
            <v:imagedata r:id="rId758" o:title=""/>
          </v:shape>
          <o:OLEObject Type="Embed" ProgID="Equation.DSMT4" ShapeID="_x0000_i1426" DrawAspect="Content" ObjectID="_1463781144" r:id="rId759"/>
        </w:object>
      </w:r>
      <w:r>
        <w:rPr>
          <w:rFonts w:ascii="Times New Roman" w:eastAsiaTheme="minorEastAsia" w:hAnsi="Times New Roman" w:hint="eastAsia"/>
          <w:color w:val="000000" w:themeColor="text1"/>
          <w:szCs w:val="21"/>
        </w:rPr>
        <w:t>，</w:t>
      </w:r>
      <w:r>
        <w:rPr>
          <w:rFonts w:ascii="Times New Roman" w:eastAsiaTheme="minorEastAsia" w:hAnsi="Times New Roman"/>
          <w:color w:val="000000" w:themeColor="text1"/>
          <w:szCs w:val="21"/>
        </w:rPr>
        <w:t>所以</w:t>
      </w:r>
      <w:r w:rsidRPr="006742E9">
        <w:rPr>
          <w:rFonts w:ascii="Times New Roman" w:eastAsiaTheme="minorEastAsia" w:hAnsi="Times New Roman"/>
          <w:color w:val="000000" w:themeColor="text1"/>
          <w:position w:val="-10"/>
          <w:szCs w:val="21"/>
        </w:rPr>
        <w:object w:dxaOrig="1400" w:dyaOrig="320">
          <v:shape id="_x0000_i1427" type="#_x0000_t75" style="width:69.75pt;height:15.75pt" o:ole="">
            <v:imagedata r:id="rId760" o:title=""/>
          </v:shape>
          <o:OLEObject Type="Embed" ProgID="Equation.DSMT4" ShapeID="_x0000_i1427" DrawAspect="Content" ObjectID="_1463781145" r:id="rId761"/>
        </w:object>
      </w:r>
      <w:r>
        <w:rPr>
          <w:rFonts w:ascii="Times New Roman" w:eastAsiaTheme="minorEastAsia" w:hAnsi="Times New Roman" w:hint="eastAsia"/>
          <w:color w:val="000000" w:themeColor="text1"/>
          <w:szCs w:val="21"/>
        </w:rPr>
        <w:t>，</w:t>
      </w:r>
    </w:p>
    <w:p w:rsidR="001C7798" w:rsidRDefault="001C7798" w:rsidP="00140BCE">
      <w:pPr>
        <w:pStyle w:val="af8"/>
        <w:spacing w:line="24" w:lineRule="atLeast"/>
        <w:ind w:left="420" w:firstLineChars="0" w:firstLine="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 xml:space="preserve">        </w:t>
      </w:r>
      <w:r>
        <w:rPr>
          <w:rFonts w:ascii="Times New Roman" w:eastAsiaTheme="minorEastAsia" w:hAnsi="Times New Roman" w:hint="eastAsia"/>
          <w:color w:val="000000" w:themeColor="text1"/>
          <w:szCs w:val="21"/>
        </w:rPr>
        <w:t>故</w:t>
      </w:r>
      <w:r w:rsidRPr="001C7798">
        <w:rPr>
          <w:rFonts w:ascii="Times New Roman" w:eastAsiaTheme="minorEastAsia" w:hAnsi="Times New Roman"/>
          <w:color w:val="000000" w:themeColor="text1"/>
          <w:position w:val="-10"/>
          <w:szCs w:val="21"/>
        </w:rPr>
        <w:object w:dxaOrig="240" w:dyaOrig="320">
          <v:shape id="_x0000_i1428" type="#_x0000_t75" style="width:12pt;height:15.75pt" o:ole="">
            <v:imagedata r:id="rId762" o:title=""/>
          </v:shape>
          <o:OLEObject Type="Embed" ProgID="Equation.DSMT4" ShapeID="_x0000_i1428" DrawAspect="Content" ObjectID="_1463781146" r:id="rId763"/>
        </w:object>
      </w:r>
      <w:r>
        <w:rPr>
          <w:rFonts w:ascii="Times New Roman" w:eastAsiaTheme="minorEastAsia" w:hAnsi="Times New Roman" w:hint="eastAsia"/>
          <w:color w:val="000000" w:themeColor="text1"/>
          <w:szCs w:val="21"/>
        </w:rPr>
        <w:t>为</w:t>
      </w:r>
      <w:r w:rsidRPr="006742E9">
        <w:rPr>
          <w:rFonts w:ascii="Times New Roman" w:eastAsiaTheme="minorEastAsia" w:hAnsi="Times New Roman"/>
          <w:color w:val="000000" w:themeColor="text1"/>
          <w:position w:val="-12"/>
          <w:szCs w:val="21"/>
        </w:rPr>
        <w:object w:dxaOrig="440" w:dyaOrig="340">
          <v:shape id="_x0000_i1429" type="#_x0000_t75" style="width:21.75pt;height:17.25pt" o:ole="">
            <v:imagedata r:id="rId125" o:title=""/>
          </v:shape>
          <o:OLEObject Type="Embed" ProgID="Equation.DSMT4" ShapeID="_x0000_i1429" DrawAspect="Content" ObjectID="_1463781147" r:id="rId764"/>
        </w:object>
      </w:r>
      <w:r>
        <w:rPr>
          <w:rFonts w:ascii="Times New Roman" w:eastAsiaTheme="minorEastAsia" w:hAnsi="Times New Roman" w:hint="eastAsia"/>
          <w:color w:val="000000" w:themeColor="text1"/>
          <w:szCs w:val="21"/>
        </w:rPr>
        <w:t>的</w:t>
      </w:r>
      <w:r>
        <w:rPr>
          <w:rFonts w:ascii="Times New Roman" w:eastAsiaTheme="minorEastAsia" w:hAnsi="Times New Roman"/>
          <w:color w:val="000000" w:themeColor="text1"/>
          <w:szCs w:val="21"/>
        </w:rPr>
        <w:t>前</w:t>
      </w:r>
      <w:r w:rsidRPr="006742E9">
        <w:rPr>
          <w:rFonts w:ascii="Times New Roman" w:eastAsiaTheme="minorEastAsia" w:hAnsi="Times New Roman"/>
          <w:color w:val="000000" w:themeColor="text1"/>
          <w:position w:val="-6"/>
          <w:szCs w:val="21"/>
        </w:rPr>
        <w:object w:dxaOrig="180" w:dyaOrig="200">
          <v:shape id="_x0000_i1430" type="#_x0000_t75" style="width:9pt;height:9.75pt" o:ole="">
            <v:imagedata r:id="rId134" o:title=""/>
          </v:shape>
          <o:OLEObject Type="Embed" ProgID="Equation.DSMT4" ShapeID="_x0000_i1430" DrawAspect="Content" ObjectID="_1463781148" r:id="rId765"/>
        </w:object>
      </w:r>
      <w:r>
        <w:rPr>
          <w:rFonts w:ascii="Times New Roman" w:eastAsiaTheme="minorEastAsia" w:hAnsi="Times New Roman" w:hint="eastAsia"/>
          <w:color w:val="000000" w:themeColor="text1"/>
          <w:szCs w:val="21"/>
        </w:rPr>
        <w:t>项</w:t>
      </w:r>
      <w:r>
        <w:rPr>
          <w:rFonts w:ascii="Times New Roman" w:eastAsiaTheme="minorEastAsia" w:hAnsi="Times New Roman"/>
          <w:color w:val="000000" w:themeColor="text1"/>
          <w:szCs w:val="21"/>
        </w:rPr>
        <w:t>和</w:t>
      </w:r>
      <w:r>
        <w:rPr>
          <w:rFonts w:ascii="Times New Roman" w:eastAsiaTheme="minorEastAsia" w:hAnsi="Times New Roman" w:hint="eastAsia"/>
          <w:color w:val="000000" w:themeColor="text1"/>
          <w:szCs w:val="21"/>
        </w:rPr>
        <w:t>中</w:t>
      </w:r>
      <w:r>
        <w:rPr>
          <w:rFonts w:ascii="Times New Roman" w:eastAsiaTheme="minorEastAsia" w:hAnsi="Times New Roman"/>
          <w:color w:val="000000" w:themeColor="text1"/>
          <w:szCs w:val="21"/>
        </w:rPr>
        <w:t>最大</w:t>
      </w:r>
      <w:r>
        <w:rPr>
          <w:rFonts w:ascii="Times New Roman" w:eastAsiaTheme="minorEastAsia" w:hAnsi="Times New Roman" w:hint="eastAsia"/>
          <w:color w:val="000000" w:themeColor="text1"/>
          <w:szCs w:val="21"/>
        </w:rPr>
        <w:t>值</w:t>
      </w:r>
      <w:r w:rsidRPr="00664C24">
        <w:rPr>
          <w:rFonts w:ascii="Times New Roman" w:eastAsiaTheme="minorEastAsia" w:hAnsi="Times New Roman"/>
          <w:color w:val="000000" w:themeColor="text1"/>
          <w:szCs w:val="21"/>
        </w:rPr>
        <w:t>．</w:t>
      </w:r>
    </w:p>
    <w:p w:rsidR="00AC397E" w:rsidRPr="00664C24" w:rsidRDefault="00AC397E" w:rsidP="00866CC9">
      <w:pPr>
        <w:spacing w:line="24" w:lineRule="atLeast"/>
        <w:rPr>
          <w:rFonts w:ascii="Times New Roman" w:eastAsiaTheme="minorEastAsia" w:hAnsi="Times New Roman"/>
          <w:color w:val="000000" w:themeColor="text1"/>
          <w:szCs w:val="21"/>
        </w:rPr>
      </w:pPr>
    </w:p>
    <w:p w:rsidR="00140BCE" w:rsidRPr="00664C24" w:rsidRDefault="00140BCE" w:rsidP="00140BCE">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sidR="001C7798" w:rsidRPr="00664C24">
        <w:rPr>
          <w:rFonts w:ascii="Times New Roman" w:eastAsiaTheme="minorEastAsia" w:hAnsi="Times New Roman"/>
          <w:color w:val="000000" w:themeColor="text1"/>
          <w:position w:val="-6"/>
          <w:szCs w:val="21"/>
        </w:rPr>
        <w:object w:dxaOrig="279" w:dyaOrig="260">
          <v:shape id="_x0000_i1431" type="#_x0000_t75" alt="" style="width:14.25pt;height:12.75pt" o:ole="">
            <v:imagedata r:id="rId766" o:title=""/>
          </v:shape>
          <o:OLEObject Type="Embed" ProgID="Equation.DSMT4" ShapeID="_x0000_i1431" DrawAspect="Content" ObjectID="_1463781149" r:id="rId767"/>
        </w:object>
      </w:r>
    </w:p>
    <w:p w:rsidR="00EF79F8" w:rsidRDefault="00140BCE" w:rsidP="00140BCE">
      <w:pPr>
        <w:pStyle w:val="af8"/>
        <w:spacing w:line="24" w:lineRule="atLeast"/>
        <w:ind w:left="420" w:firstLineChars="0" w:firstLine="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【解析】</w:t>
      </w:r>
      <w:r w:rsidR="00013899" w:rsidRPr="00664C24">
        <w:rPr>
          <w:rFonts w:ascii="simsun" w:hAnsi="simsun"/>
          <w:color w:val="000000" w:themeColor="text1"/>
          <w:szCs w:val="21"/>
        </w:rPr>
        <w:t>解</w:t>
      </w:r>
      <w:r w:rsidR="00664C24" w:rsidRPr="00664C24">
        <w:rPr>
          <w:rFonts w:ascii="simsun" w:hAnsi="simsun"/>
          <w:color w:val="000000" w:themeColor="text1"/>
          <w:szCs w:val="21"/>
        </w:rPr>
        <w:t>：</w:t>
      </w:r>
      <w:r w:rsidR="00EF79F8">
        <w:rPr>
          <w:rFonts w:ascii="simsun" w:hAnsi="simsun" w:hint="eastAsia"/>
          <w:color w:val="000000" w:themeColor="text1"/>
          <w:szCs w:val="21"/>
        </w:rPr>
        <w:t>因为</w:t>
      </w:r>
      <w:r w:rsidR="001C7798" w:rsidRPr="00E30376">
        <w:rPr>
          <w:rFonts w:ascii="Times New Roman" w:eastAsiaTheme="minorEastAsia" w:hAnsi="Times New Roman"/>
          <w:color w:val="000000" w:themeColor="text1"/>
          <w:position w:val="-4"/>
          <w:szCs w:val="21"/>
        </w:rPr>
        <w:object w:dxaOrig="220" w:dyaOrig="240">
          <v:shape id="_x0000_i1432" type="#_x0000_t75" style="width:11.25pt;height:12pt" o:ole="">
            <v:imagedata r:id="rId138" o:title=""/>
          </v:shape>
          <o:OLEObject Type="Embed" ProgID="Equation.DSMT4" ShapeID="_x0000_i1432" DrawAspect="Content" ObjectID="_1463781150" r:id="rId768"/>
        </w:object>
      </w:r>
      <w:r w:rsidR="001C7798">
        <w:rPr>
          <w:rFonts w:ascii="Times New Roman" w:eastAsiaTheme="minorEastAsia" w:hAnsi="Times New Roman" w:hint="eastAsia"/>
          <w:color w:val="000000" w:themeColor="text1"/>
          <w:szCs w:val="21"/>
        </w:rPr>
        <w:t>与</w:t>
      </w:r>
      <w:r w:rsidR="001C7798" w:rsidRPr="00E30376">
        <w:rPr>
          <w:rFonts w:ascii="Times New Roman" w:eastAsiaTheme="minorEastAsia" w:hAnsi="Times New Roman"/>
          <w:color w:val="000000" w:themeColor="text1"/>
          <w:position w:val="-4"/>
          <w:szCs w:val="21"/>
        </w:rPr>
        <w:object w:dxaOrig="220" w:dyaOrig="240">
          <v:shape id="_x0000_i1433" type="#_x0000_t75" style="width:11.25pt;height:12pt" o:ole="">
            <v:imagedata r:id="rId140" o:title=""/>
          </v:shape>
          <o:OLEObject Type="Embed" ProgID="Equation.DSMT4" ShapeID="_x0000_i1433" DrawAspect="Content" ObjectID="_1463781151" r:id="rId769"/>
        </w:object>
      </w:r>
      <w:r w:rsidR="001C7798">
        <w:rPr>
          <w:rFonts w:ascii="Times New Roman" w:eastAsiaTheme="minorEastAsia" w:hAnsi="Times New Roman" w:hint="eastAsia"/>
          <w:color w:val="000000" w:themeColor="text1"/>
          <w:szCs w:val="21"/>
        </w:rPr>
        <w:t>相邻</w:t>
      </w:r>
      <w:r w:rsidR="001C7798">
        <w:rPr>
          <w:rFonts w:ascii="Times New Roman" w:eastAsiaTheme="minorEastAsia" w:hAnsi="Times New Roman"/>
          <w:color w:val="000000" w:themeColor="text1"/>
          <w:szCs w:val="21"/>
        </w:rPr>
        <w:t>，</w:t>
      </w:r>
      <w:r w:rsidR="00EF79F8">
        <w:rPr>
          <w:rFonts w:ascii="Times New Roman" w:eastAsiaTheme="minorEastAsia" w:hAnsi="Times New Roman" w:hint="eastAsia"/>
          <w:color w:val="000000" w:themeColor="text1"/>
          <w:szCs w:val="21"/>
        </w:rPr>
        <w:t>所以应用</w:t>
      </w:r>
      <w:r w:rsidR="001C7798">
        <w:rPr>
          <w:rFonts w:ascii="Times New Roman" w:eastAsiaTheme="minorEastAsia" w:hAnsi="Times New Roman" w:hint="eastAsia"/>
          <w:color w:val="000000" w:themeColor="text1"/>
          <w:szCs w:val="21"/>
        </w:rPr>
        <w:t>捆绑法</w:t>
      </w:r>
      <w:r w:rsidR="001C7798">
        <w:rPr>
          <w:rFonts w:ascii="Times New Roman" w:eastAsiaTheme="minorEastAsia" w:hAnsi="Times New Roman"/>
          <w:color w:val="000000" w:themeColor="text1"/>
          <w:szCs w:val="21"/>
        </w:rPr>
        <w:t>，</w:t>
      </w:r>
      <w:r w:rsidR="00EF79F8">
        <w:rPr>
          <w:rFonts w:ascii="Times New Roman" w:eastAsiaTheme="minorEastAsia" w:hAnsi="Times New Roman" w:hint="eastAsia"/>
          <w:color w:val="000000" w:themeColor="text1"/>
          <w:szCs w:val="21"/>
        </w:rPr>
        <w:t>将</w:t>
      </w:r>
      <w:r w:rsidR="00EF79F8" w:rsidRPr="00E30376">
        <w:rPr>
          <w:rFonts w:ascii="Times New Roman" w:eastAsiaTheme="minorEastAsia" w:hAnsi="Times New Roman"/>
          <w:color w:val="000000" w:themeColor="text1"/>
          <w:position w:val="-4"/>
          <w:szCs w:val="21"/>
        </w:rPr>
        <w:object w:dxaOrig="220" w:dyaOrig="240">
          <v:shape id="_x0000_i1434" type="#_x0000_t75" style="width:11.25pt;height:12pt" o:ole="">
            <v:imagedata r:id="rId138" o:title=""/>
          </v:shape>
          <o:OLEObject Type="Embed" ProgID="Equation.DSMT4" ShapeID="_x0000_i1434" DrawAspect="Content" ObjectID="_1463781152" r:id="rId770"/>
        </w:object>
      </w:r>
      <w:r w:rsidR="00EF79F8">
        <w:rPr>
          <w:rFonts w:ascii="Times New Roman" w:eastAsiaTheme="minorEastAsia" w:hAnsi="Times New Roman" w:hint="eastAsia"/>
          <w:color w:val="000000" w:themeColor="text1"/>
          <w:szCs w:val="21"/>
        </w:rPr>
        <w:t>和</w:t>
      </w:r>
      <w:r w:rsidR="00EF79F8" w:rsidRPr="00E30376">
        <w:rPr>
          <w:rFonts w:ascii="Times New Roman" w:eastAsiaTheme="minorEastAsia" w:hAnsi="Times New Roman"/>
          <w:color w:val="000000" w:themeColor="text1"/>
          <w:position w:val="-4"/>
          <w:szCs w:val="21"/>
        </w:rPr>
        <w:object w:dxaOrig="220" w:dyaOrig="240">
          <v:shape id="_x0000_i1435" type="#_x0000_t75" style="width:11.25pt;height:12pt" o:ole="">
            <v:imagedata r:id="rId140" o:title=""/>
          </v:shape>
          <o:OLEObject Type="Embed" ProgID="Equation.DSMT4" ShapeID="_x0000_i1435" DrawAspect="Content" ObjectID="_1463781153" r:id="rId771"/>
        </w:object>
      </w:r>
      <w:r w:rsidR="00EF79F8">
        <w:rPr>
          <w:rFonts w:ascii="Times New Roman" w:eastAsiaTheme="minorEastAsia" w:hAnsi="Times New Roman" w:hint="eastAsia"/>
          <w:color w:val="000000" w:themeColor="text1"/>
          <w:szCs w:val="21"/>
        </w:rPr>
        <w:t>当成</w:t>
      </w:r>
      <w:r w:rsidR="00EF79F8">
        <w:rPr>
          <w:rFonts w:ascii="Times New Roman" w:eastAsiaTheme="minorEastAsia" w:hAnsi="Times New Roman"/>
          <w:color w:val="000000" w:themeColor="text1"/>
          <w:szCs w:val="21"/>
        </w:rPr>
        <w:t>一个整体</w:t>
      </w:r>
      <w:r w:rsidR="00EF79F8">
        <w:rPr>
          <w:rFonts w:ascii="Times New Roman" w:eastAsiaTheme="minorEastAsia" w:hAnsi="Times New Roman" w:hint="eastAsia"/>
          <w:color w:val="000000" w:themeColor="text1"/>
          <w:szCs w:val="21"/>
        </w:rPr>
        <w:t>捆绑</w:t>
      </w:r>
      <w:r w:rsidR="00EF79F8">
        <w:rPr>
          <w:rFonts w:ascii="Times New Roman" w:eastAsiaTheme="minorEastAsia" w:hAnsi="Times New Roman"/>
          <w:color w:val="000000" w:themeColor="text1"/>
          <w:szCs w:val="21"/>
        </w:rPr>
        <w:t>成一个元素</w:t>
      </w:r>
      <w:r w:rsidR="00EF79F8">
        <w:rPr>
          <w:rFonts w:ascii="Times New Roman" w:eastAsiaTheme="minorEastAsia" w:hAnsi="Times New Roman" w:hint="eastAsia"/>
          <w:color w:val="000000" w:themeColor="text1"/>
          <w:szCs w:val="21"/>
        </w:rPr>
        <w:t>，</w:t>
      </w:r>
    </w:p>
    <w:p w:rsidR="001C7798" w:rsidRPr="00EF79F8" w:rsidRDefault="00EF79F8" w:rsidP="00EF79F8">
      <w:pPr>
        <w:pStyle w:val="af8"/>
        <w:spacing w:line="24" w:lineRule="atLeast"/>
        <w:ind w:left="420" w:firstLineChars="400" w:firstLine="840"/>
        <w:rPr>
          <w:rFonts w:ascii="Times New Roman" w:eastAsiaTheme="minorEastAsia" w:hAnsi="Times New Roman"/>
          <w:color w:val="000000" w:themeColor="text1"/>
          <w:szCs w:val="21"/>
        </w:rPr>
      </w:pPr>
      <w:r>
        <w:rPr>
          <w:rFonts w:ascii="Times New Roman" w:eastAsiaTheme="minorEastAsia" w:hAnsi="Times New Roman"/>
          <w:color w:val="000000" w:themeColor="text1"/>
          <w:szCs w:val="21"/>
        </w:rPr>
        <w:t>又因为</w:t>
      </w:r>
      <w:r w:rsidRPr="00E30376">
        <w:rPr>
          <w:rFonts w:ascii="Times New Roman" w:eastAsiaTheme="minorEastAsia" w:hAnsi="Times New Roman"/>
          <w:color w:val="000000" w:themeColor="text1"/>
          <w:position w:val="-4"/>
          <w:szCs w:val="21"/>
        </w:rPr>
        <w:object w:dxaOrig="220" w:dyaOrig="240">
          <v:shape id="_x0000_i1436" type="#_x0000_t75" style="width:11.25pt;height:12pt" o:ole="">
            <v:imagedata r:id="rId138" o:title=""/>
          </v:shape>
          <o:OLEObject Type="Embed" ProgID="Equation.DSMT4" ShapeID="_x0000_i1436" DrawAspect="Content" ObjectID="_1463781154" r:id="rId772"/>
        </w:object>
      </w:r>
      <w:r>
        <w:rPr>
          <w:rFonts w:ascii="Times New Roman" w:eastAsiaTheme="minorEastAsia" w:hAnsi="Times New Roman" w:hint="eastAsia"/>
          <w:color w:val="000000" w:themeColor="text1"/>
          <w:szCs w:val="21"/>
        </w:rPr>
        <w:t>与</w:t>
      </w:r>
      <w:r w:rsidRPr="00E30376">
        <w:rPr>
          <w:rFonts w:ascii="Times New Roman" w:eastAsiaTheme="minorEastAsia" w:hAnsi="Times New Roman"/>
          <w:color w:val="000000" w:themeColor="text1"/>
          <w:position w:val="-6"/>
          <w:szCs w:val="21"/>
        </w:rPr>
        <w:object w:dxaOrig="220" w:dyaOrig="260">
          <v:shape id="_x0000_i1437" type="#_x0000_t75" style="width:11.25pt;height:12.75pt" o:ole="">
            <v:imagedata r:id="rId143" o:title=""/>
          </v:shape>
          <o:OLEObject Type="Embed" ProgID="Equation.DSMT4" ShapeID="_x0000_i1437" DrawAspect="Content" ObjectID="_1463781155" r:id="rId773"/>
        </w:object>
      </w:r>
      <w:r>
        <w:rPr>
          <w:rFonts w:ascii="Times New Roman" w:eastAsiaTheme="minorEastAsia" w:hAnsi="Times New Roman" w:hint="eastAsia"/>
          <w:color w:val="000000" w:themeColor="text1"/>
          <w:szCs w:val="21"/>
        </w:rPr>
        <w:t>不相邻，</w:t>
      </w:r>
      <w:r w:rsidRPr="00EF79F8">
        <w:rPr>
          <w:rFonts w:ascii="Times New Roman" w:eastAsiaTheme="minorEastAsia" w:hAnsi="Times New Roman"/>
          <w:color w:val="000000" w:themeColor="text1"/>
          <w:szCs w:val="21"/>
        </w:rPr>
        <w:t>所以分</w:t>
      </w:r>
      <w:r w:rsidRPr="00EF79F8">
        <w:rPr>
          <w:rFonts w:ascii="Times New Roman" w:eastAsiaTheme="minorEastAsia" w:hAnsi="Times New Roman" w:hint="eastAsia"/>
          <w:color w:val="000000" w:themeColor="text1"/>
          <w:szCs w:val="21"/>
        </w:rPr>
        <w:t>两种</w:t>
      </w:r>
      <w:r w:rsidRPr="00EF79F8">
        <w:rPr>
          <w:rFonts w:ascii="Times New Roman" w:eastAsiaTheme="minorEastAsia" w:hAnsi="Times New Roman"/>
          <w:color w:val="000000" w:themeColor="text1"/>
          <w:szCs w:val="21"/>
        </w:rPr>
        <w:t>情况；</w:t>
      </w:r>
    </w:p>
    <w:p w:rsidR="00EF79F8" w:rsidRDefault="00EF79F8" w:rsidP="00EF79F8">
      <w:pPr>
        <w:pStyle w:val="af8"/>
        <w:spacing w:line="24" w:lineRule="atLeast"/>
        <w:ind w:left="420" w:firstLineChars="350" w:firstLine="735"/>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w:t>
      </w:r>
      <w:r>
        <w:rPr>
          <w:rFonts w:ascii="Times New Roman" w:eastAsiaTheme="minorEastAsia" w:hAnsi="Times New Roman"/>
          <w:color w:val="000000" w:themeColor="text1"/>
          <w:szCs w:val="21"/>
        </w:rPr>
        <w:t>1</w:t>
      </w:r>
      <w:r>
        <w:rPr>
          <w:rFonts w:ascii="Times New Roman" w:eastAsiaTheme="minorEastAsia" w:hAnsi="Times New Roman"/>
          <w:color w:val="000000" w:themeColor="text1"/>
          <w:szCs w:val="21"/>
        </w:rPr>
        <w:t>）</w:t>
      </w:r>
      <w:r w:rsidRPr="00E30376">
        <w:rPr>
          <w:rFonts w:ascii="Times New Roman" w:eastAsiaTheme="minorEastAsia" w:hAnsi="Times New Roman"/>
          <w:color w:val="000000" w:themeColor="text1"/>
          <w:position w:val="-6"/>
          <w:szCs w:val="21"/>
        </w:rPr>
        <w:object w:dxaOrig="220" w:dyaOrig="260">
          <v:shape id="_x0000_i1438" type="#_x0000_t75" style="width:11.25pt;height:12.75pt" o:ole="">
            <v:imagedata r:id="rId143" o:title=""/>
          </v:shape>
          <o:OLEObject Type="Embed" ProgID="Equation.DSMT4" ShapeID="_x0000_i1438" DrawAspect="Content" ObjectID="_1463781156" r:id="rId774"/>
        </w:object>
      </w:r>
      <w:r>
        <w:rPr>
          <w:rFonts w:ascii="Times New Roman" w:eastAsiaTheme="minorEastAsia" w:hAnsi="Times New Roman" w:hint="eastAsia"/>
          <w:color w:val="000000" w:themeColor="text1"/>
          <w:szCs w:val="21"/>
        </w:rPr>
        <w:t>与</w:t>
      </w:r>
      <w:r w:rsidRPr="00E30376">
        <w:rPr>
          <w:rFonts w:ascii="Times New Roman" w:eastAsiaTheme="minorEastAsia" w:hAnsi="Times New Roman"/>
          <w:color w:val="000000" w:themeColor="text1"/>
          <w:position w:val="-4"/>
          <w:szCs w:val="21"/>
        </w:rPr>
        <w:object w:dxaOrig="220" w:dyaOrig="240">
          <v:shape id="_x0000_i1439" type="#_x0000_t75" style="width:11.25pt;height:12pt" o:ole="">
            <v:imagedata r:id="rId138" o:title=""/>
          </v:shape>
          <o:OLEObject Type="Embed" ProgID="Equation.DSMT4" ShapeID="_x0000_i1439" DrawAspect="Content" ObjectID="_1463781157" r:id="rId775"/>
        </w:object>
      </w:r>
      <w:r>
        <w:rPr>
          <w:rFonts w:ascii="Times New Roman" w:eastAsiaTheme="minorEastAsia" w:hAnsi="Times New Roman" w:hint="eastAsia"/>
          <w:color w:val="000000" w:themeColor="text1"/>
          <w:szCs w:val="21"/>
        </w:rPr>
        <w:t>和</w:t>
      </w:r>
      <w:r w:rsidRPr="00E30376">
        <w:rPr>
          <w:rFonts w:ascii="Times New Roman" w:eastAsiaTheme="minorEastAsia" w:hAnsi="Times New Roman"/>
          <w:color w:val="000000" w:themeColor="text1"/>
          <w:position w:val="-4"/>
          <w:szCs w:val="21"/>
        </w:rPr>
        <w:object w:dxaOrig="220" w:dyaOrig="240">
          <v:shape id="_x0000_i1440" type="#_x0000_t75" style="width:11.25pt;height:12pt" o:ole="">
            <v:imagedata r:id="rId140" o:title=""/>
          </v:shape>
          <o:OLEObject Type="Embed" ProgID="Equation.DSMT4" ShapeID="_x0000_i1440" DrawAspect="Content" ObjectID="_1463781158" r:id="rId776"/>
        </w:object>
      </w:r>
      <w:r>
        <w:rPr>
          <w:rFonts w:ascii="Times New Roman" w:eastAsiaTheme="minorEastAsia" w:hAnsi="Times New Roman" w:hint="eastAsia"/>
          <w:color w:val="000000" w:themeColor="text1"/>
          <w:szCs w:val="21"/>
        </w:rPr>
        <w:t>这个</w:t>
      </w:r>
      <w:r>
        <w:rPr>
          <w:rFonts w:ascii="Times New Roman" w:eastAsiaTheme="minorEastAsia" w:hAnsi="Times New Roman"/>
          <w:color w:val="000000" w:themeColor="text1"/>
          <w:szCs w:val="21"/>
        </w:rPr>
        <w:t>整体</w:t>
      </w:r>
      <w:r>
        <w:rPr>
          <w:rFonts w:ascii="Times New Roman" w:eastAsiaTheme="minorEastAsia" w:hAnsi="Times New Roman" w:hint="eastAsia"/>
          <w:color w:val="000000" w:themeColor="text1"/>
          <w:szCs w:val="21"/>
        </w:rPr>
        <w:t>相邻</w:t>
      </w:r>
      <w:r>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这时</w:t>
      </w:r>
      <w:r>
        <w:rPr>
          <w:rFonts w:ascii="Times New Roman" w:eastAsiaTheme="minorEastAsia" w:hAnsi="Times New Roman"/>
          <w:color w:val="000000" w:themeColor="text1"/>
          <w:szCs w:val="21"/>
        </w:rPr>
        <w:t>应采用插空法，摆法有</w:t>
      </w:r>
      <w:r w:rsidRPr="00EF79F8">
        <w:rPr>
          <w:rFonts w:ascii="Times New Roman" w:eastAsiaTheme="minorEastAsia" w:hAnsi="Times New Roman"/>
          <w:color w:val="000000" w:themeColor="text1"/>
          <w:position w:val="-10"/>
          <w:szCs w:val="21"/>
        </w:rPr>
        <w:object w:dxaOrig="1460" w:dyaOrig="340">
          <v:shape id="_x0000_i1441" type="#_x0000_t75" style="width:72.75pt;height:17.25pt" o:ole="">
            <v:imagedata r:id="rId777" o:title=""/>
          </v:shape>
          <o:OLEObject Type="Embed" ProgID="Equation.DSMT4" ShapeID="_x0000_i1441" DrawAspect="Content" ObjectID="_1463781159" r:id="rId778"/>
        </w:object>
      </w:r>
      <w:r>
        <w:rPr>
          <w:rFonts w:ascii="Times New Roman" w:eastAsiaTheme="minorEastAsia" w:hAnsi="Times New Roman" w:hint="eastAsia"/>
          <w:color w:val="000000" w:themeColor="text1"/>
          <w:szCs w:val="21"/>
        </w:rPr>
        <w:t>种</w:t>
      </w:r>
      <w:r>
        <w:rPr>
          <w:rFonts w:ascii="Times New Roman" w:eastAsiaTheme="minorEastAsia" w:hAnsi="Times New Roman"/>
          <w:color w:val="000000" w:themeColor="text1"/>
          <w:szCs w:val="21"/>
        </w:rPr>
        <w:t>；</w:t>
      </w:r>
    </w:p>
    <w:p w:rsidR="00EF79F8" w:rsidRPr="00EF79F8" w:rsidRDefault="00EF79F8" w:rsidP="00EF79F8">
      <w:pPr>
        <w:pStyle w:val="af8"/>
        <w:spacing w:line="24" w:lineRule="atLeast"/>
        <w:ind w:left="420" w:firstLineChars="350" w:firstLine="735"/>
        <w:rPr>
          <w:rFonts w:ascii="Times New Roman" w:eastAsiaTheme="minorEastAsia" w:hAnsi="Times New Roman"/>
          <w:color w:val="000000" w:themeColor="text1"/>
          <w:szCs w:val="21"/>
        </w:rPr>
      </w:pPr>
      <w:r>
        <w:rPr>
          <w:rFonts w:ascii="simsun" w:hAnsi="simsun" w:hint="eastAsia"/>
          <w:color w:val="000000" w:themeColor="text1"/>
          <w:szCs w:val="21"/>
        </w:rPr>
        <w:t>（</w:t>
      </w:r>
      <w:r>
        <w:rPr>
          <w:rFonts w:ascii="simsun" w:hAnsi="simsun"/>
          <w:color w:val="000000" w:themeColor="text1"/>
          <w:szCs w:val="21"/>
        </w:rPr>
        <w:t>2</w:t>
      </w:r>
      <w:r>
        <w:rPr>
          <w:rFonts w:ascii="simsun" w:hAnsi="simsun"/>
          <w:color w:val="000000" w:themeColor="text1"/>
          <w:szCs w:val="21"/>
        </w:rPr>
        <w:t>）</w:t>
      </w:r>
      <w:r w:rsidRPr="00E30376">
        <w:rPr>
          <w:rFonts w:ascii="Times New Roman" w:eastAsiaTheme="minorEastAsia" w:hAnsi="Times New Roman"/>
          <w:color w:val="000000" w:themeColor="text1"/>
          <w:position w:val="-4"/>
          <w:szCs w:val="21"/>
        </w:rPr>
        <w:object w:dxaOrig="220" w:dyaOrig="240">
          <v:shape id="_x0000_i1442" type="#_x0000_t75" style="width:11.25pt;height:12pt" o:ole="">
            <v:imagedata r:id="rId140" o:title=""/>
          </v:shape>
          <o:OLEObject Type="Embed" ProgID="Equation.DSMT4" ShapeID="_x0000_i1442" DrawAspect="Content" ObjectID="_1463781160" r:id="rId779"/>
        </w:object>
      </w:r>
      <w:r>
        <w:rPr>
          <w:rFonts w:ascii="Times New Roman" w:eastAsiaTheme="minorEastAsia" w:hAnsi="Times New Roman" w:hint="eastAsia"/>
          <w:color w:val="000000" w:themeColor="text1"/>
          <w:szCs w:val="21"/>
        </w:rPr>
        <w:t>正好</w:t>
      </w:r>
      <w:r>
        <w:rPr>
          <w:rFonts w:ascii="Times New Roman" w:eastAsiaTheme="minorEastAsia" w:hAnsi="Times New Roman"/>
          <w:color w:val="000000" w:themeColor="text1"/>
          <w:szCs w:val="21"/>
        </w:rPr>
        <w:t>在</w:t>
      </w:r>
      <w:r w:rsidRPr="00E30376">
        <w:rPr>
          <w:rFonts w:ascii="Times New Roman" w:eastAsiaTheme="minorEastAsia" w:hAnsi="Times New Roman"/>
          <w:color w:val="000000" w:themeColor="text1"/>
          <w:position w:val="-4"/>
          <w:szCs w:val="21"/>
        </w:rPr>
        <w:object w:dxaOrig="220" w:dyaOrig="240">
          <v:shape id="_x0000_i1443" type="#_x0000_t75" style="width:11.25pt;height:12pt" o:ole="">
            <v:imagedata r:id="rId138" o:title=""/>
          </v:shape>
          <o:OLEObject Type="Embed" ProgID="Equation.DSMT4" ShapeID="_x0000_i1443" DrawAspect="Content" ObjectID="_1463781161" r:id="rId780"/>
        </w:object>
      </w:r>
      <w:r>
        <w:rPr>
          <w:rFonts w:ascii="Times New Roman" w:eastAsiaTheme="minorEastAsia" w:hAnsi="Times New Roman" w:hint="eastAsia"/>
          <w:color w:val="000000" w:themeColor="text1"/>
          <w:szCs w:val="21"/>
        </w:rPr>
        <w:t>与</w:t>
      </w:r>
      <w:r w:rsidRPr="00E30376">
        <w:rPr>
          <w:rFonts w:ascii="Times New Roman" w:eastAsiaTheme="minorEastAsia" w:hAnsi="Times New Roman"/>
          <w:color w:val="000000" w:themeColor="text1"/>
          <w:position w:val="-6"/>
          <w:szCs w:val="21"/>
        </w:rPr>
        <w:object w:dxaOrig="220" w:dyaOrig="260">
          <v:shape id="_x0000_i1444" type="#_x0000_t75" style="width:11.25pt;height:12.75pt" o:ole="">
            <v:imagedata r:id="rId143" o:title=""/>
          </v:shape>
          <o:OLEObject Type="Embed" ProgID="Equation.DSMT4" ShapeID="_x0000_i1444" DrawAspect="Content" ObjectID="_1463781162" r:id="rId781"/>
        </w:object>
      </w:r>
      <w:r>
        <w:rPr>
          <w:rFonts w:ascii="Times New Roman" w:eastAsiaTheme="minorEastAsia" w:hAnsi="Times New Roman" w:hint="eastAsia"/>
          <w:color w:val="000000" w:themeColor="text1"/>
          <w:szCs w:val="21"/>
        </w:rPr>
        <w:t>之间</w:t>
      </w:r>
      <w:r>
        <w:rPr>
          <w:rFonts w:ascii="Times New Roman" w:eastAsiaTheme="minorEastAsia" w:hAnsi="Times New Roman"/>
          <w:color w:val="000000" w:themeColor="text1"/>
          <w:szCs w:val="21"/>
        </w:rPr>
        <w:t>，</w:t>
      </w:r>
      <w:r>
        <w:rPr>
          <w:rFonts w:ascii="Times New Roman" w:eastAsiaTheme="minorEastAsia" w:hAnsi="Times New Roman" w:hint="eastAsia"/>
          <w:color w:val="000000" w:themeColor="text1"/>
          <w:szCs w:val="21"/>
        </w:rPr>
        <w:t>这是</w:t>
      </w:r>
      <w:r>
        <w:rPr>
          <w:rFonts w:ascii="Times New Roman" w:eastAsiaTheme="minorEastAsia" w:hAnsi="Times New Roman"/>
          <w:color w:val="000000" w:themeColor="text1"/>
          <w:szCs w:val="21"/>
        </w:rPr>
        <w:t>将</w:t>
      </w:r>
      <w:r w:rsidRPr="00E30376">
        <w:rPr>
          <w:rFonts w:ascii="Times New Roman" w:eastAsiaTheme="minorEastAsia" w:hAnsi="Times New Roman"/>
          <w:color w:val="000000" w:themeColor="text1"/>
          <w:position w:val="-4"/>
          <w:szCs w:val="21"/>
        </w:rPr>
        <w:object w:dxaOrig="220" w:dyaOrig="240">
          <v:shape id="_x0000_i1445" type="#_x0000_t75" style="width:11.25pt;height:12pt" o:ole="">
            <v:imagedata r:id="rId138" o:title=""/>
          </v:shape>
          <o:OLEObject Type="Embed" ProgID="Equation.DSMT4" ShapeID="_x0000_i1445" DrawAspect="Content" ObjectID="_1463781163" r:id="rId782"/>
        </w:object>
      </w:r>
      <w:r>
        <w:rPr>
          <w:rFonts w:ascii="Times New Roman" w:eastAsiaTheme="minorEastAsia" w:hAnsi="Times New Roman" w:hint="eastAsia"/>
          <w:color w:val="000000" w:themeColor="text1"/>
          <w:szCs w:val="21"/>
        </w:rPr>
        <w:t>、</w:t>
      </w:r>
      <w:r w:rsidRPr="00E30376">
        <w:rPr>
          <w:rFonts w:ascii="Times New Roman" w:eastAsiaTheme="minorEastAsia" w:hAnsi="Times New Roman"/>
          <w:color w:val="000000" w:themeColor="text1"/>
          <w:position w:val="-4"/>
          <w:szCs w:val="21"/>
        </w:rPr>
        <w:object w:dxaOrig="220" w:dyaOrig="240">
          <v:shape id="_x0000_i1446" type="#_x0000_t75" style="width:11.25pt;height:12pt" o:ole="">
            <v:imagedata r:id="rId140" o:title=""/>
          </v:shape>
          <o:OLEObject Type="Embed" ProgID="Equation.DSMT4" ShapeID="_x0000_i1446" DrawAspect="Content" ObjectID="_1463781164" r:id="rId783"/>
        </w:object>
      </w:r>
      <w:r>
        <w:rPr>
          <w:rFonts w:ascii="Times New Roman" w:eastAsiaTheme="minorEastAsia" w:hAnsi="Times New Roman" w:hint="eastAsia"/>
          <w:color w:val="000000" w:themeColor="text1"/>
          <w:szCs w:val="21"/>
        </w:rPr>
        <w:t>、</w:t>
      </w:r>
      <w:r w:rsidRPr="00E30376">
        <w:rPr>
          <w:rFonts w:ascii="Times New Roman" w:eastAsiaTheme="minorEastAsia" w:hAnsi="Times New Roman"/>
          <w:color w:val="000000" w:themeColor="text1"/>
          <w:position w:val="-6"/>
          <w:szCs w:val="21"/>
        </w:rPr>
        <w:object w:dxaOrig="220" w:dyaOrig="260">
          <v:shape id="_x0000_i1447" type="#_x0000_t75" style="width:11.25pt;height:12.75pt" o:ole="">
            <v:imagedata r:id="rId143" o:title=""/>
          </v:shape>
          <o:OLEObject Type="Embed" ProgID="Equation.DSMT4" ShapeID="_x0000_i1447" DrawAspect="Content" ObjectID="_1463781165" r:id="rId784"/>
        </w:object>
      </w:r>
      <w:r>
        <w:rPr>
          <w:rFonts w:ascii="Times New Roman" w:eastAsiaTheme="minorEastAsia" w:hAnsi="Times New Roman" w:hint="eastAsia"/>
          <w:color w:val="000000" w:themeColor="text1"/>
          <w:szCs w:val="21"/>
        </w:rPr>
        <w:t>当成</w:t>
      </w:r>
      <w:r>
        <w:rPr>
          <w:rFonts w:ascii="Times New Roman" w:eastAsiaTheme="minorEastAsia" w:hAnsi="Times New Roman"/>
          <w:color w:val="000000" w:themeColor="text1"/>
          <w:szCs w:val="21"/>
        </w:rPr>
        <w:t>一个元素，</w:t>
      </w:r>
      <w:r>
        <w:rPr>
          <w:rFonts w:ascii="Times New Roman" w:eastAsiaTheme="minorEastAsia" w:hAnsi="Times New Roman" w:hint="eastAsia"/>
          <w:color w:val="000000" w:themeColor="text1"/>
          <w:szCs w:val="21"/>
        </w:rPr>
        <w:t>摆法</w:t>
      </w:r>
      <w:r>
        <w:rPr>
          <w:rFonts w:ascii="Times New Roman" w:eastAsiaTheme="minorEastAsia" w:hAnsi="Times New Roman"/>
          <w:color w:val="000000" w:themeColor="text1"/>
          <w:szCs w:val="21"/>
        </w:rPr>
        <w:t>有</w:t>
      </w:r>
      <w:r w:rsidRPr="00EF79F8">
        <w:rPr>
          <w:rFonts w:ascii="Times New Roman" w:eastAsiaTheme="minorEastAsia" w:hAnsi="Times New Roman"/>
          <w:color w:val="000000" w:themeColor="text1"/>
          <w:position w:val="-10"/>
          <w:szCs w:val="21"/>
        </w:rPr>
        <w:object w:dxaOrig="1080" w:dyaOrig="340">
          <v:shape id="_x0000_i1448" type="#_x0000_t75" style="width:54pt;height:17.25pt" o:ole="">
            <v:imagedata r:id="rId785" o:title=""/>
          </v:shape>
          <o:OLEObject Type="Embed" ProgID="Equation.DSMT4" ShapeID="_x0000_i1448" DrawAspect="Content" ObjectID="_1463781166" r:id="rId786"/>
        </w:object>
      </w:r>
      <w:r>
        <w:rPr>
          <w:rFonts w:ascii="Times New Roman" w:eastAsiaTheme="minorEastAsia" w:hAnsi="Times New Roman" w:hint="eastAsia"/>
          <w:color w:val="000000" w:themeColor="text1"/>
          <w:szCs w:val="21"/>
        </w:rPr>
        <w:t>种</w:t>
      </w:r>
      <w:r>
        <w:rPr>
          <w:rFonts w:ascii="Times New Roman" w:eastAsiaTheme="minorEastAsia" w:hAnsi="Times New Roman"/>
          <w:color w:val="000000" w:themeColor="text1"/>
          <w:szCs w:val="21"/>
        </w:rPr>
        <w:t>；</w:t>
      </w:r>
    </w:p>
    <w:p w:rsidR="00EF79F8" w:rsidRPr="00EF79F8" w:rsidRDefault="00EF79F8" w:rsidP="00EF79F8">
      <w:pPr>
        <w:pStyle w:val="af8"/>
        <w:spacing w:line="24" w:lineRule="atLeast"/>
        <w:ind w:left="420" w:firstLineChars="400" w:firstLine="84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故不同</w:t>
      </w:r>
      <w:r>
        <w:rPr>
          <w:rFonts w:ascii="Times New Roman" w:eastAsiaTheme="minorEastAsia" w:hAnsi="Times New Roman"/>
          <w:color w:val="000000" w:themeColor="text1"/>
          <w:szCs w:val="21"/>
        </w:rPr>
        <w:t>的</w:t>
      </w:r>
      <w:r w:rsidRPr="00E30376">
        <w:rPr>
          <w:rFonts w:ascii="Times New Roman" w:eastAsiaTheme="minorEastAsia" w:hAnsi="Times New Roman"/>
          <w:color w:val="000000" w:themeColor="text1"/>
          <w:szCs w:val="21"/>
        </w:rPr>
        <w:t>摆法</w:t>
      </w:r>
      <w:r>
        <w:rPr>
          <w:rFonts w:ascii="Times New Roman" w:eastAsiaTheme="minorEastAsia" w:hAnsi="Times New Roman" w:hint="eastAsia"/>
          <w:color w:val="000000" w:themeColor="text1"/>
          <w:szCs w:val="21"/>
        </w:rPr>
        <w:t>有</w:t>
      </w:r>
      <w:r w:rsidRPr="00664C24">
        <w:rPr>
          <w:rFonts w:ascii="Times New Roman" w:eastAsiaTheme="minorEastAsia" w:hAnsi="Times New Roman"/>
          <w:color w:val="000000" w:themeColor="text1"/>
          <w:position w:val="-6"/>
          <w:szCs w:val="21"/>
        </w:rPr>
        <w:object w:dxaOrig="1080" w:dyaOrig="260">
          <v:shape id="_x0000_i1449" type="#_x0000_t75" alt="" style="width:55.5pt;height:12.75pt" o:ole="">
            <v:imagedata r:id="rId787" o:title=""/>
          </v:shape>
          <o:OLEObject Type="Embed" ProgID="Equation.DSMT4" ShapeID="_x0000_i1449" DrawAspect="Content" ObjectID="_1463781167" r:id="rId788"/>
        </w:object>
      </w:r>
      <w:r>
        <w:rPr>
          <w:rFonts w:ascii="Times New Roman" w:eastAsiaTheme="minorEastAsia" w:hAnsi="Times New Roman" w:hint="eastAsia"/>
          <w:color w:val="000000" w:themeColor="text1"/>
          <w:szCs w:val="21"/>
        </w:rPr>
        <w:t>种</w:t>
      </w:r>
    </w:p>
    <w:p w:rsidR="00AC397E" w:rsidRPr="00225BD9" w:rsidRDefault="00EF79F8" w:rsidP="00B66225">
      <w:pPr>
        <w:pStyle w:val="af8"/>
        <w:spacing w:line="24" w:lineRule="atLeast"/>
        <w:ind w:left="420" w:firstLineChars="0" w:firstLine="0"/>
        <w:rPr>
          <w:rFonts w:ascii="Times New Roman" w:eastAsiaTheme="minorEastAsia" w:hAnsi="Times New Roman"/>
          <w:color w:val="000000" w:themeColor="text1"/>
          <w:szCs w:val="21"/>
        </w:rPr>
      </w:pPr>
      <w:r>
        <w:rPr>
          <w:rFonts w:ascii="Times New Roman" w:eastAsiaTheme="minorEastAsia" w:hAnsi="Times New Roman" w:hint="eastAsia"/>
          <w:color w:val="000000" w:themeColor="text1"/>
          <w:szCs w:val="21"/>
        </w:rPr>
        <w:t xml:space="preserve"> </w:t>
      </w:r>
    </w:p>
    <w:p w:rsidR="00B66225" w:rsidRPr="00B66225" w:rsidRDefault="00140BCE" w:rsidP="00B66225">
      <w:pPr>
        <w:pStyle w:val="af8"/>
        <w:numPr>
          <w:ilvl w:val="0"/>
          <w:numId w:val="46"/>
        </w:numPr>
        <w:spacing w:line="24" w:lineRule="atLeast"/>
        <w:ind w:firstLineChars="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【答案】</w:t>
      </w:r>
      <w:r w:rsidR="00291747" w:rsidRPr="00B66225">
        <w:rPr>
          <w:rFonts w:hint="eastAsia"/>
          <w:color w:val="000000" w:themeColor="text1"/>
          <w:position w:val="-6"/>
        </w:rPr>
        <w:object w:dxaOrig="200" w:dyaOrig="200">
          <v:shape id="_x0000_i1450" type="#_x0000_t75" alt="" style="width:10.5pt;height:9.75pt" o:ole="">
            <v:imagedata r:id="rId789" o:title=""/>
          </v:shape>
          <o:OLEObject Type="Embed" ProgID="Equation.DSMT4" ShapeID="_x0000_i1450" DrawAspect="Content" ObjectID="_1463781168" r:id="rId790"/>
        </w:object>
      </w:r>
    </w:p>
    <w:p w:rsidR="00B66225" w:rsidRDefault="00140BCE" w:rsidP="00140BCE">
      <w:pPr>
        <w:pStyle w:val="af8"/>
        <w:spacing w:line="24" w:lineRule="atLeast"/>
        <w:ind w:left="420" w:firstLineChars="0" w:firstLine="0"/>
        <w:rPr>
          <w:rFonts w:ascii="Times New Roman" w:eastAsiaTheme="minorEastAsia" w:hAnsi="Times New Roman"/>
          <w:color w:val="000000" w:themeColor="text1"/>
          <w:szCs w:val="21"/>
        </w:rPr>
      </w:pPr>
      <w:r w:rsidRPr="00664C24">
        <w:rPr>
          <w:rFonts w:ascii="Times New Roman" w:eastAsiaTheme="minorEastAsia" w:hAnsi="Times New Roman" w:hint="eastAsia"/>
          <w:color w:val="000000" w:themeColor="text1"/>
          <w:szCs w:val="21"/>
        </w:rPr>
        <w:t>【解析】</w:t>
      </w:r>
      <w:r w:rsidR="00EF40B2" w:rsidRPr="00664C24">
        <w:rPr>
          <w:rFonts w:ascii="simsun" w:hAnsi="simsun"/>
          <w:color w:val="000000" w:themeColor="text1"/>
          <w:szCs w:val="21"/>
        </w:rPr>
        <w:t>解</w:t>
      </w:r>
      <w:r w:rsidR="00664C24" w:rsidRPr="00664C24">
        <w:rPr>
          <w:rFonts w:ascii="simsun" w:hAnsi="simsun"/>
          <w:color w:val="000000" w:themeColor="text1"/>
          <w:szCs w:val="21"/>
        </w:rPr>
        <w:t>：</w:t>
      </w:r>
      <w:r w:rsidR="00B66225">
        <w:rPr>
          <w:rFonts w:ascii="simsun" w:hAnsi="simsun" w:hint="eastAsia"/>
          <w:color w:val="000000" w:themeColor="text1"/>
          <w:szCs w:val="21"/>
        </w:rPr>
        <w:t>由</w:t>
      </w:r>
      <w:r w:rsidR="00B66225" w:rsidRPr="00E30376">
        <w:rPr>
          <w:rFonts w:ascii="Times New Roman" w:eastAsiaTheme="minorEastAsia" w:hAnsi="Times New Roman"/>
          <w:color w:val="000000" w:themeColor="text1"/>
          <w:position w:val="-12"/>
          <w:szCs w:val="21"/>
        </w:rPr>
        <w:object w:dxaOrig="520" w:dyaOrig="340">
          <v:shape id="_x0000_i1451" type="#_x0000_t75" style="width:26.25pt;height:17.25pt" o:ole="">
            <v:imagedata r:id="rId153" o:title=""/>
          </v:shape>
          <o:OLEObject Type="Embed" ProgID="Equation.DSMT4" ShapeID="_x0000_i1451" DrawAspect="Content" ObjectID="_1463781169" r:id="rId791"/>
        </w:object>
      </w:r>
      <w:r w:rsidR="00B66225">
        <w:rPr>
          <w:rFonts w:ascii="Times New Roman" w:eastAsiaTheme="minorEastAsia" w:hAnsi="Times New Roman" w:hint="eastAsia"/>
          <w:color w:val="000000" w:themeColor="text1"/>
          <w:szCs w:val="21"/>
        </w:rPr>
        <w:t>在</w:t>
      </w:r>
      <w:r w:rsidR="00B66225">
        <w:rPr>
          <w:rFonts w:ascii="Times New Roman" w:eastAsiaTheme="minorEastAsia" w:hAnsi="Times New Roman"/>
          <w:color w:val="000000" w:themeColor="text1"/>
          <w:szCs w:val="21"/>
        </w:rPr>
        <w:t>区间</w:t>
      </w:r>
      <w:r w:rsidR="00291747" w:rsidRPr="004F0362">
        <w:rPr>
          <w:rFonts w:ascii="Times New Roman" w:eastAsiaTheme="minorEastAsia" w:hAnsi="Times New Roman"/>
          <w:color w:val="000000" w:themeColor="text1"/>
          <w:position w:val="-26"/>
          <w:szCs w:val="21"/>
        </w:rPr>
        <w:object w:dxaOrig="760" w:dyaOrig="620">
          <v:shape id="_x0000_i1452" type="#_x0000_t75" style="width:37.5pt;height:30.75pt" o:ole="">
            <v:imagedata r:id="rId792" o:title=""/>
          </v:shape>
          <o:OLEObject Type="Embed" ProgID="Equation.DSMT4" ShapeID="_x0000_i1452" DrawAspect="Content" ObjectID="_1463781170" r:id="rId793"/>
        </w:object>
      </w:r>
      <w:r w:rsidR="00B66225">
        <w:rPr>
          <w:rFonts w:ascii="Times New Roman" w:eastAsiaTheme="minorEastAsia" w:hAnsi="Times New Roman" w:hint="eastAsia"/>
          <w:color w:val="000000" w:themeColor="text1"/>
          <w:szCs w:val="21"/>
        </w:rPr>
        <w:t>上</w:t>
      </w:r>
      <w:r w:rsidR="00B66225">
        <w:rPr>
          <w:rFonts w:ascii="Times New Roman" w:eastAsiaTheme="minorEastAsia" w:hAnsi="Times New Roman"/>
          <w:color w:val="000000" w:themeColor="text1"/>
          <w:szCs w:val="21"/>
        </w:rPr>
        <w:t>具有单调性，</w:t>
      </w:r>
      <w:r w:rsidR="00291747" w:rsidRPr="004F0362">
        <w:rPr>
          <w:rFonts w:ascii="Times New Roman" w:eastAsiaTheme="minorEastAsia" w:hAnsi="Times New Roman"/>
          <w:color w:val="000000" w:themeColor="text1"/>
          <w:position w:val="-26"/>
          <w:szCs w:val="21"/>
        </w:rPr>
        <w:object w:dxaOrig="2299" w:dyaOrig="620">
          <v:shape id="_x0000_i1453" type="#_x0000_t75" style="width:114.75pt;height:30.75pt" o:ole="">
            <v:imagedata r:id="rId794" o:title=""/>
          </v:shape>
          <o:OLEObject Type="Embed" ProgID="Equation.DSMT4" ShapeID="_x0000_i1453" DrawAspect="Content" ObjectID="_1463781171" r:id="rId795"/>
        </w:object>
      </w:r>
      <w:r w:rsidR="00B66225">
        <w:rPr>
          <w:rFonts w:ascii="Times New Roman" w:eastAsiaTheme="minorEastAsia" w:hAnsi="Times New Roman" w:hint="eastAsia"/>
          <w:color w:val="000000" w:themeColor="text1"/>
          <w:szCs w:val="21"/>
        </w:rPr>
        <w:t>可知</w:t>
      </w:r>
      <w:r w:rsidR="00B66225">
        <w:rPr>
          <w:rFonts w:ascii="Times New Roman" w:eastAsiaTheme="minorEastAsia" w:hAnsi="Times New Roman"/>
          <w:color w:val="000000" w:themeColor="text1"/>
          <w:szCs w:val="21"/>
        </w:rPr>
        <w:t>，</w:t>
      </w:r>
    </w:p>
    <w:p w:rsidR="00B66225" w:rsidRDefault="00B66225" w:rsidP="00B66225">
      <w:pPr>
        <w:pStyle w:val="af8"/>
        <w:spacing w:line="24" w:lineRule="atLeast"/>
        <w:ind w:left="420" w:firstLineChars="350" w:firstLine="735"/>
        <w:rPr>
          <w:rFonts w:ascii="Times New Roman" w:eastAsiaTheme="minorEastAsia" w:hAnsi="Times New Roman"/>
          <w:color w:val="000000" w:themeColor="text1"/>
          <w:szCs w:val="21"/>
        </w:rPr>
      </w:pPr>
      <w:r w:rsidRPr="00E30376">
        <w:rPr>
          <w:rFonts w:ascii="Times New Roman" w:eastAsiaTheme="minorEastAsia" w:hAnsi="Times New Roman"/>
          <w:color w:val="000000" w:themeColor="text1"/>
          <w:position w:val="-12"/>
          <w:szCs w:val="21"/>
        </w:rPr>
        <w:object w:dxaOrig="520" w:dyaOrig="340">
          <v:shape id="_x0000_i1454" type="#_x0000_t75" style="width:26.25pt;height:17.25pt" o:ole="">
            <v:imagedata r:id="rId153" o:title=""/>
          </v:shape>
          <o:OLEObject Type="Embed" ProgID="Equation.DSMT4" ShapeID="_x0000_i1454" DrawAspect="Content" ObjectID="_1463781172" r:id="rId796"/>
        </w:object>
      </w:r>
      <w:r>
        <w:rPr>
          <w:rFonts w:ascii="Times New Roman" w:eastAsiaTheme="minorEastAsia" w:hAnsi="Times New Roman" w:hint="eastAsia"/>
          <w:color w:val="000000" w:themeColor="text1"/>
          <w:szCs w:val="21"/>
        </w:rPr>
        <w:t>有对称</w:t>
      </w:r>
      <w:r>
        <w:rPr>
          <w:rFonts w:ascii="Times New Roman" w:eastAsiaTheme="minorEastAsia" w:hAnsi="Times New Roman"/>
          <w:color w:val="000000" w:themeColor="text1"/>
          <w:szCs w:val="21"/>
        </w:rPr>
        <w:t>中心</w:t>
      </w:r>
      <w:r w:rsidR="00291747" w:rsidRPr="00B66225">
        <w:rPr>
          <w:rFonts w:ascii="Times New Roman" w:eastAsiaTheme="minorEastAsia" w:hAnsi="Times New Roman"/>
          <w:color w:val="000000" w:themeColor="text1"/>
          <w:position w:val="-28"/>
          <w:szCs w:val="21"/>
        </w:rPr>
        <w:object w:dxaOrig="2299" w:dyaOrig="660">
          <v:shape id="_x0000_i1455" type="#_x0000_t75" style="width:114.75pt;height:33pt" o:ole="">
            <v:imagedata r:id="rId797" o:title=""/>
          </v:shape>
          <o:OLEObject Type="Embed" ProgID="Equation.DSMT4" ShapeID="_x0000_i1455" DrawAspect="Content" ObjectID="_1463781173" r:id="rId798"/>
        </w:object>
      </w:r>
      <w:r>
        <w:rPr>
          <w:rFonts w:ascii="Times New Roman" w:eastAsiaTheme="minorEastAsia" w:hAnsi="Times New Roman" w:hint="eastAsia"/>
          <w:color w:val="000000" w:themeColor="text1"/>
          <w:szCs w:val="21"/>
        </w:rPr>
        <w:t>，对称轴</w:t>
      </w:r>
      <w:r w:rsidR="00291747" w:rsidRPr="00B66225">
        <w:rPr>
          <w:rFonts w:ascii="Times New Roman" w:eastAsiaTheme="minorEastAsia" w:hAnsi="Times New Roman"/>
          <w:color w:val="000000" w:themeColor="text1"/>
          <w:position w:val="-26"/>
          <w:szCs w:val="21"/>
        </w:rPr>
        <w:object w:dxaOrig="1840" w:dyaOrig="620">
          <v:shape id="_x0000_i1456" type="#_x0000_t75" style="width:92.25pt;height:30.75pt" o:ole="">
            <v:imagedata r:id="rId799" o:title=""/>
          </v:shape>
          <o:OLEObject Type="Embed" ProgID="Equation.DSMT4" ShapeID="_x0000_i1456" DrawAspect="Content" ObjectID="_1463781174" r:id="rId800"/>
        </w:object>
      </w:r>
      <w:r>
        <w:rPr>
          <w:rFonts w:ascii="Times New Roman" w:eastAsiaTheme="minorEastAsia" w:hAnsi="Times New Roman" w:hint="eastAsia"/>
          <w:color w:val="000000" w:themeColor="text1"/>
          <w:szCs w:val="21"/>
        </w:rPr>
        <w:t>；</w:t>
      </w:r>
    </w:p>
    <w:p w:rsidR="00B66225" w:rsidRPr="00B66225" w:rsidRDefault="00B66225" w:rsidP="00B66225">
      <w:pPr>
        <w:pStyle w:val="af8"/>
        <w:spacing w:line="24" w:lineRule="atLeast"/>
        <w:ind w:left="420" w:firstLineChars="350" w:firstLine="735"/>
        <w:rPr>
          <w:rFonts w:ascii="simsun" w:hAnsi="simsun" w:hint="eastAsia"/>
          <w:color w:val="000000" w:themeColor="text1"/>
          <w:szCs w:val="21"/>
        </w:rPr>
      </w:pPr>
      <w:r>
        <w:rPr>
          <w:rFonts w:ascii="Times New Roman" w:eastAsiaTheme="minorEastAsia" w:hAnsi="Times New Roman" w:hint="eastAsia"/>
          <w:color w:val="000000" w:themeColor="text1"/>
          <w:szCs w:val="21"/>
        </w:rPr>
        <w:t>故</w:t>
      </w:r>
      <w:r w:rsidRPr="00E30376">
        <w:rPr>
          <w:rFonts w:ascii="Times New Roman" w:eastAsiaTheme="minorEastAsia" w:hAnsi="Times New Roman"/>
          <w:color w:val="000000" w:themeColor="text1"/>
          <w:position w:val="-12"/>
          <w:szCs w:val="21"/>
        </w:rPr>
        <w:object w:dxaOrig="520" w:dyaOrig="340">
          <v:shape id="_x0000_i1457" type="#_x0000_t75" style="width:26.25pt;height:17.25pt" o:ole="">
            <v:imagedata r:id="rId153" o:title=""/>
          </v:shape>
          <o:OLEObject Type="Embed" ProgID="Equation.DSMT4" ShapeID="_x0000_i1457" DrawAspect="Content" ObjectID="_1463781175" r:id="rId801"/>
        </w:object>
      </w:r>
      <w:r>
        <w:rPr>
          <w:rFonts w:ascii="Times New Roman" w:eastAsiaTheme="minorEastAsia" w:hAnsi="Times New Roman" w:hint="eastAsia"/>
          <w:color w:val="000000" w:themeColor="text1"/>
          <w:szCs w:val="21"/>
        </w:rPr>
        <w:t>的</w:t>
      </w:r>
      <w:r>
        <w:rPr>
          <w:rFonts w:ascii="Times New Roman" w:eastAsiaTheme="minorEastAsia" w:hAnsi="Times New Roman"/>
          <w:color w:val="000000" w:themeColor="text1"/>
          <w:szCs w:val="21"/>
        </w:rPr>
        <w:t>周期为</w:t>
      </w:r>
      <w:r w:rsidR="00291747" w:rsidRPr="00B66225">
        <w:rPr>
          <w:rFonts w:ascii="Times New Roman" w:eastAsiaTheme="minorEastAsia" w:hAnsi="Times New Roman"/>
          <w:color w:val="000000" w:themeColor="text1"/>
          <w:position w:val="-26"/>
          <w:szCs w:val="21"/>
        </w:rPr>
        <w:object w:dxaOrig="1340" w:dyaOrig="620">
          <v:shape id="_x0000_i1458" type="#_x0000_t75" style="width:66.75pt;height:30.75pt" o:ole="">
            <v:imagedata r:id="rId802" o:title=""/>
          </v:shape>
          <o:OLEObject Type="Embed" ProgID="Equation.DSMT4" ShapeID="_x0000_i1458" DrawAspect="Content" ObjectID="_1463781176" r:id="rId803"/>
        </w:object>
      </w:r>
      <w:r w:rsidRPr="00664C24">
        <w:rPr>
          <w:rFonts w:ascii="Times New Roman" w:eastAsiaTheme="minorEastAsia" w:hAnsi="Times New Roman"/>
          <w:color w:val="000000" w:themeColor="text1"/>
          <w:szCs w:val="21"/>
        </w:rPr>
        <w:t>．</w:t>
      </w:r>
    </w:p>
    <w:p w:rsidR="00140BCE" w:rsidRPr="00664C24" w:rsidRDefault="00140BCE" w:rsidP="00E47089">
      <w:pPr>
        <w:spacing w:line="24" w:lineRule="atLeast"/>
        <w:rPr>
          <w:rFonts w:ascii="Times New Roman" w:eastAsiaTheme="minorEastAsia" w:hAnsi="Times New Roman"/>
          <w:color w:val="000000" w:themeColor="text1"/>
          <w:szCs w:val="21"/>
        </w:rPr>
      </w:pPr>
    </w:p>
    <w:sectPr w:rsidR="00140BCE" w:rsidRPr="00664C24" w:rsidSect="00650834">
      <w:headerReference w:type="even" r:id="rId804"/>
      <w:headerReference w:type="default" r:id="rId805"/>
      <w:footerReference w:type="default" r:id="rId806"/>
      <w:headerReference w:type="first" r:id="rId807"/>
      <w:pgSz w:w="11906" w:h="16838" w:code="9"/>
      <w:pgMar w:top="1701" w:right="1021" w:bottom="1134" w:left="1134" w:header="1134" w:footer="680" w:gutter="0"/>
      <w:cols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0F46" w:rsidRDefault="00420F46">
      <w:r>
        <w:separator/>
      </w:r>
    </w:p>
  </w:endnote>
  <w:endnote w:type="continuationSeparator" w:id="0">
    <w:p w:rsidR="00420F46" w:rsidRDefault="00420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unga">
    <w:panose1 w:val="020B0502040204020203"/>
    <w:charset w:val="00"/>
    <w:family w:val="swiss"/>
    <w:pitch w:val="variable"/>
    <w:sig w:usb0="00400003" w:usb1="00000000" w:usb2="00000000" w:usb3="00000000" w:csb0="00000001"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华文细黑">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少儿简体">
    <w:altName w:val="黑体"/>
    <w:panose1 w:val="00000000000000000000"/>
    <w:charset w:val="86"/>
    <w:family w:val="script"/>
    <w:notTrueType/>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华文宋体">
    <w:panose1 w:val="02010600040101010101"/>
    <w:charset w:val="86"/>
    <w:family w:val="auto"/>
    <w:pitch w:val="variable"/>
    <w:sig w:usb0="00000287" w:usb1="080F0000" w:usb2="00000010" w:usb3="00000000" w:csb0="0004009F" w:csb1="00000000"/>
  </w:font>
  <w:font w:name="华文新魏">
    <w:panose1 w:val="02010800040101010101"/>
    <w:charset w:val="86"/>
    <w:family w:val="auto"/>
    <w:pitch w:val="variable"/>
    <w:sig w:usb0="00000001" w:usb1="080F0000" w:usb2="00000010" w:usb3="00000000" w:csb0="00040000" w:csb1="00000000"/>
  </w:font>
  <w:font w:name="方正卡通简体">
    <w:charset w:val="86"/>
    <w:family w:val="script"/>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simsun">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6F2579">
    <w:pPr>
      <w:pStyle w:val="aa"/>
    </w:pPr>
    <w:r w:rsidRPr="0012260D">
      <w:rPr>
        <w:rFonts w:asciiTheme="minorEastAsia" w:hAnsiTheme="minorEastAsia"/>
        <w:noProof/>
        <w:szCs w:val="21"/>
      </w:rPr>
      <w:drawing>
        <wp:anchor distT="0" distB="0" distL="114300" distR="114300" simplePos="0" relativeHeight="251692544" behindDoc="1" locked="0" layoutInCell="1" allowOverlap="1" wp14:anchorId="058BA366" wp14:editId="59082D9C">
          <wp:simplePos x="0" y="0"/>
          <wp:positionH relativeFrom="column">
            <wp:posOffset>-880110</wp:posOffset>
          </wp:positionH>
          <wp:positionV relativeFrom="paragraph">
            <wp:posOffset>-635</wp:posOffset>
          </wp:positionV>
          <wp:extent cx="7600950" cy="631704"/>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未标题-2.png"/>
                  <pic:cNvPicPr/>
                </pic:nvPicPr>
                <pic:blipFill>
                  <a:blip r:embed="rId1">
                    <a:extLst>
                      <a:ext uri="{28A0092B-C50C-407E-A947-70E740481C1C}">
                        <a14:useLocalDpi xmlns:a14="http://schemas.microsoft.com/office/drawing/2010/main" val="0"/>
                      </a:ext>
                    </a:extLst>
                  </a:blip>
                  <a:stretch>
                    <a:fillRect/>
                  </a:stretch>
                </pic:blipFill>
                <pic:spPr>
                  <a:xfrm>
                    <a:off x="0" y="0"/>
                    <a:ext cx="7600950" cy="631704"/>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41440254"/>
      <w:docPartObj>
        <w:docPartGallery w:val="Page Numbers (Bottom of Page)"/>
        <w:docPartUnique/>
      </w:docPartObj>
    </w:sdtPr>
    <w:sdtEndPr/>
    <w:sdtContent>
      <w:sdt>
        <w:sdtPr>
          <w:id w:val="1728636285"/>
          <w:docPartObj>
            <w:docPartGallery w:val="Page Numbers (Top of Page)"/>
            <w:docPartUnique/>
          </w:docPartObj>
        </w:sdtPr>
        <w:sdtEndPr/>
        <w:sdtContent>
          <w:p w:rsidR="006F2579" w:rsidRDefault="006F2579">
            <w:pPr>
              <w:pStyle w:val="aa"/>
              <w:jc w:val="center"/>
            </w:pPr>
            <w:r>
              <w:rPr>
                <w:noProof/>
              </w:rPr>
              <w:drawing>
                <wp:anchor distT="0" distB="0" distL="114300" distR="114300" simplePos="0" relativeHeight="251682304" behindDoc="1" locked="0" layoutInCell="1" allowOverlap="1" wp14:anchorId="30D80D1B" wp14:editId="6B7B859F">
                  <wp:simplePos x="0" y="0"/>
                  <wp:positionH relativeFrom="column">
                    <wp:posOffset>-485775</wp:posOffset>
                  </wp:positionH>
                  <wp:positionV relativeFrom="paragraph">
                    <wp:posOffset>-375285</wp:posOffset>
                  </wp:positionV>
                  <wp:extent cx="7206615" cy="859155"/>
                  <wp:effectExtent l="0" t="0" r="0" b="0"/>
                  <wp:wrapNone/>
                  <wp:docPr id="11" name="图片 11" descr="非毕业班讲义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非毕业班讲义页脚"/>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6615" cy="8591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zh-CN"/>
              </w:rPr>
              <w:t xml:space="preserve"> </w:t>
            </w:r>
            <w:r>
              <w:rPr>
                <w:b/>
                <w:bCs/>
                <w:sz w:val="24"/>
                <w:szCs w:val="24"/>
              </w:rPr>
              <w:fldChar w:fldCharType="begin"/>
            </w:r>
            <w:r>
              <w:rPr>
                <w:b/>
                <w:bCs/>
              </w:rPr>
              <w:instrText>PAGE</w:instrText>
            </w:r>
            <w:r>
              <w:rPr>
                <w:b/>
                <w:bCs/>
                <w:sz w:val="24"/>
                <w:szCs w:val="24"/>
              </w:rPr>
              <w:fldChar w:fldCharType="separate"/>
            </w:r>
            <w:r w:rsidR="001D438A">
              <w:rPr>
                <w:b/>
                <w:bCs/>
                <w:noProof/>
              </w:rPr>
              <w:t>13</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1D438A">
              <w:rPr>
                <w:b/>
                <w:bCs/>
                <w:noProof/>
              </w:rPr>
              <w:t>15</w:t>
            </w:r>
            <w:r>
              <w:rPr>
                <w:b/>
                <w:bCs/>
                <w:sz w:val="24"/>
                <w:szCs w:val="24"/>
              </w:rPr>
              <w:fldChar w:fldCharType="end"/>
            </w:r>
          </w:p>
        </w:sdtContent>
      </w:sdt>
    </w:sdtContent>
  </w:sdt>
  <w:p w:rsidR="006F2579" w:rsidRDefault="006F2579">
    <w:pPr>
      <w:pStyle w:val="aa"/>
      <w:tabs>
        <w:tab w:val="clear" w:pos="4153"/>
        <w:tab w:val="clear" w:pos="8306"/>
        <w:tab w:val="center" w:pos="5040"/>
        <w:tab w:val="center" w:pos="924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0F46" w:rsidRDefault="00420F46">
      <w:r>
        <w:separator/>
      </w:r>
    </w:p>
  </w:footnote>
  <w:footnote w:type="continuationSeparator" w:id="0">
    <w:p w:rsidR="00420F46" w:rsidRDefault="00420F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420F46">
    <w:pPr>
      <w:pStyle w:val="a8"/>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4" o:spid="_x0000_s2050" type="#_x0000_t75" style="position:absolute;left:0;text-align:left;margin-left:0;margin-top:0;width:461.7pt;height:575.8pt;z-index:-251632128;mso-position-horizontal:center;mso-position-horizontal-relative:margin;mso-position-vertical:center;mso-position-vertical-relative:margin" o:allowincell="f">
          <v:imagedata r:id="rId1" o:title="水印"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6F2579">
    <w:pPr>
      <w:pStyle w:val="a8"/>
    </w:pPr>
    <w:r>
      <w:rPr>
        <w:noProof/>
      </w:rPr>
      <w:drawing>
        <wp:anchor distT="0" distB="0" distL="114300" distR="114300" simplePos="0" relativeHeight="251690496" behindDoc="0" locked="0" layoutInCell="1" allowOverlap="1" wp14:anchorId="189F5DF0" wp14:editId="34E38559">
          <wp:simplePos x="0" y="0"/>
          <wp:positionH relativeFrom="column">
            <wp:posOffset>-347980</wp:posOffset>
          </wp:positionH>
          <wp:positionV relativeFrom="paragraph">
            <wp:posOffset>-180340</wp:posOffset>
          </wp:positionV>
          <wp:extent cx="6689863" cy="616226"/>
          <wp:effectExtent l="0" t="0" r="0" b="0"/>
          <wp:wrapNone/>
          <wp:docPr id="6" name="图片 5" descr="word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模板.jpg"/>
                  <pic:cNvPicPr/>
                </pic:nvPicPr>
                <pic:blipFill>
                  <a:blip r:embed="rId1"/>
                  <a:stretch>
                    <a:fillRect/>
                  </a:stretch>
                </pic:blipFill>
                <pic:spPr>
                  <a:xfrm>
                    <a:off x="0" y="0"/>
                    <a:ext cx="6689863" cy="616226"/>
                  </a:xfrm>
                  <a:prstGeom prst="rect">
                    <a:avLst/>
                  </a:prstGeom>
                </pic:spPr>
              </pic:pic>
            </a:graphicData>
          </a:graphic>
        </wp:anchor>
      </w:drawing>
    </w:r>
    <w:r w:rsidR="00420F46">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5" o:spid="_x0000_s2051" type="#_x0000_t75" style="position:absolute;left:0;text-align:left;margin-left:0;margin-top:0;width:461.7pt;height:575.8pt;z-index:-251631104;mso-position-horizontal:center;mso-position-horizontal-relative:margin;mso-position-vertical:center;mso-position-vertical-relative:margin" o:allowincell="f">
          <v:imagedata r:id="rId2" o:title="水印"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420F46">
    <w:pPr>
      <w:pStyle w:val="a8"/>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3" o:spid="_x0000_s2049" type="#_x0000_t75" style="position:absolute;left:0;text-align:left;margin-left:0;margin-top:0;width:461.7pt;height:575.8pt;z-index:-251633152;mso-position-horizontal:center;mso-position-horizontal-relative:margin;mso-position-vertical:center;mso-position-vertical-relative:margin" o:allowincell="f">
          <v:imagedata r:id="rId1" o:title="水印"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420F46">
    <w:pPr>
      <w:pStyle w:val="a8"/>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7" o:spid="_x0000_s2053" type="#_x0000_t75" style="position:absolute;left:0;text-align:left;margin-left:0;margin-top:0;width:461.7pt;height:575.8pt;z-index:-251629056;mso-position-horizontal:center;mso-position-horizontal-relative:margin;mso-position-vertical:center;mso-position-vertical-relative:margin" o:allowincell="f">
          <v:imagedata r:id="rId1" o:title="水印"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420F46">
    <w:pPr>
      <w:pStyle w:val="a8"/>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8" o:spid="_x0000_s2054" type="#_x0000_t75" style="position:absolute;left:0;text-align:left;margin-left:0;margin-top:0;width:461.7pt;height:575.8pt;z-index:-251628032;mso-position-horizontal:center;mso-position-horizontal-relative:margin;mso-position-vertical:center;mso-position-vertical-relative:margin" o:allowincell="f">
          <v:imagedata r:id="rId1" o:title="水印" gain="19661f" blacklevel="22938f"/>
          <w10:wrap anchorx="margin" anchory="margin"/>
        </v:shape>
      </w:pict>
    </w:r>
    <w:r w:rsidR="006F2579">
      <w:rPr>
        <w:noProof/>
      </w:rPr>
      <w:drawing>
        <wp:anchor distT="0" distB="0" distL="114300" distR="114300" simplePos="0" relativeHeight="251632128" behindDoc="0" locked="0" layoutInCell="1" allowOverlap="0" wp14:anchorId="1AFEDBD4" wp14:editId="3E440312">
          <wp:simplePos x="0" y="0"/>
          <wp:positionH relativeFrom="column">
            <wp:posOffset>-474980</wp:posOffset>
          </wp:positionH>
          <wp:positionV relativeFrom="paragraph">
            <wp:posOffset>-708025</wp:posOffset>
          </wp:positionV>
          <wp:extent cx="6933565" cy="826770"/>
          <wp:effectExtent l="0" t="0" r="635" b="0"/>
          <wp:wrapNone/>
          <wp:docPr id="10" name="图片 10" descr="非毕业班讲义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非毕业班讲义页眉"/>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33565" cy="8267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420F46">
    <w:pPr>
      <w:pStyle w:val="a8"/>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6" o:spid="_x0000_s2052" type="#_x0000_t75" style="position:absolute;left:0;text-align:left;margin-left:0;margin-top:0;width:461.7pt;height:575.8pt;z-index:-251630080;mso-position-horizontal:center;mso-position-horizontal-relative:margin;mso-position-vertical:center;mso-position-vertical-relative:margin" o:allowincell="f">
          <v:imagedata r:id="rId1" o:title="水印"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C"/>
    <w:multiLevelType w:val="multilevel"/>
    <w:tmpl w:val="B9466100"/>
    <w:lvl w:ilvl="0">
      <w:start w:val="1"/>
      <w:numFmt w:val="decimal"/>
      <w:lvlText w:val="【作业%1】"/>
      <w:lvlJc w:val="left"/>
      <w:pPr>
        <w:tabs>
          <w:tab w:val="num" w:pos="964"/>
        </w:tabs>
        <w:ind w:left="964" w:hanging="964"/>
      </w:pPr>
      <w:rPr>
        <w:rFonts w:eastAsia="宋体" w:cs="Times New Roman" w:hint="eastAsia"/>
        <w:b w:val="0"/>
        <w:bCs/>
        <w:color w:val="auto"/>
        <w:kern w:val="2"/>
        <w:sz w:val="21"/>
        <w:szCs w:val="21"/>
      </w:rPr>
    </w:lvl>
    <w:lvl w:ilvl="1">
      <w:start w:val="1"/>
      <w:numFmt w:val="none"/>
      <w:lvlText w:val="%2【解析】"/>
      <w:lvlJc w:val="left"/>
      <w:pPr>
        <w:tabs>
          <w:tab w:val="num" w:pos="851"/>
        </w:tabs>
        <w:ind w:left="851" w:hanging="851"/>
      </w:pPr>
      <w:rPr>
        <w:rFonts w:ascii="Tunga" w:eastAsia="楷体_GB2312" w:hAnsi="Tunga" w:cs="Times New Roman" w:hint="default"/>
        <w:b/>
        <w:i w:val="0"/>
        <w:color w:val="auto"/>
        <w:sz w:val="21"/>
        <w:szCs w:val="21"/>
      </w:rPr>
    </w:lvl>
    <w:lvl w:ilvl="2">
      <w:start w:val="1"/>
      <w:numFmt w:val="decimal"/>
      <w:lvlText w:val="随练%3."/>
      <w:lvlJc w:val="left"/>
      <w:pPr>
        <w:tabs>
          <w:tab w:val="num" w:pos="907"/>
        </w:tabs>
        <w:ind w:left="907" w:hanging="907"/>
      </w:pPr>
      <w:rPr>
        <w:rFonts w:ascii="Tunga" w:eastAsia="宋体" w:hAnsi="Tunga"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1">
    <w:nsid w:val="0000000D"/>
    <w:multiLevelType w:val="singleLevel"/>
    <w:tmpl w:val="0000000D"/>
    <w:lvl w:ilvl="0">
      <w:start w:val="1"/>
      <w:numFmt w:val="decimalEnclosedCircleChinese"/>
      <w:suff w:val="nothing"/>
      <w:lvlText w:val="%1　"/>
      <w:lvlJc w:val="left"/>
      <w:pPr>
        <w:ind w:left="0" w:firstLine="400"/>
      </w:pPr>
      <w:rPr>
        <w:rFonts w:hint="eastAsia"/>
      </w:rPr>
    </w:lvl>
  </w:abstractNum>
  <w:abstractNum w:abstractNumId="2">
    <w:nsid w:val="00000010"/>
    <w:multiLevelType w:val="multilevel"/>
    <w:tmpl w:val="00000010"/>
    <w:lvl w:ilvl="0">
      <w:start w:val="1"/>
      <w:numFmt w:val="none"/>
      <w:lvlText w:val="【解析】"/>
      <w:lvlJc w:val="left"/>
      <w:pPr>
        <w:tabs>
          <w:tab w:val="num" w:pos="851"/>
        </w:tabs>
        <w:ind w:left="851" w:hanging="851"/>
      </w:pPr>
      <w:rPr>
        <w:rFonts w:eastAsia="楷体_GB2312" w:cs="Times New Roman" w:hint="eastAsia"/>
        <w:b w:val="0"/>
        <w:i w:val="0"/>
        <w:color w:val="auto"/>
        <w:sz w:val="21"/>
        <w:szCs w:val="21"/>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nsid w:val="00000016"/>
    <w:multiLevelType w:val="multilevel"/>
    <w:tmpl w:val="00000016"/>
    <w:lvl w:ilvl="0">
      <w:start w:val="1"/>
      <w:numFmt w:val="decimal"/>
      <w:lvlText w:val="【随练%1】"/>
      <w:lvlJc w:val="left"/>
      <w:pPr>
        <w:tabs>
          <w:tab w:val="num" w:pos="964"/>
        </w:tabs>
        <w:ind w:left="964" w:hanging="964"/>
      </w:pPr>
      <w:rPr>
        <w:rFonts w:eastAsia="宋体" w:cs="Times New Roman" w:hint="eastAsia"/>
        <w:b/>
        <w:bCs/>
        <w:color w:val="auto"/>
        <w:kern w:val="2"/>
        <w:sz w:val="21"/>
        <w:szCs w:val="21"/>
      </w:rPr>
    </w:lvl>
    <w:lvl w:ilvl="1">
      <w:start w:val="1"/>
      <w:numFmt w:val="none"/>
      <w:lvlText w:val="%2【解析】"/>
      <w:lvlJc w:val="left"/>
      <w:pPr>
        <w:tabs>
          <w:tab w:val="num" w:pos="851"/>
        </w:tabs>
        <w:ind w:left="851" w:hanging="851"/>
      </w:pPr>
      <w:rPr>
        <w:rFonts w:ascii="Tunga" w:eastAsia="楷体_GB2312" w:hAnsi="Tunga" w:cs="Times New Roman" w:hint="default"/>
        <w:b/>
        <w:i w:val="0"/>
        <w:color w:val="auto"/>
        <w:sz w:val="21"/>
        <w:szCs w:val="21"/>
      </w:rPr>
    </w:lvl>
    <w:lvl w:ilvl="2">
      <w:start w:val="1"/>
      <w:numFmt w:val="decimal"/>
      <w:lvlText w:val="随练%3."/>
      <w:lvlJc w:val="left"/>
      <w:pPr>
        <w:tabs>
          <w:tab w:val="num" w:pos="907"/>
        </w:tabs>
        <w:ind w:left="907" w:hanging="907"/>
      </w:pPr>
      <w:rPr>
        <w:rFonts w:ascii="Tunga" w:eastAsia="宋体" w:hAnsi="Tunga"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4">
    <w:nsid w:val="00000020"/>
    <w:multiLevelType w:val="multilevel"/>
    <w:tmpl w:val="00000020"/>
    <w:lvl w:ilvl="0">
      <w:start w:val="1"/>
      <w:numFmt w:val="none"/>
      <w:lvlText w:val="【解析】"/>
      <w:lvlJc w:val="left"/>
      <w:pPr>
        <w:tabs>
          <w:tab w:val="num" w:pos="851"/>
        </w:tabs>
        <w:ind w:left="851" w:hanging="851"/>
      </w:pPr>
      <w:rPr>
        <w:rFonts w:eastAsia="楷体_GB2312" w:hint="eastAsia"/>
        <w:b w:val="0"/>
        <w:i w:val="0"/>
        <w:sz w:val="21"/>
        <w14:shadow w14:blurRad="0" w14:dist="0" w14:dir="0" w14:sx="0" w14:sy="0" w14:kx="0" w14:ky="0" w14:algn="none">
          <w14:srgbClr w14:val="000000"/>
        </w14:shadow>
        <w14:textOutline w14:w="0" w14:cap="rnd" w14:cmpd="sng" w14:algn="ctr">
          <w14:noFill/>
          <w14:prstDash w14:val="solid"/>
          <w14:bevel/>
        </w14:textOutline>
      </w:rPr>
    </w:lvl>
    <w:lvl w:ilvl="1">
      <w:start w:val="1"/>
      <w:numFmt w:val="none"/>
      <w:lvlText w:val="【巩固】"/>
      <w:lvlJc w:val="left"/>
      <w:pPr>
        <w:tabs>
          <w:tab w:val="num" w:pos="1271"/>
        </w:tabs>
        <w:ind w:left="1271" w:hanging="851"/>
      </w:pPr>
      <w:rPr>
        <w:rFonts w:eastAsia="楷体_GB2312" w:hint="eastAsia"/>
        <w:b/>
        <w:i w:val="0"/>
        <w:sz w:val="21"/>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
    <w:nsid w:val="07DD5F05"/>
    <w:multiLevelType w:val="hybridMultilevel"/>
    <w:tmpl w:val="4A9EF7DA"/>
    <w:lvl w:ilvl="0" w:tplc="749C0A3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A905E63"/>
    <w:multiLevelType w:val="hybridMultilevel"/>
    <w:tmpl w:val="F912E0B8"/>
    <w:lvl w:ilvl="0" w:tplc="B9904A54">
      <w:start w:val="1"/>
      <w:numFmt w:val="decimal"/>
      <w:lvlText w:val="（%1）"/>
      <w:lvlJc w:val="left"/>
      <w:pPr>
        <w:ind w:left="1144" w:hanging="720"/>
      </w:pPr>
      <w:rPr>
        <w:rFonts w:hint="default"/>
      </w:rPr>
    </w:lvl>
    <w:lvl w:ilvl="1" w:tplc="04090019" w:tentative="1">
      <w:start w:val="1"/>
      <w:numFmt w:val="lowerLetter"/>
      <w:lvlText w:val="%2)"/>
      <w:lvlJc w:val="left"/>
      <w:pPr>
        <w:ind w:left="1264" w:hanging="420"/>
      </w:pPr>
    </w:lvl>
    <w:lvl w:ilvl="2" w:tplc="0409001B" w:tentative="1">
      <w:start w:val="1"/>
      <w:numFmt w:val="lowerRoman"/>
      <w:lvlText w:val="%3."/>
      <w:lvlJc w:val="right"/>
      <w:pPr>
        <w:ind w:left="1684" w:hanging="420"/>
      </w:pPr>
    </w:lvl>
    <w:lvl w:ilvl="3" w:tplc="0409000F" w:tentative="1">
      <w:start w:val="1"/>
      <w:numFmt w:val="decimal"/>
      <w:lvlText w:val="%4."/>
      <w:lvlJc w:val="left"/>
      <w:pPr>
        <w:ind w:left="2104" w:hanging="420"/>
      </w:pPr>
    </w:lvl>
    <w:lvl w:ilvl="4" w:tplc="04090019" w:tentative="1">
      <w:start w:val="1"/>
      <w:numFmt w:val="lowerLetter"/>
      <w:lvlText w:val="%5)"/>
      <w:lvlJc w:val="left"/>
      <w:pPr>
        <w:ind w:left="2524" w:hanging="420"/>
      </w:pPr>
    </w:lvl>
    <w:lvl w:ilvl="5" w:tplc="0409001B" w:tentative="1">
      <w:start w:val="1"/>
      <w:numFmt w:val="lowerRoman"/>
      <w:lvlText w:val="%6."/>
      <w:lvlJc w:val="right"/>
      <w:pPr>
        <w:ind w:left="2944" w:hanging="420"/>
      </w:pPr>
    </w:lvl>
    <w:lvl w:ilvl="6" w:tplc="0409000F" w:tentative="1">
      <w:start w:val="1"/>
      <w:numFmt w:val="decimal"/>
      <w:lvlText w:val="%7."/>
      <w:lvlJc w:val="left"/>
      <w:pPr>
        <w:ind w:left="3364" w:hanging="420"/>
      </w:pPr>
    </w:lvl>
    <w:lvl w:ilvl="7" w:tplc="04090019" w:tentative="1">
      <w:start w:val="1"/>
      <w:numFmt w:val="lowerLetter"/>
      <w:lvlText w:val="%8)"/>
      <w:lvlJc w:val="left"/>
      <w:pPr>
        <w:ind w:left="3784" w:hanging="420"/>
      </w:pPr>
    </w:lvl>
    <w:lvl w:ilvl="8" w:tplc="0409001B" w:tentative="1">
      <w:start w:val="1"/>
      <w:numFmt w:val="lowerRoman"/>
      <w:lvlText w:val="%9."/>
      <w:lvlJc w:val="right"/>
      <w:pPr>
        <w:ind w:left="4204" w:hanging="420"/>
      </w:pPr>
    </w:lvl>
  </w:abstractNum>
  <w:abstractNum w:abstractNumId="7">
    <w:nsid w:val="0C861A05"/>
    <w:multiLevelType w:val="hybridMultilevel"/>
    <w:tmpl w:val="12B6287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CDE611E"/>
    <w:multiLevelType w:val="hybridMultilevel"/>
    <w:tmpl w:val="7B7A976E"/>
    <w:lvl w:ilvl="0" w:tplc="5F3AA30C">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nsid w:val="0EEA473A"/>
    <w:multiLevelType w:val="hybridMultilevel"/>
    <w:tmpl w:val="54EAEF02"/>
    <w:lvl w:ilvl="0" w:tplc="04090013">
      <w:start w:val="1"/>
      <w:numFmt w:val="chineseCountingThousand"/>
      <w:lvlText w:val="%1、"/>
      <w:lvlJc w:val="left"/>
      <w:pPr>
        <w:ind w:left="420" w:hanging="420"/>
      </w:pPr>
    </w:lvl>
    <w:lvl w:ilvl="1" w:tplc="C6C2833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0F1E371D"/>
    <w:multiLevelType w:val="hybridMultilevel"/>
    <w:tmpl w:val="2266F6F6"/>
    <w:lvl w:ilvl="0" w:tplc="F2147952">
      <w:start w:val="1"/>
      <w:numFmt w:val="none"/>
      <w:lvlText w:val="【解析】"/>
      <w:lvlJc w:val="left"/>
      <w:pPr>
        <w:tabs>
          <w:tab w:val="num" w:pos="851"/>
        </w:tabs>
        <w:ind w:left="851" w:hanging="851"/>
      </w:pPr>
      <w:rPr>
        <w:rFonts w:eastAsia="楷体_GB2312" w:hint="eastAsia"/>
        <w:b w:val="0"/>
        <w:i w:val="0"/>
        <w:sz w:val="21"/>
        <w14:shadow w14:blurRad="0" w14:dist="0" w14:dir="0" w14:sx="0" w14:sy="0" w14:kx="0" w14:ky="0" w14:algn="none">
          <w14:srgbClr w14:val="000000"/>
        </w14:shadow>
        <w14:textOutline w14:w="0" w14:cap="rnd" w14:cmpd="sng" w14:algn="ctr">
          <w14:noFill/>
          <w14:prstDash w14:val="solid"/>
          <w14:bevel/>
        </w14:textOutline>
      </w:rPr>
    </w:lvl>
    <w:lvl w:ilvl="1" w:tplc="23D4F34E">
      <w:start w:val="1"/>
      <w:numFmt w:val="decimalEnclosedCircle"/>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08A3A64"/>
    <w:multiLevelType w:val="hybridMultilevel"/>
    <w:tmpl w:val="E6585E36"/>
    <w:lvl w:ilvl="0" w:tplc="3BE66AFC">
      <w:start w:val="1"/>
      <w:numFmt w:val="decimalEnclosedCircle"/>
      <w:lvlText w:val="%1"/>
      <w:lvlJc w:val="left"/>
      <w:pPr>
        <w:tabs>
          <w:tab w:val="num" w:pos="760"/>
        </w:tabs>
        <w:ind w:left="760" w:hanging="360"/>
      </w:pPr>
      <w:rPr>
        <w:rFonts w:ascii="宋体" w:hAnsi="宋体" w:hint="default"/>
      </w:rPr>
    </w:lvl>
    <w:lvl w:ilvl="1" w:tplc="04090019" w:tentative="1">
      <w:start w:val="1"/>
      <w:numFmt w:val="lowerLetter"/>
      <w:lvlText w:val="%2)"/>
      <w:lvlJc w:val="left"/>
      <w:pPr>
        <w:tabs>
          <w:tab w:val="num" w:pos="1240"/>
        </w:tabs>
        <w:ind w:left="1240" w:hanging="420"/>
      </w:pPr>
    </w:lvl>
    <w:lvl w:ilvl="2" w:tplc="0409001B" w:tentative="1">
      <w:start w:val="1"/>
      <w:numFmt w:val="lowerRoman"/>
      <w:lvlText w:val="%3."/>
      <w:lvlJc w:val="right"/>
      <w:pPr>
        <w:tabs>
          <w:tab w:val="num" w:pos="1660"/>
        </w:tabs>
        <w:ind w:left="1660" w:hanging="420"/>
      </w:pPr>
    </w:lvl>
    <w:lvl w:ilvl="3" w:tplc="0409000F" w:tentative="1">
      <w:start w:val="1"/>
      <w:numFmt w:val="decimal"/>
      <w:lvlText w:val="%4."/>
      <w:lvlJc w:val="left"/>
      <w:pPr>
        <w:tabs>
          <w:tab w:val="num" w:pos="2080"/>
        </w:tabs>
        <w:ind w:left="2080" w:hanging="420"/>
      </w:pPr>
    </w:lvl>
    <w:lvl w:ilvl="4" w:tplc="04090019" w:tentative="1">
      <w:start w:val="1"/>
      <w:numFmt w:val="lowerLetter"/>
      <w:lvlText w:val="%5)"/>
      <w:lvlJc w:val="left"/>
      <w:pPr>
        <w:tabs>
          <w:tab w:val="num" w:pos="2500"/>
        </w:tabs>
        <w:ind w:left="2500" w:hanging="420"/>
      </w:pPr>
    </w:lvl>
    <w:lvl w:ilvl="5" w:tplc="0409001B" w:tentative="1">
      <w:start w:val="1"/>
      <w:numFmt w:val="lowerRoman"/>
      <w:lvlText w:val="%6."/>
      <w:lvlJc w:val="right"/>
      <w:pPr>
        <w:tabs>
          <w:tab w:val="num" w:pos="2920"/>
        </w:tabs>
        <w:ind w:left="2920" w:hanging="420"/>
      </w:pPr>
    </w:lvl>
    <w:lvl w:ilvl="6" w:tplc="0409000F" w:tentative="1">
      <w:start w:val="1"/>
      <w:numFmt w:val="decimal"/>
      <w:lvlText w:val="%7."/>
      <w:lvlJc w:val="left"/>
      <w:pPr>
        <w:tabs>
          <w:tab w:val="num" w:pos="3340"/>
        </w:tabs>
        <w:ind w:left="3340" w:hanging="420"/>
      </w:pPr>
    </w:lvl>
    <w:lvl w:ilvl="7" w:tplc="04090019" w:tentative="1">
      <w:start w:val="1"/>
      <w:numFmt w:val="lowerLetter"/>
      <w:lvlText w:val="%8)"/>
      <w:lvlJc w:val="left"/>
      <w:pPr>
        <w:tabs>
          <w:tab w:val="num" w:pos="3760"/>
        </w:tabs>
        <w:ind w:left="3760" w:hanging="420"/>
      </w:pPr>
    </w:lvl>
    <w:lvl w:ilvl="8" w:tplc="0409001B" w:tentative="1">
      <w:start w:val="1"/>
      <w:numFmt w:val="lowerRoman"/>
      <w:lvlText w:val="%9."/>
      <w:lvlJc w:val="right"/>
      <w:pPr>
        <w:tabs>
          <w:tab w:val="num" w:pos="4180"/>
        </w:tabs>
        <w:ind w:left="4180" w:hanging="420"/>
      </w:pPr>
    </w:lvl>
  </w:abstractNum>
  <w:abstractNum w:abstractNumId="12">
    <w:nsid w:val="12974DA2"/>
    <w:multiLevelType w:val="hybridMultilevel"/>
    <w:tmpl w:val="E38068A0"/>
    <w:lvl w:ilvl="0" w:tplc="D736F428">
      <w:start w:val="1"/>
      <w:numFmt w:val="decimal"/>
      <w:lvlText w:val="%1."/>
      <w:lvlJc w:val="left"/>
      <w:pPr>
        <w:tabs>
          <w:tab w:val="num" w:pos="851"/>
        </w:tabs>
        <w:ind w:left="851" w:hanging="851"/>
      </w:pPr>
      <w:rPr>
        <w:rFonts w:hint="default"/>
      </w:rPr>
    </w:lvl>
    <w:lvl w:ilvl="1" w:tplc="32D8FAF2">
      <w:start w:val="1"/>
      <w:numFmt w:val="none"/>
      <w:lvlText w:val="【解析】"/>
      <w:lvlJc w:val="left"/>
      <w:pPr>
        <w:tabs>
          <w:tab w:val="num" w:pos="851"/>
        </w:tabs>
        <w:ind w:left="851" w:hanging="851"/>
      </w:pPr>
      <w:rPr>
        <w:rFonts w:eastAsia="楷体_GB2312" w:hint="eastAsia"/>
        <w:b w:val="0"/>
        <w:i w:val="0"/>
        <w:sz w:val="21"/>
        <w14:shadow w14:blurRad="0" w14:dist="0" w14:dir="0" w14:sx="0" w14:sy="0" w14:kx="0" w14:ky="0" w14:algn="none">
          <w14:srgbClr w14:val="000000"/>
        </w14:shadow>
        <w14:textOutline w14:w="0" w14:cap="rnd" w14:cmpd="sng" w14:algn="ctr">
          <w14:noFill/>
          <w14:prstDash w14:val="solid"/>
          <w14:bevel/>
        </w14:textOutline>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nsid w:val="13FC5EF8"/>
    <w:multiLevelType w:val="multilevel"/>
    <w:tmpl w:val="57527438"/>
    <w:lvl w:ilvl="0">
      <w:start w:val="1"/>
      <w:numFmt w:val="chineseCountingThousand"/>
      <w:suff w:val="nothing"/>
      <w:lvlText w:val="%1．"/>
      <w:lvlJc w:val="right"/>
      <w:pPr>
        <w:ind w:left="425" w:firstLine="0"/>
      </w:pPr>
      <w:rPr>
        <w:rFonts w:ascii="宋体" w:eastAsia="宋体" w:hint="eastAsia"/>
        <w:b w:val="0"/>
        <w:i w:val="0"/>
        <w:sz w:val="21"/>
        <w:lang w:val="en-US"/>
      </w:rPr>
    </w:lvl>
    <w:lvl w:ilvl="1">
      <w:start w:val="1"/>
      <w:numFmt w:val="decimal"/>
      <w:lvlRestart w:val="0"/>
      <w:suff w:val="nothing"/>
      <w:lvlText w:val="%2．"/>
      <w:lvlJc w:val="right"/>
      <w:pPr>
        <w:ind w:left="425" w:firstLine="0"/>
      </w:pPr>
      <w:rPr>
        <w:rFonts w:ascii="Times New Roman" w:hAnsi="Times New Roman" w:hint="default"/>
        <w:b w:val="0"/>
        <w:i w:val="0"/>
        <w:color w:val="000000"/>
        <w:sz w:val="21"/>
        <w:szCs w:val="21"/>
        <w:vertAlign w:val="baseline"/>
      </w:rPr>
    </w:lvl>
    <w:lvl w:ilvl="2">
      <w:start w:val="1"/>
      <w:numFmt w:val="upperRoman"/>
      <w:suff w:val="nothing"/>
      <w:lvlText w:val="(%3)  "/>
      <w:lvlJc w:val="right"/>
      <w:pPr>
        <w:ind w:left="964" w:firstLine="0"/>
      </w:pPr>
      <w:rPr>
        <w:rFonts w:ascii="Times New Roman" w:hAnsi="Times New Roman" w:hint="default"/>
        <w:b w:val="0"/>
        <w:i w:val="0"/>
        <w:sz w:val="21"/>
      </w:rPr>
    </w:lvl>
    <w:lvl w:ilvl="3">
      <w:start w:val="1"/>
      <w:numFmt w:val="lowerRoman"/>
      <w:suff w:val="nothing"/>
      <w:lvlText w:val="(%4). "/>
      <w:lvlJc w:val="right"/>
      <w:pPr>
        <w:ind w:left="1304" w:firstLine="0"/>
      </w:pPr>
      <w:rPr>
        <w:rFonts w:hint="eastAsia"/>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14">
    <w:nsid w:val="16B55CF3"/>
    <w:multiLevelType w:val="hybridMultilevel"/>
    <w:tmpl w:val="12B6287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2677AC3"/>
    <w:multiLevelType w:val="hybridMultilevel"/>
    <w:tmpl w:val="A3B605C6"/>
    <w:lvl w:ilvl="0" w:tplc="64B62610">
      <w:start w:val="1"/>
      <w:numFmt w:val="decimalEnclosedCircle"/>
      <w:lvlText w:val="%1"/>
      <w:lvlJc w:val="left"/>
      <w:pPr>
        <w:tabs>
          <w:tab w:val="num" w:pos="780"/>
        </w:tabs>
        <w:ind w:left="780" w:hanging="360"/>
      </w:pPr>
      <w:rPr>
        <w:rFonts w:ascii="宋体" w:hAnsi="宋体"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16">
    <w:nsid w:val="22C8150B"/>
    <w:multiLevelType w:val="hybridMultilevel"/>
    <w:tmpl w:val="A2B2F114"/>
    <w:lvl w:ilvl="0" w:tplc="30D83D2E">
      <w:start w:val="1"/>
      <w:numFmt w:val="none"/>
      <w:lvlText w:val="【解析】"/>
      <w:lvlJc w:val="left"/>
      <w:pPr>
        <w:tabs>
          <w:tab w:val="num" w:pos="851"/>
        </w:tabs>
        <w:ind w:left="851" w:hanging="851"/>
      </w:pPr>
      <w:rPr>
        <w:rFonts w:ascii="楷体_GB2312" w:eastAsia="楷体_GB2312" w:hAnsi="Courier New" w:cs="Courier New" w:hint="eastAsia"/>
        <w:b w:val="0"/>
        <w:i w:val="0"/>
        <w:color w:val="auto"/>
        <w:sz w:val="21"/>
        <w:szCs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nsid w:val="23C7343A"/>
    <w:multiLevelType w:val="hybridMultilevel"/>
    <w:tmpl w:val="87203A14"/>
    <w:lvl w:ilvl="0" w:tplc="F5F41BB2">
      <w:start w:val="1"/>
      <w:numFmt w:val="none"/>
      <w:lvlText w:val="【巩固】"/>
      <w:lvlJc w:val="left"/>
      <w:pPr>
        <w:tabs>
          <w:tab w:val="num" w:pos="851"/>
        </w:tabs>
        <w:ind w:left="851" w:hanging="851"/>
      </w:pPr>
      <w:rPr>
        <w:rFonts w:eastAsia="楷体_GB2312" w:hint="eastAsia"/>
        <w:b/>
        <w:i w:val="0"/>
        <w:sz w:val="21"/>
        <w:szCs w:val="21"/>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27E77BC7"/>
    <w:multiLevelType w:val="multilevel"/>
    <w:tmpl w:val="D9E6DB06"/>
    <w:styleLink w:val="1"/>
    <w:lvl w:ilvl="0">
      <w:start w:val="1"/>
      <w:numFmt w:val="decimal"/>
      <w:lvlText w:val="【例%1】"/>
      <w:lvlJc w:val="left"/>
      <w:pPr>
        <w:tabs>
          <w:tab w:val="num" w:pos="0"/>
        </w:tabs>
      </w:pPr>
      <w:rPr>
        <w:rFonts w:ascii="Times New Roman" w:eastAsia="华文细黑" w:hAnsi="Times New Roman" w:cs="Times New Roman" w:hint="default"/>
        <w:b/>
        <w:i w:val="0"/>
        <w:sz w:val="21"/>
        <w:szCs w:val="21"/>
      </w:rPr>
    </w:lvl>
    <w:lvl w:ilvl="1">
      <w:start w:val="1"/>
      <w:numFmt w:val="none"/>
      <w:isLgl/>
      <w:lvlText w:val="【解析】"/>
      <w:lvlJc w:val="left"/>
      <w:pPr>
        <w:tabs>
          <w:tab w:val="num" w:pos="851"/>
        </w:tabs>
        <w:ind w:left="851" w:hanging="851"/>
      </w:pPr>
      <w:rPr>
        <w:rFonts w:ascii="Times New Roman" w:eastAsia="华文细黑" w:hAnsi="Times New Roman" w:cs="Times New Roman" w:hint="default"/>
        <w:b/>
        <w:i w:val="0"/>
        <w:sz w:val="21"/>
        <w:szCs w:val="21"/>
      </w:rPr>
    </w:lvl>
    <w:lvl w:ilvl="2">
      <w:start w:val="1"/>
      <w:numFmt w:val="none"/>
      <w:lvlText w:val="【点评】"/>
      <w:lvlJc w:val="left"/>
      <w:pPr>
        <w:tabs>
          <w:tab w:val="num" w:pos="851"/>
        </w:tabs>
        <w:ind w:left="851" w:hanging="851"/>
      </w:pPr>
      <w:rPr>
        <w:rFonts w:cs="Times New Roman" w:hint="eastAsia"/>
      </w:rPr>
    </w:lvl>
    <w:lvl w:ilvl="3">
      <w:start w:val="1"/>
      <w:numFmt w:val="none"/>
      <w:lvlText w:val="【拓展】"/>
      <w:lvlJc w:val="left"/>
      <w:pPr>
        <w:tabs>
          <w:tab w:val="num" w:pos="851"/>
        </w:tabs>
        <w:ind w:left="851" w:hanging="851"/>
      </w:pPr>
      <w:rPr>
        <w:rFonts w:cs="Times New Roman" w:hint="eastAsia"/>
      </w:rPr>
    </w:lvl>
    <w:lvl w:ilvl="4">
      <w:start w:val="1"/>
      <w:numFmt w:val="none"/>
      <w:lvlText w:val="【解析】"/>
      <w:lvlJc w:val="left"/>
      <w:pPr>
        <w:tabs>
          <w:tab w:val="num" w:pos="851"/>
        </w:tabs>
        <w:ind w:left="851" w:hanging="851"/>
      </w:pPr>
      <w:rPr>
        <w:rFonts w:cs="Times New Roman" w:hint="eastAsia"/>
      </w:rPr>
    </w:lvl>
    <w:lvl w:ilvl="5">
      <w:start w:val="1"/>
      <w:numFmt w:val="none"/>
      <w:lvlText w:val="【拓展】"/>
      <w:lvlJc w:val="left"/>
      <w:pPr>
        <w:tabs>
          <w:tab w:val="num" w:pos="851"/>
        </w:tabs>
        <w:ind w:left="851" w:hanging="851"/>
      </w:pPr>
      <w:rPr>
        <w:rFonts w:cs="Times New Roman" w:hint="eastAsia"/>
      </w:rPr>
    </w:lvl>
    <w:lvl w:ilvl="6">
      <w:start w:val="1"/>
      <w:numFmt w:val="none"/>
      <w:lvlText w:val="【解析】"/>
      <w:lvlJc w:val="left"/>
      <w:pPr>
        <w:tabs>
          <w:tab w:val="num" w:pos="851"/>
        </w:tabs>
        <w:ind w:left="851" w:hanging="851"/>
      </w:pPr>
      <w:rPr>
        <w:rFonts w:cs="Times New Roman" w:hint="eastAsia"/>
      </w:rPr>
    </w:lvl>
    <w:lvl w:ilvl="7">
      <w:start w:val="1"/>
      <w:numFmt w:val="none"/>
      <w:lvlText w:val=""/>
      <w:lvlJc w:val="left"/>
      <w:pPr>
        <w:tabs>
          <w:tab w:val="num" w:pos="3260"/>
        </w:tabs>
        <w:ind w:left="3260" w:hanging="425"/>
      </w:pPr>
      <w:rPr>
        <w:rFonts w:cs="Times New Roman" w:hint="eastAsia"/>
      </w:rPr>
    </w:lvl>
    <w:lvl w:ilvl="8">
      <w:start w:val="1"/>
      <w:numFmt w:val="none"/>
      <w:lvlText w:val=""/>
      <w:lvlJc w:val="left"/>
      <w:pPr>
        <w:tabs>
          <w:tab w:val="num" w:pos="3685"/>
        </w:tabs>
        <w:ind w:left="3685" w:hanging="425"/>
      </w:pPr>
      <w:rPr>
        <w:rFonts w:cs="Times New Roman" w:hint="eastAsia"/>
      </w:rPr>
    </w:lvl>
  </w:abstractNum>
  <w:abstractNum w:abstractNumId="19">
    <w:nsid w:val="306134D6"/>
    <w:multiLevelType w:val="multilevel"/>
    <w:tmpl w:val="6BF2AB42"/>
    <w:lvl w:ilvl="0">
      <w:start w:val="1"/>
      <w:numFmt w:val="decimal"/>
      <w:lvlText w:val="（%1，"/>
      <w:lvlJc w:val="left"/>
      <w:pPr>
        <w:tabs>
          <w:tab w:val="num" w:pos="1815"/>
        </w:tabs>
        <w:ind w:left="1815" w:hanging="1815"/>
      </w:pPr>
      <w:rPr>
        <w:rFonts w:hint="default"/>
      </w:rPr>
    </w:lvl>
    <w:lvl w:ilvl="1">
      <w:start w:val="2"/>
      <w:numFmt w:val="decimal"/>
      <w:lvlText w:val="（%1，%2，"/>
      <w:lvlJc w:val="left"/>
      <w:pPr>
        <w:tabs>
          <w:tab w:val="num" w:pos="1890"/>
        </w:tabs>
        <w:ind w:left="1890" w:hanging="1815"/>
      </w:pPr>
      <w:rPr>
        <w:rFonts w:hint="default"/>
      </w:rPr>
    </w:lvl>
    <w:lvl w:ilvl="2">
      <w:start w:val="3"/>
      <w:numFmt w:val="decimal"/>
      <w:lvlText w:val="（%1，%2，%3）"/>
      <w:lvlJc w:val="left"/>
      <w:pPr>
        <w:tabs>
          <w:tab w:val="num" w:pos="1965"/>
        </w:tabs>
        <w:ind w:left="1965" w:hanging="1815"/>
      </w:pPr>
      <w:rPr>
        <w:rFonts w:hint="default"/>
      </w:rPr>
    </w:lvl>
    <w:lvl w:ilvl="3">
      <w:start w:val="1"/>
      <w:numFmt w:val="decimal"/>
      <w:lvlText w:val="（%1，%2，%3）%4."/>
      <w:lvlJc w:val="left"/>
      <w:pPr>
        <w:tabs>
          <w:tab w:val="num" w:pos="2385"/>
        </w:tabs>
        <w:ind w:left="2385" w:hanging="2160"/>
      </w:pPr>
      <w:rPr>
        <w:rFonts w:hint="default"/>
      </w:rPr>
    </w:lvl>
    <w:lvl w:ilvl="4">
      <w:start w:val="1"/>
      <w:numFmt w:val="decimal"/>
      <w:lvlText w:val="（%1，%2，%3）%4.%5."/>
      <w:lvlJc w:val="left"/>
      <w:pPr>
        <w:tabs>
          <w:tab w:val="num" w:pos="2460"/>
        </w:tabs>
        <w:ind w:left="2460" w:hanging="2160"/>
      </w:pPr>
      <w:rPr>
        <w:rFonts w:hint="default"/>
      </w:rPr>
    </w:lvl>
    <w:lvl w:ilvl="5">
      <w:start w:val="1"/>
      <w:numFmt w:val="decimal"/>
      <w:lvlText w:val="（%1，%2，%3）%4.%5.%6."/>
      <w:lvlJc w:val="left"/>
      <w:pPr>
        <w:tabs>
          <w:tab w:val="num" w:pos="2895"/>
        </w:tabs>
        <w:ind w:left="2895" w:hanging="2520"/>
      </w:pPr>
      <w:rPr>
        <w:rFonts w:hint="default"/>
      </w:rPr>
    </w:lvl>
    <w:lvl w:ilvl="6">
      <w:start w:val="1"/>
      <w:numFmt w:val="decimal"/>
      <w:lvlText w:val="（%1，%2，%3）%4.%5.%6.%7."/>
      <w:lvlJc w:val="left"/>
      <w:pPr>
        <w:tabs>
          <w:tab w:val="num" w:pos="3330"/>
        </w:tabs>
        <w:ind w:left="3330" w:hanging="2880"/>
      </w:pPr>
      <w:rPr>
        <w:rFonts w:hint="default"/>
      </w:rPr>
    </w:lvl>
    <w:lvl w:ilvl="7">
      <w:start w:val="1"/>
      <w:numFmt w:val="decimal"/>
      <w:lvlText w:val="（%1，%2，%3）%4.%5.%6.%7.%8."/>
      <w:lvlJc w:val="left"/>
      <w:pPr>
        <w:tabs>
          <w:tab w:val="num" w:pos="3765"/>
        </w:tabs>
        <w:ind w:left="3765" w:hanging="3240"/>
      </w:pPr>
      <w:rPr>
        <w:rFonts w:hint="default"/>
      </w:rPr>
    </w:lvl>
    <w:lvl w:ilvl="8">
      <w:start w:val="1"/>
      <w:numFmt w:val="decimal"/>
      <w:lvlText w:val="（%1，%2，%3）%4.%5.%6.%7.%8.%9."/>
      <w:lvlJc w:val="left"/>
      <w:pPr>
        <w:tabs>
          <w:tab w:val="num" w:pos="3840"/>
        </w:tabs>
        <w:ind w:left="3840" w:hanging="3240"/>
      </w:pPr>
      <w:rPr>
        <w:rFonts w:hint="default"/>
      </w:rPr>
    </w:lvl>
  </w:abstractNum>
  <w:abstractNum w:abstractNumId="20">
    <w:nsid w:val="3A336E8D"/>
    <w:multiLevelType w:val="hybridMultilevel"/>
    <w:tmpl w:val="801E6330"/>
    <w:lvl w:ilvl="0" w:tplc="0EEA93B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A8B1E90"/>
    <w:multiLevelType w:val="multilevel"/>
    <w:tmpl w:val="75768F0A"/>
    <w:styleLink w:val="a"/>
    <w:lvl w:ilvl="0">
      <w:start w:val="1"/>
      <w:numFmt w:val="decimal"/>
      <w:lvlText w:val="【例 %1】"/>
      <w:lvlJc w:val="left"/>
      <w:pPr>
        <w:tabs>
          <w:tab w:val="num" w:pos="964"/>
        </w:tabs>
        <w:ind w:left="964" w:hanging="964"/>
      </w:pPr>
      <w:rPr>
        <w:rFonts w:eastAsia="宋体" w:cs="Times New Roman" w:hint="eastAsia"/>
        <w:b/>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22">
    <w:nsid w:val="3BB962CD"/>
    <w:multiLevelType w:val="hybridMultilevel"/>
    <w:tmpl w:val="322623BC"/>
    <w:lvl w:ilvl="0" w:tplc="6162545A">
      <w:start w:val="1"/>
      <w:numFmt w:val="none"/>
      <w:lvlText w:val="【解析】"/>
      <w:lvlJc w:val="left"/>
      <w:pPr>
        <w:tabs>
          <w:tab w:val="num" w:pos="851"/>
        </w:tabs>
        <w:ind w:left="851" w:hanging="851"/>
      </w:pPr>
      <w:rPr>
        <w:rFonts w:eastAsia="楷体_GB2312" w:cs="Times New Roman" w:hint="eastAsia"/>
        <w:b w:val="0"/>
        <w:i w:val="0"/>
        <w:sz w:val="21"/>
        <w:lang w:val="en-US"/>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23">
    <w:nsid w:val="3E1C6735"/>
    <w:multiLevelType w:val="hybridMultilevel"/>
    <w:tmpl w:val="602C03B6"/>
    <w:lvl w:ilvl="0" w:tplc="F5F41BB2">
      <w:start w:val="1"/>
      <w:numFmt w:val="none"/>
      <w:lvlText w:val="【巩固】"/>
      <w:lvlJc w:val="left"/>
      <w:pPr>
        <w:tabs>
          <w:tab w:val="num" w:pos="851"/>
        </w:tabs>
        <w:ind w:left="851" w:hanging="851"/>
      </w:pPr>
      <w:rPr>
        <w:rFonts w:eastAsia="楷体_GB2312" w:hint="eastAsia"/>
        <w:b/>
        <w:i w:val="0"/>
        <w:sz w:val="21"/>
        <w:szCs w:val="21"/>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nsid w:val="41983514"/>
    <w:multiLevelType w:val="hybridMultilevel"/>
    <w:tmpl w:val="EE583DDC"/>
    <w:lvl w:ilvl="0" w:tplc="7C7AD626">
      <w:start w:val="1"/>
      <w:numFmt w:val="none"/>
      <w:lvlText w:val="【解析】"/>
      <w:lvlJc w:val="left"/>
      <w:pPr>
        <w:tabs>
          <w:tab w:val="num" w:pos="851"/>
        </w:tabs>
        <w:ind w:left="851" w:hanging="851"/>
      </w:pPr>
      <w:rPr>
        <w:rFonts w:eastAsia="楷体_GB2312" w:cs="Times New Roman" w:hint="eastAsia"/>
        <w:b w:val="0"/>
        <w:i w:val="0"/>
        <w:color w:val="auto"/>
        <w:sz w:val="21"/>
        <w:szCs w:val="21"/>
      </w:rPr>
    </w:lvl>
    <w:lvl w:ilvl="1" w:tplc="04090019">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25">
    <w:nsid w:val="43584CC1"/>
    <w:multiLevelType w:val="multilevel"/>
    <w:tmpl w:val="A9B05C5E"/>
    <w:lvl w:ilvl="0">
      <w:start w:val="1"/>
      <w:numFmt w:val="decimal"/>
      <w:lvlText w:val="【例 %1】"/>
      <w:lvlJc w:val="left"/>
      <w:pPr>
        <w:tabs>
          <w:tab w:val="num" w:pos="964"/>
        </w:tabs>
        <w:ind w:left="964" w:hanging="964"/>
      </w:pPr>
      <w:rPr>
        <w:rFonts w:eastAsia="宋体" w:cs="Times New Roman" w:hint="eastAsia"/>
        <w:b/>
        <w:bCs/>
        <w:color w:val="800000"/>
        <w:kern w:val="2"/>
        <w:sz w:val="21"/>
        <w:szCs w:val="21"/>
      </w:rPr>
    </w:lvl>
    <w:lvl w:ilvl="1">
      <w:start w:val="1"/>
      <w:numFmt w:val="none"/>
      <w:lvlText w:val="%2【解析】"/>
      <w:lvlJc w:val="left"/>
      <w:pPr>
        <w:tabs>
          <w:tab w:val="num" w:pos="851"/>
        </w:tabs>
        <w:ind w:left="851" w:hanging="851"/>
      </w:pPr>
      <w:rPr>
        <w:rFonts w:ascii="Tunga" w:eastAsia="楷体_GB2312" w:hAnsi="Tunga" w:cs="Times New Roman" w:hint="default"/>
        <w:b/>
        <w:i w:val="0"/>
        <w:color w:val="auto"/>
        <w:sz w:val="21"/>
        <w:szCs w:val="21"/>
      </w:rPr>
    </w:lvl>
    <w:lvl w:ilvl="2">
      <w:start w:val="1"/>
      <w:numFmt w:val="decimal"/>
      <w:lvlText w:val="随练%3."/>
      <w:lvlJc w:val="left"/>
      <w:pPr>
        <w:tabs>
          <w:tab w:val="num" w:pos="907"/>
        </w:tabs>
        <w:ind w:left="907" w:hanging="907"/>
      </w:pPr>
      <w:rPr>
        <w:rFonts w:ascii="Tunga" w:eastAsia="宋体" w:hAnsi="Tunga"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26">
    <w:nsid w:val="43747A54"/>
    <w:multiLevelType w:val="hybridMultilevel"/>
    <w:tmpl w:val="6256DF1E"/>
    <w:lvl w:ilvl="0" w:tplc="FB28CA16">
      <w:start w:val="2"/>
      <w:numFmt w:val="japaneseCounting"/>
      <w:lvlText w:val="%1、"/>
      <w:lvlJc w:val="left"/>
      <w:pPr>
        <w:ind w:left="450" w:hanging="45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40C4B6E"/>
    <w:multiLevelType w:val="hybridMultilevel"/>
    <w:tmpl w:val="E070E6D2"/>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nsid w:val="53A70561"/>
    <w:multiLevelType w:val="hybridMultilevel"/>
    <w:tmpl w:val="E1AE8788"/>
    <w:lvl w:ilvl="0" w:tplc="15248E68">
      <w:start w:val="1"/>
      <w:numFmt w:val="none"/>
      <w:lvlText w:val="【解析】"/>
      <w:lvlJc w:val="left"/>
      <w:pPr>
        <w:tabs>
          <w:tab w:val="num" w:pos="851"/>
        </w:tabs>
        <w:ind w:left="851" w:hanging="851"/>
      </w:pPr>
      <w:rPr>
        <w:rFonts w:eastAsia="楷体_GB2312" w:hint="eastAsia"/>
        <w:b w:val="0"/>
        <w:i w:val="0"/>
        <w:color w:val="800000"/>
        <w:sz w:val="21"/>
        <w:szCs w:val="21"/>
      </w:rPr>
    </w:lvl>
    <w:lvl w:ilvl="1" w:tplc="74BA80DA">
      <w:start w:val="2"/>
      <w:numFmt w:val="upperLetter"/>
      <w:lvlText w:val="%2."/>
      <w:lvlJc w:val="left"/>
      <w:pPr>
        <w:tabs>
          <w:tab w:val="num" w:pos="780"/>
        </w:tabs>
        <w:ind w:left="780" w:hanging="360"/>
      </w:pPr>
      <w:rPr>
        <w:rFonts w:hAnsi="宋体"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nsid w:val="57552D6A"/>
    <w:multiLevelType w:val="hybridMultilevel"/>
    <w:tmpl w:val="9074571A"/>
    <w:lvl w:ilvl="0" w:tplc="A5C889E4">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
    <w:nsid w:val="576F0F9B"/>
    <w:multiLevelType w:val="hybridMultilevel"/>
    <w:tmpl w:val="72628B02"/>
    <w:lvl w:ilvl="0" w:tplc="5C7EC5A0">
      <w:start w:val="1"/>
      <w:numFmt w:val="decimal"/>
      <w:lvlText w:val="【例 %1】"/>
      <w:lvlJc w:val="left"/>
      <w:pPr>
        <w:tabs>
          <w:tab w:val="num" w:pos="1134"/>
        </w:tabs>
        <w:ind w:left="851" w:hanging="851"/>
      </w:pPr>
      <w:rPr>
        <w:rFonts w:ascii="Times New Roman" w:eastAsia="宋体" w:hAnsi="Times New Roman" w:cs="Times New Roman" w:hint="default"/>
        <w:b/>
        <w:color w:val="800000"/>
        <w:sz w:val="21"/>
        <w:szCs w:val="21"/>
      </w:rPr>
    </w:lvl>
    <w:lvl w:ilvl="1" w:tplc="380C6CB2">
      <w:start w:val="1"/>
      <w:numFmt w:val="none"/>
      <w:lvlText w:val="【解析】"/>
      <w:lvlJc w:val="left"/>
      <w:pPr>
        <w:tabs>
          <w:tab w:val="num" w:pos="851"/>
        </w:tabs>
        <w:ind w:left="851" w:hanging="851"/>
      </w:pPr>
      <w:rPr>
        <w:rFonts w:eastAsia="楷体_GB2312" w:cs="Times New Roman" w:hint="eastAsia"/>
        <w:b w:val="0"/>
        <w:i w:val="0"/>
        <w:color w:val="auto"/>
        <w:sz w:val="21"/>
        <w:szCs w:val="21"/>
      </w:rPr>
    </w:lvl>
    <w:lvl w:ilvl="2" w:tplc="0409001B" w:tentative="1">
      <w:start w:val="1"/>
      <w:numFmt w:val="lowerRoman"/>
      <w:lvlText w:val="%3."/>
      <w:lvlJc w:val="right"/>
      <w:pPr>
        <w:ind w:left="1365" w:hanging="420"/>
      </w:pPr>
      <w:rPr>
        <w:rFonts w:cs="Times New Roman"/>
      </w:rPr>
    </w:lvl>
    <w:lvl w:ilvl="3" w:tplc="0409000F" w:tentative="1">
      <w:start w:val="1"/>
      <w:numFmt w:val="decimal"/>
      <w:lvlText w:val="%4."/>
      <w:lvlJc w:val="left"/>
      <w:pPr>
        <w:ind w:left="1785" w:hanging="420"/>
      </w:pPr>
      <w:rPr>
        <w:rFonts w:cs="Times New Roman"/>
      </w:rPr>
    </w:lvl>
    <w:lvl w:ilvl="4" w:tplc="04090019" w:tentative="1">
      <w:start w:val="1"/>
      <w:numFmt w:val="lowerLetter"/>
      <w:lvlText w:val="%5)"/>
      <w:lvlJc w:val="left"/>
      <w:pPr>
        <w:ind w:left="2205" w:hanging="420"/>
      </w:pPr>
      <w:rPr>
        <w:rFonts w:cs="Times New Roman"/>
      </w:rPr>
    </w:lvl>
    <w:lvl w:ilvl="5" w:tplc="0409001B" w:tentative="1">
      <w:start w:val="1"/>
      <w:numFmt w:val="lowerRoman"/>
      <w:lvlText w:val="%6."/>
      <w:lvlJc w:val="right"/>
      <w:pPr>
        <w:ind w:left="2625" w:hanging="420"/>
      </w:pPr>
      <w:rPr>
        <w:rFonts w:cs="Times New Roman"/>
      </w:rPr>
    </w:lvl>
    <w:lvl w:ilvl="6" w:tplc="0409000F" w:tentative="1">
      <w:start w:val="1"/>
      <w:numFmt w:val="decimal"/>
      <w:lvlText w:val="%7."/>
      <w:lvlJc w:val="left"/>
      <w:pPr>
        <w:ind w:left="3045" w:hanging="420"/>
      </w:pPr>
      <w:rPr>
        <w:rFonts w:cs="Times New Roman"/>
      </w:rPr>
    </w:lvl>
    <w:lvl w:ilvl="7" w:tplc="04090019" w:tentative="1">
      <w:start w:val="1"/>
      <w:numFmt w:val="lowerLetter"/>
      <w:lvlText w:val="%8)"/>
      <w:lvlJc w:val="left"/>
      <w:pPr>
        <w:ind w:left="3465" w:hanging="420"/>
      </w:pPr>
      <w:rPr>
        <w:rFonts w:cs="Times New Roman"/>
      </w:rPr>
    </w:lvl>
    <w:lvl w:ilvl="8" w:tplc="0409001B" w:tentative="1">
      <w:start w:val="1"/>
      <w:numFmt w:val="lowerRoman"/>
      <w:lvlText w:val="%9."/>
      <w:lvlJc w:val="right"/>
      <w:pPr>
        <w:ind w:left="3885" w:hanging="420"/>
      </w:pPr>
      <w:rPr>
        <w:rFonts w:cs="Times New Roman"/>
      </w:rPr>
    </w:lvl>
  </w:abstractNum>
  <w:abstractNum w:abstractNumId="31">
    <w:nsid w:val="58963BDB"/>
    <w:multiLevelType w:val="hybridMultilevel"/>
    <w:tmpl w:val="E1446982"/>
    <w:lvl w:ilvl="0" w:tplc="D9E4C1C4">
      <w:start w:val="1"/>
      <w:numFmt w:val="none"/>
      <w:lvlText w:val="【巩固】"/>
      <w:lvlJc w:val="left"/>
      <w:pPr>
        <w:tabs>
          <w:tab w:val="num" w:pos="851"/>
        </w:tabs>
        <w:ind w:left="851" w:hanging="851"/>
      </w:pPr>
      <w:rPr>
        <w:rFonts w:eastAsia="楷体_GB2312" w:hint="eastAsia"/>
        <w:b/>
        <w:i w:val="0"/>
        <w:sz w:val="21"/>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nsid w:val="5D375118"/>
    <w:multiLevelType w:val="hybridMultilevel"/>
    <w:tmpl w:val="01D8F67C"/>
    <w:lvl w:ilvl="0" w:tplc="3FCA7CE6">
      <w:start w:val="1"/>
      <w:numFmt w:val="decimalEnclosedCircle"/>
      <w:lvlText w:val="%1"/>
      <w:lvlJc w:val="left"/>
      <w:pPr>
        <w:ind w:left="360" w:hanging="360"/>
      </w:pPr>
      <w:rPr>
        <w:rFonts w:ascii="宋体" w:hAnsi="宋体" w:cs="宋体"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69A938A4"/>
    <w:multiLevelType w:val="hybridMultilevel"/>
    <w:tmpl w:val="25A20C30"/>
    <w:lvl w:ilvl="0" w:tplc="3CA2856E">
      <w:start w:val="1"/>
      <w:numFmt w:val="none"/>
      <w:lvlText w:val="【解析】"/>
      <w:lvlJc w:val="left"/>
      <w:pPr>
        <w:tabs>
          <w:tab w:val="num" w:pos="851"/>
        </w:tabs>
        <w:ind w:left="851" w:hanging="851"/>
      </w:pPr>
      <w:rPr>
        <w:rFonts w:ascii="Times New Roman" w:eastAsia="楷体_GB2312" w:hAnsi="Times New Roman" w:hint="default"/>
        <w:b w:val="0"/>
        <w:i w:val="0"/>
        <w:color w:val="auto"/>
        <w:sz w:val="21"/>
        <w:szCs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4">
    <w:nsid w:val="6C141044"/>
    <w:multiLevelType w:val="hybridMultilevel"/>
    <w:tmpl w:val="B29EF9D6"/>
    <w:lvl w:ilvl="0" w:tplc="5E0EA258">
      <w:start w:val="1"/>
      <w:numFmt w:val="none"/>
      <w:lvlText w:val="一、"/>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CE67BC7"/>
    <w:multiLevelType w:val="hybridMultilevel"/>
    <w:tmpl w:val="63C03AAA"/>
    <w:lvl w:ilvl="0" w:tplc="D736D4C4">
      <w:start w:val="1"/>
      <w:numFmt w:val="none"/>
      <w:lvlText w:val="【解析】"/>
      <w:lvlJc w:val="left"/>
      <w:pPr>
        <w:tabs>
          <w:tab w:val="num" w:pos="851"/>
        </w:tabs>
        <w:ind w:left="851" w:hanging="851"/>
      </w:pPr>
      <w:rPr>
        <w:rFonts w:ascii="Times New Roman" w:eastAsia="楷体_GB2312" w:hint="eastAsia"/>
        <w:b w:val="0"/>
        <w:i w:val="0"/>
        <w:color w:val="000000"/>
        <w:sz w:val="21"/>
        <w14:shadow w14:blurRad="0" w14:dist="0" w14:dir="0" w14:sx="0" w14:sy="0" w14:kx="0" w14:ky="0" w14:algn="none">
          <w14:srgbClr w14:val="000000"/>
        </w14:shadow>
        <w14:textOutline w14:w="0" w14:cap="rnd" w14:cmpd="sng" w14:algn="ctr">
          <w14:noFill/>
          <w14:prstDash w14:val="solid"/>
          <w14:bevel/>
        </w14:textOutline>
      </w:rPr>
    </w:lvl>
    <w:lvl w:ilvl="1" w:tplc="D9E4C1C4">
      <w:start w:val="1"/>
      <w:numFmt w:val="none"/>
      <w:lvlText w:val="【巩固】"/>
      <w:lvlJc w:val="left"/>
      <w:pPr>
        <w:tabs>
          <w:tab w:val="num" w:pos="1271"/>
        </w:tabs>
        <w:ind w:left="1271" w:hanging="851"/>
      </w:pPr>
      <w:rPr>
        <w:rFonts w:ascii="Times New Roman" w:eastAsia="楷体_GB2312" w:hint="eastAsia"/>
        <w:b/>
        <w:i w:val="0"/>
        <w:color w:val="000000"/>
        <w:sz w:val="21"/>
        <w14:shadow w14:blurRad="0" w14:dist="0" w14:dir="0" w14:sx="0" w14:sy="0" w14:kx="0" w14:ky="0" w14:algn="none">
          <w14:srgbClr w14:val="000000"/>
        </w14:shadow>
        <w14:textOutline w14:w="0" w14:cap="rnd" w14:cmpd="sng" w14:algn="ctr">
          <w14:noFill/>
          <w14:prstDash w14:val="solid"/>
          <w14:bevel/>
        </w14:textOutline>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nsid w:val="6D4D7E9A"/>
    <w:multiLevelType w:val="hybridMultilevel"/>
    <w:tmpl w:val="99EC6456"/>
    <w:lvl w:ilvl="0" w:tplc="8B4A05A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nsid w:val="71255A8F"/>
    <w:multiLevelType w:val="multilevel"/>
    <w:tmpl w:val="75768F0A"/>
    <w:styleLink w:val="0964"/>
    <w:lvl w:ilvl="0">
      <w:start w:val="1"/>
      <w:numFmt w:val="decimal"/>
      <w:lvlText w:val="【例 %1】"/>
      <w:lvlJc w:val="left"/>
      <w:pPr>
        <w:tabs>
          <w:tab w:val="num" w:pos="964"/>
        </w:tabs>
        <w:ind w:left="964" w:hanging="964"/>
      </w:pPr>
      <w:rPr>
        <w:rFonts w:ascii="宋体" w:eastAsia="宋体" w:hAnsi="宋体" w:cs="Times New Roman"/>
        <w:b/>
        <w:bCs/>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38">
    <w:nsid w:val="77B403D4"/>
    <w:multiLevelType w:val="hybridMultilevel"/>
    <w:tmpl w:val="BB74D0DC"/>
    <w:lvl w:ilvl="0" w:tplc="17904134">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B500016"/>
    <w:multiLevelType w:val="hybridMultilevel"/>
    <w:tmpl w:val="C3EA8C3A"/>
    <w:lvl w:ilvl="0" w:tplc="E58AA5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C314987"/>
    <w:multiLevelType w:val="hybridMultilevel"/>
    <w:tmpl w:val="5814629A"/>
    <w:lvl w:ilvl="0" w:tplc="288CCC76">
      <w:start w:val="1"/>
      <w:numFmt w:val="upperRoman"/>
      <w:lvlText w:val="（%1）"/>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C8838F4"/>
    <w:multiLevelType w:val="hybridMultilevel"/>
    <w:tmpl w:val="41304DDA"/>
    <w:lvl w:ilvl="0" w:tplc="6D9A2850">
      <w:start w:val="1"/>
      <w:numFmt w:val="none"/>
      <w:lvlText w:val="【解析】"/>
      <w:lvlJc w:val="left"/>
      <w:pPr>
        <w:tabs>
          <w:tab w:val="num" w:pos="851"/>
        </w:tabs>
        <w:ind w:left="851" w:hanging="851"/>
      </w:pPr>
      <w:rPr>
        <w:rFonts w:eastAsia="楷体_GB2312" w:cs="Times New Roman" w:hint="eastAsia"/>
        <w:b w:val="0"/>
        <w:i w:val="0"/>
        <w:sz w:val="21"/>
        <w:szCs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nsid w:val="7CAB7925"/>
    <w:multiLevelType w:val="hybridMultilevel"/>
    <w:tmpl w:val="A4700550"/>
    <w:lvl w:ilvl="0" w:tplc="CA82657E">
      <w:start w:val="1"/>
      <w:numFmt w:val="none"/>
      <w:lvlText w:val="【解析】"/>
      <w:lvlJc w:val="left"/>
      <w:pPr>
        <w:tabs>
          <w:tab w:val="num" w:pos="851"/>
        </w:tabs>
        <w:ind w:left="851" w:hanging="851"/>
      </w:pPr>
      <w:rPr>
        <w:rFonts w:ascii="Times New Roman" w:eastAsia="楷体_GB2312" w:hAnsi="Times New Roman" w:hint="default"/>
        <w:b w:val="0"/>
        <w:i w:val="0"/>
        <w:color w:val="auto"/>
        <w:sz w:val="21"/>
        <w:szCs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3">
    <w:nsid w:val="7E3A3BC5"/>
    <w:multiLevelType w:val="hybridMultilevel"/>
    <w:tmpl w:val="C896B756"/>
    <w:lvl w:ilvl="0" w:tplc="C250FA08">
      <w:start w:val="1"/>
      <w:numFmt w:val="decimalEnclosedCircle"/>
      <w:lvlText w:val="%1"/>
      <w:lvlJc w:val="left"/>
      <w:pPr>
        <w:tabs>
          <w:tab w:val="num" w:pos="1005"/>
        </w:tabs>
        <w:ind w:left="1005" w:hanging="360"/>
      </w:pPr>
      <w:rPr>
        <w:rFonts w:ascii="宋体" w:hAnsi="宋体" w:hint="default"/>
      </w:rPr>
    </w:lvl>
    <w:lvl w:ilvl="1" w:tplc="04090019" w:tentative="1">
      <w:start w:val="1"/>
      <w:numFmt w:val="lowerLetter"/>
      <w:lvlText w:val="%2)"/>
      <w:lvlJc w:val="left"/>
      <w:pPr>
        <w:tabs>
          <w:tab w:val="num" w:pos="1485"/>
        </w:tabs>
        <w:ind w:left="1485" w:hanging="420"/>
      </w:pPr>
    </w:lvl>
    <w:lvl w:ilvl="2" w:tplc="0409001B" w:tentative="1">
      <w:start w:val="1"/>
      <w:numFmt w:val="lowerRoman"/>
      <w:lvlText w:val="%3."/>
      <w:lvlJc w:val="right"/>
      <w:pPr>
        <w:tabs>
          <w:tab w:val="num" w:pos="1905"/>
        </w:tabs>
        <w:ind w:left="1905" w:hanging="420"/>
      </w:pPr>
    </w:lvl>
    <w:lvl w:ilvl="3" w:tplc="0409000F" w:tentative="1">
      <w:start w:val="1"/>
      <w:numFmt w:val="decimal"/>
      <w:lvlText w:val="%4."/>
      <w:lvlJc w:val="left"/>
      <w:pPr>
        <w:tabs>
          <w:tab w:val="num" w:pos="2325"/>
        </w:tabs>
        <w:ind w:left="2325" w:hanging="420"/>
      </w:pPr>
    </w:lvl>
    <w:lvl w:ilvl="4" w:tplc="04090019" w:tentative="1">
      <w:start w:val="1"/>
      <w:numFmt w:val="lowerLetter"/>
      <w:lvlText w:val="%5)"/>
      <w:lvlJc w:val="left"/>
      <w:pPr>
        <w:tabs>
          <w:tab w:val="num" w:pos="2745"/>
        </w:tabs>
        <w:ind w:left="2745" w:hanging="420"/>
      </w:pPr>
    </w:lvl>
    <w:lvl w:ilvl="5" w:tplc="0409001B" w:tentative="1">
      <w:start w:val="1"/>
      <w:numFmt w:val="lowerRoman"/>
      <w:lvlText w:val="%6."/>
      <w:lvlJc w:val="right"/>
      <w:pPr>
        <w:tabs>
          <w:tab w:val="num" w:pos="3165"/>
        </w:tabs>
        <w:ind w:left="3165" w:hanging="420"/>
      </w:pPr>
    </w:lvl>
    <w:lvl w:ilvl="6" w:tplc="0409000F" w:tentative="1">
      <w:start w:val="1"/>
      <w:numFmt w:val="decimal"/>
      <w:lvlText w:val="%7."/>
      <w:lvlJc w:val="left"/>
      <w:pPr>
        <w:tabs>
          <w:tab w:val="num" w:pos="3585"/>
        </w:tabs>
        <w:ind w:left="3585" w:hanging="420"/>
      </w:pPr>
    </w:lvl>
    <w:lvl w:ilvl="7" w:tplc="04090019" w:tentative="1">
      <w:start w:val="1"/>
      <w:numFmt w:val="lowerLetter"/>
      <w:lvlText w:val="%8)"/>
      <w:lvlJc w:val="left"/>
      <w:pPr>
        <w:tabs>
          <w:tab w:val="num" w:pos="4005"/>
        </w:tabs>
        <w:ind w:left="4005" w:hanging="420"/>
      </w:pPr>
    </w:lvl>
    <w:lvl w:ilvl="8" w:tplc="0409001B" w:tentative="1">
      <w:start w:val="1"/>
      <w:numFmt w:val="lowerRoman"/>
      <w:lvlText w:val="%9."/>
      <w:lvlJc w:val="right"/>
      <w:pPr>
        <w:tabs>
          <w:tab w:val="num" w:pos="4425"/>
        </w:tabs>
        <w:ind w:left="4425" w:hanging="420"/>
      </w:pPr>
    </w:lvl>
  </w:abstractNum>
  <w:abstractNum w:abstractNumId="44">
    <w:nsid w:val="7E8E6837"/>
    <w:multiLevelType w:val="hybridMultilevel"/>
    <w:tmpl w:val="C80285CA"/>
    <w:lvl w:ilvl="0" w:tplc="2AB4C6D0">
      <w:start w:val="2"/>
      <w:numFmt w:val="decimalEnclosedCircle"/>
      <w:lvlText w:val="%1"/>
      <w:lvlJc w:val="left"/>
      <w:pPr>
        <w:ind w:left="465" w:hanging="360"/>
      </w:pPr>
      <w:rPr>
        <w:rFonts w:ascii="宋体" w:hAnsi="宋体" w:hint="default"/>
      </w:rPr>
    </w:lvl>
    <w:lvl w:ilvl="1" w:tplc="04090019" w:tentative="1">
      <w:start w:val="1"/>
      <w:numFmt w:val="lowerLetter"/>
      <w:lvlText w:val="%2)"/>
      <w:lvlJc w:val="left"/>
      <w:pPr>
        <w:ind w:left="945" w:hanging="420"/>
      </w:pPr>
    </w:lvl>
    <w:lvl w:ilvl="2" w:tplc="0409001B" w:tentative="1">
      <w:start w:val="1"/>
      <w:numFmt w:val="lowerRoman"/>
      <w:lvlText w:val="%3."/>
      <w:lvlJc w:val="right"/>
      <w:pPr>
        <w:ind w:left="1365" w:hanging="420"/>
      </w:pPr>
    </w:lvl>
    <w:lvl w:ilvl="3" w:tplc="0409000F" w:tentative="1">
      <w:start w:val="1"/>
      <w:numFmt w:val="decimal"/>
      <w:lvlText w:val="%4."/>
      <w:lvlJc w:val="left"/>
      <w:pPr>
        <w:ind w:left="1785" w:hanging="420"/>
      </w:pPr>
    </w:lvl>
    <w:lvl w:ilvl="4" w:tplc="04090019" w:tentative="1">
      <w:start w:val="1"/>
      <w:numFmt w:val="lowerLetter"/>
      <w:lvlText w:val="%5)"/>
      <w:lvlJc w:val="left"/>
      <w:pPr>
        <w:ind w:left="2205" w:hanging="420"/>
      </w:pPr>
    </w:lvl>
    <w:lvl w:ilvl="5" w:tplc="0409001B" w:tentative="1">
      <w:start w:val="1"/>
      <w:numFmt w:val="lowerRoman"/>
      <w:lvlText w:val="%6."/>
      <w:lvlJc w:val="right"/>
      <w:pPr>
        <w:ind w:left="2625" w:hanging="420"/>
      </w:pPr>
    </w:lvl>
    <w:lvl w:ilvl="6" w:tplc="0409000F" w:tentative="1">
      <w:start w:val="1"/>
      <w:numFmt w:val="decimal"/>
      <w:lvlText w:val="%7."/>
      <w:lvlJc w:val="left"/>
      <w:pPr>
        <w:ind w:left="3045" w:hanging="420"/>
      </w:pPr>
    </w:lvl>
    <w:lvl w:ilvl="7" w:tplc="04090019" w:tentative="1">
      <w:start w:val="1"/>
      <w:numFmt w:val="lowerLetter"/>
      <w:lvlText w:val="%8)"/>
      <w:lvlJc w:val="left"/>
      <w:pPr>
        <w:ind w:left="3465" w:hanging="420"/>
      </w:pPr>
    </w:lvl>
    <w:lvl w:ilvl="8" w:tplc="0409001B" w:tentative="1">
      <w:start w:val="1"/>
      <w:numFmt w:val="lowerRoman"/>
      <w:lvlText w:val="%9."/>
      <w:lvlJc w:val="right"/>
      <w:pPr>
        <w:ind w:left="3885" w:hanging="420"/>
      </w:pPr>
    </w:lvl>
  </w:abstractNum>
  <w:num w:numId="1">
    <w:abstractNumId w:val="3"/>
  </w:num>
  <w:num w:numId="2">
    <w:abstractNumId w:val="0"/>
  </w:num>
  <w:num w:numId="3">
    <w:abstractNumId w:val="22"/>
  </w:num>
  <w:num w:numId="4">
    <w:abstractNumId w:val="24"/>
  </w:num>
  <w:num w:numId="5">
    <w:abstractNumId w:val="18"/>
  </w:num>
  <w:num w:numId="6">
    <w:abstractNumId w:val="21"/>
  </w:num>
  <w:num w:numId="7">
    <w:abstractNumId w:val="37"/>
  </w:num>
  <w:num w:numId="8">
    <w:abstractNumId w:val="30"/>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5"/>
    <w:lvlOverride w:ilvl="0">
      <w:lvl w:ilvl="0">
        <w:start w:val="1"/>
        <w:numFmt w:val="decimal"/>
        <w:lvlText w:val="【例 %1】"/>
        <w:lvlJc w:val="left"/>
        <w:pPr>
          <w:tabs>
            <w:tab w:val="num" w:pos="964"/>
          </w:tabs>
          <w:ind w:left="964" w:hanging="964"/>
        </w:pPr>
        <w:rPr>
          <w:rFonts w:ascii="宋体" w:eastAsia="宋体" w:hAnsi="宋体"/>
          <w:b/>
          <w:bCs/>
          <w:color w:val="800000"/>
          <w:kern w:val="2"/>
          <w:sz w:val="21"/>
          <w:szCs w:val="21"/>
        </w:rPr>
      </w:lvl>
    </w:lvlOverride>
    <w:lvlOverride w:ilvl="1">
      <w:lvl w:ilvl="1">
        <w:start w:val="1"/>
        <w:numFmt w:val="none"/>
        <w:lvlText w:val="%2【解析】"/>
        <w:lvlJc w:val="left"/>
        <w:pPr>
          <w:tabs>
            <w:tab w:val="num" w:pos="851"/>
          </w:tabs>
          <w:ind w:left="851" w:hanging="851"/>
        </w:pPr>
        <w:rPr>
          <w:rFonts w:ascii="Times New Roman" w:eastAsia="楷体_GB2312" w:hAnsi="Times New Roman" w:hint="default"/>
          <w:b w:val="0"/>
          <w:i w:val="0"/>
          <w:color w:val="auto"/>
          <w:sz w:val="21"/>
          <w:szCs w:val="21"/>
        </w:rPr>
      </w:lvl>
    </w:lvlOverride>
    <w:lvlOverride w:ilvl="2">
      <w:lvl w:ilvl="2">
        <w:start w:val="1"/>
        <w:numFmt w:val="decimal"/>
        <w:lvlText w:val="随练%3."/>
        <w:lvlJc w:val="left"/>
        <w:pPr>
          <w:tabs>
            <w:tab w:val="num" w:pos="907"/>
          </w:tabs>
          <w:ind w:left="907" w:hanging="907"/>
        </w:pPr>
        <w:rPr>
          <w:rFonts w:ascii="Times New Roman" w:eastAsia="宋体" w:hAnsi="Times New Roman" w:hint="default"/>
          <w:b/>
          <w:color w:val="auto"/>
          <w:sz w:val="21"/>
          <w:szCs w:val="21"/>
        </w:rPr>
      </w:lvl>
    </w:lvlOverride>
    <w:lvlOverride w:ilvl="3">
      <w:lvl w:ilvl="3">
        <w:start w:val="2"/>
        <w:numFmt w:val="decimal"/>
        <w:lvlText w:val="%4"/>
        <w:lvlJc w:val="left"/>
        <w:pPr>
          <w:tabs>
            <w:tab w:val="num" w:pos="1620"/>
          </w:tabs>
          <w:ind w:left="1620" w:hanging="360"/>
        </w:pPr>
        <w:rPr>
          <w:rFonts w:hint="default"/>
        </w:rPr>
      </w:lvl>
    </w:lvlOverride>
    <w:lvlOverride w:ilvl="4">
      <w:lvl w:ilvl="4">
        <w:start w:val="1"/>
        <w:numFmt w:val="lowerLetter"/>
        <w:lvlText w:val="%5)"/>
        <w:lvlJc w:val="left"/>
        <w:pPr>
          <w:tabs>
            <w:tab w:val="num" w:pos="2100"/>
          </w:tabs>
          <w:ind w:left="2100" w:hanging="420"/>
        </w:pPr>
        <w:rPr>
          <w:rFonts w:hint="eastAsia"/>
        </w:rPr>
      </w:lvl>
    </w:lvlOverride>
    <w:lvlOverride w:ilvl="5">
      <w:lvl w:ilvl="5">
        <w:start w:val="1"/>
        <w:numFmt w:val="lowerRoman"/>
        <w:lvlText w:val="%6."/>
        <w:lvlJc w:val="right"/>
        <w:pPr>
          <w:tabs>
            <w:tab w:val="num" w:pos="2520"/>
          </w:tabs>
          <w:ind w:left="2520" w:hanging="420"/>
        </w:pPr>
        <w:rPr>
          <w:rFonts w:hint="eastAsia"/>
        </w:rPr>
      </w:lvl>
    </w:lvlOverride>
    <w:lvlOverride w:ilvl="6">
      <w:lvl w:ilvl="6">
        <w:start w:val="1"/>
        <w:numFmt w:val="decimal"/>
        <w:lvlText w:val="%7."/>
        <w:lvlJc w:val="left"/>
        <w:pPr>
          <w:tabs>
            <w:tab w:val="num" w:pos="2940"/>
          </w:tabs>
          <w:ind w:left="2940" w:hanging="420"/>
        </w:pPr>
        <w:rPr>
          <w:rFonts w:hint="eastAsia"/>
        </w:rPr>
      </w:lvl>
    </w:lvlOverride>
    <w:lvlOverride w:ilvl="7">
      <w:lvl w:ilvl="7">
        <w:start w:val="1"/>
        <w:numFmt w:val="lowerLetter"/>
        <w:lvlText w:val="%8)"/>
        <w:lvlJc w:val="left"/>
        <w:pPr>
          <w:tabs>
            <w:tab w:val="num" w:pos="3360"/>
          </w:tabs>
          <w:ind w:left="3360" w:hanging="420"/>
        </w:pPr>
        <w:rPr>
          <w:rFonts w:hint="eastAsia"/>
        </w:rPr>
      </w:lvl>
    </w:lvlOverride>
    <w:lvlOverride w:ilvl="8">
      <w:lvl w:ilvl="8">
        <w:start w:val="1"/>
        <w:numFmt w:val="lowerRoman"/>
        <w:lvlText w:val="%9."/>
        <w:lvlJc w:val="right"/>
        <w:pPr>
          <w:tabs>
            <w:tab w:val="num" w:pos="3780"/>
          </w:tabs>
          <w:ind w:left="3780" w:hanging="420"/>
        </w:pPr>
        <w:rPr>
          <w:rFonts w:hint="eastAsia"/>
        </w:rPr>
      </w:lvl>
    </w:lvlOverride>
  </w:num>
  <w:num w:numId="11">
    <w:abstractNumId w:val="31"/>
  </w:num>
  <w:num w:numId="12">
    <w:abstractNumId w:val="25"/>
    <w:lvlOverride w:ilvl="0">
      <w:lvl w:ilvl="0">
        <w:start w:val="1"/>
        <w:numFmt w:val="decimal"/>
        <w:lvlText w:val="【例 %1】"/>
        <w:lvlJc w:val="left"/>
        <w:pPr>
          <w:tabs>
            <w:tab w:val="num" w:pos="964"/>
          </w:tabs>
          <w:ind w:left="964" w:hanging="964"/>
        </w:pPr>
        <w:rPr>
          <w:rFonts w:eastAsia="宋体" w:hint="eastAsia"/>
          <w:b/>
          <w:color w:val="auto"/>
          <w:kern w:val="2"/>
          <w:sz w:val="21"/>
          <w:szCs w:val="21"/>
        </w:rPr>
      </w:lvl>
    </w:lvlOverride>
    <w:lvlOverride w:ilvl="1">
      <w:lvl w:ilvl="1">
        <w:start w:val="1"/>
        <w:numFmt w:val="none"/>
        <w:lvlText w:val="%2【解析】"/>
        <w:lvlJc w:val="left"/>
        <w:pPr>
          <w:tabs>
            <w:tab w:val="num" w:pos="851"/>
          </w:tabs>
          <w:ind w:left="851" w:hanging="851"/>
        </w:pPr>
        <w:rPr>
          <w:rFonts w:ascii="Tunga" w:eastAsia="楷体_GB2312" w:hAnsi="Tunga" w:hint="default"/>
          <w:b/>
          <w:i w:val="0"/>
          <w:color w:val="auto"/>
          <w:sz w:val="21"/>
          <w:szCs w:val="21"/>
        </w:rPr>
      </w:lvl>
    </w:lvlOverride>
    <w:lvlOverride w:ilvl="2">
      <w:lvl w:ilvl="2">
        <w:start w:val="1"/>
        <w:numFmt w:val="decimal"/>
        <w:lvlText w:val="随练%3."/>
        <w:lvlJc w:val="left"/>
        <w:pPr>
          <w:tabs>
            <w:tab w:val="num" w:pos="907"/>
          </w:tabs>
          <w:ind w:left="907" w:hanging="907"/>
        </w:pPr>
        <w:rPr>
          <w:rFonts w:ascii="Tunga" w:eastAsia="宋体" w:hAnsi="Tunga" w:hint="default"/>
          <w:b/>
          <w:color w:val="auto"/>
          <w:sz w:val="21"/>
          <w:szCs w:val="21"/>
        </w:rPr>
      </w:lvl>
    </w:lvlOverride>
    <w:lvlOverride w:ilvl="3">
      <w:lvl w:ilvl="3">
        <w:start w:val="2"/>
        <w:numFmt w:val="decimal"/>
        <w:lvlText w:val="%4"/>
        <w:lvlJc w:val="left"/>
        <w:pPr>
          <w:tabs>
            <w:tab w:val="num" w:pos="1620"/>
          </w:tabs>
          <w:ind w:left="1620" w:hanging="360"/>
        </w:pPr>
        <w:rPr>
          <w:rFonts w:hint="default"/>
        </w:rPr>
      </w:lvl>
    </w:lvlOverride>
    <w:lvlOverride w:ilvl="4">
      <w:lvl w:ilvl="4">
        <w:start w:val="1"/>
        <w:numFmt w:val="lowerLetter"/>
        <w:lvlText w:val="%5)"/>
        <w:lvlJc w:val="left"/>
        <w:pPr>
          <w:tabs>
            <w:tab w:val="num" w:pos="2100"/>
          </w:tabs>
          <w:ind w:left="2100" w:hanging="420"/>
        </w:pPr>
        <w:rPr>
          <w:rFonts w:hint="eastAsia"/>
        </w:rPr>
      </w:lvl>
    </w:lvlOverride>
    <w:lvlOverride w:ilvl="5">
      <w:lvl w:ilvl="5">
        <w:start w:val="1"/>
        <w:numFmt w:val="lowerRoman"/>
        <w:lvlText w:val="%6."/>
        <w:lvlJc w:val="right"/>
        <w:pPr>
          <w:tabs>
            <w:tab w:val="num" w:pos="2520"/>
          </w:tabs>
          <w:ind w:left="2520" w:hanging="420"/>
        </w:pPr>
        <w:rPr>
          <w:rFonts w:hint="eastAsia"/>
        </w:rPr>
      </w:lvl>
    </w:lvlOverride>
    <w:lvlOverride w:ilvl="6">
      <w:lvl w:ilvl="6">
        <w:start w:val="1"/>
        <w:numFmt w:val="decimal"/>
        <w:lvlText w:val="%7."/>
        <w:lvlJc w:val="left"/>
        <w:pPr>
          <w:tabs>
            <w:tab w:val="num" w:pos="2940"/>
          </w:tabs>
          <w:ind w:left="2940" w:hanging="420"/>
        </w:pPr>
        <w:rPr>
          <w:rFonts w:hint="eastAsia"/>
        </w:rPr>
      </w:lvl>
    </w:lvlOverride>
    <w:lvlOverride w:ilvl="7">
      <w:lvl w:ilvl="7">
        <w:start w:val="1"/>
        <w:numFmt w:val="lowerLetter"/>
        <w:lvlText w:val="%8)"/>
        <w:lvlJc w:val="left"/>
        <w:pPr>
          <w:tabs>
            <w:tab w:val="num" w:pos="3360"/>
          </w:tabs>
          <w:ind w:left="3360" w:hanging="420"/>
        </w:pPr>
        <w:rPr>
          <w:rFonts w:hint="eastAsia"/>
        </w:rPr>
      </w:lvl>
    </w:lvlOverride>
    <w:lvlOverride w:ilvl="8">
      <w:lvl w:ilvl="8">
        <w:start w:val="1"/>
        <w:numFmt w:val="lowerRoman"/>
        <w:lvlText w:val="%9."/>
        <w:lvlJc w:val="right"/>
        <w:pPr>
          <w:tabs>
            <w:tab w:val="num" w:pos="3780"/>
          </w:tabs>
          <w:ind w:left="3780" w:hanging="420"/>
        </w:pPr>
        <w:rPr>
          <w:rFonts w:hint="eastAsia"/>
        </w:rPr>
      </w:lvl>
    </w:lvlOverride>
  </w:num>
  <w:num w:numId="13">
    <w:abstractNumId w:val="25"/>
    <w:lvlOverride w:ilvl="0">
      <w:lvl w:ilvl="0">
        <w:start w:val="1"/>
        <w:numFmt w:val="decimal"/>
        <w:lvlText w:val="【例 %1】"/>
        <w:lvlJc w:val="left"/>
        <w:pPr>
          <w:tabs>
            <w:tab w:val="num" w:pos="964"/>
          </w:tabs>
          <w:ind w:left="964" w:hanging="964"/>
        </w:pPr>
        <w:rPr>
          <w:rFonts w:ascii="宋体" w:eastAsia="宋体" w:hAnsi="宋体"/>
          <w:b/>
          <w:bCs/>
          <w:color w:val="auto"/>
          <w:kern w:val="2"/>
          <w:sz w:val="21"/>
          <w:szCs w:val="21"/>
        </w:rPr>
      </w:lvl>
    </w:lvlOverride>
    <w:lvlOverride w:ilvl="1">
      <w:lvl w:ilvl="1">
        <w:start w:val="1"/>
        <w:numFmt w:val="none"/>
        <w:lvlText w:val="%2【解析】"/>
        <w:lvlJc w:val="left"/>
        <w:pPr>
          <w:tabs>
            <w:tab w:val="num" w:pos="851"/>
          </w:tabs>
          <w:ind w:left="851" w:hanging="851"/>
        </w:pPr>
        <w:rPr>
          <w:rFonts w:ascii="Times New Roman" w:eastAsia="楷体_GB2312" w:hAnsi="Times New Roman" w:hint="default"/>
          <w:b/>
          <w:i w:val="0"/>
          <w:color w:val="auto"/>
          <w:sz w:val="21"/>
          <w:szCs w:val="21"/>
        </w:rPr>
      </w:lvl>
    </w:lvlOverride>
    <w:lvlOverride w:ilvl="2">
      <w:lvl w:ilvl="2">
        <w:start w:val="1"/>
        <w:numFmt w:val="decimal"/>
        <w:lvlText w:val="随练%3."/>
        <w:lvlJc w:val="left"/>
        <w:pPr>
          <w:tabs>
            <w:tab w:val="num" w:pos="907"/>
          </w:tabs>
          <w:ind w:left="907" w:hanging="907"/>
        </w:pPr>
        <w:rPr>
          <w:rFonts w:ascii="Times New Roman" w:eastAsia="宋体" w:hAnsi="Times New Roman" w:hint="default"/>
          <w:b/>
          <w:color w:val="auto"/>
          <w:sz w:val="21"/>
          <w:szCs w:val="21"/>
        </w:rPr>
      </w:lvl>
    </w:lvlOverride>
    <w:lvlOverride w:ilvl="3">
      <w:lvl w:ilvl="3">
        <w:start w:val="2"/>
        <w:numFmt w:val="decimal"/>
        <w:lvlText w:val="%4"/>
        <w:lvlJc w:val="left"/>
        <w:pPr>
          <w:tabs>
            <w:tab w:val="num" w:pos="1620"/>
          </w:tabs>
          <w:ind w:left="1620" w:hanging="360"/>
        </w:pPr>
        <w:rPr>
          <w:rFonts w:hint="default"/>
        </w:rPr>
      </w:lvl>
    </w:lvlOverride>
    <w:lvlOverride w:ilvl="4">
      <w:lvl w:ilvl="4">
        <w:start w:val="1"/>
        <w:numFmt w:val="lowerLetter"/>
        <w:lvlText w:val="%5)"/>
        <w:lvlJc w:val="left"/>
        <w:pPr>
          <w:tabs>
            <w:tab w:val="num" w:pos="2100"/>
          </w:tabs>
          <w:ind w:left="2100" w:hanging="420"/>
        </w:pPr>
        <w:rPr>
          <w:rFonts w:hint="eastAsia"/>
        </w:rPr>
      </w:lvl>
    </w:lvlOverride>
    <w:lvlOverride w:ilvl="5">
      <w:lvl w:ilvl="5">
        <w:start w:val="1"/>
        <w:numFmt w:val="lowerRoman"/>
        <w:lvlText w:val="%6."/>
        <w:lvlJc w:val="right"/>
        <w:pPr>
          <w:tabs>
            <w:tab w:val="num" w:pos="2520"/>
          </w:tabs>
          <w:ind w:left="2520" w:hanging="420"/>
        </w:pPr>
        <w:rPr>
          <w:rFonts w:hint="eastAsia"/>
        </w:rPr>
      </w:lvl>
    </w:lvlOverride>
    <w:lvlOverride w:ilvl="6">
      <w:lvl w:ilvl="6">
        <w:start w:val="1"/>
        <w:numFmt w:val="decimal"/>
        <w:lvlText w:val="%7."/>
        <w:lvlJc w:val="left"/>
        <w:pPr>
          <w:tabs>
            <w:tab w:val="num" w:pos="2940"/>
          </w:tabs>
          <w:ind w:left="2940" w:hanging="420"/>
        </w:pPr>
        <w:rPr>
          <w:rFonts w:hint="eastAsia"/>
        </w:rPr>
      </w:lvl>
    </w:lvlOverride>
    <w:lvlOverride w:ilvl="7">
      <w:lvl w:ilvl="7">
        <w:start w:val="1"/>
        <w:numFmt w:val="lowerLetter"/>
        <w:lvlText w:val="%8)"/>
        <w:lvlJc w:val="left"/>
        <w:pPr>
          <w:tabs>
            <w:tab w:val="num" w:pos="3360"/>
          </w:tabs>
          <w:ind w:left="3360" w:hanging="420"/>
        </w:pPr>
        <w:rPr>
          <w:rFonts w:hint="eastAsia"/>
        </w:rPr>
      </w:lvl>
    </w:lvlOverride>
    <w:lvlOverride w:ilvl="8">
      <w:lvl w:ilvl="8">
        <w:start w:val="1"/>
        <w:numFmt w:val="lowerRoman"/>
        <w:lvlText w:val="%9."/>
        <w:lvlJc w:val="right"/>
        <w:pPr>
          <w:tabs>
            <w:tab w:val="num" w:pos="3780"/>
          </w:tabs>
          <w:ind w:left="3780" w:hanging="420"/>
        </w:pPr>
        <w:rPr>
          <w:rFonts w:hint="eastAsia"/>
        </w:rPr>
      </w:lvl>
    </w:lvlOverride>
  </w:num>
  <w:num w:numId="14">
    <w:abstractNumId w:val="12"/>
  </w:num>
  <w:num w:numId="15">
    <w:abstractNumId w:val="41"/>
  </w:num>
  <w:num w:numId="16">
    <w:abstractNumId w:val="16"/>
  </w:num>
  <w:num w:numId="17">
    <w:abstractNumId w:val="42"/>
  </w:num>
  <w:num w:numId="18">
    <w:abstractNumId w:val="17"/>
  </w:num>
  <w:num w:numId="19">
    <w:abstractNumId w:val="23"/>
  </w:num>
  <w:num w:numId="20">
    <w:abstractNumId w:val="35"/>
  </w:num>
  <w:num w:numId="21">
    <w:abstractNumId w:val="10"/>
  </w:num>
  <w:num w:numId="22">
    <w:abstractNumId w:val="28"/>
  </w:num>
  <w:num w:numId="23">
    <w:abstractNumId w:val="33"/>
  </w:num>
  <w:num w:numId="24">
    <w:abstractNumId w:val="4"/>
  </w:num>
  <w:num w:numId="25">
    <w:abstractNumId w:val="2"/>
  </w:num>
  <w:num w:numId="26">
    <w:abstractNumId w:val="9"/>
  </w:num>
  <w:num w:numId="27">
    <w:abstractNumId w:val="27"/>
  </w:num>
  <w:num w:numId="28">
    <w:abstractNumId w:val="39"/>
  </w:num>
  <w:num w:numId="29">
    <w:abstractNumId w:val="8"/>
  </w:num>
  <w:num w:numId="30">
    <w:abstractNumId w:val="19"/>
  </w:num>
  <w:num w:numId="31">
    <w:abstractNumId w:val="13"/>
  </w:num>
  <w:num w:numId="32">
    <w:abstractNumId w:val="1"/>
  </w:num>
  <w:num w:numId="33">
    <w:abstractNumId w:val="11"/>
  </w:num>
  <w:num w:numId="34">
    <w:abstractNumId w:val="36"/>
  </w:num>
  <w:num w:numId="35">
    <w:abstractNumId w:val="44"/>
  </w:num>
  <w:num w:numId="36">
    <w:abstractNumId w:val="29"/>
  </w:num>
  <w:num w:numId="37">
    <w:abstractNumId w:val="5"/>
  </w:num>
  <w:num w:numId="38">
    <w:abstractNumId w:val="15"/>
  </w:num>
  <w:num w:numId="39">
    <w:abstractNumId w:val="43"/>
  </w:num>
  <w:num w:numId="40">
    <w:abstractNumId w:val="38"/>
  </w:num>
  <w:num w:numId="41">
    <w:abstractNumId w:val="26"/>
  </w:num>
  <w:num w:numId="42">
    <w:abstractNumId w:val="7"/>
  </w:num>
  <w:num w:numId="43">
    <w:abstractNumId w:val="34"/>
  </w:num>
  <w:num w:numId="44">
    <w:abstractNumId w:val="40"/>
  </w:num>
  <w:num w:numId="45">
    <w:abstractNumId w:val="32"/>
  </w:num>
  <w:num w:numId="46">
    <w:abstractNumId w:val="14"/>
  </w:num>
  <w:num w:numId="47">
    <w:abstractNumId w:val="6"/>
  </w:num>
  <w:num w:numId="48">
    <w:abstractNumId w:val="2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0"/>
  <w:drawingGridVerticalSpacing w:val="156"/>
  <w:displayHorizontalDrawingGridEvery w:val="0"/>
  <w:displayVerticalDrawingGridEvery w:val="2"/>
  <w:doNotShadeFormData/>
  <w:characterSpacingControl w:val="compressPunctuation"/>
  <w:noLineBreaksAfter w:lang="zh-CN" w:val="([{·‘“〈《「『【〔〖（．［｛￡￥"/>
  <w:noLineBreaksBefore w:lang="zh-CN" w:val="!),.:;?]}¨·ˇˉ―‖’”…∶、。〃々〉》」』】〕〗！＂＇），．：；？］｀｜｝～￠"/>
  <w:doNotValidateAgainstSchema/>
  <w:doNotDemarcateInvalidXml/>
  <w:hdrShapeDefaults>
    <o:shapedefaults v:ext="edit" spidmax="2055">
      <o:colormru v:ext="edit" colors="#f99,#3c3,purple,#fcc,#090,#e86706,yellow"/>
    </o:shapedefaults>
    <o:shapelayout v:ext="edit">
      <o:idmap v:ext="edit" data="2"/>
    </o:shapelayout>
  </w:hdrShapeDefaults>
  <w:footnotePr>
    <w:footnote w:id="-1"/>
    <w:footnote w:id="0"/>
  </w:footnotePr>
  <w:endnotePr>
    <w:endnote w:id="-1"/>
    <w:endnote w:id="0"/>
  </w:endnotePr>
  <w:compat>
    <w:spaceForUL/>
    <w:balanceSingleByteDoubleByteWidth/>
    <w:doNotLeaveBackslashAlon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7AE0"/>
    <w:rsid w:val="0001000E"/>
    <w:rsid w:val="000109A7"/>
    <w:rsid w:val="00013899"/>
    <w:rsid w:val="000176F9"/>
    <w:rsid w:val="00023E5C"/>
    <w:rsid w:val="00032823"/>
    <w:rsid w:val="000530F1"/>
    <w:rsid w:val="0005631C"/>
    <w:rsid w:val="00057530"/>
    <w:rsid w:val="00070E09"/>
    <w:rsid w:val="00072BDB"/>
    <w:rsid w:val="00072E21"/>
    <w:rsid w:val="0007545B"/>
    <w:rsid w:val="0008118E"/>
    <w:rsid w:val="0008161B"/>
    <w:rsid w:val="00083389"/>
    <w:rsid w:val="00085989"/>
    <w:rsid w:val="00085F3A"/>
    <w:rsid w:val="000A126C"/>
    <w:rsid w:val="000A38B7"/>
    <w:rsid w:val="000A5BB6"/>
    <w:rsid w:val="000A6DAF"/>
    <w:rsid w:val="000B2B17"/>
    <w:rsid w:val="000B5104"/>
    <w:rsid w:val="000C166C"/>
    <w:rsid w:val="000D5023"/>
    <w:rsid w:val="000F16D8"/>
    <w:rsid w:val="000F32B2"/>
    <w:rsid w:val="000F53EC"/>
    <w:rsid w:val="001110D8"/>
    <w:rsid w:val="001124FA"/>
    <w:rsid w:val="00113931"/>
    <w:rsid w:val="0011438B"/>
    <w:rsid w:val="00122E25"/>
    <w:rsid w:val="00127766"/>
    <w:rsid w:val="00127CF1"/>
    <w:rsid w:val="001312D3"/>
    <w:rsid w:val="00132A1A"/>
    <w:rsid w:val="00140BCE"/>
    <w:rsid w:val="001535BA"/>
    <w:rsid w:val="00172A27"/>
    <w:rsid w:val="00181FEA"/>
    <w:rsid w:val="00182CBE"/>
    <w:rsid w:val="00192451"/>
    <w:rsid w:val="00193350"/>
    <w:rsid w:val="001A46A9"/>
    <w:rsid w:val="001A5BFD"/>
    <w:rsid w:val="001A67B3"/>
    <w:rsid w:val="001C5ECD"/>
    <w:rsid w:val="001C7798"/>
    <w:rsid w:val="001D40EE"/>
    <w:rsid w:val="001D438A"/>
    <w:rsid w:val="001F26DC"/>
    <w:rsid w:val="00203854"/>
    <w:rsid w:val="00210521"/>
    <w:rsid w:val="00212961"/>
    <w:rsid w:val="00214A40"/>
    <w:rsid w:val="00225BD9"/>
    <w:rsid w:val="002313A5"/>
    <w:rsid w:val="002370AD"/>
    <w:rsid w:val="002440BF"/>
    <w:rsid w:val="00257F05"/>
    <w:rsid w:val="00274F24"/>
    <w:rsid w:val="00275FE0"/>
    <w:rsid w:val="00291747"/>
    <w:rsid w:val="002918B3"/>
    <w:rsid w:val="002A001E"/>
    <w:rsid w:val="002A16A1"/>
    <w:rsid w:val="002A3EF9"/>
    <w:rsid w:val="002B1DAD"/>
    <w:rsid w:val="002D5D1F"/>
    <w:rsid w:val="002E5A7A"/>
    <w:rsid w:val="002E6FB4"/>
    <w:rsid w:val="002E7033"/>
    <w:rsid w:val="002E7769"/>
    <w:rsid w:val="002E7FE8"/>
    <w:rsid w:val="002F06BF"/>
    <w:rsid w:val="002F5150"/>
    <w:rsid w:val="003112BA"/>
    <w:rsid w:val="00321E85"/>
    <w:rsid w:val="00332A15"/>
    <w:rsid w:val="0034175A"/>
    <w:rsid w:val="00352497"/>
    <w:rsid w:val="00352F20"/>
    <w:rsid w:val="003564F4"/>
    <w:rsid w:val="003705D6"/>
    <w:rsid w:val="00371896"/>
    <w:rsid w:val="00395FEE"/>
    <w:rsid w:val="00397AC5"/>
    <w:rsid w:val="003A3014"/>
    <w:rsid w:val="003B6E3B"/>
    <w:rsid w:val="003D0C99"/>
    <w:rsid w:val="003D1826"/>
    <w:rsid w:val="003D2D78"/>
    <w:rsid w:val="003D64F3"/>
    <w:rsid w:val="003E15EC"/>
    <w:rsid w:val="004045BB"/>
    <w:rsid w:val="0041176B"/>
    <w:rsid w:val="00420F46"/>
    <w:rsid w:val="00431ADE"/>
    <w:rsid w:val="004579EE"/>
    <w:rsid w:val="0046002C"/>
    <w:rsid w:val="0046013A"/>
    <w:rsid w:val="00461EB6"/>
    <w:rsid w:val="00467BC6"/>
    <w:rsid w:val="00473A25"/>
    <w:rsid w:val="00477469"/>
    <w:rsid w:val="0047788C"/>
    <w:rsid w:val="0049768D"/>
    <w:rsid w:val="004A1065"/>
    <w:rsid w:val="004C47CF"/>
    <w:rsid w:val="004D14E5"/>
    <w:rsid w:val="004D2D10"/>
    <w:rsid w:val="004E5C1F"/>
    <w:rsid w:val="004F0362"/>
    <w:rsid w:val="0053402D"/>
    <w:rsid w:val="00534070"/>
    <w:rsid w:val="00534A99"/>
    <w:rsid w:val="00536177"/>
    <w:rsid w:val="0053792F"/>
    <w:rsid w:val="005409D9"/>
    <w:rsid w:val="005436D6"/>
    <w:rsid w:val="005438B3"/>
    <w:rsid w:val="005526FC"/>
    <w:rsid w:val="00554353"/>
    <w:rsid w:val="00554B95"/>
    <w:rsid w:val="00574A32"/>
    <w:rsid w:val="00596A68"/>
    <w:rsid w:val="005A4DE5"/>
    <w:rsid w:val="005B5FF0"/>
    <w:rsid w:val="005B65B0"/>
    <w:rsid w:val="005C1081"/>
    <w:rsid w:val="005C3318"/>
    <w:rsid w:val="005C6509"/>
    <w:rsid w:val="005D780F"/>
    <w:rsid w:val="005E2352"/>
    <w:rsid w:val="005F2ADE"/>
    <w:rsid w:val="00612D29"/>
    <w:rsid w:val="00627AF1"/>
    <w:rsid w:val="00643E4E"/>
    <w:rsid w:val="00644ACF"/>
    <w:rsid w:val="00650834"/>
    <w:rsid w:val="0065086B"/>
    <w:rsid w:val="006518B1"/>
    <w:rsid w:val="006572E1"/>
    <w:rsid w:val="006577AE"/>
    <w:rsid w:val="00664C24"/>
    <w:rsid w:val="006742E9"/>
    <w:rsid w:val="006A0BCD"/>
    <w:rsid w:val="006B2DEB"/>
    <w:rsid w:val="006C06E6"/>
    <w:rsid w:val="006C128C"/>
    <w:rsid w:val="006C4F5C"/>
    <w:rsid w:val="006D4955"/>
    <w:rsid w:val="006E2D68"/>
    <w:rsid w:val="006F2579"/>
    <w:rsid w:val="00702725"/>
    <w:rsid w:val="00711DD4"/>
    <w:rsid w:val="00713028"/>
    <w:rsid w:val="0072412A"/>
    <w:rsid w:val="0072466F"/>
    <w:rsid w:val="00724B3B"/>
    <w:rsid w:val="00724E86"/>
    <w:rsid w:val="0074094C"/>
    <w:rsid w:val="007441BC"/>
    <w:rsid w:val="007442A8"/>
    <w:rsid w:val="00752A40"/>
    <w:rsid w:val="00761541"/>
    <w:rsid w:val="00785937"/>
    <w:rsid w:val="007956C2"/>
    <w:rsid w:val="007A0192"/>
    <w:rsid w:val="007A1646"/>
    <w:rsid w:val="007B061D"/>
    <w:rsid w:val="007E4D88"/>
    <w:rsid w:val="007F3DCC"/>
    <w:rsid w:val="007F6F36"/>
    <w:rsid w:val="00806A6D"/>
    <w:rsid w:val="008104F8"/>
    <w:rsid w:val="00816BED"/>
    <w:rsid w:val="00836F08"/>
    <w:rsid w:val="0084043E"/>
    <w:rsid w:val="0085693E"/>
    <w:rsid w:val="00866CC9"/>
    <w:rsid w:val="00867731"/>
    <w:rsid w:val="00867E0C"/>
    <w:rsid w:val="0087546D"/>
    <w:rsid w:val="00875ACD"/>
    <w:rsid w:val="00880DD9"/>
    <w:rsid w:val="00891F2C"/>
    <w:rsid w:val="008A4D95"/>
    <w:rsid w:val="008A779B"/>
    <w:rsid w:val="008B6E3E"/>
    <w:rsid w:val="008C358D"/>
    <w:rsid w:val="008D26A0"/>
    <w:rsid w:val="008D7098"/>
    <w:rsid w:val="008E2FAF"/>
    <w:rsid w:val="008E7CA0"/>
    <w:rsid w:val="00915E07"/>
    <w:rsid w:val="00916B33"/>
    <w:rsid w:val="00921338"/>
    <w:rsid w:val="00921946"/>
    <w:rsid w:val="00925577"/>
    <w:rsid w:val="0094477D"/>
    <w:rsid w:val="009633AD"/>
    <w:rsid w:val="00963D8B"/>
    <w:rsid w:val="00964F3C"/>
    <w:rsid w:val="00967EBA"/>
    <w:rsid w:val="00973E7A"/>
    <w:rsid w:val="009A054D"/>
    <w:rsid w:val="009A0B57"/>
    <w:rsid w:val="009A67CC"/>
    <w:rsid w:val="009C1CEA"/>
    <w:rsid w:val="009C21BE"/>
    <w:rsid w:val="009C2AFC"/>
    <w:rsid w:val="009C565B"/>
    <w:rsid w:val="009C58E5"/>
    <w:rsid w:val="009C5F23"/>
    <w:rsid w:val="009D393D"/>
    <w:rsid w:val="009D5F41"/>
    <w:rsid w:val="009E0422"/>
    <w:rsid w:val="009E7FBA"/>
    <w:rsid w:val="009F0EC3"/>
    <w:rsid w:val="009F3EAF"/>
    <w:rsid w:val="00A07074"/>
    <w:rsid w:val="00A074B3"/>
    <w:rsid w:val="00A137E2"/>
    <w:rsid w:val="00A17C6B"/>
    <w:rsid w:val="00A20F1E"/>
    <w:rsid w:val="00A2253D"/>
    <w:rsid w:val="00A242A1"/>
    <w:rsid w:val="00A2524C"/>
    <w:rsid w:val="00A374C4"/>
    <w:rsid w:val="00A40159"/>
    <w:rsid w:val="00A40B42"/>
    <w:rsid w:val="00A42675"/>
    <w:rsid w:val="00A4283F"/>
    <w:rsid w:val="00A4745B"/>
    <w:rsid w:val="00A501A7"/>
    <w:rsid w:val="00A52FA1"/>
    <w:rsid w:val="00A537F6"/>
    <w:rsid w:val="00A646F0"/>
    <w:rsid w:val="00A7181B"/>
    <w:rsid w:val="00A75928"/>
    <w:rsid w:val="00A87789"/>
    <w:rsid w:val="00AA0838"/>
    <w:rsid w:val="00AA3F27"/>
    <w:rsid w:val="00AB7CF7"/>
    <w:rsid w:val="00AC397E"/>
    <w:rsid w:val="00AC5412"/>
    <w:rsid w:val="00AC597B"/>
    <w:rsid w:val="00AD1338"/>
    <w:rsid w:val="00AD2D5D"/>
    <w:rsid w:val="00AD2FE4"/>
    <w:rsid w:val="00AD63CA"/>
    <w:rsid w:val="00AF7DD1"/>
    <w:rsid w:val="00B03BD8"/>
    <w:rsid w:val="00B07D8B"/>
    <w:rsid w:val="00B13782"/>
    <w:rsid w:val="00B20B66"/>
    <w:rsid w:val="00B21577"/>
    <w:rsid w:val="00B258FE"/>
    <w:rsid w:val="00B30F7A"/>
    <w:rsid w:val="00B3242A"/>
    <w:rsid w:val="00B32BB8"/>
    <w:rsid w:val="00B32F27"/>
    <w:rsid w:val="00B36DDF"/>
    <w:rsid w:val="00B47BDC"/>
    <w:rsid w:val="00B54FC6"/>
    <w:rsid w:val="00B66225"/>
    <w:rsid w:val="00B75364"/>
    <w:rsid w:val="00BA2C14"/>
    <w:rsid w:val="00BA7EAA"/>
    <w:rsid w:val="00BB0443"/>
    <w:rsid w:val="00BB2F88"/>
    <w:rsid w:val="00BB61D1"/>
    <w:rsid w:val="00BB69B8"/>
    <w:rsid w:val="00BD1BF4"/>
    <w:rsid w:val="00BD1D1F"/>
    <w:rsid w:val="00BD7726"/>
    <w:rsid w:val="00BE02A4"/>
    <w:rsid w:val="00BE166E"/>
    <w:rsid w:val="00BF6C99"/>
    <w:rsid w:val="00C018DA"/>
    <w:rsid w:val="00C12528"/>
    <w:rsid w:val="00C12D98"/>
    <w:rsid w:val="00C12DEC"/>
    <w:rsid w:val="00C1661B"/>
    <w:rsid w:val="00C270DF"/>
    <w:rsid w:val="00C27EDE"/>
    <w:rsid w:val="00C411B2"/>
    <w:rsid w:val="00C43BFC"/>
    <w:rsid w:val="00C511D2"/>
    <w:rsid w:val="00C60407"/>
    <w:rsid w:val="00C627AB"/>
    <w:rsid w:val="00C62D8D"/>
    <w:rsid w:val="00C76769"/>
    <w:rsid w:val="00C82BCB"/>
    <w:rsid w:val="00C92EB2"/>
    <w:rsid w:val="00C972A1"/>
    <w:rsid w:val="00CA1548"/>
    <w:rsid w:val="00CA51D4"/>
    <w:rsid w:val="00CA6101"/>
    <w:rsid w:val="00CB5CFE"/>
    <w:rsid w:val="00CC5921"/>
    <w:rsid w:val="00CD671C"/>
    <w:rsid w:val="00CE39B6"/>
    <w:rsid w:val="00CE3D5E"/>
    <w:rsid w:val="00CF3A37"/>
    <w:rsid w:val="00D15A19"/>
    <w:rsid w:val="00D20AEC"/>
    <w:rsid w:val="00D4362A"/>
    <w:rsid w:val="00D4620E"/>
    <w:rsid w:val="00D64D46"/>
    <w:rsid w:val="00D6772B"/>
    <w:rsid w:val="00D724CB"/>
    <w:rsid w:val="00D7756C"/>
    <w:rsid w:val="00D87E02"/>
    <w:rsid w:val="00D9454D"/>
    <w:rsid w:val="00DB356B"/>
    <w:rsid w:val="00DC5075"/>
    <w:rsid w:val="00DD201C"/>
    <w:rsid w:val="00DF2836"/>
    <w:rsid w:val="00DF2F7B"/>
    <w:rsid w:val="00E05C2A"/>
    <w:rsid w:val="00E14DDA"/>
    <w:rsid w:val="00E21F0A"/>
    <w:rsid w:val="00E300A5"/>
    <w:rsid w:val="00E30376"/>
    <w:rsid w:val="00E324C4"/>
    <w:rsid w:val="00E3362C"/>
    <w:rsid w:val="00E41916"/>
    <w:rsid w:val="00E47089"/>
    <w:rsid w:val="00E66496"/>
    <w:rsid w:val="00E72707"/>
    <w:rsid w:val="00EA4B73"/>
    <w:rsid w:val="00EC43B0"/>
    <w:rsid w:val="00EC71D5"/>
    <w:rsid w:val="00EC7A17"/>
    <w:rsid w:val="00EE6636"/>
    <w:rsid w:val="00EE7D32"/>
    <w:rsid w:val="00EF40B2"/>
    <w:rsid w:val="00EF79F8"/>
    <w:rsid w:val="00F018B1"/>
    <w:rsid w:val="00F07043"/>
    <w:rsid w:val="00F24945"/>
    <w:rsid w:val="00F24E94"/>
    <w:rsid w:val="00F250E8"/>
    <w:rsid w:val="00F25E6B"/>
    <w:rsid w:val="00F31D21"/>
    <w:rsid w:val="00F37AF8"/>
    <w:rsid w:val="00F43282"/>
    <w:rsid w:val="00F434B3"/>
    <w:rsid w:val="00F52AE3"/>
    <w:rsid w:val="00F57E94"/>
    <w:rsid w:val="00F645B9"/>
    <w:rsid w:val="00F66691"/>
    <w:rsid w:val="00F67BFC"/>
    <w:rsid w:val="00F7690D"/>
    <w:rsid w:val="00F83FFB"/>
    <w:rsid w:val="00F85D23"/>
    <w:rsid w:val="00F87109"/>
    <w:rsid w:val="00F91F59"/>
    <w:rsid w:val="00F92550"/>
    <w:rsid w:val="00FA0913"/>
    <w:rsid w:val="00FA38FB"/>
    <w:rsid w:val="00FB6462"/>
    <w:rsid w:val="00FC19DA"/>
    <w:rsid w:val="00FE7677"/>
    <w:rsid w:val="00FF1995"/>
    <w:rsid w:val="00FF24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5">
      <o:colormru v:ext="edit" colors="#f99,#3c3,purple,#fcc,#090,#e86706,yellow"/>
    </o:shapedefaults>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2466F"/>
    <w:pPr>
      <w:widowControl w:val="0"/>
      <w:jc w:val="both"/>
    </w:pPr>
    <w:rPr>
      <w:rFonts w:ascii="Calibri" w:hAnsi="Calibri"/>
      <w:kern w:val="2"/>
      <w:sz w:val="21"/>
      <w:szCs w:val="22"/>
    </w:rPr>
  </w:style>
  <w:style w:type="paragraph" w:styleId="10">
    <w:name w:val="heading 1"/>
    <w:basedOn w:val="a0"/>
    <w:next w:val="a0"/>
    <w:link w:val="1Char"/>
    <w:qFormat/>
    <w:rsid w:val="00E66496"/>
    <w:pPr>
      <w:keepNext/>
      <w:keepLines/>
      <w:spacing w:before="340" w:after="330" w:line="578" w:lineRule="auto"/>
      <w:outlineLvl w:val="0"/>
    </w:pPr>
    <w:rPr>
      <w:rFonts w:ascii="Times New Roman" w:hAnsi="Times New Roman"/>
      <w:b/>
      <w:bCs/>
      <w:kern w:val="44"/>
      <w:sz w:val="44"/>
      <w:szCs w:val="44"/>
    </w:rPr>
  </w:style>
  <w:style w:type="paragraph" w:styleId="2">
    <w:name w:val="heading 2"/>
    <w:basedOn w:val="a0"/>
    <w:next w:val="a0"/>
    <w:link w:val="2Char"/>
    <w:qFormat/>
    <w:rsid w:val="00E66496"/>
    <w:pPr>
      <w:keepNext/>
      <w:keepLines/>
      <w:spacing w:before="260" w:after="260" w:line="416" w:lineRule="auto"/>
      <w:outlineLvl w:val="1"/>
    </w:pPr>
    <w:rPr>
      <w:rFonts w:ascii="Arial" w:eastAsia="黑体" w:hAnsi="Arial"/>
      <w:b/>
      <w:bCs/>
      <w:sz w:val="32"/>
      <w:szCs w:val="32"/>
    </w:rPr>
  </w:style>
  <w:style w:type="paragraph" w:styleId="3">
    <w:name w:val="heading 3"/>
    <w:basedOn w:val="a0"/>
    <w:next w:val="a0"/>
    <w:link w:val="3Char"/>
    <w:qFormat/>
    <w:rsid w:val="00E66496"/>
    <w:pPr>
      <w:keepNext/>
      <w:keepLines/>
      <w:spacing w:before="260" w:after="260" w:line="416" w:lineRule="auto"/>
      <w:outlineLvl w:val="2"/>
    </w:pPr>
    <w:rPr>
      <w:rFonts w:ascii="Times New Roman" w:hAnsi="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0"/>
    <w:locked/>
    <w:rsid w:val="00E66496"/>
    <w:rPr>
      <w:b/>
      <w:kern w:val="44"/>
      <w:sz w:val="44"/>
    </w:rPr>
  </w:style>
  <w:style w:type="character" w:customStyle="1" w:styleId="2Char">
    <w:name w:val="标题 2 Char"/>
    <w:link w:val="2"/>
    <w:locked/>
    <w:rsid w:val="00E66496"/>
    <w:rPr>
      <w:rFonts w:ascii="Arial" w:eastAsia="黑体" w:hAnsi="Arial"/>
      <w:b/>
      <w:kern w:val="2"/>
      <w:sz w:val="32"/>
    </w:rPr>
  </w:style>
  <w:style w:type="character" w:customStyle="1" w:styleId="3Char">
    <w:name w:val="标题 3 Char"/>
    <w:link w:val="3"/>
    <w:locked/>
    <w:rsid w:val="00E66496"/>
    <w:rPr>
      <w:b/>
      <w:kern w:val="2"/>
      <w:sz w:val="32"/>
    </w:rPr>
  </w:style>
  <w:style w:type="character" w:styleId="a4">
    <w:name w:val="Strong"/>
    <w:qFormat/>
    <w:rPr>
      <w:b/>
    </w:rPr>
  </w:style>
  <w:style w:type="character" w:styleId="a5">
    <w:name w:val="page number"/>
    <w:basedOn w:val="a1"/>
  </w:style>
  <w:style w:type="character" w:customStyle="1" w:styleId="Char">
    <w:name w:val="批注框文本 Char"/>
    <w:link w:val="a6"/>
    <w:uiPriority w:val="99"/>
    <w:locked/>
    <w:rPr>
      <w:kern w:val="2"/>
      <w:sz w:val="18"/>
    </w:rPr>
  </w:style>
  <w:style w:type="character" w:customStyle="1" w:styleId="Char0">
    <w:name w:val="少儿简体 Char"/>
    <w:link w:val="a7"/>
    <w:locked/>
    <w:rPr>
      <w:rFonts w:ascii="方正少儿简体" w:eastAsia="方正少儿简体" w:hAnsi="宋体"/>
      <w:kern w:val="2"/>
      <w:sz w:val="21"/>
    </w:rPr>
  </w:style>
  <w:style w:type="character" w:customStyle="1" w:styleId="ListParagraphChar">
    <w:name w:val="List Paragraph Char"/>
    <w:link w:val="11"/>
    <w:locked/>
    <w:rPr>
      <w:kern w:val="2"/>
      <w:sz w:val="22"/>
    </w:rPr>
  </w:style>
  <w:style w:type="character" w:customStyle="1" w:styleId="Char1">
    <w:name w:val="页眉 Char"/>
    <w:link w:val="a8"/>
    <w:uiPriority w:val="99"/>
    <w:locked/>
    <w:rPr>
      <w:kern w:val="2"/>
      <w:sz w:val="18"/>
    </w:rPr>
  </w:style>
  <w:style w:type="character" w:styleId="a9">
    <w:name w:val="annotation reference"/>
    <w:uiPriority w:val="99"/>
    <w:rPr>
      <w:sz w:val="21"/>
    </w:rPr>
  </w:style>
  <w:style w:type="character" w:customStyle="1" w:styleId="Char2">
    <w:name w:val="页脚 Char"/>
    <w:link w:val="aa"/>
    <w:uiPriority w:val="99"/>
    <w:locked/>
    <w:rPr>
      <w:kern w:val="2"/>
      <w:sz w:val="18"/>
    </w:rPr>
  </w:style>
  <w:style w:type="character" w:customStyle="1" w:styleId="ttag">
    <w:name w:val="t_tag"/>
  </w:style>
  <w:style w:type="paragraph" w:styleId="a8">
    <w:name w:val="header"/>
    <w:basedOn w:val="a0"/>
    <w:link w:val="Char1"/>
    <w:uiPriority w:val="99"/>
    <w:pPr>
      <w:tabs>
        <w:tab w:val="center" w:pos="4153"/>
        <w:tab w:val="right" w:pos="8306"/>
      </w:tabs>
      <w:snapToGrid w:val="0"/>
      <w:jc w:val="center"/>
    </w:pPr>
    <w:rPr>
      <w:sz w:val="18"/>
      <w:szCs w:val="18"/>
    </w:rPr>
  </w:style>
  <w:style w:type="character" w:customStyle="1" w:styleId="HeaderChar1">
    <w:name w:val="Header Char1"/>
    <w:uiPriority w:val="99"/>
    <w:semiHidden/>
    <w:rsid w:val="0077321B"/>
    <w:rPr>
      <w:rFonts w:ascii="Calibri" w:hAnsi="Calibri"/>
      <w:kern w:val="2"/>
      <w:sz w:val="18"/>
      <w:szCs w:val="18"/>
    </w:rPr>
  </w:style>
  <w:style w:type="paragraph" w:styleId="ab">
    <w:name w:val="annotation text"/>
    <w:basedOn w:val="a0"/>
    <w:link w:val="Char3"/>
    <w:uiPriority w:val="99"/>
    <w:pPr>
      <w:jc w:val="left"/>
    </w:pPr>
  </w:style>
  <w:style w:type="character" w:customStyle="1" w:styleId="Char3">
    <w:name w:val="批注文字 Char"/>
    <w:link w:val="ab"/>
    <w:uiPriority w:val="99"/>
    <w:semiHidden/>
    <w:rsid w:val="0077321B"/>
    <w:rPr>
      <w:rFonts w:ascii="Calibri" w:hAnsi="Calibri"/>
      <w:kern w:val="2"/>
      <w:sz w:val="21"/>
      <w:szCs w:val="22"/>
    </w:rPr>
  </w:style>
  <w:style w:type="paragraph" w:styleId="ac">
    <w:name w:val="Normal (Web)"/>
    <w:aliases w:val="普通 (Web)"/>
    <w:basedOn w:val="a0"/>
    <w:pPr>
      <w:widowControl/>
      <w:spacing w:before="100" w:beforeAutospacing="1" w:after="100" w:afterAutospacing="1"/>
      <w:jc w:val="left"/>
    </w:pPr>
    <w:rPr>
      <w:rFonts w:ascii="宋体" w:hAnsi="宋体"/>
      <w:kern w:val="0"/>
      <w:sz w:val="24"/>
    </w:rPr>
  </w:style>
  <w:style w:type="paragraph" w:styleId="aa">
    <w:name w:val="footer"/>
    <w:basedOn w:val="a0"/>
    <w:link w:val="Char2"/>
    <w:uiPriority w:val="99"/>
    <w:pPr>
      <w:tabs>
        <w:tab w:val="center" w:pos="4153"/>
        <w:tab w:val="right" w:pos="8306"/>
      </w:tabs>
      <w:snapToGrid w:val="0"/>
      <w:jc w:val="left"/>
    </w:pPr>
    <w:rPr>
      <w:sz w:val="18"/>
      <w:szCs w:val="18"/>
    </w:rPr>
  </w:style>
  <w:style w:type="character" w:customStyle="1" w:styleId="FooterChar1">
    <w:name w:val="Footer Char1"/>
    <w:uiPriority w:val="99"/>
    <w:semiHidden/>
    <w:rsid w:val="0077321B"/>
    <w:rPr>
      <w:rFonts w:ascii="Calibri" w:hAnsi="Calibri"/>
      <w:kern w:val="2"/>
      <w:sz w:val="18"/>
      <w:szCs w:val="18"/>
    </w:rPr>
  </w:style>
  <w:style w:type="paragraph" w:styleId="a6">
    <w:name w:val="Balloon Text"/>
    <w:basedOn w:val="a0"/>
    <w:link w:val="Char"/>
    <w:uiPriority w:val="99"/>
    <w:rPr>
      <w:sz w:val="18"/>
      <w:szCs w:val="18"/>
    </w:rPr>
  </w:style>
  <w:style w:type="character" w:customStyle="1" w:styleId="BalloonTextChar1">
    <w:name w:val="Balloon Text Char1"/>
    <w:uiPriority w:val="99"/>
    <w:semiHidden/>
    <w:rsid w:val="0077321B"/>
    <w:rPr>
      <w:rFonts w:ascii="Calibri" w:hAnsi="Calibri"/>
      <w:kern w:val="2"/>
      <w:sz w:val="0"/>
      <w:szCs w:val="0"/>
    </w:rPr>
  </w:style>
  <w:style w:type="paragraph" w:styleId="ad">
    <w:name w:val="annotation subject"/>
    <w:basedOn w:val="ab"/>
    <w:next w:val="ab"/>
    <w:link w:val="Char4"/>
    <w:uiPriority w:val="99"/>
    <w:rPr>
      <w:b/>
      <w:bCs/>
    </w:rPr>
  </w:style>
  <w:style w:type="character" w:customStyle="1" w:styleId="Char4">
    <w:name w:val="批注主题 Char"/>
    <w:link w:val="ad"/>
    <w:uiPriority w:val="99"/>
    <w:semiHidden/>
    <w:rsid w:val="0077321B"/>
    <w:rPr>
      <w:rFonts w:ascii="Calibri" w:hAnsi="Calibri"/>
      <w:b/>
      <w:bCs/>
      <w:kern w:val="2"/>
      <w:sz w:val="21"/>
      <w:szCs w:val="22"/>
    </w:rPr>
  </w:style>
  <w:style w:type="paragraph" w:customStyle="1" w:styleId="Char5">
    <w:name w:val="Char"/>
    <w:basedOn w:val="a0"/>
    <w:pPr>
      <w:widowControl/>
      <w:spacing w:line="300" w:lineRule="auto"/>
      <w:ind w:firstLineChars="200" w:firstLine="200"/>
    </w:pPr>
  </w:style>
  <w:style w:type="paragraph" w:customStyle="1" w:styleId="Char20">
    <w:name w:val="Char2"/>
    <w:basedOn w:val="a0"/>
    <w:pPr>
      <w:widowControl/>
      <w:spacing w:line="300" w:lineRule="auto"/>
      <w:ind w:firstLineChars="200" w:firstLine="200"/>
    </w:pPr>
    <w:rPr>
      <w:rFonts w:ascii="Verdana" w:hAnsi="Verdana"/>
      <w:kern w:val="0"/>
      <w:szCs w:val="20"/>
      <w:lang w:eastAsia="en-US"/>
    </w:rPr>
  </w:style>
  <w:style w:type="paragraph" w:customStyle="1" w:styleId="CharCharCharCharCharCharCharCharCharCharCharCharCharCharCharCharCharCharChar">
    <w:name w:val="Char Char Char Char Char Char Char Char Char Char Char Char Char Char Char Char Char Char Char"/>
    <w:basedOn w:val="a0"/>
    <w:pPr>
      <w:widowControl/>
      <w:spacing w:line="300" w:lineRule="auto"/>
      <w:ind w:firstLineChars="200" w:firstLine="200"/>
    </w:pPr>
    <w:rPr>
      <w:rFonts w:ascii="Verdana" w:hAnsi="Verdana"/>
      <w:kern w:val="0"/>
      <w:szCs w:val="20"/>
      <w:lang w:eastAsia="en-US"/>
    </w:rPr>
  </w:style>
  <w:style w:type="paragraph" w:customStyle="1" w:styleId="ListParagraph1">
    <w:name w:val="List Paragraph1"/>
    <w:basedOn w:val="a0"/>
    <w:pPr>
      <w:ind w:firstLineChars="200" w:firstLine="420"/>
    </w:pPr>
  </w:style>
  <w:style w:type="paragraph" w:customStyle="1" w:styleId="ae">
    <w:name w:val="目前用的"/>
    <w:basedOn w:val="a0"/>
    <w:pPr>
      <w:tabs>
        <w:tab w:val="center" w:pos="5190"/>
      </w:tabs>
      <w:spacing w:line="400" w:lineRule="exact"/>
      <w:ind w:rightChars="12" w:right="25"/>
    </w:pPr>
    <w:rPr>
      <w:rFonts w:ascii="Times New Roman" w:hAnsi="Times New Roman"/>
      <w:b/>
      <w:szCs w:val="21"/>
    </w:rPr>
  </w:style>
  <w:style w:type="paragraph" w:customStyle="1" w:styleId="NormalWeb1">
    <w:name w:val="Normal (Web)1"/>
    <w:basedOn w:val="a0"/>
    <w:pPr>
      <w:widowControl/>
      <w:spacing w:before="100" w:beforeAutospacing="1" w:after="100" w:afterAutospacing="1"/>
      <w:jc w:val="left"/>
    </w:pPr>
    <w:rPr>
      <w:rFonts w:ascii="宋体" w:hAnsi="宋体"/>
      <w:kern w:val="0"/>
      <w:sz w:val="24"/>
      <w:szCs w:val="24"/>
    </w:rPr>
  </w:style>
  <w:style w:type="paragraph" w:customStyle="1" w:styleId="a7">
    <w:name w:val="少儿简体"/>
    <w:basedOn w:val="a0"/>
    <w:link w:val="Char0"/>
    <w:pPr>
      <w:adjustRightInd w:val="0"/>
      <w:snapToGrid w:val="0"/>
    </w:pPr>
    <w:rPr>
      <w:rFonts w:ascii="方正少儿简体" w:eastAsia="方正少儿简体" w:hAnsi="宋体"/>
      <w:szCs w:val="21"/>
    </w:rPr>
  </w:style>
  <w:style w:type="paragraph" w:customStyle="1" w:styleId="11">
    <w:name w:val="列出段落1"/>
    <w:basedOn w:val="a0"/>
    <w:link w:val="ListParagraphChar"/>
    <w:pPr>
      <w:ind w:firstLineChars="200" w:firstLine="420"/>
    </w:pPr>
  </w:style>
  <w:style w:type="character" w:styleId="af">
    <w:name w:val="Hyperlink"/>
    <w:rsid w:val="00E66496"/>
    <w:rPr>
      <w:color w:val="0000FF"/>
      <w:u w:val="single"/>
    </w:rPr>
  </w:style>
  <w:style w:type="paragraph" w:customStyle="1" w:styleId="af0">
    <w:name w:val="流程小标题"/>
    <w:basedOn w:val="a0"/>
    <w:rsid w:val="00E66496"/>
    <w:rPr>
      <w:rFonts w:ascii="黑体" w:eastAsia="黑体" w:hAnsi="宋体"/>
      <w:b/>
      <w:szCs w:val="21"/>
    </w:rPr>
  </w:style>
  <w:style w:type="character" w:customStyle="1" w:styleId="af1">
    <w:name w:val="流程标题"/>
    <w:rsid w:val="00E66496"/>
    <w:rPr>
      <w:rFonts w:ascii="Times New Roman" w:eastAsia="黑体" w:hAnsi="Times New Roman"/>
      <w:b/>
      <w:sz w:val="30"/>
    </w:rPr>
  </w:style>
  <w:style w:type="paragraph" w:styleId="af2">
    <w:name w:val="Plain Text"/>
    <w:aliases w:val="标题1,纯文本 Char Char,普通文字 Char,Plain Text,Char Char Char,普通文字,标题1 Char Char,纯文本 Char1,纯文本 Char Char1,标题1 Char Char Char Char Char,标题1 Char Char Char Char,纯文本 Char Char1 Char Char Char,游数的,游数的格式,Plain Te, Char"/>
    <w:basedOn w:val="a0"/>
    <w:link w:val="Char6"/>
    <w:rsid w:val="00E66496"/>
    <w:rPr>
      <w:rFonts w:ascii="宋体" w:hAnsi="Courier New" w:cs="Courier New"/>
      <w:szCs w:val="21"/>
    </w:rPr>
  </w:style>
  <w:style w:type="character" w:customStyle="1" w:styleId="Char6">
    <w:name w:val="纯文本 Char"/>
    <w:aliases w:val="标题1 Char,纯文本 Char Char Char,普通文字 Char Char,Plain Text Char,Char Char Char Char,普通文字 Char1,标题1 Char Char Char,纯文本 Char1 Char,纯文本 Char Char1 Char,标题1 Char Char Char Char Char Char,标题1 Char Char Char Char Char1,纯文本 Char Char1 Char Char Char Char"/>
    <w:link w:val="af2"/>
    <w:locked/>
    <w:rsid w:val="00E66496"/>
    <w:rPr>
      <w:rFonts w:ascii="宋体" w:hAnsi="Courier New"/>
      <w:kern w:val="2"/>
      <w:sz w:val="21"/>
    </w:rPr>
  </w:style>
  <w:style w:type="paragraph" w:customStyle="1" w:styleId="12">
    <w:name w:val="学而思　标题1"/>
    <w:basedOn w:val="a0"/>
    <w:rsid w:val="00E66496"/>
    <w:pPr>
      <w:jc w:val="center"/>
    </w:pPr>
    <w:rPr>
      <w:rFonts w:ascii="黑体" w:eastAsia="黑体" w:hAnsi="Times New Roman"/>
      <w:b/>
      <w:bCs/>
      <w:sz w:val="32"/>
      <w:szCs w:val="32"/>
    </w:rPr>
  </w:style>
  <w:style w:type="paragraph" w:customStyle="1" w:styleId="af3">
    <w:name w:val="学而思正文"/>
    <w:basedOn w:val="a0"/>
    <w:rsid w:val="00E66496"/>
    <w:pPr>
      <w:spacing w:line="360" w:lineRule="exact"/>
    </w:pPr>
    <w:rPr>
      <w:rFonts w:ascii="宋体" w:hAnsi="宋体" w:cs="宋体"/>
      <w:b/>
      <w:bCs/>
      <w:szCs w:val="20"/>
    </w:rPr>
  </w:style>
  <w:style w:type="paragraph" w:customStyle="1" w:styleId="20">
    <w:name w:val="学而思标题2"/>
    <w:basedOn w:val="a0"/>
    <w:rsid w:val="00E66496"/>
    <w:pPr>
      <w:spacing w:line="360" w:lineRule="exact"/>
    </w:pPr>
    <w:rPr>
      <w:rFonts w:ascii="宋体" w:hAnsi="宋体" w:cs="宋体"/>
      <w:b/>
      <w:bCs/>
      <w:sz w:val="24"/>
      <w:szCs w:val="20"/>
    </w:rPr>
  </w:style>
  <w:style w:type="table" w:styleId="af4">
    <w:name w:val="Table Grid"/>
    <w:basedOn w:val="a2"/>
    <w:uiPriority w:val="59"/>
    <w:rsid w:val="00E6649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0"/>
    <w:next w:val="a0"/>
    <w:rsid w:val="00E66496"/>
    <w:pPr>
      <w:tabs>
        <w:tab w:val="center" w:pos="4160"/>
        <w:tab w:val="right" w:pos="8300"/>
      </w:tabs>
    </w:pPr>
    <w:rPr>
      <w:rFonts w:ascii="Times New Roman" w:hAnsi="Times New Roman"/>
      <w:szCs w:val="24"/>
    </w:rPr>
  </w:style>
  <w:style w:type="paragraph" w:styleId="af5">
    <w:name w:val="Body Text Indent"/>
    <w:basedOn w:val="a0"/>
    <w:link w:val="Char7"/>
    <w:rsid w:val="00E66496"/>
    <w:pPr>
      <w:tabs>
        <w:tab w:val="left" w:pos="984"/>
      </w:tabs>
      <w:ind w:left="732" w:firstLineChars="293" w:firstLine="527"/>
    </w:pPr>
    <w:rPr>
      <w:rFonts w:ascii="华文宋体" w:eastAsia="华文宋体" w:hAnsi="华文宋体"/>
      <w:bCs/>
      <w:sz w:val="18"/>
      <w:szCs w:val="18"/>
    </w:rPr>
  </w:style>
  <w:style w:type="character" w:customStyle="1" w:styleId="Char7">
    <w:name w:val="正文文本缩进 Char"/>
    <w:link w:val="af5"/>
    <w:locked/>
    <w:rsid w:val="00E66496"/>
    <w:rPr>
      <w:rFonts w:ascii="华文宋体" w:eastAsia="华文宋体" w:hAnsi="华文宋体"/>
      <w:kern w:val="2"/>
      <w:sz w:val="18"/>
    </w:rPr>
  </w:style>
  <w:style w:type="paragraph" w:styleId="af6">
    <w:name w:val="List"/>
    <w:basedOn w:val="a0"/>
    <w:rsid w:val="00E66496"/>
    <w:pPr>
      <w:ind w:left="200" w:hangingChars="200" w:hanging="200"/>
    </w:pPr>
    <w:rPr>
      <w:rFonts w:ascii="Times New Roman" w:hAnsi="Times New Roman"/>
      <w:szCs w:val="24"/>
    </w:rPr>
  </w:style>
  <w:style w:type="paragraph" w:styleId="af7">
    <w:name w:val="Body Text"/>
    <w:basedOn w:val="a0"/>
    <w:link w:val="Char8"/>
    <w:rsid w:val="00E66496"/>
    <w:pPr>
      <w:spacing w:after="120"/>
    </w:pPr>
  </w:style>
  <w:style w:type="character" w:customStyle="1" w:styleId="Char8">
    <w:name w:val="正文文本 Char"/>
    <w:link w:val="af7"/>
    <w:locked/>
    <w:rsid w:val="00E66496"/>
    <w:rPr>
      <w:rFonts w:ascii="Calibri" w:hAnsi="Calibri"/>
      <w:kern w:val="2"/>
      <w:sz w:val="22"/>
    </w:rPr>
  </w:style>
  <w:style w:type="paragraph" w:customStyle="1" w:styleId="Char10">
    <w:name w:val="Char1"/>
    <w:basedOn w:val="a0"/>
    <w:autoRedefine/>
    <w:rsid w:val="00E66496"/>
    <w:pPr>
      <w:widowControl/>
      <w:spacing w:line="300" w:lineRule="auto"/>
      <w:ind w:firstLineChars="200" w:firstLine="200"/>
    </w:pPr>
    <w:rPr>
      <w:rFonts w:ascii="Verdana" w:hAnsi="Verdana" w:cs="Verdana"/>
      <w:kern w:val="0"/>
      <w:szCs w:val="21"/>
      <w:lang w:eastAsia="en-US"/>
    </w:rPr>
  </w:style>
  <w:style w:type="character" w:customStyle="1" w:styleId="15">
    <w:name w:val="样式 图案: 15% (自动设置 前景 白色 背景)"/>
    <w:rsid w:val="00E66496"/>
    <w:rPr>
      <w:shd w:val="pct50" w:color="auto" w:fill="FFFFFF"/>
    </w:rPr>
  </w:style>
  <w:style w:type="character" w:customStyle="1" w:styleId="CharChar">
    <w:name w:val="Char Char"/>
    <w:rsid w:val="00E66496"/>
    <w:rPr>
      <w:rFonts w:ascii="Arial" w:eastAsia="黑体" w:hAnsi="Arial"/>
      <w:b/>
      <w:kern w:val="2"/>
      <w:sz w:val="32"/>
      <w:lang w:val="en-US" w:eastAsia="zh-CN"/>
    </w:rPr>
  </w:style>
  <w:style w:type="paragraph" w:styleId="HTML">
    <w:name w:val="HTML Preformatted"/>
    <w:basedOn w:val="a0"/>
    <w:link w:val="HTMLChar"/>
    <w:rsid w:val="00E6649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link w:val="HTML"/>
    <w:uiPriority w:val="99"/>
    <w:locked/>
    <w:rsid w:val="00E66496"/>
    <w:rPr>
      <w:rFonts w:ascii="宋体" w:eastAsia="宋体"/>
      <w:sz w:val="24"/>
    </w:rPr>
  </w:style>
  <w:style w:type="character" w:customStyle="1" w:styleId="CharChar1">
    <w:name w:val="Char Char1"/>
    <w:rsid w:val="00E66496"/>
    <w:rPr>
      <w:rFonts w:ascii="Arial" w:eastAsia="黑体" w:hAnsi="Arial"/>
      <w:b/>
      <w:kern w:val="2"/>
      <w:sz w:val="32"/>
      <w:lang w:val="en-US" w:eastAsia="zh-CN"/>
    </w:rPr>
  </w:style>
  <w:style w:type="paragraph" w:customStyle="1" w:styleId="21">
    <w:name w:val="样式2"/>
    <w:basedOn w:val="a0"/>
    <w:rsid w:val="00E66496"/>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e"/>
    <w:rsid w:val="00E66496"/>
    <w:rPr>
      <w:rFonts w:ascii="楷体_GB2312" w:eastAsia="楷体_GB2312"/>
      <w:b w:val="0"/>
    </w:rPr>
  </w:style>
  <w:style w:type="paragraph" w:styleId="af8">
    <w:name w:val="List Paragraph"/>
    <w:basedOn w:val="a0"/>
    <w:link w:val="Char9"/>
    <w:qFormat/>
    <w:rsid w:val="00E66496"/>
    <w:pPr>
      <w:ind w:firstLineChars="200" w:firstLine="420"/>
    </w:pPr>
  </w:style>
  <w:style w:type="character" w:styleId="af9">
    <w:name w:val="FollowedHyperlink"/>
    <w:rsid w:val="00E66496"/>
    <w:rPr>
      <w:color w:val="800080"/>
      <w:u w:val="single"/>
    </w:rPr>
  </w:style>
  <w:style w:type="character" w:customStyle="1" w:styleId="Char9">
    <w:name w:val="列出段落 Char"/>
    <w:link w:val="af8"/>
    <w:locked/>
    <w:rsid w:val="00E66496"/>
    <w:rPr>
      <w:rFonts w:ascii="Calibri" w:hAnsi="Calibri"/>
      <w:kern w:val="2"/>
      <w:sz w:val="22"/>
    </w:rPr>
  </w:style>
  <w:style w:type="character" w:customStyle="1" w:styleId="150">
    <w:name w:val="15"/>
    <w:rsid w:val="00E66496"/>
    <w:rPr>
      <w:rFonts w:ascii="Times New Roman" w:hAnsi="Times New Roman"/>
      <w:b/>
      <w:sz w:val="20"/>
    </w:rPr>
  </w:style>
  <w:style w:type="numbering" w:customStyle="1" w:styleId="1">
    <w:name w:val="样式1"/>
    <w:rsid w:val="0077321B"/>
    <w:pPr>
      <w:numPr>
        <w:numId w:val="5"/>
      </w:numPr>
    </w:pPr>
  </w:style>
  <w:style w:type="numbering" w:customStyle="1" w:styleId="a">
    <w:name w:val="最喜欢用的"/>
    <w:rsid w:val="0077321B"/>
    <w:pPr>
      <w:numPr>
        <w:numId w:val="6"/>
      </w:numPr>
    </w:pPr>
  </w:style>
  <w:style w:type="numbering" w:customStyle="1" w:styleId="0964">
    <w:name w:val="样式 样式 编号 (复杂文种)五号 (西文)粗体 深红 段前: 0 厘米 悬挂缩进: 9.64 字符 + 多级符号 宋体"/>
    <w:rsid w:val="0077321B"/>
    <w:pPr>
      <w:numPr>
        <w:numId w:val="7"/>
      </w:numPr>
    </w:pPr>
  </w:style>
  <w:style w:type="paragraph" w:customStyle="1" w:styleId="afa">
    <w:name w:val="故事标题"/>
    <w:basedOn w:val="a0"/>
    <w:rsid w:val="00F07043"/>
    <w:pPr>
      <w:jc w:val="center"/>
    </w:pPr>
    <w:rPr>
      <w:rFonts w:ascii="华文新魏" w:eastAsia="华文新魏" w:hAnsi="Times New Roman"/>
      <w:sz w:val="48"/>
      <w:szCs w:val="48"/>
    </w:rPr>
  </w:style>
  <w:style w:type="paragraph" w:customStyle="1" w:styleId="afb">
    <w:name w:val="环保标题"/>
    <w:basedOn w:val="a0"/>
    <w:link w:val="Chara"/>
    <w:rsid w:val="00F07043"/>
    <w:pPr>
      <w:jc w:val="center"/>
    </w:pPr>
    <w:rPr>
      <w:rFonts w:ascii="华文新魏" w:eastAsia="华文新魏" w:hAnsi="Times New Roman"/>
      <w:sz w:val="48"/>
      <w:szCs w:val="48"/>
    </w:rPr>
  </w:style>
  <w:style w:type="character" w:customStyle="1" w:styleId="Chara">
    <w:name w:val="环保标题 Char"/>
    <w:link w:val="afb"/>
    <w:rsid w:val="00F07043"/>
    <w:rPr>
      <w:rFonts w:ascii="华文新魏" w:eastAsia="华文新魏"/>
      <w:kern w:val="2"/>
      <w:sz w:val="48"/>
      <w:szCs w:val="48"/>
    </w:rPr>
  </w:style>
  <w:style w:type="paragraph" w:customStyle="1" w:styleId="a20">
    <w:name w:val="a2"/>
    <w:basedOn w:val="a0"/>
    <w:link w:val="a2Char"/>
    <w:rsid w:val="00F07043"/>
    <w:rPr>
      <w:rFonts w:ascii="方正卡通简体" w:eastAsia="方正卡通简体" w:hAnsi="宋体"/>
      <w:color w:val="663300"/>
      <w:szCs w:val="21"/>
    </w:rPr>
  </w:style>
  <w:style w:type="character" w:customStyle="1" w:styleId="a2Char">
    <w:name w:val="a2 Char"/>
    <w:link w:val="a20"/>
    <w:rsid w:val="00F07043"/>
    <w:rPr>
      <w:rFonts w:ascii="方正卡通简体" w:eastAsia="方正卡通简体" w:hAnsi="宋体"/>
      <w:color w:val="663300"/>
      <w:kern w:val="2"/>
      <w:sz w:val="21"/>
      <w:szCs w:val="21"/>
    </w:rPr>
  </w:style>
  <w:style w:type="character" w:customStyle="1" w:styleId="CharChar2">
    <w:name w:val="Char Char2"/>
    <w:rsid w:val="00F07043"/>
    <w:rPr>
      <w:rFonts w:ascii="Arial" w:eastAsia="黑体" w:hAnsi="Arial"/>
      <w:b/>
      <w:bCs/>
      <w:kern w:val="2"/>
      <w:sz w:val="32"/>
      <w:szCs w:val="32"/>
      <w:lang w:val="en-US" w:eastAsia="zh-CN" w:bidi="ar-SA"/>
    </w:rPr>
  </w:style>
  <w:style w:type="paragraph" w:customStyle="1" w:styleId="Char11">
    <w:name w:val="Char1"/>
    <w:basedOn w:val="a0"/>
    <w:autoRedefine/>
    <w:rsid w:val="00F07043"/>
    <w:pPr>
      <w:widowControl/>
      <w:spacing w:line="300" w:lineRule="auto"/>
      <w:ind w:firstLineChars="200" w:firstLine="200"/>
    </w:pPr>
    <w:rPr>
      <w:rFonts w:ascii="Verdana" w:hAnsi="Verdana" w:cs="Verdana"/>
      <w:kern w:val="0"/>
      <w:szCs w:val="21"/>
      <w:lang w:eastAsia="en-US"/>
    </w:rPr>
  </w:style>
  <w:style w:type="character" w:customStyle="1" w:styleId="CharChar0">
    <w:name w:val="Char Char"/>
    <w:rsid w:val="00F07043"/>
    <w:rPr>
      <w:rFonts w:ascii="Arial" w:eastAsia="黑体" w:hAnsi="Arial"/>
      <w:b/>
      <w:bCs/>
      <w:kern w:val="2"/>
      <w:sz w:val="32"/>
      <w:szCs w:val="32"/>
      <w:lang w:val="en-US" w:eastAsia="zh-CN" w:bidi="ar-SA"/>
    </w:rPr>
  </w:style>
  <w:style w:type="character" w:customStyle="1" w:styleId="CharChar10">
    <w:name w:val="Char Char1"/>
    <w:rsid w:val="00F07043"/>
    <w:rPr>
      <w:rFonts w:ascii="Arial" w:eastAsia="黑体" w:hAnsi="Arial"/>
      <w:b/>
      <w:bCs/>
      <w:kern w:val="2"/>
      <w:sz w:val="32"/>
      <w:szCs w:val="32"/>
      <w:lang w:val="en-US" w:eastAsia="zh-CN" w:bidi="ar-SA"/>
    </w:rPr>
  </w:style>
  <w:style w:type="paragraph" w:customStyle="1" w:styleId="Charb">
    <w:name w:val="Char"/>
    <w:basedOn w:val="a0"/>
    <w:autoRedefine/>
    <w:rsid w:val="00F07043"/>
    <w:pPr>
      <w:widowControl/>
      <w:spacing w:line="300" w:lineRule="auto"/>
      <w:ind w:firstLineChars="200" w:firstLine="200"/>
    </w:pPr>
    <w:rPr>
      <w:rFonts w:ascii="Verdana" w:hAnsi="Verdana"/>
      <w:kern w:val="0"/>
      <w:szCs w:val="20"/>
      <w:lang w:eastAsia="en-US"/>
    </w:rPr>
  </w:style>
  <w:style w:type="paragraph" w:customStyle="1" w:styleId="22">
    <w:name w:val="列出段落2"/>
    <w:basedOn w:val="a0"/>
    <w:rsid w:val="00F07043"/>
    <w:pPr>
      <w:ind w:firstLineChars="200" w:firstLine="420"/>
    </w:pPr>
  </w:style>
  <w:style w:type="paragraph" w:customStyle="1" w:styleId="CharCharCharCharCharCharCharCharChar">
    <w:name w:val="Char Char Char Char Char Char Char Char Char"/>
    <w:basedOn w:val="a0"/>
    <w:rsid w:val="00193350"/>
    <w:pPr>
      <w:widowControl/>
      <w:spacing w:line="300" w:lineRule="auto"/>
      <w:ind w:firstLineChars="200" w:firstLine="200"/>
    </w:pPr>
    <w:rPr>
      <w:rFonts w:ascii="Times New Roman" w:hAnsi="Times New Roman"/>
      <w:kern w:val="0"/>
      <w:szCs w:val="20"/>
    </w:rPr>
  </w:style>
  <w:style w:type="paragraph" w:customStyle="1" w:styleId="Char3Char">
    <w:name w:val="Char3 Char"/>
    <w:basedOn w:val="a0"/>
    <w:rsid w:val="00193350"/>
    <w:pPr>
      <w:widowControl/>
      <w:spacing w:line="300" w:lineRule="auto"/>
      <w:ind w:firstLineChars="200" w:firstLine="200"/>
    </w:pPr>
    <w:rPr>
      <w:rFonts w:ascii="Times New Roman" w:hAnsi="Times New Roman"/>
      <w:szCs w:val="20"/>
    </w:rPr>
  </w:style>
  <w:style w:type="paragraph" w:customStyle="1" w:styleId="Char12">
    <w:name w:val="Char1"/>
    <w:basedOn w:val="a0"/>
    <w:autoRedefine/>
    <w:rsid w:val="00193350"/>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CharCharCharCharCharCharCharChar0">
    <w:name w:val="Char Char Char Char Char Char Char Char Char"/>
    <w:basedOn w:val="a0"/>
    <w:rsid w:val="00431ADE"/>
    <w:pPr>
      <w:widowControl/>
      <w:spacing w:line="300" w:lineRule="auto"/>
      <w:ind w:firstLineChars="200" w:firstLine="200"/>
    </w:pPr>
    <w:rPr>
      <w:rFonts w:ascii="Times New Roman" w:hAnsi="Times New Roman"/>
      <w:kern w:val="0"/>
      <w:szCs w:val="20"/>
    </w:rPr>
  </w:style>
  <w:style w:type="paragraph" w:customStyle="1" w:styleId="Char3CharCharCharCharCharChar">
    <w:name w:val="Char3 Char Char Char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30">
    <w:name w:val="Char3"/>
    <w:basedOn w:val="a0"/>
    <w:autoRedefine/>
    <w:rsid w:val="00431ADE"/>
    <w:pPr>
      <w:widowControl/>
      <w:spacing w:line="300" w:lineRule="auto"/>
      <w:ind w:firstLineChars="200" w:firstLine="200"/>
    </w:pPr>
    <w:rPr>
      <w:rFonts w:ascii="Verdana" w:hAnsi="Verdana"/>
      <w:kern w:val="0"/>
      <w:szCs w:val="20"/>
      <w:lang w:eastAsia="en-US"/>
    </w:rPr>
  </w:style>
  <w:style w:type="character" w:customStyle="1" w:styleId="mathjye">
    <w:name w:val="mathjye"/>
    <w:basedOn w:val="a1"/>
    <w:rsid w:val="003D0C99"/>
  </w:style>
  <w:style w:type="character" w:customStyle="1" w:styleId="apple-converted-space">
    <w:name w:val="apple-converted-space"/>
    <w:basedOn w:val="a1"/>
    <w:rsid w:val="003D0C9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2466F"/>
    <w:pPr>
      <w:widowControl w:val="0"/>
      <w:jc w:val="both"/>
    </w:pPr>
    <w:rPr>
      <w:rFonts w:ascii="Calibri" w:hAnsi="Calibri"/>
      <w:kern w:val="2"/>
      <w:sz w:val="21"/>
      <w:szCs w:val="22"/>
    </w:rPr>
  </w:style>
  <w:style w:type="paragraph" w:styleId="10">
    <w:name w:val="heading 1"/>
    <w:basedOn w:val="a0"/>
    <w:next w:val="a0"/>
    <w:link w:val="1Char"/>
    <w:qFormat/>
    <w:rsid w:val="00E66496"/>
    <w:pPr>
      <w:keepNext/>
      <w:keepLines/>
      <w:spacing w:before="340" w:after="330" w:line="578" w:lineRule="auto"/>
      <w:outlineLvl w:val="0"/>
    </w:pPr>
    <w:rPr>
      <w:rFonts w:ascii="Times New Roman" w:hAnsi="Times New Roman"/>
      <w:b/>
      <w:bCs/>
      <w:kern w:val="44"/>
      <w:sz w:val="44"/>
      <w:szCs w:val="44"/>
    </w:rPr>
  </w:style>
  <w:style w:type="paragraph" w:styleId="2">
    <w:name w:val="heading 2"/>
    <w:basedOn w:val="a0"/>
    <w:next w:val="a0"/>
    <w:link w:val="2Char"/>
    <w:qFormat/>
    <w:rsid w:val="00E66496"/>
    <w:pPr>
      <w:keepNext/>
      <w:keepLines/>
      <w:spacing w:before="260" w:after="260" w:line="416" w:lineRule="auto"/>
      <w:outlineLvl w:val="1"/>
    </w:pPr>
    <w:rPr>
      <w:rFonts w:ascii="Arial" w:eastAsia="黑体" w:hAnsi="Arial"/>
      <w:b/>
      <w:bCs/>
      <w:sz w:val="32"/>
      <w:szCs w:val="32"/>
    </w:rPr>
  </w:style>
  <w:style w:type="paragraph" w:styleId="3">
    <w:name w:val="heading 3"/>
    <w:basedOn w:val="a0"/>
    <w:next w:val="a0"/>
    <w:link w:val="3Char"/>
    <w:qFormat/>
    <w:rsid w:val="00E66496"/>
    <w:pPr>
      <w:keepNext/>
      <w:keepLines/>
      <w:spacing w:before="260" w:after="260" w:line="416" w:lineRule="auto"/>
      <w:outlineLvl w:val="2"/>
    </w:pPr>
    <w:rPr>
      <w:rFonts w:ascii="Times New Roman" w:hAnsi="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0"/>
    <w:locked/>
    <w:rsid w:val="00E66496"/>
    <w:rPr>
      <w:b/>
      <w:kern w:val="44"/>
      <w:sz w:val="44"/>
    </w:rPr>
  </w:style>
  <w:style w:type="character" w:customStyle="1" w:styleId="2Char">
    <w:name w:val="标题 2 Char"/>
    <w:link w:val="2"/>
    <w:locked/>
    <w:rsid w:val="00E66496"/>
    <w:rPr>
      <w:rFonts w:ascii="Arial" w:eastAsia="黑体" w:hAnsi="Arial"/>
      <w:b/>
      <w:kern w:val="2"/>
      <w:sz w:val="32"/>
    </w:rPr>
  </w:style>
  <w:style w:type="character" w:customStyle="1" w:styleId="3Char">
    <w:name w:val="标题 3 Char"/>
    <w:link w:val="3"/>
    <w:locked/>
    <w:rsid w:val="00E66496"/>
    <w:rPr>
      <w:b/>
      <w:kern w:val="2"/>
      <w:sz w:val="32"/>
    </w:rPr>
  </w:style>
  <w:style w:type="character" w:styleId="a4">
    <w:name w:val="Strong"/>
    <w:qFormat/>
    <w:rPr>
      <w:b/>
    </w:rPr>
  </w:style>
  <w:style w:type="character" w:styleId="a5">
    <w:name w:val="page number"/>
    <w:basedOn w:val="a1"/>
  </w:style>
  <w:style w:type="character" w:customStyle="1" w:styleId="Char">
    <w:name w:val="批注框文本 Char"/>
    <w:link w:val="a6"/>
    <w:uiPriority w:val="99"/>
    <w:locked/>
    <w:rPr>
      <w:kern w:val="2"/>
      <w:sz w:val="18"/>
    </w:rPr>
  </w:style>
  <w:style w:type="character" w:customStyle="1" w:styleId="Char0">
    <w:name w:val="少儿简体 Char"/>
    <w:link w:val="a7"/>
    <w:locked/>
    <w:rPr>
      <w:rFonts w:ascii="方正少儿简体" w:eastAsia="方正少儿简体" w:hAnsi="宋体"/>
      <w:kern w:val="2"/>
      <w:sz w:val="21"/>
    </w:rPr>
  </w:style>
  <w:style w:type="character" w:customStyle="1" w:styleId="ListParagraphChar">
    <w:name w:val="List Paragraph Char"/>
    <w:link w:val="11"/>
    <w:locked/>
    <w:rPr>
      <w:kern w:val="2"/>
      <w:sz w:val="22"/>
    </w:rPr>
  </w:style>
  <w:style w:type="character" w:customStyle="1" w:styleId="Char1">
    <w:name w:val="页眉 Char"/>
    <w:link w:val="a8"/>
    <w:uiPriority w:val="99"/>
    <w:locked/>
    <w:rPr>
      <w:kern w:val="2"/>
      <w:sz w:val="18"/>
    </w:rPr>
  </w:style>
  <w:style w:type="character" w:styleId="a9">
    <w:name w:val="annotation reference"/>
    <w:uiPriority w:val="99"/>
    <w:rPr>
      <w:sz w:val="21"/>
    </w:rPr>
  </w:style>
  <w:style w:type="character" w:customStyle="1" w:styleId="Char2">
    <w:name w:val="页脚 Char"/>
    <w:link w:val="aa"/>
    <w:uiPriority w:val="99"/>
    <w:locked/>
    <w:rPr>
      <w:kern w:val="2"/>
      <w:sz w:val="18"/>
    </w:rPr>
  </w:style>
  <w:style w:type="character" w:customStyle="1" w:styleId="ttag">
    <w:name w:val="t_tag"/>
  </w:style>
  <w:style w:type="paragraph" w:styleId="a8">
    <w:name w:val="header"/>
    <w:basedOn w:val="a0"/>
    <w:link w:val="Char1"/>
    <w:uiPriority w:val="99"/>
    <w:pPr>
      <w:tabs>
        <w:tab w:val="center" w:pos="4153"/>
        <w:tab w:val="right" w:pos="8306"/>
      </w:tabs>
      <w:snapToGrid w:val="0"/>
      <w:jc w:val="center"/>
    </w:pPr>
    <w:rPr>
      <w:sz w:val="18"/>
      <w:szCs w:val="18"/>
    </w:rPr>
  </w:style>
  <w:style w:type="character" w:customStyle="1" w:styleId="HeaderChar1">
    <w:name w:val="Header Char1"/>
    <w:uiPriority w:val="99"/>
    <w:semiHidden/>
    <w:rsid w:val="0077321B"/>
    <w:rPr>
      <w:rFonts w:ascii="Calibri" w:hAnsi="Calibri"/>
      <w:kern w:val="2"/>
      <w:sz w:val="18"/>
      <w:szCs w:val="18"/>
    </w:rPr>
  </w:style>
  <w:style w:type="paragraph" w:styleId="ab">
    <w:name w:val="annotation text"/>
    <w:basedOn w:val="a0"/>
    <w:link w:val="Char3"/>
    <w:uiPriority w:val="99"/>
    <w:pPr>
      <w:jc w:val="left"/>
    </w:pPr>
  </w:style>
  <w:style w:type="character" w:customStyle="1" w:styleId="Char3">
    <w:name w:val="批注文字 Char"/>
    <w:link w:val="ab"/>
    <w:uiPriority w:val="99"/>
    <w:semiHidden/>
    <w:rsid w:val="0077321B"/>
    <w:rPr>
      <w:rFonts w:ascii="Calibri" w:hAnsi="Calibri"/>
      <w:kern w:val="2"/>
      <w:sz w:val="21"/>
      <w:szCs w:val="22"/>
    </w:rPr>
  </w:style>
  <w:style w:type="paragraph" w:styleId="ac">
    <w:name w:val="Normal (Web)"/>
    <w:aliases w:val="普通 (Web)"/>
    <w:basedOn w:val="a0"/>
    <w:pPr>
      <w:widowControl/>
      <w:spacing w:before="100" w:beforeAutospacing="1" w:after="100" w:afterAutospacing="1"/>
      <w:jc w:val="left"/>
    </w:pPr>
    <w:rPr>
      <w:rFonts w:ascii="宋体" w:hAnsi="宋体"/>
      <w:kern w:val="0"/>
      <w:sz w:val="24"/>
    </w:rPr>
  </w:style>
  <w:style w:type="paragraph" w:styleId="aa">
    <w:name w:val="footer"/>
    <w:basedOn w:val="a0"/>
    <w:link w:val="Char2"/>
    <w:uiPriority w:val="99"/>
    <w:pPr>
      <w:tabs>
        <w:tab w:val="center" w:pos="4153"/>
        <w:tab w:val="right" w:pos="8306"/>
      </w:tabs>
      <w:snapToGrid w:val="0"/>
      <w:jc w:val="left"/>
    </w:pPr>
    <w:rPr>
      <w:sz w:val="18"/>
      <w:szCs w:val="18"/>
    </w:rPr>
  </w:style>
  <w:style w:type="character" w:customStyle="1" w:styleId="FooterChar1">
    <w:name w:val="Footer Char1"/>
    <w:uiPriority w:val="99"/>
    <w:semiHidden/>
    <w:rsid w:val="0077321B"/>
    <w:rPr>
      <w:rFonts w:ascii="Calibri" w:hAnsi="Calibri"/>
      <w:kern w:val="2"/>
      <w:sz w:val="18"/>
      <w:szCs w:val="18"/>
    </w:rPr>
  </w:style>
  <w:style w:type="paragraph" w:styleId="a6">
    <w:name w:val="Balloon Text"/>
    <w:basedOn w:val="a0"/>
    <w:link w:val="Char"/>
    <w:uiPriority w:val="99"/>
    <w:rPr>
      <w:sz w:val="18"/>
      <w:szCs w:val="18"/>
    </w:rPr>
  </w:style>
  <w:style w:type="character" w:customStyle="1" w:styleId="BalloonTextChar1">
    <w:name w:val="Balloon Text Char1"/>
    <w:uiPriority w:val="99"/>
    <w:semiHidden/>
    <w:rsid w:val="0077321B"/>
    <w:rPr>
      <w:rFonts w:ascii="Calibri" w:hAnsi="Calibri"/>
      <w:kern w:val="2"/>
      <w:sz w:val="0"/>
      <w:szCs w:val="0"/>
    </w:rPr>
  </w:style>
  <w:style w:type="paragraph" w:styleId="ad">
    <w:name w:val="annotation subject"/>
    <w:basedOn w:val="ab"/>
    <w:next w:val="ab"/>
    <w:link w:val="Char4"/>
    <w:uiPriority w:val="99"/>
    <w:rPr>
      <w:b/>
      <w:bCs/>
    </w:rPr>
  </w:style>
  <w:style w:type="character" w:customStyle="1" w:styleId="Char4">
    <w:name w:val="批注主题 Char"/>
    <w:link w:val="ad"/>
    <w:uiPriority w:val="99"/>
    <w:semiHidden/>
    <w:rsid w:val="0077321B"/>
    <w:rPr>
      <w:rFonts w:ascii="Calibri" w:hAnsi="Calibri"/>
      <w:b/>
      <w:bCs/>
      <w:kern w:val="2"/>
      <w:sz w:val="21"/>
      <w:szCs w:val="22"/>
    </w:rPr>
  </w:style>
  <w:style w:type="paragraph" w:customStyle="1" w:styleId="Char5">
    <w:name w:val="Char"/>
    <w:basedOn w:val="a0"/>
    <w:pPr>
      <w:widowControl/>
      <w:spacing w:line="300" w:lineRule="auto"/>
      <w:ind w:firstLineChars="200" w:firstLine="200"/>
    </w:pPr>
  </w:style>
  <w:style w:type="paragraph" w:customStyle="1" w:styleId="Char20">
    <w:name w:val="Char2"/>
    <w:basedOn w:val="a0"/>
    <w:pPr>
      <w:widowControl/>
      <w:spacing w:line="300" w:lineRule="auto"/>
      <w:ind w:firstLineChars="200" w:firstLine="200"/>
    </w:pPr>
    <w:rPr>
      <w:rFonts w:ascii="Verdana" w:hAnsi="Verdana"/>
      <w:kern w:val="0"/>
      <w:szCs w:val="20"/>
      <w:lang w:eastAsia="en-US"/>
    </w:rPr>
  </w:style>
  <w:style w:type="paragraph" w:customStyle="1" w:styleId="CharCharCharCharCharCharCharCharCharCharCharCharCharCharCharCharCharCharChar">
    <w:name w:val="Char Char Char Char Char Char Char Char Char Char Char Char Char Char Char Char Char Char Char"/>
    <w:basedOn w:val="a0"/>
    <w:pPr>
      <w:widowControl/>
      <w:spacing w:line="300" w:lineRule="auto"/>
      <w:ind w:firstLineChars="200" w:firstLine="200"/>
    </w:pPr>
    <w:rPr>
      <w:rFonts w:ascii="Verdana" w:hAnsi="Verdana"/>
      <w:kern w:val="0"/>
      <w:szCs w:val="20"/>
      <w:lang w:eastAsia="en-US"/>
    </w:rPr>
  </w:style>
  <w:style w:type="paragraph" w:customStyle="1" w:styleId="ListParagraph1">
    <w:name w:val="List Paragraph1"/>
    <w:basedOn w:val="a0"/>
    <w:pPr>
      <w:ind w:firstLineChars="200" w:firstLine="420"/>
    </w:pPr>
  </w:style>
  <w:style w:type="paragraph" w:customStyle="1" w:styleId="ae">
    <w:name w:val="目前用的"/>
    <w:basedOn w:val="a0"/>
    <w:pPr>
      <w:tabs>
        <w:tab w:val="center" w:pos="5190"/>
      </w:tabs>
      <w:spacing w:line="400" w:lineRule="exact"/>
      <w:ind w:rightChars="12" w:right="25"/>
    </w:pPr>
    <w:rPr>
      <w:rFonts w:ascii="Times New Roman" w:hAnsi="Times New Roman"/>
      <w:b/>
      <w:szCs w:val="21"/>
    </w:rPr>
  </w:style>
  <w:style w:type="paragraph" w:customStyle="1" w:styleId="NormalWeb1">
    <w:name w:val="Normal (Web)1"/>
    <w:basedOn w:val="a0"/>
    <w:pPr>
      <w:widowControl/>
      <w:spacing w:before="100" w:beforeAutospacing="1" w:after="100" w:afterAutospacing="1"/>
      <w:jc w:val="left"/>
    </w:pPr>
    <w:rPr>
      <w:rFonts w:ascii="宋体" w:hAnsi="宋体"/>
      <w:kern w:val="0"/>
      <w:sz w:val="24"/>
      <w:szCs w:val="24"/>
    </w:rPr>
  </w:style>
  <w:style w:type="paragraph" w:customStyle="1" w:styleId="a7">
    <w:name w:val="少儿简体"/>
    <w:basedOn w:val="a0"/>
    <w:link w:val="Char0"/>
    <w:pPr>
      <w:adjustRightInd w:val="0"/>
      <w:snapToGrid w:val="0"/>
    </w:pPr>
    <w:rPr>
      <w:rFonts w:ascii="方正少儿简体" w:eastAsia="方正少儿简体" w:hAnsi="宋体"/>
      <w:szCs w:val="21"/>
    </w:rPr>
  </w:style>
  <w:style w:type="paragraph" w:customStyle="1" w:styleId="11">
    <w:name w:val="列出段落1"/>
    <w:basedOn w:val="a0"/>
    <w:link w:val="ListParagraphChar"/>
    <w:pPr>
      <w:ind w:firstLineChars="200" w:firstLine="420"/>
    </w:pPr>
  </w:style>
  <w:style w:type="character" w:styleId="af">
    <w:name w:val="Hyperlink"/>
    <w:rsid w:val="00E66496"/>
    <w:rPr>
      <w:color w:val="0000FF"/>
      <w:u w:val="single"/>
    </w:rPr>
  </w:style>
  <w:style w:type="paragraph" w:customStyle="1" w:styleId="af0">
    <w:name w:val="流程小标题"/>
    <w:basedOn w:val="a0"/>
    <w:rsid w:val="00E66496"/>
    <w:rPr>
      <w:rFonts w:ascii="黑体" w:eastAsia="黑体" w:hAnsi="宋体"/>
      <w:b/>
      <w:szCs w:val="21"/>
    </w:rPr>
  </w:style>
  <w:style w:type="character" w:customStyle="1" w:styleId="af1">
    <w:name w:val="流程标题"/>
    <w:rsid w:val="00E66496"/>
    <w:rPr>
      <w:rFonts w:ascii="Times New Roman" w:eastAsia="黑体" w:hAnsi="Times New Roman"/>
      <w:b/>
      <w:sz w:val="30"/>
    </w:rPr>
  </w:style>
  <w:style w:type="paragraph" w:styleId="af2">
    <w:name w:val="Plain Text"/>
    <w:aliases w:val="标题1,纯文本 Char Char,普通文字 Char,Plain Text,Char Char Char,普通文字,标题1 Char Char,纯文本 Char1,纯文本 Char Char1,标题1 Char Char Char Char Char,标题1 Char Char Char Char,纯文本 Char Char1 Char Char Char,游数的,游数的格式,Plain Te, Char"/>
    <w:basedOn w:val="a0"/>
    <w:link w:val="Char6"/>
    <w:rsid w:val="00E66496"/>
    <w:rPr>
      <w:rFonts w:ascii="宋体" w:hAnsi="Courier New" w:cs="Courier New"/>
      <w:szCs w:val="21"/>
    </w:rPr>
  </w:style>
  <w:style w:type="character" w:customStyle="1" w:styleId="Char6">
    <w:name w:val="纯文本 Char"/>
    <w:aliases w:val="标题1 Char,纯文本 Char Char Char,普通文字 Char Char,Plain Text Char,Char Char Char Char,普通文字 Char1,标题1 Char Char Char,纯文本 Char1 Char,纯文本 Char Char1 Char,标题1 Char Char Char Char Char Char,标题1 Char Char Char Char Char1,纯文本 Char Char1 Char Char Char Char"/>
    <w:link w:val="af2"/>
    <w:locked/>
    <w:rsid w:val="00E66496"/>
    <w:rPr>
      <w:rFonts w:ascii="宋体" w:hAnsi="Courier New"/>
      <w:kern w:val="2"/>
      <w:sz w:val="21"/>
    </w:rPr>
  </w:style>
  <w:style w:type="paragraph" w:customStyle="1" w:styleId="12">
    <w:name w:val="学而思　标题1"/>
    <w:basedOn w:val="a0"/>
    <w:rsid w:val="00E66496"/>
    <w:pPr>
      <w:jc w:val="center"/>
    </w:pPr>
    <w:rPr>
      <w:rFonts w:ascii="黑体" w:eastAsia="黑体" w:hAnsi="Times New Roman"/>
      <w:b/>
      <w:bCs/>
      <w:sz w:val="32"/>
      <w:szCs w:val="32"/>
    </w:rPr>
  </w:style>
  <w:style w:type="paragraph" w:customStyle="1" w:styleId="af3">
    <w:name w:val="学而思正文"/>
    <w:basedOn w:val="a0"/>
    <w:rsid w:val="00E66496"/>
    <w:pPr>
      <w:spacing w:line="360" w:lineRule="exact"/>
    </w:pPr>
    <w:rPr>
      <w:rFonts w:ascii="宋体" w:hAnsi="宋体" w:cs="宋体"/>
      <w:b/>
      <w:bCs/>
      <w:szCs w:val="20"/>
    </w:rPr>
  </w:style>
  <w:style w:type="paragraph" w:customStyle="1" w:styleId="20">
    <w:name w:val="学而思标题2"/>
    <w:basedOn w:val="a0"/>
    <w:rsid w:val="00E66496"/>
    <w:pPr>
      <w:spacing w:line="360" w:lineRule="exact"/>
    </w:pPr>
    <w:rPr>
      <w:rFonts w:ascii="宋体" w:hAnsi="宋体" w:cs="宋体"/>
      <w:b/>
      <w:bCs/>
      <w:sz w:val="24"/>
      <w:szCs w:val="20"/>
    </w:rPr>
  </w:style>
  <w:style w:type="table" w:styleId="af4">
    <w:name w:val="Table Grid"/>
    <w:basedOn w:val="a2"/>
    <w:uiPriority w:val="59"/>
    <w:rsid w:val="00E6649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0"/>
    <w:next w:val="a0"/>
    <w:rsid w:val="00E66496"/>
    <w:pPr>
      <w:tabs>
        <w:tab w:val="center" w:pos="4160"/>
        <w:tab w:val="right" w:pos="8300"/>
      </w:tabs>
    </w:pPr>
    <w:rPr>
      <w:rFonts w:ascii="Times New Roman" w:hAnsi="Times New Roman"/>
      <w:szCs w:val="24"/>
    </w:rPr>
  </w:style>
  <w:style w:type="paragraph" w:styleId="af5">
    <w:name w:val="Body Text Indent"/>
    <w:basedOn w:val="a0"/>
    <w:link w:val="Char7"/>
    <w:rsid w:val="00E66496"/>
    <w:pPr>
      <w:tabs>
        <w:tab w:val="left" w:pos="984"/>
      </w:tabs>
      <w:ind w:left="732" w:firstLineChars="293" w:firstLine="527"/>
    </w:pPr>
    <w:rPr>
      <w:rFonts w:ascii="华文宋体" w:eastAsia="华文宋体" w:hAnsi="华文宋体"/>
      <w:bCs/>
      <w:sz w:val="18"/>
      <w:szCs w:val="18"/>
    </w:rPr>
  </w:style>
  <w:style w:type="character" w:customStyle="1" w:styleId="Char7">
    <w:name w:val="正文文本缩进 Char"/>
    <w:link w:val="af5"/>
    <w:locked/>
    <w:rsid w:val="00E66496"/>
    <w:rPr>
      <w:rFonts w:ascii="华文宋体" w:eastAsia="华文宋体" w:hAnsi="华文宋体"/>
      <w:kern w:val="2"/>
      <w:sz w:val="18"/>
    </w:rPr>
  </w:style>
  <w:style w:type="paragraph" w:styleId="af6">
    <w:name w:val="List"/>
    <w:basedOn w:val="a0"/>
    <w:rsid w:val="00E66496"/>
    <w:pPr>
      <w:ind w:left="200" w:hangingChars="200" w:hanging="200"/>
    </w:pPr>
    <w:rPr>
      <w:rFonts w:ascii="Times New Roman" w:hAnsi="Times New Roman"/>
      <w:szCs w:val="24"/>
    </w:rPr>
  </w:style>
  <w:style w:type="paragraph" w:styleId="af7">
    <w:name w:val="Body Text"/>
    <w:basedOn w:val="a0"/>
    <w:link w:val="Char8"/>
    <w:rsid w:val="00E66496"/>
    <w:pPr>
      <w:spacing w:after="120"/>
    </w:pPr>
  </w:style>
  <w:style w:type="character" w:customStyle="1" w:styleId="Char8">
    <w:name w:val="正文文本 Char"/>
    <w:link w:val="af7"/>
    <w:locked/>
    <w:rsid w:val="00E66496"/>
    <w:rPr>
      <w:rFonts w:ascii="Calibri" w:hAnsi="Calibri"/>
      <w:kern w:val="2"/>
      <w:sz w:val="22"/>
    </w:rPr>
  </w:style>
  <w:style w:type="paragraph" w:customStyle="1" w:styleId="Char10">
    <w:name w:val="Char1"/>
    <w:basedOn w:val="a0"/>
    <w:autoRedefine/>
    <w:rsid w:val="00E66496"/>
    <w:pPr>
      <w:widowControl/>
      <w:spacing w:line="300" w:lineRule="auto"/>
      <w:ind w:firstLineChars="200" w:firstLine="200"/>
    </w:pPr>
    <w:rPr>
      <w:rFonts w:ascii="Verdana" w:hAnsi="Verdana" w:cs="Verdana"/>
      <w:kern w:val="0"/>
      <w:szCs w:val="21"/>
      <w:lang w:eastAsia="en-US"/>
    </w:rPr>
  </w:style>
  <w:style w:type="character" w:customStyle="1" w:styleId="15">
    <w:name w:val="样式 图案: 15% (自动设置 前景 白色 背景)"/>
    <w:rsid w:val="00E66496"/>
    <w:rPr>
      <w:shd w:val="pct50" w:color="auto" w:fill="FFFFFF"/>
    </w:rPr>
  </w:style>
  <w:style w:type="character" w:customStyle="1" w:styleId="CharChar">
    <w:name w:val="Char Char"/>
    <w:rsid w:val="00E66496"/>
    <w:rPr>
      <w:rFonts w:ascii="Arial" w:eastAsia="黑体" w:hAnsi="Arial"/>
      <w:b/>
      <w:kern w:val="2"/>
      <w:sz w:val="32"/>
      <w:lang w:val="en-US" w:eastAsia="zh-CN"/>
    </w:rPr>
  </w:style>
  <w:style w:type="paragraph" w:styleId="HTML">
    <w:name w:val="HTML Preformatted"/>
    <w:basedOn w:val="a0"/>
    <w:link w:val="HTMLChar"/>
    <w:rsid w:val="00E6649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link w:val="HTML"/>
    <w:uiPriority w:val="99"/>
    <w:locked/>
    <w:rsid w:val="00E66496"/>
    <w:rPr>
      <w:rFonts w:ascii="宋体" w:eastAsia="宋体"/>
      <w:sz w:val="24"/>
    </w:rPr>
  </w:style>
  <w:style w:type="character" w:customStyle="1" w:styleId="CharChar1">
    <w:name w:val="Char Char1"/>
    <w:rsid w:val="00E66496"/>
    <w:rPr>
      <w:rFonts w:ascii="Arial" w:eastAsia="黑体" w:hAnsi="Arial"/>
      <w:b/>
      <w:kern w:val="2"/>
      <w:sz w:val="32"/>
      <w:lang w:val="en-US" w:eastAsia="zh-CN"/>
    </w:rPr>
  </w:style>
  <w:style w:type="paragraph" w:customStyle="1" w:styleId="21">
    <w:name w:val="样式2"/>
    <w:basedOn w:val="a0"/>
    <w:rsid w:val="00E66496"/>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e"/>
    <w:rsid w:val="00E66496"/>
    <w:rPr>
      <w:rFonts w:ascii="楷体_GB2312" w:eastAsia="楷体_GB2312"/>
      <w:b w:val="0"/>
    </w:rPr>
  </w:style>
  <w:style w:type="paragraph" w:styleId="af8">
    <w:name w:val="List Paragraph"/>
    <w:basedOn w:val="a0"/>
    <w:link w:val="Char9"/>
    <w:qFormat/>
    <w:rsid w:val="00E66496"/>
    <w:pPr>
      <w:ind w:firstLineChars="200" w:firstLine="420"/>
    </w:pPr>
  </w:style>
  <w:style w:type="character" w:styleId="af9">
    <w:name w:val="FollowedHyperlink"/>
    <w:rsid w:val="00E66496"/>
    <w:rPr>
      <w:color w:val="800080"/>
      <w:u w:val="single"/>
    </w:rPr>
  </w:style>
  <w:style w:type="character" w:customStyle="1" w:styleId="Char9">
    <w:name w:val="列出段落 Char"/>
    <w:link w:val="af8"/>
    <w:locked/>
    <w:rsid w:val="00E66496"/>
    <w:rPr>
      <w:rFonts w:ascii="Calibri" w:hAnsi="Calibri"/>
      <w:kern w:val="2"/>
      <w:sz w:val="22"/>
    </w:rPr>
  </w:style>
  <w:style w:type="character" w:customStyle="1" w:styleId="150">
    <w:name w:val="15"/>
    <w:rsid w:val="00E66496"/>
    <w:rPr>
      <w:rFonts w:ascii="Times New Roman" w:hAnsi="Times New Roman"/>
      <w:b/>
      <w:sz w:val="20"/>
    </w:rPr>
  </w:style>
  <w:style w:type="numbering" w:customStyle="1" w:styleId="1">
    <w:name w:val="样式1"/>
    <w:rsid w:val="0077321B"/>
    <w:pPr>
      <w:numPr>
        <w:numId w:val="5"/>
      </w:numPr>
    </w:pPr>
  </w:style>
  <w:style w:type="numbering" w:customStyle="1" w:styleId="a">
    <w:name w:val="最喜欢用的"/>
    <w:rsid w:val="0077321B"/>
    <w:pPr>
      <w:numPr>
        <w:numId w:val="6"/>
      </w:numPr>
    </w:pPr>
  </w:style>
  <w:style w:type="numbering" w:customStyle="1" w:styleId="0964">
    <w:name w:val="样式 样式 编号 (复杂文种)五号 (西文)粗体 深红 段前: 0 厘米 悬挂缩进: 9.64 字符 + 多级符号 宋体"/>
    <w:rsid w:val="0077321B"/>
    <w:pPr>
      <w:numPr>
        <w:numId w:val="7"/>
      </w:numPr>
    </w:pPr>
  </w:style>
  <w:style w:type="paragraph" w:customStyle="1" w:styleId="afa">
    <w:name w:val="故事标题"/>
    <w:basedOn w:val="a0"/>
    <w:rsid w:val="00F07043"/>
    <w:pPr>
      <w:jc w:val="center"/>
    </w:pPr>
    <w:rPr>
      <w:rFonts w:ascii="华文新魏" w:eastAsia="华文新魏" w:hAnsi="Times New Roman"/>
      <w:sz w:val="48"/>
      <w:szCs w:val="48"/>
    </w:rPr>
  </w:style>
  <w:style w:type="paragraph" w:customStyle="1" w:styleId="afb">
    <w:name w:val="环保标题"/>
    <w:basedOn w:val="a0"/>
    <w:link w:val="Chara"/>
    <w:rsid w:val="00F07043"/>
    <w:pPr>
      <w:jc w:val="center"/>
    </w:pPr>
    <w:rPr>
      <w:rFonts w:ascii="华文新魏" w:eastAsia="华文新魏" w:hAnsi="Times New Roman"/>
      <w:sz w:val="48"/>
      <w:szCs w:val="48"/>
    </w:rPr>
  </w:style>
  <w:style w:type="character" w:customStyle="1" w:styleId="Chara">
    <w:name w:val="环保标题 Char"/>
    <w:link w:val="afb"/>
    <w:rsid w:val="00F07043"/>
    <w:rPr>
      <w:rFonts w:ascii="华文新魏" w:eastAsia="华文新魏"/>
      <w:kern w:val="2"/>
      <w:sz w:val="48"/>
      <w:szCs w:val="48"/>
    </w:rPr>
  </w:style>
  <w:style w:type="paragraph" w:customStyle="1" w:styleId="a20">
    <w:name w:val="a2"/>
    <w:basedOn w:val="a0"/>
    <w:link w:val="a2Char"/>
    <w:rsid w:val="00F07043"/>
    <w:rPr>
      <w:rFonts w:ascii="方正卡通简体" w:eastAsia="方正卡通简体" w:hAnsi="宋体"/>
      <w:color w:val="663300"/>
      <w:szCs w:val="21"/>
    </w:rPr>
  </w:style>
  <w:style w:type="character" w:customStyle="1" w:styleId="a2Char">
    <w:name w:val="a2 Char"/>
    <w:link w:val="a20"/>
    <w:rsid w:val="00F07043"/>
    <w:rPr>
      <w:rFonts w:ascii="方正卡通简体" w:eastAsia="方正卡通简体" w:hAnsi="宋体"/>
      <w:color w:val="663300"/>
      <w:kern w:val="2"/>
      <w:sz w:val="21"/>
      <w:szCs w:val="21"/>
    </w:rPr>
  </w:style>
  <w:style w:type="character" w:customStyle="1" w:styleId="CharChar2">
    <w:name w:val="Char Char2"/>
    <w:rsid w:val="00F07043"/>
    <w:rPr>
      <w:rFonts w:ascii="Arial" w:eastAsia="黑体" w:hAnsi="Arial"/>
      <w:b/>
      <w:bCs/>
      <w:kern w:val="2"/>
      <w:sz w:val="32"/>
      <w:szCs w:val="32"/>
      <w:lang w:val="en-US" w:eastAsia="zh-CN" w:bidi="ar-SA"/>
    </w:rPr>
  </w:style>
  <w:style w:type="paragraph" w:customStyle="1" w:styleId="Char11">
    <w:name w:val="Char1"/>
    <w:basedOn w:val="a0"/>
    <w:autoRedefine/>
    <w:rsid w:val="00F07043"/>
    <w:pPr>
      <w:widowControl/>
      <w:spacing w:line="300" w:lineRule="auto"/>
      <w:ind w:firstLineChars="200" w:firstLine="200"/>
    </w:pPr>
    <w:rPr>
      <w:rFonts w:ascii="Verdana" w:hAnsi="Verdana" w:cs="Verdana"/>
      <w:kern w:val="0"/>
      <w:szCs w:val="21"/>
      <w:lang w:eastAsia="en-US"/>
    </w:rPr>
  </w:style>
  <w:style w:type="character" w:customStyle="1" w:styleId="CharChar0">
    <w:name w:val="Char Char"/>
    <w:rsid w:val="00F07043"/>
    <w:rPr>
      <w:rFonts w:ascii="Arial" w:eastAsia="黑体" w:hAnsi="Arial"/>
      <w:b/>
      <w:bCs/>
      <w:kern w:val="2"/>
      <w:sz w:val="32"/>
      <w:szCs w:val="32"/>
      <w:lang w:val="en-US" w:eastAsia="zh-CN" w:bidi="ar-SA"/>
    </w:rPr>
  </w:style>
  <w:style w:type="character" w:customStyle="1" w:styleId="CharChar10">
    <w:name w:val="Char Char1"/>
    <w:rsid w:val="00F07043"/>
    <w:rPr>
      <w:rFonts w:ascii="Arial" w:eastAsia="黑体" w:hAnsi="Arial"/>
      <w:b/>
      <w:bCs/>
      <w:kern w:val="2"/>
      <w:sz w:val="32"/>
      <w:szCs w:val="32"/>
      <w:lang w:val="en-US" w:eastAsia="zh-CN" w:bidi="ar-SA"/>
    </w:rPr>
  </w:style>
  <w:style w:type="paragraph" w:customStyle="1" w:styleId="Charb">
    <w:name w:val="Char"/>
    <w:basedOn w:val="a0"/>
    <w:autoRedefine/>
    <w:rsid w:val="00F07043"/>
    <w:pPr>
      <w:widowControl/>
      <w:spacing w:line="300" w:lineRule="auto"/>
      <w:ind w:firstLineChars="200" w:firstLine="200"/>
    </w:pPr>
    <w:rPr>
      <w:rFonts w:ascii="Verdana" w:hAnsi="Verdana"/>
      <w:kern w:val="0"/>
      <w:szCs w:val="20"/>
      <w:lang w:eastAsia="en-US"/>
    </w:rPr>
  </w:style>
  <w:style w:type="paragraph" w:customStyle="1" w:styleId="22">
    <w:name w:val="列出段落2"/>
    <w:basedOn w:val="a0"/>
    <w:rsid w:val="00F07043"/>
    <w:pPr>
      <w:ind w:firstLineChars="200" w:firstLine="420"/>
    </w:pPr>
  </w:style>
  <w:style w:type="paragraph" w:customStyle="1" w:styleId="CharCharCharCharCharCharCharCharChar">
    <w:name w:val="Char Char Char Char Char Char Char Char Char"/>
    <w:basedOn w:val="a0"/>
    <w:rsid w:val="00193350"/>
    <w:pPr>
      <w:widowControl/>
      <w:spacing w:line="300" w:lineRule="auto"/>
      <w:ind w:firstLineChars="200" w:firstLine="200"/>
    </w:pPr>
    <w:rPr>
      <w:rFonts w:ascii="Times New Roman" w:hAnsi="Times New Roman"/>
      <w:kern w:val="0"/>
      <w:szCs w:val="20"/>
    </w:rPr>
  </w:style>
  <w:style w:type="paragraph" w:customStyle="1" w:styleId="Char3Char">
    <w:name w:val="Char3 Char"/>
    <w:basedOn w:val="a0"/>
    <w:rsid w:val="00193350"/>
    <w:pPr>
      <w:widowControl/>
      <w:spacing w:line="300" w:lineRule="auto"/>
      <w:ind w:firstLineChars="200" w:firstLine="200"/>
    </w:pPr>
    <w:rPr>
      <w:rFonts w:ascii="Times New Roman" w:hAnsi="Times New Roman"/>
      <w:szCs w:val="20"/>
    </w:rPr>
  </w:style>
  <w:style w:type="paragraph" w:customStyle="1" w:styleId="Char12">
    <w:name w:val="Char1"/>
    <w:basedOn w:val="a0"/>
    <w:autoRedefine/>
    <w:rsid w:val="00193350"/>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CharCharCharCharCharCharCharChar0">
    <w:name w:val="Char Char Char Char Char Char Char Char Char"/>
    <w:basedOn w:val="a0"/>
    <w:rsid w:val="00431ADE"/>
    <w:pPr>
      <w:widowControl/>
      <w:spacing w:line="300" w:lineRule="auto"/>
      <w:ind w:firstLineChars="200" w:firstLine="200"/>
    </w:pPr>
    <w:rPr>
      <w:rFonts w:ascii="Times New Roman" w:hAnsi="Times New Roman"/>
      <w:kern w:val="0"/>
      <w:szCs w:val="20"/>
    </w:rPr>
  </w:style>
  <w:style w:type="paragraph" w:customStyle="1" w:styleId="Char3CharCharCharCharCharChar">
    <w:name w:val="Char3 Char Char Char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30">
    <w:name w:val="Char3"/>
    <w:basedOn w:val="a0"/>
    <w:autoRedefine/>
    <w:rsid w:val="00431ADE"/>
    <w:pPr>
      <w:widowControl/>
      <w:spacing w:line="300" w:lineRule="auto"/>
      <w:ind w:firstLineChars="200" w:firstLine="200"/>
    </w:pPr>
    <w:rPr>
      <w:rFonts w:ascii="Verdana" w:hAnsi="Verdana"/>
      <w:kern w:val="0"/>
      <w:szCs w:val="20"/>
      <w:lang w:eastAsia="en-US"/>
    </w:rPr>
  </w:style>
  <w:style w:type="character" w:customStyle="1" w:styleId="mathjye">
    <w:name w:val="mathjye"/>
    <w:basedOn w:val="a1"/>
    <w:rsid w:val="003D0C99"/>
  </w:style>
  <w:style w:type="character" w:customStyle="1" w:styleId="apple-converted-space">
    <w:name w:val="apple-converted-space"/>
    <w:basedOn w:val="a1"/>
    <w:rsid w:val="003D0C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351.bin"/><Relationship Id="rId769" Type="http://schemas.openxmlformats.org/officeDocument/2006/relationships/oleObject" Target="embeddings/oleObject409.bin"/><Relationship Id="rId21" Type="http://schemas.openxmlformats.org/officeDocument/2006/relationships/oleObject" Target="embeddings/oleObject6.bin"/><Relationship Id="rId324" Type="http://schemas.openxmlformats.org/officeDocument/2006/relationships/oleObject" Target="embeddings/oleObject158.bin"/><Relationship Id="rId531" Type="http://schemas.openxmlformats.org/officeDocument/2006/relationships/oleObject" Target="embeddings/oleObject267.bin"/><Relationship Id="rId629" Type="http://schemas.openxmlformats.org/officeDocument/2006/relationships/image" Target="media/image297.wmf"/><Relationship Id="rId170" Type="http://schemas.openxmlformats.org/officeDocument/2006/relationships/image" Target="media/image80.wmf"/><Relationship Id="rId268" Type="http://schemas.openxmlformats.org/officeDocument/2006/relationships/oleObject" Target="embeddings/oleObject130.bin"/><Relationship Id="rId475" Type="http://schemas.openxmlformats.org/officeDocument/2006/relationships/image" Target="media/image229.wmf"/><Relationship Id="rId682" Type="http://schemas.openxmlformats.org/officeDocument/2006/relationships/oleObject" Target="embeddings/oleObject356.bin"/><Relationship Id="rId32" Type="http://schemas.openxmlformats.org/officeDocument/2006/relationships/image" Target="media/image13.wmf"/><Relationship Id="rId128" Type="http://schemas.openxmlformats.org/officeDocument/2006/relationships/oleObject" Target="embeddings/oleObject60.bin"/><Relationship Id="rId335" Type="http://schemas.openxmlformats.org/officeDocument/2006/relationships/oleObject" Target="embeddings/oleObject164.bin"/><Relationship Id="rId542" Type="http://schemas.openxmlformats.org/officeDocument/2006/relationships/image" Target="media/image261.wmf"/><Relationship Id="rId181" Type="http://schemas.openxmlformats.org/officeDocument/2006/relationships/oleObject" Target="embeddings/oleObject87.bin"/><Relationship Id="rId402" Type="http://schemas.openxmlformats.org/officeDocument/2006/relationships/image" Target="media/image193.wmf"/><Relationship Id="rId279" Type="http://schemas.openxmlformats.org/officeDocument/2006/relationships/image" Target="media/image135.wmf"/><Relationship Id="rId486" Type="http://schemas.openxmlformats.org/officeDocument/2006/relationships/oleObject" Target="embeddings/oleObject243.bin"/><Relationship Id="rId693" Type="http://schemas.openxmlformats.org/officeDocument/2006/relationships/image" Target="media/image323.wmf"/><Relationship Id="rId707" Type="http://schemas.openxmlformats.org/officeDocument/2006/relationships/oleObject" Target="embeddings/oleObject370.bin"/><Relationship Id="rId43" Type="http://schemas.openxmlformats.org/officeDocument/2006/relationships/oleObject" Target="embeddings/oleObject17.bin"/><Relationship Id="rId139" Type="http://schemas.openxmlformats.org/officeDocument/2006/relationships/oleObject" Target="embeddings/oleObject66.bin"/><Relationship Id="rId290" Type="http://schemas.openxmlformats.org/officeDocument/2006/relationships/oleObject" Target="embeddings/oleObject141.bin"/><Relationship Id="rId304" Type="http://schemas.openxmlformats.org/officeDocument/2006/relationships/oleObject" Target="embeddings/oleObject148.bin"/><Relationship Id="rId346" Type="http://schemas.openxmlformats.org/officeDocument/2006/relationships/image" Target="media/image168.wmf"/><Relationship Id="rId388" Type="http://schemas.openxmlformats.org/officeDocument/2006/relationships/image" Target="media/image186.wmf"/><Relationship Id="rId511" Type="http://schemas.openxmlformats.org/officeDocument/2006/relationships/oleObject" Target="embeddings/oleObject256.bin"/><Relationship Id="rId553" Type="http://schemas.openxmlformats.org/officeDocument/2006/relationships/oleObject" Target="embeddings/oleObject279.bin"/><Relationship Id="rId609" Type="http://schemas.openxmlformats.org/officeDocument/2006/relationships/oleObject" Target="embeddings/oleObject312.bin"/><Relationship Id="rId760" Type="http://schemas.openxmlformats.org/officeDocument/2006/relationships/image" Target="media/image349.wmf"/><Relationship Id="rId85" Type="http://schemas.openxmlformats.org/officeDocument/2006/relationships/oleObject" Target="embeddings/oleObject38.bin"/><Relationship Id="rId150" Type="http://schemas.openxmlformats.org/officeDocument/2006/relationships/oleObject" Target="embeddings/oleObject72.bin"/><Relationship Id="rId192" Type="http://schemas.openxmlformats.org/officeDocument/2006/relationships/header" Target="header2.xml"/><Relationship Id="rId206" Type="http://schemas.openxmlformats.org/officeDocument/2006/relationships/oleObject" Target="embeddings/oleObject99.bin"/><Relationship Id="rId413" Type="http://schemas.openxmlformats.org/officeDocument/2006/relationships/oleObject" Target="embeddings/oleObject206.bin"/><Relationship Id="rId595" Type="http://schemas.openxmlformats.org/officeDocument/2006/relationships/image" Target="media/image283.wmf"/><Relationship Id="rId248" Type="http://schemas.openxmlformats.org/officeDocument/2006/relationships/image" Target="media/image120.wmf"/><Relationship Id="rId455" Type="http://schemas.openxmlformats.org/officeDocument/2006/relationships/image" Target="media/image219.wmf"/><Relationship Id="rId497" Type="http://schemas.openxmlformats.org/officeDocument/2006/relationships/image" Target="media/image240.wmf"/><Relationship Id="rId620" Type="http://schemas.openxmlformats.org/officeDocument/2006/relationships/oleObject" Target="embeddings/oleObject319.bin"/><Relationship Id="rId662" Type="http://schemas.openxmlformats.org/officeDocument/2006/relationships/oleObject" Target="embeddings/oleObject343.bin"/><Relationship Id="rId718" Type="http://schemas.openxmlformats.org/officeDocument/2006/relationships/oleObject" Target="embeddings/oleObject375.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image" Target="media/image153.wmf"/><Relationship Id="rId357" Type="http://schemas.openxmlformats.org/officeDocument/2006/relationships/oleObject" Target="embeddings/oleObject175.bin"/><Relationship Id="rId522" Type="http://schemas.openxmlformats.org/officeDocument/2006/relationships/oleObject" Target="embeddings/oleObject262.bin"/><Relationship Id="rId54" Type="http://schemas.openxmlformats.org/officeDocument/2006/relationships/oleObject" Target="embeddings/oleObject22.bin"/><Relationship Id="rId96" Type="http://schemas.openxmlformats.org/officeDocument/2006/relationships/image" Target="media/image45.wmf"/><Relationship Id="rId161" Type="http://schemas.openxmlformats.org/officeDocument/2006/relationships/oleObject" Target="embeddings/oleObject78.bin"/><Relationship Id="rId217" Type="http://schemas.openxmlformats.org/officeDocument/2006/relationships/image" Target="media/image104.wmf"/><Relationship Id="rId399" Type="http://schemas.openxmlformats.org/officeDocument/2006/relationships/oleObject" Target="embeddings/oleObject199.bin"/><Relationship Id="rId564" Type="http://schemas.openxmlformats.org/officeDocument/2006/relationships/image" Target="media/image271.wmf"/><Relationship Id="rId771" Type="http://schemas.openxmlformats.org/officeDocument/2006/relationships/oleObject" Target="embeddings/oleObject411.bin"/><Relationship Id="rId259" Type="http://schemas.openxmlformats.org/officeDocument/2006/relationships/image" Target="media/image125.wmf"/><Relationship Id="rId424" Type="http://schemas.openxmlformats.org/officeDocument/2006/relationships/image" Target="media/image204.wmf"/><Relationship Id="rId466" Type="http://schemas.openxmlformats.org/officeDocument/2006/relationships/oleObject" Target="embeddings/oleObject233.bin"/><Relationship Id="rId631" Type="http://schemas.openxmlformats.org/officeDocument/2006/relationships/image" Target="media/image298.wmf"/><Relationship Id="rId673" Type="http://schemas.openxmlformats.org/officeDocument/2006/relationships/image" Target="media/image313.wmf"/><Relationship Id="rId729" Type="http://schemas.openxmlformats.org/officeDocument/2006/relationships/image" Target="media/image340.wmf"/><Relationship Id="rId23" Type="http://schemas.openxmlformats.org/officeDocument/2006/relationships/oleObject" Target="embeddings/oleObject7.bin"/><Relationship Id="rId119" Type="http://schemas.openxmlformats.org/officeDocument/2006/relationships/oleObject" Target="embeddings/oleObject55.bin"/><Relationship Id="rId270" Type="http://schemas.openxmlformats.org/officeDocument/2006/relationships/oleObject" Target="embeddings/oleObject131.bin"/><Relationship Id="rId326" Type="http://schemas.openxmlformats.org/officeDocument/2006/relationships/image" Target="media/image158.wmf"/><Relationship Id="rId533" Type="http://schemas.openxmlformats.org/officeDocument/2006/relationships/oleObject" Target="embeddings/oleObject268.bin"/><Relationship Id="rId65" Type="http://schemas.openxmlformats.org/officeDocument/2006/relationships/oleObject" Target="embeddings/oleObject28.bin"/><Relationship Id="rId130" Type="http://schemas.openxmlformats.org/officeDocument/2006/relationships/oleObject" Target="embeddings/oleObject61.bin"/><Relationship Id="rId368" Type="http://schemas.openxmlformats.org/officeDocument/2006/relationships/image" Target="media/image177.wmf"/><Relationship Id="rId575" Type="http://schemas.openxmlformats.org/officeDocument/2006/relationships/oleObject" Target="embeddings/oleObject291.bin"/><Relationship Id="rId740" Type="http://schemas.openxmlformats.org/officeDocument/2006/relationships/oleObject" Target="embeddings/oleObject390.bin"/><Relationship Id="rId782" Type="http://schemas.openxmlformats.org/officeDocument/2006/relationships/oleObject" Target="embeddings/oleObject421.bin"/><Relationship Id="rId172" Type="http://schemas.openxmlformats.org/officeDocument/2006/relationships/image" Target="media/image81.wmf"/><Relationship Id="rId228" Type="http://schemas.openxmlformats.org/officeDocument/2006/relationships/oleObject" Target="embeddings/oleObject110.bin"/><Relationship Id="rId435" Type="http://schemas.openxmlformats.org/officeDocument/2006/relationships/oleObject" Target="embeddings/oleObject217.bin"/><Relationship Id="rId477" Type="http://schemas.openxmlformats.org/officeDocument/2006/relationships/image" Target="media/image230.wmf"/><Relationship Id="rId600" Type="http://schemas.openxmlformats.org/officeDocument/2006/relationships/image" Target="media/image285.wmf"/><Relationship Id="rId642" Type="http://schemas.openxmlformats.org/officeDocument/2006/relationships/image" Target="media/image302.wmf"/><Relationship Id="rId684" Type="http://schemas.openxmlformats.org/officeDocument/2006/relationships/oleObject" Target="embeddings/oleObject357.bin"/><Relationship Id="rId281" Type="http://schemas.openxmlformats.org/officeDocument/2006/relationships/image" Target="media/image136.wmf"/><Relationship Id="rId337" Type="http://schemas.openxmlformats.org/officeDocument/2006/relationships/oleObject" Target="embeddings/oleObject165.bin"/><Relationship Id="rId502" Type="http://schemas.openxmlformats.org/officeDocument/2006/relationships/oleObject" Target="embeddings/oleObject251.bin"/><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oleObject" Target="embeddings/oleObject189.bin"/><Relationship Id="rId544" Type="http://schemas.openxmlformats.org/officeDocument/2006/relationships/image" Target="media/image262.wmf"/><Relationship Id="rId586" Type="http://schemas.openxmlformats.org/officeDocument/2006/relationships/image" Target="media/image279.wmf"/><Relationship Id="rId751" Type="http://schemas.openxmlformats.org/officeDocument/2006/relationships/oleObject" Target="embeddings/oleObject398.bin"/><Relationship Id="rId793" Type="http://schemas.openxmlformats.org/officeDocument/2006/relationships/oleObject" Target="embeddings/oleObject428.bin"/><Relationship Id="rId807" Type="http://schemas.openxmlformats.org/officeDocument/2006/relationships/header" Target="header6.xml"/><Relationship Id="rId7" Type="http://schemas.openxmlformats.org/officeDocument/2006/relationships/footnotes" Target="footnotes.xml"/><Relationship Id="rId183" Type="http://schemas.openxmlformats.org/officeDocument/2006/relationships/oleObject" Target="embeddings/oleObject89.bin"/><Relationship Id="rId239" Type="http://schemas.openxmlformats.org/officeDocument/2006/relationships/oleObject" Target="embeddings/oleObject115.bin"/><Relationship Id="rId390" Type="http://schemas.openxmlformats.org/officeDocument/2006/relationships/image" Target="media/image187.wmf"/><Relationship Id="rId404" Type="http://schemas.openxmlformats.org/officeDocument/2006/relationships/image" Target="media/image194.wmf"/><Relationship Id="rId446" Type="http://schemas.openxmlformats.org/officeDocument/2006/relationships/image" Target="media/image215.wmf"/><Relationship Id="rId611" Type="http://schemas.openxmlformats.org/officeDocument/2006/relationships/oleObject" Target="embeddings/oleObject313.bin"/><Relationship Id="rId653" Type="http://schemas.openxmlformats.org/officeDocument/2006/relationships/image" Target="media/image307.wmf"/><Relationship Id="rId250" Type="http://schemas.openxmlformats.org/officeDocument/2006/relationships/image" Target="media/image121.wmf"/><Relationship Id="rId292" Type="http://schemas.openxmlformats.org/officeDocument/2006/relationships/oleObject" Target="embeddings/oleObject142.bin"/><Relationship Id="rId306" Type="http://schemas.openxmlformats.org/officeDocument/2006/relationships/oleObject" Target="embeddings/oleObject149.bin"/><Relationship Id="rId488" Type="http://schemas.openxmlformats.org/officeDocument/2006/relationships/oleObject" Target="embeddings/oleObject244.bin"/><Relationship Id="rId695" Type="http://schemas.openxmlformats.org/officeDocument/2006/relationships/image" Target="media/image324.wmf"/><Relationship Id="rId709" Type="http://schemas.openxmlformats.org/officeDocument/2006/relationships/oleObject" Target="embeddings/oleObject371.bin"/><Relationship Id="rId45" Type="http://schemas.openxmlformats.org/officeDocument/2006/relationships/oleObject" Target="embeddings/oleObject18.bin"/><Relationship Id="rId87" Type="http://schemas.openxmlformats.org/officeDocument/2006/relationships/oleObject" Target="embeddings/oleObject39.bin"/><Relationship Id="rId110" Type="http://schemas.openxmlformats.org/officeDocument/2006/relationships/image" Target="media/image52.wmf"/><Relationship Id="rId348" Type="http://schemas.openxmlformats.org/officeDocument/2006/relationships/image" Target="media/image169.wmf"/><Relationship Id="rId513" Type="http://schemas.openxmlformats.org/officeDocument/2006/relationships/oleObject" Target="embeddings/oleObject257.bin"/><Relationship Id="rId555" Type="http://schemas.openxmlformats.org/officeDocument/2006/relationships/oleObject" Target="embeddings/oleObject280.bin"/><Relationship Id="rId597" Type="http://schemas.openxmlformats.org/officeDocument/2006/relationships/image" Target="media/image284.wmf"/><Relationship Id="rId720" Type="http://schemas.openxmlformats.org/officeDocument/2006/relationships/oleObject" Target="embeddings/oleObject376.bin"/><Relationship Id="rId762" Type="http://schemas.openxmlformats.org/officeDocument/2006/relationships/image" Target="media/image350.wmf"/><Relationship Id="rId152" Type="http://schemas.openxmlformats.org/officeDocument/2006/relationships/oleObject" Target="embeddings/oleObject73.bin"/><Relationship Id="rId194" Type="http://schemas.openxmlformats.org/officeDocument/2006/relationships/header" Target="header3.xml"/><Relationship Id="rId208" Type="http://schemas.openxmlformats.org/officeDocument/2006/relationships/oleObject" Target="embeddings/oleObject100.bin"/><Relationship Id="rId415" Type="http://schemas.openxmlformats.org/officeDocument/2006/relationships/oleObject" Target="embeddings/oleObject207.bin"/><Relationship Id="rId457" Type="http://schemas.openxmlformats.org/officeDocument/2006/relationships/image" Target="media/image220.wmf"/><Relationship Id="rId622" Type="http://schemas.openxmlformats.org/officeDocument/2006/relationships/oleObject" Target="embeddings/oleObject320.bin"/><Relationship Id="rId261" Type="http://schemas.openxmlformats.org/officeDocument/2006/relationships/image" Target="media/image126.wmf"/><Relationship Id="rId499" Type="http://schemas.openxmlformats.org/officeDocument/2006/relationships/image" Target="media/image241.wmf"/><Relationship Id="rId664" Type="http://schemas.openxmlformats.org/officeDocument/2006/relationships/oleObject" Target="embeddings/oleObject345.bin"/><Relationship Id="rId14" Type="http://schemas.openxmlformats.org/officeDocument/2006/relationships/image" Target="media/image4.wmf"/><Relationship Id="rId56" Type="http://schemas.openxmlformats.org/officeDocument/2006/relationships/oleObject" Target="embeddings/oleObject23.bin"/><Relationship Id="rId317" Type="http://schemas.openxmlformats.org/officeDocument/2006/relationships/image" Target="media/image154.wmf"/><Relationship Id="rId359" Type="http://schemas.openxmlformats.org/officeDocument/2006/relationships/oleObject" Target="embeddings/oleObject176.bin"/><Relationship Id="rId524" Type="http://schemas.openxmlformats.org/officeDocument/2006/relationships/oleObject" Target="embeddings/oleObject263.bin"/><Relationship Id="rId566" Type="http://schemas.openxmlformats.org/officeDocument/2006/relationships/image" Target="media/image272.wmf"/><Relationship Id="rId731" Type="http://schemas.openxmlformats.org/officeDocument/2006/relationships/oleObject" Target="embeddings/oleObject382.bin"/><Relationship Id="rId773" Type="http://schemas.openxmlformats.org/officeDocument/2006/relationships/oleObject" Target="embeddings/oleObject413.bin"/><Relationship Id="rId98" Type="http://schemas.openxmlformats.org/officeDocument/2006/relationships/image" Target="media/image46.wmf"/><Relationship Id="rId121" Type="http://schemas.openxmlformats.org/officeDocument/2006/relationships/oleObject" Target="embeddings/oleObject56.bin"/><Relationship Id="rId163" Type="http://schemas.openxmlformats.org/officeDocument/2006/relationships/oleObject" Target="embeddings/oleObject79.bin"/><Relationship Id="rId219" Type="http://schemas.openxmlformats.org/officeDocument/2006/relationships/image" Target="media/image105.wmf"/><Relationship Id="rId370" Type="http://schemas.openxmlformats.org/officeDocument/2006/relationships/oleObject" Target="embeddings/oleObject184.bin"/><Relationship Id="rId426" Type="http://schemas.openxmlformats.org/officeDocument/2006/relationships/image" Target="media/image205.wmf"/><Relationship Id="rId633" Type="http://schemas.openxmlformats.org/officeDocument/2006/relationships/image" Target="media/image299.wmf"/><Relationship Id="rId230" Type="http://schemas.openxmlformats.org/officeDocument/2006/relationships/oleObject" Target="embeddings/oleObject111.bin"/><Relationship Id="rId468" Type="http://schemas.openxmlformats.org/officeDocument/2006/relationships/oleObject" Target="embeddings/oleObject234.bin"/><Relationship Id="rId675" Type="http://schemas.openxmlformats.org/officeDocument/2006/relationships/image" Target="media/image314.wmf"/><Relationship Id="rId25" Type="http://schemas.openxmlformats.org/officeDocument/2006/relationships/oleObject" Target="embeddings/oleObject8.bin"/><Relationship Id="rId67" Type="http://schemas.openxmlformats.org/officeDocument/2006/relationships/oleObject" Target="embeddings/oleObject29.bin"/><Relationship Id="rId272" Type="http://schemas.openxmlformats.org/officeDocument/2006/relationships/oleObject" Target="embeddings/oleObject132.bin"/><Relationship Id="rId328" Type="http://schemas.openxmlformats.org/officeDocument/2006/relationships/image" Target="media/image159.wmf"/><Relationship Id="rId535" Type="http://schemas.openxmlformats.org/officeDocument/2006/relationships/oleObject" Target="embeddings/oleObject269.bin"/><Relationship Id="rId577" Type="http://schemas.openxmlformats.org/officeDocument/2006/relationships/oleObject" Target="embeddings/oleObject292.bin"/><Relationship Id="rId700" Type="http://schemas.openxmlformats.org/officeDocument/2006/relationships/oleObject" Target="embeddings/oleObject366.bin"/><Relationship Id="rId742" Type="http://schemas.openxmlformats.org/officeDocument/2006/relationships/oleObject" Target="embeddings/oleObject391.bin"/><Relationship Id="rId132" Type="http://schemas.openxmlformats.org/officeDocument/2006/relationships/oleObject" Target="embeddings/oleObject62.bin"/><Relationship Id="rId174" Type="http://schemas.openxmlformats.org/officeDocument/2006/relationships/image" Target="media/image82.wmf"/><Relationship Id="rId381" Type="http://schemas.openxmlformats.org/officeDocument/2006/relationships/oleObject" Target="embeddings/oleObject190.bin"/><Relationship Id="rId602" Type="http://schemas.openxmlformats.org/officeDocument/2006/relationships/image" Target="media/image286.wmf"/><Relationship Id="rId784" Type="http://schemas.openxmlformats.org/officeDocument/2006/relationships/oleObject" Target="embeddings/oleObject423.bin"/><Relationship Id="rId241" Type="http://schemas.openxmlformats.org/officeDocument/2006/relationships/oleObject" Target="embeddings/oleObject116.bin"/><Relationship Id="rId437" Type="http://schemas.openxmlformats.org/officeDocument/2006/relationships/oleObject" Target="embeddings/oleObject218.bin"/><Relationship Id="rId479" Type="http://schemas.openxmlformats.org/officeDocument/2006/relationships/image" Target="media/image231.wmf"/><Relationship Id="rId644" Type="http://schemas.openxmlformats.org/officeDocument/2006/relationships/image" Target="media/image303.wmf"/><Relationship Id="rId686" Type="http://schemas.openxmlformats.org/officeDocument/2006/relationships/oleObject" Target="embeddings/oleObject358.bin"/><Relationship Id="rId36" Type="http://schemas.openxmlformats.org/officeDocument/2006/relationships/image" Target="media/image15.wmf"/><Relationship Id="rId283" Type="http://schemas.openxmlformats.org/officeDocument/2006/relationships/image" Target="media/image137.wmf"/><Relationship Id="rId339" Type="http://schemas.openxmlformats.org/officeDocument/2006/relationships/oleObject" Target="embeddings/oleObject166.bin"/><Relationship Id="rId490" Type="http://schemas.openxmlformats.org/officeDocument/2006/relationships/oleObject" Target="embeddings/oleObject245.bin"/><Relationship Id="rId504" Type="http://schemas.openxmlformats.org/officeDocument/2006/relationships/oleObject" Target="embeddings/oleObject252.bin"/><Relationship Id="rId546" Type="http://schemas.openxmlformats.org/officeDocument/2006/relationships/oleObject" Target="embeddings/oleObject275.bin"/><Relationship Id="rId711" Type="http://schemas.openxmlformats.org/officeDocument/2006/relationships/oleObject" Target="embeddings/oleObject372.bin"/><Relationship Id="rId753" Type="http://schemas.openxmlformats.org/officeDocument/2006/relationships/oleObject" Target="embeddings/oleObject399.bin"/><Relationship Id="rId78" Type="http://schemas.openxmlformats.org/officeDocument/2006/relationships/image" Target="media/image36.wmf"/><Relationship Id="rId101" Type="http://schemas.openxmlformats.org/officeDocument/2006/relationships/oleObject" Target="embeddings/oleObject46.bin"/><Relationship Id="rId143" Type="http://schemas.openxmlformats.org/officeDocument/2006/relationships/image" Target="media/image67.wmf"/><Relationship Id="rId185" Type="http://schemas.openxmlformats.org/officeDocument/2006/relationships/oleObject" Target="embeddings/oleObject90.bin"/><Relationship Id="rId350" Type="http://schemas.openxmlformats.org/officeDocument/2006/relationships/image" Target="media/image170.wmf"/><Relationship Id="rId406" Type="http://schemas.openxmlformats.org/officeDocument/2006/relationships/image" Target="media/image195.wmf"/><Relationship Id="rId588" Type="http://schemas.openxmlformats.org/officeDocument/2006/relationships/oleObject" Target="embeddings/oleObject300.bin"/><Relationship Id="rId795" Type="http://schemas.openxmlformats.org/officeDocument/2006/relationships/oleObject" Target="embeddings/oleObject429.bin"/><Relationship Id="rId809" Type="http://schemas.openxmlformats.org/officeDocument/2006/relationships/theme" Target="theme/theme1.xml"/><Relationship Id="rId9" Type="http://schemas.openxmlformats.org/officeDocument/2006/relationships/image" Target="media/image1.jpeg"/><Relationship Id="rId210" Type="http://schemas.openxmlformats.org/officeDocument/2006/relationships/oleObject" Target="embeddings/oleObject101.bin"/><Relationship Id="rId392" Type="http://schemas.openxmlformats.org/officeDocument/2006/relationships/image" Target="media/image188.wmf"/><Relationship Id="rId448" Type="http://schemas.openxmlformats.org/officeDocument/2006/relationships/image" Target="media/image216.wmf"/><Relationship Id="rId613" Type="http://schemas.openxmlformats.org/officeDocument/2006/relationships/image" Target="media/image290.wmf"/><Relationship Id="rId655" Type="http://schemas.openxmlformats.org/officeDocument/2006/relationships/image" Target="media/image308.wmf"/><Relationship Id="rId697" Type="http://schemas.openxmlformats.org/officeDocument/2006/relationships/image" Target="media/image325.wmf"/><Relationship Id="rId252" Type="http://schemas.openxmlformats.org/officeDocument/2006/relationships/oleObject" Target="embeddings/oleObject122.bin"/><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48.wmf"/><Relationship Id="rId722" Type="http://schemas.openxmlformats.org/officeDocument/2006/relationships/oleObject" Target="embeddings/oleObject377.bin"/><Relationship Id="rId47" Type="http://schemas.openxmlformats.org/officeDocument/2006/relationships/oleObject" Target="embeddings/oleObject19.bin"/><Relationship Id="rId89" Type="http://schemas.openxmlformats.org/officeDocument/2006/relationships/oleObject" Target="embeddings/oleObject40.bin"/><Relationship Id="rId112" Type="http://schemas.openxmlformats.org/officeDocument/2006/relationships/image" Target="media/image53.wmf"/><Relationship Id="rId154" Type="http://schemas.openxmlformats.org/officeDocument/2006/relationships/oleObject" Target="embeddings/oleObject74.bin"/><Relationship Id="rId361" Type="http://schemas.openxmlformats.org/officeDocument/2006/relationships/oleObject" Target="embeddings/oleObject177.bin"/><Relationship Id="rId557" Type="http://schemas.openxmlformats.org/officeDocument/2006/relationships/oleObject" Target="embeddings/oleObject281.bin"/><Relationship Id="rId599" Type="http://schemas.openxmlformats.org/officeDocument/2006/relationships/oleObject" Target="embeddings/oleObject306.bin"/><Relationship Id="rId764" Type="http://schemas.openxmlformats.org/officeDocument/2006/relationships/oleObject" Target="embeddings/oleObject405.bin"/><Relationship Id="rId196" Type="http://schemas.openxmlformats.org/officeDocument/2006/relationships/oleObject" Target="embeddings/oleObject94.bin"/><Relationship Id="rId417" Type="http://schemas.openxmlformats.org/officeDocument/2006/relationships/oleObject" Target="embeddings/oleObject208.bin"/><Relationship Id="rId459" Type="http://schemas.openxmlformats.org/officeDocument/2006/relationships/image" Target="media/image221.wmf"/><Relationship Id="rId624" Type="http://schemas.openxmlformats.org/officeDocument/2006/relationships/oleObject" Target="embeddings/oleObject321.bin"/><Relationship Id="rId666" Type="http://schemas.openxmlformats.org/officeDocument/2006/relationships/oleObject" Target="embeddings/oleObject347.bin"/><Relationship Id="rId16" Type="http://schemas.openxmlformats.org/officeDocument/2006/relationships/image" Target="media/image5.wmf"/><Relationship Id="rId221" Type="http://schemas.openxmlformats.org/officeDocument/2006/relationships/image" Target="media/image106.wmf"/><Relationship Id="rId263" Type="http://schemas.openxmlformats.org/officeDocument/2006/relationships/image" Target="media/image127.wmf"/><Relationship Id="rId319" Type="http://schemas.openxmlformats.org/officeDocument/2006/relationships/image" Target="media/image155.wmf"/><Relationship Id="rId470" Type="http://schemas.openxmlformats.org/officeDocument/2006/relationships/oleObject" Target="embeddings/oleObject235.bin"/><Relationship Id="rId526" Type="http://schemas.openxmlformats.org/officeDocument/2006/relationships/oleObject" Target="embeddings/oleObject264.bin"/><Relationship Id="rId58" Type="http://schemas.openxmlformats.org/officeDocument/2006/relationships/image" Target="media/image26.wmf"/><Relationship Id="rId123" Type="http://schemas.openxmlformats.org/officeDocument/2006/relationships/oleObject" Target="embeddings/oleObject57.bin"/><Relationship Id="rId330" Type="http://schemas.openxmlformats.org/officeDocument/2006/relationships/image" Target="media/image160.wmf"/><Relationship Id="rId568" Type="http://schemas.openxmlformats.org/officeDocument/2006/relationships/image" Target="media/image273.wmf"/><Relationship Id="rId733" Type="http://schemas.openxmlformats.org/officeDocument/2006/relationships/oleObject" Target="embeddings/oleObject383.bin"/><Relationship Id="rId775" Type="http://schemas.openxmlformats.org/officeDocument/2006/relationships/oleObject" Target="embeddings/oleObject415.bin"/><Relationship Id="rId165" Type="http://schemas.openxmlformats.org/officeDocument/2006/relationships/oleObject" Target="embeddings/oleObject80.bin"/><Relationship Id="rId372" Type="http://schemas.openxmlformats.org/officeDocument/2006/relationships/oleObject" Target="embeddings/oleObject185.bin"/><Relationship Id="rId428" Type="http://schemas.openxmlformats.org/officeDocument/2006/relationships/image" Target="media/image206.wmf"/><Relationship Id="rId635" Type="http://schemas.openxmlformats.org/officeDocument/2006/relationships/image" Target="media/image300.wmf"/><Relationship Id="rId677" Type="http://schemas.openxmlformats.org/officeDocument/2006/relationships/image" Target="media/image315.wmf"/><Relationship Id="rId800" Type="http://schemas.openxmlformats.org/officeDocument/2006/relationships/oleObject" Target="embeddings/oleObject432.bin"/><Relationship Id="rId232" Type="http://schemas.openxmlformats.org/officeDocument/2006/relationships/image" Target="media/image112.wmf"/><Relationship Id="rId274" Type="http://schemas.openxmlformats.org/officeDocument/2006/relationships/oleObject" Target="embeddings/oleObject133.bin"/><Relationship Id="rId481" Type="http://schemas.openxmlformats.org/officeDocument/2006/relationships/image" Target="media/image232.wmf"/><Relationship Id="rId702" Type="http://schemas.openxmlformats.org/officeDocument/2006/relationships/image" Target="media/image326.wmf"/><Relationship Id="rId27" Type="http://schemas.openxmlformats.org/officeDocument/2006/relationships/oleObject" Target="embeddings/oleObject9.bin"/><Relationship Id="rId69" Type="http://schemas.openxmlformats.org/officeDocument/2006/relationships/oleObject" Target="embeddings/oleObject30.bin"/><Relationship Id="rId134" Type="http://schemas.openxmlformats.org/officeDocument/2006/relationships/image" Target="media/image63.wmf"/><Relationship Id="rId537" Type="http://schemas.openxmlformats.org/officeDocument/2006/relationships/oleObject" Target="embeddings/oleObject270.bin"/><Relationship Id="rId579" Type="http://schemas.openxmlformats.org/officeDocument/2006/relationships/image" Target="media/image277.wmf"/><Relationship Id="rId744" Type="http://schemas.openxmlformats.org/officeDocument/2006/relationships/oleObject" Target="embeddings/oleObject393.bin"/><Relationship Id="rId786" Type="http://schemas.openxmlformats.org/officeDocument/2006/relationships/oleObject" Target="embeddings/oleObject424.bin"/><Relationship Id="rId80" Type="http://schemas.openxmlformats.org/officeDocument/2006/relationships/image" Target="media/image37.wmf"/><Relationship Id="rId176" Type="http://schemas.openxmlformats.org/officeDocument/2006/relationships/image" Target="media/image83.wmf"/><Relationship Id="rId341" Type="http://schemas.openxmlformats.org/officeDocument/2006/relationships/oleObject" Target="embeddings/oleObject167.bin"/><Relationship Id="rId383" Type="http://schemas.openxmlformats.org/officeDocument/2006/relationships/oleObject" Target="embeddings/oleObject191.bin"/><Relationship Id="rId439" Type="http://schemas.openxmlformats.org/officeDocument/2006/relationships/oleObject" Target="embeddings/oleObject219.bin"/><Relationship Id="rId590" Type="http://schemas.openxmlformats.org/officeDocument/2006/relationships/oleObject" Target="embeddings/oleObject301.bin"/><Relationship Id="rId604" Type="http://schemas.openxmlformats.org/officeDocument/2006/relationships/image" Target="media/image287.wmf"/><Relationship Id="rId646" Type="http://schemas.openxmlformats.org/officeDocument/2006/relationships/oleObject" Target="embeddings/oleObject334.bin"/><Relationship Id="rId201" Type="http://schemas.openxmlformats.org/officeDocument/2006/relationships/image" Target="media/image96.wmf"/><Relationship Id="rId243" Type="http://schemas.openxmlformats.org/officeDocument/2006/relationships/oleObject" Target="embeddings/oleObject117.bin"/><Relationship Id="rId285" Type="http://schemas.openxmlformats.org/officeDocument/2006/relationships/image" Target="media/image138.wmf"/><Relationship Id="rId450" Type="http://schemas.openxmlformats.org/officeDocument/2006/relationships/oleObject" Target="embeddings/oleObject225.bin"/><Relationship Id="rId506" Type="http://schemas.openxmlformats.org/officeDocument/2006/relationships/image" Target="media/image244.wmf"/><Relationship Id="rId688" Type="http://schemas.openxmlformats.org/officeDocument/2006/relationships/oleObject" Target="embeddings/oleObject359.bin"/><Relationship Id="rId38" Type="http://schemas.openxmlformats.org/officeDocument/2006/relationships/image" Target="media/image16.wmf"/><Relationship Id="rId103" Type="http://schemas.openxmlformats.org/officeDocument/2006/relationships/oleObject" Target="embeddings/oleObject47.bin"/><Relationship Id="rId310" Type="http://schemas.openxmlformats.org/officeDocument/2006/relationships/oleObject" Target="embeddings/oleObject151.bin"/><Relationship Id="rId492" Type="http://schemas.openxmlformats.org/officeDocument/2006/relationships/oleObject" Target="embeddings/oleObject246.bin"/><Relationship Id="rId548" Type="http://schemas.openxmlformats.org/officeDocument/2006/relationships/oleObject" Target="embeddings/oleObject276.bin"/><Relationship Id="rId713" Type="http://schemas.openxmlformats.org/officeDocument/2006/relationships/image" Target="media/image332.wmf"/><Relationship Id="rId755" Type="http://schemas.openxmlformats.org/officeDocument/2006/relationships/oleObject" Target="embeddings/oleObject400.bin"/><Relationship Id="rId797" Type="http://schemas.openxmlformats.org/officeDocument/2006/relationships/image" Target="media/image358.wmf"/><Relationship Id="rId91" Type="http://schemas.openxmlformats.org/officeDocument/2006/relationships/oleObject" Target="embeddings/oleObject41.bin"/><Relationship Id="rId145" Type="http://schemas.openxmlformats.org/officeDocument/2006/relationships/image" Target="media/image68.wmf"/><Relationship Id="rId187" Type="http://schemas.openxmlformats.org/officeDocument/2006/relationships/oleObject" Target="embeddings/oleObject91.bin"/><Relationship Id="rId352" Type="http://schemas.openxmlformats.org/officeDocument/2006/relationships/image" Target="media/image171.wmf"/><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6.bin"/><Relationship Id="rId212" Type="http://schemas.openxmlformats.org/officeDocument/2006/relationships/oleObject" Target="embeddings/oleObject102.bin"/><Relationship Id="rId254" Type="http://schemas.openxmlformats.org/officeDocument/2006/relationships/oleObject" Target="embeddings/oleObject123.bin"/><Relationship Id="rId657" Type="http://schemas.openxmlformats.org/officeDocument/2006/relationships/image" Target="media/image309.wmf"/><Relationship Id="rId699" Type="http://schemas.openxmlformats.org/officeDocument/2006/relationships/oleObject" Target="embeddings/oleObject365.bin"/><Relationship Id="rId49" Type="http://schemas.openxmlformats.org/officeDocument/2006/relationships/oleObject" Target="embeddings/oleObject20.bin"/><Relationship Id="rId114" Type="http://schemas.openxmlformats.org/officeDocument/2006/relationships/image" Target="media/image54.wmf"/><Relationship Id="rId296" Type="http://schemas.openxmlformats.org/officeDocument/2006/relationships/oleObject" Target="embeddings/oleObject144.bin"/><Relationship Id="rId461" Type="http://schemas.openxmlformats.org/officeDocument/2006/relationships/image" Target="media/image222.wmf"/><Relationship Id="rId517" Type="http://schemas.openxmlformats.org/officeDocument/2006/relationships/image" Target="media/image249.wmf"/><Relationship Id="rId559" Type="http://schemas.openxmlformats.org/officeDocument/2006/relationships/oleObject" Target="embeddings/oleObject282.bin"/><Relationship Id="rId724" Type="http://schemas.openxmlformats.org/officeDocument/2006/relationships/oleObject" Target="embeddings/oleObject378.bin"/><Relationship Id="rId766" Type="http://schemas.openxmlformats.org/officeDocument/2006/relationships/image" Target="media/image351.wmf"/><Relationship Id="rId60" Type="http://schemas.openxmlformats.org/officeDocument/2006/relationships/image" Target="media/image27.wmf"/><Relationship Id="rId156" Type="http://schemas.openxmlformats.org/officeDocument/2006/relationships/oleObject" Target="embeddings/oleObject75.bin"/><Relationship Id="rId198" Type="http://schemas.openxmlformats.org/officeDocument/2006/relationships/oleObject" Target="embeddings/oleObject95.bin"/><Relationship Id="rId321" Type="http://schemas.openxmlformats.org/officeDocument/2006/relationships/image" Target="media/image156.wmf"/><Relationship Id="rId363" Type="http://schemas.openxmlformats.org/officeDocument/2006/relationships/oleObject" Target="embeddings/oleObject179.bin"/><Relationship Id="rId419" Type="http://schemas.openxmlformats.org/officeDocument/2006/relationships/oleObject" Target="embeddings/oleObject209.bin"/><Relationship Id="rId570" Type="http://schemas.openxmlformats.org/officeDocument/2006/relationships/image" Target="media/image274.wmf"/><Relationship Id="rId626" Type="http://schemas.openxmlformats.org/officeDocument/2006/relationships/oleObject" Target="embeddings/oleObject322.bin"/><Relationship Id="rId223" Type="http://schemas.openxmlformats.org/officeDocument/2006/relationships/image" Target="media/image107.wmf"/><Relationship Id="rId430" Type="http://schemas.openxmlformats.org/officeDocument/2006/relationships/image" Target="media/image207.wmf"/><Relationship Id="rId668" Type="http://schemas.openxmlformats.org/officeDocument/2006/relationships/oleObject" Target="embeddings/oleObject348.bin"/><Relationship Id="rId18" Type="http://schemas.openxmlformats.org/officeDocument/2006/relationships/image" Target="media/image6.wmf"/><Relationship Id="rId265" Type="http://schemas.openxmlformats.org/officeDocument/2006/relationships/image" Target="media/image128.wmf"/><Relationship Id="rId472" Type="http://schemas.openxmlformats.org/officeDocument/2006/relationships/oleObject" Target="embeddings/oleObject236.bin"/><Relationship Id="rId528" Type="http://schemas.openxmlformats.org/officeDocument/2006/relationships/oleObject" Target="embeddings/oleObject265.bin"/><Relationship Id="rId735" Type="http://schemas.openxmlformats.org/officeDocument/2006/relationships/oleObject" Target="embeddings/oleObject385.bin"/><Relationship Id="rId125" Type="http://schemas.openxmlformats.org/officeDocument/2006/relationships/image" Target="media/image59.wmf"/><Relationship Id="rId167" Type="http://schemas.openxmlformats.org/officeDocument/2006/relationships/oleObject" Target="embeddings/oleObject81.bin"/><Relationship Id="rId332" Type="http://schemas.openxmlformats.org/officeDocument/2006/relationships/image" Target="media/image161.wmf"/><Relationship Id="rId374" Type="http://schemas.openxmlformats.org/officeDocument/2006/relationships/image" Target="media/image179.wmf"/><Relationship Id="rId581" Type="http://schemas.openxmlformats.org/officeDocument/2006/relationships/oleObject" Target="embeddings/oleObject295.bin"/><Relationship Id="rId777" Type="http://schemas.openxmlformats.org/officeDocument/2006/relationships/image" Target="media/image352.wmf"/><Relationship Id="rId71" Type="http://schemas.openxmlformats.org/officeDocument/2006/relationships/oleObject" Target="embeddings/oleObject31.bin"/><Relationship Id="rId234" Type="http://schemas.openxmlformats.org/officeDocument/2006/relationships/image" Target="media/image113.wmf"/><Relationship Id="rId637" Type="http://schemas.openxmlformats.org/officeDocument/2006/relationships/oleObject" Target="embeddings/oleObject328.bin"/><Relationship Id="rId679" Type="http://schemas.openxmlformats.org/officeDocument/2006/relationships/image" Target="media/image316.wmf"/><Relationship Id="rId802" Type="http://schemas.openxmlformats.org/officeDocument/2006/relationships/image" Target="media/image360.wmf"/><Relationship Id="rId2" Type="http://schemas.openxmlformats.org/officeDocument/2006/relationships/numbering" Target="numbering.xml"/><Relationship Id="rId29" Type="http://schemas.openxmlformats.org/officeDocument/2006/relationships/oleObject" Target="embeddings/oleObject10.bin"/><Relationship Id="rId276" Type="http://schemas.openxmlformats.org/officeDocument/2006/relationships/oleObject" Target="embeddings/oleObject134.bin"/><Relationship Id="rId441" Type="http://schemas.openxmlformats.org/officeDocument/2006/relationships/oleObject" Target="embeddings/oleObject220.bin"/><Relationship Id="rId483" Type="http://schemas.openxmlformats.org/officeDocument/2006/relationships/image" Target="media/image233.wmf"/><Relationship Id="rId539" Type="http://schemas.openxmlformats.org/officeDocument/2006/relationships/oleObject" Target="embeddings/oleObject271.bin"/><Relationship Id="rId690" Type="http://schemas.openxmlformats.org/officeDocument/2006/relationships/oleObject" Target="embeddings/oleObject360.bin"/><Relationship Id="rId704" Type="http://schemas.openxmlformats.org/officeDocument/2006/relationships/image" Target="media/image327.wmf"/><Relationship Id="rId746" Type="http://schemas.openxmlformats.org/officeDocument/2006/relationships/oleObject" Target="embeddings/oleObject394.bin"/><Relationship Id="rId40" Type="http://schemas.openxmlformats.org/officeDocument/2006/relationships/image" Target="media/image17.wmf"/><Relationship Id="rId136" Type="http://schemas.openxmlformats.org/officeDocument/2006/relationships/image" Target="media/image64.wmf"/><Relationship Id="rId178" Type="http://schemas.openxmlformats.org/officeDocument/2006/relationships/image" Target="media/image84.emf"/><Relationship Id="rId301" Type="http://schemas.openxmlformats.org/officeDocument/2006/relationships/image" Target="media/image146.wmf"/><Relationship Id="rId343" Type="http://schemas.openxmlformats.org/officeDocument/2006/relationships/oleObject" Target="embeddings/oleObject168.bin"/><Relationship Id="rId550" Type="http://schemas.openxmlformats.org/officeDocument/2006/relationships/image" Target="media/image264.wmf"/><Relationship Id="rId788" Type="http://schemas.openxmlformats.org/officeDocument/2006/relationships/oleObject" Target="embeddings/oleObject425.bin"/><Relationship Id="rId82" Type="http://schemas.openxmlformats.org/officeDocument/2006/relationships/image" Target="media/image38.wmf"/><Relationship Id="rId203" Type="http://schemas.openxmlformats.org/officeDocument/2006/relationships/image" Target="media/image97.wmf"/><Relationship Id="rId385" Type="http://schemas.openxmlformats.org/officeDocument/2006/relationships/oleObject" Target="embeddings/oleObject192.bin"/><Relationship Id="rId592" Type="http://schemas.openxmlformats.org/officeDocument/2006/relationships/oleObject" Target="embeddings/oleObject302.bin"/><Relationship Id="rId606" Type="http://schemas.openxmlformats.org/officeDocument/2006/relationships/oleObject" Target="embeddings/oleObject310.bin"/><Relationship Id="rId648" Type="http://schemas.openxmlformats.org/officeDocument/2006/relationships/oleObject" Target="embeddings/oleObject335.bin"/><Relationship Id="rId245" Type="http://schemas.openxmlformats.org/officeDocument/2006/relationships/oleObject" Target="embeddings/oleObject118.bin"/><Relationship Id="rId287" Type="http://schemas.openxmlformats.org/officeDocument/2006/relationships/image" Target="media/image139.wmf"/><Relationship Id="rId410" Type="http://schemas.openxmlformats.org/officeDocument/2006/relationships/image" Target="media/image197.wmf"/><Relationship Id="rId452" Type="http://schemas.openxmlformats.org/officeDocument/2006/relationships/oleObject" Target="embeddings/oleObject226.bin"/><Relationship Id="rId494" Type="http://schemas.openxmlformats.org/officeDocument/2006/relationships/oleObject" Target="embeddings/oleObject247.bin"/><Relationship Id="rId508" Type="http://schemas.openxmlformats.org/officeDocument/2006/relationships/image" Target="media/image245.wmf"/><Relationship Id="rId715" Type="http://schemas.openxmlformats.org/officeDocument/2006/relationships/image" Target="media/image333.wmf"/><Relationship Id="rId105" Type="http://schemas.openxmlformats.org/officeDocument/2006/relationships/oleObject" Target="embeddings/oleObject48.bin"/><Relationship Id="rId147" Type="http://schemas.openxmlformats.org/officeDocument/2006/relationships/image" Target="media/image69.wmf"/><Relationship Id="rId312" Type="http://schemas.openxmlformats.org/officeDocument/2006/relationships/oleObject" Target="embeddings/oleObject152.bin"/><Relationship Id="rId354" Type="http://schemas.openxmlformats.org/officeDocument/2006/relationships/image" Target="media/image172.wmf"/><Relationship Id="rId757" Type="http://schemas.openxmlformats.org/officeDocument/2006/relationships/oleObject" Target="embeddings/oleObject401.bin"/><Relationship Id="rId799" Type="http://schemas.openxmlformats.org/officeDocument/2006/relationships/image" Target="media/image359.wmf"/><Relationship Id="rId51" Type="http://schemas.openxmlformats.org/officeDocument/2006/relationships/image" Target="media/image23.wmf"/><Relationship Id="rId93" Type="http://schemas.openxmlformats.org/officeDocument/2006/relationships/oleObject" Target="embeddings/oleObject42.bin"/><Relationship Id="rId189" Type="http://schemas.openxmlformats.org/officeDocument/2006/relationships/oleObject" Target="embeddings/oleObject92.bin"/><Relationship Id="rId396" Type="http://schemas.openxmlformats.org/officeDocument/2006/relationships/image" Target="media/image190.wmf"/><Relationship Id="rId561" Type="http://schemas.openxmlformats.org/officeDocument/2006/relationships/oleObject" Target="embeddings/oleObject283.bin"/><Relationship Id="rId617" Type="http://schemas.openxmlformats.org/officeDocument/2006/relationships/image" Target="media/image291.wmf"/><Relationship Id="rId659" Type="http://schemas.openxmlformats.org/officeDocument/2006/relationships/image" Target="media/image310.wmf"/><Relationship Id="rId214" Type="http://schemas.openxmlformats.org/officeDocument/2006/relationships/oleObject" Target="embeddings/oleObject103.bin"/><Relationship Id="rId256" Type="http://schemas.openxmlformats.org/officeDocument/2006/relationships/oleObject" Target="embeddings/oleObject124.bin"/><Relationship Id="rId298" Type="http://schemas.openxmlformats.org/officeDocument/2006/relationships/oleObject" Target="embeddings/oleObject145.bin"/><Relationship Id="rId421" Type="http://schemas.openxmlformats.org/officeDocument/2006/relationships/oleObject" Target="embeddings/oleObject210.bin"/><Relationship Id="rId463" Type="http://schemas.openxmlformats.org/officeDocument/2006/relationships/image" Target="media/image223.wmf"/><Relationship Id="rId519" Type="http://schemas.openxmlformats.org/officeDocument/2006/relationships/image" Target="media/image250.wmf"/><Relationship Id="rId670" Type="http://schemas.openxmlformats.org/officeDocument/2006/relationships/oleObject" Target="embeddings/oleObject350.bin"/><Relationship Id="rId116" Type="http://schemas.openxmlformats.org/officeDocument/2006/relationships/image" Target="media/image55.wmf"/><Relationship Id="rId158" Type="http://schemas.openxmlformats.org/officeDocument/2006/relationships/oleObject" Target="embeddings/oleObject76.bin"/><Relationship Id="rId323" Type="http://schemas.openxmlformats.org/officeDocument/2006/relationships/image" Target="media/image157.wmf"/><Relationship Id="rId530" Type="http://schemas.openxmlformats.org/officeDocument/2006/relationships/image" Target="media/image255.wmf"/><Relationship Id="rId726" Type="http://schemas.openxmlformats.org/officeDocument/2006/relationships/oleObject" Target="embeddings/oleObject379.bin"/><Relationship Id="rId768" Type="http://schemas.openxmlformats.org/officeDocument/2006/relationships/oleObject" Target="embeddings/oleObject408.bin"/><Relationship Id="rId20" Type="http://schemas.openxmlformats.org/officeDocument/2006/relationships/image" Target="media/image7.wmf"/><Relationship Id="rId62" Type="http://schemas.openxmlformats.org/officeDocument/2006/relationships/image" Target="media/image28.wmf"/><Relationship Id="rId365" Type="http://schemas.openxmlformats.org/officeDocument/2006/relationships/oleObject" Target="embeddings/oleObject180.bin"/><Relationship Id="rId572" Type="http://schemas.openxmlformats.org/officeDocument/2006/relationships/oleObject" Target="embeddings/oleObject289.bin"/><Relationship Id="rId628" Type="http://schemas.openxmlformats.org/officeDocument/2006/relationships/oleObject" Target="embeddings/oleObject323.bin"/><Relationship Id="rId225" Type="http://schemas.openxmlformats.org/officeDocument/2006/relationships/image" Target="media/image108.wmf"/><Relationship Id="rId267" Type="http://schemas.openxmlformats.org/officeDocument/2006/relationships/image" Target="media/image129.wmf"/><Relationship Id="rId432" Type="http://schemas.openxmlformats.org/officeDocument/2006/relationships/image" Target="media/image208.wmf"/><Relationship Id="rId474" Type="http://schemas.openxmlformats.org/officeDocument/2006/relationships/oleObject" Target="embeddings/oleObject237.bin"/><Relationship Id="rId127" Type="http://schemas.openxmlformats.org/officeDocument/2006/relationships/image" Target="media/image60.wmf"/><Relationship Id="rId681" Type="http://schemas.openxmlformats.org/officeDocument/2006/relationships/image" Target="media/image317.wmf"/><Relationship Id="rId737" Type="http://schemas.openxmlformats.org/officeDocument/2006/relationships/oleObject" Target="embeddings/oleObject387.bin"/><Relationship Id="rId779" Type="http://schemas.openxmlformats.org/officeDocument/2006/relationships/oleObject" Target="embeddings/oleObject418.bin"/><Relationship Id="rId31" Type="http://schemas.openxmlformats.org/officeDocument/2006/relationships/oleObject" Target="embeddings/oleObject11.bin"/><Relationship Id="rId73" Type="http://schemas.openxmlformats.org/officeDocument/2006/relationships/oleObject" Target="embeddings/oleObject32.bin"/><Relationship Id="rId169" Type="http://schemas.openxmlformats.org/officeDocument/2006/relationships/oleObject" Target="embeddings/oleObject82.bin"/><Relationship Id="rId334" Type="http://schemas.openxmlformats.org/officeDocument/2006/relationships/image" Target="media/image162.wmf"/><Relationship Id="rId376" Type="http://schemas.openxmlformats.org/officeDocument/2006/relationships/image" Target="media/image180.wmf"/><Relationship Id="rId541" Type="http://schemas.openxmlformats.org/officeDocument/2006/relationships/oleObject" Target="embeddings/oleObject272.bin"/><Relationship Id="rId583" Type="http://schemas.openxmlformats.org/officeDocument/2006/relationships/oleObject" Target="embeddings/oleObject297.bin"/><Relationship Id="rId639" Type="http://schemas.openxmlformats.org/officeDocument/2006/relationships/oleObject" Target="embeddings/oleObject329.bin"/><Relationship Id="rId790" Type="http://schemas.openxmlformats.org/officeDocument/2006/relationships/oleObject" Target="embeddings/oleObject426.bin"/><Relationship Id="rId804" Type="http://schemas.openxmlformats.org/officeDocument/2006/relationships/header" Target="header4.xml"/><Relationship Id="rId4" Type="http://schemas.microsoft.com/office/2007/relationships/stylesWithEffects" Target="stylesWithEffects.xml"/><Relationship Id="rId180" Type="http://schemas.openxmlformats.org/officeDocument/2006/relationships/image" Target="media/image86.wmf"/><Relationship Id="rId236" Type="http://schemas.openxmlformats.org/officeDocument/2006/relationships/image" Target="media/image114.wmf"/><Relationship Id="rId278" Type="http://schemas.openxmlformats.org/officeDocument/2006/relationships/oleObject" Target="embeddings/oleObject135.bin"/><Relationship Id="rId401" Type="http://schemas.openxmlformats.org/officeDocument/2006/relationships/oleObject" Target="embeddings/oleObject200.bin"/><Relationship Id="rId443" Type="http://schemas.openxmlformats.org/officeDocument/2006/relationships/oleObject" Target="embeddings/oleObject221.bin"/><Relationship Id="rId650" Type="http://schemas.openxmlformats.org/officeDocument/2006/relationships/oleObject" Target="embeddings/oleObject336.bin"/><Relationship Id="rId303" Type="http://schemas.openxmlformats.org/officeDocument/2006/relationships/image" Target="media/image147.wmf"/><Relationship Id="rId485" Type="http://schemas.openxmlformats.org/officeDocument/2006/relationships/image" Target="media/image234.wmf"/><Relationship Id="rId692" Type="http://schemas.openxmlformats.org/officeDocument/2006/relationships/oleObject" Target="embeddings/oleObject361.bin"/><Relationship Id="rId706" Type="http://schemas.openxmlformats.org/officeDocument/2006/relationships/image" Target="media/image328.wmf"/><Relationship Id="rId748" Type="http://schemas.openxmlformats.org/officeDocument/2006/relationships/oleObject" Target="embeddings/oleObject396.bin"/><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5.wmf"/><Relationship Id="rId345" Type="http://schemas.openxmlformats.org/officeDocument/2006/relationships/oleObject" Target="embeddings/oleObject169.bin"/><Relationship Id="rId387" Type="http://schemas.openxmlformats.org/officeDocument/2006/relationships/oleObject" Target="embeddings/oleObject193.bin"/><Relationship Id="rId510" Type="http://schemas.openxmlformats.org/officeDocument/2006/relationships/image" Target="media/image246.wmf"/><Relationship Id="rId552" Type="http://schemas.openxmlformats.org/officeDocument/2006/relationships/image" Target="media/image265.wmf"/><Relationship Id="rId594" Type="http://schemas.openxmlformats.org/officeDocument/2006/relationships/oleObject" Target="embeddings/oleObject303.bin"/><Relationship Id="rId608" Type="http://schemas.openxmlformats.org/officeDocument/2006/relationships/image" Target="media/image288.wmf"/><Relationship Id="rId191" Type="http://schemas.openxmlformats.org/officeDocument/2006/relationships/header" Target="header1.xml"/><Relationship Id="rId205" Type="http://schemas.openxmlformats.org/officeDocument/2006/relationships/image" Target="media/image98.wmf"/><Relationship Id="rId247" Type="http://schemas.openxmlformats.org/officeDocument/2006/relationships/oleObject" Target="embeddings/oleObject119.bin"/><Relationship Id="rId412" Type="http://schemas.openxmlformats.org/officeDocument/2006/relationships/image" Target="media/image198.wmf"/><Relationship Id="rId107" Type="http://schemas.openxmlformats.org/officeDocument/2006/relationships/oleObject" Target="embeddings/oleObject49.bin"/><Relationship Id="rId289" Type="http://schemas.openxmlformats.org/officeDocument/2006/relationships/image" Target="media/image140.wmf"/><Relationship Id="rId454" Type="http://schemas.openxmlformats.org/officeDocument/2006/relationships/oleObject" Target="embeddings/oleObject227.bin"/><Relationship Id="rId496" Type="http://schemas.openxmlformats.org/officeDocument/2006/relationships/oleObject" Target="embeddings/oleObject248.bin"/><Relationship Id="rId661" Type="http://schemas.openxmlformats.org/officeDocument/2006/relationships/oleObject" Target="embeddings/oleObject342.bin"/><Relationship Id="rId717" Type="http://schemas.openxmlformats.org/officeDocument/2006/relationships/image" Target="media/image334.wmf"/><Relationship Id="rId759" Type="http://schemas.openxmlformats.org/officeDocument/2006/relationships/oleObject" Target="embeddings/oleObject402.bin"/><Relationship Id="rId11" Type="http://schemas.openxmlformats.org/officeDocument/2006/relationships/oleObject" Target="embeddings/oleObject1.bin"/><Relationship Id="rId53" Type="http://schemas.openxmlformats.org/officeDocument/2006/relationships/image" Target="media/image24.wmf"/><Relationship Id="rId149" Type="http://schemas.openxmlformats.org/officeDocument/2006/relationships/image" Target="media/image70.wmf"/><Relationship Id="rId314" Type="http://schemas.openxmlformats.org/officeDocument/2006/relationships/oleObject" Target="embeddings/oleObject153.bin"/><Relationship Id="rId356" Type="http://schemas.openxmlformats.org/officeDocument/2006/relationships/image" Target="media/image173.wmf"/><Relationship Id="rId398" Type="http://schemas.openxmlformats.org/officeDocument/2006/relationships/image" Target="media/image191.wmf"/><Relationship Id="rId521" Type="http://schemas.openxmlformats.org/officeDocument/2006/relationships/image" Target="media/image251.wmf"/><Relationship Id="rId563" Type="http://schemas.openxmlformats.org/officeDocument/2006/relationships/oleObject" Target="embeddings/oleObject284.bin"/><Relationship Id="rId619" Type="http://schemas.openxmlformats.org/officeDocument/2006/relationships/image" Target="media/image292.wmf"/><Relationship Id="rId770" Type="http://schemas.openxmlformats.org/officeDocument/2006/relationships/oleObject" Target="embeddings/oleObject410.bin"/><Relationship Id="rId95" Type="http://schemas.openxmlformats.org/officeDocument/2006/relationships/oleObject" Target="embeddings/oleObject43.bin"/><Relationship Id="rId160" Type="http://schemas.openxmlformats.org/officeDocument/2006/relationships/image" Target="media/image75.wmf"/><Relationship Id="rId216" Type="http://schemas.openxmlformats.org/officeDocument/2006/relationships/oleObject" Target="embeddings/oleObject104.bin"/><Relationship Id="rId423" Type="http://schemas.openxmlformats.org/officeDocument/2006/relationships/oleObject" Target="embeddings/oleObject211.bin"/><Relationship Id="rId258" Type="http://schemas.openxmlformats.org/officeDocument/2006/relationships/oleObject" Target="embeddings/oleObject125.bin"/><Relationship Id="rId465" Type="http://schemas.openxmlformats.org/officeDocument/2006/relationships/image" Target="media/image224.wmf"/><Relationship Id="rId630" Type="http://schemas.openxmlformats.org/officeDocument/2006/relationships/oleObject" Target="embeddings/oleObject324.bin"/><Relationship Id="rId672" Type="http://schemas.openxmlformats.org/officeDocument/2006/relationships/image" Target="media/image312.png"/><Relationship Id="rId728" Type="http://schemas.openxmlformats.org/officeDocument/2006/relationships/oleObject" Target="embeddings/oleObject380.bin"/><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oleObject" Target="embeddings/oleObject159.bin"/><Relationship Id="rId367" Type="http://schemas.openxmlformats.org/officeDocument/2006/relationships/oleObject" Target="embeddings/oleObject182.bin"/><Relationship Id="rId532" Type="http://schemas.openxmlformats.org/officeDocument/2006/relationships/image" Target="media/image256.wmf"/><Relationship Id="rId574" Type="http://schemas.openxmlformats.org/officeDocument/2006/relationships/image" Target="media/image275.wmf"/><Relationship Id="rId171" Type="http://schemas.openxmlformats.org/officeDocument/2006/relationships/oleObject" Target="embeddings/oleObject83.bin"/><Relationship Id="rId227" Type="http://schemas.openxmlformats.org/officeDocument/2006/relationships/image" Target="media/image109.wmf"/><Relationship Id="rId781" Type="http://schemas.openxmlformats.org/officeDocument/2006/relationships/oleObject" Target="embeddings/oleObject420.bin"/><Relationship Id="rId269" Type="http://schemas.openxmlformats.org/officeDocument/2006/relationships/image" Target="media/image130.wmf"/><Relationship Id="rId434" Type="http://schemas.openxmlformats.org/officeDocument/2006/relationships/image" Target="media/image209.wmf"/><Relationship Id="rId476" Type="http://schemas.openxmlformats.org/officeDocument/2006/relationships/oleObject" Target="embeddings/oleObject238.bin"/><Relationship Id="rId641" Type="http://schemas.openxmlformats.org/officeDocument/2006/relationships/oleObject" Target="embeddings/oleObject331.bin"/><Relationship Id="rId683" Type="http://schemas.openxmlformats.org/officeDocument/2006/relationships/image" Target="media/image318.wmf"/><Relationship Id="rId739" Type="http://schemas.openxmlformats.org/officeDocument/2006/relationships/oleObject" Target="embeddings/oleObject389.bin"/><Relationship Id="rId33" Type="http://schemas.openxmlformats.org/officeDocument/2006/relationships/oleObject" Target="embeddings/oleObject12.bin"/><Relationship Id="rId129" Type="http://schemas.openxmlformats.org/officeDocument/2006/relationships/image" Target="media/image61.wmf"/><Relationship Id="rId280" Type="http://schemas.openxmlformats.org/officeDocument/2006/relationships/oleObject" Target="embeddings/oleObject136.bin"/><Relationship Id="rId336" Type="http://schemas.openxmlformats.org/officeDocument/2006/relationships/image" Target="media/image163.wmf"/><Relationship Id="rId501" Type="http://schemas.openxmlformats.org/officeDocument/2006/relationships/image" Target="media/image242.wmf"/><Relationship Id="rId543" Type="http://schemas.openxmlformats.org/officeDocument/2006/relationships/oleObject" Target="embeddings/oleObject273.bin"/><Relationship Id="rId75" Type="http://schemas.openxmlformats.org/officeDocument/2006/relationships/oleObject" Target="embeddings/oleObject33.bin"/><Relationship Id="rId140" Type="http://schemas.openxmlformats.org/officeDocument/2006/relationships/image" Target="media/image66.wmf"/><Relationship Id="rId182" Type="http://schemas.openxmlformats.org/officeDocument/2006/relationships/oleObject" Target="embeddings/oleObject88.bin"/><Relationship Id="rId378" Type="http://schemas.openxmlformats.org/officeDocument/2006/relationships/image" Target="media/image181.wmf"/><Relationship Id="rId403" Type="http://schemas.openxmlformats.org/officeDocument/2006/relationships/oleObject" Target="embeddings/oleObject201.bin"/><Relationship Id="rId585" Type="http://schemas.openxmlformats.org/officeDocument/2006/relationships/oleObject" Target="embeddings/oleObject298.bin"/><Relationship Id="rId750" Type="http://schemas.openxmlformats.org/officeDocument/2006/relationships/image" Target="media/image344.wmf"/><Relationship Id="rId792" Type="http://schemas.openxmlformats.org/officeDocument/2006/relationships/image" Target="media/image356.wmf"/><Relationship Id="rId806" Type="http://schemas.openxmlformats.org/officeDocument/2006/relationships/footer" Target="footer2.xml"/><Relationship Id="rId6" Type="http://schemas.openxmlformats.org/officeDocument/2006/relationships/webSettings" Target="webSettings.xml"/><Relationship Id="rId238" Type="http://schemas.openxmlformats.org/officeDocument/2006/relationships/image" Target="media/image115.wmf"/><Relationship Id="rId445" Type="http://schemas.openxmlformats.org/officeDocument/2006/relationships/oleObject" Target="embeddings/oleObject222.bin"/><Relationship Id="rId487" Type="http://schemas.openxmlformats.org/officeDocument/2006/relationships/image" Target="media/image235.wmf"/><Relationship Id="rId610" Type="http://schemas.openxmlformats.org/officeDocument/2006/relationships/image" Target="media/image289.wmf"/><Relationship Id="rId652" Type="http://schemas.openxmlformats.org/officeDocument/2006/relationships/oleObject" Target="embeddings/oleObject337.bin"/><Relationship Id="rId694" Type="http://schemas.openxmlformats.org/officeDocument/2006/relationships/oleObject" Target="embeddings/oleObject362.bin"/><Relationship Id="rId708" Type="http://schemas.openxmlformats.org/officeDocument/2006/relationships/image" Target="media/image329.wmf"/><Relationship Id="rId291" Type="http://schemas.openxmlformats.org/officeDocument/2006/relationships/image" Target="media/image141.wmf"/><Relationship Id="rId305" Type="http://schemas.openxmlformats.org/officeDocument/2006/relationships/image" Target="media/image148.wmf"/><Relationship Id="rId347" Type="http://schemas.openxmlformats.org/officeDocument/2006/relationships/oleObject" Target="embeddings/oleObject170.bin"/><Relationship Id="rId512" Type="http://schemas.openxmlformats.org/officeDocument/2006/relationships/image" Target="media/image247.wmf"/><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image" Target="media/image71.wmf"/><Relationship Id="rId389" Type="http://schemas.openxmlformats.org/officeDocument/2006/relationships/oleObject" Target="embeddings/oleObject194.bin"/><Relationship Id="rId554" Type="http://schemas.openxmlformats.org/officeDocument/2006/relationships/image" Target="media/image266.wmf"/><Relationship Id="rId596" Type="http://schemas.openxmlformats.org/officeDocument/2006/relationships/oleObject" Target="embeddings/oleObject304.bin"/><Relationship Id="rId761" Type="http://schemas.openxmlformats.org/officeDocument/2006/relationships/oleObject" Target="embeddings/oleObject403.bin"/><Relationship Id="rId193" Type="http://schemas.openxmlformats.org/officeDocument/2006/relationships/footer" Target="footer1.xml"/><Relationship Id="rId207" Type="http://schemas.openxmlformats.org/officeDocument/2006/relationships/image" Target="media/image99.wmf"/><Relationship Id="rId249" Type="http://schemas.openxmlformats.org/officeDocument/2006/relationships/oleObject" Target="embeddings/oleObject120.bin"/><Relationship Id="rId414" Type="http://schemas.openxmlformats.org/officeDocument/2006/relationships/image" Target="media/image199.wmf"/><Relationship Id="rId456" Type="http://schemas.openxmlformats.org/officeDocument/2006/relationships/oleObject" Target="embeddings/oleObject228.bin"/><Relationship Id="rId498" Type="http://schemas.openxmlformats.org/officeDocument/2006/relationships/oleObject" Target="embeddings/oleObject249.bin"/><Relationship Id="rId621" Type="http://schemas.openxmlformats.org/officeDocument/2006/relationships/image" Target="media/image293.wmf"/><Relationship Id="rId663" Type="http://schemas.openxmlformats.org/officeDocument/2006/relationships/oleObject" Target="embeddings/oleObject344.bin"/><Relationship Id="rId13" Type="http://schemas.openxmlformats.org/officeDocument/2006/relationships/oleObject" Target="embeddings/oleObject2.bin"/><Relationship Id="rId109" Type="http://schemas.openxmlformats.org/officeDocument/2006/relationships/oleObject" Target="embeddings/oleObject50.bin"/><Relationship Id="rId260" Type="http://schemas.openxmlformats.org/officeDocument/2006/relationships/oleObject" Target="embeddings/oleObject126.bin"/><Relationship Id="rId316" Type="http://schemas.openxmlformats.org/officeDocument/2006/relationships/oleObject" Target="embeddings/oleObject154.bin"/><Relationship Id="rId523" Type="http://schemas.openxmlformats.org/officeDocument/2006/relationships/image" Target="media/image252.wmf"/><Relationship Id="rId719" Type="http://schemas.openxmlformats.org/officeDocument/2006/relationships/image" Target="media/image335.wmf"/><Relationship Id="rId55" Type="http://schemas.openxmlformats.org/officeDocument/2006/relationships/image" Target="media/image25.wmf"/><Relationship Id="rId97" Type="http://schemas.openxmlformats.org/officeDocument/2006/relationships/oleObject" Target="embeddings/oleObject44.bin"/><Relationship Id="rId120" Type="http://schemas.openxmlformats.org/officeDocument/2006/relationships/image" Target="media/image57.wmf"/><Relationship Id="rId358" Type="http://schemas.openxmlformats.org/officeDocument/2006/relationships/image" Target="media/image174.wmf"/><Relationship Id="rId565" Type="http://schemas.openxmlformats.org/officeDocument/2006/relationships/oleObject" Target="embeddings/oleObject285.bin"/><Relationship Id="rId730" Type="http://schemas.openxmlformats.org/officeDocument/2006/relationships/oleObject" Target="embeddings/oleObject381.bin"/><Relationship Id="rId772" Type="http://schemas.openxmlformats.org/officeDocument/2006/relationships/oleObject" Target="embeddings/oleObject412.bin"/><Relationship Id="rId162" Type="http://schemas.openxmlformats.org/officeDocument/2006/relationships/image" Target="media/image76.wmf"/><Relationship Id="rId218" Type="http://schemas.openxmlformats.org/officeDocument/2006/relationships/oleObject" Target="embeddings/oleObject105.bin"/><Relationship Id="rId425" Type="http://schemas.openxmlformats.org/officeDocument/2006/relationships/oleObject" Target="embeddings/oleObject212.bin"/><Relationship Id="rId467" Type="http://schemas.openxmlformats.org/officeDocument/2006/relationships/image" Target="media/image225.wmf"/><Relationship Id="rId632" Type="http://schemas.openxmlformats.org/officeDocument/2006/relationships/oleObject" Target="embeddings/oleObject325.bin"/><Relationship Id="rId271" Type="http://schemas.openxmlformats.org/officeDocument/2006/relationships/image" Target="media/image131.wmf"/><Relationship Id="rId674" Type="http://schemas.openxmlformats.org/officeDocument/2006/relationships/oleObject" Target="embeddings/oleObject352.bin"/><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image" Target="media/image62.wmf"/><Relationship Id="rId327" Type="http://schemas.openxmlformats.org/officeDocument/2006/relationships/oleObject" Target="embeddings/oleObject160.bin"/><Relationship Id="rId369" Type="http://schemas.openxmlformats.org/officeDocument/2006/relationships/oleObject" Target="embeddings/oleObject183.bin"/><Relationship Id="rId534" Type="http://schemas.openxmlformats.org/officeDocument/2006/relationships/image" Target="media/image257.wmf"/><Relationship Id="rId576" Type="http://schemas.openxmlformats.org/officeDocument/2006/relationships/image" Target="media/image276.wmf"/><Relationship Id="rId741" Type="http://schemas.openxmlformats.org/officeDocument/2006/relationships/image" Target="media/image342.wmf"/><Relationship Id="rId783" Type="http://schemas.openxmlformats.org/officeDocument/2006/relationships/oleObject" Target="embeddings/oleObject422.bin"/><Relationship Id="rId173" Type="http://schemas.openxmlformats.org/officeDocument/2006/relationships/oleObject" Target="embeddings/oleObject84.bin"/><Relationship Id="rId229" Type="http://schemas.openxmlformats.org/officeDocument/2006/relationships/image" Target="media/image110.wmf"/><Relationship Id="rId380" Type="http://schemas.openxmlformats.org/officeDocument/2006/relationships/image" Target="media/image182.wmf"/><Relationship Id="rId436" Type="http://schemas.openxmlformats.org/officeDocument/2006/relationships/image" Target="media/image210.wmf"/><Relationship Id="rId601" Type="http://schemas.openxmlformats.org/officeDocument/2006/relationships/oleObject" Target="embeddings/oleObject307.bin"/><Relationship Id="rId643" Type="http://schemas.openxmlformats.org/officeDocument/2006/relationships/oleObject" Target="embeddings/oleObject332.bin"/><Relationship Id="rId240" Type="http://schemas.openxmlformats.org/officeDocument/2006/relationships/image" Target="media/image116.wmf"/><Relationship Id="rId478" Type="http://schemas.openxmlformats.org/officeDocument/2006/relationships/oleObject" Target="embeddings/oleObject239.bin"/><Relationship Id="rId685" Type="http://schemas.openxmlformats.org/officeDocument/2006/relationships/image" Target="media/image319.wmf"/><Relationship Id="rId35" Type="http://schemas.openxmlformats.org/officeDocument/2006/relationships/oleObject" Target="embeddings/oleObject13.bin"/><Relationship Id="rId77" Type="http://schemas.openxmlformats.org/officeDocument/2006/relationships/oleObject" Target="embeddings/oleObject34.bin"/><Relationship Id="rId100" Type="http://schemas.openxmlformats.org/officeDocument/2006/relationships/image" Target="media/image47.wmf"/><Relationship Id="rId282" Type="http://schemas.openxmlformats.org/officeDocument/2006/relationships/oleObject" Target="embeddings/oleObject137.bin"/><Relationship Id="rId338" Type="http://schemas.openxmlformats.org/officeDocument/2006/relationships/image" Target="media/image164.wmf"/><Relationship Id="rId503" Type="http://schemas.openxmlformats.org/officeDocument/2006/relationships/image" Target="media/image243.wmf"/><Relationship Id="rId545" Type="http://schemas.openxmlformats.org/officeDocument/2006/relationships/oleObject" Target="embeddings/oleObject274.bin"/><Relationship Id="rId587" Type="http://schemas.openxmlformats.org/officeDocument/2006/relationships/oleObject" Target="embeddings/oleObject299.bin"/><Relationship Id="rId710" Type="http://schemas.openxmlformats.org/officeDocument/2006/relationships/image" Target="media/image330.wmf"/><Relationship Id="rId752" Type="http://schemas.openxmlformats.org/officeDocument/2006/relationships/image" Target="media/image345.wmf"/><Relationship Id="rId808" Type="http://schemas.openxmlformats.org/officeDocument/2006/relationships/fontTable" Target="fontTable.xml"/><Relationship Id="rId8" Type="http://schemas.openxmlformats.org/officeDocument/2006/relationships/endnotes" Target="endnotes.xml"/><Relationship Id="rId142" Type="http://schemas.openxmlformats.org/officeDocument/2006/relationships/oleObject" Target="embeddings/oleObject68.bin"/><Relationship Id="rId184" Type="http://schemas.openxmlformats.org/officeDocument/2006/relationships/image" Target="media/image87.wmf"/><Relationship Id="rId391" Type="http://schemas.openxmlformats.org/officeDocument/2006/relationships/oleObject" Target="embeddings/oleObject195.bin"/><Relationship Id="rId405" Type="http://schemas.openxmlformats.org/officeDocument/2006/relationships/oleObject" Target="embeddings/oleObject202.bin"/><Relationship Id="rId447" Type="http://schemas.openxmlformats.org/officeDocument/2006/relationships/oleObject" Target="embeddings/oleObject223.bin"/><Relationship Id="rId612" Type="http://schemas.openxmlformats.org/officeDocument/2006/relationships/oleObject" Target="embeddings/oleObject314.bin"/><Relationship Id="rId794" Type="http://schemas.openxmlformats.org/officeDocument/2006/relationships/image" Target="media/image357.wmf"/><Relationship Id="rId251" Type="http://schemas.openxmlformats.org/officeDocument/2006/relationships/oleObject" Target="embeddings/oleObject121.bin"/><Relationship Id="rId489" Type="http://schemas.openxmlformats.org/officeDocument/2006/relationships/image" Target="media/image236.wmf"/><Relationship Id="rId654" Type="http://schemas.openxmlformats.org/officeDocument/2006/relationships/oleObject" Target="embeddings/oleObject338.bin"/><Relationship Id="rId696" Type="http://schemas.openxmlformats.org/officeDocument/2006/relationships/oleObject" Target="embeddings/oleObject363.bin"/><Relationship Id="rId46" Type="http://schemas.openxmlformats.org/officeDocument/2006/relationships/image" Target="media/image20.wmf"/><Relationship Id="rId293" Type="http://schemas.openxmlformats.org/officeDocument/2006/relationships/image" Target="media/image142.wmf"/><Relationship Id="rId307" Type="http://schemas.openxmlformats.org/officeDocument/2006/relationships/image" Target="media/image149.wmf"/><Relationship Id="rId349" Type="http://schemas.openxmlformats.org/officeDocument/2006/relationships/oleObject" Target="embeddings/oleObject171.bin"/><Relationship Id="rId514" Type="http://schemas.openxmlformats.org/officeDocument/2006/relationships/oleObject" Target="embeddings/oleObject258.bin"/><Relationship Id="rId556" Type="http://schemas.openxmlformats.org/officeDocument/2006/relationships/image" Target="media/image267.wmf"/><Relationship Id="rId721" Type="http://schemas.openxmlformats.org/officeDocument/2006/relationships/image" Target="media/image336.wmf"/><Relationship Id="rId763" Type="http://schemas.openxmlformats.org/officeDocument/2006/relationships/oleObject" Target="embeddings/oleObject404.bin"/><Relationship Id="rId88" Type="http://schemas.openxmlformats.org/officeDocument/2006/relationships/image" Target="media/image41.wmf"/><Relationship Id="rId111" Type="http://schemas.openxmlformats.org/officeDocument/2006/relationships/oleObject" Target="embeddings/oleObject51.bin"/><Relationship Id="rId153" Type="http://schemas.openxmlformats.org/officeDocument/2006/relationships/image" Target="media/image72.wmf"/><Relationship Id="rId195" Type="http://schemas.openxmlformats.org/officeDocument/2006/relationships/image" Target="media/image93.wmf"/><Relationship Id="rId209" Type="http://schemas.openxmlformats.org/officeDocument/2006/relationships/image" Target="media/image100.wmf"/><Relationship Id="rId360" Type="http://schemas.openxmlformats.org/officeDocument/2006/relationships/image" Target="media/image175.wmf"/><Relationship Id="rId416" Type="http://schemas.openxmlformats.org/officeDocument/2006/relationships/image" Target="media/image200.wmf"/><Relationship Id="rId598" Type="http://schemas.openxmlformats.org/officeDocument/2006/relationships/oleObject" Target="embeddings/oleObject305.bin"/><Relationship Id="rId220" Type="http://schemas.openxmlformats.org/officeDocument/2006/relationships/oleObject" Target="embeddings/oleObject106.bin"/><Relationship Id="rId458" Type="http://schemas.openxmlformats.org/officeDocument/2006/relationships/oleObject" Target="embeddings/oleObject229.bin"/><Relationship Id="rId623" Type="http://schemas.openxmlformats.org/officeDocument/2006/relationships/image" Target="media/image294.wmf"/><Relationship Id="rId665" Type="http://schemas.openxmlformats.org/officeDocument/2006/relationships/oleObject" Target="embeddings/oleObject346.bin"/><Relationship Id="rId15" Type="http://schemas.openxmlformats.org/officeDocument/2006/relationships/oleObject" Target="embeddings/oleObject3.bin"/><Relationship Id="rId57" Type="http://schemas.openxmlformats.org/officeDocument/2006/relationships/oleObject" Target="embeddings/oleObject24.bin"/><Relationship Id="rId262" Type="http://schemas.openxmlformats.org/officeDocument/2006/relationships/oleObject" Target="embeddings/oleObject127.bin"/><Relationship Id="rId318" Type="http://schemas.openxmlformats.org/officeDocument/2006/relationships/oleObject" Target="embeddings/oleObject155.bin"/><Relationship Id="rId525" Type="http://schemas.openxmlformats.org/officeDocument/2006/relationships/image" Target="media/image253.wmf"/><Relationship Id="rId567" Type="http://schemas.openxmlformats.org/officeDocument/2006/relationships/oleObject" Target="embeddings/oleObject286.bin"/><Relationship Id="rId732" Type="http://schemas.openxmlformats.org/officeDocument/2006/relationships/image" Target="media/image341.wmf"/><Relationship Id="rId99" Type="http://schemas.openxmlformats.org/officeDocument/2006/relationships/oleObject" Target="embeddings/oleObject45.bin"/><Relationship Id="rId122" Type="http://schemas.openxmlformats.org/officeDocument/2006/relationships/image" Target="media/image58.wmf"/><Relationship Id="rId164" Type="http://schemas.openxmlformats.org/officeDocument/2006/relationships/image" Target="media/image77.wmf"/><Relationship Id="rId371" Type="http://schemas.openxmlformats.org/officeDocument/2006/relationships/image" Target="media/image178.wmf"/><Relationship Id="rId774" Type="http://schemas.openxmlformats.org/officeDocument/2006/relationships/oleObject" Target="embeddings/oleObject414.bin"/><Relationship Id="rId427" Type="http://schemas.openxmlformats.org/officeDocument/2006/relationships/oleObject" Target="embeddings/oleObject213.bin"/><Relationship Id="rId469" Type="http://schemas.openxmlformats.org/officeDocument/2006/relationships/image" Target="media/image226.wmf"/><Relationship Id="rId634" Type="http://schemas.openxmlformats.org/officeDocument/2006/relationships/oleObject" Target="embeddings/oleObject326.bin"/><Relationship Id="rId676" Type="http://schemas.openxmlformats.org/officeDocument/2006/relationships/oleObject" Target="embeddings/oleObject353.bin"/><Relationship Id="rId26" Type="http://schemas.openxmlformats.org/officeDocument/2006/relationships/image" Target="media/image10.wmf"/><Relationship Id="rId231" Type="http://schemas.openxmlformats.org/officeDocument/2006/relationships/image" Target="media/image111.emf"/><Relationship Id="rId273" Type="http://schemas.openxmlformats.org/officeDocument/2006/relationships/image" Target="media/image132.wmf"/><Relationship Id="rId329" Type="http://schemas.openxmlformats.org/officeDocument/2006/relationships/oleObject" Target="embeddings/oleObject161.bin"/><Relationship Id="rId480" Type="http://schemas.openxmlformats.org/officeDocument/2006/relationships/oleObject" Target="embeddings/oleObject240.bin"/><Relationship Id="rId536" Type="http://schemas.openxmlformats.org/officeDocument/2006/relationships/image" Target="media/image258.wmf"/><Relationship Id="rId701" Type="http://schemas.openxmlformats.org/officeDocument/2006/relationships/oleObject" Target="embeddings/oleObject367.bin"/><Relationship Id="rId68" Type="http://schemas.openxmlformats.org/officeDocument/2006/relationships/image" Target="media/image31.wmf"/><Relationship Id="rId133" Type="http://schemas.openxmlformats.org/officeDocument/2006/relationships/oleObject" Target="embeddings/oleObject63.bin"/><Relationship Id="rId175" Type="http://schemas.openxmlformats.org/officeDocument/2006/relationships/oleObject" Target="embeddings/oleObject85.bin"/><Relationship Id="rId340" Type="http://schemas.openxmlformats.org/officeDocument/2006/relationships/image" Target="media/image165.wmf"/><Relationship Id="rId578" Type="http://schemas.openxmlformats.org/officeDocument/2006/relationships/oleObject" Target="embeddings/oleObject293.bin"/><Relationship Id="rId743" Type="http://schemas.openxmlformats.org/officeDocument/2006/relationships/oleObject" Target="embeddings/oleObject392.bin"/><Relationship Id="rId785" Type="http://schemas.openxmlformats.org/officeDocument/2006/relationships/image" Target="media/image353.wmf"/><Relationship Id="rId200" Type="http://schemas.openxmlformats.org/officeDocument/2006/relationships/oleObject" Target="embeddings/oleObject96.bin"/><Relationship Id="rId382" Type="http://schemas.openxmlformats.org/officeDocument/2006/relationships/image" Target="media/image183.wmf"/><Relationship Id="rId438" Type="http://schemas.openxmlformats.org/officeDocument/2006/relationships/image" Target="media/image211.wmf"/><Relationship Id="rId603" Type="http://schemas.openxmlformats.org/officeDocument/2006/relationships/oleObject" Target="embeddings/oleObject308.bin"/><Relationship Id="rId645" Type="http://schemas.openxmlformats.org/officeDocument/2006/relationships/oleObject" Target="embeddings/oleObject333.bin"/><Relationship Id="rId687" Type="http://schemas.openxmlformats.org/officeDocument/2006/relationships/image" Target="media/image320.wmf"/><Relationship Id="rId242" Type="http://schemas.openxmlformats.org/officeDocument/2006/relationships/image" Target="media/image117.wmf"/><Relationship Id="rId284" Type="http://schemas.openxmlformats.org/officeDocument/2006/relationships/oleObject" Target="embeddings/oleObject138.bin"/><Relationship Id="rId491" Type="http://schemas.openxmlformats.org/officeDocument/2006/relationships/image" Target="media/image237.wmf"/><Relationship Id="rId505" Type="http://schemas.openxmlformats.org/officeDocument/2006/relationships/oleObject" Target="embeddings/oleObject253.bin"/><Relationship Id="rId712" Type="http://schemas.openxmlformats.org/officeDocument/2006/relationships/image" Target="media/image331.emf"/><Relationship Id="rId37" Type="http://schemas.openxmlformats.org/officeDocument/2006/relationships/oleObject" Target="embeddings/oleObject14.bin"/><Relationship Id="rId79" Type="http://schemas.openxmlformats.org/officeDocument/2006/relationships/oleObject" Target="embeddings/oleObject35.bin"/><Relationship Id="rId102" Type="http://schemas.openxmlformats.org/officeDocument/2006/relationships/image" Target="media/image48.wmf"/><Relationship Id="rId144" Type="http://schemas.openxmlformats.org/officeDocument/2006/relationships/oleObject" Target="embeddings/oleObject69.bin"/><Relationship Id="rId547" Type="http://schemas.openxmlformats.org/officeDocument/2006/relationships/image" Target="media/image263.wmf"/><Relationship Id="rId589" Type="http://schemas.openxmlformats.org/officeDocument/2006/relationships/image" Target="media/image280.wmf"/><Relationship Id="rId754" Type="http://schemas.openxmlformats.org/officeDocument/2006/relationships/image" Target="media/image346.wmf"/><Relationship Id="rId796" Type="http://schemas.openxmlformats.org/officeDocument/2006/relationships/oleObject" Target="embeddings/oleObject430.bin"/><Relationship Id="rId90" Type="http://schemas.openxmlformats.org/officeDocument/2006/relationships/image" Target="media/image42.wmf"/><Relationship Id="rId186" Type="http://schemas.openxmlformats.org/officeDocument/2006/relationships/image" Target="media/image88.wmf"/><Relationship Id="rId351" Type="http://schemas.openxmlformats.org/officeDocument/2006/relationships/oleObject" Target="embeddings/oleObject172.bin"/><Relationship Id="rId393" Type="http://schemas.openxmlformats.org/officeDocument/2006/relationships/oleObject" Target="embeddings/oleObject196.bin"/><Relationship Id="rId407" Type="http://schemas.openxmlformats.org/officeDocument/2006/relationships/oleObject" Target="embeddings/oleObject203.bin"/><Relationship Id="rId449" Type="http://schemas.openxmlformats.org/officeDocument/2006/relationships/oleObject" Target="embeddings/oleObject224.bin"/><Relationship Id="rId614" Type="http://schemas.openxmlformats.org/officeDocument/2006/relationships/oleObject" Target="embeddings/oleObject315.bin"/><Relationship Id="rId656" Type="http://schemas.openxmlformats.org/officeDocument/2006/relationships/oleObject" Target="embeddings/oleObject339.bin"/><Relationship Id="rId211" Type="http://schemas.openxmlformats.org/officeDocument/2006/relationships/image" Target="media/image101.wmf"/><Relationship Id="rId253" Type="http://schemas.openxmlformats.org/officeDocument/2006/relationships/image" Target="media/image122.wmf"/><Relationship Id="rId295" Type="http://schemas.openxmlformats.org/officeDocument/2006/relationships/image" Target="media/image143.wmf"/><Relationship Id="rId309" Type="http://schemas.openxmlformats.org/officeDocument/2006/relationships/image" Target="media/image150.wmf"/><Relationship Id="rId460" Type="http://schemas.openxmlformats.org/officeDocument/2006/relationships/oleObject" Target="embeddings/oleObject230.bin"/><Relationship Id="rId516" Type="http://schemas.openxmlformats.org/officeDocument/2006/relationships/oleObject" Target="embeddings/oleObject259.bin"/><Relationship Id="rId698" Type="http://schemas.openxmlformats.org/officeDocument/2006/relationships/oleObject" Target="embeddings/oleObject364.bin"/><Relationship Id="rId48" Type="http://schemas.openxmlformats.org/officeDocument/2006/relationships/image" Target="media/image21.wmf"/><Relationship Id="rId113" Type="http://schemas.openxmlformats.org/officeDocument/2006/relationships/oleObject" Target="embeddings/oleObject52.bin"/><Relationship Id="rId320" Type="http://schemas.openxmlformats.org/officeDocument/2006/relationships/oleObject" Target="embeddings/oleObject156.bin"/><Relationship Id="rId558" Type="http://schemas.openxmlformats.org/officeDocument/2006/relationships/image" Target="media/image268.wmf"/><Relationship Id="rId723" Type="http://schemas.openxmlformats.org/officeDocument/2006/relationships/image" Target="media/image337.wmf"/><Relationship Id="rId765" Type="http://schemas.openxmlformats.org/officeDocument/2006/relationships/oleObject" Target="embeddings/oleObject406.bin"/><Relationship Id="rId155" Type="http://schemas.openxmlformats.org/officeDocument/2006/relationships/image" Target="media/image73.wmf"/><Relationship Id="rId197" Type="http://schemas.openxmlformats.org/officeDocument/2006/relationships/image" Target="media/image94.wmf"/><Relationship Id="rId362" Type="http://schemas.openxmlformats.org/officeDocument/2006/relationships/oleObject" Target="embeddings/oleObject178.bin"/><Relationship Id="rId418" Type="http://schemas.openxmlformats.org/officeDocument/2006/relationships/image" Target="media/image201.wmf"/><Relationship Id="rId625" Type="http://schemas.openxmlformats.org/officeDocument/2006/relationships/image" Target="media/image295.wmf"/><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image" Target="media/image227.wmf"/><Relationship Id="rId667" Type="http://schemas.openxmlformats.org/officeDocument/2006/relationships/image" Target="media/image311.wmf"/><Relationship Id="rId17" Type="http://schemas.openxmlformats.org/officeDocument/2006/relationships/oleObject" Target="embeddings/oleObject4.bin"/><Relationship Id="rId59" Type="http://schemas.openxmlformats.org/officeDocument/2006/relationships/oleObject" Target="embeddings/oleObject25.bin"/><Relationship Id="rId124" Type="http://schemas.openxmlformats.org/officeDocument/2006/relationships/oleObject" Target="embeddings/oleObject58.bin"/><Relationship Id="rId527" Type="http://schemas.openxmlformats.org/officeDocument/2006/relationships/image" Target="media/image254.wmf"/><Relationship Id="rId569" Type="http://schemas.openxmlformats.org/officeDocument/2006/relationships/oleObject" Target="embeddings/oleObject287.bin"/><Relationship Id="rId734" Type="http://schemas.openxmlformats.org/officeDocument/2006/relationships/oleObject" Target="embeddings/oleObject384.bin"/><Relationship Id="rId776" Type="http://schemas.openxmlformats.org/officeDocument/2006/relationships/oleObject" Target="embeddings/oleObject416.bin"/><Relationship Id="rId70" Type="http://schemas.openxmlformats.org/officeDocument/2006/relationships/image" Target="media/image32.wmf"/><Relationship Id="rId166" Type="http://schemas.openxmlformats.org/officeDocument/2006/relationships/image" Target="media/image78.wmf"/><Relationship Id="rId331" Type="http://schemas.openxmlformats.org/officeDocument/2006/relationships/oleObject" Target="embeddings/oleObject162.bin"/><Relationship Id="rId373" Type="http://schemas.openxmlformats.org/officeDocument/2006/relationships/oleObject" Target="embeddings/oleObject186.bin"/><Relationship Id="rId429" Type="http://schemas.openxmlformats.org/officeDocument/2006/relationships/oleObject" Target="embeddings/oleObject214.bin"/><Relationship Id="rId580" Type="http://schemas.openxmlformats.org/officeDocument/2006/relationships/oleObject" Target="embeddings/oleObject294.bin"/><Relationship Id="rId636" Type="http://schemas.openxmlformats.org/officeDocument/2006/relationships/oleObject" Target="embeddings/oleObject327.bin"/><Relationship Id="rId801" Type="http://schemas.openxmlformats.org/officeDocument/2006/relationships/oleObject" Target="embeddings/oleObject433.bin"/><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image" Target="media/image212.wmf"/><Relationship Id="rId678" Type="http://schemas.openxmlformats.org/officeDocument/2006/relationships/oleObject" Target="embeddings/oleObject354.bin"/><Relationship Id="rId28" Type="http://schemas.openxmlformats.org/officeDocument/2006/relationships/image" Target="media/image11.wmf"/><Relationship Id="rId275" Type="http://schemas.openxmlformats.org/officeDocument/2006/relationships/image" Target="media/image133.wmf"/><Relationship Id="rId300" Type="http://schemas.openxmlformats.org/officeDocument/2006/relationships/oleObject" Target="embeddings/oleObject146.bin"/><Relationship Id="rId482" Type="http://schemas.openxmlformats.org/officeDocument/2006/relationships/oleObject" Target="embeddings/oleObject241.bin"/><Relationship Id="rId538" Type="http://schemas.openxmlformats.org/officeDocument/2006/relationships/image" Target="media/image259.wmf"/><Relationship Id="rId703" Type="http://schemas.openxmlformats.org/officeDocument/2006/relationships/oleObject" Target="embeddings/oleObject368.bin"/><Relationship Id="rId745" Type="http://schemas.openxmlformats.org/officeDocument/2006/relationships/image" Target="media/image343.wmf"/><Relationship Id="rId81" Type="http://schemas.openxmlformats.org/officeDocument/2006/relationships/oleObject" Target="embeddings/oleObject36.bin"/><Relationship Id="rId135" Type="http://schemas.openxmlformats.org/officeDocument/2006/relationships/oleObject" Target="embeddings/oleObject64.bin"/><Relationship Id="rId177" Type="http://schemas.openxmlformats.org/officeDocument/2006/relationships/oleObject" Target="embeddings/oleObject86.bin"/><Relationship Id="rId342" Type="http://schemas.openxmlformats.org/officeDocument/2006/relationships/image" Target="media/image166.wmf"/><Relationship Id="rId384" Type="http://schemas.openxmlformats.org/officeDocument/2006/relationships/image" Target="media/image184.wmf"/><Relationship Id="rId591" Type="http://schemas.openxmlformats.org/officeDocument/2006/relationships/image" Target="media/image281.wmf"/><Relationship Id="rId605" Type="http://schemas.openxmlformats.org/officeDocument/2006/relationships/oleObject" Target="embeddings/oleObject309.bin"/><Relationship Id="rId787" Type="http://schemas.openxmlformats.org/officeDocument/2006/relationships/image" Target="media/image354.wmf"/><Relationship Id="rId202" Type="http://schemas.openxmlformats.org/officeDocument/2006/relationships/oleObject" Target="embeddings/oleObject97.bin"/><Relationship Id="rId244" Type="http://schemas.openxmlformats.org/officeDocument/2006/relationships/image" Target="media/image118.wmf"/><Relationship Id="rId647" Type="http://schemas.openxmlformats.org/officeDocument/2006/relationships/image" Target="media/image304.wmf"/><Relationship Id="rId689" Type="http://schemas.openxmlformats.org/officeDocument/2006/relationships/image" Target="media/image321.wmf"/><Relationship Id="rId39" Type="http://schemas.openxmlformats.org/officeDocument/2006/relationships/oleObject" Target="embeddings/oleObject15.bin"/><Relationship Id="rId286" Type="http://schemas.openxmlformats.org/officeDocument/2006/relationships/oleObject" Target="embeddings/oleObject139.bin"/><Relationship Id="rId451" Type="http://schemas.openxmlformats.org/officeDocument/2006/relationships/image" Target="media/image217.wmf"/><Relationship Id="rId493" Type="http://schemas.openxmlformats.org/officeDocument/2006/relationships/image" Target="media/image238.wmf"/><Relationship Id="rId507" Type="http://schemas.openxmlformats.org/officeDocument/2006/relationships/oleObject" Target="embeddings/oleObject254.bin"/><Relationship Id="rId549" Type="http://schemas.openxmlformats.org/officeDocument/2006/relationships/oleObject" Target="embeddings/oleObject277.bin"/><Relationship Id="rId714" Type="http://schemas.openxmlformats.org/officeDocument/2006/relationships/oleObject" Target="embeddings/oleObject373.bin"/><Relationship Id="rId756" Type="http://schemas.openxmlformats.org/officeDocument/2006/relationships/image" Target="media/image347.wmf"/><Relationship Id="rId50" Type="http://schemas.openxmlformats.org/officeDocument/2006/relationships/image" Target="media/image22.emf"/><Relationship Id="rId104" Type="http://schemas.openxmlformats.org/officeDocument/2006/relationships/image" Target="media/image49.wmf"/><Relationship Id="rId146" Type="http://schemas.openxmlformats.org/officeDocument/2006/relationships/oleObject" Target="embeddings/oleObject70.bin"/><Relationship Id="rId188" Type="http://schemas.openxmlformats.org/officeDocument/2006/relationships/image" Target="media/image89.wmf"/><Relationship Id="rId311" Type="http://schemas.openxmlformats.org/officeDocument/2006/relationships/image" Target="media/image151.wmf"/><Relationship Id="rId353" Type="http://schemas.openxmlformats.org/officeDocument/2006/relationships/oleObject" Target="embeddings/oleObject173.bin"/><Relationship Id="rId395" Type="http://schemas.openxmlformats.org/officeDocument/2006/relationships/oleObject" Target="embeddings/oleObject197.bin"/><Relationship Id="rId409" Type="http://schemas.openxmlformats.org/officeDocument/2006/relationships/oleObject" Target="embeddings/oleObject204.bin"/><Relationship Id="rId560" Type="http://schemas.openxmlformats.org/officeDocument/2006/relationships/image" Target="media/image269.wmf"/><Relationship Id="rId798" Type="http://schemas.openxmlformats.org/officeDocument/2006/relationships/oleObject" Target="embeddings/oleObject431.bin"/><Relationship Id="rId92" Type="http://schemas.openxmlformats.org/officeDocument/2006/relationships/image" Target="media/image43.wmf"/><Relationship Id="rId213" Type="http://schemas.openxmlformats.org/officeDocument/2006/relationships/image" Target="media/image102.wmf"/><Relationship Id="rId420" Type="http://schemas.openxmlformats.org/officeDocument/2006/relationships/image" Target="media/image202.wmf"/><Relationship Id="rId616" Type="http://schemas.openxmlformats.org/officeDocument/2006/relationships/oleObject" Target="embeddings/oleObject317.bin"/><Relationship Id="rId658" Type="http://schemas.openxmlformats.org/officeDocument/2006/relationships/oleObject" Target="embeddings/oleObject340.bin"/><Relationship Id="rId255" Type="http://schemas.openxmlformats.org/officeDocument/2006/relationships/image" Target="media/image123.wmf"/><Relationship Id="rId297" Type="http://schemas.openxmlformats.org/officeDocument/2006/relationships/image" Target="media/image144.wmf"/><Relationship Id="rId462" Type="http://schemas.openxmlformats.org/officeDocument/2006/relationships/oleObject" Target="embeddings/oleObject231.bin"/><Relationship Id="rId518" Type="http://schemas.openxmlformats.org/officeDocument/2006/relationships/oleObject" Target="embeddings/oleObject260.bin"/><Relationship Id="rId725" Type="http://schemas.openxmlformats.org/officeDocument/2006/relationships/image" Target="media/image338.wmf"/><Relationship Id="rId115" Type="http://schemas.openxmlformats.org/officeDocument/2006/relationships/oleObject" Target="embeddings/oleObject53.bin"/><Relationship Id="rId157" Type="http://schemas.openxmlformats.org/officeDocument/2006/relationships/image" Target="media/image74.wmf"/><Relationship Id="rId322" Type="http://schemas.openxmlformats.org/officeDocument/2006/relationships/oleObject" Target="embeddings/oleObject157.bin"/><Relationship Id="rId364" Type="http://schemas.openxmlformats.org/officeDocument/2006/relationships/image" Target="media/image176.wmf"/><Relationship Id="rId767" Type="http://schemas.openxmlformats.org/officeDocument/2006/relationships/oleObject" Target="embeddings/oleObject407.bin"/><Relationship Id="rId61" Type="http://schemas.openxmlformats.org/officeDocument/2006/relationships/oleObject" Target="embeddings/oleObject26.bin"/><Relationship Id="rId199" Type="http://schemas.openxmlformats.org/officeDocument/2006/relationships/image" Target="media/image95.wmf"/><Relationship Id="rId571" Type="http://schemas.openxmlformats.org/officeDocument/2006/relationships/oleObject" Target="embeddings/oleObject288.bin"/><Relationship Id="rId627" Type="http://schemas.openxmlformats.org/officeDocument/2006/relationships/image" Target="media/image296.wmf"/><Relationship Id="rId669" Type="http://schemas.openxmlformats.org/officeDocument/2006/relationships/oleObject" Target="embeddings/oleObject349.bin"/><Relationship Id="rId19" Type="http://schemas.openxmlformats.org/officeDocument/2006/relationships/oleObject" Target="embeddings/oleObject5.bin"/><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oleObject" Target="embeddings/oleObject215.bin"/><Relationship Id="rId473" Type="http://schemas.openxmlformats.org/officeDocument/2006/relationships/image" Target="media/image228.wmf"/><Relationship Id="rId529" Type="http://schemas.openxmlformats.org/officeDocument/2006/relationships/oleObject" Target="embeddings/oleObject266.bin"/><Relationship Id="rId680" Type="http://schemas.openxmlformats.org/officeDocument/2006/relationships/oleObject" Target="embeddings/oleObject355.bin"/><Relationship Id="rId736" Type="http://schemas.openxmlformats.org/officeDocument/2006/relationships/oleObject" Target="embeddings/oleObject386.bin"/><Relationship Id="rId30" Type="http://schemas.openxmlformats.org/officeDocument/2006/relationships/image" Target="media/image12.wmf"/><Relationship Id="rId126" Type="http://schemas.openxmlformats.org/officeDocument/2006/relationships/oleObject" Target="embeddings/oleObject59.bin"/><Relationship Id="rId168" Type="http://schemas.openxmlformats.org/officeDocument/2006/relationships/image" Target="media/image79.wmf"/><Relationship Id="rId333" Type="http://schemas.openxmlformats.org/officeDocument/2006/relationships/oleObject" Target="embeddings/oleObject163.bin"/><Relationship Id="rId540" Type="http://schemas.openxmlformats.org/officeDocument/2006/relationships/image" Target="media/image260.wmf"/><Relationship Id="rId778" Type="http://schemas.openxmlformats.org/officeDocument/2006/relationships/oleObject" Target="embeddings/oleObject417.bin"/><Relationship Id="rId72" Type="http://schemas.openxmlformats.org/officeDocument/2006/relationships/image" Target="media/image33.wmf"/><Relationship Id="rId375" Type="http://schemas.openxmlformats.org/officeDocument/2006/relationships/oleObject" Target="embeddings/oleObject187.bin"/><Relationship Id="rId582" Type="http://schemas.openxmlformats.org/officeDocument/2006/relationships/oleObject" Target="embeddings/oleObject296.bin"/><Relationship Id="rId638" Type="http://schemas.openxmlformats.org/officeDocument/2006/relationships/image" Target="media/image301.wmf"/><Relationship Id="rId803" Type="http://schemas.openxmlformats.org/officeDocument/2006/relationships/oleObject" Target="embeddings/oleObject434.bin"/><Relationship Id="rId3" Type="http://schemas.openxmlformats.org/officeDocument/2006/relationships/styles" Target="styles.xml"/><Relationship Id="rId235" Type="http://schemas.openxmlformats.org/officeDocument/2006/relationships/oleObject" Target="embeddings/oleObject113.bin"/><Relationship Id="rId277" Type="http://schemas.openxmlformats.org/officeDocument/2006/relationships/image" Target="media/image134.wmf"/><Relationship Id="rId400" Type="http://schemas.openxmlformats.org/officeDocument/2006/relationships/image" Target="media/image192.wmf"/><Relationship Id="rId442" Type="http://schemas.openxmlformats.org/officeDocument/2006/relationships/image" Target="media/image213.wmf"/><Relationship Id="rId484" Type="http://schemas.openxmlformats.org/officeDocument/2006/relationships/oleObject" Target="embeddings/oleObject242.bin"/><Relationship Id="rId705" Type="http://schemas.openxmlformats.org/officeDocument/2006/relationships/oleObject" Target="embeddings/oleObject369.bin"/><Relationship Id="rId137" Type="http://schemas.openxmlformats.org/officeDocument/2006/relationships/oleObject" Target="embeddings/oleObject65.bin"/><Relationship Id="rId302" Type="http://schemas.openxmlformats.org/officeDocument/2006/relationships/oleObject" Target="embeddings/oleObject147.bin"/><Relationship Id="rId344" Type="http://schemas.openxmlformats.org/officeDocument/2006/relationships/image" Target="media/image167.wmf"/><Relationship Id="rId691" Type="http://schemas.openxmlformats.org/officeDocument/2006/relationships/image" Target="media/image322.wmf"/><Relationship Id="rId747" Type="http://schemas.openxmlformats.org/officeDocument/2006/relationships/oleObject" Target="embeddings/oleObject395.bin"/><Relationship Id="rId789" Type="http://schemas.openxmlformats.org/officeDocument/2006/relationships/image" Target="media/image355.wmf"/><Relationship Id="rId41" Type="http://schemas.openxmlformats.org/officeDocument/2006/relationships/oleObject" Target="embeddings/oleObject16.bin"/><Relationship Id="rId83" Type="http://schemas.openxmlformats.org/officeDocument/2006/relationships/oleObject" Target="embeddings/oleObject37.bin"/><Relationship Id="rId179" Type="http://schemas.openxmlformats.org/officeDocument/2006/relationships/image" Target="media/image85.png"/><Relationship Id="rId386" Type="http://schemas.openxmlformats.org/officeDocument/2006/relationships/image" Target="media/image185.wmf"/><Relationship Id="rId551" Type="http://schemas.openxmlformats.org/officeDocument/2006/relationships/oleObject" Target="embeddings/oleObject278.bin"/><Relationship Id="rId593" Type="http://schemas.openxmlformats.org/officeDocument/2006/relationships/image" Target="media/image282.wmf"/><Relationship Id="rId607" Type="http://schemas.openxmlformats.org/officeDocument/2006/relationships/oleObject" Target="embeddings/oleObject311.bin"/><Relationship Id="rId649" Type="http://schemas.openxmlformats.org/officeDocument/2006/relationships/image" Target="media/image305.wmf"/><Relationship Id="rId190" Type="http://schemas.openxmlformats.org/officeDocument/2006/relationships/oleObject" Target="embeddings/oleObject93.bin"/><Relationship Id="rId204" Type="http://schemas.openxmlformats.org/officeDocument/2006/relationships/oleObject" Target="embeddings/oleObject98.bin"/><Relationship Id="rId246" Type="http://schemas.openxmlformats.org/officeDocument/2006/relationships/image" Target="media/image119.wmf"/><Relationship Id="rId288" Type="http://schemas.openxmlformats.org/officeDocument/2006/relationships/oleObject" Target="embeddings/oleObject140.bin"/><Relationship Id="rId411" Type="http://schemas.openxmlformats.org/officeDocument/2006/relationships/oleObject" Target="embeddings/oleObject205.bin"/><Relationship Id="rId453" Type="http://schemas.openxmlformats.org/officeDocument/2006/relationships/image" Target="media/image218.wmf"/><Relationship Id="rId509" Type="http://schemas.openxmlformats.org/officeDocument/2006/relationships/oleObject" Target="embeddings/oleObject255.bin"/><Relationship Id="rId660" Type="http://schemas.openxmlformats.org/officeDocument/2006/relationships/oleObject" Target="embeddings/oleObject341.bin"/><Relationship Id="rId106" Type="http://schemas.openxmlformats.org/officeDocument/2006/relationships/image" Target="media/image50.wmf"/><Relationship Id="rId313" Type="http://schemas.openxmlformats.org/officeDocument/2006/relationships/image" Target="media/image152.wmf"/><Relationship Id="rId495" Type="http://schemas.openxmlformats.org/officeDocument/2006/relationships/image" Target="media/image239.wmf"/><Relationship Id="rId716" Type="http://schemas.openxmlformats.org/officeDocument/2006/relationships/oleObject" Target="embeddings/oleObject374.bin"/><Relationship Id="rId758" Type="http://schemas.openxmlformats.org/officeDocument/2006/relationships/image" Target="media/image348.wmf"/><Relationship Id="rId10" Type="http://schemas.openxmlformats.org/officeDocument/2006/relationships/image" Target="media/image2.wmf"/><Relationship Id="rId52" Type="http://schemas.openxmlformats.org/officeDocument/2006/relationships/oleObject" Target="embeddings/oleObject21.bin"/><Relationship Id="rId94" Type="http://schemas.openxmlformats.org/officeDocument/2006/relationships/image" Target="media/image44.wmf"/><Relationship Id="rId148" Type="http://schemas.openxmlformats.org/officeDocument/2006/relationships/oleObject" Target="embeddings/oleObject71.bin"/><Relationship Id="rId355" Type="http://schemas.openxmlformats.org/officeDocument/2006/relationships/oleObject" Target="embeddings/oleObject174.bin"/><Relationship Id="rId397" Type="http://schemas.openxmlformats.org/officeDocument/2006/relationships/oleObject" Target="embeddings/oleObject198.bin"/><Relationship Id="rId520" Type="http://schemas.openxmlformats.org/officeDocument/2006/relationships/oleObject" Target="embeddings/oleObject261.bin"/><Relationship Id="rId562" Type="http://schemas.openxmlformats.org/officeDocument/2006/relationships/image" Target="media/image270.wmf"/><Relationship Id="rId618" Type="http://schemas.openxmlformats.org/officeDocument/2006/relationships/oleObject" Target="embeddings/oleObject318.bin"/><Relationship Id="rId215" Type="http://schemas.openxmlformats.org/officeDocument/2006/relationships/image" Target="media/image103.wmf"/><Relationship Id="rId257" Type="http://schemas.openxmlformats.org/officeDocument/2006/relationships/image" Target="media/image124.wmf"/><Relationship Id="rId422" Type="http://schemas.openxmlformats.org/officeDocument/2006/relationships/image" Target="media/image203.wmf"/><Relationship Id="rId464" Type="http://schemas.openxmlformats.org/officeDocument/2006/relationships/oleObject" Target="embeddings/oleObject232.bin"/><Relationship Id="rId299" Type="http://schemas.openxmlformats.org/officeDocument/2006/relationships/image" Target="media/image145.wmf"/><Relationship Id="rId727" Type="http://schemas.openxmlformats.org/officeDocument/2006/relationships/image" Target="media/image339.wmf"/><Relationship Id="rId63" Type="http://schemas.openxmlformats.org/officeDocument/2006/relationships/oleObject" Target="embeddings/oleObject27.bin"/><Relationship Id="rId159" Type="http://schemas.openxmlformats.org/officeDocument/2006/relationships/oleObject" Target="embeddings/oleObject77.bin"/><Relationship Id="rId366" Type="http://schemas.openxmlformats.org/officeDocument/2006/relationships/oleObject" Target="embeddings/oleObject181.bin"/><Relationship Id="rId573" Type="http://schemas.openxmlformats.org/officeDocument/2006/relationships/oleObject" Target="embeddings/oleObject290.bin"/><Relationship Id="rId780" Type="http://schemas.openxmlformats.org/officeDocument/2006/relationships/oleObject" Target="embeddings/oleObject419.bin"/><Relationship Id="rId226" Type="http://schemas.openxmlformats.org/officeDocument/2006/relationships/oleObject" Target="embeddings/oleObject109.bin"/><Relationship Id="rId433" Type="http://schemas.openxmlformats.org/officeDocument/2006/relationships/oleObject" Target="embeddings/oleObject216.bin"/><Relationship Id="rId640" Type="http://schemas.openxmlformats.org/officeDocument/2006/relationships/oleObject" Target="embeddings/oleObject330.bin"/><Relationship Id="rId738" Type="http://schemas.openxmlformats.org/officeDocument/2006/relationships/oleObject" Target="embeddings/oleObject388.bin"/><Relationship Id="rId74" Type="http://schemas.openxmlformats.org/officeDocument/2006/relationships/image" Target="media/image34.wmf"/><Relationship Id="rId377" Type="http://schemas.openxmlformats.org/officeDocument/2006/relationships/oleObject" Target="embeddings/oleObject188.bin"/><Relationship Id="rId500" Type="http://schemas.openxmlformats.org/officeDocument/2006/relationships/oleObject" Target="embeddings/oleObject250.bin"/><Relationship Id="rId584" Type="http://schemas.openxmlformats.org/officeDocument/2006/relationships/image" Target="media/image278.wmf"/><Relationship Id="rId805" Type="http://schemas.openxmlformats.org/officeDocument/2006/relationships/header" Target="header5.xml"/><Relationship Id="rId5" Type="http://schemas.openxmlformats.org/officeDocument/2006/relationships/settings" Target="settings.xml"/><Relationship Id="rId237" Type="http://schemas.openxmlformats.org/officeDocument/2006/relationships/oleObject" Target="embeddings/oleObject114.bin"/><Relationship Id="rId791" Type="http://schemas.openxmlformats.org/officeDocument/2006/relationships/oleObject" Target="embeddings/oleObject427.bin"/><Relationship Id="rId444" Type="http://schemas.openxmlformats.org/officeDocument/2006/relationships/image" Target="media/image214.wmf"/><Relationship Id="rId651" Type="http://schemas.openxmlformats.org/officeDocument/2006/relationships/image" Target="media/image306.wmf"/><Relationship Id="rId749" Type="http://schemas.openxmlformats.org/officeDocument/2006/relationships/oleObject" Target="embeddings/oleObject397.bin"/></Relationships>
</file>

<file path=word/_rels/footer1.xml.rels><?xml version="1.0" encoding="UTF-8" standalone="yes"?>
<Relationships xmlns="http://schemas.openxmlformats.org/package/2006/relationships"><Relationship Id="rId1" Type="http://schemas.openxmlformats.org/officeDocument/2006/relationships/image" Target="media/image92.png"/></Relationships>
</file>

<file path=word/_rels/footer2.xml.rels><?xml version="1.0" encoding="UTF-8" standalone="yes"?>
<Relationships xmlns="http://schemas.openxmlformats.org/package/2006/relationships"><Relationship Id="rId1" Type="http://schemas.openxmlformats.org/officeDocument/2006/relationships/image" Target="media/image362.png"/></Relationships>
</file>

<file path=word/_rels/header1.xml.rels><?xml version="1.0" encoding="UTF-8" standalone="yes"?>
<Relationships xmlns="http://schemas.openxmlformats.org/package/2006/relationships"><Relationship Id="rId1" Type="http://schemas.openxmlformats.org/officeDocument/2006/relationships/image" Target="media/image90.png"/></Relationships>
</file>

<file path=word/_rels/header2.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1.jpeg"/></Relationships>
</file>

<file path=word/_rels/header3.xml.rels><?xml version="1.0" encoding="UTF-8" standalone="yes"?>
<Relationships xmlns="http://schemas.openxmlformats.org/package/2006/relationships"><Relationship Id="rId1" Type="http://schemas.openxmlformats.org/officeDocument/2006/relationships/image" Target="media/image90.png"/></Relationships>
</file>

<file path=word/_rels/header4.xml.rels><?xml version="1.0" encoding="UTF-8" standalone="yes"?>
<Relationships xmlns="http://schemas.openxmlformats.org/package/2006/relationships"><Relationship Id="rId1" Type="http://schemas.openxmlformats.org/officeDocument/2006/relationships/image" Target="media/image90.png"/></Relationships>
</file>

<file path=word/_rels/header5.xml.rels><?xml version="1.0" encoding="UTF-8" standalone="yes"?>
<Relationships xmlns="http://schemas.openxmlformats.org/package/2006/relationships"><Relationship Id="rId2" Type="http://schemas.openxmlformats.org/officeDocument/2006/relationships/image" Target="media/image361.png"/><Relationship Id="rId1" Type="http://schemas.openxmlformats.org/officeDocument/2006/relationships/image" Target="media/image90.png"/></Relationships>
</file>

<file path=word/_rels/header6.xml.rels><?xml version="1.0" encoding="UTF-8" standalone="yes"?>
<Relationships xmlns="http://schemas.openxmlformats.org/package/2006/relationships"><Relationship Id="rId1" Type="http://schemas.openxmlformats.org/officeDocument/2006/relationships/image" Target="media/image9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123177-972C-40DE-BE65-C8489BA46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15</Pages>
  <Words>2326</Words>
  <Characters>13263</Characters>
  <Application>Microsoft Office Word</Application>
  <DocSecurity>0</DocSecurity>
  <Lines>110</Lines>
  <Paragraphs>31</Paragraphs>
  <ScaleCrop>false</ScaleCrop>
  <Company>DELLNBX</Company>
  <LinksUpToDate>false</LinksUpToDate>
  <CharactersWithSpaces>15558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桑和瑞</dc:creator>
  <cp:keywords/>
  <cp:lastModifiedBy>liuyehan</cp:lastModifiedBy>
  <cp:revision>12</cp:revision>
  <cp:lastPrinted>2014-03-25T03:22:00Z</cp:lastPrinted>
  <dcterms:created xsi:type="dcterms:W3CDTF">2014-06-08T08:10:00Z</dcterms:created>
  <dcterms:modified xsi:type="dcterms:W3CDTF">2014-06-08T15:31:00Z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2052-8.1.0.3089</vt:lpwstr>
  </property>
  <property fmtid="{D5CDD505-2E9C-101B-9397-08002B2CF9AE}" pid="3"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MTExtra=Euclid Extra_x000d_
TextFE</vt:lpwstr>
  </property>
  <property fmtid="{D5CDD505-2E9C-101B-9397-08002B2CF9AE}" pid="4" name="MTPreferences 1">
    <vt:lpwstr>=宋体_x000d_
_x000d_
[Sizes]_x000d_
Full=10.5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vt:lpwstr>
  </property>
  <property fmtid="{D5CDD505-2E9C-101B-9397-08002B2CF9AE}" pid="5" name="MTPreferences 2">
    <vt:lpwstr>th=25 %_x000d_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vt:lpwstr>
  </property>
  <property fmtid="{D5CDD505-2E9C-101B-9397-08002B2CF9AE}" pid="6" name="MTPreferences 3">
    <vt:lpwstr>0 %_x000d_
MinGap=8 %_x000d_
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7" name="MTPreferenceSource">
    <vt:lpwstr>10.5.eqp</vt:lpwstr>
  </property>
  <property fmtid="{D5CDD505-2E9C-101B-9397-08002B2CF9AE}" pid="8" name="MTWinEqns">
    <vt:bool>true</vt:bool>
  </property>
</Properties>
</file>