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22B" w:rsidRPr="003E1D07" w:rsidRDefault="00340828" w:rsidP="003E1D07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t xml:space="preserve"> </w:t>
      </w:r>
      <w:r w:rsidR="00DD4648">
        <w:rPr>
          <w:rFonts w:eastAsiaTheme="minorEastAsia" w:hAnsiTheme="minorEastAsia" w:hint="eastAsia"/>
          <w:b/>
          <w:bCs/>
        </w:rPr>
        <w:t>五</w:t>
      </w:r>
      <w:r w:rsidR="009D122B" w:rsidRPr="00225352">
        <w:rPr>
          <w:rFonts w:eastAsiaTheme="minorEastAsia" w:hAnsiTheme="minorEastAsia"/>
          <w:b/>
          <w:bCs/>
        </w:rPr>
        <w:t>年级奥数天天练试题及答案</w:t>
      </w:r>
      <w:r w:rsidR="00DD4648">
        <w:rPr>
          <w:rFonts w:eastAsiaTheme="minorEastAsia" w:hint="eastAsia"/>
          <w:b/>
          <w:bCs/>
        </w:rPr>
        <w:t>1.8</w:t>
      </w:r>
    </w:p>
    <w:p w:rsidR="002C3C29" w:rsidRDefault="002C3C29" w:rsidP="002C3C29">
      <w:pPr>
        <w:pStyle w:val="ae"/>
        <w:snapToGrid w:val="0"/>
        <w:ind w:left="420" w:firstLineChars="0" w:firstLine="0"/>
      </w:pPr>
    </w:p>
    <w:p w:rsidR="00566B24" w:rsidRPr="008B5428" w:rsidRDefault="00566B24" w:rsidP="00303E50">
      <w:pPr>
        <w:pStyle w:val="ae"/>
        <w:numPr>
          <w:ilvl w:val="0"/>
          <w:numId w:val="41"/>
        </w:numPr>
        <w:snapToGrid w:val="0"/>
        <w:ind w:firstLineChars="0"/>
        <w:rPr>
          <w:szCs w:val="21"/>
          <w:u w:val="single"/>
        </w:rPr>
      </w:pPr>
      <w:r w:rsidRPr="00F11F64">
        <w:rPr>
          <w:kern w:val="0"/>
          <w:position w:val="-6"/>
        </w:rPr>
        <w:object w:dxaOrig="300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pt;height:12.75pt" o:ole="">
            <v:imagedata r:id="rId7" o:title=""/>
          </v:shape>
          <o:OLEObject Type="Embed" ProgID="Equation.DSMT4" ShapeID="_x0000_i1025" DrawAspect="Content" ObjectID="_1481981058" r:id="rId8"/>
        </w:object>
      </w:r>
      <w:r>
        <w:rPr>
          <w:rFonts w:hint="eastAsia"/>
          <w:kern w:val="0"/>
        </w:rPr>
        <w:t>_______</w:t>
      </w:r>
    </w:p>
    <w:p w:rsidR="00566B24" w:rsidRPr="00247E7A" w:rsidRDefault="00566B24" w:rsidP="00566B24">
      <w:pPr>
        <w:numPr>
          <w:ilvl w:val="0"/>
          <w:numId w:val="36"/>
        </w:numPr>
        <w:adjustRightInd w:val="0"/>
        <w:snapToGrid w:val="0"/>
        <w:textAlignment w:val="center"/>
        <w:rPr>
          <w:rFonts w:ascii="楷体_GB2312" w:eastAsia="楷体_GB2312"/>
          <w:szCs w:val="21"/>
        </w:rPr>
      </w:pPr>
      <w:r w:rsidRPr="00247E7A">
        <w:rPr>
          <w:rFonts w:ascii="楷体_GB2312" w:eastAsia="楷体_GB2312" w:hint="eastAsia"/>
          <w:noProof/>
          <w:position w:val="-10"/>
          <w:szCs w:val="21"/>
        </w:rPr>
        <w:t>原式</w:t>
      </w:r>
      <w:r w:rsidRPr="00E43709">
        <w:rPr>
          <w:rFonts w:ascii="楷体_GB2312" w:eastAsia="楷体_GB2312"/>
          <w:noProof/>
          <w:position w:val="-10"/>
          <w:szCs w:val="21"/>
        </w:rPr>
        <w:object w:dxaOrig="2480" w:dyaOrig="300">
          <v:shape id="_x0000_i1026" type="#_x0000_t75" style="width:123.75pt;height:15pt" o:ole="">
            <v:imagedata r:id="rId9" o:title=""/>
          </v:shape>
          <o:OLEObject Type="Embed" ProgID="Equation.DSMT4" ShapeID="_x0000_i1026" DrawAspect="Content" ObjectID="_1481981059" r:id="rId10"/>
        </w:object>
      </w:r>
    </w:p>
    <w:p w:rsidR="00566B24" w:rsidRDefault="00566B24" w:rsidP="00566B24">
      <w:pPr>
        <w:adjustRightInd w:val="0"/>
        <w:snapToGrid w:val="0"/>
        <w:ind w:left="851" w:firstLine="409"/>
        <w:rPr>
          <w:position w:val="-6"/>
          <w:szCs w:val="21"/>
        </w:rPr>
      </w:pPr>
      <w:r w:rsidRPr="00E43709">
        <w:rPr>
          <w:position w:val="-6"/>
          <w:szCs w:val="21"/>
        </w:rPr>
        <w:object w:dxaOrig="1359" w:dyaOrig="260">
          <v:shape id="_x0000_i1027" type="#_x0000_t75" style="width:68.25pt;height:12.75pt" o:ole="">
            <v:imagedata r:id="rId11" o:title=""/>
          </v:shape>
          <o:OLEObject Type="Embed" ProgID="Equation.DSMT4" ShapeID="_x0000_i1027" DrawAspect="Content" ObjectID="_1481981060" r:id="rId12"/>
        </w:object>
      </w:r>
    </w:p>
    <w:p w:rsidR="00566B24" w:rsidRDefault="00566B24" w:rsidP="00566B24">
      <w:pPr>
        <w:adjustRightInd w:val="0"/>
        <w:snapToGrid w:val="0"/>
        <w:ind w:left="851" w:firstLine="409"/>
        <w:rPr>
          <w:position w:val="-6"/>
          <w:szCs w:val="21"/>
        </w:rPr>
      </w:pPr>
      <w:r w:rsidRPr="00E43709">
        <w:rPr>
          <w:position w:val="-6"/>
          <w:szCs w:val="21"/>
        </w:rPr>
        <w:object w:dxaOrig="840" w:dyaOrig="260">
          <v:shape id="_x0000_i1028" type="#_x0000_t75" style="width:42pt;height:12.75pt" o:ole="">
            <v:imagedata r:id="rId13" o:title=""/>
          </v:shape>
          <o:OLEObject Type="Embed" ProgID="Equation.DSMT4" ShapeID="_x0000_i1028" DrawAspect="Content" ObjectID="_1481981061" r:id="rId14"/>
        </w:object>
      </w:r>
    </w:p>
    <w:p w:rsidR="00566B24" w:rsidRPr="005274CC" w:rsidRDefault="00566B24" w:rsidP="00566B24">
      <w:pPr>
        <w:adjustRightInd w:val="0"/>
        <w:snapToGrid w:val="0"/>
        <w:ind w:left="851" w:firstLine="409"/>
        <w:rPr>
          <w:szCs w:val="21"/>
        </w:rPr>
      </w:pPr>
      <w:r w:rsidRPr="00F11F64">
        <w:rPr>
          <w:position w:val="-6"/>
          <w:szCs w:val="21"/>
        </w:rPr>
        <w:object w:dxaOrig="520" w:dyaOrig="260">
          <v:shape id="_x0000_i1029" type="#_x0000_t75" style="width:26.25pt;height:12.75pt" o:ole="">
            <v:imagedata r:id="rId15" o:title=""/>
          </v:shape>
          <o:OLEObject Type="Embed" ProgID="Equation.DSMT4" ShapeID="_x0000_i1029" DrawAspect="Content" ObjectID="_1481981062" r:id="rId16"/>
        </w:object>
      </w:r>
    </w:p>
    <w:p w:rsidR="008A3806" w:rsidRPr="008F5E41" w:rsidRDefault="008A3806" w:rsidP="00303E50">
      <w:pPr>
        <w:pStyle w:val="ae"/>
        <w:numPr>
          <w:ilvl w:val="0"/>
          <w:numId w:val="41"/>
        </w:numPr>
        <w:snapToGrid w:val="0"/>
        <w:ind w:firstLineChars="0"/>
        <w:rPr>
          <w:rFonts w:eastAsia="楷体_GB2312"/>
        </w:rPr>
      </w:pPr>
      <w:r w:rsidRPr="00F11F64">
        <w:rPr>
          <w:rFonts w:eastAsia="楷体_GB2312"/>
          <w:b/>
          <w:position w:val="-6"/>
          <w:szCs w:val="21"/>
        </w:rPr>
        <w:object w:dxaOrig="4020" w:dyaOrig="300">
          <v:shape id="_x0000_i1030" type="#_x0000_t75" style="width:201pt;height:15pt" o:ole="">
            <v:imagedata r:id="rId17" o:title=""/>
          </v:shape>
          <o:OLEObject Type="Embed" ProgID="Equation.DSMT4" ShapeID="_x0000_i1030" DrawAspect="Content" ObjectID="_1481981063" r:id="rId18"/>
        </w:object>
      </w:r>
      <w:r w:rsidRPr="008F5E41">
        <w:rPr>
          <w:rFonts w:eastAsia="楷体_GB2312"/>
          <w:u w:val="single"/>
        </w:rPr>
        <w:t xml:space="preserve">          </w:t>
      </w:r>
      <w:r w:rsidRPr="008F5E41">
        <w:rPr>
          <w:rFonts w:eastAsia="楷体_GB2312"/>
        </w:rPr>
        <w:t>。</w:t>
      </w:r>
    </w:p>
    <w:p w:rsidR="008A3806" w:rsidRPr="008F5E41" w:rsidRDefault="008A3806" w:rsidP="008A3806">
      <w:pPr>
        <w:numPr>
          <w:ilvl w:val="0"/>
          <w:numId w:val="36"/>
        </w:numPr>
        <w:adjustRightInd w:val="0"/>
        <w:snapToGrid w:val="0"/>
        <w:rPr>
          <w:rFonts w:eastAsia="楷体_GB2312"/>
        </w:rPr>
      </w:pPr>
      <w:r w:rsidRPr="008F5E41">
        <w:rPr>
          <w:rFonts w:eastAsia="楷体_GB2312"/>
        </w:rPr>
        <w:t>原式</w:t>
      </w:r>
      <w:r w:rsidRPr="00F11F64">
        <w:rPr>
          <w:rFonts w:eastAsia="楷体_GB2312"/>
          <w:position w:val="-12"/>
        </w:rPr>
        <w:object w:dxaOrig="4300" w:dyaOrig="340">
          <v:shape id="_x0000_i1031" type="#_x0000_t75" style="width:215.25pt;height:17.25pt" o:ole="">
            <v:imagedata r:id="rId19" o:title=""/>
          </v:shape>
          <o:OLEObject Type="Embed" ProgID="Equation.DSMT4" ShapeID="_x0000_i1031" DrawAspect="Content" ObjectID="_1481981064" r:id="rId20"/>
        </w:object>
      </w:r>
    </w:p>
    <w:p w:rsidR="008A3806" w:rsidRDefault="008A3806" w:rsidP="008A3806">
      <w:pPr>
        <w:snapToGrid w:val="0"/>
        <w:ind w:firstLineChars="600" w:firstLine="1260"/>
        <w:rPr>
          <w:rFonts w:eastAsia="楷体_GB2312"/>
          <w:position w:val="-6"/>
        </w:rPr>
      </w:pPr>
      <w:r w:rsidRPr="00E43709">
        <w:rPr>
          <w:rFonts w:eastAsia="楷体_GB2312"/>
          <w:position w:val="-6"/>
        </w:rPr>
        <w:object w:dxaOrig="2180" w:dyaOrig="260">
          <v:shape id="_x0000_i1032" type="#_x0000_t75" style="width:108.75pt;height:12.75pt" o:ole="">
            <v:imagedata r:id="rId21" o:title=""/>
          </v:shape>
          <o:OLEObject Type="Embed" ProgID="Equation.DSMT4" ShapeID="_x0000_i1032" DrawAspect="Content" ObjectID="_1481981065" r:id="rId22"/>
        </w:object>
      </w:r>
    </w:p>
    <w:p w:rsidR="008A3806" w:rsidRPr="008F5E41" w:rsidRDefault="008A3806" w:rsidP="00303E50">
      <w:pPr>
        <w:pStyle w:val="ae"/>
        <w:numPr>
          <w:ilvl w:val="0"/>
          <w:numId w:val="41"/>
        </w:numPr>
        <w:snapToGrid w:val="0"/>
        <w:ind w:firstLineChars="0"/>
        <w:rPr>
          <w:sz w:val="24"/>
        </w:rPr>
      </w:pPr>
      <w:r w:rsidRPr="00483334">
        <w:rPr>
          <w:szCs w:val="21"/>
        </w:rPr>
        <w:t>计算：</w:t>
      </w:r>
      <w:r w:rsidRPr="00F11F64">
        <w:rPr>
          <w:position w:val="-6"/>
          <w:szCs w:val="21"/>
        </w:rPr>
        <w:object w:dxaOrig="4860" w:dyaOrig="260">
          <v:shape id="_x0000_i1033" type="#_x0000_t75" style="width:243pt;height:12.75pt" o:ole="">
            <v:imagedata r:id="rId23" o:title=""/>
          </v:shape>
          <o:OLEObject Type="Embed" ProgID="Equation.DSMT4" ShapeID="_x0000_i1033" DrawAspect="Content" ObjectID="_1481981066" r:id="rId24"/>
        </w:object>
      </w:r>
      <w:r w:rsidRPr="008F5E41">
        <w:rPr>
          <w:sz w:val="24"/>
        </w:rPr>
        <w:t>_________</w:t>
      </w:r>
      <w:r w:rsidRPr="008F5E41">
        <w:rPr>
          <w:sz w:val="24"/>
        </w:rPr>
        <w:t>。</w:t>
      </w:r>
    </w:p>
    <w:p w:rsidR="008A3806" w:rsidRPr="008F5E41" w:rsidRDefault="008A3806" w:rsidP="008A3806">
      <w:pPr>
        <w:numPr>
          <w:ilvl w:val="0"/>
          <w:numId w:val="36"/>
        </w:numPr>
        <w:adjustRightInd w:val="0"/>
        <w:snapToGrid w:val="0"/>
        <w:rPr>
          <w:rFonts w:ascii="楷体_GB2312" w:eastAsia="楷体_GB2312"/>
          <w:szCs w:val="21"/>
        </w:rPr>
      </w:pPr>
      <w:r w:rsidRPr="008F5E41">
        <w:rPr>
          <w:rFonts w:ascii="楷体_GB2312" w:eastAsia="楷体_GB2312" w:hint="eastAsia"/>
          <w:szCs w:val="21"/>
        </w:rPr>
        <w:t>考点分析：速算与巧算</w:t>
      </w:r>
    </w:p>
    <w:p w:rsidR="008A3806" w:rsidRPr="008F5E41" w:rsidRDefault="008A3806" w:rsidP="008A3806">
      <w:pPr>
        <w:snapToGrid w:val="0"/>
        <w:ind w:firstLineChars="600" w:firstLine="1440"/>
        <w:rPr>
          <w:rFonts w:eastAsia="楷体_GB2312"/>
          <w:position w:val="-6"/>
        </w:rPr>
      </w:pPr>
      <w:r w:rsidRPr="00F11F64">
        <w:rPr>
          <w:position w:val="-70"/>
          <w:sz w:val="24"/>
        </w:rPr>
        <w:object w:dxaOrig="5340" w:dyaOrig="1579">
          <v:shape id="_x0000_i1034" type="#_x0000_t75" style="width:267pt;height:78.75pt" o:ole="">
            <v:imagedata r:id="rId25" o:title=""/>
          </v:shape>
          <o:OLEObject Type="Embed" ProgID="Equation.DSMT4" ShapeID="_x0000_i1034" DrawAspect="Content" ObjectID="_1481981067" r:id="rId26"/>
        </w:object>
      </w:r>
    </w:p>
    <w:p w:rsidR="00864028" w:rsidRDefault="00864028" w:rsidP="003E1D07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3E1D07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3E1D07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3E1D07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3E1D07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3E1D07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3E1D07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3E1D07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3E1D07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3E1D07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3E1D07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D52346" w:rsidRPr="0036459C" w:rsidRDefault="00D52346" w:rsidP="0036459C">
      <w:pPr>
        <w:pStyle w:val="a8"/>
        <w:spacing w:before="100" w:beforeAutospacing="1" w:after="100" w:afterAutospacing="1" w:line="300" w:lineRule="auto"/>
        <w:rPr>
          <w:b/>
          <w:bCs/>
        </w:rPr>
      </w:pPr>
    </w:p>
    <w:sectPr w:rsidR="00D52346" w:rsidRPr="0036459C" w:rsidSect="00A83E3D">
      <w:headerReference w:type="even" r:id="rId27"/>
      <w:headerReference w:type="default" r:id="rId28"/>
      <w:footerReference w:type="default" r:id="rId29"/>
      <w:headerReference w:type="firs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B76" w:rsidRDefault="00827B76" w:rsidP="00324F57">
      <w:r>
        <w:separator/>
      </w:r>
    </w:p>
  </w:endnote>
  <w:endnote w:type="continuationSeparator" w:id="1">
    <w:p w:rsidR="00827B76" w:rsidRDefault="00827B76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84571C" w:rsidP="00D10EAC">
    <w:pPr>
      <w:pStyle w:val="a5"/>
      <w:jc w:val="center"/>
    </w:pPr>
  </w:p>
  <w:p w:rsidR="0084571C" w:rsidRDefault="0084571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84571C" w:rsidRPr="00D10EAC" w:rsidRDefault="0084571C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B76" w:rsidRDefault="00827B76" w:rsidP="00324F57">
      <w:r>
        <w:separator/>
      </w:r>
    </w:p>
  </w:footnote>
  <w:footnote w:type="continuationSeparator" w:id="1">
    <w:p w:rsidR="00827B76" w:rsidRDefault="00827B76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BC266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BC2666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84571C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4571C">
      <w:t xml:space="preserve">                   </w:t>
    </w:r>
    <w:r w:rsidR="0084571C">
      <w:rPr>
        <w:rFonts w:ascii="宋体" w:hAnsi="宋体" w:cs="Courier New" w:hint="eastAsia"/>
      </w:rPr>
      <w:t>全国奥数信息资源</w:t>
    </w:r>
    <w:r w:rsidR="0084571C" w:rsidRPr="002A4EF5">
      <w:rPr>
        <w:rFonts w:ascii="宋体" w:hAnsi="宋体" w:cs="Courier New" w:hint="eastAsia"/>
      </w:rPr>
      <w:t>门户</w:t>
    </w:r>
    <w:r w:rsidR="0084571C">
      <w:rPr>
        <w:rFonts w:ascii="宋体" w:hAnsi="宋体" w:cs="Courier New" w:hint="eastAsia"/>
      </w:rPr>
      <w:t>网站</w:t>
    </w:r>
    <w:r w:rsidR="0084571C" w:rsidRPr="002A4EF5">
      <w:rPr>
        <w:rFonts w:ascii="宋体" w:hAnsi="宋体" w:cs="Courier New"/>
      </w:rPr>
      <w:t xml:space="preserve">  </w:t>
    </w:r>
    <w:r w:rsidR="0084571C" w:rsidRPr="002A4EF5">
      <w:rPr>
        <w:rFonts w:ascii="宋体" w:hAnsi="宋体"/>
      </w:rPr>
      <w:t>www.</w:t>
    </w:r>
    <w:r w:rsidR="0084571C">
      <w:rPr>
        <w:rFonts w:ascii="宋体" w:hAnsi="宋体"/>
      </w:rPr>
      <w:t>aoshu</w:t>
    </w:r>
    <w:r w:rsidR="0084571C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BC266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C"/>
    <w:multiLevelType w:val="multilevel"/>
    <w:tmpl w:val="0000000C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2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Ansi="宋体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000000D"/>
    <w:multiLevelType w:val="multilevel"/>
    <w:tmpl w:val="0000000D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000000F"/>
    <w:multiLevelType w:val="multilevel"/>
    <w:tmpl w:val="0000000F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2E3715B"/>
    <w:multiLevelType w:val="hybridMultilevel"/>
    <w:tmpl w:val="2B90B7F2"/>
    <w:lvl w:ilvl="0" w:tplc="4FDE8338">
      <w:start w:val="1"/>
      <w:numFmt w:val="none"/>
      <w:lvlText w:val="【解析】"/>
      <w:lvlJc w:val="left"/>
      <w:pPr>
        <w:tabs>
          <w:tab w:val="num" w:pos="0"/>
        </w:tabs>
        <w:ind w:left="851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072A1859"/>
    <w:multiLevelType w:val="hybridMultilevel"/>
    <w:tmpl w:val="18582D2E"/>
    <w:lvl w:ilvl="0" w:tplc="C3F299E6">
      <w:start w:val="1"/>
      <w:numFmt w:val="none"/>
      <w:pStyle w:val="3"/>
      <w:lvlText w:val="【解析】"/>
      <w:lvlJc w:val="left"/>
      <w:pPr>
        <w:tabs>
          <w:tab w:val="num" w:pos="993"/>
        </w:tabs>
        <w:ind w:left="993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cs="Times New Roman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478792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20">
    <w:nsid w:val="18AA5546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1BE1382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243C51C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27E77BC7"/>
    <w:multiLevelType w:val="multilevel"/>
    <w:tmpl w:val="4F306708"/>
    <w:lvl w:ilvl="0">
      <w:start w:val="1"/>
      <w:numFmt w:val="decimal"/>
      <w:lvlText w:val="巩固%1."/>
      <w:lvlJc w:val="left"/>
      <w:pPr>
        <w:tabs>
          <w:tab w:val="num" w:pos="142"/>
        </w:tabs>
        <w:ind w:left="142" w:firstLine="0"/>
      </w:pPr>
      <w:rPr>
        <w:rFonts w:ascii="Times New Roman" w:eastAsiaTheme="minorEastAsia" w:hAnsi="Times New Roman" w:cs="Times New Roman" w:hint="default"/>
        <w:b/>
        <w:i w:val="0"/>
        <w:shadow/>
        <w:emboss w:val="0"/>
        <w:imprint w:val="0"/>
        <w:color w:val="auto"/>
        <w:sz w:val="21"/>
        <w:szCs w:val="21"/>
      </w:rPr>
    </w:lvl>
    <w:lvl w:ilvl="1">
      <w:start w:val="1"/>
      <w:numFmt w:val="none"/>
      <w:isLgl/>
      <w:lvlText w:val="【解析】"/>
      <w:lvlJc w:val="left"/>
      <w:pPr>
        <w:tabs>
          <w:tab w:val="num" w:pos="1691"/>
        </w:tabs>
        <w:ind w:left="1691" w:hanging="851"/>
      </w:pPr>
      <w:rPr>
        <w:rFonts w:ascii="Times New Roman" w:eastAsia="华文细黑" w:hAnsi="Times New Roman" w:hint="default"/>
        <w:b/>
        <w:i w:val="0"/>
        <w:sz w:val="21"/>
        <w:szCs w:val="21"/>
      </w:rPr>
    </w:lvl>
    <w:lvl w:ilvl="2">
      <w:start w:val="1"/>
      <w:numFmt w:val="none"/>
      <w:lvlText w:val="【点评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3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4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5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6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100"/>
        </w:tabs>
        <w:ind w:left="410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4525"/>
        </w:tabs>
        <w:ind w:left="4525" w:hanging="425"/>
      </w:pPr>
      <w:rPr>
        <w:rFonts w:hint="eastAsia"/>
      </w:rPr>
    </w:lvl>
  </w:abstractNum>
  <w:abstractNum w:abstractNumId="25">
    <w:nsid w:val="31596004"/>
    <w:multiLevelType w:val="hybridMultilevel"/>
    <w:tmpl w:val="A9F6D9AE"/>
    <w:lvl w:ilvl="0" w:tplc="BF66617A">
      <w:start w:val="1"/>
      <w:numFmt w:val="decimal"/>
      <w:lvlText w:val="%1."/>
      <w:lvlJc w:val="left"/>
      <w:pPr>
        <w:ind w:left="1271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6">
    <w:nsid w:val="358B495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A017F7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96B42F2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212534B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CAF6106"/>
    <w:multiLevelType w:val="hybridMultilevel"/>
    <w:tmpl w:val="B72A4A0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F8A7702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6A0654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1274228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1534753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DCE2D0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FE5360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3"/>
  </w:num>
  <w:num w:numId="13">
    <w:abstractNumId w:val="34"/>
  </w:num>
  <w:num w:numId="14">
    <w:abstractNumId w:val="28"/>
  </w:num>
  <w:num w:numId="15">
    <w:abstractNumId w:val="18"/>
  </w:num>
  <w:num w:numId="16">
    <w:abstractNumId w:val="15"/>
  </w:num>
  <w:num w:numId="17">
    <w:abstractNumId w:val="29"/>
  </w:num>
  <w:num w:numId="18">
    <w:abstractNumId w:val="16"/>
  </w:num>
  <w:num w:numId="19">
    <w:abstractNumId w:val="39"/>
  </w:num>
  <w:num w:numId="20">
    <w:abstractNumId w:val="41"/>
  </w:num>
  <w:num w:numId="21">
    <w:abstractNumId w:val="20"/>
  </w:num>
  <w:num w:numId="22">
    <w:abstractNumId w:val="21"/>
  </w:num>
  <w:num w:numId="23">
    <w:abstractNumId w:val="35"/>
  </w:num>
  <w:num w:numId="24">
    <w:abstractNumId w:val="36"/>
  </w:num>
  <w:num w:numId="25">
    <w:abstractNumId w:val="40"/>
  </w:num>
  <w:num w:numId="26">
    <w:abstractNumId w:val="10"/>
  </w:num>
  <w:num w:numId="27">
    <w:abstractNumId w:val="11"/>
  </w:num>
  <w:num w:numId="28">
    <w:abstractNumId w:val="30"/>
  </w:num>
  <w:num w:numId="29">
    <w:abstractNumId w:val="25"/>
  </w:num>
  <w:num w:numId="30">
    <w:abstractNumId w:val="31"/>
  </w:num>
  <w:num w:numId="31">
    <w:abstractNumId w:val="27"/>
  </w:num>
  <w:num w:numId="32">
    <w:abstractNumId w:val="26"/>
  </w:num>
  <w:num w:numId="33">
    <w:abstractNumId w:val="38"/>
  </w:num>
  <w:num w:numId="34">
    <w:abstractNumId w:val="37"/>
  </w:num>
  <w:num w:numId="35">
    <w:abstractNumId w:val="13"/>
  </w:num>
  <w:num w:numId="36">
    <w:abstractNumId w:val="33"/>
  </w:num>
  <w:num w:numId="37">
    <w:abstractNumId w:val="14"/>
  </w:num>
  <w:num w:numId="38">
    <w:abstractNumId w:val="24"/>
  </w:num>
  <w:num w:numId="39">
    <w:abstractNumId w:val="12"/>
  </w:num>
  <w:num w:numId="40">
    <w:abstractNumId w:val="32"/>
  </w:num>
  <w:num w:numId="41">
    <w:abstractNumId w:val="22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35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154"/>
    <w:rsid w:val="00020C3E"/>
    <w:rsid w:val="00034F00"/>
    <w:rsid w:val="00044CBD"/>
    <w:rsid w:val="00057717"/>
    <w:rsid w:val="0007495D"/>
    <w:rsid w:val="000B11A2"/>
    <w:rsid w:val="000B6215"/>
    <w:rsid w:val="000D0A3E"/>
    <w:rsid w:val="000D650F"/>
    <w:rsid w:val="000D679E"/>
    <w:rsid w:val="000E5AC2"/>
    <w:rsid w:val="000E6765"/>
    <w:rsid w:val="001130CE"/>
    <w:rsid w:val="00116341"/>
    <w:rsid w:val="00120B15"/>
    <w:rsid w:val="00132BF1"/>
    <w:rsid w:val="00140E23"/>
    <w:rsid w:val="0017550B"/>
    <w:rsid w:val="00176E32"/>
    <w:rsid w:val="0018340D"/>
    <w:rsid w:val="00185895"/>
    <w:rsid w:val="001A6361"/>
    <w:rsid w:val="001A7036"/>
    <w:rsid w:val="001C3D07"/>
    <w:rsid w:val="001F6711"/>
    <w:rsid w:val="00225030"/>
    <w:rsid w:val="00225352"/>
    <w:rsid w:val="00242E27"/>
    <w:rsid w:val="002550F5"/>
    <w:rsid w:val="00275D87"/>
    <w:rsid w:val="00277DCD"/>
    <w:rsid w:val="002A4EF5"/>
    <w:rsid w:val="002C02CB"/>
    <w:rsid w:val="002C3C29"/>
    <w:rsid w:val="002C6F86"/>
    <w:rsid w:val="00301054"/>
    <w:rsid w:val="00303E50"/>
    <w:rsid w:val="003068C6"/>
    <w:rsid w:val="003101C0"/>
    <w:rsid w:val="00312776"/>
    <w:rsid w:val="00324F57"/>
    <w:rsid w:val="00340828"/>
    <w:rsid w:val="003620CB"/>
    <w:rsid w:val="0036459C"/>
    <w:rsid w:val="00397EDF"/>
    <w:rsid w:val="003B329D"/>
    <w:rsid w:val="003E1D07"/>
    <w:rsid w:val="003F07F8"/>
    <w:rsid w:val="003F5A39"/>
    <w:rsid w:val="0040378B"/>
    <w:rsid w:val="00416069"/>
    <w:rsid w:val="00421FCC"/>
    <w:rsid w:val="00441BEB"/>
    <w:rsid w:val="0049472B"/>
    <w:rsid w:val="004A0FA8"/>
    <w:rsid w:val="004C185E"/>
    <w:rsid w:val="004C1DC6"/>
    <w:rsid w:val="004D2E2C"/>
    <w:rsid w:val="004D759B"/>
    <w:rsid w:val="004E0FB4"/>
    <w:rsid w:val="004F7AA0"/>
    <w:rsid w:val="00504545"/>
    <w:rsid w:val="005055DA"/>
    <w:rsid w:val="0055659E"/>
    <w:rsid w:val="00566B24"/>
    <w:rsid w:val="00581AA4"/>
    <w:rsid w:val="00586BA8"/>
    <w:rsid w:val="005A0BB8"/>
    <w:rsid w:val="005A6C9F"/>
    <w:rsid w:val="0063765C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3F71"/>
    <w:rsid w:val="00734C0B"/>
    <w:rsid w:val="007609A2"/>
    <w:rsid w:val="00791C89"/>
    <w:rsid w:val="007C3C29"/>
    <w:rsid w:val="007C677F"/>
    <w:rsid w:val="007F157A"/>
    <w:rsid w:val="00806DB3"/>
    <w:rsid w:val="00827B76"/>
    <w:rsid w:val="008333C2"/>
    <w:rsid w:val="00837FCB"/>
    <w:rsid w:val="0084571C"/>
    <w:rsid w:val="00864028"/>
    <w:rsid w:val="00871424"/>
    <w:rsid w:val="00883DAA"/>
    <w:rsid w:val="00894822"/>
    <w:rsid w:val="008A3806"/>
    <w:rsid w:val="008D3B74"/>
    <w:rsid w:val="008F6161"/>
    <w:rsid w:val="00900A43"/>
    <w:rsid w:val="00934B30"/>
    <w:rsid w:val="00946E52"/>
    <w:rsid w:val="00983D17"/>
    <w:rsid w:val="009905F5"/>
    <w:rsid w:val="00993A07"/>
    <w:rsid w:val="009D122B"/>
    <w:rsid w:val="009D382B"/>
    <w:rsid w:val="009F402A"/>
    <w:rsid w:val="00A14388"/>
    <w:rsid w:val="00A247BF"/>
    <w:rsid w:val="00A434FA"/>
    <w:rsid w:val="00A61FF8"/>
    <w:rsid w:val="00A828E5"/>
    <w:rsid w:val="00A83E3D"/>
    <w:rsid w:val="00A932DF"/>
    <w:rsid w:val="00A94441"/>
    <w:rsid w:val="00AB4592"/>
    <w:rsid w:val="00AC2A47"/>
    <w:rsid w:val="00B30369"/>
    <w:rsid w:val="00B86667"/>
    <w:rsid w:val="00B87F5E"/>
    <w:rsid w:val="00BC2666"/>
    <w:rsid w:val="00BD6D5B"/>
    <w:rsid w:val="00BE03DF"/>
    <w:rsid w:val="00BE584A"/>
    <w:rsid w:val="00C439D1"/>
    <w:rsid w:val="00C75F93"/>
    <w:rsid w:val="00C906F4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D4648"/>
    <w:rsid w:val="00DE1D5F"/>
    <w:rsid w:val="00DF729C"/>
    <w:rsid w:val="00E2146D"/>
    <w:rsid w:val="00E4028B"/>
    <w:rsid w:val="00E45730"/>
    <w:rsid w:val="00E5549F"/>
    <w:rsid w:val="00E6391B"/>
    <w:rsid w:val="00E669FD"/>
    <w:rsid w:val="00E76178"/>
    <w:rsid w:val="00EC69A4"/>
    <w:rsid w:val="00ED5812"/>
    <w:rsid w:val="00EE5EE7"/>
    <w:rsid w:val="00EE5F5B"/>
    <w:rsid w:val="00F02C64"/>
    <w:rsid w:val="00F3037C"/>
    <w:rsid w:val="00F43AEF"/>
    <w:rsid w:val="00F52D25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aliases w:val="分析"/>
    <w:basedOn w:val="a"/>
    <w:uiPriority w:val="34"/>
    <w:qFormat/>
    <w:rsid w:val="005A6C9F"/>
    <w:pPr>
      <w:ind w:firstLineChars="200" w:firstLine="420"/>
    </w:pPr>
  </w:style>
  <w:style w:type="character" w:customStyle="1" w:styleId="ListParagraphCharChar">
    <w:name w:val="List Paragraph Char Char"/>
    <w:basedOn w:val="a0"/>
    <w:link w:val="1"/>
    <w:rsid w:val="0084571C"/>
  </w:style>
  <w:style w:type="paragraph" w:customStyle="1" w:styleId="af">
    <w:name w:val="目前用的"/>
    <w:basedOn w:val="a"/>
    <w:rsid w:val="0084571C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Char"/>
    <w:rsid w:val="0084571C"/>
    <w:pPr>
      <w:spacing w:before="100" w:beforeAutospacing="1" w:after="100" w:afterAutospacing="1"/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5">
    <w:name w:val="列出段落 Char"/>
    <w:aliases w:val="分析 Char"/>
    <w:basedOn w:val="a0"/>
    <w:link w:val="2"/>
    <w:rsid w:val="00034F00"/>
  </w:style>
  <w:style w:type="paragraph" w:customStyle="1" w:styleId="2">
    <w:name w:val="列出段落2"/>
    <w:basedOn w:val="a"/>
    <w:link w:val="Char5"/>
    <w:rsid w:val="00034F00"/>
    <w:pPr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6">
    <w:name w:val="标题 Char"/>
    <w:basedOn w:val="a0"/>
    <w:link w:val="af0"/>
    <w:rsid w:val="004F7AA0"/>
    <w:rPr>
      <w:rFonts w:ascii="Cambria" w:hAnsi="Cambria" w:cs="Cambria"/>
      <w:b/>
      <w:bCs/>
      <w:sz w:val="32"/>
      <w:szCs w:val="32"/>
    </w:rPr>
  </w:style>
  <w:style w:type="paragraph" w:styleId="af0">
    <w:name w:val="Title"/>
    <w:basedOn w:val="a"/>
    <w:next w:val="a"/>
    <w:link w:val="Char6"/>
    <w:qFormat/>
    <w:locked/>
    <w:rsid w:val="004F7AA0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10">
    <w:name w:val="标题 Char1"/>
    <w:basedOn w:val="a0"/>
    <w:link w:val="af0"/>
    <w:rsid w:val="004F7AA0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3">
    <w:name w:val="正文3"/>
    <w:basedOn w:val="a"/>
    <w:autoRedefine/>
    <w:rsid w:val="009D382B"/>
    <w:pPr>
      <w:numPr>
        <w:numId w:val="37"/>
      </w:numPr>
      <w:tabs>
        <w:tab w:val="num" w:pos="567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customStyle="1" w:styleId="af1">
    <w:name w:val="解析对齐"/>
    <w:basedOn w:val="3"/>
    <w:link w:val="Char7"/>
    <w:rsid w:val="009D382B"/>
    <w:pPr>
      <w:tabs>
        <w:tab w:val="clear" w:pos="567"/>
      </w:tabs>
      <w:ind w:left="993" w:hanging="851"/>
      <w:textAlignment w:val="center"/>
    </w:pPr>
    <w:rPr>
      <w:rFonts w:ascii="Times New Roman" w:hAnsi="Times New Roman"/>
    </w:rPr>
  </w:style>
  <w:style w:type="character" w:customStyle="1" w:styleId="Char7">
    <w:name w:val="解析对齐 Char"/>
    <w:basedOn w:val="a0"/>
    <w:link w:val="af1"/>
    <w:locked/>
    <w:rsid w:val="009D382B"/>
    <w:rPr>
      <w:rFonts w:ascii="Times New Roman" w:eastAsia="楷体_GB2312" w:hAnsi="Times New Roman" w:cs="宋体"/>
      <w:kern w:val="2"/>
      <w:sz w:val="21"/>
      <w:szCs w:val="21"/>
    </w:rPr>
  </w:style>
  <w:style w:type="paragraph" w:customStyle="1" w:styleId="20">
    <w:name w:val="列出段落2"/>
    <w:basedOn w:val="a"/>
    <w:rsid w:val="00242E27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header" Target="header2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header" Target="header1.xml"/><Relationship Id="rId30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51</Words>
  <Characters>296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346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6</cp:revision>
  <dcterms:created xsi:type="dcterms:W3CDTF">2015-01-05T03:01:00Z</dcterms:created>
  <dcterms:modified xsi:type="dcterms:W3CDTF">2015-01-05T08:37:00Z</dcterms:modified>
</cp:coreProperties>
</file>