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106818">
      <w:pPr>
        <w:rPr>
          <w:lang w:eastAsia="zh-CN"/>
        </w:rPr>
      </w:pPr>
      <w:r>
        <w:rPr>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5pt;margin-left:851pt;margin-top:857pt;mso-position-horizontal-relative:page;mso-position-vertical-relative:top-margin-area;position:absolute;width:25pt;z-index:251658240">
            <v:imagedata r:id="rId6" o:title=""/>
          </v:shape>
        </w:pict>
      </w:r>
    </w:p>
    <w:p w:rsidR="00B5254B" w:rsidP="00B5254B">
      <w:pPr>
        <w:jc w:val="center"/>
        <w:rPr>
          <w:lang w:eastAsia="zh-CN"/>
        </w:rPr>
      </w:pPr>
      <w:r>
        <w:rPr>
          <w:rFonts w:hint="eastAsia"/>
          <w:b/>
          <w:bCs/>
          <w:sz w:val="28"/>
          <w:szCs w:val="28"/>
          <w:lang w:eastAsia="zh-CN"/>
        </w:rPr>
        <w:t>2019</w:t>
      </w:r>
      <w:r>
        <w:rPr>
          <w:rFonts w:hint="eastAsia"/>
          <w:b/>
          <w:bCs/>
          <w:sz w:val="28"/>
          <w:szCs w:val="28"/>
          <w:lang w:eastAsia="zh-CN"/>
        </w:rPr>
        <w:t>年辽宁省葫芦岛市</w:t>
      </w:r>
      <w:r>
        <w:rPr>
          <w:rFonts w:hint="eastAsia"/>
          <w:b/>
          <w:bCs/>
          <w:sz w:val="28"/>
          <w:szCs w:val="28"/>
          <w:lang w:eastAsia="zh-CN"/>
        </w:rPr>
        <w:t>八校联考中</w:t>
      </w:r>
      <w:r>
        <w:rPr>
          <w:rFonts w:hint="eastAsia"/>
          <w:b/>
          <w:bCs/>
          <w:sz w:val="28"/>
          <w:szCs w:val="28"/>
          <w:lang w:eastAsia="zh-CN"/>
        </w:rPr>
        <w:t>考同步复习化学</w:t>
      </w:r>
      <w:r w:rsidR="001531C9">
        <w:rPr>
          <w:rFonts w:hint="eastAsia"/>
          <w:b/>
          <w:bCs/>
          <w:sz w:val="28"/>
          <w:szCs w:val="28"/>
          <w:lang w:eastAsia="zh-CN"/>
        </w:rPr>
        <w:t>检测</w:t>
      </w:r>
      <w:r>
        <w:rPr>
          <w:rFonts w:hint="eastAsia"/>
          <w:b/>
          <w:bCs/>
          <w:sz w:val="28"/>
          <w:szCs w:val="28"/>
          <w:lang w:eastAsia="zh-CN"/>
        </w:rPr>
        <w:t>试卷</w:t>
      </w:r>
    </w:p>
    <w:p w:rsidR="00106818">
      <w:pPr>
        <w:rPr>
          <w:lang w:eastAsia="zh-CN"/>
        </w:rPr>
      </w:pPr>
      <w:r>
        <w:rPr>
          <w:b/>
          <w:bCs/>
          <w:sz w:val="24"/>
          <w:szCs w:val="24"/>
          <w:lang w:eastAsia="zh-CN"/>
        </w:rPr>
        <w:t>一、选择题</w:t>
      </w:r>
      <w:r w:rsidR="001531C9">
        <w:rPr>
          <w:b/>
          <w:bCs/>
          <w:sz w:val="24"/>
          <w:szCs w:val="24"/>
          <w:lang w:eastAsia="zh-CN"/>
        </w:rPr>
        <w:t>（每个</w:t>
      </w:r>
      <w:r w:rsidR="001531C9">
        <w:rPr>
          <w:b/>
          <w:bCs/>
          <w:sz w:val="24"/>
          <w:szCs w:val="24"/>
          <w:lang w:eastAsia="zh-CN"/>
        </w:rPr>
        <w:t>2</w:t>
      </w:r>
      <w:r w:rsidR="001531C9">
        <w:rPr>
          <w:b/>
          <w:bCs/>
          <w:sz w:val="24"/>
          <w:szCs w:val="24"/>
          <w:lang w:eastAsia="zh-CN"/>
        </w:rPr>
        <w:t>分，共</w:t>
      </w:r>
      <w:r w:rsidR="001531C9">
        <w:rPr>
          <w:b/>
          <w:bCs/>
          <w:sz w:val="24"/>
          <w:szCs w:val="24"/>
          <w:lang w:eastAsia="zh-CN"/>
        </w:rPr>
        <w:t>3</w:t>
      </w:r>
      <w:r w:rsidR="001531C9">
        <w:rPr>
          <w:rFonts w:hint="eastAsia"/>
          <w:b/>
          <w:bCs/>
          <w:sz w:val="24"/>
          <w:szCs w:val="24"/>
          <w:lang w:eastAsia="zh-CN"/>
        </w:rPr>
        <w:t>0</w:t>
      </w:r>
      <w:r w:rsidR="001531C9">
        <w:rPr>
          <w:rFonts w:hint="eastAsia"/>
          <w:b/>
          <w:bCs/>
          <w:sz w:val="24"/>
          <w:szCs w:val="24"/>
          <w:lang w:eastAsia="zh-CN"/>
        </w:rPr>
        <w:t>分</w:t>
      </w:r>
      <w:r w:rsidR="001531C9">
        <w:rPr>
          <w:b/>
          <w:bCs/>
          <w:sz w:val="24"/>
          <w:szCs w:val="24"/>
          <w:lang w:eastAsia="zh-CN"/>
        </w:rPr>
        <w:t>）</w:t>
      </w:r>
    </w:p>
    <w:p w:rsidR="00106818">
      <w:pPr>
        <w:spacing w:after="0"/>
        <w:rPr>
          <w:lang w:eastAsia="zh-CN"/>
        </w:rPr>
      </w:pPr>
      <w:r>
        <w:rPr>
          <w:color w:val="000000"/>
          <w:lang w:eastAsia="zh-CN"/>
        </w:rPr>
        <w:t>1.</w:t>
      </w:r>
      <w:r>
        <w:rPr>
          <w:color w:val="000000"/>
          <w:lang w:eastAsia="zh-CN"/>
        </w:rPr>
        <w:t>下列变化是化学变化的是（</w:t>
      </w:r>
      <w:r>
        <w:rPr>
          <w:color w:val="000000"/>
          <w:lang w:eastAsia="zh-CN"/>
        </w:rPr>
        <w:t xml:space="preserve">  </w:t>
      </w:r>
      <w:r>
        <w:rPr>
          <w:color w:val="000000"/>
          <w:lang w:eastAsia="zh-CN"/>
        </w:rPr>
        <w:t>）</w:t>
      </w:r>
      <w:r>
        <w:rPr>
          <w:color w:val="000000"/>
          <w:lang w:eastAsia="zh-CN"/>
        </w:rPr>
        <w:t xml:space="preserve">            </w:t>
      </w:r>
    </w:p>
    <w:p w:rsidR="00106818">
      <w:pPr>
        <w:spacing w:after="0"/>
        <w:ind w:left="150"/>
        <w:rPr>
          <w:lang w:eastAsia="zh-CN"/>
        </w:rPr>
      </w:pPr>
      <w:r>
        <w:rPr>
          <w:color w:val="000000"/>
          <w:lang w:eastAsia="zh-CN"/>
        </w:rPr>
        <w:t>A. </w:t>
      </w:r>
      <w:r>
        <w:rPr>
          <w:color w:val="000000"/>
          <w:lang w:eastAsia="zh-CN"/>
        </w:rPr>
        <w:t>矿石粉碎</w:t>
      </w:r>
      <w:r>
        <w:rPr>
          <w:color w:val="000000"/>
          <w:lang w:eastAsia="zh-CN"/>
        </w:rPr>
        <w:t>                          </w:t>
      </w:r>
      <w:r>
        <w:rPr>
          <w:noProof/>
          <w:lang w:eastAsia="zh-CN"/>
        </w:rPr>
        <w:drawing>
          <wp:inline distT="0" distB="0" distL="0" distR="0">
            <wp:extent cx="19101" cy="38202"/>
            <wp:effectExtent l="0" t="0" r="0" b="0"/>
            <wp:docPr id="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lang w:eastAsia="zh-CN"/>
        </w:rPr>
        <w:t>B. </w:t>
      </w:r>
      <w:r>
        <w:rPr>
          <w:color w:val="000000"/>
          <w:lang w:eastAsia="zh-CN"/>
        </w:rPr>
        <w:t>蜡融化</w:t>
      </w:r>
      <w:r>
        <w:rPr>
          <w:color w:val="000000"/>
          <w:lang w:eastAsia="zh-CN"/>
        </w:rPr>
        <w:t>                          </w:t>
      </w:r>
      <w:r>
        <w:rPr>
          <w:noProof/>
          <w:lang w:eastAsia="zh-CN"/>
        </w:rPr>
        <w:drawing>
          <wp:inline distT="0" distB="0" distL="0" distR="0">
            <wp:extent cx="19101" cy="38202"/>
            <wp:effectExtent l="0" t="0" r="0" b="0"/>
            <wp:docPr id="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lang w:eastAsia="zh-CN"/>
        </w:rPr>
        <w:t>C. </w:t>
      </w:r>
      <w:r>
        <w:rPr>
          <w:color w:val="000000"/>
          <w:lang w:eastAsia="zh-CN"/>
        </w:rPr>
        <w:t>食物腐烂</w:t>
      </w:r>
      <w:r>
        <w:rPr>
          <w:color w:val="000000"/>
          <w:lang w:eastAsia="zh-CN"/>
        </w:rPr>
        <w:t>                          </w:t>
      </w:r>
      <w:r>
        <w:rPr>
          <w:noProof/>
          <w:lang w:eastAsia="zh-CN"/>
        </w:rPr>
        <w:drawing>
          <wp:inline distT="0" distB="0" distL="0" distR="0">
            <wp:extent cx="19101" cy="38202"/>
            <wp:effectExtent l="0" t="0" r="0" b="0"/>
            <wp:docPr id="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lang w:eastAsia="zh-CN"/>
        </w:rPr>
        <w:t>D. </w:t>
      </w:r>
      <w:r>
        <w:rPr>
          <w:color w:val="000000"/>
          <w:lang w:eastAsia="zh-CN"/>
        </w:rPr>
        <w:t>液化空气制氧</w:t>
      </w:r>
    </w:p>
    <w:p w:rsidR="00106818">
      <w:pPr>
        <w:spacing w:after="0"/>
        <w:rPr>
          <w:lang w:eastAsia="zh-CN"/>
        </w:rPr>
      </w:pPr>
      <w:r>
        <w:rPr>
          <w:color w:val="000000"/>
          <w:lang w:eastAsia="zh-CN"/>
        </w:rPr>
        <w:t>2.</w:t>
      </w:r>
      <w:r>
        <w:rPr>
          <w:color w:val="000000"/>
          <w:lang w:eastAsia="zh-CN"/>
        </w:rPr>
        <w:t>用分子的观点解释下列现象，不合理的是（</w:t>
      </w:r>
      <w:r>
        <w:rPr>
          <w:color w:val="000000"/>
          <w:lang w:eastAsia="zh-CN"/>
        </w:rPr>
        <w:t xml:space="preserve">    </w:t>
      </w:r>
      <w:r>
        <w:rPr>
          <w:color w:val="000000"/>
          <w:lang w:eastAsia="zh-CN"/>
        </w:rPr>
        <w:t>）</w:t>
      </w:r>
      <w:r>
        <w:rPr>
          <w:color w:val="000000"/>
          <w:lang w:eastAsia="zh-CN"/>
        </w:rPr>
        <w:t xml:space="preserve">            </w:t>
      </w:r>
    </w:p>
    <w:p w:rsidR="00106818">
      <w:pPr>
        <w:spacing w:after="0"/>
        <w:ind w:left="150"/>
        <w:rPr>
          <w:lang w:eastAsia="zh-CN"/>
        </w:rPr>
      </w:pPr>
      <w:r>
        <w:rPr>
          <w:color w:val="000000"/>
          <w:lang w:eastAsia="zh-CN"/>
        </w:rPr>
        <w:t>A. </w:t>
      </w:r>
      <w:r>
        <w:rPr>
          <w:color w:val="000000"/>
          <w:lang w:eastAsia="zh-CN"/>
        </w:rPr>
        <w:t>热胀冷缩</w:t>
      </w:r>
      <w:r>
        <w:rPr>
          <w:color w:val="000000"/>
          <w:lang w:eastAsia="zh-CN"/>
        </w:rPr>
        <w:t>-</w:t>
      </w:r>
      <w:r>
        <w:rPr>
          <w:color w:val="000000"/>
          <w:lang w:eastAsia="zh-CN"/>
        </w:rPr>
        <w:t>分子间隔发生改变</w:t>
      </w:r>
      <w:r>
        <w:rPr>
          <w:color w:val="000000"/>
          <w:lang w:eastAsia="zh-CN"/>
        </w:rPr>
        <w:t>                               </w:t>
      </w:r>
      <w:r>
        <w:rPr>
          <w:noProof/>
          <w:lang w:eastAsia="zh-CN"/>
        </w:rPr>
        <w:drawing>
          <wp:inline distT="0" distB="0" distL="0" distR="0">
            <wp:extent cx="19101" cy="38202"/>
            <wp:effectExtent l="0" t="0" r="0" b="0"/>
            <wp:docPr id="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lang w:eastAsia="zh-CN"/>
        </w:rPr>
        <w:t>B. </w:t>
      </w:r>
      <w:r>
        <w:rPr>
          <w:color w:val="000000"/>
          <w:lang w:eastAsia="zh-CN"/>
        </w:rPr>
        <w:t>花香四溢</w:t>
      </w:r>
      <w:r>
        <w:rPr>
          <w:color w:val="000000"/>
          <w:lang w:eastAsia="zh-CN"/>
        </w:rPr>
        <w:t>-</w:t>
      </w:r>
      <w:r>
        <w:rPr>
          <w:color w:val="000000"/>
          <w:lang w:eastAsia="zh-CN"/>
        </w:rPr>
        <w:t>分子在不断的运动</w:t>
      </w:r>
      <w:r>
        <w:rPr>
          <w:lang w:eastAsia="zh-CN"/>
        </w:rPr>
        <w:br/>
      </w:r>
      <w:r>
        <w:rPr>
          <w:color w:val="000000"/>
          <w:lang w:eastAsia="zh-CN"/>
        </w:rPr>
        <w:t>C. </w:t>
      </w:r>
      <w:r>
        <w:rPr>
          <w:color w:val="000000"/>
          <w:lang w:eastAsia="zh-CN"/>
        </w:rPr>
        <w:t>汽油挥发</w:t>
      </w:r>
      <w:r>
        <w:rPr>
          <w:color w:val="000000"/>
          <w:lang w:eastAsia="zh-CN"/>
        </w:rPr>
        <w:t>-</w:t>
      </w:r>
      <w:r>
        <w:rPr>
          <w:color w:val="000000"/>
          <w:lang w:eastAsia="zh-CN"/>
        </w:rPr>
        <w:t>分子大小发生变化</w:t>
      </w:r>
      <w:r>
        <w:rPr>
          <w:color w:val="000000"/>
          <w:lang w:eastAsia="zh-CN"/>
        </w:rPr>
        <w:t>                               </w:t>
      </w:r>
      <w:r>
        <w:rPr>
          <w:noProof/>
          <w:lang w:eastAsia="zh-CN"/>
        </w:rPr>
        <w:drawing>
          <wp:inline distT="0" distB="0" distL="0" distR="0">
            <wp:extent cx="19101" cy="38202"/>
            <wp:effectExtent l="0" t="0" r="0" b="0"/>
            <wp:docPr id="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lang w:eastAsia="zh-CN"/>
        </w:rPr>
        <w:t>D. </w:t>
      </w:r>
      <w:r>
        <w:rPr>
          <w:color w:val="000000"/>
          <w:lang w:eastAsia="zh-CN"/>
        </w:rPr>
        <w:t>食品变质</w:t>
      </w:r>
      <w:r>
        <w:rPr>
          <w:color w:val="000000"/>
          <w:lang w:eastAsia="zh-CN"/>
        </w:rPr>
        <w:t>-</w:t>
      </w:r>
      <w:r>
        <w:rPr>
          <w:color w:val="000000"/>
          <w:lang w:eastAsia="zh-CN"/>
        </w:rPr>
        <w:t>分子本身发生变化</w:t>
      </w:r>
    </w:p>
    <w:p w:rsidR="00106818">
      <w:pPr>
        <w:spacing w:after="0"/>
        <w:rPr>
          <w:lang w:eastAsia="zh-CN"/>
        </w:rPr>
      </w:pPr>
      <w:r>
        <w:rPr>
          <w:color w:val="000000"/>
          <w:lang w:eastAsia="zh-CN"/>
        </w:rPr>
        <w:t>3.</w:t>
      </w:r>
      <w:r>
        <w:rPr>
          <w:color w:val="000000"/>
          <w:lang w:eastAsia="zh-CN"/>
        </w:rPr>
        <w:t>下列有关溶液的说法正确的是</w:t>
      </w:r>
      <w:r>
        <w:rPr>
          <w:color w:val="000000"/>
          <w:lang w:eastAsia="zh-CN"/>
        </w:rPr>
        <w:t xml:space="preserve">(    )            </w:t>
      </w:r>
    </w:p>
    <w:p w:rsidR="0027736A">
      <w:pPr>
        <w:spacing w:after="0"/>
        <w:ind w:left="150"/>
        <w:rPr>
          <w:noProof/>
          <w:lang w:eastAsia="zh-CN"/>
        </w:rPr>
      </w:pPr>
      <w:r>
        <w:rPr>
          <w:color w:val="000000"/>
          <w:lang w:eastAsia="zh-CN"/>
        </w:rPr>
        <w:t>A. </w:t>
      </w:r>
      <w:r>
        <w:rPr>
          <w:color w:val="000000"/>
          <w:lang w:eastAsia="zh-CN"/>
        </w:rPr>
        <w:t>稀释：稀释浓硫酸时应将水慢慢注入浓硫酸里</w:t>
      </w:r>
      <w:r>
        <w:rPr>
          <w:color w:val="000000"/>
          <w:lang w:eastAsia="zh-CN"/>
        </w:rPr>
        <w:t>          </w:t>
      </w:r>
    </w:p>
    <w:p w:rsidR="0027736A">
      <w:pPr>
        <w:spacing w:after="0"/>
        <w:ind w:left="150"/>
        <w:rPr>
          <w:color w:val="000000"/>
          <w:lang w:eastAsia="zh-CN"/>
        </w:rPr>
      </w:pPr>
      <w:r>
        <w:rPr>
          <w:noProof/>
          <w:lang w:eastAsia="zh-CN"/>
        </w:rPr>
        <w:drawing>
          <wp:inline distT="0" distB="0" distL="0" distR="0">
            <wp:extent cx="19101" cy="38202"/>
            <wp:effectExtent l="0" t="0" r="0" b="0"/>
            <wp:docPr id="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lang w:eastAsia="zh-CN"/>
        </w:rPr>
        <w:t>B. </w:t>
      </w:r>
      <w:r>
        <w:rPr>
          <w:color w:val="000000"/>
          <w:lang w:eastAsia="zh-CN"/>
        </w:rPr>
        <w:t>蒸发：做粗盐提纯实验时，当蒸发皿中开始出现固体时停止加热</w:t>
      </w:r>
      <w:r>
        <w:rPr>
          <w:lang w:eastAsia="zh-CN"/>
        </w:rPr>
        <w:br/>
      </w:r>
      <w:r>
        <w:rPr>
          <w:color w:val="000000"/>
          <w:lang w:eastAsia="zh-CN"/>
        </w:rPr>
        <w:t>C. </w:t>
      </w:r>
      <w:r>
        <w:rPr>
          <w:color w:val="000000"/>
          <w:lang w:eastAsia="zh-CN"/>
        </w:rPr>
        <w:t>形成：将少量酒精、面粉、蔗糖分别加入水中均能形成溶液</w:t>
      </w:r>
      <w:r>
        <w:rPr>
          <w:color w:val="000000"/>
          <w:lang w:eastAsia="zh-CN"/>
        </w:rPr>
        <w:t>          </w:t>
      </w:r>
      <w:r>
        <w:rPr>
          <w:noProof/>
          <w:lang w:eastAsia="zh-CN"/>
        </w:rPr>
        <w:drawing>
          <wp:inline distT="0" distB="0" distL="0" distR="0">
            <wp:extent cx="19101" cy="38202"/>
            <wp:effectExtent l="0" t="0" r="0" b="0"/>
            <wp:docPr id="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p>
    <w:p w:rsidR="00106818">
      <w:pPr>
        <w:spacing w:after="0"/>
        <w:ind w:left="150"/>
        <w:rPr>
          <w:lang w:eastAsia="zh-CN"/>
        </w:rPr>
      </w:pPr>
      <w:r>
        <w:rPr>
          <w:color w:val="000000"/>
          <w:lang w:eastAsia="zh-CN"/>
        </w:rPr>
        <w:t>D. </w:t>
      </w:r>
      <w:r>
        <w:rPr>
          <w:color w:val="000000"/>
          <w:lang w:eastAsia="zh-CN"/>
        </w:rPr>
        <w:t>配制：配制</w:t>
      </w:r>
      <w:r>
        <w:rPr>
          <w:color w:val="000000"/>
          <w:lang w:eastAsia="zh-CN"/>
        </w:rPr>
        <w:t>50g</w:t>
      </w:r>
      <w:r>
        <w:rPr>
          <w:color w:val="000000"/>
          <w:lang w:eastAsia="zh-CN"/>
        </w:rPr>
        <w:t>质量分数为</w:t>
      </w:r>
      <w:r>
        <w:rPr>
          <w:color w:val="000000"/>
          <w:lang w:eastAsia="zh-CN"/>
        </w:rPr>
        <w:t>6%</w:t>
      </w:r>
      <w:r>
        <w:rPr>
          <w:color w:val="000000"/>
          <w:lang w:eastAsia="zh-CN"/>
        </w:rPr>
        <w:t>的氯化钠溶液的步骤为计算、称量、量取、溶解</w:t>
      </w:r>
    </w:p>
    <w:p w:rsidR="00106818">
      <w:pPr>
        <w:spacing w:after="0"/>
        <w:rPr>
          <w:lang w:eastAsia="zh-CN"/>
        </w:rPr>
      </w:pPr>
      <w:r>
        <w:rPr>
          <w:color w:val="000000"/>
          <w:lang w:eastAsia="zh-CN"/>
        </w:rPr>
        <w:t>4.</w:t>
      </w:r>
      <w:r>
        <w:rPr>
          <w:color w:val="000000"/>
          <w:lang w:eastAsia="zh-CN"/>
        </w:rPr>
        <w:t>水是生命之源，我们应该了解水、爱护水资源。下列说法错误的是</w:t>
      </w:r>
    </w:p>
    <w:p w:rsidR="00106818">
      <w:pPr>
        <w:spacing w:after="0"/>
        <w:ind w:left="150"/>
        <w:rPr>
          <w:lang w:eastAsia="zh-CN"/>
        </w:rPr>
      </w:pPr>
      <w:r>
        <w:rPr>
          <w:color w:val="000000"/>
          <w:lang w:eastAsia="zh-CN"/>
        </w:rPr>
        <w:t>A. </w:t>
      </w:r>
      <w:r>
        <w:rPr>
          <w:color w:val="000000"/>
          <w:lang w:eastAsia="zh-CN"/>
        </w:rPr>
        <w:t>为使水中的悬浮杂质沉降，可在水中加入适量的明矾</w:t>
      </w:r>
      <w:r>
        <w:rPr>
          <w:lang w:eastAsia="zh-CN"/>
        </w:rPr>
        <w:br/>
      </w:r>
      <w:r>
        <w:rPr>
          <w:color w:val="000000"/>
          <w:lang w:eastAsia="zh-CN"/>
        </w:rPr>
        <w:t>B. </w:t>
      </w:r>
      <w:r>
        <w:rPr>
          <w:color w:val="000000"/>
          <w:lang w:eastAsia="zh-CN"/>
        </w:rPr>
        <w:t>自来水厂常用</w:t>
      </w:r>
      <w:r>
        <w:rPr>
          <w:color w:val="000000"/>
          <w:lang w:eastAsia="zh-CN"/>
        </w:rPr>
        <w:t>ClO</w:t>
      </w:r>
      <w:r>
        <w:rPr>
          <w:color w:val="000000"/>
          <w:vertAlign w:val="subscript"/>
          <w:lang w:eastAsia="zh-CN"/>
        </w:rPr>
        <w:t>2</w:t>
      </w:r>
      <w:r>
        <w:rPr>
          <w:color w:val="000000"/>
          <w:lang w:eastAsia="zh-CN"/>
        </w:rPr>
        <w:t>消毒，</w:t>
      </w:r>
      <w:r>
        <w:rPr>
          <w:color w:val="000000"/>
          <w:lang w:eastAsia="zh-CN"/>
        </w:rPr>
        <w:t>ClO</w:t>
      </w:r>
      <w:r>
        <w:rPr>
          <w:color w:val="000000"/>
          <w:vertAlign w:val="subscript"/>
          <w:lang w:eastAsia="zh-CN"/>
        </w:rPr>
        <w:t>2</w:t>
      </w:r>
      <w:r>
        <w:rPr>
          <w:color w:val="000000"/>
          <w:lang w:eastAsia="zh-CN"/>
        </w:rPr>
        <w:t>中氯元素的化合价为</w:t>
      </w:r>
      <w:r>
        <w:rPr>
          <w:color w:val="000000"/>
          <w:lang w:eastAsia="zh-CN"/>
        </w:rPr>
        <w:t>+4</w:t>
      </w:r>
      <w:r>
        <w:rPr>
          <w:lang w:eastAsia="zh-CN"/>
        </w:rPr>
        <w:br/>
      </w:r>
      <w:r>
        <w:rPr>
          <w:color w:val="000000"/>
          <w:lang w:eastAsia="zh-CN"/>
        </w:rPr>
        <w:t>C. </w:t>
      </w:r>
      <w:r>
        <w:rPr>
          <w:color w:val="000000"/>
          <w:lang w:eastAsia="zh-CN"/>
        </w:rPr>
        <w:t>电解水时，与电源负极相连的电极产生的气体具有可燃性</w:t>
      </w:r>
      <w:r>
        <w:rPr>
          <w:lang w:eastAsia="zh-CN"/>
        </w:rPr>
        <w:br/>
      </w:r>
      <w:r>
        <w:rPr>
          <w:color w:val="000000"/>
          <w:lang w:eastAsia="zh-CN"/>
        </w:rPr>
        <w:t>D. </w:t>
      </w:r>
      <w:r>
        <w:rPr>
          <w:color w:val="000000"/>
          <w:lang w:eastAsia="zh-CN"/>
        </w:rPr>
        <w:t>电解水时，可加入任何一种可溶性的酸或碱来增强溶液的导电性</w:t>
      </w:r>
    </w:p>
    <w:p w:rsidR="00106818">
      <w:pPr>
        <w:spacing w:after="0"/>
      </w:pPr>
      <w:r>
        <w:rPr>
          <w:color w:val="000000"/>
          <w:lang w:eastAsia="zh-CN"/>
        </w:rPr>
        <w:t>5.</w:t>
      </w:r>
      <w:r>
        <w:rPr>
          <w:color w:val="000000"/>
          <w:lang w:eastAsia="zh-CN"/>
        </w:rPr>
        <w:t>下图为元素周期表的一部分（</w:t>
      </w:r>
      <w:r>
        <w:rPr>
          <w:color w:val="000000"/>
          <w:lang w:eastAsia="zh-CN"/>
        </w:rPr>
        <w:t>X</w:t>
      </w:r>
      <w:r>
        <w:rPr>
          <w:color w:val="000000"/>
          <w:lang w:eastAsia="zh-CN"/>
        </w:rPr>
        <w:t>元素信息不全）。</w:t>
      </w:r>
      <w:r>
        <w:rPr>
          <w:color w:val="000000"/>
        </w:rPr>
        <w:t>下列说法正确的是</w:t>
      </w:r>
      <w:r>
        <w:rPr>
          <w:color w:val="000000"/>
        </w:rPr>
        <w:t>（</w:t>
      </w:r>
      <w:r>
        <w:rPr>
          <w:color w:val="000000"/>
        </w:rPr>
        <w:t xml:space="preserve">   </w:t>
      </w:r>
      <w:r>
        <w:rPr>
          <w:color w:val="000000"/>
        </w:rPr>
        <w:t>）</w:t>
      </w:r>
    </w:p>
    <w:p w:rsidR="00106818">
      <w:pPr>
        <w:spacing w:after="0"/>
      </w:pPr>
      <w:r>
        <w:rPr>
          <w:noProof/>
          <w:lang w:eastAsia="zh-CN"/>
        </w:rPr>
        <w:drawing>
          <wp:inline distT="0" distB="0" distL="0" distR="0">
            <wp:extent cx="1375080" cy="582498"/>
            <wp:effectExtent l="0" t="0" r="0" b="0"/>
            <wp:docPr id="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1375080" cy="582498"/>
                    </a:xfrm>
                    <a:prstGeom prst="rect">
                      <a:avLst/>
                    </a:prstGeom>
                  </pic:spPr>
                </pic:pic>
              </a:graphicData>
            </a:graphic>
          </wp:inline>
        </w:drawing>
      </w:r>
    </w:p>
    <w:p w:rsidR="00106818">
      <w:pPr>
        <w:spacing w:after="0"/>
        <w:ind w:left="150"/>
        <w:rPr>
          <w:lang w:eastAsia="zh-CN"/>
        </w:rPr>
      </w:pPr>
      <w:r>
        <w:rPr>
          <w:color w:val="000000"/>
          <w:lang w:eastAsia="zh-CN"/>
        </w:rPr>
        <w:t>A. </w:t>
      </w:r>
      <w:r>
        <w:rPr>
          <w:color w:val="000000"/>
          <w:lang w:eastAsia="zh-CN"/>
        </w:rPr>
        <w:t>碳的化学性质活泼</w:t>
      </w:r>
      <w:r>
        <w:rPr>
          <w:color w:val="000000"/>
          <w:lang w:eastAsia="zh-CN"/>
        </w:rPr>
        <w:t>      </w:t>
      </w:r>
      <w:r>
        <w:rPr>
          <w:noProof/>
          <w:lang w:eastAsia="zh-CN"/>
        </w:rPr>
        <w:drawing>
          <wp:inline distT="0" distB="0" distL="0" distR="0">
            <wp:extent cx="9550" cy="38202"/>
            <wp:effectExtent l="0" t="0" r="0" b="0"/>
            <wp:docPr id="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lang w:eastAsia="zh-CN"/>
        </w:rPr>
        <w:t>B. X</w:t>
      </w:r>
      <w:r>
        <w:rPr>
          <w:color w:val="000000"/>
          <w:lang w:eastAsia="zh-CN"/>
        </w:rPr>
        <w:t>表示</w:t>
      </w:r>
      <w:r>
        <w:rPr>
          <w:color w:val="000000"/>
          <w:lang w:eastAsia="zh-CN"/>
        </w:rPr>
        <w:t>N</w:t>
      </w:r>
      <w:r>
        <w:rPr>
          <w:color w:val="000000"/>
          <w:vertAlign w:val="subscript"/>
          <w:lang w:eastAsia="zh-CN"/>
        </w:rPr>
        <w:t>2</w:t>
      </w:r>
      <w:r>
        <w:rPr>
          <w:color w:val="000000"/>
          <w:lang w:eastAsia="zh-CN"/>
        </w:rPr>
        <w:t>      </w:t>
      </w:r>
      <w:r>
        <w:rPr>
          <w:noProof/>
          <w:lang w:eastAsia="zh-CN"/>
        </w:rPr>
        <w:drawing>
          <wp:inline distT="0" distB="0" distL="0" distR="0">
            <wp:extent cx="9550" cy="38202"/>
            <wp:effectExtent l="0" t="0" r="0" b="0"/>
            <wp:docPr id="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lang w:eastAsia="zh-CN"/>
        </w:rPr>
        <w:t>C. </w:t>
      </w:r>
      <w:r>
        <w:rPr>
          <w:color w:val="000000"/>
          <w:lang w:eastAsia="zh-CN"/>
        </w:rPr>
        <w:t>氧原子的质子数是</w:t>
      </w:r>
      <w:r>
        <w:rPr>
          <w:color w:val="000000"/>
          <w:lang w:eastAsia="zh-CN"/>
        </w:rPr>
        <w:t>8      </w:t>
      </w:r>
      <w:r>
        <w:rPr>
          <w:noProof/>
          <w:lang w:eastAsia="zh-CN"/>
        </w:rPr>
        <w:drawing>
          <wp:inline distT="0" distB="0" distL="0" distR="0">
            <wp:extent cx="9550" cy="38202"/>
            <wp:effectExtent l="0" t="0" r="0" b="0"/>
            <wp:docPr id="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lang w:eastAsia="zh-CN"/>
        </w:rPr>
        <w:t>D. </w:t>
      </w:r>
      <w:r>
        <w:rPr>
          <w:color w:val="000000"/>
          <w:lang w:eastAsia="zh-CN"/>
        </w:rPr>
        <w:t>三种元素原子的核外电子数相同</w:t>
      </w:r>
    </w:p>
    <w:p w:rsidR="00106818">
      <w:pPr>
        <w:spacing w:after="0"/>
        <w:rPr>
          <w:lang w:eastAsia="zh-CN"/>
        </w:rPr>
      </w:pPr>
      <w:r>
        <w:rPr>
          <w:color w:val="000000"/>
          <w:lang w:eastAsia="zh-CN"/>
        </w:rPr>
        <w:t>6.</w:t>
      </w:r>
      <w:r>
        <w:rPr>
          <w:color w:val="000000"/>
          <w:lang w:eastAsia="zh-CN"/>
        </w:rPr>
        <w:t>在奥运比赛中，举重运动员举重前常用白色的</w:t>
      </w:r>
      <w:r>
        <w:rPr>
          <w:color w:val="000000"/>
          <w:lang w:eastAsia="zh-CN"/>
        </w:rPr>
        <w:t>“</w:t>
      </w:r>
      <w:r>
        <w:rPr>
          <w:color w:val="000000"/>
          <w:lang w:eastAsia="zh-CN"/>
        </w:rPr>
        <w:t>镁粉</w:t>
      </w:r>
      <w:r>
        <w:rPr>
          <w:color w:val="000000"/>
          <w:lang w:eastAsia="zh-CN"/>
        </w:rPr>
        <w:t>”</w:t>
      </w:r>
      <w:r>
        <w:rPr>
          <w:color w:val="000000"/>
          <w:lang w:eastAsia="zh-CN"/>
        </w:rPr>
        <w:t>搓手，是因为</w:t>
      </w:r>
      <w:r>
        <w:rPr>
          <w:color w:val="000000"/>
          <w:lang w:eastAsia="zh-CN"/>
        </w:rPr>
        <w:t>“</w:t>
      </w:r>
      <w:r>
        <w:rPr>
          <w:color w:val="000000"/>
          <w:lang w:eastAsia="zh-CN"/>
        </w:rPr>
        <w:t>镁粉</w:t>
      </w:r>
      <w:r>
        <w:rPr>
          <w:color w:val="000000"/>
          <w:lang w:eastAsia="zh-CN"/>
        </w:rPr>
        <w:t>”</w:t>
      </w:r>
      <w:r>
        <w:rPr>
          <w:color w:val="000000"/>
          <w:lang w:eastAsia="zh-CN"/>
        </w:rPr>
        <w:t>质轻、吸水性好，可作防滑剂．</w:t>
      </w:r>
      <w:r>
        <w:rPr>
          <w:color w:val="000000"/>
          <w:lang w:eastAsia="zh-CN"/>
        </w:rPr>
        <w:t>“</w:t>
      </w:r>
      <w:r>
        <w:rPr>
          <w:color w:val="000000"/>
          <w:lang w:eastAsia="zh-CN"/>
        </w:rPr>
        <w:t>镁粉</w:t>
      </w:r>
      <w:r>
        <w:rPr>
          <w:color w:val="000000"/>
          <w:lang w:eastAsia="zh-CN"/>
        </w:rPr>
        <w:t>”</w:t>
      </w:r>
      <w:r>
        <w:rPr>
          <w:color w:val="000000"/>
          <w:lang w:eastAsia="zh-CN"/>
        </w:rPr>
        <w:t>的有效成分是碱式碳酸镁，它不可燃，</w:t>
      </w:r>
      <w:r>
        <w:rPr>
          <w:color w:val="000000"/>
          <w:lang w:eastAsia="zh-CN"/>
        </w:rPr>
        <w:t>300℃</w:t>
      </w:r>
      <w:r>
        <w:rPr>
          <w:color w:val="000000"/>
          <w:lang w:eastAsia="zh-CN"/>
        </w:rPr>
        <w:t>即分解，其分解的化学方程式是：</w:t>
      </w:r>
      <w:r>
        <w:rPr>
          <w:color w:val="000000"/>
          <w:lang w:eastAsia="zh-CN"/>
        </w:rPr>
        <w:t>Mg</w:t>
      </w:r>
      <w:r>
        <w:rPr>
          <w:color w:val="000000"/>
          <w:vertAlign w:val="subscript"/>
          <w:lang w:eastAsia="zh-CN"/>
        </w:rPr>
        <w:t>5</w:t>
      </w:r>
      <w:r>
        <w:rPr>
          <w:color w:val="000000"/>
          <w:lang w:eastAsia="zh-CN"/>
        </w:rPr>
        <w:t>（</w:t>
      </w:r>
      <w:r>
        <w:rPr>
          <w:color w:val="000000"/>
          <w:lang w:eastAsia="zh-CN"/>
        </w:rPr>
        <w:t>OH</w:t>
      </w:r>
      <w:r>
        <w:rPr>
          <w:color w:val="000000"/>
          <w:lang w:eastAsia="zh-CN"/>
        </w:rPr>
        <w:t>）</w:t>
      </w:r>
      <w:r>
        <w:rPr>
          <w:color w:val="000000"/>
          <w:vertAlign w:val="subscript"/>
          <w:lang w:eastAsia="zh-CN"/>
        </w:rPr>
        <w:t>2</w:t>
      </w:r>
      <w:r>
        <w:rPr>
          <w:color w:val="000000"/>
          <w:lang w:eastAsia="zh-CN"/>
        </w:rPr>
        <w:t>（</w:t>
      </w:r>
      <w:r>
        <w:rPr>
          <w:color w:val="000000"/>
          <w:lang w:eastAsia="zh-CN"/>
        </w:rPr>
        <w:t>CO</w:t>
      </w:r>
      <w:r>
        <w:rPr>
          <w:color w:val="000000"/>
          <w:vertAlign w:val="subscript"/>
          <w:lang w:eastAsia="zh-CN"/>
        </w:rPr>
        <w:t>3</w:t>
      </w:r>
      <w:r>
        <w:rPr>
          <w:color w:val="000000"/>
          <w:lang w:eastAsia="zh-CN"/>
        </w:rPr>
        <w:t>）</w:t>
      </w:r>
      <w:r>
        <w:rPr>
          <w:color w:val="000000"/>
          <w:vertAlign w:val="subscript"/>
          <w:lang w:eastAsia="zh-CN"/>
        </w:rPr>
        <w:t>4</w:t>
      </w:r>
      <w:r>
        <w:rPr>
          <w:color w:val="000000"/>
          <w:lang w:eastAsia="zh-CN"/>
        </w:rPr>
        <w:t xml:space="preserve"> </w:t>
      </w:r>
      <w:r>
        <w:rPr>
          <w:noProof/>
          <w:lang w:eastAsia="zh-CN"/>
        </w:rPr>
        <w:drawing>
          <wp:inline distT="0" distB="0" distL="0" distR="0">
            <wp:extent cx="171882" cy="219634"/>
            <wp:effectExtent l="0" t="0" r="0" b="0"/>
            <wp:docPr id="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171882" cy="219634"/>
                    </a:xfrm>
                    <a:prstGeom prst="rect">
                      <a:avLst/>
                    </a:prstGeom>
                  </pic:spPr>
                </pic:pic>
              </a:graphicData>
            </a:graphic>
          </wp:inline>
        </w:drawing>
      </w:r>
      <w:r>
        <w:rPr>
          <w:color w:val="000000"/>
          <w:lang w:eastAsia="zh-CN"/>
        </w:rPr>
        <w:t>5MgO+X+4CO</w:t>
      </w:r>
      <w:r>
        <w:rPr>
          <w:color w:val="000000"/>
          <w:vertAlign w:val="subscript"/>
          <w:lang w:eastAsia="zh-CN"/>
        </w:rPr>
        <w:t>2</w:t>
      </w:r>
      <w:r>
        <w:rPr>
          <w:color w:val="000000"/>
          <w:lang w:eastAsia="zh-CN"/>
        </w:rPr>
        <w:t>↑</w:t>
      </w:r>
      <w:r>
        <w:rPr>
          <w:color w:val="000000"/>
          <w:lang w:eastAsia="zh-CN"/>
        </w:rPr>
        <w:t>，则</w:t>
      </w:r>
      <w:r>
        <w:rPr>
          <w:color w:val="000000"/>
          <w:lang w:eastAsia="zh-CN"/>
        </w:rPr>
        <w:t>X</w:t>
      </w:r>
      <w:r>
        <w:rPr>
          <w:color w:val="000000"/>
          <w:lang w:eastAsia="zh-CN"/>
        </w:rPr>
        <w:t>的化学式是（</w:t>
      </w:r>
      <w:r>
        <w:rPr>
          <w:color w:val="000000"/>
          <w:lang w:eastAsia="zh-CN"/>
        </w:rPr>
        <w:t xml:space="preserve">   </w:t>
      </w:r>
      <w:r>
        <w:rPr>
          <w:color w:val="000000"/>
          <w:lang w:eastAsia="zh-CN"/>
        </w:rPr>
        <w:t>）</w:t>
      </w:r>
      <w:r>
        <w:rPr>
          <w:color w:val="000000"/>
          <w:lang w:eastAsia="zh-CN"/>
        </w:rPr>
        <w:t xml:space="preserve">            </w:t>
      </w:r>
    </w:p>
    <w:p w:rsidR="00106818">
      <w:pPr>
        <w:spacing w:after="0"/>
        <w:ind w:left="150"/>
      </w:pPr>
      <w:r>
        <w:rPr>
          <w:color w:val="000000"/>
        </w:rPr>
        <w:t>A. O</w:t>
      </w:r>
      <w:r>
        <w:rPr>
          <w:color w:val="000000"/>
          <w:vertAlign w:val="subscript"/>
        </w:rPr>
        <w:t>2</w:t>
      </w:r>
      <w:r>
        <w:rPr>
          <w:color w:val="000000"/>
        </w:rPr>
        <w:t>                                  </w:t>
      </w:r>
      <w:r>
        <w:rPr>
          <w:noProof/>
          <w:lang w:eastAsia="zh-CN"/>
        </w:rPr>
        <w:drawing>
          <wp:inline distT="0" distB="0" distL="0" distR="0">
            <wp:extent cx="9550" cy="38202"/>
            <wp:effectExtent l="0" t="0" r="0" b="0"/>
            <wp:docPr id="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rPr>
        <w:t>B. CO                                  </w:t>
      </w:r>
      <w:r>
        <w:rPr>
          <w:noProof/>
          <w:lang w:eastAsia="zh-CN"/>
        </w:rPr>
        <w:drawing>
          <wp:inline distT="0" distB="0" distL="0" distR="0">
            <wp:extent cx="9550" cy="38202"/>
            <wp:effectExtent l="0" t="0" r="0" b="0"/>
            <wp:docPr id="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rPr>
        <w:t>C. Mg</w:t>
      </w:r>
      <w:r>
        <w:rPr>
          <w:color w:val="000000"/>
        </w:rPr>
        <w:t>（</w:t>
      </w:r>
      <w:r>
        <w:rPr>
          <w:color w:val="000000"/>
        </w:rPr>
        <w:t>OH</w:t>
      </w:r>
      <w:r>
        <w:rPr>
          <w:color w:val="000000"/>
        </w:rPr>
        <w:t>）</w:t>
      </w:r>
      <w:r>
        <w:rPr>
          <w:color w:val="000000"/>
          <w:vertAlign w:val="subscript"/>
        </w:rPr>
        <w:t>2</w:t>
      </w:r>
      <w:r>
        <w:rPr>
          <w:color w:val="000000"/>
        </w:rPr>
        <w:t>                                  </w:t>
      </w:r>
      <w:r>
        <w:rPr>
          <w:noProof/>
          <w:lang w:eastAsia="zh-CN"/>
        </w:rPr>
        <w:drawing>
          <wp:inline distT="0" distB="0" distL="0" distR="0">
            <wp:extent cx="9550" cy="38202"/>
            <wp:effectExtent l="0" t="0" r="0" b="0"/>
            <wp:docPr id="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rPr>
        <w:t>D. H</w:t>
      </w:r>
      <w:r>
        <w:rPr>
          <w:color w:val="000000"/>
          <w:vertAlign w:val="subscript"/>
        </w:rPr>
        <w:t>2</w:t>
      </w:r>
      <w:r>
        <w:rPr>
          <w:color w:val="000000"/>
        </w:rPr>
        <w:t>O</w:t>
      </w:r>
    </w:p>
    <w:p w:rsidR="00106818">
      <w:pPr>
        <w:spacing w:after="0"/>
        <w:rPr>
          <w:lang w:eastAsia="zh-CN"/>
        </w:rPr>
      </w:pPr>
      <w:r>
        <w:rPr>
          <w:color w:val="000000"/>
          <w:lang w:eastAsia="zh-CN"/>
        </w:rPr>
        <w:t>7.</w:t>
      </w:r>
      <w:r>
        <w:rPr>
          <w:color w:val="000000"/>
          <w:lang w:eastAsia="zh-CN"/>
        </w:rPr>
        <w:t>下列对化学知识的归纳，有误的一项是（</w:t>
      </w:r>
      <w:r>
        <w:rPr>
          <w:color w:val="000000"/>
          <w:lang w:eastAsia="zh-CN"/>
        </w:rPr>
        <w:t xml:space="preserve">   </w:t>
      </w:r>
      <w:r>
        <w:rPr>
          <w:color w:val="000000"/>
          <w:lang w:eastAsia="zh-CN"/>
        </w:rPr>
        <w:t>）</w:t>
      </w:r>
    </w:p>
    <w:p w:rsidR="00106818">
      <w:pPr>
        <w:spacing w:after="0"/>
        <w:ind w:left="150"/>
        <w:rPr>
          <w:lang w:eastAsia="zh-CN"/>
        </w:rPr>
      </w:pPr>
      <w:r>
        <w:rPr>
          <w:color w:val="000000"/>
          <w:lang w:eastAsia="zh-CN"/>
        </w:rPr>
        <w:t>A. </w:t>
      </w:r>
      <w:r>
        <w:rPr>
          <w:color w:val="000000"/>
          <w:lang w:eastAsia="zh-CN"/>
        </w:rPr>
        <w:t>化学巨匠及贡献</w:t>
      </w:r>
      <w:r>
        <w:rPr>
          <w:color w:val="000000"/>
          <w:lang w:eastAsia="zh-CN"/>
        </w:rPr>
        <w:t xml:space="preserve"> </w:t>
      </w:r>
      <w:r>
        <w:rPr>
          <w:noProof/>
          <w:lang w:eastAsia="zh-CN"/>
        </w:rPr>
        <w:drawing>
          <wp:inline distT="0" distB="0" distL="0" distR="0">
            <wp:extent cx="1948028" cy="410616"/>
            <wp:effectExtent l="0" t="0" r="0" b="0"/>
            <wp:docPr id="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1" cstate="print"/>
                    <a:stretch>
                      <a:fillRect/>
                    </a:stretch>
                  </pic:blipFill>
                  <pic:spPr>
                    <a:xfrm>
                      <a:off x="0" y="0"/>
                      <a:ext cx="1948028" cy="410616"/>
                    </a:xfrm>
                    <a:prstGeom prst="rect">
                      <a:avLst/>
                    </a:prstGeom>
                  </pic:spPr>
                </pic:pic>
              </a:graphicData>
            </a:graphic>
          </wp:inline>
        </w:drawing>
      </w:r>
      <w:r>
        <w:rPr>
          <w:lang w:eastAsia="zh-CN"/>
        </w:rPr>
        <w:br/>
      </w:r>
      <w:r>
        <w:rPr>
          <w:color w:val="000000"/>
          <w:lang w:eastAsia="zh-CN"/>
        </w:rPr>
        <w:t>B. </w:t>
      </w:r>
      <w:r>
        <w:rPr>
          <w:color w:val="000000"/>
          <w:lang w:eastAsia="zh-CN"/>
        </w:rPr>
        <w:t>生产生活中安全常识</w:t>
      </w:r>
      <w:r>
        <w:rPr>
          <w:color w:val="000000"/>
          <w:lang w:eastAsia="zh-CN"/>
        </w:rPr>
        <w:t xml:space="preserve"> </w:t>
      </w:r>
      <w:r>
        <w:rPr>
          <w:noProof/>
          <w:lang w:eastAsia="zh-CN"/>
        </w:rPr>
        <w:drawing>
          <wp:inline distT="0" distB="0" distL="0" distR="0">
            <wp:extent cx="2324100" cy="392064"/>
            <wp:effectExtent l="19050" t="0" r="0" b="0"/>
            <wp:docPr id="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2" cstate="print"/>
                    <a:stretch>
                      <a:fillRect/>
                    </a:stretch>
                  </pic:blipFill>
                  <pic:spPr>
                    <a:xfrm>
                      <a:off x="0" y="0"/>
                      <a:ext cx="2329979" cy="393056"/>
                    </a:xfrm>
                    <a:prstGeom prst="rect">
                      <a:avLst/>
                    </a:prstGeom>
                  </pic:spPr>
                </pic:pic>
              </a:graphicData>
            </a:graphic>
          </wp:inline>
        </w:drawing>
      </w:r>
      <w:r>
        <w:rPr>
          <w:lang w:eastAsia="zh-CN"/>
        </w:rPr>
        <w:br/>
      </w:r>
      <w:r>
        <w:rPr>
          <w:color w:val="000000"/>
          <w:lang w:eastAsia="zh-CN"/>
        </w:rPr>
        <w:t>C. </w:t>
      </w:r>
      <w:r>
        <w:rPr>
          <w:color w:val="000000"/>
          <w:lang w:eastAsia="zh-CN"/>
        </w:rPr>
        <w:t>日常生活经验</w:t>
      </w:r>
      <w:r>
        <w:rPr>
          <w:color w:val="000000"/>
          <w:lang w:eastAsia="zh-CN"/>
        </w:rPr>
        <w:t xml:space="preserve"> </w:t>
      </w:r>
      <w:r>
        <w:rPr>
          <w:noProof/>
          <w:lang w:eastAsia="zh-CN"/>
        </w:rPr>
        <w:drawing>
          <wp:inline distT="0" distB="0" distL="0" distR="0">
            <wp:extent cx="2305050" cy="486063"/>
            <wp:effectExtent l="19050" t="0" r="0" b="0"/>
            <wp:docPr id="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3" cstate="print"/>
                    <a:stretch>
                      <a:fillRect/>
                    </a:stretch>
                  </pic:blipFill>
                  <pic:spPr>
                    <a:xfrm>
                      <a:off x="0" y="0"/>
                      <a:ext cx="2312577" cy="487650"/>
                    </a:xfrm>
                    <a:prstGeom prst="rect">
                      <a:avLst/>
                    </a:prstGeom>
                  </pic:spPr>
                </pic:pic>
              </a:graphicData>
            </a:graphic>
          </wp:inline>
        </w:drawing>
      </w:r>
      <w:r>
        <w:rPr>
          <w:lang w:eastAsia="zh-CN"/>
        </w:rPr>
        <w:br/>
      </w:r>
      <w:r>
        <w:rPr>
          <w:color w:val="000000"/>
          <w:lang w:eastAsia="zh-CN"/>
        </w:rPr>
        <w:t>D. </w:t>
      </w:r>
      <w:r>
        <w:rPr>
          <w:color w:val="000000"/>
          <w:lang w:eastAsia="zh-CN"/>
        </w:rPr>
        <w:t>化学与环境保护</w:t>
      </w:r>
      <w:r>
        <w:rPr>
          <w:color w:val="000000"/>
          <w:lang w:eastAsia="zh-CN"/>
        </w:rPr>
        <w:t xml:space="preserve"> </w:t>
      </w:r>
      <w:r>
        <w:rPr>
          <w:noProof/>
          <w:lang w:eastAsia="zh-CN"/>
        </w:rPr>
        <w:drawing>
          <wp:inline distT="0" distB="0" distL="0" distR="0">
            <wp:extent cx="3533775" cy="428070"/>
            <wp:effectExtent l="19050" t="0" r="9525" b="0"/>
            <wp:docPr id="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4" cstate="print"/>
                    <a:stretch>
                      <a:fillRect/>
                    </a:stretch>
                  </pic:blipFill>
                  <pic:spPr>
                    <a:xfrm>
                      <a:off x="0" y="0"/>
                      <a:ext cx="3533775" cy="428070"/>
                    </a:xfrm>
                    <a:prstGeom prst="rect">
                      <a:avLst/>
                    </a:prstGeom>
                  </pic:spPr>
                </pic:pic>
              </a:graphicData>
            </a:graphic>
          </wp:inline>
        </w:drawing>
      </w:r>
    </w:p>
    <w:p w:rsidR="00106818">
      <w:pPr>
        <w:spacing w:after="0"/>
        <w:rPr>
          <w:lang w:eastAsia="zh-CN"/>
        </w:rPr>
      </w:pPr>
      <w:r>
        <w:rPr>
          <w:color w:val="000000"/>
          <w:lang w:eastAsia="zh-CN"/>
        </w:rPr>
        <w:t>8.</w:t>
      </w:r>
      <w:r>
        <w:rPr>
          <w:color w:val="000000"/>
          <w:lang w:eastAsia="zh-CN"/>
        </w:rPr>
        <w:t>关于</w:t>
      </w:r>
      <w:r>
        <w:rPr>
          <w:color w:val="000000"/>
          <w:lang w:eastAsia="zh-CN"/>
        </w:rPr>
        <w:t>“</w:t>
      </w:r>
      <w:r>
        <w:rPr>
          <w:color w:val="000000"/>
          <w:lang w:eastAsia="zh-CN"/>
        </w:rPr>
        <w:t>舌尖上的化学</w:t>
      </w:r>
      <w:r>
        <w:rPr>
          <w:color w:val="000000"/>
          <w:lang w:eastAsia="zh-CN"/>
        </w:rPr>
        <w:t>”</w:t>
      </w:r>
      <w:r>
        <w:rPr>
          <w:color w:val="000000"/>
          <w:lang w:eastAsia="zh-CN"/>
        </w:rPr>
        <w:t>，下列说法不科学的是（　　）</w:t>
      </w:r>
    </w:p>
    <w:p w:rsidR="00106818">
      <w:pPr>
        <w:spacing w:after="0"/>
        <w:ind w:left="150"/>
        <w:rPr>
          <w:lang w:eastAsia="zh-CN"/>
        </w:rPr>
      </w:pPr>
      <w:r>
        <w:rPr>
          <w:color w:val="000000"/>
          <w:lang w:eastAsia="zh-CN"/>
        </w:rPr>
        <w:t>A. </w:t>
      </w:r>
      <w:r>
        <w:rPr>
          <w:color w:val="000000"/>
          <w:lang w:eastAsia="zh-CN"/>
        </w:rPr>
        <w:t>为了身体健康，必须均衡膳食</w:t>
      </w:r>
      <w:r>
        <w:rPr>
          <w:color w:val="000000"/>
          <w:lang w:eastAsia="zh-CN"/>
        </w:rPr>
        <w:t>                     </w:t>
      </w:r>
      <w:r>
        <w:rPr>
          <w:noProof/>
          <w:lang w:eastAsia="zh-CN"/>
        </w:rPr>
        <w:drawing>
          <wp:inline distT="0" distB="0" distL="0" distR="0">
            <wp:extent cx="19101" cy="38202"/>
            <wp:effectExtent l="0" t="0" r="0" b="0"/>
            <wp:docPr id="2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lang w:eastAsia="zh-CN"/>
        </w:rPr>
        <w:t>B. </w:t>
      </w:r>
      <w:r>
        <w:rPr>
          <w:color w:val="000000"/>
          <w:lang w:eastAsia="zh-CN"/>
        </w:rPr>
        <w:t>霉变大米不可食用</w:t>
      </w:r>
      <w:r>
        <w:rPr>
          <w:lang w:eastAsia="zh-CN"/>
        </w:rPr>
        <w:br/>
      </w:r>
      <w:r>
        <w:rPr>
          <w:color w:val="000000"/>
          <w:lang w:eastAsia="zh-CN"/>
        </w:rPr>
        <w:t>C. </w:t>
      </w:r>
      <w:r>
        <w:rPr>
          <w:color w:val="000000"/>
          <w:lang w:eastAsia="zh-CN"/>
        </w:rPr>
        <w:t>为延长食品保质期，海鲜可用甲醛浸泡</w:t>
      </w:r>
      <w:r>
        <w:rPr>
          <w:color w:val="000000"/>
          <w:lang w:eastAsia="zh-CN"/>
        </w:rPr>
        <w:t>       </w:t>
      </w:r>
      <w:r>
        <w:rPr>
          <w:noProof/>
          <w:lang w:eastAsia="zh-CN"/>
        </w:rPr>
        <w:drawing>
          <wp:inline distT="0" distB="0" distL="0" distR="0">
            <wp:extent cx="19101" cy="38202"/>
            <wp:effectExtent l="0" t="0" r="0" b="0"/>
            <wp:docPr id="2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lang w:eastAsia="zh-CN"/>
        </w:rPr>
        <w:t>D. </w:t>
      </w:r>
      <w:r>
        <w:rPr>
          <w:color w:val="000000"/>
          <w:lang w:eastAsia="zh-CN"/>
        </w:rPr>
        <w:t>为使发面食品松软可口，制作时可添加适量碳酸氢钠</w:t>
      </w:r>
    </w:p>
    <w:p w:rsidR="00106818">
      <w:pPr>
        <w:spacing w:after="0"/>
        <w:rPr>
          <w:lang w:eastAsia="zh-CN"/>
        </w:rPr>
      </w:pPr>
      <w:r>
        <w:rPr>
          <w:color w:val="000000"/>
          <w:lang w:eastAsia="zh-CN"/>
        </w:rPr>
        <w:t>9.</w:t>
      </w:r>
      <w:r>
        <w:rPr>
          <w:color w:val="000000"/>
          <w:lang w:eastAsia="zh-CN"/>
        </w:rPr>
        <w:t>下列固体分别溶于水，水溶液温度降低的是（　　）</w:t>
      </w:r>
    </w:p>
    <w:p w:rsidR="00106818">
      <w:pPr>
        <w:spacing w:after="0"/>
        <w:ind w:left="150"/>
      </w:pPr>
      <w:r>
        <w:rPr>
          <w:color w:val="000000"/>
        </w:rPr>
        <w:t>A. </w:t>
      </w:r>
      <w:r>
        <w:rPr>
          <w:color w:val="000000"/>
        </w:rPr>
        <w:t>NaCl</w:t>
      </w:r>
      <w:r>
        <w:rPr>
          <w:color w:val="000000"/>
        </w:rPr>
        <w:t>                                </w:t>
      </w:r>
      <w:r>
        <w:rPr>
          <w:noProof/>
          <w:lang w:eastAsia="zh-CN"/>
        </w:rPr>
        <w:drawing>
          <wp:inline distT="0" distB="0" distL="0" distR="0">
            <wp:extent cx="19101" cy="38202"/>
            <wp:effectExtent l="0" t="0" r="0" b="0"/>
            <wp:docPr id="2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B. NH</w:t>
      </w:r>
      <w:r>
        <w:rPr>
          <w:color w:val="000000"/>
          <w:vertAlign w:val="subscript"/>
        </w:rPr>
        <w:t>4</w:t>
      </w:r>
      <w:r>
        <w:rPr>
          <w:color w:val="000000"/>
        </w:rPr>
        <w:t>NO</w:t>
      </w:r>
      <w:r>
        <w:rPr>
          <w:color w:val="000000"/>
          <w:vertAlign w:val="subscript"/>
        </w:rPr>
        <w:t>3</w:t>
      </w:r>
      <w:r>
        <w:rPr>
          <w:color w:val="000000"/>
        </w:rPr>
        <w:t>                                  </w:t>
      </w:r>
      <w:r>
        <w:rPr>
          <w:noProof/>
          <w:lang w:eastAsia="zh-CN"/>
        </w:rPr>
        <w:drawing>
          <wp:inline distT="0" distB="0" distL="0" distR="0">
            <wp:extent cx="19101" cy="38202"/>
            <wp:effectExtent l="0" t="0" r="0" b="0"/>
            <wp:docPr id="2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C. </w:t>
      </w:r>
      <w:r>
        <w:rPr>
          <w:color w:val="000000"/>
        </w:rPr>
        <w:t>CaO</w:t>
      </w:r>
      <w:r>
        <w:rPr>
          <w:color w:val="000000"/>
        </w:rPr>
        <w:t>                                </w:t>
      </w:r>
      <w:r>
        <w:rPr>
          <w:noProof/>
          <w:lang w:eastAsia="zh-CN"/>
        </w:rPr>
        <w:drawing>
          <wp:inline distT="0" distB="0" distL="0" distR="0">
            <wp:extent cx="19101" cy="38202"/>
            <wp:effectExtent l="0" t="0" r="0" b="0"/>
            <wp:docPr id="2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D. </w:t>
      </w:r>
      <w:r>
        <w:rPr>
          <w:color w:val="000000"/>
        </w:rPr>
        <w:t>NaOH</w:t>
      </w:r>
    </w:p>
    <w:p w:rsidR="00106818" w:rsidRPr="0027736A">
      <w:pPr>
        <w:spacing w:after="0"/>
        <w:rPr>
          <w:lang w:eastAsia="zh-CN"/>
        </w:rPr>
      </w:pPr>
      <w:r>
        <w:rPr>
          <w:color w:val="000000"/>
          <w:lang w:eastAsia="zh-CN"/>
        </w:rPr>
        <w:t>10.</w:t>
      </w:r>
      <w:r>
        <w:rPr>
          <w:color w:val="000000"/>
          <w:lang w:eastAsia="zh-CN"/>
        </w:rPr>
        <w:t>下列实验现象描述正确的是（</w:t>
      </w:r>
      <w:r>
        <w:rPr>
          <w:color w:val="000000"/>
          <w:lang w:eastAsia="zh-CN"/>
        </w:rPr>
        <w:t xml:space="preserve">  </w:t>
      </w:r>
      <w:r>
        <w:rPr>
          <w:color w:val="000000"/>
          <w:lang w:eastAsia="zh-CN"/>
        </w:rPr>
        <w:t>）</w:t>
      </w:r>
    </w:p>
    <w:p w:rsidR="00106818">
      <w:pPr>
        <w:spacing w:after="0"/>
        <w:ind w:left="150"/>
        <w:rPr>
          <w:lang w:eastAsia="zh-CN"/>
        </w:rPr>
      </w:pPr>
      <w:r>
        <w:rPr>
          <w:color w:val="000000"/>
          <w:lang w:eastAsia="zh-CN"/>
        </w:rPr>
        <w:t>A. </w:t>
      </w:r>
      <w:r>
        <w:rPr>
          <w:color w:val="000000"/>
          <w:lang w:eastAsia="zh-CN"/>
        </w:rPr>
        <w:t>铁丝伸入盛氧气的集气瓶中剧烈燃烧</w:t>
      </w:r>
      <w:r>
        <w:rPr>
          <w:color w:val="000000"/>
          <w:lang w:eastAsia="zh-CN"/>
        </w:rPr>
        <w:t>                  </w:t>
      </w:r>
      <w:r>
        <w:rPr>
          <w:noProof/>
          <w:lang w:eastAsia="zh-CN"/>
        </w:rPr>
        <w:drawing>
          <wp:inline distT="0" distB="0" distL="0" distR="0">
            <wp:extent cx="28651" cy="38202"/>
            <wp:effectExtent l="0" t="0" r="0" b="0"/>
            <wp:docPr id="2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5" cstate="print"/>
                    <a:stretch>
                      <a:fillRect/>
                    </a:stretch>
                  </pic:blipFill>
                  <pic:spPr>
                    <a:xfrm>
                      <a:off x="0" y="0"/>
                      <a:ext cx="28651" cy="38202"/>
                    </a:xfrm>
                    <a:prstGeom prst="rect">
                      <a:avLst/>
                    </a:prstGeom>
                  </pic:spPr>
                </pic:pic>
              </a:graphicData>
            </a:graphic>
          </wp:inline>
        </w:drawing>
      </w:r>
      <w:r>
        <w:rPr>
          <w:color w:val="000000"/>
          <w:lang w:eastAsia="zh-CN"/>
        </w:rPr>
        <w:t>B. </w:t>
      </w:r>
      <w:r>
        <w:rPr>
          <w:color w:val="000000"/>
          <w:lang w:eastAsia="zh-CN"/>
        </w:rPr>
        <w:t>红磷在空气中燃烧产生大量白雾</w:t>
      </w:r>
      <w:r>
        <w:rPr>
          <w:lang w:eastAsia="zh-CN"/>
        </w:rPr>
        <w:br/>
      </w:r>
      <w:r>
        <w:rPr>
          <w:color w:val="000000"/>
          <w:lang w:eastAsia="zh-CN"/>
        </w:rPr>
        <w:t>C. </w:t>
      </w:r>
      <w:r>
        <w:rPr>
          <w:color w:val="000000"/>
          <w:lang w:eastAsia="zh-CN"/>
        </w:rPr>
        <w:t>硫燃烧时生成有刺激性气味的气体</w:t>
      </w:r>
      <w:r>
        <w:rPr>
          <w:color w:val="000000"/>
          <w:lang w:eastAsia="zh-CN"/>
        </w:rPr>
        <w:t>                      </w:t>
      </w:r>
      <w:r>
        <w:rPr>
          <w:noProof/>
          <w:lang w:eastAsia="zh-CN"/>
        </w:rPr>
        <w:drawing>
          <wp:inline distT="0" distB="0" distL="0" distR="0">
            <wp:extent cx="9550" cy="38202"/>
            <wp:effectExtent l="0" t="0" r="0" b="0"/>
            <wp:docPr id="2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lang w:eastAsia="zh-CN"/>
        </w:rPr>
        <w:t>D. </w:t>
      </w:r>
      <w:r>
        <w:rPr>
          <w:color w:val="000000"/>
          <w:lang w:eastAsia="zh-CN"/>
        </w:rPr>
        <w:t>氢氧化钠溶于水时溶液温度降低</w:t>
      </w:r>
    </w:p>
    <w:p w:rsidR="00106818">
      <w:pPr>
        <w:spacing w:after="0"/>
        <w:rPr>
          <w:lang w:eastAsia="zh-CN"/>
        </w:rPr>
      </w:pPr>
      <w:r>
        <w:rPr>
          <w:color w:val="000000"/>
          <w:lang w:eastAsia="zh-CN"/>
        </w:rPr>
        <w:t>11.</w:t>
      </w:r>
      <w:r>
        <w:rPr>
          <w:color w:val="000000"/>
          <w:lang w:eastAsia="zh-CN"/>
        </w:rPr>
        <w:t>下列物质的用途主要利用其化学性质的是（</w:t>
      </w:r>
      <w:r>
        <w:rPr>
          <w:color w:val="000000"/>
          <w:lang w:eastAsia="zh-CN"/>
        </w:rPr>
        <w:t xml:space="preserve">  </w:t>
      </w:r>
      <w:r>
        <w:rPr>
          <w:color w:val="000000"/>
          <w:lang w:eastAsia="zh-CN"/>
        </w:rPr>
        <w:t>）</w:t>
      </w:r>
    </w:p>
    <w:p w:rsidR="00106818">
      <w:pPr>
        <w:spacing w:after="0"/>
        <w:ind w:left="150"/>
        <w:rPr>
          <w:lang w:eastAsia="zh-CN"/>
        </w:rPr>
      </w:pPr>
      <w:r>
        <w:rPr>
          <w:color w:val="000000"/>
          <w:lang w:eastAsia="zh-CN"/>
        </w:rPr>
        <w:t>A. </w:t>
      </w:r>
      <w:r>
        <w:rPr>
          <w:color w:val="000000"/>
          <w:lang w:eastAsia="zh-CN"/>
        </w:rPr>
        <w:t>氧气用于医疗急救</w:t>
      </w:r>
      <w:r>
        <w:rPr>
          <w:color w:val="000000"/>
          <w:lang w:eastAsia="zh-CN"/>
        </w:rPr>
        <w:t>      </w:t>
      </w:r>
      <w:r>
        <w:rPr>
          <w:noProof/>
          <w:lang w:eastAsia="zh-CN"/>
        </w:rPr>
        <w:drawing>
          <wp:inline distT="0" distB="0" distL="0" distR="0">
            <wp:extent cx="28651" cy="38202"/>
            <wp:effectExtent l="0" t="0" r="0" b="0"/>
            <wp:docPr id="2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5" cstate="print"/>
                    <a:stretch>
                      <a:fillRect/>
                    </a:stretch>
                  </pic:blipFill>
                  <pic:spPr>
                    <a:xfrm>
                      <a:off x="0" y="0"/>
                      <a:ext cx="28651" cy="38202"/>
                    </a:xfrm>
                    <a:prstGeom prst="rect">
                      <a:avLst/>
                    </a:prstGeom>
                  </pic:spPr>
                </pic:pic>
              </a:graphicData>
            </a:graphic>
          </wp:inline>
        </w:drawing>
      </w:r>
      <w:r>
        <w:rPr>
          <w:color w:val="000000"/>
          <w:lang w:eastAsia="zh-CN"/>
        </w:rPr>
        <w:t>B. </w:t>
      </w:r>
      <w:r>
        <w:rPr>
          <w:color w:val="000000"/>
          <w:lang w:eastAsia="zh-CN"/>
        </w:rPr>
        <w:t>干冰用于人工降雨</w:t>
      </w:r>
      <w:r>
        <w:rPr>
          <w:color w:val="000000"/>
          <w:lang w:eastAsia="zh-CN"/>
        </w:rPr>
        <w:t>      </w:t>
      </w:r>
      <w:r>
        <w:rPr>
          <w:noProof/>
          <w:lang w:eastAsia="zh-CN"/>
        </w:rPr>
        <w:drawing>
          <wp:inline distT="0" distB="0" distL="0" distR="0">
            <wp:extent cx="28651" cy="38202"/>
            <wp:effectExtent l="0" t="0" r="0" b="0"/>
            <wp:docPr id="2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5" cstate="print"/>
                    <a:stretch>
                      <a:fillRect/>
                    </a:stretch>
                  </pic:blipFill>
                  <pic:spPr>
                    <a:xfrm>
                      <a:off x="0" y="0"/>
                      <a:ext cx="28651" cy="38202"/>
                    </a:xfrm>
                    <a:prstGeom prst="rect">
                      <a:avLst/>
                    </a:prstGeom>
                  </pic:spPr>
                </pic:pic>
              </a:graphicData>
            </a:graphic>
          </wp:inline>
        </w:drawing>
      </w:r>
      <w:r>
        <w:rPr>
          <w:color w:val="000000"/>
          <w:lang w:eastAsia="zh-CN"/>
        </w:rPr>
        <w:t>C. </w:t>
      </w:r>
      <w:r>
        <w:rPr>
          <w:color w:val="000000"/>
          <w:lang w:eastAsia="zh-CN"/>
        </w:rPr>
        <w:t>铜、铝用于制作导线</w:t>
      </w:r>
      <w:r>
        <w:rPr>
          <w:color w:val="000000"/>
          <w:lang w:eastAsia="zh-CN"/>
        </w:rPr>
        <w:t>      </w:t>
      </w:r>
      <w:r>
        <w:rPr>
          <w:noProof/>
          <w:lang w:eastAsia="zh-CN"/>
        </w:rPr>
        <w:drawing>
          <wp:inline distT="0" distB="0" distL="0" distR="0">
            <wp:extent cx="28651" cy="38202"/>
            <wp:effectExtent l="0" t="0" r="0" b="0"/>
            <wp:docPr id="2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5" cstate="print"/>
                    <a:stretch>
                      <a:fillRect/>
                    </a:stretch>
                  </pic:blipFill>
                  <pic:spPr>
                    <a:xfrm>
                      <a:off x="0" y="0"/>
                      <a:ext cx="28651" cy="38202"/>
                    </a:xfrm>
                    <a:prstGeom prst="rect">
                      <a:avLst/>
                    </a:prstGeom>
                  </pic:spPr>
                </pic:pic>
              </a:graphicData>
            </a:graphic>
          </wp:inline>
        </w:drawing>
      </w:r>
      <w:r>
        <w:rPr>
          <w:color w:val="000000"/>
          <w:lang w:eastAsia="zh-CN"/>
        </w:rPr>
        <w:t>D. </w:t>
      </w:r>
      <w:r>
        <w:rPr>
          <w:color w:val="000000"/>
          <w:lang w:eastAsia="zh-CN"/>
        </w:rPr>
        <w:t>汽油用于衣物除油污</w:t>
      </w:r>
    </w:p>
    <w:p w:rsidR="00106818">
      <w:pPr>
        <w:spacing w:after="0"/>
        <w:rPr>
          <w:lang w:eastAsia="zh-CN"/>
        </w:rPr>
      </w:pPr>
      <w:r>
        <w:rPr>
          <w:color w:val="000000"/>
          <w:lang w:eastAsia="zh-CN"/>
        </w:rPr>
        <w:t>12.</w:t>
      </w:r>
      <w:r>
        <w:rPr>
          <w:color w:val="000000"/>
          <w:lang w:eastAsia="zh-CN"/>
        </w:rPr>
        <w:t>人们在工作、生活中的下列做法不安全的是（</w:t>
      </w:r>
      <w:r>
        <w:rPr>
          <w:color w:val="000000"/>
          <w:lang w:eastAsia="zh-CN"/>
        </w:rPr>
        <w:t xml:space="preserve">  </w:t>
      </w:r>
      <w:r>
        <w:rPr>
          <w:color w:val="000000"/>
          <w:lang w:eastAsia="zh-CN"/>
        </w:rPr>
        <w:t>）</w:t>
      </w:r>
    </w:p>
    <w:p w:rsidR="00106818">
      <w:pPr>
        <w:spacing w:after="0"/>
        <w:ind w:left="150"/>
        <w:rPr>
          <w:lang w:eastAsia="zh-CN"/>
        </w:rPr>
      </w:pPr>
      <w:r>
        <w:rPr>
          <w:color w:val="000000"/>
          <w:lang w:eastAsia="zh-CN"/>
        </w:rPr>
        <w:t>A. </w:t>
      </w:r>
      <w:r>
        <w:rPr>
          <w:color w:val="000000"/>
          <w:lang w:eastAsia="zh-CN"/>
        </w:rPr>
        <w:t>液化石油气泄露时，立即关闭气瓶阀门并开窗通风</w:t>
      </w:r>
      <w:r>
        <w:rPr>
          <w:color w:val="000000"/>
          <w:lang w:eastAsia="zh-CN"/>
        </w:rPr>
        <w:t>     </w:t>
      </w:r>
      <w:r>
        <w:rPr>
          <w:noProof/>
          <w:lang w:eastAsia="zh-CN"/>
        </w:rPr>
        <w:drawing>
          <wp:inline distT="0" distB="0" distL="0" distR="0">
            <wp:extent cx="19101" cy="38202"/>
            <wp:effectExtent l="0" t="0" r="0" b="0"/>
            <wp:docPr id="3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lang w:eastAsia="zh-CN"/>
        </w:rPr>
        <w:t>B. </w:t>
      </w:r>
      <w:r>
        <w:rPr>
          <w:color w:val="000000"/>
          <w:lang w:eastAsia="zh-CN"/>
        </w:rPr>
        <w:t>霉变的花生先用水漂洗，再煮熟后食用</w:t>
      </w:r>
      <w:r>
        <w:rPr>
          <w:lang w:eastAsia="zh-CN"/>
        </w:rPr>
        <w:br/>
      </w:r>
      <w:r>
        <w:rPr>
          <w:color w:val="000000"/>
          <w:lang w:eastAsia="zh-CN"/>
        </w:rPr>
        <w:t>C. </w:t>
      </w:r>
      <w:r>
        <w:rPr>
          <w:color w:val="000000"/>
          <w:lang w:eastAsia="zh-CN"/>
        </w:rPr>
        <w:t>酒精灯内的酒精洒出燃烧时，立即用湿抹布盖灭</w:t>
      </w:r>
      <w:r>
        <w:rPr>
          <w:color w:val="000000"/>
          <w:lang w:eastAsia="zh-CN"/>
        </w:rPr>
        <w:t>         D. </w:t>
      </w:r>
      <w:r>
        <w:rPr>
          <w:color w:val="000000"/>
          <w:lang w:eastAsia="zh-CN"/>
        </w:rPr>
        <w:t>燃放烟花爆竹时远离人群和可燃物</w:t>
      </w:r>
    </w:p>
    <w:p w:rsidR="00106818">
      <w:pPr>
        <w:spacing w:after="0"/>
      </w:pPr>
      <w:r>
        <w:rPr>
          <w:color w:val="000000"/>
        </w:rPr>
        <w:t>13.</w:t>
      </w:r>
      <w:r>
        <w:rPr>
          <w:color w:val="000000"/>
        </w:rPr>
        <w:t>在化学反应：</w:t>
      </w:r>
      <w:r>
        <w:rPr>
          <w:color w:val="000000"/>
        </w:rPr>
        <w:t>2Cu(</w:t>
      </w:r>
      <w:r>
        <w:rPr>
          <w:color w:val="000000"/>
        </w:rPr>
        <w:t>NO</w:t>
      </w:r>
      <w:r>
        <w:rPr>
          <w:color w:val="000000"/>
          <w:vertAlign w:val="subscript"/>
        </w:rPr>
        <w:t>3</w:t>
      </w:r>
      <w:r>
        <w:rPr>
          <w:color w:val="000000"/>
        </w:rPr>
        <w:t>)</w:t>
      </w:r>
      <w:r>
        <w:rPr>
          <w:color w:val="000000"/>
          <w:vertAlign w:val="subscript"/>
        </w:rPr>
        <w:t>2</w:t>
      </w:r>
      <w:r>
        <w:rPr>
          <w:color w:val="000000"/>
        </w:rPr>
        <w:t xml:space="preserve"> </w:t>
      </w:r>
      <w:r>
        <w:rPr>
          <w:noProof/>
          <w:lang w:eastAsia="zh-CN"/>
        </w:rPr>
        <w:drawing>
          <wp:inline distT="0" distB="0" distL="0" distR="0">
            <wp:extent cx="200533" cy="152781"/>
            <wp:effectExtent l="0" t="0" r="0" b="0"/>
            <wp:docPr id="3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6" cstate="print"/>
                    <a:stretch>
                      <a:fillRect/>
                    </a:stretch>
                  </pic:blipFill>
                  <pic:spPr>
                    <a:xfrm>
                      <a:off x="0" y="0"/>
                      <a:ext cx="200533" cy="152781"/>
                    </a:xfrm>
                    <a:prstGeom prst="rect">
                      <a:avLst/>
                    </a:prstGeom>
                  </pic:spPr>
                </pic:pic>
              </a:graphicData>
            </a:graphic>
          </wp:inline>
        </w:drawing>
      </w:r>
      <w:r>
        <w:rPr>
          <w:color w:val="000000"/>
        </w:rPr>
        <w:t>2CuO+O</w:t>
      </w:r>
      <w:r>
        <w:rPr>
          <w:color w:val="000000"/>
          <w:vertAlign w:val="subscript"/>
        </w:rPr>
        <w:t>2</w:t>
      </w:r>
      <w:r>
        <w:rPr>
          <w:color w:val="000000"/>
        </w:rPr>
        <w:t>↑+4X↑,X</w:t>
      </w:r>
      <w:r>
        <w:rPr>
          <w:color w:val="000000"/>
        </w:rPr>
        <w:t>的化学式是（</w:t>
      </w:r>
      <w:r>
        <w:rPr>
          <w:color w:val="000000"/>
        </w:rPr>
        <w:t xml:space="preserve">    </w:t>
      </w:r>
      <w:r>
        <w:rPr>
          <w:color w:val="000000"/>
        </w:rPr>
        <w:t>）</w:t>
      </w:r>
      <w:r>
        <w:rPr>
          <w:color w:val="000000"/>
        </w:rPr>
        <w:t xml:space="preserve">            </w:t>
      </w:r>
    </w:p>
    <w:p w:rsidR="00106818">
      <w:pPr>
        <w:spacing w:after="0"/>
        <w:ind w:left="150"/>
      </w:pPr>
      <w:r>
        <w:rPr>
          <w:color w:val="000000"/>
        </w:rPr>
        <w:t>A. N</w:t>
      </w:r>
      <w:r>
        <w:rPr>
          <w:color w:val="000000"/>
          <w:vertAlign w:val="subscript"/>
        </w:rPr>
        <w:t>2</w:t>
      </w:r>
      <w:r>
        <w:rPr>
          <w:color w:val="000000"/>
        </w:rPr>
        <w:t>O</w:t>
      </w:r>
      <w:r>
        <w:rPr>
          <w:color w:val="000000"/>
          <w:vertAlign w:val="subscript"/>
        </w:rPr>
        <w:t>3</w:t>
      </w:r>
      <w:r>
        <w:rPr>
          <w:color w:val="000000"/>
        </w:rPr>
        <w:t>                                     B. NO</w:t>
      </w:r>
      <w:r>
        <w:rPr>
          <w:color w:val="000000"/>
          <w:vertAlign w:val="subscript"/>
        </w:rPr>
        <w:t>2</w:t>
      </w:r>
      <w:r>
        <w:rPr>
          <w:color w:val="000000"/>
        </w:rPr>
        <w:t>                                     C. NH</w:t>
      </w:r>
      <w:r>
        <w:rPr>
          <w:color w:val="000000"/>
          <w:vertAlign w:val="subscript"/>
        </w:rPr>
        <w:t>3</w:t>
      </w:r>
      <w:r>
        <w:rPr>
          <w:color w:val="000000"/>
        </w:rPr>
        <w:t>                                     D. NO</w:t>
      </w:r>
    </w:p>
    <w:p w:rsidR="00106818">
      <w:pPr>
        <w:spacing w:after="0"/>
        <w:rPr>
          <w:lang w:eastAsia="zh-CN"/>
        </w:rPr>
      </w:pPr>
      <w:r>
        <w:rPr>
          <w:color w:val="000000"/>
          <w:lang w:eastAsia="zh-CN"/>
        </w:rPr>
        <w:t>14.</w:t>
      </w:r>
      <w:r>
        <w:rPr>
          <w:color w:val="000000"/>
          <w:lang w:eastAsia="zh-CN"/>
        </w:rPr>
        <w:t>下列实验结论正确的是</w:t>
      </w:r>
      <w:r>
        <w:rPr>
          <w:color w:val="000000"/>
          <w:lang w:eastAsia="zh-CN"/>
        </w:rPr>
        <w:t>   (    )              </w:t>
      </w:r>
    </w:p>
    <w:p w:rsidR="00106818">
      <w:pPr>
        <w:spacing w:after="0"/>
        <w:ind w:left="150"/>
        <w:rPr>
          <w:lang w:eastAsia="zh-CN"/>
        </w:rPr>
      </w:pPr>
      <w:r>
        <w:rPr>
          <w:color w:val="000000"/>
          <w:lang w:eastAsia="zh-CN"/>
        </w:rPr>
        <w:t>A. </w:t>
      </w:r>
      <w:r>
        <w:rPr>
          <w:color w:val="000000"/>
          <w:lang w:eastAsia="zh-CN"/>
        </w:rPr>
        <w:t>向某无色溶液中滴加酚酞试液，溶液变红，则该溶液一定是碱的溶液</w:t>
      </w:r>
      <w:r>
        <w:rPr>
          <w:lang w:eastAsia="zh-CN"/>
        </w:rPr>
        <w:br/>
      </w:r>
      <w:r>
        <w:rPr>
          <w:color w:val="000000"/>
          <w:lang w:eastAsia="zh-CN"/>
        </w:rPr>
        <w:t>B. </w:t>
      </w:r>
      <w:r>
        <w:rPr>
          <w:color w:val="000000"/>
          <w:lang w:eastAsia="zh-CN"/>
        </w:rPr>
        <w:t>将饱和硫酸铵溶液加入鸡蛋清中，析出白色固体，说明蛋白质发生了变性</w:t>
      </w:r>
      <w:r>
        <w:rPr>
          <w:lang w:eastAsia="zh-CN"/>
        </w:rPr>
        <w:br/>
      </w:r>
      <w:r>
        <w:rPr>
          <w:color w:val="000000"/>
          <w:lang w:eastAsia="zh-CN"/>
        </w:rPr>
        <w:t>C. </w:t>
      </w:r>
      <w:r>
        <w:rPr>
          <w:color w:val="000000"/>
          <w:lang w:eastAsia="zh-CN"/>
        </w:rPr>
        <w:t>向稀硫酸中滴入几滴</w:t>
      </w:r>
      <w:r>
        <w:rPr>
          <w:color w:val="000000"/>
          <w:lang w:eastAsia="zh-CN"/>
        </w:rPr>
        <w:t>NaOH</w:t>
      </w:r>
      <w:r>
        <w:rPr>
          <w:color w:val="000000"/>
          <w:lang w:eastAsia="zh-CN"/>
        </w:rPr>
        <w:t>溶液，再滴加</w:t>
      </w:r>
      <w:r>
        <w:rPr>
          <w:color w:val="000000"/>
          <w:lang w:eastAsia="zh-CN"/>
        </w:rPr>
        <w:t>CuSO</w:t>
      </w:r>
      <w:r>
        <w:rPr>
          <w:color w:val="000000"/>
          <w:vertAlign w:val="subscript"/>
          <w:lang w:eastAsia="zh-CN"/>
        </w:rPr>
        <w:t>4</w:t>
      </w:r>
      <w:r>
        <w:rPr>
          <w:color w:val="000000"/>
          <w:lang w:eastAsia="zh-CN"/>
        </w:rPr>
        <w:t>溶液，不一定有蓝色沉淀生成</w:t>
      </w:r>
      <w:r>
        <w:rPr>
          <w:lang w:eastAsia="zh-CN"/>
        </w:rPr>
        <w:br/>
      </w:r>
      <w:r>
        <w:rPr>
          <w:color w:val="000000"/>
          <w:lang w:eastAsia="zh-CN"/>
        </w:rPr>
        <w:t>D. </w:t>
      </w:r>
      <w:r>
        <w:rPr>
          <w:color w:val="000000"/>
          <w:lang w:eastAsia="zh-CN"/>
        </w:rPr>
        <w:t>氮肥中加熟石灰研磨，一定能闻到刺激性气味</w:t>
      </w:r>
    </w:p>
    <w:p w:rsidR="00106818">
      <w:pPr>
        <w:spacing w:after="0"/>
        <w:rPr>
          <w:lang w:eastAsia="zh-CN"/>
        </w:rPr>
      </w:pPr>
      <w:r>
        <w:rPr>
          <w:color w:val="000000"/>
          <w:lang w:eastAsia="zh-CN"/>
        </w:rPr>
        <w:t>15.</w:t>
      </w:r>
      <w:r>
        <w:rPr>
          <w:color w:val="000000"/>
          <w:lang w:eastAsia="zh-CN"/>
        </w:rPr>
        <w:t>下列实验方案，不能达到实验目的是（</w:t>
      </w:r>
      <w:r>
        <w:rPr>
          <w:color w:val="000000"/>
          <w:lang w:eastAsia="zh-CN"/>
        </w:rPr>
        <w:t xml:space="preserve">   </w:t>
      </w:r>
      <w:r>
        <w:rPr>
          <w:color w:val="000000"/>
          <w:lang w:eastAsia="zh-CN"/>
        </w:rPr>
        <w:t>）</w:t>
      </w:r>
      <w:r>
        <w:rPr>
          <w:color w:val="000000"/>
          <w:lang w:eastAsia="zh-CN"/>
        </w:rPr>
        <w:t xml:space="preserve">  </w:t>
      </w:r>
    </w:p>
    <w:tbl>
      <w:tblPr>
        <w:tblW w:w="0" w:type="auto"/>
        <w:tblInd w:w="115" w:type="dxa"/>
        <w:tblBorders>
          <w:top w:val="inset" w:sz="8" w:space="0" w:color="000000"/>
          <w:left w:val="inset" w:sz="8" w:space="0" w:color="000000"/>
          <w:bottom w:val="inset" w:sz="8" w:space="0" w:color="000000"/>
          <w:right w:val="inset" w:sz="8" w:space="0" w:color="000000"/>
        </w:tblBorders>
        <w:tblLook w:val="04A0"/>
      </w:tblPr>
      <w:tblGrid>
        <w:gridCol w:w="450"/>
        <w:gridCol w:w="5070"/>
        <w:gridCol w:w="2984"/>
      </w:tblGrid>
      <w:tr>
        <w:tblPrEx>
          <w:tblW w:w="0" w:type="auto"/>
          <w:tblInd w:w="115" w:type="dxa"/>
          <w:tblBorders>
            <w:top w:val="inset" w:sz="8" w:space="0" w:color="000000"/>
            <w:left w:val="inset" w:sz="8" w:space="0" w:color="000000"/>
            <w:bottom w:val="inset" w:sz="8" w:space="0" w:color="000000"/>
            <w:right w:val="inset" w:sz="8" w:space="0" w:color="000000"/>
          </w:tblBorders>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06818">
            <w:pPr>
              <w:spacing w:after="0"/>
              <w:jc w:val="center"/>
            </w:pPr>
            <w:r>
              <w:rPr>
                <w:color w:val="000000"/>
              </w:rPr>
              <w:t>选项</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06818">
            <w:pPr>
              <w:spacing w:after="0"/>
              <w:jc w:val="center"/>
            </w:pPr>
            <w:r>
              <w:rPr>
                <w:color w:val="000000"/>
              </w:rPr>
              <w:t>实</w:t>
            </w:r>
            <w:r>
              <w:rPr>
                <w:color w:val="000000"/>
              </w:rPr>
              <w:t xml:space="preserve">  </w:t>
            </w:r>
            <w:r>
              <w:rPr>
                <w:color w:val="000000"/>
              </w:rPr>
              <w:t>验</w:t>
            </w:r>
            <w:r>
              <w:rPr>
                <w:color w:val="000000"/>
              </w:rPr>
              <w:t xml:space="preserve">  </w:t>
            </w:r>
            <w:r>
              <w:rPr>
                <w:color w:val="000000"/>
              </w:rPr>
              <w:t>方</w:t>
            </w:r>
            <w:r>
              <w:rPr>
                <w:color w:val="000000"/>
              </w:rPr>
              <w:t xml:space="preserve">  </w:t>
            </w:r>
            <w:r>
              <w:rPr>
                <w:color w:val="000000"/>
              </w:rPr>
              <w:t>案</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06818">
            <w:pPr>
              <w:spacing w:after="0"/>
              <w:jc w:val="center"/>
            </w:pPr>
            <w:r>
              <w:rPr>
                <w:color w:val="000000"/>
              </w:rPr>
              <w:t>实</w:t>
            </w:r>
            <w:r>
              <w:rPr>
                <w:color w:val="000000"/>
              </w:rPr>
              <w:t xml:space="preserve">  </w:t>
            </w:r>
            <w:r>
              <w:rPr>
                <w:color w:val="000000"/>
              </w:rPr>
              <w:t>验</w:t>
            </w:r>
            <w:r>
              <w:rPr>
                <w:color w:val="000000"/>
              </w:rPr>
              <w:t xml:space="preserve">  </w:t>
            </w:r>
            <w:r>
              <w:rPr>
                <w:color w:val="000000"/>
              </w:rPr>
              <w:t>目</w:t>
            </w:r>
            <w:r>
              <w:rPr>
                <w:color w:val="000000"/>
              </w:rPr>
              <w:t xml:space="preserve">  </w:t>
            </w:r>
            <w:r>
              <w:rPr>
                <w:color w:val="000000"/>
              </w:rPr>
              <w:t>的</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06818">
            <w:pPr>
              <w:spacing w:after="0"/>
              <w:jc w:val="center"/>
            </w:pPr>
            <w:r>
              <w:rPr>
                <w:color w:val="000000"/>
              </w:rPr>
              <w:t>A</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06818">
            <w:pPr>
              <w:spacing w:after="0"/>
              <w:jc w:val="center"/>
              <w:rPr>
                <w:lang w:eastAsia="zh-CN"/>
              </w:rPr>
            </w:pPr>
            <w:r>
              <w:rPr>
                <w:color w:val="000000"/>
                <w:lang w:eastAsia="zh-CN"/>
              </w:rPr>
              <w:t>点燃，在火焰上罩一个干冷烧杯，内壁上出现无色液滴</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06818">
            <w:pPr>
              <w:spacing w:after="0"/>
              <w:jc w:val="center"/>
            </w:pPr>
            <w:r>
              <w:rPr>
                <w:color w:val="000000"/>
              </w:rPr>
              <w:t>证明该气体为氢气</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06818">
            <w:pPr>
              <w:spacing w:after="0"/>
              <w:jc w:val="center"/>
            </w:pPr>
            <w:r>
              <w:rPr>
                <w:color w:val="000000"/>
              </w:rPr>
              <w:t>B</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06818">
            <w:pPr>
              <w:spacing w:after="0"/>
              <w:jc w:val="center"/>
              <w:rPr>
                <w:lang w:eastAsia="zh-CN"/>
              </w:rPr>
            </w:pPr>
            <w:r>
              <w:rPr>
                <w:color w:val="000000"/>
                <w:lang w:eastAsia="zh-CN"/>
              </w:rPr>
              <w:t>将燃着的木条伸入盛有二氧化碳的集气瓶中</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06818">
            <w:pPr>
              <w:spacing w:after="0"/>
              <w:jc w:val="center"/>
            </w:pPr>
            <w:r>
              <w:rPr>
                <w:color w:val="000000"/>
              </w:rPr>
              <w:t>证明二氧化碳能灭火</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06818">
            <w:pPr>
              <w:spacing w:after="0"/>
              <w:jc w:val="center"/>
            </w:pPr>
            <w:r>
              <w:rPr>
                <w:color w:val="000000"/>
              </w:rPr>
              <w:t>C</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06818">
            <w:pPr>
              <w:spacing w:after="0"/>
              <w:jc w:val="center"/>
              <w:rPr>
                <w:lang w:eastAsia="zh-CN"/>
              </w:rPr>
            </w:pPr>
            <w:r>
              <w:rPr>
                <w:color w:val="000000"/>
                <w:lang w:eastAsia="zh-CN"/>
              </w:rPr>
              <w:t>分别取少量溶液，滴加碳酸钠溶液</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06818">
            <w:pPr>
              <w:spacing w:after="0"/>
              <w:jc w:val="center"/>
              <w:rPr>
                <w:lang w:eastAsia="zh-CN"/>
              </w:rPr>
            </w:pPr>
            <w:r>
              <w:rPr>
                <w:color w:val="000000"/>
                <w:lang w:eastAsia="zh-CN"/>
              </w:rPr>
              <w:t>鉴别石灰水和</w:t>
            </w:r>
            <w:r>
              <w:rPr>
                <w:color w:val="000000"/>
                <w:lang w:eastAsia="zh-CN"/>
              </w:rPr>
              <w:t>NaOH</w:t>
            </w:r>
            <w:r>
              <w:rPr>
                <w:color w:val="000000"/>
                <w:lang w:eastAsia="zh-CN"/>
              </w:rPr>
              <w:t>溶液</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06818">
            <w:pPr>
              <w:spacing w:after="0"/>
              <w:jc w:val="center"/>
            </w:pPr>
            <w:r>
              <w:rPr>
                <w:color w:val="000000"/>
              </w:rPr>
              <w:t>D</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06818">
            <w:pPr>
              <w:spacing w:after="0"/>
              <w:jc w:val="center"/>
              <w:rPr>
                <w:lang w:eastAsia="zh-CN"/>
              </w:rPr>
            </w:pPr>
            <w:r>
              <w:rPr>
                <w:color w:val="000000"/>
                <w:lang w:eastAsia="zh-CN"/>
              </w:rPr>
              <w:t>将</w:t>
            </w:r>
            <w:r>
              <w:rPr>
                <w:color w:val="000000"/>
                <w:lang w:eastAsia="zh-CN"/>
              </w:rPr>
              <w:t>Fe</w:t>
            </w:r>
            <w:r>
              <w:rPr>
                <w:color w:val="000000"/>
                <w:lang w:eastAsia="zh-CN"/>
              </w:rPr>
              <w:t>和</w:t>
            </w:r>
            <w:r>
              <w:rPr>
                <w:color w:val="000000"/>
                <w:lang w:eastAsia="zh-CN"/>
              </w:rPr>
              <w:t>Ag</w:t>
            </w:r>
            <w:r>
              <w:rPr>
                <w:color w:val="000000"/>
                <w:lang w:eastAsia="zh-CN"/>
              </w:rPr>
              <w:t>分别放入硝酸铜溶液中</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06818">
            <w:pPr>
              <w:spacing w:after="0"/>
              <w:jc w:val="center"/>
              <w:rPr>
                <w:lang w:eastAsia="zh-CN"/>
              </w:rPr>
            </w:pPr>
            <w:r>
              <w:rPr>
                <w:color w:val="000000"/>
                <w:lang w:eastAsia="zh-CN"/>
              </w:rPr>
              <w:t>比较</w:t>
            </w:r>
            <w:r>
              <w:rPr>
                <w:color w:val="000000"/>
                <w:lang w:eastAsia="zh-CN"/>
              </w:rPr>
              <w:t>Fe</w:t>
            </w:r>
            <w:r>
              <w:rPr>
                <w:color w:val="000000"/>
                <w:lang w:eastAsia="zh-CN"/>
              </w:rPr>
              <w:t>、</w:t>
            </w:r>
            <w:r>
              <w:rPr>
                <w:color w:val="000000"/>
                <w:lang w:eastAsia="zh-CN"/>
              </w:rPr>
              <w:t>Cu</w:t>
            </w:r>
            <w:r>
              <w:rPr>
                <w:color w:val="000000"/>
                <w:lang w:eastAsia="zh-CN"/>
              </w:rPr>
              <w:t>和</w:t>
            </w:r>
            <w:r>
              <w:rPr>
                <w:color w:val="000000"/>
                <w:lang w:eastAsia="zh-CN"/>
              </w:rPr>
              <w:t>Ag</w:t>
            </w:r>
            <w:r>
              <w:rPr>
                <w:color w:val="000000"/>
                <w:lang w:eastAsia="zh-CN"/>
              </w:rPr>
              <w:t>的金属活动性</w:t>
            </w:r>
          </w:p>
        </w:tc>
      </w:tr>
    </w:tbl>
    <w:p w:rsidR="00106818">
      <w:pPr>
        <w:spacing w:after="0"/>
        <w:ind w:left="150"/>
        <w:rPr>
          <w:lang w:eastAsia="zh-CN"/>
        </w:rPr>
      </w:pPr>
      <w:r>
        <w:rPr>
          <w:color w:val="000000"/>
          <w:lang w:eastAsia="zh-CN"/>
        </w:rPr>
        <w:t>A. A                                           </w:t>
      </w:r>
      <w:r>
        <w:rPr>
          <w:noProof/>
          <w:lang w:eastAsia="zh-CN"/>
        </w:rPr>
        <w:drawing>
          <wp:inline distT="0" distB="0" distL="0" distR="0">
            <wp:extent cx="9550" cy="38202"/>
            <wp:effectExtent l="0" t="0" r="0" b="0"/>
            <wp:docPr id="3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lang w:eastAsia="zh-CN"/>
        </w:rPr>
        <w:t>B. B                                           </w:t>
      </w:r>
      <w:r>
        <w:rPr>
          <w:noProof/>
          <w:lang w:eastAsia="zh-CN"/>
        </w:rPr>
        <w:drawing>
          <wp:inline distT="0" distB="0" distL="0" distR="0">
            <wp:extent cx="9550" cy="38202"/>
            <wp:effectExtent l="0" t="0" r="0" b="0"/>
            <wp:docPr id="3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lang w:eastAsia="zh-CN"/>
        </w:rPr>
        <w:t>C. C                                           </w:t>
      </w:r>
      <w:r>
        <w:rPr>
          <w:noProof/>
          <w:lang w:eastAsia="zh-CN"/>
        </w:rPr>
        <w:drawing>
          <wp:inline distT="0" distB="0" distL="0" distR="0">
            <wp:extent cx="9550" cy="38202"/>
            <wp:effectExtent l="0" t="0" r="0" b="0"/>
            <wp:docPr id="3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lang w:eastAsia="zh-CN"/>
        </w:rPr>
        <w:t>D. D</w:t>
      </w:r>
    </w:p>
    <w:p w:rsidR="00106818">
      <w:pPr>
        <w:rPr>
          <w:lang w:eastAsia="zh-CN"/>
        </w:rPr>
      </w:pPr>
      <w:r>
        <w:rPr>
          <w:b/>
          <w:bCs/>
          <w:sz w:val="24"/>
          <w:szCs w:val="24"/>
          <w:lang w:eastAsia="zh-CN"/>
        </w:rPr>
        <w:t>二、填空题</w:t>
      </w:r>
      <w:r w:rsidR="001531C9">
        <w:rPr>
          <w:b/>
          <w:bCs/>
          <w:sz w:val="24"/>
          <w:szCs w:val="24"/>
          <w:lang w:eastAsia="zh-CN"/>
        </w:rPr>
        <w:t>（每空</w:t>
      </w:r>
      <w:r w:rsidR="001531C9">
        <w:rPr>
          <w:b/>
          <w:bCs/>
          <w:sz w:val="24"/>
          <w:szCs w:val="24"/>
          <w:lang w:eastAsia="zh-CN"/>
        </w:rPr>
        <w:t>1</w:t>
      </w:r>
      <w:r w:rsidR="001531C9">
        <w:rPr>
          <w:b/>
          <w:bCs/>
          <w:sz w:val="24"/>
          <w:szCs w:val="24"/>
          <w:lang w:eastAsia="zh-CN"/>
        </w:rPr>
        <w:t>分，共</w:t>
      </w:r>
      <w:r w:rsidR="001531C9">
        <w:rPr>
          <w:rFonts w:hint="eastAsia"/>
          <w:b/>
          <w:bCs/>
          <w:sz w:val="24"/>
          <w:szCs w:val="24"/>
          <w:lang w:eastAsia="zh-CN"/>
        </w:rPr>
        <w:t>20</w:t>
      </w:r>
      <w:r w:rsidR="001531C9">
        <w:rPr>
          <w:b/>
          <w:bCs/>
          <w:sz w:val="24"/>
          <w:szCs w:val="24"/>
          <w:lang w:eastAsia="zh-CN"/>
        </w:rPr>
        <w:t>分）</w:t>
      </w:r>
    </w:p>
    <w:p w:rsidR="00106818" w:rsidRPr="0027736A">
      <w:pPr>
        <w:spacing w:after="0"/>
        <w:rPr>
          <w:lang w:eastAsia="zh-CN"/>
        </w:rPr>
      </w:pPr>
      <w:r>
        <w:rPr>
          <w:color w:val="000000"/>
          <w:lang w:eastAsia="zh-CN"/>
        </w:rPr>
        <w:t>16.</w:t>
      </w:r>
      <w:r>
        <w:rPr>
          <w:color w:val="000000"/>
          <w:lang w:eastAsia="zh-CN"/>
        </w:rPr>
        <w:t>某矿泉水标签的部分内容如图</w:t>
      </w:r>
      <w:r>
        <w:rPr>
          <w:color w:val="000000"/>
          <w:lang w:eastAsia="zh-CN"/>
        </w:rPr>
        <w:t>1</w:t>
      </w:r>
      <w:r>
        <w:rPr>
          <w:color w:val="000000"/>
          <w:lang w:eastAsia="zh-CN"/>
        </w:rPr>
        <w:t>所示，请仔细阅读并完成下列相关问题：</w:t>
      </w:r>
    </w:p>
    <w:p w:rsidR="00106818">
      <w:pPr>
        <w:spacing w:after="0"/>
        <w:rPr>
          <w:lang w:eastAsia="zh-CN"/>
        </w:rPr>
      </w:pPr>
      <w:r>
        <w:rPr>
          <w:color w:val="000000"/>
          <w:lang w:eastAsia="zh-CN"/>
        </w:rPr>
        <w:t xml:space="preserve"> </w:t>
      </w:r>
      <w:r>
        <w:rPr>
          <w:noProof/>
          <w:lang w:eastAsia="zh-CN"/>
        </w:rPr>
        <w:drawing>
          <wp:inline distT="0" distB="0" distL="0" distR="0">
            <wp:extent cx="3074822" cy="1499210"/>
            <wp:effectExtent l="0" t="0" r="0" b="0"/>
            <wp:docPr id="3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7" cstate="print"/>
                    <a:stretch>
                      <a:fillRect/>
                    </a:stretch>
                  </pic:blipFill>
                  <pic:spPr>
                    <a:xfrm>
                      <a:off x="0" y="0"/>
                      <a:ext cx="3074822" cy="1499210"/>
                    </a:xfrm>
                    <a:prstGeom prst="rect">
                      <a:avLst/>
                    </a:prstGeom>
                  </pic:spPr>
                </pic:pic>
              </a:graphicData>
            </a:graphic>
          </wp:inline>
        </w:drawing>
      </w:r>
    </w:p>
    <w:p w:rsidR="00106818" w:rsidRPr="0027736A">
      <w:pPr>
        <w:spacing w:after="0"/>
        <w:rPr>
          <w:lang w:eastAsia="zh-CN"/>
        </w:rPr>
      </w:pPr>
      <w:r>
        <w:rPr>
          <w:color w:val="000000"/>
          <w:lang w:eastAsia="zh-CN"/>
        </w:rPr>
        <w:t>（</w:t>
      </w:r>
      <w:r>
        <w:rPr>
          <w:color w:val="000000"/>
          <w:lang w:eastAsia="zh-CN"/>
        </w:rPr>
        <w:t>1</w:t>
      </w:r>
      <w:r>
        <w:rPr>
          <w:color w:val="000000"/>
          <w:lang w:eastAsia="zh-CN"/>
        </w:rPr>
        <w:t>）用化学符号填空：硫酸根离子</w:t>
      </w:r>
      <w:r>
        <w:rPr>
          <w:color w:val="000000"/>
          <w:lang w:eastAsia="zh-CN"/>
        </w:rPr>
        <w:t>________</w:t>
      </w:r>
      <w:r>
        <w:rPr>
          <w:color w:val="000000"/>
          <w:lang w:eastAsia="zh-CN"/>
        </w:rPr>
        <w:t>，由标签中的离子构成的一种盐</w:t>
      </w:r>
      <w:r>
        <w:rPr>
          <w:color w:val="000000"/>
          <w:lang w:eastAsia="zh-CN"/>
        </w:rPr>
        <w:t>________</w:t>
      </w:r>
      <w:r>
        <w:rPr>
          <w:color w:val="000000"/>
          <w:lang w:eastAsia="zh-CN"/>
        </w:rPr>
        <w:t>．</w:t>
      </w:r>
    </w:p>
    <w:p w:rsidR="00106818" w:rsidRPr="0027736A">
      <w:pPr>
        <w:spacing w:after="0"/>
        <w:rPr>
          <w:lang w:eastAsia="zh-CN"/>
        </w:rPr>
      </w:pPr>
      <w:r>
        <w:rPr>
          <w:color w:val="000000"/>
          <w:lang w:eastAsia="zh-CN"/>
        </w:rPr>
        <w:t>（</w:t>
      </w:r>
      <w:r>
        <w:rPr>
          <w:color w:val="000000"/>
          <w:lang w:eastAsia="zh-CN"/>
        </w:rPr>
        <w:t>2</w:t>
      </w:r>
      <w:r>
        <w:rPr>
          <w:color w:val="000000"/>
          <w:lang w:eastAsia="zh-CN"/>
        </w:rPr>
        <w:t>）偏硅酸中硅元素显</w:t>
      </w:r>
      <w:r>
        <w:rPr>
          <w:color w:val="000000"/>
          <w:lang w:eastAsia="zh-CN"/>
        </w:rPr>
        <w:t>________</w:t>
      </w:r>
      <w:r>
        <w:rPr>
          <w:color w:val="000000"/>
          <w:lang w:eastAsia="zh-CN"/>
        </w:rPr>
        <w:t>价．</w:t>
      </w:r>
    </w:p>
    <w:p w:rsidR="00106818" w:rsidRPr="0027736A">
      <w:pPr>
        <w:spacing w:after="0"/>
        <w:rPr>
          <w:lang w:eastAsia="zh-CN"/>
        </w:rPr>
      </w:pPr>
      <w:r>
        <w:rPr>
          <w:color w:val="000000"/>
          <w:lang w:eastAsia="zh-CN"/>
        </w:rPr>
        <w:t>（</w:t>
      </w:r>
      <w:r>
        <w:rPr>
          <w:color w:val="000000"/>
          <w:lang w:eastAsia="zh-CN"/>
        </w:rPr>
        <w:t>3</w:t>
      </w:r>
      <w:r>
        <w:rPr>
          <w:color w:val="000000"/>
          <w:lang w:eastAsia="zh-CN"/>
        </w:rPr>
        <w:t>）此矿泉水酸碱性为</w:t>
      </w:r>
      <w:r>
        <w:rPr>
          <w:color w:val="000000"/>
          <w:lang w:eastAsia="zh-CN"/>
        </w:rPr>
        <w:t>________</w:t>
      </w:r>
      <w:r>
        <w:rPr>
          <w:color w:val="000000"/>
          <w:lang w:eastAsia="zh-CN"/>
        </w:rPr>
        <w:t>性．</w:t>
      </w:r>
    </w:p>
    <w:p w:rsidR="00106818" w:rsidRPr="0027736A">
      <w:pPr>
        <w:spacing w:after="0"/>
        <w:rPr>
          <w:lang w:eastAsia="zh-CN"/>
        </w:rPr>
      </w:pPr>
      <w:r>
        <w:rPr>
          <w:color w:val="000000"/>
          <w:lang w:eastAsia="zh-CN"/>
        </w:rPr>
        <w:t>（</w:t>
      </w:r>
      <w:r>
        <w:rPr>
          <w:color w:val="000000"/>
          <w:lang w:eastAsia="zh-CN"/>
        </w:rPr>
        <w:t>4</w:t>
      </w:r>
      <w:r>
        <w:rPr>
          <w:color w:val="000000"/>
          <w:lang w:eastAsia="zh-CN"/>
        </w:rPr>
        <w:t>）图</w:t>
      </w:r>
      <w:r>
        <w:rPr>
          <w:color w:val="000000"/>
          <w:lang w:eastAsia="zh-CN"/>
        </w:rPr>
        <w:t>2</w:t>
      </w:r>
      <w:r>
        <w:rPr>
          <w:color w:val="000000"/>
          <w:lang w:eastAsia="zh-CN"/>
        </w:rPr>
        <w:t>是钙原子的原子结构示意图，其中</w:t>
      </w:r>
      <w:r>
        <w:rPr>
          <w:color w:val="000000"/>
          <w:lang w:eastAsia="zh-CN"/>
        </w:rPr>
        <w:t>X=________</w:t>
      </w:r>
      <w:r>
        <w:rPr>
          <w:color w:val="000000"/>
          <w:lang w:eastAsia="zh-CN"/>
        </w:rPr>
        <w:t>．</w:t>
      </w:r>
    </w:p>
    <w:p w:rsidR="00106818" w:rsidRPr="0027736A">
      <w:pPr>
        <w:spacing w:after="0"/>
        <w:rPr>
          <w:lang w:eastAsia="zh-CN"/>
        </w:rPr>
      </w:pPr>
      <w:r>
        <w:rPr>
          <w:color w:val="000000"/>
          <w:lang w:eastAsia="zh-CN"/>
        </w:rPr>
        <w:t>（</w:t>
      </w:r>
      <w:r>
        <w:rPr>
          <w:color w:val="000000"/>
          <w:lang w:eastAsia="zh-CN"/>
        </w:rPr>
        <w:t>5</w:t>
      </w:r>
      <w:r>
        <w:rPr>
          <w:color w:val="000000"/>
          <w:lang w:eastAsia="zh-CN"/>
        </w:rPr>
        <w:t>）检验此矿泉水是硬水还是软水可用的物质是</w:t>
      </w:r>
      <w:r>
        <w:rPr>
          <w:color w:val="000000"/>
          <w:lang w:eastAsia="zh-CN"/>
        </w:rPr>
        <w:t>________</w:t>
      </w:r>
      <w:r>
        <w:rPr>
          <w:color w:val="000000"/>
          <w:lang w:eastAsia="zh-CN"/>
        </w:rPr>
        <w:t>．</w:t>
      </w:r>
    </w:p>
    <w:p w:rsidR="00106818">
      <w:pPr>
        <w:spacing w:after="0"/>
        <w:rPr>
          <w:lang w:eastAsia="zh-CN"/>
        </w:rPr>
      </w:pPr>
      <w:r>
        <w:rPr>
          <w:color w:val="000000"/>
          <w:lang w:eastAsia="zh-CN"/>
        </w:rPr>
        <w:t>17.</w:t>
      </w:r>
      <w:r>
        <w:rPr>
          <w:color w:val="000000"/>
          <w:lang w:eastAsia="zh-CN"/>
        </w:rPr>
        <w:t>回答下列与水有关的问题．</w:t>
      </w:r>
      <w:r>
        <w:rPr>
          <w:color w:val="000000"/>
          <w:lang w:eastAsia="zh-CN"/>
        </w:rPr>
        <w:t xml:space="preserve">    </w:t>
      </w:r>
    </w:p>
    <w:p w:rsidR="00106818">
      <w:pPr>
        <w:spacing w:after="0"/>
        <w:rPr>
          <w:lang w:eastAsia="zh-CN"/>
        </w:rPr>
      </w:pPr>
      <w:r>
        <w:rPr>
          <w:color w:val="000000"/>
          <w:lang w:eastAsia="zh-CN"/>
        </w:rPr>
        <w:t>（</w:t>
      </w:r>
      <w:r>
        <w:rPr>
          <w:color w:val="000000"/>
          <w:lang w:eastAsia="zh-CN"/>
        </w:rPr>
        <w:t>1</w:t>
      </w:r>
      <w:r>
        <w:rPr>
          <w:color w:val="000000"/>
          <w:lang w:eastAsia="zh-CN"/>
        </w:rPr>
        <w:t>）生活中降低水硬度的方法是</w:t>
      </w:r>
      <w:r>
        <w:rPr>
          <w:color w:val="000000"/>
          <w:lang w:eastAsia="zh-CN"/>
        </w:rPr>
        <w:t>________</w:t>
      </w:r>
      <w:r>
        <w:rPr>
          <w:color w:val="000000"/>
          <w:lang w:eastAsia="zh-CN"/>
        </w:rPr>
        <w:t>；</w:t>
      </w:r>
      <w:r>
        <w:rPr>
          <w:color w:val="000000"/>
          <w:lang w:eastAsia="zh-CN"/>
        </w:rPr>
        <w:t xml:space="preserve">    </w:t>
      </w:r>
    </w:p>
    <w:p w:rsidR="00106818">
      <w:pPr>
        <w:spacing w:after="0"/>
        <w:rPr>
          <w:lang w:eastAsia="zh-CN"/>
        </w:rPr>
      </w:pPr>
      <w:r>
        <w:rPr>
          <w:color w:val="000000"/>
          <w:lang w:eastAsia="zh-CN"/>
        </w:rPr>
        <w:t>（</w:t>
      </w:r>
      <w:r>
        <w:rPr>
          <w:color w:val="000000"/>
          <w:lang w:eastAsia="zh-CN"/>
        </w:rPr>
        <w:t>2</w:t>
      </w:r>
      <w:r>
        <w:rPr>
          <w:color w:val="000000"/>
          <w:lang w:eastAsia="zh-CN"/>
        </w:rPr>
        <w:t>）为除去水中的异味，常加入活性炭，活性炭的作用是</w:t>
      </w:r>
      <w:r>
        <w:rPr>
          <w:color w:val="000000"/>
          <w:lang w:eastAsia="zh-CN"/>
        </w:rPr>
        <w:t>________</w:t>
      </w:r>
      <w:r>
        <w:rPr>
          <w:color w:val="000000"/>
          <w:lang w:eastAsia="zh-CN"/>
        </w:rPr>
        <w:t>；</w:t>
      </w:r>
      <w:r>
        <w:rPr>
          <w:color w:val="000000"/>
          <w:lang w:eastAsia="zh-CN"/>
        </w:rPr>
        <w:t xml:space="preserve">    </w:t>
      </w:r>
    </w:p>
    <w:p w:rsidR="00106818">
      <w:pPr>
        <w:spacing w:after="0"/>
        <w:rPr>
          <w:lang w:eastAsia="zh-CN"/>
        </w:rPr>
      </w:pPr>
      <w:r>
        <w:rPr>
          <w:color w:val="000000"/>
          <w:lang w:eastAsia="zh-CN"/>
        </w:rPr>
        <w:t>（</w:t>
      </w:r>
      <w:r>
        <w:rPr>
          <w:color w:val="000000"/>
          <w:lang w:eastAsia="zh-CN"/>
        </w:rPr>
        <w:t>3</w:t>
      </w:r>
      <w:r>
        <w:rPr>
          <w:color w:val="000000"/>
          <w:lang w:eastAsia="zh-CN"/>
        </w:rPr>
        <w:t>）高层建筑失火，常用水灭火，利用的主要灭火原理是</w:t>
      </w:r>
      <w:r>
        <w:rPr>
          <w:color w:val="000000"/>
          <w:lang w:eastAsia="zh-CN"/>
        </w:rPr>
        <w:t>________</w:t>
      </w:r>
      <w:r>
        <w:rPr>
          <w:color w:val="000000"/>
          <w:lang w:eastAsia="zh-CN"/>
        </w:rPr>
        <w:t>；</w:t>
      </w:r>
      <w:r>
        <w:rPr>
          <w:color w:val="000000"/>
          <w:lang w:eastAsia="zh-CN"/>
        </w:rPr>
        <w:t xml:space="preserve">    </w:t>
      </w:r>
    </w:p>
    <w:p w:rsidR="00106818">
      <w:pPr>
        <w:spacing w:after="0"/>
        <w:rPr>
          <w:lang w:eastAsia="zh-CN"/>
        </w:rPr>
      </w:pPr>
      <w:r>
        <w:rPr>
          <w:color w:val="000000"/>
          <w:lang w:eastAsia="zh-CN"/>
        </w:rPr>
        <w:t>（</w:t>
      </w:r>
      <w:r>
        <w:rPr>
          <w:color w:val="000000"/>
          <w:lang w:eastAsia="zh-CN"/>
        </w:rPr>
        <w:t>4</w:t>
      </w:r>
      <w:r>
        <w:rPr>
          <w:color w:val="000000"/>
          <w:lang w:eastAsia="zh-CN"/>
        </w:rPr>
        <w:t>）在电解水的实验中，不变的粒子是</w:t>
      </w:r>
      <w:r>
        <w:rPr>
          <w:color w:val="000000"/>
          <w:lang w:eastAsia="zh-CN"/>
        </w:rPr>
        <w:t>________</w:t>
      </w:r>
      <w:r>
        <w:rPr>
          <w:color w:val="000000"/>
          <w:lang w:eastAsia="zh-CN"/>
        </w:rPr>
        <w:t>．</w:t>
      </w:r>
      <w:r>
        <w:rPr>
          <w:color w:val="000000"/>
          <w:lang w:eastAsia="zh-CN"/>
        </w:rPr>
        <w:t xml:space="preserve">    </w:t>
      </w:r>
    </w:p>
    <w:p w:rsidR="00106818">
      <w:pPr>
        <w:spacing w:after="0"/>
        <w:rPr>
          <w:lang w:eastAsia="zh-CN"/>
        </w:rPr>
      </w:pPr>
      <w:r>
        <w:rPr>
          <w:color w:val="000000"/>
          <w:lang w:eastAsia="zh-CN"/>
        </w:rPr>
        <w:t>18.</w:t>
      </w:r>
      <w:r>
        <w:rPr>
          <w:color w:val="000000"/>
          <w:lang w:eastAsia="zh-CN"/>
        </w:rPr>
        <w:t>化学与我们的生产、生活、健康密不可分．请在下列物质中</w:t>
      </w:r>
      <w:r>
        <w:rPr>
          <w:color w:val="000000"/>
          <w:lang w:eastAsia="zh-CN"/>
        </w:rPr>
        <w:t>作出</w:t>
      </w:r>
      <w:r>
        <w:rPr>
          <w:color w:val="000000"/>
          <w:lang w:eastAsia="zh-CN"/>
        </w:rPr>
        <w:t>正确选择，并用序号填空．</w:t>
      </w:r>
    </w:p>
    <w:p w:rsidR="00106818">
      <w:pPr>
        <w:spacing w:after="0"/>
        <w:rPr>
          <w:lang w:eastAsia="zh-CN"/>
        </w:rPr>
      </w:pPr>
      <w:r>
        <w:rPr>
          <w:color w:val="000000"/>
          <w:lang w:eastAsia="zh-CN"/>
        </w:rPr>
        <w:t>①</w:t>
      </w:r>
      <w:r>
        <w:rPr>
          <w:color w:val="000000"/>
          <w:lang w:eastAsia="zh-CN"/>
        </w:rPr>
        <w:t>鸡蛋白</w:t>
      </w:r>
      <w:r>
        <w:rPr>
          <w:color w:val="000000"/>
          <w:lang w:eastAsia="zh-CN"/>
        </w:rPr>
        <w:t>②</w:t>
      </w:r>
      <w:r>
        <w:rPr>
          <w:color w:val="000000"/>
          <w:lang w:eastAsia="zh-CN"/>
        </w:rPr>
        <w:t>干冰</w:t>
      </w:r>
      <w:r>
        <w:rPr>
          <w:color w:val="000000"/>
          <w:lang w:eastAsia="zh-CN"/>
        </w:rPr>
        <w:t>③</w:t>
      </w:r>
      <w:r>
        <w:rPr>
          <w:color w:val="000000"/>
          <w:lang w:eastAsia="zh-CN"/>
        </w:rPr>
        <w:t>腈纶</w:t>
      </w:r>
      <w:r>
        <w:rPr>
          <w:color w:val="000000"/>
          <w:lang w:eastAsia="zh-CN"/>
        </w:rPr>
        <w:t>T</w:t>
      </w:r>
      <w:r>
        <w:rPr>
          <w:color w:val="000000"/>
          <w:lang w:eastAsia="zh-CN"/>
        </w:rPr>
        <w:t>恤</w:t>
      </w:r>
      <w:r>
        <w:rPr>
          <w:color w:val="000000"/>
          <w:lang w:eastAsia="zh-CN"/>
        </w:rPr>
        <w:t>④</w:t>
      </w:r>
      <w:r>
        <w:rPr>
          <w:color w:val="000000"/>
          <w:lang w:eastAsia="zh-CN"/>
        </w:rPr>
        <w:t>尿素</w:t>
      </w:r>
      <w:r>
        <w:rPr>
          <w:color w:val="000000"/>
          <w:lang w:eastAsia="zh-CN"/>
        </w:rPr>
        <w:t>⑤</w:t>
      </w:r>
      <w:r>
        <w:rPr>
          <w:color w:val="000000"/>
          <w:lang w:eastAsia="zh-CN"/>
        </w:rPr>
        <w:t>氯化钠</w:t>
      </w:r>
      <w:r>
        <w:rPr>
          <w:color w:val="000000"/>
          <w:lang w:eastAsia="zh-CN"/>
        </w:rPr>
        <w:t>⑥</w:t>
      </w:r>
      <w:r>
        <w:rPr>
          <w:color w:val="000000"/>
          <w:lang w:eastAsia="zh-CN"/>
        </w:rPr>
        <w:t>氧气</w:t>
      </w:r>
      <w:r>
        <w:rPr>
          <w:color w:val="000000"/>
          <w:lang w:eastAsia="zh-CN"/>
        </w:rPr>
        <w:t>⑦</w:t>
      </w:r>
      <w:r>
        <w:rPr>
          <w:color w:val="000000"/>
          <w:lang w:eastAsia="zh-CN"/>
        </w:rPr>
        <w:t>甲烷</w:t>
      </w:r>
      <w:r>
        <w:rPr>
          <w:color w:val="000000"/>
          <w:lang w:eastAsia="zh-CN"/>
        </w:rPr>
        <w:t>⑧</w:t>
      </w:r>
      <w:r>
        <w:rPr>
          <w:color w:val="000000"/>
          <w:lang w:eastAsia="zh-CN"/>
        </w:rPr>
        <w:t>盐酸</w:t>
      </w:r>
    </w:p>
    <w:p w:rsidR="00106818">
      <w:pPr>
        <w:spacing w:after="0"/>
        <w:rPr>
          <w:lang w:eastAsia="zh-CN"/>
        </w:rPr>
      </w:pPr>
      <w:r>
        <w:rPr>
          <w:color w:val="000000"/>
          <w:lang w:eastAsia="zh-CN"/>
        </w:rPr>
        <w:t>（</w:t>
      </w:r>
      <w:r>
        <w:rPr>
          <w:color w:val="000000"/>
          <w:lang w:eastAsia="zh-CN"/>
        </w:rPr>
        <w:t>1</w:t>
      </w:r>
      <w:r>
        <w:rPr>
          <w:color w:val="000000"/>
          <w:lang w:eastAsia="zh-CN"/>
        </w:rPr>
        <w:t>）人的胃液中含有少量的酸是</w:t>
      </w:r>
      <w:r>
        <w:rPr>
          <w:color w:val="000000"/>
          <w:lang w:eastAsia="zh-CN"/>
        </w:rPr>
        <w:t>________</w:t>
      </w:r>
      <w:r>
        <w:rPr>
          <w:color w:val="000000"/>
          <w:lang w:eastAsia="zh-CN"/>
        </w:rPr>
        <w:t>．</w:t>
      </w:r>
      <w:r>
        <w:rPr>
          <w:color w:val="000000"/>
          <w:lang w:eastAsia="zh-CN"/>
        </w:rPr>
        <w:t xml:space="preserve">    </w:t>
      </w:r>
    </w:p>
    <w:p w:rsidR="00106818">
      <w:pPr>
        <w:spacing w:after="0"/>
        <w:rPr>
          <w:lang w:eastAsia="zh-CN"/>
        </w:rPr>
      </w:pPr>
      <w:r>
        <w:rPr>
          <w:color w:val="000000"/>
          <w:lang w:eastAsia="zh-CN"/>
        </w:rPr>
        <w:t>（</w:t>
      </w:r>
      <w:r>
        <w:rPr>
          <w:color w:val="000000"/>
          <w:lang w:eastAsia="zh-CN"/>
        </w:rPr>
        <w:t>2</w:t>
      </w:r>
      <w:r>
        <w:rPr>
          <w:color w:val="000000"/>
          <w:lang w:eastAsia="zh-CN"/>
        </w:rPr>
        <w:t>）占空气体积约</w:t>
      </w:r>
      <w:r>
        <w:rPr>
          <w:color w:val="000000"/>
          <w:lang w:eastAsia="zh-CN"/>
        </w:rPr>
        <w:t>21%</w:t>
      </w:r>
      <w:r>
        <w:rPr>
          <w:color w:val="000000"/>
          <w:lang w:eastAsia="zh-CN"/>
        </w:rPr>
        <w:t>的气体是</w:t>
      </w:r>
      <w:r>
        <w:rPr>
          <w:color w:val="000000"/>
          <w:lang w:eastAsia="zh-CN"/>
        </w:rPr>
        <w:t>________</w:t>
      </w:r>
      <w:r>
        <w:rPr>
          <w:color w:val="000000"/>
          <w:lang w:eastAsia="zh-CN"/>
        </w:rPr>
        <w:t>．</w:t>
      </w:r>
      <w:r>
        <w:rPr>
          <w:color w:val="000000"/>
          <w:lang w:eastAsia="zh-CN"/>
        </w:rPr>
        <w:t xml:space="preserve">    </w:t>
      </w:r>
    </w:p>
    <w:p w:rsidR="00106818">
      <w:pPr>
        <w:spacing w:after="0"/>
        <w:rPr>
          <w:lang w:eastAsia="zh-CN"/>
        </w:rPr>
      </w:pPr>
      <w:r>
        <w:rPr>
          <w:color w:val="000000"/>
          <w:lang w:eastAsia="zh-CN"/>
        </w:rPr>
        <w:t>（</w:t>
      </w:r>
      <w:r>
        <w:rPr>
          <w:color w:val="000000"/>
          <w:lang w:eastAsia="zh-CN"/>
        </w:rPr>
        <w:t>3</w:t>
      </w:r>
      <w:r>
        <w:rPr>
          <w:color w:val="000000"/>
          <w:lang w:eastAsia="zh-CN"/>
        </w:rPr>
        <w:t>）富含蛋白质的是</w:t>
      </w:r>
      <w:r>
        <w:rPr>
          <w:color w:val="000000"/>
          <w:lang w:eastAsia="zh-CN"/>
        </w:rPr>
        <w:t>________</w:t>
      </w:r>
      <w:r>
        <w:rPr>
          <w:color w:val="000000"/>
          <w:lang w:eastAsia="zh-CN"/>
        </w:rPr>
        <w:t>．</w:t>
      </w:r>
      <w:r>
        <w:rPr>
          <w:color w:val="000000"/>
          <w:lang w:eastAsia="zh-CN"/>
        </w:rPr>
        <w:t xml:space="preserve">    </w:t>
      </w:r>
    </w:p>
    <w:p w:rsidR="00106818">
      <w:pPr>
        <w:spacing w:after="0"/>
        <w:rPr>
          <w:lang w:eastAsia="zh-CN"/>
        </w:rPr>
      </w:pPr>
      <w:r>
        <w:rPr>
          <w:color w:val="000000"/>
          <w:lang w:eastAsia="zh-CN"/>
        </w:rPr>
        <w:t>（</w:t>
      </w:r>
      <w:r>
        <w:rPr>
          <w:color w:val="000000"/>
          <w:lang w:eastAsia="zh-CN"/>
        </w:rPr>
        <w:t>4</w:t>
      </w:r>
      <w:r>
        <w:rPr>
          <w:color w:val="000000"/>
          <w:lang w:eastAsia="zh-CN"/>
        </w:rPr>
        <w:t>）可用于人工降雨的是</w:t>
      </w:r>
      <w:r>
        <w:rPr>
          <w:color w:val="000000"/>
          <w:lang w:eastAsia="zh-CN"/>
        </w:rPr>
        <w:t>________</w:t>
      </w:r>
      <w:r>
        <w:rPr>
          <w:color w:val="000000"/>
          <w:lang w:eastAsia="zh-CN"/>
        </w:rPr>
        <w:t>．</w:t>
      </w:r>
      <w:r>
        <w:rPr>
          <w:color w:val="000000"/>
          <w:lang w:eastAsia="zh-CN"/>
        </w:rPr>
        <w:t xml:space="preserve">    </w:t>
      </w:r>
    </w:p>
    <w:p w:rsidR="00106818">
      <w:pPr>
        <w:spacing w:after="0"/>
        <w:rPr>
          <w:lang w:eastAsia="zh-CN"/>
        </w:rPr>
      </w:pPr>
      <w:r>
        <w:rPr>
          <w:color w:val="000000"/>
          <w:lang w:eastAsia="zh-CN"/>
        </w:rPr>
        <w:t>（</w:t>
      </w:r>
      <w:r>
        <w:rPr>
          <w:color w:val="000000"/>
          <w:lang w:eastAsia="zh-CN"/>
        </w:rPr>
        <w:t>5</w:t>
      </w:r>
      <w:r>
        <w:rPr>
          <w:color w:val="000000"/>
          <w:lang w:eastAsia="zh-CN"/>
        </w:rPr>
        <w:t>）属于氮肥的是</w:t>
      </w:r>
      <w:r>
        <w:rPr>
          <w:color w:val="000000"/>
          <w:lang w:eastAsia="zh-CN"/>
        </w:rPr>
        <w:t>________</w:t>
      </w:r>
      <w:r>
        <w:rPr>
          <w:color w:val="000000"/>
          <w:lang w:eastAsia="zh-CN"/>
        </w:rPr>
        <w:t>．</w:t>
      </w:r>
      <w:r>
        <w:rPr>
          <w:color w:val="000000"/>
          <w:lang w:eastAsia="zh-CN"/>
        </w:rPr>
        <w:t xml:space="preserve">    </w:t>
      </w:r>
    </w:p>
    <w:p w:rsidR="00106818">
      <w:pPr>
        <w:spacing w:after="0"/>
        <w:rPr>
          <w:lang w:eastAsia="zh-CN"/>
        </w:rPr>
      </w:pPr>
      <w:r>
        <w:rPr>
          <w:color w:val="000000"/>
          <w:lang w:eastAsia="zh-CN"/>
        </w:rPr>
        <w:t>（</w:t>
      </w:r>
      <w:r>
        <w:rPr>
          <w:color w:val="000000"/>
          <w:lang w:eastAsia="zh-CN"/>
        </w:rPr>
        <w:t>6</w:t>
      </w:r>
      <w:r>
        <w:rPr>
          <w:color w:val="000000"/>
          <w:lang w:eastAsia="zh-CN"/>
        </w:rPr>
        <w:t>）医疗上用来配制生理盐水的是</w:t>
      </w:r>
      <w:r>
        <w:rPr>
          <w:color w:val="000000"/>
          <w:lang w:eastAsia="zh-CN"/>
        </w:rPr>
        <w:t>________</w:t>
      </w:r>
      <w:r>
        <w:rPr>
          <w:color w:val="000000"/>
          <w:lang w:eastAsia="zh-CN"/>
        </w:rPr>
        <w:t>．</w:t>
      </w:r>
      <w:r>
        <w:rPr>
          <w:color w:val="000000"/>
          <w:lang w:eastAsia="zh-CN"/>
        </w:rPr>
        <w:t xml:space="preserve">    </w:t>
      </w:r>
    </w:p>
    <w:p w:rsidR="00106818">
      <w:pPr>
        <w:spacing w:after="0"/>
        <w:rPr>
          <w:lang w:eastAsia="zh-CN"/>
        </w:rPr>
      </w:pPr>
      <w:r>
        <w:rPr>
          <w:color w:val="000000"/>
          <w:lang w:eastAsia="zh-CN"/>
        </w:rPr>
        <w:t>（</w:t>
      </w:r>
      <w:r>
        <w:rPr>
          <w:color w:val="000000"/>
          <w:lang w:eastAsia="zh-CN"/>
        </w:rPr>
        <w:t>7</w:t>
      </w:r>
      <w:r>
        <w:rPr>
          <w:color w:val="000000"/>
          <w:lang w:eastAsia="zh-CN"/>
        </w:rPr>
        <w:t>）属于清洁的气体燃烧的是</w:t>
      </w:r>
      <w:r>
        <w:rPr>
          <w:color w:val="000000"/>
          <w:lang w:eastAsia="zh-CN"/>
        </w:rPr>
        <w:t>________</w:t>
      </w:r>
      <w:r>
        <w:rPr>
          <w:color w:val="000000"/>
          <w:lang w:eastAsia="zh-CN"/>
        </w:rPr>
        <w:t>．</w:t>
      </w:r>
      <w:r>
        <w:rPr>
          <w:color w:val="000000"/>
          <w:lang w:eastAsia="zh-CN"/>
        </w:rPr>
        <w:t xml:space="preserve">    </w:t>
      </w:r>
    </w:p>
    <w:p w:rsidR="00106818">
      <w:pPr>
        <w:spacing w:after="0"/>
        <w:rPr>
          <w:lang w:eastAsia="zh-CN"/>
        </w:rPr>
      </w:pPr>
      <w:r>
        <w:rPr>
          <w:color w:val="000000"/>
          <w:lang w:eastAsia="zh-CN"/>
        </w:rPr>
        <w:t>（</w:t>
      </w:r>
      <w:r>
        <w:rPr>
          <w:color w:val="000000"/>
          <w:lang w:eastAsia="zh-CN"/>
        </w:rPr>
        <w:t>8</w:t>
      </w:r>
      <w:r>
        <w:rPr>
          <w:color w:val="000000"/>
          <w:lang w:eastAsia="zh-CN"/>
        </w:rPr>
        <w:t>）属于有机合成材料的是</w:t>
      </w:r>
      <w:r>
        <w:rPr>
          <w:color w:val="000000"/>
          <w:lang w:eastAsia="zh-CN"/>
        </w:rPr>
        <w:t>________</w:t>
      </w:r>
      <w:r>
        <w:rPr>
          <w:color w:val="000000"/>
          <w:lang w:eastAsia="zh-CN"/>
        </w:rPr>
        <w:t>．</w:t>
      </w:r>
      <w:r>
        <w:rPr>
          <w:color w:val="000000"/>
          <w:lang w:eastAsia="zh-CN"/>
        </w:rPr>
        <w:t xml:space="preserve">    </w:t>
      </w:r>
    </w:p>
    <w:p w:rsidR="00106818">
      <w:pPr>
        <w:spacing w:after="0"/>
        <w:rPr>
          <w:lang w:eastAsia="zh-CN"/>
        </w:rPr>
      </w:pPr>
      <w:r>
        <w:rPr>
          <w:color w:val="000000"/>
          <w:lang w:eastAsia="zh-CN"/>
        </w:rPr>
        <w:t>19.26g</w:t>
      </w:r>
      <w:r>
        <w:rPr>
          <w:color w:val="000000"/>
          <w:lang w:eastAsia="zh-CN"/>
        </w:rPr>
        <w:t>黄铜（</w:t>
      </w:r>
      <w:r>
        <w:rPr>
          <w:color w:val="000000"/>
          <w:lang w:eastAsia="zh-CN"/>
        </w:rPr>
        <w:t>Cu</w:t>
      </w:r>
      <w:r>
        <w:rPr>
          <w:color w:val="000000"/>
          <w:lang w:eastAsia="zh-CN"/>
        </w:rPr>
        <w:t>﹣</w:t>
      </w:r>
      <w:r>
        <w:rPr>
          <w:color w:val="000000"/>
          <w:lang w:eastAsia="zh-CN"/>
        </w:rPr>
        <w:t>Zn</w:t>
      </w:r>
      <w:r>
        <w:rPr>
          <w:color w:val="000000"/>
          <w:lang w:eastAsia="zh-CN"/>
        </w:rPr>
        <w:t>合金）与</w:t>
      </w:r>
      <w:r>
        <w:rPr>
          <w:color w:val="000000"/>
          <w:lang w:eastAsia="zh-CN"/>
        </w:rPr>
        <w:t>100g</w:t>
      </w:r>
      <w:r>
        <w:rPr>
          <w:color w:val="000000"/>
          <w:lang w:eastAsia="zh-CN"/>
        </w:rPr>
        <w:t>稀硫酸在烧杯中恰好完全反应，反应后测得烧杯中剩余物的总质量为</w:t>
      </w:r>
      <w:r>
        <w:rPr>
          <w:color w:val="000000"/>
          <w:lang w:eastAsia="zh-CN"/>
        </w:rPr>
        <w:t>125.8</w:t>
      </w:r>
      <w:r>
        <w:rPr>
          <w:color w:val="000000"/>
          <w:lang w:eastAsia="zh-CN"/>
        </w:rPr>
        <w:t>克．求：</w:t>
      </w:r>
      <w:r>
        <w:rPr>
          <w:color w:val="000000"/>
          <w:lang w:eastAsia="zh-CN"/>
        </w:rPr>
        <w:t xml:space="preserve">    </w:t>
      </w:r>
    </w:p>
    <w:p w:rsidR="00106818">
      <w:pPr>
        <w:spacing w:after="0"/>
        <w:rPr>
          <w:lang w:eastAsia="zh-CN"/>
        </w:rPr>
      </w:pPr>
      <w:r>
        <w:rPr>
          <w:color w:val="000000"/>
          <w:lang w:eastAsia="zh-CN"/>
        </w:rPr>
        <w:t>（</w:t>
      </w:r>
      <w:r>
        <w:rPr>
          <w:color w:val="000000"/>
          <w:lang w:eastAsia="zh-CN"/>
        </w:rPr>
        <w:t>1</w:t>
      </w:r>
      <w:r>
        <w:rPr>
          <w:color w:val="000000"/>
          <w:lang w:eastAsia="zh-CN"/>
        </w:rPr>
        <w:t>）黄铜中铜的质量分数；</w:t>
      </w:r>
      <w:r w:rsidR="001531C9">
        <w:rPr>
          <w:rFonts w:hint="eastAsia"/>
          <w:color w:val="000000"/>
          <w:u w:val="single"/>
          <w:lang w:eastAsia="zh-CN"/>
        </w:rPr>
        <w:t xml:space="preserve">                 </w:t>
      </w:r>
      <w:r>
        <w:rPr>
          <w:color w:val="000000"/>
          <w:lang w:eastAsia="zh-CN"/>
        </w:rPr>
        <w:t xml:space="preserve">    </w:t>
      </w:r>
    </w:p>
    <w:p w:rsidR="00106818">
      <w:pPr>
        <w:spacing w:after="0"/>
        <w:rPr>
          <w:lang w:eastAsia="zh-CN"/>
        </w:rPr>
      </w:pPr>
      <w:r>
        <w:rPr>
          <w:color w:val="000000"/>
          <w:lang w:eastAsia="zh-CN"/>
        </w:rPr>
        <w:t>（</w:t>
      </w:r>
      <w:r>
        <w:rPr>
          <w:color w:val="000000"/>
          <w:lang w:eastAsia="zh-CN"/>
        </w:rPr>
        <w:t>2</w:t>
      </w:r>
      <w:r>
        <w:rPr>
          <w:color w:val="000000"/>
          <w:lang w:eastAsia="zh-CN"/>
        </w:rPr>
        <w:t>）反应后所得溶液中溶质质量分数．</w:t>
      </w:r>
      <w:r>
        <w:rPr>
          <w:color w:val="000000"/>
          <w:lang w:eastAsia="zh-CN"/>
        </w:rPr>
        <w:t xml:space="preserve">  </w:t>
      </w:r>
      <w:r w:rsidR="001531C9">
        <w:rPr>
          <w:rFonts w:hint="eastAsia"/>
          <w:color w:val="000000"/>
          <w:u w:val="single"/>
          <w:lang w:eastAsia="zh-CN"/>
        </w:rPr>
        <w:t xml:space="preserve">               </w:t>
      </w:r>
      <w:r>
        <w:rPr>
          <w:color w:val="000000"/>
          <w:lang w:eastAsia="zh-CN"/>
        </w:rPr>
        <w:t xml:space="preserve">  </w:t>
      </w:r>
    </w:p>
    <w:p w:rsidR="00106818">
      <w:pPr>
        <w:rPr>
          <w:lang w:eastAsia="zh-CN"/>
        </w:rPr>
      </w:pPr>
      <w:r>
        <w:rPr>
          <w:b/>
          <w:bCs/>
          <w:sz w:val="24"/>
          <w:szCs w:val="24"/>
          <w:lang w:eastAsia="zh-CN"/>
        </w:rPr>
        <w:t>三、简答题</w:t>
      </w:r>
      <w:r w:rsidR="001531C9">
        <w:rPr>
          <w:b/>
          <w:bCs/>
          <w:sz w:val="24"/>
          <w:szCs w:val="24"/>
          <w:lang w:eastAsia="zh-CN"/>
        </w:rPr>
        <w:t>（每空</w:t>
      </w:r>
      <w:r w:rsidR="001531C9">
        <w:rPr>
          <w:b/>
          <w:bCs/>
          <w:sz w:val="24"/>
          <w:szCs w:val="24"/>
          <w:lang w:eastAsia="zh-CN"/>
        </w:rPr>
        <w:t>1</w:t>
      </w:r>
      <w:r w:rsidR="001531C9">
        <w:rPr>
          <w:b/>
          <w:bCs/>
          <w:sz w:val="24"/>
          <w:szCs w:val="24"/>
          <w:lang w:eastAsia="zh-CN"/>
        </w:rPr>
        <w:t>分，共</w:t>
      </w:r>
      <w:r w:rsidR="001531C9">
        <w:rPr>
          <w:rFonts w:hint="eastAsia"/>
          <w:b/>
          <w:bCs/>
          <w:sz w:val="24"/>
          <w:szCs w:val="24"/>
          <w:lang w:eastAsia="zh-CN"/>
        </w:rPr>
        <w:t>17</w:t>
      </w:r>
      <w:r w:rsidR="001531C9">
        <w:rPr>
          <w:b/>
          <w:bCs/>
          <w:sz w:val="24"/>
          <w:szCs w:val="24"/>
          <w:lang w:eastAsia="zh-CN"/>
        </w:rPr>
        <w:t>分）</w:t>
      </w:r>
    </w:p>
    <w:p w:rsidR="00106818">
      <w:pPr>
        <w:spacing w:after="0"/>
        <w:rPr>
          <w:lang w:eastAsia="zh-CN"/>
        </w:rPr>
      </w:pPr>
      <w:r>
        <w:rPr>
          <w:color w:val="000000"/>
          <w:lang w:eastAsia="zh-CN"/>
        </w:rPr>
        <w:t>20.</w:t>
      </w:r>
      <w:r>
        <w:rPr>
          <w:color w:val="000000"/>
          <w:lang w:eastAsia="zh-CN"/>
        </w:rPr>
        <w:t>某食用盐是取自深埋地下千余米的岩盐为原料，用先进工艺精制而成．</w:t>
      </w:r>
      <w:r>
        <w:rPr>
          <w:color w:val="000000"/>
          <w:lang w:eastAsia="zh-CN"/>
        </w:rPr>
        <w:t xml:space="preserve">    </w:t>
      </w:r>
    </w:p>
    <w:p w:rsidR="00106818">
      <w:pPr>
        <w:spacing w:after="0"/>
        <w:rPr>
          <w:lang w:eastAsia="zh-CN"/>
        </w:rPr>
      </w:pPr>
      <w:r>
        <w:rPr>
          <w:color w:val="000000"/>
          <w:lang w:eastAsia="zh-CN"/>
        </w:rPr>
        <w:t>（</w:t>
      </w:r>
      <w:r>
        <w:rPr>
          <w:color w:val="000000"/>
          <w:lang w:eastAsia="zh-CN"/>
        </w:rPr>
        <w:t>1</w:t>
      </w:r>
      <w:r>
        <w:rPr>
          <w:color w:val="000000"/>
          <w:lang w:eastAsia="zh-CN"/>
        </w:rPr>
        <w:t>）在实验室若将</w:t>
      </w:r>
      <w:r>
        <w:rPr>
          <w:color w:val="000000"/>
          <w:lang w:eastAsia="zh-CN"/>
        </w:rPr>
        <w:t>5.0g</w:t>
      </w:r>
      <w:r>
        <w:rPr>
          <w:color w:val="000000"/>
          <w:lang w:eastAsia="zh-CN"/>
        </w:rPr>
        <w:t>该岩盐溶解、过滤和</w:t>
      </w:r>
      <w:r>
        <w:rPr>
          <w:color w:val="000000"/>
          <w:lang w:eastAsia="zh-CN"/>
        </w:rPr>
        <w:t>________</w:t>
      </w:r>
      <w:r>
        <w:rPr>
          <w:color w:val="000000"/>
          <w:lang w:eastAsia="zh-CN"/>
        </w:rPr>
        <w:t>等步骤，初步提纯后，得到</w:t>
      </w:r>
      <w:r>
        <w:rPr>
          <w:color w:val="000000"/>
          <w:lang w:eastAsia="zh-CN"/>
        </w:rPr>
        <w:t>4.0g</w:t>
      </w:r>
      <w:r>
        <w:rPr>
          <w:color w:val="000000"/>
          <w:lang w:eastAsia="zh-CN"/>
        </w:rPr>
        <w:t>精盐，其产率为：</w:t>
      </w:r>
      <w:r>
        <w:rPr>
          <w:color w:val="000000"/>
          <w:lang w:eastAsia="zh-CN"/>
        </w:rPr>
        <w:t>________ %</w:t>
      </w:r>
      <w:r>
        <w:rPr>
          <w:color w:val="000000"/>
          <w:lang w:eastAsia="zh-CN"/>
        </w:rPr>
        <w:t>．</w:t>
      </w:r>
      <w:r>
        <w:rPr>
          <w:color w:val="000000"/>
          <w:lang w:eastAsia="zh-CN"/>
        </w:rPr>
        <w:t xml:space="preserve">    </w:t>
      </w:r>
    </w:p>
    <w:p w:rsidR="00106818">
      <w:pPr>
        <w:spacing w:after="0"/>
        <w:rPr>
          <w:lang w:eastAsia="zh-CN"/>
        </w:rPr>
      </w:pPr>
      <w:r>
        <w:rPr>
          <w:color w:val="000000"/>
          <w:lang w:eastAsia="zh-CN"/>
        </w:rPr>
        <w:t>（</w:t>
      </w:r>
      <w:r>
        <w:rPr>
          <w:color w:val="000000"/>
          <w:lang w:eastAsia="zh-CN"/>
        </w:rPr>
        <w:t>2</w:t>
      </w:r>
      <w:r>
        <w:rPr>
          <w:color w:val="000000"/>
          <w:lang w:eastAsia="zh-CN"/>
        </w:rPr>
        <w:t>）每百克食用盐中还需添加亚铁氰化钾</w:t>
      </w:r>
      <w:r>
        <w:rPr>
          <w:color w:val="000000"/>
          <w:lang w:eastAsia="zh-CN"/>
        </w:rPr>
        <w:t>1mg</w:t>
      </w:r>
      <w:r>
        <w:rPr>
          <w:color w:val="000000"/>
          <w:lang w:eastAsia="zh-CN"/>
        </w:rPr>
        <w:t>，其作用是：</w:t>
      </w:r>
      <w:r>
        <w:rPr>
          <w:color w:val="000000"/>
          <w:lang w:eastAsia="zh-CN"/>
        </w:rPr>
        <w:t>________</w:t>
      </w:r>
      <w:r>
        <w:rPr>
          <w:color w:val="000000"/>
          <w:lang w:eastAsia="zh-CN"/>
        </w:rPr>
        <w:t>．</w:t>
      </w:r>
      <w:r>
        <w:rPr>
          <w:color w:val="000000"/>
          <w:lang w:eastAsia="zh-CN"/>
        </w:rPr>
        <w:t xml:space="preserve">    </w:t>
      </w:r>
    </w:p>
    <w:p w:rsidR="00106818">
      <w:pPr>
        <w:spacing w:after="0"/>
        <w:rPr>
          <w:lang w:eastAsia="zh-CN"/>
        </w:rPr>
      </w:pPr>
      <w:r>
        <w:rPr>
          <w:color w:val="000000"/>
          <w:lang w:eastAsia="zh-CN"/>
        </w:rPr>
        <w:t>（</w:t>
      </w:r>
      <w:r>
        <w:rPr>
          <w:color w:val="000000"/>
          <w:lang w:eastAsia="zh-CN"/>
        </w:rPr>
        <w:t>3</w:t>
      </w:r>
      <w:r>
        <w:rPr>
          <w:color w:val="000000"/>
          <w:lang w:eastAsia="zh-CN"/>
        </w:rPr>
        <w:t>）现有一批采用此岩盐精制所得的食用盐，其主要成分（按质量分数计）是氯化钠</w:t>
      </w:r>
      <w:r>
        <w:rPr>
          <w:color w:val="000000"/>
          <w:lang w:eastAsia="zh-CN"/>
        </w:rPr>
        <w:t>60.0%</w:t>
      </w:r>
      <w:r>
        <w:rPr>
          <w:color w:val="000000"/>
          <w:lang w:eastAsia="zh-CN"/>
        </w:rPr>
        <w:t>、氯化钾</w:t>
      </w:r>
      <w:r>
        <w:rPr>
          <w:color w:val="000000"/>
          <w:lang w:eastAsia="zh-CN"/>
        </w:rPr>
        <w:t>40.0%</w:t>
      </w:r>
      <w:r>
        <w:rPr>
          <w:color w:val="000000"/>
          <w:lang w:eastAsia="zh-CN"/>
        </w:rPr>
        <w:t>．请列式计算该批食用盐中钠元素质量分数比纯氯化钠中钠元素的质量分数低多少（计算结果精确到</w:t>
      </w:r>
      <w:r>
        <w:rPr>
          <w:color w:val="000000"/>
          <w:lang w:eastAsia="zh-CN"/>
        </w:rPr>
        <w:t>0.1%</w:t>
      </w:r>
      <w:r>
        <w:rPr>
          <w:color w:val="000000"/>
          <w:lang w:eastAsia="zh-CN"/>
        </w:rPr>
        <w:t>）？</w:t>
      </w:r>
      <w:r>
        <w:rPr>
          <w:color w:val="000000"/>
          <w:lang w:eastAsia="zh-CN"/>
        </w:rPr>
        <w:t xml:space="preserve">    </w:t>
      </w:r>
    </w:p>
    <w:p w:rsidR="00106818">
      <w:pPr>
        <w:spacing w:after="0"/>
        <w:rPr>
          <w:lang w:eastAsia="zh-CN"/>
        </w:rPr>
      </w:pPr>
      <w:r>
        <w:rPr>
          <w:color w:val="000000"/>
          <w:lang w:eastAsia="zh-CN"/>
        </w:rPr>
        <w:t>21.</w:t>
      </w:r>
      <w:r>
        <w:rPr>
          <w:color w:val="000000"/>
          <w:lang w:eastAsia="zh-CN"/>
        </w:rPr>
        <w:t>柠檬酸（</w:t>
      </w:r>
      <w:r>
        <w:rPr>
          <w:color w:val="000000"/>
          <w:lang w:eastAsia="zh-CN"/>
        </w:rPr>
        <w:t>C</w:t>
      </w:r>
      <w:r>
        <w:rPr>
          <w:color w:val="000000"/>
          <w:vertAlign w:val="subscript"/>
          <w:lang w:eastAsia="zh-CN"/>
        </w:rPr>
        <w:t>6</w:t>
      </w:r>
      <w:r>
        <w:rPr>
          <w:color w:val="000000"/>
          <w:lang w:eastAsia="zh-CN"/>
        </w:rPr>
        <w:t>H</w:t>
      </w:r>
      <w:r>
        <w:rPr>
          <w:color w:val="000000"/>
          <w:vertAlign w:val="subscript"/>
          <w:lang w:eastAsia="zh-CN"/>
        </w:rPr>
        <w:t>8</w:t>
      </w:r>
      <w:r>
        <w:rPr>
          <w:color w:val="000000"/>
          <w:lang w:eastAsia="zh-CN"/>
        </w:rPr>
        <w:t>O</w:t>
      </w:r>
      <w:r>
        <w:rPr>
          <w:color w:val="000000"/>
          <w:vertAlign w:val="subscript"/>
          <w:lang w:eastAsia="zh-CN"/>
        </w:rPr>
        <w:t>7</w:t>
      </w:r>
      <w:r>
        <w:rPr>
          <w:color w:val="000000"/>
          <w:lang w:eastAsia="zh-CN"/>
        </w:rPr>
        <w:t>）是一种工业原料，广泛应用于食品、医药等行业．柠檬酸的水溶液显酸性，其一水柠檬酸</w:t>
      </w:r>
      <w:r>
        <w:rPr>
          <w:color w:val="000000"/>
          <w:lang w:eastAsia="zh-CN"/>
        </w:rPr>
        <w:t xml:space="preserve">  </w:t>
      </w:r>
    </w:p>
    <w:p w:rsidR="00106818">
      <w:pPr>
        <w:spacing w:after="0"/>
        <w:rPr>
          <w:lang w:eastAsia="zh-CN"/>
        </w:rPr>
      </w:pPr>
      <w:r>
        <w:rPr>
          <w:color w:val="000000"/>
          <w:lang w:eastAsia="zh-CN"/>
        </w:rPr>
        <w:t>（</w:t>
      </w:r>
      <w:r>
        <w:rPr>
          <w:color w:val="000000"/>
          <w:lang w:eastAsia="zh-CN"/>
        </w:rPr>
        <w:t>C</w:t>
      </w:r>
      <w:r>
        <w:rPr>
          <w:color w:val="000000"/>
          <w:vertAlign w:val="subscript"/>
          <w:lang w:eastAsia="zh-CN"/>
        </w:rPr>
        <w:t>6</w:t>
      </w:r>
      <w:r>
        <w:rPr>
          <w:color w:val="000000"/>
          <w:lang w:eastAsia="zh-CN"/>
        </w:rPr>
        <w:t>H</w:t>
      </w:r>
      <w:r>
        <w:rPr>
          <w:color w:val="000000"/>
          <w:vertAlign w:val="subscript"/>
          <w:lang w:eastAsia="zh-CN"/>
        </w:rPr>
        <w:t>8</w:t>
      </w:r>
      <w:r>
        <w:rPr>
          <w:color w:val="000000"/>
          <w:lang w:eastAsia="zh-CN"/>
        </w:rPr>
        <w:t>O</w:t>
      </w:r>
      <w:r>
        <w:rPr>
          <w:color w:val="000000"/>
          <w:vertAlign w:val="subscript"/>
          <w:lang w:eastAsia="zh-CN"/>
        </w:rPr>
        <w:t>7</w:t>
      </w:r>
      <w:r>
        <w:rPr>
          <w:color w:val="000000"/>
          <w:lang w:eastAsia="zh-CN"/>
        </w:rPr>
        <w:t>•H</w:t>
      </w:r>
      <w:r>
        <w:rPr>
          <w:color w:val="000000"/>
          <w:vertAlign w:val="subscript"/>
          <w:lang w:eastAsia="zh-CN"/>
        </w:rPr>
        <w:t>2</w:t>
      </w:r>
      <w:r>
        <w:rPr>
          <w:color w:val="000000"/>
          <w:lang w:eastAsia="zh-CN"/>
        </w:rPr>
        <w:t>O</w:t>
      </w:r>
      <w:r>
        <w:rPr>
          <w:color w:val="000000"/>
          <w:lang w:eastAsia="zh-CN"/>
        </w:rPr>
        <w:t>）的溶解度随温度升高变化较大．如图是用发酵液（主要成分是柠檬酸）制备</w:t>
      </w:r>
      <w:r>
        <w:rPr>
          <w:color w:val="000000"/>
          <w:lang w:eastAsia="zh-CN"/>
        </w:rPr>
        <w:t>一</w:t>
      </w:r>
      <w:r>
        <w:rPr>
          <w:color w:val="000000"/>
          <w:lang w:eastAsia="zh-CN"/>
        </w:rPr>
        <w:t>水柠檬酸晶体的工艺流程图．回答相关问题：</w:t>
      </w:r>
    </w:p>
    <w:p w:rsidR="00106818">
      <w:pPr>
        <w:spacing w:after="0"/>
      </w:pPr>
      <w:r>
        <w:rPr>
          <w:noProof/>
          <w:lang w:eastAsia="zh-CN"/>
        </w:rPr>
        <w:drawing>
          <wp:inline distT="0" distB="0" distL="0" distR="0">
            <wp:extent cx="4688624" cy="1088606"/>
            <wp:effectExtent l="0" t="0" r="0" b="0"/>
            <wp:docPr id="3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8" cstate="print"/>
                    <a:stretch>
                      <a:fillRect/>
                    </a:stretch>
                  </pic:blipFill>
                  <pic:spPr>
                    <a:xfrm>
                      <a:off x="0" y="0"/>
                      <a:ext cx="4688624" cy="1088606"/>
                    </a:xfrm>
                    <a:prstGeom prst="rect">
                      <a:avLst/>
                    </a:prstGeom>
                  </pic:spPr>
                </pic:pic>
              </a:graphicData>
            </a:graphic>
          </wp:inline>
        </w:drawing>
      </w:r>
    </w:p>
    <w:p w:rsidR="00106818">
      <w:pPr>
        <w:spacing w:after="0"/>
        <w:rPr>
          <w:lang w:eastAsia="zh-CN"/>
        </w:rPr>
      </w:pPr>
      <w:r>
        <w:rPr>
          <w:color w:val="000000"/>
          <w:lang w:eastAsia="zh-CN"/>
        </w:rPr>
        <w:t>（</w:t>
      </w:r>
      <w:r>
        <w:rPr>
          <w:color w:val="000000"/>
          <w:lang w:eastAsia="zh-CN"/>
        </w:rPr>
        <w:t>1</w:t>
      </w:r>
      <w:r>
        <w:rPr>
          <w:color w:val="000000"/>
          <w:lang w:eastAsia="zh-CN"/>
        </w:rPr>
        <w:t>）气体</w:t>
      </w:r>
      <w:r>
        <w:rPr>
          <w:color w:val="000000"/>
          <w:lang w:eastAsia="zh-CN"/>
        </w:rPr>
        <w:t>X</w:t>
      </w:r>
      <w:r>
        <w:rPr>
          <w:color w:val="000000"/>
          <w:lang w:eastAsia="zh-CN"/>
        </w:rPr>
        <w:t>是</w:t>
      </w:r>
      <w:r>
        <w:rPr>
          <w:color w:val="000000"/>
          <w:lang w:eastAsia="zh-CN"/>
        </w:rPr>
        <w:t>________</w:t>
      </w:r>
      <w:r>
        <w:rPr>
          <w:color w:val="000000"/>
          <w:lang w:eastAsia="zh-CN"/>
        </w:rPr>
        <w:t>（填化学式）；</w:t>
      </w:r>
      <w:r>
        <w:rPr>
          <w:color w:val="000000"/>
          <w:lang w:eastAsia="zh-CN"/>
        </w:rPr>
        <w:t xml:space="preserve">    </w:t>
      </w:r>
    </w:p>
    <w:p w:rsidR="00106818">
      <w:pPr>
        <w:spacing w:after="0"/>
        <w:rPr>
          <w:lang w:eastAsia="zh-CN"/>
        </w:rPr>
      </w:pPr>
      <w:r>
        <w:rPr>
          <w:color w:val="000000"/>
          <w:lang w:eastAsia="zh-CN"/>
        </w:rPr>
        <w:t>（</w:t>
      </w:r>
      <w:r>
        <w:rPr>
          <w:color w:val="000000"/>
          <w:lang w:eastAsia="zh-CN"/>
        </w:rPr>
        <w:t>2</w:t>
      </w:r>
      <w:r>
        <w:rPr>
          <w:color w:val="000000"/>
          <w:lang w:eastAsia="zh-CN"/>
        </w:rPr>
        <w:t>）加入硫酸，发生复分解反应的化学方程式为</w:t>
      </w:r>
      <w:r>
        <w:rPr>
          <w:color w:val="000000"/>
          <w:lang w:eastAsia="zh-CN"/>
        </w:rPr>
        <w:t>________</w:t>
      </w:r>
      <w:r>
        <w:rPr>
          <w:color w:val="000000"/>
          <w:lang w:eastAsia="zh-CN"/>
        </w:rPr>
        <w:t>；</w:t>
      </w:r>
      <w:r>
        <w:rPr>
          <w:color w:val="000000"/>
          <w:lang w:eastAsia="zh-CN"/>
        </w:rPr>
        <w:t xml:space="preserve">    </w:t>
      </w:r>
    </w:p>
    <w:p w:rsidR="00106818">
      <w:pPr>
        <w:spacing w:after="0"/>
        <w:rPr>
          <w:lang w:eastAsia="zh-CN"/>
        </w:rPr>
      </w:pPr>
      <w:r>
        <w:rPr>
          <w:color w:val="000000"/>
          <w:lang w:eastAsia="zh-CN"/>
        </w:rPr>
        <w:t>（</w:t>
      </w:r>
      <w:r>
        <w:rPr>
          <w:color w:val="000000"/>
          <w:lang w:eastAsia="zh-CN"/>
        </w:rPr>
        <w:t>3</w:t>
      </w:r>
      <w:r>
        <w:rPr>
          <w:color w:val="000000"/>
          <w:lang w:eastAsia="zh-CN"/>
        </w:rPr>
        <w:t>）操作</w:t>
      </w:r>
      <w:r>
        <w:rPr>
          <w:color w:val="000000"/>
          <w:lang w:eastAsia="zh-CN"/>
        </w:rPr>
        <w:t>1</w:t>
      </w:r>
      <w:r>
        <w:rPr>
          <w:color w:val="000000"/>
          <w:lang w:eastAsia="zh-CN"/>
        </w:rPr>
        <w:t>、</w:t>
      </w:r>
      <w:r>
        <w:rPr>
          <w:color w:val="000000"/>
          <w:lang w:eastAsia="zh-CN"/>
        </w:rPr>
        <w:t>2</w:t>
      </w:r>
      <w:r>
        <w:rPr>
          <w:color w:val="000000"/>
          <w:lang w:eastAsia="zh-CN"/>
        </w:rPr>
        <w:t>是</w:t>
      </w:r>
      <w:r>
        <w:rPr>
          <w:color w:val="000000"/>
          <w:lang w:eastAsia="zh-CN"/>
        </w:rPr>
        <w:t>________</w:t>
      </w:r>
      <w:r>
        <w:rPr>
          <w:color w:val="000000"/>
          <w:lang w:eastAsia="zh-CN"/>
        </w:rPr>
        <w:t>，完成此操作时，需要的实验用品有铁架台、玻璃棒、烧杯、</w:t>
      </w:r>
      <w:r>
        <w:rPr>
          <w:color w:val="000000"/>
          <w:lang w:eastAsia="zh-CN"/>
        </w:rPr>
        <w:t>________</w:t>
      </w:r>
      <w:r>
        <w:rPr>
          <w:color w:val="000000"/>
          <w:lang w:eastAsia="zh-CN"/>
        </w:rPr>
        <w:t>；</w:t>
      </w:r>
      <w:r>
        <w:rPr>
          <w:color w:val="000000"/>
          <w:lang w:eastAsia="zh-CN"/>
        </w:rPr>
        <w:t xml:space="preserve">    </w:t>
      </w:r>
    </w:p>
    <w:p w:rsidR="00106818">
      <w:pPr>
        <w:spacing w:after="0"/>
        <w:rPr>
          <w:lang w:eastAsia="zh-CN"/>
        </w:rPr>
      </w:pPr>
      <w:r>
        <w:rPr>
          <w:color w:val="000000"/>
          <w:lang w:eastAsia="zh-CN"/>
        </w:rPr>
        <w:t>（</w:t>
      </w:r>
      <w:r>
        <w:rPr>
          <w:color w:val="000000"/>
          <w:lang w:eastAsia="zh-CN"/>
        </w:rPr>
        <w:t>4</w:t>
      </w:r>
      <w:r>
        <w:rPr>
          <w:color w:val="000000"/>
          <w:lang w:eastAsia="zh-CN"/>
        </w:rPr>
        <w:t>）操作</w:t>
      </w:r>
      <w:r>
        <w:rPr>
          <w:color w:val="000000"/>
          <w:lang w:eastAsia="zh-CN"/>
        </w:rPr>
        <w:t>3</w:t>
      </w:r>
      <w:r>
        <w:rPr>
          <w:color w:val="000000"/>
          <w:lang w:eastAsia="zh-CN"/>
        </w:rPr>
        <w:t>的目的是得到</w:t>
      </w:r>
      <w:r>
        <w:rPr>
          <w:color w:val="000000"/>
          <w:lang w:eastAsia="zh-CN"/>
        </w:rPr>
        <w:t>一</w:t>
      </w:r>
      <w:r>
        <w:rPr>
          <w:color w:val="000000"/>
          <w:lang w:eastAsia="zh-CN"/>
        </w:rPr>
        <w:t>水柠檬酸晶体，操作顺序是：蒸发浓缩、</w:t>
      </w:r>
      <w:r>
        <w:rPr>
          <w:color w:val="000000"/>
          <w:lang w:eastAsia="zh-CN"/>
        </w:rPr>
        <w:t>________</w:t>
      </w:r>
      <w:r>
        <w:rPr>
          <w:color w:val="000000"/>
          <w:lang w:eastAsia="zh-CN"/>
        </w:rPr>
        <w:t>、过滤、洗涤、干燥；洗涤时，用冰水洗涤目的是</w:t>
      </w:r>
      <w:r>
        <w:rPr>
          <w:color w:val="000000"/>
          <w:lang w:eastAsia="zh-CN"/>
        </w:rPr>
        <w:t>________</w:t>
      </w:r>
      <w:r>
        <w:rPr>
          <w:color w:val="000000"/>
          <w:lang w:eastAsia="zh-CN"/>
        </w:rPr>
        <w:t>；</w:t>
      </w:r>
      <w:r>
        <w:rPr>
          <w:color w:val="000000"/>
          <w:lang w:eastAsia="zh-CN"/>
        </w:rPr>
        <w:t xml:space="preserve">    </w:t>
      </w:r>
    </w:p>
    <w:p w:rsidR="00106818">
      <w:pPr>
        <w:spacing w:after="0"/>
        <w:rPr>
          <w:lang w:eastAsia="zh-CN"/>
        </w:rPr>
      </w:pPr>
      <w:r>
        <w:rPr>
          <w:color w:val="000000"/>
          <w:lang w:eastAsia="zh-CN"/>
        </w:rPr>
        <w:t>（</w:t>
      </w:r>
      <w:r>
        <w:rPr>
          <w:color w:val="000000"/>
          <w:lang w:eastAsia="zh-CN"/>
        </w:rPr>
        <w:t>5</w:t>
      </w:r>
      <w:r>
        <w:rPr>
          <w:color w:val="000000"/>
          <w:lang w:eastAsia="zh-CN"/>
        </w:rPr>
        <w:t>）流程中的脱色时，可加入</w:t>
      </w:r>
      <w:r>
        <w:rPr>
          <w:color w:val="000000"/>
          <w:lang w:eastAsia="zh-CN"/>
        </w:rPr>
        <w:t>________</w:t>
      </w:r>
      <w:r>
        <w:rPr>
          <w:color w:val="000000"/>
          <w:lang w:eastAsia="zh-CN"/>
        </w:rPr>
        <w:t>（填名称）；</w:t>
      </w:r>
      <w:r>
        <w:rPr>
          <w:color w:val="000000"/>
          <w:lang w:eastAsia="zh-CN"/>
        </w:rPr>
        <w:t xml:space="preserve">    </w:t>
      </w:r>
    </w:p>
    <w:p w:rsidR="00106818">
      <w:pPr>
        <w:spacing w:after="0"/>
        <w:rPr>
          <w:lang w:eastAsia="zh-CN"/>
        </w:rPr>
      </w:pPr>
      <w:r>
        <w:rPr>
          <w:color w:val="000000"/>
          <w:lang w:eastAsia="zh-CN"/>
        </w:rPr>
        <w:t>（</w:t>
      </w:r>
      <w:r>
        <w:rPr>
          <w:color w:val="000000"/>
          <w:lang w:eastAsia="zh-CN"/>
        </w:rPr>
        <w:t>6</w:t>
      </w:r>
      <w:r>
        <w:rPr>
          <w:color w:val="000000"/>
          <w:lang w:eastAsia="zh-CN"/>
        </w:rPr>
        <w:t>）母液可以循环利用，其中一定含有的溶质是</w:t>
      </w:r>
      <w:r>
        <w:rPr>
          <w:color w:val="000000"/>
          <w:lang w:eastAsia="zh-CN"/>
        </w:rPr>
        <w:t>________</w:t>
      </w:r>
      <w:r>
        <w:rPr>
          <w:color w:val="000000"/>
          <w:lang w:eastAsia="zh-CN"/>
        </w:rPr>
        <w:t>．</w:t>
      </w:r>
      <w:r>
        <w:rPr>
          <w:color w:val="000000"/>
          <w:lang w:eastAsia="zh-CN"/>
        </w:rPr>
        <w:t xml:space="preserve">    </w:t>
      </w:r>
    </w:p>
    <w:p w:rsidR="00106818">
      <w:pPr>
        <w:spacing w:after="0"/>
        <w:rPr>
          <w:lang w:eastAsia="zh-CN"/>
        </w:rPr>
      </w:pPr>
      <w:r>
        <w:rPr>
          <w:color w:val="000000"/>
          <w:lang w:eastAsia="zh-CN"/>
        </w:rPr>
        <w:t>22.</w:t>
      </w:r>
      <w:r>
        <w:rPr>
          <w:color w:val="000000"/>
          <w:lang w:eastAsia="zh-CN"/>
        </w:rPr>
        <w:t>近两年来，我国西南、北方、长江中下游等地先后遭遇大范围持续干旱，水是生命之源，我们应该了解水、爱护水资源．</w:t>
      </w:r>
      <w:r>
        <w:rPr>
          <w:color w:val="000000"/>
          <w:lang w:eastAsia="zh-CN"/>
        </w:rPr>
        <w:t xml:space="preserve">    </w:t>
      </w:r>
    </w:p>
    <w:p w:rsidR="00106818">
      <w:pPr>
        <w:spacing w:after="0"/>
        <w:rPr>
          <w:lang w:eastAsia="zh-CN"/>
        </w:rPr>
      </w:pPr>
      <w:r>
        <w:rPr>
          <w:color w:val="000000"/>
          <w:lang w:eastAsia="zh-CN"/>
        </w:rPr>
        <w:t>（</w:t>
      </w:r>
      <w:r>
        <w:rPr>
          <w:color w:val="000000"/>
          <w:lang w:eastAsia="zh-CN"/>
        </w:rPr>
        <w:t>1</w:t>
      </w:r>
      <w:r>
        <w:rPr>
          <w:color w:val="000000"/>
          <w:lang w:eastAsia="zh-CN"/>
        </w:rPr>
        <w:t>）自然界中的水都不是纯水，利用沉淀、</w:t>
      </w:r>
      <w:r>
        <w:rPr>
          <w:color w:val="000000"/>
          <w:lang w:eastAsia="zh-CN"/>
        </w:rPr>
        <w:t>________</w:t>
      </w:r>
      <w:r>
        <w:rPr>
          <w:color w:val="000000"/>
          <w:lang w:eastAsia="zh-CN"/>
        </w:rPr>
        <w:t>、吸附和蒸馏等方法可以净化水；</w:t>
      </w:r>
      <w:r>
        <w:rPr>
          <w:color w:val="000000"/>
          <w:lang w:eastAsia="zh-CN"/>
        </w:rPr>
        <w:t xml:space="preserve">    </w:t>
      </w:r>
    </w:p>
    <w:p w:rsidR="00106818">
      <w:pPr>
        <w:spacing w:after="0"/>
        <w:rPr>
          <w:lang w:eastAsia="zh-CN"/>
        </w:rPr>
      </w:pPr>
      <w:r>
        <w:rPr>
          <w:color w:val="000000"/>
          <w:lang w:eastAsia="zh-CN"/>
        </w:rPr>
        <w:t>（</w:t>
      </w:r>
      <w:r>
        <w:rPr>
          <w:color w:val="000000"/>
          <w:lang w:eastAsia="zh-CN"/>
        </w:rPr>
        <w:t>2</w:t>
      </w:r>
      <w:r>
        <w:rPr>
          <w:color w:val="000000"/>
          <w:lang w:eastAsia="zh-CN"/>
        </w:rPr>
        <w:t>）有些村庄打深井取用地下水，可用</w:t>
      </w:r>
      <w:r>
        <w:rPr>
          <w:color w:val="000000"/>
          <w:lang w:eastAsia="zh-CN"/>
        </w:rPr>
        <w:t>________</w:t>
      </w:r>
      <w:r>
        <w:rPr>
          <w:color w:val="000000"/>
          <w:lang w:eastAsia="zh-CN"/>
        </w:rPr>
        <w:t>区分地下水是软水还是硬水，生话中常用</w:t>
      </w:r>
      <w:r>
        <w:rPr>
          <w:color w:val="000000"/>
          <w:lang w:eastAsia="zh-CN"/>
        </w:rPr>
        <w:t>________</w:t>
      </w:r>
      <w:r>
        <w:rPr>
          <w:color w:val="000000"/>
          <w:lang w:eastAsia="zh-CN"/>
        </w:rPr>
        <w:t>的方法来降低水的硬度；</w:t>
      </w:r>
      <w:r>
        <w:rPr>
          <w:color w:val="000000"/>
          <w:lang w:eastAsia="zh-CN"/>
        </w:rPr>
        <w:t xml:space="preserve">    </w:t>
      </w:r>
    </w:p>
    <w:p w:rsidR="00106818">
      <w:pPr>
        <w:spacing w:after="0"/>
        <w:rPr>
          <w:lang w:eastAsia="zh-CN"/>
        </w:rPr>
      </w:pPr>
      <w:r>
        <w:rPr>
          <w:color w:val="000000"/>
          <w:lang w:eastAsia="zh-CN"/>
        </w:rPr>
        <w:t>（</w:t>
      </w:r>
      <w:r>
        <w:rPr>
          <w:color w:val="000000"/>
          <w:lang w:eastAsia="zh-CN"/>
        </w:rPr>
        <w:t>3</w:t>
      </w:r>
      <w:r>
        <w:rPr>
          <w:color w:val="000000"/>
          <w:lang w:eastAsia="zh-CN"/>
        </w:rPr>
        <w:t>）王明同学为了探究水的组成，邀请你一起参加水的电解实验，观察到两电极上都有气泡冒出，其中正极与负极上的气体体积之比约为</w:t>
      </w:r>
      <w:r>
        <w:rPr>
          <w:color w:val="000000"/>
          <w:lang w:eastAsia="zh-CN"/>
        </w:rPr>
        <w:t>________</w:t>
      </w:r>
      <w:r>
        <w:rPr>
          <w:color w:val="000000"/>
          <w:lang w:eastAsia="zh-CN"/>
        </w:rPr>
        <w:t>，电解水的化学方程式为</w:t>
      </w:r>
      <w:r>
        <w:rPr>
          <w:color w:val="000000"/>
          <w:lang w:eastAsia="zh-CN"/>
        </w:rPr>
        <w:t>________</w:t>
      </w:r>
      <w:r>
        <w:rPr>
          <w:color w:val="000000"/>
          <w:lang w:eastAsia="zh-CN"/>
        </w:rPr>
        <w:t>，正极的气体可用</w:t>
      </w:r>
      <w:r>
        <w:rPr>
          <w:color w:val="000000"/>
          <w:lang w:eastAsia="zh-CN"/>
        </w:rPr>
        <w:t>________</w:t>
      </w:r>
      <w:r>
        <w:rPr>
          <w:color w:val="000000"/>
          <w:lang w:eastAsia="zh-CN"/>
        </w:rPr>
        <w:t>来检验；</w:t>
      </w:r>
      <w:r>
        <w:rPr>
          <w:color w:val="000000"/>
          <w:lang w:eastAsia="zh-CN"/>
        </w:rPr>
        <w:t xml:space="preserve">    </w:t>
      </w:r>
    </w:p>
    <w:p w:rsidR="00106818">
      <w:pPr>
        <w:spacing w:after="0"/>
        <w:rPr>
          <w:lang w:eastAsia="zh-CN"/>
        </w:rPr>
      </w:pPr>
      <w:r>
        <w:rPr>
          <w:color w:val="000000"/>
          <w:lang w:eastAsia="zh-CN"/>
        </w:rPr>
        <w:t>（</w:t>
      </w:r>
      <w:r>
        <w:rPr>
          <w:color w:val="000000"/>
          <w:lang w:eastAsia="zh-CN"/>
        </w:rPr>
        <w:t>4</w:t>
      </w:r>
      <w:r>
        <w:rPr>
          <w:color w:val="000000"/>
          <w:lang w:eastAsia="zh-CN"/>
        </w:rPr>
        <w:t>）</w:t>
      </w:r>
      <w:r>
        <w:rPr>
          <w:color w:val="000000"/>
          <w:lang w:eastAsia="zh-CN"/>
        </w:rPr>
        <w:t>“</w:t>
      </w:r>
      <w:r>
        <w:rPr>
          <w:color w:val="000000"/>
          <w:lang w:eastAsia="zh-CN"/>
        </w:rPr>
        <w:t>节约用水，从我做起．</w:t>
      </w:r>
      <w:r>
        <w:rPr>
          <w:color w:val="000000"/>
          <w:lang w:eastAsia="zh-CN"/>
        </w:rPr>
        <w:t>”</w:t>
      </w:r>
      <w:r>
        <w:rPr>
          <w:color w:val="000000"/>
          <w:lang w:eastAsia="zh-CN"/>
        </w:rPr>
        <w:t>请你任举一例生活中节约用水的措施：</w:t>
      </w:r>
      <w:r>
        <w:rPr>
          <w:color w:val="000000"/>
          <w:lang w:eastAsia="zh-CN"/>
        </w:rPr>
        <w:t>________</w:t>
      </w:r>
      <w:r>
        <w:rPr>
          <w:color w:val="000000"/>
          <w:lang w:eastAsia="zh-CN"/>
        </w:rPr>
        <w:t>．</w:t>
      </w:r>
      <w:r>
        <w:rPr>
          <w:color w:val="000000"/>
          <w:lang w:eastAsia="zh-CN"/>
        </w:rPr>
        <w:t xml:space="preserve">    </w:t>
      </w:r>
    </w:p>
    <w:p w:rsidR="00106818">
      <w:pPr>
        <w:rPr>
          <w:lang w:eastAsia="zh-CN"/>
        </w:rPr>
      </w:pPr>
      <w:r>
        <w:rPr>
          <w:b/>
          <w:bCs/>
          <w:sz w:val="24"/>
          <w:szCs w:val="24"/>
          <w:lang w:eastAsia="zh-CN"/>
        </w:rPr>
        <w:t>四、实验题</w:t>
      </w:r>
      <w:r w:rsidR="001531C9">
        <w:rPr>
          <w:b/>
          <w:bCs/>
          <w:sz w:val="24"/>
          <w:szCs w:val="24"/>
          <w:lang w:eastAsia="zh-CN"/>
        </w:rPr>
        <w:t>（每空</w:t>
      </w:r>
      <w:r w:rsidR="001531C9">
        <w:rPr>
          <w:rFonts w:hint="eastAsia"/>
          <w:b/>
          <w:bCs/>
          <w:sz w:val="24"/>
          <w:szCs w:val="24"/>
          <w:lang w:eastAsia="zh-CN"/>
        </w:rPr>
        <w:t>1</w:t>
      </w:r>
      <w:r w:rsidR="001531C9">
        <w:rPr>
          <w:b/>
          <w:bCs/>
          <w:sz w:val="24"/>
          <w:szCs w:val="24"/>
          <w:lang w:eastAsia="zh-CN"/>
        </w:rPr>
        <w:t>分，共</w:t>
      </w:r>
      <w:r w:rsidR="001531C9">
        <w:rPr>
          <w:rFonts w:hint="eastAsia"/>
          <w:b/>
          <w:bCs/>
          <w:sz w:val="24"/>
          <w:szCs w:val="24"/>
          <w:lang w:eastAsia="zh-CN"/>
        </w:rPr>
        <w:t>17</w:t>
      </w:r>
      <w:r w:rsidR="001531C9">
        <w:rPr>
          <w:b/>
          <w:bCs/>
          <w:sz w:val="24"/>
          <w:szCs w:val="24"/>
          <w:lang w:eastAsia="zh-CN"/>
        </w:rPr>
        <w:t>分）</w:t>
      </w:r>
    </w:p>
    <w:p w:rsidR="00106818">
      <w:pPr>
        <w:spacing w:after="0"/>
        <w:rPr>
          <w:lang w:eastAsia="zh-CN"/>
        </w:rPr>
      </w:pPr>
      <w:r>
        <w:rPr>
          <w:color w:val="000000"/>
          <w:lang w:eastAsia="zh-CN"/>
        </w:rPr>
        <w:t>23.</w:t>
      </w:r>
      <w:r>
        <w:rPr>
          <w:color w:val="000000"/>
          <w:lang w:eastAsia="zh-CN"/>
        </w:rPr>
        <w:t>根据下列实验装置图，按要求回答下列问题：</w:t>
      </w:r>
    </w:p>
    <w:p w:rsidR="00106818">
      <w:pPr>
        <w:spacing w:after="0"/>
      </w:pPr>
      <w:r>
        <w:rPr>
          <w:noProof/>
          <w:lang w:eastAsia="zh-CN"/>
        </w:rPr>
        <w:drawing>
          <wp:inline distT="0" distB="0" distL="0" distR="0">
            <wp:extent cx="5175631" cy="1375080"/>
            <wp:effectExtent l="0" t="0" r="0" b="0"/>
            <wp:docPr id="3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9" cstate="print"/>
                    <a:stretch>
                      <a:fillRect/>
                    </a:stretch>
                  </pic:blipFill>
                  <pic:spPr>
                    <a:xfrm>
                      <a:off x="0" y="0"/>
                      <a:ext cx="5175631" cy="1375080"/>
                    </a:xfrm>
                    <a:prstGeom prst="rect">
                      <a:avLst/>
                    </a:prstGeom>
                  </pic:spPr>
                </pic:pic>
              </a:graphicData>
            </a:graphic>
          </wp:inline>
        </w:drawing>
      </w:r>
    </w:p>
    <w:p w:rsidR="00106818">
      <w:pPr>
        <w:spacing w:after="0"/>
        <w:rPr>
          <w:lang w:eastAsia="zh-CN"/>
        </w:rPr>
      </w:pPr>
      <w:r>
        <w:rPr>
          <w:color w:val="000000"/>
          <w:lang w:eastAsia="zh-CN"/>
        </w:rPr>
        <w:t>（</w:t>
      </w:r>
      <w:r>
        <w:rPr>
          <w:color w:val="000000"/>
          <w:lang w:eastAsia="zh-CN"/>
        </w:rPr>
        <w:t>1</w:t>
      </w:r>
      <w:r>
        <w:rPr>
          <w:color w:val="000000"/>
          <w:lang w:eastAsia="zh-CN"/>
        </w:rPr>
        <w:t>）仪器</w:t>
      </w:r>
      <w:r>
        <w:rPr>
          <w:color w:val="000000"/>
          <w:lang w:eastAsia="zh-CN"/>
        </w:rPr>
        <w:t>a</w:t>
      </w:r>
      <w:r>
        <w:rPr>
          <w:color w:val="000000"/>
          <w:lang w:eastAsia="zh-CN"/>
        </w:rPr>
        <w:t>的名称是</w:t>
      </w:r>
      <w:r>
        <w:rPr>
          <w:color w:val="000000"/>
          <w:lang w:eastAsia="zh-CN"/>
        </w:rPr>
        <w:t>________</w:t>
      </w:r>
      <w:r>
        <w:rPr>
          <w:color w:val="000000"/>
          <w:lang w:eastAsia="zh-CN"/>
        </w:rPr>
        <w:t>。</w:t>
      </w:r>
    </w:p>
    <w:p w:rsidR="00106818">
      <w:pPr>
        <w:spacing w:after="0"/>
        <w:rPr>
          <w:lang w:eastAsia="zh-CN"/>
        </w:rPr>
      </w:pPr>
      <w:r>
        <w:rPr>
          <w:color w:val="000000"/>
          <w:lang w:eastAsia="zh-CN"/>
        </w:rPr>
        <w:t>（</w:t>
      </w:r>
      <w:r>
        <w:rPr>
          <w:color w:val="000000"/>
          <w:lang w:eastAsia="zh-CN"/>
        </w:rPr>
        <w:t>2</w:t>
      </w:r>
      <w:r>
        <w:rPr>
          <w:color w:val="000000"/>
          <w:lang w:eastAsia="zh-CN"/>
        </w:rPr>
        <w:t>）实验室用高锰酸钾制取氧气，反应的化学方程式为</w:t>
      </w:r>
      <w:r>
        <w:rPr>
          <w:color w:val="000000"/>
          <w:lang w:eastAsia="zh-CN"/>
        </w:rPr>
        <w:t>________</w:t>
      </w:r>
      <w:r>
        <w:rPr>
          <w:color w:val="000000"/>
          <w:lang w:eastAsia="zh-CN"/>
        </w:rPr>
        <w:t>，欲收集一瓶较纯净的氧气，应选用的发生和收集装置是</w:t>
      </w:r>
      <w:r>
        <w:rPr>
          <w:color w:val="000000"/>
          <w:lang w:eastAsia="zh-CN"/>
        </w:rPr>
        <w:t>________</w:t>
      </w:r>
      <w:r>
        <w:rPr>
          <w:color w:val="000000"/>
          <w:lang w:eastAsia="zh-CN"/>
        </w:rPr>
        <w:t>。收集满后结束时应先</w:t>
      </w:r>
      <w:r>
        <w:rPr>
          <w:color w:val="000000"/>
          <w:lang w:eastAsia="zh-CN"/>
        </w:rPr>
        <w:t>________</w:t>
      </w:r>
      <w:r>
        <w:rPr>
          <w:color w:val="000000"/>
          <w:lang w:eastAsia="zh-CN"/>
        </w:rPr>
        <w:t>。</w:t>
      </w:r>
    </w:p>
    <w:p w:rsidR="00106818" w:rsidRPr="0027736A">
      <w:pPr>
        <w:spacing w:after="0"/>
        <w:rPr>
          <w:lang w:eastAsia="zh-CN"/>
        </w:rPr>
      </w:pPr>
      <w:r>
        <w:rPr>
          <w:color w:val="000000"/>
          <w:lang w:eastAsia="zh-CN"/>
        </w:rPr>
        <w:t>（</w:t>
      </w:r>
      <w:r>
        <w:rPr>
          <w:color w:val="000000"/>
          <w:lang w:eastAsia="zh-CN"/>
        </w:rPr>
        <w:t>3</w:t>
      </w:r>
      <w:r>
        <w:rPr>
          <w:color w:val="000000"/>
          <w:lang w:eastAsia="zh-CN"/>
        </w:rPr>
        <w:t>）小</w:t>
      </w:r>
      <w:r>
        <w:rPr>
          <w:color w:val="000000"/>
          <w:lang w:eastAsia="zh-CN"/>
        </w:rPr>
        <w:t>明同学</w:t>
      </w:r>
      <w:r>
        <w:rPr>
          <w:color w:val="000000"/>
          <w:lang w:eastAsia="zh-CN"/>
        </w:rPr>
        <w:t>用</w:t>
      </w:r>
      <w:r>
        <w:rPr>
          <w:color w:val="000000"/>
          <w:lang w:eastAsia="zh-CN"/>
        </w:rPr>
        <w:t>F</w:t>
      </w:r>
      <w:r>
        <w:rPr>
          <w:color w:val="000000"/>
          <w:lang w:eastAsia="zh-CN"/>
        </w:rPr>
        <w:t>装置验证二氧化碳的性质，当通入二氧化碳一段时间后，试管</w:t>
      </w:r>
      <w:r>
        <w:rPr>
          <w:color w:val="000000"/>
          <w:lang w:eastAsia="zh-CN"/>
        </w:rPr>
        <w:t>①</w:t>
      </w:r>
      <w:r>
        <w:rPr>
          <w:color w:val="000000"/>
          <w:lang w:eastAsia="zh-CN"/>
        </w:rPr>
        <w:t>中产生的现象是紫色石蕊试液变红，试管</w:t>
      </w:r>
      <w:r>
        <w:rPr>
          <w:color w:val="000000"/>
          <w:lang w:eastAsia="zh-CN"/>
        </w:rPr>
        <w:t>②</w:t>
      </w:r>
      <w:r>
        <w:rPr>
          <w:color w:val="000000"/>
          <w:lang w:eastAsia="zh-CN"/>
        </w:rPr>
        <w:t>中产生的现象是</w:t>
      </w:r>
      <w:r>
        <w:rPr>
          <w:color w:val="000000"/>
          <w:lang w:eastAsia="zh-CN"/>
        </w:rPr>
        <w:t>________</w:t>
      </w:r>
      <w:r>
        <w:rPr>
          <w:color w:val="000000"/>
          <w:lang w:eastAsia="zh-CN"/>
        </w:rPr>
        <w:t>。</w:t>
      </w:r>
    </w:p>
    <w:p w:rsidR="00106818" w:rsidRPr="0027736A">
      <w:pPr>
        <w:spacing w:after="0"/>
        <w:rPr>
          <w:lang w:eastAsia="zh-CN"/>
        </w:rPr>
      </w:pPr>
      <w:r>
        <w:rPr>
          <w:color w:val="000000"/>
          <w:lang w:eastAsia="zh-CN"/>
        </w:rPr>
        <w:t>（</w:t>
      </w:r>
      <w:r>
        <w:rPr>
          <w:color w:val="000000"/>
          <w:lang w:eastAsia="zh-CN"/>
        </w:rPr>
        <w:t>4</w:t>
      </w:r>
      <w:r>
        <w:rPr>
          <w:color w:val="000000"/>
          <w:lang w:eastAsia="zh-CN"/>
        </w:rPr>
        <w:t>）</w:t>
      </w:r>
      <w:r>
        <w:rPr>
          <w:color w:val="000000"/>
          <w:lang w:eastAsia="zh-CN"/>
        </w:rPr>
        <w:t>G</w:t>
      </w:r>
      <w:r>
        <w:rPr>
          <w:color w:val="000000"/>
          <w:lang w:eastAsia="zh-CN"/>
        </w:rPr>
        <w:t>中观察到蜡烛由低到高依次熄灭，说明二氧化碳具有的性质是</w:t>
      </w:r>
      <w:r>
        <w:rPr>
          <w:color w:val="000000"/>
          <w:lang w:eastAsia="zh-CN"/>
        </w:rPr>
        <w:t>________</w:t>
      </w:r>
      <w:r>
        <w:rPr>
          <w:color w:val="000000"/>
          <w:lang w:eastAsia="zh-CN"/>
        </w:rPr>
        <w:t>。</w:t>
      </w:r>
    </w:p>
    <w:p w:rsidR="00106818" w:rsidRPr="0027736A">
      <w:pPr>
        <w:spacing w:after="0"/>
        <w:rPr>
          <w:lang w:eastAsia="zh-CN"/>
        </w:rPr>
      </w:pPr>
      <w:r>
        <w:rPr>
          <w:color w:val="000000"/>
          <w:lang w:eastAsia="zh-CN"/>
        </w:rPr>
        <w:t>（</w:t>
      </w:r>
      <w:r>
        <w:rPr>
          <w:color w:val="000000"/>
          <w:lang w:eastAsia="zh-CN"/>
        </w:rPr>
        <w:t>5</w:t>
      </w:r>
      <w:r>
        <w:rPr>
          <w:color w:val="000000"/>
          <w:lang w:eastAsia="zh-CN"/>
        </w:rPr>
        <w:t>）在实验室里，可用硫化亚铁固体和稀硫酸的反应来制取硫化氢气体，在通常情况下硫化氢是一种无色、有臭鸡蛋气味的有毒气体，能溶于水且水溶液呈酸性，密度比空气大，实验室制取硫化氢应选用的发生装置是</w:t>
      </w:r>
      <w:r>
        <w:rPr>
          <w:color w:val="000000"/>
          <w:lang w:eastAsia="zh-CN"/>
        </w:rPr>
        <w:t>________</w:t>
      </w:r>
      <w:r>
        <w:rPr>
          <w:color w:val="000000"/>
          <w:lang w:eastAsia="zh-CN"/>
        </w:rPr>
        <w:t>（填字母），实验结束后剩余的硫化氢气</w:t>
      </w:r>
      <w:r>
        <w:rPr>
          <w:color w:val="000000"/>
          <w:lang w:eastAsia="zh-CN"/>
        </w:rPr>
        <w:t>体应该</w:t>
      </w:r>
      <w:r>
        <w:rPr>
          <w:color w:val="000000"/>
          <w:lang w:eastAsia="zh-CN"/>
        </w:rPr>
        <w:t>用</w:t>
      </w:r>
      <w:r>
        <w:rPr>
          <w:color w:val="000000"/>
          <w:lang w:eastAsia="zh-CN"/>
        </w:rPr>
        <w:t>________</w:t>
      </w:r>
      <w:r>
        <w:rPr>
          <w:color w:val="000000"/>
          <w:lang w:eastAsia="zh-CN"/>
        </w:rPr>
        <w:t>溶液来吸收。</w:t>
      </w:r>
    </w:p>
    <w:p w:rsidR="00106818">
      <w:pPr>
        <w:spacing w:after="0"/>
        <w:rPr>
          <w:lang w:eastAsia="zh-CN"/>
        </w:rPr>
      </w:pPr>
      <w:r>
        <w:rPr>
          <w:color w:val="000000"/>
          <w:lang w:eastAsia="zh-CN"/>
        </w:rPr>
        <w:t>24.</w:t>
      </w:r>
      <w:r>
        <w:rPr>
          <w:color w:val="000000"/>
          <w:lang w:eastAsia="zh-CN"/>
        </w:rPr>
        <w:t>溶液在日常生活，工农业生产和科学研究中具有广泛的用途．</w:t>
      </w:r>
      <w:r>
        <w:rPr>
          <w:color w:val="000000"/>
          <w:lang w:eastAsia="zh-CN"/>
        </w:rPr>
        <w:t xml:space="preserve">    </w:t>
      </w:r>
    </w:p>
    <w:p w:rsidR="00106818">
      <w:pPr>
        <w:spacing w:after="0"/>
        <w:rPr>
          <w:lang w:eastAsia="zh-CN"/>
        </w:rPr>
      </w:pPr>
      <w:r>
        <w:rPr>
          <w:color w:val="000000"/>
          <w:lang w:eastAsia="zh-CN"/>
        </w:rPr>
        <w:t>（</w:t>
      </w:r>
      <w:r>
        <w:rPr>
          <w:color w:val="000000"/>
          <w:lang w:eastAsia="zh-CN"/>
        </w:rPr>
        <w:t>1</w:t>
      </w:r>
      <w:r>
        <w:rPr>
          <w:color w:val="000000"/>
          <w:lang w:eastAsia="zh-CN"/>
        </w:rPr>
        <w:t>）盛放过碘的汽油溶液的试管内壁往往粘有大量的植物油，可以使用洗涤剂进行清洗，这利用了</w:t>
      </w:r>
      <w:r>
        <w:rPr>
          <w:color w:val="000000"/>
          <w:lang w:eastAsia="zh-CN"/>
        </w:rPr>
        <w:t>________</w:t>
      </w:r>
      <w:r>
        <w:rPr>
          <w:color w:val="000000"/>
          <w:lang w:eastAsia="zh-CN"/>
        </w:rPr>
        <w:t>原理．</w:t>
      </w:r>
      <w:r>
        <w:rPr>
          <w:color w:val="000000"/>
          <w:lang w:eastAsia="zh-CN"/>
        </w:rPr>
        <w:t xml:space="preserve">    </w:t>
      </w:r>
    </w:p>
    <w:p w:rsidR="00106818">
      <w:pPr>
        <w:spacing w:after="0"/>
        <w:rPr>
          <w:lang w:eastAsia="zh-CN"/>
        </w:rPr>
      </w:pPr>
      <w:r>
        <w:rPr>
          <w:color w:val="000000"/>
          <w:lang w:eastAsia="zh-CN"/>
        </w:rPr>
        <w:t>（</w:t>
      </w:r>
      <w:r>
        <w:rPr>
          <w:color w:val="000000"/>
          <w:lang w:eastAsia="zh-CN"/>
        </w:rPr>
        <w:t>2</w:t>
      </w:r>
      <w:r>
        <w:rPr>
          <w:color w:val="000000"/>
          <w:lang w:eastAsia="zh-CN"/>
        </w:rPr>
        <w:t>）在盛有水的烧杯中加入以下某种物质，形成溶液的过程中温度上升，这种物质是</w:t>
      </w:r>
      <w:r>
        <w:rPr>
          <w:color w:val="000000"/>
          <w:u w:val="single"/>
          <w:lang w:eastAsia="zh-CN"/>
        </w:rPr>
        <w:t xml:space="preserve">       </w:t>
      </w:r>
      <w:r>
        <w:rPr>
          <w:color w:val="000000"/>
          <w:lang w:eastAsia="zh-CN"/>
        </w:rPr>
        <w:t>（填字母）</w:t>
      </w:r>
      <w:r>
        <w:rPr>
          <w:color w:val="000000"/>
          <w:lang w:eastAsia="zh-CN"/>
        </w:rPr>
        <w:t xml:space="preserve">            </w:t>
      </w:r>
    </w:p>
    <w:p w:rsidR="00106818">
      <w:pPr>
        <w:spacing w:after="0"/>
        <w:ind w:left="150"/>
        <w:rPr>
          <w:lang w:eastAsia="zh-CN"/>
        </w:rPr>
      </w:pPr>
      <w:r>
        <w:rPr>
          <w:color w:val="000000"/>
          <w:lang w:eastAsia="zh-CN"/>
        </w:rPr>
        <w:t>A. </w:t>
      </w:r>
      <w:r>
        <w:rPr>
          <w:color w:val="000000"/>
          <w:lang w:eastAsia="zh-CN"/>
        </w:rPr>
        <w:t>氯化钠</w:t>
      </w:r>
      <w:r>
        <w:rPr>
          <w:color w:val="000000"/>
          <w:lang w:eastAsia="zh-CN"/>
        </w:rPr>
        <w:t>                                    </w:t>
      </w:r>
      <w:r>
        <w:rPr>
          <w:noProof/>
          <w:lang w:eastAsia="zh-CN"/>
        </w:rPr>
        <w:drawing>
          <wp:inline distT="0" distB="0" distL="0" distR="0">
            <wp:extent cx="28651" cy="38202"/>
            <wp:effectExtent l="0" t="0" r="0" b="0"/>
            <wp:docPr id="3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5" cstate="print"/>
                    <a:stretch>
                      <a:fillRect/>
                    </a:stretch>
                  </pic:blipFill>
                  <pic:spPr>
                    <a:xfrm>
                      <a:off x="0" y="0"/>
                      <a:ext cx="28651" cy="38202"/>
                    </a:xfrm>
                    <a:prstGeom prst="rect">
                      <a:avLst/>
                    </a:prstGeom>
                  </pic:spPr>
                </pic:pic>
              </a:graphicData>
            </a:graphic>
          </wp:inline>
        </w:drawing>
      </w:r>
      <w:r>
        <w:rPr>
          <w:color w:val="000000"/>
          <w:lang w:eastAsia="zh-CN"/>
        </w:rPr>
        <w:t>B. </w:t>
      </w:r>
      <w:r>
        <w:rPr>
          <w:color w:val="000000"/>
          <w:lang w:eastAsia="zh-CN"/>
        </w:rPr>
        <w:t>硝酸铵</w:t>
      </w:r>
      <w:r>
        <w:rPr>
          <w:color w:val="000000"/>
          <w:lang w:eastAsia="zh-CN"/>
        </w:rPr>
        <w:t>                                    </w:t>
      </w:r>
      <w:r>
        <w:rPr>
          <w:noProof/>
          <w:lang w:eastAsia="zh-CN"/>
        </w:rPr>
        <w:drawing>
          <wp:inline distT="0" distB="0" distL="0" distR="0">
            <wp:extent cx="28651" cy="38202"/>
            <wp:effectExtent l="0" t="0" r="0" b="0"/>
            <wp:docPr id="3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5" cstate="print"/>
                    <a:stretch>
                      <a:fillRect/>
                    </a:stretch>
                  </pic:blipFill>
                  <pic:spPr>
                    <a:xfrm>
                      <a:off x="0" y="0"/>
                      <a:ext cx="28651" cy="38202"/>
                    </a:xfrm>
                    <a:prstGeom prst="rect">
                      <a:avLst/>
                    </a:prstGeom>
                  </pic:spPr>
                </pic:pic>
              </a:graphicData>
            </a:graphic>
          </wp:inline>
        </w:drawing>
      </w:r>
      <w:r>
        <w:rPr>
          <w:color w:val="000000"/>
          <w:lang w:eastAsia="zh-CN"/>
        </w:rPr>
        <w:t>C. </w:t>
      </w:r>
      <w:r>
        <w:rPr>
          <w:color w:val="000000"/>
          <w:lang w:eastAsia="zh-CN"/>
        </w:rPr>
        <w:t>氢氧化钠</w:t>
      </w:r>
    </w:p>
    <w:p w:rsidR="00106818">
      <w:pPr>
        <w:spacing w:after="0"/>
        <w:rPr>
          <w:lang w:eastAsia="zh-CN"/>
        </w:rPr>
      </w:pPr>
      <w:r>
        <w:rPr>
          <w:color w:val="000000"/>
          <w:lang w:eastAsia="zh-CN"/>
        </w:rPr>
        <w:t>（</w:t>
      </w:r>
      <w:r>
        <w:rPr>
          <w:color w:val="000000"/>
          <w:lang w:eastAsia="zh-CN"/>
        </w:rPr>
        <w:t>3</w:t>
      </w:r>
      <w:r>
        <w:rPr>
          <w:color w:val="000000"/>
          <w:lang w:eastAsia="zh-CN"/>
        </w:rPr>
        <w:t>）某同学在实验室用氯化钠固体和蒸馏水配制</w:t>
      </w:r>
      <w:r>
        <w:rPr>
          <w:color w:val="000000"/>
          <w:lang w:eastAsia="zh-CN"/>
        </w:rPr>
        <w:t>50g</w:t>
      </w:r>
      <w:r>
        <w:rPr>
          <w:color w:val="000000"/>
          <w:lang w:eastAsia="zh-CN"/>
        </w:rPr>
        <w:t>质量分数为</w:t>
      </w:r>
      <w:r>
        <w:rPr>
          <w:color w:val="000000"/>
          <w:lang w:eastAsia="zh-CN"/>
        </w:rPr>
        <w:t>6%</w:t>
      </w:r>
      <w:r>
        <w:rPr>
          <w:color w:val="000000"/>
          <w:lang w:eastAsia="zh-CN"/>
        </w:rPr>
        <w:t>的氯化钠溶液时，涉及以下实验步骤：</w:t>
      </w:r>
      <w:r>
        <w:rPr>
          <w:color w:val="000000"/>
          <w:lang w:eastAsia="zh-CN"/>
        </w:rPr>
        <w:t>①</w:t>
      </w:r>
      <w:r>
        <w:rPr>
          <w:color w:val="000000"/>
          <w:lang w:eastAsia="zh-CN"/>
        </w:rPr>
        <w:t>溶解</w:t>
      </w:r>
      <w:r>
        <w:rPr>
          <w:color w:val="000000"/>
          <w:lang w:eastAsia="zh-CN"/>
        </w:rPr>
        <w:t>②</w:t>
      </w:r>
      <w:r>
        <w:rPr>
          <w:color w:val="000000"/>
          <w:lang w:eastAsia="zh-CN"/>
        </w:rPr>
        <w:t>称量和量取</w:t>
      </w:r>
      <w:r>
        <w:rPr>
          <w:color w:val="000000"/>
          <w:lang w:eastAsia="zh-CN"/>
        </w:rPr>
        <w:t>③</w:t>
      </w:r>
      <w:r>
        <w:rPr>
          <w:color w:val="000000"/>
          <w:lang w:eastAsia="zh-CN"/>
        </w:rPr>
        <w:t>计算</w:t>
      </w:r>
      <w:r>
        <w:rPr>
          <w:color w:val="000000"/>
          <w:lang w:eastAsia="zh-CN"/>
        </w:rPr>
        <w:t>④</w:t>
      </w:r>
      <w:r>
        <w:rPr>
          <w:color w:val="000000"/>
          <w:lang w:eastAsia="zh-CN"/>
        </w:rPr>
        <w:t>装入试剂瓶并贴好标签，配制该溶液正确的实验步骤顺序是</w:t>
      </w:r>
      <w:r>
        <w:rPr>
          <w:color w:val="000000"/>
          <w:lang w:eastAsia="zh-CN"/>
        </w:rPr>
        <w:t>________</w:t>
      </w:r>
      <w:r>
        <w:rPr>
          <w:color w:val="000000"/>
          <w:lang w:eastAsia="zh-CN"/>
        </w:rPr>
        <w:t>（填序号），若配置该溶液的过程中，对量筒进行俯视读数，则测定结果将会</w:t>
      </w:r>
      <w:r>
        <w:rPr>
          <w:color w:val="000000"/>
          <w:lang w:eastAsia="zh-CN"/>
        </w:rPr>
        <w:t>________</w:t>
      </w:r>
      <w:r>
        <w:rPr>
          <w:color w:val="000000"/>
          <w:lang w:eastAsia="zh-CN"/>
        </w:rPr>
        <w:t>（填</w:t>
      </w:r>
      <w:r>
        <w:rPr>
          <w:color w:val="000000"/>
          <w:lang w:eastAsia="zh-CN"/>
        </w:rPr>
        <w:t>“</w:t>
      </w:r>
      <w:r>
        <w:rPr>
          <w:color w:val="000000"/>
          <w:lang w:eastAsia="zh-CN"/>
        </w:rPr>
        <w:t>偏大</w:t>
      </w:r>
      <w:r>
        <w:rPr>
          <w:color w:val="000000"/>
          <w:lang w:eastAsia="zh-CN"/>
        </w:rPr>
        <w:t>”</w:t>
      </w:r>
      <w:r>
        <w:rPr>
          <w:color w:val="000000"/>
          <w:lang w:eastAsia="zh-CN"/>
        </w:rPr>
        <w:t>、</w:t>
      </w:r>
      <w:r>
        <w:rPr>
          <w:color w:val="000000"/>
          <w:lang w:eastAsia="zh-CN"/>
        </w:rPr>
        <w:t>“</w:t>
      </w:r>
      <w:r>
        <w:rPr>
          <w:color w:val="000000"/>
          <w:lang w:eastAsia="zh-CN"/>
        </w:rPr>
        <w:t>不变</w:t>
      </w:r>
      <w:r>
        <w:rPr>
          <w:color w:val="000000"/>
          <w:lang w:eastAsia="zh-CN"/>
        </w:rPr>
        <w:t>”</w:t>
      </w:r>
      <w:r>
        <w:rPr>
          <w:color w:val="000000"/>
          <w:lang w:eastAsia="zh-CN"/>
        </w:rPr>
        <w:t>或</w:t>
      </w:r>
      <w:r>
        <w:rPr>
          <w:color w:val="000000"/>
          <w:lang w:eastAsia="zh-CN"/>
        </w:rPr>
        <w:t>“</w:t>
      </w:r>
      <w:r>
        <w:rPr>
          <w:color w:val="000000"/>
          <w:lang w:eastAsia="zh-CN"/>
        </w:rPr>
        <w:t>偏大</w:t>
      </w:r>
      <w:r>
        <w:rPr>
          <w:color w:val="000000"/>
          <w:lang w:eastAsia="zh-CN"/>
        </w:rPr>
        <w:t>”</w:t>
      </w:r>
      <w:r>
        <w:rPr>
          <w:color w:val="000000"/>
          <w:lang w:eastAsia="zh-CN"/>
        </w:rPr>
        <w:t>）．</w:t>
      </w:r>
      <w:r>
        <w:rPr>
          <w:color w:val="000000"/>
          <w:lang w:eastAsia="zh-CN"/>
        </w:rPr>
        <w:t xml:space="preserve">    </w:t>
      </w:r>
    </w:p>
    <w:p w:rsidR="00106818">
      <w:pPr>
        <w:spacing w:after="0"/>
        <w:rPr>
          <w:lang w:eastAsia="zh-CN"/>
        </w:rPr>
      </w:pPr>
      <w:r>
        <w:rPr>
          <w:color w:val="000000"/>
          <w:lang w:eastAsia="zh-CN"/>
        </w:rPr>
        <w:t>（</w:t>
      </w:r>
      <w:r>
        <w:rPr>
          <w:color w:val="000000"/>
          <w:lang w:eastAsia="zh-CN"/>
        </w:rPr>
        <w:t>4</w:t>
      </w:r>
      <w:r>
        <w:rPr>
          <w:color w:val="000000"/>
          <w:lang w:eastAsia="zh-CN"/>
        </w:rPr>
        <w:t>）某注射用药液的配制方法如下：</w:t>
      </w:r>
      <w:r>
        <w:rPr>
          <w:color w:val="000000"/>
          <w:lang w:eastAsia="zh-CN"/>
        </w:rPr>
        <w:t xml:space="preserve">  </w:t>
      </w:r>
    </w:p>
    <w:p w:rsidR="00106818">
      <w:pPr>
        <w:spacing w:after="0"/>
        <w:rPr>
          <w:lang w:eastAsia="zh-CN"/>
        </w:rPr>
      </w:pPr>
      <w:r>
        <w:rPr>
          <w:color w:val="000000"/>
          <w:lang w:eastAsia="zh-CN"/>
        </w:rPr>
        <w:t>①</w:t>
      </w:r>
      <w:r>
        <w:rPr>
          <w:color w:val="000000"/>
          <w:lang w:eastAsia="zh-CN"/>
        </w:rPr>
        <w:t>把</w:t>
      </w:r>
      <w:r>
        <w:rPr>
          <w:color w:val="000000"/>
          <w:lang w:eastAsia="zh-CN"/>
        </w:rPr>
        <w:t>1.0g</w:t>
      </w:r>
      <w:r>
        <w:rPr>
          <w:color w:val="000000"/>
          <w:lang w:eastAsia="zh-CN"/>
        </w:rPr>
        <w:t>药品溶于水配制成</w:t>
      </w:r>
      <w:r>
        <w:rPr>
          <w:color w:val="000000"/>
          <w:lang w:eastAsia="zh-CN"/>
        </w:rPr>
        <w:t>4.0mL</w:t>
      </w:r>
      <w:r>
        <w:rPr>
          <w:color w:val="000000"/>
          <w:lang w:eastAsia="zh-CN"/>
        </w:rPr>
        <w:t>溶液</w:t>
      </w:r>
      <w:r>
        <w:rPr>
          <w:color w:val="000000"/>
          <w:lang w:eastAsia="zh-CN"/>
        </w:rPr>
        <w:t>a</w:t>
      </w:r>
      <w:r>
        <w:rPr>
          <w:color w:val="000000"/>
          <w:lang w:eastAsia="zh-CN"/>
        </w:rPr>
        <w:t>；</w:t>
      </w:r>
    </w:p>
    <w:p w:rsidR="00106818">
      <w:pPr>
        <w:spacing w:after="0"/>
        <w:rPr>
          <w:lang w:eastAsia="zh-CN"/>
        </w:rPr>
      </w:pPr>
      <w:r>
        <w:rPr>
          <w:color w:val="000000"/>
          <w:lang w:eastAsia="zh-CN"/>
        </w:rPr>
        <w:t>②</w:t>
      </w:r>
      <w:r>
        <w:rPr>
          <w:color w:val="000000"/>
          <w:lang w:eastAsia="zh-CN"/>
        </w:rPr>
        <w:t>取</w:t>
      </w:r>
      <w:r>
        <w:rPr>
          <w:color w:val="000000"/>
          <w:lang w:eastAsia="zh-CN"/>
        </w:rPr>
        <w:t>0.4mL</w:t>
      </w:r>
      <w:r>
        <w:rPr>
          <w:color w:val="000000"/>
          <w:lang w:eastAsia="zh-CN"/>
        </w:rPr>
        <w:t>溶液</w:t>
      </w:r>
      <w:r>
        <w:rPr>
          <w:color w:val="000000"/>
          <w:lang w:eastAsia="zh-CN"/>
        </w:rPr>
        <w:t>a</w:t>
      </w:r>
      <w:r>
        <w:rPr>
          <w:color w:val="000000"/>
          <w:lang w:eastAsia="zh-CN"/>
        </w:rPr>
        <w:t>，加水稀释至</w:t>
      </w:r>
      <w:r>
        <w:rPr>
          <w:color w:val="000000"/>
          <w:lang w:eastAsia="zh-CN"/>
        </w:rPr>
        <w:t>1.0mL</w:t>
      </w:r>
      <w:r>
        <w:rPr>
          <w:color w:val="000000"/>
          <w:lang w:eastAsia="zh-CN"/>
        </w:rPr>
        <w:t>，得溶液</w:t>
      </w:r>
      <w:r>
        <w:rPr>
          <w:color w:val="000000"/>
          <w:lang w:eastAsia="zh-CN"/>
        </w:rPr>
        <w:t>b</w:t>
      </w:r>
      <w:r>
        <w:rPr>
          <w:color w:val="000000"/>
          <w:lang w:eastAsia="zh-CN"/>
        </w:rPr>
        <w:t>．</w:t>
      </w:r>
    </w:p>
    <w:p w:rsidR="00106818">
      <w:pPr>
        <w:spacing w:after="0"/>
        <w:rPr>
          <w:lang w:eastAsia="zh-CN"/>
        </w:rPr>
      </w:pPr>
      <w:r>
        <w:rPr>
          <w:color w:val="000000"/>
          <w:lang w:eastAsia="zh-CN"/>
        </w:rPr>
        <w:t>由于在配制过程汇总药液很稀，其密度都可近似</w:t>
      </w:r>
      <w:r>
        <w:rPr>
          <w:color w:val="000000"/>
          <w:lang w:eastAsia="zh-CN"/>
        </w:rPr>
        <w:t>看做</w:t>
      </w:r>
      <w:r>
        <w:rPr>
          <w:color w:val="000000"/>
          <w:lang w:eastAsia="zh-CN"/>
        </w:rPr>
        <w:t>1g/cm</w:t>
      </w:r>
      <w:r>
        <w:rPr>
          <w:color w:val="000000"/>
          <w:vertAlign w:val="superscript"/>
          <w:lang w:eastAsia="zh-CN"/>
        </w:rPr>
        <w:t>2</w:t>
      </w:r>
      <w:r>
        <w:rPr>
          <w:color w:val="000000"/>
          <w:lang w:eastAsia="zh-CN"/>
        </w:rPr>
        <w:t xml:space="preserve">  </w:t>
      </w:r>
      <w:r>
        <w:rPr>
          <w:color w:val="000000"/>
          <w:lang w:eastAsia="zh-CN"/>
        </w:rPr>
        <w:t>，</w:t>
      </w:r>
      <w:r>
        <w:rPr>
          <w:color w:val="000000"/>
          <w:lang w:eastAsia="zh-CN"/>
        </w:rPr>
        <w:t xml:space="preserve"> </w:t>
      </w:r>
      <w:r>
        <w:rPr>
          <w:color w:val="000000"/>
          <w:lang w:eastAsia="zh-CN"/>
        </w:rPr>
        <w:t>则最终得到的药液（溶液</w:t>
      </w:r>
      <w:r>
        <w:rPr>
          <w:color w:val="000000"/>
          <w:lang w:eastAsia="zh-CN"/>
        </w:rPr>
        <w:t>b</w:t>
      </w:r>
      <w:r>
        <w:rPr>
          <w:color w:val="000000"/>
          <w:lang w:eastAsia="zh-CN"/>
        </w:rPr>
        <w:t>）中溶质的质量分数为</w:t>
      </w:r>
      <w:r>
        <w:rPr>
          <w:color w:val="000000"/>
          <w:lang w:eastAsia="zh-CN"/>
        </w:rPr>
        <w:t>________</w:t>
      </w:r>
      <w:r>
        <w:rPr>
          <w:color w:val="000000"/>
          <w:lang w:eastAsia="zh-CN"/>
        </w:rPr>
        <w:t>．</w:t>
      </w:r>
    </w:p>
    <w:p w:rsidR="00106818">
      <w:pPr>
        <w:spacing w:after="0"/>
        <w:rPr>
          <w:lang w:eastAsia="zh-CN"/>
        </w:rPr>
      </w:pPr>
      <w:r>
        <w:rPr>
          <w:color w:val="000000"/>
          <w:lang w:eastAsia="zh-CN"/>
        </w:rPr>
        <w:t>25.</w:t>
      </w:r>
      <w:r>
        <w:rPr>
          <w:color w:val="000000"/>
          <w:lang w:eastAsia="zh-CN"/>
        </w:rPr>
        <w:t>实验室用石灰水而不用氢氧化钠溶液鉴定二氧化碳．氢氧化钠能否与二氧化碳反应？</w:t>
      </w:r>
    </w:p>
    <w:p w:rsidR="00106818" w:rsidRPr="0027736A">
      <w:pPr>
        <w:spacing w:after="0"/>
        <w:rPr>
          <w:lang w:eastAsia="zh-CN"/>
        </w:rPr>
      </w:pPr>
      <w:r>
        <w:rPr>
          <w:color w:val="000000"/>
          <w:lang w:eastAsia="zh-CN"/>
        </w:rPr>
        <w:t>（</w:t>
      </w:r>
      <w:r>
        <w:rPr>
          <w:color w:val="000000"/>
          <w:lang w:eastAsia="zh-CN"/>
        </w:rPr>
        <w:t>1</w:t>
      </w:r>
      <w:r>
        <w:rPr>
          <w:color w:val="000000"/>
          <w:lang w:eastAsia="zh-CN"/>
        </w:rPr>
        <w:t>）【查阅资料】</w:t>
      </w:r>
      <w:r>
        <w:rPr>
          <w:color w:val="000000"/>
          <w:lang w:eastAsia="zh-CN"/>
        </w:rPr>
        <w:t>①</w:t>
      </w:r>
      <w:r>
        <w:rPr>
          <w:color w:val="000000"/>
          <w:lang w:eastAsia="zh-CN"/>
        </w:rPr>
        <w:t>氢氧化钠溶液与二氧化碳反应生成易溶的碳酸钠，碳酸钠在二氧化碳过量的条件下继续与水和二氧化碳反应生成碳酸氢钠</w:t>
      </w:r>
      <w:r>
        <w:rPr>
          <w:color w:val="000000"/>
          <w:lang w:eastAsia="zh-CN"/>
        </w:rPr>
        <w:t>②</w:t>
      </w:r>
      <w:r>
        <w:rPr>
          <w:color w:val="000000"/>
          <w:lang w:eastAsia="zh-CN"/>
        </w:rPr>
        <w:t>碳酸钠和碳酸氢钠性质对比如表</w:t>
      </w:r>
    </w:p>
    <w:tbl>
      <w:tblPr>
        <w:tblW w:w="0" w:type="auto"/>
        <w:tblInd w:w="115" w:type="dxa"/>
        <w:tblBorders>
          <w:top w:val="inset" w:sz="8" w:space="0" w:color="000000"/>
          <w:left w:val="inset" w:sz="8" w:space="0" w:color="000000"/>
          <w:bottom w:val="inset" w:sz="8" w:space="0" w:color="000000"/>
          <w:right w:val="inset" w:sz="8" w:space="0" w:color="000000"/>
        </w:tblBorders>
        <w:tblLook w:val="04A0"/>
      </w:tblPr>
      <w:tblGrid>
        <w:gridCol w:w="4020"/>
        <w:gridCol w:w="1710"/>
        <w:gridCol w:w="2337"/>
      </w:tblGrid>
      <w:tr>
        <w:tblPrEx>
          <w:tblW w:w="0" w:type="auto"/>
          <w:tblInd w:w="115" w:type="dxa"/>
          <w:tblBorders>
            <w:top w:val="inset" w:sz="8" w:space="0" w:color="000000"/>
            <w:left w:val="inset" w:sz="8" w:space="0" w:color="000000"/>
            <w:bottom w:val="inset" w:sz="8" w:space="0" w:color="000000"/>
            <w:right w:val="inset" w:sz="8" w:space="0" w:color="000000"/>
          </w:tblBorders>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06818">
            <w:pPr>
              <w:spacing w:after="0"/>
              <w:jc w:val="center"/>
            </w:pPr>
            <w:r>
              <w:rPr>
                <w:color w:val="000000"/>
              </w:rPr>
              <w:t>操作</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06818">
            <w:pPr>
              <w:spacing w:after="0"/>
              <w:jc w:val="center"/>
            </w:pPr>
            <w:r>
              <w:rPr>
                <w:color w:val="000000"/>
              </w:rPr>
              <w:t>NaHCO</w:t>
            </w:r>
            <w:r>
              <w:rPr>
                <w:color w:val="000000"/>
                <w:vertAlign w:val="subscript"/>
              </w:rPr>
              <w:t>3</w:t>
            </w:r>
            <w:r>
              <w:rPr>
                <w:color w:val="000000"/>
              </w:rPr>
              <w:t>溶液</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06818">
            <w:pPr>
              <w:spacing w:after="0"/>
              <w:jc w:val="center"/>
            </w:pPr>
            <w:r>
              <w:rPr>
                <w:color w:val="000000"/>
              </w:rPr>
              <w:t>Na</w:t>
            </w:r>
            <w:r>
              <w:rPr>
                <w:color w:val="000000"/>
                <w:vertAlign w:val="subscript"/>
              </w:rPr>
              <w:t>2</w:t>
            </w:r>
            <w:r>
              <w:rPr>
                <w:color w:val="000000"/>
              </w:rPr>
              <w:t>CO</w:t>
            </w:r>
            <w:r>
              <w:rPr>
                <w:color w:val="000000"/>
                <w:vertAlign w:val="subscript"/>
              </w:rPr>
              <w:t>3</w:t>
            </w:r>
            <w:r>
              <w:rPr>
                <w:color w:val="000000"/>
              </w:rPr>
              <w:t>溶液</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06818">
            <w:pPr>
              <w:spacing w:after="0"/>
              <w:jc w:val="center"/>
            </w:pPr>
            <w:r>
              <w:rPr>
                <w:color w:val="000000"/>
              </w:rPr>
              <w:t>加入稀盐酸</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06818">
            <w:pPr>
              <w:spacing w:after="0"/>
              <w:jc w:val="center"/>
            </w:pPr>
            <w:r>
              <w:rPr>
                <w:color w:val="000000"/>
              </w:rPr>
              <w:t>产生气泡</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06818">
            <w:pPr>
              <w:spacing w:after="0"/>
              <w:jc w:val="center"/>
            </w:pPr>
            <w:r>
              <w:rPr>
                <w:color w:val="000000"/>
              </w:rPr>
              <w:t>产生气泡</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06818">
            <w:pPr>
              <w:spacing w:after="0"/>
              <w:jc w:val="center"/>
            </w:pPr>
            <w:r>
              <w:rPr>
                <w:color w:val="000000"/>
              </w:rPr>
              <w:t>加入稀</w:t>
            </w:r>
            <w:r>
              <w:rPr>
                <w:color w:val="000000"/>
              </w:rPr>
              <w:t>CaCl</w:t>
            </w:r>
            <w:r>
              <w:rPr>
                <w:color w:val="000000"/>
                <w:vertAlign w:val="subscript"/>
              </w:rPr>
              <w:t>2</w:t>
            </w:r>
            <w:r>
              <w:rPr>
                <w:color w:val="000000"/>
              </w:rPr>
              <w:t>溶液</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06818">
            <w:pPr>
              <w:spacing w:after="0"/>
              <w:jc w:val="center"/>
            </w:pPr>
            <w:r>
              <w:rPr>
                <w:color w:val="000000"/>
              </w:rPr>
              <w:t>无明显变化</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06818">
            <w:pPr>
              <w:spacing w:after="0"/>
              <w:jc w:val="center"/>
            </w:pPr>
            <w:r>
              <w:rPr>
                <w:color w:val="000000"/>
              </w:rPr>
              <w:t>________</w:t>
            </w:r>
            <w:r>
              <w:rPr>
                <w:color w:val="000000"/>
              </w:rPr>
              <w:t>（</w:t>
            </w:r>
            <w:r>
              <w:rPr>
                <w:color w:val="000000"/>
              </w:rPr>
              <w:t>填写现象</w:t>
            </w:r>
            <w:r>
              <w:rPr>
                <w:color w:val="000000"/>
              </w:rPr>
              <w:t>））</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06818">
            <w:pPr>
              <w:spacing w:after="0"/>
              <w:jc w:val="center"/>
              <w:rPr>
                <w:lang w:eastAsia="zh-CN"/>
              </w:rPr>
            </w:pPr>
            <w:r>
              <w:rPr>
                <w:color w:val="000000"/>
                <w:lang w:eastAsia="zh-CN"/>
              </w:rPr>
              <w:t>加热溶液至沸腾，并将气体通入澄清石灰水</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06818">
            <w:pPr>
              <w:spacing w:after="0"/>
              <w:jc w:val="center"/>
            </w:pPr>
            <w:r>
              <w:rPr>
                <w:color w:val="000000"/>
              </w:rPr>
              <w:t>澄清石灰水变浑浊</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06818">
            <w:pPr>
              <w:spacing w:after="0"/>
              <w:jc w:val="center"/>
              <w:rPr>
                <w:lang w:eastAsia="zh-CN"/>
              </w:rPr>
            </w:pPr>
            <w:r>
              <w:rPr>
                <w:color w:val="000000"/>
                <w:lang w:eastAsia="zh-CN"/>
              </w:rPr>
              <w:t>澄清石灰水无明显变化</w:t>
            </w:r>
          </w:p>
        </w:tc>
      </w:tr>
    </w:tbl>
    <w:p w:rsidR="00106818">
      <w:pPr>
        <w:spacing w:after="0"/>
      </w:pPr>
      <w:r>
        <w:rPr>
          <w:color w:val="000000"/>
        </w:rPr>
        <w:t>【</w:t>
      </w:r>
      <w:r>
        <w:rPr>
          <w:color w:val="000000"/>
        </w:rPr>
        <w:t>进行实验</w:t>
      </w:r>
      <w:r>
        <w:rPr>
          <w:color w:val="000000"/>
        </w:rPr>
        <w:t>】</w:t>
      </w:r>
    </w:p>
    <w:tbl>
      <w:tblPr>
        <w:tblW w:w="0" w:type="auto"/>
        <w:tblInd w:w="115" w:type="dxa"/>
        <w:tblBorders>
          <w:top w:val="inset" w:sz="8" w:space="0" w:color="000000"/>
          <w:left w:val="inset" w:sz="8" w:space="0" w:color="000000"/>
          <w:bottom w:val="inset" w:sz="8" w:space="0" w:color="000000"/>
          <w:right w:val="inset" w:sz="8" w:space="0" w:color="000000"/>
        </w:tblBorders>
        <w:tblLook w:val="04A0"/>
      </w:tblPr>
      <w:tblGrid>
        <w:gridCol w:w="2151"/>
        <w:gridCol w:w="870"/>
        <w:gridCol w:w="5487"/>
      </w:tblGrid>
      <w:tr>
        <w:tblPrEx>
          <w:tblW w:w="0" w:type="auto"/>
          <w:tblInd w:w="115" w:type="dxa"/>
          <w:tblBorders>
            <w:top w:val="inset" w:sz="8" w:space="0" w:color="000000"/>
            <w:left w:val="inset" w:sz="8" w:space="0" w:color="000000"/>
            <w:bottom w:val="inset" w:sz="8" w:space="0" w:color="000000"/>
            <w:right w:val="inset" w:sz="8" w:space="0" w:color="000000"/>
          </w:tblBorders>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06818">
            <w:pPr>
              <w:spacing w:after="0"/>
              <w:jc w:val="center"/>
            </w:pPr>
            <w:r>
              <w:rPr>
                <w:color w:val="000000"/>
              </w:rPr>
              <w:t>实验操作</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06818">
            <w:pPr>
              <w:spacing w:after="0"/>
              <w:jc w:val="center"/>
            </w:pPr>
            <w:r>
              <w:rPr>
                <w:color w:val="000000"/>
              </w:rPr>
              <w:t>实验现象</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06818">
            <w:pPr>
              <w:spacing w:after="0"/>
              <w:jc w:val="center"/>
            </w:pPr>
            <w:r>
              <w:rPr>
                <w:color w:val="000000"/>
              </w:rPr>
              <w:t>结论及化学方程式</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06818">
            <w:pPr>
              <w:spacing w:after="0"/>
              <w:jc w:val="center"/>
            </w:pPr>
            <w:r>
              <w:rPr>
                <w:noProof/>
                <w:lang w:eastAsia="zh-CN"/>
              </w:rPr>
              <w:drawing>
                <wp:inline distT="0" distB="0" distL="0" distR="0">
                  <wp:extent cx="1346429" cy="1040854"/>
                  <wp:effectExtent l="0" t="0" r="0" b="0"/>
                  <wp:docPr id="4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20" cstate="print"/>
                          <a:stretch>
                            <a:fillRect/>
                          </a:stretch>
                        </pic:blipFill>
                        <pic:spPr>
                          <a:xfrm>
                            <a:off x="0" y="0"/>
                            <a:ext cx="1346429" cy="1040854"/>
                          </a:xfrm>
                          <a:prstGeom prst="rect">
                            <a:avLst/>
                          </a:prstGeom>
                        </pic:spPr>
                      </pic:pic>
                    </a:graphicData>
                  </a:graphic>
                </wp:inline>
              </w:drawing>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06818">
            <w:pPr>
              <w:spacing w:after="0"/>
              <w:jc w:val="center"/>
            </w:pPr>
          </w:p>
          <w:p w:rsidR="00106818">
            <w:pPr>
              <w:spacing w:after="0"/>
              <w:jc w:val="center"/>
            </w:pPr>
            <w:r>
              <w:rPr>
                <w:color w:val="000000"/>
              </w:rPr>
              <w:t>________</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06818">
            <w:pPr>
              <w:spacing w:after="0"/>
              <w:jc w:val="center"/>
              <w:rPr>
                <w:lang w:eastAsia="zh-CN"/>
              </w:rPr>
            </w:pPr>
            <w:r>
              <w:rPr>
                <w:color w:val="000000"/>
                <w:lang w:eastAsia="zh-CN"/>
              </w:rPr>
              <w:t>氢氧化钠与二氧化碳反应生成碳酸钠．反应方程式</w:t>
            </w:r>
            <w:r>
              <w:rPr>
                <w:color w:val="000000"/>
                <w:lang w:eastAsia="zh-CN"/>
              </w:rPr>
              <w:t>________</w:t>
            </w:r>
          </w:p>
        </w:tc>
      </w:tr>
    </w:tbl>
    <w:p w:rsidR="00106818">
      <w:pPr>
        <w:spacing w:after="0"/>
        <w:rPr>
          <w:lang w:eastAsia="zh-CN"/>
        </w:rPr>
      </w:pPr>
      <w:r>
        <w:rPr>
          <w:color w:val="000000"/>
          <w:lang w:eastAsia="zh-CN"/>
        </w:rPr>
        <w:t>【实验反思】学习小组讨论，认为产生此实验现象的原因可能有两种：一种是</w:t>
      </w:r>
      <w:r>
        <w:rPr>
          <w:color w:val="000000"/>
          <w:lang w:eastAsia="zh-CN"/>
        </w:rPr>
        <w:t>NaOH</w:t>
      </w:r>
      <w:r>
        <w:rPr>
          <w:color w:val="000000"/>
          <w:lang w:eastAsia="zh-CN"/>
        </w:rPr>
        <w:t>与</w:t>
      </w:r>
      <w:r>
        <w:rPr>
          <w:color w:val="000000"/>
          <w:lang w:eastAsia="zh-CN"/>
        </w:rPr>
        <w:t>CO</w:t>
      </w:r>
      <w:r>
        <w:rPr>
          <w:color w:val="000000"/>
          <w:vertAlign w:val="subscript"/>
          <w:lang w:eastAsia="zh-CN"/>
        </w:rPr>
        <w:t>2</w:t>
      </w:r>
      <w:r>
        <w:rPr>
          <w:color w:val="000000"/>
          <w:lang w:eastAsia="zh-CN"/>
        </w:rPr>
        <w:t>发生了反应；另一种是</w:t>
      </w:r>
      <w:r>
        <w:rPr>
          <w:color w:val="000000"/>
          <w:lang w:eastAsia="zh-CN"/>
        </w:rPr>
        <w:t>________</w:t>
      </w:r>
    </w:p>
    <w:p w:rsidR="00106818">
      <w:pPr>
        <w:spacing w:after="0"/>
        <w:rPr>
          <w:lang w:eastAsia="zh-CN"/>
        </w:rPr>
      </w:pPr>
      <w:r>
        <w:rPr>
          <w:color w:val="000000"/>
          <w:lang w:eastAsia="zh-CN"/>
        </w:rPr>
        <w:t>（</w:t>
      </w:r>
      <w:r>
        <w:rPr>
          <w:color w:val="000000"/>
          <w:lang w:eastAsia="zh-CN"/>
        </w:rPr>
        <w:t>2</w:t>
      </w:r>
      <w:r>
        <w:rPr>
          <w:color w:val="000000"/>
          <w:lang w:eastAsia="zh-CN"/>
        </w:rPr>
        <w:t>）为了进一步验证</w:t>
      </w:r>
      <w:r>
        <w:rPr>
          <w:color w:val="000000"/>
          <w:lang w:eastAsia="zh-CN"/>
        </w:rPr>
        <w:t>CO</w:t>
      </w:r>
      <w:r>
        <w:rPr>
          <w:color w:val="000000"/>
          <w:vertAlign w:val="subscript"/>
          <w:lang w:eastAsia="zh-CN"/>
        </w:rPr>
        <w:t>2</w:t>
      </w:r>
      <w:r>
        <w:rPr>
          <w:color w:val="000000"/>
          <w:lang w:eastAsia="zh-CN"/>
        </w:rPr>
        <w:t>与</w:t>
      </w:r>
      <w:r>
        <w:rPr>
          <w:color w:val="000000"/>
          <w:lang w:eastAsia="zh-CN"/>
        </w:rPr>
        <w:t>NaOH</w:t>
      </w:r>
      <w:r>
        <w:rPr>
          <w:color w:val="000000"/>
          <w:lang w:eastAsia="zh-CN"/>
        </w:rPr>
        <w:t>溶液已经发生反应，请你设计一个简单的实验检验生成的新物质．</w:t>
      </w:r>
    </w:p>
    <w:tbl>
      <w:tblPr>
        <w:tblW w:w="0" w:type="auto"/>
        <w:tblInd w:w="115" w:type="dxa"/>
        <w:tblBorders>
          <w:top w:val="inset" w:sz="8" w:space="0" w:color="000000"/>
          <w:left w:val="inset" w:sz="8" w:space="0" w:color="000000"/>
          <w:bottom w:val="inset" w:sz="8" w:space="0" w:color="000000"/>
          <w:right w:val="inset" w:sz="8" w:space="0" w:color="000000"/>
        </w:tblBorders>
        <w:tblLook w:val="04A0"/>
      </w:tblPr>
      <w:tblGrid>
        <w:gridCol w:w="870"/>
        <w:gridCol w:w="870"/>
        <w:gridCol w:w="2259"/>
      </w:tblGrid>
      <w:tr>
        <w:tblPrEx>
          <w:tblW w:w="0" w:type="auto"/>
          <w:tblInd w:w="115" w:type="dxa"/>
          <w:tblBorders>
            <w:top w:val="inset" w:sz="8" w:space="0" w:color="000000"/>
            <w:left w:val="inset" w:sz="8" w:space="0" w:color="000000"/>
            <w:bottom w:val="inset" w:sz="8" w:space="0" w:color="000000"/>
            <w:right w:val="inset" w:sz="8" w:space="0" w:color="000000"/>
          </w:tblBorders>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06818">
            <w:pPr>
              <w:spacing w:after="0"/>
              <w:jc w:val="center"/>
            </w:pPr>
            <w:r>
              <w:rPr>
                <w:color w:val="000000"/>
              </w:rPr>
              <w:t>实验步骤</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06818">
            <w:pPr>
              <w:spacing w:after="0"/>
              <w:jc w:val="center"/>
            </w:pPr>
            <w:r>
              <w:rPr>
                <w:color w:val="000000"/>
              </w:rPr>
              <w:t>实验现象</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06818">
            <w:pPr>
              <w:spacing w:after="0"/>
              <w:jc w:val="center"/>
            </w:pPr>
            <w:r>
              <w:rPr>
                <w:color w:val="000000"/>
              </w:rPr>
              <w:t>解释与结论</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06818">
            <w:pPr>
              <w:spacing w:after="0"/>
              <w:jc w:val="center"/>
            </w:pPr>
            <w:r>
              <w:rPr>
                <w:color w:val="000000"/>
              </w:rPr>
              <w:t>________</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06818">
            <w:pPr>
              <w:spacing w:after="0"/>
              <w:jc w:val="center"/>
            </w:pPr>
            <w:r>
              <w:rPr>
                <w:color w:val="000000"/>
              </w:rPr>
              <w:t>________</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06818">
            <w:pPr>
              <w:spacing w:after="0"/>
              <w:jc w:val="center"/>
              <w:rPr>
                <w:lang w:eastAsia="zh-CN"/>
              </w:rPr>
            </w:pPr>
            <w:r>
              <w:rPr>
                <w:color w:val="000000"/>
                <w:lang w:eastAsia="zh-CN"/>
              </w:rPr>
              <w:t>NaOH</w:t>
            </w:r>
            <w:r>
              <w:rPr>
                <w:color w:val="000000"/>
                <w:lang w:eastAsia="zh-CN"/>
              </w:rPr>
              <w:t>与</w:t>
            </w:r>
            <w:r>
              <w:rPr>
                <w:color w:val="000000"/>
                <w:lang w:eastAsia="zh-CN"/>
              </w:rPr>
              <w:t>CO</w:t>
            </w:r>
            <w:r>
              <w:rPr>
                <w:color w:val="000000"/>
                <w:vertAlign w:val="subscript"/>
                <w:lang w:eastAsia="zh-CN"/>
              </w:rPr>
              <w:t>2</w:t>
            </w:r>
            <w:r>
              <w:rPr>
                <w:color w:val="000000"/>
                <w:lang w:eastAsia="zh-CN"/>
              </w:rPr>
              <w:t>发生了反应</w:t>
            </w:r>
          </w:p>
        </w:tc>
      </w:tr>
    </w:tbl>
    <w:p w:rsidR="00106818">
      <w:pPr>
        <w:spacing w:after="0"/>
        <w:rPr>
          <w:lang w:eastAsia="zh-CN"/>
        </w:rPr>
      </w:pPr>
      <w:r>
        <w:rPr>
          <w:color w:val="000000"/>
          <w:lang w:eastAsia="zh-CN"/>
        </w:rPr>
        <w:t>（</w:t>
      </w:r>
      <w:r>
        <w:rPr>
          <w:color w:val="000000"/>
          <w:lang w:eastAsia="zh-CN"/>
        </w:rPr>
        <w:t>3</w:t>
      </w:r>
      <w:r>
        <w:rPr>
          <w:color w:val="000000"/>
          <w:lang w:eastAsia="zh-CN"/>
        </w:rPr>
        <w:t>）【实验拓展】该小组同学将二氧化碳通入氢氧化钠溶液中，利用数字化技术测定溶液</w:t>
      </w:r>
      <w:r>
        <w:rPr>
          <w:color w:val="000000"/>
          <w:lang w:eastAsia="zh-CN"/>
        </w:rPr>
        <w:t>pH</w:t>
      </w:r>
      <w:r>
        <w:rPr>
          <w:color w:val="000000"/>
          <w:lang w:eastAsia="zh-CN"/>
        </w:rPr>
        <w:t>值变化，待完全反应后，观察到溶液中逸出大量气泡，</w:t>
      </w:r>
      <w:r>
        <w:rPr>
          <w:color w:val="000000"/>
          <w:lang w:eastAsia="zh-CN"/>
        </w:rPr>
        <w:t>pH</w:t>
      </w:r>
      <w:r>
        <w:rPr>
          <w:color w:val="000000"/>
          <w:lang w:eastAsia="zh-CN"/>
        </w:rPr>
        <w:t>出现两段</w:t>
      </w:r>
      <w:r>
        <w:rPr>
          <w:color w:val="000000"/>
          <w:lang w:eastAsia="zh-CN"/>
        </w:rPr>
        <w:t>S</w:t>
      </w:r>
      <w:r>
        <w:rPr>
          <w:color w:val="000000"/>
          <w:lang w:eastAsia="zh-CN"/>
        </w:rPr>
        <w:t>型变化曲线．</w:t>
      </w:r>
    </w:p>
    <w:p w:rsidR="00106818">
      <w:pPr>
        <w:spacing w:after="0"/>
      </w:pPr>
      <w:r>
        <w:rPr>
          <w:noProof/>
          <w:lang w:eastAsia="zh-CN"/>
        </w:rPr>
        <w:drawing>
          <wp:inline distT="0" distB="0" distL="0" distR="0">
            <wp:extent cx="2778798" cy="1747495"/>
            <wp:effectExtent l="0" t="0" r="0" b="0"/>
            <wp:docPr id="4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21" cstate="print"/>
                    <a:stretch>
                      <a:fillRect/>
                    </a:stretch>
                  </pic:blipFill>
                  <pic:spPr>
                    <a:xfrm>
                      <a:off x="0" y="0"/>
                      <a:ext cx="2778798" cy="1747495"/>
                    </a:xfrm>
                    <a:prstGeom prst="rect">
                      <a:avLst/>
                    </a:prstGeom>
                  </pic:spPr>
                </pic:pic>
              </a:graphicData>
            </a:graphic>
          </wp:inline>
        </w:drawing>
      </w:r>
    </w:p>
    <w:p w:rsidR="00106818">
      <w:pPr>
        <w:spacing w:after="0"/>
        <w:rPr>
          <w:lang w:eastAsia="zh-CN"/>
        </w:rPr>
      </w:pPr>
      <w:r>
        <w:rPr>
          <w:color w:val="000000"/>
          <w:lang w:eastAsia="zh-CN"/>
        </w:rPr>
        <w:t>【实验分析】</w:t>
      </w:r>
      <w:r>
        <w:rPr>
          <w:color w:val="000000"/>
          <w:lang w:eastAsia="zh-CN"/>
        </w:rPr>
        <w:t>AB</w:t>
      </w:r>
      <w:r>
        <w:rPr>
          <w:color w:val="000000"/>
          <w:lang w:eastAsia="zh-CN"/>
        </w:rPr>
        <w:t>段变化</w:t>
      </w:r>
      <w:r>
        <w:rPr>
          <w:color w:val="000000"/>
          <w:lang w:eastAsia="zh-CN"/>
        </w:rPr>
        <w:t>的原因可能是</w:t>
      </w:r>
      <w:r>
        <w:rPr>
          <w:color w:val="000000"/>
          <w:lang w:eastAsia="zh-CN"/>
        </w:rPr>
        <w:t>________</w:t>
      </w:r>
      <w:r>
        <w:rPr>
          <w:color w:val="000000"/>
          <w:lang w:eastAsia="zh-CN"/>
        </w:rPr>
        <w:t>．</w:t>
      </w:r>
      <w:r>
        <w:rPr>
          <w:color w:val="000000"/>
          <w:lang w:eastAsia="zh-CN"/>
        </w:rPr>
        <w:t>BC</w:t>
      </w:r>
      <w:r>
        <w:rPr>
          <w:color w:val="000000"/>
          <w:lang w:eastAsia="zh-CN"/>
        </w:rPr>
        <w:t>段变化</w:t>
      </w:r>
      <w:r>
        <w:rPr>
          <w:color w:val="000000"/>
          <w:lang w:eastAsia="zh-CN"/>
        </w:rPr>
        <w:t>的原因可能是</w:t>
      </w:r>
      <w:r>
        <w:rPr>
          <w:color w:val="000000"/>
          <w:lang w:eastAsia="zh-CN"/>
        </w:rPr>
        <w:t>________</w:t>
      </w:r>
      <w:r>
        <w:rPr>
          <w:color w:val="000000"/>
          <w:lang w:eastAsia="zh-CN"/>
        </w:rPr>
        <w:t>．</w:t>
      </w:r>
    </w:p>
    <w:p w:rsidR="00106818">
      <w:pPr>
        <w:spacing w:after="0"/>
        <w:rPr>
          <w:lang w:eastAsia="zh-CN"/>
        </w:rPr>
      </w:pPr>
      <w:r>
        <w:rPr>
          <w:color w:val="000000"/>
          <w:lang w:eastAsia="zh-CN"/>
        </w:rPr>
        <w:t>（</w:t>
      </w:r>
      <w:r>
        <w:rPr>
          <w:color w:val="000000"/>
          <w:lang w:eastAsia="zh-CN"/>
        </w:rPr>
        <w:t>4</w:t>
      </w:r>
      <w:r>
        <w:rPr>
          <w:color w:val="000000"/>
          <w:lang w:eastAsia="zh-CN"/>
        </w:rPr>
        <w:t>）利用实验验证变化后的产物，实验操作为</w:t>
      </w:r>
      <w:r>
        <w:rPr>
          <w:color w:val="000000"/>
          <w:lang w:eastAsia="zh-CN"/>
        </w:rPr>
        <w:t>________</w:t>
      </w:r>
      <w:r>
        <w:rPr>
          <w:color w:val="000000"/>
          <w:lang w:eastAsia="zh-CN"/>
        </w:rPr>
        <w:t>．实验现象是</w:t>
      </w:r>
      <w:r>
        <w:rPr>
          <w:color w:val="000000"/>
          <w:lang w:eastAsia="zh-CN"/>
        </w:rPr>
        <w:t>________</w:t>
      </w:r>
      <w:r>
        <w:rPr>
          <w:color w:val="000000"/>
          <w:lang w:eastAsia="zh-CN"/>
        </w:rPr>
        <w:t>．</w:t>
      </w:r>
    </w:p>
    <w:p w:rsidR="00106818">
      <w:pPr>
        <w:rPr>
          <w:lang w:eastAsia="zh-CN"/>
        </w:rPr>
      </w:pPr>
      <w:r>
        <w:rPr>
          <w:b/>
          <w:bCs/>
          <w:sz w:val="24"/>
          <w:szCs w:val="24"/>
          <w:lang w:eastAsia="zh-CN"/>
        </w:rPr>
        <w:t>五、计算题</w:t>
      </w:r>
      <w:r w:rsidR="001531C9">
        <w:rPr>
          <w:b/>
          <w:bCs/>
          <w:sz w:val="24"/>
          <w:szCs w:val="24"/>
          <w:lang w:eastAsia="zh-CN"/>
        </w:rPr>
        <w:t>（</w:t>
      </w:r>
      <w:r w:rsidR="001531C9">
        <w:rPr>
          <w:rFonts w:hint="eastAsia"/>
          <w:b/>
          <w:bCs/>
          <w:sz w:val="24"/>
          <w:szCs w:val="24"/>
          <w:lang w:eastAsia="zh-CN"/>
        </w:rPr>
        <w:t>26</w:t>
      </w:r>
      <w:r w:rsidR="001531C9">
        <w:rPr>
          <w:rFonts w:hint="eastAsia"/>
          <w:b/>
          <w:bCs/>
          <w:sz w:val="24"/>
          <w:szCs w:val="24"/>
          <w:lang w:eastAsia="zh-CN"/>
        </w:rPr>
        <w:t>题</w:t>
      </w:r>
      <w:r w:rsidR="001531C9">
        <w:rPr>
          <w:rFonts w:hint="eastAsia"/>
          <w:b/>
          <w:bCs/>
          <w:sz w:val="24"/>
          <w:szCs w:val="24"/>
          <w:lang w:eastAsia="zh-CN"/>
        </w:rPr>
        <w:t>10</w:t>
      </w:r>
      <w:r w:rsidR="001531C9">
        <w:rPr>
          <w:rFonts w:hint="eastAsia"/>
          <w:b/>
          <w:bCs/>
          <w:sz w:val="24"/>
          <w:szCs w:val="24"/>
          <w:lang w:eastAsia="zh-CN"/>
        </w:rPr>
        <w:t>分，</w:t>
      </w:r>
      <w:r w:rsidR="001531C9">
        <w:rPr>
          <w:rFonts w:hint="eastAsia"/>
          <w:b/>
          <w:bCs/>
          <w:sz w:val="24"/>
          <w:szCs w:val="24"/>
          <w:lang w:eastAsia="zh-CN"/>
        </w:rPr>
        <w:t>27</w:t>
      </w:r>
      <w:r w:rsidR="001531C9">
        <w:rPr>
          <w:rFonts w:hint="eastAsia"/>
          <w:b/>
          <w:bCs/>
          <w:sz w:val="24"/>
          <w:szCs w:val="24"/>
          <w:lang w:eastAsia="zh-CN"/>
        </w:rPr>
        <w:t>题</w:t>
      </w:r>
      <w:r w:rsidR="001531C9">
        <w:rPr>
          <w:rFonts w:hint="eastAsia"/>
          <w:b/>
          <w:bCs/>
          <w:sz w:val="24"/>
          <w:szCs w:val="24"/>
          <w:lang w:eastAsia="zh-CN"/>
        </w:rPr>
        <w:t>6</w:t>
      </w:r>
      <w:r w:rsidR="001531C9">
        <w:rPr>
          <w:rFonts w:hint="eastAsia"/>
          <w:b/>
          <w:bCs/>
          <w:sz w:val="24"/>
          <w:szCs w:val="24"/>
          <w:lang w:eastAsia="zh-CN"/>
        </w:rPr>
        <w:t>分，共</w:t>
      </w:r>
      <w:r w:rsidR="001531C9">
        <w:rPr>
          <w:rFonts w:hint="eastAsia"/>
          <w:b/>
          <w:bCs/>
          <w:sz w:val="24"/>
          <w:szCs w:val="24"/>
          <w:lang w:eastAsia="zh-CN"/>
        </w:rPr>
        <w:t>16</w:t>
      </w:r>
      <w:r w:rsidR="001531C9">
        <w:rPr>
          <w:rFonts w:hint="eastAsia"/>
          <w:b/>
          <w:bCs/>
          <w:sz w:val="24"/>
          <w:szCs w:val="24"/>
          <w:lang w:eastAsia="zh-CN"/>
        </w:rPr>
        <w:t>分</w:t>
      </w:r>
      <w:r w:rsidR="001531C9">
        <w:rPr>
          <w:b/>
          <w:bCs/>
          <w:sz w:val="24"/>
          <w:szCs w:val="24"/>
          <w:lang w:eastAsia="zh-CN"/>
        </w:rPr>
        <w:t>）</w:t>
      </w:r>
    </w:p>
    <w:p w:rsidR="00106818">
      <w:pPr>
        <w:spacing w:after="0"/>
        <w:rPr>
          <w:lang w:eastAsia="zh-CN"/>
        </w:rPr>
      </w:pPr>
      <w:r>
        <w:rPr>
          <w:color w:val="000000"/>
          <w:lang w:eastAsia="zh-CN"/>
        </w:rPr>
        <w:t>26.“</w:t>
      </w:r>
      <w:r>
        <w:rPr>
          <w:color w:val="000000"/>
          <w:lang w:eastAsia="zh-CN"/>
        </w:rPr>
        <w:t>化学</w:t>
      </w:r>
      <w:r>
        <w:rPr>
          <w:color w:val="000000"/>
          <w:lang w:eastAsia="zh-CN"/>
        </w:rPr>
        <w:t>——</w:t>
      </w:r>
      <w:r>
        <w:rPr>
          <w:color w:val="000000"/>
          <w:lang w:eastAsia="zh-CN"/>
        </w:rPr>
        <w:t>我们的生活，我们的未来。</w:t>
      </w:r>
      <w:r>
        <w:rPr>
          <w:color w:val="000000"/>
          <w:lang w:eastAsia="zh-CN"/>
        </w:rPr>
        <w:t xml:space="preserve">”    </w:t>
      </w:r>
    </w:p>
    <w:p w:rsidR="00106818">
      <w:pPr>
        <w:spacing w:after="0"/>
        <w:rPr>
          <w:lang w:eastAsia="zh-CN"/>
        </w:rPr>
      </w:pPr>
      <w:r>
        <w:rPr>
          <w:color w:val="000000"/>
          <w:lang w:eastAsia="zh-CN"/>
        </w:rPr>
        <w:t>（</w:t>
      </w:r>
      <w:r>
        <w:rPr>
          <w:color w:val="000000"/>
          <w:lang w:eastAsia="zh-CN"/>
        </w:rPr>
        <w:t>1</w:t>
      </w:r>
      <w:r>
        <w:rPr>
          <w:color w:val="000000"/>
          <w:lang w:eastAsia="zh-CN"/>
        </w:rPr>
        <w:t>）</w:t>
      </w:r>
      <w:r>
        <w:rPr>
          <w:color w:val="000000"/>
          <w:lang w:eastAsia="zh-CN"/>
        </w:rPr>
        <w:t>“</w:t>
      </w:r>
      <w:r>
        <w:rPr>
          <w:color w:val="000000"/>
          <w:lang w:eastAsia="zh-CN"/>
        </w:rPr>
        <w:t>化学使天更蓝，地更绿，水更清。</w:t>
      </w:r>
      <w:r>
        <w:rPr>
          <w:color w:val="000000"/>
          <w:lang w:eastAsia="zh-CN"/>
        </w:rPr>
        <w:t>”</w:t>
      </w:r>
    </w:p>
    <w:p w:rsidR="00106818">
      <w:pPr>
        <w:spacing w:after="0"/>
        <w:rPr>
          <w:lang w:eastAsia="zh-CN"/>
        </w:rPr>
      </w:pPr>
      <w:r>
        <w:rPr>
          <w:color w:val="000000"/>
          <w:lang w:eastAsia="zh-CN"/>
        </w:rPr>
        <w:t>①</w:t>
      </w:r>
      <w:r>
        <w:rPr>
          <w:color w:val="000000"/>
          <w:lang w:eastAsia="zh-CN"/>
        </w:rPr>
        <w:t>汽车尾气处理装置能使某些有毒气体转化为无毒气体：</w:t>
      </w:r>
      <w:r>
        <w:rPr>
          <w:color w:val="000000"/>
          <w:lang w:eastAsia="zh-CN"/>
        </w:rPr>
        <w:t>2NO+2CO→N</w:t>
      </w:r>
      <w:r>
        <w:rPr>
          <w:color w:val="000000"/>
          <w:vertAlign w:val="subscript"/>
          <w:lang w:eastAsia="zh-CN"/>
        </w:rPr>
        <w:t>2</w:t>
      </w:r>
      <w:r>
        <w:rPr>
          <w:color w:val="000000"/>
          <w:lang w:eastAsia="zh-CN"/>
        </w:rPr>
        <w:t>+2CO</w:t>
      </w:r>
      <w:r>
        <w:rPr>
          <w:color w:val="000000"/>
          <w:vertAlign w:val="subscript"/>
          <w:lang w:eastAsia="zh-CN"/>
        </w:rPr>
        <w:t>2</w:t>
      </w:r>
      <w:r>
        <w:rPr>
          <w:color w:val="000000"/>
          <w:lang w:eastAsia="zh-CN"/>
        </w:rPr>
        <w:t>。该反应涉及的物质中，</w:t>
      </w:r>
      <w:r>
        <w:rPr>
          <w:color w:val="000000"/>
          <w:lang w:eastAsia="zh-CN"/>
        </w:rPr>
        <w:t>________</w:t>
      </w:r>
      <w:r>
        <w:rPr>
          <w:color w:val="000000"/>
          <w:lang w:eastAsia="zh-CN"/>
        </w:rPr>
        <w:t>是空气中含量最多的气体，</w:t>
      </w:r>
      <w:r>
        <w:rPr>
          <w:color w:val="000000"/>
          <w:lang w:eastAsia="zh-CN"/>
        </w:rPr>
        <w:t>________</w:t>
      </w:r>
      <w:r>
        <w:rPr>
          <w:color w:val="000000"/>
          <w:lang w:eastAsia="zh-CN"/>
        </w:rPr>
        <w:t>是光合作用的原料，能使血红蛋白失去供氧能力的是</w:t>
      </w:r>
      <w:r>
        <w:rPr>
          <w:color w:val="000000"/>
          <w:lang w:eastAsia="zh-CN"/>
        </w:rPr>
        <w:t>________</w:t>
      </w:r>
      <w:r>
        <w:rPr>
          <w:color w:val="000000"/>
          <w:lang w:eastAsia="zh-CN"/>
        </w:rPr>
        <w:t>。</w:t>
      </w:r>
    </w:p>
    <w:p w:rsidR="00106818">
      <w:pPr>
        <w:spacing w:after="0"/>
        <w:rPr>
          <w:lang w:eastAsia="zh-CN"/>
        </w:rPr>
      </w:pPr>
      <w:r>
        <w:rPr>
          <w:color w:val="000000"/>
          <w:lang w:eastAsia="zh-CN"/>
        </w:rPr>
        <w:t>②</w:t>
      </w:r>
      <w:r>
        <w:rPr>
          <w:color w:val="000000"/>
          <w:lang w:eastAsia="zh-CN"/>
        </w:rPr>
        <w:t>硬水会给生产和生活带来许多不便和安全隐患，可以用</w:t>
      </w:r>
      <w:r>
        <w:rPr>
          <w:color w:val="000000"/>
          <w:lang w:eastAsia="zh-CN"/>
        </w:rPr>
        <w:t>________</w:t>
      </w:r>
      <w:r>
        <w:rPr>
          <w:color w:val="000000"/>
          <w:lang w:eastAsia="zh-CN"/>
        </w:rPr>
        <w:t>区分硬水和软水；用</w:t>
      </w:r>
      <w:r>
        <w:rPr>
          <w:color w:val="000000"/>
          <w:lang w:eastAsia="zh-CN"/>
        </w:rPr>
        <w:t>NH</w:t>
      </w:r>
      <w:r>
        <w:rPr>
          <w:color w:val="000000"/>
          <w:vertAlign w:val="subscript"/>
          <w:lang w:eastAsia="zh-CN"/>
        </w:rPr>
        <w:t>2</w:t>
      </w:r>
      <w:r>
        <w:rPr>
          <w:color w:val="000000"/>
          <w:lang w:eastAsia="zh-CN"/>
        </w:rPr>
        <w:t>Cl</w:t>
      </w:r>
      <w:r>
        <w:rPr>
          <w:color w:val="000000"/>
          <w:lang w:eastAsia="zh-CN"/>
        </w:rPr>
        <w:t>消毒，反应为</w:t>
      </w:r>
      <w:r>
        <w:rPr>
          <w:color w:val="000000"/>
          <w:lang w:eastAsia="zh-CN"/>
        </w:rPr>
        <w:t>NH</w:t>
      </w:r>
      <w:r>
        <w:rPr>
          <w:color w:val="000000"/>
          <w:vertAlign w:val="subscript"/>
          <w:lang w:eastAsia="zh-CN"/>
        </w:rPr>
        <w:t>2</w:t>
      </w:r>
      <w:r>
        <w:rPr>
          <w:color w:val="000000"/>
          <w:lang w:eastAsia="zh-CN"/>
        </w:rPr>
        <w:t>Cl+H</w:t>
      </w:r>
      <w:r>
        <w:rPr>
          <w:color w:val="000000"/>
          <w:vertAlign w:val="subscript"/>
          <w:lang w:eastAsia="zh-CN"/>
        </w:rPr>
        <w:t>2</w:t>
      </w:r>
      <w:r>
        <w:rPr>
          <w:color w:val="000000"/>
          <w:lang w:eastAsia="zh-CN"/>
        </w:rPr>
        <w:t>O = NH</w:t>
      </w:r>
      <w:r>
        <w:rPr>
          <w:color w:val="000000"/>
          <w:vertAlign w:val="subscript"/>
          <w:lang w:eastAsia="zh-CN"/>
        </w:rPr>
        <w:t>3</w:t>
      </w:r>
      <w:r>
        <w:rPr>
          <w:color w:val="000000"/>
          <w:lang w:eastAsia="zh-CN"/>
        </w:rPr>
        <w:t>+HClO,</w:t>
      </w:r>
      <w:r>
        <w:rPr>
          <w:color w:val="000000"/>
          <w:lang w:eastAsia="zh-CN"/>
        </w:rPr>
        <w:t>反应中的</w:t>
      </w:r>
      <w:r>
        <w:rPr>
          <w:color w:val="000000"/>
          <w:lang w:eastAsia="zh-CN"/>
        </w:rPr>
        <w:t>Cl</w:t>
      </w:r>
      <w:r>
        <w:rPr>
          <w:color w:val="000000"/>
          <w:lang w:eastAsia="zh-CN"/>
        </w:rPr>
        <w:t>的化合价</w:t>
      </w:r>
      <w:r>
        <w:rPr>
          <w:color w:val="000000"/>
          <w:lang w:eastAsia="zh-CN"/>
        </w:rPr>
        <w:t>________(</w:t>
      </w:r>
      <w:r>
        <w:rPr>
          <w:color w:val="000000"/>
          <w:lang w:eastAsia="zh-CN"/>
        </w:rPr>
        <w:t>选填：升高、降低、不变</w:t>
      </w:r>
      <w:r>
        <w:rPr>
          <w:color w:val="000000"/>
          <w:lang w:eastAsia="zh-CN"/>
        </w:rPr>
        <w:t>)</w:t>
      </w:r>
      <w:r>
        <w:rPr>
          <w:color w:val="000000"/>
          <w:lang w:eastAsia="zh-CN"/>
        </w:rPr>
        <w:t>。</w:t>
      </w:r>
    </w:p>
    <w:p w:rsidR="00106818">
      <w:pPr>
        <w:spacing w:after="0"/>
        <w:rPr>
          <w:lang w:eastAsia="zh-CN"/>
        </w:rPr>
      </w:pPr>
      <w:r>
        <w:rPr>
          <w:color w:val="000000"/>
          <w:lang w:eastAsia="zh-CN"/>
        </w:rPr>
        <w:t>③</w:t>
      </w:r>
      <w:r>
        <w:rPr>
          <w:color w:val="000000"/>
          <w:lang w:eastAsia="zh-CN"/>
        </w:rPr>
        <w:t>下图表示自来水消毒过程中发生的一个反应的微观过程：</w:t>
      </w:r>
    </w:p>
    <w:p w:rsidR="00106818">
      <w:pPr>
        <w:spacing w:after="0"/>
      </w:pPr>
      <w:r>
        <w:rPr>
          <w:noProof/>
          <w:lang w:eastAsia="zh-CN"/>
        </w:rPr>
        <w:drawing>
          <wp:inline distT="0" distB="0" distL="0" distR="0">
            <wp:extent cx="3676421" cy="954913"/>
            <wp:effectExtent l="0" t="0" r="0" b="0"/>
            <wp:docPr id="4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22" cstate="print"/>
                    <a:stretch>
                      <a:fillRect/>
                    </a:stretch>
                  </pic:blipFill>
                  <pic:spPr>
                    <a:xfrm>
                      <a:off x="0" y="0"/>
                      <a:ext cx="3676421" cy="954913"/>
                    </a:xfrm>
                    <a:prstGeom prst="rect">
                      <a:avLst/>
                    </a:prstGeom>
                  </pic:spPr>
                </pic:pic>
              </a:graphicData>
            </a:graphic>
          </wp:inline>
        </w:drawing>
      </w:r>
    </w:p>
    <w:p w:rsidR="00106818">
      <w:pPr>
        <w:spacing w:after="0"/>
        <w:rPr>
          <w:lang w:eastAsia="zh-CN"/>
        </w:rPr>
      </w:pPr>
      <w:r>
        <w:rPr>
          <w:color w:val="000000"/>
          <w:lang w:eastAsia="zh-CN"/>
        </w:rPr>
        <w:t>上述物质中，</w:t>
      </w:r>
      <w:r>
        <w:rPr>
          <w:color w:val="000000"/>
          <w:lang w:eastAsia="zh-CN"/>
        </w:rPr>
        <w:t xml:space="preserve"> C</w:t>
      </w:r>
      <w:r>
        <w:rPr>
          <w:color w:val="000000"/>
          <w:lang w:eastAsia="zh-CN"/>
        </w:rPr>
        <w:t>的化学式是</w:t>
      </w:r>
      <w:r>
        <w:rPr>
          <w:color w:val="000000"/>
          <w:lang w:eastAsia="zh-CN"/>
        </w:rPr>
        <w:t>________</w:t>
      </w:r>
      <w:r>
        <w:rPr>
          <w:color w:val="000000"/>
          <w:lang w:eastAsia="zh-CN"/>
        </w:rPr>
        <w:t>；初步判断物质</w:t>
      </w:r>
      <w:r>
        <w:rPr>
          <w:color w:val="000000"/>
          <w:lang w:eastAsia="zh-CN"/>
        </w:rPr>
        <w:t>D</w:t>
      </w:r>
      <w:r>
        <w:rPr>
          <w:color w:val="000000"/>
          <w:lang w:eastAsia="zh-CN"/>
        </w:rPr>
        <w:t>中一定含有的一种元素是</w:t>
      </w:r>
      <w:r>
        <w:rPr>
          <w:color w:val="000000"/>
          <w:lang w:eastAsia="zh-CN"/>
        </w:rPr>
        <w:t>________</w:t>
      </w:r>
      <w:r>
        <w:rPr>
          <w:color w:val="000000"/>
          <w:lang w:eastAsia="zh-CN"/>
        </w:rPr>
        <w:t>。</w:t>
      </w:r>
    </w:p>
    <w:p w:rsidR="00106818">
      <w:pPr>
        <w:spacing w:after="0"/>
        <w:rPr>
          <w:lang w:eastAsia="zh-CN"/>
        </w:rPr>
      </w:pPr>
      <w:r>
        <w:rPr>
          <w:color w:val="000000"/>
          <w:lang w:eastAsia="zh-CN"/>
        </w:rPr>
        <w:t>④</w:t>
      </w:r>
      <w:r>
        <w:rPr>
          <w:color w:val="000000"/>
          <w:lang w:eastAsia="zh-CN"/>
        </w:rPr>
        <w:t>农业和园林浇灌植物时，将大水漫灌改为喷灌、滴灌的目的是</w:t>
      </w:r>
      <w:r>
        <w:rPr>
          <w:color w:val="000000"/>
          <w:lang w:eastAsia="zh-CN"/>
        </w:rPr>
        <w:t>________</w:t>
      </w:r>
      <w:r>
        <w:rPr>
          <w:color w:val="000000"/>
          <w:lang w:eastAsia="zh-CN"/>
        </w:rPr>
        <w:t>；</w:t>
      </w:r>
    </w:p>
    <w:p w:rsidR="00106818">
      <w:pPr>
        <w:spacing w:after="0"/>
        <w:rPr>
          <w:lang w:eastAsia="zh-CN"/>
        </w:rPr>
      </w:pPr>
      <w:r>
        <w:rPr>
          <w:color w:val="000000"/>
          <w:lang w:eastAsia="zh-CN"/>
        </w:rPr>
        <w:t>（</w:t>
      </w:r>
      <w:r>
        <w:rPr>
          <w:color w:val="000000"/>
          <w:lang w:eastAsia="zh-CN"/>
        </w:rPr>
        <w:t>2</w:t>
      </w:r>
      <w:r>
        <w:rPr>
          <w:color w:val="000000"/>
          <w:lang w:eastAsia="zh-CN"/>
        </w:rPr>
        <w:t>）</w:t>
      </w:r>
      <w:r>
        <w:rPr>
          <w:color w:val="000000"/>
          <w:lang w:eastAsia="zh-CN"/>
        </w:rPr>
        <w:t>“</w:t>
      </w:r>
      <w:r>
        <w:rPr>
          <w:color w:val="000000"/>
          <w:lang w:eastAsia="zh-CN"/>
        </w:rPr>
        <w:t>化学为人类提供动力。</w:t>
      </w:r>
      <w:r>
        <w:rPr>
          <w:color w:val="000000"/>
          <w:lang w:eastAsia="zh-CN"/>
        </w:rPr>
        <w:t>”</w:t>
      </w:r>
      <w:r>
        <w:rPr>
          <w:color w:val="000000"/>
          <w:lang w:eastAsia="zh-CN"/>
        </w:rPr>
        <w:t>氢能属于</w:t>
      </w:r>
      <w:r>
        <w:rPr>
          <w:color w:val="000000"/>
          <w:u w:val="single"/>
          <w:lang w:eastAsia="zh-CN"/>
        </w:rPr>
        <w:t xml:space="preserve">     </w:t>
      </w:r>
      <w:r>
        <w:rPr>
          <w:color w:val="000000"/>
          <w:lang w:eastAsia="zh-CN"/>
        </w:rPr>
        <w:t>(</w:t>
      </w:r>
      <w:r>
        <w:rPr>
          <w:color w:val="000000"/>
          <w:lang w:eastAsia="zh-CN"/>
        </w:rPr>
        <w:t>填序号</w:t>
      </w:r>
      <w:r>
        <w:rPr>
          <w:color w:val="000000"/>
          <w:lang w:eastAsia="zh-CN"/>
        </w:rPr>
        <w:t>)</w:t>
      </w:r>
      <w:r>
        <w:rPr>
          <w:color w:val="000000"/>
          <w:lang w:eastAsia="zh-CN"/>
        </w:rPr>
        <w:t>；</w:t>
      </w:r>
      <w:r>
        <w:rPr>
          <w:color w:val="000000"/>
          <w:lang w:eastAsia="zh-CN"/>
        </w:rPr>
        <w:t xml:space="preserve">            </w:t>
      </w:r>
    </w:p>
    <w:p w:rsidR="00106818">
      <w:pPr>
        <w:spacing w:after="0"/>
        <w:ind w:left="150"/>
        <w:rPr>
          <w:lang w:eastAsia="zh-CN"/>
        </w:rPr>
      </w:pPr>
      <w:r>
        <w:rPr>
          <w:color w:val="000000"/>
          <w:lang w:eastAsia="zh-CN"/>
        </w:rPr>
        <w:t>A. </w:t>
      </w:r>
      <w:r>
        <w:rPr>
          <w:color w:val="000000"/>
          <w:lang w:eastAsia="zh-CN"/>
        </w:rPr>
        <w:t>绿色能源</w:t>
      </w:r>
      <w:r>
        <w:rPr>
          <w:color w:val="000000"/>
          <w:lang w:eastAsia="zh-CN"/>
        </w:rPr>
        <w:t>                                 </w:t>
      </w:r>
      <w:r>
        <w:rPr>
          <w:noProof/>
          <w:lang w:eastAsia="zh-CN"/>
        </w:rPr>
        <w:drawing>
          <wp:inline distT="0" distB="0" distL="0" distR="0">
            <wp:extent cx="19101" cy="38202"/>
            <wp:effectExtent l="0" t="0" r="0" b="0"/>
            <wp:docPr id="4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lang w:eastAsia="zh-CN"/>
        </w:rPr>
        <w:t>B. </w:t>
      </w:r>
      <w:r>
        <w:rPr>
          <w:color w:val="000000"/>
          <w:lang w:eastAsia="zh-CN"/>
        </w:rPr>
        <w:t>化学能</w:t>
      </w:r>
      <w:r>
        <w:rPr>
          <w:color w:val="000000"/>
          <w:lang w:eastAsia="zh-CN"/>
        </w:rPr>
        <w:t>                                 </w:t>
      </w:r>
      <w:r>
        <w:rPr>
          <w:noProof/>
          <w:lang w:eastAsia="zh-CN"/>
        </w:rPr>
        <w:drawing>
          <wp:inline distT="0" distB="0" distL="0" distR="0">
            <wp:extent cx="19101" cy="38202"/>
            <wp:effectExtent l="0" t="0" r="0" b="0"/>
            <wp:docPr id="4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lang w:eastAsia="zh-CN"/>
        </w:rPr>
        <w:t>C. </w:t>
      </w:r>
      <w:r>
        <w:rPr>
          <w:color w:val="000000"/>
          <w:lang w:eastAsia="zh-CN"/>
        </w:rPr>
        <w:t>电能</w:t>
      </w:r>
      <w:r>
        <w:rPr>
          <w:color w:val="000000"/>
          <w:lang w:eastAsia="zh-CN"/>
        </w:rPr>
        <w:t>                                 </w:t>
      </w:r>
      <w:r>
        <w:rPr>
          <w:noProof/>
          <w:lang w:eastAsia="zh-CN"/>
        </w:rPr>
        <w:drawing>
          <wp:inline distT="0" distB="0" distL="0" distR="0">
            <wp:extent cx="19101" cy="38202"/>
            <wp:effectExtent l="0" t="0" r="0" b="0"/>
            <wp:docPr id="4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lang w:eastAsia="zh-CN"/>
        </w:rPr>
        <w:t>D. </w:t>
      </w:r>
      <w:r>
        <w:rPr>
          <w:color w:val="000000"/>
          <w:lang w:eastAsia="zh-CN"/>
        </w:rPr>
        <w:t>光能</w:t>
      </w:r>
    </w:p>
    <w:p w:rsidR="00106818">
      <w:pPr>
        <w:spacing w:after="0"/>
        <w:rPr>
          <w:lang w:eastAsia="zh-CN"/>
        </w:rPr>
      </w:pPr>
      <w:r>
        <w:rPr>
          <w:color w:val="000000"/>
          <w:lang w:eastAsia="zh-CN"/>
        </w:rPr>
        <w:t>（</w:t>
      </w:r>
      <w:r>
        <w:rPr>
          <w:color w:val="000000"/>
          <w:lang w:eastAsia="zh-CN"/>
        </w:rPr>
        <w:t>3</w:t>
      </w:r>
      <w:r>
        <w:rPr>
          <w:color w:val="000000"/>
          <w:lang w:eastAsia="zh-CN"/>
        </w:rPr>
        <w:t>）</w:t>
      </w:r>
      <w:r>
        <w:rPr>
          <w:color w:val="000000"/>
          <w:lang w:eastAsia="zh-CN"/>
        </w:rPr>
        <w:t>“</w:t>
      </w:r>
      <w:r>
        <w:rPr>
          <w:color w:val="000000"/>
          <w:lang w:eastAsia="zh-CN"/>
        </w:rPr>
        <w:t>化学为人类提供新材料</w:t>
      </w:r>
      <w:r>
        <w:rPr>
          <w:color w:val="000000"/>
          <w:lang w:eastAsia="zh-CN"/>
        </w:rPr>
        <w:t>”</w:t>
      </w:r>
    </w:p>
    <w:p w:rsidR="00106818">
      <w:pPr>
        <w:spacing w:after="0"/>
        <w:rPr>
          <w:lang w:eastAsia="zh-CN"/>
        </w:rPr>
      </w:pPr>
      <w:r>
        <w:rPr>
          <w:color w:val="000000"/>
          <w:lang w:eastAsia="zh-CN"/>
        </w:rPr>
        <w:t>信息技术需要使用单质硅的晶片，石英固体</w:t>
      </w:r>
      <w:r>
        <w:rPr>
          <w:color w:val="000000"/>
          <w:lang w:eastAsia="zh-CN"/>
        </w:rPr>
        <w:t>(SiO</w:t>
      </w:r>
      <w:r>
        <w:rPr>
          <w:color w:val="000000"/>
          <w:vertAlign w:val="subscript"/>
          <w:lang w:eastAsia="zh-CN"/>
        </w:rPr>
        <w:t>2</w:t>
      </w:r>
      <w:r>
        <w:rPr>
          <w:color w:val="000000"/>
          <w:lang w:eastAsia="zh-CN"/>
        </w:rPr>
        <w:t>)</w:t>
      </w:r>
      <w:r>
        <w:rPr>
          <w:color w:val="000000"/>
          <w:lang w:eastAsia="zh-CN"/>
        </w:rPr>
        <w:t>与碳在高温条件下反应可制得单质硅，同时生成一种可燃性气体，该反应的符号表达式是</w:t>
      </w:r>
      <w:r>
        <w:rPr>
          <w:color w:val="000000"/>
          <w:lang w:eastAsia="zh-CN"/>
        </w:rPr>
        <w:t>________ </w:t>
      </w:r>
      <w:r>
        <w:rPr>
          <w:color w:val="000000"/>
          <w:lang w:eastAsia="zh-CN"/>
        </w:rPr>
        <w:t>；</w:t>
      </w:r>
    </w:p>
    <w:p w:rsidR="00106818">
      <w:pPr>
        <w:spacing w:after="0"/>
        <w:rPr>
          <w:lang w:eastAsia="zh-CN"/>
        </w:rPr>
      </w:pPr>
      <w:r>
        <w:rPr>
          <w:color w:val="000000"/>
          <w:lang w:eastAsia="zh-CN"/>
        </w:rPr>
        <w:t>（</w:t>
      </w:r>
      <w:r>
        <w:rPr>
          <w:color w:val="000000"/>
          <w:lang w:eastAsia="zh-CN"/>
        </w:rPr>
        <w:t>4</w:t>
      </w:r>
      <w:r>
        <w:rPr>
          <w:color w:val="000000"/>
          <w:lang w:eastAsia="zh-CN"/>
        </w:rPr>
        <w:t>）</w:t>
      </w:r>
      <w:r>
        <w:rPr>
          <w:color w:val="000000"/>
          <w:lang w:eastAsia="zh-CN"/>
        </w:rPr>
        <w:t>“</w:t>
      </w:r>
      <w:r>
        <w:rPr>
          <w:color w:val="000000"/>
          <w:lang w:eastAsia="zh-CN"/>
        </w:rPr>
        <w:t>化学为生命密码解锁</w:t>
      </w:r>
      <w:r>
        <w:rPr>
          <w:color w:val="000000"/>
          <w:lang w:eastAsia="zh-CN"/>
        </w:rPr>
        <w:t>”. DNA</w:t>
      </w:r>
      <w:r>
        <w:rPr>
          <w:color w:val="000000"/>
          <w:lang w:eastAsia="zh-CN"/>
        </w:rPr>
        <w:t>承载着生命遗传密码，</w:t>
      </w:r>
      <w:r>
        <w:rPr>
          <w:color w:val="000000"/>
          <w:lang w:eastAsia="zh-CN"/>
        </w:rPr>
        <w:t>DNA</w:t>
      </w:r>
      <w:r>
        <w:rPr>
          <w:color w:val="000000"/>
          <w:lang w:eastAsia="zh-CN"/>
        </w:rPr>
        <w:t>水解产物之一是胞嘧啶</w:t>
      </w:r>
      <w:r>
        <w:rPr>
          <w:color w:val="000000"/>
          <w:lang w:eastAsia="zh-CN"/>
        </w:rPr>
        <w:t>(C</w:t>
      </w:r>
      <w:r>
        <w:rPr>
          <w:color w:val="000000"/>
          <w:vertAlign w:val="subscript"/>
          <w:lang w:eastAsia="zh-CN"/>
        </w:rPr>
        <w:t>4</w:t>
      </w:r>
      <w:r>
        <w:rPr>
          <w:color w:val="000000"/>
          <w:lang w:eastAsia="zh-CN"/>
        </w:rPr>
        <w:t>H</w:t>
      </w:r>
      <w:r>
        <w:rPr>
          <w:color w:val="000000"/>
          <w:vertAlign w:val="subscript"/>
          <w:lang w:eastAsia="zh-CN"/>
        </w:rPr>
        <w:t>5</w:t>
      </w:r>
      <w:r>
        <w:rPr>
          <w:color w:val="000000"/>
          <w:lang w:eastAsia="zh-CN"/>
        </w:rPr>
        <w:t>ON</w:t>
      </w:r>
      <w:r>
        <w:rPr>
          <w:color w:val="000000"/>
          <w:vertAlign w:val="subscript"/>
          <w:lang w:eastAsia="zh-CN"/>
        </w:rPr>
        <w:t>3</w:t>
      </w:r>
      <w:r>
        <w:rPr>
          <w:color w:val="000000"/>
          <w:lang w:eastAsia="zh-CN"/>
        </w:rPr>
        <w:t>)</w:t>
      </w:r>
      <w:r>
        <w:rPr>
          <w:color w:val="000000"/>
          <w:lang w:eastAsia="zh-CN"/>
        </w:rPr>
        <w:t>。一个胞嘧啶分子中含有</w:t>
      </w:r>
      <w:r>
        <w:rPr>
          <w:color w:val="000000"/>
          <w:lang w:eastAsia="zh-CN"/>
        </w:rPr>
        <w:t>________</w:t>
      </w:r>
      <w:r w:rsidR="001531C9">
        <w:rPr>
          <w:color w:val="000000"/>
          <w:lang w:eastAsia="zh-CN"/>
        </w:rPr>
        <w:t>个</w:t>
      </w:r>
      <w:r w:rsidR="001531C9">
        <w:rPr>
          <w:color w:val="000000"/>
          <w:lang w:eastAsia="zh-CN"/>
        </w:rPr>
        <w:t>原子</w:t>
      </w:r>
      <w:r>
        <w:rPr>
          <w:color w:val="000000"/>
          <w:lang w:eastAsia="zh-CN"/>
        </w:rPr>
        <w:t xml:space="preserve">   </w:t>
      </w:r>
    </w:p>
    <w:p w:rsidR="00106818">
      <w:pPr>
        <w:spacing w:after="0"/>
        <w:rPr>
          <w:lang w:eastAsia="zh-CN"/>
        </w:rPr>
      </w:pPr>
      <w:r>
        <w:rPr>
          <w:color w:val="000000"/>
          <w:lang w:eastAsia="zh-CN"/>
        </w:rPr>
        <w:t>27.</w:t>
      </w:r>
      <w:r>
        <w:rPr>
          <w:color w:val="000000"/>
          <w:lang w:eastAsia="zh-CN"/>
        </w:rPr>
        <w:t>下图是甲、乙两种固体物质的溶解度曲线。</w:t>
      </w:r>
    </w:p>
    <w:p w:rsidR="00106818">
      <w:pPr>
        <w:spacing w:after="0"/>
      </w:pPr>
      <w:r>
        <w:rPr>
          <w:noProof/>
          <w:lang w:eastAsia="zh-CN"/>
        </w:rPr>
        <w:drawing>
          <wp:inline distT="0" distB="0" distL="0" distR="0">
            <wp:extent cx="1461021" cy="1241387"/>
            <wp:effectExtent l="0" t="0" r="0" b="0"/>
            <wp:docPr id="4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23" cstate="print"/>
                    <a:stretch>
                      <a:fillRect/>
                    </a:stretch>
                  </pic:blipFill>
                  <pic:spPr>
                    <a:xfrm>
                      <a:off x="0" y="0"/>
                      <a:ext cx="1461021" cy="1241387"/>
                    </a:xfrm>
                    <a:prstGeom prst="rect">
                      <a:avLst/>
                    </a:prstGeom>
                  </pic:spPr>
                </pic:pic>
              </a:graphicData>
            </a:graphic>
          </wp:inline>
        </w:drawing>
      </w:r>
    </w:p>
    <w:p w:rsidR="00106818">
      <w:pPr>
        <w:spacing w:after="0"/>
        <w:rPr>
          <w:lang w:eastAsia="zh-CN"/>
        </w:rPr>
      </w:pPr>
      <w:r>
        <w:rPr>
          <w:color w:val="000000"/>
          <w:lang w:eastAsia="zh-CN"/>
        </w:rPr>
        <w:t>（</w:t>
      </w:r>
      <w:r>
        <w:rPr>
          <w:color w:val="000000"/>
          <w:lang w:eastAsia="zh-CN"/>
        </w:rPr>
        <w:t>1</w:t>
      </w:r>
      <w:r>
        <w:rPr>
          <w:color w:val="000000"/>
          <w:lang w:eastAsia="zh-CN"/>
        </w:rPr>
        <w:t>）</w:t>
      </w:r>
      <w:r>
        <w:rPr>
          <w:color w:val="000000"/>
          <w:lang w:eastAsia="zh-CN"/>
        </w:rPr>
        <w:t>________℃</w:t>
      </w:r>
      <w:r>
        <w:rPr>
          <w:color w:val="000000"/>
          <w:lang w:eastAsia="zh-CN"/>
        </w:rPr>
        <w:t>时，甲、乙两种物质的溶解度相等。</w:t>
      </w:r>
      <w:r>
        <w:rPr>
          <w:color w:val="000000"/>
          <w:lang w:eastAsia="zh-CN"/>
        </w:rPr>
        <w:t xml:space="preserve">    </w:t>
      </w:r>
    </w:p>
    <w:p w:rsidR="00106818">
      <w:pPr>
        <w:spacing w:after="0"/>
        <w:rPr>
          <w:lang w:eastAsia="zh-CN"/>
        </w:rPr>
      </w:pPr>
      <w:r>
        <w:rPr>
          <w:color w:val="000000"/>
          <w:lang w:eastAsia="zh-CN"/>
        </w:rPr>
        <w:t>（</w:t>
      </w:r>
      <w:r>
        <w:rPr>
          <w:color w:val="000000"/>
          <w:lang w:eastAsia="zh-CN"/>
        </w:rPr>
        <w:t>2</w:t>
      </w:r>
      <w:r>
        <w:rPr>
          <w:color w:val="000000"/>
          <w:lang w:eastAsia="zh-CN"/>
        </w:rPr>
        <w:t>）</w:t>
      </w:r>
      <w:r>
        <w:rPr>
          <w:color w:val="000000"/>
          <w:lang w:eastAsia="zh-CN"/>
        </w:rPr>
        <w:t>t</w:t>
      </w:r>
      <w:r>
        <w:rPr>
          <w:color w:val="000000"/>
          <w:vertAlign w:val="subscript"/>
          <w:lang w:eastAsia="zh-CN"/>
        </w:rPr>
        <w:t>2</w:t>
      </w:r>
      <w:r>
        <w:rPr>
          <w:color w:val="000000"/>
          <w:lang w:eastAsia="zh-CN"/>
        </w:rPr>
        <w:t>℃</w:t>
      </w:r>
      <w:r>
        <w:rPr>
          <w:color w:val="000000"/>
          <w:lang w:eastAsia="zh-CN"/>
        </w:rPr>
        <w:t>时，将等质量的甲、乙两种物质加水溶解配制成饱和溶液，所得溶液质量的大小关系为：甲</w:t>
      </w:r>
      <w:r>
        <w:rPr>
          <w:color w:val="000000"/>
          <w:lang w:eastAsia="zh-CN"/>
        </w:rPr>
        <w:t>________</w:t>
      </w:r>
      <w:r>
        <w:rPr>
          <w:color w:val="000000"/>
          <w:lang w:eastAsia="zh-CN"/>
        </w:rPr>
        <w:t>乙（填</w:t>
      </w:r>
      <w:r>
        <w:rPr>
          <w:color w:val="000000"/>
          <w:lang w:eastAsia="zh-CN"/>
        </w:rPr>
        <w:t>“</w:t>
      </w:r>
      <w:r>
        <w:rPr>
          <w:color w:val="000000"/>
          <w:lang w:eastAsia="zh-CN"/>
        </w:rPr>
        <w:t>＞</w:t>
      </w:r>
      <w:r>
        <w:rPr>
          <w:color w:val="000000"/>
          <w:lang w:eastAsia="zh-CN"/>
        </w:rPr>
        <w:t>”</w:t>
      </w:r>
      <w:r>
        <w:rPr>
          <w:color w:val="000000"/>
          <w:lang w:eastAsia="zh-CN"/>
        </w:rPr>
        <w:t>、</w:t>
      </w:r>
      <w:r>
        <w:rPr>
          <w:color w:val="000000"/>
          <w:lang w:eastAsia="zh-CN"/>
        </w:rPr>
        <w:t>“</w:t>
      </w:r>
      <w:r>
        <w:rPr>
          <w:color w:val="000000"/>
          <w:lang w:eastAsia="zh-CN"/>
        </w:rPr>
        <w:t>＜</w:t>
      </w:r>
      <w:r>
        <w:rPr>
          <w:color w:val="000000"/>
          <w:lang w:eastAsia="zh-CN"/>
        </w:rPr>
        <w:t>”</w:t>
      </w:r>
      <w:r>
        <w:rPr>
          <w:color w:val="000000"/>
          <w:lang w:eastAsia="zh-CN"/>
        </w:rPr>
        <w:t>或</w:t>
      </w:r>
      <w:r>
        <w:rPr>
          <w:color w:val="000000"/>
          <w:lang w:eastAsia="zh-CN"/>
        </w:rPr>
        <w:t>“</w:t>
      </w:r>
      <w:r>
        <w:rPr>
          <w:color w:val="000000"/>
          <w:lang w:eastAsia="zh-CN"/>
        </w:rPr>
        <w:t>＝</w:t>
      </w:r>
      <w:r>
        <w:rPr>
          <w:color w:val="000000"/>
          <w:lang w:eastAsia="zh-CN"/>
        </w:rPr>
        <w:t>”</w:t>
      </w:r>
      <w:r>
        <w:rPr>
          <w:color w:val="000000"/>
          <w:lang w:eastAsia="zh-CN"/>
        </w:rPr>
        <w:t>）。</w:t>
      </w:r>
      <w:r>
        <w:rPr>
          <w:color w:val="000000"/>
          <w:lang w:eastAsia="zh-CN"/>
        </w:rPr>
        <w:t xml:space="preserve">    </w:t>
      </w:r>
    </w:p>
    <w:p w:rsidR="00106818">
      <w:pPr>
        <w:spacing w:after="0"/>
        <w:rPr>
          <w:lang w:eastAsia="zh-CN"/>
        </w:rPr>
      </w:pPr>
      <w:r>
        <w:rPr>
          <w:color w:val="000000"/>
          <w:lang w:eastAsia="zh-CN"/>
        </w:rPr>
        <w:t>（</w:t>
      </w:r>
      <w:r>
        <w:rPr>
          <w:color w:val="000000"/>
          <w:lang w:eastAsia="zh-CN"/>
        </w:rPr>
        <w:t>3</w:t>
      </w:r>
      <w:r>
        <w:rPr>
          <w:color w:val="000000"/>
          <w:lang w:eastAsia="zh-CN"/>
        </w:rPr>
        <w:t>）把</w:t>
      </w:r>
      <w:r>
        <w:rPr>
          <w:color w:val="000000"/>
          <w:lang w:eastAsia="zh-CN"/>
        </w:rPr>
        <w:t>甲物质</w:t>
      </w:r>
      <w:r>
        <w:rPr>
          <w:color w:val="000000"/>
          <w:lang w:eastAsia="zh-CN"/>
        </w:rPr>
        <w:t>的不饱和溶液变为饱和溶液，下列有关说法正确的是</w:t>
      </w:r>
      <w:r>
        <w:rPr>
          <w:color w:val="000000"/>
          <w:u w:val="single"/>
          <w:lang w:eastAsia="zh-CN"/>
        </w:rPr>
        <w:t xml:space="preserve">  </w:t>
      </w:r>
      <w:r>
        <w:rPr>
          <w:color w:val="000000"/>
          <w:u w:val="single"/>
          <w:lang w:eastAsia="zh-CN"/>
        </w:rPr>
        <w:t>（</w:t>
      </w:r>
      <w:r>
        <w:rPr>
          <w:color w:val="000000"/>
          <w:lang w:eastAsia="zh-CN"/>
        </w:rPr>
        <w:t>填序号）</w:t>
      </w:r>
    </w:p>
    <w:p w:rsidR="00106818">
      <w:pPr>
        <w:spacing w:after="0"/>
        <w:rPr>
          <w:lang w:eastAsia="zh-CN"/>
        </w:rPr>
      </w:pPr>
      <w:r>
        <w:rPr>
          <w:color w:val="000000"/>
          <w:lang w:eastAsia="zh-CN"/>
        </w:rPr>
        <w:t>A</w:t>
      </w:r>
      <w:r>
        <w:rPr>
          <w:color w:val="000000"/>
          <w:lang w:eastAsia="zh-CN"/>
        </w:rPr>
        <w:t>．溶剂的质量一定变小</w:t>
      </w:r>
      <w:r>
        <w:rPr>
          <w:color w:val="000000"/>
          <w:lang w:eastAsia="zh-CN"/>
        </w:rPr>
        <w:t>   B</w:t>
      </w:r>
      <w:r>
        <w:rPr>
          <w:color w:val="000000"/>
          <w:lang w:eastAsia="zh-CN"/>
        </w:rPr>
        <w:t>．溶质的质量可能不变</w:t>
      </w:r>
      <w:r>
        <w:rPr>
          <w:color w:val="000000"/>
          <w:lang w:eastAsia="zh-CN"/>
        </w:rPr>
        <w:t>  C</w:t>
      </w:r>
      <w:r>
        <w:rPr>
          <w:color w:val="000000"/>
          <w:lang w:eastAsia="zh-CN"/>
        </w:rPr>
        <w:t>．溶液的质量一定变大</w:t>
      </w:r>
    </w:p>
    <w:p w:rsidR="00106818">
      <w:pPr>
        <w:spacing w:after="0"/>
        <w:rPr>
          <w:lang w:eastAsia="zh-CN"/>
        </w:rPr>
      </w:pPr>
      <w:r>
        <w:rPr>
          <w:color w:val="000000"/>
          <w:lang w:eastAsia="zh-CN"/>
        </w:rPr>
        <w:t>D</w:t>
      </w:r>
      <w:r>
        <w:rPr>
          <w:color w:val="000000"/>
          <w:lang w:eastAsia="zh-CN"/>
        </w:rPr>
        <w:t>．溶质的质量分数一定变大</w:t>
      </w:r>
      <w:r>
        <w:rPr>
          <w:color w:val="000000"/>
          <w:lang w:eastAsia="zh-CN"/>
        </w:rPr>
        <w:t>     E</w:t>
      </w:r>
      <w:r>
        <w:rPr>
          <w:color w:val="000000"/>
          <w:lang w:eastAsia="zh-CN"/>
        </w:rPr>
        <w:t>．该饱和溶液还可以溶解其它物质</w:t>
      </w:r>
    </w:p>
    <w:p w:rsidR="00106818">
      <w:pPr>
        <w:spacing w:after="0"/>
        <w:rPr>
          <w:lang w:eastAsia="zh-CN"/>
        </w:rPr>
      </w:pPr>
      <w:r>
        <w:rPr>
          <w:color w:val="000000"/>
          <w:lang w:eastAsia="zh-CN"/>
        </w:rPr>
        <w:t>（</w:t>
      </w:r>
      <w:r>
        <w:rPr>
          <w:color w:val="000000"/>
          <w:lang w:eastAsia="zh-CN"/>
        </w:rPr>
        <w:t>4</w:t>
      </w:r>
      <w:r>
        <w:rPr>
          <w:color w:val="000000"/>
          <w:lang w:eastAsia="zh-CN"/>
        </w:rPr>
        <w:t>）在实验室用固体甲配制一定溶质质量分数的甲溶液，需用到的仪器有：托盘天平（带砝码盒）、烧杯和</w:t>
      </w:r>
      <w:r>
        <w:rPr>
          <w:color w:val="000000"/>
          <w:u w:val="single"/>
          <w:lang w:eastAsia="zh-CN"/>
        </w:rPr>
        <w:t xml:space="preserve">                     </w:t>
      </w:r>
      <w:r>
        <w:rPr>
          <w:color w:val="000000"/>
          <w:lang w:eastAsia="zh-CN"/>
        </w:rPr>
        <w:t>。（填序号）</w:t>
      </w:r>
      <w:r>
        <w:rPr>
          <w:color w:val="000000"/>
          <w:lang w:eastAsia="zh-CN"/>
        </w:rPr>
        <w:t xml:space="preserve">            </w:t>
      </w:r>
    </w:p>
    <w:p w:rsidR="00106818">
      <w:pPr>
        <w:spacing w:after="0"/>
        <w:ind w:left="150"/>
        <w:rPr>
          <w:lang w:eastAsia="zh-CN"/>
        </w:rPr>
      </w:pPr>
      <w:r>
        <w:rPr>
          <w:color w:val="000000"/>
          <w:lang w:eastAsia="zh-CN"/>
        </w:rPr>
        <w:t>A. </w:t>
      </w:r>
      <w:r>
        <w:rPr>
          <w:color w:val="000000"/>
          <w:lang w:eastAsia="zh-CN"/>
        </w:rPr>
        <w:t>酒精灯</w:t>
      </w:r>
      <w:r>
        <w:rPr>
          <w:color w:val="000000"/>
          <w:lang w:eastAsia="zh-CN"/>
        </w:rPr>
        <w:t>                  </w:t>
      </w:r>
      <w:r>
        <w:rPr>
          <w:noProof/>
          <w:lang w:eastAsia="zh-CN"/>
        </w:rPr>
        <w:drawing>
          <wp:inline distT="0" distB="0" distL="0" distR="0">
            <wp:extent cx="19101" cy="38202"/>
            <wp:effectExtent l="0" t="0" r="0" b="0"/>
            <wp:docPr id="4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lang w:eastAsia="zh-CN"/>
        </w:rPr>
        <w:t>B. </w:t>
      </w:r>
      <w:r>
        <w:rPr>
          <w:color w:val="000000"/>
          <w:lang w:eastAsia="zh-CN"/>
        </w:rPr>
        <w:t>药匙</w:t>
      </w:r>
      <w:r>
        <w:rPr>
          <w:color w:val="000000"/>
          <w:lang w:eastAsia="zh-CN"/>
        </w:rPr>
        <w:t>                  </w:t>
      </w:r>
      <w:r>
        <w:rPr>
          <w:noProof/>
          <w:lang w:eastAsia="zh-CN"/>
        </w:rPr>
        <w:drawing>
          <wp:inline distT="0" distB="0" distL="0" distR="0">
            <wp:extent cx="19101" cy="38202"/>
            <wp:effectExtent l="0" t="0" r="0" b="0"/>
            <wp:docPr id="4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lang w:eastAsia="zh-CN"/>
        </w:rPr>
        <w:t>C. </w:t>
      </w:r>
      <w:r>
        <w:rPr>
          <w:color w:val="000000"/>
          <w:lang w:eastAsia="zh-CN"/>
        </w:rPr>
        <w:t>玻璃棒</w:t>
      </w:r>
      <w:r>
        <w:rPr>
          <w:color w:val="000000"/>
          <w:lang w:eastAsia="zh-CN"/>
        </w:rPr>
        <w:t>                  </w:t>
      </w:r>
      <w:r>
        <w:rPr>
          <w:noProof/>
          <w:lang w:eastAsia="zh-CN"/>
        </w:rPr>
        <w:drawing>
          <wp:inline distT="0" distB="0" distL="0" distR="0">
            <wp:extent cx="19101" cy="38202"/>
            <wp:effectExtent l="0" t="0" r="0" b="0"/>
            <wp:docPr id="4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lang w:eastAsia="zh-CN"/>
        </w:rPr>
        <w:t>D. </w:t>
      </w:r>
      <w:r>
        <w:rPr>
          <w:color w:val="000000"/>
          <w:lang w:eastAsia="zh-CN"/>
        </w:rPr>
        <w:t>漏斗</w:t>
      </w:r>
      <w:r>
        <w:rPr>
          <w:color w:val="000000"/>
          <w:lang w:eastAsia="zh-CN"/>
        </w:rPr>
        <w:t>                  </w:t>
      </w:r>
      <w:r>
        <w:rPr>
          <w:noProof/>
          <w:lang w:eastAsia="zh-CN"/>
        </w:rPr>
        <w:drawing>
          <wp:inline distT="0" distB="0" distL="0" distR="0">
            <wp:extent cx="19101" cy="38202"/>
            <wp:effectExtent l="0" t="0" r="0" b="0"/>
            <wp:docPr id="5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lang w:eastAsia="zh-CN"/>
        </w:rPr>
        <w:t>E. </w:t>
      </w:r>
      <w:r>
        <w:rPr>
          <w:color w:val="000000"/>
          <w:lang w:eastAsia="zh-CN"/>
        </w:rPr>
        <w:t>铁架台</w:t>
      </w:r>
      <w:r>
        <w:rPr>
          <w:color w:val="000000"/>
          <w:lang w:eastAsia="zh-CN"/>
        </w:rPr>
        <w:t>                  </w:t>
      </w:r>
      <w:r>
        <w:rPr>
          <w:noProof/>
          <w:lang w:eastAsia="zh-CN"/>
        </w:rPr>
        <w:drawing>
          <wp:inline distT="0" distB="0" distL="0" distR="0">
            <wp:extent cx="19101" cy="38202"/>
            <wp:effectExtent l="0" t="0" r="0" b="0"/>
            <wp:docPr id="5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lang w:eastAsia="zh-CN"/>
        </w:rPr>
        <w:t>F. </w:t>
      </w:r>
      <w:r>
        <w:rPr>
          <w:color w:val="000000"/>
          <w:lang w:eastAsia="zh-CN"/>
        </w:rPr>
        <w:t>量筒</w:t>
      </w:r>
      <w:r>
        <w:rPr>
          <w:color w:val="000000"/>
          <w:lang w:eastAsia="zh-CN"/>
        </w:rPr>
        <w:t>                  </w:t>
      </w:r>
      <w:r>
        <w:rPr>
          <w:noProof/>
          <w:lang w:eastAsia="zh-CN"/>
        </w:rPr>
        <w:drawing>
          <wp:inline distT="0" distB="0" distL="0" distR="0">
            <wp:extent cx="19101" cy="38202"/>
            <wp:effectExtent l="0" t="0" r="0" b="0"/>
            <wp:docPr id="5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lang w:eastAsia="zh-CN"/>
        </w:rPr>
        <w:t>G. </w:t>
      </w:r>
      <w:r>
        <w:rPr>
          <w:color w:val="000000"/>
          <w:lang w:eastAsia="zh-CN"/>
        </w:rPr>
        <w:t>胶头滴管</w:t>
      </w:r>
    </w:p>
    <w:p w:rsidR="00106818">
      <w:pPr>
        <w:rPr>
          <w:lang w:eastAsia="zh-CN"/>
        </w:rPr>
      </w:pPr>
      <w:r>
        <w:rPr>
          <w:lang w:eastAsia="zh-CN"/>
        </w:rPr>
        <w:br w:type="page"/>
      </w:r>
    </w:p>
    <w:p w:rsidR="00106818">
      <w:pPr>
        <w:jc w:val="center"/>
        <w:rPr>
          <w:lang w:eastAsia="zh-CN"/>
        </w:rPr>
      </w:pPr>
      <w:r>
        <w:rPr>
          <w:b/>
          <w:bCs/>
          <w:sz w:val="28"/>
          <w:szCs w:val="28"/>
          <w:lang w:eastAsia="zh-CN"/>
        </w:rPr>
        <w:t>参考答案</w:t>
      </w:r>
    </w:p>
    <w:p w:rsidR="00106818">
      <w:pPr>
        <w:rPr>
          <w:lang w:eastAsia="zh-CN"/>
        </w:rPr>
      </w:pPr>
      <w:r>
        <w:rPr>
          <w:lang w:eastAsia="zh-CN"/>
        </w:rPr>
        <w:t>一、选择题</w:t>
      </w:r>
      <w:r>
        <w:rPr>
          <w:lang w:eastAsia="zh-CN"/>
        </w:rPr>
        <w:t xml:space="preserve"> </w:t>
      </w:r>
    </w:p>
    <w:p w:rsidR="00106818">
      <w:pPr>
        <w:spacing w:after="0"/>
        <w:rPr>
          <w:lang w:eastAsia="zh-CN"/>
        </w:rPr>
      </w:pPr>
      <w:r>
        <w:rPr>
          <w:color w:val="000000"/>
          <w:lang w:eastAsia="zh-CN"/>
        </w:rPr>
        <w:t xml:space="preserve">1. C   2. </w:t>
      </w:r>
      <w:r>
        <w:rPr>
          <w:color w:val="000000"/>
          <w:lang w:eastAsia="zh-CN"/>
        </w:rPr>
        <w:t>D   3.</w:t>
      </w:r>
      <w:r>
        <w:rPr>
          <w:color w:val="000000"/>
          <w:lang w:eastAsia="zh-CN"/>
        </w:rPr>
        <w:t xml:space="preserve"> </w:t>
      </w:r>
      <w:r>
        <w:rPr>
          <w:color w:val="000000"/>
          <w:lang w:eastAsia="zh-CN"/>
        </w:rPr>
        <w:t>D   4.</w:t>
      </w:r>
      <w:r>
        <w:rPr>
          <w:color w:val="000000"/>
          <w:lang w:eastAsia="zh-CN"/>
        </w:rPr>
        <w:t xml:space="preserve"> </w:t>
      </w:r>
      <w:r>
        <w:rPr>
          <w:color w:val="000000"/>
          <w:lang w:eastAsia="zh-CN"/>
        </w:rPr>
        <w:t>D   5.</w:t>
      </w:r>
      <w:r>
        <w:rPr>
          <w:color w:val="000000"/>
          <w:lang w:eastAsia="zh-CN"/>
        </w:rPr>
        <w:t xml:space="preserve"> C   </w:t>
      </w:r>
      <w:r>
        <w:rPr>
          <w:color w:val="000000"/>
        </w:rPr>
        <w:t>6.D  7</w:t>
      </w:r>
      <w:r>
        <w:rPr>
          <w:color w:val="000000"/>
        </w:rPr>
        <w:t xml:space="preserve">. </w:t>
      </w:r>
      <w:r>
        <w:rPr>
          <w:color w:val="000000"/>
        </w:rPr>
        <w:t>B   8.</w:t>
      </w:r>
      <w:r>
        <w:rPr>
          <w:color w:val="000000"/>
        </w:rPr>
        <w:t xml:space="preserve"> </w:t>
      </w:r>
      <w:r>
        <w:rPr>
          <w:color w:val="000000"/>
        </w:rPr>
        <w:t>C   9.</w:t>
      </w:r>
      <w:r>
        <w:rPr>
          <w:color w:val="000000"/>
        </w:rPr>
        <w:t xml:space="preserve"> </w:t>
      </w:r>
      <w:r>
        <w:rPr>
          <w:color w:val="000000"/>
        </w:rPr>
        <w:t>B   10.</w:t>
      </w:r>
      <w:r>
        <w:rPr>
          <w:color w:val="000000"/>
        </w:rPr>
        <w:t xml:space="preserve"> </w:t>
      </w:r>
      <w:r>
        <w:rPr>
          <w:color w:val="000000"/>
        </w:rPr>
        <w:t>C   11.</w:t>
      </w:r>
      <w:r>
        <w:rPr>
          <w:color w:val="000000"/>
        </w:rPr>
        <w:t xml:space="preserve"> </w:t>
      </w:r>
      <w:r>
        <w:rPr>
          <w:color w:val="000000"/>
        </w:rPr>
        <w:t>A   12.</w:t>
      </w:r>
      <w:r>
        <w:rPr>
          <w:color w:val="000000"/>
        </w:rPr>
        <w:t xml:space="preserve"> </w:t>
      </w:r>
      <w:r>
        <w:rPr>
          <w:color w:val="000000"/>
        </w:rPr>
        <w:t>B   13.</w:t>
      </w:r>
      <w:r>
        <w:rPr>
          <w:color w:val="000000"/>
        </w:rPr>
        <w:t xml:space="preserve"> B   </w:t>
      </w:r>
    </w:p>
    <w:p w:rsidR="00106818">
      <w:pPr>
        <w:spacing w:after="0"/>
      </w:pPr>
      <w:r>
        <w:rPr>
          <w:color w:val="000000"/>
        </w:rPr>
        <w:t xml:space="preserve">14. C   15.A  </w:t>
      </w:r>
    </w:p>
    <w:p w:rsidR="00106818">
      <w:pPr>
        <w:rPr>
          <w:lang w:eastAsia="zh-CN"/>
        </w:rPr>
      </w:pPr>
      <w:r>
        <w:rPr>
          <w:lang w:eastAsia="zh-CN"/>
        </w:rPr>
        <w:t>二、填空题</w:t>
      </w:r>
      <w:r>
        <w:rPr>
          <w:lang w:eastAsia="zh-CN"/>
        </w:rPr>
        <w:t xml:space="preserve"> </w:t>
      </w:r>
    </w:p>
    <w:p w:rsidR="00106818">
      <w:pPr>
        <w:spacing w:after="0"/>
        <w:rPr>
          <w:lang w:eastAsia="zh-CN"/>
        </w:rPr>
      </w:pPr>
      <w:r>
        <w:rPr>
          <w:color w:val="000000"/>
          <w:lang w:eastAsia="zh-CN"/>
        </w:rPr>
        <w:t>16.</w:t>
      </w:r>
      <w:r>
        <w:rPr>
          <w:color w:val="000000"/>
          <w:lang w:eastAsia="zh-CN"/>
        </w:rPr>
        <w:t>（</w:t>
      </w:r>
      <w:r>
        <w:rPr>
          <w:color w:val="000000"/>
          <w:lang w:eastAsia="zh-CN"/>
        </w:rPr>
        <w:t>1</w:t>
      </w:r>
      <w:r>
        <w:rPr>
          <w:color w:val="000000"/>
          <w:lang w:eastAsia="zh-CN"/>
        </w:rPr>
        <w:t>）</w:t>
      </w:r>
      <w:r>
        <w:rPr>
          <w:color w:val="000000"/>
          <w:lang w:eastAsia="zh-CN"/>
        </w:rPr>
        <w:t>SO</w:t>
      </w:r>
      <w:r>
        <w:rPr>
          <w:color w:val="000000"/>
          <w:vertAlign w:val="subscript"/>
          <w:lang w:eastAsia="zh-CN"/>
        </w:rPr>
        <w:t>4</w:t>
      </w:r>
      <w:r>
        <w:rPr>
          <w:color w:val="000000"/>
          <w:vertAlign w:val="superscript"/>
          <w:lang w:eastAsia="zh-CN"/>
        </w:rPr>
        <w:t>2</w:t>
      </w:r>
      <w:r>
        <w:rPr>
          <w:color w:val="000000"/>
          <w:vertAlign w:val="superscript"/>
          <w:lang w:eastAsia="zh-CN"/>
        </w:rPr>
        <w:t>﹣</w:t>
      </w:r>
      <w:r>
        <w:rPr>
          <w:color w:val="000000"/>
          <w:lang w:eastAsia="zh-CN"/>
        </w:rPr>
        <w:t>；</w:t>
      </w:r>
      <w:r>
        <w:rPr>
          <w:color w:val="000000"/>
          <w:lang w:eastAsia="zh-CN"/>
        </w:rPr>
        <w:t>NaCl</w:t>
      </w:r>
      <w:r>
        <w:rPr>
          <w:color w:val="000000"/>
          <w:lang w:eastAsia="zh-CN"/>
        </w:rPr>
        <w:t>（</w:t>
      </w:r>
      <w:r>
        <w:rPr>
          <w:color w:val="000000"/>
          <w:lang w:eastAsia="zh-CN"/>
        </w:rPr>
        <w:t>2</w:t>
      </w:r>
      <w:r>
        <w:rPr>
          <w:color w:val="000000"/>
          <w:lang w:eastAsia="zh-CN"/>
        </w:rPr>
        <w:t>）</w:t>
      </w:r>
      <w:r>
        <w:rPr>
          <w:color w:val="000000"/>
          <w:lang w:eastAsia="zh-CN"/>
        </w:rPr>
        <w:t>+4</w:t>
      </w:r>
      <w:r>
        <w:rPr>
          <w:color w:val="000000"/>
          <w:lang w:eastAsia="zh-CN"/>
        </w:rPr>
        <w:t>（</w:t>
      </w:r>
      <w:r>
        <w:rPr>
          <w:color w:val="000000"/>
          <w:lang w:eastAsia="zh-CN"/>
        </w:rPr>
        <w:t>3</w:t>
      </w:r>
      <w:r>
        <w:rPr>
          <w:color w:val="000000"/>
          <w:lang w:eastAsia="zh-CN"/>
        </w:rPr>
        <w:t>）碱（</w:t>
      </w:r>
      <w:r>
        <w:rPr>
          <w:color w:val="000000"/>
          <w:lang w:eastAsia="zh-CN"/>
        </w:rPr>
        <w:t>4</w:t>
      </w:r>
      <w:r>
        <w:rPr>
          <w:color w:val="000000"/>
          <w:lang w:eastAsia="zh-CN"/>
        </w:rPr>
        <w:t>）</w:t>
      </w:r>
      <w:r>
        <w:rPr>
          <w:color w:val="000000"/>
          <w:lang w:eastAsia="zh-CN"/>
        </w:rPr>
        <w:t>2</w:t>
      </w:r>
      <w:r>
        <w:rPr>
          <w:color w:val="000000"/>
          <w:lang w:eastAsia="zh-CN"/>
        </w:rPr>
        <w:t>（</w:t>
      </w:r>
      <w:r>
        <w:rPr>
          <w:color w:val="000000"/>
          <w:lang w:eastAsia="zh-CN"/>
        </w:rPr>
        <w:t>5</w:t>
      </w:r>
      <w:r>
        <w:rPr>
          <w:color w:val="000000"/>
          <w:lang w:eastAsia="zh-CN"/>
        </w:rPr>
        <w:t>）肥皂水</w:t>
      </w:r>
    </w:p>
    <w:p w:rsidR="00106818">
      <w:pPr>
        <w:spacing w:after="0"/>
        <w:rPr>
          <w:lang w:eastAsia="zh-CN"/>
        </w:rPr>
      </w:pPr>
      <w:r>
        <w:rPr>
          <w:color w:val="000000"/>
          <w:lang w:eastAsia="zh-CN"/>
        </w:rPr>
        <w:t>17.</w:t>
      </w:r>
      <w:r>
        <w:rPr>
          <w:color w:val="000000"/>
          <w:lang w:eastAsia="zh-CN"/>
        </w:rPr>
        <w:t>（</w:t>
      </w:r>
      <w:r>
        <w:rPr>
          <w:color w:val="000000"/>
          <w:lang w:eastAsia="zh-CN"/>
        </w:rPr>
        <w:t>1</w:t>
      </w:r>
      <w:r>
        <w:rPr>
          <w:color w:val="000000"/>
          <w:lang w:eastAsia="zh-CN"/>
        </w:rPr>
        <w:t>）煮沸（</w:t>
      </w:r>
      <w:r>
        <w:rPr>
          <w:color w:val="000000"/>
          <w:lang w:eastAsia="zh-CN"/>
        </w:rPr>
        <w:t>2</w:t>
      </w:r>
      <w:r>
        <w:rPr>
          <w:color w:val="000000"/>
          <w:lang w:eastAsia="zh-CN"/>
        </w:rPr>
        <w:t>）吸附（</w:t>
      </w:r>
      <w:r>
        <w:rPr>
          <w:color w:val="000000"/>
          <w:lang w:eastAsia="zh-CN"/>
        </w:rPr>
        <w:t>3</w:t>
      </w:r>
      <w:r>
        <w:rPr>
          <w:color w:val="000000"/>
          <w:lang w:eastAsia="zh-CN"/>
        </w:rPr>
        <w:t>）降低温度到可燃物的着火点以下（</w:t>
      </w:r>
      <w:r>
        <w:rPr>
          <w:color w:val="000000"/>
          <w:lang w:eastAsia="zh-CN"/>
        </w:rPr>
        <w:t>4</w:t>
      </w:r>
      <w:r>
        <w:rPr>
          <w:color w:val="000000"/>
          <w:lang w:eastAsia="zh-CN"/>
        </w:rPr>
        <w:t>）氢原子、氧原子</w:t>
      </w:r>
      <w:r>
        <w:rPr>
          <w:color w:val="000000"/>
          <w:lang w:eastAsia="zh-CN"/>
        </w:rPr>
        <w:t xml:space="preserve">  </w:t>
      </w:r>
    </w:p>
    <w:p w:rsidR="00106818">
      <w:pPr>
        <w:spacing w:after="0"/>
      </w:pPr>
      <w:r>
        <w:rPr>
          <w:color w:val="000000"/>
        </w:rPr>
        <w:t>18.</w:t>
      </w:r>
      <w:r>
        <w:rPr>
          <w:color w:val="000000"/>
        </w:rPr>
        <w:t>（</w:t>
      </w:r>
      <w:r>
        <w:rPr>
          <w:color w:val="000000"/>
        </w:rPr>
        <w:t>1</w:t>
      </w:r>
      <w:r>
        <w:rPr>
          <w:color w:val="000000"/>
        </w:rPr>
        <w:t>）</w:t>
      </w:r>
      <w:r>
        <w:rPr>
          <w:color w:val="000000"/>
        </w:rPr>
        <w:t>⑧</w:t>
      </w:r>
      <w:r>
        <w:rPr>
          <w:color w:val="000000"/>
        </w:rPr>
        <w:t>（</w:t>
      </w:r>
      <w:r>
        <w:rPr>
          <w:color w:val="000000"/>
        </w:rPr>
        <w:t>2</w:t>
      </w:r>
      <w:r>
        <w:rPr>
          <w:color w:val="000000"/>
        </w:rPr>
        <w:t>）</w:t>
      </w:r>
      <w:r>
        <w:rPr>
          <w:color w:val="000000"/>
        </w:rPr>
        <w:t>⑥</w:t>
      </w:r>
      <w:r>
        <w:rPr>
          <w:color w:val="000000"/>
        </w:rPr>
        <w:t>（</w:t>
      </w:r>
      <w:r>
        <w:rPr>
          <w:color w:val="000000"/>
        </w:rPr>
        <w:t>3</w:t>
      </w:r>
      <w:r>
        <w:rPr>
          <w:color w:val="000000"/>
        </w:rPr>
        <w:t>）</w:t>
      </w:r>
      <w:r>
        <w:rPr>
          <w:color w:val="000000"/>
        </w:rPr>
        <w:t>①</w:t>
      </w:r>
      <w:r>
        <w:rPr>
          <w:color w:val="000000"/>
        </w:rPr>
        <w:t>（</w:t>
      </w:r>
      <w:r>
        <w:rPr>
          <w:color w:val="000000"/>
        </w:rPr>
        <w:t>4</w:t>
      </w:r>
      <w:r>
        <w:rPr>
          <w:color w:val="000000"/>
        </w:rPr>
        <w:t>）</w:t>
      </w:r>
      <w:r>
        <w:rPr>
          <w:color w:val="000000"/>
        </w:rPr>
        <w:t>②</w:t>
      </w:r>
      <w:r>
        <w:rPr>
          <w:color w:val="000000"/>
        </w:rPr>
        <w:t>（</w:t>
      </w:r>
      <w:r>
        <w:rPr>
          <w:color w:val="000000"/>
        </w:rPr>
        <w:t>5</w:t>
      </w:r>
      <w:r>
        <w:rPr>
          <w:color w:val="000000"/>
        </w:rPr>
        <w:t>）</w:t>
      </w:r>
      <w:r>
        <w:rPr>
          <w:color w:val="000000"/>
        </w:rPr>
        <w:t>④</w:t>
      </w:r>
      <w:r>
        <w:rPr>
          <w:color w:val="000000"/>
        </w:rPr>
        <w:t>（</w:t>
      </w:r>
      <w:r>
        <w:rPr>
          <w:color w:val="000000"/>
        </w:rPr>
        <w:t>6</w:t>
      </w:r>
      <w:r>
        <w:rPr>
          <w:color w:val="000000"/>
        </w:rPr>
        <w:t>）</w:t>
      </w:r>
      <w:r>
        <w:rPr>
          <w:color w:val="000000"/>
        </w:rPr>
        <w:t>⑤</w:t>
      </w:r>
      <w:r>
        <w:rPr>
          <w:color w:val="000000"/>
        </w:rPr>
        <w:t>（</w:t>
      </w:r>
      <w:r>
        <w:rPr>
          <w:color w:val="000000"/>
        </w:rPr>
        <w:t>7</w:t>
      </w:r>
      <w:r>
        <w:rPr>
          <w:color w:val="000000"/>
        </w:rPr>
        <w:t>）</w:t>
      </w:r>
      <w:r>
        <w:rPr>
          <w:color w:val="000000"/>
        </w:rPr>
        <w:t>⑦</w:t>
      </w:r>
      <w:r>
        <w:rPr>
          <w:color w:val="000000"/>
        </w:rPr>
        <w:t>（</w:t>
      </w:r>
      <w:r>
        <w:rPr>
          <w:color w:val="000000"/>
        </w:rPr>
        <w:t>8</w:t>
      </w:r>
      <w:r>
        <w:rPr>
          <w:color w:val="000000"/>
        </w:rPr>
        <w:t>）</w:t>
      </w:r>
      <w:r>
        <w:rPr>
          <w:color w:val="000000"/>
        </w:rPr>
        <w:t xml:space="preserve">③  </w:t>
      </w:r>
    </w:p>
    <w:p w:rsidR="00106818" w:rsidRPr="0027736A">
      <w:pPr>
        <w:spacing w:after="0"/>
        <w:rPr>
          <w:color w:val="000000"/>
          <w:lang w:eastAsia="zh-CN"/>
        </w:rPr>
      </w:pPr>
      <w:r>
        <w:rPr>
          <w:color w:val="000000"/>
          <w:lang w:eastAsia="zh-CN"/>
        </w:rPr>
        <w:t>19.</w:t>
      </w:r>
      <w:r>
        <w:rPr>
          <w:color w:val="000000"/>
          <w:lang w:eastAsia="zh-CN"/>
        </w:rPr>
        <w:t>（</w:t>
      </w:r>
      <w:r>
        <w:rPr>
          <w:color w:val="000000"/>
          <w:lang w:eastAsia="zh-CN"/>
        </w:rPr>
        <w:t>1</w:t>
      </w:r>
      <w:r>
        <w:rPr>
          <w:color w:val="000000"/>
          <w:lang w:eastAsia="zh-CN"/>
        </w:rPr>
        <w:t>）</w:t>
      </w:r>
      <w:r>
        <w:rPr>
          <w:color w:val="000000"/>
          <w:lang w:eastAsia="zh-CN"/>
        </w:rPr>
        <w:t>75%</w:t>
      </w:r>
      <w:r>
        <w:rPr>
          <w:color w:val="000000"/>
          <w:lang w:eastAsia="zh-CN"/>
        </w:rPr>
        <w:t>（</w:t>
      </w:r>
      <w:r>
        <w:rPr>
          <w:color w:val="000000"/>
          <w:lang w:eastAsia="zh-CN"/>
        </w:rPr>
        <w:t>2</w:t>
      </w:r>
      <w:r>
        <w:rPr>
          <w:color w:val="000000"/>
          <w:lang w:eastAsia="zh-CN"/>
        </w:rPr>
        <w:t>）</w:t>
      </w:r>
      <w:r>
        <w:rPr>
          <w:color w:val="000000"/>
          <w:lang w:eastAsia="zh-CN"/>
        </w:rPr>
        <w:t>15.1%</w:t>
      </w:r>
    </w:p>
    <w:p w:rsidR="00106818">
      <w:pPr>
        <w:rPr>
          <w:lang w:eastAsia="zh-CN"/>
        </w:rPr>
      </w:pPr>
      <w:r>
        <w:rPr>
          <w:lang w:eastAsia="zh-CN"/>
        </w:rPr>
        <w:t>三、简答题</w:t>
      </w:r>
      <w:r>
        <w:rPr>
          <w:lang w:eastAsia="zh-CN"/>
        </w:rPr>
        <w:t xml:space="preserve"> </w:t>
      </w:r>
    </w:p>
    <w:p w:rsidR="00106818">
      <w:pPr>
        <w:spacing w:after="0"/>
        <w:rPr>
          <w:lang w:eastAsia="zh-CN"/>
        </w:rPr>
      </w:pPr>
      <w:r>
        <w:rPr>
          <w:color w:val="000000"/>
          <w:lang w:eastAsia="zh-CN"/>
        </w:rPr>
        <w:t>20.</w:t>
      </w:r>
      <w:r>
        <w:rPr>
          <w:color w:val="000000"/>
          <w:lang w:eastAsia="zh-CN"/>
        </w:rPr>
        <w:t>（</w:t>
      </w:r>
      <w:r>
        <w:rPr>
          <w:color w:val="000000"/>
          <w:lang w:eastAsia="zh-CN"/>
        </w:rPr>
        <w:t>1</w:t>
      </w:r>
      <w:r>
        <w:rPr>
          <w:color w:val="000000"/>
          <w:lang w:eastAsia="zh-CN"/>
        </w:rPr>
        <w:t>）蒸发；</w:t>
      </w:r>
      <w:r>
        <w:rPr>
          <w:color w:val="000000"/>
          <w:lang w:eastAsia="zh-CN"/>
        </w:rPr>
        <w:t>80</w:t>
      </w:r>
      <w:r>
        <w:rPr>
          <w:color w:val="000000"/>
          <w:lang w:eastAsia="zh-CN"/>
        </w:rPr>
        <w:t>（</w:t>
      </w:r>
      <w:r>
        <w:rPr>
          <w:color w:val="000000"/>
          <w:lang w:eastAsia="zh-CN"/>
        </w:rPr>
        <w:t>2</w:t>
      </w:r>
      <w:r>
        <w:rPr>
          <w:color w:val="000000"/>
          <w:lang w:eastAsia="zh-CN"/>
        </w:rPr>
        <w:t>）预防缺铁性贫血（</w:t>
      </w:r>
      <w:r>
        <w:rPr>
          <w:color w:val="000000"/>
          <w:lang w:eastAsia="zh-CN"/>
        </w:rPr>
        <w:t>3</w:t>
      </w:r>
      <w:r>
        <w:rPr>
          <w:color w:val="000000"/>
          <w:lang w:eastAsia="zh-CN"/>
        </w:rPr>
        <w:t>）</w:t>
      </w:r>
      <w:r>
        <w:rPr>
          <w:color w:val="000000"/>
          <w:lang w:eastAsia="zh-CN"/>
        </w:rPr>
        <w:t xml:space="preserve">15.7%  </w:t>
      </w:r>
    </w:p>
    <w:p w:rsidR="00106818">
      <w:pPr>
        <w:spacing w:after="0"/>
      </w:pPr>
      <w:r>
        <w:rPr>
          <w:color w:val="000000"/>
        </w:rPr>
        <w:t>21.</w:t>
      </w:r>
      <w:r>
        <w:rPr>
          <w:color w:val="000000"/>
        </w:rPr>
        <w:t>（</w:t>
      </w:r>
      <w:r>
        <w:rPr>
          <w:color w:val="000000"/>
        </w:rPr>
        <w:t>1</w:t>
      </w:r>
      <w:r>
        <w:rPr>
          <w:color w:val="000000"/>
        </w:rPr>
        <w:t>）</w:t>
      </w:r>
      <w:r>
        <w:rPr>
          <w:color w:val="000000"/>
        </w:rPr>
        <w:t>CO</w:t>
      </w:r>
      <w:r>
        <w:rPr>
          <w:color w:val="000000"/>
          <w:vertAlign w:val="subscript"/>
        </w:rPr>
        <w:t>2</w:t>
      </w:r>
      <w:r>
        <w:rPr>
          <w:color w:val="000000"/>
        </w:rPr>
        <w:t>（</w:t>
      </w:r>
      <w:r>
        <w:rPr>
          <w:color w:val="000000"/>
        </w:rPr>
        <w:t>2</w:t>
      </w:r>
      <w:r>
        <w:rPr>
          <w:color w:val="000000"/>
        </w:rPr>
        <w:t>）</w:t>
      </w:r>
      <w:r>
        <w:rPr>
          <w:color w:val="000000"/>
        </w:rPr>
        <w:t>Ca</w:t>
      </w:r>
      <w:r>
        <w:rPr>
          <w:color w:val="000000"/>
          <w:vertAlign w:val="subscript"/>
        </w:rPr>
        <w:t>3</w:t>
      </w:r>
      <w:r>
        <w:rPr>
          <w:color w:val="000000"/>
        </w:rPr>
        <w:t>（</w:t>
      </w:r>
      <w:r>
        <w:rPr>
          <w:color w:val="000000"/>
        </w:rPr>
        <w:t>C</w:t>
      </w:r>
      <w:r>
        <w:rPr>
          <w:color w:val="000000"/>
          <w:vertAlign w:val="subscript"/>
        </w:rPr>
        <w:t>6</w:t>
      </w:r>
      <w:r>
        <w:rPr>
          <w:color w:val="000000"/>
        </w:rPr>
        <w:t>H</w:t>
      </w:r>
      <w:r>
        <w:rPr>
          <w:color w:val="000000"/>
          <w:vertAlign w:val="subscript"/>
        </w:rPr>
        <w:t>5</w:t>
      </w:r>
      <w:r>
        <w:rPr>
          <w:color w:val="000000"/>
        </w:rPr>
        <w:t>O</w:t>
      </w:r>
      <w:r>
        <w:rPr>
          <w:color w:val="000000"/>
          <w:vertAlign w:val="subscript"/>
        </w:rPr>
        <w:t>7</w:t>
      </w:r>
      <w:r>
        <w:rPr>
          <w:color w:val="000000"/>
        </w:rPr>
        <w:t>）</w:t>
      </w:r>
      <w:r>
        <w:rPr>
          <w:color w:val="000000"/>
          <w:vertAlign w:val="subscript"/>
        </w:rPr>
        <w:t>2</w:t>
      </w:r>
      <w:r>
        <w:rPr>
          <w:color w:val="000000"/>
        </w:rPr>
        <w:t>+3H</w:t>
      </w:r>
      <w:r>
        <w:rPr>
          <w:color w:val="000000"/>
          <w:vertAlign w:val="subscript"/>
        </w:rPr>
        <w:t>2</w:t>
      </w:r>
      <w:r>
        <w:rPr>
          <w:color w:val="000000"/>
        </w:rPr>
        <w:t>SO</w:t>
      </w:r>
      <w:r>
        <w:rPr>
          <w:color w:val="000000"/>
          <w:vertAlign w:val="subscript"/>
        </w:rPr>
        <w:t>4</w:t>
      </w:r>
      <w:r>
        <w:rPr>
          <w:color w:val="000000"/>
        </w:rPr>
        <w:t>=3CaSO</w:t>
      </w:r>
      <w:r>
        <w:rPr>
          <w:color w:val="000000"/>
          <w:vertAlign w:val="subscript"/>
        </w:rPr>
        <w:t>4</w:t>
      </w:r>
      <w:r>
        <w:rPr>
          <w:color w:val="000000"/>
        </w:rPr>
        <w:t>+2 C</w:t>
      </w:r>
      <w:r>
        <w:rPr>
          <w:color w:val="000000"/>
          <w:vertAlign w:val="subscript"/>
        </w:rPr>
        <w:t>6</w:t>
      </w:r>
      <w:r>
        <w:rPr>
          <w:color w:val="000000"/>
        </w:rPr>
        <w:t>H</w:t>
      </w:r>
      <w:r>
        <w:rPr>
          <w:color w:val="000000"/>
          <w:vertAlign w:val="subscript"/>
        </w:rPr>
        <w:t>8</w:t>
      </w:r>
      <w:r>
        <w:rPr>
          <w:color w:val="000000"/>
        </w:rPr>
        <w:t>O</w:t>
      </w:r>
      <w:r>
        <w:rPr>
          <w:color w:val="000000"/>
          <w:vertAlign w:val="subscript"/>
        </w:rPr>
        <w:t>7</w:t>
      </w:r>
      <w:r>
        <w:br/>
      </w:r>
      <w:r>
        <w:rPr>
          <w:color w:val="000000"/>
        </w:rPr>
        <w:t>（</w:t>
      </w:r>
      <w:r>
        <w:rPr>
          <w:color w:val="000000"/>
        </w:rPr>
        <w:t>3</w:t>
      </w:r>
      <w:r>
        <w:rPr>
          <w:color w:val="000000"/>
        </w:rPr>
        <w:t>）过滤；漏斗、滤纸（</w:t>
      </w:r>
      <w:r>
        <w:rPr>
          <w:color w:val="000000"/>
        </w:rPr>
        <w:t>4</w:t>
      </w:r>
      <w:r>
        <w:rPr>
          <w:color w:val="000000"/>
        </w:rPr>
        <w:t>）降温结晶；降低溶解度，减小柠檬酸溶于水而带来损失</w:t>
      </w:r>
      <w:r>
        <w:br/>
      </w:r>
      <w:r>
        <w:rPr>
          <w:color w:val="000000"/>
        </w:rPr>
        <w:t>（</w:t>
      </w:r>
      <w:r>
        <w:rPr>
          <w:color w:val="000000"/>
        </w:rPr>
        <w:t>5</w:t>
      </w:r>
      <w:r>
        <w:rPr>
          <w:color w:val="000000"/>
        </w:rPr>
        <w:t>）活性炭（</w:t>
      </w:r>
      <w:r>
        <w:rPr>
          <w:color w:val="000000"/>
        </w:rPr>
        <w:t>6</w:t>
      </w:r>
      <w:r>
        <w:rPr>
          <w:color w:val="000000"/>
        </w:rPr>
        <w:t>）柠檬酸</w:t>
      </w:r>
      <w:r>
        <w:rPr>
          <w:color w:val="000000"/>
        </w:rPr>
        <w:t xml:space="preserve">  </w:t>
      </w:r>
    </w:p>
    <w:p w:rsidR="00106818">
      <w:pPr>
        <w:spacing w:after="0"/>
        <w:rPr>
          <w:lang w:eastAsia="zh-CN"/>
        </w:rPr>
      </w:pPr>
      <w:r>
        <w:rPr>
          <w:color w:val="000000"/>
          <w:lang w:eastAsia="zh-CN"/>
        </w:rPr>
        <w:t xml:space="preserve">22. </w:t>
      </w:r>
      <w:r>
        <w:rPr>
          <w:color w:val="000000"/>
          <w:lang w:eastAsia="zh-CN"/>
        </w:rPr>
        <w:t>（</w:t>
      </w:r>
      <w:r>
        <w:rPr>
          <w:color w:val="000000"/>
          <w:lang w:eastAsia="zh-CN"/>
        </w:rPr>
        <w:t>1</w:t>
      </w:r>
      <w:r>
        <w:rPr>
          <w:color w:val="000000"/>
          <w:lang w:eastAsia="zh-CN"/>
        </w:rPr>
        <w:t>）过滤（</w:t>
      </w:r>
      <w:r>
        <w:rPr>
          <w:color w:val="000000"/>
          <w:lang w:eastAsia="zh-CN"/>
        </w:rPr>
        <w:t>2</w:t>
      </w:r>
      <w:r>
        <w:rPr>
          <w:color w:val="000000"/>
          <w:lang w:eastAsia="zh-CN"/>
        </w:rPr>
        <w:t>）肥皂水；煮沸</w:t>
      </w:r>
      <w:r>
        <w:rPr>
          <w:lang w:eastAsia="zh-CN"/>
        </w:rPr>
        <w:br/>
      </w:r>
      <w:r>
        <w:rPr>
          <w:color w:val="000000"/>
          <w:lang w:eastAsia="zh-CN"/>
        </w:rPr>
        <w:t>（</w:t>
      </w:r>
      <w:r>
        <w:rPr>
          <w:color w:val="000000"/>
          <w:lang w:eastAsia="zh-CN"/>
        </w:rPr>
        <w:t>3</w:t>
      </w:r>
      <w:r>
        <w:rPr>
          <w:color w:val="000000"/>
          <w:lang w:eastAsia="zh-CN"/>
        </w:rPr>
        <w:t>）</w:t>
      </w:r>
      <w:r>
        <w:rPr>
          <w:color w:val="000000"/>
          <w:lang w:eastAsia="zh-CN"/>
        </w:rPr>
        <w:t>1</w:t>
      </w:r>
      <w:r>
        <w:rPr>
          <w:color w:val="000000"/>
          <w:lang w:eastAsia="zh-CN"/>
        </w:rPr>
        <w:t>：</w:t>
      </w:r>
      <w:r>
        <w:rPr>
          <w:color w:val="000000"/>
          <w:lang w:eastAsia="zh-CN"/>
        </w:rPr>
        <w:t>2</w:t>
      </w:r>
      <w:r>
        <w:rPr>
          <w:color w:val="000000"/>
          <w:lang w:eastAsia="zh-CN"/>
        </w:rPr>
        <w:t>；</w:t>
      </w:r>
      <w:r>
        <w:rPr>
          <w:color w:val="000000"/>
          <w:lang w:eastAsia="zh-CN"/>
        </w:rPr>
        <w:t>2H</w:t>
      </w:r>
      <w:r>
        <w:rPr>
          <w:color w:val="000000"/>
          <w:vertAlign w:val="subscript"/>
          <w:lang w:eastAsia="zh-CN"/>
        </w:rPr>
        <w:t>2</w:t>
      </w:r>
      <w:r>
        <w:rPr>
          <w:color w:val="000000"/>
          <w:lang w:eastAsia="zh-CN"/>
        </w:rPr>
        <w:t xml:space="preserve">O </w:t>
      </w:r>
      <w:r>
        <w:rPr>
          <w:noProof/>
          <w:lang w:eastAsia="zh-CN"/>
        </w:rPr>
        <w:drawing>
          <wp:inline distT="0" distB="0" distL="0" distR="0">
            <wp:extent cx="343764" cy="190983"/>
            <wp:effectExtent l="0" t="0" r="0" b="0"/>
            <wp:docPr id="6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24" cstate="print"/>
                    <a:stretch>
                      <a:fillRect/>
                    </a:stretch>
                  </pic:blipFill>
                  <pic:spPr>
                    <a:xfrm>
                      <a:off x="0" y="0"/>
                      <a:ext cx="343764" cy="190983"/>
                    </a:xfrm>
                    <a:prstGeom prst="rect">
                      <a:avLst/>
                    </a:prstGeom>
                  </pic:spPr>
                </pic:pic>
              </a:graphicData>
            </a:graphic>
          </wp:inline>
        </w:drawing>
      </w:r>
      <w:r>
        <w:rPr>
          <w:color w:val="000000"/>
          <w:lang w:eastAsia="zh-CN"/>
        </w:rPr>
        <w:t>2H</w:t>
      </w:r>
      <w:r>
        <w:rPr>
          <w:color w:val="000000"/>
          <w:vertAlign w:val="subscript"/>
          <w:lang w:eastAsia="zh-CN"/>
        </w:rPr>
        <w:t>2</w:t>
      </w:r>
      <w:r>
        <w:rPr>
          <w:color w:val="000000"/>
          <w:lang w:eastAsia="zh-CN"/>
        </w:rPr>
        <w:t>↑+O</w:t>
      </w:r>
      <w:r>
        <w:rPr>
          <w:color w:val="000000"/>
          <w:vertAlign w:val="subscript"/>
          <w:lang w:eastAsia="zh-CN"/>
        </w:rPr>
        <w:t>2</w:t>
      </w:r>
      <w:r>
        <w:rPr>
          <w:color w:val="000000"/>
          <w:lang w:eastAsia="zh-CN"/>
        </w:rPr>
        <w:t>↑</w:t>
      </w:r>
      <w:r>
        <w:rPr>
          <w:color w:val="000000"/>
          <w:lang w:eastAsia="zh-CN"/>
        </w:rPr>
        <w:t>；带火星的木条（</w:t>
      </w:r>
      <w:r>
        <w:rPr>
          <w:color w:val="000000"/>
          <w:lang w:eastAsia="zh-CN"/>
        </w:rPr>
        <w:t>4</w:t>
      </w:r>
      <w:r>
        <w:rPr>
          <w:color w:val="000000"/>
          <w:lang w:eastAsia="zh-CN"/>
        </w:rPr>
        <w:t>）洗菜水浇花</w:t>
      </w:r>
      <w:r>
        <w:rPr>
          <w:color w:val="000000"/>
          <w:lang w:eastAsia="zh-CN"/>
        </w:rPr>
        <w:t xml:space="preserve">   </w:t>
      </w:r>
    </w:p>
    <w:p w:rsidR="00106818">
      <w:pPr>
        <w:rPr>
          <w:lang w:eastAsia="zh-CN"/>
        </w:rPr>
      </w:pPr>
      <w:r>
        <w:rPr>
          <w:lang w:eastAsia="zh-CN"/>
        </w:rPr>
        <w:t>四、实验题</w:t>
      </w:r>
      <w:r>
        <w:rPr>
          <w:lang w:eastAsia="zh-CN"/>
        </w:rPr>
        <w:t xml:space="preserve"> </w:t>
      </w:r>
    </w:p>
    <w:p w:rsidR="00106818">
      <w:pPr>
        <w:spacing w:after="0"/>
        <w:rPr>
          <w:lang w:eastAsia="zh-CN"/>
        </w:rPr>
      </w:pPr>
      <w:r>
        <w:rPr>
          <w:color w:val="000000"/>
          <w:lang w:eastAsia="zh-CN"/>
        </w:rPr>
        <w:t>23.</w:t>
      </w:r>
      <w:r>
        <w:rPr>
          <w:color w:val="000000"/>
          <w:lang w:eastAsia="zh-CN"/>
        </w:rPr>
        <w:t>（</w:t>
      </w:r>
      <w:r>
        <w:rPr>
          <w:color w:val="000000"/>
          <w:lang w:eastAsia="zh-CN"/>
        </w:rPr>
        <w:t>1</w:t>
      </w:r>
      <w:r>
        <w:rPr>
          <w:color w:val="000000"/>
          <w:lang w:eastAsia="zh-CN"/>
        </w:rPr>
        <w:t>）酒精灯（</w:t>
      </w:r>
      <w:r>
        <w:rPr>
          <w:color w:val="000000"/>
          <w:lang w:eastAsia="zh-CN"/>
        </w:rPr>
        <w:t>2</w:t>
      </w:r>
      <w:r>
        <w:rPr>
          <w:color w:val="000000"/>
          <w:lang w:eastAsia="zh-CN"/>
        </w:rPr>
        <w:t>）</w:t>
      </w:r>
      <w:r>
        <w:rPr>
          <w:color w:val="000000"/>
          <w:lang w:eastAsia="zh-CN"/>
        </w:rPr>
        <w:t>2 KMnO</w:t>
      </w:r>
      <w:r>
        <w:rPr>
          <w:color w:val="000000"/>
          <w:vertAlign w:val="subscript"/>
          <w:lang w:eastAsia="zh-CN"/>
        </w:rPr>
        <w:t>4</w:t>
      </w:r>
      <w:r>
        <w:rPr>
          <w:color w:val="000000"/>
          <w:lang w:eastAsia="zh-CN"/>
        </w:rPr>
        <w:t xml:space="preserve"> </w:t>
      </w:r>
      <w:r>
        <w:rPr>
          <w:noProof/>
          <w:lang w:eastAsia="zh-CN"/>
        </w:rPr>
        <w:drawing>
          <wp:inline distT="0" distB="0" distL="0" distR="0">
            <wp:extent cx="124143" cy="248272"/>
            <wp:effectExtent l="0" t="0" r="0" b="0"/>
            <wp:docPr id="6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25" cstate="print"/>
                    <a:stretch>
                      <a:fillRect/>
                    </a:stretch>
                  </pic:blipFill>
                  <pic:spPr>
                    <a:xfrm>
                      <a:off x="0" y="0"/>
                      <a:ext cx="124143" cy="248272"/>
                    </a:xfrm>
                    <a:prstGeom prst="rect">
                      <a:avLst/>
                    </a:prstGeom>
                  </pic:spPr>
                </pic:pic>
              </a:graphicData>
            </a:graphic>
          </wp:inline>
        </w:drawing>
      </w:r>
      <w:r>
        <w:rPr>
          <w:color w:val="000000"/>
          <w:lang w:eastAsia="zh-CN"/>
        </w:rPr>
        <w:t>K</w:t>
      </w:r>
      <w:r>
        <w:rPr>
          <w:color w:val="000000"/>
          <w:vertAlign w:val="subscript"/>
          <w:lang w:eastAsia="zh-CN"/>
        </w:rPr>
        <w:t>2</w:t>
      </w:r>
      <w:r>
        <w:rPr>
          <w:color w:val="000000"/>
          <w:lang w:eastAsia="zh-CN"/>
        </w:rPr>
        <w:t>MnO</w:t>
      </w:r>
      <w:r>
        <w:rPr>
          <w:color w:val="000000"/>
          <w:vertAlign w:val="subscript"/>
          <w:lang w:eastAsia="zh-CN"/>
        </w:rPr>
        <w:t>4</w:t>
      </w:r>
      <w:r>
        <w:rPr>
          <w:color w:val="000000"/>
          <w:lang w:eastAsia="zh-CN"/>
        </w:rPr>
        <w:t>＋</w:t>
      </w:r>
      <w:r>
        <w:rPr>
          <w:color w:val="000000"/>
          <w:lang w:eastAsia="zh-CN"/>
        </w:rPr>
        <w:t>MnO</w:t>
      </w:r>
      <w:r>
        <w:rPr>
          <w:color w:val="000000"/>
          <w:vertAlign w:val="subscript"/>
          <w:lang w:eastAsia="zh-CN"/>
        </w:rPr>
        <w:t>2</w:t>
      </w:r>
      <w:r>
        <w:rPr>
          <w:color w:val="000000"/>
          <w:lang w:eastAsia="zh-CN"/>
        </w:rPr>
        <w:t>＋</w:t>
      </w:r>
      <w:r>
        <w:rPr>
          <w:color w:val="000000"/>
          <w:lang w:eastAsia="zh-CN"/>
        </w:rPr>
        <w:t>O</w:t>
      </w:r>
      <w:r>
        <w:rPr>
          <w:color w:val="000000"/>
          <w:vertAlign w:val="subscript"/>
          <w:lang w:eastAsia="zh-CN"/>
        </w:rPr>
        <w:t>2</w:t>
      </w:r>
      <w:r>
        <w:rPr>
          <w:color w:val="000000"/>
          <w:lang w:eastAsia="zh-CN"/>
        </w:rPr>
        <w:t>↑</w:t>
      </w:r>
      <w:r>
        <w:rPr>
          <w:color w:val="000000"/>
          <w:lang w:eastAsia="zh-CN"/>
        </w:rPr>
        <w:t>；</w:t>
      </w:r>
      <w:r>
        <w:rPr>
          <w:color w:val="000000"/>
          <w:lang w:eastAsia="zh-CN"/>
        </w:rPr>
        <w:t>AE</w:t>
      </w:r>
      <w:r>
        <w:rPr>
          <w:color w:val="000000"/>
          <w:lang w:eastAsia="zh-CN"/>
        </w:rPr>
        <w:t>；撤离导气管</w:t>
      </w:r>
      <w:r>
        <w:rPr>
          <w:lang w:eastAsia="zh-CN"/>
        </w:rPr>
        <w:br/>
      </w:r>
      <w:r>
        <w:rPr>
          <w:color w:val="000000"/>
          <w:lang w:eastAsia="zh-CN"/>
        </w:rPr>
        <w:t>（</w:t>
      </w:r>
      <w:r>
        <w:rPr>
          <w:color w:val="000000"/>
          <w:lang w:eastAsia="zh-CN"/>
        </w:rPr>
        <w:t>3</w:t>
      </w:r>
      <w:r>
        <w:rPr>
          <w:color w:val="000000"/>
          <w:lang w:eastAsia="zh-CN"/>
        </w:rPr>
        <w:t>）澄清石灰水变浑浊（</w:t>
      </w:r>
      <w:r>
        <w:rPr>
          <w:color w:val="000000"/>
          <w:lang w:eastAsia="zh-CN"/>
        </w:rPr>
        <w:t>4</w:t>
      </w:r>
      <w:r>
        <w:rPr>
          <w:color w:val="000000"/>
          <w:lang w:eastAsia="zh-CN"/>
        </w:rPr>
        <w:t>）二氧化碳不支持燃烧且密度比空气大（</w:t>
      </w:r>
      <w:r>
        <w:rPr>
          <w:color w:val="000000"/>
          <w:lang w:eastAsia="zh-CN"/>
        </w:rPr>
        <w:t>5</w:t>
      </w:r>
      <w:r>
        <w:rPr>
          <w:color w:val="000000"/>
          <w:lang w:eastAsia="zh-CN"/>
        </w:rPr>
        <w:t>）</w:t>
      </w:r>
      <w:r>
        <w:rPr>
          <w:color w:val="000000"/>
          <w:lang w:eastAsia="zh-CN"/>
        </w:rPr>
        <w:t>B</w:t>
      </w:r>
      <w:r>
        <w:rPr>
          <w:color w:val="000000"/>
          <w:lang w:eastAsia="zh-CN"/>
        </w:rPr>
        <w:t>；</w:t>
      </w:r>
      <w:r>
        <w:rPr>
          <w:color w:val="000000"/>
          <w:lang w:eastAsia="zh-CN"/>
        </w:rPr>
        <w:t>NaOH</w:t>
      </w:r>
    </w:p>
    <w:p w:rsidR="00106818">
      <w:pPr>
        <w:spacing w:after="0"/>
      </w:pPr>
      <w:r>
        <w:rPr>
          <w:color w:val="000000"/>
        </w:rPr>
        <w:t>24.</w:t>
      </w:r>
      <w:r>
        <w:rPr>
          <w:color w:val="000000"/>
        </w:rPr>
        <w:t>（</w:t>
      </w:r>
      <w:r>
        <w:rPr>
          <w:color w:val="000000"/>
        </w:rPr>
        <w:t>1</w:t>
      </w:r>
      <w:r>
        <w:rPr>
          <w:color w:val="000000"/>
        </w:rPr>
        <w:t>）乳化（</w:t>
      </w:r>
      <w:r>
        <w:rPr>
          <w:color w:val="000000"/>
        </w:rPr>
        <w:t>2</w:t>
      </w:r>
      <w:r>
        <w:rPr>
          <w:color w:val="000000"/>
        </w:rPr>
        <w:t>）</w:t>
      </w:r>
      <w:r>
        <w:rPr>
          <w:color w:val="000000"/>
        </w:rPr>
        <w:t>C</w:t>
      </w:r>
      <w:r>
        <w:rPr>
          <w:color w:val="000000"/>
        </w:rPr>
        <w:t>（</w:t>
      </w:r>
      <w:r>
        <w:rPr>
          <w:color w:val="000000"/>
        </w:rPr>
        <w:t>3</w:t>
      </w:r>
      <w:r>
        <w:rPr>
          <w:color w:val="000000"/>
        </w:rPr>
        <w:t>）</w:t>
      </w:r>
      <w:r>
        <w:rPr>
          <w:color w:val="000000"/>
        </w:rPr>
        <w:t>③②①④</w:t>
      </w:r>
      <w:r>
        <w:rPr>
          <w:color w:val="000000"/>
        </w:rPr>
        <w:t>；偏大（</w:t>
      </w:r>
      <w:r>
        <w:rPr>
          <w:color w:val="000000"/>
        </w:rPr>
        <w:t>4</w:t>
      </w:r>
      <w:r>
        <w:rPr>
          <w:color w:val="000000"/>
        </w:rPr>
        <w:t>）</w:t>
      </w:r>
      <w:r>
        <w:rPr>
          <w:color w:val="000000"/>
        </w:rPr>
        <w:t xml:space="preserve">10%  </w:t>
      </w:r>
    </w:p>
    <w:p w:rsidR="00106818" w:rsidRPr="0027736A">
      <w:pPr>
        <w:spacing w:after="0"/>
        <w:rPr>
          <w:lang w:eastAsia="zh-CN"/>
        </w:rPr>
      </w:pPr>
      <w:r>
        <w:rPr>
          <w:color w:val="000000"/>
          <w:lang w:eastAsia="zh-CN"/>
        </w:rPr>
        <w:t>25.</w:t>
      </w:r>
      <w:r>
        <w:rPr>
          <w:color w:val="000000"/>
          <w:lang w:eastAsia="zh-CN"/>
        </w:rPr>
        <w:t>（</w:t>
      </w:r>
      <w:r>
        <w:rPr>
          <w:color w:val="000000"/>
          <w:lang w:eastAsia="zh-CN"/>
        </w:rPr>
        <w:t>1</w:t>
      </w:r>
      <w:r>
        <w:rPr>
          <w:color w:val="000000"/>
          <w:lang w:eastAsia="zh-CN"/>
        </w:rPr>
        <w:t>）产生白色沉淀；试管内液面上升；</w:t>
      </w:r>
      <w:r>
        <w:rPr>
          <w:color w:val="000000"/>
          <w:lang w:eastAsia="zh-CN"/>
        </w:rPr>
        <w:t>CO</w:t>
      </w:r>
      <w:r>
        <w:rPr>
          <w:color w:val="000000"/>
          <w:vertAlign w:val="subscript"/>
          <w:lang w:eastAsia="zh-CN"/>
        </w:rPr>
        <w:t>2</w:t>
      </w:r>
      <w:r>
        <w:rPr>
          <w:color w:val="000000"/>
          <w:lang w:eastAsia="zh-CN"/>
        </w:rPr>
        <w:t>+2NaOH═Na</w:t>
      </w:r>
      <w:r>
        <w:rPr>
          <w:color w:val="000000"/>
          <w:vertAlign w:val="subscript"/>
          <w:lang w:eastAsia="zh-CN"/>
        </w:rPr>
        <w:t>2</w:t>
      </w:r>
      <w:r>
        <w:rPr>
          <w:color w:val="000000"/>
          <w:lang w:eastAsia="zh-CN"/>
        </w:rPr>
        <w:t>CO</w:t>
      </w:r>
      <w:r>
        <w:rPr>
          <w:color w:val="000000"/>
          <w:vertAlign w:val="subscript"/>
          <w:lang w:eastAsia="zh-CN"/>
        </w:rPr>
        <w:t>3</w:t>
      </w:r>
      <w:r>
        <w:rPr>
          <w:color w:val="000000"/>
          <w:lang w:eastAsia="zh-CN"/>
        </w:rPr>
        <w:t>+H</w:t>
      </w:r>
      <w:r>
        <w:rPr>
          <w:color w:val="000000"/>
          <w:vertAlign w:val="subscript"/>
          <w:lang w:eastAsia="zh-CN"/>
        </w:rPr>
        <w:t>2</w:t>
      </w:r>
      <w:r>
        <w:rPr>
          <w:color w:val="000000"/>
          <w:lang w:eastAsia="zh-CN"/>
        </w:rPr>
        <w:t>O</w:t>
      </w:r>
      <w:r>
        <w:rPr>
          <w:color w:val="000000"/>
          <w:lang w:eastAsia="zh-CN"/>
        </w:rPr>
        <w:t>；二氧化碳溶于水</w:t>
      </w:r>
      <w:r>
        <w:rPr>
          <w:lang w:eastAsia="zh-CN"/>
        </w:rPr>
        <w:br/>
      </w:r>
      <w:r>
        <w:rPr>
          <w:color w:val="000000"/>
          <w:lang w:eastAsia="zh-CN"/>
        </w:rPr>
        <w:t>（</w:t>
      </w:r>
      <w:r>
        <w:rPr>
          <w:color w:val="000000"/>
          <w:lang w:eastAsia="zh-CN"/>
        </w:rPr>
        <w:t>2</w:t>
      </w:r>
      <w:r>
        <w:rPr>
          <w:color w:val="000000"/>
          <w:lang w:eastAsia="zh-CN"/>
        </w:rPr>
        <w:t>）向溶液中加入足量的稀盐酸；产生气泡</w:t>
      </w:r>
      <w:r>
        <w:rPr>
          <w:lang w:eastAsia="zh-CN"/>
        </w:rPr>
        <w:br/>
      </w:r>
      <w:r>
        <w:rPr>
          <w:color w:val="000000"/>
          <w:lang w:eastAsia="zh-CN"/>
        </w:rPr>
        <w:t>（</w:t>
      </w:r>
      <w:r>
        <w:rPr>
          <w:color w:val="000000"/>
          <w:lang w:eastAsia="zh-CN"/>
        </w:rPr>
        <w:t>3</w:t>
      </w:r>
      <w:r>
        <w:rPr>
          <w:color w:val="000000"/>
          <w:lang w:eastAsia="zh-CN"/>
        </w:rPr>
        <w:t>）二氧化碳和</w:t>
      </w:r>
      <w:r>
        <w:rPr>
          <w:color w:val="000000"/>
          <w:lang w:eastAsia="zh-CN"/>
        </w:rPr>
        <w:t>氢氧化钠</w:t>
      </w:r>
      <w:r>
        <w:rPr>
          <w:color w:val="000000"/>
          <w:lang w:eastAsia="zh-CN"/>
        </w:rPr>
        <w:t>反应生成碳酸钠和水，碱性减弱；二氧化碳、水和碳酸钠反应生成碳酸氢钠，碱性继续减弱</w:t>
      </w:r>
      <w:r>
        <w:rPr>
          <w:lang w:eastAsia="zh-CN"/>
        </w:rPr>
        <w:br/>
      </w:r>
      <w:r>
        <w:rPr>
          <w:color w:val="000000"/>
          <w:lang w:eastAsia="zh-CN"/>
        </w:rPr>
        <w:t>（</w:t>
      </w:r>
      <w:r>
        <w:rPr>
          <w:color w:val="000000"/>
          <w:lang w:eastAsia="zh-CN"/>
        </w:rPr>
        <w:t>4</w:t>
      </w:r>
      <w:r>
        <w:rPr>
          <w:color w:val="000000"/>
          <w:lang w:eastAsia="zh-CN"/>
        </w:rPr>
        <w:t>）取最后段的液体加热至沸腾，将气体通入澄清石灰水；澄清石灰水变浑浊</w:t>
      </w:r>
    </w:p>
    <w:p w:rsidR="00106818">
      <w:pPr>
        <w:rPr>
          <w:lang w:eastAsia="zh-CN"/>
        </w:rPr>
      </w:pPr>
      <w:r>
        <w:rPr>
          <w:lang w:eastAsia="zh-CN"/>
        </w:rPr>
        <w:t>五、计算题</w:t>
      </w:r>
      <w:r>
        <w:rPr>
          <w:lang w:eastAsia="zh-CN"/>
        </w:rPr>
        <w:t xml:space="preserve"> </w:t>
      </w:r>
    </w:p>
    <w:p w:rsidR="00106818">
      <w:pPr>
        <w:spacing w:after="0"/>
      </w:pPr>
      <w:r>
        <w:rPr>
          <w:color w:val="000000"/>
        </w:rPr>
        <w:t>26.</w:t>
      </w:r>
      <w:r>
        <w:rPr>
          <w:color w:val="000000"/>
        </w:rPr>
        <w:t>（</w:t>
      </w:r>
      <w:r>
        <w:rPr>
          <w:color w:val="000000"/>
        </w:rPr>
        <w:t>1</w:t>
      </w:r>
      <w:r>
        <w:rPr>
          <w:color w:val="000000"/>
        </w:rPr>
        <w:t>）</w:t>
      </w:r>
      <w:r>
        <w:rPr>
          <w:color w:val="000000"/>
        </w:rPr>
        <w:t>N</w:t>
      </w:r>
      <w:r>
        <w:rPr>
          <w:color w:val="000000"/>
          <w:vertAlign w:val="subscript"/>
        </w:rPr>
        <w:t>2</w:t>
      </w:r>
      <w:r>
        <w:rPr>
          <w:color w:val="000000"/>
        </w:rPr>
        <w:t>；</w:t>
      </w:r>
      <w:r>
        <w:rPr>
          <w:color w:val="000000"/>
        </w:rPr>
        <w:t>CO</w:t>
      </w:r>
      <w:r>
        <w:rPr>
          <w:color w:val="000000"/>
          <w:vertAlign w:val="subscript"/>
        </w:rPr>
        <w:t>2</w:t>
      </w:r>
      <w:r>
        <w:rPr>
          <w:color w:val="000000"/>
        </w:rPr>
        <w:t>；</w:t>
      </w:r>
      <w:r>
        <w:rPr>
          <w:color w:val="000000"/>
        </w:rPr>
        <w:t>CO</w:t>
      </w:r>
      <w:r>
        <w:rPr>
          <w:color w:val="000000"/>
        </w:rPr>
        <w:t>；肥皂水；升高；</w:t>
      </w:r>
      <w:r>
        <w:rPr>
          <w:color w:val="000000"/>
        </w:rPr>
        <w:t>HCl</w:t>
      </w:r>
      <w:r>
        <w:rPr>
          <w:color w:val="000000"/>
        </w:rPr>
        <w:t>；</w:t>
      </w:r>
      <w:r>
        <w:rPr>
          <w:color w:val="000000"/>
        </w:rPr>
        <w:t>O</w:t>
      </w:r>
      <w:r>
        <w:rPr>
          <w:color w:val="000000"/>
        </w:rPr>
        <w:t>；节约用水</w:t>
      </w:r>
      <w:r>
        <w:br/>
      </w:r>
      <w:r>
        <w:rPr>
          <w:color w:val="000000"/>
        </w:rPr>
        <w:t>（</w:t>
      </w:r>
      <w:r>
        <w:rPr>
          <w:color w:val="000000"/>
        </w:rPr>
        <w:t>2</w:t>
      </w:r>
      <w:r>
        <w:rPr>
          <w:color w:val="000000"/>
        </w:rPr>
        <w:t>）</w:t>
      </w:r>
      <w:r>
        <w:rPr>
          <w:color w:val="000000"/>
        </w:rPr>
        <w:t>A</w:t>
      </w:r>
      <w:r>
        <w:rPr>
          <w:color w:val="000000"/>
        </w:rPr>
        <w:t>,B</w:t>
      </w:r>
      <w:r>
        <w:br/>
      </w:r>
      <w:r>
        <w:rPr>
          <w:color w:val="000000"/>
        </w:rPr>
        <w:t>（</w:t>
      </w:r>
      <w:r>
        <w:rPr>
          <w:color w:val="000000"/>
        </w:rPr>
        <w:t>3</w:t>
      </w:r>
      <w:r>
        <w:rPr>
          <w:color w:val="000000"/>
        </w:rPr>
        <w:t>）</w:t>
      </w:r>
      <w:r>
        <w:rPr>
          <w:color w:val="000000"/>
        </w:rPr>
        <w:t>C+SiO</w:t>
      </w:r>
      <w:r>
        <w:rPr>
          <w:color w:val="000000"/>
          <w:vertAlign w:val="subscript"/>
        </w:rPr>
        <w:t>2</w:t>
      </w:r>
      <w:r>
        <w:rPr>
          <w:color w:val="000000"/>
        </w:rPr>
        <w:t xml:space="preserve"> </w:t>
      </w:r>
      <w:r>
        <w:rPr>
          <w:noProof/>
          <w:lang w:eastAsia="zh-CN"/>
        </w:rPr>
        <w:drawing>
          <wp:inline distT="0" distB="0" distL="0" distR="0">
            <wp:extent cx="257823" cy="210083"/>
            <wp:effectExtent l="0" t="0" r="0" b="0"/>
            <wp:docPr id="6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26" cstate="print"/>
                    <a:stretch>
                      <a:fillRect/>
                    </a:stretch>
                  </pic:blipFill>
                  <pic:spPr>
                    <a:xfrm>
                      <a:off x="0" y="0"/>
                      <a:ext cx="257823" cy="210083"/>
                    </a:xfrm>
                    <a:prstGeom prst="rect">
                      <a:avLst/>
                    </a:prstGeom>
                  </pic:spPr>
                </pic:pic>
              </a:graphicData>
            </a:graphic>
          </wp:inline>
        </w:drawing>
      </w:r>
      <w:r>
        <w:rPr>
          <w:color w:val="000000"/>
        </w:rPr>
        <w:t>Si+CO</w:t>
      </w:r>
      <w:r>
        <w:br/>
      </w:r>
      <w:r>
        <w:rPr>
          <w:color w:val="000000"/>
        </w:rPr>
        <w:t>27.</w:t>
      </w:r>
      <w:r>
        <w:rPr>
          <w:color w:val="000000"/>
        </w:rPr>
        <w:t>（</w:t>
      </w:r>
      <w:r>
        <w:rPr>
          <w:color w:val="000000"/>
        </w:rPr>
        <w:t>1</w:t>
      </w:r>
      <w:r>
        <w:rPr>
          <w:color w:val="000000"/>
        </w:rPr>
        <w:t>）</w:t>
      </w:r>
      <w:r>
        <w:rPr>
          <w:color w:val="000000"/>
        </w:rPr>
        <w:t>t</w:t>
      </w:r>
      <w:r>
        <w:rPr>
          <w:color w:val="000000"/>
          <w:vertAlign w:val="subscript"/>
        </w:rPr>
        <w:t>1</w:t>
      </w:r>
      <w:r>
        <w:rPr>
          <w:color w:val="000000"/>
        </w:rPr>
        <w:t>（</w:t>
      </w:r>
      <w:r>
        <w:rPr>
          <w:color w:val="000000"/>
        </w:rPr>
        <w:t>2</w:t>
      </w:r>
      <w:r>
        <w:rPr>
          <w:color w:val="000000"/>
        </w:rPr>
        <w:t>）＜（</w:t>
      </w:r>
      <w:r>
        <w:rPr>
          <w:color w:val="000000"/>
        </w:rPr>
        <w:t>3</w:t>
      </w:r>
      <w:r>
        <w:rPr>
          <w:color w:val="000000"/>
        </w:rPr>
        <w:t>）</w:t>
      </w:r>
      <w:r>
        <w:rPr>
          <w:color w:val="000000"/>
        </w:rPr>
        <w:t>B E</w:t>
      </w:r>
      <w:r>
        <w:rPr>
          <w:color w:val="000000"/>
        </w:rPr>
        <w:t>（</w:t>
      </w:r>
      <w:r>
        <w:rPr>
          <w:color w:val="000000"/>
        </w:rPr>
        <w:t>4</w:t>
      </w:r>
      <w:r>
        <w:rPr>
          <w:color w:val="000000"/>
        </w:rPr>
        <w:t>）</w:t>
      </w:r>
      <w:r>
        <w:rPr>
          <w:color w:val="000000"/>
        </w:rPr>
        <w:t xml:space="preserve">B,C,F,G  </w:t>
      </w:r>
    </w:p>
    <w:sectPr w:rsidSect="00106818">
      <w:headerReference w:type="even" r:id="rId27"/>
      <w:footerReference w:type="default" r:id="rId28"/>
      <w:pgSz w:w="11907" w:h="16839"/>
      <w:pgMar w:top="1134" w:right="1134" w:bottom="1134" w:left="1134" w:header="397" w:footer="340" w:gutter="0"/>
      <w:pgNumType w:chapStyle="1"/>
      <w:cols w:space="720"/>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6818">
    <w:pPr>
      <w:pStyle w:val="2"/>
      <w:tabs>
        <w:tab w:val="right" w:pos="9639"/>
      </w:tabs>
    </w:pPr>
    <w:r>
      <w:rPr>
        <w:rFonts w:ascii="微软雅黑" w:eastAsia="微软雅黑" w:hAnsi="微软雅黑" w:cs="微软雅黑" w:hint="eastAsia"/>
        <w:sz w:val="18"/>
        <w:szCs w:val="18"/>
      </w:rPr>
      <w:t xml:space="preserve">                                 </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6818">
    <w:pPr>
      <w:pStyle w:val="Header"/>
      <w:pBdr>
        <w:bottom w:val="nil"/>
      </w:pBdr>
    </w:pPr>
    <w:r>
      <w:pict>
        <v:rect id="Rectangle 7" o:spid="_x0000_s2049" style="height:57pt;margin-left:1056.4pt;margin-top:-43pt;mso-height-relative:page;mso-width-relative:page;position:absolute;width:42.15pt;z-index:251658240" o:preferrelative="t" fillcolor="gray"/>
      </w:pict>
    </w:r>
    <w:r>
      <w:pict>
        <v:shapetype id="_x0000_t202" coordsize="21600,21600" o:spt="202" path="m,l,21600r21600,l21600,xe">
          <v:stroke joinstyle="miter"/>
          <v:path gradientshapeok="t" o:connecttype="rect"/>
        </v:shapetype>
        <v:shape id="Quad Arrow 1" o:spid="_x0000_s2050" type="#_x0000_t202" style="height:843pt;margin-left:1098.55pt;margin-top:-43pt;mso-height-relative:page;mso-width-relative:page;position:absolute;v-text-anchor:middle;width:31.6pt;z-index:251659264" o:preferrelative="t">
          <v:textbox style="layout-flow:vertical;mso-layout-flow-alt:bottom-to-top">
            <w:txbxContent>
              <w:p w:rsidR="00106818">
                <w:pPr>
                  <w:spacing w:after="0" w:line="240" w:lineRule="auto"/>
                  <w:jc w:val="distribute"/>
                  <w:rPr>
                    <w:lang w:eastAsia="zh-CN"/>
                  </w:rPr>
                </w:pPr>
                <w:r>
                  <w:rPr>
                    <w:rFonts w:hint="eastAsia"/>
                    <w:lang w:eastAsia="zh-CN"/>
                  </w:rPr>
                  <w:t>……</w:t>
                </w:r>
                <w:r>
                  <w:rPr>
                    <w:rFonts w:hint="eastAsia"/>
                    <w:lang w:eastAsia="zh-CN"/>
                  </w:rPr>
                  <w:t>……</w:t>
                </w:r>
                <w:r>
                  <w:rPr>
                    <w:rFonts w:hint="eastAsia"/>
                    <w:lang w:eastAsia="zh-CN"/>
                  </w:rPr>
                  <w:t>○……</w:t>
                </w:r>
                <w:r>
                  <w:rPr>
                    <w:rFonts w:hint="eastAsia"/>
                    <w:lang w:eastAsia="zh-CN"/>
                  </w:rPr>
                  <w:t>……</w:t>
                </w:r>
                <w:r>
                  <w:rPr>
                    <w:rFonts w:hint="eastAsia"/>
                    <w:lang w:eastAsia="zh-CN"/>
                  </w:rPr>
                  <w:t>外……</w:t>
                </w:r>
                <w:r>
                  <w:rPr>
                    <w:rFonts w:hint="eastAsia"/>
                    <w:lang w:eastAsia="zh-CN"/>
                  </w:rPr>
                  <w:t>……</w:t>
                </w:r>
                <w:r>
                  <w:rPr>
                    <w:rFonts w:hint="eastAsia"/>
                    <w:lang w:eastAsia="zh-CN"/>
                  </w:rPr>
                  <w:t>○……</w:t>
                </w:r>
                <w:r>
                  <w:rPr>
                    <w:rFonts w:hint="eastAsia"/>
                    <w:lang w:eastAsia="zh-CN"/>
                  </w:rPr>
                  <w:t>……</w:t>
                </w:r>
                <w:r>
                  <w:rPr>
                    <w:rFonts w:hint="eastAsia"/>
                    <w:lang w:eastAsia="zh-CN"/>
                  </w:rPr>
                  <w:t>装……</w:t>
                </w:r>
                <w:r>
                  <w:rPr>
                    <w:rFonts w:hint="eastAsia"/>
                    <w:lang w:eastAsia="zh-CN"/>
                  </w:rPr>
                  <w:t>……</w:t>
                </w:r>
                <w:r>
                  <w:rPr>
                    <w:rFonts w:hint="eastAsia"/>
                    <w:lang w:eastAsia="zh-CN"/>
                  </w:rPr>
                  <w:t>○……</w:t>
                </w:r>
                <w:r>
                  <w:rPr>
                    <w:rFonts w:hint="eastAsia"/>
                    <w:lang w:eastAsia="zh-CN"/>
                  </w:rPr>
                  <w:t>……</w:t>
                </w:r>
                <w:r>
                  <w:rPr>
                    <w:rFonts w:hint="eastAsia"/>
                    <w:lang w:eastAsia="zh-CN"/>
                  </w:rPr>
                  <w:t>订……</w:t>
                </w:r>
                <w:r>
                  <w:rPr>
                    <w:rFonts w:hint="eastAsia"/>
                    <w:lang w:eastAsia="zh-CN"/>
                  </w:rPr>
                  <w:t>……</w:t>
                </w:r>
                <w:r>
                  <w:rPr>
                    <w:rFonts w:hint="eastAsia"/>
                    <w:lang w:eastAsia="zh-CN"/>
                  </w:rPr>
                  <w:t>○……</w:t>
                </w:r>
                <w:r>
                  <w:rPr>
                    <w:rFonts w:hint="eastAsia"/>
                    <w:lang w:eastAsia="zh-CN"/>
                  </w:rPr>
                  <w:t>……</w:t>
                </w:r>
                <w:r>
                  <w:rPr>
                    <w:rFonts w:hint="eastAsia"/>
                    <w:lang w:eastAsia="zh-CN"/>
                  </w:rPr>
                  <w:t>线……</w:t>
                </w:r>
                <w:r>
                  <w:rPr>
                    <w:rFonts w:hint="eastAsia"/>
                    <w:lang w:eastAsia="zh-CN"/>
                  </w:rPr>
                  <w:t>……</w:t>
                </w:r>
                <w:r>
                  <w:rPr>
                    <w:rFonts w:hint="eastAsia"/>
                    <w:lang w:eastAsia="zh-CN"/>
                  </w:rPr>
                  <w:t>○……</w:t>
                </w:r>
                <w:r>
                  <w:rPr>
                    <w:rFonts w:hint="eastAsia"/>
                    <w:lang w:eastAsia="zh-CN"/>
                  </w:rPr>
                  <w:t>……</w:t>
                </w:r>
              </w:p>
            </w:txbxContent>
          </v:textbox>
        </v:shape>
      </w:pict>
    </w:r>
    <w:r>
      <w:pict>
        <v:shape id="Quad Arrow 3" o:spid="_x0000_s2051" type="#_x0000_t202" style="height:843pt;margin-left:1056.4pt;margin-top:-43pt;mso-height-relative:page;mso-width-relative:page;position:absolute;v-text-anchor:middle;width:42.15pt;z-index:251660288" o:preferrelative="t" fillcolor="#d8d8d8">
          <v:textbox style="layout-flow:vertical;mso-layout-flow-alt:bottom-to-top">
            <w:txbxContent>
              <w:p w:rsidR="00106818" w:rsidP="00B34B77">
                <w:pPr>
                  <w:spacing w:before="312" w:beforeLines="100" w:after="312" w:afterLines="100" w:line="240" w:lineRule="auto"/>
                  <w:jc w:val="center"/>
                  <w:rPr>
                    <w:lang w:eastAsia="zh-CN"/>
                  </w:rPr>
                </w:pPr>
                <w:r>
                  <w:rPr>
                    <w:rFonts w:hint="eastAsia"/>
                    <w:lang w:eastAsia="zh-CN"/>
                  </w:rPr>
                  <w:t>※※请※※不※※要※※在※※装※※订※※线※※内※※答※※题※※</w:t>
                </w:r>
              </w:p>
            </w:txbxContent>
          </v:textbox>
        </v:shape>
      </w:pict>
    </w:r>
    <w:r>
      <w:pict>
        <v:shape id="Quad Arrow 5" o:spid="_x0000_s2052" type="#_x0000_t202" style="height:843pt;margin-left:1025.45pt;margin-top:-43pt;mso-height-relative:page;mso-width-relative:page;position:absolute;v-text-anchor:middle;width:30.95pt;z-index:251661312" o:preferrelative="t">
          <v:textbox style="layout-flow:vertical;mso-layout-flow-alt:bottom-to-top">
            <w:txbxContent>
              <w:p w:rsidR="00106818">
                <w:pPr>
                  <w:spacing w:after="0" w:line="240" w:lineRule="auto"/>
                  <w:jc w:val="distribute"/>
                  <w:rPr>
                    <w:lang w:eastAsia="zh-CN"/>
                  </w:rPr>
                </w:pPr>
                <w:r>
                  <w:rPr>
                    <w:rFonts w:hint="eastAsia"/>
                    <w:lang w:eastAsia="zh-CN"/>
                  </w:rPr>
                  <w:t>……</w:t>
                </w:r>
                <w:r>
                  <w:rPr>
                    <w:rFonts w:hint="eastAsia"/>
                    <w:lang w:eastAsia="zh-CN"/>
                  </w:rPr>
                  <w:t>……</w:t>
                </w:r>
                <w:r>
                  <w:rPr>
                    <w:rFonts w:hint="eastAsia"/>
                    <w:lang w:eastAsia="zh-CN"/>
                  </w:rPr>
                  <w:t>○……</w:t>
                </w:r>
                <w:r>
                  <w:rPr>
                    <w:rFonts w:hint="eastAsia"/>
                    <w:lang w:eastAsia="zh-CN"/>
                  </w:rPr>
                  <w:t>……</w:t>
                </w:r>
                <w:r>
                  <w:rPr>
                    <w:rFonts w:hint="eastAsia"/>
                    <w:lang w:eastAsia="zh-CN"/>
                  </w:rPr>
                  <w:t>内……</w:t>
                </w:r>
                <w:r>
                  <w:rPr>
                    <w:rFonts w:hint="eastAsia"/>
                    <w:lang w:eastAsia="zh-CN"/>
                  </w:rPr>
                  <w:t>……</w:t>
                </w:r>
                <w:r>
                  <w:rPr>
                    <w:rFonts w:hint="eastAsia"/>
                    <w:lang w:eastAsia="zh-CN"/>
                  </w:rPr>
                  <w:t>○……</w:t>
                </w:r>
                <w:r>
                  <w:rPr>
                    <w:rFonts w:hint="eastAsia"/>
                    <w:lang w:eastAsia="zh-CN"/>
                  </w:rPr>
                  <w:t>……</w:t>
                </w:r>
                <w:r>
                  <w:rPr>
                    <w:rFonts w:hint="eastAsia"/>
                    <w:lang w:eastAsia="zh-CN"/>
                  </w:rPr>
                  <w:t>装……</w:t>
                </w:r>
                <w:r>
                  <w:rPr>
                    <w:rFonts w:hint="eastAsia"/>
                    <w:lang w:eastAsia="zh-CN"/>
                  </w:rPr>
                  <w:t>……</w:t>
                </w:r>
                <w:r>
                  <w:rPr>
                    <w:rFonts w:hint="eastAsia"/>
                    <w:lang w:eastAsia="zh-CN"/>
                  </w:rPr>
                  <w:t>○……</w:t>
                </w:r>
                <w:r>
                  <w:rPr>
                    <w:rFonts w:hint="eastAsia"/>
                    <w:lang w:eastAsia="zh-CN"/>
                  </w:rPr>
                  <w:t>……</w:t>
                </w:r>
                <w:r>
                  <w:rPr>
                    <w:rFonts w:hint="eastAsia"/>
                    <w:lang w:eastAsia="zh-CN"/>
                  </w:rPr>
                  <w:t>订……</w:t>
                </w:r>
                <w:r>
                  <w:rPr>
                    <w:rFonts w:hint="eastAsia"/>
                    <w:lang w:eastAsia="zh-CN"/>
                  </w:rPr>
                  <w:t>……</w:t>
                </w:r>
                <w:r>
                  <w:rPr>
                    <w:rFonts w:hint="eastAsia"/>
                    <w:lang w:eastAsia="zh-CN"/>
                  </w:rPr>
                  <w:t>○……</w:t>
                </w:r>
                <w:r>
                  <w:rPr>
                    <w:rFonts w:hint="eastAsia"/>
                    <w:lang w:eastAsia="zh-CN"/>
                  </w:rPr>
                  <w:t>……</w:t>
                </w:r>
                <w:r>
                  <w:rPr>
                    <w:rFonts w:hint="eastAsia"/>
                    <w:lang w:eastAsia="zh-CN"/>
                  </w:rPr>
                  <w:t>线……</w:t>
                </w:r>
                <w:r>
                  <w:rPr>
                    <w:rFonts w:hint="eastAsia"/>
                    <w:lang w:eastAsia="zh-CN"/>
                  </w:rPr>
                  <w:t>……</w:t>
                </w:r>
                <w:r>
                  <w:rPr>
                    <w:rFonts w:hint="eastAsia"/>
                    <w:lang w:eastAsia="zh-CN"/>
                  </w:rPr>
                  <w:t>○……</w:t>
                </w:r>
                <w:r>
                  <w:rPr>
                    <w:rFonts w:hint="eastAsia"/>
                    <w:lang w:eastAsia="zh-CN"/>
                  </w:rPr>
                  <w:t>……</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E4793E"/>
    <w:multiLevelType w:val="hybridMultilevel"/>
    <w:tmpl w:val="3B28C6A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516B4C7F"/>
    <w:multiLevelType w:val="hybridMultilevel"/>
    <w:tmpl w:val="D56293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6792213"/>
    <w:multiLevelType w:val="hybridMultilevel"/>
    <w:tmpl w:val="C502613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69860223"/>
    <w:multiLevelType w:val="hybridMultilevel"/>
    <w:tmpl w:val="2FD8B76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4"/>
  </w:num>
  <w:num w:numId="2">
    <w:abstractNumId w:val="6"/>
  </w:num>
  <w:num w:numId="3">
    <w:abstractNumId w:val="7"/>
  </w:num>
  <w:num w:numId="4">
    <w:abstractNumId w:val="5"/>
  </w:num>
  <w:num w:numId="5">
    <w:abstractNumId w:val="2"/>
  </w:num>
  <w:num w:numId="6">
    <w:abstractNumId w:val="1"/>
  </w:num>
  <w:num w:numId="7">
    <w:abstractNumId w:val="3"/>
  </w:num>
  <w:num w:numId="8">
    <w:abstractNumId w:val="0"/>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6818"/>
    <w:pPr>
      <w:spacing w:after="120" w:line="288" w:lineRule="auto"/>
      <w:textAlignment w:val="center"/>
    </w:pPr>
    <w:rPr>
      <w:rFonts w:ascii="Calibri" w:hAnsi="Calibri"/>
      <w:sz w:val="2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1"/>
    <w:uiPriority w:val="99"/>
    <w:unhideWhenUsed/>
    <w:qFormat/>
    <w:rsid w:val="00106818"/>
    <w:rPr>
      <w:sz w:val="18"/>
      <w:szCs w:val="18"/>
    </w:rPr>
  </w:style>
  <w:style w:type="paragraph" w:styleId="Footer">
    <w:name w:val="footer"/>
    <w:basedOn w:val="Normal"/>
    <w:link w:val="Char0"/>
    <w:uiPriority w:val="99"/>
    <w:unhideWhenUsed/>
    <w:qFormat/>
    <w:rsid w:val="00106818"/>
    <w:pPr>
      <w:widowControl w:val="0"/>
      <w:tabs>
        <w:tab w:val="center" w:pos="4153"/>
        <w:tab w:val="right" w:pos="8306"/>
      </w:tabs>
      <w:snapToGrid w:val="0"/>
      <w:spacing w:after="0" w:line="240" w:lineRule="auto"/>
    </w:pPr>
    <w:rPr>
      <w:kern w:val="2"/>
      <w:sz w:val="18"/>
      <w:szCs w:val="18"/>
      <w:lang w:eastAsia="zh-CN"/>
    </w:rPr>
  </w:style>
  <w:style w:type="paragraph" w:styleId="Header">
    <w:name w:val="header"/>
    <w:basedOn w:val="Normal"/>
    <w:link w:val="Char"/>
    <w:uiPriority w:val="99"/>
    <w:unhideWhenUsed/>
    <w:qFormat/>
    <w:rsid w:val="00106818"/>
    <w:pPr>
      <w:widowControl w:val="0"/>
      <w:pBdr>
        <w:bottom w:val="single" w:sz="6" w:space="1" w:color="auto"/>
      </w:pBdr>
      <w:tabs>
        <w:tab w:val="center" w:pos="4153"/>
        <w:tab w:val="right" w:pos="8306"/>
      </w:tabs>
      <w:snapToGrid w:val="0"/>
      <w:spacing w:after="0" w:line="240" w:lineRule="auto"/>
      <w:jc w:val="center"/>
    </w:pPr>
    <w:rPr>
      <w:kern w:val="2"/>
      <w:sz w:val="18"/>
      <w:szCs w:val="18"/>
      <w:lang w:eastAsia="zh-CN"/>
    </w:rPr>
  </w:style>
  <w:style w:type="character" w:customStyle="1" w:styleId="Char">
    <w:name w:val="页眉 Char"/>
    <w:link w:val="Header"/>
    <w:uiPriority w:val="99"/>
    <w:qFormat/>
    <w:rsid w:val="00106818"/>
    <w:rPr>
      <w:sz w:val="18"/>
      <w:szCs w:val="18"/>
    </w:rPr>
  </w:style>
  <w:style w:type="character" w:customStyle="1" w:styleId="Char0">
    <w:name w:val="页脚 Char"/>
    <w:link w:val="Footer"/>
    <w:uiPriority w:val="99"/>
    <w:qFormat/>
    <w:rsid w:val="00106818"/>
    <w:rPr>
      <w:sz w:val="18"/>
      <w:szCs w:val="18"/>
    </w:rPr>
  </w:style>
  <w:style w:type="character" w:customStyle="1" w:styleId="Char1">
    <w:name w:val="批注框文本 Char"/>
    <w:link w:val="BalloonText"/>
    <w:uiPriority w:val="99"/>
    <w:semiHidden/>
    <w:qFormat/>
    <w:rsid w:val="00106818"/>
    <w:rPr>
      <w:sz w:val="18"/>
      <w:szCs w:val="18"/>
    </w:rPr>
  </w:style>
  <w:style w:type="paragraph" w:customStyle="1" w:styleId="1">
    <w:name w:val="正文1"/>
    <w:qFormat/>
    <w:rsid w:val="00106818"/>
    <w:pPr>
      <w:jc w:val="both"/>
    </w:pPr>
    <w:rPr>
      <w:kern w:val="2"/>
      <w:sz w:val="21"/>
      <w:szCs w:val="21"/>
    </w:rPr>
  </w:style>
  <w:style w:type="character" w:customStyle="1" w:styleId="15">
    <w:name w:val="15"/>
    <w:qFormat/>
    <w:rsid w:val="00106818"/>
    <w:rPr>
      <w:rFonts w:ascii="Times New Roman" w:hAnsi="Times New Roman" w:cs="Times New Roman" w:hint="default"/>
      <w:color w:val="0000FF"/>
      <w:u w:val="single"/>
    </w:rPr>
  </w:style>
  <w:style w:type="paragraph" w:customStyle="1" w:styleId="2">
    <w:name w:val="正文2"/>
    <w:qFormat/>
    <w:rsid w:val="00106818"/>
    <w:pPr>
      <w:jc w:val="both"/>
    </w:pPr>
    <w:rPr>
      <w:kern w:val="2"/>
      <w:sz w:val="21"/>
      <w:szCs w:val="21"/>
    </w:rPr>
  </w:style>
  <w:style w:type="character" w:customStyle="1" w:styleId="DefaultParagraphFontPHPDOCX">
    <w:name w:val="Default Paragraph Font PHPDOCX"/>
    <w:uiPriority w:val="1"/>
    <w:semiHidden/>
    <w:unhideWhenUsed/>
    <w:rsid w:val="00106818"/>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rsid w:val="00106818"/>
    <w:tblPr>
      <w:tblInd w:w="0" w:type="dxa"/>
      <w:tblCellMar>
        <w:top w:w="0" w:type="dxa"/>
        <w:left w:w="108" w:type="dxa"/>
        <w:bottom w:w="0" w:type="dxa"/>
        <w:right w:w="108" w:type="dxa"/>
      </w:tblCellMar>
    </w:tblPr>
  </w:style>
  <w:style w:type="table" w:customStyle="1" w:styleId="TableGridPHPDOCX">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link w:val="footnoteTextCarPHPDOCX"/>
    <w:uiPriority w:val="99"/>
    <w:semiHidden/>
    <w:unhideWhenUsed/>
    <w:rsid w:val="006E0FDA"/>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image" Target="media/image16.png" /><Relationship Id="rId22" Type="http://schemas.openxmlformats.org/officeDocument/2006/relationships/image" Target="media/image17.png" /><Relationship Id="rId23" Type="http://schemas.openxmlformats.org/officeDocument/2006/relationships/image" Target="media/image18.png" /><Relationship Id="rId24" Type="http://schemas.openxmlformats.org/officeDocument/2006/relationships/image" Target="media/image19.png" /><Relationship Id="rId25" Type="http://schemas.openxmlformats.org/officeDocument/2006/relationships/image" Target="media/image20.png" /><Relationship Id="rId26" Type="http://schemas.openxmlformats.org/officeDocument/2006/relationships/image" Target="media/image21.png" /><Relationship Id="rId27" Type="http://schemas.openxmlformats.org/officeDocument/2006/relationships/header" Target="header1.xml" /><Relationship Id="rId28" Type="http://schemas.openxmlformats.org/officeDocument/2006/relationships/footer" Target="footer1.xml" /><Relationship Id="rId29" Type="http://schemas.openxmlformats.org/officeDocument/2006/relationships/theme" Target="theme/theme1.xml" /><Relationship Id="rId3" Type="http://schemas.openxmlformats.org/officeDocument/2006/relationships/fontTable" Target="fontTable.xml" /><Relationship Id="rId30" Type="http://schemas.openxmlformats.org/officeDocument/2006/relationships/numbering" Target="numbering.xml" /><Relationship Id="rId31"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Info spid="_x0000_s4100"/>
    <customShpInfo spid="_x0000_s4102"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88D41C-636D-49B9-B96D-FB4DF589F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1191</Words>
  <Characters>6793</Characters>
  <Application>Microsoft Office Word</Application>
  <DocSecurity>0</DocSecurity>
  <Lines>56</Lines>
  <Paragraphs>15</Paragraphs>
  <ScaleCrop>false</ScaleCrop>
  <Company/>
  <LinksUpToDate>false</LinksUpToDate>
  <CharactersWithSpaces>7969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dc:creator>
  <cp:lastModifiedBy>Windows 用户</cp:lastModifiedBy>
  <cp:revision>3</cp:revision>
  <dcterms:created xsi:type="dcterms:W3CDTF">2019-04-10T03:04:00Z</dcterms:created>
  <dcterms:modified xsi:type="dcterms:W3CDTF">2019-04-18T09:49:00Z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