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gif" ContentType="image/gi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6"/>
        <w:rPr>
          <w:rFonts w:ascii="Times New Roman"/>
          <w:sz w:val="15"/>
        </w:rPr>
      </w:pPr>
      <w:bookmarkStart w:id="0" w:name="_GoBack"/>
      <w:bookmarkEnd w:id="0"/>
    </w:p>
    <w:p>
      <w:pPr>
        <w:spacing w:before="50"/>
        <w:ind w:right="78"/>
        <w:jc w:val="center"/>
        <w:rPr>
          <w:b/>
          <w:sz w:val="36"/>
        </w:rPr>
      </w:pPr>
      <w:r>
        <w:rPr>
          <w:b/>
          <w:color w:val="C00000"/>
          <w:sz w:val="36"/>
        </w:rPr>
        <w:t>容斥原理练习题</w:t>
      </w:r>
    </w:p>
    <w:p>
      <w:pPr>
        <w:pStyle w:val="3"/>
        <w:spacing w:before="11"/>
        <w:rPr>
          <w:b/>
          <w:sz w:val="30"/>
        </w:rPr>
      </w:pPr>
    </w:p>
    <w:p>
      <w:pPr>
        <w:pStyle w:val="2"/>
      </w:pPr>
      <w:r>
        <w:rPr>
          <w:color w:val="E26C09"/>
        </w:rPr>
        <w:t>一． 夯实基础：</w:t>
      </w:r>
    </w:p>
    <w:p>
      <w:pPr>
        <w:pStyle w:val="9"/>
        <w:numPr>
          <w:ilvl w:val="0"/>
          <w:numId w:val="1"/>
        </w:numPr>
        <w:tabs>
          <w:tab w:val="left" w:pos="560"/>
          <w:tab w:val="left" w:pos="561"/>
        </w:tabs>
        <w:spacing w:before="125"/>
        <w:rPr>
          <w:sz w:val="21"/>
        </w:rPr>
      </w:pPr>
      <w:r>
        <w:rPr>
          <w:spacing w:val="-3"/>
          <w:sz w:val="21"/>
        </w:rPr>
        <w:t>实验小学五年级二班，参加语文兴趣小组的有</w:t>
      </w:r>
      <w:r>
        <w:rPr>
          <w:rFonts w:ascii="Times New Roman" w:eastAsia="Times New Roman"/>
          <w:sz w:val="20"/>
        </w:rPr>
        <w:t>28</w:t>
      </w:r>
      <w:r>
        <w:rPr>
          <w:rFonts w:ascii="Times New Roman" w:eastAsia="Times New Roman"/>
          <w:spacing w:val="-11"/>
          <w:sz w:val="20"/>
        </w:rPr>
        <w:t xml:space="preserve"> </w:t>
      </w:r>
      <w:r>
        <w:rPr>
          <w:spacing w:val="-2"/>
          <w:sz w:val="21"/>
        </w:rPr>
        <w:t>人，参加数学兴趣小组的有</w:t>
      </w:r>
      <w:r>
        <w:rPr>
          <w:rFonts w:ascii="Times New Roman" w:eastAsia="Times New Roman"/>
          <w:sz w:val="20"/>
        </w:rPr>
        <w:t>29</w:t>
      </w:r>
      <w:r>
        <w:rPr>
          <w:rFonts w:ascii="Times New Roman" w:eastAsia="Times New Roman"/>
          <w:spacing w:val="-9"/>
          <w:sz w:val="20"/>
        </w:rPr>
        <w:t xml:space="preserve"> </w:t>
      </w:r>
      <w:r>
        <w:rPr>
          <w:spacing w:val="-5"/>
          <w:sz w:val="21"/>
        </w:rPr>
        <w:t>人，有</w:t>
      </w:r>
    </w:p>
    <w:p>
      <w:pPr>
        <w:pStyle w:val="3"/>
        <w:spacing w:before="5"/>
        <w:ind w:left="574"/>
      </w:pPr>
      <w:r>
        <w:rPr>
          <w:rFonts w:ascii="Times New Roman" w:eastAsia="Times New Roman"/>
        </w:rPr>
        <w:t xml:space="preserve">12 </w:t>
      </w:r>
      <w:r>
        <w:t>人两个小组都参加．这个班有多少人参加了语文或数学兴趣小组？</w:t>
      </w: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3"/>
        <w:rPr>
          <w:sz w:val="22"/>
        </w:rPr>
      </w:pPr>
    </w:p>
    <w:p>
      <w:pPr>
        <w:pStyle w:val="9"/>
        <w:numPr>
          <w:ilvl w:val="0"/>
          <w:numId w:val="1"/>
        </w:numPr>
        <w:tabs>
          <w:tab w:val="left" w:pos="560"/>
          <w:tab w:val="left" w:pos="561"/>
        </w:tabs>
        <w:spacing w:before="151" w:line="244" w:lineRule="auto"/>
        <w:ind w:right="211"/>
        <w:rPr>
          <w:sz w:val="21"/>
        </w:rPr>
      </w:pPr>
      <w:r>
        <w:rPr>
          <w:spacing w:val="-25"/>
          <w:sz w:val="21"/>
        </w:rPr>
        <w:t xml:space="preserve">有 </w:t>
      </w:r>
      <w:r>
        <w:rPr>
          <w:sz w:val="21"/>
        </w:rPr>
        <w:drawing>
          <wp:inline distT="0" distB="0" distL="0" distR="0">
            <wp:extent cx="21590" cy="21590"/>
            <wp:effectExtent l="0" t="0" r="0" b="0"/>
            <wp:docPr id="20" name="图片 2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1"/>
        </w:rPr>
        <w:t>100</w:t>
      </w:r>
      <w:r>
        <w:rPr>
          <w:spacing w:val="-13"/>
          <w:sz w:val="21"/>
        </w:rPr>
        <w:t xml:space="preserve"> 位旅客，其中有 </w:t>
      </w:r>
      <w:r>
        <w:rPr>
          <w:sz w:val="21"/>
        </w:rPr>
        <w:t>10</w:t>
      </w:r>
      <w:r>
        <w:rPr>
          <w:spacing w:val="-12"/>
          <w:sz w:val="21"/>
        </w:rPr>
        <w:t xml:space="preserve"> 人既不懂英语，又不懂俄语，有 </w:t>
      </w:r>
      <w:r>
        <w:rPr>
          <w:sz w:val="21"/>
        </w:rPr>
        <w:t>75</w:t>
      </w:r>
      <w:r>
        <w:rPr>
          <w:spacing w:val="-14"/>
          <w:sz w:val="21"/>
        </w:rPr>
        <w:t xml:space="preserve"> 人懂英语，又 </w:t>
      </w:r>
      <w:r>
        <w:rPr>
          <w:sz w:val="21"/>
        </w:rPr>
        <w:t>83</w:t>
      </w:r>
      <w:r>
        <w:rPr>
          <w:spacing w:val="-13"/>
          <w:sz w:val="21"/>
        </w:rPr>
        <w:t xml:space="preserve"> 人懂俄</w:t>
      </w:r>
      <w:r>
        <w:rPr>
          <w:spacing w:val="-15"/>
          <w:sz w:val="21"/>
        </w:rPr>
        <w:t xml:space="preserve">语.那么这 </w:t>
      </w:r>
      <w:r>
        <w:rPr>
          <w:sz w:val="21"/>
        </w:rPr>
        <w:t>100</w:t>
      </w:r>
      <w:r>
        <w:rPr>
          <w:spacing w:val="-9"/>
          <w:sz w:val="21"/>
        </w:rPr>
        <w:t xml:space="preserve"> 位旅客中既懂英语又懂俄语的有多少人.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5"/>
      </w:pPr>
    </w:p>
    <w:p>
      <w:pPr>
        <w:pStyle w:val="9"/>
        <w:numPr>
          <w:ilvl w:val="0"/>
          <w:numId w:val="1"/>
        </w:numPr>
        <w:tabs>
          <w:tab w:val="left" w:pos="560"/>
          <w:tab w:val="left" w:pos="561"/>
        </w:tabs>
        <w:spacing w:before="1"/>
        <w:rPr>
          <w:sz w:val="21"/>
        </w:rPr>
      </w:pPr>
      <w:r>
        <w:rPr>
          <w:spacing w:val="-27"/>
          <w:sz w:val="21"/>
        </w:rPr>
        <w:t xml:space="preserve">在 </w:t>
      </w:r>
      <w:r>
        <w:rPr>
          <w:sz w:val="21"/>
        </w:rPr>
        <w:t>1</w:t>
      </w:r>
      <w:r>
        <w:rPr>
          <w:spacing w:val="-37"/>
          <w:sz w:val="21"/>
        </w:rPr>
        <w:t xml:space="preserve"> 至 </w:t>
      </w:r>
      <w:r>
        <w:rPr>
          <w:sz w:val="21"/>
        </w:rPr>
        <w:t>2011</w:t>
      </w:r>
      <w:r>
        <w:rPr>
          <w:spacing w:val="-10"/>
          <w:sz w:val="21"/>
        </w:rPr>
        <w:t xml:space="preserve"> 的自然数中，</w:t>
      </w:r>
    </w:p>
    <w:p>
      <w:pPr>
        <w:pStyle w:val="9"/>
        <w:numPr>
          <w:ilvl w:val="1"/>
          <w:numId w:val="1"/>
        </w:numPr>
        <w:tabs>
          <w:tab w:val="left" w:pos="773"/>
          <w:tab w:val="left" w:pos="3592"/>
        </w:tabs>
        <w:spacing w:before="4"/>
        <w:ind w:hanging="212"/>
        <w:rPr>
          <w:sz w:val="21"/>
        </w:rPr>
      </w:pPr>
      <w:r>
        <w:rPr>
          <w:spacing w:val="-3"/>
          <w:sz w:val="21"/>
        </w:rPr>
        <w:t>能</w:t>
      </w:r>
      <w:r>
        <w:rPr>
          <w:sz w:val="21"/>
        </w:rPr>
        <w:t>被</w:t>
      </w:r>
      <w:r>
        <w:rPr>
          <w:spacing w:val="-51"/>
          <w:sz w:val="21"/>
        </w:rPr>
        <w:t xml:space="preserve"> </w:t>
      </w:r>
      <w:r>
        <w:rPr>
          <w:sz w:val="21"/>
        </w:rPr>
        <w:t>3</w:t>
      </w:r>
      <w:r>
        <w:rPr>
          <w:spacing w:val="-52"/>
          <w:sz w:val="21"/>
        </w:rPr>
        <w:t xml:space="preserve"> </w:t>
      </w:r>
      <w:r>
        <w:rPr>
          <w:sz w:val="21"/>
        </w:rPr>
        <w:t>或</w:t>
      </w:r>
      <w:r>
        <w:rPr>
          <w:spacing w:val="-50"/>
          <w:sz w:val="21"/>
        </w:rPr>
        <w:t xml:space="preserve"> </w:t>
      </w:r>
      <w:r>
        <w:rPr>
          <w:sz w:val="21"/>
        </w:rPr>
        <w:t>7</w:t>
      </w:r>
      <w:r>
        <w:rPr>
          <w:spacing w:val="-51"/>
          <w:sz w:val="21"/>
        </w:rPr>
        <w:t xml:space="preserve"> </w:t>
      </w:r>
      <w:r>
        <w:rPr>
          <w:spacing w:val="-3"/>
          <w:sz w:val="21"/>
        </w:rPr>
        <w:t>整</w:t>
      </w:r>
      <w:r>
        <w:rPr>
          <w:sz w:val="21"/>
        </w:rPr>
        <w:t>除</w:t>
      </w:r>
      <w:r>
        <w:rPr>
          <w:spacing w:val="-3"/>
          <w:sz w:val="21"/>
        </w:rPr>
        <w:t>的</w:t>
      </w:r>
      <w:r>
        <w:rPr>
          <w:sz w:val="21"/>
        </w:rPr>
        <w:t>数有</w:t>
      </w:r>
      <w:r>
        <w:rPr>
          <w:sz w:val="21"/>
        </w:rPr>
        <w:tab/>
      </w:r>
      <w:r>
        <w:rPr>
          <w:sz w:val="21"/>
        </w:rPr>
        <w:t>个；</w:t>
      </w:r>
    </w:p>
    <w:p>
      <w:pPr>
        <w:pStyle w:val="9"/>
        <w:numPr>
          <w:ilvl w:val="1"/>
          <w:numId w:val="1"/>
        </w:numPr>
        <w:tabs>
          <w:tab w:val="left" w:pos="773"/>
          <w:tab w:val="left" w:pos="4641"/>
        </w:tabs>
        <w:spacing w:before="2"/>
        <w:ind w:hanging="212"/>
        <w:rPr>
          <w:sz w:val="21"/>
        </w:rPr>
      </w:pPr>
      <w:r>
        <w:rPr>
          <w:sz w:val="21"/>
        </w:rPr>
        <w:t>既</w:t>
      </w:r>
      <w:r>
        <w:rPr>
          <w:spacing w:val="-3"/>
          <w:sz w:val="21"/>
        </w:rPr>
        <w:t>能</w:t>
      </w:r>
      <w:r>
        <w:rPr>
          <w:sz w:val="21"/>
        </w:rPr>
        <w:t>被</w:t>
      </w:r>
      <w:r>
        <w:rPr>
          <w:spacing w:val="-49"/>
          <w:sz w:val="21"/>
        </w:rPr>
        <w:t xml:space="preserve"> </w:t>
      </w:r>
      <w:r>
        <w:rPr>
          <w:sz w:val="21"/>
        </w:rPr>
        <w:t>3</w:t>
      </w:r>
      <w:r>
        <w:rPr>
          <w:spacing w:val="-51"/>
          <w:sz w:val="21"/>
        </w:rPr>
        <w:t xml:space="preserve"> </w:t>
      </w:r>
      <w:r>
        <w:rPr>
          <w:sz w:val="21"/>
        </w:rPr>
        <w:t>整</w:t>
      </w:r>
      <w:r>
        <w:rPr>
          <w:spacing w:val="-3"/>
          <w:sz w:val="21"/>
        </w:rPr>
        <w:t>除</w:t>
      </w:r>
      <w:r>
        <w:rPr>
          <w:sz w:val="21"/>
        </w:rPr>
        <w:t>，</w:t>
      </w:r>
      <w:r>
        <w:rPr>
          <w:spacing w:val="-3"/>
          <w:sz w:val="21"/>
        </w:rPr>
        <w:t>又能</w:t>
      </w:r>
      <w:r>
        <w:rPr>
          <w:sz w:val="21"/>
        </w:rPr>
        <w:t>被</w:t>
      </w:r>
      <w:r>
        <w:rPr>
          <w:spacing w:val="-51"/>
          <w:sz w:val="21"/>
        </w:rPr>
        <w:t xml:space="preserve"> </w:t>
      </w:r>
      <w:r>
        <w:rPr>
          <w:sz w:val="21"/>
        </w:rPr>
        <w:t>7</w:t>
      </w:r>
      <w:r>
        <w:rPr>
          <w:spacing w:val="-49"/>
          <w:sz w:val="21"/>
        </w:rPr>
        <w:t xml:space="preserve"> </w:t>
      </w:r>
      <w:r>
        <w:rPr>
          <w:sz w:val="21"/>
        </w:rPr>
        <w:t>整</w:t>
      </w:r>
      <w:r>
        <w:rPr>
          <w:spacing w:val="-3"/>
          <w:sz w:val="21"/>
        </w:rPr>
        <w:t>除</w:t>
      </w:r>
      <w:r>
        <w:rPr>
          <w:sz w:val="21"/>
        </w:rPr>
        <w:t>的有</w:t>
      </w:r>
      <w:r>
        <w:rPr>
          <w:sz w:val="21"/>
        </w:rPr>
        <w:tab/>
      </w:r>
      <w:r>
        <w:rPr>
          <w:sz w:val="21"/>
        </w:rPr>
        <w:t>个；</w:t>
      </w:r>
    </w:p>
    <w:p>
      <w:pPr>
        <w:pStyle w:val="9"/>
        <w:numPr>
          <w:ilvl w:val="1"/>
          <w:numId w:val="1"/>
        </w:numPr>
        <w:tabs>
          <w:tab w:val="left" w:pos="773"/>
          <w:tab w:val="left" w:pos="4641"/>
        </w:tabs>
        <w:spacing w:before="5"/>
        <w:ind w:hanging="212"/>
        <w:rPr>
          <w:sz w:val="21"/>
        </w:rPr>
      </w:pPr>
      <w:r>
        <w:rPr>
          <w:spacing w:val="-3"/>
          <w:sz w:val="21"/>
        </w:rPr>
        <w:t>能</w:t>
      </w:r>
      <w:r>
        <w:rPr>
          <w:sz w:val="21"/>
        </w:rPr>
        <w:t>被</w:t>
      </w:r>
      <w:r>
        <w:rPr>
          <w:spacing w:val="-49"/>
          <w:sz w:val="21"/>
        </w:rPr>
        <w:t xml:space="preserve"> </w:t>
      </w:r>
      <w:r>
        <w:rPr>
          <w:sz w:val="21"/>
        </w:rPr>
        <w:t>3</w:t>
      </w:r>
      <w:r>
        <w:rPr>
          <w:spacing w:val="-49"/>
          <w:sz w:val="21"/>
        </w:rPr>
        <w:t xml:space="preserve"> </w:t>
      </w:r>
      <w:r>
        <w:rPr>
          <w:spacing w:val="-3"/>
          <w:sz w:val="21"/>
        </w:rPr>
        <w:t>整</w:t>
      </w:r>
      <w:r>
        <w:rPr>
          <w:sz w:val="21"/>
        </w:rPr>
        <w:t>除</w:t>
      </w:r>
      <w:r>
        <w:rPr>
          <w:spacing w:val="-3"/>
          <w:sz w:val="21"/>
        </w:rPr>
        <w:t>，</w:t>
      </w:r>
      <w:r>
        <w:rPr>
          <w:sz w:val="21"/>
        </w:rPr>
        <w:t>但</w:t>
      </w:r>
      <w:r>
        <w:rPr>
          <w:spacing w:val="-3"/>
          <w:sz w:val="21"/>
        </w:rPr>
        <w:t>不能</w:t>
      </w:r>
      <w:r>
        <w:rPr>
          <w:sz w:val="21"/>
        </w:rPr>
        <w:t>被</w:t>
      </w:r>
      <w:r>
        <w:rPr>
          <w:spacing w:val="-51"/>
          <w:sz w:val="21"/>
        </w:rPr>
        <w:t xml:space="preserve"> </w:t>
      </w:r>
      <w:r>
        <w:rPr>
          <w:sz w:val="21"/>
        </w:rPr>
        <w:t>7</w:t>
      </w:r>
      <w:r>
        <w:rPr>
          <w:spacing w:val="-49"/>
          <w:sz w:val="21"/>
        </w:rPr>
        <w:t xml:space="preserve"> </w:t>
      </w:r>
      <w:r>
        <w:rPr>
          <w:sz w:val="21"/>
        </w:rPr>
        <w:t>整</w:t>
      </w:r>
      <w:r>
        <w:rPr>
          <w:spacing w:val="-3"/>
          <w:sz w:val="21"/>
        </w:rPr>
        <w:t>除</w:t>
      </w:r>
      <w:r>
        <w:rPr>
          <w:sz w:val="21"/>
        </w:rPr>
        <w:t>的有</w:t>
      </w:r>
      <w:r>
        <w:rPr>
          <w:sz w:val="21"/>
        </w:rPr>
        <w:tab/>
      </w:r>
      <w:r>
        <w:rPr>
          <w:sz w:val="21"/>
        </w:rPr>
        <w:t>个；</w:t>
      </w:r>
    </w:p>
    <w:p>
      <w:pPr>
        <w:pStyle w:val="9"/>
        <w:numPr>
          <w:ilvl w:val="1"/>
          <w:numId w:val="1"/>
        </w:numPr>
        <w:tabs>
          <w:tab w:val="left" w:pos="773"/>
          <w:tab w:val="left" w:pos="4641"/>
        </w:tabs>
        <w:spacing w:before="2"/>
        <w:ind w:hanging="212"/>
        <w:rPr>
          <w:sz w:val="21"/>
        </w:rPr>
      </w:pPr>
      <w:r>
        <w:rPr>
          <w:spacing w:val="-3"/>
          <w:sz w:val="21"/>
        </w:rPr>
        <w:t>能</w:t>
      </w:r>
      <w:r>
        <w:rPr>
          <w:sz w:val="21"/>
        </w:rPr>
        <w:t>被</w:t>
      </w:r>
      <w:r>
        <w:rPr>
          <w:spacing w:val="-49"/>
          <w:sz w:val="21"/>
        </w:rPr>
        <w:t xml:space="preserve"> </w:t>
      </w:r>
      <w:r>
        <w:rPr>
          <w:sz w:val="21"/>
        </w:rPr>
        <w:t>7</w:t>
      </w:r>
      <w:r>
        <w:rPr>
          <w:spacing w:val="-49"/>
          <w:sz w:val="21"/>
        </w:rPr>
        <w:t xml:space="preserve"> </w:t>
      </w:r>
      <w:r>
        <w:rPr>
          <w:spacing w:val="-3"/>
          <w:sz w:val="21"/>
        </w:rPr>
        <w:t>整</w:t>
      </w:r>
      <w:r>
        <w:rPr>
          <w:sz w:val="21"/>
        </w:rPr>
        <w:t>除</w:t>
      </w:r>
      <w:r>
        <w:rPr>
          <w:spacing w:val="-3"/>
          <w:sz w:val="21"/>
        </w:rPr>
        <w:t>，</w:t>
      </w:r>
      <w:r>
        <w:rPr>
          <w:sz w:val="21"/>
        </w:rPr>
        <w:t>但</w:t>
      </w:r>
      <w:r>
        <w:rPr>
          <w:spacing w:val="-3"/>
          <w:sz w:val="21"/>
        </w:rPr>
        <w:t>不能</w:t>
      </w:r>
      <w:r>
        <w:rPr>
          <w:sz w:val="21"/>
        </w:rPr>
        <w:t>被</w:t>
      </w:r>
      <w:r>
        <w:rPr>
          <w:spacing w:val="-51"/>
          <w:sz w:val="21"/>
        </w:rPr>
        <w:t xml:space="preserve"> </w:t>
      </w:r>
      <w:r>
        <w:rPr>
          <w:sz w:val="21"/>
        </w:rPr>
        <w:t>3</w:t>
      </w:r>
      <w:r>
        <w:rPr>
          <w:spacing w:val="-49"/>
          <w:sz w:val="21"/>
        </w:rPr>
        <w:t xml:space="preserve"> </w:t>
      </w:r>
      <w:r>
        <w:rPr>
          <w:sz w:val="21"/>
        </w:rPr>
        <w:t>整</w:t>
      </w:r>
      <w:r>
        <w:rPr>
          <w:spacing w:val="-3"/>
          <w:sz w:val="21"/>
        </w:rPr>
        <w:t>除</w:t>
      </w:r>
      <w:r>
        <w:rPr>
          <w:sz w:val="21"/>
        </w:rPr>
        <w:t>的有</w:t>
      </w:r>
      <w:r>
        <w:rPr>
          <w:sz w:val="21"/>
        </w:rPr>
        <w:tab/>
      </w:r>
      <w:r>
        <w:rPr>
          <w:sz w:val="21"/>
        </w:rPr>
        <w:t>个.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8"/>
        <w:rPr>
          <w:sz w:val="25"/>
        </w:rPr>
      </w:pPr>
    </w:p>
    <w:p>
      <w:pPr>
        <w:pStyle w:val="9"/>
        <w:numPr>
          <w:ilvl w:val="0"/>
          <w:numId w:val="1"/>
        </w:numPr>
        <w:tabs>
          <w:tab w:val="left" w:pos="560"/>
          <w:tab w:val="left" w:pos="561"/>
        </w:tabs>
        <w:spacing w:line="278" w:lineRule="auto"/>
        <w:ind w:right="213"/>
        <w:rPr>
          <w:sz w:val="21"/>
        </w:rPr>
      </w:pPr>
      <w:r>
        <w:rPr>
          <w:spacing w:val="-21"/>
          <w:sz w:val="21"/>
        </w:rPr>
        <w:t xml:space="preserve">在 </w:t>
      </w:r>
      <w:r>
        <w:rPr>
          <w:sz w:val="21"/>
        </w:rPr>
        <w:t>2</w:t>
      </w:r>
      <w:r>
        <w:rPr>
          <w:spacing w:val="-29"/>
          <w:sz w:val="21"/>
        </w:rPr>
        <w:t xml:space="preserve"> 至 </w:t>
      </w:r>
      <w:r>
        <w:rPr>
          <w:sz w:val="21"/>
        </w:rPr>
        <w:t>400</w:t>
      </w:r>
      <w:r>
        <w:rPr>
          <w:spacing w:val="-7"/>
          <w:sz w:val="21"/>
        </w:rPr>
        <w:t xml:space="preserve"> 的偶数中，既不能被 </w:t>
      </w:r>
      <w:r>
        <w:rPr>
          <w:sz w:val="21"/>
        </w:rPr>
        <w:t>3</w:t>
      </w:r>
      <w:r>
        <w:rPr>
          <w:spacing w:val="-13"/>
          <w:sz w:val="21"/>
        </w:rPr>
        <w:t xml:space="preserve"> 整除，又不能被 </w:t>
      </w:r>
      <w:r>
        <w:rPr>
          <w:sz w:val="21"/>
        </w:rPr>
        <w:t>5</w:t>
      </w:r>
      <w:r>
        <w:rPr>
          <w:spacing w:val="-12"/>
          <w:sz w:val="21"/>
        </w:rPr>
        <w:t xml:space="preserve"> 整除，同时不能被 </w:t>
      </w:r>
      <w:r>
        <w:rPr>
          <w:sz w:val="21"/>
        </w:rPr>
        <w:t>7</w:t>
      </w:r>
      <w:r>
        <w:rPr>
          <w:spacing w:val="-10"/>
          <w:sz w:val="21"/>
        </w:rPr>
        <w:t xml:space="preserve"> 整除的整数</w:t>
      </w:r>
      <w:r>
        <w:rPr>
          <w:spacing w:val="-5"/>
          <w:sz w:val="21"/>
        </w:rPr>
        <w:t>有多少个？</w:t>
      </w:r>
    </w:p>
    <w:p>
      <w:pPr>
        <w:spacing w:line="278" w:lineRule="auto"/>
        <w:rPr>
          <w:sz w:val="21"/>
        </w:r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type w:val="continuous"/>
          <w:pgSz w:w="11910" w:h="16840"/>
          <w:pgMar w:top="1280" w:right="1580" w:bottom="1540" w:left="1660" w:header="863" w:footer="1357" w:gutter="0"/>
          <w:pgNumType w:start="1"/>
          <w:cols w:space="720" w:num="1"/>
        </w:sectPr>
      </w:pPr>
    </w:p>
    <w:p>
      <w:pPr>
        <w:tabs>
          <w:tab w:val="left" w:pos="771"/>
        </w:tabs>
        <w:spacing w:before="167"/>
        <w:ind w:left="140"/>
        <w:rPr>
          <w:b/>
          <w:sz w:val="21"/>
        </w:rPr>
      </w:pPr>
      <w:r>
        <w:rPr>
          <w:b/>
          <w:color w:val="30849B"/>
          <w:sz w:val="21"/>
        </w:rPr>
        <w:t>二．</w:t>
      </w:r>
      <w:r>
        <w:rPr>
          <w:b/>
          <w:color w:val="30849B"/>
          <w:sz w:val="21"/>
        </w:rPr>
        <w:tab/>
      </w:r>
      <w:r>
        <w:rPr>
          <w:b/>
          <w:color w:val="30849B"/>
          <w:sz w:val="21"/>
        </w:rPr>
        <w:t>拓展提高：</w:t>
      </w:r>
    </w:p>
    <w:p>
      <w:pPr>
        <w:pStyle w:val="9"/>
        <w:numPr>
          <w:ilvl w:val="0"/>
          <w:numId w:val="1"/>
        </w:numPr>
        <w:tabs>
          <w:tab w:val="left" w:pos="560"/>
          <w:tab w:val="left" w:pos="561"/>
        </w:tabs>
        <w:spacing w:before="43"/>
        <w:rPr>
          <w:sz w:val="21"/>
        </w:rPr>
      </w:pPr>
      <w:r>
        <w:rPr>
          <w:sz w:val="21"/>
        </w:rPr>
        <w:t>1-1001</w:t>
      </w:r>
      <w:r>
        <w:rPr>
          <w:spacing w:val="-17"/>
          <w:sz w:val="21"/>
        </w:rPr>
        <w:t xml:space="preserve"> 中，既不是 </w:t>
      </w:r>
      <w:r>
        <w:rPr>
          <w:sz w:val="21"/>
        </w:rPr>
        <w:t>7</w:t>
      </w:r>
      <w:r>
        <w:rPr>
          <w:spacing w:val="-14"/>
          <w:sz w:val="21"/>
        </w:rPr>
        <w:t xml:space="preserve"> 的倍数，也不是 </w:t>
      </w:r>
      <w:r>
        <w:rPr>
          <w:sz w:val="21"/>
        </w:rPr>
        <w:t>11</w:t>
      </w:r>
      <w:r>
        <w:rPr>
          <w:spacing w:val="-15"/>
          <w:sz w:val="21"/>
        </w:rPr>
        <w:t xml:space="preserve"> 的倍数，也不是 </w:t>
      </w:r>
      <w:r>
        <w:rPr>
          <w:sz w:val="21"/>
        </w:rPr>
        <w:t>13</w:t>
      </w:r>
      <w:r>
        <w:rPr>
          <w:spacing w:val="-9"/>
          <w:sz w:val="21"/>
        </w:rPr>
        <w:t xml:space="preserve"> 的倍数的数有多少个？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9"/>
        <w:numPr>
          <w:ilvl w:val="0"/>
          <w:numId w:val="1"/>
        </w:numPr>
        <w:tabs>
          <w:tab w:val="left" w:pos="560"/>
          <w:tab w:val="left" w:pos="561"/>
        </w:tabs>
        <w:spacing w:before="133"/>
        <w:rPr>
          <w:sz w:val="21"/>
        </w:rPr>
      </w:pPr>
      <w:r>
        <w:rPr>
          <w:sz w:val="21"/>
        </w:rPr>
        <w:t>1</w:t>
      </w:r>
      <w:r>
        <w:rPr>
          <w:spacing w:val="-35"/>
          <w:sz w:val="21"/>
        </w:rPr>
        <w:t xml:space="preserve"> 到 </w:t>
      </w:r>
      <w:r>
        <w:rPr>
          <w:sz w:val="21"/>
        </w:rPr>
        <w:t>1000</w:t>
      </w:r>
      <w:r>
        <w:rPr>
          <w:spacing w:val="-9"/>
          <w:sz w:val="21"/>
        </w:rPr>
        <w:t xml:space="preserve"> 的自然数中，既不是完全平方数，也不是完全立方数的有多少个？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9"/>
        <w:numPr>
          <w:ilvl w:val="0"/>
          <w:numId w:val="1"/>
        </w:numPr>
        <w:tabs>
          <w:tab w:val="left" w:pos="561"/>
        </w:tabs>
        <w:spacing w:before="134" w:line="242" w:lineRule="auto"/>
        <w:ind w:right="213"/>
        <w:jc w:val="both"/>
        <w:rPr>
          <w:sz w:val="21"/>
        </w:rPr>
      </w:pPr>
      <w:r>
        <w:rPr>
          <w:spacing w:val="-3"/>
          <w:sz w:val="21"/>
        </w:rPr>
        <w:t>森林里住着一群小白兔，每只小白兔都爱吃萝卜、白菜和青草中的一种或者几种.爱吃</w:t>
      </w:r>
      <w:r>
        <w:rPr>
          <w:spacing w:val="-8"/>
          <w:sz w:val="21"/>
        </w:rPr>
        <w:t>萝</w:t>
      </w:r>
      <w:r>
        <w:rPr>
          <w:spacing w:val="-8"/>
          <w:sz w:val="21"/>
        </w:rPr>
        <w:drawing>
          <wp:inline distT="0" distB="0" distL="0" distR="0">
            <wp:extent cx="24130" cy="1778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8"/>
          <w:sz w:val="21"/>
        </w:rPr>
        <w:t xml:space="preserve">卜的小白兔中有 </w:t>
      </w:r>
      <w:r>
        <w:rPr>
          <w:sz w:val="21"/>
        </w:rPr>
        <w:t>12</w:t>
      </w:r>
      <w:r>
        <w:rPr>
          <w:spacing w:val="-14"/>
          <w:sz w:val="21"/>
        </w:rPr>
        <w:t xml:space="preserve"> 只不爱吃白菜；爱吃白菜的小白兔中有 </w:t>
      </w:r>
      <w:r>
        <w:rPr>
          <w:sz w:val="21"/>
        </w:rPr>
        <w:t>23</w:t>
      </w:r>
      <w:r>
        <w:rPr>
          <w:spacing w:val="-11"/>
          <w:sz w:val="21"/>
        </w:rPr>
        <w:t xml:space="preserve"> 只不爱吃青草；爱吃青草的小白兔中有 </w:t>
      </w:r>
      <w:r>
        <w:rPr>
          <w:sz w:val="21"/>
        </w:rPr>
        <w:t>34</w:t>
      </w:r>
      <w:r>
        <w:rPr>
          <w:spacing w:val="-10"/>
          <w:sz w:val="21"/>
        </w:rPr>
        <w:t xml:space="preserve"> 只不爱吃萝卜.如果三种食物都爱吃的小白兔有 </w:t>
      </w:r>
      <w:r>
        <w:rPr>
          <w:sz w:val="21"/>
        </w:rPr>
        <w:t>5</w:t>
      </w:r>
      <w:r>
        <w:rPr>
          <w:spacing w:val="-19"/>
          <w:sz w:val="21"/>
        </w:rPr>
        <w:t xml:space="preserve"> 只，那么这群小白</w:t>
      </w:r>
      <w:r>
        <w:rPr>
          <w:spacing w:val="-8"/>
          <w:sz w:val="21"/>
        </w:rPr>
        <w:t>兔一共有多少只？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9"/>
        </w:rPr>
      </w:pPr>
    </w:p>
    <w:p>
      <w:pPr>
        <w:pStyle w:val="9"/>
        <w:numPr>
          <w:ilvl w:val="0"/>
          <w:numId w:val="1"/>
        </w:numPr>
        <w:tabs>
          <w:tab w:val="left" w:pos="560"/>
          <w:tab w:val="left" w:pos="561"/>
        </w:tabs>
        <w:rPr>
          <w:sz w:val="21"/>
        </w:rPr>
      </w:pPr>
      <w:r>
        <w:rPr>
          <w:spacing w:val="-1"/>
          <w:sz w:val="21"/>
        </w:rPr>
        <w:t>体育课上，</w:t>
      </w:r>
      <w:r>
        <w:rPr>
          <w:sz w:val="21"/>
        </w:rPr>
        <w:t>60</w:t>
      </w:r>
      <w:r>
        <w:rPr>
          <w:spacing w:val="-3"/>
          <w:sz w:val="21"/>
        </w:rPr>
        <w:t xml:space="preserve"> 名学生面向老师站成一行，按老师口令，从左到右报数：</w:t>
      </w:r>
      <w:r>
        <w:rPr>
          <w:sz w:val="21"/>
        </w:rPr>
        <w:t>1，2，3，…，</w:t>
      </w:r>
    </w:p>
    <w:p>
      <w:pPr>
        <w:pStyle w:val="3"/>
        <w:spacing w:before="2"/>
        <w:ind w:left="560"/>
      </w:pPr>
      <w:r>
        <w:t>60，然后，老师让所报的数是 4 的倍数的同学向后转，接着又让 所报的数是 5 的倍数</w:t>
      </w:r>
    </w:p>
    <w:p>
      <w:pPr>
        <w:pStyle w:val="3"/>
        <w:spacing w:before="5" w:line="242" w:lineRule="auto"/>
        <w:ind w:left="560" w:right="211"/>
      </w:pPr>
      <w:r>
        <w:rPr>
          <w:spacing w:val="-10"/>
        </w:rPr>
        <w:t xml:space="preserve">的同学向后转，最后让所报的数是 </w:t>
      </w:r>
      <w:r>
        <w:t>6</w:t>
      </w:r>
      <w:r>
        <w:rPr>
          <w:spacing w:val="-11"/>
        </w:rPr>
        <w:t xml:space="preserve"> 的倍数的同学向后转，现在面向老师的学生有多少人？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10"/>
        <w:rPr>
          <w:sz w:val="16"/>
        </w:rPr>
      </w:pPr>
    </w:p>
    <w:p>
      <w:pPr>
        <w:pStyle w:val="2"/>
      </w:pPr>
      <w:r>
        <w:rPr>
          <w:color w:val="D99493"/>
        </w:rPr>
        <w:t>三. 超常挑战</w:t>
      </w:r>
    </w:p>
    <w:p>
      <w:pPr>
        <w:pStyle w:val="9"/>
        <w:numPr>
          <w:ilvl w:val="0"/>
          <w:numId w:val="1"/>
        </w:numPr>
        <w:tabs>
          <w:tab w:val="left" w:pos="560"/>
          <w:tab w:val="left" w:pos="561"/>
        </w:tabs>
        <w:spacing w:before="145" w:line="278" w:lineRule="auto"/>
        <w:ind w:right="211"/>
        <w:rPr>
          <w:sz w:val="21"/>
        </w:rPr>
      </w:pPr>
      <w:r>
        <w:rPr>
          <w:sz w:val="21"/>
        </w:rPr>
        <w:t>如图，</w:t>
      </w:r>
      <w:r>
        <w:rPr>
          <w:rFonts w:ascii="Times New Roman" w:eastAsia="Times New Roman"/>
          <w:sz w:val="21"/>
        </w:rPr>
        <w:t>5</w:t>
      </w:r>
      <w:r>
        <w:rPr>
          <w:rFonts w:ascii="Times New Roman" w:eastAsia="Times New Roman"/>
          <w:spacing w:val="30"/>
          <w:sz w:val="21"/>
        </w:rPr>
        <w:t xml:space="preserve"> </w:t>
      </w:r>
      <w:r>
        <w:rPr>
          <w:spacing w:val="-4"/>
          <w:sz w:val="21"/>
        </w:rPr>
        <w:t xml:space="preserve">条同样长的线段拼成了一个五角星．如果每条线段上恰有 </w:t>
      </w:r>
      <w:r>
        <w:rPr>
          <w:rFonts w:ascii="Times New Roman" w:eastAsia="Times New Roman"/>
          <w:sz w:val="21"/>
        </w:rPr>
        <w:t>1994</w:t>
      </w:r>
      <w:r>
        <w:rPr>
          <w:rFonts w:ascii="Times New Roman" w:eastAsia="Times New Roman"/>
          <w:spacing w:val="32"/>
          <w:sz w:val="21"/>
        </w:rPr>
        <w:t xml:space="preserve"> </w:t>
      </w:r>
      <w:r>
        <w:rPr>
          <w:spacing w:val="-3"/>
          <w:sz w:val="21"/>
        </w:rPr>
        <w:t>个点被染成红色，那么在这个五角星上红色点最少有多少个?</w:t>
      </w:r>
    </w:p>
    <w:p>
      <w:pPr>
        <w:pStyle w:val="3"/>
        <w:spacing w:before="1"/>
      </w:pPr>
      <w:r>
        <w:drawing>
          <wp:anchor distT="0" distB="0" distL="0" distR="0" simplePos="0" relativeHeight="251634688" behindDoc="0" locked="0" layoutInCell="1" allowOverlap="1">
            <wp:simplePos x="0" y="0"/>
            <wp:positionH relativeFrom="page">
              <wp:posOffset>1162050</wp:posOffset>
            </wp:positionH>
            <wp:positionV relativeFrom="paragraph">
              <wp:posOffset>196215</wp:posOffset>
            </wp:positionV>
            <wp:extent cx="796925" cy="758825"/>
            <wp:effectExtent l="0" t="0" r="0" b="0"/>
            <wp:wrapTopAndBottom/>
            <wp:docPr id="5" name="image2.jpe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2.jpe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899" cy="75895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sectPr>
          <w:pgSz w:w="11910" w:h="16840"/>
          <w:pgMar w:top="1280" w:right="1580" w:bottom="1540" w:left="1660" w:header="863" w:footer="1357" w:gutter="0"/>
          <w:cols w:space="720" w:num="1"/>
        </w:sectPr>
      </w:pPr>
    </w:p>
    <w:p>
      <w:pPr>
        <w:pStyle w:val="9"/>
        <w:numPr>
          <w:ilvl w:val="0"/>
          <w:numId w:val="1"/>
        </w:numPr>
        <w:tabs>
          <w:tab w:val="left" w:pos="561"/>
        </w:tabs>
        <w:spacing w:before="145" w:line="242" w:lineRule="auto"/>
        <w:ind w:right="213"/>
        <w:jc w:val="both"/>
        <w:rPr>
          <w:sz w:val="21"/>
        </w:rPr>
      </w:pPr>
      <w:r>
        <w:rPr>
          <w:spacing w:val="-9"/>
          <w:sz w:val="21"/>
        </w:rPr>
        <w:t>某班共有学</w:t>
      </w:r>
      <w:r>
        <w:rPr>
          <w:spacing w:val="-9"/>
          <w:sz w:val="21"/>
        </w:rPr>
        <w:drawing>
          <wp:inline distT="0" distB="0" distL="0" distR="0">
            <wp:extent cx="16510" cy="12700"/>
            <wp:effectExtent l="0" t="0" r="0" b="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9"/>
          <w:sz w:val="21"/>
        </w:rPr>
        <w:t xml:space="preserve">生 </w:t>
      </w:r>
      <w:r>
        <w:rPr>
          <w:sz w:val="21"/>
        </w:rPr>
        <w:t>48</w:t>
      </w:r>
      <w:r>
        <w:rPr>
          <w:spacing w:val="-18"/>
          <w:sz w:val="21"/>
        </w:rPr>
        <w:t xml:space="preserve"> 人，其中 </w:t>
      </w:r>
      <w:r>
        <w:rPr>
          <w:sz w:val="21"/>
        </w:rPr>
        <w:t>27</w:t>
      </w:r>
      <w:r>
        <w:rPr>
          <w:spacing w:val="-10"/>
          <w:sz w:val="21"/>
        </w:rPr>
        <w:t xml:space="preserve"> 人会游泳，</w:t>
      </w:r>
      <w:r>
        <w:rPr>
          <w:sz w:val="21"/>
        </w:rPr>
        <w:t>33</w:t>
      </w:r>
      <w:r>
        <w:rPr>
          <w:spacing w:val="-8"/>
          <w:sz w:val="21"/>
        </w:rPr>
        <w:t xml:space="preserve"> 人会骑自行车，</w:t>
      </w:r>
      <w:r>
        <w:rPr>
          <w:sz w:val="21"/>
        </w:rPr>
        <w:t>40</w:t>
      </w:r>
      <w:r>
        <w:rPr>
          <w:spacing w:val="-8"/>
          <w:sz w:val="21"/>
        </w:rPr>
        <w:t xml:space="preserve"> 人会打乒乓球．那么， </w:t>
      </w:r>
      <w:r>
        <w:rPr>
          <w:spacing w:val="-5"/>
          <w:sz w:val="21"/>
        </w:rPr>
        <w:t>这个班至少有多少学生这三项运动都会？</w:t>
      </w:r>
      <w:r>
        <w:rPr>
          <w:color w:val="FFFFFF"/>
          <w:spacing w:val="-5"/>
          <w:sz w:val="4"/>
        </w:rPr>
        <w:t>[来源:Z.xx.k.Com]</w:t>
      </w:r>
    </w:p>
    <w:p>
      <w:pPr>
        <w:pStyle w:val="3"/>
        <w:rPr>
          <w:sz w:val="20"/>
        </w:rPr>
      </w:pPr>
      <w:r>
        <w:rPr>
          <w:color w:val="FFFFFF"/>
          <w:sz w:val="4"/>
        </w:rPr>
        <w:t>[来源:学,科,网]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12"/>
        <w:rPr>
          <w:sz w:val="27"/>
        </w:rPr>
      </w:pPr>
    </w:p>
    <w:p>
      <w:pPr>
        <w:pStyle w:val="9"/>
        <w:numPr>
          <w:ilvl w:val="0"/>
          <w:numId w:val="1"/>
        </w:numPr>
        <w:tabs>
          <w:tab w:val="left" w:pos="561"/>
        </w:tabs>
        <w:spacing w:line="278" w:lineRule="auto"/>
        <w:ind w:right="211"/>
        <w:jc w:val="both"/>
        <w:rPr>
          <w:sz w:val="21"/>
        </w:rPr>
      </w:pPr>
      <w:r>
        <w:rPr>
          <w:rFonts w:ascii="Times New Roman" w:eastAsia="Times New Roman"/>
          <w:sz w:val="21"/>
        </w:rPr>
        <w:t>(</w:t>
      </w:r>
      <w:r>
        <w:rPr>
          <w:spacing w:val="-2"/>
          <w:sz w:val="21"/>
        </w:rPr>
        <w:t>西城实验考题</w:t>
      </w:r>
      <w:r>
        <w:rPr>
          <w:rFonts w:ascii="Times New Roman" w:eastAsia="Times New Roman"/>
          <w:sz w:val="21"/>
        </w:rPr>
        <w:t>)</w:t>
      </w:r>
      <w:r>
        <w:rPr>
          <w:spacing w:val="-11"/>
          <w:sz w:val="21"/>
        </w:rPr>
        <w:t xml:space="preserve">新年联欢会上，共有 </w:t>
      </w:r>
      <w:r>
        <w:rPr>
          <w:rFonts w:ascii="Times New Roman" w:eastAsia="Times New Roman"/>
          <w:sz w:val="21"/>
        </w:rPr>
        <w:t>90</w:t>
      </w:r>
      <w:r>
        <w:rPr>
          <w:rFonts w:ascii="Times New Roman" w:eastAsia="Times New Roman"/>
          <w:spacing w:val="13"/>
          <w:sz w:val="21"/>
        </w:rPr>
        <w:t xml:space="preserve"> </w:t>
      </w:r>
      <w:r>
        <w:rPr>
          <w:spacing w:val="-13"/>
          <w:sz w:val="21"/>
        </w:rPr>
        <w:t>人参加了跳舞、合唱、演奏三种节目的演出．如</w:t>
      </w:r>
      <w:r>
        <w:rPr>
          <w:spacing w:val="-11"/>
          <w:sz w:val="21"/>
        </w:rPr>
        <w:t>果只参加跳舞的人数三倍于只参加合唱的人数；同时参加三种节目的人比只参加合唱的</w:t>
      </w:r>
      <w:r>
        <w:rPr>
          <w:spacing w:val="-19"/>
          <w:sz w:val="21"/>
        </w:rPr>
        <w:t xml:space="preserve">人少 </w:t>
      </w:r>
      <w:r>
        <w:rPr>
          <w:rFonts w:ascii="Times New Roman" w:eastAsia="Times New Roman"/>
          <w:sz w:val="21"/>
        </w:rPr>
        <w:t>7</w:t>
      </w:r>
      <w:r>
        <w:rPr>
          <w:rFonts w:ascii="Times New Roman" w:eastAsia="Times New Roman"/>
          <w:spacing w:val="20"/>
          <w:sz w:val="21"/>
        </w:rPr>
        <w:t xml:space="preserve"> </w:t>
      </w:r>
      <w:r>
        <w:rPr>
          <w:spacing w:val="-4"/>
          <w:sz w:val="21"/>
        </w:rPr>
        <w:t xml:space="preserve">人；只参加演奏的比同时参加演奏、跳舞但没有参加合唱的人多 </w:t>
      </w:r>
      <w:r>
        <w:rPr>
          <w:rFonts w:ascii="Times New Roman" w:eastAsia="Times New Roman"/>
          <w:sz w:val="21"/>
        </w:rPr>
        <w:t>4</w:t>
      </w:r>
      <w:r>
        <w:rPr>
          <w:rFonts w:ascii="Times New Roman" w:eastAsia="Times New Roman"/>
          <w:spacing w:val="17"/>
          <w:sz w:val="21"/>
        </w:rPr>
        <w:t xml:space="preserve"> </w:t>
      </w:r>
      <w:r>
        <w:rPr>
          <w:spacing w:val="-2"/>
          <w:sz w:val="21"/>
        </w:rPr>
        <w:t>人；</w:t>
      </w:r>
      <w:r>
        <w:rPr>
          <w:rFonts w:ascii="Times New Roman" w:eastAsia="Times New Roman"/>
          <w:sz w:val="21"/>
        </w:rPr>
        <w:t>50</w:t>
      </w:r>
      <w:r>
        <w:rPr>
          <w:rFonts w:ascii="Times New Roman" w:eastAsia="Times New Roman"/>
          <w:spacing w:val="20"/>
          <w:sz w:val="21"/>
        </w:rPr>
        <w:t xml:space="preserve"> </w:t>
      </w:r>
      <w:r>
        <w:rPr>
          <w:spacing w:val="-3"/>
          <w:sz w:val="21"/>
        </w:rPr>
        <w:t>人没</w:t>
      </w:r>
      <w:r>
        <w:rPr>
          <w:spacing w:val="-2"/>
          <w:sz w:val="21"/>
        </w:rPr>
        <w:t>有参加演奏；</w:t>
      </w:r>
      <w:r>
        <w:rPr>
          <w:rFonts w:ascii="Times New Roman" w:eastAsia="Times New Roman"/>
          <w:sz w:val="21"/>
        </w:rPr>
        <w:t>10</w:t>
      </w:r>
      <w:r>
        <w:rPr>
          <w:rFonts w:ascii="Times New Roman" w:eastAsia="Times New Roman"/>
          <w:spacing w:val="21"/>
          <w:sz w:val="21"/>
        </w:rPr>
        <w:t xml:space="preserve"> </w:t>
      </w:r>
      <w:r>
        <w:rPr>
          <w:spacing w:val="-3"/>
          <w:sz w:val="21"/>
        </w:rPr>
        <w:t>人同时参加了跳舞和合唱但没有参加演奏；</w:t>
      </w:r>
      <w:r>
        <w:rPr>
          <w:rFonts w:ascii="Times New Roman" w:eastAsia="Times New Roman"/>
          <w:sz w:val="21"/>
        </w:rPr>
        <w:t>40</w:t>
      </w:r>
      <w:r>
        <w:rPr>
          <w:rFonts w:ascii="Times New Roman" w:eastAsia="Times New Roman"/>
          <w:spacing w:val="20"/>
          <w:sz w:val="21"/>
        </w:rPr>
        <w:t xml:space="preserve"> </w:t>
      </w:r>
      <w:r>
        <w:rPr>
          <w:spacing w:val="-3"/>
          <w:sz w:val="21"/>
        </w:rPr>
        <w:t>人参加了合唱</w:t>
      </w:r>
      <w:r>
        <w:rPr>
          <w:spacing w:val="-3"/>
          <w:sz w:val="21"/>
        </w:rPr>
        <w:drawing>
          <wp:inline distT="0" distB="0" distL="0" distR="0">
            <wp:extent cx="22860" cy="15240"/>
            <wp:effectExtent l="0" t="0" r="0" b="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3"/>
          <w:sz w:val="21"/>
        </w:rPr>
        <w:t>；那么， 同时参加了演奏、合唱但没有参加跳舞的有多少人？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11"/>
        <w:rPr>
          <w:sz w:val="17"/>
        </w:rPr>
      </w:pPr>
    </w:p>
    <w:p>
      <w:pPr>
        <w:tabs>
          <w:tab w:val="left" w:pos="771"/>
        </w:tabs>
        <w:ind w:left="140"/>
        <w:rPr>
          <w:b/>
          <w:sz w:val="30"/>
        </w:rPr>
      </w:pPr>
      <w:r>
        <w:rPr>
          <w:b/>
          <w:sz w:val="21"/>
        </w:rPr>
        <w:t>三．</w:t>
      </w:r>
      <w:r>
        <w:rPr>
          <w:b/>
          <w:sz w:val="21"/>
        </w:rPr>
        <w:tab/>
      </w:r>
      <w:r>
        <w:rPr>
          <w:b/>
          <w:color w:val="538DD3"/>
          <w:sz w:val="30"/>
        </w:rPr>
        <w:t>杯赛演练：</w:t>
      </w:r>
    </w:p>
    <w:p>
      <w:pPr>
        <w:pStyle w:val="9"/>
        <w:numPr>
          <w:ilvl w:val="0"/>
          <w:numId w:val="1"/>
        </w:numPr>
        <w:tabs>
          <w:tab w:val="left" w:pos="561"/>
        </w:tabs>
        <w:spacing w:before="123" w:line="242" w:lineRule="auto"/>
        <w:ind w:right="213"/>
        <w:jc w:val="both"/>
        <w:rPr>
          <w:sz w:val="21"/>
        </w:rPr>
      </w:pPr>
      <w:r>
        <w:rPr>
          <w:sz w:val="21"/>
        </w:rPr>
        <w:t>(101</w:t>
      </w:r>
      <w:r>
        <w:rPr>
          <w:spacing w:val="-15"/>
          <w:sz w:val="21"/>
        </w:rPr>
        <w:t xml:space="preserve"> 中学考题)一根 </w:t>
      </w:r>
      <w:r>
        <w:rPr>
          <w:sz w:val="21"/>
        </w:rPr>
        <w:t>101</w:t>
      </w:r>
      <w:r>
        <w:rPr>
          <w:spacing w:val="-20"/>
          <w:sz w:val="21"/>
        </w:rPr>
        <w:t xml:space="preserve"> 厘米长的木棒，从同一端开始，第一次每隔 </w:t>
      </w:r>
      <w:r>
        <w:rPr>
          <w:sz w:val="21"/>
        </w:rPr>
        <w:t>2</w:t>
      </w:r>
      <w:r>
        <w:rPr>
          <w:spacing w:val="-10"/>
          <w:sz w:val="21"/>
        </w:rPr>
        <w:t xml:space="preserve"> 厘米画一个刻度， </w:t>
      </w:r>
      <w:r>
        <w:rPr>
          <w:sz w:val="21"/>
        </w:rPr>
        <w:t>第二次每隔3</w:t>
      </w:r>
      <w:r>
        <w:rPr>
          <w:spacing w:val="-14"/>
          <w:sz w:val="21"/>
        </w:rPr>
        <w:t xml:space="preserve"> 厘米画一个刻度，第三次每隔</w:t>
      </w:r>
      <w:r>
        <w:rPr>
          <w:sz w:val="21"/>
        </w:rPr>
        <w:t>5</w:t>
      </w:r>
      <w:r>
        <w:rPr>
          <w:spacing w:val="-16"/>
          <w:sz w:val="21"/>
        </w:rPr>
        <w:t xml:space="preserve"> 厘米画一个刻度，如果按刻度把木棒截断， </w:t>
      </w:r>
      <w:r>
        <w:rPr>
          <w:spacing w:val="-7"/>
          <w:sz w:val="21"/>
        </w:rPr>
        <w:t>那么可以截出多少段？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9"/>
        <w:numPr>
          <w:ilvl w:val="0"/>
          <w:numId w:val="1"/>
        </w:numPr>
        <w:tabs>
          <w:tab w:val="left" w:pos="561"/>
        </w:tabs>
        <w:spacing w:before="136" w:line="244" w:lineRule="auto"/>
        <w:ind w:right="216"/>
        <w:jc w:val="both"/>
        <w:rPr>
          <w:sz w:val="21"/>
        </w:rPr>
      </w:pPr>
      <w:r>
        <w:rPr>
          <w:spacing w:val="-7"/>
          <w:sz w:val="21"/>
        </w:rPr>
        <w:t xml:space="preserve">(西城实验考题)在 </w:t>
      </w:r>
      <w:r>
        <w:rPr>
          <w:sz w:val="21"/>
        </w:rPr>
        <w:t>1</w:t>
      </w:r>
      <w:r>
        <w:rPr>
          <w:spacing w:val="-34"/>
          <w:sz w:val="21"/>
        </w:rPr>
        <w:t xml:space="preserve"> 至 </w:t>
      </w:r>
      <w:r>
        <w:rPr>
          <w:sz w:val="21"/>
        </w:rPr>
        <w:t>2008</w:t>
      </w:r>
      <w:r>
        <w:rPr>
          <w:spacing w:val="-33"/>
          <w:sz w:val="21"/>
        </w:rPr>
        <w:t xml:space="preserve"> 这 </w:t>
      </w:r>
      <w:r>
        <w:rPr>
          <w:sz w:val="21"/>
        </w:rPr>
        <w:t>2008</w:t>
      </w:r>
      <w:r>
        <w:rPr>
          <w:spacing w:val="-16"/>
          <w:sz w:val="21"/>
        </w:rPr>
        <w:t xml:space="preserve"> 个自然数中，恰好是 </w:t>
      </w:r>
      <w:r>
        <w:rPr>
          <w:spacing w:val="-3"/>
          <w:sz w:val="21"/>
        </w:rPr>
        <w:t>3</w:t>
      </w:r>
      <w:r>
        <w:rPr>
          <w:spacing w:val="-32"/>
          <w:sz w:val="21"/>
        </w:rPr>
        <w:t>、</w:t>
      </w:r>
      <w:r>
        <w:rPr>
          <w:spacing w:val="-3"/>
          <w:sz w:val="21"/>
        </w:rPr>
        <w:t>5</w:t>
      </w:r>
      <w:r>
        <w:rPr>
          <w:spacing w:val="-32"/>
          <w:sz w:val="21"/>
        </w:rPr>
        <w:t>、</w:t>
      </w:r>
      <w:r>
        <w:rPr>
          <w:sz w:val="21"/>
        </w:rPr>
        <w:t>7</w:t>
      </w:r>
      <w:r>
        <w:rPr>
          <w:spacing w:val="-9"/>
          <w:sz w:val="21"/>
        </w:rPr>
        <w:t xml:space="preserve"> 中两个数的倍数的数</w:t>
      </w:r>
      <w:r>
        <w:rPr>
          <w:spacing w:val="-5"/>
          <w:sz w:val="21"/>
        </w:rPr>
        <w:t>共有多少个？</w:t>
      </w:r>
    </w:p>
    <w:p>
      <w:pPr>
        <w:spacing w:line="244" w:lineRule="auto"/>
        <w:jc w:val="both"/>
        <w:rPr>
          <w:sz w:val="21"/>
        </w:rPr>
        <w:sectPr>
          <w:pgSz w:w="11910" w:h="16840"/>
          <w:pgMar w:top="1280" w:right="1580" w:bottom="1540" w:left="1660" w:header="863" w:footer="1357" w:gutter="0"/>
          <w:cols w:space="720" w:num="1"/>
        </w:sectPr>
      </w:pPr>
    </w:p>
    <w:p>
      <w:pPr>
        <w:pStyle w:val="9"/>
        <w:numPr>
          <w:ilvl w:val="0"/>
          <w:numId w:val="1"/>
        </w:numPr>
        <w:tabs>
          <w:tab w:val="left" w:pos="561"/>
        </w:tabs>
        <w:spacing w:before="167" w:line="278" w:lineRule="auto"/>
        <w:ind w:right="211"/>
        <w:rPr>
          <w:sz w:val="21"/>
        </w:rPr>
      </w:pPr>
      <w:r>
        <w:rPr>
          <w:spacing w:val="-2"/>
          <w:sz w:val="21"/>
        </w:rPr>
        <w:t>(走美试题)</w:t>
      </w:r>
      <w:r>
        <w:rPr>
          <w:sz w:val="21"/>
        </w:rPr>
        <w:t>20</w:t>
      </w:r>
      <w:r>
        <w:rPr>
          <w:spacing w:val="-3"/>
          <w:sz w:val="21"/>
        </w:rPr>
        <w:t>0</w:t>
      </w:r>
      <w:r>
        <w:rPr>
          <w:sz w:val="21"/>
        </w:rPr>
        <w:t>6</w:t>
      </w:r>
      <w:r>
        <w:rPr>
          <w:spacing w:val="-52"/>
          <w:sz w:val="21"/>
        </w:rPr>
        <w:t xml:space="preserve"> </w:t>
      </w:r>
      <w:r>
        <w:rPr>
          <w:spacing w:val="-18"/>
          <w:sz w:val="21"/>
        </w:rPr>
        <w:t>盏亮着的电灯，各有一个拉线开关控制，按顺序编号为</w:t>
      </w:r>
      <w:r>
        <w:rPr>
          <w:spacing w:val="-52"/>
          <w:sz w:val="21"/>
        </w:rPr>
        <w:t xml:space="preserve"> </w:t>
      </w:r>
      <w:r>
        <w:rPr>
          <w:spacing w:val="-3"/>
          <w:sz w:val="21"/>
        </w:rPr>
        <w:t>1</w:t>
      </w:r>
      <w:r>
        <w:rPr>
          <w:spacing w:val="-104"/>
          <w:sz w:val="21"/>
        </w:rPr>
        <w:t>，</w:t>
      </w:r>
      <w:r>
        <w:rPr>
          <w:spacing w:val="-3"/>
          <w:sz w:val="21"/>
        </w:rPr>
        <w:t>2</w:t>
      </w:r>
      <w:r>
        <w:rPr>
          <w:spacing w:val="-70"/>
          <w:sz w:val="21"/>
        </w:rPr>
        <w:t>，…，</w:t>
      </w:r>
      <w:r>
        <w:rPr>
          <w:sz w:val="21"/>
        </w:rPr>
        <w:t>2006</w:t>
      </w:r>
      <w:r>
        <w:rPr>
          <w:spacing w:val="-106"/>
          <w:sz w:val="21"/>
        </w:rPr>
        <w:t>．将</w:t>
      </w:r>
      <w:r>
        <w:rPr>
          <w:spacing w:val="-13"/>
          <w:sz w:val="21"/>
        </w:rPr>
        <w:t xml:space="preserve">编号为 </w:t>
      </w:r>
      <w:r>
        <w:rPr>
          <w:sz w:val="21"/>
        </w:rPr>
        <w:t>2</w:t>
      </w:r>
      <w:r>
        <w:rPr>
          <w:spacing w:val="-13"/>
          <w:sz w:val="21"/>
        </w:rPr>
        <w:t xml:space="preserve"> 的倍数的灯的拉线各拉一下；再将编号为 </w:t>
      </w:r>
      <w:r>
        <w:rPr>
          <w:sz w:val="21"/>
        </w:rPr>
        <w:t>3</w:t>
      </w:r>
      <w:r>
        <w:rPr>
          <w:spacing w:val="-12"/>
          <w:sz w:val="21"/>
        </w:rPr>
        <w:t xml:space="preserve"> 的倍数的灯的拉线各拉一下，最后</w:t>
      </w:r>
      <w:r>
        <w:rPr>
          <w:spacing w:val="-16"/>
          <w:sz w:val="21"/>
        </w:rPr>
        <w:t xml:space="preserve">将编号为 </w:t>
      </w:r>
      <w:r>
        <w:rPr>
          <w:sz w:val="21"/>
        </w:rPr>
        <w:t>5</w:t>
      </w:r>
      <w:r>
        <w:rPr>
          <w:spacing w:val="-8"/>
          <w:sz w:val="21"/>
        </w:rPr>
        <w:t xml:space="preserve"> 的倍数的灯的拉线各拉一下．拉完后亮着的灯数为几盏？</w:t>
      </w: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rPr>
          <w:sz w:val="20"/>
        </w:rPr>
      </w:pPr>
    </w:p>
    <w:p>
      <w:pPr>
        <w:pStyle w:val="3"/>
        <w:spacing w:before="11"/>
      </w:pPr>
    </w:p>
    <w:p>
      <w:pPr>
        <w:pStyle w:val="9"/>
        <w:numPr>
          <w:ilvl w:val="0"/>
          <w:numId w:val="1"/>
        </w:numPr>
        <w:tabs>
          <w:tab w:val="left" w:pos="561"/>
        </w:tabs>
        <w:rPr>
          <w:sz w:val="21"/>
        </w:rPr>
      </w:pPr>
      <w:r>
        <w:rPr>
          <w:sz w:val="21"/>
        </w:rPr>
        <w:t>（</w:t>
      </w:r>
      <w:r>
        <w:rPr>
          <w:spacing w:val="-3"/>
          <w:sz w:val="21"/>
        </w:rPr>
        <w:t>莫斯科市第四届小学数学竞赛试题</w:t>
      </w:r>
      <w:r>
        <w:rPr>
          <w:sz w:val="21"/>
        </w:rPr>
        <w:t>）</w:t>
      </w:r>
    </w:p>
    <w:p>
      <w:pPr>
        <w:pStyle w:val="3"/>
        <w:tabs>
          <w:tab w:val="left" w:pos="5495"/>
        </w:tabs>
        <w:spacing w:before="2"/>
        <w:ind w:left="140"/>
      </w:pPr>
      <w:r>
        <w:t>在</w:t>
      </w:r>
      <w:r>
        <w:rPr>
          <w:spacing w:val="-51"/>
        </w:rPr>
        <w:t xml:space="preserve"> </w:t>
      </w:r>
      <w:r>
        <w:t>1</w:t>
      </w:r>
      <w:r>
        <w:rPr>
          <w:spacing w:val="-54"/>
        </w:rPr>
        <w:t xml:space="preserve"> </w:t>
      </w:r>
      <w:r>
        <w:t>至</w:t>
      </w:r>
      <w:r>
        <w:rPr>
          <w:spacing w:val="-51"/>
        </w:rPr>
        <w:t xml:space="preserve"> </w:t>
      </w:r>
      <w:r>
        <w:t>1000</w:t>
      </w:r>
      <w:r>
        <w:rPr>
          <w:spacing w:val="-50"/>
        </w:rPr>
        <w:t xml:space="preserve"> </w:t>
      </w:r>
      <w:r>
        <w:rPr>
          <w:spacing w:val="-3"/>
        </w:rPr>
        <w:t>的</w:t>
      </w:r>
      <w:r>
        <w:t>自</w:t>
      </w:r>
      <w:r>
        <w:rPr>
          <w:spacing w:val="-3"/>
        </w:rPr>
        <w:t>然</w:t>
      </w:r>
      <w:r>
        <w:t>数</w:t>
      </w:r>
      <w:r>
        <w:rPr>
          <w:spacing w:val="-3"/>
        </w:rPr>
        <w:t>中，</w:t>
      </w:r>
      <w:r>
        <w:t>不</w:t>
      </w:r>
      <w:r>
        <w:rPr>
          <w:spacing w:val="-3"/>
        </w:rPr>
        <w:t>能</w:t>
      </w:r>
      <w:r>
        <w:t>被</w:t>
      </w:r>
      <w:r>
        <w:rPr>
          <w:spacing w:val="-50"/>
        </w:rPr>
        <w:t xml:space="preserve"> </w:t>
      </w:r>
      <w:r>
        <w:t>5</w:t>
      </w:r>
      <w:r>
        <w:rPr>
          <w:spacing w:val="-53"/>
        </w:rPr>
        <w:t xml:space="preserve"> </w:t>
      </w:r>
      <w:r>
        <w:t>或</w:t>
      </w:r>
      <w:r>
        <w:rPr>
          <w:spacing w:val="-51"/>
        </w:rPr>
        <w:t xml:space="preserve"> </w:t>
      </w:r>
      <w:r>
        <w:t>7</w:t>
      </w:r>
      <w:r>
        <w:rPr>
          <w:spacing w:val="-51"/>
        </w:rPr>
        <w:t xml:space="preserve"> </w:t>
      </w:r>
      <w:r>
        <w:rPr>
          <w:spacing w:val="-3"/>
        </w:rPr>
        <w:t>整</w:t>
      </w:r>
      <w:r>
        <w:t>除</w:t>
      </w:r>
      <w:r>
        <w:rPr>
          <w:spacing w:val="-3"/>
        </w:rPr>
        <w:t>的</w:t>
      </w:r>
      <w:r>
        <w:t>数</w:t>
      </w:r>
      <w:r>
        <w:rPr>
          <w:spacing w:val="-3"/>
        </w:rPr>
        <w:t>有</w:t>
      </w:r>
      <w:r>
        <w:rPr>
          <w:spacing w:val="-3"/>
          <w:u w:val="single"/>
        </w:rPr>
        <w:t xml:space="preserve"> </w:t>
      </w:r>
      <w:r>
        <w:rPr>
          <w:spacing w:val="-3"/>
          <w:u w:val="single"/>
        </w:rPr>
        <w:tab/>
      </w:r>
      <w:r>
        <w:t>个。</w:t>
      </w:r>
    </w:p>
    <w:p>
      <w:pPr>
        <w:sectPr>
          <w:pgSz w:w="11910" w:h="16840"/>
          <w:pgMar w:top="1280" w:right="1580" w:bottom="1540" w:left="1660" w:header="863" w:footer="1357" w:gutter="0"/>
          <w:cols w:space="720" w:num="1"/>
        </w:sectPr>
      </w:pPr>
    </w:p>
    <w:p>
      <w:pPr>
        <w:pStyle w:val="3"/>
        <w:spacing w:before="167" w:line="278" w:lineRule="auto"/>
        <w:ind w:left="140" w:right="7880"/>
      </w:pPr>
      <w:r>
        <w:t>答案： 1.</w:t>
      </w:r>
    </w:p>
    <w:p>
      <w:pPr>
        <w:pStyle w:val="3"/>
        <w:spacing w:before="2"/>
        <w:rPr>
          <w:sz w:val="9"/>
        </w:rPr>
      </w:pPr>
      <w: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3199130</wp:posOffset>
                </wp:positionH>
                <wp:positionV relativeFrom="paragraph">
                  <wp:posOffset>99060</wp:posOffset>
                </wp:positionV>
                <wp:extent cx="1152525" cy="752475"/>
                <wp:effectExtent l="0" t="0" r="9525" b="9525"/>
                <wp:wrapTopAndBottom/>
                <wp:docPr id="99" name="组合 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152525" cy="752475"/>
                          <a:chOff x="5038" y="157"/>
                          <a:chExt cx="1815" cy="1185"/>
                        </a:xfrm>
                      </wpg:grpSpPr>
                      <wps:wsp>
                        <wps:cNvPr id="89" name="任意多边形 3"/>
                        <wps:cNvSpPr/>
                        <wps:spPr>
                          <a:xfrm>
                            <a:off x="5780" y="359"/>
                            <a:ext cx="195" cy="73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95" h="735">
                                <a:moveTo>
                                  <a:pt x="30" y="0"/>
                                </a:moveTo>
                                <a:lnTo>
                                  <a:pt x="0" y="735"/>
                                </a:lnTo>
                                <a:lnTo>
                                  <a:pt x="56" y="686"/>
                                </a:lnTo>
                                <a:lnTo>
                                  <a:pt x="104" y="631"/>
                                </a:lnTo>
                                <a:lnTo>
                                  <a:pt x="143" y="570"/>
                                </a:lnTo>
                                <a:lnTo>
                                  <a:pt x="171" y="504"/>
                                </a:lnTo>
                                <a:lnTo>
                                  <a:pt x="189" y="434"/>
                                </a:lnTo>
                                <a:lnTo>
                                  <a:pt x="195" y="360"/>
                                </a:lnTo>
                                <a:lnTo>
                                  <a:pt x="188" y="280"/>
                                </a:lnTo>
                                <a:lnTo>
                                  <a:pt x="167" y="201"/>
                                </a:lnTo>
                                <a:lnTo>
                                  <a:pt x="134" y="127"/>
                                </a:lnTo>
                                <a:lnTo>
                                  <a:pt x="88" y="59"/>
                                </a:lnTo>
                                <a:lnTo>
                                  <a:pt x="3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>
                              <a:alpha val="49803"/>
                            </a:srgbClr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90" name="任意多边形 4"/>
                        <wps:cNvSpPr/>
                        <wps:spPr>
                          <a:xfrm>
                            <a:off x="5780" y="359"/>
                            <a:ext cx="195" cy="73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95" h="735">
                                <a:moveTo>
                                  <a:pt x="0" y="735"/>
                                </a:moveTo>
                                <a:lnTo>
                                  <a:pt x="56" y="686"/>
                                </a:lnTo>
                                <a:lnTo>
                                  <a:pt x="104" y="631"/>
                                </a:lnTo>
                                <a:lnTo>
                                  <a:pt x="143" y="570"/>
                                </a:lnTo>
                                <a:lnTo>
                                  <a:pt x="171" y="504"/>
                                </a:lnTo>
                                <a:lnTo>
                                  <a:pt x="189" y="434"/>
                                </a:lnTo>
                                <a:lnTo>
                                  <a:pt x="195" y="360"/>
                                </a:lnTo>
                                <a:lnTo>
                                  <a:pt x="188" y="280"/>
                                </a:lnTo>
                                <a:lnTo>
                                  <a:pt x="167" y="201"/>
                                </a:lnTo>
                                <a:lnTo>
                                  <a:pt x="134" y="127"/>
                                </a:lnTo>
                                <a:lnTo>
                                  <a:pt x="88" y="59"/>
                                </a:lnTo>
                                <a:lnTo>
                                  <a:pt x="30" y="0"/>
                                </a:lnTo>
                                <a:lnTo>
                                  <a:pt x="0" y="73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54" cap="flat" cmpd="sng">
                            <a:solidFill>
                              <a:srgbClr val="808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1" name="任意多边形 5"/>
                        <wps:cNvSpPr/>
                        <wps:spPr>
                          <a:xfrm>
                            <a:off x="5674" y="359"/>
                            <a:ext cx="136" cy="75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36" h="750">
                                <a:moveTo>
                                  <a:pt x="120" y="0"/>
                                </a:moveTo>
                                <a:lnTo>
                                  <a:pt x="79" y="67"/>
                                </a:lnTo>
                                <a:lnTo>
                                  <a:pt x="46" y="139"/>
                                </a:lnTo>
                                <a:lnTo>
                                  <a:pt x="21" y="215"/>
                                </a:lnTo>
                                <a:lnTo>
                                  <a:pt x="5" y="294"/>
                                </a:lnTo>
                                <a:lnTo>
                                  <a:pt x="0" y="375"/>
                                </a:lnTo>
                                <a:lnTo>
                                  <a:pt x="0" y="456"/>
                                </a:lnTo>
                                <a:lnTo>
                                  <a:pt x="15" y="535"/>
                                </a:lnTo>
                                <a:lnTo>
                                  <a:pt x="45" y="612"/>
                                </a:lnTo>
                                <a:lnTo>
                                  <a:pt x="85" y="684"/>
                                </a:lnTo>
                                <a:lnTo>
                                  <a:pt x="135" y="750"/>
                                </a:lnTo>
                                <a:lnTo>
                                  <a:pt x="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>
                              <a:alpha val="49803"/>
                            </a:srgbClr>
                          </a:solidFill>
                          <a:ln>
                            <a:noFill/>
                          </a:ln>
                        </wps:spPr>
                        <wps:bodyPr upright="1"/>
                      </wps:wsp>
                      <wps:wsp>
                        <wps:cNvPr id="92" name="任意多边形 6"/>
                        <wps:cNvSpPr/>
                        <wps:spPr>
                          <a:xfrm>
                            <a:off x="5674" y="359"/>
                            <a:ext cx="136" cy="75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36" h="750">
                                <a:moveTo>
                                  <a:pt x="120" y="0"/>
                                </a:moveTo>
                                <a:lnTo>
                                  <a:pt x="79" y="67"/>
                                </a:lnTo>
                                <a:lnTo>
                                  <a:pt x="46" y="139"/>
                                </a:lnTo>
                                <a:lnTo>
                                  <a:pt x="21" y="215"/>
                                </a:lnTo>
                                <a:lnTo>
                                  <a:pt x="5" y="294"/>
                                </a:lnTo>
                                <a:lnTo>
                                  <a:pt x="0" y="375"/>
                                </a:lnTo>
                                <a:lnTo>
                                  <a:pt x="0" y="456"/>
                                </a:lnTo>
                                <a:lnTo>
                                  <a:pt x="15" y="535"/>
                                </a:lnTo>
                                <a:lnTo>
                                  <a:pt x="45" y="612"/>
                                </a:lnTo>
                                <a:lnTo>
                                  <a:pt x="85" y="684"/>
                                </a:lnTo>
                                <a:lnTo>
                                  <a:pt x="135" y="750"/>
                                </a:lnTo>
                                <a:lnTo>
                                  <a:pt x="12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55" cap="flat" cmpd="sng">
                            <a:solidFill>
                              <a:srgbClr val="808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3" name="任意多边形 7"/>
                        <wps:cNvSpPr/>
                        <wps:spPr>
                          <a:xfrm>
                            <a:off x="5787" y="366"/>
                            <a:ext cx="195" cy="73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95" h="735">
                                <a:moveTo>
                                  <a:pt x="0" y="734"/>
                                </a:moveTo>
                                <a:lnTo>
                                  <a:pt x="56" y="686"/>
                                </a:lnTo>
                                <a:lnTo>
                                  <a:pt x="103" y="631"/>
                                </a:lnTo>
                                <a:lnTo>
                                  <a:pt x="142" y="570"/>
                                </a:lnTo>
                                <a:lnTo>
                                  <a:pt x="171" y="503"/>
                                </a:lnTo>
                                <a:lnTo>
                                  <a:pt x="188" y="433"/>
                                </a:lnTo>
                                <a:lnTo>
                                  <a:pt x="194" y="360"/>
                                </a:lnTo>
                                <a:lnTo>
                                  <a:pt x="187" y="279"/>
                                </a:lnTo>
                                <a:lnTo>
                                  <a:pt x="167" y="201"/>
                                </a:lnTo>
                                <a:lnTo>
                                  <a:pt x="133" y="126"/>
                                </a:lnTo>
                                <a:lnTo>
                                  <a:pt x="87" y="59"/>
                                </a:lnTo>
                                <a:lnTo>
                                  <a:pt x="30" y="0"/>
                                </a:lnTo>
                              </a:path>
                            </a:pathLst>
                          </a:custGeom>
                          <a:noFill/>
                          <a:ln w="9454" cap="flat" cmpd="sng">
                            <a:solidFill>
                              <a:srgbClr val="80808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4" name="任意多边形 8"/>
                        <wps:cNvSpPr/>
                        <wps:spPr>
                          <a:xfrm>
                            <a:off x="5682" y="366"/>
                            <a:ext cx="136" cy="75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36" h="750">
                                <a:moveTo>
                                  <a:pt x="121" y="0"/>
                                </a:moveTo>
                                <a:lnTo>
                                  <a:pt x="79" y="66"/>
                                </a:lnTo>
                                <a:lnTo>
                                  <a:pt x="46" y="138"/>
                                </a:lnTo>
                                <a:lnTo>
                                  <a:pt x="21" y="215"/>
                                </a:lnTo>
                                <a:lnTo>
                                  <a:pt x="6" y="294"/>
                                </a:lnTo>
                                <a:lnTo>
                                  <a:pt x="1" y="375"/>
                                </a:lnTo>
                                <a:lnTo>
                                  <a:pt x="0" y="455"/>
                                </a:lnTo>
                                <a:lnTo>
                                  <a:pt x="16" y="535"/>
                                </a:lnTo>
                                <a:lnTo>
                                  <a:pt x="45" y="611"/>
                                </a:lnTo>
                                <a:lnTo>
                                  <a:pt x="86" y="683"/>
                                </a:lnTo>
                                <a:lnTo>
                                  <a:pt x="136" y="750"/>
                                </a:lnTo>
                              </a:path>
                            </a:pathLst>
                          </a:custGeom>
                          <a:noFill/>
                          <a:ln w="945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5" name="任意多边形 9"/>
                        <wps:cNvSpPr/>
                        <wps:spPr>
                          <a:xfrm>
                            <a:off x="5675" y="164"/>
                            <a:ext cx="1170" cy="1170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170" h="1170">
                                <a:moveTo>
                                  <a:pt x="0" y="585"/>
                                </a:moveTo>
                                <a:lnTo>
                                  <a:pt x="5" y="660"/>
                                </a:lnTo>
                                <a:lnTo>
                                  <a:pt x="18" y="732"/>
                                </a:lnTo>
                                <a:lnTo>
                                  <a:pt x="39" y="799"/>
                                </a:lnTo>
                                <a:lnTo>
                                  <a:pt x="67" y="863"/>
                                </a:lnTo>
                                <a:lnTo>
                                  <a:pt x="103" y="922"/>
                                </a:lnTo>
                                <a:lnTo>
                                  <a:pt x="145" y="976"/>
                                </a:lnTo>
                                <a:lnTo>
                                  <a:pt x="194" y="1025"/>
                                </a:lnTo>
                                <a:lnTo>
                                  <a:pt x="248" y="1067"/>
                                </a:lnTo>
                                <a:lnTo>
                                  <a:pt x="307" y="1103"/>
                                </a:lnTo>
                                <a:lnTo>
                                  <a:pt x="371" y="1132"/>
                                </a:lnTo>
                                <a:lnTo>
                                  <a:pt x="439" y="1153"/>
                                </a:lnTo>
                                <a:lnTo>
                                  <a:pt x="510" y="1166"/>
                                </a:lnTo>
                                <a:lnTo>
                                  <a:pt x="585" y="1170"/>
                                </a:lnTo>
                                <a:lnTo>
                                  <a:pt x="660" y="1166"/>
                                </a:lnTo>
                                <a:lnTo>
                                  <a:pt x="731" y="1153"/>
                                </a:lnTo>
                                <a:lnTo>
                                  <a:pt x="799" y="1132"/>
                                </a:lnTo>
                                <a:lnTo>
                                  <a:pt x="863" y="1103"/>
                                </a:lnTo>
                                <a:lnTo>
                                  <a:pt x="922" y="1067"/>
                                </a:lnTo>
                                <a:lnTo>
                                  <a:pt x="976" y="1025"/>
                                </a:lnTo>
                                <a:lnTo>
                                  <a:pt x="1025" y="976"/>
                                </a:lnTo>
                                <a:lnTo>
                                  <a:pt x="1067" y="922"/>
                                </a:lnTo>
                                <a:lnTo>
                                  <a:pt x="1103" y="863"/>
                                </a:lnTo>
                                <a:lnTo>
                                  <a:pt x="1131" y="799"/>
                                </a:lnTo>
                                <a:lnTo>
                                  <a:pt x="1152" y="732"/>
                                </a:lnTo>
                                <a:lnTo>
                                  <a:pt x="1165" y="660"/>
                                </a:lnTo>
                                <a:lnTo>
                                  <a:pt x="1170" y="585"/>
                                </a:lnTo>
                                <a:lnTo>
                                  <a:pt x="1165" y="510"/>
                                </a:lnTo>
                                <a:lnTo>
                                  <a:pt x="1152" y="439"/>
                                </a:lnTo>
                                <a:lnTo>
                                  <a:pt x="1131" y="371"/>
                                </a:lnTo>
                                <a:lnTo>
                                  <a:pt x="1103" y="307"/>
                                </a:lnTo>
                                <a:lnTo>
                                  <a:pt x="1067" y="248"/>
                                </a:lnTo>
                                <a:lnTo>
                                  <a:pt x="1025" y="194"/>
                                </a:lnTo>
                                <a:lnTo>
                                  <a:pt x="976" y="146"/>
                                </a:lnTo>
                                <a:lnTo>
                                  <a:pt x="922" y="103"/>
                                </a:lnTo>
                                <a:lnTo>
                                  <a:pt x="863" y="68"/>
                                </a:lnTo>
                                <a:lnTo>
                                  <a:pt x="799" y="39"/>
                                </a:lnTo>
                                <a:lnTo>
                                  <a:pt x="731" y="18"/>
                                </a:lnTo>
                                <a:lnTo>
                                  <a:pt x="660" y="5"/>
                                </a:lnTo>
                                <a:lnTo>
                                  <a:pt x="585" y="0"/>
                                </a:lnTo>
                                <a:lnTo>
                                  <a:pt x="510" y="5"/>
                                </a:lnTo>
                                <a:lnTo>
                                  <a:pt x="439" y="18"/>
                                </a:lnTo>
                                <a:lnTo>
                                  <a:pt x="371" y="39"/>
                                </a:lnTo>
                                <a:lnTo>
                                  <a:pt x="307" y="68"/>
                                </a:lnTo>
                                <a:lnTo>
                                  <a:pt x="248" y="103"/>
                                </a:lnTo>
                                <a:lnTo>
                                  <a:pt x="194" y="146"/>
                                </a:lnTo>
                                <a:lnTo>
                                  <a:pt x="145" y="194"/>
                                </a:lnTo>
                                <a:lnTo>
                                  <a:pt x="103" y="248"/>
                                </a:lnTo>
                                <a:lnTo>
                                  <a:pt x="67" y="307"/>
                                </a:lnTo>
                                <a:lnTo>
                                  <a:pt x="39" y="371"/>
                                </a:lnTo>
                                <a:lnTo>
                                  <a:pt x="18" y="439"/>
                                </a:lnTo>
                                <a:lnTo>
                                  <a:pt x="5" y="510"/>
                                </a:lnTo>
                                <a:lnTo>
                                  <a:pt x="0" y="58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42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6" name="任意多边形 10"/>
                        <wps:cNvSpPr/>
                        <wps:spPr>
                          <a:xfrm>
                            <a:off x="5045" y="269"/>
                            <a:ext cx="930" cy="93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930" h="931">
                                <a:moveTo>
                                  <a:pt x="0" y="465"/>
                                </a:moveTo>
                                <a:lnTo>
                                  <a:pt x="6" y="540"/>
                                </a:lnTo>
                                <a:lnTo>
                                  <a:pt x="23" y="612"/>
                                </a:lnTo>
                                <a:lnTo>
                                  <a:pt x="52" y="678"/>
                                </a:lnTo>
                                <a:lnTo>
                                  <a:pt x="90" y="739"/>
                                </a:lnTo>
                                <a:lnTo>
                                  <a:pt x="136" y="793"/>
                                </a:lnTo>
                                <a:lnTo>
                                  <a:pt x="191" y="840"/>
                                </a:lnTo>
                                <a:lnTo>
                                  <a:pt x="252" y="878"/>
                                </a:lnTo>
                                <a:lnTo>
                                  <a:pt x="318" y="906"/>
                                </a:lnTo>
                                <a:lnTo>
                                  <a:pt x="389" y="924"/>
                                </a:lnTo>
                                <a:lnTo>
                                  <a:pt x="465" y="930"/>
                                </a:lnTo>
                                <a:lnTo>
                                  <a:pt x="539" y="924"/>
                                </a:lnTo>
                                <a:lnTo>
                                  <a:pt x="611" y="906"/>
                                </a:lnTo>
                                <a:lnTo>
                                  <a:pt x="677" y="878"/>
                                </a:lnTo>
                                <a:lnTo>
                                  <a:pt x="738" y="840"/>
                                </a:lnTo>
                                <a:lnTo>
                                  <a:pt x="792" y="793"/>
                                </a:lnTo>
                                <a:lnTo>
                                  <a:pt x="839" y="739"/>
                                </a:lnTo>
                                <a:lnTo>
                                  <a:pt x="877" y="678"/>
                                </a:lnTo>
                                <a:lnTo>
                                  <a:pt x="905" y="612"/>
                                </a:lnTo>
                                <a:lnTo>
                                  <a:pt x="923" y="540"/>
                                </a:lnTo>
                                <a:lnTo>
                                  <a:pt x="929" y="465"/>
                                </a:lnTo>
                                <a:lnTo>
                                  <a:pt x="923" y="390"/>
                                </a:lnTo>
                                <a:lnTo>
                                  <a:pt x="905" y="319"/>
                                </a:lnTo>
                                <a:lnTo>
                                  <a:pt x="877" y="252"/>
                                </a:lnTo>
                                <a:lnTo>
                                  <a:pt x="839" y="191"/>
                                </a:lnTo>
                                <a:lnTo>
                                  <a:pt x="792" y="137"/>
                                </a:lnTo>
                                <a:lnTo>
                                  <a:pt x="738" y="90"/>
                                </a:lnTo>
                                <a:lnTo>
                                  <a:pt x="677" y="52"/>
                                </a:lnTo>
                                <a:lnTo>
                                  <a:pt x="611" y="24"/>
                                </a:lnTo>
                                <a:lnTo>
                                  <a:pt x="539" y="6"/>
                                </a:lnTo>
                                <a:lnTo>
                                  <a:pt x="465" y="0"/>
                                </a:lnTo>
                                <a:lnTo>
                                  <a:pt x="389" y="6"/>
                                </a:lnTo>
                                <a:lnTo>
                                  <a:pt x="318" y="24"/>
                                </a:lnTo>
                                <a:lnTo>
                                  <a:pt x="252" y="52"/>
                                </a:lnTo>
                                <a:lnTo>
                                  <a:pt x="191" y="90"/>
                                </a:lnTo>
                                <a:lnTo>
                                  <a:pt x="136" y="137"/>
                                </a:lnTo>
                                <a:lnTo>
                                  <a:pt x="90" y="191"/>
                                </a:lnTo>
                                <a:lnTo>
                                  <a:pt x="52" y="252"/>
                                </a:lnTo>
                                <a:lnTo>
                                  <a:pt x="23" y="319"/>
                                </a:lnTo>
                                <a:lnTo>
                                  <a:pt x="6" y="390"/>
                                </a:lnTo>
                                <a:lnTo>
                                  <a:pt x="0" y="465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9442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97" name="文本框 11"/>
                        <wps:cNvSpPr txBox="1"/>
                        <wps:spPr>
                          <a:xfrm>
                            <a:off x="5330" y="648"/>
                            <a:ext cx="576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434"/>
                                </w:tabs>
                                <w:spacing w:line="199" w:lineRule="exact"/>
                                <w:rPr>
                                  <w:rFonts w:asci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sz w:val="18"/>
                                </w:rPr>
                                <w:t>A</w:t>
                              </w:r>
                              <w:r>
                                <w:rPr>
                                  <w:rFonts w:ascii="Times New Roman"/>
                                  <w:i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rFonts w:ascii="Times New Roman"/>
                                  <w:i/>
                                  <w:color w:val="FFFFFF"/>
                                  <w:sz w:val="18"/>
                                </w:rPr>
                                <w:t>C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98" name="文本框 12"/>
                        <wps:cNvSpPr txBox="1"/>
                        <wps:spPr>
                          <a:xfrm>
                            <a:off x="6305" y="664"/>
                            <a:ext cx="131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199" w:lineRule="exact"/>
                                <w:rPr>
                                  <w:rFonts w:ascii="Times New Roman"/>
                                  <w:i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sz w:val="18"/>
                                </w:rPr>
                                <w:t>B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" o:spid="_x0000_s1026" o:spt="203" alt="学科网(www.zxxk.com)--教育资源门户，提供试卷、教案、课件、论文、素材及各类教学资源下载，还有大量而丰富的教学相关资讯！" style="position:absolute;left:0pt;margin-left:251.9pt;margin-top:7.8pt;height:59.25pt;width:90.75pt;mso-position-horizontal-relative:page;mso-wrap-distance-bottom:0pt;mso-wrap-distance-top:0pt;z-index:-251658240;mso-width-relative:page;mso-height-relative:page;" coordorigin="5038,157" coordsize="1815,1185" o:gfxdata="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">
                <o:lock v:ext="edit" aspectratio="f"/>
                <v:shape id="任意多边形 3" o:spid="_x0000_s1026" o:spt="100" style="position:absolute;left:5780;top:359;height:735;width:195;" fillcolor="#808080" filled="t" stroked="f" coordsize="195,735" o:gfxdata="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qqJne8AAAA&#10;2wAAAA8AAAAAAAAAAQAgAAAAIgAAAGRycy9kb3ducmV2LnhtbFBLAQIUABQAAAAIAIdO4kAzLwWe&#10;OwAAADkAAAAQAAAAAAAAAAEAIAAAAAsBAABkcnMvc2hhcGV4bWwueG1sUEsFBgAAAAAGAAYAWwEA&#10;ALUDAAAAAA==&#10;" path="m30,0l0,735,56,686,104,631,143,570,171,504,189,434,195,360,188,280,167,201,134,127,88,59,30,0xe">
                  <v:fill on="t" opacity="32638f" focussize="0,0"/>
                  <v:stroke on="f"/>
                  <v:imagedata o:title=""/>
                  <o:lock v:ext="edit" aspectratio="f"/>
                </v:shape>
                <v:shape id="任意多边形 4" o:spid="_x0000_s1026" o:spt="100" style="position:absolute;left:5780;top:359;height:735;width:195;" filled="f" stroked="t" coordsize="195,735" o:gfxdata="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KJ8j65AAAA2wAA&#10;AA8AAAAAAAAAAQAgAAAAIgAAAGRycy9kb3ducmV2LnhtbFBLAQIUABQAAAAIAIdO4kAzLwWeOwAA&#10;ADkAAAAQAAAAAAAAAAEAIAAAAAgBAABkcnMvc2hhcGV4bWwueG1sUEsFBgAAAAAGAAYAWwEAALID&#10;AAAAAA==&#10;" path="m0,735l56,686,104,631,143,570,171,504,189,434,195,360,188,280,167,201,134,127,88,59,30,0,0,735xe">
                  <v:fill on="f" focussize="0,0"/>
                  <v:stroke weight="0.744409448818898pt" color="#808080" joinstyle="round"/>
                  <v:imagedata o:title=""/>
                  <o:lock v:ext="edit" aspectratio="f"/>
                </v:shape>
                <v:shape id="任意多边形 5" o:spid="_x0000_s1026" o:spt="100" style="position:absolute;left:5674;top:359;height:750;width:136;" fillcolor="#808080" filled="t" stroked="f" coordsize="136,750" o:gfxdata="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ik80a/&#10;AAAA2wAAAA8AAAAAAAAAAQAgAAAAIgAAAGRycy9kb3ducmV2LnhtbFBLAQIUABQAAAAIAIdO4kAz&#10;LwWeOwAAADkAAAAQAAAAAAAAAAEAIAAAAA4BAABkcnMvc2hhcGV4bWwueG1sUEsFBgAAAAAGAAYA&#10;WwEAALgDAAAAAA==&#10;" path="m120,0l79,67,46,139,21,215,5,294,0,375,0,456,15,535,45,612,85,684,135,750,120,0xe">
                  <v:fill on="t" opacity="32638f" focussize="0,0"/>
                  <v:stroke on="f"/>
                  <v:imagedata o:title=""/>
                  <o:lock v:ext="edit" aspectratio="f"/>
                </v:shape>
                <v:shape id="任意多边形 6" o:spid="_x0000_s1026" o:spt="100" style="position:absolute;left:5674;top:359;height:750;width:136;" filled="f" stroked="t" coordsize="136,750" o:gfxdata="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dECja&#10;wAAAANsAAAAPAAAAAAAAAAEAIAAAACIAAABkcnMvZG93bnJldi54bWxQSwECFAAUAAAACACHTuJA&#10;My8FnjsAAAA5AAAAEAAAAAAAAAABACAAAAAPAQAAZHJzL3NoYXBleG1sLnhtbFBLBQYAAAAABgAG&#10;AFsBAAC5AwAAAAA=&#10;" path="m120,0l79,67,46,139,21,215,5,294,0,375,0,456,15,535,45,612,85,684,135,750,120,0xe">
                  <v:fill on="f" focussize="0,0"/>
                  <v:stroke weight="0.744488188976378pt" color="#808080" joinstyle="round"/>
                  <v:imagedata o:title=""/>
                  <o:lock v:ext="edit" aspectratio="f"/>
                </v:shape>
                <v:shape id="任意多边形 7" o:spid="_x0000_s1026" o:spt="100" style="position:absolute;left:5787;top:366;height:735;width:195;" filled="f" stroked="t" coordsize="195,735" o:gfxdata="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qVr7vQAA&#10;ANsAAAAPAAAAAAAAAAEAIAAAACIAAABkcnMvZG93bnJldi54bWxQSwECFAAUAAAACACHTuJAMy8F&#10;njsAAAA5AAAAEAAAAAAAAAABACAAAAAMAQAAZHJzL3NoYXBleG1sLnhtbFBLBQYAAAAABgAGAFsB&#10;AAC2AwAAAAA=&#10;" path="m0,734l56,686,103,631,142,570,171,503,188,433,194,360,187,279,167,201,133,126,87,59,30,0e">
                  <v:fill on="f" focussize="0,0"/>
                  <v:stroke weight="0.744409448818898pt" color="#808080" joinstyle="round"/>
                  <v:imagedata o:title=""/>
                  <o:lock v:ext="edit" aspectratio="f"/>
                </v:shape>
                <v:shape id="任意多边形 8" o:spid="_x0000_s1026" o:spt="100" style="position:absolute;left:5682;top:366;height:750;width:136;" filled="f" stroked="t" coordsize="136,750" o:gfxdata="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HxF5LsAAADb&#10;AAAADwAAAAAAAAABACAAAAAiAAAAZHJzL2Rvd25yZXYueG1sUEsBAhQAFAAAAAgAh07iQDMvBZ47&#10;AAAAOQAAABAAAAAAAAAAAQAgAAAACgEAAGRycy9zaGFwZXhtbC54bWxQSwUGAAAAAAYABgBbAQAA&#10;tAMAAAAA&#10;" path="m121,0l79,66,46,138,21,215,6,294,1,375,0,455,16,535,45,611,86,683,136,750e">
                  <v:fill on="f" focussize="0,0"/>
                  <v:stroke weight="0.744488188976378pt" color="#000000" joinstyle="round"/>
                  <v:imagedata o:title=""/>
                  <o:lock v:ext="edit" aspectratio="f"/>
                </v:shape>
                <v:shape id="任意多边形 9" o:spid="_x0000_s1026" o:spt="100" style="position:absolute;left:5675;top:164;height:1170;width:1170;" filled="f" stroked="t" coordsize="1170,1170" o:gfxdata="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Ovar4A&#10;AADbAAAADwAAAAAAAAABACAAAAAiAAAAZHJzL2Rvd25yZXYueG1sUEsBAhQAFAAAAAgAh07iQDMv&#10;BZ47AAAAOQAAABAAAAAAAAAAAQAgAAAADQEAAGRycy9zaGFwZXhtbC54bWxQSwUGAAAAAAYABgBb&#10;AQAAtwMAAAAA&#10;" path="m0,585l5,660,18,732,39,799,67,863,103,922,145,976,194,1025,248,1067,307,1103,371,1132,439,1153,510,1166,585,1170,660,1166,731,1153,799,1132,863,1103,922,1067,976,1025,1025,976,1067,922,1103,863,1131,799,1152,732,1165,660,1170,585,1165,510,1152,439,1131,371,1103,307,1067,248,1025,194,976,146,922,103,863,68,799,39,731,18,660,5,585,0,510,5,439,18,371,39,307,68,248,103,194,146,145,194,103,248,67,307,39,371,18,439,5,510,0,585xe">
                  <v:fill on="f" focussize="0,0"/>
                  <v:stroke weight="0.743464566929134pt" color="#000000" joinstyle="round"/>
                  <v:imagedata o:title=""/>
                  <o:lock v:ext="edit" aspectratio="f"/>
                </v:shape>
                <v:shape id="任意多边形 10" o:spid="_x0000_s1026" o:spt="100" style="position:absolute;left:5045;top:269;height:931;width:930;" filled="f" stroked="t" coordsize="930,931" o:gfxdata="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McHCDm/&#10;AAAA2wAAAA8AAAAAAAAAAQAgAAAAIgAAAGRycy9kb3ducmV2LnhtbFBLAQIUABQAAAAIAIdO4kAz&#10;LwWeOwAAADkAAAAQAAAAAAAAAAEAIAAAAA4BAABkcnMvc2hhcGV4bWwueG1sUEsFBgAAAAAGAAYA&#10;WwEAALgDAAAAAA==&#10;" path="m0,465l6,540,23,612,52,678,90,739,136,793,191,840,252,878,318,906,389,924,465,930,539,924,611,906,677,878,738,840,792,793,839,739,877,678,905,612,923,540,929,465,923,390,905,319,877,252,839,191,792,137,738,90,677,52,611,24,539,6,465,0,389,6,318,24,252,52,191,90,136,137,90,191,52,252,23,319,6,390,0,465xe">
                  <v:fill on="f" focussize="0,0"/>
                  <v:stroke weight="0.743464566929134pt" color="#000000" joinstyle="round"/>
                  <v:imagedata o:title=""/>
                  <o:lock v:ext="edit" aspectratio="f"/>
                </v:shape>
                <v:shape id="文本框 11" o:spid="_x0000_s1026" o:spt="202" type="#_x0000_t202" style="position:absolute;left:5330;top:648;height:200;width:576;" filled="f" stroked="f" coordsize="21600,21600" o:gfxdata="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oMGqW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tabs>
                            <w:tab w:val="left" w:pos="434"/>
                          </w:tabs>
                          <w:spacing w:line="199" w:lineRule="exact"/>
                          <w:rPr>
                            <w:rFonts w:asci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sz w:val="18"/>
                          </w:rPr>
                          <w:t>A</w:t>
                        </w:r>
                        <w:r>
                          <w:rPr>
                            <w:rFonts w:ascii="Times New Roman"/>
                            <w:i/>
                            <w:sz w:val="18"/>
                          </w:rPr>
                          <w:tab/>
                        </w:r>
                        <w:r>
                          <w:rPr>
                            <w:rFonts w:ascii="Times New Roman"/>
                            <w:i/>
                            <w:color w:val="FFFFFF"/>
                            <w:sz w:val="18"/>
                          </w:rPr>
                          <w:t>C</w:t>
                        </w:r>
                      </w:p>
                    </w:txbxContent>
                  </v:textbox>
                </v:shape>
                <v:shape id="文本框 12" o:spid="_x0000_s1026" o:spt="202" type="#_x0000_t202" style="position:absolute;left:6305;top:664;height:200;width:131;" filled="f" stroked="f" coordsize="21600,21600" o:gfxdata="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mv/uS5AAAA2wAA&#10;AA8AAAAAAAAAAQAgAAAAIgAAAGRycy9kb3ducmV2LnhtbFBLAQIUABQAAAAIAIdO4kAzLwWeOwAA&#10;ADkAAAAQAAAAAAAAAAEAIAAAAAgBAABkcnMvc2hhcGV4bWwueG1sUEsFBgAAAAAGAAYAWwEAALID&#10;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199" w:lineRule="exact"/>
                          <w:rPr>
                            <w:rFonts w:ascii="Times New Roman"/>
                            <w:i/>
                            <w:sz w:val="18"/>
                          </w:rPr>
                        </w:pPr>
                        <w:r>
                          <w:rPr>
                            <w:rFonts w:ascii="Times New Roman"/>
                            <w:i/>
                            <w:sz w:val="18"/>
                          </w:rPr>
                          <w:t>B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spacing w:before="169" w:line="242" w:lineRule="auto"/>
        <w:ind w:left="140" w:right="212" w:firstLine="419"/>
        <w:jc w:val="both"/>
        <w:rPr>
          <w:sz w:val="21"/>
        </w:rPr>
      </w:pPr>
      <w:r>
        <w:rPr>
          <w:spacing w:val="-2"/>
          <w:sz w:val="21"/>
        </w:rPr>
        <w:t>如图所示，</w:t>
      </w:r>
      <w:r>
        <w:rPr>
          <w:rFonts w:ascii="Times New Roman" w:hAnsi="Times New Roman" w:eastAsia="Times New Roman"/>
          <w:i/>
          <w:sz w:val="21"/>
        </w:rPr>
        <w:t xml:space="preserve">A </w:t>
      </w:r>
      <w:r>
        <w:rPr>
          <w:spacing w:val="-4"/>
          <w:sz w:val="21"/>
        </w:rPr>
        <w:t>圆表示参加语文兴趣小组的人，</w:t>
      </w:r>
      <w:r>
        <w:rPr>
          <w:rFonts w:ascii="Times New Roman" w:hAnsi="Times New Roman" w:eastAsia="Times New Roman"/>
          <w:i/>
          <w:spacing w:val="-4"/>
          <w:sz w:val="21"/>
        </w:rPr>
        <w:t xml:space="preserve">B </w:t>
      </w:r>
      <w:r>
        <w:rPr>
          <w:spacing w:val="-3"/>
          <w:sz w:val="21"/>
        </w:rPr>
        <w:t>圆表示参加数学兴趣小组的人，</w:t>
      </w:r>
      <w:r>
        <w:rPr>
          <w:rFonts w:ascii="Times New Roman" w:hAnsi="Times New Roman" w:eastAsia="Times New Roman"/>
          <w:i/>
          <w:sz w:val="21"/>
        </w:rPr>
        <w:t xml:space="preserve">A </w:t>
      </w:r>
      <w:r>
        <w:rPr>
          <w:spacing w:val="-28"/>
          <w:sz w:val="21"/>
        </w:rPr>
        <w:t xml:space="preserve">与 </w:t>
      </w:r>
      <w:r>
        <w:rPr>
          <w:rFonts w:ascii="Times New Roman" w:hAnsi="Times New Roman" w:eastAsia="Times New Roman"/>
          <w:i/>
          <w:sz w:val="21"/>
        </w:rPr>
        <w:t xml:space="preserve">B </w:t>
      </w:r>
      <w:r>
        <w:rPr>
          <w:spacing w:val="6"/>
          <w:sz w:val="21"/>
        </w:rPr>
        <w:t>重合的部分</w:t>
      </w:r>
      <w:r>
        <w:rPr>
          <w:rFonts w:ascii="Times New Roman" w:hAnsi="Times New Roman" w:eastAsia="Times New Roman"/>
          <w:i/>
          <w:sz w:val="20"/>
        </w:rPr>
        <w:t xml:space="preserve">C </w:t>
      </w:r>
      <w:r>
        <w:rPr>
          <w:spacing w:val="-1"/>
          <w:sz w:val="21"/>
        </w:rPr>
        <w:t xml:space="preserve">(阴影部分)表示同时参加两个小组的人．图中 </w:t>
      </w:r>
      <w:r>
        <w:rPr>
          <w:rFonts w:ascii="Times New Roman" w:hAnsi="Times New Roman" w:eastAsia="Times New Roman"/>
          <w:i/>
          <w:sz w:val="21"/>
        </w:rPr>
        <w:t xml:space="preserve">A </w:t>
      </w:r>
      <w:r>
        <w:rPr>
          <w:spacing w:val="-1"/>
          <w:sz w:val="21"/>
        </w:rPr>
        <w:t>圆不含阴影的部分表示只参</w:t>
      </w:r>
      <w:r>
        <w:rPr>
          <w:spacing w:val="-2"/>
          <w:sz w:val="21"/>
        </w:rPr>
        <w:t xml:space="preserve">加语文兴趣小组未参加数学兴趣小组的人，有 </w:t>
      </w:r>
      <w:r>
        <w:rPr>
          <w:rFonts w:ascii="Times New Roman" w:hAnsi="Times New Roman" w:eastAsia="Times New Roman"/>
          <w:spacing w:val="-3"/>
          <w:sz w:val="20"/>
        </w:rPr>
        <w:t xml:space="preserve">28 </w:t>
      </w:r>
      <w:r>
        <w:rPr>
          <w:rFonts w:ascii="Symbol" w:hAnsi="Symbol" w:eastAsia="Symbol"/>
          <w:sz w:val="20"/>
        </w:rPr>
        <w:t></w:t>
      </w:r>
      <w:r>
        <w:rPr>
          <w:rFonts w:ascii="Times New Roman" w:hAnsi="Times New Roman" w:eastAsia="Times New Roman"/>
          <w:sz w:val="20"/>
        </w:rPr>
        <w:t xml:space="preserve">12 </w:t>
      </w:r>
      <w:r>
        <w:rPr>
          <w:rFonts w:ascii="Symbol" w:hAnsi="Symbol" w:eastAsia="Symbol"/>
          <w:spacing w:val="4"/>
          <w:sz w:val="20"/>
        </w:rPr>
        <w:t></w:t>
      </w:r>
      <w:r>
        <w:rPr>
          <w:rFonts w:ascii="Times New Roman" w:hAnsi="Times New Roman" w:eastAsia="Times New Roman"/>
          <w:spacing w:val="4"/>
          <w:sz w:val="20"/>
        </w:rPr>
        <w:t xml:space="preserve">16 </w:t>
      </w:r>
      <w:r>
        <w:rPr>
          <w:spacing w:val="-5"/>
          <w:sz w:val="21"/>
        </w:rPr>
        <w:t xml:space="preserve">(人)；图中 </w:t>
      </w:r>
      <w:r>
        <w:rPr>
          <w:rFonts w:ascii="Times New Roman" w:hAnsi="Times New Roman" w:eastAsia="Times New Roman"/>
          <w:i/>
          <w:sz w:val="21"/>
        </w:rPr>
        <w:t xml:space="preserve">B </w:t>
      </w:r>
      <w:r>
        <w:rPr>
          <w:sz w:val="21"/>
        </w:rPr>
        <w:t>圆不含阴影的部分</w:t>
      </w:r>
      <w:r>
        <w:rPr>
          <w:spacing w:val="-2"/>
          <w:sz w:val="21"/>
        </w:rPr>
        <w:t>表示只参加数学兴趣小组未参加语文兴趣小组的人，有</w:t>
      </w:r>
      <w:r>
        <w:rPr>
          <w:rFonts w:ascii="Times New Roman" w:hAnsi="Times New Roman" w:eastAsia="Times New Roman"/>
          <w:spacing w:val="-4"/>
          <w:sz w:val="20"/>
        </w:rPr>
        <w:t xml:space="preserve">29 </w:t>
      </w:r>
      <w:r>
        <w:rPr>
          <w:rFonts w:ascii="Symbol" w:hAnsi="Symbol" w:eastAsia="Symbol"/>
          <w:sz w:val="20"/>
        </w:rPr>
        <w:t></w:t>
      </w:r>
      <w:r>
        <w:rPr>
          <w:rFonts w:ascii="Times New Roman" w:hAnsi="Times New Roman" w:eastAsia="Times New Roman"/>
          <w:sz w:val="20"/>
        </w:rPr>
        <w:t xml:space="preserve">12 </w:t>
      </w:r>
      <w:r>
        <w:rPr>
          <w:rFonts w:ascii="Symbol" w:hAnsi="Symbol" w:eastAsia="Symbol"/>
          <w:spacing w:val="3"/>
          <w:sz w:val="20"/>
        </w:rPr>
        <w:t></w:t>
      </w:r>
      <w:r>
        <w:rPr>
          <w:rFonts w:ascii="Times New Roman" w:hAnsi="Times New Roman" w:eastAsia="Times New Roman"/>
          <w:spacing w:val="3"/>
          <w:sz w:val="20"/>
        </w:rPr>
        <w:t xml:space="preserve">17 </w:t>
      </w:r>
      <w:r>
        <w:rPr>
          <w:sz w:val="21"/>
        </w:rPr>
        <w:t>(人)．</w:t>
      </w:r>
      <w:r>
        <w:rPr>
          <w:color w:val="FFFFFF"/>
          <w:sz w:val="4"/>
        </w:rPr>
        <w:t>[来源:学科网ZXXK]</w:t>
      </w:r>
    </w:p>
    <w:p>
      <w:pPr>
        <w:spacing w:before="3"/>
        <w:ind w:left="140" w:right="1812"/>
        <w:rPr>
          <w:sz w:val="21"/>
        </w:rPr>
      </w:pPr>
      <w:r>
        <w:rPr>
          <w:sz w:val="21"/>
        </w:rPr>
        <w:t>方法一：由此得到参加语文或数学兴趣小组的有：</w:t>
      </w:r>
      <w:r>
        <w:rPr>
          <w:rFonts w:ascii="Times New Roman" w:hAnsi="Times New Roman" w:eastAsia="Times New Roman"/>
          <w:sz w:val="20"/>
        </w:rPr>
        <w:t xml:space="preserve">16 </w:t>
      </w:r>
      <w:r>
        <w:rPr>
          <w:rFonts w:ascii="Symbol" w:hAnsi="Symbol" w:eastAsia="Symbol"/>
          <w:sz w:val="20"/>
        </w:rPr>
        <w:t></w:t>
      </w:r>
      <w:r>
        <w:rPr>
          <w:rFonts w:ascii="Times New Roman" w:hAnsi="Times New Roman" w:eastAsia="Times New Roman"/>
          <w:sz w:val="20"/>
        </w:rPr>
        <w:t xml:space="preserve">12 </w:t>
      </w:r>
      <w:r>
        <w:rPr>
          <w:rFonts w:ascii="Symbol" w:hAnsi="Symbol" w:eastAsia="Symbol"/>
          <w:sz w:val="20"/>
        </w:rPr>
        <w:t></w:t>
      </w:r>
      <w:r>
        <w:rPr>
          <w:rFonts w:ascii="Times New Roman" w:hAnsi="Times New Roman" w:eastAsia="Times New Roman"/>
          <w:sz w:val="20"/>
        </w:rPr>
        <w:t xml:space="preserve">17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z w:val="20"/>
        </w:rPr>
        <w:t xml:space="preserve"> 45 </w:t>
      </w:r>
      <w:r>
        <w:rPr>
          <w:sz w:val="21"/>
        </w:rPr>
        <w:t>(人)． 方法二：根据包含排除法，直接可得：</w:t>
      </w:r>
    </w:p>
    <w:p>
      <w:pPr>
        <w:spacing w:before="6"/>
        <w:ind w:left="140" w:right="216" w:firstLine="419"/>
        <w:jc w:val="both"/>
        <w:rPr>
          <w:sz w:val="21"/>
        </w:rPr>
      </w:pPr>
      <w:r>
        <w:rPr>
          <w:sz w:val="21"/>
        </w:rPr>
        <w:t>参加语文或数学兴趣小组的人</w:t>
      </w:r>
      <w:r>
        <w:rPr>
          <w:rFonts w:ascii="Symbol" w:hAnsi="Symbol" w:eastAsia="Symbol"/>
          <w:sz w:val="21"/>
        </w:rPr>
        <w:t></w:t>
      </w:r>
      <w:r>
        <w:rPr>
          <w:rFonts w:ascii="Times New Roman" w:hAnsi="Times New Roman" w:eastAsia="Times New Roman"/>
          <w:sz w:val="21"/>
        </w:rPr>
        <w:t xml:space="preserve"> </w:t>
      </w:r>
      <w:r>
        <w:rPr>
          <w:sz w:val="21"/>
        </w:rPr>
        <w:t>参加语文兴趣小组的人</w:t>
      </w:r>
      <w:r>
        <w:rPr>
          <w:rFonts w:ascii="Symbol" w:hAnsi="Symbol" w:eastAsia="Symbol"/>
          <w:sz w:val="20"/>
        </w:rPr>
        <w:t></w:t>
      </w:r>
      <w:r>
        <w:rPr>
          <w:rFonts w:ascii="Times New Roman" w:hAnsi="Times New Roman" w:eastAsia="Times New Roman"/>
          <w:sz w:val="20"/>
        </w:rPr>
        <w:t xml:space="preserve"> </w:t>
      </w:r>
      <w:r>
        <w:rPr>
          <w:sz w:val="21"/>
        </w:rPr>
        <w:t>参加数学兴趣小组的人</w:t>
      </w:r>
      <w:r>
        <w:rPr>
          <w:rFonts w:ascii="Symbol" w:hAnsi="Symbol" w:eastAsia="Symbol"/>
          <w:sz w:val="20"/>
        </w:rPr>
        <w:t></w:t>
      </w:r>
      <w:r>
        <w:rPr>
          <w:rFonts w:ascii="Times New Roman" w:hAnsi="Times New Roman" w:eastAsia="Times New Roman"/>
          <w:sz w:val="20"/>
        </w:rPr>
        <w:t xml:space="preserve"> </w:t>
      </w:r>
      <w:r>
        <w:rPr>
          <w:sz w:val="21"/>
        </w:rPr>
        <w:t xml:space="preserve">两个小组都参加的人，即： </w:t>
      </w:r>
      <w:r>
        <w:rPr>
          <w:rFonts w:ascii="Times New Roman" w:hAnsi="Times New Roman" w:eastAsia="Times New Roman"/>
          <w:sz w:val="20"/>
        </w:rPr>
        <w:t xml:space="preserve">28 </w:t>
      </w:r>
      <w:r>
        <w:rPr>
          <w:rFonts w:ascii="Symbol" w:hAnsi="Symbol" w:eastAsia="Symbol"/>
          <w:sz w:val="20"/>
        </w:rPr>
        <w:t></w:t>
      </w:r>
      <w:r>
        <w:rPr>
          <w:rFonts w:ascii="Times New Roman" w:hAnsi="Times New Roman" w:eastAsia="Times New Roman"/>
          <w:sz w:val="20"/>
        </w:rPr>
        <w:t xml:space="preserve"> 29 </w:t>
      </w:r>
      <w:r>
        <w:rPr>
          <w:rFonts w:ascii="Symbol" w:hAnsi="Symbol" w:eastAsia="Symbol"/>
          <w:sz w:val="20"/>
        </w:rPr>
        <w:t></w:t>
      </w:r>
      <w:r>
        <w:rPr>
          <w:rFonts w:ascii="Times New Roman" w:hAnsi="Times New Roman" w:eastAsia="Times New Roman"/>
          <w:sz w:val="20"/>
        </w:rPr>
        <w:t xml:space="preserve">12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z w:val="20"/>
        </w:rPr>
        <w:t xml:space="preserve"> 45 </w:t>
      </w:r>
      <w:r>
        <w:rPr>
          <w:sz w:val="21"/>
        </w:rPr>
        <w:t>(人)．</w:t>
      </w:r>
    </w:p>
    <w:p>
      <w:pPr>
        <w:pStyle w:val="3"/>
        <w:spacing w:before="5"/>
        <w:rPr>
          <w:sz w:val="26"/>
        </w:rPr>
      </w:pPr>
    </w:p>
    <w:p>
      <w:pPr>
        <w:pStyle w:val="3"/>
        <w:ind w:left="140"/>
      </w:pPr>
      <w:r>
        <mc:AlternateContent>
          <mc:Choice Requires="wpg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page">
                  <wp:posOffset>3265805</wp:posOffset>
                </wp:positionH>
                <wp:positionV relativeFrom="paragraph">
                  <wp:posOffset>229870</wp:posOffset>
                </wp:positionV>
                <wp:extent cx="1208405" cy="906780"/>
                <wp:effectExtent l="0" t="0" r="10795" b="7620"/>
                <wp:wrapTopAndBottom/>
                <wp:docPr id="141" name="组合 1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08405" cy="906780"/>
                          <a:chOff x="5144" y="363"/>
                          <a:chExt cx="1903" cy="1428"/>
                        </a:xfrm>
                      </wpg:grpSpPr>
                      <wps:wsp>
                        <wps:cNvPr id="137" name="直线 14"/>
                        <wps:cNvCnPr/>
                        <wps:spPr>
                          <a:xfrm>
                            <a:off x="5151" y="370"/>
                            <a:ext cx="1888" cy="0"/>
                          </a:xfrm>
                          <a:prstGeom prst="line">
                            <a:avLst/>
                          </a:prstGeom>
                          <a:ln w="8814" cap="flat" cmpd="sng">
                            <a:solidFill>
                              <a:srgbClr val="353535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8" name="直线 15"/>
                        <wps:cNvCnPr/>
                        <wps:spPr>
                          <a:xfrm>
                            <a:off x="7039" y="370"/>
                            <a:ext cx="0" cy="1413"/>
                          </a:xfrm>
                          <a:prstGeom prst="line">
                            <a:avLst/>
                          </a:prstGeom>
                          <a:ln w="8830" cap="flat" cmpd="sng">
                            <a:solidFill>
                              <a:srgbClr val="353535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39" name="直线 16"/>
                        <wps:cNvCnPr/>
                        <wps:spPr>
                          <a:xfrm>
                            <a:off x="5151" y="370"/>
                            <a:ext cx="0" cy="1413"/>
                          </a:xfrm>
                          <a:prstGeom prst="line">
                            <a:avLst/>
                          </a:prstGeom>
                          <a:ln w="8830" cap="flat" cmpd="sng">
                            <a:solidFill>
                              <a:srgbClr val="353535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0" name="直线 17"/>
                        <wps:cNvCnPr/>
                        <wps:spPr>
                          <a:xfrm>
                            <a:off x="5151" y="1783"/>
                            <a:ext cx="1888" cy="0"/>
                          </a:xfrm>
                          <a:prstGeom prst="line">
                            <a:avLst/>
                          </a:prstGeom>
                          <a:ln w="8814" cap="flat" cmpd="sng">
                            <a:solidFill>
                              <a:srgbClr val="353535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3" o:spid="_x0000_s1026" o:spt="203" alt="学科网(www.zxxk.com)--教育资源门户，提供试卷、教案、课件、论文、素材及各类教学资源下载，还有大量而丰富的教学相关资讯！" style="position:absolute;left:0pt;margin-left:257.15pt;margin-top:18.1pt;height:71.4pt;width:95.15pt;mso-position-horizontal-relative:page;mso-wrap-distance-bottom:0pt;mso-wrap-distance-top:0pt;z-index:-251657216;mso-width-relative:page;mso-height-relative:page;" coordorigin="5144,363" coordsize="1903,1428" o:gfxdata="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">
                <o:lock v:ext="edit" aspectratio="f"/>
                <v:line id="直线 14" o:spid="_x0000_s1026" o:spt="20" style="position:absolute;left:5151;top:370;height:0;width:1888;" filled="f" stroked="t" coordsize="21600,21600" o:gfxdata="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T+hl8ugAAANwA&#10;AAAPAAAAAAAAAAEAIAAAACIAAABkcnMvZG93bnJldi54bWxQSwECFAAUAAAACACHTuJAMy8FnjsA&#10;AAA5AAAAEAAAAAAAAAABACAAAAAJAQAAZHJzL3NoYXBleG1sLnhtbFBLBQYAAAAABgAGAFsBAACz&#10;AwAAAAA=&#10;">
                  <v:fill on="f" focussize="0,0"/>
                  <v:stroke weight="0.694015748031496pt" color="#353535" joinstyle="round"/>
                  <v:imagedata o:title=""/>
                  <o:lock v:ext="edit" aspectratio="f"/>
                </v:line>
                <v:line id="直线 15" o:spid="_x0000_s1026" o:spt="20" style="position:absolute;left:7039;top:370;height:1413;width:0;" filled="f" stroked="t" coordsize="21600,21600" o:gfxdata="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uorer4A&#10;AADcAAAADwAAAAAAAAABACAAAAAiAAAAZHJzL2Rvd25yZXYueG1sUEsBAhQAFAAAAAgAh07iQDMv&#10;BZ47AAAAOQAAABAAAAAAAAAAAQAgAAAADQEAAGRycy9zaGFwZXhtbC54bWxQSwUGAAAAAAYABgBb&#10;AQAAtwMAAAAA&#10;">
                  <v:fill on="f" focussize="0,0"/>
                  <v:stroke weight="0.695275590551181pt" color="#353535" joinstyle="round"/>
                  <v:imagedata o:title=""/>
                  <o:lock v:ext="edit" aspectratio="f"/>
                </v:line>
                <v:line id="直线 16" o:spid="_x0000_s1026" o:spt="20" style="position:absolute;left:5151;top:370;height:1413;width:0;" filled="f" stroked="t" coordsize="21600,21600" o:gfxdata="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lpo7hugAAANwA&#10;AAAPAAAAAAAAAAEAIAAAACIAAABkcnMvZG93bnJldi54bWxQSwECFAAUAAAACACHTuJAMy8FnjsA&#10;AAA5AAAAEAAAAAAAAAABACAAAAAJAQAAZHJzL3NoYXBleG1sLnhtbFBLBQYAAAAABgAGAFsBAACz&#10;AwAAAAA=&#10;">
                  <v:fill on="f" focussize="0,0"/>
                  <v:stroke weight="0.695275590551181pt" color="#353535" joinstyle="round"/>
                  <v:imagedata o:title=""/>
                  <o:lock v:ext="edit" aspectratio="f"/>
                </v:line>
                <v:line id="直线 17" o:spid="_x0000_s1026" o:spt="20" style="position:absolute;left:5151;top:1783;height:0;width:1888;" filled="f" stroked="t" coordsize="21600,21600" o:gfxdata="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FfJ1&#10;wAAAANwAAAAPAAAAAAAAAAEAIAAAACIAAABkcnMvZG93bnJldi54bWxQSwECFAAUAAAACACHTuJA&#10;My8FnjsAAAA5AAAAEAAAAAAAAAABACAAAAAPAQAAZHJzL3NoYXBleG1sLnhtbFBLBQYAAAAABgAG&#10;AFsBAAC5AwAAAAA=&#10;">
                  <v:fill on="f" focussize="0,0"/>
                  <v:stroke weight="0.694015748031496pt" color="#353535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35712" behindDoc="0" locked="0" layoutInCell="1" allowOverlap="1">
                <wp:simplePos x="0" y="0"/>
                <wp:positionH relativeFrom="page">
                  <wp:posOffset>3376930</wp:posOffset>
                </wp:positionH>
                <wp:positionV relativeFrom="paragraph">
                  <wp:posOffset>367665</wp:posOffset>
                </wp:positionV>
                <wp:extent cx="968375" cy="648970"/>
                <wp:effectExtent l="635" t="635" r="2540" b="17145"/>
                <wp:wrapNone/>
                <wp:docPr id="61" name="组合 1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8375" cy="648970"/>
                          <a:chOff x="5319" y="580"/>
                          <a:chExt cx="1525" cy="1022"/>
                        </a:xfrm>
                      </wpg:grpSpPr>
                      <wps:wsp>
                        <wps:cNvPr id="58" name="自选图形 19"/>
                        <wps:cNvSpPr/>
                        <wps:spPr>
                          <a:xfrm>
                            <a:off x="232" y="9156"/>
                            <a:ext cx="1926" cy="1286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/>
                            <a:pathLst>
                              <a:path w="1926" h="1286">
                                <a:moveTo>
                                  <a:pt x="5820" y="-8067"/>
                                </a:moveTo>
                                <a:lnTo>
                                  <a:pt x="5828" y="-7990"/>
                                </a:lnTo>
                                <a:lnTo>
                                  <a:pt x="5852" y="-7917"/>
                                </a:lnTo>
                                <a:lnTo>
                                  <a:pt x="5889" y="-7851"/>
                                </a:lnTo>
                                <a:lnTo>
                                  <a:pt x="5937" y="-7792"/>
                                </a:lnTo>
                                <a:lnTo>
                                  <a:pt x="5996" y="-7744"/>
                                </a:lnTo>
                                <a:lnTo>
                                  <a:pt x="6062" y="-7707"/>
                                </a:lnTo>
                                <a:lnTo>
                                  <a:pt x="6135" y="-7683"/>
                                </a:lnTo>
                                <a:lnTo>
                                  <a:pt x="6212" y="-7675"/>
                                </a:lnTo>
                                <a:lnTo>
                                  <a:pt x="6289" y="-7683"/>
                                </a:lnTo>
                                <a:lnTo>
                                  <a:pt x="6362" y="-7707"/>
                                </a:lnTo>
                                <a:lnTo>
                                  <a:pt x="6428" y="-7744"/>
                                </a:lnTo>
                                <a:lnTo>
                                  <a:pt x="6487" y="-7792"/>
                                </a:lnTo>
                                <a:lnTo>
                                  <a:pt x="6535" y="-7851"/>
                                </a:lnTo>
                                <a:lnTo>
                                  <a:pt x="6572" y="-7917"/>
                                </a:lnTo>
                                <a:lnTo>
                                  <a:pt x="6595" y="-7990"/>
                                </a:lnTo>
                                <a:lnTo>
                                  <a:pt x="6604" y="-8067"/>
                                </a:lnTo>
                                <a:lnTo>
                                  <a:pt x="6595" y="-8144"/>
                                </a:lnTo>
                                <a:lnTo>
                                  <a:pt x="6572" y="-8217"/>
                                </a:lnTo>
                                <a:lnTo>
                                  <a:pt x="6535" y="-8283"/>
                                </a:lnTo>
                                <a:lnTo>
                                  <a:pt x="6487" y="-8341"/>
                                </a:lnTo>
                                <a:lnTo>
                                  <a:pt x="6428" y="-8390"/>
                                </a:lnTo>
                                <a:lnTo>
                                  <a:pt x="6362" y="-8427"/>
                                </a:lnTo>
                                <a:lnTo>
                                  <a:pt x="6289" y="-8450"/>
                                </a:lnTo>
                                <a:lnTo>
                                  <a:pt x="6212" y="-8459"/>
                                </a:lnTo>
                                <a:lnTo>
                                  <a:pt x="6135" y="-8450"/>
                                </a:lnTo>
                                <a:lnTo>
                                  <a:pt x="6062" y="-8427"/>
                                </a:lnTo>
                                <a:lnTo>
                                  <a:pt x="5996" y="-8390"/>
                                </a:lnTo>
                                <a:lnTo>
                                  <a:pt x="5937" y="-8341"/>
                                </a:lnTo>
                                <a:lnTo>
                                  <a:pt x="5889" y="-8283"/>
                                </a:lnTo>
                                <a:lnTo>
                                  <a:pt x="5852" y="-8217"/>
                                </a:lnTo>
                                <a:lnTo>
                                  <a:pt x="5828" y="-8144"/>
                                </a:lnTo>
                                <a:lnTo>
                                  <a:pt x="5820" y="-8067"/>
                                </a:lnTo>
                                <a:close/>
                                <a:moveTo>
                                  <a:pt x="5093" y="-8067"/>
                                </a:moveTo>
                                <a:lnTo>
                                  <a:pt x="5098" y="-7992"/>
                                </a:lnTo>
                                <a:lnTo>
                                  <a:pt x="5114" y="-7921"/>
                                </a:lnTo>
                                <a:lnTo>
                                  <a:pt x="5139" y="-7854"/>
                                </a:lnTo>
                                <a:lnTo>
                                  <a:pt x="5173" y="-7792"/>
                                </a:lnTo>
                                <a:lnTo>
                                  <a:pt x="5216" y="-7736"/>
                                </a:lnTo>
                                <a:lnTo>
                                  <a:pt x="5265" y="-7686"/>
                                </a:lnTo>
                                <a:lnTo>
                                  <a:pt x="5321" y="-7644"/>
                                </a:lnTo>
                                <a:lnTo>
                                  <a:pt x="5383" y="-7609"/>
                                </a:lnTo>
                                <a:lnTo>
                                  <a:pt x="5450" y="-7584"/>
                                </a:lnTo>
                                <a:lnTo>
                                  <a:pt x="5522" y="-7568"/>
                                </a:lnTo>
                                <a:lnTo>
                                  <a:pt x="5596" y="-7563"/>
                                </a:lnTo>
                                <a:lnTo>
                                  <a:pt x="5671" y="-7568"/>
                                </a:lnTo>
                                <a:lnTo>
                                  <a:pt x="5742" y="-7584"/>
                                </a:lnTo>
                                <a:lnTo>
                                  <a:pt x="5809" y="-7609"/>
                                </a:lnTo>
                                <a:lnTo>
                                  <a:pt x="5871" y="-7644"/>
                                </a:lnTo>
                                <a:lnTo>
                                  <a:pt x="5927" y="-7686"/>
                                </a:lnTo>
                                <a:lnTo>
                                  <a:pt x="5977" y="-7736"/>
                                </a:lnTo>
                                <a:lnTo>
                                  <a:pt x="6019" y="-7792"/>
                                </a:lnTo>
                                <a:lnTo>
                                  <a:pt x="6053" y="-7854"/>
                                </a:lnTo>
                                <a:lnTo>
                                  <a:pt x="6079" y="-7921"/>
                                </a:lnTo>
                                <a:lnTo>
                                  <a:pt x="6095" y="-7992"/>
                                </a:lnTo>
                                <a:lnTo>
                                  <a:pt x="6100" y="-8067"/>
                                </a:lnTo>
                                <a:lnTo>
                                  <a:pt x="6095" y="-8142"/>
                                </a:lnTo>
                                <a:lnTo>
                                  <a:pt x="6079" y="-8213"/>
                                </a:lnTo>
                                <a:lnTo>
                                  <a:pt x="6053" y="-8280"/>
                                </a:lnTo>
                                <a:lnTo>
                                  <a:pt x="6019" y="-8342"/>
                                </a:lnTo>
                                <a:lnTo>
                                  <a:pt x="5977" y="-8398"/>
                                </a:lnTo>
                                <a:lnTo>
                                  <a:pt x="5927" y="-8447"/>
                                </a:lnTo>
                                <a:lnTo>
                                  <a:pt x="5871" y="-8490"/>
                                </a:lnTo>
                                <a:lnTo>
                                  <a:pt x="5809" y="-8524"/>
                                </a:lnTo>
                                <a:lnTo>
                                  <a:pt x="5742" y="-8549"/>
                                </a:lnTo>
                                <a:lnTo>
                                  <a:pt x="5671" y="-8565"/>
                                </a:lnTo>
                                <a:lnTo>
                                  <a:pt x="5596" y="-8570"/>
                                </a:lnTo>
                                <a:lnTo>
                                  <a:pt x="5522" y="-8565"/>
                                </a:lnTo>
                                <a:lnTo>
                                  <a:pt x="5450" y="-8549"/>
                                </a:lnTo>
                                <a:lnTo>
                                  <a:pt x="5383" y="-8524"/>
                                </a:lnTo>
                                <a:lnTo>
                                  <a:pt x="5321" y="-8490"/>
                                </a:lnTo>
                                <a:lnTo>
                                  <a:pt x="5265" y="-8447"/>
                                </a:lnTo>
                                <a:lnTo>
                                  <a:pt x="5216" y="-8398"/>
                                </a:lnTo>
                                <a:lnTo>
                                  <a:pt x="5173" y="-8342"/>
                                </a:lnTo>
                                <a:lnTo>
                                  <a:pt x="5139" y="-8280"/>
                                </a:lnTo>
                                <a:lnTo>
                                  <a:pt x="5114" y="-8213"/>
                                </a:lnTo>
                                <a:lnTo>
                                  <a:pt x="5098" y="-8142"/>
                                </a:lnTo>
                                <a:lnTo>
                                  <a:pt x="5093" y="-8067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822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9" name="文本框 20"/>
                        <wps:cNvSpPr txBox="1"/>
                        <wps:spPr>
                          <a:xfrm>
                            <a:off x="6528" y="1108"/>
                            <a:ext cx="123" cy="1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/>
                                  <w:i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w w:val="105"/>
                                  <w:sz w:val="16"/>
                                </w:rPr>
                                <w:t>B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60" name="文本框 21"/>
                        <wps:cNvSpPr txBox="1"/>
                        <wps:spPr>
                          <a:xfrm>
                            <a:off x="5633" y="1150"/>
                            <a:ext cx="123" cy="1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/>
                                  <w:i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w w:val="105"/>
                                  <w:sz w:val="16"/>
                                </w:rPr>
                                <w:t>A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18" o:spid="_x0000_s1026" o:spt="203" alt="学科网(www.zxxk.com)--教育资源门户，提供试卷、教案、课件、论文、素材及各类教学资源下载，还有大量而丰富的教学相关资讯！" style="position:absolute;left:0pt;margin-left:265.9pt;margin-top:28.95pt;height:51.1pt;width:76.25pt;mso-position-horizontal-relative:page;z-index:251635712;mso-width-relative:page;mso-height-relative:page;" coordorigin="5319,580" coordsize="1525,1022" o:gfxdata="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">
                <o:lock v:ext="edit" aspectratio="f"/>
                <v:shape id="自选图形 19" o:spid="_x0000_s1026" o:spt="100" style="position:absolute;left:232;top:9156;height:1286;width:1926;" filled="f" stroked="t" coordsize="1926,1286" o:gfxdata="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2GARq2AAAA2wAAAA8A&#10;AAAAAAAAAQAgAAAAIgAAAGRycy9kb3ducmV2LnhtbFBLAQIUABQAAAAIAIdO4kAzLwWeOwAAADkA&#10;AAAQAAAAAAAAAAEAIAAAAAUBAABkcnMvc2hhcGV4bWwueG1sUEsFBgAAAAAGAAYAWwEAAK8DAAAA&#10;AA==&#10;" path="m5820,-8067l5828,-7990,5852,-7917,5889,-7851,5937,-7792,5996,-7744,6062,-7707,6135,-7683,6212,-7675,6289,-7683,6362,-7707,6428,-7744,6487,-7792,6535,-7851,6572,-7917,6595,-7990,6604,-8067,6595,-8144,6572,-8217,6535,-8283,6487,-8341,6428,-8390,6362,-8427,6289,-8450,6212,-8459,6135,-8450,6062,-8427,5996,-8390,5937,-8341,5889,-8283,5852,-8217,5828,-8144,5820,-8067xm5093,-8067l5098,-7992,5114,-7921,5139,-7854,5173,-7792,5216,-7736,5265,-7686,5321,-7644,5383,-7609,5450,-7584,5522,-7568,5596,-7563,5671,-7568,5742,-7584,5809,-7609,5871,-7644,5927,-7686,5977,-7736,6019,-7792,6053,-7854,6079,-7921,6095,-7992,6100,-8067,6095,-8142,6079,-8213,6053,-8280,6019,-8342,5977,-8398,5927,-8447,5871,-8490,5809,-8524,5742,-8549,5671,-8565,5596,-8570,5522,-8565,5450,-8549,5383,-8524,5321,-8490,5265,-8447,5216,-8398,5173,-8342,5139,-8280,5114,-8213,5098,-8142,5093,-8067xe">
                  <v:fill on="f" focussize="0,0"/>
                  <v:stroke weight="0.694645669291339pt" color="#000000" joinstyle="round"/>
                  <v:imagedata o:title=""/>
                  <o:lock v:ext="edit" aspectratio="f"/>
                </v:shape>
                <v:shape id="文本框 20" o:spid="_x0000_s1026" o:spt="202" type="#_x0000_t202" style="position:absolute;left:6528;top:1108;height:186;width:123;" filled="f" stroked="f" coordsize="21600,21600" o:gfxdata="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WuHl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ascii="Times New Roman"/>
                            <w:i/>
                            <w:sz w:val="16"/>
                          </w:rPr>
                        </w:pPr>
                        <w:r>
                          <w:rPr>
                            <w:rFonts w:ascii="Times New Roman"/>
                            <w:i/>
                            <w:w w:val="105"/>
                            <w:sz w:val="16"/>
                          </w:rPr>
                          <w:t>B</w:t>
                        </w:r>
                      </w:p>
                    </w:txbxContent>
                  </v:textbox>
                </v:shape>
                <v:shape id="文本框 21" o:spid="_x0000_s1026" o:spt="202" type="#_x0000_t202" style="position:absolute;left:5633;top:1150;height:186;width:123;" filled="f" stroked="f" coordsize="21600,21600" o:gfxdata="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UgyCxbsAAADb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ascii="Times New Roman"/>
                            <w:i/>
                            <w:sz w:val="16"/>
                          </w:rPr>
                        </w:pPr>
                        <w:r>
                          <w:rPr>
                            <w:rFonts w:ascii="Times New Roman"/>
                            <w:i/>
                            <w:w w:val="105"/>
                            <w:sz w:val="16"/>
                          </w:rPr>
                          <w:t>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>2.</w:t>
      </w:r>
    </w:p>
    <w:p>
      <w:pPr>
        <w:pStyle w:val="3"/>
        <w:spacing w:before="34"/>
        <w:ind w:left="560"/>
        <w:jc w:val="both"/>
      </w:pPr>
      <w:r>
        <w:t xml:space="preserve">如图，用 </w:t>
      </w:r>
      <w:r>
        <w:rPr>
          <w:rFonts w:ascii="Times New Roman" w:eastAsia="Times New Roman"/>
          <w:i/>
          <w:position w:val="4"/>
        </w:rPr>
        <w:t xml:space="preserve">A </w:t>
      </w:r>
      <w:r>
        <w:t xml:space="preserve">圆表示懂英语的 75 人， </w:t>
      </w:r>
      <w:r>
        <w:rPr>
          <w:rFonts w:ascii="Times New Roman" w:eastAsia="Times New Roman"/>
          <w:i/>
          <w:position w:val="4"/>
        </w:rPr>
        <w:t xml:space="preserve">B </w:t>
      </w:r>
      <w:r>
        <w:t>圆表示懂俄语的 83 人</w:t>
      </w:r>
      <w:r>
        <w:rPr>
          <w:b/>
        </w:rPr>
        <w:t>.</w:t>
      </w:r>
      <w:r>
        <w:t>那么</w:t>
      </w:r>
    </w:p>
    <w:p>
      <w:pPr>
        <w:spacing w:before="1"/>
        <w:ind w:left="614"/>
        <w:jc w:val="both"/>
        <w:rPr>
          <w:b/>
          <w:sz w:val="21"/>
        </w:rPr>
      </w:pPr>
      <w:r>
        <w:drawing>
          <wp:anchor distT="0" distB="0" distL="0" distR="0" simplePos="0" relativeHeight="251638784" behindDoc="1" locked="0" layoutInCell="1" allowOverlap="1">
            <wp:simplePos x="0" y="0"/>
            <wp:positionH relativeFrom="page">
              <wp:posOffset>1545590</wp:posOffset>
            </wp:positionH>
            <wp:positionV relativeFrom="paragraph">
              <wp:posOffset>3175</wp:posOffset>
            </wp:positionV>
            <wp:extent cx="532130" cy="181610"/>
            <wp:effectExtent l="0" t="0" r="0" b="0"/>
            <wp:wrapNone/>
            <wp:docPr id="13" name="image3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image3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32215" cy="1816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drawing>
          <wp:anchor distT="0" distB="0" distL="0" distR="0" simplePos="0" relativeHeight="251639808" behindDoc="1" locked="0" layoutInCell="1" allowOverlap="1">
            <wp:simplePos x="0" y="0"/>
            <wp:positionH relativeFrom="page">
              <wp:posOffset>3137535</wp:posOffset>
            </wp:positionH>
            <wp:positionV relativeFrom="paragraph">
              <wp:posOffset>3175</wp:posOffset>
            </wp:positionV>
            <wp:extent cx="1724660" cy="181610"/>
            <wp:effectExtent l="0" t="0" r="0" b="0"/>
            <wp:wrapNone/>
            <wp:docPr id="15" name="image4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image4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4853" cy="1816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/>
          <w:i/>
          <w:w w:val="105"/>
          <w:sz w:val="21"/>
        </w:rPr>
        <w:t xml:space="preserve">A B </w:t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Times New Roman" w:hAnsi="Times New Roman" w:eastAsia="Times New Roman"/>
          <w:w w:val="105"/>
          <w:sz w:val="21"/>
        </w:rPr>
        <w:t xml:space="preserve">100 </w:t>
      </w:r>
      <w:r>
        <w:rPr>
          <w:rFonts w:ascii="Symbol" w:hAnsi="Symbol" w:eastAsia="Symbol"/>
          <w:w w:val="105"/>
          <w:sz w:val="21"/>
        </w:rPr>
        <w:t></w:t>
      </w:r>
      <w:r>
        <w:rPr>
          <w:rFonts w:ascii="Times New Roman" w:hAnsi="Times New Roman" w:eastAsia="Times New Roman"/>
          <w:w w:val="105"/>
          <w:sz w:val="21"/>
        </w:rPr>
        <w:t xml:space="preserve">10 </w:t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Times New Roman" w:hAnsi="Times New Roman" w:eastAsia="Times New Roman"/>
          <w:w w:val="105"/>
          <w:sz w:val="21"/>
        </w:rPr>
        <w:t xml:space="preserve"> 90 </w:t>
      </w:r>
      <w:r>
        <w:rPr>
          <w:w w:val="105"/>
          <w:sz w:val="21"/>
        </w:rPr>
        <w:t>(人)</w:t>
      </w:r>
      <w:r>
        <w:rPr>
          <w:w w:val="105"/>
          <w:sz w:val="21"/>
        </w:rPr>
        <w:drawing>
          <wp:inline distT="0" distB="0" distL="0" distR="0">
            <wp:extent cx="15240" cy="12700"/>
            <wp:effectExtent l="0" t="0" r="0" b="0"/>
            <wp:docPr id="23" name="图片 2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w w:val="105"/>
          <w:sz w:val="21"/>
        </w:rPr>
        <w:t xml:space="preserve">， </w:t>
      </w:r>
      <w:r>
        <w:rPr>
          <w:rFonts w:ascii="Times New Roman" w:hAnsi="Times New Roman" w:eastAsia="Times New Roman"/>
          <w:i/>
          <w:w w:val="105"/>
          <w:sz w:val="21"/>
        </w:rPr>
        <w:t xml:space="preserve">A B </w:t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Times New Roman" w:hAnsi="Times New Roman" w:eastAsia="Times New Roman"/>
          <w:w w:val="105"/>
          <w:sz w:val="21"/>
        </w:rPr>
        <w:t xml:space="preserve"> </w:t>
      </w:r>
      <w:r>
        <w:rPr>
          <w:rFonts w:ascii="Times New Roman" w:hAnsi="Times New Roman" w:eastAsia="Times New Roman"/>
          <w:i/>
          <w:w w:val="105"/>
          <w:sz w:val="21"/>
        </w:rPr>
        <w:t xml:space="preserve">A </w:t>
      </w:r>
      <w:r>
        <w:rPr>
          <w:rFonts w:ascii="Symbol" w:hAnsi="Symbol" w:eastAsia="Symbol"/>
          <w:w w:val="105"/>
          <w:sz w:val="21"/>
        </w:rPr>
        <w:t></w:t>
      </w:r>
      <w:r>
        <w:rPr>
          <w:rFonts w:ascii="Times New Roman" w:hAnsi="Times New Roman" w:eastAsia="Times New Roman"/>
          <w:w w:val="105"/>
          <w:sz w:val="21"/>
        </w:rPr>
        <w:t xml:space="preserve"> </w:t>
      </w:r>
      <w:r>
        <w:rPr>
          <w:rFonts w:ascii="Times New Roman" w:hAnsi="Times New Roman" w:eastAsia="Times New Roman"/>
          <w:i/>
          <w:w w:val="105"/>
          <w:sz w:val="21"/>
        </w:rPr>
        <w:t xml:space="preserve">B </w:t>
      </w:r>
      <w:r>
        <w:rPr>
          <w:rFonts w:ascii="Symbol" w:hAnsi="Symbol" w:eastAsia="Symbol"/>
          <w:w w:val="105"/>
          <w:sz w:val="21"/>
        </w:rPr>
        <w:t></w:t>
      </w:r>
      <w:r>
        <w:rPr>
          <w:rFonts w:ascii="Times New Roman" w:hAnsi="Times New Roman" w:eastAsia="Times New Roman"/>
          <w:w w:val="105"/>
          <w:sz w:val="21"/>
        </w:rPr>
        <w:t xml:space="preserve"> </w:t>
      </w:r>
      <w:r>
        <w:rPr>
          <w:rFonts w:ascii="Times New Roman" w:hAnsi="Times New Roman" w:eastAsia="Times New Roman"/>
          <w:i/>
          <w:w w:val="105"/>
          <w:sz w:val="21"/>
        </w:rPr>
        <w:t xml:space="preserve">A B </w:t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Times New Roman" w:hAnsi="Times New Roman" w:eastAsia="Times New Roman"/>
          <w:w w:val="105"/>
          <w:sz w:val="21"/>
        </w:rPr>
        <w:t xml:space="preserve"> 75 </w:t>
      </w:r>
      <w:r>
        <w:rPr>
          <w:rFonts w:ascii="Symbol" w:hAnsi="Symbol" w:eastAsia="Symbol"/>
          <w:w w:val="105"/>
          <w:sz w:val="21"/>
        </w:rPr>
        <w:t></w:t>
      </w:r>
      <w:r>
        <w:rPr>
          <w:rFonts w:ascii="Times New Roman" w:hAnsi="Times New Roman" w:eastAsia="Times New Roman"/>
          <w:w w:val="105"/>
          <w:sz w:val="21"/>
        </w:rPr>
        <w:t xml:space="preserve"> 83 </w:t>
      </w:r>
      <w:r>
        <w:rPr>
          <w:rFonts w:ascii="Symbol" w:hAnsi="Symbol" w:eastAsia="Symbol"/>
          <w:w w:val="105"/>
          <w:sz w:val="21"/>
        </w:rPr>
        <w:t></w:t>
      </w:r>
      <w:r>
        <w:rPr>
          <w:rFonts w:ascii="Times New Roman" w:hAnsi="Times New Roman" w:eastAsia="Times New Roman"/>
          <w:w w:val="105"/>
          <w:sz w:val="21"/>
        </w:rPr>
        <w:t xml:space="preserve"> 90 </w:t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Times New Roman" w:hAnsi="Times New Roman" w:eastAsia="Times New Roman"/>
          <w:w w:val="105"/>
          <w:sz w:val="21"/>
        </w:rPr>
        <w:t xml:space="preserve"> 68</w:t>
      </w:r>
      <w:r>
        <w:rPr>
          <w:w w:val="105"/>
          <w:sz w:val="21"/>
        </w:rPr>
        <w:t>人</w:t>
      </w:r>
      <w:r>
        <w:rPr>
          <w:b/>
          <w:w w:val="105"/>
          <w:sz w:val="21"/>
        </w:rPr>
        <w:t>.</w:t>
      </w:r>
    </w:p>
    <w:p>
      <w:pPr>
        <w:pStyle w:val="3"/>
        <w:spacing w:before="11"/>
        <w:rPr>
          <w:b/>
          <w:sz w:val="27"/>
        </w:rPr>
      </w:pPr>
    </w:p>
    <w:p>
      <w:pPr>
        <w:pStyle w:val="3"/>
        <w:spacing w:before="1"/>
        <w:ind w:left="140"/>
      </w:pPr>
      <w:r>
        <mc:AlternateContent>
          <mc:Choice Requires="wpg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page">
                  <wp:posOffset>3151505</wp:posOffset>
                </wp:positionH>
                <wp:positionV relativeFrom="paragraph">
                  <wp:posOffset>229870</wp:posOffset>
                </wp:positionV>
                <wp:extent cx="1208405" cy="906780"/>
                <wp:effectExtent l="0" t="0" r="10795" b="7620"/>
                <wp:wrapTopAndBottom/>
                <wp:docPr id="146" name="组合 2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08405" cy="906780"/>
                          <a:chOff x="4964" y="363"/>
                          <a:chExt cx="1903" cy="1428"/>
                        </a:xfrm>
                      </wpg:grpSpPr>
                      <wps:wsp>
                        <wps:cNvPr id="142" name="直线 23"/>
                        <wps:cNvCnPr/>
                        <wps:spPr>
                          <a:xfrm>
                            <a:off x="4971" y="370"/>
                            <a:ext cx="1888" cy="0"/>
                          </a:xfrm>
                          <a:prstGeom prst="line">
                            <a:avLst/>
                          </a:prstGeom>
                          <a:ln w="8814" cap="flat" cmpd="sng">
                            <a:solidFill>
                              <a:srgbClr val="353535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3" name="直线 24"/>
                        <wps:cNvCnPr/>
                        <wps:spPr>
                          <a:xfrm>
                            <a:off x="6859" y="370"/>
                            <a:ext cx="0" cy="1413"/>
                          </a:xfrm>
                          <a:prstGeom prst="line">
                            <a:avLst/>
                          </a:prstGeom>
                          <a:ln w="8830" cap="flat" cmpd="sng">
                            <a:solidFill>
                              <a:srgbClr val="353535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4" name="直线 25"/>
                        <wps:cNvCnPr/>
                        <wps:spPr>
                          <a:xfrm>
                            <a:off x="4971" y="370"/>
                            <a:ext cx="0" cy="1413"/>
                          </a:xfrm>
                          <a:prstGeom prst="line">
                            <a:avLst/>
                          </a:prstGeom>
                          <a:ln w="8830" cap="flat" cmpd="sng">
                            <a:solidFill>
                              <a:srgbClr val="353535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145" name="直线 26"/>
                        <wps:cNvCnPr/>
                        <wps:spPr>
                          <a:xfrm>
                            <a:off x="4971" y="1783"/>
                            <a:ext cx="1888" cy="0"/>
                          </a:xfrm>
                          <a:prstGeom prst="line">
                            <a:avLst/>
                          </a:prstGeom>
                          <a:ln w="8814" cap="flat" cmpd="sng">
                            <a:solidFill>
                              <a:srgbClr val="353535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2" o:spid="_x0000_s1026" o:spt="203" alt="学科网(www.zxxk.com)--教育资源门户，提供试卷、教案、课件、论文、素材及各类教学资源下载，还有大量而丰富的教学相关资讯！" style="position:absolute;left:0pt;margin-left:248.15pt;margin-top:18.1pt;height:71.4pt;width:95.15pt;mso-position-horizontal-relative:page;mso-wrap-distance-bottom:0pt;mso-wrap-distance-top:0pt;z-index:-251656192;mso-width-relative:page;mso-height-relative:page;" coordorigin="4964,363" coordsize="1903,1428" o:gfxdata="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">
                <o:lock v:ext="edit" aspectratio="f"/>
                <v:line id="直线 23" o:spid="_x0000_s1026" o:spt="20" style="position:absolute;left:4971;top:370;height:0;width:1888;" filled="f" stroked="t" coordsize="21600,21600" o:gfxdata="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4vJmb4A&#10;AADcAAAADwAAAAAAAAABACAAAAAiAAAAZHJzL2Rvd25yZXYueG1sUEsBAhQAFAAAAAgAh07iQDMv&#10;BZ47AAAAOQAAABAAAAAAAAAAAQAgAAAADQEAAGRycy9zaGFwZXhtbC54bWxQSwUGAAAAAAYABgBb&#10;AQAAtwMAAAAA&#10;">
                  <v:fill on="f" focussize="0,0"/>
                  <v:stroke weight="0.694015748031496pt" color="#353535" joinstyle="round"/>
                  <v:imagedata o:title=""/>
                  <o:lock v:ext="edit" aspectratio="f"/>
                </v:line>
                <v:line id="直线 24" o:spid="_x0000_s1026" o:spt="20" style="position:absolute;left:6859;top:370;height:1413;width:0;" filled="f" stroked="t" coordsize="21600,21600" o:gfxdata="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EjKdrsAAADc&#10;AAAADwAAAAAAAAABACAAAAAiAAAAZHJzL2Rvd25yZXYueG1sUEsBAhQAFAAAAAgAh07iQDMvBZ47&#10;AAAAOQAAABAAAAAAAAAAAQAgAAAACgEAAGRycy9zaGFwZXhtbC54bWxQSwUGAAAAAAYABgBbAQAA&#10;tAMAAAAA&#10;">
                  <v:fill on="f" focussize="0,0"/>
                  <v:stroke weight="0.695275590551181pt" color="#353535" joinstyle="round"/>
                  <v:imagedata o:title=""/>
                  <o:lock v:ext="edit" aspectratio="f"/>
                </v:line>
                <v:line id="直线 25" o:spid="_x0000_s1026" o:spt="20" style="position:absolute;left:4971;top:370;height:1413;width:0;" filled="f" stroked="t" coordsize="21600,21600" o:gfxdata="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ToVICugAAANwA&#10;AAAPAAAAAAAAAAEAIAAAACIAAABkcnMvZG93bnJldi54bWxQSwECFAAUAAAACACHTuJAMy8FnjsA&#10;AAA5AAAAEAAAAAAAAAABACAAAAAJAQAAZHJzL3NoYXBleG1sLnhtbFBLBQYAAAAABgAGAFsBAACz&#10;AwAAAAA=&#10;">
                  <v:fill on="f" focussize="0,0"/>
                  <v:stroke weight="0.695275590551181pt" color="#353535" joinstyle="round"/>
                  <v:imagedata o:title=""/>
                  <o:lock v:ext="edit" aspectratio="f"/>
                </v:line>
                <v:line id="直线 26" o:spid="_x0000_s1026" o:spt="20" style="position:absolute;left:4971;top:1783;height:0;width:1888;" filled="f" stroked="t" coordsize="21600,21600" o:gfxdata="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RiUe2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694015748031496pt" color="#353535" joinstyle="round"/>
                  <v:imagedata o:title=""/>
                  <o:lock v:ext="edit" aspectratio="f"/>
                </v:line>
                <w10:wrap type="topAndBottom"/>
              </v:group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36736" behindDoc="0" locked="0" layoutInCell="1" allowOverlap="1">
                <wp:simplePos x="0" y="0"/>
                <wp:positionH relativeFrom="page">
                  <wp:posOffset>3262630</wp:posOffset>
                </wp:positionH>
                <wp:positionV relativeFrom="paragraph">
                  <wp:posOffset>367665</wp:posOffset>
                </wp:positionV>
                <wp:extent cx="968375" cy="648970"/>
                <wp:effectExtent l="635" t="635" r="2540" b="17145"/>
                <wp:wrapNone/>
                <wp:docPr id="65" name="组合 2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68375" cy="648970"/>
                          <a:chOff x="5139" y="580"/>
                          <a:chExt cx="1525" cy="1022"/>
                        </a:xfrm>
                      </wpg:grpSpPr>
                      <wps:wsp>
                        <wps:cNvPr id="62" name="自选图形 28"/>
                        <wps:cNvSpPr/>
                        <wps:spPr>
                          <a:xfrm>
                            <a:off x="232" y="6380"/>
                            <a:ext cx="1926" cy="1286"/>
                          </a:xfrm>
                          <a:custGeom>
                            <a:avLst/>
                            <a:gdLst>
                              <a:gd name="A1" fmla="val 0"/>
                              <a:gd name="A2" fmla="val 0"/>
                              <a:gd name="A3" fmla="val 0"/>
                            </a:gdLst>
                            <a:ahLst/>
                            <a:cxnLst/>
                            <a:pathLst>
                              <a:path w="1926" h="1286">
                                <a:moveTo>
                                  <a:pt x="5640" y="-5291"/>
                                </a:moveTo>
                                <a:lnTo>
                                  <a:pt x="5648" y="-5213"/>
                                </a:lnTo>
                                <a:lnTo>
                                  <a:pt x="5672" y="-5141"/>
                                </a:lnTo>
                                <a:lnTo>
                                  <a:pt x="5709" y="-5074"/>
                                </a:lnTo>
                                <a:lnTo>
                                  <a:pt x="5757" y="-5016"/>
                                </a:lnTo>
                                <a:lnTo>
                                  <a:pt x="5816" y="-4967"/>
                                </a:lnTo>
                                <a:lnTo>
                                  <a:pt x="5882" y="-4931"/>
                                </a:lnTo>
                                <a:lnTo>
                                  <a:pt x="5955" y="-4907"/>
                                </a:lnTo>
                                <a:lnTo>
                                  <a:pt x="6032" y="-4899"/>
                                </a:lnTo>
                                <a:lnTo>
                                  <a:pt x="6109" y="-4907"/>
                                </a:lnTo>
                                <a:lnTo>
                                  <a:pt x="6182" y="-4931"/>
                                </a:lnTo>
                                <a:lnTo>
                                  <a:pt x="6248" y="-4967"/>
                                </a:lnTo>
                                <a:lnTo>
                                  <a:pt x="6307" y="-5016"/>
                                </a:lnTo>
                                <a:lnTo>
                                  <a:pt x="6355" y="-5074"/>
                                </a:lnTo>
                                <a:lnTo>
                                  <a:pt x="6392" y="-5141"/>
                                </a:lnTo>
                                <a:lnTo>
                                  <a:pt x="6415" y="-5213"/>
                                </a:lnTo>
                                <a:lnTo>
                                  <a:pt x="6424" y="-5291"/>
                                </a:lnTo>
                                <a:lnTo>
                                  <a:pt x="6415" y="-5368"/>
                                </a:lnTo>
                                <a:lnTo>
                                  <a:pt x="6392" y="-5440"/>
                                </a:lnTo>
                                <a:lnTo>
                                  <a:pt x="6355" y="-5507"/>
                                </a:lnTo>
                                <a:lnTo>
                                  <a:pt x="6307" y="-5565"/>
                                </a:lnTo>
                                <a:lnTo>
                                  <a:pt x="6248" y="-5614"/>
                                </a:lnTo>
                                <a:lnTo>
                                  <a:pt x="6182" y="-5651"/>
                                </a:lnTo>
                                <a:lnTo>
                                  <a:pt x="6109" y="-5674"/>
                                </a:lnTo>
                                <a:lnTo>
                                  <a:pt x="6032" y="-5682"/>
                                </a:lnTo>
                                <a:lnTo>
                                  <a:pt x="5955" y="-5674"/>
                                </a:lnTo>
                                <a:lnTo>
                                  <a:pt x="5882" y="-5651"/>
                                </a:lnTo>
                                <a:lnTo>
                                  <a:pt x="5816" y="-5614"/>
                                </a:lnTo>
                                <a:lnTo>
                                  <a:pt x="5757" y="-5565"/>
                                </a:lnTo>
                                <a:lnTo>
                                  <a:pt x="5709" y="-5507"/>
                                </a:lnTo>
                                <a:lnTo>
                                  <a:pt x="5672" y="-5440"/>
                                </a:lnTo>
                                <a:lnTo>
                                  <a:pt x="5648" y="-5368"/>
                                </a:lnTo>
                                <a:lnTo>
                                  <a:pt x="5640" y="-5291"/>
                                </a:lnTo>
                                <a:close/>
                                <a:moveTo>
                                  <a:pt x="4913" y="-5291"/>
                                </a:moveTo>
                                <a:lnTo>
                                  <a:pt x="4918" y="-5216"/>
                                </a:lnTo>
                                <a:lnTo>
                                  <a:pt x="4934" y="-5145"/>
                                </a:lnTo>
                                <a:lnTo>
                                  <a:pt x="4959" y="-5078"/>
                                </a:lnTo>
                                <a:lnTo>
                                  <a:pt x="4993" y="-5016"/>
                                </a:lnTo>
                                <a:lnTo>
                                  <a:pt x="5036" y="-4959"/>
                                </a:lnTo>
                                <a:lnTo>
                                  <a:pt x="5085" y="-4910"/>
                                </a:lnTo>
                                <a:lnTo>
                                  <a:pt x="5141" y="-4867"/>
                                </a:lnTo>
                                <a:lnTo>
                                  <a:pt x="5203" y="-4833"/>
                                </a:lnTo>
                                <a:lnTo>
                                  <a:pt x="5270" y="-4808"/>
                                </a:lnTo>
                                <a:lnTo>
                                  <a:pt x="5342" y="-4792"/>
                                </a:lnTo>
                                <a:lnTo>
                                  <a:pt x="5416" y="-4787"/>
                                </a:lnTo>
                                <a:lnTo>
                                  <a:pt x="5491" y="-4792"/>
                                </a:lnTo>
                                <a:lnTo>
                                  <a:pt x="5562" y="-4808"/>
                                </a:lnTo>
                                <a:lnTo>
                                  <a:pt x="5629" y="-4833"/>
                                </a:lnTo>
                                <a:lnTo>
                                  <a:pt x="5691" y="-4867"/>
                                </a:lnTo>
                                <a:lnTo>
                                  <a:pt x="5747" y="-4910"/>
                                </a:lnTo>
                                <a:lnTo>
                                  <a:pt x="5797" y="-4959"/>
                                </a:lnTo>
                                <a:lnTo>
                                  <a:pt x="5839" y="-5016"/>
                                </a:lnTo>
                                <a:lnTo>
                                  <a:pt x="5873" y="-5078"/>
                                </a:lnTo>
                                <a:lnTo>
                                  <a:pt x="5899" y="-5145"/>
                                </a:lnTo>
                                <a:lnTo>
                                  <a:pt x="5915" y="-5216"/>
                                </a:lnTo>
                                <a:lnTo>
                                  <a:pt x="5920" y="-5291"/>
                                </a:lnTo>
                                <a:lnTo>
                                  <a:pt x="5915" y="-5365"/>
                                </a:lnTo>
                                <a:lnTo>
                                  <a:pt x="5899" y="-5437"/>
                                </a:lnTo>
                                <a:lnTo>
                                  <a:pt x="5873" y="-5504"/>
                                </a:lnTo>
                                <a:lnTo>
                                  <a:pt x="5839" y="-5566"/>
                                </a:lnTo>
                                <a:lnTo>
                                  <a:pt x="5797" y="-5622"/>
                                </a:lnTo>
                                <a:lnTo>
                                  <a:pt x="5747" y="-5671"/>
                                </a:lnTo>
                                <a:lnTo>
                                  <a:pt x="5691" y="-5714"/>
                                </a:lnTo>
                                <a:lnTo>
                                  <a:pt x="5629" y="-5748"/>
                                </a:lnTo>
                                <a:lnTo>
                                  <a:pt x="5562" y="-5773"/>
                                </a:lnTo>
                                <a:lnTo>
                                  <a:pt x="5491" y="-5789"/>
                                </a:lnTo>
                                <a:lnTo>
                                  <a:pt x="5416" y="-5794"/>
                                </a:lnTo>
                                <a:lnTo>
                                  <a:pt x="5342" y="-5789"/>
                                </a:lnTo>
                                <a:lnTo>
                                  <a:pt x="5270" y="-5773"/>
                                </a:lnTo>
                                <a:lnTo>
                                  <a:pt x="5203" y="-5748"/>
                                </a:lnTo>
                                <a:lnTo>
                                  <a:pt x="5141" y="-5714"/>
                                </a:lnTo>
                                <a:lnTo>
                                  <a:pt x="5085" y="-5671"/>
                                </a:lnTo>
                                <a:lnTo>
                                  <a:pt x="5036" y="-5622"/>
                                </a:lnTo>
                                <a:lnTo>
                                  <a:pt x="4993" y="-5566"/>
                                </a:lnTo>
                                <a:lnTo>
                                  <a:pt x="4959" y="-5504"/>
                                </a:lnTo>
                                <a:lnTo>
                                  <a:pt x="4934" y="-5437"/>
                                </a:lnTo>
                                <a:lnTo>
                                  <a:pt x="4918" y="-5365"/>
                                </a:lnTo>
                                <a:lnTo>
                                  <a:pt x="4913" y="-5291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8822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63" name="文本框 29"/>
                        <wps:cNvSpPr txBox="1"/>
                        <wps:spPr>
                          <a:xfrm>
                            <a:off x="6348" y="1109"/>
                            <a:ext cx="123" cy="1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/>
                                  <w:i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w w:val="105"/>
                                  <w:sz w:val="16"/>
                                </w:rPr>
                                <w:t>B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64" name="文本框 30"/>
                        <wps:cNvSpPr txBox="1"/>
                        <wps:spPr>
                          <a:xfrm>
                            <a:off x="5453" y="1151"/>
                            <a:ext cx="123" cy="18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rFonts w:ascii="Times New Roman"/>
                                  <w:i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w w:val="105"/>
                                  <w:sz w:val="16"/>
                                </w:rPr>
                                <w:t>A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27" o:spid="_x0000_s1026" o:spt="203" alt="学科网(www.zxxk.com)--教育资源门户，提供试卷、教案、课件、论文、素材及各类教学资源下载，还有大量而丰富的教学相关资讯！" style="position:absolute;left:0pt;margin-left:256.9pt;margin-top:28.95pt;height:51.1pt;width:76.25pt;mso-position-horizontal-relative:page;z-index:251636736;mso-width-relative:page;mso-height-relative:page;" coordorigin="5139,580" coordsize="1525,1022" o:gfxdata="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">
                <o:lock v:ext="edit" aspectratio="f"/>
                <v:shape id="自选图形 28" o:spid="_x0000_s1026" o:spt="100" style="position:absolute;left:232;top:6380;height:1286;width:1926;" filled="f" stroked="t" coordsize="1926,1286" o:gfxdata="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IC/E25AAAA2wAA&#10;AA8AAAAAAAAAAQAgAAAAIgAAAGRycy9kb3ducmV2LnhtbFBLAQIUABQAAAAIAIdO4kAzLwWeOwAA&#10;ADkAAAAQAAAAAAAAAAEAIAAAAAgBAABkcnMvc2hhcGV4bWwueG1sUEsFBgAAAAAGAAYAWwEAALID&#10;AAAAAA==&#10;" path="m5640,-5291l5648,-5213,5672,-5141,5709,-5074,5757,-5016,5816,-4967,5882,-4931,5955,-4907,6032,-4899,6109,-4907,6182,-4931,6248,-4967,6307,-5016,6355,-5074,6392,-5141,6415,-5213,6424,-5291,6415,-5368,6392,-5440,6355,-5507,6307,-5565,6248,-5614,6182,-5651,6109,-5674,6032,-5682,5955,-5674,5882,-5651,5816,-5614,5757,-5565,5709,-5507,5672,-5440,5648,-5368,5640,-5291xm4913,-5291l4918,-5216,4934,-5145,4959,-5078,4993,-5016,5036,-4959,5085,-4910,5141,-4867,5203,-4833,5270,-4808,5342,-4792,5416,-4787,5491,-4792,5562,-4808,5629,-4833,5691,-4867,5747,-4910,5797,-4959,5839,-5016,5873,-5078,5899,-5145,5915,-5216,5920,-5291,5915,-5365,5899,-5437,5873,-5504,5839,-5566,5797,-5622,5747,-5671,5691,-5714,5629,-5748,5562,-5773,5491,-5789,5416,-5794,5342,-5789,5270,-5773,5203,-5748,5141,-5714,5085,-5671,5036,-5622,4993,-5566,4959,-5504,4934,-5437,4918,-5365,4913,-5291xe">
                  <v:fill on="f" focussize="0,0"/>
                  <v:stroke weight="0.694645669291339pt" color="#000000" joinstyle="round"/>
                  <v:imagedata o:title=""/>
                  <o:lock v:ext="edit" aspectratio="f"/>
                </v:shape>
                <v:shape id="文本框 29" o:spid="_x0000_s1026" o:spt="202" type="#_x0000_t202" style="position:absolute;left:6348;top:1109;height:186;width:123;" filled="f" stroked="f" coordsize="21600,21600" o:gfxdata="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3hyy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ascii="Times New Roman"/>
                            <w:i/>
                            <w:sz w:val="16"/>
                          </w:rPr>
                        </w:pPr>
                        <w:r>
                          <w:rPr>
                            <w:rFonts w:ascii="Times New Roman"/>
                            <w:i/>
                            <w:w w:val="105"/>
                            <w:sz w:val="16"/>
                          </w:rPr>
                          <w:t>B</w:t>
                        </w:r>
                      </w:p>
                    </w:txbxContent>
                  </v:textbox>
                </v:shape>
                <v:shape id="文本框 30" o:spid="_x0000_s1026" o:spt="202" type="#_x0000_t202" style="position:absolute;left:5453;top:1151;height:186;width:123;" filled="f" stroked="f" coordsize="21600,21600" o:gfxdata="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tN4TG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rPr>
                            <w:rFonts w:ascii="Times New Roman"/>
                            <w:i/>
                            <w:sz w:val="16"/>
                          </w:rPr>
                        </w:pPr>
                        <w:r>
                          <w:rPr>
                            <w:rFonts w:ascii="Times New Roman"/>
                            <w:i/>
                            <w:w w:val="105"/>
                            <w:sz w:val="16"/>
                          </w:rPr>
                          <w:t>A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t>3.</w:t>
      </w:r>
    </w:p>
    <w:p>
      <w:pPr>
        <w:pStyle w:val="3"/>
        <w:spacing w:before="33" w:line="242" w:lineRule="auto"/>
        <w:ind w:left="560" w:right="211"/>
        <w:jc w:val="both"/>
        <w:rPr>
          <w:b/>
        </w:rPr>
      </w:pPr>
      <w:r>
        <w:rPr>
          <w:spacing w:val="-12"/>
        </w:rPr>
        <w:t xml:space="preserve">如图，我们用方框表示 </w:t>
      </w:r>
      <w:r>
        <w:t>1～2011</w:t>
      </w:r>
      <w:r>
        <w:rPr>
          <w:spacing w:val="-7"/>
        </w:rPr>
        <w:t xml:space="preserve"> 中的所有自然数；</w:t>
      </w:r>
      <w:r>
        <w:rPr>
          <w:rFonts w:ascii="Times New Roman" w:eastAsia="Times New Roman"/>
          <w:i/>
          <w:spacing w:val="5"/>
        </w:rPr>
        <w:t xml:space="preserve">A </w:t>
      </w:r>
      <w:r>
        <w:rPr>
          <w:spacing w:val="-11"/>
        </w:rPr>
        <w:t xml:space="preserve">圆表示能被 </w:t>
      </w:r>
      <w:r>
        <w:t>3</w:t>
      </w:r>
      <w:r>
        <w:rPr>
          <w:spacing w:val="-8"/>
        </w:rPr>
        <w:t xml:space="preserve"> 整除的自然数；</w:t>
      </w:r>
      <w:r>
        <w:rPr>
          <w:rFonts w:ascii="Times New Roman" w:eastAsia="Times New Roman"/>
          <w:i/>
        </w:rPr>
        <w:t xml:space="preserve">B </w:t>
      </w:r>
      <w:r>
        <w:t>圆</w:t>
      </w:r>
      <w:r>
        <w:rPr>
          <w:spacing w:val="-11"/>
        </w:rPr>
        <w:t xml:space="preserve">表示能被 </w:t>
      </w:r>
      <w:r>
        <w:t>7</w:t>
      </w:r>
      <w:r>
        <w:rPr>
          <w:spacing w:val="-13"/>
        </w:rPr>
        <w:t xml:space="preserve"> 整除的自然数；那么中间重叠部分表示既能被 </w:t>
      </w:r>
      <w:r>
        <w:t>3</w:t>
      </w:r>
      <w:r>
        <w:rPr>
          <w:spacing w:val="-20"/>
        </w:rPr>
        <w:t xml:space="preserve"> 整除，有能被 </w:t>
      </w:r>
      <w:r>
        <w:t>7</w:t>
      </w:r>
      <w:r>
        <w:rPr>
          <w:spacing w:val="-10"/>
        </w:rPr>
        <w:t xml:space="preserve"> 整除的自然</w:t>
      </w:r>
      <w:r>
        <w:rPr>
          <w:spacing w:val="-21"/>
        </w:rPr>
        <w:t xml:space="preserve">数，即 </w:t>
      </w:r>
      <w:r>
        <w:rPr>
          <w:rFonts w:ascii="Times New Roman" w:eastAsia="Times New Roman"/>
          <w:i/>
        </w:rPr>
        <w:t xml:space="preserve">A B </w:t>
      </w:r>
      <w:r>
        <w:rPr>
          <w:b/>
        </w:rPr>
        <w:t>.</w:t>
      </w:r>
    </w:p>
    <w:p>
      <w:pPr>
        <w:pStyle w:val="3"/>
        <w:spacing w:before="43" w:line="203" w:lineRule="exact"/>
        <w:ind w:left="560"/>
        <w:jc w:val="both"/>
        <w:rPr>
          <w:b/>
        </w:rPr>
      </w:pPr>
      <w: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2783840</wp:posOffset>
                </wp:positionH>
                <wp:positionV relativeFrom="paragraph">
                  <wp:posOffset>204470</wp:posOffset>
                </wp:positionV>
                <wp:extent cx="267335" cy="0"/>
                <wp:effectExtent l="0" t="0" r="0" b="0"/>
                <wp:wrapTopAndBottom/>
                <wp:docPr id="147" name="直线 3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335" cy="0"/>
                        </a:xfrm>
                        <a:prstGeom prst="line">
                          <a:avLst/>
                        </a:prstGeom>
                        <a:ln w="62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alt="学科网(www.zxxk.com)--教育资源门户，提供试卷、教案、课件、论文、素材及各类教学资源下载，还有大量而丰富的教学相关资讯！" style="position:absolute;left:0pt;margin-left:219.2pt;margin-top:16.1pt;height:0pt;width:21.05pt;mso-position-horizontal-relative:page;mso-wrap-distance-bottom:0pt;mso-wrap-distance-top:0pt;z-index:-251655168;mso-width-relative:page;mso-height-relative:page;" filled="f" stroked="t" coordsize="21600,21600" o:gfxdata="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fjOvd9kAAAAJAQAA&#10;DwAAAAAAAAABACAAAAAiAAAAZHJzL2Rvd25yZXYueG1sUEsBAhQAFAAAAAgAh07iQLo46ByKAgAA&#10;QQQAAA4AAAAAAAAAAQAgAAAAKAEAAGRycy9lMm9Eb2MueG1sUEsFBgAAAAAGAAYAWQEAACQGAAAA&#10;AA==&#10;">
                <v:fill on="f" focussize="0,0"/>
                <v:stroke weight="0.492125984251969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1" locked="0" layoutInCell="1" allowOverlap="1">
                <wp:simplePos x="0" y="0"/>
                <wp:positionH relativeFrom="page">
                  <wp:posOffset>3917950</wp:posOffset>
                </wp:positionH>
                <wp:positionV relativeFrom="paragraph">
                  <wp:posOffset>204470</wp:posOffset>
                </wp:positionV>
                <wp:extent cx="267335" cy="0"/>
                <wp:effectExtent l="0" t="0" r="0" b="0"/>
                <wp:wrapTopAndBottom/>
                <wp:docPr id="148" name="直线 3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7335" cy="0"/>
                        </a:xfrm>
                        <a:prstGeom prst="line">
                          <a:avLst/>
                        </a:prstGeom>
                        <a:ln w="62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alt="学科网(www.zxxk.com)--教育资源门户，提供试卷、教案、课件、论文、素材及各类教学资源下载，还有大量而丰富的教学相关资讯！" style="position:absolute;left:0pt;margin-left:308.5pt;margin-top:16.1pt;height:0pt;width:21.05pt;mso-position-horizontal-relative:page;mso-wrap-distance-bottom:0pt;mso-wrap-distance-top:0pt;z-index:-251654144;mso-width-relative:page;mso-height-relative:page;" filled="f" stroked="t" coordsize="21600,21600" o:gfxdata="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">
                <v:fill on="f" focussize="0,0"/>
                <v:stroke weight="0.492125984251969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drawing>
          <wp:anchor distT="0" distB="0" distL="0" distR="0" simplePos="0" relativeHeight="251640832" behindDoc="1" locked="0" layoutInCell="1" allowOverlap="1">
            <wp:simplePos x="0" y="0"/>
            <wp:positionH relativeFrom="page">
              <wp:posOffset>1948180</wp:posOffset>
            </wp:positionH>
            <wp:positionV relativeFrom="paragraph">
              <wp:posOffset>-170180</wp:posOffset>
            </wp:positionV>
            <wp:extent cx="234950" cy="180975"/>
            <wp:effectExtent l="0" t="0" r="0" b="0"/>
            <wp:wrapNone/>
            <wp:docPr id="17" name="image5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image5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762" cy="18098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mc:AlternateContent>
          <mc:Choice Requires="wpg">
            <w:drawing>
              <wp:anchor distT="0" distB="0" distL="114300" distR="114300" simplePos="0" relativeHeight="251643904" behindDoc="1" locked="0" layoutInCell="1" allowOverlap="1">
                <wp:simplePos x="0" y="0"/>
                <wp:positionH relativeFrom="page">
                  <wp:posOffset>4878705</wp:posOffset>
                </wp:positionH>
                <wp:positionV relativeFrom="paragraph">
                  <wp:posOffset>84455</wp:posOffset>
                </wp:positionV>
                <wp:extent cx="666115" cy="228600"/>
                <wp:effectExtent l="0" t="0" r="635" b="0"/>
                <wp:wrapNone/>
                <wp:docPr id="71" name="组合 3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115" cy="228600"/>
                          <a:chOff x="7683" y="133"/>
                          <a:chExt cx="1049" cy="360"/>
                        </a:xfrm>
                      </wpg:grpSpPr>
                      <wps:wsp>
                        <wps:cNvPr id="69" name="直线 34"/>
                        <wps:cNvCnPr/>
                        <wps:spPr>
                          <a:xfrm>
                            <a:off x="8310" y="322"/>
                            <a:ext cx="422" cy="0"/>
                          </a:xfrm>
                          <a:prstGeom prst="line">
                            <a:avLst/>
                          </a:prstGeom>
                          <a:ln w="62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70" name="图片 35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7683" y="133"/>
                            <a:ext cx="838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33" o:spid="_x0000_s1026" o:spt="203" alt="学科网(www.zxxk.com)--教育资源门户，提供试卷、教案、课件、论文、素材及各类教学资源下载，还有大量而丰富的教学相关资讯！" style="position:absolute;left:0pt;margin-left:384.15pt;margin-top:6.65pt;height:18pt;width:52.45pt;mso-position-horizontal-relative:page;z-index:-251672576;mso-width-relative:page;mso-height-relative:page;" coordorigin="7683,133" coordsize="1049,360" o:gfxdata="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">
                <o:lock v:ext="edit" aspectratio="f"/>
                <v:line id="直线 34" o:spid="_x0000_s1026" o:spt="20" style="position:absolute;left:8310;top:322;height:0;width:422;" filled="f" stroked="t" coordsize="21600,21600" o:gfxdata="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dzsz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92125984251969pt" color="#000000" joinstyle="round"/>
                  <v:imagedata o:title=""/>
                  <o:lock v:ext="edit" aspectratio="f"/>
                </v:line>
                <v:shape id="图片 35" o:spid="_x0000_s1026" o:spt="75" type="#_x0000_t75" style="position:absolute;left:7683;top:133;height:360;width:838;" filled="f" o:preferrelative="t" stroked="f" coordsize="21600,21600" o:gfxdata="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aHu/GtwAAANsAAAAP&#10;AAAAAAAAAAEAIAAAACIAAABkcnMvZG93bnJldi54bWxQSwECFAAUAAAACACHTuJAMy8FnjsAAAA5&#10;AAAAEAAAAAAAAAABACAAAAAGAQAAZHJzL3NoYXBleG1sLnhtbFBLBQYAAAAABgAGAFsBAACwAwAA&#10;AAA=&#10;">
                  <v:fill on="f" focussize="0,0"/>
                  <v:stroke on="f"/>
                  <v:imagedata r:id="rId16" o:title=""/>
                  <o:lock v:ext="edit" aspectratio="t"/>
                </v:shape>
              </v:group>
            </w:pict>
          </mc:Fallback>
        </mc:AlternateContent>
      </w:r>
      <w:r>
        <w:t xml:space="preserve">那么我们能求出： </w:t>
      </w:r>
      <w:r>
        <w:rPr>
          <w:rFonts w:ascii="Times New Roman" w:hAnsi="Times New Roman"/>
          <w:i/>
        </w:rPr>
        <w:t xml:space="preserve">A </w:t>
      </w:r>
      <w:r>
        <w:rPr>
          <w:rFonts w:ascii="Symbol" w:hAnsi="Symbol"/>
        </w:rPr>
        <w:t></w:t>
      </w:r>
      <w:r>
        <w:rPr>
          <w:rFonts w:ascii="Times New Roman" w:hAnsi="Times New Roman"/>
        </w:rPr>
        <w:t xml:space="preserve"> </w:t>
      </w:r>
      <w:r>
        <w:rPr>
          <w:rFonts w:ascii="Symbol" w:hAnsi="Symbol"/>
          <w:position w:val="12"/>
        </w:rPr>
        <w:t></w:t>
      </w:r>
      <w:r>
        <w:rPr>
          <w:rFonts w:ascii="Times New Roman" w:hAnsi="Times New Roman"/>
          <w:position w:val="12"/>
        </w:rPr>
        <w:t xml:space="preserve"> </w:t>
      </w:r>
      <w:r>
        <w:rPr>
          <w:rFonts w:ascii="Times New Roman" w:hAnsi="Times New Roman"/>
          <w:position w:val="13"/>
        </w:rPr>
        <w:t>2011</w:t>
      </w:r>
      <w:r>
        <w:rPr>
          <w:rFonts w:ascii="Symbol" w:hAnsi="Symbol"/>
          <w:position w:val="12"/>
        </w:rPr>
        <w:t></w:t>
      </w:r>
      <w:r>
        <w:rPr>
          <w:rFonts w:ascii="Times New Roman" w:hAnsi="Times New Roman"/>
          <w:position w:val="12"/>
        </w:rPr>
        <w:t xml:space="preserve"> </w:t>
      </w:r>
      <w:r>
        <w:rPr>
          <w:rFonts w:ascii="Symbol" w:hAnsi="Symbol"/>
        </w:rPr>
        <w:t></w:t>
      </w:r>
      <w:r>
        <w:rPr>
          <w:rFonts w:ascii="Times New Roman" w:hAnsi="Times New Roman"/>
        </w:rPr>
        <w:t xml:space="preserve"> 670 </w:t>
      </w:r>
      <w:r>
        <w:t xml:space="preserve">； </w:t>
      </w:r>
      <w:r>
        <w:rPr>
          <w:rFonts w:ascii="Times New Roman" w:hAnsi="Times New Roman"/>
          <w:i/>
        </w:rPr>
        <w:t xml:space="preserve">B </w:t>
      </w:r>
      <w:r>
        <w:rPr>
          <w:rFonts w:ascii="Symbol" w:hAnsi="Symbol"/>
        </w:rPr>
        <w:t></w:t>
      </w:r>
      <w:r>
        <w:rPr>
          <w:rFonts w:ascii="Times New Roman" w:hAnsi="Times New Roman"/>
        </w:rPr>
        <w:t xml:space="preserve"> </w:t>
      </w:r>
      <w:r>
        <w:rPr>
          <w:rFonts w:ascii="Symbol" w:hAnsi="Symbol"/>
          <w:position w:val="12"/>
        </w:rPr>
        <w:t></w:t>
      </w:r>
      <w:r>
        <w:rPr>
          <w:rFonts w:ascii="Times New Roman" w:hAnsi="Times New Roman"/>
          <w:position w:val="12"/>
        </w:rPr>
        <w:t xml:space="preserve"> </w:t>
      </w:r>
      <w:r>
        <w:rPr>
          <w:rFonts w:ascii="Times New Roman" w:hAnsi="Times New Roman"/>
          <w:position w:val="13"/>
        </w:rPr>
        <w:t>2011</w:t>
      </w:r>
      <w:r>
        <w:rPr>
          <w:rFonts w:ascii="Symbol" w:hAnsi="Symbol"/>
          <w:position w:val="12"/>
        </w:rPr>
        <w:t></w:t>
      </w:r>
      <w:r>
        <w:rPr>
          <w:rFonts w:ascii="Times New Roman" w:hAnsi="Times New Roman"/>
          <w:position w:val="12"/>
        </w:rPr>
        <w:t xml:space="preserve"> </w:t>
      </w:r>
      <w:r>
        <w:rPr>
          <w:rFonts w:ascii="Symbol" w:hAnsi="Symbol"/>
        </w:rPr>
        <w:t></w:t>
      </w:r>
      <w:r>
        <w:rPr>
          <w:rFonts w:ascii="Times New Roman" w:hAnsi="Times New Roman"/>
        </w:rPr>
        <w:t xml:space="preserve"> 287 </w:t>
      </w:r>
      <w:r>
        <w:t xml:space="preserve">； </w:t>
      </w:r>
      <w:r>
        <w:rPr>
          <w:rFonts w:ascii="Times New Roman" w:hAnsi="Times New Roman"/>
          <w:i/>
        </w:rPr>
        <w:t xml:space="preserve">A B </w:t>
      </w:r>
      <w:r>
        <w:rPr>
          <w:rFonts w:ascii="Symbol" w:hAnsi="Symbol"/>
        </w:rPr>
        <w:t></w:t>
      </w:r>
      <w:r>
        <w:rPr>
          <w:rFonts w:ascii="Times New Roman" w:hAnsi="Times New Roman"/>
        </w:rPr>
        <w:t xml:space="preserve"> </w:t>
      </w:r>
      <w:r>
        <w:rPr>
          <w:rFonts w:ascii="Symbol" w:hAnsi="Symbol"/>
          <w:position w:val="12"/>
        </w:rPr>
        <w:t></w:t>
      </w:r>
      <w:r>
        <w:rPr>
          <w:rFonts w:ascii="Times New Roman" w:hAnsi="Times New Roman"/>
          <w:position w:val="12"/>
        </w:rPr>
        <w:t xml:space="preserve"> </w:t>
      </w:r>
      <w:r>
        <w:rPr>
          <w:rFonts w:ascii="Times New Roman" w:hAnsi="Times New Roman"/>
          <w:position w:val="13"/>
        </w:rPr>
        <w:t>2011</w:t>
      </w:r>
      <w:r>
        <w:rPr>
          <w:rFonts w:ascii="Symbol" w:hAnsi="Symbol"/>
          <w:position w:val="12"/>
        </w:rPr>
        <w:t></w:t>
      </w:r>
      <w:r>
        <w:rPr>
          <w:rFonts w:ascii="Times New Roman" w:hAnsi="Times New Roman"/>
          <w:position w:val="12"/>
        </w:rPr>
        <w:t xml:space="preserve"> </w:t>
      </w:r>
      <w:r>
        <w:rPr>
          <w:rFonts w:ascii="Symbol" w:hAnsi="Symbol"/>
        </w:rPr>
        <w:t></w:t>
      </w:r>
      <w:r>
        <w:rPr>
          <w:rFonts w:ascii="Times New Roman" w:hAnsi="Times New Roman"/>
        </w:rPr>
        <w:t xml:space="preserve"> 95 </w:t>
      </w:r>
      <w:r>
        <w:rPr>
          <w:b/>
        </w:rPr>
        <w:t>.</w:t>
      </w:r>
    </w:p>
    <w:p>
      <w:pPr>
        <w:spacing w:line="203" w:lineRule="exact"/>
        <w:jc w:val="both"/>
        <w:sectPr>
          <w:pgSz w:w="11910" w:h="16840"/>
          <w:pgMar w:top="1280" w:right="1580" w:bottom="1540" w:left="1660" w:header="863" w:footer="1357" w:gutter="0"/>
          <w:cols w:space="720" w:num="1"/>
        </w:sectPr>
      </w:pPr>
    </w:p>
    <w:p>
      <w:pPr>
        <w:pStyle w:val="3"/>
        <w:spacing w:line="112" w:lineRule="auto"/>
        <w:jc w:val="right"/>
        <w:rPr>
          <w:rFonts w:ascii="Symbol" w:hAnsi="Symbol"/>
        </w:rPr>
      </w:pPr>
      <w:r>
        <w:rPr>
          <w:rFonts w:ascii="Symbol" w:hAnsi="Symbol"/>
          <w:spacing w:val="-41"/>
          <w:position w:val="-10"/>
        </w:rPr>
        <w:t></w:t>
      </w:r>
      <w:r>
        <w:rPr>
          <w:rFonts w:ascii="Symbol" w:hAnsi="Symbol"/>
          <w:spacing w:val="-41"/>
        </w:rPr>
        <w:t></w:t>
      </w:r>
      <w:r>
        <w:rPr>
          <w:rFonts w:ascii="Times New Roman" w:hAnsi="Times New Roman"/>
          <w:spacing w:val="-41"/>
        </w:rPr>
        <w:t xml:space="preserve"> </w:t>
      </w:r>
      <w:r>
        <w:rPr>
          <w:rFonts w:ascii="Times New Roman" w:hAnsi="Times New Roman"/>
          <w:position w:val="-7"/>
        </w:rPr>
        <w:t xml:space="preserve">3 </w:t>
      </w:r>
      <w:r>
        <w:rPr>
          <w:rFonts w:ascii="Symbol" w:hAnsi="Symbol"/>
          <w:spacing w:val="-41"/>
        </w:rPr>
        <w:t></w:t>
      </w:r>
      <w:r>
        <w:rPr>
          <w:rFonts w:ascii="Symbol" w:hAnsi="Symbol"/>
          <w:spacing w:val="-41"/>
          <w:position w:val="-10"/>
        </w:rPr>
        <w:t></w:t>
      </w:r>
    </w:p>
    <w:p>
      <w:pPr>
        <w:pStyle w:val="3"/>
        <w:spacing w:line="112" w:lineRule="auto"/>
        <w:ind w:left="1132"/>
        <w:rPr>
          <w:rFonts w:ascii="Symbol" w:hAnsi="Symbol"/>
        </w:rPr>
      </w:pPr>
      <w:r>
        <w:br w:type="column"/>
      </w:r>
      <w:r>
        <w:rPr>
          <w:rFonts w:ascii="Symbol" w:hAnsi="Symbol"/>
          <w:spacing w:val="-41"/>
          <w:position w:val="-10"/>
        </w:rPr>
        <w:t></w:t>
      </w:r>
      <w:r>
        <w:rPr>
          <w:rFonts w:ascii="Symbol" w:hAnsi="Symbol"/>
          <w:spacing w:val="-41"/>
        </w:rPr>
        <w:t></w:t>
      </w:r>
      <w:r>
        <w:rPr>
          <w:rFonts w:ascii="Times New Roman" w:hAnsi="Times New Roman"/>
          <w:spacing w:val="-41"/>
        </w:rPr>
        <w:t xml:space="preserve"> </w:t>
      </w:r>
      <w:r>
        <w:rPr>
          <w:rFonts w:ascii="Times New Roman" w:hAnsi="Times New Roman"/>
          <w:position w:val="-7"/>
        </w:rPr>
        <w:t xml:space="preserve">7 </w:t>
      </w:r>
      <w:r>
        <w:rPr>
          <w:rFonts w:ascii="Symbol" w:hAnsi="Symbol"/>
          <w:spacing w:val="-51"/>
        </w:rPr>
        <w:t></w:t>
      </w:r>
      <w:r>
        <w:rPr>
          <w:rFonts w:ascii="Symbol" w:hAnsi="Symbol"/>
          <w:spacing w:val="-51"/>
          <w:position w:val="-10"/>
        </w:rPr>
        <w:t></w:t>
      </w:r>
    </w:p>
    <w:p>
      <w:pPr>
        <w:pStyle w:val="3"/>
        <w:spacing w:line="206" w:lineRule="auto"/>
        <w:ind w:left="1319" w:right="1326"/>
        <w:jc w:val="center"/>
        <w:rPr>
          <w:rFonts w:ascii="Symbol" w:hAnsi="Symbol"/>
        </w:rPr>
      </w:pPr>
      <w:r>
        <w:br w:type="column"/>
      </w:r>
      <w:r>
        <w:rPr>
          <w:rFonts w:ascii="Symbol" w:hAnsi="Symbol"/>
          <w:position w:val="8"/>
        </w:rPr>
        <w:t></w:t>
      </w:r>
      <w:r>
        <w:rPr>
          <w:rFonts w:ascii="Symbol" w:hAnsi="Symbol"/>
          <w:position w:val="-1"/>
        </w:rPr>
        <w:t></w:t>
      </w:r>
      <w:r>
        <w:rPr>
          <w:rFonts w:ascii="Times New Roman" w:hAnsi="Times New Roman"/>
          <w:position w:val="-1"/>
        </w:rPr>
        <w:t xml:space="preserve">   </w:t>
      </w:r>
      <w:r>
        <w:rPr>
          <w:rFonts w:ascii="Times New Roman" w:hAnsi="Times New Roman"/>
        </w:rPr>
        <w:t>3</w:t>
      </w:r>
      <w:r>
        <w:rPr>
          <w:rFonts w:ascii="Symbol" w:hAnsi="Symbol"/>
        </w:rPr>
        <w:t></w:t>
      </w:r>
      <w:r>
        <w:rPr>
          <w:rFonts w:ascii="Times New Roman" w:hAnsi="Times New Roman"/>
        </w:rPr>
        <w:t xml:space="preserve"> 7 </w:t>
      </w:r>
      <w:r>
        <w:rPr>
          <w:rFonts w:ascii="Symbol" w:hAnsi="Symbol"/>
          <w:position w:val="8"/>
        </w:rPr>
        <w:t></w:t>
      </w:r>
      <w:r>
        <w:rPr>
          <w:rFonts w:ascii="Symbol" w:hAnsi="Symbol"/>
          <w:position w:val="-1"/>
        </w:rPr>
        <w:t></w:t>
      </w:r>
    </w:p>
    <w:p>
      <w:pPr>
        <w:spacing w:line="206" w:lineRule="auto"/>
        <w:jc w:val="center"/>
        <w:rPr>
          <w:rFonts w:ascii="Symbol" w:hAnsi="Symbol"/>
        </w:rPr>
        <w:sectPr>
          <w:type w:val="continuous"/>
          <w:pgSz w:w="11910" w:h="16840"/>
          <w:pgMar w:top="1280" w:right="1580" w:bottom="1540" w:left="1660" w:header="720" w:footer="720" w:gutter="0"/>
          <w:cols w:equalWidth="0" w:num="3">
            <w:col w:w="3247" w:space="40"/>
            <w:col w:w="1747" w:space="39"/>
            <w:col w:w="3597"/>
          </w:cols>
        </w:sectPr>
      </w:pPr>
    </w:p>
    <w:p>
      <w:pPr>
        <w:tabs>
          <w:tab w:val="left" w:pos="1172"/>
          <w:tab w:val="left" w:pos="2558"/>
        </w:tabs>
        <w:spacing w:line="225" w:lineRule="exact"/>
        <w:ind w:left="560"/>
        <w:rPr>
          <w:rFonts w:ascii="Times New Roman" w:hAnsi="Times New Roman"/>
          <w:sz w:val="21"/>
        </w:rPr>
      </w:pPr>
      <w:r>
        <w:drawing>
          <wp:anchor distT="0" distB="0" distL="0" distR="0" simplePos="0" relativeHeight="251641856" behindDoc="1" locked="0" layoutInCell="1" allowOverlap="1">
            <wp:simplePos x="0" y="0"/>
            <wp:positionH relativeFrom="page">
              <wp:posOffset>1680210</wp:posOffset>
            </wp:positionH>
            <wp:positionV relativeFrom="paragraph">
              <wp:posOffset>-26035</wp:posOffset>
            </wp:positionV>
            <wp:extent cx="1721485" cy="181610"/>
            <wp:effectExtent l="0" t="0" r="0" b="0"/>
            <wp:wrapNone/>
            <wp:docPr id="19" name="image7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image7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21503" cy="1816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w w:val="105"/>
          <w:sz w:val="21"/>
        </w:rPr>
        <w:t>1)</w:t>
      </w:r>
      <w:r>
        <w:rPr>
          <w:spacing w:val="-60"/>
          <w:w w:val="105"/>
          <w:sz w:val="21"/>
        </w:rPr>
        <w:t xml:space="preserve"> </w:t>
      </w:r>
      <w:r>
        <w:rPr>
          <w:rFonts w:ascii="Times New Roman" w:hAnsi="Times New Roman"/>
          <w:i/>
          <w:w w:val="105"/>
          <w:sz w:val="21"/>
        </w:rPr>
        <w:t>A</w:t>
      </w:r>
      <w:r>
        <w:rPr>
          <w:rFonts w:ascii="Times New Roman" w:hAnsi="Times New Roman"/>
          <w:i/>
          <w:w w:val="105"/>
          <w:sz w:val="21"/>
        </w:rPr>
        <w:tab/>
      </w:r>
      <w:r>
        <w:rPr>
          <w:rFonts w:ascii="Times New Roman" w:hAnsi="Times New Roman"/>
          <w:i/>
          <w:w w:val="105"/>
          <w:sz w:val="21"/>
        </w:rPr>
        <w:t>B</w:t>
      </w:r>
      <w:r>
        <w:rPr>
          <w:rFonts w:ascii="Times New Roman" w:hAnsi="Times New Roman"/>
          <w:i/>
          <w:spacing w:val="-9"/>
          <w:w w:val="105"/>
          <w:sz w:val="21"/>
        </w:rPr>
        <w:t xml:space="preserve">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spacing w:val="5"/>
          <w:w w:val="105"/>
          <w:sz w:val="21"/>
        </w:rPr>
        <w:t xml:space="preserve"> </w:t>
      </w:r>
      <w:r>
        <w:rPr>
          <w:rFonts w:ascii="Times New Roman" w:hAnsi="Times New Roman"/>
          <w:i/>
          <w:w w:val="105"/>
          <w:sz w:val="21"/>
        </w:rPr>
        <w:t>A</w:t>
      </w:r>
      <w:r>
        <w:rPr>
          <w:rFonts w:ascii="Times New Roman" w:hAnsi="Times New Roman"/>
          <w:i/>
          <w:spacing w:val="-28"/>
          <w:w w:val="105"/>
          <w:sz w:val="21"/>
        </w:rPr>
        <w:t xml:space="preserve"> </w:t>
      </w:r>
      <w:r>
        <w:rPr>
          <w:rFonts w:ascii="Symbol" w:hAnsi="Symbol"/>
          <w:w w:val="105"/>
          <w:sz w:val="21"/>
        </w:rPr>
        <w:t></w:t>
      </w:r>
      <w:r>
        <w:rPr>
          <w:rFonts w:ascii="Times New Roman" w:hAnsi="Times New Roman"/>
          <w:spacing w:val="-11"/>
          <w:w w:val="105"/>
          <w:sz w:val="21"/>
        </w:rPr>
        <w:t xml:space="preserve"> </w:t>
      </w:r>
      <w:r>
        <w:rPr>
          <w:rFonts w:ascii="Times New Roman" w:hAnsi="Times New Roman"/>
          <w:i/>
          <w:w w:val="105"/>
          <w:sz w:val="21"/>
        </w:rPr>
        <w:t>B</w:t>
      </w:r>
      <w:r>
        <w:rPr>
          <w:rFonts w:ascii="Times New Roman" w:hAnsi="Times New Roman"/>
          <w:i/>
          <w:spacing w:val="-17"/>
          <w:w w:val="105"/>
          <w:sz w:val="21"/>
        </w:rPr>
        <w:t xml:space="preserve"> </w:t>
      </w:r>
      <w:r>
        <w:rPr>
          <w:rFonts w:ascii="Symbol" w:hAnsi="Symbol"/>
          <w:w w:val="105"/>
          <w:sz w:val="21"/>
        </w:rPr>
        <w:t></w:t>
      </w:r>
      <w:r>
        <w:rPr>
          <w:rFonts w:ascii="Times New Roman" w:hAnsi="Times New Roman"/>
          <w:spacing w:val="-4"/>
          <w:w w:val="105"/>
          <w:sz w:val="21"/>
        </w:rPr>
        <w:t xml:space="preserve"> </w:t>
      </w:r>
      <w:r>
        <w:rPr>
          <w:rFonts w:ascii="Times New Roman" w:hAnsi="Times New Roman"/>
          <w:i/>
          <w:w w:val="105"/>
          <w:sz w:val="21"/>
        </w:rPr>
        <w:t>A</w:t>
      </w:r>
      <w:r>
        <w:rPr>
          <w:rFonts w:ascii="Times New Roman" w:hAnsi="Times New Roman"/>
          <w:i/>
          <w:w w:val="105"/>
          <w:sz w:val="21"/>
        </w:rPr>
        <w:tab/>
      </w:r>
      <w:r>
        <w:rPr>
          <w:rFonts w:ascii="Times New Roman" w:hAnsi="Times New Roman"/>
          <w:i/>
          <w:w w:val="105"/>
          <w:sz w:val="21"/>
        </w:rPr>
        <w:t>B</w:t>
      </w:r>
      <w:r>
        <w:rPr>
          <w:rFonts w:ascii="Times New Roman" w:hAnsi="Times New Roman"/>
          <w:i/>
          <w:spacing w:val="-10"/>
          <w:w w:val="105"/>
          <w:sz w:val="21"/>
        </w:rPr>
        <w:t xml:space="preserve">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spacing w:val="-16"/>
          <w:w w:val="105"/>
          <w:sz w:val="21"/>
        </w:rPr>
        <w:t xml:space="preserve"> </w:t>
      </w:r>
      <w:r>
        <w:rPr>
          <w:rFonts w:ascii="Times New Roman" w:hAnsi="Times New Roman"/>
          <w:spacing w:val="-6"/>
          <w:w w:val="105"/>
          <w:sz w:val="21"/>
        </w:rPr>
        <w:t>670</w:t>
      </w:r>
      <w:r>
        <w:rPr>
          <w:rFonts w:ascii="Times New Roman" w:hAnsi="Times New Roman"/>
          <w:spacing w:val="-24"/>
          <w:w w:val="105"/>
          <w:sz w:val="21"/>
        </w:rPr>
        <w:t xml:space="preserve"> </w:t>
      </w:r>
      <w:r>
        <w:rPr>
          <w:rFonts w:ascii="Symbol" w:hAnsi="Symbol"/>
          <w:w w:val="105"/>
          <w:sz w:val="21"/>
        </w:rPr>
        <w:t></w:t>
      </w:r>
      <w:r>
        <w:rPr>
          <w:rFonts w:ascii="Times New Roman" w:hAnsi="Times New Roman"/>
          <w:spacing w:val="-17"/>
          <w:w w:val="105"/>
          <w:sz w:val="21"/>
        </w:rPr>
        <w:t xml:space="preserve"> </w:t>
      </w:r>
      <w:r>
        <w:rPr>
          <w:rFonts w:ascii="Times New Roman" w:hAnsi="Times New Roman"/>
          <w:spacing w:val="-6"/>
          <w:w w:val="105"/>
          <w:sz w:val="21"/>
        </w:rPr>
        <w:t>287</w:t>
      </w:r>
      <w:r>
        <w:rPr>
          <w:rFonts w:ascii="Times New Roman" w:hAnsi="Times New Roman"/>
          <w:spacing w:val="-21"/>
          <w:w w:val="105"/>
          <w:sz w:val="21"/>
        </w:rPr>
        <w:t xml:space="preserve"> </w:t>
      </w:r>
      <w:r>
        <w:rPr>
          <w:rFonts w:ascii="Symbol" w:hAnsi="Symbol"/>
          <w:w w:val="105"/>
          <w:sz w:val="21"/>
        </w:rPr>
        <w:t></w:t>
      </w:r>
      <w:r>
        <w:rPr>
          <w:rFonts w:ascii="Times New Roman" w:hAnsi="Times New Roman"/>
          <w:spacing w:val="-26"/>
          <w:w w:val="105"/>
          <w:sz w:val="21"/>
        </w:rPr>
        <w:t xml:space="preserve"> </w:t>
      </w:r>
      <w:r>
        <w:rPr>
          <w:rFonts w:ascii="Times New Roman" w:hAnsi="Times New Roman"/>
          <w:spacing w:val="-4"/>
          <w:w w:val="105"/>
          <w:sz w:val="21"/>
        </w:rPr>
        <w:t>95</w:t>
      </w:r>
      <w:r>
        <w:rPr>
          <w:rFonts w:ascii="Times New Roman" w:hAnsi="Times New Roman"/>
          <w:spacing w:val="-19"/>
          <w:w w:val="105"/>
          <w:sz w:val="21"/>
        </w:rPr>
        <w:t xml:space="preserve"> </w:t>
      </w:r>
      <w:r>
        <w:rPr>
          <w:rFonts w:ascii="Symbol" w:hAnsi="Symbol"/>
          <w:w w:val="105"/>
          <w:sz w:val="21"/>
        </w:rPr>
        <w:t></w:t>
      </w:r>
      <w:r>
        <w:rPr>
          <w:rFonts w:ascii="Times New Roman" w:hAnsi="Times New Roman"/>
          <w:spacing w:val="-24"/>
          <w:w w:val="105"/>
          <w:sz w:val="21"/>
        </w:rPr>
        <w:t xml:space="preserve"> </w:t>
      </w:r>
      <w:r>
        <w:rPr>
          <w:rFonts w:ascii="Times New Roman" w:hAnsi="Times New Roman"/>
          <w:spacing w:val="-6"/>
          <w:w w:val="105"/>
          <w:sz w:val="21"/>
        </w:rPr>
        <w:t>862</w:t>
      </w:r>
    </w:p>
    <w:p>
      <w:pPr>
        <w:pStyle w:val="3"/>
        <w:tabs>
          <w:tab w:val="left" w:pos="1171"/>
        </w:tabs>
        <w:spacing w:before="47" w:line="337" w:lineRule="exact"/>
        <w:ind w:left="560"/>
        <w:rPr>
          <w:rFonts w:ascii="Times New Roman" w:hAnsi="Times New Roman"/>
        </w:rPr>
      </w:pPr>
      <w:r>
        <mc:AlternateContent>
          <mc:Choice Requires="wpg">
            <w:drawing>
              <wp:anchor distT="0" distB="0" distL="114300" distR="114300" simplePos="0" relativeHeight="251644928" behindDoc="1" locked="0" layoutInCell="1" allowOverlap="1">
                <wp:simplePos x="0" y="0"/>
                <wp:positionH relativeFrom="page">
                  <wp:posOffset>1679575</wp:posOffset>
                </wp:positionH>
                <wp:positionV relativeFrom="paragraph">
                  <wp:posOffset>86995</wp:posOffset>
                </wp:positionV>
                <wp:extent cx="666750" cy="228600"/>
                <wp:effectExtent l="0" t="0" r="0" b="0"/>
                <wp:wrapNone/>
                <wp:docPr id="74" name="组合 3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6750" cy="228600"/>
                          <a:chOff x="2645" y="137"/>
                          <a:chExt cx="1050" cy="360"/>
                        </a:xfrm>
                      </wpg:grpSpPr>
                      <wps:wsp>
                        <wps:cNvPr id="72" name="直线 37"/>
                        <wps:cNvCnPr/>
                        <wps:spPr>
                          <a:xfrm>
                            <a:off x="3273" y="326"/>
                            <a:ext cx="422" cy="0"/>
                          </a:xfrm>
                          <a:prstGeom prst="line">
                            <a:avLst/>
                          </a:prstGeom>
                          <a:ln w="62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pic:pic xmlns:pic="http://schemas.openxmlformats.org/drawingml/2006/picture">
                        <pic:nvPicPr>
                          <pic:cNvPr id="73" name="图片 38"/>
                          <pic:cNvPicPr>
                            <a:picLocks noChangeAspect="1"/>
                          </pic:cNvPicPr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2645" y="137"/>
                            <a:ext cx="839" cy="3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36" o:spid="_x0000_s1026" o:spt="203" alt="学科网(www.zxxk.com)--教育资源门户，提供试卷、教案、课件、论文、素材及各类教学资源下载，还有大量而丰富的教学相关资讯！" style="position:absolute;left:0pt;margin-left:132.25pt;margin-top:6.85pt;height:18pt;width:52.5pt;mso-position-horizontal-relative:page;z-index:-251671552;mso-width-relative:page;mso-height-relative:page;" coordorigin="2645,137" coordsize="1050,360" o:gfxdata="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">
                <o:lock v:ext="edit" aspectratio="f"/>
                <v:line id="直线 37" o:spid="_x0000_s1026" o:spt="20" style="position:absolute;left:3273;top:326;height:0;width:422;" filled="f" stroked="t" coordsize="21600,21600" o:gfxdata="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0qHoYb4A&#10;AADbAAAADwAAAAAAAAABACAAAAAiAAAAZHJzL2Rvd25yZXYueG1sUEsBAhQAFAAAAAgAh07iQDMv&#10;BZ47AAAAOQAAABAAAAAAAAAAAQAgAAAADQEAAGRycy9zaGFwZXhtbC54bWxQSwUGAAAAAAYABgBb&#10;AQAAtwMAAAAA&#10;">
                  <v:fill on="f" focussize="0,0"/>
                  <v:stroke weight="0.492125984251969pt" color="#000000" joinstyle="round"/>
                  <v:imagedata o:title=""/>
                  <o:lock v:ext="edit" aspectratio="f"/>
                </v:line>
                <v:shape id="图片 38" o:spid="_x0000_s1026" o:spt="75" type="#_x0000_t75" style="position:absolute;left:2645;top:137;height:360;width:839;" filled="f" o:preferrelative="t" stroked="f" coordsize="21600,21600" o:gfxdata="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sxxs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16" o:title=""/>
                  <o:lock v:ext="edit" aspectratio="t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45952" behindDoc="1" locked="0" layoutInCell="1" allowOverlap="1">
                <wp:simplePos x="0" y="0"/>
                <wp:positionH relativeFrom="page">
                  <wp:posOffset>2019300</wp:posOffset>
                </wp:positionH>
                <wp:positionV relativeFrom="paragraph">
                  <wp:posOffset>158750</wp:posOffset>
                </wp:positionV>
                <wp:extent cx="337820" cy="162560"/>
                <wp:effectExtent l="0" t="0" r="0" b="0"/>
                <wp:wrapNone/>
                <wp:docPr id="75" name="文本框 3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7820" cy="1625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tabs>
                                <w:tab w:val="left" w:pos="531"/>
                              </w:tabs>
                              <w:spacing w:line="256" w:lineRule="exact"/>
                              <w:rPr>
                                <w:rFonts w:ascii="Symbol" w:hAnsi="Symbol"/>
                              </w:rPr>
                            </w:pPr>
                            <w:r>
                              <w:rPr>
                                <w:rFonts w:ascii="Symbol" w:hAnsi="Symbol"/>
                              </w:rPr>
                              <w:t>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ab/>
                            </w:r>
                            <w:r>
                              <w:rPr>
                                <w:rFonts w:ascii="Symbol" w:hAnsi="Symbol"/>
                                <w:spacing w:val="-83"/>
                              </w:rPr>
                              <w:t>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39" o:spid="_x0000_s1026" o:spt="202" alt="学科网(www.zxxk.com)--教育资源门户，提供试卷、教案、课件、论文、素材及各类教学资源下载，还有大量而丰富的教学相关资讯！" type="#_x0000_t202" style="position:absolute;left:0pt;margin-left:159pt;margin-top:12.5pt;height:12.8pt;width:26.6pt;mso-position-horizontal-relative:page;z-index:-251670528;mso-width-relative:page;mso-height-relative:page;" filled="f" stroked="f" coordsize="21600,21600" o:gfxdata="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tabs>
                          <w:tab w:val="left" w:pos="531"/>
                        </w:tabs>
                        <w:spacing w:line="256" w:lineRule="exact"/>
                        <w:rPr>
                          <w:rFonts w:ascii="Symbol" w:hAnsi="Symbol"/>
                        </w:rPr>
                      </w:pPr>
                      <w:r>
                        <w:rPr>
                          <w:rFonts w:ascii="Symbol" w:hAnsi="Symbol"/>
                        </w:rPr>
                        <w:t></w:t>
                      </w:r>
                      <w:r>
                        <w:rPr>
                          <w:rFonts w:ascii="Times New Roman" w:hAnsi="Times New Roman"/>
                        </w:rPr>
                        <w:tab/>
                      </w:r>
                      <w:r>
                        <w:rPr>
                          <w:rFonts w:ascii="Symbol" w:hAnsi="Symbol"/>
                          <w:spacing w:val="-83"/>
                        </w:rPr>
                        <w:t></w:t>
                      </w:r>
                    </w:p>
                  </w:txbxContent>
                </v:textbox>
              </v:shape>
            </w:pict>
          </mc:Fallback>
        </mc:AlternateContent>
      </w:r>
      <w:r>
        <w:t>2)</w:t>
      </w:r>
      <w:r>
        <w:rPr>
          <w:spacing w:val="-52"/>
        </w:rPr>
        <w:t xml:space="preserve"> </w:t>
      </w:r>
      <w:r>
        <w:rPr>
          <w:rFonts w:ascii="Times New Roman" w:hAnsi="Times New Roman"/>
          <w:i/>
        </w:rPr>
        <w:t>A</w:t>
      </w:r>
      <w:r>
        <w:rPr>
          <w:rFonts w:ascii="Times New Roman" w:hAnsi="Times New Roman"/>
          <w:i/>
        </w:rPr>
        <w:tab/>
      </w:r>
      <w:r>
        <w:rPr>
          <w:rFonts w:ascii="Times New Roman" w:hAnsi="Times New Roman"/>
          <w:i/>
        </w:rPr>
        <w:t>B</w:t>
      </w:r>
      <w:r>
        <w:rPr>
          <w:rFonts w:ascii="Times New Roman" w:hAnsi="Times New Roman"/>
          <w:i/>
          <w:spacing w:val="-3"/>
        </w:rPr>
        <w:t xml:space="preserve"> </w:t>
      </w:r>
      <w:r>
        <w:rPr>
          <w:rFonts w:ascii="Symbol" w:hAnsi="Symbol"/>
        </w:rPr>
        <w:t></w:t>
      </w:r>
      <w:r>
        <w:rPr>
          <w:rFonts w:ascii="Times New Roman" w:hAnsi="Times New Roman"/>
          <w:spacing w:val="-2"/>
        </w:rPr>
        <w:t xml:space="preserve"> </w:t>
      </w:r>
      <w:r>
        <w:rPr>
          <w:rFonts w:ascii="Symbol" w:hAnsi="Symbol"/>
          <w:position w:val="12"/>
        </w:rPr>
        <w:t></w:t>
      </w:r>
      <w:r>
        <w:rPr>
          <w:rFonts w:ascii="Times New Roman" w:hAnsi="Times New Roman"/>
          <w:spacing w:val="-30"/>
          <w:position w:val="12"/>
        </w:rPr>
        <w:t xml:space="preserve"> </w:t>
      </w:r>
      <w:r>
        <w:rPr>
          <w:rFonts w:ascii="Times New Roman" w:hAnsi="Times New Roman"/>
          <w:position w:val="13"/>
        </w:rPr>
        <w:t>2011</w:t>
      </w:r>
      <w:r>
        <w:rPr>
          <w:rFonts w:ascii="Symbol" w:hAnsi="Symbol"/>
          <w:position w:val="12"/>
        </w:rPr>
        <w:t></w:t>
      </w:r>
      <w:r>
        <w:rPr>
          <w:rFonts w:ascii="Times New Roman" w:hAnsi="Times New Roman"/>
          <w:position w:val="12"/>
        </w:rPr>
        <w:t xml:space="preserve"> </w:t>
      </w:r>
      <w:r>
        <w:rPr>
          <w:rFonts w:ascii="Symbol" w:hAnsi="Symbol"/>
        </w:rPr>
        <w:t></w:t>
      </w:r>
      <w:r>
        <w:rPr>
          <w:rFonts w:ascii="Times New Roman" w:hAnsi="Times New Roman"/>
          <w:spacing w:val="-12"/>
        </w:rPr>
        <w:t xml:space="preserve"> </w:t>
      </w:r>
      <w:r>
        <w:rPr>
          <w:rFonts w:ascii="Times New Roman" w:hAnsi="Times New Roman"/>
          <w:spacing w:val="-3"/>
        </w:rPr>
        <w:t>95</w:t>
      </w:r>
    </w:p>
    <w:p>
      <w:pPr>
        <w:pStyle w:val="3"/>
        <w:spacing w:line="224" w:lineRule="exact"/>
        <w:ind w:left="1520"/>
        <w:rPr>
          <w:rFonts w:ascii="Symbol" w:hAnsi="Symbol"/>
        </w:rPr>
      </w:pPr>
      <w:r>
        <w:rPr>
          <w:rFonts w:ascii="Symbol" w:hAnsi="Symbol"/>
          <w:position w:val="-1"/>
        </w:rPr>
        <w:t></w:t>
      </w:r>
      <w:r>
        <w:rPr>
          <w:rFonts w:ascii="Times New Roman" w:hAnsi="Times New Roman"/>
          <w:position w:val="-1"/>
        </w:rPr>
        <w:t xml:space="preserve"> </w:t>
      </w:r>
      <w:r>
        <w:rPr>
          <w:rFonts w:ascii="Times New Roman" w:hAnsi="Times New Roman"/>
        </w:rPr>
        <w:t>3</w:t>
      </w:r>
      <w:r>
        <w:rPr>
          <w:rFonts w:ascii="Symbol" w:hAnsi="Symbol"/>
        </w:rPr>
        <w:t></w:t>
      </w:r>
      <w:r>
        <w:rPr>
          <w:rFonts w:ascii="Times New Roman" w:hAnsi="Times New Roman"/>
        </w:rPr>
        <w:t xml:space="preserve"> 7 </w:t>
      </w:r>
      <w:r>
        <w:rPr>
          <w:rFonts w:ascii="Symbol" w:hAnsi="Symbol"/>
          <w:position w:val="-1"/>
        </w:rPr>
        <w:t></w:t>
      </w:r>
    </w:p>
    <w:p>
      <w:pPr>
        <w:spacing w:line="224" w:lineRule="exact"/>
        <w:rPr>
          <w:rFonts w:ascii="Symbol" w:hAnsi="Symbol"/>
        </w:rPr>
        <w:sectPr>
          <w:type w:val="continuous"/>
          <w:pgSz w:w="11910" w:h="16840"/>
          <w:pgMar w:top="1280" w:right="1580" w:bottom="1540" w:left="1660" w:header="720" w:footer="720" w:gutter="0"/>
          <w:cols w:space="720" w:num="1"/>
        </w:sectPr>
      </w:pPr>
    </w:p>
    <w:p>
      <w:pPr>
        <w:pStyle w:val="9"/>
        <w:numPr>
          <w:ilvl w:val="0"/>
          <w:numId w:val="2"/>
        </w:numPr>
        <w:tabs>
          <w:tab w:val="left" w:pos="826"/>
        </w:tabs>
        <w:spacing w:before="28"/>
        <w:rPr>
          <w:rFonts w:ascii="Times New Roman" w:hAnsi="Times New Roman"/>
          <w:i/>
          <w:sz w:val="21"/>
        </w:rPr>
      </w:pPr>
      <w:r>
        <mc:AlternateContent>
          <mc:Choice Requires="wpg">
            <w:drawing>
              <wp:anchor distT="0" distB="0" distL="114300" distR="114300" simplePos="0" relativeHeight="251637760" behindDoc="0" locked="0" layoutInCell="1" allowOverlap="1">
                <wp:simplePos x="0" y="0"/>
                <wp:positionH relativeFrom="page">
                  <wp:posOffset>1893570</wp:posOffset>
                </wp:positionH>
                <wp:positionV relativeFrom="paragraph">
                  <wp:posOffset>12700</wp:posOffset>
                </wp:positionV>
                <wp:extent cx="534670" cy="374650"/>
                <wp:effectExtent l="635" t="0" r="0" b="5715"/>
                <wp:wrapNone/>
                <wp:docPr id="68" name="组合 4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4670" cy="374650"/>
                          <a:chOff x="2983" y="21"/>
                          <a:chExt cx="842" cy="590"/>
                        </a:xfrm>
                      </wpg:grpSpPr>
                      <pic:pic xmlns:pic="http://schemas.openxmlformats.org/drawingml/2006/picture">
                        <pic:nvPicPr>
                          <pic:cNvPr id="66" name="图片 41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2982" y="32"/>
                            <a:ext cx="842" cy="57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67" name="文本框 42"/>
                        <wps:cNvSpPr txBox="1"/>
                        <wps:spPr>
                          <a:xfrm>
                            <a:off x="2982" y="20"/>
                            <a:ext cx="842" cy="5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before="4"/>
                                <w:ind w:left="185" w:right="-15"/>
                                <w:rPr>
                                  <w:rFonts w:ascii="Times New Roman" w:hAnsi="Times New Roman"/>
                                  <w:sz w:val="21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w w:val="105"/>
                                  <w:sz w:val="21"/>
                                </w:rPr>
                                <w:t xml:space="preserve">B </w:t>
                              </w:r>
                              <w:r>
                                <w:rPr>
                                  <w:rFonts w:ascii="Symbol" w:hAnsi="Symbol"/>
                                  <w:w w:val="105"/>
                                  <w:sz w:val="21"/>
                                </w:rPr>
                                <w:t></w:t>
                              </w:r>
                              <w:r>
                                <w:rPr>
                                  <w:rFonts w:ascii="Times New Roman" w:hAnsi="Times New Roman"/>
                                  <w:spacing w:val="-19"/>
                                  <w:w w:val="105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pacing w:val="-10"/>
                                  <w:w w:val="105"/>
                                  <w:sz w:val="21"/>
                                </w:rPr>
                                <w:t>670</w:t>
                              </w:r>
                            </w:p>
                            <w:p>
                              <w:pPr>
                                <w:spacing w:before="35"/>
                                <w:ind w:left="187" w:right="-29"/>
                                <w:rPr>
                                  <w:rFonts w:ascii="Times New Roman" w:hAnsi="Times New Roman"/>
                                  <w:sz w:val="21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i/>
                                  <w:w w:val="105"/>
                                  <w:sz w:val="21"/>
                                </w:rPr>
                                <w:t xml:space="preserve">B </w:t>
                              </w:r>
                              <w:r>
                                <w:rPr>
                                  <w:rFonts w:ascii="Symbol" w:hAnsi="Symbol"/>
                                  <w:w w:val="105"/>
                                  <w:sz w:val="21"/>
                                </w:rPr>
                                <w:t></w:t>
                              </w:r>
                              <w:r>
                                <w:rPr>
                                  <w:rFonts w:ascii="Times New Roman" w:hAnsi="Times New Roman"/>
                                  <w:spacing w:val="-15"/>
                                  <w:w w:val="105"/>
                                  <w:sz w:val="21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spacing w:val="-5"/>
                                  <w:w w:val="105"/>
                                  <w:sz w:val="21"/>
                                </w:rPr>
                                <w:t>287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40" o:spid="_x0000_s1026" o:spt="203" alt="学科网(www.zxxk.com)--教育资源门户，提供试卷、教案、课件、论文、素材及各类教学资源下载，还有大量而丰富的教学相关资讯！" style="position:absolute;left:0pt;margin-left:149.1pt;margin-top:1pt;height:29.5pt;width:42.1pt;mso-position-horizontal-relative:page;z-index:251637760;mso-width-relative:page;mso-height-relative:page;" coordorigin="2983,21" coordsize="842,590" o:gfxdata="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">
                <o:lock v:ext="edit" aspectratio="f"/>
                <v:shape id="图片 41" o:spid="_x0000_s1026" o:spt="75" type="#_x0000_t75" style="position:absolute;left:2982;top:32;height:578;width:842;" filled="f" o:preferrelative="t" stroked="f" coordsize="21600,21600" o:gfxdata="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o2YRq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18" o:title=""/>
                  <o:lock v:ext="edit" aspectratio="t"/>
                </v:shape>
                <v:shape id="文本框 42" o:spid="_x0000_s1026" o:spt="202" type="#_x0000_t202" style="position:absolute;left:2982;top:20;height:590;width:842;" filled="f" stroked="f" coordsize="21600,21600" o:gfxdata="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eUas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before="4"/>
                          <w:ind w:left="185" w:right="-15"/>
                          <w:rPr>
                            <w:rFonts w:ascii="Times New Roman" w:hAnsi="Times New Roman"/>
                            <w:sz w:val="21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w w:val="105"/>
                            <w:sz w:val="21"/>
                          </w:rPr>
                          <w:t xml:space="preserve">B </w:t>
                        </w:r>
                        <w:r>
                          <w:rPr>
                            <w:rFonts w:ascii="Symbol" w:hAnsi="Symbol"/>
                            <w:w w:val="105"/>
                            <w:sz w:val="21"/>
                          </w:rPr>
                          <w:t></w:t>
                        </w:r>
                        <w:r>
                          <w:rPr>
                            <w:rFonts w:ascii="Times New Roman" w:hAnsi="Times New Roman"/>
                            <w:spacing w:val="-19"/>
                            <w:w w:val="105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10"/>
                            <w:w w:val="105"/>
                            <w:sz w:val="21"/>
                          </w:rPr>
                          <w:t>670</w:t>
                        </w:r>
                      </w:p>
                      <w:p>
                        <w:pPr>
                          <w:spacing w:before="35"/>
                          <w:ind w:left="187" w:right="-29"/>
                          <w:rPr>
                            <w:rFonts w:ascii="Times New Roman" w:hAnsi="Times New Roman"/>
                            <w:sz w:val="21"/>
                          </w:rPr>
                        </w:pPr>
                        <w:r>
                          <w:rPr>
                            <w:rFonts w:ascii="Times New Roman" w:hAnsi="Times New Roman"/>
                            <w:i/>
                            <w:w w:val="105"/>
                            <w:sz w:val="21"/>
                          </w:rPr>
                          <w:t xml:space="preserve">B </w:t>
                        </w:r>
                        <w:r>
                          <w:rPr>
                            <w:rFonts w:ascii="Symbol" w:hAnsi="Symbol"/>
                            <w:w w:val="105"/>
                            <w:sz w:val="21"/>
                          </w:rPr>
                          <w:t></w:t>
                        </w:r>
                        <w:r>
                          <w:rPr>
                            <w:rFonts w:ascii="Times New Roman" w:hAnsi="Times New Roman"/>
                            <w:spacing w:val="-15"/>
                            <w:w w:val="105"/>
                            <w:sz w:val="21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spacing w:val="-5"/>
                            <w:w w:val="105"/>
                            <w:sz w:val="21"/>
                          </w:rPr>
                          <w:t>287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rFonts w:ascii="Times New Roman" w:hAnsi="Times New Roman"/>
          <w:i/>
          <w:w w:val="105"/>
          <w:sz w:val="21"/>
        </w:rPr>
        <w:t xml:space="preserve">A </w:t>
      </w:r>
      <w:r>
        <w:rPr>
          <w:rFonts w:ascii="Symbol" w:hAnsi="Symbol"/>
          <w:w w:val="105"/>
          <w:sz w:val="21"/>
        </w:rPr>
        <w:t></w:t>
      </w:r>
      <w:r>
        <w:rPr>
          <w:rFonts w:ascii="Times New Roman" w:hAnsi="Times New Roman"/>
          <w:spacing w:val="-29"/>
          <w:w w:val="105"/>
          <w:sz w:val="21"/>
        </w:rPr>
        <w:t xml:space="preserve"> </w:t>
      </w:r>
      <w:r>
        <w:rPr>
          <w:rFonts w:ascii="Times New Roman" w:hAnsi="Times New Roman"/>
          <w:i/>
          <w:w w:val="105"/>
          <w:sz w:val="21"/>
        </w:rPr>
        <w:t>A</w:t>
      </w:r>
    </w:p>
    <w:p>
      <w:pPr>
        <w:pStyle w:val="9"/>
        <w:numPr>
          <w:ilvl w:val="0"/>
          <w:numId w:val="2"/>
        </w:numPr>
        <w:tabs>
          <w:tab w:val="left" w:pos="816"/>
        </w:tabs>
        <w:spacing w:before="23"/>
        <w:ind w:left="815" w:hanging="255"/>
        <w:rPr>
          <w:rFonts w:ascii="Times New Roman" w:hAnsi="Times New Roman"/>
          <w:i/>
          <w:sz w:val="21"/>
        </w:rPr>
      </w:pPr>
      <w:r>
        <w:rPr>
          <w:rFonts w:ascii="Times New Roman" w:hAnsi="Times New Roman"/>
          <w:i/>
          <w:w w:val="105"/>
          <w:sz w:val="21"/>
        </w:rPr>
        <w:t xml:space="preserve">B </w:t>
      </w:r>
      <w:r>
        <w:rPr>
          <w:rFonts w:ascii="Symbol" w:hAnsi="Symbol"/>
          <w:w w:val="105"/>
          <w:sz w:val="21"/>
        </w:rPr>
        <w:t></w:t>
      </w:r>
      <w:r>
        <w:rPr>
          <w:rFonts w:ascii="Times New Roman" w:hAnsi="Times New Roman"/>
          <w:spacing w:val="-17"/>
          <w:w w:val="105"/>
          <w:sz w:val="21"/>
        </w:rPr>
        <w:t xml:space="preserve"> </w:t>
      </w:r>
      <w:r>
        <w:rPr>
          <w:rFonts w:ascii="Times New Roman" w:hAnsi="Times New Roman"/>
          <w:i/>
          <w:w w:val="105"/>
          <w:sz w:val="21"/>
        </w:rPr>
        <w:t>A</w:t>
      </w:r>
    </w:p>
    <w:p>
      <w:pPr>
        <w:pStyle w:val="3"/>
        <w:spacing w:before="25"/>
        <w:ind w:left="560"/>
        <w:rPr>
          <w:rFonts w:ascii="Times New Roman" w:hAnsi="Times New Roman"/>
        </w:rPr>
      </w:pPr>
      <w:r>
        <w:br w:type="column"/>
      </w:r>
      <w:r>
        <w:rPr>
          <w:rFonts w:ascii="Symbol" w:hAnsi="Symbol"/>
          <w:w w:val="105"/>
        </w:rPr>
        <w:t></w:t>
      </w:r>
      <w:r>
        <w:rPr>
          <w:rFonts w:ascii="Times New Roman" w:hAnsi="Times New Roman"/>
          <w:spacing w:val="-24"/>
          <w:w w:val="105"/>
        </w:rPr>
        <w:t xml:space="preserve"> </w:t>
      </w:r>
      <w:r>
        <w:rPr>
          <w:rFonts w:ascii="Times New Roman" w:hAnsi="Times New Roman"/>
          <w:spacing w:val="-4"/>
          <w:w w:val="105"/>
        </w:rPr>
        <w:t>95</w:t>
      </w:r>
      <w:r>
        <w:rPr>
          <w:rFonts w:ascii="Times New Roman" w:hAnsi="Times New Roman"/>
          <w:spacing w:val="-15"/>
          <w:w w:val="105"/>
        </w:rPr>
        <w:t xml:space="preserve">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spacing w:val="-15"/>
          <w:w w:val="105"/>
        </w:rPr>
        <w:t xml:space="preserve"> </w:t>
      </w:r>
      <w:r>
        <w:rPr>
          <w:rFonts w:ascii="Times New Roman" w:hAnsi="Times New Roman"/>
          <w:spacing w:val="-5"/>
          <w:w w:val="105"/>
        </w:rPr>
        <w:t>575</w:t>
      </w:r>
    </w:p>
    <w:p>
      <w:pPr>
        <w:pStyle w:val="3"/>
        <w:spacing w:before="36"/>
        <w:ind w:left="569"/>
        <w:rPr>
          <w:rFonts w:ascii="Times New Roman" w:hAnsi="Times New Roman"/>
        </w:rPr>
      </w:pPr>
      <w:r>
        <w:rPr>
          <w:rFonts w:ascii="Symbol" w:hAnsi="Symbol"/>
          <w:w w:val="105"/>
        </w:rPr>
        <w:t></w:t>
      </w:r>
      <w:r>
        <w:rPr>
          <w:rFonts w:ascii="Times New Roman" w:hAnsi="Times New Roman"/>
          <w:w w:val="105"/>
        </w:rPr>
        <w:t xml:space="preserve"> </w:t>
      </w:r>
      <w:r>
        <w:rPr>
          <w:rFonts w:ascii="Times New Roman" w:hAnsi="Times New Roman"/>
          <w:spacing w:val="-4"/>
          <w:w w:val="105"/>
        </w:rPr>
        <w:t>95</w:t>
      </w:r>
      <w:r>
        <w:rPr>
          <w:rFonts w:ascii="Times New Roman" w:hAnsi="Times New Roman"/>
          <w:spacing w:val="-29"/>
          <w:w w:val="105"/>
        </w:rPr>
        <w:t xml:space="preserve"> </w:t>
      </w:r>
      <w:r>
        <w:rPr>
          <w:rFonts w:ascii="Symbol" w:hAnsi="Symbol"/>
          <w:w w:val="105"/>
        </w:rPr>
        <w:t></w:t>
      </w:r>
      <w:r>
        <w:rPr>
          <w:rFonts w:ascii="Times New Roman" w:hAnsi="Times New Roman"/>
          <w:w w:val="105"/>
        </w:rPr>
        <w:t>192</w:t>
      </w:r>
    </w:p>
    <w:p>
      <w:pPr>
        <w:rPr>
          <w:rFonts w:ascii="Times New Roman" w:hAnsi="Times New Roman"/>
        </w:rPr>
        <w:sectPr>
          <w:type w:val="continuous"/>
          <w:pgSz w:w="11910" w:h="16840"/>
          <w:pgMar w:top="1280" w:right="1580" w:bottom="1540" w:left="1660" w:header="720" w:footer="720" w:gutter="0"/>
          <w:cols w:equalWidth="0" w:num="2">
            <w:col w:w="1340" w:space="306"/>
            <w:col w:w="7024"/>
          </w:cols>
        </w:sectPr>
      </w:pPr>
    </w:p>
    <w:p>
      <w:pPr>
        <w:pStyle w:val="3"/>
        <w:spacing w:before="5"/>
        <w:rPr>
          <w:rFonts w:ascii="Times New Roman"/>
          <w:sz w:val="19"/>
        </w:rPr>
      </w:pPr>
    </w:p>
    <w:p>
      <w:pPr>
        <w:pStyle w:val="3"/>
        <w:tabs>
          <w:tab w:val="left" w:pos="560"/>
        </w:tabs>
        <w:spacing w:before="72"/>
        <w:ind w:left="140"/>
      </w:pPr>
      <w:r>
        <w:t>4.</w:t>
      </w:r>
      <w:r>
        <w:tab/>
      </w:r>
      <w:r>
        <w:rPr>
          <w:spacing w:val="-18"/>
        </w:rPr>
        <w:t xml:space="preserve">首先 </w:t>
      </w:r>
      <w:r>
        <w:t>2</w:t>
      </w:r>
      <w:r>
        <w:rPr>
          <w:spacing w:val="-37"/>
        </w:rPr>
        <w:t xml:space="preserve"> 至 </w:t>
      </w:r>
      <w:r>
        <w:t>400</w:t>
      </w:r>
      <w:r>
        <w:rPr>
          <w:spacing w:val="-36"/>
        </w:rPr>
        <w:t xml:space="preserve"> 共 </w:t>
      </w:r>
      <w:r>
        <w:t>200</w:t>
      </w:r>
      <w:r>
        <w:rPr>
          <w:spacing w:val="-10"/>
        </w:rPr>
        <w:t xml:space="preserve"> 个偶数，即：</w:t>
      </w:r>
    </w:p>
    <w:p>
      <w:pPr>
        <w:pStyle w:val="3"/>
        <w:spacing w:before="4"/>
        <w:rPr>
          <w:sz w:val="23"/>
        </w:rPr>
      </w:pPr>
    </w:p>
    <w:p>
      <w:pPr>
        <w:pStyle w:val="3"/>
        <w:spacing w:line="203" w:lineRule="exact"/>
        <w:ind w:left="601"/>
      </w:pPr>
      <w:r>
        <mc:AlternateContent>
          <mc:Choice Requires="wps">
            <w:drawing>
              <wp:anchor distT="0" distB="0" distL="114300" distR="114300" simplePos="0" relativeHeight="251663360" behindDoc="1" locked="0" layoutInCell="1" allowOverlap="1">
                <wp:simplePos x="0" y="0"/>
                <wp:positionH relativeFrom="page">
                  <wp:posOffset>1494155</wp:posOffset>
                </wp:positionH>
                <wp:positionV relativeFrom="paragraph">
                  <wp:posOffset>177165</wp:posOffset>
                </wp:positionV>
                <wp:extent cx="249555" cy="0"/>
                <wp:effectExtent l="0" t="0" r="0" b="0"/>
                <wp:wrapTopAndBottom/>
                <wp:docPr id="149" name="直线 4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9555" cy="0"/>
                        </a:xfrm>
                        <a:prstGeom prst="line">
                          <a:avLst/>
                        </a:prstGeom>
                        <a:ln w="62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3" o:spid="_x0000_s1026" o:spt="20" alt="学科网(www.zxxk.com)--教育资源门户，提供试卷、教案、课件、论文、素材及各类教学资源下载，还有大量而丰富的教学相关资讯！" style="position:absolute;left:0pt;margin-left:117.65pt;margin-top:13.95pt;height:0pt;width:19.65pt;mso-position-horizontal-relative:page;mso-wrap-distance-bottom:0pt;mso-wrap-distance-top:0pt;z-index:-251653120;mso-width-relative:page;mso-height-relative:page;" filled="f" stroked="t" coordsize="21600,21600" o:gfxdata="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8JTcWNkAAAAJAQAA&#10;DwAAAAAAAAABACAAAAAiAAAAZHJzL2Rvd25yZXYueG1sUEsBAhQAFAAAAAgAh07iQH5fEPSKAgAA&#10;QQQAAA4AAAAAAAAAAQAgAAAAKAEAAGRycy9lMm9Eb2MueG1sUEsFBgAAAAAGAAYAWQEAACQGAAAA&#10;AA==&#10;">
                <v:fill on="f" focussize="0,0"/>
                <v:stroke weight="0.492125984251969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1" locked="0" layoutInCell="1" allowOverlap="1">
                <wp:simplePos x="0" y="0"/>
                <wp:positionH relativeFrom="page">
                  <wp:posOffset>1998980</wp:posOffset>
                </wp:positionH>
                <wp:positionV relativeFrom="paragraph">
                  <wp:posOffset>177165</wp:posOffset>
                </wp:positionV>
                <wp:extent cx="252095" cy="0"/>
                <wp:effectExtent l="0" t="0" r="0" b="0"/>
                <wp:wrapTopAndBottom/>
                <wp:docPr id="150" name="直线 4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95" cy="0"/>
                        </a:xfrm>
                        <a:prstGeom prst="line">
                          <a:avLst/>
                        </a:prstGeom>
                        <a:ln w="62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alt="学科网(www.zxxk.com)--教育资源门户，提供试卷、教案、课件、论文、素材及各类教学资源下载，还有大量而丰富的教学相关资讯！" style="position:absolute;left:0pt;margin-left:157.4pt;margin-top:13.95pt;height:0pt;width:19.85pt;mso-position-horizontal-relative:page;mso-wrap-distance-bottom:0pt;mso-wrap-distance-top:0pt;z-index:-251652096;mso-width-relative:page;mso-height-relative:page;" filled="f" stroked="t" coordsize="21600,21600" o:gfxdata="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">
                <v:fill on="f" focussize="0,0"/>
                <v:stroke weight="0.492125984251969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1" locked="0" layoutInCell="1" allowOverlap="1">
                <wp:simplePos x="0" y="0"/>
                <wp:positionH relativeFrom="page">
                  <wp:posOffset>2506980</wp:posOffset>
                </wp:positionH>
                <wp:positionV relativeFrom="paragraph">
                  <wp:posOffset>177165</wp:posOffset>
                </wp:positionV>
                <wp:extent cx="257810" cy="0"/>
                <wp:effectExtent l="0" t="0" r="0" b="0"/>
                <wp:wrapTopAndBottom/>
                <wp:docPr id="151" name="直线 4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7810" cy="0"/>
                        </a:xfrm>
                        <a:prstGeom prst="line">
                          <a:avLst/>
                        </a:prstGeom>
                        <a:ln w="62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5" o:spid="_x0000_s1026" o:spt="20" alt="学科网(www.zxxk.com)--教育资源门户，提供试卷、教案、课件、论文、素材及各类教学资源下载，还有大量而丰富的教学相关资讯！" style="position:absolute;left:0pt;margin-left:197.4pt;margin-top:13.95pt;height:0pt;width:20.3pt;mso-position-horizontal-relative:page;mso-wrap-distance-bottom:0pt;mso-wrap-distance-top:0pt;z-index:-251651072;mso-width-relative:page;mso-height-relative:page;" filled="f" stroked="t" coordsize="21600,21600" o:gfxdata="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Gw+x9PZAAAACQEAAA8A&#10;AAAAAAAAAQAgAAAAIgAAAGRycy9kb3ducmV2LnhtbFBLAQIUABQAAAAIAIdO4kBGw+yRiAIAAEEE&#10;AAAOAAAAAAAAAAEAIAAAACgBAABkcnMvZTJvRG9jLnhtbFBLBQYAAAAABgAGAFkBAAAiBgAAAAA=&#10;">
                <v:fill on="f" focussize="0,0"/>
                <v:stroke weight="0.492125984251969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1" locked="0" layoutInCell="1" allowOverlap="1">
                <wp:simplePos x="0" y="0"/>
                <wp:positionH relativeFrom="page">
                  <wp:posOffset>4512310</wp:posOffset>
                </wp:positionH>
                <wp:positionV relativeFrom="paragraph">
                  <wp:posOffset>177165</wp:posOffset>
                </wp:positionV>
                <wp:extent cx="247650" cy="0"/>
                <wp:effectExtent l="0" t="0" r="0" b="0"/>
                <wp:wrapTopAndBottom/>
                <wp:docPr id="152" name="直线 4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47650" cy="0"/>
                        </a:xfrm>
                        <a:prstGeom prst="line">
                          <a:avLst/>
                        </a:prstGeom>
                        <a:ln w="62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6" o:spid="_x0000_s1026" o:spt="20" alt="学科网(www.zxxk.com)--教育资源门户，提供试卷、教案、课件、论文、素材及各类教学资源下载，还有大量而丰富的教学相关资讯！" style="position:absolute;left:0pt;margin-left:355.3pt;margin-top:13.95pt;height:0pt;width:19.5pt;mso-position-horizontal-relative:page;mso-wrap-distance-bottom:0pt;mso-wrap-distance-top:0pt;z-index:-251650048;mso-width-relative:page;mso-height-relative:page;" filled="f" stroked="t" coordsize="21600,21600" o:gfxdata="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D2PFAQ2AAAAAkBAAAPAAAA&#10;AAAAAAEAIAAAACIAAABkcnMvZG93bnJldi54bWxQSwECFAAUAAAACACHTuJAiW2YIIcCAABBBAAA&#10;DgAAAAAAAAABACAAAAAnAQAAZHJzL2Uyb0RvYy54bWxQSwUGAAAAAAYABgBZAQAAIAYAAAAA&#10;">
                <v:fill on="f" focussize="0,0"/>
                <v:stroke weight="0.492125984251969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Symbol" w:hAnsi="Symbol" w:eastAsia="Symbol"/>
          <w:position w:val="12"/>
        </w:rPr>
        <w:t></w:t>
      </w:r>
      <w:r>
        <w:rPr>
          <w:rFonts w:ascii="Times New Roman" w:hAnsi="Times New Roman" w:eastAsia="Times New Roman"/>
          <w:position w:val="12"/>
        </w:rPr>
        <w:t xml:space="preserve"> </w:t>
      </w:r>
      <w:r>
        <w:rPr>
          <w:rFonts w:ascii="Times New Roman" w:hAnsi="Times New Roman" w:eastAsia="Times New Roman"/>
          <w:position w:val="13"/>
        </w:rPr>
        <w:t xml:space="preserve">400 </w:t>
      </w:r>
      <w:r>
        <w:rPr>
          <w:rFonts w:ascii="Symbol" w:hAnsi="Symbol" w:eastAsia="Symbol"/>
          <w:position w:val="12"/>
        </w:rPr>
        <w:t></w:t>
      </w:r>
      <w:r>
        <w:rPr>
          <w:rFonts w:ascii="Times New Roman" w:hAnsi="Times New Roman" w:eastAsia="Times New Roman"/>
          <w:position w:val="12"/>
        </w:rPr>
        <w:t xml:space="preserve">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Symbol" w:hAnsi="Symbol" w:eastAsia="Symbol"/>
          <w:position w:val="12"/>
        </w:rPr>
        <w:t></w:t>
      </w:r>
      <w:r>
        <w:rPr>
          <w:rFonts w:ascii="Times New Roman" w:hAnsi="Times New Roman" w:eastAsia="Times New Roman"/>
          <w:position w:val="12"/>
        </w:rPr>
        <w:t xml:space="preserve"> </w:t>
      </w:r>
      <w:r>
        <w:rPr>
          <w:rFonts w:ascii="Times New Roman" w:hAnsi="Times New Roman" w:eastAsia="Times New Roman"/>
          <w:position w:val="13"/>
        </w:rPr>
        <w:t xml:space="preserve">400 </w:t>
      </w:r>
      <w:r>
        <w:rPr>
          <w:rFonts w:ascii="Symbol" w:hAnsi="Symbol" w:eastAsia="Symbol"/>
          <w:position w:val="12"/>
        </w:rPr>
        <w:t></w:t>
      </w:r>
      <w:r>
        <w:rPr>
          <w:rFonts w:ascii="Times New Roman" w:hAnsi="Times New Roman" w:eastAsia="Times New Roman"/>
          <w:position w:val="12"/>
        </w:rPr>
        <w:t xml:space="preserve">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 xml:space="preserve"> </w:t>
      </w:r>
      <w:r>
        <w:rPr>
          <w:rFonts w:ascii="Symbol" w:hAnsi="Symbol" w:eastAsia="Symbol"/>
          <w:position w:val="12"/>
        </w:rPr>
        <w:t></w:t>
      </w:r>
      <w:r>
        <w:rPr>
          <w:rFonts w:ascii="Times New Roman" w:hAnsi="Times New Roman" w:eastAsia="Times New Roman"/>
          <w:position w:val="12"/>
        </w:rPr>
        <w:t xml:space="preserve"> </w:t>
      </w:r>
      <w:r>
        <w:rPr>
          <w:rFonts w:ascii="Times New Roman" w:hAnsi="Times New Roman" w:eastAsia="Times New Roman"/>
          <w:position w:val="13"/>
        </w:rPr>
        <w:t xml:space="preserve">400 </w:t>
      </w:r>
      <w:r>
        <w:rPr>
          <w:rFonts w:ascii="Symbol" w:hAnsi="Symbol" w:eastAsia="Symbol"/>
          <w:position w:val="12"/>
        </w:rPr>
        <w:t></w:t>
      </w:r>
      <w:r>
        <w:rPr>
          <w:rFonts w:ascii="Times New Roman" w:hAnsi="Times New Roman" w:eastAsia="Times New Roman"/>
          <w:position w:val="12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66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 xml:space="preserve"> 40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 xml:space="preserve"> 28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134 </w:t>
      </w:r>
      <w:r>
        <w:t>，</w:t>
      </w:r>
      <w:r>
        <w:rPr>
          <w:color w:val="FF0000"/>
        </w:rPr>
        <w:t>(其中</w:t>
      </w:r>
      <w:r>
        <w:rPr>
          <w:rFonts w:ascii="Symbol" w:hAnsi="Symbol" w:eastAsia="Symbol"/>
          <w:position w:val="12"/>
        </w:rPr>
        <w:t></w:t>
      </w:r>
      <w:r>
        <w:rPr>
          <w:rFonts w:ascii="Times New Roman" w:hAnsi="Times New Roman" w:eastAsia="Times New Roman"/>
          <w:position w:val="12"/>
        </w:rPr>
        <w:t xml:space="preserve"> </w:t>
      </w:r>
      <w:r>
        <w:rPr>
          <w:rFonts w:ascii="Times New Roman" w:hAnsi="Times New Roman" w:eastAsia="Times New Roman"/>
          <w:position w:val="13"/>
        </w:rPr>
        <w:t xml:space="preserve">400 </w:t>
      </w:r>
      <w:r>
        <w:rPr>
          <w:rFonts w:ascii="Symbol" w:hAnsi="Symbol" w:eastAsia="Symbol"/>
          <w:position w:val="12"/>
        </w:rPr>
        <w:t></w:t>
      </w:r>
      <w:r>
        <w:rPr>
          <w:rFonts w:ascii="Times New Roman" w:hAnsi="Times New Roman" w:eastAsia="Times New Roman"/>
          <w:position w:val="12"/>
        </w:rPr>
        <w:t xml:space="preserve"> </w:t>
      </w:r>
      <w:r>
        <w:rPr>
          <w:color w:val="FF0000"/>
        </w:rPr>
        <w:t xml:space="preserve">表示 </w:t>
      </w:r>
      <w:r>
        <w:rPr>
          <w:rFonts w:ascii="Calibri" w:hAnsi="Calibri" w:eastAsia="Calibri"/>
          <w:color w:val="FF0000"/>
        </w:rPr>
        <w:t>400</w:t>
      </w:r>
      <w:r>
        <w:rPr>
          <w:color w:val="FF0000"/>
        </w:rPr>
        <w:t>÷</w:t>
      </w:r>
      <w:r>
        <w:rPr>
          <w:rFonts w:ascii="Calibri" w:hAnsi="Calibri" w:eastAsia="Calibri"/>
          <w:color w:val="FF0000"/>
        </w:rPr>
        <w:t xml:space="preserve">6 </w:t>
      </w:r>
      <w:r>
        <w:rPr>
          <w:color w:val="FF0000"/>
        </w:rPr>
        <w:t>之后的商)</w:t>
      </w:r>
    </w:p>
    <w:p>
      <w:pPr>
        <w:spacing w:line="203" w:lineRule="exact"/>
        <w:sectPr>
          <w:type w:val="continuous"/>
          <w:pgSz w:w="11910" w:h="16840"/>
          <w:pgMar w:top="1280" w:right="1580" w:bottom="1540" w:left="1660" w:header="720" w:footer="720" w:gutter="0"/>
          <w:cols w:space="720" w:num="1"/>
        </w:sectPr>
      </w:pPr>
    </w:p>
    <w:p>
      <w:pPr>
        <w:pStyle w:val="3"/>
        <w:spacing w:line="206" w:lineRule="auto"/>
        <w:ind w:left="601"/>
        <w:rPr>
          <w:rFonts w:ascii="Symbol" w:hAnsi="Symbol"/>
        </w:rPr>
      </w:pPr>
      <w:r>
        <w:rPr>
          <w:rFonts w:ascii="Symbol" w:hAnsi="Symbol"/>
          <w:spacing w:val="-83"/>
          <w:w w:val="102"/>
          <w:position w:val="8"/>
        </w:rPr>
        <w:t></w:t>
      </w:r>
      <w:r>
        <w:rPr>
          <w:rFonts w:ascii="Symbol" w:hAnsi="Symbol"/>
          <w:w w:val="102"/>
          <w:position w:val="-1"/>
        </w:rPr>
        <w:t></w:t>
      </w:r>
      <w:r>
        <w:rPr>
          <w:rFonts w:ascii="Times New Roman" w:hAnsi="Times New Roman"/>
          <w:spacing w:val="-30"/>
          <w:position w:val="-1"/>
        </w:rPr>
        <w:t xml:space="preserve"> </w:t>
      </w:r>
      <w:r>
        <w:rPr>
          <w:rFonts w:ascii="Times New Roman" w:hAnsi="Times New Roman"/>
          <w:w w:val="102"/>
        </w:rPr>
        <w:t>2</w:t>
      </w:r>
      <w:r>
        <w:rPr>
          <w:rFonts w:ascii="Times New Roman" w:hAnsi="Times New Roman"/>
          <w:spacing w:val="-29"/>
        </w:rPr>
        <w:t xml:space="preserve"> </w:t>
      </w:r>
      <w:r>
        <w:rPr>
          <w:rFonts w:ascii="Symbol" w:hAnsi="Symbol"/>
          <w:w w:val="102"/>
        </w:rPr>
        <w:t></w:t>
      </w:r>
      <w:r>
        <w:rPr>
          <w:rFonts w:ascii="Times New Roman" w:hAnsi="Times New Roman"/>
          <w:spacing w:val="-28"/>
        </w:rPr>
        <w:t xml:space="preserve"> </w:t>
      </w:r>
      <w:r>
        <w:rPr>
          <w:rFonts w:ascii="Times New Roman" w:hAnsi="Times New Roman"/>
          <w:spacing w:val="7"/>
          <w:w w:val="102"/>
        </w:rPr>
        <w:t>3</w:t>
      </w:r>
      <w:r>
        <w:rPr>
          <w:rFonts w:ascii="Symbol" w:hAnsi="Symbol"/>
          <w:spacing w:val="-89"/>
          <w:w w:val="102"/>
          <w:position w:val="8"/>
        </w:rPr>
        <w:t></w:t>
      </w:r>
      <w:r>
        <w:rPr>
          <w:rFonts w:ascii="Symbol" w:hAnsi="Symbol"/>
          <w:spacing w:val="-12"/>
          <w:w w:val="102"/>
          <w:position w:val="-1"/>
        </w:rPr>
        <w:t></w:t>
      </w:r>
    </w:p>
    <w:p>
      <w:pPr>
        <w:pStyle w:val="3"/>
        <w:spacing w:line="206" w:lineRule="auto"/>
        <w:ind w:left="169"/>
        <w:rPr>
          <w:rFonts w:ascii="Symbol" w:hAnsi="Symbol"/>
        </w:rPr>
      </w:pPr>
      <w:r>
        <w:br w:type="column"/>
      </w:r>
      <w:r>
        <w:rPr>
          <w:rFonts w:ascii="Symbol" w:hAnsi="Symbol"/>
          <w:spacing w:val="-83"/>
          <w:w w:val="102"/>
          <w:position w:val="8"/>
        </w:rPr>
        <w:t></w:t>
      </w:r>
      <w:r>
        <w:rPr>
          <w:rFonts w:ascii="Symbol" w:hAnsi="Symbol"/>
          <w:w w:val="102"/>
          <w:position w:val="-1"/>
        </w:rPr>
        <w:t></w:t>
      </w:r>
      <w:r>
        <w:rPr>
          <w:rFonts w:ascii="Times New Roman" w:hAnsi="Times New Roman"/>
          <w:spacing w:val="-31"/>
          <w:position w:val="-1"/>
        </w:rPr>
        <w:t xml:space="preserve"> </w:t>
      </w:r>
      <w:r>
        <w:rPr>
          <w:rFonts w:ascii="Times New Roman" w:hAnsi="Times New Roman"/>
          <w:w w:val="102"/>
        </w:rPr>
        <w:t>2</w:t>
      </w:r>
      <w:r>
        <w:rPr>
          <w:rFonts w:ascii="Times New Roman" w:hAnsi="Times New Roman"/>
          <w:spacing w:val="-29"/>
        </w:rPr>
        <w:t xml:space="preserve"> </w:t>
      </w:r>
      <w:r>
        <w:rPr>
          <w:rFonts w:ascii="Symbol" w:hAnsi="Symbol"/>
          <w:w w:val="102"/>
        </w:rPr>
        <w:t></w:t>
      </w:r>
      <w:r>
        <w:rPr>
          <w:rFonts w:ascii="Times New Roman" w:hAnsi="Times New Roman"/>
          <w:spacing w:val="-28"/>
        </w:rPr>
        <w:t xml:space="preserve"> </w:t>
      </w:r>
      <w:r>
        <w:rPr>
          <w:rFonts w:ascii="Times New Roman" w:hAnsi="Times New Roman"/>
          <w:spacing w:val="12"/>
          <w:w w:val="102"/>
        </w:rPr>
        <w:t>5</w:t>
      </w:r>
      <w:r>
        <w:rPr>
          <w:rFonts w:ascii="Symbol" w:hAnsi="Symbol"/>
          <w:spacing w:val="-89"/>
          <w:w w:val="102"/>
          <w:position w:val="8"/>
        </w:rPr>
        <w:t></w:t>
      </w:r>
      <w:r>
        <w:rPr>
          <w:rFonts w:ascii="Symbol" w:hAnsi="Symbol"/>
          <w:spacing w:val="-12"/>
          <w:w w:val="102"/>
          <w:position w:val="-1"/>
        </w:rPr>
        <w:t></w:t>
      </w:r>
    </w:p>
    <w:p>
      <w:pPr>
        <w:pStyle w:val="3"/>
        <w:spacing w:line="206" w:lineRule="auto"/>
        <w:ind w:left="169"/>
        <w:rPr>
          <w:rFonts w:ascii="Symbol" w:hAnsi="Symbol"/>
        </w:rPr>
      </w:pPr>
      <w:r>
        <w:br w:type="column"/>
      </w:r>
      <w:r>
        <w:rPr>
          <w:rFonts w:ascii="Symbol" w:hAnsi="Symbol"/>
          <w:spacing w:val="-42"/>
          <w:w w:val="105"/>
          <w:position w:val="8"/>
        </w:rPr>
        <w:t></w:t>
      </w:r>
      <w:r>
        <w:rPr>
          <w:rFonts w:ascii="Symbol" w:hAnsi="Symbol"/>
          <w:spacing w:val="-42"/>
          <w:w w:val="105"/>
          <w:position w:val="-1"/>
        </w:rPr>
        <w:t></w:t>
      </w:r>
      <w:r>
        <w:rPr>
          <w:rFonts w:ascii="Times New Roman" w:hAnsi="Times New Roman"/>
          <w:spacing w:val="-36"/>
          <w:w w:val="105"/>
          <w:position w:val="-1"/>
        </w:rPr>
        <w:t xml:space="preserve"> </w:t>
      </w:r>
      <w:r>
        <w:rPr>
          <w:rFonts w:ascii="Times New Roman" w:hAnsi="Times New Roman"/>
          <w:w w:val="105"/>
        </w:rPr>
        <w:t>2</w:t>
      </w:r>
      <w:r>
        <w:rPr>
          <w:rFonts w:ascii="Times New Roman" w:hAnsi="Times New Roman"/>
          <w:spacing w:val="-34"/>
          <w:w w:val="105"/>
        </w:rPr>
        <w:t xml:space="preserve"> </w:t>
      </w:r>
      <w:r>
        <w:rPr>
          <w:rFonts w:ascii="Symbol" w:hAnsi="Symbol"/>
          <w:w w:val="105"/>
        </w:rPr>
        <w:t></w:t>
      </w:r>
      <w:r>
        <w:rPr>
          <w:rFonts w:ascii="Times New Roman" w:hAnsi="Times New Roman"/>
          <w:spacing w:val="-30"/>
          <w:w w:val="105"/>
        </w:rPr>
        <w:t xml:space="preserve"> </w:t>
      </w:r>
      <w:r>
        <w:rPr>
          <w:rFonts w:ascii="Times New Roman" w:hAnsi="Times New Roman"/>
          <w:w w:val="105"/>
        </w:rPr>
        <w:t>7</w:t>
      </w:r>
      <w:r>
        <w:rPr>
          <w:rFonts w:ascii="Times New Roman" w:hAnsi="Times New Roman"/>
          <w:spacing w:val="-33"/>
          <w:w w:val="105"/>
        </w:rPr>
        <w:t xml:space="preserve"> </w:t>
      </w:r>
      <w:r>
        <w:rPr>
          <w:rFonts w:ascii="Symbol" w:hAnsi="Symbol"/>
          <w:spacing w:val="-42"/>
          <w:w w:val="105"/>
          <w:position w:val="8"/>
        </w:rPr>
        <w:t></w:t>
      </w:r>
      <w:r>
        <w:rPr>
          <w:rFonts w:ascii="Symbol" w:hAnsi="Symbol"/>
          <w:spacing w:val="-42"/>
          <w:w w:val="105"/>
          <w:position w:val="-1"/>
        </w:rPr>
        <w:t></w:t>
      </w:r>
    </w:p>
    <w:p>
      <w:pPr>
        <w:pStyle w:val="3"/>
        <w:spacing w:line="206" w:lineRule="auto"/>
        <w:ind w:left="601"/>
        <w:rPr>
          <w:rFonts w:ascii="Symbol" w:hAnsi="Symbol"/>
        </w:rPr>
      </w:pPr>
      <w:r>
        <w:br w:type="column"/>
      </w:r>
      <w:r>
        <w:rPr>
          <w:rFonts w:ascii="Symbol" w:hAnsi="Symbol"/>
          <w:spacing w:val="-81"/>
          <w:w w:val="99"/>
          <w:position w:val="8"/>
        </w:rPr>
        <w:t></w:t>
      </w:r>
      <w:r>
        <w:rPr>
          <w:rFonts w:ascii="Symbol" w:hAnsi="Symbol"/>
          <w:w w:val="99"/>
          <w:position w:val="-1"/>
        </w:rPr>
        <w:t></w:t>
      </w:r>
      <w:r>
        <w:rPr>
          <w:rFonts w:ascii="Times New Roman" w:hAnsi="Times New Roman"/>
          <w:spacing w:val="-28"/>
          <w:position w:val="-1"/>
        </w:rPr>
        <w:t xml:space="preserve"> </w:t>
      </w:r>
      <w:r>
        <w:rPr>
          <w:rFonts w:ascii="Times New Roman" w:hAnsi="Times New Roman"/>
          <w:w w:val="99"/>
        </w:rPr>
        <w:t>2</w:t>
      </w:r>
      <w:r>
        <w:rPr>
          <w:rFonts w:ascii="Times New Roman" w:hAnsi="Times New Roman"/>
          <w:spacing w:val="-27"/>
        </w:rPr>
        <w:t xml:space="preserve"> </w:t>
      </w:r>
      <w:r>
        <w:rPr>
          <w:rFonts w:ascii="Symbol" w:hAnsi="Symbol"/>
          <w:w w:val="99"/>
        </w:rPr>
        <w:t></w:t>
      </w:r>
      <w:r>
        <w:rPr>
          <w:rFonts w:ascii="Times New Roman" w:hAnsi="Times New Roman"/>
          <w:spacing w:val="-24"/>
        </w:rPr>
        <w:t xml:space="preserve"> </w:t>
      </w:r>
      <w:r>
        <w:rPr>
          <w:rFonts w:ascii="Times New Roman" w:hAnsi="Times New Roman"/>
          <w:spacing w:val="16"/>
          <w:w w:val="99"/>
        </w:rPr>
        <w:t>3</w:t>
      </w:r>
      <w:r>
        <w:rPr>
          <w:rFonts w:ascii="Symbol" w:hAnsi="Symbol"/>
          <w:spacing w:val="-81"/>
          <w:w w:val="99"/>
          <w:position w:val="8"/>
        </w:rPr>
        <w:t></w:t>
      </w:r>
      <w:r>
        <w:rPr>
          <w:rFonts w:ascii="Symbol" w:hAnsi="Symbol"/>
          <w:w w:val="99"/>
          <w:position w:val="-1"/>
        </w:rPr>
        <w:t></w:t>
      </w:r>
    </w:p>
    <w:p>
      <w:pPr>
        <w:spacing w:line="206" w:lineRule="auto"/>
        <w:rPr>
          <w:rFonts w:ascii="Symbol" w:hAnsi="Symbol"/>
        </w:rPr>
        <w:sectPr>
          <w:type w:val="continuous"/>
          <w:pgSz w:w="11910" w:h="16840"/>
          <w:pgMar w:top="1280" w:right="1580" w:bottom="1540" w:left="1660" w:header="720" w:footer="720" w:gutter="0"/>
          <w:cols w:equalWidth="0" w:num="4">
            <w:col w:w="1187" w:space="40"/>
            <w:col w:w="759" w:space="39"/>
            <w:col w:w="809" w:space="1920"/>
            <w:col w:w="3916"/>
          </w:cols>
        </w:sectPr>
      </w:pPr>
    </w:p>
    <w:p>
      <w:pPr>
        <w:pStyle w:val="3"/>
        <w:spacing w:before="8"/>
        <w:rPr>
          <w:rFonts w:ascii="Symbol" w:hAnsi="Symbol"/>
          <w:sz w:val="8"/>
        </w:rPr>
      </w:pPr>
    </w:p>
    <w:p>
      <w:pPr>
        <w:pStyle w:val="3"/>
        <w:spacing w:line="20" w:lineRule="exact"/>
        <w:ind w:left="103"/>
        <w:rPr>
          <w:rFonts w:ascii="Symbol" w:hAnsi="Symbol"/>
          <w:sz w:val="2"/>
        </w:rPr>
      </w:pPr>
      <w:r>
        <w:rPr>
          <w:rFonts w:ascii="Symbol" w:hAnsi="Symbol"/>
          <w:sz w:val="2"/>
        </w:rPr>
        <mc:AlternateContent>
          <mc:Choice Requires="wpg">
            <w:drawing>
              <wp:inline distT="0" distB="0" distL="114300" distR="114300">
                <wp:extent cx="5312410" cy="9525"/>
                <wp:effectExtent l="0" t="0" r="0" b="0"/>
                <wp:docPr id="123" name="组合 4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410" cy="9525"/>
                          <a:chOff x="0" y="0"/>
                          <a:chExt cx="8366" cy="15"/>
                        </a:xfrm>
                      </wpg:grpSpPr>
                      <wps:wsp>
                        <wps:cNvPr id="122" name="直线 48"/>
                        <wps:cNvCnPr/>
                        <wps:spPr>
                          <a:xfrm>
                            <a:off x="0" y="7"/>
                            <a:ext cx="8365" cy="0"/>
                          </a:xfrm>
                          <a:prstGeom prst="line">
                            <a:avLst/>
                          </a:prstGeom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47" o:spid="_x0000_s1026" o:spt="203" alt="学科网(www.zxxk.com)--教育资源门户，提供试卷、教案、课件、论文、素材及各类教学资源下载，还有大量而丰富的教学相关资讯！" style="height:0.75pt;width:418.3pt;" coordsize="8366,15" o:gfxdata="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">
                <o:lock v:ext="edit" aspectratio="f"/>
                <v:line id="直线 48" o:spid="_x0000_s1026" o:spt="20" style="position:absolute;left:0;top:7;height:0;width:8365;" filled="f" stroked="t" coordsize="21600,21600" o:gfxdata="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OQ8JLsAAADc&#10;AAAADwAAAAAAAAABACAAAAAiAAAAZHJzL2Rvd25yZXYueG1sUEsBAhQAFAAAAAgAh07iQDMvBZ47&#10;AAAAOQAAABAAAAAAAAAAAQAgAAAACgEAAGRycy9zaGFwZXhtbC54bWxQSwUGAAAAAAYABgBbAQAA&#10;tAMAAAAA&#10;">
                  <v:fill on="f" focussize="0,0"/>
                  <v:stroke weight="0.72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pStyle w:val="3"/>
        <w:spacing w:before="10"/>
        <w:rPr>
          <w:rFonts w:ascii="Symbol" w:hAnsi="Symbol"/>
          <w:sz w:val="5"/>
        </w:rPr>
      </w:pPr>
    </w:p>
    <w:p>
      <w:pPr>
        <w:rPr>
          <w:rFonts w:ascii="Symbol" w:hAnsi="Symbol"/>
          <w:sz w:val="5"/>
        </w:rPr>
        <w:sectPr>
          <w:headerReference r:id="rId9" w:type="default"/>
          <w:pgSz w:w="11910" w:h="16840"/>
          <w:pgMar w:top="1160" w:right="1580" w:bottom="1540" w:left="1660" w:header="863" w:footer="1357" w:gutter="0"/>
          <w:cols w:space="720" w:num="1"/>
        </w:sectPr>
      </w:pPr>
    </w:p>
    <w:p>
      <w:pPr>
        <w:pStyle w:val="3"/>
        <w:spacing w:before="94" w:line="204" w:lineRule="exact"/>
        <w:ind w:left="600"/>
        <w:rPr>
          <w:rFonts w:ascii="Symbol" w:hAnsi="Symbol"/>
        </w:rPr>
      </w:pPr>
      <w:r>
        <w:rPr>
          <w:rFonts w:ascii="Symbol" w:hAnsi="Symbol"/>
          <w:w w:val="105"/>
        </w:rPr>
        <w:t></w:t>
      </w:r>
      <w:r>
        <w:rPr>
          <w:rFonts w:ascii="Times New Roman" w:hAnsi="Times New Roman"/>
          <w:w w:val="105"/>
        </w:rPr>
        <w:t xml:space="preserve"> </w:t>
      </w:r>
      <w:r>
        <w:rPr>
          <w:rFonts w:ascii="Times New Roman" w:hAnsi="Times New Roman"/>
          <w:w w:val="105"/>
          <w:position w:val="2"/>
        </w:rPr>
        <w:t xml:space="preserve">400 </w:t>
      </w:r>
      <w:r>
        <w:rPr>
          <w:rFonts w:ascii="Symbol" w:hAnsi="Symbol"/>
          <w:w w:val="105"/>
        </w:rPr>
        <w:t></w:t>
      </w:r>
      <w:r>
        <w:rPr>
          <w:rFonts w:ascii="Times New Roman" w:hAnsi="Times New Roman"/>
          <w:w w:val="105"/>
        </w:rPr>
        <w:t xml:space="preserve"> </w:t>
      </w:r>
      <w:r>
        <w:rPr>
          <w:rFonts w:ascii="Symbol" w:hAnsi="Symbol"/>
          <w:w w:val="105"/>
          <w:position w:val="-11"/>
        </w:rPr>
        <w:t></w:t>
      </w:r>
      <w:r>
        <w:rPr>
          <w:rFonts w:ascii="Times New Roman" w:hAnsi="Times New Roman"/>
          <w:w w:val="105"/>
          <w:position w:val="-11"/>
        </w:rPr>
        <w:t xml:space="preserve"> </w:t>
      </w:r>
      <w:r>
        <w:rPr>
          <w:rFonts w:ascii="Symbol" w:hAnsi="Symbol"/>
          <w:w w:val="105"/>
        </w:rPr>
        <w:t></w:t>
      </w:r>
    </w:p>
    <w:p>
      <w:pPr>
        <w:pStyle w:val="3"/>
        <w:spacing w:before="9"/>
        <w:rPr>
          <w:rFonts w:ascii="Symbol" w:hAnsi="Symbol"/>
          <w:sz w:val="5"/>
        </w:rPr>
      </w:pPr>
    </w:p>
    <w:p>
      <w:pPr>
        <w:pStyle w:val="3"/>
        <w:spacing w:line="20" w:lineRule="exact"/>
        <w:ind w:left="688"/>
        <w:rPr>
          <w:rFonts w:ascii="Symbol" w:hAnsi="Symbol"/>
          <w:sz w:val="2"/>
        </w:rPr>
      </w:pPr>
      <w:r>
        <w:rPr>
          <w:rFonts w:ascii="Symbol" w:hAnsi="Symbol"/>
          <w:sz w:val="2"/>
        </w:rPr>
        <mc:AlternateContent>
          <mc:Choice Requires="wpg">
            <w:drawing>
              <wp:inline distT="0" distB="0" distL="114300" distR="114300">
                <wp:extent cx="422275" cy="6350"/>
                <wp:effectExtent l="0" t="0" r="0" b="0"/>
                <wp:docPr id="125" name="组合 4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2275" cy="6350"/>
                          <a:chOff x="0" y="0"/>
                          <a:chExt cx="665" cy="10"/>
                        </a:xfrm>
                      </wpg:grpSpPr>
                      <wps:wsp>
                        <wps:cNvPr id="124" name="直线 50"/>
                        <wps:cNvCnPr/>
                        <wps:spPr>
                          <a:xfrm>
                            <a:off x="0" y="5"/>
                            <a:ext cx="665" cy="0"/>
                          </a:xfrm>
                          <a:prstGeom prst="line">
                            <a:avLst/>
                          </a:prstGeom>
                          <a:ln w="6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49" o:spid="_x0000_s1026" o:spt="203" alt="学科网(www.zxxk.com)--教育资源门户，提供试卷、教案、课件、论文、素材及各类教学资源下载，还有大量而丰富的教学相关资讯！" style="height:0.5pt;width:33.25pt;" coordsize="665,10" o:gfxdata="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">
                <o:lock v:ext="edit" aspectratio="f"/>
                <v:line id="直线 50" o:spid="_x0000_s1026" o:spt="20" style="position:absolute;left:0;top:5;height:0;width:665;" filled="f" stroked="t" coordsize="21600,21600" o:gfxdata="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+i3TbsAAADc&#10;AAAADwAAAAAAAAABACAAAAAiAAAAZHJzL2Rvd25yZXYueG1sUEsBAhQAFAAAAAgAh07iQDMvBZ47&#10;AAAAOQAAABAAAAAAAAAAAQAgAAAACgEAAGRycy9zaGFwZXhtbC54bWxQSwUGAAAAAAYABgBbAQAA&#10;tAMAAAAA&#10;">
                  <v:fill on="f" focussize="0,0"/>
                  <v:stroke weight="0.49133858267716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pStyle w:val="3"/>
        <w:spacing w:before="94" w:line="204" w:lineRule="exact"/>
        <w:ind w:left="153"/>
        <w:rPr>
          <w:rFonts w:ascii="Symbol" w:hAnsi="Symbol"/>
        </w:rPr>
      </w:pPr>
      <w:r>
        <w:br w:type="column"/>
      </w:r>
      <w:r>
        <w:rPr>
          <w:rFonts w:ascii="Times New Roman" w:hAnsi="Times New Roman"/>
          <w:w w:val="105"/>
          <w:position w:val="2"/>
        </w:rPr>
        <w:t xml:space="preserve">400 </w:t>
      </w:r>
      <w:r>
        <w:rPr>
          <w:rFonts w:ascii="Symbol" w:hAnsi="Symbol"/>
          <w:w w:val="105"/>
        </w:rPr>
        <w:t></w:t>
      </w:r>
      <w:r>
        <w:rPr>
          <w:rFonts w:ascii="Times New Roman" w:hAnsi="Times New Roman"/>
          <w:w w:val="105"/>
        </w:rPr>
        <w:t xml:space="preserve"> </w:t>
      </w:r>
      <w:r>
        <w:rPr>
          <w:rFonts w:ascii="Symbol" w:hAnsi="Symbol"/>
          <w:w w:val="105"/>
          <w:position w:val="-11"/>
        </w:rPr>
        <w:t></w:t>
      </w:r>
      <w:r>
        <w:rPr>
          <w:rFonts w:ascii="Times New Roman" w:hAnsi="Times New Roman"/>
          <w:w w:val="105"/>
          <w:position w:val="-11"/>
        </w:rPr>
        <w:t xml:space="preserve"> </w:t>
      </w:r>
      <w:r>
        <w:rPr>
          <w:rFonts w:ascii="Symbol" w:hAnsi="Symbol"/>
          <w:w w:val="105"/>
        </w:rPr>
        <w:t></w:t>
      </w:r>
    </w:p>
    <w:p>
      <w:pPr>
        <w:pStyle w:val="3"/>
        <w:spacing w:before="94" w:line="204" w:lineRule="exact"/>
        <w:ind w:left="154"/>
      </w:pPr>
      <w:r>
        <w:br w:type="column"/>
      </w:r>
      <w:r>
        <w:rPr>
          <w:rFonts w:ascii="Times New Roman" w:hAnsi="Times New Roman" w:eastAsia="Times New Roman"/>
          <w:w w:val="105"/>
          <w:position w:val="13"/>
        </w:rPr>
        <w:t xml:space="preserve">400 </w:t>
      </w:r>
      <w:r>
        <w:rPr>
          <w:rFonts w:ascii="Symbol" w:hAnsi="Symbol" w:eastAsia="Symbol"/>
          <w:w w:val="105"/>
          <w:position w:val="12"/>
        </w:rPr>
        <w:t></w:t>
      </w:r>
      <w:r>
        <w:rPr>
          <w:rFonts w:ascii="Times New Roman" w:hAnsi="Times New Roman" w:eastAsia="Times New Roman"/>
          <w:w w:val="105"/>
          <w:position w:val="12"/>
        </w:rPr>
        <w:t xml:space="preserve">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w w:val="105"/>
        </w:rPr>
        <w:t xml:space="preserve"> 13 </w:t>
      </w:r>
      <w:r>
        <w:rPr>
          <w:rFonts w:ascii="Symbol" w:hAnsi="Symbol" w:eastAsia="Symbol"/>
          <w:w w:val="105"/>
        </w:rPr>
        <w:t></w:t>
      </w:r>
      <w:r>
        <w:rPr>
          <w:rFonts w:ascii="Times New Roman" w:hAnsi="Times New Roman" w:eastAsia="Times New Roman"/>
          <w:w w:val="105"/>
        </w:rPr>
        <w:t xml:space="preserve"> 9 </w:t>
      </w:r>
      <w:r>
        <w:rPr>
          <w:rFonts w:ascii="Symbol" w:hAnsi="Symbol" w:eastAsia="Symbol"/>
          <w:w w:val="105"/>
        </w:rPr>
        <w:t></w:t>
      </w:r>
      <w:r>
        <w:rPr>
          <w:rFonts w:ascii="Times New Roman" w:hAnsi="Times New Roman" w:eastAsia="Times New Roman"/>
          <w:w w:val="105"/>
        </w:rPr>
        <w:t xml:space="preserve"> 5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w w:val="105"/>
        </w:rPr>
        <w:t xml:space="preserve"> 27 </w:t>
      </w:r>
      <w:r>
        <w:rPr>
          <w:w w:val="105"/>
        </w:rPr>
        <w:t>，</w:t>
      </w:r>
    </w:p>
    <w:p>
      <w:pPr>
        <w:spacing w:line="204" w:lineRule="exact"/>
        <w:sectPr>
          <w:type w:val="continuous"/>
          <w:pgSz w:w="11910" w:h="16840"/>
          <w:pgMar w:top="1280" w:right="1580" w:bottom="1540" w:left="1660" w:header="720" w:footer="720" w:gutter="0"/>
          <w:cols w:equalWidth="0" w:num="3">
            <w:col w:w="1750" w:space="40"/>
            <w:col w:w="1036" w:space="39"/>
            <w:col w:w="5805"/>
          </w:cols>
        </w:sectPr>
      </w:pPr>
    </w:p>
    <w:p>
      <w:pPr>
        <w:pStyle w:val="3"/>
        <w:spacing w:line="228" w:lineRule="auto"/>
        <w:ind w:left="600"/>
        <w:rPr>
          <w:rFonts w:ascii="Symbol" w:hAnsi="Symbol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46976" behindDoc="1" locked="0" layoutInCell="1" allowOverlap="1">
                <wp:simplePos x="0" y="0"/>
                <wp:positionH relativeFrom="page">
                  <wp:posOffset>2171700</wp:posOffset>
                </wp:positionH>
                <wp:positionV relativeFrom="paragraph">
                  <wp:posOffset>41275</wp:posOffset>
                </wp:positionV>
                <wp:extent cx="427990" cy="0"/>
                <wp:effectExtent l="0" t="0" r="0" b="0"/>
                <wp:wrapNone/>
                <wp:docPr id="76" name="直线 5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7990" cy="0"/>
                        </a:xfrm>
                        <a:prstGeom prst="line">
                          <a:avLst/>
                        </a:prstGeom>
                        <a:ln w="624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1" o:spid="_x0000_s1026" o:spt="20" alt="学科网(www.zxxk.com)--教育资源门户，提供试卷、教案、课件、论文、素材及各类教学资源下载，还有大量而丰富的教学相关资讯！" style="position:absolute;left:0pt;margin-left:171pt;margin-top:3.25pt;height:0pt;width:33.7pt;mso-position-horizontal-relative:page;z-index:-251669504;mso-width-relative:page;mso-height-relative:page;" filled="f" stroked="t" coordsize="21600,21600" o:gfxdata="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CE4v381AAAAAcBAAAPAAAAAAAA&#10;AAEAIAAAACIAAABkcnMvZG93bnJldi54bWxQSwECFAAUAAAACACHTuJAZfC/uYgCAABABAAADgAA&#10;AAAAAAABACAAAAAjAQAAZHJzL2Uyb0RvYy54bWxQSwUGAAAAAAYABgBZAQAAHQYAAAAA&#10;">
                <v:fill on="f" focussize="0,0"/>
                <v:stroke weight="0.49133858267716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Symbol" w:hAnsi="Symbol"/>
          <w:spacing w:val="-83"/>
          <w:w w:val="102"/>
          <w:position w:val="8"/>
        </w:rPr>
        <w:t></w:t>
      </w:r>
      <w:r>
        <w:rPr>
          <w:rFonts w:ascii="Symbol" w:hAnsi="Symbol"/>
          <w:w w:val="102"/>
          <w:position w:val="-1"/>
        </w:rPr>
        <w:t></w:t>
      </w:r>
      <w:r>
        <w:rPr>
          <w:rFonts w:ascii="Times New Roman" w:hAnsi="Times New Roman"/>
          <w:spacing w:val="-30"/>
          <w:position w:val="-1"/>
        </w:rPr>
        <w:t xml:space="preserve"> </w:t>
      </w:r>
      <w:r>
        <w:rPr>
          <w:rFonts w:ascii="Times New Roman" w:hAnsi="Times New Roman"/>
          <w:w w:val="102"/>
        </w:rPr>
        <w:t>2</w:t>
      </w:r>
      <w:r>
        <w:rPr>
          <w:rFonts w:ascii="Times New Roman" w:hAnsi="Times New Roman"/>
          <w:spacing w:val="-30"/>
        </w:rPr>
        <w:t xml:space="preserve"> </w:t>
      </w:r>
      <w:r>
        <w:rPr>
          <w:rFonts w:ascii="Symbol" w:hAnsi="Symbol"/>
          <w:w w:val="102"/>
        </w:rPr>
        <w:t></w:t>
      </w:r>
      <w:r>
        <w:rPr>
          <w:rFonts w:ascii="Times New Roman" w:hAnsi="Times New Roman"/>
          <w:spacing w:val="-27"/>
        </w:rPr>
        <w:t xml:space="preserve"> </w:t>
      </w:r>
      <w:r>
        <w:rPr>
          <w:rFonts w:ascii="Times New Roman" w:hAnsi="Times New Roman"/>
          <w:spacing w:val="16"/>
          <w:w w:val="102"/>
        </w:rPr>
        <w:t>3</w:t>
      </w:r>
      <w:r>
        <w:rPr>
          <w:rFonts w:ascii="Symbol" w:hAnsi="Symbol"/>
          <w:w w:val="102"/>
        </w:rPr>
        <w:t></w:t>
      </w:r>
      <w:r>
        <w:rPr>
          <w:rFonts w:ascii="Times New Roman" w:hAnsi="Times New Roman"/>
          <w:spacing w:val="-27"/>
        </w:rPr>
        <w:t xml:space="preserve"> </w:t>
      </w:r>
      <w:r>
        <w:rPr>
          <w:rFonts w:ascii="Times New Roman" w:hAnsi="Times New Roman"/>
          <w:spacing w:val="11"/>
          <w:w w:val="102"/>
        </w:rPr>
        <w:t>5</w:t>
      </w:r>
      <w:r>
        <w:rPr>
          <w:rFonts w:ascii="Symbol" w:hAnsi="Symbol"/>
          <w:spacing w:val="-89"/>
          <w:w w:val="102"/>
          <w:position w:val="8"/>
        </w:rPr>
        <w:t></w:t>
      </w:r>
      <w:r>
        <w:rPr>
          <w:rFonts w:ascii="Symbol" w:hAnsi="Symbol"/>
          <w:spacing w:val="-12"/>
          <w:w w:val="102"/>
          <w:position w:val="-1"/>
        </w:rPr>
        <w:t></w:t>
      </w:r>
    </w:p>
    <w:p>
      <w:pPr>
        <w:pStyle w:val="3"/>
        <w:spacing w:line="228" w:lineRule="auto"/>
        <w:ind w:left="168"/>
        <w:rPr>
          <w:rFonts w:ascii="Symbol" w:hAnsi="Symbol"/>
        </w:rPr>
      </w:pPr>
      <w:r>
        <w:br w:type="column"/>
      </w:r>
      <w:r>
        <w:rPr>
          <w:rFonts w:ascii="Symbol" w:hAnsi="Symbol"/>
          <w:spacing w:val="-42"/>
          <w:w w:val="105"/>
          <w:position w:val="8"/>
        </w:rPr>
        <w:t></w:t>
      </w:r>
      <w:r>
        <w:rPr>
          <w:rFonts w:ascii="Symbol" w:hAnsi="Symbol"/>
          <w:spacing w:val="-42"/>
          <w:w w:val="105"/>
          <w:position w:val="-1"/>
        </w:rPr>
        <w:t></w:t>
      </w:r>
      <w:r>
        <w:rPr>
          <w:rFonts w:ascii="Times New Roman" w:hAnsi="Times New Roman"/>
          <w:spacing w:val="-37"/>
          <w:w w:val="105"/>
          <w:position w:val="-1"/>
        </w:rPr>
        <w:t xml:space="preserve"> </w:t>
      </w:r>
      <w:r>
        <w:rPr>
          <w:rFonts w:ascii="Times New Roman" w:hAnsi="Times New Roman"/>
          <w:w w:val="105"/>
        </w:rPr>
        <w:t>2</w:t>
      </w:r>
      <w:r>
        <w:rPr>
          <w:rFonts w:ascii="Times New Roman" w:hAnsi="Times New Roman"/>
          <w:spacing w:val="-35"/>
          <w:w w:val="105"/>
        </w:rPr>
        <w:t xml:space="preserve"> </w:t>
      </w:r>
      <w:r>
        <w:rPr>
          <w:rFonts w:ascii="Symbol" w:hAnsi="Symbol"/>
          <w:w w:val="105"/>
        </w:rPr>
        <w:t></w:t>
      </w:r>
      <w:r>
        <w:rPr>
          <w:rFonts w:ascii="Times New Roman" w:hAnsi="Times New Roman"/>
          <w:spacing w:val="-34"/>
          <w:w w:val="105"/>
        </w:rPr>
        <w:t xml:space="preserve"> </w:t>
      </w:r>
      <w:r>
        <w:rPr>
          <w:rFonts w:ascii="Times New Roman" w:hAnsi="Times New Roman"/>
          <w:spacing w:val="8"/>
          <w:w w:val="105"/>
        </w:rPr>
        <w:t>3</w:t>
      </w:r>
      <w:r>
        <w:rPr>
          <w:rFonts w:ascii="Symbol" w:hAnsi="Symbol"/>
          <w:spacing w:val="8"/>
          <w:w w:val="105"/>
        </w:rPr>
        <w:t></w:t>
      </w:r>
      <w:r>
        <w:rPr>
          <w:rFonts w:ascii="Times New Roman" w:hAnsi="Times New Roman"/>
          <w:spacing w:val="-31"/>
          <w:w w:val="105"/>
        </w:rPr>
        <w:t xml:space="preserve"> </w:t>
      </w:r>
      <w:r>
        <w:rPr>
          <w:rFonts w:ascii="Times New Roman" w:hAnsi="Times New Roman"/>
          <w:w w:val="105"/>
        </w:rPr>
        <w:t>7</w:t>
      </w:r>
      <w:r>
        <w:rPr>
          <w:rFonts w:ascii="Times New Roman" w:hAnsi="Times New Roman"/>
          <w:spacing w:val="-34"/>
          <w:w w:val="105"/>
        </w:rPr>
        <w:t xml:space="preserve"> </w:t>
      </w:r>
      <w:r>
        <w:rPr>
          <w:rFonts w:ascii="Symbol" w:hAnsi="Symbol"/>
          <w:spacing w:val="-49"/>
          <w:w w:val="105"/>
          <w:position w:val="8"/>
        </w:rPr>
        <w:t></w:t>
      </w:r>
      <w:r>
        <w:rPr>
          <w:rFonts w:ascii="Symbol" w:hAnsi="Symbol"/>
          <w:spacing w:val="-49"/>
          <w:w w:val="105"/>
          <w:position w:val="-1"/>
        </w:rPr>
        <w:t></w:t>
      </w:r>
    </w:p>
    <w:p>
      <w:pPr>
        <w:pStyle w:val="3"/>
        <w:spacing w:line="228" w:lineRule="auto"/>
        <w:ind w:left="168"/>
        <w:rPr>
          <w:rFonts w:ascii="Symbol" w:hAnsi="Symbol"/>
        </w:rPr>
      </w:pPr>
      <w:r>
        <w:br w:type="column"/>
      </w:r>
      <w:r>
        <w:rPr>
          <w:rFonts w:ascii="Symbol" w:hAnsi="Symbol"/>
          <w:w w:val="105"/>
          <w:position w:val="8"/>
        </w:rPr>
        <w:t></w:t>
      </w:r>
      <w:r>
        <w:rPr>
          <w:rFonts w:ascii="Symbol" w:hAnsi="Symbol"/>
          <w:w w:val="105"/>
          <w:position w:val="-1"/>
        </w:rPr>
        <w:t></w:t>
      </w:r>
      <w:r>
        <w:rPr>
          <w:rFonts w:ascii="Times New Roman" w:hAnsi="Times New Roman"/>
          <w:w w:val="105"/>
          <w:position w:val="-1"/>
        </w:rPr>
        <w:t xml:space="preserve"> </w:t>
      </w:r>
      <w:r>
        <w:rPr>
          <w:rFonts w:ascii="Times New Roman" w:hAnsi="Times New Roman"/>
          <w:w w:val="105"/>
        </w:rPr>
        <w:t xml:space="preserve">2 </w:t>
      </w:r>
      <w:r>
        <w:rPr>
          <w:rFonts w:ascii="Symbol" w:hAnsi="Symbol"/>
          <w:w w:val="105"/>
        </w:rPr>
        <w:t></w:t>
      </w:r>
      <w:r>
        <w:rPr>
          <w:rFonts w:ascii="Times New Roman" w:hAnsi="Times New Roman"/>
          <w:w w:val="105"/>
        </w:rPr>
        <w:t xml:space="preserve"> 5 </w:t>
      </w:r>
      <w:r>
        <w:rPr>
          <w:rFonts w:ascii="Symbol" w:hAnsi="Symbol"/>
          <w:w w:val="105"/>
        </w:rPr>
        <w:t></w:t>
      </w:r>
      <w:r>
        <w:rPr>
          <w:rFonts w:ascii="Times New Roman" w:hAnsi="Times New Roman"/>
          <w:w w:val="105"/>
        </w:rPr>
        <w:t xml:space="preserve"> 7 </w:t>
      </w:r>
      <w:r>
        <w:rPr>
          <w:rFonts w:ascii="Symbol" w:hAnsi="Symbol"/>
          <w:w w:val="105"/>
          <w:position w:val="8"/>
        </w:rPr>
        <w:t></w:t>
      </w:r>
      <w:r>
        <w:rPr>
          <w:rFonts w:ascii="Symbol" w:hAnsi="Symbol"/>
          <w:w w:val="105"/>
          <w:position w:val="-1"/>
        </w:rPr>
        <w:t></w:t>
      </w:r>
    </w:p>
    <w:p>
      <w:pPr>
        <w:spacing w:line="228" w:lineRule="auto"/>
        <w:rPr>
          <w:rFonts w:ascii="Symbol" w:hAnsi="Symbol"/>
        </w:rPr>
        <w:sectPr>
          <w:type w:val="continuous"/>
          <w:pgSz w:w="11910" w:h="16840"/>
          <w:pgMar w:top="1280" w:right="1580" w:bottom="1540" w:left="1660" w:header="720" w:footer="720" w:gutter="0"/>
          <w:cols w:equalWidth="0" w:num="3">
            <w:col w:w="1459" w:space="40"/>
            <w:col w:w="1036" w:space="39"/>
            <w:col w:w="6096"/>
          </w:cols>
        </w:sectPr>
      </w:pPr>
    </w:p>
    <w:p>
      <w:pPr>
        <w:pStyle w:val="3"/>
        <w:tabs>
          <w:tab w:val="left" w:pos="1014"/>
        </w:tabs>
        <w:spacing w:line="180" w:lineRule="exact"/>
        <w:ind w:left="601"/>
        <w:rPr>
          <w:rFonts w:ascii="Times New Roman" w:hAnsi="Times New Roman"/>
        </w:rPr>
      </w:pPr>
      <w:r>
        <mc:AlternateContent>
          <mc:Choice Requires="wps">
            <w:drawing>
              <wp:anchor distT="0" distB="0" distL="114300" distR="114300" simplePos="0" relativeHeight="251648000" behindDoc="1" locked="0" layoutInCell="1" allowOverlap="1">
                <wp:simplePos x="0" y="0"/>
                <wp:positionH relativeFrom="page">
                  <wp:posOffset>2854325</wp:posOffset>
                </wp:positionH>
                <wp:positionV relativeFrom="paragraph">
                  <wp:posOffset>-227965</wp:posOffset>
                </wp:positionV>
                <wp:extent cx="429895" cy="0"/>
                <wp:effectExtent l="0" t="0" r="0" b="0"/>
                <wp:wrapNone/>
                <wp:docPr id="77" name="直线 5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9895" cy="0"/>
                        </a:xfrm>
                        <a:prstGeom prst="line">
                          <a:avLst/>
                        </a:prstGeom>
                        <a:ln w="624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2" o:spid="_x0000_s1026" o:spt="20" alt="学科网(www.zxxk.com)--教育资源门户，提供试卷、教案、课件、论文、素材及各类教学资源下载，还有大量而丰富的教学相关资讯！" style="position:absolute;left:0pt;margin-left:224.75pt;margin-top:-17.95pt;height:0pt;width:33.85pt;mso-position-horizontal-relative:page;z-index:-251668480;mso-width-relative:page;mso-height-relative:page;" filled="f" stroked="t" coordsize="21600,21600" o:gfxdata="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OjShhXYAAAACwEAAA8A&#10;AAAAAAAAAQAgAAAAIgAAAGRycy9kb3ducmV2LnhtbFBLAQIUABQAAAAIAIdO4kBrGuaziQIAAEAE&#10;AAAOAAAAAAAAAAEAIAAAACcBAABkcnMvZTJvRG9jLnhtbFBLBQYAAAAABgAGAFkBAAAiBgAAAAA=&#10;">
                <v:fill on="f" focussize="0,0"/>
                <v:stroke weight="0.49133858267716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Symbol" w:hAnsi="Symbol"/>
        </w:rPr>
        <w:t>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9"/>
          <w:position w:val="2"/>
        </w:rPr>
        <w:t>400</w:t>
      </w:r>
    </w:p>
    <w:p>
      <w:pPr>
        <w:pStyle w:val="3"/>
        <w:spacing w:line="180" w:lineRule="exact"/>
        <w:ind w:left="290"/>
      </w:pPr>
      <w:r>
        <w:br w:type="column"/>
      </w:r>
      <w:r>
        <w:rPr>
          <w:rFonts w:ascii="Symbol" w:hAnsi="Symbol" w:eastAsia="Symbol"/>
          <w:position w:val="12"/>
        </w:rPr>
        <w:t></w:t>
      </w:r>
      <w:r>
        <w:rPr>
          <w:rFonts w:ascii="Times New Roman" w:hAnsi="Times New Roman" w:eastAsia="Times New Roman"/>
          <w:position w:val="12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1</w:t>
      </w:r>
      <w:r>
        <w:t>，</w:t>
      </w:r>
    </w:p>
    <w:p>
      <w:pPr>
        <w:spacing w:line="180" w:lineRule="exact"/>
        <w:sectPr>
          <w:type w:val="continuous"/>
          <w:pgSz w:w="11910" w:h="16840"/>
          <w:pgMar w:top="1280" w:right="1580" w:bottom="1540" w:left="1660" w:header="720" w:footer="720" w:gutter="0"/>
          <w:cols w:equalWidth="0" w:num="2">
            <w:col w:w="1330" w:space="40"/>
            <w:col w:w="7300"/>
          </w:cols>
        </w:sectPr>
      </w:pPr>
    </w:p>
    <w:p>
      <w:pPr>
        <w:pStyle w:val="3"/>
        <w:ind w:left="601"/>
        <w:rPr>
          <w:rFonts w:ascii="Symbol" w:hAnsi="Symbol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49024" behindDoc="1" locked="0" layoutInCell="1" allowOverlap="1">
                <wp:simplePos x="0" y="0"/>
                <wp:positionH relativeFrom="page">
                  <wp:posOffset>1494155</wp:posOffset>
                </wp:positionH>
                <wp:positionV relativeFrom="paragraph">
                  <wp:posOffset>47625</wp:posOffset>
                </wp:positionV>
                <wp:extent cx="601980" cy="0"/>
                <wp:effectExtent l="0" t="0" r="0" b="0"/>
                <wp:wrapNone/>
                <wp:docPr id="78" name="直线 5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980" cy="0"/>
                        </a:xfrm>
                        <a:prstGeom prst="line">
                          <a:avLst/>
                        </a:prstGeom>
                        <a:ln w="62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3" o:spid="_x0000_s1026" o:spt="20" alt="学科网(www.zxxk.com)--教育资源门户，提供试卷、教案、课件、论文、素材及各类教学资源下载，还有大量而丰富的教学相关资讯！" style="position:absolute;left:0pt;margin-left:117.65pt;margin-top:3.75pt;height:0pt;width:47.4pt;mso-position-horizontal-relative:page;z-index:-251667456;mso-width-relative:page;mso-height-relative:page;" filled="f" stroked="t" coordsize="21600,21600" o:gfxdata="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AzaxIo1gAAAAcBAAAPAAAAAAAA&#10;AAEAIAAAACIAAABkcnMvZG93bnJldi54bWxQSwECFAAUAAAACACHTuJAIjzafYYCAABABAAADgAA&#10;AAAAAAABACAAAAAlAQAAZHJzL2Uyb0RvYy54bWxQSwUGAAAAAAYABgBZAQAAHQYAAAAA&#10;">
                <v:fill on="f" focussize="0,0"/>
                <v:stroke weight="0.492125984251969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Symbol" w:hAnsi="Symbol"/>
          <w:position w:val="8"/>
        </w:rPr>
        <w:t></w:t>
      </w:r>
      <w:r>
        <w:rPr>
          <w:rFonts w:ascii="Symbol" w:hAnsi="Symbol"/>
          <w:position w:val="-1"/>
        </w:rPr>
        <w:t></w:t>
      </w:r>
      <w:r>
        <w:rPr>
          <w:rFonts w:ascii="Times New Roman" w:hAnsi="Times New Roman"/>
          <w:position w:val="-1"/>
        </w:rPr>
        <w:t xml:space="preserve"> </w:t>
      </w:r>
      <w:r>
        <w:rPr>
          <w:rFonts w:ascii="Times New Roman" w:hAnsi="Times New Roman"/>
        </w:rPr>
        <w:t xml:space="preserve">2 </w:t>
      </w:r>
      <w:r>
        <w:rPr>
          <w:rFonts w:ascii="Symbol" w:hAnsi="Symbol"/>
        </w:rPr>
        <w:t></w:t>
      </w:r>
      <w:r>
        <w:rPr>
          <w:rFonts w:ascii="Times New Roman" w:hAnsi="Times New Roman"/>
        </w:rPr>
        <w:t xml:space="preserve"> 3</w:t>
      </w:r>
      <w:r>
        <w:rPr>
          <w:rFonts w:ascii="Symbol" w:hAnsi="Symbol"/>
        </w:rPr>
        <w:t></w:t>
      </w:r>
      <w:r>
        <w:rPr>
          <w:rFonts w:ascii="Times New Roman" w:hAnsi="Times New Roman"/>
        </w:rPr>
        <w:t xml:space="preserve"> 5 </w:t>
      </w:r>
      <w:r>
        <w:rPr>
          <w:rFonts w:ascii="Symbol" w:hAnsi="Symbol"/>
        </w:rPr>
        <w:t></w:t>
      </w:r>
      <w:r>
        <w:rPr>
          <w:rFonts w:ascii="Times New Roman" w:hAnsi="Times New Roman"/>
        </w:rPr>
        <w:t xml:space="preserve"> 7 </w:t>
      </w:r>
      <w:r>
        <w:rPr>
          <w:rFonts w:ascii="Symbol" w:hAnsi="Symbol"/>
          <w:position w:val="8"/>
        </w:rPr>
        <w:t></w:t>
      </w:r>
      <w:r>
        <w:rPr>
          <w:rFonts w:ascii="Symbol" w:hAnsi="Symbol"/>
          <w:position w:val="-1"/>
        </w:rPr>
        <w:t></w:t>
      </w:r>
    </w:p>
    <w:p>
      <w:pPr>
        <w:spacing w:before="32"/>
        <w:ind w:left="560"/>
        <w:rPr>
          <w:b/>
          <w:sz w:val="21"/>
        </w:rPr>
      </w:pPr>
      <w:r>
        <w:rPr>
          <w:w w:val="105"/>
          <w:sz w:val="21"/>
        </w:rPr>
        <w:t>从而符合条件的</w:t>
      </w:r>
      <w:r>
        <w:rPr>
          <w:rFonts w:ascii="Times New Roman" w:hAnsi="Times New Roman" w:eastAsia="Times New Roman"/>
          <w:w w:val="105"/>
          <w:sz w:val="20"/>
        </w:rPr>
        <w:t xml:space="preserve">200 </w:t>
      </w:r>
      <w:r>
        <w:rPr>
          <w:rFonts w:ascii="Symbol" w:hAnsi="Symbol" w:eastAsia="Symbol"/>
          <w:w w:val="105"/>
          <w:sz w:val="20"/>
        </w:rPr>
        <w:t></w:t>
      </w:r>
      <w:r>
        <w:rPr>
          <w:rFonts w:ascii="Times New Roman" w:hAnsi="Times New Roman" w:eastAsia="Times New Roman"/>
          <w:w w:val="105"/>
          <w:sz w:val="20"/>
        </w:rPr>
        <w:t xml:space="preserve">134 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 xml:space="preserve"> 27 </w:t>
      </w:r>
      <w:r>
        <w:rPr>
          <w:rFonts w:ascii="Symbol" w:hAnsi="Symbol" w:eastAsia="Symbol"/>
          <w:w w:val="105"/>
          <w:sz w:val="20"/>
        </w:rPr>
        <w:t></w:t>
      </w:r>
      <w:r>
        <w:rPr>
          <w:rFonts w:ascii="Times New Roman" w:hAnsi="Times New Roman" w:eastAsia="Times New Roman"/>
          <w:w w:val="105"/>
          <w:sz w:val="20"/>
        </w:rPr>
        <w:t xml:space="preserve">1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w w:val="105"/>
          <w:sz w:val="20"/>
        </w:rPr>
        <w:t xml:space="preserve"> 92 </w:t>
      </w:r>
      <w:r>
        <w:rPr>
          <w:w w:val="105"/>
          <w:sz w:val="21"/>
        </w:rPr>
        <w:t>个</w:t>
      </w:r>
      <w:r>
        <w:rPr>
          <w:b/>
          <w:w w:val="105"/>
          <w:sz w:val="21"/>
        </w:rPr>
        <w:t>.</w:t>
      </w:r>
    </w:p>
    <w:p>
      <w:pPr>
        <w:pStyle w:val="3"/>
        <w:spacing w:before="5"/>
        <w:rPr>
          <w:b/>
          <w:sz w:val="24"/>
        </w:rPr>
      </w:pPr>
    </w:p>
    <w:p>
      <w:pPr>
        <w:pStyle w:val="3"/>
        <w:tabs>
          <w:tab w:val="left" w:pos="560"/>
        </w:tabs>
        <w:ind w:left="140"/>
      </w:pPr>
      <w:r>
        <w:t>5.</w:t>
      </w:r>
      <w:r>
        <w:tab/>
      </w:r>
      <w:r>
        <w:rPr>
          <w:spacing w:val="-26"/>
        </w:rPr>
        <w:t xml:space="preserve">在 </w:t>
      </w:r>
      <w:r>
        <w:t>1</w:t>
      </w:r>
      <w:r>
        <w:rPr>
          <w:spacing w:val="-36"/>
        </w:rPr>
        <w:t xml:space="preserve"> 到 </w:t>
      </w:r>
      <w:r>
        <w:t>1001</w:t>
      </w:r>
      <w:r>
        <w:rPr>
          <w:spacing w:val="-19"/>
        </w:rPr>
        <w:t xml:space="preserve"> 内，不是 </w:t>
      </w:r>
      <w:r>
        <w:t>7</w:t>
      </w:r>
      <w:r>
        <w:rPr>
          <w:spacing w:val="-17"/>
        </w:rPr>
        <w:t xml:space="preserve"> 的倍数，不是 </w:t>
      </w:r>
      <w:r>
        <w:t>11</w:t>
      </w:r>
      <w:r>
        <w:rPr>
          <w:spacing w:val="-15"/>
        </w:rPr>
        <w:t xml:space="preserve"> 的倍数，也不</w:t>
      </w:r>
      <w:r>
        <w:rPr>
          <w:spacing w:val="-15"/>
        </w:rPr>
        <w:drawing>
          <wp:inline distT="0" distB="0" distL="0" distR="0">
            <wp:extent cx="20320" cy="22860"/>
            <wp:effectExtent l="0" t="0" r="0" b="0"/>
            <wp:docPr id="22" name="图片 2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15"/>
        </w:rPr>
        <w:t xml:space="preserve">是 </w:t>
      </w:r>
      <w:r>
        <w:t>13</w:t>
      </w:r>
      <w:r>
        <w:rPr>
          <w:spacing w:val="-9"/>
        </w:rPr>
        <w:t xml:space="preserve"> 的倍数，本题中：</w:t>
      </w:r>
    </w:p>
    <w:p>
      <w:pPr>
        <w:pStyle w:val="3"/>
        <w:spacing w:before="27" w:line="204" w:lineRule="exact"/>
        <w:ind w:left="601"/>
      </w:pPr>
      <w: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page">
                  <wp:posOffset>1494155</wp:posOffset>
                </wp:positionH>
                <wp:positionV relativeFrom="paragraph">
                  <wp:posOffset>194310</wp:posOffset>
                </wp:positionV>
                <wp:extent cx="253365" cy="0"/>
                <wp:effectExtent l="0" t="0" r="0" b="0"/>
                <wp:wrapTopAndBottom/>
                <wp:docPr id="153" name="直线 5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3365" cy="0"/>
                        </a:xfrm>
                        <a:prstGeom prst="line">
                          <a:avLst/>
                        </a:prstGeom>
                        <a:ln w="624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4" o:spid="_x0000_s1026" o:spt="20" alt="学科网(www.zxxk.com)--教育资源门户，提供试卷、教案、课件、论文、素材及各类教学资源下载，还有大量而丰富的教学相关资讯！" style="position:absolute;left:0pt;margin-left:117.65pt;margin-top:15.3pt;height:0pt;width:19.95pt;mso-position-horizontal-relative:page;mso-wrap-distance-bottom:0pt;mso-wrap-distance-top:0pt;z-index:-251649024;mso-width-relative:page;mso-height-relative:page;" filled="f" stroked="t" coordsize="21600,21600" o:gfxdata="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D6AWD81gAAAAkBAAAPAAAA&#10;AAAAAAEAIAAAACIAAABkcnMvZG93bnJldi54bWxQSwECFAAUAAAACACHTuJAtKOTaIkCAABBBAAA&#10;DgAAAAAAAAABACAAAAAlAQAAZHJzL2Uyb0RvYy54bWxQSwUGAAAAAAYABgBZAQAAIAYAAAAA&#10;">
                <v:fill on="f" focussize="0,0"/>
                <v:stroke weight="0.491338582677165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1" locked="0" layoutInCell="1" allowOverlap="1">
                <wp:simplePos x="0" y="0"/>
                <wp:positionH relativeFrom="page">
                  <wp:posOffset>2003425</wp:posOffset>
                </wp:positionH>
                <wp:positionV relativeFrom="paragraph">
                  <wp:posOffset>194310</wp:posOffset>
                </wp:positionV>
                <wp:extent cx="254000" cy="0"/>
                <wp:effectExtent l="0" t="0" r="0" b="0"/>
                <wp:wrapTopAndBottom/>
                <wp:docPr id="154" name="直线 5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0" cy="0"/>
                        </a:xfrm>
                        <a:prstGeom prst="line">
                          <a:avLst/>
                        </a:prstGeom>
                        <a:ln w="624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5" o:spid="_x0000_s1026" o:spt="20" alt="学科网(www.zxxk.com)--教育资源门户，提供试卷、教案、课件、论文、素材及各类教学资源下载，还有大量而丰富的教学相关资讯！" style="position:absolute;left:0pt;margin-left:157.75pt;margin-top:15.3pt;height:0pt;width:20pt;mso-position-horizontal-relative:page;mso-wrap-distance-bottom:0pt;mso-wrap-distance-top:0pt;z-index:-251648000;mso-width-relative:page;mso-height-relative:page;" filled="f" stroked="t" coordsize="21600,21600" o:gfxdata="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M7vAvtUAAAAJAQAADwAAAAAA&#10;AAABACAAAAAiAAAAZHJzL2Rvd25yZXYueG1sUEsBAhQAFAAAAAgAh07iQOfaTXqIAgAAQQQAAA4A&#10;AAAAAAAAAQAgAAAAJAEAAGRycy9lMm9Eb2MueG1sUEsFBgAAAAAGAAYAWQEAAB4GAAAAAA==&#10;">
                <v:fill on="f" focussize="0,0"/>
                <v:stroke weight="0.491338582677165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page">
                  <wp:posOffset>2513330</wp:posOffset>
                </wp:positionH>
                <wp:positionV relativeFrom="paragraph">
                  <wp:posOffset>194310</wp:posOffset>
                </wp:positionV>
                <wp:extent cx="254000" cy="0"/>
                <wp:effectExtent l="0" t="0" r="0" b="0"/>
                <wp:wrapTopAndBottom/>
                <wp:docPr id="155" name="直线 5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4000" cy="0"/>
                        </a:xfrm>
                        <a:prstGeom prst="line">
                          <a:avLst/>
                        </a:prstGeom>
                        <a:ln w="624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6" o:spid="_x0000_s1026" o:spt="20" alt="学科网(www.zxxk.com)--教育资源门户，提供试卷、教案、课件、论文、素材及各类教学资源下载，还有大量而丰富的教学相关资讯！" style="position:absolute;left:0pt;margin-left:197.9pt;margin-top:15.3pt;height:0pt;width:20pt;mso-position-horizontal-relative:page;mso-wrap-distance-bottom:0pt;mso-wrap-distance-top:0pt;z-index:-251646976;mso-width-relative:page;mso-height-relative:page;" filled="f" stroked="t" coordsize="21600,21600" o:gfxdata="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">
                <v:fill on="f" focussize="0,0"/>
                <v:stroke weight="0.491338582677165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Symbol" w:hAnsi="Symbol" w:eastAsia="Symbol"/>
          <w:w w:val="105"/>
        </w:rPr>
        <w:t></w:t>
      </w:r>
      <w:r>
        <w:rPr>
          <w:rFonts w:ascii="Times New Roman" w:hAnsi="Times New Roman" w:eastAsia="Times New Roman"/>
          <w:w w:val="105"/>
          <w:position w:val="2"/>
        </w:rPr>
        <w:t>1001</w:t>
      </w:r>
      <w:r>
        <w:rPr>
          <w:rFonts w:ascii="Symbol" w:hAnsi="Symbol" w:eastAsia="Symbol"/>
          <w:w w:val="105"/>
        </w:rPr>
        <w:t></w:t>
      </w:r>
      <w:r>
        <w:rPr>
          <w:rFonts w:ascii="Times New Roman" w:hAnsi="Times New Roman" w:eastAsia="Times New Roman"/>
          <w:w w:val="105"/>
        </w:rPr>
        <w:t xml:space="preserve"> </w:t>
      </w:r>
      <w:r>
        <w:rPr>
          <w:rFonts w:ascii="Symbol" w:hAnsi="Symbol" w:eastAsia="Symbol"/>
          <w:w w:val="105"/>
          <w:position w:val="-11"/>
        </w:rPr>
        <w:t></w:t>
      </w:r>
      <w:r>
        <w:rPr>
          <w:rFonts w:ascii="Times New Roman" w:hAnsi="Times New Roman" w:eastAsia="Times New Roman"/>
          <w:w w:val="105"/>
          <w:position w:val="-11"/>
        </w:rPr>
        <w:t xml:space="preserve"> </w:t>
      </w:r>
      <w:r>
        <w:rPr>
          <w:rFonts w:ascii="Symbol" w:hAnsi="Symbol" w:eastAsia="Symbol"/>
          <w:w w:val="105"/>
        </w:rPr>
        <w:t></w:t>
      </w:r>
      <w:r>
        <w:rPr>
          <w:rFonts w:ascii="Times New Roman" w:hAnsi="Times New Roman" w:eastAsia="Times New Roman"/>
          <w:w w:val="105"/>
          <w:position w:val="2"/>
        </w:rPr>
        <w:t>1001</w:t>
      </w:r>
      <w:r>
        <w:rPr>
          <w:rFonts w:ascii="Symbol" w:hAnsi="Symbol" w:eastAsia="Symbol"/>
          <w:w w:val="105"/>
        </w:rPr>
        <w:t></w:t>
      </w:r>
      <w:r>
        <w:rPr>
          <w:rFonts w:ascii="Times New Roman" w:hAnsi="Times New Roman" w:eastAsia="Times New Roman"/>
          <w:w w:val="105"/>
        </w:rPr>
        <w:t xml:space="preserve"> </w:t>
      </w:r>
      <w:r>
        <w:rPr>
          <w:rFonts w:ascii="Symbol" w:hAnsi="Symbol" w:eastAsia="Symbol"/>
          <w:w w:val="105"/>
          <w:position w:val="-11"/>
        </w:rPr>
        <w:t></w:t>
      </w:r>
      <w:r>
        <w:rPr>
          <w:rFonts w:ascii="Times New Roman" w:hAnsi="Times New Roman" w:eastAsia="Times New Roman"/>
          <w:w w:val="105"/>
          <w:position w:val="-11"/>
        </w:rPr>
        <w:t xml:space="preserve"> </w:t>
      </w:r>
      <w:r>
        <w:rPr>
          <w:rFonts w:ascii="Symbol" w:hAnsi="Symbol" w:eastAsia="Symbol"/>
          <w:w w:val="105"/>
        </w:rPr>
        <w:t></w:t>
      </w:r>
      <w:r>
        <w:rPr>
          <w:rFonts w:ascii="Times New Roman" w:hAnsi="Times New Roman" w:eastAsia="Times New Roman"/>
          <w:w w:val="105"/>
          <w:position w:val="2"/>
        </w:rPr>
        <w:t>1001</w:t>
      </w:r>
      <w:r>
        <w:rPr>
          <w:rFonts w:ascii="Symbol" w:hAnsi="Symbol" w:eastAsia="Symbol"/>
          <w:w w:val="105"/>
        </w:rPr>
        <w:t></w:t>
      </w:r>
      <w:r>
        <w:rPr>
          <w:rFonts w:ascii="Times New Roman" w:hAnsi="Times New Roman" w:eastAsia="Times New Roman"/>
          <w:w w:val="105"/>
        </w:rPr>
        <w:t xml:space="preserve"> </w:t>
      </w:r>
      <w:r>
        <w:rPr>
          <w:rFonts w:ascii="Symbol" w:hAnsi="Symbol" w:eastAsia="Symbol"/>
          <w:w w:val="105"/>
          <w:position w:val="-11"/>
        </w:rPr>
        <w:t></w:t>
      </w:r>
      <w:r>
        <w:rPr>
          <w:rFonts w:ascii="Times New Roman" w:hAnsi="Times New Roman" w:eastAsia="Times New Roman"/>
          <w:w w:val="105"/>
          <w:position w:val="-11"/>
        </w:rPr>
        <w:t xml:space="preserve"> 143 </w:t>
      </w:r>
      <w:r>
        <w:rPr>
          <w:rFonts w:ascii="Symbol" w:hAnsi="Symbol" w:eastAsia="Symbol"/>
          <w:w w:val="105"/>
          <w:position w:val="-11"/>
        </w:rPr>
        <w:t></w:t>
      </w:r>
      <w:r>
        <w:rPr>
          <w:rFonts w:ascii="Times New Roman" w:hAnsi="Times New Roman" w:eastAsia="Times New Roman"/>
          <w:w w:val="105"/>
          <w:position w:val="-11"/>
        </w:rPr>
        <w:t xml:space="preserve"> 91 </w:t>
      </w:r>
      <w:r>
        <w:rPr>
          <w:rFonts w:ascii="Symbol" w:hAnsi="Symbol" w:eastAsia="Symbol"/>
          <w:w w:val="105"/>
          <w:position w:val="-11"/>
        </w:rPr>
        <w:t></w:t>
      </w:r>
      <w:r>
        <w:rPr>
          <w:rFonts w:ascii="Times New Roman" w:hAnsi="Times New Roman" w:eastAsia="Times New Roman"/>
          <w:w w:val="105"/>
          <w:position w:val="-11"/>
        </w:rPr>
        <w:t xml:space="preserve"> 77 </w:t>
      </w:r>
      <w:r>
        <w:rPr>
          <w:rFonts w:ascii="Symbol" w:hAnsi="Symbol" w:eastAsia="Symbol"/>
          <w:w w:val="105"/>
          <w:position w:val="-11"/>
        </w:rPr>
        <w:t></w:t>
      </w:r>
      <w:r>
        <w:rPr>
          <w:rFonts w:ascii="Times New Roman" w:hAnsi="Times New Roman" w:eastAsia="Times New Roman"/>
          <w:w w:val="105"/>
          <w:position w:val="-11"/>
        </w:rPr>
        <w:t xml:space="preserve"> 311 </w:t>
      </w:r>
      <w:r>
        <w:rPr>
          <w:w w:val="105"/>
          <w:position w:val="-10"/>
        </w:rPr>
        <w:t>，</w:t>
      </w:r>
    </w:p>
    <w:p>
      <w:pPr>
        <w:pStyle w:val="3"/>
        <w:tabs>
          <w:tab w:val="left" w:pos="1402"/>
          <w:tab w:val="left" w:pos="2204"/>
        </w:tabs>
        <w:spacing w:line="112" w:lineRule="auto"/>
        <w:ind w:left="601"/>
        <w:rPr>
          <w:rFonts w:ascii="Symbol" w:hAnsi="Symbol"/>
        </w:rPr>
      </w:pPr>
      <w:r>
        <w:rPr>
          <w:rFonts w:ascii="Symbol" w:hAnsi="Symbol"/>
          <w:spacing w:val="-42"/>
          <w:w w:val="105"/>
          <w:position w:val="-10"/>
        </w:rPr>
        <w:t></w:t>
      </w:r>
      <w:r>
        <w:rPr>
          <w:rFonts w:ascii="Symbol" w:hAnsi="Symbol"/>
          <w:spacing w:val="-42"/>
          <w:w w:val="105"/>
        </w:rPr>
        <w:t></w:t>
      </w:r>
      <w:r>
        <w:rPr>
          <w:rFonts w:ascii="Times New Roman" w:hAnsi="Times New Roman"/>
          <w:spacing w:val="-42"/>
          <w:w w:val="105"/>
        </w:rPr>
        <w:t xml:space="preserve">          </w:t>
      </w:r>
      <w:r>
        <w:rPr>
          <w:rFonts w:ascii="Times New Roman" w:hAnsi="Times New Roman"/>
          <w:spacing w:val="-32"/>
          <w:w w:val="105"/>
        </w:rPr>
        <w:t xml:space="preserve"> </w:t>
      </w:r>
      <w:r>
        <w:rPr>
          <w:rFonts w:ascii="Times New Roman" w:hAnsi="Times New Roman"/>
          <w:w w:val="105"/>
          <w:position w:val="-7"/>
        </w:rPr>
        <w:t xml:space="preserve">7 </w:t>
      </w:r>
      <w:r>
        <w:rPr>
          <w:rFonts w:ascii="Times New Roman" w:hAnsi="Times New Roman"/>
          <w:spacing w:val="49"/>
          <w:w w:val="105"/>
          <w:position w:val="-7"/>
        </w:rPr>
        <w:t xml:space="preserve"> </w:t>
      </w:r>
      <w:r>
        <w:rPr>
          <w:rFonts w:ascii="Symbol" w:hAnsi="Symbol"/>
          <w:spacing w:val="-42"/>
          <w:w w:val="105"/>
        </w:rPr>
        <w:t></w:t>
      </w:r>
      <w:r>
        <w:rPr>
          <w:rFonts w:ascii="Symbol" w:hAnsi="Symbol"/>
          <w:spacing w:val="-42"/>
          <w:w w:val="105"/>
          <w:position w:val="-10"/>
        </w:rPr>
        <w:t></w:t>
      </w:r>
      <w:r>
        <w:rPr>
          <w:rFonts w:ascii="Times New Roman" w:hAnsi="Times New Roman"/>
          <w:spacing w:val="-42"/>
          <w:w w:val="105"/>
          <w:position w:val="-10"/>
        </w:rPr>
        <w:tab/>
      </w:r>
      <w:r>
        <w:rPr>
          <w:rFonts w:ascii="Symbol" w:hAnsi="Symbol"/>
          <w:spacing w:val="-42"/>
          <w:w w:val="105"/>
          <w:position w:val="-10"/>
        </w:rPr>
        <w:t></w:t>
      </w:r>
      <w:r>
        <w:rPr>
          <w:rFonts w:ascii="Symbol" w:hAnsi="Symbol"/>
          <w:spacing w:val="-42"/>
          <w:w w:val="105"/>
        </w:rPr>
        <w:t></w:t>
      </w:r>
      <w:r>
        <w:rPr>
          <w:rFonts w:ascii="Times New Roman" w:hAnsi="Times New Roman"/>
          <w:spacing w:val="-42"/>
          <w:w w:val="105"/>
        </w:rPr>
        <w:t xml:space="preserve">      </w:t>
      </w:r>
      <w:r>
        <w:rPr>
          <w:rFonts w:ascii="Times New Roman" w:hAnsi="Times New Roman"/>
          <w:spacing w:val="-34"/>
          <w:w w:val="105"/>
        </w:rPr>
        <w:t xml:space="preserve"> </w:t>
      </w:r>
      <w:r>
        <w:rPr>
          <w:rFonts w:ascii="Times New Roman" w:hAnsi="Times New Roman"/>
          <w:w w:val="105"/>
          <w:position w:val="-7"/>
        </w:rPr>
        <w:t>11</w:t>
      </w:r>
      <w:r>
        <w:rPr>
          <w:rFonts w:ascii="Times New Roman" w:hAnsi="Times New Roman"/>
          <w:spacing w:val="51"/>
          <w:w w:val="105"/>
          <w:position w:val="-7"/>
        </w:rPr>
        <w:t xml:space="preserve"> </w:t>
      </w:r>
      <w:r>
        <w:rPr>
          <w:rFonts w:ascii="Symbol" w:hAnsi="Symbol"/>
          <w:spacing w:val="-42"/>
          <w:w w:val="105"/>
        </w:rPr>
        <w:t></w:t>
      </w:r>
      <w:r>
        <w:rPr>
          <w:rFonts w:ascii="Symbol" w:hAnsi="Symbol"/>
          <w:spacing w:val="-42"/>
          <w:w w:val="105"/>
          <w:position w:val="-10"/>
        </w:rPr>
        <w:t></w:t>
      </w:r>
      <w:r>
        <w:rPr>
          <w:rFonts w:ascii="Times New Roman" w:hAnsi="Times New Roman"/>
          <w:spacing w:val="-42"/>
          <w:w w:val="105"/>
          <w:position w:val="-10"/>
        </w:rPr>
        <w:tab/>
      </w:r>
      <w:r>
        <w:rPr>
          <w:rFonts w:ascii="Symbol" w:hAnsi="Symbol"/>
          <w:spacing w:val="-42"/>
          <w:w w:val="105"/>
          <w:position w:val="-10"/>
        </w:rPr>
        <w:t></w:t>
      </w:r>
      <w:r>
        <w:rPr>
          <w:rFonts w:ascii="Symbol" w:hAnsi="Symbol"/>
          <w:spacing w:val="-42"/>
          <w:w w:val="105"/>
        </w:rPr>
        <w:t></w:t>
      </w:r>
      <w:r>
        <w:rPr>
          <w:rFonts w:ascii="Times New Roman" w:hAnsi="Times New Roman"/>
          <w:spacing w:val="-42"/>
          <w:w w:val="105"/>
        </w:rPr>
        <w:t xml:space="preserve"> </w:t>
      </w:r>
      <w:r>
        <w:rPr>
          <w:rFonts w:ascii="Times New Roman" w:hAnsi="Times New Roman"/>
          <w:w w:val="105"/>
          <w:position w:val="-7"/>
        </w:rPr>
        <w:t>13</w:t>
      </w:r>
      <w:r>
        <w:rPr>
          <w:rFonts w:ascii="Times New Roman" w:hAnsi="Times New Roman"/>
          <w:spacing w:val="52"/>
          <w:w w:val="105"/>
          <w:position w:val="-7"/>
        </w:rPr>
        <w:t xml:space="preserve"> </w:t>
      </w:r>
      <w:r>
        <w:rPr>
          <w:rFonts w:ascii="Symbol" w:hAnsi="Symbol"/>
          <w:spacing w:val="-42"/>
          <w:w w:val="105"/>
        </w:rPr>
        <w:t></w:t>
      </w:r>
      <w:r>
        <w:rPr>
          <w:rFonts w:ascii="Symbol" w:hAnsi="Symbol"/>
          <w:spacing w:val="-42"/>
          <w:w w:val="105"/>
          <w:position w:val="-10"/>
        </w:rPr>
        <w:t></w:t>
      </w:r>
    </w:p>
    <w:p>
      <w:pPr>
        <w:pStyle w:val="3"/>
        <w:spacing w:before="71" w:line="204" w:lineRule="exact"/>
        <w:ind w:left="600"/>
      </w:pPr>
      <w:r>
        <mc:AlternateContent>
          <mc:Choice Requires="wps">
            <w:drawing>
              <wp:anchor distT="0" distB="0" distL="114300" distR="114300" simplePos="0" relativeHeight="251670528" behindDoc="1" locked="0" layoutInCell="1" allowOverlap="1">
                <wp:simplePos x="0" y="0"/>
                <wp:positionH relativeFrom="page">
                  <wp:posOffset>1494155</wp:posOffset>
                </wp:positionH>
                <wp:positionV relativeFrom="paragraph">
                  <wp:posOffset>222250</wp:posOffset>
                </wp:positionV>
                <wp:extent cx="299085" cy="0"/>
                <wp:effectExtent l="0" t="0" r="0" b="0"/>
                <wp:wrapTopAndBottom/>
                <wp:docPr id="156" name="直线 5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9085" cy="0"/>
                        </a:xfrm>
                        <a:prstGeom prst="line">
                          <a:avLst/>
                        </a:prstGeom>
                        <a:ln w="62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7" o:spid="_x0000_s1026" o:spt="20" alt="学科网(www.zxxk.com)--教育资源门户，提供试卷、教案、课件、论文、素材及各类教学资源下载，还有大量而丰富的教学相关资讯！" style="position:absolute;left:0pt;margin-left:117.65pt;margin-top:17.5pt;height:0pt;width:23.55pt;mso-position-horizontal-relative:page;mso-wrap-distance-bottom:0pt;mso-wrap-distance-top:0pt;z-index:-251645952;mso-width-relative:page;mso-height-relative:page;" filled="f" stroked="t" coordsize="21600,21600" o:gfxdata="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">
                <v:fill on="f" focussize="0,0"/>
                <v:stroke weight="0.492125984251969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1552" behindDoc="1" locked="0" layoutInCell="1" allowOverlap="1">
                <wp:simplePos x="0" y="0"/>
                <wp:positionH relativeFrom="page">
                  <wp:posOffset>2049145</wp:posOffset>
                </wp:positionH>
                <wp:positionV relativeFrom="paragraph">
                  <wp:posOffset>222250</wp:posOffset>
                </wp:positionV>
                <wp:extent cx="304800" cy="0"/>
                <wp:effectExtent l="0" t="0" r="0" b="0"/>
                <wp:wrapTopAndBottom/>
                <wp:docPr id="157" name="直线 5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4800" cy="0"/>
                        </a:xfrm>
                        <a:prstGeom prst="line">
                          <a:avLst/>
                        </a:prstGeom>
                        <a:ln w="62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8" o:spid="_x0000_s1026" o:spt="20" alt="学科网(www.zxxk.com)--教育资源门户，提供试卷、教案、课件、论文、素材及各类教学资源下载，还有大量而丰富的教学相关资讯！" style="position:absolute;left:0pt;margin-left:161.35pt;margin-top:17.5pt;height:0pt;width:24pt;mso-position-horizontal-relative:page;mso-wrap-distance-bottom:0pt;mso-wrap-distance-top:0pt;z-index:-251644928;mso-width-relative:page;mso-height-relative:page;" filled="f" stroked="t" coordsize="21600,21600" o:gfxdata="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85GlX2AAAAAkBAAAPAAAA&#10;AAAAAAEAIAAAACIAAABkcnMvZG93bnJldi54bWxQSwECFAAUAAAACACHTuJAneVP+4cCAABBBAAA&#10;DgAAAAAAAAABACAAAAAnAQAAZHJzL2Uyb0RvYy54bWxQSwUGAAAAAAYABgBZAQAAIAYAAAAA&#10;">
                <v:fill on="f" focussize="0,0"/>
                <v:stroke weight="0.492125984251969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1" locked="0" layoutInCell="1" allowOverlap="1">
                <wp:simplePos x="0" y="0"/>
                <wp:positionH relativeFrom="page">
                  <wp:posOffset>2609215</wp:posOffset>
                </wp:positionH>
                <wp:positionV relativeFrom="paragraph">
                  <wp:posOffset>222250</wp:posOffset>
                </wp:positionV>
                <wp:extent cx="346710" cy="0"/>
                <wp:effectExtent l="0" t="0" r="0" b="0"/>
                <wp:wrapTopAndBottom/>
                <wp:docPr id="158" name="直线 5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6710" cy="0"/>
                        </a:xfrm>
                        <a:prstGeom prst="line">
                          <a:avLst/>
                        </a:prstGeom>
                        <a:ln w="62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59" o:spid="_x0000_s1026" o:spt="20" alt="学科网(www.zxxk.com)--教育资源门户，提供试卷、教案、课件、论文、素材及各类教学资源下载，还有大量而丰富的教学相关资讯！" style="position:absolute;left:0pt;margin-left:205.45pt;margin-top:17.5pt;height:0pt;width:27.3pt;mso-position-horizontal-relative:page;mso-wrap-distance-bottom:0pt;mso-wrap-distance-top:0pt;z-index:-251643904;mso-width-relative:page;mso-height-relative:page;" filled="f" stroked="t" coordsize="21600,21600" o:gfxdata="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wDPv9NgAAAAJAQAADwAA&#10;AAAAAAABACAAAAAiAAAAZHJzL2Rvd25yZXYueG1sUEsBAhQAFAAAAAgAh07iQOkIHqiIAgAAQQQA&#10;AA4AAAAAAAAAAQAgAAAAJwEAAGRycy9lMm9Eb2MueG1sUEsFBgAAAAAGAAYAWQEAACEGAAAAAA==&#10;">
                <v:fill on="f" focussize="0,0"/>
                <v:stroke weight="0.492125984251969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Symbol" w:hAnsi="Symbol" w:eastAsia="Symbol"/>
          <w:w w:val="105"/>
        </w:rPr>
        <w:t></w:t>
      </w:r>
      <w:r>
        <w:rPr>
          <w:rFonts w:ascii="Times New Roman" w:hAnsi="Times New Roman" w:eastAsia="Times New Roman"/>
          <w:w w:val="105"/>
        </w:rPr>
        <w:t xml:space="preserve"> </w:t>
      </w:r>
      <w:r>
        <w:rPr>
          <w:rFonts w:ascii="Times New Roman" w:hAnsi="Times New Roman" w:eastAsia="Times New Roman"/>
          <w:w w:val="105"/>
          <w:position w:val="2"/>
        </w:rPr>
        <w:t xml:space="preserve">1001 </w:t>
      </w:r>
      <w:r>
        <w:rPr>
          <w:rFonts w:ascii="Symbol" w:hAnsi="Symbol" w:eastAsia="Symbol"/>
          <w:w w:val="105"/>
        </w:rPr>
        <w:t></w:t>
      </w:r>
      <w:r>
        <w:rPr>
          <w:rFonts w:ascii="Times New Roman" w:hAnsi="Times New Roman" w:eastAsia="Times New Roman"/>
          <w:w w:val="105"/>
        </w:rPr>
        <w:t xml:space="preserve"> </w:t>
      </w:r>
      <w:r>
        <w:rPr>
          <w:rFonts w:ascii="Symbol" w:hAnsi="Symbol" w:eastAsia="Symbol"/>
          <w:w w:val="105"/>
          <w:position w:val="-11"/>
        </w:rPr>
        <w:t></w:t>
      </w:r>
      <w:r>
        <w:rPr>
          <w:rFonts w:ascii="Times New Roman" w:hAnsi="Times New Roman" w:eastAsia="Times New Roman"/>
          <w:w w:val="105"/>
          <w:position w:val="-11"/>
        </w:rPr>
        <w:t xml:space="preserve"> </w:t>
      </w:r>
      <w:r>
        <w:rPr>
          <w:rFonts w:ascii="Symbol" w:hAnsi="Symbol" w:eastAsia="Symbol"/>
          <w:w w:val="105"/>
        </w:rPr>
        <w:t></w:t>
      </w:r>
      <w:r>
        <w:rPr>
          <w:rFonts w:ascii="Times New Roman" w:hAnsi="Times New Roman" w:eastAsia="Times New Roman"/>
          <w:w w:val="105"/>
        </w:rPr>
        <w:t xml:space="preserve"> </w:t>
      </w:r>
      <w:r>
        <w:rPr>
          <w:rFonts w:ascii="Times New Roman" w:hAnsi="Times New Roman" w:eastAsia="Times New Roman"/>
          <w:w w:val="105"/>
          <w:position w:val="2"/>
        </w:rPr>
        <w:t xml:space="preserve">1001 </w:t>
      </w:r>
      <w:r>
        <w:rPr>
          <w:rFonts w:ascii="Symbol" w:hAnsi="Symbol" w:eastAsia="Symbol"/>
          <w:w w:val="105"/>
        </w:rPr>
        <w:t></w:t>
      </w:r>
      <w:r>
        <w:rPr>
          <w:rFonts w:ascii="Times New Roman" w:hAnsi="Times New Roman" w:eastAsia="Times New Roman"/>
          <w:w w:val="105"/>
        </w:rPr>
        <w:t xml:space="preserve"> </w:t>
      </w:r>
      <w:r>
        <w:rPr>
          <w:rFonts w:ascii="Symbol" w:hAnsi="Symbol" w:eastAsia="Symbol"/>
          <w:w w:val="105"/>
          <w:position w:val="-11"/>
        </w:rPr>
        <w:t></w:t>
      </w:r>
      <w:r>
        <w:rPr>
          <w:rFonts w:ascii="Times New Roman" w:hAnsi="Times New Roman" w:eastAsia="Times New Roman"/>
          <w:w w:val="105"/>
          <w:position w:val="-11"/>
        </w:rPr>
        <w:t xml:space="preserve"> </w:t>
      </w:r>
      <w:r>
        <w:rPr>
          <w:rFonts w:ascii="Symbol" w:hAnsi="Symbol" w:eastAsia="Symbol"/>
          <w:w w:val="105"/>
        </w:rPr>
        <w:t></w:t>
      </w:r>
      <w:r>
        <w:rPr>
          <w:rFonts w:ascii="Times New Roman" w:hAnsi="Times New Roman" w:eastAsia="Times New Roman"/>
          <w:w w:val="105"/>
        </w:rPr>
        <w:t xml:space="preserve"> </w:t>
      </w:r>
      <w:r>
        <w:rPr>
          <w:rFonts w:ascii="Times New Roman" w:hAnsi="Times New Roman" w:eastAsia="Times New Roman"/>
          <w:w w:val="105"/>
          <w:position w:val="2"/>
        </w:rPr>
        <w:t xml:space="preserve">1001 </w:t>
      </w:r>
      <w:r>
        <w:rPr>
          <w:rFonts w:ascii="Symbol" w:hAnsi="Symbol" w:eastAsia="Symbol"/>
          <w:w w:val="105"/>
        </w:rPr>
        <w:t></w:t>
      </w:r>
      <w:r>
        <w:rPr>
          <w:rFonts w:ascii="Times New Roman" w:hAnsi="Times New Roman" w:eastAsia="Times New Roman"/>
          <w:w w:val="105"/>
        </w:rPr>
        <w:t xml:space="preserve"> </w:t>
      </w:r>
      <w:r>
        <w:rPr>
          <w:rFonts w:ascii="Symbol" w:hAnsi="Symbol" w:eastAsia="Symbol"/>
          <w:w w:val="105"/>
          <w:position w:val="-11"/>
        </w:rPr>
        <w:t></w:t>
      </w:r>
      <w:r>
        <w:rPr>
          <w:rFonts w:ascii="Times New Roman" w:hAnsi="Times New Roman" w:eastAsia="Times New Roman"/>
          <w:w w:val="105"/>
          <w:position w:val="-11"/>
        </w:rPr>
        <w:t xml:space="preserve"> 13 </w:t>
      </w:r>
      <w:r>
        <w:rPr>
          <w:rFonts w:ascii="Symbol" w:hAnsi="Symbol" w:eastAsia="Symbol"/>
          <w:w w:val="105"/>
          <w:position w:val="-11"/>
        </w:rPr>
        <w:t></w:t>
      </w:r>
      <w:r>
        <w:rPr>
          <w:rFonts w:ascii="Times New Roman" w:hAnsi="Times New Roman" w:eastAsia="Times New Roman"/>
          <w:w w:val="105"/>
          <w:position w:val="-11"/>
        </w:rPr>
        <w:t xml:space="preserve"> 11 </w:t>
      </w:r>
      <w:r>
        <w:rPr>
          <w:rFonts w:ascii="Symbol" w:hAnsi="Symbol" w:eastAsia="Symbol"/>
          <w:w w:val="105"/>
          <w:position w:val="-11"/>
        </w:rPr>
        <w:t></w:t>
      </w:r>
      <w:r>
        <w:rPr>
          <w:rFonts w:ascii="Times New Roman" w:hAnsi="Times New Roman" w:eastAsia="Times New Roman"/>
          <w:w w:val="105"/>
          <w:position w:val="-11"/>
        </w:rPr>
        <w:t xml:space="preserve"> 7 </w:t>
      </w:r>
      <w:r>
        <w:rPr>
          <w:rFonts w:ascii="Symbol" w:hAnsi="Symbol" w:eastAsia="Symbol"/>
          <w:w w:val="105"/>
          <w:position w:val="-11"/>
        </w:rPr>
        <w:t></w:t>
      </w:r>
      <w:r>
        <w:rPr>
          <w:rFonts w:ascii="Times New Roman" w:hAnsi="Times New Roman" w:eastAsia="Times New Roman"/>
          <w:w w:val="105"/>
          <w:position w:val="-11"/>
        </w:rPr>
        <w:t xml:space="preserve"> 31</w:t>
      </w:r>
      <w:r>
        <w:rPr>
          <w:w w:val="105"/>
          <w:position w:val="-10"/>
        </w:rPr>
        <w:t>，</w:t>
      </w:r>
    </w:p>
    <w:p>
      <w:pPr>
        <w:pStyle w:val="3"/>
        <w:tabs>
          <w:tab w:val="left" w:pos="1473"/>
          <w:tab w:val="left" w:pos="2355"/>
        </w:tabs>
        <w:spacing w:line="206" w:lineRule="auto"/>
        <w:ind w:left="600"/>
        <w:rPr>
          <w:rFonts w:ascii="Symbol" w:hAnsi="Symbol"/>
        </w:rPr>
      </w:pPr>
      <w:r>
        <w:rPr>
          <w:rFonts w:ascii="Symbol" w:hAnsi="Symbol"/>
          <w:spacing w:val="-83"/>
          <w:w w:val="102"/>
          <w:position w:val="8"/>
        </w:rPr>
        <w:t></w:t>
      </w:r>
      <w:r>
        <w:rPr>
          <w:rFonts w:ascii="Symbol" w:hAnsi="Symbol"/>
          <w:w w:val="102"/>
          <w:position w:val="-1"/>
        </w:rPr>
        <w:t></w:t>
      </w:r>
      <w:r>
        <w:rPr>
          <w:rFonts w:ascii="Times New Roman" w:hAnsi="Times New Roman"/>
          <w:spacing w:val="-33"/>
          <w:position w:val="-1"/>
        </w:rPr>
        <w:t xml:space="preserve"> </w:t>
      </w:r>
      <w:r>
        <w:rPr>
          <w:rFonts w:ascii="Times New Roman" w:hAnsi="Times New Roman"/>
          <w:w w:val="102"/>
        </w:rPr>
        <w:t>7</w:t>
      </w:r>
      <w:r>
        <w:rPr>
          <w:rFonts w:ascii="Times New Roman" w:hAnsi="Times New Roman"/>
          <w:spacing w:val="-27"/>
        </w:rPr>
        <w:t xml:space="preserve"> </w:t>
      </w:r>
      <w:r>
        <w:rPr>
          <w:rFonts w:ascii="Symbol" w:hAnsi="Symbol"/>
          <w:spacing w:val="8"/>
          <w:w w:val="102"/>
        </w:rPr>
        <w:t></w:t>
      </w:r>
      <w:r>
        <w:rPr>
          <w:rFonts w:ascii="Times New Roman" w:hAnsi="Times New Roman"/>
          <w:spacing w:val="-4"/>
          <w:w w:val="102"/>
        </w:rPr>
        <w:t>1</w:t>
      </w:r>
      <w:r>
        <w:rPr>
          <w:rFonts w:ascii="Times New Roman" w:hAnsi="Times New Roman"/>
          <w:spacing w:val="4"/>
          <w:w w:val="102"/>
        </w:rPr>
        <w:t>1</w:t>
      </w:r>
      <w:r>
        <w:rPr>
          <w:rFonts w:ascii="Symbol" w:hAnsi="Symbol"/>
          <w:spacing w:val="-83"/>
          <w:w w:val="102"/>
          <w:position w:val="8"/>
        </w:rPr>
        <w:t></w:t>
      </w:r>
      <w:r>
        <w:rPr>
          <w:rFonts w:ascii="Symbol" w:hAnsi="Symbol"/>
          <w:w w:val="102"/>
          <w:position w:val="-1"/>
        </w:rPr>
        <w:t></w:t>
      </w:r>
      <w:r>
        <w:rPr>
          <w:rFonts w:ascii="Times New Roman" w:hAnsi="Times New Roman"/>
          <w:position w:val="-1"/>
        </w:rPr>
        <w:tab/>
      </w:r>
      <w:r>
        <w:rPr>
          <w:rFonts w:ascii="Symbol" w:hAnsi="Symbol"/>
          <w:spacing w:val="-83"/>
          <w:w w:val="102"/>
          <w:position w:val="8"/>
        </w:rPr>
        <w:t></w:t>
      </w:r>
      <w:r>
        <w:rPr>
          <w:rFonts w:ascii="Symbol" w:hAnsi="Symbol"/>
          <w:w w:val="102"/>
          <w:position w:val="-1"/>
        </w:rPr>
        <w:t></w:t>
      </w:r>
      <w:r>
        <w:rPr>
          <w:rFonts w:ascii="Times New Roman" w:hAnsi="Times New Roman"/>
          <w:spacing w:val="-33"/>
          <w:position w:val="-1"/>
        </w:rPr>
        <w:t xml:space="preserve"> </w:t>
      </w:r>
      <w:r>
        <w:rPr>
          <w:rFonts w:ascii="Times New Roman" w:hAnsi="Times New Roman"/>
          <w:w w:val="102"/>
        </w:rPr>
        <w:t>7</w:t>
      </w:r>
      <w:r>
        <w:rPr>
          <w:rFonts w:ascii="Times New Roman" w:hAnsi="Times New Roman"/>
          <w:spacing w:val="-26"/>
        </w:rPr>
        <w:t xml:space="preserve"> </w:t>
      </w:r>
      <w:r>
        <w:rPr>
          <w:rFonts w:ascii="Symbol" w:hAnsi="Symbol"/>
          <w:spacing w:val="8"/>
          <w:w w:val="102"/>
        </w:rPr>
        <w:t></w:t>
      </w:r>
      <w:r>
        <w:rPr>
          <w:rFonts w:ascii="Times New Roman" w:hAnsi="Times New Roman"/>
          <w:spacing w:val="-4"/>
          <w:w w:val="102"/>
        </w:rPr>
        <w:t>1</w:t>
      </w:r>
      <w:r>
        <w:rPr>
          <w:rFonts w:ascii="Times New Roman" w:hAnsi="Times New Roman"/>
          <w:spacing w:val="13"/>
          <w:w w:val="102"/>
        </w:rPr>
        <w:t>3</w:t>
      </w:r>
      <w:r>
        <w:rPr>
          <w:rFonts w:ascii="Symbol" w:hAnsi="Symbol"/>
          <w:spacing w:val="-83"/>
          <w:w w:val="102"/>
          <w:position w:val="8"/>
        </w:rPr>
        <w:t></w:t>
      </w:r>
      <w:r>
        <w:rPr>
          <w:rFonts w:ascii="Symbol" w:hAnsi="Symbol"/>
          <w:w w:val="102"/>
          <w:position w:val="-1"/>
        </w:rPr>
        <w:t></w:t>
      </w:r>
      <w:r>
        <w:rPr>
          <w:rFonts w:ascii="Times New Roman" w:hAnsi="Times New Roman"/>
          <w:position w:val="-1"/>
        </w:rPr>
        <w:tab/>
      </w:r>
      <w:r>
        <w:rPr>
          <w:rFonts w:ascii="Symbol" w:hAnsi="Symbol"/>
          <w:spacing w:val="-83"/>
          <w:w w:val="102"/>
          <w:position w:val="8"/>
        </w:rPr>
        <w:t></w:t>
      </w:r>
      <w:r>
        <w:rPr>
          <w:rFonts w:ascii="Symbol" w:hAnsi="Symbol"/>
          <w:w w:val="102"/>
          <w:position w:val="-1"/>
        </w:rPr>
        <w:t></w:t>
      </w:r>
      <w:r>
        <w:rPr>
          <w:rFonts w:ascii="Times New Roman" w:hAnsi="Times New Roman"/>
          <w:spacing w:val="-4"/>
          <w:w w:val="102"/>
        </w:rPr>
        <w:t>1</w:t>
      </w:r>
      <w:r>
        <w:rPr>
          <w:rFonts w:ascii="Times New Roman" w:hAnsi="Times New Roman"/>
          <w:spacing w:val="7"/>
          <w:w w:val="102"/>
        </w:rPr>
        <w:t>1</w:t>
      </w:r>
      <w:r>
        <w:rPr>
          <w:rFonts w:ascii="Symbol" w:hAnsi="Symbol"/>
          <w:spacing w:val="8"/>
          <w:w w:val="102"/>
        </w:rPr>
        <w:t></w:t>
      </w:r>
      <w:r>
        <w:rPr>
          <w:rFonts w:ascii="Times New Roman" w:hAnsi="Times New Roman"/>
          <w:spacing w:val="-4"/>
          <w:w w:val="102"/>
        </w:rPr>
        <w:t>1</w:t>
      </w:r>
      <w:r>
        <w:rPr>
          <w:rFonts w:ascii="Times New Roman" w:hAnsi="Times New Roman"/>
          <w:spacing w:val="13"/>
          <w:w w:val="102"/>
        </w:rPr>
        <w:t>3</w:t>
      </w:r>
      <w:r>
        <w:rPr>
          <w:rFonts w:ascii="Symbol" w:hAnsi="Symbol"/>
          <w:spacing w:val="-83"/>
          <w:w w:val="102"/>
          <w:position w:val="8"/>
        </w:rPr>
        <w:t></w:t>
      </w:r>
      <w:r>
        <w:rPr>
          <w:rFonts w:ascii="Symbol" w:hAnsi="Symbol"/>
          <w:w w:val="102"/>
          <w:position w:val="-1"/>
        </w:rPr>
        <w:t></w:t>
      </w:r>
    </w:p>
    <w:p>
      <w:pPr>
        <w:spacing w:line="206" w:lineRule="auto"/>
        <w:rPr>
          <w:rFonts w:ascii="Symbol" w:hAnsi="Symbol"/>
        </w:rPr>
        <w:sectPr>
          <w:type w:val="continuous"/>
          <w:pgSz w:w="11910" w:h="16840"/>
          <w:pgMar w:top="1280" w:right="1580" w:bottom="1540" w:left="1660" w:header="720" w:footer="720" w:gutter="0"/>
          <w:cols w:space="720" w:num="1"/>
        </w:sectPr>
      </w:pPr>
    </w:p>
    <w:p>
      <w:pPr>
        <w:pStyle w:val="3"/>
        <w:tabs>
          <w:tab w:val="left" w:pos="898"/>
        </w:tabs>
        <w:spacing w:line="184" w:lineRule="exact"/>
        <w:ind w:left="601"/>
        <w:rPr>
          <w:rFonts w:ascii="Times New Roman" w:hAnsi="Times New Roman"/>
        </w:rPr>
      </w:pPr>
      <w:r>
        <w:rPr>
          <w:rFonts w:ascii="Symbol" w:hAnsi="Symbol"/>
        </w:rPr>
        <w:t></w:t>
      </w:r>
      <w:r>
        <w:rPr>
          <w:rFonts w:ascii="Times New Roman" w:hAnsi="Times New Roman"/>
        </w:rPr>
        <w:tab/>
      </w:r>
      <w:r>
        <w:rPr>
          <w:rFonts w:ascii="Times New Roman" w:hAnsi="Times New Roman"/>
          <w:spacing w:val="-7"/>
          <w:position w:val="2"/>
        </w:rPr>
        <w:t>1001</w:t>
      </w:r>
    </w:p>
    <w:p>
      <w:pPr>
        <w:pStyle w:val="3"/>
        <w:spacing w:line="184" w:lineRule="exact"/>
        <w:ind w:left="181"/>
      </w:pPr>
      <w:r>
        <w:br w:type="column"/>
      </w:r>
      <w:r>
        <w:rPr>
          <w:rFonts w:ascii="Symbol" w:hAnsi="Symbol" w:eastAsia="Symbol"/>
          <w:position w:val="12"/>
        </w:rPr>
        <w:t></w:t>
      </w:r>
      <w:r>
        <w:rPr>
          <w:rFonts w:ascii="Times New Roman" w:hAnsi="Times New Roman" w:eastAsia="Times New Roman"/>
          <w:position w:val="12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1</w:t>
      </w:r>
      <w:r>
        <w:t>，</w:t>
      </w:r>
    </w:p>
    <w:p>
      <w:pPr>
        <w:spacing w:line="184" w:lineRule="exact"/>
        <w:sectPr>
          <w:type w:val="continuous"/>
          <w:pgSz w:w="11910" w:h="16840"/>
          <w:pgMar w:top="1280" w:right="1580" w:bottom="1540" w:left="1660" w:header="720" w:footer="720" w:gutter="0"/>
          <w:cols w:equalWidth="0" w:num="2">
            <w:col w:w="1320" w:space="40"/>
            <w:col w:w="7310"/>
          </w:cols>
        </w:sectPr>
      </w:pPr>
    </w:p>
    <w:p>
      <w:pPr>
        <w:pStyle w:val="3"/>
        <w:ind w:left="601"/>
        <w:rPr>
          <w:rFonts w:ascii="Symbol" w:hAnsi="Symbol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0048" behindDoc="1" locked="0" layoutInCell="1" allowOverlap="1">
                <wp:simplePos x="0" y="0"/>
                <wp:positionH relativeFrom="page">
                  <wp:posOffset>1494155</wp:posOffset>
                </wp:positionH>
                <wp:positionV relativeFrom="paragraph">
                  <wp:posOffset>47625</wp:posOffset>
                </wp:positionV>
                <wp:extent cx="526415" cy="0"/>
                <wp:effectExtent l="0" t="0" r="0" b="0"/>
                <wp:wrapNone/>
                <wp:docPr id="79" name="直线 6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6415" cy="0"/>
                        </a:xfrm>
                        <a:prstGeom prst="line">
                          <a:avLst/>
                        </a:prstGeom>
                        <a:ln w="624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60" o:spid="_x0000_s1026" o:spt="20" alt="学科网(www.zxxk.com)--教育资源门户，提供试卷、教案、课件、论文、素材及各类教学资源下载，还有大量而丰富的教学相关资讯！" style="position:absolute;left:0pt;margin-left:117.65pt;margin-top:3.75pt;height:0pt;width:41.45pt;mso-position-horizontal-relative:page;z-index:-251666432;mso-width-relative:page;mso-height-relative:page;" filled="f" stroked="t" coordsize="21600,21600" o:gfxdata="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LbzFO3UAAAABwEAAA8AAAAA&#10;AAAAAQAgAAAAIgAAAGRycy9kb3ducmV2LnhtbFBLAQIUABQAAAAIAIdO4kAYAzlGigIAAEAEAAAO&#10;AAAAAAAAAAEAIAAAACMBAABkcnMvZTJvRG9jLnhtbFBLBQYAAAAABgAGAFkBAAAfBgAAAAA=&#10;">
                <v:fill on="f" focussize="0,0"/>
                <v:stroke weight="0.49133858267716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Symbol" w:hAnsi="Symbol"/>
          <w:spacing w:val="-83"/>
          <w:w w:val="101"/>
          <w:position w:val="8"/>
        </w:rPr>
        <w:t></w:t>
      </w:r>
      <w:r>
        <w:rPr>
          <w:rFonts w:ascii="Symbol" w:hAnsi="Symbol"/>
          <w:w w:val="101"/>
          <w:position w:val="-1"/>
        </w:rPr>
        <w:t></w:t>
      </w:r>
      <w:r>
        <w:rPr>
          <w:rFonts w:ascii="Times New Roman" w:hAnsi="Times New Roman"/>
          <w:spacing w:val="-32"/>
          <w:position w:val="-1"/>
        </w:rPr>
        <w:t xml:space="preserve"> </w:t>
      </w:r>
      <w:r>
        <w:rPr>
          <w:rFonts w:ascii="Times New Roman" w:hAnsi="Times New Roman"/>
          <w:w w:val="101"/>
        </w:rPr>
        <w:t>7</w:t>
      </w:r>
      <w:r>
        <w:rPr>
          <w:rFonts w:ascii="Times New Roman" w:hAnsi="Times New Roman"/>
          <w:spacing w:val="-26"/>
        </w:rPr>
        <w:t xml:space="preserve"> </w:t>
      </w:r>
      <w:r>
        <w:rPr>
          <w:rFonts w:ascii="Symbol" w:hAnsi="Symbol"/>
          <w:spacing w:val="10"/>
          <w:w w:val="101"/>
        </w:rPr>
        <w:t></w:t>
      </w:r>
      <w:r>
        <w:rPr>
          <w:rFonts w:ascii="Times New Roman" w:hAnsi="Times New Roman"/>
          <w:spacing w:val="-2"/>
          <w:w w:val="101"/>
        </w:rPr>
        <w:t>1</w:t>
      </w:r>
      <w:r>
        <w:rPr>
          <w:rFonts w:ascii="Times New Roman" w:hAnsi="Times New Roman"/>
          <w:spacing w:val="7"/>
          <w:w w:val="101"/>
        </w:rPr>
        <w:t>1</w:t>
      </w:r>
      <w:r>
        <w:rPr>
          <w:rFonts w:ascii="Symbol" w:hAnsi="Symbol"/>
          <w:spacing w:val="10"/>
          <w:w w:val="101"/>
        </w:rPr>
        <w:t></w:t>
      </w:r>
      <w:r>
        <w:rPr>
          <w:rFonts w:ascii="Times New Roman" w:hAnsi="Times New Roman"/>
          <w:spacing w:val="-2"/>
          <w:w w:val="101"/>
        </w:rPr>
        <w:t>1</w:t>
      </w:r>
      <w:r>
        <w:rPr>
          <w:rFonts w:ascii="Times New Roman" w:hAnsi="Times New Roman"/>
          <w:spacing w:val="14"/>
          <w:w w:val="101"/>
        </w:rPr>
        <w:t>3</w:t>
      </w:r>
      <w:r>
        <w:rPr>
          <w:rFonts w:ascii="Symbol" w:hAnsi="Symbol"/>
          <w:spacing w:val="-83"/>
          <w:w w:val="101"/>
          <w:position w:val="8"/>
        </w:rPr>
        <w:t></w:t>
      </w:r>
      <w:r>
        <w:rPr>
          <w:rFonts w:ascii="Symbol" w:hAnsi="Symbol"/>
          <w:w w:val="101"/>
          <w:position w:val="-1"/>
        </w:rPr>
        <w:t></w:t>
      </w:r>
    </w:p>
    <w:p>
      <w:pPr>
        <w:spacing w:before="30"/>
        <w:ind w:left="560"/>
        <w:rPr>
          <w:b/>
          <w:sz w:val="21"/>
        </w:rPr>
      </w:pPr>
      <w:r>
        <w:rPr>
          <w:w w:val="105"/>
          <w:sz w:val="21"/>
        </w:rPr>
        <w:t>从而</w:t>
      </w:r>
      <w:r>
        <w:rPr>
          <w:rFonts w:ascii="Times New Roman" w:hAnsi="Times New Roman" w:eastAsia="Times New Roman"/>
          <w:i/>
          <w:w w:val="105"/>
          <w:sz w:val="20"/>
        </w:rPr>
        <w:t xml:space="preserve">a </w:t>
      </w:r>
      <w:r>
        <w:rPr>
          <w:w w:val="105"/>
          <w:sz w:val="21"/>
        </w:rPr>
        <w:t>取值条件的有</w:t>
      </w:r>
      <w:r>
        <w:rPr>
          <w:rFonts w:ascii="Times New Roman" w:hAnsi="Times New Roman" w:eastAsia="Times New Roman"/>
          <w:w w:val="105"/>
          <w:sz w:val="20"/>
        </w:rPr>
        <w:t>1001</w:t>
      </w:r>
      <w:r>
        <w:rPr>
          <w:rFonts w:ascii="Symbol" w:hAnsi="Symbol" w:eastAsia="Symbol"/>
          <w:w w:val="105"/>
          <w:sz w:val="20"/>
        </w:rPr>
        <w:t></w:t>
      </w:r>
      <w:r>
        <w:rPr>
          <w:rFonts w:ascii="Times New Roman" w:hAnsi="Times New Roman" w:eastAsia="Times New Roman"/>
          <w:w w:val="105"/>
          <w:sz w:val="20"/>
        </w:rPr>
        <w:t xml:space="preserve"> 311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 xml:space="preserve"> 31</w:t>
      </w:r>
      <w:r>
        <w:rPr>
          <w:rFonts w:ascii="Symbol" w:hAnsi="Symbol" w:eastAsia="Symbol"/>
          <w:w w:val="105"/>
          <w:sz w:val="20"/>
        </w:rPr>
        <w:t></w:t>
      </w:r>
      <w:r>
        <w:rPr>
          <w:rFonts w:ascii="Times New Roman" w:hAnsi="Times New Roman" w:eastAsia="Times New Roman"/>
          <w:w w:val="105"/>
          <w:sz w:val="20"/>
        </w:rPr>
        <w:t xml:space="preserve">1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w w:val="105"/>
          <w:sz w:val="20"/>
        </w:rPr>
        <w:t xml:space="preserve"> 720 </w:t>
      </w:r>
      <w:r>
        <w:rPr>
          <w:w w:val="105"/>
          <w:sz w:val="21"/>
        </w:rPr>
        <w:t>个</w:t>
      </w:r>
      <w:r>
        <w:rPr>
          <w:b/>
          <w:w w:val="105"/>
          <w:sz w:val="21"/>
        </w:rPr>
        <w:t>.</w:t>
      </w:r>
    </w:p>
    <w:p>
      <w:pPr>
        <w:pStyle w:val="3"/>
        <w:spacing w:before="12"/>
        <w:rPr>
          <w:b/>
          <w:sz w:val="23"/>
        </w:rPr>
      </w:pPr>
    </w:p>
    <w:p>
      <w:pPr>
        <w:pStyle w:val="3"/>
        <w:tabs>
          <w:tab w:val="left" w:pos="419"/>
        </w:tabs>
        <w:ind w:right="3232"/>
        <w:jc w:val="center"/>
        <w:rPr>
          <w:b/>
        </w:rPr>
      </w:pPr>
      <w:r>
        <w:t>6.</w:t>
      </w:r>
      <w:r>
        <w:tab/>
      </w:r>
      <w:r>
        <w:rPr>
          <w:spacing w:val="-1"/>
        </w:rPr>
        <w:t>平方数：</w:t>
      </w:r>
      <w:r>
        <w:rPr>
          <w:rFonts w:ascii="Times New Roman" w:hAnsi="Times New Roman" w:eastAsia="Times New Roman"/>
        </w:rPr>
        <w:t>1</w:t>
      </w:r>
      <w:r>
        <w:rPr>
          <w:rFonts w:ascii="Times New Roman" w:hAnsi="Times New Roman" w:eastAsia="Times New Roman"/>
          <w:position w:val="10"/>
          <w:sz w:val="12"/>
        </w:rPr>
        <w:t>2</w:t>
      </w:r>
      <w:r>
        <w:rPr>
          <w:rFonts w:ascii="Times New Roman" w:hAnsi="Times New Roman" w:eastAsia="Times New Roman"/>
          <w:spacing w:val="9"/>
          <w:position w:val="10"/>
          <w:sz w:val="12"/>
        </w:rPr>
        <w:t xml:space="preserve"> 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27"/>
        </w:rPr>
        <w:t xml:space="preserve"> </w:t>
      </w:r>
      <w:r>
        <w:rPr>
          <w:rFonts w:ascii="Times New Roman" w:hAnsi="Times New Roman" w:eastAsia="Times New Roman"/>
        </w:rPr>
        <w:t>1</w:t>
      </w:r>
      <w:r>
        <w:rPr>
          <w:rFonts w:ascii="Times New Roman" w:hAnsi="Times New Roman" w:eastAsia="Times New Roman"/>
          <w:spacing w:val="-21"/>
        </w:rPr>
        <w:t xml:space="preserve"> </w:t>
      </w:r>
      <w:r>
        <w:rPr>
          <w:spacing w:val="-35"/>
        </w:rPr>
        <w:t xml:space="preserve">， </w:t>
      </w:r>
      <w:r>
        <w:rPr>
          <w:rFonts w:ascii="Times New Roman" w:hAnsi="Times New Roman" w:eastAsia="Times New Roman"/>
          <w:spacing w:val="-8"/>
        </w:rPr>
        <w:t>31</w:t>
      </w:r>
      <w:r>
        <w:rPr>
          <w:rFonts w:ascii="Times New Roman" w:hAnsi="Times New Roman" w:eastAsia="Times New Roman"/>
          <w:spacing w:val="-8"/>
          <w:position w:val="9"/>
          <w:sz w:val="12"/>
        </w:rPr>
        <w:t>2</w:t>
      </w:r>
      <w:r>
        <w:rPr>
          <w:rFonts w:ascii="Times New Roman" w:hAnsi="Times New Roman" w:eastAsia="Times New Roman"/>
          <w:spacing w:val="-4"/>
          <w:position w:val="9"/>
          <w:sz w:val="12"/>
        </w:rPr>
        <w:t xml:space="preserve">  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9"/>
        </w:rPr>
        <w:t xml:space="preserve"> </w:t>
      </w:r>
      <w:r>
        <w:rPr>
          <w:rFonts w:ascii="Times New Roman" w:hAnsi="Times New Roman" w:eastAsia="Times New Roman"/>
        </w:rPr>
        <w:t>961</w:t>
      </w:r>
      <w:r>
        <w:rPr>
          <w:spacing w:val="-8"/>
        </w:rPr>
        <w:t xml:space="preserve">，因此平方数共有 </w:t>
      </w:r>
      <w:r>
        <w:rPr>
          <w:rFonts w:ascii="Calibri" w:hAnsi="Calibri" w:eastAsia="Calibri"/>
        </w:rPr>
        <w:t>31</w:t>
      </w:r>
      <w:r>
        <w:rPr>
          <w:rFonts w:ascii="Calibri" w:hAnsi="Calibri" w:eastAsia="Calibri"/>
          <w:spacing w:val="14"/>
        </w:rPr>
        <w:t xml:space="preserve"> </w:t>
      </w:r>
      <w:r>
        <w:rPr>
          <w:spacing w:val="-3"/>
        </w:rPr>
        <w:t>个</w:t>
      </w:r>
      <w:r>
        <w:rPr>
          <w:b/>
        </w:rPr>
        <w:t>.</w:t>
      </w:r>
    </w:p>
    <w:p>
      <w:pPr>
        <w:pStyle w:val="3"/>
        <w:spacing w:before="36"/>
        <w:ind w:left="500"/>
        <w:rPr>
          <w:b/>
        </w:rPr>
      </w:pPr>
      <w:r>
        <w:rPr>
          <w:spacing w:val="-2"/>
        </w:rPr>
        <w:t>立方数：</w:t>
      </w:r>
      <w:r>
        <w:rPr>
          <w:rFonts w:ascii="Times New Roman" w:hAnsi="Times New Roman" w:eastAsia="Times New Roman"/>
          <w:spacing w:val="-3"/>
        </w:rPr>
        <w:t>1</w:t>
      </w:r>
      <w:r>
        <w:rPr>
          <w:rFonts w:ascii="Times New Roman" w:hAnsi="Times New Roman" w:eastAsia="Times New Roman"/>
          <w:spacing w:val="-3"/>
          <w:position w:val="10"/>
          <w:sz w:val="12"/>
        </w:rPr>
        <w:t>3</w:t>
      </w:r>
      <w:r>
        <w:rPr>
          <w:rFonts w:ascii="Times New Roman" w:hAnsi="Times New Roman" w:eastAsia="Times New Roman"/>
          <w:spacing w:val="9"/>
          <w:position w:val="10"/>
          <w:sz w:val="12"/>
        </w:rPr>
        <w:t xml:space="preserve"> 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26"/>
        </w:rPr>
        <w:t xml:space="preserve"> </w:t>
      </w:r>
      <w:r>
        <w:rPr>
          <w:rFonts w:ascii="Times New Roman" w:hAnsi="Times New Roman" w:eastAsia="Times New Roman"/>
          <w:spacing w:val="4"/>
        </w:rPr>
        <w:t>1</w:t>
      </w:r>
      <w:r>
        <w:rPr>
          <w:spacing w:val="4"/>
        </w:rPr>
        <w:t>，</w:t>
      </w:r>
      <w:r>
        <w:rPr>
          <w:rFonts w:ascii="Times New Roman" w:hAnsi="Times New Roman" w:eastAsia="Times New Roman"/>
          <w:spacing w:val="4"/>
        </w:rPr>
        <w:t>10</w:t>
      </w:r>
      <w:r>
        <w:rPr>
          <w:rFonts w:ascii="Times New Roman" w:hAnsi="Times New Roman" w:eastAsia="Times New Roman"/>
          <w:spacing w:val="4"/>
          <w:position w:val="9"/>
          <w:sz w:val="12"/>
        </w:rPr>
        <w:t>3</w:t>
      </w:r>
      <w:r>
        <w:rPr>
          <w:rFonts w:ascii="Times New Roman" w:hAnsi="Times New Roman" w:eastAsia="Times New Roman"/>
          <w:spacing w:val="9"/>
          <w:position w:val="9"/>
          <w:sz w:val="12"/>
        </w:rPr>
        <w:t xml:space="preserve"> 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26"/>
        </w:rPr>
        <w:t xml:space="preserve"> </w:t>
      </w:r>
      <w:r>
        <w:rPr>
          <w:rFonts w:ascii="Times New Roman" w:hAnsi="Times New Roman" w:eastAsia="Times New Roman"/>
          <w:spacing w:val="-4"/>
        </w:rPr>
        <w:t>1000</w:t>
      </w:r>
      <w:r>
        <w:rPr>
          <w:rFonts w:ascii="Times New Roman" w:hAnsi="Times New Roman" w:eastAsia="Times New Roman"/>
          <w:spacing w:val="-9"/>
        </w:rPr>
        <w:t xml:space="preserve"> </w:t>
      </w:r>
      <w:r>
        <w:rPr>
          <w:spacing w:val="-8"/>
        </w:rPr>
        <w:t xml:space="preserve">，因此立方数共有 </w:t>
      </w:r>
      <w:r>
        <w:t>10</w:t>
      </w:r>
      <w:r>
        <w:rPr>
          <w:spacing w:val="-23"/>
        </w:rPr>
        <w:t xml:space="preserve"> 个</w:t>
      </w:r>
      <w:r>
        <w:rPr>
          <w:b/>
        </w:rPr>
        <w:t>.</w:t>
      </w:r>
    </w:p>
    <w:p>
      <w:pPr>
        <w:pStyle w:val="3"/>
        <w:spacing w:before="34"/>
        <w:ind w:left="500"/>
        <w:rPr>
          <w:b/>
        </w:rPr>
      </w:pPr>
      <w:r>
        <w:t>既是平方又是立方：</w:t>
      </w:r>
      <w:r>
        <w:rPr>
          <w:rFonts w:ascii="Times New Roman" w:hAnsi="Times New Roman" w:eastAsia="Times New Roman"/>
        </w:rPr>
        <w:t>1</w:t>
      </w:r>
      <w:r>
        <w:rPr>
          <w:rFonts w:ascii="Times New Roman" w:hAnsi="Times New Roman" w:eastAsia="Times New Roman"/>
          <w:position w:val="10"/>
          <w:sz w:val="12"/>
        </w:rPr>
        <w:t xml:space="preserve">6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1</w:t>
      </w:r>
      <w:r>
        <w:t xml:space="preserve">， </w:t>
      </w:r>
      <w:r>
        <w:rPr>
          <w:rFonts w:ascii="Times New Roman" w:hAnsi="Times New Roman" w:eastAsia="Times New Roman"/>
        </w:rPr>
        <w:t>3</w:t>
      </w:r>
      <w:r>
        <w:rPr>
          <w:rFonts w:ascii="Times New Roman" w:hAnsi="Times New Roman" w:eastAsia="Times New Roman"/>
          <w:position w:val="9"/>
          <w:sz w:val="12"/>
        </w:rPr>
        <w:t xml:space="preserve">6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729 </w:t>
      </w:r>
      <w:r>
        <w:t>，共有 3 个</w:t>
      </w:r>
      <w:r>
        <w:rPr>
          <w:b/>
        </w:rPr>
        <w:t>.</w:t>
      </w:r>
    </w:p>
    <w:p>
      <w:pPr>
        <w:pStyle w:val="3"/>
        <w:spacing w:before="1"/>
        <w:ind w:left="500"/>
        <w:rPr>
          <w:b/>
        </w:rPr>
      </w:pPr>
      <w:r>
        <w:rPr>
          <w:w w:val="105"/>
        </w:rPr>
        <w:t>从而符合条件的数有：</w:t>
      </w:r>
      <w:r>
        <w:rPr>
          <w:rFonts w:ascii="Times New Roman" w:hAnsi="Times New Roman" w:eastAsia="Times New Roman"/>
          <w:w w:val="105"/>
        </w:rPr>
        <w:t xml:space="preserve">1000 </w:t>
      </w:r>
      <w:r>
        <w:rPr>
          <w:rFonts w:ascii="Symbol" w:hAnsi="Symbol" w:eastAsia="Symbol"/>
          <w:w w:val="105"/>
        </w:rPr>
        <w:t></w:t>
      </w:r>
      <w:r>
        <w:rPr>
          <w:rFonts w:ascii="Times New Roman" w:hAnsi="Times New Roman" w:eastAsia="Times New Roman"/>
          <w:w w:val="105"/>
        </w:rPr>
        <w:t xml:space="preserve"> (31</w:t>
      </w:r>
      <w:r>
        <w:rPr>
          <w:rFonts w:ascii="Symbol" w:hAnsi="Symbol" w:eastAsia="Symbol"/>
          <w:w w:val="105"/>
        </w:rPr>
        <w:t></w:t>
      </w:r>
      <w:r>
        <w:rPr>
          <w:rFonts w:ascii="Times New Roman" w:hAnsi="Times New Roman" w:eastAsia="Times New Roman"/>
          <w:w w:val="105"/>
        </w:rPr>
        <w:t xml:space="preserve">10) </w:t>
      </w:r>
      <w:r>
        <w:rPr>
          <w:rFonts w:ascii="Symbol" w:hAnsi="Symbol" w:eastAsia="Symbol"/>
          <w:w w:val="105"/>
        </w:rPr>
        <w:t></w:t>
      </w:r>
      <w:r>
        <w:rPr>
          <w:rFonts w:ascii="Times New Roman" w:hAnsi="Times New Roman" w:eastAsia="Times New Roman"/>
          <w:w w:val="105"/>
        </w:rPr>
        <w:t xml:space="preserve"> 3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w w:val="105"/>
        </w:rPr>
        <w:t xml:space="preserve"> 962 </w:t>
      </w:r>
      <w:r>
        <w:rPr>
          <w:w w:val="105"/>
        </w:rPr>
        <w:t>个</w:t>
      </w:r>
      <w:r>
        <w:rPr>
          <w:b/>
          <w:w w:val="105"/>
        </w:rPr>
        <w:t>.</w:t>
      </w:r>
    </w:p>
    <w:p>
      <w:pPr>
        <w:pStyle w:val="3"/>
        <w:spacing w:before="8"/>
        <w:rPr>
          <w:b/>
          <w:sz w:val="27"/>
        </w:rPr>
      </w:pPr>
    </w:p>
    <w:p>
      <w:pPr>
        <w:pStyle w:val="9"/>
        <w:numPr>
          <w:ilvl w:val="0"/>
          <w:numId w:val="3"/>
        </w:numPr>
        <w:tabs>
          <w:tab w:val="left" w:pos="560"/>
          <w:tab w:val="left" w:pos="561"/>
        </w:tabs>
        <w:rPr>
          <w:sz w:val="21"/>
        </w:rPr>
      </w:pPr>
      <w:r>
        <mc:AlternateContent>
          <mc:Choice Requires="wpg">
            <w:drawing>
              <wp:anchor distT="0" distB="0" distL="114300" distR="114300" simplePos="0" relativeHeight="251628544" behindDoc="0" locked="0" layoutInCell="1" allowOverlap="1">
                <wp:simplePos x="0" y="0"/>
                <wp:positionH relativeFrom="page">
                  <wp:posOffset>3258820</wp:posOffset>
                </wp:positionH>
                <wp:positionV relativeFrom="paragraph">
                  <wp:posOffset>212725</wp:posOffset>
                </wp:positionV>
                <wp:extent cx="1268730" cy="1146810"/>
                <wp:effectExtent l="2540" t="2540" r="5080" b="12700"/>
                <wp:wrapTopAndBottom/>
                <wp:docPr id="37" name="组合 6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68730" cy="1146810"/>
                          <a:chOff x="5133" y="336"/>
                          <a:chExt cx="1998" cy="1806"/>
                        </a:xfrm>
                      </wpg:grpSpPr>
                      <wps:wsp>
                        <wps:cNvPr id="24" name="任意多边形 62"/>
                        <wps:cNvSpPr/>
                        <wps:spPr>
                          <a:xfrm>
                            <a:off x="5456" y="896"/>
                            <a:ext cx="1244" cy="124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44" h="1241">
                                <a:moveTo>
                                  <a:pt x="1244" y="620"/>
                                </a:moveTo>
                                <a:lnTo>
                                  <a:pt x="1239" y="698"/>
                                </a:lnTo>
                                <a:lnTo>
                                  <a:pt x="1225" y="773"/>
                                </a:lnTo>
                                <a:lnTo>
                                  <a:pt x="1202" y="844"/>
                                </a:lnTo>
                                <a:lnTo>
                                  <a:pt x="1171" y="912"/>
                                </a:lnTo>
                                <a:lnTo>
                                  <a:pt x="1132" y="975"/>
                                </a:lnTo>
                                <a:lnTo>
                                  <a:pt x="1087" y="1032"/>
                                </a:lnTo>
                                <a:lnTo>
                                  <a:pt x="1035" y="1084"/>
                                </a:lnTo>
                                <a:lnTo>
                                  <a:pt x="977" y="1129"/>
                                </a:lnTo>
                                <a:lnTo>
                                  <a:pt x="914" y="1168"/>
                                </a:lnTo>
                                <a:lnTo>
                                  <a:pt x="847" y="1199"/>
                                </a:lnTo>
                                <a:lnTo>
                                  <a:pt x="775" y="1222"/>
                                </a:lnTo>
                                <a:lnTo>
                                  <a:pt x="700" y="1236"/>
                                </a:lnTo>
                                <a:lnTo>
                                  <a:pt x="622" y="1240"/>
                                </a:lnTo>
                                <a:lnTo>
                                  <a:pt x="544" y="1236"/>
                                </a:lnTo>
                                <a:lnTo>
                                  <a:pt x="469" y="1222"/>
                                </a:lnTo>
                                <a:lnTo>
                                  <a:pt x="397" y="1199"/>
                                </a:lnTo>
                                <a:lnTo>
                                  <a:pt x="330" y="1168"/>
                                </a:lnTo>
                                <a:lnTo>
                                  <a:pt x="267" y="1129"/>
                                </a:lnTo>
                                <a:lnTo>
                                  <a:pt x="209" y="1084"/>
                                </a:lnTo>
                                <a:lnTo>
                                  <a:pt x="157" y="1032"/>
                                </a:lnTo>
                                <a:lnTo>
                                  <a:pt x="112" y="975"/>
                                </a:lnTo>
                                <a:lnTo>
                                  <a:pt x="73" y="912"/>
                                </a:lnTo>
                                <a:lnTo>
                                  <a:pt x="42" y="844"/>
                                </a:lnTo>
                                <a:lnTo>
                                  <a:pt x="19" y="773"/>
                                </a:lnTo>
                                <a:lnTo>
                                  <a:pt x="5" y="698"/>
                                </a:lnTo>
                                <a:lnTo>
                                  <a:pt x="0" y="620"/>
                                </a:lnTo>
                                <a:lnTo>
                                  <a:pt x="5" y="542"/>
                                </a:lnTo>
                                <a:lnTo>
                                  <a:pt x="19" y="467"/>
                                </a:lnTo>
                                <a:lnTo>
                                  <a:pt x="42" y="396"/>
                                </a:lnTo>
                                <a:lnTo>
                                  <a:pt x="73" y="329"/>
                                </a:lnTo>
                                <a:lnTo>
                                  <a:pt x="112" y="266"/>
                                </a:lnTo>
                                <a:lnTo>
                                  <a:pt x="157" y="208"/>
                                </a:lnTo>
                                <a:lnTo>
                                  <a:pt x="209" y="156"/>
                                </a:lnTo>
                                <a:lnTo>
                                  <a:pt x="267" y="111"/>
                                </a:lnTo>
                                <a:lnTo>
                                  <a:pt x="330" y="73"/>
                                </a:lnTo>
                                <a:lnTo>
                                  <a:pt x="397" y="42"/>
                                </a:lnTo>
                                <a:lnTo>
                                  <a:pt x="469" y="19"/>
                                </a:lnTo>
                                <a:lnTo>
                                  <a:pt x="544" y="5"/>
                                </a:lnTo>
                                <a:lnTo>
                                  <a:pt x="622" y="0"/>
                                </a:lnTo>
                                <a:lnTo>
                                  <a:pt x="700" y="5"/>
                                </a:lnTo>
                                <a:lnTo>
                                  <a:pt x="775" y="19"/>
                                </a:lnTo>
                                <a:lnTo>
                                  <a:pt x="847" y="42"/>
                                </a:lnTo>
                                <a:lnTo>
                                  <a:pt x="914" y="73"/>
                                </a:lnTo>
                                <a:lnTo>
                                  <a:pt x="977" y="111"/>
                                </a:lnTo>
                                <a:lnTo>
                                  <a:pt x="1035" y="156"/>
                                </a:lnTo>
                                <a:lnTo>
                                  <a:pt x="1087" y="208"/>
                                </a:lnTo>
                                <a:lnTo>
                                  <a:pt x="1132" y="266"/>
                                </a:lnTo>
                                <a:lnTo>
                                  <a:pt x="1171" y="329"/>
                                </a:lnTo>
                                <a:lnTo>
                                  <a:pt x="1202" y="396"/>
                                </a:lnTo>
                                <a:lnTo>
                                  <a:pt x="1225" y="467"/>
                                </a:lnTo>
                                <a:lnTo>
                                  <a:pt x="1239" y="542"/>
                                </a:lnTo>
                                <a:lnTo>
                                  <a:pt x="1244" y="62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327" cap="flat" cmpd="sng">
                            <a:solidFill>
                              <a:srgbClr val="008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6" name="任意多边形 63"/>
                        <wps:cNvSpPr/>
                        <wps:spPr>
                          <a:xfrm>
                            <a:off x="5915" y="347"/>
                            <a:ext cx="1211" cy="1209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211" h="1209">
                                <a:moveTo>
                                  <a:pt x="1211" y="604"/>
                                </a:moveTo>
                                <a:lnTo>
                                  <a:pt x="1206" y="680"/>
                                </a:lnTo>
                                <a:lnTo>
                                  <a:pt x="1192" y="753"/>
                                </a:lnTo>
                                <a:lnTo>
                                  <a:pt x="1170" y="822"/>
                                </a:lnTo>
                                <a:lnTo>
                                  <a:pt x="1140" y="888"/>
                                </a:lnTo>
                                <a:lnTo>
                                  <a:pt x="1102" y="949"/>
                                </a:lnTo>
                                <a:lnTo>
                                  <a:pt x="1058" y="1005"/>
                                </a:lnTo>
                                <a:lnTo>
                                  <a:pt x="1008" y="1056"/>
                                </a:lnTo>
                                <a:lnTo>
                                  <a:pt x="951" y="1100"/>
                                </a:lnTo>
                                <a:lnTo>
                                  <a:pt x="890" y="1137"/>
                                </a:lnTo>
                                <a:lnTo>
                                  <a:pt x="824" y="1168"/>
                                </a:lnTo>
                                <a:lnTo>
                                  <a:pt x="755" y="1190"/>
                                </a:lnTo>
                                <a:lnTo>
                                  <a:pt x="681" y="1204"/>
                                </a:lnTo>
                                <a:lnTo>
                                  <a:pt x="605" y="1208"/>
                                </a:lnTo>
                                <a:lnTo>
                                  <a:pt x="530" y="1204"/>
                                </a:lnTo>
                                <a:lnTo>
                                  <a:pt x="456" y="1190"/>
                                </a:lnTo>
                                <a:lnTo>
                                  <a:pt x="387" y="1168"/>
                                </a:lnTo>
                                <a:lnTo>
                                  <a:pt x="321" y="1137"/>
                                </a:lnTo>
                                <a:lnTo>
                                  <a:pt x="260" y="1100"/>
                                </a:lnTo>
                                <a:lnTo>
                                  <a:pt x="203" y="1056"/>
                                </a:lnTo>
                                <a:lnTo>
                                  <a:pt x="153" y="1005"/>
                                </a:lnTo>
                                <a:lnTo>
                                  <a:pt x="108" y="949"/>
                                </a:lnTo>
                                <a:lnTo>
                                  <a:pt x="71" y="888"/>
                                </a:lnTo>
                                <a:lnTo>
                                  <a:pt x="41" y="822"/>
                                </a:lnTo>
                                <a:lnTo>
                                  <a:pt x="18" y="753"/>
                                </a:lnTo>
                                <a:lnTo>
                                  <a:pt x="5" y="680"/>
                                </a:lnTo>
                                <a:lnTo>
                                  <a:pt x="0" y="604"/>
                                </a:lnTo>
                                <a:lnTo>
                                  <a:pt x="5" y="528"/>
                                </a:lnTo>
                                <a:lnTo>
                                  <a:pt x="18" y="455"/>
                                </a:lnTo>
                                <a:lnTo>
                                  <a:pt x="41" y="386"/>
                                </a:lnTo>
                                <a:lnTo>
                                  <a:pt x="71" y="320"/>
                                </a:lnTo>
                                <a:lnTo>
                                  <a:pt x="108" y="259"/>
                                </a:lnTo>
                                <a:lnTo>
                                  <a:pt x="153" y="203"/>
                                </a:lnTo>
                                <a:lnTo>
                                  <a:pt x="203" y="152"/>
                                </a:lnTo>
                                <a:lnTo>
                                  <a:pt x="260" y="108"/>
                                </a:lnTo>
                                <a:lnTo>
                                  <a:pt x="321" y="71"/>
                                </a:lnTo>
                                <a:lnTo>
                                  <a:pt x="387" y="41"/>
                                </a:lnTo>
                                <a:lnTo>
                                  <a:pt x="456" y="18"/>
                                </a:lnTo>
                                <a:lnTo>
                                  <a:pt x="530" y="5"/>
                                </a:lnTo>
                                <a:lnTo>
                                  <a:pt x="605" y="0"/>
                                </a:lnTo>
                                <a:lnTo>
                                  <a:pt x="681" y="5"/>
                                </a:lnTo>
                                <a:lnTo>
                                  <a:pt x="755" y="18"/>
                                </a:lnTo>
                                <a:lnTo>
                                  <a:pt x="824" y="41"/>
                                </a:lnTo>
                                <a:lnTo>
                                  <a:pt x="890" y="71"/>
                                </a:lnTo>
                                <a:lnTo>
                                  <a:pt x="951" y="108"/>
                                </a:lnTo>
                                <a:lnTo>
                                  <a:pt x="1008" y="152"/>
                                </a:lnTo>
                                <a:lnTo>
                                  <a:pt x="1058" y="203"/>
                                </a:lnTo>
                                <a:lnTo>
                                  <a:pt x="1102" y="259"/>
                                </a:lnTo>
                                <a:lnTo>
                                  <a:pt x="1140" y="320"/>
                                </a:lnTo>
                                <a:lnTo>
                                  <a:pt x="1170" y="386"/>
                                </a:lnTo>
                                <a:lnTo>
                                  <a:pt x="1192" y="455"/>
                                </a:lnTo>
                                <a:lnTo>
                                  <a:pt x="1206" y="528"/>
                                </a:lnTo>
                                <a:lnTo>
                                  <a:pt x="1211" y="604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327" cap="flat" cmpd="sng">
                            <a:solidFill>
                              <a:srgbClr val="008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28" name="任意多边形 64"/>
                        <wps:cNvSpPr/>
                        <wps:spPr>
                          <a:xfrm>
                            <a:off x="5136" y="339"/>
                            <a:ext cx="1188" cy="1185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188" h="1185">
                                <a:moveTo>
                                  <a:pt x="1188" y="593"/>
                                </a:moveTo>
                                <a:lnTo>
                                  <a:pt x="1183" y="667"/>
                                </a:lnTo>
                                <a:lnTo>
                                  <a:pt x="1169" y="738"/>
                                </a:lnTo>
                                <a:lnTo>
                                  <a:pt x="1148" y="807"/>
                                </a:lnTo>
                                <a:lnTo>
                                  <a:pt x="1118" y="871"/>
                                </a:lnTo>
                                <a:lnTo>
                                  <a:pt x="1081" y="931"/>
                                </a:lnTo>
                                <a:lnTo>
                                  <a:pt x="1038" y="986"/>
                                </a:lnTo>
                                <a:lnTo>
                                  <a:pt x="988" y="1036"/>
                                </a:lnTo>
                                <a:lnTo>
                                  <a:pt x="933" y="1079"/>
                                </a:lnTo>
                                <a:lnTo>
                                  <a:pt x="873" y="1116"/>
                                </a:lnTo>
                                <a:lnTo>
                                  <a:pt x="808" y="1145"/>
                                </a:lnTo>
                                <a:lnTo>
                                  <a:pt x="740" y="1167"/>
                                </a:lnTo>
                                <a:lnTo>
                                  <a:pt x="668" y="1180"/>
                                </a:lnTo>
                                <a:lnTo>
                                  <a:pt x="594" y="1185"/>
                                </a:lnTo>
                                <a:lnTo>
                                  <a:pt x="519" y="1180"/>
                                </a:lnTo>
                                <a:lnTo>
                                  <a:pt x="448" y="1167"/>
                                </a:lnTo>
                                <a:lnTo>
                                  <a:pt x="379" y="1145"/>
                                </a:lnTo>
                                <a:lnTo>
                                  <a:pt x="315" y="1116"/>
                                </a:lnTo>
                                <a:lnTo>
                                  <a:pt x="255" y="1079"/>
                                </a:lnTo>
                                <a:lnTo>
                                  <a:pt x="200" y="1036"/>
                                </a:lnTo>
                                <a:lnTo>
                                  <a:pt x="150" y="986"/>
                                </a:lnTo>
                                <a:lnTo>
                                  <a:pt x="107" y="931"/>
                                </a:lnTo>
                                <a:lnTo>
                                  <a:pt x="70" y="871"/>
                                </a:lnTo>
                                <a:lnTo>
                                  <a:pt x="40" y="807"/>
                                </a:lnTo>
                                <a:lnTo>
                                  <a:pt x="18" y="738"/>
                                </a:lnTo>
                                <a:lnTo>
                                  <a:pt x="5" y="667"/>
                                </a:lnTo>
                                <a:lnTo>
                                  <a:pt x="0" y="593"/>
                                </a:lnTo>
                                <a:lnTo>
                                  <a:pt x="5" y="518"/>
                                </a:lnTo>
                                <a:lnTo>
                                  <a:pt x="18" y="447"/>
                                </a:lnTo>
                                <a:lnTo>
                                  <a:pt x="40" y="378"/>
                                </a:lnTo>
                                <a:lnTo>
                                  <a:pt x="70" y="314"/>
                                </a:lnTo>
                                <a:lnTo>
                                  <a:pt x="107" y="254"/>
                                </a:lnTo>
                                <a:lnTo>
                                  <a:pt x="150" y="199"/>
                                </a:lnTo>
                                <a:lnTo>
                                  <a:pt x="200" y="150"/>
                                </a:lnTo>
                                <a:lnTo>
                                  <a:pt x="255" y="106"/>
                                </a:lnTo>
                                <a:lnTo>
                                  <a:pt x="315" y="70"/>
                                </a:lnTo>
                                <a:lnTo>
                                  <a:pt x="379" y="40"/>
                                </a:lnTo>
                                <a:lnTo>
                                  <a:pt x="448" y="18"/>
                                </a:lnTo>
                                <a:lnTo>
                                  <a:pt x="519" y="5"/>
                                </a:lnTo>
                                <a:lnTo>
                                  <a:pt x="594" y="0"/>
                                </a:lnTo>
                                <a:lnTo>
                                  <a:pt x="668" y="5"/>
                                </a:lnTo>
                                <a:lnTo>
                                  <a:pt x="740" y="18"/>
                                </a:lnTo>
                                <a:lnTo>
                                  <a:pt x="808" y="40"/>
                                </a:lnTo>
                                <a:lnTo>
                                  <a:pt x="873" y="70"/>
                                </a:lnTo>
                                <a:lnTo>
                                  <a:pt x="933" y="106"/>
                                </a:lnTo>
                                <a:lnTo>
                                  <a:pt x="988" y="150"/>
                                </a:lnTo>
                                <a:lnTo>
                                  <a:pt x="1038" y="199"/>
                                </a:lnTo>
                                <a:lnTo>
                                  <a:pt x="1081" y="254"/>
                                </a:lnTo>
                                <a:lnTo>
                                  <a:pt x="1118" y="314"/>
                                </a:lnTo>
                                <a:lnTo>
                                  <a:pt x="1148" y="378"/>
                                </a:lnTo>
                                <a:lnTo>
                                  <a:pt x="1169" y="447"/>
                                </a:lnTo>
                                <a:lnTo>
                                  <a:pt x="1183" y="518"/>
                                </a:lnTo>
                                <a:lnTo>
                                  <a:pt x="1188" y="593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4327" cap="flat" cmpd="sng">
                            <a:solidFill>
                              <a:srgbClr val="008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30" name="文本框 65"/>
                        <wps:cNvSpPr txBox="1"/>
                        <wps:spPr>
                          <a:xfrm>
                            <a:off x="5395" y="475"/>
                            <a:ext cx="348" cy="39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185" w:lineRule="exact"/>
                                <w:ind w:right="18"/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萝卜</w:t>
                              </w:r>
                            </w:p>
                            <w:p>
                              <w:pPr>
                                <w:spacing w:before="23"/>
                                <w:ind w:left="61"/>
                                <w:jc w:val="center"/>
                                <w:rPr>
                                  <w:rFonts w:ascii="Times New Roman"/>
                                  <w:i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w w:val="102"/>
                                  <w:sz w:val="16"/>
                                </w:rPr>
                                <w:t>a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32" name="文本框 66"/>
                        <wps:cNvSpPr txBox="1"/>
                        <wps:spPr>
                          <a:xfrm>
                            <a:off x="6085" y="454"/>
                            <a:ext cx="717" cy="3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177" w:lineRule="exact"/>
                                <w:ind w:left="369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白菜</w:t>
                              </w:r>
                            </w:p>
                            <w:p>
                              <w:pPr>
                                <w:tabs>
                                  <w:tab w:val="left" w:pos="539"/>
                                </w:tabs>
                                <w:spacing w:line="204" w:lineRule="exact"/>
                                <w:rPr>
                                  <w:rFonts w:ascii="Times New Roman"/>
                                  <w:i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position w:val="-2"/>
                                  <w:sz w:val="16"/>
                                </w:rPr>
                                <w:t>b</w:t>
                              </w:r>
                              <w:r>
                                <w:rPr>
                                  <w:rFonts w:ascii="Times New Roman"/>
                                  <w:i/>
                                  <w:position w:val="-2"/>
                                  <w:sz w:val="16"/>
                                </w:rPr>
                                <w:tab/>
                              </w:r>
                              <w:r>
                                <w:rPr>
                                  <w:rFonts w:ascii="Times New Roman"/>
                                  <w:i/>
                                  <w:sz w:val="16"/>
                                </w:rPr>
                                <w:t>c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33" name="文本框 67"/>
                        <wps:cNvSpPr txBox="1"/>
                        <wps:spPr>
                          <a:xfrm>
                            <a:off x="5689" y="1199"/>
                            <a:ext cx="102" cy="1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180" w:lineRule="exact"/>
                                <w:rPr>
                                  <w:rFonts w:ascii="Times New Roman"/>
                                  <w:i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w w:val="102"/>
                                  <w:sz w:val="16"/>
                                </w:rPr>
                                <w:t>d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34" name="文本框 68"/>
                        <wps:cNvSpPr txBox="1"/>
                        <wps:spPr>
                          <a:xfrm>
                            <a:off x="6057" y="1063"/>
                            <a:ext cx="93" cy="1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180" w:lineRule="exact"/>
                                <w:rPr>
                                  <w:rFonts w:ascii="Times New Roman"/>
                                  <w:i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w w:val="102"/>
                                  <w:sz w:val="16"/>
                                </w:rPr>
                                <w:t>e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35" name="文本框 69"/>
                        <wps:cNvSpPr txBox="1"/>
                        <wps:spPr>
                          <a:xfrm>
                            <a:off x="6392" y="1178"/>
                            <a:ext cx="66" cy="1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180" w:lineRule="exact"/>
                                <w:rPr>
                                  <w:rFonts w:ascii="Times New Roman"/>
                                  <w:i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w w:val="102"/>
                                  <w:sz w:val="16"/>
                                </w:rPr>
                                <w:t>f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36" name="文本框 70"/>
                        <wps:cNvSpPr txBox="1"/>
                        <wps:spPr>
                          <a:xfrm>
                            <a:off x="5908" y="1558"/>
                            <a:ext cx="348" cy="3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177" w:lineRule="exact"/>
                                <w:ind w:right="18"/>
                                <w:jc w:val="center"/>
                                <w:rPr>
                                  <w:sz w:val="16"/>
                                </w:rPr>
                              </w:pPr>
                              <w:r>
                                <w:rPr>
                                  <w:sz w:val="16"/>
                                </w:rPr>
                                <w:t>青菜</w:t>
                              </w:r>
                            </w:p>
                            <w:p>
                              <w:pPr>
                                <w:spacing w:line="175" w:lineRule="exact"/>
                                <w:ind w:right="32"/>
                                <w:jc w:val="center"/>
                                <w:rPr>
                                  <w:rFonts w:ascii="Times New Roman"/>
                                  <w:i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/>
                                  <w:i/>
                                  <w:w w:val="102"/>
                                  <w:sz w:val="16"/>
                                </w:rPr>
                                <w:t>g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61" o:spid="_x0000_s1026" o:spt="203" alt="学科网(www.zxxk.com)--教育资源门户，提供试卷、教案、课件、论文、素材及各类教学资源下载，还有大量而丰富的教学相关资讯！" style="position:absolute;left:0pt;margin-left:256.6pt;margin-top:16.75pt;height:90.3pt;width:99.9pt;mso-position-horizontal-relative:page;mso-wrap-distance-bottom:0pt;mso-wrap-distance-top:0pt;z-index:251628544;mso-width-relative:page;mso-height-relative:page;" coordorigin="5133,336" coordsize="1998,1806" o:gfxdata="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">
                <o:lock v:ext="edit" aspectratio="f"/>
                <v:shape id="任意多边形 62" o:spid="_x0000_s1026" o:spt="100" style="position:absolute;left:5456;top:896;height:1241;width:1244;" filled="f" stroked="t" coordsize="1244,1241" o:gfxdata="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L9LvcugAAANsA&#10;AAAPAAAAAAAAAAEAIAAAACIAAABkcnMvZG93bnJldi54bWxQSwECFAAUAAAACACHTuJAMy8FnjsA&#10;AAA5AAAAEAAAAAAAAAABACAAAAAJAQAAZHJzL3NoYXBleG1sLnhtbFBLBQYAAAAABgAGAFsBAACz&#10;AwAAAAA=&#10;" path="m1244,620l1239,698,1225,773,1202,844,1171,912,1132,975,1087,1032,1035,1084,977,1129,914,1168,847,1199,775,1222,700,1236,622,1240,544,1236,469,1222,397,1199,330,1168,267,1129,209,1084,157,1032,112,975,73,912,42,844,19,773,5,698,0,620,5,542,19,467,42,396,73,329,112,266,157,208,209,156,267,111,330,73,397,42,469,19,544,5,622,0,700,5,775,19,847,42,914,73,977,111,1035,156,1087,208,1132,266,1171,329,1202,396,1225,467,1239,542,1244,620xe">
                  <v:fill on="f" focussize="0,0"/>
                  <v:stroke weight="0.340708661417323pt" color="#008000" joinstyle="round"/>
                  <v:imagedata o:title=""/>
                  <o:lock v:ext="edit" aspectratio="f"/>
                </v:shape>
                <v:shape id="任意多边形 63" o:spid="_x0000_s1026" o:spt="100" style="position:absolute;left:5915;top:347;height:1209;width:1211;" filled="f" stroked="t" coordsize="1211,1209" o:gfxdata="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1LXda8AAAA&#10;2wAAAA8AAAAAAAAAAQAgAAAAIgAAAGRycy9kb3ducmV2LnhtbFBLAQIUABQAAAAIAIdO4kAzLwWe&#10;OwAAADkAAAAQAAAAAAAAAAEAIAAAAAsBAABkcnMvc2hhcGV4bWwueG1sUEsFBgAAAAAGAAYAWwEA&#10;ALUDAAAAAA==&#10;" path="m1211,604l1206,680,1192,753,1170,822,1140,888,1102,949,1058,1005,1008,1056,951,1100,890,1137,824,1168,755,1190,681,1204,605,1208,530,1204,456,1190,387,1168,321,1137,260,1100,203,1056,153,1005,108,949,71,888,41,822,18,753,5,680,0,604,5,528,18,455,41,386,71,320,108,259,153,203,203,152,260,108,321,71,387,41,456,18,530,5,605,0,681,5,755,18,824,41,890,71,951,108,1008,152,1058,203,1102,259,1140,320,1170,386,1192,455,1206,528,1211,604xe">
                  <v:fill on="f" focussize="0,0"/>
                  <v:stroke weight="0.340708661417323pt" color="#008000" joinstyle="round"/>
                  <v:imagedata o:title=""/>
                  <o:lock v:ext="edit" aspectratio="f"/>
                </v:shape>
                <v:shape id="任意多边形 64" o:spid="_x0000_s1026" o:spt="100" style="position:absolute;left:5136;top:339;height:1185;width:1188;" filled="f" stroked="t" coordsize="1188,1185" o:gfxdata="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Pj3BCugAAANsA&#10;AAAPAAAAAAAAAAEAIAAAACIAAABkcnMvZG93bnJldi54bWxQSwECFAAUAAAACACHTuJAMy8FnjsA&#10;AAA5AAAAEAAAAAAAAAABACAAAAAJAQAAZHJzL3NoYXBleG1sLnhtbFBLBQYAAAAABgAGAFsBAACz&#10;AwAAAAA=&#10;" path="m1188,593l1183,667,1169,738,1148,807,1118,871,1081,931,1038,986,988,1036,933,1079,873,1116,808,1145,740,1167,668,1180,594,1185,519,1180,448,1167,379,1145,315,1116,255,1079,200,1036,150,986,107,931,70,871,40,807,18,738,5,667,0,593,5,518,18,447,40,378,70,314,107,254,150,199,200,150,255,106,315,70,379,40,448,18,519,5,594,0,668,5,740,18,808,40,873,70,933,106,988,150,1038,199,1081,254,1118,314,1148,378,1169,447,1183,518,1188,593xe">
                  <v:fill on="f" focussize="0,0"/>
                  <v:stroke weight="0.340708661417323pt" color="#008000" joinstyle="round"/>
                  <v:imagedata o:title=""/>
                  <o:lock v:ext="edit" aspectratio="f"/>
                </v:shape>
                <v:shape id="文本框 65" o:spid="_x0000_s1026" o:spt="202" type="#_x0000_t202" style="position:absolute;left:5395;top:475;height:394;width:348;" filled="f" stroked="f" coordsize="21600,21600" o:gfxdata="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Bv63Y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185" w:lineRule="exact"/>
                          <w:ind w:right="18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萝卜</w:t>
                        </w:r>
                      </w:p>
                      <w:p>
                        <w:pPr>
                          <w:spacing w:before="23"/>
                          <w:ind w:left="61"/>
                          <w:jc w:val="center"/>
                          <w:rPr>
                            <w:rFonts w:ascii="Times New Roman"/>
                            <w:i/>
                            <w:sz w:val="16"/>
                          </w:rPr>
                        </w:pPr>
                        <w:r>
                          <w:rPr>
                            <w:rFonts w:ascii="Times New Roman"/>
                            <w:i/>
                            <w:w w:val="102"/>
                            <w:sz w:val="16"/>
                          </w:rPr>
                          <w:t>a</w:t>
                        </w:r>
                      </w:p>
                    </w:txbxContent>
                  </v:textbox>
                </v:shape>
                <v:shape id="文本框 66" o:spid="_x0000_s1026" o:spt="202" type="#_x0000_t202" style="position:absolute;left:6085;top:454;height:381;width:717;" filled="f" stroked="f" coordsize="21600,21600" o:gfxdata="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iGWN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177" w:lineRule="exact"/>
                          <w:ind w:left="369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白菜</w:t>
                        </w:r>
                      </w:p>
                      <w:p>
                        <w:pPr>
                          <w:tabs>
                            <w:tab w:val="left" w:pos="539"/>
                          </w:tabs>
                          <w:spacing w:line="204" w:lineRule="exact"/>
                          <w:rPr>
                            <w:rFonts w:ascii="Times New Roman"/>
                            <w:i/>
                            <w:sz w:val="16"/>
                          </w:rPr>
                        </w:pPr>
                        <w:r>
                          <w:rPr>
                            <w:rFonts w:ascii="Times New Roman"/>
                            <w:i/>
                            <w:position w:val="-2"/>
                            <w:sz w:val="16"/>
                          </w:rPr>
                          <w:t>b</w:t>
                        </w:r>
                        <w:r>
                          <w:rPr>
                            <w:rFonts w:ascii="Times New Roman"/>
                            <w:i/>
                            <w:position w:val="-2"/>
                            <w:sz w:val="16"/>
                          </w:rPr>
                          <w:tab/>
                        </w:r>
                        <w:r>
                          <w:rPr>
                            <w:rFonts w:ascii="Times New Roman"/>
                            <w:i/>
                            <w:sz w:val="16"/>
                          </w:rPr>
                          <w:t>c</w:t>
                        </w:r>
                      </w:p>
                    </w:txbxContent>
                  </v:textbox>
                </v:shape>
                <v:shape id="文本框 67" o:spid="_x0000_s1026" o:spt="202" type="#_x0000_t202" style="position:absolute;left:5689;top:1199;height:181;width:102;" filled="f" stroked="f" coordsize="21600,21600" o:gfxdata="UEsDBAoAAAAAAIdO4kAAAAAAAAAAAAAAAAAEAAAAZHJzL1BLAwQUAAAACACHTuJAsW0zr74AAADb&#10;AAAADwAAAGRycy9kb3ducmV2LnhtbEWPzWrDMBCE74W+g9hCb42UB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W0zr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180" w:lineRule="exact"/>
                          <w:rPr>
                            <w:rFonts w:ascii="Times New Roman"/>
                            <w:i/>
                            <w:sz w:val="16"/>
                          </w:rPr>
                        </w:pPr>
                        <w:r>
                          <w:rPr>
                            <w:rFonts w:ascii="Times New Roman"/>
                            <w:i/>
                            <w:w w:val="102"/>
                            <w:sz w:val="16"/>
                          </w:rPr>
                          <w:t>d</w:t>
                        </w:r>
                      </w:p>
                    </w:txbxContent>
                  </v:textbox>
                </v:shape>
                <v:shape id="文本框 68" o:spid="_x0000_s1026" o:spt="202" type="#_x0000_t202" style="position:absolute;left:6057;top:1063;height:181;width:93;" filled="f" stroked="f" coordsize="21600,21600" o:gfxdata="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oSr2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180" w:lineRule="exact"/>
                          <w:rPr>
                            <w:rFonts w:ascii="Times New Roman"/>
                            <w:i/>
                            <w:sz w:val="16"/>
                          </w:rPr>
                        </w:pPr>
                        <w:r>
                          <w:rPr>
                            <w:rFonts w:ascii="Times New Roman"/>
                            <w:i/>
                            <w:w w:val="102"/>
                            <w:sz w:val="16"/>
                          </w:rPr>
                          <w:t>e</w:t>
                        </w:r>
                      </w:p>
                    </w:txbxContent>
                  </v:textbox>
                </v:shape>
                <v:shape id="文本框 69" o:spid="_x0000_s1026" o:spt="202" type="#_x0000_t202" style="position:absolute;left:6392;top:1178;height:181;width:66;" filled="f" stroked="f" coordsize="21600,21600" o:gfxdata="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UcgOQ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180" w:lineRule="exact"/>
                          <w:rPr>
                            <w:rFonts w:ascii="Times New Roman"/>
                            <w:i/>
                            <w:sz w:val="16"/>
                          </w:rPr>
                        </w:pPr>
                        <w:r>
                          <w:rPr>
                            <w:rFonts w:ascii="Times New Roman"/>
                            <w:i/>
                            <w:w w:val="102"/>
                            <w:sz w:val="16"/>
                          </w:rPr>
                          <w:t>f</w:t>
                        </w:r>
                      </w:p>
                    </w:txbxContent>
                  </v:textbox>
                </v:shape>
                <v:shape id="文本框 70" o:spid="_x0000_s1026" o:spt="202" type="#_x0000_t202" style="position:absolute;left:5908;top:1558;height:353;width:348;" filled="f" stroked="f" coordsize="21600,21600" o:gfxdata="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GpA3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177" w:lineRule="exact"/>
                          <w:ind w:right="18"/>
                          <w:jc w:val="center"/>
                          <w:rPr>
                            <w:sz w:val="16"/>
                          </w:rPr>
                        </w:pPr>
                        <w:r>
                          <w:rPr>
                            <w:sz w:val="16"/>
                          </w:rPr>
                          <w:t>青菜</w:t>
                        </w:r>
                      </w:p>
                      <w:p>
                        <w:pPr>
                          <w:spacing w:line="175" w:lineRule="exact"/>
                          <w:ind w:right="32"/>
                          <w:jc w:val="center"/>
                          <w:rPr>
                            <w:rFonts w:ascii="Times New Roman"/>
                            <w:i/>
                            <w:sz w:val="16"/>
                          </w:rPr>
                        </w:pPr>
                        <w:r>
                          <w:rPr>
                            <w:rFonts w:ascii="Times New Roman"/>
                            <w:i/>
                            <w:w w:val="102"/>
                            <w:sz w:val="16"/>
                          </w:rPr>
                          <w:t>g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  <w:r>
        <w:rPr>
          <w:spacing w:val="-3"/>
          <w:sz w:val="21"/>
        </w:rPr>
        <w:t>根据题意，将各部分分别用字母表示，则有：</w:t>
      </w:r>
    </w:p>
    <w:p>
      <w:pPr>
        <w:pStyle w:val="3"/>
        <w:spacing w:before="38"/>
        <w:ind w:left="560"/>
      </w:pPr>
      <w:r>
        <w:t>根据题目描述，则有：</w:t>
      </w:r>
    </w:p>
    <w:p>
      <w:pPr>
        <w:spacing w:before="17" w:line="249" w:lineRule="exact"/>
        <w:ind w:left="598"/>
        <w:rPr>
          <w:rFonts w:ascii="Times New Roman" w:hAnsi="Times New Roman"/>
          <w:sz w:val="21"/>
        </w:rPr>
      </w:pPr>
      <w:r>
        <w:rPr>
          <w:rFonts w:ascii="Symbol" w:hAnsi="Symbol"/>
          <w:spacing w:val="2"/>
          <w:sz w:val="21"/>
        </w:rPr>
        <w:t></w:t>
      </w:r>
      <w:r>
        <w:rPr>
          <w:rFonts w:ascii="Times New Roman" w:hAnsi="Times New Roman"/>
          <w:i/>
          <w:spacing w:val="2"/>
          <w:position w:val="2"/>
          <w:sz w:val="21"/>
        </w:rPr>
        <w:t xml:space="preserve">a </w:t>
      </w:r>
      <w:r>
        <w:rPr>
          <w:rFonts w:ascii="Symbol" w:hAnsi="Symbol"/>
          <w:position w:val="2"/>
          <w:sz w:val="21"/>
        </w:rPr>
        <w:t></w:t>
      </w:r>
      <w:r>
        <w:rPr>
          <w:rFonts w:ascii="Times New Roman" w:hAnsi="Times New Roman"/>
          <w:position w:val="2"/>
          <w:sz w:val="21"/>
        </w:rPr>
        <w:t xml:space="preserve"> </w:t>
      </w:r>
      <w:r>
        <w:rPr>
          <w:rFonts w:ascii="Times New Roman" w:hAnsi="Times New Roman"/>
          <w:i/>
          <w:position w:val="2"/>
          <w:sz w:val="21"/>
        </w:rPr>
        <w:t xml:space="preserve">d </w:t>
      </w:r>
      <w:r>
        <w:rPr>
          <w:rFonts w:ascii="Symbol" w:hAnsi="Symbol"/>
          <w:position w:val="2"/>
          <w:sz w:val="21"/>
        </w:rPr>
        <w:t></w:t>
      </w:r>
      <w:r>
        <w:rPr>
          <w:rFonts w:ascii="Times New Roman" w:hAnsi="Times New Roman"/>
          <w:spacing w:val="-26"/>
          <w:position w:val="2"/>
          <w:sz w:val="21"/>
        </w:rPr>
        <w:t xml:space="preserve"> </w:t>
      </w:r>
      <w:r>
        <w:rPr>
          <w:rFonts w:ascii="Times New Roman" w:hAnsi="Times New Roman"/>
          <w:position w:val="2"/>
          <w:sz w:val="21"/>
        </w:rPr>
        <w:t>12</w:t>
      </w:r>
    </w:p>
    <w:p>
      <w:pPr>
        <w:spacing w:line="104" w:lineRule="exact"/>
        <w:ind w:left="598"/>
        <w:rPr>
          <w:rFonts w:ascii="Times New Roman" w:hAnsi="Times New Roman"/>
          <w:sz w:val="21"/>
        </w:rPr>
      </w:pPr>
      <w:r>
        <w:rPr>
          <w:rFonts w:ascii="Symbol" w:hAnsi="Symbol"/>
          <w:position w:val="10"/>
          <w:sz w:val="21"/>
        </w:rPr>
        <w:t></w:t>
      </w:r>
      <w:r>
        <w:rPr>
          <w:rFonts w:ascii="Times New Roman" w:hAnsi="Times New Roman"/>
          <w:i/>
          <w:sz w:val="21"/>
        </w:rPr>
        <w:t xml:space="preserve">b </w:t>
      </w:r>
      <w:r>
        <w:rPr>
          <w:rFonts w:ascii="Symbol" w:hAnsi="Symbol"/>
          <w:sz w:val="21"/>
        </w:rPr>
        <w:t></w:t>
      </w:r>
      <w:r>
        <w:rPr>
          <w:rFonts w:ascii="Times New Roman" w:hAnsi="Times New Roman"/>
          <w:sz w:val="21"/>
        </w:rPr>
        <w:t xml:space="preserve"> </w:t>
      </w:r>
      <w:r>
        <w:rPr>
          <w:rFonts w:ascii="Times New Roman" w:hAnsi="Times New Roman"/>
          <w:i/>
          <w:sz w:val="21"/>
        </w:rPr>
        <w:t xml:space="preserve">c </w:t>
      </w:r>
      <w:r>
        <w:rPr>
          <w:rFonts w:ascii="Symbol" w:hAnsi="Symbol"/>
          <w:sz w:val="21"/>
        </w:rPr>
        <w:t></w:t>
      </w:r>
      <w:r>
        <w:rPr>
          <w:rFonts w:ascii="Times New Roman" w:hAnsi="Times New Roman"/>
          <w:spacing w:val="-28"/>
          <w:sz w:val="21"/>
        </w:rPr>
        <w:t xml:space="preserve"> </w:t>
      </w:r>
      <w:r>
        <w:rPr>
          <w:rFonts w:ascii="Times New Roman" w:hAnsi="Times New Roman"/>
          <w:sz w:val="21"/>
        </w:rPr>
        <w:t>23</w:t>
      </w:r>
    </w:p>
    <w:p>
      <w:pPr>
        <w:spacing w:line="104" w:lineRule="exact"/>
        <w:rPr>
          <w:rFonts w:ascii="Times New Roman" w:hAnsi="Times New Roman"/>
          <w:sz w:val="21"/>
        </w:rPr>
        <w:sectPr>
          <w:type w:val="continuous"/>
          <w:pgSz w:w="11910" w:h="16840"/>
          <w:pgMar w:top="1280" w:right="1580" w:bottom="1540" w:left="1660" w:header="720" w:footer="720" w:gutter="0"/>
          <w:cols w:space="720" w:num="1"/>
        </w:sectPr>
      </w:pPr>
    </w:p>
    <w:p>
      <w:pPr>
        <w:pStyle w:val="3"/>
        <w:spacing w:before="1" w:line="206" w:lineRule="exact"/>
        <w:ind w:right="298"/>
        <w:jc w:val="center"/>
        <w:rPr>
          <w:rFonts w:ascii="Symbol" w:hAnsi="Symbol"/>
        </w:rPr>
      </w:pPr>
      <w:r>
        <w:rPr>
          <w:rFonts w:ascii="Symbol" w:hAnsi="Symbol"/>
          <w:w w:val="99"/>
        </w:rPr>
        <w:t></w:t>
      </w:r>
    </w:p>
    <w:p>
      <w:pPr>
        <w:spacing w:line="336" w:lineRule="exact"/>
        <w:ind w:left="598"/>
        <w:rPr>
          <w:rFonts w:ascii="Times New Roman" w:hAnsi="Times New Roman"/>
          <w:sz w:val="21"/>
        </w:rPr>
      </w:pPr>
      <w:r>
        <mc:AlternateContent>
          <mc:Choice Requires="wps">
            <w:drawing>
              <wp:anchor distT="0" distB="0" distL="114300" distR="114300" simplePos="0" relativeHeight="251651072" behindDoc="1" locked="0" layoutInCell="1" allowOverlap="1">
                <wp:simplePos x="0" y="0"/>
                <wp:positionH relativeFrom="page">
                  <wp:posOffset>1433830</wp:posOffset>
                </wp:positionH>
                <wp:positionV relativeFrom="paragraph">
                  <wp:posOffset>95885</wp:posOffset>
                </wp:positionV>
                <wp:extent cx="66040" cy="164465"/>
                <wp:effectExtent l="0" t="0" r="0" b="0"/>
                <wp:wrapNone/>
                <wp:docPr id="80" name="文本框 7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6040" cy="1644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>
                            <w:pPr>
                              <w:pStyle w:val="3"/>
                              <w:spacing w:before="1"/>
                              <w:rPr>
                                <w:rFonts w:ascii="Symbol" w:hAnsi="Symbol"/>
                              </w:rPr>
                            </w:pPr>
                            <w:r>
                              <w:rPr>
                                <w:rFonts w:ascii="Symbol" w:hAnsi="Symbol"/>
                                <w:w w:val="99"/>
                              </w:rPr>
                              <w:t></w:t>
                            </w:r>
                          </w:p>
                        </w:txbxContent>
                      </wps:txbx>
                      <wps:bodyPr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文本框 71" o:spid="_x0000_s1026" o:spt="202" alt="学科网(www.zxxk.com)--教育资源门户，提供试卷、教案、课件、论文、素材及各类教学资源下载，还有大量而丰富的教学相关资讯！" type="#_x0000_t202" style="position:absolute;left:0pt;margin-left:112.9pt;margin-top:7.55pt;height:12.95pt;width:5.2pt;mso-position-horizontal-relative:page;z-index:-251665408;mso-width-relative:page;mso-height-relative:page;" filled="f" stroked="f" coordsize="21600,21600" o:gfxdata="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">
                <v:fill on="f" focussize="0,0"/>
                <v:stroke on="f"/>
                <v:imagedata o:title=""/>
                <o:lock v:ext="edit" aspectratio="f"/>
                <v:textbox inset="0mm,0mm,0mm,0mm">
                  <w:txbxContent>
                    <w:p>
                      <w:pPr>
                        <w:pStyle w:val="3"/>
                        <w:spacing w:before="1"/>
                        <w:rPr>
                          <w:rFonts w:ascii="Symbol" w:hAnsi="Symbol"/>
                        </w:rPr>
                      </w:pPr>
                      <w:r>
                        <w:rPr>
                          <w:rFonts w:ascii="Symbol" w:hAnsi="Symbol"/>
                          <w:w w:val="99"/>
                        </w:rPr>
                        <w:t>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Symbol" w:hAnsi="Symbol"/>
          <w:position w:val="13"/>
          <w:sz w:val="21"/>
        </w:rPr>
        <w:t></w:t>
      </w:r>
      <w:r>
        <w:rPr>
          <w:rFonts w:ascii="Times New Roman" w:hAnsi="Times New Roman"/>
          <w:i/>
          <w:sz w:val="21"/>
        </w:rPr>
        <w:t xml:space="preserve">g </w:t>
      </w:r>
      <w:r>
        <w:rPr>
          <w:rFonts w:ascii="Symbol" w:hAnsi="Symbol"/>
          <w:sz w:val="21"/>
        </w:rPr>
        <w:t></w:t>
      </w:r>
      <w:r>
        <w:rPr>
          <w:rFonts w:ascii="Times New Roman" w:hAnsi="Times New Roman"/>
          <w:sz w:val="21"/>
        </w:rPr>
        <w:t xml:space="preserve"> </w:t>
      </w:r>
      <w:r>
        <w:rPr>
          <w:rFonts w:ascii="Times New Roman" w:hAnsi="Times New Roman"/>
          <w:i/>
          <w:sz w:val="21"/>
        </w:rPr>
        <w:t xml:space="preserve">f </w:t>
      </w:r>
      <w:r>
        <w:rPr>
          <w:rFonts w:ascii="Symbol" w:hAnsi="Symbol"/>
          <w:sz w:val="21"/>
        </w:rPr>
        <w:t></w:t>
      </w:r>
      <w:r>
        <w:rPr>
          <w:rFonts w:ascii="Times New Roman" w:hAnsi="Times New Roman"/>
          <w:sz w:val="21"/>
        </w:rPr>
        <w:t xml:space="preserve"> 34</w:t>
      </w:r>
    </w:p>
    <w:p>
      <w:pPr>
        <w:spacing w:before="20"/>
        <w:ind w:left="598"/>
        <w:rPr>
          <w:rFonts w:ascii="Times New Roman" w:hAnsi="Times New Roman"/>
          <w:sz w:val="21"/>
        </w:rPr>
      </w:pPr>
      <w:r>
        <w:rPr>
          <w:rFonts w:ascii="Symbol" w:hAnsi="Symbol"/>
          <w:spacing w:val="-104"/>
          <w:w w:val="99"/>
          <w:position w:val="4"/>
          <w:sz w:val="21"/>
        </w:rPr>
        <w:t></w:t>
      </w:r>
      <w:r>
        <w:rPr>
          <w:rFonts w:ascii="Symbol" w:hAnsi="Symbol"/>
          <w:spacing w:val="2"/>
          <w:w w:val="99"/>
          <w:position w:val="-4"/>
          <w:sz w:val="21"/>
        </w:rPr>
        <w:t></w:t>
      </w:r>
      <w:r>
        <w:rPr>
          <w:rFonts w:ascii="Times New Roman" w:hAnsi="Times New Roman"/>
          <w:i/>
          <w:w w:val="99"/>
          <w:sz w:val="21"/>
        </w:rPr>
        <w:t>e</w:t>
      </w:r>
      <w:r>
        <w:rPr>
          <w:rFonts w:ascii="Times New Roman" w:hAnsi="Times New Roman"/>
          <w:i/>
          <w:spacing w:val="-4"/>
          <w:sz w:val="21"/>
        </w:rPr>
        <w:t xml:space="preserve"> </w:t>
      </w:r>
      <w:r>
        <w:rPr>
          <w:rFonts w:ascii="Symbol" w:hAnsi="Symbol"/>
          <w:w w:val="99"/>
          <w:sz w:val="21"/>
        </w:rPr>
        <w:t></w:t>
      </w:r>
      <w:r>
        <w:rPr>
          <w:rFonts w:ascii="Times New Roman" w:hAnsi="Times New Roman"/>
          <w:spacing w:val="-9"/>
          <w:sz w:val="21"/>
        </w:rPr>
        <w:t xml:space="preserve"> </w:t>
      </w:r>
      <w:r>
        <w:rPr>
          <w:rFonts w:ascii="Times New Roman" w:hAnsi="Times New Roman"/>
          <w:w w:val="99"/>
          <w:sz w:val="21"/>
        </w:rPr>
        <w:t>5</w:t>
      </w:r>
    </w:p>
    <w:p>
      <w:pPr>
        <w:spacing w:before="126"/>
        <w:ind w:left="-1"/>
        <w:rPr>
          <w:b/>
          <w:sz w:val="21"/>
        </w:rPr>
      </w:pPr>
      <w:r>
        <w:br w:type="column"/>
      </w:r>
      <w:r>
        <w:rPr>
          <w:w w:val="105"/>
          <w:sz w:val="21"/>
        </w:rPr>
        <w:t xml:space="preserve">，所以有： </w:t>
      </w:r>
      <w:r>
        <w:rPr>
          <w:rFonts w:ascii="Times New Roman" w:hAnsi="Times New Roman" w:eastAsia="Times New Roman"/>
          <w:i/>
          <w:w w:val="105"/>
          <w:sz w:val="21"/>
        </w:rPr>
        <w:t xml:space="preserve">a </w:t>
      </w:r>
      <w:r>
        <w:rPr>
          <w:rFonts w:ascii="Symbol" w:hAnsi="Symbol" w:eastAsia="Symbol"/>
          <w:w w:val="105"/>
          <w:sz w:val="21"/>
        </w:rPr>
        <w:t></w:t>
      </w:r>
      <w:r>
        <w:rPr>
          <w:rFonts w:ascii="Times New Roman" w:hAnsi="Times New Roman" w:eastAsia="Times New Roman"/>
          <w:w w:val="105"/>
          <w:sz w:val="21"/>
        </w:rPr>
        <w:t xml:space="preserve"> </w:t>
      </w:r>
      <w:r>
        <w:rPr>
          <w:rFonts w:ascii="Times New Roman" w:hAnsi="Times New Roman" w:eastAsia="Times New Roman"/>
          <w:i/>
          <w:w w:val="105"/>
          <w:sz w:val="21"/>
        </w:rPr>
        <w:t xml:space="preserve">b </w:t>
      </w:r>
      <w:r>
        <w:rPr>
          <w:rFonts w:ascii="Symbol" w:hAnsi="Symbol" w:eastAsia="Symbol"/>
          <w:w w:val="105"/>
          <w:sz w:val="21"/>
        </w:rPr>
        <w:t></w:t>
      </w:r>
      <w:r>
        <w:rPr>
          <w:rFonts w:ascii="Times New Roman" w:hAnsi="Times New Roman" w:eastAsia="Times New Roman"/>
          <w:w w:val="105"/>
          <w:sz w:val="21"/>
        </w:rPr>
        <w:t xml:space="preserve"> </w:t>
      </w:r>
      <w:r>
        <w:rPr>
          <w:rFonts w:ascii="Times New Roman" w:hAnsi="Times New Roman" w:eastAsia="Times New Roman"/>
          <w:i/>
          <w:w w:val="105"/>
          <w:sz w:val="21"/>
        </w:rPr>
        <w:t xml:space="preserve">c </w:t>
      </w:r>
      <w:r>
        <w:rPr>
          <w:rFonts w:ascii="Symbol" w:hAnsi="Symbol" w:eastAsia="Symbol"/>
          <w:w w:val="105"/>
          <w:sz w:val="21"/>
        </w:rPr>
        <w:t></w:t>
      </w:r>
      <w:r>
        <w:rPr>
          <w:rFonts w:ascii="Times New Roman" w:hAnsi="Times New Roman" w:eastAsia="Times New Roman"/>
          <w:w w:val="105"/>
          <w:sz w:val="21"/>
        </w:rPr>
        <w:t xml:space="preserve"> </w:t>
      </w:r>
      <w:r>
        <w:rPr>
          <w:rFonts w:ascii="Times New Roman" w:hAnsi="Times New Roman" w:eastAsia="Times New Roman"/>
          <w:i/>
          <w:w w:val="105"/>
          <w:sz w:val="21"/>
        </w:rPr>
        <w:t xml:space="preserve">d </w:t>
      </w:r>
      <w:r>
        <w:rPr>
          <w:rFonts w:ascii="Symbol" w:hAnsi="Symbol" w:eastAsia="Symbol"/>
          <w:w w:val="105"/>
          <w:sz w:val="21"/>
        </w:rPr>
        <w:t></w:t>
      </w:r>
      <w:r>
        <w:rPr>
          <w:rFonts w:ascii="Times New Roman" w:hAnsi="Times New Roman" w:eastAsia="Times New Roman"/>
          <w:w w:val="105"/>
          <w:sz w:val="21"/>
        </w:rPr>
        <w:t xml:space="preserve"> </w:t>
      </w:r>
      <w:r>
        <w:rPr>
          <w:rFonts w:ascii="Times New Roman" w:hAnsi="Times New Roman" w:eastAsia="Times New Roman"/>
          <w:i/>
          <w:w w:val="105"/>
          <w:sz w:val="21"/>
        </w:rPr>
        <w:t xml:space="preserve">e </w:t>
      </w:r>
      <w:r>
        <w:rPr>
          <w:rFonts w:ascii="Symbol" w:hAnsi="Symbol" w:eastAsia="Symbol"/>
          <w:w w:val="105"/>
          <w:sz w:val="21"/>
        </w:rPr>
        <w:t></w:t>
      </w:r>
      <w:r>
        <w:rPr>
          <w:rFonts w:ascii="Times New Roman" w:hAnsi="Times New Roman" w:eastAsia="Times New Roman"/>
          <w:w w:val="105"/>
          <w:sz w:val="21"/>
        </w:rPr>
        <w:t xml:space="preserve"> </w:t>
      </w:r>
      <w:r>
        <w:rPr>
          <w:rFonts w:ascii="Times New Roman" w:hAnsi="Times New Roman" w:eastAsia="Times New Roman"/>
          <w:i/>
          <w:w w:val="105"/>
          <w:sz w:val="21"/>
        </w:rPr>
        <w:t xml:space="preserve">f </w:t>
      </w:r>
      <w:r>
        <w:rPr>
          <w:rFonts w:ascii="Symbol" w:hAnsi="Symbol" w:eastAsia="Symbol"/>
          <w:w w:val="105"/>
          <w:sz w:val="21"/>
        </w:rPr>
        <w:t></w:t>
      </w:r>
      <w:r>
        <w:rPr>
          <w:rFonts w:ascii="Times New Roman" w:hAnsi="Times New Roman" w:eastAsia="Times New Roman"/>
          <w:w w:val="105"/>
          <w:sz w:val="21"/>
        </w:rPr>
        <w:t xml:space="preserve"> </w:t>
      </w:r>
      <w:r>
        <w:rPr>
          <w:rFonts w:ascii="Times New Roman" w:hAnsi="Times New Roman" w:eastAsia="Times New Roman"/>
          <w:i/>
          <w:w w:val="105"/>
          <w:sz w:val="21"/>
        </w:rPr>
        <w:t xml:space="preserve">g </w:t>
      </w:r>
      <w:r>
        <w:rPr>
          <w:rFonts w:ascii="Symbol" w:hAnsi="Symbol" w:eastAsia="Symbol"/>
          <w:w w:val="105"/>
          <w:sz w:val="21"/>
        </w:rPr>
        <w:t></w:t>
      </w:r>
      <w:r>
        <w:rPr>
          <w:rFonts w:ascii="Times New Roman" w:hAnsi="Times New Roman" w:eastAsia="Times New Roman"/>
          <w:w w:val="105"/>
          <w:sz w:val="21"/>
        </w:rPr>
        <w:t xml:space="preserve"> 74 </w:t>
      </w:r>
      <w:r>
        <w:rPr>
          <w:w w:val="105"/>
          <w:sz w:val="21"/>
        </w:rPr>
        <w:t>，则这群小白兔一共有 74 只</w:t>
      </w:r>
      <w:r>
        <w:rPr>
          <w:b/>
          <w:w w:val="105"/>
          <w:sz w:val="21"/>
        </w:rPr>
        <w:t>.</w:t>
      </w:r>
    </w:p>
    <w:p>
      <w:pPr>
        <w:rPr>
          <w:sz w:val="21"/>
        </w:rPr>
        <w:sectPr>
          <w:type w:val="continuous"/>
          <w:pgSz w:w="11910" w:h="16840"/>
          <w:pgMar w:top="1280" w:right="1580" w:bottom="1540" w:left="1660" w:header="720" w:footer="720" w:gutter="0"/>
          <w:cols w:equalWidth="0" w:num="2">
            <w:col w:w="1601" w:space="40"/>
            <w:col w:w="7029"/>
          </w:cols>
        </w:sectPr>
      </w:pPr>
    </w:p>
    <w:p>
      <w:pPr>
        <w:pStyle w:val="3"/>
        <w:spacing w:before="8"/>
        <w:rPr>
          <w:b/>
          <w:sz w:val="15"/>
        </w:rPr>
      </w:pPr>
    </w:p>
    <w:p>
      <w:pPr>
        <w:pStyle w:val="9"/>
        <w:numPr>
          <w:ilvl w:val="0"/>
          <w:numId w:val="3"/>
        </w:numPr>
        <w:tabs>
          <w:tab w:val="left" w:pos="561"/>
        </w:tabs>
        <w:spacing w:before="71" w:line="244" w:lineRule="auto"/>
        <w:ind w:right="211"/>
        <w:jc w:val="both"/>
        <w:rPr>
          <w:sz w:val="21"/>
        </w:rPr>
      </w:pPr>
      <w:r>
        <w:rPr>
          <w:spacing w:val="-20"/>
          <w:sz w:val="21"/>
        </w:rPr>
        <w:t>使用韦恩图辅助分析，</w:t>
      </w:r>
      <w:r>
        <w:rPr>
          <w:spacing w:val="-20"/>
          <w:sz w:val="21"/>
        </w:rPr>
        <w:drawing>
          <wp:inline distT="0" distB="0" distL="0" distR="0">
            <wp:extent cx="19050" cy="12700"/>
            <wp:effectExtent l="0" t="0" r="0" b="0"/>
            <wp:docPr id="21" name="图片 2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0"/>
          <w:sz w:val="21"/>
        </w:rPr>
        <w:t xml:space="preserve">如图，所有条件都不符合的依然面向老师，符合一个条件的背向， </w:t>
      </w:r>
      <w:r>
        <w:rPr>
          <w:spacing w:val="-16"/>
          <w:sz w:val="21"/>
        </w:rPr>
        <w:t xml:space="preserve">符合两个条件的面向，符合三个条件的背向，图中 </w:t>
      </w:r>
      <w:r>
        <w:rPr>
          <w:sz w:val="21"/>
        </w:rPr>
        <w:t>1</w:t>
      </w:r>
      <w:r>
        <w:rPr>
          <w:spacing w:val="-14"/>
          <w:sz w:val="21"/>
        </w:rPr>
        <w:t xml:space="preserve"> 表示面向，</w:t>
      </w:r>
      <w:r>
        <w:rPr>
          <w:spacing w:val="-26"/>
          <w:sz w:val="21"/>
        </w:rPr>
        <w:t>0</w:t>
      </w:r>
      <w:r>
        <w:rPr>
          <w:spacing w:val="-7"/>
          <w:sz w:val="21"/>
        </w:rPr>
        <w:t xml:space="preserve"> 表示背向.在本题中， </w:t>
      </w:r>
      <w:r>
        <w:rPr>
          <w:rFonts w:ascii="Times New Roman" w:hAnsi="Times New Roman" w:eastAsia="Times New Roman"/>
          <w:i/>
          <w:spacing w:val="-39"/>
          <w:w w:val="107"/>
          <w:sz w:val="20"/>
        </w:rPr>
        <w:t>P</w:t>
      </w:r>
      <w:r>
        <w:rPr>
          <w:rFonts w:ascii="Times New Roman" w:hAnsi="Times New Roman" w:eastAsia="Times New Roman"/>
          <w:w w:val="103"/>
          <w:position w:val="-4"/>
          <w:sz w:val="12"/>
        </w:rPr>
        <w:t>0</w:t>
      </w:r>
      <w:r>
        <w:rPr>
          <w:rFonts w:ascii="Times New Roman" w:hAnsi="Times New Roman" w:eastAsia="Times New Roman"/>
          <w:spacing w:val="5"/>
          <w:position w:val="-4"/>
          <w:sz w:val="12"/>
        </w:rPr>
        <w:t xml:space="preserve">  </w:t>
      </w:r>
      <w:r>
        <w:rPr>
          <w:rFonts w:ascii="Symbol" w:hAnsi="Symbol" w:eastAsia="Symbol"/>
          <w:w w:val="107"/>
          <w:sz w:val="20"/>
        </w:rPr>
        <w:t></w:t>
      </w:r>
      <w:r>
        <w:rPr>
          <w:rFonts w:ascii="Times New Roman" w:hAnsi="Times New Roman" w:eastAsia="Times New Roman"/>
          <w:spacing w:val="-8"/>
          <w:sz w:val="20"/>
        </w:rPr>
        <w:t xml:space="preserve"> </w:t>
      </w:r>
      <w:r>
        <w:rPr>
          <w:rFonts w:ascii="Times New Roman" w:hAnsi="Times New Roman" w:eastAsia="Times New Roman"/>
          <w:spacing w:val="-4"/>
          <w:w w:val="107"/>
          <w:sz w:val="20"/>
        </w:rPr>
        <w:t>6</w:t>
      </w:r>
      <w:r>
        <w:rPr>
          <w:rFonts w:ascii="Times New Roman" w:hAnsi="Times New Roman" w:eastAsia="Times New Roman"/>
          <w:w w:val="107"/>
          <w:sz w:val="20"/>
        </w:rPr>
        <w:t>0</w:t>
      </w:r>
      <w:r>
        <w:rPr>
          <w:rFonts w:ascii="Times New Roman" w:hAnsi="Times New Roman" w:eastAsia="Times New Roman"/>
          <w:spacing w:val="-18"/>
          <w:sz w:val="20"/>
        </w:rPr>
        <w:t xml:space="preserve"> </w:t>
      </w:r>
      <w:r>
        <w:rPr>
          <w:sz w:val="21"/>
        </w:rPr>
        <w:t>，(</w:t>
      </w:r>
      <w:r>
        <w:rPr>
          <w:spacing w:val="-64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33"/>
          <w:w w:val="103"/>
          <w:sz w:val="20"/>
        </w:rPr>
        <w:t>P</w:t>
      </w:r>
      <w:r>
        <w:rPr>
          <w:rFonts w:ascii="Times New Roman" w:hAnsi="Times New Roman" w:eastAsia="Times New Roman"/>
          <w:w w:val="99"/>
          <w:position w:val="-4"/>
          <w:sz w:val="12"/>
        </w:rPr>
        <w:t>0</w:t>
      </w:r>
      <w:r>
        <w:rPr>
          <w:rFonts w:ascii="Times New Roman" w:hAnsi="Times New Roman" w:eastAsia="Times New Roman"/>
          <w:spacing w:val="12"/>
          <w:position w:val="-4"/>
          <w:sz w:val="12"/>
        </w:rPr>
        <w:t xml:space="preserve"> </w:t>
      </w:r>
      <w:r>
        <w:rPr>
          <w:spacing w:val="-3"/>
          <w:sz w:val="21"/>
        </w:rPr>
        <w:t>表示总数，下面的</w:t>
      </w:r>
      <w:r>
        <w:rPr>
          <w:spacing w:val="-64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51"/>
          <w:w w:val="107"/>
          <w:sz w:val="20"/>
        </w:rPr>
        <w:t>P</w:t>
      </w:r>
      <w:r>
        <w:rPr>
          <w:rFonts w:ascii="Times New Roman" w:hAnsi="Times New Roman" w:eastAsia="Times New Roman"/>
          <w:w w:val="103"/>
          <w:position w:val="-4"/>
          <w:sz w:val="12"/>
        </w:rPr>
        <w:t>1</w:t>
      </w:r>
      <w:r>
        <w:rPr>
          <w:rFonts w:ascii="Times New Roman" w:hAnsi="Times New Roman" w:eastAsia="Times New Roman"/>
          <w:spacing w:val="-19"/>
          <w:position w:val="-4"/>
          <w:sz w:val="12"/>
        </w:rPr>
        <w:t xml:space="preserve"> </w:t>
      </w:r>
      <w:r>
        <w:rPr>
          <w:rFonts w:ascii="Times New Roman" w:hAnsi="Times New Roman" w:eastAsia="Times New Roman"/>
          <w:w w:val="107"/>
          <w:sz w:val="20"/>
        </w:rPr>
        <w:t>,</w:t>
      </w:r>
      <w:r>
        <w:rPr>
          <w:rFonts w:ascii="Times New Roman" w:hAnsi="Times New Roman" w:eastAsia="Times New Roman"/>
          <w:spacing w:val="-22"/>
          <w:sz w:val="20"/>
        </w:rPr>
        <w:t xml:space="preserve"> </w:t>
      </w:r>
      <w:r>
        <w:rPr>
          <w:rFonts w:ascii="Times New Roman" w:hAnsi="Times New Roman" w:eastAsia="Times New Roman"/>
          <w:i/>
          <w:spacing w:val="-39"/>
          <w:w w:val="107"/>
          <w:sz w:val="20"/>
        </w:rPr>
        <w:t>P</w:t>
      </w:r>
      <w:r>
        <w:rPr>
          <w:rFonts w:ascii="Times New Roman" w:hAnsi="Times New Roman" w:eastAsia="Times New Roman"/>
          <w:w w:val="103"/>
          <w:position w:val="-4"/>
          <w:sz w:val="12"/>
        </w:rPr>
        <w:t>2</w:t>
      </w:r>
      <w:r>
        <w:rPr>
          <w:rFonts w:ascii="Times New Roman" w:hAnsi="Times New Roman" w:eastAsia="Times New Roman"/>
          <w:spacing w:val="-9"/>
          <w:position w:val="-4"/>
          <w:sz w:val="12"/>
        </w:rPr>
        <w:t xml:space="preserve"> </w:t>
      </w:r>
      <w:r>
        <w:rPr>
          <w:rFonts w:ascii="Times New Roman" w:hAnsi="Times New Roman" w:eastAsia="Times New Roman"/>
          <w:w w:val="107"/>
          <w:sz w:val="20"/>
        </w:rPr>
        <w:t>,</w:t>
      </w:r>
      <w:r>
        <w:rPr>
          <w:rFonts w:ascii="Times New Roman" w:hAnsi="Times New Roman" w:eastAsia="Times New Roman"/>
          <w:spacing w:val="-22"/>
          <w:sz w:val="20"/>
        </w:rPr>
        <w:t xml:space="preserve"> </w:t>
      </w:r>
      <w:r>
        <w:rPr>
          <w:rFonts w:ascii="Times New Roman" w:hAnsi="Times New Roman" w:eastAsia="Times New Roman"/>
          <w:i/>
          <w:spacing w:val="-42"/>
          <w:w w:val="107"/>
          <w:sz w:val="20"/>
        </w:rPr>
        <w:t>P</w:t>
      </w:r>
      <w:r>
        <w:rPr>
          <w:rFonts w:ascii="Times New Roman" w:hAnsi="Times New Roman" w:eastAsia="Times New Roman"/>
          <w:w w:val="103"/>
          <w:position w:val="-4"/>
          <w:sz w:val="12"/>
        </w:rPr>
        <w:t>3</w:t>
      </w:r>
      <w:r>
        <w:rPr>
          <w:rFonts w:ascii="Times New Roman" w:hAnsi="Times New Roman" w:eastAsia="Times New Roman"/>
          <w:spacing w:val="11"/>
          <w:position w:val="-4"/>
          <w:sz w:val="12"/>
        </w:rPr>
        <w:t xml:space="preserve"> </w:t>
      </w:r>
      <w:r>
        <w:rPr>
          <w:spacing w:val="-3"/>
          <w:sz w:val="21"/>
        </w:rPr>
        <w:t>分别表示算过</w:t>
      </w:r>
      <w:r>
        <w:rPr>
          <w:spacing w:val="-52"/>
          <w:sz w:val="21"/>
        </w:rPr>
        <w:t xml:space="preserve"> </w:t>
      </w:r>
      <w:r>
        <w:rPr>
          <w:sz w:val="21"/>
        </w:rPr>
        <w:t>1</w:t>
      </w:r>
      <w:r>
        <w:rPr>
          <w:spacing w:val="-55"/>
          <w:sz w:val="21"/>
        </w:rPr>
        <w:t xml:space="preserve"> </w:t>
      </w:r>
      <w:r>
        <w:rPr>
          <w:spacing w:val="-2"/>
          <w:sz w:val="21"/>
        </w:rPr>
        <w:t>次，</w:t>
      </w:r>
      <w:r>
        <w:rPr>
          <w:sz w:val="21"/>
        </w:rPr>
        <w:t>2</w:t>
      </w:r>
      <w:r>
        <w:rPr>
          <w:spacing w:val="-53"/>
          <w:sz w:val="21"/>
        </w:rPr>
        <w:t xml:space="preserve"> </w:t>
      </w:r>
      <w:r>
        <w:rPr>
          <w:spacing w:val="-3"/>
          <w:sz w:val="21"/>
        </w:rPr>
        <w:t>次</w:t>
      </w:r>
      <w:r>
        <w:rPr>
          <w:sz w:val="21"/>
        </w:rPr>
        <w:t>，3</w:t>
      </w:r>
      <w:r>
        <w:rPr>
          <w:spacing w:val="-54"/>
          <w:sz w:val="21"/>
        </w:rPr>
        <w:t xml:space="preserve"> </w:t>
      </w:r>
      <w:r>
        <w:rPr>
          <w:spacing w:val="-3"/>
          <w:sz w:val="21"/>
        </w:rPr>
        <w:t>次的.以后同.)</w:t>
      </w:r>
    </w:p>
    <w:p>
      <w:pPr>
        <w:pStyle w:val="3"/>
        <w:spacing w:before="43" w:line="203" w:lineRule="exact"/>
        <w:ind w:left="604"/>
      </w:pPr>
      <w:r>
        <mc:AlternateContent>
          <mc:Choice Requires="wps">
            <w:drawing>
              <wp:anchor distT="0" distB="0" distL="114300" distR="114300" simplePos="0" relativeHeight="251629568" behindDoc="0" locked="0" layoutInCell="1" allowOverlap="1">
                <wp:simplePos x="0" y="0"/>
                <wp:positionH relativeFrom="page">
                  <wp:posOffset>1734185</wp:posOffset>
                </wp:positionH>
                <wp:positionV relativeFrom="paragraph">
                  <wp:posOffset>204470</wp:posOffset>
                </wp:positionV>
                <wp:extent cx="143510" cy="0"/>
                <wp:effectExtent l="0" t="0" r="0" b="0"/>
                <wp:wrapTopAndBottom/>
                <wp:docPr id="38" name="直线 7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10" cy="0"/>
                        </a:xfrm>
                        <a:prstGeom prst="line">
                          <a:avLst/>
                        </a:prstGeom>
                        <a:ln w="62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2" o:spid="_x0000_s1026" o:spt="20" alt="学科网(www.zxxk.com)--教育资源门户，提供试卷、教案、课件、论文、素材及各类教学资源下载，还有大量而丰富的教学相关资讯！" style="position:absolute;left:0pt;margin-left:136.55pt;margin-top:16.1pt;height:0pt;width:11.3pt;mso-position-horizontal-relative:page;mso-wrap-distance-bottom:0pt;mso-wrap-distance-top:0pt;z-index:251629568;mso-width-relative:page;mso-height-relative:page;" filled="f" stroked="t" coordsize="21600,21600" o:gfxdata="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SzwFbtgAAAAJAQAADwAA&#10;AAAAAAABACAAAAAiAAAAZHJzL2Rvd25yZXYueG1sUEsBAhQAFAAAAAgAh07iQMjnMtWIAgAAQAQA&#10;AA4AAAAAAAAAAQAgAAAAJwEAAGRycy9lMm9Eb2MueG1sUEsFBgAAAAAGAAYAWQEAACEGAAAAAA==&#10;">
                <v:fill on="f" focussize="0,0"/>
                <v:stroke weight="0.492125984251969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0592" behindDoc="0" locked="0" layoutInCell="1" allowOverlap="1">
                <wp:simplePos x="0" y="0"/>
                <wp:positionH relativeFrom="page">
                  <wp:posOffset>2132965</wp:posOffset>
                </wp:positionH>
                <wp:positionV relativeFrom="paragraph">
                  <wp:posOffset>204470</wp:posOffset>
                </wp:positionV>
                <wp:extent cx="143510" cy="0"/>
                <wp:effectExtent l="0" t="0" r="0" b="0"/>
                <wp:wrapTopAndBottom/>
                <wp:docPr id="39" name="直线 73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10" cy="0"/>
                        </a:xfrm>
                        <a:prstGeom prst="line">
                          <a:avLst/>
                        </a:prstGeom>
                        <a:ln w="62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3" o:spid="_x0000_s1026" o:spt="20" alt="学科网(www.zxxk.com)--教育资源门户，提供试卷、教案、课件、论文、素材及各类教学资源下载，还有大量而丰富的教学相关资讯！" style="position:absolute;left:0pt;margin-left:167.95pt;margin-top:16.1pt;height:0pt;width:11.3pt;mso-position-horizontal-relative:page;mso-wrap-distance-bottom:0pt;mso-wrap-distance-top:0pt;z-index:251630592;mso-width-relative:page;mso-height-relative:page;" filled="f" stroked="t" coordsize="21600,21600" o:gfxdata="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g9IrE2AAAAAkBAAAPAAAA&#10;AAAAAAEAIAAAACIAAABkcnMvZG93bnJldi54bWxQSwECFAAUAAAACACHTuJAAbHPoYcCAABABAAA&#10;DgAAAAAAAAABACAAAAAnAQAAZHJzL2Uyb0RvYy54bWxQSwUGAAAAAAYABgBZAQAAIAYAAAAA&#10;">
                <v:fill on="f" focussize="0,0"/>
                <v:stroke weight="0.492125984251969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31616" behindDoc="0" locked="0" layoutInCell="1" allowOverlap="1">
                <wp:simplePos x="0" y="0"/>
                <wp:positionH relativeFrom="page">
                  <wp:posOffset>2531745</wp:posOffset>
                </wp:positionH>
                <wp:positionV relativeFrom="paragraph">
                  <wp:posOffset>204470</wp:posOffset>
                </wp:positionV>
                <wp:extent cx="143510" cy="0"/>
                <wp:effectExtent l="0" t="0" r="0" b="0"/>
                <wp:wrapTopAndBottom/>
                <wp:docPr id="40" name="直线 7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3510" cy="0"/>
                        </a:xfrm>
                        <a:prstGeom prst="line">
                          <a:avLst/>
                        </a:prstGeom>
                        <a:ln w="62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4" o:spid="_x0000_s1026" o:spt="20" alt="学科网(www.zxxk.com)--教育资源门户，提供试卷、教案、课件、论文、素材及各类教学资源下载，还有大量而丰富的教学相关资讯！" style="position:absolute;left:0pt;margin-left:199.35pt;margin-top:16.1pt;height:0pt;width:11.3pt;mso-position-horizontal-relative:page;mso-wrap-distance-bottom:0pt;mso-wrap-distance-top:0pt;z-index:251631616;mso-width-relative:page;mso-height-relative:page;" filled="f" stroked="t" coordsize="21600,21600" o:gfxdata="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">
                <v:fill on="f" focussize="0,0"/>
                <v:stroke weight="0.492125984251969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Times New Roman" w:hAnsi="Times New Roman" w:eastAsia="Times New Roman"/>
          <w:i/>
          <w:w w:val="105"/>
        </w:rPr>
        <w:t xml:space="preserve">P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w w:val="105"/>
        </w:rPr>
        <w:t xml:space="preserve"> </w:t>
      </w:r>
      <w:r>
        <w:rPr>
          <w:rFonts w:ascii="Symbol" w:hAnsi="Symbol" w:eastAsia="Symbol"/>
          <w:w w:val="105"/>
          <w:position w:val="12"/>
        </w:rPr>
        <w:t></w:t>
      </w:r>
      <w:r>
        <w:rPr>
          <w:rFonts w:ascii="Times New Roman" w:hAnsi="Times New Roman" w:eastAsia="Times New Roman"/>
          <w:w w:val="105"/>
          <w:position w:val="12"/>
        </w:rPr>
        <w:t xml:space="preserve"> </w:t>
      </w:r>
      <w:r>
        <w:rPr>
          <w:rFonts w:ascii="Times New Roman" w:hAnsi="Times New Roman" w:eastAsia="Times New Roman"/>
          <w:w w:val="105"/>
          <w:position w:val="13"/>
        </w:rPr>
        <w:t xml:space="preserve">60 </w:t>
      </w:r>
      <w:r>
        <w:rPr>
          <w:rFonts w:ascii="Symbol" w:hAnsi="Symbol" w:eastAsia="Symbol"/>
          <w:w w:val="105"/>
          <w:position w:val="12"/>
        </w:rPr>
        <w:t></w:t>
      </w:r>
      <w:r>
        <w:rPr>
          <w:rFonts w:ascii="Times New Roman" w:hAnsi="Times New Roman" w:eastAsia="Times New Roman"/>
          <w:w w:val="105"/>
          <w:position w:val="12"/>
        </w:rPr>
        <w:t xml:space="preserve"> </w:t>
      </w:r>
      <w:r>
        <w:rPr>
          <w:rFonts w:ascii="Symbol" w:hAnsi="Symbol" w:eastAsia="Symbol"/>
          <w:w w:val="105"/>
        </w:rPr>
        <w:t></w:t>
      </w:r>
      <w:r>
        <w:rPr>
          <w:rFonts w:ascii="Times New Roman" w:hAnsi="Times New Roman" w:eastAsia="Times New Roman"/>
          <w:w w:val="105"/>
        </w:rPr>
        <w:t xml:space="preserve"> </w:t>
      </w:r>
      <w:r>
        <w:rPr>
          <w:rFonts w:ascii="Symbol" w:hAnsi="Symbol" w:eastAsia="Symbol"/>
          <w:w w:val="105"/>
          <w:position w:val="12"/>
        </w:rPr>
        <w:t></w:t>
      </w:r>
      <w:r>
        <w:rPr>
          <w:rFonts w:ascii="Times New Roman" w:hAnsi="Times New Roman" w:eastAsia="Times New Roman"/>
          <w:w w:val="105"/>
          <w:position w:val="12"/>
        </w:rPr>
        <w:t xml:space="preserve"> </w:t>
      </w:r>
      <w:r>
        <w:rPr>
          <w:rFonts w:ascii="Times New Roman" w:hAnsi="Times New Roman" w:eastAsia="Times New Roman"/>
          <w:w w:val="105"/>
          <w:position w:val="13"/>
        </w:rPr>
        <w:t xml:space="preserve">60 </w:t>
      </w:r>
      <w:r>
        <w:rPr>
          <w:rFonts w:ascii="Symbol" w:hAnsi="Symbol" w:eastAsia="Symbol"/>
          <w:w w:val="105"/>
          <w:position w:val="12"/>
        </w:rPr>
        <w:t></w:t>
      </w:r>
      <w:r>
        <w:rPr>
          <w:rFonts w:ascii="Times New Roman" w:hAnsi="Times New Roman" w:eastAsia="Times New Roman"/>
          <w:w w:val="105"/>
          <w:position w:val="12"/>
        </w:rPr>
        <w:t xml:space="preserve"> </w:t>
      </w:r>
      <w:r>
        <w:rPr>
          <w:rFonts w:ascii="Symbol" w:hAnsi="Symbol" w:eastAsia="Symbol"/>
          <w:w w:val="105"/>
        </w:rPr>
        <w:t></w:t>
      </w:r>
      <w:r>
        <w:rPr>
          <w:rFonts w:ascii="Times New Roman" w:hAnsi="Times New Roman" w:eastAsia="Times New Roman"/>
          <w:w w:val="105"/>
        </w:rPr>
        <w:t xml:space="preserve"> </w:t>
      </w:r>
      <w:r>
        <w:rPr>
          <w:rFonts w:ascii="Symbol" w:hAnsi="Symbol" w:eastAsia="Symbol"/>
          <w:w w:val="105"/>
          <w:position w:val="12"/>
        </w:rPr>
        <w:t></w:t>
      </w:r>
      <w:r>
        <w:rPr>
          <w:rFonts w:ascii="Times New Roman" w:hAnsi="Times New Roman" w:eastAsia="Times New Roman"/>
          <w:w w:val="105"/>
          <w:position w:val="12"/>
        </w:rPr>
        <w:t xml:space="preserve"> </w:t>
      </w:r>
      <w:r>
        <w:rPr>
          <w:rFonts w:ascii="Times New Roman" w:hAnsi="Times New Roman" w:eastAsia="Times New Roman"/>
          <w:w w:val="105"/>
          <w:position w:val="13"/>
        </w:rPr>
        <w:t xml:space="preserve">60 </w:t>
      </w:r>
      <w:r>
        <w:rPr>
          <w:rFonts w:ascii="Symbol" w:hAnsi="Symbol" w:eastAsia="Symbol"/>
          <w:w w:val="105"/>
          <w:position w:val="12"/>
        </w:rPr>
        <w:t></w:t>
      </w:r>
      <w:r>
        <w:rPr>
          <w:rFonts w:ascii="Times New Roman" w:hAnsi="Times New Roman" w:eastAsia="Times New Roman"/>
          <w:w w:val="105"/>
          <w:position w:val="12"/>
        </w:rPr>
        <w:t xml:space="preserve">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w w:val="105"/>
        </w:rPr>
        <w:t xml:space="preserve"> 15 </w:t>
      </w:r>
      <w:r>
        <w:rPr>
          <w:rFonts w:ascii="Symbol" w:hAnsi="Symbol" w:eastAsia="Symbol"/>
          <w:w w:val="105"/>
        </w:rPr>
        <w:t></w:t>
      </w:r>
      <w:r>
        <w:rPr>
          <w:rFonts w:ascii="Times New Roman" w:hAnsi="Times New Roman" w:eastAsia="Times New Roman"/>
          <w:w w:val="105"/>
        </w:rPr>
        <w:t xml:space="preserve"> 12 </w:t>
      </w:r>
      <w:r>
        <w:rPr>
          <w:rFonts w:ascii="Symbol" w:hAnsi="Symbol" w:eastAsia="Symbol"/>
          <w:w w:val="105"/>
        </w:rPr>
        <w:t></w:t>
      </w:r>
      <w:r>
        <w:rPr>
          <w:rFonts w:ascii="Times New Roman" w:hAnsi="Times New Roman" w:eastAsia="Times New Roman"/>
          <w:w w:val="105"/>
        </w:rPr>
        <w:t xml:space="preserve"> 10 </w:t>
      </w:r>
      <w:r>
        <w:rPr>
          <w:rFonts w:ascii="Symbol" w:hAnsi="Symbol" w:eastAsia="Symbol"/>
          <w:w w:val="105"/>
        </w:rPr>
        <w:t></w:t>
      </w:r>
      <w:r>
        <w:rPr>
          <w:rFonts w:ascii="Times New Roman" w:hAnsi="Times New Roman" w:eastAsia="Times New Roman"/>
          <w:w w:val="105"/>
        </w:rPr>
        <w:t xml:space="preserve"> 37 </w:t>
      </w:r>
      <w:r>
        <w:rPr>
          <w:w w:val="105"/>
        </w:rPr>
        <w:t>，</w:t>
      </w:r>
    </w:p>
    <w:p>
      <w:pPr>
        <w:pStyle w:val="3"/>
        <w:tabs>
          <w:tab w:val="left" w:pos="978"/>
          <w:tab w:val="left" w:pos="1606"/>
          <w:tab w:val="left" w:pos="2234"/>
        </w:tabs>
        <w:spacing w:line="112" w:lineRule="auto"/>
        <w:ind w:left="686"/>
        <w:rPr>
          <w:rFonts w:ascii="Symbol" w:hAnsi="Symbol"/>
        </w:rPr>
      </w:pPr>
      <w:r>
        <w:rPr>
          <w:rFonts w:ascii="Times New Roman" w:hAnsi="Times New Roman"/>
          <w:w w:val="105"/>
          <w:position w:val="3"/>
          <w:sz w:val="12"/>
        </w:rPr>
        <w:t>1</w:t>
      </w:r>
      <w:r>
        <w:rPr>
          <w:rFonts w:ascii="Times New Roman" w:hAnsi="Times New Roman"/>
          <w:w w:val="105"/>
          <w:position w:val="3"/>
          <w:sz w:val="12"/>
        </w:rPr>
        <w:tab/>
      </w:r>
      <w:r>
        <w:rPr>
          <w:rFonts w:ascii="Symbol" w:hAnsi="Symbol"/>
          <w:spacing w:val="-42"/>
          <w:w w:val="105"/>
        </w:rPr>
        <w:t></w:t>
      </w:r>
      <w:r>
        <w:rPr>
          <w:rFonts w:ascii="Symbol" w:hAnsi="Symbol"/>
          <w:spacing w:val="-42"/>
          <w:w w:val="105"/>
          <w:position w:val="-10"/>
        </w:rPr>
        <w:t></w:t>
      </w:r>
      <w:r>
        <w:rPr>
          <w:rFonts w:ascii="Times New Roman" w:hAnsi="Times New Roman"/>
          <w:spacing w:val="-42"/>
          <w:w w:val="105"/>
          <w:position w:val="-10"/>
        </w:rPr>
        <w:t xml:space="preserve">    </w:t>
      </w:r>
      <w:r>
        <w:rPr>
          <w:rFonts w:ascii="Times New Roman" w:hAnsi="Times New Roman"/>
          <w:spacing w:val="-36"/>
          <w:w w:val="105"/>
          <w:position w:val="-10"/>
        </w:rPr>
        <w:t xml:space="preserve"> </w:t>
      </w:r>
      <w:r>
        <w:rPr>
          <w:rFonts w:ascii="Times New Roman" w:hAnsi="Times New Roman"/>
          <w:w w:val="105"/>
          <w:position w:val="-7"/>
        </w:rPr>
        <w:t>4</w:t>
      </w:r>
      <w:r>
        <w:rPr>
          <w:rFonts w:ascii="Times New Roman" w:hAnsi="Times New Roman"/>
          <w:spacing w:val="14"/>
          <w:w w:val="105"/>
          <w:position w:val="-7"/>
        </w:rPr>
        <w:t xml:space="preserve"> </w:t>
      </w:r>
      <w:r>
        <w:rPr>
          <w:rFonts w:ascii="Symbol" w:hAnsi="Symbol"/>
          <w:spacing w:val="-42"/>
          <w:w w:val="105"/>
        </w:rPr>
        <w:t></w:t>
      </w:r>
      <w:r>
        <w:rPr>
          <w:rFonts w:ascii="Symbol" w:hAnsi="Symbol"/>
          <w:spacing w:val="-42"/>
          <w:w w:val="105"/>
          <w:position w:val="-10"/>
        </w:rPr>
        <w:t></w:t>
      </w:r>
      <w:r>
        <w:rPr>
          <w:rFonts w:ascii="Times New Roman" w:hAnsi="Times New Roman"/>
          <w:spacing w:val="-42"/>
          <w:w w:val="105"/>
          <w:position w:val="-10"/>
        </w:rPr>
        <w:tab/>
      </w:r>
      <w:r>
        <w:rPr>
          <w:rFonts w:ascii="Symbol" w:hAnsi="Symbol"/>
          <w:spacing w:val="-42"/>
          <w:w w:val="105"/>
        </w:rPr>
        <w:t></w:t>
      </w:r>
      <w:r>
        <w:rPr>
          <w:rFonts w:ascii="Symbol" w:hAnsi="Symbol"/>
          <w:spacing w:val="-42"/>
          <w:w w:val="105"/>
          <w:position w:val="-10"/>
        </w:rPr>
        <w:t></w:t>
      </w:r>
      <w:r>
        <w:rPr>
          <w:rFonts w:ascii="Times New Roman" w:hAnsi="Times New Roman"/>
          <w:spacing w:val="-42"/>
          <w:w w:val="105"/>
          <w:position w:val="-10"/>
        </w:rPr>
        <w:t xml:space="preserve">    </w:t>
      </w:r>
      <w:r>
        <w:rPr>
          <w:rFonts w:ascii="Times New Roman" w:hAnsi="Times New Roman"/>
          <w:spacing w:val="-38"/>
          <w:w w:val="105"/>
          <w:position w:val="-10"/>
        </w:rPr>
        <w:t xml:space="preserve"> </w:t>
      </w:r>
      <w:r>
        <w:rPr>
          <w:rFonts w:ascii="Times New Roman" w:hAnsi="Times New Roman"/>
          <w:w w:val="105"/>
          <w:position w:val="-7"/>
        </w:rPr>
        <w:t>5</w:t>
      </w:r>
      <w:r>
        <w:rPr>
          <w:rFonts w:ascii="Times New Roman" w:hAnsi="Times New Roman"/>
          <w:spacing w:val="16"/>
          <w:w w:val="105"/>
          <w:position w:val="-7"/>
        </w:rPr>
        <w:t xml:space="preserve"> </w:t>
      </w:r>
      <w:r>
        <w:rPr>
          <w:rFonts w:ascii="Symbol" w:hAnsi="Symbol"/>
          <w:spacing w:val="-42"/>
          <w:w w:val="105"/>
        </w:rPr>
        <w:t></w:t>
      </w:r>
      <w:r>
        <w:rPr>
          <w:rFonts w:ascii="Symbol" w:hAnsi="Symbol"/>
          <w:spacing w:val="-42"/>
          <w:w w:val="105"/>
          <w:position w:val="-10"/>
        </w:rPr>
        <w:t></w:t>
      </w:r>
      <w:r>
        <w:rPr>
          <w:rFonts w:ascii="Times New Roman" w:hAnsi="Times New Roman"/>
          <w:spacing w:val="-42"/>
          <w:w w:val="105"/>
          <w:position w:val="-10"/>
        </w:rPr>
        <w:tab/>
      </w:r>
      <w:r>
        <w:rPr>
          <w:rFonts w:ascii="Symbol" w:hAnsi="Symbol"/>
          <w:spacing w:val="-42"/>
          <w:w w:val="105"/>
        </w:rPr>
        <w:t></w:t>
      </w:r>
      <w:r>
        <w:rPr>
          <w:rFonts w:ascii="Symbol" w:hAnsi="Symbol"/>
          <w:spacing w:val="-42"/>
          <w:w w:val="105"/>
          <w:position w:val="-10"/>
        </w:rPr>
        <w:t></w:t>
      </w:r>
      <w:r>
        <w:rPr>
          <w:rFonts w:ascii="Times New Roman" w:hAnsi="Times New Roman"/>
          <w:spacing w:val="-42"/>
          <w:w w:val="105"/>
          <w:position w:val="-10"/>
        </w:rPr>
        <w:t xml:space="preserve"> </w:t>
      </w:r>
      <w:r>
        <w:rPr>
          <w:rFonts w:ascii="Times New Roman" w:hAnsi="Times New Roman"/>
          <w:w w:val="105"/>
          <w:position w:val="-7"/>
        </w:rPr>
        <w:t>6</w:t>
      </w:r>
      <w:r>
        <w:rPr>
          <w:rFonts w:ascii="Times New Roman" w:hAnsi="Times New Roman"/>
          <w:spacing w:val="10"/>
          <w:w w:val="105"/>
          <w:position w:val="-7"/>
        </w:rPr>
        <w:t xml:space="preserve"> </w:t>
      </w:r>
      <w:r>
        <w:rPr>
          <w:rFonts w:ascii="Symbol" w:hAnsi="Symbol"/>
          <w:spacing w:val="-42"/>
          <w:w w:val="105"/>
        </w:rPr>
        <w:t></w:t>
      </w:r>
      <w:r>
        <w:rPr>
          <w:rFonts w:ascii="Symbol" w:hAnsi="Symbol"/>
          <w:spacing w:val="-42"/>
          <w:w w:val="105"/>
          <w:position w:val="-10"/>
        </w:rPr>
        <w:t></w:t>
      </w:r>
    </w:p>
    <w:p>
      <w:pPr>
        <w:spacing w:line="112" w:lineRule="auto"/>
        <w:rPr>
          <w:rFonts w:ascii="Symbol" w:hAnsi="Symbol"/>
        </w:rPr>
        <w:sectPr>
          <w:type w:val="continuous"/>
          <w:pgSz w:w="11910" w:h="16840"/>
          <w:pgMar w:top="1280" w:right="1580" w:bottom="1540" w:left="1660" w:header="720" w:footer="720" w:gutter="0"/>
          <w:cols w:space="720" w:num="1"/>
        </w:sectPr>
      </w:pPr>
    </w:p>
    <w:p>
      <w:pPr>
        <w:spacing w:before="70" w:line="204" w:lineRule="exact"/>
        <w:ind w:left="604"/>
        <w:rPr>
          <w:rFonts w:ascii="Times New Roman" w:hAnsi="Times New Roman"/>
          <w:sz w:val="21"/>
        </w:rPr>
      </w:pPr>
      <w:r>
        <w:rPr>
          <w:rFonts w:ascii="Times New Roman" w:hAnsi="Times New Roman"/>
          <w:i/>
          <w:w w:val="105"/>
          <w:position w:val="-11"/>
          <w:sz w:val="21"/>
        </w:rPr>
        <w:t xml:space="preserve">P </w:t>
      </w:r>
      <w:r>
        <w:rPr>
          <w:rFonts w:ascii="Symbol" w:hAnsi="Symbol"/>
          <w:w w:val="105"/>
          <w:position w:val="-11"/>
          <w:sz w:val="21"/>
        </w:rPr>
        <w:t></w:t>
      </w:r>
      <w:r>
        <w:rPr>
          <w:rFonts w:ascii="Times New Roman" w:hAnsi="Times New Roman"/>
          <w:w w:val="105"/>
          <w:position w:val="-11"/>
          <w:sz w:val="21"/>
        </w:rPr>
        <w:t xml:space="preserve"> </w:t>
      </w:r>
      <w:r>
        <w:rPr>
          <w:rFonts w:ascii="Symbol" w:hAnsi="Symbol"/>
          <w:w w:val="105"/>
          <w:sz w:val="21"/>
        </w:rPr>
        <w:t></w:t>
      </w:r>
      <w:r>
        <w:rPr>
          <w:rFonts w:ascii="Times New Roman" w:hAnsi="Times New Roman"/>
          <w:w w:val="105"/>
          <w:sz w:val="21"/>
        </w:rPr>
        <w:t xml:space="preserve"> </w:t>
      </w:r>
      <w:r>
        <w:rPr>
          <w:rFonts w:ascii="Times New Roman" w:hAnsi="Times New Roman"/>
          <w:w w:val="105"/>
          <w:position w:val="2"/>
          <w:sz w:val="21"/>
        </w:rPr>
        <w:t>60</w:t>
      </w:r>
    </w:p>
    <w:p>
      <w:pPr>
        <w:pStyle w:val="3"/>
        <w:spacing w:before="70" w:line="204" w:lineRule="exact"/>
        <w:ind w:left="67"/>
        <w:rPr>
          <w:rFonts w:ascii="Times New Roman" w:hAnsi="Times New Roman"/>
        </w:rPr>
      </w:pPr>
      <w:r>
        <w:br w:type="column"/>
      </w:r>
      <w:r>
        <w:rPr>
          <w:rFonts w:ascii="Symbol" w:hAnsi="Symbol"/>
          <w:w w:val="105"/>
        </w:rPr>
        <w:t></w:t>
      </w:r>
      <w:r>
        <w:rPr>
          <w:rFonts w:ascii="Times New Roman" w:hAnsi="Times New Roman"/>
          <w:w w:val="105"/>
        </w:rPr>
        <w:t xml:space="preserve"> </w:t>
      </w:r>
      <w:r>
        <w:rPr>
          <w:rFonts w:ascii="Symbol" w:hAnsi="Symbol"/>
          <w:w w:val="105"/>
          <w:position w:val="-11"/>
        </w:rPr>
        <w:t></w:t>
      </w:r>
      <w:r>
        <w:rPr>
          <w:rFonts w:ascii="Times New Roman" w:hAnsi="Times New Roman"/>
          <w:w w:val="105"/>
          <w:position w:val="-11"/>
        </w:rPr>
        <w:t xml:space="preserve"> </w:t>
      </w:r>
      <w:r>
        <w:rPr>
          <w:rFonts w:ascii="Symbol" w:hAnsi="Symbol"/>
          <w:w w:val="105"/>
        </w:rPr>
        <w:t></w:t>
      </w:r>
      <w:r>
        <w:rPr>
          <w:rFonts w:ascii="Times New Roman" w:hAnsi="Times New Roman"/>
          <w:w w:val="105"/>
        </w:rPr>
        <w:t xml:space="preserve"> </w:t>
      </w:r>
      <w:r>
        <w:rPr>
          <w:rFonts w:ascii="Times New Roman" w:hAnsi="Times New Roman"/>
          <w:w w:val="105"/>
          <w:position w:val="2"/>
        </w:rPr>
        <w:t>60</w:t>
      </w:r>
    </w:p>
    <w:p>
      <w:pPr>
        <w:pStyle w:val="3"/>
        <w:spacing w:before="70" w:line="204" w:lineRule="exact"/>
        <w:ind w:left="65"/>
        <w:rPr>
          <w:rFonts w:ascii="Times New Roman" w:hAnsi="Times New Roman"/>
        </w:rPr>
      </w:pPr>
      <w:r>
        <w:br w:type="column"/>
      </w:r>
      <w:r>
        <w:rPr>
          <w:rFonts w:ascii="Symbol" w:hAnsi="Symbol"/>
          <w:w w:val="105"/>
        </w:rPr>
        <w:t></w:t>
      </w:r>
      <w:r>
        <w:rPr>
          <w:rFonts w:ascii="Times New Roman" w:hAnsi="Times New Roman"/>
          <w:w w:val="105"/>
        </w:rPr>
        <w:t xml:space="preserve"> </w:t>
      </w:r>
      <w:r>
        <w:rPr>
          <w:rFonts w:ascii="Symbol" w:hAnsi="Symbol"/>
          <w:w w:val="105"/>
          <w:position w:val="-11"/>
        </w:rPr>
        <w:t></w:t>
      </w:r>
      <w:r>
        <w:rPr>
          <w:rFonts w:ascii="Times New Roman" w:hAnsi="Times New Roman"/>
          <w:w w:val="105"/>
          <w:position w:val="-11"/>
        </w:rPr>
        <w:t xml:space="preserve"> </w:t>
      </w:r>
      <w:r>
        <w:rPr>
          <w:rFonts w:ascii="Symbol" w:hAnsi="Symbol"/>
          <w:w w:val="105"/>
        </w:rPr>
        <w:t></w:t>
      </w:r>
      <w:r>
        <w:rPr>
          <w:rFonts w:ascii="Times New Roman" w:hAnsi="Times New Roman"/>
          <w:w w:val="105"/>
        </w:rPr>
        <w:t xml:space="preserve"> </w:t>
      </w:r>
      <w:r>
        <w:rPr>
          <w:rFonts w:ascii="Times New Roman" w:hAnsi="Times New Roman"/>
          <w:w w:val="105"/>
          <w:position w:val="2"/>
        </w:rPr>
        <w:t>60</w:t>
      </w:r>
    </w:p>
    <w:p>
      <w:pPr>
        <w:pStyle w:val="3"/>
        <w:spacing w:before="70" w:line="204" w:lineRule="exact"/>
        <w:ind w:left="65"/>
      </w:pPr>
      <w:r>
        <w:br w:type="column"/>
      </w:r>
      <w:r>
        <w:rPr>
          <w:rFonts w:ascii="Symbol" w:hAnsi="Symbol" w:eastAsia="Symbol"/>
          <w:position w:val="12"/>
        </w:rPr>
        <w:t></w:t>
      </w:r>
      <w:r>
        <w:rPr>
          <w:rFonts w:ascii="Times New Roman" w:hAnsi="Times New Roman" w:eastAsia="Times New Roman"/>
          <w:position w:val="12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3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 xml:space="preserve"> 2 </w:t>
      </w:r>
      <w:r>
        <w:rPr>
          <w:rFonts w:ascii="Symbol" w:hAnsi="Symbol" w:eastAsia="Symbol"/>
        </w:rPr>
        <w:t></w:t>
      </w:r>
      <w:r>
        <w:rPr>
          <w:rFonts w:ascii="Times New Roman" w:hAnsi="Times New Roman" w:eastAsia="Times New Roman"/>
        </w:rPr>
        <w:t xml:space="preserve"> 5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10 </w:t>
      </w:r>
      <w:r>
        <w:t>，(注：4，6 的最小公倍数为 12)</w:t>
      </w:r>
    </w:p>
    <w:p>
      <w:pPr>
        <w:spacing w:line="204" w:lineRule="exact"/>
        <w:sectPr>
          <w:type w:val="continuous"/>
          <w:pgSz w:w="11910" w:h="16840"/>
          <w:pgMar w:top="1280" w:right="1580" w:bottom="1540" w:left="1660" w:header="720" w:footer="720" w:gutter="0"/>
          <w:cols w:equalWidth="0" w:num="4">
            <w:col w:w="1406" w:space="40"/>
            <w:col w:w="761" w:space="39"/>
            <w:col w:w="759" w:space="39"/>
            <w:col w:w="5626"/>
          </w:cols>
        </w:sectPr>
      </w:pPr>
    </w:p>
    <w:p>
      <w:pPr>
        <w:pStyle w:val="3"/>
        <w:tabs>
          <w:tab w:val="left" w:pos="1003"/>
        </w:tabs>
        <w:ind w:left="700"/>
        <w:rPr>
          <w:rFonts w:ascii="Symbol" w:hAnsi="Symbol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2096" behindDoc="1" locked="0" layoutInCell="1" allowOverlap="1">
                <wp:simplePos x="0" y="0"/>
                <wp:positionH relativeFrom="page">
                  <wp:posOffset>1749425</wp:posOffset>
                </wp:positionH>
                <wp:positionV relativeFrom="paragraph">
                  <wp:posOffset>47625</wp:posOffset>
                </wp:positionV>
                <wp:extent cx="252730" cy="0"/>
                <wp:effectExtent l="0" t="0" r="0" b="0"/>
                <wp:wrapNone/>
                <wp:docPr id="81" name="直线 75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730" cy="0"/>
                        </a:xfrm>
                        <a:prstGeom prst="line">
                          <a:avLst/>
                        </a:prstGeom>
                        <a:ln w="624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5" o:spid="_x0000_s1026" o:spt="20" alt="学科网(www.zxxk.com)--教育资源门户，提供试卷、教案、课件、论文、素材及各类教学资源下载，还有大量而丰富的教学相关资讯！" style="position:absolute;left:0pt;margin-left:137.75pt;margin-top:3.75pt;height:0pt;width:19.9pt;mso-position-horizontal-relative:page;z-index:-251664384;mso-width-relative:page;mso-height-relative:page;" filled="f" stroked="t" coordsize="21600,21600" o:gfxdata="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DBBJEf1AAAAAcBAAAPAAAAAAAA&#10;AAEAIAAAACIAAABkcnMvZG93bnJldi54bWxQSwECFAAUAAAACACHTuJAU9lNkogCAABABAAADgAA&#10;AAAAAAABACAAAAAjAQAAZHJzL2Uyb0RvYy54bWxQSwUGAAAAAAYABgBZAQAAHQYAAAAA&#10;">
                <v:fill on="f" focussize="0,0"/>
                <v:stroke weight="0.49133858267716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3120" behindDoc="1" locked="0" layoutInCell="1" allowOverlap="1">
                <wp:simplePos x="0" y="0"/>
                <wp:positionH relativeFrom="page">
                  <wp:posOffset>2259330</wp:posOffset>
                </wp:positionH>
                <wp:positionV relativeFrom="paragraph">
                  <wp:posOffset>47625</wp:posOffset>
                </wp:positionV>
                <wp:extent cx="250825" cy="0"/>
                <wp:effectExtent l="0" t="0" r="0" b="0"/>
                <wp:wrapNone/>
                <wp:docPr id="82" name="直线 7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0825" cy="0"/>
                        </a:xfrm>
                        <a:prstGeom prst="line">
                          <a:avLst/>
                        </a:prstGeom>
                        <a:ln w="624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6" o:spid="_x0000_s1026" o:spt="20" alt="学科网(www.zxxk.com)--教育资源门户，提供试卷、教案、课件、论文、素材及各类教学资源下载，还有大量而丰富的教学相关资讯！" style="position:absolute;left:0pt;margin-left:177.9pt;margin-top:3.75pt;height:0pt;width:19.75pt;mso-position-horizontal-relative:page;z-index:-251663360;mso-width-relative:page;mso-height-relative:page;" filled="f" stroked="t" coordsize="21600,21600" o:gfxdata="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">
                <v:fill on="f" focussize="0,0"/>
                <v:stroke weight="0.49133858267716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  <w:w w:val="104"/>
          <w:position w:val="11"/>
          <w:sz w:val="12"/>
        </w:rPr>
        <w:t>2</w:t>
      </w:r>
      <w:r>
        <w:rPr>
          <w:rFonts w:ascii="Times New Roman" w:hAnsi="Times New Roman"/>
          <w:position w:val="11"/>
          <w:sz w:val="12"/>
        </w:rPr>
        <w:tab/>
      </w:r>
      <w:r>
        <w:rPr>
          <w:rFonts w:ascii="Symbol" w:hAnsi="Symbol"/>
          <w:spacing w:val="-84"/>
          <w:w w:val="103"/>
          <w:position w:val="8"/>
        </w:rPr>
        <w:t></w:t>
      </w:r>
      <w:r>
        <w:rPr>
          <w:rFonts w:ascii="Symbol" w:hAnsi="Symbol"/>
          <w:w w:val="103"/>
          <w:position w:val="-1"/>
        </w:rPr>
        <w:t></w:t>
      </w:r>
      <w:r>
        <w:rPr>
          <w:rFonts w:ascii="Times New Roman" w:hAnsi="Times New Roman"/>
          <w:spacing w:val="-30"/>
          <w:position w:val="-1"/>
        </w:rPr>
        <w:t xml:space="preserve"> </w:t>
      </w:r>
      <w:r>
        <w:rPr>
          <w:rFonts w:ascii="Times New Roman" w:hAnsi="Times New Roman"/>
          <w:w w:val="103"/>
        </w:rPr>
        <w:t>4</w:t>
      </w:r>
      <w:r>
        <w:rPr>
          <w:rFonts w:ascii="Times New Roman" w:hAnsi="Times New Roman"/>
          <w:spacing w:val="-29"/>
        </w:rPr>
        <w:t xml:space="preserve"> </w:t>
      </w:r>
      <w:r>
        <w:rPr>
          <w:rFonts w:ascii="Symbol" w:hAnsi="Symbol"/>
          <w:w w:val="103"/>
        </w:rPr>
        <w:t></w:t>
      </w:r>
      <w:r>
        <w:rPr>
          <w:rFonts w:ascii="Times New Roman" w:hAnsi="Times New Roman"/>
          <w:spacing w:val="-28"/>
        </w:rPr>
        <w:t xml:space="preserve"> </w:t>
      </w:r>
      <w:r>
        <w:rPr>
          <w:rFonts w:ascii="Times New Roman" w:hAnsi="Times New Roman"/>
          <w:spacing w:val="11"/>
          <w:w w:val="103"/>
        </w:rPr>
        <w:t>5</w:t>
      </w:r>
      <w:r>
        <w:rPr>
          <w:rFonts w:ascii="Symbol" w:hAnsi="Symbol"/>
          <w:spacing w:val="-91"/>
          <w:w w:val="103"/>
          <w:position w:val="8"/>
        </w:rPr>
        <w:t></w:t>
      </w:r>
      <w:r>
        <w:rPr>
          <w:rFonts w:ascii="Symbol" w:hAnsi="Symbol"/>
          <w:spacing w:val="-13"/>
          <w:w w:val="103"/>
          <w:position w:val="-1"/>
        </w:rPr>
        <w:t></w:t>
      </w:r>
    </w:p>
    <w:p>
      <w:pPr>
        <w:pStyle w:val="3"/>
        <w:ind w:left="169"/>
        <w:rPr>
          <w:rFonts w:ascii="Symbol" w:hAnsi="Symbol"/>
        </w:rPr>
      </w:pPr>
      <w:r>
        <w:br w:type="column"/>
      </w:r>
      <w:r>
        <w:rPr>
          <w:rFonts w:ascii="Symbol" w:hAnsi="Symbol"/>
          <w:spacing w:val="-84"/>
          <w:w w:val="103"/>
          <w:position w:val="8"/>
        </w:rPr>
        <w:t></w:t>
      </w:r>
      <w:r>
        <w:rPr>
          <w:rFonts w:ascii="Symbol" w:hAnsi="Symbol"/>
          <w:spacing w:val="16"/>
          <w:w w:val="103"/>
          <w:position w:val="-1"/>
        </w:rPr>
        <w:t></w:t>
      </w:r>
      <w:r>
        <w:rPr>
          <w:rFonts w:ascii="Times New Roman" w:hAnsi="Times New Roman"/>
          <w:w w:val="103"/>
        </w:rPr>
        <w:t>5</w:t>
      </w:r>
      <w:r>
        <w:rPr>
          <w:rFonts w:ascii="Times New Roman" w:hAnsi="Times New Roman"/>
          <w:spacing w:val="-32"/>
        </w:rPr>
        <w:t xml:space="preserve"> </w:t>
      </w:r>
      <w:r>
        <w:rPr>
          <w:rFonts w:ascii="Symbol" w:hAnsi="Symbol"/>
          <w:w w:val="103"/>
        </w:rPr>
        <w:t></w:t>
      </w:r>
      <w:r>
        <w:rPr>
          <w:rFonts w:ascii="Times New Roman" w:hAnsi="Times New Roman"/>
          <w:spacing w:val="-25"/>
        </w:rPr>
        <w:t xml:space="preserve"> </w:t>
      </w:r>
      <w:r>
        <w:rPr>
          <w:rFonts w:ascii="Times New Roman" w:hAnsi="Times New Roman"/>
          <w:w w:val="103"/>
        </w:rPr>
        <w:t>6</w:t>
      </w:r>
      <w:r>
        <w:rPr>
          <w:rFonts w:ascii="Times New Roman" w:hAnsi="Times New Roman"/>
          <w:spacing w:val="-31"/>
        </w:rPr>
        <w:t xml:space="preserve"> </w:t>
      </w:r>
      <w:r>
        <w:rPr>
          <w:rFonts w:ascii="Symbol" w:hAnsi="Symbol"/>
          <w:spacing w:val="-94"/>
          <w:w w:val="103"/>
          <w:position w:val="8"/>
        </w:rPr>
        <w:t></w:t>
      </w:r>
      <w:r>
        <w:rPr>
          <w:rFonts w:ascii="Symbol" w:hAnsi="Symbol"/>
          <w:spacing w:val="-19"/>
          <w:w w:val="103"/>
          <w:position w:val="-1"/>
        </w:rPr>
        <w:t></w:t>
      </w:r>
    </w:p>
    <w:p>
      <w:pPr>
        <w:pStyle w:val="3"/>
        <w:ind w:left="169"/>
        <w:rPr>
          <w:rFonts w:ascii="Symbol" w:hAnsi="Symbol"/>
        </w:rPr>
      </w:pPr>
      <w:r>
        <w:br w:type="column"/>
      </w:r>
      <w:r>
        <w:rPr>
          <w:rFonts w:ascii="Symbol" w:hAnsi="Symbol"/>
          <w:spacing w:val="-84"/>
          <w:w w:val="103"/>
          <w:position w:val="8"/>
        </w:rPr>
        <w:t></w:t>
      </w:r>
      <w:r>
        <w:rPr>
          <w:rFonts w:ascii="Symbol" w:hAnsi="Symbol"/>
          <w:spacing w:val="16"/>
          <w:w w:val="103"/>
          <w:position w:val="-1"/>
        </w:rPr>
        <w:t></w:t>
      </w:r>
      <w:r>
        <w:rPr>
          <w:rFonts w:ascii="Times New Roman" w:hAnsi="Times New Roman"/>
          <w:spacing w:val="17"/>
          <w:w w:val="103"/>
        </w:rPr>
        <w:t>3</w:t>
      </w:r>
      <w:r>
        <w:rPr>
          <w:rFonts w:ascii="Symbol" w:hAnsi="Symbol"/>
          <w:w w:val="103"/>
        </w:rPr>
        <w:t></w:t>
      </w:r>
      <w:r>
        <w:rPr>
          <w:rFonts w:ascii="Times New Roman" w:hAnsi="Times New Roman"/>
          <w:spacing w:val="-22"/>
        </w:rPr>
        <w:t xml:space="preserve"> </w:t>
      </w:r>
      <w:r>
        <w:rPr>
          <w:rFonts w:ascii="Times New Roman" w:hAnsi="Times New Roman"/>
          <w:w w:val="103"/>
        </w:rPr>
        <w:t>4</w:t>
      </w:r>
      <w:r>
        <w:rPr>
          <w:rFonts w:ascii="Times New Roman" w:hAnsi="Times New Roman"/>
          <w:spacing w:val="-32"/>
        </w:rPr>
        <w:t xml:space="preserve"> </w:t>
      </w:r>
      <w:r>
        <w:rPr>
          <w:rFonts w:ascii="Symbol" w:hAnsi="Symbol"/>
          <w:spacing w:val="-84"/>
          <w:w w:val="103"/>
          <w:position w:val="8"/>
        </w:rPr>
        <w:t></w:t>
      </w:r>
      <w:r>
        <w:rPr>
          <w:rFonts w:ascii="Symbol" w:hAnsi="Symbol"/>
          <w:w w:val="103"/>
          <w:position w:val="-1"/>
        </w:rPr>
        <w:t></w:t>
      </w:r>
    </w:p>
    <w:p>
      <w:pPr>
        <w:rPr>
          <w:rFonts w:ascii="Symbol" w:hAnsi="Symbol"/>
        </w:rPr>
        <w:sectPr>
          <w:type w:val="continuous"/>
          <w:pgSz w:w="11910" w:h="16840"/>
          <w:pgMar w:top="1280" w:right="1580" w:bottom="1540" w:left="1660" w:header="720" w:footer="720" w:gutter="0"/>
          <w:cols w:equalWidth="0" w:num="3">
            <w:col w:w="1596" w:space="40"/>
            <w:col w:w="759" w:space="39"/>
            <w:col w:w="6236"/>
          </w:cols>
        </w:sectPr>
      </w:pPr>
    </w:p>
    <w:p>
      <w:pPr>
        <w:tabs>
          <w:tab w:val="left" w:pos="1316"/>
        </w:tabs>
        <w:spacing w:before="55" w:line="204" w:lineRule="exact"/>
        <w:ind w:left="604"/>
        <w:rPr>
          <w:rFonts w:ascii="Times New Roman" w:hAnsi="Times New Roman"/>
          <w:sz w:val="21"/>
        </w:rPr>
      </w:pPr>
      <w:r>
        <mc:AlternateContent>
          <mc:Choice Requires="wps">
            <w:drawing>
              <wp:anchor distT="0" distB="0" distL="114300" distR="114300" simplePos="0" relativeHeight="251654144" behindDoc="1" locked="0" layoutInCell="1" allowOverlap="1">
                <wp:simplePos x="0" y="0"/>
                <wp:positionH relativeFrom="page">
                  <wp:posOffset>2766695</wp:posOffset>
                </wp:positionH>
                <wp:positionV relativeFrom="paragraph">
                  <wp:posOffset>-178435</wp:posOffset>
                </wp:positionV>
                <wp:extent cx="250190" cy="0"/>
                <wp:effectExtent l="0" t="0" r="0" b="0"/>
                <wp:wrapNone/>
                <wp:docPr id="83" name="直线 7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0190" cy="0"/>
                        </a:xfrm>
                        <a:prstGeom prst="line">
                          <a:avLst/>
                        </a:prstGeom>
                        <a:ln w="624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7" o:spid="_x0000_s1026" o:spt="20" alt="学科网(www.zxxk.com)--教育资源门户，提供试卷、教案、课件、论文、素材及各类教学资源下载，还有大量而丰富的教学相关资讯！" style="position:absolute;left:0pt;margin-left:217.85pt;margin-top:-14.05pt;height:0pt;width:19.7pt;mso-position-horizontal-relative:page;z-index:-251662336;mso-width-relative:page;mso-height-relative:page;" filled="f" stroked="t" coordsize="21600,21600" o:gfxdata="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B1zJdJ1wAAAAsBAAAPAAAA&#10;AAAAAAEAIAAAACIAAABkcnMvZG93bnJldi54bWxQSwECFAAUAAAACACHTuJA9NMr+ogCAABABAAA&#10;DgAAAAAAAAABACAAAAAmAQAAZHJzL2Uyb0RvYy54bWxQSwUGAAAAAAYABgBZAQAAIAYAAAAA&#10;">
                <v:fill on="f" focussize="0,0"/>
                <v:stroke weight="0.491338582677165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  <w:i/>
          <w:position w:val="-11"/>
          <w:sz w:val="21"/>
        </w:rPr>
        <w:t>P</w:t>
      </w:r>
      <w:r>
        <w:rPr>
          <w:rFonts w:ascii="Times New Roman" w:hAnsi="Times New Roman"/>
          <w:i/>
          <w:spacing w:val="39"/>
          <w:position w:val="-11"/>
          <w:sz w:val="21"/>
        </w:rPr>
        <w:t xml:space="preserve"> </w:t>
      </w:r>
      <w:r>
        <w:rPr>
          <w:rFonts w:ascii="Symbol" w:hAnsi="Symbol"/>
          <w:position w:val="-11"/>
          <w:sz w:val="21"/>
        </w:rPr>
        <w:t></w:t>
      </w:r>
      <w:r>
        <w:rPr>
          <w:rFonts w:ascii="Times New Roman" w:hAnsi="Times New Roman"/>
          <w:spacing w:val="-2"/>
          <w:position w:val="-11"/>
          <w:sz w:val="21"/>
        </w:rPr>
        <w:t xml:space="preserve"> </w:t>
      </w:r>
      <w:r>
        <w:rPr>
          <w:rFonts w:ascii="Symbol" w:hAnsi="Symbol"/>
          <w:sz w:val="21"/>
        </w:rPr>
        <w:t></w:t>
      </w:r>
      <w:r>
        <w:rPr>
          <w:rFonts w:ascii="Times New Roman" w:hAnsi="Times New Roman"/>
          <w:sz w:val="21"/>
        </w:rPr>
        <w:tab/>
      </w:r>
      <w:r>
        <w:rPr>
          <w:rFonts w:ascii="Times New Roman" w:hAnsi="Times New Roman"/>
          <w:spacing w:val="-13"/>
          <w:position w:val="2"/>
          <w:sz w:val="21"/>
        </w:rPr>
        <w:t>60</w:t>
      </w:r>
    </w:p>
    <w:p>
      <w:pPr>
        <w:pStyle w:val="3"/>
        <w:spacing w:before="55" w:line="203" w:lineRule="exact"/>
        <w:ind w:left="203"/>
        <w:rPr>
          <w:rFonts w:ascii="Times New Roman" w:hAnsi="Times New Roman"/>
        </w:rPr>
      </w:pPr>
      <w:r>
        <w:br w:type="column"/>
      </w:r>
      <w:r>
        <w:rPr>
          <w:rFonts w:ascii="Symbol" w:hAnsi="Symbol"/>
          <w:position w:val="12"/>
        </w:rPr>
        <w:t></w:t>
      </w:r>
      <w:r>
        <w:rPr>
          <w:rFonts w:ascii="Times New Roman" w:hAnsi="Times New Roman"/>
          <w:position w:val="12"/>
        </w:rPr>
        <w:t xml:space="preserve"> </w:t>
      </w:r>
      <w:r>
        <w:rPr>
          <w:rFonts w:ascii="Symbol" w:hAnsi="Symbol"/>
        </w:rPr>
        <w:t></w:t>
      </w:r>
      <w:r>
        <w:rPr>
          <w:rFonts w:ascii="Times New Roman" w:hAnsi="Times New Roman"/>
        </w:rPr>
        <w:t xml:space="preserve"> 1</w:t>
      </w:r>
    </w:p>
    <w:p>
      <w:pPr>
        <w:spacing w:line="203" w:lineRule="exact"/>
        <w:rPr>
          <w:rFonts w:ascii="Times New Roman" w:hAnsi="Times New Roman"/>
        </w:rPr>
        <w:sectPr>
          <w:type w:val="continuous"/>
          <w:pgSz w:w="11910" w:h="16840"/>
          <w:pgMar w:top="1280" w:right="1580" w:bottom="1540" w:left="1660" w:header="720" w:footer="720" w:gutter="0"/>
          <w:cols w:equalWidth="0" w:num="2">
            <w:col w:w="1527" w:space="40"/>
            <w:col w:w="7103"/>
          </w:cols>
        </w:sectPr>
      </w:pPr>
      <w:r>
        <w:rPr>
          <w:rFonts w:hint="eastAsia" w:ascii="Times New Roman" w:hAnsi="Times New Roman"/>
          <w:color w:val="FFFFFF"/>
          <w:sz w:val="4"/>
        </w:rPr>
        <w:t>[来源:学科网]</w:t>
      </w:r>
    </w:p>
    <w:p>
      <w:pPr>
        <w:pStyle w:val="3"/>
        <w:tabs>
          <w:tab w:val="left" w:pos="993"/>
        </w:tabs>
        <w:ind w:left="695"/>
        <w:rPr>
          <w:rFonts w:ascii="Symbol" w:hAnsi="Symbol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55168" behindDoc="1" locked="0" layoutInCell="1" allowOverlap="1">
                <wp:simplePos x="0" y="0"/>
                <wp:positionH relativeFrom="page">
                  <wp:posOffset>1743710</wp:posOffset>
                </wp:positionH>
                <wp:positionV relativeFrom="paragraph">
                  <wp:posOffset>47625</wp:posOffset>
                </wp:positionV>
                <wp:extent cx="422910" cy="0"/>
                <wp:effectExtent l="0" t="0" r="0" b="0"/>
                <wp:wrapNone/>
                <wp:docPr id="84" name="直线 7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2910" cy="0"/>
                        </a:xfrm>
                        <a:prstGeom prst="line">
                          <a:avLst/>
                        </a:prstGeom>
                        <a:ln w="62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78" o:spid="_x0000_s1026" o:spt="20" alt="学科网(www.zxxk.com)--教育资源门户，提供试卷、教案、课件、论文、素材及各类教学资源下载，还有大量而丰富的教学相关资讯！" style="position:absolute;left:0pt;margin-left:137.3pt;margin-top:3.75pt;height:0pt;width:33.3pt;mso-position-horizontal-relative:page;z-index:-251661312;mso-width-relative:page;mso-height-relative:page;" filled="f" stroked="t" coordsize="21600,21600" o:gfxdata="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">
                <v:fill on="f" focussize="0,0"/>
                <v:stroke weight="0.492125984251969pt"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Times New Roman" w:hAnsi="Times New Roman"/>
          <w:w w:val="103"/>
          <w:position w:val="11"/>
          <w:sz w:val="12"/>
        </w:rPr>
        <w:t>3</w:t>
      </w:r>
      <w:r>
        <w:rPr>
          <w:rFonts w:ascii="Times New Roman" w:hAnsi="Times New Roman"/>
          <w:position w:val="11"/>
          <w:sz w:val="12"/>
        </w:rPr>
        <w:tab/>
      </w:r>
      <w:r>
        <w:rPr>
          <w:rFonts w:ascii="Symbol" w:hAnsi="Symbol"/>
          <w:spacing w:val="-83"/>
          <w:w w:val="102"/>
          <w:position w:val="8"/>
        </w:rPr>
        <w:t></w:t>
      </w:r>
      <w:r>
        <w:rPr>
          <w:rFonts w:ascii="Symbol" w:hAnsi="Symbol"/>
          <w:spacing w:val="17"/>
          <w:w w:val="102"/>
          <w:position w:val="-1"/>
        </w:rPr>
        <w:t></w:t>
      </w:r>
      <w:r>
        <w:rPr>
          <w:rFonts w:ascii="Times New Roman" w:hAnsi="Times New Roman"/>
          <w:spacing w:val="17"/>
          <w:w w:val="102"/>
        </w:rPr>
        <w:t>3</w:t>
      </w:r>
      <w:r>
        <w:rPr>
          <w:rFonts w:ascii="Symbol" w:hAnsi="Symbol"/>
          <w:w w:val="102"/>
        </w:rPr>
        <w:t></w:t>
      </w:r>
      <w:r>
        <w:rPr>
          <w:rFonts w:ascii="Times New Roman" w:hAnsi="Times New Roman"/>
          <w:spacing w:val="-20"/>
        </w:rPr>
        <w:t xml:space="preserve"> </w:t>
      </w:r>
      <w:r>
        <w:rPr>
          <w:rFonts w:ascii="Times New Roman" w:hAnsi="Times New Roman"/>
          <w:w w:val="102"/>
        </w:rPr>
        <w:t>4</w:t>
      </w:r>
      <w:r>
        <w:rPr>
          <w:rFonts w:ascii="Times New Roman" w:hAnsi="Times New Roman"/>
          <w:spacing w:val="-29"/>
        </w:rPr>
        <w:t xml:space="preserve"> </w:t>
      </w:r>
      <w:r>
        <w:rPr>
          <w:rFonts w:ascii="Symbol" w:hAnsi="Symbol"/>
          <w:w w:val="102"/>
        </w:rPr>
        <w:t></w:t>
      </w:r>
      <w:r>
        <w:rPr>
          <w:rFonts w:ascii="Times New Roman" w:hAnsi="Times New Roman"/>
          <w:spacing w:val="-27"/>
        </w:rPr>
        <w:t xml:space="preserve"> </w:t>
      </w:r>
      <w:r>
        <w:rPr>
          <w:rFonts w:ascii="Times New Roman" w:hAnsi="Times New Roman"/>
          <w:w w:val="102"/>
        </w:rPr>
        <w:t>5</w:t>
      </w:r>
      <w:r>
        <w:rPr>
          <w:rFonts w:ascii="Times New Roman" w:hAnsi="Times New Roman"/>
          <w:spacing w:val="-34"/>
        </w:rPr>
        <w:t xml:space="preserve"> </w:t>
      </w:r>
      <w:r>
        <w:rPr>
          <w:rFonts w:ascii="Symbol" w:hAnsi="Symbol"/>
          <w:spacing w:val="-83"/>
          <w:w w:val="102"/>
          <w:position w:val="8"/>
        </w:rPr>
        <w:t></w:t>
      </w:r>
      <w:r>
        <w:rPr>
          <w:rFonts w:ascii="Symbol" w:hAnsi="Symbol"/>
          <w:w w:val="102"/>
          <w:position w:val="-1"/>
        </w:rPr>
        <w:t></w:t>
      </w:r>
    </w:p>
    <w:p>
      <w:pPr>
        <w:spacing w:before="34" w:line="266" w:lineRule="auto"/>
        <w:ind w:left="560" w:right="1034"/>
        <w:rPr>
          <w:sz w:val="21"/>
        </w:rPr>
      </w:pPr>
      <w:r>
        <w:rPr>
          <w:spacing w:val="-3"/>
          <w:sz w:val="21"/>
        </w:rPr>
        <w:t>但本题中面向老师的分两部分，外围的</w:t>
      </w:r>
      <w:r>
        <w:rPr>
          <w:spacing w:val="-65"/>
          <w:sz w:val="21"/>
        </w:rPr>
        <w:t xml:space="preserve"> </w:t>
      </w:r>
      <w:r>
        <w:rPr>
          <w:rFonts w:ascii="Times New Roman" w:hAnsi="Times New Roman" w:eastAsia="Times New Roman"/>
          <w:i/>
          <w:spacing w:val="-43"/>
          <w:w w:val="111"/>
          <w:sz w:val="20"/>
        </w:rPr>
        <w:t>P</w:t>
      </w:r>
      <w:r>
        <w:rPr>
          <w:rFonts w:ascii="Times New Roman" w:hAnsi="Times New Roman" w:eastAsia="Times New Roman"/>
          <w:w w:val="106"/>
          <w:position w:val="-4"/>
          <w:sz w:val="12"/>
        </w:rPr>
        <w:t>0</w:t>
      </w:r>
      <w:r>
        <w:rPr>
          <w:rFonts w:ascii="Times New Roman" w:hAnsi="Times New Roman" w:eastAsia="Times New Roman"/>
          <w:spacing w:val="1"/>
          <w:position w:val="-4"/>
          <w:sz w:val="12"/>
        </w:rPr>
        <w:t xml:space="preserve">  </w:t>
      </w:r>
      <w:r>
        <w:rPr>
          <w:rFonts w:ascii="Symbol" w:hAnsi="Symbol" w:eastAsia="Symbol"/>
          <w:w w:val="111"/>
          <w:sz w:val="20"/>
        </w:rPr>
        <w:t></w:t>
      </w:r>
      <w:r>
        <w:rPr>
          <w:rFonts w:ascii="Times New Roman" w:hAnsi="Times New Roman" w:eastAsia="Times New Roman"/>
          <w:spacing w:val="-9"/>
          <w:sz w:val="20"/>
        </w:rPr>
        <w:t xml:space="preserve"> </w:t>
      </w:r>
      <w:r>
        <w:rPr>
          <w:rFonts w:ascii="Times New Roman" w:hAnsi="Times New Roman" w:eastAsia="Times New Roman"/>
          <w:i/>
          <w:spacing w:val="-54"/>
          <w:w w:val="111"/>
          <w:sz w:val="20"/>
        </w:rPr>
        <w:t>P</w:t>
      </w:r>
      <w:r>
        <w:rPr>
          <w:rFonts w:ascii="Times New Roman" w:hAnsi="Times New Roman" w:eastAsia="Times New Roman"/>
          <w:w w:val="106"/>
          <w:position w:val="-4"/>
          <w:sz w:val="12"/>
        </w:rPr>
        <w:t>1</w:t>
      </w:r>
      <w:r>
        <w:rPr>
          <w:rFonts w:ascii="Times New Roman" w:hAnsi="Times New Roman" w:eastAsia="Times New Roman"/>
          <w:spacing w:val="-4"/>
          <w:position w:val="-4"/>
          <w:sz w:val="12"/>
        </w:rPr>
        <w:t xml:space="preserve">  </w:t>
      </w:r>
      <w:r>
        <w:rPr>
          <w:rFonts w:ascii="Symbol" w:hAnsi="Symbol" w:eastAsia="Symbol"/>
          <w:w w:val="111"/>
          <w:sz w:val="20"/>
        </w:rPr>
        <w:t></w:t>
      </w:r>
      <w:r>
        <w:rPr>
          <w:rFonts w:ascii="Times New Roman" w:hAnsi="Times New Roman" w:eastAsia="Times New Roman"/>
          <w:spacing w:val="-6"/>
          <w:sz w:val="20"/>
        </w:rPr>
        <w:t xml:space="preserve"> </w:t>
      </w:r>
      <w:r>
        <w:rPr>
          <w:rFonts w:ascii="Times New Roman" w:hAnsi="Times New Roman" w:eastAsia="Times New Roman"/>
          <w:i/>
          <w:spacing w:val="-41"/>
          <w:w w:val="111"/>
          <w:sz w:val="20"/>
        </w:rPr>
        <w:t>P</w:t>
      </w:r>
      <w:r>
        <w:rPr>
          <w:rFonts w:ascii="Times New Roman" w:hAnsi="Times New Roman" w:eastAsia="Times New Roman"/>
          <w:w w:val="106"/>
          <w:position w:val="-4"/>
          <w:sz w:val="12"/>
        </w:rPr>
        <w:t>2</w:t>
      </w:r>
      <w:r>
        <w:rPr>
          <w:rFonts w:ascii="Times New Roman" w:hAnsi="Times New Roman" w:eastAsia="Times New Roman"/>
          <w:spacing w:val="1"/>
          <w:position w:val="-4"/>
          <w:sz w:val="12"/>
        </w:rPr>
        <w:t xml:space="preserve">  </w:t>
      </w:r>
      <w:r>
        <w:rPr>
          <w:rFonts w:ascii="Symbol" w:hAnsi="Symbol" w:eastAsia="Symbol"/>
          <w:w w:val="111"/>
          <w:sz w:val="20"/>
        </w:rPr>
        <w:t></w:t>
      </w:r>
      <w:r>
        <w:rPr>
          <w:rFonts w:ascii="Times New Roman" w:hAnsi="Times New Roman" w:eastAsia="Times New Roman"/>
          <w:spacing w:val="-10"/>
          <w:sz w:val="20"/>
        </w:rPr>
        <w:t xml:space="preserve"> </w:t>
      </w:r>
      <w:r>
        <w:rPr>
          <w:rFonts w:ascii="Times New Roman" w:hAnsi="Times New Roman" w:eastAsia="Times New Roman"/>
          <w:i/>
          <w:spacing w:val="-44"/>
          <w:w w:val="111"/>
          <w:sz w:val="20"/>
        </w:rPr>
        <w:t>P</w:t>
      </w:r>
      <w:r>
        <w:rPr>
          <w:rFonts w:ascii="Times New Roman" w:hAnsi="Times New Roman" w:eastAsia="Times New Roman"/>
          <w:w w:val="106"/>
          <w:position w:val="-4"/>
          <w:sz w:val="12"/>
        </w:rPr>
        <w:t>3</w:t>
      </w:r>
      <w:r>
        <w:rPr>
          <w:rFonts w:ascii="Times New Roman" w:hAnsi="Times New Roman" w:eastAsia="Times New Roman"/>
          <w:spacing w:val="3"/>
          <w:position w:val="-4"/>
          <w:sz w:val="12"/>
        </w:rPr>
        <w:t xml:space="preserve">  </w:t>
      </w:r>
      <w:r>
        <w:rPr>
          <w:rFonts w:ascii="Symbol" w:hAnsi="Symbol" w:eastAsia="Symbol"/>
          <w:w w:val="111"/>
          <w:sz w:val="20"/>
        </w:rPr>
        <w:t></w:t>
      </w:r>
      <w:r>
        <w:rPr>
          <w:rFonts w:ascii="Times New Roman" w:hAnsi="Times New Roman" w:eastAsia="Times New Roman"/>
          <w:spacing w:val="-10"/>
          <w:sz w:val="20"/>
        </w:rPr>
        <w:t xml:space="preserve"> </w:t>
      </w:r>
      <w:r>
        <w:rPr>
          <w:rFonts w:ascii="Times New Roman" w:hAnsi="Times New Roman" w:eastAsia="Times New Roman"/>
          <w:spacing w:val="-6"/>
          <w:w w:val="111"/>
          <w:sz w:val="20"/>
        </w:rPr>
        <w:t>6</w:t>
      </w:r>
      <w:r>
        <w:rPr>
          <w:rFonts w:ascii="Times New Roman" w:hAnsi="Times New Roman" w:eastAsia="Times New Roman"/>
          <w:w w:val="111"/>
          <w:sz w:val="20"/>
        </w:rPr>
        <w:t>0</w:t>
      </w:r>
      <w:r>
        <w:rPr>
          <w:rFonts w:ascii="Times New Roman" w:hAnsi="Times New Roman" w:eastAsia="Times New Roman"/>
          <w:spacing w:val="-18"/>
          <w:sz w:val="20"/>
        </w:rPr>
        <w:t xml:space="preserve"> </w:t>
      </w:r>
      <w:r>
        <w:rPr>
          <w:rFonts w:ascii="Symbol" w:hAnsi="Symbol" w:eastAsia="Symbol"/>
          <w:w w:val="111"/>
          <w:sz w:val="20"/>
        </w:rPr>
        <w:t></w:t>
      </w:r>
      <w:r>
        <w:rPr>
          <w:rFonts w:ascii="Times New Roman" w:hAnsi="Times New Roman" w:eastAsia="Times New Roman"/>
          <w:spacing w:val="-20"/>
          <w:sz w:val="20"/>
        </w:rPr>
        <w:t xml:space="preserve"> </w:t>
      </w:r>
      <w:r>
        <w:rPr>
          <w:rFonts w:ascii="Times New Roman" w:hAnsi="Times New Roman" w:eastAsia="Times New Roman"/>
          <w:spacing w:val="-6"/>
          <w:w w:val="111"/>
          <w:sz w:val="20"/>
        </w:rPr>
        <w:t>3</w:t>
      </w:r>
      <w:r>
        <w:rPr>
          <w:rFonts w:ascii="Times New Roman" w:hAnsi="Times New Roman" w:eastAsia="Times New Roman"/>
          <w:w w:val="111"/>
          <w:sz w:val="20"/>
        </w:rPr>
        <w:t>7</w:t>
      </w:r>
      <w:r>
        <w:rPr>
          <w:rFonts w:ascii="Times New Roman" w:hAnsi="Times New Roman" w:eastAsia="Times New Roman"/>
          <w:spacing w:val="-15"/>
          <w:sz w:val="20"/>
        </w:rPr>
        <w:t xml:space="preserve"> </w:t>
      </w:r>
      <w:r>
        <w:rPr>
          <w:rFonts w:ascii="Symbol" w:hAnsi="Symbol" w:eastAsia="Symbol"/>
          <w:spacing w:val="16"/>
          <w:w w:val="111"/>
          <w:sz w:val="20"/>
        </w:rPr>
        <w:t></w:t>
      </w:r>
      <w:r>
        <w:rPr>
          <w:rFonts w:ascii="Times New Roman" w:hAnsi="Times New Roman" w:eastAsia="Times New Roman"/>
          <w:spacing w:val="-6"/>
          <w:w w:val="111"/>
          <w:sz w:val="20"/>
        </w:rPr>
        <w:t>1</w:t>
      </w:r>
      <w:r>
        <w:rPr>
          <w:rFonts w:ascii="Times New Roman" w:hAnsi="Times New Roman" w:eastAsia="Times New Roman"/>
          <w:w w:val="111"/>
          <w:sz w:val="20"/>
        </w:rPr>
        <w:t>0</w:t>
      </w:r>
      <w:r>
        <w:rPr>
          <w:rFonts w:ascii="Times New Roman" w:hAnsi="Times New Roman" w:eastAsia="Times New Roman"/>
          <w:spacing w:val="-19"/>
          <w:sz w:val="20"/>
        </w:rPr>
        <w:t xml:space="preserve"> </w:t>
      </w:r>
      <w:r>
        <w:rPr>
          <w:rFonts w:ascii="Symbol" w:hAnsi="Symbol" w:eastAsia="Symbol"/>
          <w:spacing w:val="14"/>
          <w:w w:val="111"/>
          <w:sz w:val="20"/>
        </w:rPr>
        <w:t></w:t>
      </w:r>
      <w:r>
        <w:rPr>
          <w:rFonts w:ascii="Times New Roman" w:hAnsi="Times New Roman" w:eastAsia="Times New Roman"/>
          <w:w w:val="111"/>
          <w:sz w:val="20"/>
        </w:rPr>
        <w:t>1</w:t>
      </w:r>
      <w:r>
        <w:rPr>
          <w:rFonts w:ascii="Times New Roman" w:hAnsi="Times New Roman" w:eastAsia="Times New Roman"/>
          <w:spacing w:val="-28"/>
          <w:sz w:val="20"/>
        </w:rPr>
        <w:t xml:space="preserve"> </w:t>
      </w:r>
      <w:r>
        <w:rPr>
          <w:rFonts w:ascii="Symbol" w:hAnsi="Symbol" w:eastAsia="Symbol"/>
          <w:w w:val="111"/>
          <w:sz w:val="20"/>
        </w:rPr>
        <w:t></w:t>
      </w:r>
      <w:r>
        <w:rPr>
          <w:rFonts w:ascii="Times New Roman" w:hAnsi="Times New Roman" w:eastAsia="Times New Roman"/>
          <w:spacing w:val="-12"/>
          <w:sz w:val="20"/>
        </w:rPr>
        <w:t xml:space="preserve"> </w:t>
      </w:r>
      <w:r>
        <w:rPr>
          <w:rFonts w:ascii="Times New Roman" w:hAnsi="Times New Roman" w:eastAsia="Times New Roman"/>
          <w:spacing w:val="-6"/>
          <w:w w:val="111"/>
          <w:sz w:val="20"/>
        </w:rPr>
        <w:t>3</w:t>
      </w:r>
      <w:r>
        <w:rPr>
          <w:rFonts w:ascii="Times New Roman" w:hAnsi="Times New Roman" w:eastAsia="Times New Roman"/>
          <w:w w:val="111"/>
          <w:sz w:val="20"/>
        </w:rPr>
        <w:t>2</w:t>
      </w:r>
      <w:r>
        <w:rPr>
          <w:rFonts w:ascii="Times New Roman" w:hAnsi="Times New Roman" w:eastAsia="Times New Roman"/>
          <w:spacing w:val="-15"/>
          <w:sz w:val="20"/>
        </w:rPr>
        <w:t xml:space="preserve"> </w:t>
      </w:r>
      <w:r>
        <w:rPr>
          <w:sz w:val="21"/>
        </w:rPr>
        <w:t>，</w:t>
      </w:r>
      <w:r>
        <w:rPr>
          <w:spacing w:val="-19"/>
          <w:w w:val="110"/>
          <w:sz w:val="21"/>
        </w:rPr>
        <w:t xml:space="preserve">内部的 </w:t>
      </w:r>
      <w:r>
        <w:rPr>
          <w:rFonts w:ascii="Times New Roman" w:hAnsi="Times New Roman" w:eastAsia="Times New Roman"/>
          <w:i/>
          <w:spacing w:val="-20"/>
          <w:w w:val="110"/>
          <w:sz w:val="20"/>
        </w:rPr>
        <w:t>P</w:t>
      </w:r>
      <w:r>
        <w:rPr>
          <w:rFonts w:ascii="Times New Roman" w:hAnsi="Times New Roman" w:eastAsia="Times New Roman"/>
          <w:spacing w:val="-20"/>
          <w:w w:val="110"/>
          <w:position w:val="-4"/>
          <w:sz w:val="12"/>
        </w:rPr>
        <w:t>2</w:t>
      </w:r>
      <w:r>
        <w:rPr>
          <w:rFonts w:ascii="Times New Roman" w:hAnsi="Times New Roman" w:eastAsia="Times New Roman"/>
          <w:spacing w:val="-11"/>
          <w:w w:val="110"/>
          <w:position w:val="-4"/>
          <w:sz w:val="12"/>
        </w:rPr>
        <w:t xml:space="preserve"> </w:t>
      </w:r>
      <w:r>
        <w:rPr>
          <w:rFonts w:ascii="Symbol" w:hAnsi="Symbol" w:eastAsia="Symbol"/>
          <w:w w:val="110"/>
          <w:sz w:val="20"/>
        </w:rPr>
        <w:t></w:t>
      </w:r>
      <w:r>
        <w:rPr>
          <w:rFonts w:ascii="Times New Roman" w:hAnsi="Times New Roman" w:eastAsia="Times New Roman"/>
          <w:spacing w:val="-26"/>
          <w:w w:val="110"/>
          <w:sz w:val="20"/>
        </w:rPr>
        <w:t xml:space="preserve"> </w:t>
      </w:r>
      <w:r>
        <w:rPr>
          <w:rFonts w:ascii="Times New Roman" w:hAnsi="Times New Roman" w:eastAsia="Times New Roman"/>
          <w:spacing w:val="-16"/>
          <w:w w:val="110"/>
          <w:sz w:val="20"/>
        </w:rPr>
        <w:t>3</w:t>
      </w:r>
      <w:r>
        <w:rPr>
          <w:rFonts w:ascii="Times New Roman" w:hAnsi="Times New Roman" w:eastAsia="Times New Roman"/>
          <w:i/>
          <w:spacing w:val="-16"/>
          <w:w w:val="110"/>
          <w:sz w:val="20"/>
        </w:rPr>
        <w:t>P</w:t>
      </w:r>
      <w:r>
        <w:rPr>
          <w:rFonts w:ascii="Times New Roman" w:hAnsi="Times New Roman" w:eastAsia="Times New Roman"/>
          <w:spacing w:val="-16"/>
          <w:w w:val="110"/>
          <w:position w:val="-4"/>
          <w:sz w:val="12"/>
        </w:rPr>
        <w:t>3</w:t>
      </w:r>
      <w:r>
        <w:rPr>
          <w:rFonts w:ascii="Times New Roman" w:hAnsi="Times New Roman" w:eastAsia="Times New Roman"/>
          <w:spacing w:val="-2"/>
          <w:w w:val="110"/>
          <w:position w:val="-4"/>
          <w:sz w:val="12"/>
        </w:rPr>
        <w:t xml:space="preserve"> </w:t>
      </w:r>
      <w:r>
        <w:rPr>
          <w:rFonts w:ascii="Symbol" w:hAnsi="Symbol" w:eastAsia="Symbol"/>
          <w:w w:val="110"/>
          <w:sz w:val="20"/>
        </w:rPr>
        <w:t></w:t>
      </w:r>
      <w:r>
        <w:rPr>
          <w:rFonts w:ascii="Times New Roman" w:hAnsi="Times New Roman" w:eastAsia="Times New Roman"/>
          <w:spacing w:val="-35"/>
          <w:w w:val="110"/>
          <w:sz w:val="20"/>
        </w:rPr>
        <w:t xml:space="preserve"> </w:t>
      </w:r>
      <w:r>
        <w:rPr>
          <w:rFonts w:ascii="Times New Roman" w:hAnsi="Times New Roman" w:eastAsia="Times New Roman"/>
          <w:spacing w:val="-3"/>
          <w:w w:val="110"/>
          <w:sz w:val="20"/>
        </w:rPr>
        <w:t>10</w:t>
      </w:r>
      <w:r>
        <w:rPr>
          <w:rFonts w:ascii="Times New Roman" w:hAnsi="Times New Roman" w:eastAsia="Times New Roman"/>
          <w:spacing w:val="-23"/>
          <w:w w:val="110"/>
          <w:sz w:val="20"/>
        </w:rPr>
        <w:t xml:space="preserve"> </w:t>
      </w:r>
      <w:r>
        <w:rPr>
          <w:rFonts w:ascii="Symbol" w:hAnsi="Symbol" w:eastAsia="Symbol"/>
          <w:w w:val="110"/>
          <w:sz w:val="20"/>
        </w:rPr>
        <w:t></w:t>
      </w:r>
      <w:r>
        <w:rPr>
          <w:rFonts w:ascii="Times New Roman" w:hAnsi="Times New Roman" w:eastAsia="Times New Roman"/>
          <w:spacing w:val="-26"/>
          <w:w w:val="110"/>
          <w:sz w:val="20"/>
        </w:rPr>
        <w:t xml:space="preserve"> </w:t>
      </w:r>
      <w:r>
        <w:rPr>
          <w:rFonts w:ascii="Times New Roman" w:hAnsi="Times New Roman" w:eastAsia="Times New Roman"/>
          <w:spacing w:val="6"/>
          <w:w w:val="110"/>
          <w:sz w:val="20"/>
        </w:rPr>
        <w:t>3</w:t>
      </w:r>
      <w:r>
        <w:rPr>
          <w:rFonts w:ascii="Symbol" w:hAnsi="Symbol" w:eastAsia="Symbol"/>
          <w:spacing w:val="6"/>
          <w:w w:val="110"/>
          <w:sz w:val="20"/>
        </w:rPr>
        <w:t></w:t>
      </w:r>
      <w:r>
        <w:rPr>
          <w:rFonts w:ascii="Times New Roman" w:hAnsi="Times New Roman" w:eastAsia="Times New Roman"/>
          <w:spacing w:val="6"/>
          <w:w w:val="110"/>
          <w:sz w:val="20"/>
        </w:rPr>
        <w:t>1</w:t>
      </w:r>
      <w:r>
        <w:rPr>
          <w:rFonts w:ascii="Times New Roman" w:hAnsi="Times New Roman" w:eastAsia="Times New Roman"/>
          <w:spacing w:val="-32"/>
          <w:w w:val="110"/>
          <w:sz w:val="20"/>
        </w:rPr>
        <w:t xml:space="preserve"> </w:t>
      </w:r>
      <w:r>
        <w:rPr>
          <w:rFonts w:ascii="Symbol" w:hAnsi="Symbol" w:eastAsia="Symbol"/>
          <w:w w:val="110"/>
          <w:sz w:val="20"/>
        </w:rPr>
        <w:t></w:t>
      </w:r>
      <w:r>
        <w:rPr>
          <w:rFonts w:ascii="Times New Roman" w:hAnsi="Times New Roman" w:eastAsia="Times New Roman"/>
          <w:spacing w:val="-15"/>
          <w:w w:val="110"/>
          <w:sz w:val="20"/>
        </w:rPr>
        <w:t xml:space="preserve"> </w:t>
      </w:r>
      <w:r>
        <w:rPr>
          <w:rFonts w:ascii="Times New Roman" w:hAnsi="Times New Roman" w:eastAsia="Times New Roman"/>
          <w:w w:val="110"/>
          <w:sz w:val="20"/>
        </w:rPr>
        <w:t>7</w:t>
      </w:r>
      <w:r>
        <w:rPr>
          <w:rFonts w:ascii="Times New Roman" w:hAnsi="Times New Roman" w:eastAsia="Times New Roman"/>
          <w:spacing w:val="-24"/>
          <w:w w:val="110"/>
          <w:sz w:val="20"/>
        </w:rPr>
        <w:t xml:space="preserve"> </w:t>
      </w:r>
      <w:r>
        <w:rPr>
          <w:w w:val="110"/>
          <w:sz w:val="21"/>
        </w:rPr>
        <w:t>，</w:t>
      </w:r>
    </w:p>
    <w:p>
      <w:pPr>
        <w:spacing w:line="263" w:lineRule="exact"/>
        <w:ind w:left="560"/>
        <w:rPr>
          <w:sz w:val="21"/>
        </w:rPr>
      </w:pPr>
      <w:r>
        <w:rPr>
          <w:w w:val="105"/>
          <w:sz w:val="21"/>
        </w:rPr>
        <w:t>因此面向老师的共有</w:t>
      </w:r>
      <w:r>
        <w:rPr>
          <w:rFonts w:ascii="Times New Roman" w:hAnsi="Times New Roman" w:eastAsia="Times New Roman"/>
          <w:w w:val="105"/>
          <w:sz w:val="20"/>
        </w:rPr>
        <w:t xml:space="preserve">32 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 xml:space="preserve"> 7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w w:val="105"/>
          <w:sz w:val="20"/>
        </w:rPr>
        <w:t xml:space="preserve"> 39 </w:t>
      </w:r>
      <w:r>
        <w:rPr>
          <w:w w:val="105"/>
          <w:sz w:val="21"/>
        </w:rPr>
        <w:t>人.</w:t>
      </w:r>
    </w:p>
    <w:p>
      <w:pPr>
        <w:spacing w:line="263" w:lineRule="exact"/>
        <w:rPr>
          <w:sz w:val="21"/>
        </w:rPr>
        <w:sectPr>
          <w:type w:val="continuous"/>
          <w:pgSz w:w="11910" w:h="16840"/>
          <w:pgMar w:top="1280" w:right="1580" w:bottom="1540" w:left="1660" w:header="720" w:footer="720" w:gutter="0"/>
          <w:cols w:space="720" w:num="1"/>
        </w:sectPr>
      </w:pPr>
    </w:p>
    <w:p>
      <w:pPr>
        <w:pStyle w:val="3"/>
        <w:spacing w:before="3"/>
        <w:rPr>
          <w:sz w:val="8"/>
        </w:rPr>
      </w:pPr>
    </w:p>
    <w:p>
      <w:pPr>
        <w:pStyle w:val="3"/>
        <w:spacing w:line="20" w:lineRule="exact"/>
        <w:ind w:left="103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114300" distR="114300">
                <wp:extent cx="5312410" cy="9525"/>
                <wp:effectExtent l="0" t="0" r="0" b="0"/>
                <wp:docPr id="109" name="组合 7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410" cy="9525"/>
                          <a:chOff x="0" y="0"/>
                          <a:chExt cx="8366" cy="15"/>
                        </a:xfrm>
                      </wpg:grpSpPr>
                      <wps:wsp>
                        <wps:cNvPr id="108" name="直线 80"/>
                        <wps:cNvCnPr/>
                        <wps:spPr>
                          <a:xfrm>
                            <a:off x="0" y="7"/>
                            <a:ext cx="8365" cy="0"/>
                          </a:xfrm>
                          <a:prstGeom prst="line">
                            <a:avLst/>
                          </a:prstGeom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79" o:spid="_x0000_s1026" o:spt="203" alt="学科网(www.zxxk.com)--教育资源门户，提供试卷、教案、课件、论文、素材及各类教学资源下载，还有大量而丰富的教学相关资讯！" style="height:0.75pt;width:418.3pt;" coordsize="8366,15" o:gfxdata="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A869uS1AAAAAMBAAAPAAAAAAAAAAEAIAAAACIA&#10;AABkcnMvZG93bnJldi54bWxQSwECFAAUAAAACACHTuJAduEPtPECAABoBQAADgAAAAAAAAABACAA&#10;AAAjAQAAZHJzL2Uyb0RvYy54bWxQSwUGAAAAAAYABgBZAQAAhgYAAAAA&#10;">
                <o:lock v:ext="edit" aspectratio="f"/>
                <v:line id="直线 80" o:spid="_x0000_s1026" o:spt="20" style="position:absolute;left:0;top:7;height:0;width:8365;" filled="f" stroked="t" coordsize="21600,21600" o:gfxdata="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a5V668AAAA&#10;3AAAAA8AAAAAAAAAAQAgAAAAIgAAAGRycy9kb3ducmV2LnhtbFBLAQIUABQAAAAIAIdO4kAzLwWe&#10;OwAAADkAAAAQAAAAAAAAAAEAIAAAAAsBAABkcnMvc2hhcGV4bWwueG1sUEsFBgAAAAAGAAYAWwEA&#10;ALUDAAAAAA==&#10;">
                  <v:fill on="f" focussize="0,0"/>
                  <v:stroke weight="0.72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pStyle w:val="3"/>
        <w:spacing w:before="4"/>
        <w:rPr>
          <w:sz w:val="13"/>
        </w:rPr>
      </w:pPr>
      <w:r>
        <mc:AlternateContent>
          <mc:Choice Requires="wpg">
            <w:drawing>
              <wp:anchor distT="0" distB="0" distL="114300" distR="114300" simplePos="0" relativeHeight="251632640" behindDoc="0" locked="0" layoutInCell="1" allowOverlap="1">
                <wp:simplePos x="0" y="0"/>
                <wp:positionH relativeFrom="page">
                  <wp:posOffset>3131185</wp:posOffset>
                </wp:positionH>
                <wp:positionV relativeFrom="paragraph">
                  <wp:posOffset>133350</wp:posOffset>
                </wp:positionV>
                <wp:extent cx="1290955" cy="1293495"/>
                <wp:effectExtent l="4445" t="3810" r="19050" b="17145"/>
                <wp:wrapTopAndBottom/>
                <wp:docPr id="56" name="组合 81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290955" cy="1293495"/>
                          <a:chOff x="4931" y="210"/>
                          <a:chExt cx="2033" cy="2037"/>
                        </a:xfrm>
                      </wpg:grpSpPr>
                      <wps:wsp>
                        <wps:cNvPr id="41" name="任意多边形 82"/>
                        <wps:cNvSpPr/>
                        <wps:spPr>
                          <a:xfrm>
                            <a:off x="5122" y="485"/>
                            <a:ext cx="1099" cy="110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099" h="1101">
                                <a:moveTo>
                                  <a:pt x="0" y="550"/>
                                </a:moveTo>
                                <a:lnTo>
                                  <a:pt x="5" y="476"/>
                                </a:lnTo>
                                <a:lnTo>
                                  <a:pt x="19" y="404"/>
                                </a:lnTo>
                                <a:lnTo>
                                  <a:pt x="43" y="336"/>
                                </a:lnTo>
                                <a:lnTo>
                                  <a:pt x="75" y="273"/>
                                </a:lnTo>
                                <a:lnTo>
                                  <a:pt x="114" y="214"/>
                                </a:lnTo>
                                <a:lnTo>
                                  <a:pt x="161" y="161"/>
                                </a:lnTo>
                                <a:lnTo>
                                  <a:pt x="213" y="115"/>
                                </a:lnTo>
                                <a:lnTo>
                                  <a:pt x="272" y="75"/>
                                </a:lnTo>
                                <a:lnTo>
                                  <a:pt x="335" y="43"/>
                                </a:lnTo>
                                <a:lnTo>
                                  <a:pt x="403" y="20"/>
                                </a:lnTo>
                                <a:lnTo>
                                  <a:pt x="474" y="5"/>
                                </a:lnTo>
                                <a:lnTo>
                                  <a:pt x="549" y="0"/>
                                </a:lnTo>
                                <a:lnTo>
                                  <a:pt x="623" y="5"/>
                                </a:lnTo>
                                <a:lnTo>
                                  <a:pt x="695" y="20"/>
                                </a:lnTo>
                                <a:lnTo>
                                  <a:pt x="763" y="43"/>
                                </a:lnTo>
                                <a:lnTo>
                                  <a:pt x="826" y="75"/>
                                </a:lnTo>
                                <a:lnTo>
                                  <a:pt x="884" y="115"/>
                                </a:lnTo>
                                <a:lnTo>
                                  <a:pt x="937" y="161"/>
                                </a:lnTo>
                                <a:lnTo>
                                  <a:pt x="984" y="214"/>
                                </a:lnTo>
                                <a:lnTo>
                                  <a:pt x="1023" y="273"/>
                                </a:lnTo>
                                <a:lnTo>
                                  <a:pt x="1055" y="336"/>
                                </a:lnTo>
                                <a:lnTo>
                                  <a:pt x="1078" y="404"/>
                                </a:lnTo>
                                <a:lnTo>
                                  <a:pt x="1093" y="476"/>
                                </a:lnTo>
                                <a:lnTo>
                                  <a:pt x="1098" y="550"/>
                                </a:lnTo>
                                <a:lnTo>
                                  <a:pt x="1093" y="625"/>
                                </a:lnTo>
                                <a:lnTo>
                                  <a:pt x="1078" y="697"/>
                                </a:lnTo>
                                <a:lnTo>
                                  <a:pt x="1055" y="764"/>
                                </a:lnTo>
                                <a:lnTo>
                                  <a:pt x="1023" y="828"/>
                                </a:lnTo>
                                <a:lnTo>
                                  <a:pt x="984" y="887"/>
                                </a:lnTo>
                                <a:lnTo>
                                  <a:pt x="937" y="939"/>
                                </a:lnTo>
                                <a:lnTo>
                                  <a:pt x="884" y="986"/>
                                </a:lnTo>
                                <a:lnTo>
                                  <a:pt x="826" y="1025"/>
                                </a:lnTo>
                                <a:lnTo>
                                  <a:pt x="763" y="1057"/>
                                </a:lnTo>
                                <a:lnTo>
                                  <a:pt x="695" y="1081"/>
                                </a:lnTo>
                                <a:lnTo>
                                  <a:pt x="623" y="1096"/>
                                </a:lnTo>
                                <a:lnTo>
                                  <a:pt x="549" y="1101"/>
                                </a:lnTo>
                                <a:lnTo>
                                  <a:pt x="474" y="1096"/>
                                </a:lnTo>
                                <a:lnTo>
                                  <a:pt x="403" y="1081"/>
                                </a:lnTo>
                                <a:lnTo>
                                  <a:pt x="335" y="1057"/>
                                </a:lnTo>
                                <a:lnTo>
                                  <a:pt x="272" y="1025"/>
                                </a:lnTo>
                                <a:lnTo>
                                  <a:pt x="213" y="986"/>
                                </a:lnTo>
                                <a:lnTo>
                                  <a:pt x="161" y="939"/>
                                </a:lnTo>
                                <a:lnTo>
                                  <a:pt x="114" y="887"/>
                                </a:lnTo>
                                <a:lnTo>
                                  <a:pt x="75" y="828"/>
                                </a:lnTo>
                                <a:lnTo>
                                  <a:pt x="43" y="764"/>
                                </a:lnTo>
                                <a:lnTo>
                                  <a:pt x="19" y="697"/>
                                </a:lnTo>
                                <a:lnTo>
                                  <a:pt x="5" y="625"/>
                                </a:lnTo>
                                <a:lnTo>
                                  <a:pt x="0" y="5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47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2" name="任意多边形 83"/>
                        <wps:cNvSpPr/>
                        <wps:spPr>
                          <a:xfrm>
                            <a:off x="5671" y="485"/>
                            <a:ext cx="1099" cy="110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099" h="1101">
                                <a:moveTo>
                                  <a:pt x="0" y="550"/>
                                </a:moveTo>
                                <a:lnTo>
                                  <a:pt x="5" y="476"/>
                                </a:lnTo>
                                <a:lnTo>
                                  <a:pt x="19" y="404"/>
                                </a:lnTo>
                                <a:lnTo>
                                  <a:pt x="43" y="336"/>
                                </a:lnTo>
                                <a:lnTo>
                                  <a:pt x="75" y="273"/>
                                </a:lnTo>
                                <a:lnTo>
                                  <a:pt x="114" y="214"/>
                                </a:lnTo>
                                <a:lnTo>
                                  <a:pt x="161" y="161"/>
                                </a:lnTo>
                                <a:lnTo>
                                  <a:pt x="213" y="115"/>
                                </a:lnTo>
                                <a:lnTo>
                                  <a:pt x="272" y="75"/>
                                </a:lnTo>
                                <a:lnTo>
                                  <a:pt x="335" y="43"/>
                                </a:lnTo>
                                <a:lnTo>
                                  <a:pt x="403" y="20"/>
                                </a:lnTo>
                                <a:lnTo>
                                  <a:pt x="474" y="5"/>
                                </a:lnTo>
                                <a:lnTo>
                                  <a:pt x="549" y="0"/>
                                </a:lnTo>
                                <a:lnTo>
                                  <a:pt x="623" y="5"/>
                                </a:lnTo>
                                <a:lnTo>
                                  <a:pt x="695" y="20"/>
                                </a:lnTo>
                                <a:lnTo>
                                  <a:pt x="763" y="43"/>
                                </a:lnTo>
                                <a:lnTo>
                                  <a:pt x="826" y="75"/>
                                </a:lnTo>
                                <a:lnTo>
                                  <a:pt x="884" y="115"/>
                                </a:lnTo>
                                <a:lnTo>
                                  <a:pt x="937" y="161"/>
                                </a:lnTo>
                                <a:lnTo>
                                  <a:pt x="984" y="214"/>
                                </a:lnTo>
                                <a:lnTo>
                                  <a:pt x="1023" y="273"/>
                                </a:lnTo>
                                <a:lnTo>
                                  <a:pt x="1055" y="336"/>
                                </a:lnTo>
                                <a:lnTo>
                                  <a:pt x="1078" y="404"/>
                                </a:lnTo>
                                <a:lnTo>
                                  <a:pt x="1093" y="476"/>
                                </a:lnTo>
                                <a:lnTo>
                                  <a:pt x="1098" y="550"/>
                                </a:lnTo>
                                <a:lnTo>
                                  <a:pt x="1093" y="625"/>
                                </a:lnTo>
                                <a:lnTo>
                                  <a:pt x="1078" y="697"/>
                                </a:lnTo>
                                <a:lnTo>
                                  <a:pt x="1055" y="764"/>
                                </a:lnTo>
                                <a:lnTo>
                                  <a:pt x="1023" y="828"/>
                                </a:lnTo>
                                <a:lnTo>
                                  <a:pt x="984" y="887"/>
                                </a:lnTo>
                                <a:lnTo>
                                  <a:pt x="937" y="939"/>
                                </a:lnTo>
                                <a:lnTo>
                                  <a:pt x="884" y="986"/>
                                </a:lnTo>
                                <a:lnTo>
                                  <a:pt x="826" y="1025"/>
                                </a:lnTo>
                                <a:lnTo>
                                  <a:pt x="763" y="1057"/>
                                </a:lnTo>
                                <a:lnTo>
                                  <a:pt x="695" y="1081"/>
                                </a:lnTo>
                                <a:lnTo>
                                  <a:pt x="623" y="1096"/>
                                </a:lnTo>
                                <a:lnTo>
                                  <a:pt x="549" y="1101"/>
                                </a:lnTo>
                                <a:lnTo>
                                  <a:pt x="474" y="1096"/>
                                </a:lnTo>
                                <a:lnTo>
                                  <a:pt x="403" y="1081"/>
                                </a:lnTo>
                                <a:lnTo>
                                  <a:pt x="335" y="1057"/>
                                </a:lnTo>
                                <a:lnTo>
                                  <a:pt x="272" y="1025"/>
                                </a:lnTo>
                                <a:lnTo>
                                  <a:pt x="213" y="986"/>
                                </a:lnTo>
                                <a:lnTo>
                                  <a:pt x="161" y="939"/>
                                </a:lnTo>
                                <a:lnTo>
                                  <a:pt x="114" y="887"/>
                                </a:lnTo>
                                <a:lnTo>
                                  <a:pt x="75" y="828"/>
                                </a:lnTo>
                                <a:lnTo>
                                  <a:pt x="43" y="764"/>
                                </a:lnTo>
                                <a:lnTo>
                                  <a:pt x="19" y="697"/>
                                </a:lnTo>
                                <a:lnTo>
                                  <a:pt x="5" y="625"/>
                                </a:lnTo>
                                <a:lnTo>
                                  <a:pt x="0" y="5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47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3" name="矩形 84"/>
                        <wps:cNvSpPr/>
                        <wps:spPr>
                          <a:xfrm>
                            <a:off x="4932" y="211"/>
                            <a:ext cx="2030" cy="2035"/>
                          </a:xfrm>
                          <a:prstGeom prst="rect">
                            <a:avLst/>
                          </a:prstGeom>
                          <a:noFill/>
                          <a:ln w="1478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4" name="任意多边形 85"/>
                        <wps:cNvSpPr/>
                        <wps:spPr>
                          <a:xfrm>
                            <a:off x="5397" y="963"/>
                            <a:ext cx="1099" cy="1101"/>
                          </a:xfrm>
                          <a:custGeom>
                            <a:avLst/>
                            <a:gdLst/>
                            <a:ahLst/>
                            <a:cxnLst/>
                            <a:pathLst>
                              <a:path w="1099" h="1101">
                                <a:moveTo>
                                  <a:pt x="0" y="550"/>
                                </a:moveTo>
                                <a:lnTo>
                                  <a:pt x="5" y="475"/>
                                </a:lnTo>
                                <a:lnTo>
                                  <a:pt x="20" y="404"/>
                                </a:lnTo>
                                <a:lnTo>
                                  <a:pt x="44" y="336"/>
                                </a:lnTo>
                                <a:lnTo>
                                  <a:pt x="75" y="272"/>
                                </a:lnTo>
                                <a:lnTo>
                                  <a:pt x="115" y="214"/>
                                </a:lnTo>
                                <a:lnTo>
                                  <a:pt x="161" y="161"/>
                                </a:lnTo>
                                <a:lnTo>
                                  <a:pt x="214" y="114"/>
                                </a:lnTo>
                                <a:lnTo>
                                  <a:pt x="272" y="75"/>
                                </a:lnTo>
                                <a:lnTo>
                                  <a:pt x="336" y="43"/>
                                </a:lnTo>
                                <a:lnTo>
                                  <a:pt x="403" y="19"/>
                                </a:lnTo>
                                <a:lnTo>
                                  <a:pt x="475" y="5"/>
                                </a:lnTo>
                                <a:lnTo>
                                  <a:pt x="549" y="0"/>
                                </a:lnTo>
                                <a:lnTo>
                                  <a:pt x="624" y="5"/>
                                </a:lnTo>
                                <a:lnTo>
                                  <a:pt x="695" y="19"/>
                                </a:lnTo>
                                <a:lnTo>
                                  <a:pt x="763" y="43"/>
                                </a:lnTo>
                                <a:lnTo>
                                  <a:pt x="826" y="75"/>
                                </a:lnTo>
                                <a:lnTo>
                                  <a:pt x="885" y="114"/>
                                </a:lnTo>
                                <a:lnTo>
                                  <a:pt x="938" y="161"/>
                                </a:lnTo>
                                <a:lnTo>
                                  <a:pt x="984" y="214"/>
                                </a:lnTo>
                                <a:lnTo>
                                  <a:pt x="1023" y="272"/>
                                </a:lnTo>
                                <a:lnTo>
                                  <a:pt x="1055" y="336"/>
                                </a:lnTo>
                                <a:lnTo>
                                  <a:pt x="1079" y="404"/>
                                </a:lnTo>
                                <a:lnTo>
                                  <a:pt x="1093" y="475"/>
                                </a:lnTo>
                                <a:lnTo>
                                  <a:pt x="1098" y="550"/>
                                </a:lnTo>
                                <a:lnTo>
                                  <a:pt x="1093" y="625"/>
                                </a:lnTo>
                                <a:lnTo>
                                  <a:pt x="1079" y="696"/>
                                </a:lnTo>
                                <a:lnTo>
                                  <a:pt x="1055" y="764"/>
                                </a:lnTo>
                                <a:lnTo>
                                  <a:pt x="1023" y="828"/>
                                </a:lnTo>
                                <a:lnTo>
                                  <a:pt x="984" y="886"/>
                                </a:lnTo>
                                <a:lnTo>
                                  <a:pt x="938" y="939"/>
                                </a:lnTo>
                                <a:lnTo>
                                  <a:pt x="885" y="986"/>
                                </a:lnTo>
                                <a:lnTo>
                                  <a:pt x="826" y="1025"/>
                                </a:lnTo>
                                <a:lnTo>
                                  <a:pt x="763" y="1057"/>
                                </a:lnTo>
                                <a:lnTo>
                                  <a:pt x="695" y="1081"/>
                                </a:lnTo>
                                <a:lnTo>
                                  <a:pt x="624" y="1095"/>
                                </a:lnTo>
                                <a:lnTo>
                                  <a:pt x="549" y="1100"/>
                                </a:lnTo>
                                <a:lnTo>
                                  <a:pt x="475" y="1095"/>
                                </a:lnTo>
                                <a:lnTo>
                                  <a:pt x="403" y="1081"/>
                                </a:lnTo>
                                <a:lnTo>
                                  <a:pt x="336" y="1057"/>
                                </a:lnTo>
                                <a:lnTo>
                                  <a:pt x="272" y="1025"/>
                                </a:lnTo>
                                <a:lnTo>
                                  <a:pt x="214" y="986"/>
                                </a:lnTo>
                                <a:lnTo>
                                  <a:pt x="161" y="939"/>
                                </a:lnTo>
                                <a:lnTo>
                                  <a:pt x="115" y="886"/>
                                </a:lnTo>
                                <a:lnTo>
                                  <a:pt x="75" y="828"/>
                                </a:lnTo>
                                <a:lnTo>
                                  <a:pt x="44" y="764"/>
                                </a:lnTo>
                                <a:lnTo>
                                  <a:pt x="20" y="696"/>
                                </a:lnTo>
                                <a:lnTo>
                                  <a:pt x="5" y="625"/>
                                </a:lnTo>
                                <a:lnTo>
                                  <a:pt x="0" y="55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478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45" name="文本框 86"/>
                        <wps:cNvSpPr txBox="1"/>
                        <wps:spPr>
                          <a:xfrm>
                            <a:off x="5763" y="2073"/>
                            <a:ext cx="224" cy="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150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w w:val="105"/>
                                  <w:sz w:val="13"/>
                                </w:rPr>
                                <w:t>6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倍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46" name="文本框 87"/>
                        <wps:cNvSpPr txBox="1"/>
                        <wps:spPr>
                          <a:xfrm>
                            <a:off x="6719" y="1651"/>
                            <a:ext cx="88" cy="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149" w:lineRule="exact"/>
                                <w:rPr>
                                  <w:rFonts w:ascii="Times New Roman"/>
                                  <w:sz w:val="13"/>
                                </w:rPr>
                              </w:pPr>
                              <w:r>
                                <w:rPr>
                                  <w:rFonts w:ascii="Times New Roman"/>
                                  <w:w w:val="104"/>
                                  <w:sz w:val="13"/>
                                </w:rPr>
                                <w:t>1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47" name="文本框 88"/>
                        <wps:cNvSpPr txBox="1"/>
                        <wps:spPr>
                          <a:xfrm>
                            <a:off x="5857" y="1702"/>
                            <a:ext cx="88" cy="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149" w:lineRule="exact"/>
                                <w:rPr>
                                  <w:rFonts w:ascii="Times New Roman"/>
                                  <w:sz w:val="13"/>
                                </w:rPr>
                              </w:pPr>
                              <w:r>
                                <w:rPr>
                                  <w:rFonts w:ascii="Times New Roman"/>
                                  <w:w w:val="104"/>
                                  <w:sz w:val="13"/>
                                </w:rPr>
                                <w:t>0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48" name="文本框 89"/>
                        <wps:cNvSpPr txBox="1"/>
                        <wps:spPr>
                          <a:xfrm>
                            <a:off x="6238" y="1358"/>
                            <a:ext cx="88" cy="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149" w:lineRule="exact"/>
                                <w:rPr>
                                  <w:rFonts w:ascii="Times New Roman"/>
                                  <w:sz w:val="13"/>
                                </w:rPr>
                              </w:pPr>
                              <w:r>
                                <w:rPr>
                                  <w:rFonts w:ascii="Times New Roman"/>
                                  <w:w w:val="104"/>
                                  <w:sz w:val="13"/>
                                </w:rPr>
                                <w:t>1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49" name="文本框 90"/>
                        <wps:cNvSpPr txBox="1"/>
                        <wps:spPr>
                          <a:xfrm>
                            <a:off x="5583" y="1340"/>
                            <a:ext cx="88" cy="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149" w:lineRule="exact"/>
                                <w:rPr>
                                  <w:rFonts w:ascii="Times New Roman"/>
                                  <w:sz w:val="13"/>
                                </w:rPr>
                              </w:pPr>
                              <w:r>
                                <w:rPr>
                                  <w:rFonts w:ascii="Times New Roman"/>
                                  <w:w w:val="104"/>
                                  <w:sz w:val="13"/>
                                </w:rPr>
                                <w:t>1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50" name="文本框 91"/>
                        <wps:cNvSpPr txBox="1"/>
                        <wps:spPr>
                          <a:xfrm>
                            <a:off x="5926" y="1124"/>
                            <a:ext cx="88" cy="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149" w:lineRule="exact"/>
                                <w:rPr>
                                  <w:rFonts w:ascii="Times New Roman"/>
                                  <w:sz w:val="13"/>
                                </w:rPr>
                              </w:pPr>
                              <w:r>
                                <w:rPr>
                                  <w:rFonts w:ascii="Times New Roman"/>
                                  <w:w w:val="104"/>
                                  <w:sz w:val="13"/>
                                </w:rPr>
                                <w:t>0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51" name="文本框 92"/>
                        <wps:cNvSpPr txBox="1"/>
                        <wps:spPr>
                          <a:xfrm>
                            <a:off x="6444" y="886"/>
                            <a:ext cx="88" cy="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149" w:lineRule="exact"/>
                                <w:rPr>
                                  <w:rFonts w:ascii="Times New Roman"/>
                                  <w:sz w:val="13"/>
                                </w:rPr>
                              </w:pPr>
                              <w:r>
                                <w:rPr>
                                  <w:rFonts w:ascii="Times New Roman"/>
                                  <w:w w:val="104"/>
                                  <w:sz w:val="13"/>
                                </w:rPr>
                                <w:t>0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52" name="文本框 93"/>
                        <wps:cNvSpPr txBox="1"/>
                        <wps:spPr>
                          <a:xfrm>
                            <a:off x="5926" y="757"/>
                            <a:ext cx="88" cy="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149" w:lineRule="exact"/>
                                <w:rPr>
                                  <w:rFonts w:ascii="Times New Roman"/>
                                  <w:sz w:val="13"/>
                                </w:rPr>
                              </w:pPr>
                              <w:r>
                                <w:rPr>
                                  <w:rFonts w:ascii="Times New Roman"/>
                                  <w:w w:val="104"/>
                                  <w:sz w:val="13"/>
                                </w:rPr>
                                <w:t>1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53" name="文本框 94"/>
                        <wps:cNvSpPr txBox="1"/>
                        <wps:spPr>
                          <a:xfrm>
                            <a:off x="5415" y="826"/>
                            <a:ext cx="88" cy="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149" w:lineRule="exact"/>
                                <w:rPr>
                                  <w:rFonts w:ascii="Times New Roman"/>
                                  <w:sz w:val="13"/>
                                </w:rPr>
                              </w:pPr>
                              <w:r>
                                <w:rPr>
                                  <w:rFonts w:ascii="Times New Roman"/>
                                  <w:w w:val="104"/>
                                  <w:sz w:val="13"/>
                                </w:rPr>
                                <w:t>0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54" name="文本框 95"/>
                        <wps:cNvSpPr txBox="1"/>
                        <wps:spPr>
                          <a:xfrm>
                            <a:off x="6216" y="321"/>
                            <a:ext cx="224" cy="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150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w w:val="105"/>
                                  <w:sz w:val="13"/>
                                </w:rPr>
                                <w:t>5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倍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55" name="文本框 96"/>
                        <wps:cNvSpPr txBox="1"/>
                        <wps:spPr>
                          <a:xfrm>
                            <a:off x="5453" y="326"/>
                            <a:ext cx="224" cy="15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150" w:lineRule="exact"/>
                                <w:rPr>
                                  <w:sz w:val="13"/>
                                </w:rPr>
                              </w:pPr>
                              <w:r>
                                <w:rPr>
                                  <w:rFonts w:ascii="Times New Roman" w:eastAsia="Times New Roman"/>
                                  <w:w w:val="105"/>
                                  <w:sz w:val="13"/>
                                </w:rPr>
                                <w:t>4</w:t>
                              </w:r>
                              <w:r>
                                <w:rPr>
                                  <w:w w:val="105"/>
                                  <w:sz w:val="13"/>
                                </w:rPr>
                                <w:t>倍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组合 81" o:spid="_x0000_s1026" o:spt="203" alt="学科网(www.zxxk.com)--教育资源门户，提供试卷、教案、课件、论文、素材及各类教学资源下载，还有大量而丰富的教学相关资讯！" style="position:absolute;left:0pt;margin-left:246.55pt;margin-top:10.5pt;height:101.85pt;width:101.65pt;mso-position-horizontal-relative:page;mso-wrap-distance-bottom:0pt;mso-wrap-distance-top:0pt;z-index:251632640;mso-width-relative:page;mso-height-relative:page;" coordorigin="4931,210" coordsize="2033,2037" o:gfxdata="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">
                <o:lock v:ext="edit" aspectratio="f"/>
                <v:shape id="任意多边形 82" o:spid="_x0000_s1026" o:spt="100" style="position:absolute;left:5122;top:485;height:1101;width:1099;" filled="f" stroked="t" coordsize="1099,1101" o:gfxdata="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J8chvQAA&#10;ANsAAAAPAAAAAAAAAAEAIAAAACIAAABkcnMvZG93bnJldi54bWxQSwECFAAUAAAACACHTuJAMy8F&#10;njsAAAA5AAAAEAAAAAAAAAABACAAAAAMAQAAZHJzL3NoYXBleG1sLnhtbFBLBQYAAAAABgAGAFsB&#10;AAC2AwAAAAA=&#10;" path="m0,550l5,476,19,404,43,336,75,273,114,214,161,161,213,115,272,75,335,43,403,20,474,5,549,0,623,5,695,20,763,43,826,75,884,115,937,161,984,214,1023,273,1055,336,1078,404,1093,476,1098,550,1093,625,1078,697,1055,764,1023,828,984,887,937,939,884,986,826,1025,763,1057,695,1081,623,1096,549,1101,474,1096,403,1081,335,1057,272,1025,213,986,161,939,114,887,75,828,43,764,19,697,5,625,0,550xe">
                  <v:fill on="f" focussize="0,0"/>
                  <v:stroke weight="0.116377952755906pt" color="#000000" joinstyle="round"/>
                  <v:imagedata o:title=""/>
                  <o:lock v:ext="edit" aspectratio="f"/>
                </v:shape>
                <v:shape id="任意多边形 83" o:spid="_x0000_s1026" o:spt="100" style="position:absolute;left:5671;top:485;height:1101;width:1099;" filled="f" stroked="t" coordsize="1099,1101" o:gfxdata="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PVZVr4A&#10;AADbAAAADwAAAAAAAAABACAAAAAiAAAAZHJzL2Rvd25yZXYueG1sUEsBAhQAFAAAAAgAh07iQDMv&#10;BZ47AAAAOQAAABAAAAAAAAAAAQAgAAAADQEAAGRycy9zaGFwZXhtbC54bWxQSwUGAAAAAAYABgBb&#10;AQAAtwMAAAAA&#10;" path="m0,550l5,476,19,404,43,336,75,273,114,214,161,161,213,115,272,75,335,43,403,20,474,5,549,0,623,5,695,20,763,43,826,75,884,115,937,161,984,214,1023,273,1055,336,1078,404,1093,476,1098,550,1093,625,1078,697,1055,764,1023,828,984,887,937,939,884,986,826,1025,763,1057,695,1081,623,1096,549,1101,474,1096,403,1081,335,1057,272,1025,213,986,161,939,114,887,75,828,43,764,19,697,5,625,0,550xe">
                  <v:fill on="f" focussize="0,0"/>
                  <v:stroke weight="0.116377952755906pt" color="#000000" joinstyle="round"/>
                  <v:imagedata o:title=""/>
                  <o:lock v:ext="edit" aspectratio="f"/>
                </v:shape>
                <v:rect id="矩形 84" o:spid="_x0000_s1026" o:spt="1" style="position:absolute;left:4932;top:211;height:2035;width:2030;" filled="f" stroked="t" coordsize="21600,21600" o:gfxdata="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mmdJb4A&#10;AADbAAAADwAAAAAAAAABACAAAAAiAAAAZHJzL2Rvd25yZXYueG1sUEsBAhQAFAAAAAgAh07iQDMv&#10;BZ47AAAAOQAAABAAAAAAAAAAAQAgAAAADQEAAGRycy9zaGFwZXhtbC54bWxQSwUGAAAAAAYABgBb&#10;AQAAtwMAAAAA&#10;">
                  <v:fill on="f" focussize="0,0"/>
                  <v:stroke weight="0.116377952755906pt" color="#000000" joinstyle="miter"/>
                  <v:imagedata o:title=""/>
                  <o:lock v:ext="edit" aspectratio="f"/>
                </v:rect>
                <v:shape id="任意多边形 85" o:spid="_x0000_s1026" o:spt="100" style="position:absolute;left:5397;top:963;height:1101;width:1099;" filled="f" stroked="t" coordsize="1099,1101" o:gfxdata="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FBkub4A&#10;AADbAAAADwAAAAAAAAABACAAAAAiAAAAZHJzL2Rvd25yZXYueG1sUEsBAhQAFAAAAAgAh07iQDMv&#10;BZ47AAAAOQAAABAAAAAAAAAAAQAgAAAADQEAAGRycy9zaGFwZXhtbC54bWxQSwUGAAAAAAYABgBb&#10;AQAAtwMAAAAA&#10;" path="m0,550l5,475,20,404,44,336,75,272,115,214,161,161,214,114,272,75,336,43,403,19,475,5,549,0,624,5,695,19,763,43,826,75,885,114,938,161,984,214,1023,272,1055,336,1079,404,1093,475,1098,550,1093,625,1079,696,1055,764,1023,828,984,886,938,939,885,986,826,1025,763,1057,695,1081,624,1095,549,1100,475,1095,403,1081,336,1057,272,1025,214,986,161,939,115,886,75,828,44,764,20,696,5,625,0,550xe">
                  <v:fill on="f" focussize="0,0"/>
                  <v:stroke weight="0.116377952755906pt" color="#000000" joinstyle="round"/>
                  <v:imagedata o:title=""/>
                  <o:lock v:ext="edit" aspectratio="f"/>
                </v:shape>
                <v:shape id="文本框 86" o:spid="_x0000_s1026" o:spt="202" type="#_x0000_t202" style="position:absolute;left:5763;top:2073;height:151;width:224;" filled="f" stroked="f" coordsize="21600,21600" o:gfxdata="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c59P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150" w:lineRule="exact"/>
                          <w:rPr>
                            <w:sz w:val="13"/>
                          </w:rPr>
                        </w:pPr>
                        <w:r>
                          <w:rPr>
                            <w:rFonts w:ascii="Times New Roman" w:eastAsia="Times New Roman"/>
                            <w:w w:val="105"/>
                            <w:sz w:val="13"/>
                          </w:rPr>
                          <w:t>6</w:t>
                        </w:r>
                        <w:r>
                          <w:rPr>
                            <w:w w:val="105"/>
                            <w:sz w:val="13"/>
                          </w:rPr>
                          <w:t>倍</w:t>
                        </w:r>
                      </w:p>
                    </w:txbxContent>
                  </v:textbox>
                </v:shape>
                <v:shape id="文本框 87" o:spid="_x0000_s1026" o:spt="202" type="#_x0000_t202" style="position:absolute;left:6719;top:1651;height:151;width:88;" filled="f" stroked="f" coordsize="21600,21600" o:gfxdata="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5HONK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149" w:lineRule="exact"/>
                          <w:rPr>
                            <w:rFonts w:ascii="Times New Roman"/>
                            <w:sz w:val="13"/>
                          </w:rPr>
                        </w:pPr>
                        <w:r>
                          <w:rPr>
                            <w:rFonts w:ascii="Times New Roman"/>
                            <w:w w:val="104"/>
                            <w:sz w:val="13"/>
                          </w:rPr>
                          <w:t>1</w:t>
                        </w:r>
                      </w:p>
                    </w:txbxContent>
                  </v:textbox>
                </v:shape>
                <v:shape id="文本框 88" o:spid="_x0000_s1026" o:spt="202" type="#_x0000_t202" style="position:absolute;left:5857;top:1702;height:151;width:88;" filled="f" stroked="f" coordsize="21600,21600" o:gfxdata="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lBG0b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149" w:lineRule="exact"/>
                          <w:rPr>
                            <w:rFonts w:ascii="Times New Roman"/>
                            <w:sz w:val="13"/>
                          </w:rPr>
                        </w:pPr>
                        <w:r>
                          <w:rPr>
                            <w:rFonts w:ascii="Times New Roman"/>
                            <w:w w:val="104"/>
                            <w:sz w:val="13"/>
                          </w:rPr>
                          <w:t>0</w:t>
                        </w:r>
                      </w:p>
                    </w:txbxContent>
                  </v:textbox>
                </v:shape>
                <v:shape id="文本框 89" o:spid="_x0000_s1026" o:spt="202" type="#_x0000_t202" style="position:absolute;left:6238;top:1358;height:151;width:88;" filled="f" stroked="f" coordsize="21600,21600" o:gfxdata="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nz9Kj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149" w:lineRule="exact"/>
                          <w:rPr>
                            <w:rFonts w:ascii="Times New Roman"/>
                            <w:sz w:val="13"/>
                          </w:rPr>
                        </w:pPr>
                        <w:r>
                          <w:rPr>
                            <w:rFonts w:ascii="Times New Roman"/>
                            <w:w w:val="104"/>
                            <w:sz w:val="13"/>
                          </w:rPr>
                          <w:t>1</w:t>
                        </w:r>
                      </w:p>
                    </w:txbxContent>
                  </v:textbox>
                </v:shape>
                <v:shape id="文本框 90" o:spid="_x0000_s1026" o:spt="202" type="#_x0000_t202" style="position:absolute;left:5583;top:1340;height:151;width:88;" filled="f" stroked="f" coordsize="21600,21600" o:gfxdata="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g3c4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149" w:lineRule="exact"/>
                          <w:rPr>
                            <w:rFonts w:ascii="Times New Roman"/>
                            <w:sz w:val="13"/>
                          </w:rPr>
                        </w:pPr>
                        <w:r>
                          <w:rPr>
                            <w:rFonts w:ascii="Times New Roman"/>
                            <w:w w:val="104"/>
                            <w:sz w:val="13"/>
                          </w:rPr>
                          <w:t>1</w:t>
                        </w:r>
                      </w:p>
                    </w:txbxContent>
                  </v:textbox>
                </v:shape>
                <v:shape id="文本框 91" o:spid="_x0000_s1026" o:spt="202" type="#_x0000_t202" style="position:absolute;left:5926;top:1124;height:151;width:88;" filled="f" stroked="f" coordsize="21600,21600" o:gfxdata="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YEh4ugAAANsA&#10;AAAPAAAAAAAAAAEAIAAAACIAAABkcnMvZG93bnJldi54bWxQSwECFAAUAAAACACHTuJAMy8FnjsA&#10;AAA5AAAAEAAAAAAAAAABACAAAAAJAQAAZHJzL3NoYXBleG1sLnhtbFBLBQYAAAAABgAGAFsBAACz&#10;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149" w:lineRule="exact"/>
                          <w:rPr>
                            <w:rFonts w:ascii="Times New Roman"/>
                            <w:sz w:val="13"/>
                          </w:rPr>
                        </w:pPr>
                        <w:r>
                          <w:rPr>
                            <w:rFonts w:ascii="Times New Roman"/>
                            <w:w w:val="104"/>
                            <w:sz w:val="13"/>
                          </w:rPr>
                          <w:t>0</w:t>
                        </w:r>
                      </w:p>
                    </w:txbxContent>
                  </v:textbox>
                </v:shape>
                <v:shape id="文本框 92" o:spid="_x0000_s1026" o:spt="202" type="#_x0000_t202" style="position:absolute;left:6444;top:886;height:151;width:88;" filled="f" stroked="f" coordsize="21600,21600" o:gfxdata="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zLO3j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149" w:lineRule="exact"/>
                          <w:rPr>
                            <w:rFonts w:ascii="Times New Roman"/>
                            <w:sz w:val="13"/>
                          </w:rPr>
                        </w:pPr>
                        <w:r>
                          <w:rPr>
                            <w:rFonts w:ascii="Times New Roman"/>
                            <w:w w:val="104"/>
                            <w:sz w:val="13"/>
                          </w:rPr>
                          <w:t>0</w:t>
                        </w:r>
                      </w:p>
                    </w:txbxContent>
                  </v:textbox>
                </v:shape>
                <v:shape id="文本框 93" o:spid="_x0000_s1026" o:spt="202" type="#_x0000_t202" style="position:absolute;left:5926;top:757;height:151;width:88;" filled="f" stroked="f" coordsize="21600,21600" o:gfxdata="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/5zl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149" w:lineRule="exact"/>
                          <w:rPr>
                            <w:rFonts w:ascii="Times New Roman"/>
                            <w:sz w:val="13"/>
                          </w:rPr>
                        </w:pPr>
                        <w:r>
                          <w:rPr>
                            <w:rFonts w:ascii="Times New Roman"/>
                            <w:w w:val="104"/>
                            <w:sz w:val="13"/>
                          </w:rPr>
                          <w:t>1</w:t>
                        </w:r>
                      </w:p>
                    </w:txbxContent>
                  </v:textbox>
                </v:shape>
                <v:shape id="文本框 94" o:spid="_x0000_s1026" o:spt="202" type="#_x0000_t202" style="position:absolute;left:5415;top:826;height:151;width:88;" filled="f" stroked="f" coordsize="21600,21600" o:gfxdata="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LLWD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149" w:lineRule="exact"/>
                          <w:rPr>
                            <w:rFonts w:ascii="Times New Roman"/>
                            <w:sz w:val="13"/>
                          </w:rPr>
                        </w:pPr>
                        <w:r>
                          <w:rPr>
                            <w:rFonts w:ascii="Times New Roman"/>
                            <w:w w:val="104"/>
                            <w:sz w:val="13"/>
                          </w:rPr>
                          <w:t>0</w:t>
                        </w:r>
                      </w:p>
                    </w:txbxContent>
                  </v:textbox>
                </v:shape>
                <v:shape id="文本框 95" o:spid="_x0000_s1026" o:spt="202" type="#_x0000_t202" style="position:absolute;left:6216;top:321;height:151;width:224;" filled="f" stroked="f" coordsize="21600,21600" o:gfxdata="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1tOe7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150" w:lineRule="exact"/>
                          <w:rPr>
                            <w:sz w:val="13"/>
                          </w:rPr>
                        </w:pPr>
                        <w:r>
                          <w:rPr>
                            <w:rFonts w:ascii="Times New Roman" w:eastAsia="Times New Roman"/>
                            <w:w w:val="105"/>
                            <w:sz w:val="13"/>
                          </w:rPr>
                          <w:t>5</w:t>
                        </w:r>
                        <w:r>
                          <w:rPr>
                            <w:w w:val="105"/>
                            <w:sz w:val="13"/>
                          </w:rPr>
                          <w:t>倍</w:t>
                        </w:r>
                      </w:p>
                    </w:txbxContent>
                  </v:textbox>
                </v:shape>
                <v:shape id="文本框 96" o:spid="_x0000_s1026" o:spt="202" type="#_x0000_t202" style="position:absolute;left:5453;top:326;height:151;width:224;" filled="f" stroked="f" coordsize="21600,21600" o:gfxdata="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Bfr4L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150" w:lineRule="exact"/>
                          <w:rPr>
                            <w:sz w:val="13"/>
                          </w:rPr>
                        </w:pPr>
                        <w:r>
                          <w:rPr>
                            <w:rFonts w:ascii="Times New Roman" w:eastAsia="Times New Roman"/>
                            <w:w w:val="105"/>
                            <w:sz w:val="13"/>
                          </w:rPr>
                          <w:t>4</w:t>
                        </w:r>
                        <w:r>
                          <w:rPr>
                            <w:w w:val="105"/>
                            <w:sz w:val="13"/>
                          </w:rPr>
                          <w:t>倍</w:t>
                        </w:r>
                      </w:p>
                    </w:txbxContent>
                  </v:textbox>
                </v:shape>
                <w10:wrap type="topAndBottom"/>
              </v:group>
            </w:pict>
          </mc:Fallback>
        </mc:AlternateContent>
      </w:r>
    </w:p>
    <w:p>
      <w:pPr>
        <w:pStyle w:val="3"/>
        <w:spacing w:before="2"/>
        <w:rPr>
          <w:sz w:val="24"/>
        </w:rPr>
      </w:pPr>
    </w:p>
    <w:p>
      <w:pPr>
        <w:pStyle w:val="9"/>
        <w:numPr>
          <w:ilvl w:val="0"/>
          <w:numId w:val="3"/>
        </w:numPr>
        <w:tabs>
          <w:tab w:val="left" w:pos="561"/>
        </w:tabs>
        <w:spacing w:before="70" w:line="278" w:lineRule="auto"/>
        <w:ind w:right="213"/>
        <w:jc w:val="both"/>
        <w:rPr>
          <w:sz w:val="21"/>
        </w:rPr>
      </w:pPr>
      <w:r>
        <w:rPr>
          <w:sz w:val="21"/>
        </w:rPr>
        <w:t>如下</w:t>
      </w:r>
      <w:r>
        <w:rPr>
          <w:spacing w:val="-3"/>
          <w:sz w:val="21"/>
        </w:rPr>
        <w:t>图</w:t>
      </w:r>
      <w:r>
        <w:rPr>
          <w:spacing w:val="-20"/>
          <w:sz w:val="21"/>
        </w:rPr>
        <w:t>，</w:t>
      </w:r>
      <w:r>
        <w:rPr>
          <w:spacing w:val="-3"/>
          <w:sz w:val="21"/>
        </w:rPr>
        <w:t>下</w:t>
      </w:r>
      <w:r>
        <w:rPr>
          <w:sz w:val="21"/>
        </w:rPr>
        <w:t>图</w:t>
      </w:r>
      <w:r>
        <w:rPr>
          <w:spacing w:val="-22"/>
          <w:sz w:val="21"/>
        </w:rPr>
        <w:t>中</w:t>
      </w:r>
      <w:r>
        <w:rPr>
          <w:sz w:val="21"/>
        </w:rPr>
        <w:t>“</w:t>
      </w:r>
      <w:r>
        <w:rPr>
          <w:spacing w:val="-46"/>
          <w:sz w:val="21"/>
        </w:rPr>
        <w:t xml:space="preserve"> </w:t>
      </w:r>
      <w:r>
        <w:rPr>
          <w:spacing w:val="-55"/>
          <w:sz w:val="21"/>
        </w:rPr>
        <w:drawing>
          <wp:inline distT="0" distB="0" distL="0" distR="0">
            <wp:extent cx="99695" cy="132715"/>
            <wp:effectExtent l="0" t="0" r="0" b="0"/>
            <wp:docPr id="25" name="image9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image9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5" cy="133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0"/>
          <w:sz w:val="21"/>
        </w:rPr>
        <w:t>”</w:t>
      </w:r>
      <w:r>
        <w:rPr>
          <w:sz w:val="21"/>
        </w:rPr>
        <w:t>位</w:t>
      </w:r>
      <w:r>
        <w:rPr>
          <w:spacing w:val="-3"/>
          <w:sz w:val="21"/>
        </w:rPr>
        <w:t>置</w:t>
      </w:r>
      <w:r>
        <w:rPr>
          <w:sz w:val="21"/>
        </w:rPr>
        <w:t>均有</w:t>
      </w:r>
      <w:r>
        <w:rPr>
          <w:spacing w:val="-3"/>
          <w:sz w:val="21"/>
        </w:rPr>
        <w:t>两</w:t>
      </w:r>
      <w:r>
        <w:rPr>
          <w:sz w:val="21"/>
        </w:rPr>
        <w:t>条</w:t>
      </w:r>
      <w:r>
        <w:rPr>
          <w:spacing w:val="-3"/>
          <w:sz w:val="21"/>
        </w:rPr>
        <w:t>线</w:t>
      </w:r>
      <w:r>
        <w:rPr>
          <w:sz w:val="21"/>
        </w:rPr>
        <w:t>段</w:t>
      </w:r>
      <w:r>
        <w:rPr>
          <w:spacing w:val="-3"/>
          <w:sz w:val="21"/>
        </w:rPr>
        <w:t>通</w:t>
      </w:r>
      <w:r>
        <w:rPr>
          <w:sz w:val="21"/>
        </w:rPr>
        <w:t>过</w:t>
      </w:r>
      <w:r>
        <w:rPr>
          <w:spacing w:val="-22"/>
          <w:sz w:val="21"/>
        </w:rPr>
        <w:t>，</w:t>
      </w:r>
      <w:r>
        <w:rPr>
          <w:sz w:val="21"/>
        </w:rPr>
        <w:t>也</w:t>
      </w:r>
      <w:r>
        <w:rPr>
          <w:spacing w:val="-3"/>
          <w:sz w:val="21"/>
        </w:rPr>
        <w:t>就</w:t>
      </w:r>
      <w:r>
        <w:rPr>
          <w:sz w:val="21"/>
        </w:rPr>
        <w:t>是交</w:t>
      </w:r>
      <w:r>
        <w:rPr>
          <w:spacing w:val="-3"/>
          <w:sz w:val="21"/>
        </w:rPr>
        <w:t>点</w:t>
      </w:r>
      <w:r>
        <w:rPr>
          <w:spacing w:val="-20"/>
          <w:sz w:val="21"/>
        </w:rPr>
        <w:t>，</w:t>
      </w:r>
      <w:r>
        <w:rPr>
          <w:spacing w:val="-3"/>
          <w:sz w:val="21"/>
        </w:rPr>
        <w:t>如</w:t>
      </w:r>
      <w:r>
        <w:rPr>
          <w:sz w:val="21"/>
        </w:rPr>
        <w:t>果</w:t>
      </w:r>
      <w:r>
        <w:rPr>
          <w:spacing w:val="-3"/>
          <w:sz w:val="21"/>
        </w:rPr>
        <w:t>这</w:t>
      </w:r>
      <w:r>
        <w:rPr>
          <w:sz w:val="21"/>
        </w:rPr>
        <w:t>些</w:t>
      </w:r>
      <w:r>
        <w:rPr>
          <w:spacing w:val="-3"/>
          <w:sz w:val="21"/>
        </w:rPr>
        <w:t>交</w:t>
      </w:r>
      <w:r>
        <w:rPr>
          <w:sz w:val="21"/>
        </w:rPr>
        <w:t>点</w:t>
      </w:r>
      <w:r>
        <w:rPr>
          <w:spacing w:val="-3"/>
          <w:sz w:val="21"/>
        </w:rPr>
        <w:t>所</w:t>
      </w:r>
      <w:r>
        <w:rPr>
          <w:sz w:val="21"/>
        </w:rPr>
        <w:t>对应</w:t>
      </w:r>
      <w:r>
        <w:rPr>
          <w:spacing w:val="-3"/>
          <w:sz w:val="21"/>
        </w:rPr>
        <w:t>的</w:t>
      </w:r>
      <w:r>
        <w:rPr>
          <w:sz w:val="21"/>
        </w:rPr>
        <w:t>线段都</w:t>
      </w:r>
      <w:r>
        <w:rPr>
          <w:spacing w:val="-27"/>
          <w:sz w:val="21"/>
        </w:rPr>
        <w:t>在</w:t>
      </w:r>
      <w:r>
        <w:rPr>
          <w:sz w:val="21"/>
        </w:rPr>
        <w:t>“</w:t>
      </w:r>
      <w:r>
        <w:rPr>
          <w:spacing w:val="-51"/>
          <w:sz w:val="21"/>
        </w:rPr>
        <w:t xml:space="preserve"> </w:t>
      </w:r>
      <w:r>
        <w:rPr>
          <w:spacing w:val="-55"/>
          <w:sz w:val="21"/>
        </w:rPr>
        <w:drawing>
          <wp:inline distT="0" distB="0" distL="0" distR="0">
            <wp:extent cx="99695" cy="132715"/>
            <wp:effectExtent l="0" t="0" r="0" b="0"/>
            <wp:docPr id="27" name="image9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image9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0015" cy="1333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25"/>
          <w:sz w:val="21"/>
        </w:rPr>
        <w:t>”</w:t>
      </w:r>
      <w:r>
        <w:rPr>
          <w:sz w:val="21"/>
        </w:rPr>
        <w:t>位</w:t>
      </w:r>
      <w:r>
        <w:rPr>
          <w:spacing w:val="-3"/>
          <w:sz w:val="21"/>
        </w:rPr>
        <w:t>置</w:t>
      </w:r>
      <w:r>
        <w:rPr>
          <w:sz w:val="21"/>
        </w:rPr>
        <w:t>恰</w:t>
      </w:r>
      <w:r>
        <w:rPr>
          <w:spacing w:val="-3"/>
          <w:sz w:val="21"/>
        </w:rPr>
        <w:t>有</w:t>
      </w:r>
      <w:r>
        <w:rPr>
          <w:sz w:val="21"/>
        </w:rPr>
        <w:t>红</w:t>
      </w:r>
      <w:r>
        <w:rPr>
          <w:spacing w:val="-3"/>
          <w:sz w:val="21"/>
        </w:rPr>
        <w:t>色</w:t>
      </w:r>
      <w:r>
        <w:rPr>
          <w:sz w:val="21"/>
        </w:rPr>
        <w:t>点</w:t>
      </w:r>
      <w:r>
        <w:rPr>
          <w:spacing w:val="-25"/>
          <w:sz w:val="21"/>
        </w:rPr>
        <w:t>，</w:t>
      </w:r>
      <w:r>
        <w:rPr>
          <w:spacing w:val="-3"/>
          <w:sz w:val="21"/>
        </w:rPr>
        <w:t>那</w:t>
      </w:r>
      <w:r>
        <w:rPr>
          <w:sz w:val="21"/>
        </w:rPr>
        <w:t>么</w:t>
      </w:r>
      <w:r>
        <w:rPr>
          <w:spacing w:val="-3"/>
          <w:sz w:val="21"/>
        </w:rPr>
        <w:t>在</w:t>
      </w:r>
      <w:r>
        <w:rPr>
          <w:sz w:val="21"/>
        </w:rPr>
        <w:t>五</w:t>
      </w:r>
      <w:r>
        <w:rPr>
          <w:spacing w:val="-3"/>
          <w:sz w:val="21"/>
        </w:rPr>
        <w:t>角</w:t>
      </w:r>
      <w:r>
        <w:rPr>
          <w:sz w:val="21"/>
        </w:rPr>
        <w:t>星</w:t>
      </w:r>
      <w:r>
        <w:rPr>
          <w:spacing w:val="-3"/>
          <w:sz w:val="21"/>
        </w:rPr>
        <w:t>上</w:t>
      </w:r>
      <w:r>
        <w:rPr>
          <w:sz w:val="21"/>
        </w:rPr>
        <w:t>重</w:t>
      </w:r>
      <w:r>
        <w:rPr>
          <w:spacing w:val="-3"/>
          <w:sz w:val="21"/>
        </w:rPr>
        <w:t>叠</w:t>
      </w:r>
      <w:r>
        <w:rPr>
          <w:sz w:val="21"/>
        </w:rPr>
        <w:t>的红</w:t>
      </w:r>
      <w:r>
        <w:rPr>
          <w:spacing w:val="-3"/>
          <w:sz w:val="21"/>
        </w:rPr>
        <w:t>色</w:t>
      </w:r>
      <w:r>
        <w:rPr>
          <w:sz w:val="21"/>
        </w:rPr>
        <w:t>点</w:t>
      </w:r>
      <w:r>
        <w:rPr>
          <w:spacing w:val="-3"/>
          <w:sz w:val="21"/>
        </w:rPr>
        <w:t>最</w:t>
      </w:r>
      <w:r>
        <w:rPr>
          <w:sz w:val="21"/>
        </w:rPr>
        <w:t>多</w:t>
      </w:r>
      <w:r>
        <w:rPr>
          <w:spacing w:val="-27"/>
          <w:sz w:val="21"/>
        </w:rPr>
        <w:t>，</w:t>
      </w:r>
      <w:r>
        <w:rPr>
          <w:sz w:val="21"/>
        </w:rPr>
        <w:t>所</w:t>
      </w:r>
      <w:r>
        <w:rPr>
          <w:spacing w:val="-3"/>
          <w:sz w:val="21"/>
        </w:rPr>
        <w:t>以</w:t>
      </w:r>
      <w:r>
        <w:rPr>
          <w:sz w:val="21"/>
        </w:rPr>
        <w:t>此</w:t>
      </w:r>
      <w:r>
        <w:rPr>
          <w:spacing w:val="-3"/>
          <w:sz w:val="21"/>
        </w:rPr>
        <w:t>时</w:t>
      </w:r>
      <w:r>
        <w:rPr>
          <w:sz w:val="21"/>
        </w:rPr>
        <w:t>显现</w:t>
      </w:r>
      <w:r>
        <w:rPr>
          <w:spacing w:val="-3"/>
          <w:sz w:val="21"/>
        </w:rPr>
        <w:t>的</w:t>
      </w:r>
      <w:r>
        <w:rPr>
          <w:sz w:val="21"/>
        </w:rPr>
        <w:t>红</w:t>
      </w:r>
      <w:r>
        <w:rPr>
          <w:spacing w:val="-10"/>
          <w:sz w:val="21"/>
        </w:rPr>
        <w:t xml:space="preserve">色点最少，有 </w:t>
      </w:r>
      <w:r>
        <w:rPr>
          <w:sz w:val="21"/>
        </w:rPr>
        <w:t>1994×5-(2-1)×10=9960</w:t>
      </w:r>
      <w:r>
        <w:rPr>
          <w:spacing w:val="-19"/>
          <w:sz w:val="21"/>
        </w:rPr>
        <w:t xml:space="preserve"> 个．</w:t>
      </w:r>
    </w:p>
    <w:p>
      <w:pPr>
        <w:pStyle w:val="3"/>
        <w:ind w:left="170"/>
        <w:rPr>
          <w:sz w:val="20"/>
        </w:rPr>
      </w:pPr>
      <w:r>
        <w:rPr>
          <w:sz w:val="20"/>
        </w:rPr>
        <w:drawing>
          <wp:inline distT="0" distB="0" distL="0" distR="0">
            <wp:extent cx="796290" cy="758825"/>
            <wp:effectExtent l="0" t="0" r="0" b="0"/>
            <wp:docPr id="29" name="image2.jpe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image2.jpe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6899" cy="7589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"/>
        <w:spacing w:before="8"/>
        <w:rPr>
          <w:sz w:val="26"/>
        </w:rPr>
      </w:pPr>
    </w:p>
    <w:p>
      <w:pPr>
        <w:pStyle w:val="9"/>
        <w:numPr>
          <w:ilvl w:val="0"/>
          <w:numId w:val="3"/>
        </w:numPr>
        <w:tabs>
          <w:tab w:val="left" w:pos="561"/>
        </w:tabs>
        <w:spacing w:line="242" w:lineRule="auto"/>
        <w:ind w:right="211"/>
        <w:jc w:val="both"/>
        <w:rPr>
          <w:sz w:val="21"/>
        </w:rPr>
      </w:pPr>
      <w:r>
        <w:rPr>
          <w:spacing w:val="-3"/>
          <w:sz w:val="21"/>
        </w:rPr>
        <w:t>为了让三项都会的人尽量少，那么考虑让尽量多的人参加两项运动</w:t>
      </w:r>
      <w:r>
        <w:rPr>
          <w:b/>
          <w:sz w:val="21"/>
        </w:rPr>
        <w:t>.</w:t>
      </w:r>
      <w:r>
        <w:rPr>
          <w:spacing w:val="-3"/>
          <w:sz w:val="21"/>
        </w:rPr>
        <w:t>如果每个学生都参</w:t>
      </w:r>
      <w:r>
        <w:rPr>
          <w:spacing w:val="-14"/>
          <w:sz w:val="21"/>
        </w:rPr>
        <w:t xml:space="preserve">加 </w:t>
      </w:r>
      <w:r>
        <w:rPr>
          <w:sz w:val="21"/>
        </w:rPr>
        <w:t>2</w:t>
      </w:r>
      <w:r>
        <w:rPr>
          <w:spacing w:val="-9"/>
          <w:sz w:val="21"/>
        </w:rPr>
        <w:t xml:space="preserve"> 项运动，那么参加 </w:t>
      </w:r>
      <w:r>
        <w:rPr>
          <w:sz w:val="21"/>
        </w:rPr>
        <w:t>3</w:t>
      </w:r>
      <w:r>
        <w:rPr>
          <w:spacing w:val="-3"/>
          <w:sz w:val="21"/>
        </w:rPr>
        <w:t xml:space="preserve"> 种运动的共有</w:t>
      </w:r>
      <w:r>
        <w:rPr>
          <w:rFonts w:ascii="Times New Roman" w:hAnsi="Times New Roman" w:eastAsia="Times New Roman"/>
          <w:spacing w:val="3"/>
          <w:sz w:val="20"/>
        </w:rPr>
        <w:t>48</w:t>
      </w:r>
      <w:r>
        <w:rPr>
          <w:rFonts w:ascii="Symbol" w:hAnsi="Symbol" w:eastAsia="Symbol"/>
          <w:spacing w:val="3"/>
          <w:sz w:val="20"/>
        </w:rPr>
        <w:t></w:t>
      </w:r>
      <w:r>
        <w:rPr>
          <w:rFonts w:ascii="Times New Roman" w:hAnsi="Times New Roman" w:eastAsia="Times New Roman"/>
          <w:spacing w:val="-15"/>
          <w:sz w:val="20"/>
        </w:rPr>
        <w:t xml:space="preserve"> </w:t>
      </w:r>
      <w:r>
        <w:rPr>
          <w:rFonts w:ascii="Times New Roman" w:hAnsi="Times New Roman" w:eastAsia="Times New Roman"/>
          <w:sz w:val="20"/>
        </w:rPr>
        <w:t>2</w:t>
      </w:r>
      <w:r>
        <w:rPr>
          <w:rFonts w:ascii="Times New Roman" w:hAnsi="Times New Roman" w:eastAsia="Times New Roman"/>
          <w:spacing w:val="-1"/>
          <w:sz w:val="20"/>
        </w:rPr>
        <w:t xml:space="preserve">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pacing w:val="-6"/>
          <w:sz w:val="20"/>
        </w:rPr>
        <w:t xml:space="preserve"> </w:t>
      </w:r>
      <w:r>
        <w:rPr>
          <w:rFonts w:ascii="Times New Roman" w:hAnsi="Times New Roman" w:eastAsia="Times New Roman"/>
          <w:spacing w:val="-3"/>
          <w:sz w:val="20"/>
        </w:rPr>
        <w:t>96</w:t>
      </w:r>
      <w:r>
        <w:rPr>
          <w:rFonts w:ascii="Times New Roman" w:hAnsi="Times New Roman" w:eastAsia="Times New Roman"/>
          <w:spacing w:val="-13"/>
          <w:sz w:val="20"/>
        </w:rPr>
        <w:t xml:space="preserve"> </w:t>
      </w:r>
      <w:r>
        <w:rPr>
          <w:sz w:val="21"/>
        </w:rPr>
        <w:t>（</w:t>
      </w:r>
      <w:r>
        <w:rPr>
          <w:spacing w:val="-2"/>
          <w:sz w:val="21"/>
        </w:rPr>
        <w:t>人次</w:t>
      </w:r>
      <w:r>
        <w:rPr>
          <w:sz w:val="21"/>
        </w:rPr>
        <w:t>）</w:t>
      </w:r>
      <w:r>
        <w:rPr>
          <w:b/>
          <w:sz w:val="21"/>
        </w:rPr>
        <w:t>.</w:t>
      </w:r>
      <w:r>
        <w:rPr>
          <w:spacing w:val="-6"/>
          <w:sz w:val="21"/>
        </w:rPr>
        <w:t xml:space="preserve">而实际上参加 </w:t>
      </w:r>
      <w:r>
        <w:rPr>
          <w:sz w:val="21"/>
        </w:rPr>
        <w:t>3</w:t>
      </w:r>
      <w:r>
        <w:rPr>
          <w:spacing w:val="-8"/>
          <w:sz w:val="21"/>
        </w:rPr>
        <w:t xml:space="preserve"> 种比赛的</w:t>
      </w:r>
      <w:r>
        <w:rPr>
          <w:spacing w:val="13"/>
          <w:sz w:val="21"/>
        </w:rPr>
        <w:t>共有</w:t>
      </w:r>
      <w:r>
        <w:rPr>
          <w:rFonts w:ascii="Times New Roman" w:hAnsi="Times New Roman" w:eastAsia="Times New Roman"/>
          <w:spacing w:val="-4"/>
          <w:sz w:val="20"/>
        </w:rPr>
        <w:t>27</w:t>
      </w:r>
      <w:r>
        <w:rPr>
          <w:rFonts w:ascii="Times New Roman" w:hAnsi="Times New Roman" w:eastAsia="Times New Roman"/>
          <w:spacing w:val="6"/>
          <w:sz w:val="20"/>
        </w:rPr>
        <w:t xml:space="preserve"> </w:t>
      </w:r>
      <w:r>
        <w:rPr>
          <w:rFonts w:ascii="Symbol" w:hAnsi="Symbol" w:eastAsia="Symbol"/>
          <w:sz w:val="20"/>
        </w:rPr>
        <w:t></w:t>
      </w:r>
      <w:r>
        <w:rPr>
          <w:rFonts w:ascii="Times New Roman" w:hAnsi="Times New Roman" w:eastAsia="Times New Roman"/>
          <w:sz w:val="20"/>
        </w:rPr>
        <w:t xml:space="preserve"> </w:t>
      </w:r>
      <w:r>
        <w:rPr>
          <w:rFonts w:ascii="Times New Roman" w:hAnsi="Times New Roman" w:eastAsia="Times New Roman"/>
          <w:spacing w:val="-4"/>
          <w:sz w:val="20"/>
        </w:rPr>
        <w:t>33</w:t>
      </w:r>
      <w:r>
        <w:rPr>
          <w:rFonts w:ascii="Times New Roman" w:hAnsi="Times New Roman" w:eastAsia="Times New Roman"/>
          <w:spacing w:val="-9"/>
          <w:sz w:val="20"/>
        </w:rPr>
        <w:t xml:space="preserve"> </w:t>
      </w:r>
      <w:r>
        <w:rPr>
          <w:rFonts w:ascii="Symbol" w:hAnsi="Symbol" w:eastAsia="Symbol"/>
          <w:sz w:val="20"/>
        </w:rPr>
        <w:t></w:t>
      </w:r>
      <w:r>
        <w:rPr>
          <w:rFonts w:ascii="Times New Roman" w:hAnsi="Times New Roman" w:eastAsia="Times New Roman"/>
          <w:spacing w:val="10"/>
          <w:sz w:val="20"/>
        </w:rPr>
        <w:t xml:space="preserve"> </w:t>
      </w:r>
      <w:r>
        <w:rPr>
          <w:rFonts w:ascii="Times New Roman" w:hAnsi="Times New Roman" w:eastAsia="Times New Roman"/>
          <w:spacing w:val="-4"/>
          <w:sz w:val="20"/>
        </w:rPr>
        <w:t>40</w:t>
      </w:r>
      <w:r>
        <w:rPr>
          <w:rFonts w:ascii="Times New Roman" w:hAnsi="Times New Roman" w:eastAsia="Times New Roman"/>
          <w:spacing w:val="14"/>
          <w:sz w:val="20"/>
        </w:rPr>
        <w:t xml:space="preserve">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z w:val="20"/>
        </w:rPr>
        <w:t>100</w:t>
      </w:r>
      <w:r>
        <w:rPr>
          <w:sz w:val="21"/>
        </w:rPr>
        <w:t>（人次</w:t>
      </w:r>
      <w:r>
        <w:rPr>
          <w:spacing w:val="-14"/>
          <w:sz w:val="21"/>
        </w:rPr>
        <w:t>）</w:t>
      </w:r>
      <w:r>
        <w:rPr>
          <w:b/>
          <w:spacing w:val="-14"/>
          <w:sz w:val="21"/>
        </w:rPr>
        <w:t>.</w:t>
      </w:r>
      <w:r>
        <w:rPr>
          <w:spacing w:val="-1"/>
          <w:sz w:val="21"/>
        </w:rPr>
        <w:t>那么还余下</w:t>
      </w:r>
      <w:r>
        <w:rPr>
          <w:rFonts w:ascii="Times New Roman" w:hAnsi="Times New Roman" w:eastAsia="Times New Roman"/>
          <w:spacing w:val="-5"/>
          <w:sz w:val="20"/>
        </w:rPr>
        <w:t>100</w:t>
      </w:r>
      <w:r>
        <w:rPr>
          <w:rFonts w:ascii="Times New Roman" w:hAnsi="Times New Roman" w:eastAsia="Times New Roman"/>
          <w:spacing w:val="3"/>
          <w:sz w:val="20"/>
        </w:rPr>
        <w:t xml:space="preserve"> </w:t>
      </w:r>
      <w:r>
        <w:rPr>
          <w:rFonts w:ascii="Symbol" w:hAnsi="Symbol" w:eastAsia="Symbol"/>
          <w:sz w:val="20"/>
        </w:rPr>
        <w:t></w:t>
      </w:r>
      <w:r>
        <w:rPr>
          <w:rFonts w:ascii="Times New Roman" w:hAnsi="Times New Roman" w:eastAsia="Times New Roman"/>
          <w:spacing w:val="-3"/>
          <w:sz w:val="20"/>
        </w:rPr>
        <w:t xml:space="preserve"> </w:t>
      </w:r>
      <w:r>
        <w:rPr>
          <w:rFonts w:ascii="Times New Roman" w:hAnsi="Times New Roman" w:eastAsia="Times New Roman"/>
          <w:spacing w:val="-4"/>
          <w:sz w:val="20"/>
        </w:rPr>
        <w:t>96</w:t>
      </w:r>
      <w:r>
        <w:rPr>
          <w:rFonts w:ascii="Times New Roman" w:hAnsi="Times New Roman" w:eastAsia="Times New Roman"/>
          <w:spacing w:val="16"/>
          <w:sz w:val="20"/>
        </w:rPr>
        <w:t xml:space="preserve">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pacing w:val="17"/>
          <w:sz w:val="20"/>
        </w:rPr>
        <w:t xml:space="preserve"> </w:t>
      </w:r>
      <w:r>
        <w:rPr>
          <w:rFonts w:ascii="Times New Roman" w:hAnsi="Times New Roman" w:eastAsia="Times New Roman"/>
          <w:sz w:val="20"/>
        </w:rPr>
        <w:t>4</w:t>
      </w:r>
      <w:r>
        <w:rPr>
          <w:rFonts w:ascii="Times New Roman" w:hAnsi="Times New Roman" w:eastAsia="Times New Roman"/>
          <w:spacing w:val="-6"/>
          <w:sz w:val="20"/>
        </w:rPr>
        <w:t xml:space="preserve"> </w:t>
      </w:r>
      <w:r>
        <w:rPr>
          <w:spacing w:val="-2"/>
          <w:sz w:val="21"/>
        </w:rPr>
        <w:t>人次的运动</w:t>
      </w:r>
      <w:r>
        <w:rPr>
          <w:b/>
          <w:sz w:val="21"/>
        </w:rPr>
        <w:t>.</w:t>
      </w:r>
      <w:r>
        <w:rPr>
          <w:spacing w:val="-6"/>
          <w:sz w:val="21"/>
        </w:rPr>
        <w:t xml:space="preserve">因此至少有 </w:t>
      </w:r>
      <w:r>
        <w:rPr>
          <w:sz w:val="21"/>
        </w:rPr>
        <w:t>4</w:t>
      </w:r>
      <w:r>
        <w:rPr>
          <w:spacing w:val="-8"/>
          <w:sz w:val="21"/>
        </w:rPr>
        <w:t xml:space="preserve"> 人这</w:t>
      </w:r>
      <w:r>
        <w:rPr>
          <w:spacing w:val="-6"/>
          <w:sz w:val="21"/>
        </w:rPr>
        <w:t>三项运动都会</w:t>
      </w:r>
      <w:r>
        <w:rPr>
          <w:b/>
          <w:sz w:val="21"/>
        </w:rPr>
        <w:t>.</w:t>
      </w:r>
      <w:r>
        <w:rPr>
          <w:spacing w:val="-9"/>
          <w:sz w:val="21"/>
        </w:rPr>
        <w:t>下面我们来验证能否构造一种情况，使得恰好有</w:t>
      </w:r>
      <w:r>
        <w:rPr>
          <w:sz w:val="21"/>
        </w:rPr>
        <w:t>4</w:t>
      </w:r>
      <w:r>
        <w:rPr>
          <w:spacing w:val="-8"/>
          <w:sz w:val="21"/>
        </w:rPr>
        <w:t xml:space="preserve"> 个学生会这</w:t>
      </w:r>
      <w:r>
        <w:rPr>
          <w:sz w:val="21"/>
        </w:rPr>
        <w:t>3</w:t>
      </w:r>
      <w:r>
        <w:rPr>
          <w:spacing w:val="-15"/>
          <w:sz w:val="21"/>
        </w:rPr>
        <w:t xml:space="preserve"> 项运动： </w:t>
      </w:r>
      <w:r>
        <w:rPr>
          <w:spacing w:val="-7"/>
          <w:sz w:val="21"/>
        </w:rPr>
        <w:t>该情</w:t>
      </w:r>
      <w:r>
        <w:rPr>
          <w:spacing w:val="-7"/>
          <w:sz w:val="21"/>
        </w:rPr>
        <w:drawing>
          <wp:inline distT="0" distB="0" distL="0" distR="0">
            <wp:extent cx="22860" cy="24130"/>
            <wp:effectExtent l="0" t="0" r="0" b="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"/>
          <w:sz w:val="21"/>
        </w:rPr>
        <w:t>况可以</w:t>
      </w:r>
      <w:r>
        <w:rPr>
          <w:spacing w:val="-7"/>
          <w:sz w:val="21"/>
        </w:rPr>
        <w:drawing>
          <wp:inline distT="0" distB="0" distL="0" distR="0">
            <wp:extent cx="24130" cy="2032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"/>
          <w:sz w:val="21"/>
        </w:rPr>
        <w:t>用韦恩图来构造和示意：</w:t>
      </w:r>
    </w:p>
    <w:p>
      <w:pPr>
        <w:tabs>
          <w:tab w:val="left" w:pos="1556"/>
        </w:tabs>
        <w:spacing w:before="167"/>
        <w:ind w:right="119"/>
        <w:jc w:val="center"/>
        <w:rPr>
          <w:rFonts w:ascii="Times New Roman" w:eastAsia="Times New Roman"/>
          <w:b/>
          <w:sz w:val="18"/>
        </w:rPr>
      </w:pPr>
      <w:r>
        <w:rPr>
          <w:b/>
          <w:position w:val="1"/>
          <w:sz w:val="18"/>
        </w:rPr>
        <w:t>游泳</w:t>
      </w:r>
      <w:r>
        <w:rPr>
          <w:rFonts w:ascii="Times New Roman" w:eastAsia="Times New Roman"/>
          <w:b/>
          <w:position w:val="1"/>
          <w:sz w:val="18"/>
        </w:rPr>
        <w:t>27</w:t>
      </w:r>
      <w:r>
        <w:rPr>
          <w:rFonts w:ascii="Times New Roman" w:eastAsia="Times New Roman"/>
          <w:b/>
          <w:position w:val="1"/>
          <w:sz w:val="18"/>
        </w:rPr>
        <w:tab/>
      </w:r>
      <w:r>
        <w:rPr>
          <w:b/>
          <w:sz w:val="18"/>
        </w:rPr>
        <w:t>自行车</w:t>
      </w:r>
      <w:r>
        <w:rPr>
          <w:rFonts w:ascii="Times New Roman" w:eastAsia="Times New Roman"/>
          <w:b/>
          <w:sz w:val="18"/>
        </w:rPr>
        <w:t>33</w:t>
      </w:r>
    </w:p>
    <w:p>
      <w:pPr>
        <w:pStyle w:val="3"/>
        <w:ind w:left="3087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g">
            <w:drawing>
              <wp:inline distT="0" distB="0" distL="114300" distR="114300">
                <wp:extent cx="1493520" cy="1233170"/>
                <wp:effectExtent l="0" t="0" r="0" b="5080"/>
                <wp:docPr id="134" name="组合 9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493520" cy="1233170"/>
                          <a:chOff x="0" y="0"/>
                          <a:chExt cx="2352" cy="1942"/>
                        </a:xfrm>
                      </wpg:grpSpPr>
                      <pic:pic xmlns:pic="http://schemas.openxmlformats.org/drawingml/2006/picture">
                        <pic:nvPicPr>
                          <pic:cNvPr id="128" name="图片 98"/>
                          <pic:cNvPicPr>
                            <a:picLocks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10" cy="194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29" name="文本框 99"/>
                        <wps:cNvSpPr txBox="1"/>
                        <wps:spPr>
                          <a:xfrm>
                            <a:off x="349" y="360"/>
                            <a:ext cx="111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30" name="文本框 100"/>
                        <wps:cNvSpPr txBox="1"/>
                        <wps:spPr>
                          <a:xfrm>
                            <a:off x="928" y="375"/>
                            <a:ext cx="126" cy="5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ind w:left="15"/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  <w:t>8</w:t>
                              </w:r>
                            </w:p>
                            <w:p>
                              <w:pPr>
                                <w:spacing w:before="154"/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  <w:t>4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31" name="文本框 101"/>
                        <wps:cNvSpPr txBox="1"/>
                        <wps:spPr>
                          <a:xfrm>
                            <a:off x="1515" y="428"/>
                            <a:ext cx="111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32" name="文本框 102"/>
                        <wps:cNvSpPr txBox="1"/>
                        <wps:spPr>
                          <a:xfrm>
                            <a:off x="575" y="886"/>
                            <a:ext cx="847" cy="7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tabs>
                                  <w:tab w:val="left" w:pos="646"/>
                                </w:tabs>
                                <w:spacing w:line="230" w:lineRule="exact"/>
                                <w:ind w:left="-1" w:right="18"/>
                                <w:jc w:val="center"/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  <w:t>15</w:t>
                              </w:r>
                              <w: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  <w:tab/>
                              </w:r>
                              <w:r>
                                <w:rPr>
                                  <w:rFonts w:ascii="Times New Roman"/>
                                  <w:b/>
                                  <w:spacing w:val="-9"/>
                                  <w:position w:val="-2"/>
                                  <w:sz w:val="18"/>
                                </w:rPr>
                                <w:t>21</w:t>
                              </w:r>
                            </w:p>
                            <w:p>
                              <w:pPr>
                                <w:spacing w:before="3"/>
                                <w:rPr>
                                  <w:rFonts w:ascii="Times New Roman"/>
                                  <w:b/>
                                  <w:sz w:val="23"/>
                                </w:rPr>
                              </w:pPr>
                            </w:p>
                            <w:p>
                              <w:pPr>
                                <w:ind w:left="9"/>
                                <w:jc w:val="center"/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  <w:t>0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  <wps:wsp>
                        <wps:cNvPr id="133" name="文本框 103"/>
                        <wps:cNvSpPr txBox="1"/>
                        <wps:spPr>
                          <a:xfrm>
                            <a:off x="1605" y="1692"/>
                            <a:ext cx="746" cy="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>
                              <w:pPr>
                                <w:spacing w:line="200" w:lineRule="exact"/>
                                <w:rPr>
                                  <w:rFonts w:ascii="Times New Roman" w:eastAsia="Times New Roman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b/>
                                  <w:sz w:val="18"/>
                                </w:rPr>
                                <w:t>乒乓球</w:t>
                              </w:r>
                              <w:r>
                                <w:rPr>
                                  <w:rFonts w:ascii="Times New Roman" w:eastAsia="Times New Roman"/>
                                  <w:b/>
                                  <w:sz w:val="18"/>
                                </w:rPr>
                                <w:t>40</w:t>
                              </w:r>
                            </w:p>
                          </w:txbxContent>
                        </wps:txbx>
                        <wps:bodyPr lIns="0" tIns="0" rIns="0" bIns="0"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97" o:spid="_x0000_s1026" o:spt="203" alt="学科网(www.zxxk.com)--教育资源门户，提供试卷、教案、课件、论文、素材及各类教学资源下载，还有大量而丰富的教学相关资讯！" style="height:97.1pt;width:117.6pt;" coordsize="2352,1942" o:gfxdata="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">
                <o:lock v:ext="edit" aspectratio="f"/>
                <v:shape id="图片 98" o:spid="_x0000_s1026" o:spt="75" type="#_x0000_t75" style="position:absolute;left:0;top:0;height:1942;width:2010;" filled="f" o:preferrelative="t" stroked="f" coordsize="21600,21600" o:gfxdata="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gjt7W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20" o:title=""/>
                  <o:lock v:ext="edit" aspectratio="t"/>
                </v:shape>
                <v:shape id="文本框 99" o:spid="_x0000_s1026" o:spt="202" type="#_x0000_t202" style="position:absolute;left:349;top:360;height:200;width:111;" filled="f" stroked="f" coordsize="21600,21600" o:gfxdata="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Q+jn7sAAADc&#10;AAAADwAAAAAAAAABACAAAAAiAAAAZHJzL2Rvd25yZXYueG1sUEsBAhQAFAAAAAgAh07iQDMvBZ47&#10;AAAAOQAAABAAAAAAAAAAAQAgAAAACgEAAGRycy9zaGFwZXhtbC54bWxQSwUGAAAAAAYABgBbAQAA&#10;tAMAAAAA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00" w:lineRule="exact"/>
                          <w:rPr>
                            <w:rFonts w:ascii="Times New Roman"/>
                            <w:b/>
                            <w:sz w:val="18"/>
                          </w:rPr>
                        </w:pPr>
                        <w:r>
                          <w:rPr>
                            <w:rFonts w:ascii="Times New Roman"/>
                            <w:b/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shape id="文本框 100" o:spid="_x0000_s1026" o:spt="202" type="#_x0000_t202" style="position:absolute;left:928;top:375;height:562;width:126;" filled="f" stroked="f" coordsize="21600,21600" o:gfxdata="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nsnN+/&#10;AAAA3A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00" w:lineRule="exact"/>
                          <w:ind w:left="15"/>
                          <w:rPr>
                            <w:rFonts w:ascii="Times New Roman"/>
                            <w:b/>
                            <w:sz w:val="18"/>
                          </w:rPr>
                        </w:pPr>
                        <w:r>
                          <w:rPr>
                            <w:rFonts w:ascii="Times New Roman"/>
                            <w:b/>
                            <w:sz w:val="18"/>
                          </w:rPr>
                          <w:t>8</w:t>
                        </w:r>
                      </w:p>
                      <w:p>
                        <w:pPr>
                          <w:spacing w:before="154"/>
                          <w:rPr>
                            <w:rFonts w:ascii="Times New Roman"/>
                            <w:b/>
                            <w:sz w:val="18"/>
                          </w:rPr>
                        </w:pPr>
                        <w:r>
                          <w:rPr>
                            <w:rFonts w:ascii="Times New Roman"/>
                            <w:b/>
                            <w:sz w:val="18"/>
                          </w:rPr>
                          <w:t>4</w:t>
                        </w:r>
                      </w:p>
                    </w:txbxContent>
                  </v:textbox>
                </v:shape>
                <v:shape id="文本框 101" o:spid="_x0000_s1026" o:spt="202" type="#_x0000_t202" style="position:absolute;left:1515;top:428;height:200;width:111;" filled="f" stroked="f" coordsize="21600,21600" o:gfxdata="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agOUS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00" w:lineRule="exact"/>
                          <w:rPr>
                            <w:rFonts w:ascii="Times New Roman"/>
                            <w:b/>
                            <w:sz w:val="18"/>
                          </w:rPr>
                        </w:pPr>
                        <w:r>
                          <w:rPr>
                            <w:rFonts w:ascii="Times New Roman"/>
                            <w:b/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shape id="文本框 102" o:spid="_x0000_s1026" o:spt="202" type="#_x0000_t202" style="position:absolute;left:575;top:886;height:705;width:847;" filled="f" stroked="f" coordsize="21600,21600" o:gfxdata="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2cqcz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tabs>
                            <w:tab w:val="left" w:pos="646"/>
                          </w:tabs>
                          <w:spacing w:line="230" w:lineRule="exact"/>
                          <w:ind w:left="-1" w:right="18"/>
                          <w:jc w:val="center"/>
                          <w:rPr>
                            <w:rFonts w:ascii="Times New Roman"/>
                            <w:b/>
                            <w:sz w:val="18"/>
                          </w:rPr>
                        </w:pPr>
                        <w:r>
                          <w:rPr>
                            <w:rFonts w:ascii="Times New Roman"/>
                            <w:b/>
                            <w:sz w:val="18"/>
                          </w:rPr>
                          <w:t>15</w:t>
                        </w:r>
                        <w:r>
                          <w:rPr>
                            <w:rFonts w:ascii="Times New Roman"/>
                            <w:b/>
                            <w:sz w:val="18"/>
                          </w:rPr>
                          <w:tab/>
                        </w:r>
                        <w:r>
                          <w:rPr>
                            <w:rFonts w:ascii="Times New Roman"/>
                            <w:b/>
                            <w:spacing w:val="-9"/>
                            <w:position w:val="-2"/>
                            <w:sz w:val="18"/>
                          </w:rPr>
                          <w:t>21</w:t>
                        </w:r>
                      </w:p>
                      <w:p>
                        <w:pPr>
                          <w:spacing w:before="3"/>
                          <w:rPr>
                            <w:rFonts w:ascii="Times New Roman"/>
                            <w:b/>
                            <w:sz w:val="23"/>
                          </w:rPr>
                        </w:pPr>
                      </w:p>
                      <w:p>
                        <w:pPr>
                          <w:ind w:left="9"/>
                          <w:jc w:val="center"/>
                          <w:rPr>
                            <w:rFonts w:ascii="Times New Roman"/>
                            <w:b/>
                            <w:sz w:val="18"/>
                          </w:rPr>
                        </w:pPr>
                        <w:r>
                          <w:rPr>
                            <w:rFonts w:ascii="Times New Roman"/>
                            <w:b/>
                            <w:sz w:val="18"/>
                          </w:rPr>
                          <w:t>0</w:t>
                        </w:r>
                      </w:p>
                    </w:txbxContent>
                  </v:textbox>
                </v:shape>
                <v:shape id="文本框 103" o:spid="_x0000_s1026" o:spt="202" type="#_x0000_t202" style="position:absolute;left:1605;top:1692;height:200;width:746;" filled="f" stroked="f" coordsize="21600,21600" o:gfxdata="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ZPgKovQAA&#10;ANw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o:title=""/>
                  <o:lock v:ext="edit" aspectratio="f"/>
                  <v:textbox inset="0mm,0mm,0mm,0mm">
                    <w:txbxContent>
                      <w:p>
                        <w:pPr>
                          <w:spacing w:line="200" w:lineRule="exact"/>
                          <w:rPr>
                            <w:rFonts w:ascii="Times New Roman" w:eastAsia="Times New Roman"/>
                            <w:b/>
                            <w:sz w:val="18"/>
                          </w:rPr>
                        </w:pPr>
                        <w:r>
                          <w:rPr>
                            <w:b/>
                            <w:sz w:val="18"/>
                          </w:rPr>
                          <w:t>乒乓球</w:t>
                        </w:r>
                        <w:r>
                          <w:rPr>
                            <w:rFonts w:ascii="Times New Roman" w:eastAsia="Times New Roman"/>
                            <w:b/>
                            <w:sz w:val="18"/>
                          </w:rPr>
                          <w:t>40</w:t>
                        </w:r>
                      </w:p>
                    </w:txbxContent>
                  </v:textbox>
                </v:shape>
                <w10:wrap type="none"/>
                <w10:anchorlock/>
              </v:group>
            </w:pict>
          </mc:Fallback>
        </mc:AlternateContent>
      </w:r>
      <w:r>
        <w:rPr>
          <w:rFonts w:ascii="Times New Roman"/>
          <w:color w:val="FFFFFF"/>
          <w:sz w:val="4"/>
        </w:rPr>
        <w:t>[来源:学科网]</w:t>
      </w:r>
    </w:p>
    <w:p>
      <w:pPr>
        <w:pStyle w:val="3"/>
        <w:spacing w:before="8"/>
        <w:rPr>
          <w:rFonts w:ascii="Times New Roman"/>
          <w:b/>
          <w:sz w:val="29"/>
        </w:rPr>
      </w:pPr>
    </w:p>
    <w:p>
      <w:pPr>
        <w:pStyle w:val="9"/>
        <w:numPr>
          <w:ilvl w:val="0"/>
          <w:numId w:val="3"/>
        </w:numPr>
        <w:tabs>
          <w:tab w:val="left" w:pos="561"/>
        </w:tabs>
        <w:spacing w:before="96" w:line="242" w:lineRule="auto"/>
        <w:ind w:right="108"/>
        <w:rPr>
          <w:sz w:val="21"/>
        </w:rPr>
      </w:pPr>
      <w:r>
        <w:rPr>
          <w:spacing w:val="-9"/>
          <w:sz w:val="21"/>
        </w:rPr>
        <w:t xml:space="preserve">设只参加合唱的有 </w:t>
      </w:r>
      <w:r>
        <w:rPr>
          <w:rFonts w:ascii="Times New Roman" w:hAnsi="Times New Roman" w:eastAsia="Times New Roman"/>
          <w:i/>
          <w:position w:val="6"/>
          <w:sz w:val="20"/>
        </w:rPr>
        <w:t xml:space="preserve">x </w:t>
      </w:r>
      <w:r>
        <w:rPr>
          <w:spacing w:val="-3"/>
          <w:sz w:val="21"/>
        </w:rPr>
        <w:t>人，那么只参加跳舞的人数为</w:t>
      </w:r>
      <w:r>
        <w:rPr>
          <w:rFonts w:ascii="Times New Roman" w:hAnsi="Times New Roman" w:eastAsia="Times New Roman"/>
          <w:spacing w:val="2"/>
          <w:position w:val="6"/>
          <w:sz w:val="20"/>
        </w:rPr>
        <w:t>3</w:t>
      </w:r>
      <w:r>
        <w:rPr>
          <w:rFonts w:ascii="Times New Roman" w:hAnsi="Times New Roman" w:eastAsia="Times New Roman"/>
          <w:i/>
          <w:spacing w:val="2"/>
          <w:position w:val="6"/>
          <w:sz w:val="20"/>
        </w:rPr>
        <w:t>x</w:t>
      </w:r>
      <w:r>
        <w:rPr>
          <w:rFonts w:ascii="Times New Roman" w:hAnsi="Times New Roman" w:eastAsia="Times New Roman"/>
          <w:i/>
          <w:spacing w:val="6"/>
          <w:position w:val="6"/>
          <w:sz w:val="20"/>
        </w:rPr>
        <w:t xml:space="preserve"> </w:t>
      </w:r>
      <w:r>
        <w:rPr>
          <w:spacing w:val="7"/>
          <w:sz w:val="21"/>
        </w:rPr>
        <w:t>，由</w:t>
      </w:r>
      <w:r>
        <w:rPr>
          <w:rFonts w:ascii="Times New Roman" w:hAnsi="Times New Roman" w:eastAsia="Times New Roman"/>
          <w:position w:val="6"/>
          <w:sz w:val="20"/>
        </w:rPr>
        <w:t>50</w:t>
      </w:r>
      <w:r>
        <w:rPr>
          <w:rFonts w:ascii="Times New Roman" w:hAnsi="Times New Roman" w:eastAsia="Times New Roman"/>
          <w:spacing w:val="-1"/>
          <w:position w:val="6"/>
          <w:sz w:val="20"/>
        </w:rPr>
        <w:t xml:space="preserve"> </w:t>
      </w:r>
      <w:r>
        <w:rPr>
          <w:spacing w:val="-4"/>
          <w:sz w:val="21"/>
        </w:rPr>
        <w:t>人没有参加演奏、</w:t>
      </w:r>
      <w:r>
        <w:rPr>
          <w:rFonts w:ascii="Times New Roman" w:hAnsi="Times New Roman" w:eastAsia="Times New Roman"/>
          <w:position w:val="6"/>
          <w:sz w:val="20"/>
        </w:rPr>
        <w:t>10</w:t>
      </w:r>
      <w:r>
        <w:rPr>
          <w:rFonts w:ascii="Times New Roman" w:hAnsi="Times New Roman" w:eastAsia="Times New Roman"/>
          <w:spacing w:val="-5"/>
          <w:position w:val="6"/>
          <w:sz w:val="20"/>
        </w:rPr>
        <w:t xml:space="preserve"> </w:t>
      </w:r>
      <w:r>
        <w:rPr>
          <w:sz w:val="21"/>
        </w:rPr>
        <w:t>人同</w:t>
      </w:r>
      <w:r>
        <w:rPr>
          <w:spacing w:val="5"/>
          <w:sz w:val="21"/>
        </w:rPr>
        <w:t>时参加了跳舞和合唱但没有参加演奏，得到只参加合唱的和只参加跳舞的人数和为</w:t>
      </w:r>
      <w:r>
        <w:rPr>
          <w:spacing w:val="5"/>
          <w:position w:val="6"/>
          <w:sz w:val="21"/>
        </w:rPr>
        <w:t xml:space="preserve"> </w:t>
      </w:r>
      <w:r>
        <w:rPr>
          <w:rFonts w:ascii="Times New Roman" w:hAnsi="Times New Roman" w:eastAsia="Times New Roman"/>
          <w:spacing w:val="-4"/>
          <w:position w:val="6"/>
          <w:sz w:val="20"/>
        </w:rPr>
        <w:t>50</w:t>
      </w:r>
      <w:r>
        <w:rPr>
          <w:rFonts w:ascii="Times New Roman" w:hAnsi="Times New Roman" w:eastAsia="Times New Roman"/>
          <w:spacing w:val="-6"/>
          <w:position w:val="6"/>
          <w:sz w:val="20"/>
        </w:rPr>
        <w:t xml:space="preserve"> </w:t>
      </w:r>
      <w:r>
        <w:rPr>
          <w:rFonts w:ascii="Symbol" w:hAnsi="Symbol" w:eastAsia="Symbol"/>
          <w:position w:val="6"/>
          <w:sz w:val="20"/>
        </w:rPr>
        <w:t></w:t>
      </w:r>
      <w:r>
        <w:rPr>
          <w:rFonts w:ascii="Times New Roman" w:hAnsi="Times New Roman" w:eastAsia="Times New Roman"/>
          <w:position w:val="6"/>
          <w:sz w:val="20"/>
        </w:rPr>
        <w:t>10</w:t>
      </w:r>
      <w:r>
        <w:rPr>
          <w:rFonts w:ascii="Times New Roman" w:hAnsi="Times New Roman" w:eastAsia="Times New Roman"/>
          <w:spacing w:val="6"/>
          <w:position w:val="6"/>
          <w:sz w:val="20"/>
        </w:rPr>
        <w:t xml:space="preserve"> </w:t>
      </w:r>
      <w:r>
        <w:rPr>
          <w:rFonts w:ascii="Symbol" w:hAnsi="Symbol" w:eastAsia="Symbol"/>
          <w:position w:val="6"/>
          <w:sz w:val="20"/>
        </w:rPr>
        <w:t></w:t>
      </w:r>
      <w:r>
        <w:rPr>
          <w:rFonts w:ascii="Times New Roman" w:hAnsi="Times New Roman" w:eastAsia="Times New Roman"/>
          <w:spacing w:val="6"/>
          <w:position w:val="6"/>
          <w:sz w:val="20"/>
        </w:rPr>
        <w:t xml:space="preserve"> </w:t>
      </w:r>
      <w:r>
        <w:rPr>
          <w:rFonts w:ascii="Times New Roman" w:hAnsi="Times New Roman" w:eastAsia="Times New Roman"/>
          <w:spacing w:val="-4"/>
          <w:position w:val="6"/>
          <w:sz w:val="20"/>
        </w:rPr>
        <w:t>40</w:t>
      </w:r>
      <w:r>
        <w:rPr>
          <w:rFonts w:ascii="Times New Roman" w:hAnsi="Times New Roman" w:eastAsia="Times New Roman"/>
          <w:spacing w:val="-14"/>
          <w:position w:val="6"/>
          <w:sz w:val="20"/>
        </w:rPr>
        <w:t xml:space="preserve"> </w:t>
      </w:r>
      <w:r>
        <w:rPr>
          <w:spacing w:val="-17"/>
          <w:sz w:val="21"/>
        </w:rPr>
        <w:t xml:space="preserve">人，即 </w:t>
      </w:r>
      <w:r>
        <w:rPr>
          <w:rFonts w:ascii="Times New Roman" w:hAnsi="Times New Roman" w:eastAsia="Times New Roman"/>
          <w:i/>
          <w:position w:val="6"/>
          <w:sz w:val="20"/>
        </w:rPr>
        <w:t>x</w:t>
      </w:r>
      <w:r>
        <w:rPr>
          <w:rFonts w:ascii="Times New Roman" w:hAnsi="Times New Roman" w:eastAsia="Times New Roman"/>
          <w:i/>
          <w:spacing w:val="3"/>
          <w:position w:val="6"/>
          <w:sz w:val="20"/>
        </w:rPr>
        <w:t xml:space="preserve"> </w:t>
      </w:r>
      <w:r>
        <w:rPr>
          <w:rFonts w:ascii="Symbol" w:hAnsi="Symbol" w:eastAsia="Symbol"/>
          <w:position w:val="6"/>
          <w:sz w:val="20"/>
        </w:rPr>
        <w:t></w:t>
      </w:r>
      <w:r>
        <w:rPr>
          <w:rFonts w:ascii="Times New Roman" w:hAnsi="Times New Roman" w:eastAsia="Times New Roman"/>
          <w:spacing w:val="-6"/>
          <w:position w:val="6"/>
          <w:sz w:val="20"/>
        </w:rPr>
        <w:t xml:space="preserve"> </w:t>
      </w:r>
      <w:r>
        <w:rPr>
          <w:rFonts w:ascii="Times New Roman" w:hAnsi="Times New Roman" w:eastAsia="Times New Roman"/>
          <w:position w:val="6"/>
          <w:sz w:val="20"/>
        </w:rPr>
        <w:t>3</w:t>
      </w:r>
      <w:r>
        <w:rPr>
          <w:rFonts w:ascii="Times New Roman" w:hAnsi="Times New Roman" w:eastAsia="Times New Roman"/>
          <w:i/>
          <w:position w:val="6"/>
          <w:sz w:val="20"/>
        </w:rPr>
        <w:t>x</w:t>
      </w:r>
      <w:r>
        <w:rPr>
          <w:rFonts w:ascii="Times New Roman" w:hAnsi="Times New Roman" w:eastAsia="Times New Roman"/>
          <w:i/>
          <w:spacing w:val="12"/>
          <w:position w:val="6"/>
          <w:sz w:val="20"/>
        </w:rPr>
        <w:t xml:space="preserve"> </w:t>
      </w:r>
      <w:r>
        <w:rPr>
          <w:rFonts w:ascii="Symbol" w:hAnsi="Symbol" w:eastAsia="Symbol"/>
          <w:position w:val="6"/>
          <w:sz w:val="20"/>
        </w:rPr>
        <w:t></w:t>
      </w:r>
      <w:r>
        <w:rPr>
          <w:rFonts w:ascii="Times New Roman" w:hAnsi="Times New Roman" w:eastAsia="Times New Roman"/>
          <w:spacing w:val="8"/>
          <w:position w:val="6"/>
          <w:sz w:val="20"/>
        </w:rPr>
        <w:t xml:space="preserve"> </w:t>
      </w:r>
      <w:r>
        <w:rPr>
          <w:rFonts w:ascii="Times New Roman" w:hAnsi="Times New Roman" w:eastAsia="Times New Roman"/>
          <w:spacing w:val="-3"/>
          <w:position w:val="6"/>
          <w:sz w:val="20"/>
        </w:rPr>
        <w:t>40</w:t>
      </w:r>
      <w:r>
        <w:rPr>
          <w:rFonts w:ascii="Times New Roman" w:hAnsi="Times New Roman" w:eastAsia="Times New Roman"/>
          <w:spacing w:val="-17"/>
          <w:position w:val="6"/>
          <w:sz w:val="20"/>
        </w:rPr>
        <w:t xml:space="preserve"> </w:t>
      </w:r>
      <w:r>
        <w:rPr>
          <w:spacing w:val="-22"/>
          <w:sz w:val="21"/>
        </w:rPr>
        <w:t xml:space="preserve">，得 </w:t>
      </w:r>
      <w:r>
        <w:rPr>
          <w:rFonts w:ascii="Times New Roman" w:hAnsi="Times New Roman" w:eastAsia="Times New Roman"/>
          <w:i/>
          <w:position w:val="6"/>
          <w:sz w:val="20"/>
        </w:rPr>
        <w:t>x</w:t>
      </w:r>
      <w:r>
        <w:rPr>
          <w:rFonts w:ascii="Times New Roman" w:hAnsi="Times New Roman" w:eastAsia="Times New Roman"/>
          <w:i/>
          <w:spacing w:val="15"/>
          <w:position w:val="6"/>
          <w:sz w:val="20"/>
        </w:rPr>
        <w:t xml:space="preserve"> </w:t>
      </w:r>
      <w:r>
        <w:rPr>
          <w:rFonts w:ascii="Symbol" w:hAnsi="Symbol" w:eastAsia="Symbol"/>
          <w:position w:val="6"/>
          <w:sz w:val="20"/>
        </w:rPr>
        <w:t></w:t>
      </w:r>
      <w:r>
        <w:rPr>
          <w:rFonts w:ascii="Times New Roman" w:hAnsi="Times New Roman" w:eastAsia="Times New Roman"/>
          <w:spacing w:val="-20"/>
          <w:position w:val="6"/>
          <w:sz w:val="20"/>
        </w:rPr>
        <w:t xml:space="preserve"> </w:t>
      </w:r>
      <w:r>
        <w:rPr>
          <w:rFonts w:ascii="Times New Roman" w:hAnsi="Times New Roman" w:eastAsia="Times New Roman"/>
          <w:spacing w:val="-3"/>
          <w:position w:val="6"/>
          <w:sz w:val="20"/>
        </w:rPr>
        <w:t>10</w:t>
      </w:r>
      <w:r>
        <w:rPr>
          <w:rFonts w:ascii="Times New Roman" w:hAnsi="Times New Roman" w:eastAsia="Times New Roman"/>
          <w:spacing w:val="-8"/>
          <w:position w:val="6"/>
          <w:sz w:val="20"/>
        </w:rPr>
        <w:t xml:space="preserve"> </w:t>
      </w:r>
      <w:r>
        <w:rPr>
          <w:spacing w:val="-5"/>
          <w:sz w:val="21"/>
        </w:rPr>
        <w:t>，所以只参加合唱的有</w:t>
      </w:r>
      <w:r>
        <w:rPr>
          <w:rFonts w:ascii="Times New Roman" w:hAnsi="Times New Roman" w:eastAsia="Times New Roman"/>
          <w:position w:val="6"/>
          <w:sz w:val="20"/>
        </w:rPr>
        <w:t>10</w:t>
      </w:r>
      <w:r>
        <w:rPr>
          <w:rFonts w:ascii="Times New Roman" w:hAnsi="Times New Roman" w:eastAsia="Times New Roman"/>
          <w:spacing w:val="-3"/>
          <w:position w:val="6"/>
          <w:sz w:val="20"/>
        </w:rPr>
        <w:t xml:space="preserve"> </w:t>
      </w:r>
      <w:r>
        <w:rPr>
          <w:spacing w:val="-6"/>
          <w:sz w:val="21"/>
        </w:rPr>
        <w:t>人，那么只参加跳舞</w:t>
      </w:r>
      <w:r>
        <w:rPr>
          <w:sz w:val="21"/>
        </w:rPr>
        <w:t>的</w:t>
      </w:r>
      <w:r>
        <w:rPr>
          <w:spacing w:val="8"/>
          <w:sz w:val="21"/>
        </w:rPr>
        <w:t>人数为</w:t>
      </w:r>
      <w:r>
        <w:rPr>
          <w:rFonts w:ascii="Times New Roman" w:hAnsi="Times New Roman" w:eastAsia="Times New Roman"/>
          <w:spacing w:val="-1"/>
          <w:w w:val="108"/>
          <w:position w:val="6"/>
          <w:sz w:val="20"/>
        </w:rPr>
        <w:t>3</w:t>
      </w:r>
      <w:r>
        <w:rPr>
          <w:rFonts w:ascii="Times New Roman" w:hAnsi="Times New Roman" w:eastAsia="Times New Roman"/>
          <w:w w:val="108"/>
          <w:position w:val="6"/>
          <w:sz w:val="20"/>
        </w:rPr>
        <w:t>0</w:t>
      </w:r>
      <w:r>
        <w:rPr>
          <w:rFonts w:ascii="Times New Roman" w:hAnsi="Times New Roman" w:eastAsia="Times New Roman"/>
          <w:spacing w:val="-12"/>
          <w:position w:val="6"/>
          <w:sz w:val="20"/>
        </w:rPr>
        <w:t xml:space="preserve"> </w:t>
      </w:r>
      <w:r>
        <w:rPr>
          <w:spacing w:val="-6"/>
          <w:sz w:val="21"/>
        </w:rPr>
        <w:t>人，又由“同时参加三种节目的人比只参加合唱的人少</w:t>
      </w:r>
      <w:r>
        <w:rPr>
          <w:rFonts w:ascii="Times New Roman" w:hAnsi="Times New Roman" w:eastAsia="Times New Roman"/>
          <w:w w:val="101"/>
          <w:position w:val="6"/>
          <w:sz w:val="20"/>
        </w:rPr>
        <w:t>7</w:t>
      </w:r>
      <w:r>
        <w:rPr>
          <w:rFonts w:ascii="Times New Roman" w:hAnsi="Times New Roman" w:eastAsia="Times New Roman"/>
          <w:spacing w:val="-5"/>
          <w:position w:val="6"/>
          <w:sz w:val="20"/>
        </w:rPr>
        <w:t xml:space="preserve"> </w:t>
      </w:r>
      <w:r>
        <w:rPr>
          <w:spacing w:val="-17"/>
          <w:sz w:val="21"/>
        </w:rPr>
        <w:t>人”，得到同时参</w:t>
      </w:r>
      <w:r>
        <w:rPr>
          <w:sz w:val="21"/>
        </w:rPr>
        <w:t>加</w:t>
      </w:r>
      <w:r>
        <w:rPr>
          <w:spacing w:val="8"/>
          <w:sz w:val="21"/>
        </w:rPr>
        <w:t>三项的有</w:t>
      </w:r>
      <w:r>
        <w:rPr>
          <w:rFonts w:ascii="Times New Roman" w:hAnsi="Times New Roman" w:eastAsia="Times New Roman"/>
          <w:position w:val="6"/>
          <w:sz w:val="20"/>
        </w:rPr>
        <w:t>3</w:t>
      </w:r>
      <w:r>
        <w:rPr>
          <w:rFonts w:ascii="Times New Roman" w:hAnsi="Times New Roman" w:eastAsia="Times New Roman"/>
          <w:spacing w:val="15"/>
          <w:position w:val="6"/>
          <w:sz w:val="20"/>
        </w:rPr>
        <w:t xml:space="preserve"> </w:t>
      </w:r>
      <w:r>
        <w:rPr>
          <w:spacing w:val="-1"/>
          <w:sz w:val="21"/>
        </w:rPr>
        <w:t xml:space="preserve">人，所以参加了合唱的人中“同时参加了演奏、合唱但没有参加跳舞的” </w:t>
      </w:r>
      <w:r>
        <w:rPr>
          <w:spacing w:val="-24"/>
          <w:position w:val="-5"/>
          <w:sz w:val="21"/>
        </w:rPr>
        <w:t xml:space="preserve">有： </w:t>
      </w:r>
      <w:r>
        <w:rPr>
          <w:rFonts w:ascii="Times New Roman" w:hAnsi="Times New Roman" w:eastAsia="Times New Roman"/>
          <w:spacing w:val="-4"/>
          <w:sz w:val="20"/>
        </w:rPr>
        <w:t>40</w:t>
      </w:r>
      <w:r>
        <w:rPr>
          <w:rFonts w:ascii="Times New Roman" w:hAnsi="Times New Roman" w:eastAsia="Times New Roman"/>
          <w:spacing w:val="-17"/>
          <w:sz w:val="20"/>
        </w:rPr>
        <w:t xml:space="preserve"> </w:t>
      </w:r>
      <w:r>
        <w:rPr>
          <w:rFonts w:ascii="Symbol" w:hAnsi="Symbol" w:eastAsia="Symbol"/>
          <w:sz w:val="20"/>
        </w:rPr>
        <w:t></w:t>
      </w:r>
      <w:r>
        <w:rPr>
          <w:rFonts w:ascii="Times New Roman" w:hAnsi="Times New Roman" w:eastAsia="Times New Roman"/>
          <w:sz w:val="20"/>
        </w:rPr>
        <w:t>10</w:t>
      </w:r>
      <w:r>
        <w:rPr>
          <w:rFonts w:ascii="Times New Roman" w:hAnsi="Times New Roman" w:eastAsia="Times New Roman"/>
          <w:spacing w:val="-18"/>
          <w:sz w:val="20"/>
        </w:rPr>
        <w:t xml:space="preserve"> </w:t>
      </w:r>
      <w:r>
        <w:rPr>
          <w:rFonts w:ascii="Symbol" w:hAnsi="Symbol" w:eastAsia="Symbol"/>
          <w:sz w:val="20"/>
        </w:rPr>
        <w:t></w:t>
      </w:r>
      <w:r>
        <w:rPr>
          <w:rFonts w:ascii="Times New Roman" w:hAnsi="Times New Roman" w:eastAsia="Times New Roman"/>
          <w:sz w:val="20"/>
        </w:rPr>
        <w:t>10</w:t>
      </w:r>
      <w:r>
        <w:rPr>
          <w:rFonts w:ascii="Times New Roman" w:hAnsi="Times New Roman" w:eastAsia="Times New Roman"/>
          <w:spacing w:val="-18"/>
          <w:sz w:val="20"/>
        </w:rPr>
        <w:t xml:space="preserve"> </w:t>
      </w:r>
      <w:r>
        <w:rPr>
          <w:rFonts w:ascii="Symbol" w:hAnsi="Symbol" w:eastAsia="Symbol"/>
          <w:sz w:val="20"/>
        </w:rPr>
        <w:t></w:t>
      </w:r>
      <w:r>
        <w:rPr>
          <w:rFonts w:ascii="Times New Roman" w:hAnsi="Times New Roman" w:eastAsia="Times New Roman"/>
          <w:spacing w:val="-21"/>
          <w:sz w:val="20"/>
        </w:rPr>
        <w:t xml:space="preserve"> </w:t>
      </w:r>
      <w:r>
        <w:rPr>
          <w:rFonts w:ascii="Times New Roman" w:hAnsi="Times New Roman" w:eastAsia="Times New Roman"/>
          <w:sz w:val="20"/>
        </w:rPr>
        <w:t>3</w:t>
      </w:r>
      <w:r>
        <w:rPr>
          <w:rFonts w:ascii="Times New Roman" w:hAnsi="Times New Roman" w:eastAsia="Times New Roman"/>
          <w:spacing w:val="-18"/>
          <w:sz w:val="20"/>
        </w:rPr>
        <w:t xml:space="preserve"> </w:t>
      </w:r>
      <w:r>
        <w:rPr>
          <w:rFonts w:ascii="Symbol" w:hAnsi="Symbol" w:eastAsia="Symbol"/>
          <w:sz w:val="20"/>
        </w:rPr>
        <w:t></w:t>
      </w:r>
      <w:r>
        <w:rPr>
          <w:rFonts w:ascii="Times New Roman" w:hAnsi="Times New Roman" w:eastAsia="Times New Roman"/>
          <w:spacing w:val="-29"/>
          <w:sz w:val="20"/>
        </w:rPr>
        <w:t xml:space="preserve"> </w:t>
      </w:r>
      <w:r>
        <w:rPr>
          <w:rFonts w:ascii="Times New Roman" w:hAnsi="Times New Roman" w:eastAsia="Times New Roman"/>
          <w:spacing w:val="-4"/>
          <w:sz w:val="20"/>
        </w:rPr>
        <w:t>17</w:t>
      </w:r>
      <w:r>
        <w:rPr>
          <w:rFonts w:ascii="Times New Roman" w:hAnsi="Times New Roman" w:eastAsia="Times New Roman"/>
          <w:spacing w:val="-20"/>
          <w:sz w:val="20"/>
        </w:rPr>
        <w:t xml:space="preserve"> </w:t>
      </w:r>
      <w:r>
        <w:rPr>
          <w:position w:val="-5"/>
          <w:sz w:val="21"/>
        </w:rPr>
        <w:t>人．</w:t>
      </w:r>
    </w:p>
    <w:p>
      <w:pPr>
        <w:pStyle w:val="3"/>
        <w:spacing w:before="8"/>
        <w:rPr>
          <w:sz w:val="24"/>
        </w:rPr>
      </w:pPr>
    </w:p>
    <w:p>
      <w:pPr>
        <w:pStyle w:val="9"/>
        <w:numPr>
          <w:ilvl w:val="0"/>
          <w:numId w:val="3"/>
        </w:numPr>
        <w:tabs>
          <w:tab w:val="left" w:pos="561"/>
        </w:tabs>
        <w:rPr>
          <w:sz w:val="21"/>
        </w:rPr>
      </w:pPr>
      <w:r>
        <w:rPr>
          <w:spacing w:val="-20"/>
          <w:sz w:val="21"/>
        </w:rPr>
        <w:t xml:space="preserve">要求出截出的段数，应当先求出木棒上的刻度数，而木棒上的刻度数，相当于 </w:t>
      </w:r>
      <w:r>
        <w:rPr>
          <w:sz w:val="21"/>
        </w:rPr>
        <w:t>1</w:t>
      </w:r>
      <w:r>
        <w:rPr>
          <w:spacing w:val="-96"/>
          <w:sz w:val="21"/>
        </w:rPr>
        <w:t>、</w:t>
      </w:r>
      <w:r>
        <w:rPr>
          <w:spacing w:val="-3"/>
          <w:sz w:val="21"/>
        </w:rPr>
        <w:t>2</w:t>
      </w:r>
      <w:r>
        <w:rPr>
          <w:spacing w:val="-94"/>
          <w:sz w:val="21"/>
        </w:rPr>
        <w:t>、</w:t>
      </w:r>
      <w:r>
        <w:rPr>
          <w:spacing w:val="-3"/>
          <w:sz w:val="21"/>
        </w:rPr>
        <w:t>3</w:t>
      </w:r>
      <w:r>
        <w:rPr>
          <w:spacing w:val="-33"/>
          <w:sz w:val="21"/>
        </w:rPr>
        <w:t>、…、</w:t>
      </w:r>
    </w:p>
    <w:p>
      <w:pPr>
        <w:pStyle w:val="3"/>
        <w:spacing w:before="2"/>
        <w:ind w:left="560"/>
      </w:pPr>
      <w:r>
        <w:t>100、101 这 10</w:t>
      </w:r>
      <w:r>
        <w:drawing>
          <wp:inline distT="0" distB="0" distL="0" distR="0">
            <wp:extent cx="12700" cy="22860"/>
            <wp:effectExtent l="0" t="0" r="0" b="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1 个自然数中 2 或 3 或 5 的倍数的个数，为：</w:t>
      </w:r>
    </w:p>
    <w:p>
      <w:pPr>
        <w:sectPr>
          <w:pgSz w:w="11910" w:h="16840"/>
          <w:pgMar w:top="1160" w:right="1580" w:bottom="1540" w:left="1660" w:header="863" w:footer="1357" w:gutter="0"/>
          <w:cols w:space="720" w:num="1"/>
        </w:sectPr>
      </w:pPr>
    </w:p>
    <w:p>
      <w:pPr>
        <w:pStyle w:val="3"/>
        <w:spacing w:before="28" w:line="204" w:lineRule="exact"/>
        <w:ind w:left="601"/>
        <w:rPr>
          <w:rFonts w:ascii="Symbol" w:hAnsi="Symbol"/>
        </w:rPr>
      </w:pPr>
      <w:r>
        <w:rPr>
          <w:rFonts w:ascii="Symbol" w:hAnsi="Symbol"/>
          <w:w w:val="105"/>
        </w:rPr>
        <w:t></w:t>
      </w:r>
      <w:r>
        <w:rPr>
          <w:rFonts w:ascii="Times New Roman" w:hAnsi="Times New Roman"/>
          <w:w w:val="105"/>
          <w:position w:val="2"/>
        </w:rPr>
        <w:t>101</w:t>
      </w:r>
      <w:r>
        <w:rPr>
          <w:rFonts w:ascii="Symbol" w:hAnsi="Symbol"/>
          <w:w w:val="105"/>
        </w:rPr>
        <w:t></w:t>
      </w:r>
      <w:r>
        <w:rPr>
          <w:rFonts w:ascii="Times New Roman" w:hAnsi="Times New Roman"/>
          <w:spacing w:val="-15"/>
          <w:w w:val="105"/>
        </w:rPr>
        <w:t xml:space="preserve"> </w:t>
      </w:r>
      <w:r>
        <w:rPr>
          <w:rFonts w:ascii="Symbol" w:hAnsi="Symbol"/>
          <w:w w:val="105"/>
          <w:position w:val="-11"/>
        </w:rPr>
        <w:t></w:t>
      </w:r>
      <w:r>
        <w:rPr>
          <w:rFonts w:ascii="Times New Roman" w:hAnsi="Times New Roman"/>
          <w:spacing w:val="-15"/>
          <w:w w:val="105"/>
          <w:position w:val="-11"/>
        </w:rPr>
        <w:t xml:space="preserve"> </w:t>
      </w:r>
      <w:r>
        <w:rPr>
          <w:rFonts w:ascii="Symbol" w:hAnsi="Symbol"/>
          <w:w w:val="105"/>
        </w:rPr>
        <w:t></w:t>
      </w:r>
      <w:r>
        <w:rPr>
          <w:rFonts w:ascii="Times New Roman" w:hAnsi="Times New Roman"/>
          <w:w w:val="105"/>
          <w:position w:val="2"/>
        </w:rPr>
        <w:t>101</w:t>
      </w:r>
      <w:r>
        <w:rPr>
          <w:rFonts w:ascii="Symbol" w:hAnsi="Symbol"/>
          <w:w w:val="105"/>
        </w:rPr>
        <w:t></w:t>
      </w:r>
      <w:r>
        <w:rPr>
          <w:rFonts w:ascii="Times New Roman" w:hAnsi="Times New Roman"/>
          <w:spacing w:val="-14"/>
          <w:w w:val="105"/>
        </w:rPr>
        <w:t xml:space="preserve"> </w:t>
      </w:r>
      <w:r>
        <w:rPr>
          <w:rFonts w:ascii="Symbol" w:hAnsi="Symbol"/>
          <w:w w:val="105"/>
          <w:position w:val="-11"/>
        </w:rPr>
        <w:t></w:t>
      </w:r>
      <w:r>
        <w:rPr>
          <w:rFonts w:ascii="Times New Roman" w:hAnsi="Times New Roman"/>
          <w:spacing w:val="-15"/>
          <w:w w:val="105"/>
          <w:position w:val="-11"/>
        </w:rPr>
        <w:t xml:space="preserve"> </w:t>
      </w:r>
      <w:r>
        <w:rPr>
          <w:rFonts w:ascii="Symbol" w:hAnsi="Symbol"/>
          <w:w w:val="105"/>
        </w:rPr>
        <w:t></w:t>
      </w:r>
      <w:r>
        <w:rPr>
          <w:rFonts w:ascii="Times New Roman" w:hAnsi="Times New Roman"/>
          <w:w w:val="105"/>
          <w:position w:val="2"/>
        </w:rPr>
        <w:t>101</w:t>
      </w:r>
      <w:r>
        <w:rPr>
          <w:rFonts w:ascii="Symbol" w:hAnsi="Symbol"/>
          <w:w w:val="105"/>
        </w:rPr>
        <w:t></w:t>
      </w:r>
      <w:r>
        <w:rPr>
          <w:rFonts w:ascii="Times New Roman" w:hAnsi="Times New Roman"/>
          <w:spacing w:val="-14"/>
          <w:w w:val="105"/>
        </w:rPr>
        <w:t xml:space="preserve"> </w:t>
      </w:r>
      <w:r>
        <w:rPr>
          <w:rFonts w:ascii="Symbol" w:hAnsi="Symbol"/>
          <w:w w:val="105"/>
          <w:position w:val="-11"/>
        </w:rPr>
        <w:t></w:t>
      </w:r>
      <w:r>
        <w:rPr>
          <w:rFonts w:ascii="Times New Roman" w:hAnsi="Times New Roman"/>
          <w:spacing w:val="-19"/>
          <w:w w:val="105"/>
          <w:position w:val="-11"/>
        </w:rPr>
        <w:t xml:space="preserve"> </w:t>
      </w:r>
      <w:r>
        <w:rPr>
          <w:rFonts w:ascii="Symbol" w:hAnsi="Symbol"/>
          <w:w w:val="105"/>
        </w:rPr>
        <w:t></w:t>
      </w:r>
      <w:r>
        <w:rPr>
          <w:rFonts w:ascii="Times New Roman" w:hAnsi="Times New Roman"/>
          <w:spacing w:val="-11"/>
          <w:w w:val="105"/>
        </w:rPr>
        <w:t xml:space="preserve"> </w:t>
      </w:r>
      <w:r>
        <w:rPr>
          <w:rFonts w:ascii="Times New Roman" w:hAnsi="Times New Roman"/>
          <w:spacing w:val="-3"/>
          <w:w w:val="105"/>
          <w:position w:val="2"/>
        </w:rPr>
        <w:t>101</w:t>
      </w:r>
      <w:r>
        <w:rPr>
          <w:rFonts w:ascii="Times New Roman" w:hAnsi="Times New Roman"/>
          <w:spacing w:val="-8"/>
          <w:w w:val="105"/>
          <w:position w:val="2"/>
        </w:rPr>
        <w:t xml:space="preserve"> </w:t>
      </w:r>
      <w:r>
        <w:rPr>
          <w:rFonts w:ascii="Symbol" w:hAnsi="Symbol"/>
          <w:w w:val="105"/>
        </w:rPr>
        <w:t></w:t>
      </w:r>
      <w:r>
        <w:rPr>
          <w:rFonts w:ascii="Times New Roman" w:hAnsi="Times New Roman"/>
          <w:spacing w:val="-14"/>
          <w:w w:val="105"/>
        </w:rPr>
        <w:t xml:space="preserve"> </w:t>
      </w:r>
      <w:r>
        <w:rPr>
          <w:rFonts w:ascii="Symbol" w:hAnsi="Symbol"/>
          <w:w w:val="105"/>
          <w:position w:val="-11"/>
        </w:rPr>
        <w:t></w:t>
      </w:r>
      <w:r>
        <w:rPr>
          <w:rFonts w:ascii="Times New Roman" w:hAnsi="Times New Roman"/>
          <w:spacing w:val="-19"/>
          <w:w w:val="105"/>
          <w:position w:val="-11"/>
        </w:rPr>
        <w:t xml:space="preserve"> </w:t>
      </w:r>
      <w:r>
        <w:rPr>
          <w:rFonts w:ascii="Symbol" w:hAnsi="Symbol"/>
          <w:w w:val="105"/>
        </w:rPr>
        <w:t></w:t>
      </w:r>
      <w:r>
        <w:rPr>
          <w:rFonts w:ascii="Times New Roman" w:hAnsi="Times New Roman"/>
          <w:spacing w:val="-10"/>
          <w:w w:val="105"/>
        </w:rPr>
        <w:t xml:space="preserve"> </w:t>
      </w:r>
      <w:r>
        <w:rPr>
          <w:rFonts w:ascii="Times New Roman" w:hAnsi="Times New Roman"/>
          <w:spacing w:val="-3"/>
          <w:w w:val="105"/>
          <w:position w:val="2"/>
        </w:rPr>
        <w:t>101</w:t>
      </w:r>
      <w:r>
        <w:rPr>
          <w:rFonts w:ascii="Times New Roman" w:hAnsi="Times New Roman"/>
          <w:spacing w:val="-6"/>
          <w:w w:val="105"/>
          <w:position w:val="2"/>
        </w:rPr>
        <w:t xml:space="preserve"> </w:t>
      </w:r>
      <w:r>
        <w:rPr>
          <w:rFonts w:ascii="Symbol" w:hAnsi="Symbol"/>
          <w:w w:val="105"/>
        </w:rPr>
        <w:t></w:t>
      </w:r>
      <w:r>
        <w:rPr>
          <w:rFonts w:ascii="Times New Roman" w:hAnsi="Times New Roman"/>
          <w:spacing w:val="-14"/>
          <w:w w:val="105"/>
        </w:rPr>
        <w:t xml:space="preserve"> </w:t>
      </w:r>
      <w:r>
        <w:rPr>
          <w:rFonts w:ascii="Symbol" w:hAnsi="Symbol"/>
          <w:w w:val="105"/>
          <w:position w:val="-11"/>
        </w:rPr>
        <w:t></w:t>
      </w:r>
      <w:r>
        <w:rPr>
          <w:rFonts w:ascii="Times New Roman" w:hAnsi="Times New Roman"/>
          <w:spacing w:val="-18"/>
          <w:w w:val="105"/>
          <w:position w:val="-11"/>
        </w:rPr>
        <w:t xml:space="preserve"> </w:t>
      </w:r>
      <w:r>
        <w:rPr>
          <w:rFonts w:ascii="Symbol" w:hAnsi="Symbol"/>
          <w:w w:val="105"/>
        </w:rPr>
        <w:t></w:t>
      </w:r>
      <w:r>
        <w:rPr>
          <w:rFonts w:ascii="Times New Roman" w:hAnsi="Times New Roman"/>
          <w:spacing w:val="-16"/>
          <w:w w:val="105"/>
        </w:rPr>
        <w:t xml:space="preserve"> </w:t>
      </w:r>
      <w:r>
        <w:rPr>
          <w:rFonts w:ascii="Times New Roman" w:hAnsi="Times New Roman"/>
          <w:spacing w:val="-3"/>
          <w:w w:val="105"/>
          <w:position w:val="2"/>
        </w:rPr>
        <w:t>101</w:t>
      </w:r>
      <w:r>
        <w:rPr>
          <w:rFonts w:ascii="Times New Roman" w:hAnsi="Times New Roman"/>
          <w:spacing w:val="-13"/>
          <w:w w:val="105"/>
          <w:position w:val="2"/>
        </w:rPr>
        <w:t xml:space="preserve"> </w:t>
      </w:r>
      <w:r>
        <w:rPr>
          <w:rFonts w:ascii="Symbol" w:hAnsi="Symbol"/>
          <w:w w:val="105"/>
        </w:rPr>
        <w:t></w:t>
      </w:r>
      <w:r>
        <w:rPr>
          <w:rFonts w:ascii="Times New Roman" w:hAnsi="Times New Roman"/>
          <w:spacing w:val="-14"/>
          <w:w w:val="105"/>
        </w:rPr>
        <w:t xml:space="preserve"> </w:t>
      </w:r>
      <w:r>
        <w:rPr>
          <w:rFonts w:ascii="Symbol" w:hAnsi="Symbol"/>
          <w:w w:val="105"/>
          <w:position w:val="-11"/>
        </w:rPr>
        <w:t></w:t>
      </w:r>
      <w:r>
        <w:rPr>
          <w:rFonts w:ascii="Times New Roman" w:hAnsi="Times New Roman"/>
          <w:spacing w:val="-16"/>
          <w:w w:val="105"/>
          <w:position w:val="-11"/>
        </w:rPr>
        <w:t xml:space="preserve"> </w:t>
      </w:r>
      <w:r>
        <w:rPr>
          <w:rFonts w:ascii="Symbol" w:hAnsi="Symbol"/>
          <w:w w:val="105"/>
        </w:rPr>
        <w:t></w:t>
      </w:r>
    </w:p>
    <w:p>
      <w:pPr>
        <w:pStyle w:val="3"/>
        <w:spacing w:before="9"/>
        <w:rPr>
          <w:rFonts w:ascii="Symbol" w:hAnsi="Symbol"/>
          <w:sz w:val="5"/>
        </w:rPr>
      </w:pPr>
    </w:p>
    <w:p>
      <w:pPr>
        <w:tabs>
          <w:tab w:val="left" w:pos="1386"/>
          <w:tab w:val="left" w:pos="2083"/>
          <w:tab w:val="left" w:pos="2776"/>
          <w:tab w:val="left" w:pos="3568"/>
          <w:tab w:val="left" w:pos="4365"/>
        </w:tabs>
        <w:spacing w:line="20" w:lineRule="exact"/>
        <w:ind w:left="688"/>
        <w:rPr>
          <w:rFonts w:ascii="Symbol" w:hAnsi="Symbol"/>
          <w:sz w:val="2"/>
        </w:rPr>
      </w:pPr>
      <w:r>
        <w:rPr>
          <w:rFonts w:ascii="Symbol" w:hAnsi="Symbol"/>
          <w:sz w:val="2"/>
        </w:rPr>
        <mc:AlternateContent>
          <mc:Choice Requires="wpg">
            <w:drawing>
              <wp:inline distT="0" distB="0" distL="114300" distR="114300">
                <wp:extent cx="187960" cy="6350"/>
                <wp:effectExtent l="0" t="0" r="0" b="0"/>
                <wp:docPr id="111" name="组合 10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960" cy="6350"/>
                          <a:chOff x="0" y="0"/>
                          <a:chExt cx="296" cy="10"/>
                        </a:xfrm>
                      </wpg:grpSpPr>
                      <wps:wsp>
                        <wps:cNvPr id="110" name="直线 105"/>
                        <wps:cNvCnPr/>
                        <wps:spPr>
                          <a:xfrm>
                            <a:off x="0" y="5"/>
                            <a:ext cx="295" cy="0"/>
                          </a:xfrm>
                          <a:prstGeom prst="line">
                            <a:avLst/>
                          </a:prstGeom>
                          <a:ln w="62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04" o:spid="_x0000_s1026" o:spt="203" alt="学科网(www.zxxk.com)--教育资源门户，提供试卷、教案、课件、论文、素材及各类教学资源下载，还有大量而丰富的教学相关资讯！" style="height:0.5pt;width:14.8pt;" coordsize="296,10" o:gfxdata="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">
                <o:lock v:ext="edit" aspectratio="f"/>
                <v:line id="直线 105" o:spid="_x0000_s1026" o:spt="20" style="position:absolute;left:0;top:5;height:0;width:295;" filled="f" stroked="t" coordsize="21600,21600" o:gfxdata="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Lkj6+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492125984251969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Symbol" w:hAnsi="Symbol"/>
          <w:sz w:val="2"/>
        </w:rPr>
        <w:t></w:t>
      </w:r>
      <w:r>
        <w:rPr>
          <w:rFonts w:ascii="Symbol" w:hAnsi="Symbol"/>
          <w:sz w:val="2"/>
        </w:rPr>
        <mc:AlternateContent>
          <mc:Choice Requires="wpg">
            <w:drawing>
              <wp:inline distT="0" distB="0" distL="114300" distR="114300">
                <wp:extent cx="187960" cy="6350"/>
                <wp:effectExtent l="0" t="0" r="0" b="0"/>
                <wp:docPr id="136" name="组合 10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960" cy="6350"/>
                          <a:chOff x="0" y="0"/>
                          <a:chExt cx="296" cy="10"/>
                        </a:xfrm>
                      </wpg:grpSpPr>
                      <wps:wsp>
                        <wps:cNvPr id="135" name="直线 107"/>
                        <wps:cNvCnPr/>
                        <wps:spPr>
                          <a:xfrm>
                            <a:off x="0" y="5"/>
                            <a:ext cx="295" cy="0"/>
                          </a:xfrm>
                          <a:prstGeom prst="line">
                            <a:avLst/>
                          </a:prstGeom>
                          <a:ln w="62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06" o:spid="_x0000_s1026" o:spt="203" alt="学科网(www.zxxk.com)--教育资源门户，提供试卷、教案、课件、论文、素材及各类教学资源下载，还有大量而丰富的教学相关资讯！" style="height:0.5pt;width:14.8pt;" coordsize="296,10" o:gfxdata="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">
                <o:lock v:ext="edit" aspectratio="f"/>
                <v:line id="直线 107" o:spid="_x0000_s1026" o:spt="20" style="position:absolute;left:0;top:5;height:0;width:295;" filled="f" stroked="t" coordsize="21600,21600" o:gfxdata="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JJnBX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492125984251969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Symbol" w:hAnsi="Symbol"/>
          <w:sz w:val="2"/>
        </w:rPr>
        <w:t></w:t>
      </w:r>
      <w:r>
        <w:rPr>
          <w:rFonts w:ascii="Symbol" w:hAnsi="Symbol"/>
          <w:sz w:val="2"/>
        </w:rPr>
        <mc:AlternateContent>
          <mc:Choice Requires="wpg">
            <w:drawing>
              <wp:inline distT="0" distB="0" distL="114300" distR="114300">
                <wp:extent cx="187960" cy="6350"/>
                <wp:effectExtent l="0" t="0" r="0" b="0"/>
                <wp:docPr id="101" name="组合 10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7960" cy="6350"/>
                          <a:chOff x="0" y="0"/>
                          <a:chExt cx="296" cy="10"/>
                        </a:xfrm>
                      </wpg:grpSpPr>
                      <wps:wsp>
                        <wps:cNvPr id="100" name="直线 109"/>
                        <wps:cNvCnPr/>
                        <wps:spPr>
                          <a:xfrm>
                            <a:off x="0" y="5"/>
                            <a:ext cx="295" cy="0"/>
                          </a:xfrm>
                          <a:prstGeom prst="line">
                            <a:avLst/>
                          </a:prstGeom>
                          <a:ln w="62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08" o:spid="_x0000_s1026" o:spt="203" alt="学科网(www.zxxk.com)--教育资源门户，提供试卷、教案、课件、论文、素材及各类教学资源下载，还有大量而丰富的教学相关资讯！" style="height:0.5pt;width:14.8pt;" coordsize="296,10" o:gfxdata="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">
                <o:lock v:ext="edit" aspectratio="f"/>
                <v:line id="直线 109" o:spid="_x0000_s1026" o:spt="20" style="position:absolute;left:0;top:5;height:0;width:295;" filled="f" stroked="t" coordsize="21600,21600" o:gfxdata="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c9GXK/&#10;AAAA3AAAAA8AAAAAAAAAAQAgAAAAIgAAAGRycy9kb3ducmV2LnhtbFBLAQIUABQAAAAIAIdO4kAz&#10;LwWeOwAAADkAAAAQAAAAAAAAAAEAIAAAAA4BAABkcnMvc2hhcGV4bWwueG1sUEsFBgAAAAAGAAYA&#10;WwEAALgDAAAAAA==&#10;">
                  <v:fill on="f" focussize="0,0"/>
                  <v:stroke weight="0.492125984251969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Symbol" w:hAnsi="Symbol"/>
          <w:sz w:val="2"/>
        </w:rPr>
        <w:t></w:t>
      </w:r>
      <w:r>
        <w:rPr>
          <w:rFonts w:ascii="Symbol" w:hAnsi="Symbol"/>
          <w:sz w:val="2"/>
        </w:rPr>
        <mc:AlternateContent>
          <mc:Choice Requires="wpg">
            <w:drawing>
              <wp:inline distT="0" distB="0" distL="114300" distR="114300">
                <wp:extent cx="250190" cy="6350"/>
                <wp:effectExtent l="0" t="0" r="0" b="0"/>
                <wp:docPr id="103" name="组合 11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0190" cy="6350"/>
                          <a:chOff x="0" y="0"/>
                          <a:chExt cx="394" cy="10"/>
                        </a:xfrm>
                      </wpg:grpSpPr>
                      <wps:wsp>
                        <wps:cNvPr id="102" name="直线 111"/>
                        <wps:cNvCnPr/>
                        <wps:spPr>
                          <a:xfrm>
                            <a:off x="0" y="5"/>
                            <a:ext cx="393" cy="0"/>
                          </a:xfrm>
                          <a:prstGeom prst="line">
                            <a:avLst/>
                          </a:prstGeom>
                          <a:ln w="62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10" o:spid="_x0000_s1026" o:spt="203" alt="学科网(www.zxxk.com)--教育资源门户，提供试卷、教案、课件、论文、素材及各类教学资源下载，还有大量而丰富的教学相关资讯！" style="height:0.5pt;width:19.7pt;" coordsize="394,10" o:gfxdata="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">
                <o:lock v:ext="edit" aspectratio="f"/>
                <v:line id="直线 111" o:spid="_x0000_s1026" o:spt="20" style="position:absolute;left:0;top:5;height:0;width:393;" filled="f" stroked="t" coordsize="21600,21600" o:gfxdata="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yKe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492125984251969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Symbol" w:hAnsi="Symbol"/>
          <w:sz w:val="2"/>
        </w:rPr>
        <w:t></w:t>
      </w:r>
      <w:r>
        <w:rPr>
          <w:rFonts w:ascii="Symbol" w:hAnsi="Symbol"/>
          <w:sz w:val="2"/>
        </w:rPr>
        <mc:AlternateContent>
          <mc:Choice Requires="wpg">
            <w:drawing>
              <wp:inline distT="0" distB="0" distL="114300" distR="114300">
                <wp:extent cx="252730" cy="6350"/>
                <wp:effectExtent l="0" t="0" r="0" b="0"/>
                <wp:docPr id="105" name="组合 11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2730" cy="6350"/>
                          <a:chOff x="0" y="0"/>
                          <a:chExt cx="398" cy="10"/>
                        </a:xfrm>
                      </wpg:grpSpPr>
                      <wps:wsp>
                        <wps:cNvPr id="104" name="直线 113"/>
                        <wps:cNvCnPr/>
                        <wps:spPr>
                          <a:xfrm>
                            <a:off x="0" y="5"/>
                            <a:ext cx="397" cy="0"/>
                          </a:xfrm>
                          <a:prstGeom prst="line">
                            <a:avLst/>
                          </a:prstGeom>
                          <a:ln w="62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12" o:spid="_x0000_s1026" o:spt="203" alt="学科网(www.zxxk.com)--教育资源门户，提供试卷、教案、课件、论文、素材及各类教学资源下载，还有大量而丰富的教学相关资讯！" style="height:0.5pt;width:19.9pt;" coordsize="398,10" o:gfxdata="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">
                <o:lock v:ext="edit" aspectratio="f"/>
                <v:line id="直线 113" o:spid="_x0000_s1026" o:spt="20" style="position:absolute;left:0;top:5;height:0;width:397;" filled="f" stroked="t" coordsize="21600,21600" o:gfxdata="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oBh9xvQAA&#10;ANwAAAAPAAAAAAAAAAEAIAAAACIAAABkcnMvZG93bnJldi54bWxQSwECFAAUAAAACACHTuJAMy8F&#10;njsAAAA5AAAAEAAAAAAAAAABACAAAAAMAQAAZHJzL3NoYXBleG1sLnhtbFBLBQYAAAAABgAGAFsB&#10;AAC2AwAAAAA=&#10;">
                  <v:fill on="f" focussize="0,0"/>
                  <v:stroke weight="0.492125984251969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  <w:r>
        <w:rPr>
          <w:rFonts w:ascii="Symbol" w:hAnsi="Symbol"/>
          <w:sz w:val="2"/>
        </w:rPr>
        <w:t></w:t>
      </w:r>
      <w:r>
        <w:rPr>
          <w:rFonts w:ascii="Symbol" w:hAnsi="Symbol"/>
          <w:sz w:val="2"/>
        </w:rPr>
        <mc:AlternateContent>
          <mc:Choice Requires="wpg">
            <w:drawing>
              <wp:inline distT="0" distB="0" distL="114300" distR="114300">
                <wp:extent cx="243840" cy="6350"/>
                <wp:effectExtent l="0" t="0" r="0" b="0"/>
                <wp:docPr id="107" name="组合 11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3840" cy="6350"/>
                          <a:chOff x="0" y="0"/>
                          <a:chExt cx="384" cy="10"/>
                        </a:xfrm>
                      </wpg:grpSpPr>
                      <wps:wsp>
                        <wps:cNvPr id="106" name="直线 115"/>
                        <wps:cNvCnPr/>
                        <wps:spPr>
                          <a:xfrm>
                            <a:off x="0" y="5"/>
                            <a:ext cx="384" cy="0"/>
                          </a:xfrm>
                          <a:prstGeom prst="line">
                            <a:avLst/>
                          </a:prstGeom>
                          <a:ln w="62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14" o:spid="_x0000_s1026" o:spt="203" alt="学科网(www.zxxk.com)--教育资源门户，提供试卷、教案、课件、论文、素材及各类教学资源下载，还有大量而丰富的教学相关资讯！" style="height:0.5pt;width:19.2pt;" coordsize="384,10" o:gfxdata="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">
                <o:lock v:ext="edit" aspectratio="f"/>
                <v:line id="直线 115" o:spid="_x0000_s1026" o:spt="20" style="position:absolute;left:0;top:5;height:0;width:384;" filled="f" stroked="t" coordsize="21600,21600" o:gfxdata="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95gknbsAAADc&#10;AAAADwAAAAAAAAABACAAAAAiAAAAZHJzL2Rvd25yZXYueG1sUEsBAhQAFAAAAAgAh07iQDMvBZ47&#10;AAAAOQAAABAAAAAAAAAAAQAgAAAACgEAAGRycy9zaGFwZXhtbC54bWxQSwUGAAAAAAYABgBbAQAA&#10;tAMAAAAA&#10;">
                  <v:fill on="f" focussize="0,0"/>
                  <v:stroke weight="0.492125984251969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spacing w:before="31" w:line="201" w:lineRule="exact"/>
        <w:ind w:left="144"/>
        <w:rPr>
          <w:rFonts w:ascii="Times New Roman"/>
          <w:sz w:val="21"/>
        </w:rPr>
      </w:pPr>
      <w:r>
        <w:br w:type="column"/>
      </w:r>
      <w:r>
        <w:rPr>
          <w:rFonts w:ascii="Times New Roman"/>
          <w:sz w:val="21"/>
        </w:rPr>
        <w:t>101</w:t>
      </w:r>
    </w:p>
    <w:p>
      <w:pPr>
        <w:pStyle w:val="3"/>
        <w:spacing w:before="28" w:line="203" w:lineRule="exact"/>
        <w:ind w:left="149"/>
      </w:pPr>
      <w:r>
        <w:br w:type="column"/>
      </w:r>
      <w:r>
        <w:rPr>
          <w:rFonts w:ascii="Symbol" w:hAnsi="Symbol" w:eastAsia="Symbol"/>
          <w:position w:val="12"/>
        </w:rPr>
        <w:t></w:t>
      </w:r>
      <w:r>
        <w:rPr>
          <w:rFonts w:ascii="Times New Roman" w:hAnsi="Times New Roman" w:eastAsia="Times New Roman"/>
          <w:position w:val="12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 74 </w:t>
      </w:r>
      <w:r>
        <w:t>，故木棒上共有 74 个</w:t>
      </w:r>
    </w:p>
    <w:p>
      <w:pPr>
        <w:spacing w:line="203" w:lineRule="exact"/>
        <w:sectPr>
          <w:type w:val="continuous"/>
          <w:pgSz w:w="11910" w:h="16840"/>
          <w:pgMar w:top="1280" w:right="1580" w:bottom="1540" w:left="1660" w:header="720" w:footer="720" w:gutter="0"/>
          <w:cols w:equalWidth="0" w:num="3">
            <w:col w:w="5144" w:space="40"/>
            <w:col w:w="463" w:space="39"/>
            <w:col w:w="2984"/>
          </w:cols>
        </w:sectPr>
      </w:pPr>
    </w:p>
    <w:p>
      <w:pPr>
        <w:pStyle w:val="3"/>
        <w:spacing w:line="134" w:lineRule="auto"/>
        <w:ind w:left="601"/>
        <w:rPr>
          <w:rFonts w:ascii="Symbol" w:hAnsi="Symbol"/>
        </w:rPr>
      </w:pPr>
      <w:r>
        <w:rPr>
          <w:rFonts w:ascii="Symbol" w:hAnsi="Symbol"/>
          <w:spacing w:val="-42"/>
          <w:w w:val="105"/>
          <w:position w:val="-10"/>
        </w:rPr>
        <w:t></w:t>
      </w:r>
      <w:r>
        <w:rPr>
          <w:rFonts w:ascii="Symbol" w:hAnsi="Symbol"/>
          <w:spacing w:val="-42"/>
          <w:w w:val="105"/>
        </w:rPr>
        <w:t></w:t>
      </w:r>
      <w:r>
        <w:rPr>
          <w:rFonts w:ascii="Times New Roman" w:hAnsi="Times New Roman"/>
          <w:spacing w:val="-42"/>
          <w:w w:val="105"/>
        </w:rPr>
        <w:t xml:space="preserve"> </w:t>
      </w:r>
      <w:r>
        <w:rPr>
          <w:rFonts w:ascii="Times New Roman" w:hAnsi="Times New Roman"/>
          <w:w w:val="105"/>
          <w:position w:val="-7"/>
        </w:rPr>
        <w:t xml:space="preserve">2 </w:t>
      </w:r>
      <w:r>
        <w:rPr>
          <w:rFonts w:ascii="Symbol" w:hAnsi="Symbol"/>
          <w:spacing w:val="-52"/>
          <w:w w:val="105"/>
        </w:rPr>
        <w:t></w:t>
      </w:r>
      <w:r>
        <w:rPr>
          <w:rFonts w:ascii="Symbol" w:hAnsi="Symbol"/>
          <w:spacing w:val="-52"/>
          <w:w w:val="105"/>
          <w:position w:val="-10"/>
        </w:rPr>
        <w:t></w:t>
      </w:r>
    </w:p>
    <w:p>
      <w:pPr>
        <w:pStyle w:val="3"/>
        <w:spacing w:line="134" w:lineRule="auto"/>
        <w:ind w:left="169"/>
        <w:rPr>
          <w:rFonts w:ascii="Symbol" w:hAnsi="Symbol"/>
        </w:rPr>
      </w:pPr>
      <w:r>
        <w:br w:type="column"/>
      </w:r>
      <w:r>
        <w:rPr>
          <w:rFonts w:ascii="Symbol" w:hAnsi="Symbol"/>
          <w:spacing w:val="-42"/>
          <w:w w:val="105"/>
          <w:position w:val="-10"/>
        </w:rPr>
        <w:t></w:t>
      </w:r>
      <w:r>
        <w:rPr>
          <w:rFonts w:ascii="Symbol" w:hAnsi="Symbol"/>
          <w:spacing w:val="-42"/>
          <w:w w:val="105"/>
        </w:rPr>
        <w:t></w:t>
      </w:r>
      <w:r>
        <w:rPr>
          <w:rFonts w:ascii="Times New Roman" w:hAnsi="Times New Roman"/>
          <w:spacing w:val="-42"/>
          <w:w w:val="105"/>
        </w:rPr>
        <w:t xml:space="preserve"> </w:t>
      </w:r>
      <w:r>
        <w:rPr>
          <w:rFonts w:ascii="Times New Roman" w:hAnsi="Times New Roman"/>
          <w:w w:val="105"/>
          <w:position w:val="-7"/>
        </w:rPr>
        <w:t xml:space="preserve">3 </w:t>
      </w:r>
      <w:r>
        <w:rPr>
          <w:rFonts w:ascii="Symbol" w:hAnsi="Symbol"/>
          <w:spacing w:val="-52"/>
          <w:w w:val="105"/>
        </w:rPr>
        <w:t></w:t>
      </w:r>
      <w:r>
        <w:rPr>
          <w:rFonts w:ascii="Symbol" w:hAnsi="Symbol"/>
          <w:spacing w:val="-52"/>
          <w:w w:val="105"/>
          <w:position w:val="-10"/>
        </w:rPr>
        <w:t></w:t>
      </w:r>
    </w:p>
    <w:p>
      <w:pPr>
        <w:pStyle w:val="3"/>
        <w:spacing w:line="134" w:lineRule="auto"/>
        <w:ind w:left="169"/>
        <w:rPr>
          <w:rFonts w:ascii="Symbol" w:hAnsi="Symbol"/>
        </w:rPr>
      </w:pPr>
      <w:r>
        <w:br w:type="column"/>
      </w:r>
      <w:r>
        <w:rPr>
          <w:rFonts w:ascii="Symbol" w:hAnsi="Symbol"/>
          <w:spacing w:val="-42"/>
          <w:w w:val="105"/>
          <w:position w:val="-10"/>
        </w:rPr>
        <w:t></w:t>
      </w:r>
      <w:r>
        <w:rPr>
          <w:rFonts w:ascii="Symbol" w:hAnsi="Symbol"/>
          <w:spacing w:val="-42"/>
          <w:w w:val="105"/>
        </w:rPr>
        <w:t></w:t>
      </w:r>
      <w:r>
        <w:rPr>
          <w:rFonts w:ascii="Times New Roman" w:hAnsi="Times New Roman"/>
          <w:spacing w:val="-42"/>
          <w:w w:val="105"/>
        </w:rPr>
        <w:t xml:space="preserve"> </w:t>
      </w:r>
      <w:r>
        <w:rPr>
          <w:rFonts w:ascii="Times New Roman" w:hAnsi="Times New Roman"/>
          <w:w w:val="105"/>
          <w:position w:val="-7"/>
        </w:rPr>
        <w:t xml:space="preserve">5 </w:t>
      </w:r>
      <w:r>
        <w:rPr>
          <w:rFonts w:ascii="Symbol" w:hAnsi="Symbol"/>
          <w:spacing w:val="-52"/>
          <w:w w:val="105"/>
        </w:rPr>
        <w:t></w:t>
      </w:r>
      <w:r>
        <w:rPr>
          <w:rFonts w:ascii="Symbol" w:hAnsi="Symbol"/>
          <w:spacing w:val="-52"/>
          <w:w w:val="105"/>
          <w:position w:val="-10"/>
        </w:rPr>
        <w:t></w:t>
      </w:r>
    </w:p>
    <w:p>
      <w:pPr>
        <w:pStyle w:val="3"/>
        <w:tabs>
          <w:tab w:val="left" w:pos="957"/>
        </w:tabs>
        <w:spacing w:line="228" w:lineRule="auto"/>
        <w:ind w:left="165"/>
        <w:rPr>
          <w:rFonts w:ascii="Symbol" w:hAnsi="Symbol"/>
        </w:rPr>
      </w:pPr>
      <w:r>
        <w:br w:type="column"/>
      </w:r>
      <w:r>
        <w:rPr>
          <w:rFonts w:ascii="Symbol" w:hAnsi="Symbol"/>
          <w:spacing w:val="-84"/>
          <w:w w:val="103"/>
          <w:position w:val="8"/>
        </w:rPr>
        <w:t></w:t>
      </w:r>
      <w:r>
        <w:rPr>
          <w:rFonts w:ascii="Symbol" w:hAnsi="Symbol"/>
          <w:w w:val="103"/>
          <w:position w:val="-1"/>
        </w:rPr>
        <w:t></w:t>
      </w:r>
      <w:r>
        <w:rPr>
          <w:rFonts w:ascii="Times New Roman" w:hAnsi="Times New Roman"/>
          <w:spacing w:val="-30"/>
          <w:position w:val="-1"/>
        </w:rPr>
        <w:t xml:space="preserve"> </w:t>
      </w:r>
      <w:r>
        <w:rPr>
          <w:rFonts w:ascii="Times New Roman" w:hAnsi="Times New Roman"/>
          <w:w w:val="103"/>
        </w:rPr>
        <w:t>2</w:t>
      </w:r>
      <w:r>
        <w:rPr>
          <w:rFonts w:ascii="Times New Roman" w:hAnsi="Times New Roman"/>
          <w:spacing w:val="-29"/>
        </w:rPr>
        <w:t xml:space="preserve"> </w:t>
      </w:r>
      <w:r>
        <w:rPr>
          <w:rFonts w:ascii="Symbol" w:hAnsi="Symbol"/>
          <w:w w:val="103"/>
        </w:rPr>
        <w:t></w:t>
      </w:r>
      <w:r>
        <w:rPr>
          <w:rFonts w:ascii="Times New Roman" w:hAnsi="Times New Roman"/>
          <w:spacing w:val="-28"/>
        </w:rPr>
        <w:t xml:space="preserve"> </w:t>
      </w:r>
      <w:r>
        <w:rPr>
          <w:rFonts w:ascii="Times New Roman" w:hAnsi="Times New Roman"/>
          <w:spacing w:val="13"/>
          <w:w w:val="103"/>
        </w:rPr>
        <w:t>3</w:t>
      </w:r>
      <w:r>
        <w:rPr>
          <w:rFonts w:ascii="Symbol" w:hAnsi="Symbol"/>
          <w:spacing w:val="-84"/>
          <w:w w:val="103"/>
          <w:position w:val="8"/>
        </w:rPr>
        <w:t></w:t>
      </w:r>
      <w:r>
        <w:rPr>
          <w:rFonts w:ascii="Symbol" w:hAnsi="Symbol"/>
          <w:w w:val="103"/>
          <w:position w:val="-1"/>
        </w:rPr>
        <w:t></w:t>
      </w:r>
      <w:r>
        <w:rPr>
          <w:rFonts w:ascii="Times New Roman" w:hAnsi="Times New Roman"/>
          <w:position w:val="-1"/>
        </w:rPr>
        <w:tab/>
      </w:r>
      <w:r>
        <w:rPr>
          <w:rFonts w:ascii="Symbol" w:hAnsi="Symbol"/>
          <w:spacing w:val="-84"/>
          <w:w w:val="103"/>
          <w:position w:val="8"/>
        </w:rPr>
        <w:t></w:t>
      </w:r>
      <w:r>
        <w:rPr>
          <w:rFonts w:ascii="Symbol" w:hAnsi="Symbol"/>
          <w:w w:val="103"/>
          <w:position w:val="-1"/>
        </w:rPr>
        <w:t></w:t>
      </w:r>
      <w:r>
        <w:rPr>
          <w:rFonts w:ascii="Times New Roman" w:hAnsi="Times New Roman"/>
          <w:spacing w:val="-30"/>
          <w:position w:val="-1"/>
        </w:rPr>
        <w:t xml:space="preserve"> </w:t>
      </w:r>
      <w:r>
        <w:rPr>
          <w:rFonts w:ascii="Times New Roman" w:hAnsi="Times New Roman"/>
          <w:w w:val="103"/>
        </w:rPr>
        <w:t>2</w:t>
      </w:r>
      <w:r>
        <w:rPr>
          <w:rFonts w:ascii="Times New Roman" w:hAnsi="Times New Roman"/>
          <w:spacing w:val="-29"/>
        </w:rPr>
        <w:t xml:space="preserve"> </w:t>
      </w:r>
      <w:r>
        <w:rPr>
          <w:rFonts w:ascii="Symbol" w:hAnsi="Symbol"/>
          <w:w w:val="103"/>
        </w:rPr>
        <w:t></w:t>
      </w:r>
      <w:r>
        <w:rPr>
          <w:rFonts w:ascii="Times New Roman" w:hAnsi="Times New Roman"/>
          <w:spacing w:val="-29"/>
        </w:rPr>
        <w:t xml:space="preserve"> </w:t>
      </w:r>
      <w:r>
        <w:rPr>
          <w:rFonts w:ascii="Times New Roman" w:hAnsi="Times New Roman"/>
          <w:spacing w:val="11"/>
          <w:w w:val="103"/>
        </w:rPr>
        <w:t>5</w:t>
      </w:r>
      <w:r>
        <w:rPr>
          <w:rFonts w:ascii="Symbol" w:hAnsi="Symbol"/>
          <w:spacing w:val="-90"/>
          <w:w w:val="103"/>
          <w:position w:val="8"/>
        </w:rPr>
        <w:t></w:t>
      </w:r>
      <w:r>
        <w:rPr>
          <w:rFonts w:ascii="Symbol" w:hAnsi="Symbol"/>
          <w:spacing w:val="-12"/>
          <w:w w:val="103"/>
          <w:position w:val="-1"/>
        </w:rPr>
        <w:t></w:t>
      </w:r>
    </w:p>
    <w:p>
      <w:pPr>
        <w:pStyle w:val="3"/>
        <w:spacing w:line="228" w:lineRule="auto"/>
        <w:ind w:left="165"/>
        <w:rPr>
          <w:rFonts w:ascii="Symbol" w:hAnsi="Symbol"/>
        </w:rPr>
      </w:pPr>
      <w:r>
        <w:br w:type="column"/>
      </w:r>
      <w:r>
        <w:rPr>
          <w:rFonts w:ascii="Symbol" w:hAnsi="Symbol"/>
          <w:spacing w:val="-84"/>
          <w:w w:val="103"/>
          <w:position w:val="8"/>
        </w:rPr>
        <w:t></w:t>
      </w:r>
      <w:r>
        <w:rPr>
          <w:rFonts w:ascii="Symbol" w:hAnsi="Symbol"/>
          <w:spacing w:val="16"/>
          <w:w w:val="103"/>
          <w:position w:val="-1"/>
        </w:rPr>
        <w:t></w:t>
      </w:r>
      <w:r>
        <w:rPr>
          <w:rFonts w:ascii="Times New Roman" w:hAnsi="Times New Roman"/>
          <w:spacing w:val="17"/>
          <w:w w:val="103"/>
        </w:rPr>
        <w:t>3</w:t>
      </w:r>
      <w:r>
        <w:rPr>
          <w:rFonts w:ascii="Symbol" w:hAnsi="Symbol"/>
          <w:w w:val="103"/>
        </w:rPr>
        <w:t></w:t>
      </w:r>
      <w:r>
        <w:rPr>
          <w:rFonts w:ascii="Times New Roman" w:hAnsi="Times New Roman"/>
          <w:spacing w:val="-29"/>
        </w:rPr>
        <w:t xml:space="preserve"> </w:t>
      </w:r>
      <w:r>
        <w:rPr>
          <w:rFonts w:ascii="Times New Roman" w:hAnsi="Times New Roman"/>
          <w:spacing w:val="11"/>
          <w:w w:val="103"/>
        </w:rPr>
        <w:t>5</w:t>
      </w:r>
      <w:r>
        <w:rPr>
          <w:rFonts w:ascii="Symbol" w:hAnsi="Symbol"/>
          <w:spacing w:val="-90"/>
          <w:w w:val="103"/>
          <w:position w:val="8"/>
        </w:rPr>
        <w:t></w:t>
      </w:r>
      <w:r>
        <w:rPr>
          <w:rFonts w:ascii="Symbol" w:hAnsi="Symbol"/>
          <w:spacing w:val="-12"/>
          <w:w w:val="103"/>
          <w:position w:val="-1"/>
        </w:rPr>
        <w:t></w:t>
      </w:r>
    </w:p>
    <w:p>
      <w:pPr>
        <w:pStyle w:val="3"/>
        <w:spacing w:line="228" w:lineRule="auto"/>
        <w:ind w:left="169"/>
        <w:rPr>
          <w:rFonts w:ascii="Symbol" w:hAnsi="Symbol"/>
        </w:rPr>
      </w:pPr>
      <w:r>
        <w:br w:type="column"/>
      </w:r>
      <w:r>
        <w:rPr>
          <w:rFonts w:ascii="Symbol" w:hAnsi="Symbol"/>
          <w:spacing w:val="-84"/>
          <w:w w:val="103"/>
          <w:position w:val="8"/>
        </w:rPr>
        <w:t></w:t>
      </w:r>
      <w:r>
        <w:rPr>
          <w:rFonts w:ascii="Symbol" w:hAnsi="Symbol"/>
          <w:w w:val="103"/>
          <w:position w:val="-1"/>
        </w:rPr>
        <w:t></w:t>
      </w:r>
      <w:r>
        <w:rPr>
          <w:rFonts w:ascii="Times New Roman" w:hAnsi="Times New Roman"/>
          <w:spacing w:val="-31"/>
          <w:position w:val="-1"/>
        </w:rPr>
        <w:t xml:space="preserve"> </w:t>
      </w:r>
      <w:r>
        <w:rPr>
          <w:rFonts w:ascii="Times New Roman" w:hAnsi="Times New Roman"/>
          <w:w w:val="103"/>
        </w:rPr>
        <w:t>2</w:t>
      </w:r>
      <w:r>
        <w:rPr>
          <w:rFonts w:ascii="Times New Roman" w:hAnsi="Times New Roman"/>
          <w:spacing w:val="-28"/>
        </w:rPr>
        <w:t xml:space="preserve"> </w:t>
      </w:r>
      <w:r>
        <w:rPr>
          <w:rFonts w:ascii="Symbol" w:hAnsi="Symbol"/>
          <w:w w:val="103"/>
        </w:rPr>
        <w:t></w:t>
      </w:r>
      <w:r>
        <w:rPr>
          <w:rFonts w:ascii="Times New Roman" w:hAnsi="Times New Roman"/>
          <w:spacing w:val="-29"/>
        </w:rPr>
        <w:t xml:space="preserve"> </w:t>
      </w:r>
      <w:r>
        <w:rPr>
          <w:rFonts w:ascii="Times New Roman" w:hAnsi="Times New Roman"/>
          <w:spacing w:val="18"/>
          <w:w w:val="103"/>
        </w:rPr>
        <w:t>3</w:t>
      </w:r>
      <w:r>
        <w:rPr>
          <w:rFonts w:ascii="Symbol" w:hAnsi="Symbol"/>
          <w:w w:val="103"/>
        </w:rPr>
        <w:t></w:t>
      </w:r>
      <w:r>
        <w:rPr>
          <w:rFonts w:ascii="Times New Roman" w:hAnsi="Times New Roman"/>
          <w:spacing w:val="-29"/>
        </w:rPr>
        <w:t xml:space="preserve"> </w:t>
      </w:r>
      <w:r>
        <w:rPr>
          <w:rFonts w:ascii="Times New Roman" w:hAnsi="Times New Roman"/>
          <w:spacing w:val="18"/>
          <w:w w:val="103"/>
        </w:rPr>
        <w:t>5</w:t>
      </w:r>
      <w:r>
        <w:rPr>
          <w:rFonts w:ascii="Symbol" w:hAnsi="Symbol"/>
          <w:spacing w:val="-84"/>
          <w:w w:val="103"/>
          <w:position w:val="8"/>
        </w:rPr>
        <w:t></w:t>
      </w:r>
      <w:r>
        <w:rPr>
          <w:rFonts w:ascii="Symbol" w:hAnsi="Symbol"/>
          <w:w w:val="103"/>
          <w:position w:val="-1"/>
        </w:rPr>
        <w:t></w:t>
      </w:r>
    </w:p>
    <w:p>
      <w:pPr>
        <w:spacing w:line="228" w:lineRule="auto"/>
        <w:rPr>
          <w:rFonts w:ascii="Symbol" w:hAnsi="Symbol"/>
        </w:rPr>
        <w:sectPr>
          <w:type w:val="continuous"/>
          <w:pgSz w:w="11910" w:h="16840"/>
          <w:pgMar w:top="1280" w:right="1580" w:bottom="1540" w:left="1660" w:header="720" w:footer="720" w:gutter="0"/>
          <w:cols w:equalWidth="0" w:num="6">
            <w:col w:w="1089" w:space="40"/>
            <w:col w:w="657" w:space="39"/>
            <w:col w:w="657" w:space="40"/>
            <w:col w:w="1547" w:space="40"/>
            <w:col w:w="743" w:space="40"/>
            <w:col w:w="3778"/>
          </w:cols>
        </w:sectPr>
      </w:pPr>
    </w:p>
    <w:p>
      <w:pPr>
        <w:pStyle w:val="3"/>
        <w:spacing w:line="222" w:lineRule="exact"/>
        <w:ind w:left="560"/>
      </w:pPr>
      <w:r>
        <mc:AlternateContent>
          <mc:Choice Requires="wps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page">
                  <wp:posOffset>4327525</wp:posOffset>
                </wp:positionH>
                <wp:positionV relativeFrom="paragraph">
                  <wp:posOffset>-227330</wp:posOffset>
                </wp:positionV>
                <wp:extent cx="422275" cy="0"/>
                <wp:effectExtent l="0" t="0" r="0" b="0"/>
                <wp:wrapNone/>
                <wp:docPr id="85" name="直线 11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22275" cy="0"/>
                        </a:xfrm>
                        <a:prstGeom prst="line">
                          <a:avLst/>
                        </a:prstGeom>
                        <a:ln w="62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6" o:spid="_x0000_s1026" o:spt="20" alt="学科网(www.zxxk.com)--教育资源门户，提供试卷、教案、课件、论文、素材及各类教学资源下载，还有大量而丰富的教学相关资讯！" style="position:absolute;left:0pt;margin-left:340.75pt;margin-top:-17.9pt;height:0pt;width:33.25pt;mso-position-horizontal-relative:page;z-index:-251660288;mso-width-relative:page;mso-height-relative:page;" filled="f" stroked="t" coordsize="21600,21600" o:gfxdata="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BhQTOq2gAAAAsB&#10;AAAPAAAAAAAAAAEAIAAAACIAAABkcnMvZG93bnJldi54bWxQSwECFAAUAAAACACHTuJAR22H04sC&#10;AABBBAAADgAAAAAAAAABACAAAAApAQAAZHJzL2Uyb0RvYy54bWxQSwUGAAAAAAYABgBZAQAAJgYA&#10;AAAA&#10;">
                <v:fill on="f" focussize="0,0"/>
                <v:stroke weight="0.492125984251969pt" color="#000000" joinstyle="round"/>
                <v:imagedata o:title=""/>
                <o:lock v:ext="edit" aspectratio="f"/>
              </v:line>
            </w:pict>
          </mc:Fallback>
        </mc:AlternateContent>
      </w:r>
      <w:r>
        <w:t>刻度，可以截出 75 段．</w:t>
      </w:r>
    </w:p>
    <w:p>
      <w:pPr>
        <w:pStyle w:val="3"/>
        <w:rPr>
          <w:sz w:val="19"/>
        </w:rPr>
      </w:pPr>
    </w:p>
    <w:p>
      <w:pPr>
        <w:pStyle w:val="3"/>
        <w:spacing w:before="93" w:line="204" w:lineRule="exact"/>
        <w:ind w:left="5290"/>
        <w:rPr>
          <w:rFonts w:ascii="Times New Roman" w:hAnsi="Times New Roman"/>
        </w:rPr>
      </w:pPr>
      <w:r>
        <mc:AlternateContent>
          <mc:Choice Requires="wps">
            <w:drawing>
              <wp:anchor distT="0" distB="0" distL="114300" distR="114300" simplePos="0" relativeHeight="251633664" behindDoc="0" locked="0" layoutInCell="1" allowOverlap="1">
                <wp:simplePos x="0" y="0"/>
                <wp:positionH relativeFrom="page">
                  <wp:posOffset>4472305</wp:posOffset>
                </wp:positionH>
                <wp:positionV relativeFrom="paragraph">
                  <wp:posOffset>236220</wp:posOffset>
                </wp:positionV>
                <wp:extent cx="275590" cy="0"/>
                <wp:effectExtent l="0" t="0" r="0" b="0"/>
                <wp:wrapTopAndBottom/>
                <wp:docPr id="57" name="直线 117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5590" cy="0"/>
                        </a:xfrm>
                        <a:prstGeom prst="line">
                          <a:avLst/>
                        </a:prstGeom>
                        <a:ln w="624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117" o:spid="_x0000_s1026" o:spt="20" alt="学科网(www.zxxk.com)--教育资源门户，提供试卷、教案、课件、论文、素材及各类教学资源下载，还有大量而丰富的教学相关资讯！" style="position:absolute;left:0pt;margin-left:352.15pt;margin-top:18.6pt;height:0pt;width:21.7pt;mso-position-horizontal-relative:page;mso-wrap-distance-bottom:0pt;mso-wrap-distance-top:0pt;z-index:251633664;mso-width-relative:page;mso-height-relative:page;" filled="f" stroked="t" coordsize="21600,21600" o:gfxdata="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">
                <v:fill on="f" focussize="0,0"/>
                <v:stroke weight="0.491338582677165pt" color="#000000" joinstyle="round"/>
                <v:imagedata o:title=""/>
                <o:lock v:ext="edit" aspectratio="f"/>
                <w10:wrap type="topAndBottom"/>
              </v:line>
            </w:pict>
          </mc:Fallback>
        </mc:AlternateContent>
      </w:r>
      <w:r>
        <w:rPr>
          <w:rFonts w:ascii="Symbol" w:hAnsi="Symbol"/>
        </w:rPr>
        <w:t>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2"/>
        </w:rPr>
        <w:t>2008</w:t>
      </w:r>
      <w:r>
        <w:rPr>
          <w:rFonts w:ascii="Symbol" w:hAnsi="Symbol"/>
        </w:rPr>
        <w:t></w:t>
      </w:r>
      <w:r>
        <w:rPr>
          <w:rFonts w:ascii="Times New Roman" w:hAnsi="Times New Roman"/>
        </w:rPr>
        <w:t xml:space="preserve"> </w:t>
      </w:r>
      <w:r>
        <w:rPr>
          <w:rFonts w:ascii="Symbol" w:hAnsi="Symbol"/>
          <w:position w:val="-11"/>
        </w:rPr>
        <w:t></w:t>
      </w:r>
      <w:r>
        <w:rPr>
          <w:rFonts w:ascii="Times New Roman" w:hAnsi="Times New Roman"/>
          <w:position w:val="-11"/>
        </w:rPr>
        <w:t xml:space="preserve"> 133</w:t>
      </w:r>
    </w:p>
    <w:p>
      <w:pPr>
        <w:pStyle w:val="3"/>
        <w:tabs>
          <w:tab w:val="left" w:pos="6465"/>
        </w:tabs>
        <w:ind w:left="140"/>
      </w:pPr>
      <w:r>
        <w:t>13.</w:t>
      </w:r>
      <w:r>
        <w:rPr>
          <w:spacing w:val="-1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到</w:t>
      </w:r>
      <w:r>
        <w:rPr>
          <w:spacing w:val="-4"/>
        </w:rPr>
        <w:t xml:space="preserve"> </w:t>
      </w:r>
      <w:r>
        <w:t>2008</w:t>
      </w:r>
      <w:r>
        <w:rPr>
          <w:spacing w:val="-5"/>
        </w:rPr>
        <w:t xml:space="preserve"> </w:t>
      </w:r>
      <w:r>
        <w:t>这</w:t>
      </w:r>
      <w:r>
        <w:rPr>
          <w:spacing w:val="-3"/>
        </w:rPr>
        <w:t xml:space="preserve"> </w:t>
      </w:r>
      <w:r>
        <w:t>2008</w:t>
      </w:r>
      <w:r>
        <w:rPr>
          <w:spacing w:val="-3"/>
        </w:rPr>
        <w:t xml:space="preserve"> 个自</w:t>
      </w:r>
      <w:r>
        <w:t>然数</w:t>
      </w:r>
      <w:r>
        <w:rPr>
          <w:spacing w:val="-3"/>
        </w:rPr>
        <w:t>中</w:t>
      </w:r>
      <w:r>
        <w:t>，3</w:t>
      </w:r>
      <w:r>
        <w:rPr>
          <w:spacing w:val="-5"/>
        </w:rPr>
        <w:t xml:space="preserve"> </w:t>
      </w:r>
      <w:r>
        <w:t>和</w:t>
      </w:r>
      <w:r>
        <w:rPr>
          <w:spacing w:val="-3"/>
        </w:rPr>
        <w:t xml:space="preserve"> </w:t>
      </w:r>
      <w:r>
        <w:t>5</w:t>
      </w:r>
      <w:r>
        <w:rPr>
          <w:spacing w:val="-6"/>
        </w:rPr>
        <w:t xml:space="preserve"> </w:t>
      </w:r>
      <w:r>
        <w:t>的</w:t>
      </w:r>
      <w:r>
        <w:rPr>
          <w:spacing w:val="-3"/>
        </w:rPr>
        <w:t>倍</w:t>
      </w:r>
      <w:r>
        <w:t>数</w:t>
      </w:r>
      <w:r>
        <w:rPr>
          <w:spacing w:val="37"/>
        </w:rPr>
        <w:t>有</w:t>
      </w:r>
      <w:r>
        <w:rPr>
          <w:rFonts w:ascii="Symbol" w:hAnsi="Symbol" w:eastAsia="Symbol"/>
          <w:spacing w:val="-41"/>
          <w:position w:val="18"/>
        </w:rPr>
        <w:t></w:t>
      </w:r>
      <w:r>
        <w:rPr>
          <w:rFonts w:ascii="Symbol" w:hAnsi="Symbol" w:eastAsia="Symbol"/>
          <w:spacing w:val="-41"/>
          <w:position w:val="7"/>
        </w:rPr>
        <w:t></w:t>
      </w:r>
      <w:r>
        <w:rPr>
          <w:rFonts w:ascii="Times New Roman" w:hAnsi="Times New Roman" w:eastAsia="Times New Roman"/>
          <w:spacing w:val="-41"/>
          <w:position w:val="7"/>
        </w:rPr>
        <w:t xml:space="preserve">         </w:t>
      </w:r>
      <w:r>
        <w:rPr>
          <w:rFonts w:ascii="Times New Roman" w:hAnsi="Times New Roman" w:eastAsia="Times New Roman"/>
          <w:spacing w:val="-37"/>
          <w:position w:val="7"/>
        </w:rPr>
        <w:t xml:space="preserve"> </w:t>
      </w:r>
      <w:r>
        <w:rPr>
          <w:rFonts w:ascii="Times New Roman" w:hAnsi="Times New Roman" w:eastAsia="Times New Roman"/>
          <w:position w:val="10"/>
        </w:rPr>
        <w:t xml:space="preserve">15 </w:t>
      </w:r>
      <w:r>
        <w:rPr>
          <w:rFonts w:ascii="Times New Roman" w:hAnsi="Times New Roman" w:eastAsia="Times New Roman"/>
          <w:spacing w:val="32"/>
          <w:position w:val="10"/>
        </w:rPr>
        <w:t xml:space="preserve"> </w:t>
      </w:r>
      <w:r>
        <w:rPr>
          <w:rFonts w:ascii="Symbol" w:hAnsi="Symbol" w:eastAsia="Symbol"/>
          <w:spacing w:val="-41"/>
          <w:position w:val="18"/>
        </w:rPr>
        <w:t></w:t>
      </w:r>
      <w:r>
        <w:rPr>
          <w:rFonts w:ascii="Symbol" w:hAnsi="Symbol" w:eastAsia="Symbol"/>
          <w:spacing w:val="-41"/>
          <w:position w:val="7"/>
        </w:rPr>
        <w:t></w:t>
      </w:r>
      <w:r>
        <w:rPr>
          <w:rFonts w:ascii="Times New Roman" w:hAnsi="Times New Roman" w:eastAsia="Times New Roman"/>
          <w:spacing w:val="-41"/>
          <w:position w:val="7"/>
        </w:rPr>
        <w:tab/>
      </w:r>
      <w:r>
        <w:t>个，3</w:t>
      </w:r>
      <w:r>
        <w:rPr>
          <w:spacing w:val="-5"/>
        </w:rPr>
        <w:t xml:space="preserve"> </w:t>
      </w:r>
      <w:r>
        <w:t>和</w:t>
      </w:r>
      <w:r>
        <w:rPr>
          <w:spacing w:val="-4"/>
        </w:rPr>
        <w:t xml:space="preserve"> </w:t>
      </w:r>
      <w:r>
        <w:t>7</w:t>
      </w:r>
      <w:r>
        <w:rPr>
          <w:spacing w:val="-5"/>
        </w:rPr>
        <w:t xml:space="preserve"> </w:t>
      </w:r>
      <w:r>
        <w:t>的</w:t>
      </w:r>
      <w:r>
        <w:rPr>
          <w:spacing w:val="-3"/>
        </w:rPr>
        <w:t>倍</w:t>
      </w:r>
      <w:r>
        <w:t>数有</w:t>
      </w:r>
    </w:p>
    <w:p>
      <w:pPr>
        <w:sectPr>
          <w:type w:val="continuous"/>
          <w:pgSz w:w="11910" w:h="16840"/>
          <w:pgMar w:top="1280" w:right="1580" w:bottom="1540" w:left="1660" w:header="720" w:footer="720" w:gutter="0"/>
          <w:cols w:space="720" w:num="1"/>
        </w:sectPr>
      </w:pPr>
    </w:p>
    <w:p>
      <w:pPr>
        <w:pStyle w:val="3"/>
        <w:spacing w:before="3"/>
        <w:rPr>
          <w:sz w:val="8"/>
        </w:rPr>
      </w:pPr>
    </w:p>
    <w:p>
      <w:pPr>
        <w:pStyle w:val="3"/>
        <w:spacing w:line="20" w:lineRule="exact"/>
        <w:ind w:left="103"/>
        <w:rPr>
          <w:sz w:val="2"/>
        </w:rPr>
      </w:pPr>
      <w:r>
        <w:rPr>
          <w:sz w:val="2"/>
        </w:rPr>
        <mc:AlternateContent>
          <mc:Choice Requires="wpg">
            <w:drawing>
              <wp:inline distT="0" distB="0" distL="114300" distR="114300">
                <wp:extent cx="5312410" cy="9525"/>
                <wp:effectExtent l="0" t="0" r="0" b="0"/>
                <wp:docPr id="113" name="组合 118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312410" cy="9525"/>
                          <a:chOff x="0" y="0"/>
                          <a:chExt cx="8366" cy="15"/>
                        </a:xfrm>
                      </wpg:grpSpPr>
                      <wps:wsp>
                        <wps:cNvPr id="112" name="直线 119"/>
                        <wps:cNvCnPr/>
                        <wps:spPr>
                          <a:xfrm>
                            <a:off x="0" y="7"/>
                            <a:ext cx="8365" cy="0"/>
                          </a:xfrm>
                          <a:prstGeom prst="line">
                            <a:avLst/>
                          </a:prstGeom>
                          <a:ln w="9144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18" o:spid="_x0000_s1026" o:spt="203" alt="学科网(www.zxxk.com)--教育资源门户，提供试卷、教案、课件、论文、素材及各类教学资源下载，还有大量而丰富的教学相关资讯！" style="height:0.75pt;width:418.3pt;" coordsize="8366,15" o:gfxdata="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">
                <o:lock v:ext="edit" aspectratio="f"/>
                <v:line id="直线 119" o:spid="_x0000_s1026" o:spt="20" style="position:absolute;left:0;top:7;height:0;width:8365;" filled="f" stroked="t" coordsize="21600,21600" o:gfxdata="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4oj2mbsAAADc&#10;AAAADwAAAAAAAAABACAAAAAiAAAAZHJzL2Rvd25yZXYueG1sUEsBAhQAFAAAAAgAh07iQDMvBZ47&#10;AAAAOQAAABAAAAAAAAAAAQAgAAAACgEAAGRycy9zaGFwZXhtbC54bWxQSwUGAAAAAAYABgBbAQAA&#10;tAMAAAAA&#10;">
                  <v:fill on="f" focussize="0,0"/>
                  <v:stroke weight="0.72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pStyle w:val="3"/>
        <w:spacing w:before="8"/>
        <w:rPr>
          <w:sz w:val="5"/>
        </w:rPr>
      </w:pPr>
    </w:p>
    <w:p>
      <w:pPr>
        <w:rPr>
          <w:sz w:val="5"/>
        </w:rPr>
        <w:sectPr>
          <w:pgSz w:w="11910" w:h="16840"/>
          <w:pgMar w:top="1160" w:right="1580" w:bottom="1540" w:left="1660" w:header="863" w:footer="1357" w:gutter="0"/>
          <w:cols w:space="720" w:num="1"/>
        </w:sectPr>
      </w:pPr>
    </w:p>
    <w:p>
      <w:pPr>
        <w:pStyle w:val="3"/>
        <w:spacing w:before="93" w:line="204" w:lineRule="exact"/>
        <w:ind w:left="601"/>
        <w:rPr>
          <w:rFonts w:ascii="Times New Roman" w:hAnsi="Times New Roman"/>
        </w:rPr>
      </w:pPr>
      <w:r>
        <w:rPr>
          <w:rFonts w:ascii="Symbol" w:hAnsi="Symbol"/>
        </w:rPr>
        <w:t></w:t>
      </w:r>
      <w:r>
        <w:rPr>
          <w:rFonts w:ascii="Times New Roman" w:hAnsi="Times New Roman"/>
          <w:spacing w:val="-28"/>
        </w:rPr>
        <w:t xml:space="preserve"> </w:t>
      </w:r>
      <w:r>
        <w:rPr>
          <w:rFonts w:ascii="Times New Roman" w:hAnsi="Times New Roman"/>
          <w:position w:val="2"/>
        </w:rPr>
        <w:t>2008</w:t>
      </w:r>
      <w:r>
        <w:rPr>
          <w:rFonts w:ascii="Times New Roman" w:hAnsi="Times New Roman"/>
          <w:spacing w:val="-32"/>
          <w:position w:val="2"/>
        </w:rPr>
        <w:t xml:space="preserve"> </w:t>
      </w:r>
      <w:r>
        <w:rPr>
          <w:rFonts w:ascii="Symbol" w:hAnsi="Symbol"/>
        </w:rPr>
        <w:t></w:t>
      </w:r>
      <w:r>
        <w:rPr>
          <w:rFonts w:ascii="Times New Roman" w:hAnsi="Times New Roman"/>
          <w:spacing w:val="3"/>
        </w:rPr>
        <w:t xml:space="preserve"> </w:t>
      </w:r>
      <w:r>
        <w:rPr>
          <w:rFonts w:ascii="Symbol" w:hAnsi="Symbol"/>
          <w:position w:val="-11"/>
        </w:rPr>
        <w:t></w:t>
      </w:r>
      <w:r>
        <w:rPr>
          <w:rFonts w:ascii="Times New Roman" w:hAnsi="Times New Roman"/>
          <w:spacing w:val="-9"/>
          <w:position w:val="-11"/>
        </w:rPr>
        <w:t xml:space="preserve"> </w:t>
      </w:r>
      <w:r>
        <w:rPr>
          <w:rFonts w:ascii="Times New Roman" w:hAnsi="Times New Roman"/>
          <w:position w:val="-11"/>
        </w:rPr>
        <w:t>95</w:t>
      </w:r>
    </w:p>
    <w:p>
      <w:pPr>
        <w:pStyle w:val="3"/>
        <w:spacing w:before="1"/>
        <w:rPr>
          <w:rFonts w:ascii="Times New Roman"/>
          <w:sz w:val="6"/>
        </w:rPr>
      </w:pPr>
    </w:p>
    <w:p>
      <w:pPr>
        <w:pStyle w:val="3"/>
        <w:spacing w:line="20" w:lineRule="exact"/>
        <w:ind w:left="689"/>
        <w:rPr>
          <w:rFonts w:ascii="Times New Roman"/>
          <w:sz w:val="2"/>
        </w:rPr>
      </w:pPr>
      <w:r>
        <w:rPr>
          <w:rFonts w:ascii="Times New Roman"/>
          <w:sz w:val="2"/>
        </w:rPr>
        <mc:AlternateContent>
          <mc:Choice Requires="wpg">
            <w:drawing>
              <wp:inline distT="0" distB="0" distL="114300" distR="114300">
                <wp:extent cx="278765" cy="6350"/>
                <wp:effectExtent l="0" t="0" r="0" b="0"/>
                <wp:docPr id="127" name="组合 120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765" cy="6350"/>
                          <a:chOff x="0" y="0"/>
                          <a:chExt cx="439" cy="10"/>
                        </a:xfrm>
                      </wpg:grpSpPr>
                      <wps:wsp>
                        <wps:cNvPr id="126" name="直线 121"/>
                        <wps:cNvCnPr/>
                        <wps:spPr>
                          <a:xfrm>
                            <a:off x="0" y="5"/>
                            <a:ext cx="439" cy="0"/>
                          </a:xfrm>
                          <a:prstGeom prst="line">
                            <a:avLst/>
                          </a:prstGeom>
                          <a:ln w="6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20" o:spid="_x0000_s1026" o:spt="203" alt="学科网(www.zxxk.com)--教育资源门户，提供试卷、教案、课件、论文、素材及各类教学资源下载，还有大量而丰富的教学相关资讯！" style="height:0.5pt;width:21.95pt;" coordsize="439,10" o:gfxdata="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AqYKjHTAAAAAgEAAA8AAAAAAAAAAQAgAAAAIgAAAGRycy9k&#10;b3ducmV2LnhtbFBLAQIUABQAAAAIAIdO4kCIyJFs6wIAAGcFAAAOAAAAAAAAAAEAIAAAACIBAABk&#10;cnMvZTJvRG9jLnhtbFBLBQYAAAAABgAGAFkBAAB/BgAAAAA=&#10;">
                <o:lock v:ext="edit" aspectratio="f"/>
                <v:line id="直线 121" o:spid="_x0000_s1026" o:spt="20" style="position:absolute;left:0;top:5;height:0;width:439;" filled="f" stroked="t" coordsize="21600,21600" o:gfxdata="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HaMobsAAADc&#10;AAAADwAAAAAAAAABACAAAAAiAAAAZHJzL2Rvd25yZXYueG1sUEsBAhQAFAAAAAgAh07iQDMvBZ47&#10;AAAAOQAAABAAAAAAAAAAAQAgAAAACgEAAGRycy9zaGFwZXhtbC54bWxQSwUGAAAAAAYABgBbAQAA&#10;tAMAAAAA&#10;">
                  <v:fill on="f" focussize="0,0"/>
                  <v:stroke weight="0.49133858267716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pStyle w:val="3"/>
        <w:spacing w:before="93" w:line="204" w:lineRule="exact"/>
        <w:ind w:left="601"/>
        <w:rPr>
          <w:rFonts w:ascii="Times New Roman" w:hAnsi="Times New Roman"/>
        </w:rPr>
      </w:pPr>
      <w:r>
        <w:br w:type="column"/>
      </w:r>
      <w:r>
        <w:rPr>
          <w:rFonts w:ascii="Symbol" w:hAnsi="Symbol"/>
        </w:rPr>
        <w:t></w:t>
      </w:r>
      <w:r>
        <w:rPr>
          <w:rFonts w:ascii="Times New Roman" w:hAnsi="Times New Roman"/>
          <w:spacing w:val="-29"/>
        </w:rPr>
        <w:t xml:space="preserve"> </w:t>
      </w:r>
      <w:r>
        <w:rPr>
          <w:rFonts w:ascii="Times New Roman" w:hAnsi="Times New Roman"/>
          <w:position w:val="2"/>
        </w:rPr>
        <w:t>2008</w:t>
      </w:r>
      <w:r>
        <w:rPr>
          <w:rFonts w:ascii="Times New Roman" w:hAnsi="Times New Roman"/>
          <w:spacing w:val="-32"/>
          <w:position w:val="2"/>
        </w:rPr>
        <w:t xml:space="preserve"> </w:t>
      </w:r>
      <w:r>
        <w:rPr>
          <w:rFonts w:ascii="Symbol" w:hAnsi="Symbol"/>
        </w:rPr>
        <w:t></w:t>
      </w:r>
      <w:r>
        <w:rPr>
          <w:rFonts w:ascii="Times New Roman" w:hAnsi="Times New Roman"/>
          <w:spacing w:val="2"/>
        </w:rPr>
        <w:t xml:space="preserve"> </w:t>
      </w:r>
      <w:r>
        <w:rPr>
          <w:rFonts w:ascii="Symbol" w:hAnsi="Symbol"/>
          <w:position w:val="-11"/>
        </w:rPr>
        <w:t></w:t>
      </w:r>
      <w:r>
        <w:rPr>
          <w:rFonts w:ascii="Times New Roman" w:hAnsi="Times New Roman"/>
          <w:spacing w:val="-10"/>
          <w:position w:val="-11"/>
        </w:rPr>
        <w:t xml:space="preserve"> </w:t>
      </w:r>
      <w:r>
        <w:rPr>
          <w:rFonts w:ascii="Times New Roman" w:hAnsi="Times New Roman"/>
          <w:position w:val="-11"/>
        </w:rPr>
        <w:t>57</w:t>
      </w:r>
    </w:p>
    <w:p>
      <w:pPr>
        <w:pStyle w:val="3"/>
        <w:spacing w:before="1"/>
        <w:rPr>
          <w:rFonts w:ascii="Times New Roman"/>
          <w:sz w:val="6"/>
        </w:rPr>
      </w:pPr>
    </w:p>
    <w:p>
      <w:pPr>
        <w:pStyle w:val="3"/>
        <w:spacing w:line="20" w:lineRule="exact"/>
        <w:ind w:left="689"/>
        <w:rPr>
          <w:rFonts w:ascii="Times New Roman"/>
          <w:sz w:val="2"/>
        </w:rPr>
      </w:pPr>
      <w:r>
        <w:rPr>
          <w:rFonts w:ascii="Times New Roman"/>
          <w:sz w:val="2"/>
        </w:rPr>
        <mc:AlternateContent>
          <mc:Choice Requires="wpg">
            <w:drawing>
              <wp:inline distT="0" distB="0" distL="114300" distR="114300">
                <wp:extent cx="277495" cy="6350"/>
                <wp:effectExtent l="0" t="0" r="0" b="0"/>
                <wp:docPr id="115" name="组合 122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7495" cy="6350"/>
                          <a:chOff x="0" y="0"/>
                          <a:chExt cx="437" cy="10"/>
                        </a:xfrm>
                      </wpg:grpSpPr>
                      <wps:wsp>
                        <wps:cNvPr id="114" name="直线 123"/>
                        <wps:cNvCnPr/>
                        <wps:spPr>
                          <a:xfrm>
                            <a:off x="0" y="5"/>
                            <a:ext cx="437" cy="0"/>
                          </a:xfrm>
                          <a:prstGeom prst="line">
                            <a:avLst/>
                          </a:prstGeom>
                          <a:ln w="6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22" o:spid="_x0000_s1026" o:spt="203" alt="学科网(www.zxxk.com)--教育资源门户，提供试卷、教案、课件、论文、素材及各类教学资源下载，还有大量而丰富的教学相关资讯！" style="height:0.5pt;width:21.85pt;" coordsize="437,10" o:gfxdata="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Ado3VvTAAAAAgEAAA8AAAAAAAAAAQAgAAAAIgAAAGRycy9k&#10;b3ducmV2LnhtbFBLAQIUABQAAAAIAIdO4kB/Xyga6wIAAGcFAAAOAAAAAAAAAAEAIAAAACIBAABk&#10;cnMvZTJvRG9jLnhtbFBLBQYAAAAABgAGAFkBAAB/BgAAAAA=&#10;">
                <o:lock v:ext="edit" aspectratio="f"/>
                <v:line id="直线 123" o:spid="_x0000_s1026" o:spt="20" style="position:absolute;left:0;top:5;height:0;width:437;" filled="f" stroked="t" coordsize="21600,21600" o:gfxdata="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bYR98LsAAADc&#10;AAAADwAAAAAAAAABACAAAAAiAAAAZHJzL2Rvd25yZXYueG1sUEsBAhQAFAAAAAgAh07iQDMvBZ47&#10;AAAAOQAAABAAAAAAAAAAAQAgAAAACgEAAGRycy9zaGFwZXhtbC54bWxQSwUGAAAAAAYABgBbAQAA&#10;tAMAAAAA&#10;">
                  <v:fill on="f" focussize="0,0"/>
                  <v:stroke weight="0.49133858267716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pStyle w:val="3"/>
        <w:spacing w:before="93" w:line="204" w:lineRule="exact"/>
        <w:ind w:left="601"/>
        <w:rPr>
          <w:rFonts w:ascii="Times New Roman" w:hAnsi="Times New Roman"/>
        </w:rPr>
      </w:pPr>
      <w:r>
        <w:br w:type="column"/>
      </w:r>
      <w:r>
        <w:rPr>
          <w:rFonts w:ascii="Symbol" w:hAnsi="Symbol"/>
        </w:rPr>
        <w:t>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position w:val="2"/>
        </w:rPr>
        <w:t xml:space="preserve">2008 </w:t>
      </w:r>
      <w:r>
        <w:rPr>
          <w:rFonts w:ascii="Symbol" w:hAnsi="Symbol"/>
        </w:rPr>
        <w:t></w:t>
      </w:r>
      <w:r>
        <w:rPr>
          <w:rFonts w:ascii="Times New Roman" w:hAnsi="Times New Roman"/>
        </w:rPr>
        <w:t xml:space="preserve"> </w:t>
      </w:r>
      <w:r>
        <w:rPr>
          <w:rFonts w:ascii="Symbol" w:hAnsi="Symbol"/>
          <w:position w:val="-11"/>
        </w:rPr>
        <w:t></w:t>
      </w:r>
      <w:r>
        <w:rPr>
          <w:rFonts w:ascii="Times New Roman" w:hAnsi="Times New Roman"/>
          <w:position w:val="-11"/>
        </w:rPr>
        <w:t xml:space="preserve"> 19</w:t>
      </w:r>
    </w:p>
    <w:p>
      <w:pPr>
        <w:pStyle w:val="3"/>
        <w:spacing w:before="1"/>
        <w:rPr>
          <w:rFonts w:ascii="Times New Roman"/>
          <w:sz w:val="6"/>
        </w:rPr>
      </w:pPr>
    </w:p>
    <w:p>
      <w:pPr>
        <w:pStyle w:val="3"/>
        <w:spacing w:line="20" w:lineRule="exact"/>
        <w:ind w:left="689"/>
        <w:rPr>
          <w:rFonts w:ascii="Times New Roman"/>
          <w:sz w:val="2"/>
        </w:rPr>
      </w:pPr>
      <w:r>
        <w:rPr>
          <w:rFonts w:ascii="Times New Roman"/>
          <w:sz w:val="2"/>
        </w:rPr>
        <mc:AlternateContent>
          <mc:Choice Requires="wpg">
            <w:drawing>
              <wp:inline distT="0" distB="0" distL="114300" distR="114300">
                <wp:extent cx="278765" cy="6350"/>
                <wp:effectExtent l="0" t="0" r="0" b="0"/>
                <wp:docPr id="117" name="组合 124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8765" cy="6350"/>
                          <a:chOff x="0" y="0"/>
                          <a:chExt cx="439" cy="10"/>
                        </a:xfrm>
                      </wpg:grpSpPr>
                      <wps:wsp>
                        <wps:cNvPr id="116" name="直线 125"/>
                        <wps:cNvCnPr/>
                        <wps:spPr>
                          <a:xfrm>
                            <a:off x="0" y="5"/>
                            <a:ext cx="439" cy="0"/>
                          </a:xfrm>
                          <a:prstGeom prst="line">
                            <a:avLst/>
                          </a:prstGeom>
                          <a:ln w="624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</wpg:wgp>
                  </a:graphicData>
                </a:graphic>
              </wp:inline>
            </w:drawing>
          </mc:Choice>
          <mc:Fallback>
            <w:pict>
              <v:group id="组合 124" o:spid="_x0000_s1026" o:spt="203" alt="学科网(www.zxxk.com)--教育资源门户，提供试卷、教案、课件、论文、素材及各类教学资源下载，还有大量而丰富的教学相关资讯！" style="height:0.5pt;width:21.95pt;" coordsize="439,10" o:gfxdata="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">
                <o:lock v:ext="edit" aspectratio="f"/>
                <v:line id="直线 125" o:spid="_x0000_s1026" o:spt="20" style="position:absolute;left:0;top:5;height:0;width:439;" filled="f" stroked="t" coordsize="21600,21600" o:gfxdata="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8hpGHLsAAADc&#10;AAAADwAAAAAAAAABACAAAAAiAAAAZHJzL2Rvd25yZXYueG1sUEsBAhQAFAAAAAgAh07iQDMvBZ47&#10;AAAAOQAAABAAAAAAAAAAAQAgAAAACgEAAGRycy9zaGFwZXhtbC54bWxQSwUGAAAAAAYABgBbAQAA&#10;tAMAAAAA&#10;">
                  <v:fill on="f" focussize="0,0"/>
                  <v:stroke weight="0.491338582677165pt" color="#000000" joinstyle="round"/>
                  <v:imagedata o:title=""/>
                  <o:lock v:ext="edit" aspectratio="f"/>
                </v:line>
                <w10:wrap type="none"/>
                <w10:anchorlock/>
              </v:group>
            </w:pict>
          </mc:Fallback>
        </mc:AlternateContent>
      </w:r>
    </w:p>
    <w:p>
      <w:pPr>
        <w:spacing w:line="20" w:lineRule="exact"/>
        <w:rPr>
          <w:rFonts w:ascii="Times New Roman"/>
          <w:sz w:val="2"/>
        </w:rPr>
        <w:sectPr>
          <w:type w:val="continuous"/>
          <w:pgSz w:w="11910" w:h="16840"/>
          <w:pgMar w:top="1280" w:right="1580" w:bottom="1540" w:left="1660" w:header="720" w:footer="720" w:gutter="0"/>
          <w:cols w:equalWidth="0" w:num="3">
            <w:col w:w="1699" w:space="1234"/>
            <w:col w:w="1693" w:space="1537"/>
            <w:col w:w="2507"/>
          </w:cols>
        </w:sectPr>
      </w:pPr>
    </w:p>
    <w:p>
      <w:pPr>
        <w:pStyle w:val="3"/>
        <w:spacing w:line="228" w:lineRule="auto"/>
        <w:ind w:left="601"/>
        <w:rPr>
          <w:rFonts w:ascii="Times New Roman" w:hAnsi="Times New Roman"/>
        </w:rPr>
      </w:pPr>
      <w:r>
        <w:rPr>
          <w:rFonts w:ascii="Symbol" w:hAnsi="Symbol"/>
          <w:position w:val="-1"/>
        </w:rPr>
        <w:drawing>
          <wp:inline distT="0" distB="0" distL="0" distR="0">
            <wp:extent cx="21590" cy="17780"/>
            <wp:effectExtent l="0" t="0" r="0" b="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ymbol" w:hAnsi="Symbol"/>
          <w:position w:val="-1"/>
        </w:rPr>
        <w:t></w:t>
      </w:r>
      <w:r>
        <w:rPr>
          <w:rFonts w:ascii="Symbol" w:hAnsi="Symbol"/>
          <w:position w:val="8"/>
        </w:rPr>
        <w:t></w:t>
      </w:r>
      <w:r>
        <w:rPr>
          <w:rFonts w:ascii="Times New Roman" w:hAnsi="Times New Roman"/>
          <w:position w:val="8"/>
        </w:rPr>
        <w:t xml:space="preserve"> </w:t>
      </w:r>
      <w:r>
        <w:rPr>
          <w:rFonts w:ascii="Times New Roman" w:hAnsi="Times New Roman"/>
        </w:rPr>
        <w:t>21</w:t>
      </w:r>
    </w:p>
    <w:p>
      <w:pPr>
        <w:pStyle w:val="3"/>
        <w:tabs>
          <w:tab w:val="left" w:pos="614"/>
        </w:tabs>
        <w:ind w:left="80"/>
        <w:rPr>
          <w:rFonts w:ascii="Times New Roman" w:hAnsi="Times New Roman"/>
        </w:rPr>
      </w:pPr>
      <w:r>
        <w:br w:type="column"/>
      </w:r>
      <w:r>
        <w:rPr>
          <w:rFonts w:ascii="Symbol" w:hAnsi="Symbol"/>
          <w:spacing w:val="-42"/>
          <w:position w:val="18"/>
        </w:rPr>
        <w:t></w:t>
      </w:r>
      <w:r>
        <w:rPr>
          <w:rFonts w:ascii="Symbol" w:hAnsi="Symbol"/>
          <w:spacing w:val="-42"/>
          <w:position w:val="7"/>
        </w:rPr>
        <w:t></w:t>
      </w:r>
      <w:r>
        <w:rPr>
          <w:rFonts w:ascii="Times New Roman" w:hAnsi="Times New Roman"/>
          <w:spacing w:val="-42"/>
          <w:position w:val="7"/>
        </w:rPr>
        <w:tab/>
      </w:r>
      <w:r>
        <w:rPr>
          <w:spacing w:val="-8"/>
        </w:rPr>
        <w:t>个，</w:t>
      </w:r>
      <w:r>
        <w:rPr>
          <w:spacing w:val="-16"/>
        </w:rPr>
        <w:t>5</w:t>
      </w:r>
      <w:r>
        <w:rPr>
          <w:spacing w:val="-35"/>
        </w:rPr>
        <w:t xml:space="preserve"> 和 </w:t>
      </w:r>
      <w:r>
        <w:t>7</w:t>
      </w:r>
      <w:r>
        <w:rPr>
          <w:spacing w:val="-21"/>
        </w:rPr>
        <w:t xml:space="preserve"> 的倍数有 </w:t>
      </w:r>
      <w:r>
        <w:rPr>
          <w:rFonts w:ascii="Symbol" w:hAnsi="Symbol"/>
          <w:spacing w:val="-41"/>
          <w:position w:val="18"/>
        </w:rPr>
        <w:t></w:t>
      </w:r>
      <w:r>
        <w:rPr>
          <w:rFonts w:ascii="Symbol" w:hAnsi="Symbol"/>
          <w:spacing w:val="-41"/>
          <w:position w:val="7"/>
        </w:rPr>
        <w:t></w:t>
      </w:r>
      <w:r>
        <w:rPr>
          <w:rFonts w:ascii="Times New Roman" w:hAnsi="Times New Roman"/>
          <w:spacing w:val="-36"/>
          <w:position w:val="7"/>
        </w:rPr>
        <w:t xml:space="preserve"> </w:t>
      </w:r>
      <w:r>
        <w:rPr>
          <w:rFonts w:ascii="Times New Roman" w:hAnsi="Times New Roman"/>
          <w:spacing w:val="-10"/>
          <w:position w:val="9"/>
        </w:rPr>
        <w:t>35</w:t>
      </w:r>
    </w:p>
    <w:p>
      <w:pPr>
        <w:pStyle w:val="3"/>
        <w:tabs>
          <w:tab w:val="left" w:pos="642"/>
          <w:tab w:val="left" w:pos="3858"/>
        </w:tabs>
        <w:ind w:left="89"/>
      </w:pPr>
      <w:r>
        <w:br w:type="column"/>
      </w:r>
      <w:r>
        <w:rPr>
          <w:rFonts w:ascii="Symbol" w:hAnsi="Symbol" w:eastAsia="Symbol"/>
          <w:spacing w:val="-41"/>
          <w:position w:val="18"/>
        </w:rPr>
        <w:t></w:t>
      </w:r>
      <w:r>
        <w:rPr>
          <w:rFonts w:ascii="Symbol" w:hAnsi="Symbol" w:eastAsia="Symbol"/>
          <w:spacing w:val="-41"/>
          <w:position w:val="7"/>
        </w:rPr>
        <w:t></w:t>
      </w:r>
      <w:r>
        <w:rPr>
          <w:rFonts w:ascii="Times New Roman" w:hAnsi="Times New Roman" w:eastAsia="Times New Roman"/>
          <w:spacing w:val="-41"/>
          <w:position w:val="7"/>
        </w:rPr>
        <w:tab/>
      </w:r>
      <w:r>
        <w:t>个</w:t>
      </w:r>
      <w:r>
        <w:rPr>
          <w:spacing w:val="-18"/>
        </w:rPr>
        <w:t>，3</w:t>
      </w:r>
      <w:r>
        <w:rPr>
          <w:spacing w:val="-32"/>
        </w:rPr>
        <w:t>、</w:t>
      </w:r>
      <w:r>
        <w:t>5</w:t>
      </w:r>
      <w:r>
        <w:rPr>
          <w:spacing w:val="-51"/>
        </w:rPr>
        <w:t xml:space="preserve"> </w:t>
      </w:r>
      <w:r>
        <w:t>和</w:t>
      </w:r>
      <w:r>
        <w:rPr>
          <w:spacing w:val="-53"/>
        </w:rPr>
        <w:t xml:space="preserve"> </w:t>
      </w:r>
      <w:r>
        <w:t>7</w:t>
      </w:r>
      <w:r>
        <w:rPr>
          <w:spacing w:val="-50"/>
        </w:rPr>
        <w:t xml:space="preserve"> </w:t>
      </w:r>
      <w:r>
        <w:rPr>
          <w:spacing w:val="-3"/>
        </w:rPr>
        <w:t>的</w:t>
      </w:r>
      <w:r>
        <w:t>倍</w:t>
      </w:r>
      <w:r>
        <w:rPr>
          <w:spacing w:val="-3"/>
        </w:rPr>
        <w:t>数</w:t>
      </w:r>
      <w:r>
        <w:rPr>
          <w:spacing w:val="37"/>
        </w:rPr>
        <w:t>有</w:t>
      </w:r>
      <w:r>
        <w:rPr>
          <w:rFonts w:ascii="Symbol" w:hAnsi="Symbol" w:eastAsia="Symbol"/>
          <w:spacing w:val="-42"/>
          <w:position w:val="18"/>
        </w:rPr>
        <w:t></w:t>
      </w:r>
      <w:r>
        <w:rPr>
          <w:rFonts w:ascii="Symbol" w:hAnsi="Symbol" w:eastAsia="Symbol"/>
          <w:spacing w:val="-42"/>
          <w:position w:val="7"/>
        </w:rPr>
        <w:t></w:t>
      </w:r>
      <w:r>
        <w:rPr>
          <w:rFonts w:ascii="Times New Roman" w:hAnsi="Times New Roman" w:eastAsia="Times New Roman"/>
          <w:spacing w:val="-42"/>
          <w:position w:val="7"/>
        </w:rPr>
        <w:t xml:space="preserve">     </w:t>
      </w:r>
      <w:r>
        <w:rPr>
          <w:rFonts w:ascii="Times New Roman" w:hAnsi="Times New Roman" w:eastAsia="Times New Roman"/>
          <w:spacing w:val="-37"/>
          <w:position w:val="7"/>
        </w:rPr>
        <w:t xml:space="preserve"> </w:t>
      </w:r>
      <w:r>
        <w:rPr>
          <w:rFonts w:ascii="Times New Roman" w:hAnsi="Times New Roman" w:eastAsia="Times New Roman"/>
          <w:position w:val="9"/>
        </w:rPr>
        <w:t>10</w:t>
      </w:r>
      <w:r>
        <w:rPr>
          <w:rFonts w:ascii="Times New Roman" w:hAnsi="Times New Roman" w:eastAsia="Times New Roman"/>
          <w:position w:val="9"/>
        </w:rPr>
        <w:drawing>
          <wp:inline distT="0" distB="0" distL="0" distR="0">
            <wp:extent cx="24130" cy="22860"/>
            <wp:effectExtent l="0" t="0" r="0" b="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Times New Roman"/>
          <w:position w:val="9"/>
        </w:rPr>
        <w:t>5</w:t>
      </w:r>
      <w:r>
        <w:rPr>
          <w:rFonts w:ascii="Times New Roman" w:hAnsi="Times New Roman" w:eastAsia="Times New Roman"/>
          <w:spacing w:val="35"/>
          <w:position w:val="9"/>
        </w:rPr>
        <w:t xml:space="preserve"> </w:t>
      </w:r>
      <w:r>
        <w:rPr>
          <w:rFonts w:ascii="Symbol" w:hAnsi="Symbol" w:eastAsia="Symbol"/>
          <w:spacing w:val="-42"/>
          <w:position w:val="18"/>
        </w:rPr>
        <w:t></w:t>
      </w:r>
      <w:r>
        <w:rPr>
          <w:rFonts w:ascii="Symbol" w:hAnsi="Symbol" w:eastAsia="Symbol"/>
          <w:spacing w:val="-42"/>
          <w:position w:val="7"/>
        </w:rPr>
        <w:t></w:t>
      </w:r>
      <w:r>
        <w:rPr>
          <w:rFonts w:ascii="Times New Roman" w:hAnsi="Times New Roman" w:eastAsia="Times New Roman"/>
          <w:spacing w:val="-42"/>
          <w:position w:val="7"/>
        </w:rPr>
        <w:tab/>
      </w:r>
      <w:r>
        <w:t>个</w:t>
      </w:r>
      <w:r>
        <w:rPr>
          <w:spacing w:val="-32"/>
        </w:rPr>
        <w:t>．</w:t>
      </w:r>
      <w:r>
        <w:t>所</w:t>
      </w:r>
    </w:p>
    <w:p>
      <w:pPr>
        <w:sectPr>
          <w:type w:val="continuous"/>
          <w:pgSz w:w="11910" w:h="16840"/>
          <w:pgMar w:top="1280" w:right="1580" w:bottom="1540" w:left="1660" w:header="720" w:footer="720" w:gutter="0"/>
          <w:cols w:equalWidth="0" w:num="3">
            <w:col w:w="1032" w:space="40"/>
            <w:col w:w="2881" w:space="39"/>
            <w:col w:w="4678"/>
          </w:cols>
        </w:sectPr>
      </w:pPr>
    </w:p>
    <w:p>
      <w:pPr>
        <w:spacing w:line="180" w:lineRule="exact"/>
        <w:ind w:left="560"/>
        <w:rPr>
          <w:sz w:val="21"/>
        </w:rPr>
      </w:pPr>
      <w:r>
        <w:rPr>
          <w:w w:val="105"/>
          <w:sz w:val="21"/>
        </w:rPr>
        <w:t>以，恰好是 3、5、7 中两个数的倍数的共有</w:t>
      </w:r>
      <w:r>
        <w:rPr>
          <w:rFonts w:ascii="Times New Roman" w:hAnsi="Times New Roman" w:eastAsia="Times New Roman"/>
          <w:w w:val="105"/>
          <w:sz w:val="20"/>
        </w:rPr>
        <w:t xml:space="preserve">133 </w:t>
      </w:r>
      <w:r>
        <w:rPr>
          <w:rFonts w:ascii="Symbol" w:hAnsi="Symbol" w:eastAsia="Symbol"/>
          <w:w w:val="105"/>
          <w:sz w:val="20"/>
        </w:rPr>
        <w:t></w:t>
      </w:r>
      <w:r>
        <w:rPr>
          <w:rFonts w:ascii="Times New Roman" w:hAnsi="Times New Roman" w:eastAsia="Times New Roman"/>
          <w:w w:val="105"/>
          <w:sz w:val="20"/>
        </w:rPr>
        <w:t xml:space="preserve">19 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 xml:space="preserve"> 95 </w:t>
      </w:r>
      <w:r>
        <w:rPr>
          <w:rFonts w:ascii="Symbol" w:hAnsi="Symbol" w:eastAsia="Symbol"/>
          <w:w w:val="105"/>
          <w:sz w:val="20"/>
        </w:rPr>
        <w:t></w:t>
      </w:r>
      <w:r>
        <w:rPr>
          <w:rFonts w:ascii="Times New Roman" w:hAnsi="Times New Roman" w:eastAsia="Times New Roman"/>
          <w:w w:val="105"/>
          <w:sz w:val="20"/>
        </w:rPr>
        <w:t xml:space="preserve">19 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 xml:space="preserve"> 57 </w:t>
      </w:r>
      <w:r>
        <w:rPr>
          <w:rFonts w:ascii="Symbol" w:hAnsi="Symbol" w:eastAsia="Symbol"/>
          <w:w w:val="105"/>
          <w:sz w:val="20"/>
        </w:rPr>
        <w:t></w:t>
      </w:r>
      <w:r>
        <w:rPr>
          <w:rFonts w:ascii="Times New Roman" w:hAnsi="Times New Roman" w:eastAsia="Times New Roman"/>
          <w:w w:val="105"/>
          <w:sz w:val="20"/>
        </w:rPr>
        <w:t xml:space="preserve">19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w w:val="105"/>
          <w:sz w:val="20"/>
        </w:rPr>
        <w:t xml:space="preserve"> 228 </w:t>
      </w:r>
      <w:r>
        <w:rPr>
          <w:w w:val="105"/>
          <w:sz w:val="21"/>
        </w:rPr>
        <w:t>个．</w:t>
      </w:r>
    </w:p>
    <w:p>
      <w:pPr>
        <w:pStyle w:val="3"/>
        <w:spacing w:before="4"/>
        <w:rPr>
          <w:sz w:val="24"/>
        </w:rPr>
      </w:pPr>
    </w:p>
    <w:p>
      <w:pPr>
        <w:pStyle w:val="3"/>
        <w:spacing w:line="242" w:lineRule="auto"/>
        <w:ind w:left="560" w:right="211" w:hanging="420"/>
        <w:jc w:val="both"/>
      </w:pPr>
      <w:r>
        <w:t>14.</w:t>
      </w:r>
      <w:r>
        <w:rPr>
          <w:spacing w:val="-7"/>
        </w:rPr>
        <w:t xml:space="preserve"> 因为灯在开始的时候是亮着的，所以拉了两次</w:t>
      </w:r>
      <w:r>
        <w:rPr>
          <w:spacing w:val="-7"/>
        </w:rPr>
        <w:drawing>
          <wp:inline distT="0" distB="0" distL="0" distR="0">
            <wp:extent cx="21590" cy="1524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pacing w:val="-7"/>
        </w:rPr>
        <w:t>或者没拉的灯最后还是亮的．这道题实际</w:t>
      </w:r>
      <w:r>
        <w:rPr>
          <w:spacing w:val="-18"/>
        </w:rPr>
        <w:t xml:space="preserve">上是求 </w:t>
      </w:r>
      <w:r>
        <w:t>1</w:t>
      </w:r>
      <w:r>
        <w:rPr>
          <w:spacing w:val="-33"/>
        </w:rPr>
        <w:t xml:space="preserve"> 到 </w:t>
      </w:r>
      <w:r>
        <w:t>2006</w:t>
      </w:r>
      <w:r>
        <w:rPr>
          <w:spacing w:val="-19"/>
        </w:rPr>
        <w:t xml:space="preserve"> 中不能被 </w:t>
      </w:r>
      <w:r>
        <w:t>2、</w:t>
      </w:r>
      <w:r>
        <w:rPr>
          <w:spacing w:val="-3"/>
        </w:rPr>
        <w:t>3</w:t>
      </w:r>
      <w:r>
        <w:t>、5</w:t>
      </w:r>
      <w:r>
        <w:rPr>
          <w:spacing w:val="-12"/>
        </w:rPr>
        <w:t xml:space="preserve"> 整除的数和只能同时被 </w:t>
      </w:r>
      <w:r>
        <w:t>2</w:t>
      </w:r>
      <w:r>
        <w:rPr>
          <w:spacing w:val="-3"/>
        </w:rPr>
        <w:t>、</w:t>
      </w:r>
      <w:r>
        <w:t>3、5</w:t>
      </w:r>
      <w:r>
        <w:rPr>
          <w:spacing w:val="-33"/>
        </w:rPr>
        <w:t xml:space="preserve"> 中 </w:t>
      </w:r>
      <w:r>
        <w:t>2</w:t>
      </w:r>
      <w:r>
        <w:rPr>
          <w:spacing w:val="-9"/>
        </w:rPr>
        <w:t xml:space="preserve"> 个数整除的数</w:t>
      </w:r>
      <w:r>
        <w:rPr>
          <w:spacing w:val="-5"/>
        </w:rPr>
        <w:t>的总个数．</w:t>
      </w:r>
    </w:p>
    <w:p>
      <w:pPr>
        <w:spacing w:line="313" w:lineRule="exact"/>
        <w:ind w:left="560"/>
        <w:rPr>
          <w:sz w:val="21"/>
        </w:rPr>
      </w:pPr>
      <w:r>
        <w:rPr>
          <w:w w:val="105"/>
          <w:sz w:val="21"/>
        </w:rPr>
        <w:t>我们可以求得被 2 整除的数有</w:t>
      </w:r>
      <w:r>
        <w:rPr>
          <w:rFonts w:ascii="Times New Roman" w:hAnsi="Times New Roman" w:eastAsia="Times New Roman"/>
          <w:w w:val="105"/>
          <w:position w:val="6"/>
          <w:sz w:val="20"/>
        </w:rPr>
        <w:t xml:space="preserve">2006 </w:t>
      </w:r>
      <w:r>
        <w:rPr>
          <w:rFonts w:ascii="Symbol" w:hAnsi="Symbol" w:eastAsia="Symbol"/>
          <w:w w:val="105"/>
          <w:position w:val="6"/>
          <w:sz w:val="20"/>
        </w:rPr>
        <w:t></w:t>
      </w:r>
      <w:r>
        <w:rPr>
          <w:rFonts w:ascii="Times New Roman" w:hAnsi="Times New Roman" w:eastAsia="Times New Roman"/>
          <w:w w:val="105"/>
          <w:position w:val="6"/>
          <w:sz w:val="20"/>
        </w:rPr>
        <w:t xml:space="preserve"> 2 </w:t>
      </w:r>
      <w:r>
        <w:rPr>
          <w:rFonts w:ascii="Symbol" w:hAnsi="Symbol" w:eastAsia="Symbol"/>
          <w:w w:val="105"/>
          <w:position w:val="6"/>
          <w:sz w:val="20"/>
        </w:rPr>
        <w:t></w:t>
      </w:r>
      <w:r>
        <w:rPr>
          <w:rFonts w:ascii="Times New Roman" w:hAnsi="Times New Roman" w:eastAsia="Times New Roman"/>
          <w:w w:val="105"/>
          <w:position w:val="6"/>
          <w:sz w:val="20"/>
        </w:rPr>
        <w:t xml:space="preserve"> 1003 </w:t>
      </w:r>
      <w:r>
        <w:rPr>
          <w:w w:val="105"/>
          <w:sz w:val="21"/>
        </w:rPr>
        <w:t>个，</w:t>
      </w:r>
    </w:p>
    <w:p>
      <w:pPr>
        <w:tabs>
          <w:tab w:val="left" w:pos="3516"/>
        </w:tabs>
        <w:spacing w:before="7"/>
        <w:ind w:left="560"/>
        <w:rPr>
          <w:sz w:val="21"/>
        </w:rPr>
      </w:pPr>
      <w: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posOffset>3141345</wp:posOffset>
                </wp:positionH>
                <wp:positionV relativeFrom="paragraph">
                  <wp:posOffset>13335</wp:posOffset>
                </wp:positionV>
                <wp:extent cx="241300" cy="335280"/>
                <wp:effectExtent l="0" t="0" r="0" b="0"/>
                <wp:wrapNone/>
                <wp:docPr id="88" name="组合 126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41300" cy="335280"/>
                          <a:chOff x="4947" y="21"/>
                          <a:chExt cx="380" cy="528"/>
                        </a:xfrm>
                      </wpg:grpSpPr>
                      <pic:pic xmlns:pic="http://schemas.openxmlformats.org/drawingml/2006/picture">
                        <pic:nvPicPr>
                          <pic:cNvPr id="86" name="图片 127"/>
                          <pic:cNvPicPr>
                            <a:picLocks noChangeAspect="1"/>
                          </pic:cNvPicPr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4953" y="21"/>
                            <a:ext cx="374" cy="2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87" name="图片 128"/>
                          <pic:cNvPicPr>
                            <a:picLocks noChangeAspect="1"/>
                          </pic:cNvPicPr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4947" y="294"/>
                            <a:ext cx="320" cy="2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26" o:spid="_x0000_s1026" o:spt="203" alt="学科网(www.zxxk.com)--教育资源门户，提供试卷、教案、课件、论文、素材及各类教学资源下载，还有大量而丰富的教学相关资讯！" style="position:absolute;left:0pt;margin-left:247.35pt;margin-top:1.05pt;height:26.4pt;width:19pt;mso-position-horizontal-relative:page;z-index:-251659264;mso-width-relative:page;mso-height-relative:page;" coordorigin="4947,21" coordsize="380,528" o:gfxdata="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">
                <o:lock v:ext="edit" aspectratio="f"/>
                <v:shape id="图片 127" o:spid="_x0000_s1026" o:spt="75" type="#_x0000_t75" style="position:absolute;left:4953;top:21;height:254;width:374;" filled="f" o:preferrelative="t" stroked="f" coordsize="21600,21600" o:gfxdata="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JDlHy/&#10;AAAA2wAAAA8AAAAAAAAAAQAgAAAAIgAAAGRycy9kb3ducmV2LnhtbFBLAQIUABQAAAAIAIdO4kAz&#10;LwWeOwAAADkAAAAQAAAAAAAAAAEAIAAAAA4BAABkcnMvc2hhcGV4bWwueG1sUEsFBgAAAAAGAAYA&#10;WwEAALgDAAAAAA==&#10;">
                  <v:fill on="f" focussize="0,0"/>
                  <v:stroke on="f"/>
                  <v:imagedata r:id="rId21" o:title=""/>
                  <o:lock v:ext="edit" aspectratio="t"/>
                </v:shape>
                <v:shape id="图片 128" o:spid="_x0000_s1026" o:spt="75" type="#_x0000_t75" style="position:absolute;left:4947;top:294;height:255;width:320;" filled="f" o:preferrelative="t" stroked="f" coordsize="21600,21600" o:gfxdata="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rnAoi8AAAA&#10;2w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22" o:title=""/>
                  <o:lock v:ext="edit" aspectratio="t"/>
                </v:shape>
              </v:group>
            </w:pict>
          </mc:Fallback>
        </mc:AlternateContent>
      </w:r>
      <w:r>
        <w:rPr>
          <w:w w:val="105"/>
          <w:sz w:val="21"/>
        </w:rPr>
        <w:t>被</w:t>
      </w:r>
      <w:r>
        <w:rPr>
          <w:spacing w:val="-57"/>
          <w:w w:val="105"/>
          <w:sz w:val="21"/>
        </w:rPr>
        <w:t xml:space="preserve"> </w:t>
      </w:r>
      <w:r>
        <w:rPr>
          <w:w w:val="105"/>
          <w:sz w:val="21"/>
        </w:rPr>
        <w:t>3</w:t>
      </w:r>
      <w:r>
        <w:rPr>
          <w:spacing w:val="-57"/>
          <w:w w:val="105"/>
          <w:sz w:val="21"/>
        </w:rPr>
        <w:t xml:space="preserve"> </w:t>
      </w:r>
      <w:r>
        <w:rPr>
          <w:spacing w:val="-3"/>
          <w:w w:val="105"/>
          <w:sz w:val="21"/>
        </w:rPr>
        <w:t>整</w:t>
      </w:r>
      <w:r>
        <w:rPr>
          <w:w w:val="105"/>
          <w:sz w:val="21"/>
        </w:rPr>
        <w:t>除</w:t>
      </w:r>
      <w:r>
        <w:rPr>
          <w:spacing w:val="-3"/>
          <w:w w:val="105"/>
          <w:sz w:val="21"/>
        </w:rPr>
        <w:t>的</w:t>
      </w:r>
      <w:r>
        <w:rPr>
          <w:w w:val="105"/>
          <w:sz w:val="21"/>
        </w:rPr>
        <w:t>数</w:t>
      </w:r>
      <w:r>
        <w:rPr>
          <w:spacing w:val="35"/>
          <w:w w:val="105"/>
          <w:sz w:val="21"/>
        </w:rPr>
        <w:t>有</w:t>
      </w:r>
      <w:r>
        <w:rPr>
          <w:rFonts w:ascii="Times New Roman" w:hAnsi="Times New Roman" w:eastAsia="Times New Roman"/>
          <w:spacing w:val="-6"/>
          <w:w w:val="105"/>
          <w:sz w:val="20"/>
        </w:rPr>
        <w:t>2006</w:t>
      </w:r>
      <w:r>
        <w:rPr>
          <w:rFonts w:ascii="Times New Roman" w:hAnsi="Times New Roman" w:eastAsia="Times New Roman"/>
          <w:spacing w:val="-20"/>
          <w:w w:val="105"/>
          <w:sz w:val="20"/>
        </w:rPr>
        <w:t xml:space="preserve"> </w:t>
      </w:r>
      <w:r>
        <w:rPr>
          <w:rFonts w:ascii="Symbol" w:hAnsi="Symbol" w:eastAsia="Symbol"/>
          <w:w w:val="105"/>
          <w:sz w:val="20"/>
        </w:rPr>
        <w:t></w:t>
      </w:r>
      <w:r>
        <w:rPr>
          <w:rFonts w:ascii="Times New Roman" w:hAnsi="Times New Roman" w:eastAsia="Times New Roman"/>
          <w:spacing w:val="-27"/>
          <w:w w:val="105"/>
          <w:sz w:val="20"/>
        </w:rPr>
        <w:t xml:space="preserve"> </w:t>
      </w:r>
      <w:r>
        <w:rPr>
          <w:rFonts w:ascii="Times New Roman" w:hAnsi="Times New Roman" w:eastAsia="Times New Roman"/>
          <w:w w:val="105"/>
          <w:sz w:val="20"/>
        </w:rPr>
        <w:t>3</w:t>
      </w:r>
      <w:r>
        <w:rPr>
          <w:rFonts w:ascii="Times New Roman" w:hAnsi="Times New Roman" w:eastAsia="Times New Roman"/>
          <w:spacing w:val="-19"/>
          <w:w w:val="105"/>
          <w:sz w:val="20"/>
        </w:rPr>
        <w:t xml:space="preserve">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spacing w:val="-13"/>
          <w:w w:val="105"/>
          <w:sz w:val="20"/>
        </w:rPr>
        <w:t xml:space="preserve"> </w:t>
      </w:r>
      <w:r>
        <w:rPr>
          <w:rFonts w:ascii="Times New Roman" w:hAnsi="Times New Roman" w:eastAsia="Times New Roman"/>
          <w:spacing w:val="-5"/>
          <w:w w:val="105"/>
          <w:sz w:val="20"/>
        </w:rPr>
        <w:t>668</w:t>
      </w:r>
      <w:r>
        <w:rPr>
          <w:rFonts w:ascii="Times New Roman" w:hAnsi="Times New Roman" w:eastAsia="Times New Roman"/>
          <w:spacing w:val="-5"/>
          <w:w w:val="105"/>
          <w:sz w:val="20"/>
        </w:rPr>
        <w:tab/>
      </w:r>
      <w:r>
        <w:rPr>
          <w:rFonts w:ascii="Times New Roman" w:hAnsi="Times New Roman" w:eastAsia="Times New Roman"/>
          <w:w w:val="105"/>
          <w:sz w:val="20"/>
        </w:rPr>
        <w:t>2</w:t>
      </w:r>
      <w:r>
        <w:rPr>
          <w:rFonts w:ascii="Times New Roman" w:hAnsi="Times New Roman" w:eastAsia="Times New Roman"/>
          <w:spacing w:val="-15"/>
          <w:w w:val="105"/>
          <w:sz w:val="20"/>
        </w:rPr>
        <w:t xml:space="preserve"> </w:t>
      </w:r>
      <w:r>
        <w:rPr>
          <w:spacing w:val="-3"/>
          <w:w w:val="105"/>
          <w:sz w:val="21"/>
        </w:rPr>
        <w:t>，</w:t>
      </w:r>
      <w:r>
        <w:rPr>
          <w:w w:val="105"/>
          <w:sz w:val="21"/>
        </w:rPr>
        <w:t>共</w:t>
      </w:r>
      <w:r>
        <w:rPr>
          <w:spacing w:val="-59"/>
          <w:w w:val="105"/>
          <w:sz w:val="21"/>
        </w:rPr>
        <w:t xml:space="preserve"> </w:t>
      </w:r>
      <w:r>
        <w:rPr>
          <w:w w:val="105"/>
          <w:sz w:val="21"/>
        </w:rPr>
        <w:t>668</w:t>
      </w:r>
      <w:r>
        <w:rPr>
          <w:spacing w:val="-61"/>
          <w:w w:val="105"/>
          <w:sz w:val="21"/>
        </w:rPr>
        <w:t xml:space="preserve"> </w:t>
      </w:r>
      <w:r>
        <w:rPr>
          <w:w w:val="105"/>
          <w:sz w:val="21"/>
        </w:rPr>
        <w:t>个，</w:t>
      </w:r>
    </w:p>
    <w:p>
      <w:pPr>
        <w:spacing w:before="5" w:line="268" w:lineRule="exact"/>
        <w:ind w:left="560"/>
        <w:rPr>
          <w:sz w:val="21"/>
        </w:rPr>
      </w:pPr>
      <w:r>
        <w:rPr>
          <w:w w:val="105"/>
          <w:sz w:val="21"/>
        </w:rPr>
        <w:t>被 5 整除的数有</w:t>
      </w:r>
      <w:r>
        <w:rPr>
          <w:rFonts w:ascii="Times New Roman" w:hAnsi="Times New Roman" w:eastAsia="Times New Roman"/>
          <w:w w:val="105"/>
          <w:sz w:val="20"/>
        </w:rPr>
        <w:t xml:space="preserve">2006 </w:t>
      </w:r>
      <w:r>
        <w:rPr>
          <w:rFonts w:ascii="Symbol" w:hAnsi="Symbol" w:eastAsia="Symbol"/>
          <w:w w:val="105"/>
          <w:sz w:val="20"/>
        </w:rPr>
        <w:t></w:t>
      </w:r>
      <w:r>
        <w:rPr>
          <w:rFonts w:ascii="Times New Roman" w:hAnsi="Times New Roman" w:eastAsia="Times New Roman"/>
          <w:w w:val="105"/>
          <w:sz w:val="20"/>
        </w:rPr>
        <w:t xml:space="preserve"> 5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w w:val="105"/>
          <w:sz w:val="20"/>
        </w:rPr>
        <w:t xml:space="preserve"> 401 1</w:t>
      </w:r>
      <w:r>
        <w:rPr>
          <w:w w:val="105"/>
          <w:sz w:val="21"/>
        </w:rPr>
        <w:t>，共 401 个．</w:t>
      </w:r>
    </w:p>
    <w:p>
      <w:pPr>
        <w:pStyle w:val="3"/>
        <w:tabs>
          <w:tab w:val="left" w:pos="5305"/>
        </w:tabs>
        <w:spacing w:line="269" w:lineRule="exact"/>
        <w:ind w:left="560"/>
      </w:pPr>
      <w:r>
        <w:drawing>
          <wp:anchor distT="0" distB="0" distL="0" distR="0" simplePos="0" relativeHeight="251642880" behindDoc="1" locked="0" layoutInCell="1" allowOverlap="1">
            <wp:simplePos x="0" y="0"/>
            <wp:positionH relativeFrom="page">
              <wp:posOffset>4281805</wp:posOffset>
            </wp:positionH>
            <wp:positionV relativeFrom="paragraph">
              <wp:posOffset>5715</wp:posOffset>
            </wp:positionV>
            <wp:extent cx="234315" cy="190500"/>
            <wp:effectExtent l="0" t="0" r="0" b="0"/>
            <wp:wrapNone/>
            <wp:docPr id="31" name="image13.png" descr="学科网(www.zxxk.com)--教育资源门户，提供试卷、教案、课件、论文、素材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image13.png" descr="学科网(www.zxxk.com)--教育资源门户，提供试卷、教案、课件、论文、素材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316" cy="19049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其中</w:t>
      </w:r>
      <w:r>
        <w:rPr>
          <w:spacing w:val="-3"/>
        </w:rPr>
        <w:t>，</w:t>
      </w:r>
      <w:r>
        <w:t>同</w:t>
      </w:r>
      <w:r>
        <w:rPr>
          <w:spacing w:val="-3"/>
        </w:rPr>
        <w:t>时</w:t>
      </w:r>
      <w:r>
        <w:t>被</w:t>
      </w:r>
      <w:r>
        <w:rPr>
          <w:spacing w:val="-42"/>
        </w:rPr>
        <w:t xml:space="preserve"> </w:t>
      </w:r>
      <w:r>
        <w:t>2、3</w:t>
      </w:r>
      <w:r>
        <w:rPr>
          <w:spacing w:val="-44"/>
        </w:rPr>
        <w:t xml:space="preserve"> </w:t>
      </w:r>
      <w:r>
        <w:t>整</w:t>
      </w:r>
      <w:r>
        <w:rPr>
          <w:spacing w:val="-3"/>
        </w:rPr>
        <w:t>除的</w:t>
      </w:r>
      <w:r>
        <w:t>数</w:t>
      </w:r>
      <w:r>
        <w:rPr>
          <w:spacing w:val="33"/>
        </w:rPr>
        <w:t>有</w:t>
      </w:r>
      <w:r>
        <w:rPr>
          <w:rFonts w:ascii="Times New Roman" w:hAnsi="Times New Roman" w:eastAsia="Times New Roman"/>
          <w:spacing w:val="-5"/>
        </w:rPr>
        <w:t>2006</w:t>
      </w:r>
      <w:r>
        <w:rPr>
          <w:rFonts w:ascii="Times New Roman" w:hAnsi="Times New Roman" w:eastAsia="Times New Roman"/>
          <w:spacing w:val="-11"/>
        </w:rPr>
        <w:t xml:space="preserve"> </w:t>
      </w:r>
      <w:r>
        <w:rPr>
          <w:rFonts w:ascii="Symbol" w:hAnsi="Symbol" w:eastAsia="Symbol"/>
        </w:rPr>
        <w:t></w:t>
      </w:r>
      <w:r>
        <w:rPr>
          <w:rFonts w:ascii="Times New Roman" w:hAnsi="Times New Roman" w:eastAsia="Times New Roman"/>
          <w:spacing w:val="-19"/>
        </w:rPr>
        <w:t xml:space="preserve"> </w:t>
      </w:r>
      <w:r>
        <w:rPr>
          <w:rFonts w:ascii="Times New Roman" w:hAnsi="Times New Roman" w:eastAsia="Times New Roman"/>
        </w:rPr>
        <w:t>(2</w:t>
      </w:r>
      <w:r>
        <w:rPr>
          <w:rFonts w:ascii="Times New Roman" w:hAnsi="Times New Roman" w:eastAsia="Times New Roman"/>
          <w:spacing w:val="-28"/>
        </w:rPr>
        <w:t xml:space="preserve">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  <w:spacing w:val="-26"/>
        </w:rPr>
        <w:t xml:space="preserve"> </w:t>
      </w:r>
      <w:r>
        <w:rPr>
          <w:rFonts w:ascii="Times New Roman" w:hAnsi="Times New Roman" w:eastAsia="Times New Roman"/>
          <w:spacing w:val="-7"/>
        </w:rPr>
        <w:t>3)</w:t>
      </w:r>
      <w:r>
        <w:rPr>
          <w:rFonts w:ascii="Times New Roman" w:hAnsi="Times New Roman" w:eastAsia="Times New Roman"/>
          <w:spacing w:val="3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9"/>
        </w:rPr>
        <w:t xml:space="preserve"> </w:t>
      </w:r>
      <w:r>
        <w:rPr>
          <w:rFonts w:ascii="Times New Roman" w:hAnsi="Times New Roman" w:eastAsia="Times New Roman"/>
          <w:spacing w:val="-4"/>
        </w:rPr>
        <w:t>334</w:t>
      </w:r>
      <w:r>
        <w:rPr>
          <w:rFonts w:ascii="Times New Roman" w:hAnsi="Times New Roman" w:eastAsia="Times New Roman"/>
          <w:spacing w:val="-4"/>
        </w:rPr>
        <w:tab/>
      </w:r>
      <w:r>
        <w:rPr>
          <w:rFonts w:ascii="Times New Roman" w:hAnsi="Times New Roman" w:eastAsia="Times New Roman"/>
        </w:rPr>
        <w:t>2</w:t>
      </w:r>
      <w:r>
        <w:rPr>
          <w:rFonts w:ascii="Times New Roman" w:hAnsi="Times New Roman" w:eastAsia="Times New Roman"/>
          <w:spacing w:val="-17"/>
        </w:rPr>
        <w:t xml:space="preserve"> </w:t>
      </w:r>
      <w:r>
        <w:t>，共</w:t>
      </w:r>
      <w:r>
        <w:rPr>
          <w:spacing w:val="-53"/>
        </w:rPr>
        <w:t xml:space="preserve"> </w:t>
      </w:r>
      <w:r>
        <w:t>334</w:t>
      </w:r>
      <w:r>
        <w:rPr>
          <w:spacing w:val="-52"/>
        </w:rPr>
        <w:t xml:space="preserve"> </w:t>
      </w:r>
      <w:r>
        <w:rPr>
          <w:spacing w:val="-3"/>
        </w:rPr>
        <w:t>个；</w:t>
      </w:r>
    </w:p>
    <w:p>
      <w:pPr>
        <w:pStyle w:val="3"/>
        <w:spacing w:before="41"/>
        <w:ind w:left="560"/>
      </w:pPr>
      <w: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page">
                  <wp:posOffset>3728720</wp:posOffset>
                </wp:positionH>
                <wp:positionV relativeFrom="paragraph">
                  <wp:posOffset>32385</wp:posOffset>
                </wp:positionV>
                <wp:extent cx="723265" cy="586740"/>
                <wp:effectExtent l="635" t="0" r="0" b="0"/>
                <wp:wrapNone/>
                <wp:docPr id="121" name="组合 129" descr="学科网(www.zxxk.com)--教育资源门户，提供试卷、教案、课件、论文、素材及各类教学资源下载，还有大量而丰富的教学相关资讯！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23265" cy="586740"/>
                          <a:chOff x="5873" y="52"/>
                          <a:chExt cx="1139" cy="924"/>
                        </a:xfrm>
                      </wpg:grpSpPr>
                      <pic:pic xmlns:pic="http://schemas.openxmlformats.org/drawingml/2006/picture">
                        <pic:nvPicPr>
                          <pic:cNvPr id="118" name="图片 130"/>
                          <pic:cNvPicPr>
                            <a:picLocks noChangeAspect="1"/>
                          </pic:cNvPicPr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5872" y="51"/>
                            <a:ext cx="443" cy="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9" name="图片 131"/>
                          <pic:cNvPicPr>
                            <a:picLocks noChangeAspect="1"/>
                          </pic:cNvPicPr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6124" y="363"/>
                            <a:ext cx="359" cy="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0" name="图片 132"/>
                          <pic:cNvPicPr>
                            <a:picLocks noChangeAspect="1"/>
                          </pic:cNvPicPr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6532" y="675"/>
                            <a:ext cx="479" cy="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组合 129" o:spid="_x0000_s1026" o:spt="203" alt="学科网(www.zxxk.com)--教育资源门户，提供试卷、教案、课件、论文、素材及各类教学资源下载，还有大量而丰富的教学相关资讯！" style="position:absolute;left:0pt;margin-left:293.6pt;margin-top:2.55pt;height:46.2pt;width:56.95pt;mso-position-horizontal-relative:page;z-index:-251658240;mso-width-relative:page;mso-height-relative:page;" coordorigin="5873,52" coordsize="1139,924" o:gfxdata="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">
                <o:lock v:ext="edit" aspectratio="f"/>
                <v:shape id="图片 130" o:spid="_x0000_s1026" o:spt="75" type="#_x0000_t75" style="position:absolute;left:5872;top:51;height:300;width:443;" filled="f" o:preferrelative="t" stroked="f" coordsize="21600,21600" o:gfxdata="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lBYnq8AAAA&#10;3AAAAA8AAAAAAAAAAQAgAAAAIgAAAGRycy9kb3ducmV2LnhtbFBLAQIUABQAAAAIAIdO4kAzLwWe&#10;OwAAADkAAAAQAAAAAAAAAAEAIAAAAAsBAABkcnMvc2hhcGV4bWwueG1sUEsFBgAAAAAGAAYAWwEA&#10;ALUDAAAAAA==&#10;">
                  <v:fill on="f" focussize="0,0"/>
                  <v:stroke on="f"/>
                  <v:imagedata r:id="rId24" o:title=""/>
                  <o:lock v:ext="edit" aspectratio="t"/>
                </v:shape>
                <v:shape id="图片 131" o:spid="_x0000_s1026" o:spt="75" type="#_x0000_t75" style="position:absolute;left:6124;top:363;height:300;width:359;" filled="f" o:preferrelative="t" stroked="f" coordsize="21600,21600" o:gfxdata="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q5m7L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25" o:title=""/>
                  <o:lock v:ext="edit" aspectratio="t"/>
                </v:shape>
                <v:shape id="图片 132" o:spid="_x0000_s1026" o:spt="75" type="#_x0000_t75" style="position:absolute;left:6532;top:675;height:300;width:479;" filled="f" o:preferrelative="t" stroked="f" coordsize="21600,21600" o:gfxdata="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BkzVr4A&#10;AADc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26" o:title=""/>
                  <o:lock v:ext="edit" aspectratio="t"/>
                </v:shape>
              </v:group>
            </w:pict>
          </mc:Fallback>
        </mc:AlternateContent>
      </w:r>
      <w:r>
        <w:t>同时被 3、5 整除的有</w:t>
      </w:r>
      <w:r>
        <w:rPr>
          <w:rFonts w:ascii="Times New Roman" w:hAnsi="Times New Roman" w:eastAsia="Times New Roman"/>
        </w:rPr>
        <w:t xml:space="preserve">2006 </w:t>
      </w:r>
      <w:r>
        <w:rPr>
          <w:rFonts w:ascii="Symbol" w:hAnsi="Symbol" w:eastAsia="Symbol"/>
        </w:rPr>
        <w:t></w:t>
      </w:r>
      <w:r>
        <w:rPr>
          <w:rFonts w:ascii="Times New Roman" w:hAnsi="Times New Roman" w:eastAsia="Times New Roman"/>
        </w:rPr>
        <w:t xml:space="preserve"> (3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</w:rPr>
        <w:t xml:space="preserve"> 5)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</w:rPr>
        <w:t xml:space="preserve">133 11 </w:t>
      </w:r>
      <w:r>
        <w:t>，共 133 个；</w:t>
      </w:r>
    </w:p>
    <w:p>
      <w:pPr>
        <w:pStyle w:val="3"/>
        <w:tabs>
          <w:tab w:val="left" w:pos="4683"/>
        </w:tabs>
        <w:spacing w:before="42"/>
        <w:ind w:left="560"/>
      </w:pPr>
      <w:r>
        <w:t>同</w:t>
      </w:r>
      <w:r>
        <w:rPr>
          <w:spacing w:val="-3"/>
        </w:rPr>
        <w:t>时</w:t>
      </w:r>
      <w:r>
        <w:t>被</w:t>
      </w:r>
      <w:r>
        <w:rPr>
          <w:spacing w:val="-42"/>
        </w:rPr>
        <w:t xml:space="preserve"> </w:t>
      </w:r>
      <w:r>
        <w:t>2</w:t>
      </w:r>
      <w:r>
        <w:rPr>
          <w:spacing w:val="-3"/>
        </w:rPr>
        <w:t>、</w:t>
      </w:r>
      <w:r>
        <w:t>5</w:t>
      </w:r>
      <w:r>
        <w:rPr>
          <w:spacing w:val="-42"/>
        </w:rPr>
        <w:t xml:space="preserve"> </w:t>
      </w:r>
      <w:r>
        <w:rPr>
          <w:spacing w:val="-3"/>
        </w:rPr>
        <w:t>整</w:t>
      </w:r>
      <w:r>
        <w:t>除</w:t>
      </w:r>
      <w:r>
        <w:rPr>
          <w:spacing w:val="-3"/>
        </w:rPr>
        <w:t>的</w:t>
      </w:r>
      <w:r>
        <w:t>数</w:t>
      </w:r>
      <w:r>
        <w:rPr>
          <w:spacing w:val="35"/>
        </w:rPr>
        <w:t>有</w:t>
      </w:r>
      <w:r>
        <w:rPr>
          <w:rFonts w:ascii="Times New Roman" w:hAnsi="Times New Roman" w:eastAsia="Times New Roman"/>
          <w:spacing w:val="-5"/>
        </w:rPr>
        <w:t>2006</w:t>
      </w:r>
      <w:r>
        <w:rPr>
          <w:rFonts w:ascii="Times New Roman" w:hAnsi="Times New Roman" w:eastAsia="Times New Roman"/>
          <w:spacing w:val="-12"/>
        </w:rPr>
        <w:t xml:space="preserve"> </w:t>
      </w:r>
      <w:r>
        <w:rPr>
          <w:rFonts w:ascii="Symbol" w:hAnsi="Symbol" w:eastAsia="Symbol"/>
        </w:rPr>
        <w:t></w:t>
      </w:r>
      <w:r>
        <w:rPr>
          <w:rFonts w:ascii="Times New Roman" w:hAnsi="Times New Roman" w:eastAsia="Times New Roman"/>
          <w:spacing w:val="-19"/>
        </w:rPr>
        <w:t xml:space="preserve"> </w:t>
      </w:r>
      <w:r>
        <w:rPr>
          <w:rFonts w:ascii="Times New Roman" w:hAnsi="Times New Roman" w:eastAsia="Times New Roman"/>
        </w:rPr>
        <w:t>(2</w:t>
      </w:r>
      <w:r>
        <w:rPr>
          <w:rFonts w:ascii="Times New Roman" w:hAnsi="Times New Roman" w:eastAsia="Times New Roman"/>
          <w:spacing w:val="-28"/>
        </w:rPr>
        <w:t xml:space="preserve">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  <w:spacing w:val="-27"/>
        </w:rPr>
        <w:t xml:space="preserve"> </w:t>
      </w:r>
      <w:r>
        <w:rPr>
          <w:rFonts w:ascii="Times New Roman" w:hAnsi="Times New Roman" w:eastAsia="Times New Roman"/>
          <w:spacing w:val="-5"/>
        </w:rPr>
        <w:t>5)</w:t>
      </w:r>
      <w:r>
        <w:rPr>
          <w:rFonts w:ascii="Times New Roman" w:hAnsi="Times New Roman" w:eastAsia="Times New Roman"/>
          <w:spacing w:val="3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2"/>
        </w:rPr>
        <w:t xml:space="preserve"> </w:t>
      </w:r>
      <w:r>
        <w:rPr>
          <w:rFonts w:ascii="Times New Roman" w:hAnsi="Times New Roman" w:eastAsia="Times New Roman"/>
          <w:spacing w:val="-4"/>
        </w:rPr>
        <w:t>200</w:t>
      </w:r>
      <w:r>
        <w:rPr>
          <w:rFonts w:ascii="Times New Roman" w:hAnsi="Times New Roman" w:eastAsia="Times New Roman"/>
          <w:spacing w:val="-4"/>
        </w:rPr>
        <w:tab/>
      </w:r>
      <w:r>
        <w:rPr>
          <w:rFonts w:ascii="Times New Roman" w:hAnsi="Times New Roman" w:eastAsia="Times New Roman"/>
        </w:rPr>
        <w:t>6</w:t>
      </w:r>
      <w:r>
        <w:rPr>
          <w:rFonts w:ascii="Times New Roman" w:hAnsi="Times New Roman" w:eastAsia="Times New Roman"/>
          <w:spacing w:val="-23"/>
        </w:rPr>
        <w:t xml:space="preserve"> </w:t>
      </w:r>
      <w:r>
        <w:rPr>
          <w:spacing w:val="-3"/>
        </w:rPr>
        <w:t>，</w:t>
      </w:r>
      <w:r>
        <w:t>共</w:t>
      </w:r>
      <w:r>
        <w:rPr>
          <w:spacing w:val="-53"/>
        </w:rPr>
        <w:t xml:space="preserve"> </w:t>
      </w:r>
      <w:r>
        <w:t>200</w:t>
      </w:r>
      <w:r>
        <w:rPr>
          <w:spacing w:val="-54"/>
        </w:rPr>
        <w:t xml:space="preserve"> </w:t>
      </w:r>
      <w:r>
        <w:t>个；</w:t>
      </w:r>
    </w:p>
    <w:p>
      <w:pPr>
        <w:pStyle w:val="3"/>
        <w:tabs>
          <w:tab w:val="left" w:pos="5095"/>
        </w:tabs>
        <w:spacing w:before="42"/>
        <w:ind w:left="560"/>
      </w:pPr>
      <w:r>
        <w:t>同</w:t>
      </w:r>
      <w:r>
        <w:rPr>
          <w:spacing w:val="-3"/>
        </w:rPr>
        <w:t>时</w:t>
      </w:r>
      <w:r>
        <w:t>被</w:t>
      </w:r>
      <w:r>
        <w:rPr>
          <w:spacing w:val="-41"/>
        </w:rPr>
        <w:t xml:space="preserve"> </w:t>
      </w:r>
      <w:r>
        <w:t>2</w:t>
      </w:r>
      <w:r>
        <w:rPr>
          <w:spacing w:val="-36"/>
        </w:rPr>
        <w:t>、</w:t>
      </w:r>
      <w:r>
        <w:rPr>
          <w:spacing w:val="-3"/>
        </w:rPr>
        <w:t>3</w:t>
      </w:r>
      <w:r>
        <w:rPr>
          <w:spacing w:val="-36"/>
        </w:rPr>
        <w:t>、</w:t>
      </w:r>
      <w:r>
        <w:t>5</w:t>
      </w:r>
      <w:r>
        <w:rPr>
          <w:spacing w:val="-40"/>
        </w:rPr>
        <w:t xml:space="preserve"> </w:t>
      </w:r>
      <w:r>
        <w:rPr>
          <w:spacing w:val="-3"/>
        </w:rPr>
        <w:t>整</w:t>
      </w:r>
      <w:r>
        <w:t>除</w:t>
      </w:r>
      <w:r>
        <w:rPr>
          <w:spacing w:val="-3"/>
        </w:rPr>
        <w:t>的</w:t>
      </w:r>
      <w:r>
        <w:t>数</w:t>
      </w:r>
      <w:r>
        <w:rPr>
          <w:spacing w:val="34"/>
        </w:rPr>
        <w:t>有</w:t>
      </w:r>
      <w:r>
        <w:rPr>
          <w:rFonts w:ascii="Times New Roman" w:hAnsi="Times New Roman" w:eastAsia="Times New Roman"/>
          <w:spacing w:val="-5"/>
        </w:rPr>
        <w:t>2006</w:t>
      </w:r>
      <w:r>
        <w:rPr>
          <w:rFonts w:ascii="Times New Roman" w:hAnsi="Times New Roman" w:eastAsia="Times New Roman"/>
          <w:spacing w:val="-12"/>
        </w:rPr>
        <w:t xml:space="preserve"> </w:t>
      </w:r>
      <w:r>
        <w:rPr>
          <w:rFonts w:ascii="Symbol" w:hAnsi="Symbol" w:eastAsia="Symbol"/>
        </w:rPr>
        <w:t></w:t>
      </w:r>
      <w:r>
        <w:rPr>
          <w:rFonts w:ascii="Times New Roman" w:hAnsi="Times New Roman" w:eastAsia="Times New Roman"/>
          <w:spacing w:val="-18"/>
        </w:rPr>
        <w:t xml:space="preserve"> </w:t>
      </w:r>
      <w:r>
        <w:rPr>
          <w:rFonts w:ascii="Times New Roman" w:hAnsi="Times New Roman" w:eastAsia="Times New Roman"/>
        </w:rPr>
        <w:t>(2</w:t>
      </w:r>
      <w:r>
        <w:rPr>
          <w:rFonts w:ascii="Times New Roman" w:hAnsi="Times New Roman" w:eastAsia="Times New Roman"/>
          <w:spacing w:val="-27"/>
        </w:rPr>
        <w:t xml:space="preserve"> </w:t>
      </w:r>
      <w:r>
        <w:rPr>
          <w:rFonts w:ascii="Symbol" w:hAnsi="Symbol" w:eastAsia="Symbol"/>
        </w:rPr>
        <w:t></w:t>
      </w:r>
      <w:r>
        <w:rPr>
          <w:rFonts w:ascii="Times New Roman" w:hAnsi="Times New Roman" w:eastAsia="Times New Roman"/>
          <w:spacing w:val="-26"/>
        </w:rPr>
        <w:t xml:space="preserve"> </w:t>
      </w:r>
      <w:r>
        <w:rPr>
          <w:rFonts w:ascii="Times New Roman" w:hAnsi="Times New Roman" w:eastAsia="Times New Roman"/>
          <w:spacing w:val="6"/>
        </w:rPr>
        <w:t>3</w:t>
      </w:r>
      <w:r>
        <w:rPr>
          <w:rFonts w:ascii="Symbol" w:hAnsi="Symbol" w:eastAsia="Symbol"/>
          <w:spacing w:val="6"/>
        </w:rPr>
        <w:t></w:t>
      </w:r>
      <w:r>
        <w:rPr>
          <w:rFonts w:ascii="Times New Roman" w:hAnsi="Times New Roman" w:eastAsia="Times New Roman"/>
          <w:spacing w:val="-26"/>
        </w:rPr>
        <w:t xml:space="preserve"> </w:t>
      </w:r>
      <w:r>
        <w:rPr>
          <w:rFonts w:ascii="Times New Roman" w:hAnsi="Times New Roman" w:eastAsia="Times New Roman"/>
          <w:spacing w:val="-5"/>
        </w:rPr>
        <w:t>5)</w:t>
      </w:r>
      <w:r>
        <w:rPr>
          <w:rFonts w:ascii="Times New Roman" w:hAnsi="Times New Roman" w:eastAsia="Times New Roman"/>
          <w:spacing w:val="3"/>
        </w:rPr>
        <w:t xml:space="preserve"> </w:t>
      </w:r>
      <w:r>
        <w:rPr>
          <w:rFonts w:ascii="Symbol" w:hAnsi="Symbol" w:eastAsia="Symbol"/>
        </w:rPr>
        <w:t></w:t>
      </w:r>
      <w:r>
        <w:rPr>
          <w:rFonts w:ascii="Times New Roman" w:hAnsi="Times New Roman" w:eastAsia="Times New Roman"/>
          <w:spacing w:val="-4"/>
        </w:rPr>
        <w:t xml:space="preserve"> </w:t>
      </w:r>
      <w:r>
        <w:rPr>
          <w:rFonts w:ascii="Times New Roman" w:hAnsi="Times New Roman" w:eastAsia="Times New Roman"/>
          <w:spacing w:val="-3"/>
        </w:rPr>
        <w:t>66</w:t>
      </w:r>
      <w:r>
        <w:rPr>
          <w:rFonts w:ascii="Times New Roman" w:hAnsi="Times New Roman" w:eastAsia="Times New Roman"/>
          <w:spacing w:val="-3"/>
        </w:rPr>
        <w:tab/>
      </w:r>
      <w:r>
        <w:rPr>
          <w:rFonts w:ascii="Times New Roman" w:hAnsi="Times New Roman" w:eastAsia="Times New Roman"/>
          <w:spacing w:val="-3"/>
        </w:rPr>
        <w:t>26</w:t>
      </w:r>
      <w:r>
        <w:rPr>
          <w:rFonts w:ascii="Times New Roman" w:hAnsi="Times New Roman" w:eastAsia="Times New Roman"/>
          <w:spacing w:val="-10"/>
        </w:rPr>
        <w:t xml:space="preserve"> </w:t>
      </w:r>
      <w:r>
        <w:rPr>
          <w:spacing w:val="-36"/>
        </w:rPr>
        <w:t>，</w:t>
      </w:r>
      <w:r>
        <w:t>共</w:t>
      </w:r>
      <w:r>
        <w:rPr>
          <w:spacing w:val="-50"/>
        </w:rPr>
        <w:t xml:space="preserve"> </w:t>
      </w:r>
      <w:r>
        <w:t>66</w:t>
      </w:r>
      <w:r>
        <w:rPr>
          <w:spacing w:val="-51"/>
        </w:rPr>
        <w:t xml:space="preserve"> </w:t>
      </w:r>
      <w:r>
        <w:t>个</w:t>
      </w:r>
      <w:r>
        <w:rPr>
          <w:spacing w:val="-39"/>
        </w:rPr>
        <w:t>，</w:t>
      </w:r>
      <w:r>
        <w:t>所以</w:t>
      </w:r>
      <w:r>
        <w:rPr>
          <w:spacing w:val="-39"/>
        </w:rPr>
        <w:t>，</w:t>
      </w:r>
      <w:r>
        <w:t>只</w:t>
      </w:r>
      <w:r>
        <w:rPr>
          <w:spacing w:val="-3"/>
        </w:rPr>
        <w:t>能同</w:t>
      </w:r>
      <w:r>
        <w:t>时被</w:t>
      </w:r>
      <w:r>
        <w:rPr>
          <w:spacing w:val="-48"/>
        </w:rPr>
        <w:t xml:space="preserve"> </w:t>
      </w:r>
      <w:r>
        <w:rPr>
          <w:spacing w:val="-3"/>
        </w:rPr>
        <w:t>2</w:t>
      </w:r>
      <w:r>
        <w:t>、</w:t>
      </w:r>
    </w:p>
    <w:p>
      <w:pPr>
        <w:spacing w:before="43" w:line="260" w:lineRule="exact"/>
        <w:ind w:left="560"/>
        <w:rPr>
          <w:sz w:val="21"/>
        </w:rPr>
      </w:pPr>
      <w:r>
        <w:rPr>
          <w:w w:val="105"/>
          <w:sz w:val="21"/>
        </w:rPr>
        <w:t>3、5 中 2 个数整除的数的个数为</w:t>
      </w:r>
      <w:r>
        <w:rPr>
          <w:rFonts w:ascii="Times New Roman" w:hAnsi="Times New Roman" w:eastAsia="Times New Roman"/>
          <w:w w:val="105"/>
          <w:sz w:val="20"/>
        </w:rPr>
        <w:t xml:space="preserve">334 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 xml:space="preserve">133 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 xml:space="preserve"> 200 </w:t>
      </w:r>
      <w:r>
        <w:rPr>
          <w:rFonts w:ascii="Symbol" w:hAnsi="Symbol" w:eastAsia="Symbol"/>
          <w:w w:val="105"/>
          <w:sz w:val="20"/>
        </w:rPr>
        <w:t></w:t>
      </w:r>
      <w:r>
        <w:rPr>
          <w:rFonts w:ascii="Times New Roman" w:hAnsi="Times New Roman" w:eastAsia="Times New Roman"/>
          <w:w w:val="105"/>
          <w:sz w:val="20"/>
        </w:rPr>
        <w:t xml:space="preserve"> 3</w:t>
      </w:r>
      <w:r>
        <w:rPr>
          <w:rFonts w:ascii="Symbol" w:hAnsi="Symbol" w:eastAsia="Symbol"/>
          <w:w w:val="105"/>
          <w:sz w:val="20"/>
        </w:rPr>
        <w:t></w:t>
      </w:r>
      <w:r>
        <w:rPr>
          <w:rFonts w:ascii="Times New Roman" w:hAnsi="Times New Roman" w:eastAsia="Times New Roman"/>
          <w:w w:val="105"/>
          <w:sz w:val="20"/>
        </w:rPr>
        <w:t xml:space="preserve"> 66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w w:val="105"/>
          <w:sz w:val="20"/>
        </w:rPr>
        <w:t xml:space="preserve"> 469 </w:t>
      </w:r>
      <w:r>
        <w:rPr>
          <w:w w:val="105"/>
          <w:sz w:val="21"/>
        </w:rPr>
        <w:t>个，</w:t>
      </w:r>
    </w:p>
    <w:p>
      <w:pPr>
        <w:spacing w:line="367" w:lineRule="exact"/>
        <w:ind w:left="560"/>
        <w:rPr>
          <w:rFonts w:ascii="Times New Roman" w:hAnsi="Times New Roman"/>
          <w:sz w:val="20"/>
        </w:rPr>
      </w:pPr>
      <w:r>
        <w:rPr>
          <w:spacing w:val="-2"/>
          <w:position w:val="2"/>
          <w:sz w:val="21"/>
        </w:rPr>
        <w:t>不能被</w:t>
      </w:r>
      <w:r>
        <w:rPr>
          <w:spacing w:val="-53"/>
          <w:position w:val="2"/>
          <w:sz w:val="21"/>
        </w:rPr>
        <w:t xml:space="preserve"> </w:t>
      </w:r>
      <w:r>
        <w:rPr>
          <w:spacing w:val="-3"/>
          <w:position w:val="2"/>
          <w:sz w:val="21"/>
        </w:rPr>
        <w:t>2</w:t>
      </w:r>
      <w:r>
        <w:rPr>
          <w:spacing w:val="-39"/>
          <w:position w:val="2"/>
          <w:sz w:val="21"/>
        </w:rPr>
        <w:t>、</w:t>
      </w:r>
      <w:r>
        <w:rPr>
          <w:spacing w:val="-3"/>
          <w:position w:val="2"/>
          <w:sz w:val="21"/>
        </w:rPr>
        <w:t>3</w:t>
      </w:r>
      <w:r>
        <w:rPr>
          <w:spacing w:val="-39"/>
          <w:position w:val="2"/>
          <w:sz w:val="21"/>
        </w:rPr>
        <w:t>、</w:t>
      </w:r>
      <w:r>
        <w:rPr>
          <w:position w:val="2"/>
          <w:sz w:val="21"/>
        </w:rPr>
        <w:t>5</w:t>
      </w:r>
      <w:r>
        <w:rPr>
          <w:spacing w:val="-55"/>
          <w:position w:val="2"/>
          <w:sz w:val="21"/>
        </w:rPr>
        <w:t xml:space="preserve"> </w:t>
      </w:r>
      <w:r>
        <w:rPr>
          <w:spacing w:val="2"/>
          <w:position w:val="2"/>
          <w:sz w:val="21"/>
        </w:rPr>
        <w:t>整除的数的个数</w:t>
      </w:r>
      <w:r>
        <w:rPr>
          <w:rFonts w:ascii="Times New Roman" w:hAnsi="Times New Roman"/>
          <w:spacing w:val="-6"/>
          <w:w w:val="110"/>
          <w:position w:val="2"/>
          <w:sz w:val="20"/>
        </w:rPr>
        <w:t>200</w:t>
      </w:r>
      <w:r>
        <w:rPr>
          <w:rFonts w:ascii="Times New Roman" w:hAnsi="Times New Roman"/>
          <w:w w:val="110"/>
          <w:position w:val="2"/>
          <w:sz w:val="20"/>
        </w:rPr>
        <w:t>6</w:t>
      </w:r>
      <w:r>
        <w:rPr>
          <w:rFonts w:ascii="Times New Roman" w:hAnsi="Times New Roman"/>
          <w:spacing w:val="-16"/>
          <w:position w:val="2"/>
          <w:sz w:val="20"/>
        </w:rPr>
        <w:t xml:space="preserve"> </w:t>
      </w:r>
      <w:r>
        <w:rPr>
          <w:rFonts w:ascii="Symbol" w:hAnsi="Symbol"/>
          <w:w w:val="110"/>
          <w:position w:val="2"/>
          <w:sz w:val="20"/>
        </w:rPr>
        <w:t></w:t>
      </w:r>
      <w:r>
        <w:rPr>
          <w:rFonts w:ascii="Times New Roman" w:hAnsi="Times New Roman"/>
          <w:spacing w:val="-11"/>
          <w:position w:val="2"/>
          <w:sz w:val="20"/>
        </w:rPr>
        <w:t xml:space="preserve"> </w:t>
      </w:r>
      <w:r>
        <w:rPr>
          <w:rFonts w:ascii="Symbol" w:hAnsi="Symbol"/>
          <w:spacing w:val="-85"/>
          <w:w w:val="110"/>
          <w:position w:val="1"/>
          <w:sz w:val="20"/>
        </w:rPr>
        <w:t></w:t>
      </w:r>
      <w:r>
        <w:rPr>
          <w:rFonts w:ascii="Symbol" w:hAnsi="Symbol"/>
          <w:spacing w:val="-1"/>
          <w:w w:val="110"/>
          <w:position w:val="-5"/>
          <w:sz w:val="20"/>
        </w:rPr>
        <w:t></w:t>
      </w:r>
      <w:r>
        <w:rPr>
          <w:rFonts w:ascii="Symbol" w:hAnsi="Symbol"/>
          <w:spacing w:val="-10"/>
          <w:w w:val="80"/>
          <w:sz w:val="27"/>
        </w:rPr>
        <w:t></w:t>
      </w:r>
      <w:r>
        <w:rPr>
          <w:rFonts w:ascii="Times New Roman" w:hAnsi="Times New Roman"/>
          <w:spacing w:val="-6"/>
          <w:w w:val="110"/>
          <w:position w:val="2"/>
          <w:sz w:val="20"/>
        </w:rPr>
        <w:t>100</w:t>
      </w:r>
      <w:r>
        <w:rPr>
          <w:rFonts w:ascii="Times New Roman" w:hAnsi="Times New Roman"/>
          <w:w w:val="110"/>
          <w:position w:val="2"/>
          <w:sz w:val="20"/>
        </w:rPr>
        <w:t>3</w:t>
      </w:r>
      <w:r>
        <w:rPr>
          <w:rFonts w:ascii="Times New Roman" w:hAnsi="Times New Roman"/>
          <w:spacing w:val="-23"/>
          <w:position w:val="2"/>
          <w:sz w:val="20"/>
        </w:rPr>
        <w:t xml:space="preserve"> </w:t>
      </w:r>
      <w:r>
        <w:rPr>
          <w:rFonts w:ascii="Symbol" w:hAnsi="Symbol"/>
          <w:w w:val="110"/>
          <w:position w:val="2"/>
          <w:sz w:val="20"/>
        </w:rPr>
        <w:t></w:t>
      </w:r>
      <w:r>
        <w:rPr>
          <w:rFonts w:ascii="Times New Roman" w:hAnsi="Times New Roman"/>
          <w:spacing w:val="-14"/>
          <w:position w:val="2"/>
          <w:sz w:val="20"/>
        </w:rPr>
        <w:t xml:space="preserve"> </w:t>
      </w:r>
      <w:r>
        <w:rPr>
          <w:rFonts w:ascii="Times New Roman" w:hAnsi="Times New Roman"/>
          <w:spacing w:val="-6"/>
          <w:w w:val="110"/>
          <w:position w:val="2"/>
          <w:sz w:val="20"/>
        </w:rPr>
        <w:t>66</w:t>
      </w:r>
      <w:r>
        <w:rPr>
          <w:rFonts w:ascii="Times New Roman" w:hAnsi="Times New Roman"/>
          <w:w w:val="110"/>
          <w:position w:val="2"/>
          <w:sz w:val="20"/>
        </w:rPr>
        <w:t>8</w:t>
      </w:r>
      <w:r>
        <w:rPr>
          <w:rFonts w:ascii="Times New Roman" w:hAnsi="Times New Roman"/>
          <w:spacing w:val="-19"/>
          <w:position w:val="2"/>
          <w:sz w:val="20"/>
        </w:rPr>
        <w:t xml:space="preserve"> </w:t>
      </w:r>
      <w:r>
        <w:rPr>
          <w:rFonts w:ascii="Symbol" w:hAnsi="Symbol"/>
          <w:w w:val="110"/>
          <w:position w:val="2"/>
          <w:sz w:val="20"/>
        </w:rPr>
        <w:t></w:t>
      </w:r>
      <w:r>
        <w:rPr>
          <w:rFonts w:ascii="Times New Roman" w:hAnsi="Times New Roman"/>
          <w:spacing w:val="-11"/>
          <w:position w:val="2"/>
          <w:sz w:val="20"/>
        </w:rPr>
        <w:t xml:space="preserve"> </w:t>
      </w:r>
      <w:r>
        <w:rPr>
          <w:rFonts w:ascii="Times New Roman" w:hAnsi="Times New Roman"/>
          <w:spacing w:val="-6"/>
          <w:w w:val="110"/>
          <w:position w:val="2"/>
          <w:sz w:val="20"/>
        </w:rPr>
        <w:t>40</w:t>
      </w:r>
      <w:r>
        <w:rPr>
          <w:rFonts w:ascii="Times New Roman" w:hAnsi="Times New Roman"/>
          <w:spacing w:val="-10"/>
          <w:w w:val="110"/>
          <w:position w:val="2"/>
          <w:sz w:val="20"/>
        </w:rPr>
        <w:t>1</w:t>
      </w:r>
      <w:r>
        <w:rPr>
          <w:rFonts w:ascii="Symbol" w:hAnsi="Symbol"/>
          <w:w w:val="80"/>
          <w:sz w:val="27"/>
        </w:rPr>
        <w:t></w:t>
      </w:r>
      <w:r>
        <w:rPr>
          <w:rFonts w:ascii="Times New Roman" w:hAnsi="Times New Roman"/>
          <w:spacing w:val="-32"/>
          <w:sz w:val="27"/>
        </w:rPr>
        <w:t xml:space="preserve"> </w:t>
      </w:r>
      <w:r>
        <w:rPr>
          <w:rFonts w:ascii="Symbol" w:hAnsi="Symbol"/>
          <w:w w:val="110"/>
          <w:position w:val="2"/>
          <w:sz w:val="20"/>
        </w:rPr>
        <w:t></w:t>
      </w:r>
      <w:r>
        <w:rPr>
          <w:rFonts w:ascii="Times New Roman" w:hAnsi="Times New Roman"/>
          <w:spacing w:val="-19"/>
          <w:position w:val="2"/>
          <w:sz w:val="20"/>
        </w:rPr>
        <w:t xml:space="preserve"> </w:t>
      </w:r>
      <w:r>
        <w:rPr>
          <w:rFonts w:ascii="Symbol" w:hAnsi="Symbol"/>
          <w:spacing w:val="6"/>
          <w:w w:val="80"/>
          <w:sz w:val="27"/>
        </w:rPr>
        <w:t></w:t>
      </w:r>
      <w:r>
        <w:rPr>
          <w:rFonts w:ascii="Times New Roman" w:hAnsi="Times New Roman"/>
          <w:spacing w:val="-6"/>
          <w:w w:val="110"/>
          <w:position w:val="2"/>
          <w:sz w:val="20"/>
        </w:rPr>
        <w:t>33</w:t>
      </w:r>
      <w:r>
        <w:rPr>
          <w:rFonts w:ascii="Times New Roman" w:hAnsi="Times New Roman"/>
          <w:w w:val="110"/>
          <w:position w:val="2"/>
          <w:sz w:val="20"/>
        </w:rPr>
        <w:t>4</w:t>
      </w:r>
      <w:r>
        <w:rPr>
          <w:rFonts w:ascii="Times New Roman" w:hAnsi="Times New Roman"/>
          <w:spacing w:val="-16"/>
          <w:position w:val="2"/>
          <w:sz w:val="20"/>
        </w:rPr>
        <w:t xml:space="preserve"> </w:t>
      </w:r>
      <w:r>
        <w:rPr>
          <w:rFonts w:ascii="Symbol" w:hAnsi="Symbol"/>
          <w:spacing w:val="15"/>
          <w:w w:val="110"/>
          <w:position w:val="2"/>
          <w:sz w:val="20"/>
        </w:rPr>
        <w:t></w:t>
      </w:r>
      <w:r>
        <w:rPr>
          <w:rFonts w:ascii="Times New Roman" w:hAnsi="Times New Roman"/>
          <w:spacing w:val="-6"/>
          <w:w w:val="110"/>
          <w:position w:val="2"/>
          <w:sz w:val="20"/>
        </w:rPr>
        <w:t>13</w:t>
      </w:r>
      <w:r>
        <w:rPr>
          <w:rFonts w:ascii="Times New Roman" w:hAnsi="Times New Roman"/>
          <w:w w:val="110"/>
          <w:position w:val="2"/>
          <w:sz w:val="20"/>
        </w:rPr>
        <w:t>3</w:t>
      </w:r>
      <w:r>
        <w:rPr>
          <w:rFonts w:ascii="Times New Roman" w:hAnsi="Times New Roman"/>
          <w:spacing w:val="-22"/>
          <w:position w:val="2"/>
          <w:sz w:val="20"/>
        </w:rPr>
        <w:t xml:space="preserve"> </w:t>
      </w:r>
      <w:r>
        <w:rPr>
          <w:rFonts w:ascii="Symbol" w:hAnsi="Symbol"/>
          <w:w w:val="110"/>
          <w:position w:val="2"/>
          <w:sz w:val="20"/>
        </w:rPr>
        <w:t></w:t>
      </w:r>
      <w:r>
        <w:rPr>
          <w:rFonts w:ascii="Times New Roman" w:hAnsi="Times New Roman"/>
          <w:spacing w:val="-12"/>
          <w:position w:val="2"/>
          <w:sz w:val="20"/>
        </w:rPr>
        <w:t xml:space="preserve"> </w:t>
      </w:r>
      <w:r>
        <w:rPr>
          <w:rFonts w:ascii="Times New Roman" w:hAnsi="Times New Roman"/>
          <w:spacing w:val="-6"/>
          <w:w w:val="110"/>
          <w:position w:val="2"/>
          <w:sz w:val="20"/>
        </w:rPr>
        <w:t>20</w:t>
      </w:r>
      <w:r>
        <w:rPr>
          <w:rFonts w:ascii="Times New Roman" w:hAnsi="Times New Roman"/>
          <w:spacing w:val="7"/>
          <w:w w:val="110"/>
          <w:position w:val="2"/>
          <w:sz w:val="20"/>
        </w:rPr>
        <w:t>0</w:t>
      </w:r>
      <w:r>
        <w:rPr>
          <w:rFonts w:ascii="Symbol" w:hAnsi="Symbol"/>
          <w:w w:val="80"/>
          <w:sz w:val="27"/>
        </w:rPr>
        <w:t></w:t>
      </w:r>
      <w:r>
        <w:rPr>
          <w:rFonts w:ascii="Times New Roman" w:hAnsi="Times New Roman"/>
          <w:spacing w:val="-32"/>
          <w:sz w:val="27"/>
        </w:rPr>
        <w:t xml:space="preserve"> </w:t>
      </w:r>
      <w:r>
        <w:rPr>
          <w:rFonts w:ascii="Symbol" w:hAnsi="Symbol"/>
          <w:w w:val="110"/>
          <w:position w:val="2"/>
          <w:sz w:val="20"/>
        </w:rPr>
        <w:t></w:t>
      </w:r>
      <w:r>
        <w:rPr>
          <w:rFonts w:ascii="Times New Roman" w:hAnsi="Times New Roman"/>
          <w:spacing w:val="-15"/>
          <w:position w:val="2"/>
          <w:sz w:val="20"/>
        </w:rPr>
        <w:t xml:space="preserve"> </w:t>
      </w:r>
      <w:r>
        <w:rPr>
          <w:rFonts w:ascii="Times New Roman" w:hAnsi="Times New Roman"/>
          <w:spacing w:val="-6"/>
          <w:w w:val="110"/>
          <w:position w:val="2"/>
          <w:sz w:val="20"/>
        </w:rPr>
        <w:t>6</w:t>
      </w:r>
      <w:r>
        <w:rPr>
          <w:rFonts w:ascii="Times New Roman" w:hAnsi="Times New Roman"/>
          <w:spacing w:val="5"/>
          <w:w w:val="110"/>
          <w:position w:val="2"/>
          <w:sz w:val="20"/>
        </w:rPr>
        <w:t>6</w:t>
      </w:r>
      <w:r>
        <w:rPr>
          <w:rFonts w:ascii="Symbol" w:hAnsi="Symbol"/>
          <w:spacing w:val="-85"/>
          <w:w w:val="110"/>
          <w:position w:val="1"/>
          <w:sz w:val="20"/>
        </w:rPr>
        <w:t></w:t>
      </w:r>
      <w:r>
        <w:rPr>
          <w:rFonts w:ascii="Symbol" w:hAnsi="Symbol"/>
          <w:w w:val="110"/>
          <w:position w:val="-5"/>
          <w:sz w:val="20"/>
        </w:rPr>
        <w:drawing>
          <wp:inline distT="0" distB="0" distL="0" distR="0">
            <wp:extent cx="20320" cy="17780"/>
            <wp:effectExtent l="0" t="0" r="0" b="0"/>
            <wp:docPr id="18" name="图片 1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Symbol" w:hAnsi="Symbol"/>
          <w:w w:val="110"/>
          <w:position w:val="-5"/>
          <w:sz w:val="20"/>
        </w:rPr>
        <w:t></w:t>
      </w:r>
      <w:r>
        <w:rPr>
          <w:rFonts w:ascii="Times New Roman" w:hAnsi="Times New Roman"/>
          <w:spacing w:val="-1"/>
          <w:position w:val="-5"/>
          <w:sz w:val="20"/>
        </w:rPr>
        <w:t xml:space="preserve"> </w:t>
      </w:r>
      <w:r>
        <w:rPr>
          <w:rFonts w:ascii="Symbol" w:hAnsi="Symbol"/>
          <w:w w:val="110"/>
          <w:position w:val="2"/>
          <w:sz w:val="20"/>
        </w:rPr>
        <w:t></w:t>
      </w:r>
      <w:r>
        <w:rPr>
          <w:rFonts w:ascii="Times New Roman" w:hAnsi="Times New Roman"/>
          <w:spacing w:val="-14"/>
          <w:position w:val="2"/>
          <w:sz w:val="20"/>
        </w:rPr>
        <w:t xml:space="preserve"> </w:t>
      </w:r>
      <w:r>
        <w:rPr>
          <w:rFonts w:ascii="Times New Roman" w:hAnsi="Times New Roman"/>
          <w:spacing w:val="-6"/>
          <w:w w:val="110"/>
          <w:position w:val="2"/>
          <w:sz w:val="20"/>
        </w:rPr>
        <w:t>53</w:t>
      </w:r>
      <w:r>
        <w:rPr>
          <w:rFonts w:ascii="Times New Roman" w:hAnsi="Times New Roman"/>
          <w:w w:val="110"/>
          <w:position w:val="2"/>
          <w:sz w:val="20"/>
        </w:rPr>
        <w:t>5</w:t>
      </w:r>
    </w:p>
    <w:p>
      <w:pPr>
        <w:spacing w:before="22"/>
        <w:ind w:left="560"/>
        <w:rPr>
          <w:sz w:val="21"/>
        </w:rPr>
      </w:pPr>
      <w:r>
        <w:rPr>
          <w:w w:val="105"/>
          <w:sz w:val="21"/>
        </w:rPr>
        <w:t>个．所以，最后亮着的灯一共为</w:t>
      </w:r>
      <w:r>
        <w:rPr>
          <w:rFonts w:ascii="Times New Roman" w:hAnsi="Times New Roman" w:eastAsia="Times New Roman"/>
          <w:w w:val="105"/>
          <w:sz w:val="20"/>
        </w:rPr>
        <w:t xml:space="preserve">469 </w:t>
      </w:r>
      <w:r>
        <w:rPr>
          <w:rFonts w:ascii="Symbol" w:hAnsi="Symbol" w:eastAsia="Symbol"/>
          <w:w w:val="105"/>
          <w:sz w:val="20"/>
        </w:rPr>
        <w:t></w:t>
      </w:r>
      <w:r>
        <w:rPr>
          <w:rFonts w:ascii="Times New Roman" w:hAnsi="Times New Roman" w:eastAsia="Times New Roman"/>
          <w:w w:val="105"/>
          <w:sz w:val="20"/>
        </w:rPr>
        <w:t xml:space="preserve"> 535 </w:t>
      </w:r>
      <w:r>
        <w:rPr>
          <w:rFonts w:ascii="Symbol" w:hAnsi="Symbol" w:eastAsia="Symbol"/>
          <w:w w:val="105"/>
          <w:sz w:val="20"/>
        </w:rPr>
        <w:t></w:t>
      </w:r>
      <w:r>
        <w:rPr>
          <w:rFonts w:ascii="Times New Roman" w:hAnsi="Times New Roman" w:eastAsia="Times New Roman"/>
          <w:w w:val="105"/>
          <w:sz w:val="20"/>
        </w:rPr>
        <w:t xml:space="preserve">1004 </w:t>
      </w:r>
      <w:r>
        <w:rPr>
          <w:w w:val="105"/>
          <w:sz w:val="21"/>
        </w:rPr>
        <w:t>个．</w:t>
      </w:r>
    </w:p>
    <w:p>
      <w:pPr>
        <w:pStyle w:val="3"/>
        <w:spacing w:before="3"/>
        <w:rPr>
          <w:sz w:val="26"/>
        </w:rPr>
      </w:pPr>
    </w:p>
    <w:p>
      <w:pPr>
        <w:pStyle w:val="3"/>
        <w:ind w:left="140"/>
      </w:pPr>
      <w:r>
        <w:t>15.</w:t>
      </w:r>
      <w:r>
        <w:rPr>
          <w:spacing w:val="-2"/>
        </w:rPr>
        <w:t xml:space="preserve"> </w:t>
      </w:r>
      <w:r>
        <w:t>能被</w:t>
      </w:r>
      <w:r>
        <w:rPr>
          <w:spacing w:val="-53"/>
        </w:rPr>
        <w:t xml:space="preserve"> </w:t>
      </w:r>
      <w:r>
        <w:drawing>
          <wp:inline distT="0" distB="0" distL="0" distR="0">
            <wp:extent cx="22860" cy="2159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5</w:t>
      </w:r>
      <w:r>
        <w:rPr>
          <w:spacing w:val="-55"/>
        </w:rPr>
        <w:t xml:space="preserve"> </w:t>
      </w:r>
      <w:r>
        <w:rPr>
          <w:spacing w:val="-3"/>
        </w:rPr>
        <w:t>整除的数共有</w:t>
      </w:r>
      <w:r>
        <w:rPr>
          <w:spacing w:val="-52"/>
        </w:rPr>
        <w:t xml:space="preserve"> </w:t>
      </w:r>
      <w:r>
        <w:t>10</w:t>
      </w:r>
      <w:r>
        <w:rPr>
          <w:spacing w:val="-3"/>
        </w:rPr>
        <w:t>00</w:t>
      </w:r>
      <w:r>
        <w:t>÷5=2</w:t>
      </w:r>
      <w:r>
        <w:rPr>
          <w:spacing w:val="-3"/>
        </w:rPr>
        <w:t>0</w:t>
      </w:r>
      <w:r>
        <w:rPr>
          <w:spacing w:val="-1"/>
        </w:rPr>
        <w:t>0</w:t>
      </w:r>
      <w:r>
        <w:rPr>
          <w:spacing w:val="-3"/>
        </w:rPr>
        <w:t>（</w:t>
      </w:r>
      <w:r>
        <w:t>个</w:t>
      </w:r>
      <w:r>
        <w:rPr>
          <w:spacing w:val="-106"/>
        </w:rPr>
        <w:t>）</w:t>
      </w:r>
      <w:r>
        <w:t>；</w:t>
      </w:r>
    </w:p>
    <w:p>
      <w:pPr>
        <w:pStyle w:val="3"/>
        <w:spacing w:before="43"/>
        <w:ind w:left="560"/>
      </w:pPr>
      <w:r>
        <w:t>能被</w:t>
      </w:r>
      <w:r>
        <w:rPr>
          <w:spacing w:val="-53"/>
        </w:rPr>
        <w:t xml:space="preserve"> </w:t>
      </w:r>
      <w:r>
        <w:t>7</w:t>
      </w:r>
      <w:r>
        <w:rPr>
          <w:spacing w:val="-55"/>
        </w:rPr>
        <w:t xml:space="preserve"> </w:t>
      </w:r>
      <w:r>
        <w:rPr>
          <w:spacing w:val="-3"/>
        </w:rPr>
        <w:t>整除的数共有</w:t>
      </w:r>
      <w:r>
        <w:rPr>
          <w:spacing w:val="-52"/>
        </w:rPr>
        <w:t xml:space="preserve"> </w:t>
      </w:r>
      <w:r>
        <w:t>10</w:t>
      </w:r>
      <w:r>
        <w:rPr>
          <w:spacing w:val="-3"/>
        </w:rPr>
        <w:t>00</w:t>
      </w:r>
      <w:r>
        <w:t>÷7=1</w:t>
      </w:r>
      <w:r>
        <w:rPr>
          <w:spacing w:val="-3"/>
        </w:rPr>
        <w:t>4</w:t>
      </w:r>
      <w:r>
        <w:rPr>
          <w:spacing w:val="-1"/>
        </w:rPr>
        <w:t>2</w:t>
      </w:r>
      <w:r>
        <w:rPr>
          <w:spacing w:val="-3"/>
        </w:rPr>
        <w:t>（</w:t>
      </w:r>
      <w:r>
        <w:t>个</w:t>
      </w:r>
      <w:r>
        <w:rPr>
          <w:spacing w:val="-3"/>
        </w:rPr>
        <w:t>）</w:t>
      </w:r>
      <w:r>
        <w:t>…6</w:t>
      </w:r>
      <w:r>
        <w:rPr>
          <w:spacing w:val="-3"/>
        </w:rPr>
        <w:t>（</w:t>
      </w:r>
      <w:r>
        <w:t>个</w:t>
      </w:r>
      <w:r>
        <w:rPr>
          <w:spacing w:val="-108"/>
        </w:rPr>
        <w:t>）</w:t>
      </w:r>
      <w:r>
        <w:t>；</w:t>
      </w:r>
    </w:p>
    <w:p>
      <w:pPr>
        <w:pStyle w:val="3"/>
        <w:spacing w:before="43"/>
        <w:ind w:left="500"/>
      </w:pPr>
      <w:r>
        <w:rPr>
          <w:spacing w:val="-12"/>
        </w:rPr>
        <w:t xml:space="preserve">同时能被 </w:t>
      </w:r>
      <w:r>
        <w:t>5</w:t>
      </w:r>
      <w:r>
        <w:rPr>
          <w:spacing w:val="-37"/>
        </w:rPr>
        <w:t xml:space="preserve"> 和 </w:t>
      </w:r>
      <w:r>
        <w:t>7</w:t>
      </w:r>
      <w:r>
        <w:rPr>
          <w:spacing w:val="-16"/>
        </w:rPr>
        <w:t xml:space="preserve"> 整除的数共有 </w:t>
      </w:r>
      <w:r>
        <w:t>1000÷35=28（个）…20（个</w:t>
      </w:r>
      <w:r>
        <w:rPr>
          <w:spacing w:val="-108"/>
        </w:rPr>
        <w:t>）</w:t>
      </w:r>
      <w:r>
        <w:t>。</w:t>
      </w:r>
    </w:p>
    <w:p>
      <w:pPr>
        <w:pStyle w:val="3"/>
        <w:spacing w:before="43"/>
        <w:ind w:left="500"/>
      </w:pPr>
      <w:r>
        <w:rPr>
          <w:spacing w:val="-2"/>
        </w:rPr>
        <w:t>所以，能被</w:t>
      </w:r>
      <w:r>
        <w:rPr>
          <w:spacing w:val="-53"/>
        </w:rPr>
        <w:t xml:space="preserve"> </w:t>
      </w:r>
      <w:r>
        <w:t>5</w:t>
      </w:r>
      <w:r>
        <w:rPr>
          <w:spacing w:val="-55"/>
        </w:rPr>
        <w:t xml:space="preserve"> </w:t>
      </w:r>
      <w:r>
        <w:t>或</w:t>
      </w:r>
      <w:r>
        <w:rPr>
          <w:spacing w:val="-52"/>
        </w:rPr>
        <w:t xml:space="preserve"> </w:t>
      </w:r>
      <w:r>
        <w:t>7</w:t>
      </w:r>
      <w:r>
        <w:rPr>
          <w:spacing w:val="-53"/>
        </w:rPr>
        <w:t xml:space="preserve"> </w:t>
      </w:r>
      <w:r>
        <w:rPr>
          <w:spacing w:val="-3"/>
        </w:rPr>
        <w:t>整除的数一共有（即重复了的共有</w:t>
      </w:r>
      <w:r>
        <w:rPr>
          <w:spacing w:val="-106"/>
        </w:rPr>
        <w:t>）</w:t>
      </w:r>
      <w:r>
        <w:t>：</w:t>
      </w:r>
    </w:p>
    <w:p>
      <w:pPr>
        <w:pStyle w:val="3"/>
        <w:spacing w:before="43"/>
        <w:ind w:left="500"/>
      </w:pPr>
      <w:r>
        <w:t>200＋</w:t>
      </w:r>
      <w:r>
        <w:rPr>
          <w:spacing w:val="-3"/>
        </w:rPr>
        <w:t>1</w:t>
      </w:r>
      <w:r>
        <w:t>4</w:t>
      </w:r>
      <w:r>
        <w:rPr>
          <w:spacing w:val="-1"/>
        </w:rPr>
        <w:t>2</w:t>
      </w:r>
      <w:r>
        <w:rPr>
          <w:spacing w:val="-3"/>
        </w:rPr>
        <w:t>—</w:t>
      </w:r>
      <w:r>
        <w:t>28=</w:t>
      </w:r>
      <w:r>
        <w:rPr>
          <w:spacing w:val="-3"/>
        </w:rPr>
        <w:t>3</w:t>
      </w:r>
      <w:r>
        <w:t>14</w:t>
      </w:r>
      <w:r>
        <w:rPr>
          <w:spacing w:val="-3"/>
        </w:rPr>
        <w:t>（</w:t>
      </w:r>
      <w:r>
        <w:t>个</w:t>
      </w:r>
      <w:r>
        <w:rPr>
          <w:spacing w:val="-108"/>
        </w:rPr>
        <w:t>）</w:t>
      </w:r>
      <w:r>
        <w:t>；</w:t>
      </w:r>
    </w:p>
    <w:p>
      <w:pPr>
        <w:pStyle w:val="3"/>
        <w:spacing w:before="43"/>
        <w:ind w:left="500"/>
      </w:pPr>
      <w:r>
        <w:t>不能被 5 或 7 整除的数一共有</w:t>
      </w:r>
    </w:p>
    <w:p>
      <w:pPr>
        <w:pStyle w:val="3"/>
        <w:spacing w:before="43"/>
        <w:ind w:left="500"/>
      </w:pPr>
      <w:r>
        <w:t>1000—314=686（个</w:t>
      </w:r>
      <w:r>
        <w:rPr>
          <w:spacing w:val="-108"/>
        </w:rPr>
        <w:t>）</w:t>
      </w:r>
      <w:r>
        <w:t>。</w:t>
      </w:r>
    </w:p>
    <w:sectPr>
      <w:type w:val="continuous"/>
      <w:pgSz w:w="11910" w:h="16840"/>
      <w:pgMar w:top="1280" w:right="1580" w:bottom="1540" w:left="166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inline distT="0" distB="0" distL="0" distR="0">
          <wp:extent cx="5505450" cy="201930"/>
          <wp:effectExtent l="0" t="0" r="0" b="0"/>
          <wp:docPr id="2" name="图片 2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5450" cy="201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drawing>
        <wp:inline distT="0" distB="0" distL="0" distR="0">
          <wp:extent cx="5505450" cy="201930"/>
          <wp:effectExtent l="0" t="0" r="0" b="0"/>
          <wp:docPr id="1" name="图片 1" descr="学科网(www.zxxk.com)--教育资源门户，提供试卷、教案、课件、论文、素材及各类教学资源下载，还有大量而丰富的教学相关资讯！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学科网(www.zxxk.com)--教育资源门户，提供试卷、教案、课件、论文、素材及各类教学资源下载，还有大量而丰富的教学相关资讯！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05450" cy="2019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line="14" w:lineRule="auto"/>
      <w:rPr>
        <w:sz w:val="20"/>
      </w:rPr>
    </w:pPr>
    <w:r>
      <mc:AlternateContent>
        <mc:Choice Requires="wps">
          <w:drawing>
            <wp:anchor distT="0" distB="0" distL="114300" distR="114300" simplePos="0" relativeHeight="251660288" behindDoc="1" locked="0" layoutInCell="1" allowOverlap="1">
              <wp:simplePos x="0" y="0"/>
              <wp:positionH relativeFrom="page">
                <wp:posOffset>2319020</wp:posOffset>
              </wp:positionH>
              <wp:positionV relativeFrom="page">
                <wp:posOffset>534670</wp:posOffset>
              </wp:positionV>
              <wp:extent cx="2921635" cy="224155"/>
              <wp:effectExtent l="0" t="0" r="0" b="0"/>
              <wp:wrapNone/>
              <wp:docPr id="159" name="文本框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21635" cy="2241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line="352" w:lineRule="exact"/>
                            <w:ind w:left="20"/>
                            <w:rPr>
                              <w:rFonts w:ascii="华文楷体" w:hAnsi="华文楷体" w:eastAsia="华文楷体"/>
                              <w:sz w:val="24"/>
                            </w:rPr>
                          </w:pPr>
                          <w:r>
                            <w:rPr>
                              <w:rFonts w:hint="eastAsia" w:ascii="华文楷体" w:hAnsi="华文楷体" w:eastAsia="华文楷体"/>
                              <w:sz w:val="24"/>
                            </w:rPr>
                            <w:t>使学习渐入“加”境；让思维“海”阔天空</w:t>
                          </w: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文本框 17" o:spid="_x0000_s1026" o:spt="202" type="#_x0000_t202" style="position:absolute;left:0pt;margin-left:182.6pt;margin-top:42.1pt;height:17.65pt;width:230.05pt;mso-position-horizontal-relative:page;mso-position-vertical-relative:page;z-index:-251656192;mso-width-relative:page;mso-height-relative:page;" filled="f" stroked="f" coordsize="21600,21600" o:gfxdata="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B+F9kX2QAAAAoBAAAPAAAA&#10;AAAAAAEAIAAAACIAAABkcnMvZG93bnJldi54bWxQSwECFAAUAAAACACHTuJA9C9m3qIBAAAnAwAA&#10;DgAAAAAAAAABACAAAAAoAQAAZHJzL2Uyb0RvYy54bWxQSwUGAAAAAAYABgBZAQAAPAUAAAAA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line="352" w:lineRule="exact"/>
                      <w:ind w:left="20"/>
                      <w:rPr>
                        <w:rFonts w:ascii="华文楷体" w:hAnsi="华文楷体" w:eastAsia="华文楷体"/>
                        <w:sz w:val="24"/>
                      </w:rPr>
                    </w:pPr>
                    <w:r>
                      <w:rPr>
                        <w:rFonts w:hint="eastAsia" w:ascii="华文楷体" w:hAnsi="华文楷体" w:eastAsia="华文楷体"/>
                        <w:sz w:val="24"/>
                      </w:rPr>
                      <w:t>使学习渐入“加”境；让思维“海”阔天空</w:t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F092B84"/>
    <w:multiLevelType w:val="multilevel"/>
    <w:tmpl w:val="CF092B84"/>
    <w:lvl w:ilvl="0" w:tentative="0">
      <w:start w:val="3"/>
      <w:numFmt w:val="decimal"/>
      <w:lvlText w:val="%1)"/>
      <w:lvlJc w:val="left"/>
      <w:pPr>
        <w:ind w:left="825" w:hanging="265"/>
        <w:jc w:val="left"/>
      </w:pPr>
      <w:rPr>
        <w:rFonts w:hint="default" w:ascii="宋体" w:hAnsi="宋体" w:eastAsia="宋体" w:cs="宋体"/>
        <w:w w:val="100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871" w:hanging="265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923" w:hanging="265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975" w:hanging="265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1027" w:hanging="265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1079" w:hanging="265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1131" w:hanging="265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1183" w:hanging="265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1235" w:hanging="265"/>
      </w:pPr>
      <w:rPr>
        <w:rFonts w:hint="default"/>
        <w:lang w:val="zh-CN" w:eastAsia="zh-CN" w:bidi="zh-CN"/>
      </w:rPr>
    </w:lvl>
  </w:abstractNum>
  <w:abstractNum w:abstractNumId="1">
    <w:nsid w:val="0053208E"/>
    <w:multiLevelType w:val="multilevel"/>
    <w:tmpl w:val="0053208E"/>
    <w:lvl w:ilvl="0" w:tentative="0">
      <w:start w:val="1"/>
      <w:numFmt w:val="decimal"/>
      <w:lvlText w:val="%1."/>
      <w:lvlJc w:val="left"/>
      <w:pPr>
        <w:ind w:left="560" w:hanging="420"/>
        <w:jc w:val="left"/>
      </w:pPr>
      <w:rPr>
        <w:rFonts w:hint="default" w:ascii="宋体" w:hAnsi="宋体" w:eastAsia="宋体" w:cs="宋体"/>
        <w:w w:val="100"/>
        <w:sz w:val="21"/>
        <w:szCs w:val="21"/>
        <w:lang w:val="zh-CN" w:eastAsia="zh-CN" w:bidi="zh-CN"/>
      </w:rPr>
    </w:lvl>
    <w:lvl w:ilvl="1" w:tentative="0">
      <w:start w:val="1"/>
      <w:numFmt w:val="decimal"/>
      <w:lvlText w:val="%2)"/>
      <w:lvlJc w:val="left"/>
      <w:pPr>
        <w:ind w:left="772" w:hanging="213"/>
        <w:jc w:val="left"/>
      </w:pPr>
      <w:rPr>
        <w:rFonts w:hint="default" w:ascii="宋体" w:hAnsi="宋体" w:eastAsia="宋体" w:cs="宋体"/>
        <w:w w:val="100"/>
        <w:sz w:val="19"/>
        <w:szCs w:val="19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820" w:hanging="213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1800" w:hanging="213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2781" w:hanging="213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3762" w:hanging="213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4743" w:hanging="213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5724" w:hanging="213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6704" w:hanging="213"/>
      </w:pPr>
      <w:rPr>
        <w:rFonts w:hint="default"/>
        <w:lang w:val="zh-CN" w:eastAsia="zh-CN" w:bidi="zh-CN"/>
      </w:rPr>
    </w:lvl>
  </w:abstractNum>
  <w:abstractNum w:abstractNumId="2">
    <w:nsid w:val="59ADCABA"/>
    <w:multiLevelType w:val="multilevel"/>
    <w:tmpl w:val="59ADCABA"/>
    <w:lvl w:ilvl="0" w:tentative="0">
      <w:start w:val="7"/>
      <w:numFmt w:val="decimal"/>
      <w:lvlText w:val="%1."/>
      <w:lvlJc w:val="left"/>
      <w:pPr>
        <w:ind w:left="560" w:hanging="420"/>
        <w:jc w:val="left"/>
      </w:pPr>
      <w:rPr>
        <w:rFonts w:hint="default" w:ascii="宋体" w:hAnsi="宋体" w:eastAsia="宋体" w:cs="宋体"/>
        <w:w w:val="100"/>
        <w:sz w:val="21"/>
        <w:szCs w:val="21"/>
        <w:lang w:val="zh-CN" w:eastAsia="zh-CN" w:bidi="zh-CN"/>
      </w:rPr>
    </w:lvl>
    <w:lvl w:ilvl="1" w:tentative="0">
      <w:start w:val="0"/>
      <w:numFmt w:val="bullet"/>
      <w:lvlText w:val="•"/>
      <w:lvlJc w:val="left"/>
      <w:pPr>
        <w:ind w:left="1370" w:hanging="420"/>
      </w:pPr>
      <w:rPr>
        <w:rFonts w:hint="default"/>
        <w:lang w:val="zh-CN" w:eastAsia="zh-CN" w:bidi="zh-CN"/>
      </w:rPr>
    </w:lvl>
    <w:lvl w:ilvl="2" w:tentative="0">
      <w:start w:val="0"/>
      <w:numFmt w:val="bullet"/>
      <w:lvlText w:val="•"/>
      <w:lvlJc w:val="left"/>
      <w:pPr>
        <w:ind w:left="2181" w:hanging="420"/>
      </w:pPr>
      <w:rPr>
        <w:rFonts w:hint="default"/>
        <w:lang w:val="zh-CN" w:eastAsia="zh-CN" w:bidi="zh-CN"/>
      </w:rPr>
    </w:lvl>
    <w:lvl w:ilvl="3" w:tentative="0">
      <w:start w:val="0"/>
      <w:numFmt w:val="bullet"/>
      <w:lvlText w:val="•"/>
      <w:lvlJc w:val="left"/>
      <w:pPr>
        <w:ind w:left="2991" w:hanging="420"/>
      </w:pPr>
      <w:rPr>
        <w:rFonts w:hint="default"/>
        <w:lang w:val="zh-CN" w:eastAsia="zh-CN" w:bidi="zh-CN"/>
      </w:rPr>
    </w:lvl>
    <w:lvl w:ilvl="4" w:tentative="0">
      <w:start w:val="0"/>
      <w:numFmt w:val="bullet"/>
      <w:lvlText w:val="•"/>
      <w:lvlJc w:val="left"/>
      <w:pPr>
        <w:ind w:left="3802" w:hanging="420"/>
      </w:pPr>
      <w:rPr>
        <w:rFonts w:hint="default"/>
        <w:lang w:val="zh-CN" w:eastAsia="zh-CN" w:bidi="zh-CN"/>
      </w:rPr>
    </w:lvl>
    <w:lvl w:ilvl="5" w:tentative="0">
      <w:start w:val="0"/>
      <w:numFmt w:val="bullet"/>
      <w:lvlText w:val="•"/>
      <w:lvlJc w:val="left"/>
      <w:pPr>
        <w:ind w:left="4613" w:hanging="420"/>
      </w:pPr>
      <w:rPr>
        <w:rFonts w:hint="default"/>
        <w:lang w:val="zh-CN" w:eastAsia="zh-CN" w:bidi="zh-CN"/>
      </w:rPr>
    </w:lvl>
    <w:lvl w:ilvl="6" w:tentative="0">
      <w:start w:val="0"/>
      <w:numFmt w:val="bullet"/>
      <w:lvlText w:val="•"/>
      <w:lvlJc w:val="left"/>
      <w:pPr>
        <w:ind w:left="5423" w:hanging="420"/>
      </w:pPr>
      <w:rPr>
        <w:rFonts w:hint="default"/>
        <w:lang w:val="zh-CN" w:eastAsia="zh-CN" w:bidi="zh-CN"/>
      </w:rPr>
    </w:lvl>
    <w:lvl w:ilvl="7" w:tentative="0">
      <w:start w:val="0"/>
      <w:numFmt w:val="bullet"/>
      <w:lvlText w:val="•"/>
      <w:lvlJc w:val="left"/>
      <w:pPr>
        <w:ind w:left="6234" w:hanging="420"/>
      </w:pPr>
      <w:rPr>
        <w:rFonts w:hint="default"/>
        <w:lang w:val="zh-CN" w:eastAsia="zh-CN" w:bidi="zh-CN"/>
      </w:rPr>
    </w:lvl>
    <w:lvl w:ilvl="8" w:tentative="0">
      <w:start w:val="0"/>
      <w:numFmt w:val="bullet"/>
      <w:lvlText w:val="•"/>
      <w:lvlJc w:val="left"/>
      <w:pPr>
        <w:ind w:left="7045" w:hanging="420"/>
      </w:pPr>
      <w:rPr>
        <w:rFonts w:hint="default"/>
        <w:lang w:val="zh-CN" w:eastAsia="zh-CN" w:bidi="zh-C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hdrShapeDefaults>
    <o:shapelayout v:ext="edit">
      <o:idmap v:ext="edit" data="2"/>
    </o:shapelayout>
  </w:hdrShapeDefaults>
  <w:compat>
    <w:ulTrailSpac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279D"/>
    <w:rsid w:val="0015279D"/>
    <w:rsid w:val="00B622AC"/>
    <w:rsid w:val="30EC5449"/>
    <w:rsid w:val="5A110A88"/>
    <w:rsid w:val="6EAB52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40"/>
      <w:outlineLvl w:val="0"/>
    </w:pPr>
    <w:rPr>
      <w:b/>
      <w:bCs/>
      <w:sz w:val="30"/>
      <w:szCs w:val="30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sz w:val="21"/>
      <w:szCs w:val="21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customStyle="1" w:styleId="8">
    <w:name w:val="Table Normal"/>
    <w:semiHidden/>
    <w:unhideWhenUsed/>
    <w:qFormat/>
    <w:uiPriority w:val="2"/>
    <w:tblPr>
      <w:tblLayout w:type="fixed"/>
      <w:tblCellMar>
        <w:top w:w="0" w:type="dxa"/>
        <w:left w:w="0" w:type="dxa"/>
        <w:bottom w:w="0" w:type="dxa"/>
        <w:right w:w="0" w:type="dxa"/>
      </w:tblCellMar>
    </w:tblPr>
  </w:style>
  <w:style w:type="paragraph" w:styleId="9">
    <w:name w:val="List Paragraph"/>
    <w:basedOn w:val="1"/>
    <w:qFormat/>
    <w:uiPriority w:val="1"/>
    <w:pPr>
      <w:ind w:left="560" w:hanging="420"/>
    </w:pPr>
  </w:style>
  <w:style w:type="paragraph" w:customStyle="1" w:styleId="10">
    <w:name w:val="Table Paragraph"/>
    <w:basedOn w:val="1"/>
    <w:qFormat/>
    <w:uiPriority w:val="1"/>
  </w:style>
  <w:style w:type="character" w:customStyle="1" w:styleId="11">
    <w:name w:val="页眉 字符"/>
    <w:basedOn w:val="7"/>
    <w:link w:val="5"/>
    <w:uiPriority w:val="0"/>
    <w:rPr>
      <w:rFonts w:ascii="宋体" w:hAnsi="宋体" w:eastAsia="宋体" w:cs="宋体"/>
      <w:sz w:val="18"/>
      <w:szCs w:val="18"/>
      <w:lang w:val="zh-CN" w:bidi="zh-CN"/>
    </w:rPr>
  </w:style>
  <w:style w:type="character" w:customStyle="1" w:styleId="12">
    <w:name w:val="页脚 字符"/>
    <w:basedOn w:val="7"/>
    <w:link w:val="4"/>
    <w:uiPriority w:val="0"/>
    <w:rPr>
      <w:rFonts w:ascii="宋体" w:hAnsi="宋体" w:eastAsia="宋体" w:cs="宋体"/>
      <w:sz w:val="18"/>
      <w:szCs w:val="18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9" Type="http://schemas.openxmlformats.org/officeDocument/2006/relationships/fontTable" Target="fontTable.xml"/><Relationship Id="rId28" Type="http://schemas.openxmlformats.org/officeDocument/2006/relationships/numbering" Target="numbering.xml"/><Relationship Id="rId27" Type="http://schemas.openxmlformats.org/officeDocument/2006/relationships/customXml" Target="../customXml/item1.xml"/><Relationship Id="rId26" Type="http://schemas.openxmlformats.org/officeDocument/2006/relationships/image" Target="media/image17.png"/><Relationship Id="rId25" Type="http://schemas.openxmlformats.org/officeDocument/2006/relationships/image" Target="media/image16.png"/><Relationship Id="rId24" Type="http://schemas.openxmlformats.org/officeDocument/2006/relationships/image" Target="media/image15.png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png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png"/><Relationship Id="rId12" Type="http://schemas.openxmlformats.org/officeDocument/2006/relationships/image" Target="media/image3.jpeg"/><Relationship Id="rId11" Type="http://schemas.openxmlformats.org/officeDocument/2006/relationships/image" Target="media/image2.GIF"/><Relationship Id="rId10" Type="http://schemas.openxmlformats.org/officeDocument/2006/relationships/theme" Target="theme/theme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8</Pages>
  <Words>2699</Words>
  <Characters>3267</Characters>
  <Lines>326</Lines>
  <Paragraphs>198</Paragraphs>
  <TotalTime>1</TotalTime>
  <ScaleCrop>false</ScaleCrop>
  <LinksUpToDate>false</LinksUpToDate>
  <CharactersWithSpaces>5768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2019-05-10T03:45:00Z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。</cp:lastModifiedBy>
  <dcterms:modified xsi:type="dcterms:W3CDTF">2019-08-20T14:14:40Z</dcterms:modified>
  <dc:subject>四年级数学奥数培优练习-第31讲：容斥原理初步（一）      通用版（含答案）.docx</dc:subject>
  <dc:title>四年级数学奥数培优练习-第31讲：容斥原理初步（一）      通用版（含答案）.docx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  <property fmtid="{D5CDD505-2E9C-101B-9397-08002B2CF9AE}" pid="5" name="KSOProductBuildVer">
    <vt:lpwstr>2052-11.1.0.8907</vt:lpwstr>
  </property>
</Properties>
</file>