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"/>
        <w:rPr>
          <w:rFonts w:ascii="Times New Roman"/>
          <w:sz w:val="9"/>
        </w:rPr>
      </w:pPr>
    </w:p>
    <w:p>
      <w:pPr>
        <w:spacing w:before="49"/>
        <w:ind w:left="2103"/>
        <w:rPr>
          <w:b/>
          <w:sz w:val="36"/>
        </w:rPr>
      </w:pPr>
      <w:r>
        <w:rPr>
          <w:b/>
          <w:color w:val="C00000"/>
          <w:sz w:val="36"/>
        </w:rPr>
        <w:t>电梯与发车间隔问题练习题</w:t>
      </w:r>
    </w:p>
    <w:p>
      <w:pPr>
        <w:pStyle w:val="3"/>
        <w:spacing w:before="11"/>
        <w:rPr>
          <w:b/>
          <w:sz w:val="30"/>
        </w:rPr>
      </w:pPr>
    </w:p>
    <w:p>
      <w:pPr>
        <w:pStyle w:val="2"/>
      </w:pPr>
      <w:r>
        <w:rPr>
          <w:color w:val="E26C09"/>
        </w:rPr>
        <w:t>一． 夯实基础：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47" w:line="276" w:lineRule="auto"/>
        <w:ind w:right="1353"/>
        <w:jc w:val="both"/>
        <w:rPr>
          <w:sz w:val="21"/>
        </w:rPr>
      </w:pPr>
      <w:r>
        <w:rPr>
          <w:spacing w:val="-1"/>
          <w:sz w:val="21"/>
        </w:rPr>
        <w:t>小明站着不动乘电动扶梯上楼需</w:t>
      </w:r>
      <w:r>
        <w:rPr>
          <w:rFonts w:ascii="Times New Roman" w:eastAsia="Times New Roman"/>
          <w:sz w:val="20"/>
        </w:rPr>
        <w:t>30</w:t>
      </w:r>
      <w:r>
        <w:rPr>
          <w:rFonts w:ascii="Times New Roman" w:eastAsia="Times New Roman"/>
          <w:spacing w:val="3"/>
          <w:sz w:val="20"/>
        </w:rPr>
        <w:t xml:space="preserve"> </w:t>
      </w:r>
      <w:r>
        <w:rPr>
          <w:spacing w:val="-2"/>
          <w:sz w:val="21"/>
        </w:rPr>
        <w:t xml:space="preserve">秒，如果在乘电动扶梯的同时小明继续向上走需 </w:t>
      </w:r>
      <w:r>
        <w:rPr>
          <w:spacing w:val="-3"/>
          <w:sz w:val="21"/>
        </w:rPr>
        <w:t>12 秒，那么电动扶梯不动时，小明徒步沿扶梯上楼需多少秒？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0" w:name="_GoBack"/>
      <w:bookmarkEnd w:id="0"/>
    </w:p>
    <w:p>
      <w:pPr>
        <w:pStyle w:val="3"/>
        <w:rPr>
          <w:sz w:val="20"/>
        </w:rPr>
      </w:pPr>
    </w:p>
    <w:p>
      <w:pPr>
        <w:pStyle w:val="3"/>
        <w:spacing w:before="4"/>
        <w:rPr>
          <w:sz w:val="26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78" w:lineRule="auto"/>
        <w:ind w:right="1351"/>
        <w:jc w:val="both"/>
        <w:rPr>
          <w:sz w:val="21"/>
        </w:rPr>
      </w:pPr>
      <w:r>
        <w:rPr>
          <w:spacing w:val="-3"/>
          <w:sz w:val="21"/>
        </w:rPr>
        <w:t xml:space="preserve">如果在乘电动扶梯的同时小明继续向上走需 </w:t>
      </w:r>
      <w:r>
        <w:rPr>
          <w:sz w:val="21"/>
        </w:rPr>
        <w:t>12</w:t>
      </w:r>
      <w:r>
        <w:rPr>
          <w:spacing w:val="-3"/>
          <w:sz w:val="21"/>
        </w:rPr>
        <w:t xml:space="preserve"> 秒到达楼上，如果在乘电动扶梯的同时</w:t>
      </w:r>
      <w:r>
        <w:rPr>
          <w:sz w:val="21"/>
        </w:rPr>
        <w:t>小明逆着向下走需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/>
          <w:spacing w:val="-2"/>
          <w:w w:val="103"/>
          <w:sz w:val="21"/>
        </w:rPr>
        <w:t>2</w:t>
      </w:r>
      <w:r>
        <w:rPr>
          <w:rFonts w:ascii="Times New Roman" w:eastAsia="Times New Roman"/>
          <w:w w:val="103"/>
          <w:sz w:val="21"/>
        </w:rPr>
        <w:t>4</w:t>
      </w:r>
      <w:r>
        <w:rPr>
          <w:rFonts w:ascii="Times New Roman" w:eastAsia="Times New Roman"/>
          <w:spacing w:val="-19"/>
          <w:sz w:val="21"/>
        </w:rPr>
        <w:t xml:space="preserve"> </w:t>
      </w:r>
      <w:r>
        <w:rPr>
          <w:spacing w:val="1"/>
          <w:sz w:val="21"/>
        </w:rPr>
        <w:t>秒到达楼下</w:t>
      </w:r>
      <w:r>
        <w:rPr>
          <w:spacing w:val="2"/>
          <w:sz w:val="21"/>
        </w:rPr>
        <w:t>（</w:t>
      </w:r>
      <w:r>
        <w:rPr>
          <w:sz w:val="21"/>
        </w:rPr>
        <w:t>千万别模仿</w:t>
      </w:r>
      <w:r>
        <w:rPr>
          <w:spacing w:val="-104"/>
          <w:sz w:val="21"/>
        </w:rPr>
        <w:t>！）</w:t>
      </w:r>
      <w:r>
        <w:rPr>
          <w:sz w:val="21"/>
        </w:rPr>
        <w:t>，那么电动扶梯不动时，小明徒步沿</w:t>
      </w:r>
      <w:r>
        <w:rPr>
          <w:spacing w:val="-3"/>
          <w:sz w:val="21"/>
        </w:rPr>
        <w:t>扶梯上楼需多少秒</w:t>
      </w:r>
      <w:r>
        <w:rPr>
          <w:spacing w:val="-3"/>
          <w:sz w:val="21"/>
        </w:rPr>
        <w:drawing>
          <wp:inline distT="0" distB="0" distL="0" distR="0">
            <wp:extent cx="2159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35" w:line="278" w:lineRule="auto"/>
        <w:ind w:right="1353"/>
        <w:jc w:val="both"/>
        <w:rPr>
          <w:sz w:val="21"/>
        </w:rPr>
      </w:pPr>
      <w:r>
        <w:rPr>
          <w:spacing w:val="-5"/>
          <w:sz w:val="21"/>
        </w:rPr>
        <w:t>自动扶梯以均匀的速度由下往上行驶着，两位性急的孩子要从扶梯上楼，已知男孩每分</w:t>
      </w:r>
      <w:r>
        <w:rPr>
          <w:spacing w:val="-31"/>
          <w:sz w:val="21"/>
        </w:rPr>
        <w:t xml:space="preserve">走 </w:t>
      </w:r>
      <w:r>
        <w:rPr>
          <w:rFonts w:ascii="Times New Roman" w:eastAsia="Times New Roman"/>
          <w:sz w:val="20"/>
        </w:rPr>
        <w:t>20</w:t>
      </w:r>
      <w:r>
        <w:rPr>
          <w:rFonts w:ascii="Times New Roman" w:eastAsia="Times New Roman"/>
          <w:spacing w:val="-10"/>
          <w:sz w:val="20"/>
        </w:rPr>
        <w:t xml:space="preserve"> </w:t>
      </w:r>
      <w:r>
        <w:rPr>
          <w:color w:val="080808"/>
          <w:spacing w:val="-6"/>
          <w:sz w:val="21"/>
        </w:rPr>
        <w:t>级，女孩每分走</w:t>
      </w:r>
      <w:r>
        <w:rPr>
          <w:rFonts w:ascii="Times New Roman" w:eastAsia="Times New Roman"/>
          <w:sz w:val="20"/>
        </w:rPr>
        <w:t>15</w:t>
      </w:r>
      <w:r>
        <w:rPr>
          <w:rFonts w:ascii="Times New Roman" w:eastAsia="Times New Roman"/>
          <w:spacing w:val="-4"/>
          <w:sz w:val="20"/>
        </w:rPr>
        <w:t xml:space="preserve"> </w:t>
      </w:r>
      <w:r>
        <w:rPr>
          <w:color w:val="080808"/>
          <w:spacing w:val="-2"/>
          <w:sz w:val="21"/>
        </w:rPr>
        <w:t>级，结果男孩用了</w:t>
      </w:r>
      <w:r>
        <w:rPr>
          <w:rFonts w:ascii="Times New Roman" w:eastAsia="Times New Roman"/>
          <w:sz w:val="20"/>
        </w:rPr>
        <w:t>5</w:t>
      </w:r>
      <w:r>
        <w:rPr>
          <w:rFonts w:ascii="Times New Roman" w:eastAsia="Times New Roman"/>
          <w:spacing w:val="12"/>
          <w:sz w:val="20"/>
        </w:rPr>
        <w:t xml:space="preserve"> </w:t>
      </w:r>
      <w:r>
        <w:rPr>
          <w:color w:val="080808"/>
          <w:spacing w:val="-3"/>
          <w:sz w:val="21"/>
        </w:rPr>
        <w:t>分到达楼上，女孩用了</w:t>
      </w:r>
      <w:r>
        <w:rPr>
          <w:rFonts w:ascii="Times New Roman" w:eastAsia="Times New Roman"/>
          <w:sz w:val="20"/>
        </w:rPr>
        <w:t>6</w:t>
      </w:r>
      <w:r>
        <w:rPr>
          <w:rFonts w:ascii="Times New Roman" w:eastAsia="Times New Roman"/>
          <w:spacing w:val="9"/>
          <w:sz w:val="20"/>
        </w:rPr>
        <w:t xml:space="preserve"> </w:t>
      </w:r>
      <w:r>
        <w:rPr>
          <w:color w:val="080808"/>
          <w:spacing w:val="-6"/>
          <w:sz w:val="21"/>
        </w:rPr>
        <w:t>分到达楼上．问该</w:t>
      </w:r>
      <w:r>
        <w:rPr>
          <w:color w:val="080808"/>
          <w:spacing w:val="-4"/>
          <w:sz w:val="21"/>
        </w:rPr>
        <w:t>扶梯露在外面的部分共有多少级？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28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42" w:lineRule="auto"/>
        <w:ind w:right="1351"/>
        <w:jc w:val="both"/>
        <w:rPr>
          <w:sz w:val="21"/>
        </w:rPr>
      </w:pPr>
      <w:r>
        <w:rPr>
          <w:spacing w:val="-6"/>
          <w:sz w:val="21"/>
        </w:rPr>
        <w:t>在地铁车站中，从站台到地面有一架向上的自动扶梯．小强乘坐扶梯时，如果每秒向上迈一级台阶，那么他走过</w:t>
      </w:r>
      <w:r>
        <w:rPr>
          <w:rFonts w:ascii="Times New Roman" w:eastAsia="Times New Roman"/>
          <w:sz w:val="20"/>
        </w:rPr>
        <w:t>20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rPr>
          <w:spacing w:val="-11"/>
          <w:sz w:val="21"/>
        </w:rPr>
        <w:t>级台阶后到达地面；如果每秒向上迈两级台阶，那么走过</w:t>
      </w:r>
      <w:r>
        <w:rPr>
          <w:rFonts w:ascii="Times New Roman" w:eastAsia="Times New Roman"/>
          <w:sz w:val="20"/>
        </w:rPr>
        <w:t xml:space="preserve">30 </w:t>
      </w:r>
      <w:r>
        <w:rPr>
          <w:spacing w:val="-3"/>
          <w:sz w:val="21"/>
        </w:rPr>
        <w:t>级台阶到达地面．从站台到地面有多少级台阶．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59"/>
        <w:rPr>
          <w:sz w:val="21"/>
        </w:rPr>
      </w:pPr>
      <w:r>
        <w:rPr>
          <w:spacing w:val="-5"/>
          <w:sz w:val="21"/>
        </w:rPr>
        <w:t>自动扶梯以均匀的速度由下往上行驶着，两位性急的孩子要从扶梯上楼，已知男孩每分</w:t>
      </w:r>
    </w:p>
    <w:p>
      <w:pPr>
        <w:rPr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440" w:bottom="1540" w:left="1680" w:header="863" w:footer="1357" w:gutter="0"/>
          <w:pgNumType w:start="1"/>
          <w:cols w:space="720" w:num="1"/>
        </w:sectPr>
      </w:pPr>
    </w:p>
    <w:p>
      <w:pPr>
        <w:pStyle w:val="3"/>
        <w:spacing w:before="95" w:line="276" w:lineRule="auto"/>
        <w:ind w:left="480" w:right="1353"/>
      </w:pPr>
      <w:r>
        <w:rPr>
          <w:spacing w:val="-28"/>
        </w:rPr>
        <w:t xml:space="preserve">走 </w:t>
      </w:r>
      <w:r>
        <w:rPr>
          <w:rFonts w:ascii="Times New Roman" w:eastAsia="Times New Roman"/>
          <w:sz w:val="20"/>
        </w:rPr>
        <w:t xml:space="preserve">20 </w:t>
      </w:r>
      <w:r>
        <w:rPr>
          <w:color w:val="080808"/>
          <w:spacing w:val="-6"/>
        </w:rPr>
        <w:t>级，女孩每分走</w:t>
      </w:r>
      <w:r>
        <w:rPr>
          <w:rFonts w:ascii="Times New Roman" w:eastAsia="Times New Roman"/>
          <w:sz w:val="20"/>
        </w:rPr>
        <w:t xml:space="preserve">15 </w:t>
      </w:r>
      <w:r>
        <w:rPr>
          <w:color w:val="080808"/>
          <w:spacing w:val="-2"/>
        </w:rPr>
        <w:t>级，结果男孩用了</w:t>
      </w:r>
      <w:r>
        <w:rPr>
          <w:rFonts w:ascii="Times New Roman" w:eastAsia="Times New Roman"/>
          <w:sz w:val="20"/>
        </w:rPr>
        <w:t xml:space="preserve">5 </w:t>
      </w:r>
      <w:r>
        <w:rPr>
          <w:color w:val="080808"/>
          <w:spacing w:val="-3"/>
        </w:rPr>
        <w:t>分到达楼上，女孩用了</w:t>
      </w:r>
      <w:r>
        <w:rPr>
          <w:rFonts w:ascii="Times New Roman" w:eastAsia="Times New Roman"/>
          <w:sz w:val="20"/>
        </w:rPr>
        <w:t xml:space="preserve">6 </w:t>
      </w:r>
      <w:r>
        <w:rPr>
          <w:color w:val="080808"/>
          <w:spacing w:val="-6"/>
        </w:rPr>
        <w:t>分到达楼上．问该</w:t>
      </w:r>
      <w:r>
        <w:rPr>
          <w:color w:val="080808"/>
          <w:spacing w:val="-4"/>
        </w:rPr>
        <w:t>扶梯露在外面的部分共有多少级？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4"/>
        <w:rPr>
          <w:sz w:val="26"/>
        </w:rPr>
      </w:pPr>
    </w:p>
    <w:p>
      <w:pPr>
        <w:tabs>
          <w:tab w:val="left" w:pos="751"/>
        </w:tabs>
        <w:ind w:left="120"/>
        <w:rPr>
          <w:b/>
          <w:sz w:val="21"/>
        </w:rPr>
      </w:pPr>
      <w:r>
        <w:rPr>
          <w:b/>
          <w:color w:val="30849B"/>
          <w:sz w:val="21"/>
        </w:rPr>
        <w:t>二．</w:t>
      </w:r>
      <w:r>
        <w:rPr>
          <w:b/>
          <w:color w:val="30849B"/>
          <w:sz w:val="21"/>
        </w:rPr>
        <w:tab/>
      </w:r>
      <w:r>
        <w:rPr>
          <w:b/>
          <w:color w:val="30849B"/>
          <w:sz w:val="21"/>
        </w:rPr>
        <w:t>拓展提高：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21" w:line="244" w:lineRule="auto"/>
        <w:ind w:right="1357"/>
        <w:jc w:val="both"/>
        <w:rPr>
          <w:sz w:val="21"/>
        </w:rPr>
      </w:pPr>
      <w:r>
        <w:rPr>
          <w:spacing w:val="-1"/>
          <w:sz w:val="21"/>
        </w:rPr>
        <w:t>某城市火车站中，从候车室到大厅有一架向上的自动扶梯.小志想逆行从上到下，如果</w:t>
      </w:r>
      <w:r>
        <w:rPr>
          <w:spacing w:val="2"/>
          <w:sz w:val="21"/>
        </w:rPr>
        <w:t>每秒向下迈两级台阶，那么他走过</w:t>
      </w:r>
      <w:r>
        <w:rPr>
          <w:rFonts w:ascii="Times New Roman" w:eastAsia="Times New Roman"/>
          <w:sz w:val="20"/>
        </w:rPr>
        <w:t>80</w:t>
      </w:r>
      <w:r>
        <w:rPr>
          <w:rFonts w:ascii="Times New Roman" w:eastAsia="Times New Roman"/>
          <w:spacing w:val="11"/>
          <w:sz w:val="20"/>
        </w:rPr>
        <w:t xml:space="preserve"> </w:t>
      </w:r>
      <w:r>
        <w:rPr>
          <w:spacing w:val="-1"/>
          <w:sz w:val="21"/>
        </w:rPr>
        <w:t xml:space="preserve">级台阶后到达站台；如果每秒向下迈三级台阶， </w:t>
      </w:r>
      <w:r>
        <w:rPr>
          <w:spacing w:val="7"/>
          <w:sz w:val="21"/>
        </w:rPr>
        <w:t>那么走过</w:t>
      </w:r>
      <w:r>
        <w:rPr>
          <w:rFonts w:ascii="Times New Roman" w:eastAsia="Times New Roman"/>
          <w:sz w:val="20"/>
        </w:rPr>
        <w:t>60</w:t>
      </w:r>
      <w:r>
        <w:rPr>
          <w:rFonts w:ascii="Times New Roman" w:eastAsia="Times New Roman"/>
          <w:spacing w:val="-16"/>
          <w:sz w:val="20"/>
        </w:rPr>
        <w:t xml:space="preserve"> </w:t>
      </w:r>
      <w:r>
        <w:rPr>
          <w:spacing w:val="-3"/>
          <w:sz w:val="21"/>
        </w:rPr>
        <w:t>级台阶到达站台.自动扶梯有多少级台阶?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"/>
        <w:rPr>
          <w:sz w:val="17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42" w:lineRule="auto"/>
        <w:ind w:right="1354"/>
        <w:jc w:val="both"/>
        <w:rPr>
          <w:sz w:val="21"/>
        </w:rPr>
      </w:pPr>
      <w:r>
        <w:rPr>
          <w:spacing w:val="-5"/>
          <w:sz w:val="21"/>
        </w:rPr>
        <w:t>商场的自动扶梯以匀速由下往上行驶，两个孩子在行驶的扶梯上上下走动，女孩由下往</w:t>
      </w:r>
      <w:r>
        <w:rPr>
          <w:spacing w:val="-9"/>
          <w:sz w:val="21"/>
        </w:rPr>
        <w:t>上走，男孩由上往下走，结果女孩</w:t>
      </w:r>
      <w:r>
        <w:rPr>
          <w:spacing w:val="-9"/>
          <w:sz w:val="21"/>
        </w:rPr>
        <w:drawing>
          <wp:inline distT="0" distB="0" distL="0" distR="0">
            <wp:extent cx="1778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 xml:space="preserve">走了 </w:t>
      </w:r>
      <w:r>
        <w:rPr>
          <w:sz w:val="21"/>
        </w:rPr>
        <w:t>40</w:t>
      </w:r>
      <w:r>
        <w:rPr>
          <w:spacing w:val="-12"/>
          <w:sz w:val="21"/>
        </w:rPr>
        <w:t xml:space="preserve"> 级到达楼上，男孩走了 </w:t>
      </w:r>
      <w:r>
        <w:rPr>
          <w:sz w:val="21"/>
        </w:rPr>
        <w:t>80</w:t>
      </w:r>
      <w:r>
        <w:rPr>
          <w:spacing w:val="-9"/>
          <w:sz w:val="21"/>
        </w:rPr>
        <w:t xml:space="preserve"> 级到达楼下．如果</w:t>
      </w:r>
      <w:r>
        <w:rPr>
          <w:spacing w:val="-7"/>
          <w:sz w:val="21"/>
        </w:rPr>
        <w:t xml:space="preserve">男孩单位时间内走的扶梯级数是女孩的 </w:t>
      </w:r>
      <w:r>
        <w:rPr>
          <w:sz w:val="21"/>
        </w:rPr>
        <w:t>3</w:t>
      </w:r>
      <w:r>
        <w:rPr>
          <w:spacing w:val="-10"/>
          <w:sz w:val="21"/>
        </w:rPr>
        <w:t xml:space="preserve"> 倍，则当该扶梯静止时，可看到的扶梯梯级有</w:t>
      </w:r>
      <w:r>
        <w:rPr>
          <w:spacing w:val="-6"/>
          <w:sz w:val="21"/>
        </w:rPr>
        <w:t>多少级？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rPr>
          <w:spacing w:val="-3"/>
          <w:w w:val="105"/>
          <w:sz w:val="21"/>
        </w:rPr>
        <w:t>在商场里，小明从正在向上移动的自动楼梯顶部下</w:t>
      </w:r>
      <w:r>
        <w:rPr>
          <w:rFonts w:ascii="Times New Roman" w:eastAsia="Times New Roman"/>
          <w:w w:val="105"/>
          <w:sz w:val="20"/>
        </w:rPr>
        <w:t>120</w:t>
      </w:r>
      <w:r>
        <w:rPr>
          <w:rFonts w:ascii="Times New Roman" w:eastAsia="Times New Roman"/>
          <w:spacing w:val="-32"/>
          <w:w w:val="105"/>
          <w:sz w:val="20"/>
        </w:rPr>
        <w:t xml:space="preserve"> </w:t>
      </w:r>
      <w:r>
        <w:rPr>
          <w:spacing w:val="-2"/>
          <w:w w:val="105"/>
          <w:sz w:val="21"/>
        </w:rPr>
        <w:t>级台阶到达底部，然后从底部上</w:t>
      </w:r>
    </w:p>
    <w:p>
      <w:pPr>
        <w:pStyle w:val="3"/>
        <w:spacing w:before="4"/>
        <w:ind w:left="512"/>
      </w:pPr>
      <w:r>
        <w:rPr>
          <w:rFonts w:ascii="Times New Roman" w:eastAsia="Times New Roman"/>
          <w:sz w:val="20"/>
        </w:rPr>
        <w:t xml:space="preserve">90 </w:t>
      </w:r>
      <w:r>
        <w:t>级台阶回到顶部．自动楼梯从底部到顶部的台阶数是不变的，假设小明单位时间内</w:t>
      </w:r>
    </w:p>
    <w:p>
      <w:pPr>
        <w:pStyle w:val="3"/>
        <w:spacing w:before="2"/>
        <w:ind w:left="480"/>
      </w:pPr>
      <w:r>
        <w:t>下的台阶数是他上的台阶数的</w:t>
      </w:r>
      <w:r>
        <w:rPr>
          <w:rFonts w:ascii="Times New Roman" w:eastAsia="Times New Roman"/>
        </w:rPr>
        <w:t xml:space="preserve">2 </w:t>
      </w:r>
      <w:r>
        <w:t>倍．则该自动楼梯从底到顶的台阶数为多少？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17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42" w:lineRule="auto"/>
        <w:ind w:right="1354"/>
        <w:jc w:val="both"/>
        <w:rPr>
          <w:sz w:val="21"/>
        </w:rPr>
      </w:pPr>
      <w:r>
        <w:rPr>
          <w:spacing w:val="-5"/>
          <w:sz w:val="21"/>
        </w:rPr>
        <w:t>某人以匀速行走在一条公路上，公路两端的车站每隔相同的时间开出一辆公共汽车，该</w:t>
      </w:r>
      <w:r>
        <w:rPr>
          <w:spacing w:val="-2"/>
          <w:sz w:val="21"/>
        </w:rPr>
        <w:t>行人发现每隔</w:t>
      </w:r>
      <w:r>
        <w:rPr>
          <w:rFonts w:ascii="Times New Roman" w:eastAsia="Times New Roman"/>
          <w:sz w:val="20"/>
        </w:rPr>
        <w:t>15</w:t>
      </w:r>
      <w:r>
        <w:rPr>
          <w:rFonts w:ascii="Times New Roman" w:eastAsia="Times New Roman"/>
          <w:spacing w:val="20"/>
          <w:sz w:val="20"/>
        </w:rPr>
        <w:t xml:space="preserve"> </w:t>
      </w:r>
      <w:r>
        <w:rPr>
          <w:sz w:val="21"/>
        </w:rPr>
        <w:t>分钟就会有一辆公共汽车追上他；而每隔</w:t>
      </w:r>
      <w:r>
        <w:rPr>
          <w:rFonts w:ascii="Times New Roman" w:eastAsia="Times New Roman"/>
          <w:sz w:val="20"/>
        </w:rPr>
        <w:t>10</w:t>
      </w:r>
      <w:r>
        <w:rPr>
          <w:rFonts w:ascii="Times New Roman" w:eastAsia="Times New Roman"/>
          <w:spacing w:val="23"/>
          <w:sz w:val="20"/>
        </w:rPr>
        <w:t xml:space="preserve"> </w:t>
      </w:r>
      <w:r>
        <w:rPr>
          <w:spacing w:val="-2"/>
          <w:sz w:val="21"/>
        </w:rPr>
        <w:t>分钟有一辆公共汽车迎面</w:t>
      </w:r>
      <w:r>
        <w:rPr>
          <w:spacing w:val="-3"/>
          <w:sz w:val="21"/>
        </w:rPr>
        <w:t>开来．问车站每隔多少分钟开出一辆车？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9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rPr>
          <w:spacing w:val="-1"/>
          <w:sz w:val="21"/>
        </w:rPr>
        <w:t>某人沿着电车道旁的便道以每小时</w:t>
      </w:r>
      <w:r>
        <w:rPr>
          <w:rFonts w:ascii="Times New Roman" w:eastAsia="Times New Roman"/>
          <w:sz w:val="20"/>
        </w:rPr>
        <w:t>4.5</w:t>
      </w:r>
      <w:r>
        <w:rPr>
          <w:rFonts w:ascii="Times New Roman" w:eastAsia="Times New Roman"/>
          <w:spacing w:val="-10"/>
          <w:sz w:val="20"/>
        </w:rPr>
        <w:t xml:space="preserve"> </w:t>
      </w:r>
      <w:r>
        <w:rPr>
          <w:spacing w:val="-10"/>
          <w:sz w:val="21"/>
        </w:rPr>
        <w:t>千米的速度步行，每</w:t>
      </w:r>
      <w:r>
        <w:rPr>
          <w:rFonts w:ascii="Times New Roman" w:eastAsia="Times New Roman"/>
          <w:sz w:val="20"/>
        </w:rPr>
        <w:t>7.2</w:t>
      </w:r>
      <w:r>
        <w:rPr>
          <w:rFonts w:ascii="Times New Roman" w:eastAsia="Times New Roman"/>
          <w:spacing w:val="-5"/>
          <w:sz w:val="20"/>
        </w:rPr>
        <w:t xml:space="preserve"> </w:t>
      </w:r>
      <w:r>
        <w:rPr>
          <w:spacing w:val="-3"/>
          <w:sz w:val="21"/>
        </w:rPr>
        <w:t>分钟有一辆电车迎面开过，</w:t>
      </w:r>
    </w:p>
    <w:p>
      <w:pPr>
        <w:rPr>
          <w:sz w:val="21"/>
        </w:rPr>
        <w:sectPr>
          <w:pgSz w:w="11910" w:h="16840"/>
          <w:pgMar w:top="1360" w:right="440" w:bottom="1540" w:left="1680" w:header="863" w:footer="1357" w:gutter="0"/>
          <w:cols w:space="720" w:num="1"/>
        </w:sectPr>
      </w:pPr>
      <w:r>
        <w:rPr>
          <w:color w:val="FFFFFF"/>
          <w:sz w:val="4"/>
        </w:rPr>
        <w:t>[来源:Z.xx.k.Com]</w:t>
      </w:r>
    </w:p>
    <w:p>
      <w:pPr>
        <w:pStyle w:val="3"/>
        <w:spacing w:before="71" w:line="242" w:lineRule="auto"/>
        <w:ind w:left="480" w:right="1300"/>
      </w:pPr>
      <w:r>
        <w:t>每 12 分钟有一辆电车从后面追过，如果电车按相等的时</w:t>
      </w:r>
      <w:r>
        <w:drawing>
          <wp:inline distT="0" distB="0" distL="0" distR="0">
            <wp:extent cx="2413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间间隔以同一速度不停地往返运行．问：电车的速度是多少？电车之间的时间间隔是多少？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17"/>
        </w:rPr>
      </w:pPr>
    </w:p>
    <w:p>
      <w:pPr>
        <w:pStyle w:val="2"/>
        <w:spacing w:before="0"/>
      </w:pPr>
      <w:r>
        <w:rPr>
          <w:color w:val="D99493"/>
        </w:rPr>
        <w:t>三. 超常挑战</w:t>
      </w:r>
    </w:p>
    <w:p>
      <w:pPr>
        <w:pStyle w:val="3"/>
        <w:spacing w:before="10"/>
        <w:rPr>
          <w:b/>
          <w:sz w:val="35"/>
        </w:rPr>
      </w:pPr>
    </w:p>
    <w:p>
      <w:pPr>
        <w:pStyle w:val="9"/>
        <w:numPr>
          <w:ilvl w:val="0"/>
          <w:numId w:val="1"/>
        </w:numPr>
        <w:tabs>
          <w:tab w:val="left" w:pos="478"/>
        </w:tabs>
        <w:spacing w:before="1"/>
        <w:ind w:left="478" w:hanging="358"/>
        <w:rPr>
          <w:sz w:val="21"/>
        </w:rPr>
      </w:pPr>
      <w:r>
        <w:rPr>
          <w:spacing w:val="-9"/>
          <w:sz w:val="21"/>
        </w:rPr>
        <w:t>小乐骑自行车前往朋友家聚会，途中注意到每隔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-17"/>
          <w:sz w:val="21"/>
        </w:rPr>
        <w:t xml:space="preserve"> </w:t>
      </w:r>
      <w:r>
        <w:rPr>
          <w:spacing w:val="-3"/>
          <w:sz w:val="21"/>
        </w:rPr>
        <w:t>分钟就有一辆公交车从后边追上小乐，</w:t>
      </w:r>
    </w:p>
    <w:p>
      <w:pPr>
        <w:pStyle w:val="3"/>
        <w:spacing w:before="61" w:line="143" w:lineRule="exact"/>
        <w:ind w:left="3087"/>
        <w:jc w:val="center"/>
        <w:rPr>
          <w:rFonts w:ascii="Times New Roman"/>
        </w:rPr>
      </w:pPr>
      <w:r>
        <w:rPr>
          <w:rFonts w:ascii="Times New Roman"/>
          <w:w w:val="91"/>
        </w:rPr>
        <w:t>1</w:t>
      </w:r>
    </w:p>
    <w:p>
      <w:pPr>
        <w:spacing w:line="143" w:lineRule="exact"/>
        <w:jc w:val="center"/>
        <w:rPr>
          <w:rFonts w:ascii="Times New Roman"/>
        </w:rPr>
        <w:sectPr>
          <w:pgSz w:w="11910" w:h="16840"/>
          <w:pgMar w:top="1360" w:right="440" w:bottom="1540" w:left="1680" w:header="863" w:footer="1357" w:gutter="0"/>
          <w:cols w:space="720" w:num="1"/>
        </w:sectPr>
      </w:pPr>
    </w:p>
    <w:p>
      <w:pPr>
        <w:pStyle w:val="3"/>
        <w:spacing w:line="196" w:lineRule="exact"/>
        <w:ind w:left="478"/>
      </w:pP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84455</wp:posOffset>
                </wp:positionV>
                <wp:extent cx="68580" cy="0"/>
                <wp:effectExtent l="0" t="0" r="0" b="0"/>
                <wp:wrapNone/>
                <wp:docPr id="19" name="直线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0"/>
                        </a:xfrm>
                        <a:prstGeom prst="line">
                          <a:avLst/>
                        </a:prstGeom>
                        <a:ln w="680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alt="学科网(www.zxxk.com)--教育资源门户，提供试卷、教案、课件、论文、素材及各类教学资源下载，还有大量而丰富的教学相关资讯！" style="position:absolute;left:0pt;margin-left:403.25pt;margin-top:6.65pt;height:0pt;width:5.4pt;mso-position-horizontal-relative:page;z-index:251637760;mso-width-relative:page;mso-height-relative:page;" filled="f" stroked="t" coordsize="21600,21600" o:gfxdata="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/eRAf9cAAAAJAQAADwAAAAAAAAAB&#10;ACAAAAAiAAAAZHJzL2Rvd25yZXYueG1sUEsBAhQAFAAAAAgAh07iQP8WCsiDAgAAPgQAAA4AAAAA&#10;AAAAAQAgAAAAJgEAAGRycy9lMm9Eb2MueG1sUEsFBgAAAAAGAAYAWQEAABsGAAAAAA==&#10;">
                <v:fill on="f" focussize="0,0"/>
                <v:stroke weight="0.535826771653543pt" color="#000000" joinstyle="round"/>
                <v:imagedata o:title=""/>
                <o:lock v:ext="edit" aspectratio="f"/>
              </v:line>
            </w:pict>
          </mc:Fallback>
        </mc:AlternateContent>
      </w:r>
      <w:r>
        <w:t>半</w:t>
      </w:r>
      <w:r>
        <w:drawing>
          <wp:inline distT="0" distB="0" distL="0" distR="0">
            <wp:extent cx="2159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路上自行车发生故障，小乐只好取消行程，以原来骑车速度的</w:t>
      </w:r>
    </w:p>
    <w:p>
      <w:pPr>
        <w:pStyle w:val="3"/>
        <w:spacing w:line="197" w:lineRule="exact"/>
        <w:jc w:val="right"/>
        <w:rPr>
          <w:rFonts w:ascii="Times New Roman"/>
        </w:rPr>
      </w:pPr>
      <w:r>
        <w:rPr>
          <w:rFonts w:ascii="Times New Roman"/>
          <w:w w:val="91"/>
        </w:rPr>
        <w:t>3</w:t>
      </w:r>
    </w:p>
    <w:p>
      <w:pPr>
        <w:pStyle w:val="3"/>
        <w:spacing w:line="240" w:lineRule="exact"/>
        <w:ind w:left="12"/>
      </w:pPr>
      <w:r>
        <w:br w:type="column"/>
      </w:r>
      <w:r>
        <w:t>推车往回走，这时他</w:t>
      </w:r>
    </w:p>
    <w:p>
      <w:pPr>
        <w:spacing w:line="240" w:lineRule="exact"/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6489" w:space="40"/>
            <w:col w:w="3261"/>
          </w:cols>
        </w:sectPr>
      </w:pPr>
    </w:p>
    <w:p>
      <w:pPr>
        <w:pStyle w:val="3"/>
        <w:spacing w:before="69"/>
        <w:ind w:left="478"/>
      </w:pPr>
      <w:r>
        <w:t>发现每隔</w:t>
      </w:r>
      <w:r>
        <w:rPr>
          <w:rFonts w:ascii="Times New Roman" w:eastAsia="Times New Roman"/>
        </w:rPr>
        <w:t xml:space="preserve">4 </w:t>
      </w:r>
      <w:r>
        <w:t>分钟有一辆公交车迎面而来，那么公交车站发车的时间间隔到底为多少？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0"/>
        <w:rPr>
          <w:sz w:val="15"/>
        </w:rPr>
      </w:pPr>
    </w:p>
    <w:p>
      <w:pPr>
        <w:pStyle w:val="9"/>
        <w:numPr>
          <w:ilvl w:val="0"/>
          <w:numId w:val="1"/>
        </w:numPr>
        <w:tabs>
          <w:tab w:val="left" w:pos="536"/>
        </w:tabs>
        <w:spacing w:line="244" w:lineRule="auto"/>
        <w:ind w:right="1351"/>
        <w:jc w:val="both"/>
        <w:rPr>
          <w:sz w:val="21"/>
        </w:rPr>
      </w:pPr>
      <w:r>
        <w:tab/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0"/>
          <w:sz w:val="21"/>
        </w:rPr>
        <w:t xml:space="preserve"> </w:t>
      </w:r>
      <w:r>
        <w:rPr>
          <w:spacing w:val="16"/>
          <w:sz w:val="21"/>
        </w:rP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是公共汽车的两个车站，从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20"/>
          <w:sz w:val="21"/>
        </w:rPr>
        <w:t xml:space="preserve">站到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5"/>
          <w:sz w:val="21"/>
        </w:rPr>
        <w:t xml:space="preserve"> </w:t>
      </w:r>
      <w:r>
        <w:rPr>
          <w:spacing w:val="-4"/>
          <w:sz w:val="21"/>
        </w:rPr>
        <w:t>站是上坡路．每天上午</w:t>
      </w:r>
      <w:r>
        <w:rPr>
          <w:rFonts w:ascii="Times New Roman" w:eastAsia="Times New Roman"/>
          <w:sz w:val="20"/>
        </w:rPr>
        <w:t>8</w:t>
      </w:r>
      <w:r>
        <w:rPr>
          <w:rFonts w:ascii="Times New Roman" w:eastAsia="Times New Roman"/>
          <w:spacing w:val="-13"/>
          <w:sz w:val="20"/>
        </w:rPr>
        <w:t xml:space="preserve"> </w:t>
      </w:r>
      <w:r>
        <w:rPr>
          <w:spacing w:val="5"/>
          <w:sz w:val="21"/>
        </w:rPr>
        <w:t>点到</w:t>
      </w:r>
      <w:r>
        <w:rPr>
          <w:rFonts w:ascii="Times New Roman" w:eastAsia="Times New Roman"/>
          <w:spacing w:val="7"/>
          <w:sz w:val="21"/>
        </w:rPr>
        <w:t>11</w:t>
      </w:r>
      <w:r>
        <w:rPr>
          <w:spacing w:val="-17"/>
          <w:sz w:val="21"/>
        </w:rPr>
        <w:t xml:space="preserve">点从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7"/>
          <w:sz w:val="21"/>
        </w:rPr>
        <w:t xml:space="preserve"> </w:t>
      </w:r>
      <w:r>
        <w:rPr>
          <w:spacing w:val="6"/>
          <w:sz w:val="21"/>
        </w:rPr>
        <w:t>，</w:t>
      </w:r>
      <w:r>
        <w:rPr>
          <w:rFonts w:ascii="Times New Roman" w:eastAsia="Times New Roman"/>
          <w:i/>
          <w:spacing w:val="6"/>
          <w:sz w:val="21"/>
        </w:rPr>
        <w:t xml:space="preserve">B </w:t>
      </w:r>
      <w:r>
        <w:rPr>
          <w:spacing w:val="6"/>
          <w:sz w:val="21"/>
        </w:rPr>
        <w:t>两站每隔</w:t>
      </w:r>
      <w:r>
        <w:rPr>
          <w:rFonts w:ascii="Times New Roman" w:eastAsia="Times New Roman"/>
          <w:sz w:val="20"/>
        </w:rPr>
        <w:t>30</w:t>
      </w:r>
      <w:r>
        <w:rPr>
          <w:rFonts w:ascii="Times New Roman" w:eastAsia="Times New Roman"/>
          <w:spacing w:val="-4"/>
          <w:sz w:val="20"/>
        </w:rPr>
        <w:t xml:space="preserve"> </w:t>
      </w:r>
      <w:r>
        <w:rPr>
          <w:spacing w:val="-9"/>
          <w:sz w:val="21"/>
        </w:rPr>
        <w:t xml:space="preserve">分同时相向发出一辆公共汽车．已知从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pacing w:val="-18"/>
          <w:sz w:val="21"/>
        </w:rPr>
        <w:t xml:space="preserve">站到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9"/>
          <w:sz w:val="21"/>
        </w:rPr>
        <w:t xml:space="preserve"> </w:t>
      </w:r>
      <w:r>
        <w:rPr>
          <w:spacing w:val="1"/>
          <w:sz w:val="21"/>
        </w:rPr>
        <w:t>站单程需</w:t>
      </w:r>
      <w:r>
        <w:rPr>
          <w:rFonts w:ascii="Times New Roman" w:eastAsia="Times New Roman"/>
          <w:sz w:val="20"/>
        </w:rPr>
        <w:t>105</w:t>
      </w:r>
      <w:r>
        <w:rPr>
          <w:rFonts w:ascii="Times New Roman" w:eastAsia="Times New Roman"/>
          <w:spacing w:val="-15"/>
          <w:sz w:val="20"/>
        </w:rPr>
        <w:t xml:space="preserve"> </w:t>
      </w:r>
      <w:r>
        <w:rPr>
          <w:spacing w:val="-28"/>
          <w:sz w:val="21"/>
        </w:rPr>
        <w:t xml:space="preserve">分，从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9"/>
          <w:sz w:val="21"/>
        </w:rPr>
        <w:t xml:space="preserve"> </w:t>
      </w:r>
      <w:r>
        <w:rPr>
          <w:sz w:val="21"/>
        </w:rPr>
        <w:t>站到</w:t>
      </w:r>
    </w:p>
    <w:p>
      <w:pPr>
        <w:spacing w:line="265" w:lineRule="exact"/>
        <w:ind w:left="535"/>
        <w:rPr>
          <w:sz w:val="21"/>
        </w:rPr>
      </w:pP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站单程需</w:t>
      </w:r>
      <w:r>
        <w:rPr>
          <w:rFonts w:ascii="Times New Roman" w:eastAsia="Times New Roman"/>
          <w:sz w:val="20"/>
        </w:rPr>
        <w:t xml:space="preserve">80 </w:t>
      </w:r>
      <w:r>
        <w:rPr>
          <w:sz w:val="21"/>
        </w:rPr>
        <w:t>分．问：</w:t>
      </w:r>
    </w:p>
    <w:p>
      <w:pPr>
        <w:spacing w:before="4"/>
        <w:ind w:left="480"/>
        <w:rPr>
          <w:sz w:val="21"/>
        </w:rPr>
      </w:pPr>
      <w:r>
        <w:rPr>
          <w:sz w:val="21"/>
        </w:rPr>
        <w:t xml:space="preserve">⑴ </w:t>
      </w:r>
      <w:r>
        <w:rPr>
          <w:rFonts w:ascii="Times New Roman" w:hAnsi="Times New Roman" w:eastAsia="Times New Roman"/>
          <w:sz w:val="20"/>
        </w:rPr>
        <w:t xml:space="preserve">8 : 30 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0"/>
        </w:rPr>
        <w:t xml:space="preserve">9 : 00 </w:t>
      </w:r>
      <w:r>
        <w:rPr>
          <w:sz w:val="21"/>
        </w:rPr>
        <w:t xml:space="preserve">从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drawing>
          <wp:inline distT="0" distB="0" distL="0" distR="0">
            <wp:extent cx="2413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站发车的司机分别能看到几辆从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z w:val="21"/>
        </w:rPr>
        <w:t>站开来的汽车？</w:t>
      </w:r>
    </w:p>
    <w:p>
      <w:pPr>
        <w:pStyle w:val="3"/>
        <w:spacing w:before="2"/>
        <w:ind w:left="480"/>
      </w:pPr>
      <w:r>
        <w:t xml:space="preserve">⑵从 </w:t>
      </w:r>
      <w:r>
        <w:rPr>
          <w:rFonts w:ascii="Times New Roman" w:hAnsi="Times New Roman" w:eastAsia="Times New Roman"/>
          <w:i/>
        </w:rPr>
        <w:t xml:space="preserve">A </w:t>
      </w:r>
      <w:r>
        <w:t xml:space="preserve">站发车的司机最少能看到几辆从 </w:t>
      </w:r>
      <w:r>
        <w:rPr>
          <w:rFonts w:ascii="Times New Roman" w:hAnsi="Times New Roman" w:eastAsia="Times New Roman"/>
          <w:i/>
        </w:rPr>
        <w:t xml:space="preserve">B </w:t>
      </w:r>
      <w:r>
        <w:t>站开来的汽车？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85" w:line="242" w:lineRule="auto"/>
        <w:ind w:right="1353"/>
        <w:jc w:val="both"/>
        <w:rPr>
          <w:sz w:val="21"/>
        </w:rPr>
      </w:pPr>
      <w:r>
        <w:rPr>
          <w:spacing w:val="-5"/>
          <w:sz w:val="21"/>
        </w:rPr>
        <w:t>商场的自动扶梯以匀速由下往上行驶，两个孩子在行驶的扶梯上上下走动，女孩由下往</w:t>
      </w:r>
      <w:r>
        <w:rPr>
          <w:spacing w:val="-9"/>
          <w:sz w:val="21"/>
        </w:rPr>
        <w:t xml:space="preserve">上走，男孩由上往下走，结果女孩走了 </w:t>
      </w:r>
      <w:r>
        <w:rPr>
          <w:sz w:val="21"/>
        </w:rPr>
        <w:t>20</w:t>
      </w:r>
      <w:r>
        <w:rPr>
          <w:spacing w:val="-12"/>
          <w:sz w:val="21"/>
        </w:rPr>
        <w:t xml:space="preserve"> 级到达楼上，男孩走了 </w:t>
      </w:r>
      <w:r>
        <w:rPr>
          <w:sz w:val="21"/>
        </w:rPr>
        <w:t>40</w:t>
      </w:r>
      <w:r>
        <w:rPr>
          <w:spacing w:val="-9"/>
          <w:sz w:val="21"/>
        </w:rPr>
        <w:t xml:space="preserve"> 级到达楼</w:t>
      </w:r>
      <w:r>
        <w:rPr>
          <w:spacing w:val="-9"/>
          <w:sz w:val="21"/>
        </w:rPr>
        <w:drawing>
          <wp:inline distT="0" distB="0" distL="0" distR="0">
            <wp:extent cx="1651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>下．如果</w:t>
      </w:r>
      <w:r>
        <w:rPr>
          <w:spacing w:val="-7"/>
          <w:sz w:val="21"/>
        </w:rPr>
        <w:t xml:space="preserve">男孩单位时间内走的扶梯级数是女孩的 </w:t>
      </w:r>
      <w:r>
        <w:rPr>
          <w:sz w:val="21"/>
        </w:rPr>
        <w:t>2</w:t>
      </w:r>
      <w:r>
        <w:rPr>
          <w:spacing w:val="-10"/>
          <w:sz w:val="21"/>
        </w:rPr>
        <w:t xml:space="preserve"> 倍，则当该扶梯静止时，可看到的扶梯梯级有</w:t>
      </w:r>
      <w:r>
        <w:rPr>
          <w:spacing w:val="-6"/>
          <w:sz w:val="21"/>
        </w:rPr>
        <w:t>多少级？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4"/>
        <w:rPr>
          <w:sz w:val="26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42" w:lineRule="auto"/>
        <w:ind w:right="1351"/>
        <w:jc w:val="both"/>
        <w:rPr>
          <w:sz w:val="21"/>
        </w:rPr>
      </w:pPr>
      <w:r>
        <w:rPr>
          <w:spacing w:val="-3"/>
          <w:sz w:val="21"/>
        </w:rPr>
        <w:t xml:space="preserve">甲城的车站总是以 </w:t>
      </w:r>
      <w:r>
        <w:rPr>
          <w:rFonts w:ascii="Times New Roman" w:eastAsia="Times New Roman"/>
          <w:sz w:val="20"/>
        </w:rPr>
        <w:t>20</w:t>
      </w:r>
      <w:r>
        <w:rPr>
          <w:rFonts w:ascii="Times New Roman" w:eastAsia="Times New Roman"/>
          <w:spacing w:val="23"/>
          <w:sz w:val="20"/>
        </w:rPr>
        <w:t xml:space="preserve"> </w:t>
      </w:r>
      <w:r>
        <w:rPr>
          <w:sz w:val="21"/>
        </w:rPr>
        <w:t>分钟的时间间隔向乙城发车，甲、乙两城之间有柏油路、碎石路</w:t>
      </w:r>
      <w:r>
        <w:rPr>
          <w:spacing w:val="-6"/>
          <w:sz w:val="21"/>
        </w:rPr>
        <w:t>和水泥路三条不同的公路，车辆(包括自行车)在碎石路和水泥路上的速度分别是柏油路</w:t>
      </w:r>
      <w:r>
        <w:rPr>
          <w:spacing w:val="9"/>
          <w:sz w:val="21"/>
        </w:rPr>
        <w:t>上的</w:t>
      </w:r>
      <w:r>
        <w:rPr>
          <w:rFonts w:ascii="Times New Roman" w:eastAsia="Times New Roman"/>
          <w:spacing w:val="-3"/>
          <w:sz w:val="20"/>
        </w:rPr>
        <w:t>80</w:t>
      </w:r>
      <w:r>
        <w:rPr>
          <w:rFonts w:ascii="Times New Roman" w:eastAsia="Times New Roman"/>
          <w:spacing w:val="-2"/>
          <w:sz w:val="20"/>
        </w:rPr>
        <w:t xml:space="preserve">% </w:t>
      </w:r>
      <w:r>
        <w:rPr>
          <w:spacing w:val="14"/>
          <w:sz w:val="21"/>
        </w:rPr>
        <w:t>和</w:t>
      </w:r>
      <w:r>
        <w:rPr>
          <w:rFonts w:ascii="Times New Roman" w:eastAsia="Times New Roman"/>
          <w:spacing w:val="-3"/>
          <w:sz w:val="20"/>
        </w:rPr>
        <w:t>120</w:t>
      </w:r>
      <w:r>
        <w:rPr>
          <w:rFonts w:ascii="Times New Roman" w:eastAsia="Times New Roman"/>
          <w:spacing w:val="6"/>
          <w:sz w:val="20"/>
        </w:rPr>
        <w:t xml:space="preserve">% </w:t>
      </w:r>
      <w:r>
        <w:rPr>
          <w:spacing w:val="-3"/>
          <w:sz w:val="21"/>
        </w:rPr>
        <w:t>，有一名学生从乙城骑车去甲城，已知该学生的骑车速度是汽车速度</w:t>
      </w:r>
    </w:p>
    <w:p>
      <w:pPr>
        <w:spacing w:line="242" w:lineRule="auto"/>
        <w:jc w:val="both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pStyle w:val="3"/>
        <w:spacing w:before="71" w:line="242" w:lineRule="auto"/>
        <w:ind w:left="480" w:right="1351"/>
      </w:pPr>
      <w:r>
        <w:rPr>
          <w:spacing w:val="-7"/>
        </w:rPr>
        <w:t>的四分之</w:t>
      </w:r>
      <w:r>
        <w:rPr>
          <w:spacing w:val="-7"/>
        </w:rPr>
        <w:drawing>
          <wp:inline distT="0" distB="0" distL="0" distR="0">
            <wp:extent cx="1905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</w:rPr>
        <w:t>一(相同路况)，那么该骑车学生在柏油路、碎石路、水泥路分别每隔多少分钟</w:t>
      </w:r>
      <w:r>
        <w:rPr>
          <w:spacing w:val="-5"/>
        </w:rPr>
        <w:t>遇到一辆汽车？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4"/>
        </w:rPr>
      </w:pPr>
    </w:p>
    <w:p>
      <w:pPr>
        <w:pStyle w:val="2"/>
      </w:pPr>
      <w:r>
        <w:rPr>
          <w:color w:val="538DD3"/>
        </w:rPr>
        <w:t>四．杯赛演练：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46" w:line="278" w:lineRule="auto"/>
        <w:ind w:right="1245"/>
        <w:rPr>
          <w:sz w:val="21"/>
        </w:rPr>
      </w:pPr>
      <w:r>
        <w:rPr>
          <w:sz w:val="21"/>
        </w:rPr>
        <w:t>（</w:t>
      </w:r>
      <w:r>
        <w:rPr>
          <w:spacing w:val="-3"/>
          <w:sz w:val="21"/>
        </w:rPr>
        <w:t>台湾小学数学竞赛选拔赛决赛</w:t>
      </w:r>
      <w:r>
        <w:rPr>
          <w:spacing w:val="-94"/>
          <w:sz w:val="21"/>
        </w:rPr>
        <w:t>）</w:t>
      </w:r>
      <w:r>
        <w:rPr>
          <w:spacing w:val="-8"/>
          <w:sz w:val="21"/>
        </w:rPr>
        <w:t>小丁在捷运站搭一座电扶梯下楼．</w:t>
      </w:r>
      <w:r>
        <w:rPr>
          <w:spacing w:val="-8"/>
          <w:sz w:val="21"/>
        </w:rPr>
        <w:drawing>
          <wp:inline distT="0" distB="0" distL="0" distR="0">
            <wp:extent cx="1651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>如果他向下走</w:t>
      </w:r>
      <w:r>
        <w:rPr>
          <w:rFonts w:ascii="Times New Roman" w:eastAsia="Times New Roman"/>
          <w:sz w:val="21"/>
        </w:rPr>
        <w:t>14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z w:val="21"/>
        </w:rPr>
        <w:t xml:space="preserve">阶， </w:t>
      </w:r>
      <w:r>
        <w:rPr>
          <w:spacing w:val="9"/>
          <w:sz w:val="21"/>
        </w:rPr>
        <w:t>则需时</w:t>
      </w:r>
      <w:r>
        <w:rPr>
          <w:rFonts w:ascii="Times New Roman" w:eastAsia="Times New Roman"/>
          <w:sz w:val="20"/>
        </w:rPr>
        <w:t xml:space="preserve">30 </w:t>
      </w:r>
      <w:r>
        <w:rPr>
          <w:spacing w:val="-2"/>
          <w:sz w:val="21"/>
        </w:rPr>
        <w:t>秒即可由电扶梯顶到达底部；如果他向下走</w:t>
      </w:r>
      <w:r>
        <w:rPr>
          <w:rFonts w:ascii="Times New Roman" w:eastAsia="Times New Roman"/>
          <w:sz w:val="20"/>
        </w:rPr>
        <w:t>28</w:t>
      </w:r>
      <w:r>
        <w:rPr>
          <w:rFonts w:ascii="Times New Roman" w:eastAsia="Times New Roman"/>
          <w:spacing w:val="-7"/>
          <w:sz w:val="20"/>
        </w:rPr>
        <w:t xml:space="preserve"> </w:t>
      </w:r>
      <w:r>
        <w:rPr>
          <w:spacing w:val="-1"/>
          <w:sz w:val="21"/>
        </w:rPr>
        <w:t>阶，则需时</w:t>
      </w:r>
      <w:r>
        <w:rPr>
          <w:rFonts w:ascii="Times New Roman" w:eastAsia="Times New Roman"/>
          <w:sz w:val="20"/>
        </w:rPr>
        <w:t>18</w:t>
      </w:r>
      <w:r>
        <w:rPr>
          <w:rFonts w:ascii="Times New Roman" w:eastAsia="Times New Roman"/>
          <w:spacing w:val="-3"/>
          <w:sz w:val="20"/>
        </w:rPr>
        <w:t xml:space="preserve"> </w:t>
      </w:r>
      <w:r>
        <w:rPr>
          <w:spacing w:val="-3"/>
          <w:sz w:val="21"/>
        </w:rPr>
        <w:t>秒即可由电扶梯顶到达底部．请问这座电扶梯有几阶？</w:t>
      </w:r>
    </w:p>
    <w:p>
      <w:pPr>
        <w:spacing w:line="278" w:lineRule="auto"/>
        <w:rPr>
          <w:sz w:val="21"/>
        </w:rPr>
        <w:sectPr>
          <w:pgSz w:w="11910" w:h="16840"/>
          <w:pgMar w:top="1360" w:right="440" w:bottom="1540" w:left="1680" w:header="863" w:footer="1357" w:gutter="0"/>
          <w:cols w:space="720" w:num="1"/>
        </w:sectPr>
      </w:pPr>
    </w:p>
    <w:p>
      <w:pPr>
        <w:pStyle w:val="3"/>
        <w:spacing w:before="93"/>
        <w:ind w:left="120"/>
      </w:pPr>
      <w:r>
        <w:t>答案：</w:t>
      </w:r>
    </w:p>
    <w:p>
      <w:pPr>
        <w:pStyle w:val="9"/>
        <w:numPr>
          <w:ilvl w:val="0"/>
          <w:numId w:val="2"/>
        </w:numPr>
        <w:tabs>
          <w:tab w:val="left" w:pos="481"/>
        </w:tabs>
        <w:spacing w:before="22" w:line="288" w:lineRule="auto"/>
        <w:ind w:right="1354"/>
        <w:jc w:val="both"/>
        <w:rPr>
          <w:sz w:val="21"/>
        </w:rPr>
      </w:pPr>
      <w:r>
        <w:rPr>
          <w:spacing w:val="2"/>
          <w:sz w:val="21"/>
        </w:rPr>
        <w:t>方法一：设扶梯静止时共有</w:t>
      </w:r>
      <w:r>
        <w:rPr>
          <w:rFonts w:ascii="Times New Roman" w:hAnsi="Times New Roman" w:eastAsia="Times New Roman"/>
          <w:spacing w:val="-5"/>
          <w:w w:val="104"/>
          <w:sz w:val="21"/>
        </w:rPr>
        <w:t>[</w:t>
      </w:r>
      <w:r>
        <w:rPr>
          <w:rFonts w:ascii="Times New Roman" w:hAnsi="Times New Roman" w:eastAsia="Times New Roman"/>
          <w:spacing w:val="-6"/>
          <w:w w:val="104"/>
          <w:sz w:val="21"/>
        </w:rPr>
        <w:t>3</w:t>
      </w:r>
      <w:r>
        <w:rPr>
          <w:rFonts w:ascii="Times New Roman" w:hAnsi="Times New Roman" w:eastAsia="Times New Roman"/>
          <w:spacing w:val="-8"/>
          <w:w w:val="104"/>
          <w:sz w:val="21"/>
        </w:rPr>
        <w:t>0</w:t>
      </w:r>
      <w:r>
        <w:rPr>
          <w:rFonts w:ascii="Times New Roman" w:hAnsi="Times New Roman" w:eastAsia="Times New Roman"/>
          <w:spacing w:val="-2"/>
          <w:w w:val="104"/>
          <w:sz w:val="21"/>
        </w:rPr>
        <w:t>,</w:t>
      </w:r>
      <w:r>
        <w:rPr>
          <w:rFonts w:ascii="Times New Roman" w:hAnsi="Times New Roman" w:eastAsia="Times New Roman"/>
          <w:spacing w:val="-6"/>
          <w:w w:val="104"/>
          <w:sz w:val="21"/>
        </w:rPr>
        <w:t>12</w:t>
      </w:r>
      <w:r>
        <w:rPr>
          <w:rFonts w:ascii="Times New Roman" w:hAnsi="Times New Roman" w:eastAsia="Times New Roman"/>
          <w:w w:val="104"/>
          <w:sz w:val="21"/>
        </w:rPr>
        <w:t>]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Symbol" w:hAnsi="Symbol" w:eastAsia="Symbol"/>
          <w:w w:val="104"/>
          <w:sz w:val="21"/>
        </w:rPr>
        <w:t>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w w:val="104"/>
          <w:sz w:val="21"/>
        </w:rPr>
        <w:t>6</w:t>
      </w:r>
      <w:r>
        <w:rPr>
          <w:rFonts w:ascii="Times New Roman" w:hAnsi="Times New Roman" w:eastAsia="Times New Roman"/>
          <w:w w:val="104"/>
          <w:sz w:val="21"/>
        </w:rPr>
        <w:t>0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spacing w:val="5"/>
          <w:sz w:val="21"/>
        </w:rPr>
        <w:t>级，电梯每秒完成</w:t>
      </w:r>
      <w:r>
        <w:rPr>
          <w:rFonts w:ascii="Times New Roman" w:hAnsi="Times New Roman" w:eastAsia="Times New Roman"/>
          <w:spacing w:val="-6"/>
          <w:w w:val="111"/>
          <w:sz w:val="20"/>
        </w:rPr>
        <w:t>6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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Times New Roman" w:hAnsi="Times New Roman" w:eastAsia="Times New Roman"/>
          <w:spacing w:val="-6"/>
          <w:w w:val="111"/>
          <w:sz w:val="20"/>
        </w:rPr>
        <w:t>3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9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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w w:val="111"/>
          <w:sz w:val="20"/>
        </w:rPr>
        <w:t>2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spacing w:val="2"/>
          <w:sz w:val="21"/>
        </w:rPr>
        <w:t>（级</w:t>
      </w:r>
      <w:r>
        <w:rPr>
          <w:spacing w:val="-106"/>
          <w:sz w:val="21"/>
        </w:rPr>
        <w:t>）</w:t>
      </w:r>
      <w:r>
        <w:rPr>
          <w:sz w:val="21"/>
        </w:rPr>
        <w:t>，电梯加小</w:t>
      </w:r>
      <w:r>
        <w:rPr>
          <w:spacing w:val="5"/>
          <w:sz w:val="21"/>
        </w:rPr>
        <w:t>明徒步上楼每秒完成</w:t>
      </w:r>
      <w:r>
        <w:rPr>
          <w:rFonts w:ascii="Times New Roman" w:hAnsi="Times New Roman" w:eastAsia="Times New Roman"/>
          <w:spacing w:val="-4"/>
          <w:w w:val="110"/>
          <w:sz w:val="20"/>
        </w:rPr>
        <w:t>6</w:t>
      </w:r>
      <w:r>
        <w:rPr>
          <w:rFonts w:ascii="Times New Roman" w:hAnsi="Times New Roman" w:eastAsia="Times New Roman"/>
          <w:w w:val="110"/>
          <w:sz w:val="20"/>
        </w:rPr>
        <w:t>0</w:t>
      </w:r>
      <w:r>
        <w:rPr>
          <w:rFonts w:ascii="Times New Roman" w:hAnsi="Times New Roman" w:eastAsia="Times New Roman"/>
          <w:spacing w:val="-20"/>
          <w:sz w:val="20"/>
        </w:rPr>
        <w:t xml:space="preserve"> </w:t>
      </w:r>
      <w:r>
        <w:rPr>
          <w:rFonts w:ascii="Symbol" w:hAnsi="Symbol" w:eastAsia="Symbol"/>
          <w:spacing w:val="14"/>
          <w:w w:val="110"/>
          <w:sz w:val="20"/>
        </w:rPr>
        <w:t></w:t>
      </w:r>
      <w:r>
        <w:rPr>
          <w:rFonts w:ascii="Times New Roman" w:hAnsi="Times New Roman" w:eastAsia="Times New Roman"/>
          <w:spacing w:val="-4"/>
          <w:w w:val="110"/>
          <w:sz w:val="20"/>
        </w:rPr>
        <w:t>1</w:t>
      </w:r>
      <w:r>
        <w:rPr>
          <w:rFonts w:ascii="Times New Roman" w:hAnsi="Times New Roman" w:eastAsia="Times New Roman"/>
          <w:w w:val="110"/>
          <w:sz w:val="20"/>
        </w:rPr>
        <w:t>2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spacing w:val="-4"/>
          <w:sz w:val="20"/>
        </w:rPr>
        <w:t xml:space="preserve"> </w:t>
      </w:r>
      <w:r>
        <w:rPr>
          <w:rFonts w:ascii="Times New Roman" w:hAnsi="Times New Roman" w:eastAsia="Times New Roman"/>
          <w:w w:val="110"/>
          <w:sz w:val="20"/>
        </w:rPr>
        <w:t>5</w:t>
      </w:r>
      <w:r>
        <w:rPr>
          <w:rFonts w:ascii="Times New Roman" w:hAnsi="Times New Roman" w:eastAsia="Times New Roman"/>
          <w:spacing w:val="-19"/>
          <w:sz w:val="20"/>
        </w:rPr>
        <w:t xml:space="preserve"> </w:t>
      </w:r>
      <w:r>
        <w:rPr>
          <w:spacing w:val="2"/>
          <w:sz w:val="21"/>
        </w:rPr>
        <w:t>（级</w:t>
      </w:r>
      <w:r>
        <w:rPr>
          <w:spacing w:val="-104"/>
          <w:sz w:val="21"/>
        </w:rPr>
        <w:t>）</w:t>
      </w:r>
      <w:r>
        <w:rPr>
          <w:spacing w:val="4"/>
          <w:sz w:val="21"/>
        </w:rPr>
        <w:t>，小明徒步上楼每秒完成</w:t>
      </w:r>
      <w:r>
        <w:rPr>
          <w:rFonts w:ascii="Times New Roman" w:hAnsi="Times New Roman" w:eastAsia="Times New Roman"/>
          <w:w w:val="110"/>
          <w:sz w:val="20"/>
        </w:rPr>
        <w:t>5</w:t>
      </w:r>
      <w:r>
        <w:rPr>
          <w:rFonts w:ascii="Times New Roman" w:hAnsi="Times New Roman" w:eastAsia="Times New Roman"/>
          <w:spacing w:val="-19"/>
          <w:sz w:val="20"/>
        </w:rPr>
        <w:t xml:space="preserve"> </w:t>
      </w:r>
      <w:r>
        <w:rPr>
          <w:rFonts w:ascii="Symbol" w:hAnsi="Symbol" w:eastAsia="Symbol"/>
          <w:w w:val="110"/>
          <w:sz w:val="20"/>
        </w:rPr>
        <w:t></w:t>
      </w:r>
      <w:r>
        <w:rPr>
          <w:rFonts w:ascii="Times New Roman" w:hAnsi="Times New Roman" w:eastAsia="Times New Roman"/>
          <w:spacing w:val="-14"/>
          <w:sz w:val="20"/>
        </w:rPr>
        <w:t xml:space="preserve"> </w:t>
      </w:r>
      <w:r>
        <w:rPr>
          <w:rFonts w:ascii="Times New Roman" w:hAnsi="Times New Roman" w:eastAsia="Times New Roman"/>
          <w:w w:val="110"/>
          <w:sz w:val="20"/>
        </w:rPr>
        <w:t>2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rFonts w:ascii="Times New Roman" w:hAnsi="Times New Roman" w:eastAsia="Times New Roman"/>
          <w:w w:val="110"/>
          <w:sz w:val="20"/>
        </w:rPr>
        <w:t>3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spacing w:val="2"/>
          <w:sz w:val="21"/>
        </w:rPr>
        <w:t>（级</w:t>
      </w:r>
      <w:r>
        <w:rPr>
          <w:spacing w:val="-101"/>
          <w:sz w:val="21"/>
        </w:rPr>
        <w:t>）</w:t>
      </w:r>
      <w:r>
        <w:rPr>
          <w:sz w:val="21"/>
        </w:rPr>
        <w:t>，所以</w:t>
      </w:r>
      <w:r>
        <w:rPr>
          <w:sz w:val="21"/>
        </w:rPr>
        <w:drawing>
          <wp:inline distT="0" distB="0" distL="0" distR="0">
            <wp:extent cx="1524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小</w:t>
      </w:r>
      <w:r>
        <w:rPr>
          <w:spacing w:val="3"/>
          <w:w w:val="105"/>
          <w:sz w:val="21"/>
        </w:rPr>
        <w:t>明徒步上楼需</w:t>
      </w:r>
      <w:r>
        <w:rPr>
          <w:rFonts w:ascii="Times New Roman" w:hAnsi="Times New Roman" w:eastAsia="Times New Roman"/>
          <w:spacing w:val="-3"/>
          <w:w w:val="105"/>
          <w:sz w:val="20"/>
        </w:rPr>
        <w:t>60</w:t>
      </w:r>
      <w:r>
        <w:rPr>
          <w:rFonts w:ascii="Times New Roman" w:hAnsi="Times New Roman" w:eastAsia="Times New Roman"/>
          <w:spacing w:val="-20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spacing w:val="-27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3</w:t>
      </w:r>
      <w:r>
        <w:rPr>
          <w:rFonts w:ascii="Times New Roman" w:hAnsi="Times New Roman" w:eastAsia="Times New Roman"/>
          <w:spacing w:val="-19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9"/>
          <w:w w:val="105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w w:val="105"/>
          <w:sz w:val="20"/>
        </w:rPr>
        <w:t>20</w:t>
      </w:r>
      <w:r>
        <w:rPr>
          <w:rFonts w:ascii="Times New Roman" w:hAnsi="Times New Roman" w:eastAsia="Times New Roman"/>
          <w:spacing w:val="-12"/>
          <w:w w:val="105"/>
          <w:sz w:val="20"/>
        </w:rPr>
        <w:t xml:space="preserve"> </w:t>
      </w:r>
      <w:r>
        <w:rPr>
          <w:w w:val="105"/>
          <w:sz w:val="21"/>
        </w:rPr>
        <w:t>(秒).</w:t>
      </w:r>
    </w:p>
    <w:p>
      <w:pPr>
        <w:spacing w:line="288" w:lineRule="auto"/>
        <w:jc w:val="both"/>
        <w:rPr>
          <w:sz w:val="21"/>
        </w:rPr>
        <w:sectPr>
          <w:pgSz w:w="11910" w:h="16840"/>
          <w:pgMar w:top="1360" w:right="440" w:bottom="1540" w:left="1680" w:header="863" w:footer="1357" w:gutter="0"/>
          <w:cols w:space="720" w:num="1"/>
        </w:sectPr>
      </w:pPr>
    </w:p>
    <w:p>
      <w:pPr>
        <w:pStyle w:val="3"/>
        <w:spacing w:before="5" w:line="342" w:lineRule="exact"/>
        <w:ind w:right="52"/>
        <w:jc w:val="right"/>
        <w:rPr>
          <w:rFonts w:ascii="Times New Roman" w:eastAsia="Times New Roman"/>
        </w:rPr>
      </w:pP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2752090</wp:posOffset>
                </wp:positionH>
                <wp:positionV relativeFrom="paragraph">
                  <wp:posOffset>179705</wp:posOffset>
                </wp:positionV>
                <wp:extent cx="139065" cy="0"/>
                <wp:effectExtent l="0" t="0" r="0" b="0"/>
                <wp:wrapNone/>
                <wp:docPr id="39" name="直线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0"/>
                        </a:xfrm>
                        <a:prstGeom prst="line">
                          <a:avLst/>
                        </a:prstGeom>
                        <a:ln w="650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alt="学科网(www.zxxk.com)--教育资源门户，提供试卷、教案、课件、论文、素材及各类教学资源下载，还有大量而丰富的教学相关资讯！" style="position:absolute;left:0pt;margin-left:216.7pt;margin-top:14.15pt;height:0pt;width:10.95pt;mso-position-horizontal-relative:page;z-index:-251658240;mso-width-relative:page;mso-height-relative:page;" filled="f" stroked="t" coordsize="21600,21600" o:gfxdata="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vkRwGdYAAAAJAQAADwAAAAAA&#10;AAABACAAAAAiAAAAZHJzL2Rvd25yZXYueG1sUEsBAhQAFAAAAAgAh07iQEEYVwyHAgAAPwQAAA4A&#10;AAAAAAAAAQAgAAAAJQEAAGRycy9lMm9Eb2MueG1sUEsFBgAAAAAGAAYAWQEAAB4GAAAAAA==&#10;">
                <v:fill on="f" focussize="0,0"/>
                <v:stroke weight="0.51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方法二：电梯每秒完成 </w:t>
      </w:r>
      <w:r>
        <w:rPr>
          <w:rFonts w:ascii="Times New Roman" w:eastAsia="Times New Roman"/>
          <w:position w:val="13"/>
        </w:rPr>
        <w:t>1</w:t>
      </w:r>
    </w:p>
    <w:p>
      <w:pPr>
        <w:pStyle w:val="3"/>
        <w:spacing w:line="198" w:lineRule="exact"/>
        <w:jc w:val="right"/>
        <w:rPr>
          <w:rFonts w:ascii="Times New Roman"/>
        </w:rPr>
      </w:pPr>
      <w:r>
        <w:rPr>
          <w:rFonts w:ascii="Times New Roman"/>
          <w:w w:val="95"/>
        </w:rPr>
        <w:t>30</w:t>
      </w:r>
    </w:p>
    <w:p>
      <w:pPr>
        <w:pStyle w:val="3"/>
        <w:spacing w:before="14" w:line="337" w:lineRule="exact"/>
        <w:ind w:right="45"/>
        <w:jc w:val="right"/>
        <w:rPr>
          <w:rFonts w:ascii="Times New Roman" w:eastAsia="Times New Roman"/>
          <w:sz w:val="20"/>
        </w:rPr>
      </w:pPr>
      <w:r>
        <w:br w:type="column"/>
      </w:r>
      <w:r>
        <w:rPr>
          <w:spacing w:val="-7"/>
        </w:rPr>
        <w:t xml:space="preserve">，电梯加小明徒步上楼每秒完成 </w:t>
      </w:r>
      <w:r>
        <w:rPr>
          <w:rFonts w:ascii="Times New Roman" w:eastAsia="Times New Roman"/>
          <w:position w:val="13"/>
          <w:sz w:val="20"/>
        </w:rPr>
        <w:t>1</w:t>
      </w:r>
    </w:p>
    <w:p>
      <w:pPr>
        <w:spacing w:line="191" w:lineRule="exact"/>
        <w:jc w:val="right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4803775</wp:posOffset>
                </wp:positionH>
                <wp:positionV relativeFrom="paragraph">
                  <wp:posOffset>-42545</wp:posOffset>
                </wp:positionV>
                <wp:extent cx="130810" cy="0"/>
                <wp:effectExtent l="0" t="0" r="0" b="0"/>
                <wp:wrapNone/>
                <wp:docPr id="40" name="直线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ln w="650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alt="学科网(www.zxxk.com)--教育资源门户，提供试卷、教案、课件、论文、素材及各类教学资源下载，还有大量而丰富的教学相关资讯！" style="position:absolute;left:0pt;margin-left:378.25pt;margin-top:-3.35pt;height:0pt;width:10.3pt;mso-position-horizontal-relative:page;z-index:-251658240;mso-width-relative:page;mso-height-relative:page;" filled="f" stroked="t" coordsize="21600,21600" o:gfxdata="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tkJJ/NYAAAAJAQAADwAAAAAA&#10;AAABACAAAAAiAAAAZHJzL2Rvd25yZXYueG1sUEsBAhQAFAAAAAgAh07iQOUPBUOHAgAAPwQAAA4A&#10;AAAAAAAAAQAgAAAAJQEAAGRycy9lMm9Eb2MueG1sUEsFBgAAAAAGAAYAWQEAAB4GAAAAAA==&#10;">
                <v:fill on="f" focussize="0,0"/>
                <v:stroke weight="0.51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spacing w:val="2"/>
          <w:sz w:val="20"/>
        </w:rPr>
        <w:t>12</w:t>
      </w:r>
    </w:p>
    <w:p>
      <w:pPr>
        <w:pStyle w:val="3"/>
        <w:spacing w:before="121"/>
        <w:ind w:left="19"/>
      </w:pPr>
      <w:r>
        <w:br w:type="column"/>
      </w:r>
      <w:r>
        <w:t>，小明徒步上楼每秒完成</w:t>
      </w:r>
    </w:p>
    <w:p>
      <w:p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2868" w:space="40"/>
            <w:col w:w="3179" w:space="39"/>
            <w:col w:w="3664"/>
          </w:cols>
        </w:sectPr>
      </w:pPr>
    </w:p>
    <w:p>
      <w:pPr>
        <w:spacing w:before="98" w:line="295" w:lineRule="exact"/>
        <w:ind w:left="632"/>
        <w:rPr>
          <w:rFonts w:ascii="Times New Roman" w:hAns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page">
                  <wp:posOffset>1435735</wp:posOffset>
                </wp:positionH>
                <wp:positionV relativeFrom="paragraph">
                  <wp:posOffset>229870</wp:posOffset>
                </wp:positionV>
                <wp:extent cx="131445" cy="0"/>
                <wp:effectExtent l="0" t="0" r="0" b="0"/>
                <wp:wrapNone/>
                <wp:docPr id="20" name="直线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alt="学科网(www.zxxk.com)--教育资源门户，提供试卷、教案、课件、论文、素材及各类教学资源下载，还有大量而丰富的教学相关资讯！" style="position:absolute;left:0pt;margin-left:113.05pt;margin-top:18.1pt;height:0pt;width:10.35pt;mso-position-horizontal-relative:page;z-index:251638784;mso-width-relative:page;mso-height-relative:page;" filled="f" stroked="t" coordsize="21600,21600" o:gfxdata="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hw0IfXAAAACQEAAA8AAAAA&#10;AAAAAQAgAAAAIgAAAGRycy9kb3ducmV2LnhtbFBLAQIUABQAAAAIAIdO4kDNdRzFhwIAAD8EAAAO&#10;AAAAAAAAAAEAIAAAACYBAABkcnMvZTJvRG9jLnhtbFBLBQYAAAAABgAGAFkBAAAf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page">
                  <wp:posOffset>1701800</wp:posOffset>
                </wp:positionH>
                <wp:positionV relativeFrom="paragraph">
                  <wp:posOffset>229870</wp:posOffset>
                </wp:positionV>
                <wp:extent cx="142240" cy="0"/>
                <wp:effectExtent l="0" t="0" r="0" b="0"/>
                <wp:wrapNone/>
                <wp:docPr id="21" name="直线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alt="学科网(www.zxxk.com)--教育资源门户，提供试卷、教案、课件、论文、素材及各类教学资源下载，还有大量而丰富的教学相关资讯！" style="position:absolute;left:0pt;margin-left:134pt;margin-top:18.1pt;height:0pt;width:11.2pt;mso-position-horizontal-relative:page;z-index:251639808;mso-width-relative:page;mso-height-relative:page;" filled="f" stroked="t" coordsize="21600,21600" o:gfxdata="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MQRXW2QAAAAkBAAAPAAAA&#10;AAAAAAEAIAAAACIAAABkcnMvZG93bnJldi54bWxQSwECFAAUAAAACACHTuJAznl45IYCAAA/BAAA&#10;DgAAAAAAAAABACAAAAAoAQAAZHJzL2Uyb0RvYy54bWxQSwUGAAAAAAYABgBZAQAAIAYAAAAA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1987550</wp:posOffset>
                </wp:positionH>
                <wp:positionV relativeFrom="paragraph">
                  <wp:posOffset>229870</wp:posOffset>
                </wp:positionV>
                <wp:extent cx="146050" cy="0"/>
                <wp:effectExtent l="0" t="0" r="0" b="0"/>
                <wp:wrapNone/>
                <wp:docPr id="22" name="直线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alt="学科网(www.zxxk.com)--教育资源门户，提供试卷、教案、课件、论文、素材及各类教学资源下载，还有大量而丰富的教学相关资讯！" style="position:absolute;left:0pt;margin-left:156.5pt;margin-top:18.1pt;height:0pt;width:11.5pt;mso-position-horizontal-relative:page;z-index:251640832;mso-width-relative:page;mso-height-relative:page;" filled="f" stroked="t" coordsize="21600,21600" o:gfxdata="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lACCNcAAAAJAQAADwAAAAAA&#10;AAABACAAAAAiAAAAZHJzL2Rvd25yZXYueG1sUEsBAhQAFAAAAAgAh07iQOF545qGAgAAPwQAAA4A&#10;AAAAAAAAAQAgAAAAJgEAAGRycy9lMm9Eb2MueG1sUEsFBgAAAAAGAAYAWQEAAB4GAAAAAA=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3688080</wp:posOffset>
                </wp:positionH>
                <wp:positionV relativeFrom="paragraph">
                  <wp:posOffset>229870</wp:posOffset>
                </wp:positionV>
                <wp:extent cx="146050" cy="0"/>
                <wp:effectExtent l="0" t="0" r="0" b="0"/>
                <wp:wrapNone/>
                <wp:docPr id="23" name="直线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alt="学科网(www.zxxk.com)--教育资源门户，提供试卷、教案、课件、论文、素材及各类教学资源下载，还有大量而丰富的教学相关资讯！" style="position:absolute;left:0pt;margin-left:290.4pt;margin-top:18.1pt;height:0pt;width:11.5pt;mso-position-horizontal-relative:page;z-index:251641856;mso-width-relative:page;mso-height-relative:page;" filled="f" stroked="t" coordsize="21600,21600" o:gfxdata="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L9G8ovXAAAACQEAAA8AAAAA&#10;AAAAAQAgAAAAIgAAAGRycy9kb3ducmV2LnhtbFBLAQIUABQAAAAIAIdO4kDhE5CthwIAAD8EAAAO&#10;AAAAAAAAAAEAIAAAACYBAABkcnMvZTJvRG9jLnhtbFBLBQYAAAAABgAGAFkBAAAf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w w:val="105"/>
          <w:position w:val="13"/>
          <w:sz w:val="20"/>
        </w:rPr>
        <w:t xml:space="preserve">1 </w:t>
      </w:r>
      <w:r>
        <w:rPr>
          <w:rFonts w:ascii="Symbol" w:hAnsi="Symbol"/>
          <w:w w:val="105"/>
          <w:sz w:val="20"/>
        </w:rPr>
        <w:t></w:t>
      </w:r>
      <w:r>
        <w:rPr>
          <w:rFonts w:ascii="Times New Roman" w:hAnsi="Times New Roman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 xml:space="preserve">1 </w:t>
      </w:r>
      <w:r>
        <w:rPr>
          <w:rFonts w:ascii="Symbol" w:hAnsi="Symbol"/>
          <w:w w:val="105"/>
          <w:sz w:val="20"/>
        </w:rPr>
        <w:t></w:t>
      </w:r>
      <w:r>
        <w:rPr>
          <w:rFonts w:ascii="Times New Roman" w:hAnsi="Times New Roman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 xml:space="preserve">1 </w:t>
      </w:r>
      <w:r>
        <w:rPr>
          <w:w w:val="105"/>
          <w:sz w:val="21"/>
        </w:rPr>
        <w:t>，所以小明徒步上楼需</w:t>
      </w:r>
      <w:r>
        <w:rPr>
          <w:rFonts w:ascii="Times New Roman" w:hAnsi="Times New Roman"/>
          <w:w w:val="105"/>
          <w:sz w:val="20"/>
        </w:rPr>
        <w:t xml:space="preserve">1 </w:t>
      </w:r>
      <w:r>
        <w:rPr>
          <w:rFonts w:ascii="Symbol" w:hAnsi="Symbol"/>
          <w:w w:val="105"/>
          <w:sz w:val="20"/>
        </w:rPr>
        <w:t></w:t>
      </w:r>
      <w:r>
        <w:rPr>
          <w:rFonts w:ascii="Times New Roman" w:hAnsi="Times New Roman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>1</w:t>
      </w:r>
    </w:p>
    <w:p>
      <w:pPr>
        <w:spacing w:before="205" w:line="188" w:lineRule="exact"/>
        <w:ind w:left="78"/>
        <w:rPr>
          <w:sz w:val="21"/>
        </w:rPr>
      </w:pPr>
      <w:r>
        <w:br w:type="column"/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20 </w:t>
      </w:r>
      <w:r>
        <w:rPr>
          <w:w w:val="105"/>
          <w:sz w:val="21"/>
        </w:rPr>
        <w:t>(秒).</w:t>
      </w:r>
    </w:p>
    <w:p>
      <w:pPr>
        <w:spacing w:line="188" w:lineRule="exact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4298" w:space="40"/>
            <w:col w:w="5452"/>
          </w:cols>
        </w:sectPr>
      </w:pPr>
    </w:p>
    <w:p>
      <w:pPr>
        <w:tabs>
          <w:tab w:val="left" w:pos="1007"/>
          <w:tab w:val="left" w:pos="1463"/>
          <w:tab w:val="left" w:pos="4141"/>
        </w:tabs>
        <w:spacing w:line="229" w:lineRule="exact"/>
        <w:ind w:left="571"/>
        <w:rPr>
          <w:rFonts w:ascii="Times New Roman"/>
          <w:sz w:val="20"/>
        </w:rPr>
      </w:pPr>
      <w:r>
        <w:rPr>
          <w:rFonts w:ascii="Times New Roman"/>
          <w:w w:val="105"/>
          <w:sz w:val="20"/>
        </w:rPr>
        <w:t>12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30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20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20</w:t>
      </w:r>
    </w:p>
    <w:p>
      <w:pPr>
        <w:pStyle w:val="3"/>
        <w:spacing w:before="2"/>
        <w:rPr>
          <w:rFonts w:ascii="Times New Roman"/>
          <w:sz w:val="27"/>
        </w:rPr>
      </w:pPr>
    </w:p>
    <w:p>
      <w:pPr>
        <w:rPr>
          <w:rFonts w:ascii="Times New Roman"/>
          <w:sz w:val="27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481"/>
        </w:tabs>
        <w:spacing w:before="100" w:line="295" w:lineRule="exact"/>
        <w:rPr>
          <w:rFonts w:ascii="Times New Roman" w:hAns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2643505</wp:posOffset>
                </wp:positionH>
                <wp:positionV relativeFrom="paragraph">
                  <wp:posOffset>231140</wp:posOffset>
                </wp:positionV>
                <wp:extent cx="130810" cy="0"/>
                <wp:effectExtent l="0" t="0" r="0" b="0"/>
                <wp:wrapNone/>
                <wp:docPr id="24" name="直线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alt="学科网(www.zxxk.com)--教育资源门户，提供试卷、教案、课件、论文、素材及各类教学资源下载，还有大量而丰富的教学相关资讯！" style="position:absolute;left:0pt;margin-left:208.15pt;margin-top:18.2pt;height:0pt;width:10.3pt;mso-position-horizontal-relative:page;z-index:251642880;mso-width-relative:page;mso-height-relative:page;" filled="f" stroked="t" coordsize="21600,21600" o:gfxdata="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U1Cb7YAAAACQEAAA8AAAAA&#10;AAAAAQAgAAAAIgAAAGRycy9kb3ducmV2LnhtbFBLAQIUABQAAAAIAIdO4kAMDGk4hgIAAD8EAAAO&#10;AAAAAAAAAAEAIAAAACcBAABkcnMvZTJvRG9jLnhtbFBLBQYAAAAABgAGAFkBAAAf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2910205</wp:posOffset>
                </wp:positionH>
                <wp:positionV relativeFrom="paragraph">
                  <wp:posOffset>231140</wp:posOffset>
                </wp:positionV>
                <wp:extent cx="145415" cy="0"/>
                <wp:effectExtent l="0" t="0" r="0" b="0"/>
                <wp:wrapNone/>
                <wp:docPr id="25" name="直线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alt="学科网(www.zxxk.com)--教育资源门户，提供试卷、教案、课件、论文、素材及各类教学资源下载，还有大量而丰富的教学相关资讯！" style="position:absolute;left:0pt;margin-left:229.15pt;margin-top:18.2pt;height:0pt;width:11.45pt;mso-position-horizontal-relative:page;z-index:251643904;mso-width-relative:page;mso-height-relative:page;" filled="f" stroked="t" coordsize="21600,21600" o:gfxdata="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FX5YfZAAAACQEAAA8A&#10;AAAAAAAAAQAgAAAAIgAAAGRycy9kb3ducmV2LnhtbFBLAQIUABQAAAAIAIdO4kBQ5WvAiAIAAEAE&#10;AAAOAAAAAAAAAAEAIAAAACgBAABkcnMvZTJvRG9jLnhtbFBLBQYAAAAABgAGAFkBAAAi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3434715</wp:posOffset>
                </wp:positionH>
                <wp:positionV relativeFrom="paragraph">
                  <wp:posOffset>231140</wp:posOffset>
                </wp:positionV>
                <wp:extent cx="130810" cy="0"/>
                <wp:effectExtent l="0" t="0" r="0" b="0"/>
                <wp:wrapNone/>
                <wp:docPr id="26" name="直线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alt="学科网(www.zxxk.com)--教育资源门户，提供试卷、教案、课件、论文、素材及各类教学资源下载，还有大量而丰富的教学相关资讯！" style="position:absolute;left:0pt;margin-left:270.45pt;margin-top:18.2pt;height:0pt;width:10.3pt;mso-position-horizontal-relative:page;z-index:251644928;mso-width-relative:page;mso-height-relative:page;" filled="f" stroked="t" coordsize="21600,21600" o:gfxdata="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k9uC2AAAAAkBAAAPAAAA&#10;AAAAAAEAIAAAACIAAABkcnMvZG93bnJldi54bWxQSwECFAAUAAAACACHTuJA/cBPNocCAABABAAA&#10;DgAAAAAAAAABACAAAAAnAQAAZHJzL2Uyb0RvYy54bWxQSwUGAAAAAAYABgBZAQAAIAYAAAAA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page">
                  <wp:posOffset>5125085</wp:posOffset>
                </wp:positionH>
                <wp:positionV relativeFrom="paragraph">
                  <wp:posOffset>231140</wp:posOffset>
                </wp:positionV>
                <wp:extent cx="130810" cy="0"/>
                <wp:effectExtent l="0" t="0" r="0" b="0"/>
                <wp:wrapNone/>
                <wp:docPr id="27" name="直线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alt="学科网(www.zxxk.com)--教育资源门户，提供试卷、教案、课件、论文、素材及各类教学资源下载，还有大量而丰富的教学相关资讯！" style="position:absolute;left:0pt;margin-left:403.55pt;margin-top:18.2pt;height:0pt;width:10.3pt;mso-position-horizontal-relative:page;z-index:251645952;mso-width-relative:page;mso-height-relative:page;" filled="f" stroked="t" coordsize="21600,21600" o:gfxdata="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EtyVg2AAAAAkBAAAPAAAA&#10;AAAAAAEAIAAAACIAAABkcnMvZG93bnJldi54bWxQSwECFAAUAAAACACHTuJAZO3UiYcCAABABAAA&#10;DgAAAAAAAAABACAAAAAnAQAAZHJzL2Uyb0RvYy54bWxQSwUGAAAAAAYABgBZAQAAIAYAAAAA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w w:val="105"/>
          <w:sz w:val="21"/>
        </w:rPr>
        <w:t>小明徒步走的速度是</w:t>
      </w:r>
      <w:r>
        <w:rPr>
          <w:rFonts w:ascii="Times New Roman" w:hAnsi="Times New Roman"/>
          <w:spacing w:val="-4"/>
          <w:w w:val="105"/>
          <w:sz w:val="20"/>
        </w:rPr>
        <w:t xml:space="preserve">( </w:t>
      </w:r>
      <w:r>
        <w:rPr>
          <w:rFonts w:ascii="Times New Roman" w:hAnsi="Times New Roman"/>
          <w:w w:val="105"/>
          <w:position w:val="13"/>
          <w:sz w:val="20"/>
        </w:rPr>
        <w:t>1</w:t>
      </w:r>
      <w:r>
        <w:rPr>
          <w:rFonts w:ascii="Times New Roman" w:hAnsi="Times New Roman"/>
          <w:spacing w:val="26"/>
          <w:w w:val="105"/>
          <w:position w:val="13"/>
          <w:sz w:val="20"/>
        </w:rPr>
        <w:t xml:space="preserve"> </w:t>
      </w:r>
      <w:r>
        <w:rPr>
          <w:rFonts w:ascii="Symbol" w:hAnsi="Symbol"/>
          <w:w w:val="105"/>
          <w:sz w:val="20"/>
        </w:rPr>
        <w:t></w:t>
      </w:r>
      <w:r>
        <w:rPr>
          <w:rFonts w:ascii="Times New Roman" w:hAnsi="Times New Roman"/>
          <w:spacing w:val="34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>1</w:t>
      </w:r>
      <w:r>
        <w:rPr>
          <w:rFonts w:ascii="Times New Roman" w:hAnsi="Times New Roman"/>
          <w:spacing w:val="3"/>
          <w:w w:val="105"/>
          <w:position w:val="13"/>
          <w:sz w:val="20"/>
        </w:rPr>
        <w:t xml:space="preserve"> </w:t>
      </w:r>
      <w:r>
        <w:rPr>
          <w:rFonts w:ascii="Times New Roman" w:hAnsi="Times New Roman"/>
          <w:spacing w:val="-11"/>
          <w:w w:val="105"/>
          <w:sz w:val="20"/>
        </w:rPr>
        <w:t xml:space="preserve">) </w:t>
      </w:r>
      <w:r>
        <w:rPr>
          <w:rFonts w:ascii="Symbol" w:hAnsi="Symbol"/>
          <w:w w:val="105"/>
          <w:sz w:val="20"/>
        </w:rPr>
        <w:t></w:t>
      </w:r>
      <w:r>
        <w:rPr>
          <w:rFonts w:ascii="Times New Roman" w:hAnsi="Times New Roman"/>
          <w:spacing w:val="-23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2</w:t>
      </w:r>
      <w:r>
        <w:rPr>
          <w:rFonts w:ascii="Times New Roman" w:hAnsi="Times New Roman"/>
          <w:spacing w:val="-17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</w:t>
      </w:r>
      <w:r>
        <w:rPr>
          <w:rFonts w:ascii="Times New Roman" w:hAnsi="Times New Roman"/>
          <w:spacing w:val="28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>1</w:t>
      </w:r>
      <w:r>
        <w:rPr>
          <w:rFonts w:ascii="Times New Roman" w:hAnsi="Times New Roman"/>
          <w:spacing w:val="32"/>
          <w:w w:val="105"/>
          <w:position w:val="13"/>
          <w:sz w:val="20"/>
        </w:rPr>
        <w:t xml:space="preserve"> </w:t>
      </w:r>
      <w:r>
        <w:rPr>
          <w:color w:val="080808"/>
          <w:w w:val="105"/>
          <w:sz w:val="21"/>
        </w:rPr>
        <w:t>，</w:t>
      </w:r>
      <w:r>
        <w:rPr>
          <w:spacing w:val="-2"/>
          <w:w w:val="105"/>
          <w:sz w:val="21"/>
        </w:rPr>
        <w:t>所以小明徒步上楼需</w:t>
      </w:r>
      <w:r>
        <w:rPr>
          <w:rFonts w:ascii="Times New Roman" w:hAnsi="Times New Roman"/>
          <w:w w:val="105"/>
          <w:sz w:val="20"/>
        </w:rPr>
        <w:t>1</w:t>
      </w:r>
      <w:r>
        <w:rPr>
          <w:rFonts w:ascii="Times New Roman" w:hAnsi="Times New Roman"/>
          <w:spacing w:val="-3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</w:t>
      </w:r>
      <w:r>
        <w:rPr>
          <w:rFonts w:ascii="Times New Roman" w:hAnsi="Times New Roman"/>
          <w:spacing w:val="21"/>
          <w:w w:val="105"/>
          <w:sz w:val="20"/>
        </w:rPr>
        <w:t xml:space="preserve"> </w:t>
      </w:r>
      <w:r>
        <w:rPr>
          <w:rFonts w:ascii="Times New Roman" w:hAnsi="Times New Roman"/>
          <w:w w:val="105"/>
          <w:position w:val="13"/>
          <w:sz w:val="20"/>
        </w:rPr>
        <w:t>1</w:t>
      </w:r>
    </w:p>
    <w:p>
      <w:pPr>
        <w:spacing w:before="207" w:line="188" w:lineRule="exact"/>
        <w:ind w:left="66"/>
        <w:rPr>
          <w:sz w:val="21"/>
        </w:rPr>
      </w:pPr>
      <w:r>
        <w:br w:type="column"/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16 </w:t>
      </w:r>
      <w:r>
        <w:rPr>
          <w:w w:val="105"/>
          <w:sz w:val="21"/>
        </w:rPr>
        <w:t>(秒).</w:t>
      </w:r>
    </w:p>
    <w:p>
      <w:pPr>
        <w:spacing w:line="188" w:lineRule="exact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6550" w:space="40"/>
            <w:col w:w="3200"/>
          </w:cols>
        </w:sectPr>
      </w:pPr>
    </w:p>
    <w:p>
      <w:pPr>
        <w:tabs>
          <w:tab w:val="left" w:pos="2916"/>
          <w:tab w:val="left" w:pos="3718"/>
          <w:tab w:val="left" w:pos="6381"/>
        </w:tabs>
        <w:spacing w:line="229" w:lineRule="exact"/>
        <w:ind w:left="2474"/>
        <w:rPr>
          <w:rFonts w:ascii="Times New Roman"/>
          <w:sz w:val="20"/>
        </w:rPr>
      </w:pPr>
      <w:r>
        <w:rPr>
          <w:rFonts w:ascii="Times New Roman"/>
          <w:w w:val="105"/>
          <w:sz w:val="20"/>
        </w:rPr>
        <w:t>12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24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16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16</w:t>
      </w:r>
    </w:p>
    <w:p>
      <w:pPr>
        <w:pStyle w:val="3"/>
        <w:spacing w:before="7"/>
        <w:rPr>
          <w:rFonts w:ascii="Times New Roman"/>
          <w:sz w:val="22"/>
        </w:rPr>
      </w:pPr>
    </w:p>
    <w:p>
      <w:pPr>
        <w:pStyle w:val="3"/>
        <w:spacing w:before="100"/>
        <w:ind w:left="120"/>
      </w:pPr>
      <w:r>
        <w:t>3.</w:t>
      </w:r>
      <w:r>
        <w:rPr>
          <w:spacing w:val="43"/>
        </w:rPr>
        <w:t xml:space="preserve"> </w:t>
      </w:r>
      <w:r>
        <w:t>方法一：电梯的运行速度是</w:t>
      </w:r>
      <w:r>
        <w:rPr>
          <w:rFonts w:ascii="Times New Roman" w:hAnsi="Times New Roman" w:eastAsia="Times New Roman"/>
          <w:w w:val="106"/>
        </w:rPr>
        <w:t>(</w:t>
      </w:r>
      <w:r>
        <w:rPr>
          <w:rFonts w:ascii="Times New Roman" w:hAnsi="Times New Roman" w:eastAsia="Times New Roman"/>
          <w:spacing w:val="-7"/>
          <w:w w:val="106"/>
        </w:rPr>
        <w:t>2</w:t>
      </w:r>
      <w:r>
        <w:rPr>
          <w:rFonts w:ascii="Times New Roman" w:hAnsi="Times New Roman" w:eastAsia="Times New Roman"/>
          <w:w w:val="106"/>
        </w:rPr>
        <w:t>0</w:t>
      </w:r>
      <w:r>
        <w:rPr>
          <w:rFonts w:ascii="Times New Roman" w:hAnsi="Times New Roman" w:eastAsia="Times New Roman"/>
          <w:spacing w:val="-33"/>
        </w:rPr>
        <w:t xml:space="preserve"> </w:t>
      </w:r>
      <w:r>
        <w:rPr>
          <w:rFonts w:ascii="Symbol" w:hAnsi="Symbol" w:eastAsia="Symbol"/>
          <w:w w:val="106"/>
        </w:rPr>
        <w:t>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rPr>
          <w:rFonts w:ascii="Times New Roman" w:hAnsi="Times New Roman" w:eastAsia="Times New Roman"/>
          <w:w w:val="106"/>
        </w:rPr>
        <w:t>5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Symbol" w:hAnsi="Symbol" w:eastAsia="Symbol"/>
          <w:spacing w:val="13"/>
          <w:w w:val="106"/>
        </w:rPr>
        <w:t></w:t>
      </w:r>
      <w:r>
        <w:rPr>
          <w:rFonts w:ascii="Times New Roman" w:hAnsi="Times New Roman" w:eastAsia="Times New Roman"/>
          <w:spacing w:val="-7"/>
          <w:w w:val="106"/>
        </w:rPr>
        <w:t>1</w:t>
      </w:r>
      <w:r>
        <w:rPr>
          <w:rFonts w:ascii="Times New Roman" w:hAnsi="Times New Roman" w:eastAsia="Times New Roman"/>
          <w:spacing w:val="16"/>
          <w:w w:val="106"/>
        </w:rPr>
        <w:t>5</w:t>
      </w:r>
      <w:r>
        <w:rPr>
          <w:rFonts w:ascii="Symbol" w:hAnsi="Symbol" w:eastAsia="Symbol"/>
          <w:w w:val="106"/>
        </w:rPr>
        <w:t>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  <w:spacing w:val="-7"/>
          <w:w w:val="106"/>
        </w:rPr>
        <w:t>6</w:t>
      </w:r>
      <w:r>
        <w:rPr>
          <w:rFonts w:ascii="Times New Roman" w:hAnsi="Times New Roman" w:eastAsia="Times New Roman"/>
          <w:w w:val="106"/>
        </w:rPr>
        <w:t>)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Symbol" w:hAnsi="Symbol" w:eastAsia="Symbol"/>
          <w:w w:val="106"/>
        </w:rPr>
        <w:t>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  <w:spacing w:val="-2"/>
          <w:w w:val="106"/>
        </w:rPr>
        <w:t>(</w:t>
      </w:r>
      <w:r>
        <w:rPr>
          <w:rFonts w:ascii="Times New Roman" w:hAnsi="Times New Roman" w:eastAsia="Times New Roman"/>
          <w:w w:val="106"/>
        </w:rPr>
        <w:t>6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Symbol" w:hAnsi="Symbol" w:eastAsia="Symbol"/>
          <w:w w:val="106"/>
        </w:rPr>
        <w:t>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  <w:spacing w:val="-9"/>
          <w:w w:val="106"/>
        </w:rPr>
        <w:t>5</w:t>
      </w:r>
      <w:r>
        <w:rPr>
          <w:rFonts w:ascii="Times New Roman" w:hAnsi="Times New Roman" w:eastAsia="Times New Roman"/>
          <w:w w:val="106"/>
        </w:rPr>
        <w:t>)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Symbol" w:hAnsi="Symbol" w:eastAsia="Symbol"/>
          <w:w w:val="106"/>
        </w:rPr>
        <w:t></w:t>
      </w:r>
      <w:r>
        <w:rPr>
          <w:rFonts w:ascii="Times New Roman" w:hAnsi="Times New Roman" w:eastAsia="Times New Roman"/>
          <w:spacing w:val="-32"/>
        </w:rPr>
        <w:t xml:space="preserve"> </w:t>
      </w:r>
      <w:r>
        <w:rPr>
          <w:rFonts w:ascii="Times New Roman" w:hAnsi="Times New Roman" w:eastAsia="Times New Roman"/>
          <w:spacing w:val="-7"/>
          <w:w w:val="106"/>
        </w:rPr>
        <w:t>1</w:t>
      </w:r>
      <w:r>
        <w:rPr>
          <w:rFonts w:ascii="Times New Roman" w:hAnsi="Times New Roman" w:eastAsia="Times New Roman"/>
          <w:w w:val="106"/>
        </w:rPr>
        <w:t>0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t>（级</w:t>
      </w:r>
      <w:r>
        <w:rPr>
          <w:spacing w:val="-3"/>
        </w:rPr>
        <w:t>/</w:t>
      </w:r>
      <w:r>
        <w:t>分</w:t>
      </w:r>
      <w:r>
        <w:rPr>
          <w:spacing w:val="-106"/>
        </w:rPr>
        <w:t>）</w:t>
      </w:r>
      <w:r>
        <w:rPr>
          <w:spacing w:val="-4"/>
        </w:rPr>
        <w:t>，所以</w:t>
      </w:r>
      <w:r>
        <w:rPr>
          <w:color w:val="080808"/>
          <w:spacing w:val="-3"/>
        </w:rPr>
        <w:t>自动扶梯露在外</w:t>
      </w:r>
    </w:p>
    <w:p>
      <w:pPr>
        <w:spacing w:before="65"/>
        <w:ind w:left="480"/>
        <w:rPr>
          <w:sz w:val="21"/>
        </w:rPr>
      </w:pPr>
      <w:r>
        <w:rPr>
          <w:color w:val="080808"/>
          <w:w w:val="105"/>
          <w:sz w:val="21"/>
        </w:rPr>
        <w:t>面的部分共有</w:t>
      </w:r>
      <w:r>
        <w:rPr>
          <w:rFonts w:ascii="Times New Roman" w:hAnsi="Times New Roman" w:eastAsia="Times New Roman"/>
          <w:w w:val="105"/>
          <w:sz w:val="20"/>
        </w:rPr>
        <w:t>10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20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150 </w:t>
      </w:r>
      <w:r>
        <w:rPr>
          <w:color w:val="080808"/>
          <w:w w:val="105"/>
          <w:sz w:val="21"/>
        </w:rPr>
        <w:t>（级）</w:t>
      </w:r>
    </w:p>
    <w:p>
      <w:pPr>
        <w:spacing w:before="72" w:line="295" w:lineRule="exact"/>
        <w:ind w:left="434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4293235</wp:posOffset>
                </wp:positionH>
                <wp:positionV relativeFrom="paragraph">
                  <wp:posOffset>213360</wp:posOffset>
                </wp:positionV>
                <wp:extent cx="72390" cy="0"/>
                <wp:effectExtent l="0" t="0" r="0" b="0"/>
                <wp:wrapNone/>
                <wp:docPr id="28" name="直线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alt="学科网(www.zxxk.com)--教育资源门户，提供试卷、教案、课件、论文、素材及各类教学资源下载，还有大量而丰富的教学相关资讯！" style="position:absolute;left:0pt;margin-left:338.05pt;margin-top:16.8pt;height:0pt;width:5.7pt;mso-position-horizontal-relative:page;z-index:251646976;mso-width-relative:page;mso-height-relative:page;" filled="f" stroked="t" coordsize="21600,21600" o:gfxdata="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kcAXLYAAAACQEAAA8AAAAA&#10;AAAAAQAgAAAAIgAAAGRycy9kb3ducmV2LnhtbFBLAQIUABQAAAAIAIdO4kCgyRhLhgIAAD8EAAAO&#10;AAAAAAAAAAEAIAAAACcBAABkcnMvZTJvRG9jLnhtbFBLBQYAAAAABgAGAFkBAAAf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4498340</wp:posOffset>
                </wp:positionH>
                <wp:positionV relativeFrom="paragraph">
                  <wp:posOffset>213360</wp:posOffset>
                </wp:positionV>
                <wp:extent cx="76200" cy="0"/>
                <wp:effectExtent l="0" t="0" r="0" b="0"/>
                <wp:wrapNone/>
                <wp:docPr id="29" name="直线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alt="学科网(www.zxxk.com)--教育资源门户，提供试卷、教案、课件、论文、素材及各类教学资源下载，还有大量而丰富的教学相关资讯！" style="position:absolute;left:0pt;margin-left:354.2pt;margin-top:16.8pt;height:0pt;width:6pt;mso-position-horizontal-relative:page;z-index:251648000;mso-width-relative:page;mso-height-relative:page;" filled="f" stroked="t" coordsize="21600,21600" o:gfxdata="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Pau2DYAAAACQEAAA8AAAAA&#10;AAAAAQAgAAAAIgAAAGRycy9kb3ducmV2LnhtbFBLAQIUABQAAAAIAIdO4kDLnXjdhgIAAD8EAAAO&#10;AAAAAAAAAAEAIAAAACcBAABkcnMvZTJvRG9jLnhtbFBLBQYAAAAABgAGAFkBAAAfBgAAAAA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4717415</wp:posOffset>
                </wp:positionH>
                <wp:positionV relativeFrom="paragraph">
                  <wp:posOffset>213360</wp:posOffset>
                </wp:positionV>
                <wp:extent cx="140335" cy="0"/>
                <wp:effectExtent l="0" t="0" r="0" b="0"/>
                <wp:wrapNone/>
                <wp:docPr id="30" name="直线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alt="学科网(www.zxxk.com)--教育资源门户，提供试卷、教案、课件、论文、素材及各类教学资源下载，还有大量而丰富的教学相关资讯！" style="position:absolute;left:0pt;margin-left:371.45pt;margin-top:16.8pt;height:0pt;width:11.05pt;mso-position-horizontal-relative:page;z-index:251649024;mso-width-relative:page;mso-height-relative:page;" filled="f" stroked="t" coordsize="21600,21600" o:gfxdata="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qmi/dkAAAAJAQAADwAA&#10;AAAAAAABACAAAAAiAAAAZHJzL2Rvd25yZXYueG1sUEsBAhQAFAAAAAgAh07iQHPvjrKHAgAAQAQA&#10;AA4AAAAAAAAAAQAgAAAAKAEAAGRycy9lMm9Eb2MueG1sUEsFBgAAAAAGAAYAWQEAACEGAAAAAA=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80808"/>
          <w:sz w:val="21"/>
        </w:rPr>
        <w:t xml:space="preserve">方法二：男孩每分钟比女孩每分钟多行扶梯级数的 </w:t>
      </w:r>
      <w:r>
        <w:rPr>
          <w:rFonts w:ascii="Times New Roman" w:hAnsi="Times New Roman" w:eastAsia="Times New Roman"/>
          <w:position w:val="13"/>
          <w:sz w:val="20"/>
        </w:rPr>
        <w:t xml:space="preserve">1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position w:val="13"/>
          <w:sz w:val="20"/>
        </w:rPr>
        <w:t xml:space="preserve">1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position w:val="13"/>
          <w:sz w:val="20"/>
        </w:rPr>
        <w:t xml:space="preserve">1 </w:t>
      </w:r>
      <w:r>
        <w:rPr>
          <w:color w:val="080808"/>
          <w:sz w:val="21"/>
        </w:rPr>
        <w:t>，相差</w:t>
      </w:r>
      <w:r>
        <w:rPr>
          <w:rFonts w:ascii="Times New Roman" w:hAnsi="Times New Roman" w:eastAsia="Times New Roman"/>
          <w:sz w:val="20"/>
        </w:rPr>
        <w:t xml:space="preserve">20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15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5 </w:t>
      </w:r>
      <w:r>
        <w:rPr>
          <w:color w:val="080808"/>
          <w:sz w:val="21"/>
        </w:rPr>
        <w:t>级，因此</w:t>
      </w:r>
    </w:p>
    <w:p>
      <w:pPr>
        <w:spacing w:line="295" w:lineRule="exact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pStyle w:val="3"/>
        <w:spacing w:before="9"/>
        <w:rPr>
          <w:sz w:val="25"/>
        </w:rPr>
      </w:pPr>
    </w:p>
    <w:p>
      <w:pPr>
        <w:spacing w:line="334" w:lineRule="exact"/>
        <w:ind w:right="48"/>
        <w:jc w:val="right"/>
        <w:rPr>
          <w:rFonts w:ascii="Times New Roman" w:hAns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3286125</wp:posOffset>
                </wp:positionH>
                <wp:positionV relativeFrom="paragraph">
                  <wp:posOffset>167640</wp:posOffset>
                </wp:positionV>
                <wp:extent cx="140970" cy="0"/>
                <wp:effectExtent l="0" t="0" r="0" b="0"/>
                <wp:wrapNone/>
                <wp:docPr id="132" name="直线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alt="学科网(www.zxxk.com)--教育资源门户，提供试卷、教案、课件、论文、素材及各类教学资源下载，还有大量而丰富的教学相关资讯！" style="position:absolute;left:0pt;margin-left:258.75pt;margin-top:13.2pt;height:0pt;width:11.1pt;mso-position-horizontal-relative:page;z-index:-251657216;mso-width-relative:page;mso-height-relative:page;" filled="f" stroked="t" coordsize="21600,21600" o:gfxdata="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0opZ0dkAAAAJAQAADwAA&#10;AAAAAAABACAAAAAiAAAAZHJzL2Rvd25yZXYueG1sUEsBAhQAFAAAAAgAh07iQKghfO6HAgAAQQQA&#10;AA4AAAAAAAAAAQAgAAAAKAEAAGRycy9lMm9Eb2MueG1sUEsFBgAAAAAGAAYAWQEAACEGAAAAAA=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80808"/>
          <w:sz w:val="21"/>
        </w:rPr>
        <w:t>自动扶梯露在外面的部分共有</w:t>
      </w:r>
      <w:r>
        <w:rPr>
          <w:rFonts w:ascii="Times New Roman" w:hAnsi="Times New Roman"/>
          <w:sz w:val="20"/>
        </w:rPr>
        <w:t xml:space="preserve">5 </w:t>
      </w:r>
      <w:r>
        <w:rPr>
          <w:rFonts w:ascii="Symbol" w:hAnsi="Symbol"/>
          <w:sz w:val="20"/>
        </w:rPr>
        <w:t>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position w:val="13"/>
          <w:sz w:val="20"/>
        </w:rPr>
        <w:t>1</w:t>
      </w:r>
    </w:p>
    <w:p>
      <w:pPr>
        <w:spacing w:line="189" w:lineRule="exact"/>
        <w:jc w:val="right"/>
        <w:rPr>
          <w:rFonts w:ascii="Times New Roman"/>
          <w:sz w:val="20"/>
        </w:rPr>
      </w:pPr>
      <w:r>
        <w:rPr>
          <w:rFonts w:ascii="Times New Roman"/>
          <w:w w:val="105"/>
          <w:sz w:val="20"/>
        </w:rPr>
        <w:t>30</w:t>
      </w:r>
    </w:p>
    <w:p>
      <w:pPr>
        <w:pStyle w:val="3"/>
        <w:rPr>
          <w:rFonts w:ascii="Times New Roman"/>
          <w:sz w:val="24"/>
        </w:rPr>
      </w:pPr>
      <w:r>
        <w:br w:type="column"/>
      </w:r>
    </w:p>
    <w:p>
      <w:pPr>
        <w:spacing w:before="161"/>
        <w:ind w:left="23"/>
        <w:rPr>
          <w:sz w:val="21"/>
        </w:rPr>
      </w:pP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34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150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color w:val="080808"/>
          <w:spacing w:val="-10"/>
          <w:w w:val="105"/>
          <w:sz w:val="21"/>
        </w:rPr>
        <w:t>级．</w:t>
      </w:r>
    </w:p>
    <w:p>
      <w:pPr>
        <w:tabs>
          <w:tab w:val="left" w:pos="690"/>
          <w:tab w:val="left" w:pos="1031"/>
        </w:tabs>
        <w:spacing w:line="229" w:lineRule="exact"/>
        <w:ind w:left="364"/>
        <w:rPr>
          <w:rFonts w:ascii="Times New Roman"/>
          <w:sz w:val="20"/>
        </w:rPr>
      </w:pPr>
      <w:r>
        <w:br w:type="column"/>
      </w:r>
      <w:r>
        <w:rPr>
          <w:rFonts w:ascii="Times New Roman"/>
          <w:w w:val="105"/>
          <w:sz w:val="20"/>
        </w:rPr>
        <w:t>5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6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30</w:t>
      </w:r>
    </w:p>
    <w:p>
      <w:pPr>
        <w:spacing w:line="229" w:lineRule="exact"/>
        <w:rPr>
          <w:rFonts w:ascii="Times New Roman"/>
          <w:sz w:val="20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3711" w:space="40"/>
            <w:col w:w="934" w:space="39"/>
            <w:col w:w="5066"/>
          </w:cols>
        </w:sectPr>
      </w:pPr>
    </w:p>
    <w:p>
      <w:pPr>
        <w:pStyle w:val="3"/>
        <w:spacing w:before="10"/>
        <w:rPr>
          <w:rFonts w:ascii="Times New Roman"/>
          <w:sz w:val="24"/>
        </w:rPr>
      </w:pPr>
    </w:p>
    <w:p>
      <w:pPr>
        <w:spacing w:before="98"/>
        <w:ind w:left="120"/>
        <w:rPr>
          <w:sz w:val="21"/>
        </w:rPr>
      </w:pPr>
      <w:r>
        <w:rPr>
          <w:sz w:val="21"/>
        </w:rPr>
        <w:t>4. 小强每秒走一阶，需要</w:t>
      </w:r>
      <w:r>
        <w:rPr>
          <w:rFonts w:ascii="Times New Roman" w:hAnsi="Times New Roman" w:eastAsia="Times New Roman"/>
          <w:sz w:val="20"/>
        </w:rPr>
        <w:t xml:space="preserve">20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z w:val="20"/>
        </w:rPr>
        <w:t xml:space="preserve">1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20 </w:t>
      </w:r>
      <w:r>
        <w:rPr>
          <w:sz w:val="21"/>
        </w:rPr>
        <w:t>秒；每秒走 2 阶，需要</w:t>
      </w:r>
      <w:r>
        <w:rPr>
          <w:rFonts w:ascii="Times New Roman" w:hAnsi="Times New Roman" w:eastAsia="Times New Roman"/>
          <w:sz w:val="20"/>
        </w:rPr>
        <w:t xml:space="preserve">30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z w:val="20"/>
        </w:rPr>
        <w:t xml:space="preserve"> 2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15 </w:t>
      </w:r>
      <w:r>
        <w:rPr>
          <w:sz w:val="21"/>
        </w:rPr>
        <w:t>秒．</w:t>
      </w:r>
    </w:p>
    <w:p>
      <w:pPr>
        <w:pStyle w:val="3"/>
        <w:spacing w:before="18" w:line="276" w:lineRule="auto"/>
        <w:ind w:left="434" w:right="1740"/>
      </w:pPr>
      <w:r>
        <w:rPr>
          <w:spacing w:val="-11"/>
          <w:w w:val="105"/>
        </w:rPr>
        <w:t xml:space="preserve">设电梯每秒钟需要走 </w:t>
      </w:r>
      <w:r>
        <w:rPr>
          <w:rFonts w:ascii="Times New Roman" w:hAnsi="Times New Roman" w:eastAsia="Times New Roman"/>
          <w:i/>
          <w:w w:val="105"/>
          <w:sz w:val="20"/>
        </w:rPr>
        <w:t>x</w:t>
      </w:r>
      <w:r>
        <w:rPr>
          <w:rFonts w:ascii="Times New Roman" w:hAnsi="Times New Roman" w:eastAsia="Times New Roman"/>
          <w:i/>
          <w:spacing w:val="-27"/>
          <w:w w:val="105"/>
          <w:sz w:val="20"/>
        </w:rPr>
        <w:t xml:space="preserve"> </w:t>
      </w:r>
      <w:r>
        <w:rPr>
          <w:spacing w:val="-11"/>
          <w:w w:val="105"/>
        </w:rPr>
        <w:t xml:space="preserve">阶，由电梯长度可得： </w:t>
      </w:r>
      <w:r>
        <w:rPr>
          <w:rFonts w:ascii="Times New Roman" w:hAnsi="Times New Roman" w:eastAsia="Times New Roman"/>
          <w:spacing w:val="-3"/>
          <w:w w:val="105"/>
        </w:rPr>
        <w:t>20</w:t>
      </w:r>
      <w:r>
        <w:rPr>
          <w:rFonts w:ascii="Times New Roman" w:hAnsi="Times New Roman" w:eastAsia="Times New Roman"/>
          <w:spacing w:val="-43"/>
          <w:w w:val="105"/>
        </w:rPr>
        <w:t xml:space="preserve">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spacing w:val="-20"/>
          <w:w w:val="105"/>
        </w:rPr>
        <w:t xml:space="preserve"> (</w:t>
      </w:r>
      <w:r>
        <w:rPr>
          <w:rFonts w:ascii="Times New Roman" w:hAnsi="Times New Roman" w:eastAsia="Times New Roman"/>
          <w:w w:val="105"/>
        </w:rPr>
        <w:t>1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spacing w:val="-24"/>
          <w:w w:val="105"/>
        </w:rPr>
        <w:t xml:space="preserve"> </w:t>
      </w:r>
      <w:r>
        <w:rPr>
          <w:rFonts w:ascii="Times New Roman" w:hAnsi="Times New Roman" w:eastAsia="Times New Roman"/>
          <w:i/>
          <w:w w:val="105"/>
        </w:rPr>
        <w:t>x</w:t>
      </w:r>
      <w:r>
        <w:rPr>
          <w:rFonts w:ascii="Times New Roman" w:hAnsi="Times New Roman" w:eastAsia="Times New Roman"/>
          <w:spacing w:val="-13"/>
          <w:w w:val="105"/>
        </w:rPr>
        <w:t xml:space="preserve">) </w:t>
      </w:r>
      <w:r>
        <w:rPr>
          <w:rFonts w:ascii="Symbol" w:hAnsi="Symbol" w:eastAsia="Symbol"/>
          <w:spacing w:val="9"/>
          <w:w w:val="105"/>
        </w:rPr>
        <w:t></w:t>
      </w:r>
      <w:r>
        <w:rPr>
          <w:rFonts w:ascii="Times New Roman" w:hAnsi="Times New Roman" w:eastAsia="Times New Roman"/>
          <w:spacing w:val="9"/>
          <w:w w:val="105"/>
        </w:rPr>
        <w:t>15</w:t>
      </w:r>
      <w:r>
        <w:rPr>
          <w:rFonts w:ascii="Symbol" w:hAnsi="Symbol" w:eastAsia="Symbol"/>
          <w:spacing w:val="9"/>
          <w:w w:val="105"/>
        </w:rPr>
        <w:t></w:t>
      </w:r>
      <w:r>
        <w:rPr>
          <w:rFonts w:ascii="Times New Roman" w:hAnsi="Times New Roman" w:eastAsia="Times New Roman"/>
          <w:spacing w:val="9"/>
          <w:w w:val="105"/>
        </w:rPr>
        <w:t>(2</w:t>
      </w:r>
      <w:r>
        <w:rPr>
          <w:rFonts w:ascii="Times New Roman" w:hAnsi="Times New Roman" w:eastAsia="Times New Roman"/>
          <w:spacing w:val="-34"/>
          <w:w w:val="105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spacing w:val="-24"/>
          <w:w w:val="105"/>
        </w:rPr>
        <w:t xml:space="preserve"> </w:t>
      </w:r>
      <w:r>
        <w:rPr>
          <w:rFonts w:ascii="Times New Roman" w:hAnsi="Times New Roman" w:eastAsia="Times New Roman"/>
          <w:i/>
          <w:w w:val="105"/>
        </w:rPr>
        <w:t>x</w:t>
      </w:r>
      <w:r>
        <w:rPr>
          <w:rFonts w:ascii="Times New Roman" w:hAnsi="Times New Roman" w:eastAsia="Times New Roman"/>
          <w:spacing w:val="-19"/>
          <w:w w:val="105"/>
        </w:rPr>
        <w:t xml:space="preserve">) </w:t>
      </w:r>
      <w:r>
        <w:rPr>
          <w:spacing w:val="-21"/>
          <w:w w:val="105"/>
        </w:rPr>
        <w:t xml:space="preserve">，解得 </w:t>
      </w:r>
      <w:r>
        <w:rPr>
          <w:rFonts w:ascii="Times New Roman" w:hAnsi="Times New Roman" w:eastAsia="Times New Roman"/>
          <w:i/>
          <w:w w:val="105"/>
          <w:sz w:val="20"/>
        </w:rPr>
        <w:t>x</w:t>
      </w:r>
      <w:r>
        <w:rPr>
          <w:rFonts w:ascii="Times New Roman" w:hAnsi="Times New Roman" w:eastAsia="Times New Roman"/>
          <w:i/>
          <w:spacing w:val="-22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24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2</w:t>
      </w:r>
      <w:r>
        <w:rPr>
          <w:rFonts w:ascii="Times New Roman" w:hAnsi="Times New Roman" w:eastAsia="Times New Roman"/>
          <w:spacing w:val="-31"/>
          <w:w w:val="105"/>
          <w:sz w:val="20"/>
        </w:rPr>
        <w:t xml:space="preserve"> </w:t>
      </w:r>
      <w:r>
        <w:rPr>
          <w:w w:val="105"/>
        </w:rPr>
        <w:t xml:space="preserve">． </w:t>
      </w:r>
      <w:r>
        <w:rPr>
          <w:spacing w:val="3"/>
        </w:rPr>
        <w:t>那么扶梯长度为</w:t>
      </w:r>
      <w:r>
        <w:rPr>
          <w:rFonts w:ascii="Times New Roman" w:hAnsi="Times New Roman" w:eastAsia="Times New Roman"/>
          <w:spacing w:val="-6"/>
          <w:w w:val="104"/>
        </w:rPr>
        <w:t>2</w:t>
      </w:r>
      <w:r>
        <w:rPr>
          <w:rFonts w:ascii="Times New Roman" w:hAnsi="Times New Roman" w:eastAsia="Times New Roman"/>
          <w:w w:val="104"/>
        </w:rPr>
        <w:t>0</w:t>
      </w:r>
      <w:r>
        <w:rPr>
          <w:rFonts w:ascii="Times New Roman" w:hAnsi="Times New Roman" w:eastAsia="Times New Roman"/>
          <w:spacing w:val="-32"/>
        </w:rPr>
        <w:t xml:space="preserve"> </w:t>
      </w:r>
      <w:r>
        <w:rPr>
          <w:rFonts w:ascii="Symbol" w:hAnsi="Symbol" w:eastAsia="Symbol"/>
          <w:w w:val="104"/>
        </w:rPr>
        <w:t>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  <w:spacing w:val="-22"/>
          <w:w w:val="104"/>
        </w:rPr>
        <w:t>(</w:t>
      </w:r>
      <w:r>
        <w:rPr>
          <w:rFonts w:ascii="Times New Roman" w:hAnsi="Times New Roman" w:eastAsia="Times New Roman"/>
          <w:spacing w:val="17"/>
          <w:w w:val="104"/>
        </w:rPr>
        <w:t>1</w:t>
      </w:r>
      <w:r>
        <w:rPr>
          <w:rFonts w:ascii="Symbol" w:hAnsi="Symbol" w:eastAsia="Symbol"/>
          <w:w w:val="104"/>
        </w:rPr>
        <w:t>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  <w:spacing w:val="-6"/>
          <w:w w:val="104"/>
        </w:rPr>
        <w:t>2</w:t>
      </w:r>
      <w:r>
        <w:rPr>
          <w:rFonts w:ascii="Times New Roman" w:hAnsi="Times New Roman" w:eastAsia="Times New Roman"/>
          <w:w w:val="104"/>
        </w:rPr>
        <w:t>)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Symbol" w:hAnsi="Symbol" w:eastAsia="Symbol"/>
          <w:w w:val="104"/>
        </w:rPr>
        <w:t>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Times New Roman" w:hAnsi="Times New Roman" w:eastAsia="Times New Roman"/>
          <w:spacing w:val="-6"/>
          <w:w w:val="104"/>
        </w:rPr>
        <w:t>6</w:t>
      </w:r>
      <w:r>
        <w:rPr>
          <w:rFonts w:ascii="Times New Roman" w:hAnsi="Times New Roman" w:eastAsia="Times New Roman"/>
          <w:w w:val="104"/>
        </w:rPr>
        <w:t>0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t>（</w:t>
      </w:r>
      <w:r>
        <w:rPr>
          <w:spacing w:val="-3"/>
        </w:rPr>
        <w:t>阶</w:t>
      </w:r>
      <w:r>
        <w:rPr>
          <w:spacing w:val="-106"/>
        </w:rPr>
        <w:t>）</w:t>
      </w:r>
      <w:r>
        <w:t>．</w:t>
      </w:r>
    </w:p>
    <w:p>
      <w:pPr>
        <w:pStyle w:val="3"/>
        <w:spacing w:before="5"/>
        <w:ind w:left="434"/>
      </w:pPr>
      <w:r>
        <w:rPr>
          <w:spacing w:val="-11"/>
        </w:rPr>
        <w:t>本题非常类似于“牛吃草问题”，如将题目改为：</w:t>
      </w:r>
    </w:p>
    <w:p>
      <w:pPr>
        <w:pStyle w:val="3"/>
        <w:spacing w:before="2" w:line="242" w:lineRule="auto"/>
        <w:ind w:left="434" w:right="1363" w:firstLine="2"/>
        <w:jc w:val="both"/>
      </w:pPr>
      <w:r>
        <w:rPr>
          <w:spacing w:val="-3"/>
        </w:rPr>
        <w:t>“在地铁车站中，从站台到地面有一架向上的自动扶梯．小强乘坐扶梯时，如果每秒向</w:t>
      </w:r>
      <w:r>
        <w:rPr>
          <w:spacing w:val="-6"/>
        </w:rPr>
        <w:t xml:space="preserve">上迈一级台阶，那么他走过 </w:t>
      </w:r>
      <w:r>
        <w:t>20</w:t>
      </w:r>
      <w:r>
        <w:rPr>
          <w:spacing w:val="-10"/>
        </w:rPr>
        <w:t xml:space="preserve"> 秒后到达地面；如果每秒向上迈两</w:t>
      </w:r>
      <w:r>
        <w:rPr>
          <w:spacing w:val="-10"/>
        </w:rPr>
        <w:drawing>
          <wp:inline distT="0" distB="0" distL="0" distR="0">
            <wp:extent cx="1651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  <w:t xml:space="preserve">级台阶，那么走过 </w:t>
      </w:r>
      <w:r>
        <w:t xml:space="preserve">15 </w:t>
      </w:r>
      <w:r>
        <w:rPr>
          <w:spacing w:val="-3"/>
        </w:rPr>
        <w:t>秒到达地面．问：从站台到地面有多少级台阶？”</w:t>
      </w:r>
    </w:p>
    <w:p>
      <w:pPr>
        <w:spacing w:before="4" w:line="268" w:lineRule="exact"/>
        <w:ind w:left="434"/>
        <w:jc w:val="both"/>
        <w:rPr>
          <w:sz w:val="21"/>
        </w:rPr>
      </w:pPr>
      <w:r>
        <w:rPr>
          <w:sz w:val="21"/>
        </w:rPr>
        <w:t xml:space="preserve">采用牛吃草问题的方法， 电梯 </w:t>
      </w:r>
      <w:r>
        <w:rPr>
          <w:rFonts w:ascii="Times New Roman" w:hAnsi="Times New Roman" w:eastAsia="Times New Roman"/>
          <w:sz w:val="20"/>
        </w:rPr>
        <w:t xml:space="preserve">20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15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5 </w:t>
      </w:r>
      <w:r>
        <w:rPr>
          <w:sz w:val="21"/>
        </w:rPr>
        <w:t>秒内所走的阶数等于小强多走的阶数：</w:t>
      </w:r>
    </w:p>
    <w:p>
      <w:pPr>
        <w:spacing w:line="270" w:lineRule="exact"/>
        <w:ind w:left="472"/>
        <w:jc w:val="both"/>
        <w:rPr>
          <w:sz w:val="21"/>
        </w:rPr>
      </w:pPr>
      <w:r>
        <w:rPr>
          <w:rFonts w:ascii="Times New Roman" w:hAnsi="Times New Roman" w:eastAsia="Times New Roman"/>
          <w:spacing w:val="19"/>
          <w:w w:val="112"/>
          <w:sz w:val="20"/>
        </w:rPr>
        <w:t>2</w:t>
      </w:r>
      <w:r>
        <w:rPr>
          <w:rFonts w:ascii="Symbol" w:hAnsi="Symbol" w:eastAsia="Symbol"/>
          <w:spacing w:val="5"/>
          <w:w w:val="112"/>
          <w:sz w:val="20"/>
        </w:rPr>
        <w:t></w:t>
      </w:r>
      <w:r>
        <w:rPr>
          <w:rFonts w:ascii="Times New Roman" w:hAnsi="Times New Roman" w:eastAsia="Times New Roman"/>
          <w:spacing w:val="-7"/>
          <w:w w:val="112"/>
          <w:sz w:val="20"/>
        </w:rPr>
        <w:t>1</w:t>
      </w:r>
      <w:r>
        <w:rPr>
          <w:rFonts w:ascii="Times New Roman" w:hAnsi="Times New Roman" w:eastAsia="Times New Roman"/>
          <w:w w:val="112"/>
          <w:sz w:val="20"/>
        </w:rPr>
        <w:t>5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Symbol" w:hAnsi="Symbol" w:eastAsia="Symbol"/>
          <w:spacing w:val="11"/>
          <w:w w:val="112"/>
          <w:sz w:val="20"/>
        </w:rPr>
        <w:t></w:t>
      </w:r>
      <w:r>
        <w:rPr>
          <w:rFonts w:ascii="Times New Roman" w:hAnsi="Times New Roman" w:eastAsia="Times New Roman"/>
          <w:spacing w:val="2"/>
          <w:w w:val="112"/>
          <w:sz w:val="20"/>
        </w:rPr>
        <w:t>1</w:t>
      </w:r>
      <w:r>
        <w:rPr>
          <w:rFonts w:ascii="Symbol" w:hAnsi="Symbol" w:eastAsia="Symbol"/>
          <w:w w:val="112"/>
          <w:sz w:val="20"/>
        </w:rPr>
        <w:t></w:t>
      </w:r>
      <w:r>
        <w:rPr>
          <w:rFonts w:ascii="Times New Roman" w:hAnsi="Times New Roman" w:eastAsia="Times New Roman"/>
          <w:spacing w:val="-22"/>
          <w:sz w:val="20"/>
        </w:rPr>
        <w:t xml:space="preserve"> </w:t>
      </w:r>
      <w:r>
        <w:rPr>
          <w:rFonts w:ascii="Times New Roman" w:hAnsi="Times New Roman" w:eastAsia="Times New Roman"/>
          <w:spacing w:val="-7"/>
          <w:w w:val="112"/>
          <w:sz w:val="20"/>
        </w:rPr>
        <w:t>2</w:t>
      </w:r>
      <w:r>
        <w:rPr>
          <w:rFonts w:ascii="Times New Roman" w:hAnsi="Times New Roman" w:eastAsia="Times New Roman"/>
          <w:w w:val="112"/>
          <w:sz w:val="20"/>
        </w:rPr>
        <w:t>0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Symbol" w:hAnsi="Symbol" w:eastAsia="Symbol"/>
          <w:spacing w:val="19"/>
          <w:w w:val="112"/>
          <w:sz w:val="20"/>
        </w:rPr>
        <w:t></w:t>
      </w:r>
      <w:r>
        <w:rPr>
          <w:rFonts w:ascii="Times New Roman" w:hAnsi="Times New Roman" w:eastAsia="Times New Roman"/>
          <w:spacing w:val="-7"/>
          <w:w w:val="112"/>
          <w:sz w:val="20"/>
        </w:rPr>
        <w:t>1</w:t>
      </w:r>
      <w:r>
        <w:rPr>
          <w:rFonts w:ascii="Times New Roman" w:hAnsi="Times New Roman" w:eastAsia="Times New Roman"/>
          <w:w w:val="112"/>
          <w:sz w:val="20"/>
        </w:rPr>
        <w:t>0</w:t>
      </w:r>
      <w:r>
        <w:rPr>
          <w:rFonts w:ascii="Times New Roman" w:hAnsi="Times New Roman" w:eastAsia="Times New Roman"/>
          <w:spacing w:val="-9"/>
          <w:sz w:val="20"/>
        </w:rPr>
        <w:t xml:space="preserve"> </w:t>
      </w:r>
      <w:r>
        <w:rPr>
          <w:sz w:val="21"/>
        </w:rPr>
        <w:t>阶，电梯的速度为</w:t>
      </w:r>
      <w:r>
        <w:rPr>
          <w:rFonts w:ascii="Times New Roman" w:hAnsi="Times New Roman" w:eastAsia="Times New Roman"/>
          <w:spacing w:val="-6"/>
          <w:w w:val="109"/>
          <w:sz w:val="20"/>
        </w:rPr>
        <w:t>1</w:t>
      </w:r>
      <w:r>
        <w:rPr>
          <w:rFonts w:ascii="Times New Roman" w:hAnsi="Times New Roman" w:eastAsia="Times New Roman"/>
          <w:w w:val="109"/>
          <w:sz w:val="20"/>
        </w:rPr>
        <w:t>0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Symbol" w:hAnsi="Symbol" w:eastAsia="Symbol"/>
          <w:w w:val="109"/>
          <w:sz w:val="20"/>
        </w:rPr>
        <w:t>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Times New Roman" w:hAnsi="Times New Roman" w:eastAsia="Times New Roman"/>
          <w:w w:val="109"/>
          <w:sz w:val="20"/>
        </w:rPr>
        <w:t>5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Symbol" w:hAnsi="Symbol" w:eastAsia="Symbol"/>
          <w:w w:val="109"/>
          <w:sz w:val="20"/>
        </w:rPr>
        <w:t>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Times New Roman" w:hAnsi="Times New Roman" w:eastAsia="Times New Roman"/>
          <w:w w:val="109"/>
          <w:sz w:val="20"/>
        </w:rPr>
        <w:t>2</w:t>
      </w:r>
      <w:r>
        <w:rPr>
          <w:rFonts w:ascii="Times New Roman" w:hAnsi="Times New Roman" w:eastAsia="Times New Roman"/>
          <w:spacing w:val="-26"/>
          <w:sz w:val="20"/>
        </w:rPr>
        <w:t xml:space="preserve"> </w:t>
      </w:r>
      <w:r>
        <w:rPr>
          <w:spacing w:val="2"/>
          <w:sz w:val="21"/>
        </w:rPr>
        <w:t>阶/</w:t>
      </w:r>
      <w:r>
        <w:rPr>
          <w:sz w:val="21"/>
        </w:rPr>
        <w:t>秒，扶梯长度为</w:t>
      </w:r>
      <w:r>
        <w:rPr>
          <w:spacing w:val="-68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w w:val="104"/>
          <w:sz w:val="21"/>
        </w:rPr>
        <w:t>2</w:t>
      </w:r>
      <w:r>
        <w:rPr>
          <w:rFonts w:ascii="Times New Roman" w:hAnsi="Times New Roman" w:eastAsia="Times New Roman"/>
          <w:w w:val="104"/>
          <w:sz w:val="21"/>
        </w:rPr>
        <w:t>0</w:t>
      </w:r>
      <w:r>
        <w:rPr>
          <w:rFonts w:ascii="Times New Roman" w:hAnsi="Times New Roman" w:eastAsia="Times New Roman"/>
          <w:spacing w:val="-32"/>
          <w:sz w:val="21"/>
        </w:rPr>
        <w:t xml:space="preserve"> </w:t>
      </w:r>
      <w:r>
        <w:rPr>
          <w:rFonts w:ascii="Symbol" w:hAnsi="Symbol" w:eastAsia="Symbol"/>
          <w:w w:val="104"/>
          <w:sz w:val="21"/>
        </w:rPr>
        <w:t>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Times New Roman" w:hAnsi="Times New Roman" w:eastAsia="Times New Roman"/>
          <w:spacing w:val="-22"/>
          <w:w w:val="104"/>
          <w:sz w:val="21"/>
        </w:rPr>
        <w:t>(</w:t>
      </w:r>
      <w:r>
        <w:rPr>
          <w:rFonts w:ascii="Times New Roman" w:hAnsi="Times New Roman" w:eastAsia="Times New Roman"/>
          <w:spacing w:val="17"/>
          <w:w w:val="104"/>
          <w:sz w:val="21"/>
        </w:rPr>
        <w:t>1</w:t>
      </w:r>
      <w:r>
        <w:rPr>
          <w:rFonts w:ascii="Symbol" w:hAnsi="Symbol" w:eastAsia="Symbol"/>
          <w:w w:val="104"/>
          <w:sz w:val="21"/>
        </w:rPr>
        <w:t>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w w:val="104"/>
          <w:sz w:val="21"/>
        </w:rPr>
        <w:t>2</w:t>
      </w:r>
      <w:r>
        <w:rPr>
          <w:rFonts w:ascii="Times New Roman" w:hAnsi="Times New Roman" w:eastAsia="Times New Roman"/>
          <w:w w:val="104"/>
          <w:sz w:val="21"/>
        </w:rPr>
        <w:t>)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w w:val="104"/>
          <w:sz w:val="21"/>
        </w:rPr>
        <w:t></w:t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w w:val="104"/>
          <w:sz w:val="21"/>
        </w:rPr>
        <w:t>6</w:t>
      </w:r>
      <w:r>
        <w:rPr>
          <w:rFonts w:ascii="Times New Roman" w:hAnsi="Times New Roman" w:eastAsia="Times New Roman"/>
          <w:w w:val="104"/>
          <w:sz w:val="21"/>
        </w:rPr>
        <w:t>0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spacing w:val="2"/>
          <w:sz w:val="21"/>
        </w:rPr>
        <w:t>（</w:t>
      </w:r>
      <w:r>
        <w:rPr>
          <w:sz w:val="21"/>
        </w:rPr>
        <w:t>阶</w:t>
      </w:r>
      <w:r>
        <w:rPr>
          <w:spacing w:val="-104"/>
          <w:sz w:val="21"/>
        </w:rPr>
        <w:t>）</w:t>
      </w:r>
      <w:r>
        <w:rPr>
          <w:sz w:val="21"/>
        </w:rPr>
        <w:t>．</w:t>
      </w:r>
    </w:p>
    <w:p>
      <w:pPr>
        <w:pStyle w:val="3"/>
        <w:spacing w:before="10"/>
        <w:rPr>
          <w:sz w:val="27"/>
        </w:rPr>
      </w:pPr>
    </w:p>
    <w:p>
      <w:pPr>
        <w:pStyle w:val="3"/>
        <w:ind w:left="120"/>
      </w:pPr>
      <w:r>
        <w:t>5.</w:t>
      </w:r>
      <w:r>
        <w:rPr>
          <w:spacing w:val="43"/>
        </w:rPr>
        <w:t xml:space="preserve"> </w:t>
      </w:r>
      <w:r>
        <w:t>方法一：电梯的运行速度是</w:t>
      </w:r>
      <w:r>
        <w:rPr>
          <w:rFonts w:ascii="Times New Roman" w:hAnsi="Times New Roman" w:eastAsia="Times New Roman"/>
          <w:w w:val="106"/>
        </w:rPr>
        <w:t>(</w:t>
      </w:r>
      <w:r>
        <w:rPr>
          <w:rFonts w:ascii="Times New Roman" w:hAnsi="Times New Roman" w:eastAsia="Times New Roman"/>
          <w:spacing w:val="-7"/>
          <w:w w:val="106"/>
        </w:rPr>
        <w:t>2</w:t>
      </w:r>
      <w:r>
        <w:rPr>
          <w:rFonts w:ascii="Times New Roman" w:hAnsi="Times New Roman" w:eastAsia="Times New Roman"/>
          <w:w w:val="106"/>
        </w:rPr>
        <w:t>0</w:t>
      </w:r>
      <w:r>
        <w:rPr>
          <w:rFonts w:ascii="Times New Roman" w:hAnsi="Times New Roman" w:eastAsia="Times New Roman"/>
          <w:spacing w:val="-33"/>
        </w:rPr>
        <w:t xml:space="preserve"> </w:t>
      </w:r>
      <w:r>
        <w:rPr>
          <w:rFonts w:ascii="Symbol" w:hAnsi="Symbol" w:eastAsia="Symbol"/>
          <w:w w:val="106"/>
        </w:rPr>
        <w:t>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rPr>
          <w:rFonts w:ascii="Times New Roman" w:hAnsi="Times New Roman" w:eastAsia="Times New Roman"/>
          <w:w w:val="106"/>
        </w:rPr>
        <w:t>5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Symbol" w:hAnsi="Symbol" w:eastAsia="Symbol"/>
          <w:spacing w:val="13"/>
          <w:w w:val="106"/>
        </w:rPr>
        <w:t></w:t>
      </w:r>
      <w:r>
        <w:rPr>
          <w:rFonts w:ascii="Times New Roman" w:hAnsi="Times New Roman" w:eastAsia="Times New Roman"/>
          <w:spacing w:val="-7"/>
          <w:w w:val="106"/>
        </w:rPr>
        <w:t>1</w:t>
      </w:r>
      <w:r>
        <w:rPr>
          <w:rFonts w:ascii="Times New Roman" w:hAnsi="Times New Roman" w:eastAsia="Times New Roman"/>
          <w:spacing w:val="16"/>
          <w:w w:val="106"/>
        </w:rPr>
        <w:t>5</w:t>
      </w:r>
      <w:r>
        <w:rPr>
          <w:rFonts w:ascii="Symbol" w:hAnsi="Symbol" w:eastAsia="Symbol"/>
          <w:w w:val="106"/>
        </w:rPr>
        <w:t>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  <w:spacing w:val="-7"/>
          <w:w w:val="106"/>
        </w:rPr>
        <w:t>6</w:t>
      </w:r>
      <w:r>
        <w:rPr>
          <w:rFonts w:ascii="Times New Roman" w:hAnsi="Times New Roman" w:eastAsia="Times New Roman"/>
          <w:w w:val="106"/>
        </w:rPr>
        <w:t>)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Symbol" w:hAnsi="Symbol" w:eastAsia="Symbol"/>
          <w:w w:val="106"/>
        </w:rPr>
        <w:t>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  <w:spacing w:val="-2"/>
          <w:w w:val="106"/>
        </w:rPr>
        <w:t>(</w:t>
      </w:r>
      <w:r>
        <w:rPr>
          <w:rFonts w:ascii="Times New Roman" w:hAnsi="Times New Roman" w:eastAsia="Times New Roman"/>
          <w:w w:val="106"/>
        </w:rPr>
        <w:t>6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Symbol" w:hAnsi="Symbol" w:eastAsia="Symbol"/>
          <w:w w:val="106"/>
        </w:rPr>
        <w:t>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  <w:spacing w:val="-9"/>
          <w:w w:val="106"/>
        </w:rPr>
        <w:t>5</w:t>
      </w:r>
      <w:r>
        <w:rPr>
          <w:rFonts w:ascii="Times New Roman" w:hAnsi="Times New Roman" w:eastAsia="Times New Roman"/>
          <w:w w:val="106"/>
        </w:rPr>
        <w:t>)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Symbol" w:hAnsi="Symbol" w:eastAsia="Symbol"/>
          <w:w w:val="106"/>
        </w:rPr>
        <w:t></w:t>
      </w:r>
      <w:r>
        <w:rPr>
          <w:rFonts w:ascii="Times New Roman" w:hAnsi="Times New Roman" w:eastAsia="Times New Roman"/>
          <w:spacing w:val="-32"/>
        </w:rPr>
        <w:t xml:space="preserve"> </w:t>
      </w:r>
      <w:r>
        <w:rPr>
          <w:rFonts w:ascii="Times New Roman" w:hAnsi="Times New Roman" w:eastAsia="Times New Roman"/>
          <w:spacing w:val="-7"/>
          <w:w w:val="106"/>
        </w:rPr>
        <w:t>1</w:t>
      </w:r>
      <w:r>
        <w:rPr>
          <w:rFonts w:ascii="Times New Roman" w:hAnsi="Times New Roman" w:eastAsia="Times New Roman"/>
          <w:w w:val="106"/>
        </w:rPr>
        <w:t>0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t>（级</w:t>
      </w:r>
      <w:r>
        <w:rPr>
          <w:spacing w:val="-3"/>
        </w:rPr>
        <w:t>/</w:t>
      </w:r>
      <w:r>
        <w:t>分</w:t>
      </w:r>
      <w:r>
        <w:rPr>
          <w:spacing w:val="-106"/>
        </w:rPr>
        <w:t>）</w:t>
      </w:r>
      <w:r>
        <w:rPr>
          <w:spacing w:val="-4"/>
        </w:rPr>
        <w:t>，所以</w:t>
      </w:r>
      <w:r>
        <w:rPr>
          <w:color w:val="080808"/>
          <w:spacing w:val="-3"/>
        </w:rPr>
        <w:t>自动扶梯露在外</w:t>
      </w:r>
    </w:p>
    <w:p>
      <w:pPr>
        <w:spacing w:before="65"/>
        <w:ind w:left="480"/>
        <w:jc w:val="both"/>
        <w:rPr>
          <w:sz w:val="21"/>
        </w:rPr>
      </w:pPr>
      <w:r>
        <w:rPr>
          <w:color w:val="080808"/>
          <w:w w:val="105"/>
          <w:sz w:val="21"/>
        </w:rPr>
        <w:t>面的部分共有</w:t>
      </w:r>
      <w:r>
        <w:rPr>
          <w:rFonts w:ascii="Times New Roman" w:hAnsi="Times New Roman" w:eastAsia="Times New Roman"/>
          <w:w w:val="105"/>
          <w:sz w:val="20"/>
        </w:rPr>
        <w:t>10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20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150 </w:t>
      </w:r>
      <w:r>
        <w:rPr>
          <w:color w:val="080808"/>
          <w:w w:val="105"/>
          <w:sz w:val="21"/>
        </w:rPr>
        <w:t>（级）</w:t>
      </w:r>
    </w:p>
    <w:p>
      <w:pPr>
        <w:spacing w:before="63" w:line="304" w:lineRule="exact"/>
        <w:ind w:left="540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4395470</wp:posOffset>
                </wp:positionH>
                <wp:positionV relativeFrom="paragraph">
                  <wp:posOffset>213360</wp:posOffset>
                </wp:positionV>
                <wp:extent cx="72390" cy="0"/>
                <wp:effectExtent l="0" t="0" r="0" b="0"/>
                <wp:wrapNone/>
                <wp:docPr id="31" name="直线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alt="学科网(www.zxxk.com)--教育资源门户，提供试卷、教案、课件、论文、素材及各类教学资源下载，还有大量而丰富的教学相关资讯！" style="position:absolute;left:0pt;margin-left:346.1pt;margin-top:16.8pt;height:0pt;width:5.7pt;mso-position-horizontal-relative:page;z-index:251650048;mso-width-relative:page;mso-height-relative:page;" filled="f" stroked="t" coordsize="21600,21600" o:gfxdata="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jKAJZ9kAAAAJAQAADwAA&#10;AAAAAAABACAAAAAiAAAAZHJzL2Rvd25yZXYueG1sUEsBAhQAFAAAAAgAh07iQJ/PQOmHAgAAPwQA&#10;AA4AAAAAAAAAAQAgAAAAKAEAAGRycy9lMm9Eb2MueG1sUEsFBgAAAAAGAAYAWQEAACEGAAAAAA=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4600575</wp:posOffset>
                </wp:positionH>
                <wp:positionV relativeFrom="paragraph">
                  <wp:posOffset>213360</wp:posOffset>
                </wp:positionV>
                <wp:extent cx="76200" cy="0"/>
                <wp:effectExtent l="0" t="0" r="0" b="0"/>
                <wp:wrapNone/>
                <wp:docPr id="32" name="直线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alt="学科网(www.zxxk.com)--教育资源门户，提供试卷、教案、课件、论文、素材及各类教学资源下载，还有大量而丰富的教学相关资讯！" style="position:absolute;left:0pt;margin-left:362.25pt;margin-top:16.8pt;height:0pt;width:6pt;mso-position-horizontal-relative:page;z-index:251651072;mso-width-relative:page;mso-height-relative:page;" filled="f" stroked="t" coordsize="21600,21600" o:gfxdata="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TMNH7ZAAAACQEAAA8AAAAA&#10;AAAAAQAgAAAAIgAAAGRycy9kb3ducmV2LnhtbFBLAQIUABQAAAAIAIdO4kCCksP+hQIAAD8EAAAO&#10;AAAAAAAAAAEAIAAAACgBAABkcnMvZTJvRG9jLnhtbFBLBQYAAAAABgAGAFkBAAAf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4819650</wp:posOffset>
                </wp:positionH>
                <wp:positionV relativeFrom="paragraph">
                  <wp:posOffset>213360</wp:posOffset>
                </wp:positionV>
                <wp:extent cx="140335" cy="0"/>
                <wp:effectExtent l="0" t="0" r="0" b="0"/>
                <wp:wrapNone/>
                <wp:docPr id="33" name="直线 1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alt="学科网(www.zxxk.com)--教育资源门户，提供试卷、教案、课件、论文、素材及各类教学资源下载，还有大量而丰富的教学相关资讯！" style="position:absolute;left:0pt;margin-left:379.5pt;margin-top:16.8pt;height:0pt;width:11.05pt;mso-position-horizontal-relative:page;z-index:251652096;mso-width-relative:page;mso-height-relative:page;" filled="f" stroked="t" coordsize="21600,21600" o:gfxdata="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FjWWatoAAAAJAQAADwAA&#10;AAAAAAABACAAAAAiAAAAZHJzL2Rvd25yZXYueG1sUEsBAhQAFAAAAAgAh07iQA1O77KGAgAAQAQA&#10;AA4AAAAAAAAAAQAgAAAAKQEAAGRycy9lMm9Eb2MueG1sUEsFBgAAAAAGAAYAWQEAACEGAAAAAA=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80808"/>
          <w:sz w:val="21"/>
        </w:rPr>
        <w:t xml:space="preserve">方法二：男孩每分钟比女孩每分钟多行扶梯级数的 </w:t>
      </w:r>
      <w:r>
        <w:rPr>
          <w:rFonts w:ascii="Times New Roman" w:hAnsi="Times New Roman" w:eastAsia="Times New Roman"/>
          <w:position w:val="13"/>
          <w:sz w:val="21"/>
        </w:rPr>
        <w:t xml:space="preserve">1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3"/>
          <w:sz w:val="21"/>
        </w:rPr>
        <w:t xml:space="preserve">1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3"/>
          <w:sz w:val="21"/>
        </w:rPr>
        <w:t xml:space="preserve">1 </w:t>
      </w:r>
      <w:r>
        <w:rPr>
          <w:color w:val="080808"/>
          <w:sz w:val="21"/>
        </w:rPr>
        <w:t>，相差</w:t>
      </w:r>
      <w:r>
        <w:rPr>
          <w:rFonts w:ascii="Times New Roman" w:hAnsi="Times New Roman" w:eastAsia="Times New Roman"/>
          <w:sz w:val="20"/>
        </w:rPr>
        <w:t xml:space="preserve">20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15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5 </w:t>
      </w:r>
      <w:r>
        <w:rPr>
          <w:color w:val="080808"/>
          <w:sz w:val="21"/>
        </w:rPr>
        <w:t>级，因</w:t>
      </w:r>
    </w:p>
    <w:p>
      <w:pPr>
        <w:spacing w:line="304" w:lineRule="exact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pStyle w:val="3"/>
        <w:spacing w:before="320" w:line="339" w:lineRule="exact"/>
        <w:ind w:right="48"/>
        <w:jc w:val="right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3486785</wp:posOffset>
                </wp:positionH>
                <wp:positionV relativeFrom="paragraph">
                  <wp:posOffset>376555</wp:posOffset>
                </wp:positionV>
                <wp:extent cx="140970" cy="0"/>
                <wp:effectExtent l="0" t="0" r="0" b="0"/>
                <wp:wrapNone/>
                <wp:docPr id="133" name="直线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alt="学科网(www.zxxk.com)--教育资源门户，提供试卷、教案、课件、论文、素材及各类教学资源下载，还有大量而丰富的教学相关资讯！" style="position:absolute;left:0pt;margin-left:274.55pt;margin-top:29.65pt;height:0pt;width:11.1pt;mso-position-horizontal-relative:page;z-index:-251656192;mso-width-relative:page;mso-height-relative:page;" filled="f" stroked="t" coordsize="21600,21600" o:gfxdata="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+dg7vZAAAACQEAAA8A&#10;AAAAAAAAAQAgAAAAIgAAAGRycy9kb3ducmV2LnhtbFBLAQIUABQAAAAIAIdO4kDuY1QviAIAAEEE&#10;AAAOAAAAAAAAAAEAIAAAACgBAABkcnMvZTJvRG9jLnhtbFBLBQYAAAAABgAGAFkBAAAi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80808"/>
        </w:rPr>
        <w:t>此自动扶梯露在外面的部分共有</w:t>
      </w:r>
      <w:r>
        <w:rPr>
          <w:rFonts w:ascii="Times New Roman" w:hAnsi="Times New Roman"/>
        </w:rPr>
        <w:t xml:space="preserve">5 </w:t>
      </w:r>
      <w:r>
        <w:rPr>
          <w:rFonts w:ascii="Symbol" w:hAnsi="Symbol"/>
        </w:rPr>
        <w:t>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3"/>
        </w:rPr>
        <w:t>1</w:t>
      </w:r>
    </w:p>
    <w:p>
      <w:pPr>
        <w:pStyle w:val="3"/>
        <w:spacing w:line="196" w:lineRule="exact"/>
        <w:jc w:val="right"/>
        <w:rPr>
          <w:rFonts w:ascii="Times New Roman"/>
        </w:rPr>
      </w:pPr>
      <w:r>
        <w:rPr>
          <w:rFonts w:ascii="Times New Roman"/>
        </w:rPr>
        <w:t>30</w:t>
      </w:r>
    </w:p>
    <w:p>
      <w:pPr>
        <w:pStyle w:val="3"/>
        <w:spacing w:before="9"/>
        <w:rPr>
          <w:rFonts w:ascii="Times New Roman"/>
          <w:sz w:val="37"/>
        </w:rPr>
      </w:pPr>
      <w:r>
        <w:br w:type="column"/>
      </w:r>
    </w:p>
    <w:p>
      <w:pPr>
        <w:pStyle w:val="3"/>
        <w:ind w:left="23"/>
      </w:pP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</w:rPr>
        <w:t>150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color w:val="080808"/>
          <w:spacing w:val="-10"/>
        </w:rPr>
        <w:t>级．</w:t>
      </w:r>
    </w:p>
    <w:p>
      <w:pPr>
        <w:pStyle w:val="3"/>
        <w:tabs>
          <w:tab w:val="left" w:pos="534"/>
          <w:tab w:val="left" w:pos="875"/>
        </w:tabs>
        <w:spacing w:line="231" w:lineRule="exact"/>
        <w:ind w:left="208"/>
        <w:rPr>
          <w:rFonts w:ascii="Times New Roman"/>
        </w:rPr>
      </w:pPr>
      <w:r>
        <w:br w:type="column"/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rPr>
          <w:rFonts w:ascii="Times New Roman"/>
        </w:rPr>
        <w:t>6</w:t>
      </w:r>
      <w:r>
        <w:rPr>
          <w:rFonts w:ascii="Times New Roman"/>
        </w:rPr>
        <w:tab/>
      </w:r>
      <w:r>
        <w:rPr>
          <w:rFonts w:ascii="Times New Roman"/>
        </w:rPr>
        <w:t>30</w:t>
      </w:r>
    </w:p>
    <w:p>
      <w:pPr>
        <w:spacing w:line="231" w:lineRule="exact"/>
        <w:rPr>
          <w:rFonts w:ascii="Times New Roman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4027" w:space="40"/>
            <w:col w:w="934" w:space="39"/>
            <w:col w:w="4750"/>
          </w:cols>
        </w:sectPr>
      </w:pPr>
    </w:p>
    <w:p>
      <w:pPr>
        <w:pStyle w:val="3"/>
        <w:spacing w:before="8"/>
        <w:rPr>
          <w:rFonts w:ascii="Times New Roman"/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before="97" w:line="278" w:lineRule="auto"/>
        <w:ind w:right="1353"/>
        <w:jc w:val="both"/>
        <w:rPr>
          <w:sz w:val="21"/>
        </w:rPr>
      </w:pPr>
      <w:r>
        <w:rPr>
          <w:spacing w:val="-14"/>
          <w:w w:val="105"/>
          <w:sz w:val="21"/>
        </w:rPr>
        <w:t xml:space="preserve">小志每秒迈 </w:t>
      </w:r>
      <w:r>
        <w:rPr>
          <w:w w:val="105"/>
          <w:sz w:val="21"/>
        </w:rPr>
        <w:t>2</w:t>
      </w:r>
      <w:r>
        <w:rPr>
          <w:spacing w:val="-17"/>
          <w:w w:val="105"/>
          <w:sz w:val="21"/>
        </w:rPr>
        <w:t xml:space="preserve"> 级台阶，需要</w:t>
      </w:r>
      <w:r>
        <w:rPr>
          <w:rFonts w:ascii="Times New Roman" w:hAnsi="Times New Roman" w:eastAsia="Times New Roman"/>
          <w:spacing w:val="-3"/>
          <w:w w:val="105"/>
          <w:sz w:val="20"/>
        </w:rPr>
        <w:t>80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2</w:t>
      </w:r>
      <w:r>
        <w:rPr>
          <w:rFonts w:ascii="Times New Roman" w:hAnsi="Times New Roman" w:eastAsia="Times New Roman"/>
          <w:spacing w:val="-23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22"/>
          <w:w w:val="105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w w:val="105"/>
          <w:sz w:val="20"/>
        </w:rPr>
        <w:t>40</w:t>
      </w:r>
      <w:r>
        <w:rPr>
          <w:rFonts w:ascii="Times New Roman" w:hAnsi="Times New Roman" w:eastAsia="Times New Roman"/>
          <w:spacing w:val="-27"/>
          <w:w w:val="105"/>
          <w:sz w:val="20"/>
        </w:rPr>
        <w:t xml:space="preserve"> </w:t>
      </w:r>
      <w:r>
        <w:rPr>
          <w:spacing w:val="-15"/>
          <w:w w:val="105"/>
          <w:sz w:val="21"/>
        </w:rPr>
        <w:t xml:space="preserve">秒到达站台，每秒迈 </w:t>
      </w:r>
      <w:r>
        <w:rPr>
          <w:w w:val="105"/>
          <w:sz w:val="21"/>
        </w:rPr>
        <w:t>3</w:t>
      </w:r>
      <w:r>
        <w:rPr>
          <w:spacing w:val="-16"/>
          <w:w w:val="105"/>
          <w:sz w:val="21"/>
        </w:rPr>
        <w:t xml:space="preserve"> 级台阶，需要</w:t>
      </w:r>
      <w:r>
        <w:rPr>
          <w:rFonts w:ascii="Times New Roman" w:hAnsi="Times New Roman" w:eastAsia="Times New Roman"/>
          <w:spacing w:val="-3"/>
          <w:w w:val="105"/>
          <w:sz w:val="20"/>
        </w:rPr>
        <w:t>60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spacing w:val="-34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3</w:t>
      </w:r>
      <w:r>
        <w:rPr>
          <w:rFonts w:ascii="Times New Roman" w:hAnsi="Times New Roman" w:eastAsia="Times New Roman"/>
          <w:spacing w:val="-28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21"/>
          <w:w w:val="105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w w:val="105"/>
          <w:sz w:val="20"/>
        </w:rPr>
        <w:t>20</w:t>
      </w:r>
      <w:r>
        <w:rPr>
          <w:rFonts w:ascii="Times New Roman" w:hAnsi="Times New Roman" w:eastAsia="Times New Roman"/>
          <w:spacing w:val="-23"/>
          <w:w w:val="105"/>
          <w:sz w:val="20"/>
        </w:rPr>
        <w:t xml:space="preserve"> </w:t>
      </w:r>
      <w:r>
        <w:rPr>
          <w:w w:val="105"/>
          <w:sz w:val="21"/>
        </w:rPr>
        <w:t>秒</w:t>
      </w:r>
      <w:r>
        <w:rPr>
          <w:spacing w:val="8"/>
          <w:w w:val="105"/>
          <w:sz w:val="21"/>
        </w:rPr>
        <w:t xml:space="preserve">到达站台． 电梯运行速度为 </w:t>
      </w:r>
      <w:r>
        <w:rPr>
          <w:rFonts w:ascii="Times New Roman" w:hAnsi="Times New Roman" w:eastAsia="Times New Roman"/>
          <w:spacing w:val="-5"/>
          <w:w w:val="105"/>
          <w:sz w:val="21"/>
        </w:rPr>
        <w:t>(80</w:t>
      </w:r>
      <w:r>
        <w:rPr>
          <w:rFonts w:ascii="Times New Roman" w:hAnsi="Times New Roman" w:eastAsia="Times New Roman"/>
          <w:spacing w:val="-38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37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w w:val="105"/>
          <w:sz w:val="21"/>
        </w:rPr>
        <w:t>60</w:t>
      </w:r>
      <w:r>
        <w:rPr>
          <w:rFonts w:ascii="Times New Roman" w:hAnsi="Times New Roman" w:eastAsia="Times New Roman"/>
          <w:spacing w:val="-20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20"/>
          <w:w w:val="105"/>
          <w:sz w:val="21"/>
        </w:rPr>
        <w:t xml:space="preserve"> (</w:t>
      </w:r>
      <w:r>
        <w:rPr>
          <w:rFonts w:ascii="Times New Roman" w:hAnsi="Times New Roman" w:eastAsia="Times New Roman"/>
          <w:w w:val="105"/>
          <w:sz w:val="21"/>
        </w:rPr>
        <w:t>40</w:t>
      </w:r>
      <w:r>
        <w:rPr>
          <w:rFonts w:ascii="Times New Roman" w:hAnsi="Times New Roman" w:eastAsia="Times New Roman"/>
          <w:spacing w:val="-37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37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w w:val="105"/>
          <w:sz w:val="21"/>
        </w:rPr>
        <w:t>20</w:t>
      </w:r>
      <w:r>
        <w:rPr>
          <w:rFonts w:ascii="Times New Roman" w:hAnsi="Times New Roman" w:eastAsia="Times New Roman"/>
          <w:spacing w:val="-17"/>
          <w:w w:val="105"/>
          <w:sz w:val="21"/>
        </w:rPr>
        <w:t xml:space="preserve">) </w:t>
      </w:r>
      <w:r>
        <w:rPr>
          <w:rFonts w:ascii="Symbol" w:hAnsi="Symbol" w:eastAsia="Symbol"/>
          <w:spacing w:val="9"/>
          <w:w w:val="105"/>
          <w:sz w:val="21"/>
        </w:rPr>
        <w:t></w:t>
      </w:r>
      <w:r>
        <w:rPr>
          <w:rFonts w:ascii="Times New Roman" w:hAnsi="Times New Roman" w:eastAsia="Times New Roman"/>
          <w:spacing w:val="9"/>
          <w:w w:val="105"/>
          <w:sz w:val="21"/>
        </w:rPr>
        <w:t>1</w:t>
      </w:r>
      <w:r>
        <w:rPr>
          <w:rFonts w:ascii="Times New Roman" w:hAnsi="Times New Roman" w:eastAsia="Times New Roman"/>
          <w:spacing w:val="-25"/>
          <w:w w:val="105"/>
          <w:sz w:val="21"/>
        </w:rPr>
        <w:t xml:space="preserve"> </w:t>
      </w:r>
      <w:r>
        <w:rPr>
          <w:spacing w:val="33"/>
          <w:w w:val="105"/>
          <w:sz w:val="21"/>
        </w:rPr>
        <w:t>（级</w:t>
      </w:r>
      <w:r>
        <w:rPr>
          <w:w w:val="105"/>
          <w:sz w:val="21"/>
        </w:rPr>
        <w:t>/</w:t>
      </w:r>
      <w:r>
        <w:rPr>
          <w:spacing w:val="-30"/>
          <w:w w:val="105"/>
          <w:sz w:val="21"/>
        </w:rPr>
        <w:t xml:space="preserve"> 秒</w:t>
      </w:r>
      <w:r>
        <w:rPr>
          <w:spacing w:val="-37"/>
          <w:w w:val="105"/>
          <w:sz w:val="21"/>
        </w:rPr>
        <w:t>）</w:t>
      </w:r>
      <w:r>
        <w:rPr>
          <w:spacing w:val="5"/>
          <w:w w:val="105"/>
          <w:sz w:val="21"/>
        </w:rPr>
        <w:t>， 那么扶梯长度为</w:t>
      </w:r>
      <w:r>
        <w:rPr>
          <w:rFonts w:ascii="Times New Roman" w:hAnsi="Times New Roman" w:eastAsia="Times New Roman"/>
          <w:spacing w:val="-7"/>
          <w:w w:val="111"/>
          <w:sz w:val="20"/>
        </w:rPr>
        <w:t>8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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pacing w:val="-7"/>
          <w:w w:val="111"/>
          <w:sz w:val="20"/>
        </w:rPr>
        <w:t>4</w:t>
      </w:r>
      <w:r>
        <w:rPr>
          <w:rFonts w:ascii="Times New Roman" w:hAnsi="Times New Roman" w:eastAsia="Times New Roman"/>
          <w:spacing w:val="18"/>
          <w:w w:val="111"/>
          <w:sz w:val="20"/>
        </w:rPr>
        <w:t>0</w:t>
      </w:r>
      <w:r>
        <w:rPr>
          <w:rFonts w:ascii="Symbol" w:hAnsi="Symbol" w:eastAsia="Symbol"/>
          <w:spacing w:val="5"/>
          <w:w w:val="111"/>
          <w:sz w:val="20"/>
        </w:rPr>
        <w:t></w:t>
      </w:r>
      <w:r>
        <w:rPr>
          <w:rFonts w:ascii="Times New Roman" w:hAnsi="Times New Roman" w:eastAsia="Times New Roman"/>
          <w:w w:val="111"/>
          <w:sz w:val="20"/>
        </w:rPr>
        <w:t>1</w:t>
      </w:r>
      <w:r>
        <w:rPr>
          <w:rFonts w:ascii="Times New Roman" w:hAnsi="Times New Roman" w:eastAsia="Times New Roman"/>
          <w:spacing w:val="-27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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spacing w:val="-7"/>
          <w:w w:val="111"/>
          <w:sz w:val="20"/>
        </w:rPr>
        <w:t>4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27"/>
          <w:sz w:val="20"/>
        </w:rPr>
        <w:t xml:space="preserve"> </w:t>
      </w:r>
      <w:r>
        <w:rPr>
          <w:sz w:val="21"/>
        </w:rPr>
        <w:t>（级</w:t>
      </w:r>
      <w:r>
        <w:rPr>
          <w:spacing w:val="-108"/>
          <w:sz w:val="21"/>
        </w:rPr>
        <w:t>）</w:t>
      </w:r>
      <w:r>
        <w:rPr>
          <w:sz w:val="21"/>
        </w:rPr>
        <w:t>．</w:t>
      </w:r>
    </w:p>
    <w:p>
      <w:pPr>
        <w:pStyle w:val="3"/>
        <w:spacing w:before="12"/>
        <w:rPr>
          <w:sz w:val="23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line="334" w:lineRule="exac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3398520</wp:posOffset>
                </wp:positionH>
                <wp:positionV relativeFrom="paragraph">
                  <wp:posOffset>167640</wp:posOffset>
                </wp:positionV>
                <wp:extent cx="139065" cy="0"/>
                <wp:effectExtent l="0" t="0" r="0" b="0"/>
                <wp:wrapNone/>
                <wp:docPr id="134" name="直线 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alt="学科网(www.zxxk.com)--教育资源门户，提供试卷、教案、课件、论文、素材及各类教学资源下载，还有大量而丰富的教学相关资讯！" style="position:absolute;left:0pt;margin-left:267.6pt;margin-top:13.2pt;height:0pt;width:10.95pt;mso-position-horizontal-relative:page;z-index:-251655168;mso-width-relative:page;mso-height-relative:page;" filled="f" stroked="t" coordsize="21600,21600" o:gfxdata="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+ylkQdkAAAAJAQAADwAA&#10;AAAAAAABACAAAAAiAAAAZHJzL2Rvd25yZXYueG1sUEsBAhQAFAAAAAgAh07iQCNjD0SHAgAAQQQA&#10;AA4AAAAAAAAAAQAgAAAAKAEAAGRycy9lMm9Eb2MueG1sUEsFBgAAAAAGAAYAWQEAACEGAAAAAA=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3624580</wp:posOffset>
                </wp:positionH>
                <wp:positionV relativeFrom="paragraph">
                  <wp:posOffset>167640</wp:posOffset>
                </wp:positionV>
                <wp:extent cx="145415" cy="0"/>
                <wp:effectExtent l="0" t="0" r="0" b="0"/>
                <wp:wrapNone/>
                <wp:docPr id="135" name="直线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" cy="0"/>
                        </a:xfrm>
                        <a:prstGeom prst="line">
                          <a:avLst/>
                        </a:prstGeom>
                        <a:ln w="62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alt="学科网(www.zxxk.com)--教育资源门户，提供试卷、教案、课件、论文、素材及各类教学资源下载，还有大量而丰富的教学相关资讯！" style="position:absolute;left:0pt;margin-left:285.4pt;margin-top:13.2pt;height:0pt;width:11.45pt;mso-position-horizontal-relative:page;z-index:-251654144;mso-width-relative:page;mso-height-relative:page;" filled="f" stroked="t" coordsize="21600,21600" o:gfxdata="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HkyuNgAAAAJAQAADwAA&#10;AAAAAAABACAAAAAiAAAAZHJzL2Rvd25yZXYueG1sUEsBAhQAFAAAAAgAh07iQEaD8tiIAgAAQQQA&#10;AA4AAAAAAAAAAQAgAAAAJwEAAGRycy9lMm9Eb2MueG1sUEsFBgAAAAAGAAYAWQEAACEGAAAAAA==&#10;">
                <v:fill on="f" focussize="0,0"/>
                <v:stroke weight="0.489212598425197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8"/>
          <w:w w:val="105"/>
          <w:sz w:val="21"/>
        </w:rPr>
        <w:t xml:space="preserve">男孩与女孩走完电梯的时间比为： </w:t>
      </w:r>
      <w:r>
        <w:rPr>
          <w:rFonts w:ascii="Times New Roman" w:hAnsi="Times New Roman" w:eastAsia="Times New Roman"/>
          <w:w w:val="105"/>
          <w:position w:val="13"/>
          <w:sz w:val="20"/>
        </w:rPr>
        <w:t>80</w:t>
      </w:r>
      <w:r>
        <w:rPr>
          <w:rFonts w:ascii="Times New Roman" w:hAnsi="Times New Roman" w:eastAsia="Times New Roman"/>
          <w:spacing w:val="-9"/>
          <w:w w:val="105"/>
          <w:position w:val="13"/>
          <w:sz w:val="20"/>
        </w:rPr>
        <w:t xml:space="preserve"> </w:t>
      </w:r>
      <w:r>
        <w:rPr>
          <w:rFonts w:ascii="Times New Roman" w:hAnsi="Times New Roman" w:eastAsia="Times New Roman"/>
          <w:spacing w:val="-2"/>
          <w:w w:val="105"/>
          <w:sz w:val="20"/>
        </w:rPr>
        <w:t xml:space="preserve">: </w:t>
      </w:r>
      <w:r>
        <w:rPr>
          <w:rFonts w:ascii="Times New Roman" w:hAnsi="Times New Roman" w:eastAsia="Times New Roman"/>
          <w:w w:val="105"/>
          <w:position w:val="13"/>
          <w:sz w:val="20"/>
        </w:rPr>
        <w:t>40</w:t>
      </w:r>
      <w:r>
        <w:rPr>
          <w:rFonts w:ascii="Times New Roman" w:hAnsi="Times New Roman" w:eastAsia="Times New Roman"/>
          <w:spacing w:val="7"/>
          <w:w w:val="105"/>
          <w:position w:val="13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7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2</w:t>
      </w:r>
      <w:r>
        <w:rPr>
          <w:rFonts w:ascii="Times New Roman" w:hAnsi="Times New Roman" w:eastAsia="Times New Roman"/>
          <w:spacing w:val="-18"/>
          <w:w w:val="105"/>
          <w:sz w:val="20"/>
        </w:rPr>
        <w:t xml:space="preserve"> : </w:t>
      </w:r>
      <w:r>
        <w:rPr>
          <w:rFonts w:ascii="Times New Roman" w:hAnsi="Times New Roman" w:eastAsia="Times New Roman"/>
          <w:w w:val="105"/>
          <w:sz w:val="20"/>
        </w:rPr>
        <w:t>3</w:t>
      </w:r>
      <w:r>
        <w:rPr>
          <w:rFonts w:ascii="Times New Roman" w:hAnsi="Times New Roman" w:eastAsia="Times New Roman"/>
          <w:spacing w:val="-30"/>
          <w:w w:val="105"/>
          <w:sz w:val="20"/>
        </w:rPr>
        <w:t xml:space="preserve"> </w:t>
      </w:r>
      <w:r>
        <w:rPr>
          <w:w w:val="105"/>
          <w:sz w:val="21"/>
        </w:rPr>
        <w:t>．</w:t>
      </w:r>
    </w:p>
    <w:p>
      <w:pPr>
        <w:tabs>
          <w:tab w:val="left" w:pos="357"/>
        </w:tabs>
        <w:spacing w:line="189" w:lineRule="exact"/>
        <w:ind w:right="1854"/>
        <w:jc w:val="center"/>
        <w:rPr>
          <w:rFonts w:ascii="Times New Roman"/>
          <w:sz w:val="20"/>
        </w:rPr>
      </w:pPr>
      <w:r>
        <w:rPr>
          <w:rFonts w:ascii="Times New Roman"/>
          <w:w w:val="105"/>
          <w:sz w:val="20"/>
        </w:rPr>
        <w:t>3</w:t>
      </w:r>
      <w:r>
        <w:rPr>
          <w:rFonts w:ascii="Times New Roman"/>
          <w:w w:val="105"/>
          <w:sz w:val="20"/>
        </w:rPr>
        <w:tab/>
      </w:r>
      <w:r>
        <w:rPr>
          <w:rFonts w:ascii="Times New Roman"/>
          <w:w w:val="105"/>
          <w:sz w:val="20"/>
        </w:rPr>
        <w:t>1</w:t>
      </w:r>
    </w:p>
    <w:p>
      <w:pPr>
        <w:pStyle w:val="3"/>
        <w:tabs>
          <w:tab w:val="left" w:pos="1721"/>
        </w:tabs>
        <w:spacing w:before="34"/>
        <w:ind w:left="542"/>
      </w:pPr>
      <w:r>
        <w:rPr>
          <w:spacing w:val="-3"/>
        </w:rPr>
        <w:t>所</w:t>
      </w:r>
      <w:r>
        <w:t>以有</w:t>
      </w:r>
      <w:r>
        <w:tab/>
      </w:r>
      <w:r>
        <w:rPr>
          <w:rFonts w:ascii="Times New Roman" w:hAnsi="Times New Roman" w:eastAsia="Times New Roman"/>
          <w:sz w:val="20"/>
        </w:rPr>
        <w:t>80</w:t>
      </w:r>
      <w:r>
        <w:rPr>
          <w:rFonts w:ascii="Times New Roman" w:hAnsi="Times New Roman" w:eastAsia="Times New Roman"/>
          <w:spacing w:val="6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2"/>
          <w:sz w:val="20"/>
        </w:rPr>
        <w:t xml:space="preserve"> </w:t>
      </w:r>
      <w:r>
        <w:t>电梯</w:t>
      </w:r>
      <w:r>
        <w:rPr>
          <w:spacing w:val="-3"/>
        </w:rPr>
        <w:t>可见</w:t>
      </w:r>
      <w:r>
        <w:t>部分</w:t>
      </w:r>
      <w:r>
        <w:rPr>
          <w:spacing w:val="-3"/>
        </w:rPr>
        <w:t>级</w:t>
      </w:r>
      <w:r>
        <w:rPr>
          <w:spacing w:val="34"/>
        </w:rPr>
        <w:t>数</w:t>
      </w:r>
      <w:r>
        <w:rPr>
          <w:rFonts w:ascii="Symbol" w:hAnsi="Symbol" w:eastAsia="Symbol"/>
          <w:spacing w:val="-3"/>
        </w:rPr>
        <w:t></w:t>
      </w:r>
      <w:r>
        <w:rPr>
          <w:rFonts w:ascii="Times New Roman" w:hAnsi="Times New Roman" w:eastAsia="Times New Roman"/>
          <w:spacing w:val="-3"/>
        </w:rPr>
        <w:t>2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t>电梯</w:t>
      </w:r>
      <w:r>
        <w:rPr>
          <w:spacing w:val="-3"/>
        </w:rPr>
        <w:t>运</w:t>
      </w:r>
      <w:r>
        <w:t>行</w:t>
      </w:r>
      <w:r>
        <w:rPr>
          <w:spacing w:val="-3"/>
        </w:rPr>
        <w:t>速</w:t>
      </w:r>
      <w:r>
        <w:t>度</w:t>
      </w:r>
    </w:p>
    <w:p>
      <w:pPr>
        <w:spacing w:before="43"/>
        <w:ind w:left="1732"/>
        <w:rPr>
          <w:sz w:val="21"/>
        </w:rPr>
      </w:pPr>
      <w:r>
        <w:rPr>
          <w:rFonts w:ascii="Times New Roman" w:hAnsi="Times New Roman" w:eastAsia="Times New Roman"/>
          <w:sz w:val="20"/>
        </w:rPr>
        <w:t>40</w:t>
      </w:r>
      <w:r>
        <w:rPr>
          <w:rFonts w:ascii="Times New Roman" w:hAnsi="Times New Roman" w:eastAsia="Times New Roman"/>
          <w:spacing w:val="28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32"/>
          <w:sz w:val="20"/>
        </w:rPr>
        <w:t xml:space="preserve"> </w:t>
      </w:r>
      <w:r>
        <w:rPr>
          <w:spacing w:val="1"/>
          <w:sz w:val="21"/>
        </w:rPr>
        <w:t>电梯可见部分级数</w:t>
      </w:r>
      <w:r>
        <w:rPr>
          <w:rFonts w:ascii="Symbol" w:hAnsi="Symbol" w:eastAsia="Symbol"/>
          <w:spacing w:val="12"/>
          <w:sz w:val="20"/>
        </w:rPr>
        <w:t></w:t>
      </w:r>
      <w:r>
        <w:rPr>
          <w:rFonts w:ascii="Times New Roman" w:hAnsi="Times New Roman" w:eastAsia="Times New Roman"/>
          <w:spacing w:val="12"/>
          <w:sz w:val="20"/>
        </w:rPr>
        <w:t>3</w:t>
      </w:r>
      <w:r>
        <w:rPr>
          <w:rFonts w:ascii="Symbol" w:hAnsi="Symbol" w:eastAsia="Symbol"/>
          <w:spacing w:val="12"/>
          <w:sz w:val="20"/>
        </w:rPr>
        <w:t></w:t>
      </w:r>
      <w:r>
        <w:rPr>
          <w:spacing w:val="-1"/>
          <w:sz w:val="21"/>
        </w:rPr>
        <w:t>电梯运行速度</w:t>
      </w:r>
    </w:p>
    <w:p>
      <w:pPr>
        <w:tabs>
          <w:tab w:val="left" w:pos="1802"/>
        </w:tabs>
        <w:spacing w:before="43"/>
        <w:ind w:left="542"/>
        <w:rPr>
          <w:sz w:val="21"/>
        </w:rPr>
      </w:pPr>
      <w:r>
        <w:rPr>
          <w:spacing w:val="-3"/>
          <w:sz w:val="21"/>
        </w:rPr>
        <w:t>解</w:t>
      </w:r>
      <w:r>
        <w:rPr>
          <w:sz w:val="21"/>
        </w:rPr>
        <w:t>得</w:t>
      </w:r>
      <w:r>
        <w:rPr>
          <w:sz w:val="21"/>
        </w:rPr>
        <w:tab/>
      </w:r>
      <w:r>
        <w:rPr>
          <w:spacing w:val="-3"/>
          <w:sz w:val="21"/>
        </w:rPr>
        <w:drawing>
          <wp:inline distT="0" distB="0" distL="0" distR="0">
            <wp:extent cx="2286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电</w:t>
      </w:r>
      <w:r>
        <w:rPr>
          <w:sz w:val="21"/>
        </w:rPr>
        <w:t>梯</w:t>
      </w:r>
      <w:r>
        <w:rPr>
          <w:spacing w:val="-3"/>
          <w:sz w:val="21"/>
        </w:rPr>
        <w:t>运</w:t>
      </w:r>
      <w:r>
        <w:rPr>
          <w:sz w:val="21"/>
        </w:rPr>
        <w:t>行速</w:t>
      </w:r>
      <w:r>
        <w:rPr>
          <w:spacing w:val="35"/>
          <w:sz w:val="21"/>
        </w:rPr>
        <w:t>度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8</w:t>
      </w:r>
      <w:r>
        <w:rPr>
          <w:rFonts w:ascii="Times New Roman" w:hAnsi="Times New Roman" w:eastAsia="Times New Roman"/>
          <w:spacing w:val="-9"/>
          <w:sz w:val="20"/>
        </w:rPr>
        <w:t xml:space="preserve"> </w:t>
      </w:r>
      <w:r>
        <w:rPr>
          <w:sz w:val="21"/>
        </w:rPr>
        <w:t>(级)．</w:t>
      </w:r>
    </w:p>
    <w:p>
      <w:pPr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spacing w:before="95"/>
        <w:ind w:left="542"/>
        <w:rPr>
          <w:sz w:val="21"/>
        </w:rPr>
      </w:pPr>
      <w:r>
        <w:rPr>
          <w:sz w:val="21"/>
        </w:rPr>
        <w:t xml:space="preserve">所以电梯可见部分级数为： </w:t>
      </w:r>
      <w:r>
        <w:rPr>
          <w:rFonts w:ascii="Times New Roman" w:hAnsi="Times New Roman" w:eastAsia="Times New Roman"/>
          <w:sz w:val="20"/>
        </w:rPr>
        <w:t xml:space="preserve">80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 2 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z w:val="20"/>
        </w:rPr>
        <w:t xml:space="preserve">8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64 </w:t>
      </w:r>
      <w:r>
        <w:rPr>
          <w:sz w:val="21"/>
        </w:rPr>
        <w:t>(级)．</w:t>
      </w:r>
    </w:p>
    <w:p>
      <w:pPr>
        <w:pStyle w:val="9"/>
        <w:numPr>
          <w:ilvl w:val="0"/>
          <w:numId w:val="3"/>
        </w:numPr>
        <w:tabs>
          <w:tab w:val="left" w:pos="481"/>
        </w:tabs>
        <w:spacing w:before="200" w:line="400" w:lineRule="atLeast"/>
        <w:ind w:right="1352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1667510</wp:posOffset>
                </wp:positionH>
                <wp:positionV relativeFrom="paragraph">
                  <wp:posOffset>562610</wp:posOffset>
                </wp:positionV>
                <wp:extent cx="197485" cy="0"/>
                <wp:effectExtent l="0" t="0" r="0" b="0"/>
                <wp:wrapNone/>
                <wp:docPr id="136" name="直线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alt="学科网(www.zxxk.com)--教育资源门户，提供试卷、教案、课件、论文、素材及各类教学资源下载，还有大量而丰富的教学相关资讯！" style="position:absolute;left:0pt;margin-left:131.3pt;margin-top:44.3pt;height:0pt;width:15.55pt;mso-position-horizontal-relative:page;z-index:-251653120;mso-width-relative:page;mso-height-relative:page;" filled="f" stroked="t" coordsize="21600,21600" o:gfxdata="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u+yPaAAAACQEAAA8A&#10;AAAAAAAAAQAgAAAAIgAAAGRycy9kb3ducmV2LnhtbFBLAQIUABQAAAAIAIdO4kCKbXeohwIAAEEE&#10;AAAOAAAAAAAAAAEAIAAAACkBAABkcnMvZTJvRG9jLnhtbFBLBQYAAAAABgAGAFkBAAAi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1951990</wp:posOffset>
                </wp:positionH>
                <wp:positionV relativeFrom="paragraph">
                  <wp:posOffset>562610</wp:posOffset>
                </wp:positionV>
                <wp:extent cx="141605" cy="0"/>
                <wp:effectExtent l="0" t="0" r="0" b="0"/>
                <wp:wrapNone/>
                <wp:docPr id="137" name="直线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0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alt="学科网(www.zxxk.com)--教育资源门户，提供试卷、教案、课件、论文、素材及各类教学资源下载，还有大量而丰富的教学相关资讯！" style="position:absolute;left:0pt;margin-left:153.7pt;margin-top:44.3pt;height:0pt;width:11.15pt;mso-position-horizontal-relative:page;z-index:-251652096;mso-width-relative:page;mso-height-relative:page;" filled="f" stroked="t" coordsize="21600,21600" o:gfxdata="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+WO7zZAAAACQEAAA8A&#10;AAAAAAAAAQAgAAAAIgAAAGRycy9kb3ducmV2LnhtbFBLAQIUABQAAAAIAIdO4kAhqEhTiAIAAEEE&#10;AAAOAAAAAAAAAAEAIAAAACgBAABkcnMvZTJvRG9jLnhtbFBLBQYAAAAABgAGAFkBAAAi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17"/>
          <w:sz w:val="21"/>
        </w:rPr>
        <w:t>本题要知道向上与向下的时间之比( 即是电梯运行时间的比) ， 可用量化思</w:t>
      </w:r>
      <w:r>
        <w:rPr>
          <w:spacing w:val="-13"/>
          <w:sz w:val="21"/>
        </w:rPr>
        <w:t xml:space="preserve">想． </w:t>
      </w:r>
      <w:r>
        <w:rPr>
          <w:rFonts w:ascii="Times New Roman" w:hAnsi="Times New Roman" w:eastAsia="Times New Roman"/>
          <w:position w:val="13"/>
          <w:sz w:val="21"/>
        </w:rPr>
        <w:t>120</w:t>
      </w:r>
      <w:r>
        <w:rPr>
          <w:rFonts w:ascii="Times New Roman" w:hAnsi="Times New Roman" w:eastAsia="Times New Roman"/>
          <w:spacing w:val="-7"/>
          <w:position w:val="13"/>
          <w:sz w:val="21"/>
        </w:rPr>
        <w:t xml:space="preserve"> </w:t>
      </w:r>
      <w:r>
        <w:rPr>
          <w:rFonts w:ascii="Times New Roman" w:hAnsi="Times New Roman" w:eastAsia="Times New Roman"/>
          <w:spacing w:val="3"/>
          <w:sz w:val="21"/>
        </w:rPr>
        <w:t xml:space="preserve">: </w:t>
      </w:r>
      <w:r>
        <w:rPr>
          <w:rFonts w:ascii="Times New Roman" w:hAnsi="Times New Roman" w:eastAsia="Times New Roman"/>
          <w:position w:val="13"/>
          <w:sz w:val="21"/>
        </w:rPr>
        <w:t>90</w:t>
      </w:r>
      <w:r>
        <w:rPr>
          <w:rFonts w:ascii="Times New Roman" w:hAnsi="Times New Roman" w:eastAsia="Times New Roman"/>
          <w:spacing w:val="6"/>
          <w:position w:val="13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60</w:t>
      </w:r>
      <w:r>
        <w:rPr>
          <w:rFonts w:ascii="Times New Roman" w:hAnsi="Times New Roman" w:eastAsia="Times New Roman"/>
          <w:spacing w:val="-12"/>
          <w:sz w:val="21"/>
        </w:rPr>
        <w:t xml:space="preserve"> : </w:t>
      </w:r>
      <w:r>
        <w:rPr>
          <w:rFonts w:ascii="Times New Roman" w:hAnsi="Times New Roman" w:eastAsia="Times New Roman"/>
          <w:sz w:val="21"/>
        </w:rPr>
        <w:t>90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2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13"/>
          <w:sz w:val="21"/>
        </w:rPr>
        <w:t xml:space="preserve"> : </w:t>
      </w:r>
      <w:r>
        <w:rPr>
          <w:rFonts w:ascii="Times New Roman" w:hAnsi="Times New Roman" w:eastAsia="Times New Roman"/>
          <w:spacing w:val="6"/>
          <w:sz w:val="21"/>
        </w:rPr>
        <w:t>3</w:t>
      </w:r>
      <w:r>
        <w:rPr>
          <w:spacing w:val="-3"/>
          <w:sz w:val="21"/>
        </w:rPr>
        <w:t xml:space="preserve">，设该自动楼梯从底到顶的台阶数为 </w:t>
      </w:r>
      <w:r>
        <w:rPr>
          <w:rFonts w:ascii="Times New Roman" w:hAnsi="Times New Roman" w:eastAsia="Times New Roman"/>
          <w:i/>
          <w:sz w:val="20"/>
        </w:rPr>
        <w:t>x</w:t>
      </w:r>
      <w:r>
        <w:rPr>
          <w:rFonts w:ascii="Times New Roman" w:hAnsi="Times New Roman" w:eastAsia="Times New Roman"/>
          <w:i/>
          <w:spacing w:val="1"/>
          <w:sz w:val="20"/>
        </w:rPr>
        <w:t xml:space="preserve"> </w:t>
      </w:r>
      <w:r>
        <w:rPr>
          <w:sz w:val="21"/>
        </w:rPr>
        <w:t>级，自动楼梯的速度</w:t>
      </w:r>
    </w:p>
    <w:p>
      <w:pPr>
        <w:pStyle w:val="3"/>
        <w:tabs>
          <w:tab w:val="left" w:pos="1452"/>
        </w:tabs>
        <w:spacing w:line="148" w:lineRule="exact"/>
        <w:ind w:left="1053"/>
        <w:rPr>
          <w:rFonts w:ascii="Times New Roman"/>
        </w:rPr>
      </w:pPr>
      <w:r>
        <w:rPr>
          <w:rFonts w:ascii="Times New Roman"/>
          <w:w w:val="105"/>
        </w:rPr>
        <w:t>2</w:t>
      </w:r>
      <w:r>
        <w:rPr>
          <w:rFonts w:ascii="Times New Roman"/>
          <w:w w:val="105"/>
        </w:rPr>
        <w:tab/>
      </w:r>
      <w:r>
        <w:rPr>
          <w:rFonts w:ascii="Times New Roman"/>
          <w:w w:val="105"/>
        </w:rPr>
        <w:t>1</w:t>
      </w:r>
    </w:p>
    <w:p>
      <w:pPr>
        <w:pStyle w:val="3"/>
        <w:spacing w:before="30" w:line="185" w:lineRule="exact"/>
        <w:ind w:left="480"/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2908935</wp:posOffset>
                </wp:positionH>
                <wp:positionV relativeFrom="paragraph">
                  <wp:posOffset>247650</wp:posOffset>
                </wp:positionV>
                <wp:extent cx="66675" cy="163830"/>
                <wp:effectExtent l="0" t="0" r="0" b="0"/>
                <wp:wrapNone/>
                <wp:docPr id="138" name="文本框 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" cy="163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  <w:w w:val="101"/>
                              </w:rPr>
                              <w:t>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alt="学科网(www.zxxk.com)--教育资源门户，提供试卷、教案、课件、论文、素材及各类教学资源下载，还有大量而丰富的教学相关资讯！" type="#_x0000_t202" style="position:absolute;left:0pt;margin-left:229.05pt;margin-top:19.5pt;height:12.9pt;width:5.25pt;mso-position-horizontal-relative:page;z-index:-251651072;mso-width-relative:page;mso-height-relative:page;" filled="f" stroked="f" coordsize="21600,21600" o:gfxdata="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xp2ky2AAAAAkB&#10;AAAPAAAAAAAAAAEAIAAAACIAAABkcnMvZG93bnJldi54bWxQSwECFAAUAAAACACHTuJAsikA+lQC&#10;AADXAwAADgAAAAAAAAABACAAAAAnAQAAZHJzL2Uyb0RvYy54bWxQSwUGAAAAAAYABgBZAQAA7Q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  <w:w w:val="101"/>
                        </w:rPr>
                        <w:t>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247015</wp:posOffset>
                </wp:positionV>
                <wp:extent cx="66040" cy="163830"/>
                <wp:effectExtent l="0" t="0" r="0" b="0"/>
                <wp:wrapNone/>
                <wp:docPr id="139" name="文本框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0" cy="163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  <w:w w:val="99"/>
                              </w:rPr>
                              <w:t>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20.85pt;margin-top:19.45pt;height:12.9pt;width:5.2pt;mso-position-horizontal-relative:page;z-index:-251650048;mso-width-relative:page;mso-height-relative:page;" filled="f" stroked="f" coordsize="21600,21600" o:gfxdata="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Td+1+9kAAAAJ&#10;AQAADwAAAAAAAAABACAAAAAiAAAAZHJzL2Rvd25yZXYueG1sUEsBAhQAFAAAAAgAh07iQNh6WFhU&#10;AgAA1wMAAA4AAAAAAAAAAQAgAAAAKA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  <w:w w:val="99"/>
                        </w:rPr>
                        <w:t>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为 </w:t>
      </w:r>
      <w:r>
        <w:rPr>
          <w:rFonts w:ascii="Times New Roman" w:hAnsi="Times New Roman" w:eastAsia="Times New Roman"/>
          <w:i/>
        </w:rPr>
        <w:t xml:space="preserve">y </w:t>
      </w:r>
      <w:r>
        <w:t xml:space="preserve">级/单位时间．则有： </w:t>
      </w:r>
      <w:r>
        <w:rPr>
          <w:rFonts w:ascii="Symbol" w:hAnsi="Symbol" w:eastAsia="Symbol"/>
          <w:position w:val="14"/>
        </w:rPr>
        <w:t></w:t>
      </w:r>
      <w:r>
        <w:rPr>
          <w:rFonts w:ascii="Times New Roman" w:hAnsi="Times New Roman" w:eastAsia="Times New Roman"/>
          <w:i/>
          <w:position w:val="15"/>
        </w:rPr>
        <w:t xml:space="preserve">x </w:t>
      </w:r>
      <w:r>
        <w:rPr>
          <w:rFonts w:ascii="Symbol" w:hAnsi="Symbol" w:eastAsia="Symbol"/>
          <w:position w:val="15"/>
        </w:rPr>
        <w:t></w:t>
      </w:r>
      <w:r>
        <w:rPr>
          <w:rFonts w:ascii="Times New Roman" w:hAnsi="Times New Roman" w:eastAsia="Times New Roman"/>
          <w:position w:val="15"/>
        </w:rPr>
        <w:t xml:space="preserve"> 2 </w:t>
      </w:r>
      <w:r>
        <w:rPr>
          <w:rFonts w:ascii="Times New Roman" w:hAnsi="Times New Roman" w:eastAsia="Times New Roman"/>
          <w:i/>
          <w:position w:val="15"/>
        </w:rPr>
        <w:t xml:space="preserve">y </w:t>
      </w:r>
      <w:r>
        <w:rPr>
          <w:rFonts w:ascii="Symbol" w:hAnsi="Symbol" w:eastAsia="Symbol"/>
          <w:position w:val="15"/>
        </w:rPr>
        <w:t></w:t>
      </w:r>
      <w:r>
        <w:rPr>
          <w:rFonts w:ascii="Times New Roman" w:hAnsi="Times New Roman" w:eastAsia="Times New Roman"/>
          <w:position w:val="15"/>
        </w:rPr>
        <w:t xml:space="preserve"> 120 </w:t>
      </w:r>
      <w:r>
        <w:t>，解得</w:t>
      </w:r>
      <w:r>
        <w:rPr>
          <w:rFonts w:ascii="Symbol" w:hAnsi="Symbol" w:eastAsia="Symbol"/>
          <w:position w:val="14"/>
        </w:rPr>
        <w:t></w:t>
      </w:r>
      <w:r>
        <w:rPr>
          <w:rFonts w:ascii="Times New Roman" w:hAnsi="Times New Roman" w:eastAsia="Times New Roman"/>
          <w:i/>
          <w:position w:val="15"/>
        </w:rPr>
        <w:t xml:space="preserve">x </w:t>
      </w:r>
      <w:r>
        <w:rPr>
          <w:rFonts w:ascii="Symbol" w:hAnsi="Symbol" w:eastAsia="Symbol"/>
          <w:position w:val="15"/>
        </w:rPr>
        <w:t></w:t>
      </w:r>
      <w:r>
        <w:rPr>
          <w:rFonts w:ascii="Times New Roman" w:hAnsi="Times New Roman" w:eastAsia="Times New Roman"/>
          <w:position w:val="15"/>
        </w:rPr>
        <w:t xml:space="preserve"> 108 </w:t>
      </w:r>
      <w:r>
        <w:t>．即该自动楼梯从底到顶的台阶</w:t>
      </w:r>
    </w:p>
    <w:p>
      <w:pPr>
        <w:spacing w:line="185" w:lineRule="exact"/>
        <w:sectPr>
          <w:pgSz w:w="11910" w:h="16840"/>
          <w:pgMar w:top="1360" w:right="440" w:bottom="1540" w:left="1680" w:header="863" w:footer="1357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spacing w:before="8"/>
        <w:rPr>
          <w:sz w:val="15"/>
        </w:rPr>
      </w:pPr>
    </w:p>
    <w:p>
      <w:pPr>
        <w:pStyle w:val="3"/>
        <w:ind w:left="480"/>
      </w:pPr>
      <w:r>
        <w:rPr>
          <w:spacing w:val="-18"/>
        </w:rPr>
        <w:t xml:space="preserve">数为 </w:t>
      </w:r>
      <w:r>
        <w:t>108</w:t>
      </w:r>
      <w:r>
        <w:rPr>
          <w:spacing w:val="-20"/>
        </w:rPr>
        <w:t xml:space="preserve"> 级．</w:t>
      </w:r>
    </w:p>
    <w:p>
      <w:pPr>
        <w:spacing w:line="384" w:lineRule="exact"/>
        <w:ind w:left="480"/>
        <w:rPr>
          <w:rFonts w:ascii="Times New Roman" w:hAnsi="Times New Roman"/>
          <w:sz w:val="21"/>
        </w:rPr>
      </w:pPr>
      <w:r>
        <w:br w:type="column"/>
      </w:r>
      <w:r>
        <w:rPr>
          <w:rFonts w:ascii="Symbol" w:hAnsi="Symbol"/>
          <w:position w:val="13"/>
          <w:sz w:val="21"/>
        </w:rPr>
        <w:t></w:t>
      </w: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</w:t>
      </w:r>
      <w:r>
        <w:rPr>
          <w:rFonts w:ascii="Times New Roman" w:hAnsi="Times New Roman"/>
          <w:sz w:val="21"/>
        </w:rPr>
        <w:t xml:space="preserve"> 3</w:t>
      </w:r>
      <w:r>
        <w:rPr>
          <w:rFonts w:ascii="Times New Roman" w:hAnsi="Times New Roman"/>
          <w:i/>
          <w:sz w:val="21"/>
        </w:rPr>
        <w:t xml:space="preserve">y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90</w:t>
      </w:r>
    </w:p>
    <w:p>
      <w:pPr>
        <w:spacing w:line="384" w:lineRule="exact"/>
        <w:ind w:left="480"/>
        <w:rPr>
          <w:rFonts w:ascii="Times New Roman" w:hAnsi="Times New Roman"/>
          <w:sz w:val="21"/>
        </w:rPr>
      </w:pPr>
      <w:r>
        <w:br w:type="column"/>
      </w:r>
      <w:r>
        <w:rPr>
          <w:rFonts w:ascii="Symbol" w:hAnsi="Symbol"/>
          <w:position w:val="13"/>
          <w:sz w:val="21"/>
        </w:rPr>
        <w:t></w:t>
      </w:r>
      <w:r>
        <w:rPr>
          <w:rFonts w:ascii="Times New Roman" w:hAnsi="Times New Roman"/>
          <w:position w:val="13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y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6</w:t>
      </w:r>
    </w:p>
    <w:p>
      <w:pPr>
        <w:spacing w:line="384" w:lineRule="exact"/>
        <w:rPr>
          <w:rFonts w:ascii="Times New Roman" w:hAnsi="Times New Roman"/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1781" w:space="640"/>
            <w:col w:w="1564" w:space="271"/>
            <w:col w:w="5534"/>
          </w:cols>
        </w:sectPr>
      </w:pPr>
    </w:p>
    <w:p>
      <w:pPr>
        <w:pStyle w:val="3"/>
        <w:spacing w:before="11"/>
        <w:rPr>
          <w:rFonts w:ascii="Times New Roman"/>
          <w:sz w:val="22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before="71" w:line="278" w:lineRule="auto"/>
        <w:ind w:right="1351"/>
        <w:rPr>
          <w:sz w:val="21"/>
        </w:rPr>
      </w:pPr>
      <w:r>
        <w:rPr>
          <w:sz w:val="21"/>
        </w:rPr>
        <w:t>(法 1</w:t>
      </w:r>
      <w:r>
        <w:rPr>
          <w:spacing w:val="-3"/>
          <w:sz w:val="21"/>
        </w:rPr>
        <w:t>)这类问题一般要求两个基本量：相邻两电车间距离、电车的速度．是人与电车的相遇与追及问题</w:t>
      </w:r>
      <w:r>
        <w:rPr>
          <w:spacing w:val="-3"/>
          <w:sz w:val="21"/>
        </w:rPr>
        <w:drawing>
          <wp:inline distT="0" distB="0" distL="0" distR="0">
            <wp:extent cx="2413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，他们的路程和(差)即为相邻两车间距离，</w:t>
      </w:r>
    </w:p>
    <w:p>
      <w:pPr>
        <w:spacing w:line="273" w:lineRule="auto"/>
        <w:ind w:left="540" w:right="1883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4679950</wp:posOffset>
                </wp:positionH>
                <wp:positionV relativeFrom="paragraph">
                  <wp:posOffset>438150</wp:posOffset>
                </wp:positionV>
                <wp:extent cx="67945" cy="147320"/>
                <wp:effectExtent l="0" t="0" r="0" b="0"/>
                <wp:wrapNone/>
                <wp:docPr id="140" name="文本框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45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31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  <w:w w:val="101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alt="学科网(www.zxxk.com)--教育资源门户，提供试卷、教案、课件、论文、素材及各类教学资源下载，还有大量而丰富的教学相关资讯！" type="#_x0000_t202" style="position:absolute;left:0pt;margin-left:368.5pt;margin-top:34.5pt;height:11.6pt;width:5.35pt;mso-position-horizontal-relative:page;z-index:-251649024;mso-width-relative:page;mso-height-relative:page;" filled="f" stroked="f" coordsize="21600,21600" o:gfxdata="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rHdz7ZAAAA&#10;CQEAAA8AAAAAAAAAAQAgAAAAIgAAAGRycy9kb3ducmV2LnhtbFBLAQIUABQAAAAIAIdO4kCvO+uV&#10;VQIAANcDAAAOAAAAAAAAAAEAIAAAACgBAABkcnMvZTJvRG9jLnhtbFBLBQYAAAAABgAGAFkBAADv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231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  <w:w w:val="10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2"/>
          <w:w w:val="105"/>
          <w:sz w:val="21"/>
        </w:rPr>
        <w:t xml:space="preserve">设两车之间相距 </w:t>
      </w:r>
      <w:r>
        <w:rPr>
          <w:rFonts w:ascii="Times New Roman" w:hAnsi="Times New Roman" w:eastAsia="Times New Roman"/>
          <w:i/>
          <w:w w:val="105"/>
          <w:sz w:val="20"/>
        </w:rPr>
        <w:t xml:space="preserve">S </w:t>
      </w:r>
      <w:r>
        <w:rPr>
          <w:spacing w:val="-14"/>
          <w:w w:val="105"/>
          <w:sz w:val="21"/>
        </w:rPr>
        <w:t xml:space="preserve">，根据公式得 </w:t>
      </w:r>
      <w:r>
        <w:rPr>
          <w:rFonts w:ascii="Times New Roman" w:hAnsi="Times New Roman" w:eastAsia="Times New Roman"/>
          <w:i/>
          <w:w w:val="105"/>
          <w:sz w:val="21"/>
        </w:rPr>
        <w:t xml:space="preserve">S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20"/>
          <w:w w:val="105"/>
          <w:sz w:val="21"/>
        </w:rPr>
        <w:t xml:space="preserve"> (</w:t>
      </w:r>
      <w:r>
        <w:rPr>
          <w:rFonts w:ascii="Times New Roman" w:hAnsi="Times New Roman" w:eastAsia="Times New Roman"/>
          <w:i/>
          <w:spacing w:val="-18"/>
          <w:w w:val="105"/>
          <w:sz w:val="21"/>
        </w:rPr>
        <w:t>V</w:t>
      </w:r>
      <w:r>
        <w:rPr>
          <w:spacing w:val="-8"/>
          <w:w w:val="105"/>
          <w:position w:val="-5"/>
          <w:sz w:val="12"/>
        </w:rPr>
        <w:t xml:space="preserve">人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9"/>
          <w:w w:val="105"/>
          <w:sz w:val="21"/>
        </w:rPr>
        <w:t>V</w:t>
      </w:r>
      <w:r>
        <w:rPr>
          <w:spacing w:val="19"/>
          <w:w w:val="105"/>
          <w:position w:val="-5"/>
          <w:sz w:val="12"/>
        </w:rPr>
        <w:t>车</w:t>
      </w:r>
      <w:r>
        <w:rPr>
          <w:rFonts w:ascii="Times New Roman" w:hAnsi="Times New Roman" w:eastAsia="Times New Roman"/>
          <w:spacing w:val="-18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 xml:space="preserve">10min </w:t>
      </w:r>
      <w:r>
        <w:rPr>
          <w:spacing w:val="-39"/>
          <w:w w:val="105"/>
          <w:sz w:val="21"/>
        </w:rPr>
        <w:t xml:space="preserve">， </w:t>
      </w:r>
      <w:r>
        <w:rPr>
          <w:rFonts w:ascii="Times New Roman" w:hAnsi="Times New Roman" w:eastAsia="Times New Roman"/>
          <w:i/>
          <w:w w:val="105"/>
          <w:sz w:val="21"/>
        </w:rPr>
        <w:t xml:space="preserve">S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21"/>
          <w:w w:val="105"/>
          <w:sz w:val="21"/>
        </w:rPr>
        <w:t xml:space="preserve"> (</w:t>
      </w:r>
      <w:r>
        <w:rPr>
          <w:rFonts w:ascii="Times New Roman" w:hAnsi="Times New Roman" w:eastAsia="Times New Roman"/>
          <w:i/>
          <w:spacing w:val="-19"/>
          <w:w w:val="105"/>
          <w:sz w:val="21"/>
        </w:rPr>
        <w:t>V</w:t>
      </w:r>
      <w:r>
        <w:rPr>
          <w:spacing w:val="-8"/>
          <w:w w:val="105"/>
          <w:position w:val="-5"/>
          <w:sz w:val="12"/>
        </w:rPr>
        <w:t xml:space="preserve">车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i/>
          <w:w w:val="105"/>
          <w:sz w:val="21"/>
        </w:rPr>
        <w:t>V</w:t>
      </w:r>
      <w:r>
        <w:rPr>
          <w:spacing w:val="19"/>
          <w:w w:val="105"/>
          <w:position w:val="-5"/>
          <w:sz w:val="12"/>
        </w:rPr>
        <w:t>人</w:t>
      </w:r>
      <w:r>
        <w:rPr>
          <w:rFonts w:ascii="Times New Roman" w:hAnsi="Times New Roman" w:eastAsia="Times New Roman"/>
          <w:spacing w:val="-18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 xml:space="preserve">15min </w:t>
      </w:r>
      <w:r>
        <w:rPr>
          <w:w w:val="105"/>
          <w:sz w:val="21"/>
        </w:rPr>
        <w:t xml:space="preserve">． </w:t>
      </w:r>
      <w:r>
        <w:rPr>
          <w:spacing w:val="16"/>
          <w:w w:val="105"/>
          <w:sz w:val="21"/>
        </w:rPr>
        <w:t>那么</w:t>
      </w:r>
      <w:r>
        <w:rPr>
          <w:rFonts w:ascii="Times New Roman" w:hAnsi="Times New Roman" w:eastAsia="Times New Roman"/>
          <w:spacing w:val="-18"/>
          <w:w w:val="105"/>
          <w:sz w:val="21"/>
        </w:rPr>
        <w:t>(</w:t>
      </w:r>
      <w:r>
        <w:rPr>
          <w:rFonts w:ascii="Times New Roman" w:hAnsi="Times New Roman" w:eastAsia="Times New Roman"/>
          <w:i/>
          <w:spacing w:val="-18"/>
          <w:w w:val="105"/>
          <w:sz w:val="21"/>
        </w:rPr>
        <w:t>V</w:t>
      </w:r>
      <w:r>
        <w:rPr>
          <w:spacing w:val="-3"/>
          <w:w w:val="105"/>
          <w:position w:val="-5"/>
          <w:sz w:val="12"/>
        </w:rPr>
        <w:t xml:space="preserve">人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20"/>
          <w:w w:val="105"/>
          <w:sz w:val="21"/>
        </w:rPr>
        <w:t>V</w:t>
      </w:r>
      <w:r>
        <w:rPr>
          <w:spacing w:val="19"/>
          <w:w w:val="105"/>
          <w:position w:val="-5"/>
          <w:sz w:val="12"/>
        </w:rPr>
        <w:t>车</w:t>
      </w:r>
      <w:r>
        <w:rPr>
          <w:rFonts w:ascii="Times New Roman" w:hAnsi="Times New Roman" w:eastAsia="Times New Roman"/>
          <w:spacing w:val="-16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 xml:space="preserve">10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7"/>
          <w:w w:val="105"/>
          <w:sz w:val="21"/>
        </w:rPr>
        <w:t xml:space="preserve"> (</w:t>
      </w:r>
      <w:r>
        <w:rPr>
          <w:rFonts w:ascii="Times New Roman" w:hAnsi="Times New Roman" w:eastAsia="Times New Roman"/>
          <w:i/>
          <w:spacing w:val="-19"/>
          <w:w w:val="105"/>
          <w:sz w:val="21"/>
        </w:rPr>
        <w:t>V</w:t>
      </w:r>
      <w:r>
        <w:rPr>
          <w:spacing w:val="-3"/>
          <w:w w:val="105"/>
          <w:position w:val="-5"/>
          <w:sz w:val="12"/>
        </w:rPr>
        <w:t xml:space="preserve">车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i/>
          <w:w w:val="105"/>
          <w:sz w:val="21"/>
        </w:rPr>
        <w:t>V</w:t>
      </w:r>
      <w:r>
        <w:rPr>
          <w:spacing w:val="19"/>
          <w:w w:val="105"/>
          <w:position w:val="-5"/>
          <w:sz w:val="12"/>
        </w:rPr>
        <w:t>人</w:t>
      </w:r>
      <w:r>
        <w:rPr>
          <w:rFonts w:ascii="Times New Roman" w:hAnsi="Times New Roman" w:eastAsia="Times New Roman"/>
          <w:spacing w:val="-16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 xml:space="preserve">15 </w:t>
      </w:r>
      <w:r>
        <w:rPr>
          <w:w w:val="105"/>
          <w:sz w:val="21"/>
        </w:rPr>
        <w:t>，</w:t>
      </w:r>
    </w:p>
    <w:p>
      <w:pPr>
        <w:spacing w:line="273" w:lineRule="auto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tabs>
          <w:tab w:val="left" w:pos="423"/>
        </w:tabs>
        <w:spacing w:before="212" w:line="78" w:lineRule="exact"/>
        <w:jc w:val="right"/>
        <w:rPr>
          <w:rFonts w:asci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4676775</wp:posOffset>
                </wp:positionH>
                <wp:positionV relativeFrom="paragraph">
                  <wp:posOffset>167005</wp:posOffset>
                </wp:positionV>
                <wp:extent cx="72390" cy="0"/>
                <wp:effectExtent l="0" t="0" r="0" b="0"/>
                <wp:wrapNone/>
                <wp:docPr id="34" name="直线 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" cy="0"/>
                        </a:xfrm>
                        <a:prstGeom prst="line">
                          <a:avLst/>
                        </a:prstGeom>
                        <a:ln w="301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alt="学科网(www.zxxk.com)--教育资源门户，提供试卷、教案、课件、论文、素材及各类教学资源下载，还有大量而丰富的教学相关资讯！" style="position:absolute;left:0pt;margin-left:368.25pt;margin-top:13.15pt;height:0pt;width:5.7pt;mso-position-horizontal-relative:page;z-index:251653120;mso-width-relative:page;mso-height-relative:page;" filled="f" stroked="t" coordsize="21600,21600" o:gfxdata="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Dok6g2gAAAAkBAAAPAAAA&#10;AAAAAAEAIAAAACIAAABkcnMvZG93bnJldi54bWxQSwECFAAUAAAACACHTuJAwgELt4UCAAA/BAAA&#10;DgAAAAAAAAABACAAAAApAQAAZHJzL2Uyb0RvYy54bWxQSwUGAAAAAAYABgBZAQAAIAYAAAAA&#10;">
                <v:fill on="f" focussize="0,0"/>
                <v:stroke weight="0.2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i/>
          <w:position w:val="-1"/>
          <w:sz w:val="21"/>
        </w:rPr>
        <w:t>S</w:t>
      </w:r>
      <w:r>
        <w:rPr>
          <w:rFonts w:ascii="Times New Roman"/>
          <w:i/>
          <w:position w:val="-1"/>
          <w:sz w:val="21"/>
        </w:rPr>
        <w:tab/>
      </w:r>
      <w:r>
        <w:rPr>
          <w:rFonts w:ascii="Times New Roman"/>
          <w:spacing w:val="-8"/>
          <w:sz w:val="21"/>
        </w:rPr>
        <w:t>(</w:t>
      </w:r>
      <w:r>
        <w:rPr>
          <w:rFonts w:ascii="Times New Roman"/>
          <w:i/>
          <w:spacing w:val="-8"/>
          <w:sz w:val="21"/>
        </w:rPr>
        <w:t>V</w:t>
      </w:r>
    </w:p>
    <w:p>
      <w:pPr>
        <w:spacing w:before="197" w:line="93" w:lineRule="exact"/>
        <w:ind w:left="133"/>
        <w:rPr>
          <w:rFonts w:ascii="Times New Roman" w:hAnsi="Times New Roman"/>
          <w:sz w:val="21"/>
        </w:rPr>
      </w:pPr>
      <w:r>
        <w:br w:type="column"/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V </w:t>
      </w:r>
      <w:r>
        <w:rPr>
          <w:rFonts w:ascii="Times New Roman" w:hAnsi="Times New Roman"/>
          <w:sz w:val="21"/>
        </w:rPr>
        <w:t xml:space="preserve">) </w:t>
      </w:r>
      <w:r>
        <w:rPr>
          <w:rFonts w:ascii="Symbol" w:hAnsi="Symbol"/>
          <w:sz w:val="21"/>
        </w:rPr>
        <w:t></w:t>
      </w:r>
      <w:r>
        <w:rPr>
          <w:rFonts w:ascii="Times New Roman" w:hAnsi="Times New Roman"/>
          <w:sz w:val="21"/>
        </w:rPr>
        <w:t>10</w:t>
      </w:r>
    </w:p>
    <w:p>
      <w:pPr>
        <w:tabs>
          <w:tab w:val="left" w:pos="1983"/>
        </w:tabs>
        <w:spacing w:before="104" w:line="186" w:lineRule="exact"/>
        <w:ind w:left="199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sz w:val="21"/>
        </w:rPr>
        <w:t xml:space="preserve">( </w:t>
      </w:r>
      <w:r>
        <w:rPr>
          <w:rFonts w:ascii="Times New Roman" w:hAnsi="Times New Roman"/>
          <w:spacing w:val="38"/>
          <w:sz w:val="21"/>
        </w:rPr>
        <w:t xml:space="preserve"> </w:t>
      </w:r>
      <w:r>
        <w:rPr>
          <w:rFonts w:ascii="Times New Roman" w:hAnsi="Times New Roman"/>
          <w:i/>
          <w:spacing w:val="-16"/>
          <w:sz w:val="21"/>
        </w:rPr>
        <w:t>V</w:t>
      </w:r>
      <w:r>
        <w:rPr>
          <w:position w:val="-5"/>
          <w:sz w:val="12"/>
        </w:rPr>
        <w:t>车</w:t>
      </w:r>
      <w:r>
        <w:rPr>
          <w:spacing w:val="7"/>
          <w:position w:val="-5"/>
          <w:sz w:val="12"/>
        </w:rPr>
        <w:t xml:space="preserve">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pacing w:val="-28"/>
          <w:sz w:val="21"/>
        </w:rPr>
        <w:t xml:space="preserve"> </w:t>
      </w:r>
      <w:r>
        <w:rPr>
          <w:rFonts w:ascii="Times New Roman" w:hAnsi="Times New Roman"/>
          <w:i/>
          <w:spacing w:val="-16"/>
          <w:sz w:val="21"/>
        </w:rPr>
        <w:t>V</w:t>
      </w:r>
      <w:r>
        <w:rPr>
          <w:spacing w:val="23"/>
          <w:position w:val="-5"/>
          <w:sz w:val="12"/>
        </w:rPr>
        <w:t>车</w:t>
      </w:r>
      <w:r>
        <w:rPr>
          <w:rFonts w:ascii="Times New Roman" w:hAnsi="Times New Roman"/>
          <w:sz w:val="21"/>
        </w:rPr>
        <w:t>)</w:t>
      </w:r>
      <w:r>
        <w:rPr>
          <w:rFonts w:ascii="Times New Roman" w:hAnsi="Times New Roman"/>
          <w:spacing w:val="-24"/>
          <w:sz w:val="21"/>
        </w:rPr>
        <w:t xml:space="preserve"> </w:t>
      </w:r>
      <w:r>
        <w:rPr>
          <w:rFonts w:ascii="Symbol" w:hAnsi="Symbol"/>
          <w:spacing w:val="2"/>
          <w:sz w:val="21"/>
        </w:rPr>
        <w:t></w:t>
      </w:r>
      <w:r>
        <w:rPr>
          <w:rFonts w:ascii="Times New Roman" w:hAnsi="Times New Roman"/>
          <w:spacing w:val="2"/>
          <w:sz w:val="21"/>
        </w:rPr>
        <w:t>10</w:t>
      </w:r>
      <w:r>
        <w:rPr>
          <w:rFonts w:ascii="Times New Roman" w:hAnsi="Times New Roman"/>
          <w:spacing w:val="2"/>
          <w:sz w:val="21"/>
        </w:rPr>
        <w:tab/>
      </w:r>
      <w:r>
        <w:rPr>
          <w:rFonts w:ascii="Times New Roman" w:hAnsi="Times New Roman"/>
          <w:i/>
          <w:position w:val="-8"/>
          <w:sz w:val="21"/>
        </w:rPr>
        <w:t>V</w:t>
      </w:r>
    </w:p>
    <w:p>
      <w:pPr>
        <w:spacing w:line="186" w:lineRule="exact"/>
        <w:rPr>
          <w:rFonts w:ascii="Times New Roman" w:hAnsi="Times New Roman"/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4354" w:space="40"/>
            <w:col w:w="975" w:space="39"/>
            <w:col w:w="4382"/>
          </w:cols>
        </w:sectPr>
      </w:pPr>
    </w:p>
    <w:p>
      <w:pPr>
        <w:spacing w:before="58"/>
        <w:ind w:left="540"/>
        <w:rPr>
          <w:sz w:val="12"/>
        </w:rPr>
      </w:pPr>
      <w:r>
        <w:rPr>
          <w:sz w:val="21"/>
        </w:rPr>
        <w:t>解得</w:t>
      </w:r>
      <w:r>
        <w:rPr>
          <w:rFonts w:ascii="Times New Roman" w:eastAsia="Times New Roman"/>
          <w:i/>
          <w:sz w:val="21"/>
        </w:rPr>
        <w:t>V</w:t>
      </w:r>
      <w:r>
        <w:rPr>
          <w:position w:val="-5"/>
          <w:sz w:val="12"/>
        </w:rPr>
        <w:t>车</w:t>
      </w:r>
    </w:p>
    <w:p>
      <w:pPr>
        <w:spacing w:before="55"/>
        <w:ind w:left="28"/>
        <w:rPr>
          <w:sz w:val="12"/>
        </w:rPr>
      </w:pPr>
      <w:r>
        <w:br w:type="column"/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21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20"/>
          <w:w w:val="105"/>
          <w:sz w:val="21"/>
        </w:rPr>
        <w:t>5</w:t>
      </w:r>
      <w:r>
        <w:rPr>
          <w:rFonts w:ascii="Times New Roman" w:hAnsi="Times New Roman" w:eastAsia="Times New Roman"/>
          <w:i/>
          <w:spacing w:val="-20"/>
          <w:w w:val="105"/>
          <w:sz w:val="21"/>
        </w:rPr>
        <w:t>V</w:t>
      </w:r>
      <w:r>
        <w:rPr>
          <w:spacing w:val="-19"/>
          <w:w w:val="105"/>
          <w:position w:val="-5"/>
          <w:sz w:val="12"/>
        </w:rPr>
        <w:t>人</w:t>
      </w:r>
    </w:p>
    <w:p>
      <w:pPr>
        <w:tabs>
          <w:tab w:val="left" w:pos="2177"/>
          <w:tab w:val="left" w:pos="2972"/>
          <w:tab w:val="left" w:pos="3561"/>
          <w:tab w:val="left" w:pos="5151"/>
        </w:tabs>
        <w:spacing w:line="285" w:lineRule="exact"/>
        <w:ind w:left="3"/>
        <w:rPr>
          <w:sz w:val="21"/>
        </w:rPr>
      </w:pPr>
      <w:r>
        <w:br w:type="column"/>
      </w:r>
      <w:r>
        <w:rPr>
          <w:sz w:val="21"/>
        </w:rPr>
        <w:t>，所</w:t>
      </w:r>
      <w:r>
        <w:rPr>
          <w:spacing w:val="-3"/>
          <w:sz w:val="21"/>
        </w:rPr>
        <w:t>以</w:t>
      </w:r>
      <w:r>
        <w:rPr>
          <w:sz w:val="21"/>
        </w:rPr>
        <w:t>发</w:t>
      </w:r>
      <w:r>
        <w:rPr>
          <w:spacing w:val="-3"/>
          <w:sz w:val="21"/>
        </w:rPr>
        <w:t>车</w:t>
      </w:r>
      <w:r>
        <w:rPr>
          <w:sz w:val="21"/>
        </w:rPr>
        <w:t>间</w:t>
      </w:r>
      <w:r>
        <w:rPr>
          <w:spacing w:val="22"/>
          <w:sz w:val="21"/>
        </w:rPr>
        <w:t>隔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i/>
          <w:spacing w:val="22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ab/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position w:val="10"/>
          <w:sz w:val="21"/>
          <w:u w:val="single"/>
        </w:rPr>
        <w:t xml:space="preserve">   </w:t>
      </w:r>
      <w:r>
        <w:rPr>
          <w:rFonts w:ascii="Times New Roman" w:hAnsi="Times New Roman" w:eastAsia="Times New Roman"/>
          <w:spacing w:val="26"/>
          <w:position w:val="10"/>
          <w:sz w:val="21"/>
          <w:u w:val="single"/>
        </w:rPr>
        <w:t xml:space="preserve"> </w:t>
      </w:r>
      <w:r>
        <w:rPr>
          <w:position w:val="10"/>
          <w:sz w:val="12"/>
          <w:u w:val="single"/>
        </w:rPr>
        <w:t>人</w:t>
      </w:r>
      <w:r>
        <w:rPr>
          <w:position w:val="10"/>
          <w:sz w:val="12"/>
          <w:u w:val="single"/>
        </w:rPr>
        <w:tab/>
      </w:r>
      <w:r>
        <w:rPr>
          <w:position w:val="9"/>
          <w:sz w:val="12"/>
          <w:u w:val="single"/>
        </w:rPr>
        <w:t>车</w:t>
      </w:r>
      <w:r>
        <w:rPr>
          <w:position w:val="9"/>
          <w:sz w:val="12"/>
          <w:u w:val="single"/>
        </w:rPr>
        <w:tab/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position w:val="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pacing w:val="42"/>
          <w:position w:val="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position w:val="9"/>
          <w:sz w:val="21"/>
          <w:u w:val="single"/>
        </w:rPr>
        <w:t>5</w:t>
      </w:r>
      <w:r>
        <w:rPr>
          <w:rFonts w:ascii="Times New Roman" w:hAnsi="Times New Roman" w:eastAsia="Times New Roman"/>
          <w:position w:val="9"/>
          <w:sz w:val="21"/>
          <w:u w:val="single"/>
        </w:rPr>
        <w:tab/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12</w:t>
      </w:r>
      <w:r>
        <w:rPr>
          <w:rFonts w:ascii="Times New Roman" w:hAnsi="Times New Roman" w:eastAsia="Times New Roman"/>
          <w:position w:val="9"/>
          <w:sz w:val="21"/>
          <w:u w:val="single"/>
        </w:rPr>
        <w:t xml:space="preserve"> </w:t>
      </w:r>
      <w:r>
        <w:rPr>
          <w:position w:val="9"/>
          <w:sz w:val="12"/>
          <w:u w:val="single"/>
        </w:rPr>
        <w:t>车</w:t>
      </w:r>
      <w:r>
        <w:rPr>
          <w:position w:val="9"/>
          <w:sz w:val="12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12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sz w:val="21"/>
        </w:rPr>
        <w:t>．</w:t>
      </w:r>
    </w:p>
    <w:p>
      <w:pPr>
        <w:tabs>
          <w:tab w:val="left" w:pos="2815"/>
          <w:tab w:val="left" w:pos="4330"/>
          <w:tab w:val="left" w:pos="5580"/>
        </w:tabs>
        <w:spacing w:line="182" w:lineRule="auto"/>
        <w:ind w:left="1852"/>
        <w:rPr>
          <w:sz w:val="12"/>
        </w:rPr>
      </w:pP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3397250</wp:posOffset>
                </wp:positionH>
                <wp:positionV relativeFrom="paragraph">
                  <wp:posOffset>-34290</wp:posOffset>
                </wp:positionV>
                <wp:extent cx="166370" cy="0"/>
                <wp:effectExtent l="0" t="0" r="0" b="0"/>
                <wp:wrapNone/>
                <wp:docPr id="141" name="直线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0"/>
                        </a:xfrm>
                        <a:prstGeom prst="line">
                          <a:avLst/>
                        </a:prstGeom>
                        <a:ln w="63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alt="学科网(www.zxxk.com)--教育资源门户，提供试卷、教案、课件、论文、素材及各类教学资源下载，还有大量而丰富的教学相关资讯！" style="position:absolute;left:0pt;margin-left:267.5pt;margin-top:-2.7pt;height:0pt;width:13.1pt;mso-position-horizontal-relative:page;z-index:-251648000;mso-width-relative:page;mso-height-relative:page;" filled="f" stroked="t" coordsize="21600,21600" o:gfxdata="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o0jmutkAAAAJAQAADwAA&#10;AAAAAAABACAAAAAiAAAAZHJzL2Rvd25yZXYueG1sUEsBAhQAFAAAAAgAh07iQO2mKVOHAgAAQQQA&#10;AA4AAAAAAAAAAQAgAAAAKAEAAGRycy9lMm9Eb2MueG1sUEsFBgAAAAAGAAYAWQEAACEGAAAAAA==&#10;">
                <v:fill on="f" focussize="0,0"/>
                <v:stroke weight="0.49763779527559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Times New Roman"/>
          <w:i/>
          <w:spacing w:val="-16"/>
          <w:sz w:val="21"/>
        </w:rPr>
        <w:t>V</w:t>
      </w:r>
      <w:r>
        <w:rPr>
          <w:position w:val="-5"/>
          <w:sz w:val="12"/>
        </w:rPr>
        <w:t>车</w:t>
      </w:r>
      <w:r>
        <w:rPr>
          <w:position w:val="-5"/>
          <w:sz w:val="12"/>
        </w:rPr>
        <w:tab/>
      </w:r>
      <w:r>
        <w:rPr>
          <w:rFonts w:ascii="Times New Roman" w:eastAsia="Times New Roman"/>
          <w:i/>
          <w:spacing w:val="-16"/>
          <w:sz w:val="21"/>
        </w:rPr>
        <w:t>V</w:t>
      </w:r>
      <w:r>
        <w:rPr>
          <w:position w:val="-5"/>
          <w:sz w:val="12"/>
        </w:rPr>
        <w:t>车</w:t>
      </w:r>
      <w:r>
        <w:rPr>
          <w:position w:val="-5"/>
          <w:sz w:val="12"/>
        </w:rPr>
        <w:tab/>
      </w:r>
      <w:r>
        <w:rPr>
          <w:rFonts w:ascii="Times New Roman" w:eastAsia="Times New Roman"/>
          <w:i/>
          <w:spacing w:val="-15"/>
          <w:sz w:val="21"/>
        </w:rPr>
        <w:t>V</w:t>
      </w:r>
      <w:r>
        <w:rPr>
          <w:position w:val="-5"/>
          <w:sz w:val="12"/>
        </w:rPr>
        <w:t>车</w:t>
      </w:r>
      <w:r>
        <w:rPr>
          <w:position w:val="-5"/>
          <w:sz w:val="12"/>
        </w:rPr>
        <w:tab/>
      </w:r>
      <w:r>
        <w:rPr>
          <w:rFonts w:ascii="Times New Roman" w:eastAsia="Times New Roman"/>
          <w:i/>
          <w:spacing w:val="-15"/>
          <w:sz w:val="21"/>
        </w:rPr>
        <w:t>V</w:t>
      </w:r>
      <w:r>
        <w:rPr>
          <w:position w:val="-5"/>
          <w:sz w:val="12"/>
        </w:rPr>
        <w:t>车</w:t>
      </w:r>
    </w:p>
    <w:p>
      <w:pPr>
        <w:spacing w:line="182" w:lineRule="auto"/>
        <w:rPr>
          <w:sz w:val="12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3">
            <w:col w:w="1219" w:space="40"/>
            <w:col w:w="513" w:space="39"/>
            <w:col w:w="7979"/>
          </w:cols>
        </w:sectPr>
      </w:pPr>
    </w:p>
    <w:p>
      <w:pPr>
        <w:pStyle w:val="3"/>
        <w:spacing w:before="30" w:line="242" w:lineRule="auto"/>
        <w:ind w:left="540" w:right="1351"/>
      </w:pPr>
      <w:r>
        <w:rPr>
          <w:spacing w:val="-7"/>
        </w:rPr>
        <w:t xml:space="preserve">(法 </w:t>
      </w:r>
      <w:r>
        <w:t>2</w:t>
      </w:r>
      <w:r>
        <w:rPr>
          <w:spacing w:val="-4"/>
        </w:rPr>
        <w:t xml:space="preserve">)反正发车时间和间隔是相等的，这样我们可以假设人先过去，这样每 </w:t>
      </w:r>
      <w:r>
        <w:t>15</w:t>
      </w:r>
      <w:r>
        <w:rPr>
          <w:spacing w:val="-6"/>
        </w:rPr>
        <w:t xml:space="preserve"> 分钟后面有一辆车追上他，再马上回来时，正好是每 </w:t>
      </w:r>
      <w:r>
        <w:t>10</w:t>
      </w:r>
      <w:r>
        <w:rPr>
          <w:spacing w:val="-7"/>
        </w:rPr>
        <w:t xml:space="preserve"> 分钟前面有一辆车和他迎面相遇，所</w:t>
      </w:r>
    </w:p>
    <w:p>
      <w:pPr>
        <w:spacing w:line="305" w:lineRule="exact"/>
        <w:ind w:left="540"/>
        <w:rPr>
          <w:sz w:val="21"/>
        </w:rPr>
      </w:pPr>
      <w:r>
        <w:rPr>
          <w:position w:val="2"/>
          <w:sz w:val="21"/>
        </w:rPr>
        <w:t>以我们假设两地之间走要</w:t>
      </w:r>
      <w:r>
        <w:rPr>
          <w:rFonts w:ascii="Symbol" w:hAnsi="Symbol" w:eastAsia="Symbol"/>
          <w:sz w:val="29"/>
        </w:rPr>
        <w:t></w:t>
      </w:r>
      <w:r>
        <w:rPr>
          <w:rFonts w:ascii="Times New Roman" w:hAnsi="Times New Roman" w:eastAsia="Times New Roman"/>
          <w:position w:val="2"/>
          <w:sz w:val="21"/>
        </w:rPr>
        <w:t>15,10</w:t>
      </w:r>
      <w:r>
        <w:rPr>
          <w:rFonts w:ascii="Symbol" w:hAnsi="Symbol" w:eastAsia="Symbol"/>
          <w:sz w:val="29"/>
        </w:rPr>
        <w:t></w:t>
      </w:r>
      <w:r>
        <w:rPr>
          <w:rFonts w:ascii="Times New Roman" w:hAnsi="Times New Roman" w:eastAsia="Times New Roman"/>
          <w:sz w:val="29"/>
        </w:rPr>
        <w:t xml:space="preserve">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position w:val="2"/>
          <w:sz w:val="21"/>
        </w:rPr>
        <w:t xml:space="preserve"> 30 </w:t>
      </w:r>
      <w:r>
        <w:rPr>
          <w:position w:val="2"/>
          <w:sz w:val="21"/>
        </w:rPr>
        <w:t>分钟，这样过去的时间里有</w:t>
      </w:r>
      <w:r>
        <w:rPr>
          <w:rFonts w:ascii="Times New Roman" w:hAnsi="Times New Roman" w:eastAsia="Times New Roman"/>
          <w:position w:val="1"/>
          <w:sz w:val="20"/>
        </w:rPr>
        <w:t xml:space="preserve">30 </w:t>
      </w:r>
      <w:r>
        <w:rPr>
          <w:rFonts w:ascii="Symbol" w:hAnsi="Symbol" w:eastAsia="Symbol"/>
          <w:position w:val="1"/>
          <w:sz w:val="20"/>
        </w:rPr>
        <w:t></w:t>
      </w:r>
      <w:r>
        <w:rPr>
          <w:rFonts w:ascii="Times New Roman" w:hAnsi="Times New Roman" w:eastAsia="Times New Roman"/>
          <w:position w:val="1"/>
          <w:sz w:val="20"/>
        </w:rPr>
        <w:t xml:space="preserve">15 </w:t>
      </w:r>
      <w:r>
        <w:rPr>
          <w:rFonts w:ascii="Symbol" w:hAnsi="Symbol" w:eastAsia="Symbol"/>
          <w:position w:val="1"/>
          <w:sz w:val="20"/>
        </w:rPr>
        <w:t></w:t>
      </w:r>
      <w:r>
        <w:rPr>
          <w:rFonts w:ascii="Times New Roman" w:hAnsi="Times New Roman" w:eastAsia="Times New Roman"/>
          <w:position w:val="1"/>
          <w:sz w:val="20"/>
        </w:rPr>
        <w:t xml:space="preserve"> 2 </w:t>
      </w:r>
      <w:r>
        <w:rPr>
          <w:position w:val="2"/>
          <w:sz w:val="21"/>
        </w:rPr>
        <w:t>辆车追上他，</w:t>
      </w:r>
    </w:p>
    <w:p>
      <w:pPr>
        <w:spacing w:before="44"/>
        <w:ind w:left="540"/>
        <w:rPr>
          <w:sz w:val="21"/>
        </w:rPr>
      </w:pPr>
      <w:r>
        <w:rPr>
          <w:w w:val="105"/>
          <w:sz w:val="21"/>
        </w:rPr>
        <w:t>同理回来的时间里有</w:t>
      </w:r>
      <w:r>
        <w:rPr>
          <w:rFonts w:ascii="Times New Roman" w:hAnsi="Times New Roman" w:eastAsia="Times New Roman"/>
          <w:w w:val="105"/>
          <w:sz w:val="20"/>
        </w:rPr>
        <w:t xml:space="preserve">30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w w:val="105"/>
          <w:sz w:val="20"/>
        </w:rPr>
        <w:t xml:space="preserve">10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3 </w:t>
      </w:r>
      <w:r>
        <w:rPr>
          <w:w w:val="105"/>
          <w:sz w:val="21"/>
        </w:rPr>
        <w:t>辆车和他迎面相遇，这样在这</w:t>
      </w:r>
      <w:r>
        <w:rPr>
          <w:rFonts w:ascii="Times New Roman" w:hAnsi="Times New Roman" w:eastAsia="Times New Roman"/>
          <w:w w:val="105"/>
          <w:sz w:val="20"/>
        </w:rPr>
        <w:t xml:space="preserve">30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30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60 </w:t>
      </w:r>
      <w:r>
        <w:rPr>
          <w:w w:val="105"/>
          <w:sz w:val="21"/>
        </w:rPr>
        <w:t>分钟里，从一</w:t>
      </w:r>
    </w:p>
    <w:p>
      <w:pPr>
        <w:spacing w:before="2"/>
        <w:ind w:left="540"/>
        <w:rPr>
          <w:sz w:val="21"/>
        </w:rPr>
      </w:pPr>
      <w:r>
        <w:rPr>
          <w:w w:val="105"/>
          <w:sz w:val="21"/>
        </w:rPr>
        <w:t>端总共有</w:t>
      </w:r>
      <w:r>
        <w:rPr>
          <w:rFonts w:ascii="Times New Roman" w:hAnsi="Times New Roman" w:eastAsia="Times New Roman"/>
          <w:w w:val="105"/>
          <w:sz w:val="20"/>
        </w:rPr>
        <w:t xml:space="preserve">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3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w w:val="105"/>
          <w:sz w:val="21"/>
        </w:rPr>
        <w:t>辆车发出，所以发车间隔为</w:t>
      </w:r>
      <w:r>
        <w:rPr>
          <w:rFonts w:ascii="Times New Roman" w:hAnsi="Times New Roman" w:eastAsia="Times New Roman"/>
          <w:w w:val="105"/>
          <w:sz w:val="20"/>
        </w:rPr>
        <w:t xml:space="preserve">60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12 </w:t>
      </w:r>
      <w:r>
        <w:rPr>
          <w:w w:val="105"/>
          <w:sz w:val="21"/>
        </w:rPr>
        <w:t>分钟．</w:t>
      </w:r>
    </w:p>
    <w:p>
      <w:pPr>
        <w:pStyle w:val="3"/>
        <w:spacing w:before="5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before="1" w:line="276" w:lineRule="auto"/>
        <w:ind w:right="1353"/>
        <w:jc w:val="both"/>
        <w:rPr>
          <w:sz w:val="21"/>
        </w:rPr>
      </w:pPr>
      <w:r>
        <w:rPr>
          <w:spacing w:val="-8"/>
          <w:sz w:val="21"/>
        </w:rPr>
        <w:t>方法一：设发车后两辆电车间的距离是</w:t>
      </w:r>
      <w:r>
        <w:rPr>
          <w:rFonts w:ascii="Times New Roman" w:hAnsi="Times New Roman" w:eastAsia="Times New Roman"/>
          <w:spacing w:val="-5"/>
          <w:sz w:val="21"/>
        </w:rPr>
        <w:t>[7.2,12</w:t>
      </w:r>
      <w:r>
        <w:rPr>
          <w:rFonts w:ascii="Times New Roman" w:hAnsi="Times New Roman" w:eastAsia="Times New Roman"/>
          <w:spacing w:val="-1"/>
          <w:sz w:val="21"/>
        </w:rPr>
        <w:t xml:space="preserve">]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36</w:t>
      </w:r>
      <w:r>
        <w:rPr>
          <w:rFonts w:ascii="Times New Roman" w:hAnsi="Times New Roman" w:eastAsia="Times New Roman"/>
          <w:spacing w:val="11"/>
          <w:sz w:val="21"/>
        </w:rPr>
        <w:t xml:space="preserve"> </w:t>
      </w:r>
      <w:r>
        <w:rPr>
          <w:spacing w:val="-6"/>
          <w:sz w:val="21"/>
        </w:rPr>
        <w:t>，人与电车的速度和是</w:t>
      </w:r>
      <w:r>
        <w:rPr>
          <w:rFonts w:ascii="Times New Roman" w:hAnsi="Times New Roman" w:eastAsia="Times New Roman"/>
          <w:spacing w:val="-3"/>
          <w:sz w:val="20"/>
        </w:rPr>
        <w:t>36</w:t>
      </w:r>
      <w:r>
        <w:rPr>
          <w:rFonts w:ascii="Times New Roman" w:hAnsi="Times New Roman" w:eastAsia="Times New Roman"/>
          <w:spacing w:val="1"/>
          <w:sz w:val="20"/>
        </w:rPr>
        <w:t xml:space="preserve">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pacing w:val="-5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sz w:val="20"/>
        </w:rPr>
        <w:t>7.2</w:t>
      </w:r>
      <w:r>
        <w:rPr>
          <w:rFonts w:ascii="Times New Roman" w:hAnsi="Times New Roman" w:eastAsia="Times New Roman"/>
          <w:spacing w:val="13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6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5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sz w:val="21"/>
        </w:rPr>
        <w:t xml:space="preserve">， </w:t>
      </w:r>
      <w:r>
        <w:rPr>
          <w:w w:val="105"/>
          <w:sz w:val="21"/>
        </w:rPr>
        <w:t>人与电车的速度差是</w:t>
      </w:r>
      <w:r>
        <w:rPr>
          <w:rFonts w:ascii="Times New Roman" w:hAnsi="Times New Roman" w:eastAsia="Times New Roman"/>
          <w:spacing w:val="-3"/>
          <w:w w:val="105"/>
          <w:sz w:val="20"/>
        </w:rPr>
        <w:t>36</w:t>
      </w:r>
      <w:r>
        <w:rPr>
          <w:rFonts w:ascii="Times New Roman" w:hAnsi="Times New Roman" w:eastAsia="Times New Roman"/>
          <w:spacing w:val="-33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w w:val="105"/>
          <w:sz w:val="20"/>
        </w:rPr>
        <w:t>12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31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3</w:t>
      </w:r>
      <w:r>
        <w:rPr>
          <w:rFonts w:ascii="Times New Roman" w:hAnsi="Times New Roman" w:eastAsia="Times New Roman"/>
          <w:spacing w:val="-40"/>
          <w:w w:val="105"/>
          <w:sz w:val="20"/>
        </w:rPr>
        <w:t xml:space="preserve"> </w:t>
      </w:r>
      <w:r>
        <w:rPr>
          <w:spacing w:val="-1"/>
          <w:w w:val="105"/>
          <w:sz w:val="21"/>
        </w:rPr>
        <w:t>，电车之间的时间间隔是</w:t>
      </w:r>
      <w:r>
        <w:rPr>
          <w:rFonts w:ascii="Times New Roman" w:hAnsi="Times New Roman" w:eastAsia="Times New Roman"/>
          <w:spacing w:val="-3"/>
          <w:w w:val="105"/>
          <w:sz w:val="21"/>
        </w:rPr>
        <w:t>36</w:t>
      </w:r>
      <w:r>
        <w:rPr>
          <w:rFonts w:ascii="Times New Roman" w:hAnsi="Times New Roman" w:eastAsia="Times New Roman"/>
          <w:spacing w:val="-35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w w:val="105"/>
          <w:sz w:val="21"/>
        </w:rPr>
        <w:t>[(5</w:t>
      </w:r>
      <w:r>
        <w:rPr>
          <w:rFonts w:ascii="Times New Roman" w:hAnsi="Times New Roman" w:eastAsia="Times New Roman"/>
          <w:spacing w:val="-38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35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3</w:t>
      </w:r>
      <w:r>
        <w:rPr>
          <w:rFonts w:ascii="Times New Roman" w:hAnsi="Times New Roman" w:eastAsia="Times New Roman"/>
          <w:spacing w:val="-21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35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w w:val="105"/>
          <w:sz w:val="21"/>
        </w:rPr>
        <w:t>2</w:t>
      </w:r>
      <w:r>
        <w:rPr>
          <w:rFonts w:ascii="Times New Roman" w:hAnsi="Times New Roman" w:eastAsia="Times New Roman"/>
          <w:spacing w:val="-19"/>
          <w:w w:val="105"/>
          <w:sz w:val="21"/>
        </w:rPr>
        <w:t xml:space="preserve">]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33"/>
          <w:w w:val="105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9</w:t>
      </w:r>
      <w:r>
        <w:rPr>
          <w:rFonts w:ascii="Times New Roman" w:hAnsi="Times New Roman" w:eastAsia="Times New Roman"/>
          <w:spacing w:val="-31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(分钟)，电</w:t>
      </w:r>
      <w:r>
        <w:rPr>
          <w:w w:val="105"/>
          <w:sz w:val="21"/>
        </w:rPr>
        <w:t>车的速度是人的速度的</w:t>
      </w:r>
      <w:r>
        <w:rPr>
          <w:rFonts w:ascii="Times New Roman" w:hAnsi="Times New Roman" w:eastAsia="Times New Roman"/>
          <w:spacing w:val="-3"/>
          <w:w w:val="105"/>
          <w:sz w:val="21"/>
        </w:rPr>
        <w:t>(5</w:t>
      </w:r>
      <w:r>
        <w:rPr>
          <w:rFonts w:ascii="Times New Roman" w:hAnsi="Times New Roman" w:eastAsia="Times New Roman"/>
          <w:spacing w:val="-31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28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3</w:t>
      </w:r>
      <w:r>
        <w:rPr>
          <w:rFonts w:ascii="Times New Roman" w:hAnsi="Times New Roman" w:eastAsia="Times New Roman"/>
          <w:spacing w:val="-16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17"/>
          <w:w w:val="105"/>
          <w:sz w:val="21"/>
        </w:rPr>
        <w:t xml:space="preserve"> (</w:t>
      </w:r>
      <w:r>
        <w:rPr>
          <w:rFonts w:ascii="Times New Roman" w:hAnsi="Times New Roman" w:eastAsia="Times New Roman"/>
          <w:spacing w:val="-3"/>
          <w:w w:val="105"/>
          <w:sz w:val="21"/>
        </w:rPr>
        <w:t>5</w:t>
      </w:r>
      <w:r>
        <w:rPr>
          <w:rFonts w:ascii="Times New Roman" w:hAnsi="Times New Roman" w:eastAsia="Times New Roman"/>
          <w:spacing w:val="-30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31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3</w:t>
      </w:r>
      <w:r>
        <w:rPr>
          <w:rFonts w:ascii="Times New Roman" w:hAnsi="Times New Roman" w:eastAsia="Times New Roman"/>
          <w:spacing w:val="-13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8"/>
          <w:w w:val="105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4</w:t>
      </w:r>
      <w:r>
        <w:rPr>
          <w:rFonts w:ascii="Times New Roman" w:hAnsi="Times New Roman" w:eastAsia="Times New Roman"/>
          <w:spacing w:val="-33"/>
          <w:w w:val="105"/>
          <w:sz w:val="21"/>
        </w:rPr>
        <w:t xml:space="preserve"> </w:t>
      </w:r>
      <w:r>
        <w:rPr>
          <w:spacing w:val="-8"/>
          <w:w w:val="105"/>
          <w:sz w:val="21"/>
        </w:rPr>
        <w:t xml:space="preserve">倍，所以电车速度是每小时 </w:t>
      </w:r>
      <w:r>
        <w:rPr>
          <w:w w:val="105"/>
          <w:sz w:val="21"/>
        </w:rPr>
        <w:t>18</w:t>
      </w:r>
      <w:r>
        <w:rPr>
          <w:spacing w:val="-25"/>
          <w:w w:val="105"/>
          <w:sz w:val="21"/>
        </w:rPr>
        <w:t xml:space="preserve"> 千米</w:t>
      </w:r>
    </w:p>
    <w:p>
      <w:pPr>
        <w:spacing w:before="33" w:line="208" w:lineRule="auto"/>
        <w:ind w:left="434" w:right="1358"/>
        <w:rPr>
          <w:sz w:val="21"/>
        </w:rPr>
      </w:pPr>
      <w:r>
        <w:rPr>
          <w:spacing w:val="-13"/>
          <w:sz w:val="21"/>
        </w:rPr>
        <w:t xml:space="preserve">方法二：设电车的速度为每分钟 </w:t>
      </w:r>
      <w:r>
        <w:rPr>
          <w:rFonts w:ascii="Times New Roman" w:hAnsi="Times New Roman" w:eastAsia="Times New Roman"/>
          <w:i/>
          <w:sz w:val="20"/>
        </w:rPr>
        <w:t xml:space="preserve">x </w:t>
      </w:r>
      <w:r>
        <w:rPr>
          <w:spacing w:val="-7"/>
          <w:sz w:val="21"/>
        </w:rPr>
        <w:t>米．人的速度为每小时</w:t>
      </w:r>
      <w:r>
        <w:rPr>
          <w:rFonts w:ascii="Times New Roman" w:hAnsi="Times New Roman" w:eastAsia="Times New Roman"/>
          <w:sz w:val="20"/>
        </w:rPr>
        <w:t>4.5</w:t>
      </w:r>
      <w:r>
        <w:rPr>
          <w:rFonts w:ascii="Times New Roman" w:hAnsi="Times New Roman" w:eastAsia="Times New Roman"/>
          <w:spacing w:val="-3"/>
          <w:sz w:val="20"/>
        </w:rPr>
        <w:t xml:space="preserve"> </w:t>
      </w:r>
      <w:r>
        <w:rPr>
          <w:spacing w:val="-13"/>
          <w:sz w:val="21"/>
        </w:rPr>
        <w:t xml:space="preserve">千米，相当于每分钟 </w:t>
      </w:r>
      <w:r>
        <w:rPr>
          <w:sz w:val="21"/>
        </w:rPr>
        <w:t>75</w:t>
      </w:r>
      <w:r>
        <w:rPr>
          <w:spacing w:val="-15"/>
          <w:sz w:val="21"/>
        </w:rPr>
        <w:t xml:space="preserve"> 米． </w:t>
      </w:r>
      <w:r>
        <w:rPr>
          <w:spacing w:val="-6"/>
          <w:position w:val="1"/>
          <w:sz w:val="21"/>
        </w:rPr>
        <w:t xml:space="preserve">根据题意可列方程如下： </w:t>
      </w:r>
      <w:r>
        <w:rPr>
          <w:rFonts w:ascii="Symbol" w:hAnsi="Symbol" w:eastAsia="Symbol"/>
          <w:spacing w:val="11"/>
          <w:sz w:val="28"/>
        </w:rPr>
        <w:t></w:t>
      </w:r>
      <w:r>
        <w:rPr>
          <w:rFonts w:ascii="Times New Roman" w:hAnsi="Times New Roman" w:eastAsia="Times New Roman"/>
          <w:i/>
          <w:spacing w:val="11"/>
          <w:position w:val="2"/>
          <w:sz w:val="21"/>
        </w:rPr>
        <w:t>x</w:t>
      </w:r>
      <w:r>
        <w:rPr>
          <w:rFonts w:ascii="Times New Roman" w:hAnsi="Times New Roman" w:eastAsia="Times New Roman"/>
          <w:i/>
          <w:spacing w:val="-5"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t></w:t>
      </w:r>
      <w:r>
        <w:rPr>
          <w:rFonts w:ascii="Times New Roman" w:hAnsi="Times New Roman" w:eastAsia="Times New Roman"/>
          <w:spacing w:val="-11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4"/>
          <w:position w:val="2"/>
          <w:sz w:val="21"/>
        </w:rPr>
        <w:t>75</w:t>
      </w:r>
      <w:r>
        <w:rPr>
          <w:rFonts w:ascii="Symbol" w:hAnsi="Symbol" w:eastAsia="Symbol"/>
          <w:spacing w:val="4"/>
          <w:sz w:val="28"/>
        </w:rPr>
        <w:t></w:t>
      </w:r>
      <w:r>
        <w:rPr>
          <w:rFonts w:ascii="Symbol" w:hAnsi="Symbol" w:eastAsia="Symbol"/>
          <w:spacing w:val="4"/>
          <w:position w:val="2"/>
          <w:sz w:val="21"/>
        </w:rPr>
        <w:t></w:t>
      </w:r>
      <w:r>
        <w:rPr>
          <w:rFonts w:ascii="Times New Roman" w:hAnsi="Times New Roman" w:eastAsia="Times New Roman"/>
          <w:spacing w:val="-2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position w:val="2"/>
          <w:sz w:val="21"/>
        </w:rPr>
        <w:t xml:space="preserve">7.2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8"/>
          <w:position w:val="2"/>
          <w:sz w:val="21"/>
        </w:rPr>
        <w:t xml:space="preserve"> </w:t>
      </w:r>
      <w:r>
        <w:rPr>
          <w:rFonts w:ascii="Symbol" w:hAnsi="Symbol" w:eastAsia="Symbol"/>
          <w:spacing w:val="11"/>
          <w:sz w:val="28"/>
        </w:rPr>
        <w:t></w:t>
      </w:r>
      <w:r>
        <w:rPr>
          <w:rFonts w:ascii="Times New Roman" w:hAnsi="Times New Roman" w:eastAsia="Times New Roman"/>
          <w:i/>
          <w:spacing w:val="11"/>
          <w:position w:val="2"/>
          <w:sz w:val="21"/>
        </w:rPr>
        <w:t>x</w:t>
      </w:r>
      <w:r>
        <w:rPr>
          <w:rFonts w:ascii="Times New Roman" w:hAnsi="Times New Roman" w:eastAsia="Times New Roman"/>
          <w:i/>
          <w:spacing w:val="-6"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t></w:t>
      </w:r>
      <w:r>
        <w:rPr>
          <w:rFonts w:ascii="Times New Roman" w:hAnsi="Times New Roman" w:eastAsia="Times New Roman"/>
          <w:spacing w:val="-14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3"/>
          <w:position w:val="2"/>
          <w:sz w:val="21"/>
        </w:rPr>
        <w:t>75</w:t>
      </w:r>
      <w:r>
        <w:rPr>
          <w:rFonts w:ascii="Symbol" w:hAnsi="Symbol" w:eastAsia="Symbol"/>
          <w:spacing w:val="3"/>
          <w:sz w:val="28"/>
        </w:rPr>
        <w:t></w:t>
      </w:r>
      <w:r>
        <w:rPr>
          <w:rFonts w:ascii="Symbol" w:hAnsi="Symbol" w:eastAsia="Symbol"/>
          <w:spacing w:val="3"/>
          <w:position w:val="2"/>
          <w:sz w:val="21"/>
        </w:rPr>
        <w:t></w:t>
      </w:r>
      <w:r>
        <w:rPr>
          <w:rFonts w:ascii="Times New Roman" w:hAnsi="Times New Roman" w:eastAsia="Times New Roman"/>
          <w:spacing w:val="3"/>
          <w:position w:val="2"/>
          <w:sz w:val="21"/>
        </w:rPr>
        <w:t>12</w:t>
      </w:r>
      <w:r>
        <w:rPr>
          <w:rFonts w:ascii="Times New Roman" w:hAnsi="Times New Roman" w:eastAsia="Times New Roman"/>
          <w:spacing w:val="-22"/>
          <w:position w:val="2"/>
          <w:sz w:val="21"/>
        </w:rPr>
        <w:t xml:space="preserve"> </w:t>
      </w:r>
      <w:r>
        <w:rPr>
          <w:spacing w:val="-13"/>
          <w:position w:val="1"/>
          <w:sz w:val="21"/>
        </w:rPr>
        <w:t xml:space="preserve">，解得 </w:t>
      </w:r>
      <w:r>
        <w:rPr>
          <w:rFonts w:ascii="Times New Roman" w:hAnsi="Times New Roman" w:eastAsia="Times New Roman"/>
          <w:i/>
          <w:position w:val="1"/>
          <w:sz w:val="20"/>
        </w:rPr>
        <w:t>x</w:t>
      </w:r>
      <w:r>
        <w:rPr>
          <w:rFonts w:ascii="Times New Roman" w:hAnsi="Times New Roman" w:eastAsia="Times New Roman"/>
          <w:i/>
          <w:spacing w:val="6"/>
          <w:position w:val="1"/>
          <w:sz w:val="20"/>
        </w:rPr>
        <w:t xml:space="preserve"> </w:t>
      </w:r>
      <w:r>
        <w:rPr>
          <w:rFonts w:ascii="Symbol" w:hAnsi="Symbol" w:eastAsia="Symbol"/>
          <w:position w:val="1"/>
          <w:sz w:val="20"/>
        </w:rPr>
        <w:t></w:t>
      </w:r>
      <w:r>
        <w:rPr>
          <w:rFonts w:ascii="Times New Roman" w:hAnsi="Times New Roman" w:eastAsia="Times New Roman"/>
          <w:spacing w:val="-5"/>
          <w:position w:val="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  <w:sz w:val="20"/>
        </w:rPr>
        <w:t>300</w:t>
      </w:r>
      <w:r>
        <w:rPr>
          <w:rFonts w:ascii="Times New Roman" w:hAnsi="Times New Roman" w:eastAsia="Times New Roman"/>
          <w:spacing w:val="-12"/>
          <w:position w:val="1"/>
          <w:sz w:val="20"/>
        </w:rPr>
        <w:t xml:space="preserve"> </w:t>
      </w:r>
      <w:r>
        <w:rPr>
          <w:position w:val="1"/>
          <w:sz w:val="21"/>
        </w:rPr>
        <w:t>，即电车的速度为每</w:t>
      </w:r>
    </w:p>
    <w:p>
      <w:pPr>
        <w:pStyle w:val="3"/>
        <w:spacing w:before="55" w:line="250" w:lineRule="exact"/>
        <w:ind w:left="434"/>
      </w:pPr>
      <w:r>
        <w:t xml:space="preserve">分钟 </w:t>
      </w:r>
      <w:r>
        <w:drawing>
          <wp:inline distT="0" distB="0" distL="0" distR="0">
            <wp:extent cx="2032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300 米，相当于每小时 18 千米．</w:t>
      </w:r>
    </w:p>
    <w:p>
      <w:pPr>
        <w:spacing w:before="8" w:line="318" w:lineRule="exact"/>
        <w:ind w:left="434" w:right="1294"/>
        <w:rPr>
          <w:sz w:val="21"/>
        </w:rPr>
      </w:pPr>
      <w:r>
        <w:rPr>
          <w:position w:val="1"/>
          <w:sz w:val="21"/>
        </w:rPr>
        <w:t>相同方向的两辆电车之间的距离为：</w:t>
      </w:r>
      <w:r>
        <w:rPr>
          <w:rFonts w:ascii="Symbol" w:hAnsi="Symbol" w:eastAsia="Symbol"/>
          <w:sz w:val="28"/>
        </w:rPr>
        <w:t></w:t>
      </w:r>
      <w:r>
        <w:rPr>
          <w:rFonts w:ascii="Times New Roman" w:hAnsi="Times New Roman" w:eastAsia="Times New Roman"/>
          <w:position w:val="2"/>
          <w:sz w:val="21"/>
        </w:rPr>
        <w:t xml:space="preserve">300 </w:t>
      </w:r>
      <w:r>
        <w:rPr>
          <w:rFonts w:ascii="Symbol" w:hAnsi="Symbol" w:eastAsia="Symbol"/>
          <w:position w:val="2"/>
          <w:sz w:val="21"/>
        </w:rPr>
        <w:t></w:t>
      </w:r>
      <w:r>
        <w:rPr>
          <w:rFonts w:ascii="Times New Roman" w:hAnsi="Times New Roman" w:eastAsia="Times New Roman"/>
          <w:position w:val="2"/>
          <w:sz w:val="21"/>
        </w:rPr>
        <w:t xml:space="preserve"> 75</w:t>
      </w:r>
      <w:r>
        <w:rPr>
          <w:rFonts w:ascii="Symbol" w:hAnsi="Symbol" w:eastAsia="Symbol"/>
          <w:sz w:val="28"/>
        </w:rPr>
        <w:t></w:t>
      </w:r>
      <w:r>
        <w:rPr>
          <w:rFonts w:ascii="Symbol" w:hAnsi="Symbol" w:eastAsia="Symbol"/>
          <w:position w:val="2"/>
          <w:sz w:val="21"/>
        </w:rPr>
        <w:t></w:t>
      </w:r>
      <w:r>
        <w:rPr>
          <w:rFonts w:ascii="Times New Roman" w:hAnsi="Times New Roman" w:eastAsia="Times New Roman"/>
          <w:position w:val="2"/>
          <w:sz w:val="21"/>
        </w:rPr>
        <w:t xml:space="preserve">12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position w:val="2"/>
          <w:sz w:val="21"/>
        </w:rPr>
        <w:t xml:space="preserve"> 2700 </w:t>
      </w:r>
      <w:r>
        <w:rPr>
          <w:position w:val="1"/>
          <w:sz w:val="21"/>
        </w:rPr>
        <w:t>(米)，所以电车之间的时间间</w:t>
      </w:r>
      <w:r>
        <w:rPr>
          <w:sz w:val="21"/>
        </w:rPr>
        <w:t xml:space="preserve">隔为： </w:t>
      </w:r>
      <w:r>
        <w:rPr>
          <w:rFonts w:ascii="Times New Roman" w:hAnsi="Times New Roman" w:eastAsia="Times New Roman"/>
          <w:sz w:val="20"/>
        </w:rPr>
        <w:t xml:space="preserve">2700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z w:val="20"/>
        </w:rPr>
        <w:t xml:space="preserve"> 300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9 </w:t>
      </w:r>
      <w:r>
        <w:rPr>
          <w:sz w:val="21"/>
        </w:rPr>
        <w:t>(分钟)．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line="297" w:lineRule="auto"/>
        <w:ind w:right="1353"/>
        <w:jc w:val="both"/>
        <w:rPr>
          <w:sz w:val="21"/>
        </w:rPr>
      </w:pPr>
      <w:r>
        <w:rPr>
          <w:spacing w:val="-5"/>
          <w:sz w:val="21"/>
        </w:rPr>
        <w:t xml:space="preserve">设公交车之间的间距为一个单位距离，设自行车的速度为 </w:t>
      </w:r>
      <w:r>
        <w:rPr>
          <w:rFonts w:ascii="Times New Roman" w:eastAsia="Times New Roman"/>
          <w:i/>
          <w:sz w:val="20"/>
        </w:rPr>
        <w:t>x</w:t>
      </w:r>
      <w:r>
        <w:rPr>
          <w:rFonts w:ascii="Times New Roman" w:eastAsia="Times New Roman"/>
          <w:i/>
          <w:spacing w:val="-1"/>
          <w:sz w:val="20"/>
        </w:rPr>
        <w:t xml:space="preserve"> </w:t>
      </w:r>
      <w:r>
        <w:rPr>
          <w:spacing w:val="-7"/>
          <w:sz w:val="21"/>
        </w:rPr>
        <w:t>，汽车的速</w:t>
      </w:r>
      <w:r>
        <w:rPr>
          <w:spacing w:val="-7"/>
          <w:sz w:val="21"/>
        </w:rPr>
        <w:drawing>
          <wp:inline distT="0" distB="0" distL="0" distR="0">
            <wp:extent cx="2032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 xml:space="preserve">度为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8"/>
          <w:sz w:val="21"/>
        </w:rPr>
        <w:t xml:space="preserve"> </w:t>
      </w:r>
      <w:r>
        <w:rPr>
          <w:sz w:val="21"/>
        </w:rPr>
        <w:t>，根据汽</w:t>
      </w:r>
      <w:r>
        <w:rPr>
          <w:spacing w:val="-3"/>
          <w:sz w:val="21"/>
        </w:rPr>
        <w:t>车空间和时间间距与车辆速度的关系得到关系式：</w:t>
      </w:r>
    </w:p>
    <w:p>
      <w:pPr>
        <w:spacing w:line="297" w:lineRule="auto"/>
        <w:jc w:val="both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spacing w:before="54" w:line="104" w:lineRule="exact"/>
        <w:ind w:left="996"/>
        <w:rPr>
          <w:rFonts w:ascii="Symbol" w:hAnsi="Symbol"/>
          <w:sz w:val="21"/>
        </w:rPr>
      </w:pPr>
      <w:r>
        <w:rPr>
          <w:rFonts w:ascii="Times New Roman" w:hAnsi="Times New Roman"/>
          <w:w w:val="102"/>
          <w:position w:val="1"/>
          <w:sz w:val="21"/>
        </w:rPr>
        <w:t>1</w:t>
      </w:r>
      <w:r>
        <w:rPr>
          <w:rFonts w:ascii="Times New Roman" w:hAnsi="Times New Roman"/>
          <w:position w:val="1"/>
          <w:sz w:val="21"/>
        </w:rPr>
        <w:t xml:space="preserve"> </w:t>
      </w:r>
      <w:r>
        <w:rPr>
          <w:rFonts w:ascii="Times New Roman" w:hAnsi="Times New Roman"/>
          <w:spacing w:val="1"/>
          <w:position w:val="1"/>
          <w:sz w:val="21"/>
        </w:rPr>
        <w:t xml:space="preserve"> </w:t>
      </w:r>
      <w:r>
        <w:rPr>
          <w:rFonts w:ascii="Times New Roman" w:hAnsi="Times New Roman"/>
          <w:spacing w:val="-86"/>
          <w:w w:val="102"/>
          <w:position w:val="1"/>
          <w:sz w:val="21"/>
        </w:rPr>
        <w:t>2</w:t>
      </w:r>
      <w:r>
        <w:rPr>
          <w:rFonts w:ascii="Symbol" w:hAnsi="Symbol"/>
          <w:w w:val="102"/>
          <w:position w:val="1"/>
          <w:sz w:val="21"/>
        </w:rPr>
        <w:t></w:t>
      </w:r>
      <w:r>
        <w:rPr>
          <w:rFonts w:ascii="Times New Roman" w:hAnsi="Times New Roman"/>
          <w:spacing w:val="-27"/>
          <w:position w:val="1"/>
          <w:sz w:val="21"/>
        </w:rPr>
        <w:t xml:space="preserve"> </w:t>
      </w:r>
      <w:r>
        <w:rPr>
          <w:rFonts w:ascii="Symbol" w:hAnsi="Symbol"/>
          <w:w w:val="78"/>
          <w:sz w:val="27"/>
        </w:rPr>
        <w:t></w:t>
      </w:r>
      <w:r>
        <w:rPr>
          <w:rFonts w:ascii="Times New Roman" w:hAnsi="Times New Roman"/>
          <w:spacing w:val="-33"/>
          <w:sz w:val="27"/>
        </w:rPr>
        <w:t xml:space="preserve"> </w:t>
      </w:r>
      <w:r>
        <w:rPr>
          <w:rFonts w:ascii="Times New Roman" w:hAnsi="Times New Roman"/>
          <w:i/>
          <w:w w:val="102"/>
          <w:position w:val="1"/>
          <w:sz w:val="21"/>
        </w:rPr>
        <w:t>y</w:t>
      </w:r>
      <w:r>
        <w:rPr>
          <w:rFonts w:ascii="Times New Roman" w:hAnsi="Times New Roman"/>
          <w:i/>
          <w:spacing w:val="-8"/>
          <w:position w:val="1"/>
          <w:sz w:val="21"/>
        </w:rPr>
        <w:t xml:space="preserve"> </w:t>
      </w:r>
      <w:r>
        <w:rPr>
          <w:rFonts w:ascii="Symbol" w:hAnsi="Symbol"/>
          <w:spacing w:val="-16"/>
          <w:w w:val="102"/>
          <w:position w:val="1"/>
          <w:sz w:val="21"/>
        </w:rPr>
        <w:t></w:t>
      </w:r>
    </w:p>
    <w:p>
      <w:pPr>
        <w:spacing w:line="158" w:lineRule="exact"/>
        <w:ind w:left="117"/>
        <w:rPr>
          <w:sz w:val="21"/>
        </w:rPr>
      </w:pPr>
      <w:r>
        <w:br w:type="column"/>
      </w:r>
      <w:r>
        <w:rPr>
          <w:rFonts w:ascii="Symbol" w:hAnsi="Symbol" w:eastAsia="Symbol"/>
          <w:spacing w:val="-35"/>
          <w:sz w:val="27"/>
        </w:rPr>
        <w:t></w:t>
      </w:r>
      <w:r>
        <w:rPr>
          <w:rFonts w:ascii="Times New Roman" w:hAnsi="Times New Roman" w:eastAsia="Times New Roman"/>
          <w:i/>
          <w:spacing w:val="-35"/>
          <w:position w:val="1"/>
          <w:sz w:val="21"/>
        </w:rPr>
        <w:t xml:space="preserve">x </w:t>
      </w:r>
      <w:r>
        <w:rPr>
          <w:rFonts w:ascii="Symbol" w:hAnsi="Symbol" w:eastAsia="Symbol"/>
          <w:position w:val="1"/>
          <w:sz w:val="21"/>
        </w:rPr>
        <w:t></w:t>
      </w:r>
      <w:r>
        <w:rPr>
          <w:rFonts w:ascii="Times New Roman" w:hAnsi="Times New Roman" w:eastAsia="Times New Roman"/>
          <w:position w:val="1"/>
          <w:sz w:val="21"/>
        </w:rPr>
        <w:t xml:space="preserve"> </w:t>
      </w:r>
      <w:r>
        <w:rPr>
          <w:rFonts w:ascii="Symbol" w:hAnsi="Symbol" w:eastAsia="Symbol"/>
          <w:spacing w:val="-27"/>
          <w:position w:val="1"/>
          <w:sz w:val="21"/>
        </w:rPr>
        <w:t></w:t>
      </w:r>
      <w:r>
        <w:rPr>
          <w:rFonts w:ascii="Times New Roman" w:hAnsi="Times New Roman" w:eastAsia="Times New Roman"/>
          <w:spacing w:val="-27"/>
          <w:position w:val="1"/>
          <w:sz w:val="21"/>
        </w:rPr>
        <w:t>4</w:t>
      </w:r>
      <w:r>
        <w:rPr>
          <w:rFonts w:ascii="Symbol" w:hAnsi="Symbol" w:eastAsia="Symbol"/>
          <w:spacing w:val="-27"/>
          <w:position w:val="13"/>
          <w:sz w:val="21"/>
        </w:rPr>
        <w:t></w:t>
      </w:r>
      <w:r>
        <w:rPr>
          <w:rFonts w:ascii="Times New Roman" w:hAnsi="Times New Roman" w:eastAsia="Times New Roman"/>
          <w:spacing w:val="-27"/>
          <w:position w:val="13"/>
          <w:sz w:val="21"/>
        </w:rPr>
        <w:t xml:space="preserve"> </w:t>
      </w:r>
      <w:r>
        <w:rPr>
          <w:rFonts w:ascii="Symbol" w:hAnsi="Symbol" w:eastAsia="Symbol"/>
          <w:spacing w:val="-9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>y</w:t>
      </w:r>
      <w:r>
        <w:rPr>
          <w:rFonts w:ascii="Times New Roman" w:hAnsi="Times New Roman" w:eastAsia="Times New Roman"/>
          <w:i/>
          <w:spacing w:val="-9"/>
          <w:position w:val="15"/>
          <w:sz w:val="21"/>
          <w:u w:val="single"/>
        </w:rPr>
        <w:t>x</w:t>
      </w:r>
      <w:r>
        <w:rPr>
          <w:rFonts w:ascii="Times New Roman" w:hAnsi="Times New Roman" w:eastAsia="Times New Roman"/>
          <w:i/>
          <w:spacing w:val="-9"/>
          <w:position w:val="15"/>
          <w:sz w:val="21"/>
        </w:rPr>
        <w:t xml:space="preserve"> </w:t>
      </w:r>
      <w:r>
        <w:rPr>
          <w:rFonts w:ascii="Symbol" w:hAnsi="Symbol" w:eastAsia="Symbol"/>
          <w:position w:val="13"/>
          <w:sz w:val="21"/>
        </w:rPr>
        <w:t></w:t>
      </w:r>
      <w:r>
        <w:rPr>
          <w:rFonts w:ascii="Times New Roman" w:hAnsi="Times New Roman" w:eastAsia="Times New Roman"/>
          <w:position w:val="13"/>
          <w:sz w:val="21"/>
        </w:rPr>
        <w:t xml:space="preserve"> </w:t>
      </w:r>
      <w:r>
        <w:rPr>
          <w:spacing w:val="11"/>
          <w:position w:val="2"/>
          <w:sz w:val="21"/>
        </w:rPr>
        <w:t>.化简为</w:t>
      </w:r>
      <w:r>
        <w:rPr>
          <w:rFonts w:ascii="Times New Roman" w:hAnsi="Times New Roman" w:eastAsia="Times New Roman"/>
          <w:spacing w:val="5"/>
          <w:position w:val="2"/>
          <w:sz w:val="21"/>
        </w:rPr>
        <w:t>3</w:t>
      </w:r>
      <w:r>
        <w:rPr>
          <w:rFonts w:ascii="Times New Roman" w:hAnsi="Times New Roman" w:eastAsia="Times New Roman"/>
          <w:i/>
          <w:spacing w:val="5"/>
          <w:position w:val="2"/>
          <w:sz w:val="21"/>
        </w:rPr>
        <w:t xml:space="preserve">y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2"/>
          <w:position w:val="2"/>
          <w:sz w:val="21"/>
        </w:rPr>
        <w:t>5</w:t>
      </w:r>
      <w:r>
        <w:rPr>
          <w:rFonts w:ascii="Times New Roman" w:hAnsi="Times New Roman" w:eastAsia="Times New Roman"/>
          <w:i/>
          <w:spacing w:val="2"/>
          <w:position w:val="2"/>
          <w:sz w:val="21"/>
        </w:rPr>
        <w:t xml:space="preserve">x </w:t>
      </w:r>
      <w:r>
        <w:rPr>
          <w:spacing w:val="-18"/>
          <w:position w:val="2"/>
          <w:sz w:val="21"/>
        </w:rPr>
        <w:t xml:space="preserve">.即 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x </w:t>
      </w:r>
      <w:r>
        <w:rPr>
          <w:rFonts w:ascii="Symbol" w:hAnsi="Symbol" w:eastAsia="Symbol"/>
          <w:position w:val="1"/>
          <w:sz w:val="21"/>
        </w:rPr>
        <w:t></w:t>
      </w:r>
      <w:r>
        <w:rPr>
          <w:rFonts w:ascii="Times New Roman" w:hAnsi="Times New Roman" w:eastAsia="Times New Roman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position w:val="15"/>
          <w:sz w:val="21"/>
        </w:rPr>
        <w:t xml:space="preserve">3 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y </w:t>
      </w:r>
      <w:r>
        <w:rPr>
          <w:position w:val="2"/>
          <w:sz w:val="21"/>
        </w:rPr>
        <w:t>，所以两辆公交车的间隔距离</w:t>
      </w:r>
    </w:p>
    <w:p>
      <w:pPr>
        <w:pStyle w:val="3"/>
        <w:spacing w:before="7"/>
        <w:rPr>
          <w:sz w:val="7"/>
        </w:rPr>
      </w:pPr>
    </w:p>
    <w:p>
      <w:pPr>
        <w:pStyle w:val="3"/>
        <w:spacing w:line="20" w:lineRule="exact"/>
        <w:ind w:left="354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73660" cy="6350"/>
                <wp:effectExtent l="0" t="0" r="0" b="0"/>
                <wp:docPr id="42" name="组合 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660" cy="6350"/>
                          <a:chOff x="0" y="0"/>
                          <a:chExt cx="116" cy="10"/>
                        </a:xfrm>
                      </wpg:grpSpPr>
                      <wps:wsp>
                        <wps:cNvPr id="41" name="直线 31"/>
                        <wps:cNvSpPr/>
                        <wps:spPr>
                          <a:xfrm>
                            <a:off x="0" y="5"/>
                            <a:ext cx="115" cy="0"/>
                          </a:xfrm>
                          <a:prstGeom prst="line">
                            <a:avLst/>
                          </a:prstGeom>
                          <a:ln w="622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0" o:spid="_x0000_s1026" o:spt="203" alt="学科网(www.zxxk.com)--教育资源门户，提供试卷、教案、课件、论文、素材及各类教学资源下载，还有大量而丰富的教学相关资讯！" style="height:0.5pt;width:5.8pt;" coordsize="116,10" o:gfxdata="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e/G6ZtIAAAACAQAADwAAAAAAAAABACAAAAAiAAAAZHJzL2Rvd25y&#10;ZXYueG1sUEsBAhQAFAAAAAgAh07iQHnc9+XoAgAAYgUAAA4AAAAAAAAAAQAgAAAAIQEAAGRycy9l&#10;Mm9Eb2MueG1sUEsFBgAAAAAGAAYAWQEAAHsGAAAAAA==&#10;">
                <o:lock v:ext="edit" aspectratio="f"/>
                <v:line id="直线 31" o:spid="_x0000_s1026" o:spt="20" style="position:absolute;left:0;top:5;height:0;width:115;" filled="f" stroked="t" coordsize="21600,21600" o:gfxdata="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4nhl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900787401574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20" w:lineRule="exact"/>
        <w:rPr>
          <w:sz w:val="2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1742" w:space="40"/>
            <w:col w:w="8008"/>
          </w:cols>
        </w:sectPr>
      </w:pPr>
    </w:p>
    <w:p>
      <w:pPr>
        <w:pStyle w:val="3"/>
        <w:tabs>
          <w:tab w:val="left" w:pos="2901"/>
          <w:tab w:val="left" w:pos="5336"/>
        </w:tabs>
        <w:spacing w:line="14" w:lineRule="exact"/>
        <w:ind w:left="2454"/>
        <w:rPr>
          <w:rFonts w:ascii="Times New Roman" w:hAnsi="Times New Roman"/>
        </w:rPr>
      </w:pPr>
      <w:r>
        <w:rPr>
          <w:rFonts w:ascii="Symbol" w:hAnsi="Symbol"/>
        </w:rPr>
        <w:t>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10"/>
        </w:rPr>
        <w:t>3</w:t>
      </w:r>
      <w:r>
        <w:rPr>
          <w:rFonts w:ascii="Times New Roman" w:hAnsi="Times New Roman"/>
          <w:spacing w:val="-18"/>
          <w:position w:val="-10"/>
        </w:rPr>
        <w:t xml:space="preserve"> </w:t>
      </w:r>
      <w:r>
        <w:rPr>
          <w:rFonts w:ascii="Symbol" w:hAnsi="Symbol"/>
        </w:rPr>
        <w:t>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10"/>
        </w:rPr>
        <w:t>5</w:t>
      </w:r>
    </w:p>
    <w:p>
      <w:pPr>
        <w:pStyle w:val="3"/>
        <w:tabs>
          <w:tab w:val="left" w:pos="589"/>
        </w:tabs>
        <w:spacing w:line="256" w:lineRule="exact"/>
        <w:ind w:right="4202"/>
        <w:jc w:val="center"/>
        <w:rPr>
          <w:rFonts w:ascii="Symbol" w:hAnsi="Symbol"/>
        </w:rPr>
      </w:pPr>
      <w:r>
        <w:rPr>
          <w:rFonts w:ascii="Symbol" w:hAnsi="Symbol"/>
        </w:rPr>
        <w:t></w:t>
      </w:r>
      <w:r>
        <w:rPr>
          <w:rFonts w:ascii="Times New Roman" w:hAnsi="Times New Roman"/>
        </w:rPr>
        <w:tab/>
      </w:r>
      <w:r>
        <w:rPr>
          <w:rFonts w:ascii="Symbol" w:hAnsi="Symbol"/>
        </w:rPr>
        <w:t></w:t>
      </w:r>
    </w:p>
    <w:p>
      <w:pPr>
        <w:pStyle w:val="3"/>
        <w:spacing w:before="35" w:line="339" w:lineRule="exact"/>
        <w:ind w:left="998"/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2827655</wp:posOffset>
                </wp:positionH>
                <wp:positionV relativeFrom="paragraph">
                  <wp:posOffset>195580</wp:posOffset>
                </wp:positionV>
                <wp:extent cx="79375" cy="0"/>
                <wp:effectExtent l="0" t="0" r="0" b="0"/>
                <wp:wrapNone/>
                <wp:docPr id="142" name="直线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alt="学科网(www.zxxk.com)--教育资源门户，提供试卷、教案、课件、论文、素材及各类教学资源下载，还有大量而丰富的教学相关资讯！" style="position:absolute;left:0pt;margin-left:222.65pt;margin-top:15.4pt;height:0pt;width:6.25pt;mso-position-horizontal-relative:page;z-index:-251646976;mso-width-relative:page;mso-height-relative:page;" filled="f" stroked="t" coordsize="21600,21600" o:gfxdata="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y78oDZAAAACQEAAA8AAAAA&#10;AAAAAQAgAAAAIgAAAGRycy9kb3ducmV2LnhtbFBLAQIUABQAAAAIAIdO4kAz37lshQIAAEAEAAAO&#10;AAAAAAAAAAEAIAAAACgBAABkcnMvZTJvRG9jLnhtbFBLBQYAAAAABgAGAFkBAAAf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( </w:t>
      </w:r>
      <w:r>
        <w:rPr>
          <w:rFonts w:ascii="Times New Roman" w:hAnsi="Times New Roman" w:eastAsia="Times New Roman"/>
          <w:i/>
        </w:rPr>
        <w:t xml:space="preserve">y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 xml:space="preserve">)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12 </w:t>
      </w:r>
      <w:r>
        <w:t>分钟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2 </w:t>
      </w:r>
      <w:r>
        <w:rPr>
          <w:rFonts w:ascii="Times New Roman" w:hAnsi="Times New Roman" w:eastAsia="Times New Roman"/>
          <w:i/>
        </w:rPr>
        <w:t xml:space="preserve">y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12 </w:t>
      </w:r>
      <w:r>
        <w:t>分钟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</w:rPr>
        <w:t xml:space="preserve">y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4.8 </w:t>
      </w:r>
      <w:r>
        <w:t>分钟，因此，公交车站发车的时间间隔为</w:t>
      </w:r>
    </w:p>
    <w:p>
      <w:pPr>
        <w:pStyle w:val="3"/>
        <w:spacing w:line="196" w:lineRule="exact"/>
        <w:ind w:right="4107"/>
        <w:jc w:val="center"/>
        <w:rPr>
          <w:rFonts w:ascii="Times New Roman"/>
        </w:rPr>
      </w:pPr>
      <w:r>
        <w:rPr>
          <w:rFonts w:ascii="Times New Roman"/>
          <w:w w:val="101"/>
        </w:rPr>
        <w:t>5</w:t>
      </w:r>
    </w:p>
    <w:p>
      <w:pPr>
        <w:spacing w:before="13"/>
        <w:ind w:left="998"/>
        <w:rPr>
          <w:sz w:val="21"/>
        </w:rPr>
      </w:pPr>
      <w:r>
        <w:rPr>
          <w:rFonts w:ascii="Times New Roman" w:eastAsia="Times New Roman"/>
          <w:w w:val="105"/>
          <w:sz w:val="20"/>
        </w:rPr>
        <w:t xml:space="preserve">4.8 </w:t>
      </w:r>
      <w:r>
        <w:rPr>
          <w:w w:val="105"/>
          <w:sz w:val="21"/>
        </w:rPr>
        <w:t>分钟．</w:t>
      </w:r>
    </w:p>
    <w:p>
      <w:pPr>
        <w:pStyle w:val="3"/>
        <w:spacing w:before="6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before="1" w:line="242" w:lineRule="auto"/>
        <w:ind w:right="1351"/>
        <w:jc w:val="both"/>
        <w:rPr>
          <w:sz w:val="21"/>
        </w:rPr>
      </w:pPr>
      <w:r>
        <w:rPr>
          <w:spacing w:val="-11"/>
          <w:sz w:val="21"/>
        </w:rPr>
        <w:t xml:space="preserve">方法一：⑴从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4"/>
          <w:sz w:val="21"/>
        </w:rPr>
        <w:t xml:space="preserve"> </w:t>
      </w:r>
      <w:r>
        <w:rPr>
          <w:spacing w:val="-8"/>
          <w:sz w:val="21"/>
        </w:rPr>
        <w:t xml:space="preserve">站发车的司机看到的车辆包括两类，一类是他自己发车以前，已经从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pacing w:val="-8"/>
          <w:sz w:val="21"/>
        </w:rPr>
        <w:t xml:space="preserve">站出发但还没到达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8"/>
          <w:sz w:val="21"/>
        </w:rPr>
        <w:t xml:space="preserve"> </w:t>
      </w:r>
      <w:r>
        <w:rPr>
          <w:spacing w:val="-5"/>
          <w:sz w:val="21"/>
        </w:rPr>
        <w:t xml:space="preserve">站的所有车辆，也就是发车前 </w:t>
      </w:r>
      <w:r>
        <w:rPr>
          <w:sz w:val="21"/>
        </w:rPr>
        <w:t>80</w:t>
      </w:r>
      <w:r>
        <w:rPr>
          <w:spacing w:val="-18"/>
          <w:sz w:val="21"/>
        </w:rPr>
        <w:t xml:space="preserve"> 分钟内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3"/>
          <w:sz w:val="21"/>
        </w:rPr>
        <w:t xml:space="preserve"> </w:t>
      </w:r>
      <w:r>
        <w:rPr>
          <w:spacing w:val="-3"/>
          <w:sz w:val="21"/>
        </w:rPr>
        <w:t>站所发的所有车辆、第</w:t>
      </w:r>
      <w:r>
        <w:rPr>
          <w:spacing w:val="-7"/>
          <w:sz w:val="21"/>
        </w:rPr>
        <w:t xml:space="preserve">二类是他发车以后到他抵达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4"/>
          <w:sz w:val="21"/>
        </w:rPr>
        <w:t xml:space="preserve"> </w:t>
      </w:r>
      <w:r>
        <w:rPr>
          <w:spacing w:val="-10"/>
          <w:sz w:val="21"/>
        </w:rPr>
        <w:t xml:space="preserve">站这段时间内从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5"/>
          <w:sz w:val="21"/>
        </w:rPr>
        <w:t xml:space="preserve"> </w:t>
      </w:r>
      <w:r>
        <w:rPr>
          <w:spacing w:val="-13"/>
          <w:sz w:val="21"/>
        </w:rPr>
        <w:t xml:space="preserve">站发出的所有车辆，即发车后 </w:t>
      </w:r>
      <w:r>
        <w:rPr>
          <w:sz w:val="21"/>
        </w:rPr>
        <w:t>105</w:t>
      </w:r>
      <w:r>
        <w:rPr>
          <w:spacing w:val="-16"/>
          <w:sz w:val="21"/>
        </w:rPr>
        <w:t xml:space="preserve"> 分钟</w:t>
      </w:r>
      <w:r>
        <w:rPr>
          <w:spacing w:val="-31"/>
          <w:sz w:val="21"/>
        </w:rPr>
        <w:t xml:space="preserve">内从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pacing w:val="-6"/>
          <w:sz w:val="21"/>
        </w:rPr>
        <w:t xml:space="preserve">站开出的所有车辆．也就是说在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10"/>
          <w:sz w:val="21"/>
        </w:rPr>
        <w:t xml:space="preserve"> </w:t>
      </w:r>
      <w:r>
        <w:rPr>
          <w:spacing w:val="-9"/>
          <w:sz w:val="21"/>
        </w:rPr>
        <w:t xml:space="preserve">站车辆出发前 </w:t>
      </w:r>
      <w:r>
        <w:rPr>
          <w:sz w:val="21"/>
        </w:rPr>
        <w:t>80</w:t>
      </w:r>
      <w:r>
        <w:rPr>
          <w:spacing w:val="-12"/>
          <w:sz w:val="21"/>
        </w:rPr>
        <w:t xml:space="preserve"> 分钟到出发后 </w:t>
      </w:r>
      <w:r>
        <w:rPr>
          <w:sz w:val="21"/>
        </w:rPr>
        <w:t>105</w:t>
      </w:r>
      <w:r>
        <w:rPr>
          <w:spacing w:val="-10"/>
          <w:sz w:val="21"/>
        </w:rPr>
        <w:t xml:space="preserve"> 分钟之间</w:t>
      </w:r>
    </w:p>
    <w:p>
      <w:pPr>
        <w:pStyle w:val="3"/>
        <w:spacing w:before="3"/>
        <w:ind w:left="480"/>
      </w:pPr>
      <w:r>
        <w:t>185</w:t>
      </w:r>
      <w:r>
        <w:rPr>
          <w:spacing w:val="-8"/>
        </w:rPr>
        <w:t xml:space="preserve"> 分钟时间区间，</w:t>
      </w:r>
      <w:r>
        <w:rPr>
          <w:rFonts w:ascii="Times New Roman" w:eastAsia="Times New Roman"/>
          <w:i/>
          <w:spacing w:val="4"/>
        </w:rPr>
        <w:t>B</w:t>
      </w:r>
      <w:r>
        <w:rPr>
          <w:rFonts w:ascii="Times New Roman" w:eastAsia="Times New Roman"/>
          <w:i/>
          <w:spacing w:val="8"/>
        </w:rPr>
        <w:t xml:space="preserve"> </w:t>
      </w:r>
      <w:r>
        <w:rPr>
          <w:spacing w:val="-10"/>
        </w:rPr>
        <w:t xml:space="preserve">站发出的车，该司机都能看到.实际上这 </w:t>
      </w:r>
      <w:r>
        <w:t>185</w:t>
      </w:r>
      <w:r>
        <w:rPr>
          <w:spacing w:val="-12"/>
        </w:rPr>
        <w:t xml:space="preserve"> 分钟中，只有发车前</w:t>
      </w:r>
    </w:p>
    <w:p>
      <w:pPr>
        <w:pStyle w:val="3"/>
        <w:spacing w:before="4" w:line="265" w:lineRule="exact"/>
        <w:ind w:left="480"/>
      </w:pPr>
      <w:r>
        <w:t>60</w:t>
      </w:r>
      <w:r>
        <w:rPr>
          <w:spacing w:val="-19"/>
        </w:rPr>
        <w:t xml:space="preserve"> 分、发车前 </w:t>
      </w:r>
      <w:r>
        <w:t>30</w:t>
      </w:r>
      <w:r>
        <w:rPr>
          <w:spacing w:val="-15"/>
        </w:rPr>
        <w:t xml:space="preserve"> 分、发车当时、发车后 </w:t>
      </w:r>
      <w:r>
        <w:t>30</w:t>
      </w:r>
      <w:r>
        <w:rPr>
          <w:spacing w:val="-18"/>
        </w:rPr>
        <w:t xml:space="preserve"> 分、发车后 </w:t>
      </w:r>
      <w:r>
        <w:t>60</w:t>
      </w:r>
      <w:r>
        <w:rPr>
          <w:spacing w:val="-18"/>
        </w:rPr>
        <w:t xml:space="preserve"> 分、发车后 </w:t>
      </w:r>
      <w:r>
        <w:t>90</w:t>
      </w:r>
      <w:r>
        <w:rPr>
          <w:spacing w:val="-12"/>
        </w:rPr>
        <w:t xml:space="preserve"> 分，有车辆从</w:t>
      </w:r>
    </w:p>
    <w:p>
      <w:pPr>
        <w:spacing w:line="278" w:lineRule="exact"/>
        <w:ind w:left="525"/>
        <w:rPr>
          <w:sz w:val="21"/>
        </w:rPr>
      </w:pP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5"/>
          <w:sz w:val="21"/>
        </w:rPr>
        <w:t xml:space="preserve"> </w:t>
      </w:r>
      <w:r>
        <w:rPr>
          <w:spacing w:val="2"/>
          <w:sz w:val="21"/>
        </w:rPr>
        <w:t>站开出，所以</w:t>
      </w:r>
      <w:r>
        <w:rPr>
          <w:rFonts w:ascii="Times New Roman" w:eastAsia="Times New Roman"/>
          <w:sz w:val="20"/>
        </w:rPr>
        <w:t>8</w:t>
      </w:r>
      <w:r>
        <w:rPr>
          <w:rFonts w:ascii="Times New Roman" w:eastAsia="Times New Roman"/>
          <w:spacing w:val="-15"/>
          <w:sz w:val="20"/>
        </w:rPr>
        <w:t xml:space="preserve"> : </w:t>
      </w:r>
      <w:r>
        <w:rPr>
          <w:rFonts w:ascii="Times New Roman" w:eastAsia="Times New Roman"/>
          <w:sz w:val="20"/>
        </w:rPr>
        <w:t>30</w:t>
      </w:r>
      <w:r>
        <w:rPr>
          <w:rFonts w:ascii="Times New Roman" w:eastAsia="Times New Roman"/>
          <w:spacing w:val="-3"/>
          <w:sz w:val="20"/>
        </w:rPr>
        <w:t xml:space="preserve"> </w:t>
      </w:r>
      <w:r>
        <w:rPr>
          <w:spacing w:val="-19"/>
          <w:sz w:val="21"/>
        </w:rPr>
        <w:t xml:space="preserve">从 </w:t>
      </w:r>
      <w:r>
        <w:rPr>
          <w:i/>
        </w:rPr>
        <w:t>A</w:t>
      </w:r>
      <w:r>
        <w:rPr>
          <w:i/>
          <w:spacing w:val="-39"/>
        </w:rPr>
        <w:t xml:space="preserve"> </w:t>
      </w:r>
      <w:r>
        <w:rPr>
          <w:spacing w:val="-1"/>
          <w:sz w:val="21"/>
        </w:rPr>
        <w:t>站发车的司机能看到</w:t>
      </w:r>
      <w:r>
        <w:rPr>
          <w:rFonts w:ascii="Times New Roman" w:eastAsia="Times New Roman"/>
          <w:sz w:val="20"/>
        </w:rPr>
        <w:t>8</w:t>
      </w:r>
      <w:r>
        <w:rPr>
          <w:rFonts w:ascii="Times New Roman" w:eastAsia="Times New Roman"/>
          <w:spacing w:val="-13"/>
          <w:sz w:val="20"/>
        </w:rPr>
        <w:t xml:space="preserve"> : </w:t>
      </w:r>
      <w:r>
        <w:rPr>
          <w:rFonts w:ascii="Times New Roman" w:eastAsia="Times New Roman"/>
          <w:sz w:val="20"/>
        </w:rPr>
        <w:t>00</w:t>
      </w:r>
      <w:r>
        <w:rPr>
          <w:rFonts w:ascii="Times New Roman" w:eastAsia="Times New Roman"/>
          <w:spacing w:val="-7"/>
          <w:sz w:val="20"/>
        </w:rPr>
        <w:t xml:space="preserve"> </w:t>
      </w:r>
      <w:r>
        <w:rPr>
          <w:spacing w:val="13"/>
          <w:sz w:val="21"/>
        </w:rPr>
        <w:t>到</w:t>
      </w:r>
      <w:r>
        <w:rPr>
          <w:rFonts w:ascii="Times New Roman" w:eastAsia="Times New Roman"/>
          <w:spacing w:val="-3"/>
          <w:sz w:val="20"/>
        </w:rPr>
        <w:t>10</w:t>
      </w:r>
      <w:r>
        <w:rPr>
          <w:rFonts w:ascii="Times New Roman" w:eastAsia="Times New Roman"/>
          <w:spacing w:val="-13"/>
          <w:sz w:val="20"/>
        </w:rPr>
        <w:t xml:space="preserve"> : </w:t>
      </w:r>
      <w:r>
        <w:rPr>
          <w:rFonts w:ascii="Times New Roman" w:eastAsia="Times New Roman"/>
          <w:spacing w:val="-3"/>
          <w:sz w:val="20"/>
        </w:rPr>
        <w:t>00</w:t>
      </w:r>
      <w:r>
        <w:rPr>
          <w:rFonts w:ascii="Times New Roman" w:eastAsia="Times New Roman"/>
          <w:spacing w:val="-2"/>
          <w:sz w:val="20"/>
        </w:rPr>
        <w:t xml:space="preserve"> </w:t>
      </w:r>
      <w:r>
        <w:rPr>
          <w:spacing w:val="-28"/>
          <w:sz w:val="21"/>
        </w:rPr>
        <w:t xml:space="preserve">从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8"/>
          <w:sz w:val="21"/>
        </w:rPr>
        <w:t xml:space="preserve"> </w:t>
      </w:r>
      <w:r>
        <w:rPr>
          <w:spacing w:val="-8"/>
          <w:sz w:val="21"/>
        </w:rPr>
        <w:t xml:space="preserve">站发出的 </w:t>
      </w:r>
      <w:r>
        <w:rPr>
          <w:sz w:val="21"/>
        </w:rPr>
        <w:t>5</w:t>
      </w:r>
      <w:r>
        <w:rPr>
          <w:spacing w:val="-9"/>
          <w:sz w:val="21"/>
        </w:rPr>
        <w:t xml:space="preserve"> 辆车，而</w:t>
      </w:r>
    </w:p>
    <w:p>
      <w:pPr>
        <w:spacing w:line="278" w:lineRule="exact"/>
        <w:rPr>
          <w:sz w:val="21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spacing w:before="63" w:line="281" w:lineRule="exact"/>
        <w:ind w:left="511"/>
        <w:rPr>
          <w:sz w:val="21"/>
        </w:rPr>
      </w:pPr>
      <w:r>
        <w:rPr>
          <w:rFonts w:ascii="Times New Roman" w:eastAsia="Times New Roman"/>
          <w:sz w:val="20"/>
        </w:rPr>
        <w:t>9</w:t>
      </w:r>
      <w:r>
        <w:rPr>
          <w:rFonts w:ascii="Times New Roman" w:eastAsia="Times New Roman"/>
          <w:spacing w:val="-16"/>
          <w:sz w:val="20"/>
        </w:rPr>
        <w:t xml:space="preserve"> : </w:t>
      </w:r>
      <w:r>
        <w:rPr>
          <w:rFonts w:ascii="Times New Roman" w:eastAsia="Times New Roman"/>
          <w:sz w:val="20"/>
        </w:rPr>
        <w:t xml:space="preserve">00 </w:t>
      </w:r>
      <w:r>
        <w:rPr>
          <w:spacing w:val="-26"/>
          <w:sz w:val="21"/>
        </w:rPr>
        <w:t xml:space="preserve">从 </w:t>
      </w:r>
      <w:r>
        <w:rPr>
          <w:i/>
        </w:rPr>
        <w:t>A</w:t>
      </w:r>
      <w:r>
        <w:rPr>
          <w:i/>
          <w:spacing w:val="-57"/>
        </w:rPr>
        <w:t xml:space="preserve"> </w:t>
      </w:r>
      <w:r>
        <w:rPr>
          <w:spacing w:val="-9"/>
          <w:sz w:val="21"/>
        </w:rPr>
        <w:t xml:space="preserve">站发车的司机能看到 </w:t>
      </w:r>
      <w:r>
        <w:rPr>
          <w:sz w:val="21"/>
        </w:rPr>
        <w:t>8：00</w:t>
      </w:r>
      <w:r>
        <w:rPr>
          <w:spacing w:val="-36"/>
          <w:sz w:val="21"/>
        </w:rPr>
        <w:t xml:space="preserve"> 到 </w:t>
      </w:r>
      <w:r>
        <w:rPr>
          <w:sz w:val="21"/>
        </w:rPr>
        <w:t>10：30</w:t>
      </w:r>
      <w:r>
        <w:rPr>
          <w:spacing w:val="-36"/>
          <w:sz w:val="21"/>
        </w:rPr>
        <w:t xml:space="preserve"> 从 </w:t>
      </w:r>
      <w:r>
        <w:rPr>
          <w:i/>
        </w:rPr>
        <w:t>B</w:t>
      </w:r>
      <w:r>
        <w:rPr>
          <w:i/>
          <w:spacing w:val="-57"/>
        </w:rPr>
        <w:t xml:space="preserve"> </w:t>
      </w:r>
      <w:r>
        <w:rPr>
          <w:spacing w:val="-12"/>
          <w:sz w:val="21"/>
        </w:rPr>
        <w:t xml:space="preserve">站发出的 </w:t>
      </w:r>
      <w:r>
        <w:rPr>
          <w:sz w:val="21"/>
        </w:rPr>
        <w:t>6</w:t>
      </w:r>
      <w:r>
        <w:rPr>
          <w:spacing w:val="-15"/>
          <w:sz w:val="21"/>
        </w:rPr>
        <w:t xml:space="preserve"> 辆车．</w:t>
      </w:r>
    </w:p>
    <w:p>
      <w:pPr>
        <w:spacing w:line="269" w:lineRule="exact"/>
        <w:ind w:left="540"/>
        <w:rPr>
          <w:sz w:val="21"/>
        </w:rPr>
      </w:pPr>
      <w:r>
        <w:rPr>
          <w:sz w:val="21"/>
        </w:rPr>
        <w:t xml:space="preserve">⑵11 点从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t xml:space="preserve">发车的司机只能看到 11 点前从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z w:val="21"/>
        </w:rPr>
        <w:t xml:space="preserve">站开出但尚未到达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t>站的车，即</w:t>
      </w:r>
      <w:r>
        <w:rPr>
          <w:rFonts w:ascii="Times New Roman" w:hAnsi="Times New Roman" w:eastAsia="Times New Roman"/>
          <w:sz w:val="20"/>
        </w:rPr>
        <w:t xml:space="preserve">10 : 00 </w:t>
      </w:r>
      <w:r>
        <w:rPr>
          <w:sz w:val="21"/>
        </w:rPr>
        <w:t>、</w:t>
      </w:r>
    </w:p>
    <w:p>
      <w:pPr>
        <w:spacing w:before="5"/>
        <w:ind w:left="554"/>
        <w:rPr>
          <w:sz w:val="21"/>
        </w:rPr>
      </w:pPr>
      <w:r>
        <w:rPr>
          <w:rFonts w:ascii="Times New Roman" w:eastAsia="Times New Roman"/>
          <w:w w:val="105"/>
          <w:sz w:val="20"/>
        </w:rPr>
        <w:t xml:space="preserve">10 : 30 </w:t>
      </w:r>
      <w:r>
        <w:rPr>
          <w:w w:val="105"/>
          <w:sz w:val="21"/>
        </w:rPr>
        <w:t>、</w:t>
      </w:r>
      <w:r>
        <w:rPr>
          <w:rFonts w:ascii="Times New Roman" w:eastAsia="Times New Roman"/>
          <w:w w:val="105"/>
          <w:sz w:val="20"/>
        </w:rPr>
        <w:t xml:space="preserve">11: 00 </w:t>
      </w:r>
      <w:r>
        <w:rPr>
          <w:w w:val="105"/>
          <w:sz w:val="21"/>
        </w:rPr>
        <w:t xml:space="preserve">从 </w:t>
      </w:r>
      <w:r>
        <w:rPr>
          <w:rFonts w:ascii="Times New Roman" w:eastAsia="Times New Roman"/>
          <w:i/>
          <w:w w:val="105"/>
          <w:sz w:val="21"/>
        </w:rPr>
        <w:t xml:space="preserve">B </w:t>
      </w:r>
      <w:r>
        <w:rPr>
          <w:w w:val="105"/>
          <w:sz w:val="21"/>
        </w:rPr>
        <w:t>站开出的 3 辆车．</w:t>
      </w:r>
    </w:p>
    <w:p>
      <w:pPr>
        <w:pStyle w:val="3"/>
        <w:spacing w:before="10"/>
        <w:rPr>
          <w:sz w:val="15"/>
        </w:rPr>
      </w:pPr>
    </w:p>
    <w:p>
      <w:pPr>
        <w:rPr>
          <w:sz w:val="15"/>
        </w:rPr>
        <w:sectPr>
          <w:pgSz w:w="11910" w:h="16840"/>
          <w:pgMar w:top="1360" w:right="440" w:bottom="1540" w:left="1680" w:header="863" w:footer="1357" w:gutter="0"/>
          <w:cols w:space="720" w:num="1"/>
        </w:sectPr>
      </w:pPr>
    </w:p>
    <w:p>
      <w:pPr>
        <w:pStyle w:val="3"/>
        <w:spacing w:before="71"/>
        <w:ind w:left="540"/>
        <w:jc w:val="center"/>
      </w:pPr>
      <w:r>
        <w:t>方法二：</w:t>
      </w:r>
    </w:p>
    <w:p>
      <w:pPr>
        <w:spacing w:before="151"/>
        <w:ind w:left="412"/>
        <w:jc w:val="center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8:00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spacing w:before="111"/>
        <w:ind w:left="361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8:30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spacing w:before="123"/>
        <w:ind w:left="511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9:00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pStyle w:val="3"/>
        <w:spacing w:before="9"/>
        <w:rPr>
          <w:rFonts w:ascii="Times New Roman"/>
          <w:sz w:val="12"/>
        </w:rPr>
      </w:pPr>
    </w:p>
    <w:p>
      <w:pPr>
        <w:ind w:left="295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9:20</w:t>
      </w:r>
      <w:r>
        <w:rPr>
          <w:rFonts w:ascii="Times New Roman"/>
          <w:color w:val="FFFFFF"/>
          <w:w w:val="105"/>
          <w:sz w:val="4"/>
        </w:rPr>
        <w:t>[来源:Zxxk.Com]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pStyle w:val="3"/>
        <w:spacing w:before="9"/>
        <w:rPr>
          <w:rFonts w:ascii="Times New Roman"/>
          <w:sz w:val="12"/>
        </w:rPr>
      </w:pPr>
    </w:p>
    <w:p>
      <w:pPr>
        <w:ind w:left="115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9:30</w:t>
      </w:r>
    </w:p>
    <w:p>
      <w:pPr>
        <w:pStyle w:val="3"/>
        <w:rPr>
          <w:rFonts w:ascii="Times New Roman"/>
          <w:sz w:val="18"/>
        </w:rPr>
      </w:pPr>
      <w:r>
        <w:br w:type="column"/>
      </w:r>
    </w:p>
    <w:p>
      <w:pPr>
        <w:pStyle w:val="3"/>
        <w:spacing w:before="8"/>
        <w:rPr>
          <w:rFonts w:ascii="Times New Roman"/>
          <w:sz w:val="24"/>
        </w:rPr>
      </w:pPr>
    </w:p>
    <w:p>
      <w:pPr>
        <w:ind w:left="199"/>
        <w:rPr>
          <w:rFonts w:ascii="Times New Roman"/>
          <w:sz w:val="14"/>
        </w:rPr>
      </w:pPr>
      <w:r>
        <w:rPr>
          <w:rFonts w:ascii="Times New Roman"/>
          <w:w w:val="105"/>
          <w:position w:val="-1"/>
          <w:sz w:val="14"/>
        </w:rPr>
        <w:t xml:space="preserve">9:50 </w:t>
      </w:r>
      <w:r>
        <w:rPr>
          <w:rFonts w:ascii="Times New Roman"/>
          <w:w w:val="105"/>
          <w:sz w:val="14"/>
        </w:rPr>
        <w:t>10:00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spacing w:before="123"/>
        <w:ind w:left="139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 xml:space="preserve">10:20 </w:t>
      </w:r>
      <w:r>
        <w:rPr>
          <w:rFonts w:ascii="Times New Roman"/>
          <w:spacing w:val="-5"/>
          <w:w w:val="105"/>
          <w:sz w:val="14"/>
        </w:rPr>
        <w:t>10:30</w:t>
      </w:r>
    </w:p>
    <w:p>
      <w:pPr>
        <w:pStyle w:val="3"/>
        <w:rPr>
          <w:rFonts w:ascii="Times New Roman"/>
          <w:sz w:val="16"/>
        </w:rPr>
      </w:pPr>
      <w:r>
        <w:br w:type="column"/>
      </w:r>
      <w:r>
        <w:rPr>
          <w:color w:val="FFFFFF"/>
          <w:sz w:val="4"/>
        </w:rPr>
        <w:t>[来源:学。科。网Z。X。X。K]</w:t>
      </w:r>
    </w:p>
    <w:p>
      <w:pPr>
        <w:pStyle w:val="3"/>
        <w:rPr>
          <w:rFonts w:ascii="Times New Roman"/>
          <w:sz w:val="16"/>
        </w:rPr>
      </w:pPr>
    </w:p>
    <w:p>
      <w:pPr>
        <w:spacing w:before="135"/>
        <w:ind w:left="163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10:50 11:00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spacing w:before="135"/>
        <w:ind w:left="211"/>
        <w:rPr>
          <w:rFonts w:ascii="Times New Roman"/>
          <w:sz w:val="14"/>
        </w:rPr>
      </w:pPr>
      <w:r>
        <w:rPr>
          <w:rFonts w:ascii="Times New Roman"/>
          <w:sz w:val="14"/>
        </w:rPr>
        <w:t>11:20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pStyle w:val="3"/>
        <w:spacing w:before="9"/>
        <w:rPr>
          <w:rFonts w:ascii="Times New Roman"/>
          <w:sz w:val="12"/>
        </w:rPr>
      </w:pPr>
    </w:p>
    <w:p>
      <w:pPr>
        <w:ind w:left="379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11:50</w:t>
      </w:r>
    </w:p>
    <w:p>
      <w:pPr>
        <w:pStyle w:val="3"/>
        <w:rPr>
          <w:rFonts w:ascii="Times New Roman"/>
          <w:sz w:val="16"/>
        </w:rPr>
      </w:pPr>
      <w:r>
        <w:br w:type="column"/>
      </w:r>
    </w:p>
    <w:p>
      <w:pPr>
        <w:pStyle w:val="3"/>
        <w:rPr>
          <w:rFonts w:ascii="Times New Roman"/>
          <w:sz w:val="16"/>
        </w:rPr>
      </w:pPr>
    </w:p>
    <w:p>
      <w:pPr>
        <w:spacing w:before="111"/>
        <w:ind w:left="540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12:20</w:t>
      </w:r>
    </w:p>
    <w:p>
      <w:pPr>
        <w:rPr>
          <w:rFonts w:ascii="Times New Roman"/>
          <w:sz w:val="14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11">
            <w:col w:w="1383" w:space="40"/>
            <w:col w:w="626" w:space="39"/>
            <w:col w:w="776" w:space="40"/>
            <w:col w:w="560" w:space="39"/>
            <w:col w:w="380" w:space="39"/>
            <w:col w:w="860" w:space="39"/>
            <w:col w:w="823" w:space="40"/>
            <w:col w:w="895" w:space="39"/>
            <w:col w:w="536" w:space="40"/>
            <w:col w:w="744" w:space="150"/>
            <w:col w:w="1702"/>
          </w:cols>
        </w:sectPr>
      </w:pPr>
    </w:p>
    <w:p>
      <w:pPr>
        <w:pStyle w:val="3"/>
        <w:ind w:left="742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5574665" cy="920115"/>
                <wp:effectExtent l="0" t="1270" r="6985" b="12065"/>
                <wp:docPr id="131" name="组合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665" cy="920115"/>
                          <a:chOff x="0" y="0"/>
                          <a:chExt cx="8779" cy="1449"/>
                        </a:xfrm>
                      </wpg:grpSpPr>
                      <wps:wsp>
                        <wps:cNvPr id="43" name="直线 34"/>
                        <wps:cNvSpPr/>
                        <wps:spPr>
                          <a:xfrm>
                            <a:off x="235" y="37"/>
                            <a:ext cx="6819" cy="12"/>
                          </a:xfrm>
                          <a:prstGeom prst="line">
                            <a:avLst/>
                          </a:prstGeom>
                          <a:ln w="746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35"/>
                        <wps:cNvSpPr/>
                        <wps:spPr>
                          <a:xfrm>
                            <a:off x="175" y="1402"/>
                            <a:ext cx="6783" cy="12"/>
                          </a:xfrm>
                          <a:prstGeom prst="line">
                            <a:avLst/>
                          </a:prstGeom>
                          <a:ln w="746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36"/>
                        <wps:cNvSpPr/>
                        <wps:spPr>
                          <a:xfrm>
                            <a:off x="235" y="37"/>
                            <a:ext cx="3092" cy="1365"/>
                          </a:xfrm>
                          <a:prstGeom prst="line">
                            <a:avLst/>
                          </a:prstGeom>
                          <a:ln w="746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37"/>
                        <wps:cNvSpPr/>
                        <wps:spPr>
                          <a:xfrm>
                            <a:off x="1169" y="37"/>
                            <a:ext cx="3044" cy="1377"/>
                          </a:xfrm>
                          <a:prstGeom prst="line">
                            <a:avLst/>
                          </a:prstGeom>
                          <a:ln w="746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38"/>
                        <wps:cNvSpPr/>
                        <wps:spPr>
                          <a:xfrm>
                            <a:off x="2056" y="37"/>
                            <a:ext cx="3092" cy="1377"/>
                          </a:xfrm>
                          <a:prstGeom prst="line">
                            <a:avLst/>
                          </a:prstGeom>
                          <a:ln w="746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39"/>
                        <wps:cNvSpPr/>
                        <wps:spPr>
                          <a:xfrm>
                            <a:off x="2979" y="37"/>
                            <a:ext cx="3044" cy="1377"/>
                          </a:xfrm>
                          <a:prstGeom prst="line">
                            <a:avLst/>
                          </a:prstGeom>
                          <a:ln w="746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线 40"/>
                        <wps:cNvSpPr/>
                        <wps:spPr>
                          <a:xfrm>
                            <a:off x="3854" y="49"/>
                            <a:ext cx="3104" cy="1365"/>
                          </a:xfrm>
                          <a:prstGeom prst="line">
                            <a:avLst/>
                          </a:prstGeom>
                          <a:ln w="746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41"/>
                        <wps:cNvSpPr/>
                        <wps:spPr>
                          <a:xfrm flipH="1">
                            <a:off x="6958" y="1390"/>
                            <a:ext cx="1798" cy="24"/>
                          </a:xfrm>
                          <a:prstGeom prst="line">
                            <a:avLst/>
                          </a:prstGeom>
                          <a:ln w="746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42"/>
                        <wps:cNvSpPr/>
                        <wps:spPr>
                          <a:xfrm>
                            <a:off x="4777" y="49"/>
                            <a:ext cx="3080" cy="1353"/>
                          </a:xfrm>
                          <a:prstGeom prst="line">
                            <a:avLst/>
                          </a:prstGeom>
                          <a:ln w="746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43"/>
                        <wps:cNvSpPr/>
                        <wps:spPr>
                          <a:xfrm>
                            <a:off x="5712" y="49"/>
                            <a:ext cx="3044" cy="1341"/>
                          </a:xfrm>
                          <a:prstGeom prst="line">
                            <a:avLst/>
                          </a:prstGeom>
                          <a:ln w="746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44"/>
                        <wps:cNvSpPr/>
                        <wps:spPr>
                          <a:xfrm flipH="1">
                            <a:off x="175" y="37"/>
                            <a:ext cx="2444" cy="1365"/>
                          </a:xfrm>
                          <a:prstGeom prst="line">
                            <a:avLst/>
                          </a:prstGeom>
                          <a:ln w="746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45"/>
                        <wps:cNvSpPr/>
                        <wps:spPr>
                          <a:xfrm flipH="1">
                            <a:off x="1110" y="37"/>
                            <a:ext cx="2444" cy="1365"/>
                          </a:xfrm>
                          <a:prstGeom prst="line">
                            <a:avLst/>
                          </a:prstGeom>
                          <a:ln w="746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46"/>
                        <wps:cNvSpPr/>
                        <wps:spPr>
                          <a:xfrm flipH="1">
                            <a:off x="1997" y="37"/>
                            <a:ext cx="2444" cy="1365"/>
                          </a:xfrm>
                          <a:prstGeom prst="line">
                            <a:avLst/>
                          </a:prstGeom>
                          <a:ln w="746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47"/>
                        <wps:cNvSpPr/>
                        <wps:spPr>
                          <a:xfrm flipH="1">
                            <a:off x="2895" y="49"/>
                            <a:ext cx="2445" cy="1365"/>
                          </a:xfrm>
                          <a:prstGeom prst="line">
                            <a:avLst/>
                          </a:prstGeom>
                          <a:ln w="746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48"/>
                        <wps:cNvSpPr/>
                        <wps:spPr>
                          <a:xfrm flipH="1">
                            <a:off x="3782" y="49"/>
                            <a:ext cx="2445" cy="1365"/>
                          </a:xfrm>
                          <a:prstGeom prst="line">
                            <a:avLst/>
                          </a:prstGeom>
                          <a:ln w="746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49"/>
                        <wps:cNvSpPr/>
                        <wps:spPr>
                          <a:xfrm flipH="1">
                            <a:off x="4693" y="25"/>
                            <a:ext cx="2337" cy="1389"/>
                          </a:xfrm>
                          <a:prstGeom prst="line">
                            <a:avLst/>
                          </a:prstGeom>
                          <a:ln w="746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50"/>
                        <wps:cNvSpPr/>
                        <wps:spPr>
                          <a:xfrm flipH="1">
                            <a:off x="5616" y="37"/>
                            <a:ext cx="2421" cy="1389"/>
                          </a:xfrm>
                          <a:prstGeom prst="line">
                            <a:avLst/>
                          </a:prstGeom>
                          <a:ln w="746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线 51"/>
                        <wps:cNvSpPr/>
                        <wps:spPr>
                          <a:xfrm flipH="1">
                            <a:off x="6994" y="37"/>
                            <a:ext cx="1043" cy="12"/>
                          </a:xfrm>
                          <a:prstGeom prst="line">
                            <a:avLst/>
                          </a:prstGeom>
                          <a:ln w="746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任意多边形 52"/>
                        <wps:cNvSpPr/>
                        <wps:spPr>
                          <a:xfrm>
                            <a:off x="6963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2" name="任意多边形 53"/>
                        <wps:cNvSpPr/>
                        <wps:spPr>
                          <a:xfrm>
                            <a:off x="6963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任意多边形 54"/>
                        <wps:cNvSpPr/>
                        <wps:spPr>
                          <a:xfrm>
                            <a:off x="203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4" name="任意多边形 55"/>
                        <wps:cNvSpPr/>
                        <wps:spPr>
                          <a:xfrm>
                            <a:off x="203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任意多边形 56"/>
                        <wps:cNvSpPr/>
                        <wps:spPr>
                          <a:xfrm>
                            <a:off x="6926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6" name="任意多边形 57"/>
                        <wps:cNvSpPr/>
                        <wps:spPr>
                          <a:xfrm>
                            <a:off x="6926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任意多边形 58"/>
                        <wps:cNvSpPr/>
                        <wps:spPr>
                          <a:xfrm>
                            <a:off x="143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8" name="任意多边形 59"/>
                        <wps:cNvSpPr/>
                        <wps:spPr>
                          <a:xfrm>
                            <a:off x="143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任意多边形 60"/>
                        <wps:cNvSpPr/>
                        <wps:spPr>
                          <a:xfrm>
                            <a:off x="8724" y="1359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5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0" name="任意多边形 61"/>
                        <wps:cNvSpPr/>
                        <wps:spPr>
                          <a:xfrm>
                            <a:off x="8724" y="1359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任意多边形 62"/>
                        <wps:cNvSpPr/>
                        <wps:spPr>
                          <a:xfrm>
                            <a:off x="1078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5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2" name="任意多边形 63"/>
                        <wps:cNvSpPr/>
                        <wps:spPr>
                          <a:xfrm>
                            <a:off x="1078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任意多边形 64"/>
                        <wps:cNvSpPr/>
                        <wps:spPr>
                          <a:xfrm>
                            <a:off x="3523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4" name="任意多边形 65"/>
                        <wps:cNvSpPr/>
                        <wps:spPr>
                          <a:xfrm>
                            <a:off x="3523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任意多边形 66"/>
                        <wps:cNvSpPr/>
                        <wps:spPr>
                          <a:xfrm>
                            <a:off x="196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5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6" name="任意多边形 67"/>
                        <wps:cNvSpPr/>
                        <wps:spPr>
                          <a:xfrm>
                            <a:off x="196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任意多边形 68"/>
                        <wps:cNvSpPr/>
                        <wps:spPr>
                          <a:xfrm>
                            <a:off x="4410" y="5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8" name="任意多边形 69"/>
                        <wps:cNvSpPr/>
                        <wps:spPr>
                          <a:xfrm>
                            <a:off x="4410" y="5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任意多边形 70"/>
                        <wps:cNvSpPr/>
                        <wps:spPr>
                          <a:xfrm>
                            <a:off x="2864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0" name="任意多边形 71"/>
                        <wps:cNvSpPr/>
                        <wps:spPr>
                          <a:xfrm>
                            <a:off x="2864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1" name="任意多边形 72"/>
                        <wps:cNvSpPr/>
                        <wps:spPr>
                          <a:xfrm>
                            <a:off x="5309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2" name="任意多边形 73"/>
                        <wps:cNvSpPr/>
                        <wps:spPr>
                          <a:xfrm>
                            <a:off x="5309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任意多边形 74"/>
                        <wps:cNvSpPr/>
                        <wps:spPr>
                          <a:xfrm>
                            <a:off x="375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4" name="任意多边形 75"/>
                        <wps:cNvSpPr/>
                        <wps:spPr>
                          <a:xfrm>
                            <a:off x="375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任意多边形 76"/>
                        <wps:cNvSpPr/>
                        <wps:spPr>
                          <a:xfrm>
                            <a:off x="6195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6" name="任意多边形 77"/>
                        <wps:cNvSpPr/>
                        <wps:spPr>
                          <a:xfrm>
                            <a:off x="6195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任意多边形 78"/>
                        <wps:cNvSpPr/>
                        <wps:spPr>
                          <a:xfrm>
                            <a:off x="466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8" name="任意多边形 79"/>
                        <wps:cNvSpPr/>
                        <wps:spPr>
                          <a:xfrm>
                            <a:off x="466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任意多边形 80"/>
                        <wps:cNvSpPr/>
                        <wps:spPr>
                          <a:xfrm>
                            <a:off x="5584" y="139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0" name="任意多边形 81"/>
                        <wps:cNvSpPr/>
                        <wps:spPr>
                          <a:xfrm>
                            <a:off x="5584" y="139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1" name="任意多边形 82"/>
                        <wps:cNvSpPr/>
                        <wps:spPr>
                          <a:xfrm>
                            <a:off x="8005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5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5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1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2" name="任意多边形 83"/>
                        <wps:cNvSpPr/>
                        <wps:spPr>
                          <a:xfrm>
                            <a:off x="8005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5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24"/>
                                </a:lnTo>
                                <a:lnTo>
                                  <a:pt x="47" y="12"/>
                                </a:lnTo>
                                <a:lnTo>
                                  <a:pt x="35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任意多边形 84"/>
                        <wps:cNvSpPr/>
                        <wps:spPr>
                          <a:xfrm>
                            <a:off x="1138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7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4" name="任意多边形 85"/>
                        <wps:cNvSpPr/>
                        <wps:spPr>
                          <a:xfrm>
                            <a:off x="1138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24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任意多边形 86"/>
                        <wps:cNvSpPr/>
                        <wps:spPr>
                          <a:xfrm>
                            <a:off x="2025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6" name="任意多边形 87"/>
                        <wps:cNvSpPr/>
                        <wps:spPr>
                          <a:xfrm>
                            <a:off x="2025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任意多边形 88"/>
                        <wps:cNvSpPr/>
                        <wps:spPr>
                          <a:xfrm>
                            <a:off x="2947" y="5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8" name="任意多边形 89"/>
                        <wps:cNvSpPr/>
                        <wps:spPr>
                          <a:xfrm>
                            <a:off x="2947" y="5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9" name="任意多边形 90"/>
                        <wps:cNvSpPr/>
                        <wps:spPr>
                          <a:xfrm>
                            <a:off x="3823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0" name="任意多边形 91"/>
                        <wps:cNvSpPr/>
                        <wps:spPr>
                          <a:xfrm>
                            <a:off x="3823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1" name="任意多边形 92"/>
                        <wps:cNvSpPr/>
                        <wps:spPr>
                          <a:xfrm>
                            <a:off x="4745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2" name="任意多边形 93"/>
                        <wps:cNvSpPr/>
                        <wps:spPr>
                          <a:xfrm>
                            <a:off x="4745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3" name="任意多边形 94"/>
                        <wps:cNvSpPr/>
                        <wps:spPr>
                          <a:xfrm>
                            <a:off x="5680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36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4" name="任意多边形 95"/>
                        <wps:cNvSpPr/>
                        <wps:spPr>
                          <a:xfrm>
                            <a:off x="5680" y="17"/>
                            <a:ext cx="48" cy="4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9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24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5" name="任意多边形 96"/>
                        <wps:cNvSpPr/>
                        <wps:spPr>
                          <a:xfrm>
                            <a:off x="1078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5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6" name="任意多边形 97"/>
                        <wps:cNvSpPr/>
                        <wps:spPr>
                          <a:xfrm>
                            <a:off x="1078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1" y="48"/>
                                </a:lnTo>
                                <a:lnTo>
                                  <a:pt x="24" y="48"/>
                                </a:lnTo>
                                <a:lnTo>
                                  <a:pt x="35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5" y="0"/>
                                </a:lnTo>
                                <a:lnTo>
                                  <a:pt x="24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7" name="任意多边形 98"/>
                        <wps:cNvSpPr/>
                        <wps:spPr>
                          <a:xfrm>
                            <a:off x="1953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8" name="任意多边形 99"/>
                        <wps:cNvSpPr/>
                        <wps:spPr>
                          <a:xfrm>
                            <a:off x="1953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3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24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9" name="任意多边形 100"/>
                        <wps:cNvSpPr/>
                        <wps:spPr>
                          <a:xfrm>
                            <a:off x="2876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0" name="任意多边形 101"/>
                        <wps:cNvSpPr/>
                        <wps:spPr>
                          <a:xfrm>
                            <a:off x="2876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1" name="任意多边形 102"/>
                        <wps:cNvSpPr/>
                        <wps:spPr>
                          <a:xfrm>
                            <a:off x="3739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2" name="任意多边形 103"/>
                        <wps:cNvSpPr/>
                        <wps:spPr>
                          <a:xfrm>
                            <a:off x="3739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任意多边形 104"/>
                        <wps:cNvSpPr/>
                        <wps:spPr>
                          <a:xfrm>
                            <a:off x="466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4" name="任意多边形 105"/>
                        <wps:cNvSpPr/>
                        <wps:spPr>
                          <a:xfrm>
                            <a:off x="4661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5" name="任意多边形 106"/>
                        <wps:cNvSpPr/>
                        <wps:spPr>
                          <a:xfrm>
                            <a:off x="5596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6" name="任意多边形 107"/>
                        <wps:cNvSpPr/>
                        <wps:spPr>
                          <a:xfrm>
                            <a:off x="5596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任意多边形 108"/>
                        <wps:cNvSpPr/>
                        <wps:spPr>
                          <a:xfrm>
                            <a:off x="329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8" name="任意多边形 109"/>
                        <wps:cNvSpPr/>
                        <wps:spPr>
                          <a:xfrm>
                            <a:off x="329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9" name="任意多边形 110"/>
                        <wps:cNvSpPr/>
                        <wps:spPr>
                          <a:xfrm>
                            <a:off x="4182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7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0" name="任意多边形 111"/>
                        <wps:cNvSpPr/>
                        <wps:spPr>
                          <a:xfrm>
                            <a:off x="4182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24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1" name="任意多边形 112"/>
                        <wps:cNvSpPr/>
                        <wps:spPr>
                          <a:xfrm>
                            <a:off x="5117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2" name="任意多边形 113"/>
                        <wps:cNvSpPr/>
                        <wps:spPr>
                          <a:xfrm>
                            <a:off x="5117" y="1383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3" name="任意多边形 114"/>
                        <wps:cNvSpPr/>
                        <wps:spPr>
                          <a:xfrm>
                            <a:off x="5991" y="1383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4" name="任意多边形 115"/>
                        <wps:cNvSpPr/>
                        <wps:spPr>
                          <a:xfrm>
                            <a:off x="5991" y="1383"/>
                            <a:ext cx="49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任意多边形 116"/>
                        <wps:cNvSpPr/>
                        <wps:spPr>
                          <a:xfrm>
                            <a:off x="782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6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6" name="任意多边形 117"/>
                        <wps:cNvSpPr/>
                        <wps:spPr>
                          <a:xfrm>
                            <a:off x="7825" y="1371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2" y="48"/>
                                </a:lnTo>
                                <a:lnTo>
                                  <a:pt x="24" y="48"/>
                                </a:lnTo>
                                <a:lnTo>
                                  <a:pt x="36" y="48"/>
                                </a:lnTo>
                                <a:lnTo>
                                  <a:pt x="47" y="36"/>
                                </a:lnTo>
                                <a:lnTo>
                                  <a:pt x="47" y="24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任意多边形 118"/>
                        <wps:cNvSpPr/>
                        <wps:spPr>
                          <a:xfrm>
                            <a:off x="2588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37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8" name="任意多边形 119"/>
                        <wps:cNvSpPr/>
                        <wps:spPr>
                          <a:xfrm>
                            <a:off x="2588" y="5"/>
                            <a:ext cx="48" cy="4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" h="48">
                                <a:moveTo>
                                  <a:pt x="0" y="24"/>
                                </a:moveTo>
                                <a:lnTo>
                                  <a:pt x="0" y="36"/>
                                </a:lnTo>
                                <a:lnTo>
                                  <a:pt x="13" y="48"/>
                                </a:lnTo>
                                <a:lnTo>
                                  <a:pt x="24" y="48"/>
                                </a:lnTo>
                                <a:lnTo>
                                  <a:pt x="37" y="48"/>
                                </a:lnTo>
                                <a:lnTo>
                                  <a:pt x="48" y="36"/>
                                </a:lnTo>
                                <a:lnTo>
                                  <a:pt x="48" y="24"/>
                                </a:lnTo>
                                <a:lnTo>
                                  <a:pt x="48" y="12"/>
                                </a:lnTo>
                                <a:lnTo>
                                  <a:pt x="37" y="0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47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9" name="文本框 120"/>
                        <wps:cNvSpPr txBox="1"/>
                        <wps:spPr>
                          <a:xfrm>
                            <a:off x="0" y="93"/>
                            <a:ext cx="297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59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i/>
                                  <w:w w:val="105"/>
                                  <w:sz w:val="14"/>
                                </w:rPr>
                                <w:t xml:space="preserve">A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站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0" name="文本框 121"/>
                        <wps:cNvSpPr txBox="1"/>
                        <wps:spPr>
                          <a:xfrm>
                            <a:off x="36" y="1171"/>
                            <a:ext cx="296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59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i/>
                                  <w:w w:val="105"/>
                                  <w:sz w:val="14"/>
                                </w:rPr>
                                <w:t xml:space="preserve">B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站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" o:spid="_x0000_s1026" o:spt="203" alt="学科网(www.zxxk.com)--教育资源门户，提供试卷、教案、课件、论文、素材及各类教学资源下载，还有大量而丰富的教学相关资讯！" style="height:72.45pt;width:438.95pt;" coordsize="8779,1449" o:gfxdata="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">
                <o:lock v:ext="edit" aspectratio="f"/>
                <v:line id="直线 34" o:spid="_x0000_s1026" o:spt="20" style="position:absolute;left:235;top:37;height:12;width:6819;" filled="f" stroked="t" coordsize="21600,21600" o:gfxdata="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4aa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8748031496063pt" color="#000000" joinstyle="round"/>
                  <v:imagedata o:title=""/>
                  <o:lock v:ext="edit" aspectratio="f"/>
                </v:line>
                <v:line id="直线 35" o:spid="_x0000_s1026" o:spt="20" style="position:absolute;left:175;top:1402;height:12;width:6783;" filled="f" stroked="t" coordsize="21600,21600" o:gfxdata="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kfHf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8748031496063pt" color="#000000" joinstyle="round"/>
                  <v:imagedata o:title=""/>
                  <o:lock v:ext="edit" aspectratio="f"/>
                </v:line>
                <v:line id="直线 36" o:spid="_x0000_s1026" o:spt="20" style="position:absolute;left:235;top:37;height:1365;width:3092;" filled="f" stroked="t" coordsize="21600,21600" o:gfxdata="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M3z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7795275590551pt" color="#000000" joinstyle="round"/>
                  <v:imagedata o:title=""/>
                  <o:lock v:ext="edit" aspectratio="f"/>
                </v:line>
                <v:line id="直线 37" o:spid="_x0000_s1026" o:spt="20" style="position:absolute;left:1169;top:37;height:1377;width:3044;" filled="f" stroked="t" coordsize="21600,21600" o:gfxdata="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4p5m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87874015748031pt" color="#000000" joinstyle="round"/>
                  <v:imagedata o:title=""/>
                  <o:lock v:ext="edit" aspectratio="f"/>
                </v:line>
                <v:line id="直线 38" o:spid="_x0000_s1026" o:spt="20" style="position:absolute;left:2056;top:37;height:1377;width:3092;" filled="f" stroked="t" coordsize="21600,21600" o:gfxdata="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MbcA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87874015748031pt" color="#000000" joinstyle="round"/>
                  <v:imagedata o:title=""/>
                  <o:lock v:ext="edit" aspectratio="f"/>
                </v:line>
                <v:line id="直线 39" o:spid="_x0000_s1026" o:spt="20" style="position:absolute;left:2979;top:37;height:1377;width:3044;" filled="f" stroked="t" coordsize="21600,21600" o:gfxdata="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VZSH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87874015748031pt" color="#000000" joinstyle="round"/>
                  <v:imagedata o:title=""/>
                  <o:lock v:ext="edit" aspectratio="f"/>
                </v:line>
                <v:line id="直线 40" o:spid="_x0000_s1026" o:spt="20" style="position:absolute;left:3854;top:49;height:1365;width:3104;" filled="f" stroked="t" coordsize="21600,21600" o:gfxdata="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49y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7795275590551pt" color="#000000" joinstyle="round"/>
                  <v:imagedata o:title=""/>
                  <o:lock v:ext="edit" aspectratio="f"/>
                </v:line>
                <v:line id="直线 41" o:spid="_x0000_s1026" o:spt="20" style="position:absolute;left:6958;top:1390;flip:x;height:24;width:1798;" filled="f" stroked="t" coordsize="21600,21600" o:gfxdata="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4Cz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8748031496063pt" color="#000000" joinstyle="round"/>
                  <v:imagedata o:title=""/>
                  <o:lock v:ext="edit" aspectratio="f"/>
                </v:line>
                <v:line id="直线 42" o:spid="_x0000_s1026" o:spt="20" style="position:absolute;left:4777;top:49;height:1353;width:3080;" filled="f" stroked="t" coordsize="21600,21600" o:gfxdata="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GnE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7795275590551pt" color="#000000" joinstyle="round"/>
                  <v:imagedata o:title=""/>
                  <o:lock v:ext="edit" aspectratio="f"/>
                </v:line>
                <v:line id="直线 43" o:spid="_x0000_s1026" o:spt="20" style="position:absolute;left:5712;top:49;height:1341;width:3044;" filled="f" stroked="t" coordsize="21600,21600" o:gfxdata="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M5Z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87795275590551pt" color="#000000" joinstyle="round"/>
                  <v:imagedata o:title=""/>
                  <o:lock v:ext="edit" aspectratio="f"/>
                </v:line>
                <v:line id="直线 44" o:spid="_x0000_s1026" o:spt="20" style="position:absolute;left:175;top:37;flip:x;height:1365;width:2444;" filled="f" stroked="t" coordsize="21600,21600" o:gfxdata="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Kzs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7952755905512pt" color="#000000" joinstyle="round"/>
                  <v:imagedata o:title=""/>
                  <o:lock v:ext="edit" aspectratio="f"/>
                </v:line>
                <v:line id="直线 45" o:spid="_x0000_s1026" o:spt="20" style="position:absolute;left:1110;top:37;flip:x;height:1365;width:2444;" filled="f" stroked="t" coordsize="21600,21600" o:gfxdata="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3srx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7952755905512pt" color="#000000" joinstyle="round"/>
                  <v:imagedata o:title=""/>
                  <o:lock v:ext="edit" aspectratio="f"/>
                </v:line>
                <v:line id="直线 46" o:spid="_x0000_s1026" o:spt="20" style="position:absolute;left:1997;top:37;flip:x;height:1365;width:2444;" filled="f" stroked="t" coordsize="21600,21600" o:gfxdata="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3jl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87952755905512pt" color="#000000" joinstyle="round"/>
                  <v:imagedata o:title=""/>
                  <o:lock v:ext="edit" aspectratio="f"/>
                </v:line>
                <v:line id="直线 47" o:spid="_x0000_s1026" o:spt="20" style="position:absolute;left:2895;top:49;flip:x;height:1365;width:2445;" filled="f" stroked="t" coordsize="21600,21600" o:gfxdata="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5RAr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87952755905512pt" color="#000000" joinstyle="round"/>
                  <v:imagedata o:title=""/>
                  <o:lock v:ext="edit" aspectratio="f"/>
                </v:line>
                <v:line id="直线 48" o:spid="_x0000_s1026" o:spt="20" style="position:absolute;left:3782;top:49;flip:x;height:1365;width:2445;" filled="f" stroked="t" coordsize="21600,21600" o:gfxdata="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Ww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87952755905512pt" color="#000000" joinstyle="round"/>
                  <v:imagedata o:title=""/>
                  <o:lock v:ext="edit" aspectratio="f"/>
                </v:line>
                <v:line id="直线 49" o:spid="_x0000_s1026" o:spt="20" style="position:absolute;left:4693;top:25;flip:x;height:1389;width:2337;" filled="f" stroked="t" coordsize="21600,21600" o:gfxdata="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BXl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88031496062992pt" color="#000000" joinstyle="round"/>
                  <v:imagedata o:title=""/>
                  <o:lock v:ext="edit" aspectratio="f"/>
                </v:line>
                <v:line id="直线 50" o:spid="_x0000_s1026" o:spt="20" style="position:absolute;left:5616;top:37;flip:x;height:1389;width:2421;" filled="f" stroked="t" coordsize="21600,21600" o:gfxdata="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Encz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88031496062992pt" color="#000000" joinstyle="round"/>
                  <v:imagedata o:title=""/>
                  <o:lock v:ext="edit" aspectratio="f"/>
                </v:line>
                <v:line id="直线 51" o:spid="_x0000_s1026" o:spt="20" style="position:absolute;left:6994;top:37;flip:x;height:12;width:1043;" filled="f" stroked="t" coordsize="21600,21600" o:gfxdata="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UwY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8748031496063pt" color="#000000" joinstyle="round"/>
                  <v:imagedata o:title=""/>
                  <o:lock v:ext="edit" aspectratio="f"/>
                </v:line>
                <v:shape id="任意多边形 52" o:spid="_x0000_s1026" o:spt="100" style="position:absolute;left:6963;top:17;height:49;width:48;" fillcolor="#FF0000" filled="t" stroked="f" coordsize="48,49" o:gfxdata="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h9vC8AAAA&#10;2wAAAA8AAAAAAAAAAQAgAAAAIgAAAGRycy9kb3ducmV2LnhtbFBLAQIUABQAAAAIAIdO4kAzLwWe&#10;OwAAADkAAAAQAAAAAAAAAAEAIAAAAAsBAABkcnMvc2hhcGV4bWwueG1sUEsFBgAAAAAGAAYAWwEA&#10;ALUDAAAAAA=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53" o:spid="_x0000_s1026" o:spt="100" style="position:absolute;left:6963;top:17;height:49;width:48;" filled="f" stroked="t" coordsize="48,49" o:gfxdata="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NHWD74A&#10;AADbAAAADwAAAAAAAAABACAAAAAiAAAAZHJzL2Rvd25yZXYueG1sUEsBAhQAFAAAAAgAh07iQDMv&#10;BZ47AAAAOQAAABAAAAAAAAAAAQAgAAAADQEAAGRycy9zaGFwZXhtbC54bWxQSwUGAAAAAAYABgBb&#10;AQAAtwMAAAAA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54" o:spid="_x0000_s1026" o:spt="100" style="position:absolute;left:203;top:5;height:48;width:48;" fillcolor="#FF0000" filled="t" stroked="f" coordsize="48,48" o:gfxdata="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r7DbsAAADb&#10;AAAADwAAAAAAAAABACAAAAAiAAAAZHJzL2Rvd25yZXYueG1sUEsBAhQAFAAAAAgAh07iQDMvBZ47&#10;AAAAOQAAABAAAAAAAAAAAQAgAAAACgEAAGRycy9zaGFwZXhtbC54bWxQSwUGAAAAAAYABgBbAQAA&#10;tA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55" o:spid="_x0000_s1026" o:spt="100" style="position:absolute;left:203;top:5;height:48;width:48;" filled="f" stroked="t" coordsize="48,48" o:gfxdata="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8k2xi5AAAA2wAA&#10;AA8AAAAAAAAAAQAgAAAAIgAAAGRycy9kb3ducmV2LnhtbFBLAQIUABQAAAAIAIdO4kAzLwWeOwAA&#10;ADkAAAAQAAAAAAAAAAEAIAAAAAgBAABkcnMvc2hhcGV4bWwueG1sUEsFBgAAAAAGAAYAWwEAALID&#10;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56" o:spid="_x0000_s1026" o:spt="100" style="position:absolute;left:6926;top:1383;height:48;width:48;" fillcolor="#FF0000" filled="t" stroked="f" coordsize="48,48" o:gfxdata="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h/G4rsAAADb&#10;AAAADwAAAAAAAAABACAAAAAiAAAAZHJzL2Rvd25yZXYueG1sUEsBAhQAFAAAAAgAh07iQDMvBZ47&#10;AAAAOQAAABAAAAAAAAAAAQAgAAAACgEAAGRycy9zaGFwZXhtbC54bWxQSwUGAAAAAAYABgBbAQAA&#10;tA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57" o:spid="_x0000_s1026" o:spt="100" style="position:absolute;left:6926;top:1383;height:48;width:48;" filled="f" stroked="t" coordsize="48,48" o:gfxdata="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C64PS5AAAA2wAA&#10;AA8AAAAAAAAAAQAgAAAAIgAAAGRycy9kb3ducmV2LnhtbFBLAQIUABQAAAAIAIdO4kAzLwWeOwAA&#10;ADkAAAAQAAAAAAAAAAEAIAAAAAgBAABkcnMvc2hhcGV4bWwueG1sUEsFBgAAAAAGAAYAWwEAALID&#10;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58" o:spid="_x0000_s1026" o:spt="100" style="position:absolute;left:143;top:1371;height:48;width:48;" fillcolor="#FF0000" filled="t" stroked="f" coordsize="48,48" o:gfxdata="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B/Q68AAAA&#10;2wAAAA8AAAAAAAAAAQAgAAAAIgAAAGRycy9kb3ducmV2LnhtbFBLAQIUABQAAAAIAIdO4kAzLwWe&#10;OwAAADkAAAAQAAAAAAAAAAEAIAAAAAsBAABkcnMvc2hhcGV4bWwueG1sUEsFBgAAAAAGAAYAWwEA&#10;ALUDAAAAAA=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59" o:spid="_x0000_s1026" o:spt="100" style="position:absolute;left:143;top:1371;height:48;width:48;" filled="f" stroked="t" coordsize="48,48" o:gfxdata="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5p0R22AAAA2wAAAA8A&#10;AAAAAAAAAQAgAAAAIgAAAGRycy9kb3ducmV2LnhtbFBLAQIUABQAAAAIAIdO4kAzLwWeOwAAADkA&#10;AAAQAAAAAAAAAAEAIAAAAAUBAABkcnMvc2hhcGV4bWwueG1sUEsFBgAAAAAGAAYAWwEAAK8DAAAA&#10;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60" o:spid="_x0000_s1026" o:spt="100" style="position:absolute;left:8724;top:1359;height:49;width:48;" fillcolor="#FF0000" filled="t" stroked="f" coordsize="48,49" o:gfxdata="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f69rsAAADb&#10;AAAADwAAAAAAAAABACAAAAAiAAAAZHJzL2Rvd25yZXYueG1sUEsBAhQAFAAAAAgAh07iQDMvBZ47&#10;AAAAOQAAABAAAAAAAAAAAQAgAAAACgEAAGRycy9zaGFwZXhtbC54bWxQSwUGAAAAAAYABgBbAQAA&#10;tAMAAAAA&#10;" path="m35,0l11,0,0,12,0,36,11,48,35,48,48,36,48,12,35,0xe">
                  <v:fill on="t" focussize="0,0"/>
                  <v:stroke on="f"/>
                  <v:imagedata o:title=""/>
                  <o:lock v:ext="edit" aspectratio="f"/>
                </v:shape>
                <v:shape id="任意多边形 61" o:spid="_x0000_s1026" o:spt="100" style="position:absolute;left:8724;top:1359;height:49;width:48;" filled="f" stroked="t" coordsize="48,49" o:gfxdata="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lns+ugAAANsA&#10;AAAPAAAAAAAAAAEAIAAAACIAAABkcnMvZG93bnJldi54bWxQSwECFAAUAAAACACHTuJAMy8FnjsA&#10;AAA5AAAAEAAAAAAAAAABACAAAAAJAQAAZHJzL3NoYXBleG1sLnhtbFBLBQYAAAAABgAGAFsBAACz&#10;AwAAAAA=&#10;" path="m0,24l0,36,11,48,24,48,35,48,48,36,48,24,48,12,35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62" o:spid="_x0000_s1026" o:spt="100" style="position:absolute;left:1078;top:1371;height:48;width:48;" fillcolor="#FF0000" filled="t" stroked="f" coordsize="48,48" o:gfxdata="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P1WPLsAAADb&#10;AAAADwAAAAAAAAABACAAAAAiAAAAZHJzL2Rvd25yZXYueG1sUEsBAhQAFAAAAAgAh07iQDMvBZ47&#10;AAAAOQAAABAAAAAAAAAAAQAgAAAACgEAAGRycy9zaGFwZXhtbC54bWxQSwUGAAAAAAYABgBbAQAA&#10;tAMAAAAA&#10;" path="m35,0l11,0,0,12,0,36,11,48,35,48,48,36,48,12,35,0xe">
                  <v:fill on="t" focussize="0,0"/>
                  <v:stroke on="f"/>
                  <v:imagedata o:title=""/>
                  <o:lock v:ext="edit" aspectratio="f"/>
                </v:shape>
                <v:shape id="任意多边形 63" o:spid="_x0000_s1026" o:spt="100" style="position:absolute;left:1078;top:1371;height:48;width:48;" filled="f" stroked="t" coordsize="48,48" o:gfxdata="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pYcCq5AAAA2wAA&#10;AA8AAAAAAAAAAQAgAAAAIgAAAGRycy9kb3ducmV2LnhtbFBLAQIUABQAAAAIAIdO4kAzLwWeOwAA&#10;ADkAAAAQAAAAAAAAAAEAIAAAAAgBAABkcnMvc2hhcGV4bWwueG1sUEsFBgAAAAAGAAYAWwEAALID&#10;AAAAAA==&#10;" path="m0,24l0,36,11,48,24,48,35,48,48,36,48,24,48,12,35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64" o:spid="_x0000_s1026" o:spt="100" style="position:absolute;left:3523;top:5;height:48;width:48;" fillcolor="#FF0000" filled="t" stroked="f" coordsize="48,48" o:gfxdata="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Y23QvQAA&#10;ANsAAAAPAAAAAAAAAAEAIAAAACIAAABkcnMvZG93bnJldi54bWxQSwECFAAUAAAACACHTuJAMy8F&#10;njsAAAA5AAAAEAAAAAAAAAABACAAAAAMAQAAZHJzL3NoYXBleG1sLnhtbFBLBQYAAAAABgAGAFsB&#10;AAC2AwAAAAA=&#10;" path="m36,0l13,0,0,12,0,36,13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65" o:spid="_x0000_s1026" o:spt="100" style="position:absolute;left:3523;top:5;height:48;width:48;" filled="f" stroked="t" coordsize="48,48" o:gfxdata="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9TcW5AAAA2wAA&#10;AA8AAAAAAAAAAQAgAAAAIgAAAGRycy9kb3ducmV2LnhtbFBLAQIUABQAAAAIAIdO4kAzLwWeOwAA&#10;ADkAAAAQAAAAAAAAAAEAIAAAAAgBAABkcnMvc2hhcGV4bWwueG1sUEsFBgAAAAAGAAYAWwEAALID&#10;AAAAAA==&#10;" path="m0,24l0,36,13,48,24,48,36,48,48,36,48,24,48,12,36,0,24,0,13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66" o:spid="_x0000_s1026" o:spt="100" style="position:absolute;left:1965;top:1371;height:48;width:48;" fillcolor="#FF0000" filled="t" stroked="f" coordsize="48,48" o:gfxdata="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8ZQP7sAAADb&#10;AAAADwAAAAAAAAABACAAAAAiAAAAZHJzL2Rvd25yZXYueG1sUEsBAhQAFAAAAAgAh07iQDMvBZ47&#10;AAAAOQAAABAAAAAAAAAAAQAgAAAACgEAAGRycy9zaGFwZXhtbC54bWxQSwUGAAAAAAYABgBbAQAA&#10;tAMAAAAA&#10;" path="m35,0l11,0,0,12,0,36,11,48,35,48,48,36,48,12,35,0xe">
                  <v:fill on="t" focussize="0,0"/>
                  <v:stroke on="f"/>
                  <v:imagedata o:title=""/>
                  <o:lock v:ext="edit" aspectratio="f"/>
                </v:shape>
                <v:shape id="任意多边形 67" o:spid="_x0000_s1026" o:spt="100" style="position:absolute;left:1965;top:1371;height:48;width:48;" filled="f" stroked="t" coordsize="48,48" o:gfxdata="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Vjdim5AAAA2wAA&#10;AA8AAAAAAAAAAQAgAAAAIgAAAGRycy9kb3ducmV2LnhtbFBLAQIUABQAAAAIAIdO4kAzLwWeOwAA&#10;ADkAAAAQAAAAAAAAAAEAIAAAAAgBAABkcnMvc2hhcGV4bWwueG1sUEsFBgAAAAAGAAYAWwEAALID&#10;AAAAAA==&#10;" path="m0,24l0,36,11,48,24,48,35,48,48,36,48,24,48,12,35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68" o:spid="_x0000_s1026" o:spt="100" style="position:absolute;left:4410;top:5;height:48;width:49;" fillcolor="#FF0000" filled="t" stroked="f" coordsize="49,48" o:gfxdata="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gDF74A&#10;AADbAAAADwAAAAAAAAABACAAAAAiAAAAZHJzL2Rvd25yZXYueG1sUEsBAhQAFAAAAAgAh07iQDMv&#10;BZ47AAAAOQAAABAAAAAAAAAAAQAgAAAADQEAAGRycy9zaGFwZXhtbC54bWxQSwUGAAAAAAYABgBb&#10;AQAAtw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69" o:spid="_x0000_s1026" o:spt="100" style="position:absolute;left:4410;top:5;height:48;width:49;" filled="f" stroked="t" coordsize="49,48" o:gfxdata="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k5W65AAAA2wAA&#10;AA8AAAAAAAAAAQAgAAAAIgAAAGRycy9kb3ducmV2LnhtbFBLAQIUABQAAAAIAIdO4kAzLwWeOwAA&#10;ADkAAAAQAAAAAAAAAAEAIAAAAAgBAABkcnMvc2hhcGV4bWwueG1sUEsFBgAAAAAGAAYAWwEAALID&#10;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70" o:spid="_x0000_s1026" o:spt="100" style="position:absolute;left:2864;top:1383;height:48;width:48;" fillcolor="#FF0000" filled="t" stroked="f" coordsize="48,48" o:gfxdata="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i1o6ugAAANs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71" o:spid="_x0000_s1026" o:spt="100" style="position:absolute;left:2864;top:1383;height:48;width:48;" filled="f" stroked="t" coordsize="48,48" o:gfxdata="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ATO+G2AAAA2wAAAA8A&#10;AAAAAAAAAQAgAAAAIgAAAGRycy9kb3ducmV2LnhtbFBLAQIUABQAAAAIAIdO4kAzLwWeOwAAADkA&#10;AAAQAAAAAAAAAAEAIAAAAAUBAABkcnMvc2hhcGV4bWwueG1sUEsFBgAAAAAGAAYAWwEAAK8DAAAA&#10;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72" o:spid="_x0000_s1026" o:spt="100" style="position:absolute;left:5309;top:17;height:49;width:48;" fillcolor="#FF0000" filled="t" stroked="f" coordsize="48,49" o:gfxdata="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tEAq8AAAA&#10;2wAAAA8AAAAAAAAAAQAgAAAAIgAAAGRycy9kb3ducmV2LnhtbFBLAQIUABQAAAAIAIdO4kAzLwWe&#10;OwAAADkAAAAQAAAAAAAAAAEAIAAAAAsBAABkcnMvc2hhcGV4bWwueG1sUEsFBgAAAAAGAAYAWwEA&#10;ALUDAAAAAA=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73" o:spid="_x0000_s1026" o:spt="100" style="position:absolute;left:5309;top:17;height:49;width:48;" filled="f" stroked="t" coordsize="48,49" o:gfxdata="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dMPW8AAAA&#10;2wAAAA8AAAAAAAAAAQAgAAAAIgAAAGRycy9kb3ducmV2LnhtbFBLAQIUABQAAAAIAIdO4kAzLwWe&#10;OwAAADkAAAAQAAAAAAAAAAEAIAAAAAsBAABkcnMvc2hhcGV4bWwueG1sUEsFBgAAAAAGAAYAWwEA&#10;ALUD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74" o:spid="_x0000_s1026" o:spt="100" style="position:absolute;left:3751;top:1383;height:48;width:48;" fillcolor="#FF0000" filled="t" stroked="f" coordsize="48,48" o:gfxdata="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rYd97sAAADb&#10;AAAADwAAAAAAAAABACAAAAAiAAAAZHJzL2Rvd25yZXYueG1sUEsBAhQAFAAAAAgAh07iQDMvBZ47&#10;AAAAOQAAABAAAAAAAAAAAQAgAAAACgEAAGRycy9zaGFwZXhtbC54bWxQSwUGAAAAAAYABgBbAQAA&#10;tA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75" o:spid="_x0000_s1026" o:spt="100" style="position:absolute;left:3751;top:1383;height:48;width:48;" filled="f" stroked="t" coordsize="48,48" o:gfxdata="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8oPeK5AAAA2wAA&#10;AA8AAAAAAAAAAQAgAAAAIgAAAGRycy9kb3ducmV2LnhtbFBLAQIUABQAAAAIAIdO4kAzLwWeOwAA&#10;ADkAAAAQAAAAAAAAAAEAIAAAAAgBAABkcnMvc2hhcGV4bWwueG1sUEsFBgAAAAAGAAYAWwEAALID&#10;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76" o:spid="_x0000_s1026" o:spt="100" style="position:absolute;left:6195;top:17;height:49;width:48;" fillcolor="#FF0000" filled="t" stroked="f" coordsize="48,49" o:gfxdata="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NYWCbsAAADb&#10;AAAADwAAAAAAAAABACAAAAAiAAAAZHJzL2Rvd25yZXYueG1sUEsBAhQAFAAAAAgAh07iQDMvBZ47&#10;AAAAOQAAABAAAAAAAAAAAQAgAAAACgEAAGRycy9zaGFwZXhtbC54bWxQSwUGAAAAAAYABgBbAQAA&#10;tA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77" o:spid="_x0000_s1026" o:spt="100" style="position:absolute;left:6195;top:17;height:49;width:48;" filled="f" stroked="t" coordsize="48,49" o:gfxdata="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/mNva8AAAA&#10;2wAAAA8AAAAAAAAAAQAgAAAAIgAAAGRycy9kb3ducmV2LnhtbFBLAQIUABQAAAAIAIdO4kAzLwWe&#10;OwAAADkAAAAQAAAAAAAAAAEAIAAAAAsBAABkcnMvc2hhcGV4bWwueG1sUEsFBgAAAAAGAAYAWwEA&#10;ALUDAAAA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78" o:spid="_x0000_s1026" o:spt="100" style="position:absolute;left:4661;top:1383;height:48;width:48;" fillcolor="#FF0000" filled="t" stroked="f" coordsize="48,48" o:gfxdata="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NG/S8AAAA&#10;2wAAAA8AAAAAAAAAAQAgAAAAIgAAAGRycy9kb3ducmV2LnhtbFBLAQIUABQAAAAIAIdO4kAzLwWe&#10;OwAAADkAAAAQAAAAAAAAAAEAIAAAAAsBAABkcnMvc2hhcGV4bWwueG1sUEsFBgAAAAAGAAYAWwEA&#10;ALUDAAAAAA=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79" o:spid="_x0000_s1026" o:spt="100" style="position:absolute;left:4661;top:1383;height:48;width:48;" filled="f" stroked="t" coordsize="48,48" o:gfxdata="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5lN+e2AAAA2wAAAA8A&#10;AAAAAAAAAQAgAAAAIgAAAGRycy9kb3ducmV2LnhtbFBLAQIUABQAAAAIAIdO4kAzLwWeOwAAADkA&#10;AAAQAAAAAAAAAAEAIAAAAAUBAABkcnMvc2hhcGV4bWwueG1sUEsFBgAAAAAGAAYAWwEAAK8DAAAA&#10;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80" o:spid="_x0000_s1026" o:spt="100" style="position:absolute;left:5584;top:1395;height:48;width:48;" fillcolor="#FF0000" filled="t" stroked="f" coordsize="48,48" o:gfxdata="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XiodugAAANs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81" o:spid="_x0000_s1026" o:spt="100" style="position:absolute;left:5584;top:1395;height:48;width:48;" filled="f" stroked="t" coordsize="48,48" o:gfxdata="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XKrTy2AAAA2wAAAA8A&#10;AAAAAAAAAQAgAAAAIgAAAGRycy9kb3ducmV2LnhtbFBLAQIUABQAAAAIAIdO4kAzLwWeOwAAADkA&#10;AAAQAAAAAAAAAAEAIAAAAAUBAABkcnMvc2hhcGV4bWwueG1sUEsFBgAAAAAGAAYAWwEAAK8DAAAA&#10;AA=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82" o:spid="_x0000_s1026" o:spt="100" style="position:absolute;left:8005;top:5;height:48;width:48;" fillcolor="#FF0000" filled="t" stroked="f" coordsize="48,48" o:gfxdata="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GwxrsAAADb&#10;AAAADwAAAAAAAAABACAAAAAiAAAAZHJzL2Rvd25yZXYueG1sUEsBAhQAFAAAAAgAh07iQDMvBZ47&#10;AAAAOQAAABAAAAAAAAAAAQAgAAAACgEAAGRycy9zaGFwZXhtbC54bWxQSwUGAAAAAAYABgBbAQAA&#10;tAMAAAAA&#10;" path="m35,0l11,0,0,12,0,36,11,48,35,48,47,36,47,12,35,0xe">
                  <v:fill on="t" focussize="0,0"/>
                  <v:stroke on="f"/>
                  <v:imagedata o:title=""/>
                  <o:lock v:ext="edit" aspectratio="f"/>
                </v:shape>
                <v:shape id="任意多边形 83" o:spid="_x0000_s1026" o:spt="100" style="position:absolute;left:8005;top:5;height:48;width:48;" filled="f" stroked="t" coordsize="48,48" o:gfxdata="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JbQvQAA&#10;ANsAAAAPAAAAAAAAAAEAIAAAACIAAABkcnMvZG93bnJldi54bWxQSwECFAAUAAAACACHTuJAMy8F&#10;njsAAAA5AAAAEAAAAAAAAAABACAAAAAMAQAAZHJzL3NoYXBleG1sLnhtbFBLBQYAAAAABgAGAFsB&#10;AAC2AwAAAAA=&#10;" path="m0,24l0,36,11,48,24,48,35,48,47,36,47,24,47,12,35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84" o:spid="_x0000_s1026" o:spt="100" style="position:absolute;left:1138;top:5;height:48;width:48;" fillcolor="#FF0000" filled="t" stroked="f" coordsize="48,48" o:gfxdata="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b4sqvQAA&#10;ANsAAAAPAAAAAAAAAAEAIAAAACIAAABkcnMvZG93bnJldi54bWxQSwECFAAUAAAACACHTuJAMy8F&#10;njsAAAA5AAAAEAAAAAAAAAABACAAAAAMAQAAZHJzL3NoYXBleG1sLnhtbFBLBQYAAAAABgAGAFsB&#10;AAC2AwAAAAA=&#10;" path="m37,0l13,0,0,12,0,36,13,48,37,48,48,36,48,12,37,0xe">
                  <v:fill on="t" focussize="0,0"/>
                  <v:stroke on="f"/>
                  <v:imagedata o:title=""/>
                  <o:lock v:ext="edit" aspectratio="f"/>
                </v:shape>
                <v:shape id="任意多边形 85" o:spid="_x0000_s1026" o:spt="100" style="position:absolute;left:1138;top:5;height:48;width:48;" filled="f" stroked="t" coordsize="48,48" o:gfxdata="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rxqz+5AAAA2wAA&#10;AA8AAAAAAAAAAQAgAAAAIgAAAGRycy9kb3ducmV2LnhtbFBLAQIUABQAAAAIAIdO4kAzLwWeOwAA&#10;ADkAAAAQAAAAAAAAAAEAIAAAAAgBAABkcnMvc2hhcGV4bWwueG1sUEsFBgAAAAAGAAYAWwEAALID&#10;AAAAAA==&#10;" path="m0,24l0,36,13,48,24,48,37,48,48,36,48,24,48,12,37,0,24,0,13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86" o:spid="_x0000_s1026" o:spt="100" style="position:absolute;left:2025;top:5;height:48;width:48;" fillcolor="#FF0000" filled="t" stroked="f" coordsize="48,48" o:gfxdata="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8q2xbsAAADb&#10;AAAADwAAAAAAAAABACAAAAAiAAAAZHJzL2Rvd25yZXYueG1sUEsBAhQAFAAAAAgAh07iQDMvBZ47&#10;AAAAOQAAABAAAAAAAAAAAQAgAAAACgEAAGRycy9zaGFwZXhtbC54bWxQSwUGAAAAAAYABgBbAQAA&#10;tAMAAAAA&#10;" path="m36,0l13,0,0,12,0,36,13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87" o:spid="_x0000_s1026" o:spt="100" style="position:absolute;left:2025;top:5;height:48;width:48;" filled="f" stroked="t" coordsize="48,48" o:gfxdata="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VvkNO5AAAA2wAA&#10;AA8AAAAAAAAAAQAgAAAAIgAAAGRycy9kb3ducmV2LnhtbFBLAQIUABQAAAAIAIdO4kAzLwWeOwAA&#10;ADkAAAAQAAAAAAAAAAEAIAAAAAgBAABkcnMvc2hhcGV4bWwueG1sUEsFBgAAAAAGAAYAWwEAALID&#10;AAAAAA==&#10;" path="m0,24l0,36,13,48,24,48,36,48,48,36,48,24,48,12,36,0,24,0,13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88" o:spid="_x0000_s1026" o:spt="100" style="position:absolute;left:2947;top:5;height:48;width:49;" fillcolor="#FF0000" filled="t" stroked="f" coordsize="49,48" o:gfxdata="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FOXtvQAA&#10;ANsAAAAPAAAAAAAAAAEAIAAAACIAAABkcnMvZG93bnJldi54bWxQSwECFAAUAAAACACHTuJAMy8F&#10;njsAAAA5AAAAEAAAAAAAAAABACAAAAAMAQAAZHJzL3NoYXBleG1sLnhtbFBLBQYAAAAABgAGAFsB&#10;AAC2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89" o:spid="_x0000_s1026" o:spt="100" style="position:absolute;left:2947;top:5;height:48;width:49;" filled="f" stroked="t" coordsize="49,48" o:gfxdata="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aAOUugAAANsA&#10;AAAPAAAAAAAAAAEAIAAAACIAAABkcnMvZG93bnJldi54bWxQSwECFAAUAAAACACHTuJAMy8FnjsA&#10;AAA5AAAAEAAAAAAAAAABACAAAAAJAQAAZHJzL3NoYXBleG1sLnhtbFBLBQYAAAAABgAGAFsBAACz&#10;AwAA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90" o:spid="_x0000_s1026" o:spt="100" style="position:absolute;left:3823;top:17;height:49;width:48;" fillcolor="#FF0000" filled="t" stroked="f" coordsize="48,49" o:gfxdata="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EKK0bsAAADb&#10;AAAADwAAAAAAAAABACAAAAAiAAAAZHJzL2Rvd25yZXYueG1sUEsBAhQAFAAAAAgAh07iQDMvBZ47&#10;AAAAOQAAABAAAAAAAAAAAQAgAAAACgEAAGRycy9zaGFwZXhtbC54bWxQSwUGAAAAAAYABgBbAQAA&#10;tAMA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91" o:spid="_x0000_s1026" o:spt="100" style="position:absolute;left:3823;top:17;height:49;width:48;" filled="f" stroked="t" coordsize="48,49" o:gfxdata="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N2Ab4A&#10;AADcAAAADwAAAAAAAAABACAAAAAiAAAAZHJzL2Rvd25yZXYueG1sUEsBAhQAFAAAAAgAh07iQDMv&#10;BZ47AAAAOQAAABAAAAAAAAAAAQAgAAAADQEAAGRycy9zaGFwZXhtbC54bWxQSwUGAAAAAAYABgBb&#10;AQAAtwMAAAAA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92" o:spid="_x0000_s1026" o:spt="100" style="position:absolute;left:4745;top:17;height:49;width:48;" fillcolor="#FF0000" filled="t" stroked="f" coordsize="48,49" o:gfxdata="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wlijugAAANw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93" o:spid="_x0000_s1026" o:spt="100" style="position:absolute;left:4745;top:17;height:49;width:48;" filled="f" stroked="t" coordsize="48,49" o:gfxdata="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HU3tugAAANwA&#10;AAAPAAAAAAAAAAEAIAAAACIAAABkcnMvZG93bnJldi54bWxQSwECFAAUAAAACACHTuJAMy8FnjsA&#10;AAA5AAAAEAAAAAAAAAABACAAAAAJAQAAZHJzL3NoYXBleG1sLnhtbFBLBQYAAAAABgAGAFsBAACz&#10;AwAA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94" o:spid="_x0000_s1026" o:spt="100" style="position:absolute;left:5680;top:17;height:49;width:48;" fillcolor="#FF0000" filled="t" stroked="f" coordsize="48,49" o:gfxdata="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XGNPugAAANwA&#10;AAAPAAAAAAAAAAEAIAAAACIAAABkcnMvZG93bnJldi54bWxQSwECFAAUAAAACACHTuJAMy8FnjsA&#10;AAA5AAAAEAAAAAAAAAABACAAAAAJAQAAZHJzL3NoYXBleG1sLnhtbFBLBQYAAAAABgAGAFsBAACz&#10;AwAAAAA=&#10;" path="m36,0l11,0,0,12,0,36,11,48,36,48,47,36,47,12,36,0xe">
                  <v:fill on="t" focussize="0,0"/>
                  <v:stroke on="f"/>
                  <v:imagedata o:title=""/>
                  <o:lock v:ext="edit" aspectratio="f"/>
                </v:shape>
                <v:shape id="任意多边形 95" o:spid="_x0000_s1026" o:spt="100" style="position:absolute;left:5680;top:17;height:49;width:48;" filled="f" stroked="t" coordsize="48,49" o:gfxdata="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uHACugAAANwA&#10;AAAPAAAAAAAAAAEAIAAAACIAAABkcnMvZG93bnJldi54bWxQSwECFAAUAAAACACHTuJAMy8FnjsA&#10;AAA5AAAAEAAAAAAAAAABACAAAAAJAQAAZHJzL3NoYXBleG1sLnhtbFBLBQYAAAAABgAGAFsBAACz&#10;AwAAAAA=&#10;" path="m0,24l0,36,11,48,24,48,36,48,47,36,47,24,47,12,36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96" o:spid="_x0000_s1026" o:spt="100" style="position:absolute;left:1078;top:1371;height:48;width:48;" fillcolor="#FF0000" filled="t" stroked="f" coordsize="48,48" o:gfxdata="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iemGi5AAAA3AAA&#10;AA8AAAAAAAAAAQAgAAAAIgAAAGRycy9kb3ducmV2LnhtbFBLAQIUABQAAAAIAIdO4kAzLwWeOwAA&#10;ADkAAAAQAAAAAAAAAAEAIAAAAAgBAABkcnMvc2hhcGV4bWwueG1sUEsFBgAAAAAGAAYAWwEAALID&#10;AAAAAA==&#10;" path="m35,0l11,0,0,12,0,36,11,48,35,48,48,36,48,12,35,0xe">
                  <v:fill on="t" focussize="0,0"/>
                  <v:stroke on="f"/>
                  <v:imagedata o:title=""/>
                  <o:lock v:ext="edit" aspectratio="f"/>
                </v:shape>
                <v:shape id="任意多边形 97" o:spid="_x0000_s1026" o:spt="100" style="position:absolute;left:1078;top:1371;height:48;width:48;" filled="f" stroked="t" coordsize="48,48" o:gfxdata="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kG3rsAAADc&#10;AAAADwAAAAAAAAABACAAAAAiAAAAZHJzL2Rvd25yZXYueG1sUEsBAhQAFAAAAAgAh07iQDMvBZ47&#10;AAAAOQAAABAAAAAAAAAAAQAgAAAACgEAAGRycy9zaGFwZXhtbC54bWxQSwUGAAAAAAYABgBbAQAA&#10;tAMAAAAA&#10;" path="m0,24l0,36,11,48,24,48,35,48,48,36,48,24,48,12,35,0,24,0,11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98" o:spid="_x0000_s1026" o:spt="100" style="position:absolute;left:1953;top:1371;height:48;width:48;" fillcolor="#FF0000" filled="t" stroked="f" coordsize="48,48" o:gfxdata="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Ao4S5AAAA3AAA&#10;AA8AAAAAAAAAAQAgAAAAIgAAAGRycy9kb3ducmV2LnhtbFBLAQIUABQAAAAIAIdO4kAzLwWeOwAA&#10;ADkAAAAQAAAAAAAAAAEAIAAAAAgBAABkcnMvc2hhcGV4bWwueG1sUEsFBgAAAAAGAAYAWwEAALID&#10;AAAAAA==&#10;" path="m36,0l12,0,0,12,0,36,12,48,36,48,47,36,47,12,36,0xe">
                  <v:fill on="t" focussize="0,0"/>
                  <v:stroke on="f"/>
                  <v:imagedata o:title=""/>
                  <o:lock v:ext="edit" aspectratio="f"/>
                </v:shape>
                <v:shape id="任意多边形 99" o:spid="_x0000_s1026" o:spt="100" style="position:absolute;left:1953;top:1371;height:48;width:48;" filled="f" stroked="t" coordsize="48,48" o:gfxdata="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Ojc3vQAA&#10;ANwAAAAPAAAAAAAAAAEAIAAAACIAAABkcnMvZG93bnJldi54bWxQSwECFAAUAAAACACHTuJAMy8F&#10;njsAAAA5AAAAEAAAAAAAAAABACAAAAAMAQAAZHJzL3NoYXBleG1sLnhtbFBLBQYAAAAABgAGAFsB&#10;AAC2AwAAAAA=&#10;" path="m0,24l0,36,12,48,23,48,36,48,47,36,47,24,47,12,36,0,23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00" o:spid="_x0000_s1026" o:spt="100" style="position:absolute;left:2876;top:1371;height:48;width:48;" fillcolor="#FF0000" filled="t" stroked="f" coordsize="48,48" o:gfxdata="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Tkm25AAAA3AAA&#10;AA8AAAAAAAAAAQAgAAAAIgAAAGRycy9kb3ducmV2LnhtbFBLAQIUABQAAAAIAIdO4kAzLwWeOwAA&#10;ADkAAAAQAAAAAAAAAAEAIAAAAAgBAABkcnMvc2hhcGV4bWwueG1sUEsFBgAAAAAGAAYAWwEAALID&#10;AAAAAA=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01" o:spid="_x0000_s1026" o:spt="100" style="position:absolute;left:2876;top:1371;height:48;width:48;" filled="f" stroked="t" coordsize="48,48" o:gfxdata="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la3svQAA&#10;ANwAAAAPAAAAAAAAAAEAIAAAACIAAABkcnMvZG93bnJldi54bWxQSwECFAAUAAAACACHTuJAMy8F&#10;njsAAAA5AAAAEAAAAAAAAAABACAAAAAMAQAAZHJzL3NoYXBleG1sLnhtbFBLBQYAAAAABgAGAFsB&#10;AAC2AwAA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02" o:spid="_x0000_s1026" o:spt="100" style="position:absolute;left:3739;top:1383;height:48;width:48;" fillcolor="#FF0000" filled="t" stroked="f" coordsize="48,48" o:gfxdata="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nwItrgAAADcAAAA&#10;DwAAAAAAAAABACAAAAAiAAAAZHJzL2Rvd25yZXYueG1sUEsBAhQAFAAAAAgAh07iQDMvBZ47AAAA&#10;OQAAABAAAAAAAAAAAQAgAAAABwEAAGRycy9zaGFwZXhtbC54bWxQSwUGAAAAAAYABgBbAQAAsQMA&#10;AAAA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03" o:spid="_x0000_s1026" o:spt="100" style="position:absolute;left:3739;top:1383;height:48;width:48;" filled="f" stroked="t" coordsize="48,48" o:gfxdata="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guWALsAAADc&#10;AAAADwAAAAAAAAABACAAAAAiAAAAZHJzL2Rvd25yZXYueG1sUEsBAhQAFAAAAAgAh07iQDMvBZ47&#10;AAAAOQAAABAAAAAAAAAAAQAgAAAACgEAAGRycy9zaGFwZXhtbC54bWxQSwUGAAAAAAYABgBbAQAA&#10;tAMAAAAA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04" o:spid="_x0000_s1026" o:spt="100" style="position:absolute;left:4661;top:1383;height:48;width:48;" fillcolor="#FF0000" filled="t" stroked="f" coordsize="48,48" o:gfxdata="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4jNaugAAANw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05" o:spid="_x0000_s1026" o:spt="100" style="position:absolute;left:4661;top:1383;height:48;width:48;" filled="f" stroked="t" coordsize="48,48" o:gfxdata="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+rqvvtwAAANwAAAAP&#10;AAAAAAAAAAEAIAAAACIAAABkcnMvZG93bnJldi54bWxQSwECFAAUAAAACACHTuJAMy8FnjsAAAA5&#10;AAAAEAAAAAAAAAABACAAAAAGAQAAZHJzL3NoYXBleG1sLnhtbFBLBQYAAAAABgAGAFsBAACwAwAA&#10;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06" o:spid="_x0000_s1026" o:spt="100" style="position:absolute;left:5596;top:1383;height:48;width:48;" fillcolor="#FF0000" filled="t" stroked="f" coordsize="48,48" o:gfxdata="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Rw61ugAAANw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07" o:spid="_x0000_s1026" o:spt="100" style="position:absolute;left:5596;top:1383;height:48;width:48;" filled="f" stroked="t" coordsize="48,48" o:gfxdata="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hMJADtwAAANwAAAAP&#10;AAAAAAAAAAEAIAAAACIAAABkcnMvZG93bnJldi54bWxQSwECFAAUAAAACACHTuJAMy8FnjsAAAA5&#10;AAAAEAAAAAAAAAABACAAAAAGAQAAZHJzL3NoYXBleG1sLnhtbFBLBQYAAAAABgAGAFsBAACwAwAA&#10;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08" o:spid="_x0000_s1026" o:spt="100" style="position:absolute;left:3295;top:1371;height:48;width:48;" fillcolor="#FF0000" filled="t" stroked="f" coordsize="48,48" o:gfxdata="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2TVZugAAANw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09" o:spid="_x0000_s1026" o:spt="100" style="position:absolute;left:3295;top:1371;height:48;width:48;" filled="f" stroked="t" coordsize="48,48" o:gfxdata="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46HqvQAA&#10;ANwAAAAPAAAAAAAAAAEAIAAAACIAAABkcnMvZG93bnJldi54bWxQSwECFAAUAAAACACHTuJAMy8F&#10;njsAAAA5AAAAEAAAAAAAAAABACAAAAAMAQAAZHJzL3NoYXBleG1sLnhtbFBLBQYAAAAABgAGAFsB&#10;AAC2AwAA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10" o:spid="_x0000_s1026" o:spt="100" style="position:absolute;left:4182;top:1383;height:48;width:48;" fillcolor="#FF0000" filled="t" stroked="f" coordsize="48,48" o:gfxdata="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gSwugAAANwA&#10;AAAPAAAAAAAAAAEAIAAAACIAAABkcnMvZG93bnJldi54bWxQSwECFAAUAAAACACHTuJAMy8FnjsA&#10;AAA5AAAAEAAAAAAAAAABACAAAAAJAQAAZHJzL3NoYXBleG1sLnhtbFBLBQYAAAAABgAGAFsBAACz&#10;AwAAAAA=&#10;" path="m37,0l13,0,0,12,0,36,13,48,37,48,48,36,48,12,37,0xe">
                  <v:fill on="t" focussize="0,0"/>
                  <v:stroke on="f"/>
                  <v:imagedata o:title=""/>
                  <o:lock v:ext="edit" aspectratio="f"/>
                </v:shape>
                <v:shape id="任意多边形 111" o:spid="_x0000_s1026" o:spt="100" style="position:absolute;left:4182;top:1383;height:48;width:48;" filled="f" stroked="t" coordsize="48,48" o:gfxdata="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+WdRvQAA&#10;ANwAAAAPAAAAAAAAAAEAIAAAACIAAABkcnMvZG93bnJldi54bWxQSwECFAAUAAAACACHTuJAMy8F&#10;njsAAAA5AAAAEAAAAAAAAAABACAAAAAMAQAAZHJzL3NoYXBleG1sLnhtbFBLBQYAAAAABgAGAFsB&#10;AAC2AwAAAAA=&#10;" path="m0,24l0,36,13,48,24,48,37,48,48,36,48,24,48,12,37,0,24,0,13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12" o:spid="_x0000_s1026" o:spt="100" style="position:absolute;left:5117;top:1383;height:48;width:48;" fillcolor="#FF0000" filled="t" stroked="f" coordsize="48,48" o:gfxdata="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EMILugAAANwA&#10;AAAPAAAAAAAAAAEAIAAAACIAAABkcnMvZG93bnJldi54bWxQSwECFAAUAAAACACHTuJAMy8FnjsA&#10;AAA5AAAAEAAAAAAAAAABACAAAAAJAQAAZHJzL3NoYXBleG1sLnhtbFBLBQYAAAAABgAGAFsBAACz&#10;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13" o:spid="_x0000_s1026" o:spt="100" style="position:absolute;left:5117;top:1383;height:48;width:48;" filled="f" stroked="t" coordsize="48,48" o:gfxdata="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Z1y9twAAANwAAAAP&#10;AAAAAAAAAAEAIAAAACIAAABkcnMvZG93bnJldi54bWxQSwECFAAUAAAACACHTuJAMy8FnjsAAAA5&#10;AAAAEAAAAAAAAAABACAAAAAGAQAAZHJzL3NoYXBleG1sLnhtbFBLBQYAAAAABgAGAFsBAACwAwAA&#10;AAA=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14" o:spid="_x0000_s1026" o:spt="100" style="position:absolute;left:5991;top:1383;height:48;width:49;" fillcolor="#FF0000" filled="t" stroked="f" coordsize="49,48" o:gfxdata="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rOCAvQAA&#10;ANwAAAAPAAAAAAAAAAEAIAAAACIAAABkcnMvZG93bnJldi54bWxQSwECFAAUAAAACACHTuJAMy8F&#10;njsAAAA5AAAAEAAAAAAAAAABACAAAAAMAQAAZHJzL3NoYXBleG1sLnhtbFBLBQYAAAAABgAGAFsB&#10;AAC2AwAAAAA=&#10;" path="m36,0l12,0,0,12,0,36,12,48,36,48,48,36,48,12,36,0xe">
                  <v:fill on="t" focussize="0,0"/>
                  <v:stroke on="f"/>
                  <v:imagedata o:title=""/>
                  <o:lock v:ext="edit" aspectratio="f"/>
                </v:shape>
                <v:shape id="任意多边形 115" o:spid="_x0000_s1026" o:spt="100" style="position:absolute;left:5991;top:1383;height:48;width:49;" filled="f" stroked="t" coordsize="49,48" o:gfxdata="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pIQHbsAAADc&#10;AAAADwAAAAAAAAABACAAAAAiAAAAZHJzL2Rvd25yZXYueG1sUEsBAhQAFAAAAAgAh07iQDMvBZ47&#10;AAAAOQAAABAAAAAAAAAAAQAgAAAACgEAAGRycy9zaGFwZXhtbC54bWxQSwUGAAAAAAYABgBbAQAA&#10;tAMAAAAA&#10;" path="m0,24l0,36,12,48,24,48,36,48,48,36,48,24,48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16" o:spid="_x0000_s1026" o:spt="100" style="position:absolute;left:7825;top:1371;height:48;width:48;" fillcolor="#FF0000" filled="t" stroked="f" coordsize="48,48" o:gfxdata="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K8QIugAAANwA&#10;AAAPAAAAAAAAAAEAIAAAACIAAABkcnMvZG93bnJldi54bWxQSwECFAAUAAAACACHTuJAMy8FnjsA&#10;AAA5AAAAEAAAAAAAAAABACAAAAAJAQAAZHJzL3NoYXBleG1sLnhtbFBLBQYAAAAABgAGAFsBAACz&#10;AwAAAAA=&#10;" path="m36,0l12,0,0,12,0,36,12,48,36,48,47,36,47,12,36,0xe">
                  <v:fill on="t" focussize="0,0"/>
                  <v:stroke on="f"/>
                  <v:imagedata o:title=""/>
                  <o:lock v:ext="edit" aspectratio="f"/>
                </v:shape>
                <v:shape id="任意多边形 117" o:spid="_x0000_s1026" o:spt="100" style="position:absolute;left:7825;top:1371;height:48;width:48;" filled="f" stroked="t" coordsize="48,48" o:gfxdata="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vXFq+twAAANwAAAAP&#10;AAAAAAAAAAEAIAAAACIAAABkcnMvZG93bnJldi54bWxQSwECFAAUAAAACACHTuJAMy8FnjsAAAA5&#10;AAAAEAAAAAAAAAABACAAAAAGAQAAZHJzL3NoYXBleG1sLnhtbFBLBQYAAAAABgAGAFsBAACwAwAA&#10;AAA=&#10;" path="m0,24l0,36,12,48,24,48,36,48,47,36,47,24,47,12,36,0,24,0,12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任意多边形 118" o:spid="_x0000_s1026" o:spt="100" style="position:absolute;left:2588;top:5;height:48;width:48;" fillcolor="#FF0000" filled="t" stroked="f" coordsize="48,48" o:gfxdata="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1/+S5AAAA3AAA&#10;AA8AAAAAAAAAAQAgAAAAIgAAAGRycy9kb3ducmV2LnhtbFBLAQIUABQAAAAIAIdO4kAzLwWeOwAA&#10;ADkAAAAQAAAAAAAAAAEAIAAAAAgBAABkcnMvc2hhcGV4bWwueG1sUEsFBgAAAAAGAAYAWwEAALID&#10;AAAAAA==&#10;" path="m37,0l13,0,0,12,0,36,13,48,37,48,48,36,48,12,37,0xe">
                  <v:fill on="t" focussize="0,0"/>
                  <v:stroke on="f"/>
                  <v:imagedata o:title=""/>
                  <o:lock v:ext="edit" aspectratio="f"/>
                </v:shape>
                <v:shape id="任意多边形 119" o:spid="_x0000_s1026" o:spt="100" style="position:absolute;left:2588;top:5;height:48;width:48;" filled="f" stroked="t" coordsize="48,48" o:gfxdata="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j2tXvQAA&#10;ANwAAAAPAAAAAAAAAAEAIAAAACIAAABkcnMvZG93bnJldi54bWxQSwECFAAUAAAACACHTuJAMy8F&#10;njsAAAA5AAAAEAAAAAAAAAABACAAAAAMAQAAZHJzL3NoYXBleG1sLnhtbFBLBQYAAAAABgAGAFsB&#10;AAC2AwAAAAA=&#10;" path="m0,24l0,36,13,48,24,48,37,48,48,36,48,24,48,12,37,0,24,0,13,0,0,12,0,24xe">
                  <v:fill on="f" focussize="0,0"/>
                  <v:stroke weight="0.588503937007874pt" color="#000000" joinstyle="round"/>
                  <v:imagedata o:title=""/>
                  <o:lock v:ext="edit" aspectratio="f"/>
                </v:shape>
                <v:shape id="文本框 120" o:spid="_x0000_s1026" o:spt="202" type="#_x0000_t202" style="position:absolute;left:0;top:93;height:160;width:297;" filled="f" stroked="f" coordsize="21600,21600" o:gfxdata="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+jn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59" w:lineRule="exact"/>
                          <w:rPr>
                            <w:sz w:val="14"/>
                          </w:rPr>
                        </w:pPr>
                        <w:r>
                          <w:rPr>
                            <w:rFonts w:ascii="Times New Roman" w:eastAsia="Times New Roman"/>
                            <w:i/>
                            <w:w w:val="105"/>
                            <w:sz w:val="14"/>
                          </w:rPr>
                          <w:t xml:space="preserve">A </w:t>
                        </w:r>
                        <w:r>
                          <w:rPr>
                            <w:w w:val="105"/>
                            <w:sz w:val="14"/>
                          </w:rPr>
                          <w:t>站</w:t>
                        </w:r>
                      </w:p>
                    </w:txbxContent>
                  </v:textbox>
                </v:shape>
                <v:shape id="文本框 121" o:spid="_x0000_s1026" o:spt="202" type="#_x0000_t202" style="position:absolute;left:36;top:1171;height:160;width:296;" filled="f" stroked="f" coordsize="21600,21600" o:gfxdata="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snN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59" w:lineRule="exact"/>
                          <w:rPr>
                            <w:sz w:val="14"/>
                          </w:rPr>
                        </w:pPr>
                        <w:r>
                          <w:rPr>
                            <w:rFonts w:ascii="Times New Roman" w:eastAsia="Times New Roman"/>
                            <w:i/>
                            <w:w w:val="105"/>
                            <w:sz w:val="14"/>
                          </w:rPr>
                          <w:t xml:space="preserve">B </w:t>
                        </w:r>
                        <w:r>
                          <w:rPr>
                            <w:w w:val="105"/>
                            <w:sz w:val="14"/>
                          </w:rPr>
                          <w:t>站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Times New Roman"/>
          <w:sz w:val="20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tabs>
          <w:tab w:val="left" w:pos="1712"/>
          <w:tab w:val="left" w:pos="2599"/>
          <w:tab w:val="left" w:pos="3498"/>
        </w:tabs>
        <w:spacing w:line="163" w:lineRule="exact"/>
        <w:ind w:left="742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8:00</w:t>
      </w:r>
      <w:r>
        <w:rPr>
          <w:rFonts w:ascii="Times New Roman"/>
          <w:w w:val="105"/>
          <w:sz w:val="14"/>
        </w:rPr>
        <w:tab/>
      </w:r>
      <w:r>
        <w:rPr>
          <w:rFonts w:ascii="Times New Roman"/>
          <w:w w:val="105"/>
          <w:position w:val="1"/>
          <w:sz w:val="14"/>
        </w:rPr>
        <w:t>8:30</w:t>
      </w:r>
      <w:r>
        <w:rPr>
          <w:rFonts w:ascii="Times New Roman"/>
          <w:w w:val="105"/>
          <w:position w:val="1"/>
          <w:sz w:val="14"/>
        </w:rPr>
        <w:tab/>
      </w:r>
      <w:r>
        <w:rPr>
          <w:rFonts w:ascii="Times New Roman"/>
          <w:w w:val="105"/>
          <w:position w:val="1"/>
          <w:sz w:val="14"/>
        </w:rPr>
        <w:t>9:0</w:t>
      </w:r>
      <w:r>
        <w:rPr>
          <w:rFonts w:ascii="Times New Roman"/>
          <w:w w:val="105"/>
          <w:position w:val="1"/>
          <w:sz w:val="14"/>
        </w:rPr>
        <w:drawing>
          <wp:inline distT="0" distB="0" distL="0" distR="0">
            <wp:extent cx="2032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w w:val="105"/>
          <w:position w:val="1"/>
          <w:sz w:val="14"/>
        </w:rPr>
        <w:t>0</w:t>
      </w:r>
      <w:r>
        <w:rPr>
          <w:rFonts w:ascii="Times New Roman"/>
          <w:w w:val="105"/>
          <w:position w:val="1"/>
          <w:sz w:val="14"/>
        </w:rPr>
        <w:tab/>
      </w:r>
      <w:r>
        <w:rPr>
          <w:rFonts w:ascii="Times New Roman"/>
          <w:spacing w:val="-4"/>
          <w:w w:val="105"/>
          <w:position w:val="2"/>
          <w:sz w:val="14"/>
        </w:rPr>
        <w:t>9:30</w:t>
      </w:r>
    </w:p>
    <w:p>
      <w:pPr>
        <w:spacing w:line="127" w:lineRule="exact"/>
        <w:ind w:left="116"/>
        <w:rPr>
          <w:rFonts w:ascii="Times New Roman"/>
          <w:sz w:val="14"/>
        </w:rPr>
      </w:pPr>
      <w:r>
        <w:br w:type="column"/>
      </w:r>
      <w:r>
        <w:rPr>
          <w:rFonts w:ascii="Times New Roman"/>
          <w:w w:val="105"/>
          <w:sz w:val="14"/>
        </w:rPr>
        <w:t>9:45</w:t>
      </w:r>
    </w:p>
    <w:p>
      <w:pPr>
        <w:spacing w:line="151" w:lineRule="exact"/>
        <w:ind w:left="187"/>
        <w:rPr>
          <w:rFonts w:ascii="Times New Roman"/>
          <w:sz w:val="14"/>
        </w:rPr>
      </w:pPr>
      <w:r>
        <w:br w:type="column"/>
      </w:r>
      <w:r>
        <w:rPr>
          <w:rFonts w:ascii="Times New Roman"/>
          <w:w w:val="105"/>
          <w:sz w:val="14"/>
        </w:rPr>
        <w:t xml:space="preserve">10:00 </w:t>
      </w:r>
      <w:r>
        <w:rPr>
          <w:rFonts w:ascii="Times New Roman"/>
          <w:w w:val="105"/>
          <w:position w:val="1"/>
          <w:sz w:val="14"/>
        </w:rPr>
        <w:t>10:15</w:t>
      </w:r>
    </w:p>
    <w:p>
      <w:pPr>
        <w:spacing w:line="127" w:lineRule="exact"/>
        <w:ind w:left="103"/>
        <w:rPr>
          <w:rFonts w:ascii="Times New Roman"/>
          <w:sz w:val="14"/>
        </w:rPr>
      </w:pPr>
      <w:r>
        <w:br w:type="column"/>
      </w:r>
      <w:r>
        <w:rPr>
          <w:rFonts w:ascii="Times New Roman"/>
          <w:sz w:val="14"/>
        </w:rPr>
        <w:t>10:30</w:t>
      </w:r>
    </w:p>
    <w:p>
      <w:pPr>
        <w:spacing w:line="220" w:lineRule="auto"/>
        <w:ind w:left="103"/>
        <w:rPr>
          <w:rFonts w:ascii="Times New Roman"/>
          <w:sz w:val="14"/>
        </w:rPr>
      </w:pPr>
      <w:r>
        <w:br w:type="column"/>
      </w:r>
      <w:r>
        <w:rPr>
          <w:rFonts w:ascii="Times New Roman"/>
          <w:w w:val="105"/>
          <w:sz w:val="14"/>
        </w:rPr>
        <w:t xml:space="preserve">10:45 </w:t>
      </w:r>
      <w:r>
        <w:rPr>
          <w:rFonts w:ascii="Times New Roman"/>
          <w:w w:val="105"/>
          <w:position w:val="-3"/>
          <w:sz w:val="14"/>
        </w:rPr>
        <w:t>11:00</w:t>
      </w:r>
    </w:p>
    <w:p>
      <w:pPr>
        <w:spacing w:before="26"/>
        <w:ind w:left="67"/>
        <w:rPr>
          <w:rFonts w:ascii="Times New Roman"/>
          <w:sz w:val="14"/>
        </w:rPr>
      </w:pPr>
      <w:r>
        <w:br w:type="column"/>
      </w:r>
      <w:r>
        <w:rPr>
          <w:rFonts w:ascii="Times New Roman"/>
          <w:sz w:val="14"/>
        </w:rPr>
        <w:t>11:15</w:t>
      </w:r>
    </w:p>
    <w:p>
      <w:pPr>
        <w:spacing w:before="26"/>
        <w:ind w:left="559"/>
        <w:rPr>
          <w:rFonts w:ascii="Times New Roman"/>
          <w:sz w:val="14"/>
        </w:rPr>
      </w:pPr>
      <w:r>
        <w:br w:type="column"/>
      </w:r>
      <w:r>
        <w:rPr>
          <w:rFonts w:ascii="Times New Roman"/>
          <w:sz w:val="14"/>
        </w:rPr>
        <w:t>11:45</w:t>
      </w:r>
    </w:p>
    <w:p>
      <w:pPr>
        <w:spacing w:before="26"/>
        <w:ind w:left="499"/>
        <w:rPr>
          <w:rFonts w:ascii="Times New Roman"/>
          <w:sz w:val="14"/>
        </w:rPr>
      </w:pPr>
      <w:r>
        <w:br w:type="column"/>
      </w:r>
      <w:r>
        <w:rPr>
          <w:rFonts w:ascii="Times New Roman"/>
          <w:sz w:val="14"/>
        </w:rPr>
        <w:t>12:15</w:t>
      </w:r>
    </w:p>
    <w:p>
      <w:pPr>
        <w:spacing w:before="14"/>
        <w:ind w:left="583"/>
        <w:rPr>
          <w:rFonts w:ascii="Times New Roman"/>
          <w:sz w:val="14"/>
        </w:rPr>
      </w:pPr>
      <w:r>
        <w:br w:type="column"/>
      </w:r>
      <w:r>
        <w:rPr>
          <w:rFonts w:ascii="Times New Roman"/>
          <w:w w:val="105"/>
          <w:sz w:val="14"/>
        </w:rPr>
        <w:t>12:45</w:t>
      </w:r>
    </w:p>
    <w:p>
      <w:pPr>
        <w:rPr>
          <w:rFonts w:ascii="Times New Roman"/>
          <w:sz w:val="14"/>
        </w:rPr>
        <w:sectPr>
          <w:type w:val="continuous"/>
          <w:pgSz w:w="11910" w:h="16840"/>
          <w:pgMar w:top="1360" w:right="440" w:bottom="1540" w:left="1680" w:header="720" w:footer="720" w:gutter="0"/>
          <w:cols w:equalWidth="0" w:num="9">
            <w:col w:w="3763" w:space="40"/>
            <w:col w:w="380" w:space="39"/>
            <w:col w:w="931" w:space="39"/>
            <w:col w:w="428" w:space="40"/>
            <w:col w:w="847" w:space="39"/>
            <w:col w:w="392" w:space="40"/>
            <w:col w:w="883" w:space="40"/>
            <w:col w:w="824" w:space="39"/>
            <w:col w:w="1026"/>
          </w:cols>
        </w:sectPr>
      </w:pPr>
    </w:p>
    <w:p>
      <w:pPr>
        <w:pStyle w:val="3"/>
        <w:spacing w:before="8"/>
        <w:rPr>
          <w:rFonts w:ascii="Times New Roman"/>
          <w:sz w:val="8"/>
        </w:rPr>
      </w:pPr>
    </w:p>
    <w:p>
      <w:pPr>
        <w:spacing w:before="78"/>
        <w:ind w:left="518"/>
        <w:rPr>
          <w:rFonts w:ascii="Times New Roman" w:hAnsi="Times New Roman" w:eastAsia="Times New Roman"/>
          <w:sz w:val="20"/>
        </w:rPr>
      </w:pPr>
      <w:r>
        <w:rPr>
          <w:spacing w:val="1"/>
          <w:sz w:val="21"/>
        </w:rPr>
        <w:t>⑴我们画时间路线图，通过看图发现从</w:t>
      </w:r>
      <w:r>
        <w:rPr>
          <w:rFonts w:ascii="Times New Roman" w:hAnsi="Times New Roman" w:eastAsia="Times New Roman"/>
          <w:sz w:val="20"/>
        </w:rPr>
        <w:t>8</w:t>
      </w:r>
      <w:r>
        <w:rPr>
          <w:rFonts w:ascii="Times New Roman" w:hAnsi="Times New Roman" w:eastAsia="Times New Roman"/>
          <w:spacing w:val="-10"/>
          <w:sz w:val="20"/>
        </w:rPr>
        <w:t xml:space="preserve"> : </w:t>
      </w:r>
      <w:r>
        <w:rPr>
          <w:rFonts w:ascii="Times New Roman" w:hAnsi="Times New Roman" w:eastAsia="Times New Roman"/>
          <w:sz w:val="20"/>
        </w:rPr>
        <w:t>30</w:t>
      </w:r>
      <w:r>
        <w:rPr>
          <w:rFonts w:ascii="Times New Roman" w:hAnsi="Times New Roman" w:eastAsia="Times New Roman"/>
          <w:spacing w:val="15"/>
          <w:sz w:val="20"/>
        </w:rPr>
        <w:t xml:space="preserve"> </w:t>
      </w:r>
      <w:r>
        <w:rPr>
          <w:spacing w:val="-4"/>
          <w:sz w:val="21"/>
        </w:rPr>
        <w:t xml:space="preserve">出发的车所走路线与从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28"/>
          <w:sz w:val="21"/>
        </w:rPr>
        <w:t xml:space="preserve"> </w:t>
      </w:r>
      <w:r>
        <w:rPr>
          <w:spacing w:val="4"/>
          <w:sz w:val="21"/>
        </w:rPr>
        <w:t>站发车路线有</w:t>
      </w:r>
      <w:r>
        <w:rPr>
          <w:rFonts w:ascii="Times New Roman" w:hAnsi="Times New Roman" w:eastAsia="Times New Roman"/>
          <w:sz w:val="20"/>
        </w:rPr>
        <w:t>5</w:t>
      </w:r>
    </w:p>
    <w:p>
      <w:pPr>
        <w:spacing w:before="2"/>
        <w:ind w:left="434"/>
        <w:rPr>
          <w:sz w:val="21"/>
        </w:rPr>
      </w:pPr>
      <w:r>
        <w:rPr>
          <w:spacing w:val="2"/>
          <w:sz w:val="21"/>
        </w:rPr>
        <w:t>个交点，所以</w:t>
      </w:r>
      <w:r>
        <w:rPr>
          <w:rFonts w:ascii="Times New Roman" w:eastAsia="Times New Roman"/>
          <w:sz w:val="20"/>
        </w:rPr>
        <w:t>8</w:t>
      </w:r>
      <w:r>
        <w:rPr>
          <w:rFonts w:ascii="Times New Roman" w:eastAsia="Times New Roman"/>
          <w:spacing w:val="-15"/>
          <w:sz w:val="20"/>
        </w:rPr>
        <w:t xml:space="preserve"> : </w:t>
      </w:r>
      <w:r>
        <w:rPr>
          <w:rFonts w:ascii="Times New Roman" w:eastAsia="Times New Roman"/>
          <w:sz w:val="20"/>
        </w:rPr>
        <w:t>30</w:t>
      </w:r>
      <w:r>
        <w:rPr>
          <w:rFonts w:ascii="Times New Roman" w:eastAsia="Times New Roman"/>
          <w:spacing w:val="-3"/>
          <w:sz w:val="20"/>
        </w:rPr>
        <w:t xml:space="preserve"> </w:t>
      </w:r>
      <w:r>
        <w:rPr>
          <w:spacing w:val="-20"/>
          <w:sz w:val="21"/>
        </w:rPr>
        <w:t xml:space="preserve">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5"/>
          <w:sz w:val="21"/>
        </w:rPr>
        <w:t xml:space="preserve"> </w:t>
      </w:r>
      <w:r>
        <w:rPr>
          <w:sz w:val="21"/>
        </w:rPr>
        <w:t>站发车的司机能看到</w:t>
      </w:r>
      <w:r>
        <w:rPr>
          <w:rFonts w:ascii="Times New Roman" w:eastAsia="Times New Roman"/>
          <w:sz w:val="20"/>
        </w:rPr>
        <w:t>8</w:t>
      </w:r>
      <w:r>
        <w:rPr>
          <w:rFonts w:ascii="Times New Roman" w:eastAsia="Times New Roman"/>
          <w:spacing w:val="-14"/>
          <w:sz w:val="20"/>
        </w:rPr>
        <w:t xml:space="preserve"> : </w:t>
      </w:r>
      <w:r>
        <w:rPr>
          <w:rFonts w:ascii="Times New Roman" w:eastAsia="Times New Roman"/>
          <w:sz w:val="20"/>
        </w:rPr>
        <w:t>00</w:t>
      </w:r>
      <w:r>
        <w:rPr>
          <w:rFonts w:ascii="Times New Roman" w:eastAsia="Times New Roman"/>
          <w:spacing w:val="-5"/>
          <w:sz w:val="20"/>
        </w:rPr>
        <w:t xml:space="preserve"> </w:t>
      </w:r>
      <w:r>
        <w:rPr>
          <w:spacing w:val="11"/>
          <w:sz w:val="21"/>
        </w:rPr>
        <w:t>到</w:t>
      </w:r>
      <w:r>
        <w:rPr>
          <w:rFonts w:ascii="Times New Roman" w:eastAsia="Times New Roman"/>
          <w:spacing w:val="-3"/>
          <w:sz w:val="20"/>
        </w:rPr>
        <w:t>10</w:t>
      </w:r>
      <w:r>
        <w:rPr>
          <w:rFonts w:ascii="Times New Roman" w:eastAsia="Times New Roman"/>
          <w:spacing w:val="-12"/>
          <w:sz w:val="20"/>
        </w:rPr>
        <w:t xml:space="preserve"> : </w:t>
      </w:r>
      <w:r>
        <w:rPr>
          <w:rFonts w:ascii="Times New Roman" w:eastAsia="Times New Roman"/>
          <w:spacing w:val="-3"/>
          <w:sz w:val="20"/>
        </w:rPr>
        <w:t>00</w:t>
      </w:r>
      <w:r>
        <w:rPr>
          <w:rFonts w:ascii="Times New Roman" w:eastAsia="Times New Roman"/>
          <w:spacing w:val="-1"/>
          <w:sz w:val="20"/>
        </w:rPr>
        <w:t xml:space="preserve"> </w:t>
      </w:r>
      <w:r>
        <w:rPr>
          <w:spacing w:val="-26"/>
          <w:sz w:val="21"/>
        </w:rPr>
        <w:t xml:space="preserve">从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7"/>
          <w:sz w:val="21"/>
        </w:rPr>
        <w:t xml:space="preserve"> </w:t>
      </w:r>
      <w:r>
        <w:rPr>
          <w:spacing w:val="-3"/>
          <w:sz w:val="21"/>
        </w:rPr>
        <w:t xml:space="preserve">站发出的 </w:t>
      </w:r>
      <w:r>
        <w:rPr>
          <w:sz w:val="21"/>
        </w:rPr>
        <w:t>5</w:t>
      </w:r>
      <w:r>
        <w:rPr>
          <w:spacing w:val="-2"/>
          <w:sz w:val="21"/>
        </w:rPr>
        <w:t xml:space="preserve"> 辆车，同理</w:t>
      </w:r>
    </w:p>
    <w:p>
      <w:pPr>
        <w:spacing w:before="5"/>
        <w:ind w:left="465"/>
        <w:rPr>
          <w:sz w:val="21"/>
        </w:rPr>
      </w:pPr>
      <w:r>
        <w:rPr>
          <w:rFonts w:ascii="Times New Roman" w:eastAsia="Times New Roman"/>
          <w:sz w:val="20"/>
        </w:rPr>
        <w:t xml:space="preserve">9 : 00 </w:t>
      </w:r>
      <w:r>
        <w:rPr>
          <w:sz w:val="21"/>
        </w:rPr>
        <w:t xml:space="preserve">从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 xml:space="preserve">站发车的司机能看到 8：00 到 10：30 从 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站发出的 6 辆车．</w:t>
      </w:r>
    </w:p>
    <w:p>
      <w:pPr>
        <w:spacing w:before="2"/>
        <w:ind w:left="518"/>
        <w:rPr>
          <w:sz w:val="21"/>
        </w:rPr>
      </w:pPr>
      <w:r>
        <w:rPr>
          <w:sz w:val="21"/>
        </w:rPr>
        <w:t xml:space="preserve">⑵11 点从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t xml:space="preserve">发车的司机只能看到 11 点前从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z w:val="21"/>
        </w:rPr>
        <w:t xml:space="preserve">站开出但尚未到达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t>站的车，即</w:t>
      </w:r>
      <w:r>
        <w:rPr>
          <w:rFonts w:ascii="Times New Roman" w:hAnsi="Times New Roman" w:eastAsia="Times New Roman"/>
          <w:sz w:val="20"/>
        </w:rPr>
        <w:t xml:space="preserve">10 : 00 </w:t>
      </w:r>
      <w:r>
        <w:rPr>
          <w:sz w:val="21"/>
        </w:rPr>
        <w:t>、</w:t>
      </w:r>
    </w:p>
    <w:p>
      <w:pPr>
        <w:spacing w:before="4"/>
        <w:ind w:left="532"/>
        <w:rPr>
          <w:sz w:val="21"/>
        </w:rPr>
      </w:pPr>
      <w:r>
        <w:rPr>
          <w:rFonts w:ascii="Times New Roman" w:eastAsia="Times New Roman"/>
          <w:w w:val="105"/>
          <w:sz w:val="20"/>
        </w:rPr>
        <w:t xml:space="preserve">10 : 30 </w:t>
      </w:r>
      <w:r>
        <w:rPr>
          <w:w w:val="105"/>
          <w:sz w:val="21"/>
        </w:rPr>
        <w:t>、</w:t>
      </w:r>
      <w:r>
        <w:rPr>
          <w:rFonts w:ascii="Times New Roman" w:eastAsia="Times New Roman"/>
          <w:w w:val="105"/>
          <w:sz w:val="20"/>
        </w:rPr>
        <w:t xml:space="preserve">11: 00 </w:t>
      </w:r>
      <w:r>
        <w:rPr>
          <w:w w:val="105"/>
          <w:sz w:val="21"/>
        </w:rPr>
        <w:t xml:space="preserve">从 </w:t>
      </w:r>
      <w:r>
        <w:rPr>
          <w:rFonts w:ascii="Times New Roman" w:eastAsia="Times New Roman"/>
          <w:i/>
          <w:w w:val="105"/>
          <w:sz w:val="21"/>
        </w:rPr>
        <w:t xml:space="preserve">B </w:t>
      </w:r>
      <w:r>
        <w:rPr>
          <w:w w:val="105"/>
          <w:sz w:val="21"/>
        </w:rPr>
        <w:t>站开出的 3 辆车．</w:t>
      </w:r>
      <w:r>
        <w:rPr>
          <w:color w:val="FFFFFF"/>
          <w:w w:val="105"/>
          <w:sz w:val="4"/>
        </w:rPr>
        <w:t>[来源:学科网ZXXK]</w:t>
      </w:r>
    </w:p>
    <w:p>
      <w:pPr>
        <w:pStyle w:val="3"/>
        <w:spacing w:before="1"/>
        <w:rPr>
          <w:sz w:val="26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rPr>
          <w:sz w:val="21"/>
        </w:rPr>
      </w:pPr>
      <w:r>
        <w:rPr>
          <w:spacing w:val="-3"/>
          <w:sz w:val="21"/>
        </w:rPr>
        <w:t>男孩与女孩走完电梯的时间比为：</w:t>
      </w:r>
    </w:p>
    <w:p>
      <w:pPr>
        <w:pStyle w:val="3"/>
        <w:spacing w:before="31" w:line="333" w:lineRule="exact"/>
        <w:ind w:left="1014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1701800</wp:posOffset>
                </wp:positionH>
                <wp:positionV relativeFrom="paragraph">
                  <wp:posOffset>193040</wp:posOffset>
                </wp:positionV>
                <wp:extent cx="144780" cy="0"/>
                <wp:effectExtent l="0" t="0" r="0" b="0"/>
                <wp:wrapNone/>
                <wp:docPr id="143" name="直线 1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" o:spid="_x0000_s1026" o:spt="20" alt="学科网(www.zxxk.com)--教育资源门户，提供试卷、教案、课件、论文、素材及各类教学资源下载，还有大量而丰富的教学相关资讯！" style="position:absolute;left:0pt;margin-left:134pt;margin-top:15.2pt;height:0pt;width:11.4pt;mso-position-horizontal-relative:page;z-index:-251645952;mso-width-relative:page;mso-height-relative:page;" filled="f" stroked="t" coordsize="21600,21600" o:gfxdata="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1zAUt2QAAAAkBAAAP&#10;AAAAAAAAAAEAIAAAACIAAABkcnMvZG93bnJldi54bWxQSwECFAAUAAAACACHTuJAxbVdEIkCAABC&#10;BAAADgAAAAAAAAABACAAAAAoAQAAZHJzL2Uyb0RvYy54bWxQSwUGAAAAAAYABgBZAQAAIwYAAAAA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1933575</wp:posOffset>
                </wp:positionH>
                <wp:positionV relativeFrom="paragraph">
                  <wp:posOffset>193040</wp:posOffset>
                </wp:positionV>
                <wp:extent cx="144780" cy="0"/>
                <wp:effectExtent l="0" t="0" r="0" b="0"/>
                <wp:wrapNone/>
                <wp:docPr id="144" name="直线 1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3" o:spid="_x0000_s1026" o:spt="20" alt="学科网(www.zxxk.com)--教育资源门户，提供试卷、教案、课件、论文、素材及各类教学资源下载，还有大量而丰富的教学相关资讯！" style="position:absolute;left:0pt;margin-left:152.25pt;margin-top:15.2pt;height:0pt;width:11.4pt;mso-position-horizontal-relative:page;z-index:-251644928;mso-width-relative:page;mso-height-relative:page;" filled="f" stroked="t" coordsize="21600,21600" o:gfxdata="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f62oNgAAAAJAQAADwAA&#10;AAAAAAABACAAAAAiAAAAZHJzL2Rvd25yZXYueG1sUEsBAhQAFAAAAAgAh07iQBbWktCIAgAAQgQA&#10;AA4AAAAAAAAAAQAgAAAAJwEAAGRycy9lMm9Eb2MueG1sUEsFBgAAAAAGAAYAWQEAACEGAAAAAA=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position w:val="13"/>
        </w:rPr>
        <w:t xml:space="preserve">40 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position w:val="13"/>
        </w:rPr>
        <w:t xml:space="preserve">20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1:1</w:t>
      </w:r>
    </w:p>
    <w:p>
      <w:pPr>
        <w:pStyle w:val="3"/>
        <w:tabs>
          <w:tab w:val="left" w:pos="1426"/>
        </w:tabs>
        <w:spacing w:line="202" w:lineRule="exact"/>
        <w:ind w:left="1066"/>
        <w:rPr>
          <w:rFonts w:ascii="Times New Roman"/>
        </w:rPr>
      </w:pPr>
      <w:r>
        <w:rPr>
          <w:rFonts w:ascii="Times New Roman"/>
        </w:rPr>
        <w:t>2</w:t>
      </w:r>
      <w:r>
        <w:rPr>
          <w:rFonts w:ascii="Times New Roman"/>
        </w:rPr>
        <w:tab/>
      </w:r>
      <w:r>
        <w:rPr>
          <w:rFonts w:ascii="Times New Roman"/>
        </w:rPr>
        <w:t>1</w:t>
      </w:r>
    </w:p>
    <w:p>
      <w:pPr>
        <w:pStyle w:val="3"/>
        <w:tabs>
          <w:tab w:val="left" w:pos="1732"/>
        </w:tabs>
        <w:spacing w:before="11"/>
        <w:ind w:left="542"/>
      </w:pPr>
      <w:r>
        <w:rPr>
          <w:spacing w:val="-3"/>
          <w:w w:val="105"/>
        </w:rPr>
        <w:t>所</w:t>
      </w:r>
      <w:r>
        <w:rPr>
          <w:w w:val="105"/>
        </w:rPr>
        <w:t>以有</w:t>
      </w:r>
      <w:r>
        <w:rPr>
          <w:w w:val="105"/>
        </w:rPr>
        <w:tab/>
      </w:r>
      <w:r>
        <w:rPr>
          <w:rFonts w:ascii="Times New Roman" w:hAnsi="Times New Roman" w:eastAsia="Times New Roman"/>
          <w:w w:val="105"/>
          <w:sz w:val="20"/>
        </w:rPr>
        <w:t>40</w:t>
      </w:r>
      <w:r>
        <w:rPr>
          <w:rFonts w:ascii="Times New Roman" w:hAnsi="Times New Roman" w:eastAsia="Times New Roman"/>
          <w:spacing w:val="-10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8"/>
          <w:w w:val="105"/>
          <w:sz w:val="20"/>
        </w:rPr>
        <w:t xml:space="preserve"> </w:t>
      </w:r>
      <w:r>
        <w:rPr>
          <w:w w:val="105"/>
        </w:rPr>
        <w:t>电梯</w:t>
      </w:r>
      <w:r>
        <w:rPr>
          <w:spacing w:val="-3"/>
          <w:w w:val="105"/>
        </w:rPr>
        <w:t>可见</w:t>
      </w:r>
      <w:r>
        <w:rPr>
          <w:w w:val="105"/>
        </w:rPr>
        <w:t>部分</w:t>
      </w:r>
      <w:r>
        <w:rPr>
          <w:spacing w:val="-3"/>
          <w:w w:val="105"/>
        </w:rPr>
        <w:t>级</w:t>
      </w:r>
      <w:r>
        <w:rPr>
          <w:spacing w:val="34"/>
          <w:w w:val="105"/>
        </w:rPr>
        <w:t>数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>1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w w:val="105"/>
        </w:rPr>
        <w:t>电梯</w:t>
      </w:r>
      <w:r>
        <w:rPr>
          <w:spacing w:val="-3"/>
          <w:w w:val="105"/>
        </w:rPr>
        <w:t>运</w:t>
      </w:r>
      <w:r>
        <w:rPr>
          <w:w w:val="105"/>
        </w:rPr>
        <w:t>行</w:t>
      </w:r>
      <w:r>
        <w:rPr>
          <w:spacing w:val="-3"/>
          <w:w w:val="105"/>
        </w:rPr>
        <w:t>速</w:t>
      </w:r>
      <w:r>
        <w:rPr>
          <w:w w:val="105"/>
        </w:rPr>
        <w:t>度</w:t>
      </w:r>
    </w:p>
    <w:p>
      <w:pPr>
        <w:pStyle w:val="3"/>
        <w:spacing w:before="5" w:line="237" w:lineRule="auto"/>
        <w:ind w:left="542" w:right="4258" w:firstLine="1189"/>
      </w:pPr>
      <w:r>
        <w:rPr>
          <w:rFonts w:ascii="Times New Roman" w:hAnsi="Times New Roman" w:eastAsia="Times New Roman"/>
          <w:sz w:val="20"/>
        </w:rPr>
        <w:t xml:space="preserve">20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</w:t>
      </w:r>
      <w:r>
        <w:t>电梯可见部分级数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>1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</w:t>
      </w:r>
      <w:r>
        <w:t>电梯运行速度</w:t>
      </w:r>
      <w:r>
        <w:rPr>
          <w:w w:val="105"/>
        </w:rPr>
        <w:t>所以电梯可见部分级数为</w:t>
      </w:r>
      <w:r>
        <w:rPr>
          <w:rFonts w:ascii="Times New Roman" w:hAnsi="Times New Roman" w:eastAsia="Times New Roman"/>
          <w:w w:val="105"/>
        </w:rPr>
        <w:t xml:space="preserve">(40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20)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2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30 </w:t>
      </w:r>
      <w:r>
        <w:rPr>
          <w:w w:val="105"/>
        </w:rPr>
        <w:t>(级)．</w:t>
      </w:r>
    </w:p>
    <w:p>
      <w:pPr>
        <w:pStyle w:val="3"/>
        <w:spacing w:before="2"/>
        <w:rPr>
          <w:sz w:val="24"/>
        </w:rPr>
      </w:pPr>
    </w:p>
    <w:p>
      <w:pPr>
        <w:rPr>
          <w:sz w:val="24"/>
        </w:rPr>
        <w:sectPr>
          <w:type w:val="continuous"/>
          <w:pgSz w:w="11910" w:h="16840"/>
          <w:pgMar w:top="1360" w:right="440" w:bottom="154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3"/>
        </w:numPr>
        <w:tabs>
          <w:tab w:val="left" w:pos="481"/>
        </w:tabs>
        <w:spacing w:before="88" w:line="341" w:lineRule="exact"/>
        <w:ind w:right="55"/>
        <w:jc w:val="right"/>
        <w:rPr>
          <w:rFonts w:ascii="Times New Roman" w:eastAsia="Times New Roman"/>
          <w:sz w:val="21"/>
        </w:rPr>
      </w:pP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5301615</wp:posOffset>
                </wp:positionH>
                <wp:positionV relativeFrom="paragraph">
                  <wp:posOffset>231775</wp:posOffset>
                </wp:positionV>
                <wp:extent cx="142875" cy="0"/>
                <wp:effectExtent l="0" t="0" r="0" b="0"/>
                <wp:wrapNone/>
                <wp:docPr id="145" name="直线 1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ln w="652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" o:spid="_x0000_s1026" o:spt="20" alt="学科网(www.zxxk.com)--教育资源门户，提供试卷、教案、课件、论文、素材及各类教学资源下载，还有大量而丰富的教学相关资讯！" style="position:absolute;left:0pt;margin-left:417.45pt;margin-top:18.25pt;height:0pt;width:11.25pt;mso-position-horizontal-relative:page;z-index:-251643904;mso-width-relative:page;mso-height-relative:page;" filled="f" stroked="t" coordsize="21600,21600" o:gfxdata="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9JS3k2QAAAAkBAAAP&#10;AAAAAAAAAAEAIAAAACIAAABkcnMvZG93bnJldi54bWxQSwECFAAUAAAACACHTuJAGldzj4kCAABC&#10;BAAADgAAAAAAAAABACAAAAAoAQAAZHJzL2Uyb0RvYy54bWxQSwUGAAAAAAYABgBZAQAAIwYAAAAA&#10;">
                <v:fill on="f" focussize="0,0"/>
                <v:stroke weight="0.51346456692913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1"/>
          <w:sz w:val="21"/>
        </w:rPr>
        <w:t xml:space="preserve">先看柏油路上的情况，汽车每分钟行驶汽车在柏油路上汽车间隔的 </w:t>
      </w:r>
      <w:r>
        <w:rPr>
          <w:rFonts w:ascii="Times New Roman" w:eastAsia="Times New Roman"/>
          <w:position w:val="13"/>
          <w:sz w:val="21"/>
        </w:rPr>
        <w:t>1</w:t>
      </w:r>
    </w:p>
    <w:p>
      <w:pPr>
        <w:pStyle w:val="3"/>
        <w:spacing w:line="198" w:lineRule="exact"/>
        <w:jc w:val="right"/>
        <w:rPr>
          <w:rFonts w:ascii="Times New Roman"/>
        </w:rPr>
      </w:pPr>
      <w:r>
        <w:rPr>
          <w:rFonts w:ascii="Times New Roman"/>
          <w:w w:val="95"/>
        </w:rPr>
        <w:t>20</w:t>
      </w:r>
    </w:p>
    <w:p>
      <w:pPr>
        <w:pStyle w:val="3"/>
        <w:spacing w:before="9"/>
        <w:rPr>
          <w:rFonts w:ascii="Times New Roman"/>
          <w:sz w:val="17"/>
        </w:rPr>
      </w:pPr>
      <w:r>
        <w:br w:type="column"/>
      </w:r>
    </w:p>
    <w:p>
      <w:pPr>
        <w:pStyle w:val="3"/>
        <w:ind w:left="18"/>
      </w:pPr>
      <w:r>
        <w:t>，那么每分钟自</w:t>
      </w:r>
    </w:p>
    <w:p>
      <w:pPr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6889" w:space="40"/>
            <w:col w:w="2861"/>
          </w:cols>
        </w:sectPr>
      </w:pPr>
    </w:p>
    <w:p>
      <w:pPr>
        <w:pStyle w:val="3"/>
        <w:spacing w:before="86" w:line="341" w:lineRule="exact"/>
        <w:ind w:right="52"/>
        <w:jc w:val="right"/>
        <w:rPr>
          <w:rFonts w:ascii="Times New Roman" w:eastAsia="Times New Roman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3961130</wp:posOffset>
                </wp:positionH>
                <wp:positionV relativeFrom="paragraph">
                  <wp:posOffset>230505</wp:posOffset>
                </wp:positionV>
                <wp:extent cx="139065" cy="0"/>
                <wp:effectExtent l="0" t="0" r="0" b="0"/>
                <wp:wrapNone/>
                <wp:docPr id="146" name="直线 1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0"/>
                        </a:xfrm>
                        <a:prstGeom prst="line">
                          <a:avLst/>
                        </a:prstGeom>
                        <a:ln w="652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5" o:spid="_x0000_s1026" o:spt="20" alt="学科网(www.zxxk.com)--教育资源门户，提供试卷、教案、课件、论文、素材及各类教学资源下载，还有大量而丰富的教学相关资讯！" style="position:absolute;left:0pt;margin-left:311.9pt;margin-top:18.15pt;height:0pt;width:10.95pt;mso-position-horizontal-relative:page;z-index:-251642880;mso-width-relative:page;mso-height-relative:page;" filled="f" stroked="t" coordsize="21600,21600" o:gfxdata="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yfUQrXAAAACQEAAA8AAAAA&#10;AAAAAQAgAAAAIgAAAGRycy9kb3ducmV2LnhtbFBLAQIUABQAAAAIAIdO4kAImvjnhwIAAEIEAAAO&#10;AAAAAAAAAAEAIAAAACYBAABkcnMvZTJvRG9jLnhtbFBLBQYAAAAABgAGAFkBAAAfBgAAAAA=&#10;">
                <v:fill on="f" focussize="0,0"/>
                <v:stroke weight="0.513464566929134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行车在柏油路上行驶汽车在柏油路上间隔的 </w:t>
      </w:r>
      <w:r>
        <w:rPr>
          <w:rFonts w:ascii="Times New Roman" w:eastAsia="Times New Roman"/>
          <w:position w:val="13"/>
        </w:rPr>
        <w:t>1</w:t>
      </w:r>
    </w:p>
    <w:p>
      <w:pPr>
        <w:pStyle w:val="3"/>
        <w:spacing w:line="197" w:lineRule="exact"/>
        <w:jc w:val="right"/>
        <w:rPr>
          <w:rFonts w:ascii="Times New Roman"/>
        </w:rPr>
      </w:pPr>
      <w:r>
        <w:rPr>
          <w:rFonts w:ascii="Times New Roman"/>
          <w:w w:val="95"/>
        </w:rPr>
        <w:t>80</w:t>
      </w:r>
    </w:p>
    <w:p>
      <w:pPr>
        <w:pStyle w:val="3"/>
        <w:spacing w:before="6"/>
        <w:rPr>
          <w:rFonts w:ascii="Times New Roman"/>
          <w:sz w:val="17"/>
        </w:rPr>
      </w:pPr>
      <w:r>
        <w:br w:type="column"/>
      </w:r>
    </w:p>
    <w:p>
      <w:pPr>
        <w:pStyle w:val="3"/>
        <w:ind w:left="8"/>
      </w:pPr>
      <w:r>
        <w:t>，所以在柏油路上自行车与汽车每分钟</w:t>
      </w:r>
    </w:p>
    <w:p>
      <w:pPr>
        <w:sectPr>
          <w:type w:val="continuous"/>
          <w:pgSz w:w="11910" w:h="16840"/>
          <w:pgMar w:top="1360" w:right="440" w:bottom="1540" w:left="1680" w:header="720" w:footer="720" w:gutter="0"/>
          <w:cols w:equalWidth="0" w:num="2">
            <w:col w:w="4773" w:space="40"/>
            <w:col w:w="4977"/>
          </w:cols>
        </w:sectPr>
      </w:pPr>
    </w:p>
    <w:p>
      <w:pPr>
        <w:pStyle w:val="3"/>
        <w:spacing w:before="89" w:line="304" w:lineRule="exact"/>
        <w:ind w:left="480"/>
      </w:pP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2999105</wp:posOffset>
                </wp:positionH>
                <wp:positionV relativeFrom="paragraph">
                  <wp:posOffset>229870</wp:posOffset>
                </wp:positionV>
                <wp:extent cx="146050" cy="0"/>
                <wp:effectExtent l="0" t="0" r="0" b="0"/>
                <wp:wrapNone/>
                <wp:docPr id="35" name="直线 1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" o:spid="_x0000_s1026" o:spt="20" alt="学科网(www.zxxk.com)--教育资源门户，提供试卷、教案、课件、论文、素材及各类教学资源下载，还有大量而丰富的教学相关资讯！" style="position:absolute;left:0pt;margin-left:236.15pt;margin-top:18.1pt;height:0pt;width:11.5pt;mso-position-horizontal-relative:page;z-index:251654144;mso-width-relative:page;mso-height-relative:page;" filled="f" stroked="t" coordsize="21600,21600" o:gfxdata="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uCo5vZAAAACQEAAA8A&#10;AAAAAAAAAQAgAAAAIgAAAGRycy9kb3ducmV2LnhtbFBLAQIUABQAAAAIAIdO4kAZeDIwiAIAAEEE&#10;AAAOAAAAAAAAAAEAIAAAACgBAABkcnMvZTJvRG9jLnhtbFBLBQYAAAAABgAGAFkBAAAiBgAA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3281680</wp:posOffset>
                </wp:positionH>
                <wp:positionV relativeFrom="paragraph">
                  <wp:posOffset>229870</wp:posOffset>
                </wp:positionV>
                <wp:extent cx="139700" cy="0"/>
                <wp:effectExtent l="0" t="0" r="0" b="0"/>
                <wp:wrapNone/>
                <wp:docPr id="36" name="直线 1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" o:spid="_x0000_s1026" o:spt="20" alt="学科网(www.zxxk.com)--教育资源门户，提供试卷、教案、课件、论文、素材及各类教学资源下载，还有大量而丰富的教学相关资讯！" style="position:absolute;left:0pt;margin-left:258.4pt;margin-top:18.1pt;height:0pt;width:11pt;mso-position-horizontal-relative:page;z-index:251655168;mso-width-relative:page;mso-height-relative:page;" filled="f" stroked="t" coordsize="21600,21600" o:gfxdata="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a371EdgAAAAJAQAADwAA&#10;AAAAAAABACAAAAAiAAAAZHJzL2Rvd25yZXYueG1sUEsBAhQAFAAAAAgAh07iQDgp8XeIAgAAQQQA&#10;AA4AAAAAAAAAAQAgAAAAJwEAAGRycy9lMm9Eb2MueG1sUEsFBgAAAAAGAAYAWQEAACEGAAAAAA=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3565525</wp:posOffset>
                </wp:positionH>
                <wp:positionV relativeFrom="paragraph">
                  <wp:posOffset>229870</wp:posOffset>
                </wp:positionV>
                <wp:extent cx="131445" cy="0"/>
                <wp:effectExtent l="0" t="0" r="0" b="0"/>
                <wp:wrapNone/>
                <wp:docPr id="37" name="直线 1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" o:spid="_x0000_s1026" o:spt="20" alt="学科网(www.zxxk.com)--教育资源门户，提供试卷、教案、课件、论文、素材及各类教学资源下载，还有大量而丰富的教学相关资讯！" style="position:absolute;left:0pt;margin-left:280.75pt;margin-top:18.1pt;height:0pt;width:10.35pt;mso-position-horizontal-relative:page;z-index:251656192;mso-width-relative:page;mso-height-relative:page;" filled="f" stroked="t" coordsize="21600,21600" o:gfxdata="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aL8p72AAAAAkBAAAPAAAA&#10;AAAAAAEAIAAAACIAAABkcnMvZG93bnJldi54bWxQSwECFAAUAAAACACHTuJA6iGDUocCAABBBAAA&#10;DgAAAAAAAAABACAAAAAnAQAAZHJzL2Uyb0RvYy54bWxQSwUGAAAAAAYABgBZAQAAIAYAAAAA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3"/>
        </w:rPr>
        <w:t xml:space="preserve">合走汽车在柏油路上间隔的 </w:t>
      </w:r>
      <w:r>
        <w:rPr>
          <w:rFonts w:ascii="Times New Roman" w:hAnsi="Times New Roman" w:eastAsia="Times New Roman"/>
          <w:position w:val="13"/>
        </w:rPr>
        <w:t xml:space="preserve">1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1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51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1 </w:t>
      </w:r>
      <w:r>
        <w:rPr>
          <w:spacing w:val="-12"/>
        </w:rPr>
        <w:t xml:space="preserve">，所以该学生每隔 </w:t>
      </w:r>
      <w:r>
        <w:t>16</w:t>
      </w:r>
      <w:r>
        <w:rPr>
          <w:spacing w:val="-11"/>
        </w:rPr>
        <w:t xml:space="preserve"> 分钟遇到一辆汽车，对于</w:t>
      </w:r>
    </w:p>
    <w:p>
      <w:pPr>
        <w:pStyle w:val="3"/>
        <w:tabs>
          <w:tab w:val="left" w:pos="3491"/>
          <w:tab w:val="left" w:pos="3924"/>
        </w:tabs>
        <w:spacing w:line="231" w:lineRule="exact"/>
        <w:ind w:left="3056"/>
        <w:rPr>
          <w:rFonts w:ascii="Times New Roman"/>
        </w:rPr>
      </w:pPr>
      <w:r>
        <w:rPr>
          <w:rFonts w:ascii="Times New Roman"/>
        </w:rPr>
        <w:t>20</w:t>
      </w:r>
      <w:r>
        <w:rPr>
          <w:rFonts w:ascii="Times New Roman"/>
        </w:rPr>
        <w:tab/>
      </w:r>
      <w:r>
        <w:rPr>
          <w:rFonts w:ascii="Times New Roman"/>
        </w:rPr>
        <w:t>80</w:t>
      </w:r>
      <w:r>
        <w:rPr>
          <w:rFonts w:ascii="Times New Roman"/>
        </w:rPr>
        <w:tab/>
      </w:r>
      <w:r>
        <w:rPr>
          <w:rFonts w:ascii="Times New Roman"/>
        </w:rPr>
        <w:t>16</w:t>
      </w:r>
    </w:p>
    <w:p>
      <w:pPr>
        <w:pStyle w:val="3"/>
        <w:spacing w:before="67" w:line="278" w:lineRule="auto"/>
        <w:ind w:left="480" w:right="1300"/>
      </w:pPr>
      <w:r>
        <w:t>碎石路、水泥路的情况同样用这种方法考虑，三种情况下学生都是每隔 16 分钟遇到一辆汽车．</w:t>
      </w:r>
      <w:r>
        <w:rPr>
          <w:color w:val="FFFFFF"/>
          <w:sz w:val="4"/>
        </w:rPr>
        <w:t>[来源:学科网ZXXK]</w:t>
      </w:r>
    </w:p>
    <w:p>
      <w:pPr>
        <w:pStyle w:val="3"/>
        <w:rPr>
          <w:sz w:val="26"/>
        </w:rPr>
      </w:pPr>
    </w:p>
    <w:p>
      <w:pPr>
        <w:pStyle w:val="3"/>
        <w:spacing w:line="304" w:lineRule="exact"/>
        <w:ind w:left="120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6043295</wp:posOffset>
                </wp:positionH>
                <wp:positionV relativeFrom="paragraph">
                  <wp:posOffset>173355</wp:posOffset>
                </wp:positionV>
                <wp:extent cx="78740" cy="0"/>
                <wp:effectExtent l="0" t="0" r="0" b="0"/>
                <wp:wrapNone/>
                <wp:docPr id="38" name="直线 1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9" o:spid="_x0000_s1026" o:spt="20" alt="学科网(www.zxxk.com)--教育资源门户，提供试卷、教案、课件、论文、素材及各类教学资源下载，还有大量而丰富的教学相关资讯！" style="position:absolute;left:0pt;margin-left:475.85pt;margin-top:13.65pt;height:0pt;width:6.2pt;mso-position-horizontal-relative:page;z-index:251657216;mso-width-relative:page;mso-height-relative:page;" filled="f" stroked="t" coordsize="21600,21600" o:gfxdata="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rLUjZ2gAAAAkBAAAP&#10;AAAAAAAAAAEAIAAAACIAAABkcnMvZG93bnJldi54bWxQSwECFAAUAAAACACHTuJAyzAeXYgCAABA&#10;BAAADgAAAAAAAAABACAAAAApAQAAZHJzL2Uyb0RvYy54bWxQSwUGAAAAAAYABgBZAQAAIwYAAAAA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t>15.</w:t>
      </w:r>
      <w:r>
        <w:rPr>
          <w:spacing w:val="-10"/>
        </w:rPr>
        <w:t xml:space="preserve"> 方法一：电梯的运行速度是</w:t>
      </w:r>
      <w:r>
        <w:rPr>
          <w:rFonts w:ascii="Times New Roman" w:hAnsi="Times New Roman"/>
        </w:rPr>
        <w:t xml:space="preserve">(28 </w:t>
      </w:r>
      <w:r>
        <w:rPr>
          <w:rFonts w:ascii="Symbol" w:hAnsi="Symbol"/>
          <w:spacing w:val="2"/>
        </w:rPr>
        <w:t></w:t>
      </w:r>
      <w:r>
        <w:rPr>
          <w:rFonts w:ascii="Times New Roman" w:hAnsi="Times New Roman"/>
          <w:spacing w:val="2"/>
        </w:rPr>
        <w:t>14</w:t>
      </w:r>
      <w:r>
        <w:rPr>
          <w:rFonts w:ascii="Times New Roman" w:hAnsi="Times New Roman"/>
          <w:spacing w:val="-5"/>
        </w:rPr>
        <w:t xml:space="preserve">) </w:t>
      </w:r>
      <w:r>
        <w:rPr>
          <w:rFonts w:ascii="Symbol" w:hAnsi="Symbol"/>
        </w:rPr>
        <w:t></w:t>
      </w:r>
      <w:r>
        <w:rPr>
          <w:rFonts w:ascii="Times New Roman" w:hAnsi="Times New Roman"/>
          <w:spacing w:val="-11"/>
        </w:rPr>
        <w:t xml:space="preserve"> (</w:t>
      </w:r>
      <w:r>
        <w:rPr>
          <w:rFonts w:ascii="Times New Roman" w:hAnsi="Times New Roman"/>
          <w:spacing w:val="-3"/>
        </w:rPr>
        <w:t xml:space="preserve">30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  <w:spacing w:val="-2"/>
        </w:rPr>
        <w:t xml:space="preserve">)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3"/>
          <w:u w:val="single"/>
        </w:rPr>
        <w:t>7</w:t>
      </w:r>
      <w:r>
        <w:t>（级</w:t>
      </w:r>
      <w:r>
        <w:rPr>
          <w:spacing w:val="-3"/>
        </w:rPr>
        <w:t>/</w:t>
      </w:r>
      <w:r>
        <w:t>秒</w:t>
      </w:r>
      <w:r>
        <w:rPr>
          <w:spacing w:val="-80"/>
        </w:rPr>
        <w:t>）</w:t>
      </w:r>
      <w:r>
        <w:rPr>
          <w:spacing w:val="-14"/>
        </w:rPr>
        <w:t>，因此扶梯有</w:t>
      </w:r>
      <w:r>
        <w:rPr>
          <w:rFonts w:ascii="Times New Roman" w:hAnsi="Times New Roman"/>
        </w:rPr>
        <w:t xml:space="preserve">14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 xml:space="preserve"> 30 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3"/>
        </w:rPr>
        <w:t xml:space="preserve">7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49</w:t>
      </w:r>
    </w:p>
    <w:p>
      <w:pPr>
        <w:pStyle w:val="3"/>
        <w:tabs>
          <w:tab w:val="left" w:pos="7849"/>
        </w:tabs>
        <w:spacing w:line="232" w:lineRule="exact"/>
        <w:ind w:left="4876"/>
        <w:rPr>
          <w:rFonts w:ascii="Times New Roman"/>
        </w:rPr>
      </w:pPr>
      <w:r>
        <w:rPr>
          <w:rFonts w:ascii="Times New Roman"/>
        </w:rPr>
        <w:t>6</w:t>
      </w:r>
      <w:r>
        <w:rPr>
          <w:rFonts w:ascii="Times New Roman"/>
        </w:rPr>
        <w:tab/>
      </w:r>
      <w:r>
        <w:rPr>
          <w:rFonts w:ascii="Times New Roman"/>
        </w:rPr>
        <w:t>6</w:t>
      </w:r>
    </w:p>
    <w:p>
      <w:pPr>
        <w:pStyle w:val="3"/>
        <w:spacing w:before="68"/>
        <w:ind w:left="480"/>
      </w:pPr>
      <w:r>
        <w:t>（级）</w:t>
      </w:r>
    </w:p>
    <w:p>
      <w:pPr>
        <w:pStyle w:val="3"/>
        <w:spacing w:before="43" w:line="278" w:lineRule="auto"/>
        <w:ind w:left="434" w:right="1354"/>
      </w:pPr>
      <w:r>
        <w:t>方法二：首先从题中可以看出两种情况下小丁的速度是不相同的，否则两次走过的阶数之比为</w:t>
      </w:r>
      <w:r>
        <w:rPr>
          <w:rFonts w:ascii="Times New Roman" w:eastAsia="Times New Roman"/>
          <w:sz w:val="20"/>
        </w:rPr>
        <w:t xml:space="preserve">1: 2 </w:t>
      </w:r>
      <w:r>
        <w:t>，时间之比也应该为</w:t>
      </w:r>
      <w:r>
        <w:rPr>
          <w:rFonts w:ascii="Times New Roman" w:eastAsia="Times New Roman"/>
          <w:sz w:val="20"/>
        </w:rPr>
        <w:t xml:space="preserve">1: 2 </w:t>
      </w:r>
      <w:r>
        <w:t>才对．</w:t>
      </w:r>
    </w:p>
    <w:p>
      <w:pPr>
        <w:pStyle w:val="3"/>
        <w:spacing w:line="259" w:lineRule="auto"/>
        <w:ind w:left="434" w:right="1299"/>
      </w:pPr>
      <w:r>
        <w:t xml:space="preserve">既然小丁的速度有变化，那么应该考虑其中的不变量，也就是电扶梯的速度不变．假设这座电扶梯有 </w:t>
      </w:r>
      <w:r>
        <w:rPr>
          <w:rFonts w:ascii="Times New Roman" w:hAnsi="Times New Roman" w:eastAsia="Times New Roman"/>
          <w:i/>
          <w:sz w:val="20"/>
        </w:rPr>
        <w:t xml:space="preserve">x </w:t>
      </w:r>
      <w:r>
        <w:t>阶，那么在第一种情况下电扶梯走了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14) </w:t>
      </w:r>
      <w:r>
        <w:t>阶，第二种情况下电扶梯走</w:t>
      </w:r>
    </w:p>
    <w:p>
      <w:pPr>
        <w:spacing w:before="47" w:line="354" w:lineRule="exact"/>
        <w:ind w:left="434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3836035</wp:posOffset>
                </wp:positionH>
                <wp:positionV relativeFrom="paragraph">
                  <wp:posOffset>212725</wp:posOffset>
                </wp:positionV>
                <wp:extent cx="325755" cy="0"/>
                <wp:effectExtent l="0" t="0" r="0" b="0"/>
                <wp:wrapNone/>
                <wp:docPr id="147" name="直线 1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0" o:spid="_x0000_s1026" o:spt="20" alt="学科网(www.zxxk.com)--教育资源门户，提供试卷、教案、课件、论文、素材及各类教学资源下载，还有大量而丰富的教学相关资讯！" style="position:absolute;left:0pt;margin-left:302.05pt;margin-top:16.75pt;height:0pt;width:25.65pt;mso-position-horizontal-relative:page;z-index:-251641856;mso-width-relative:page;mso-height-relative:page;" filled="f" stroked="t" coordsize="21600,21600" o:gfxdata="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/Dm0baAAAACQEA&#10;AA8AAAAAAAAAAQAgAAAAIgAAAGRycy9kb3ducmV2LnhtbFBLAQIUABQAAAAIAIdO4kDe36kbigIA&#10;AEIEAAAOAAAAAAAAAAEAIAAAACkBAABkcnMvZTJvRG9jLnhtbFBLBQYAAAAABgAGAFkBAAAlBgAA&#10;AAA=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4305300</wp:posOffset>
                </wp:positionH>
                <wp:positionV relativeFrom="paragraph">
                  <wp:posOffset>212725</wp:posOffset>
                </wp:positionV>
                <wp:extent cx="338455" cy="0"/>
                <wp:effectExtent l="0" t="0" r="0" b="0"/>
                <wp:wrapNone/>
                <wp:docPr id="148" name="直线 13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22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1" o:spid="_x0000_s1026" o:spt="20" alt="学科网(www.zxxk.com)--教育资源门户，提供试卷、教案、课件、论文、素材及各类教学资源下载，还有大量而丰富的教学相关资讯！" style="position:absolute;left:0pt;margin-left:339pt;margin-top:16.75pt;height:0pt;width:26.65pt;mso-position-horizontal-relative:page;z-index:-251640832;mso-width-relative:page;mso-height-relative:page;" filled="f" stroked="t" coordsize="21600,21600" o:gfxdata="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CRJBO2gAAAAkBAAAP&#10;AAAAAAAAAAEAIAAAACIAAABkcnMvZG93bnJldi54bWxQSwECFAAUAAAACACHTuJA2u09tIgCAABC&#10;BAAADgAAAAAAAAABACAAAAApAQAAZHJzL2Uyb0RvYy54bWxQSwUGAAAAAAYABgBZAQAAIwYAAAAA&#10;">
                <v:fill on="f" focussize="0,0"/>
                <v:stroke weight="0.49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t>了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z w:val="21"/>
        </w:rPr>
        <w:t xml:space="preserve"> 28) </w:t>
      </w:r>
      <w:r>
        <w:rPr>
          <w:sz w:val="21"/>
        </w:rPr>
        <w:t xml:space="preserve">阶，根据电扶梯的速度相同可得 </w:t>
      </w:r>
      <w:r>
        <w:rPr>
          <w:rFonts w:ascii="Times New Roman" w:hAnsi="Times New Roman" w:eastAsia="Times New Roman"/>
          <w:i/>
          <w:position w:val="13"/>
          <w:sz w:val="21"/>
        </w:rPr>
        <w:t xml:space="preserve">x </w:t>
      </w:r>
      <w:r>
        <w:rPr>
          <w:rFonts w:ascii="Symbol" w:hAnsi="Symbol" w:eastAsia="Symbol"/>
          <w:position w:val="13"/>
          <w:sz w:val="21"/>
        </w:rPr>
        <w:t></w:t>
      </w:r>
      <w:r>
        <w:rPr>
          <w:rFonts w:ascii="Times New Roman" w:hAnsi="Times New Roman" w:eastAsia="Times New Roman"/>
          <w:position w:val="13"/>
          <w:sz w:val="21"/>
        </w:rPr>
        <w:t xml:space="preserve">14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3"/>
          <w:sz w:val="21"/>
        </w:rPr>
        <w:t xml:space="preserve">x </w:t>
      </w:r>
      <w:r>
        <w:rPr>
          <w:rFonts w:ascii="Symbol" w:hAnsi="Symbol" w:eastAsia="Symbol"/>
          <w:position w:val="13"/>
          <w:sz w:val="21"/>
        </w:rPr>
        <w:t></w:t>
      </w:r>
      <w:r>
        <w:rPr>
          <w:rFonts w:ascii="Times New Roman" w:hAnsi="Times New Roman" w:eastAsia="Times New Roman"/>
          <w:position w:val="13"/>
          <w:sz w:val="21"/>
        </w:rPr>
        <w:t xml:space="preserve"> 28 </w:t>
      </w:r>
      <w:r>
        <w:rPr>
          <w:sz w:val="21"/>
        </w:rPr>
        <w:t xml:space="preserve">，解得 </w:t>
      </w:r>
      <w:r>
        <w:rPr>
          <w:rFonts w:ascii="Times New Roman" w:hAnsi="Times New Roman" w:eastAsia="Times New Roman"/>
          <w:i/>
          <w:sz w:val="20"/>
        </w:rPr>
        <w:t xml:space="preserve">x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49 </w:t>
      </w:r>
      <w:r>
        <w:rPr>
          <w:sz w:val="21"/>
        </w:rPr>
        <w:t>．</w:t>
      </w:r>
    </w:p>
    <w:p>
      <w:pPr>
        <w:pStyle w:val="3"/>
        <w:tabs>
          <w:tab w:val="left" w:pos="938"/>
        </w:tabs>
        <w:spacing w:line="196" w:lineRule="exact"/>
        <w:ind w:left="195"/>
        <w:jc w:val="center"/>
        <w:rPr>
          <w:rFonts w:ascii="Times New Roman"/>
        </w:rPr>
      </w:pPr>
      <w:r>
        <w:rPr>
          <w:rFonts w:ascii="Times New Roman"/>
          <w:w w:val="105"/>
        </w:rPr>
        <w:t>30</w:t>
      </w:r>
      <w:r>
        <w:rPr>
          <w:rFonts w:ascii="Times New Roman"/>
          <w:w w:val="105"/>
        </w:rPr>
        <w:tab/>
      </w:r>
      <w:r>
        <w:rPr>
          <w:rFonts w:ascii="Times New Roman"/>
          <w:w w:val="105"/>
        </w:rPr>
        <w:t>18</w:t>
      </w:r>
    </w:p>
    <w:p>
      <w:pPr>
        <w:pStyle w:val="3"/>
        <w:spacing w:before="69"/>
        <w:ind w:left="434"/>
      </w:pPr>
      <w:r>
        <w:t>即这座电扶梯有 49 阶．</w:t>
      </w:r>
    </w:p>
    <w:sectPr>
      <w:type w:val="continuous"/>
      <w:pgSz w:w="11910" w:h="16840"/>
      <w:pgMar w:top="1360" w:right="440" w:bottom="154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216650" cy="22796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0" cy="227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216650" cy="22796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0" cy="227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0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24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608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992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376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760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3145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529" w:hanging="360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60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62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65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68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71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74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77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80" w:hanging="360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6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60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00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160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87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215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243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270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298" w:hanging="36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5A"/>
    <w:rsid w:val="00160D9D"/>
    <w:rsid w:val="005B0D5A"/>
    <w:rsid w:val="211558FA"/>
    <w:rsid w:val="29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80" w:hanging="360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10</Pages>
  <Words>2916</Words>
  <Characters>3296</Characters>
  <Lines>299</Lines>
  <Paragraphs>194</Paragraphs>
  <TotalTime>0</TotalTime>
  <ScaleCrop>false</ScaleCrop>
  <LinksUpToDate>false</LinksUpToDate>
  <CharactersWithSpaces>6018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2019-08-31T12:56:05Z</dcterms:modified>
  <dc:subject>四年级数学奥数培优练习-第46讲：电梯与发车间隔问题      通用版（含答案）.docx</dc:subject>
  <dc:title>四年级数学奥数培优练习-第46讲：电梯与发车间隔问题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