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4"/>
        <w:ind w:left="2996" w:right="3094"/>
        <w:jc w:val="center"/>
        <w:rPr>
          <w:sz w:val="36"/>
        </w:rPr>
      </w:pPr>
      <w:bookmarkStart w:id="0" w:name="_GoBack"/>
      <w:bookmarkEnd w:id="0"/>
      <w:r>
        <w:rPr>
          <w:color w:val="C00000"/>
          <w:sz w:val="36"/>
        </w:rPr>
        <w:t>位值原理练习题</w:t>
      </w:r>
    </w:p>
    <w:p>
      <w:pPr>
        <w:pStyle w:val="3"/>
        <w:spacing w:before="5"/>
        <w:rPr>
          <w:sz w:val="26"/>
        </w:rPr>
      </w:pPr>
    </w:p>
    <w:p>
      <w:pPr>
        <w:pStyle w:val="2"/>
        <w:spacing w:before="58"/>
      </w:pPr>
      <w:r>
        <w:rPr>
          <w:color w:val="E26C09"/>
        </w:rPr>
        <w:t>一． 夯实基础：</w:t>
      </w:r>
    </w:p>
    <w:p>
      <w:pPr>
        <w:pStyle w:val="3"/>
        <w:tabs>
          <w:tab w:val="left" w:pos="2686"/>
          <w:tab w:val="left" w:pos="3946"/>
          <w:tab w:val="left" w:pos="5206"/>
          <w:tab w:val="left" w:pos="6469"/>
          <w:tab w:val="left" w:pos="7727"/>
        </w:tabs>
        <w:spacing w:before="145"/>
        <w:ind w:left="120"/>
      </w:pPr>
      <w:r>
        <w:t>1.</w:t>
      </w:r>
      <w:r>
        <w:rPr>
          <w:spacing w:val="44"/>
        </w:rPr>
        <w:t xml:space="preserve"> </w:t>
      </w:r>
      <w:r>
        <w:t>填空：12345=1×（</w:t>
      </w:r>
      <w:r>
        <w:tab/>
      </w:r>
      <w:r>
        <w:t>）+2×（</w:t>
      </w:r>
      <w:r>
        <w:tab/>
      </w:r>
      <w:r>
        <w:t>）+3×（</w:t>
      </w:r>
      <w:r>
        <w:tab/>
      </w:r>
      <w:r>
        <w:t>）+4×（</w:t>
      </w:r>
      <w:r>
        <w:tab/>
      </w:r>
      <w:r>
        <w:t>）+5×（</w:t>
      </w:r>
      <w:r>
        <w:tab/>
      </w:r>
      <w:r>
        <w:t>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[来源:学|科|网]</w:t>
      </w:r>
    </w:p>
    <w:p>
      <w:pPr>
        <w:pStyle w:val="3"/>
        <w:rPr>
          <w:sz w:val="20"/>
        </w:rPr>
      </w:pPr>
      <w:r>
        <w:rPr>
          <w:color w:val="FFFFFF"/>
          <w:sz w:val="4"/>
        </w:rPr>
        <w:t>[来源:Z&amp;xx&amp;k.Com]</w:t>
      </w:r>
    </w:p>
    <w:p>
      <w:pPr>
        <w:pStyle w:val="3"/>
        <w:spacing w:before="9"/>
        <w:rPr>
          <w:sz w:val="20"/>
        </w:rPr>
      </w:pPr>
    </w:p>
    <w:p>
      <w:pPr>
        <w:pStyle w:val="3"/>
        <w:tabs>
          <w:tab w:val="left" w:pos="3423"/>
          <w:tab w:val="left" w:pos="4683"/>
          <w:tab w:val="left" w:pos="6574"/>
        </w:tabs>
        <w:ind w:left="120"/>
      </w:pPr>
      <w:r>
        <w:t>2.</w:t>
      </w:r>
      <w:r>
        <w:rPr>
          <w:spacing w:val="43"/>
        </w:rPr>
        <w:t xml:space="preserve"> </w:t>
      </w:r>
      <w:r>
        <w:t>填</w:t>
      </w:r>
      <w:r>
        <w:drawing>
          <wp:inline distT="0" distB="0" distL="0" distR="0">
            <wp:extent cx="1651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空：5（</w:t>
      </w:r>
      <w:r>
        <w:rPr>
          <w:spacing w:val="-1"/>
        </w:rPr>
        <w:t xml:space="preserve"> </w:t>
      </w:r>
      <w:r>
        <w:t>）9（</w:t>
      </w:r>
      <w:r>
        <w:rPr>
          <w:spacing w:val="1"/>
        </w:rPr>
        <w:t xml:space="preserve"> </w:t>
      </w:r>
      <w:r>
        <w:t>）=5×（</w:t>
      </w:r>
      <w:r>
        <w:tab/>
      </w:r>
      <w:r>
        <w:t>）+3×（</w:t>
      </w:r>
      <w:r>
        <w:tab/>
      </w:r>
      <w:r>
        <w:t>）+9×10+4×（</w:t>
      </w:r>
      <w:r>
        <w:tab/>
      </w:r>
      <w:r>
        <w:t>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0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spacing w:before="1"/>
        <w:rPr>
          <w:sz w:val="21"/>
        </w:rPr>
      </w:pPr>
      <w:r>
        <w:rPr>
          <w:sz w:val="21"/>
        </w:rPr>
        <w:t>填空：</w:t>
      </w:r>
    </w:p>
    <w:p>
      <w:pPr>
        <w:pStyle w:val="3"/>
        <w:tabs>
          <w:tab w:val="left" w:pos="1896"/>
          <w:tab w:val="left" w:pos="3557"/>
          <w:tab w:val="left" w:pos="5115"/>
          <w:tab w:val="left" w:pos="6567"/>
          <w:tab w:val="left" w:pos="7914"/>
        </w:tabs>
        <w:spacing w:before="43"/>
        <w:ind w:left="120"/>
      </w:pPr>
      <w:r>
        <w:t>2468+98765=（</w:t>
      </w:r>
      <w:r>
        <w:tab/>
      </w:r>
      <w:r>
        <w:rPr>
          <w:spacing w:val="-3"/>
        </w:rPr>
        <w:t>）×10000+（</w:t>
      </w:r>
      <w:r>
        <w:rPr>
          <w:spacing w:val="-3"/>
        </w:rPr>
        <w:tab/>
      </w:r>
      <w:r>
        <w:rPr>
          <w:spacing w:val="-4"/>
        </w:rPr>
        <w:t>）×1000+（</w:t>
      </w:r>
      <w:r>
        <w:rPr>
          <w:spacing w:val="-4"/>
        </w:rPr>
        <w:tab/>
      </w:r>
      <w:r>
        <w:rPr>
          <w:spacing w:val="-4"/>
        </w:rPr>
        <w:t>）×100+（</w:t>
      </w:r>
      <w:r>
        <w:rPr>
          <w:spacing w:val="-4"/>
        </w:rPr>
        <w:tab/>
      </w:r>
      <w:r>
        <w:rPr>
          <w:spacing w:val="-4"/>
        </w:rPr>
        <w:t>）×10+（</w:t>
      </w:r>
      <w:r>
        <w:rPr>
          <w:spacing w:val="-4"/>
        </w:rPr>
        <w:tab/>
      </w:r>
      <w:r>
        <w:rPr>
          <w:spacing w:val="-5"/>
        </w:rPr>
        <w:t>）×1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481"/>
        </w:tabs>
        <w:rPr>
          <w:sz w:val="21"/>
        </w:rPr>
      </w:pPr>
      <w:r>
        <w:rPr>
          <w:sz w:val="21"/>
        </w:rPr>
        <w:t>填空：</w:t>
      </w:r>
    </w:p>
    <w:p>
      <w:pPr>
        <w:pStyle w:val="3"/>
        <w:tabs>
          <w:tab w:val="left" w:pos="2163"/>
          <w:tab w:val="left" w:pos="3423"/>
          <w:tab w:val="left" w:pos="4683"/>
          <w:tab w:val="left" w:pos="5946"/>
        </w:tabs>
        <w:spacing w:before="43"/>
        <w:ind w:left="480"/>
      </w:pPr>
      <w:r>
        <w:t>187371=1×（</w:t>
      </w:r>
      <w:r>
        <w:tab/>
      </w:r>
      <w:r>
        <w:t>）+8×（</w:t>
      </w:r>
      <w:r>
        <w:tab/>
      </w:r>
      <w:r>
        <w:t>）+7×（</w:t>
      </w:r>
      <w:r>
        <w:tab/>
      </w:r>
      <w:r>
        <w:t>）+3×（</w:t>
      </w:r>
      <w:r>
        <w:tab/>
      </w:r>
      <w:r>
        <w:t>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25"/>
        </w:rPr>
      </w:pPr>
    </w:p>
    <w:p>
      <w:pPr>
        <w:pStyle w:val="3"/>
        <w:ind w:left="120"/>
      </w:pPr>
      <w:r>
        <w:t>5.</w:t>
      </w:r>
      <w:r>
        <w:rPr>
          <w:spacing w:val="80"/>
          <w:position w:val="5"/>
        </w:rPr>
        <w:t xml:space="preserve"> </w:t>
      </w:r>
      <w:r>
        <w:t>= 9×100010+7×1100+3×10001</w:t>
      </w:r>
      <w:r>
        <w:rPr>
          <w:spacing w:val="-14"/>
        </w:rPr>
        <w:t xml:space="preserve">，那么 </w:t>
      </w:r>
      <w:r>
        <w:t>a,b,c</w:t>
      </w:r>
      <w:r>
        <w:rPr>
          <w:spacing w:val="-10"/>
        </w:rPr>
        <w:t xml:space="preserve"> 分别是多少？</w:t>
      </w: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spacing w:before="11"/>
        <w:rPr>
          <w:sz w:val="26"/>
        </w:rPr>
      </w:pPr>
    </w:p>
    <w:p>
      <w:pPr>
        <w:pStyle w:val="2"/>
      </w:pPr>
      <w:r>
        <w:rPr>
          <w:color w:val="30849B"/>
        </w:rPr>
        <w:t>二． 拓展提高：</w:t>
      </w:r>
    </w:p>
    <w:p>
      <w:pPr>
        <w:pStyle w:val="3"/>
        <w:spacing w:before="123"/>
        <w:ind w:left="120"/>
      </w:pPr>
      <w:r>
        <w:t>6. 计算 135+351+513=？（用位值原理计算）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60" w:right="1580" w:bottom="1520" w:left="1680" w:header="891" w:footer="1338" w:gutter="0"/>
          <w:pgNumType w:start="1"/>
          <w:cols w:space="720" w:num="1"/>
        </w:sectPr>
      </w:pPr>
    </w:p>
    <w:p>
      <w:pPr>
        <w:pStyle w:val="3"/>
        <w:spacing w:before="61"/>
        <w:ind w:left="120"/>
      </w:pPr>
      <w:r>
        <w:t>7. 计算 3370+9336+3693+6933=？（巧用位值原理进行计算）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6"/>
      </w:pPr>
    </w:p>
    <w:p>
      <w:pPr>
        <w:sectPr>
          <w:pgSz w:w="11910" w:h="16840"/>
          <w:pgMar w:top="1360" w:right="1580" w:bottom="1520" w:left="1680" w:header="891" w:footer="1338" w:gutter="0"/>
          <w:cols w:space="720" w:num="1"/>
        </w:sectPr>
      </w:pPr>
    </w:p>
    <w:p>
      <w:pPr>
        <w:pStyle w:val="3"/>
        <w:spacing w:before="98"/>
        <w:ind w:left="120"/>
        <w:rPr>
          <w:rFonts w:ascii="Cambria Math" w:eastAsia="Cambria Math"/>
        </w:rPr>
      </w:pPr>
      <w:r>
        <w:t>8. 已知三位数</w:t>
      </w:r>
      <w:r>
        <w:rPr>
          <w:rFonts w:ascii="Cambria Math" w:eastAsia="Cambria Math"/>
          <w:w w:val="196"/>
          <w:position w:val="4"/>
        </w:rPr>
        <w:t xml:space="preserve"> </w:t>
      </w:r>
      <w:r>
        <w:rPr>
          <w:rFonts w:ascii="Cambria Math" w:eastAsia="Cambria Math"/>
          <w:w w:val="254"/>
        </w:rPr>
        <w:t xml:space="preserve"> </w:t>
      </w:r>
      <w:r>
        <w:rPr>
          <w:rFonts w:ascii="Cambria Math" w:eastAsia="Cambria Math"/>
          <w:w w:val="196"/>
          <w:position w:val="4"/>
        </w:rPr>
        <w:t xml:space="preserve">  </w:t>
      </w:r>
      <w:r>
        <w:rPr>
          <w:rFonts w:ascii="Cambria Math" w:eastAsia="Cambria Math"/>
          <w:w w:val="252"/>
        </w:rPr>
        <w:t xml:space="preserve"> </w:t>
      </w:r>
      <w:r>
        <w:rPr>
          <w:rFonts w:ascii="Cambria Math" w:eastAsia="Cambria Math"/>
          <w:w w:val="196"/>
          <w:position w:val="4"/>
        </w:rPr>
        <w:t xml:space="preserve">  </w:t>
      </w:r>
      <w:r>
        <w:rPr>
          <w:rFonts w:ascii="Cambria Math" w:eastAsia="Cambria Math"/>
          <w:w w:val="201"/>
        </w:rPr>
        <w:t xml:space="preserve"> </w:t>
      </w:r>
    </w:p>
    <w:p>
      <w:pPr>
        <w:pStyle w:val="3"/>
        <w:spacing w:before="98"/>
        <w:ind w:left="63"/>
        <w:rPr>
          <w:rFonts w:ascii="Cambria Math" w:eastAsia="Cambria Math"/>
        </w:rPr>
      </w:pPr>
      <w:r>
        <w:br w:type="column"/>
      </w:r>
      <w:r>
        <w:rPr>
          <w:spacing w:val="-3"/>
        </w:rPr>
        <w:t>比三位数</w:t>
      </w:r>
      <w:r>
        <w:rPr>
          <w:spacing w:val="104"/>
          <w:position w:val="4"/>
        </w:rPr>
        <w:t xml:space="preserve"> </w:t>
      </w:r>
      <w:r>
        <w:rPr>
          <w:spacing w:val="-28"/>
        </w:rPr>
        <w:t xml:space="preserve">大 </w:t>
      </w:r>
      <w:r>
        <w:t>129</w:t>
      </w:r>
      <w:r>
        <w:rPr>
          <w:spacing w:val="-1"/>
        </w:rPr>
        <w:t>，那么</w:t>
      </w:r>
      <w:r>
        <w:rPr>
          <w:rFonts w:ascii="Cambria Math" w:eastAsia="Cambria Math"/>
          <w:spacing w:val="-91"/>
          <w:w w:val="196"/>
          <w:position w:val="4"/>
        </w:rPr>
        <w:t xml:space="preserve"> </w:t>
      </w:r>
      <w:r>
        <w:rPr>
          <w:rFonts w:ascii="Cambria Math" w:eastAsia="Cambria Math"/>
          <w:spacing w:val="-58"/>
          <w:w w:val="254"/>
        </w:rPr>
        <w:t xml:space="preserve"> </w:t>
      </w:r>
      <w:r>
        <w:rPr>
          <w:rFonts w:ascii="Cambria Math" w:eastAsia="Cambria Math"/>
          <w:spacing w:val="-34"/>
          <w:w w:val="196"/>
          <w:position w:val="4"/>
        </w:rPr>
        <w:t xml:space="preserve"> </w:t>
      </w:r>
      <w:r>
        <w:rPr>
          <w:rFonts w:ascii="Cambria Math" w:eastAsia="Cambria Math"/>
          <w:spacing w:val="-91"/>
          <w:w w:val="196"/>
          <w:position w:val="4"/>
        </w:rPr>
        <w:t xml:space="preserve"> </w:t>
      </w:r>
      <w:r>
        <w:rPr>
          <w:rFonts w:ascii="Cambria Math" w:eastAsia="Cambria Math"/>
          <w:spacing w:val="-57"/>
          <w:w w:val="252"/>
        </w:rPr>
        <w:t xml:space="preserve"> </w:t>
      </w:r>
      <w:r>
        <w:rPr>
          <w:rFonts w:ascii="Cambria Math" w:eastAsia="Cambria Math"/>
          <w:spacing w:val="-33"/>
          <w:w w:val="196"/>
          <w:position w:val="4"/>
        </w:rPr>
        <w:t xml:space="preserve"> </w:t>
      </w:r>
      <w:r>
        <w:rPr>
          <w:rFonts w:ascii="Cambria Math" w:eastAsia="Cambria Math"/>
          <w:spacing w:val="-91"/>
          <w:w w:val="196"/>
          <w:position w:val="4"/>
        </w:rPr>
        <w:t xml:space="preserve"> </w:t>
      </w:r>
      <w:r>
        <w:rPr>
          <w:rFonts w:ascii="Cambria Math" w:eastAsia="Cambria Math"/>
          <w:w w:val="201"/>
        </w:rPr>
        <w:t xml:space="preserve"> </w:t>
      </w:r>
    </w:p>
    <w:p>
      <w:pPr>
        <w:pStyle w:val="3"/>
        <w:spacing w:before="98"/>
        <w:ind w:left="63"/>
      </w:pPr>
      <w:r>
        <w:br w:type="column"/>
      </w:r>
      <w:r>
        <w:t>最大是多少？</w:t>
      </w:r>
    </w:p>
    <w:p>
      <w:pPr>
        <w:sectPr>
          <w:type w:val="continuous"/>
          <w:pgSz w:w="11910" w:h="16840"/>
          <w:pgMar w:top="1360" w:right="1580" w:bottom="1520" w:left="1680" w:header="720" w:footer="720" w:gutter="0"/>
          <w:cols w:equalWidth="0" w:num="3">
            <w:col w:w="1860" w:space="40"/>
            <w:col w:w="2858" w:space="39"/>
            <w:col w:w="3853"/>
          </w:cols>
        </w:sectPr>
      </w:pPr>
      <w:r>
        <w:rPr>
          <w:color w:val="FFFFFF"/>
          <w:sz w:val="4"/>
        </w:rPr>
        <w:t>[来源:Z。xx。k.Com]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23"/>
        </w:rPr>
      </w:pPr>
    </w:p>
    <w:p>
      <w:pPr>
        <w:pStyle w:val="9"/>
        <w:numPr>
          <w:ilvl w:val="0"/>
          <w:numId w:val="2"/>
        </w:numPr>
        <w:tabs>
          <w:tab w:val="left" w:pos="481"/>
        </w:tabs>
        <w:spacing w:before="72"/>
        <w:rPr>
          <w:sz w:val="21"/>
        </w:rPr>
      </w:pPr>
      <w:r>
        <w:rPr>
          <w:spacing w:val="-5"/>
          <w:sz w:val="21"/>
        </w:rPr>
        <w:t xml:space="preserve">一个两位数，它的十位和个位数字的和比它们的差大 </w:t>
      </w:r>
      <w:r>
        <w:rPr>
          <w:sz w:val="21"/>
        </w:rPr>
        <w:t>10</w:t>
      </w:r>
      <w:r>
        <w:rPr>
          <w:spacing w:val="-3"/>
          <w:sz w:val="21"/>
        </w:rPr>
        <w:t>，这个两位数最大是</w:t>
      </w:r>
      <w:r>
        <w:rPr>
          <w:spacing w:val="-3"/>
          <w:sz w:val="21"/>
        </w:rPr>
        <w:drawing>
          <wp:inline distT="0" distB="0" distL="0" distR="0">
            <wp:extent cx="2413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多少？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FFFFFF"/>
          <w:sz w:val="4"/>
        </w:rPr>
        <w:t>[来源:学科网ZXXK]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2"/>
        </w:numPr>
        <w:tabs>
          <w:tab w:val="left" w:pos="481"/>
        </w:tabs>
        <w:spacing w:before="131" w:line="242" w:lineRule="auto"/>
        <w:ind w:right="213"/>
        <w:rPr>
          <w:sz w:val="21"/>
        </w:rPr>
      </w:pPr>
      <w:r>
        <w:rPr>
          <w:spacing w:val="-24"/>
          <w:sz w:val="21"/>
        </w:rPr>
        <w:t xml:space="preserve">从 </w:t>
      </w:r>
      <w:r>
        <w:rPr>
          <w:sz w:val="21"/>
        </w:rPr>
        <w:t>1~9</w:t>
      </w:r>
      <w:r>
        <w:rPr>
          <w:spacing w:val="-21"/>
          <w:sz w:val="21"/>
        </w:rPr>
        <w:t xml:space="preserve"> 中取出 </w:t>
      </w:r>
      <w:r>
        <w:rPr>
          <w:sz w:val="21"/>
        </w:rPr>
        <w:t>3</w:t>
      </w:r>
      <w:r>
        <w:rPr>
          <w:spacing w:val="-13"/>
          <w:sz w:val="21"/>
        </w:rPr>
        <w:t xml:space="preserve"> 个不同的数字，这三个数字可以组成 </w:t>
      </w:r>
      <w:r>
        <w:rPr>
          <w:sz w:val="21"/>
        </w:rPr>
        <w:t>6</w:t>
      </w:r>
      <w:r>
        <w:rPr>
          <w:spacing w:val="-15"/>
          <w:sz w:val="21"/>
        </w:rPr>
        <w:t xml:space="preserve"> 个不同的三位数，这 </w:t>
      </w:r>
      <w:r>
        <w:rPr>
          <w:sz w:val="21"/>
        </w:rPr>
        <w:t>6</w:t>
      </w:r>
      <w:r>
        <w:rPr>
          <w:spacing w:val="-11"/>
          <w:sz w:val="21"/>
        </w:rPr>
        <w:t xml:space="preserve"> 个三位数</w:t>
      </w:r>
      <w:r>
        <w:rPr>
          <w:spacing w:val="-18"/>
          <w:sz w:val="21"/>
        </w:rPr>
        <w:t xml:space="preserve">的和是 </w:t>
      </w:r>
      <w:r>
        <w:rPr>
          <w:sz w:val="21"/>
        </w:rPr>
        <w:t>5328</w:t>
      </w:r>
      <w:r>
        <w:rPr>
          <w:spacing w:val="-3"/>
          <w:sz w:val="21"/>
        </w:rPr>
        <w:t>，问这三个数字分别是多少？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17"/>
        </w:rPr>
      </w:pPr>
    </w:p>
    <w:p>
      <w:pPr>
        <w:pStyle w:val="2"/>
        <w:spacing w:before="0"/>
      </w:pPr>
      <w:r>
        <w:rPr>
          <w:color w:val="D99493"/>
        </w:rPr>
        <w:t>三． 超常挑战</w:t>
      </w:r>
    </w:p>
    <w:p>
      <w:pPr>
        <w:pStyle w:val="9"/>
        <w:numPr>
          <w:ilvl w:val="0"/>
          <w:numId w:val="2"/>
        </w:numPr>
        <w:tabs>
          <w:tab w:val="left" w:pos="481"/>
        </w:tabs>
        <w:spacing w:before="123" w:line="244" w:lineRule="auto"/>
        <w:ind w:right="213"/>
        <w:rPr>
          <w:sz w:val="21"/>
        </w:rPr>
      </w:pPr>
      <w:r>
        <w:rPr>
          <w:spacing w:val="-3"/>
          <w:sz w:val="21"/>
        </w:rPr>
        <w:t xml:space="preserve">已知一个四位数，它的千位和个位的和是 </w:t>
      </w:r>
      <w:r>
        <w:rPr>
          <w:sz w:val="21"/>
        </w:rPr>
        <w:t>11</w:t>
      </w:r>
      <w:r>
        <w:rPr>
          <w:spacing w:val="-3"/>
          <w:sz w:val="21"/>
        </w:rPr>
        <w:t xml:space="preserve">，千位和十位的和是 </w:t>
      </w:r>
      <w:r>
        <w:rPr>
          <w:sz w:val="21"/>
        </w:rPr>
        <w:t>14</w:t>
      </w:r>
      <w:r>
        <w:rPr>
          <w:spacing w:val="-3"/>
          <w:sz w:val="21"/>
        </w:rPr>
        <w:t>，百位和十位的和</w:t>
      </w:r>
      <w:r>
        <w:rPr>
          <w:spacing w:val="-28"/>
          <w:sz w:val="21"/>
        </w:rPr>
        <w:t xml:space="preserve">是 </w:t>
      </w:r>
      <w:r>
        <w:rPr>
          <w:sz w:val="21"/>
        </w:rPr>
        <w:t>13</w:t>
      </w:r>
      <w:r>
        <w:rPr>
          <w:spacing w:val="-3"/>
          <w:sz w:val="21"/>
        </w:rPr>
        <w:t>，这样的四位数最小是多少？</w:t>
      </w:r>
    </w:p>
    <w:p>
      <w:pPr>
        <w:spacing w:line="244" w:lineRule="auto"/>
        <w:rPr>
          <w:sz w:val="21"/>
        </w:rPr>
        <w:sectPr>
          <w:type w:val="continuous"/>
          <w:pgSz w:w="11910" w:h="16840"/>
          <w:pgMar w:top="1360" w:right="1580" w:bottom="152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481"/>
        </w:tabs>
        <w:spacing w:before="61" w:line="242" w:lineRule="auto"/>
        <w:ind w:right="211"/>
        <w:jc w:val="both"/>
        <w:rPr>
          <w:sz w:val="21"/>
        </w:rPr>
      </w:pPr>
      <w:r>
        <w:rPr>
          <w:spacing w:val="-4"/>
          <w:sz w:val="21"/>
        </w:rPr>
        <w:t>(美国小学数学奥林匹克)把一个两位数的十位与个位上的数字加以交换，得到一个新的</w:t>
      </w:r>
      <w:r>
        <w:rPr>
          <w:spacing w:val="-9"/>
          <w:sz w:val="21"/>
        </w:rPr>
        <w:t xml:space="preserve">两位数．如果原来的两位数和交换后的新的两位数的差是 </w:t>
      </w:r>
      <w:r>
        <w:rPr>
          <w:spacing w:val="-16"/>
          <w:sz w:val="21"/>
        </w:rPr>
        <w:t>45</w:t>
      </w:r>
      <w:r>
        <w:rPr>
          <w:spacing w:val="-5"/>
          <w:sz w:val="21"/>
        </w:rPr>
        <w:t>，试求这样的两位数中最大</w:t>
      </w:r>
      <w:r>
        <w:rPr>
          <w:spacing w:val="-4"/>
          <w:sz w:val="21"/>
        </w:rPr>
        <w:t>的是多少？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9"/>
        <w:rPr>
          <w:sz w:val="16"/>
        </w:rPr>
      </w:pPr>
    </w:p>
    <w:p>
      <w:pPr>
        <w:pStyle w:val="2"/>
      </w:pPr>
      <w:r>
        <w:rPr>
          <w:color w:val="538DD3"/>
        </w:rPr>
        <w:t>四. 杯赛</w:t>
      </w:r>
      <w:r>
        <w:rPr>
          <w:color w:val="538DD3"/>
        </w:rPr>
        <w:drawing>
          <wp:inline distT="0" distB="0" distL="0" distR="0">
            <wp:extent cx="1778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538DD3"/>
        </w:rPr>
        <w:t>演练：</w:t>
      </w:r>
    </w:p>
    <w:p>
      <w:pPr>
        <w:pStyle w:val="9"/>
        <w:numPr>
          <w:ilvl w:val="0"/>
          <w:numId w:val="2"/>
        </w:numPr>
        <w:tabs>
          <w:tab w:val="left" w:pos="597"/>
          <w:tab w:val="left" w:pos="598"/>
        </w:tabs>
        <w:spacing w:before="144"/>
        <w:ind w:left="598" w:hanging="478"/>
        <w:rPr>
          <w:rFonts w:ascii="Calibri" w:eastAsia="Calibri"/>
          <w:sz w:val="21"/>
        </w:rPr>
      </w:pPr>
      <w:r>
        <w:rPr>
          <w:rFonts w:ascii="Calibri" w:eastAsia="Calibri"/>
          <w:sz w:val="21"/>
        </w:rPr>
        <w:t>(</w:t>
      </w:r>
      <w:r>
        <w:rPr>
          <w:spacing w:val="-3"/>
          <w:sz w:val="21"/>
        </w:rPr>
        <w:t>第五届希望杯培训试题</w:t>
      </w:r>
      <w:r>
        <w:rPr>
          <w:rFonts w:ascii="Calibri" w:eastAsia="Calibri"/>
          <w:sz w:val="21"/>
        </w:rPr>
        <w:t>)</w:t>
      </w:r>
      <w:r>
        <w:rPr>
          <w:spacing w:val="-25"/>
          <w:sz w:val="21"/>
        </w:rPr>
        <w:t xml:space="preserve">有 </w:t>
      </w:r>
      <w:r>
        <w:rPr>
          <w:rFonts w:ascii="Calibri" w:eastAsia="Calibri"/>
          <w:sz w:val="21"/>
        </w:rPr>
        <w:t>3</w:t>
      </w:r>
      <w:r>
        <w:rPr>
          <w:rFonts w:ascii="Calibri" w:eastAsia="Calibri"/>
          <w:spacing w:val="7"/>
          <w:sz w:val="21"/>
        </w:rPr>
        <w:t xml:space="preserve"> </w:t>
      </w:r>
      <w:r>
        <w:rPr>
          <w:spacing w:val="-8"/>
          <w:sz w:val="21"/>
        </w:rPr>
        <w:t xml:space="preserve">个不同的数字，用它们组成 </w:t>
      </w:r>
      <w:r>
        <w:rPr>
          <w:rFonts w:ascii="Calibri" w:eastAsia="Calibri"/>
          <w:sz w:val="21"/>
        </w:rPr>
        <w:t>6</w:t>
      </w:r>
      <w:r>
        <w:rPr>
          <w:rFonts w:ascii="Calibri" w:eastAsia="Calibri"/>
          <w:spacing w:val="10"/>
          <w:sz w:val="21"/>
        </w:rPr>
        <w:t xml:space="preserve"> </w:t>
      </w:r>
      <w:r>
        <w:rPr>
          <w:spacing w:val="-8"/>
          <w:sz w:val="21"/>
        </w:rPr>
        <w:t xml:space="preserve">个不同的三位数，如果这 </w:t>
      </w:r>
      <w:r>
        <w:rPr>
          <w:rFonts w:ascii="Calibri" w:eastAsia="Calibri"/>
          <w:sz w:val="21"/>
        </w:rPr>
        <w:t>6</w:t>
      </w:r>
    </w:p>
    <w:p>
      <w:pPr>
        <w:pStyle w:val="3"/>
        <w:spacing w:before="43"/>
        <w:ind w:left="540"/>
      </w:pPr>
      <w:r>
        <w:t xml:space="preserve">个三位数的和是 </w:t>
      </w:r>
      <w:r>
        <w:rPr>
          <w:rFonts w:ascii="Calibri" w:eastAsia="Calibri"/>
        </w:rPr>
        <w:t>1554</w:t>
      </w:r>
      <w:r>
        <w:t xml:space="preserve">，那么这 </w:t>
      </w:r>
      <w:r>
        <w:rPr>
          <w:rFonts w:ascii="Calibri" w:eastAsia="Calibri"/>
        </w:rPr>
        <w:t xml:space="preserve">3 </w:t>
      </w:r>
      <w:r>
        <w:t>个数字分别是多少？</w:t>
      </w:r>
      <w:r>
        <w:rPr>
          <w:color w:val="FFFFFF"/>
          <w:sz w:val="4"/>
        </w:rPr>
        <w:t>[来源:学科网]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7"/>
        <w:rPr>
          <w:sz w:val="17"/>
        </w:rPr>
      </w:pPr>
    </w:p>
    <w:p>
      <w:pPr>
        <w:pStyle w:val="9"/>
        <w:numPr>
          <w:ilvl w:val="0"/>
          <w:numId w:val="2"/>
        </w:numPr>
        <w:tabs>
          <w:tab w:val="left" w:pos="481"/>
        </w:tabs>
        <w:rPr>
          <w:sz w:val="21"/>
        </w:rPr>
      </w:pPr>
      <w:r>
        <w:rPr>
          <w:sz w:val="21"/>
        </w:rPr>
        <w:t>（</w:t>
      </w:r>
      <w:r>
        <w:rPr>
          <w:spacing w:val="-3"/>
          <w:sz w:val="21"/>
        </w:rPr>
        <w:drawing>
          <wp:inline distT="0" distB="0" distL="0" distR="0">
            <wp:extent cx="1905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华杯赛试题</w:t>
      </w:r>
      <w:r>
        <w:rPr>
          <w:sz w:val="21"/>
        </w:rPr>
        <w:t>）</w:t>
      </w:r>
    </w:p>
    <w:p>
      <w:pPr>
        <w:pStyle w:val="3"/>
        <w:spacing w:before="43" w:line="278" w:lineRule="auto"/>
        <w:ind w:left="480" w:right="211"/>
      </w:pPr>
      <w:r>
        <w:rPr>
          <w:spacing w:val="-7"/>
        </w:rPr>
        <w:t xml:space="preserve">一个四位奇数，它的各位数字的乘积是 </w:t>
      </w:r>
      <w:r>
        <w:t>2</w:t>
      </w:r>
      <w:r>
        <w:rPr>
          <w:spacing w:val="-12"/>
        </w:rPr>
        <w:t xml:space="preserve"> 的倍数，各位数字的和是 </w:t>
      </w:r>
      <w:r>
        <w:t>3</w:t>
      </w:r>
      <w:r>
        <w:rPr>
          <w:spacing w:val="-8"/>
        </w:rPr>
        <w:t xml:space="preserve"> 的倍数，十位和百</w:t>
      </w:r>
      <w:r>
        <w:rPr>
          <w:spacing w:val="-5"/>
        </w:rPr>
        <w:t>位数字相同，且同是偶数，若用</w:t>
      </w:r>
      <w:r>
        <w:rPr>
          <w:spacing w:val="-5"/>
          <w:position w:val="5"/>
        </w:rPr>
        <w:t xml:space="preserve"> </w:t>
      </w:r>
      <w:r>
        <w:rPr>
          <w:spacing w:val="-3"/>
        </w:rPr>
        <w:t>表示这个四位数，那么有如下关系</w:t>
      </w:r>
    </w:p>
    <w:p>
      <w:pPr>
        <w:spacing w:line="278" w:lineRule="auto"/>
        <w:sectPr>
          <w:pgSz w:w="11910" w:h="16840"/>
          <w:pgMar w:top="1360" w:right="1580" w:bottom="1520" w:left="1680" w:header="891" w:footer="1338" w:gutter="0"/>
          <w:cols w:space="720" w:num="1"/>
        </w:sectPr>
      </w:pPr>
    </w:p>
    <w:p>
      <w:pPr>
        <w:pStyle w:val="3"/>
        <w:spacing w:before="2"/>
        <w:ind w:left="480"/>
      </w:pPr>
      <w:r>
        <w:rPr>
          <w:rFonts w:ascii="Cambria Math"/>
          <w:spacing w:val="-91"/>
          <w:w w:val="196"/>
        </w:rPr>
        <w:t xml:space="preserve"> </w:t>
      </w:r>
      <w:r>
        <w:rPr>
          <w:rFonts w:ascii="Cambria Math"/>
          <w:spacing w:val="-36"/>
          <w:w w:val="222"/>
          <w:position w:val="-4"/>
        </w:rPr>
        <w:t xml:space="preserve"> </w:t>
      </w:r>
      <w:r>
        <w:rPr>
          <w:rFonts w:ascii="Cambria Math"/>
          <w:spacing w:val="-55"/>
          <w:w w:val="196"/>
        </w:rPr>
        <w:t xml:space="preserve"> </w:t>
      </w:r>
      <w:r>
        <w:rPr>
          <w:rFonts w:ascii="Cambria Math"/>
          <w:spacing w:val="-85"/>
          <w:w w:val="249"/>
          <w:position w:val="-4"/>
        </w:rPr>
        <w:t xml:space="preserve"> </w:t>
      </w:r>
      <w:r>
        <w:rPr>
          <w:rFonts w:ascii="Cambria Math"/>
          <w:spacing w:val="-24"/>
          <w:w w:val="196"/>
        </w:rPr>
        <w:t xml:space="preserve"> </w:t>
      </w:r>
      <w:r>
        <w:rPr>
          <w:rFonts w:ascii="Cambria Math"/>
          <w:spacing w:val="-74"/>
          <w:w w:val="196"/>
        </w:rPr>
        <w:t xml:space="preserve"> </w:t>
      </w:r>
      <w:r>
        <w:rPr>
          <w:rFonts w:ascii="Cambria Math"/>
          <w:spacing w:val="-43"/>
          <w:w w:val="201"/>
          <w:position w:val="-4"/>
        </w:rPr>
        <w:t xml:space="preserve"> </w:t>
      </w:r>
      <w:r>
        <w:rPr>
          <w:rFonts w:ascii="Cambria Math"/>
          <w:spacing w:val="-48"/>
          <w:w w:val="196"/>
        </w:rPr>
        <w:t xml:space="preserve"> </w:t>
      </w:r>
      <w:r>
        <w:rPr>
          <w:rFonts w:ascii="Cambria Math"/>
          <w:spacing w:val="-93"/>
          <w:w w:val="253"/>
          <w:position w:val="-4"/>
        </w:rPr>
        <w:t xml:space="preserve"> </w:t>
      </w:r>
      <w:r>
        <w:rPr>
          <w:rFonts w:ascii="Cambria Math"/>
          <w:w w:val="196"/>
        </w:rPr>
        <w:t xml:space="preserve"> </w:t>
      </w:r>
      <w:r>
        <w:rPr>
          <w:rFonts w:ascii="Cambria Math"/>
        </w:rPr>
        <w:t xml:space="preserve"> </w:t>
      </w:r>
      <w:r>
        <w:rPr>
          <w:rFonts w:ascii="Cambria Math"/>
          <w:spacing w:val="13"/>
        </w:rPr>
        <w:t xml:space="preserve"> </w:t>
      </w:r>
      <w:r>
        <w:rPr>
          <w:position w:val="-4"/>
        </w:rPr>
        <w:t>-</w:t>
      </w:r>
    </w:p>
    <w:p>
      <w:pPr>
        <w:pStyle w:val="3"/>
        <w:ind w:left="63"/>
      </w:pPr>
      <w:r>
        <w:br w:type="column"/>
      </w:r>
      <w:r>
        <w:rPr>
          <w:rFonts w:ascii="Cambria Math" w:eastAsia="Cambria Math"/>
          <w:spacing w:val="-91"/>
          <w:w w:val="196"/>
          <w:position w:val="5"/>
        </w:rPr>
        <w:t xml:space="preserve"> </w:t>
      </w:r>
      <w:r>
        <w:rPr>
          <w:rFonts w:ascii="Cambria Math" w:eastAsia="Cambria Math"/>
          <w:spacing w:val="-91"/>
          <w:w w:val="253"/>
        </w:rPr>
        <w:t xml:space="preserve"> </w:t>
      </w:r>
      <w:r>
        <w:rPr>
          <w:rFonts w:ascii="Cambria Math" w:eastAsia="Cambria Math"/>
          <w:spacing w:val="-50"/>
          <w:w w:val="196"/>
          <w:position w:val="5"/>
        </w:rPr>
        <w:t xml:space="preserve"> </w:t>
      </w:r>
      <w:r>
        <w:rPr>
          <w:rFonts w:ascii="Cambria Math" w:eastAsia="Cambria Math"/>
          <w:spacing w:val="-41"/>
          <w:w w:val="201"/>
        </w:rPr>
        <w:t xml:space="preserve"> </w:t>
      </w:r>
      <w:r>
        <w:rPr>
          <w:rFonts w:ascii="Cambria Math" w:eastAsia="Cambria Math"/>
          <w:spacing w:val="-24"/>
          <w:w w:val="196"/>
          <w:position w:val="5"/>
        </w:rPr>
        <w:t xml:space="preserve"> </w:t>
      </w:r>
      <w:r>
        <w:rPr>
          <w:rFonts w:ascii="Cambria Math" w:eastAsia="Cambria Math"/>
          <w:spacing w:val="-82"/>
          <w:w w:val="196"/>
          <w:position w:val="5"/>
        </w:rPr>
        <w:t xml:space="preserve"> </w:t>
      </w:r>
      <w:r>
        <w:rPr>
          <w:rFonts w:ascii="Cambria Math" w:eastAsia="Cambria Math"/>
          <w:spacing w:val="-82"/>
          <w:w w:val="249"/>
        </w:rPr>
        <w:t xml:space="preserve"> </w:t>
      </w:r>
      <w:r>
        <w:rPr>
          <w:rFonts w:ascii="Cambria Math" w:eastAsia="Cambria Math"/>
          <w:spacing w:val="-58"/>
          <w:w w:val="196"/>
          <w:position w:val="5"/>
        </w:rPr>
        <w:t xml:space="preserve"> </w:t>
      </w:r>
      <w:r>
        <w:rPr>
          <w:rFonts w:ascii="Cambria Math" w:eastAsia="Cambria Math"/>
          <w:spacing w:val="-94"/>
          <w:w w:val="222"/>
        </w:rPr>
        <w:t xml:space="preserve"> </w:t>
      </w:r>
      <w:r>
        <w:rPr>
          <w:rFonts w:ascii="Cambria Math" w:eastAsia="Cambria Math"/>
          <w:w w:val="196"/>
          <w:position w:val="5"/>
        </w:rPr>
        <w:t xml:space="preserve"> </w:t>
      </w:r>
      <w:r>
        <w:rPr>
          <w:rFonts w:ascii="Cambria Math" w:eastAsia="Cambria Math"/>
          <w:position w:val="5"/>
        </w:rPr>
        <w:t xml:space="preserve">  </w:t>
      </w:r>
      <w:r>
        <w:t>=3996，a&gt;b&gt;d</w:t>
      </w:r>
      <w:r>
        <w:rPr>
          <w:spacing w:val="-3"/>
        </w:rPr>
        <w:t>；那么这个四</w:t>
      </w:r>
      <w:r>
        <w:rPr>
          <w:spacing w:val="-3"/>
        </w:rPr>
        <w:drawing>
          <wp:inline distT="0" distB="0" distL="0" distR="0">
            <wp:extent cx="2032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位数是多少？</w:t>
      </w:r>
    </w:p>
    <w:p>
      <w:pPr>
        <w:sectPr>
          <w:type w:val="continuous"/>
          <w:pgSz w:w="11910" w:h="16840"/>
          <w:pgMar w:top="1360" w:right="1580" w:bottom="1520" w:left="1680" w:header="720" w:footer="720" w:gutter="0"/>
          <w:cols w:equalWidth="0" w:num="2">
            <w:col w:w="1119" w:space="40"/>
            <w:col w:w="7491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18"/>
        </w:rPr>
      </w:pPr>
    </w:p>
    <w:p>
      <w:pPr>
        <w:pStyle w:val="9"/>
        <w:numPr>
          <w:ilvl w:val="0"/>
          <w:numId w:val="2"/>
        </w:numPr>
        <w:tabs>
          <w:tab w:val="left" w:pos="481"/>
        </w:tabs>
        <w:rPr>
          <w:rFonts w:ascii="Calibri" w:eastAsia="Calibri"/>
          <w:sz w:val="21"/>
        </w:rPr>
      </w:pPr>
      <w:r>
        <w:rPr>
          <w:sz w:val="21"/>
        </w:rPr>
        <w:t>（</w:t>
      </w:r>
      <w:r>
        <w:rPr>
          <w:spacing w:val="-3"/>
          <w:sz w:val="21"/>
        </w:rPr>
        <w:t>华杯赛试题</w:t>
      </w:r>
      <w:r>
        <w:rPr>
          <w:sz w:val="21"/>
        </w:rPr>
        <w:t>）</w:t>
      </w:r>
    </w:p>
    <w:p>
      <w:pPr>
        <w:pStyle w:val="3"/>
        <w:spacing w:before="43" w:line="278" w:lineRule="auto"/>
        <w:ind w:left="480" w:right="216"/>
      </w:pPr>
      <w:r>
        <w:rPr>
          <w:spacing w:val="-2"/>
        </w:rPr>
        <w:t>一个四位数</w:t>
      </w:r>
      <w:r>
        <w:rPr>
          <w:spacing w:val="-2"/>
          <w:position w:val="5"/>
        </w:rPr>
        <w:t xml:space="preserve"> </w:t>
      </w:r>
      <w:r>
        <w:rPr>
          <w:spacing w:val="-3"/>
          <w:position w:val="5"/>
        </w:rPr>
        <w:t xml:space="preserve">   </w:t>
      </w:r>
      <w:r>
        <w:rPr>
          <w:spacing w:val="-14"/>
        </w:rPr>
        <w:t xml:space="preserve">，在最多有 </w:t>
      </w:r>
      <w:r>
        <w:rPr>
          <w:rFonts w:ascii="Calibri" w:eastAsia="Calibri"/>
        </w:rPr>
        <w:t xml:space="preserve">1 </w:t>
      </w:r>
      <w:r>
        <w:rPr>
          <w:spacing w:val="-6"/>
        </w:rPr>
        <w:t>位借位的情况下，满足</w:t>
      </w:r>
      <w:r>
        <w:rPr>
          <w:spacing w:val="-6"/>
          <w:position w:val="5"/>
        </w:rPr>
        <w:t xml:space="preserve"> </w:t>
      </w:r>
      <w:r>
        <w:rPr>
          <w:spacing w:val="-3"/>
          <w:position w:val="5"/>
        </w:rPr>
        <w:t xml:space="preserve"> </w:t>
      </w:r>
      <w:r>
        <w:rPr>
          <w:spacing w:val="5"/>
          <w:position w:val="5"/>
        </w:rPr>
        <w:t xml:space="preserve">  </w:t>
      </w:r>
      <w:r>
        <w:rPr>
          <w:rFonts w:ascii="Calibri" w:eastAsia="Calibri"/>
        </w:rPr>
        <w:t xml:space="preserve">-  </w:t>
      </w:r>
      <w:r>
        <w:rPr>
          <w:rFonts w:ascii="Calibri" w:eastAsia="Calibri"/>
          <w:position w:val="5"/>
        </w:rPr>
        <w:t xml:space="preserve"> </w:t>
      </w:r>
      <w:r>
        <w:rPr>
          <w:rFonts w:ascii="Calibri" w:eastAsia="Calibri"/>
        </w:rPr>
        <w:t xml:space="preserve"> </w:t>
      </w:r>
      <w:r>
        <w:rPr>
          <w:rFonts w:ascii="Calibri" w:eastAsia="Calibri"/>
          <w:position w:val="5"/>
        </w:rPr>
        <w:t xml:space="preserve"> </w:t>
      </w:r>
      <w:r>
        <w:rPr>
          <w:rFonts w:ascii="Calibri" w:eastAsia="Calibri"/>
        </w:rPr>
        <w:t xml:space="preserve"> </w:t>
      </w:r>
      <w:r>
        <w:rPr>
          <w:rFonts w:ascii="Calibri" w:eastAsia="Calibri"/>
          <w:spacing w:val="9"/>
          <w:position w:val="5"/>
        </w:rPr>
        <w:t xml:space="preserve">  </w:t>
      </w:r>
      <w:r>
        <w:rPr>
          <w:rFonts w:ascii="Calibri" w:eastAsia="Calibri"/>
          <w:spacing w:val="-1"/>
        </w:rPr>
        <w:t xml:space="preserve">= </w:t>
      </w:r>
      <w:r>
        <w:rPr>
          <w:rFonts w:ascii="Calibri" w:eastAsia="Calibri"/>
          <w:spacing w:val="-6"/>
        </w:rPr>
        <w:t>123</w:t>
      </w:r>
      <w:r>
        <w:rPr>
          <w:spacing w:val="-3"/>
        </w:rPr>
        <w:t>，这样的四位数有多少个？</w:t>
      </w:r>
    </w:p>
    <w:p>
      <w:pPr>
        <w:spacing w:line="278" w:lineRule="auto"/>
        <w:sectPr>
          <w:type w:val="continuous"/>
          <w:pgSz w:w="11910" w:h="16840"/>
          <w:pgMar w:top="1360" w:right="1580" w:bottom="1520" w:left="1680" w:header="720" w:footer="720" w:gutter="0"/>
          <w:cols w:space="720" w:num="1"/>
        </w:sectPr>
      </w:pPr>
    </w:p>
    <w:p>
      <w:pPr>
        <w:pStyle w:val="3"/>
        <w:spacing w:before="83"/>
        <w:ind w:left="120"/>
      </w:pPr>
      <w:r>
        <w:t>答案：</w:t>
      </w:r>
    </w:p>
    <w:p>
      <w:pPr>
        <w:pStyle w:val="3"/>
        <w:spacing w:before="43"/>
        <w:ind w:left="120"/>
      </w:pPr>
      <w:r>
        <w:rPr>
          <w:rFonts w:ascii="Calibri" w:eastAsia="Calibri"/>
        </w:rPr>
        <w:t>1</w:t>
      </w:r>
      <w:r>
        <w:rPr>
          <w:rFonts w:ascii="Calibri" w:eastAsia="Calibri"/>
        </w:rPr>
        <w:drawing>
          <wp:inline distT="0" distB="0" distL="0" distR="0">
            <wp:extent cx="2159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/>
        </w:rPr>
        <w:t>. 10000</w:t>
      </w:r>
      <w:r>
        <w:t>，</w:t>
      </w:r>
      <w:r>
        <w:rPr>
          <w:rFonts w:ascii="Calibri" w:eastAsia="Calibri"/>
        </w:rPr>
        <w:t>1000</w:t>
      </w:r>
      <w:r>
        <w:t>，</w:t>
      </w:r>
      <w:r>
        <w:rPr>
          <w:rFonts w:ascii="Calibri" w:eastAsia="Calibri"/>
        </w:rPr>
        <w:t>100</w:t>
      </w:r>
      <w:r>
        <w:t>，</w:t>
      </w:r>
      <w:r>
        <w:rPr>
          <w:rFonts w:ascii="Calibri" w:eastAsia="Calibri"/>
        </w:rPr>
        <w:t>10</w:t>
      </w:r>
      <w:r>
        <w:t>，</w:t>
      </w:r>
      <w:r>
        <w:rPr>
          <w:rFonts w:ascii="Calibri" w:eastAsia="Calibri"/>
        </w:rPr>
        <w:t xml:space="preserve">1 </w:t>
      </w:r>
      <w:r>
        <w:t>。</w:t>
      </w:r>
    </w:p>
    <w:p>
      <w:pPr>
        <w:pStyle w:val="3"/>
        <w:spacing w:before="9"/>
        <w:rPr>
          <w:sz w:val="27"/>
        </w:rPr>
      </w:pPr>
    </w:p>
    <w:p>
      <w:pPr>
        <w:pStyle w:val="3"/>
        <w:spacing w:line="278" w:lineRule="auto"/>
        <w:ind w:left="480" w:right="3901" w:hanging="360"/>
      </w:pPr>
      <w:r>
        <w:rPr>
          <w:rFonts w:ascii="Calibri" w:eastAsia="Calibri"/>
        </w:rPr>
        <w:t xml:space="preserve">2. </w:t>
      </w:r>
      <w:r>
        <w:t xml:space="preserve">根据后边的式子可以确定这个四位数是 </w:t>
      </w:r>
      <w:r>
        <w:rPr>
          <w:rFonts w:ascii="Calibri" w:eastAsia="Calibri"/>
        </w:rPr>
        <w:t>5394</w:t>
      </w:r>
      <w:r>
        <w:t>； 那么填空的顺序是：</w:t>
      </w:r>
      <w:r>
        <w:rPr>
          <w:rFonts w:ascii="Calibri" w:eastAsia="Calibri"/>
        </w:rPr>
        <w:t>3</w:t>
      </w:r>
      <w:r>
        <w:t>、</w:t>
      </w:r>
      <w:r>
        <w:rPr>
          <w:rFonts w:ascii="Calibri" w:eastAsia="Calibri"/>
        </w:rPr>
        <w:t>4</w:t>
      </w:r>
      <w:r>
        <w:t>、</w:t>
      </w:r>
      <w:r>
        <w:rPr>
          <w:rFonts w:ascii="Calibri" w:eastAsia="Calibri"/>
        </w:rPr>
        <w:t>1000</w:t>
      </w:r>
      <w:r>
        <w:t>、</w:t>
      </w:r>
      <w:r>
        <w:rPr>
          <w:rFonts w:ascii="Calibri" w:eastAsia="Calibri"/>
        </w:rPr>
        <w:t>100</w:t>
      </w:r>
      <w:r>
        <w:t>、</w:t>
      </w:r>
      <w:r>
        <w:rPr>
          <w:rFonts w:ascii="Calibri" w:eastAsia="Calibri"/>
        </w:rPr>
        <w:t>1</w:t>
      </w:r>
      <w:r>
        <w:t>、</w:t>
      </w:r>
    </w:p>
    <w:p>
      <w:pPr>
        <w:pStyle w:val="3"/>
        <w:spacing w:before="4"/>
        <w:rPr>
          <w:sz w:val="24"/>
        </w:rPr>
      </w:pPr>
    </w:p>
    <w:p>
      <w:pPr>
        <w:pStyle w:val="3"/>
        <w:ind w:left="120"/>
      </w:pPr>
      <w:r>
        <w:rPr>
          <w:rFonts w:ascii="Calibri" w:eastAsia="Calibri"/>
        </w:rPr>
        <w:t>3. 9</w:t>
      </w:r>
      <w:r>
        <w:t>、</w:t>
      </w:r>
      <w:r>
        <w:rPr>
          <w:rFonts w:ascii="Calibri" w:eastAsia="Calibri"/>
        </w:rPr>
        <w:t>10</w:t>
      </w:r>
      <w:r>
        <w:t>、</w:t>
      </w:r>
      <w:r>
        <w:rPr>
          <w:rFonts w:ascii="Calibri" w:eastAsia="Calibri"/>
        </w:rPr>
        <w:t>11</w:t>
      </w:r>
      <w:r>
        <w:t>、</w:t>
      </w:r>
      <w:r>
        <w:rPr>
          <w:rFonts w:ascii="Calibri" w:eastAsia="Calibri"/>
        </w:rPr>
        <w:t>12</w:t>
      </w:r>
      <w:r>
        <w:t>、</w:t>
      </w:r>
      <w:r>
        <w:rPr>
          <w:rFonts w:ascii="Calibri" w:eastAsia="Calibri"/>
        </w:rPr>
        <w:t>13</w:t>
      </w:r>
      <w:r>
        <w:t>。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rPr>
          <w:sz w:val="21"/>
        </w:rPr>
      </w:pPr>
      <w:r>
        <w:rPr>
          <w:spacing w:val="-3"/>
          <w:sz w:val="21"/>
        </w:rPr>
        <w:t>运用位值原理解题，把相同项合并，填空顺序是：</w:t>
      </w:r>
    </w:p>
    <w:p>
      <w:pPr>
        <w:pStyle w:val="3"/>
        <w:spacing w:before="43"/>
        <w:ind w:left="480"/>
        <w:rPr>
          <w:rFonts w:ascii="Calibri" w:eastAsia="Calibri"/>
        </w:rPr>
      </w:pPr>
      <w:r>
        <w:rPr>
          <w:rFonts w:ascii="Calibri" w:eastAsia="Calibri"/>
        </w:rPr>
        <w:t>100001</w:t>
      </w:r>
      <w:r>
        <w:t>、</w:t>
      </w:r>
      <w:r>
        <w:rPr>
          <w:rFonts w:ascii="Calibri" w:eastAsia="Calibri"/>
        </w:rPr>
        <w:t>10000</w:t>
      </w:r>
      <w:r>
        <w:t>、</w:t>
      </w:r>
      <w:r>
        <w:rPr>
          <w:rFonts w:ascii="Calibri" w:eastAsia="Calibri"/>
        </w:rPr>
        <w:t>1010</w:t>
      </w:r>
      <w:r>
        <w:t>、</w:t>
      </w:r>
      <w:r>
        <w:rPr>
          <w:rFonts w:ascii="Calibri" w:eastAsia="Calibri"/>
        </w:rPr>
        <w:t>100.</w:t>
      </w:r>
    </w:p>
    <w:p>
      <w:pPr>
        <w:pStyle w:val="3"/>
        <w:spacing w:before="1"/>
        <w:rPr>
          <w:rFonts w:ascii="Calibri"/>
          <w:sz w:val="29"/>
        </w:rPr>
      </w:pPr>
    </w:p>
    <w:p>
      <w:pPr>
        <w:pStyle w:val="9"/>
        <w:numPr>
          <w:ilvl w:val="0"/>
          <w:numId w:val="3"/>
        </w:numPr>
        <w:tabs>
          <w:tab w:val="left" w:pos="481"/>
        </w:tabs>
        <w:rPr>
          <w:rFonts w:ascii="Calibri" w:eastAsia="Calibri"/>
          <w:sz w:val="21"/>
        </w:rPr>
      </w:pPr>
      <w:r>
        <w:rPr>
          <w:spacing w:val="-6"/>
          <w:sz w:val="21"/>
        </w:rPr>
        <w:t xml:space="preserve">第一种：可以直接计算后边的算式，和前式对照得 </w:t>
      </w:r>
      <w:r>
        <w:rPr>
          <w:rFonts w:ascii="Calibri" w:eastAsia="Calibri"/>
          <w:sz w:val="21"/>
        </w:rPr>
        <w:drawing>
          <wp:inline distT="0" distB="0" distL="0" distR="0">
            <wp:extent cx="1270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/>
          <w:sz w:val="21"/>
        </w:rPr>
        <w:t>a=3</w:t>
      </w:r>
      <w:r>
        <w:rPr>
          <w:sz w:val="21"/>
        </w:rPr>
        <w:t>，</w:t>
      </w:r>
      <w:r>
        <w:rPr>
          <w:rFonts w:ascii="Calibri" w:eastAsia="Calibri"/>
          <w:sz w:val="21"/>
        </w:rPr>
        <w:t>b=7</w:t>
      </w:r>
      <w:r>
        <w:rPr>
          <w:sz w:val="21"/>
        </w:rPr>
        <w:t>，</w:t>
      </w:r>
      <w:r>
        <w:rPr>
          <w:rFonts w:ascii="Calibri" w:eastAsia="Calibri"/>
          <w:sz w:val="21"/>
        </w:rPr>
        <w:t>c=9.</w:t>
      </w:r>
    </w:p>
    <w:p>
      <w:pPr>
        <w:pStyle w:val="3"/>
        <w:spacing w:before="44"/>
        <w:ind w:left="480"/>
      </w:pPr>
      <w:r>
        <w:t>第二种：运用位值原理，将后边的算式分开：</w:t>
      </w:r>
    </w:p>
    <w:p>
      <w:pPr>
        <w:pStyle w:val="3"/>
        <w:spacing w:before="43"/>
        <w:ind w:left="1320"/>
      </w:pPr>
      <w:r>
        <w:rPr>
          <w:rFonts w:ascii="Calibri" w:hAnsi="Calibri" w:eastAsia="Calibri"/>
        </w:rPr>
        <w:t>9</w:t>
      </w:r>
      <w:r>
        <w:t>×</w:t>
      </w:r>
      <w:r>
        <w:rPr>
          <w:rFonts w:ascii="Calibri" w:hAnsi="Calibri" w:eastAsia="Calibri"/>
        </w:rPr>
        <w:t>100000+3</w:t>
      </w:r>
      <w:r>
        <w:t>×</w:t>
      </w:r>
      <w:r>
        <w:rPr>
          <w:rFonts w:ascii="Calibri" w:hAnsi="Calibri" w:eastAsia="Calibri"/>
        </w:rPr>
        <w:t>10000+7</w:t>
      </w:r>
      <w:r>
        <w:t>×</w:t>
      </w:r>
      <w:r>
        <w:rPr>
          <w:rFonts w:ascii="Calibri" w:hAnsi="Calibri" w:eastAsia="Calibri"/>
        </w:rPr>
        <w:t>1000+7</w:t>
      </w:r>
      <w:r>
        <w:t>×</w:t>
      </w:r>
      <w:r>
        <w:rPr>
          <w:rFonts w:ascii="Calibri" w:hAnsi="Calibri" w:eastAsia="Calibri"/>
        </w:rPr>
        <w:t>100+9</w:t>
      </w:r>
      <w:r>
        <w:t>×</w:t>
      </w:r>
      <w:r>
        <w:rPr>
          <w:rFonts w:ascii="Calibri" w:hAnsi="Calibri" w:eastAsia="Calibri"/>
        </w:rPr>
        <w:t>10+3</w:t>
      </w:r>
      <w:r>
        <w:t>×</w:t>
      </w:r>
      <w:r>
        <w:rPr>
          <w:rFonts w:ascii="Calibri" w:hAnsi="Calibri" w:eastAsia="Calibri"/>
        </w:rPr>
        <w:t>1</w:t>
      </w:r>
      <w:r>
        <w:t xml:space="preserve">，对照得 </w:t>
      </w:r>
      <w:r>
        <w:rPr>
          <w:rFonts w:ascii="Calibri" w:hAnsi="Calibri" w:eastAsia="Calibri"/>
        </w:rPr>
        <w:t>a=3</w:t>
      </w:r>
      <w:r>
        <w:t>，</w:t>
      </w:r>
      <w:r>
        <w:rPr>
          <w:rFonts w:ascii="Calibri" w:hAnsi="Calibri" w:eastAsia="Calibri"/>
        </w:rPr>
        <w:t>b=7</w:t>
      </w:r>
      <w:r>
        <w:t>，</w:t>
      </w:r>
      <w:r>
        <w:rPr>
          <w:rFonts w:ascii="Calibri" w:hAnsi="Calibri" w:eastAsia="Calibri"/>
        </w:rPr>
        <w:t>c=9</w:t>
      </w:r>
      <w:r>
        <w:t>。</w:t>
      </w:r>
    </w:p>
    <w:p>
      <w:pPr>
        <w:pStyle w:val="3"/>
        <w:spacing w:before="9"/>
        <w:rPr>
          <w:sz w:val="27"/>
        </w:rPr>
      </w:pPr>
    </w:p>
    <w:p>
      <w:pPr>
        <w:pStyle w:val="3"/>
        <w:ind w:left="120"/>
        <w:rPr>
          <w:rFonts w:ascii="Calibri" w:hAnsi="Calibri" w:eastAsia="Calibri"/>
        </w:rPr>
      </w:pPr>
      <w:r>
        <w:rPr>
          <w:rFonts w:ascii="Calibri" w:hAnsi="Calibri" w:eastAsia="Calibri"/>
        </w:rPr>
        <w:t xml:space="preserve">6. </w:t>
      </w:r>
      <w:r>
        <w:t>原式</w:t>
      </w:r>
      <w:r>
        <w:rPr>
          <w:rFonts w:ascii="Calibri" w:hAnsi="Calibri" w:eastAsia="Calibri"/>
        </w:rPr>
        <w:t>=</w:t>
      </w:r>
      <w:r>
        <w:t>（</w:t>
      </w:r>
      <w:r>
        <w:rPr>
          <w:rFonts w:ascii="Calibri" w:hAnsi="Calibri" w:eastAsia="Calibri"/>
        </w:rPr>
        <w:t>1+3+5</w:t>
      </w:r>
      <w:r>
        <w:t>）×</w:t>
      </w:r>
      <w:r>
        <w:rPr>
          <w:rFonts w:ascii="Calibri" w:hAnsi="Calibri" w:eastAsia="Calibri"/>
        </w:rPr>
        <w:t>111=999.</w:t>
      </w:r>
    </w:p>
    <w:p>
      <w:pPr>
        <w:pStyle w:val="3"/>
        <w:spacing w:before="1"/>
        <w:rPr>
          <w:rFonts w:ascii="Calibri"/>
          <w:sz w:val="29"/>
        </w:rPr>
      </w:pPr>
    </w:p>
    <w:p>
      <w:pPr>
        <w:pStyle w:val="3"/>
        <w:spacing w:line="278" w:lineRule="auto"/>
        <w:ind w:left="480" w:right="532" w:hanging="360"/>
        <w:rPr>
          <w:rFonts w:ascii="Calibri" w:hAnsi="Calibri" w:eastAsia="Calibri"/>
        </w:rPr>
      </w:pPr>
      <w:r>
        <w:rPr>
          <w:rFonts w:ascii="Calibri" w:hAnsi="Calibri" w:eastAsia="Calibri"/>
        </w:rPr>
        <w:t xml:space="preserve">7. </w:t>
      </w:r>
      <w:r>
        <w:rPr>
          <w:spacing w:val="-6"/>
        </w:rPr>
        <w:t xml:space="preserve">可以看出后三个加数的四个位数分别为 </w:t>
      </w:r>
      <w:r>
        <w:rPr>
          <w:rFonts w:ascii="Calibri" w:hAnsi="Calibri" w:eastAsia="Calibri"/>
        </w:rPr>
        <w:t>3,3,6,9</w:t>
      </w:r>
      <w:r>
        <w:rPr>
          <w:spacing w:val="-7"/>
        </w:rPr>
        <w:t xml:space="preserve">；再看第一个数，可以写成 </w:t>
      </w:r>
      <w:r>
        <w:rPr>
          <w:rFonts w:ascii="Calibri" w:hAnsi="Calibri" w:eastAsia="Calibri"/>
        </w:rPr>
        <w:t>3369+1</w:t>
      </w:r>
      <w:r>
        <w:t>。</w:t>
      </w:r>
      <w:r>
        <w:rPr>
          <w:spacing w:val="-2"/>
        </w:rPr>
        <w:t>所以 原式</w:t>
      </w:r>
      <w:r>
        <w:rPr>
          <w:rFonts w:ascii="Calibri" w:hAnsi="Calibri" w:eastAsia="Calibri"/>
        </w:rPr>
        <w:t>=</w:t>
      </w:r>
      <w:r>
        <w:t>（</w:t>
      </w:r>
      <w:r>
        <w:rPr>
          <w:rFonts w:ascii="Calibri" w:hAnsi="Calibri" w:eastAsia="Calibri"/>
        </w:rPr>
        <w:t>3+3+6+9</w:t>
      </w:r>
      <w:r>
        <w:t>）×</w:t>
      </w:r>
      <w:r>
        <w:rPr>
          <w:rFonts w:ascii="Calibri" w:hAnsi="Calibri" w:eastAsia="Calibri"/>
        </w:rPr>
        <w:t>1111+1=23332.</w:t>
      </w:r>
    </w:p>
    <w:p>
      <w:pPr>
        <w:pStyle w:val="3"/>
        <w:spacing w:before="6"/>
        <w:rPr>
          <w:rFonts w:ascii="Calibri"/>
          <w:sz w:val="25"/>
        </w:rPr>
      </w:pPr>
      <w:r>
        <w:rPr>
          <w:rFonts w:ascii="Calibri"/>
          <w:sz w:val="25"/>
        </w:rPr>
        <w:drawing>
          <wp:inline distT="0" distB="0" distL="0" distR="0">
            <wp:extent cx="1651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line="278" w:lineRule="auto"/>
        <w:ind w:left="480" w:right="4826" w:hanging="360"/>
        <w:rPr>
          <w:rFonts w:ascii="Calibri" w:eastAsia="Calibri"/>
        </w:rPr>
      </w:pPr>
      <w:r>
        <w:rPr>
          <w:rFonts w:ascii="Calibri" w:eastAsia="Calibri"/>
        </w:rPr>
        <w:t xml:space="preserve">8. </w:t>
      </w:r>
      <w:r>
        <w:t>（</w:t>
      </w:r>
      <w:r>
        <w:rPr>
          <w:rFonts w:ascii="Calibri" w:eastAsia="Calibri"/>
        </w:rPr>
        <w:t>100a+90</w:t>
      </w:r>
      <w:r>
        <w:rPr>
          <w:rFonts w:ascii="Calibri" w:eastAsia="Calibri"/>
        </w:rPr>
        <w:drawing>
          <wp:inline distT="0" distB="0" distL="0" distR="0">
            <wp:extent cx="2286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/>
        </w:rPr>
        <w:t>+c</w:t>
      </w:r>
      <w:r>
        <w:t>）－（</w:t>
      </w:r>
      <w:r>
        <w:rPr>
          <w:rFonts w:ascii="Calibri" w:eastAsia="Calibri"/>
        </w:rPr>
        <w:t>100c+60+a</w:t>
      </w:r>
      <w:r>
        <w:t>）</w:t>
      </w:r>
      <w:r>
        <w:rPr>
          <w:rFonts w:ascii="Calibri" w:eastAsia="Calibri"/>
        </w:rPr>
        <w:t xml:space="preserve">=129 </w:t>
      </w:r>
      <w:r>
        <w:t>整理得：</w:t>
      </w:r>
      <w:r>
        <w:rPr>
          <w:rFonts w:ascii="Calibri" w:eastAsia="Calibri"/>
        </w:rPr>
        <w:t>99a-99c+30=129</w:t>
      </w:r>
    </w:p>
    <w:p>
      <w:pPr>
        <w:pStyle w:val="3"/>
        <w:spacing w:line="269" w:lineRule="exact"/>
        <w:ind w:left="1320"/>
        <w:rPr>
          <w:rFonts w:ascii="Calibri" w:eastAsia="Calibri"/>
        </w:rPr>
      </w:pPr>
      <w:r>
        <w:rPr>
          <w:rFonts w:ascii="Calibri" w:eastAsia="Calibri"/>
        </w:rPr>
        <w:t>99</w:t>
      </w:r>
      <w:r>
        <w:t>（</w:t>
      </w:r>
      <w:r>
        <w:rPr>
          <w:rFonts w:ascii="Calibri" w:eastAsia="Calibri"/>
        </w:rPr>
        <w:t>a-c</w:t>
      </w:r>
      <w:r>
        <w:t>）</w:t>
      </w:r>
      <w:r>
        <w:rPr>
          <w:rFonts w:ascii="Calibri" w:eastAsia="Calibri"/>
        </w:rPr>
        <w:t>=99</w:t>
      </w:r>
    </w:p>
    <w:p>
      <w:pPr>
        <w:pStyle w:val="3"/>
        <w:spacing w:before="48"/>
        <w:ind w:left="1848"/>
        <w:rPr>
          <w:rFonts w:ascii="Calibri"/>
        </w:rPr>
      </w:pPr>
      <w:r>
        <w:rPr>
          <w:rFonts w:ascii="Calibri"/>
        </w:rPr>
        <w:t>a-c=1</w:t>
      </w:r>
    </w:p>
    <w:p>
      <w:pPr>
        <w:pStyle w:val="3"/>
        <w:spacing w:before="51"/>
        <w:ind w:left="437"/>
        <w:rPr>
          <w:rFonts w:ascii="Calibri" w:eastAsia="Calibri"/>
        </w:rPr>
      </w:pPr>
      <w:r>
        <w:t>所以</w:t>
      </w:r>
      <w:r>
        <w:drawing>
          <wp:inline distT="0" distB="0" distL="0" distR="0">
            <wp:extent cx="1651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这个三位数最大</w:t>
      </w:r>
      <w:r>
        <w:drawing>
          <wp:inline distT="0" distB="0" distL="0" distR="0">
            <wp:extent cx="2159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是 </w:t>
      </w:r>
      <w:r>
        <w:rPr>
          <w:rFonts w:ascii="Calibri" w:eastAsia="Calibri"/>
        </w:rPr>
        <w:t>998.</w:t>
      </w:r>
    </w:p>
    <w:p>
      <w:pPr>
        <w:pStyle w:val="3"/>
        <w:rPr>
          <w:rFonts w:ascii="Calibri"/>
          <w:sz w:val="22"/>
        </w:rPr>
      </w:pPr>
    </w:p>
    <w:p>
      <w:pPr>
        <w:pStyle w:val="3"/>
        <w:spacing w:before="8"/>
        <w:rPr>
          <w:rFonts w:ascii="Calibri"/>
          <w:sz w:val="32"/>
        </w:rPr>
      </w:pPr>
    </w:p>
    <w:p>
      <w:pPr>
        <w:pStyle w:val="3"/>
        <w:ind w:left="120"/>
        <w:rPr>
          <w:rFonts w:ascii="Calibri" w:eastAsia="Calibri"/>
        </w:rPr>
      </w:pPr>
      <w:r>
        <w:rPr>
          <w:rFonts w:ascii="Calibri" w:eastAsia="Calibri"/>
        </w:rPr>
        <w:t xml:space="preserve">9. </w:t>
      </w:r>
      <w:r>
        <w:t>设这个两位数是</w:t>
      </w:r>
      <w:r>
        <w:rPr>
          <w:position w:val="5"/>
        </w:rPr>
        <w:t xml:space="preserve"> </w:t>
      </w:r>
      <w:r>
        <w:t>，那么有（</w:t>
      </w:r>
      <w:r>
        <w:rPr>
          <w:rFonts w:ascii="Calibri" w:eastAsia="Calibri"/>
        </w:rPr>
        <w:t>a+b</w:t>
      </w:r>
      <w:r>
        <w:t>）－（</w:t>
      </w:r>
      <w:r>
        <w:rPr>
          <w:rFonts w:ascii="Calibri" w:eastAsia="Calibri"/>
        </w:rPr>
        <w:t>a-b</w:t>
      </w:r>
      <w:r>
        <w:t>）</w:t>
      </w:r>
      <w:r>
        <w:rPr>
          <w:rFonts w:ascii="Calibri" w:eastAsia="Calibri"/>
        </w:rPr>
        <w:t>=10</w:t>
      </w:r>
      <w:r>
        <w:t xml:space="preserve">，解得 </w:t>
      </w:r>
      <w:r>
        <w:rPr>
          <w:rFonts w:ascii="Calibri" w:eastAsia="Calibri"/>
        </w:rPr>
        <w:t>b=5</w:t>
      </w:r>
      <w:r>
        <w:t xml:space="preserve">；这个两位数最大是 </w:t>
      </w:r>
      <w:r>
        <w:rPr>
          <w:rFonts w:ascii="Calibri" w:eastAsia="Calibri"/>
        </w:rPr>
        <w:t>95.</w:t>
      </w:r>
    </w:p>
    <w:p>
      <w:pPr>
        <w:pStyle w:val="3"/>
        <w:rPr>
          <w:rFonts w:ascii="Calibri"/>
          <w:sz w:val="26"/>
        </w:rPr>
      </w:pPr>
    </w:p>
    <w:p>
      <w:pPr>
        <w:pStyle w:val="3"/>
        <w:spacing w:before="8"/>
        <w:rPr>
          <w:rFonts w:ascii="Calibri"/>
          <w:sz w:val="28"/>
        </w:rPr>
      </w:pPr>
    </w:p>
    <w:p>
      <w:pPr>
        <w:pStyle w:val="3"/>
        <w:spacing w:line="278" w:lineRule="auto"/>
        <w:ind w:left="480" w:right="213" w:hanging="360"/>
        <w:rPr>
          <w:rFonts w:ascii="Calibri" w:hAnsi="Calibri" w:eastAsia="Calibri"/>
        </w:rPr>
      </w:pPr>
      <w:r>
        <w:rPr>
          <w:rFonts w:ascii="Calibri" w:hAnsi="Calibri" w:eastAsia="Calibri"/>
        </w:rPr>
        <w:t xml:space="preserve">10. </w:t>
      </w:r>
      <w:r>
        <w:t xml:space="preserve">设这个三位数是 </w:t>
      </w:r>
      <w:r>
        <w:rPr>
          <w:position w:val="5"/>
        </w:rPr>
        <w:t xml:space="preserve"> </w:t>
      </w:r>
      <w:r>
        <w:t>，那么有（</w:t>
      </w:r>
      <w:r>
        <w:rPr>
          <w:rFonts w:ascii="Calibri" w:hAnsi="Calibri" w:eastAsia="Calibri"/>
        </w:rPr>
        <w:t>a+b+c</w:t>
      </w:r>
      <w:r>
        <w:t>）×</w:t>
      </w:r>
      <w:r>
        <w:rPr>
          <w:rFonts w:ascii="Calibri" w:hAnsi="Calibri" w:eastAsia="Calibri"/>
        </w:rPr>
        <w:t>222=5328</w:t>
      </w:r>
      <w:r>
        <w:t>，所以（</w:t>
      </w:r>
      <w:r>
        <w:rPr>
          <w:rFonts w:ascii="Calibri" w:hAnsi="Calibri" w:eastAsia="Calibri"/>
        </w:rPr>
        <w:t>a+b+c</w:t>
      </w:r>
      <w:r>
        <w:t>）</w:t>
      </w:r>
      <w:r>
        <w:rPr>
          <w:rFonts w:ascii="Calibri" w:hAnsi="Calibri" w:eastAsia="Calibri"/>
        </w:rPr>
        <w:t>=24</w:t>
      </w:r>
      <w:r>
        <w:t xml:space="preserve">，所以 </w:t>
      </w:r>
      <w:r>
        <w:rPr>
          <w:rFonts w:ascii="Calibri" w:hAnsi="Calibri" w:eastAsia="Calibri"/>
        </w:rPr>
        <w:t xml:space="preserve">a,b,c </w:t>
      </w:r>
      <w:r>
        <w:t xml:space="preserve">只有一种可能，就是 </w:t>
      </w:r>
      <w:r>
        <w:rPr>
          <w:rFonts w:ascii="Calibri" w:hAnsi="Calibri" w:eastAsia="Calibri"/>
        </w:rPr>
        <w:t>9,8,7.</w:t>
      </w:r>
    </w:p>
    <w:p>
      <w:pPr>
        <w:pStyle w:val="3"/>
        <w:spacing w:before="10"/>
        <w:rPr>
          <w:rFonts w:ascii="Calibri"/>
          <w:sz w:val="31"/>
        </w:rPr>
      </w:pPr>
    </w:p>
    <w:p>
      <w:pPr>
        <w:pStyle w:val="9"/>
        <w:numPr>
          <w:ilvl w:val="0"/>
          <w:numId w:val="4"/>
        </w:numPr>
        <w:tabs>
          <w:tab w:val="left" w:pos="481"/>
        </w:tabs>
        <w:spacing w:line="417" w:lineRule="auto"/>
        <w:ind w:right="3118"/>
        <w:rPr>
          <w:sz w:val="21"/>
        </w:rPr>
      </w:pPr>
      <w:r>
        <w:rPr>
          <w:spacing w:val="-3"/>
          <w:sz w:val="21"/>
        </w:rPr>
        <w:t>要想让一个四位数最小，那么首先令它的千位数最小。</w:t>
      </w:r>
      <w:r>
        <w:rPr>
          <w:spacing w:val="-12"/>
          <w:sz w:val="21"/>
        </w:rPr>
        <w:t xml:space="preserve">如果千位是 </w:t>
      </w:r>
      <w:r>
        <w:rPr>
          <w:rFonts w:ascii="Calibri" w:eastAsia="Calibri"/>
          <w:sz w:val="21"/>
        </w:rPr>
        <w:t>1</w:t>
      </w:r>
      <w:r>
        <w:rPr>
          <w:spacing w:val="-10"/>
          <w:sz w:val="21"/>
        </w:rPr>
        <w:t xml:space="preserve">，那么个位就是 </w:t>
      </w:r>
      <w:r>
        <w:rPr>
          <w:rFonts w:ascii="Calibri" w:eastAsia="Calibri"/>
          <w:sz w:val="21"/>
        </w:rPr>
        <w:t>10</w:t>
      </w:r>
      <w:r>
        <w:rPr>
          <w:spacing w:val="-3"/>
          <w:sz w:val="21"/>
        </w:rPr>
        <w:t>，不合要求。</w:t>
      </w:r>
    </w:p>
    <w:p>
      <w:pPr>
        <w:pStyle w:val="3"/>
        <w:spacing w:line="417" w:lineRule="auto"/>
        <w:ind w:left="480" w:right="2748"/>
      </w:pPr>
      <w:r>
        <w:rPr>
          <w:spacing w:val="-10"/>
        </w:rPr>
        <w:t xml:space="preserve">如果千位是 </w:t>
      </w:r>
      <w:r>
        <w:rPr>
          <w:rFonts w:ascii="Calibri" w:eastAsia="Calibri"/>
        </w:rPr>
        <w:t>2</w:t>
      </w:r>
      <w:r>
        <w:rPr>
          <w:spacing w:val="-9"/>
        </w:rPr>
        <w:t xml:space="preserve">，那么个位就是 </w:t>
      </w:r>
      <w:r>
        <w:rPr>
          <w:rFonts w:ascii="Calibri" w:eastAsia="Calibri"/>
        </w:rPr>
        <w:t>9</w:t>
      </w:r>
      <w:r>
        <w:rPr>
          <w:spacing w:val="-11"/>
        </w:rPr>
        <w:t xml:space="preserve">，十位是 </w:t>
      </w:r>
      <w:r>
        <w:rPr>
          <w:rFonts w:ascii="Calibri" w:eastAsia="Calibri"/>
        </w:rPr>
        <w:t>12</w:t>
      </w:r>
      <w:r>
        <w:rPr>
          <w:spacing w:val="-3"/>
        </w:rPr>
        <w:t>，也不合要求。</w:t>
      </w:r>
      <w:r>
        <w:rPr>
          <w:spacing w:val="-8"/>
        </w:rPr>
        <w:t xml:space="preserve">以此类推，当千位是 </w:t>
      </w:r>
      <w:r>
        <w:rPr>
          <w:rFonts w:ascii="Calibri" w:eastAsia="Calibri"/>
        </w:rPr>
        <w:t>3</w:t>
      </w:r>
      <w:r>
        <w:rPr>
          <w:rFonts w:ascii="Calibri" w:eastAsia="Calibri"/>
          <w:spacing w:val="5"/>
        </w:rPr>
        <w:t xml:space="preserve"> </w:t>
      </w:r>
      <w:r>
        <w:rPr>
          <w:spacing w:val="-27"/>
        </w:rPr>
        <w:t xml:space="preserve">和 </w:t>
      </w:r>
      <w:r>
        <w:rPr>
          <w:rFonts w:ascii="Calibri" w:eastAsia="Calibri"/>
        </w:rPr>
        <w:t>4</w:t>
      </w:r>
      <w:r>
        <w:rPr>
          <w:rFonts w:ascii="Calibri" w:eastAsia="Calibri"/>
          <w:spacing w:val="7"/>
        </w:rPr>
        <w:t xml:space="preserve"> </w:t>
      </w:r>
      <w:r>
        <w:rPr>
          <w:spacing w:val="-3"/>
        </w:rPr>
        <w:t>的时候，都不符合要求；</w:t>
      </w:r>
    </w:p>
    <w:p>
      <w:pPr>
        <w:pStyle w:val="3"/>
        <w:spacing w:line="417" w:lineRule="auto"/>
        <w:ind w:left="480" w:right="2222"/>
        <w:rPr>
          <w:rFonts w:ascii="Calibri" w:eastAsia="Calibri"/>
        </w:rPr>
      </w:pPr>
      <w:r>
        <w:rPr>
          <w:spacing w:val="-11"/>
        </w:rPr>
        <w:t xml:space="preserve">当千位是 </w:t>
      </w:r>
      <w:r>
        <w:rPr>
          <w:rFonts w:ascii="Calibri" w:eastAsia="Calibri"/>
        </w:rPr>
        <w:t xml:space="preserve">5 </w:t>
      </w:r>
      <w:r>
        <w:rPr>
          <w:spacing w:val="-9"/>
        </w:rPr>
        <w:t xml:space="preserve">的时候，个位是 </w:t>
      </w:r>
      <w:r>
        <w:rPr>
          <w:rFonts w:ascii="Calibri" w:eastAsia="Calibri"/>
        </w:rPr>
        <w:t>6</w:t>
      </w:r>
      <w:r>
        <w:rPr>
          <w:spacing w:val="-12"/>
        </w:rPr>
        <w:t xml:space="preserve">，十位是 </w:t>
      </w:r>
      <w:r>
        <w:rPr>
          <w:rFonts w:ascii="Calibri" w:eastAsia="Calibri"/>
        </w:rPr>
        <w:t>9</w:t>
      </w:r>
      <w:r>
        <w:rPr>
          <w:spacing w:val="-11"/>
        </w:rPr>
        <w:t xml:space="preserve">，百位是 </w:t>
      </w:r>
      <w:r>
        <w:rPr>
          <w:rFonts w:ascii="Calibri" w:eastAsia="Calibri"/>
        </w:rPr>
        <w:t>4</w:t>
      </w:r>
      <w:r>
        <w:rPr>
          <w:spacing w:val="-2"/>
        </w:rPr>
        <w:t xml:space="preserve">，符合要求； </w:t>
      </w:r>
      <w:r>
        <w:rPr>
          <w:spacing w:val="-8"/>
        </w:rPr>
        <w:drawing>
          <wp:inline distT="0" distB="0" distL="0" distR="0">
            <wp:extent cx="2159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所以这样的四位数最小是 </w:t>
      </w:r>
      <w:r>
        <w:rPr>
          <w:rFonts w:ascii="Calibri" w:eastAsia="Calibri"/>
        </w:rPr>
        <w:t>5496.</w:t>
      </w:r>
    </w:p>
    <w:p>
      <w:pPr>
        <w:spacing w:line="417" w:lineRule="auto"/>
        <w:rPr>
          <w:rFonts w:ascii="Calibri" w:eastAsia="Calibri"/>
        </w:rPr>
        <w:sectPr>
          <w:pgSz w:w="11910" w:h="16840"/>
          <w:pgMar w:top="1360" w:right="1580" w:bottom="1520" w:left="1680" w:header="891" w:footer="1338" w:gutter="0"/>
          <w:cols w:space="720" w:num="1"/>
        </w:sectPr>
      </w:pPr>
    </w:p>
    <w:p>
      <w:pPr>
        <w:pStyle w:val="3"/>
        <w:spacing w:before="9" w:after="1"/>
        <w:rPr>
          <w:rFonts w:ascii="Calibri"/>
          <w:sz w:val="19"/>
        </w:rPr>
      </w:pPr>
    </w:p>
    <w:p>
      <w:pPr>
        <w:tabs>
          <w:tab w:val="left" w:pos="4900"/>
        </w:tabs>
        <w:spacing w:line="20" w:lineRule="exact"/>
        <w:ind w:left="2310"/>
        <w:rPr>
          <w:rFonts w:ascii="Calibri"/>
          <w:sz w:val="2"/>
        </w:rPr>
      </w:pPr>
      <w:r>
        <w:rPr>
          <w:rFonts w:ascii="Calibri"/>
          <w:sz w:val="2"/>
        </w:rPr>
        <mc:AlternateContent>
          <mc:Choice Requires="wpg">
            <w:drawing>
              <wp:inline distT="0" distB="0" distL="114300" distR="114300">
                <wp:extent cx="125095" cy="6350"/>
                <wp:effectExtent l="0" t="0" r="0" b="0"/>
                <wp:docPr id="26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095" cy="6350"/>
                          <a:chOff x="0" y="0"/>
                          <a:chExt cx="197" cy="10"/>
                        </a:xfrm>
                      </wpg:grpSpPr>
                      <wps:wsp>
                        <wps:cNvPr id="25" name="直线 3"/>
                        <wps:cNvCnPr/>
                        <wps:spPr>
                          <a:xfrm>
                            <a:off x="0" y="5"/>
                            <a:ext cx="196" cy="0"/>
                          </a:xfrm>
                          <a:prstGeom prst="line">
                            <a:avLst/>
                          </a:prstGeom>
                          <a:ln w="611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height:0.5pt;width:9.85pt;" coordsize="197,10" o:gfxdata="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GaBJUPTAAAAAgEAAA8AAAAAAAAAAQAgAAAAIgAAAGRycy9k&#10;b3ducmV2LnhtbFBLAQIUABQAAAAIAIdO4kBw7PDp6wIAAGEFAAAOAAAAAAAAAAEAIAAAACIBAABk&#10;cnMvZTJvRG9jLnhtbFBLBQYAAAAABgAGAFkBAAB/BgAAAAA=&#10;">
                <o:lock v:ext="edit" aspectratio="f"/>
                <v:line id="直线 3" o:spid="_x0000_s1026" o:spt="20" style="position:absolute;left:0;top:5;height:0;width:196;" filled="f" stroked="t" coordsize="21600,21600" o:gfxdata="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G01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125984251968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Calibri"/>
          <w:sz w:val="2"/>
        </w:rPr>
        <w:tab/>
      </w:r>
      <w:r>
        <w:rPr>
          <w:rFonts w:ascii="Calibri"/>
          <w:sz w:val="2"/>
        </w:rPr>
        <mc:AlternateContent>
          <mc:Choice Requires="wpg">
            <w:drawing>
              <wp:inline distT="0" distB="0" distL="114300" distR="114300">
                <wp:extent cx="121920" cy="6350"/>
                <wp:effectExtent l="0" t="0" r="0" b="0"/>
                <wp:docPr id="28" name="组合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" cy="6350"/>
                          <a:chOff x="0" y="0"/>
                          <a:chExt cx="192" cy="10"/>
                        </a:xfrm>
                      </wpg:grpSpPr>
                      <wps:wsp>
                        <wps:cNvPr id="27" name="直线 5"/>
                        <wps:cNvCnPr/>
                        <wps:spPr>
                          <a:xfrm>
                            <a:off x="0" y="5"/>
                            <a:ext cx="192" cy="0"/>
                          </a:xfrm>
                          <a:prstGeom prst="line">
                            <a:avLst/>
                          </a:prstGeom>
                          <a:ln w="611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" o:spid="_x0000_s1026" o:spt="203" alt="学科网(www.zxxk.com)--教育资源门户，提供试卷、教案、课件、论文、素材及各类教学资源下载，还有大量而丰富的教学相关资讯！" style="height:0.5pt;width:9.6pt;" coordsize="192,10" o:gfxdata="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AvsayO0gAAAAIBAAAPAAAAAAAAAAEAIAAAACIAAABkcnMvZG93bnJldi54&#10;bWxQSwECFAAUAAAACACHTuJAuDtI9OQCAABhBQAADgAAAAAAAAABACAAAAAhAQAAZHJzL2Uyb0Rv&#10;Yy54bWxQSwUGAAAAAAYABgBZAQAAdwYAAAAA&#10;">
                <o:lock v:ext="edit" aspectratio="f"/>
                <v:line id="直线 5" o:spid="_x0000_s1026" o:spt="20" style="position:absolute;left:0;top:5;height:0;width:192;" filled="f" stroked="t" coordsize="21600,21600" o:gfxdata="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6Y6L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125984251968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9"/>
        <w:numPr>
          <w:ilvl w:val="0"/>
          <w:numId w:val="4"/>
        </w:numPr>
        <w:tabs>
          <w:tab w:val="left" w:pos="597"/>
          <w:tab w:val="left" w:pos="598"/>
        </w:tabs>
        <w:spacing w:line="300" w:lineRule="exact"/>
        <w:ind w:left="598" w:hanging="478"/>
        <w:rPr>
          <w:sz w:val="21"/>
        </w:rPr>
      </w:pPr>
      <w:r>
        <w:rPr>
          <w:spacing w:val="1"/>
          <w:sz w:val="21"/>
        </w:rPr>
        <w:t>设原来的两位数为</w:t>
      </w:r>
      <w:r>
        <w:rPr>
          <w:rFonts w:ascii="Times New Roman" w:eastAsia="Times New Roman"/>
          <w:i/>
          <w:spacing w:val="-4"/>
          <w:position w:val="6"/>
          <w:sz w:val="21"/>
        </w:rPr>
        <w:t>ab</w:t>
      </w:r>
      <w:r>
        <w:rPr>
          <w:rFonts w:ascii="Times New Roman" w:eastAsia="Times New Roman"/>
          <w:i/>
          <w:spacing w:val="-23"/>
          <w:position w:val="6"/>
          <w:sz w:val="21"/>
        </w:rPr>
        <w:t xml:space="preserve"> </w:t>
      </w:r>
      <w:r>
        <w:rPr>
          <w:spacing w:val="-1"/>
          <w:sz w:val="21"/>
        </w:rPr>
        <w:t>，交换后的新的两位数为</w:t>
      </w:r>
      <w:r>
        <w:rPr>
          <w:rFonts w:ascii="Times New Roman" w:eastAsia="Times New Roman"/>
          <w:i/>
          <w:spacing w:val="-4"/>
          <w:position w:val="6"/>
          <w:sz w:val="21"/>
        </w:rPr>
        <w:t>ba</w:t>
      </w:r>
      <w:r>
        <w:rPr>
          <w:rFonts w:ascii="Times New Roman" w:eastAsia="Times New Roman"/>
          <w:i/>
          <w:spacing w:val="-15"/>
          <w:position w:val="6"/>
          <w:sz w:val="21"/>
        </w:rPr>
        <w:t xml:space="preserve"> </w:t>
      </w:r>
      <w:r>
        <w:rPr>
          <w:spacing w:val="-1"/>
          <w:sz w:val="21"/>
        </w:rPr>
        <w:t>，根据题意，</w:t>
      </w:r>
    </w:p>
    <w:p>
      <w:pPr>
        <w:pStyle w:val="3"/>
        <w:spacing w:before="1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1435735</wp:posOffset>
                </wp:positionH>
                <wp:positionV relativeFrom="paragraph">
                  <wp:posOffset>183515</wp:posOffset>
                </wp:positionV>
                <wp:extent cx="126365" cy="0"/>
                <wp:effectExtent l="0" t="0" r="0" b="0"/>
                <wp:wrapTopAndBottom/>
                <wp:docPr id="21" name="直线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ln w="609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alt="学科网(www.zxxk.com)--教育资源门户，提供试卷、教案、课件、论文、素材及各类教学资源下载，还有大量而丰富的教学相关资讯！" style="position:absolute;left:0pt;margin-left:113.05pt;margin-top:14.45pt;height:0pt;width:9.95pt;mso-position-horizontal-relative:page;mso-wrap-distance-bottom:0pt;mso-wrap-distance-top:0pt;z-index:-251662336;mso-width-relative:page;mso-height-relative:page;" filled="f" stroked="t" coordsize="21600,21600" o:gfxdata="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fhL/s9YAAAAJAQAADwAAAAAA&#10;AAABACAAAAAiAAAAZHJzL2Rvd25yZXYueG1sUEsBAhQAFAAAAAgAh07iQOOFDnaHAgAAPwQAAA4A&#10;AAAAAAAAAQAgAAAAJQEAAGRycy9lMm9Eb2MueG1sUEsFBgAAAAAGAAYAWQEAAB4GAAAAAA==&#10;">
                <v:fill on="f" focussize="0,0"/>
                <v:stroke weight="0.47952755905511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1695450</wp:posOffset>
                </wp:positionH>
                <wp:positionV relativeFrom="paragraph">
                  <wp:posOffset>183515</wp:posOffset>
                </wp:positionV>
                <wp:extent cx="124460" cy="0"/>
                <wp:effectExtent l="0" t="0" r="0" b="0"/>
                <wp:wrapTopAndBottom/>
                <wp:docPr id="22" name="直线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60" cy="0"/>
                        </a:xfrm>
                        <a:prstGeom prst="line">
                          <a:avLst/>
                        </a:prstGeom>
                        <a:ln w="609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alt="学科网(www.zxxk.com)--教育资源门户，提供试卷、教案、课件、论文、素材及各类教学资源下载，还有大量而丰富的教学相关资讯！" style="position:absolute;left:0pt;margin-left:133.5pt;margin-top:14.45pt;height:0pt;width:9.8pt;mso-position-horizontal-relative:page;mso-wrap-distance-bottom:0pt;mso-wrap-distance-top:0pt;z-index:-251661312;mso-width-relative:page;mso-height-relative:page;" filled="f" stroked="t" coordsize="21600,21600" o:gfxdata="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6ZD9W9cAAAAJAQAADwAAAAAA&#10;AAABACAAAAAiAAAAZHJzL2Rvd25yZXYueG1sUEsBAhQAFAAAAAgAh07iQOdLDJiGAgAAPwQAAA4A&#10;AAAAAAAAAQAgAAAAJgEAAGRycy9lMm9Eb2MueG1sUEsFBgAAAAAGAAYAWQEAAB4GAAAAAA==&#10;">
                <v:fill on="f" focussize="0,0"/>
                <v:stroke weight="0.47952755905511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spacing w:line="453" w:lineRule="auto"/>
        <w:ind w:left="751" w:right="214" w:hanging="174"/>
        <w:rPr>
          <w:sz w:val="21"/>
        </w:rPr>
      </w:pPr>
      <w:r>
        <w:rPr>
          <w:rFonts w:ascii="Times New Roman" w:hAnsi="Times New Roman" w:eastAsia="Times New Roman"/>
          <w:i/>
          <w:spacing w:val="-4"/>
          <w:w w:val="105"/>
          <w:sz w:val="21"/>
        </w:rPr>
        <w:t>ab</w:t>
      </w:r>
      <w:r>
        <w:rPr>
          <w:rFonts w:ascii="Times New Roman" w:hAnsi="Times New Roman" w:eastAsia="Times New Roman"/>
          <w:i/>
          <w:spacing w:val="-23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30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4"/>
          <w:w w:val="105"/>
          <w:sz w:val="21"/>
        </w:rPr>
        <w:t>ba</w:t>
      </w:r>
      <w:r>
        <w:rPr>
          <w:rFonts w:ascii="Times New Roman" w:hAnsi="Times New Roman" w:eastAsia="Times New Roman"/>
          <w:i/>
          <w:spacing w:val="-13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5"/>
          <w:w w:val="105"/>
          <w:sz w:val="21"/>
        </w:rPr>
        <w:t xml:space="preserve"> (</w:t>
      </w:r>
      <w:r>
        <w:rPr>
          <w:rFonts w:ascii="Times New Roman" w:hAnsi="Times New Roman" w:eastAsia="Times New Roman"/>
          <w:spacing w:val="-10"/>
          <w:w w:val="105"/>
          <w:sz w:val="21"/>
        </w:rPr>
        <w:t>10</w:t>
      </w:r>
      <w:r>
        <w:rPr>
          <w:rFonts w:ascii="Times New Roman" w:hAnsi="Times New Roman" w:eastAsia="Times New Roman"/>
          <w:i/>
          <w:spacing w:val="-10"/>
          <w:w w:val="105"/>
          <w:sz w:val="21"/>
        </w:rPr>
        <w:t>a</w:t>
      </w:r>
      <w:r>
        <w:rPr>
          <w:rFonts w:ascii="Times New Roman" w:hAnsi="Times New Roman" w:eastAsia="Times New Roman"/>
          <w:i/>
          <w:spacing w:val="-20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27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w w:val="105"/>
          <w:sz w:val="21"/>
        </w:rPr>
        <w:t>b</w:t>
      </w:r>
      <w:r>
        <w:rPr>
          <w:rFonts w:ascii="Times New Roman" w:hAnsi="Times New Roman" w:eastAsia="Times New Roman"/>
          <w:spacing w:val="-13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19"/>
          <w:w w:val="105"/>
          <w:sz w:val="21"/>
        </w:rPr>
        <w:t xml:space="preserve"> (</w:t>
      </w:r>
      <w:r>
        <w:rPr>
          <w:rFonts w:ascii="Times New Roman" w:hAnsi="Times New Roman" w:eastAsia="Times New Roman"/>
          <w:spacing w:val="-11"/>
          <w:w w:val="105"/>
          <w:sz w:val="21"/>
        </w:rPr>
        <w:t>10</w:t>
      </w:r>
      <w:r>
        <w:rPr>
          <w:rFonts w:ascii="Times New Roman" w:hAnsi="Times New Roman" w:eastAsia="Times New Roman"/>
          <w:i/>
          <w:spacing w:val="-11"/>
          <w:w w:val="105"/>
          <w:sz w:val="21"/>
        </w:rPr>
        <w:t>b</w:t>
      </w:r>
      <w:r>
        <w:rPr>
          <w:rFonts w:ascii="Times New Roman" w:hAnsi="Times New Roman" w:eastAsia="Times New Roman"/>
          <w:i/>
          <w:spacing w:val="-23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24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a</w:t>
      </w:r>
      <w:r>
        <w:rPr>
          <w:rFonts w:ascii="Times New Roman" w:hAnsi="Times New Roman" w:eastAsia="Times New Roman"/>
          <w:spacing w:val="-8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22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w w:val="105"/>
          <w:sz w:val="21"/>
        </w:rPr>
        <w:t>9(</w:t>
      </w:r>
      <w:r>
        <w:rPr>
          <w:rFonts w:ascii="Times New Roman" w:hAnsi="Times New Roman" w:eastAsia="Times New Roman"/>
          <w:i/>
          <w:spacing w:val="-4"/>
          <w:w w:val="105"/>
          <w:sz w:val="21"/>
        </w:rPr>
        <w:t>a</w:t>
      </w:r>
      <w:r>
        <w:rPr>
          <w:rFonts w:ascii="Times New Roman" w:hAnsi="Times New Roman" w:eastAsia="Times New Roman"/>
          <w:i/>
          <w:spacing w:val="-20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30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w w:val="105"/>
          <w:sz w:val="21"/>
        </w:rPr>
        <w:t>b</w:t>
      </w:r>
      <w:r>
        <w:rPr>
          <w:rFonts w:ascii="Times New Roman" w:hAnsi="Times New Roman" w:eastAsia="Times New Roman"/>
          <w:spacing w:val="-9"/>
          <w:w w:val="105"/>
          <w:sz w:val="21"/>
        </w:rPr>
        <w:t xml:space="preserve">)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7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w w:val="105"/>
          <w:sz w:val="21"/>
        </w:rPr>
        <w:t>45</w:t>
      </w:r>
      <w:r>
        <w:rPr>
          <w:rFonts w:ascii="Times New Roman" w:hAnsi="Times New Roman" w:eastAsia="Times New Roman"/>
          <w:spacing w:val="-25"/>
          <w:w w:val="105"/>
          <w:sz w:val="21"/>
        </w:rPr>
        <w:t xml:space="preserve"> </w:t>
      </w:r>
      <w:r>
        <w:rPr>
          <w:spacing w:val="-37"/>
          <w:w w:val="105"/>
          <w:position w:val="-9"/>
          <w:sz w:val="21"/>
        </w:rPr>
        <w:t xml:space="preserve">， </w:t>
      </w:r>
      <w:r>
        <w:rPr>
          <w:rFonts w:ascii="Times New Roman" w:hAnsi="Times New Roman" w:eastAsia="Times New Roman"/>
          <w:i/>
          <w:w w:val="105"/>
          <w:position w:val="-3"/>
          <w:sz w:val="21"/>
        </w:rPr>
        <w:t>a</w:t>
      </w:r>
      <w:r>
        <w:rPr>
          <w:rFonts w:ascii="Times New Roman" w:hAnsi="Times New Roman" w:eastAsia="Times New Roman"/>
          <w:i/>
          <w:spacing w:val="-15"/>
          <w:w w:val="105"/>
          <w:position w:val="-3"/>
          <w:sz w:val="21"/>
        </w:rPr>
        <w:t xml:space="preserve"> </w:t>
      </w:r>
      <w:r>
        <w:rPr>
          <w:rFonts w:ascii="Symbol" w:hAnsi="Symbol" w:eastAsia="Symbol"/>
          <w:w w:val="105"/>
          <w:position w:val="-3"/>
          <w:sz w:val="21"/>
        </w:rPr>
        <w:t></w:t>
      </w:r>
      <w:r>
        <w:rPr>
          <w:rFonts w:ascii="Times New Roman" w:hAnsi="Times New Roman" w:eastAsia="Times New Roman"/>
          <w:spacing w:val="-24"/>
          <w:w w:val="105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position w:val="-3"/>
          <w:sz w:val="21"/>
        </w:rPr>
        <w:t>b</w:t>
      </w:r>
      <w:r>
        <w:rPr>
          <w:rFonts w:ascii="Times New Roman" w:hAnsi="Times New Roman" w:eastAsia="Times New Roman"/>
          <w:i/>
          <w:spacing w:val="-9"/>
          <w:w w:val="105"/>
          <w:position w:val="-3"/>
          <w:sz w:val="21"/>
        </w:rPr>
        <w:t xml:space="preserve"> </w:t>
      </w:r>
      <w:r>
        <w:rPr>
          <w:rFonts w:ascii="Symbol" w:hAnsi="Symbol" w:eastAsia="Symbol"/>
          <w:w w:val="105"/>
          <w:position w:val="-3"/>
          <w:sz w:val="21"/>
        </w:rPr>
        <w:t></w:t>
      </w:r>
      <w:r>
        <w:rPr>
          <w:rFonts w:ascii="Times New Roman" w:hAnsi="Times New Roman" w:eastAsia="Times New Roman"/>
          <w:spacing w:val="-17"/>
          <w:w w:val="105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w w:val="105"/>
          <w:position w:val="-3"/>
          <w:sz w:val="21"/>
        </w:rPr>
        <w:t>5</w:t>
      </w:r>
      <w:r>
        <w:rPr>
          <w:rFonts w:ascii="Times New Roman" w:hAnsi="Times New Roman" w:eastAsia="Times New Roman"/>
          <w:spacing w:val="-15"/>
          <w:w w:val="105"/>
          <w:position w:val="-3"/>
          <w:sz w:val="21"/>
        </w:rPr>
        <w:t xml:space="preserve"> </w:t>
      </w:r>
      <w:r>
        <w:rPr>
          <w:w w:val="105"/>
          <w:position w:val="-9"/>
          <w:sz w:val="21"/>
        </w:rPr>
        <w:t>，原两位数最大时，十位数字至</w:t>
      </w:r>
      <w:r>
        <w:rPr>
          <w:spacing w:val="-22"/>
          <w:w w:val="105"/>
          <w:sz w:val="21"/>
        </w:rPr>
        <w:t xml:space="preserve">多为 </w:t>
      </w:r>
      <w:r>
        <w:rPr>
          <w:rFonts w:ascii="Calibri" w:hAnsi="Calibri" w:eastAsia="Calibri"/>
          <w:w w:val="105"/>
          <w:sz w:val="21"/>
        </w:rPr>
        <w:t>9</w:t>
      </w:r>
      <w:r>
        <w:rPr>
          <w:spacing w:val="17"/>
          <w:w w:val="105"/>
          <w:sz w:val="21"/>
        </w:rPr>
        <w:t>，即</w:t>
      </w:r>
      <w:r>
        <w:rPr>
          <w:rFonts w:ascii="Times New Roman" w:hAnsi="Times New Roman" w:eastAsia="Times New Roman"/>
          <w:i/>
          <w:w w:val="105"/>
          <w:position w:val="6"/>
          <w:sz w:val="21"/>
        </w:rPr>
        <w:t>a</w:t>
      </w:r>
      <w:r>
        <w:rPr>
          <w:rFonts w:ascii="Times New Roman" w:hAnsi="Times New Roman" w:eastAsia="Times New Roman"/>
          <w:i/>
          <w:spacing w:val="-11"/>
          <w:w w:val="105"/>
          <w:position w:val="6"/>
          <w:sz w:val="21"/>
        </w:rPr>
        <w:t xml:space="preserve"> </w:t>
      </w:r>
      <w:r>
        <w:rPr>
          <w:rFonts w:ascii="Symbol" w:hAnsi="Symbol" w:eastAsia="Symbol"/>
          <w:w w:val="105"/>
          <w:position w:val="6"/>
          <w:sz w:val="21"/>
        </w:rPr>
        <w:t></w:t>
      </w:r>
      <w:r>
        <w:rPr>
          <w:rFonts w:ascii="Times New Roman" w:hAnsi="Times New Roman" w:eastAsia="Times New Roman"/>
          <w:spacing w:val="-20"/>
          <w:w w:val="105"/>
          <w:position w:val="6"/>
          <w:sz w:val="21"/>
        </w:rPr>
        <w:t xml:space="preserve"> </w:t>
      </w:r>
      <w:r>
        <w:rPr>
          <w:rFonts w:ascii="Times New Roman" w:hAnsi="Times New Roman" w:eastAsia="Times New Roman"/>
          <w:w w:val="105"/>
          <w:position w:val="6"/>
          <w:sz w:val="21"/>
        </w:rPr>
        <w:t>9</w:t>
      </w:r>
      <w:r>
        <w:rPr>
          <w:rFonts w:ascii="Times New Roman" w:hAnsi="Times New Roman" w:eastAsia="Times New Roman"/>
          <w:spacing w:val="-18"/>
          <w:w w:val="105"/>
          <w:position w:val="6"/>
          <w:sz w:val="21"/>
        </w:rPr>
        <w:t xml:space="preserve"> </w:t>
      </w:r>
      <w:r>
        <w:rPr>
          <w:spacing w:val="-41"/>
          <w:w w:val="105"/>
          <w:sz w:val="21"/>
        </w:rPr>
        <w:t xml:space="preserve">， </w:t>
      </w:r>
      <w:r>
        <w:rPr>
          <w:rFonts w:ascii="Times New Roman" w:hAnsi="Times New Roman" w:eastAsia="Times New Roman"/>
          <w:i/>
          <w:w w:val="105"/>
          <w:position w:val="6"/>
          <w:sz w:val="21"/>
        </w:rPr>
        <w:t>b</w:t>
      </w:r>
      <w:r>
        <w:rPr>
          <w:rFonts w:ascii="Times New Roman" w:hAnsi="Times New Roman" w:eastAsia="Times New Roman"/>
          <w:i/>
          <w:spacing w:val="-14"/>
          <w:w w:val="105"/>
          <w:position w:val="6"/>
          <w:sz w:val="21"/>
        </w:rPr>
        <w:t xml:space="preserve"> </w:t>
      </w:r>
      <w:r>
        <w:rPr>
          <w:rFonts w:ascii="Symbol" w:hAnsi="Symbol" w:eastAsia="Symbol"/>
          <w:w w:val="105"/>
          <w:position w:val="6"/>
          <w:sz w:val="21"/>
        </w:rPr>
        <w:t></w:t>
      </w:r>
      <w:r>
        <w:rPr>
          <w:rFonts w:ascii="Times New Roman" w:hAnsi="Times New Roman" w:eastAsia="Times New Roman"/>
          <w:spacing w:val="-14"/>
          <w:w w:val="105"/>
          <w:position w:val="6"/>
          <w:sz w:val="21"/>
        </w:rPr>
        <w:t xml:space="preserve"> </w:t>
      </w:r>
      <w:r>
        <w:rPr>
          <w:rFonts w:ascii="Times New Roman" w:hAnsi="Times New Roman" w:eastAsia="Times New Roman"/>
          <w:w w:val="105"/>
          <w:position w:val="6"/>
          <w:sz w:val="21"/>
        </w:rPr>
        <w:t>4</w:t>
      </w:r>
      <w:r>
        <w:rPr>
          <w:rFonts w:ascii="Times New Roman" w:hAnsi="Times New Roman" w:eastAsia="Times New Roman"/>
          <w:spacing w:val="-15"/>
          <w:w w:val="105"/>
          <w:position w:val="6"/>
          <w:sz w:val="21"/>
        </w:rPr>
        <w:t xml:space="preserve"> </w:t>
      </w:r>
      <w:r>
        <w:rPr>
          <w:spacing w:val="-8"/>
          <w:w w:val="105"/>
          <w:sz w:val="21"/>
        </w:rPr>
        <w:t xml:space="preserve">，原来的两位数中最大的是 </w:t>
      </w:r>
      <w:r>
        <w:rPr>
          <w:rFonts w:ascii="Calibri" w:hAnsi="Calibri" w:eastAsia="Calibri"/>
          <w:w w:val="105"/>
          <w:sz w:val="21"/>
        </w:rPr>
        <w:t>94</w:t>
      </w:r>
      <w:r>
        <w:rPr>
          <w:w w:val="105"/>
          <w:sz w:val="21"/>
        </w:rPr>
        <w:t>．</w:t>
      </w:r>
    </w:p>
    <w:p>
      <w:pPr>
        <w:pStyle w:val="3"/>
        <w:spacing w:before="12"/>
        <w:rPr>
          <w:sz w:val="27"/>
        </w:rPr>
      </w:pPr>
      <w: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2865120</wp:posOffset>
                </wp:positionH>
                <wp:positionV relativeFrom="paragraph">
                  <wp:posOffset>254635</wp:posOffset>
                </wp:positionV>
                <wp:extent cx="187325" cy="0"/>
                <wp:effectExtent l="0" t="0" r="0" b="0"/>
                <wp:wrapTopAndBottom/>
                <wp:docPr id="23" name="直线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325" cy="0"/>
                        </a:xfrm>
                        <a:prstGeom prst="line">
                          <a:avLst/>
                        </a:prstGeom>
                        <a:ln w="61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alt="学科网(www.zxxk.com)--教育资源门户，提供试卷、教案、课件、论文、素材及各类教学资源下载，还有大量而丰富的教学相关资讯！" style="position:absolute;left:0pt;margin-left:225.6pt;margin-top:20.05pt;height:0pt;width:14.75pt;mso-position-horizontal-relative:page;mso-wrap-distance-bottom:0pt;mso-wrap-distance-top:0pt;z-index:-251660288;mso-width-relative:page;mso-height-relative:page;" filled="f" stroked="t" coordsize="21600,21600" o:gfxdata="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BzX4QNcAAAAJAQAADwAAAAAA&#10;AAABACAAAAAiAAAAZHJzL2Rvd25yZXYueG1sUEsBAhQAFAAAAAgAh07iQDBEhiyGAgAAPwQAAA4A&#10;AAAAAAAAAQAgAAAAJgEAAGRycy9lMm9Eb2MueG1sUEsFBgAAAAAGAAYAWQEAAB4GAAAAAA==&#10;">
                <v:fill on="f" focussize="0,0"/>
                <v:stroke weight="0.481811023622047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3108325</wp:posOffset>
                </wp:positionH>
                <wp:positionV relativeFrom="paragraph">
                  <wp:posOffset>254635</wp:posOffset>
                </wp:positionV>
                <wp:extent cx="185420" cy="0"/>
                <wp:effectExtent l="0" t="0" r="0" b="0"/>
                <wp:wrapTopAndBottom/>
                <wp:docPr id="24" name="直线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420" cy="0"/>
                        </a:xfrm>
                        <a:prstGeom prst="line">
                          <a:avLst/>
                        </a:prstGeom>
                        <a:ln w="61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alt="学科网(www.zxxk.com)--教育资源门户，提供试卷、教案、课件、论文、素材及各类教学资源下载，还有大量而丰富的教学相关资讯！" style="position:absolute;left:0pt;margin-left:244.75pt;margin-top:20.05pt;height:0pt;width:14.6pt;mso-position-horizontal-relative:page;mso-wrap-distance-bottom:0pt;mso-wrap-distance-top:0pt;z-index:-251659264;mso-width-relative:page;mso-height-relative:page;" filled="f" stroked="t" coordsize="21600,21600" o:gfxdata="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s+eJl1wAAAAkBAAAPAAAA&#10;AAAAAAEAIAAAACIAAABkcnMvZG93bnJldi54bWxQSwECFAAUAAAACACHTuJAGXt1JIgCAAA/BAAA&#10;DgAAAAAAAAABACAAAAAmAQAAZHJzL2Uyb0RvYy54bWxQSwUGAAAAAAYABgBZAQAAIAYAAAAA&#10;">
                <v:fill on="f" focussize="0,0"/>
                <v:stroke weight="0.481811023622047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3348990</wp:posOffset>
                </wp:positionH>
                <wp:positionV relativeFrom="paragraph">
                  <wp:posOffset>254635</wp:posOffset>
                </wp:positionV>
                <wp:extent cx="183515" cy="0"/>
                <wp:effectExtent l="0" t="0" r="0" b="0"/>
                <wp:wrapTopAndBottom/>
                <wp:docPr id="29" name="直线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" cy="0"/>
                        </a:xfrm>
                        <a:prstGeom prst="line">
                          <a:avLst/>
                        </a:prstGeom>
                        <a:ln w="61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alt="学科网(www.zxxk.com)--教育资源门户，提供试卷、教案、课件、论文、素材及各类教学资源下载，还有大量而丰富的教学相关资讯！" style="position:absolute;left:0pt;margin-left:263.7pt;margin-top:20.05pt;height:0pt;width:1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huwszYAAAACQEAAA8A&#10;AAAAAAAAAQAgAAAAIgAAAGRycy9kb3ducmV2LnhtbFBLAQIUABQAAAAIAIdO4kC6JhCXiQIAAEAE&#10;AAAOAAAAAAAAAAEAIAAAACcBAABkcnMvZTJvRG9jLnhtbFBLBQYAAAAABgAGAFkBAAAiBgAAAAA=&#10;">
                <v:fill on="f" focussize="0,0"/>
                <v:stroke weight="0.481811023622047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3588385</wp:posOffset>
                </wp:positionH>
                <wp:positionV relativeFrom="paragraph">
                  <wp:posOffset>254635</wp:posOffset>
                </wp:positionV>
                <wp:extent cx="182880" cy="0"/>
                <wp:effectExtent l="0" t="0" r="0" b="0"/>
                <wp:wrapTopAndBottom/>
                <wp:docPr id="30" name="直线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ln w="61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alt="学科网(www.zxxk.com)--教育资源门户，提供试卷、教案、课件、论文、素材及各类教学资源下载，还有大量而丰富的教学相关资讯！" style="position:absolute;left:0pt;margin-left:282.55pt;margin-top:20.05pt;height:0pt;width:14.4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ExwoX1wAAAAkBAAAPAAAA&#10;AAAAAAEAIAAAACIAAABkcnMvZG93bnJldi54bWxQSwECFAAUAAAACACHTuJARyh6YYgCAABABAAA&#10;DgAAAAAAAAABACAAAAAmAQAAZHJzL2Uyb0RvYy54bWxQSwUGAAAAAAYABgBZAQAAIAYAAAAA&#10;">
                <v:fill on="f" focussize="0,0"/>
                <v:stroke weight="0.481811023622047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3827145</wp:posOffset>
                </wp:positionH>
                <wp:positionV relativeFrom="paragraph">
                  <wp:posOffset>254635</wp:posOffset>
                </wp:positionV>
                <wp:extent cx="183515" cy="0"/>
                <wp:effectExtent l="0" t="0" r="0" b="0"/>
                <wp:wrapTopAndBottom/>
                <wp:docPr id="31" name="直线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" cy="0"/>
                        </a:xfrm>
                        <a:prstGeom prst="line">
                          <a:avLst/>
                        </a:prstGeom>
                        <a:ln w="61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alt="学科网(www.zxxk.com)--教育资源门户，提供试卷、教案、课件、论文、素材及各类教学资源下载，还有大量而丰富的教学相关资讯！" style="position:absolute;left:0pt;margin-left:301.35pt;margin-top:20.05pt;height:0pt;width:14.45pt;mso-position-horizontal-relative:page;mso-wrap-distance-bottom:0pt;mso-wrap-distance-top:0pt;z-index:-251656192;mso-width-relative:page;mso-height-relative:page;" filled="f" stroked="t" coordsize="21600,21600" o:gfxdata="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75+2jWAAAACQEAAA8AAAAA&#10;AAAAAQAgAAAAIgAAAGRycy9kb3ducmV2LnhtbFBLAQIUABQAAAAIAIdO4kBHGaHsiAIAAEAEAAAO&#10;AAAAAAAAAAEAIAAAACUBAABkcnMvZTJvRG9jLnhtbFBLBQYAAAAABgAGAFkBAAAfBgAAAAA=&#10;">
                <v:fill on="f" focussize="0,0"/>
                <v:stroke weight="0.481811023622047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4065905</wp:posOffset>
                </wp:positionH>
                <wp:positionV relativeFrom="paragraph">
                  <wp:posOffset>254635</wp:posOffset>
                </wp:positionV>
                <wp:extent cx="185420" cy="0"/>
                <wp:effectExtent l="0" t="0" r="0" b="0"/>
                <wp:wrapTopAndBottom/>
                <wp:docPr id="32" name="直线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420" cy="0"/>
                        </a:xfrm>
                        <a:prstGeom prst="line">
                          <a:avLst/>
                        </a:prstGeom>
                        <a:ln w="611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alt="学科网(www.zxxk.com)--教育资源门户，提供试卷、教案、课件、论文、素材及各类教学资源下载，还有大量而丰富的教学相关资讯！" style="position:absolute;left:0pt;margin-left:320.15pt;margin-top:20.05pt;height:0pt;width:14.6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sWAPy1wAAAAkBAAAPAAAA&#10;AAAAAAEAIAAAACIAAABkcnMvZG93bnJldi54bWxQSwECFAAUAAAACACHTuJAmX6onogCAABABAAA&#10;DgAAAAAAAAABACAAAAAmAQAAZHJzL2Uyb0RvYy54bWxQSwUGAAAAAAYABgBZAQAAIAYAAAAA&#10;">
                <v:fill on="f" focussize="0,0"/>
                <v:stroke weight="0.481811023622047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pStyle w:val="9"/>
        <w:numPr>
          <w:ilvl w:val="0"/>
          <w:numId w:val="4"/>
        </w:numPr>
        <w:tabs>
          <w:tab w:val="left" w:pos="481"/>
        </w:tabs>
        <w:rPr>
          <w:sz w:val="21"/>
        </w:rPr>
      </w:pPr>
      <w:r>
        <w:rPr>
          <w:position w:val="-7"/>
          <w:sz w:val="21"/>
        </w:rPr>
        <w:t>设这六个不同的三位数为</w:t>
      </w:r>
      <w:r>
        <w:rPr>
          <w:rFonts w:ascii="Times New Roman" w:eastAsia="Times New Roman"/>
          <w:i/>
          <w:spacing w:val="-5"/>
          <w:sz w:val="21"/>
        </w:rPr>
        <w:t>abc</w:t>
      </w:r>
      <w:r>
        <w:rPr>
          <w:rFonts w:ascii="Times New Roman" w:eastAsia="Times New Roman"/>
          <w:spacing w:val="8"/>
          <w:sz w:val="21"/>
        </w:rPr>
        <w:t xml:space="preserve">, </w:t>
      </w:r>
      <w:r>
        <w:rPr>
          <w:rFonts w:ascii="Times New Roman" w:eastAsia="Times New Roman"/>
          <w:i/>
          <w:sz w:val="21"/>
        </w:rPr>
        <w:t>acb</w:t>
      </w:r>
      <w:r>
        <w:rPr>
          <w:rFonts w:ascii="Times New Roman" w:eastAsia="Times New Roman"/>
          <w:sz w:val="21"/>
        </w:rPr>
        <w:t>,</w:t>
      </w:r>
      <w:r>
        <w:rPr>
          <w:rFonts w:ascii="Times New Roman" w:eastAsia="Times New Roman"/>
          <w:i/>
          <w:sz w:val="21"/>
        </w:rPr>
        <w:t>bac</w:t>
      </w:r>
      <w:r>
        <w:rPr>
          <w:rFonts w:ascii="Times New Roman" w:eastAsia="Times New Roman"/>
          <w:sz w:val="21"/>
        </w:rPr>
        <w:t>,</w:t>
      </w:r>
      <w:r>
        <w:rPr>
          <w:rFonts w:ascii="Times New Roman" w:eastAsia="Times New Roman"/>
          <w:i/>
          <w:sz w:val="21"/>
        </w:rPr>
        <w:t>bca</w:t>
      </w:r>
      <w:r>
        <w:rPr>
          <w:rFonts w:ascii="Times New Roman" w:eastAsia="Times New Roman"/>
          <w:sz w:val="21"/>
        </w:rPr>
        <w:t>,</w:t>
      </w:r>
      <w:r>
        <w:rPr>
          <w:rFonts w:ascii="Times New Roman" w:eastAsia="Times New Roman"/>
          <w:i/>
          <w:sz w:val="21"/>
        </w:rPr>
        <w:t>cab</w:t>
      </w:r>
      <w:r>
        <w:rPr>
          <w:rFonts w:ascii="Times New Roman" w:eastAsia="Times New Roman"/>
          <w:sz w:val="21"/>
        </w:rPr>
        <w:t>,</w:t>
      </w:r>
      <w:r>
        <w:rPr>
          <w:rFonts w:ascii="Times New Roman" w:eastAsia="Times New Roman"/>
          <w:i/>
          <w:sz w:val="21"/>
        </w:rPr>
        <w:t>cba</w:t>
      </w:r>
      <w:r>
        <w:rPr>
          <w:rFonts w:ascii="Times New Roman" w:eastAsia="Times New Roman"/>
          <w:i/>
          <w:spacing w:val="48"/>
          <w:sz w:val="21"/>
        </w:rPr>
        <w:t xml:space="preserve"> </w:t>
      </w:r>
      <w:r>
        <w:rPr>
          <w:position w:val="-7"/>
          <w:sz w:val="21"/>
        </w:rPr>
        <w:t>，</w:t>
      </w:r>
    </w:p>
    <w:p>
      <w:pPr>
        <w:pStyle w:val="3"/>
        <w:spacing w:before="244" w:line="484" w:lineRule="auto"/>
        <w:ind w:left="120" w:right="211"/>
        <w:jc w:val="both"/>
      </w:pPr>
      <w: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1435735</wp:posOffset>
                </wp:positionH>
                <wp:positionV relativeFrom="paragraph">
                  <wp:posOffset>188595</wp:posOffset>
                </wp:positionV>
                <wp:extent cx="187325" cy="0"/>
                <wp:effectExtent l="0" t="0" r="0" b="0"/>
                <wp:wrapNone/>
                <wp:docPr id="19" name="直线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325" cy="0"/>
                        </a:xfrm>
                        <a:prstGeom prst="line">
                          <a:avLst/>
                        </a:prstGeom>
                        <a:ln w="6112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alt="学科网(www.zxxk.com)--教育资源门户，提供试卷、教案、课件、论文、素材及各类教学资源下载，还有大量而丰富的教学相关资讯！" style="position:absolute;left:0pt;margin-left:113.05pt;margin-top:14.85pt;height:0pt;width:14.75pt;mso-position-horizontal-relative:page;z-index:-251664384;mso-width-relative:page;mso-height-relative:page;" filled="f" stroked="t" coordsize="21600,21600" o:gfxdata="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xlSCs9YAAAAJAQAADwAAAAAA&#10;AAABACAAAAAiAAAAZHJzL2Rvd25yZXYueG1sUEsBAhQAFAAAAAgAh07iQB8AnLGHAgAAQAQAAA4A&#10;AAAAAAAAAQAgAAAAJQEAAGRycy9lMm9Eb2MueG1sUEsFBgAAAAAGAAYAWQEAAB4GAAAAAA==&#10;">
                <v:fill on="f" focussize="0,0"/>
                <v:stroke weight="0.48125984251968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2665730</wp:posOffset>
                </wp:positionH>
                <wp:positionV relativeFrom="paragraph">
                  <wp:posOffset>188595</wp:posOffset>
                </wp:positionV>
                <wp:extent cx="185420" cy="0"/>
                <wp:effectExtent l="0" t="0" r="0" b="0"/>
                <wp:wrapNone/>
                <wp:docPr id="20" name="直线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420" cy="0"/>
                        </a:xfrm>
                        <a:prstGeom prst="line">
                          <a:avLst/>
                        </a:prstGeom>
                        <a:ln w="6112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alt="学科网(www.zxxk.com)--教育资源门户，提供试卷、教案、课件、论文、素材及各类教学资源下载，还有大量而丰富的教学相关资讯！" style="position:absolute;left:0pt;margin-left:209.9pt;margin-top:14.85pt;height:0pt;width:14.6pt;mso-position-horizontal-relative:page;z-index:-251663360;mso-width-relative:page;mso-height-relative:page;" filled="f" stroked="t" coordsize="21600,21600" o:gfxdata="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RbiWi1wAAAAkBAAAPAAAA&#10;AAAAAAEAIAAAACIAAABkcnMvZG93bnJldi54bWxQSwECFAAUAAAACACHTuJA8JjvWogCAABABAAA&#10;DgAAAAAAAAABACAAAAAmAQAAZHJzL2Uyb0RvYy54bWxQSwUGAAAAAAYABgBZAQAAIAYAAAAA&#10;">
                <v:fill on="f" focussize="0,0"/>
                <v:stroke weight="0.48125984251968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17"/>
          <w:position w:val="-5"/>
        </w:rPr>
        <w:t>因为</w:t>
      </w:r>
      <w:r>
        <w:rPr>
          <w:rFonts w:ascii="Times New Roman" w:hAnsi="Times New Roman" w:eastAsia="Times New Roman"/>
          <w:i/>
          <w:spacing w:val="-5"/>
        </w:rPr>
        <w:t>abc</w:t>
      </w:r>
      <w:r>
        <w:rPr>
          <w:rFonts w:ascii="Times New Roman" w:hAnsi="Times New Roman" w:eastAsia="Times New Roman"/>
          <w:i/>
          <w:spacing w:val="14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  <w:i/>
          <w:spacing w:val="-11"/>
        </w:rPr>
        <w:t xml:space="preserve"> </w:t>
      </w:r>
      <w:r>
        <w:rPr>
          <w:spacing w:val="-9"/>
          <w:position w:val="-5"/>
        </w:rPr>
        <w:t>，</w:t>
      </w:r>
      <w:r>
        <w:rPr>
          <w:rFonts w:ascii="Times New Roman" w:hAnsi="Times New Roman" w:eastAsia="Times New Roman"/>
          <w:i/>
          <w:spacing w:val="-9"/>
        </w:rPr>
        <w:t>acb</w:t>
      </w:r>
      <w:r>
        <w:rPr>
          <w:rFonts w:ascii="Times New Roman" w:hAnsi="Times New Roman" w:eastAsia="Times New Roman"/>
          <w:i/>
          <w:spacing w:val="10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  <w:i/>
          <w:spacing w:val="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i/>
          <w:spacing w:val="-11"/>
        </w:rPr>
        <w:t xml:space="preserve"> </w:t>
      </w:r>
      <w:r>
        <w:rPr>
          <w:spacing w:val="-16"/>
          <w:position w:val="-5"/>
        </w:rPr>
        <w:t>，……，它们的和是：</w:t>
      </w:r>
      <w:r>
        <w:rPr>
          <w:rFonts w:ascii="Times New Roman" w:hAnsi="Times New Roman" w:eastAsia="Times New Roman"/>
          <w:spacing w:val="-8"/>
          <w:position w:val="4"/>
        </w:rPr>
        <w:t>222</w:t>
      </w:r>
      <w:r>
        <w:rPr>
          <w:rFonts w:ascii="Times New Roman" w:hAnsi="Times New Roman" w:eastAsia="Times New Roman"/>
          <w:spacing w:val="-24"/>
          <w:position w:val="4"/>
        </w:rPr>
        <w:t xml:space="preserve"> </w:t>
      </w:r>
      <w:r>
        <w:rPr>
          <w:rFonts w:ascii="Symbol" w:hAnsi="Symbol" w:eastAsia="Symbol"/>
          <w:spacing w:val="8"/>
          <w:position w:val="4"/>
        </w:rPr>
        <w:t></w:t>
      </w:r>
      <w:r>
        <w:rPr>
          <w:rFonts w:ascii="Times New Roman" w:hAnsi="Times New Roman" w:eastAsia="Times New Roman"/>
          <w:spacing w:val="8"/>
          <w:position w:val="4"/>
        </w:rPr>
        <w:t>(</w:t>
      </w:r>
      <w:r>
        <w:rPr>
          <w:rFonts w:ascii="Times New Roman" w:hAnsi="Times New Roman" w:eastAsia="Times New Roman"/>
          <w:i/>
          <w:spacing w:val="8"/>
          <w:position w:val="4"/>
        </w:rPr>
        <w:t>a</w:t>
      </w:r>
      <w:r>
        <w:rPr>
          <w:rFonts w:ascii="Times New Roman" w:hAnsi="Times New Roman" w:eastAsia="Times New Roman"/>
          <w:i/>
          <w:spacing w:val="5"/>
          <w:position w:val="4"/>
        </w:rPr>
        <w:t xml:space="preserve"> </w:t>
      </w:r>
      <w:r>
        <w:rPr>
          <w:rFonts w:ascii="Symbol" w:hAnsi="Symbol" w:eastAsia="Symbol"/>
          <w:position w:val="4"/>
        </w:rPr>
        <w:t></w:t>
      </w:r>
      <w:r>
        <w:rPr>
          <w:rFonts w:ascii="Times New Roman" w:hAnsi="Times New Roman" w:eastAsia="Times New Roman"/>
          <w:spacing w:val="-5"/>
          <w:position w:val="4"/>
        </w:rPr>
        <w:t xml:space="preserve"> </w:t>
      </w:r>
      <w:r>
        <w:rPr>
          <w:rFonts w:ascii="Times New Roman" w:hAnsi="Times New Roman" w:eastAsia="Times New Roman"/>
          <w:i/>
          <w:position w:val="4"/>
        </w:rPr>
        <w:t xml:space="preserve">b </w:t>
      </w:r>
      <w:r>
        <w:rPr>
          <w:rFonts w:ascii="Symbol" w:hAnsi="Symbol" w:eastAsia="Symbol"/>
          <w:position w:val="4"/>
        </w:rPr>
        <w:t></w:t>
      </w:r>
      <w:r>
        <w:rPr>
          <w:rFonts w:ascii="Times New Roman" w:hAnsi="Times New Roman" w:eastAsia="Times New Roman"/>
          <w:spacing w:val="1"/>
          <w:position w:val="4"/>
        </w:rPr>
        <w:t xml:space="preserve"> </w:t>
      </w:r>
      <w:r>
        <w:rPr>
          <w:rFonts w:ascii="Times New Roman" w:hAnsi="Times New Roman" w:eastAsia="Times New Roman"/>
          <w:i/>
          <w:position w:val="4"/>
        </w:rPr>
        <w:t>c</w:t>
      </w:r>
      <w:r>
        <w:rPr>
          <w:rFonts w:ascii="Times New Roman" w:hAnsi="Times New Roman" w:eastAsia="Times New Roman"/>
          <w:spacing w:val="6"/>
          <w:position w:val="4"/>
        </w:rPr>
        <w:t xml:space="preserve">) </w:t>
      </w:r>
      <w:r>
        <w:rPr>
          <w:rFonts w:ascii="Symbol" w:hAnsi="Symbol" w:eastAsia="Symbol"/>
          <w:position w:val="4"/>
        </w:rPr>
        <w:t></w:t>
      </w:r>
      <w:r>
        <w:rPr>
          <w:rFonts w:ascii="Times New Roman" w:hAnsi="Times New Roman" w:eastAsia="Times New Roman"/>
          <w:spacing w:val="-24"/>
          <w:position w:val="4"/>
        </w:rPr>
        <w:t xml:space="preserve"> </w:t>
      </w:r>
      <w:r>
        <w:rPr>
          <w:rFonts w:ascii="Times New Roman" w:hAnsi="Times New Roman" w:eastAsia="Times New Roman"/>
          <w:spacing w:val="-5"/>
          <w:position w:val="4"/>
        </w:rPr>
        <w:t>1554</w:t>
      </w:r>
      <w:r>
        <w:rPr>
          <w:rFonts w:ascii="Times New Roman" w:hAnsi="Times New Roman" w:eastAsia="Times New Roman"/>
          <w:spacing w:val="-17"/>
          <w:position w:val="4"/>
        </w:rPr>
        <w:t xml:space="preserve"> </w:t>
      </w:r>
      <w:r>
        <w:rPr>
          <w:position w:val="-5"/>
        </w:rPr>
        <w:t xml:space="preserve">， </w:t>
      </w:r>
      <w:r>
        <w:rPr>
          <w:spacing w:val="17"/>
        </w:rPr>
        <w:t>所以</w:t>
      </w:r>
      <w:r>
        <w:rPr>
          <w:rFonts w:ascii="Times New Roman" w:hAnsi="Times New Roman" w:eastAsia="Times New Roman"/>
          <w:i/>
          <w:position w:val="6"/>
        </w:rPr>
        <w:t>a</w:t>
      </w:r>
      <w:r>
        <w:rPr>
          <w:rFonts w:ascii="Times New Roman" w:hAnsi="Times New Roman" w:eastAsia="Times New Roman"/>
          <w:i/>
          <w:spacing w:val="-4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</w:t>
      </w:r>
      <w:r>
        <w:rPr>
          <w:rFonts w:ascii="Times New Roman" w:hAnsi="Times New Roman" w:eastAsia="Times New Roman"/>
          <w:spacing w:val="-11"/>
          <w:position w:val="6"/>
        </w:rPr>
        <w:t xml:space="preserve"> </w:t>
      </w:r>
      <w:r>
        <w:rPr>
          <w:rFonts w:ascii="Times New Roman" w:hAnsi="Times New Roman" w:eastAsia="Times New Roman"/>
          <w:i/>
          <w:position w:val="6"/>
        </w:rPr>
        <w:t>b</w:t>
      </w:r>
      <w:r>
        <w:rPr>
          <w:rFonts w:ascii="Times New Roman" w:hAnsi="Times New Roman" w:eastAsia="Times New Roman"/>
          <w:i/>
          <w:spacing w:val="-8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</w:t>
      </w:r>
      <w:r>
        <w:rPr>
          <w:rFonts w:ascii="Times New Roman" w:hAnsi="Times New Roman" w:eastAsia="Times New Roman"/>
          <w:spacing w:val="-7"/>
          <w:position w:val="6"/>
        </w:rPr>
        <w:t xml:space="preserve"> </w:t>
      </w:r>
      <w:r>
        <w:rPr>
          <w:rFonts w:ascii="Times New Roman" w:hAnsi="Times New Roman" w:eastAsia="Times New Roman"/>
          <w:i/>
          <w:position w:val="6"/>
        </w:rPr>
        <w:t>c</w:t>
      </w:r>
      <w:r>
        <w:rPr>
          <w:rFonts w:ascii="Times New Roman" w:hAnsi="Times New Roman" w:eastAsia="Times New Roman"/>
          <w:i/>
          <w:spacing w:val="3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</w:t>
      </w:r>
      <w:r>
        <w:rPr>
          <w:rFonts w:ascii="Times New Roman" w:hAnsi="Times New Roman" w:eastAsia="Times New Roman"/>
          <w:spacing w:val="-27"/>
          <w:position w:val="6"/>
        </w:rPr>
        <w:t xml:space="preserve"> </w:t>
      </w:r>
      <w:r>
        <w:rPr>
          <w:rFonts w:ascii="Times New Roman" w:hAnsi="Times New Roman" w:eastAsia="Times New Roman"/>
          <w:spacing w:val="-4"/>
          <w:position w:val="6"/>
        </w:rPr>
        <w:t>1554</w:t>
      </w:r>
      <w:r>
        <w:rPr>
          <w:rFonts w:ascii="Times New Roman" w:hAnsi="Times New Roman" w:eastAsia="Times New Roman"/>
          <w:spacing w:val="-12"/>
          <w:position w:val="6"/>
        </w:rPr>
        <w:t xml:space="preserve"> </w:t>
      </w:r>
      <w:r>
        <w:rPr>
          <w:rFonts w:ascii="Symbol" w:hAnsi="Symbol" w:eastAsia="Symbol"/>
          <w:position w:val="6"/>
        </w:rPr>
        <w:t></w:t>
      </w:r>
      <w:r>
        <w:rPr>
          <w:rFonts w:ascii="Times New Roman" w:hAnsi="Times New Roman" w:eastAsia="Times New Roman"/>
          <w:spacing w:val="-11"/>
          <w:position w:val="6"/>
        </w:rPr>
        <w:t xml:space="preserve"> </w:t>
      </w:r>
      <w:r>
        <w:rPr>
          <w:rFonts w:ascii="Times New Roman" w:hAnsi="Times New Roman" w:eastAsia="Times New Roman"/>
          <w:spacing w:val="-4"/>
          <w:position w:val="6"/>
        </w:rPr>
        <w:t>222</w:t>
      </w:r>
      <w:r>
        <w:rPr>
          <w:rFonts w:ascii="Times New Roman" w:hAnsi="Times New Roman" w:eastAsia="Times New Roman"/>
          <w:spacing w:val="-3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</w:t>
      </w:r>
      <w:r>
        <w:rPr>
          <w:rFonts w:ascii="Times New Roman" w:hAnsi="Times New Roman" w:eastAsia="Times New Roman"/>
          <w:spacing w:val="-3"/>
          <w:position w:val="6"/>
        </w:rPr>
        <w:t xml:space="preserve"> </w:t>
      </w:r>
      <w:r>
        <w:rPr>
          <w:rFonts w:ascii="Times New Roman" w:hAnsi="Times New Roman" w:eastAsia="Times New Roman"/>
          <w:position w:val="6"/>
        </w:rPr>
        <w:t>7</w:t>
      </w:r>
      <w:r>
        <w:rPr>
          <w:rFonts w:ascii="Times New Roman" w:hAnsi="Times New Roman" w:eastAsia="Times New Roman"/>
          <w:spacing w:val="-5"/>
          <w:position w:val="6"/>
        </w:rPr>
        <w:t xml:space="preserve"> </w:t>
      </w:r>
      <w:r>
        <w:rPr>
          <w:spacing w:val="-3"/>
        </w:rPr>
        <w:t>，由于这三个数字互不相同且均不为</w:t>
      </w:r>
      <w:r>
        <w:rPr>
          <w:spacing w:val="-3"/>
        </w:rPr>
        <w:drawing>
          <wp:inline distT="0" distB="0" distL="0" distR="0">
            <wp:extent cx="1524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 xml:space="preserve"> </w:t>
      </w:r>
      <w:r>
        <w:rPr>
          <w:rFonts w:ascii="Calibri" w:hAnsi="Calibri" w:eastAsia="Calibri"/>
        </w:rPr>
        <w:t>0</w:t>
      </w:r>
      <w:r>
        <w:rPr>
          <w:spacing w:val="-3"/>
        </w:rPr>
        <w:t>，所以这三个数中较小</w:t>
      </w:r>
      <w:r>
        <w:rPr>
          <w:spacing w:val="-4"/>
        </w:rPr>
        <w:t xml:space="preserve">的两个数至少为 </w:t>
      </w:r>
      <w:r>
        <w:rPr>
          <w:rFonts w:ascii="Calibri" w:hAnsi="Calibri" w:eastAsia="Calibri"/>
        </w:rPr>
        <w:t>1</w:t>
      </w:r>
      <w:r>
        <w:t>，</w:t>
      </w:r>
      <w:r>
        <w:rPr>
          <w:rFonts w:ascii="Calibri" w:hAnsi="Calibri" w:eastAsia="Calibri"/>
        </w:rPr>
        <w:t>2</w:t>
      </w:r>
      <w:r>
        <w:rPr>
          <w:spacing w:val="15"/>
        </w:rPr>
        <w:t>，而</w:t>
      </w:r>
      <w:r>
        <w:rPr>
          <w:rFonts w:ascii="Times New Roman" w:hAnsi="Times New Roman" w:eastAsia="Times New Roman"/>
          <w:position w:val="10"/>
        </w:rPr>
        <w:t>7</w:t>
      </w:r>
      <w:r>
        <w:rPr>
          <w:rFonts w:ascii="Times New Roman" w:hAnsi="Times New Roman" w:eastAsia="Times New Roman"/>
          <w:spacing w:val="-12"/>
          <w:position w:val="10"/>
        </w:rPr>
        <w:t xml:space="preserve"> </w:t>
      </w:r>
      <w:r>
        <w:rPr>
          <w:rFonts w:ascii="Symbol" w:hAnsi="Symbol" w:eastAsia="Symbol"/>
          <w:position w:val="10"/>
        </w:rPr>
        <w:t></w:t>
      </w:r>
      <w:r>
        <w:rPr>
          <w:rFonts w:ascii="Times New Roman" w:hAnsi="Times New Roman" w:eastAsia="Times New Roman"/>
          <w:spacing w:val="-8"/>
          <w:position w:val="10"/>
        </w:rPr>
        <w:t xml:space="preserve"> (</w:t>
      </w:r>
      <w:r>
        <w:rPr>
          <w:rFonts w:ascii="Times New Roman" w:hAnsi="Times New Roman" w:eastAsia="Times New Roman"/>
          <w:position w:val="10"/>
        </w:rPr>
        <w:t>1</w:t>
      </w:r>
      <w:r>
        <w:rPr>
          <w:rFonts w:ascii="Symbol" w:hAnsi="Symbol" w:eastAsia="Symbol"/>
          <w:position w:val="10"/>
        </w:rPr>
        <w:t></w:t>
      </w:r>
      <w:r>
        <w:rPr>
          <w:rFonts w:ascii="Times New Roman" w:hAnsi="Times New Roman" w:eastAsia="Times New Roman"/>
          <w:spacing w:val="-10"/>
          <w:position w:val="10"/>
        </w:rPr>
        <w:t xml:space="preserve"> </w:t>
      </w:r>
      <w:r>
        <w:rPr>
          <w:rFonts w:ascii="Times New Roman" w:hAnsi="Times New Roman" w:eastAsia="Times New Roman"/>
          <w:spacing w:val="-4"/>
          <w:position w:val="10"/>
        </w:rPr>
        <w:t>2</w:t>
      </w:r>
      <w:r>
        <w:rPr>
          <w:rFonts w:ascii="Times New Roman" w:hAnsi="Times New Roman" w:eastAsia="Times New Roman"/>
          <w:spacing w:val="-3"/>
          <w:position w:val="10"/>
        </w:rPr>
        <w:t xml:space="preserve">) </w:t>
      </w:r>
      <w:r>
        <w:rPr>
          <w:rFonts w:ascii="Symbol" w:hAnsi="Symbol" w:eastAsia="Symbol"/>
          <w:position w:val="10"/>
        </w:rPr>
        <w:t></w:t>
      </w:r>
      <w:r>
        <w:rPr>
          <w:rFonts w:ascii="Times New Roman" w:hAnsi="Times New Roman" w:eastAsia="Times New Roman"/>
          <w:spacing w:val="-5"/>
          <w:position w:val="10"/>
        </w:rPr>
        <w:t xml:space="preserve"> </w:t>
      </w:r>
      <w:r>
        <w:rPr>
          <w:rFonts w:ascii="Times New Roman" w:hAnsi="Times New Roman" w:eastAsia="Times New Roman"/>
          <w:position w:val="10"/>
        </w:rPr>
        <w:t>4</w:t>
      </w:r>
      <w:r>
        <w:rPr>
          <w:rFonts w:ascii="Times New Roman" w:hAnsi="Times New Roman" w:eastAsia="Times New Roman"/>
          <w:spacing w:val="-22"/>
          <w:position w:val="10"/>
        </w:rPr>
        <w:t xml:space="preserve"> </w:t>
      </w:r>
      <w:r>
        <w:rPr>
          <w:spacing w:val="-4"/>
        </w:rPr>
        <w:t xml:space="preserve">，所以最大的数最大为 </w:t>
      </w:r>
      <w:r>
        <w:rPr>
          <w:rFonts w:ascii="Calibri" w:hAnsi="Calibri" w:eastAsia="Calibri"/>
        </w:rPr>
        <w:t>4</w:t>
      </w:r>
      <w:r>
        <w:rPr>
          <w:spacing w:val="5"/>
        </w:rPr>
        <w:t>；又</w:t>
      </w:r>
      <w:r>
        <w:rPr>
          <w:rFonts w:ascii="Times New Roman" w:hAnsi="Times New Roman" w:eastAsia="Times New Roman"/>
          <w:position w:val="6"/>
        </w:rPr>
        <w:t>1</w:t>
      </w:r>
      <w:r>
        <w:rPr>
          <w:rFonts w:ascii="Times New Roman" w:hAnsi="Times New Roman" w:eastAsia="Times New Roman"/>
          <w:spacing w:val="-31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</w:t>
      </w:r>
      <w:r>
        <w:rPr>
          <w:rFonts w:ascii="Times New Roman" w:hAnsi="Times New Roman" w:eastAsia="Times New Roman"/>
          <w:spacing w:val="-6"/>
          <w:position w:val="6"/>
        </w:rPr>
        <w:t xml:space="preserve"> </w:t>
      </w:r>
      <w:r>
        <w:rPr>
          <w:rFonts w:ascii="Times New Roman" w:hAnsi="Times New Roman" w:eastAsia="Times New Roman"/>
          <w:position w:val="6"/>
        </w:rPr>
        <w:t>2</w:t>
      </w:r>
      <w:r>
        <w:rPr>
          <w:rFonts w:ascii="Times New Roman" w:hAnsi="Times New Roman" w:eastAsia="Times New Roman"/>
          <w:spacing w:val="-12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</w:t>
      </w:r>
      <w:r>
        <w:rPr>
          <w:rFonts w:ascii="Times New Roman" w:hAnsi="Times New Roman" w:eastAsia="Times New Roman"/>
          <w:spacing w:val="-13"/>
          <w:position w:val="6"/>
        </w:rPr>
        <w:t xml:space="preserve"> </w:t>
      </w:r>
      <w:r>
        <w:rPr>
          <w:rFonts w:ascii="Times New Roman" w:hAnsi="Times New Roman" w:eastAsia="Times New Roman"/>
          <w:position w:val="6"/>
        </w:rPr>
        <w:t>3</w:t>
      </w:r>
      <w:r>
        <w:rPr>
          <w:rFonts w:ascii="Times New Roman" w:hAnsi="Times New Roman" w:eastAsia="Times New Roman"/>
          <w:spacing w:val="-10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</w:t>
      </w:r>
      <w:r>
        <w:rPr>
          <w:rFonts w:ascii="Times New Roman" w:hAnsi="Times New Roman" w:eastAsia="Times New Roman"/>
          <w:spacing w:val="-5"/>
          <w:position w:val="6"/>
        </w:rPr>
        <w:t xml:space="preserve"> </w:t>
      </w:r>
      <w:r>
        <w:rPr>
          <w:rFonts w:ascii="Times New Roman" w:hAnsi="Times New Roman" w:eastAsia="Times New Roman"/>
          <w:position w:val="6"/>
        </w:rPr>
        <w:t>6</w:t>
      </w:r>
      <w:r>
        <w:rPr>
          <w:rFonts w:ascii="Times New Roman" w:hAnsi="Times New Roman" w:eastAsia="Times New Roman"/>
          <w:spacing w:val="-6"/>
          <w:position w:val="6"/>
        </w:rPr>
        <w:t xml:space="preserve"> </w:t>
      </w:r>
      <w:r>
        <w:rPr>
          <w:rFonts w:ascii="Symbol" w:hAnsi="Symbol" w:eastAsia="Symbol"/>
          <w:position w:val="6"/>
        </w:rPr>
        <w:t></w:t>
      </w:r>
      <w:r>
        <w:rPr>
          <w:rFonts w:ascii="Times New Roman" w:hAnsi="Times New Roman" w:eastAsia="Times New Roman"/>
          <w:spacing w:val="-5"/>
          <w:position w:val="6"/>
        </w:rPr>
        <w:t xml:space="preserve"> </w:t>
      </w:r>
      <w:r>
        <w:rPr>
          <w:rFonts w:ascii="Times New Roman" w:hAnsi="Times New Roman" w:eastAsia="Times New Roman"/>
          <w:position w:val="6"/>
        </w:rPr>
        <w:t>7</w:t>
      </w:r>
      <w:r>
        <w:rPr>
          <w:rFonts w:ascii="Times New Roman" w:hAnsi="Times New Roman" w:eastAsia="Times New Roman"/>
          <w:spacing w:val="-18"/>
          <w:position w:val="6"/>
        </w:rPr>
        <w:t xml:space="preserve"> </w:t>
      </w:r>
      <w:r>
        <w:t>，所以</w:t>
      </w:r>
      <w:r>
        <w:rPr>
          <w:spacing w:val="3"/>
        </w:rPr>
        <w:t>最大的数大于</w:t>
      </w:r>
      <w:r>
        <w:rPr>
          <w:rFonts w:ascii="Times New Roman" w:hAnsi="Times New Roman" w:eastAsia="Times New Roman"/>
          <w:position w:val="6"/>
        </w:rPr>
        <w:t>3</w:t>
      </w:r>
      <w:r>
        <w:rPr>
          <w:rFonts w:ascii="Times New Roman" w:hAnsi="Times New Roman" w:eastAsia="Times New Roman"/>
          <w:spacing w:val="-26"/>
          <w:position w:val="6"/>
        </w:rPr>
        <w:t xml:space="preserve"> </w:t>
      </w:r>
      <w:r>
        <w:rPr>
          <w:spacing w:val="-9"/>
        </w:rPr>
        <w:t xml:space="preserve">，所以最大的数为 </w:t>
      </w:r>
      <w:r>
        <w:rPr>
          <w:rFonts w:ascii="Calibri" w:hAnsi="Calibri" w:eastAsia="Calibri"/>
        </w:rPr>
        <w:t>4</w:t>
      </w:r>
      <w:r>
        <w:rPr>
          <w:spacing w:val="-9"/>
        </w:rPr>
        <w:t xml:space="preserve">，其他两数分别是 </w:t>
      </w:r>
      <w:r>
        <w:rPr>
          <w:rFonts w:ascii="Calibri" w:hAnsi="Calibri" w:eastAsia="Calibri"/>
        </w:rPr>
        <w:t>1</w:t>
      </w:r>
      <w:r>
        <w:t>，</w:t>
      </w:r>
      <w:r>
        <w:rPr>
          <w:rFonts w:ascii="Calibri" w:hAnsi="Calibri" w:eastAsia="Calibri"/>
        </w:rPr>
        <w:t>2</w:t>
      </w:r>
      <w:r>
        <w:t>．</w:t>
      </w:r>
    </w:p>
    <w:p>
      <w:pPr>
        <w:pStyle w:val="3"/>
        <w:spacing w:before="10"/>
        <w:rPr>
          <w:sz w:val="8"/>
        </w:rPr>
      </w:pPr>
    </w:p>
    <w:p>
      <w:pPr>
        <w:pStyle w:val="3"/>
        <w:spacing w:before="102"/>
        <w:ind w:left="120"/>
      </w:pPr>
      <w:r>
        <w:rPr>
          <w:rFonts w:ascii="Calibri" w:eastAsia="Calibri"/>
        </w:rPr>
        <w:t>14.</w:t>
      </w:r>
      <w:r>
        <w:rPr>
          <w:rFonts w:ascii="Calibri" w:eastAsia="Calibri"/>
          <w:position w:val="5"/>
        </w:rPr>
        <w:t xml:space="preserve"> </w:t>
      </w:r>
      <w:r>
        <w:t>-</w:t>
      </w:r>
      <w:r>
        <w:rPr>
          <w:position w:val="5"/>
        </w:rPr>
        <w:t xml:space="preserve"> </w:t>
      </w:r>
      <w:r>
        <w:t>=3996，且 b 和c 相同，可得 999（a-d）=3996，得 a-d=4.</w:t>
      </w:r>
    </w:p>
    <w:p>
      <w:pPr>
        <w:pStyle w:val="3"/>
        <w:spacing w:before="43" w:line="278" w:lineRule="auto"/>
        <w:ind w:left="480" w:right="1955"/>
      </w:pPr>
      <w:r>
        <w:t>题中说是四位奇数，那么d 肯定是奇数，a-d=4，a 肯定也是奇数； 又知道各位数乘积是 2 的倍数，那么b 和 c 肯定是偶数</w:t>
      </w:r>
      <w:r>
        <w:drawing>
          <wp:inline distT="0" distB="0" distL="0" distR="0">
            <wp:extent cx="2159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pStyle w:val="3"/>
        <w:spacing w:line="269" w:lineRule="exact"/>
        <w:ind w:left="480"/>
      </w:pPr>
      <w:r>
        <w:t xml:space="preserve">又知道 </w:t>
      </w:r>
      <w:r>
        <w:rPr>
          <w:rFonts w:ascii="Calibri" w:eastAsia="Calibri"/>
        </w:rPr>
        <w:t>a&gt;b&gt;d</w:t>
      </w:r>
      <w:r>
        <w:t>，那么我们可以用枚举法：</w:t>
      </w:r>
    </w:p>
    <w:p>
      <w:pPr>
        <w:pStyle w:val="3"/>
        <w:spacing w:before="43"/>
        <w:ind w:left="480"/>
        <w:rPr>
          <w:rFonts w:ascii="Calibri" w:eastAsia="Calibri"/>
        </w:rPr>
      </w:pPr>
      <w:r>
        <w:t xml:space="preserve">满足条件的数有 </w:t>
      </w:r>
      <w:r>
        <w:rPr>
          <w:rFonts w:ascii="Calibri" w:eastAsia="Calibri"/>
        </w:rPr>
        <w:t>5221,5441,7443,7663,9665,9885.</w:t>
      </w:r>
    </w:p>
    <w:p>
      <w:pPr>
        <w:pStyle w:val="3"/>
        <w:spacing w:before="43"/>
        <w:ind w:left="480"/>
      </w:pPr>
      <w:r>
        <w:t>题中还有一个条件</w:t>
      </w:r>
      <w:r>
        <w:drawing>
          <wp:inline distT="0" distB="0" distL="0" distR="0">
            <wp:extent cx="2413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：各位数字和是 </w:t>
      </w:r>
      <w:r>
        <w:rPr>
          <w:rFonts w:ascii="Calibri" w:eastAsia="Calibri"/>
        </w:rPr>
        <w:t xml:space="preserve">3 </w:t>
      </w:r>
      <w:r>
        <w:t>的倍数，</w:t>
      </w:r>
    </w:p>
    <w:p>
      <w:pPr>
        <w:pStyle w:val="3"/>
        <w:spacing w:before="43"/>
        <w:ind w:left="480"/>
        <w:rPr>
          <w:rFonts w:ascii="Calibri" w:eastAsia="Calibri"/>
        </w:rPr>
      </w:pPr>
      <w:r>
        <w:t xml:space="preserve">只有 </w:t>
      </w:r>
      <w:r>
        <w:rPr>
          <w:rFonts w:ascii="Calibri" w:eastAsia="Calibri"/>
        </w:rPr>
        <w:t xml:space="preserve">7443 </w:t>
      </w:r>
      <w:r>
        <w:t xml:space="preserve">和 </w:t>
      </w:r>
      <w:r>
        <w:rPr>
          <w:rFonts w:ascii="Calibri" w:eastAsia="Calibri"/>
        </w:rPr>
        <w:t xml:space="preserve">9885 </w:t>
      </w:r>
      <w:r>
        <w:t xml:space="preserve">满足条件，所以这个四位数可能是 </w:t>
      </w:r>
      <w:r>
        <w:rPr>
          <w:rFonts w:ascii="Calibri" w:eastAsia="Calibri"/>
        </w:rPr>
        <w:t xml:space="preserve">7443 </w:t>
      </w:r>
      <w:r>
        <w:t xml:space="preserve">或者 </w:t>
      </w:r>
      <w:r>
        <w:rPr>
          <w:rFonts w:ascii="Calibri" w:eastAsia="Calibri"/>
        </w:rPr>
        <w:t>9885.</w:t>
      </w:r>
    </w:p>
    <w:p>
      <w:pPr>
        <w:pStyle w:val="3"/>
        <w:rPr>
          <w:rFonts w:ascii="Calibri"/>
          <w:sz w:val="22"/>
        </w:rPr>
      </w:pPr>
    </w:p>
    <w:p>
      <w:pPr>
        <w:pStyle w:val="3"/>
        <w:spacing w:before="8"/>
        <w:rPr>
          <w:rFonts w:ascii="Calibri"/>
          <w:sz w:val="32"/>
        </w:rPr>
      </w:pPr>
    </w:p>
    <w:p>
      <w:pPr>
        <w:pStyle w:val="3"/>
        <w:tabs>
          <w:tab w:val="left" w:pos="902"/>
        </w:tabs>
        <w:ind w:left="120"/>
      </w:pPr>
      <w:r>
        <w:rPr>
          <w:rFonts w:ascii="Calibri" w:eastAsia="Calibri"/>
        </w:rPr>
        <w:t>15.</w:t>
      </w:r>
      <w:r>
        <w:rPr>
          <w:rFonts w:ascii="Calibri" w:eastAsia="Calibri"/>
        </w:rPr>
        <w:tab/>
      </w:r>
      <w:r>
        <w:rPr>
          <w:spacing w:val="-3"/>
        </w:rPr>
        <w:t>不需要借位的情况下</w:t>
      </w:r>
    </w:p>
    <w:p>
      <w:pPr>
        <w:pStyle w:val="3"/>
        <w:spacing w:before="43"/>
        <w:ind w:left="902"/>
      </w:pPr>
      <w:r>
        <w:rPr>
          <w:rFonts w:ascii="Calibri" w:eastAsia="Calibri"/>
        </w:rPr>
        <w:t>d=0</w:t>
      </w:r>
      <w:r>
        <w:rPr>
          <w:rFonts w:ascii="Calibri" w:eastAsia="Calibri"/>
          <w:spacing w:val="1"/>
        </w:rPr>
        <w:t xml:space="preserve"> </w:t>
      </w:r>
      <w:r>
        <w:t>时：</w:t>
      </w:r>
      <w:r>
        <w:rPr>
          <w:rFonts w:ascii="Calibri" w:eastAsia="Calibri"/>
        </w:rPr>
        <w:t>c=3</w:t>
      </w:r>
      <w:r>
        <w:t>，</w:t>
      </w:r>
      <w:r>
        <w:rPr>
          <w:rFonts w:ascii="Calibri" w:eastAsia="Calibri"/>
        </w:rPr>
        <w:t>b=5</w:t>
      </w:r>
      <w:r>
        <w:t>，</w:t>
      </w:r>
      <w:r>
        <w:rPr>
          <w:rFonts w:ascii="Calibri" w:eastAsia="Calibri"/>
        </w:rPr>
        <w:t>a=6</w:t>
      </w:r>
      <w:r>
        <w:t>；</w:t>
      </w:r>
    </w:p>
    <w:p>
      <w:pPr>
        <w:pStyle w:val="3"/>
        <w:spacing w:before="43"/>
        <w:ind w:left="900"/>
      </w:pPr>
      <w:r>
        <w:rPr>
          <w:rFonts w:ascii="Calibri" w:eastAsia="Calibri"/>
        </w:rPr>
        <w:t>d=1</w:t>
      </w:r>
      <w:r>
        <w:rPr>
          <w:rFonts w:ascii="Calibri" w:eastAsia="Calibri"/>
          <w:spacing w:val="2"/>
        </w:rPr>
        <w:t xml:space="preserve"> </w:t>
      </w:r>
      <w:r>
        <w:t>时：</w:t>
      </w:r>
      <w:r>
        <w:rPr>
          <w:rFonts w:ascii="Calibri" w:eastAsia="Calibri"/>
        </w:rPr>
        <w:t>c=4</w:t>
      </w:r>
      <w:r>
        <w:t>，</w:t>
      </w:r>
      <w:r>
        <w:rPr>
          <w:rFonts w:ascii="Calibri" w:eastAsia="Calibri"/>
        </w:rPr>
        <w:t>b=6</w:t>
      </w:r>
      <w:r>
        <w:t>，</w:t>
      </w:r>
      <w:r>
        <w:rPr>
          <w:rFonts w:ascii="Calibri" w:eastAsia="Calibri"/>
        </w:rPr>
        <w:t>a=7</w:t>
      </w:r>
      <w:r>
        <w:t>；</w:t>
      </w:r>
    </w:p>
    <w:p>
      <w:pPr>
        <w:pStyle w:val="3"/>
        <w:spacing w:before="43"/>
        <w:ind w:left="900"/>
      </w:pPr>
      <w:r>
        <w:rPr>
          <w:rFonts w:ascii="Calibri" w:eastAsia="Calibri"/>
        </w:rPr>
        <w:t>d=2</w:t>
      </w:r>
      <w:r>
        <w:rPr>
          <w:rFonts w:ascii="Calibri" w:eastAsia="Calibri"/>
          <w:spacing w:val="2"/>
        </w:rPr>
        <w:t xml:space="preserve"> </w:t>
      </w:r>
      <w:r>
        <w:t>时：</w:t>
      </w:r>
      <w:r>
        <w:rPr>
          <w:rFonts w:ascii="Calibri" w:eastAsia="Calibri"/>
        </w:rPr>
        <w:t>c=5</w:t>
      </w:r>
      <w:r>
        <w:t>，</w:t>
      </w:r>
      <w:r>
        <w:rPr>
          <w:rFonts w:ascii="Calibri" w:eastAsia="Calibri"/>
        </w:rPr>
        <w:t>b=7</w:t>
      </w:r>
      <w:r>
        <w:t>，</w:t>
      </w:r>
      <w:r>
        <w:rPr>
          <w:rFonts w:ascii="Calibri" w:eastAsia="Calibri"/>
        </w:rPr>
        <w:t>a=8</w:t>
      </w:r>
      <w:r>
        <w:t>；</w:t>
      </w:r>
    </w:p>
    <w:p>
      <w:pPr>
        <w:pStyle w:val="3"/>
        <w:spacing w:before="43" w:line="278" w:lineRule="auto"/>
        <w:ind w:left="900" w:right="5331"/>
      </w:pPr>
      <w:r>
        <w:rPr>
          <w:rFonts w:ascii="Calibri" w:eastAsia="Calibri"/>
        </w:rPr>
        <w:t xml:space="preserve">d=3 </w:t>
      </w:r>
      <w:r>
        <w:t>时：</w:t>
      </w:r>
      <w:r>
        <w:rPr>
          <w:rFonts w:ascii="Calibri" w:eastAsia="Calibri"/>
        </w:rPr>
        <w:t>c=6</w:t>
      </w:r>
      <w:r>
        <w:t>，</w:t>
      </w:r>
      <w:r>
        <w:rPr>
          <w:rFonts w:ascii="Calibri" w:eastAsia="Calibri"/>
        </w:rPr>
        <w:t>b=8</w:t>
      </w:r>
      <w:r>
        <w:t>，</w:t>
      </w:r>
      <w:r>
        <w:rPr>
          <w:rFonts w:ascii="Calibri" w:eastAsia="Calibri"/>
        </w:rPr>
        <w:t>a=9,</w:t>
      </w:r>
      <w:r>
        <w:t>； 不存在其他情况；</w:t>
      </w:r>
    </w:p>
    <w:p>
      <w:pPr>
        <w:pStyle w:val="3"/>
        <w:spacing w:line="269" w:lineRule="exact"/>
        <w:ind w:left="437"/>
      </w:pPr>
      <w:r>
        <w:t>最后一位发生借位的情况下：</w:t>
      </w:r>
    </w:p>
    <w:p>
      <w:pPr>
        <w:pStyle w:val="3"/>
        <w:spacing w:before="43"/>
        <w:ind w:left="857"/>
      </w:pPr>
      <w:r>
        <w:rPr>
          <w:rFonts w:ascii="Calibri" w:eastAsia="Calibri"/>
        </w:rPr>
        <w:t>c=0</w:t>
      </w:r>
      <w:r>
        <w:rPr>
          <w:rFonts w:ascii="Calibri" w:eastAsia="Calibri"/>
          <w:spacing w:val="2"/>
        </w:rPr>
        <w:t xml:space="preserve"> </w:t>
      </w:r>
      <w:r>
        <w:rPr>
          <w:spacing w:val="-2"/>
        </w:rPr>
        <w:t>时：</w:t>
      </w:r>
      <w:r>
        <w:rPr>
          <w:rFonts w:ascii="Calibri" w:eastAsia="Calibri"/>
        </w:rPr>
        <w:t>d=7</w:t>
      </w:r>
      <w:r>
        <w:t>，</w:t>
      </w:r>
      <w:r>
        <w:rPr>
          <w:rFonts w:ascii="Calibri" w:eastAsia="Calibri"/>
        </w:rPr>
        <w:t>b=3</w:t>
      </w:r>
      <w:r>
        <w:t>，</w:t>
      </w:r>
      <w:r>
        <w:rPr>
          <w:rFonts w:ascii="Calibri" w:eastAsia="Calibri"/>
        </w:rPr>
        <w:t>a=4</w:t>
      </w:r>
      <w:r>
        <w:t>；</w:t>
      </w:r>
    </w:p>
    <w:p>
      <w:pPr>
        <w:pStyle w:val="3"/>
        <w:spacing w:before="43"/>
        <w:ind w:left="857"/>
      </w:pPr>
      <w:r>
        <w:rPr>
          <w:rFonts w:ascii="Calibri" w:eastAsia="Calibri"/>
        </w:rPr>
        <w:t>c=1</w:t>
      </w:r>
      <w:r>
        <w:rPr>
          <w:rFonts w:ascii="Calibri" w:eastAsia="Calibri"/>
          <w:spacing w:val="2"/>
        </w:rPr>
        <w:t xml:space="preserve"> </w:t>
      </w:r>
      <w:r>
        <w:rPr>
          <w:spacing w:val="-2"/>
        </w:rPr>
        <w:t>时：</w:t>
      </w:r>
      <w:r>
        <w:rPr>
          <w:rFonts w:ascii="Calibri" w:eastAsia="Calibri"/>
        </w:rPr>
        <w:t>d=8</w:t>
      </w:r>
      <w:r>
        <w:t>，</w:t>
      </w:r>
      <w:r>
        <w:rPr>
          <w:rFonts w:ascii="Calibri" w:eastAsia="Calibri"/>
        </w:rPr>
        <w:t>b=4</w:t>
      </w:r>
      <w:r>
        <w:t>，</w:t>
      </w:r>
      <w:r>
        <w:rPr>
          <w:rFonts w:ascii="Calibri" w:eastAsia="Calibri"/>
        </w:rPr>
        <w:t>a=5</w:t>
      </w:r>
      <w:r>
        <w:t>；</w:t>
      </w:r>
    </w:p>
    <w:p>
      <w:pPr>
        <w:pStyle w:val="3"/>
        <w:spacing w:before="43" w:line="278" w:lineRule="auto"/>
        <w:ind w:left="857" w:right="5429"/>
      </w:pPr>
      <w:r>
        <w:rPr>
          <w:rFonts w:ascii="Calibri" w:eastAsia="Calibri"/>
        </w:rPr>
        <w:t xml:space="preserve">c=2 </w:t>
      </w:r>
      <w:r>
        <w:t>时：</w:t>
      </w:r>
      <w:r>
        <w:rPr>
          <w:rFonts w:ascii="Calibri" w:eastAsia="Calibri"/>
        </w:rPr>
        <w:t>d=9</w:t>
      </w:r>
      <w:r>
        <w:t>，</w:t>
      </w:r>
      <w:r>
        <w:rPr>
          <w:rFonts w:ascii="Calibri" w:eastAsia="Calibri"/>
        </w:rPr>
        <w:t>b=5</w:t>
      </w:r>
      <w:r>
        <w:t>，</w:t>
      </w:r>
      <w:r>
        <w:rPr>
          <w:rFonts w:ascii="Calibri" w:eastAsia="Calibri"/>
        </w:rPr>
        <w:t>a=6</w:t>
      </w:r>
      <w:r>
        <w:t>； 不存在其他情况；</w:t>
      </w:r>
    </w:p>
    <w:p>
      <w:pPr>
        <w:pStyle w:val="3"/>
        <w:spacing w:line="269" w:lineRule="exact"/>
        <w:ind w:left="437"/>
      </w:pPr>
      <w:r>
        <w:t>第二位发生借位的情况下：</w:t>
      </w:r>
    </w:p>
    <w:p>
      <w:pPr>
        <w:pStyle w:val="3"/>
        <w:spacing w:before="43"/>
        <w:ind w:left="854"/>
      </w:pPr>
      <w:r>
        <w:rPr>
          <w:rFonts w:ascii="Calibri" w:eastAsia="Calibri"/>
        </w:rPr>
        <w:t xml:space="preserve">b </w:t>
      </w:r>
      <w:r>
        <w:t xml:space="preserve">是数字首位，所以不能为 </w:t>
      </w:r>
      <w:r>
        <w:rPr>
          <w:rFonts w:ascii="Calibri" w:eastAsia="Calibri"/>
        </w:rPr>
        <w:t>0</w:t>
      </w:r>
      <w:r>
        <w:t>；</w:t>
      </w:r>
    </w:p>
    <w:p>
      <w:pPr>
        <w:pStyle w:val="3"/>
        <w:spacing w:before="9"/>
        <w:rPr>
          <w:sz w:val="27"/>
        </w:rPr>
      </w:pPr>
    </w:p>
    <w:p>
      <w:pPr>
        <w:pStyle w:val="3"/>
        <w:spacing w:line="278" w:lineRule="auto"/>
        <w:ind w:left="857" w:right="5429"/>
      </w:pPr>
      <w:r>
        <w:rPr>
          <w:rFonts w:ascii="Calibri" w:eastAsia="Calibri"/>
        </w:rPr>
        <w:t xml:space="preserve">b=1 </w:t>
      </w:r>
      <w:r>
        <w:t>时：</w:t>
      </w:r>
      <w:r>
        <w:rPr>
          <w:rFonts w:ascii="Calibri" w:eastAsia="Calibri"/>
        </w:rPr>
        <w:t>c=9</w:t>
      </w:r>
      <w:r>
        <w:t>，</w:t>
      </w:r>
      <w:r>
        <w:rPr>
          <w:rFonts w:ascii="Calibri" w:eastAsia="Calibri"/>
        </w:rPr>
        <w:t>d=6</w:t>
      </w:r>
      <w:r>
        <w:t>，</w:t>
      </w:r>
      <w:r>
        <w:rPr>
          <w:rFonts w:ascii="Calibri" w:eastAsia="Calibri"/>
        </w:rPr>
        <w:t>a=3</w:t>
      </w:r>
      <w:r>
        <w:t>； 不存在其他情况；</w:t>
      </w:r>
    </w:p>
    <w:p>
      <w:pPr>
        <w:pStyle w:val="3"/>
        <w:spacing w:line="269" w:lineRule="exact"/>
        <w:ind w:left="437"/>
      </w:pPr>
      <w:r>
        <w:t xml:space="preserve">综上所述，这样的四位数共有 </w:t>
      </w:r>
      <w:r>
        <w:rPr>
          <w:rFonts w:ascii="Calibri" w:eastAsia="Calibri"/>
        </w:rPr>
        <w:t xml:space="preserve">8 </w:t>
      </w:r>
      <w:r>
        <w:t>个。</w:t>
      </w:r>
    </w:p>
    <w:sectPr>
      <w:pgSz w:w="11910" w:h="16840"/>
      <w:pgMar w:top="1360" w:right="1580" w:bottom="1520" w:left="1680" w:header="891" w:footer="133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492750" cy="20129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750" cy="201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492750" cy="20129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750" cy="201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1"/>
      <w:numFmt w:val="decimal"/>
      <w:lvlText w:val="%1."/>
      <w:lvlJc w:val="left"/>
      <w:pPr>
        <w:ind w:left="480" w:hanging="360"/>
        <w:jc w:val="left"/>
      </w:pPr>
      <w:rPr>
        <w:rFonts w:hint="default" w:ascii="Calibri" w:hAnsi="Calibri" w:eastAsia="Calibri" w:cs="Calibri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9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1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4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9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13" w:hanging="360"/>
      </w:pPr>
      <w:rPr>
        <w:rFonts w:hint="default"/>
        <w:lang w:val="zh-CN" w:eastAsia="zh-CN" w:bidi="zh-CN"/>
      </w:rPr>
    </w:lvl>
  </w:abstractNum>
  <w:abstractNum w:abstractNumId="1">
    <w:nsid w:val="CF092B84"/>
    <w:multiLevelType w:val="multilevel"/>
    <w:tmpl w:val="CF092B84"/>
    <w:lvl w:ilvl="0" w:tentative="0">
      <w:start w:val="9"/>
      <w:numFmt w:val="decimal"/>
      <w:lvlText w:val="%1."/>
      <w:lvlJc w:val="left"/>
      <w:pPr>
        <w:ind w:left="480" w:hanging="360"/>
        <w:jc w:val="left"/>
      </w:pPr>
      <w:rPr>
        <w:rFonts w:hint="default"/>
        <w:w w:val="10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9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1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4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9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13" w:hanging="360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 w:tentative="0">
      <w:start w:val="3"/>
      <w:numFmt w:val="decimal"/>
      <w:lvlText w:val="%1."/>
      <w:lvlJc w:val="left"/>
      <w:pPr>
        <w:ind w:left="480" w:hanging="36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9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1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4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9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13" w:hanging="360"/>
      </w:pPr>
      <w:rPr>
        <w:rFonts w:hint="default"/>
        <w:lang w:val="zh-CN" w:eastAsia="zh-CN" w:bidi="zh-CN"/>
      </w:rPr>
    </w:lvl>
  </w:abstractNum>
  <w:abstractNum w:abstractNumId="3">
    <w:nsid w:val="59ADCABA"/>
    <w:multiLevelType w:val="multilevel"/>
    <w:tmpl w:val="59ADCABA"/>
    <w:lvl w:ilvl="0" w:tentative="0">
      <w:start w:val="4"/>
      <w:numFmt w:val="decimal"/>
      <w:lvlText w:val="%1."/>
      <w:lvlJc w:val="left"/>
      <w:pPr>
        <w:ind w:left="480" w:hanging="360"/>
        <w:jc w:val="left"/>
      </w:pPr>
      <w:rPr>
        <w:rFonts w:hint="default" w:ascii="Calibri" w:hAnsi="Calibri" w:eastAsia="Calibri" w:cs="Calibri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96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13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46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7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96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13" w:hanging="360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60"/>
    <w:rsid w:val="00755560"/>
    <w:rsid w:val="00FE3B2A"/>
    <w:rsid w:val="621E7623"/>
    <w:rsid w:val="63DF3A38"/>
    <w:rsid w:val="7F81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120"/>
      <w:outlineLvl w:val="0"/>
    </w:pPr>
    <w:rPr>
      <w:sz w:val="30"/>
      <w:szCs w:val="3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80" w:hanging="360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1170</Words>
  <Characters>1615</Characters>
  <Lines>161</Lines>
  <Paragraphs>89</Paragraphs>
  <TotalTime>0</TotalTime>
  <ScaleCrop>false</ScaleCrop>
  <LinksUpToDate>false</LinksUpToDate>
  <CharactersWithSpaces>2696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2019-09-01T06:53:10Z</dcterms:modified>
  <dc:subject>四年级数学奥数培优练习-第13讲：位值原理      通用版（含答案）.docx</dc:subject>
  <dc:title>四年级数学奥数培优练习-第13讲：位值原理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