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6"/>
        <w:ind w:left="127" w:right="325"/>
        <w:jc w:val="center"/>
        <w:rPr>
          <w:b/>
          <w:sz w:val="36"/>
        </w:rPr>
      </w:pPr>
      <w:r>
        <w:rPr>
          <w:b/>
          <w:color w:val="C0504D"/>
          <w:sz w:val="36"/>
        </w:rPr>
        <w:t>火车过桥练习题</w:t>
      </w:r>
    </w:p>
    <w:p>
      <w:pPr>
        <w:pStyle w:val="3"/>
        <w:spacing w:before="11"/>
        <w:rPr>
          <w:b/>
          <w:sz w:val="30"/>
        </w:rPr>
      </w:pPr>
    </w:p>
    <w:p>
      <w:pPr>
        <w:pStyle w:val="2"/>
      </w:pPr>
      <w:r>
        <w:rPr>
          <w:color w:val="E26C09"/>
        </w:rPr>
        <w:t>一．夯实基础：</w:t>
      </w:r>
    </w:p>
    <w:p>
      <w:pPr>
        <w:pStyle w:val="9"/>
        <w:numPr>
          <w:ilvl w:val="0"/>
          <w:numId w:val="1"/>
        </w:numPr>
        <w:tabs>
          <w:tab w:val="left" w:pos="280"/>
        </w:tabs>
        <w:spacing w:before="145"/>
        <w:ind w:hanging="159"/>
        <w:rPr>
          <w:sz w:val="21"/>
        </w:rPr>
      </w:pPr>
      <w:r>
        <w:rPr>
          <w:spacing w:val="-12"/>
          <w:sz w:val="21"/>
        </w:rPr>
        <w:t xml:space="preserve">一列火车长 </w:t>
      </w:r>
      <w:r>
        <w:rPr>
          <w:rFonts w:ascii="Times New Roman" w:eastAsia="Times New Roman"/>
          <w:sz w:val="21"/>
        </w:rPr>
        <w:t>200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pacing w:val="-15"/>
          <w:sz w:val="21"/>
        </w:rPr>
        <w:t xml:space="preserve">米，以 </w:t>
      </w:r>
      <w:r>
        <w:rPr>
          <w:rFonts w:ascii="Times New Roman" w:eastAsia="Times New Roman"/>
          <w:sz w:val="21"/>
        </w:rPr>
        <w:t>60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pacing w:val="-7"/>
          <w:sz w:val="21"/>
        </w:rPr>
        <w:t xml:space="preserve">米每秒的速度前进，它通过一座 </w:t>
      </w:r>
      <w:r>
        <w:rPr>
          <w:rFonts w:ascii="Times New Roman" w:eastAsia="Times New Roman"/>
          <w:sz w:val="21"/>
        </w:rPr>
        <w:t>220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pacing w:val="-3"/>
          <w:sz w:val="21"/>
        </w:rPr>
        <w:t>米长的大桥用时多少？</w:t>
      </w:r>
    </w:p>
    <w:p>
      <w:pPr>
        <w:pStyle w:val="3"/>
        <w:rPr>
          <w:sz w:val="22"/>
        </w:rPr>
      </w:pPr>
      <w:r>
        <w:rPr>
          <w:color w:val="FFFFFF"/>
          <w:sz w:val="4"/>
        </w:rPr>
        <w:t>[来源:学科网]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spacing w:before="10"/>
        <w:rPr>
          <w:sz w:val="19"/>
        </w:rPr>
      </w:pPr>
    </w:p>
    <w:p>
      <w:pPr>
        <w:pStyle w:val="9"/>
        <w:numPr>
          <w:ilvl w:val="0"/>
          <w:numId w:val="1"/>
        </w:numPr>
        <w:tabs>
          <w:tab w:val="left" w:pos="282"/>
        </w:tabs>
        <w:spacing w:before="1" w:line="278" w:lineRule="auto"/>
        <w:ind w:left="120" w:right="315" w:firstLine="0"/>
        <w:rPr>
          <w:sz w:val="21"/>
        </w:rPr>
      </w:pPr>
      <w: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3056255</wp:posOffset>
                </wp:positionH>
                <wp:positionV relativeFrom="paragraph">
                  <wp:posOffset>615315</wp:posOffset>
                </wp:positionV>
                <wp:extent cx="90805" cy="52705"/>
                <wp:effectExtent l="635" t="635" r="3810" b="3810"/>
                <wp:wrapNone/>
                <wp:docPr id="24" name="组合 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0805" cy="52705"/>
                          <a:chOff x="4813" y="969"/>
                          <a:chExt cx="143" cy="83"/>
                        </a:xfrm>
                      </wpg:grpSpPr>
                      <wps:wsp>
                        <wps:cNvPr id="22" name="任意多边形 3"/>
                        <wps:cNvSpPr/>
                        <wps:spPr>
                          <a:xfrm>
                            <a:off x="4819" y="975"/>
                            <a:ext cx="131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31" h="71">
                                <a:moveTo>
                                  <a:pt x="131" y="0"/>
                                </a:moveTo>
                                <a:lnTo>
                                  <a:pt x="0" y="36"/>
                                </a:lnTo>
                                <a:lnTo>
                                  <a:pt x="131" y="71"/>
                                </a:lnTo>
                                <a:lnTo>
                                  <a:pt x="95" y="36"/>
                                </a:lnTo>
                                <a:lnTo>
                                  <a:pt x="1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3" name="自选图形 4"/>
                        <wps:cNvSpPr/>
                        <wps:spPr>
                          <a:xfrm>
                            <a:off x="1891" y="10668"/>
                            <a:ext cx="196" cy="108"/>
                          </a:xfrm>
                          <a:custGeom>
                            <a:avLst/>
                            <a:gdLst>
                              <a:gd name="A1" fmla="val 0"/>
                              <a:gd name="A2" fmla="val 0"/>
                              <a:gd name="A3" fmla="val 0"/>
                            </a:gdLst>
                            <a:ahLst/>
                            <a:cxnLst/>
                            <a:pathLst>
                              <a:path w="196" h="108">
                                <a:moveTo>
                                  <a:pt x="3059" y="-9622"/>
                                </a:moveTo>
                                <a:lnTo>
                                  <a:pt x="2928" y="-9657"/>
                                </a:lnTo>
                                <a:lnTo>
                                  <a:pt x="3059" y="-9693"/>
                                </a:lnTo>
                                <a:lnTo>
                                  <a:pt x="3023" y="-9657"/>
                                </a:lnTo>
                                <a:lnTo>
                                  <a:pt x="3059" y="-9622"/>
                                </a:lnTo>
                                <a:close/>
                                <a:moveTo>
                                  <a:pt x="3059" y="-9693"/>
                                </a:moveTo>
                                <a:lnTo>
                                  <a:pt x="2928" y="-9657"/>
                                </a:lnTo>
                                <a:moveTo>
                                  <a:pt x="3059" y="-9693"/>
                                </a:moveTo>
                                <a:lnTo>
                                  <a:pt x="3023" y="-9657"/>
                                </a:lnTo>
                                <a:moveTo>
                                  <a:pt x="3023" y="-9657"/>
                                </a:moveTo>
                                <a:lnTo>
                                  <a:pt x="3059" y="-9622"/>
                                </a:lnTo>
                                <a:moveTo>
                                  <a:pt x="2928" y="-9657"/>
                                </a:moveTo>
                                <a:lnTo>
                                  <a:pt x="3059" y="-9622"/>
                                </a:lnTo>
                              </a:path>
                            </a:pathLst>
                          </a:custGeom>
                          <a:noFill/>
                          <a:ln w="7456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alt="学科网(www.zxxk.com)--教育资源门户，提供试卷、教案、课件、论文、素材及各类教学资源下载，还有大量而丰富的教学相关资讯！" style="position:absolute;left:0pt;margin-left:240.65pt;margin-top:48.45pt;height:4.15pt;width:7.15pt;mso-position-horizontal-relative:page;z-index:-251659264;mso-width-relative:page;mso-height-relative:page;" coordorigin="4813,969" coordsize="143,83" o:gfxdata="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">
                <o:lock v:ext="edit" aspectratio="f"/>
                <v:shape id="任意多边形 3" o:spid="_x0000_s1026" o:spt="100" style="position:absolute;left:4819;top:975;height:71;width:131;" fillcolor="#000000" filled="t" stroked="f" coordsize="131,71" o:gfxdata="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AsSOb4A&#10;AADbAAAADwAAAAAAAAABACAAAAAiAAAAZHJzL2Rvd25yZXYueG1sUEsBAhQAFAAAAAgAh07iQDMv&#10;BZ47AAAAOQAAABAAAAAAAAAAAQAgAAAADQEAAGRycy9zaGFwZXhtbC54bWxQSwUGAAAAAAYABgBb&#10;AQAAtwMAAAAA&#10;" path="m131,0l0,36,131,71,95,36,131,0xe">
                  <v:fill on="t" focussize="0,0"/>
                  <v:stroke on="f"/>
                  <v:imagedata o:title=""/>
                  <o:lock v:ext="edit" aspectratio="f"/>
                </v:shape>
                <v:shape id="自选图形 4" o:spid="_x0000_s1026" o:spt="100" style="position:absolute;left:1891;top:10668;height:108;width:196;" filled="f" stroked="t" coordsize="196,108" o:gfxdata="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slD9vQAA&#10;ANsAAAAPAAAAAAAAAAEAIAAAACIAAABkcnMvZG93bnJldi54bWxQSwECFAAUAAAACACHTuJAMy8F&#10;njsAAAA5AAAAEAAAAAAAAAABACAAAAAMAQAAZHJzL3NoYXBleG1sLnhtbFBLBQYAAAAABgAGAFsB&#10;AAC2AwAAAAA=&#10;" path="m3059,-9622l2928,-9657,3059,-9693,3023,-9657,3059,-9622xm3059,-9693l2928,-9657m3059,-9693l3023,-9657m3023,-9657l3059,-9622m2928,-9657l3059,-9622e">
                  <v:fill on="f" focussize="0,0"/>
                  <v:stroke weight="0.587086614173228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4420235</wp:posOffset>
                </wp:positionH>
                <wp:positionV relativeFrom="paragraph">
                  <wp:posOffset>607695</wp:posOffset>
                </wp:positionV>
                <wp:extent cx="90805" cy="52705"/>
                <wp:effectExtent l="635" t="1270" r="3810" b="3175"/>
                <wp:wrapNone/>
                <wp:docPr id="27" name="组合 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0805" cy="52705"/>
                          <a:chOff x="6962" y="958"/>
                          <a:chExt cx="143" cy="83"/>
                        </a:xfrm>
                      </wpg:grpSpPr>
                      <wps:wsp>
                        <wps:cNvPr id="25" name="任意多边形 6"/>
                        <wps:cNvSpPr/>
                        <wps:spPr>
                          <a:xfrm>
                            <a:off x="6967" y="963"/>
                            <a:ext cx="131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31" h="71">
                                <a:moveTo>
                                  <a:pt x="0" y="0"/>
                                </a:moveTo>
                                <a:lnTo>
                                  <a:pt x="35" y="35"/>
                                </a:lnTo>
                                <a:lnTo>
                                  <a:pt x="0" y="70"/>
                                </a:lnTo>
                                <a:lnTo>
                                  <a:pt x="130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6" name="自选图形 7"/>
                        <wps:cNvSpPr/>
                        <wps:spPr>
                          <a:xfrm>
                            <a:off x="5106" y="10650"/>
                            <a:ext cx="196" cy="108"/>
                          </a:xfrm>
                          <a:custGeom>
                            <a:avLst/>
                            <a:gdLst>
                              <a:gd name="A1" fmla="val 0"/>
                              <a:gd name="A2" fmla="val 0"/>
                              <a:gd name="A3" fmla="val 0"/>
                            </a:gdLst>
                            <a:ahLst/>
                            <a:cxnLst/>
                            <a:pathLst>
                              <a:path w="196" h="108">
                                <a:moveTo>
                                  <a:pt x="1862" y="-9687"/>
                                </a:moveTo>
                                <a:lnTo>
                                  <a:pt x="1992" y="-9652"/>
                                </a:lnTo>
                                <a:lnTo>
                                  <a:pt x="1862" y="-9617"/>
                                </a:lnTo>
                                <a:lnTo>
                                  <a:pt x="1897" y="-9652"/>
                                </a:lnTo>
                                <a:lnTo>
                                  <a:pt x="1862" y="-9687"/>
                                </a:lnTo>
                                <a:close/>
                                <a:moveTo>
                                  <a:pt x="1992" y="-9652"/>
                                </a:moveTo>
                                <a:lnTo>
                                  <a:pt x="1862" y="-9617"/>
                                </a:lnTo>
                                <a:moveTo>
                                  <a:pt x="1897" y="-9652"/>
                                </a:moveTo>
                                <a:lnTo>
                                  <a:pt x="1862" y="-9617"/>
                                </a:lnTo>
                                <a:moveTo>
                                  <a:pt x="1862" y="-9687"/>
                                </a:moveTo>
                                <a:lnTo>
                                  <a:pt x="1897" y="-9652"/>
                                </a:lnTo>
                                <a:moveTo>
                                  <a:pt x="1862" y="-9687"/>
                                </a:moveTo>
                                <a:lnTo>
                                  <a:pt x="1992" y="-9652"/>
                                </a:lnTo>
                              </a:path>
                            </a:pathLst>
                          </a:custGeom>
                          <a:noFill/>
                          <a:ln w="7456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" o:spid="_x0000_s1026" o:spt="203" alt="学科网(www.zxxk.com)--教育资源门户，提供试卷、教案、课件、论文、素材及各类教学资源下载，还有大量而丰富的教学相关资讯！" style="position:absolute;left:0pt;margin-left:348.05pt;margin-top:47.85pt;height:4.15pt;width:7.15pt;mso-position-horizontal-relative:page;z-index:-251658240;mso-width-relative:page;mso-height-relative:page;" coordorigin="6962,958" coordsize="143,83" o:gfxdata="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">
                <o:lock v:ext="edit" aspectratio="f"/>
                <v:shape id="任意多边形 6" o:spid="_x0000_s1026" o:spt="100" style="position:absolute;left:6967;top:963;height:71;width:131;" fillcolor="#000000" filled="t" stroked="f" coordsize="131,71" o:gfxdata="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+KKTb4A&#10;AADbAAAADwAAAAAAAAABACAAAAAiAAAAZHJzL2Rvd25yZXYueG1sUEsBAhQAFAAAAAgAh07iQDMv&#10;BZ47AAAAOQAAABAAAAAAAAAAAQAgAAAADQEAAGRycy9zaGFwZXhtbC54bWxQSwUGAAAAAAYABgBb&#10;AQAAtwMAAAAA&#10;" path="m0,0l35,35,0,70,130,35,0,0xe">
                  <v:fill on="t" focussize="0,0"/>
                  <v:stroke on="f"/>
                  <v:imagedata o:title=""/>
                  <o:lock v:ext="edit" aspectratio="f"/>
                </v:shape>
                <v:shape id="自选图形 7" o:spid="_x0000_s1026" o:spt="100" style="position:absolute;left:5106;top:10650;height:108;width:196;" filled="f" stroked="t" coordsize="196,108" o:gfxdata="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MXzZb4A&#10;AADbAAAADwAAAAAAAAABACAAAAAiAAAAZHJzL2Rvd25yZXYueG1sUEsBAhQAFAAAAAgAh07iQDMv&#10;BZ47AAAAOQAAABAAAAAAAAAAAQAgAAAADQEAAGRycy9zaGFwZXhtbC54bWxQSwUGAAAAAAYABgBb&#10;AQAAtwMAAAAA&#10;" path="m1862,-9687l1992,-9652,1862,-9617,1897,-9652,1862,-9687xm1992,-9652l1862,-9617m1897,-9652l1862,-9617m1862,-9687l1897,-9652m1862,-9687l1992,-9652e">
                  <v:fill on="f" focussize="0,0"/>
                  <v:stroke weight="0.587086614173228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4431665</wp:posOffset>
                </wp:positionH>
                <wp:positionV relativeFrom="paragraph">
                  <wp:posOffset>765175</wp:posOffset>
                </wp:positionV>
                <wp:extent cx="788035" cy="52705"/>
                <wp:effectExtent l="0" t="635" r="12065" b="3810"/>
                <wp:wrapNone/>
                <wp:docPr id="30" name="组合 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8035" cy="52705"/>
                          <a:chOff x="6980" y="1206"/>
                          <a:chExt cx="1241" cy="83"/>
                        </a:xfrm>
                      </wpg:grpSpPr>
                      <wps:wsp>
                        <wps:cNvPr id="28" name="任意多边形 9"/>
                        <wps:cNvSpPr/>
                        <wps:spPr>
                          <a:xfrm>
                            <a:off x="8083" y="1211"/>
                            <a:ext cx="131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31" h="71">
                                <a:moveTo>
                                  <a:pt x="0" y="0"/>
                                </a:moveTo>
                                <a:lnTo>
                                  <a:pt x="36" y="35"/>
                                </a:lnTo>
                                <a:lnTo>
                                  <a:pt x="0" y="70"/>
                                </a:lnTo>
                                <a:lnTo>
                                  <a:pt x="131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9" name="自选图形 10"/>
                        <wps:cNvSpPr/>
                        <wps:spPr>
                          <a:xfrm>
                            <a:off x="5124" y="11028"/>
                            <a:ext cx="1847" cy="108"/>
                          </a:xfrm>
                          <a:custGeom>
                            <a:avLst/>
                            <a:gdLst>
                              <a:gd name="A1" fmla="val 0"/>
                              <a:gd name="A2" fmla="val 0"/>
                              <a:gd name="A3" fmla="val 0"/>
                            </a:gdLst>
                            <a:ahLst/>
                            <a:cxnLst/>
                            <a:pathLst>
                              <a:path w="1847" h="108">
                                <a:moveTo>
                                  <a:pt x="2959" y="-9816"/>
                                </a:moveTo>
                                <a:lnTo>
                                  <a:pt x="3090" y="-9781"/>
                                </a:lnTo>
                                <a:lnTo>
                                  <a:pt x="2959" y="-9746"/>
                                </a:lnTo>
                                <a:lnTo>
                                  <a:pt x="2995" y="-9781"/>
                                </a:lnTo>
                                <a:lnTo>
                                  <a:pt x="2959" y="-9816"/>
                                </a:lnTo>
                                <a:close/>
                                <a:moveTo>
                                  <a:pt x="1856" y="-9781"/>
                                </a:moveTo>
                                <a:lnTo>
                                  <a:pt x="2995" y="-9781"/>
                                </a:lnTo>
                                <a:moveTo>
                                  <a:pt x="3090" y="-9781"/>
                                </a:moveTo>
                                <a:lnTo>
                                  <a:pt x="2959" y="-9746"/>
                                </a:lnTo>
                                <a:moveTo>
                                  <a:pt x="2995" y="-9781"/>
                                </a:moveTo>
                                <a:lnTo>
                                  <a:pt x="2959" y="-9746"/>
                                </a:lnTo>
                                <a:moveTo>
                                  <a:pt x="2959" y="-9816"/>
                                </a:moveTo>
                                <a:lnTo>
                                  <a:pt x="2995" y="-9781"/>
                                </a:lnTo>
                                <a:moveTo>
                                  <a:pt x="2959" y="-9816"/>
                                </a:moveTo>
                                <a:lnTo>
                                  <a:pt x="3090" y="-9781"/>
                                </a:lnTo>
                              </a:path>
                            </a:pathLst>
                          </a:custGeom>
                          <a:noFill/>
                          <a:ln w="7456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8" o:spid="_x0000_s1026" o:spt="203" alt="学科网(www.zxxk.com)--教育资源门户，提供试卷、教案、课件、论文、素材及各类教学资源下载，还有大量而丰富的教学相关资讯！" style="position:absolute;left:0pt;margin-left:348.95pt;margin-top:60.25pt;height:4.15pt;width:62.05pt;mso-position-horizontal-relative:page;z-index:-251658240;mso-width-relative:page;mso-height-relative:page;" coordorigin="6980,1206" coordsize="1241,83" o:gfxdata="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">
                <o:lock v:ext="edit" aspectratio="f"/>
                <v:shape id="任意多边形 9" o:spid="_x0000_s1026" o:spt="100" style="position:absolute;left:8083;top:1211;height:71;width:131;" fillcolor="#000000" filled="t" stroked="f" coordsize="131,71" o:gfxdata="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eMl07sAAADb&#10;AAAADwAAAAAAAAABACAAAAAiAAAAZHJzL2Rvd25yZXYueG1sUEsBAhQAFAAAAAgAh07iQDMvBZ47&#10;AAAAOQAAABAAAAAAAAAAAQAgAAAACgEAAGRycy9zaGFwZXhtbC54bWxQSwUGAAAAAAYABgBbAQAA&#10;tAMAAAAA&#10;" path="m0,0l36,35,0,70,131,35,0,0xe">
                  <v:fill on="t" focussize="0,0"/>
                  <v:stroke on="f"/>
                  <v:imagedata o:title=""/>
                  <o:lock v:ext="edit" aspectratio="f"/>
                </v:shape>
                <v:shape id="自选图形 10" o:spid="_x0000_s1026" o:spt="100" style="position:absolute;left:5124;top:11028;height:108;width:1847;" filled="f" stroked="t" coordsize="1847,108" o:gfxdata="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JO41q8AAAA&#10;2wAAAA8AAAAAAAAAAQAgAAAAIgAAAGRycy9kb3ducmV2LnhtbFBLAQIUABQAAAAIAIdO4kAzLwWe&#10;OwAAADkAAAAQAAAAAAAAAAEAIAAAAAsBAABkcnMvc2hhcGV4bWwueG1sUEsFBgAAAAAGAAYAWwEA&#10;ALUDAAAAAA==&#10;" path="m2959,-9816l3090,-9781,2959,-9746,2995,-9781,2959,-9816xm1856,-9781l2995,-9781m3090,-9781l2959,-9746m2995,-9781l2959,-9746m2959,-9816l2995,-9781m2959,-9816l3090,-9781e">
                  <v:fill on="f" focussize="0,0"/>
                  <v:stroke weight="0.587086614173228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3056255</wp:posOffset>
                </wp:positionH>
                <wp:positionV relativeFrom="paragraph">
                  <wp:posOffset>750570</wp:posOffset>
                </wp:positionV>
                <wp:extent cx="765175" cy="52705"/>
                <wp:effectExtent l="635" t="635" r="15240" b="3810"/>
                <wp:wrapNone/>
                <wp:docPr id="34" name="组合 1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5175" cy="52705"/>
                          <a:chOff x="4813" y="1182"/>
                          <a:chExt cx="1205" cy="83"/>
                        </a:xfrm>
                      </wpg:grpSpPr>
                      <wps:wsp>
                        <wps:cNvPr id="32" name="任意多边形 12"/>
                        <wps:cNvSpPr/>
                        <wps:spPr>
                          <a:xfrm>
                            <a:off x="4819" y="1188"/>
                            <a:ext cx="131" cy="7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31" h="71">
                                <a:moveTo>
                                  <a:pt x="131" y="0"/>
                                </a:moveTo>
                                <a:lnTo>
                                  <a:pt x="0" y="35"/>
                                </a:lnTo>
                                <a:lnTo>
                                  <a:pt x="131" y="71"/>
                                </a:lnTo>
                                <a:lnTo>
                                  <a:pt x="95" y="35"/>
                                </a:lnTo>
                                <a:lnTo>
                                  <a:pt x="1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3" name="自选图形 13"/>
                        <wps:cNvSpPr/>
                        <wps:spPr>
                          <a:xfrm>
                            <a:off x="1891" y="10992"/>
                            <a:ext cx="1794" cy="108"/>
                          </a:xfrm>
                          <a:custGeom>
                            <a:avLst/>
                            <a:gdLst>
                              <a:gd name="A1" fmla="val 0"/>
                              <a:gd name="A2" fmla="val 0"/>
                              <a:gd name="A3" fmla="val 0"/>
                            </a:gdLst>
                            <a:ahLst/>
                            <a:cxnLst/>
                            <a:pathLst>
                              <a:path w="1794" h="108">
                                <a:moveTo>
                                  <a:pt x="3059" y="-9733"/>
                                </a:moveTo>
                                <a:lnTo>
                                  <a:pt x="2928" y="-9769"/>
                                </a:lnTo>
                                <a:lnTo>
                                  <a:pt x="3059" y="-9804"/>
                                </a:lnTo>
                                <a:lnTo>
                                  <a:pt x="3023" y="-9769"/>
                                </a:lnTo>
                                <a:lnTo>
                                  <a:pt x="3059" y="-9733"/>
                                </a:lnTo>
                                <a:close/>
                                <a:moveTo>
                                  <a:pt x="3023" y="-9769"/>
                                </a:moveTo>
                                <a:lnTo>
                                  <a:pt x="4127" y="-9769"/>
                                </a:lnTo>
                                <a:moveTo>
                                  <a:pt x="3059" y="-9804"/>
                                </a:moveTo>
                                <a:lnTo>
                                  <a:pt x="2928" y="-9769"/>
                                </a:lnTo>
                                <a:moveTo>
                                  <a:pt x="3059" y="-9804"/>
                                </a:moveTo>
                                <a:lnTo>
                                  <a:pt x="3023" y="-9769"/>
                                </a:lnTo>
                                <a:moveTo>
                                  <a:pt x="3023" y="-9769"/>
                                </a:moveTo>
                                <a:lnTo>
                                  <a:pt x="3059" y="-9733"/>
                                </a:lnTo>
                                <a:moveTo>
                                  <a:pt x="2928" y="-9769"/>
                                </a:moveTo>
                                <a:lnTo>
                                  <a:pt x="3059" y="-9733"/>
                                </a:lnTo>
                              </a:path>
                            </a:pathLst>
                          </a:custGeom>
                          <a:noFill/>
                          <a:ln w="7456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1" o:spid="_x0000_s1026" o:spt="203" alt="学科网(www.zxxk.com)--教育资源门户，提供试卷、教案、课件、论文、素材及各类教学资源下载，还有大量而丰富的教学相关资讯！" style="position:absolute;left:0pt;margin-left:240.65pt;margin-top:59.1pt;height:4.15pt;width:60.25pt;mso-position-horizontal-relative:page;z-index:-251657216;mso-width-relative:page;mso-height-relative:page;" coordorigin="4813,1182" coordsize="1205,83" o:gfxdata="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">
                <o:lock v:ext="edit" aspectratio="f"/>
                <v:shape id="任意多边形 12" o:spid="_x0000_s1026" o:spt="100" style="position:absolute;left:4819;top:1188;height:71;width:131;" fillcolor="#000000" filled="t" stroked="f" coordsize="131,71" o:gfxdata="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dKE5L4A&#10;AADbAAAADwAAAAAAAAABACAAAAAiAAAAZHJzL2Rvd25yZXYueG1sUEsBAhQAFAAAAAgAh07iQDMv&#10;BZ47AAAAOQAAABAAAAAAAAAAAQAgAAAADQEAAGRycy9zaGFwZXhtbC54bWxQSwUGAAAAAAYABgBb&#10;AQAAtwMAAAAA&#10;" path="m131,0l0,35,131,71,95,35,131,0xe">
                  <v:fill on="t" focussize="0,0"/>
                  <v:stroke on="f"/>
                  <v:imagedata o:title=""/>
                  <o:lock v:ext="edit" aspectratio="f"/>
                </v:shape>
                <v:shape id="自选图形 13" o:spid="_x0000_s1026" o:spt="100" style="position:absolute;left:1891;top:10992;height:108;width:1794;" filled="f" stroked="t" coordsize="1794,108" o:gfxdata="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nTdoougAAANsA&#10;AAAPAAAAAAAAAAEAIAAAACIAAABkcnMvZG93bnJldi54bWxQSwECFAAUAAAACACHTuJAMy8FnjsA&#10;AAA5AAAAEAAAAAAAAAABACAAAAAJAQAAZHJzL3NoYXBleG1sLnhtbFBLBQYAAAAABgAGAFsBAACz&#10;AwAAAAA=&#10;" path="m3059,-9733l2928,-9769,3059,-9804,3023,-9769,3059,-9733xm3023,-9769l4127,-9769m3059,-9804l2928,-9769m3059,-9804l3023,-9769m3023,-9769l3059,-9733m2928,-9769l3059,-9733e">
                  <v:fill on="f" focussize="0,0"/>
                  <v:stroke weight="0.587086614173228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pacing w:val="6"/>
          <w:sz w:val="21"/>
        </w:rPr>
        <w:t>一列火车长</w:t>
      </w:r>
      <w:r>
        <w:rPr>
          <w:rFonts w:ascii="Times New Roman" w:eastAsia="Times New Roman"/>
          <w:sz w:val="21"/>
        </w:rPr>
        <w:t>360</w:t>
      </w:r>
      <w:r>
        <w:rPr>
          <w:rFonts w:ascii="Times New Roman" w:eastAsia="Times New Roman"/>
          <w:spacing w:val="-1"/>
          <w:sz w:val="21"/>
        </w:rPr>
        <w:t xml:space="preserve"> </w:t>
      </w:r>
      <w:r>
        <w:rPr>
          <w:spacing w:val="2"/>
          <w:sz w:val="21"/>
        </w:rPr>
        <w:t>米，每秒钟行驶</w:t>
      </w:r>
      <w:r>
        <w:rPr>
          <w:rFonts w:ascii="Times New Roman" w:eastAsia="Times New Roman"/>
          <w:sz w:val="21"/>
        </w:rPr>
        <w:t>16</w:t>
      </w:r>
      <w:r>
        <w:rPr>
          <w:rFonts w:ascii="Times New Roman" w:eastAsia="Times New Roman"/>
          <w:spacing w:val="9"/>
          <w:sz w:val="21"/>
        </w:rPr>
        <w:t xml:space="preserve"> </w:t>
      </w:r>
      <w:r>
        <w:rPr>
          <w:spacing w:val="2"/>
          <w:sz w:val="21"/>
        </w:rPr>
        <w:t>米，全车通过一条隧道需要</w:t>
      </w:r>
      <w:r>
        <w:rPr>
          <w:rFonts w:ascii="Times New Roman" w:eastAsia="Times New Roman"/>
          <w:spacing w:val="-3"/>
          <w:sz w:val="21"/>
        </w:rPr>
        <w:t>90</w:t>
      </w:r>
      <w:r>
        <w:rPr>
          <w:rFonts w:ascii="Times New Roman" w:eastAsia="Times New Roman"/>
          <w:spacing w:val="16"/>
          <w:sz w:val="21"/>
        </w:rPr>
        <w:t xml:space="preserve"> </w:t>
      </w:r>
      <w:r>
        <w:rPr>
          <w:sz w:val="21"/>
        </w:rPr>
        <w:t>秒钟，求这条隧道长多少米？</w:t>
      </w:r>
      <w:bookmarkStart w:id="0" w:name="_GoBack"/>
      <w:bookmarkEnd w:id="0"/>
    </w:p>
    <w:p>
      <w:pPr>
        <w:pStyle w:val="3"/>
        <w:spacing w:before="12"/>
        <w:rPr>
          <w:sz w:val="13"/>
        </w:rPr>
      </w:pPr>
    </w:p>
    <w:tbl>
      <w:tblPr>
        <w:tblStyle w:val="6"/>
        <w:tblW w:w="4509" w:type="dxa"/>
        <w:tblInd w:w="203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5"/>
        <w:gridCol w:w="2279"/>
        <w:gridCol w:w="111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1115" w:type="dxa"/>
          </w:tcPr>
          <w:p>
            <w:pPr>
              <w:pStyle w:val="10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火车</w:t>
            </w:r>
          </w:p>
        </w:tc>
        <w:tc>
          <w:tcPr>
            <w:tcW w:w="2279" w:type="dxa"/>
            <w:tcBorders>
              <w:top w:val="nil"/>
            </w:tcBorders>
          </w:tcPr>
          <w:p>
            <w:pPr>
              <w:pStyle w:val="10"/>
              <w:tabs>
                <w:tab w:val="left" w:pos="880"/>
                <w:tab w:val="left" w:pos="2221"/>
              </w:tabs>
              <w:spacing w:before="41"/>
              <w:ind w:left="93"/>
              <w:rPr>
                <w:rFonts w:ascii="Times New Roman" w:eastAsia="Times New Roman"/>
                <w:b/>
                <w:sz w:val="16"/>
              </w:rPr>
            </w:pPr>
            <w:r>
              <w:rPr>
                <w:rFonts w:ascii="Times New Roman" w:eastAsia="Times New Roman"/>
                <w:b/>
                <w:w w:val="105"/>
                <w:sz w:val="16"/>
                <w:u w:val="single"/>
              </w:rPr>
              <w:t xml:space="preserve"> </w:t>
            </w:r>
            <w:r>
              <w:rPr>
                <w:rFonts w:ascii="Times New Roman" w:eastAsia="Times New Roman"/>
                <w:b/>
                <w:sz w:val="16"/>
                <w:u w:val="single"/>
              </w:rPr>
              <w:tab/>
            </w:r>
            <w:r>
              <w:rPr>
                <w:b/>
                <w:spacing w:val="9"/>
                <w:position w:val="1"/>
                <w:sz w:val="16"/>
              </w:rPr>
              <w:t>隧道长</w:t>
            </w:r>
            <w:r>
              <w:rPr>
                <w:b/>
                <w:spacing w:val="3"/>
                <w:position w:val="1"/>
                <w:sz w:val="16"/>
              </w:rPr>
              <w:t>？</w:t>
            </w:r>
            <w:r>
              <w:rPr>
                <w:rFonts w:ascii="Times New Roman" w:eastAsia="Times New Roman"/>
                <w:b/>
                <w:w w:val="105"/>
                <w:position w:val="1"/>
                <w:sz w:val="16"/>
                <w:u w:val="single"/>
              </w:rPr>
              <w:t xml:space="preserve"> </w:t>
            </w:r>
            <w:r>
              <w:rPr>
                <w:rFonts w:ascii="Times New Roman" w:eastAsia="Times New Roman"/>
                <w:b/>
                <w:position w:val="1"/>
                <w:sz w:val="16"/>
                <w:u w:val="single"/>
              </w:rPr>
              <w:tab/>
            </w:r>
          </w:p>
        </w:tc>
        <w:tc>
          <w:tcPr>
            <w:tcW w:w="1115" w:type="dxa"/>
          </w:tcPr>
          <w:p>
            <w:pPr>
              <w:pStyle w:val="10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火车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1115" w:type="dxa"/>
            <w:tcBorders>
              <w:left w:val="nil"/>
              <w:bottom w:val="nil"/>
              <w:right w:val="dotted" w:color="000000" w:sz="2" w:space="0"/>
            </w:tcBorders>
          </w:tcPr>
          <w:p>
            <w:pPr>
              <w:pStyle w:val="10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394" w:type="dxa"/>
            <w:gridSpan w:val="2"/>
            <w:tcBorders>
              <w:left w:val="dotted" w:color="000000" w:sz="2" w:space="0"/>
              <w:bottom w:val="nil"/>
              <w:right w:val="dotted" w:color="000000" w:sz="2" w:space="0"/>
            </w:tcBorders>
          </w:tcPr>
          <w:p>
            <w:pPr>
              <w:pStyle w:val="10"/>
              <w:spacing w:before="36" w:line="155" w:lineRule="exact"/>
              <w:ind w:left="1231" w:right="1274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火车行驶路程</w:t>
            </w:r>
          </w:p>
        </w:tc>
      </w:tr>
    </w:tbl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3"/>
        <w:rPr>
          <w:sz w:val="23"/>
        </w:rPr>
      </w:pPr>
    </w:p>
    <w:p>
      <w:pPr>
        <w:pStyle w:val="9"/>
        <w:numPr>
          <w:ilvl w:val="0"/>
          <w:numId w:val="1"/>
        </w:numPr>
        <w:tabs>
          <w:tab w:val="left" w:pos="282"/>
        </w:tabs>
        <w:spacing w:line="278" w:lineRule="auto"/>
        <w:ind w:left="120" w:right="205" w:firstLine="0"/>
        <w:rPr>
          <w:sz w:val="21"/>
        </w:rPr>
      </w:pPr>
      <w: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page">
                  <wp:posOffset>1200785</wp:posOffset>
                </wp:positionH>
                <wp:positionV relativeFrom="paragraph">
                  <wp:posOffset>4834890</wp:posOffset>
                </wp:positionV>
                <wp:extent cx="2165350" cy="91440"/>
                <wp:effectExtent l="0" t="3907155" r="0" b="0"/>
                <wp:wrapNone/>
                <wp:docPr id="19" name="自选图形 1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5350" cy="91440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A3" fmla="val 0"/>
                          </a:gdLst>
                          <a:ahLst/>
                          <a:cxnLst/>
                          <a:pathLst>
                            <a:path w="3410" h="144">
                              <a:moveTo>
                                <a:pt x="2938" y="-6153"/>
                              </a:moveTo>
                              <a:lnTo>
                                <a:pt x="2938" y="-6059"/>
                              </a:lnTo>
                              <a:moveTo>
                                <a:pt x="5198" y="-6153"/>
                              </a:moveTo>
                              <a:lnTo>
                                <a:pt x="5198" y="-6059"/>
                              </a:lnTo>
                              <a:moveTo>
                                <a:pt x="2938" y="-6059"/>
                              </a:moveTo>
                              <a:lnTo>
                                <a:pt x="5198" y="-6059"/>
                              </a:lnTo>
                            </a:path>
                          </a:pathLst>
                        </a:custGeom>
                        <a:noFill/>
                        <a:ln w="7429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100" alt="学科网(www.zxxk.com)--教育资源门户，提供试卷、教案、课件、论文、素材及各类教学资源下载，还有大量而丰富的教学相关资讯！" style="position:absolute;left:0pt;margin-left:94.55pt;margin-top:380.7pt;height:7.2pt;width:170.5pt;mso-position-horizontal-relative:page;z-index:251654144;mso-width-relative:page;mso-height-relative:page;" filled="f" stroked="t" coordsize="3410,144" o:gfxdata="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" path="m2938,-6153l2938,-6059m5198,-6153l5198,-6059m2938,-6059l5198,-6059e">
                <v:fill on="f" focussize="0,0"/>
                <v:stroke weight="0.58496062992126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page">
                  <wp:posOffset>4500880</wp:posOffset>
                </wp:positionH>
                <wp:positionV relativeFrom="paragraph">
                  <wp:posOffset>732155</wp:posOffset>
                </wp:positionV>
                <wp:extent cx="702945" cy="194945"/>
                <wp:effectExtent l="4445" t="5080" r="16510" b="9525"/>
                <wp:wrapNone/>
                <wp:docPr id="20" name="文本框 1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2945" cy="194945"/>
                        </a:xfrm>
                        <a:prstGeom prst="rect">
                          <a:avLst/>
                        </a:prstGeom>
                        <a:noFill/>
                        <a:ln w="745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52"/>
                              <w:ind w:left="38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105"/>
                                <w:sz w:val="16"/>
                              </w:rPr>
                              <w:t>火车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5" o:spid="_x0000_s1026" o:spt="202" alt="学科网(www.zxxk.com)--教育资源门户，提供试卷、教案、课件、论文、素材及各类教学资源下载，还有大量而丰富的教学相关资讯！" type="#_x0000_t202" style="position:absolute;left:0pt;margin-left:354.4pt;margin-top:57.65pt;height:15.35pt;width:55.35pt;mso-position-horizontal-relative:page;z-index:251655168;mso-width-relative:page;mso-height-relative:page;" filled="f" stroked="t" coordsize="21600,21600" o:gfxdata="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">
                <v:fill on="f" focussize="0,0"/>
                <v:stroke weight="0.587007874015748pt"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2"/>
                        <w:ind w:left="388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w w:val="105"/>
                          <w:sz w:val="16"/>
                        </w:rPr>
                        <w:t>火车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page">
                  <wp:posOffset>2363470</wp:posOffset>
                </wp:positionH>
                <wp:positionV relativeFrom="paragraph">
                  <wp:posOffset>732155</wp:posOffset>
                </wp:positionV>
                <wp:extent cx="702310" cy="194945"/>
                <wp:effectExtent l="4445" t="4445" r="17145" b="10160"/>
                <wp:wrapNone/>
                <wp:docPr id="21" name="文本框 1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2310" cy="194945"/>
                        </a:xfrm>
                        <a:prstGeom prst="rect">
                          <a:avLst/>
                        </a:prstGeom>
                        <a:noFill/>
                        <a:ln w="745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52"/>
                              <w:ind w:left="38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105"/>
                                <w:sz w:val="16"/>
                              </w:rPr>
                              <w:t>火车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6" o:spid="_x0000_s1026" o:spt="202" alt="学科网(www.zxxk.com)--教育资源门户，提供试卷、教案、课件、论文、素材及各类教学资源下载，还有大量而丰富的教学相关资讯！" type="#_x0000_t202" style="position:absolute;left:0pt;margin-left:186.1pt;margin-top:57.65pt;height:15.35pt;width:55.3pt;mso-position-horizontal-relative:page;z-index:251656192;mso-width-relative:page;mso-height-relative:page;" filled="f" stroked="t" coordsize="21600,21600" o:gfxdata="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">
                <v:fill on="f" focussize="0,0"/>
                <v:stroke weight="0.587007874015748pt"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2"/>
                        <w:ind w:left="388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w w:val="105"/>
                          <w:sz w:val="16"/>
                        </w:rPr>
                        <w:t>火车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pacing w:val="2"/>
          <w:sz w:val="21"/>
        </w:rPr>
        <w:t>一列火车经过南京长江大桥，大桥长</w:t>
      </w:r>
      <w:r>
        <w:rPr>
          <w:rFonts w:ascii="Times New Roman" w:eastAsia="Times New Roman"/>
          <w:spacing w:val="-4"/>
          <w:sz w:val="21"/>
        </w:rPr>
        <w:t>6700</w:t>
      </w:r>
      <w:r>
        <w:rPr>
          <w:rFonts w:ascii="Times New Roman" w:eastAsia="Times New Roman"/>
          <w:spacing w:val="17"/>
          <w:sz w:val="21"/>
        </w:rPr>
        <w:t xml:space="preserve"> </w:t>
      </w:r>
      <w:r>
        <w:rPr>
          <w:spacing w:val="2"/>
          <w:sz w:val="21"/>
        </w:rPr>
        <w:t>米，这列火车长</w:t>
      </w:r>
      <w:r>
        <w:rPr>
          <w:rFonts w:ascii="Times New Roman" w:eastAsia="Times New Roman"/>
          <w:sz w:val="21"/>
        </w:rPr>
        <w:t>100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spacing w:val="4"/>
          <w:sz w:val="21"/>
        </w:rPr>
        <w:t>米，火车每分钟行</w:t>
      </w:r>
      <w:r>
        <w:rPr>
          <w:rFonts w:ascii="Times New Roman" w:eastAsia="Times New Roman"/>
          <w:spacing w:val="-4"/>
          <w:sz w:val="21"/>
        </w:rPr>
        <w:t>400</w:t>
      </w:r>
      <w:r>
        <w:rPr>
          <w:rFonts w:ascii="Times New Roman" w:eastAsia="Times New Roman"/>
          <w:spacing w:val="32"/>
          <w:sz w:val="21"/>
        </w:rPr>
        <w:t xml:space="preserve"> </w:t>
      </w:r>
      <w:r>
        <w:rPr>
          <w:sz w:val="21"/>
        </w:rPr>
        <w:t xml:space="preserve">米， </w:t>
      </w:r>
      <w:r>
        <w:rPr>
          <w:spacing w:val="-3"/>
          <w:sz w:val="21"/>
        </w:rPr>
        <w:t>这列客车经过长江大桥需要多少分钟？</w:t>
      </w:r>
    </w:p>
    <w:p>
      <w:pPr>
        <w:pStyle w:val="3"/>
        <w:spacing w:before="3"/>
        <w:rPr>
          <w:sz w:val="18"/>
        </w:rPr>
      </w:pPr>
      <w: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3061970</wp:posOffset>
                </wp:positionH>
                <wp:positionV relativeFrom="paragraph">
                  <wp:posOffset>172720</wp:posOffset>
                </wp:positionV>
                <wp:extent cx="2139315" cy="160020"/>
                <wp:effectExtent l="3810" t="0" r="9525" b="12065"/>
                <wp:wrapTopAndBottom/>
                <wp:docPr id="39" name="组合 1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39315" cy="160020"/>
                          <a:chOff x="4822" y="273"/>
                          <a:chExt cx="3369" cy="252"/>
                        </a:xfrm>
                      </wpg:grpSpPr>
                      <wps:wsp>
                        <wps:cNvPr id="35" name="直线 18"/>
                        <wps:cNvSpPr/>
                        <wps:spPr>
                          <a:xfrm>
                            <a:off x="4823" y="277"/>
                            <a:ext cx="0" cy="247"/>
                          </a:xfrm>
                          <a:prstGeom prst="line">
                            <a:avLst/>
                          </a:prstGeom>
                          <a:ln w="1178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" name="直线 19"/>
                        <wps:cNvSpPr/>
                        <wps:spPr>
                          <a:xfrm>
                            <a:off x="8189" y="288"/>
                            <a:ext cx="0" cy="236"/>
                          </a:xfrm>
                          <a:prstGeom prst="line">
                            <a:avLst/>
                          </a:prstGeom>
                          <a:ln w="1178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" name="直线 20"/>
                        <wps:cNvSpPr/>
                        <wps:spPr>
                          <a:xfrm>
                            <a:off x="4823" y="418"/>
                            <a:ext cx="3366" cy="0"/>
                          </a:xfrm>
                          <a:prstGeom prst="line">
                            <a:avLst/>
                          </a:prstGeom>
                          <a:ln w="117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" name="文本框 21"/>
                        <wps:cNvSpPr txBox="1"/>
                        <wps:spPr>
                          <a:xfrm>
                            <a:off x="4822" y="272"/>
                            <a:ext cx="3369" cy="2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161" w:lineRule="exact"/>
                                <w:ind w:left="1265" w:right="1219"/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</w:rPr>
                                <w:t>火车行驶路程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7" o:spid="_x0000_s1026" o:spt="203" alt="学科网(www.zxxk.com)--教育资源门户，提供试卷、教案、课件、论文、素材及各类教学资源下载，还有大量而丰富的教学相关资讯！" style="position:absolute;left:0pt;margin-left:241.1pt;margin-top:13.6pt;height:12.6pt;width:168.45pt;mso-position-horizontal-relative:page;mso-wrap-distance-bottom:0pt;mso-wrap-distance-top:0pt;z-index:-251656192;mso-width-relative:page;mso-height-relative:page;" coordorigin="4822,273" coordsize="3369,252" o:gfxdata="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">
                <o:lock v:ext="edit" aspectratio="f"/>
                <v:line id="直线 18" o:spid="_x0000_s1026" o:spt="20" style="position:absolute;left:4823;top:277;height:247;width:0;" filled="f" stroked="t" coordsize="21600,21600" o:gfxdata="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Z5X0G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092755905511811pt" color="#000000" joinstyle="round"/>
                  <v:imagedata o:title=""/>
                  <o:lock v:ext="edit" aspectratio="f"/>
                </v:line>
                <v:line id="直线 19" o:spid="_x0000_s1026" o:spt="20" style="position:absolute;left:8189;top:288;height:236;width:0;" filled="f" stroked="t" coordsize="21600,21600" o:gfxdata="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qvBNrsAAADb&#10;AAAADwAAAAAAAAABACAAAAAiAAAAZHJzL2Rvd25yZXYueG1sUEsBAhQAFAAAAAgAh07iQDMvBZ47&#10;AAAAOQAAABAAAAAAAAAAAQAgAAAACgEAAGRycy9zaGFwZXhtbC54bWxQSwUGAAAAAAYABgBbAQAA&#10;tAMAAAAA&#10;">
                  <v:fill on="f" focussize="0,0"/>
                  <v:stroke weight="0.092755905511811pt" color="#000000" joinstyle="round"/>
                  <v:imagedata o:title=""/>
                  <o:lock v:ext="edit" aspectratio="f"/>
                </v:line>
                <v:line id="直线 20" o:spid="_x0000_s1026" o:spt="20" style="position:absolute;left:4823;top:418;height:0;width:3366;" filled="f" stroked="t" coordsize="21600,21600" o:gfxdata="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evLAM&#10;wAAAANsAAAAPAAAAAAAAAAEAIAAAACIAAABkcnMvZG93bnJldi54bWxQSwECFAAUAAAACACHTuJA&#10;My8FnjsAAAA5AAAAEAAAAAAAAAABACAAAAAPAQAAZHJzL3NoYXBleG1sLnhtbFBLBQYAAAAABgAG&#10;AFsBAAC5AwAAAAA=&#10;">
                  <v:fill on="f" focussize="0,0"/>
                  <v:stroke weight="0.0921259842519685pt" color="#000000" joinstyle="round"/>
                  <v:imagedata o:title=""/>
                  <o:lock v:ext="edit" aspectratio="f"/>
                </v:line>
                <v:shape id="文本框 21" o:spid="_x0000_s1026" o:spt="202" type="#_x0000_t202" style="position:absolute;left:4822;top:272;height:252;width:3369;" filled="f" stroked="f" coordsize="21600,21600" o:gfxdata="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/yaHe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161" w:lineRule="exact"/>
                          <w:ind w:left="1265" w:right="1219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火车行驶路程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>
      <w:pPr>
        <w:pStyle w:val="3"/>
        <w:spacing w:before="1" w:after="24"/>
        <w:rPr>
          <w:sz w:val="15"/>
        </w:rPr>
      </w:pPr>
    </w:p>
    <w:p>
      <w:pPr>
        <w:pStyle w:val="3"/>
        <w:spacing w:line="165" w:lineRule="exact"/>
        <w:ind w:left="4061"/>
        <w:rPr>
          <w:sz w:val="16"/>
        </w:rPr>
      </w:pPr>
      <w:r>
        <w:rPr>
          <w:position w:val="-2"/>
          <w:sz w:val="16"/>
        </w:rPr>
        <mc:AlternateContent>
          <mc:Choice Requires="wps">
            <w:drawing>
              <wp:inline distT="0" distB="0" distL="114300" distR="114300">
                <wp:extent cx="118745" cy="105410"/>
                <wp:effectExtent l="0" t="0" r="0" b="0"/>
                <wp:docPr id="31" name="文本框 2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745" cy="105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5" w:lineRule="exac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w w:val="103"/>
                                <w:sz w:val="16"/>
                              </w:rPr>
                              <w:t>桥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inline>
            </w:drawing>
          </mc:Choice>
          <mc:Fallback>
            <w:pict>
              <v:shape id="文本框 22" o:spid="_x0000_s1026" o:spt="202" alt="学科网(www.zxxk.com)--教育资源门户，提供试卷、教案、课件、论文、素材及各类教学资源下载，还有大量而丰富的教学相关资讯！" type="#_x0000_t202" style="height:8.3pt;width:9.35pt;" filled="f" stroked="f" coordsize="21600,21600" o:gfxdata="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QE1KDNMAAAADAQAADwAA&#10;AAAAAAABACAAAAAiAAAAZHJzL2Rvd25yZXYueG1sUEsBAhQAFAAAAAgAh07iQKaNiF5UAgAA1wMA&#10;AA4AAAAAAAAAAQAgAAAAIgEAAGRycy9lMm9Eb2MueG1sUEsFBgAAAAAGAAYAWQEAAOg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165" w:lineRule="exact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w w:val="103"/>
                          <w:sz w:val="16"/>
                        </w:rPr>
                        <w:t>桥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  <w:r>
        <w:rPr>
          <w:color w:val="FFFFFF"/>
          <w:sz w:val="4"/>
        </w:rPr>
        <w:t>[来源:学.科.网]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9"/>
        <w:numPr>
          <w:ilvl w:val="0"/>
          <w:numId w:val="1"/>
        </w:numPr>
        <w:tabs>
          <w:tab w:val="left" w:pos="280"/>
        </w:tabs>
        <w:spacing w:before="134"/>
        <w:ind w:hanging="159"/>
        <w:rPr>
          <w:rFonts w:ascii="Times New Roman" w:eastAsia="Times New Roman"/>
          <w:sz w:val="21"/>
        </w:rPr>
      </w:pPr>
      <w:r>
        <w:rPr>
          <w:spacing w:val="-2"/>
          <w:sz w:val="21"/>
        </w:rPr>
        <w:t xml:space="preserve">一个车队以 </w:t>
      </w:r>
      <w:r>
        <w:rPr>
          <w:rFonts w:ascii="Times New Roman" w:eastAsia="Times New Roman"/>
          <w:sz w:val="21"/>
        </w:rPr>
        <w:t>6</w:t>
      </w:r>
      <w:r>
        <w:rPr>
          <w:rFonts w:ascii="Times New Roman" w:eastAsia="Times New Roman"/>
          <w:spacing w:val="-1"/>
          <w:sz w:val="21"/>
        </w:rPr>
        <w:t xml:space="preserve"> </w:t>
      </w:r>
      <w:r>
        <w:rPr>
          <w:sz w:val="21"/>
        </w:rPr>
        <w:t>米</w:t>
      </w:r>
      <w:r>
        <w:rPr>
          <w:rFonts w:ascii="Times New Roman" w:eastAsia="Times New Roman"/>
          <w:sz w:val="21"/>
        </w:rPr>
        <w:t>/</w:t>
      </w:r>
      <w:r>
        <w:rPr>
          <w:spacing w:val="-3"/>
          <w:sz w:val="21"/>
        </w:rPr>
        <w:t xml:space="preserve">秒的速度缓缓通过一座长 </w:t>
      </w:r>
      <w:r>
        <w:rPr>
          <w:rFonts w:ascii="Times New Roman" w:eastAsia="Times New Roman"/>
          <w:sz w:val="21"/>
        </w:rPr>
        <w:t>250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pacing w:val="-13"/>
          <w:sz w:val="21"/>
        </w:rPr>
        <w:t xml:space="preserve">米的大桥，共用 </w:t>
      </w:r>
      <w:r>
        <w:rPr>
          <w:rFonts w:ascii="Times New Roman" w:eastAsia="Times New Roman"/>
          <w:sz w:val="21"/>
        </w:rPr>
        <w:t>152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pacing w:val="-6"/>
          <w:sz w:val="21"/>
        </w:rPr>
        <w:t xml:space="preserve">秒．已知每辆车长 </w:t>
      </w:r>
      <w:r>
        <w:rPr>
          <w:rFonts w:ascii="Times New Roman" w:eastAsia="Times New Roman"/>
          <w:sz w:val="21"/>
        </w:rPr>
        <w:t>6</w:t>
      </w:r>
    </w:p>
    <w:p>
      <w:pPr>
        <w:pStyle w:val="3"/>
        <w:spacing w:before="43"/>
        <w:ind w:left="120"/>
      </w:pPr>
      <w:r>
        <w:t xml:space="preserve">米，两车间隔 </w:t>
      </w:r>
      <w:r>
        <w:rPr>
          <w:rFonts w:ascii="Times New Roman" w:eastAsia="Times New Roman"/>
        </w:rPr>
        <w:t xml:space="preserve">10 </w:t>
      </w:r>
      <w:r>
        <w:t>米．问：这个车队共有多少辆车？</w:t>
      </w: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10" w:h="16840"/>
          <w:pgMar w:top="1480" w:right="1480" w:bottom="1500" w:left="1680" w:header="720" w:footer="1304" w:gutter="0"/>
          <w:pgNumType w:start="1"/>
          <w:cols w:space="720" w:num="1"/>
        </w:sectPr>
      </w:pPr>
    </w:p>
    <w:p>
      <w:pPr>
        <w:pStyle w:val="9"/>
        <w:numPr>
          <w:ilvl w:val="0"/>
          <w:numId w:val="1"/>
        </w:numPr>
        <w:tabs>
          <w:tab w:val="left" w:pos="280"/>
        </w:tabs>
        <w:spacing w:before="64" w:line="278" w:lineRule="auto"/>
        <w:ind w:left="120" w:right="346" w:firstLine="0"/>
        <w:rPr>
          <w:sz w:val="21"/>
        </w:rPr>
      </w:pPr>
      <w:r>
        <w:rPr>
          <w:spacing w:val="-1"/>
          <w:sz w:val="21"/>
        </w:rPr>
        <w:t>已知某铁路桥长</w:t>
      </w:r>
      <w:r>
        <w:rPr>
          <w:rFonts w:ascii="Times New Roman" w:eastAsia="Times New Roman"/>
          <w:sz w:val="21"/>
        </w:rPr>
        <w:t>1000</w:t>
      </w:r>
      <w:r>
        <w:rPr>
          <w:rFonts w:ascii="Times New Roman" w:eastAsia="Times New Roman"/>
          <w:spacing w:val="23"/>
          <w:sz w:val="21"/>
        </w:rPr>
        <w:t xml:space="preserve"> </w:t>
      </w:r>
      <w:r>
        <w:rPr>
          <w:spacing w:val="-8"/>
          <w:sz w:val="21"/>
        </w:rPr>
        <w:t>米，一列火车从桥上通过，测得火车从开始上桥到完全</w:t>
      </w:r>
      <w:r>
        <w:rPr>
          <w:spacing w:val="-8"/>
          <w:sz w:val="21"/>
        </w:rPr>
        <w:drawing>
          <wp:inline distT="0" distB="0" distL="0" distR="0">
            <wp:extent cx="13970" cy="1270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8"/>
          <w:sz w:val="21"/>
        </w:rPr>
        <w:t>下桥共用</w:t>
      </w:r>
      <w:r>
        <w:rPr>
          <w:rFonts w:ascii="Times New Roman" w:eastAsia="Times New Roman"/>
          <w:sz w:val="21"/>
        </w:rPr>
        <w:t xml:space="preserve">120 </w:t>
      </w:r>
      <w:r>
        <w:rPr>
          <w:spacing w:val="-2"/>
          <w:sz w:val="21"/>
        </w:rPr>
        <w:t>秒，整列火车完全在桥上的时间为</w:t>
      </w:r>
      <w:r>
        <w:rPr>
          <w:rFonts w:ascii="Times New Roman" w:eastAsia="Times New Roman"/>
          <w:spacing w:val="-3"/>
          <w:sz w:val="21"/>
        </w:rPr>
        <w:t>80</w:t>
      </w:r>
      <w:r>
        <w:rPr>
          <w:rFonts w:ascii="Times New Roman" w:eastAsia="Times New Roman"/>
          <w:spacing w:val="-10"/>
          <w:sz w:val="21"/>
        </w:rPr>
        <w:t xml:space="preserve"> </w:t>
      </w:r>
      <w:r>
        <w:rPr>
          <w:spacing w:val="-3"/>
          <w:sz w:val="21"/>
        </w:rPr>
        <w:t>秒，求火车的速度和长度？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spacing w:before="2"/>
      </w:pPr>
    </w:p>
    <w:p>
      <w:pPr>
        <w:pStyle w:val="9"/>
        <w:numPr>
          <w:ilvl w:val="0"/>
          <w:numId w:val="1"/>
        </w:numPr>
        <w:tabs>
          <w:tab w:val="left" w:pos="280"/>
        </w:tabs>
        <w:spacing w:line="278" w:lineRule="auto"/>
        <w:ind w:left="120" w:right="313" w:firstLine="0"/>
        <w:rPr>
          <w:sz w:val="21"/>
        </w:rPr>
      </w:pPr>
      <w:r>
        <w:rPr>
          <w:spacing w:val="-2"/>
          <w:sz w:val="21"/>
        </w:rPr>
        <w:t>一列以相同速度行驶的火车，经过</w:t>
      </w:r>
      <w:r>
        <w:rPr>
          <w:spacing w:val="-2"/>
          <w:sz w:val="21"/>
        </w:rPr>
        <w:drawing>
          <wp:inline distT="0" distB="0" distL="0" distR="0">
            <wp:extent cx="12700" cy="1905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"/>
          <w:sz w:val="21"/>
        </w:rPr>
        <w:t>一根有信号灯的电线杆用了</w:t>
      </w:r>
      <w:r>
        <w:rPr>
          <w:rFonts w:ascii="Times New Roman" w:eastAsia="Times New Roman"/>
          <w:sz w:val="21"/>
        </w:rPr>
        <w:t>9</w:t>
      </w:r>
      <w:r>
        <w:rPr>
          <w:rFonts w:ascii="Times New Roman" w:eastAsia="Times New Roman"/>
          <w:spacing w:val="11"/>
          <w:sz w:val="21"/>
        </w:rPr>
        <w:t xml:space="preserve"> </w:t>
      </w:r>
      <w:r>
        <w:rPr>
          <w:spacing w:val="5"/>
          <w:sz w:val="21"/>
        </w:rPr>
        <w:t>秒，通过一座</w:t>
      </w:r>
      <w:r>
        <w:rPr>
          <w:rFonts w:ascii="Times New Roman" w:eastAsia="Times New Roman"/>
          <w:sz w:val="21"/>
        </w:rPr>
        <w:t>468</w:t>
      </w:r>
      <w:r>
        <w:rPr>
          <w:rFonts w:ascii="Times New Roman" w:eastAsia="Times New Roman"/>
          <w:spacing w:val="-13"/>
          <w:sz w:val="21"/>
        </w:rPr>
        <w:t xml:space="preserve"> </w:t>
      </w:r>
      <w:r>
        <w:rPr>
          <w:spacing w:val="-4"/>
          <w:sz w:val="21"/>
        </w:rPr>
        <w:t>米长的</w:t>
      </w:r>
      <w:r>
        <w:rPr>
          <w:spacing w:val="6"/>
          <w:sz w:val="21"/>
        </w:rPr>
        <w:t>铁桥用了</w:t>
      </w:r>
      <w:r>
        <w:rPr>
          <w:rFonts w:ascii="Times New Roman" w:eastAsia="Times New Roman"/>
          <w:spacing w:val="-3"/>
          <w:sz w:val="21"/>
        </w:rPr>
        <w:t>35</w:t>
      </w:r>
      <w:r>
        <w:rPr>
          <w:rFonts w:ascii="Times New Roman" w:eastAsia="Times New Roman"/>
          <w:spacing w:val="-14"/>
          <w:sz w:val="21"/>
        </w:rPr>
        <w:t xml:space="preserve"> </w:t>
      </w:r>
      <w:r>
        <w:rPr>
          <w:spacing w:val="-3"/>
          <w:sz w:val="21"/>
        </w:rPr>
        <w:t>秒，这列火车长多少米？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spacing w:before="11"/>
        <w:rPr>
          <w:sz w:val="18"/>
        </w:rPr>
      </w:pPr>
    </w:p>
    <w:p>
      <w:pPr>
        <w:pStyle w:val="9"/>
        <w:numPr>
          <w:ilvl w:val="0"/>
          <w:numId w:val="1"/>
        </w:numPr>
        <w:tabs>
          <w:tab w:val="left" w:pos="280"/>
        </w:tabs>
        <w:spacing w:line="278" w:lineRule="auto"/>
        <w:ind w:left="120" w:right="313" w:firstLine="0"/>
        <w:rPr>
          <w:rFonts w:ascii="Times New Roman" w:eastAsia="Times New Roman"/>
          <w:sz w:val="21"/>
        </w:rPr>
      </w:pPr>
      <w:r>
        <w:rPr>
          <w:spacing w:val="-10"/>
          <w:sz w:val="21"/>
        </w:rPr>
        <w:t xml:space="preserve">一列火车通过 </w:t>
      </w:r>
      <w:r>
        <w:rPr>
          <w:rFonts w:ascii="Times New Roman" w:eastAsia="Times New Roman"/>
          <w:sz w:val="21"/>
        </w:rPr>
        <w:t>440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pacing w:val="-11"/>
          <w:sz w:val="21"/>
        </w:rPr>
        <w:t xml:space="preserve">米的桥需要 </w:t>
      </w:r>
      <w:r>
        <w:rPr>
          <w:rFonts w:ascii="Times New Roman" w:eastAsia="Times New Roman"/>
          <w:sz w:val="21"/>
        </w:rPr>
        <w:t>40</w:t>
      </w:r>
      <w:r>
        <w:rPr>
          <w:rFonts w:ascii="Times New Roman" w:eastAsia="Times New Roman"/>
          <w:spacing w:val="3"/>
          <w:sz w:val="21"/>
        </w:rPr>
        <w:t xml:space="preserve"> </w:t>
      </w:r>
      <w:r>
        <w:rPr>
          <w:spacing w:val="-10"/>
          <w:sz w:val="21"/>
        </w:rPr>
        <w:t xml:space="preserve">秒，以同样的速度穿过 </w:t>
      </w:r>
      <w:r>
        <w:rPr>
          <w:rFonts w:ascii="Times New Roman" w:eastAsia="Times New Roman"/>
          <w:sz w:val="21"/>
        </w:rPr>
        <w:t>310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pacing w:val="-10"/>
          <w:sz w:val="21"/>
        </w:rPr>
        <w:t xml:space="preserve">米的隧道需要 </w:t>
      </w:r>
      <w:r>
        <w:rPr>
          <w:rFonts w:ascii="Times New Roman" w:eastAsia="Times New Roman"/>
          <w:sz w:val="21"/>
        </w:rPr>
        <w:t>30</w:t>
      </w:r>
      <w:r>
        <w:rPr>
          <w:rFonts w:ascii="Times New Roman" w:eastAsia="Times New Roman"/>
          <w:spacing w:val="6"/>
          <w:sz w:val="21"/>
        </w:rPr>
        <w:t xml:space="preserve"> </w:t>
      </w:r>
      <w:r>
        <w:rPr>
          <w:spacing w:val="-7"/>
          <w:sz w:val="21"/>
        </w:rPr>
        <w:t>秒．这列火</w:t>
      </w:r>
      <w:r>
        <w:rPr>
          <w:spacing w:val="-5"/>
          <w:sz w:val="21"/>
        </w:rPr>
        <w:t>车的速度和车身长各是多少</w:t>
      </w:r>
      <w:r>
        <w:rPr>
          <w:rFonts w:ascii="Times New Roman" w:eastAsia="Times New Roman"/>
          <w:sz w:val="21"/>
        </w:rPr>
        <w:t>?</w:t>
      </w:r>
    </w:p>
    <w:p>
      <w:pPr>
        <w:pStyle w:val="3"/>
        <w:rPr>
          <w:rFonts w:ascii="Times New Roman"/>
          <w:sz w:val="22"/>
        </w:rPr>
      </w:pPr>
    </w:p>
    <w:p>
      <w:pPr>
        <w:pStyle w:val="3"/>
        <w:rPr>
          <w:rFonts w:ascii="Times New Roman"/>
          <w:sz w:val="22"/>
        </w:rPr>
      </w:pPr>
    </w:p>
    <w:p>
      <w:pPr>
        <w:pStyle w:val="3"/>
        <w:rPr>
          <w:rFonts w:ascii="Times New Roman"/>
          <w:sz w:val="22"/>
        </w:rPr>
      </w:pPr>
    </w:p>
    <w:p>
      <w:pPr>
        <w:pStyle w:val="3"/>
        <w:rPr>
          <w:rFonts w:ascii="Times New Roman"/>
          <w:sz w:val="22"/>
        </w:rPr>
      </w:pPr>
    </w:p>
    <w:p>
      <w:pPr>
        <w:pStyle w:val="3"/>
        <w:rPr>
          <w:rFonts w:ascii="Times New Roman"/>
          <w:sz w:val="22"/>
        </w:rPr>
      </w:pPr>
    </w:p>
    <w:p>
      <w:pPr>
        <w:pStyle w:val="3"/>
        <w:rPr>
          <w:rFonts w:ascii="Times New Roman"/>
          <w:sz w:val="22"/>
        </w:rPr>
      </w:pPr>
    </w:p>
    <w:p>
      <w:pPr>
        <w:pStyle w:val="3"/>
        <w:rPr>
          <w:rFonts w:ascii="Times New Roman"/>
          <w:sz w:val="22"/>
        </w:rPr>
      </w:pPr>
    </w:p>
    <w:p>
      <w:pPr>
        <w:pStyle w:val="3"/>
        <w:rPr>
          <w:rFonts w:ascii="Times New Roman"/>
          <w:sz w:val="22"/>
        </w:rPr>
      </w:pPr>
    </w:p>
    <w:p>
      <w:pPr>
        <w:pStyle w:val="3"/>
        <w:rPr>
          <w:rFonts w:ascii="Times New Roman"/>
          <w:sz w:val="22"/>
        </w:rPr>
      </w:pPr>
      <w:r>
        <w:rPr>
          <w:rFonts w:ascii="Times New Roman"/>
          <w:color w:val="FFFFFF"/>
          <w:sz w:val="4"/>
        </w:rPr>
        <w:t>[来源:Z。xx。k.Com]</w:t>
      </w:r>
    </w:p>
    <w:p>
      <w:pPr>
        <w:pStyle w:val="3"/>
        <w:rPr>
          <w:rFonts w:ascii="Times New Roman"/>
          <w:sz w:val="22"/>
        </w:rPr>
      </w:pPr>
    </w:p>
    <w:p>
      <w:pPr>
        <w:pStyle w:val="3"/>
        <w:spacing w:before="2"/>
        <w:rPr>
          <w:rFonts w:ascii="Times New Roman"/>
          <w:sz w:val="24"/>
        </w:rPr>
      </w:pPr>
    </w:p>
    <w:p>
      <w:pPr>
        <w:pStyle w:val="9"/>
        <w:numPr>
          <w:ilvl w:val="0"/>
          <w:numId w:val="1"/>
        </w:numPr>
        <w:tabs>
          <w:tab w:val="left" w:pos="280"/>
        </w:tabs>
        <w:spacing w:before="1"/>
        <w:ind w:hanging="159"/>
        <w:rPr>
          <w:sz w:val="21"/>
        </w:rPr>
      </w:pPr>
      <w:r>
        <w:rPr>
          <w:spacing w:val="4"/>
          <w:sz w:val="21"/>
        </w:rPr>
        <w:t>一列火车长</w:t>
      </w:r>
      <w:r>
        <w:rPr>
          <w:rFonts w:ascii="Times New Roman" w:eastAsia="Times New Roman"/>
          <w:spacing w:val="-3"/>
          <w:sz w:val="21"/>
        </w:rPr>
        <w:t xml:space="preserve">200 </w:t>
      </w:r>
      <w:r>
        <w:rPr>
          <w:spacing w:val="-2"/>
          <w:sz w:val="21"/>
        </w:rPr>
        <w:t>米，通过一条长</w:t>
      </w:r>
      <w:r>
        <w:rPr>
          <w:rFonts w:ascii="Times New Roman" w:eastAsia="Times New Roman"/>
          <w:spacing w:val="-3"/>
          <w:sz w:val="21"/>
        </w:rPr>
        <w:t>430</w:t>
      </w:r>
      <w:r>
        <w:rPr>
          <w:rFonts w:ascii="Times New Roman" w:eastAsia="Times New Roman"/>
          <w:spacing w:val="-1"/>
          <w:sz w:val="21"/>
        </w:rPr>
        <w:t xml:space="preserve"> </w:t>
      </w:r>
      <w:r>
        <w:rPr>
          <w:spacing w:val="3"/>
          <w:sz w:val="21"/>
        </w:rPr>
        <w:t>米的隧道用了</w:t>
      </w:r>
      <w:r>
        <w:rPr>
          <w:rFonts w:ascii="Times New Roman" w:eastAsia="Times New Roman"/>
          <w:sz w:val="21"/>
        </w:rPr>
        <w:t>42</w:t>
      </w:r>
      <w:r>
        <w:rPr>
          <w:rFonts w:ascii="Times New Roman" w:eastAsia="Times New Roman"/>
          <w:spacing w:val="-13"/>
          <w:sz w:val="21"/>
        </w:rPr>
        <w:t xml:space="preserve"> </w:t>
      </w:r>
      <w:r>
        <w:rPr>
          <w:spacing w:val="-7"/>
          <w:sz w:val="21"/>
        </w:rPr>
        <w:t>秒，这列火车以同样的速度通过某站</w:t>
      </w:r>
    </w:p>
    <w:p>
      <w:pPr>
        <w:pStyle w:val="3"/>
        <w:spacing w:before="42"/>
        <w:ind w:left="120"/>
      </w:pPr>
      <w:r>
        <w:t>台用了</w:t>
      </w:r>
      <w:r>
        <w:rPr>
          <w:rFonts w:ascii="Times New Roman" w:eastAsia="Times New Roman"/>
        </w:rPr>
        <w:t xml:space="preserve">25 </w:t>
      </w:r>
      <w:r>
        <w:t>秒钟，那么这个站台长多少米？</w:t>
      </w:r>
    </w:p>
    <w:p>
      <w:pPr>
        <w:sectPr>
          <w:pgSz w:w="11910" w:h="16840"/>
          <w:pgMar w:top="1380" w:right="1480" w:bottom="1500" w:left="1680" w:header="0" w:footer="1304" w:gutter="0"/>
          <w:cols w:space="720" w:num="1"/>
        </w:sectPr>
      </w:pPr>
    </w:p>
    <w:p>
      <w:pPr>
        <w:pStyle w:val="9"/>
        <w:numPr>
          <w:ilvl w:val="0"/>
          <w:numId w:val="1"/>
        </w:numPr>
        <w:tabs>
          <w:tab w:val="left" w:pos="280"/>
          <w:tab w:val="left" w:pos="2011"/>
          <w:tab w:val="left" w:pos="3855"/>
        </w:tabs>
        <w:spacing w:before="64" w:line="278" w:lineRule="auto"/>
        <w:ind w:left="120" w:right="313" w:firstLine="0"/>
        <w:rPr>
          <w:sz w:val="21"/>
        </w:rPr>
      </w:pPr>
      <w:r>
        <w:rPr>
          <w:sz w:val="21"/>
        </w:rPr>
        <w:t>一</w:t>
      </w:r>
      <w:r>
        <w:rPr>
          <w:spacing w:val="-3"/>
          <w:sz w:val="21"/>
        </w:rPr>
        <w:t>列</w:t>
      </w:r>
      <w:r>
        <w:rPr>
          <w:sz w:val="21"/>
        </w:rPr>
        <w:t>火</w:t>
      </w:r>
      <w:r>
        <w:rPr>
          <w:spacing w:val="-3"/>
          <w:sz w:val="21"/>
        </w:rPr>
        <w:t>车</w:t>
      </w:r>
      <w:r>
        <w:rPr>
          <w:sz w:val="21"/>
        </w:rPr>
        <w:t>通过</w:t>
      </w:r>
      <w:r>
        <w:rPr>
          <w:spacing w:val="-51"/>
          <w:sz w:val="21"/>
        </w:rPr>
        <w:t xml:space="preserve"> </w:t>
      </w:r>
      <w:r>
        <w:rPr>
          <w:rFonts w:ascii="Times New Roman" w:eastAsia="Times New Roman"/>
          <w:sz w:val="21"/>
        </w:rPr>
        <w:t>530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米</w:t>
      </w:r>
      <w:r>
        <w:rPr>
          <w:spacing w:val="-3"/>
          <w:sz w:val="21"/>
        </w:rPr>
        <w:t>的</w:t>
      </w:r>
      <w:r>
        <w:rPr>
          <w:sz w:val="21"/>
        </w:rPr>
        <w:t>桥需</w:t>
      </w:r>
      <w:r>
        <w:rPr>
          <w:spacing w:val="-47"/>
          <w:sz w:val="21"/>
        </w:rPr>
        <w:t xml:space="preserve"> </w:t>
      </w:r>
      <w:r>
        <w:rPr>
          <w:rFonts w:ascii="Times New Roman" w:eastAsia="Times New Roman"/>
          <w:sz w:val="21"/>
        </w:rPr>
        <w:t>40</w:t>
      </w:r>
      <w:r>
        <w:rPr>
          <w:rFonts w:ascii="Times New Roman" w:eastAsia="Times New Roman"/>
          <w:spacing w:val="5"/>
          <w:sz w:val="21"/>
        </w:rPr>
        <w:t xml:space="preserve"> </w:t>
      </w:r>
      <w:r>
        <w:rPr>
          <w:spacing w:val="-3"/>
          <w:sz w:val="21"/>
        </w:rPr>
        <w:t>秒</w:t>
      </w:r>
      <w:r>
        <w:rPr>
          <w:sz w:val="21"/>
        </w:rPr>
        <w:t>钟</w:t>
      </w:r>
      <w:r>
        <w:rPr>
          <w:spacing w:val="-22"/>
          <w:sz w:val="21"/>
        </w:rPr>
        <w:t>，</w:t>
      </w:r>
      <w:r>
        <w:rPr>
          <w:spacing w:val="-3"/>
          <w:sz w:val="21"/>
        </w:rPr>
        <w:t>以</w:t>
      </w:r>
      <w:r>
        <w:rPr>
          <w:sz w:val="21"/>
        </w:rPr>
        <w:t>同</w:t>
      </w:r>
      <w:r>
        <w:rPr>
          <w:spacing w:val="-3"/>
          <w:sz w:val="21"/>
        </w:rPr>
        <w:t>样</w:t>
      </w:r>
      <w:r>
        <w:rPr>
          <w:sz w:val="21"/>
        </w:rPr>
        <w:t>的</w:t>
      </w:r>
      <w:r>
        <w:rPr>
          <w:spacing w:val="-3"/>
          <w:sz w:val="21"/>
        </w:rPr>
        <w:t>速</w:t>
      </w:r>
      <w:r>
        <w:rPr>
          <w:sz w:val="21"/>
        </w:rPr>
        <w:t>度</w:t>
      </w:r>
      <w:r>
        <w:rPr>
          <w:spacing w:val="-3"/>
          <w:sz w:val="21"/>
        </w:rPr>
        <w:t>穿</w:t>
      </w:r>
      <w:r>
        <w:rPr>
          <w:sz w:val="21"/>
        </w:rPr>
        <w:t>过</w:t>
      </w:r>
      <w:r>
        <w:rPr>
          <w:spacing w:val="-49"/>
          <w:sz w:val="21"/>
        </w:rPr>
        <w:t xml:space="preserve"> </w:t>
      </w:r>
      <w:r>
        <w:rPr>
          <w:rFonts w:ascii="Times New Roman" w:eastAsia="Times New Roman"/>
          <w:sz w:val="21"/>
        </w:rPr>
        <w:t>380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z w:val="21"/>
        </w:rPr>
        <w:t>米</w:t>
      </w:r>
      <w:r>
        <w:rPr>
          <w:spacing w:val="-3"/>
          <w:sz w:val="21"/>
        </w:rPr>
        <w:t>的</w:t>
      </w:r>
      <w:r>
        <w:rPr>
          <w:sz w:val="21"/>
        </w:rPr>
        <w:t>山</w:t>
      </w:r>
      <w:r>
        <w:rPr>
          <w:spacing w:val="-3"/>
          <w:sz w:val="21"/>
        </w:rPr>
        <w:t>洞</w:t>
      </w:r>
      <w:r>
        <w:rPr>
          <w:sz w:val="21"/>
        </w:rPr>
        <w:t>需</w:t>
      </w:r>
      <w:r>
        <w:rPr>
          <w:spacing w:val="-48"/>
          <w:sz w:val="21"/>
        </w:rPr>
        <w:t xml:space="preserve"> </w:t>
      </w:r>
      <w:r>
        <w:rPr>
          <w:rFonts w:ascii="Times New Roman" w:eastAsia="Times New Roman"/>
          <w:sz w:val="21"/>
        </w:rPr>
        <w:t>30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z w:val="21"/>
        </w:rPr>
        <w:t>秒钟</w:t>
      </w:r>
      <w:r>
        <w:rPr>
          <w:spacing w:val="-25"/>
          <w:sz w:val="21"/>
        </w:rPr>
        <w:t>．</w:t>
      </w:r>
      <w:r>
        <w:rPr>
          <w:sz w:val="21"/>
        </w:rPr>
        <w:t>求</w:t>
      </w:r>
      <w:r>
        <w:rPr>
          <w:spacing w:val="-3"/>
          <w:sz w:val="21"/>
        </w:rPr>
        <w:t>这</w:t>
      </w:r>
      <w:r>
        <w:rPr>
          <w:sz w:val="21"/>
        </w:rPr>
        <w:t>列火车</w:t>
      </w:r>
      <w:r>
        <w:rPr>
          <w:spacing w:val="-3"/>
          <w:sz w:val="21"/>
        </w:rPr>
        <w:t>的</w:t>
      </w:r>
      <w:r>
        <w:rPr>
          <w:sz w:val="21"/>
        </w:rPr>
        <w:t>速</w:t>
      </w:r>
      <w:r>
        <w:rPr>
          <w:spacing w:val="-3"/>
          <w:sz w:val="21"/>
        </w:rPr>
        <w:t>度</w:t>
      </w:r>
      <w:r>
        <w:rPr>
          <w:sz w:val="21"/>
        </w:rPr>
        <w:t>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米</w:t>
      </w:r>
      <w:r>
        <w:rPr>
          <w:rFonts w:ascii="Times New Roman" w:eastAsia="Times New Roman"/>
          <w:sz w:val="21"/>
        </w:rPr>
        <w:t>/</w:t>
      </w:r>
      <w:r>
        <w:rPr>
          <w:spacing w:val="-3"/>
          <w:sz w:val="21"/>
        </w:rPr>
        <w:t>秒</w:t>
      </w:r>
      <w:r>
        <w:rPr>
          <w:sz w:val="21"/>
        </w:rPr>
        <w:t>，全</w:t>
      </w:r>
      <w:r>
        <w:rPr>
          <w:spacing w:val="-3"/>
          <w:sz w:val="21"/>
        </w:rPr>
        <w:t>长</w:t>
      </w:r>
      <w:r>
        <w:rPr>
          <w:sz w:val="21"/>
        </w:rPr>
        <w:t>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米．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spacing w:before="11"/>
        <w:rPr>
          <w:sz w:val="23"/>
        </w:rPr>
      </w:pPr>
    </w:p>
    <w:p>
      <w:pPr>
        <w:pStyle w:val="2"/>
      </w:pPr>
      <w:r>
        <w:rPr>
          <w:color w:val="30849B"/>
        </w:rPr>
        <w:t>二．拓展提高：</w:t>
      </w:r>
    </w:p>
    <w:p>
      <w:pPr>
        <w:pStyle w:val="9"/>
        <w:numPr>
          <w:ilvl w:val="0"/>
          <w:numId w:val="1"/>
        </w:numPr>
        <w:tabs>
          <w:tab w:val="left" w:pos="490"/>
        </w:tabs>
        <w:spacing w:before="145"/>
        <w:ind w:left="490" w:hanging="370"/>
        <w:rPr>
          <w:sz w:val="21"/>
        </w:rPr>
      </w:pPr>
      <w:r>
        <w:rPr>
          <w:spacing w:val="8"/>
          <w:sz w:val="21"/>
        </w:rPr>
        <w:t>柯南以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-24"/>
          <w:sz w:val="21"/>
        </w:rPr>
        <w:t xml:space="preserve"> </w:t>
      </w:r>
      <w:r>
        <w:rPr>
          <w:sz w:val="21"/>
        </w:rPr>
        <w:t>米</w:t>
      </w:r>
      <w:r>
        <w:rPr>
          <w:rFonts w:ascii="Times New Roman" w:eastAsia="Times New Roman"/>
          <w:sz w:val="21"/>
        </w:rPr>
        <w:t>/</w:t>
      </w:r>
      <w:r>
        <w:rPr>
          <w:spacing w:val="-3"/>
          <w:sz w:val="21"/>
        </w:rPr>
        <w:t>秒的速度沿着铁路跑步，迎面开来一列长</w:t>
      </w:r>
      <w:r>
        <w:rPr>
          <w:rFonts w:ascii="Times New Roman" w:eastAsia="Times New Roman"/>
          <w:sz w:val="21"/>
        </w:rPr>
        <w:t>147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pacing w:val="-3"/>
          <w:sz w:val="21"/>
        </w:rPr>
        <w:t>米的火车，它的行驶速度是</w:t>
      </w:r>
    </w:p>
    <w:p>
      <w:pPr>
        <w:pStyle w:val="3"/>
        <w:spacing w:before="44"/>
        <w:ind w:left="135"/>
      </w:pPr>
      <w:r>
        <w:rPr>
          <w:rFonts w:ascii="Times New Roman" w:eastAsia="Times New Roman"/>
        </w:rPr>
        <w:t xml:space="preserve">18 </w:t>
      </w:r>
      <w:r>
        <w:t>米</w:t>
      </w:r>
      <w:r>
        <w:rPr>
          <w:rFonts w:ascii="Times New Roman" w:eastAsia="Times New Roman"/>
        </w:rPr>
        <w:t>/</w:t>
      </w:r>
      <w:r>
        <w:t>秒，问：火车经过柯南身旁的时间是多少？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spacing w:before="1"/>
        <w:rPr>
          <w:sz w:val="22"/>
        </w:rPr>
      </w:pPr>
    </w:p>
    <w:p>
      <w:pPr>
        <w:pStyle w:val="9"/>
        <w:numPr>
          <w:ilvl w:val="0"/>
          <w:numId w:val="1"/>
        </w:numPr>
        <w:tabs>
          <w:tab w:val="left" w:pos="379"/>
          <w:tab w:val="left" w:pos="4008"/>
        </w:tabs>
        <w:spacing w:before="1" w:line="278" w:lineRule="auto"/>
        <w:ind w:left="120" w:right="316" w:firstLine="0"/>
        <w:rPr>
          <w:sz w:val="21"/>
        </w:rPr>
      </w:pPr>
      <w:r>
        <w:rPr>
          <w:spacing w:val="-3"/>
          <w:sz w:val="21"/>
        </w:rPr>
        <w:t>一</w:t>
      </w:r>
      <w:r>
        <w:rPr>
          <w:sz w:val="21"/>
        </w:rPr>
        <w:t>支</w:t>
      </w:r>
      <w:r>
        <w:rPr>
          <w:spacing w:val="-3"/>
          <w:sz w:val="21"/>
        </w:rPr>
        <w:t>队</w:t>
      </w:r>
      <w:r>
        <w:rPr>
          <w:sz w:val="21"/>
        </w:rPr>
        <w:t>伍</w:t>
      </w:r>
      <w:r>
        <w:rPr>
          <w:spacing w:val="-35"/>
          <w:sz w:val="21"/>
        </w:rPr>
        <w:t xml:space="preserve"> </w:t>
      </w:r>
      <w:r>
        <w:rPr>
          <w:rFonts w:ascii="Times New Roman" w:eastAsia="Times New Roman"/>
          <w:sz w:val="21"/>
        </w:rPr>
        <w:t>1200</w:t>
      </w:r>
      <w:r>
        <w:rPr>
          <w:rFonts w:ascii="Times New Roman" w:eastAsia="Times New Roman"/>
          <w:spacing w:val="14"/>
          <w:sz w:val="21"/>
        </w:rPr>
        <w:t xml:space="preserve"> </w:t>
      </w:r>
      <w:r>
        <w:rPr>
          <w:sz w:val="21"/>
        </w:rPr>
        <w:t>米</w:t>
      </w:r>
      <w:r>
        <w:rPr>
          <w:spacing w:val="-3"/>
          <w:sz w:val="21"/>
        </w:rPr>
        <w:t>长，</w:t>
      </w:r>
      <w:r>
        <w:rPr>
          <w:sz w:val="21"/>
        </w:rPr>
        <w:t>以每</w:t>
      </w:r>
      <w:r>
        <w:rPr>
          <w:spacing w:val="-3"/>
          <w:sz w:val="21"/>
        </w:rPr>
        <w:t>分</w:t>
      </w:r>
      <w:r>
        <w:rPr>
          <w:sz w:val="21"/>
        </w:rPr>
        <w:t>钟</w:t>
      </w:r>
      <w:r>
        <w:rPr>
          <w:spacing w:val="-34"/>
          <w:sz w:val="21"/>
        </w:rPr>
        <w:t xml:space="preserve"> </w:t>
      </w:r>
      <w:r>
        <w:rPr>
          <w:rFonts w:ascii="Times New Roman" w:eastAsia="Times New Roman"/>
          <w:sz w:val="21"/>
        </w:rPr>
        <w:t>80</w:t>
      </w:r>
      <w:r>
        <w:rPr>
          <w:rFonts w:ascii="Times New Roman" w:eastAsia="Times New Roman"/>
          <w:spacing w:val="19"/>
          <w:sz w:val="21"/>
        </w:rPr>
        <w:t xml:space="preserve"> </w:t>
      </w:r>
      <w:r>
        <w:rPr>
          <w:spacing w:val="-3"/>
          <w:sz w:val="21"/>
        </w:rPr>
        <w:t>米</w:t>
      </w:r>
      <w:r>
        <w:rPr>
          <w:sz w:val="21"/>
        </w:rPr>
        <w:t>的</w:t>
      </w:r>
      <w:r>
        <w:rPr>
          <w:spacing w:val="-3"/>
          <w:sz w:val="21"/>
        </w:rPr>
        <w:t>速</w:t>
      </w:r>
      <w:r>
        <w:rPr>
          <w:sz w:val="21"/>
        </w:rPr>
        <w:t>度</w:t>
      </w:r>
      <w:r>
        <w:rPr>
          <w:spacing w:val="-3"/>
          <w:sz w:val="21"/>
        </w:rPr>
        <w:t>行进</w:t>
      </w:r>
      <w:r>
        <w:rPr>
          <w:sz w:val="21"/>
        </w:rPr>
        <w:t>．队</w:t>
      </w:r>
      <w:r>
        <w:rPr>
          <w:spacing w:val="-3"/>
          <w:sz w:val="21"/>
        </w:rPr>
        <w:t>头</w:t>
      </w:r>
      <w:r>
        <w:rPr>
          <w:sz w:val="21"/>
        </w:rPr>
        <w:t>的</w:t>
      </w:r>
      <w:r>
        <w:rPr>
          <w:spacing w:val="-3"/>
          <w:sz w:val="21"/>
        </w:rPr>
        <w:t>联</w:t>
      </w:r>
      <w:r>
        <w:rPr>
          <w:sz w:val="21"/>
        </w:rPr>
        <w:t>络</w:t>
      </w:r>
      <w:r>
        <w:rPr>
          <w:spacing w:val="-3"/>
          <w:sz w:val="21"/>
        </w:rPr>
        <w:t>员</w:t>
      </w:r>
      <w:r>
        <w:rPr>
          <w:sz w:val="21"/>
        </w:rPr>
        <w:t>用</w:t>
      </w:r>
      <w:r>
        <w:rPr>
          <w:spacing w:val="-38"/>
          <w:sz w:val="21"/>
        </w:rPr>
        <w:t xml:space="preserve"> </w:t>
      </w:r>
      <w:r>
        <w:rPr>
          <w:rFonts w:ascii="Times New Roman" w:eastAsia="Times New Roman"/>
          <w:sz w:val="21"/>
        </w:rPr>
        <w:t>6</w:t>
      </w:r>
      <w:r>
        <w:rPr>
          <w:rFonts w:ascii="Times New Roman" w:eastAsia="Times New Roman"/>
          <w:spacing w:val="18"/>
          <w:sz w:val="21"/>
        </w:rPr>
        <w:t xml:space="preserve"> </w:t>
      </w:r>
      <w:r>
        <w:rPr>
          <w:spacing w:val="-3"/>
          <w:sz w:val="21"/>
        </w:rPr>
        <w:t>分钟</w:t>
      </w:r>
      <w:r>
        <w:rPr>
          <w:sz w:val="21"/>
        </w:rPr>
        <w:t>的时</w:t>
      </w:r>
      <w:r>
        <w:rPr>
          <w:spacing w:val="-3"/>
          <w:sz w:val="21"/>
        </w:rPr>
        <w:t>间</w:t>
      </w:r>
      <w:r>
        <w:rPr>
          <w:sz w:val="21"/>
        </w:rPr>
        <w:t>跑</w:t>
      </w:r>
      <w:r>
        <w:rPr>
          <w:spacing w:val="-3"/>
          <w:sz w:val="21"/>
        </w:rPr>
        <w:t>到</w:t>
      </w:r>
      <w:r>
        <w:rPr>
          <w:sz w:val="21"/>
        </w:rPr>
        <w:t>队伍末</w:t>
      </w:r>
      <w:r>
        <w:rPr>
          <w:spacing w:val="-3"/>
          <w:sz w:val="21"/>
        </w:rPr>
        <w:t>尾</w:t>
      </w:r>
      <w:r>
        <w:rPr>
          <w:sz w:val="21"/>
        </w:rPr>
        <w:t>传</w:t>
      </w:r>
      <w:r>
        <w:rPr>
          <w:spacing w:val="-3"/>
          <w:sz w:val="21"/>
        </w:rPr>
        <w:t>达</w:t>
      </w:r>
      <w:r>
        <w:rPr>
          <w:sz w:val="21"/>
        </w:rPr>
        <w:t>命</w:t>
      </w:r>
      <w:r>
        <w:rPr>
          <w:spacing w:val="-3"/>
          <w:sz w:val="21"/>
        </w:rPr>
        <w:t>令</w:t>
      </w:r>
      <w:r>
        <w:rPr>
          <w:sz w:val="21"/>
        </w:rPr>
        <w:t>．</w:t>
      </w:r>
      <w:r>
        <w:rPr>
          <w:spacing w:val="-3"/>
          <w:sz w:val="21"/>
        </w:rPr>
        <w:t>问</w:t>
      </w:r>
      <w:r>
        <w:rPr>
          <w:sz w:val="21"/>
        </w:rPr>
        <w:t>联</w:t>
      </w:r>
      <w:r>
        <w:rPr>
          <w:spacing w:val="-3"/>
          <w:sz w:val="21"/>
        </w:rPr>
        <w:t>络</w:t>
      </w:r>
      <w:r>
        <w:rPr>
          <w:sz w:val="21"/>
        </w:rPr>
        <w:t>员每</w:t>
      </w:r>
      <w:r>
        <w:rPr>
          <w:spacing w:val="-3"/>
          <w:sz w:val="21"/>
        </w:rPr>
        <w:t>分</w:t>
      </w:r>
      <w:r>
        <w:rPr>
          <w:sz w:val="21"/>
        </w:rPr>
        <w:t>钟</w:t>
      </w:r>
      <w:r>
        <w:rPr>
          <w:spacing w:val="-3"/>
          <w:sz w:val="21"/>
        </w:rPr>
        <w:t>行</w:t>
      </w:r>
      <w:r>
        <w:rPr>
          <w:spacing w:val="-3"/>
          <w:sz w:val="21"/>
          <w:u w:val="single"/>
        </w:rPr>
        <w:t xml:space="preserve"> </w:t>
      </w:r>
      <w:r>
        <w:rPr>
          <w:spacing w:val="-3"/>
          <w:sz w:val="21"/>
          <w:u w:val="single"/>
        </w:rPr>
        <w:tab/>
      </w:r>
      <w:r>
        <w:rPr>
          <w:spacing w:val="-3"/>
          <w:sz w:val="21"/>
        </w:rPr>
        <w:t>米．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  <w:r>
        <w:rPr>
          <w:color w:val="FFFFFF"/>
          <w:sz w:val="4"/>
        </w:rPr>
        <w:t>[来源:学#科#网Z#X#X#K]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spacing w:before="10"/>
        <w:rPr>
          <w:sz w:val="18"/>
        </w:rPr>
      </w:pPr>
    </w:p>
    <w:p>
      <w:pPr>
        <w:pStyle w:val="9"/>
        <w:numPr>
          <w:ilvl w:val="0"/>
          <w:numId w:val="1"/>
        </w:numPr>
        <w:tabs>
          <w:tab w:val="left" w:pos="386"/>
        </w:tabs>
        <w:spacing w:line="278" w:lineRule="auto"/>
        <w:ind w:left="120" w:right="313" w:firstLine="0"/>
        <w:rPr>
          <w:sz w:val="21"/>
        </w:rPr>
      </w:pPr>
      <w:r>
        <w:rPr>
          <w:spacing w:val="-7"/>
          <w:sz w:val="21"/>
        </w:rPr>
        <w:t xml:space="preserve">一名铁道工人以每秒钟 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spacing w:val="18"/>
          <w:sz w:val="21"/>
        </w:rPr>
        <w:t xml:space="preserve"> </w:t>
      </w:r>
      <w:r>
        <w:rPr>
          <w:spacing w:val="-10"/>
          <w:sz w:val="21"/>
        </w:rPr>
        <w:t>米的速度沿道边小路行走，身后一辆火车以每秒钟</w:t>
      </w:r>
      <w:r>
        <w:rPr>
          <w:rFonts w:ascii="Times New Roman" w:eastAsia="Times New Roman"/>
          <w:sz w:val="21"/>
        </w:rPr>
        <w:t>100</w:t>
      </w:r>
      <w:r>
        <w:rPr>
          <w:rFonts w:ascii="Times New Roman" w:eastAsia="Times New Roman"/>
          <w:spacing w:val="-12"/>
          <w:sz w:val="21"/>
        </w:rPr>
        <w:t xml:space="preserve"> </w:t>
      </w:r>
      <w:r>
        <w:rPr>
          <w:spacing w:val="-1"/>
          <w:sz w:val="21"/>
        </w:rPr>
        <w:t>米的速度</w:t>
      </w:r>
      <w:r>
        <w:rPr>
          <w:spacing w:val="-2"/>
          <w:sz w:val="21"/>
        </w:rPr>
        <w:t>超过他，从车头追上铁道工人到车尾离开共用时</w:t>
      </w:r>
      <w:r>
        <w:rPr>
          <w:rFonts w:ascii="Times New Roman" w:eastAsia="Times New Roman"/>
          <w:sz w:val="21"/>
        </w:rPr>
        <w:t>4</w:t>
      </w:r>
      <w:r>
        <w:rPr>
          <w:rFonts w:ascii="Times New Roman" w:eastAsia="Times New Roman"/>
          <w:spacing w:val="-14"/>
          <w:sz w:val="21"/>
        </w:rPr>
        <w:t xml:space="preserve"> </w:t>
      </w:r>
      <w:r>
        <w:rPr>
          <w:spacing w:val="-3"/>
          <w:sz w:val="21"/>
        </w:rPr>
        <w:t>秒，那么车长多少米？</w:t>
      </w:r>
    </w:p>
    <w:p>
      <w:pPr>
        <w:spacing w:line="278" w:lineRule="auto"/>
        <w:rPr>
          <w:sz w:val="21"/>
        </w:rPr>
        <w:sectPr>
          <w:pgSz w:w="11910" w:h="16840"/>
          <w:pgMar w:top="1380" w:right="1480" w:bottom="1500" w:left="1680" w:header="0" w:footer="1304" w:gutter="0"/>
          <w:cols w:space="720" w:num="1"/>
        </w:sectPr>
      </w:pPr>
    </w:p>
    <w:p>
      <w:pPr>
        <w:pStyle w:val="9"/>
        <w:numPr>
          <w:ilvl w:val="0"/>
          <w:numId w:val="1"/>
        </w:numPr>
        <w:tabs>
          <w:tab w:val="left" w:pos="386"/>
        </w:tabs>
        <w:spacing w:before="65"/>
        <w:ind w:left="385" w:hanging="265"/>
        <w:rPr>
          <w:sz w:val="21"/>
        </w:rPr>
      </w:pPr>
      <w:r>
        <w:rPr>
          <w:spacing w:val="-4"/>
          <w:sz w:val="21"/>
        </w:rPr>
        <w:t>两列火车相向而行，甲车每小时行</w:t>
      </w:r>
      <w:r>
        <w:rPr>
          <w:rFonts w:ascii="Times New Roman" w:eastAsia="Times New Roman"/>
          <w:spacing w:val="-3"/>
          <w:sz w:val="21"/>
        </w:rPr>
        <w:t>36</w:t>
      </w:r>
      <w:r>
        <w:rPr>
          <w:rFonts w:ascii="Times New Roman" w:eastAsia="Times New Roman"/>
          <w:spacing w:val="-8"/>
          <w:sz w:val="21"/>
        </w:rPr>
        <w:t xml:space="preserve"> </w:t>
      </w:r>
      <w:r>
        <w:rPr>
          <w:spacing w:val="-3"/>
          <w:sz w:val="21"/>
        </w:rPr>
        <w:t>千米，乙车每小时行</w:t>
      </w:r>
      <w:r>
        <w:rPr>
          <w:rFonts w:ascii="Times New Roman" w:eastAsia="Times New Roman"/>
          <w:spacing w:val="-3"/>
          <w:sz w:val="21"/>
        </w:rPr>
        <w:t>54</w:t>
      </w:r>
      <w:r>
        <w:rPr>
          <w:rFonts w:ascii="Times New Roman" w:eastAsia="Times New Roman"/>
          <w:spacing w:val="-7"/>
          <w:sz w:val="21"/>
        </w:rPr>
        <w:t xml:space="preserve"> </w:t>
      </w:r>
      <w:r>
        <w:rPr>
          <w:spacing w:val="-8"/>
          <w:sz w:val="21"/>
        </w:rPr>
        <w:t>千米．两车错车</w:t>
      </w:r>
      <w:r>
        <w:rPr>
          <w:spacing w:val="-8"/>
          <w:sz w:val="21"/>
        </w:rPr>
        <w:drawing>
          <wp:inline distT="0" distB="0" distL="0" distR="0">
            <wp:extent cx="16510" cy="1905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8"/>
          <w:sz w:val="21"/>
        </w:rPr>
        <w:t>时，甲车上</w:t>
      </w:r>
    </w:p>
    <w:p>
      <w:pPr>
        <w:pStyle w:val="3"/>
        <w:spacing w:before="42" w:line="278" w:lineRule="auto"/>
        <w:ind w:left="120" w:right="311"/>
      </w:pPr>
      <w:r>
        <w:t>一乘客发现：从乙车车头经过他的车窗时开始到乙车车尾经过他的车窗共用了</w:t>
      </w:r>
      <w:r>
        <w:rPr>
          <w:rFonts w:ascii="Times New Roman" w:eastAsia="Times New Roman"/>
        </w:rPr>
        <w:t xml:space="preserve">14 </w:t>
      </w:r>
      <w:r>
        <w:t>秒，求乙车的车长？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10"/>
        <w:rPr>
          <w:sz w:val="14"/>
        </w:rPr>
      </w:pPr>
    </w:p>
    <w:p>
      <w:pPr>
        <w:pStyle w:val="9"/>
        <w:numPr>
          <w:ilvl w:val="0"/>
          <w:numId w:val="1"/>
        </w:numPr>
        <w:tabs>
          <w:tab w:val="left" w:pos="386"/>
        </w:tabs>
        <w:spacing w:before="1"/>
        <w:ind w:left="385" w:hanging="265"/>
        <w:rPr>
          <w:sz w:val="21"/>
        </w:rPr>
      </w:pPr>
      <w:r>
        <w:rPr>
          <w:spacing w:val="-1"/>
          <w:sz w:val="21"/>
        </w:rPr>
        <w:t>小李在铁路旁边沿铁路方向的公路上散步，他散步的速度是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spacing w:val="-10"/>
          <w:sz w:val="21"/>
        </w:rPr>
        <w:t xml:space="preserve"> </w:t>
      </w:r>
      <w:r>
        <w:rPr>
          <w:sz w:val="21"/>
        </w:rPr>
        <w:t>米</w:t>
      </w:r>
      <w:r>
        <w:rPr>
          <w:rFonts w:ascii="Times New Roman" w:eastAsia="Times New Roman"/>
          <w:sz w:val="21"/>
        </w:rPr>
        <w:t>/</w:t>
      </w:r>
      <w:r>
        <w:rPr>
          <w:sz w:val="21"/>
        </w:rPr>
        <w:t>秒，这时从他后面开过</w:t>
      </w:r>
    </w:p>
    <w:p>
      <w:pPr>
        <w:pStyle w:val="3"/>
        <w:spacing w:before="43"/>
        <w:ind w:left="120"/>
      </w:pPr>
      <w:r>
        <w:t>来一列火车，从车头到车尾经过他身旁共用了</w:t>
      </w:r>
      <w:r>
        <w:rPr>
          <w:rFonts w:ascii="Times New Roman" w:eastAsia="Times New Roman"/>
        </w:rPr>
        <w:t xml:space="preserve">21 </w:t>
      </w:r>
      <w:r>
        <w:t>秒．已知火车全长</w:t>
      </w:r>
      <w:r>
        <w:rPr>
          <w:rFonts w:ascii="Times New Roman" w:eastAsia="Times New Roman"/>
        </w:rPr>
        <w:t xml:space="preserve">336 </w:t>
      </w:r>
      <w:r>
        <w:t>米，求火车的速度．</w:t>
      </w:r>
    </w:p>
    <w:p>
      <w:pPr>
        <w:pStyle w:val="3"/>
        <w:rPr>
          <w:sz w:val="24"/>
        </w:rPr>
      </w:pPr>
    </w:p>
    <w:p>
      <w:pPr>
        <w:pStyle w:val="3"/>
        <w:rPr>
          <w:sz w:val="24"/>
        </w:rPr>
      </w:pPr>
    </w:p>
    <w:p>
      <w:pPr>
        <w:pStyle w:val="3"/>
        <w:rPr>
          <w:sz w:val="24"/>
        </w:rPr>
      </w:pPr>
    </w:p>
    <w:p>
      <w:pPr>
        <w:pStyle w:val="3"/>
        <w:rPr>
          <w:sz w:val="24"/>
        </w:rPr>
      </w:pPr>
    </w:p>
    <w:p>
      <w:pPr>
        <w:pStyle w:val="3"/>
        <w:rPr>
          <w:sz w:val="24"/>
        </w:rPr>
      </w:pPr>
    </w:p>
    <w:p>
      <w:pPr>
        <w:pStyle w:val="3"/>
        <w:rPr>
          <w:sz w:val="24"/>
        </w:rPr>
      </w:pPr>
    </w:p>
    <w:p>
      <w:pPr>
        <w:pStyle w:val="3"/>
        <w:rPr>
          <w:sz w:val="24"/>
        </w:rPr>
      </w:pPr>
    </w:p>
    <w:p>
      <w:pPr>
        <w:pStyle w:val="3"/>
        <w:rPr>
          <w:sz w:val="24"/>
        </w:rPr>
      </w:pPr>
    </w:p>
    <w:p>
      <w:pPr>
        <w:pStyle w:val="3"/>
        <w:spacing w:before="6"/>
        <w:rPr>
          <w:sz w:val="30"/>
        </w:rPr>
      </w:pPr>
    </w:p>
    <w:p>
      <w:pPr>
        <w:pStyle w:val="9"/>
        <w:numPr>
          <w:ilvl w:val="0"/>
          <w:numId w:val="1"/>
        </w:numPr>
        <w:tabs>
          <w:tab w:val="left" w:pos="387"/>
        </w:tabs>
        <w:spacing w:before="1"/>
        <w:ind w:left="386" w:hanging="266"/>
        <w:rPr>
          <w:sz w:val="21"/>
        </w:rPr>
      </w:pPr>
      <w:r>
        <w:rPr>
          <w:spacing w:val="1"/>
          <w:sz w:val="21"/>
        </w:rPr>
        <w:t>小宝沿着一条与铁路平行的笔直的小路由南向北行走，这时有一列长</w:t>
      </w:r>
      <w:r>
        <w:rPr>
          <w:rFonts w:ascii="Times New Roman" w:eastAsia="Times New Roman"/>
          <w:sz w:val="21"/>
        </w:rPr>
        <w:t>825</w:t>
      </w:r>
      <w:r>
        <w:rPr>
          <w:rFonts w:ascii="Times New Roman" w:eastAsia="Times New Roman"/>
          <w:spacing w:val="-8"/>
          <w:sz w:val="21"/>
        </w:rPr>
        <w:t xml:space="preserve"> </w:t>
      </w:r>
      <w:r>
        <w:rPr>
          <w:sz w:val="21"/>
        </w:rPr>
        <w:t>米的火车从他</w:t>
      </w:r>
    </w:p>
    <w:p>
      <w:pPr>
        <w:pStyle w:val="3"/>
        <w:spacing w:before="43"/>
        <w:ind w:left="120"/>
        <w:rPr>
          <w:rFonts w:ascii="Times New Roman" w:eastAsia="Times New Roman"/>
        </w:rPr>
      </w:pPr>
      <w:r>
        <w:t>背后开来，他在行进中测出火车从他身边通过的时间是</w:t>
      </w:r>
      <w:r>
        <w:rPr>
          <w:rFonts w:ascii="Times New Roman" w:eastAsia="Times New Roman"/>
        </w:rPr>
        <w:t xml:space="preserve">30 </w:t>
      </w:r>
      <w:r>
        <w:t>秒，而在这段时间内，他行走了</w:t>
      </w:r>
      <w:r>
        <w:rPr>
          <w:rFonts w:ascii="Times New Roman" w:eastAsia="Times New Roman"/>
        </w:rPr>
        <w:t>75</w:t>
      </w:r>
    </w:p>
    <w:p>
      <w:pPr>
        <w:pStyle w:val="3"/>
        <w:spacing w:before="43"/>
        <w:ind w:left="120"/>
      </w:pPr>
      <w:r>
        <w:t>米．求这列火车的速度是多少？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6"/>
        <w:rPr>
          <w:sz w:val="22"/>
        </w:rPr>
      </w:pPr>
    </w:p>
    <w:p>
      <w:pPr>
        <w:pStyle w:val="9"/>
        <w:numPr>
          <w:ilvl w:val="0"/>
          <w:numId w:val="1"/>
        </w:numPr>
        <w:tabs>
          <w:tab w:val="left" w:pos="386"/>
        </w:tabs>
        <w:spacing w:before="1" w:line="278" w:lineRule="auto"/>
        <w:ind w:left="120" w:right="208" w:firstLine="0"/>
        <w:rPr>
          <w:sz w:val="21"/>
        </w:rPr>
      </w:pPr>
      <w:r>
        <w:rPr>
          <w:spacing w:val="2"/>
          <w:sz w:val="21"/>
        </w:rPr>
        <w:t>慢车车身长</w:t>
      </w:r>
      <w:r>
        <w:rPr>
          <w:rFonts w:ascii="Times New Roman" w:eastAsia="Times New Roman"/>
          <w:sz w:val="21"/>
        </w:rPr>
        <w:t>125</w:t>
      </w:r>
      <w:r>
        <w:rPr>
          <w:rFonts w:ascii="Times New Roman" w:eastAsia="Times New Roman"/>
          <w:spacing w:val="-15"/>
          <w:sz w:val="21"/>
        </w:rPr>
        <w:t xml:space="preserve"> </w:t>
      </w:r>
      <w:r>
        <w:rPr>
          <w:spacing w:val="3"/>
          <w:sz w:val="21"/>
        </w:rPr>
        <w:t>米，车速</w:t>
      </w:r>
      <w:r>
        <w:rPr>
          <w:rFonts w:ascii="Times New Roman" w:eastAsia="Times New Roman"/>
          <w:sz w:val="21"/>
        </w:rPr>
        <w:t>17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z w:val="21"/>
        </w:rPr>
        <w:t>米</w:t>
      </w:r>
      <w:r>
        <w:rPr>
          <w:rFonts w:ascii="Times New Roman" w:eastAsia="Times New Roman"/>
          <w:sz w:val="21"/>
        </w:rPr>
        <w:t>/</w:t>
      </w:r>
      <w:r>
        <w:rPr>
          <w:spacing w:val="1"/>
          <w:sz w:val="21"/>
        </w:rPr>
        <w:t>秒；快车车身长</w:t>
      </w:r>
      <w:r>
        <w:rPr>
          <w:rFonts w:ascii="Times New Roman" w:eastAsia="Times New Roman"/>
          <w:sz w:val="21"/>
        </w:rPr>
        <w:t>140</w:t>
      </w:r>
      <w:r>
        <w:rPr>
          <w:rFonts w:ascii="Times New Roman" w:eastAsia="Times New Roman"/>
          <w:spacing w:val="-13"/>
          <w:sz w:val="21"/>
        </w:rPr>
        <w:t xml:space="preserve"> </w:t>
      </w:r>
      <w:r>
        <w:rPr>
          <w:spacing w:val="9"/>
          <w:sz w:val="21"/>
        </w:rPr>
        <w:t>米，车速</w:t>
      </w:r>
      <w:r>
        <w:rPr>
          <w:rFonts w:ascii="Times New Roman" w:eastAsia="Times New Roman"/>
          <w:sz w:val="21"/>
        </w:rPr>
        <w:t>22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sz w:val="21"/>
        </w:rPr>
        <w:t>米</w:t>
      </w:r>
      <w:r>
        <w:rPr>
          <w:rFonts w:ascii="Times New Roman" w:eastAsia="Times New Roman"/>
          <w:sz w:val="21"/>
        </w:rPr>
        <w:t>/</w:t>
      </w:r>
      <w:r>
        <w:rPr>
          <w:sz w:val="21"/>
        </w:rPr>
        <w:t xml:space="preserve">秒；慢车在前面行驶， </w:t>
      </w:r>
      <w:r>
        <w:rPr>
          <w:spacing w:val="-3"/>
          <w:sz w:val="21"/>
        </w:rPr>
        <w:t>快车从后面追上到完全超过需要多长时间？</w:t>
      </w:r>
    </w:p>
    <w:p>
      <w:pPr>
        <w:spacing w:line="278" w:lineRule="auto"/>
        <w:rPr>
          <w:sz w:val="21"/>
        </w:rPr>
        <w:sectPr>
          <w:pgSz w:w="11910" w:h="16840"/>
          <w:pgMar w:top="1380" w:right="1480" w:bottom="1500" w:left="1680" w:header="0" w:footer="1304" w:gutter="0"/>
          <w:cols w:space="720" w:num="1"/>
        </w:sectPr>
      </w:pPr>
    </w:p>
    <w:p>
      <w:pPr>
        <w:pStyle w:val="9"/>
        <w:numPr>
          <w:ilvl w:val="0"/>
          <w:numId w:val="1"/>
        </w:numPr>
        <w:tabs>
          <w:tab w:val="left" w:pos="386"/>
        </w:tabs>
        <w:spacing w:before="65" w:line="278" w:lineRule="auto"/>
        <w:ind w:left="120" w:right="311" w:firstLine="0"/>
        <w:jc w:val="both"/>
        <w:rPr>
          <w:sz w:val="21"/>
        </w:rPr>
      </w:pPr>
      <w:r>
        <w:rPr>
          <w:spacing w:val="-5"/>
          <w:sz w:val="21"/>
        </w:rPr>
        <w:t>有两列火车，一列长</w:t>
      </w:r>
      <w:r>
        <w:rPr>
          <w:rFonts w:ascii="Times New Roman" w:eastAsia="Times New Roman"/>
          <w:spacing w:val="-3"/>
          <w:sz w:val="21"/>
        </w:rPr>
        <w:t>200</w:t>
      </w:r>
      <w:r>
        <w:rPr>
          <w:rFonts w:ascii="Times New Roman" w:eastAsia="Times New Roman"/>
          <w:spacing w:val="11"/>
          <w:sz w:val="21"/>
        </w:rPr>
        <w:t xml:space="preserve"> </w:t>
      </w:r>
      <w:r>
        <w:rPr>
          <w:spacing w:val="-6"/>
          <w:sz w:val="21"/>
        </w:rPr>
        <w:t>米，每秒行</w:t>
      </w:r>
      <w:r>
        <w:rPr>
          <w:rFonts w:ascii="Times New Roman" w:eastAsia="Times New Roman"/>
          <w:spacing w:val="-3"/>
          <w:sz w:val="21"/>
        </w:rPr>
        <w:t>32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pacing w:val="-5"/>
          <w:sz w:val="21"/>
        </w:rPr>
        <w:t>米；一列长</w:t>
      </w:r>
      <w:r>
        <w:rPr>
          <w:rFonts w:ascii="Times New Roman" w:eastAsia="Times New Roman"/>
          <w:sz w:val="21"/>
        </w:rPr>
        <w:t>340</w:t>
      </w:r>
      <w:r>
        <w:rPr>
          <w:rFonts w:ascii="Times New Roman" w:eastAsia="Times New Roman"/>
          <w:spacing w:val="-11"/>
          <w:sz w:val="21"/>
        </w:rPr>
        <w:t xml:space="preserve"> </w:t>
      </w:r>
      <w:r>
        <w:rPr>
          <w:spacing w:val="-4"/>
          <w:sz w:val="21"/>
        </w:rPr>
        <w:t>米，每秒行</w:t>
      </w:r>
      <w:r>
        <w:rPr>
          <w:rFonts w:ascii="Times New Roman" w:eastAsia="Times New Roman"/>
          <w:spacing w:val="-3"/>
          <w:sz w:val="21"/>
        </w:rPr>
        <w:t>20</w:t>
      </w:r>
      <w:r>
        <w:rPr>
          <w:rFonts w:ascii="Times New Roman" w:eastAsia="Times New Roman"/>
          <w:spacing w:val="-7"/>
          <w:sz w:val="21"/>
        </w:rPr>
        <w:t xml:space="preserve"> </w:t>
      </w:r>
      <w:r>
        <w:rPr>
          <w:spacing w:val="-8"/>
          <w:sz w:val="21"/>
        </w:rPr>
        <w:t xml:space="preserve">米．两车同向行驶， </w:t>
      </w:r>
      <w:r>
        <w:rPr>
          <w:spacing w:val="-10"/>
          <w:sz w:val="21"/>
        </w:rPr>
        <w:t>从第一列车的车头追及第二列车的车尾，到第一列车的车尾超过第二列</w:t>
      </w:r>
      <w:r>
        <w:rPr>
          <w:spacing w:val="-10"/>
          <w:sz w:val="21"/>
        </w:rPr>
        <w:drawing>
          <wp:inline distT="0" distB="0" distL="0" distR="0">
            <wp:extent cx="15240" cy="1524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sz w:val="21"/>
        </w:rPr>
        <w:t>车的车头，共需多少秒？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2"/>
        <w:spacing w:before="140"/>
        <w:jc w:val="both"/>
      </w:pPr>
      <w:r>
        <w:rPr>
          <w:color w:val="D99493"/>
        </w:rPr>
        <w:t>三．超常挑战：</w:t>
      </w:r>
    </w:p>
    <w:p>
      <w:pPr>
        <w:pStyle w:val="3"/>
        <w:spacing w:before="144"/>
        <w:ind w:left="120"/>
        <w:jc w:val="both"/>
      </w:pPr>
      <w:r>
        <w:rPr>
          <w:rFonts w:ascii="Times New Roman" w:hAnsi="Times New Roman" w:eastAsia="Times New Roman"/>
        </w:rPr>
        <w:t>18.( “</w:t>
      </w:r>
      <w:r>
        <w:rPr>
          <w:spacing w:val="-2"/>
        </w:rPr>
        <w:t>希望杯</w:t>
      </w:r>
      <w:r>
        <w:rPr>
          <w:rFonts w:ascii="Times New Roman" w:hAnsi="Times New Roman" w:eastAsia="Times New Roman"/>
          <w:spacing w:val="-3"/>
        </w:rPr>
        <w:t>”</w:t>
      </w:r>
      <w:r>
        <w:rPr>
          <w:spacing w:val="-2"/>
        </w:rPr>
        <w:t>六年级</w:t>
      </w:r>
      <w:r>
        <w:rPr>
          <w:rFonts w:ascii="Times New Roman" w:hAnsi="Times New Roman" w:eastAsia="Times New Roman"/>
        </w:rPr>
        <w:t>)</w:t>
      </w:r>
      <w:r>
        <w:rPr>
          <w:spacing w:val="-14"/>
        </w:rPr>
        <w:t xml:space="preserve">四、五、六 </w:t>
      </w:r>
      <w:r>
        <w:rPr>
          <w:rFonts w:ascii="Times New Roman" w:hAnsi="Times New Roman" w:eastAsia="Times New Roman"/>
        </w:rPr>
        <w:t>3</w:t>
      </w:r>
      <w:r>
        <w:rPr>
          <w:rFonts w:ascii="Times New Roman" w:hAnsi="Times New Roman" w:eastAsia="Times New Roman"/>
          <w:spacing w:val="6"/>
        </w:rPr>
        <w:t xml:space="preserve"> </w:t>
      </w:r>
      <w:r>
        <w:rPr>
          <w:spacing w:val="-11"/>
        </w:rPr>
        <w:t xml:space="preserve">个年级各有 </w:t>
      </w:r>
      <w:r>
        <w:rPr>
          <w:rFonts w:ascii="Times New Roman" w:hAnsi="Times New Roman" w:eastAsia="Times New Roman"/>
        </w:rPr>
        <w:t>100</w:t>
      </w:r>
      <w:r>
        <w:rPr>
          <w:rFonts w:ascii="Times New Roman" w:hAnsi="Times New Roman" w:eastAsia="Times New Roman"/>
          <w:spacing w:val="4"/>
        </w:rPr>
        <w:t xml:space="preserve"> </w:t>
      </w:r>
      <w:r>
        <w:rPr>
          <w:spacing w:val="-8"/>
        </w:rPr>
        <w:t xml:space="preserve">名学生去春游，都分成 </w:t>
      </w:r>
      <w:r>
        <w:rPr>
          <w:rFonts w:ascii="Times New Roman" w:hAnsi="Times New Roman" w:eastAsia="Times New Roman"/>
        </w:rPr>
        <w:t>2</w:t>
      </w:r>
      <w:r>
        <w:rPr>
          <w:rFonts w:ascii="Times New Roman" w:hAnsi="Times New Roman" w:eastAsia="Times New Roman"/>
          <w:spacing w:val="2"/>
        </w:rPr>
        <w:t xml:space="preserve"> </w:t>
      </w:r>
      <w:r>
        <w:t>列</w:t>
      </w:r>
      <w:r>
        <w:rPr>
          <w:rFonts w:ascii="Times New Roman" w:hAnsi="Times New Roman" w:eastAsia="Times New Roman"/>
        </w:rPr>
        <w:t>(</w:t>
      </w:r>
      <w:r>
        <w:t>竖排</w:t>
      </w:r>
      <w:r>
        <w:rPr>
          <w:rFonts w:ascii="Times New Roman" w:hAnsi="Times New Roman" w:eastAsia="Times New Roman"/>
          <w:spacing w:val="-4"/>
        </w:rPr>
        <w:t>)</w:t>
      </w:r>
      <w:r>
        <w:rPr>
          <w:spacing w:val="-2"/>
        </w:rPr>
        <w:t>并列行</w:t>
      </w:r>
    </w:p>
    <w:p>
      <w:pPr>
        <w:pStyle w:val="3"/>
        <w:spacing w:before="43"/>
        <w:ind w:left="120"/>
        <w:jc w:val="both"/>
        <w:rPr>
          <w:rFonts w:ascii="Times New Roman" w:eastAsia="Times New Roman"/>
        </w:rPr>
      </w:pPr>
      <w:r>
        <w:rPr>
          <w:spacing w:val="-5"/>
        </w:rPr>
        <w:t xml:space="preserve">进．四、五、六年级的学生相邻两行之间的距离分别是 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21"/>
        </w:rPr>
        <w:t xml:space="preserve"> </w:t>
      </w:r>
      <w:r>
        <w:rPr>
          <w:spacing w:val="-2"/>
        </w:rPr>
        <w:t>米、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21"/>
        </w:rPr>
        <w:t xml:space="preserve"> </w:t>
      </w:r>
      <w:r>
        <w:rPr>
          <w:spacing w:val="-2"/>
        </w:rPr>
        <w:t>米、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  <w:spacing w:val="18"/>
        </w:rPr>
        <w:t xml:space="preserve"> </w:t>
      </w:r>
      <w:r>
        <w:rPr>
          <w:spacing w:val="-7"/>
        </w:rPr>
        <w:t xml:space="preserve">米，年级之间相距 </w:t>
      </w:r>
      <w:r>
        <w:rPr>
          <w:rFonts w:ascii="Times New Roman" w:eastAsia="Times New Roman"/>
        </w:rPr>
        <w:t>5</w:t>
      </w:r>
    </w:p>
    <w:p>
      <w:pPr>
        <w:pStyle w:val="3"/>
        <w:tabs>
          <w:tab w:val="left" w:pos="7998"/>
        </w:tabs>
        <w:spacing w:before="43"/>
        <w:ind w:left="120"/>
        <w:jc w:val="both"/>
      </w:pPr>
      <w:r>
        <w:t>米．</w:t>
      </w:r>
      <w:r>
        <w:rPr>
          <w:spacing w:val="-3"/>
        </w:rPr>
        <w:t>他</w:t>
      </w:r>
      <w:r>
        <w:t>们</w:t>
      </w:r>
      <w:r>
        <w:rPr>
          <w:spacing w:val="-3"/>
        </w:rPr>
        <w:t>每</w:t>
      </w:r>
      <w:r>
        <w:t>分</w:t>
      </w:r>
      <w:r>
        <w:rPr>
          <w:spacing w:val="-3"/>
        </w:rPr>
        <w:t>钟</w:t>
      </w:r>
      <w:r>
        <w:t>都</w:t>
      </w:r>
      <w:r>
        <w:rPr>
          <w:spacing w:val="-3"/>
        </w:rPr>
        <w:t>行</w:t>
      </w:r>
      <w:r>
        <w:t>走</w:t>
      </w:r>
      <w:r>
        <w:rPr>
          <w:spacing w:val="-47"/>
        </w:rPr>
        <w:t xml:space="preserve"> </w:t>
      </w:r>
      <w:r>
        <w:rPr>
          <w:rFonts w:ascii="Times New Roman" w:eastAsia="Times New Roman"/>
        </w:rPr>
        <w:t>90</w:t>
      </w:r>
      <w:r>
        <w:rPr>
          <w:rFonts w:ascii="Times New Roman" w:eastAsia="Times New Roman"/>
          <w:spacing w:val="2"/>
        </w:rPr>
        <w:t xml:space="preserve"> </w:t>
      </w:r>
      <w:r>
        <w:t>米，</w:t>
      </w:r>
      <w:r>
        <w:rPr>
          <w:spacing w:val="-3"/>
        </w:rPr>
        <w:t>整</w:t>
      </w:r>
      <w:r>
        <w:t>个</w:t>
      </w:r>
      <w:r>
        <w:rPr>
          <w:spacing w:val="-3"/>
        </w:rPr>
        <w:t>队</w:t>
      </w:r>
      <w:r>
        <w:t>伍</w:t>
      </w:r>
      <w:r>
        <w:rPr>
          <w:spacing w:val="-3"/>
        </w:rPr>
        <w:t>通</w:t>
      </w:r>
      <w:r>
        <w:t>过</w:t>
      </w:r>
      <w:r>
        <w:rPr>
          <w:spacing w:val="-3"/>
        </w:rPr>
        <w:t>某</w:t>
      </w:r>
      <w:r>
        <w:t>座</w:t>
      </w:r>
      <w:r>
        <w:rPr>
          <w:spacing w:val="-3"/>
        </w:rPr>
        <w:t>桥</w:t>
      </w:r>
      <w:r>
        <w:t>用</w:t>
      </w:r>
      <w:r>
        <w:rPr>
          <w:spacing w:val="-48"/>
        </w:rPr>
        <w:t xml:space="preserve"> </w:t>
      </w:r>
      <w:r>
        <w:rPr>
          <w:rFonts w:ascii="Times New Roman" w:eastAsia="Times New Roman"/>
        </w:rPr>
        <w:t>4</w:t>
      </w:r>
      <w:r>
        <w:rPr>
          <w:rFonts w:ascii="Times New Roman" w:eastAsia="Times New Roman"/>
          <w:spacing w:val="6"/>
        </w:rPr>
        <w:t xml:space="preserve"> </w:t>
      </w:r>
      <w:r>
        <w:rPr>
          <w:spacing w:val="-3"/>
        </w:rPr>
        <w:t>分</w:t>
      </w:r>
      <w:r>
        <w:t>钟</w:t>
      </w:r>
      <w:r>
        <w:rPr>
          <w:spacing w:val="-3"/>
        </w:rPr>
        <w:t>，</w:t>
      </w:r>
      <w:r>
        <w:t>那</w:t>
      </w:r>
      <w:r>
        <w:rPr>
          <w:spacing w:val="-3"/>
        </w:rPr>
        <w:t>么</w:t>
      </w:r>
      <w:r>
        <w:t>这</w:t>
      </w:r>
      <w:r>
        <w:rPr>
          <w:spacing w:val="-3"/>
        </w:rPr>
        <w:t>座</w:t>
      </w:r>
      <w:r>
        <w:t>桥</w:t>
      </w:r>
      <w:r>
        <w:rPr>
          <w:spacing w:val="-3"/>
        </w:rPr>
        <w:t>长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rPr>
          <w:spacing w:val="-3"/>
        </w:rPr>
        <w:t>米．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17"/>
        </w:rPr>
      </w:pPr>
    </w:p>
    <w:p>
      <w:pPr>
        <w:pStyle w:val="2"/>
        <w:jc w:val="both"/>
      </w:pPr>
      <w:r>
        <w:rPr>
          <w:color w:val="538DD3"/>
        </w:rPr>
        <w:t>四．</w:t>
      </w:r>
      <w:r>
        <w:rPr>
          <w:color w:val="538DD3"/>
        </w:rPr>
        <w:drawing>
          <wp:inline distT="0" distB="0" distL="0" distR="0">
            <wp:extent cx="19050" cy="1778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538DD3"/>
        </w:rPr>
        <w:t>杯赛演练：</w:t>
      </w:r>
    </w:p>
    <w:p>
      <w:pPr>
        <w:pStyle w:val="3"/>
        <w:spacing w:before="145" w:line="278" w:lineRule="auto"/>
        <w:ind w:left="120" w:right="313"/>
        <w:jc w:val="both"/>
      </w:pPr>
      <w:r>
        <w:rPr>
          <w:rFonts w:ascii="Times New Roman" w:hAnsi="Times New Roman" w:eastAsia="Times New Roman"/>
        </w:rPr>
        <w:t>19.(“</w:t>
      </w:r>
      <w:r>
        <w:t>希望杯</w:t>
      </w:r>
      <w:r>
        <w:rPr>
          <w:rFonts w:ascii="Times New Roman" w:hAnsi="Times New Roman" w:eastAsia="Times New Roman"/>
        </w:rPr>
        <w:t>”</w:t>
      </w:r>
      <w:r>
        <w:t>全国数学邀请赛</w:t>
      </w:r>
      <w:r>
        <w:rPr>
          <w:rFonts w:ascii="Times New Roman" w:hAnsi="Times New Roman" w:eastAsia="Times New Roman"/>
        </w:rPr>
        <w:t>)</w:t>
      </w:r>
      <w:r>
        <w:t>一座铁路桥长</w:t>
      </w:r>
      <w:r>
        <w:rPr>
          <w:rFonts w:ascii="Times New Roman" w:hAnsi="Times New Roman" w:eastAsia="Times New Roman"/>
        </w:rPr>
        <w:t xml:space="preserve">1200 </w:t>
      </w:r>
      <w:r>
        <w:t>米，一列火车开过大桥需要</w:t>
      </w:r>
      <w:r>
        <w:rPr>
          <w:rFonts w:ascii="Times New Roman" w:hAnsi="Times New Roman" w:eastAsia="Times New Roman"/>
        </w:rPr>
        <w:t xml:space="preserve">75 </w:t>
      </w:r>
      <w:r>
        <w:t>秒，火车开过路旁一信号杆需要</w:t>
      </w:r>
      <w:r>
        <w:rPr>
          <w:rFonts w:ascii="Times New Roman" w:hAnsi="Times New Roman" w:eastAsia="Times New Roman"/>
        </w:rPr>
        <w:t xml:space="preserve">15 </w:t>
      </w:r>
      <w:r>
        <w:t>秒，求火车的速度和车身长</w:t>
      </w:r>
      <w:r>
        <w:rPr>
          <w:color w:val="FFFFFF"/>
          <w:sz w:val="4"/>
        </w:rPr>
        <w:t>[来源:学§科§网]</w:t>
      </w:r>
    </w:p>
    <w:p>
      <w:pPr>
        <w:spacing w:line="278" w:lineRule="auto"/>
        <w:jc w:val="both"/>
        <w:sectPr>
          <w:pgSz w:w="11910" w:h="16840"/>
          <w:pgMar w:top="1380" w:right="1480" w:bottom="1500" w:left="1680" w:header="0" w:footer="1304" w:gutter="0"/>
          <w:cols w:space="720" w:num="1"/>
        </w:sectPr>
      </w:pPr>
    </w:p>
    <w:p>
      <w:pPr>
        <w:pStyle w:val="3"/>
        <w:spacing w:before="64" w:line="278" w:lineRule="auto"/>
        <w:ind w:left="120" w:right="315"/>
      </w:pPr>
      <w:r>
        <w:rPr>
          <w:rFonts w:ascii="Times New Roman" w:eastAsia="Times New Roman"/>
        </w:rPr>
        <w:t>20.(</w:t>
      </w:r>
      <w:r>
        <w:rPr>
          <w:spacing w:val="-2"/>
        </w:rPr>
        <w:t>四中考题</w:t>
      </w:r>
      <w:r>
        <w:rPr>
          <w:rFonts w:ascii="Times New Roman" w:eastAsia="Times New Roman"/>
          <w:spacing w:val="-4"/>
        </w:rPr>
        <w:t>)</w:t>
      </w:r>
      <w:r>
        <w:rPr>
          <w:spacing w:val="-10"/>
        </w:rPr>
        <w:t xml:space="preserve">一列火车通过 </w:t>
      </w:r>
      <w:r>
        <w:rPr>
          <w:rFonts w:ascii="Times New Roman" w:eastAsia="Times New Roman"/>
        </w:rPr>
        <w:t xml:space="preserve">396 </w:t>
      </w:r>
      <w:r>
        <w:rPr>
          <w:spacing w:val="-10"/>
        </w:rPr>
        <w:t xml:space="preserve">米的大桥需要 </w:t>
      </w:r>
      <w:r>
        <w:rPr>
          <w:rFonts w:ascii="Times New Roman" w:eastAsia="Times New Roman"/>
        </w:rPr>
        <w:t xml:space="preserve">26 </w:t>
      </w:r>
      <w:r>
        <w:rPr>
          <w:spacing w:val="-20"/>
        </w:rPr>
        <w:t xml:space="preserve">秒，通过 </w:t>
      </w:r>
      <w:r>
        <w:rPr>
          <w:rFonts w:ascii="Times New Roman" w:eastAsia="Times New Roman"/>
        </w:rPr>
        <w:t xml:space="preserve">252 </w:t>
      </w:r>
      <w:r>
        <w:rPr>
          <w:spacing w:val="-10"/>
        </w:rPr>
        <w:t xml:space="preserve">米的隧道需要 </w:t>
      </w:r>
      <w:r>
        <w:rPr>
          <w:rFonts w:ascii="Times New Roman" w:eastAsia="Times New Roman"/>
        </w:rPr>
        <w:t xml:space="preserve">18 </w:t>
      </w:r>
      <w:r>
        <w:rPr>
          <w:spacing w:val="-10"/>
        </w:rPr>
        <w:t>秒，这列火</w:t>
      </w:r>
      <w:r>
        <w:rPr>
          <w:spacing w:val="-5"/>
        </w:rPr>
        <w:t>车车身长是多少米？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12"/>
        <w:rPr>
          <w:sz w:val="27"/>
        </w:rPr>
      </w:pPr>
    </w:p>
    <w:p>
      <w:pPr>
        <w:pStyle w:val="3"/>
        <w:ind w:left="120"/>
      </w:pPr>
      <w:r>
        <w:rPr>
          <w:rFonts w:ascii="Times New Roman" w:eastAsia="Times New Roman"/>
        </w:rPr>
        <w:t>21.(</w:t>
      </w:r>
      <w:r>
        <w:t>四中入学测试题</w:t>
      </w:r>
      <w:r>
        <w:rPr>
          <w:rFonts w:ascii="Times New Roman" w:eastAsia="Times New Roman"/>
        </w:rPr>
        <w:t>)</w:t>
      </w:r>
      <w:r>
        <w:t xml:space="preserve">一列火车长 </w:t>
      </w:r>
      <w:r>
        <w:rPr>
          <w:rFonts w:ascii="Times New Roman" w:eastAsia="Times New Roman"/>
        </w:rPr>
        <w:t xml:space="preserve">152 </w:t>
      </w:r>
      <w:r>
        <w:t>米，它的速度是每小时</w:t>
      </w:r>
      <w:r>
        <w:rPr>
          <w:rFonts w:ascii="Times New Roman" w:eastAsia="Times New Roman"/>
        </w:rPr>
        <w:t xml:space="preserve">63.36 </w:t>
      </w:r>
      <w:r>
        <w:t>公里，一个人与火车相向</w:t>
      </w:r>
    </w:p>
    <w:p>
      <w:pPr>
        <w:pStyle w:val="3"/>
        <w:tabs>
          <w:tab w:val="left" w:pos="7054"/>
        </w:tabs>
        <w:spacing w:before="43"/>
        <w:ind w:left="120"/>
      </w:pPr>
      <w:r>
        <w:t>而行</w:t>
      </w:r>
      <w:r>
        <w:rPr>
          <w:spacing w:val="-3"/>
        </w:rPr>
        <w:t>，</w:t>
      </w:r>
      <w:r>
        <w:t>全</w:t>
      </w:r>
      <w:r>
        <w:rPr>
          <w:spacing w:val="-3"/>
        </w:rPr>
        <w:t>列</w:t>
      </w:r>
      <w:r>
        <w:t>火</w:t>
      </w:r>
      <w:r>
        <w:rPr>
          <w:spacing w:val="-3"/>
        </w:rPr>
        <w:t>车</w:t>
      </w:r>
      <w:r>
        <w:t>从</w:t>
      </w:r>
      <w:r>
        <w:rPr>
          <w:spacing w:val="-3"/>
        </w:rPr>
        <w:t>他</w:t>
      </w:r>
      <w:r>
        <w:t>身</w:t>
      </w:r>
      <w:r>
        <w:rPr>
          <w:spacing w:val="-3"/>
        </w:rPr>
        <w:t>边</w:t>
      </w:r>
      <w:r>
        <w:t>开</w:t>
      </w:r>
      <w:r>
        <w:rPr>
          <w:spacing w:val="-3"/>
        </w:rPr>
        <w:t>过</w:t>
      </w:r>
      <w:r>
        <w:t>用</w:t>
      </w:r>
      <w:r>
        <w:rPr>
          <w:spacing w:val="-46"/>
        </w:rPr>
        <w:t xml:space="preserve"> </w:t>
      </w:r>
      <w:r>
        <w:rPr>
          <w:rFonts w:ascii="Times New Roman" w:eastAsia="Times New Roman"/>
        </w:rPr>
        <w:t>8</w:t>
      </w:r>
      <w:r>
        <w:rPr>
          <w:rFonts w:ascii="Times New Roman" w:eastAsia="Times New Roman"/>
          <w:spacing w:val="7"/>
        </w:rPr>
        <w:t xml:space="preserve"> </w:t>
      </w:r>
      <w:r>
        <w:rPr>
          <w:spacing w:val="-3"/>
        </w:rPr>
        <w:t>秒</w:t>
      </w:r>
      <w:r>
        <w:t>钟</w:t>
      </w:r>
      <w:r>
        <w:rPr>
          <w:spacing w:val="-3"/>
        </w:rPr>
        <w:t>，</w:t>
      </w:r>
      <w:r>
        <w:t>这</w:t>
      </w:r>
      <w:r>
        <w:rPr>
          <w:spacing w:val="-3"/>
        </w:rPr>
        <w:t>个</w:t>
      </w:r>
      <w:r>
        <w:t>人</w:t>
      </w:r>
      <w:r>
        <w:rPr>
          <w:spacing w:val="-3"/>
        </w:rPr>
        <w:t>的</w:t>
      </w:r>
      <w:r>
        <w:t>步行</w:t>
      </w:r>
      <w:r>
        <w:rPr>
          <w:spacing w:val="-3"/>
        </w:rPr>
        <w:t>速</w:t>
      </w:r>
      <w:r>
        <w:t>度</w:t>
      </w:r>
      <w:r>
        <w:rPr>
          <w:spacing w:val="-3"/>
        </w:rPr>
        <w:t>是</w:t>
      </w:r>
      <w:r>
        <w:t>每</w:t>
      </w:r>
      <w:r>
        <w:rPr>
          <w:spacing w:val="-3"/>
        </w:rPr>
        <w:t>秒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t>米．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spacing w:before="11"/>
        <w:rPr>
          <w:sz w:val="26"/>
        </w:rPr>
      </w:pPr>
    </w:p>
    <w:p>
      <w:pPr>
        <w:pStyle w:val="3"/>
        <w:spacing w:line="278" w:lineRule="auto"/>
        <w:ind w:left="120" w:right="241"/>
      </w:pPr>
      <w:r>
        <w:rPr>
          <w:rFonts w:ascii="Times New Roman" w:eastAsia="Times New Roman"/>
        </w:rPr>
        <w:t>22.(</w:t>
      </w:r>
      <w:r>
        <w:t>第二届希望杯第二试</w:t>
      </w:r>
      <w:r>
        <w:rPr>
          <w:rFonts w:ascii="Times New Roman" w:eastAsia="Times New Roman"/>
        </w:rPr>
        <w:t>)</w:t>
      </w:r>
      <w:r>
        <w:t>两列在各自轨道上相向而行的火车恰好在某道口相遇，如果甲列车长</w:t>
      </w:r>
      <w:r>
        <w:rPr>
          <w:rFonts w:ascii="Times New Roman" w:eastAsia="Times New Roman"/>
        </w:rPr>
        <w:t xml:space="preserve">225 </w:t>
      </w:r>
      <w:r>
        <w:t>米，每秒钟行驶</w:t>
      </w:r>
      <w:r>
        <w:rPr>
          <w:rFonts w:ascii="Times New Roman" w:eastAsia="Times New Roman"/>
        </w:rPr>
        <w:t xml:space="preserve">25 </w:t>
      </w:r>
      <w:r>
        <w:t>米，乙列车每秒行驶</w:t>
      </w:r>
      <w:r>
        <w:rPr>
          <w:rFonts w:ascii="Times New Roman" w:eastAsia="Times New Roman"/>
        </w:rPr>
        <w:t xml:space="preserve">20 </w:t>
      </w:r>
      <w:r>
        <w:t>米，甲、乙两列车错车时间是</w:t>
      </w:r>
      <w:r>
        <w:rPr>
          <w:rFonts w:ascii="Times New Roman" w:eastAsia="Times New Roman"/>
        </w:rPr>
        <w:t xml:space="preserve">9 </w:t>
      </w:r>
      <w:r>
        <w:t>秒，求：</w:t>
      </w:r>
    </w:p>
    <w:p>
      <w:pPr>
        <w:pStyle w:val="3"/>
        <w:spacing w:line="269" w:lineRule="exact"/>
        <w:ind w:left="120"/>
      </w:pPr>
      <w:r>
        <w:t>⑴ 乙列车长多少米？</w:t>
      </w:r>
    </w:p>
    <w:p>
      <w:pPr>
        <w:pStyle w:val="3"/>
        <w:spacing w:before="43"/>
        <w:ind w:left="120"/>
      </w:pPr>
      <w:r>
        <w:t>⑵ 甲列车通过这个道口用多少秒？</w:t>
      </w:r>
    </w:p>
    <w:p>
      <w:pPr>
        <w:pStyle w:val="3"/>
        <w:spacing w:before="43"/>
        <w:ind w:left="120"/>
      </w:pPr>
      <w:r>
        <w:t>⑶ 坐在甲列车上的小明看到乙列车通过用了多少秒？</w:t>
      </w:r>
    </w:p>
    <w:p>
      <w:pPr>
        <w:sectPr>
          <w:pgSz w:w="11910" w:h="16840"/>
          <w:pgMar w:top="1380" w:right="1480" w:bottom="1500" w:left="1680" w:header="0" w:footer="1304" w:gutter="0"/>
          <w:cols w:space="720" w:num="1"/>
        </w:sectPr>
      </w:pPr>
    </w:p>
    <w:p>
      <w:pPr>
        <w:pStyle w:val="3"/>
        <w:spacing w:before="44"/>
        <w:ind w:left="120"/>
      </w:pPr>
      <w:r>
        <w:t>答案：</w:t>
      </w:r>
    </w:p>
    <w:p>
      <w:pPr>
        <w:pStyle w:val="3"/>
        <w:tabs>
          <w:tab w:val="left" w:pos="480"/>
        </w:tabs>
        <w:spacing w:before="43"/>
        <w:ind w:left="120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1.</w:t>
      </w:r>
      <w:r>
        <w:rPr>
          <w:rFonts w:ascii="Times New Roman" w:hAnsi="Times New Roman" w:eastAsia="Times New Roman"/>
        </w:rPr>
        <w:tab/>
      </w:r>
      <w:r>
        <w:rPr>
          <w:spacing w:val="-3"/>
        </w:rPr>
        <w:t>解析：可以发现火车走</w:t>
      </w:r>
      <w:r>
        <w:rPr>
          <w:spacing w:val="-3"/>
        </w:rPr>
        <w:drawing>
          <wp:inline distT="0" distB="0" distL="0" distR="0">
            <wp:extent cx="24130" cy="2159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</w:rPr>
        <w:t>过的路程为：</w:t>
      </w:r>
      <w:r>
        <w:rPr>
          <w:rFonts w:ascii="Times New Roman" w:hAnsi="Times New Roman" w:eastAsia="Times New Roman"/>
        </w:rPr>
        <w:t>20</w:t>
      </w:r>
      <w:r>
        <w:rPr>
          <w:rFonts w:ascii="Times New Roman" w:hAnsi="Times New Roman" w:eastAsia="Times New Roman"/>
          <w:spacing w:val="-3"/>
        </w:rPr>
        <w:t>0</w:t>
      </w:r>
      <w:r>
        <w:rPr>
          <w:rFonts w:ascii="Times New Roman" w:hAnsi="Times New Roman" w:eastAsia="Times New Roman"/>
        </w:rPr>
        <w:t>+2</w:t>
      </w:r>
      <w:r>
        <w:rPr>
          <w:rFonts w:ascii="Times New Roman" w:hAnsi="Times New Roman" w:eastAsia="Times New Roman"/>
          <w:spacing w:val="-3"/>
        </w:rPr>
        <w:t>2</w:t>
      </w:r>
      <w:r>
        <w:rPr>
          <w:rFonts w:ascii="Times New Roman" w:hAnsi="Times New Roman" w:eastAsia="Times New Roman"/>
        </w:rPr>
        <w:t>0=</w:t>
      </w:r>
      <w:r>
        <w:rPr>
          <w:rFonts w:ascii="Times New Roman" w:hAnsi="Times New Roman" w:eastAsia="Times New Roman"/>
          <w:spacing w:val="-3"/>
        </w:rPr>
        <w:t>4</w:t>
      </w:r>
      <w:r>
        <w:rPr>
          <w:rFonts w:ascii="Times New Roman" w:hAnsi="Times New Roman" w:eastAsia="Times New Roman"/>
        </w:rPr>
        <w:t>20</w:t>
      </w:r>
      <w:r>
        <w:rPr>
          <w:spacing w:val="-3"/>
        </w:rPr>
        <w:t>（</w:t>
      </w:r>
      <w:r>
        <w:t>米</w:t>
      </w:r>
      <w:r>
        <w:rPr>
          <w:spacing w:val="-106"/>
        </w:rPr>
        <w:t>）</w:t>
      </w:r>
      <w:r>
        <w:rPr>
          <w:spacing w:val="-3"/>
        </w:rPr>
        <w:t>，所以用时</w:t>
      </w:r>
      <w:r>
        <w:rPr>
          <w:spacing w:val="-55"/>
        </w:rPr>
        <w:t xml:space="preserve"> </w:t>
      </w:r>
      <w:r>
        <w:rPr>
          <w:rFonts w:ascii="Times New Roman" w:hAnsi="Times New Roman" w:eastAsia="Times New Roman"/>
        </w:rPr>
        <w:t>42</w:t>
      </w:r>
      <w:r>
        <w:rPr>
          <w:rFonts w:ascii="Times New Roman" w:hAnsi="Times New Roman" w:eastAsia="Times New Roman"/>
          <w:spacing w:val="2"/>
        </w:rPr>
        <w:t>0</w:t>
      </w:r>
      <w:r>
        <w:rPr>
          <w:rFonts w:ascii="Times New Roman" w:hAnsi="Times New Roman" w:eastAsia="Times New Roman"/>
          <w:spacing w:val="-28"/>
        </w:rPr>
        <w:t>÷</w:t>
      </w:r>
      <w:r>
        <w:rPr>
          <w:rFonts w:ascii="Times New Roman" w:hAnsi="Times New Roman" w:eastAsia="Times New Roman"/>
          <w:spacing w:val="-3"/>
        </w:rPr>
        <w:t>6</w:t>
      </w:r>
      <w:r>
        <w:rPr>
          <w:rFonts w:ascii="Times New Roman" w:hAnsi="Times New Roman" w:eastAsia="Times New Roman"/>
        </w:rPr>
        <w:t>0=7</w:t>
      </w:r>
      <w:r>
        <w:rPr>
          <w:rFonts w:ascii="Times New Roman" w:hAnsi="Times New Roman" w:eastAsia="Times New Roman"/>
          <w:spacing w:val="-30"/>
        </w:rPr>
        <w:t xml:space="preserve"> </w:t>
      </w:r>
      <w:r>
        <w:t>（秒</w:t>
      </w:r>
      <w:r>
        <w:rPr>
          <w:spacing w:val="-3"/>
        </w:rPr>
        <w:t>）</w:t>
      </w:r>
      <w:r>
        <w:rPr>
          <w:rFonts w:ascii="Times New Roman" w:hAnsi="Times New Roman" w:eastAsia="Times New Roman"/>
        </w:rPr>
        <w:t>.</w:t>
      </w:r>
    </w:p>
    <w:p>
      <w:pPr>
        <w:pStyle w:val="3"/>
        <w:spacing w:before="10"/>
        <w:rPr>
          <w:rFonts w:ascii="Times New Roman"/>
          <w:sz w:val="30"/>
        </w:rPr>
      </w:pPr>
    </w:p>
    <w:p>
      <w:pPr>
        <w:pStyle w:val="9"/>
        <w:numPr>
          <w:ilvl w:val="0"/>
          <w:numId w:val="2"/>
        </w:numPr>
        <w:tabs>
          <w:tab w:val="left" w:pos="280"/>
        </w:tabs>
        <w:spacing w:before="1" w:line="271" w:lineRule="auto"/>
        <w:ind w:right="2037" w:hanging="734"/>
        <w:rPr>
          <w:sz w:val="21"/>
        </w:rPr>
      </w:pPr>
      <w:r>
        <w:rPr>
          <w:spacing w:val="-3"/>
          <w:sz w:val="21"/>
        </w:rPr>
        <w:t>解析：已知列车速度是每秒钟行驶</w:t>
      </w:r>
      <w:r>
        <w:rPr>
          <w:rFonts w:ascii="Times New Roman" w:hAnsi="Times New Roman" w:eastAsia="Times New Roman"/>
          <w:sz w:val="21"/>
        </w:rPr>
        <w:t>16</w:t>
      </w:r>
      <w:r>
        <w:rPr>
          <w:rFonts w:ascii="Times New Roman" w:hAnsi="Times New Roman" w:eastAsia="Times New Roman"/>
          <w:spacing w:val="-2"/>
          <w:sz w:val="21"/>
        </w:rPr>
        <w:t xml:space="preserve"> </w:t>
      </w:r>
      <w:r>
        <w:rPr>
          <w:sz w:val="21"/>
        </w:rPr>
        <w:t>米和全车通过隧道需要</w:t>
      </w:r>
      <w:r>
        <w:rPr>
          <w:rFonts w:ascii="Times New Roman" w:hAnsi="Times New Roman" w:eastAsia="Times New Roman"/>
          <w:spacing w:val="-3"/>
          <w:sz w:val="21"/>
        </w:rPr>
        <w:t>90</w:t>
      </w:r>
      <w:r>
        <w:rPr>
          <w:rFonts w:ascii="Times New Roman" w:hAnsi="Times New Roman" w:eastAsia="Times New Roman"/>
          <w:spacing w:val="5"/>
          <w:sz w:val="21"/>
        </w:rPr>
        <w:t xml:space="preserve"> </w:t>
      </w:r>
      <w:r>
        <w:rPr>
          <w:sz w:val="21"/>
        </w:rPr>
        <w:t xml:space="preserve">秒钟． </w:t>
      </w:r>
      <w:r>
        <w:rPr>
          <w:spacing w:val="4"/>
          <w:sz w:val="21"/>
        </w:rPr>
        <w:t>根据速度</w:t>
      </w:r>
      <w:r>
        <w:rPr>
          <w:rFonts w:ascii="Symbol" w:hAnsi="Symbol" w:eastAsia="Symbol"/>
          <w:sz w:val="21"/>
        </w:rPr>
        <w:t></w:t>
      </w:r>
      <w:r>
        <w:rPr>
          <w:rFonts w:ascii="Times New Roman" w:hAnsi="Times New Roman" w:eastAsia="Times New Roman"/>
          <w:spacing w:val="-18"/>
          <w:sz w:val="21"/>
        </w:rPr>
        <w:t xml:space="preserve"> </w:t>
      </w:r>
      <w:r>
        <w:rPr>
          <w:spacing w:val="16"/>
          <w:sz w:val="21"/>
        </w:rPr>
        <w:t>时间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-12"/>
        </w:rPr>
        <w:t xml:space="preserve"> </w:t>
      </w:r>
      <w:r>
        <w:rPr>
          <w:spacing w:val="-3"/>
          <w:sz w:val="21"/>
        </w:rPr>
        <w:t>路程的关系，可以求出列车行驶的全路程．</w:t>
      </w:r>
    </w:p>
    <w:p>
      <w:pPr>
        <w:pStyle w:val="3"/>
        <w:spacing w:before="4" w:line="278" w:lineRule="auto"/>
        <w:ind w:left="854" w:right="1273"/>
      </w:pPr>
      <w:r>
        <w:t>全路程正好是列车本身长度与隧道长度之和，即可求出隧道的长度． 列车</w:t>
      </w:r>
      <w:r>
        <w:rPr>
          <w:rFonts w:ascii="Times New Roman" w:hAnsi="Times New Roman" w:eastAsia="Times New Roman"/>
        </w:rPr>
        <w:t xml:space="preserve">90 </w:t>
      </w:r>
      <w:r>
        <w:t>秒钟行驶：</w:t>
      </w:r>
      <w:r>
        <w:rPr>
          <w:rFonts w:ascii="Times New Roman" w:hAnsi="Times New Roman" w:eastAsia="Times New Roman"/>
        </w:rPr>
        <w:t xml:space="preserve">16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</w:rPr>
        <w:t xml:space="preserve"> 90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1440 (</w:t>
      </w:r>
      <w:r>
        <w:t>米</w:t>
      </w:r>
      <w:r>
        <w:rPr>
          <w:rFonts w:ascii="Times New Roman" w:hAnsi="Times New Roman" w:eastAsia="Times New Roman"/>
        </w:rPr>
        <w:t>)</w:t>
      </w:r>
      <w:r>
        <w:t>，隧道长：</w:t>
      </w:r>
      <w:r>
        <w:rPr>
          <w:rFonts w:ascii="Times New Roman" w:hAnsi="Times New Roman" w:eastAsia="Times New Roman"/>
        </w:rPr>
        <w:t xml:space="preserve">1440 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</w:rPr>
        <w:t xml:space="preserve"> 360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1080 (</w:t>
      </w:r>
      <w:r>
        <w:t>米</w:t>
      </w:r>
      <w:r>
        <w:rPr>
          <w:rFonts w:ascii="Times New Roman" w:hAnsi="Times New Roman" w:eastAsia="Times New Roman"/>
        </w:rPr>
        <w:t>)</w:t>
      </w:r>
      <w:r>
        <w:t>．</w:t>
      </w:r>
    </w:p>
    <w:p>
      <w:pPr>
        <w:pStyle w:val="3"/>
        <w:spacing w:before="3"/>
        <w:rPr>
          <w:sz w:val="24"/>
        </w:rPr>
      </w:pPr>
    </w:p>
    <w:p>
      <w:pPr>
        <w:pStyle w:val="9"/>
        <w:numPr>
          <w:ilvl w:val="0"/>
          <w:numId w:val="2"/>
        </w:numPr>
        <w:tabs>
          <w:tab w:val="left" w:pos="280"/>
        </w:tabs>
        <w:spacing w:line="271" w:lineRule="auto"/>
        <w:ind w:right="311" w:hanging="734"/>
        <w:jc w:val="both"/>
        <w:rPr>
          <w:sz w:val="21"/>
        </w:rPr>
      </w:pPr>
      <w:r>
        <w:rPr>
          <w:spacing w:val="-8"/>
          <w:sz w:val="21"/>
        </w:rPr>
        <w:t>解析：画图分析．从火车头上桥，到火车尾离桥，这是火车通过这座大桥的全过程，也就</w:t>
      </w:r>
      <w:r>
        <w:rPr>
          <w:spacing w:val="-1"/>
          <w:position w:val="1"/>
          <w:sz w:val="21"/>
        </w:rPr>
        <w:t>是过桥的路程</w:t>
      </w:r>
      <w:r>
        <w:rPr>
          <w:rFonts w:ascii="Symbol" w:hAnsi="Symbol" w:eastAsia="Symbol"/>
          <w:position w:val="1"/>
        </w:rPr>
        <w:t></w:t>
      </w:r>
      <w:r>
        <w:rPr>
          <w:rFonts w:ascii="Times New Roman" w:hAnsi="Times New Roman" w:eastAsia="Times New Roman"/>
          <w:spacing w:val="19"/>
          <w:position w:val="1"/>
        </w:rPr>
        <w:t xml:space="preserve"> </w:t>
      </w:r>
      <w:r>
        <w:rPr>
          <w:spacing w:val="17"/>
          <w:position w:val="1"/>
          <w:sz w:val="21"/>
        </w:rPr>
        <w:t>桥长</w:t>
      </w:r>
      <w:r>
        <w:rPr>
          <w:rFonts w:ascii="Symbol" w:hAnsi="Symbol" w:eastAsia="Symbol"/>
          <w:sz w:val="21"/>
        </w:rPr>
        <w:t></w:t>
      </w:r>
      <w:r>
        <w:rPr>
          <w:rFonts w:ascii="Times New Roman" w:hAnsi="Times New Roman" w:eastAsia="Times New Roman"/>
          <w:spacing w:val="19"/>
          <w:sz w:val="21"/>
        </w:rPr>
        <w:t xml:space="preserve"> </w:t>
      </w:r>
      <w:r>
        <w:rPr>
          <w:position w:val="1"/>
          <w:sz w:val="21"/>
        </w:rPr>
        <w:t>车长．通过</w:t>
      </w:r>
      <w:r>
        <w:rPr>
          <w:rFonts w:ascii="Times New Roman" w:hAnsi="Times New Roman" w:eastAsia="Times New Roman"/>
          <w:position w:val="1"/>
          <w:sz w:val="21"/>
        </w:rPr>
        <w:t>“</w:t>
      </w:r>
      <w:r>
        <w:rPr>
          <w:position w:val="1"/>
          <w:sz w:val="21"/>
        </w:rPr>
        <w:t>过桥的路程</w:t>
      </w:r>
      <w:r>
        <w:rPr>
          <w:rFonts w:ascii="Times New Roman" w:hAnsi="Times New Roman" w:eastAsia="Times New Roman"/>
          <w:position w:val="1"/>
          <w:sz w:val="21"/>
        </w:rPr>
        <w:t>”</w:t>
      </w:r>
      <w:r>
        <w:rPr>
          <w:position w:val="1"/>
          <w:sz w:val="21"/>
        </w:rPr>
        <w:t>和</w:t>
      </w:r>
      <w:r>
        <w:rPr>
          <w:rFonts w:ascii="Times New Roman" w:hAnsi="Times New Roman" w:eastAsia="Times New Roman"/>
          <w:position w:val="1"/>
          <w:sz w:val="21"/>
        </w:rPr>
        <w:t>“</w:t>
      </w:r>
      <w:r>
        <w:rPr>
          <w:position w:val="1"/>
          <w:sz w:val="21"/>
        </w:rPr>
        <w:t>车速</w:t>
      </w:r>
      <w:r>
        <w:rPr>
          <w:rFonts w:ascii="Times New Roman" w:hAnsi="Times New Roman" w:eastAsia="Times New Roman"/>
          <w:position w:val="1"/>
          <w:sz w:val="21"/>
        </w:rPr>
        <w:t>”</w:t>
      </w:r>
      <w:r>
        <w:rPr>
          <w:position w:val="1"/>
          <w:sz w:val="21"/>
        </w:rPr>
        <w:t>就可以求出火车过桥的时</w:t>
      </w:r>
      <w:r>
        <w:rPr>
          <w:spacing w:val="-7"/>
          <w:sz w:val="21"/>
        </w:rPr>
        <w:t>间．所以过桥路程为：</w:t>
      </w:r>
      <w:r>
        <w:rPr>
          <w:rFonts w:ascii="Times New Roman" w:hAnsi="Times New Roman" w:eastAsia="Times New Roman"/>
          <w:spacing w:val="-3"/>
          <w:sz w:val="21"/>
        </w:rPr>
        <w:t>6700</w:t>
      </w:r>
      <w:r>
        <w:rPr>
          <w:rFonts w:ascii="Times New Roman" w:hAnsi="Times New Roman" w:eastAsia="Times New Roman"/>
          <w:spacing w:val="-5"/>
          <w:sz w:val="21"/>
        </w:rPr>
        <w:t xml:space="preserve"> </w:t>
      </w:r>
      <w:r>
        <w:rPr>
          <w:rFonts w:ascii="Symbol" w:hAnsi="Symbol" w:eastAsia="Symbol"/>
          <w:spacing w:val="2"/>
          <w:sz w:val="21"/>
        </w:rPr>
        <w:t></w:t>
      </w:r>
      <w:r>
        <w:rPr>
          <w:rFonts w:ascii="Times New Roman" w:hAnsi="Times New Roman" w:eastAsia="Times New Roman"/>
          <w:spacing w:val="2"/>
          <w:sz w:val="21"/>
        </w:rPr>
        <w:t>100</w:t>
      </w:r>
      <w:r>
        <w:rPr>
          <w:rFonts w:ascii="Times New Roman" w:hAnsi="Times New Roman" w:eastAsia="Times New Roman"/>
          <w:spacing w:val="7"/>
          <w:sz w:val="21"/>
        </w:rPr>
        <w:t xml:space="preserve">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pacing w:val="4"/>
          <w:sz w:val="21"/>
        </w:rPr>
        <w:t xml:space="preserve"> </w:t>
      </w:r>
      <w:r>
        <w:rPr>
          <w:rFonts w:ascii="Times New Roman" w:hAnsi="Times New Roman" w:eastAsia="Times New Roman"/>
          <w:spacing w:val="-3"/>
          <w:sz w:val="21"/>
        </w:rPr>
        <w:t>6800</w:t>
      </w:r>
      <w:r>
        <w:rPr>
          <w:rFonts w:ascii="Times New Roman" w:hAnsi="Times New Roman" w:eastAsia="Times New Roman"/>
          <w:spacing w:val="-1"/>
          <w:sz w:val="21"/>
        </w:rPr>
        <w:t xml:space="preserve"> (</w:t>
      </w:r>
      <w:r>
        <w:rPr>
          <w:sz w:val="21"/>
        </w:rPr>
        <w:t>米</w:t>
      </w:r>
      <w:r>
        <w:rPr>
          <w:rFonts w:ascii="Times New Roman" w:hAnsi="Times New Roman" w:eastAsia="Times New Roman"/>
          <w:spacing w:val="-17"/>
          <w:sz w:val="21"/>
        </w:rPr>
        <w:t>)</w:t>
      </w:r>
      <w:r>
        <w:rPr>
          <w:spacing w:val="-5"/>
          <w:sz w:val="21"/>
        </w:rPr>
        <w:t>，过桥时间为：</w:t>
      </w:r>
      <w:r>
        <w:rPr>
          <w:rFonts w:ascii="Times New Roman" w:hAnsi="Times New Roman" w:eastAsia="Times New Roman"/>
          <w:spacing w:val="-4"/>
          <w:sz w:val="21"/>
        </w:rPr>
        <w:t>6800</w:t>
      </w:r>
      <w:r>
        <w:rPr>
          <w:rFonts w:ascii="Times New Roman" w:hAnsi="Times New Roman" w:eastAsia="Times New Roman"/>
          <w:spacing w:val="-5"/>
          <w:sz w:val="21"/>
        </w:rPr>
        <w:t xml:space="preserve"> </w:t>
      </w:r>
      <w:r>
        <w:rPr>
          <w:rFonts w:ascii="Symbol" w:hAnsi="Symbol" w:eastAsia="Symbol"/>
          <w:sz w:val="21"/>
        </w:rPr>
        <w:t></w:t>
      </w:r>
      <w:r>
        <w:rPr>
          <w:rFonts w:ascii="Times New Roman" w:hAnsi="Times New Roman" w:eastAsia="Times New Roman"/>
          <w:spacing w:val="-10"/>
          <w:sz w:val="21"/>
        </w:rPr>
        <w:t xml:space="preserve"> </w:t>
      </w:r>
      <w:r>
        <w:rPr>
          <w:rFonts w:ascii="Times New Roman" w:hAnsi="Times New Roman" w:eastAsia="Times New Roman"/>
          <w:spacing w:val="-4"/>
          <w:sz w:val="21"/>
        </w:rPr>
        <w:t>400</w:t>
      </w:r>
      <w:r>
        <w:rPr>
          <w:rFonts w:ascii="Times New Roman" w:hAnsi="Times New Roman" w:eastAsia="Times New Roman"/>
          <w:spacing w:val="6"/>
          <w:sz w:val="21"/>
        </w:rPr>
        <w:t xml:space="preserve"> </w:t>
      </w:r>
      <w:r>
        <w:rPr>
          <w:rFonts w:ascii="Symbol" w:hAnsi="Symbol" w:eastAsia="Symbol"/>
          <w:spacing w:val="4"/>
          <w:sz w:val="21"/>
        </w:rPr>
        <w:t></w:t>
      </w:r>
      <w:r>
        <w:rPr>
          <w:rFonts w:ascii="Times New Roman" w:hAnsi="Times New Roman" w:eastAsia="Times New Roman"/>
          <w:spacing w:val="4"/>
          <w:sz w:val="21"/>
        </w:rPr>
        <w:t>17</w:t>
      </w:r>
      <w:r>
        <w:rPr>
          <w:rFonts w:ascii="Times New Roman" w:hAnsi="Times New Roman" w:eastAsia="Times New Roman"/>
          <w:spacing w:val="1"/>
          <w:sz w:val="21"/>
        </w:rPr>
        <w:t xml:space="preserve"> (</w:t>
      </w:r>
      <w:r>
        <w:rPr>
          <w:sz w:val="21"/>
        </w:rPr>
        <w:t>分钟</w:t>
      </w:r>
      <w:r>
        <w:rPr>
          <w:rFonts w:ascii="Times New Roman" w:hAnsi="Times New Roman" w:eastAsia="Times New Roman"/>
          <w:sz w:val="21"/>
        </w:rPr>
        <w:t>)</w:t>
      </w:r>
      <w:r>
        <w:rPr>
          <w:sz w:val="21"/>
        </w:rPr>
        <w:t>．</w:t>
      </w:r>
    </w:p>
    <w:p>
      <w:pPr>
        <w:pStyle w:val="3"/>
        <w:spacing w:before="3"/>
        <w:rPr>
          <w:sz w:val="25"/>
        </w:rPr>
      </w:pPr>
    </w:p>
    <w:p>
      <w:pPr>
        <w:pStyle w:val="9"/>
        <w:numPr>
          <w:ilvl w:val="0"/>
          <w:numId w:val="2"/>
        </w:numPr>
        <w:tabs>
          <w:tab w:val="left" w:pos="280"/>
        </w:tabs>
        <w:spacing w:line="278" w:lineRule="auto"/>
        <w:ind w:right="647" w:hanging="734"/>
        <w:rPr>
          <w:sz w:val="21"/>
        </w:rPr>
      </w:pPr>
      <w:r>
        <w:rPr>
          <w:spacing w:val="-3"/>
          <w:sz w:val="21"/>
        </w:rPr>
        <w:t>解析：由</w:t>
      </w:r>
      <w:r>
        <w:rPr>
          <w:rFonts w:ascii="Times New Roman" w:hAnsi="Times New Roman" w:eastAsia="Times New Roman"/>
          <w:sz w:val="21"/>
        </w:rPr>
        <w:t>“</w:t>
      </w:r>
      <w:r>
        <w:rPr>
          <w:spacing w:val="-1"/>
          <w:sz w:val="21"/>
        </w:rPr>
        <w:t xml:space="preserve">路程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pacing w:val="1"/>
          <w:sz w:val="21"/>
        </w:rPr>
        <w:t xml:space="preserve"> </w:t>
      </w:r>
      <w:r>
        <w:rPr>
          <w:spacing w:val="-2"/>
          <w:sz w:val="21"/>
        </w:rPr>
        <w:t xml:space="preserve">时间 </w:t>
      </w:r>
      <w:r>
        <w:rPr>
          <w:rFonts w:ascii="Symbol" w:hAnsi="Symbol" w:eastAsia="Symbol"/>
          <w:sz w:val="21"/>
        </w:rPr>
        <w:t></w:t>
      </w:r>
      <w:r>
        <w:rPr>
          <w:rFonts w:ascii="Times New Roman" w:hAnsi="Times New Roman" w:eastAsia="Times New Roman"/>
          <w:spacing w:val="1"/>
          <w:sz w:val="21"/>
        </w:rPr>
        <w:t xml:space="preserve"> </w:t>
      </w:r>
      <w:r>
        <w:rPr>
          <w:sz w:val="21"/>
        </w:rPr>
        <w:t>速度</w:t>
      </w:r>
      <w:r>
        <w:rPr>
          <w:rFonts w:ascii="Times New Roman" w:hAnsi="Times New Roman" w:eastAsia="Times New Roman"/>
          <w:spacing w:val="-3"/>
          <w:sz w:val="21"/>
        </w:rPr>
        <w:t>”</w:t>
      </w:r>
      <w:r>
        <w:rPr>
          <w:spacing w:val="-3"/>
          <w:sz w:val="21"/>
        </w:rPr>
        <w:t xml:space="preserve">可求出车队 </w:t>
      </w:r>
      <w:r>
        <w:rPr>
          <w:rFonts w:ascii="Times New Roman" w:hAnsi="Times New Roman" w:eastAsia="Times New Roman"/>
          <w:sz w:val="21"/>
        </w:rPr>
        <w:t>152</w:t>
      </w:r>
      <w:r>
        <w:rPr>
          <w:rFonts w:ascii="Times New Roman" w:hAnsi="Times New Roman" w:eastAsia="Times New Roman"/>
          <w:spacing w:val="52"/>
          <w:sz w:val="21"/>
        </w:rPr>
        <w:t xml:space="preserve"> </w:t>
      </w:r>
      <w:r>
        <w:rPr>
          <w:spacing w:val="-2"/>
          <w:sz w:val="21"/>
        </w:rPr>
        <w:t xml:space="preserve">秒行的路程为 </w:t>
      </w:r>
      <w:r>
        <w:rPr>
          <w:rFonts w:ascii="Times New Roman" w:hAnsi="Times New Roman" w:eastAsia="Times New Roman"/>
          <w:sz w:val="21"/>
        </w:rPr>
        <w:t>6 ×152</w:t>
      </w:r>
      <w:r>
        <w:rPr>
          <w:sz w:val="21"/>
        </w:rPr>
        <w:t>＝</w:t>
      </w:r>
      <w:r>
        <w:rPr>
          <w:spacing w:val="-1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912 (</w:t>
      </w:r>
      <w:r>
        <w:rPr>
          <w:spacing w:val="1"/>
          <w:sz w:val="21"/>
        </w:rPr>
        <w:t xml:space="preserve">米 </w:t>
      </w:r>
      <w:r>
        <w:rPr>
          <w:rFonts w:ascii="Times New Roman" w:hAnsi="Times New Roman" w:eastAsia="Times New Roman"/>
          <w:sz w:val="21"/>
        </w:rPr>
        <w:t>)</w:t>
      </w:r>
      <w:r>
        <w:rPr>
          <w:sz w:val="21"/>
        </w:rPr>
        <w:t xml:space="preserve">， </w:t>
      </w:r>
      <w:r>
        <w:rPr>
          <w:spacing w:val="-10"/>
          <w:sz w:val="21"/>
        </w:rPr>
        <w:t xml:space="preserve">故车队长度为 </w:t>
      </w:r>
      <w:r>
        <w:rPr>
          <w:rFonts w:ascii="Times New Roman" w:hAnsi="Times New Roman" w:eastAsia="Times New Roman"/>
          <w:sz w:val="21"/>
        </w:rPr>
        <w:t>912</w:t>
      </w:r>
      <w:r>
        <w:rPr>
          <w:spacing w:val="-1"/>
          <w:sz w:val="21"/>
        </w:rPr>
        <w:t xml:space="preserve">－ </w:t>
      </w:r>
      <w:r>
        <w:rPr>
          <w:rFonts w:ascii="Times New Roman" w:hAnsi="Times New Roman" w:eastAsia="Times New Roman"/>
          <w:sz w:val="21"/>
        </w:rPr>
        <w:t>250</w:t>
      </w:r>
      <w:r>
        <w:rPr>
          <w:rFonts w:ascii="Times New Roman" w:hAnsi="Times New Roman" w:eastAsia="Times New Roman"/>
          <w:spacing w:val="-1"/>
          <w:sz w:val="21"/>
        </w:rPr>
        <w:t xml:space="preserve">= </w:t>
      </w:r>
      <w:r>
        <w:rPr>
          <w:rFonts w:ascii="Times New Roman" w:hAnsi="Times New Roman" w:eastAsia="Times New Roman"/>
          <w:sz w:val="21"/>
        </w:rPr>
        <w:t>662(</w:t>
      </w:r>
      <w:r>
        <w:rPr>
          <w:sz w:val="21"/>
        </w:rPr>
        <w:t>米</w:t>
      </w:r>
      <w:r>
        <w:rPr>
          <w:rFonts w:ascii="Times New Roman" w:hAnsi="Times New Roman" w:eastAsia="Times New Roman"/>
          <w:sz w:val="21"/>
        </w:rPr>
        <w:t>)</w:t>
      </w:r>
      <w:r>
        <w:rPr>
          <w:sz w:val="21"/>
        </w:rPr>
        <w:t>．</w:t>
      </w:r>
    </w:p>
    <w:p>
      <w:pPr>
        <w:pStyle w:val="3"/>
        <w:spacing w:line="269" w:lineRule="exact"/>
        <w:ind w:left="854"/>
      </w:pPr>
      <w:r>
        <w:t xml:space="preserve">再由植树问题可得车队共有车 </w:t>
      </w:r>
      <w:r>
        <w:rPr>
          <w:rFonts w:ascii="Times New Roman" w:hAnsi="Times New Roman" w:eastAsia="Times New Roman"/>
        </w:rPr>
        <w:t>(662</w:t>
      </w:r>
      <w:r>
        <w:t>－</w:t>
      </w:r>
      <w:r>
        <w:rPr>
          <w:rFonts w:ascii="Times New Roman" w:hAnsi="Times New Roman" w:eastAsia="Times New Roman"/>
        </w:rPr>
        <w:t xml:space="preserve">6) ÷(6 </w:t>
      </w:r>
      <w:r>
        <w:t>＋</w:t>
      </w:r>
      <w:r>
        <w:rPr>
          <w:rFonts w:ascii="Times New Roman" w:hAnsi="Times New Roman" w:eastAsia="Times New Roman"/>
        </w:rPr>
        <w:t>10)</w:t>
      </w:r>
      <w:r>
        <w:t>＋</w:t>
      </w:r>
      <w:r>
        <w:rPr>
          <w:rFonts w:ascii="Times New Roman" w:hAnsi="Times New Roman" w:eastAsia="Times New Roman"/>
        </w:rPr>
        <w:t>1 =42(</w:t>
      </w:r>
      <w:r>
        <w:t>辆</w:t>
      </w:r>
      <w:r>
        <w:rPr>
          <w:rFonts w:ascii="Times New Roman" w:hAnsi="Times New Roman" w:eastAsia="Times New Roman"/>
        </w:rPr>
        <w:t>)</w:t>
      </w:r>
      <w:r>
        <w:t>．</w:t>
      </w:r>
    </w:p>
    <w:p>
      <w:pPr>
        <w:pStyle w:val="3"/>
        <w:spacing w:before="1"/>
        <w:rPr>
          <w:sz w:val="27"/>
        </w:rPr>
      </w:pPr>
    </w:p>
    <w:p>
      <w:pPr>
        <w:pStyle w:val="9"/>
        <w:numPr>
          <w:ilvl w:val="0"/>
          <w:numId w:val="2"/>
        </w:numPr>
        <w:tabs>
          <w:tab w:val="left" w:pos="385"/>
        </w:tabs>
        <w:spacing w:before="1"/>
        <w:ind w:left="384" w:hanging="264"/>
        <w:rPr>
          <w:sz w:val="21"/>
        </w:rPr>
      </w:pPr>
      <w:r>
        <w:rPr>
          <w:spacing w:val="-2"/>
          <w:sz w:val="21"/>
        </w:rPr>
        <w:t>解析：从火车上桥到下桥用</w:t>
      </w:r>
      <w:r>
        <w:rPr>
          <w:rFonts w:ascii="Times New Roman" w:hAnsi="Times New Roman" w:eastAsia="Times New Roman"/>
          <w:sz w:val="21"/>
        </w:rPr>
        <w:t>120</w:t>
      </w:r>
      <w:r>
        <w:rPr>
          <w:rFonts w:ascii="Times New Roman" w:hAnsi="Times New Roman" w:eastAsia="Times New Roman"/>
          <w:spacing w:val="-24"/>
          <w:sz w:val="21"/>
        </w:rPr>
        <w:t xml:space="preserve"> </w:t>
      </w:r>
      <w:r>
        <w:rPr>
          <w:spacing w:val="6"/>
          <w:sz w:val="21"/>
        </w:rPr>
        <w:t>秒走的路程</w:t>
      </w:r>
      <w:r>
        <w:rPr>
          <w:rFonts w:ascii="Symbol" w:hAnsi="Symbol" w:eastAsia="Symbol"/>
        </w:rPr>
        <w:drawing>
          <wp:inline distT="0" distB="0" distL="0" distR="0">
            <wp:extent cx="21590" cy="1651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-13"/>
        </w:rPr>
        <w:t xml:space="preserve"> </w:t>
      </w:r>
      <w:r>
        <w:rPr>
          <w:spacing w:val="17"/>
          <w:sz w:val="21"/>
        </w:rPr>
        <w:t>桥长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  <w:spacing w:val="-15"/>
        </w:rPr>
        <w:t xml:space="preserve"> </w:t>
      </w:r>
      <w:r>
        <w:rPr>
          <w:spacing w:val="-2"/>
          <w:sz w:val="21"/>
        </w:rPr>
        <w:t>火车长，</w:t>
      </w:r>
    </w:p>
    <w:p>
      <w:pPr>
        <w:pStyle w:val="3"/>
        <w:spacing w:before="30" w:line="273" w:lineRule="auto"/>
        <w:ind w:left="854" w:right="1211"/>
      </w:pPr>
      <w:r>
        <w:t>完全在桥上</w:t>
      </w:r>
      <w:r>
        <w:rPr>
          <w:rFonts w:ascii="Times New Roman" w:hAnsi="Times New Roman" w:eastAsia="Times New Roman"/>
        </w:rPr>
        <w:t xml:space="preserve">80 </w:t>
      </w:r>
      <w:r>
        <w:t>秒走的路程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 xml:space="preserve"> </w:t>
      </w:r>
      <w:r>
        <w:t>桥长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</w:rPr>
        <w:t xml:space="preserve"> </w:t>
      </w:r>
      <w:r>
        <w:t>火车长，可知</w:t>
      </w:r>
      <w:r>
        <w:rPr>
          <w:rFonts w:ascii="Times New Roman" w:hAnsi="Times New Roman" w:eastAsia="Times New Roman"/>
        </w:rPr>
        <w:t xml:space="preserve">120 </w:t>
      </w:r>
      <w:r>
        <w:t>秒比</w:t>
      </w:r>
      <w:r>
        <w:rPr>
          <w:rFonts w:ascii="Times New Roman" w:hAnsi="Times New Roman" w:eastAsia="Times New Roman"/>
        </w:rPr>
        <w:t xml:space="preserve">80 </w:t>
      </w:r>
      <w:r>
        <w:t>秒多</w:t>
      </w:r>
      <w:r>
        <w:rPr>
          <w:rFonts w:ascii="Times New Roman" w:hAnsi="Times New Roman" w:eastAsia="Times New Roman"/>
        </w:rPr>
        <w:t xml:space="preserve">40 </w:t>
      </w:r>
      <w:r>
        <w:t>秒， 走的路程多两个火车长，即一个车长用时间为</w:t>
      </w:r>
      <w:r>
        <w:rPr>
          <w:rFonts w:ascii="Times New Roman" w:hAnsi="Times New Roman" w:eastAsia="Times New Roman"/>
        </w:rPr>
        <w:t xml:space="preserve">40 </w:t>
      </w:r>
      <w:r>
        <w:rPr>
          <w:rFonts w:ascii="Symbol" w:hAnsi="Symbol" w:eastAsia="Symbol"/>
        </w:rPr>
        <w:t></w:t>
      </w:r>
      <w:r>
        <w:rPr>
          <w:rFonts w:ascii="Times New Roman" w:hAnsi="Times New Roman" w:eastAsia="Times New Roman"/>
        </w:rPr>
        <w:t xml:space="preserve"> 2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Times New Roman" w:hAnsi="Times New Roman" w:eastAsia="Times New Roman"/>
        </w:rPr>
        <w:drawing>
          <wp:inline distT="0" distB="0" distL="0" distR="0">
            <wp:extent cx="17780" cy="1778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</w:rPr>
        <w:t>20 (</w:t>
      </w:r>
      <w:r>
        <w:t>秒</w:t>
      </w:r>
      <w:r>
        <w:rPr>
          <w:rFonts w:ascii="Times New Roman" w:hAnsi="Times New Roman" w:eastAsia="Times New Roman"/>
        </w:rPr>
        <w:t>)</w:t>
      </w:r>
      <w:r>
        <w:t>．</w:t>
      </w:r>
    </w:p>
    <w:p>
      <w:pPr>
        <w:pStyle w:val="3"/>
        <w:spacing w:before="6"/>
        <w:ind w:left="854"/>
      </w:pPr>
      <w:r>
        <w:t>则走一个桥长</w:t>
      </w:r>
      <w:r>
        <w:rPr>
          <w:rFonts w:ascii="Times New Roman" w:hAnsi="Times New Roman" w:eastAsia="Times New Roman"/>
        </w:rPr>
        <w:t xml:space="preserve">1000 </w:t>
      </w:r>
      <w:r>
        <w:t>米所用时间为：</w:t>
      </w:r>
      <w:r>
        <w:rPr>
          <w:rFonts w:ascii="Times New Roman" w:hAnsi="Times New Roman" w:eastAsia="Times New Roman"/>
        </w:rPr>
        <w:t xml:space="preserve">120 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</w:rPr>
        <w:t xml:space="preserve"> 20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100 (</w:t>
      </w:r>
      <w:r>
        <w:t>秒</w:t>
      </w:r>
      <w:r>
        <w:rPr>
          <w:rFonts w:ascii="Times New Roman" w:hAnsi="Times New Roman" w:eastAsia="Times New Roman"/>
        </w:rPr>
        <w:t>)</w:t>
      </w:r>
      <w:r>
        <w:t>，</w:t>
      </w:r>
    </w:p>
    <w:p>
      <w:pPr>
        <w:pStyle w:val="3"/>
        <w:spacing w:before="41"/>
        <w:ind w:left="854"/>
      </w:pPr>
      <w:r>
        <w:t>所以车速：</w:t>
      </w:r>
      <w:r>
        <w:rPr>
          <w:rFonts w:ascii="Times New Roman" w:hAnsi="Times New Roman" w:eastAsia="Times New Roman"/>
        </w:rPr>
        <w:t xml:space="preserve">1000 </w:t>
      </w:r>
      <w:r>
        <w:rPr>
          <w:rFonts w:ascii="Symbol" w:hAnsi="Symbol" w:eastAsia="Symbol"/>
        </w:rPr>
        <w:t></w:t>
      </w:r>
      <w:r>
        <w:rPr>
          <w:rFonts w:ascii="Times New Roman" w:hAnsi="Times New Roman" w:eastAsia="Times New Roman"/>
        </w:rPr>
        <w:t xml:space="preserve">100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10 (</w:t>
      </w:r>
      <w:r>
        <w:t>米</w:t>
      </w:r>
      <w:r>
        <w:rPr>
          <w:rFonts w:ascii="Times New Roman" w:hAnsi="Times New Roman" w:eastAsia="Times New Roman"/>
        </w:rPr>
        <w:t>/</w:t>
      </w:r>
      <w:r>
        <w:t>秒</w:t>
      </w:r>
      <w:r>
        <w:rPr>
          <w:rFonts w:ascii="Times New Roman" w:hAnsi="Times New Roman" w:eastAsia="Times New Roman"/>
        </w:rPr>
        <w:t>)</w:t>
      </w:r>
      <w:r>
        <w:t>，火车长：</w:t>
      </w:r>
      <w:r>
        <w:rPr>
          <w:rFonts w:ascii="Times New Roman" w:hAnsi="Times New Roman" w:eastAsia="Times New Roman"/>
        </w:rPr>
        <w:t xml:space="preserve">10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</w:rPr>
        <w:t xml:space="preserve"> 20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200 (</w:t>
      </w:r>
      <w:r>
        <w:t>米</w:t>
      </w:r>
      <w:r>
        <w:rPr>
          <w:rFonts w:ascii="Times New Roman" w:hAnsi="Times New Roman" w:eastAsia="Times New Roman"/>
        </w:rPr>
        <w:t>)</w:t>
      </w:r>
      <w:r>
        <w:t>．</w:t>
      </w:r>
    </w:p>
    <w:p>
      <w:pPr>
        <w:pStyle w:val="3"/>
        <w:spacing w:before="9"/>
        <w:rPr>
          <w:sz w:val="27"/>
        </w:rPr>
      </w:pPr>
    </w:p>
    <w:p>
      <w:pPr>
        <w:pStyle w:val="9"/>
        <w:numPr>
          <w:ilvl w:val="0"/>
          <w:numId w:val="2"/>
        </w:numPr>
        <w:tabs>
          <w:tab w:val="left" w:pos="385"/>
        </w:tabs>
        <w:spacing w:line="278" w:lineRule="auto"/>
        <w:ind w:right="311" w:hanging="734"/>
        <w:rPr>
          <w:sz w:val="21"/>
        </w:rPr>
      </w:pPr>
      <w:r>
        <w:rPr>
          <w:spacing w:val="-10"/>
          <w:sz w:val="21"/>
        </w:rPr>
        <w:t>解析：由题意，</w:t>
      </w:r>
      <w:r>
        <w:rPr>
          <w:rFonts w:ascii="Times New Roman" w:hAnsi="Times New Roman" w:eastAsia="Times New Roman"/>
          <w:spacing w:val="-16"/>
          <w:sz w:val="21"/>
        </w:rPr>
        <w:t>“</w:t>
      </w:r>
      <w:r>
        <w:rPr>
          <w:spacing w:val="-1"/>
          <w:sz w:val="21"/>
        </w:rPr>
        <w:t>经过一根有信号灯的电线杆用了</w:t>
      </w:r>
      <w:r>
        <w:rPr>
          <w:rFonts w:ascii="Times New Roman" w:hAnsi="Times New Roman" w:eastAsia="Times New Roman"/>
          <w:sz w:val="21"/>
        </w:rPr>
        <w:t>9</w:t>
      </w:r>
      <w:r>
        <w:rPr>
          <w:rFonts w:ascii="Times New Roman" w:hAnsi="Times New Roman" w:eastAsia="Times New Roman"/>
          <w:spacing w:val="22"/>
          <w:sz w:val="21"/>
        </w:rPr>
        <w:t xml:space="preserve"> </w:t>
      </w:r>
      <w:r>
        <w:rPr>
          <w:sz w:val="21"/>
        </w:rPr>
        <w:t>秒</w:t>
      </w:r>
      <w:r>
        <w:rPr>
          <w:rFonts w:ascii="Times New Roman" w:hAnsi="Times New Roman" w:eastAsia="Times New Roman"/>
          <w:spacing w:val="-16"/>
          <w:sz w:val="21"/>
        </w:rPr>
        <w:t>”</w:t>
      </w:r>
      <w:r>
        <w:rPr>
          <w:spacing w:val="-5"/>
          <w:sz w:val="21"/>
        </w:rPr>
        <w:t>，可知火车行驶一个车身长的路程</w:t>
      </w:r>
      <w:r>
        <w:rPr>
          <w:spacing w:val="11"/>
          <w:sz w:val="21"/>
        </w:rPr>
        <w:t>用时</w:t>
      </w:r>
      <w:r>
        <w:rPr>
          <w:rFonts w:ascii="Times New Roman" w:hAnsi="Times New Roman" w:eastAsia="Times New Roman"/>
          <w:sz w:val="21"/>
        </w:rPr>
        <w:t>9</w:t>
      </w:r>
      <w:r>
        <w:rPr>
          <w:rFonts w:ascii="Times New Roman" w:hAnsi="Times New Roman" w:eastAsia="Times New Roman"/>
          <w:spacing w:val="-10"/>
          <w:sz w:val="21"/>
        </w:rPr>
        <w:t xml:space="preserve"> </w:t>
      </w:r>
      <w:r>
        <w:rPr>
          <w:spacing w:val="4"/>
          <w:sz w:val="21"/>
        </w:rPr>
        <w:t>秒，那么行驶</w:t>
      </w:r>
      <w:r>
        <w:rPr>
          <w:rFonts w:ascii="Times New Roman" w:hAnsi="Times New Roman" w:eastAsia="Times New Roman"/>
          <w:sz w:val="21"/>
        </w:rPr>
        <w:t>468</w:t>
      </w:r>
      <w:r>
        <w:rPr>
          <w:rFonts w:ascii="Times New Roman" w:hAnsi="Times New Roman" w:eastAsia="Times New Roman"/>
          <w:spacing w:val="-28"/>
          <w:sz w:val="21"/>
        </w:rPr>
        <w:t xml:space="preserve"> </w:t>
      </w:r>
      <w:r>
        <w:rPr>
          <w:spacing w:val="-11"/>
          <w:sz w:val="21"/>
        </w:rPr>
        <w:t xml:space="preserve">米长的路程用时为： </w:t>
      </w:r>
      <w:r>
        <w:rPr>
          <w:rFonts w:ascii="Times New Roman" w:hAnsi="Times New Roman" w:eastAsia="Times New Roman"/>
          <w:sz w:val="21"/>
        </w:rPr>
        <w:t>35</w:t>
      </w:r>
      <w:r>
        <w:rPr>
          <w:rFonts w:ascii="Times New Roman" w:hAnsi="Times New Roman" w:eastAsia="Times New Roman"/>
          <w:spacing w:val="-19"/>
          <w:sz w:val="21"/>
        </w:rPr>
        <w:t xml:space="preserve"> </w:t>
      </w:r>
      <w:r>
        <w:rPr>
          <w:rFonts w:ascii="Symbol" w:hAnsi="Symbol" w:eastAsia="Symbol"/>
          <w:sz w:val="21"/>
        </w:rPr>
        <w:t></w:t>
      </w:r>
      <w:r>
        <w:rPr>
          <w:rFonts w:ascii="Times New Roman" w:hAnsi="Times New Roman" w:eastAsia="Times New Roman"/>
          <w:spacing w:val="-20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9</w:t>
      </w:r>
      <w:r>
        <w:rPr>
          <w:rFonts w:ascii="Times New Roman" w:hAnsi="Times New Roman" w:eastAsia="Times New Roman"/>
          <w:spacing w:val="-8"/>
          <w:sz w:val="21"/>
        </w:rPr>
        <w:t xml:space="preserve">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pacing w:val="-7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2</w:t>
      </w:r>
      <w:r>
        <w:rPr>
          <w:rFonts w:ascii="Times New Roman" w:hAnsi="Times New Roman" w:eastAsia="Times New Roman"/>
          <w:sz w:val="21"/>
        </w:rPr>
        <w:drawing>
          <wp:inline distT="0" distB="0" distL="0" distR="0">
            <wp:extent cx="22860" cy="1905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sz w:val="21"/>
        </w:rPr>
        <w:t>6</w:t>
      </w:r>
      <w:r>
        <w:rPr>
          <w:rFonts w:ascii="Times New Roman" w:hAnsi="Times New Roman" w:eastAsia="Times New Roman"/>
          <w:spacing w:val="-6"/>
          <w:sz w:val="21"/>
        </w:rPr>
        <w:t xml:space="preserve"> (</w:t>
      </w:r>
      <w:r>
        <w:rPr>
          <w:sz w:val="21"/>
        </w:rPr>
        <w:t>秒</w:t>
      </w:r>
      <w:r>
        <w:rPr>
          <w:rFonts w:ascii="Times New Roman" w:hAnsi="Times New Roman" w:eastAsia="Times New Roman"/>
          <w:sz w:val="21"/>
        </w:rPr>
        <w:t>)</w:t>
      </w:r>
      <w:r>
        <w:rPr>
          <w:sz w:val="21"/>
        </w:rPr>
        <w:t>，</w:t>
      </w:r>
    </w:p>
    <w:p>
      <w:pPr>
        <w:pStyle w:val="3"/>
        <w:spacing w:line="268" w:lineRule="exact"/>
        <w:ind w:left="854"/>
      </w:pPr>
      <w:r>
        <w:t>所以火车长</w:t>
      </w:r>
      <w:r>
        <w:rPr>
          <w:rFonts w:ascii="Times New Roman" w:hAnsi="Times New Roman" w:eastAsia="Times New Roman"/>
        </w:rPr>
        <w:t xml:space="preserve">468 </w:t>
      </w:r>
      <w:r>
        <w:rPr>
          <w:rFonts w:ascii="Symbol" w:hAnsi="Symbol" w:eastAsia="Symbol"/>
        </w:rPr>
        <w:t></w:t>
      </w:r>
      <w:r>
        <w:rPr>
          <w:rFonts w:ascii="Times New Roman" w:hAnsi="Times New Roman" w:eastAsia="Times New Roman"/>
        </w:rPr>
        <w:t xml:space="preserve"> 26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</w:rPr>
        <w:t xml:space="preserve"> 9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162 (</w:t>
      </w:r>
      <w:r>
        <w:t>米</w:t>
      </w:r>
      <w:r>
        <w:rPr>
          <w:rFonts w:ascii="Times New Roman" w:hAnsi="Times New Roman" w:eastAsia="Times New Roman"/>
        </w:rPr>
        <w:t>)</w:t>
      </w:r>
      <w:r>
        <w:t>．</w:t>
      </w:r>
    </w:p>
    <w:p>
      <w:pPr>
        <w:pStyle w:val="3"/>
        <w:rPr>
          <w:sz w:val="26"/>
        </w:rPr>
      </w:pPr>
    </w:p>
    <w:p>
      <w:pPr>
        <w:pStyle w:val="3"/>
        <w:ind w:left="120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w w:val="105"/>
        </w:rPr>
        <w:t xml:space="preserve">7. </w:t>
      </w:r>
      <w:r>
        <w:rPr>
          <w:w w:val="105"/>
        </w:rPr>
        <w:t>解析：火车的速度是</w:t>
      </w:r>
      <w:r>
        <w:rPr>
          <w:rFonts w:ascii="Times New Roman" w:hAnsi="Times New Roman" w:eastAsia="Times New Roman"/>
          <w:w w:val="105"/>
        </w:rPr>
        <w:t xml:space="preserve">: (440 </w:t>
      </w:r>
      <w:r>
        <w:rPr>
          <w:rFonts w:ascii="Symbol" w:hAnsi="Symbol" w:eastAsia="Symbol"/>
          <w:w w:val="105"/>
        </w:rPr>
        <w:t></w:t>
      </w:r>
      <w:r>
        <w:rPr>
          <w:rFonts w:ascii="Times New Roman" w:hAnsi="Times New Roman" w:eastAsia="Times New Roman"/>
          <w:w w:val="105"/>
        </w:rPr>
        <w:t xml:space="preserve"> 310) </w:t>
      </w:r>
      <w:r>
        <w:rPr>
          <w:rFonts w:ascii="Symbol" w:hAnsi="Symbol" w:eastAsia="Symbol"/>
          <w:w w:val="105"/>
        </w:rPr>
        <w:t></w:t>
      </w:r>
      <w:r>
        <w:rPr>
          <w:rFonts w:ascii="Times New Roman" w:hAnsi="Times New Roman" w:eastAsia="Times New Roman"/>
          <w:w w:val="105"/>
        </w:rPr>
        <w:t xml:space="preserve">(40 </w:t>
      </w:r>
      <w:r>
        <w:rPr>
          <w:rFonts w:ascii="Symbol" w:hAnsi="Symbol" w:eastAsia="Symbol"/>
          <w:w w:val="105"/>
        </w:rPr>
        <w:t></w:t>
      </w:r>
      <w:r>
        <w:rPr>
          <w:rFonts w:ascii="Times New Roman" w:hAnsi="Times New Roman" w:eastAsia="Times New Roman"/>
          <w:w w:val="105"/>
        </w:rPr>
        <w:t xml:space="preserve"> 30) </w:t>
      </w:r>
      <w:r>
        <w:rPr>
          <w:rFonts w:ascii="Symbol" w:hAnsi="Symbol" w:eastAsia="Symbol"/>
          <w:w w:val="105"/>
        </w:rPr>
        <w:t></w:t>
      </w:r>
      <w:r>
        <w:rPr>
          <w:rFonts w:ascii="Times New Roman" w:hAnsi="Times New Roman" w:eastAsia="Times New Roman"/>
          <w:w w:val="105"/>
        </w:rPr>
        <w:t>13 (</w:t>
      </w:r>
      <w:r>
        <w:rPr>
          <w:w w:val="105"/>
        </w:rPr>
        <w:t>米</w:t>
      </w:r>
      <w:r>
        <w:rPr>
          <w:rFonts w:ascii="Times New Roman" w:hAnsi="Times New Roman" w:eastAsia="Times New Roman"/>
          <w:w w:val="105"/>
        </w:rPr>
        <w:t>/</w:t>
      </w:r>
      <w:r>
        <w:rPr>
          <w:w w:val="105"/>
        </w:rPr>
        <w:t>秒</w:t>
      </w:r>
      <w:r>
        <w:rPr>
          <w:rFonts w:ascii="Times New Roman" w:hAnsi="Times New Roman" w:eastAsia="Times New Roman"/>
          <w:w w:val="105"/>
        </w:rPr>
        <w:t>)</w:t>
      </w:r>
    </w:p>
    <w:p>
      <w:pPr>
        <w:pStyle w:val="3"/>
        <w:spacing w:before="63"/>
        <w:ind w:left="909" w:right="4947"/>
        <w:jc w:val="center"/>
        <w:rPr>
          <w:rFonts w:ascii="Times New Roman" w:hAnsi="Times New Roman" w:eastAsia="Times New Roman"/>
        </w:rPr>
      </w:pPr>
      <w:r>
        <w:t>车身长是</w:t>
      </w:r>
      <w:r>
        <w:rPr>
          <w:rFonts w:ascii="Times New Roman" w:hAnsi="Times New Roman" w:eastAsia="Times New Roman"/>
        </w:rPr>
        <w:t>:13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</w:rPr>
        <w:t xml:space="preserve"> 30 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</w:rPr>
        <w:t xml:space="preserve"> 310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80 (</w:t>
      </w:r>
      <w:r>
        <w:t>米</w:t>
      </w:r>
      <w:r>
        <w:rPr>
          <w:rFonts w:ascii="Times New Roman" w:hAnsi="Times New Roman" w:eastAsia="Times New Roman"/>
        </w:rPr>
        <w:t>)</w:t>
      </w:r>
    </w:p>
    <w:p>
      <w:pPr>
        <w:pStyle w:val="3"/>
        <w:spacing w:before="9"/>
        <w:rPr>
          <w:rFonts w:ascii="Times New Roman"/>
          <w:sz w:val="30"/>
        </w:rPr>
      </w:pPr>
    </w:p>
    <w:p>
      <w:pPr>
        <w:pStyle w:val="3"/>
        <w:ind w:left="120"/>
      </w:pPr>
      <w:r>
        <w:rPr>
          <w:rFonts w:ascii="Times New Roman" w:hAnsi="Times New Roman" w:eastAsia="Times New Roman"/>
        </w:rPr>
        <w:t xml:space="preserve">8. </w:t>
      </w:r>
      <w:r>
        <w:t>解析：火车速度为：（</w:t>
      </w:r>
      <w:r>
        <w:rPr>
          <w:rFonts w:ascii="Times New Roman" w:hAnsi="Times New Roman" w:eastAsia="Times New Roman"/>
        </w:rPr>
        <w:t xml:space="preserve">200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</w:rPr>
        <w:t xml:space="preserve"> 430</w:t>
      </w:r>
      <w:r>
        <w:t>）</w:t>
      </w:r>
      <w:r>
        <w:rPr>
          <w:rFonts w:ascii="Symbol" w:hAnsi="Symbol" w:eastAsia="Symbol"/>
        </w:rPr>
        <w:t></w:t>
      </w:r>
      <w:r>
        <w:rPr>
          <w:rFonts w:ascii="Times New Roman" w:hAnsi="Times New Roman" w:eastAsia="Times New Roman"/>
        </w:rPr>
        <w:t xml:space="preserve"> 42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>15 (</w:t>
      </w:r>
      <w:r>
        <w:t>米</w:t>
      </w:r>
      <w:r>
        <w:rPr>
          <w:rFonts w:ascii="Times New Roman" w:hAnsi="Times New Roman" w:eastAsia="Times New Roman"/>
        </w:rPr>
        <w:t>/</w:t>
      </w:r>
      <w:r>
        <w:t>秒</w:t>
      </w:r>
      <w:r>
        <w:rPr>
          <w:rFonts w:ascii="Times New Roman" w:hAnsi="Times New Roman" w:eastAsia="Times New Roman"/>
        </w:rPr>
        <w:t>)</w:t>
      </w:r>
      <w:r>
        <w:t>，通过某站台行进的路程为：</w:t>
      </w:r>
    </w:p>
    <w:p>
      <w:pPr>
        <w:pStyle w:val="3"/>
        <w:spacing w:before="42"/>
        <w:ind w:left="974"/>
      </w:pPr>
      <w:r>
        <w:rPr>
          <w:rFonts w:ascii="Times New Roman" w:hAnsi="Times New Roman" w:eastAsia="Times New Roman"/>
        </w:rPr>
        <w:t xml:space="preserve">15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</w:rPr>
        <w:t xml:space="preserve"> 25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375 (</w:t>
      </w:r>
      <w:r>
        <w:t>米</w:t>
      </w:r>
      <w:r>
        <w:rPr>
          <w:rFonts w:ascii="Times New Roman" w:hAnsi="Times New Roman" w:eastAsia="Times New Roman"/>
        </w:rPr>
        <w:t>)</w:t>
      </w:r>
      <w:r>
        <w:t>，已知火车长，所以站台长为</w:t>
      </w:r>
      <w:r>
        <w:rPr>
          <w:rFonts w:ascii="Times New Roman" w:hAnsi="Times New Roman" w:eastAsia="Times New Roman"/>
        </w:rPr>
        <w:t xml:space="preserve">375 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</w:rPr>
        <w:t xml:space="preserve"> 200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175 (</w:t>
      </w:r>
      <w:r>
        <w:t>米</w:t>
      </w:r>
      <w:r>
        <w:rPr>
          <w:rFonts w:ascii="Times New Roman" w:hAnsi="Times New Roman" w:eastAsia="Times New Roman"/>
        </w:rPr>
        <w:t>)</w:t>
      </w:r>
      <w:r>
        <w:t>．</w:t>
      </w:r>
    </w:p>
    <w:p>
      <w:pPr>
        <w:pStyle w:val="3"/>
        <w:spacing w:before="9"/>
        <w:rPr>
          <w:sz w:val="17"/>
        </w:rPr>
      </w:pPr>
    </w:p>
    <w:p>
      <w:pPr>
        <w:pStyle w:val="3"/>
        <w:spacing w:before="105"/>
        <w:ind w:left="120"/>
      </w:pPr>
      <w:r>
        <w:rPr>
          <w:rFonts w:ascii="Times New Roman" w:hAnsi="Times New Roman" w:eastAsia="Times New Roman"/>
          <w:w w:val="105"/>
        </w:rPr>
        <w:t xml:space="preserve">9. </w:t>
      </w:r>
      <w:r>
        <w:rPr>
          <w:w w:val="105"/>
        </w:rPr>
        <w:t>解析：速度为</w:t>
      </w:r>
      <w:r>
        <w:rPr>
          <w:rFonts w:ascii="Times New Roman" w:hAnsi="Times New Roman" w:eastAsia="Times New Roman"/>
          <w:w w:val="105"/>
        </w:rPr>
        <w:t xml:space="preserve">(530 </w:t>
      </w:r>
      <w:r>
        <w:rPr>
          <w:rFonts w:ascii="Symbol" w:hAnsi="Symbol" w:eastAsia="Symbol"/>
          <w:w w:val="105"/>
        </w:rPr>
        <w:t></w:t>
      </w:r>
      <w:r>
        <w:rPr>
          <w:rFonts w:ascii="Times New Roman" w:hAnsi="Times New Roman" w:eastAsia="Times New Roman"/>
          <w:w w:val="105"/>
        </w:rPr>
        <w:t xml:space="preserve"> 280) </w:t>
      </w:r>
      <w:r>
        <w:rPr>
          <w:rFonts w:ascii="Symbol" w:hAnsi="Symbol" w:eastAsia="Symbol"/>
          <w:w w:val="105"/>
        </w:rPr>
        <w:t></w:t>
      </w:r>
      <w:r>
        <w:rPr>
          <w:rFonts w:ascii="Times New Roman" w:hAnsi="Times New Roman" w:eastAsia="Times New Roman"/>
          <w:w w:val="105"/>
        </w:rPr>
        <w:t xml:space="preserve">(40 </w:t>
      </w:r>
      <w:r>
        <w:rPr>
          <w:rFonts w:ascii="Symbol" w:hAnsi="Symbol" w:eastAsia="Symbol"/>
          <w:w w:val="105"/>
        </w:rPr>
        <w:t></w:t>
      </w:r>
      <w:r>
        <w:rPr>
          <w:rFonts w:ascii="Times New Roman" w:hAnsi="Times New Roman" w:eastAsia="Times New Roman"/>
          <w:w w:val="105"/>
        </w:rPr>
        <w:t xml:space="preserve"> 30) </w:t>
      </w:r>
      <w:r>
        <w:rPr>
          <w:rFonts w:ascii="Symbol" w:hAnsi="Symbol" w:eastAsia="Symbol"/>
          <w:w w:val="105"/>
        </w:rPr>
        <w:t></w:t>
      </w:r>
      <w:r>
        <w:rPr>
          <w:rFonts w:ascii="Times New Roman" w:hAnsi="Times New Roman" w:eastAsia="Times New Roman"/>
          <w:w w:val="105"/>
        </w:rPr>
        <w:t xml:space="preserve">15 </w:t>
      </w:r>
      <w:r>
        <w:rPr>
          <w:w w:val="105"/>
        </w:rPr>
        <w:t>米</w:t>
      </w:r>
      <w:r>
        <w:rPr>
          <w:rFonts w:ascii="Times New Roman" w:hAnsi="Times New Roman" w:eastAsia="Times New Roman"/>
          <w:w w:val="105"/>
        </w:rPr>
        <w:t>/</w:t>
      </w:r>
      <w:r>
        <w:rPr>
          <w:w w:val="105"/>
        </w:rPr>
        <w:t>秒，全长</w:t>
      </w:r>
      <w:r>
        <w:rPr>
          <w:rFonts w:ascii="Times New Roman" w:hAnsi="Times New Roman" w:eastAsia="Times New Roman"/>
          <w:w w:val="105"/>
        </w:rPr>
        <w:t xml:space="preserve">40 </w:t>
      </w:r>
      <w:r>
        <w:rPr>
          <w:rFonts w:ascii="Symbol" w:hAnsi="Symbol" w:eastAsia="Symbol"/>
          <w:w w:val="105"/>
        </w:rPr>
        <w:t></w:t>
      </w:r>
      <w:r>
        <w:rPr>
          <w:rFonts w:ascii="Times New Roman" w:hAnsi="Times New Roman" w:eastAsia="Times New Roman"/>
          <w:w w:val="105"/>
        </w:rPr>
        <w:t xml:space="preserve">15 </w:t>
      </w:r>
      <w:r>
        <w:rPr>
          <w:rFonts w:ascii="Symbol" w:hAnsi="Symbol" w:eastAsia="Symbol"/>
          <w:w w:val="105"/>
        </w:rPr>
        <w:t></w:t>
      </w:r>
      <w:r>
        <w:rPr>
          <w:rFonts w:ascii="Times New Roman" w:hAnsi="Times New Roman" w:eastAsia="Times New Roman"/>
          <w:w w:val="105"/>
        </w:rPr>
        <w:t xml:space="preserve"> 530 </w:t>
      </w:r>
      <w:r>
        <w:rPr>
          <w:rFonts w:ascii="Symbol" w:hAnsi="Symbol" w:eastAsia="Symbol"/>
          <w:w w:val="105"/>
        </w:rPr>
        <w:t></w:t>
      </w:r>
      <w:r>
        <w:rPr>
          <w:rFonts w:ascii="Times New Roman" w:hAnsi="Times New Roman" w:eastAsia="Times New Roman"/>
          <w:w w:val="105"/>
        </w:rPr>
        <w:t xml:space="preserve"> 70 </w:t>
      </w:r>
      <w:r>
        <w:rPr>
          <w:w w:val="105"/>
        </w:rPr>
        <w:t>（米）</w:t>
      </w:r>
    </w:p>
    <w:p>
      <w:pPr>
        <w:pStyle w:val="3"/>
        <w:spacing w:before="5"/>
        <w:rPr>
          <w:sz w:val="29"/>
        </w:rPr>
      </w:pPr>
    </w:p>
    <w:p>
      <w:pPr>
        <w:pStyle w:val="9"/>
        <w:numPr>
          <w:ilvl w:val="0"/>
          <w:numId w:val="3"/>
        </w:numPr>
        <w:tabs>
          <w:tab w:val="left" w:pos="386"/>
        </w:tabs>
        <w:spacing w:line="264" w:lineRule="auto"/>
        <w:ind w:right="316" w:hanging="840"/>
        <w:jc w:val="both"/>
        <w:rPr>
          <w:sz w:val="21"/>
        </w:rPr>
      </w:pPr>
      <w:r>
        <w:rPr>
          <w:sz w:val="21"/>
        </w:rPr>
        <w:t>解析：把柯南看作只有速度而没有车身长（长度是零）</w:t>
      </w:r>
      <w:r>
        <w:rPr>
          <w:spacing w:val="-2"/>
          <w:sz w:val="21"/>
        </w:rPr>
        <w:t>的火车．根据相遇问题的数量关</w:t>
      </w:r>
      <w:r>
        <w:rPr>
          <w:spacing w:val="-40"/>
          <w:sz w:val="21"/>
        </w:rPr>
        <w:t>系式，</w:t>
      </w:r>
      <w:r>
        <w:rPr>
          <w:sz w:val="21"/>
        </w:rPr>
        <w:t>（</w:t>
      </w:r>
      <w:r>
        <w:rPr>
          <w:spacing w:val="-54"/>
          <w:sz w:val="21"/>
        </w:rPr>
        <w:t xml:space="preserve"> </w:t>
      </w:r>
      <w:r>
        <w:rPr>
          <w:rFonts w:ascii="Times New Roman" w:hAnsi="Times New Roman" w:eastAsia="Times New Roman"/>
          <w:i/>
          <w:w w:val="96"/>
          <w:position w:val="1"/>
          <w:sz w:val="21"/>
        </w:rPr>
        <w:t>A</w:t>
      </w:r>
      <w:r>
        <w:rPr>
          <w:rFonts w:ascii="Times New Roman" w:hAnsi="Times New Roman" w:eastAsia="Times New Roman"/>
          <w:i/>
          <w:spacing w:val="-15"/>
          <w:position w:val="1"/>
          <w:sz w:val="21"/>
        </w:rPr>
        <w:t xml:space="preserve"> </w:t>
      </w:r>
      <w:r>
        <w:rPr>
          <w:spacing w:val="8"/>
          <w:sz w:val="21"/>
        </w:rPr>
        <w:t>的车身长</w:t>
      </w:r>
      <w:r>
        <w:rPr>
          <w:rFonts w:ascii="Symbol" w:hAnsi="Symbol" w:eastAsia="Symbol"/>
          <w:spacing w:val="15"/>
          <w:position w:val="1"/>
          <w:sz w:val="21"/>
        </w:rPr>
        <w:t></w:t>
      </w:r>
      <w:r>
        <w:rPr>
          <w:rFonts w:ascii="Times New Roman" w:hAnsi="Times New Roman" w:eastAsia="Times New Roman"/>
          <w:i/>
          <w:position w:val="1"/>
          <w:sz w:val="21"/>
        </w:rPr>
        <w:t>B</w:t>
      </w:r>
      <w:r>
        <w:rPr>
          <w:rFonts w:ascii="Times New Roman" w:hAnsi="Times New Roman" w:eastAsia="Times New Roman"/>
          <w:i/>
          <w:spacing w:val="-10"/>
          <w:position w:val="1"/>
          <w:sz w:val="21"/>
        </w:rPr>
        <w:t xml:space="preserve"> </w:t>
      </w:r>
      <w:r>
        <w:rPr>
          <w:spacing w:val="-2"/>
          <w:sz w:val="21"/>
        </w:rPr>
        <w:t>的车身长</w:t>
      </w:r>
      <w:r>
        <w:rPr>
          <w:sz w:val="21"/>
        </w:rPr>
        <w:t>）</w:t>
      </w:r>
      <w:r>
        <w:rPr>
          <w:spacing w:val="-80"/>
          <w:sz w:val="21"/>
        </w:rPr>
        <w:t xml:space="preserve"> </w:t>
      </w:r>
      <w:r>
        <w:rPr>
          <w:rFonts w:ascii="Symbol" w:hAnsi="Symbol" w:eastAsia="Symbol"/>
          <w:w w:val="108"/>
          <w:sz w:val="21"/>
        </w:rPr>
        <w:t></w:t>
      </w:r>
      <w:r>
        <w:rPr>
          <w:rFonts w:ascii="Times New Roman" w:hAnsi="Times New Roman" w:eastAsia="Times New Roman"/>
          <w:spacing w:val="-22"/>
          <w:sz w:val="21"/>
        </w:rPr>
        <w:t xml:space="preserve"> </w:t>
      </w:r>
      <w:r>
        <w:rPr>
          <w:sz w:val="21"/>
        </w:rPr>
        <w:t>（</w:t>
      </w:r>
      <w:r>
        <w:rPr>
          <w:spacing w:val="-53"/>
          <w:sz w:val="21"/>
        </w:rPr>
        <w:t xml:space="preserve"> </w:t>
      </w:r>
      <w:r>
        <w:rPr>
          <w:rFonts w:ascii="Times New Roman" w:hAnsi="Times New Roman" w:eastAsia="Times New Roman"/>
          <w:i/>
          <w:w w:val="96"/>
          <w:position w:val="1"/>
          <w:sz w:val="21"/>
        </w:rPr>
        <w:t>A</w:t>
      </w:r>
      <w:r>
        <w:rPr>
          <w:rFonts w:ascii="Times New Roman" w:hAnsi="Times New Roman" w:eastAsia="Times New Roman"/>
          <w:i/>
          <w:spacing w:val="-13"/>
          <w:position w:val="1"/>
          <w:sz w:val="21"/>
        </w:rPr>
        <w:t xml:space="preserve"> </w:t>
      </w:r>
      <w:r>
        <w:rPr>
          <w:spacing w:val="10"/>
          <w:sz w:val="21"/>
        </w:rPr>
        <w:t>的车速</w:t>
      </w:r>
      <w:r>
        <w:rPr>
          <w:rFonts w:ascii="Symbol" w:hAnsi="Symbol" w:eastAsia="Symbol"/>
          <w:spacing w:val="15"/>
          <w:position w:val="1"/>
          <w:sz w:val="21"/>
        </w:rPr>
        <w:t></w:t>
      </w:r>
      <w:r>
        <w:rPr>
          <w:rFonts w:ascii="Times New Roman" w:hAnsi="Times New Roman" w:eastAsia="Times New Roman"/>
          <w:i/>
          <w:position w:val="1"/>
          <w:sz w:val="21"/>
        </w:rPr>
        <w:t>B</w:t>
      </w:r>
      <w:r>
        <w:rPr>
          <w:rFonts w:ascii="Times New Roman" w:hAnsi="Times New Roman" w:eastAsia="Times New Roman"/>
          <w:i/>
          <w:spacing w:val="-9"/>
          <w:position w:val="1"/>
          <w:sz w:val="21"/>
        </w:rPr>
        <w:t xml:space="preserve"> </w:t>
      </w:r>
      <w:r>
        <w:rPr>
          <w:spacing w:val="-1"/>
          <w:sz w:val="21"/>
        </w:rPr>
        <w:t>的车速</w:t>
      </w:r>
      <w:r>
        <w:rPr>
          <w:spacing w:val="24"/>
          <w:sz w:val="21"/>
        </w:rPr>
        <w:t>）</w:t>
      </w:r>
      <w:r>
        <w:rPr>
          <w:rFonts w:ascii="Times New Roman" w:hAnsi="Times New Roman" w:eastAsia="Times New Roman"/>
          <w:w w:val="108"/>
          <w:sz w:val="21"/>
        </w:rPr>
        <w:t>=</w:t>
      </w:r>
      <w:r>
        <w:rPr>
          <w:rFonts w:ascii="Times New Roman" w:hAnsi="Times New Roman" w:eastAsia="Times New Roman"/>
          <w:spacing w:val="-15"/>
          <w:sz w:val="21"/>
        </w:rPr>
        <w:t xml:space="preserve"> </w:t>
      </w:r>
      <w:r>
        <w:rPr>
          <w:spacing w:val="-3"/>
          <w:sz w:val="21"/>
        </w:rPr>
        <w:t>两车从车头相遇到</w:t>
      </w:r>
      <w:r>
        <w:rPr>
          <w:spacing w:val="-1"/>
          <w:sz w:val="21"/>
        </w:rPr>
        <w:t xml:space="preserve">车尾离开  </w:t>
      </w:r>
      <w:r>
        <w:rPr>
          <w:spacing w:val="-3"/>
          <w:sz w:val="21"/>
        </w:rPr>
        <w:t>的时间，所以火车经过柯南身旁的时间是：</w:t>
      </w:r>
      <w:r>
        <w:rPr>
          <w:rFonts w:ascii="Times New Roman" w:hAnsi="Times New Roman" w:eastAsia="Times New Roman"/>
          <w:spacing w:val="-7"/>
          <w:w w:val="105"/>
          <w:sz w:val="21"/>
        </w:rPr>
        <w:t>14</w:t>
      </w:r>
      <w:r>
        <w:rPr>
          <w:rFonts w:ascii="Times New Roman" w:hAnsi="Times New Roman" w:eastAsia="Times New Roman"/>
          <w:w w:val="105"/>
          <w:sz w:val="21"/>
        </w:rPr>
        <w:t>7</w:t>
      </w:r>
      <w:r>
        <w:rPr>
          <w:rFonts w:ascii="Times New Roman" w:hAnsi="Times New Roman" w:eastAsia="Times New Roman"/>
          <w:spacing w:val="-18"/>
          <w:sz w:val="21"/>
        </w:rPr>
        <w:t xml:space="preserve"> </w:t>
      </w:r>
      <w:r>
        <w:rPr>
          <w:rFonts w:ascii="Symbol" w:hAnsi="Symbol" w:eastAsia="Symbol"/>
          <w:w w:val="105"/>
          <w:sz w:val="21"/>
        </w:rPr>
        <w:t></w:t>
      </w:r>
      <w:r>
        <w:rPr>
          <w:rFonts w:ascii="Times New Roman" w:hAnsi="Times New Roman" w:eastAsia="Times New Roman"/>
          <w:spacing w:val="-24"/>
          <w:sz w:val="21"/>
        </w:rPr>
        <w:t xml:space="preserve"> </w:t>
      </w:r>
      <w:r>
        <w:rPr>
          <w:rFonts w:ascii="Times New Roman" w:hAnsi="Times New Roman" w:eastAsia="Times New Roman"/>
          <w:spacing w:val="-23"/>
          <w:w w:val="105"/>
          <w:sz w:val="21"/>
        </w:rPr>
        <w:t>(</w:t>
      </w:r>
      <w:r>
        <w:rPr>
          <w:rFonts w:ascii="Times New Roman" w:hAnsi="Times New Roman" w:eastAsia="Times New Roman"/>
          <w:spacing w:val="-7"/>
          <w:w w:val="105"/>
          <w:sz w:val="21"/>
        </w:rPr>
        <w:t>1</w:t>
      </w:r>
      <w:r>
        <w:rPr>
          <w:rFonts w:ascii="Times New Roman" w:hAnsi="Times New Roman" w:eastAsia="Times New Roman"/>
          <w:w w:val="105"/>
          <w:sz w:val="21"/>
        </w:rPr>
        <w:t>8</w:t>
      </w:r>
      <w:r>
        <w:rPr>
          <w:rFonts w:ascii="Times New Roman" w:hAnsi="Times New Roman" w:eastAsia="Times New Roman"/>
          <w:spacing w:val="-24"/>
          <w:sz w:val="21"/>
        </w:rPr>
        <w:t xml:space="preserve"> </w:t>
      </w:r>
      <w:r>
        <w:rPr>
          <w:rFonts w:ascii="Symbol" w:hAnsi="Symbol" w:eastAsia="Symbol"/>
          <w:w w:val="105"/>
          <w:sz w:val="21"/>
        </w:rPr>
        <w:t></w:t>
      </w:r>
      <w:r>
        <w:rPr>
          <w:rFonts w:ascii="Times New Roman" w:hAnsi="Times New Roman" w:eastAsia="Times New Roman"/>
          <w:spacing w:val="-21"/>
          <w:sz w:val="21"/>
        </w:rPr>
        <w:t xml:space="preserve"> </w:t>
      </w:r>
      <w:r>
        <w:rPr>
          <w:rFonts w:ascii="Times New Roman" w:hAnsi="Times New Roman" w:eastAsia="Times New Roman"/>
          <w:spacing w:val="-14"/>
          <w:w w:val="105"/>
          <w:sz w:val="21"/>
        </w:rPr>
        <w:t>3</w:t>
      </w:r>
      <w:r>
        <w:rPr>
          <w:rFonts w:ascii="Times New Roman" w:hAnsi="Times New Roman" w:eastAsia="Times New Roman"/>
          <w:w w:val="105"/>
          <w:sz w:val="21"/>
        </w:rPr>
        <w:t>)</w:t>
      </w:r>
      <w:r>
        <w:rPr>
          <w:rFonts w:ascii="Times New Roman" w:hAnsi="Times New Roman" w:eastAsia="Times New Roman"/>
          <w:spacing w:val="-9"/>
          <w:sz w:val="21"/>
        </w:rPr>
        <w:t xml:space="preserve"> </w:t>
      </w:r>
      <w:r>
        <w:rPr>
          <w:rFonts w:ascii="Symbol" w:hAnsi="Symbol" w:eastAsia="Symbol"/>
          <w:w w:val="105"/>
          <w:sz w:val="21"/>
        </w:rPr>
        <w:t></w:t>
      </w:r>
      <w:r>
        <w:rPr>
          <w:rFonts w:ascii="Times New Roman" w:hAnsi="Times New Roman" w:eastAsia="Times New Roman"/>
          <w:spacing w:val="-14"/>
          <w:sz w:val="21"/>
        </w:rPr>
        <w:t xml:space="preserve"> </w:t>
      </w:r>
      <w:r>
        <w:rPr>
          <w:rFonts w:ascii="Times New Roman" w:hAnsi="Times New Roman" w:eastAsia="Times New Roman"/>
          <w:w w:val="105"/>
          <w:sz w:val="21"/>
        </w:rPr>
        <w:t>7</w:t>
      </w:r>
      <w:r>
        <w:rPr>
          <w:rFonts w:ascii="Times New Roman" w:hAnsi="Times New Roman" w:eastAsia="Times New Roman"/>
          <w:spacing w:val="-12"/>
          <w:sz w:val="21"/>
        </w:rPr>
        <w:t xml:space="preserve"> </w:t>
      </w:r>
      <w:r>
        <w:rPr>
          <w:sz w:val="21"/>
        </w:rPr>
        <w:t>（秒</w:t>
      </w:r>
      <w:r>
        <w:rPr>
          <w:spacing w:val="-108"/>
          <w:sz w:val="21"/>
        </w:rPr>
        <w:t>）</w:t>
      </w:r>
      <w:r>
        <w:rPr>
          <w:sz w:val="21"/>
        </w:rPr>
        <w:t>．</w:t>
      </w:r>
    </w:p>
    <w:p>
      <w:pPr>
        <w:pStyle w:val="3"/>
        <w:spacing w:before="1"/>
        <w:rPr>
          <w:sz w:val="27"/>
        </w:rPr>
      </w:pPr>
    </w:p>
    <w:p>
      <w:pPr>
        <w:pStyle w:val="9"/>
        <w:numPr>
          <w:ilvl w:val="0"/>
          <w:numId w:val="3"/>
        </w:numPr>
        <w:tabs>
          <w:tab w:val="left" w:pos="379"/>
        </w:tabs>
        <w:ind w:left="378" w:hanging="258"/>
        <w:rPr>
          <w:sz w:val="21"/>
        </w:rPr>
      </w:pPr>
      <w:r>
        <w:rPr>
          <w:spacing w:val="-3"/>
          <w:sz w:val="21"/>
        </w:rPr>
        <w:t>解析：队伍与联络员是相遇问题，所以速度和为</w:t>
      </w:r>
      <w:r>
        <w:rPr>
          <w:rFonts w:ascii="Times New Roman" w:hAnsi="Times New Roman" w:eastAsia="Times New Roman"/>
          <w:spacing w:val="-5"/>
          <w:sz w:val="21"/>
        </w:rPr>
        <w:t>1200</w:t>
      </w:r>
      <w:r>
        <w:rPr>
          <w:rFonts w:ascii="Times New Roman" w:hAnsi="Times New Roman" w:eastAsia="Times New Roman"/>
          <w:spacing w:val="-21"/>
          <w:sz w:val="21"/>
        </w:rPr>
        <w:t xml:space="preserve"> </w:t>
      </w:r>
      <w:r>
        <w:rPr>
          <w:rFonts w:ascii="Symbol" w:hAnsi="Symbol" w:eastAsia="Symbol"/>
          <w:sz w:val="21"/>
        </w:rPr>
        <w:t></w:t>
      </w:r>
      <w:r>
        <w:rPr>
          <w:rFonts w:ascii="Times New Roman" w:hAnsi="Times New Roman" w:eastAsia="Times New Roman"/>
          <w:spacing w:val="-27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6</w:t>
      </w:r>
      <w:r>
        <w:rPr>
          <w:rFonts w:ascii="Times New Roman" w:hAnsi="Times New Roman" w:eastAsia="Times New Roman"/>
          <w:spacing w:val="-12"/>
          <w:sz w:val="21"/>
        </w:rPr>
        <w:t xml:space="preserve">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pacing w:val="-12"/>
          <w:sz w:val="21"/>
        </w:rPr>
        <w:t xml:space="preserve"> </w:t>
      </w:r>
      <w:r>
        <w:rPr>
          <w:rFonts w:ascii="Times New Roman" w:hAnsi="Times New Roman" w:eastAsia="Times New Roman"/>
          <w:spacing w:val="-4"/>
          <w:sz w:val="21"/>
        </w:rPr>
        <w:t>200</w:t>
      </w:r>
      <w:r>
        <w:rPr>
          <w:rFonts w:ascii="Times New Roman" w:hAnsi="Times New Roman" w:eastAsia="Times New Roman"/>
          <w:spacing w:val="-6"/>
          <w:sz w:val="21"/>
        </w:rPr>
        <w:t xml:space="preserve"> (</w:t>
      </w:r>
      <w:r>
        <w:rPr>
          <w:sz w:val="21"/>
        </w:rPr>
        <w:t>米</w:t>
      </w:r>
      <w:r>
        <w:rPr>
          <w:rFonts w:ascii="Times New Roman" w:hAnsi="Times New Roman" w:eastAsia="Times New Roman"/>
          <w:sz w:val="21"/>
        </w:rPr>
        <w:t>/</w:t>
      </w:r>
      <w:r>
        <w:rPr>
          <w:sz w:val="21"/>
        </w:rPr>
        <w:t>分</w:t>
      </w:r>
      <w:r>
        <w:rPr>
          <w:rFonts w:ascii="Times New Roman" w:hAnsi="Times New Roman" w:eastAsia="Times New Roman"/>
          <w:sz w:val="21"/>
        </w:rPr>
        <w:t>)</w:t>
      </w:r>
      <w:r>
        <w:rPr>
          <w:sz w:val="21"/>
        </w:rPr>
        <w:t>，</w:t>
      </w:r>
    </w:p>
    <w:p>
      <w:pPr>
        <w:pStyle w:val="3"/>
        <w:spacing w:before="42"/>
        <w:ind w:left="1066"/>
      </w:pPr>
      <w:r>
        <w:t>所以联络员的速度为</w:t>
      </w:r>
      <w:r>
        <w:rPr>
          <w:rFonts w:ascii="Times New Roman" w:hAnsi="Times New Roman" w:eastAsia="Times New Roman"/>
        </w:rPr>
        <w:t xml:space="preserve">200 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</w:rPr>
        <w:t xml:space="preserve"> 80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>120 (</w:t>
      </w:r>
      <w:r>
        <w:t>米</w:t>
      </w:r>
      <w:r>
        <w:rPr>
          <w:rFonts w:ascii="Times New Roman" w:hAnsi="Times New Roman" w:eastAsia="Times New Roman"/>
        </w:rPr>
        <w:t>/</w:t>
      </w:r>
      <w:r>
        <w:t>分</w:t>
      </w:r>
      <w:r>
        <w:rPr>
          <w:rFonts w:ascii="Times New Roman" w:hAnsi="Times New Roman" w:eastAsia="Times New Roman"/>
        </w:rPr>
        <w:t>)</w:t>
      </w:r>
      <w:r>
        <w:t>．</w:t>
      </w:r>
    </w:p>
    <w:p>
      <w:pPr>
        <w:pStyle w:val="3"/>
        <w:spacing w:before="9"/>
        <w:rPr>
          <w:sz w:val="27"/>
        </w:rPr>
      </w:pPr>
    </w:p>
    <w:p>
      <w:pPr>
        <w:pStyle w:val="9"/>
        <w:numPr>
          <w:ilvl w:val="0"/>
          <w:numId w:val="3"/>
        </w:numPr>
        <w:tabs>
          <w:tab w:val="left" w:pos="386"/>
        </w:tabs>
        <w:spacing w:line="271" w:lineRule="auto"/>
        <w:ind w:right="311" w:hanging="840"/>
        <w:rPr>
          <w:sz w:val="21"/>
        </w:rPr>
      </w:pPr>
      <w:r>
        <w:rPr>
          <w:spacing w:val="-12"/>
          <w:sz w:val="21"/>
        </w:rPr>
        <w:t>解析：这是一个追及过程，把铁道工人看作只有速度而没有车身长</w:t>
      </w:r>
      <w:r>
        <w:rPr>
          <w:sz w:val="21"/>
        </w:rPr>
        <w:t>（</w:t>
      </w:r>
      <w:r>
        <w:rPr>
          <w:spacing w:val="-3"/>
          <w:sz w:val="21"/>
        </w:rPr>
        <w:t>长度是零</w:t>
      </w:r>
      <w:r>
        <w:rPr>
          <w:spacing w:val="-36"/>
          <w:sz w:val="21"/>
        </w:rPr>
        <w:t>）</w:t>
      </w:r>
      <w:r>
        <w:rPr>
          <w:spacing w:val="-3"/>
          <w:sz w:val="21"/>
        </w:rPr>
        <w:t>的火车． 根据追及问题的基本关系</w:t>
      </w:r>
      <w:r>
        <w:rPr>
          <w:spacing w:val="-3"/>
          <w:sz w:val="21"/>
        </w:rPr>
        <w:drawing>
          <wp:inline distT="0" distB="0" distL="0" distR="0">
            <wp:extent cx="17780" cy="2413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  <w:sz w:val="21"/>
        </w:rPr>
        <w:t>式</w:t>
      </w:r>
      <w:r>
        <w:rPr>
          <w:spacing w:val="-192"/>
          <w:sz w:val="21"/>
        </w:rPr>
        <w:t>：</w:t>
      </w:r>
      <w:r>
        <w:rPr>
          <w:sz w:val="21"/>
        </w:rPr>
        <w:t>（</w:t>
      </w:r>
      <w:r>
        <w:rPr>
          <w:spacing w:val="-56"/>
          <w:sz w:val="21"/>
        </w:rPr>
        <w:t xml:space="preserve"> </w:t>
      </w:r>
      <w:r>
        <w:rPr>
          <w:rFonts w:ascii="Times New Roman" w:hAnsi="Times New Roman" w:eastAsia="Times New Roman"/>
          <w:i/>
          <w:w w:val="96"/>
          <w:position w:val="1"/>
          <w:sz w:val="21"/>
        </w:rPr>
        <w:t>A</w:t>
      </w:r>
      <w:r>
        <w:rPr>
          <w:rFonts w:ascii="Times New Roman" w:hAnsi="Times New Roman" w:eastAsia="Times New Roman"/>
          <w:i/>
          <w:spacing w:val="-13"/>
          <w:position w:val="1"/>
          <w:sz w:val="21"/>
        </w:rPr>
        <w:t xml:space="preserve"> </w:t>
      </w:r>
      <w:r>
        <w:rPr>
          <w:spacing w:val="7"/>
          <w:sz w:val="21"/>
        </w:rPr>
        <w:t>的车身长</w:t>
      </w:r>
      <w:r>
        <w:rPr>
          <w:rFonts w:ascii="Symbol" w:hAnsi="Symbol" w:eastAsia="Symbol"/>
          <w:spacing w:val="15"/>
          <w:position w:val="1"/>
          <w:sz w:val="21"/>
        </w:rPr>
        <w:t></w:t>
      </w:r>
      <w:r>
        <w:rPr>
          <w:rFonts w:ascii="Times New Roman" w:hAnsi="Times New Roman" w:eastAsia="Times New Roman"/>
          <w:i/>
          <w:position w:val="1"/>
          <w:sz w:val="21"/>
        </w:rPr>
        <w:t>B</w:t>
      </w:r>
      <w:r>
        <w:rPr>
          <w:rFonts w:ascii="Times New Roman" w:hAnsi="Times New Roman" w:eastAsia="Times New Roman"/>
          <w:i/>
          <w:spacing w:val="-9"/>
          <w:position w:val="1"/>
          <w:sz w:val="21"/>
        </w:rPr>
        <w:t xml:space="preserve"> </w:t>
      </w:r>
      <w:r>
        <w:rPr>
          <w:spacing w:val="-1"/>
          <w:sz w:val="21"/>
        </w:rPr>
        <w:t>的车身长</w:t>
      </w:r>
      <w:r>
        <w:rPr>
          <w:spacing w:val="-52"/>
          <w:sz w:val="21"/>
        </w:rPr>
        <w:t>）</w:t>
      </w:r>
      <w:r>
        <w:rPr>
          <w:rFonts w:ascii="Symbol" w:hAnsi="Symbol" w:eastAsia="Symbol"/>
          <w:spacing w:val="-45"/>
          <w:w w:val="108"/>
          <w:sz w:val="21"/>
        </w:rPr>
        <w:t></w:t>
      </w:r>
      <w:r>
        <w:rPr>
          <w:sz w:val="21"/>
        </w:rPr>
        <w:t>（</w:t>
      </w:r>
      <w:r>
        <w:rPr>
          <w:spacing w:val="-53"/>
          <w:sz w:val="21"/>
        </w:rPr>
        <w:t xml:space="preserve"> </w:t>
      </w:r>
      <w:r>
        <w:rPr>
          <w:rFonts w:ascii="Times New Roman" w:hAnsi="Times New Roman" w:eastAsia="Times New Roman"/>
          <w:i/>
          <w:w w:val="96"/>
          <w:position w:val="1"/>
          <w:sz w:val="21"/>
        </w:rPr>
        <w:t>A</w:t>
      </w:r>
      <w:r>
        <w:rPr>
          <w:rFonts w:ascii="Times New Roman" w:hAnsi="Times New Roman" w:eastAsia="Times New Roman"/>
          <w:i/>
          <w:spacing w:val="-14"/>
          <w:position w:val="1"/>
          <w:sz w:val="21"/>
        </w:rPr>
        <w:t xml:space="preserve"> </w:t>
      </w:r>
      <w:r>
        <w:rPr>
          <w:spacing w:val="11"/>
          <w:sz w:val="21"/>
        </w:rPr>
        <w:t>的车速</w:t>
      </w:r>
      <w:r>
        <w:rPr>
          <w:rFonts w:ascii="Symbol" w:hAnsi="Symbol" w:eastAsia="Symbol"/>
          <w:spacing w:val="11"/>
          <w:position w:val="1"/>
          <w:sz w:val="21"/>
        </w:rPr>
        <w:t></w:t>
      </w:r>
      <w:r>
        <w:rPr>
          <w:rFonts w:ascii="Times New Roman" w:hAnsi="Times New Roman" w:eastAsia="Times New Roman"/>
          <w:i/>
          <w:position w:val="1"/>
          <w:sz w:val="21"/>
        </w:rPr>
        <w:t>B</w:t>
      </w:r>
      <w:r>
        <w:rPr>
          <w:rFonts w:ascii="Times New Roman" w:hAnsi="Times New Roman" w:eastAsia="Times New Roman"/>
          <w:i/>
          <w:spacing w:val="-6"/>
          <w:position w:val="1"/>
          <w:sz w:val="21"/>
        </w:rPr>
        <w:t xml:space="preserve"> </w:t>
      </w:r>
      <w:r>
        <w:rPr>
          <w:spacing w:val="-2"/>
          <w:sz w:val="21"/>
        </w:rPr>
        <w:t>的车速</w:t>
      </w:r>
      <w:r>
        <w:rPr>
          <w:sz w:val="21"/>
        </w:rPr>
        <w:t>）</w:t>
      </w:r>
    </w:p>
    <w:p>
      <w:pPr>
        <w:pStyle w:val="3"/>
        <w:spacing w:before="8"/>
        <w:ind w:left="998"/>
      </w:pPr>
      <w:r>
        <w:rPr>
          <w:rFonts w:ascii="Times New Roman" w:eastAsia="Times New Roman"/>
        </w:rPr>
        <w:t xml:space="preserve">= </w:t>
      </w:r>
      <w:r>
        <w:t>从车头追上到车尾离开的时间，在这里，</w:t>
      </w:r>
      <w:r>
        <w:rPr>
          <w:rFonts w:ascii="Times New Roman" w:eastAsia="Times New Roman"/>
          <w:i/>
          <w:position w:val="1"/>
        </w:rPr>
        <w:t xml:space="preserve">B </w:t>
      </w:r>
      <w:r>
        <w:t>的车身长车长（也就是铁道工人）为</w:t>
      </w:r>
    </w:p>
    <w:p>
      <w:pPr>
        <w:sectPr>
          <w:pgSz w:w="11910" w:h="16840"/>
          <w:pgMar w:top="1400" w:right="1480" w:bottom="1500" w:left="1680" w:header="0" w:footer="1304" w:gutter="0"/>
          <w:cols w:space="720" w:num="1"/>
        </w:sectPr>
      </w:pPr>
    </w:p>
    <w:p>
      <w:pPr>
        <w:pStyle w:val="3"/>
        <w:spacing w:before="83"/>
        <w:ind w:left="994"/>
      </w:pPr>
      <w:r>
        <w:rPr>
          <w:rFonts w:ascii="Times New Roman" w:hAnsi="Times New Roman" w:eastAsia="Times New Roman"/>
          <w:w w:val="99"/>
        </w:rPr>
        <w:t>0</w:t>
      </w:r>
      <w:r>
        <w:rPr>
          <w:rFonts w:ascii="Times New Roman" w:hAnsi="Times New Roman" w:eastAsia="Times New Roman"/>
          <w:spacing w:val="-14"/>
        </w:rPr>
        <w:t xml:space="preserve"> </w:t>
      </w:r>
      <w:r>
        <w:rPr>
          <w:spacing w:val="-2"/>
        </w:rPr>
        <w:t>，所以车长为：</w:t>
      </w:r>
      <w:r>
        <w:rPr>
          <w:spacing w:val="-73"/>
        </w:rPr>
        <w:t xml:space="preserve"> </w:t>
      </w:r>
      <w:r>
        <w:rPr>
          <w:rFonts w:ascii="Times New Roman" w:hAnsi="Times New Roman" w:eastAsia="Times New Roman"/>
          <w:spacing w:val="-23"/>
          <w:w w:val="105"/>
        </w:rPr>
        <w:t>(</w:t>
      </w:r>
      <w:r>
        <w:rPr>
          <w:rFonts w:ascii="Times New Roman" w:hAnsi="Times New Roman" w:eastAsia="Times New Roman"/>
          <w:spacing w:val="-7"/>
          <w:w w:val="105"/>
        </w:rPr>
        <w:t>10</w:t>
      </w:r>
      <w:r>
        <w:rPr>
          <w:rFonts w:ascii="Times New Roman" w:hAnsi="Times New Roman" w:eastAsia="Times New Roman"/>
          <w:w w:val="105"/>
        </w:rPr>
        <w:t>0</w:t>
      </w:r>
      <w:r>
        <w:rPr>
          <w:rFonts w:ascii="Times New Roman" w:hAnsi="Times New Roman" w:eastAsia="Times New Roman"/>
          <w:spacing w:val="-20"/>
        </w:rPr>
        <w:t xml:space="preserve"> </w:t>
      </w:r>
      <w:r>
        <w:rPr>
          <w:rFonts w:ascii="Symbol" w:hAnsi="Symbol" w:eastAsia="Symbol"/>
          <w:w w:val="105"/>
        </w:rPr>
        <w:t></w:t>
      </w:r>
      <w:r>
        <w:rPr>
          <w:rFonts w:ascii="Times New Roman" w:hAnsi="Times New Roman" w:eastAsia="Times New Roman"/>
          <w:spacing w:val="-19"/>
        </w:rPr>
        <w:t xml:space="preserve"> </w:t>
      </w:r>
      <w:r>
        <w:rPr>
          <w:rFonts w:ascii="Times New Roman" w:hAnsi="Times New Roman" w:eastAsia="Times New Roman"/>
          <w:spacing w:val="-7"/>
          <w:w w:val="105"/>
        </w:rPr>
        <w:t>2</w:t>
      </w:r>
      <w:r>
        <w:rPr>
          <w:rFonts w:ascii="Times New Roman" w:hAnsi="Times New Roman" w:eastAsia="Times New Roman"/>
          <w:w w:val="105"/>
        </w:rPr>
        <w:t>)</w:t>
      </w:r>
      <w:r>
        <w:rPr>
          <w:rFonts w:ascii="Times New Roman" w:hAnsi="Times New Roman" w:eastAsia="Times New Roman"/>
          <w:spacing w:val="-29"/>
        </w:rPr>
        <w:t xml:space="preserve"> </w:t>
      </w:r>
      <w:r>
        <w:rPr>
          <w:rFonts w:ascii="Symbol" w:hAnsi="Symbol" w:eastAsia="Symbol"/>
          <w:w w:val="105"/>
        </w:rPr>
        <w:t></w:t>
      </w:r>
      <w:r>
        <w:rPr>
          <w:rFonts w:ascii="Times New Roman" w:hAnsi="Times New Roman" w:eastAsia="Times New Roman"/>
          <w:spacing w:val="-26"/>
        </w:rPr>
        <w:t xml:space="preserve"> </w:t>
      </w:r>
      <w:r>
        <w:rPr>
          <w:rFonts w:ascii="Times New Roman" w:hAnsi="Times New Roman" w:eastAsia="Times New Roman"/>
          <w:w w:val="105"/>
        </w:rPr>
        <w:t>4</w:t>
      </w:r>
      <w:r>
        <w:rPr>
          <w:rFonts w:ascii="Times New Roman" w:hAnsi="Times New Roman" w:eastAsia="Times New Roman"/>
          <w:spacing w:val="-12"/>
        </w:rPr>
        <w:t xml:space="preserve"> </w:t>
      </w:r>
      <w:r>
        <w:rPr>
          <w:rFonts w:ascii="Symbol" w:hAnsi="Symbol" w:eastAsia="Symbol"/>
          <w:w w:val="105"/>
        </w:rPr>
        <w:t></w:t>
      </w:r>
      <w:r>
        <w:rPr>
          <w:rFonts w:ascii="Times New Roman" w:hAnsi="Times New Roman" w:eastAsia="Times New Roman"/>
          <w:spacing w:val="-18"/>
        </w:rPr>
        <w:t xml:space="preserve"> </w:t>
      </w:r>
      <w:r>
        <w:rPr>
          <w:rFonts w:ascii="Times New Roman" w:hAnsi="Times New Roman" w:eastAsia="Times New Roman"/>
          <w:spacing w:val="-7"/>
          <w:w w:val="105"/>
        </w:rPr>
        <w:t>39</w:t>
      </w:r>
      <w:r>
        <w:rPr>
          <w:rFonts w:ascii="Times New Roman" w:hAnsi="Times New Roman" w:eastAsia="Times New Roman"/>
          <w:w w:val="105"/>
        </w:rPr>
        <w:t>2</w:t>
      </w:r>
      <w:r>
        <w:rPr>
          <w:rFonts w:ascii="Times New Roman" w:hAnsi="Times New Roman" w:eastAsia="Times New Roman"/>
          <w:spacing w:val="-10"/>
        </w:rPr>
        <w:t xml:space="preserve"> </w:t>
      </w:r>
      <w:r>
        <w:t>（</w:t>
      </w:r>
      <w:r>
        <w:rPr>
          <w:spacing w:val="-3"/>
        </w:rPr>
        <w:t>米</w:t>
      </w:r>
      <w:r>
        <w:rPr>
          <w:spacing w:val="-106"/>
        </w:rPr>
        <w:t>）</w:t>
      </w:r>
      <w:r>
        <w:t>．</w:t>
      </w:r>
    </w:p>
    <w:p>
      <w:pPr>
        <w:pStyle w:val="9"/>
        <w:numPr>
          <w:ilvl w:val="0"/>
          <w:numId w:val="3"/>
        </w:numPr>
        <w:tabs>
          <w:tab w:val="left" w:pos="386"/>
        </w:tabs>
        <w:spacing w:before="62"/>
        <w:ind w:left="385"/>
        <w:rPr>
          <w:sz w:val="21"/>
        </w:rPr>
      </w:pPr>
      <w:r>
        <w:rPr>
          <w:spacing w:val="-2"/>
          <w:sz w:val="21"/>
        </w:rPr>
        <w:t>解析：首先统一单位：甲车的速度是每秒钟</w:t>
      </w:r>
      <w:r>
        <w:rPr>
          <w:rFonts w:ascii="Times New Roman" w:hAnsi="Times New Roman" w:eastAsia="Times New Roman"/>
          <w:spacing w:val="-4"/>
          <w:sz w:val="21"/>
        </w:rPr>
        <w:t>36000</w:t>
      </w:r>
      <w:r>
        <w:rPr>
          <w:rFonts w:ascii="Times New Roman" w:hAnsi="Times New Roman" w:eastAsia="Times New Roman"/>
          <w:spacing w:val="-11"/>
          <w:sz w:val="21"/>
        </w:rPr>
        <w:t xml:space="preserve"> </w:t>
      </w:r>
      <w:r>
        <w:rPr>
          <w:rFonts w:ascii="Symbol" w:hAnsi="Symbol" w:eastAsia="Symbol"/>
          <w:sz w:val="21"/>
        </w:rPr>
        <w:t></w:t>
      </w:r>
      <w:r>
        <w:rPr>
          <w:rFonts w:ascii="Times New Roman" w:hAnsi="Times New Roman" w:eastAsia="Times New Roman"/>
          <w:spacing w:val="-19"/>
          <w:sz w:val="21"/>
        </w:rPr>
        <w:t xml:space="preserve"> </w:t>
      </w:r>
      <w:r>
        <w:rPr>
          <w:rFonts w:ascii="Times New Roman" w:hAnsi="Times New Roman" w:eastAsia="Times New Roman"/>
          <w:spacing w:val="-3"/>
          <w:sz w:val="21"/>
        </w:rPr>
        <w:t xml:space="preserve">3600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pacing w:val="-26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10</w:t>
      </w:r>
      <w:r>
        <w:rPr>
          <w:rFonts w:ascii="Times New Roman" w:hAnsi="Times New Roman" w:eastAsia="Times New Roman"/>
          <w:spacing w:val="-9"/>
          <w:sz w:val="21"/>
        </w:rPr>
        <w:t xml:space="preserve"> (</w:t>
      </w:r>
      <w:r>
        <w:rPr>
          <w:sz w:val="21"/>
        </w:rPr>
        <w:t>米</w:t>
      </w:r>
      <w:r>
        <w:rPr>
          <w:rFonts w:ascii="Times New Roman" w:hAnsi="Times New Roman" w:eastAsia="Times New Roman"/>
          <w:sz w:val="21"/>
        </w:rPr>
        <w:t>)</w:t>
      </w:r>
      <w:r>
        <w:rPr>
          <w:spacing w:val="-3"/>
          <w:sz w:val="21"/>
        </w:rPr>
        <w:t>，乙车的速度是每秒钟</w:t>
      </w:r>
    </w:p>
    <w:p>
      <w:pPr>
        <w:pStyle w:val="3"/>
        <w:spacing w:before="42"/>
        <w:ind w:left="991"/>
      </w:pPr>
      <w:r>
        <w:rPr>
          <w:rFonts w:ascii="Times New Roman" w:hAnsi="Times New Roman" w:eastAsia="Times New Roman"/>
          <w:spacing w:val="-4"/>
        </w:rPr>
        <w:t>54000</w:t>
      </w:r>
      <w:r>
        <w:rPr>
          <w:rFonts w:ascii="Times New Roman" w:hAnsi="Times New Roman" w:eastAsia="Times New Roman"/>
          <w:spacing w:val="-7"/>
        </w:rPr>
        <w:t xml:space="preserve"> </w:t>
      </w:r>
      <w:r>
        <w:rPr>
          <w:rFonts w:ascii="Symbol" w:hAnsi="Symbol" w:eastAsia="Symbol"/>
        </w:rPr>
        <w:t></w:t>
      </w:r>
      <w:r>
        <w:rPr>
          <w:rFonts w:ascii="Times New Roman" w:hAnsi="Times New Roman" w:eastAsia="Times New Roman"/>
          <w:spacing w:val="-17"/>
        </w:rPr>
        <w:t xml:space="preserve"> </w:t>
      </w:r>
      <w:r>
        <w:rPr>
          <w:rFonts w:ascii="Times New Roman" w:hAnsi="Times New Roman" w:eastAsia="Times New Roman"/>
          <w:spacing w:val="-4"/>
        </w:rPr>
        <w:t xml:space="preserve">3600    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-23"/>
        </w:rPr>
        <w:t xml:space="preserve"> </w:t>
      </w:r>
      <w:r>
        <w:rPr>
          <w:rFonts w:ascii="Times New Roman" w:hAnsi="Times New Roman" w:eastAsia="Times New Roman"/>
        </w:rPr>
        <w:t>15</w:t>
      </w:r>
      <w:r>
        <w:rPr>
          <w:rFonts w:ascii="Times New Roman" w:hAnsi="Times New Roman" w:eastAsia="Times New Roman"/>
          <w:spacing w:val="-2"/>
        </w:rPr>
        <w:t xml:space="preserve"> (</w:t>
      </w:r>
      <w:r>
        <w:rPr>
          <w:spacing w:val="4"/>
        </w:rPr>
        <w:t>米</w:t>
      </w:r>
      <w:r>
        <w:rPr>
          <w:rFonts w:ascii="Times New Roman" w:hAnsi="Times New Roman" w:eastAsia="Times New Roman"/>
          <w:spacing w:val="4"/>
        </w:rPr>
        <w:t>)</w:t>
      </w:r>
      <w:r>
        <w:t>．此题中甲车上的乘客实际上是以甲车的速度在和乙车相</w:t>
      </w:r>
    </w:p>
    <w:p>
      <w:pPr>
        <w:pStyle w:val="3"/>
        <w:spacing w:before="43"/>
        <w:ind w:left="960"/>
      </w:pPr>
      <w:r>
        <w:rPr>
          <w:spacing w:val="-10"/>
        </w:rPr>
        <w:t>遇．更具体的说是和乙车的车尾相遇．路程和就是乙车的车长．这样理解后其实就</w:t>
      </w:r>
    </w:p>
    <w:p>
      <w:pPr>
        <w:sectPr>
          <w:pgSz w:w="11910" w:h="16840"/>
          <w:pgMar w:top="1340" w:right="1480" w:bottom="1500" w:left="1680" w:header="0" w:footer="1304" w:gutter="0"/>
          <w:cols w:space="720" w:num="1"/>
        </w:sectPr>
      </w:pPr>
    </w:p>
    <w:p>
      <w:pPr>
        <w:pStyle w:val="3"/>
        <w:spacing w:before="35"/>
        <w:ind w:left="960"/>
        <w:rPr>
          <w:rFonts w:ascii="Times New Roman" w:hAnsi="Times New Roman"/>
        </w:rPr>
      </w:pPr>
      <w:r>
        <w:rPr>
          <w:spacing w:val="-9"/>
        </w:rPr>
        <w:t>是一个简单的相遇问题．</w:t>
      </w:r>
      <w:r>
        <w:rPr>
          <w:spacing w:val="-82"/>
          <w:w w:val="105"/>
        </w:rPr>
        <w:t>（</w:t>
      </w:r>
      <w:r>
        <w:rPr>
          <w:rFonts w:ascii="Times New Roman" w:hAnsi="Times New Roman"/>
          <w:spacing w:val="-6"/>
          <w:w w:val="105"/>
        </w:rPr>
        <w:t>1</w:t>
      </w:r>
      <w:r>
        <w:rPr>
          <w:rFonts w:ascii="Times New Roman" w:hAnsi="Times New Roman"/>
          <w:w w:val="105"/>
        </w:rPr>
        <w:t>0</w:t>
      </w:r>
      <w:r>
        <w:rPr>
          <w:rFonts w:ascii="Times New Roman" w:hAnsi="Times New Roman"/>
          <w:spacing w:val="-19"/>
        </w:rPr>
        <w:t xml:space="preserve"> </w:t>
      </w:r>
      <w:r>
        <w:rPr>
          <w:rFonts w:ascii="Symbol" w:hAnsi="Symbol"/>
          <w:spacing w:val="15"/>
          <w:w w:val="105"/>
        </w:rPr>
        <w:t></w:t>
      </w:r>
      <w:r>
        <w:rPr>
          <w:rFonts w:ascii="Times New Roman" w:hAnsi="Times New Roman"/>
          <w:spacing w:val="-6"/>
          <w:w w:val="105"/>
        </w:rPr>
        <w:t>1</w:t>
      </w:r>
      <w:r>
        <w:rPr>
          <w:rFonts w:ascii="Times New Roman" w:hAnsi="Times New Roman"/>
          <w:spacing w:val="-59"/>
          <w:w w:val="105"/>
        </w:rPr>
        <w:t>5</w:t>
      </w:r>
      <w:r>
        <w:rPr>
          <w:spacing w:val="-75"/>
          <w:w w:val="105"/>
        </w:rPr>
        <w:t>）</w:t>
      </w:r>
      <w:r>
        <w:rPr>
          <w:rFonts w:ascii="Symbol" w:hAnsi="Symbol"/>
          <w:spacing w:val="5"/>
          <w:w w:val="105"/>
        </w:rPr>
        <w:t></w:t>
      </w:r>
      <w:r>
        <w:rPr>
          <w:rFonts w:ascii="Times New Roman" w:hAnsi="Times New Roman"/>
          <w:spacing w:val="-6"/>
          <w:w w:val="105"/>
        </w:rPr>
        <w:t>1</w:t>
      </w:r>
      <w:r>
        <w:rPr>
          <w:rFonts w:ascii="Times New Roman" w:hAnsi="Times New Roman"/>
          <w:w w:val="105"/>
        </w:rPr>
        <w:t>4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spacing w:val="-16"/>
        </w:rPr>
        <w:t xml:space="preserve"> </w:t>
      </w:r>
      <w:r>
        <w:rPr>
          <w:rFonts w:ascii="Times New Roman" w:hAnsi="Times New Roman"/>
          <w:spacing w:val="-10"/>
          <w:w w:val="105"/>
        </w:rPr>
        <w:t>35</w:t>
      </w:r>
      <w:r>
        <w:rPr>
          <w:rFonts w:ascii="Times New Roman" w:hAnsi="Times New Roman"/>
          <w:spacing w:val="-8"/>
          <w:w w:val="105"/>
        </w:rPr>
        <w:t>0</w:t>
      </w:r>
    </w:p>
    <w:p>
      <w:pPr>
        <w:pStyle w:val="3"/>
        <w:spacing w:before="36"/>
        <w:ind w:left="104"/>
      </w:pPr>
      <w:r>
        <w:br w:type="column"/>
      </w:r>
      <w:r>
        <w:rPr>
          <w:rFonts w:ascii="Times New Roman" w:eastAsia="Times New Roman"/>
        </w:rPr>
        <w:t>(</w:t>
      </w:r>
      <w:r>
        <w:t>米</w:t>
      </w:r>
      <w:r>
        <w:rPr>
          <w:rFonts w:ascii="Times New Roman" w:eastAsia="Times New Roman"/>
        </w:rPr>
        <w:t>)</w:t>
      </w:r>
      <w:r>
        <w:t>，所以乙车的车长为</w:t>
      </w:r>
      <w:r>
        <w:rPr>
          <w:rFonts w:ascii="Times New Roman" w:eastAsia="Times New Roman"/>
        </w:rPr>
        <w:t xml:space="preserve">350 </w:t>
      </w:r>
      <w:r>
        <w:t>米．</w:t>
      </w:r>
    </w:p>
    <w:p>
      <w:pPr>
        <w:sectPr>
          <w:type w:val="continuous"/>
          <w:pgSz w:w="11910" w:h="16840"/>
          <w:pgMar w:top="1480" w:right="1480" w:bottom="1500" w:left="1680" w:header="720" w:footer="720" w:gutter="0"/>
          <w:cols w:equalWidth="0" w:num="2">
            <w:col w:w="4916" w:space="40"/>
            <w:col w:w="3794"/>
          </w:cols>
        </w:sectPr>
      </w:pPr>
    </w:p>
    <w:p>
      <w:pPr>
        <w:pStyle w:val="3"/>
        <w:spacing w:before="1"/>
        <w:rPr>
          <w:sz w:val="22"/>
        </w:rPr>
      </w:pPr>
    </w:p>
    <w:p>
      <w:pPr>
        <w:pStyle w:val="9"/>
        <w:numPr>
          <w:ilvl w:val="0"/>
          <w:numId w:val="3"/>
        </w:numPr>
        <w:tabs>
          <w:tab w:val="left" w:pos="386"/>
        </w:tabs>
        <w:spacing w:before="79" w:line="278" w:lineRule="auto"/>
        <w:ind w:right="1427" w:hanging="840"/>
        <w:rPr>
          <w:sz w:val="21"/>
        </w:rPr>
      </w:pPr>
      <w:r>
        <w:rPr>
          <w:spacing w:val="-3"/>
          <w:sz w:val="21"/>
        </w:rPr>
        <w:t xml:space="preserve">解析：火车从小李身边经过的相对速度等于火车的速度与小李的速度之差， </w:t>
      </w:r>
      <w:r>
        <w:rPr>
          <w:spacing w:val="-27"/>
          <w:sz w:val="21"/>
        </w:rPr>
        <w:t xml:space="preserve">为： </w:t>
      </w:r>
      <w:r>
        <w:rPr>
          <w:rFonts w:ascii="Times New Roman" w:hAnsi="Times New Roman" w:eastAsia="Times New Roman"/>
          <w:spacing w:val="-4"/>
          <w:sz w:val="21"/>
        </w:rPr>
        <w:t>336</w:t>
      </w:r>
      <w:r>
        <w:rPr>
          <w:rFonts w:ascii="Times New Roman" w:hAnsi="Times New Roman" w:eastAsia="Times New Roman"/>
          <w:spacing w:val="-16"/>
          <w:sz w:val="21"/>
        </w:rPr>
        <w:t xml:space="preserve"> </w:t>
      </w:r>
      <w:r>
        <w:rPr>
          <w:rFonts w:ascii="Symbol" w:hAnsi="Symbol" w:eastAsia="Symbol"/>
          <w:sz w:val="21"/>
        </w:rPr>
        <w:t></w:t>
      </w:r>
      <w:r>
        <w:rPr>
          <w:rFonts w:ascii="Times New Roman" w:hAnsi="Times New Roman" w:eastAsia="Times New Roman"/>
          <w:spacing w:val="-17"/>
          <w:sz w:val="21"/>
        </w:rPr>
        <w:t xml:space="preserve"> </w:t>
      </w:r>
      <w:r>
        <w:rPr>
          <w:rFonts w:ascii="Times New Roman" w:hAnsi="Times New Roman" w:eastAsia="Times New Roman"/>
          <w:spacing w:val="-3"/>
          <w:sz w:val="21"/>
        </w:rPr>
        <w:t>21</w:t>
      </w:r>
      <w:r>
        <w:rPr>
          <w:rFonts w:ascii="Times New Roman" w:hAnsi="Times New Roman" w:eastAsia="Times New Roman"/>
          <w:spacing w:val="-25"/>
          <w:sz w:val="21"/>
        </w:rPr>
        <w:t xml:space="preserve">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pacing w:val="-29"/>
          <w:sz w:val="21"/>
        </w:rPr>
        <w:t xml:space="preserve"> </w:t>
      </w:r>
      <w:r>
        <w:rPr>
          <w:rFonts w:ascii="Times New Roman" w:hAnsi="Times New Roman" w:eastAsia="Times New Roman"/>
          <w:spacing w:val="-3"/>
          <w:sz w:val="21"/>
        </w:rPr>
        <w:t>16</w:t>
      </w:r>
      <w:r>
        <w:rPr>
          <w:rFonts w:ascii="Times New Roman" w:hAnsi="Times New Roman" w:eastAsia="Times New Roman"/>
          <w:spacing w:val="-2"/>
          <w:sz w:val="21"/>
        </w:rPr>
        <w:t xml:space="preserve"> (</w:t>
      </w:r>
      <w:r>
        <w:rPr>
          <w:sz w:val="21"/>
        </w:rPr>
        <w:t>米</w:t>
      </w:r>
      <w:r>
        <w:rPr>
          <w:rFonts w:ascii="Times New Roman" w:hAnsi="Times New Roman" w:eastAsia="Times New Roman"/>
          <w:sz w:val="21"/>
        </w:rPr>
        <w:t>/</w:t>
      </w:r>
      <w:r>
        <w:rPr>
          <w:sz w:val="21"/>
        </w:rPr>
        <w:t>秒</w:t>
      </w:r>
      <w:r>
        <w:rPr>
          <w:rFonts w:ascii="Times New Roman" w:hAnsi="Times New Roman" w:eastAsia="Times New Roman"/>
          <w:sz w:val="21"/>
        </w:rPr>
        <w:t>)</w:t>
      </w:r>
      <w:r>
        <w:rPr>
          <w:spacing w:val="-3"/>
          <w:sz w:val="21"/>
        </w:rPr>
        <w:t>，火车速度为：</w:t>
      </w:r>
      <w:r>
        <w:rPr>
          <w:rFonts w:ascii="Times New Roman" w:hAnsi="Times New Roman" w:eastAsia="Times New Roman"/>
          <w:spacing w:val="3"/>
          <w:sz w:val="21"/>
        </w:rPr>
        <w:t>16</w:t>
      </w:r>
      <w:r>
        <w:rPr>
          <w:rFonts w:ascii="Times New Roman" w:hAnsi="Times New Roman" w:eastAsia="Times New Roman"/>
          <w:spacing w:val="-15"/>
          <w:sz w:val="21"/>
        </w:rPr>
        <w:t xml:space="preserve"> </w:t>
      </w:r>
      <w:r>
        <w:rPr>
          <w:rFonts w:ascii="Symbol" w:hAnsi="Symbol" w:eastAsia="Symbol"/>
          <w:sz w:val="21"/>
        </w:rPr>
        <w:t></w:t>
      </w:r>
      <w:r>
        <w:rPr>
          <w:rFonts w:ascii="Times New Roman" w:hAnsi="Times New Roman" w:eastAsia="Times New Roman"/>
          <w:spacing w:val="-10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2</w:t>
      </w:r>
      <w:r>
        <w:rPr>
          <w:rFonts w:ascii="Times New Roman" w:hAnsi="Times New Roman" w:eastAsia="Times New Roman"/>
          <w:spacing w:val="-7"/>
          <w:sz w:val="21"/>
        </w:rPr>
        <w:t xml:space="preserve">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pacing w:val="-31"/>
          <w:sz w:val="21"/>
        </w:rPr>
        <w:t xml:space="preserve"> </w:t>
      </w:r>
      <w:r>
        <w:rPr>
          <w:rFonts w:ascii="Times New Roman" w:hAnsi="Times New Roman" w:eastAsia="Times New Roman"/>
          <w:spacing w:val="-3"/>
          <w:sz w:val="21"/>
        </w:rPr>
        <w:t>18</w:t>
      </w:r>
      <w:r>
        <w:rPr>
          <w:rFonts w:ascii="Times New Roman" w:hAnsi="Times New Roman" w:eastAsia="Times New Roman"/>
          <w:spacing w:val="-9"/>
          <w:sz w:val="21"/>
        </w:rPr>
        <w:t xml:space="preserve"> (</w:t>
      </w:r>
      <w:r>
        <w:rPr>
          <w:sz w:val="21"/>
        </w:rPr>
        <w:t>米</w:t>
      </w:r>
      <w:r>
        <w:rPr>
          <w:rFonts w:ascii="Times New Roman" w:hAnsi="Times New Roman" w:eastAsia="Times New Roman"/>
          <w:sz w:val="21"/>
        </w:rPr>
        <w:t>/</w:t>
      </w:r>
      <w:r>
        <w:rPr>
          <w:sz w:val="21"/>
        </w:rPr>
        <w:t>秒</w:t>
      </w:r>
      <w:r>
        <w:rPr>
          <w:rFonts w:ascii="Times New Roman" w:hAnsi="Times New Roman" w:eastAsia="Times New Roman"/>
          <w:sz w:val="21"/>
        </w:rPr>
        <w:t>)</w:t>
      </w:r>
      <w:r>
        <w:rPr>
          <w:sz w:val="21"/>
        </w:rPr>
        <w:t>．</w:t>
      </w:r>
    </w:p>
    <w:p>
      <w:pPr>
        <w:pStyle w:val="3"/>
        <w:spacing w:before="2"/>
        <w:rPr>
          <w:sz w:val="24"/>
        </w:rPr>
      </w:pPr>
    </w:p>
    <w:p>
      <w:pPr>
        <w:pStyle w:val="3"/>
        <w:ind w:left="120"/>
      </w:pPr>
      <w:r>
        <w:rPr>
          <w:rFonts w:ascii="Times New Roman" w:hAnsi="Times New Roman" w:eastAsia="Times New Roman"/>
        </w:rPr>
        <w:t>15.</w:t>
      </w:r>
      <w:r>
        <w:t>解析：</w:t>
      </w:r>
      <w:r>
        <w:rPr>
          <w:rFonts w:ascii="Times New Roman" w:hAnsi="Times New Roman" w:eastAsia="Times New Roman"/>
        </w:rPr>
        <w:t>(</w:t>
      </w:r>
      <w:r>
        <w:t>法</w:t>
      </w:r>
      <w:r>
        <w:rPr>
          <w:rFonts w:ascii="Times New Roman" w:hAnsi="Times New Roman" w:eastAsia="Times New Roman"/>
        </w:rPr>
        <w:t>1 )</w:t>
      </w:r>
      <w:r>
        <w:t xml:space="preserve">火车的速度与小宝的速度之差为： </w:t>
      </w:r>
      <w:r>
        <w:rPr>
          <w:rFonts w:ascii="Times New Roman" w:hAnsi="Times New Roman" w:eastAsia="Times New Roman"/>
        </w:rPr>
        <w:t xml:space="preserve">825 </w:t>
      </w:r>
      <w:r>
        <w:rPr>
          <w:rFonts w:ascii="Symbol" w:hAnsi="Symbol" w:eastAsia="Symbol"/>
        </w:rPr>
        <w:t></w:t>
      </w:r>
      <w:r>
        <w:rPr>
          <w:rFonts w:ascii="Times New Roman" w:hAnsi="Times New Roman" w:eastAsia="Times New Roman"/>
        </w:rPr>
        <w:t xml:space="preserve"> 30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27.5 (</w:t>
      </w:r>
      <w:r>
        <w:t>米</w:t>
      </w:r>
      <w:r>
        <w:rPr>
          <w:rFonts w:ascii="Times New Roman" w:hAnsi="Times New Roman" w:eastAsia="Times New Roman"/>
        </w:rPr>
        <w:t>/</w:t>
      </w:r>
      <w:r>
        <w:t>秒</w:t>
      </w:r>
      <w:r>
        <w:rPr>
          <w:rFonts w:ascii="Times New Roman" w:hAnsi="Times New Roman" w:eastAsia="Times New Roman"/>
        </w:rPr>
        <w:t>)</w:t>
      </w:r>
      <w:r>
        <w:t>；</w:t>
      </w:r>
    </w:p>
    <w:p>
      <w:pPr>
        <w:pStyle w:val="3"/>
        <w:spacing w:before="42"/>
        <w:ind w:left="909" w:right="54"/>
        <w:jc w:val="center"/>
      </w:pPr>
      <w:r>
        <w:rPr>
          <w:spacing w:val="-4"/>
        </w:rPr>
        <w:t>小宝的速度为：</w:t>
      </w:r>
      <w:r>
        <w:rPr>
          <w:rFonts w:ascii="Times New Roman" w:hAnsi="Times New Roman" w:eastAsia="Times New Roman"/>
          <w:spacing w:val="-10"/>
        </w:rPr>
        <w:t>75</w:t>
      </w:r>
      <w:r>
        <w:rPr>
          <w:rFonts w:ascii="Times New Roman" w:hAnsi="Times New Roman" w:eastAsia="Times New Roman"/>
          <w:spacing w:val="-12"/>
        </w:rPr>
        <w:t xml:space="preserve"> </w:t>
      </w:r>
      <w:r>
        <w:rPr>
          <w:rFonts w:ascii="Symbol" w:hAnsi="Symbol" w:eastAsia="Symbol"/>
        </w:rPr>
        <w:t></w:t>
      </w:r>
      <w:r>
        <w:rPr>
          <w:rFonts w:ascii="Times New Roman" w:hAnsi="Times New Roman" w:eastAsia="Times New Roman"/>
          <w:spacing w:val="-17"/>
        </w:rPr>
        <w:t xml:space="preserve"> </w:t>
      </w:r>
      <w:r>
        <w:rPr>
          <w:rFonts w:ascii="Times New Roman" w:hAnsi="Times New Roman" w:eastAsia="Times New Roman"/>
        </w:rPr>
        <w:t>30</w:t>
      </w:r>
      <w:r>
        <w:rPr>
          <w:rFonts w:ascii="Times New Roman" w:hAnsi="Times New Roman" w:eastAsia="Times New Roman"/>
          <w:spacing w:val="1"/>
        </w:rPr>
        <w:t xml:space="preserve"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5"/>
        </w:rPr>
        <w:t xml:space="preserve"> </w:t>
      </w:r>
      <w:r>
        <w:rPr>
          <w:rFonts w:ascii="Times New Roman" w:hAnsi="Times New Roman" w:eastAsia="Times New Roman"/>
          <w:spacing w:val="-2"/>
        </w:rPr>
        <w:drawing>
          <wp:inline distT="0" distB="0" distL="0" distR="0">
            <wp:extent cx="24130" cy="2159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spacing w:val="-2"/>
        </w:rPr>
        <w:t>2.5</w:t>
      </w:r>
      <w:r>
        <w:rPr>
          <w:rFonts w:ascii="Times New Roman" w:hAnsi="Times New Roman" w:eastAsia="Times New Roman"/>
          <w:spacing w:val="-13"/>
        </w:rPr>
        <w:t xml:space="preserve"> (</w:t>
      </w:r>
      <w:r>
        <w:t>米</w:t>
      </w:r>
      <w:r>
        <w:rPr>
          <w:rFonts w:ascii="Times New Roman" w:hAnsi="Times New Roman" w:eastAsia="Times New Roman"/>
        </w:rPr>
        <w:t>/</w:t>
      </w:r>
      <w:r>
        <w:t>秒</w:t>
      </w:r>
      <w:r>
        <w:rPr>
          <w:rFonts w:ascii="Times New Roman" w:hAnsi="Times New Roman" w:eastAsia="Times New Roman"/>
          <w:spacing w:val="-29"/>
        </w:rPr>
        <w:t>)</w:t>
      </w:r>
      <w:r>
        <w:rPr>
          <w:spacing w:val="-13"/>
        </w:rPr>
        <w:t>；所以，火车速度为：</w:t>
      </w:r>
      <w:r>
        <w:rPr>
          <w:rFonts w:ascii="Times New Roman" w:hAnsi="Times New Roman" w:eastAsia="Times New Roman"/>
          <w:spacing w:val="-7"/>
        </w:rPr>
        <w:t>27.5</w:t>
      </w:r>
      <w:r>
        <w:rPr>
          <w:rFonts w:ascii="Times New Roman" w:hAnsi="Times New Roman" w:eastAsia="Times New Roman"/>
          <w:spacing w:val="-13"/>
        </w:rPr>
        <w:t xml:space="preserve">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  <w:spacing w:val="-2"/>
        </w:rPr>
        <w:t xml:space="preserve"> 2.5</w:t>
      </w:r>
      <w:r>
        <w:rPr>
          <w:rFonts w:ascii="Times New Roman" w:hAnsi="Times New Roman" w:eastAsia="Times New Roman"/>
          <w:spacing w:val="-4"/>
        </w:rPr>
        <w:t xml:space="preserve"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-5"/>
        </w:rPr>
        <w:t xml:space="preserve"> </w:t>
      </w:r>
      <w:r>
        <w:rPr>
          <w:rFonts w:ascii="Times New Roman" w:hAnsi="Times New Roman" w:eastAsia="Times New Roman"/>
        </w:rPr>
        <w:t>30</w:t>
      </w:r>
      <w:r>
        <w:rPr>
          <w:rFonts w:ascii="Times New Roman" w:hAnsi="Times New Roman" w:eastAsia="Times New Roman"/>
          <w:spacing w:val="-1"/>
        </w:rPr>
        <w:t xml:space="preserve"> (</w:t>
      </w:r>
      <w:r>
        <w:t>米</w:t>
      </w:r>
      <w:r>
        <w:rPr>
          <w:rFonts w:ascii="Times New Roman" w:hAnsi="Times New Roman" w:eastAsia="Times New Roman"/>
        </w:rPr>
        <w:t>/</w:t>
      </w:r>
      <w:r>
        <w:t>秒</w:t>
      </w:r>
      <w:r>
        <w:rPr>
          <w:rFonts w:ascii="Times New Roman" w:hAnsi="Times New Roman" w:eastAsia="Times New Roman"/>
        </w:rPr>
        <w:t>)</w:t>
      </w:r>
      <w:r>
        <w:t>．</w:t>
      </w:r>
    </w:p>
    <w:p>
      <w:pPr>
        <w:pStyle w:val="3"/>
        <w:spacing w:before="41"/>
        <w:ind w:left="909" w:right="164"/>
        <w:jc w:val="center"/>
      </w:pPr>
      <w:r>
        <w:rPr>
          <w:rFonts w:ascii="Times New Roman" w:hAnsi="Times New Roman" w:eastAsia="Times New Roman"/>
        </w:rPr>
        <w:t>(</w:t>
      </w:r>
      <w:r>
        <w:rPr>
          <w:spacing w:val="36"/>
        </w:rPr>
        <w:t>法</w:t>
      </w:r>
      <w:r>
        <w:rPr>
          <w:rFonts w:ascii="Times New Roman" w:hAnsi="Times New Roman" w:eastAsia="Times New Roman"/>
        </w:rPr>
        <w:t>2</w:t>
      </w:r>
      <w:r>
        <w:rPr>
          <w:rFonts w:ascii="Times New Roman" w:hAnsi="Times New Roman" w:eastAsia="Times New Roman"/>
          <w:spacing w:val="-4"/>
        </w:rPr>
        <w:t xml:space="preserve"> )</w:t>
      </w:r>
      <w:r>
        <w:rPr>
          <w:spacing w:val="-11"/>
        </w:rPr>
        <w:t xml:space="preserve">火车走的路程为： </w:t>
      </w:r>
      <w:r>
        <w:rPr>
          <w:rFonts w:ascii="Times New Roman" w:hAnsi="Times New Roman" w:eastAsia="Times New Roman"/>
          <w:spacing w:val="-4"/>
        </w:rPr>
        <w:t>825</w:t>
      </w:r>
      <w:r>
        <w:rPr>
          <w:rFonts w:ascii="Times New Roman" w:hAnsi="Times New Roman" w:eastAsia="Times New Roman"/>
          <w:spacing w:val="-13"/>
        </w:rPr>
        <w:t xml:space="preserve">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  <w:spacing w:val="-8"/>
        </w:rPr>
        <w:t xml:space="preserve"> </w:t>
      </w:r>
      <w:r>
        <w:rPr>
          <w:rFonts w:ascii="Times New Roman" w:hAnsi="Times New Roman" w:eastAsia="Times New Roman"/>
          <w:spacing w:val="-3"/>
        </w:rPr>
        <w:t>75</w:t>
      </w:r>
      <w:r>
        <w:rPr>
          <w:rFonts w:ascii="Times New Roman" w:hAnsi="Times New Roman" w:eastAsia="Times New Roman"/>
          <w:spacing w:val="-4"/>
        </w:rPr>
        <w:t xml:space="preserve"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-5"/>
        </w:rPr>
        <w:t xml:space="preserve"> </w:t>
      </w:r>
      <w:r>
        <w:rPr>
          <w:rFonts w:ascii="Times New Roman" w:hAnsi="Times New Roman" w:eastAsia="Times New Roman"/>
          <w:spacing w:val="-4"/>
        </w:rPr>
        <w:t>900</w:t>
      </w:r>
      <w:r>
        <w:rPr>
          <w:rFonts w:ascii="Times New Roman" w:hAnsi="Times New Roman" w:eastAsia="Times New Roman"/>
          <w:spacing w:val="-5"/>
        </w:rPr>
        <w:t xml:space="preserve"> (</w:t>
      </w:r>
      <w:r>
        <w:t>米</w:t>
      </w:r>
      <w:r>
        <w:rPr>
          <w:rFonts w:ascii="Times New Roman" w:hAnsi="Times New Roman" w:eastAsia="Times New Roman"/>
        </w:rPr>
        <w:t>)</w:t>
      </w:r>
      <w:r>
        <w:rPr>
          <w:spacing w:val="-11"/>
        </w:rPr>
        <w:t xml:space="preserve">，火车速度为： </w:t>
      </w:r>
      <w:r>
        <w:rPr>
          <w:rFonts w:ascii="Times New Roman" w:hAnsi="Times New Roman" w:eastAsia="Times New Roman"/>
          <w:spacing w:val="-4"/>
        </w:rPr>
        <w:t>900</w:t>
      </w:r>
      <w:r>
        <w:rPr>
          <w:rFonts w:ascii="Times New Roman" w:hAnsi="Times New Roman" w:eastAsia="Times New Roman"/>
          <w:spacing w:val="-10"/>
        </w:rPr>
        <w:t xml:space="preserve"> </w:t>
      </w:r>
      <w:r>
        <w:rPr>
          <w:rFonts w:ascii="Symbol" w:hAnsi="Symbol" w:eastAsia="Symbol"/>
        </w:rPr>
        <w:t></w:t>
      </w:r>
      <w:r>
        <w:rPr>
          <w:rFonts w:ascii="Times New Roman" w:hAnsi="Times New Roman" w:eastAsia="Times New Roman"/>
          <w:spacing w:val="-18"/>
        </w:rPr>
        <w:t xml:space="preserve"> </w:t>
      </w:r>
      <w:r>
        <w:rPr>
          <w:rFonts w:ascii="Times New Roman" w:hAnsi="Times New Roman" w:eastAsia="Times New Roman"/>
          <w:spacing w:val="-3"/>
        </w:rPr>
        <w:t>30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-6"/>
        </w:rPr>
        <w:t xml:space="preserve"> </w:t>
      </w:r>
      <w:r>
        <w:rPr>
          <w:rFonts w:ascii="Times New Roman" w:hAnsi="Times New Roman" w:eastAsia="Times New Roman"/>
          <w:spacing w:val="-3"/>
        </w:rPr>
        <w:t>30 (</w:t>
      </w:r>
      <w:r>
        <w:t>米</w:t>
      </w:r>
      <w:r>
        <w:rPr>
          <w:rFonts w:ascii="Times New Roman" w:hAnsi="Times New Roman" w:eastAsia="Times New Roman"/>
        </w:rPr>
        <w:t>/</w:t>
      </w:r>
      <w:r>
        <w:t>秒</w:t>
      </w:r>
      <w:r>
        <w:rPr>
          <w:rFonts w:ascii="Times New Roman" w:hAnsi="Times New Roman" w:eastAsia="Times New Roman"/>
        </w:rPr>
        <w:t>)</w:t>
      </w:r>
      <w:r>
        <w:t>．</w:t>
      </w:r>
    </w:p>
    <w:p>
      <w:pPr>
        <w:pStyle w:val="3"/>
        <w:spacing w:before="10"/>
        <w:rPr>
          <w:sz w:val="27"/>
        </w:rPr>
      </w:pPr>
    </w:p>
    <w:p>
      <w:pPr>
        <w:pStyle w:val="9"/>
        <w:numPr>
          <w:ilvl w:val="0"/>
          <w:numId w:val="4"/>
        </w:numPr>
        <w:tabs>
          <w:tab w:val="left" w:pos="386"/>
        </w:tabs>
        <w:rPr>
          <w:sz w:val="21"/>
        </w:rPr>
      </w:pPr>
      <w:r>
        <w:rPr>
          <w:spacing w:val="-3"/>
          <w:sz w:val="21"/>
        </w:rPr>
        <w:t>解析：这是两辆火车的追及问题，根据前面分析过的追及问题的基本关系式：</w:t>
      </w:r>
    </w:p>
    <w:p>
      <w:pPr>
        <w:pStyle w:val="3"/>
        <w:spacing w:before="36" w:line="254" w:lineRule="auto"/>
        <w:ind w:left="960" w:right="264" w:hanging="526"/>
      </w:pPr>
      <w:r>
        <w:t xml:space="preserve">（ </w:t>
      </w:r>
      <w:r>
        <w:rPr>
          <w:rFonts w:ascii="Times New Roman" w:hAnsi="Times New Roman" w:eastAsia="Times New Roman"/>
          <w:i/>
          <w:position w:val="1"/>
        </w:rPr>
        <w:t xml:space="preserve">A </w:t>
      </w:r>
      <w:r>
        <w:rPr>
          <w:spacing w:val="7"/>
        </w:rPr>
        <w:t>的车身长</w:t>
      </w:r>
      <w:r>
        <w:rPr>
          <w:rFonts w:ascii="Symbol" w:hAnsi="Symbol" w:eastAsia="Symbol"/>
          <w:spacing w:val="7"/>
          <w:position w:val="1"/>
        </w:rPr>
        <w:t></w:t>
      </w:r>
      <w:r>
        <w:rPr>
          <w:rFonts w:ascii="Times New Roman" w:hAnsi="Times New Roman" w:eastAsia="Times New Roman"/>
          <w:i/>
          <w:spacing w:val="7"/>
          <w:position w:val="1"/>
        </w:rPr>
        <w:t xml:space="preserve">B </w:t>
      </w:r>
      <w:r>
        <w:rPr>
          <w:spacing w:val="-3"/>
        </w:rPr>
        <w:t>的车身长</w:t>
      </w:r>
      <w:r>
        <w:rPr>
          <w:spacing w:val="-31"/>
        </w:rPr>
        <w:t>）</w:t>
      </w:r>
      <w:r>
        <w:rPr>
          <w:rFonts w:ascii="Symbol" w:hAnsi="Symbol" w:eastAsia="Symbol"/>
          <w:spacing w:val="-31"/>
        </w:rPr>
        <w:t></w:t>
      </w:r>
      <w:r>
        <w:rPr>
          <w:spacing w:val="-31"/>
        </w:rPr>
        <w:t xml:space="preserve">（ </w:t>
      </w:r>
      <w:r>
        <w:rPr>
          <w:rFonts w:ascii="Times New Roman" w:hAnsi="Times New Roman" w:eastAsia="Times New Roman"/>
          <w:i/>
          <w:position w:val="1"/>
        </w:rPr>
        <w:t xml:space="preserve">A </w:t>
      </w:r>
      <w:r>
        <w:rPr>
          <w:spacing w:val="10"/>
        </w:rPr>
        <w:t>的车速</w:t>
      </w:r>
      <w:r>
        <w:rPr>
          <w:rFonts w:ascii="Symbol" w:hAnsi="Symbol" w:eastAsia="Symbol"/>
          <w:spacing w:val="5"/>
          <w:position w:val="1"/>
        </w:rPr>
        <w:t></w:t>
      </w:r>
      <w:r>
        <w:rPr>
          <w:rFonts w:ascii="Times New Roman" w:hAnsi="Times New Roman" w:eastAsia="Times New Roman"/>
          <w:i/>
          <w:spacing w:val="5"/>
          <w:position w:val="1"/>
        </w:rPr>
        <w:t xml:space="preserve">B </w:t>
      </w:r>
      <w:r>
        <w:rPr>
          <w:spacing w:val="-1"/>
        </w:rPr>
        <w:t>的车速</w:t>
      </w:r>
      <w:r>
        <w:rPr>
          <w:spacing w:val="-25"/>
        </w:rPr>
        <w:t>）</w:t>
      </w:r>
      <w:r>
        <w:rPr>
          <w:rFonts w:ascii="Times New Roman" w:hAnsi="Times New Roman" w:eastAsia="Times New Roman"/>
          <w:spacing w:val="-17"/>
        </w:rPr>
        <w:t xml:space="preserve">= </w:t>
      </w:r>
      <w:r>
        <w:rPr>
          <w:spacing w:val="-3"/>
        </w:rPr>
        <w:t>从车头追上到车尾离开的时间， 所以快车从后面追上到完全超过需要：</w:t>
      </w:r>
      <w:r>
        <w:rPr>
          <w:spacing w:val="-74"/>
        </w:rPr>
        <w:t xml:space="preserve"> </w:t>
      </w:r>
      <w:r>
        <w:rPr>
          <w:rFonts w:ascii="Times New Roman" w:hAnsi="Times New Roman" w:eastAsia="Times New Roman"/>
          <w:spacing w:val="-23"/>
          <w:w w:val="105"/>
        </w:rPr>
        <w:t>(</w:t>
      </w:r>
      <w:r>
        <w:rPr>
          <w:rFonts w:ascii="Times New Roman" w:hAnsi="Times New Roman" w:eastAsia="Times New Roman"/>
          <w:spacing w:val="-7"/>
          <w:w w:val="105"/>
        </w:rPr>
        <w:t>12</w:t>
      </w:r>
      <w:r>
        <w:rPr>
          <w:rFonts w:ascii="Times New Roman" w:hAnsi="Times New Roman" w:eastAsia="Times New Roman"/>
          <w:w w:val="105"/>
        </w:rPr>
        <w:t>5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Symbol" w:hAnsi="Symbol" w:eastAsia="Symbol"/>
          <w:spacing w:val="15"/>
          <w:w w:val="105"/>
        </w:rPr>
        <w:t></w:t>
      </w:r>
      <w:r>
        <w:rPr>
          <w:rFonts w:ascii="Times New Roman" w:hAnsi="Times New Roman" w:eastAsia="Times New Roman"/>
          <w:spacing w:val="-7"/>
          <w:w w:val="105"/>
        </w:rPr>
        <w:t>140</w:t>
      </w:r>
      <w:r>
        <w:rPr>
          <w:rFonts w:ascii="Times New Roman" w:hAnsi="Times New Roman" w:eastAsia="Times New Roman"/>
          <w:w w:val="105"/>
        </w:rPr>
        <w:t>)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Symbol" w:hAnsi="Symbol" w:eastAsia="Symbol"/>
          <w:w w:val="105"/>
        </w:rPr>
        <w:t>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Times New Roman" w:hAnsi="Times New Roman" w:eastAsia="Times New Roman"/>
          <w:w w:val="105"/>
        </w:rPr>
        <w:t>(</w:t>
      </w:r>
      <w:r>
        <w:rPr>
          <w:rFonts w:ascii="Times New Roman" w:hAnsi="Times New Roman" w:eastAsia="Times New Roman"/>
          <w:spacing w:val="-7"/>
          <w:w w:val="105"/>
        </w:rPr>
        <w:t>2</w:t>
      </w:r>
      <w:r>
        <w:rPr>
          <w:rFonts w:ascii="Times New Roman" w:hAnsi="Times New Roman" w:eastAsia="Times New Roman"/>
          <w:w w:val="105"/>
        </w:rPr>
        <w:t>2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Symbol" w:hAnsi="Symbol" w:eastAsia="Symbol"/>
          <w:spacing w:val="11"/>
          <w:w w:val="105"/>
        </w:rPr>
        <w:t></w:t>
      </w:r>
      <w:r>
        <w:rPr>
          <w:rFonts w:ascii="Times New Roman" w:hAnsi="Times New Roman" w:eastAsia="Times New Roman"/>
          <w:spacing w:val="-7"/>
          <w:w w:val="105"/>
        </w:rPr>
        <w:t>1</w:t>
      </w:r>
      <w:r>
        <w:rPr>
          <w:rFonts w:ascii="Times New Roman" w:hAnsi="Times New Roman" w:eastAsia="Times New Roman"/>
          <w:spacing w:val="-3"/>
          <w:w w:val="105"/>
        </w:rPr>
        <w:t>7</w:t>
      </w:r>
      <w:r>
        <w:rPr>
          <w:rFonts w:ascii="Times New Roman" w:hAnsi="Times New Roman" w:eastAsia="Times New Roman"/>
          <w:w w:val="105"/>
        </w:rPr>
        <w:t>)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Symbol" w:hAnsi="Symbol" w:eastAsia="Symbol"/>
          <w:w w:val="105"/>
        </w:rPr>
        <w:t>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Times New Roman" w:hAnsi="Times New Roman" w:eastAsia="Times New Roman"/>
          <w:spacing w:val="-7"/>
          <w:w w:val="105"/>
        </w:rPr>
        <w:t>5</w:t>
      </w:r>
      <w:r>
        <w:rPr>
          <w:rFonts w:ascii="Times New Roman" w:hAnsi="Times New Roman" w:eastAsia="Times New Roman"/>
          <w:w w:val="105"/>
        </w:rPr>
        <w:t>3</w:t>
      </w:r>
      <w:r>
        <w:rPr>
          <w:rFonts w:ascii="Times New Roman" w:hAnsi="Times New Roman" w:eastAsia="Times New Roman"/>
        </w:rPr>
        <w:t xml:space="preserve"> </w:t>
      </w:r>
      <w:r>
        <w:t>（秒</w:t>
      </w:r>
      <w:r>
        <w:rPr>
          <w:spacing w:val="-108"/>
        </w:rPr>
        <w:t>）</w:t>
      </w:r>
      <w:r>
        <w:t>．</w:t>
      </w:r>
    </w:p>
    <w:p>
      <w:pPr>
        <w:pStyle w:val="3"/>
        <w:spacing w:before="1"/>
        <w:rPr>
          <w:sz w:val="28"/>
        </w:rPr>
      </w:pPr>
    </w:p>
    <w:p>
      <w:pPr>
        <w:pStyle w:val="9"/>
        <w:numPr>
          <w:ilvl w:val="0"/>
          <w:numId w:val="4"/>
        </w:numPr>
        <w:tabs>
          <w:tab w:val="left" w:pos="386"/>
        </w:tabs>
        <w:spacing w:before="1"/>
        <w:rPr>
          <w:sz w:val="21"/>
        </w:rPr>
      </w:pPr>
      <w:r>
        <w:rPr>
          <w:spacing w:val="-3"/>
          <w:sz w:val="21"/>
        </w:rPr>
        <w:t>解析：这是一个超车过程，超车的路程差是两车车长之和，</w:t>
      </w:r>
    </w:p>
    <w:p>
      <w:pPr>
        <w:pStyle w:val="3"/>
        <w:spacing w:before="21"/>
        <w:ind w:left="960"/>
      </w:pPr>
      <w:r>
        <w:rPr>
          <w:w w:val="105"/>
        </w:rPr>
        <w:t>所以可以得到：超车时间</w:t>
      </w:r>
      <w:r>
        <w:rPr>
          <w:rFonts w:ascii="Symbol" w:hAnsi="Symbol" w:eastAsia="Symbol"/>
          <w:w w:val="105"/>
        </w:rPr>
        <w:t></w:t>
      </w:r>
      <w:r>
        <w:rPr>
          <w:rFonts w:ascii="Times New Roman" w:hAnsi="Times New Roman" w:eastAsia="Times New Roman"/>
          <w:w w:val="105"/>
        </w:rPr>
        <w:t xml:space="preserve"> (200 </w:t>
      </w:r>
      <w:r>
        <w:rPr>
          <w:rFonts w:ascii="Symbol" w:hAnsi="Symbol" w:eastAsia="Symbol"/>
          <w:w w:val="105"/>
        </w:rPr>
        <w:t></w:t>
      </w:r>
      <w:r>
        <w:rPr>
          <w:rFonts w:ascii="Times New Roman" w:hAnsi="Times New Roman" w:eastAsia="Times New Roman"/>
          <w:w w:val="105"/>
        </w:rPr>
        <w:t xml:space="preserve"> 340) </w:t>
      </w:r>
      <w:r>
        <w:rPr>
          <w:rFonts w:ascii="Symbol" w:hAnsi="Symbol" w:eastAsia="Symbol"/>
          <w:w w:val="105"/>
        </w:rPr>
        <w:t></w:t>
      </w:r>
      <w:r>
        <w:rPr>
          <w:rFonts w:ascii="Times New Roman" w:hAnsi="Times New Roman" w:eastAsia="Times New Roman"/>
          <w:w w:val="105"/>
        </w:rPr>
        <w:t xml:space="preserve"> (32 </w:t>
      </w:r>
      <w:r>
        <w:rPr>
          <w:rFonts w:ascii="Symbol" w:hAnsi="Symbol" w:eastAsia="Symbol"/>
          <w:w w:val="105"/>
        </w:rPr>
        <w:t></w:t>
      </w:r>
      <w:r>
        <w:rPr>
          <w:rFonts w:ascii="Times New Roman" w:hAnsi="Times New Roman" w:eastAsia="Times New Roman"/>
          <w:w w:val="105"/>
        </w:rPr>
        <w:t xml:space="preserve"> 20) </w:t>
      </w:r>
      <w:r>
        <w:rPr>
          <w:rFonts w:ascii="Symbol" w:hAnsi="Symbol" w:eastAsia="Symbol"/>
          <w:w w:val="105"/>
        </w:rPr>
        <w:t></w:t>
      </w:r>
      <w:r>
        <w:rPr>
          <w:rFonts w:ascii="Times New Roman" w:hAnsi="Times New Roman" w:eastAsia="Times New Roman"/>
          <w:w w:val="105"/>
        </w:rPr>
        <w:t xml:space="preserve"> 45 (</w:t>
      </w:r>
      <w:r>
        <w:rPr>
          <w:w w:val="105"/>
        </w:rPr>
        <w:t>秒</w:t>
      </w:r>
      <w:r>
        <w:rPr>
          <w:rFonts w:ascii="Times New Roman" w:hAnsi="Times New Roman" w:eastAsia="Times New Roman"/>
          <w:w w:val="105"/>
        </w:rPr>
        <w:t>)</w:t>
      </w:r>
      <w:r>
        <w:rPr>
          <w:w w:val="105"/>
        </w:rPr>
        <w:t>．</w:t>
      </w:r>
    </w:p>
    <w:p>
      <w:pPr>
        <w:pStyle w:val="3"/>
        <w:spacing w:before="4"/>
        <w:rPr>
          <w:sz w:val="29"/>
        </w:rPr>
      </w:pPr>
    </w:p>
    <w:p>
      <w:pPr>
        <w:pStyle w:val="9"/>
        <w:numPr>
          <w:ilvl w:val="0"/>
          <w:numId w:val="4"/>
        </w:numPr>
        <w:tabs>
          <w:tab w:val="left" w:pos="386"/>
        </w:tabs>
        <w:rPr>
          <w:sz w:val="21"/>
        </w:rPr>
      </w:pPr>
      <w:r>
        <w:rPr>
          <w:spacing w:val="-2"/>
          <w:sz w:val="21"/>
        </w:rPr>
        <w:t>解析：</w:t>
      </w:r>
      <w:r>
        <w:rPr>
          <w:rFonts w:ascii="Times New Roman" w:eastAsia="Times New Roman"/>
          <w:sz w:val="21"/>
        </w:rPr>
        <w:t xml:space="preserve">100 </w:t>
      </w:r>
      <w:r>
        <w:rPr>
          <w:spacing w:val="-12"/>
          <w:sz w:val="21"/>
        </w:rPr>
        <w:t xml:space="preserve">名学生分成 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pacing w:val="-13"/>
          <w:sz w:val="21"/>
        </w:rPr>
        <w:t xml:space="preserve">列，每列 </w:t>
      </w:r>
      <w:r>
        <w:rPr>
          <w:rFonts w:ascii="Times New Roman" w:eastAsia="Times New Roman"/>
          <w:sz w:val="21"/>
        </w:rPr>
        <w:t>50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spacing w:val="-11"/>
          <w:sz w:val="21"/>
        </w:rPr>
        <w:t xml:space="preserve">人，应该产生 </w:t>
      </w:r>
      <w:r>
        <w:rPr>
          <w:rFonts w:ascii="Times New Roman" w:eastAsia="Times New Roman"/>
          <w:sz w:val="21"/>
        </w:rPr>
        <w:t>49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spacing w:val="-2"/>
          <w:sz w:val="21"/>
        </w:rPr>
        <w:t>个间距，</w:t>
      </w:r>
    </w:p>
    <w:p>
      <w:pPr>
        <w:pStyle w:val="3"/>
        <w:spacing w:before="42"/>
        <w:ind w:left="646"/>
      </w:pPr>
      <w:r>
        <w:rPr>
          <w:spacing w:val="4"/>
        </w:rPr>
        <w:t>所以队伍长为</w:t>
      </w:r>
      <w:r>
        <w:rPr>
          <w:rFonts w:ascii="Times New Roman" w:hAnsi="Times New Roman" w:eastAsia="Times New Roman"/>
          <w:spacing w:val="-3"/>
        </w:rPr>
        <w:t>49</w:t>
      </w:r>
      <w:r>
        <w:rPr>
          <w:rFonts w:ascii="Times New Roman" w:hAnsi="Times New Roman" w:eastAsia="Times New Roman"/>
          <w:spacing w:val="-20"/>
        </w:rPr>
        <w:t xml:space="preserve"> </w:t>
      </w:r>
      <w:r>
        <w:rPr>
          <w:rFonts w:ascii="Symbol" w:hAnsi="Symbol" w:eastAsia="Symbol"/>
          <w:spacing w:val="7"/>
        </w:rPr>
        <w:t></w:t>
      </w:r>
      <w:r>
        <w:rPr>
          <w:rFonts w:ascii="Times New Roman" w:hAnsi="Times New Roman" w:eastAsia="Times New Roman"/>
          <w:spacing w:val="7"/>
        </w:rPr>
        <w:t>1</w:t>
      </w:r>
      <w:r>
        <w:rPr>
          <w:rFonts w:ascii="Times New Roman" w:hAnsi="Times New Roman" w:eastAsia="Times New Roman"/>
          <w:spacing w:val="-22"/>
        </w:rPr>
        <w:t xml:space="preserve">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  <w:spacing w:val="3"/>
        </w:rPr>
        <w:t xml:space="preserve"> </w:t>
      </w:r>
      <w:r>
        <w:rPr>
          <w:rFonts w:ascii="Times New Roman" w:hAnsi="Times New Roman" w:eastAsia="Times New Roman"/>
          <w:spacing w:val="-3"/>
        </w:rPr>
        <w:t>49</w:t>
      </w:r>
      <w:r>
        <w:rPr>
          <w:rFonts w:ascii="Times New Roman" w:hAnsi="Times New Roman" w:eastAsia="Times New Roman"/>
          <w:spacing w:val="-19"/>
        </w:rPr>
        <w:t xml:space="preserve">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  <w:spacing w:val="-9"/>
        </w:rPr>
        <w:t xml:space="preserve"> </w:t>
      </w:r>
      <w:r>
        <w:rPr>
          <w:rFonts w:ascii="Times New Roman" w:hAnsi="Times New Roman" w:eastAsia="Times New Roman"/>
        </w:rPr>
        <w:t>2</w:t>
      </w:r>
      <w:r>
        <w:rPr>
          <w:rFonts w:ascii="Times New Roman" w:hAnsi="Times New Roman" w:eastAsia="Times New Roman"/>
          <w:spacing w:val="-4"/>
        </w:rPr>
        <w:t xml:space="preserve">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  <w:spacing w:val="3"/>
        </w:rPr>
        <w:t xml:space="preserve"> </w:t>
      </w:r>
      <w:r>
        <w:rPr>
          <w:rFonts w:ascii="Times New Roman" w:hAnsi="Times New Roman" w:eastAsia="Times New Roman"/>
          <w:spacing w:val="-3"/>
        </w:rPr>
        <w:t>49</w:t>
      </w:r>
      <w:r>
        <w:rPr>
          <w:rFonts w:ascii="Times New Roman" w:hAnsi="Times New Roman" w:eastAsia="Times New Roman"/>
          <w:spacing w:val="-19"/>
        </w:rPr>
        <w:t xml:space="preserve">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  <w:spacing w:val="-17"/>
        </w:rPr>
        <w:t xml:space="preserve"> </w:t>
      </w:r>
      <w:r>
        <w:rPr>
          <w:rFonts w:ascii="Times New Roman" w:hAnsi="Times New Roman" w:eastAsia="Times New Roman"/>
        </w:rPr>
        <w:t>3</w:t>
      </w:r>
      <w:r>
        <w:rPr>
          <w:rFonts w:ascii="Times New Roman" w:hAnsi="Times New Roman" w:eastAsia="Times New Roman"/>
          <w:spacing w:val="-12"/>
        </w:rPr>
        <w:t xml:space="preserve">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  <w:spacing w:val="-5"/>
        </w:rPr>
        <w:t xml:space="preserve"> </w:t>
      </w:r>
      <w:r>
        <w:rPr>
          <w:rFonts w:ascii="Times New Roman" w:hAnsi="Times New Roman" w:eastAsia="Times New Roman"/>
        </w:rPr>
        <w:t>5</w:t>
      </w:r>
      <w:r>
        <w:rPr>
          <w:rFonts w:ascii="Times New Roman" w:hAnsi="Times New Roman" w:eastAsia="Times New Roman"/>
          <w:spacing w:val="-22"/>
        </w:rPr>
        <w:t xml:space="preserve">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  <w:spacing w:val="-9"/>
        </w:rPr>
        <w:t xml:space="preserve"> </w:t>
      </w:r>
      <w:r>
        <w:rPr>
          <w:rFonts w:ascii="Times New Roman" w:hAnsi="Times New Roman" w:eastAsia="Times New Roman"/>
        </w:rPr>
        <w:t>2</w:t>
      </w:r>
      <w:r>
        <w:rPr>
          <w:rFonts w:ascii="Times New Roman" w:hAnsi="Times New Roman" w:eastAsia="Times New Roman"/>
          <w:spacing w:val="-4"/>
        </w:rPr>
        <w:t xml:space="preserve"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-9"/>
        </w:rPr>
        <w:t xml:space="preserve"> </w:t>
      </w:r>
      <w:r>
        <w:rPr>
          <w:rFonts w:ascii="Times New Roman" w:hAnsi="Times New Roman" w:eastAsia="Times New Roman"/>
          <w:spacing w:val="-4"/>
        </w:rPr>
        <w:t>304</w:t>
      </w:r>
      <w:r>
        <w:rPr>
          <w:rFonts w:ascii="Times New Roman" w:hAnsi="Times New Roman" w:eastAsia="Times New Roman"/>
          <w:spacing w:val="-6"/>
        </w:rPr>
        <w:t xml:space="preserve"> (</w:t>
      </w:r>
      <w:r>
        <w:t>米</w:t>
      </w:r>
      <w:r>
        <w:rPr>
          <w:rFonts w:ascii="Times New Roman" w:hAnsi="Times New Roman" w:eastAsia="Times New Roman"/>
          <w:spacing w:val="-23"/>
        </w:rPr>
        <w:t>)</w:t>
      </w:r>
      <w:r>
        <w:rPr>
          <w:spacing w:val="-2"/>
        </w:rPr>
        <w:t>，那么桥长为</w:t>
      </w:r>
      <w:r>
        <w:rPr>
          <w:rFonts w:ascii="Times New Roman" w:hAnsi="Times New Roman" w:eastAsia="Times New Roman"/>
          <w:spacing w:val="-3"/>
        </w:rPr>
        <w:t>90</w:t>
      </w:r>
      <w:r>
        <w:rPr>
          <w:rFonts w:ascii="Times New Roman" w:hAnsi="Times New Roman" w:eastAsia="Times New Roman"/>
          <w:spacing w:val="-19"/>
        </w:rPr>
        <w:t xml:space="preserve">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  <w:spacing w:val="-10"/>
        </w:rPr>
        <w:t xml:space="preserve"> </w:t>
      </w:r>
      <w:r>
        <w:rPr>
          <w:rFonts w:ascii="Times New Roman" w:hAnsi="Times New Roman" w:eastAsia="Times New Roman"/>
        </w:rPr>
        <w:t>4</w:t>
      </w:r>
      <w:r>
        <w:rPr>
          <w:rFonts w:ascii="Times New Roman" w:hAnsi="Times New Roman" w:eastAsia="Times New Roman"/>
          <w:spacing w:val="-3"/>
        </w:rPr>
        <w:t xml:space="preserve"> 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  <w:spacing w:val="-9"/>
        </w:rPr>
        <w:t xml:space="preserve"> </w:t>
      </w:r>
      <w:r>
        <w:rPr>
          <w:rFonts w:ascii="Times New Roman" w:hAnsi="Times New Roman" w:eastAsia="Times New Roman"/>
          <w:spacing w:val="-4"/>
        </w:rPr>
        <w:t xml:space="preserve">304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-9"/>
        </w:rPr>
        <w:t xml:space="preserve"> </w:t>
      </w:r>
      <w:r>
        <w:rPr>
          <w:rFonts w:ascii="Times New Roman" w:hAnsi="Times New Roman" w:eastAsia="Times New Roman"/>
          <w:spacing w:val="-3"/>
        </w:rPr>
        <w:t>56</w:t>
      </w:r>
      <w:r>
        <w:rPr>
          <w:rFonts w:ascii="Times New Roman" w:hAnsi="Times New Roman" w:eastAsia="Times New Roman"/>
        </w:rPr>
        <w:t xml:space="preserve"> (</w:t>
      </w:r>
      <w:r>
        <w:t>米</w:t>
      </w:r>
      <w:r>
        <w:rPr>
          <w:rFonts w:ascii="Times New Roman" w:hAnsi="Times New Roman" w:eastAsia="Times New Roman"/>
        </w:rPr>
        <w:t>)</w:t>
      </w:r>
      <w:r>
        <w:t>．</w:t>
      </w:r>
    </w:p>
    <w:p>
      <w:pPr>
        <w:pStyle w:val="3"/>
        <w:spacing w:before="8"/>
        <w:rPr>
          <w:sz w:val="27"/>
        </w:rPr>
      </w:pPr>
    </w:p>
    <w:p>
      <w:pPr>
        <w:pStyle w:val="9"/>
        <w:numPr>
          <w:ilvl w:val="0"/>
          <w:numId w:val="4"/>
        </w:numPr>
        <w:tabs>
          <w:tab w:val="left" w:pos="386"/>
        </w:tabs>
        <w:spacing w:before="1" w:line="278" w:lineRule="auto"/>
        <w:ind w:left="960" w:right="311" w:hanging="840"/>
        <w:jc w:val="both"/>
        <w:rPr>
          <w:sz w:val="21"/>
        </w:rPr>
      </w:pPr>
      <w:r>
        <w:rPr>
          <w:spacing w:val="-3"/>
          <w:sz w:val="21"/>
        </w:rPr>
        <w:t>解析：火车开过大桥是说</w:t>
      </w:r>
      <w:r>
        <w:rPr>
          <w:spacing w:val="-3"/>
          <w:sz w:val="21"/>
        </w:rPr>
        <w:drawing>
          <wp:inline distT="0" distB="0" distL="0" distR="0">
            <wp:extent cx="13970" cy="2286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  <w:sz w:val="21"/>
        </w:rPr>
        <w:t>火车从车头上桥到车尾离桥，车头所走的距离是</w:t>
      </w:r>
      <w:r>
        <w:rPr>
          <w:rFonts w:ascii="Times New Roman" w:hAnsi="Times New Roman" w:eastAsia="Times New Roman"/>
          <w:sz w:val="21"/>
        </w:rPr>
        <w:t>1200</w:t>
      </w:r>
      <w:r>
        <w:rPr>
          <w:rFonts w:ascii="Times New Roman" w:hAnsi="Times New Roman" w:eastAsia="Times New Roman"/>
          <w:spacing w:val="19"/>
          <w:sz w:val="21"/>
        </w:rPr>
        <w:t xml:space="preserve"> </w:t>
      </w:r>
      <w:r>
        <w:rPr>
          <w:spacing w:val="-1"/>
          <w:sz w:val="21"/>
        </w:rPr>
        <w:t>米加上车</w:t>
      </w:r>
      <w:r>
        <w:rPr>
          <w:spacing w:val="-6"/>
          <w:sz w:val="21"/>
        </w:rPr>
        <w:t>身之长，火车开过信号杆，可以把信号灯看作没有速度而没有车身长</w:t>
      </w:r>
      <w:r>
        <w:rPr>
          <w:rFonts w:ascii="Times New Roman" w:hAnsi="Times New Roman" w:eastAsia="Times New Roman"/>
          <w:sz w:val="21"/>
        </w:rPr>
        <w:t>(</w:t>
      </w:r>
      <w:r>
        <w:rPr>
          <w:spacing w:val="-3"/>
          <w:sz w:val="21"/>
        </w:rPr>
        <w:t>长度是零</w:t>
      </w:r>
      <w:r>
        <w:rPr>
          <w:rFonts w:ascii="Times New Roman" w:hAnsi="Times New Roman" w:eastAsia="Times New Roman"/>
          <w:sz w:val="21"/>
        </w:rPr>
        <w:t>)</w:t>
      </w:r>
      <w:r>
        <w:rPr>
          <w:sz w:val="21"/>
        </w:rPr>
        <w:t>的</w:t>
      </w:r>
      <w:r>
        <w:rPr>
          <w:spacing w:val="-11"/>
          <w:sz w:val="21"/>
        </w:rPr>
        <w:t>火车，所以火车所走的距离是火车车身的长，也就是经过火车车身的长所需的时间</w:t>
      </w:r>
      <w:r>
        <w:rPr>
          <w:spacing w:val="17"/>
          <w:sz w:val="21"/>
        </w:rPr>
        <w:t>为</w:t>
      </w:r>
      <w:r>
        <w:rPr>
          <w:rFonts w:ascii="Times New Roman" w:hAnsi="Times New Roman" w:eastAsia="Times New Roman"/>
          <w:sz w:val="21"/>
        </w:rPr>
        <w:t>15</w:t>
      </w:r>
      <w:r>
        <w:rPr>
          <w:rFonts w:ascii="Times New Roman" w:hAnsi="Times New Roman" w:eastAsia="Times New Roman"/>
          <w:spacing w:val="3"/>
          <w:sz w:val="21"/>
        </w:rPr>
        <w:t xml:space="preserve"> </w:t>
      </w:r>
      <w:r>
        <w:rPr>
          <w:spacing w:val="-4"/>
          <w:sz w:val="21"/>
        </w:rPr>
        <w:t xml:space="preserve">秒，所以火车头从上桥到离桥只用了： </w:t>
      </w:r>
      <w:r>
        <w:rPr>
          <w:rFonts w:ascii="Times New Roman" w:hAnsi="Times New Roman" w:eastAsia="Times New Roman"/>
          <w:sz w:val="21"/>
        </w:rPr>
        <w:t>75</w:t>
      </w:r>
      <w:r>
        <w:rPr>
          <w:rFonts w:ascii="Times New Roman" w:hAnsi="Times New Roman" w:eastAsia="Times New Roman"/>
          <w:spacing w:val="-10"/>
          <w:sz w:val="21"/>
        </w:rPr>
        <w:t xml:space="preserve"> </w:t>
      </w:r>
      <w:r>
        <w:rPr>
          <w:rFonts w:ascii="Symbol" w:hAnsi="Symbol" w:eastAsia="Symbol"/>
          <w:spacing w:val="5"/>
          <w:sz w:val="21"/>
        </w:rPr>
        <w:t></w:t>
      </w:r>
      <w:r>
        <w:rPr>
          <w:rFonts w:ascii="Times New Roman" w:hAnsi="Times New Roman" w:eastAsia="Times New Roman"/>
          <w:spacing w:val="5"/>
          <w:sz w:val="21"/>
        </w:rPr>
        <w:t>15</w:t>
      </w:r>
      <w:r>
        <w:rPr>
          <w:rFonts w:ascii="Times New Roman" w:hAnsi="Times New Roman" w:eastAsia="Times New Roman"/>
          <w:spacing w:val="-6"/>
          <w:sz w:val="21"/>
        </w:rPr>
        <w:t xml:space="preserve">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pacing w:val="23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60</w:t>
      </w:r>
      <w:r>
        <w:rPr>
          <w:rFonts w:ascii="Times New Roman" w:hAnsi="Times New Roman" w:eastAsia="Times New Roman"/>
          <w:spacing w:val="-3"/>
          <w:sz w:val="21"/>
        </w:rPr>
        <w:t xml:space="preserve"> (</w:t>
      </w:r>
      <w:r>
        <w:rPr>
          <w:sz w:val="21"/>
        </w:rPr>
        <w:t>秒</w:t>
      </w:r>
      <w:r>
        <w:rPr>
          <w:rFonts w:ascii="Times New Roman" w:hAnsi="Times New Roman" w:eastAsia="Times New Roman"/>
          <w:sz w:val="21"/>
        </w:rPr>
        <w:t>)</w:t>
      </w:r>
      <w:r>
        <w:rPr>
          <w:sz w:val="21"/>
        </w:rPr>
        <w:t>，于是可以求出火车</w:t>
      </w:r>
      <w:r>
        <w:rPr>
          <w:spacing w:val="2"/>
          <w:sz w:val="21"/>
        </w:rPr>
        <w:t>的速度是</w:t>
      </w:r>
      <w:r>
        <w:rPr>
          <w:rFonts w:ascii="Times New Roman" w:hAnsi="Times New Roman" w:eastAsia="Times New Roman"/>
          <w:spacing w:val="-4"/>
          <w:sz w:val="21"/>
        </w:rPr>
        <w:t>1200</w:t>
      </w:r>
      <w:r>
        <w:rPr>
          <w:rFonts w:ascii="Times New Roman" w:hAnsi="Times New Roman" w:eastAsia="Times New Roman"/>
          <w:spacing w:val="-18"/>
          <w:sz w:val="21"/>
        </w:rPr>
        <w:t xml:space="preserve"> </w:t>
      </w:r>
      <w:r>
        <w:rPr>
          <w:rFonts w:ascii="Symbol" w:hAnsi="Symbol" w:eastAsia="Symbol"/>
          <w:sz w:val="21"/>
        </w:rPr>
        <w:t></w:t>
      </w:r>
      <w:r>
        <w:rPr>
          <w:rFonts w:ascii="Times New Roman" w:hAnsi="Times New Roman" w:eastAsia="Times New Roman"/>
          <w:spacing w:val="-20"/>
          <w:sz w:val="21"/>
        </w:rPr>
        <w:t xml:space="preserve"> </w:t>
      </w:r>
      <w:r>
        <w:rPr>
          <w:rFonts w:ascii="Times New Roman" w:hAnsi="Times New Roman" w:eastAsia="Times New Roman"/>
          <w:spacing w:val="-3"/>
          <w:sz w:val="21"/>
        </w:rPr>
        <w:t>60</w:t>
      </w:r>
      <w:r>
        <w:rPr>
          <w:rFonts w:ascii="Times New Roman" w:hAnsi="Times New Roman" w:eastAsia="Times New Roman"/>
          <w:spacing w:val="-10"/>
          <w:sz w:val="21"/>
        </w:rPr>
        <w:t xml:space="preserve">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pacing w:val="-7"/>
          <w:sz w:val="21"/>
        </w:rPr>
        <w:t xml:space="preserve"> </w:t>
      </w:r>
      <w:r>
        <w:rPr>
          <w:rFonts w:ascii="Times New Roman" w:hAnsi="Times New Roman" w:eastAsia="Times New Roman"/>
          <w:spacing w:val="-3"/>
          <w:sz w:val="21"/>
        </w:rPr>
        <w:t>20</w:t>
      </w:r>
      <w:r>
        <w:rPr>
          <w:rFonts w:ascii="Times New Roman" w:hAnsi="Times New Roman" w:eastAsia="Times New Roman"/>
          <w:spacing w:val="-5"/>
          <w:sz w:val="21"/>
        </w:rPr>
        <w:t xml:space="preserve"> (</w:t>
      </w:r>
      <w:r>
        <w:rPr>
          <w:sz w:val="21"/>
        </w:rPr>
        <w:t>米</w:t>
      </w:r>
      <w:r>
        <w:rPr>
          <w:rFonts w:ascii="Times New Roman" w:hAnsi="Times New Roman" w:eastAsia="Times New Roman"/>
          <w:sz w:val="21"/>
        </w:rPr>
        <w:t>/</w:t>
      </w:r>
      <w:r>
        <w:rPr>
          <w:sz w:val="21"/>
        </w:rPr>
        <w:t>秒</w:t>
      </w:r>
      <w:r>
        <w:rPr>
          <w:rFonts w:ascii="Times New Roman" w:hAnsi="Times New Roman" w:eastAsia="Times New Roman"/>
          <w:sz w:val="21"/>
        </w:rPr>
        <w:t>)</w:t>
      </w:r>
      <w:r>
        <w:rPr>
          <w:spacing w:val="5"/>
          <w:sz w:val="21"/>
        </w:rPr>
        <w:t>，车身长为</w:t>
      </w:r>
      <w:r>
        <w:rPr>
          <w:rFonts w:ascii="Times New Roman" w:hAnsi="Times New Roman" w:eastAsia="Times New Roman"/>
          <w:sz w:val="21"/>
        </w:rPr>
        <w:t>2</w:t>
      </w:r>
      <w:r>
        <w:rPr>
          <w:rFonts w:ascii="Times New Roman" w:hAnsi="Times New Roman" w:eastAsia="Times New Roman"/>
          <w:sz w:val="21"/>
        </w:rPr>
        <w:drawing>
          <wp:inline distT="0" distB="0" distL="0" distR="0">
            <wp:extent cx="20320" cy="1524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sz w:val="21"/>
        </w:rPr>
        <w:t>0</w:t>
      </w:r>
      <w:r>
        <w:rPr>
          <w:rFonts w:ascii="Times New Roman" w:hAnsi="Times New Roman" w:eastAsia="Times New Roman"/>
          <w:spacing w:val="-29"/>
          <w:sz w:val="21"/>
        </w:rPr>
        <w:t xml:space="preserve"> </w:t>
      </w:r>
      <w:r>
        <w:rPr>
          <w:rFonts w:ascii="Symbol" w:hAnsi="Symbol" w:eastAsia="Symbol"/>
          <w:sz w:val="21"/>
        </w:rPr>
        <w:t></w:t>
      </w:r>
      <w:r>
        <w:rPr>
          <w:rFonts w:ascii="Times New Roman" w:hAnsi="Times New Roman" w:eastAsia="Times New Roman"/>
          <w:sz w:val="21"/>
        </w:rPr>
        <w:t>15</w:t>
      </w:r>
      <w:r>
        <w:rPr>
          <w:rFonts w:ascii="Times New Roman" w:hAnsi="Times New Roman" w:eastAsia="Times New Roman"/>
          <w:spacing w:val="-11"/>
          <w:sz w:val="21"/>
        </w:rPr>
        <w:t xml:space="preserve">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pacing w:val="-12"/>
          <w:sz w:val="21"/>
        </w:rPr>
        <w:t xml:space="preserve"> </w:t>
      </w:r>
      <w:r>
        <w:rPr>
          <w:rFonts w:ascii="Times New Roman" w:hAnsi="Times New Roman" w:eastAsia="Times New Roman"/>
          <w:spacing w:val="-3"/>
          <w:sz w:val="21"/>
        </w:rPr>
        <w:t>300</w:t>
      </w:r>
      <w:r>
        <w:rPr>
          <w:rFonts w:ascii="Times New Roman" w:hAnsi="Times New Roman" w:eastAsia="Times New Roman"/>
          <w:spacing w:val="-14"/>
          <w:sz w:val="21"/>
        </w:rPr>
        <w:t xml:space="preserve"> (</w:t>
      </w:r>
      <w:r>
        <w:rPr>
          <w:sz w:val="21"/>
        </w:rPr>
        <w:t>米</w:t>
      </w:r>
      <w:r>
        <w:rPr>
          <w:rFonts w:ascii="Times New Roman" w:hAnsi="Times New Roman" w:eastAsia="Times New Roman"/>
          <w:sz w:val="21"/>
        </w:rPr>
        <w:t>)</w:t>
      </w:r>
      <w:r>
        <w:rPr>
          <w:sz w:val="21"/>
        </w:rPr>
        <w:t>．</w:t>
      </w:r>
    </w:p>
    <w:p>
      <w:pPr>
        <w:pStyle w:val="3"/>
        <w:spacing w:before="12"/>
        <w:rPr>
          <w:sz w:val="29"/>
        </w:rPr>
      </w:pPr>
    </w:p>
    <w:p>
      <w:pPr>
        <w:pStyle w:val="3"/>
        <w:spacing w:line="384" w:lineRule="auto"/>
        <w:ind w:left="960" w:right="2962" w:hanging="840"/>
      </w:pPr>
      <w:r>
        <w:rPr>
          <w:rFonts w:ascii="Times New Roman" w:hAnsi="Times New Roman" w:eastAsia="Times New Roman"/>
          <w:position w:val="2"/>
        </w:rPr>
        <w:t>20</w:t>
      </w:r>
      <w:r>
        <w:rPr>
          <w:rFonts w:ascii="Times New Roman" w:hAnsi="Times New Roman" w:eastAsia="Times New Roman"/>
          <w:position w:val="2"/>
        </w:rPr>
        <w:drawing>
          <wp:inline distT="0" distB="0" distL="0" distR="0">
            <wp:extent cx="19050" cy="2286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position w:val="2"/>
        </w:rPr>
        <w:t>.</w:t>
      </w:r>
      <w:r>
        <w:rPr>
          <w:spacing w:val="-9"/>
          <w:position w:val="2"/>
        </w:rPr>
        <w:t xml:space="preserve">解析：火车的速度为： </w:t>
      </w:r>
      <w:r>
        <w:rPr>
          <w:rFonts w:ascii="Symbol" w:hAnsi="Symbol" w:eastAsia="Symbol"/>
          <w:spacing w:val="-3"/>
          <w:sz w:val="28"/>
        </w:rPr>
        <w:t></w:t>
      </w:r>
      <w:r>
        <w:rPr>
          <w:rFonts w:ascii="Times New Roman" w:hAnsi="Times New Roman" w:eastAsia="Times New Roman"/>
          <w:spacing w:val="-3"/>
          <w:position w:val="1"/>
        </w:rPr>
        <w:t xml:space="preserve">396 </w:t>
      </w:r>
      <w:r>
        <w:rPr>
          <w:rFonts w:ascii="Symbol" w:hAnsi="Symbol" w:eastAsia="Symbol"/>
          <w:position w:val="1"/>
        </w:rPr>
        <w:t></w:t>
      </w:r>
      <w:r>
        <w:rPr>
          <w:rFonts w:ascii="Times New Roman" w:hAnsi="Times New Roman" w:eastAsia="Times New Roman"/>
          <w:position w:val="1"/>
        </w:rPr>
        <w:t xml:space="preserve"> </w:t>
      </w:r>
      <w:r>
        <w:rPr>
          <w:rFonts w:ascii="Times New Roman" w:hAnsi="Times New Roman" w:eastAsia="Times New Roman"/>
          <w:spacing w:val="-4"/>
          <w:position w:val="1"/>
        </w:rPr>
        <w:t>252</w:t>
      </w:r>
      <w:r>
        <w:rPr>
          <w:rFonts w:ascii="Symbol" w:hAnsi="Symbol" w:eastAsia="Symbol"/>
          <w:spacing w:val="-4"/>
          <w:sz w:val="28"/>
        </w:rPr>
        <w:t></w:t>
      </w:r>
      <w:r>
        <w:rPr>
          <w:rFonts w:ascii="Times New Roman" w:hAnsi="Times New Roman" w:eastAsia="Times New Roman"/>
          <w:spacing w:val="-4"/>
          <w:sz w:val="28"/>
        </w:rPr>
        <w:t xml:space="preserve"> </w:t>
      </w:r>
      <w:r>
        <w:rPr>
          <w:rFonts w:ascii="Symbol" w:hAnsi="Symbol" w:eastAsia="Symbol"/>
          <w:spacing w:val="6"/>
          <w:position w:val="1"/>
        </w:rPr>
        <w:t></w:t>
      </w:r>
      <w:r>
        <w:rPr>
          <w:rFonts w:ascii="Symbol" w:hAnsi="Symbol" w:eastAsia="Symbol"/>
          <w:spacing w:val="6"/>
          <w:sz w:val="28"/>
        </w:rPr>
        <w:t></w:t>
      </w:r>
      <w:r>
        <w:rPr>
          <w:rFonts w:ascii="Times New Roman" w:hAnsi="Times New Roman" w:eastAsia="Times New Roman"/>
          <w:spacing w:val="6"/>
          <w:position w:val="1"/>
        </w:rPr>
        <w:t xml:space="preserve">26 </w:t>
      </w:r>
      <w:r>
        <w:rPr>
          <w:rFonts w:ascii="Symbol" w:hAnsi="Symbol" w:eastAsia="Symbol"/>
          <w:position w:val="1"/>
        </w:rPr>
        <w:t></w:t>
      </w:r>
      <w:r>
        <w:rPr>
          <w:rFonts w:ascii="Times New Roman" w:hAnsi="Times New Roman" w:eastAsia="Times New Roman"/>
          <w:position w:val="1"/>
        </w:rPr>
        <w:t>18</w:t>
      </w:r>
      <w:r>
        <w:rPr>
          <w:rFonts w:ascii="Symbol" w:hAnsi="Symbol" w:eastAsia="Symbol"/>
          <w:sz w:val="28"/>
        </w:rPr>
        <w:t></w:t>
      </w:r>
      <w:r>
        <w:rPr>
          <w:rFonts w:ascii="Times New Roman" w:hAnsi="Times New Roman" w:eastAsia="Times New Roman"/>
          <w:sz w:val="28"/>
        </w:rPr>
        <w:t xml:space="preserve"> </w:t>
      </w:r>
      <w:r>
        <w:rPr>
          <w:rFonts w:ascii="Symbol" w:hAnsi="Symbol" w:eastAsia="Symbol"/>
          <w:spacing w:val="3"/>
          <w:position w:val="1"/>
        </w:rPr>
        <w:t></w:t>
      </w:r>
      <w:r>
        <w:rPr>
          <w:rFonts w:ascii="Times New Roman" w:hAnsi="Times New Roman" w:eastAsia="Times New Roman"/>
          <w:spacing w:val="3"/>
          <w:position w:val="1"/>
        </w:rPr>
        <w:t xml:space="preserve">18 </w:t>
      </w:r>
      <w:r>
        <w:rPr>
          <w:rFonts w:ascii="Times New Roman" w:hAnsi="Times New Roman" w:eastAsia="Times New Roman"/>
          <w:position w:val="2"/>
        </w:rPr>
        <w:t>(</w:t>
      </w:r>
      <w:r>
        <w:rPr>
          <w:position w:val="2"/>
        </w:rPr>
        <w:t>米</w:t>
      </w:r>
      <w:r>
        <w:rPr>
          <w:rFonts w:ascii="Times New Roman" w:hAnsi="Times New Roman" w:eastAsia="Times New Roman"/>
          <w:position w:val="2"/>
        </w:rPr>
        <w:t>/</w:t>
      </w:r>
      <w:r>
        <w:rPr>
          <w:position w:val="2"/>
        </w:rPr>
        <w:t>秒</w:t>
      </w:r>
      <w:r>
        <w:rPr>
          <w:rFonts w:ascii="Times New Roman" w:hAnsi="Times New Roman" w:eastAsia="Times New Roman"/>
          <w:position w:val="2"/>
        </w:rPr>
        <w:t>)</w:t>
      </w:r>
      <w:r>
        <w:rPr>
          <w:position w:val="2"/>
        </w:rPr>
        <w:t xml:space="preserve">， </w:t>
      </w:r>
      <w:r>
        <w:rPr>
          <w:spacing w:val="-2"/>
        </w:rPr>
        <w:t>火车的车长为：</w:t>
      </w:r>
      <w:r>
        <w:rPr>
          <w:rFonts w:ascii="Times New Roman" w:hAnsi="Times New Roman" w:eastAsia="Times New Roman"/>
          <w:spacing w:val="4"/>
        </w:rPr>
        <w:t>18</w:t>
      </w:r>
      <w:r>
        <w:rPr>
          <w:rFonts w:ascii="Symbol" w:hAnsi="Symbol" w:eastAsia="Symbol"/>
          <w:spacing w:val="4"/>
        </w:rPr>
        <w:t></w:t>
      </w:r>
      <w:r>
        <w:rPr>
          <w:rFonts w:ascii="Times New Roman" w:hAnsi="Times New Roman" w:eastAsia="Times New Roman"/>
          <w:spacing w:val="4"/>
        </w:rPr>
        <w:t xml:space="preserve">18 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Times New Roman" w:hAnsi="Times New Roman" w:eastAsia="Times New Roman"/>
          <w:spacing w:val="-3"/>
        </w:rPr>
        <w:t xml:space="preserve">252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72</w:t>
      </w:r>
      <w:r>
        <w:rPr>
          <w:rFonts w:ascii="Times New Roman" w:hAnsi="Times New Roman" w:eastAsia="Times New Roman"/>
          <w:spacing w:val="-4"/>
        </w:rPr>
        <w:t xml:space="preserve"> (</w:t>
      </w:r>
      <w:r>
        <w:t>米</w:t>
      </w:r>
      <w:r>
        <w:rPr>
          <w:rFonts w:ascii="Times New Roman" w:hAnsi="Times New Roman" w:eastAsia="Times New Roman"/>
        </w:rPr>
        <w:t>)</w:t>
      </w:r>
      <w:r>
        <w:t>。</w:t>
      </w:r>
    </w:p>
    <w:p>
      <w:pPr>
        <w:pStyle w:val="9"/>
        <w:numPr>
          <w:ilvl w:val="0"/>
          <w:numId w:val="5"/>
        </w:numPr>
        <w:tabs>
          <w:tab w:val="left" w:pos="386"/>
        </w:tabs>
        <w:spacing w:before="192" w:line="276" w:lineRule="auto"/>
        <w:ind w:right="2829" w:hanging="840"/>
        <w:rPr>
          <w:sz w:val="21"/>
        </w:rPr>
      </w:pPr>
      <w:r>
        <w:rPr>
          <w:spacing w:val="-3"/>
          <w:sz w:val="21"/>
        </w:rPr>
        <w:t>解析：根据题意可知火车与人的速度和为</w:t>
      </w:r>
      <w:r>
        <w:rPr>
          <w:rFonts w:ascii="Times New Roman" w:hAnsi="Times New Roman" w:eastAsia="Times New Roman"/>
          <w:sz w:val="21"/>
        </w:rPr>
        <w:t>152</w:t>
      </w:r>
      <w:r>
        <w:rPr>
          <w:rFonts w:ascii="Times New Roman" w:hAnsi="Times New Roman" w:eastAsia="Times New Roman"/>
          <w:spacing w:val="-8"/>
          <w:sz w:val="21"/>
        </w:rPr>
        <w:t xml:space="preserve"> </w:t>
      </w:r>
      <w:r>
        <w:rPr>
          <w:rFonts w:ascii="Symbol" w:hAnsi="Symbol" w:eastAsia="Symbol"/>
          <w:sz w:val="21"/>
        </w:rPr>
        <w:t></w:t>
      </w:r>
      <w:r>
        <w:rPr>
          <w:rFonts w:ascii="Times New Roman" w:hAnsi="Times New Roman" w:eastAsia="Times New Roman"/>
          <w:spacing w:val="-22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8</w:t>
      </w:r>
      <w:r>
        <w:rPr>
          <w:rFonts w:ascii="Times New Roman" w:hAnsi="Times New Roman" w:eastAsia="Times New Roman"/>
          <w:spacing w:val="-3"/>
          <w:sz w:val="21"/>
        </w:rPr>
        <w:t xml:space="preserve">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pacing w:val="-23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19</w:t>
      </w:r>
      <w:r>
        <w:rPr>
          <w:rFonts w:ascii="Times New Roman" w:hAnsi="Times New Roman" w:eastAsia="Times New Roman"/>
          <w:spacing w:val="-5"/>
          <w:sz w:val="21"/>
        </w:rPr>
        <w:t xml:space="preserve"> </w:t>
      </w:r>
      <w:r>
        <w:rPr>
          <w:sz w:val="21"/>
        </w:rPr>
        <w:t>米</w:t>
      </w:r>
      <w:r>
        <w:rPr>
          <w:rFonts w:ascii="Times New Roman" w:hAnsi="Times New Roman" w:eastAsia="Times New Roman"/>
          <w:sz w:val="21"/>
        </w:rPr>
        <w:t>/</w:t>
      </w:r>
      <w:r>
        <w:rPr>
          <w:sz w:val="21"/>
        </w:rPr>
        <w:t xml:space="preserve">秒， </w:t>
      </w:r>
      <w:r>
        <w:rPr>
          <w:spacing w:val="3"/>
          <w:sz w:val="21"/>
        </w:rPr>
        <w:t>而火车速度为</w:t>
      </w:r>
      <w:r>
        <w:rPr>
          <w:rFonts w:ascii="Times New Roman" w:hAnsi="Times New Roman" w:eastAsia="Times New Roman"/>
          <w:spacing w:val="-3"/>
          <w:sz w:val="21"/>
        </w:rPr>
        <w:t>63.36</w:t>
      </w:r>
      <w:r>
        <w:rPr>
          <w:rFonts w:ascii="Times New Roman" w:hAnsi="Times New Roman" w:eastAsia="Times New Roman"/>
          <w:spacing w:val="-28"/>
          <w:sz w:val="21"/>
        </w:rPr>
        <w:t xml:space="preserve"> </w:t>
      </w:r>
      <w:r>
        <w:rPr>
          <w:rFonts w:ascii="Symbol" w:hAnsi="Symbol" w:eastAsia="Symbol"/>
          <w:sz w:val="21"/>
        </w:rPr>
        <w:t></w:t>
      </w:r>
      <w:r>
        <w:rPr>
          <w:rFonts w:ascii="Times New Roman" w:hAnsi="Times New Roman" w:eastAsia="Times New Roman"/>
          <w:sz w:val="21"/>
        </w:rPr>
        <w:t>1000</w:t>
      </w:r>
      <w:r>
        <w:rPr>
          <w:rFonts w:ascii="Times New Roman" w:hAnsi="Times New Roman" w:eastAsia="Times New Roman"/>
          <w:spacing w:val="-14"/>
          <w:sz w:val="21"/>
        </w:rPr>
        <w:t xml:space="preserve"> </w:t>
      </w:r>
      <w:r>
        <w:rPr>
          <w:rFonts w:ascii="Symbol" w:hAnsi="Symbol" w:eastAsia="Symbol"/>
          <w:sz w:val="21"/>
        </w:rPr>
        <w:t></w:t>
      </w:r>
      <w:r>
        <w:rPr>
          <w:rFonts w:ascii="Times New Roman" w:hAnsi="Times New Roman" w:eastAsia="Times New Roman"/>
          <w:spacing w:val="-22"/>
          <w:sz w:val="21"/>
        </w:rPr>
        <w:t xml:space="preserve"> </w:t>
      </w:r>
      <w:r>
        <w:rPr>
          <w:rFonts w:ascii="Times New Roman" w:hAnsi="Times New Roman" w:eastAsia="Times New Roman"/>
          <w:spacing w:val="-3"/>
          <w:sz w:val="21"/>
        </w:rPr>
        <w:t>3600</w:t>
      </w:r>
      <w:r>
        <w:rPr>
          <w:rFonts w:ascii="Times New Roman" w:hAnsi="Times New Roman" w:eastAsia="Times New Roman"/>
          <w:spacing w:val="-5"/>
          <w:sz w:val="21"/>
        </w:rPr>
        <w:t xml:space="preserve">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pacing w:val="-29"/>
          <w:sz w:val="21"/>
        </w:rPr>
        <w:t xml:space="preserve"> </w:t>
      </w:r>
      <w:r>
        <w:rPr>
          <w:rFonts w:ascii="Times New Roman" w:hAnsi="Times New Roman" w:eastAsia="Times New Roman"/>
          <w:spacing w:val="-3"/>
          <w:sz w:val="21"/>
        </w:rPr>
        <w:t>17.6</w:t>
      </w:r>
      <w:r>
        <w:rPr>
          <w:rFonts w:ascii="Times New Roman" w:hAnsi="Times New Roman" w:eastAsia="Times New Roman"/>
          <w:spacing w:val="-21"/>
          <w:sz w:val="21"/>
        </w:rPr>
        <w:t xml:space="preserve"> </w:t>
      </w:r>
      <w:r>
        <w:rPr>
          <w:sz w:val="21"/>
        </w:rPr>
        <w:t>米</w:t>
      </w:r>
      <w:r>
        <w:rPr>
          <w:rFonts w:ascii="Times New Roman" w:hAnsi="Times New Roman" w:eastAsia="Times New Roman"/>
          <w:sz w:val="21"/>
        </w:rPr>
        <w:t>/</w:t>
      </w:r>
      <w:r>
        <w:rPr>
          <w:sz w:val="21"/>
        </w:rPr>
        <w:t>秒，</w:t>
      </w:r>
    </w:p>
    <w:p>
      <w:pPr>
        <w:pStyle w:val="3"/>
        <w:spacing w:before="3"/>
        <w:ind w:left="960"/>
      </w:pPr>
      <w:r>
        <w:t>所以这个人的步行速度是</w:t>
      </w:r>
      <w:r>
        <w:rPr>
          <w:rFonts w:ascii="Times New Roman" w:hAnsi="Times New Roman" w:eastAsia="Times New Roman"/>
        </w:rPr>
        <w:t xml:space="preserve">19 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</w:rPr>
        <w:t xml:space="preserve">17.6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1.4 </w:t>
      </w:r>
      <w:r>
        <w:t>米</w:t>
      </w:r>
      <w:r>
        <w:rPr>
          <w:rFonts w:ascii="Times New Roman" w:hAnsi="Times New Roman" w:eastAsia="Times New Roman"/>
        </w:rPr>
        <w:t>/</w:t>
      </w:r>
      <w:r>
        <w:t>秒．</w:t>
      </w:r>
    </w:p>
    <w:p>
      <w:pPr>
        <w:pStyle w:val="3"/>
        <w:spacing w:before="9"/>
        <w:rPr>
          <w:sz w:val="27"/>
        </w:rPr>
      </w:pPr>
    </w:p>
    <w:p>
      <w:pPr>
        <w:pStyle w:val="9"/>
        <w:numPr>
          <w:ilvl w:val="0"/>
          <w:numId w:val="5"/>
        </w:numPr>
        <w:tabs>
          <w:tab w:val="left" w:pos="386"/>
        </w:tabs>
        <w:spacing w:line="271" w:lineRule="auto"/>
        <w:ind w:left="1274" w:right="215" w:hanging="1154"/>
        <w:rPr>
          <w:sz w:val="21"/>
        </w:rPr>
      </w:pPr>
      <w:r>
        <w:rPr>
          <w:spacing w:val="-1"/>
          <w:sz w:val="21"/>
        </w:rPr>
        <w:t xml:space="preserve">解析：⑴ 这是一个典型的相遇问题，根据前面的分析，已知两车的速度和相遇的时间， </w:t>
      </w:r>
      <w:r>
        <w:rPr>
          <w:spacing w:val="-8"/>
          <w:sz w:val="21"/>
        </w:rPr>
        <w:t>可以求出两车的长度和，为：</w:t>
      </w:r>
      <w:r>
        <w:rPr>
          <w:spacing w:val="-60"/>
          <w:w w:val="105"/>
          <w:sz w:val="21"/>
        </w:rPr>
        <w:t>（</w:t>
      </w:r>
      <w:r>
        <w:rPr>
          <w:rFonts w:ascii="Times New Roman" w:hAnsi="Times New Roman" w:eastAsia="Times New Roman"/>
          <w:spacing w:val="-7"/>
          <w:w w:val="105"/>
          <w:sz w:val="21"/>
        </w:rPr>
        <w:t>2</w:t>
      </w:r>
      <w:r>
        <w:rPr>
          <w:rFonts w:ascii="Times New Roman" w:hAnsi="Times New Roman" w:eastAsia="Times New Roman"/>
          <w:w w:val="105"/>
          <w:sz w:val="21"/>
        </w:rPr>
        <w:t>5</w:t>
      </w:r>
      <w:r>
        <w:rPr>
          <w:rFonts w:ascii="Times New Roman" w:hAnsi="Times New Roman" w:eastAsia="Times New Roman"/>
          <w:spacing w:val="-27"/>
          <w:sz w:val="21"/>
        </w:rPr>
        <w:t xml:space="preserve"> </w:t>
      </w:r>
      <w:r>
        <w:rPr>
          <w:rFonts w:ascii="Symbol" w:hAnsi="Symbol" w:eastAsia="Symbol"/>
          <w:w w:val="105"/>
          <w:sz w:val="21"/>
        </w:rPr>
        <w:t></w:t>
      </w:r>
      <w:r>
        <w:rPr>
          <w:rFonts w:ascii="Times New Roman" w:hAnsi="Times New Roman" w:eastAsia="Times New Roman"/>
          <w:spacing w:val="-19"/>
          <w:sz w:val="21"/>
        </w:rPr>
        <w:t xml:space="preserve"> </w:t>
      </w:r>
      <w:r>
        <w:rPr>
          <w:rFonts w:ascii="Times New Roman" w:hAnsi="Times New Roman" w:eastAsia="Times New Roman"/>
          <w:spacing w:val="-7"/>
          <w:w w:val="105"/>
          <w:sz w:val="21"/>
        </w:rPr>
        <w:t>2</w:t>
      </w:r>
      <w:r>
        <w:rPr>
          <w:rFonts w:ascii="Times New Roman" w:hAnsi="Times New Roman" w:eastAsia="Times New Roman"/>
          <w:spacing w:val="-56"/>
          <w:w w:val="105"/>
          <w:sz w:val="21"/>
        </w:rPr>
        <w:t>0</w:t>
      </w:r>
      <w:r>
        <w:rPr>
          <w:spacing w:val="-80"/>
          <w:w w:val="105"/>
          <w:sz w:val="21"/>
        </w:rPr>
        <w:t>）</w:t>
      </w:r>
      <w:r>
        <w:rPr>
          <w:rFonts w:ascii="Symbol" w:hAnsi="Symbol" w:eastAsia="Symbol"/>
          <w:spacing w:val="17"/>
          <w:w w:val="105"/>
          <w:sz w:val="21"/>
        </w:rPr>
        <w:t></w:t>
      </w:r>
      <w:r>
        <w:rPr>
          <w:rFonts w:ascii="Times New Roman" w:hAnsi="Times New Roman" w:eastAsia="Times New Roman"/>
          <w:w w:val="105"/>
          <w:sz w:val="21"/>
        </w:rPr>
        <w:t>9</w:t>
      </w:r>
      <w:r>
        <w:rPr>
          <w:rFonts w:ascii="Times New Roman" w:hAnsi="Times New Roman" w:eastAsia="Times New Roman"/>
          <w:spacing w:val="-16"/>
          <w:sz w:val="21"/>
        </w:rPr>
        <w:t xml:space="preserve"> </w:t>
      </w:r>
      <w:r>
        <w:rPr>
          <w:rFonts w:ascii="Symbol" w:hAnsi="Symbol" w:eastAsia="Symbol"/>
          <w:w w:val="105"/>
          <w:sz w:val="21"/>
        </w:rPr>
        <w:t></w:t>
      </w:r>
      <w:r>
        <w:rPr>
          <w:rFonts w:ascii="Times New Roman" w:hAnsi="Times New Roman" w:eastAsia="Times New Roman"/>
          <w:spacing w:val="-15"/>
          <w:sz w:val="21"/>
        </w:rPr>
        <w:t xml:space="preserve"> </w:t>
      </w:r>
      <w:r>
        <w:rPr>
          <w:rFonts w:ascii="Times New Roman" w:hAnsi="Times New Roman" w:eastAsia="Times New Roman"/>
          <w:spacing w:val="-7"/>
          <w:w w:val="105"/>
          <w:sz w:val="21"/>
        </w:rPr>
        <w:t>40</w:t>
      </w:r>
      <w:r>
        <w:rPr>
          <w:rFonts w:ascii="Times New Roman" w:hAnsi="Times New Roman" w:eastAsia="Times New Roman"/>
          <w:w w:val="105"/>
          <w:sz w:val="21"/>
        </w:rPr>
        <w:t>5</w:t>
      </w:r>
      <w:r>
        <w:rPr>
          <w:rFonts w:ascii="Times New Roman" w:hAnsi="Times New Roman" w:eastAsia="Times New Roman"/>
          <w:spacing w:val="-8"/>
          <w:sz w:val="21"/>
        </w:rPr>
        <w:t xml:space="preserve"> </w:t>
      </w:r>
      <w:r>
        <w:rPr>
          <w:rFonts w:ascii="Times New Roman" w:hAnsi="Times New Roman" w:eastAsia="Times New Roman"/>
          <w:spacing w:val="-1"/>
          <w:sz w:val="21"/>
        </w:rPr>
        <w:t>(</w:t>
      </w:r>
      <w:r>
        <w:rPr>
          <w:sz w:val="21"/>
        </w:rPr>
        <w:t>米</w:t>
      </w:r>
      <w:r>
        <w:rPr>
          <w:rFonts w:ascii="Times New Roman" w:hAnsi="Times New Roman" w:eastAsia="Times New Roman"/>
          <w:spacing w:val="-1"/>
          <w:sz w:val="21"/>
        </w:rPr>
        <w:t>)</w:t>
      </w:r>
      <w:r>
        <w:rPr>
          <w:sz w:val="21"/>
        </w:rPr>
        <w:t>，</w:t>
      </w:r>
    </w:p>
    <w:p>
      <w:pPr>
        <w:pStyle w:val="3"/>
        <w:spacing w:before="14"/>
        <w:ind w:left="1274"/>
      </w:pPr>
      <w:r>
        <w:t xml:space="preserve">那么乙列车的长度为： </w:t>
      </w:r>
      <w:r>
        <w:rPr>
          <w:rFonts w:ascii="Times New Roman" w:hAnsi="Times New Roman" w:eastAsia="Times New Roman"/>
        </w:rPr>
        <w:t xml:space="preserve">405 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</w:rPr>
        <w:t xml:space="preserve"> 225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180 (</w:t>
      </w:r>
      <w:r>
        <w:t>米</w:t>
      </w:r>
      <w:r>
        <w:rPr>
          <w:rFonts w:ascii="Times New Roman" w:hAnsi="Times New Roman" w:eastAsia="Times New Roman"/>
        </w:rPr>
        <w:t>)</w:t>
      </w:r>
      <w:r>
        <w:t>．</w:t>
      </w:r>
    </w:p>
    <w:p>
      <w:pPr>
        <w:pStyle w:val="3"/>
        <w:spacing w:before="43" w:line="278" w:lineRule="auto"/>
        <w:ind w:left="1274" w:right="314" w:hanging="315"/>
      </w:pPr>
      <w:r>
        <w:t>⑵ 把道口看作是没有速度没有长度的火车，那么甲车通过道口的路程也就是甲列车的长，所以甲列车通过</w:t>
      </w:r>
      <w:r>
        <w:drawing>
          <wp:inline distT="0" distB="0" distL="0" distR="0">
            <wp:extent cx="17780" cy="1270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道口的时间为： </w:t>
      </w:r>
      <w:r>
        <w:rPr>
          <w:rFonts w:ascii="Times New Roman" w:hAnsi="Times New Roman" w:eastAsia="Times New Roman"/>
        </w:rPr>
        <w:t xml:space="preserve">225 </w:t>
      </w:r>
      <w:r>
        <w:rPr>
          <w:rFonts w:ascii="Symbol" w:hAnsi="Symbol" w:eastAsia="Symbol"/>
        </w:rPr>
        <w:t></w:t>
      </w:r>
      <w:r>
        <w:rPr>
          <w:rFonts w:ascii="Times New Roman" w:hAnsi="Times New Roman" w:eastAsia="Times New Roman"/>
        </w:rPr>
        <w:t xml:space="preserve"> 25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9 (</w:t>
      </w:r>
      <w:r>
        <w:t>秒</w:t>
      </w:r>
      <w:r>
        <w:rPr>
          <w:rFonts w:ascii="Times New Roman" w:hAnsi="Times New Roman" w:eastAsia="Times New Roman"/>
        </w:rPr>
        <w:t>)</w:t>
      </w:r>
      <w:r>
        <w:t>．</w:t>
      </w:r>
    </w:p>
    <w:p>
      <w:pPr>
        <w:pStyle w:val="3"/>
        <w:spacing w:line="271" w:lineRule="auto"/>
        <w:ind w:left="1274" w:right="323" w:hanging="315"/>
      </w:pPr>
      <w:r>
        <w:t>⑶ 小明坐在甲车上，实际上是以甲车的速度和乙车相遇，路程和是乙车的车长， 所以小明看到乙列车通过用了：</w:t>
      </w:r>
      <w:r>
        <w:rPr>
          <w:rFonts w:ascii="Times New Roman" w:hAnsi="Times New Roman" w:eastAsia="Times New Roman"/>
        </w:rPr>
        <w:t xml:space="preserve">180 </w:t>
      </w:r>
      <w:r>
        <w:rPr>
          <w:rFonts w:ascii="Symbol" w:hAnsi="Symbol" w:eastAsia="Symbol"/>
        </w:rPr>
        <w:t></w:t>
      </w:r>
      <w:r>
        <w:t>（</w:t>
      </w:r>
      <w:r>
        <w:rPr>
          <w:rFonts w:ascii="Times New Roman" w:hAnsi="Times New Roman" w:eastAsia="Times New Roman"/>
        </w:rPr>
        <w:t xml:space="preserve">25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</w:rPr>
        <w:t xml:space="preserve"> 20</w:t>
      </w:r>
      <w:r>
        <w:t>）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4 (</w:t>
      </w:r>
      <w:r>
        <w:t>秒</w:t>
      </w:r>
      <w:r>
        <w:rPr>
          <w:rFonts w:ascii="Times New Roman" w:hAnsi="Times New Roman" w:eastAsia="Times New Roman"/>
        </w:rPr>
        <w:t>)</w:t>
      </w:r>
      <w:r>
        <w:t>．</w:t>
      </w:r>
    </w:p>
    <w:sectPr>
      <w:type w:val="continuous"/>
      <w:pgSz w:w="11910" w:h="16840"/>
      <w:pgMar w:top="1480" w:right="1480" w:bottom="1500" w:left="16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5556250" cy="203835"/>
          <wp:effectExtent l="0" t="0" r="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6250" cy="2038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5556250" cy="203835"/>
          <wp:effectExtent l="0" t="0" r="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6250" cy="2038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E306ED"/>
    <w:multiLevelType w:val="multilevel"/>
    <w:tmpl w:val="B5E306ED"/>
    <w:lvl w:ilvl="0" w:tentative="0">
      <w:start w:val="21"/>
      <w:numFmt w:val="decimal"/>
      <w:lvlText w:val="%1."/>
      <w:lvlJc w:val="left"/>
      <w:pPr>
        <w:ind w:left="960" w:hanging="265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738" w:hanging="265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517" w:hanging="26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295" w:hanging="26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74" w:hanging="26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853" w:hanging="26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631" w:hanging="26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410" w:hanging="26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189" w:hanging="265"/>
      </w:pPr>
      <w:rPr>
        <w:rFonts w:hint="default"/>
        <w:lang w:val="zh-CN" w:eastAsia="zh-CN" w:bidi="zh-CN"/>
      </w:rPr>
    </w:lvl>
  </w:abstractNum>
  <w:abstractNum w:abstractNumId="1">
    <w:nsid w:val="BF205925"/>
    <w:multiLevelType w:val="multilevel"/>
    <w:tmpl w:val="BF205925"/>
    <w:lvl w:ilvl="0" w:tentative="0">
      <w:start w:val="16"/>
      <w:numFmt w:val="decimal"/>
      <w:lvlText w:val="%1."/>
      <w:lvlJc w:val="left"/>
      <w:pPr>
        <w:ind w:left="385" w:hanging="265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216" w:hanging="265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053" w:hanging="26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889" w:hanging="26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726" w:hanging="26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563" w:hanging="26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399" w:hanging="26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236" w:hanging="26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073" w:hanging="265"/>
      </w:pPr>
      <w:rPr>
        <w:rFonts w:hint="default"/>
        <w:lang w:val="zh-CN" w:eastAsia="zh-CN" w:bidi="zh-CN"/>
      </w:rPr>
    </w:lvl>
  </w:abstractNum>
  <w:abstractNum w:abstractNumId="2">
    <w:nsid w:val="CF092B84"/>
    <w:multiLevelType w:val="multilevel"/>
    <w:tmpl w:val="CF092B84"/>
    <w:lvl w:ilvl="0" w:tentative="0">
      <w:start w:val="2"/>
      <w:numFmt w:val="decimal"/>
      <w:lvlText w:val="%1."/>
      <w:lvlJc w:val="left"/>
      <w:pPr>
        <w:ind w:left="854" w:hanging="160"/>
        <w:jc w:val="left"/>
      </w:pPr>
      <w:rPr>
        <w:rFonts w:hint="default" w:ascii="Times New Roman" w:hAnsi="Times New Roman" w:eastAsia="Times New Roman" w:cs="Times New Roman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648" w:hanging="16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437" w:hanging="16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225" w:hanging="16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14" w:hanging="16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803" w:hanging="16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591" w:hanging="16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380" w:hanging="16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169" w:hanging="160"/>
      </w:pPr>
      <w:rPr>
        <w:rFonts w:hint="default"/>
        <w:lang w:val="zh-CN" w:eastAsia="zh-CN" w:bidi="zh-CN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279" w:hanging="160"/>
        <w:jc w:val="left"/>
      </w:pPr>
      <w:rPr>
        <w:rFonts w:hint="default" w:ascii="Times New Roman" w:hAnsi="Times New Roman" w:eastAsia="Times New Roman" w:cs="Times New Roman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126" w:hanging="16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973" w:hanging="16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819" w:hanging="16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666" w:hanging="16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513" w:hanging="16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359" w:hanging="16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206" w:hanging="16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053" w:hanging="160"/>
      </w:pPr>
      <w:rPr>
        <w:rFonts w:hint="default"/>
        <w:lang w:val="zh-CN" w:eastAsia="zh-CN" w:bidi="zh-CN"/>
      </w:rPr>
    </w:lvl>
  </w:abstractNum>
  <w:abstractNum w:abstractNumId="4">
    <w:nsid w:val="59ADCABA"/>
    <w:multiLevelType w:val="multilevel"/>
    <w:tmpl w:val="59ADCABA"/>
    <w:lvl w:ilvl="0" w:tentative="0">
      <w:start w:val="10"/>
      <w:numFmt w:val="decimal"/>
      <w:lvlText w:val="%1."/>
      <w:lvlJc w:val="left"/>
      <w:pPr>
        <w:ind w:left="960" w:hanging="265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738" w:hanging="265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517" w:hanging="26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295" w:hanging="26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74" w:hanging="26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853" w:hanging="26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631" w:hanging="26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410" w:hanging="26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189" w:hanging="265"/>
      </w:pPr>
      <w:rPr>
        <w:rFonts w:hint="default"/>
        <w:lang w:val="zh-CN" w:eastAsia="zh-CN" w:bidi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5DF"/>
    <w:rsid w:val="00506E19"/>
    <w:rsid w:val="00FC35DF"/>
    <w:rsid w:val="34580221"/>
    <w:rsid w:val="3FF0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120"/>
      <w:outlineLvl w:val="0"/>
    </w:pPr>
    <w:rPr>
      <w:b/>
      <w:bCs/>
      <w:sz w:val="30"/>
      <w:szCs w:val="30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21"/>
      <w:szCs w:val="21"/>
    </w:rPr>
  </w:style>
  <w:style w:type="paragraph" w:styleId="4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8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120"/>
    </w:pPr>
  </w:style>
  <w:style w:type="paragraph" w:customStyle="1" w:styleId="10">
    <w:name w:val="Table Paragraph"/>
    <w:basedOn w:val="1"/>
    <w:qFormat/>
    <w:uiPriority w:val="1"/>
    <w:pPr>
      <w:spacing w:before="51"/>
      <w:ind w:left="396"/>
    </w:pPr>
  </w:style>
  <w:style w:type="character" w:customStyle="1" w:styleId="11">
    <w:name w:val="页眉 字符"/>
    <w:basedOn w:val="7"/>
    <w:link w:val="5"/>
    <w:uiPriority w:val="0"/>
    <w:rPr>
      <w:rFonts w:ascii="宋体" w:hAnsi="宋体" w:eastAsia="宋体" w:cs="宋体"/>
      <w:sz w:val="18"/>
      <w:szCs w:val="18"/>
      <w:lang w:val="zh-CN" w:bidi="zh-CN"/>
    </w:rPr>
  </w:style>
  <w:style w:type="character" w:customStyle="1" w:styleId="12">
    <w:name w:val="页脚 字符"/>
    <w:basedOn w:val="7"/>
    <w:link w:val="4"/>
    <w:uiPriority w:val="0"/>
    <w:rPr>
      <w:rFonts w:ascii="宋体" w:hAnsi="宋体" w:eastAsia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2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7</Pages>
  <Words>2269</Words>
  <Characters>2610</Characters>
  <Lines>217</Lines>
  <Paragraphs>108</Paragraphs>
  <TotalTime>0</TotalTime>
  <ScaleCrop>false</ScaleCrop>
  <LinksUpToDate>false</LinksUpToDate>
  <CharactersWithSpaces>4771</CharactersWithSpaces>
  <Application>WPS Office_11.1.0.9058_F1E327BC-269C-435d-A152-05C5408002CA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2019-05-10T03:44:00Z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2019-09-06T10:50:50Z</dcterms:modified>
  <dc:subject>四年级数学奥数培优练习-第8讲：火车过桥（一）      通用版（含答案）.docx</dc:subject>
  <dc:title>四年级数学奥数培优练习-第8讲：火车过桥（一）      通用版（含答案）.docx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2052-11.1.0.9058</vt:lpwstr>
  </property>
</Properties>
</file>