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8"/>
        <w:ind w:left="2991" w:right="3409"/>
        <w:jc w:val="center"/>
        <w:rPr>
          <w:b/>
          <w:sz w:val="36"/>
        </w:rPr>
      </w:pPr>
      <w:bookmarkStart w:id="0" w:name="_GoBack"/>
      <w:bookmarkEnd w:id="0"/>
      <w:r>
        <w:rPr>
          <w:b/>
          <w:color w:val="C00000"/>
          <w:sz w:val="36"/>
        </w:rPr>
        <w:t>几何计数练习题</w:t>
      </w:r>
    </w:p>
    <w:p>
      <w:pPr>
        <w:pStyle w:val="3"/>
        <w:spacing w:before="4"/>
        <w:rPr>
          <w:b/>
          <w:sz w:val="26"/>
        </w:rPr>
      </w:pPr>
    </w:p>
    <w:p>
      <w:pPr>
        <w:pStyle w:val="2"/>
      </w:pPr>
      <w:r>
        <w:rPr>
          <w:color w:val="E26C09"/>
        </w:rPr>
        <w:t>一． 夯实基础：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24"/>
        <w:rPr>
          <w:sz w:val="21"/>
        </w:rPr>
      </w:pPr>
      <w: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5295900</wp:posOffset>
            </wp:positionH>
            <wp:positionV relativeFrom="paragraph">
              <wp:posOffset>277495</wp:posOffset>
            </wp:positionV>
            <wp:extent cx="1355725" cy="1318260"/>
            <wp:effectExtent l="0" t="0" r="0" b="0"/>
            <wp:wrapTopAndBottom/>
            <wp:docPr id="1" name="image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917" cy="1317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下图中共有多少个正方形？</w:t>
      </w:r>
    </w:p>
    <w:p>
      <w:pPr>
        <w:pStyle w:val="3"/>
        <w:spacing w:before="2"/>
        <w:rPr>
          <w:sz w:val="29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line="278" w:lineRule="auto"/>
        <w:ind w:right="536"/>
        <w:rPr>
          <w:sz w:val="21"/>
        </w:rPr>
      </w:pPr>
      <w:r>
        <w:drawing>
          <wp:anchor distT="0" distB="0" distL="0" distR="0" simplePos="0" relativeHeight="251633664" behindDoc="0" locked="0" layoutInCell="1" allowOverlap="1">
            <wp:simplePos x="0" y="0"/>
            <wp:positionH relativeFrom="page">
              <wp:posOffset>5229225</wp:posOffset>
            </wp:positionH>
            <wp:positionV relativeFrom="paragraph">
              <wp:posOffset>461645</wp:posOffset>
            </wp:positionV>
            <wp:extent cx="1454150" cy="836930"/>
            <wp:effectExtent l="0" t="0" r="0" b="0"/>
            <wp:wrapTopAndBottom/>
            <wp:docPr id="3" name="image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3922" cy="836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1"/>
          <w:sz w:val="21"/>
        </w:rPr>
        <w:t xml:space="preserve">下图中 </w:t>
      </w:r>
      <w:r>
        <w:rPr>
          <w:sz w:val="21"/>
        </w:rPr>
        <w:t>ABCD</w:t>
      </w:r>
      <w:r>
        <w:rPr>
          <w:spacing w:val="-10"/>
          <w:sz w:val="21"/>
        </w:rPr>
        <w:t xml:space="preserve"> 是平行四边形，图中的线段分别与 </w:t>
      </w:r>
      <w:r>
        <w:rPr>
          <w:sz w:val="21"/>
        </w:rPr>
        <w:t>AB，AD</w:t>
      </w:r>
      <w:r>
        <w:rPr>
          <w:spacing w:val="-25"/>
          <w:sz w:val="21"/>
        </w:rPr>
        <w:t xml:space="preserve"> 或 </w:t>
      </w:r>
      <w:r>
        <w:rPr>
          <w:sz w:val="21"/>
        </w:rPr>
        <w:t>BE</w:t>
      </w:r>
      <w:r>
        <w:rPr>
          <w:spacing w:val="-8"/>
          <w:sz w:val="21"/>
        </w:rPr>
        <w:t xml:space="preserve"> 平行。图中包含阴影三角</w:t>
      </w:r>
      <w:r>
        <w:rPr>
          <w:spacing w:val="-5"/>
          <w:sz w:val="21"/>
        </w:rPr>
        <w:t>形的平行四边形共有多少个？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8"/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line="278" w:lineRule="auto"/>
        <w:ind w:right="531"/>
        <w:rPr>
          <w:sz w:val="21"/>
        </w:rPr>
      </w:pPr>
      <w:r>
        <w:rPr>
          <w:spacing w:val="-7"/>
          <w:sz w:val="21"/>
        </w:rPr>
        <w:t>如图，</w:t>
      </w:r>
      <w:r>
        <w:rPr>
          <w:spacing w:val="-15"/>
          <w:sz w:val="21"/>
        </w:rPr>
        <w:t>18</w:t>
      </w:r>
      <w:r>
        <w:rPr>
          <w:spacing w:val="-9"/>
          <w:sz w:val="21"/>
        </w:rPr>
        <w:t xml:space="preserve"> 个大小相同的小正三角形拼成的四边形，其中某些相邻的小正三角形可以拼成</w:t>
      </w:r>
      <w:r>
        <w:rPr>
          <w:spacing w:val="-5"/>
          <w:sz w:val="21"/>
        </w:rPr>
        <w:t>较大的正三角形.那么图中包含“＊”的各种大小的正三角形一共有多少个？</w:t>
      </w:r>
    </w:p>
    <w:p>
      <w:pPr>
        <w:pStyle w:val="3"/>
        <w:ind w:left="6555"/>
        <w:rPr>
          <w:sz w:val="20"/>
        </w:rPr>
      </w:pPr>
      <w:r>
        <w:rPr>
          <w:sz w:val="20"/>
        </w:rPr>
        <w:drawing>
          <wp:inline distT="0" distB="0" distL="0" distR="0">
            <wp:extent cx="1466850" cy="781050"/>
            <wp:effectExtent l="0" t="0" r="0" b="0"/>
            <wp:docPr id="7" name="image4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30" w:line="278" w:lineRule="auto"/>
        <w:ind w:right="531"/>
        <w:rPr>
          <w:sz w:val="21"/>
        </w:rPr>
      </w:pPr>
      <w:r>
        <w:drawing>
          <wp:anchor distT="0" distB="0" distL="0" distR="0" simplePos="0" relativeHeight="251634688" behindDoc="0" locked="0" layoutInCell="1" allowOverlap="1">
            <wp:simplePos x="0" y="0"/>
            <wp:positionH relativeFrom="page">
              <wp:posOffset>4959985</wp:posOffset>
            </wp:positionH>
            <wp:positionV relativeFrom="paragraph">
              <wp:posOffset>560070</wp:posOffset>
            </wp:positionV>
            <wp:extent cx="1443990" cy="1002665"/>
            <wp:effectExtent l="0" t="0" r="0" b="0"/>
            <wp:wrapTopAndBottom/>
            <wp:docPr id="9" name="image5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277" cy="1002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1"/>
        </w:rPr>
        <w:t xml:space="preserve">一块木板上有 </w:t>
      </w:r>
      <w:r>
        <w:rPr>
          <w:sz w:val="21"/>
        </w:rPr>
        <w:t>13</w:t>
      </w:r>
      <w:r>
        <w:rPr>
          <w:spacing w:val="-3"/>
          <w:sz w:val="21"/>
        </w:rPr>
        <w:t xml:space="preserve"> 枚钉子。用橡皮筋套住其中的几枚钉子，可以构成三角形，正方形， 梯形等，如图。那么一共可以构成多少个不同的正方形？</w:t>
      </w:r>
      <w:r>
        <w:rPr>
          <w:color w:val="FFFFFF"/>
          <w:spacing w:val="-3"/>
          <w:sz w:val="4"/>
        </w:rPr>
        <w:t>[来源:学科网]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23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rPr>
          <w:sz w:val="21"/>
        </w:rPr>
      </w:pPr>
      <w:r>
        <w:rPr>
          <w:spacing w:val="-6"/>
          <w:sz w:val="21"/>
        </w:rPr>
        <w:t>如图是半个正方形，它被分成一个一个小的等腰直角三角形，图中正方形有多少个？三</w:t>
      </w:r>
    </w:p>
    <w:p>
      <w:pPr>
        <w:rPr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360" w:right="1260" w:bottom="1540" w:left="1680" w:header="863" w:footer="1357" w:gutter="0"/>
          <w:pgNumType w:start="1"/>
          <w:cols w:space="720" w:num="1"/>
        </w:sectPr>
      </w:pPr>
    </w:p>
    <w:p>
      <w:pPr>
        <w:pStyle w:val="3"/>
        <w:spacing w:before="87"/>
        <w:ind w:left="480"/>
      </w:pPr>
      <w:r>
        <w:t>角形有多少个？</w:t>
      </w:r>
    </w:p>
    <w:p>
      <w:pPr>
        <w:pStyle w:val="3"/>
        <w:spacing w:before="7"/>
        <w:rPr>
          <w:sz w:val="15"/>
        </w:rPr>
      </w:pPr>
      <w: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3869055</wp:posOffset>
                </wp:positionH>
                <wp:positionV relativeFrom="paragraph">
                  <wp:posOffset>151765</wp:posOffset>
                </wp:positionV>
                <wp:extent cx="2563495" cy="1291590"/>
                <wp:effectExtent l="0" t="0" r="10160" b="5715"/>
                <wp:wrapTopAndBottom/>
                <wp:docPr id="313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3495" cy="1291590"/>
                          <a:chOff x="6093" y="239"/>
                          <a:chExt cx="4037" cy="2034"/>
                        </a:xfrm>
                      </wpg:grpSpPr>
                      <wps:wsp>
                        <wps:cNvPr id="299" name="直线 3"/>
                        <wps:cNvCnPr/>
                        <wps:spPr>
                          <a:xfrm flipH="1">
                            <a:off x="6102" y="248"/>
                            <a:ext cx="2010" cy="2016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0" name="直线 4"/>
                        <wps:cNvCnPr/>
                        <wps:spPr>
                          <a:xfrm>
                            <a:off x="8112" y="248"/>
                            <a:ext cx="2009" cy="2016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1" name="直线 5"/>
                        <wps:cNvCnPr/>
                        <wps:spPr>
                          <a:xfrm>
                            <a:off x="6102" y="2264"/>
                            <a:ext cx="4019" cy="0"/>
                          </a:xfrm>
                          <a:prstGeom prst="line">
                            <a:avLst/>
                          </a:prstGeom>
                          <a:ln w="1122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2" name="直线 6"/>
                        <wps:cNvCnPr/>
                        <wps:spPr>
                          <a:xfrm>
                            <a:off x="8112" y="248"/>
                            <a:ext cx="0" cy="2016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3" name="直线 7"/>
                        <wps:cNvCnPr/>
                        <wps:spPr>
                          <a:xfrm>
                            <a:off x="7436" y="920"/>
                            <a:ext cx="1351" cy="0"/>
                          </a:xfrm>
                          <a:prstGeom prst="line">
                            <a:avLst/>
                          </a:prstGeom>
                          <a:ln w="1122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4" name="直线 8"/>
                        <wps:cNvCnPr/>
                        <wps:spPr>
                          <a:xfrm>
                            <a:off x="7436" y="920"/>
                            <a:ext cx="0" cy="1344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5" name="直线 9"/>
                        <wps:cNvCnPr/>
                        <wps:spPr>
                          <a:xfrm>
                            <a:off x="8787" y="920"/>
                            <a:ext cx="0" cy="1344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6" name="直线 10"/>
                        <wps:cNvCnPr/>
                        <wps:spPr>
                          <a:xfrm>
                            <a:off x="6760" y="1592"/>
                            <a:ext cx="2703" cy="0"/>
                          </a:xfrm>
                          <a:prstGeom prst="line">
                            <a:avLst/>
                          </a:prstGeom>
                          <a:ln w="1122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7" name="直线 11"/>
                        <wps:cNvCnPr/>
                        <wps:spPr>
                          <a:xfrm>
                            <a:off x="6760" y="1592"/>
                            <a:ext cx="0" cy="672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8" name="直线 12"/>
                        <wps:cNvCnPr/>
                        <wps:spPr>
                          <a:xfrm>
                            <a:off x="9463" y="1592"/>
                            <a:ext cx="0" cy="672"/>
                          </a:xfrm>
                          <a:prstGeom prst="line">
                            <a:avLst/>
                          </a:prstGeom>
                          <a:ln w="1129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9" name="直线 13"/>
                        <wps:cNvCnPr/>
                        <wps:spPr>
                          <a:xfrm>
                            <a:off x="7436" y="920"/>
                            <a:ext cx="1351" cy="1344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0" name="直线 14"/>
                        <wps:cNvCnPr/>
                        <wps:spPr>
                          <a:xfrm flipH="1">
                            <a:off x="7436" y="920"/>
                            <a:ext cx="1351" cy="1344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1" name="直线 15"/>
                        <wps:cNvCnPr/>
                        <wps:spPr>
                          <a:xfrm>
                            <a:off x="6760" y="1592"/>
                            <a:ext cx="676" cy="672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2" name="直线 16"/>
                        <wps:cNvCnPr/>
                        <wps:spPr>
                          <a:xfrm flipH="1">
                            <a:off x="8787" y="1592"/>
                            <a:ext cx="676" cy="672"/>
                          </a:xfrm>
                          <a:prstGeom prst="line">
                            <a:avLst/>
                          </a:prstGeom>
                          <a:ln w="1125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304.65pt;margin-top:11.95pt;height:101.7pt;width:201.85pt;mso-position-horizontal-relative:page;mso-wrap-distance-bottom:0pt;mso-wrap-distance-top:0pt;z-index:-251653120;mso-width-relative:page;mso-height-relative:page;" coordorigin="6093,239" coordsize="4037,2034" o:gfxdata="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itQLmNoAAAALAQAADwAAAAAAAAABACAAAAAiAAAA&#10;ZHJzL2Rvd25yZXYueG1sUEsBAhQAFAAAAAgAh07iQBAi10SxBAAAxx8AAA4AAAAAAAAAAQAgAAAA&#10;KQEAAGRycy9lMm9Eb2MueG1sUEsFBgAAAAAGAAYAWQEAAEwIAAAAAA==&#10;">
                <o:lock v:ext="edit" aspectratio="f"/>
                <v:line id="直线 3" o:spid="_x0000_s1026" o:spt="20" style="position:absolute;left:6102;top:248;flip:x;height:2016;width:2010;" filled="f" stroked="t" coordsize="21600,21600" o:gfxdata="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5dM6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4" o:spid="_x0000_s1026" o:spt="20" style="position:absolute;left:8112;top:248;height:2016;width:2009;" filled="f" stroked="t" coordsize="21600,21600" o:gfxdata="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TLL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5" o:spid="_x0000_s1026" o:spt="20" style="position:absolute;left:6102;top:2264;height:0;width:4019;" filled="f" stroked="t" coordsize="21600,21600" o:gfxdata="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/OKdb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3937007874016pt" color="#000080" joinstyle="round"/>
                  <v:imagedata o:title=""/>
                  <o:lock v:ext="edit" aspectratio="f"/>
                </v:line>
                <v:line id="直线 6" o:spid="_x0000_s1026" o:spt="20" style="position:absolute;left:8112;top:248;height:2016;width:0;" filled="f" stroked="t" coordsize="21600,21600" o:gfxdata="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nU5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7" o:spid="_x0000_s1026" o:spt="20" style="position:absolute;left:7436;top:920;height:0;width:1351;" filled="f" stroked="t" coordsize="21600,21600" o:gfxdata="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tsZ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3937007874016pt" color="#000080" joinstyle="round"/>
                  <v:imagedata o:title=""/>
                  <o:lock v:ext="edit" aspectratio="f"/>
                </v:line>
                <v:line id="直线 8" o:spid="_x0000_s1026" o:spt="20" style="position:absolute;left:7436;top:920;height:1344;width:0;" filled="f" stroked="t" coordsize="21600,21600" o:gfxdata="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Cbn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9" o:spid="_x0000_s1026" o:spt="20" style="position:absolute;left:8787;top:920;height:1344;width:0;" filled="f" stroked="t" coordsize="21600,21600" o:gfxdata="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7L4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10" o:spid="_x0000_s1026" o:spt="20" style="position:absolute;left:6760;top:1592;height:0;width:2703;" filled="f" stroked="t" coordsize="21600,21600" o:gfxdata="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BoSAb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3937007874016pt" color="#000080" joinstyle="round"/>
                  <v:imagedata o:title=""/>
                  <o:lock v:ext="edit" aspectratio="f"/>
                </v:line>
                <v:line id="直线 11" o:spid="_x0000_s1026" o:spt="20" style="position:absolute;left:6760;top:1592;height:672;width:0;" filled="f" stroked="t" coordsize="21600,21600" o:gfxdata="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Q8A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12" o:spid="_x0000_s1026" o:spt="20" style="position:absolute;left:9463;top:1592;height:672;width:0;" filled="f" stroked="t" coordsize="21600,21600" o:gfxdata="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89kfLsAAADc&#10;AAAADwAAAAAAAAABACAAAAAiAAAAZHJzL2Rvd25yZXYueG1sUEsBAhQAFAAAAAgAh07iQDMvBZ47&#10;AAAAOQAAABAAAAAAAAAAAQAgAAAACgEAAGRycy9zaGFwZXhtbC54bWxQSwUGAAAAAAYABgBbAQAA&#10;tAMAAAAA&#10;">
                  <v:fill on="f" focussize="0,0"/>
                  <v:stroke weight="0.889133858267717pt" color="#000080" joinstyle="round"/>
                  <v:imagedata o:title=""/>
                  <o:lock v:ext="edit" aspectratio="f"/>
                </v:line>
                <v:line id="直线 13" o:spid="_x0000_s1026" o:spt="20" style="position:absolute;left:7436;top:920;height:1344;width:1351;" filled="f" stroked="t" coordsize="21600,21600" o:gfxdata="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6mFLb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14" o:spid="_x0000_s1026" o:spt="20" style="position:absolute;left:7436;top:920;flip:x;height:1344;width:1351;" filled="f" stroked="t" coordsize="21600,21600" o:gfxdata="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f6b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15" o:spid="_x0000_s1026" o:spt="20" style="position:absolute;left:6760;top:1592;height:672;width:676;" filled="f" stroked="t" coordsize="21600,21600" o:gfxdata="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AYf9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v:line id="直线 16" o:spid="_x0000_s1026" o:spt="20" style="position:absolute;left:8787;top:1592;flip:x;height:672;width:676;" filled="f" stroked="t" coordsize="21600,21600" o:gfxdata="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B0l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86535433070866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27"/>
        </w:rPr>
      </w:pPr>
    </w:p>
    <w:p>
      <w:pPr>
        <w:tabs>
          <w:tab w:val="left" w:pos="751"/>
        </w:tabs>
        <w:ind w:left="120"/>
        <w:rPr>
          <w:b/>
          <w:sz w:val="21"/>
        </w:rPr>
      </w:pPr>
      <w:r>
        <w:rPr>
          <w:b/>
          <w:color w:val="30849B"/>
          <w:sz w:val="21"/>
        </w:rPr>
        <w:t>二．</w:t>
      </w:r>
      <w:r>
        <w:rPr>
          <w:b/>
          <w:color w:val="30849B"/>
          <w:sz w:val="21"/>
        </w:rPr>
        <w:tab/>
      </w:r>
      <w:r>
        <w:rPr>
          <w:b/>
          <w:color w:val="30849B"/>
          <w:sz w:val="21"/>
        </w:rPr>
        <w:t>拓展提高：</w:t>
      </w:r>
    </w:p>
    <w:p>
      <w:pPr>
        <w:pStyle w:val="3"/>
        <w:spacing w:before="10"/>
        <w:rPr>
          <w:b/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44" w:lineRule="auto"/>
        <w:ind w:right="535"/>
        <w:rPr>
          <w:sz w:val="21"/>
        </w:rPr>
      </w:pPr>
      <w:r>
        <w:rPr>
          <w:spacing w:val="1"/>
          <w:sz w:val="21"/>
        </w:rPr>
        <w:t xml:space="preserve">如图，木板上钉着 </w:t>
      </w:r>
      <w:r>
        <w:rPr>
          <w:sz w:val="21"/>
        </w:rPr>
        <w:t>16</w:t>
      </w:r>
      <w:r>
        <w:rPr>
          <w:spacing w:val="1"/>
          <w:sz w:val="21"/>
        </w:rPr>
        <w:t xml:space="preserve"> 个钉</w:t>
      </w:r>
      <w:r>
        <w:rPr>
          <w:spacing w:val="1"/>
          <w:sz w:val="21"/>
        </w:rPr>
        <w:drawing>
          <wp:inline distT="0" distB="0" distL="0" distR="0">
            <wp:extent cx="2032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sz w:val="21"/>
        </w:rPr>
        <w:t xml:space="preserve">子，形成 </w:t>
      </w:r>
      <w:r>
        <w:rPr>
          <w:sz w:val="21"/>
        </w:rPr>
        <w:t>4</w:t>
      </w:r>
      <w:r>
        <w:rPr>
          <w:spacing w:val="7"/>
          <w:sz w:val="21"/>
        </w:rPr>
        <w:t xml:space="preserve"> 行 </w:t>
      </w:r>
      <w:r>
        <w:rPr>
          <w:sz w:val="21"/>
        </w:rPr>
        <w:t>4</w:t>
      </w:r>
      <w:r>
        <w:rPr>
          <w:spacing w:val="-1"/>
          <w:sz w:val="21"/>
        </w:rPr>
        <w:t xml:space="preserve"> 列的正方形钉阵.那么橡皮筋一共能套出</w:t>
      </w:r>
      <w:r>
        <w:rPr>
          <w:spacing w:val="-3"/>
          <w:sz w:val="21"/>
        </w:rPr>
        <w:t>多少个矩形？多少个三角形？</w:t>
      </w:r>
    </w:p>
    <w:p>
      <w:pPr>
        <w:pStyle w:val="3"/>
        <w:spacing w:before="10"/>
        <w:rPr>
          <w:sz w:val="27"/>
        </w:rPr>
      </w:pPr>
      <w: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5185410</wp:posOffset>
                </wp:positionH>
                <wp:positionV relativeFrom="paragraph">
                  <wp:posOffset>250825</wp:posOffset>
                </wp:positionV>
                <wp:extent cx="48260" cy="48260"/>
                <wp:effectExtent l="635" t="635" r="8255" b="8255"/>
                <wp:wrapTopAndBottom/>
                <wp:docPr id="316" name="组合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66" y="396"/>
                          <a:chExt cx="76" cy="76"/>
                        </a:xfrm>
                      </wpg:grpSpPr>
                      <wps:wsp>
                        <wps:cNvPr id="314" name="任意多边形 18"/>
                        <wps:cNvSpPr/>
                        <wps:spPr>
                          <a:xfrm>
                            <a:off x="8172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15" name="任意多边形 19"/>
                        <wps:cNvSpPr/>
                        <wps:spPr>
                          <a:xfrm>
                            <a:off x="8172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alt="学科网(www.zxxk.com)--教育资源门户，提供试卷、教案、课件、论文、素材及各类教学资源下载，还有大量而丰富的教学相关资讯！" style="position:absolute;left:0pt;margin-left:408.3pt;margin-top:19.75pt;height:3.8pt;width:3.8pt;mso-position-horizontal-relative:page;mso-wrap-distance-bottom:0pt;mso-wrap-distance-top:0pt;z-index:-251652096;mso-width-relative:page;mso-height-relative:page;" coordorigin="8166,396" coordsize="76,76" o:gfxdata="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D7pV5PaAAAACQEAAA8AAAAAAAAAAQAgAAAAIgAAAGRycy9kb3ducmV2LnhtbFBLAQIU&#10;ABQAAAAIAIdO4kBtwsE8KwQAALQMAAAOAAAAAAAAAAEAIAAAACkBAABkcnMvZTJvRG9jLnhtbFBL&#10;BQYAAAAABgAGAFkBAADGBwAAAAA=&#10;">
                <o:lock v:ext="edit" aspectratio="f"/>
                <v:shape id="任意多边形 18" o:spid="_x0000_s1026" o:spt="100" style="position:absolute;left:8172;top:402;height:63;width:63;" fillcolor="#FF0000" filled="t" stroked="f" coordsize="63,63" o:gfxdata="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DfHmvQAA&#10;ANwAAAAPAAAAAAAAAAEAIAAAACIAAABkcnMvZG93bnJldi54bWxQSwECFAAUAAAACACHTuJAMy8F&#10;njsAAAA5AAAAEAAAAAAAAAABACAAAAAMAQAAZHJzL3NoYXBleG1sLnhtbFBLBQYAAAAABgAGAFsB&#10;AAC2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19" o:spid="_x0000_s1026" o:spt="100" style="position:absolute;left:8172;top:402;height:63;width:63;" filled="f" stroked="t" coordsize="63,63" o:gfxdata="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o50lb4A&#10;AADcAAAADwAAAAAAAAABACAAAAAiAAAAZHJzL2Rvd25yZXYueG1sUEsBAhQAFAAAAAgAh07iQDMv&#10;BZ47AAAAOQAAABAAAAAAAAAAAQAgAAAADQEAAGRycy9zaGFwZXhtbC54bWxQSwUGAAAAAAYABgBb&#10;AQAAtwMAAAAA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250825</wp:posOffset>
                </wp:positionV>
                <wp:extent cx="48260" cy="48260"/>
                <wp:effectExtent l="635" t="635" r="8255" b="8255"/>
                <wp:wrapTopAndBottom/>
                <wp:docPr id="319" name="组合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396"/>
                          <a:chExt cx="76" cy="76"/>
                        </a:xfrm>
                      </wpg:grpSpPr>
                      <wps:wsp>
                        <wps:cNvPr id="317" name="任意多边形 21"/>
                        <wps:cNvSpPr/>
                        <wps:spPr>
                          <a:xfrm>
                            <a:off x="8764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18" name="任意多边形 22"/>
                        <wps:cNvSpPr/>
                        <wps:spPr>
                          <a:xfrm>
                            <a:off x="8764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alt="学科网(www.zxxk.com)--教育资源门户，提供试卷、教案、课件、论文、素材及各类教学资源下载，还有大量而丰富的教学相关资讯！" style="position:absolute;left:0pt;margin-left:437.9pt;margin-top:19.75pt;height:3.8pt;width:3.8pt;mso-position-horizontal-relative:page;mso-wrap-distance-bottom:0pt;mso-wrap-distance-top:0pt;z-index:-251651072;mso-width-relative:page;mso-height-relative:page;" coordorigin="8758,396" coordsize="76,76" o:gfxdata="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ONFG9HaAAAACQEAAA8AAAAAAAAAAQAgAAAAIgAAAGRycy9kb3ducmV2LnhtbFBLAQIU&#10;ABQAAAAIAIdO4kCyY/EBKwQAALQMAAAOAAAAAAAAAAEAIAAAACkBAABkcnMvZTJvRG9jLnhtbFBL&#10;BQYAAAAABgAGAFkBAADGBwAAAAA=&#10;">
                <o:lock v:ext="edit" aspectratio="f"/>
                <v:shape id="任意多边形 21" o:spid="_x0000_s1026" o:spt="100" style="position:absolute;left:8764;top:402;height:63;width:63;" fillcolor="#FF0000" filled="t" stroked="f" coordsize="63,63" o:gfxdata="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32+RvQAA&#10;ANwAAAAPAAAAAAAAAAEAIAAAACIAAABkcnMvZG93bnJldi54bWxQSwECFAAUAAAACACHTuJAMy8F&#10;njsAAAA5AAAAEAAAAAAAAAABACAAAAAMAQAAZHJzL3NoYXBleG1sLnhtbFBLBQYAAAAABgAGAFsB&#10;AAC2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22" o:spid="_x0000_s1026" o:spt="100" style="position:absolute;left:8764;top:402;height:63;width:63;" filled="f" stroked="t" coordsize="63,63" o:gfxdata="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I/bC7sAAADc&#10;AAAADwAAAAAAAAABACAAAAAiAAAAZHJzL2Rvd25yZXYueG1sUEsBAhQAFAAAAAgAh07iQDMvBZ47&#10;AAAAOQAAABAAAAAAAAAAAQAgAAAACgEAAGRycy9zaGFwZXhtbC54bWxQSwUGAAAAAAYABgBbAQAA&#10;tAMAAAAA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5927090</wp:posOffset>
                </wp:positionH>
                <wp:positionV relativeFrom="paragraph">
                  <wp:posOffset>250825</wp:posOffset>
                </wp:positionV>
                <wp:extent cx="48260" cy="48260"/>
                <wp:effectExtent l="635" t="635" r="8255" b="8255"/>
                <wp:wrapTopAndBottom/>
                <wp:docPr id="322" name="组合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34" y="396"/>
                          <a:chExt cx="76" cy="76"/>
                        </a:xfrm>
                      </wpg:grpSpPr>
                      <wps:wsp>
                        <wps:cNvPr id="320" name="任意多边形 24"/>
                        <wps:cNvSpPr/>
                        <wps:spPr>
                          <a:xfrm>
                            <a:off x="9340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1" name="任意多边形 25"/>
                        <wps:cNvSpPr/>
                        <wps:spPr>
                          <a:xfrm>
                            <a:off x="9340" y="40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alt="学科网(www.zxxk.com)--教育资源门户，提供试卷、教案、课件、论文、素材及各类教学资源下载，还有大量而丰富的教学相关资讯！" style="position:absolute;left:0pt;margin-left:466.7pt;margin-top:19.75pt;height:3.8pt;width:3.8pt;mso-position-horizontal-relative:page;mso-wrap-distance-bottom:0pt;mso-wrap-distance-top:0pt;z-index:-251650048;mso-width-relative:page;mso-height-relative:page;" coordorigin="9334,396" coordsize="76,76" o:gfxdata="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">
                <o:lock v:ext="edit" aspectratio="f"/>
                <v:shape id="任意多边形 24" o:spid="_x0000_s1026" o:spt="100" style="position:absolute;left:9340;top:402;height:63;width:63;" fillcolor="#FF0000" filled="t" stroked="f" coordsize="63,63" o:gfxdata="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Wj1YugAAANwA&#10;AAAPAAAAAAAAAAEAIAAAACIAAABkcnMvZG93bnJldi54bWxQSwECFAAUAAAACACHTuJAMy8FnjsA&#10;AAA5AAAAEAAAAAAAAAABACAAAAAJAQAAZHJzL3NoYXBleG1sLnhtbFBLBQYAAAAABgAGAFsBAACz&#10;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25" o:spid="_x0000_s1026" o:spt="100" style="position:absolute;left:9340;top:402;height:63;width:63;" filled="f" stroked="t" coordsize="63,63" o:gfxdata="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9m4K74A&#10;AADcAAAADwAAAAAAAAABACAAAAAiAAAAZHJzL2Rvd25yZXYueG1sUEsBAhQAFAAAAAgAh07iQDMv&#10;BZ47AAAAOQAAABAAAAAAAAAAAQAgAAAADQEAAGRycy9zaGFwZXhtbC54bWxQSwUGAAAAAAYABgBb&#10;AQAAtwMAAAAA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ragraph">
                  <wp:posOffset>260985</wp:posOffset>
                </wp:positionV>
                <wp:extent cx="48260" cy="48260"/>
                <wp:effectExtent l="635" t="635" r="8255" b="8255"/>
                <wp:wrapTopAndBottom/>
                <wp:docPr id="325" name="组合 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26" y="411"/>
                          <a:chExt cx="76" cy="76"/>
                        </a:xfrm>
                      </wpg:grpSpPr>
                      <wps:wsp>
                        <wps:cNvPr id="323" name="任意多边形 27"/>
                        <wps:cNvSpPr/>
                        <wps:spPr>
                          <a:xfrm>
                            <a:off x="9932" y="41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4" name="任意多边形 28"/>
                        <wps:cNvSpPr/>
                        <wps:spPr>
                          <a:xfrm>
                            <a:off x="9932" y="41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" o:spid="_x0000_s1026" o:spt="203" alt="学科网(www.zxxk.com)--教育资源门户，提供试卷、教案、课件、论文、素材及各类教学资源下载，还有大量而丰富的教学相关资讯！" style="position:absolute;left:0pt;margin-left:496.3pt;margin-top:20.55pt;height:3.8pt;width:3.8pt;mso-position-horizontal-relative:page;mso-wrap-distance-bottom:0pt;mso-wrap-distance-top:0pt;z-index:-251649024;mso-width-relative:page;mso-height-relative:page;" coordorigin="9926,411" coordsize="76,76" o:gfxdata="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Coeb482gAA&#10;AAoBAAAPAAAAAAAAAAEAIAAAACIAAABkcnMvZG93bnJldi54bWxQSwECFAAUAAAACACHTuJAyzR/&#10;px0EAACwDAAADgAAAAAAAAABACAAAAApAQAAZHJzL2Uyb0RvYy54bWxQSwUGAAAAAAYABgBZAQAA&#10;uAcAAAAA&#10;">
                <o:lock v:ext="edit" aspectratio="f"/>
                <v:shape id="任意多边形 27" o:spid="_x0000_s1026" o:spt="100" style="position:absolute;left:9932;top:417;height:63;width:63;" fillcolor="#FF0000" filled="t" stroked="f" coordsize="63,63" o:gfxdata="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iKMvvQAA&#10;ANwAAAAPAAAAAAAAAAEAIAAAACIAAABkcnMvZG93bnJldi54bWxQSwECFAAUAAAACACHTuJAMy8F&#10;njsAAAA5AAAAEAAAAAAAAAABACAAAAAMAQAAZHJzL3NoYXBleG1sLnhtbFBLBQYAAAAABgAGAFsB&#10;AAC2AwAAAAA=&#10;" path="m31,0l19,2,9,9,2,19,0,31,2,43,9,53,19,60,31,62,43,60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28" o:spid="_x0000_s1026" o:spt="100" style="position:absolute;left:9932;top:417;height:63;width:63;" filled="f" stroked="t" coordsize="63,63" o:gfxdata="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OuG7O/&#10;AAAA3AAAAA8AAAAAAAAAAQAgAAAAIgAAAGRycy9kb3ducmV2LnhtbFBLAQIUABQAAAAIAIdO4kAz&#10;LwWeOwAAADkAAAAQAAAAAAAAAAEAIAAAAA4BAABkcnMvc2hhcGV4bWwueG1sUEsFBgAAAAAGAAYA&#10;WwEAALgDAAAAAA==&#10;" path="m62,31l60,43,53,53,43,60,31,62,19,60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11"/>
        </w:rPr>
      </w:pPr>
      <w: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5185410</wp:posOffset>
                </wp:positionH>
                <wp:positionV relativeFrom="paragraph">
                  <wp:posOffset>116205</wp:posOffset>
                </wp:positionV>
                <wp:extent cx="48260" cy="48260"/>
                <wp:effectExtent l="635" t="635" r="8255" b="8255"/>
                <wp:wrapTopAndBottom/>
                <wp:docPr id="328" name="组合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66" y="184"/>
                          <a:chExt cx="76" cy="76"/>
                        </a:xfrm>
                      </wpg:grpSpPr>
                      <wps:wsp>
                        <wps:cNvPr id="326" name="任意多边形 30"/>
                        <wps:cNvSpPr/>
                        <wps:spPr>
                          <a:xfrm>
                            <a:off x="8172" y="190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2" y="19"/>
                                </a:lnTo>
                                <a:lnTo>
                                  <a:pt x="0" y="32"/>
                                </a:lnTo>
                                <a:lnTo>
                                  <a:pt x="2" y="44"/>
                                </a:lnTo>
                                <a:lnTo>
                                  <a:pt x="9" y="54"/>
                                </a:lnTo>
                                <a:lnTo>
                                  <a:pt x="19" y="60"/>
                                </a:lnTo>
                                <a:lnTo>
                                  <a:pt x="31" y="63"/>
                                </a:lnTo>
                                <a:lnTo>
                                  <a:pt x="43" y="60"/>
                                </a:lnTo>
                                <a:lnTo>
                                  <a:pt x="53" y="54"/>
                                </a:lnTo>
                                <a:lnTo>
                                  <a:pt x="60" y="44"/>
                                </a:lnTo>
                                <a:lnTo>
                                  <a:pt x="62" y="32"/>
                                </a:lnTo>
                                <a:lnTo>
                                  <a:pt x="60" y="19"/>
                                </a:lnTo>
                                <a:lnTo>
                                  <a:pt x="53" y="10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7" name="任意多边形 31"/>
                        <wps:cNvSpPr/>
                        <wps:spPr>
                          <a:xfrm>
                            <a:off x="8172" y="190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2"/>
                                </a:moveTo>
                                <a:lnTo>
                                  <a:pt x="60" y="44"/>
                                </a:lnTo>
                                <a:lnTo>
                                  <a:pt x="53" y="54"/>
                                </a:lnTo>
                                <a:lnTo>
                                  <a:pt x="43" y="60"/>
                                </a:lnTo>
                                <a:lnTo>
                                  <a:pt x="31" y="63"/>
                                </a:lnTo>
                                <a:lnTo>
                                  <a:pt x="19" y="60"/>
                                </a:lnTo>
                                <a:lnTo>
                                  <a:pt x="9" y="54"/>
                                </a:lnTo>
                                <a:lnTo>
                                  <a:pt x="2" y="44"/>
                                </a:lnTo>
                                <a:lnTo>
                                  <a:pt x="0" y="32"/>
                                </a:lnTo>
                                <a:lnTo>
                                  <a:pt x="2" y="19"/>
                                </a:lnTo>
                                <a:lnTo>
                                  <a:pt x="9" y="10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10"/>
                                </a:lnTo>
                                <a:lnTo>
                                  <a:pt x="60" y="19"/>
                                </a:lnTo>
                                <a:lnTo>
                                  <a:pt x="62" y="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alt="学科网(www.zxxk.com)--教育资源门户，提供试卷、教案、课件、论文、素材及各类教学资源下载，还有大量而丰富的教学相关资讯！" style="position:absolute;left:0pt;margin-left:408.3pt;margin-top:9.15pt;height:3.8pt;width:3.8pt;mso-position-horizontal-relative:page;mso-wrap-distance-bottom:0pt;mso-wrap-distance-top:0pt;z-index:-251648000;mso-width-relative:page;mso-height-relative:page;" coordorigin="8166,184" coordsize="76,76" o:gfxdata="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">
                <o:lock v:ext="edit" aspectratio="f"/>
                <v:shape id="任意多边形 30" o:spid="_x0000_s1026" o:spt="100" style="position:absolute;left:8172;top:190;height:63;width:63;" fillcolor="#FF0000" filled="t" stroked="f" coordsize="63,63" o:gfxdata="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/wC3vQAA&#10;ANwAAAAPAAAAAAAAAAEAIAAAACIAAABkcnMvZG93bnJldi54bWxQSwECFAAUAAAACACHTuJAMy8F&#10;njsAAAA5AAAAEAAAAAAAAAABACAAAAAMAQAAZHJzL3NoYXBleG1sLnhtbFBLBQYAAAAABgAGAFsB&#10;AAC2AwAAAAA=&#10;" path="m31,0l19,3,9,10,2,19,0,32,2,44,9,54,19,60,31,63,43,60,53,54,60,44,62,32,60,19,53,10,43,3,31,0xe">
                  <v:fill on="t" focussize="0,0"/>
                  <v:stroke on="f"/>
                  <v:imagedata o:title=""/>
                  <o:lock v:ext="edit" aspectratio="f"/>
                </v:shape>
                <v:shape id="任意多边形 31" o:spid="_x0000_s1026" o:spt="100" style="position:absolute;left:8172;top:190;height:63;width:63;" filled="f" stroked="t" coordsize="63,63" o:gfxdata="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N8hcS/&#10;AAAA3AAAAA8AAAAAAAAAAQAgAAAAIgAAAGRycy9kb3ducmV2LnhtbFBLAQIUABQAAAAIAIdO4kAz&#10;LwWeOwAAADkAAAAQAAAAAAAAAAEAIAAAAA4BAABkcnMvc2hhcGV4bWwueG1sUEsFBgAAAAAGAAYA&#10;WwEAALgDAAAAAA==&#10;" path="m62,32l60,44,53,54,43,60,31,63,19,60,9,54,2,44,0,32,2,19,9,10,19,3,31,0,43,3,53,10,60,19,62,32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126365</wp:posOffset>
                </wp:positionV>
                <wp:extent cx="48260" cy="48260"/>
                <wp:effectExtent l="635" t="635" r="8255" b="8255"/>
                <wp:wrapTopAndBottom/>
                <wp:docPr id="331" name="组合 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199"/>
                          <a:chExt cx="76" cy="76"/>
                        </a:xfrm>
                      </wpg:grpSpPr>
                      <wps:wsp>
                        <wps:cNvPr id="329" name="任意多边形 33"/>
                        <wps:cNvSpPr/>
                        <wps:spPr>
                          <a:xfrm>
                            <a:off x="8764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0" name="任意多边形 34"/>
                        <wps:cNvSpPr/>
                        <wps:spPr>
                          <a:xfrm>
                            <a:off x="8764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alt="学科网(www.zxxk.com)--教育资源门户，提供试卷、教案、课件、论文、素材及各类教学资源下载，还有大量而丰富的教学相关资讯！" style="position:absolute;left:0pt;margin-left:437.9pt;margin-top:9.95pt;height:3.8pt;width:3.8pt;mso-position-horizontal-relative:page;mso-wrap-distance-bottom:0pt;mso-wrap-distance-top:0pt;z-index:-251646976;mso-width-relative:page;mso-height-relative:page;" coordorigin="8758,199" coordsize="76,76" o:gfxdata="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">
                <o:lock v:ext="edit" aspectratio="f"/>
                <v:shape id="任意多边形 33" o:spid="_x0000_s1026" o:spt="100" style="position:absolute;left:8764;top:205;height:63;width:63;" fillcolor="#FF0000" filled="t" stroked="f" coordsize="63,63" o:gfxdata="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YJTFvQAA&#10;ANwAAAAPAAAAAAAAAAEAIAAAACIAAABkcnMvZG93bnJldi54bWxQSwECFAAUAAAACACHTuJAMy8F&#10;njsAAAA5AAAAEAAAAAAAAAABACAAAAAMAQAAZHJzL3NoYXBleG1sLnhtbFBLBQYAAAAABgAGAFsB&#10;AAC2AwAAAAA=&#10;" path="m31,0l19,2,9,9,2,19,0,31,2,43,9,53,19,60,31,62,43,60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34" o:spid="_x0000_s1026" o:spt="100" style="position:absolute;left:8764;top:205;height:63;width:63;" filled="f" stroked="t" coordsize="63,63" o:gfxdata="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UyLbbsAAADc&#10;AAAADwAAAAAAAAABACAAAAAiAAAAZHJzL2Rvd25yZXYueG1sUEsBAhQAFAAAAAgAh07iQDMvBZ47&#10;AAAAOQAAABAAAAAAAAAAAQAgAAAACgEAAGRycy9zaGFwZXhtbC54bWxQSwUGAAAAAAYABgBbAQAA&#10;tAMAAAAA&#10;" path="m62,31l60,43,53,53,43,60,31,62,19,60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5936615</wp:posOffset>
                </wp:positionH>
                <wp:positionV relativeFrom="paragraph">
                  <wp:posOffset>126365</wp:posOffset>
                </wp:positionV>
                <wp:extent cx="48260" cy="48260"/>
                <wp:effectExtent l="635" t="635" r="8255" b="8255"/>
                <wp:wrapTopAndBottom/>
                <wp:docPr id="334" name="组合 3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50" y="199"/>
                          <a:chExt cx="76" cy="76"/>
                        </a:xfrm>
                      </wpg:grpSpPr>
                      <wps:wsp>
                        <wps:cNvPr id="332" name="任意多边形 36"/>
                        <wps:cNvSpPr/>
                        <wps:spPr>
                          <a:xfrm>
                            <a:off x="9356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2" y="0"/>
                                </a:moveTo>
                                <a:lnTo>
                                  <a:pt x="20" y="2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10" y="53"/>
                                </a:lnTo>
                                <a:lnTo>
                                  <a:pt x="20" y="60"/>
                                </a:lnTo>
                                <a:lnTo>
                                  <a:pt x="32" y="62"/>
                                </a:lnTo>
                                <a:lnTo>
                                  <a:pt x="44" y="60"/>
                                </a:lnTo>
                                <a:lnTo>
                                  <a:pt x="54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4" y="9"/>
                                </a:lnTo>
                                <a:lnTo>
                                  <a:pt x="44" y="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3" name="任意多边形 37"/>
                        <wps:cNvSpPr/>
                        <wps:spPr>
                          <a:xfrm>
                            <a:off x="9356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4" y="53"/>
                                </a:lnTo>
                                <a:lnTo>
                                  <a:pt x="44" y="60"/>
                                </a:lnTo>
                                <a:lnTo>
                                  <a:pt x="32" y="62"/>
                                </a:lnTo>
                                <a:lnTo>
                                  <a:pt x="20" y="60"/>
                                </a:lnTo>
                                <a:lnTo>
                                  <a:pt x="10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10" y="9"/>
                                </a:lnTo>
                                <a:lnTo>
                                  <a:pt x="20" y="2"/>
                                </a:lnTo>
                                <a:lnTo>
                                  <a:pt x="32" y="0"/>
                                </a:lnTo>
                                <a:lnTo>
                                  <a:pt x="44" y="2"/>
                                </a:lnTo>
                                <a:lnTo>
                                  <a:pt x="54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alt="学科网(www.zxxk.com)--教育资源门户，提供试卷、教案、课件、论文、素材及各类教学资源下载，还有大量而丰富的教学相关资讯！" style="position:absolute;left:0pt;margin-left:467.45pt;margin-top:9.95pt;height:3.8pt;width:3.8pt;mso-position-horizontal-relative:page;mso-wrap-distance-bottom:0pt;mso-wrap-distance-top:0pt;z-index:-251645952;mso-width-relative:page;mso-height-relative:page;" coordorigin="9350,199" coordsize="76,76" o:gfxdata="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">
                <o:lock v:ext="edit" aspectratio="f"/>
                <v:shape id="任意多边形 36" o:spid="_x0000_s1026" o:spt="100" style="position:absolute;left:9356;top:205;height:63;width:63;" fillcolor="#FF0000" filled="t" stroked="f" coordsize="63,63" o:gfxdata="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HZBpvQAA&#10;ANwAAAAPAAAAAAAAAAEAIAAAACIAAABkcnMvZG93bnJldi54bWxQSwECFAAUAAAACACHTuJAMy8F&#10;njsAAAA5AAAAEAAAAAAAAAABACAAAAAMAQAAZHJzL3NoYXBleG1sLnhtbFBLBQYAAAAABgAGAFsB&#10;AAC2AwAAAAA=&#10;" path="m32,0l20,2,10,9,3,19,0,31,3,43,10,53,20,60,32,62,44,60,54,53,60,43,63,31,60,19,54,9,44,2,32,0xe">
                  <v:fill on="t" focussize="0,0"/>
                  <v:stroke on="f"/>
                  <v:imagedata o:title=""/>
                  <o:lock v:ext="edit" aspectratio="f"/>
                </v:shape>
                <v:shape id="任意多边形 37" o:spid="_x0000_s1026" o:spt="100" style="position:absolute;left:9356;top:205;height:63;width:63;" filled="f" stroked="t" coordsize="63,63" o:gfxdata="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eFRq/&#10;AAAA3AAAAA8AAAAAAAAAAQAgAAAAIgAAAGRycy9kb3ducmV2LnhtbFBLAQIUABQAAAAIAIdO4kAz&#10;LwWeOwAAADkAAAAQAAAAAAAAAAEAIAAAAA4BAABkcnMvc2hhcGV4bWwueG1sUEsFBgAAAAAGAAYA&#10;WwEAALgDAAAAAA==&#10;" path="m63,31l60,43,54,53,44,60,32,62,20,60,10,53,3,43,0,31,3,19,10,9,20,2,32,0,44,2,54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ragraph">
                  <wp:posOffset>126365</wp:posOffset>
                </wp:positionV>
                <wp:extent cx="48260" cy="48260"/>
                <wp:effectExtent l="635" t="635" r="8255" b="8255"/>
                <wp:wrapTopAndBottom/>
                <wp:docPr id="337" name="组合 3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26" y="199"/>
                          <a:chExt cx="76" cy="76"/>
                        </a:xfrm>
                      </wpg:grpSpPr>
                      <wps:wsp>
                        <wps:cNvPr id="335" name="任意多边形 39"/>
                        <wps:cNvSpPr/>
                        <wps:spPr>
                          <a:xfrm>
                            <a:off x="9932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6" name="任意多边形 40"/>
                        <wps:cNvSpPr/>
                        <wps:spPr>
                          <a:xfrm>
                            <a:off x="9932" y="205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8" o:spid="_x0000_s1026" o:spt="203" alt="学科网(www.zxxk.com)--教育资源门户，提供试卷、教案、课件、论文、素材及各类教学资源下载，还有大量而丰富的教学相关资讯！" style="position:absolute;left:0pt;margin-left:496.3pt;margin-top:9.95pt;height:3.8pt;width:3.8pt;mso-position-horizontal-relative:page;mso-wrap-distance-bottom:0pt;mso-wrap-distance-top:0pt;z-index:-251644928;mso-width-relative:page;mso-height-relative:page;" coordorigin="9926,199" coordsize="76,76" o:gfxdata="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Gn6z&#10;BtkAAAAKAQAADwAAAAAAAAABACAAAAAiAAAAZHJzL2Rvd25yZXYueG1sUEsBAhQAFAAAAAgAh07i&#10;QP6gor8iBAAAsAwAAA4AAAAAAAAAAQAgAAAAKAEAAGRycy9lMm9Eb2MueG1sUEsFBgAAAAAGAAYA&#10;WQEAALwHAAAAAA==&#10;">
                <o:lock v:ext="edit" aspectratio="f"/>
                <v:shape id="任意多边形 39" o:spid="_x0000_s1026" o:spt="100" style="position:absolute;left:9932;top:205;height:63;width:63;" fillcolor="#FF0000" filled="t" stroked="f" coordsize="63,63" o:gfxdata="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QIHb4A&#10;AADcAAAADwAAAAAAAAABACAAAAAiAAAAZHJzL2Rvd25yZXYueG1sUEsBAhQAFAAAAAgAh07iQDMv&#10;BZ47AAAAOQAAABAAAAAAAAAAAQAgAAAADQEAAGRycy9zaGFwZXhtbC54bWxQSwUGAAAAAAYABgBb&#10;AQAAtwMAAAAA&#10;" path="m31,0l19,2,9,9,2,19,0,31,2,43,9,53,19,60,31,62,43,60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40" o:spid="_x0000_s1026" o:spt="100" style="position:absolute;left:9932;top:205;height:63;width:63;" filled="f" stroked="t" coordsize="63,63" o:gfxdata="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em2gr4A&#10;AADcAAAADwAAAAAAAAABACAAAAAiAAAAZHJzL2Rvd25yZXYueG1sUEsBAhQAFAAAAAgAh07iQDMv&#10;BZ47AAAAOQAAABAAAAAAAAAAAQAgAAAADQEAAGRycy9zaGFwZXhtbC54bWxQSwUGAAAAAAYABgBb&#10;AQAAtwMAAAAA&#10;" path="m62,31l60,43,53,53,43,60,31,62,19,60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11"/>
        <w:rPr>
          <w:sz w:val="14"/>
        </w:rPr>
      </w:pPr>
      <w: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5185410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40" name="组合 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66" y="231"/>
                          <a:chExt cx="76" cy="76"/>
                        </a:xfrm>
                      </wpg:grpSpPr>
                      <wps:wsp>
                        <wps:cNvPr id="338" name="任意多边形 42"/>
                        <wps:cNvSpPr/>
                        <wps:spPr>
                          <a:xfrm>
                            <a:off x="8172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9" name="任意多边形 43"/>
                        <wps:cNvSpPr/>
                        <wps:spPr>
                          <a:xfrm>
                            <a:off x="8172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alt="学科网(www.zxxk.com)--教育资源门户，提供试卷、教案、课件、论文、素材及各类教学资源下载，还有大量而丰富的教学相关资讯！" style="position:absolute;left:0pt;margin-left:408.3pt;margin-top:11.5pt;height:3.8pt;width:3.8pt;mso-position-horizontal-relative:page;mso-wrap-distance-bottom:0pt;mso-wrap-distance-top:0pt;z-index:-251643904;mso-width-relative:page;mso-height-relative:page;" coordorigin="8166,231" coordsize="76,76" o:gfxdata="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">
                <o:lock v:ext="edit" aspectratio="f"/>
                <v:shape id="任意多边形 42" o:spid="_x0000_s1026" o:spt="100" style="position:absolute;left:8172;top:237;height:63;width:63;" fillcolor="#FF0000" filled="t" stroked="f" coordsize="63,63" o:gfxdata="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9aeDugAAANwA&#10;AAAPAAAAAAAAAAEAIAAAACIAAABkcnMvZG93bnJldi54bWxQSwECFAAUAAAACACHTuJAMy8FnjsA&#10;AAA5AAAAEAAAAAAAAAABACAAAAAJAQAAZHJzL3NoYXBleG1sLnhtbFBLBQYAAAAABgAGAFsBAACz&#10;AwAAAAA=&#10;" path="m31,0l19,3,9,9,2,19,0,31,2,43,9,53,19,60,31,62,43,60,53,53,60,43,62,31,60,19,53,9,43,3,31,0xe">
                  <v:fill on="t" focussize="0,0"/>
                  <v:stroke on="f"/>
                  <v:imagedata o:title=""/>
                  <o:lock v:ext="edit" aspectratio="f"/>
                </v:shape>
                <v:shape id="任意多边形 43" o:spid="_x0000_s1026" o:spt="100" style="position:absolute;left:8172;top:237;height:63;width:63;" filled="f" stroked="t" coordsize="63,63" o:gfxdata="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2IvC/&#10;AAAA3AAAAA8AAAAAAAAAAQAgAAAAIgAAAGRycy9kb3ducmV2LnhtbFBLAQIUABQAAAAIAIdO4kAz&#10;LwWeOwAAADkAAAAQAAAAAAAAAAEAIAAAAA4BAABkcnMvc2hhcGV4bWwueG1sUEsFBgAAAAAGAAYA&#10;WwEAALgDAAAAAA==&#10;" path="m62,31l60,43,53,53,43,60,31,62,19,60,9,53,2,43,0,31,2,19,9,9,19,3,31,0,43,3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43" name="组合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231"/>
                          <a:chExt cx="76" cy="76"/>
                        </a:xfrm>
                      </wpg:grpSpPr>
                      <wps:wsp>
                        <wps:cNvPr id="341" name="任意多边形 45"/>
                        <wps:cNvSpPr/>
                        <wps:spPr>
                          <a:xfrm>
                            <a:off x="8764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3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2" name="任意多边形 46"/>
                        <wps:cNvSpPr/>
                        <wps:spPr>
                          <a:xfrm>
                            <a:off x="8764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4" o:spid="_x0000_s1026" o:spt="203" alt="学科网(www.zxxk.com)--教育资源门户，提供试卷、教案、课件、论文、素材及各类教学资源下载，还有大量而丰富的教学相关资讯！" style="position:absolute;left:0pt;margin-left:437.9pt;margin-top:11.5pt;height:3.8pt;width:3.8pt;mso-position-horizontal-relative:page;mso-wrap-distance-bottom:0pt;mso-wrap-distance-top:0pt;z-index:-251642880;mso-width-relative:page;mso-height-relative:page;" coordorigin="8758,231" coordsize="76,76" o:gfxdata="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">
                <o:lock v:ext="edit" aspectratio="f"/>
                <v:shape id="任意多边形 45" o:spid="_x0000_s1026" o:spt="100" style="position:absolute;left:8764;top:237;height:63;width:63;" fillcolor="#FF0000" filled="t" stroked="f" coordsize="63,63" o:gfxdata="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yX1jvQAA&#10;ANwAAAAPAAAAAAAAAAEAIAAAACIAAABkcnMvZG93bnJldi54bWxQSwECFAAUAAAACACHTuJAMy8F&#10;njsAAAA5AAAAEAAAAAAAAAABACAAAAAMAQAAZHJzL3NoYXBleG1sLnhtbFBLBQYAAAAABgAGAFsB&#10;AAC2AwAAAAA=&#10;" path="m31,0l19,3,9,9,2,19,0,31,2,43,9,53,19,60,31,62,43,60,53,53,60,43,62,31,60,19,53,9,43,3,31,0xe">
                  <v:fill on="t" focussize="0,0"/>
                  <v:stroke on="f"/>
                  <v:imagedata o:title=""/>
                  <o:lock v:ext="edit" aspectratio="f"/>
                </v:shape>
                <v:shape id="任意多边形 46" o:spid="_x0000_s1026" o:spt="100" style="position:absolute;left:8764;top:237;height:63;width:63;" filled="f" stroked="t" coordsize="63,63" o:gfxdata="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7Uw/y/&#10;AAAA3AAAAA8AAAAAAAAAAQAgAAAAIgAAAGRycy9kb3ducmV2LnhtbFBLAQIUABQAAAAIAIdO4kAz&#10;LwWeOwAAADkAAAAQAAAAAAAAAAEAIAAAAA4BAABkcnMvc2hhcGV4bWwueG1sUEsFBgAAAAAGAAYA&#10;WwEAALgDAAAAAA==&#10;" path="m62,31l60,43,53,53,43,60,31,62,19,60,9,53,2,43,0,31,2,19,9,9,19,3,31,0,43,3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5936615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46" name="组合 4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50" y="231"/>
                          <a:chExt cx="76" cy="76"/>
                        </a:xfrm>
                      </wpg:grpSpPr>
                      <wps:wsp>
                        <wps:cNvPr id="344" name="任意多边形 48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2" y="0"/>
                                </a:moveTo>
                                <a:lnTo>
                                  <a:pt x="20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10" y="53"/>
                                </a:lnTo>
                                <a:lnTo>
                                  <a:pt x="20" y="60"/>
                                </a:lnTo>
                                <a:lnTo>
                                  <a:pt x="32" y="62"/>
                                </a:lnTo>
                                <a:lnTo>
                                  <a:pt x="44" y="60"/>
                                </a:lnTo>
                                <a:lnTo>
                                  <a:pt x="54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4" y="9"/>
                                </a:lnTo>
                                <a:lnTo>
                                  <a:pt x="44" y="3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5" name="任意多边形 49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4" y="53"/>
                                </a:lnTo>
                                <a:lnTo>
                                  <a:pt x="44" y="60"/>
                                </a:lnTo>
                                <a:lnTo>
                                  <a:pt x="32" y="62"/>
                                </a:lnTo>
                                <a:lnTo>
                                  <a:pt x="20" y="60"/>
                                </a:lnTo>
                                <a:lnTo>
                                  <a:pt x="10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10" y="9"/>
                                </a:lnTo>
                                <a:lnTo>
                                  <a:pt x="20" y="3"/>
                                </a:lnTo>
                                <a:lnTo>
                                  <a:pt x="32" y="0"/>
                                </a:lnTo>
                                <a:lnTo>
                                  <a:pt x="44" y="3"/>
                                </a:lnTo>
                                <a:lnTo>
                                  <a:pt x="54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" o:spid="_x0000_s1026" o:spt="203" alt="学科网(www.zxxk.com)--教育资源门户，提供试卷、教案、课件、论文、素材及各类教学资源下载，还有大量而丰富的教学相关资讯！" style="position:absolute;left:0pt;margin-left:467.45pt;margin-top:11.5pt;height:3.8pt;width:3.8pt;mso-position-horizontal-relative:page;mso-wrap-distance-bottom:0pt;mso-wrap-distance-top:0pt;z-index:-251641856;mso-width-relative:page;mso-height-relative:page;" coordorigin="9350,231" coordsize="76,76" o:gfxdata="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">
                <o:lock v:ext="edit" aspectratio="f"/>
                <v:shape id="任意多边形 48" o:spid="_x0000_s1026" o:spt="100" style="position:absolute;left:9356;top:237;height:63;width:63;" fillcolor="#FF0000" filled="t" stroked="f" coordsize="63,63" o:gfxdata="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+3vu8AAAA&#10;3AAAAA8AAAAAAAAAAQAgAAAAIgAAAGRycy9kb3ducmV2LnhtbFBLAQIUABQAAAAIAIdO4kAzLwWe&#10;OwAAADkAAAAQAAAAAAAAAAEAIAAAAAsBAABkcnMvc2hhcGV4bWwueG1sUEsFBgAAAAAGAAYAWwEA&#10;ALUDAAAAAA==&#10;" path="m32,0l20,3,10,9,3,19,0,31,3,43,10,53,20,60,32,62,44,60,54,53,60,43,63,31,60,19,54,9,44,3,32,0xe">
                  <v:fill on="t" focussize="0,0"/>
                  <v:stroke on="f"/>
                  <v:imagedata o:title=""/>
                  <o:lock v:ext="edit" aspectratio="f"/>
                </v:shape>
                <v:shape id="任意多边形 49" o:spid="_x0000_s1026" o:spt="100" style="position:absolute;left:9356;top:237;height:63;width:63;" filled="f" stroked="t" coordsize="63,63" o:gfxdata="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9W4i/&#10;AAAA3AAAAA8AAAAAAAAAAQAgAAAAIgAAAGRycy9kb3ducmV2LnhtbFBLAQIUABQAAAAIAIdO4kAz&#10;LwWeOwAAADkAAAAQAAAAAAAAAAEAIAAAAA4BAABkcnMvc2hhcGV4bWwueG1sUEsFBgAAAAAGAAYA&#10;WwEAALgDAAAAAA==&#10;" path="m63,31l60,43,54,53,44,60,32,62,20,60,10,53,3,43,0,31,3,19,10,9,20,3,32,0,44,3,54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6292850</wp:posOffset>
                </wp:positionH>
                <wp:positionV relativeFrom="paragraph">
                  <wp:posOffset>156210</wp:posOffset>
                </wp:positionV>
                <wp:extent cx="48260" cy="48260"/>
                <wp:effectExtent l="635" t="635" r="8255" b="8255"/>
                <wp:wrapTopAndBottom/>
                <wp:docPr id="349" name="组合 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11" y="246"/>
                          <a:chExt cx="76" cy="76"/>
                        </a:xfrm>
                      </wpg:grpSpPr>
                      <wps:wsp>
                        <wps:cNvPr id="347" name="任意多边形 51"/>
                        <wps:cNvSpPr/>
                        <wps:spPr>
                          <a:xfrm>
                            <a:off x="9917" y="25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59"/>
                                </a:lnTo>
                                <a:lnTo>
                                  <a:pt x="31" y="62"/>
                                </a:lnTo>
                                <a:lnTo>
                                  <a:pt x="43" y="59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8" name="任意多边形 52"/>
                        <wps:cNvSpPr/>
                        <wps:spPr>
                          <a:xfrm>
                            <a:off x="9917" y="252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59"/>
                                </a:lnTo>
                                <a:lnTo>
                                  <a:pt x="31" y="62"/>
                                </a:lnTo>
                                <a:lnTo>
                                  <a:pt x="19" y="59"/>
                                </a:lnTo>
                                <a:lnTo>
                                  <a:pt x="9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alt="学科网(www.zxxk.com)--教育资源门户，提供试卷、教案、课件、论文、素材及各类教学资源下载，还有大量而丰富的教学相关资讯！" style="position:absolute;left:0pt;margin-left:495.5pt;margin-top:12.3pt;height:3.8pt;width:3.8pt;mso-position-horizontal-relative:page;mso-wrap-distance-bottom:0pt;mso-wrap-distance-top:0pt;z-index:-251640832;mso-width-relative:page;mso-height-relative:page;" coordorigin="9911,246" coordsize="76,76" o:gfxdata="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WPar&#10;9doAAAAJAQAADwAAAAAAAAABACAAAAAiAAAAZHJzL2Rvd25yZXYueG1sUEsBAhQAFAAAAAgAh07i&#10;QCmExPIhBAAAsAwAAA4AAAAAAAAAAQAgAAAAKQEAAGRycy9lMm9Eb2MueG1sUEsFBgAAAAAGAAYA&#10;WQEAALwHAAAAAA==&#10;">
                <o:lock v:ext="edit" aspectratio="f"/>
                <v:shape id="任意多边形 51" o:spid="_x0000_s1026" o:spt="100" style="position:absolute;left:9917;top:252;height:63;width:63;" fillcolor="#FF0000" filled="t" stroked="f" coordsize="63,63" o:gfxdata="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bECMvQAA&#10;ANwAAAAPAAAAAAAAAAEAIAAAACIAAABkcnMvZG93bnJldi54bWxQSwECFAAUAAAACACHTuJAMy8F&#10;njsAAAA5AAAAEAAAAAAAAAABACAAAAAMAQAAZHJzL3NoYXBleG1sLnhtbFBLBQYAAAAABgAGAFsB&#10;AAC2AwAAAAA=&#10;" path="m31,0l19,2,9,9,3,19,0,31,3,43,9,53,19,59,31,62,43,59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52" o:spid="_x0000_s1026" o:spt="100" style="position:absolute;left:9917;top:252;height:63;width:63;" filled="f" stroked="t" coordsize="63,63" o:gfxdata="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zz0FrsAAADc&#10;AAAADwAAAAAAAAABACAAAAAiAAAAZHJzL2Rvd25yZXYueG1sUEsBAhQAFAAAAAgAh07iQDMvBZ47&#10;AAAAOQAAABAAAAAAAAAAAQAgAAAACgEAAGRycy9zaGFwZXhtbC54bWxQSwUGAAAAAAYABgBbAQAA&#10;tAMAAAAA&#10;" path="m62,31l60,43,53,53,43,59,31,62,19,59,9,53,3,43,0,31,3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  <w:r>
        <w:rPr>
          <w:color w:val="FFFFFF"/>
          <w:sz w:val="4"/>
        </w:rPr>
        <w:t>[来源:Z.xx.k.Com]</w:t>
      </w:r>
    </w:p>
    <w:p>
      <w:pPr>
        <w:pStyle w:val="3"/>
        <w:spacing w:before="9"/>
        <w:rPr>
          <w:sz w:val="13"/>
        </w:rPr>
      </w:pPr>
      <w: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5175250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52" name="组合 5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151" y="231"/>
                          <a:chExt cx="76" cy="76"/>
                        </a:xfrm>
                      </wpg:grpSpPr>
                      <wps:wsp>
                        <wps:cNvPr id="350" name="任意多边形 54"/>
                        <wps:cNvSpPr/>
                        <wps:spPr>
                          <a:xfrm>
                            <a:off x="8157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60"/>
                                </a:lnTo>
                                <a:lnTo>
                                  <a:pt x="31" y="62"/>
                                </a:lnTo>
                                <a:lnTo>
                                  <a:pt x="44" y="60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4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1" name="任意多边形 55"/>
                        <wps:cNvSpPr/>
                        <wps:spPr>
                          <a:xfrm>
                            <a:off x="8157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4" y="60"/>
                                </a:lnTo>
                                <a:lnTo>
                                  <a:pt x="31" y="62"/>
                                </a:lnTo>
                                <a:lnTo>
                                  <a:pt x="19" y="60"/>
                                </a:lnTo>
                                <a:lnTo>
                                  <a:pt x="9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4" y="3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3" o:spid="_x0000_s1026" o:spt="203" alt="学科网(www.zxxk.com)--教育资源门户，提供试卷、教案、课件、论文、素材及各类教学资源下载，还有大量而丰富的教学相关资讯！" style="position:absolute;left:0pt;margin-left:407.5pt;margin-top:11.5pt;height:3.8pt;width:3.8pt;mso-position-horizontal-relative:page;mso-wrap-distance-bottom:0pt;mso-wrap-distance-top:0pt;z-index:-251639808;mso-width-relative:page;mso-height-relative:page;" coordorigin="8151,231" coordsize="76,76" o:gfxdata="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">
                <o:lock v:ext="edit" aspectratio="f"/>
                <v:shape id="任意多边形 54" o:spid="_x0000_s1026" o:spt="100" style="position:absolute;left:8157;top:237;height:63;width:63;" fillcolor="#FF0000" filled="t" stroked="f" coordsize="63,63" o:gfxdata="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NcTiW5AAAA3AAA&#10;AA8AAAAAAAAAAQAgAAAAIgAAAGRycy9kb3ducmV2LnhtbFBLAQIUABQAAAAIAIdO4kAzLwWeOwAA&#10;ADkAAAAQAAAAAAAAAAEAIAAAAAgBAABkcnMvc2hhcGV4bWwueG1sUEsFBgAAAAAGAAYAWwEAALID&#10;AAAAAA==&#10;" path="m31,0l19,3,9,9,3,19,0,31,3,43,9,53,19,60,31,62,44,60,53,53,60,43,63,31,60,19,53,9,44,3,31,0xe">
                  <v:fill on="t" focussize="0,0"/>
                  <v:stroke on="f"/>
                  <v:imagedata o:title=""/>
                  <o:lock v:ext="edit" aspectratio="f"/>
                </v:shape>
                <v:shape id="任意多边形 55" o:spid="_x0000_s1026" o:spt="100" style="position:absolute;left:8157;top:237;height:63;width:63;" filled="f" stroked="t" coordsize="63,63" o:gfxdata="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9/LVr4A&#10;AADcAAAADwAAAAAAAAABACAAAAAiAAAAZHJzL2Rvd25yZXYueG1sUEsBAhQAFAAAAAgAh07iQDMv&#10;BZ47AAAAOQAAABAAAAAAAAAAAQAgAAAADQEAAGRycy9zaGFwZXhtbC54bWxQSwUGAAAAAAYABgBb&#10;AQAAtwMAAAAA&#10;" path="m63,31l60,43,53,53,44,60,31,62,19,60,9,53,3,43,0,31,3,19,9,9,19,3,31,0,44,3,53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5561330</wp:posOffset>
                </wp:positionH>
                <wp:positionV relativeFrom="paragraph">
                  <wp:posOffset>135890</wp:posOffset>
                </wp:positionV>
                <wp:extent cx="48260" cy="48260"/>
                <wp:effectExtent l="635" t="635" r="8255" b="8255"/>
                <wp:wrapTopAndBottom/>
                <wp:docPr id="355" name="组合 5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8758" y="215"/>
                          <a:chExt cx="76" cy="76"/>
                        </a:xfrm>
                      </wpg:grpSpPr>
                      <wps:wsp>
                        <wps:cNvPr id="353" name="任意多边形 57"/>
                        <wps:cNvSpPr/>
                        <wps:spPr>
                          <a:xfrm>
                            <a:off x="8764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59"/>
                                </a:lnTo>
                                <a:lnTo>
                                  <a:pt x="31" y="62"/>
                                </a:lnTo>
                                <a:lnTo>
                                  <a:pt x="43" y="59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4" name="任意多边形 58"/>
                        <wps:cNvSpPr/>
                        <wps:spPr>
                          <a:xfrm>
                            <a:off x="8764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59"/>
                                </a:lnTo>
                                <a:lnTo>
                                  <a:pt x="31" y="62"/>
                                </a:lnTo>
                                <a:lnTo>
                                  <a:pt x="19" y="59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6" o:spt="203" alt="学科网(www.zxxk.com)--教育资源门户，提供试卷、教案、课件、论文、素材及各类教学资源下载，还有大量而丰富的教学相关资讯！" style="position:absolute;left:0pt;margin-left:437.9pt;margin-top:10.7pt;height:3.8pt;width:3.8pt;mso-position-horizontal-relative:page;mso-wrap-distance-bottom:0pt;mso-wrap-distance-top:0pt;z-index:-251638784;mso-width-relative:page;mso-height-relative:page;" coordorigin="8758,215" coordsize="76,76" o:gfxdata="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">
                <o:lock v:ext="edit" aspectratio="f"/>
                <v:shape id="任意多边形 57" o:spid="_x0000_s1026" o:spt="100" style="position:absolute;left:8764;top:221;height:63;width:63;" fillcolor="#FF0000" filled="t" stroked="f" coordsize="63,63" o:gfxdata="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47QUr4A&#10;AADcAAAADwAAAAAAAAABACAAAAAiAAAAZHJzL2Rvd25yZXYueG1sUEsBAhQAFAAAAAgAh07iQDMv&#10;BZ47AAAAOQAAABAAAAAAAAAAAQAgAAAADQEAAGRycy9zaGFwZXhtbC54bWxQSwUGAAAAAAYABgBb&#10;AQAAtwMAAAAA&#10;" path="m31,0l19,2,9,9,2,19,0,31,2,43,9,53,19,59,31,62,43,59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58" o:spid="_x0000_s1026" o:spt="100" style="position:absolute;left:8764;top:221;height:63;width:63;" filled="f" stroked="t" coordsize="63,63" o:gfxdata="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oaM6/&#10;AAAA3AAAAA8AAAAAAAAAAQAgAAAAIgAAAGRycy9kb3ducmV2LnhtbFBLAQIUABQAAAAIAIdO4kAz&#10;LwWeOwAAADkAAAAQAAAAAAAAAAEAIAAAAA4BAABkcnMvc2hhcGV4bWwueG1sUEsFBgAAAAAGAAYA&#10;WwEAALgDAAAAAA==&#10;" path="m62,31l60,43,53,53,43,59,31,62,19,59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5936615</wp:posOffset>
                </wp:positionH>
                <wp:positionV relativeFrom="paragraph">
                  <wp:posOffset>146050</wp:posOffset>
                </wp:positionV>
                <wp:extent cx="48260" cy="48260"/>
                <wp:effectExtent l="635" t="635" r="8255" b="8255"/>
                <wp:wrapTopAndBottom/>
                <wp:docPr id="358" name="组合 5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350" y="231"/>
                          <a:chExt cx="76" cy="76"/>
                        </a:xfrm>
                      </wpg:grpSpPr>
                      <wps:wsp>
                        <wps:cNvPr id="356" name="任意多边形 60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2" y="0"/>
                                </a:moveTo>
                                <a:lnTo>
                                  <a:pt x="20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1"/>
                                </a:lnTo>
                                <a:lnTo>
                                  <a:pt x="3" y="43"/>
                                </a:lnTo>
                                <a:lnTo>
                                  <a:pt x="10" y="53"/>
                                </a:lnTo>
                                <a:lnTo>
                                  <a:pt x="20" y="60"/>
                                </a:lnTo>
                                <a:lnTo>
                                  <a:pt x="32" y="62"/>
                                </a:lnTo>
                                <a:lnTo>
                                  <a:pt x="44" y="60"/>
                                </a:lnTo>
                                <a:lnTo>
                                  <a:pt x="54" y="53"/>
                                </a:lnTo>
                                <a:lnTo>
                                  <a:pt x="60" y="43"/>
                                </a:lnTo>
                                <a:lnTo>
                                  <a:pt x="63" y="31"/>
                                </a:lnTo>
                                <a:lnTo>
                                  <a:pt x="60" y="19"/>
                                </a:lnTo>
                                <a:lnTo>
                                  <a:pt x="54" y="9"/>
                                </a:lnTo>
                                <a:lnTo>
                                  <a:pt x="44" y="3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7" name="任意多边形 61"/>
                        <wps:cNvSpPr/>
                        <wps:spPr>
                          <a:xfrm>
                            <a:off x="9356" y="237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3" y="31"/>
                                </a:moveTo>
                                <a:lnTo>
                                  <a:pt x="60" y="43"/>
                                </a:lnTo>
                                <a:lnTo>
                                  <a:pt x="54" y="53"/>
                                </a:lnTo>
                                <a:lnTo>
                                  <a:pt x="44" y="60"/>
                                </a:lnTo>
                                <a:lnTo>
                                  <a:pt x="32" y="62"/>
                                </a:lnTo>
                                <a:lnTo>
                                  <a:pt x="20" y="60"/>
                                </a:lnTo>
                                <a:lnTo>
                                  <a:pt x="10" y="53"/>
                                </a:lnTo>
                                <a:lnTo>
                                  <a:pt x="3" y="43"/>
                                </a:lnTo>
                                <a:lnTo>
                                  <a:pt x="0" y="31"/>
                                </a:lnTo>
                                <a:lnTo>
                                  <a:pt x="3" y="19"/>
                                </a:lnTo>
                                <a:lnTo>
                                  <a:pt x="10" y="9"/>
                                </a:lnTo>
                                <a:lnTo>
                                  <a:pt x="20" y="3"/>
                                </a:lnTo>
                                <a:lnTo>
                                  <a:pt x="32" y="0"/>
                                </a:lnTo>
                                <a:lnTo>
                                  <a:pt x="44" y="3"/>
                                </a:lnTo>
                                <a:lnTo>
                                  <a:pt x="54" y="9"/>
                                </a:lnTo>
                                <a:lnTo>
                                  <a:pt x="60" y="19"/>
                                </a:lnTo>
                                <a:lnTo>
                                  <a:pt x="63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" o:spid="_x0000_s1026" o:spt="203" alt="学科网(www.zxxk.com)--教育资源门户，提供试卷、教案、课件、论文、素材及各类教学资源下载，还有大量而丰富的教学相关资讯！" style="position:absolute;left:0pt;margin-left:467.45pt;margin-top:11.5pt;height:3.8pt;width:3.8pt;mso-position-horizontal-relative:page;mso-wrap-distance-bottom:0pt;mso-wrap-distance-top:0pt;z-index:-251637760;mso-width-relative:page;mso-height-relative:page;" coordorigin="9350,231" coordsize="76,76" o:gfxdata="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Djy2Jb2gAA&#10;AAkBAAAPAAAAAAAAAAEAIAAAACIAAABkcnMvZG93bnJldi54bWxQSwECFAAUAAAACACHTuJAgI02&#10;Kx0EAAC0DAAADgAAAAAAAAABACAAAAApAQAAZHJzL2Uyb0RvYy54bWxQSwUGAAAAAAYABgBZAQAA&#10;uAcAAAAA&#10;">
                <o:lock v:ext="edit" aspectratio="f"/>
                <v:shape id="任意多边形 60" o:spid="_x0000_s1026" o:spt="100" style="position:absolute;left:9356;top:237;height:63;width:63;" fillcolor="#FF0000" filled="t" stroked="f" coordsize="63,63" o:gfxdata="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lzyr4A&#10;AADcAAAADwAAAAAAAAABACAAAAAiAAAAZHJzL2Rvd25yZXYueG1sUEsBAhQAFAAAAAgAh07iQDMv&#10;BZ47AAAAOQAAABAAAAAAAAAAAQAgAAAADQEAAGRycy9zaGFwZXhtbC54bWxQSwUGAAAAAAYABgBb&#10;AQAAtwMAAAAA&#10;" path="m32,0l20,3,10,9,3,19,0,31,3,43,10,53,20,60,32,62,44,60,54,53,60,43,63,31,60,19,54,9,44,3,32,0xe">
                  <v:fill on="t" focussize="0,0"/>
                  <v:stroke on="f"/>
                  <v:imagedata o:title=""/>
                  <o:lock v:ext="edit" aspectratio="f"/>
                </v:shape>
                <v:shape id="任意多边形 61" o:spid="_x0000_s1026" o:spt="100" style="position:absolute;left:9356;top:237;height:63;width:63;" filled="f" stroked="t" coordsize="63,63" o:gfxdata="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3r2ub4A&#10;AADcAAAADwAAAAAAAAABACAAAAAiAAAAZHJzL2Rvd25yZXYueG1sUEsBAhQAFAAAAAgAh07iQDMv&#10;BZ47AAAAOQAAABAAAAAAAAAAAQAgAAAADQEAAGRycy9zaGFwZXhtbC54bWxQSwUGAAAAAAYABgBb&#10;AQAAtwMAAAAA&#10;" path="m63,31l60,43,54,53,44,60,32,62,20,60,10,53,3,43,0,31,3,19,10,9,20,3,32,0,44,3,54,9,60,19,63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6303010</wp:posOffset>
                </wp:positionH>
                <wp:positionV relativeFrom="paragraph">
                  <wp:posOffset>135890</wp:posOffset>
                </wp:positionV>
                <wp:extent cx="48260" cy="48260"/>
                <wp:effectExtent l="635" t="635" r="8255" b="8255"/>
                <wp:wrapTopAndBottom/>
                <wp:docPr id="361" name="组合 6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" cy="48260"/>
                          <a:chOff x="9926" y="215"/>
                          <a:chExt cx="76" cy="76"/>
                        </a:xfrm>
                      </wpg:grpSpPr>
                      <wps:wsp>
                        <wps:cNvPr id="359" name="任意多边形 63"/>
                        <wps:cNvSpPr/>
                        <wps:spPr>
                          <a:xfrm>
                            <a:off x="9932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2" y="43"/>
                                </a:lnTo>
                                <a:lnTo>
                                  <a:pt x="9" y="53"/>
                                </a:lnTo>
                                <a:lnTo>
                                  <a:pt x="19" y="59"/>
                                </a:lnTo>
                                <a:lnTo>
                                  <a:pt x="31" y="62"/>
                                </a:lnTo>
                                <a:lnTo>
                                  <a:pt x="43" y="59"/>
                                </a:lnTo>
                                <a:lnTo>
                                  <a:pt x="53" y="53"/>
                                </a:lnTo>
                                <a:lnTo>
                                  <a:pt x="60" y="43"/>
                                </a:lnTo>
                                <a:lnTo>
                                  <a:pt x="62" y="31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2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0" name="任意多边形 64"/>
                        <wps:cNvSpPr/>
                        <wps:spPr>
                          <a:xfrm>
                            <a:off x="9932" y="221"/>
                            <a:ext cx="63" cy="6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3" h="63">
                                <a:moveTo>
                                  <a:pt x="62" y="31"/>
                                </a:moveTo>
                                <a:lnTo>
                                  <a:pt x="60" y="43"/>
                                </a:lnTo>
                                <a:lnTo>
                                  <a:pt x="53" y="53"/>
                                </a:lnTo>
                                <a:lnTo>
                                  <a:pt x="43" y="59"/>
                                </a:lnTo>
                                <a:lnTo>
                                  <a:pt x="31" y="62"/>
                                </a:lnTo>
                                <a:lnTo>
                                  <a:pt x="19" y="59"/>
                                </a:lnTo>
                                <a:lnTo>
                                  <a:pt x="9" y="53"/>
                                </a:lnTo>
                                <a:lnTo>
                                  <a:pt x="2" y="43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2"/>
                                </a:lnTo>
                                <a:lnTo>
                                  <a:pt x="31" y="0"/>
                                </a:lnTo>
                                <a:lnTo>
                                  <a:pt x="43" y="2"/>
                                </a:lnTo>
                                <a:lnTo>
                                  <a:pt x="53" y="9"/>
                                </a:lnTo>
                                <a:lnTo>
                                  <a:pt x="60" y="19"/>
                                </a:lnTo>
                                <a:lnTo>
                                  <a:pt x="62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34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2" o:spid="_x0000_s1026" o:spt="203" alt="学科网(www.zxxk.com)--教育资源门户，提供试卷、教案、课件、论文、素材及各类教学资源下载，还有大量而丰富的教学相关资讯！" style="position:absolute;left:0pt;margin-left:496.3pt;margin-top:10.7pt;height:3.8pt;width:3.8pt;mso-position-horizontal-relative:page;mso-wrap-distance-bottom:0pt;mso-wrap-distance-top:0pt;z-index:-251636736;mso-width-relative:page;mso-height-relative:page;" coordorigin="9926,215" coordsize="76,76" o:gfxdata="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">
                <o:lock v:ext="edit" aspectratio="f"/>
                <v:shape id="任意多边形 63" o:spid="_x0000_s1026" o:spt="100" style="position:absolute;left:9932;top:221;height:63;width:63;" fillcolor="#FF0000" filled="t" stroked="f" coordsize="63,63" o:gfxdata="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mbnuL4A&#10;AADcAAAADwAAAAAAAAABACAAAAAiAAAAZHJzL2Rvd25yZXYueG1sUEsBAhQAFAAAAAgAh07iQDMv&#10;BZ47AAAAOQAAABAAAAAAAAAAAQAgAAAADQEAAGRycy9zaGFwZXhtbC54bWxQSwUGAAAAAAYABgBb&#10;AQAAtwMAAAAA&#10;" path="m31,0l19,2,9,9,2,19,0,31,2,43,9,53,19,59,31,62,43,59,53,53,60,43,62,31,60,19,53,9,43,2,31,0xe">
                  <v:fill on="t" focussize="0,0"/>
                  <v:stroke on="f"/>
                  <v:imagedata o:title=""/>
                  <o:lock v:ext="edit" aspectratio="f"/>
                </v:shape>
                <v:shape id="任意多边形 64" o:spid="_x0000_s1026" o:spt="100" style="position:absolute;left:9932;top:221;height:63;width:63;" filled="f" stroked="t" coordsize="63,63" o:gfxdata="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v+kcLsAAADc&#10;AAAADwAAAAAAAAABACAAAAAiAAAAZHJzL2Rvd25yZXYueG1sUEsBAhQAFAAAAAgAh07iQDMvBZ47&#10;AAAAOQAAABAAAAAAAAAAAQAgAAAACgEAAGRycy9zaGFwZXhtbC54bWxQSwUGAAAAAAYABgBbAQAA&#10;tAMAAAAA&#10;" path="m62,31l60,43,53,53,43,59,31,62,19,59,9,53,2,43,0,31,2,19,9,9,19,2,31,0,43,2,53,9,60,19,62,31xe">
                  <v:fill on="f" focussize="0,0"/>
                  <v:stroke weight="0.65740157480315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11"/>
        <w:rPr>
          <w:sz w:val="17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line="244" w:lineRule="auto"/>
        <w:ind w:right="531"/>
        <w:rPr>
          <w:sz w:val="21"/>
        </w:rPr>
      </w:pPr>
      <w:r>
        <w:rPr>
          <w:spacing w:val="-3"/>
          <w:sz w:val="21"/>
        </w:rPr>
        <w:t>从一张大方格纸上剪下</w:t>
      </w:r>
      <w:r>
        <w:rPr>
          <w:spacing w:val="-19"/>
          <w:sz w:val="21"/>
        </w:rPr>
        <w:t xml:space="preserve"> </w:t>
      </w:r>
      <w:r>
        <w:rPr>
          <w:sz w:val="21"/>
        </w:rPr>
        <w:t>5</w:t>
      </w:r>
      <w:r>
        <w:rPr>
          <w:spacing w:val="-19"/>
          <w:sz w:val="21"/>
        </w:rPr>
        <w:t xml:space="preserve"> </w:t>
      </w:r>
      <w:r>
        <w:rPr>
          <w:spacing w:val="-2"/>
          <w:sz w:val="21"/>
        </w:rPr>
        <w:t>个相连方格</w:t>
      </w:r>
      <w:r>
        <w:rPr>
          <w:sz w:val="21"/>
        </w:rPr>
        <w:t>（</w:t>
      </w:r>
      <w:r>
        <w:rPr>
          <w:spacing w:val="-3"/>
          <w:sz w:val="21"/>
        </w:rPr>
        <w:t>只有一个公共顶点的两个方格不算相连</w:t>
      </w:r>
      <w:r>
        <w:rPr>
          <w:spacing w:val="-106"/>
          <w:sz w:val="21"/>
        </w:rPr>
        <w:t>）</w:t>
      </w:r>
      <w:r>
        <w:rPr>
          <w:spacing w:val="-2"/>
          <w:sz w:val="21"/>
        </w:rPr>
        <w:t>，共能</w:t>
      </w:r>
      <w:r>
        <w:rPr>
          <w:spacing w:val="-3"/>
          <w:sz w:val="21"/>
        </w:rPr>
        <w:t>剪出多少种不相同的图形</w:t>
      </w:r>
      <w:r>
        <w:rPr>
          <w:sz w:val="21"/>
        </w:rPr>
        <w:t>？（</w:t>
      </w:r>
      <w:r>
        <w:rPr>
          <w:spacing w:val="-3"/>
          <w:sz w:val="21"/>
        </w:rPr>
        <w:t>经过旋转或翻转也相同的图形视为同一种</w:t>
      </w:r>
      <w:r>
        <w:rPr>
          <w:sz w:val="21"/>
        </w:rPr>
        <w:t>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80"/>
        <w:rPr>
          <w:sz w:val="21"/>
        </w:rPr>
      </w:pPr>
      <w:r>
        <w:drawing>
          <wp:anchor distT="0" distB="0" distL="0" distR="0" simplePos="0" relativeHeight="251635712" behindDoc="0" locked="0" layoutInCell="1" allowOverlap="1">
            <wp:simplePos x="0" y="0"/>
            <wp:positionH relativeFrom="page">
              <wp:posOffset>5162550</wp:posOffset>
            </wp:positionH>
            <wp:positionV relativeFrom="paragraph">
              <wp:posOffset>363220</wp:posOffset>
            </wp:positionV>
            <wp:extent cx="1104900" cy="962025"/>
            <wp:effectExtent l="0" t="0" r="0" b="0"/>
            <wp:wrapTopAndBottom/>
            <wp:docPr id="13" name="image6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6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数出下图中三角形的个数.</w:t>
      </w: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25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78" w:lineRule="auto"/>
        <w:ind w:right="430"/>
        <w:rPr>
          <w:sz w:val="21"/>
        </w:rPr>
      </w:pPr>
      <w:r>
        <w:rPr>
          <w:spacing w:val="-8"/>
          <w:sz w:val="21"/>
        </w:rPr>
        <w:t xml:space="preserve">下图中的正方形被分成 </w:t>
      </w:r>
      <w:r>
        <w:rPr>
          <w:sz w:val="21"/>
        </w:rPr>
        <w:t>9</w:t>
      </w:r>
      <w:r>
        <w:rPr>
          <w:spacing w:val="-12"/>
          <w:sz w:val="21"/>
        </w:rPr>
        <w:t xml:space="preserve"> 个相同的小正方形,它们一共有 </w:t>
      </w:r>
      <w:r>
        <w:rPr>
          <w:sz w:val="21"/>
        </w:rPr>
        <w:t>16</w:t>
      </w:r>
      <w:r>
        <w:rPr>
          <w:spacing w:val="-8"/>
          <w:sz w:val="21"/>
        </w:rPr>
        <w:t xml:space="preserve"> 个顶点(共同的顶点算一个), </w:t>
      </w:r>
      <w:r>
        <w:rPr>
          <w:spacing w:val="-9"/>
          <w:sz w:val="21"/>
        </w:rPr>
        <w:t xml:space="preserve">以其中不在一条直线上的 </w:t>
      </w:r>
      <w:r>
        <w:rPr>
          <w:sz w:val="21"/>
        </w:rPr>
        <w:t>3</w:t>
      </w:r>
      <w:r>
        <w:rPr>
          <w:spacing w:val="-8"/>
          <w:sz w:val="21"/>
        </w:rPr>
        <w:t xml:space="preserve"> 个点为顶点,可以构成三角形.在这些三角形中,与阴影三角</w:t>
      </w:r>
    </w:p>
    <w:p>
      <w:pPr>
        <w:spacing w:line="278" w:lineRule="auto"/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3"/>
        <w:spacing w:before="87"/>
        <w:ind w:left="480"/>
      </w:pPr>
      <w: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5068570</wp:posOffset>
                </wp:positionH>
                <wp:positionV relativeFrom="paragraph">
                  <wp:posOffset>363855</wp:posOffset>
                </wp:positionV>
                <wp:extent cx="1296670" cy="1297305"/>
                <wp:effectExtent l="635" t="635" r="17145" b="16510"/>
                <wp:wrapNone/>
                <wp:docPr id="105" name="组合 6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6670" cy="1297305"/>
                          <a:chOff x="7983" y="573"/>
                          <a:chExt cx="2042" cy="2043"/>
                        </a:xfrm>
                      </wpg:grpSpPr>
                      <wps:wsp>
                        <wps:cNvPr id="102" name="任意多边形 66"/>
                        <wps:cNvSpPr/>
                        <wps:spPr>
                          <a:xfrm>
                            <a:off x="7991" y="581"/>
                            <a:ext cx="2024" cy="202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024" h="2025">
                                <a:moveTo>
                                  <a:pt x="1349" y="0"/>
                                </a:moveTo>
                                <a:lnTo>
                                  <a:pt x="0" y="0"/>
                                </a:lnTo>
                                <a:lnTo>
                                  <a:pt x="2024" y="2024"/>
                                </a:lnTo>
                                <a:lnTo>
                                  <a:pt x="13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3" name="任意多边形 67"/>
                        <wps:cNvSpPr/>
                        <wps:spPr>
                          <a:xfrm>
                            <a:off x="7991" y="581"/>
                            <a:ext cx="2024" cy="202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024" h="2025">
                                <a:moveTo>
                                  <a:pt x="0" y="0"/>
                                </a:moveTo>
                                <a:lnTo>
                                  <a:pt x="1349" y="0"/>
                                </a:lnTo>
                                <a:lnTo>
                                  <a:pt x="2024" y="20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266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4" name="自选图形 68"/>
                        <wps:cNvSpPr/>
                        <wps:spPr>
                          <a:xfrm>
                            <a:off x="180" y="13554"/>
                            <a:ext cx="1714" cy="1714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714" h="1714">
                                <a:moveTo>
                                  <a:pt x="7812" y="-12972"/>
                                </a:moveTo>
                                <a:lnTo>
                                  <a:pt x="9836" y="-10948"/>
                                </a:lnTo>
                                <a:moveTo>
                                  <a:pt x="9161" y="-12972"/>
                                </a:moveTo>
                                <a:lnTo>
                                  <a:pt x="9836" y="-10948"/>
                                </a:lnTo>
                              </a:path>
                            </a:pathLst>
                          </a:custGeom>
                          <a:noFill/>
                          <a:ln w="11266" cap="flat" cmpd="sng">
                            <a:solidFill>
                              <a:srgbClr val="00008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5" o:spid="_x0000_s1026" o:spt="203" alt="学科网(www.zxxk.com)--教育资源门户，提供试卷、教案、课件、论文、素材及各类教学资源下载，还有大量而丰富的教学相关资讯！" style="position:absolute;left:0pt;margin-left:399.1pt;margin-top:28.65pt;height:102.15pt;width:102.1pt;mso-position-horizontal-relative:page;z-index:-251671552;mso-width-relative:page;mso-height-relative:page;" coordorigin="7983,573" coordsize="2042,2043" o:gfxdata="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">
                <o:lock v:ext="edit" aspectratio="f"/>
                <v:shape id="任意多边形 66" o:spid="_x0000_s1026" o:spt="100" style="position:absolute;left:7991;top:581;height:2025;width:2024;" fillcolor="#C0C0C0" filled="t" stroked="f" coordsize="2024,2025" o:gfxdata="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qrk3G5AAAA3AAA&#10;AA8AAAAAAAAAAQAgAAAAIgAAAGRycy9kb3ducmV2LnhtbFBLAQIUABQAAAAIAIdO4kAzLwWeOwAA&#10;ADkAAAAQAAAAAAAAAAEAIAAAAAgBAABkcnMvc2hhcGV4bWwueG1sUEsFBgAAAAAGAAYAWwEAALID&#10;AAAAAA==&#10;" path="m1349,0l0,0,2024,2024,1349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67" o:spid="_x0000_s1026" o:spt="100" style="position:absolute;left:7991;top:581;height:2025;width:2024;" filled="f" stroked="t" coordsize="2024,2025" o:gfxdata="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0E0L4A&#10;AADcAAAADwAAAAAAAAABACAAAAAiAAAAZHJzL2Rvd25yZXYueG1sUEsBAhQAFAAAAAgAh07iQDMv&#10;BZ47AAAAOQAAABAAAAAAAAAAAQAgAAAADQEAAGRycy9zaGFwZXhtbC54bWxQSwUGAAAAAAYABgBb&#10;AQAAtwMAAAAA&#10;" path="m0,0l1349,0,2024,2024,0,0xe">
                  <v:fill on="f" focussize="0,0"/>
                  <v:stroke weight="0.887086614173228pt" color="#C0C0C0" joinstyle="round"/>
                  <v:imagedata o:title=""/>
                  <o:lock v:ext="edit" aspectratio="f"/>
                </v:shape>
                <v:shape id="自选图形 68" o:spid="_x0000_s1026" o:spt="100" style="position:absolute;left:180;top:13554;height:1714;width:1714;" filled="f" stroked="t" coordsize="1714,1714" o:gfxdata="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+mO8AAAA&#10;3AAAAA8AAAAAAAAAAQAgAAAAIgAAAGRycy9kb3ducmV2LnhtbFBLAQIUABQAAAAIAIdO4kAzLwWe&#10;OwAAADkAAAAQAAAAAAAAAAEAIAAAAAsBAABkcnMvc2hhcGV4bWwueG1sUEsFBgAAAAAGAAYAWwEA&#10;ALUDAAAAAA==&#10;" path="m7812,-12972l9836,-10948m9161,-12972l9836,-10948e">
                  <v:fill on="f" focussize="0,0"/>
                  <v:stroke weight="0.887086614173228pt" color="#00008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t>形有同样大小面积的有多少个?</w:t>
      </w:r>
    </w:p>
    <w:p>
      <w:pPr>
        <w:pStyle w:val="3"/>
        <w:spacing w:before="11" w:after="1"/>
        <w:rPr>
          <w:sz w:val="16"/>
        </w:rPr>
      </w:pPr>
    </w:p>
    <w:tbl>
      <w:tblPr>
        <w:tblStyle w:val="6"/>
        <w:tblW w:w="2025" w:type="dxa"/>
        <w:tblInd w:w="6323" w:type="dxa"/>
        <w:tblBorders>
          <w:top w:val="single" w:color="000080" w:sz="8" w:space="0"/>
          <w:left w:val="single" w:color="000080" w:sz="8" w:space="0"/>
          <w:bottom w:val="single" w:color="000080" w:sz="8" w:space="0"/>
          <w:right w:val="single" w:color="000080" w:sz="8" w:space="0"/>
          <w:insideH w:val="single" w:color="000080" w:sz="8" w:space="0"/>
          <w:insideV w:val="single" w:color="00008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75"/>
        <w:gridCol w:w="675"/>
      </w:tblGrid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</w:tblPrEx>
        <w:trPr>
          <w:trHeight w:val="654" w:hRule="atLeast"/>
        </w:trPr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</w:tblPrEx>
        <w:trPr>
          <w:trHeight w:val="654" w:hRule="atLeast"/>
        </w:trPr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2"/>
        <w:spacing w:before="130"/>
      </w:pPr>
      <w:r>
        <w:rPr>
          <w:color w:val="D99493"/>
        </w:rPr>
        <w:t>三. 超常挑战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57" w:line="273" w:lineRule="auto"/>
        <w:ind w:right="531"/>
        <w:jc w:val="both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4526915</wp:posOffset>
                </wp:positionH>
                <wp:positionV relativeFrom="paragraph">
                  <wp:posOffset>1379855</wp:posOffset>
                </wp:positionV>
                <wp:extent cx="54610" cy="54610"/>
                <wp:effectExtent l="0" t="0" r="2540" b="2540"/>
                <wp:wrapNone/>
                <wp:docPr id="108" name="组合 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130" y="2173"/>
                          <a:chExt cx="86" cy="86"/>
                        </a:xfrm>
                      </wpg:grpSpPr>
                      <wps:wsp>
                        <wps:cNvPr id="106" name="任意多边形 70"/>
                        <wps:cNvSpPr/>
                        <wps:spPr>
                          <a:xfrm>
                            <a:off x="7137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2"/>
                                </a:lnTo>
                                <a:lnTo>
                                  <a:pt x="11" y="10"/>
                                </a:lnTo>
                                <a:lnTo>
                                  <a:pt x="3" y="21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0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1"/>
                                </a:lnTo>
                                <a:lnTo>
                                  <a:pt x="61" y="10"/>
                                </a:lnTo>
                                <a:lnTo>
                                  <a:pt x="49" y="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7" name="任意多边形 71"/>
                        <wps:cNvSpPr/>
                        <wps:spPr>
                          <a:xfrm>
                            <a:off x="7137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0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1"/>
                                </a:lnTo>
                                <a:lnTo>
                                  <a:pt x="11" y="10"/>
                                </a:lnTo>
                                <a:lnTo>
                                  <a:pt x="22" y="2"/>
                                </a:lnTo>
                                <a:lnTo>
                                  <a:pt x="36" y="0"/>
                                </a:lnTo>
                                <a:lnTo>
                                  <a:pt x="49" y="2"/>
                                </a:lnTo>
                                <a:lnTo>
                                  <a:pt x="61" y="10"/>
                                </a:lnTo>
                                <a:lnTo>
                                  <a:pt x="68" y="21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9" o:spid="_x0000_s1026" o:spt="203" alt="学科网(www.zxxk.com)--教育资源门户，提供试卷、教案、课件、论文、素材及各类教学资源下载，还有大量而丰富的教学相关资讯！" style="position:absolute;left:0pt;margin-left:356.45pt;margin-top:108.65pt;height:4.3pt;width:4.3pt;mso-position-horizontal-relative:page;z-index:-251670528;mso-width-relative:page;mso-height-relative:page;" coordorigin="7130,2173" coordsize="86,86" o:gfxdata="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">
                <o:lock v:ext="edit" aspectratio="f"/>
                <v:shape id="任意多边形 70" o:spid="_x0000_s1026" o:spt="100" style="position:absolute;left:7137;top:2180;height:71;width:71;" fillcolor="#FF0000" filled="t" stroked="f" coordsize="71,71" o:gfxdata="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AvKyugAAANwA&#10;AAAPAAAAAAAAAAEAIAAAACIAAABkcnMvZG93bnJldi54bWxQSwECFAAUAAAACACHTuJAMy8FnjsA&#10;AAA5AAAAEAAAAAAAAAABACAAAAAJAQAAZHJzL3NoYXBleG1sLnhtbFBLBQYAAAAABgAGAFsBAACz&#10;AwAAAAA=&#10;" path="m36,0l22,2,11,10,3,21,0,35,3,49,11,60,22,68,36,70,49,68,61,60,68,49,71,35,68,21,61,10,49,2,36,0xe">
                  <v:fill on="t" focussize="0,0"/>
                  <v:stroke on="f"/>
                  <v:imagedata o:title=""/>
                  <o:lock v:ext="edit" aspectratio="f"/>
                </v:shape>
                <v:shape id="任意多边形 71" o:spid="_x0000_s1026" o:spt="100" style="position:absolute;left:7137;top:2180;height:71;width:71;" filled="f" stroked="t" coordsize="71,71" o:gfxdata="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sFwN65AAAA3AAA&#10;AA8AAAAAAAAAAQAgAAAAIgAAAGRycy9kb3ducmV2LnhtbFBLAQIUABQAAAAIAIdO4kAzLwWeOwAA&#10;ADkAAAAQAAAAAAAAAAEAIAAAAAgBAABkcnMvc2hhcGV4bWwueG1sUEsFBgAAAAAGAAYAWwEAALID&#10;AAAAAA==&#10;" path="m71,35l68,49,61,60,49,68,36,70,22,68,11,60,3,49,0,35,3,21,11,10,22,2,36,0,49,2,61,10,68,21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4100195</wp:posOffset>
                </wp:positionH>
                <wp:positionV relativeFrom="paragraph">
                  <wp:posOffset>953135</wp:posOffset>
                </wp:positionV>
                <wp:extent cx="54610" cy="54610"/>
                <wp:effectExtent l="0" t="0" r="2540" b="2540"/>
                <wp:wrapNone/>
                <wp:docPr id="111" name="组合 7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6458" y="1502"/>
                          <a:chExt cx="86" cy="86"/>
                        </a:xfrm>
                      </wpg:grpSpPr>
                      <wps:wsp>
                        <wps:cNvPr id="109" name="任意多边形 73"/>
                        <wps:cNvSpPr/>
                        <wps:spPr>
                          <a:xfrm>
                            <a:off x="6465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0" name="任意多边形 74"/>
                        <wps:cNvSpPr/>
                        <wps:spPr>
                          <a:xfrm>
                            <a:off x="6465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6"/>
                                </a:moveTo>
                                <a:lnTo>
                                  <a:pt x="68" y="49"/>
                                </a:lnTo>
                                <a:lnTo>
                                  <a:pt x="61" y="61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1"/>
                                </a:lnTo>
                                <a:lnTo>
                                  <a:pt x="3" y="49"/>
                                </a:lnTo>
                                <a:lnTo>
                                  <a:pt x="0" y="36"/>
                                </a:lnTo>
                                <a:lnTo>
                                  <a:pt x="3" y="22"/>
                                </a:lnTo>
                                <a:lnTo>
                                  <a:pt x="11" y="11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1"/>
                                </a:lnTo>
                                <a:lnTo>
                                  <a:pt x="68" y="22"/>
                                </a:lnTo>
                                <a:lnTo>
                                  <a:pt x="71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2" o:spid="_x0000_s1026" o:spt="203" alt="学科网(www.zxxk.com)--教育资源门户，提供试卷、教案、课件、论文、素材及各类教学资源下载，还有大量而丰富的教学相关资讯！" style="position:absolute;left:0pt;margin-left:322.85pt;margin-top:75.05pt;height:4.3pt;width:4.3pt;mso-position-horizontal-relative:page;z-index:-251669504;mso-width-relative:page;mso-height-relative:page;" coordorigin="6458,1502" coordsize="86,86" o:gfxdata="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B6jVhbaAAAACwEAAA8AAAAAAAAAAQAgAAAAIgAAAGRycy9kb3ducmV2LnhtbFBLAQIU&#10;ABQAAAAIAIdO4kDm4VV8KwQAALsMAAAOAAAAAAAAAAEAIAAAACkBAABkcnMvZTJvRG9jLnhtbFBL&#10;BQYAAAAABgAGAFkBAADGBwAAAAA=&#10;">
                <o:lock v:ext="edit" aspectratio="f"/>
                <v:shape id="任意多边形 73" o:spid="_x0000_s1026" o:spt="100" style="position:absolute;left:6465;top:1509;height:71;width:71;" fillcolor="#FF0000" filled="t" stroked="f" coordsize="71,71" o:gfxdata="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2dZsC5AAAA3AAA&#10;AA8AAAAAAAAAAQAgAAAAIgAAAGRycy9kb3ducmV2LnhtbFBLAQIUABQAAAAIAIdO4kAzLwWeOwAA&#10;ADkAAAAQAAAAAAAAAAEAIAAAAAgBAABkcnMvc2hhcGV4bWwueG1sUEsFBgAAAAAGAAYAWwEAALID&#10;AAAAAA==&#10;" path="m36,0l22,3,11,11,3,22,0,36,3,49,11,61,22,68,36,71,49,68,61,61,68,49,71,36,68,22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74" o:spid="_x0000_s1026" o:spt="100" style="position:absolute;left:6465;top:1509;height:71;width:71;" filled="f" stroked="t" coordsize="71,71" o:gfxdata="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E1zne8AAAA&#10;3AAAAA8AAAAAAAAAAQAgAAAAIgAAAGRycy9kb3ducmV2LnhtbFBLAQIUABQAAAAIAIdO4kAzLwWe&#10;OwAAADkAAAAQAAAAAAAAAAEAIAAAAAsBAABkcnMvc2hhcGV4bWwueG1sUEsFBgAAAAAGAAYAWwEA&#10;ALUDAAAAAA==&#10;" path="m71,36l68,49,61,61,49,68,36,71,22,68,11,61,3,49,0,36,3,22,11,11,22,3,36,0,49,3,61,11,68,22,71,36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4100195</wp:posOffset>
                </wp:positionH>
                <wp:positionV relativeFrom="paragraph">
                  <wp:posOffset>1805940</wp:posOffset>
                </wp:positionV>
                <wp:extent cx="54610" cy="54610"/>
                <wp:effectExtent l="0" t="0" r="2540" b="2540"/>
                <wp:wrapNone/>
                <wp:docPr id="114" name="组合 7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6458" y="2845"/>
                          <a:chExt cx="86" cy="86"/>
                        </a:xfrm>
                      </wpg:grpSpPr>
                      <wps:wsp>
                        <wps:cNvPr id="112" name="任意多边形 76"/>
                        <wps:cNvSpPr/>
                        <wps:spPr>
                          <a:xfrm>
                            <a:off x="6465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0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1" y="10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3" name="任意多边形 77"/>
                        <wps:cNvSpPr/>
                        <wps:spPr>
                          <a:xfrm>
                            <a:off x="6465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2"/>
                                </a:lnTo>
                                <a:lnTo>
                                  <a:pt x="11" y="10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0"/>
                                </a:lnTo>
                                <a:lnTo>
                                  <a:pt x="68" y="22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26" o:spt="203" alt="学科网(www.zxxk.com)--教育资源门户，提供试卷、教案、课件、论文、素材及各类教学资源下载，还有大量而丰富的教学相关资讯！" style="position:absolute;left:0pt;margin-left:322.85pt;margin-top:142.2pt;height:4.3pt;width:4.3pt;mso-position-horizontal-relative:page;z-index:-251668480;mso-width-relative:page;mso-height-relative:page;" coordorigin="6458,2845" coordsize="86,86" o:gfxdata="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BGvBSdwAAAALAQAADwAAAAAAAAABACAAAAAiAAAAZHJzL2Rvd25yZXYueG1sUEsBAhQA&#10;FAAAAAgAh07iQO+IcqQoBAAAuwwAAA4AAAAAAAAAAQAgAAAAKwEAAGRycy9lMm9Eb2MueG1sUEsF&#10;BgAAAAAGAAYAWQEAAMUHAAAAAA==&#10;">
                <o:lock v:ext="edit" aspectratio="f"/>
                <v:shape id="任意多边形 76" o:spid="_x0000_s1026" o:spt="100" style="position:absolute;left:6465;top:2852;height:71;width:71;" fillcolor="#FF0000" filled="t" stroked="f" coordsize="71,71" o:gfxdata="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uBibLsAAADc&#10;AAAADwAAAAAAAAABACAAAAAiAAAAZHJzL2Rvd25yZXYueG1sUEsBAhQAFAAAAAgAh07iQDMvBZ47&#10;AAAAOQAAABAAAAAAAAAAAQAgAAAACgEAAGRycy9zaGFwZXhtbC54bWxQSwUGAAAAAAYABgBbAQAA&#10;tAMAAAAA&#10;" path="m36,0l22,3,11,10,3,22,0,35,3,49,11,60,22,68,36,71,49,68,61,60,68,49,71,35,68,22,61,10,49,3,36,0xe">
                  <v:fill on="t" focussize="0,0"/>
                  <v:stroke on="f"/>
                  <v:imagedata o:title=""/>
                  <o:lock v:ext="edit" aspectratio="f"/>
                </v:shape>
                <v:shape id="任意多边形 77" o:spid="_x0000_s1026" o:spt="100" style="position:absolute;left:6465;top:2852;height:71;width:71;" filled="f" stroked="t" coordsize="71,71" o:gfxdata="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nUAC5AAAA3AAA&#10;AA8AAAAAAAAAAQAgAAAAIgAAAGRycy9kb3ducmV2LnhtbFBLAQIUABQAAAAIAIdO4kAzLwWeOwAA&#10;ADkAAAAQAAAAAAAAAAEAIAAAAAgBAABkcnMvc2hhcGV4bWwueG1sUEsFBgAAAAAGAAYAWwEAALID&#10;AAAAAA==&#10;" path="m71,35l68,49,61,60,49,68,36,71,22,68,11,60,3,49,0,35,3,22,11,10,22,3,36,0,49,3,61,10,68,22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953135</wp:posOffset>
                </wp:positionV>
                <wp:extent cx="54610" cy="54610"/>
                <wp:effectExtent l="635" t="0" r="1905" b="2540"/>
                <wp:wrapNone/>
                <wp:docPr id="117" name="组合 7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802" y="1502"/>
                          <a:chExt cx="86" cy="86"/>
                        </a:xfrm>
                      </wpg:grpSpPr>
                      <wps:wsp>
                        <wps:cNvPr id="115" name="任意多边形 79"/>
                        <wps:cNvSpPr/>
                        <wps:spPr>
                          <a:xfrm>
                            <a:off x="7808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0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0" y="61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6" name="任意多边形 80"/>
                        <wps:cNvSpPr/>
                        <wps:spPr>
                          <a:xfrm>
                            <a:off x="7808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6"/>
                                </a:moveTo>
                                <a:lnTo>
                                  <a:pt x="68" y="49"/>
                                </a:lnTo>
                                <a:lnTo>
                                  <a:pt x="60" y="61"/>
                                </a:lnTo>
                                <a:lnTo>
                                  <a:pt x="49" y="68"/>
                                </a:lnTo>
                                <a:lnTo>
                                  <a:pt x="35" y="71"/>
                                </a:lnTo>
                                <a:lnTo>
                                  <a:pt x="22" y="68"/>
                                </a:lnTo>
                                <a:lnTo>
                                  <a:pt x="10" y="61"/>
                                </a:lnTo>
                                <a:lnTo>
                                  <a:pt x="3" y="49"/>
                                </a:lnTo>
                                <a:lnTo>
                                  <a:pt x="0" y="36"/>
                                </a:lnTo>
                                <a:lnTo>
                                  <a:pt x="3" y="22"/>
                                </a:lnTo>
                                <a:lnTo>
                                  <a:pt x="10" y="11"/>
                                </a:lnTo>
                                <a:lnTo>
                                  <a:pt x="22" y="3"/>
                                </a:lnTo>
                                <a:lnTo>
                                  <a:pt x="35" y="0"/>
                                </a:lnTo>
                                <a:lnTo>
                                  <a:pt x="49" y="3"/>
                                </a:lnTo>
                                <a:lnTo>
                                  <a:pt x="60" y="11"/>
                                </a:lnTo>
                                <a:lnTo>
                                  <a:pt x="68" y="22"/>
                                </a:lnTo>
                                <a:lnTo>
                                  <a:pt x="71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8" o:spid="_x0000_s1026" o:spt="203" alt="学科网(www.zxxk.com)--教育资源门户，提供试卷、教案、课件、论文、素材及各类教学资源下载，还有大量而丰富的教学相关资讯！" style="position:absolute;left:0pt;margin-left:390.05pt;margin-top:75.05pt;height:4.3pt;width:4.3pt;mso-position-horizontal-relative:page;z-index:-251667456;mso-width-relative:page;mso-height-relative:page;" coordorigin="7802,1502" coordsize="86,86" o:gfxdata="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">
                <o:lock v:ext="edit" aspectratio="f"/>
                <v:shape id="任意多边形 79" o:spid="_x0000_s1026" o:spt="100" style="position:absolute;left:7808;top:1509;height:71;width:71;" fillcolor="#FF0000" filled="t" stroked="f" coordsize="71,71" o:gfxdata="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Qn6GLsAAADc&#10;AAAADwAAAAAAAAABACAAAAAiAAAAZHJzL2Rvd25yZXYueG1sUEsBAhQAFAAAAAgAh07iQDMvBZ47&#10;AAAAOQAAABAAAAAAAAAAAQAgAAAACgEAAGRycy9zaGFwZXhtbC54bWxQSwUGAAAAAAYABgBbAQAA&#10;tAMAAAAA&#10;" path="m35,0l22,3,10,11,3,22,0,36,3,49,10,61,22,68,35,71,49,68,60,61,68,49,71,36,68,22,60,11,49,3,35,0xe">
                  <v:fill on="t" focussize="0,0"/>
                  <v:stroke on="f"/>
                  <v:imagedata o:title=""/>
                  <o:lock v:ext="edit" aspectratio="f"/>
                </v:shape>
                <v:shape id="任意多边形 80" o:spid="_x0000_s1026" o:spt="100" style="position:absolute;left:7808;top:1509;height:71;width:71;" filled="f" stroked="t" coordsize="71,71" o:gfxdata="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GQ85i5AAAA3AAA&#10;AA8AAAAAAAAAAQAgAAAAIgAAAGRycy9kb3ducmV2LnhtbFBLAQIUABQAAAAIAIdO4kAzLwWeOwAA&#10;ADkAAAAQAAAAAAAAAAEAIAAAAAgBAABkcnMvc2hhcGV4bWwueG1sUEsFBgAAAAAGAAYAWwEAALID&#10;AAAAAA==&#10;" path="m71,36l68,49,60,61,49,68,35,71,22,68,10,61,3,49,0,36,3,22,10,11,22,3,35,0,49,3,60,11,68,22,71,36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1805940</wp:posOffset>
                </wp:positionV>
                <wp:extent cx="54610" cy="54610"/>
                <wp:effectExtent l="635" t="0" r="1905" b="2540"/>
                <wp:wrapNone/>
                <wp:docPr id="120" name="组合 8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802" y="2845"/>
                          <a:chExt cx="86" cy="86"/>
                        </a:xfrm>
                      </wpg:grpSpPr>
                      <wps:wsp>
                        <wps:cNvPr id="118" name="任意多边形 82"/>
                        <wps:cNvSpPr/>
                        <wps:spPr>
                          <a:xfrm>
                            <a:off x="7808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0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0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9" name="任意多边形 83"/>
                        <wps:cNvSpPr/>
                        <wps:spPr>
                          <a:xfrm>
                            <a:off x="7808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0" y="60"/>
                                </a:lnTo>
                                <a:lnTo>
                                  <a:pt x="49" y="68"/>
                                </a:lnTo>
                                <a:lnTo>
                                  <a:pt x="35" y="71"/>
                                </a:lnTo>
                                <a:lnTo>
                                  <a:pt x="22" y="68"/>
                                </a:lnTo>
                                <a:lnTo>
                                  <a:pt x="10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2"/>
                                </a:lnTo>
                                <a:lnTo>
                                  <a:pt x="10" y="10"/>
                                </a:lnTo>
                                <a:lnTo>
                                  <a:pt x="22" y="3"/>
                                </a:lnTo>
                                <a:lnTo>
                                  <a:pt x="35" y="0"/>
                                </a:lnTo>
                                <a:lnTo>
                                  <a:pt x="49" y="3"/>
                                </a:lnTo>
                                <a:lnTo>
                                  <a:pt x="60" y="10"/>
                                </a:lnTo>
                                <a:lnTo>
                                  <a:pt x="68" y="22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1" o:spid="_x0000_s1026" o:spt="203" alt="学科网(www.zxxk.com)--教育资源门户，提供试卷、教案、课件、论文、素材及各类教学资源下载，还有大量而丰富的教学相关资讯！" style="position:absolute;left:0pt;margin-left:390.05pt;margin-top:142.2pt;height:4.3pt;width:4.3pt;mso-position-horizontal-relative:page;z-index:-251666432;mso-width-relative:page;mso-height-relative:page;" coordorigin="7802,2845" coordsize="86,86" o:gfxdata="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oiKfztsAAAALAQAADwAAAAAAAAABACAAAAAiAAAAZHJzL2Rvd25yZXYueG1sUEsBAhQA&#10;FAAAAAgAh07iQIxZS8kpBAAAuwwAAA4AAAAAAAAAAQAgAAAAKgEAAGRycy9lMm9Eb2MueG1sUEsF&#10;BgAAAAAGAAYAWQEAAMUHAAAAAA==&#10;">
                <o:lock v:ext="edit" aspectratio="f"/>
                <v:shape id="任意多边形 82" o:spid="_x0000_s1026" o:spt="100" style="position:absolute;left:7808;top:2852;height:71;width:71;" fillcolor="#FF0000" filled="t" stroked="f" coordsize="71,71" o:gfxdata="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whVhr4A&#10;AADcAAAADwAAAAAAAAABACAAAAAiAAAAZHJzL2Rvd25yZXYueG1sUEsBAhQAFAAAAAgAh07iQDMv&#10;BZ47AAAAOQAAABAAAAAAAAAAAQAgAAAADQEAAGRycy9zaGFwZXhtbC54bWxQSwUGAAAAAAYABgBb&#10;AQAAtwMAAAAA&#10;" path="m35,0l22,3,10,10,3,22,0,35,3,49,10,60,22,68,35,71,49,68,60,60,68,49,71,35,68,22,60,10,49,3,35,0xe">
                  <v:fill on="t" focussize="0,0"/>
                  <v:stroke on="f"/>
                  <v:imagedata o:title=""/>
                  <o:lock v:ext="edit" aspectratio="f"/>
                </v:shape>
                <v:shape id="任意多边形 83" o:spid="_x0000_s1026" o:spt="100" style="position:absolute;left:7808;top:2852;height:71;width:71;" filled="f" stroked="t" coordsize="71,71" o:gfxdata="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D2fqugAAANwA&#10;AAAPAAAAAAAAAAEAIAAAACIAAABkcnMvZG93bnJldi54bWxQSwECFAAUAAAACACHTuJAMy8FnjsA&#10;AAA5AAAAEAAAAAAAAAABACAAAAAJAQAAZHJzL3NoYXBleG1sLnhtbFBLBQYAAAAABgAGAFsBAACz&#10;AwAAAAA=&#10;" path="m71,35l68,49,60,60,49,68,35,71,22,68,10,60,3,49,0,35,3,22,10,10,22,3,35,0,49,3,60,10,68,22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4100195</wp:posOffset>
                </wp:positionH>
                <wp:positionV relativeFrom="paragraph">
                  <wp:posOffset>1379855</wp:posOffset>
                </wp:positionV>
                <wp:extent cx="54610" cy="54610"/>
                <wp:effectExtent l="0" t="0" r="2540" b="2540"/>
                <wp:wrapNone/>
                <wp:docPr id="123" name="组合 8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6458" y="2173"/>
                          <a:chExt cx="86" cy="86"/>
                        </a:xfrm>
                      </wpg:grpSpPr>
                      <wps:wsp>
                        <wps:cNvPr id="121" name="任意多边形 85"/>
                        <wps:cNvSpPr/>
                        <wps:spPr>
                          <a:xfrm>
                            <a:off x="6465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2"/>
                                </a:lnTo>
                                <a:lnTo>
                                  <a:pt x="11" y="10"/>
                                </a:lnTo>
                                <a:lnTo>
                                  <a:pt x="3" y="21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0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1"/>
                                </a:lnTo>
                                <a:lnTo>
                                  <a:pt x="61" y="10"/>
                                </a:lnTo>
                                <a:lnTo>
                                  <a:pt x="49" y="2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2" name="任意多边形 86"/>
                        <wps:cNvSpPr/>
                        <wps:spPr>
                          <a:xfrm>
                            <a:off x="6465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0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1"/>
                                </a:lnTo>
                                <a:lnTo>
                                  <a:pt x="11" y="10"/>
                                </a:lnTo>
                                <a:lnTo>
                                  <a:pt x="22" y="2"/>
                                </a:lnTo>
                                <a:lnTo>
                                  <a:pt x="36" y="0"/>
                                </a:lnTo>
                                <a:lnTo>
                                  <a:pt x="49" y="2"/>
                                </a:lnTo>
                                <a:lnTo>
                                  <a:pt x="61" y="10"/>
                                </a:lnTo>
                                <a:lnTo>
                                  <a:pt x="68" y="21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4" o:spid="_x0000_s1026" o:spt="203" alt="学科网(www.zxxk.com)--教育资源门户，提供试卷、教案、课件、论文、素材及各类教学资源下载，还有大量而丰富的教学相关资讯！" style="position:absolute;left:0pt;margin-left:322.85pt;margin-top:108.65pt;height:4.3pt;width:4.3pt;mso-position-horizontal-relative:page;z-index:-251665408;mso-width-relative:page;mso-height-relative:page;" coordorigin="6458,2173" coordsize="86,86" o:gfxdata="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A9XFY9sAAAALAQAADwAAAAAAAAABACAAAAAiAAAAZHJzL2Rvd25yZXYueG1sUEsBAhQA&#10;FAAAAAgAh07iQBvFXqMpBAAAuwwAAA4AAAAAAAAAAQAgAAAAKgEAAGRycy9lMm9Eb2MueG1sUEsF&#10;BgAAAAAGAAYAWQEAAMUHAAAAAA==&#10;">
                <o:lock v:ext="edit" aspectratio="f"/>
                <v:shape id="任意多边形 85" o:spid="_x0000_s1026" o:spt="100" style="position:absolute;left:6465;top:2180;height:71;width:71;" fillcolor="#FF0000" filled="t" stroked="f" coordsize="71,71" o:gfxdata="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F42prsAAADc&#10;AAAADwAAAAAAAAABACAAAAAiAAAAZHJzL2Rvd25yZXYueG1sUEsBAhQAFAAAAAgAh07iQDMvBZ47&#10;AAAAOQAAABAAAAAAAAAAAQAgAAAACgEAAGRycy9zaGFwZXhtbC54bWxQSwUGAAAAAAYABgBbAQAA&#10;tAMAAAAA&#10;" path="m36,0l22,2,11,10,3,21,0,35,3,49,11,60,22,68,36,70,49,68,61,60,68,49,71,35,68,21,61,10,49,2,36,0xe">
                  <v:fill on="t" focussize="0,0"/>
                  <v:stroke on="f"/>
                  <v:imagedata o:title=""/>
                  <o:lock v:ext="edit" aspectratio="f"/>
                </v:shape>
                <v:shape id="任意多边形 86" o:spid="_x0000_s1026" o:spt="100" style="position:absolute;left:6465;top:2180;height:71;width:71;" filled="f" stroked="t" coordsize="71,71" o:gfxdata="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HPya5AAAA3AAA&#10;AA8AAAAAAAAAAQAgAAAAIgAAAGRycy9kb3ducmV2LnhtbFBLAQIUABQAAAAIAIdO4kAzLwWeOwAA&#10;ADkAAAAQAAAAAAAAAAEAIAAAAAgBAABkcnMvc2hhcGV4bWwueG1sUEsFBgAAAAAGAAYAWwEAALID&#10;AAAAAA==&#10;" path="m71,35l68,49,61,60,49,68,36,70,22,68,11,60,3,49,0,35,3,21,11,10,22,2,36,0,49,2,61,10,68,21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1379855</wp:posOffset>
                </wp:positionV>
                <wp:extent cx="54610" cy="54610"/>
                <wp:effectExtent l="635" t="0" r="1905" b="2540"/>
                <wp:wrapNone/>
                <wp:docPr id="126" name="组合 8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802" y="2173"/>
                          <a:chExt cx="86" cy="86"/>
                        </a:xfrm>
                      </wpg:grpSpPr>
                      <wps:wsp>
                        <wps:cNvPr id="124" name="任意多边形 88"/>
                        <wps:cNvSpPr/>
                        <wps:spPr>
                          <a:xfrm>
                            <a:off x="7808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5" y="0"/>
                                </a:moveTo>
                                <a:lnTo>
                                  <a:pt x="22" y="2"/>
                                </a:lnTo>
                                <a:lnTo>
                                  <a:pt x="10" y="10"/>
                                </a:lnTo>
                                <a:lnTo>
                                  <a:pt x="3" y="21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0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0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1"/>
                                </a:lnTo>
                                <a:lnTo>
                                  <a:pt x="60" y="10"/>
                                </a:lnTo>
                                <a:lnTo>
                                  <a:pt x="49" y="2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5" name="任意多边形 89"/>
                        <wps:cNvSpPr/>
                        <wps:spPr>
                          <a:xfrm>
                            <a:off x="7808" y="2180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0" y="60"/>
                                </a:lnTo>
                                <a:lnTo>
                                  <a:pt x="49" y="68"/>
                                </a:lnTo>
                                <a:lnTo>
                                  <a:pt x="35" y="70"/>
                                </a:lnTo>
                                <a:lnTo>
                                  <a:pt x="22" y="68"/>
                                </a:lnTo>
                                <a:lnTo>
                                  <a:pt x="10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1"/>
                                </a:lnTo>
                                <a:lnTo>
                                  <a:pt x="10" y="10"/>
                                </a:lnTo>
                                <a:lnTo>
                                  <a:pt x="22" y="2"/>
                                </a:lnTo>
                                <a:lnTo>
                                  <a:pt x="35" y="0"/>
                                </a:lnTo>
                                <a:lnTo>
                                  <a:pt x="49" y="2"/>
                                </a:lnTo>
                                <a:lnTo>
                                  <a:pt x="60" y="10"/>
                                </a:lnTo>
                                <a:lnTo>
                                  <a:pt x="68" y="21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7" o:spid="_x0000_s1026" o:spt="203" alt="学科网(www.zxxk.com)--教育资源门户，提供试卷、教案、课件、论文、素材及各类教学资源下载，还有大量而丰富的教学相关资讯！" style="position:absolute;left:0pt;margin-left:390.05pt;margin-top:108.65pt;height:4.3pt;width:4.3pt;mso-position-horizontal-relative:page;z-index:-251664384;mso-width-relative:page;mso-height-relative:page;" coordorigin="7802,2173" coordsize="86,86" o:gfxdata="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">
                <o:lock v:ext="edit" aspectratio="f"/>
                <v:shape id="任意多边形 88" o:spid="_x0000_s1026" o:spt="100" style="position:absolute;left:7808;top:2180;height:71;width:71;" fillcolor="#FF0000" filled="t" stroked="f" coordsize="71,71" o:gfxdata="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CmVPrsAAADc&#10;AAAADwAAAAAAAAABACAAAAAiAAAAZHJzL2Rvd25yZXYueG1sUEsBAhQAFAAAAAgAh07iQDMvBZ47&#10;AAAAOQAAABAAAAAAAAAAAQAgAAAACgEAAGRycy9zaGFwZXhtbC54bWxQSwUGAAAAAAYABgBbAQAA&#10;tAMAAAAA&#10;" path="m35,0l22,2,10,10,3,21,0,35,3,49,10,60,22,68,35,70,49,68,60,60,68,49,71,35,68,21,60,10,49,2,35,0xe">
                  <v:fill on="t" focussize="0,0"/>
                  <v:stroke on="f"/>
                  <v:imagedata o:title=""/>
                  <o:lock v:ext="edit" aspectratio="f"/>
                </v:shape>
                <v:shape id="任意多边形 89" o:spid="_x0000_s1026" o:spt="100" style="position:absolute;left:7808;top:2180;height:71;width:71;" filled="f" stroked="t" coordsize="71,71" o:gfxdata="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y6nUrgAAADcAAAA&#10;DwAAAAAAAAABACAAAAAiAAAAZHJzL2Rvd25yZXYueG1sUEsBAhQAFAAAAAgAh07iQDMvBZ47AAAA&#10;OQAAABAAAAAAAAAAAQAgAAAABwEAAGRycy9zaGFwZXhtbC54bWxQSwUGAAAAAAYABgBbAQAAsQMA&#10;AAAA&#10;" path="m71,35l68,49,60,60,49,68,35,70,22,68,10,60,3,49,0,35,3,21,10,10,22,2,35,0,49,2,60,10,68,21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4526915</wp:posOffset>
                </wp:positionH>
                <wp:positionV relativeFrom="paragraph">
                  <wp:posOffset>953135</wp:posOffset>
                </wp:positionV>
                <wp:extent cx="54610" cy="54610"/>
                <wp:effectExtent l="0" t="0" r="2540" b="2540"/>
                <wp:wrapNone/>
                <wp:docPr id="129" name="组合 9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130" y="1502"/>
                          <a:chExt cx="86" cy="86"/>
                        </a:xfrm>
                      </wpg:grpSpPr>
                      <wps:wsp>
                        <wps:cNvPr id="127" name="任意多边形 91"/>
                        <wps:cNvSpPr/>
                        <wps:spPr>
                          <a:xfrm>
                            <a:off x="7137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8" name="任意多边形 92"/>
                        <wps:cNvSpPr/>
                        <wps:spPr>
                          <a:xfrm>
                            <a:off x="7137" y="1509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6"/>
                                </a:moveTo>
                                <a:lnTo>
                                  <a:pt x="68" y="49"/>
                                </a:lnTo>
                                <a:lnTo>
                                  <a:pt x="61" y="61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1"/>
                                </a:lnTo>
                                <a:lnTo>
                                  <a:pt x="3" y="49"/>
                                </a:lnTo>
                                <a:lnTo>
                                  <a:pt x="0" y="36"/>
                                </a:lnTo>
                                <a:lnTo>
                                  <a:pt x="3" y="22"/>
                                </a:lnTo>
                                <a:lnTo>
                                  <a:pt x="11" y="11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1"/>
                                </a:lnTo>
                                <a:lnTo>
                                  <a:pt x="68" y="22"/>
                                </a:lnTo>
                                <a:lnTo>
                                  <a:pt x="71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0" o:spid="_x0000_s1026" o:spt="203" alt="学科网(www.zxxk.com)--教育资源门户，提供试卷、教案、课件、论文、素材及各类教学资源下载，还有大量而丰富的教学相关资讯！" style="position:absolute;left:0pt;margin-left:356.45pt;margin-top:75.05pt;height:4.3pt;width:4.3pt;mso-position-horizontal-relative:page;z-index:-251663360;mso-width-relative:page;mso-height-relative:page;" coordorigin="7130,1502" coordsize="86,86" o:gfxdata="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LieHI7aAAAACwEAAA8AAAAAAAAAAQAgAAAAIgAAAGRycy9kb3ducmV2LnhtbFBLAQIU&#10;ABQAAAAIAIdO4kBBMf/tKwQAALsMAAAOAAAAAAAAAAEAIAAAACkBAABkcnMvZTJvRG9jLnhtbFBL&#10;BQYAAAAABgAGAFkBAADGBwAAAAA=&#10;">
                <o:lock v:ext="edit" aspectratio="f"/>
                <v:shape id="任意多边形 91" o:spid="_x0000_s1026" o:spt="100" style="position:absolute;left:7137;top:1509;height:71;width:71;" fillcolor="#FF0000" filled="t" stroked="f" coordsize="71,71" o:gfxdata="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7C0m8AAAA&#10;3AAAAA8AAAAAAAAAAQAgAAAAIgAAAGRycy9kb3ducmV2LnhtbFBLAQIUABQAAAAIAIdO4kAzLwWe&#10;OwAAADkAAAAQAAAAAAAAAAEAIAAAAAsBAABkcnMvc2hhcGV4bWwueG1sUEsFBgAAAAAGAAYAWwEA&#10;ALUDAAAAAA==&#10;" path="m36,0l22,3,11,11,3,22,0,36,3,49,11,61,22,68,36,71,49,68,61,61,68,49,71,36,68,22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92" o:spid="_x0000_s1026" o:spt="100" style="position:absolute;left:7137;top:1509;height:71;width:71;" filled="f" stroked="t" coordsize="71,71" o:gfxdata="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8IzLsAAADc&#10;AAAADwAAAAAAAAABACAAAAAiAAAAZHJzL2Rvd25yZXYueG1sUEsBAhQAFAAAAAgAh07iQDMvBZ47&#10;AAAAOQAAABAAAAAAAAAAAQAgAAAACgEAAGRycy9zaGFwZXhtbC54bWxQSwUGAAAAAAYABgBbAQAA&#10;tAMAAAAA&#10;" path="m71,36l68,49,61,61,49,68,36,71,22,68,11,61,3,49,0,36,3,22,11,11,22,3,36,0,49,3,61,11,68,22,71,36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4526915</wp:posOffset>
                </wp:positionH>
                <wp:positionV relativeFrom="paragraph">
                  <wp:posOffset>1805940</wp:posOffset>
                </wp:positionV>
                <wp:extent cx="54610" cy="54610"/>
                <wp:effectExtent l="0" t="0" r="2540" b="2540"/>
                <wp:wrapNone/>
                <wp:docPr id="132" name="组合 9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54610"/>
                          <a:chOff x="7130" y="2845"/>
                          <a:chExt cx="86" cy="86"/>
                        </a:xfrm>
                      </wpg:grpSpPr>
                      <wps:wsp>
                        <wps:cNvPr id="130" name="任意多边形 94"/>
                        <wps:cNvSpPr/>
                        <wps:spPr>
                          <a:xfrm>
                            <a:off x="7137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36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0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1" y="10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1" name="任意多边形 95"/>
                        <wps:cNvSpPr/>
                        <wps:spPr>
                          <a:xfrm>
                            <a:off x="7137" y="2852"/>
                            <a:ext cx="7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1">
                                <a:moveTo>
                                  <a:pt x="71" y="35"/>
                                </a:moveTo>
                                <a:lnTo>
                                  <a:pt x="68" y="49"/>
                                </a:lnTo>
                                <a:lnTo>
                                  <a:pt x="61" y="60"/>
                                </a:lnTo>
                                <a:lnTo>
                                  <a:pt x="49" y="68"/>
                                </a:lnTo>
                                <a:lnTo>
                                  <a:pt x="36" y="71"/>
                                </a:lnTo>
                                <a:lnTo>
                                  <a:pt x="22" y="68"/>
                                </a:lnTo>
                                <a:lnTo>
                                  <a:pt x="11" y="60"/>
                                </a:lnTo>
                                <a:lnTo>
                                  <a:pt x="3" y="49"/>
                                </a:lnTo>
                                <a:lnTo>
                                  <a:pt x="0" y="35"/>
                                </a:lnTo>
                                <a:lnTo>
                                  <a:pt x="3" y="22"/>
                                </a:lnTo>
                                <a:lnTo>
                                  <a:pt x="11" y="10"/>
                                </a:lnTo>
                                <a:lnTo>
                                  <a:pt x="22" y="3"/>
                                </a:lnTo>
                                <a:lnTo>
                                  <a:pt x="36" y="0"/>
                                </a:lnTo>
                                <a:lnTo>
                                  <a:pt x="49" y="3"/>
                                </a:lnTo>
                                <a:lnTo>
                                  <a:pt x="61" y="10"/>
                                </a:lnTo>
                                <a:lnTo>
                                  <a:pt x="68" y="22"/>
                                </a:lnTo>
                                <a:lnTo>
                                  <a:pt x="71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3" o:spid="_x0000_s1026" o:spt="203" alt="学科网(www.zxxk.com)--教育资源门户，提供试卷、教案、课件、论文、素材及各类教学资源下载，还有大量而丰富的教学相关资讯！" style="position:absolute;left:0pt;margin-left:356.45pt;margin-top:142.2pt;height:4.3pt;width:4.3pt;mso-position-horizontal-relative:page;z-index:-251662336;mso-width-relative:page;mso-height-relative:page;" coordorigin="7130,2845" coordsize="86,86" o:gfxdata="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CiVovR3AAAAAsBAAAPAAAAAAAAAAEAIAAAACIAAABkcnMvZG93bnJldi54bWxQSwECFAAU&#10;AAAACACHTuJAQWw8nicEAAC7DAAADgAAAAAAAAABACAAAAArAQAAZHJzL2Uyb0RvYy54bWxQSwUG&#10;AAAAAAYABgBZAQAAxAcAAAAA&#10;">
                <o:lock v:ext="edit" aspectratio="f"/>
                <v:shape id="任意多边形 94" o:spid="_x0000_s1026" o:spt="100" style="position:absolute;left:7137;top:2852;height:71;width:71;" fillcolor="#FF0000" filled="t" stroked="f" coordsize="71,71" o:gfxdata="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sF4L4A&#10;AADcAAAADwAAAAAAAAABACAAAAAiAAAAZHJzL2Rvd25yZXYueG1sUEsBAhQAFAAAAAgAh07iQDMv&#10;BZ47AAAAOQAAABAAAAAAAAAAAQAgAAAADQEAAGRycy9zaGFwZXhtbC54bWxQSwUGAAAAAAYABgBb&#10;AQAAtwMAAAAA&#10;" path="m36,0l22,3,11,10,3,22,0,35,3,49,11,60,22,68,36,71,49,68,61,60,68,49,71,35,68,22,61,10,49,3,36,0xe">
                  <v:fill on="t" focussize="0,0"/>
                  <v:stroke on="f"/>
                  <v:imagedata o:title=""/>
                  <o:lock v:ext="edit" aspectratio="f"/>
                </v:shape>
                <v:shape id="任意多边形 95" o:spid="_x0000_s1026" o:spt="100" style="position:absolute;left:7137;top:2852;height:71;width:71;" filled="f" stroked="t" coordsize="71,71" o:gfxdata="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MN4y5AAAA3AAA&#10;AA8AAAAAAAAAAQAgAAAAIgAAAGRycy9kb3ducmV2LnhtbFBLAQIUABQAAAAIAIdO4kAzLwWeOwAA&#10;ADkAAAAQAAAAAAAAAAEAIAAAAAgBAABkcnMvc2hhcGV4bWwueG1sUEsFBgAAAAAGAAYAWwEAALID&#10;AAAAAA==&#10;" path="m71,35l68,49,61,60,49,68,36,71,22,68,11,60,3,49,0,35,3,22,11,10,22,3,36,0,49,3,61,10,68,22,71,35xe">
                  <v:fill on="f" focussize="0,0"/>
                  <v:stroke weight="0.74606299212598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5295265</wp:posOffset>
                </wp:positionH>
                <wp:positionV relativeFrom="paragraph">
                  <wp:posOffset>982980</wp:posOffset>
                </wp:positionV>
                <wp:extent cx="972820" cy="972820"/>
                <wp:effectExtent l="1905" t="1270" r="15875" b="16510"/>
                <wp:wrapNone/>
                <wp:docPr id="168" name="组合 9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820" cy="972820"/>
                          <a:chOff x="8340" y="1548"/>
                          <a:chExt cx="1532" cy="1532"/>
                        </a:xfrm>
                      </wpg:grpSpPr>
                      <wps:wsp>
                        <wps:cNvPr id="133" name="任意多边形 97"/>
                        <wps:cNvSpPr/>
                        <wps:spPr>
                          <a:xfrm>
                            <a:off x="8741" y="2323"/>
                            <a:ext cx="364" cy="73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4" h="737">
                                <a:moveTo>
                                  <a:pt x="363" y="0"/>
                                </a:moveTo>
                                <a:lnTo>
                                  <a:pt x="0" y="0"/>
                                </a:lnTo>
                                <a:lnTo>
                                  <a:pt x="363" y="737"/>
                                </a:lnTo>
                                <a:lnTo>
                                  <a:pt x="3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4" name="任意多边形 98"/>
                        <wps:cNvSpPr/>
                        <wps:spPr>
                          <a:xfrm>
                            <a:off x="8741" y="2323"/>
                            <a:ext cx="364" cy="73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4" h="737">
                                <a:moveTo>
                                  <a:pt x="0" y="0"/>
                                </a:moveTo>
                                <a:lnTo>
                                  <a:pt x="363" y="0"/>
                                </a:lnTo>
                                <a:lnTo>
                                  <a:pt x="363" y="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5" name="任意多边形 99"/>
                        <wps:cNvSpPr/>
                        <wps:spPr>
                          <a:xfrm>
                            <a:off x="8368" y="1950"/>
                            <a:ext cx="737" cy="37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37" h="374">
                                <a:moveTo>
                                  <a:pt x="736" y="0"/>
                                </a:moveTo>
                                <a:lnTo>
                                  <a:pt x="0" y="373"/>
                                </a:lnTo>
                                <a:lnTo>
                                  <a:pt x="736" y="373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6" name="任意多边形 100"/>
                        <wps:cNvSpPr/>
                        <wps:spPr>
                          <a:xfrm>
                            <a:off x="8368" y="1950"/>
                            <a:ext cx="737" cy="37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37" h="374">
                                <a:moveTo>
                                  <a:pt x="736" y="0"/>
                                </a:moveTo>
                                <a:lnTo>
                                  <a:pt x="736" y="373"/>
                                </a:lnTo>
                                <a:lnTo>
                                  <a:pt x="0" y="373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任意多边形 101"/>
                        <wps:cNvSpPr/>
                        <wps:spPr>
                          <a:xfrm>
                            <a:off x="9104" y="2323"/>
                            <a:ext cx="747" cy="3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47" h="364">
                                <a:moveTo>
                                  <a:pt x="7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4"/>
                                </a:lnTo>
                                <a:lnTo>
                                  <a:pt x="7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8" name="任意多边形 102"/>
                        <wps:cNvSpPr/>
                        <wps:spPr>
                          <a:xfrm>
                            <a:off x="9104" y="2323"/>
                            <a:ext cx="747" cy="3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47" h="364">
                                <a:moveTo>
                                  <a:pt x="0" y="0"/>
                                </a:moveTo>
                                <a:lnTo>
                                  <a:pt x="0" y="364"/>
                                </a:lnTo>
                                <a:lnTo>
                                  <a:pt x="7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1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9" name="任意多边形 103"/>
                        <wps:cNvSpPr/>
                        <wps:spPr>
                          <a:xfrm>
                            <a:off x="9104" y="1576"/>
                            <a:ext cx="374" cy="74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4" h="747">
                                <a:moveTo>
                                  <a:pt x="0" y="0"/>
                                </a:moveTo>
                                <a:lnTo>
                                  <a:pt x="0" y="746"/>
                                </a:lnTo>
                                <a:lnTo>
                                  <a:pt x="373" y="7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0" name="任意多边形 104"/>
                        <wps:cNvSpPr/>
                        <wps:spPr>
                          <a:xfrm>
                            <a:off x="9104" y="1576"/>
                            <a:ext cx="374" cy="74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74" h="747">
                                <a:moveTo>
                                  <a:pt x="0" y="0"/>
                                </a:moveTo>
                                <a:lnTo>
                                  <a:pt x="0" y="746"/>
                                </a:lnTo>
                                <a:lnTo>
                                  <a:pt x="373" y="7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1" name="自选图形 105"/>
                        <wps:cNvSpPr/>
                        <wps:spPr>
                          <a:xfrm>
                            <a:off x="65" y="8782"/>
                            <a:ext cx="2267" cy="2267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2267" h="2267">
                                <a:moveTo>
                                  <a:pt x="9038" y="-6832"/>
                                </a:moveTo>
                                <a:lnTo>
                                  <a:pt x="8302" y="-6459"/>
                                </a:lnTo>
                                <a:moveTo>
                                  <a:pt x="9038" y="-7205"/>
                                </a:moveTo>
                                <a:lnTo>
                                  <a:pt x="9411" y="-6459"/>
                                </a:lnTo>
                                <a:moveTo>
                                  <a:pt x="9785" y="-6459"/>
                                </a:moveTo>
                                <a:lnTo>
                                  <a:pt x="9038" y="-6095"/>
                                </a:lnTo>
                                <a:moveTo>
                                  <a:pt x="8675" y="-6459"/>
                                </a:moveTo>
                                <a:lnTo>
                                  <a:pt x="9038" y="-5722"/>
                                </a:lnTo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8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2" name="任意多边形 106"/>
                        <wps:cNvSpPr/>
                        <wps:spPr>
                          <a:xfrm>
                            <a:off x="9080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3" name="任意多边形 107"/>
                        <wps:cNvSpPr/>
                        <wps:spPr>
                          <a:xfrm>
                            <a:off x="9080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4" name="任意多边形 108"/>
                        <wps:cNvSpPr/>
                        <wps:spPr>
                          <a:xfrm>
                            <a:off x="8344" y="1553"/>
                            <a:ext cx="39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39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5" name="任意多边形 109"/>
                        <wps:cNvSpPr/>
                        <wps:spPr>
                          <a:xfrm>
                            <a:off x="8344" y="1553"/>
                            <a:ext cx="39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39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6" name="任意多边形 110"/>
                        <wps:cNvSpPr/>
                        <wps:spPr>
                          <a:xfrm>
                            <a:off x="9826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7" name="任意多边形 111"/>
                        <wps:cNvSpPr/>
                        <wps:spPr>
                          <a:xfrm>
                            <a:off x="9826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8" name="任意多边形 112"/>
                        <wps:cNvSpPr/>
                        <wps:spPr>
                          <a:xfrm>
                            <a:off x="8344" y="3035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9" name="任意多边形 113"/>
                        <wps:cNvSpPr/>
                        <wps:spPr>
                          <a:xfrm>
                            <a:off x="8344" y="3035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0" y="20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0" name="任意多边形 114"/>
                        <wps:cNvSpPr/>
                        <wps:spPr>
                          <a:xfrm>
                            <a:off x="9826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1" name="任意多边形 115"/>
                        <wps:cNvSpPr/>
                        <wps:spPr>
                          <a:xfrm>
                            <a:off x="9826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29"/>
                                </a:lnTo>
                                <a:lnTo>
                                  <a:pt x="10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2" name="任意多边形 116"/>
                        <wps:cNvSpPr/>
                        <wps:spPr>
                          <a:xfrm>
                            <a:off x="8344" y="2299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3" name="任意多边形 117"/>
                        <wps:cNvSpPr/>
                        <wps:spPr>
                          <a:xfrm>
                            <a:off x="8344" y="2299"/>
                            <a:ext cx="39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4" name="任意多边形 118"/>
                        <wps:cNvSpPr/>
                        <wps:spPr>
                          <a:xfrm>
                            <a:off x="9826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5" name="任意多边形 119"/>
                        <wps:cNvSpPr/>
                        <wps:spPr>
                          <a:xfrm>
                            <a:off x="9826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6" name="任意多边形 120"/>
                        <wps:cNvSpPr/>
                        <wps:spPr>
                          <a:xfrm>
                            <a:off x="9080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7" name="任意多边形 121"/>
                        <wps:cNvSpPr/>
                        <wps:spPr>
                          <a:xfrm>
                            <a:off x="9080" y="1553"/>
                            <a:ext cx="40" cy="3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39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8" name="任意多边形 122"/>
                        <wps:cNvSpPr/>
                        <wps:spPr>
                          <a:xfrm>
                            <a:off x="9080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59" name="任意多边形 123"/>
                        <wps:cNvSpPr/>
                        <wps:spPr>
                          <a:xfrm>
                            <a:off x="9080" y="3035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0" name="任意多边形 124"/>
                        <wps:cNvSpPr/>
                        <wps:spPr>
                          <a:xfrm>
                            <a:off x="9080" y="1926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1" name="任意多边形 125"/>
                        <wps:cNvSpPr/>
                        <wps:spPr>
                          <a:xfrm>
                            <a:off x="9080" y="1926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9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2" name="任意多边形 126"/>
                        <wps:cNvSpPr/>
                        <wps:spPr>
                          <a:xfrm>
                            <a:off x="9453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3" name="任意多边形 127"/>
                        <wps:cNvSpPr/>
                        <wps:spPr>
                          <a:xfrm>
                            <a:off x="9453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19" y="40"/>
                                </a:lnTo>
                                <a:lnTo>
                                  <a:pt x="29" y="40"/>
                                </a:lnTo>
                                <a:lnTo>
                                  <a:pt x="39" y="30"/>
                                </a:lnTo>
                                <a:lnTo>
                                  <a:pt x="39" y="20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4" name="任意多边形 128"/>
                        <wps:cNvSpPr/>
                        <wps:spPr>
                          <a:xfrm>
                            <a:off x="9080" y="2662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2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5" name="任意多边形 129"/>
                        <wps:cNvSpPr/>
                        <wps:spPr>
                          <a:xfrm>
                            <a:off x="9080" y="2662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19"/>
                                </a:moveTo>
                                <a:lnTo>
                                  <a:pt x="0" y="29"/>
                                </a:lnTo>
                                <a:lnTo>
                                  <a:pt x="9" y="39"/>
                                </a:lnTo>
                                <a:lnTo>
                                  <a:pt x="19" y="39"/>
                                </a:lnTo>
                                <a:lnTo>
                                  <a:pt x="29" y="39"/>
                                </a:lnTo>
                                <a:lnTo>
                                  <a:pt x="39" y="29"/>
                                </a:lnTo>
                                <a:lnTo>
                                  <a:pt x="39" y="19"/>
                                </a:lnTo>
                                <a:lnTo>
                                  <a:pt x="39" y="10"/>
                                </a:lnTo>
                                <a:lnTo>
                                  <a:pt x="29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6" name="任意多边形 130"/>
                        <wps:cNvSpPr/>
                        <wps:spPr>
                          <a:xfrm>
                            <a:off x="8717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3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30" y="40"/>
                                </a:lnTo>
                                <a:lnTo>
                                  <a:pt x="40" y="30"/>
                                </a:lnTo>
                                <a:lnTo>
                                  <a:pt x="40" y="10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7" name="任意多边形 131"/>
                        <wps:cNvSpPr/>
                        <wps:spPr>
                          <a:xfrm>
                            <a:off x="8717" y="2299"/>
                            <a:ext cx="40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" h="40">
                                <a:moveTo>
                                  <a:pt x="0" y="20"/>
                                </a:moveTo>
                                <a:lnTo>
                                  <a:pt x="0" y="30"/>
                                </a:lnTo>
                                <a:lnTo>
                                  <a:pt x="10" y="40"/>
                                </a:lnTo>
                                <a:lnTo>
                                  <a:pt x="20" y="40"/>
                                </a:lnTo>
                                <a:lnTo>
                                  <a:pt x="30" y="40"/>
                                </a:lnTo>
                                <a:lnTo>
                                  <a:pt x="40" y="30"/>
                                </a:lnTo>
                                <a:lnTo>
                                  <a:pt x="40" y="20"/>
                                </a:lnTo>
                                <a:lnTo>
                                  <a:pt x="40" y="10"/>
                                </a:lnTo>
                                <a:lnTo>
                                  <a:pt x="30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6" o:spid="_x0000_s1026" o:spt="203" alt="学科网(www.zxxk.com)--教育资源门户，提供试卷、教案、课件、论文、素材及各类教学资源下载，还有大量而丰富的教学相关资讯！" style="position:absolute;left:0pt;margin-left:416.95pt;margin-top:77.4pt;height:76.6pt;width:76.6pt;mso-position-horizontal-relative:page;z-index:-251661312;mso-width-relative:page;mso-height-relative:page;" coordorigin="8340,1548" coordsize="1532,1532" o:gfxdata="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">
                <o:lock v:ext="edit" aspectratio="f"/>
                <v:shape id="任意多边形 97" o:spid="_x0000_s1026" o:spt="100" style="position:absolute;left:8741;top:2323;height:737;width:364;" fillcolor="#C0C0C0" filled="t" stroked="f" coordsize="364,737" o:gfxdata="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kiUrsAAADc&#10;AAAADwAAAAAAAAABACAAAAAiAAAAZHJzL2Rvd25yZXYueG1sUEsBAhQAFAAAAAgAh07iQDMvBZ47&#10;AAAAOQAAABAAAAAAAAAAAQAgAAAACgEAAGRycy9zaGFwZXhtbC54bWxQSwUGAAAAAAYABgBbAQAA&#10;tAMAAAAA&#10;" path="m363,0l0,0,363,737,363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98" o:spid="_x0000_s1026" o:spt="100" style="position:absolute;left:8741;top:2323;height:737;width:364;" filled="f" stroked="t" coordsize="364,737" o:gfxdata="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50bj6/&#10;AAAA3AAAAA8AAAAAAAAAAQAgAAAAIgAAAGRycy9kb3ducmV2LnhtbFBLAQIUABQAAAAIAIdO4kAz&#10;LwWeOwAAADkAAAAQAAAAAAAAAAEAIAAAAA4BAABkcnMvc2hhcGV4bWwueG1sUEsFBgAAAAAGAAYA&#10;WwEAALgDAAAAAA==&#10;" path="m0,0l363,0,363,737,0,0xe">
                  <v:fill on="f" focussize="0,0"/>
                  <v:stroke weight="0.491338582677165pt" color="#C0C0C0" joinstyle="round"/>
                  <v:imagedata o:title=""/>
                  <o:lock v:ext="edit" aspectratio="f"/>
                </v:shape>
                <v:shape id="任意多边形 99" o:spid="_x0000_s1026" o:spt="100" style="position:absolute;left:8368;top:1950;height:374;width:737;" fillcolor="#C0C0C0" filled="t" stroked="f" coordsize="737,374" o:gfxdata="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M6ky8AAAA&#10;3AAAAA8AAAAAAAAAAQAgAAAAIgAAAGRycy9kb3ducmV2LnhtbFBLAQIUABQAAAAIAIdO4kAzLwWe&#10;OwAAADkAAAAQAAAAAAAAAAEAIAAAAAsBAABkcnMvc2hhcGV4bWwueG1sUEsFBgAAAAAGAAYAWwEA&#10;ALUDAAAAAA==&#10;" path="m736,0l0,373,736,373,736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100" o:spid="_x0000_s1026" o:spt="100" style="position:absolute;left:8368;top:1950;height:374;width:737;" filled="f" stroked="t" coordsize="737,374" o:gfxdata="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vXAIbsAAADc&#10;AAAADwAAAAAAAAABACAAAAAiAAAAZHJzL2Rvd25yZXYueG1sUEsBAhQAFAAAAAgAh07iQDMvBZ47&#10;AAAAOQAAABAAAAAAAAAAAQAgAAAACgEAAGRycy9zaGFwZXhtbC54bWxQSwUGAAAAAAYABgBbAQAA&#10;tAMAAAAA&#10;" path="m736,0l736,373,0,373,736,0xe">
                  <v:fill on="f" focussize="0,0"/>
                  <v:stroke weight="0.491338582677165pt" color="#C0C0C0" joinstyle="round"/>
                  <v:imagedata o:title=""/>
                  <o:lock v:ext="edit" aspectratio="f"/>
                </v:shape>
                <v:shape id="任意多边形 101" o:spid="_x0000_s1026" o:spt="100" style="position:absolute;left:9104;top:2323;height:364;width:747;" fillcolor="#C0C0C0" filled="t" stroked="f" coordsize="747,364" o:gfxdata="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mdhVvQAA&#10;ANwAAAAPAAAAAAAAAAEAIAAAACIAAABkcnMvZG93bnJldi54bWxQSwECFAAUAAAACACHTuJAMy8F&#10;njsAAAA5AAAAEAAAAAAAAAABACAAAAAMAQAAZHJzL3NoYXBleG1sLnhtbFBLBQYAAAAABgAGAFsB&#10;AAC2AwAAAAA=&#10;" path="m747,0l0,0,0,364,747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102" o:spid="_x0000_s1026" o:spt="100" style="position:absolute;left:9104;top:2323;height:364;width:747;" filled="f" stroked="t" coordsize="747,364" o:gfxdata="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A6kF74A&#10;AADcAAAADwAAAAAAAAABACAAAAAiAAAAZHJzL2Rvd25yZXYueG1sUEsBAhQAFAAAAAgAh07iQDMv&#10;BZ47AAAAOQAAABAAAAAAAAAAAQAgAAAADQEAAGRycy9zaGFwZXhtbC54bWxQSwUGAAAAAAYABgBb&#10;AQAAtwMAAAAA&#10;" path="m0,0l0,364,747,0,0,0xe">
                  <v:fill on="f" focussize="0,0"/>
                  <v:stroke weight="0.491417322834646pt" color="#C0C0C0" joinstyle="round"/>
                  <v:imagedata o:title=""/>
                  <o:lock v:ext="edit" aspectratio="f"/>
                </v:shape>
                <v:shape id="任意多边形 103" o:spid="_x0000_s1026" o:spt="100" style="position:absolute;left:9104;top:1576;height:747;width:374;" fillcolor="#C0C0C0" filled="t" stroked="f" coordsize="374,747" o:gfxdata="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iiZ+8AAAA&#10;3AAAAA8AAAAAAAAAAQAgAAAAIgAAAGRycy9kb3ducmV2LnhtbFBLAQIUABQAAAAIAIdO4kAzLwWe&#10;OwAAADkAAAAQAAAAAAAAAAEAIAAAAAsBAABkcnMvc2hhcGV4bWwueG1sUEsFBgAAAAAGAAYAWwEA&#10;ALUDAAAAAA==&#10;" path="m0,0l0,746,373,746,0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104" o:spid="_x0000_s1026" o:spt="100" style="position:absolute;left:9104;top:1576;height:747;width:374;" filled="f" stroked="t" coordsize="374,747" o:gfxdata="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22de8AAAA&#10;3AAAAA8AAAAAAAAAAQAgAAAAIgAAAGRycy9kb3ducmV2LnhtbFBLAQIUABQAAAAIAIdO4kAzLwWe&#10;OwAAADkAAAAQAAAAAAAAAAEAIAAAAAsBAABkcnMvc2hhcGV4bWwueG1sUEsFBgAAAAAGAAYAWwEA&#10;ALUDAAAAAA==&#10;" path="m0,0l0,746,373,746,0,0xe">
                  <v:fill on="f" focussize="0,0"/>
                  <v:stroke weight="0.491338582677165pt" color="#C0C0C0" joinstyle="round"/>
                  <v:imagedata o:title=""/>
                  <o:lock v:ext="edit" aspectratio="f"/>
                </v:shape>
                <v:shape id="自选图形 105" o:spid="_x0000_s1026" o:spt="100" style="position:absolute;left:65;top:8782;height:2267;width:2267;" filled="f" stroked="t" coordsize="2267,2267" o:gfxdata="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UFie8AAAA&#10;3AAAAA8AAAAAAAAAAQAgAAAAIgAAAGRycy9kb3ducmV2LnhtbFBLAQIUABQAAAAIAIdO4kAzLwWe&#10;OwAAADkAAAAQAAAAAAAAAAEAIAAAAAsBAABkcnMvc2hhcGV4bWwueG1sUEsFBgAAAAAGAAYAWwEA&#10;ALUDAAAAAA==&#10;" path="m9038,-6832l8302,-6459m9038,-7205l9411,-6459m9785,-6459l9038,-6095m8675,-6459l9038,-5722e">
                  <v:fill on="f" focussize="0,0"/>
                  <v:stroke weight="0.491338582677165pt" color="#000080" joinstyle="round"/>
                  <v:imagedata o:title=""/>
                  <o:lock v:ext="edit" aspectratio="f"/>
                </v:shape>
                <v:shape id="任意多边形 106" o:spid="_x0000_s1026" o:spt="100" style="position:absolute;left:9080;top:2299;height:40;width:40;" fillcolor="#FF0000" filled="t" stroked="f" coordsize="40,40" o:gfxdata="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Xcneb4A&#10;AADcAAAADwAAAAAAAAABACAAAAAiAAAAZHJzL2Rvd25yZXYueG1sUEsBAhQAFAAAAAgAh07iQDMv&#10;BZ47AAAAOQAAABAAAAAAAAAAAQAgAAAADQEAAGRycy9zaGFwZXhtbC54bWxQSwUGAAAAAAYABgBb&#10;AQAAtwMAAAAA&#10;" path="m29,0l9,0,0,10,0,30,9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07" o:spid="_x0000_s1026" o:spt="100" style="position:absolute;left:9080;top:2299;height:40;width:40;" filled="f" stroked="t" coordsize="40,40" o:gfxdata="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AJuN7sAAADc&#10;AAAADwAAAAAAAAABACAAAAAiAAAAZHJzL2Rvd25yZXYueG1sUEsBAhQAFAAAAAgAh07iQDMvBZ47&#10;AAAAOQAAABAAAAAAAAAAAQAgAAAACgEAAGRycy9zaGFwZXhtbC54bWxQSwUGAAAAAAYABgBbAQAA&#10;tAMAAAAA&#10;" path="m0,20l0,30,9,40,19,40,29,40,39,30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08" o:spid="_x0000_s1026" o:spt="100" style="position:absolute;left:8344;top:1553;height:39;width:39;" fillcolor="#FF0000" filled="t" stroked="f" coordsize="39,39" o:gfxdata="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1cFK8AAAA&#10;3AAAAA8AAAAAAAAAAQAgAAAAIgAAAGRycy9kb3ducmV2LnhtbFBLAQIUABQAAAAIAIdO4kAzLwWe&#10;OwAAADkAAAAQAAAAAAAAAAEAIAAAAAsBAABkcnMvc2hhcGV4bWwueG1sUEsFBgAAAAAGAAYAWwEA&#10;ALUDAAAAAA==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09" o:spid="_x0000_s1026" o:spt="100" style="position:absolute;left:8344;top:1553;height:39;width:39;" filled="f" stroked="t" coordsize="39,39" o:gfxdata="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abslLsAAADc&#10;AAAADwAAAAAAAAABACAAAAAiAAAAZHJzL2Rvd25yZXYueG1sUEsBAhQAFAAAAAgAh07iQDMvBZ47&#10;AAAAOQAAABAAAAAAAAAAAQAgAAAACgEAAGRycy9zaGFwZXhtbC54bWxQSwUGAAAAAAYABgBbAQAA&#10;tAMAAAAA&#10;" path="m0,19l0,29,9,39,19,39,29,39,39,29,39,19,39,10,29,0,19,0,9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0" o:spid="_x0000_s1026" o:spt="100" style="position:absolute;left:9826;top:1553;height:39;width:40;" fillcolor="#FF0000" filled="t" stroked="f" coordsize="40,39" o:gfxdata="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vD/pbsAAADc&#10;AAAADwAAAAAAAAABACAAAAAiAAAAZHJzL2Rvd25yZXYueG1sUEsBAhQAFAAAAAgAh07iQDMvBZ47&#10;AAAAOQAAABAAAAAAAAAAAQAgAAAACgEAAGRycy9zaGFwZXhtbC54bWxQSwUGAAAAAAYABgBbAQAA&#10;tAMAAAAA&#10;" path="m29,0l10,0,0,10,0,29,10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11" o:spid="_x0000_s1026" o:spt="100" style="position:absolute;left:9826;top:1553;height:39;width:40;" filled="f" stroked="t" coordsize="40,39" o:gfxdata="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ZBObgAAADcAAAA&#10;DwAAAAAAAAABACAAAAAiAAAAZHJzL2Rvd25yZXYueG1sUEsBAhQAFAAAAAgAh07iQDMvBZ47AAAA&#10;OQAAABAAAAAAAAAAAQAgAAAABwEAAGRycy9zaGFwZXhtbC54bWxQSwUGAAAAAAYABgBbAQAAsQMA&#10;AAAA&#10;" path="m0,19l0,29,10,39,19,39,29,39,39,29,39,19,39,10,29,0,19,0,10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2" o:spid="_x0000_s1026" o:spt="100" style="position:absolute;left:8344;top:3035;height:40;width:39;" fillcolor="#FF0000" filled="t" stroked="f" coordsize="39,40" o:gfxdata="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pW2L4A&#10;AADcAAAADwAAAAAAAAABACAAAAAiAAAAZHJzL2Rvd25yZXYueG1sUEsBAhQAFAAAAAgAh07iQDMv&#10;BZ47AAAAOQAAABAAAAAAAAAAAQAgAAAADQEAAGRycy9zaGFwZXhtbC54bWxQSwUGAAAAAAYABgBb&#10;AQAAtwMAAAAA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13" o:spid="_x0000_s1026" o:spt="100" style="position:absolute;left:8344;top:3035;height:40;width:39;" filled="f" stroked="t" coordsize="39,40" o:gfxdata="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4LE5r4A&#10;AADcAAAADwAAAAAAAAABACAAAAAiAAAAZHJzL2Rvd25yZXYueG1sUEsBAhQAFAAAAAgAh07iQDMv&#10;BZ47AAAAOQAAABAAAAAAAAAAAQAgAAAADQEAAGRycy9zaGFwZXhtbC54bWxQSwUGAAAAAAYABgBb&#10;AQAAtwMAAAAA&#10;" path="m0,20l0,29,9,39,19,39,29,39,39,29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4" o:spid="_x0000_s1026" o:spt="100" style="position:absolute;left:9826;top:3035;height:40;width:40;" fillcolor="#FF0000" filled="t" stroked="f" coordsize="40,40" o:gfxdata="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MIpI&#10;wAAAANwAAAAPAAAAAAAAAAEAIAAAACIAAABkcnMvZG93bnJldi54bWxQSwECFAAUAAAACACHTuJA&#10;My8FnjsAAAA5AAAAEAAAAAAAAAABACAAAAAPAQAAZHJzL3NoYXBleG1sLnhtbFBLBQYAAAAABgAG&#10;AFsBAAC5AwAAAAA=&#10;" path="m29,0l10,0,0,10,0,29,10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15" o:spid="_x0000_s1026" o:spt="100" style="position:absolute;left:9826;top:3035;height:40;width:40;" filled="f" stroked="t" coordsize="40,40" o:gfxdata="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XDBrsAAADc&#10;AAAADwAAAAAAAAABACAAAAAiAAAAZHJzL2Rvd25yZXYueG1sUEsBAhQAFAAAAAgAh07iQDMvBZ47&#10;AAAAOQAAABAAAAAAAAAAAQAgAAAACgEAAGRycy9zaGFwZXhtbC54bWxQSwUGAAAAAAYABgBbAQAA&#10;tAMAAAAA&#10;" path="m0,20l0,29,10,39,19,39,29,39,39,29,39,20,39,10,29,0,19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6" o:spid="_x0000_s1026" o:spt="100" style="position:absolute;left:8344;top:2299;height:40;width:39;" fillcolor="#FF0000" filled="t" stroked="f" coordsize="39,40" o:gfxdata="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gv377sAAADc&#10;AAAADwAAAAAAAAABACAAAAAiAAAAZHJzL2Rvd25yZXYueG1sUEsBAhQAFAAAAAgAh07iQDMvBZ47&#10;AAAAOQAAABAAAAAAAAAAAQAgAAAACgEAAGRycy9zaGFwZXhtbC54bWxQSwUGAAAAAAYABgBbAQAA&#10;tAMAAAAA&#10;" path="m29,0l9,0,0,10,0,30,9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17" o:spid="_x0000_s1026" o:spt="100" style="position:absolute;left:8344;top:2299;height:40;width:39;" filled="f" stroked="t" coordsize="39,40" o:gfxdata="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s2XRvQAA&#10;ANwAAAAPAAAAAAAAAAEAIAAAACIAAABkcnMvZG93bnJldi54bWxQSwECFAAUAAAACACHTuJAMy8F&#10;njsAAAA5AAAAEAAAAAAAAAABACAAAAAMAQAAZHJzL3NoYXBleG1sLnhtbFBLBQYAAAAABgAGAFsB&#10;AAC2AwAAAAA=&#10;" path="m0,20l0,30,9,40,19,40,29,40,39,30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18" o:spid="_x0000_s1026" o:spt="100" style="position:absolute;left:9826;top:2299;height:40;width:40;" fillcolor="#FF0000" filled="t" stroked="f" coordsize="40,40" o:gfxdata="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uMS74A&#10;AADcAAAADwAAAAAAAAABACAAAAAiAAAAZHJzL2Rvd25yZXYueG1sUEsBAhQAFAAAAAgAh07iQDMv&#10;BZ47AAAAOQAAABAAAAAAAAAAAQAgAAAADQEAAGRycy9zaGFwZXhtbC54bWxQSwUGAAAAAAYABgBb&#10;AQAAtwMAAAAA&#10;" path="m29,0l10,0,0,10,0,30,10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19" o:spid="_x0000_s1026" o:spt="100" style="position:absolute;left:9826;top:2299;height:40;width:40;" filled="f" stroked="t" coordsize="40,40" o:gfxdata="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X7FBbsAAADc&#10;AAAADwAAAAAAAAABACAAAAAiAAAAZHJzL2Rvd25yZXYueG1sUEsBAhQAFAAAAAgAh07iQDMvBZ47&#10;AAAAOQAAABAAAAAAAAAAAQAgAAAACgEAAGRycy9zaGFwZXhtbC54bWxQSwUGAAAAAAYABgBbAQAA&#10;tAMAAAAA&#10;" path="m0,20l0,30,10,40,19,40,29,40,39,30,39,20,39,10,29,0,19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0" o:spid="_x0000_s1026" o:spt="100" style="position:absolute;left:9080;top:1553;height:39;width:40;" fillcolor="#FF0000" filled="t" stroked="f" coordsize="40,39" o:gfxdata="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ylpeLsAAADc&#10;AAAADwAAAAAAAAABACAAAAAiAAAAZHJzL2Rvd25yZXYueG1sUEsBAhQAFAAAAAgAh07iQDMvBZ47&#10;AAAAOQAAABAAAAAAAAAAAQAgAAAACgEAAGRycy9zaGFwZXhtbC54bWxQSwUGAAAAAAYABgBbAQAA&#10;tAMAAAAA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21" o:spid="_x0000_s1026" o:spt="100" style="position:absolute;left:9080;top:1553;height:39;width:40;" filled="f" stroked="t" coordsize="40,39" o:gfxdata="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uP1+S5AAAA3AAA&#10;AA8AAAAAAAAAAQAgAAAAIgAAAGRycy9kb3ducmV2LnhtbFBLAQIUABQAAAAIAIdO4kAzLwWeOwAA&#10;ADkAAAAQAAAAAAAAAAEAIAAAAAgBAABkcnMvc2hhcGV4bWwueG1sUEsFBgAAAAAGAAYAWwEAALID&#10;AAAAAA==&#10;" path="m0,19l0,29,9,39,19,39,29,39,39,29,39,19,39,10,29,0,19,0,9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2" o:spid="_x0000_s1026" o:spt="100" style="position:absolute;left:9080;top:3035;height:40;width:40;" fillcolor="#FF0000" filled="t" stroked="f" coordsize="40,40" o:gfxdata="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RoZO&#10;wAAAANwAAAAPAAAAAAAAAAEAIAAAACIAAABkcnMvZG93bnJldi54bWxQSwECFAAUAAAACACHTuJA&#10;My8FnjsAAAA5AAAAEAAAAAAAAAABACAAAAAPAQAAZHJzL3NoYXBleG1sLnhtbFBLBQYAAAAABgAG&#10;AFsBAAC5AwAAAAA=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23" o:spid="_x0000_s1026" o:spt="100" style="position:absolute;left:9080;top:3035;height:40;width:40;" filled="f" stroked="t" coordsize="40,40" o:gfxdata="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M88AugAAANwA&#10;AAAPAAAAAAAAAAEAIAAAACIAAABkcnMvZG93bnJldi54bWxQSwECFAAUAAAACACHTuJAMy8FnjsA&#10;AAA5AAAAEAAAAAAAAAABACAAAAAJAQAAZHJzL3NoYXBleG1sLnhtbFBLBQYAAAAABgAGAFsBAACz&#10;AwAAAAA=&#10;" path="m0,20l0,29,9,39,19,39,29,39,39,29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4" o:spid="_x0000_s1026" o:spt="100" style="position:absolute;left:9080;top:1926;height:40;width:40;" fillcolor="#FF0000" filled="t" stroked="f" coordsize="40,40" o:gfxdata="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XED1&#10;wAAAANwAAAAPAAAAAAAAAAEAIAAAACIAAABkcnMvZG93bnJldi54bWxQSwECFAAUAAAACACHTuJA&#10;My8FnjsAAAA5AAAAEAAAAAAAAAABACAAAAAPAQAAZHJzL3NoYXBleG1sLnhtbFBLBQYAAAAABgAG&#10;AFsBAAC5AwAAAAA=&#10;" path="m29,0l9,0,0,10,0,30,9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25" o:spid="_x0000_s1026" o:spt="100" style="position:absolute;left:9080;top:1926;height:40;width:40;" filled="f" stroked="t" coordsize="40,40" o:gfxdata="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kJu7sAAADc&#10;AAAADwAAAAAAAAABACAAAAAiAAAAZHJzL2Rvd25yZXYueG1sUEsBAhQAFAAAAAgAh07iQDMvBZ47&#10;AAAAOQAAABAAAAAAAAAAAQAgAAAACgEAAGRycy9zaGFwZXhtbC54bWxQSwUGAAAAAAYABgBbAQAA&#10;tAMAAAAA&#10;" path="m0,20l0,30,9,40,19,40,29,40,39,30,39,20,39,10,29,0,19,0,9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6" o:spid="_x0000_s1026" o:spt="100" style="position:absolute;left:9453;top:2299;height:40;width:40;" fillcolor="#FF0000" filled="t" stroked="f" coordsize="40,40" o:gfxdata="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wnsZvQAA&#10;ANwAAAAPAAAAAAAAAAEAIAAAACIAAABkcnMvZG93bnJldi54bWxQSwECFAAUAAAACACHTuJAMy8F&#10;njsAAAA5AAAAEAAAAAAAAAABACAAAAAMAQAAZHJzL3NoYXBleG1sLnhtbFBLBQYAAAAABgAGAFsB&#10;AAC2AwAAAAA=&#10;" path="m29,0l10,0,0,10,0,30,10,40,29,40,39,30,39,10,29,0xe">
                  <v:fill on="t" focussize="0,0"/>
                  <v:stroke on="f"/>
                  <v:imagedata o:title=""/>
                  <o:lock v:ext="edit" aspectratio="f"/>
                </v:shape>
                <v:shape id="任意多边形 127" o:spid="_x0000_s1026" o:spt="100" style="position:absolute;left:9453;top:2299;height:40;width:40;" filled="f" stroked="t" coordsize="40,40" o:gfxdata="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tzJXugAAANwA&#10;AAAPAAAAAAAAAAEAIAAAACIAAABkcnMvZG93bnJldi54bWxQSwECFAAUAAAACACHTuJAMy8FnjsA&#10;AAA5AAAAEAAAAAAAAAABACAAAAAJAQAAZHJzL3NoYXBleG1sLnhtbFBLBQYAAAAABgAGAFsBAACz&#10;AwAAAAA=&#10;" path="m0,20l0,30,10,40,19,40,29,40,39,30,39,20,39,10,29,0,19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28" o:spid="_x0000_s1026" o:spt="100" style="position:absolute;left:9080;top:2662;height:40;width:40;" fillcolor="#FF0000" filled="t" stroked="f" coordsize="40,40" o:gfxdata="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dG9r4A&#10;AADcAAAADwAAAAAAAAABACAAAAAiAAAAZHJzL2Rvd25yZXYueG1sUEsBAhQAFAAAAAgAh07iQDMv&#10;BZ47AAAAOQAAABAAAAAAAAAAAQAgAAAADQEAAGRycy9zaGFwZXhtbC54bWxQSwUGAAAAAAYABgBb&#10;AQAAtwMAAAAA&#10;" path="m29,0l9,0,0,10,0,29,9,39,29,39,39,29,39,10,29,0xe">
                  <v:fill on="t" focussize="0,0"/>
                  <v:stroke on="f"/>
                  <v:imagedata o:title=""/>
                  <o:lock v:ext="edit" aspectratio="f"/>
                </v:shape>
                <v:shape id="任意多边形 129" o:spid="_x0000_s1026" o:spt="100" style="position:absolute;left:9080;top:2662;height:40;width:40;" filled="f" stroked="t" coordsize="40,40" o:gfxdata="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IPuLsAAADc&#10;AAAADwAAAAAAAAABACAAAAAiAAAAZHJzL2Rvd25yZXYueG1sUEsBAhQAFAAAAAgAh07iQDMvBZ47&#10;AAAAOQAAABAAAAAAAAAAAQAgAAAACgEAAGRycy9zaGFwZXhtbC54bWxQSwUGAAAAAAYABgBbAQAA&#10;tAMAAAAA&#10;" path="m0,19l0,29,9,39,19,39,29,39,39,29,39,19,39,10,29,0,19,0,9,0,0,10,0,19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  <v:shape id="任意多边形 130" o:spid="_x0000_s1026" o:spt="100" style="position:absolute;left:8717;top:2299;height:40;width:40;" fillcolor="#FF0000" filled="t" stroked="f" coordsize="40,40" o:gfxdata="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+X0avQAA&#10;ANwAAAAPAAAAAAAAAAEAIAAAACIAAABkcnMvZG93bnJldi54bWxQSwECFAAUAAAACACHTuJAMy8F&#10;njsAAAA5AAAAEAAAAAAAAAABACAAAAAMAQAAZHJzL3NoYXBleG1sLnhtbFBLBQYAAAAABgAGAFsB&#10;AAC2AwAAAAA=&#10;" path="m30,0l10,0,0,10,0,30,10,40,30,40,40,30,40,10,30,0xe">
                  <v:fill on="t" focussize="0,0"/>
                  <v:stroke on="f"/>
                  <v:imagedata o:title=""/>
                  <o:lock v:ext="edit" aspectratio="f"/>
                </v:shape>
                <v:shape id="任意多边形 131" o:spid="_x0000_s1026" o:spt="100" style="position:absolute;left:8717;top:2299;height:40;width:40;" filled="f" stroked="t" coordsize="40,40" o:gfxdata="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jDRUugAAANwA&#10;AAAPAAAAAAAAAAEAIAAAACIAAABkcnMvZG93bnJldi54bWxQSwECFAAUAAAACACHTuJAMy8FnjsA&#10;AAA5AAAAEAAAAAAAAAABACAAAAAJAQAAZHJzL3NoYXBleG1sLnhtbFBLBQYAAAAABgAGAFsBAACz&#10;AwAAAAA=&#10;" path="m0,20l0,30,10,40,20,40,30,40,40,30,40,20,40,10,30,0,20,0,10,0,0,10,0,20xe">
                  <v:fill on="f" focussize="0,0"/>
                  <v:stroke weight="0.49133858267716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pacing w:val="3"/>
          <w:sz w:val="21"/>
        </w:rPr>
        <w:t>将边长为正整数</w:t>
      </w:r>
      <w:r>
        <w:rPr>
          <w:rFonts w:ascii="Times New Roman" w:eastAsia="Times New Roman"/>
          <w:i/>
          <w:sz w:val="20"/>
        </w:rPr>
        <w:t>n</w:t>
      </w:r>
      <w:r>
        <w:rPr>
          <w:rFonts w:ascii="Times New Roman" w:eastAsia="Times New Roman"/>
          <w:i/>
          <w:spacing w:val="3"/>
          <w:sz w:val="20"/>
        </w:rPr>
        <w:t xml:space="preserve"> </w:t>
      </w:r>
      <w:r>
        <w:rPr>
          <w:spacing w:val="1"/>
          <w:sz w:val="21"/>
        </w:rPr>
        <w:t>的正方形平均分成</w:t>
      </w:r>
      <w:r>
        <w:rPr>
          <w:rFonts w:ascii="Times New Roman" w:eastAsia="Times New Roman"/>
          <w:i/>
          <w:spacing w:val="4"/>
          <w:sz w:val="21"/>
        </w:rPr>
        <w:t>n</w:t>
      </w:r>
      <w:r>
        <w:rPr>
          <w:rFonts w:ascii="Times New Roman" w:eastAsia="Times New Roman"/>
          <w:spacing w:val="4"/>
          <w:position w:val="10"/>
          <w:sz w:val="12"/>
        </w:rPr>
        <w:t>2</w:t>
      </w:r>
      <w:r>
        <w:rPr>
          <w:rFonts w:ascii="Times New Roman" w:eastAsia="Times New Roman"/>
          <w:spacing w:val="37"/>
          <w:position w:val="10"/>
          <w:sz w:val="12"/>
        </w:rPr>
        <w:t xml:space="preserve"> </w:t>
      </w:r>
      <w:r>
        <w:rPr>
          <w:spacing w:val="-8"/>
          <w:sz w:val="21"/>
        </w:rPr>
        <w:t>个小正方形，每个小正方形的顶点称为格点，例</w:t>
      </w:r>
      <w:r>
        <w:rPr>
          <w:spacing w:val="-23"/>
          <w:sz w:val="21"/>
        </w:rPr>
        <w:t xml:space="preserve">如，图 </w:t>
      </w:r>
      <w:r>
        <w:rPr>
          <w:sz w:val="21"/>
        </w:rPr>
        <w:t>1</w:t>
      </w:r>
      <w:r>
        <w:rPr>
          <w:spacing w:val="-13"/>
          <w:sz w:val="21"/>
        </w:rPr>
        <w:t xml:space="preserve"> 中的黑点是边长为 </w:t>
      </w:r>
      <w:r>
        <w:rPr>
          <w:sz w:val="21"/>
        </w:rPr>
        <w:t>2</w:t>
      </w:r>
      <w:r>
        <w:rPr>
          <w:spacing w:val="-14"/>
          <w:sz w:val="21"/>
        </w:rPr>
        <w:t xml:space="preserve"> 的正方形的格点。如图 </w:t>
      </w:r>
      <w:r>
        <w:rPr>
          <w:spacing w:val="-16"/>
          <w:sz w:val="21"/>
        </w:rPr>
        <w:t>2</w:t>
      </w:r>
      <w:r>
        <w:rPr>
          <w:spacing w:val="-13"/>
          <w:sz w:val="21"/>
        </w:rPr>
        <w:t xml:space="preserve">，在边长为 </w:t>
      </w:r>
      <w:r>
        <w:rPr>
          <w:sz w:val="21"/>
        </w:rPr>
        <w:t>12</w:t>
      </w:r>
      <w:r>
        <w:rPr>
          <w:spacing w:val="-8"/>
          <w:sz w:val="21"/>
        </w:rPr>
        <w:t xml:space="preserve"> 的正方形中有四个</w:t>
      </w:r>
      <w:r>
        <w:rPr>
          <w:spacing w:val="-5"/>
          <w:sz w:val="21"/>
        </w:rPr>
        <w:t xml:space="preserve">完全相同的直角三角形，如果三角形的一条边为 </w:t>
      </w:r>
      <w:r>
        <w:rPr>
          <w:sz w:val="21"/>
        </w:rPr>
        <w:t>3</w:t>
      </w:r>
      <w:r>
        <w:rPr>
          <w:spacing w:val="-3"/>
          <w:sz w:val="21"/>
        </w:rPr>
        <w:t>，那么这四个三角形各边共经过多少个格点</w:t>
      </w:r>
      <w:r>
        <w:rPr>
          <w:sz w:val="21"/>
        </w:rPr>
        <w:t>（</w:t>
      </w:r>
      <w:r>
        <w:rPr>
          <w:spacing w:val="-3"/>
          <w:sz w:val="21"/>
        </w:rPr>
        <w:t>每个格点只计一次</w:t>
      </w:r>
      <w:r>
        <w:rPr>
          <w:sz w:val="21"/>
        </w:rPr>
        <w:t>）？</w:t>
      </w:r>
    </w:p>
    <w:p>
      <w:pPr>
        <w:pStyle w:val="3"/>
        <w:spacing w:before="8"/>
        <w:rPr>
          <w:sz w:val="8"/>
        </w:rPr>
      </w:pP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4121785</wp:posOffset>
                </wp:positionH>
                <wp:positionV relativeFrom="paragraph">
                  <wp:posOffset>94615</wp:posOffset>
                </wp:positionV>
                <wp:extent cx="870585" cy="864235"/>
                <wp:effectExtent l="0" t="0" r="0" b="0"/>
                <wp:wrapTopAndBottom/>
                <wp:docPr id="362" name="文本框 1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585" cy="86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1344" w:type="dxa"/>
                              <w:tblInd w:w="10" w:type="dxa"/>
                              <w:tblBorders>
                                <w:top w:val="single" w:color="000080" w:sz="8" w:space="0"/>
                                <w:left w:val="single" w:color="000080" w:sz="8" w:space="0"/>
                                <w:bottom w:val="single" w:color="000080" w:sz="8" w:space="0"/>
                                <w:right w:val="single" w:color="000080" w:sz="8" w:space="0"/>
                                <w:insideH w:val="single" w:color="000080" w:sz="8" w:space="0"/>
                                <w:insideV w:val="single" w:color="000080" w:sz="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72"/>
                              <w:gridCol w:w="672"/>
                            </w:tblGrid>
                            <w:tr>
                              <w:tblPrEx>
                                <w:tblBorders>
                                  <w:top w:val="single" w:color="000080" w:sz="8" w:space="0"/>
                                  <w:left w:val="single" w:color="000080" w:sz="8" w:space="0"/>
                                  <w:bottom w:val="single" w:color="000080" w:sz="8" w:space="0"/>
                                  <w:right w:val="single" w:color="000080" w:sz="8" w:space="0"/>
                                  <w:insideH w:val="single" w:color="000080" w:sz="8" w:space="0"/>
                                  <w:insideV w:val="single" w:color="000080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51" w:hRule="atLeast"/>
                              </w:trPr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8" w:space="0"/>
                                  <w:left w:val="single" w:color="000080" w:sz="8" w:space="0"/>
                                  <w:bottom w:val="single" w:color="000080" w:sz="8" w:space="0"/>
                                  <w:right w:val="single" w:color="000080" w:sz="8" w:space="0"/>
                                  <w:insideH w:val="single" w:color="000080" w:sz="8" w:space="0"/>
                                  <w:insideV w:val="single" w:color="000080" w:sz="8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51" w:hRule="atLeast"/>
                              </w:trPr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2" o:spid="_x0000_s1026" o:spt="202" alt="学科网(www.zxxk.com)--教育资源门户，提供试卷、教案、课件、论文、素材及各类教学资源下载，还有大量而丰富的教学相关资讯！" type="#_x0000_t202" style="position:absolute;left:0pt;margin-left:324.55pt;margin-top:7.45pt;height:68.05pt;width:68.55pt;mso-position-horizontal-relative:page;mso-wrap-distance-bottom:0pt;mso-wrap-distance-top:0pt;z-index:-251635712;mso-width-relative:page;mso-height-relative:page;" filled="f" stroked="f" coordsize="21600,21600" o:gfxdata="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Km9CG2AAA&#10;AAoBAAAPAAAAAAAAAAEAIAAAACIAAABkcnMvZG93bnJldi54bWxQSwECFAAUAAAACACHTuJAwLtl&#10;I1cCAADZAwAADgAAAAAAAAABACAAAAAnAQAAZHJzL2Uyb0RvYy54bWxQSwUGAAAAAAYABgBZAQAA&#10;8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1344" w:type="dxa"/>
                        <w:tblInd w:w="10" w:type="dxa"/>
                        <w:tblBorders>
                          <w:top w:val="single" w:color="000080" w:sz="8" w:space="0"/>
                          <w:left w:val="single" w:color="000080" w:sz="8" w:space="0"/>
                          <w:bottom w:val="single" w:color="000080" w:sz="8" w:space="0"/>
                          <w:right w:val="single" w:color="000080" w:sz="8" w:space="0"/>
                          <w:insideH w:val="single" w:color="000080" w:sz="8" w:space="0"/>
                          <w:insideV w:val="single" w:color="000080" w:sz="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72"/>
                        <w:gridCol w:w="672"/>
                      </w:tblGrid>
                      <w:tr>
                        <w:tblPrEx>
                          <w:tblBorders>
                            <w:top w:val="single" w:color="000080" w:sz="8" w:space="0"/>
                            <w:left w:val="single" w:color="000080" w:sz="8" w:space="0"/>
                            <w:bottom w:val="single" w:color="000080" w:sz="8" w:space="0"/>
                            <w:right w:val="single" w:color="000080" w:sz="8" w:space="0"/>
                            <w:insideH w:val="single" w:color="000080" w:sz="8" w:space="0"/>
                            <w:insideV w:val="single" w:color="000080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51" w:hRule="atLeast"/>
                        </w:trPr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8" w:space="0"/>
                            <w:left w:val="single" w:color="000080" w:sz="8" w:space="0"/>
                            <w:bottom w:val="single" w:color="000080" w:sz="8" w:space="0"/>
                            <w:right w:val="single" w:color="000080" w:sz="8" w:space="0"/>
                            <w:insideH w:val="single" w:color="000080" w:sz="8" w:space="0"/>
                            <w:insideV w:val="single" w:color="000080" w:sz="8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51" w:hRule="atLeast"/>
                        </w:trPr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5310505</wp:posOffset>
                </wp:positionH>
                <wp:positionV relativeFrom="paragraph">
                  <wp:posOffset>117475</wp:posOffset>
                </wp:positionV>
                <wp:extent cx="951230" cy="948055"/>
                <wp:effectExtent l="0" t="0" r="0" b="0"/>
                <wp:wrapTopAndBottom/>
                <wp:docPr id="363" name="文本框 1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230" cy="948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1482" w:type="dxa"/>
                              <w:tblInd w:w="5" w:type="dxa"/>
                              <w:tblBorders>
                                <w:top w:val="single" w:color="000080" w:sz="4" w:space="0"/>
                                <w:left w:val="single" w:color="000080" w:sz="4" w:space="0"/>
                                <w:bottom w:val="single" w:color="000080" w:sz="4" w:space="0"/>
                                <w:right w:val="single" w:color="000080" w:sz="4" w:space="0"/>
                                <w:insideH w:val="single" w:color="000080" w:sz="4" w:space="0"/>
                                <w:insideV w:val="single" w:color="00008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736"/>
                              <w:gridCol w:w="746"/>
                            </w:tblGrid>
                            <w:tr>
                              <w:tblPrEx>
                                <w:tblBorders>
                                  <w:top w:val="single" w:color="000080" w:sz="4" w:space="0"/>
                                  <w:left w:val="single" w:color="000080" w:sz="4" w:space="0"/>
                                  <w:bottom w:val="single" w:color="000080" w:sz="4" w:space="0"/>
                                  <w:right w:val="single" w:color="000080" w:sz="4" w:space="0"/>
                                  <w:insideH w:val="single" w:color="000080" w:sz="4" w:space="0"/>
                                  <w:insideV w:val="single" w:color="00008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36" w:hRule="atLeast"/>
                              </w:trPr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4" w:space="0"/>
                                  <w:left w:val="single" w:color="000080" w:sz="4" w:space="0"/>
                                  <w:bottom w:val="single" w:color="000080" w:sz="4" w:space="0"/>
                                  <w:right w:val="single" w:color="000080" w:sz="4" w:space="0"/>
                                  <w:insideH w:val="single" w:color="000080" w:sz="4" w:space="0"/>
                                  <w:insideV w:val="single" w:color="00008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6" w:hRule="atLeast"/>
                              </w:trPr>
                              <w:tc>
                                <w:tcPr>
                                  <w:tcW w:w="73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6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3" o:spid="_x0000_s1026" o:spt="202" alt="学科网(www.zxxk.com)--教育资源门户，提供试卷、教案、课件、论文、素材及各类教学资源下载，还有大量而丰富的教学相关资讯！" type="#_x0000_t202" style="position:absolute;left:0pt;margin-left:418.15pt;margin-top:9.25pt;height:74.65pt;width:74.9pt;mso-position-horizontal-relative:page;mso-wrap-distance-bottom:0pt;mso-wrap-distance-top:0pt;z-index:-251634688;mso-width-relative:page;mso-height-relative:page;" filled="f" stroked="f" coordsize="21600,21600" o:gfxdata="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RChjc9gAAAAK&#10;AQAADwAAAAAAAAABACAAAAAiAAAAZHJzL2Rvd25yZXYueG1sUEsBAhQAFAAAAAgAh07iQPUyqgZV&#10;AgAA2Q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1482" w:type="dxa"/>
                        <w:tblInd w:w="5" w:type="dxa"/>
                        <w:tblBorders>
                          <w:top w:val="single" w:color="000080" w:sz="4" w:space="0"/>
                          <w:left w:val="single" w:color="000080" w:sz="4" w:space="0"/>
                          <w:bottom w:val="single" w:color="000080" w:sz="4" w:space="0"/>
                          <w:right w:val="single" w:color="000080" w:sz="4" w:space="0"/>
                          <w:insideH w:val="single" w:color="000080" w:sz="4" w:space="0"/>
                          <w:insideV w:val="single" w:color="00008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736"/>
                        <w:gridCol w:w="746"/>
                      </w:tblGrid>
                      <w:tr>
                        <w:tblPrEx>
                          <w:tblBorders>
                            <w:top w:val="single" w:color="000080" w:sz="4" w:space="0"/>
                            <w:left w:val="single" w:color="000080" w:sz="4" w:space="0"/>
                            <w:bottom w:val="single" w:color="000080" w:sz="4" w:space="0"/>
                            <w:right w:val="single" w:color="000080" w:sz="4" w:space="0"/>
                            <w:insideH w:val="single" w:color="000080" w:sz="4" w:space="0"/>
                            <w:insideV w:val="single" w:color="00008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36" w:hRule="atLeast"/>
                        </w:trPr>
                        <w:tc>
                          <w:tcPr>
                            <w:tcW w:w="73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4" w:space="0"/>
                            <w:left w:val="single" w:color="000080" w:sz="4" w:space="0"/>
                            <w:bottom w:val="single" w:color="000080" w:sz="4" w:space="0"/>
                            <w:right w:val="single" w:color="000080" w:sz="4" w:space="0"/>
                            <w:insideH w:val="single" w:color="000080" w:sz="4" w:space="0"/>
                            <w:insideV w:val="single" w:color="00008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6" w:hRule="atLeast"/>
                        </w:trPr>
                        <w:tc>
                          <w:tcPr>
                            <w:tcW w:w="73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6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52" w:line="278" w:lineRule="auto"/>
        <w:ind w:right="531"/>
        <w:jc w:val="both"/>
        <w:rPr>
          <w:sz w:val="21"/>
        </w:rPr>
      </w:pPr>
      <w:r>
        <w:rPr>
          <w:spacing w:val="-5"/>
          <w:sz w:val="21"/>
        </w:rPr>
        <w:t>把一个大长方体木块表面上涂满红色后，分割成若干个同样大小的小长方体，其中只有</w:t>
      </w:r>
      <w:r>
        <w:rPr>
          <w:spacing w:val="-4"/>
          <w:sz w:val="21"/>
        </w:rPr>
        <w:t xml:space="preserve">两个面涂上红色的小长方体恰好是 </w:t>
      </w:r>
      <w:r>
        <w:rPr>
          <w:sz w:val="21"/>
        </w:rPr>
        <w:t>12</w:t>
      </w:r>
      <w:r>
        <w:rPr>
          <w:spacing w:val="-3"/>
          <w:sz w:val="21"/>
        </w:rPr>
        <w:t xml:space="preserve"> 块．那么至少要把这个大长方体分割成多少个小长方体．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[来源:学+科+网]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9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 w:line="278" w:lineRule="auto"/>
        <w:ind w:right="531"/>
        <w:jc w:val="both"/>
        <w:rPr>
          <w:sz w:val="21"/>
        </w:rPr>
      </w:pPr>
      <w:r>
        <w:rPr>
          <w:spacing w:val="-5"/>
          <w:sz w:val="21"/>
        </w:rPr>
        <w:t>如下图，</w:t>
      </w:r>
      <w:r>
        <w:rPr>
          <w:spacing w:val="-15"/>
          <w:sz w:val="21"/>
        </w:rPr>
        <w:t>8</w:t>
      </w:r>
      <w:r>
        <w:rPr>
          <w:spacing w:val="-12"/>
          <w:sz w:val="21"/>
        </w:rPr>
        <w:t xml:space="preserve"> 枚圆形棋子放在 </w:t>
      </w:r>
      <w:r>
        <w:rPr>
          <w:sz w:val="21"/>
        </w:rPr>
        <w:t>4×4</w:t>
      </w:r>
      <w:r>
        <w:rPr>
          <w:spacing w:val="-11"/>
          <w:sz w:val="21"/>
        </w:rPr>
        <w:t xml:space="preserve"> 的棋盘中</w:t>
      </w:r>
      <w:r>
        <w:rPr>
          <w:spacing w:val="-11"/>
          <w:sz w:val="21"/>
        </w:rPr>
        <w:drawing>
          <wp:inline distT="0" distB="0" distL="0" distR="0">
            <wp:extent cx="2286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sz w:val="21"/>
        </w:rPr>
        <w:t>，用不同的方法连接各棋子的圆心，可以得到</w:t>
      </w:r>
      <w:r>
        <w:rPr>
          <w:spacing w:val="-9"/>
          <w:sz w:val="21"/>
        </w:rPr>
        <w:t>三种位置且大小不同的正方形．如果棋盘上每个格都放一枚圆形棋子(如图)，用不同的</w:t>
      </w:r>
      <w:r>
        <w:rPr>
          <w:spacing w:val="-8"/>
          <w:sz w:val="21"/>
        </w:rPr>
        <w:t>方法连接各枚棋子的圆心，那么出现与左下图那样的位置不同(不论大小是不是相等)的</w:t>
      </w:r>
      <w:r>
        <w:rPr>
          <w:spacing w:val="-6"/>
          <w:sz w:val="21"/>
        </w:rPr>
        <w:t>正方形一共有多少个？</w:t>
      </w:r>
      <w:r>
        <w:rPr>
          <w:spacing w:val="-8"/>
          <w:sz w:val="21"/>
        </w:rPr>
        <w:t>（</w:t>
      </w:r>
      <w:r>
        <w:rPr>
          <w:spacing w:val="-5"/>
          <w:sz w:val="21"/>
        </w:rPr>
        <w:t>编者注：原题的语言容易让人产生歧义，实际上原题就是指让</w:t>
      </w:r>
    </w:p>
    <w:p>
      <w:pPr>
        <w:spacing w:line="278" w:lineRule="auto"/>
        <w:jc w:val="both"/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3"/>
        <w:spacing w:before="87"/>
        <w:ind w:left="480"/>
      </w:pPr>
      <w:r>
        <w:drawing>
          <wp:anchor distT="0" distB="0" distL="0" distR="0" simplePos="0" relativeHeight="251636736" behindDoc="0" locked="0" layoutInCell="1" allowOverlap="1">
            <wp:simplePos x="0" y="0"/>
            <wp:positionH relativeFrom="page">
              <wp:posOffset>2228850</wp:posOffset>
            </wp:positionH>
            <wp:positionV relativeFrom="paragraph">
              <wp:posOffset>256540</wp:posOffset>
            </wp:positionV>
            <wp:extent cx="3242310" cy="1143635"/>
            <wp:effectExtent l="0" t="0" r="0" b="0"/>
            <wp:wrapTopAndBottom/>
            <wp:docPr id="17" name="image7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7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234" cy="1143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你按大小和位置去分类去数正方形共有多少个）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73" w:line="278" w:lineRule="auto"/>
        <w:ind w:right="533"/>
        <w:jc w:val="both"/>
        <w:rPr>
          <w:sz w:val="21"/>
        </w:rPr>
      </w:pPr>
      <w:r>
        <w:rPr>
          <w:spacing w:val="-14"/>
          <w:sz w:val="21"/>
        </w:rPr>
        <w:t xml:space="preserve">如图所示，在直线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16"/>
          <w:sz w:val="21"/>
        </w:rPr>
        <w:t xml:space="preserve">上有 </w:t>
      </w:r>
      <w:r>
        <w:rPr>
          <w:sz w:val="21"/>
        </w:rPr>
        <w:t>7</w:t>
      </w:r>
      <w:r>
        <w:rPr>
          <w:spacing w:val="-14"/>
          <w:sz w:val="21"/>
        </w:rPr>
        <w:t xml:space="preserve"> 个点，直线</w:t>
      </w:r>
      <w:r>
        <w:rPr>
          <w:rFonts w:ascii="Times New Roman" w:eastAsia="Times New Roman"/>
          <w:i/>
          <w:sz w:val="20"/>
        </w:rPr>
        <w:t>CD</w:t>
      </w:r>
      <w:r>
        <w:rPr>
          <w:rFonts w:ascii="Times New Roman" w:eastAsia="Times New Roman"/>
          <w:i/>
          <w:spacing w:val="-11"/>
          <w:sz w:val="20"/>
        </w:rPr>
        <w:t xml:space="preserve"> </w:t>
      </w:r>
      <w:r>
        <w:rPr>
          <w:spacing w:val="-15"/>
          <w:sz w:val="21"/>
        </w:rPr>
        <w:t xml:space="preserve">上有 </w:t>
      </w:r>
      <w:r>
        <w:rPr>
          <w:sz w:val="21"/>
        </w:rPr>
        <w:t>9</w:t>
      </w:r>
      <w:r>
        <w:rPr>
          <w:spacing w:val="-26"/>
          <w:sz w:val="21"/>
        </w:rPr>
        <w:t xml:space="preserve"> 个点．以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spacing w:val="-6"/>
          <w:sz w:val="21"/>
        </w:rPr>
        <w:t>上的点为一个端点、</w:t>
      </w:r>
      <w:r>
        <w:rPr>
          <w:rFonts w:ascii="Times New Roman" w:eastAsia="Times New Roman"/>
          <w:i/>
          <w:spacing w:val="-3"/>
          <w:sz w:val="20"/>
        </w:rPr>
        <w:t xml:space="preserve">CD </w:t>
      </w:r>
      <w:r>
        <w:rPr>
          <w:spacing w:val="-6"/>
          <w:sz w:val="21"/>
        </w:rPr>
        <w:t xml:space="preserve">上的点为另一个端点的所有线段中，任意 </w:t>
      </w:r>
      <w:r>
        <w:rPr>
          <w:sz w:val="21"/>
        </w:rPr>
        <w:t>3</w:t>
      </w:r>
      <w:r>
        <w:rPr>
          <w:spacing w:val="-9"/>
          <w:sz w:val="21"/>
        </w:rPr>
        <w:t xml:space="preserve"> 条线段都不相交于同一个点，求所有这些线</w:t>
      </w:r>
      <w:r>
        <w:rPr>
          <w:spacing w:val="-25"/>
          <w:sz w:val="21"/>
        </w:rPr>
        <w:t xml:space="preserve">段在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-6"/>
          <w:sz w:val="21"/>
        </w:rPr>
        <w:t xml:space="preserve"> </w:t>
      </w:r>
      <w:r>
        <w:rPr>
          <w:spacing w:val="31"/>
          <w:sz w:val="21"/>
        </w:rPr>
        <w:t>与</w:t>
      </w:r>
      <w:r>
        <w:rPr>
          <w:rFonts w:ascii="Times New Roman" w:eastAsia="Times New Roman"/>
          <w:i/>
          <w:sz w:val="20"/>
        </w:rPr>
        <w:t>CD</w:t>
      </w:r>
      <w:r>
        <w:rPr>
          <w:rFonts w:ascii="Times New Roman" w:eastAsia="Times New Roman"/>
          <w:i/>
          <w:spacing w:val="-17"/>
          <w:sz w:val="20"/>
        </w:rPr>
        <w:t xml:space="preserve"> </w:t>
      </w:r>
      <w:r>
        <w:rPr>
          <w:spacing w:val="-3"/>
          <w:sz w:val="21"/>
        </w:rPr>
        <w:t>之间的交点数．</w:t>
      </w:r>
    </w:p>
    <w:p>
      <w:pPr>
        <w:pStyle w:val="3"/>
        <w:rPr>
          <w:sz w:val="13"/>
        </w:rPr>
      </w:pPr>
    </w:p>
    <w:p>
      <w:pPr>
        <w:spacing w:before="91"/>
        <w:ind w:right="2220"/>
        <w:jc w:val="right"/>
        <w:rPr>
          <w:rFonts w:ascii="Times New Roman"/>
          <w:i/>
          <w:sz w:val="21"/>
        </w:rPr>
      </w:pPr>
      <w: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5224145</wp:posOffset>
                </wp:positionH>
                <wp:positionV relativeFrom="paragraph">
                  <wp:posOffset>148590</wp:posOffset>
                </wp:positionV>
                <wp:extent cx="1057910" cy="476250"/>
                <wp:effectExtent l="635" t="635" r="8255" b="0"/>
                <wp:wrapNone/>
                <wp:docPr id="203" name="组合 13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7910" cy="476250"/>
                          <a:chOff x="8227" y="235"/>
                          <a:chExt cx="1666" cy="750"/>
                        </a:xfrm>
                      </wpg:grpSpPr>
                      <wps:wsp>
                        <wps:cNvPr id="169" name="自选图形 135"/>
                        <wps:cNvSpPr/>
                        <wps:spPr>
                          <a:xfrm>
                            <a:off x="525" y="8692"/>
                            <a:ext cx="1979" cy="84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79" h="842">
                                <a:moveTo>
                                  <a:pt x="7986" y="-8442"/>
                                </a:moveTo>
                                <a:lnTo>
                                  <a:pt x="9277" y="-8142"/>
                                </a:lnTo>
                                <a:moveTo>
                                  <a:pt x="7701" y="-7738"/>
                                </a:moveTo>
                                <a:lnTo>
                                  <a:pt x="9367" y="-7738"/>
                                </a:lnTo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0" name="自选图形 136"/>
                        <wps:cNvSpPr/>
                        <wps:spPr>
                          <a:xfrm>
                            <a:off x="1229" y="8772"/>
                            <a:ext cx="660" cy="75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660" h="752">
                                <a:moveTo>
                                  <a:pt x="7590" y="-8456"/>
                                </a:moveTo>
                                <a:lnTo>
                                  <a:pt x="8040" y="-7826"/>
                                </a:lnTo>
                                <a:moveTo>
                                  <a:pt x="8145" y="-8336"/>
                                </a:moveTo>
                                <a:lnTo>
                                  <a:pt x="7680" y="-7826"/>
                                </a:lnTo>
                              </a:path>
                            </a:pathLst>
                          </a:custGeom>
                          <a:noFill/>
                          <a:ln w="1493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1" name="任意多边形 137"/>
                        <wps:cNvSpPr/>
                        <wps:spPr>
                          <a:xfrm>
                            <a:off x="978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2" name="任意多边形 138"/>
                        <wps:cNvSpPr/>
                        <wps:spPr>
                          <a:xfrm>
                            <a:off x="978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3" name="任意多边形 139"/>
                        <wps:cNvSpPr/>
                        <wps:spPr>
                          <a:xfrm>
                            <a:off x="96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4" name="任意多边形 140"/>
                        <wps:cNvSpPr/>
                        <wps:spPr>
                          <a:xfrm>
                            <a:off x="96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5" name="任意多边形 141"/>
                        <wps:cNvSpPr/>
                        <wps:spPr>
                          <a:xfrm>
                            <a:off x="9419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6" name="任意多边形 142"/>
                        <wps:cNvSpPr/>
                        <wps:spPr>
                          <a:xfrm>
                            <a:off x="9419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7" name="任意多边形 143"/>
                        <wps:cNvSpPr/>
                        <wps:spPr>
                          <a:xfrm>
                            <a:off x="92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8" name="任意多边形 144"/>
                        <wps:cNvSpPr/>
                        <wps:spPr>
                          <a:xfrm>
                            <a:off x="92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9" name="任意多边形 145"/>
                        <wps:cNvSpPr/>
                        <wps:spPr>
                          <a:xfrm>
                            <a:off x="906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0" name="任意多边形 146"/>
                        <wps:cNvSpPr/>
                        <wps:spPr>
                          <a:xfrm>
                            <a:off x="906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1" name="任意多边形 147"/>
                        <wps:cNvSpPr/>
                        <wps:spPr>
                          <a:xfrm>
                            <a:off x="888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2" name="任意多边形 148"/>
                        <wps:cNvSpPr/>
                        <wps:spPr>
                          <a:xfrm>
                            <a:off x="888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3" name="任意多边形 149"/>
                        <wps:cNvSpPr/>
                        <wps:spPr>
                          <a:xfrm>
                            <a:off x="87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4" name="任意多边形 150"/>
                        <wps:cNvSpPr/>
                        <wps:spPr>
                          <a:xfrm>
                            <a:off x="870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5" name="任意多边形 151"/>
                        <wps:cNvSpPr/>
                        <wps:spPr>
                          <a:xfrm>
                            <a:off x="9704" y="49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6" name="任意多边形 152"/>
                        <wps:cNvSpPr/>
                        <wps:spPr>
                          <a:xfrm>
                            <a:off x="9704" y="49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7" name="任意多边形 153"/>
                        <wps:cNvSpPr/>
                        <wps:spPr>
                          <a:xfrm>
                            <a:off x="9525" y="45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2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2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8" name="任意多边形 154"/>
                        <wps:cNvSpPr/>
                        <wps:spPr>
                          <a:xfrm>
                            <a:off x="9525" y="45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2"/>
                                </a:lnTo>
                                <a:lnTo>
                                  <a:pt x="30" y="0"/>
                                </a:lnTo>
                                <a:lnTo>
                                  <a:pt x="19" y="2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9" name="任意多边形 155"/>
                        <wps:cNvSpPr/>
                        <wps:spPr>
                          <a:xfrm>
                            <a:off x="9344" y="406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0" name="任意多边形 156"/>
                        <wps:cNvSpPr/>
                        <wps:spPr>
                          <a:xfrm>
                            <a:off x="9344" y="406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1" name="任意多边形 157"/>
                        <wps:cNvSpPr/>
                        <wps:spPr>
                          <a:xfrm>
                            <a:off x="9165" y="37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2" name="任意多边形 158"/>
                        <wps:cNvSpPr/>
                        <wps:spPr>
                          <a:xfrm>
                            <a:off x="9165" y="37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1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3" name="任意多边形 159"/>
                        <wps:cNvSpPr/>
                        <wps:spPr>
                          <a:xfrm>
                            <a:off x="8985" y="33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4" name="任意多边形 160"/>
                        <wps:cNvSpPr/>
                        <wps:spPr>
                          <a:xfrm>
                            <a:off x="8985" y="331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5" name="任意多边形 161"/>
                        <wps:cNvSpPr/>
                        <wps:spPr>
                          <a:xfrm>
                            <a:off x="8610" y="242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6" name="任意多边形 162"/>
                        <wps:cNvSpPr/>
                        <wps:spPr>
                          <a:xfrm>
                            <a:off x="8610" y="242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7" name="任意多边形 163"/>
                        <wps:cNvSpPr/>
                        <wps:spPr>
                          <a:xfrm>
                            <a:off x="8789" y="287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8" name="任意多边形 164"/>
                        <wps:cNvSpPr/>
                        <wps:spPr>
                          <a:xfrm>
                            <a:off x="8789" y="287"/>
                            <a:ext cx="61" cy="6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1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0" y="60"/>
                                </a:lnTo>
                                <a:lnTo>
                                  <a:pt x="41" y="58"/>
                                </a:lnTo>
                                <a:lnTo>
                                  <a:pt x="51" y="51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10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10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9" name="任意多边形 165"/>
                        <wps:cNvSpPr/>
                        <wps:spPr>
                          <a:xfrm>
                            <a:off x="83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00" name="任意多边形 166"/>
                        <wps:cNvSpPr/>
                        <wps:spPr>
                          <a:xfrm>
                            <a:off x="8340" y="917"/>
                            <a:ext cx="61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1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9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8" y="41"/>
                                </a:lnTo>
                                <a:lnTo>
                                  <a:pt x="60" y="30"/>
                                </a:lnTo>
                                <a:lnTo>
                                  <a:pt x="58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1" name="任意多边形 167"/>
                        <wps:cNvSpPr/>
                        <wps:spPr>
                          <a:xfrm>
                            <a:off x="852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30" y="0"/>
                                </a:move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02" name="任意多边形 168"/>
                        <wps:cNvSpPr/>
                        <wps:spPr>
                          <a:xfrm>
                            <a:off x="8520" y="917"/>
                            <a:ext cx="60" cy="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60">
                                <a:moveTo>
                                  <a:pt x="0" y="30"/>
                                </a:moveTo>
                                <a:lnTo>
                                  <a:pt x="3" y="41"/>
                                </a:lnTo>
                                <a:lnTo>
                                  <a:pt x="10" y="50"/>
                                </a:lnTo>
                                <a:lnTo>
                                  <a:pt x="19" y="57"/>
                                </a:lnTo>
                                <a:lnTo>
                                  <a:pt x="30" y="60"/>
                                </a:lnTo>
                                <a:lnTo>
                                  <a:pt x="41" y="57"/>
                                </a:lnTo>
                                <a:lnTo>
                                  <a:pt x="51" y="50"/>
                                </a:lnTo>
                                <a:lnTo>
                                  <a:pt x="57" y="41"/>
                                </a:lnTo>
                                <a:lnTo>
                                  <a:pt x="60" y="30"/>
                                </a:lnTo>
                                <a:lnTo>
                                  <a:pt x="57" y="19"/>
                                </a:lnTo>
                                <a:lnTo>
                                  <a:pt x="51" y="9"/>
                                </a:lnTo>
                                <a:lnTo>
                                  <a:pt x="41" y="3"/>
                                </a:lnTo>
                                <a:lnTo>
                                  <a:pt x="30" y="0"/>
                                </a:lnTo>
                                <a:lnTo>
                                  <a:pt x="19" y="3"/>
                                </a:lnTo>
                                <a:lnTo>
                                  <a:pt x="10" y="9"/>
                                </a:lnTo>
                                <a:lnTo>
                                  <a:pt x="3" y="19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70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4" o:spid="_x0000_s1026" o:spt="203" alt="学科网(www.zxxk.com)--教育资源门户，提供试卷、教案、课件、论文、素材及各类教学资源下载，还有大量而丰富的教学相关资讯！" style="position:absolute;left:0pt;margin-left:411.35pt;margin-top:11.7pt;height:37.5pt;width:83.3pt;mso-position-horizontal-relative:page;z-index:-251660288;mso-width-relative:page;mso-height-relative:page;" coordorigin="8227,235" coordsize="1666,750" o:gfxdata="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">
                <o:lock v:ext="edit" aspectratio="f"/>
                <v:shape id="自选图形 135" o:spid="_x0000_s1026" o:spt="100" style="position:absolute;left:525;top:8692;height:842;width:1979;" filled="f" stroked="t" coordsize="1979,842" o:gfxdata="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8Y2tC8AAAA&#10;3AAAAA8AAAAAAAAAAQAgAAAAIgAAAGRycy9kb3ducmV2LnhtbFBLAQIUABQAAAAIAIdO4kAzLwWe&#10;OwAAADkAAAAQAAAAAAAAAAEAIAAAAAsBAABkcnMvc2hhcGV4bWwueG1sUEsFBgAAAAAGAAYAWwEA&#10;ALUDAAAAAA==&#10;" path="m7986,-8442l9277,-8142m7701,-7738l9367,-7738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自选图形 136" o:spid="_x0000_s1026" o:spt="100" style="position:absolute;left:1229;top:8772;height:752;width:660;" filled="f" stroked="t" coordsize="660,752" o:gfxdata="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5LWI&#10;wAAAANwAAAAPAAAAAAAAAAEAIAAAACIAAABkcnMvZG93bnJldi54bWxQSwECFAAUAAAACACHTuJA&#10;My8FnjsAAAA5AAAAEAAAAAAAAAABACAAAAAPAQAAZHJzL3NoYXBleG1sLnhtbFBLBQYAAAAABgAG&#10;AFsBAAC5AwAAAAA=&#10;" path="m7590,-8456l8040,-7826m8145,-8336l7680,-7826e">
                  <v:fill on="f" focussize="0,0"/>
                  <v:stroke weight="0.11755905511811pt" color="#000000" joinstyle="round"/>
                  <v:imagedata o:title=""/>
                  <o:lock v:ext="edit" aspectratio="f"/>
                </v:shape>
                <v:shape id="任意多边形 137" o:spid="_x0000_s1026" o:spt="100" style="position:absolute;left:9780;top:917;height:60;width:60;" fillcolor="#000000" filled="t" stroked="f" coordsize="60,60" o:gfxdata="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vts7sAAADc&#10;AAAADwAAAAAAAAABACAAAAAiAAAAZHJzL2Rvd25yZXYueG1sUEsBAhQAFAAAAAgAh07iQDMvBZ47&#10;AAAAOQAAABAAAAAAAAAAAQAgAAAACgEAAGRycy9zaGFwZXhtbC54bWxQSwUGAAAAAAYABgBbAQAA&#10;tAMAAAAA&#10;" path="m30,0l19,3,10,9,3,19,0,30,3,41,10,50,19,57,30,60,41,57,51,50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38" o:spid="_x0000_s1026" o:spt="100" style="position:absolute;left:9780;top:917;height:60;width:60;" filled="f" stroked="t" coordsize="60,60" o:gfxdata="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91i2vQAA&#10;ANwAAAAPAAAAAAAAAAEAIAAAACIAAABkcnMvZG93bnJldi54bWxQSwECFAAUAAAACACHTuJAMy8F&#10;njsAAAA5AAAAEAAAAAAAAAABACAAAAAMAQAAZHJzL3NoYXBleG1sLnhtbFBLBQYAAAAABgAGAFsB&#10;AAC2AwAAAAA=&#10;" path="m0,30l3,41,10,50,19,57,30,60,41,57,51,50,57,41,60,30,57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39" o:spid="_x0000_s1026" o:spt="100" style="position:absolute;left:9600;top:917;height:60;width:61;" fillcolor="#000000" filled="t" stroked="f" coordsize="61,60" o:gfxdata="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13P68AAAA&#10;3AAAAA8AAAAAAAAAAQAgAAAAIgAAAGRycy9kb3ducmV2LnhtbFBLAQIUABQAAAAIAIdO4kAzLwWe&#10;OwAAADkAAAAQAAAAAAAAAAEAIAAAAAsBAABkcnMvc2hhcGV4bWwueG1sUEsFBgAAAAAGAAYAWwEA&#10;ALUDAAAAAA==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0" o:spid="_x0000_s1026" o:spt="100" style="position:absolute;left:9600;top:917;height:60;width:61;" filled="f" stroked="t" coordsize="61,60" o:gfxdata="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j4Q5vQAA&#10;ANwAAAAPAAAAAAAAAAEAIAAAACIAAABkcnMvZG93bnJldi54bWxQSwECFAAUAAAACACHTuJAMy8F&#10;njsAAAA5AAAAEAAAAAAAAAABACAAAAAMAQAAZHJzL3NoYXBleG1sLnhtbFBLBQYAAAAABgAGAFsB&#10;AAC2AwAAAAA=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1" o:spid="_x0000_s1026" o:spt="100" style="position:absolute;left:9419;top:917;height:60;width:61;" fillcolor="#000000" filled="t" stroked="f" coordsize="61,60" o:gfxdata="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Q4RG8AAAA&#10;3AAAAA8AAAAAAAAAAQAgAAAAIgAAAGRycy9kb3ducmV2LnhtbFBLAQIUABQAAAAIAIdO4kAzLwWe&#10;OwAAADkAAAAQAAAAAAAAAAEAIAAAAAsBAABkcnMvc2hhcGV4bWwueG1sUEsFBgAAAAAGAAYAWwEA&#10;ALUDAAAAAA==&#10;" path="m30,0l19,3,9,9,3,19,0,30,3,41,9,50,19,57,30,60,41,57,51,50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2" o:spid="_x0000_s1026" o:spt="100" style="position:absolute;left:9419;top:917;height:60;width:61;" filled="f" stroked="t" coordsize="61,60" o:gfxdata="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Eb/VvQAA&#10;ANwAAAAPAAAAAAAAAAEAIAAAACIAAABkcnMvZG93bnJldi54bWxQSwECFAAUAAAACACHTuJAMy8F&#10;njsAAAA5AAAAEAAAAAAAAAABACAAAAAMAQAAZHJzL3NoYXBleG1sLnhtbFBLBQYAAAAABgAGAFsB&#10;AAC2AwAAAAA=&#10;" path="m0,30l3,41,9,50,19,57,30,60,41,57,51,50,57,41,60,30,57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3" o:spid="_x0000_s1026" o:spt="100" style="position:absolute;left:9240;top:917;height:60;width:61;" fillcolor="#000000" filled="t" stroked="f" coordsize="61,60" o:gfxdata="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7a/bsAAADc&#10;AAAADwAAAAAAAAABACAAAAAiAAAAZHJzL2Rvd25yZXYueG1sUEsBAhQAFAAAAAgAh07iQDMvBZ47&#10;AAAAOQAAABAAAAAAAAAAAQAgAAAACgEAAGRycy9zaGFwZXhtbC54bWxQSwUGAAAAAAYABgBbAQAA&#10;tAMAAAAA&#10;" path="m30,0l19,3,10,9,3,19,0,30,3,41,10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4" o:spid="_x0000_s1026" o:spt="100" style="position:absolute;left:9240;top:917;height:60;width:61;" filled="f" stroked="t" coordsize="61,60" o:gfxdata="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nCjjy/&#10;AAAA3AAAAA8AAAAAAAAAAQAgAAAAIgAAAGRycy9kb3ducmV2LnhtbFBLAQIUABQAAAAIAIdO4kAz&#10;LwWeOwAAADkAAAAQAAAAAAAAAAEAIAAAAA4BAABkcnMvc2hhcGV4bWwueG1sUEsFBgAAAAAGAAYA&#10;WwEAALgDAAAAAA==&#10;" path="m0,30l3,41,10,50,19,57,30,60,41,57,51,50,58,41,60,30,58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5" o:spid="_x0000_s1026" o:spt="100" style="position:absolute;left:9060;top:917;height:60;width:61;" fillcolor="#000000" filled="t" stroked="f" coordsize="61,60" o:gfxdata="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d6xS8AAAA&#10;3AAAAA8AAAAAAAAAAQAgAAAAIgAAAGRycy9kb3ducmV2LnhtbFBLAQIUABQAAAAIAIdO4kAzLwWe&#10;OwAAADkAAAAQAAAAAAAAAAEAIAAAAAsBAABkcnMvc2hhcGV4bWwueG1sUEsFBgAAAAAGAAYAWwEA&#10;ALUDAAAAAA==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6" o:spid="_x0000_s1026" o:spt="100" style="position:absolute;left:9060;top:917;height:60;width:61;" filled="f" stroked="t" coordsize="61,60" o:gfxdata="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h8h2/&#10;AAAA3AAAAA8AAAAAAAAAAQAgAAAAIgAAAGRycy9kb3ducmV2LnhtbFBLAQIUABQAAAAIAIdO4kAz&#10;LwWeOwAAADkAAAAQAAAAAAAAAAEAIAAAAA4BAABkcnMvc2hhcGV4bWwueG1sUEsFBgAAAAAGAAYA&#10;WwEAALgDAAAAAA==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7" o:spid="_x0000_s1026" o:spt="100" style="position:absolute;left:8880;top:917;height:60;width:61;" fillcolor="#000000" filled="t" stroked="f" coordsize="61,60" o:gfxdata="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1+lzW8AAAA&#10;3AAAAA8AAAAAAAAAAQAgAAAAIgAAAGRycy9kb3ducmV2LnhtbFBLAQIUABQAAAAIAIdO4kAzLwWe&#10;OwAAADkAAAAQAAAAAAAAAAEAIAAAAAsBAABkcnMvc2hhcGV4bWwueG1sUEsFBgAAAAAGAAYAWwEA&#10;ALUDAAAAAA==&#10;" path="m30,0l19,3,10,9,3,19,0,30,3,41,10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48" o:spid="_x0000_s1026" o:spt="100" style="position:absolute;left:8880;top:917;height:60;width:61;" filled="f" stroked="t" coordsize="61,60" o:gfxdata="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f/J8bsAAADc&#10;AAAADwAAAAAAAAABACAAAAAiAAAAZHJzL2Rvd25yZXYueG1sUEsBAhQAFAAAAAgAh07iQDMvBZ47&#10;AAAAOQAAABAAAAAAAAAAAQAgAAAACgEAAGRycy9zaGFwZXhtbC54bWxQSwUGAAAAAAYABgBbAQAA&#10;tAMAAAAA&#10;" path="m0,30l3,41,10,50,19,57,30,60,41,57,51,50,58,41,60,30,58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49" o:spid="_x0000_s1026" o:spt="100" style="position:absolute;left:8700;top:917;height:60;width:61;" fillcolor="#000000" filled="t" stroked="f" coordsize="61,60" o:gfxdata="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Cs2bsAAADc&#10;AAAADwAAAAAAAAABACAAAAAiAAAAZHJzL2Rvd25yZXYueG1sUEsBAhQAFAAAAAgAh07iQDMvBZ47&#10;AAAAOQAAABAAAAAAAAAAAQAgAAAACgEAAGRycy9zaGFwZXhtbC54bWxQSwUGAAAAAAYABgBbAQAA&#10;tAMAAAAA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50" o:spid="_x0000_s1026" o:spt="100" style="position:absolute;left:8700;top:917;height:60;width:61;" filled="f" stroked="t" coordsize="61,60" o:gfxdata="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a9B68AAAA&#10;3AAAAA8AAAAAAAAAAQAgAAAAIgAAAGRycy9kb3ducmV2LnhtbFBLAQIUABQAAAAIAIdO4kAzLwWe&#10;OwAAADkAAAAQAAAAAAAAAAEAIAAAAAsBAABkcnMvc2hhcGV4bWwueG1sUEsFBgAAAAAGAAYAWwEA&#10;ALUDAAAAAA==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1" o:spid="_x0000_s1026" o:spt="100" style="position:absolute;left:9704;top:497;height:60;width:61;" fillcolor="#000000" filled="t" stroked="f" coordsize="61,60" o:gfxdata="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FkTa8AAAA&#10;3AAAAA8AAAAAAAAAAQAgAAAAIgAAAGRycy9kb3ducmV2LnhtbFBLAQIUABQAAAAIAIdO4kAzLwWe&#10;OwAAADkAAAAQAAAAAAAAAAEAIAAAAAsBAABkcnMvc2hhcGV4bWwueG1sUEsFBgAAAAAGAAYAWwEA&#10;ALUDAAAAAA==&#10;" path="m30,0l19,3,9,9,3,19,0,30,3,41,9,51,19,57,30,60,41,57,51,51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52" o:spid="_x0000_s1026" o:spt="100" style="position:absolute;left:9704;top:497;height:60;width:61;" filled="f" stroked="t" coordsize="61,60" o:gfxdata="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Ez/K8AAAA&#10;3AAAAA8AAAAAAAAAAQAgAAAAIgAAAGRycy9kb3ducmV2LnhtbFBLAQIUABQAAAAIAIdO4kAzLwWe&#10;OwAAADkAAAAQAAAAAAAAAAEAIAAAAAsBAABkcnMvc2hhcGV4bWwueG1sUEsFBgAAAAAGAAYAWwEA&#10;ALUDAAAAAA==&#10;" path="m0,30l3,41,9,51,19,57,30,60,41,57,51,51,57,41,60,30,57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3" o:spid="_x0000_s1026" o:spt="100" style="position:absolute;left:9525;top:451;height:61;width:61;" fillcolor="#000000" filled="t" stroked="f" coordsize="61,61" o:gfxdata="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p+2rgAAADcAAAA&#10;DwAAAAAAAAABACAAAAAiAAAAZHJzL2Rvd25yZXYueG1sUEsBAhQAFAAAAAgAh07iQDMvBZ47AAAA&#10;OQAAABAAAAAAAAAAAQAgAAAABwEAAGRycy9zaGFwZXhtbC54bWxQSwUGAAAAAAYABgBbAQAAsQMA&#10;AAAA&#10;" path="m30,0l19,2,10,9,3,19,0,30,3,41,10,51,19,57,30,60,41,57,51,51,58,41,60,30,58,19,51,9,41,2,30,0xe">
                  <v:fill on="t" focussize="0,0"/>
                  <v:stroke on="f"/>
                  <v:imagedata o:title=""/>
                  <o:lock v:ext="edit" aspectratio="f"/>
                </v:shape>
                <v:shape id="任意多边形 154" o:spid="_x0000_s1026" o:spt="100" style="position:absolute;left:9525;top:451;height:61;width:61;" filled="f" stroked="t" coordsize="61,61" o:gfxdata="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LPnC/&#10;AAAA3AAAAA8AAAAAAAAAAQAgAAAAIgAAAGRycy9kb3ducmV2LnhtbFBLAQIUABQAAAAIAIdO4kAz&#10;LwWeOwAAADkAAAAQAAAAAAAAAAEAIAAAAA4BAABkcnMvc2hhcGV4bWwueG1sUEsFBgAAAAAGAAYA&#10;WwEAALgDAAAAAA==&#10;" path="m0,30l3,41,10,51,19,57,30,60,41,57,51,51,58,41,60,30,58,19,51,9,41,2,30,0,19,2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5" o:spid="_x0000_s1026" o:spt="100" style="position:absolute;left:9344;top:406;height:61;width:61;" fillcolor="#000000" filled="t" stroked="f" coordsize="61,61" o:gfxdata="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GlPM7gAAADcAAAA&#10;DwAAAAAAAAABACAAAAAiAAAAZHJzL2Rvd25yZXYueG1sUEsBAhQAFAAAAAgAh07iQDMvBZ47AAAA&#10;OQAAABAAAAAAAAAAAQAgAAAABwEAAGRycy9zaGFwZXhtbC54bWxQSwUGAAAAAAYABgBbAQAAsQMA&#10;AAAA&#10;" path="m30,0l19,3,10,9,3,19,0,30,3,41,10,51,19,57,30,60,41,57,51,51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56" o:spid="_x0000_s1026" o:spt="100" style="position:absolute;left:9344;top:406;height:61;width:61;" filled="f" stroked="t" coordsize="61,61" o:gfxdata="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0kpKu/&#10;AAAA3AAAAA8AAAAAAAAAAQAgAAAAIgAAAGRycy9kb3ducmV2LnhtbFBLAQIUABQAAAAIAIdO4kAz&#10;LwWeOwAAADkAAAAQAAAAAAAAAAEAIAAAAA4BAABkcnMvc2hhcGV4bWwueG1sUEsFBgAAAAAGAAYA&#10;WwEAALgDAAAAAA==&#10;" path="m0,30l3,41,10,51,19,57,30,60,41,57,51,51,57,41,60,30,57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7" o:spid="_x0000_s1026" o:spt="100" style="position:absolute;left:9165;top:377;height:60;width:61;" fillcolor="#000000" filled="t" stroked="f" coordsize="61,60" o:gfxdata="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nAei8AAAA&#10;3AAAAA8AAAAAAAAAAQAgAAAAIgAAAGRycy9kb3ducmV2LnhtbFBLAQIUABQAAAAIAIdO4kAzLwWe&#10;OwAAADkAAAAQAAAAAAAAAAEAIAAAAAsBAABkcnMvc2hhcGV4bWwueG1sUEsFBgAAAAAGAAYAWwEA&#10;ALUDAAAAAA==&#10;" path="m30,0l19,3,10,10,3,19,0,30,3,41,10,51,19,57,30,60,41,57,51,51,58,41,60,30,58,19,51,10,41,3,30,0xe">
                  <v:fill on="t" focussize="0,0"/>
                  <v:stroke on="f"/>
                  <v:imagedata o:title=""/>
                  <o:lock v:ext="edit" aspectratio="f"/>
                </v:shape>
                <v:shape id="任意多边形 158" o:spid="_x0000_s1026" o:spt="100" style="position:absolute;left:9165;top:377;height:60;width:61;" filled="f" stroked="t" coordsize="61,60" o:gfxdata="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Jl8svQAA&#10;ANwAAAAPAAAAAAAAAAEAIAAAACIAAABkcnMvZG93bnJldi54bWxQSwECFAAUAAAACACHTuJAMy8F&#10;njsAAAA5AAAAEAAAAAAAAAABACAAAAAMAQAAZHJzL3NoYXBleG1sLnhtbFBLBQYAAAAABgAGAFsB&#10;AAC2AwAAAAA=&#10;" path="m0,30l3,41,10,51,19,57,30,60,41,57,51,51,58,41,60,30,58,19,51,10,41,3,30,0,19,3,10,10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59" o:spid="_x0000_s1026" o:spt="100" style="position:absolute;left:8985;top:331;height:61;width:61;" fillcolor="#000000" filled="t" stroked="f" coordsize="61,61" o:gfxdata="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FjuBLgAAADcAAAA&#10;DwAAAAAAAAABACAAAAAiAAAAZHJzL2Rvd25yZXYueG1sUEsBAhQAFAAAAAgAh07iQDMvBZ47AAAA&#10;OQAAABAAAAAAAAAAAQAgAAAABwEAAGRycy9zaGFwZXhtbC54bWxQSwUGAAAAAAYABgBbAQAAsQMA&#10;AAAA&#10;" path="m30,0l19,3,9,9,3,19,0,30,3,41,9,51,19,58,30,60,41,58,51,51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0" o:spid="_x0000_s1026" o:spt="100" style="position:absolute;left:8985;top:331;height:61;width:61;" filled="f" stroked="t" coordsize="61,61" o:gfxdata="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+iqL4A&#10;AADcAAAADwAAAAAAAAABACAAAAAiAAAAZHJzL2Rvd25yZXYueG1sUEsBAhQAFAAAAAgAh07iQDMv&#10;BZ47AAAAOQAAABAAAAAAAAAAAQAgAAAADQEAAGRycy9zaGFwZXhtbC54bWxQSwUGAAAAAAYABgBb&#10;AQAAtwMAAAAA&#10;" path="m0,30l3,41,9,51,19,58,30,60,41,58,51,51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1" o:spid="_x0000_s1026" o:spt="100" style="position:absolute;left:8610;top:242;height:61;width:61;" fillcolor="#000000" filled="t" stroked="f" coordsize="61,61" o:gfxdata="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P3T67gAAADcAAAA&#10;DwAAAAAAAAABACAAAAAiAAAAZHJzL2Rvd25yZXYueG1sUEsBAhQAFAAAAAgAh07iQDMvBZ47AAAA&#10;OQAAABAAAAAAAAAAAQAgAAAABwEAAGRycy9zaGFwZXhtbC54bWxQSwUGAAAAAAYABgBbAQAAsQMA&#10;AAAA&#10;" path="m30,0l19,3,9,9,3,19,0,30,3,41,9,51,19,58,30,60,41,58,51,51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2" o:spid="_x0000_s1026" o:spt="100" style="position:absolute;left:8610;top:242;height:61;width:61;" filled="f" stroked="t" coordsize="61,61" o:gfxdata="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2BmUS8AAAA&#10;3AAAAA8AAAAAAAAAAQAgAAAAIgAAAGRycy9kb3ducmV2LnhtbFBLAQIUABQAAAAIAIdO4kAzLwWe&#10;OwAAADkAAAAQAAAAAAAAAAEAIAAAAAsBAABkcnMvc2hhcGV4bWwueG1sUEsFBgAAAAAGAAYAWwEA&#10;ALUDAAAAAA==&#10;" path="m0,30l3,41,9,51,19,58,30,60,41,58,51,51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3" o:spid="_x0000_s1026" o:spt="100" style="position:absolute;left:8789;top:287;height:61;width:61;" fillcolor="#000000" filled="t" stroked="f" coordsize="61,61" o:gfxdata="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2PoB7gAAADcAAAA&#10;DwAAAAAAAAABACAAAAAiAAAAZHJzL2Rvd25yZXYueG1sUEsBAhQAFAAAAAgAh07iQDMvBZ47AAAA&#10;OQAAABAAAAAAAAAAAQAgAAAABwEAAGRycy9zaGFwZXhtbC54bWxQSwUGAAAAAAYABgBbAQAAsQMA&#10;AAAA&#10;" path="m30,0l19,3,9,10,3,19,0,30,3,41,9,51,19,58,30,60,41,58,51,51,57,41,60,30,57,19,51,10,41,3,30,0xe">
                  <v:fill on="t" focussize="0,0"/>
                  <v:stroke on="f"/>
                  <v:imagedata o:title=""/>
                  <o:lock v:ext="edit" aspectratio="f"/>
                </v:shape>
                <v:shape id="任意多边形 164" o:spid="_x0000_s1026" o:spt="100" style="position:absolute;left:8789;top:287;height:61;width:61;" filled="f" stroked="t" coordsize="61,61" o:gfxdata="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SqK2/&#10;AAAA3AAAAA8AAAAAAAAAAQAgAAAAIgAAAGRycy9kb3ducmV2LnhtbFBLAQIUABQAAAAIAIdO4kAz&#10;LwWeOwAAADkAAAAQAAAAAAAAAAEAIAAAAA4BAABkcnMvc2hhcGV4bWwueG1sUEsFBgAAAAAGAAYA&#10;WwEAALgDAAAAAA==&#10;" path="m0,30l3,41,9,51,19,58,30,60,41,58,51,51,57,41,60,30,57,19,51,10,41,3,30,0,19,3,9,10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5" o:spid="_x0000_s1026" o:spt="100" style="position:absolute;left:8340;top:917;height:60;width:61;" fillcolor="#000000" filled="t" stroked="f" coordsize="61,60" o:gfxdata="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tEN7rsAAADc&#10;AAAADwAAAAAAAAABACAAAAAiAAAAZHJzL2Rvd25yZXYueG1sUEsBAhQAFAAAAAgAh07iQDMvBZ47&#10;AAAAOQAAABAAAAAAAAAAAQAgAAAACgEAAGRycy9zaGFwZXhtbC54bWxQSwUGAAAAAAYABgBbAQAA&#10;tAMAAAAA&#10;" path="m30,0l19,3,9,9,3,19,0,30,3,41,9,50,19,57,30,60,41,57,51,50,58,41,60,30,58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6" o:spid="_x0000_s1026" o:spt="100" style="position:absolute;left:8340;top:917;height:60;width:61;" filled="f" stroked="t" coordsize="61,60" o:gfxdata="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eQO74A&#10;AADcAAAADwAAAAAAAAABACAAAAAiAAAAZHJzL2Rvd25yZXYueG1sUEsBAhQAFAAAAAgAh07iQDMv&#10;BZ47AAAAOQAAABAAAAAAAAAAAQAgAAAADQEAAGRycy9zaGFwZXhtbC54bWxQSwUGAAAAAAYABgBb&#10;AQAAtwMAAAAA&#10;" path="m0,30l3,41,9,50,19,57,30,60,41,57,51,50,58,41,60,30,58,19,51,9,41,3,30,0,19,3,9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  <v:shape id="任意多边形 167" o:spid="_x0000_s1026" o:spt="100" style="position:absolute;left:8520;top:917;height:60;width:60;" fillcolor="#000000" filled="t" stroked="f" coordsize="60,60" o:gfxdata="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6P+yvQAA&#10;ANwAAAAPAAAAAAAAAAEAIAAAACIAAABkcnMvZG93bnJldi54bWxQSwECFAAUAAAACACHTuJAMy8F&#10;njsAAAA5AAAAEAAAAAAAAAABACAAAAAMAQAAZHJzL3NoYXBleG1sLnhtbFBLBQYAAAAABgAGAFsB&#10;AAC2AwAAAAA=&#10;" path="m30,0l19,3,10,9,3,19,0,30,3,41,10,50,19,57,30,60,41,57,51,50,57,41,60,30,57,19,51,9,41,3,30,0xe">
                  <v:fill on="t" focussize="0,0"/>
                  <v:stroke on="f"/>
                  <v:imagedata o:title=""/>
                  <o:lock v:ext="edit" aspectratio="f"/>
                </v:shape>
                <v:shape id="任意多边形 168" o:spid="_x0000_s1026" o:spt="100" style="position:absolute;left:8520;top:917;height:60;width:60;" filled="f" stroked="t" coordsize="60,60" o:gfxdata="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RKt74A&#10;AADcAAAADwAAAAAAAAABACAAAAAiAAAAZHJzL2Rvd25yZXYueG1sUEsBAhQAFAAAAAgAh07iQDMv&#10;BZ47AAAAOQAAABAAAAAAAAAAAQAgAAAADQEAAGRycy9zaGFwZXhtbC54bWxQSwUGAAAAAAYABgBb&#10;AQAAtwMAAAAA&#10;" path="m0,30l3,41,10,50,19,57,30,60,41,57,51,50,57,41,60,30,57,19,51,9,41,3,30,0,19,3,10,9,3,19,0,30xe">
                  <v:fill on="f" focussize="0,0"/>
                  <v:stroke weight="0.76425196850393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/>
          <w:i/>
          <w:sz w:val="21"/>
        </w:rPr>
        <w:t>A</w:t>
      </w:r>
    </w:p>
    <w:p>
      <w:pPr>
        <w:spacing w:before="103"/>
        <w:ind w:right="630"/>
        <w:jc w:val="right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B</w:t>
      </w:r>
    </w:p>
    <w:p>
      <w:pPr>
        <w:tabs>
          <w:tab w:val="left" w:pos="1950"/>
        </w:tabs>
        <w:spacing w:before="134"/>
        <w:ind w:right="546"/>
        <w:jc w:val="right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C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position w:val="-2"/>
          <w:sz w:val="21"/>
        </w:rPr>
        <w:t>D</w:t>
      </w: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rPr>
          <w:rFonts w:ascii="Times New Roman"/>
          <w:i/>
          <w:sz w:val="20"/>
        </w:rPr>
      </w:pPr>
    </w:p>
    <w:p>
      <w:pPr>
        <w:pStyle w:val="3"/>
        <w:spacing w:before="4"/>
        <w:rPr>
          <w:rFonts w:ascii="Times New Roman"/>
          <w:i/>
          <w:sz w:val="24"/>
        </w:rPr>
      </w:pPr>
    </w:p>
    <w:p>
      <w:pPr>
        <w:tabs>
          <w:tab w:val="left" w:pos="751"/>
        </w:tabs>
        <w:spacing w:before="58"/>
        <w:ind w:left="120"/>
        <w:rPr>
          <w:b/>
          <w:sz w:val="30"/>
        </w:rPr>
      </w:pPr>
      <w:r>
        <w:rPr>
          <w:b/>
          <w:sz w:val="21"/>
        </w:rPr>
        <w:t>三．</w:t>
      </w:r>
      <w:r>
        <w:rPr>
          <w:b/>
          <w:sz w:val="21"/>
        </w:rPr>
        <w:tab/>
      </w:r>
      <w:r>
        <w:rPr>
          <w:b/>
          <w:color w:val="538DD3"/>
          <w:sz w:val="30"/>
        </w:rPr>
        <w:t>杯赛演练：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145"/>
        <w:rPr>
          <w:sz w:val="21"/>
        </w:rPr>
      </w:pPr>
      <w:r>
        <w:drawing>
          <wp:anchor distT="0" distB="0" distL="0" distR="0" simplePos="0" relativeHeight="251637760" behindDoc="0" locked="0" layoutInCell="1" allowOverlap="1">
            <wp:simplePos x="0" y="0"/>
            <wp:positionH relativeFrom="page">
              <wp:posOffset>5362575</wp:posOffset>
            </wp:positionH>
            <wp:positionV relativeFrom="paragraph">
              <wp:posOffset>340995</wp:posOffset>
            </wp:positionV>
            <wp:extent cx="885825" cy="848360"/>
            <wp:effectExtent l="0" t="0" r="0" b="0"/>
            <wp:wrapTopAndBottom/>
            <wp:docPr id="21" name="image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069" cy="848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（</w:t>
      </w:r>
      <w:r>
        <w:rPr>
          <w:spacing w:val="-3"/>
          <w:sz w:val="21"/>
        </w:rPr>
        <w:t>迎春杯初赛）下图中共有多少个正方形？</w:t>
      </w:r>
      <w:r>
        <w:rPr>
          <w:color w:val="FFFFFF"/>
          <w:spacing w:val="-3"/>
          <w:sz w:val="4"/>
        </w:rPr>
        <w:t>[来源:学科网ZXXK]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rPr>
          <w:sz w:val="21"/>
        </w:rPr>
      </w:pPr>
      <w:r>
        <w:drawing>
          <wp:anchor distT="0" distB="0" distL="0" distR="0" simplePos="0" relativeHeight="251638784" behindDoc="0" locked="0" layoutInCell="1" allowOverlap="1">
            <wp:simplePos x="0" y="0"/>
            <wp:positionH relativeFrom="page">
              <wp:posOffset>5058410</wp:posOffset>
            </wp:positionH>
            <wp:positionV relativeFrom="paragraph">
              <wp:posOffset>227965</wp:posOffset>
            </wp:positionV>
            <wp:extent cx="1297305" cy="1279525"/>
            <wp:effectExtent l="0" t="0" r="0" b="0"/>
            <wp:wrapTopAndBottom/>
            <wp:docPr id="23" name="image8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8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389" cy="1279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（</w:t>
      </w:r>
      <w:r>
        <w:rPr>
          <w:spacing w:val="-3"/>
          <w:sz w:val="21"/>
        </w:rPr>
        <w:t>迎春杯初赛）下图中共有多少个正方形？</w:t>
      </w:r>
    </w:p>
    <w:p>
      <w:pPr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87" w:line="278" w:lineRule="auto"/>
        <w:ind w:right="531"/>
        <w:jc w:val="both"/>
        <w:rPr>
          <w:sz w:val="21"/>
        </w:rPr>
      </w:pPr>
      <w:r>
        <w:rPr>
          <w:sz w:val="21"/>
        </w:rPr>
        <w:t>（</w:t>
      </w:r>
      <w:r>
        <w:rPr>
          <w:spacing w:val="-2"/>
          <w:sz w:val="21"/>
        </w:rPr>
        <w:t>迎春杯</w:t>
      </w:r>
      <w:r>
        <w:rPr>
          <w:spacing w:val="-3"/>
          <w:sz w:val="21"/>
        </w:rPr>
        <w:t>）</w:t>
      </w:r>
      <w:r>
        <w:rPr>
          <w:spacing w:val="-16"/>
          <w:sz w:val="21"/>
        </w:rPr>
        <w:t xml:space="preserve">有 </w:t>
      </w:r>
      <w:r>
        <w:rPr>
          <w:sz w:val="21"/>
        </w:rPr>
        <w:t>100</w:t>
      </w:r>
      <w:r>
        <w:rPr>
          <w:spacing w:val="-12"/>
          <w:sz w:val="21"/>
        </w:rPr>
        <w:t xml:space="preserve"> 个棱长为 </w:t>
      </w:r>
      <w:r>
        <w:rPr>
          <w:sz w:val="21"/>
        </w:rPr>
        <w:t>1</w:t>
      </w:r>
      <w:r>
        <w:rPr>
          <w:spacing w:val="-9"/>
          <w:sz w:val="21"/>
        </w:rPr>
        <w:t xml:space="preserve"> 厘米的正方体木块，表面均为白色，还有 </w:t>
      </w:r>
      <w:r>
        <w:rPr>
          <w:sz w:val="21"/>
        </w:rPr>
        <w:t>25</w:t>
      </w:r>
      <w:r>
        <w:rPr>
          <w:spacing w:val="-12"/>
          <w:sz w:val="21"/>
        </w:rPr>
        <w:t xml:space="preserve"> 个棱长为 </w:t>
      </w:r>
      <w:r>
        <w:rPr>
          <w:sz w:val="21"/>
        </w:rPr>
        <w:t xml:space="preserve">1 </w:t>
      </w:r>
      <w:r>
        <w:rPr>
          <w:spacing w:val="-8"/>
          <w:sz w:val="21"/>
        </w:rPr>
        <w:t xml:space="preserve">厘米的正方体木块，表面均为蓝色．将这 </w:t>
      </w:r>
      <w:r>
        <w:rPr>
          <w:sz w:val="21"/>
        </w:rPr>
        <w:t>125</w:t>
      </w:r>
      <w:r>
        <w:rPr>
          <w:spacing w:val="-8"/>
          <w:sz w:val="21"/>
        </w:rPr>
        <w:t xml:space="preserve"> 个正方体木块粘在一起，形成一个大正方</w:t>
      </w:r>
      <w:r>
        <w:rPr>
          <w:spacing w:val="-5"/>
          <w:sz w:val="21"/>
        </w:rPr>
        <w:t>体．大正方体的表面为白色的面积至少是多少平方厘米？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14"/>
        </w:rPr>
      </w:pPr>
    </w:p>
    <w:p>
      <w:pPr>
        <w:rPr>
          <w:sz w:val="14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pStyle w:val="3"/>
        <w:spacing w:before="87"/>
        <w:ind w:left="120"/>
      </w:pPr>
      <w:r>
        <w:t>答案：</w:t>
      </w: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before="43" w:line="278" w:lineRule="auto"/>
        <w:ind w:right="531"/>
        <w:rPr>
          <w:sz w:val="21"/>
        </w:rPr>
      </w:pPr>
      <w:r>
        <w:rPr>
          <w:spacing w:val="-3"/>
          <w:sz w:val="21"/>
        </w:rPr>
        <w:t>确定好分类标准是解决几何计数问题的关键.正方形首先可以按照方向分类，分成</w:t>
      </w:r>
      <w:r>
        <w:rPr>
          <w:spacing w:val="-6"/>
          <w:sz w:val="21"/>
        </w:rPr>
        <w:t xml:space="preserve">正放的和斜放的.其中斜放的只有 </w:t>
      </w:r>
      <w:r>
        <w:rPr>
          <w:sz w:val="21"/>
        </w:rPr>
        <w:t>2</w:t>
      </w:r>
      <w:r>
        <w:rPr>
          <w:spacing w:val="-8"/>
          <w:sz w:val="21"/>
        </w:rPr>
        <w:t xml:space="preserve"> 个，而正放的又可进一步按照大小进行分类.</w:t>
      </w:r>
    </w:p>
    <w:p>
      <w:pPr>
        <w:spacing w:before="2"/>
        <w:ind w:left="1066"/>
        <w:rPr>
          <w:sz w:val="21"/>
        </w:rPr>
      </w:pPr>
      <w:r>
        <w:rPr>
          <w:w w:val="105"/>
          <w:sz w:val="21"/>
        </w:rPr>
        <w:t>（1）正放的：</w:t>
      </w:r>
      <w:r>
        <w:rPr>
          <w:rFonts w:ascii="Times New Roman" w:hAnsi="Times New Roman" w:eastAsia="Times New Roman"/>
          <w:w w:val="105"/>
          <w:sz w:val="20"/>
        </w:rPr>
        <w:t xml:space="preserve">12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>1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4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1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18 </w:t>
      </w:r>
      <w:r>
        <w:rPr>
          <w:w w:val="105"/>
          <w:sz w:val="21"/>
        </w:rPr>
        <w:t>个</w:t>
      </w:r>
    </w:p>
    <w:p>
      <w:pPr>
        <w:pStyle w:val="3"/>
        <w:spacing w:before="40"/>
        <w:ind w:left="1066"/>
      </w:pPr>
      <w:r>
        <w:t>（2）斜放的：2 个</w:t>
      </w:r>
    </w:p>
    <w:p>
      <w:pPr>
        <w:pStyle w:val="3"/>
        <w:spacing w:before="43"/>
        <w:ind w:left="962"/>
      </w:pPr>
      <w:r>
        <w:t>所以，共有 20 个正方形.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6"/>
          <w:sz w:val="21"/>
        </w:rPr>
        <w:t xml:space="preserve">可以按照平行四边形的大小分类，共有 </w:t>
      </w:r>
      <w:r>
        <w:rPr>
          <w:sz w:val="21"/>
        </w:rPr>
        <w:t>12</w:t>
      </w:r>
      <w:r>
        <w:rPr>
          <w:spacing w:val="-27"/>
          <w:sz w:val="21"/>
        </w:rPr>
        <w:t xml:space="preserve"> 个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10"/>
          <w:sz w:val="21"/>
        </w:rPr>
        <w:t xml:space="preserve">按大小数，有 </w:t>
      </w:r>
      <w:r>
        <w:rPr>
          <w:sz w:val="21"/>
        </w:rPr>
        <w:t>6</w:t>
      </w:r>
      <w:r>
        <w:rPr>
          <w:spacing w:val="-19"/>
          <w:sz w:val="21"/>
        </w:rPr>
        <w:t xml:space="preserve"> 个.</w:t>
      </w:r>
    </w:p>
    <w:p>
      <w:pPr>
        <w:pStyle w:val="3"/>
        <w:spacing w:before="10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7"/>
          <w:sz w:val="21"/>
        </w:rPr>
        <w:t xml:space="preserve">设面积最小的正方形面积为 </w:t>
      </w:r>
      <w:r>
        <w:rPr>
          <w:spacing w:val="-10"/>
          <w:sz w:val="21"/>
        </w:rPr>
        <w:t>1</w:t>
      </w:r>
      <w:r>
        <w:rPr>
          <w:spacing w:val="-12"/>
          <w:sz w:val="21"/>
        </w:rPr>
        <w:t xml:space="preserve">，则面积为 </w:t>
      </w:r>
      <w:r>
        <w:rPr>
          <w:sz w:val="21"/>
        </w:rPr>
        <w:t>1</w:t>
      </w:r>
      <w:r>
        <w:rPr>
          <w:spacing w:val="-27"/>
          <w:sz w:val="21"/>
        </w:rPr>
        <w:t xml:space="preserve"> 的有 </w:t>
      </w:r>
      <w:r>
        <w:rPr>
          <w:sz w:val="21"/>
        </w:rPr>
        <w:t>5</w:t>
      </w:r>
      <w:r>
        <w:rPr>
          <w:spacing w:val="-20"/>
          <w:sz w:val="21"/>
        </w:rPr>
        <w:t xml:space="preserve"> 个，面积为 </w:t>
      </w:r>
      <w:r>
        <w:rPr>
          <w:sz w:val="21"/>
        </w:rPr>
        <w:t>2</w:t>
      </w:r>
      <w:r>
        <w:rPr>
          <w:spacing w:val="-27"/>
          <w:sz w:val="21"/>
        </w:rPr>
        <w:t xml:space="preserve"> 的有 </w:t>
      </w:r>
      <w:r>
        <w:rPr>
          <w:sz w:val="21"/>
        </w:rPr>
        <w:t>4</w:t>
      </w:r>
      <w:r>
        <w:rPr>
          <w:spacing w:val="-14"/>
          <w:sz w:val="21"/>
        </w:rPr>
        <w:t xml:space="preserve"> 个，面积为</w:t>
      </w:r>
    </w:p>
    <w:p>
      <w:pPr>
        <w:spacing w:before="45"/>
        <w:ind w:left="972"/>
        <w:rPr>
          <w:sz w:val="21"/>
        </w:rPr>
      </w:pPr>
      <w:r>
        <w:rPr>
          <w:w w:val="105"/>
          <w:sz w:val="21"/>
        </w:rPr>
        <w:t>4 的有 1 个，还有 1 个面积比 4 大的。所以共计</w:t>
      </w:r>
      <w:r>
        <w:rPr>
          <w:rFonts w:ascii="Times New Roman" w:hAnsi="Times New Roman" w:eastAsia="Times New Roman"/>
          <w:w w:val="105"/>
          <w:sz w:val="20"/>
        </w:rPr>
        <w:t xml:space="preserve">5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4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>1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1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11 </w:t>
      </w:r>
      <w:r>
        <w:rPr>
          <w:w w:val="105"/>
          <w:sz w:val="21"/>
        </w:rPr>
        <w:t>个</w:t>
      </w:r>
    </w:p>
    <w:p>
      <w:pPr>
        <w:pStyle w:val="3"/>
        <w:spacing w:before="7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line="280" w:lineRule="auto"/>
        <w:ind w:right="531"/>
        <w:rPr>
          <w:sz w:val="21"/>
        </w:rPr>
      </w:pPr>
      <w:r>
        <w:rPr>
          <w:spacing w:val="-7"/>
          <w:sz w:val="21"/>
        </w:rPr>
        <w:t xml:space="preserve">设图中最小的三角形的面积是 </w:t>
      </w:r>
      <w:r>
        <w:rPr>
          <w:spacing w:val="-15"/>
          <w:sz w:val="21"/>
        </w:rPr>
        <w:t>1</w:t>
      </w:r>
      <w:r>
        <w:rPr>
          <w:spacing w:val="-12"/>
          <w:sz w:val="21"/>
        </w:rPr>
        <w:t xml:space="preserve">，则面积是 </w:t>
      </w:r>
      <w:r>
        <w:rPr>
          <w:sz w:val="21"/>
        </w:rPr>
        <w:t>2</w:t>
      </w:r>
      <w:r>
        <w:rPr>
          <w:spacing w:val="-16"/>
          <w:sz w:val="21"/>
        </w:rPr>
        <w:t xml:space="preserve"> 的正方形有 </w:t>
      </w:r>
      <w:r>
        <w:rPr>
          <w:sz w:val="21"/>
        </w:rPr>
        <w:t>6</w:t>
      </w:r>
      <w:r>
        <w:rPr>
          <w:spacing w:val="-20"/>
          <w:sz w:val="21"/>
        </w:rPr>
        <w:t xml:space="preserve"> 个；面积是 </w:t>
      </w:r>
      <w:r>
        <w:rPr>
          <w:sz w:val="21"/>
        </w:rPr>
        <w:t>4</w:t>
      </w:r>
      <w:r>
        <w:rPr>
          <w:spacing w:val="-12"/>
          <w:sz w:val="21"/>
        </w:rPr>
        <w:t xml:space="preserve"> 的正方形</w:t>
      </w:r>
      <w:r>
        <w:rPr>
          <w:spacing w:val="-31"/>
          <w:sz w:val="21"/>
        </w:rPr>
        <w:t xml:space="preserve">有 </w:t>
      </w:r>
      <w:r>
        <w:rPr>
          <w:sz w:val="21"/>
        </w:rPr>
        <w:t>3</w:t>
      </w:r>
      <w:r>
        <w:rPr>
          <w:spacing w:val="-17"/>
          <w:sz w:val="21"/>
        </w:rPr>
        <w:t xml:space="preserve"> 个，面积为 </w:t>
      </w:r>
      <w:r>
        <w:rPr>
          <w:sz w:val="21"/>
        </w:rPr>
        <w:t>8</w:t>
      </w:r>
      <w:r>
        <w:rPr>
          <w:spacing w:val="-16"/>
          <w:sz w:val="21"/>
        </w:rPr>
        <w:t xml:space="preserve"> 的正方形有 </w:t>
      </w:r>
      <w:r>
        <w:rPr>
          <w:sz w:val="21"/>
        </w:rPr>
        <w:t>1</w:t>
      </w:r>
      <w:r>
        <w:rPr>
          <w:spacing w:val="-5"/>
          <w:sz w:val="21"/>
        </w:rPr>
        <w:t xml:space="preserve"> 个，所以图中共</w:t>
      </w:r>
      <w:r>
        <w:rPr>
          <w:rFonts w:ascii="Times New Roman" w:hAnsi="Times New Roman" w:eastAsia="Times New Roman"/>
          <w:sz w:val="20"/>
        </w:rPr>
        <w:t>6</w:t>
      </w:r>
      <w:r>
        <w:rPr>
          <w:rFonts w:ascii="Times New Roman" w:hAnsi="Times New Roman" w:eastAsia="Times New Roman"/>
          <w:spacing w:val="-14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22"/>
          <w:sz w:val="20"/>
        </w:rPr>
        <w:t xml:space="preserve"> </w:t>
      </w:r>
      <w:r>
        <w:rPr>
          <w:rFonts w:ascii="Symbol" w:hAnsi="Symbol" w:eastAsia="Symbol"/>
          <w:spacing w:val="7"/>
          <w:sz w:val="20"/>
        </w:rPr>
        <w:t></w:t>
      </w:r>
      <w:r>
        <w:rPr>
          <w:rFonts w:ascii="Times New Roman" w:hAnsi="Times New Roman" w:eastAsia="Times New Roman"/>
          <w:spacing w:val="7"/>
          <w:sz w:val="20"/>
        </w:rPr>
        <w:t>1</w:t>
      </w:r>
      <w:r>
        <w:rPr>
          <w:rFonts w:ascii="Times New Roman" w:hAnsi="Times New Roman" w:eastAsia="Times New Roman"/>
          <w:spacing w:val="-24"/>
          <w:sz w:val="20"/>
        </w:rPr>
        <w:t xml:space="preserve"> </w:t>
      </w:r>
      <w:r>
        <w:rPr>
          <w:rFonts w:ascii="Symbol" w:hAnsi="Symbol" w:eastAsia="Symbol"/>
          <w:spacing w:val="4"/>
          <w:sz w:val="20"/>
        </w:rPr>
        <w:t></w:t>
      </w:r>
      <w:r>
        <w:rPr>
          <w:rFonts w:ascii="Times New Roman" w:hAnsi="Times New Roman" w:eastAsia="Times New Roman"/>
          <w:spacing w:val="4"/>
          <w:sz w:val="20"/>
        </w:rPr>
        <w:t>10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spacing w:val="-1"/>
          <w:sz w:val="21"/>
        </w:rPr>
        <w:t>个正方形。</w:t>
      </w:r>
    </w:p>
    <w:p>
      <w:pPr>
        <w:pStyle w:val="3"/>
        <w:spacing w:line="263" w:lineRule="exact"/>
        <w:ind w:left="960"/>
      </w:pPr>
      <w:r>
        <w:rPr>
          <w:spacing w:val="-9"/>
        </w:rPr>
        <w:t xml:space="preserve">面积是 </w:t>
      </w:r>
      <w:r>
        <w:t>1</w:t>
      </w:r>
      <w:r>
        <w:rPr>
          <w:spacing w:val="-12"/>
        </w:rPr>
        <w:t xml:space="preserve"> 的三角形有 </w:t>
      </w:r>
      <w:r>
        <w:t>18</w:t>
      </w:r>
      <w:r>
        <w:rPr>
          <w:spacing w:val="-12"/>
        </w:rPr>
        <w:t xml:space="preserve"> 个，面积是 </w:t>
      </w:r>
      <w:r>
        <w:t>2</w:t>
      </w:r>
      <w:r>
        <w:rPr>
          <w:spacing w:val="-13"/>
        </w:rPr>
        <w:t xml:space="preserve"> 的三角形有 </w:t>
      </w:r>
      <w:r>
        <w:t>15</w:t>
      </w:r>
      <w:r>
        <w:rPr>
          <w:spacing w:val="-11"/>
        </w:rPr>
        <w:t xml:space="preserve"> 个，面积是 </w:t>
      </w:r>
      <w:r>
        <w:t>4</w:t>
      </w:r>
      <w:r>
        <w:rPr>
          <w:spacing w:val="-13"/>
        </w:rPr>
        <w:t xml:space="preserve"> </w:t>
      </w:r>
      <w:r>
        <w:rPr>
          <w:spacing w:val="-13"/>
        </w:rPr>
        <w:drawing>
          <wp:inline distT="0" distB="0" distL="0" distR="0">
            <wp:extent cx="1651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</w:rPr>
        <w:t xml:space="preserve">的三角形有 </w:t>
      </w:r>
      <w:r>
        <w:t>8</w:t>
      </w:r>
    </w:p>
    <w:p>
      <w:pPr>
        <w:pStyle w:val="3"/>
        <w:spacing w:before="43"/>
        <w:ind w:left="960"/>
      </w:pPr>
      <w:r>
        <w:rPr>
          <w:spacing w:val="-9"/>
        </w:rPr>
        <w:t xml:space="preserve">个，面积是 </w:t>
      </w:r>
      <w:r>
        <w:t>8</w:t>
      </w:r>
      <w:r>
        <w:rPr>
          <w:spacing w:val="-16"/>
        </w:rPr>
        <w:t xml:space="preserve"> 的三角形有 </w:t>
      </w:r>
      <w:r>
        <w:t>3</w:t>
      </w:r>
      <w:r>
        <w:rPr>
          <w:spacing w:val="-16"/>
        </w:rPr>
        <w:t xml:space="preserve"> 个，面积是 </w:t>
      </w:r>
      <w:r>
        <w:t>9</w:t>
      </w:r>
      <w:r>
        <w:rPr>
          <w:spacing w:val="-17"/>
        </w:rPr>
        <w:t xml:space="preserve"> 的三角形有 </w:t>
      </w:r>
      <w:r>
        <w:t>2</w:t>
      </w:r>
      <w:r>
        <w:rPr>
          <w:spacing w:val="-16"/>
        </w:rPr>
        <w:t xml:space="preserve"> 个，面积是 </w:t>
      </w:r>
      <w:r>
        <w:t>1</w:t>
      </w:r>
      <w:r>
        <w:drawing>
          <wp:inline distT="0" distB="0" distL="0" distR="0">
            <wp:extent cx="1397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8</w:t>
      </w:r>
      <w:r>
        <w:rPr>
          <w:spacing w:val="-10"/>
        </w:rPr>
        <w:t xml:space="preserve"> 的三角形有</w:t>
      </w:r>
    </w:p>
    <w:p>
      <w:pPr>
        <w:spacing w:before="44"/>
        <w:ind w:left="960"/>
        <w:rPr>
          <w:sz w:val="21"/>
        </w:rPr>
      </w:pPr>
      <w:r>
        <w:rPr>
          <w:w w:val="110"/>
          <w:sz w:val="21"/>
        </w:rPr>
        <w:t>1 个，所以图中共有</w:t>
      </w:r>
      <w:r>
        <w:rPr>
          <w:rFonts w:ascii="Times New Roman" w:hAnsi="Times New Roman" w:eastAsia="Times New Roman"/>
          <w:w w:val="110"/>
          <w:sz w:val="20"/>
        </w:rPr>
        <w:t xml:space="preserve">18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15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 8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 3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 2 </w:t>
      </w:r>
      <w:r>
        <w:rPr>
          <w:rFonts w:ascii="Symbol" w:hAnsi="Symbol" w:eastAsia="Symbol"/>
          <w:w w:val="110"/>
          <w:sz w:val="20"/>
        </w:rPr>
        <w:t></w:t>
      </w:r>
      <w:r>
        <w:rPr>
          <w:rFonts w:ascii="Times New Roman" w:hAnsi="Times New Roman" w:eastAsia="Times New Roman"/>
          <w:w w:val="110"/>
          <w:sz w:val="20"/>
        </w:rPr>
        <w:t xml:space="preserve">1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w w:val="110"/>
          <w:sz w:val="20"/>
        </w:rPr>
        <w:t xml:space="preserve"> 47 </w:t>
      </w:r>
      <w:r>
        <w:rPr>
          <w:w w:val="110"/>
          <w:sz w:val="21"/>
        </w:rPr>
        <w:t>个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z w:val="21"/>
        </w:rPr>
        <w:t>矩形：</w:t>
      </w:r>
    </w:p>
    <w:p>
      <w:pPr>
        <w:pStyle w:val="3"/>
        <w:rPr>
          <w:sz w:val="15"/>
        </w:rPr>
      </w:pPr>
    </w:p>
    <w:p>
      <w:pPr>
        <w:pStyle w:val="9"/>
        <w:numPr>
          <w:ilvl w:val="1"/>
          <w:numId w:val="2"/>
        </w:numPr>
        <w:tabs>
          <w:tab w:val="left" w:pos="1261"/>
        </w:tabs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2509520</wp:posOffset>
                </wp:positionH>
                <wp:positionV relativeFrom="paragraph">
                  <wp:posOffset>99060</wp:posOffset>
                </wp:positionV>
                <wp:extent cx="184150" cy="87630"/>
                <wp:effectExtent l="0" t="0" r="0" b="0"/>
                <wp:wrapNone/>
                <wp:docPr id="204" name="文本框 1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15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2"/>
                              </w:rPr>
                              <w:t>4 4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9" o:spid="_x0000_s1026" o:spt="202" alt="学科网(www.zxxk.com)--教育资源门户，提供试卷、教案、课件、论文、素材及各类教学资源下载，还有大量而丰富的教学相关资讯！" type="#_x0000_t202" style="position:absolute;left:0pt;margin-left:197.6pt;margin-top:7.8pt;height:6.9pt;width:14.5pt;mso-position-horizontal-relative:page;z-index:-251659264;mso-width-relative:page;mso-height-relative:page;" filled="f" stroked="f" coordsize="21600,21600" o:gfxdata="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40Uue9gAAAAJ&#10;AQAADwAAAAAAAAABACAAAAAiAAAAZHJzL2Rvd25yZXYueG1sUEsBAhQAFAAAAAgAh07iQJWTorlV&#10;AgAA2A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5"/>
                          <w:sz w:val="12"/>
                        </w:rPr>
                        <w:t>4 4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7"/>
          <w:sz w:val="21"/>
        </w:rPr>
        <w:t xml:space="preserve">正放的： 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>2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>2</w:t>
      </w:r>
      <w:r>
        <w:rPr>
          <w:rFonts w:ascii="Times New Roman" w:hAnsi="Times New Roman" w:eastAsia="Times New Roman"/>
          <w:spacing w:val="40"/>
          <w:position w:val="10"/>
          <w:sz w:val="12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36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sz w:val="21"/>
        </w:rPr>
        <w:t>个</w:t>
      </w:r>
    </w:p>
    <w:p>
      <w:pPr>
        <w:pStyle w:val="9"/>
        <w:numPr>
          <w:ilvl w:val="1"/>
          <w:numId w:val="2"/>
        </w:numPr>
        <w:tabs>
          <w:tab w:val="left" w:pos="1261"/>
        </w:tabs>
        <w:spacing w:before="204"/>
        <w:rPr>
          <w:sz w:val="21"/>
        </w:rPr>
      </w:pPr>
      <w:r>
        <w:rPr>
          <w:spacing w:val="-6"/>
          <w:sz w:val="21"/>
        </w:rPr>
        <w:t>斜放的：如下图</w:t>
      </w:r>
      <w:r>
        <w:rPr>
          <w:spacing w:val="-52"/>
          <w:sz w:val="21"/>
        </w:rPr>
        <w:t xml:space="preserve"> </w:t>
      </w:r>
      <w:r>
        <w:rPr>
          <w:sz w:val="21"/>
        </w:rPr>
        <w:t>1</w:t>
      </w:r>
      <w:r>
        <w:rPr>
          <w:spacing w:val="-55"/>
          <w:sz w:val="21"/>
        </w:rPr>
        <w:t xml:space="preserve"> </w:t>
      </w:r>
      <w:r>
        <w:rPr>
          <w:spacing w:val="-2"/>
          <w:sz w:val="21"/>
        </w:rPr>
        <w:t>样的有</w:t>
      </w:r>
      <w:r>
        <w:rPr>
          <w:spacing w:val="-55"/>
          <w:sz w:val="21"/>
        </w:rPr>
        <w:t xml:space="preserve"> </w:t>
      </w:r>
      <w:r>
        <w:rPr>
          <w:sz w:val="21"/>
        </w:rPr>
        <w:t>6</w:t>
      </w:r>
      <w:r>
        <w:rPr>
          <w:spacing w:val="-53"/>
          <w:sz w:val="21"/>
        </w:rPr>
        <w:t xml:space="preserve"> </w:t>
      </w:r>
      <w:r>
        <w:rPr>
          <w:spacing w:val="-22"/>
          <w:sz w:val="21"/>
        </w:rPr>
        <w:t>个</w:t>
      </w:r>
      <w:r>
        <w:rPr>
          <w:sz w:val="21"/>
        </w:rPr>
        <w:t>（</w:t>
      </w:r>
      <w:r>
        <w:rPr>
          <w:spacing w:val="-3"/>
          <w:sz w:val="21"/>
        </w:rPr>
        <w:t>两种不同的大小</w:t>
      </w:r>
      <w:r>
        <w:rPr>
          <w:spacing w:val="-108"/>
          <w:sz w:val="21"/>
        </w:rPr>
        <w:t>）</w:t>
      </w:r>
      <w:r>
        <w:rPr>
          <w:spacing w:val="-8"/>
          <w:sz w:val="21"/>
        </w:rPr>
        <w:t>，如图</w:t>
      </w:r>
      <w:r>
        <w:rPr>
          <w:spacing w:val="-53"/>
          <w:sz w:val="21"/>
        </w:rPr>
        <w:t xml:space="preserve"> </w:t>
      </w:r>
      <w:r>
        <w:rPr>
          <w:sz w:val="21"/>
        </w:rPr>
        <w:t>2</w:t>
      </w:r>
      <w:r>
        <w:rPr>
          <w:spacing w:val="-55"/>
          <w:sz w:val="21"/>
        </w:rPr>
        <w:t xml:space="preserve"> </w:t>
      </w:r>
      <w:r>
        <w:rPr>
          <w:spacing w:val="-2"/>
          <w:sz w:val="21"/>
        </w:rPr>
        <w:t>样的有</w:t>
      </w:r>
      <w:r>
        <w:rPr>
          <w:spacing w:val="-52"/>
          <w:sz w:val="21"/>
        </w:rPr>
        <w:t xml:space="preserve"> </w:t>
      </w:r>
      <w:r>
        <w:rPr>
          <w:sz w:val="21"/>
        </w:rPr>
        <w:t>2</w:t>
      </w:r>
      <w:r>
        <w:rPr>
          <w:spacing w:val="-55"/>
          <w:sz w:val="21"/>
        </w:rPr>
        <w:t xml:space="preserve"> </w:t>
      </w:r>
      <w:r>
        <w:rPr>
          <w:spacing w:val="-7"/>
          <w:sz w:val="21"/>
        </w:rPr>
        <w:t>个，所以斜</w:t>
      </w:r>
    </w:p>
    <w:p>
      <w:pPr>
        <w:pStyle w:val="3"/>
        <w:spacing w:before="43"/>
        <w:ind w:left="1260"/>
      </w:pPr>
      <w:r>
        <w:t>放的有 8 个</w:t>
      </w:r>
    </w:p>
    <w:p>
      <w:pPr>
        <w:pStyle w:val="3"/>
        <w:spacing w:before="10"/>
        <w:rPr>
          <w:sz w:val="14"/>
        </w:rPr>
      </w:pPr>
      <w: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1757680</wp:posOffset>
                </wp:positionH>
                <wp:positionV relativeFrom="paragraph">
                  <wp:posOffset>145415</wp:posOffset>
                </wp:positionV>
                <wp:extent cx="984250" cy="970915"/>
                <wp:effectExtent l="635" t="635" r="5715" b="19050"/>
                <wp:wrapTopAndBottom/>
                <wp:docPr id="410" name="组合 17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970915"/>
                          <a:chOff x="2769" y="229"/>
                          <a:chExt cx="1550" cy="1529"/>
                        </a:xfrm>
                      </wpg:grpSpPr>
                      <wps:wsp>
                        <wps:cNvPr id="364" name="直线 171"/>
                        <wps:cNvCnPr/>
                        <wps:spPr>
                          <a:xfrm flipH="1">
                            <a:off x="3302" y="267"/>
                            <a:ext cx="508" cy="492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5" name="直线 172"/>
                        <wps:cNvCnPr/>
                        <wps:spPr>
                          <a:xfrm>
                            <a:off x="3302" y="759"/>
                            <a:ext cx="495" cy="493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6" name="直线 173"/>
                        <wps:cNvCnPr/>
                        <wps:spPr>
                          <a:xfrm>
                            <a:off x="3810" y="267"/>
                            <a:ext cx="482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7" name="直线 174"/>
                        <wps:cNvCnPr/>
                        <wps:spPr>
                          <a:xfrm flipH="1">
                            <a:off x="3797" y="759"/>
                            <a:ext cx="495" cy="493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8" name="直线 175"/>
                        <wps:cNvCnPr/>
                        <wps:spPr>
                          <a:xfrm flipH="1">
                            <a:off x="3302" y="1252"/>
                            <a:ext cx="495" cy="479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9" name="直线 176"/>
                        <wps:cNvCnPr/>
                        <wps:spPr>
                          <a:xfrm flipH="1">
                            <a:off x="2807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0" name="直线 177"/>
                        <wps:cNvCnPr/>
                        <wps:spPr>
                          <a:xfrm>
                            <a:off x="2807" y="1239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1" name="直线 178"/>
                        <wps:cNvCnPr/>
                        <wps:spPr>
                          <a:xfrm flipH="1">
                            <a:off x="2807" y="267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2" name="直线 179"/>
                        <wps:cNvCnPr/>
                        <wps:spPr>
                          <a:xfrm>
                            <a:off x="2807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3" name="直线 180"/>
                        <wps:cNvCnPr/>
                        <wps:spPr>
                          <a:xfrm>
                            <a:off x="3302" y="267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4" name="直线 181"/>
                        <wps:cNvCnPr/>
                        <wps:spPr>
                          <a:xfrm flipH="1">
                            <a:off x="3302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5" name="直线 182"/>
                        <wps:cNvCnPr/>
                        <wps:spPr>
                          <a:xfrm>
                            <a:off x="3302" y="1239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6" name="直线 183"/>
                        <wps:cNvCnPr/>
                        <wps:spPr>
                          <a:xfrm>
                            <a:off x="3797" y="759"/>
                            <a:ext cx="495" cy="480"/>
                          </a:xfrm>
                          <a:prstGeom prst="line">
                            <a:avLst/>
                          </a:prstGeom>
                          <a:ln w="825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7" name="直线 184"/>
                        <wps:cNvCnPr/>
                        <wps:spPr>
                          <a:xfrm flipH="1">
                            <a:off x="3797" y="1239"/>
                            <a:ext cx="495" cy="492"/>
                          </a:xfrm>
                          <a:prstGeom prst="line">
                            <a:avLst/>
                          </a:prstGeom>
                          <a:ln w="825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8" name="任意多边形 185"/>
                        <wps:cNvSpPr/>
                        <wps:spPr>
                          <a:xfrm>
                            <a:off x="2775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79" name="任意多边形 186"/>
                        <wps:cNvSpPr/>
                        <wps:spPr>
                          <a:xfrm>
                            <a:off x="2775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0" name="任意多边形 187"/>
                        <wps:cNvSpPr/>
                        <wps:spPr>
                          <a:xfrm>
                            <a:off x="3270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1" name="任意多边形 188"/>
                        <wps:cNvSpPr/>
                        <wps:spPr>
                          <a:xfrm>
                            <a:off x="3270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2" name="任意多边形 189"/>
                        <wps:cNvSpPr/>
                        <wps:spPr>
                          <a:xfrm>
                            <a:off x="3778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3" name="任意多边形 190"/>
                        <wps:cNvSpPr/>
                        <wps:spPr>
                          <a:xfrm>
                            <a:off x="3778" y="235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4" name="任意多边形 191"/>
                        <wps:cNvSpPr/>
                        <wps:spPr>
                          <a:xfrm>
                            <a:off x="4260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5" name="任意多边形 192"/>
                        <wps:cNvSpPr/>
                        <wps:spPr>
                          <a:xfrm>
                            <a:off x="4260" y="248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8"/>
                                </a:lnTo>
                                <a:lnTo>
                                  <a:pt x="13" y="51"/>
                                </a:lnTo>
                                <a:lnTo>
                                  <a:pt x="26" y="51"/>
                                </a:lnTo>
                                <a:lnTo>
                                  <a:pt x="39" y="51"/>
                                </a:lnTo>
                                <a:lnTo>
                                  <a:pt x="52" y="38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6" name="任意多边形 193"/>
                        <wps:cNvSpPr/>
                        <wps:spPr>
                          <a:xfrm>
                            <a:off x="277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7" name="任意多边形 194"/>
                        <wps:cNvSpPr/>
                        <wps:spPr>
                          <a:xfrm>
                            <a:off x="277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8" name="任意多边形 195"/>
                        <wps:cNvSpPr/>
                        <wps:spPr>
                          <a:xfrm>
                            <a:off x="327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9" name="任意多边形 196"/>
                        <wps:cNvSpPr/>
                        <wps:spPr>
                          <a:xfrm>
                            <a:off x="327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0" name="任意多边形 197"/>
                        <wps:cNvSpPr/>
                        <wps:spPr>
                          <a:xfrm>
                            <a:off x="376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1" name="任意多边形 198"/>
                        <wps:cNvSpPr/>
                        <wps:spPr>
                          <a:xfrm>
                            <a:off x="3765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2" name="任意多边形 199"/>
                        <wps:cNvSpPr/>
                        <wps:spPr>
                          <a:xfrm>
                            <a:off x="426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3" name="任意多边形 200"/>
                        <wps:cNvSpPr/>
                        <wps:spPr>
                          <a:xfrm>
                            <a:off x="4260" y="72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4" name="任意多边形 201"/>
                        <wps:cNvSpPr/>
                        <wps:spPr>
                          <a:xfrm>
                            <a:off x="2775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5" name="任意多边形 202"/>
                        <wps:cNvSpPr/>
                        <wps:spPr>
                          <a:xfrm>
                            <a:off x="2775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6" name="任意多边形 203"/>
                        <wps:cNvSpPr/>
                        <wps:spPr>
                          <a:xfrm>
                            <a:off x="327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7" name="任意多边形 204"/>
                        <wps:cNvSpPr/>
                        <wps:spPr>
                          <a:xfrm>
                            <a:off x="327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8" name="任意多边形 205"/>
                        <wps:cNvSpPr/>
                        <wps:spPr>
                          <a:xfrm>
                            <a:off x="3765" y="1220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99" name="任意多边形 206"/>
                        <wps:cNvSpPr/>
                        <wps:spPr>
                          <a:xfrm>
                            <a:off x="3765" y="1220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0" name="任意多边形 207"/>
                        <wps:cNvSpPr/>
                        <wps:spPr>
                          <a:xfrm>
                            <a:off x="426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1" name="任意多边形 208"/>
                        <wps:cNvSpPr/>
                        <wps:spPr>
                          <a:xfrm>
                            <a:off x="4260" y="1207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2" name="任意多边形 209"/>
                        <wps:cNvSpPr/>
                        <wps:spPr>
                          <a:xfrm>
                            <a:off x="277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3" name="任意多边形 210"/>
                        <wps:cNvSpPr/>
                        <wps:spPr>
                          <a:xfrm>
                            <a:off x="277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4" name="任意多边形 211"/>
                        <wps:cNvSpPr/>
                        <wps:spPr>
                          <a:xfrm>
                            <a:off x="327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5" name="任意多边形 212"/>
                        <wps:cNvSpPr/>
                        <wps:spPr>
                          <a:xfrm>
                            <a:off x="327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6" name="任意多边形 213"/>
                        <wps:cNvSpPr/>
                        <wps:spPr>
                          <a:xfrm>
                            <a:off x="376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7" name="任意多边形 214"/>
                        <wps:cNvSpPr/>
                        <wps:spPr>
                          <a:xfrm>
                            <a:off x="3765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8" name="任意多边形 215"/>
                        <wps:cNvSpPr/>
                        <wps:spPr>
                          <a:xfrm>
                            <a:off x="426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9" name="任意多边形 216"/>
                        <wps:cNvSpPr/>
                        <wps:spPr>
                          <a:xfrm>
                            <a:off x="4260" y="1699"/>
                            <a:ext cx="53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0" o:spid="_x0000_s1026" o:spt="203" alt="学科网(www.zxxk.com)--教育资源门户，提供试卷、教案、课件、论文、素材及各类教学资源下载，还有大量而丰富的教学相关资讯！" style="position:absolute;left:0pt;margin-left:138.4pt;margin-top:11.45pt;height:76.45pt;width:77.5pt;mso-position-horizontal-relative:page;mso-wrap-distance-bottom:0pt;mso-wrap-distance-top:0pt;z-index:-251633664;mso-width-relative:page;mso-height-relative:page;" coordorigin="2769,229" coordsize="1550,1529" o:gfxdata="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">
                <o:lock v:ext="edit" aspectratio="f"/>
                <v:line id="直线 171" o:spid="_x0000_s1026" o:spt="20" style="position:absolute;left:3302;top:267;flip:x;height:492;width:508;" filled="f" stroked="t" coordsize="21600,21600" o:gfxdata="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nmtO7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72" o:spid="_x0000_s1026" o:spt="20" style="position:absolute;left:3302;top:759;height:493;width:495;" filled="f" stroked="t" coordsize="21600,21600" o:gfxdata="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yHt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3" o:spid="_x0000_s1026" o:spt="20" style="position:absolute;left:3810;top:267;height:492;width:482;" filled="f" stroked="t" coordsize="21600,21600" o:gfxdata="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ggK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4" o:spid="_x0000_s1026" o:spt="20" style="position:absolute;left:3797;top:759;flip:x;height:493;width:495;" filled="f" stroked="t" coordsize="21600,21600" o:gfxdata="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LnB5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5" o:spid="_x0000_s1026" o:spt="20" style="position:absolute;left:3302;top:1252;flip:x;height:479;width:495;" filled="f" stroked="t" coordsize="21600,21600" o:gfxdata="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zSnPrgAAADcAAAA&#10;DwAAAAAAAAABACAAAAAiAAAAZHJzL2Rvd25yZXYueG1sUEsBAhQAFAAAAAgAh07iQDMvBZ47AAAA&#10;OQAAABAAAAAAAAAAAQAgAAAABwEAAGRycy9zaGFwZXhtbC54bWxQSwUGAAAAAAYABgBbAQAAsQMA&#10;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76" o:spid="_x0000_s1026" o:spt="20" style="position:absolute;left:2807;top:759;flip:x;height:480;width:495;" filled="f" stroked="t" coordsize="21600,21600" o:gfxdata="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HgCpb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77" o:spid="_x0000_s1026" o:spt="20" style="position:absolute;left:2807;top:1239;height:492;width:495;" filled="f" stroked="t" coordsize="21600,21600" o:gfxdata="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3CuQ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8" o:spid="_x0000_s1026" o:spt="20" style="position:absolute;left:2807;top:267;flip:x;height:492;width:495;" filled="f" stroked="t" coordsize="21600,21600" o:gfxdata="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UttL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79" o:spid="_x0000_s1026" o:spt="20" style="position:absolute;left:2807;top:759;height:480;width:495;" filled="f" stroked="t" coordsize="21600,21600" o:gfxdata="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wdkN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80" o:spid="_x0000_s1026" o:spt="20" style="position:absolute;left:3302;top:267;height:492;width:495;" filled="f" stroked="t" coordsize="21600,21600" o:gfxdata="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Ote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81" o:spid="_x0000_s1026" o:spt="20" style="position:absolute;left:3302;top:759;flip:x;height:480;width:495;" filled="f" stroked="t" coordsize="21600,21600" o:gfxdata="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6A75r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82" o:spid="_x0000_s1026" o:spt="20" style="position:absolute;left:3302;top:1239;height:492;width:495;" filled="f" stroked="t" coordsize="21600,21600" o:gfxdata="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eriA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line id="直线 183" o:spid="_x0000_s1026" o:spt="20" style="position:absolute;left:3797;top:759;height:480;width:495;" filled="f" stroked="t" coordsize="21600,21600" o:gfxdata="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Jpbc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842519685039pt" color="#000080" joinstyle="round"/>
                  <v:imagedata o:title=""/>
                  <o:lock v:ext="edit" aspectratio="f"/>
                </v:line>
                <v:line id="直线 184" o:spid="_x0000_s1026" o:spt="20" style="position:absolute;left:3797;top:1239;flip:x;height:492;width:495;" filled="f" stroked="t" coordsize="21600,21600" o:gfxdata="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9+ak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4992125984252pt" color="#000080" joinstyle="round"/>
                  <v:imagedata o:title=""/>
                  <o:lock v:ext="edit" aspectratio="f"/>
                </v:line>
                <v:shape id="任意多边形 185" o:spid="_x0000_s1026" o:spt="100" style="position:absolute;left:2775;top:248;height:52;width:53;" fillcolor="#FF0000" filled="t" stroked="f" coordsize="53,52" o:gfxdata="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euiwugAAANwA&#10;AAAPAAAAAAAAAAEAIAAAACIAAABkcnMvZG93bnJldi54bWxQSwECFAAUAAAACACHTuJAMy8FnjsA&#10;AAA5AAAAEAAAAAAAAAABACAAAAAJAQAAZHJzL3NoYXBleG1sLnhtbFBLBQYAAAAABgAGAFsBAACz&#10;AwAAAAA=&#10;" path="m39,0l13,0,0,13,0,38,13,51,39,51,52,38,52,13,39,0xe">
                  <v:fill on="t" focussize="0,0"/>
                  <v:stroke on="f"/>
                  <v:imagedata o:title=""/>
                  <o:lock v:ext="edit" aspectratio="f"/>
                </v:shape>
                <v:shape id="任意多边形 186" o:spid="_x0000_s1026" o:spt="100" style="position:absolute;left:2775;top:248;height:52;width:53;" filled="f" stroked="t" coordsize="53,52" o:gfxdata="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CfrlvQAA&#10;ANwAAAAPAAAAAAAAAAEAIAAAACIAAABkcnMvZG93bnJldi54bWxQSwECFAAUAAAACACHTuJAMy8F&#10;njsAAAA5AAAAEAAAAAAAAAABACAAAAAMAQAAZHJzL3NoYXBleG1sLnhtbFBLBQYAAAAABgAGAFsB&#10;AAC2AwAAAAA=&#10;" path="m0,26l0,38,13,51,26,51,39,51,52,38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87" o:spid="_x0000_s1026" o:spt="100" style="position:absolute;left:3270;top:235;height:52;width:53;" fillcolor="#FF0000" filled="t" stroked="f" coordsize="53,52" o:gfxdata="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LZlJG5AAAA3AAA&#10;AA8AAAAAAAAAAQAgAAAAIgAAAGRycy9kb3ducmV2LnhtbFBLAQIUABQAAAAIAIdO4kAzLwWeOwAA&#10;ADkAAAAQAAAAAAAAAAEAIAAAAAgBAABkcnMvc2hhcGV4bWwueG1sUEsFBgAAAAAGAAYAWwEAALID&#10;AAAAAA==&#10;" path="m39,0l13,0,0,13,0,39,13,51,39,51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88" o:spid="_x0000_s1026" o:spt="100" style="position:absolute;left:3270;top:235;height:52;width:53;" filled="f" stroked="t" coordsize="53,52" o:gfxdata="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qGxLsAAADc&#10;AAAADwAAAAAAAAABACAAAAAiAAAAZHJzL2Rvd25yZXYueG1sUEsBAhQAFAAAAAgAh07iQDMvBZ47&#10;AAAAOQAAABAAAAAAAAAAAQAgAAAACgEAAGRycy9zaGFwZXhtbC54bWxQSwUGAAAAAAYABgBbAQAA&#10;tAMAAAAA&#10;" path="m0,26l0,39,13,51,26,51,39,51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89" o:spid="_x0000_s1026" o:spt="100" style="position:absolute;left:3778;top:235;height:52;width:53;" fillcolor="#FF0000" filled="t" stroked="f" coordsize="53,52" o:gfxdata="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R699vQAA&#10;ANwAAAAPAAAAAAAAAAEAIAAAACIAAABkcnMvZG93bnJldi54bWxQSwECFAAUAAAACACHTuJAMy8F&#10;njsAAAA5AAAAEAAAAAAAAAABACAAAAAMAQAAZHJzL3NoYXBleG1sLnhtbFBLBQYAAAAABgAGAFsB&#10;AAC2AwAAAAA=&#10;" path="m39,0l13,0,0,13,0,39,13,51,39,51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0" o:spid="_x0000_s1026" o:spt="100" style="position:absolute;left:3778;top:235;height:52;width:53;" filled="f" stroked="t" coordsize="53,52" o:gfxdata="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NL0ovQAA&#10;ANwAAAAPAAAAAAAAAAEAIAAAACIAAABkcnMvZG93bnJldi54bWxQSwECFAAUAAAACACHTuJAMy8F&#10;njsAAAA5AAAAEAAAAAAAAAABACAAAAAMAQAAZHJzL3NoYXBleG1sLnhtbFBLBQYAAAAABgAGAFsB&#10;AAC2AwAAAAA=&#10;" path="m0,26l0,39,13,51,26,51,39,51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1" o:spid="_x0000_s1026" o:spt="100" style="position:absolute;left:4260;top:248;height:52;width:53;" fillcolor="#FF0000" filled="t" stroked="f" coordsize="53,52" o:gfxdata="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4pKSvQAA&#10;ANwAAAAPAAAAAAAAAAEAIAAAACIAAABkcnMvZG93bnJldi54bWxQSwECFAAUAAAACACHTuJAMy8F&#10;njsAAAA5AAAAEAAAAAAAAAABACAAAAAMAQAAZHJzL3NoYXBleG1sLnhtbFBLBQYAAAAABgAGAFsB&#10;AAC2AwAAAAA=&#10;" path="m39,0l13,0,0,13,0,38,13,51,39,51,52,38,52,13,39,0xe">
                  <v:fill on="t" focussize="0,0"/>
                  <v:stroke on="f"/>
                  <v:imagedata o:title=""/>
                  <o:lock v:ext="edit" aspectratio="f"/>
                </v:shape>
                <v:shape id="任意多边形 192" o:spid="_x0000_s1026" o:spt="100" style="position:absolute;left:4260;top:248;height:52;width:53;" filled="f" stroked="t" coordsize="53,52" o:gfxdata="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5GAx7sAAADc&#10;AAAADwAAAAAAAAABACAAAAAiAAAAZHJzL2Rvd25yZXYueG1sUEsBAhQAFAAAAAgAh07iQDMvBZ47&#10;AAAAOQAAABAAAAAAAAAAAQAgAAAACgEAAGRycy9zaGFwZXhtbC54bWxQSwUGAAAAAAYABgBbAQAA&#10;tAMAAAAA&#10;" path="m0,26l0,38,13,51,26,51,39,51,52,38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3" o:spid="_x0000_s1026" o:spt="100" style="position:absolute;left:2775;top:727;height:52;width:53;" fillcolor="#FF0000" filled="t" stroked="f" coordsize="53,52" o:gfxdata="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fKl+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4" o:spid="_x0000_s1026" o:spt="100" style="position:absolute;left:2775;top:727;height:52;width:53;" filled="f" stroked="t" coordsize="53,52" o:gfxdata="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A+7K7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5" o:spid="_x0000_s1026" o:spt="100" style="position:absolute;left:3270;top:727;height:52;width:53;" fillcolor="#FF0000" filled="t" stroked="f" coordsize="53,52" o:gfxdata="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vmJe5AAAA3AAA&#10;AA8AAAAAAAAAAQAgAAAAIgAAAGRycy9kb3ducmV2LnhtbFBLAQIUABQAAAAIAIdO4kAzLwWeOwAA&#10;ADkAAAAQAAAAAAAAAAEAIAAAAAgBAABkcnMvc2hhcGV4bWwueG1sUEsFBgAAAAAGAAYAWwEAALID&#10;AAAAAA=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6" o:spid="_x0000_s1026" o:spt="100" style="position:absolute;left:3270;top:727;height:52;width:53;" filled="f" stroked="t" coordsize="53,52" o:gfxdata="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tyKwr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7" o:spid="_x0000_s1026" o:spt="100" style="position:absolute;left:3765;top:727;height:52;width:53;" fillcolor="#FF0000" filled="t" stroked="f" coordsize="53,52" o:gfxdata="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AAJM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198" o:spid="_x0000_s1026" o:spt="100" style="position:absolute;left:3765;top:727;height:52;width:53;" filled="f" stroked="t" coordsize="53,52" o:gfxdata="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zEBm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199" o:spid="_x0000_s1026" o:spt="100" style="position:absolute;left:4260;top:727;height:52;width:53;" fillcolor="#FF0000" filled="t" stroked="f" coordsize="53,52" o:gfxdata="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njmg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0" o:spid="_x0000_s1026" o:spt="100" style="position:absolute;left:4260;top:727;height:52;width:53;" filled="f" stroked="t" coordsize="53,52" o:gfxdata="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u0r9b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1" o:spid="_x0000_s1026" o:spt="100" style="position:absolute;left:2775;top:1207;height:52;width:53;" fillcolor="#FF0000" filled="t" stroked="f" coordsize="53,52" o:gfxdata="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OwRP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2" o:spid="_x0000_s1026" o:spt="100" style="position:absolute;left:2775;top:1207;height:52;width:53;" filled="f" stroked="t" coordsize="53,52" o:gfxdata="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SBYavQAA&#10;ANwAAAAPAAAAAAAAAAEAIAAAACIAAABkcnMvZG93bnJldi54bWxQSwECFAAUAAAACACHTuJAMy8F&#10;njsAAAA5AAAAEAAAAAAAAAABACAAAAAMAQAAZHJzL3NoYXBleG1sLnhtbFBLBQYAAAAABgAGAFsB&#10;AAC2AwAAAAA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3" o:spid="_x0000_s1026" o:spt="100" style="position:absolute;left:3270;top:1207;height:52;width:53;" fillcolor="#FF0000" filled="t" stroked="f" coordsize="53,52" o:gfxdata="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T+j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4" o:spid="_x0000_s1026" o:spt="100" style="position:absolute;left:3270;top:1207;height:52;width:53;" filled="f" stroked="t" coordsize="53,52" o:gfxdata="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1i32vQAA&#10;ANwAAAAPAAAAAAAAAAEAIAAAACIAAABkcnMvZG93bnJldi54bWxQSwECFAAUAAAACACHTuJAMy8F&#10;njsAAAA5AAAAEAAAAAAAAAABACAAAAAMAQAAZHJzL3NoYXBleG1sLnhtbFBLBQYAAAAABgAGAFsB&#10;AAC2AwAAAAA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5" o:spid="_x0000_s1026" o:spt="100" style="position:absolute;left:3765;top:1220;height:52;width:53;" fillcolor="#FF0000" filled="t" stroked="f" coordsize="53,52" o:gfxdata="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dg5K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6" o:spid="_x0000_s1026" o:spt="100" style="position:absolute;left:3765;top:1220;height:52;width:53;" filled="f" stroked="t" coordsize="53,52" o:gfxdata="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UcH7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7" o:spid="_x0000_s1026" o:spt="100" style="position:absolute;left:4260;top:1207;height:52;width:53;" fillcolor="#FF0000" filled="t" stroked="f" coordsize="53,52" o:gfxdata="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oFqu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08" o:spid="_x0000_s1026" o:spt="100" style="position:absolute;left:4260;top:1207;height:52;width:53;" filled="f" stroked="t" coordsize="53,52" o:gfxdata="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dNI+7sAAADc&#10;AAAADwAAAAAAAAABACAAAAAiAAAAZHJzL2Rvd25yZXYueG1sUEsBAhQAFAAAAAgAh07iQDMvBZ47&#10;AAAAOQAAABAAAAAAAAAAAQAgAAAACgEAAGRycy9zaGFwZXhtbC54bWxQSwUGAAAAAAYABgBbAQAA&#10;tAMAAAAA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09" o:spid="_x0000_s1026" o:spt="100" style="position:absolute;left:2775;top:1699;height:52;width:53;" fillcolor="#FF0000" filled="t" stroked="f" coordsize="53,52" o:gfxdata="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PmFC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0" o:spid="_x0000_s1026" o:spt="100" style="position:absolute;left:2775;top:1699;height:52;width:53;" filled="f" stroked="t" coordsize="53,52" o:gfxdata="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5Ncxe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11" o:spid="_x0000_s1026" o:spt="100" style="position:absolute;left:3270;top:1699;height:52;width:53;" fillcolor="#FF0000" filled="t" stroked="f" coordsize="53,52" o:gfxdata="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m1yt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2" o:spid="_x0000_s1026" o:spt="100" style="position:absolute;left:3270;top:1699;height:52;width:53;" filled="f" stroked="t" coordsize="53,52" o:gfxdata="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oTvi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13" o:spid="_x0000_s1026" o:spt="100" style="position:absolute;left:3765;top:1699;height:52;width:53;" fillcolor="#FF0000" filled="t" stroked="f" coordsize="53,52" o:gfxdata="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BWdB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4" o:spid="_x0000_s1026" o:spt="100" style="position:absolute;left:3765;top:1699;height:52;width:53;" filled="f" stroked="t" coordsize="53,52" o:gfxdata="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2dRS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v:shape id="任意多边形 215" o:spid="_x0000_s1026" o:spt="100" style="position:absolute;left:4260;top:1699;height:52;width:53;" fillcolor="#FF0000" filled="t" stroked="f" coordsize="53,52" o:gfxdata="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1laougAAANwA&#10;AAAPAAAAAAAAAAEAIAAAACIAAABkcnMvZG93bnJldi54bWxQSwECFAAUAAAACACHTuJAMy8FnjsA&#10;AAA5AAAAEAAAAAAAAAABACAAAAAJAQAAZHJzL3NoYXBleG1sLnhtbFBLBQYAAAAABgAGAFsBAACz&#10;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16" o:spid="_x0000_s1026" o:spt="100" style="position:absolute;left:4260;top:1699;height:52;width:53;" filled="f" stroked="t" coordsize="53,52" o:gfxdata="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lRP2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992125984252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2920365</wp:posOffset>
                </wp:positionH>
                <wp:positionV relativeFrom="paragraph">
                  <wp:posOffset>172720</wp:posOffset>
                </wp:positionV>
                <wp:extent cx="977265" cy="969010"/>
                <wp:effectExtent l="635" t="635" r="12700" b="1905"/>
                <wp:wrapTopAndBottom/>
                <wp:docPr id="451" name="组合 2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7265" cy="969010"/>
                          <a:chOff x="4599" y="273"/>
                          <a:chExt cx="1539" cy="1526"/>
                        </a:xfrm>
                      </wpg:grpSpPr>
                      <wps:wsp>
                        <wps:cNvPr id="411" name="直线 218"/>
                        <wps:cNvCnPr/>
                        <wps:spPr>
                          <a:xfrm>
                            <a:off x="5128" y="311"/>
                            <a:ext cx="983" cy="491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2" name="直线 219"/>
                        <wps:cNvCnPr/>
                        <wps:spPr>
                          <a:xfrm flipH="1">
                            <a:off x="5619" y="802"/>
                            <a:ext cx="492" cy="970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3" name="直线 220"/>
                        <wps:cNvCnPr/>
                        <wps:spPr>
                          <a:xfrm flipH="1">
                            <a:off x="4637" y="311"/>
                            <a:ext cx="491" cy="969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4" name="直线 221"/>
                        <wps:cNvCnPr/>
                        <wps:spPr>
                          <a:xfrm>
                            <a:off x="4637" y="1280"/>
                            <a:ext cx="982" cy="492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5" name="直线 222"/>
                        <wps:cNvCnPr/>
                        <wps:spPr>
                          <a:xfrm flipH="1">
                            <a:off x="4637" y="311"/>
                            <a:ext cx="982" cy="491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6" name="直线 223"/>
                        <wps:cNvCnPr/>
                        <wps:spPr>
                          <a:xfrm>
                            <a:off x="4637" y="802"/>
                            <a:ext cx="491" cy="970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7" name="直线 224"/>
                        <wps:cNvCnPr/>
                        <wps:spPr>
                          <a:xfrm flipH="1">
                            <a:off x="5128" y="1280"/>
                            <a:ext cx="983" cy="492"/>
                          </a:xfrm>
                          <a:prstGeom prst="line">
                            <a:avLst/>
                          </a:prstGeom>
                          <a:ln w="8213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8" name="直线 225"/>
                        <wps:cNvCnPr/>
                        <wps:spPr>
                          <a:xfrm>
                            <a:off x="5619" y="311"/>
                            <a:ext cx="492" cy="969"/>
                          </a:xfrm>
                          <a:prstGeom prst="line">
                            <a:avLst/>
                          </a:prstGeom>
                          <a:ln w="82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9" name="任意多边形 226"/>
                        <wps:cNvSpPr/>
                        <wps:spPr>
                          <a:xfrm>
                            <a:off x="4605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0" name="任意多边形 227"/>
                        <wps:cNvSpPr/>
                        <wps:spPr>
                          <a:xfrm>
                            <a:off x="4605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1" name="任意多边形 228"/>
                        <wps:cNvSpPr/>
                        <wps:spPr>
                          <a:xfrm>
                            <a:off x="5096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2" name="任意多边形 229"/>
                        <wps:cNvSpPr/>
                        <wps:spPr>
                          <a:xfrm>
                            <a:off x="5096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3" name="任意多边形 230"/>
                        <wps:cNvSpPr/>
                        <wps:spPr>
                          <a:xfrm>
                            <a:off x="5587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4" name="任意多边形 231"/>
                        <wps:cNvSpPr/>
                        <wps:spPr>
                          <a:xfrm>
                            <a:off x="5587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5" name="任意多边形 232"/>
                        <wps:cNvSpPr/>
                        <wps:spPr>
                          <a:xfrm>
                            <a:off x="6079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6" name="任意多边形 233"/>
                        <wps:cNvSpPr/>
                        <wps:spPr>
                          <a:xfrm>
                            <a:off x="6079" y="27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7" name="任意多边形 234"/>
                        <wps:cNvSpPr/>
                        <wps:spPr>
                          <a:xfrm>
                            <a:off x="4605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8" name="任意多边形 235"/>
                        <wps:cNvSpPr/>
                        <wps:spPr>
                          <a:xfrm>
                            <a:off x="4605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9" name="任意多边形 236"/>
                        <wps:cNvSpPr/>
                        <wps:spPr>
                          <a:xfrm>
                            <a:off x="5096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0" name="任意多边形 237"/>
                        <wps:cNvSpPr/>
                        <wps:spPr>
                          <a:xfrm>
                            <a:off x="5096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1" name="任意多边形 238"/>
                        <wps:cNvSpPr/>
                        <wps:spPr>
                          <a:xfrm>
                            <a:off x="5587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2" name="任意多边形 239"/>
                        <wps:cNvSpPr/>
                        <wps:spPr>
                          <a:xfrm>
                            <a:off x="5587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3" name="任意多边形 240"/>
                        <wps:cNvSpPr/>
                        <wps:spPr>
                          <a:xfrm>
                            <a:off x="6079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4" name="任意多边形 241"/>
                        <wps:cNvSpPr/>
                        <wps:spPr>
                          <a:xfrm>
                            <a:off x="6079" y="77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5" name="任意多边形 242"/>
                        <wps:cNvSpPr/>
                        <wps:spPr>
                          <a:xfrm>
                            <a:off x="4605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6" name="任意多边形 243"/>
                        <wps:cNvSpPr/>
                        <wps:spPr>
                          <a:xfrm>
                            <a:off x="4605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7" name="任意多边形 244"/>
                        <wps:cNvSpPr/>
                        <wps:spPr>
                          <a:xfrm>
                            <a:off x="5096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8" name="任意多边形 245"/>
                        <wps:cNvSpPr/>
                        <wps:spPr>
                          <a:xfrm>
                            <a:off x="5096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9" name="任意多边形 246"/>
                        <wps:cNvSpPr/>
                        <wps:spPr>
                          <a:xfrm>
                            <a:off x="5587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0" name="任意多边形 247"/>
                        <wps:cNvSpPr/>
                        <wps:spPr>
                          <a:xfrm>
                            <a:off x="5587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1" name="任意多边形 248"/>
                        <wps:cNvSpPr/>
                        <wps:spPr>
                          <a:xfrm>
                            <a:off x="6079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2" name="任意多边形 249"/>
                        <wps:cNvSpPr/>
                        <wps:spPr>
                          <a:xfrm>
                            <a:off x="6079" y="1249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3" name="任意多边形 250"/>
                        <wps:cNvSpPr/>
                        <wps:spPr>
                          <a:xfrm>
                            <a:off x="4605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4" name="任意多边形 251"/>
                        <wps:cNvSpPr/>
                        <wps:spPr>
                          <a:xfrm>
                            <a:off x="4605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5" name="任意多边形 252"/>
                        <wps:cNvSpPr/>
                        <wps:spPr>
                          <a:xfrm>
                            <a:off x="5096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6" name="任意多边形 253"/>
                        <wps:cNvSpPr/>
                        <wps:spPr>
                          <a:xfrm>
                            <a:off x="5096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7" name="任意多边形 254"/>
                        <wps:cNvSpPr/>
                        <wps:spPr>
                          <a:xfrm>
                            <a:off x="5587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8" name="任意多边形 255"/>
                        <wps:cNvSpPr/>
                        <wps:spPr>
                          <a:xfrm>
                            <a:off x="5587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9" name="任意多边形 256"/>
                        <wps:cNvSpPr/>
                        <wps:spPr>
                          <a:xfrm>
                            <a:off x="6079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39" y="0"/>
                                </a:move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50" name="任意多边形 257"/>
                        <wps:cNvSpPr/>
                        <wps:spPr>
                          <a:xfrm>
                            <a:off x="6079" y="1740"/>
                            <a:ext cx="52" cy="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2" h="52">
                                <a:moveTo>
                                  <a:pt x="0" y="26"/>
                                </a:moveTo>
                                <a:lnTo>
                                  <a:pt x="0" y="39"/>
                                </a:lnTo>
                                <a:lnTo>
                                  <a:pt x="13" y="52"/>
                                </a:lnTo>
                                <a:lnTo>
                                  <a:pt x="26" y="52"/>
                                </a:lnTo>
                                <a:lnTo>
                                  <a:pt x="39" y="52"/>
                                </a:lnTo>
                                <a:lnTo>
                                  <a:pt x="52" y="39"/>
                                </a:lnTo>
                                <a:lnTo>
                                  <a:pt x="52" y="26"/>
                                </a:lnTo>
                                <a:lnTo>
                                  <a:pt x="52" y="13"/>
                                </a:lnTo>
                                <a:lnTo>
                                  <a:pt x="39" y="0"/>
                                </a:lnTo>
                                <a:lnTo>
                                  <a:pt x="26" y="0"/>
                                </a:lnTo>
                                <a:lnTo>
                                  <a:pt x="13" y="0"/>
                                </a:lnTo>
                                <a:lnTo>
                                  <a:pt x="0" y="13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1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7" o:spid="_x0000_s1026" o:spt="203" alt="学科网(www.zxxk.com)--教育资源门户，提供试卷、教案、课件、论文、素材及各类教学资源下载，还有大量而丰富的教学相关资讯！" style="position:absolute;left:0pt;margin-left:229.95pt;margin-top:13.6pt;height:76.3pt;width:76.95pt;mso-position-horizontal-relative:page;mso-wrap-distance-bottom:0pt;mso-wrap-distance-top:0pt;z-index:-251632640;mso-width-relative:page;mso-height-relative:page;" coordorigin="4599,273" coordsize="1539,1526" o:gfxdata="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">
                <o:lock v:ext="edit" aspectratio="f"/>
                <v:line id="直线 218" o:spid="_x0000_s1026" o:spt="20" style="position:absolute;left:5128;top:311;height:491;width:983;" filled="f" stroked="t" coordsize="21600,21600" o:gfxdata="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v5BA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19" o:spid="_x0000_s1026" o:spt="20" style="position:absolute;left:5619;top:802;flip:x;height:970;width:492;" filled="f" stroked="t" coordsize="21600,21600" o:gfxdata="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Qwi7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line id="直线 220" o:spid="_x0000_s1026" o:spt="20" style="position:absolute;left:4637;top:311;flip:x;height:969;width:491;" filled="f" stroked="t" coordsize="21600,21600" o:gfxdata="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iVE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line id="直线 221" o:spid="_x0000_s1026" o:spt="20" style="position:absolute;left:4637;top:1280;height:492;width:982;" filled="f" stroked="t" coordsize="21600,21600" o:gfxdata="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Op5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22" o:spid="_x0000_s1026" o:spt="20" style="position:absolute;left:4637;top:311;flip:x;height:491;width:982;" filled="f" stroked="t" coordsize="21600,21600" o:gfxdata="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910P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23" o:spid="_x0000_s1026" o:spt="20" style="position:absolute;left:4637;top:802;height:970;width:491;" filled="f" stroked="t" coordsize="21600,21600" o:gfxdata="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93x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line id="直线 224" o:spid="_x0000_s1026" o:spt="20" style="position:absolute;left:5128;top:1280;flip:x;height:492;width:983;" filled="f" stroked="t" coordsize="21600,21600" o:gfxdata="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ENP0L4A&#10;AADcAAAADwAAAAAAAAABACAAAAAiAAAAZHJzL2Rvd25yZXYueG1sUEsBAhQAFAAAAAgAh07iQDMv&#10;BZ47AAAAOQAAABAAAAAAAAAAAQAgAAAADQEAAGRycy9zaGFwZXhtbC54bWxQSwUGAAAAAAYABgBb&#10;AQAAtwMAAAAA&#10;">
                  <v:fill on="f" focussize="0,0"/>
                  <v:stroke weight="0.646692913385827pt" color="#000080" joinstyle="round"/>
                  <v:imagedata o:title=""/>
                  <o:lock v:ext="edit" aspectratio="f"/>
                </v:line>
                <v:line id="直线 225" o:spid="_x0000_s1026" o:spt="20" style="position:absolute;left:5619;top:311;height:969;width:492;" filled="f" stroked="t" coordsize="21600,21600" o:gfxdata="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xGLbsAAADc&#10;AAAADwAAAAAAAAABACAAAAAiAAAAZHJzL2Rvd25yZXYueG1sUEsBAhQAFAAAAAgAh07iQDMvBZ47&#10;AAAAOQAAABAAAAAAAAAAAQAgAAAACgEAAGRycy9zaGFwZXhtbC54bWxQSwUGAAAAAAYABgBbAQAA&#10;tAMAAAAA&#10;">
                  <v:fill on="f" focussize="0,0"/>
                  <v:stroke weight="0.646220472440945pt" color="#000080" joinstyle="round"/>
                  <v:imagedata o:title=""/>
                  <o:lock v:ext="edit" aspectratio="f"/>
                </v:line>
                <v:shape id="任意多边形 226" o:spid="_x0000_s1026" o:spt="100" style="position:absolute;left:4605;top:279;height:52;width:52;" fillcolor="#FF0000" filled="t" stroked="f" coordsize="52,52" o:gfxdata="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DyL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27" o:spid="_x0000_s1026" o:spt="100" style="position:absolute;left:4605;top:279;height:52;width:52;" filled="f" stroked="t" coordsize="52,52" o:gfxdata="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tIE6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28" o:spid="_x0000_s1026" o:spt="100" style="position:absolute;left:5096;top:279;height:52;width:52;" fillcolor="#FF0000" filled="t" stroked="f" coordsize="52,52" o:gfxdata="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o0lL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29" o:spid="_x0000_s1026" o:spt="100" style="position:absolute;left:5096;top:279;height:52;width:52;" filled="f" stroked="t" coordsize="52,52" o:gfxdata="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sxui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0" o:spid="_x0000_s1026" o:spt="100" style="position:absolute;left:5587;top:279;height:52;width:52;" fillcolor="#FF0000" filled="t" stroked="f" coordsize="52,52" o:gfxdata="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VUD3i8AAAA&#10;3AAAAA8AAAAAAAAAAQAgAAAAIgAAAGRycy9kb3ducmV2LnhtbFBLAQIUABQAAAAIAIdO4kAzLwWe&#10;OwAAADkAAAAQAAAAAAAAAAEAIAAAAAsBAABkcnMvc2hhcGV4bWwueG1sUEsFBgAAAAAGAAYAWwEA&#10;ALUDAAAAAA=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1" o:spid="_x0000_s1026" o:spt="100" style="position:absolute;left:5587;top:279;height:52;width:52;" filled="f" stroked="t" coordsize="52,52" o:gfxdata="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WJk2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2" o:spid="_x0000_s1026" o:spt="100" style="position:absolute;left:6079;top:279;height:52;width:52;" fillcolor="#FF0000" filled="t" stroked="f" coordsize="52,52" o:gfxdata="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8TKX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3" o:spid="_x0000_s1026" o:spt="100" style="position:absolute;left:6079;top:279;height:52;width:52;" filled="f" stroked="t" coordsize="52,52" o:gfxdata="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IHaG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4" o:spid="_x0000_s1026" o:spt="100" style="position:absolute;left:4605;top:770;height:52;width:52;" fillcolor="#FF0000" filled="t" stroked="f" coordsize="52,52" o:gfxdata="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bwl7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5" o:spid="_x0000_s1026" o:spt="100" style="position:absolute;left:4605;top:770;height:52;width:52;" filled="f" stroked="t" coordsize="52,52" o:gfxdata="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pbLEi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6" o:spid="_x0000_s1026" o:spt="100" style="position:absolute;left:5096;top:770;height:52;width:52;" fillcolor="#FF0000" filled="t" stroked="f" coordsize="52,52" o:gfxdata="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vDiSvQAA&#10;ANwAAAAPAAAAAAAAAAEAIAAAACIAAABkcnMvZG93bnJldi54bWxQSwECFAAUAAAACACHTuJAMy8F&#10;njsAAAA5AAAAEAAAAAAAAAABACAAAAAMAQAAZHJzL3NoYXBleG1sLnhtbFBLBQYAAAAABgAGAFsB&#10;AAC2AwAAAAA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7" o:spid="_x0000_s1026" o:spt="100" style="position:absolute;left:5096;top:770;height:52;width:52;" filled="f" stroked="t" coordsize="52,52" o:gfxdata="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H0tpO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38" o:spid="_x0000_s1026" o:spt="100" style="position:absolute;left:5587;top:770;height:52;width:52;" fillcolor="#FF0000" filled="t" stroked="f" coordsize="52,52" o:gfxdata="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8Tokm8AAAA&#10;3AAAAA8AAAAAAAAAAQAgAAAAIgAAAGRycy9kb3ducmV2LnhtbFBLAQIUABQAAAAIAIdO4kAzLwWe&#10;OwAAADkAAAAQAAAAAAAAAAEAIAAAAAsBAABkcnMvc2hhcGV4bWwueG1sUEsFBgAAAAAGAAYAWwEA&#10;ALUDAAAAAA==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39" o:spid="_x0000_s1026" o:spt="100" style="position:absolute;left:5587;top:770;height:52;width:52;" filled="f" stroked="t" coordsize="52,52" o:gfxdata="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5qjX+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0" o:spid="_x0000_s1026" o:spt="100" style="position:absolute;left:6079;top:770;height:52;width:52;" fillcolor="#FF0000" filled="t" stroked="f" coordsize="52,52" o:gfxdata="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2Zpb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1" o:spid="_x0000_s1026" o:spt="100" style="position:absolute;left:6079;top:770;height:52;width:52;" filled="f" stroked="t" coordsize="52,52" o:gfxdata="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z7CQ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2" o:spid="_x0000_s1026" o:spt="100" style="position:absolute;left:4605;top:1249;height:52;width:52;" fillcolor="#FF0000" filled="t" stroked="f" coordsize="52,52" o:gfxdata="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CikSr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3" o:spid="_x0000_s1026" o:spt="100" style="position:absolute;left:4605;top:1249;height:52;width:52;" filled="f" stroked="t" coordsize="52,52" o:gfxdata="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UYt8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4" o:spid="_x0000_s1026" o:spt="100" style="position:absolute;left:5096;top:1249;height:52;width:52;" fillcolor="#FF0000" filled="t" stroked="f" coordsize="52,52" o:gfxdata="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afpr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5" o:spid="_x0000_s1026" o:spt="100" style="position:absolute;left:5096;top:1249;height:52;width:52;" filled="f" stroked="t" coordsize="52,52" o:gfxdata="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+CupW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6" o:spid="_x0000_s1026" o:spt="100" style="position:absolute;left:5587;top:1249;height:52;width:52;" fillcolor="#FF0000" filled="t" stroked="f" coordsize="52,52" o:gfxdata="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WuT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7" o:spid="_x0000_s1026" o:spt="100" style="position:absolute;left:5587;top:1249;height:52;width:52;" filled="f" stroked="t" coordsize="52,52" o:gfxdata="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yxe6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48" o:spid="_x0000_s1026" o:spt="100" style="position:absolute;left:6079;top:1249;height:52;width:52;" fillcolor="#FF0000" filled="t" stroked="f" coordsize="52,52" o:gfxdata="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xXRNL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49" o:spid="_x0000_s1026" o:spt="100" style="position:absolute;left:6079;top:1249;height:52;width:52;" filled="f" stroked="t" coordsize="52,52" o:gfxdata="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s/gK/&#10;AAAA3AAAAA8AAAAAAAAAAQAgAAAAIgAAAGRycy9kb3ducmV2LnhtbFBLAQIUABQAAAAIAIdO4kAz&#10;LwWeOwAAADkAAAAQAAAAAAAAAAEAIAAAAA4BAABkcnMvc2hhcGV4bWwueG1sUEsFBgAAAAAGAAYA&#10;WwEAALg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0" o:spid="_x0000_s1026" o:spt="100" style="position:absolute;left:4605;top:1740;height:52;width:52;" fillcolor="#FF0000" filled="t" stroked="f" coordsize="52,52" o:gfxdata="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vq2L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1" o:spid="_x0000_s1026" o:spt="100" style="position:absolute;left:4605;top:1740;height:52;width:52;" filled="f" stroked="t" coordsize="52,52" o:gfxdata="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ycPt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2" o:spid="_x0000_s1026" o:spt="100" style="position:absolute;left:5096;top:1740;height:52;width:52;" fillcolor="#FF0000" filled="t" stroked="f" coordsize="52,52" o:gfxdata="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C7XN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3" o:spid="_x0000_s1026" o:spt="100" style="position:absolute;left:5096;top:1740;height:52;width:52;" filled="f" stroked="t" coordsize="52,52" o:gfxdata="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V/gB&#10;wAAAANwAAAAPAAAAAAAAAAEAIAAAACIAAABkcnMvZG93bnJldi54bWxQSwECFAAUAAAACACHTuJA&#10;My8FnjsAAAA5AAAAEAAAAAAAAAABACAAAAAPAQAAZHJzL3NoYXBleG1sLnhtbFBLBQYAAAAABgAG&#10;AFsBAAC5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4" o:spid="_x0000_s1026" o:spt="100" style="position:absolute;left:5587;top:1740;height:52;width:52;" fillcolor="#FF0000" filled="t" stroked="f" coordsize="52,52" o:gfxdata="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7Ds27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5" o:spid="_x0000_s1026" o:spt="100" style="position:absolute;left:5587;top:1740;height:52;width:52;" filled="f" stroked="t" coordsize="52,52" o:gfxdata="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Eyei8AAAA&#10;3AAAAA8AAAAAAAAAAQAgAAAAIgAAAGRycy9kb3ducmV2LnhtbFBLAQIUABQAAAAIAIdO4kAzLwWe&#10;OwAAADkAAAAQAAAAAAAAAAEAIAAAAAsBAABkcnMvc2hhcGV4bWwueG1sUEsFBgAAAAAGAAYAWwEA&#10;ALUDAAAAAA=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v:shape id="任意多边形 256" o:spid="_x0000_s1026" o:spt="100" style="position:absolute;left:6079;top:1740;height:52;width:52;" fillcolor="#FF0000" filled="t" stroked="f" coordsize="52,52" o:gfxdata="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PdMr4A&#10;AADcAAAADwAAAAAAAAABACAAAAAiAAAAZHJzL2Rvd25yZXYueG1sUEsBAhQAFAAAAAgAh07iQDMv&#10;BZ47AAAAOQAAABAAAAAAAAAAAQAgAAAADQEAAGRycy9zaGFwZXhtbC54bWxQSwUGAAAAAAYABgBb&#10;AQAAtwMAAAAA&#10;" path="m39,0l13,0,0,13,0,39,13,52,39,52,52,39,52,13,39,0xe">
                  <v:fill on="t" focussize="0,0"/>
                  <v:stroke on="f"/>
                  <v:imagedata o:title=""/>
                  <o:lock v:ext="edit" aspectratio="f"/>
                </v:shape>
                <v:shape id="任意多边形 257" o:spid="_x0000_s1026" o:spt="100" style="position:absolute;left:6079;top:1740;height:52;width:52;" filled="f" stroked="t" coordsize="52,52" o:gfxdata="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K1MzvQAA&#10;ANwAAAAPAAAAAAAAAAEAIAAAACIAAABkcnMvZG93bnJldi54bWxQSwECFAAUAAAACACHTuJAMy8F&#10;njsAAAA5AAAAEAAAAAAAAAABACAAAAAMAQAAZHJzL3NoYXBleG1sLnhtbFBLBQYAAAAABgAGAFsB&#10;AAC2AwAAAAA=&#10;" path="m0,26l0,39,13,52,26,52,39,52,52,39,52,26,52,13,39,0,26,0,13,0,0,13,0,26xe">
                  <v:fill on="f" focussize="0,0"/>
                  <v:stroke weight="0.646456692913386pt"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>
      <w:pPr>
        <w:tabs>
          <w:tab w:val="left" w:pos="3546"/>
        </w:tabs>
        <w:spacing w:before="57"/>
        <w:ind w:left="1746"/>
        <w:rPr>
          <w:rFonts w:ascii="Times New Roman" w:eastAsia="Times New Roman"/>
          <w:i/>
          <w:sz w:val="31"/>
        </w:rPr>
      </w:pPr>
      <w:r>
        <w:rPr>
          <w:i/>
          <w:spacing w:val="-13"/>
          <w:sz w:val="32"/>
        </w:rPr>
        <w:t>图</w:t>
      </w:r>
      <w:r>
        <w:rPr>
          <w:rFonts w:ascii="Times New Roman" w:eastAsia="Times New Roman"/>
          <w:i/>
          <w:sz w:val="31"/>
        </w:rPr>
        <w:t>1</w:t>
      </w:r>
      <w:r>
        <w:rPr>
          <w:rFonts w:ascii="Times New Roman" w:eastAsia="Times New Roman"/>
          <w:i/>
          <w:sz w:val="31"/>
        </w:rPr>
        <w:tab/>
      </w:r>
      <w:r>
        <w:rPr>
          <w:i/>
          <w:spacing w:val="-13"/>
          <w:sz w:val="32"/>
        </w:rPr>
        <w:t>图</w:t>
      </w:r>
      <w:r>
        <w:rPr>
          <w:rFonts w:ascii="Times New Roman" w:eastAsia="Times New Roman"/>
          <w:i/>
          <w:sz w:val="31"/>
        </w:rPr>
        <w:t>2</w:t>
      </w:r>
    </w:p>
    <w:p>
      <w:pPr>
        <w:pStyle w:val="3"/>
        <w:spacing w:before="10"/>
        <w:rPr>
          <w:rFonts w:ascii="Times New Roman"/>
          <w:i/>
          <w:sz w:val="12"/>
        </w:rPr>
      </w:pPr>
    </w:p>
    <w:p>
      <w:pPr>
        <w:rPr>
          <w:rFonts w:ascii="Times New Roman"/>
          <w:sz w:val="12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spacing w:before="97"/>
        <w:ind w:left="960"/>
        <w:rPr>
          <w:sz w:val="21"/>
        </w:rPr>
      </w:pPr>
      <w:r>
        <w:rPr>
          <w:w w:val="105"/>
          <w:sz w:val="21"/>
        </w:rPr>
        <w:t>因此，共能套出</w:t>
      </w:r>
      <w:r>
        <w:rPr>
          <w:rFonts w:ascii="Times New Roman" w:hAnsi="Times New Roman" w:eastAsia="Times New Roman"/>
          <w:w w:val="105"/>
          <w:sz w:val="20"/>
        </w:rPr>
        <w:t xml:space="preserve">36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8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44 </w:t>
      </w:r>
      <w:r>
        <w:rPr>
          <w:w w:val="105"/>
          <w:sz w:val="21"/>
        </w:rPr>
        <w:t>个矩形.</w:t>
      </w:r>
    </w:p>
    <w:p>
      <w:pPr>
        <w:pStyle w:val="3"/>
        <w:spacing w:before="191"/>
        <w:ind w:left="960"/>
        <w:rPr>
          <w:rFonts w:ascii="Times New Roman" w:eastAsia="Times New Roman"/>
          <w:sz w:val="12"/>
        </w:rPr>
      </w:pP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5178425</wp:posOffset>
                </wp:positionH>
                <wp:positionV relativeFrom="paragraph">
                  <wp:posOffset>219710</wp:posOffset>
                </wp:positionV>
                <wp:extent cx="76835" cy="87630"/>
                <wp:effectExtent l="0" t="0" r="0" b="0"/>
                <wp:wrapNone/>
                <wp:docPr id="235" name="文本框 25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spacing w:val="-3"/>
                                <w:w w:val="105"/>
                                <w:sz w:val="12"/>
                              </w:rPr>
                              <w:t>16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8" o:spid="_x0000_s1026" o:spt="202" alt="学科网(www.zxxk.com)--教育资源门户，提供试卷、教案、课件、论文、素材及各类教学资源下载，还有大量而丰富的教学相关资讯！" type="#_x0000_t202" style="position:absolute;left:0pt;margin-left:407.75pt;margin-top:17.3pt;height:6.9pt;width:6.05pt;mso-position-horizontal-relative:page;z-index:-251658240;mso-width-relative:page;mso-height-relative:page;" filled="f" stroked="f" coordsize="21600,21600" o:gfxdata="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1xZ2tkAAAAJ&#10;AQAADwAAAAAAAAABACAAAAAiAAAAZHJzL2Rvd25yZXYueG1sUEsBAhQAFAAAAAgAh07iQGE3O4pU&#10;AgAA1wMAAA4AAAAAAAAAAQAgAAAAKA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spacing w:val="-3"/>
                          <w:w w:val="105"/>
                          <w:sz w:val="12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t>三角形：可以采用排除法.先不考虑任何限制，三点组共有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  <w:position w:val="10"/>
          <w:sz w:val="12"/>
        </w:rPr>
        <w:t>3</w:t>
      </w:r>
    </w:p>
    <w:p>
      <w:pPr>
        <w:pStyle w:val="3"/>
        <w:rPr>
          <w:rFonts w:ascii="Times New Roman"/>
          <w:sz w:val="26"/>
        </w:rPr>
      </w:pPr>
      <w:r>
        <w:br w:type="column"/>
      </w:r>
    </w:p>
    <w:p>
      <w:pPr>
        <w:pStyle w:val="3"/>
        <w:spacing w:before="6"/>
        <w:rPr>
          <w:rFonts w:ascii="Times New Roman"/>
          <w:sz w:val="22"/>
        </w:rPr>
      </w:pPr>
    </w:p>
    <w:p>
      <w:pPr>
        <w:pStyle w:val="3"/>
        <w:ind w:left="63"/>
      </w:pP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560 </w:t>
      </w:r>
      <w:r>
        <w:t>个</w:t>
      </w:r>
    </w:p>
    <w:p>
      <w:pPr>
        <w:sectPr>
          <w:type w:val="continuous"/>
          <w:pgSz w:w="11910" w:h="16840"/>
          <w:pgMar w:top="1360" w:right="1260" w:bottom="1540" w:left="1680" w:header="720" w:footer="720" w:gutter="0"/>
          <w:cols w:equalWidth="0" w:num="2">
            <w:col w:w="6566" w:space="40"/>
            <w:col w:w="2364"/>
          </w:cols>
        </w:sectPr>
      </w:pPr>
    </w:p>
    <w:p>
      <w:pPr>
        <w:pStyle w:val="3"/>
        <w:spacing w:before="6"/>
        <w:rPr>
          <w:sz w:val="19"/>
        </w:rPr>
      </w:pPr>
    </w:p>
    <w:p>
      <w:pPr>
        <w:pStyle w:val="3"/>
        <w:spacing w:before="104"/>
        <w:ind w:left="960"/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4040505</wp:posOffset>
                </wp:positionH>
                <wp:positionV relativeFrom="paragraph">
                  <wp:posOffset>164465</wp:posOffset>
                </wp:positionV>
                <wp:extent cx="40640" cy="87630"/>
                <wp:effectExtent l="0" t="0" r="0" b="0"/>
                <wp:wrapNone/>
                <wp:docPr id="236" name="文本框 25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2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9" o:spid="_x0000_s1026" o:spt="202" alt="学科网(www.zxxk.com)--教育资源门户，提供试卷、教案、课件、论文、素材及各类教学资源下载，还有大量而丰富的教学相关资讯！" type="#_x0000_t202" style="position:absolute;left:0pt;margin-left:318.15pt;margin-top:12.95pt;height:6.9pt;width:3.2pt;mso-position-horizontal-relative:page;z-index:-251657216;mso-width-relative:page;mso-height-relative:page;" filled="f" stroked="f" coordsize="21600,21600" o:gfxdata="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MO7lw2QAA&#10;AAkBAAAPAAAAAAAAAAEAIAAAACIAAABkcnMvZG93bnJldi54bWxQSwECFAAUAAAACACHTuJAQueV&#10;y1YCAADXAwAADgAAAAAAAAABACAAAAAoAQAAZHJzL2Uyb0RvYy54bWxQSwUGAAAAAAYABgBZAQAA&#10;8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5"/>
                          <w:sz w:val="1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t>其中，共线的三点组（需扣除）有：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  <w:position w:val="10"/>
          <w:sz w:val="12"/>
        </w:rPr>
        <w:t xml:space="preserve">3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44 </w:t>
      </w:r>
      <w:r>
        <w:t>个，因此，共可套出三角形</w:t>
      </w:r>
    </w:p>
    <w:p>
      <w:pPr>
        <w:pStyle w:val="3"/>
        <w:spacing w:before="4"/>
        <w:rPr>
          <w:sz w:val="8"/>
        </w:rPr>
      </w:pPr>
    </w:p>
    <w:p>
      <w:pPr>
        <w:spacing w:before="98"/>
        <w:ind w:left="991"/>
        <w:rPr>
          <w:sz w:val="21"/>
        </w:rPr>
      </w:pPr>
      <w:r>
        <w:rPr>
          <w:rFonts w:ascii="Times New Roman" w:hAnsi="Times New Roman" w:eastAsia="Times New Roman"/>
          <w:w w:val="110"/>
          <w:sz w:val="20"/>
        </w:rPr>
        <w:t xml:space="preserve">560 </w:t>
      </w:r>
      <w:r>
        <w:rPr>
          <w:rFonts w:ascii="Symbol" w:hAnsi="Symbol" w:eastAsia="Symbol"/>
          <w:w w:val="110"/>
          <w:sz w:val="20"/>
        </w:rPr>
        <w:t></w:t>
      </w:r>
      <w:r>
        <w:rPr>
          <w:rFonts w:ascii="Times New Roman" w:hAnsi="Times New Roman" w:eastAsia="Times New Roman"/>
          <w:w w:val="110"/>
          <w:sz w:val="20"/>
        </w:rPr>
        <w:t xml:space="preserve"> 44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w w:val="110"/>
          <w:sz w:val="20"/>
        </w:rPr>
        <w:t xml:space="preserve"> 516 </w:t>
      </w:r>
      <w:r>
        <w:rPr>
          <w:w w:val="110"/>
          <w:sz w:val="21"/>
        </w:rPr>
        <w:t>个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18"/>
          <w:sz w:val="21"/>
        </w:rPr>
        <w:t xml:space="preserve">共有 </w:t>
      </w:r>
      <w:r>
        <w:rPr>
          <w:sz w:val="21"/>
        </w:rPr>
        <w:t>12</w:t>
      </w:r>
      <w:r>
        <w:rPr>
          <w:spacing w:val="-10"/>
          <w:sz w:val="21"/>
        </w:rPr>
        <w:t xml:space="preserve"> 种，如图：</w:t>
      </w:r>
    </w:p>
    <w:p>
      <w:pPr>
        <w:rPr>
          <w:sz w:val="21"/>
        </w:rPr>
        <w:sectPr>
          <w:type w:val="continuous"/>
          <w:pgSz w:w="11910" w:h="16840"/>
          <w:pgMar w:top="1360" w:right="1260" w:bottom="1540" w:left="1680" w:header="720" w:footer="720" w:gutter="0"/>
          <w:cols w:space="720" w:num="1"/>
        </w:sectPr>
      </w:pPr>
    </w:p>
    <w:p>
      <w:pPr>
        <w:pStyle w:val="3"/>
        <w:spacing w:before="8"/>
        <w:rPr>
          <w:sz w:val="19"/>
        </w:rPr>
      </w:pPr>
    </w:p>
    <w:p>
      <w:pPr>
        <w:tabs>
          <w:tab w:val="left" w:pos="2454"/>
          <w:tab w:val="left" w:pos="4139"/>
          <w:tab w:val="left" w:pos="5836"/>
        </w:tabs>
        <w:ind w:left="1193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280035" cy="1334135"/>
                <wp:effectExtent l="0" t="0" r="0" b="0"/>
                <wp:docPr id="234" name="文本框 4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1334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424" w:type="dxa"/>
                              <w:tblInd w:w="7" w:type="dxa"/>
                              <w:tblBorders>
                                <w:top w:val="single" w:color="000080" w:sz="6" w:space="0"/>
                                <w:left w:val="single" w:color="000080" w:sz="6" w:space="0"/>
                                <w:bottom w:val="single" w:color="000080" w:sz="6" w:space="0"/>
                                <w:right w:val="single" w:color="000080" w:sz="6" w:space="0"/>
                                <w:insideH w:val="single" w:color="000080" w:sz="6" w:space="0"/>
                                <w:insideV w:val="single" w:color="00008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24"/>
                            </w:tblGrid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94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24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423" o:spid="_x0000_s1026" o:spt="202" alt="学科网(www.zxxk.com)--教育资源门户，提供试卷、教案、课件、论文、素材及各类教学资源下载，还有大量而丰富的教学相关资讯！" type="#_x0000_t202" style="height:105.05pt;width:22.05pt;" filled="f" stroked="f" coordsize="21600,21600" o:gfxdata="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3wk8XNQAAAAEAQAA&#10;DwAAAAAAAAABACAAAAAiAAAAZHJzL2Rvd25yZXYueG1sUEsBAhQAFAAAAAgAh07iQIeGOjNWAgAA&#10;2gMAAA4AAAAAAAAAAQAgAAAAIwEAAGRycy9lMm9Eb2MueG1sUEsFBgAAAAAGAAYAWQEAAOs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424" w:type="dxa"/>
                        <w:tblInd w:w="7" w:type="dxa"/>
                        <w:tblBorders>
                          <w:top w:val="single" w:color="000080" w:sz="6" w:space="0"/>
                          <w:left w:val="single" w:color="000080" w:sz="6" w:space="0"/>
                          <w:bottom w:val="single" w:color="000080" w:sz="6" w:space="0"/>
                          <w:right w:val="single" w:color="000080" w:sz="6" w:space="0"/>
                          <w:insideH w:val="single" w:color="000080" w:sz="6" w:space="0"/>
                          <w:insideV w:val="single" w:color="00008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24"/>
                      </w:tblGrid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94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424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position w:val="42"/>
          <w:sz w:val="20"/>
        </w:rPr>
        <mc:AlternateContent>
          <mc:Choice Requires="wpg">
            <w:drawing>
              <wp:inline distT="0" distB="0" distL="114300" distR="114300">
                <wp:extent cx="546100" cy="1067435"/>
                <wp:effectExtent l="635" t="635" r="5715" b="17780"/>
                <wp:docPr id="224" name="组合 26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0" cy="1067435"/>
                          <a:chOff x="0" y="0"/>
                          <a:chExt cx="860" cy="1681"/>
                        </a:xfrm>
                      </wpg:grpSpPr>
                      <wps:wsp>
                        <wps:cNvPr id="216" name="直线 262"/>
                        <wps:cNvCnPr/>
                        <wps:spPr>
                          <a:xfrm>
                            <a:off x="6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7" name="直线 263"/>
                        <wps:cNvCnPr/>
                        <wps:spPr>
                          <a:xfrm>
                            <a:off x="6" y="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8" name="直线 264"/>
                        <wps:cNvCnPr/>
                        <wps:spPr>
                          <a:xfrm>
                            <a:off x="854" y="6"/>
                            <a:ext cx="0" cy="42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9" name="直线 265"/>
                        <wps:cNvCnPr/>
                        <wps:spPr>
                          <a:xfrm>
                            <a:off x="6" y="42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0" name="直线 266"/>
                        <wps:cNvCnPr/>
                        <wps:spPr>
                          <a:xfrm>
                            <a:off x="430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1" name="直线 267"/>
                        <wps:cNvCnPr/>
                        <wps:spPr>
                          <a:xfrm>
                            <a:off x="6" y="167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2" name="直线 268"/>
                        <wps:cNvCnPr/>
                        <wps:spPr>
                          <a:xfrm>
                            <a:off x="6" y="846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3" name="直线 269"/>
                        <wps:cNvCnPr/>
                        <wps:spPr>
                          <a:xfrm>
                            <a:off x="6" y="125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61" o:spid="_x0000_s1026" o:spt="203" alt="学科网(www.zxxk.com)--教育资源门户，提供试卷、教案、课件、论文、素材及各类教学资源下载，还有大量而丰富的教学相关资讯！" style="height:84.05pt;width:43pt;" coordsize="860,1681" o:gfxdata="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">
                <o:lock v:ext="edit" aspectratio="f"/>
                <v:line id="直线 262" o:spid="_x0000_s1026" o:spt="20" style="position:absolute;left:6;top:6;height:1669;width:0;" filled="f" stroked="t" coordsize="21600,21600" o:gfxdata="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UE2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63" o:spid="_x0000_s1026" o:spt="20" style="position:absolute;left:6;top:6;height:0;width:848;" filled="f" stroked="t" coordsize="21600,21600" o:gfxdata="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D3k5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4" o:spid="_x0000_s1026" o:spt="20" style="position:absolute;left:854;top:6;height:420;width:0;" filled="f" stroked="t" coordsize="21600,21600" o:gfxdata="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dY1M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65" o:spid="_x0000_s1026" o:spt="20" style="position:absolute;left:6;top:426;height:0;width:848;" filled="f" stroked="t" coordsize="21600,21600" o:gfxdata="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3EjQ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6" o:spid="_x0000_s1026" o:spt="20" style="position:absolute;left:430;top:6;height:1669;width:0;" filled="f" stroked="t" coordsize="21600,21600" o:gfxdata="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czzi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67" o:spid="_x0000_s1026" o:spt="20" style="position:absolute;left:6;top:1675;height:0;width:424;" filled="f" stroked="t" coordsize="21600,21600" o:gfxdata="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xo5r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8" o:spid="_x0000_s1026" o:spt="20" style="position:absolute;left:6;top:846;height:0;width:424;" filled="f" stroked="t" coordsize="21600,21600" o:gfxdata="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FBAc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69" o:spid="_x0000_s1026" o:spt="20" style="position:absolute;left:6;top:1255;height:0;width:424;" filled="f" stroked="t" coordsize="21600,21600" o:gfxdata="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RYtY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position w:val="42"/>
          <w:sz w:val="20"/>
        </w:rPr>
        <w:tab/>
      </w:r>
      <w:r>
        <w:rPr>
          <w:position w:val="42"/>
          <w:sz w:val="20"/>
        </w:rPr>
        <mc:AlternateContent>
          <mc:Choice Requires="wpg">
            <w:drawing>
              <wp:inline distT="0" distB="0" distL="114300" distR="114300">
                <wp:extent cx="546100" cy="1067435"/>
                <wp:effectExtent l="635" t="635" r="5715" b="17780"/>
                <wp:docPr id="233" name="组合 27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0" cy="1067435"/>
                          <a:chOff x="0" y="0"/>
                          <a:chExt cx="860" cy="1681"/>
                        </a:xfrm>
                      </wpg:grpSpPr>
                      <wps:wsp>
                        <wps:cNvPr id="225" name="直线 271"/>
                        <wps:cNvCnPr/>
                        <wps:spPr>
                          <a:xfrm>
                            <a:off x="6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6" name="直线 272"/>
                        <wps:cNvCnPr/>
                        <wps:spPr>
                          <a:xfrm>
                            <a:off x="6" y="6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7" name="直线 273"/>
                        <wps:cNvCnPr/>
                        <wps:spPr>
                          <a:xfrm>
                            <a:off x="430" y="6"/>
                            <a:ext cx="0" cy="166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8" name="直线 274"/>
                        <wps:cNvCnPr/>
                        <wps:spPr>
                          <a:xfrm>
                            <a:off x="6" y="167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9" name="直线 275"/>
                        <wps:cNvCnPr/>
                        <wps:spPr>
                          <a:xfrm>
                            <a:off x="6" y="42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0" name="直线 276"/>
                        <wps:cNvCnPr/>
                        <wps:spPr>
                          <a:xfrm>
                            <a:off x="854" y="426"/>
                            <a:ext cx="0" cy="42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1" name="直线 277"/>
                        <wps:cNvCnPr/>
                        <wps:spPr>
                          <a:xfrm>
                            <a:off x="6" y="846"/>
                            <a:ext cx="848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2" name="直线 278"/>
                        <wps:cNvCnPr/>
                        <wps:spPr>
                          <a:xfrm>
                            <a:off x="6" y="125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0" o:spid="_x0000_s1026" o:spt="203" alt="学科网(www.zxxk.com)--教育资源门户，提供试卷、教案、课件、论文、素材及各类教学资源下载，还有大量而丰富的教学相关资讯！" style="height:84.05pt;width:43pt;" coordsize="860,1681" o:gfxdata="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Cn4khS0wAAAAQBAAAPAAAAAAAAAAEAIAAAACIAAABkcnMvZG93bnJldi54bWxQ&#10;SwECFAAUAAAACACHTuJA/fVeEMQDAABpEwAADgAAAAAAAAABACAAAAAiAQAAZHJzL2Uyb0RvYy54&#10;bWxQSwUGAAAAAAYABgBZAQAAWAcAAAAA&#10;">
                <o:lock v:ext="edit" aspectratio="f"/>
                <v:line id="直线 271" o:spid="_x0000_s1026" o:spt="20" style="position:absolute;left:6;top:6;height:1669;width:0;" filled="f" stroked="t" coordsize="21600,21600" o:gfxdata="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btQE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72" o:spid="_x0000_s1026" o:spt="20" style="position:absolute;left:6;top:6;height:0;width:424;" filled="f" stroked="t" coordsize="21600,21600" o:gfxdata="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vFh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3" o:spid="_x0000_s1026" o:spt="20" style="position:absolute;left:430;top:6;height:1669;width:0;" filled="f" stroked="t" coordsize="21600,21600" o:gfxdata="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iVr/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74" o:spid="_x0000_s1026" o:spt="20" style="position:absolute;left:6;top:1675;height:0;width:424;" filled="f" stroked="t" coordsize="21600,21600" o:gfxdata="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6/Cf2twAAANwAAAAP&#10;AAAAAAAAAAEAIAAAACIAAABkcnMvZG93bnJldi54bWxQSwECFAAUAAAACACHTuJAMy8FnjsAAAA5&#10;AAAAEAAAAAAAAAABACAAAAAGAQAAZHJzL3NoYXBleG1sLnhtbFBLBQYAAAAABgAGAFsBAACwAwAA&#10;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5" o:spid="_x0000_s1026" o:spt="20" style="position:absolute;left:6;top:426;height:0;width:848;" filled="f" stroked="t" coordsize="21600,21600" o:gfxdata="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sIJt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6" o:spid="_x0000_s1026" o:spt="20" style="position:absolute;left:854;top:426;height:420;width:0;" filled="f" stroked="t" coordsize="21600,21600" o:gfxdata="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FWVX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77" o:spid="_x0000_s1026" o:spt="20" style="position:absolute;left:6;top:846;height:0;width:848;" filled="f" stroked="t" coordsize="21600,21600" o:gfxdata="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Hxi2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78" o:spid="_x0000_s1026" o:spt="20" style="position:absolute;left:6;top:1255;height:0;width:424;" filled="f" stroked="t" coordsize="21600,21600" o:gfxdata="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Nhs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position w:val="42"/>
          <w:sz w:val="20"/>
        </w:rPr>
        <w:tab/>
      </w:r>
      <w:r>
        <w:rPr>
          <w:position w:val="42"/>
          <w:sz w:val="20"/>
        </w:rPr>
        <mc:AlternateContent>
          <mc:Choice Requires="wpg">
            <w:drawing>
              <wp:inline distT="0" distB="0" distL="114300" distR="114300">
                <wp:extent cx="539115" cy="1067435"/>
                <wp:effectExtent l="635" t="635" r="12700" b="17780"/>
                <wp:docPr id="215" name="组合 27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" cy="1067435"/>
                          <a:chOff x="0" y="0"/>
                          <a:chExt cx="849" cy="1681"/>
                        </a:xfrm>
                      </wpg:grpSpPr>
                      <wps:wsp>
                        <wps:cNvPr id="205" name="直线 280"/>
                        <wps:cNvCnPr/>
                        <wps:spPr>
                          <a:xfrm>
                            <a:off x="6" y="6"/>
                            <a:ext cx="0" cy="84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6" name="直线 281"/>
                        <wps:cNvCnPr/>
                        <wps:spPr>
                          <a:xfrm>
                            <a:off x="6" y="6"/>
                            <a:ext cx="413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7" name="直线 282"/>
                        <wps:cNvCnPr/>
                        <wps:spPr>
                          <a:xfrm>
                            <a:off x="419" y="6"/>
                            <a:ext cx="0" cy="840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8" name="直线 283"/>
                        <wps:cNvCnPr/>
                        <wps:spPr>
                          <a:xfrm>
                            <a:off x="6" y="846"/>
                            <a:ext cx="413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9" name="直线 284"/>
                        <wps:cNvCnPr/>
                        <wps:spPr>
                          <a:xfrm>
                            <a:off x="6" y="426"/>
                            <a:ext cx="837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0" name="直线 285"/>
                        <wps:cNvCnPr/>
                        <wps:spPr>
                          <a:xfrm>
                            <a:off x="843" y="426"/>
                            <a:ext cx="0" cy="124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1" name="直线 286"/>
                        <wps:cNvCnPr/>
                        <wps:spPr>
                          <a:xfrm>
                            <a:off x="419" y="846"/>
                            <a:ext cx="0" cy="829"/>
                          </a:xfrm>
                          <a:prstGeom prst="line">
                            <a:avLst/>
                          </a:prstGeom>
                          <a:ln w="7089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2" name="直线 287"/>
                        <wps:cNvCnPr/>
                        <wps:spPr>
                          <a:xfrm>
                            <a:off x="419" y="167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3" name="直线 288"/>
                        <wps:cNvCnPr/>
                        <wps:spPr>
                          <a:xfrm>
                            <a:off x="419" y="846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4" name="直线 289"/>
                        <wps:cNvCnPr/>
                        <wps:spPr>
                          <a:xfrm>
                            <a:off x="419" y="1255"/>
                            <a:ext cx="424" cy="0"/>
                          </a:xfrm>
                          <a:prstGeom prst="line">
                            <a:avLst/>
                          </a:prstGeom>
                          <a:ln w="7035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9" o:spid="_x0000_s1026" o:spt="203" alt="学科网(www.zxxk.com)--教育资源门户，提供试卷、教案、课件、论文、素材及各类教学资源下载，还有大量而丰富的教学相关资讯！" style="height:84.05pt;width:42.45pt;" coordsize="849,1681" o:gfxdata="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">
                <o:lock v:ext="edit" aspectratio="f"/>
                <v:line id="直线 280" o:spid="_x0000_s1026" o:spt="20" style="position:absolute;left:6;top:6;height:840;width:0;" filled="f" stroked="t" coordsize="21600,21600" o:gfxdata="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4Mc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1" o:spid="_x0000_s1026" o:spt="20" style="position:absolute;left:6;top:6;height:0;width:413;" filled="f" stroked="t" coordsize="21600,21600" o:gfxdata="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pKf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2" o:spid="_x0000_s1026" o:spt="20" style="position:absolute;left:419;top:6;height:840;width:0;" filled="f" stroked="t" coordsize="21600,21600" o:gfxdata="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A3n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3" o:spid="_x0000_s1026" o:spt="20" style="position:absolute;left:6;top:846;height:0;width:413;" filled="f" stroked="t" coordsize="21600,21600" o:gfxdata="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FJe5a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4" o:spid="_x0000_s1026" o:spt="20" style="position:absolute;left:6;top:426;height:0;width:837;" filled="f" stroked="t" coordsize="21600,21600" o:gfxdata="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Bd4N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5" o:spid="_x0000_s1026" o:spt="20" style="position:absolute;left:843;top:426;height:1249;width:0;" filled="f" stroked="t" coordsize="21600,21600" o:gfxdata="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A5N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6" o:spid="_x0000_s1026" o:spt="20" style="position:absolute;left:419;top:846;height:829;width:0;" filled="f" stroked="t" coordsize="21600,21600" o:gfxdata="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Oycr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58188976377953pt" color="#000080" joinstyle="round"/>
                  <v:imagedata o:title=""/>
                  <o:lock v:ext="edit" aspectratio="f"/>
                </v:line>
                <v:line id="直线 287" o:spid="_x0000_s1026" o:spt="20" style="position:absolute;left:419;top:1675;height:0;width:424;" filled="f" stroked="t" coordsize="21600,21600" o:gfxdata="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eNqh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8" o:spid="_x0000_s1026" o:spt="20" style="position:absolute;left:419;top:846;height:0;width:424;" filled="f" stroked="t" coordsize="21600,21600" o:gfxdata="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NH86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v:line id="直线 289" o:spid="_x0000_s1026" o:spt="20" style="position:absolute;left:419;top:1255;height:0;width:424;" filled="f" stroked="t" coordsize="21600,21600" o:gfxdata="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3edO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3937007874016pt" color="#00008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11"/>
        </w:rPr>
      </w:pPr>
      <w:r>
        <mc:AlternateContent>
          <mc:Choice Requires="wpg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page">
                  <wp:posOffset>1825625</wp:posOffset>
                </wp:positionH>
                <wp:positionV relativeFrom="paragraph">
                  <wp:posOffset>118110</wp:posOffset>
                </wp:positionV>
                <wp:extent cx="837565" cy="835025"/>
                <wp:effectExtent l="635" t="1270" r="19050" b="1905"/>
                <wp:wrapTopAndBottom/>
                <wp:docPr id="42" name="组合 29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7565" cy="835025"/>
                          <a:chOff x="2875" y="186"/>
                          <a:chExt cx="1319" cy="1315"/>
                        </a:xfrm>
                      </wpg:grpSpPr>
                      <wps:wsp>
                        <wps:cNvPr id="27" name="直线 291"/>
                        <wps:cNvCnPr/>
                        <wps:spPr>
                          <a:xfrm>
                            <a:off x="2881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292"/>
                        <wps:cNvCnPr/>
                        <wps:spPr>
                          <a:xfrm>
                            <a:off x="2881" y="192"/>
                            <a:ext cx="867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293"/>
                        <wps:cNvCnPr/>
                        <wps:spPr>
                          <a:xfrm>
                            <a:off x="3748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直线 294"/>
                        <wps:cNvCnPr/>
                        <wps:spPr>
                          <a:xfrm>
                            <a:off x="2881" y="630"/>
                            <a:ext cx="867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直线 295"/>
                        <wps:cNvCnPr/>
                        <wps:spPr>
                          <a:xfrm>
                            <a:off x="3309" y="192"/>
                            <a:ext cx="0" cy="87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296"/>
                        <wps:cNvCnPr/>
                        <wps:spPr>
                          <a:xfrm>
                            <a:off x="3309" y="1068"/>
                            <a:ext cx="0" cy="42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297"/>
                        <wps:cNvCnPr/>
                        <wps:spPr>
                          <a:xfrm>
                            <a:off x="3309" y="1494"/>
                            <a:ext cx="878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298"/>
                        <wps:cNvCnPr/>
                        <wps:spPr>
                          <a:xfrm>
                            <a:off x="3748" y="630"/>
                            <a:ext cx="0" cy="864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299"/>
                        <wps:cNvCnPr/>
                        <wps:spPr>
                          <a:xfrm>
                            <a:off x="3309" y="1068"/>
                            <a:ext cx="878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直线 300"/>
                        <wps:cNvCnPr/>
                        <wps:spPr>
                          <a:xfrm>
                            <a:off x="4187" y="1068"/>
                            <a:ext cx="0" cy="42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0" o:spid="_x0000_s1026" o:spt="203" alt="学科网(www.zxxk.com)--教育资源门户，提供试卷、教案、课件、论文、素材及各类教学资源下载，还有大量而丰富的教学相关资讯！" style="position:absolute;left:0pt;margin-left:143.75pt;margin-top:9.3pt;height:65.75pt;width:65.95pt;mso-position-horizontal-relative:page;mso-wrap-distance-bottom:0pt;mso-wrap-distance-top:0pt;z-index:251626496;mso-width-relative:page;mso-height-relative:page;" coordorigin="2875,186" coordsize="1319,1315" o:gfxdata="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CukFqA2gAA&#10;AAoBAAAPAAAAAAAAAAEAIAAAACIAAABkcnMvZG93bnJldi54bWxQSwECFAAUAAAACACHTuJAnXUV&#10;vh0EAACBFwAADgAAAAAAAAABACAAAAApAQAAZHJzL2Uyb0RvYy54bWxQSwUGAAAAAAYABgBZAQAA&#10;uAcAAAAA&#10;">
                <o:lock v:ext="edit" aspectratio="f"/>
                <v:line id="直线 291" o:spid="_x0000_s1026" o:spt="20" style="position:absolute;left:2881;top:192;height:438;width:0;" filled="f" stroked="t" coordsize="21600,21600" o:gfxdata="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boB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2" o:spid="_x0000_s1026" o:spt="20" style="position:absolute;left:2881;top:192;height:0;width:867;" filled="f" stroked="t" coordsize="21600,21600" o:gfxdata="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NeE/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293" o:spid="_x0000_s1026" o:spt="20" style="position:absolute;left:3748;top:192;height:438;width:0;" filled="f" stroked="t" coordsize="21600,21600" o:gfxdata="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/Ikfm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4" o:spid="_x0000_s1026" o:spt="20" style="position:absolute;left:2881;top:630;height:0;width:867;" filled="f" stroked="t" coordsize="21600,21600" o:gfxdata="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mnv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295" o:spid="_x0000_s1026" o:spt="20" style="position:absolute;left:3309;top:192;height:876;width:0;" filled="f" stroked="t" coordsize="21600,21600" o:gfxdata="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nCy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6" o:spid="_x0000_s1026" o:spt="20" style="position:absolute;left:3309;top:1068;height:426;width:0;" filled="f" stroked="t" coordsize="21600,21600" o:gfxdata="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1lV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7" o:spid="_x0000_s1026" o:spt="20" style="position:absolute;left:3309;top:1494;height:0;width:878;" filled="f" stroked="t" coordsize="21600,21600" o:gfxdata="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6F95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298" o:spid="_x0000_s1026" o:spt="20" style="position:absolute;left:3748;top:630;height:864;width:0;" filled="f" stroked="t" coordsize="21600,21600" o:gfxdata="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jpNW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299" o:spid="_x0000_s1026" o:spt="20" style="position:absolute;left:3309;top:1068;height:0;width:878;" filled="f" stroked="t" coordsize="21600,21600" o:gfxdata="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7Hfi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0" o:spid="_x0000_s1026" o:spt="20" style="position:absolute;left:4187;top:1068;height:426;width:0;" filled="f" stroked="t" coordsize="21600,21600" o:gfxdata="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t3c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page">
                  <wp:posOffset>3213100</wp:posOffset>
                </wp:positionH>
                <wp:positionV relativeFrom="paragraph">
                  <wp:posOffset>118110</wp:posOffset>
                </wp:positionV>
                <wp:extent cx="837565" cy="835025"/>
                <wp:effectExtent l="635" t="1270" r="19050" b="1905"/>
                <wp:wrapTopAndBottom/>
                <wp:docPr id="53" name="组合 30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7565" cy="835025"/>
                          <a:chOff x="5060" y="186"/>
                          <a:chExt cx="1319" cy="1315"/>
                        </a:xfrm>
                      </wpg:grpSpPr>
                      <wps:wsp>
                        <wps:cNvPr id="43" name="直线 302"/>
                        <wps:cNvCnPr/>
                        <wps:spPr>
                          <a:xfrm>
                            <a:off x="5066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303"/>
                        <wps:cNvCnPr/>
                        <wps:spPr>
                          <a:xfrm>
                            <a:off x="5066" y="192"/>
                            <a:ext cx="867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304"/>
                        <wps:cNvCnPr/>
                        <wps:spPr>
                          <a:xfrm>
                            <a:off x="5933" y="192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305"/>
                        <wps:cNvCnPr/>
                        <wps:spPr>
                          <a:xfrm>
                            <a:off x="5066" y="630"/>
                            <a:ext cx="1306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306"/>
                        <wps:cNvCnPr/>
                        <wps:spPr>
                          <a:xfrm>
                            <a:off x="5494" y="192"/>
                            <a:ext cx="0" cy="87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307"/>
                        <wps:cNvCnPr/>
                        <wps:spPr>
                          <a:xfrm>
                            <a:off x="5494" y="1068"/>
                            <a:ext cx="878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线 308"/>
                        <wps:cNvCnPr/>
                        <wps:spPr>
                          <a:xfrm>
                            <a:off x="6372" y="630"/>
                            <a:ext cx="0" cy="438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线 309"/>
                        <wps:cNvCnPr/>
                        <wps:spPr>
                          <a:xfrm>
                            <a:off x="5933" y="630"/>
                            <a:ext cx="0" cy="864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直线 310"/>
                        <wps:cNvCnPr/>
                        <wps:spPr>
                          <a:xfrm>
                            <a:off x="5933" y="1494"/>
                            <a:ext cx="439" cy="0"/>
                          </a:xfrm>
                          <a:prstGeom prst="line">
                            <a:avLst/>
                          </a:prstGeom>
                          <a:ln w="732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直线 311"/>
                        <wps:cNvCnPr/>
                        <wps:spPr>
                          <a:xfrm>
                            <a:off x="6372" y="1068"/>
                            <a:ext cx="0" cy="426"/>
                          </a:xfrm>
                          <a:prstGeom prst="line">
                            <a:avLst/>
                          </a:prstGeom>
                          <a:ln w="7342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1" o:spid="_x0000_s1026" o:spt="203" alt="学科网(www.zxxk.com)--教育资源门户，提供试卷、教案、课件、论文、素材及各类教学资源下载，还有大量而丰富的教学相关资讯！" style="position:absolute;left:0pt;margin-left:253pt;margin-top:9.3pt;height:65.75pt;width:65.95pt;mso-position-horizontal-relative:page;mso-wrap-distance-bottom:0pt;mso-wrap-distance-top:0pt;z-index:251627520;mso-width-relative:page;mso-height-relative:page;" coordorigin="5060,186" coordsize="1319,1315" o:gfxdata="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A0uo+i2gAAAAoBAAAPAAAAAAAAAAEAIAAAACIAAABkcnMvZG93bnJldi54bWxQSwECFAAU&#10;AAAACACHTuJAebRyRCkEAACBFwAADgAAAAAAAAABACAAAAApAQAAZHJzL2Uyb0RvYy54bWxQSwUG&#10;AAAAAAYABgBZAQAAxAcAAAAA&#10;">
                <o:lock v:ext="edit" aspectratio="f"/>
                <v:line id="直线 302" o:spid="_x0000_s1026" o:spt="20" style="position:absolute;left:5066;top:192;height:438;width:0;" filled="f" stroked="t" coordsize="21600,21600" o:gfxdata="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/0Oz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3" o:spid="_x0000_s1026" o:spt="20" style="position:absolute;left:5066;top:192;height:0;width:867;" filled="f" stroked="t" coordsize="21600,21600" o:gfxdata="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pw6a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4" o:spid="_x0000_s1026" o:spt="20" style="position:absolute;left:5933;top:192;height:438;width:0;" filled="f" stroked="t" coordsize="21600,21600" o:gfxdata="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afl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5" o:spid="_x0000_s1026" o:spt="20" style="position:absolute;left:5066;top:630;height:0;width:1306;" filled="f" stroked="t" coordsize="21600,21600" o:gfxdata="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OTV2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6" o:spid="_x0000_s1026" o:spt="20" style="position:absolute;left:5494;top:192;height:876;width:0;" filled="f" stroked="t" coordsize="21600,21600" o:gfxdata="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zERb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7" o:spid="_x0000_s1026" o:spt="20" style="position:absolute;left:5494;top:1068;height:0;width:878;" filled="f" stroked="t" coordsize="21600,21600" o:gfxdata="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oEn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08" o:spid="_x0000_s1026" o:spt="20" style="position:absolute;left:6372;top:630;height:438;width:0;" filled="f" stroked="t" coordsize="21600,21600" o:gfxdata="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F3RZ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09" o:spid="_x0000_s1026" o:spt="20" style="position:absolute;left:5933;top:630;height:864;width:0;" filled="f" stroked="t" coordsize="21600,21600" o:gfxdata="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0Sx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v:line id="直线 310" o:spid="_x0000_s1026" o:spt="20" style="position:absolute;left:5933;top:1494;height:0;width:439;" filled="f" stroked="t" coordsize="21600,21600" o:gfxdata="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CTvf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76535433070866pt" color="#000080" joinstyle="round"/>
                  <v:imagedata o:title=""/>
                  <o:lock v:ext="edit" aspectratio="f"/>
                </v:line>
                <v:line id="直线 311" o:spid="_x0000_s1026" o:spt="20" style="position:absolute;left:6372;top:1068;height:426;width:0;" filled="f" stroked="t" coordsize="21600,21600" o:gfxdata="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qcP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78110236220472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10"/>
        </w:rPr>
      </w:pPr>
      <w:r>
        <mc:AlternateContent>
          <mc:Choice Requires="wpg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page">
                  <wp:posOffset>1819275</wp:posOffset>
                </wp:positionH>
                <wp:positionV relativeFrom="paragraph">
                  <wp:posOffset>107950</wp:posOffset>
                </wp:positionV>
                <wp:extent cx="509905" cy="763905"/>
                <wp:effectExtent l="1270" t="1270" r="3175" b="15875"/>
                <wp:wrapTopAndBottom/>
                <wp:docPr id="63" name="组合 3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905" cy="763905"/>
                          <a:chOff x="2865" y="171"/>
                          <a:chExt cx="803" cy="1203"/>
                        </a:xfrm>
                      </wpg:grpSpPr>
                      <wps:wsp>
                        <wps:cNvPr id="54" name="直线 313"/>
                        <wps:cNvCnPr/>
                        <wps:spPr>
                          <a:xfrm>
                            <a:off x="2870" y="176"/>
                            <a:ext cx="0" cy="79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314"/>
                        <wps:cNvCnPr/>
                        <wps:spPr>
                          <a:xfrm>
                            <a:off x="2870" y="176"/>
                            <a:ext cx="792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315"/>
                        <wps:cNvCnPr/>
                        <wps:spPr>
                          <a:xfrm>
                            <a:off x="3662" y="176"/>
                            <a:ext cx="0" cy="79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316"/>
                        <wps:cNvCnPr/>
                        <wps:spPr>
                          <a:xfrm>
                            <a:off x="2870" y="967"/>
                            <a:ext cx="792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317"/>
                        <wps:cNvCnPr/>
                        <wps:spPr>
                          <a:xfrm>
                            <a:off x="2870" y="577"/>
                            <a:ext cx="792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直线 318"/>
                        <wps:cNvCnPr/>
                        <wps:spPr>
                          <a:xfrm>
                            <a:off x="3272" y="176"/>
                            <a:ext cx="0" cy="79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直线 319"/>
                        <wps:cNvCnPr/>
                        <wps:spPr>
                          <a:xfrm>
                            <a:off x="3272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1" name="直线 320"/>
                        <wps:cNvCnPr/>
                        <wps:spPr>
                          <a:xfrm>
                            <a:off x="3272" y="1368"/>
                            <a:ext cx="390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直线 321"/>
                        <wps:cNvCnPr/>
                        <wps:spPr>
                          <a:xfrm>
                            <a:off x="3662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12" o:spid="_x0000_s1026" o:spt="203" alt="学科网(www.zxxk.com)--教育资源门户，提供试卷、教案、课件、论文、素材及各类教学资源下载，还有大量而丰富的教学相关资讯！" style="position:absolute;left:0pt;margin-left:143.25pt;margin-top:8.5pt;height:60.15pt;width:40.15pt;mso-position-horizontal-relative:page;mso-wrap-distance-bottom:0pt;mso-wrap-distance-top:0pt;z-index:251628544;mso-width-relative:page;mso-height-relative:page;" coordorigin="2865,171" coordsize="803,1203" o:gfxdata="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">
                <o:lock v:ext="edit" aspectratio="f"/>
                <v:line id="直线 313" o:spid="_x0000_s1026" o:spt="20" style="position:absolute;left:2870;top:176;height:791;width:0;" filled="f" stroked="t" coordsize="21600,21600" o:gfxdata="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fO8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14" o:spid="_x0000_s1026" o:spt="20" style="position:absolute;left:2870;top:176;height:0;width:792;" filled="f" stroked="t" coordsize="21600,21600" o:gfxdata="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qRsj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15" o:spid="_x0000_s1026" o:spt="20" style="position:absolute;left:3662;top:176;height:791;width:0;" filled="f" stroked="t" coordsize="21600,21600" o:gfxdata="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efU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16" o:spid="_x0000_s1026" o:spt="20" style="position:absolute;left:2870;top:967;height:0;width:792;" filled="f" stroked="t" coordsize="21600,21600" o:gfxdata="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TpXY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17" o:spid="_x0000_s1026" o:spt="20" style="position:absolute;left:2870;top:577;height:0;width:792;" filled="f" stroked="t" coordsize="21600,21600" o:gfxdata="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lwx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18" o:spid="_x0000_s1026" o:spt="20" style="position:absolute;left:3272;top:176;height:791;width:0;" filled="f" stroked="t" coordsize="21600,21600" o:gfxdata="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5mF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19" o:spid="_x0000_s1026" o:spt="20" style="position:absolute;left:3272;top:967;height:401;width:0;" filled="f" stroked="t" coordsize="21600,21600" o:gfxdata="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LACTbgAAADbAAAA&#10;DwAAAAAAAAABACAAAAAiAAAAZHJzL2Rvd25yZXYueG1sUEsBAhQAFAAAAAgAh07iQDMvBZ47AAAA&#10;OQAAABAAAAAAAAAAAQAgAAAABwEAAGRycy9zaGFwZXhtbC54bWxQSwUGAAAAAAYABgBbAQAAsQMA&#10;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0" o:spid="_x0000_s1026" o:spt="20" style="position:absolute;left:3272;top:1368;height:0;width:390;" filled="f" stroked="t" coordsize="21600,21600" o:gfxdata="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86Ax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21" o:spid="_x0000_s1026" o:spt="20" style="position:absolute;left:3662;top:967;height:401;width:0;" filled="f" stroked="t" coordsize="21600,21600" o:gfxdata="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Ljmh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2831465</wp:posOffset>
                </wp:positionH>
                <wp:positionV relativeFrom="paragraph">
                  <wp:posOffset>107950</wp:posOffset>
                </wp:positionV>
                <wp:extent cx="520065" cy="763905"/>
                <wp:effectExtent l="0" t="0" r="0" b="0"/>
                <wp:wrapTopAndBottom/>
                <wp:docPr id="452" name="文本框 3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802" w:type="dxa"/>
                              <w:tblInd w:w="7" w:type="dxa"/>
                              <w:tblBorders>
                                <w:top w:val="single" w:color="000080" w:sz="6" w:space="0"/>
                                <w:left w:val="single" w:color="000080" w:sz="6" w:space="0"/>
                                <w:bottom w:val="single" w:color="000080" w:sz="6" w:space="0"/>
                                <w:right w:val="single" w:color="000080" w:sz="6" w:space="0"/>
                                <w:insideH w:val="single" w:color="000080" w:sz="6" w:space="0"/>
                                <w:insideV w:val="single" w:color="00008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01"/>
                              <w:gridCol w:w="401"/>
                            </w:tblGrid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401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80" w:sz="6" w:space="0"/>
                                  <w:left w:val="single" w:color="000080" w:sz="6" w:space="0"/>
                                  <w:bottom w:val="single" w:color="000080" w:sz="6" w:space="0"/>
                                  <w:right w:val="single" w:color="000080" w:sz="6" w:space="0"/>
                                  <w:insideH w:val="single" w:color="000080" w:sz="6" w:space="0"/>
                                  <w:insideV w:val="single" w:color="000080" w:sz="6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>
                                  <w:pPr>
                                    <w:pStyle w:val="1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2" o:spid="_x0000_s1026" o:spt="202" alt="学科网(www.zxxk.com)--教育资源门户，提供试卷、教案、课件、论文、素材及各类教学资源下载，还有大量而丰富的教学相关资讯！" type="#_x0000_t202" style="position:absolute;left:0pt;margin-left:222.95pt;margin-top:8.5pt;height:60.15pt;width:40.95pt;mso-position-horizontal-relative:page;mso-wrap-distance-bottom:0pt;mso-wrap-distance-top:0pt;z-index:-251631616;mso-width-relative:page;mso-height-relative:page;" filled="f" stroked="f" coordsize="21600,21600" o:gfxdata="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O83hfdgAAAAK&#10;AQAADwAAAAAAAAABACAAAAAiAAAAZHJzL2Rvd25yZXYueG1sUEsBAhQAFAAAAAgAh07iQEPHiTxV&#10;AgAA2Q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802" w:type="dxa"/>
                        <w:tblInd w:w="7" w:type="dxa"/>
                        <w:tblBorders>
                          <w:top w:val="single" w:color="000080" w:sz="6" w:space="0"/>
                          <w:left w:val="single" w:color="000080" w:sz="6" w:space="0"/>
                          <w:bottom w:val="single" w:color="000080" w:sz="6" w:space="0"/>
                          <w:right w:val="single" w:color="000080" w:sz="6" w:space="0"/>
                          <w:insideH w:val="single" w:color="000080" w:sz="6" w:space="0"/>
                          <w:insideV w:val="single" w:color="00008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01"/>
                        <w:gridCol w:w="401"/>
                      </w:tblGrid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85" w:hRule="atLeast"/>
                        </w:trPr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5" w:hRule="atLeast"/>
                        </w:trPr>
                        <w:tc>
                          <w:tcPr>
                            <w:tcW w:w="401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80" w:sz="6" w:space="0"/>
                            <w:left w:val="single" w:color="000080" w:sz="6" w:space="0"/>
                            <w:bottom w:val="single" w:color="000080" w:sz="6" w:space="0"/>
                            <w:right w:val="single" w:color="000080" w:sz="6" w:space="0"/>
                            <w:insideH w:val="single" w:color="000080" w:sz="6" w:space="0"/>
                            <w:insideV w:val="single" w:color="000080" w:sz="6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85" w:hRule="atLeast"/>
                        </w:trPr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>
                            <w:pPr>
                              <w:pStyle w:val="1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page">
                  <wp:posOffset>3843655</wp:posOffset>
                </wp:positionH>
                <wp:positionV relativeFrom="paragraph">
                  <wp:posOffset>107950</wp:posOffset>
                </wp:positionV>
                <wp:extent cx="770890" cy="763905"/>
                <wp:effectExtent l="635" t="1270" r="9525" b="15875"/>
                <wp:wrapTopAndBottom/>
                <wp:docPr id="72" name="组合 3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0890" cy="763905"/>
                          <a:chOff x="6053" y="171"/>
                          <a:chExt cx="1214" cy="1203"/>
                        </a:xfrm>
                      </wpg:grpSpPr>
                      <wps:wsp>
                        <wps:cNvPr id="64" name="直线 324"/>
                        <wps:cNvCnPr/>
                        <wps:spPr>
                          <a:xfrm>
                            <a:off x="6861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直线 325"/>
                        <wps:cNvCnPr/>
                        <wps:spPr>
                          <a:xfrm>
                            <a:off x="6861" y="176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直线 326"/>
                        <wps:cNvCnPr/>
                        <wps:spPr>
                          <a:xfrm>
                            <a:off x="7262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327"/>
                        <wps:cNvCnPr/>
                        <wps:spPr>
                          <a:xfrm>
                            <a:off x="6059" y="967"/>
                            <a:ext cx="120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328"/>
                        <wps:cNvCnPr/>
                        <wps:spPr>
                          <a:xfrm>
                            <a:off x="6059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直线 329"/>
                        <wps:cNvCnPr/>
                        <wps:spPr>
                          <a:xfrm>
                            <a:off x="6059" y="1368"/>
                            <a:ext cx="120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直线 330"/>
                        <wps:cNvCnPr/>
                        <wps:spPr>
                          <a:xfrm>
                            <a:off x="6460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直线 331"/>
                        <wps:cNvCnPr/>
                        <wps:spPr>
                          <a:xfrm>
                            <a:off x="6861" y="577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3" o:spid="_x0000_s1026" o:spt="203" alt="学科网(www.zxxk.com)--教育资源门户，提供试卷、教案、课件、论文、素材及各类教学资源下载，还有大量而丰富的教学相关资讯！" style="position:absolute;left:0pt;margin-left:302.65pt;margin-top:8.5pt;height:60.15pt;width:60.7pt;mso-position-horizontal-relative:page;mso-wrap-distance-bottom:0pt;mso-wrap-distance-top:0pt;z-index:251629568;mso-width-relative:page;mso-height-relative:page;" coordorigin="6053,171" coordsize="1214,1203" o:gfxdata="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">
                <o:lock v:ext="edit" aspectratio="f"/>
                <v:line id="直线 324" o:spid="_x0000_s1026" o:spt="20" style="position:absolute;left:6861;top:176;height:1192;width:0;" filled="f" stroked="t" coordsize="21600,21600" o:gfxdata="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LBE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5" o:spid="_x0000_s1026" o:spt="20" style="position:absolute;left:6861;top:176;height:0;width:401;" filled="f" stroked="t" coordsize="21600,21600" o:gfxdata="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MimM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26" o:spid="_x0000_s1026" o:spt="20" style="position:absolute;left:7262;top:176;height:1192;width:0;" filled="f" stroked="t" coordsize="21600,21600" o:gfxdata="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VP6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7" o:spid="_x0000_s1026" o:spt="20" style="position:absolute;left:6059;top:967;height:0;width:1203;" filled="f" stroked="t" coordsize="21600,21600" o:gfxdata="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1ad3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28" o:spid="_x0000_s1026" o:spt="20" style="position:absolute;left:6059;top:967;height:401;width:0;" filled="f" stroked="t" coordsize="21600,21600" o:gfxdata="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sYOS7gAAADbAAAA&#10;DwAAAAAAAAABACAAAAAiAAAAZHJzL2Rvd25yZXYueG1sUEsBAhQAFAAAAAgAh07iQDMvBZ47AAAA&#10;OQAAABAAAAAAAAAAAQAgAAAABwEAAGRycy9zaGFwZXhtbC54bWxQSwUGAAAAAAYABgBbAQAAsQMA&#10;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29" o:spid="_x0000_s1026" o:spt="20" style="position:absolute;left:6059;top:1368;height:0;width:1203;" filled="f" stroked="t" coordsize="21600,21600" o:gfxdata="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WsN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0" o:spid="_x0000_s1026" o:spt="20" style="position:absolute;left:6460;top:967;height:401;width:0;" filled="f" stroked="t" coordsize="21600,21600" o:gfxdata="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WmUk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1" o:spid="_x0000_s1026" o:spt="20" style="position:absolute;left:6861;top:577;height:0;width:401;" filled="f" stroked="t" coordsize="21600,21600" o:gfxdata="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o2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page">
                  <wp:posOffset>5110480</wp:posOffset>
                </wp:positionH>
                <wp:positionV relativeFrom="paragraph">
                  <wp:posOffset>107950</wp:posOffset>
                </wp:positionV>
                <wp:extent cx="764540" cy="763905"/>
                <wp:effectExtent l="1270" t="1270" r="15240" b="15875"/>
                <wp:wrapTopAndBottom/>
                <wp:docPr id="81" name="组合 3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540" cy="763905"/>
                          <a:chOff x="8049" y="171"/>
                          <a:chExt cx="1204" cy="1203"/>
                        </a:xfrm>
                      </wpg:grpSpPr>
                      <wps:wsp>
                        <wps:cNvPr id="73" name="直线 333"/>
                        <wps:cNvCnPr/>
                        <wps:spPr>
                          <a:xfrm>
                            <a:off x="8455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直线 334"/>
                        <wps:cNvCnPr/>
                        <wps:spPr>
                          <a:xfrm>
                            <a:off x="8455" y="176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直线 335"/>
                        <wps:cNvCnPr/>
                        <wps:spPr>
                          <a:xfrm>
                            <a:off x="8856" y="176"/>
                            <a:ext cx="0" cy="1192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336"/>
                        <wps:cNvCnPr/>
                        <wps:spPr>
                          <a:xfrm>
                            <a:off x="8455" y="577"/>
                            <a:ext cx="401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直线 337"/>
                        <wps:cNvCnPr/>
                        <wps:spPr>
                          <a:xfrm>
                            <a:off x="8054" y="967"/>
                            <a:ext cx="119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直线 338"/>
                        <wps:cNvCnPr/>
                        <wps:spPr>
                          <a:xfrm>
                            <a:off x="8054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直线 339"/>
                        <wps:cNvCnPr/>
                        <wps:spPr>
                          <a:xfrm>
                            <a:off x="8054" y="1368"/>
                            <a:ext cx="1193" cy="0"/>
                          </a:xfrm>
                          <a:prstGeom prst="line">
                            <a:avLst/>
                          </a:prstGeom>
                          <a:ln w="669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0" name="直线 340"/>
                        <wps:cNvCnPr/>
                        <wps:spPr>
                          <a:xfrm>
                            <a:off x="9247" y="967"/>
                            <a:ext cx="0" cy="401"/>
                          </a:xfrm>
                          <a:prstGeom prst="line">
                            <a:avLst/>
                          </a:prstGeom>
                          <a:ln w="6704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32" o:spid="_x0000_s1026" o:spt="203" alt="学科网(www.zxxk.com)--教育资源门户，提供试卷、教案、课件、论文、素材及各类教学资源下载，还有大量而丰富的教学相关资讯！" style="position:absolute;left:0pt;margin-left:402.4pt;margin-top:8.5pt;height:60.15pt;width:60.2pt;mso-position-horizontal-relative:page;mso-wrap-distance-bottom:0pt;mso-wrap-distance-top:0pt;z-index:251630592;mso-width-relative:page;mso-height-relative:page;" coordorigin="8049,171" coordsize="1204,1203" o:gfxdata="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">
                <o:lock v:ext="edit" aspectratio="f"/>
                <v:line id="直线 333" o:spid="_x0000_s1026" o:spt="20" style="position:absolute;left:8455;top:176;height:1192;width:0;" filled="f" stroked="t" coordsize="21600,21600" o:gfxdata="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uwrn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4" o:spid="_x0000_s1026" o:spt="20" style="position:absolute;left:8455;top:176;height:0;width:401;" filled="f" stroked="t" coordsize="21600,21600" o:gfxdata="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l2Vd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5" o:spid="_x0000_s1026" o:spt="20" style="position:absolute;left:8856;top:176;height:1192;width:0;" filled="f" stroked="t" coordsize="21600,21600" o:gfxdata="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HjcI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6" o:spid="_x0000_s1026" o:spt="20" style="position:absolute;left:8455;top:577;height:0;width:401;" filled="f" stroked="t" coordsize="21600,21600" o:gfxdata="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cOum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7" o:spid="_x0000_s1026" o:spt="20" style="position:absolute;left:8054;top:967;height:0;width:1193;" filled="f" stroked="t" coordsize="21600,21600" o:gfxdata="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o8LA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38" o:spid="_x0000_s1026" o:spt="20" style="position:absolute;left:8054;top:967;height:401;width:0;" filled="f" stroked="t" coordsize="21600,21600" o:gfxdata="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x+Yl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v:line id="直线 339" o:spid="_x0000_s1026" o:spt="20" style="position:absolute;left:8054;top:1368;height:0;width:1193;" filled="f" stroked="t" coordsize="21600,21600" o:gfxdata="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Fw6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27244094488189pt" color="#000080" joinstyle="round"/>
                  <v:imagedata o:title=""/>
                  <o:lock v:ext="edit" aspectratio="f"/>
                </v:line>
                <v:line id="直线 340" o:spid="_x0000_s1026" o:spt="20" style="position:absolute;left:9247;top:967;height:401;width:0;" filled="f" stroked="t" coordsize="21600,21600" o:gfxdata="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S85L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27874015748031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1078865</wp:posOffset>
                </wp:positionV>
                <wp:extent cx="809625" cy="803275"/>
                <wp:effectExtent l="635" t="1270" r="8890" b="14605"/>
                <wp:wrapTopAndBottom/>
                <wp:docPr id="90" name="组合 3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803275"/>
                          <a:chOff x="2871" y="1700"/>
                          <a:chExt cx="1275" cy="1265"/>
                        </a:xfrm>
                      </wpg:grpSpPr>
                      <wps:wsp>
                        <wps:cNvPr id="82" name="直线 342"/>
                        <wps:cNvCnPr/>
                        <wps:spPr>
                          <a:xfrm>
                            <a:off x="2877" y="2127"/>
                            <a:ext cx="0" cy="410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3" name="直线 343"/>
                        <wps:cNvCnPr/>
                        <wps:spPr>
                          <a:xfrm>
                            <a:off x="2877" y="2127"/>
                            <a:ext cx="1263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4" name="直线 344"/>
                        <wps:cNvCnPr/>
                        <wps:spPr>
                          <a:xfrm>
                            <a:off x="4140" y="2127"/>
                            <a:ext cx="0" cy="410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5" name="直线 345"/>
                        <wps:cNvCnPr/>
                        <wps:spPr>
                          <a:xfrm>
                            <a:off x="2877" y="2537"/>
                            <a:ext cx="1263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6" name="直线 346"/>
                        <wps:cNvCnPr/>
                        <wps:spPr>
                          <a:xfrm>
                            <a:off x="3301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7" name="直线 347"/>
                        <wps:cNvCnPr/>
                        <wps:spPr>
                          <a:xfrm>
                            <a:off x="3301" y="1705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8" name="直线 348"/>
                        <wps:cNvCnPr/>
                        <wps:spPr>
                          <a:xfrm>
                            <a:off x="3726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9" name="直线 349"/>
                        <wps:cNvCnPr/>
                        <wps:spPr>
                          <a:xfrm>
                            <a:off x="3301" y="2959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1" o:spid="_x0000_s1026" o:spt="203" alt="学科网(www.zxxk.com)--教育资源门户，提供试卷、教案、课件、论文、素材及各类教学资源下载，还有大量而丰富的教学相关资讯！" style="position:absolute;left:0pt;margin-left:143.55pt;margin-top:84.95pt;height:63.25pt;width:63.75pt;mso-position-horizontal-relative:page;mso-wrap-distance-bottom:0pt;mso-wrap-distance-top:0pt;z-index:251631616;mso-width-relative:page;mso-height-relative:page;" coordorigin="2871,1700" coordsize="1275,1265" o:gfxdata="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+ACN5doAAAAL&#10;AQAADwAAAAAAAAABACAAAAAiAAAAZHJzL2Rvd25yZXYueG1sUEsBAhQAFAAAAAgAh07iQLEeiMDi&#10;AwAAiBMAAA4AAAAAAAAAAQAgAAAAKQEAAGRycy9lMm9Eb2MueG1sUEsFBgAAAAAGAAYAWQEAAH0H&#10;AAAAAA==&#10;">
                <o:lock v:ext="edit" aspectratio="f"/>
                <v:line id="直线 342" o:spid="_x0000_s1026" o:spt="20" style="position:absolute;left:2877;top:2127;height:410;width:0;" filled="f" stroked="t" coordsize="21600,21600" o:gfxdata="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o/MM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3" o:spid="_x0000_s1026" o:spt="20" style="position:absolute;left:2877;top:2127;height:0;width:1263;" filled="f" stroked="t" coordsize="21600,21600" o:gfxdata="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MQ/8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44" o:spid="_x0000_s1026" o:spt="20" style="position:absolute;left:4140;top:2127;height:410;width:0;" filled="f" stroked="t" coordsize="21600,21600" o:gfxdata="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qaDS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5" o:spid="_x0000_s1026" o:spt="20" style="position:absolute;left:2877;top:2537;height:0;width:1263;" filled="f" stroked="t" coordsize="21600,21600" o:gfxdata="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GECH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46" o:spid="_x0000_s1026" o:spt="20" style="position:absolute;left:3301;top:1705;height:1254;width:0;" filled="f" stroked="t" coordsize="21600,21600" o:gfxdata="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ENsy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7" o:spid="_x0000_s1026" o:spt="20" style="position:absolute;left:3301;top:1705;height:0;width:425;" filled="f" stroked="t" coordsize="21600,21600" o:gfxdata="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/858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48" o:spid="_x0000_s1026" o:spt="20" style="position:absolute;left:3726;top:1705;height:1254;width:0;" filled="f" stroked="t" coordsize="21600,21600" o:gfxdata="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vXByW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49" o:spid="_x0000_s1026" o:spt="20" style="position:absolute;left:3301;top:2959;height:0;width:425;" filled="f" stroked="t" coordsize="21600,21600" o:gfxdata="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SwIG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page">
                  <wp:posOffset>2894330</wp:posOffset>
                </wp:positionH>
                <wp:positionV relativeFrom="paragraph">
                  <wp:posOffset>1078865</wp:posOffset>
                </wp:positionV>
                <wp:extent cx="816610" cy="803275"/>
                <wp:effectExtent l="1270" t="1270" r="1270" b="14605"/>
                <wp:wrapTopAndBottom/>
                <wp:docPr id="101" name="组合 3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6610" cy="803275"/>
                          <a:chOff x="4559" y="1700"/>
                          <a:chExt cx="1286" cy="1265"/>
                        </a:xfrm>
                      </wpg:grpSpPr>
                      <wps:wsp>
                        <wps:cNvPr id="91" name="直线 351"/>
                        <wps:cNvCnPr/>
                        <wps:spPr>
                          <a:xfrm>
                            <a:off x="4564" y="2127"/>
                            <a:ext cx="0" cy="410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2" name="直线 352"/>
                        <wps:cNvCnPr/>
                        <wps:spPr>
                          <a:xfrm>
                            <a:off x="4564" y="2127"/>
                            <a:ext cx="850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直线 353"/>
                        <wps:cNvCnPr/>
                        <wps:spPr>
                          <a:xfrm>
                            <a:off x="4564" y="2537"/>
                            <a:ext cx="850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直线 354"/>
                        <wps:cNvCnPr/>
                        <wps:spPr>
                          <a:xfrm>
                            <a:off x="4989" y="1705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5" name="直线 355"/>
                        <wps:cNvCnPr/>
                        <wps:spPr>
                          <a:xfrm>
                            <a:off x="5414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直线 356"/>
                        <wps:cNvCnPr/>
                        <wps:spPr>
                          <a:xfrm>
                            <a:off x="4989" y="1705"/>
                            <a:ext cx="0" cy="1254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直线 357"/>
                        <wps:cNvCnPr/>
                        <wps:spPr>
                          <a:xfrm>
                            <a:off x="4989" y="2959"/>
                            <a:ext cx="425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8" name="直线 358"/>
                        <wps:cNvCnPr/>
                        <wps:spPr>
                          <a:xfrm>
                            <a:off x="5414" y="2537"/>
                            <a:ext cx="424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9" name="直线 359"/>
                        <wps:cNvCnPr/>
                        <wps:spPr>
                          <a:xfrm>
                            <a:off x="5838" y="2537"/>
                            <a:ext cx="0" cy="422"/>
                          </a:xfrm>
                          <a:prstGeom prst="line">
                            <a:avLst/>
                          </a:prstGeom>
                          <a:ln w="709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0" name="直线 360"/>
                        <wps:cNvCnPr/>
                        <wps:spPr>
                          <a:xfrm>
                            <a:off x="5414" y="2959"/>
                            <a:ext cx="424" cy="0"/>
                          </a:xfrm>
                          <a:prstGeom prst="line">
                            <a:avLst/>
                          </a:prstGeom>
                          <a:ln w="7046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0" o:spid="_x0000_s1026" o:spt="203" alt="学科网(www.zxxk.com)--教育资源门户，提供试卷、教案、课件、论文、素材及各类教学资源下载，还有大量而丰富的教学相关资讯！" style="position:absolute;left:0pt;margin-left:227.9pt;margin-top:84.95pt;height:63.25pt;width:64.3pt;mso-position-horizontal-relative:page;mso-wrap-distance-bottom:0pt;mso-wrap-distance-top:0pt;z-index:251632640;mso-width-relative:page;mso-height-relative:page;" coordorigin="4559,1700" coordsize="1286,1265" o:gfxdata="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">
                <o:lock v:ext="edit" aspectratio="f"/>
                <v:line id="直线 351" o:spid="_x0000_s1026" o:spt="20" style="position:absolute;left:4564;top:2127;height:410;width:0;" filled="f" stroked="t" coordsize="21600,21600" o:gfxdata="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80OGW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52" o:spid="_x0000_s1026" o:spt="20" style="position:absolute;left:4564;top:2127;height:0;width:850;" filled="f" stroked="t" coordsize="21600,21600" o:gfxdata="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RDL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3" o:spid="_x0000_s1026" o:spt="20" style="position:absolute;left:4564;top:2537;height:0;width:850;" filled="f" stroked="t" coordsize="21600,21600" o:gfxdata="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Hak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4" o:spid="_x0000_s1026" o:spt="20" style="position:absolute;left:4989;top:1705;height:0;width:425;" filled="f" stroked="t" coordsize="21600,21600" o:gfxdata="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vQxW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5" o:spid="_x0000_s1026" o:spt="20" style="position:absolute;left:5414;top:1705;height:1254;width:0;" filled="f" stroked="t" coordsize="21600,21600" o:gfxdata="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APPma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56" o:spid="_x0000_s1026" o:spt="20" style="position:absolute;left:4989;top:1705;height:1254;width:0;" filled="f" stroked="t" coordsize="21600,21600" o:gfxdata="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doBG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57" o:spid="_x0000_s1026" o:spt="20" style="position:absolute;left:4989;top:2959;height:0;width:425;" filled="f" stroked="t" coordsize="21600,21600" o:gfxdata="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Jq8u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8" o:spid="_x0000_s1026" o:spt="20" style="position:absolute;left:5414;top:2537;height:0;width:424;" filled="f" stroked="t" coordsize="21600,21600" o:gfxdata="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7k7XLgAAADbAAAA&#10;DwAAAAAAAAABACAAAAAiAAAAZHJzL2Rvd25yZXYueG1sUEsBAhQAFAAAAAgAh07iQDMvBZ47AAAA&#10;OQAAABAAAAAAAAAAAQAgAAAABwEAAGRycy9zaGFwZXhtbC54bWxQSwUGAAAAAAYABgBbAQAAsQMA&#10;AAAA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v:line id="直线 359" o:spid="_x0000_s1026" o:spt="20" style="position:absolute;left:5838;top:2537;height:422;width:0;" filled="f" stroked="t" coordsize="21600,21600" o:gfxdata="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FCNG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58818897637795pt" color="#000080" joinstyle="round"/>
                  <v:imagedata o:title=""/>
                  <o:lock v:ext="edit" aspectratio="f"/>
                </v:line>
                <v:line id="直线 360" o:spid="_x0000_s1026" o:spt="20" style="position:absolute;left:5414;top:2959;height:0;width:424;" filled="f" stroked="t" coordsize="21600,21600" o:gfxdata="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+1l1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54803149606299pt" color="#00008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before="205" w:line="278" w:lineRule="auto"/>
        <w:ind w:right="533"/>
        <w:rPr>
          <w:sz w:val="21"/>
        </w:rPr>
      </w:pPr>
      <w:r>
        <w:rPr>
          <w:spacing w:val="-2"/>
          <w:sz w:val="21"/>
        </w:rPr>
        <w:t xml:space="preserve">本图是由两个下面铺垫题那样的图形叠加而成的，其中每一个单独来看都是由 </w:t>
      </w:r>
      <w:r>
        <w:rPr>
          <w:spacing w:val="-3"/>
          <w:sz w:val="21"/>
        </w:rPr>
        <w:t xml:space="preserve">35 </w:t>
      </w:r>
      <w:r>
        <w:rPr>
          <w:spacing w:val="-2"/>
          <w:sz w:val="21"/>
        </w:rPr>
        <w:t>个三角形组成的，当两图叠加时，又多出</w:t>
      </w:r>
      <w:r>
        <w:rPr>
          <w:rFonts w:ascii="Times New Roman" w:hAnsi="Times New Roman" w:eastAsia="Times New Roman"/>
          <w:sz w:val="20"/>
        </w:rPr>
        <w:t>5</w:t>
      </w:r>
      <w:r>
        <w:rPr>
          <w:rFonts w:ascii="Times New Roman" w:hAnsi="Times New Roman" w:eastAsia="Times New Roman"/>
          <w:spacing w:val="-4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1"/>
          <w:sz w:val="20"/>
        </w:rPr>
        <w:t xml:space="preserve"> </w:t>
      </w:r>
      <w:r>
        <w:rPr>
          <w:rFonts w:ascii="Times New Roman" w:hAnsi="Times New Roman" w:eastAsia="Times New Roman"/>
          <w:spacing w:val="8"/>
          <w:sz w:val="20"/>
        </w:rPr>
        <w:t>5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13"/>
          <w:sz w:val="20"/>
        </w:rPr>
        <w:t xml:space="preserve"> </w:t>
      </w:r>
      <w:r>
        <w:rPr>
          <w:rFonts w:ascii="Symbol" w:hAnsi="Symbol" w:eastAsia="Symbol"/>
          <w:spacing w:val="4"/>
          <w:sz w:val="20"/>
        </w:rPr>
        <w:t></w:t>
      </w:r>
      <w:r>
        <w:rPr>
          <w:rFonts w:ascii="Times New Roman" w:hAnsi="Times New Roman" w:eastAsia="Times New Roman"/>
          <w:spacing w:val="4"/>
          <w:sz w:val="20"/>
        </w:rPr>
        <w:t>15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spacing w:val="5"/>
          <w:sz w:val="21"/>
        </w:rPr>
        <w:t>个，共计</w:t>
      </w:r>
      <w:r>
        <w:rPr>
          <w:rFonts w:ascii="Times New Roman" w:hAnsi="Times New Roman" w:eastAsia="Times New Roman"/>
          <w:spacing w:val="3"/>
          <w:sz w:val="20"/>
        </w:rPr>
        <w:t>35</w:t>
      </w:r>
      <w:r>
        <w:rPr>
          <w:rFonts w:ascii="Symbol" w:hAnsi="Symbol" w:eastAsia="Symbol"/>
          <w:spacing w:val="3"/>
          <w:sz w:val="20"/>
        </w:rPr>
        <w:t></w:t>
      </w:r>
      <w:r>
        <w:rPr>
          <w:rFonts w:ascii="Times New Roman" w:hAnsi="Times New Roman" w:eastAsia="Times New Roman"/>
          <w:spacing w:val="-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 xml:space="preserve">2 </w:t>
      </w:r>
      <w:r>
        <w:rPr>
          <w:rFonts w:ascii="Symbol" w:hAnsi="Symbol" w:eastAsia="Symbol"/>
          <w:spacing w:val="2"/>
          <w:sz w:val="20"/>
        </w:rPr>
        <w:t></w:t>
      </w:r>
      <w:r>
        <w:rPr>
          <w:rFonts w:ascii="Times New Roman" w:hAnsi="Times New Roman" w:eastAsia="Times New Roman"/>
          <w:spacing w:val="2"/>
          <w:sz w:val="20"/>
        </w:rPr>
        <w:t>15</w:t>
      </w:r>
      <w:r>
        <w:rPr>
          <w:rFonts w:ascii="Times New Roman" w:hAnsi="Times New Roman" w:eastAsia="Times New Roman"/>
          <w:spacing w:val="7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85</w:t>
      </w:r>
      <w:r>
        <w:rPr>
          <w:rFonts w:ascii="Times New Roman" w:hAnsi="Times New Roman" w:eastAsia="Times New Roman"/>
          <w:spacing w:val="8"/>
          <w:sz w:val="20"/>
        </w:rPr>
        <w:t xml:space="preserve"> </w:t>
      </w:r>
      <w:r>
        <w:rPr>
          <w:sz w:val="21"/>
        </w:rPr>
        <w:t>个</w:t>
      </w:r>
    </w:p>
    <w:p>
      <w:pPr>
        <w:pStyle w:val="3"/>
        <w:spacing w:before="4"/>
        <w:rPr>
          <w:sz w:val="24"/>
        </w:rPr>
      </w:pPr>
    </w:p>
    <w:p>
      <w:pPr>
        <w:pStyle w:val="9"/>
        <w:numPr>
          <w:ilvl w:val="0"/>
          <w:numId w:val="2"/>
        </w:numPr>
        <w:tabs>
          <w:tab w:val="left" w:pos="1003"/>
          <w:tab w:val="left" w:pos="1004"/>
        </w:tabs>
        <w:spacing w:before="1" w:line="278" w:lineRule="auto"/>
        <w:ind w:right="610"/>
        <w:rPr>
          <w:sz w:val="21"/>
        </w:rPr>
      </w:pPr>
      <w:r>
        <w:rPr>
          <w:spacing w:val="-5"/>
          <w:sz w:val="21"/>
        </w:rPr>
        <w:t xml:space="preserve">为方便起见,不妨设原正方形的边长为 </w:t>
      </w:r>
      <w:r>
        <w:rPr>
          <w:sz w:val="21"/>
        </w:rPr>
        <w:t>3</w:t>
      </w:r>
      <w:r>
        <w:rPr>
          <w:spacing w:val="-7"/>
          <w:sz w:val="21"/>
        </w:rPr>
        <w:t xml:space="preserve">,则小正方形的边长是 </w:t>
      </w:r>
      <w:r>
        <w:rPr>
          <w:sz w:val="21"/>
        </w:rPr>
        <w:t>1</w:t>
      </w:r>
      <w:r>
        <w:rPr>
          <w:spacing w:val="-3"/>
          <w:sz w:val="21"/>
        </w:rPr>
        <w:t>,阴影三角形的面</w:t>
      </w:r>
      <w:r>
        <w:rPr>
          <w:spacing w:val="16"/>
          <w:sz w:val="21"/>
        </w:rPr>
        <w:t>积是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-30"/>
          <w:sz w:val="20"/>
        </w:rPr>
        <w:t xml:space="preserve"> </w:t>
      </w:r>
      <w:r>
        <w:rPr>
          <w:rFonts w:ascii="Symbol" w:hAnsi="Symbol" w:eastAsia="Symbol"/>
          <w:sz w:val="20"/>
        </w:rPr>
        <w:t></w:t>
      </w:r>
      <w:r>
        <w:rPr>
          <w:rFonts w:ascii="Times New Roman" w:hAnsi="Times New Roman" w:eastAsia="Times New Roman"/>
          <w:spacing w:val="-2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23"/>
          <w:sz w:val="20"/>
        </w:rPr>
        <w:t xml:space="preserve"> </w:t>
      </w:r>
      <w:r>
        <w:rPr>
          <w:rFonts w:ascii="Symbol" w:hAnsi="Symbol" w:eastAsia="Symbol"/>
          <w:sz w:val="20"/>
        </w:rPr>
        <w:t></w:t>
      </w:r>
      <w:r>
        <w:rPr>
          <w:rFonts w:ascii="Times New Roman" w:hAnsi="Times New Roman" w:eastAsia="Times New Roman"/>
          <w:spacing w:val="-1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16"/>
          <w:sz w:val="20"/>
        </w:rPr>
        <w:t xml:space="preserve"> </w:t>
      </w:r>
      <w:r>
        <w:rPr>
          <w:spacing w:val="-3"/>
          <w:sz w:val="21"/>
        </w:rPr>
        <w:t>.</w:t>
      </w:r>
      <w:r>
        <w:rPr>
          <w:spacing w:val="-3"/>
          <w:sz w:val="21"/>
        </w:rPr>
        <w:drawing>
          <wp:inline distT="0" distB="0" distL="0" distR="0">
            <wp:extent cx="2159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所求的三角形可分两种情形:</w:t>
      </w:r>
    </w:p>
    <w:p>
      <w:pPr>
        <w:pStyle w:val="9"/>
        <w:numPr>
          <w:ilvl w:val="0"/>
          <w:numId w:val="3"/>
        </w:numPr>
        <w:tabs>
          <w:tab w:val="left" w:pos="1279"/>
        </w:tabs>
        <w:jc w:val="left"/>
        <w:rPr>
          <w:sz w:val="21"/>
        </w:rPr>
      </w:pPr>
      <w:r>
        <w:rPr>
          <w:spacing w:val="1"/>
          <w:sz w:val="21"/>
        </w:rPr>
        <w:t>三角形的一边长为</w:t>
      </w:r>
      <w:r>
        <w:rPr>
          <w:sz w:val="21"/>
        </w:rPr>
        <w:t>2</w:t>
      </w:r>
      <w:r>
        <w:rPr>
          <w:spacing w:val="1"/>
          <w:sz w:val="21"/>
        </w:rPr>
        <w:t>,这边上的高是</w:t>
      </w:r>
      <w:r>
        <w:rPr>
          <w:sz w:val="21"/>
        </w:rPr>
        <w:t>3.</w:t>
      </w:r>
      <w:r>
        <w:rPr>
          <w:spacing w:val="3"/>
          <w:sz w:val="21"/>
        </w:rPr>
        <w:t>这时,长为</w:t>
      </w:r>
      <w:r>
        <w:rPr>
          <w:sz w:val="21"/>
        </w:rPr>
        <w:t>2</w:t>
      </w:r>
      <w:r>
        <w:rPr>
          <w:spacing w:val="-10"/>
          <w:sz w:val="21"/>
        </w:rPr>
        <w:t xml:space="preserve"> 的边只能在原正方形的边上,</w:t>
      </w:r>
    </w:p>
    <w:p>
      <w:pPr>
        <w:rPr>
          <w:sz w:val="21"/>
        </w:r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spacing w:before="44"/>
        <w:ind w:left="1274"/>
        <w:rPr>
          <w:rFonts w:ascii="Times New Roman" w:hAnsi="Times New Roman"/>
          <w:sz w:val="20"/>
        </w:rPr>
      </w:pPr>
      <w:r>
        <w:rPr>
          <w:spacing w:val="3"/>
          <w:w w:val="105"/>
          <w:sz w:val="21"/>
        </w:rPr>
        <w:t>这样的三角形有</w:t>
      </w:r>
      <w:r>
        <w:rPr>
          <w:rFonts w:ascii="Times New Roman" w:hAnsi="Times New Roman"/>
          <w:w w:val="105"/>
          <w:sz w:val="20"/>
        </w:rPr>
        <w:t>2</w:t>
      </w:r>
      <w:r>
        <w:rPr>
          <w:rFonts w:ascii="Times New Roman" w:hAnsi="Times New Roman"/>
          <w:spacing w:val="-35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</w:t>
      </w:r>
      <w:r>
        <w:rPr>
          <w:rFonts w:ascii="Times New Roman" w:hAnsi="Times New Roman"/>
          <w:spacing w:val="-26"/>
          <w:w w:val="105"/>
          <w:sz w:val="20"/>
        </w:rPr>
        <w:t xml:space="preserve"> </w:t>
      </w:r>
      <w:r>
        <w:rPr>
          <w:rFonts w:ascii="Times New Roman" w:hAnsi="Times New Roman"/>
          <w:w w:val="105"/>
          <w:sz w:val="20"/>
        </w:rPr>
        <w:t>4</w:t>
      </w:r>
      <w:r>
        <w:rPr>
          <w:rFonts w:ascii="Times New Roman" w:hAnsi="Times New Roman"/>
          <w:spacing w:val="-35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</w:t>
      </w:r>
      <w:r>
        <w:rPr>
          <w:rFonts w:ascii="Times New Roman" w:hAnsi="Times New Roman"/>
          <w:spacing w:val="-26"/>
          <w:w w:val="105"/>
          <w:sz w:val="20"/>
        </w:rPr>
        <w:t xml:space="preserve"> </w:t>
      </w:r>
      <w:r>
        <w:rPr>
          <w:rFonts w:ascii="Times New Roman" w:hAnsi="Times New Roman"/>
          <w:w w:val="105"/>
          <w:sz w:val="20"/>
        </w:rPr>
        <w:t>4</w:t>
      </w:r>
      <w:r>
        <w:rPr>
          <w:rFonts w:ascii="Times New Roman" w:hAnsi="Times New Roman"/>
          <w:spacing w:val="-16"/>
          <w:w w:val="105"/>
          <w:sz w:val="20"/>
        </w:rPr>
        <w:t xml:space="preserve"> </w:t>
      </w:r>
      <w:r>
        <w:rPr>
          <w:rFonts w:ascii="Symbol" w:hAnsi="Symbol"/>
          <w:w w:val="105"/>
          <w:sz w:val="20"/>
        </w:rPr>
        <w:t></w:t>
      </w:r>
      <w:r>
        <w:rPr>
          <w:rFonts w:ascii="Times New Roman" w:hAnsi="Times New Roman"/>
          <w:spacing w:val="-20"/>
          <w:w w:val="105"/>
          <w:sz w:val="20"/>
        </w:rPr>
        <w:t xml:space="preserve"> </w:t>
      </w:r>
      <w:r>
        <w:rPr>
          <w:rFonts w:ascii="Times New Roman" w:hAnsi="Times New Roman"/>
          <w:spacing w:val="-16"/>
          <w:w w:val="105"/>
          <w:sz w:val="20"/>
        </w:rPr>
        <w:t>32</w:t>
      </w:r>
    </w:p>
    <w:p>
      <w:pPr>
        <w:pStyle w:val="3"/>
        <w:spacing w:before="43"/>
        <w:ind w:left="97"/>
      </w:pPr>
      <w:r>
        <w:br w:type="column"/>
      </w:r>
      <w:r>
        <w:t>(个)；</w:t>
      </w:r>
    </w:p>
    <w:p>
      <w:pPr>
        <w:sectPr>
          <w:type w:val="continuous"/>
          <w:pgSz w:w="11910" w:h="16840"/>
          <w:pgMar w:top="1360" w:right="1260" w:bottom="1540" w:left="1680" w:header="720" w:footer="720" w:gutter="0"/>
          <w:cols w:equalWidth="0" w:num="2">
            <w:col w:w="3869" w:space="40"/>
            <w:col w:w="5061"/>
          </w:cols>
        </w:sectPr>
      </w:pPr>
    </w:p>
    <w:p>
      <w:pPr>
        <w:pStyle w:val="9"/>
        <w:numPr>
          <w:ilvl w:val="0"/>
          <w:numId w:val="3"/>
        </w:numPr>
        <w:tabs>
          <w:tab w:val="left" w:pos="1355"/>
        </w:tabs>
        <w:spacing w:before="42" w:line="278" w:lineRule="auto"/>
        <w:ind w:left="1354" w:right="572" w:hanging="317"/>
        <w:jc w:val="left"/>
        <w:rPr>
          <w:sz w:val="21"/>
        </w:rPr>
      </w:pPr>
      <w:r>
        <w:rPr>
          <w:spacing w:val="-8"/>
          <w:sz w:val="21"/>
        </w:rPr>
        <w:t xml:space="preserve">三角形的一边长为 </w:t>
      </w:r>
      <w:r>
        <w:rPr>
          <w:sz w:val="21"/>
        </w:rPr>
        <w:t>3</w:t>
      </w:r>
      <w:r>
        <w:rPr>
          <w:spacing w:val="-8"/>
          <w:sz w:val="21"/>
        </w:rPr>
        <w:t xml:space="preserve">,这边上的高是 </w:t>
      </w:r>
      <w:r>
        <w:rPr>
          <w:sz w:val="21"/>
        </w:rPr>
        <w:t>2</w:t>
      </w:r>
      <w:r>
        <w:rPr>
          <w:spacing w:val="-11"/>
          <w:sz w:val="21"/>
        </w:rPr>
        <w:t xml:space="preserve">.这时长为 </w:t>
      </w:r>
      <w:r>
        <w:rPr>
          <w:sz w:val="21"/>
        </w:rPr>
        <w:t>3</w:t>
      </w:r>
      <w:r>
        <w:rPr>
          <w:spacing w:val="-8"/>
          <w:sz w:val="21"/>
        </w:rPr>
        <w:t xml:space="preserve"> 的边是原正方形的一边或平</w:t>
      </w:r>
      <w:r>
        <w:rPr>
          <w:spacing w:val="-5"/>
          <w:sz w:val="21"/>
        </w:rPr>
        <w:t>行于一边的分割线.其中与</w:t>
      </w:r>
      <w:r>
        <w:rPr>
          <w:sz w:val="21"/>
        </w:rPr>
        <w:t>(1)</w:t>
      </w:r>
      <w:r>
        <w:rPr>
          <w:spacing w:val="-3"/>
          <w:sz w:val="21"/>
        </w:rPr>
        <w:t>重复的三角形不再算入,这样的三角形有</w:t>
      </w:r>
    </w:p>
    <w:p>
      <w:pPr>
        <w:spacing w:line="278" w:lineRule="auto"/>
        <w:rPr>
          <w:sz w:val="21"/>
        </w:rPr>
        <w:sectPr>
          <w:type w:val="continuous"/>
          <w:pgSz w:w="11910" w:h="16840"/>
          <w:pgMar w:top="1360" w:right="1260" w:bottom="1540" w:left="1680" w:header="720" w:footer="720" w:gutter="0"/>
          <w:cols w:space="720" w:num="1"/>
        </w:sectPr>
      </w:pPr>
    </w:p>
    <w:p>
      <w:pPr>
        <w:spacing w:before="9"/>
        <w:ind w:left="1381"/>
        <w:rPr>
          <w:rFonts w:ascii="Times New Roman" w:hAnsi="Times New Roman"/>
          <w:sz w:val="20"/>
        </w:rPr>
      </w:pPr>
      <w:r>
        <w:rPr>
          <w:rFonts w:ascii="Times New Roman" w:hAnsi="Times New Roman"/>
          <w:spacing w:val="9"/>
          <w:w w:val="110"/>
          <w:sz w:val="20"/>
        </w:rPr>
        <w:t>8</w:t>
      </w:r>
      <w:r>
        <w:rPr>
          <w:rFonts w:ascii="Symbol" w:hAnsi="Symbol"/>
          <w:spacing w:val="9"/>
          <w:w w:val="110"/>
          <w:sz w:val="20"/>
        </w:rPr>
        <w:t></w:t>
      </w:r>
      <w:r>
        <w:rPr>
          <w:rFonts w:ascii="Times New Roman" w:hAnsi="Times New Roman"/>
          <w:spacing w:val="-25"/>
          <w:w w:val="110"/>
          <w:sz w:val="20"/>
        </w:rPr>
        <w:t xml:space="preserve"> </w:t>
      </w:r>
      <w:r>
        <w:rPr>
          <w:rFonts w:ascii="Times New Roman" w:hAnsi="Times New Roman"/>
          <w:w w:val="110"/>
          <w:sz w:val="20"/>
        </w:rPr>
        <w:t>2</w:t>
      </w:r>
      <w:r>
        <w:rPr>
          <w:rFonts w:ascii="Times New Roman" w:hAnsi="Times New Roman"/>
          <w:spacing w:val="-11"/>
          <w:w w:val="110"/>
          <w:sz w:val="20"/>
        </w:rPr>
        <w:t xml:space="preserve"> </w:t>
      </w:r>
      <w:r>
        <w:rPr>
          <w:rFonts w:ascii="Symbol" w:hAnsi="Symbol"/>
          <w:w w:val="110"/>
          <w:sz w:val="20"/>
        </w:rPr>
        <w:t></w:t>
      </w:r>
      <w:r>
        <w:rPr>
          <w:rFonts w:ascii="Times New Roman" w:hAnsi="Times New Roman"/>
          <w:spacing w:val="-35"/>
          <w:w w:val="110"/>
          <w:sz w:val="20"/>
        </w:rPr>
        <w:t xml:space="preserve"> </w:t>
      </w:r>
      <w:r>
        <w:rPr>
          <w:rFonts w:ascii="Times New Roman" w:hAnsi="Times New Roman"/>
          <w:spacing w:val="-17"/>
          <w:w w:val="110"/>
          <w:sz w:val="20"/>
        </w:rPr>
        <w:t>16</w:t>
      </w:r>
    </w:p>
    <w:p>
      <w:pPr>
        <w:pStyle w:val="3"/>
        <w:ind w:left="89"/>
      </w:pPr>
      <w:r>
        <w:br w:type="column"/>
      </w:r>
      <w:r>
        <w:t>(个).</w:t>
      </w:r>
    </w:p>
    <w:p>
      <w:pPr>
        <w:sectPr>
          <w:type w:val="continuous"/>
          <w:pgSz w:w="11910" w:h="16840"/>
          <w:pgMar w:top="1360" w:right="1260" w:bottom="1540" w:left="1680" w:header="720" w:footer="720" w:gutter="0"/>
          <w:cols w:equalWidth="0" w:num="2">
            <w:col w:w="2171" w:space="40"/>
            <w:col w:w="6759"/>
          </w:cols>
        </w:sectPr>
      </w:pPr>
    </w:p>
    <w:p>
      <w:pPr>
        <w:spacing w:before="43"/>
        <w:ind w:left="960"/>
        <w:rPr>
          <w:sz w:val="21"/>
        </w:rPr>
      </w:pPr>
      <w:r>
        <w:rPr>
          <w:w w:val="105"/>
          <w:sz w:val="21"/>
        </w:rPr>
        <w:t>因此,所求的三角形共</w:t>
      </w:r>
      <w:r>
        <w:rPr>
          <w:rFonts w:ascii="Times New Roman" w:hAnsi="Times New Roman" w:eastAsia="Times New Roman"/>
          <w:w w:val="105"/>
          <w:sz w:val="20"/>
        </w:rPr>
        <w:t xml:space="preserve">32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16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48 </w:t>
      </w:r>
      <w:r>
        <w:rPr>
          <w:w w:val="105"/>
          <w:sz w:val="21"/>
        </w:rPr>
        <w:t>(个)(包括图中开始给的三角形.)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1003"/>
          <w:tab w:val="left" w:pos="1004"/>
        </w:tabs>
        <w:spacing w:before="1" w:line="278" w:lineRule="auto"/>
        <w:ind w:right="428"/>
        <w:rPr>
          <w:sz w:val="21"/>
        </w:rPr>
      </w:pPr>
      <w:r>
        <w:rPr>
          <w:spacing w:val="-2"/>
          <w:sz w:val="21"/>
        </w:rPr>
        <w:t>由图</w:t>
      </w:r>
      <w:r>
        <w:rPr>
          <w:spacing w:val="-53"/>
          <w:sz w:val="21"/>
        </w:rPr>
        <w:t xml:space="preserve"> </w:t>
      </w:r>
      <w:r>
        <w:rPr>
          <w:sz w:val="21"/>
        </w:rPr>
        <w:t>2</w:t>
      </w:r>
      <w:r>
        <w:rPr>
          <w:spacing w:val="-55"/>
          <w:sz w:val="21"/>
        </w:rPr>
        <w:t xml:space="preserve"> </w:t>
      </w:r>
      <w:r>
        <w:rPr>
          <w:spacing w:val="-11"/>
          <w:sz w:val="21"/>
        </w:rPr>
        <w:t>知，其中的直角三角形一条直角边是</w:t>
      </w:r>
      <w:r>
        <w:rPr>
          <w:spacing w:val="-52"/>
          <w:sz w:val="21"/>
        </w:rPr>
        <w:t xml:space="preserve"> </w:t>
      </w:r>
      <w:r>
        <w:rPr>
          <w:sz w:val="21"/>
        </w:rPr>
        <w:t>3</w:t>
      </w:r>
      <w:r>
        <w:rPr>
          <w:spacing w:val="-12"/>
          <w:sz w:val="21"/>
        </w:rPr>
        <w:t>，另一条直角边是正方形边长的一半，</w:t>
      </w:r>
      <w:r>
        <w:rPr>
          <w:spacing w:val="-30"/>
          <w:sz w:val="21"/>
        </w:rPr>
        <w:t xml:space="preserve">即 </w:t>
      </w:r>
      <w:r>
        <w:rPr>
          <w:sz w:val="21"/>
        </w:rPr>
        <w:t>6</w:t>
      </w:r>
      <w:r>
        <w:rPr>
          <w:spacing w:val="-3"/>
          <w:sz w:val="21"/>
        </w:rPr>
        <w:t>，所以这个直角三角形</w:t>
      </w:r>
      <w:r>
        <w:rPr>
          <w:sz w:val="21"/>
        </w:rPr>
        <w:t>（</w:t>
      </w:r>
      <w:r>
        <w:rPr>
          <w:spacing w:val="-3"/>
          <w:sz w:val="21"/>
        </w:rPr>
        <w:t>如下图</w:t>
      </w:r>
      <w:r>
        <w:rPr>
          <w:sz w:val="21"/>
        </w:rPr>
        <w:t>）</w:t>
      </w:r>
      <w:r>
        <w:rPr>
          <w:spacing w:val="3"/>
          <w:sz w:val="21"/>
        </w:rPr>
        <w:t>的三边共经过</w:t>
      </w:r>
      <w:r>
        <w:rPr>
          <w:rFonts w:ascii="Times New Roman" w:hAnsi="Times New Roman" w:eastAsia="Times New Roman"/>
          <w:sz w:val="20"/>
        </w:rPr>
        <w:t>7</w:t>
      </w:r>
      <w:r>
        <w:rPr>
          <w:rFonts w:ascii="Times New Roman" w:hAnsi="Times New Roman" w:eastAsia="Times New Roman"/>
          <w:spacing w:val="-11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21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-6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29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12</w:t>
      </w:r>
      <w:r>
        <w:rPr>
          <w:rFonts w:ascii="Times New Roman" w:hAnsi="Times New Roman" w:eastAsia="Times New Roman"/>
          <w:spacing w:val="-10"/>
          <w:sz w:val="20"/>
        </w:rPr>
        <w:t xml:space="preserve"> </w:t>
      </w:r>
      <w:r>
        <w:rPr>
          <w:spacing w:val="-2"/>
          <w:sz w:val="21"/>
        </w:rPr>
        <w:t>个格点</w:t>
      </w:r>
    </w:p>
    <w:p>
      <w:pPr>
        <w:spacing w:line="278" w:lineRule="auto"/>
        <w:rPr>
          <w:sz w:val="21"/>
        </w:rPr>
        <w:sectPr>
          <w:type w:val="continuous"/>
          <w:pgSz w:w="11910" w:h="16840"/>
          <w:pgMar w:top="1360" w:right="1260" w:bottom="1540" w:left="1680" w:header="720" w:footer="720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spacing w:before="2" w:after="1"/>
        <w:rPr>
          <w:sz w:val="13"/>
        </w:rPr>
      </w:pPr>
    </w:p>
    <w:tbl>
      <w:tblPr>
        <w:tblStyle w:val="6"/>
        <w:tblW w:w="4037" w:type="dxa"/>
        <w:tblInd w:w="1689" w:type="dxa"/>
        <w:tblBorders>
          <w:top w:val="single" w:color="000080" w:sz="8" w:space="0"/>
          <w:left w:val="single" w:color="000080" w:sz="8" w:space="0"/>
          <w:bottom w:val="single" w:color="000080" w:sz="8" w:space="0"/>
          <w:right w:val="single" w:color="000080" w:sz="8" w:space="0"/>
          <w:insideH w:val="single" w:color="000080" w:sz="8" w:space="0"/>
          <w:insideV w:val="single" w:color="00008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"/>
        <w:gridCol w:w="658"/>
        <w:gridCol w:w="676"/>
        <w:gridCol w:w="675"/>
        <w:gridCol w:w="676"/>
        <w:gridCol w:w="676"/>
      </w:tblGrid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</w:tblPrEx>
        <w:trPr>
          <w:trHeight w:val="658" w:hRule="atLeast"/>
        </w:trPr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5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</w:tblPrEx>
        <w:trPr>
          <w:trHeight w:val="657" w:hRule="atLeast"/>
        </w:trPr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5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80" w:sz="8" w:space="0"/>
            <w:left w:val="single" w:color="000080" w:sz="8" w:space="0"/>
            <w:bottom w:val="single" w:color="000080" w:sz="8" w:space="0"/>
            <w:right w:val="single" w:color="000080" w:sz="8" w:space="0"/>
            <w:insideH w:val="single" w:color="000080" w:sz="8" w:space="0"/>
            <w:insideV w:val="single" w:color="00008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5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5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676" w:type="dxa"/>
          </w:tcPr>
          <w:p>
            <w:pPr>
              <w:pStyle w:val="10"/>
              <w:rPr>
                <w:sz w:val="20"/>
              </w:rPr>
            </w:pPr>
            <w:r>
              <w:rPr>
                <w:color w:val="FFFFFF"/>
                <w:sz w:val="4"/>
              </w:rPr>
              <w:t>[</w:t>
            </w:r>
            <w:r>
              <w:rPr>
                <w:rFonts w:hint="eastAsia" w:ascii="宋体" w:hAnsi="宋体" w:eastAsia="宋体" w:cs="宋体"/>
                <w:color w:val="FFFFFF"/>
                <w:sz w:val="4"/>
              </w:rPr>
              <w:t>来源</w:t>
            </w:r>
            <w:r>
              <w:rPr>
                <w:color w:val="FFFFFF"/>
                <w:sz w:val="4"/>
              </w:rPr>
              <w:t>:</w:t>
            </w:r>
            <w:r>
              <w:rPr>
                <w:rFonts w:hint="eastAsia" w:ascii="宋体" w:hAnsi="宋体" w:eastAsia="宋体" w:cs="宋体"/>
                <w:color w:val="FFFFFF"/>
                <w:sz w:val="4"/>
              </w:rPr>
              <w:t>学科网</w:t>
            </w:r>
            <w:r>
              <w:rPr>
                <w:color w:val="FFFFFF"/>
                <w:sz w:val="4"/>
              </w:rPr>
              <w:t>]</w:t>
            </w:r>
          </w:p>
        </w:tc>
      </w:tr>
    </w:tbl>
    <w:p>
      <w:pPr>
        <w:pStyle w:val="3"/>
        <w:spacing w:before="6"/>
        <w:rPr>
          <w:sz w:val="26"/>
        </w:rPr>
      </w:pPr>
    </w:p>
    <w:p>
      <w:pPr>
        <w:spacing w:before="98"/>
        <w:ind w:left="1066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2099310</wp:posOffset>
                </wp:positionH>
                <wp:positionV relativeFrom="paragraph">
                  <wp:posOffset>-1534160</wp:posOffset>
                </wp:positionV>
                <wp:extent cx="2620010" cy="1337310"/>
                <wp:effectExtent l="635" t="0" r="8255" b="15240"/>
                <wp:wrapNone/>
                <wp:docPr id="296" name="组合 36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0010" cy="1337310"/>
                          <a:chOff x="3307" y="-2417"/>
                          <a:chExt cx="4126" cy="2106"/>
                        </a:xfrm>
                      </wpg:grpSpPr>
                      <wps:wsp>
                        <wps:cNvPr id="237" name="任意多边形 362"/>
                        <wps:cNvSpPr/>
                        <wps:spPr>
                          <a:xfrm>
                            <a:off x="3358" y="-2365"/>
                            <a:ext cx="4037" cy="201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37" h="2017">
                                <a:moveTo>
                                  <a:pt x="4037" y="0"/>
                                </a:moveTo>
                                <a:lnTo>
                                  <a:pt x="0" y="2017"/>
                                </a:lnTo>
                                <a:lnTo>
                                  <a:pt x="4037" y="2017"/>
                                </a:lnTo>
                                <a:lnTo>
                                  <a:pt x="40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>
                              <a:alpha val="24706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38" name="任意多边形 363"/>
                        <wps:cNvSpPr/>
                        <wps:spPr>
                          <a:xfrm>
                            <a:off x="3358" y="-2365"/>
                            <a:ext cx="4037" cy="201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37" h="2017">
                                <a:moveTo>
                                  <a:pt x="4037" y="0"/>
                                </a:moveTo>
                                <a:lnTo>
                                  <a:pt x="0" y="2017"/>
                                </a:lnTo>
                                <a:lnTo>
                                  <a:pt x="4037" y="2017"/>
                                </a:lnTo>
                                <a:lnTo>
                                  <a:pt x="403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7" cap="flat" cmpd="sng">
                            <a:solidFill>
                              <a:srgbClr val="C0C0C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9" name="直线 364"/>
                        <wps:cNvCnPr/>
                        <wps:spPr>
                          <a:xfrm flipH="1">
                            <a:off x="3358" y="-2365"/>
                            <a:ext cx="4037" cy="2017"/>
                          </a:xfrm>
                          <a:prstGeom prst="line">
                            <a:avLst/>
                          </a:prstGeom>
                          <a:ln w="11307" cap="flat" cmpd="sng">
                            <a:solidFill>
                              <a:srgbClr val="000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0" name="任意多边形 365"/>
                        <wps:cNvSpPr/>
                        <wps:spPr>
                          <a:xfrm>
                            <a:off x="331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1" name="任意多边形 366"/>
                        <wps:cNvSpPr/>
                        <wps:spPr>
                          <a:xfrm>
                            <a:off x="331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2" name="任意多边形 367"/>
                        <wps:cNvSpPr/>
                        <wps:spPr>
                          <a:xfrm>
                            <a:off x="331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50"/>
                                </a:lnTo>
                                <a:lnTo>
                                  <a:pt x="72" y="37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3" name="任意多边形 368"/>
                        <wps:cNvSpPr/>
                        <wps:spPr>
                          <a:xfrm>
                            <a:off x="331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50"/>
                                </a:lnTo>
                                <a:lnTo>
                                  <a:pt x="72" y="37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4" name="任意多边形 369"/>
                        <wps:cNvSpPr/>
                        <wps:spPr>
                          <a:xfrm>
                            <a:off x="735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5" name="任意多边形 370"/>
                        <wps:cNvSpPr/>
                        <wps:spPr>
                          <a:xfrm>
                            <a:off x="735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6" name="任意多边形 371"/>
                        <wps:cNvSpPr/>
                        <wps:spPr>
                          <a:xfrm>
                            <a:off x="735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7" name="任意多边形 372"/>
                        <wps:cNvSpPr/>
                        <wps:spPr>
                          <a:xfrm>
                            <a:off x="735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5" y="0"/>
                                </a:ln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8" name="任意多边形 373"/>
                        <wps:cNvSpPr/>
                        <wps:spPr>
                          <a:xfrm>
                            <a:off x="331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8"/>
                                </a:lnTo>
                                <a:lnTo>
                                  <a:pt x="72" y="35"/>
                                </a:lnTo>
                                <a:lnTo>
                                  <a:pt x="69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9" name="任意多边形 374"/>
                        <wps:cNvSpPr/>
                        <wps:spPr>
                          <a:xfrm>
                            <a:off x="331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2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1" y="60"/>
                                </a:lnTo>
                                <a:lnTo>
                                  <a:pt x="69" y="48"/>
                                </a:lnTo>
                                <a:lnTo>
                                  <a:pt x="72" y="35"/>
                                </a:lnTo>
                                <a:lnTo>
                                  <a:pt x="69" y="22"/>
                                </a:lnTo>
                                <a:lnTo>
                                  <a:pt x="61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2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0" name="任意多边形 375"/>
                        <wps:cNvSpPr/>
                        <wps:spPr>
                          <a:xfrm>
                            <a:off x="735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1" name="任意多边形 376"/>
                        <wps:cNvSpPr/>
                        <wps:spPr>
                          <a:xfrm>
                            <a:off x="735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2" name="任意多边形 377"/>
                        <wps:cNvSpPr/>
                        <wps:spPr>
                          <a:xfrm>
                            <a:off x="331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3" name="任意多边形 378"/>
                        <wps:cNvSpPr/>
                        <wps:spPr>
                          <a:xfrm>
                            <a:off x="331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2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1" y="61"/>
                                </a:lnTo>
                                <a:lnTo>
                                  <a:pt x="69" y="49"/>
                                </a:lnTo>
                                <a:lnTo>
                                  <a:pt x="72" y="36"/>
                                </a:lnTo>
                                <a:lnTo>
                                  <a:pt x="69" y="23"/>
                                </a:lnTo>
                                <a:lnTo>
                                  <a:pt x="61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2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4" name="任意多边形 379"/>
                        <wps:cNvSpPr/>
                        <wps:spPr>
                          <a:xfrm>
                            <a:off x="735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5" name="任意多边形 380"/>
                        <wps:cNvSpPr/>
                        <wps:spPr>
                          <a:xfrm>
                            <a:off x="735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6" name="任意多边形 381"/>
                        <wps:cNvSpPr/>
                        <wps:spPr>
                          <a:xfrm>
                            <a:off x="399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7" name="任意多边形 382"/>
                        <wps:cNvSpPr/>
                        <wps:spPr>
                          <a:xfrm>
                            <a:off x="3991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8" name="任意多边形 383"/>
                        <wps:cNvSpPr/>
                        <wps:spPr>
                          <a:xfrm>
                            <a:off x="4649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9" name="任意多边形 384"/>
                        <wps:cNvSpPr/>
                        <wps:spPr>
                          <a:xfrm>
                            <a:off x="4649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0" name="任意多边形 385"/>
                        <wps:cNvSpPr/>
                        <wps:spPr>
                          <a:xfrm>
                            <a:off x="5325" y="-2408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1" name="任意多边形 386"/>
                        <wps:cNvSpPr/>
                        <wps:spPr>
                          <a:xfrm>
                            <a:off x="5325" y="-2408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2" name="任意多边形 387"/>
                        <wps:cNvSpPr/>
                        <wps:spPr>
                          <a:xfrm>
                            <a:off x="6000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3" name="任意多边形 388"/>
                        <wps:cNvSpPr/>
                        <wps:spPr>
                          <a:xfrm>
                            <a:off x="6000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4" name="任意多边形 389"/>
                        <wps:cNvSpPr/>
                        <wps:spPr>
                          <a:xfrm>
                            <a:off x="667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5" name="任意多边形 390"/>
                        <wps:cNvSpPr/>
                        <wps:spPr>
                          <a:xfrm>
                            <a:off x="6675" y="-2408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6" name="任意多边形 391"/>
                        <wps:cNvSpPr/>
                        <wps:spPr>
                          <a:xfrm>
                            <a:off x="667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7" name="任意多边形 392"/>
                        <wps:cNvSpPr/>
                        <wps:spPr>
                          <a:xfrm>
                            <a:off x="6675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2" y="68"/>
                                </a:lnTo>
                                <a:lnTo>
                                  <a:pt x="35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8" name="任意多边形 393"/>
                        <wps:cNvSpPr/>
                        <wps:spPr>
                          <a:xfrm>
                            <a:off x="6000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9" name="任意多边形 394"/>
                        <wps:cNvSpPr/>
                        <wps:spPr>
                          <a:xfrm>
                            <a:off x="6000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0" name="任意多边形 395"/>
                        <wps:cNvSpPr/>
                        <wps:spPr>
                          <a:xfrm>
                            <a:off x="5325" y="-1730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1" name="任意多边形 396"/>
                        <wps:cNvSpPr/>
                        <wps:spPr>
                          <a:xfrm>
                            <a:off x="5325" y="-1730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8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2" name="任意多边形 397"/>
                        <wps:cNvSpPr/>
                        <wps:spPr>
                          <a:xfrm>
                            <a:off x="4649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3" name="任意多边形 398"/>
                        <wps:cNvSpPr/>
                        <wps:spPr>
                          <a:xfrm>
                            <a:off x="4649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4" name="任意多边形 399"/>
                        <wps:cNvSpPr/>
                        <wps:spPr>
                          <a:xfrm>
                            <a:off x="399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5" name="任意多边形 400"/>
                        <wps:cNvSpPr/>
                        <wps:spPr>
                          <a:xfrm>
                            <a:off x="3991" y="-1730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5"/>
                                </a:moveTo>
                                <a:lnTo>
                                  <a:pt x="3" y="48"/>
                                </a:lnTo>
                                <a:lnTo>
                                  <a:pt x="11" y="60"/>
                                </a:lnTo>
                                <a:lnTo>
                                  <a:pt x="23" y="68"/>
                                </a:lnTo>
                                <a:lnTo>
                                  <a:pt x="36" y="71"/>
                                </a:lnTo>
                                <a:lnTo>
                                  <a:pt x="49" y="68"/>
                                </a:lnTo>
                                <a:lnTo>
                                  <a:pt x="60" y="60"/>
                                </a:lnTo>
                                <a:lnTo>
                                  <a:pt x="68" y="48"/>
                                </a:lnTo>
                                <a:lnTo>
                                  <a:pt x="71" y="35"/>
                                </a:lnTo>
                                <a:lnTo>
                                  <a:pt x="68" y="22"/>
                                </a:lnTo>
                                <a:lnTo>
                                  <a:pt x="60" y="11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6" name="任意多边形 401"/>
                        <wps:cNvSpPr/>
                        <wps:spPr>
                          <a:xfrm>
                            <a:off x="399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7" name="任意多边形 402"/>
                        <wps:cNvSpPr/>
                        <wps:spPr>
                          <a:xfrm>
                            <a:off x="3991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8" name="任意多边形 403"/>
                        <wps:cNvSpPr/>
                        <wps:spPr>
                          <a:xfrm>
                            <a:off x="4649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9" name="任意多边形 404"/>
                        <wps:cNvSpPr/>
                        <wps:spPr>
                          <a:xfrm>
                            <a:off x="4649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0" name="任意多边形 405"/>
                        <wps:cNvSpPr/>
                        <wps:spPr>
                          <a:xfrm>
                            <a:off x="5325" y="-105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1" name="任意多边形 406"/>
                        <wps:cNvSpPr/>
                        <wps:spPr>
                          <a:xfrm>
                            <a:off x="5325" y="-105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2" name="任意多边形 407"/>
                        <wps:cNvSpPr/>
                        <wps:spPr>
                          <a:xfrm>
                            <a:off x="6000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3" name="任意多边形 408"/>
                        <wps:cNvSpPr/>
                        <wps:spPr>
                          <a:xfrm>
                            <a:off x="6000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6" y="0"/>
                                </a:ln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4" name="任意多边形 409"/>
                        <wps:cNvSpPr/>
                        <wps:spPr>
                          <a:xfrm>
                            <a:off x="667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5" name="任意多边形 410"/>
                        <wps:cNvSpPr/>
                        <wps:spPr>
                          <a:xfrm>
                            <a:off x="6675" y="-105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6"/>
                                </a:moveTo>
                                <a:lnTo>
                                  <a:pt x="3" y="49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49"/>
                                </a:lnTo>
                                <a:lnTo>
                                  <a:pt x="71" y="36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3"/>
                                </a:lnTo>
                                <a:lnTo>
                                  <a:pt x="35" y="0"/>
                                </a:lnTo>
                                <a:lnTo>
                                  <a:pt x="22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6" name="任意多边形 411"/>
                        <wps:cNvSpPr/>
                        <wps:spPr>
                          <a:xfrm>
                            <a:off x="667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5" y="0"/>
                                </a:move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7" name="任意多边形 412"/>
                        <wps:cNvSpPr/>
                        <wps:spPr>
                          <a:xfrm>
                            <a:off x="6675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2" y="69"/>
                                </a:lnTo>
                                <a:lnTo>
                                  <a:pt x="35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5" y="0"/>
                                </a:lnTo>
                                <a:lnTo>
                                  <a:pt x="22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8" name="任意多边形 413"/>
                        <wps:cNvSpPr/>
                        <wps:spPr>
                          <a:xfrm>
                            <a:off x="6000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9" name="任意多边形 414"/>
                        <wps:cNvSpPr/>
                        <wps:spPr>
                          <a:xfrm>
                            <a:off x="6000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0" name="任意多边形 415"/>
                        <wps:cNvSpPr/>
                        <wps:spPr>
                          <a:xfrm>
                            <a:off x="5325" y="-39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1" name="任意多边形 416"/>
                        <wps:cNvSpPr/>
                        <wps:spPr>
                          <a:xfrm>
                            <a:off x="5325" y="-392"/>
                            <a:ext cx="71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8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8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2" name="任意多边形 417"/>
                        <wps:cNvSpPr/>
                        <wps:spPr>
                          <a:xfrm>
                            <a:off x="4649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3" name="任意多边形 418"/>
                        <wps:cNvSpPr/>
                        <wps:spPr>
                          <a:xfrm>
                            <a:off x="4649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4" name="任意多边形 419"/>
                        <wps:cNvSpPr/>
                        <wps:spPr>
                          <a:xfrm>
                            <a:off x="399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36" y="0"/>
                                </a:move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5" name="任意多边形 420"/>
                        <wps:cNvSpPr/>
                        <wps:spPr>
                          <a:xfrm>
                            <a:off x="3991" y="-392"/>
                            <a:ext cx="72" cy="7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72">
                                <a:moveTo>
                                  <a:pt x="0" y="37"/>
                                </a:moveTo>
                                <a:lnTo>
                                  <a:pt x="3" y="50"/>
                                </a:lnTo>
                                <a:lnTo>
                                  <a:pt x="11" y="61"/>
                                </a:lnTo>
                                <a:lnTo>
                                  <a:pt x="23" y="69"/>
                                </a:lnTo>
                                <a:lnTo>
                                  <a:pt x="36" y="72"/>
                                </a:lnTo>
                                <a:lnTo>
                                  <a:pt x="49" y="69"/>
                                </a:lnTo>
                                <a:lnTo>
                                  <a:pt x="60" y="61"/>
                                </a:lnTo>
                                <a:lnTo>
                                  <a:pt x="68" y="50"/>
                                </a:lnTo>
                                <a:lnTo>
                                  <a:pt x="71" y="37"/>
                                </a:lnTo>
                                <a:lnTo>
                                  <a:pt x="68" y="23"/>
                                </a:lnTo>
                                <a:lnTo>
                                  <a:pt x="60" y="12"/>
                                </a:lnTo>
                                <a:lnTo>
                                  <a:pt x="49" y="4"/>
                                </a:lnTo>
                                <a:lnTo>
                                  <a:pt x="36" y="0"/>
                                </a:lnTo>
                                <a:lnTo>
                                  <a:pt x="23" y="4"/>
                                </a:lnTo>
                                <a:lnTo>
                                  <a:pt x="11" y="12"/>
                                </a:lnTo>
                                <a:lnTo>
                                  <a:pt x="3" y="23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3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1" o:spid="_x0000_s1026" o:spt="203" alt="学科网(www.zxxk.com)--教育资源门户，提供试卷、教案、课件、论文、素材及各类教学资源下载，还有大量而丰富的教学相关资讯！" style="position:absolute;left:0pt;margin-left:165.3pt;margin-top:-120.8pt;height:105.3pt;width:206.3pt;mso-position-horizontal-relative:page;z-index:-251656192;mso-width-relative:page;mso-height-relative:page;" coordorigin="3307,-2417" coordsize="4126,2106" o:gfxdata="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">
                <o:lock v:ext="edit" aspectratio="f"/>
                <v:shape id="任意多边形 362" o:spid="_x0000_s1026" o:spt="100" style="position:absolute;left:3358;top:-2365;height:2017;width:4037;" fillcolor="#C0C0C0" filled="t" stroked="f" coordsize="4037,2017" o:gfxdata="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2tK4vQAA&#10;ANwAAAAPAAAAAAAAAAEAIAAAACIAAABkcnMvZG93bnJldi54bWxQSwECFAAUAAAACACHTuJAMy8F&#10;njsAAAA5AAAAEAAAAAAAAAABACAAAAAMAQAAZHJzL3NoYXBleG1sLnhtbFBLBQYAAAAABgAGAFsB&#10;AAC2AwAAAAA=&#10;" path="m4037,0l0,2017,4037,2017,4037,0xe">
                  <v:fill on="t" opacity="16191f" focussize="0,0"/>
                  <v:stroke on="f"/>
                  <v:imagedata o:title=""/>
                  <o:lock v:ext="edit" aspectratio="f"/>
                </v:shape>
                <v:shape id="任意多边形 363" o:spid="_x0000_s1026" o:spt="100" style="position:absolute;left:3358;top:-2365;height:2017;width:4037;" filled="f" stroked="t" coordsize="4037,2017" o:gfxdata="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eMJcugAAANwA&#10;AAAPAAAAAAAAAAEAIAAAACIAAABkcnMvZG93bnJldi54bWxQSwECFAAUAAAACACHTuJAMy8FnjsA&#10;AAA5AAAAEAAAAAAAAAABACAAAAAJAQAAZHJzL3NoYXBleG1sLnhtbFBLBQYAAAAABgAGAFsBAACz&#10;AwAAAAA=&#10;" path="m4037,0l0,2017,4037,2017,4037,0xe">
                  <v:fill on="f" focussize="0,0"/>
                  <v:stroke weight="0.890314960629921pt" color="#C0C0C0" joinstyle="round"/>
                  <v:imagedata o:title=""/>
                  <o:lock v:ext="edit" aspectratio="f"/>
                </v:shape>
                <v:line id="直线 364" o:spid="_x0000_s1026" o:spt="20" style="position:absolute;left:3358;top:-2365;flip:x;height:2017;width:4037;" filled="f" stroked="t" coordsize="21600,21600" o:gfxdata="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cbRK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90314960629921pt" color="#000080" joinstyle="round"/>
                  <v:imagedata o:title=""/>
                  <o:lock v:ext="edit" aspectratio="f"/>
                </v:line>
                <v:shape id="任意多边形 365" o:spid="_x0000_s1026" o:spt="100" style="position:absolute;left:3315;top:-2408;height:72;width:72;" fillcolor="#FF0000" filled="t" stroked="f" coordsize="72,72" o:gfxdata="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eqasu5AAAA3AAA&#10;AA8AAAAAAAAAAQAgAAAAIgAAAGRycy9kb3ducmV2LnhtbFBLAQIUABQAAAAIAIdO4kAzLwWeOwAA&#10;ADkAAAAQAAAAAAAAAAEAIAAAAAgBAABkcnMvc2hhcGV4bWwueG1sUEsFBgAAAAAGAAYAWwEAALID&#10;AAAAAA==&#10;" path="m36,0l23,3,12,11,3,23,0,36,3,49,12,60,23,68,36,71,49,68,61,60,69,49,72,36,69,23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66" o:spid="_x0000_s1026" o:spt="100" style="position:absolute;left:3315;top:-2408;height:72;width:72;" filled="f" stroked="t" coordsize="72,72" o:gfxdata="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VqzQr4A&#10;AADcAAAADwAAAAAAAAABACAAAAAiAAAAZHJzL2Rvd25yZXYueG1sUEsBAhQAFAAAAAgAh07iQDMv&#10;BZ47AAAAOQAAABAAAAAAAAAAAQAgAAAADQEAAGRycy9zaGFwZXhtbC54bWxQSwUGAAAAAAYABgBb&#10;AQAAtwMAAAAA&#10;" path="m0,36l3,49,12,60,23,68,36,71,49,68,61,60,69,49,72,36,69,23,61,11,49,3,36,0,23,3,12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67" o:spid="_x0000_s1026" o:spt="100" style="position:absolute;left:3315;top:-392;height:72;width:72;" fillcolor="#FF0000" filled="t" stroked="f" coordsize="72,72" o:gfxdata="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0USe8AAAA&#10;3AAAAA8AAAAAAAAAAQAgAAAAIgAAAGRycy9kb3ducmV2LnhtbFBLAQIUABQAAAAIAIdO4kAzLwWe&#10;OwAAADkAAAAQAAAAAAAAAAEAIAAAAAsBAABkcnMvc2hhcGV4bWwueG1sUEsFBgAAAAAGAAYAWwEA&#10;ALUDAAAAAA==&#10;" path="m36,0l23,4,12,12,3,23,0,37,3,50,12,61,23,69,36,72,49,69,61,61,69,50,72,37,69,23,61,12,49,4,36,0xe">
                  <v:fill on="t" focussize="0,0"/>
                  <v:stroke on="f"/>
                  <v:imagedata o:title=""/>
                  <o:lock v:ext="edit" aspectratio="f"/>
                </v:shape>
                <v:shape id="任意多边形 368" o:spid="_x0000_s1026" o:spt="100" style="position:absolute;left:3315;top:-392;height:72;width:72;" filled="f" stroked="t" coordsize="72,72" o:gfxdata="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LEiK6/&#10;AAAA3AAAAA8AAAAAAAAAAQAgAAAAIgAAAGRycy9kb3ducmV2LnhtbFBLAQIUABQAAAAIAIdO4kAz&#10;LwWeOwAAADkAAAAQAAAAAAAAAAEAIAAAAA4BAABkcnMvc2hhcGV4bWwueG1sUEsFBgAAAAAGAAYA&#10;WwEAALgDAAAAAA==&#10;" path="m0,37l3,50,12,61,23,69,36,72,49,69,61,61,69,50,72,37,69,23,61,12,49,4,36,0,23,4,12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69" o:spid="_x0000_s1026" o:spt="100" style="position:absolute;left:7351;top:-2408;height:72;width:72;" fillcolor="#FF0000" filled="t" stroked="f" coordsize="72,72" o:gfxdata="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kWzIvQAA&#10;ANwAAAAPAAAAAAAAAAEAIAAAACIAAABkcnMvZG93bnJldi54bWxQSwECFAAUAAAACACHTuJAMy8F&#10;njsAAAA5AAAAEAAAAAAAAAABACAAAAAMAQAAZHJzL3NoYXBleG1sLnhtbFBLBQYAAAAABgAGAFsB&#10;AAC2AwAAAAA=&#10;" path="m35,0l22,3,11,11,3,23,0,36,3,49,11,60,22,68,35,71,48,68,60,60,68,49,71,36,68,23,60,11,48,3,35,0xe">
                  <v:fill on="t" focussize="0,0"/>
                  <v:stroke on="f"/>
                  <v:imagedata o:title=""/>
                  <o:lock v:ext="edit" aspectratio="f"/>
                </v:shape>
                <v:shape id="任意多边形 370" o:spid="_x0000_s1026" o:spt="100" style="position:absolute;left:7351;top:-2408;height:72;width:72;" filled="f" stroked="t" coordsize="72,72" o:gfxdata="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htUG/&#10;AAAA3AAAAA8AAAAAAAAAAQAgAAAAIgAAAGRycy9kb3ducmV2LnhtbFBLAQIUABQAAAAIAIdO4kAz&#10;LwWeOwAAADkAAAAQAAAAAAAAAAEAIAAAAA4BAABkcnMvc2hhcGV4bWwueG1sUEsFBgAAAAAGAAYA&#10;WwEAALgDAAAAAA==&#10;" path="m0,36l3,49,11,60,22,68,35,71,48,68,60,60,68,49,71,36,68,23,60,11,48,3,35,0,22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1" o:spid="_x0000_s1026" o:spt="100" style="position:absolute;left:7351;top:-392;height:72;width:72;" fillcolor="#FF0000" filled="t" stroked="f" coordsize="72,72" o:gfxdata="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D1ckvQAA&#10;ANwAAAAPAAAAAAAAAAEAIAAAACIAAABkcnMvZG93bnJldi54bWxQSwECFAAUAAAACACHTuJAMy8F&#10;njsAAAA5AAAAEAAAAAAAAAABACAAAAAMAQAAZHJzL3NoYXBleG1sLnhtbFBLBQYAAAAABgAGAFsB&#10;AAC2AwAAAAA=&#10;" path="m35,0l22,4,11,12,3,23,0,37,3,50,11,61,22,69,35,72,48,69,60,61,68,50,71,37,68,23,60,12,48,4,35,0xe">
                  <v:fill on="t" focussize="0,0"/>
                  <v:stroke on="f"/>
                  <v:imagedata o:title=""/>
                  <o:lock v:ext="edit" aspectratio="f"/>
                </v:shape>
                <v:shape id="任意多边形 372" o:spid="_x0000_s1026" o:spt="100" style="position:absolute;left:7351;top:-392;height:72;width:72;" filled="f" stroked="t" coordsize="72,72" o:gfxdata="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+Orb4A&#10;AADcAAAADwAAAAAAAAABACAAAAAiAAAAZHJzL2Rvd25yZXYueG1sUEsBAhQAFAAAAAgAh07iQDMv&#10;BZ47AAAAOQAAABAAAAAAAAAAAQAgAAAADQEAAGRycy9zaGFwZXhtbC54bWxQSwUGAAAAAAYABgBb&#10;AQAAtwMAAAAA&#10;" path="m0,37l3,50,11,61,22,69,35,72,48,69,60,61,68,50,71,37,68,23,60,12,48,4,35,0,22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3" o:spid="_x0000_s1026" o:spt="100" style="position:absolute;left:3315;top:-1730;height:72;width:72;" fillcolor="#FF0000" filled="t" stroked="f" coordsize="72,72" o:gfxdata="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cZs25AAAA3AAA&#10;AA8AAAAAAAAAAQAgAAAAIgAAAGRycy9kb3ducmV2LnhtbFBLAQIUABQAAAAIAIdO4kAzLwWeOwAA&#10;ADkAAAAQAAAAAAAAAAEAIAAAAAgBAABkcnMvc2hhcGV4bWwueG1sUEsFBgAAAAAGAAYAWwEAALID&#10;AAAAAA==&#10;" path="m36,0l23,3,12,11,3,22,0,35,3,48,12,60,23,68,36,71,49,68,61,60,69,48,72,35,69,22,61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74" o:spid="_x0000_s1026" o:spt="100" style="position:absolute;left:3315;top:-1730;height:72;width:72;" filled="f" stroked="t" coordsize="72,72" o:gfxdata="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sv0S/&#10;AAAA3AAAAA8AAAAAAAAAAQAgAAAAIgAAAGRycy9kb3ducmV2LnhtbFBLAQIUABQAAAAIAIdO4kAz&#10;LwWeOwAAADkAAAAQAAAAAAAAAAEAIAAAAA4BAABkcnMvc2hhcGV4bWwueG1sUEsFBgAAAAAGAAYA&#10;WwEAALgDAAAAAA==&#10;" path="m0,35l3,48,12,60,23,68,36,71,49,68,61,60,69,48,72,35,69,22,61,11,49,3,36,0,23,3,12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5" o:spid="_x0000_s1026" o:spt="100" style="position:absolute;left:7351;top:-1730;height:72;width:72;" fillcolor="#FF0000" filled="t" stroked="f" coordsize="72,72" o:gfxdata="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Jz/Ba5AAAA3AAA&#10;AA8AAAAAAAAAAQAgAAAAIgAAAGRycy9kb3ducmV2LnhtbFBLAQIUABQAAAAIAIdO4kAzLwWeOwAA&#10;ADkAAAAQAAAAAAAAAAEAIAAAAAgBAABkcnMvc2hhcGV4bWwueG1sUEsFBgAAAAAGAAYAWwEAALID&#10;AAAAAA==&#10;" path="m35,0l22,3,11,11,3,22,0,35,3,48,11,60,22,68,35,71,48,68,60,60,68,48,71,35,68,22,60,11,48,3,35,0xe">
                  <v:fill on="t" focussize="0,0"/>
                  <v:stroke on="f"/>
                  <v:imagedata o:title=""/>
                  <o:lock v:ext="edit" aspectratio="f"/>
                </v:shape>
                <v:shape id="任意多边形 376" o:spid="_x0000_s1026" o:spt="100" style="position:absolute;left:7351;top:-1730;height:72;width:72;" filled="f" stroked="t" coordsize="72,72" o:gfxdata="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DJZ+/&#10;AAAA3AAAAA8AAAAAAAAAAQAgAAAAIgAAAGRycy9kb3ducmV2LnhtbFBLAQIUABQAAAAIAIdO4kAz&#10;LwWeOwAAADkAAAAQAAAAAAAAAAEAIAAAAA4BAABkcnMvc2hhcGV4bWwueG1sUEsFBgAAAAAGAAYA&#10;WwEAALgDAAAAAA==&#10;" path="m0,35l3,48,11,60,22,68,35,71,48,68,60,60,68,48,71,35,68,22,60,11,48,3,35,0,22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7" o:spid="_x0000_s1026" o:spt="100" style="position:absolute;left:3315;top:-1052;height:72;width:72;" fillcolor="#FF0000" filled="t" stroked="f" coordsize="72,72" o:gfxdata="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3tx/q8AAAA&#10;3AAAAA8AAAAAAAAAAQAgAAAAIgAAAGRycy9kb3ducmV2LnhtbFBLAQIUABQAAAAIAIdO4kAzLwWe&#10;OwAAADkAAAAQAAAAAAAAAAEAIAAAAAsBAABkcnMvc2hhcGV4bWwueG1sUEsFBgAAAAAGAAYAWwEA&#10;ALUDAAAAAA==&#10;" path="m36,0l23,3,12,12,3,23,0,36,3,49,12,61,23,69,36,72,49,69,61,61,69,49,72,36,69,23,61,12,49,3,36,0xe">
                  <v:fill on="t" focussize="0,0"/>
                  <v:stroke on="f"/>
                  <v:imagedata o:title=""/>
                  <o:lock v:ext="edit" aspectratio="f"/>
                </v:shape>
                <v:shape id="任意多边形 378" o:spid="_x0000_s1026" o:spt="100" style="position:absolute;left:3315;top:-1052;height:72;width:72;" filled="f" stroked="t" coordsize="72,72" o:gfxdata="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0ec74A&#10;AADcAAAADwAAAAAAAAABACAAAAAiAAAAZHJzL2Rvd25yZXYueG1sUEsBAhQAFAAAAAgAh07iQDMv&#10;BZ47AAAAOQAAABAAAAAAAAAAAQAgAAAADQEAAGRycy9zaGFwZXhtbC54bWxQSwUGAAAAAAYABgBb&#10;AQAAtwMAAAAA&#10;" path="m0,36l3,49,12,61,23,69,36,72,49,69,61,61,69,49,72,36,69,23,61,12,49,3,36,0,23,3,12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79" o:spid="_x0000_s1026" o:spt="100" style="position:absolute;left:7351;top:-1052;height:72;width:72;" fillcolor="#FF0000" filled="t" stroked="f" coordsize="72,72" o:gfxdata="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SPoVvQAA&#10;ANwAAAAPAAAAAAAAAAEAIAAAACIAAABkcnMvZG93bnJldi54bWxQSwECFAAUAAAACACHTuJAMy8F&#10;njsAAAA5AAAAEAAAAAAAAAABACAAAAAMAQAAZHJzL3NoYXBleG1sLnhtbFBLBQYAAAAABgAGAFsB&#10;AAC2AwAAAAA=&#10;" path="m35,0l22,3,11,12,3,23,0,36,3,49,11,61,22,69,35,72,48,69,60,61,68,49,71,36,68,23,60,12,48,3,35,0xe">
                  <v:fill on="t" focussize="0,0"/>
                  <v:stroke on="f"/>
                  <v:imagedata o:title=""/>
                  <o:lock v:ext="edit" aspectratio="f"/>
                </v:shape>
                <v:shape id="任意多边形 380" o:spid="_x0000_s1026" o:spt="100" style="position:absolute;left:7351;top:-1052;height:72;width:72;" filled="f" stroked="t" coordsize="72,72" o:gfxdata="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4I5y/&#10;AAAA3AAAAA8AAAAAAAAAAQAgAAAAIgAAAGRycy9kb3ducmV2LnhtbFBLAQIUABQAAAAIAIdO4kAz&#10;LwWeOwAAADkAAAAQAAAAAAAAAAEAIAAAAA4BAABkcnMvc2hhcGV4bWwueG1sUEsFBgAAAAAGAAYA&#10;WwEAALgDAAAAAA==&#10;" path="m0,36l3,49,11,61,22,69,35,72,48,69,60,61,68,49,71,36,68,23,60,12,48,3,35,0,22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1" o:spid="_x0000_s1026" o:spt="100" style="position:absolute;left:3991;top:-2408;height:72;width:72;" fillcolor="#FF0000" filled="t" stroked="f" coordsize="72,72" o:gfxdata="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1sH5vQAA&#10;ANwAAAAPAAAAAAAAAAEAIAAAACIAAABkcnMvZG93bnJldi54bWxQSwECFAAUAAAACACHTuJAMy8F&#10;njsAAAA5AAAAEAAAAAAAAAABACAAAAAMAQAAZHJzL3NoYXBleG1sLnhtbFBLBQYAAAAABgAGAFsB&#10;AAC2AwAAAAA=&#10;" path="m36,0l23,3,11,11,3,23,0,36,3,49,11,60,23,68,36,71,49,68,60,60,68,49,71,36,68,23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82" o:spid="_x0000_s1026" o:spt="100" style="position:absolute;left:3991;top:-2408;height:72;width:72;" filled="f" stroked="t" coordsize="72,72" o:gfxdata="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mGHC/&#10;AAAA3AAAAA8AAAAAAAAAAQAgAAAAIgAAAGRycy9kb3ducmV2LnhtbFBLAQIUABQAAAAIAIdO4kAz&#10;LwWeOwAAADkAAAAQAAAAAAAAAAEAIAAAAA4BAABkcnMvc2hhcGV4bWwueG1sUEsFBgAAAAAGAAYA&#10;WwEAALgDAAAAAA==&#10;" path="m0,36l3,49,11,60,23,68,36,71,49,68,60,60,68,49,71,36,68,23,60,11,49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3" o:spid="_x0000_s1026" o:spt="100" style="position:absolute;left:4649;top:-2408;height:72;width:72;" fillcolor="#FF0000" filled="t" stroked="f" coordsize="72,72" o:gfxdata="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wF8BC5AAAA3AAA&#10;AA8AAAAAAAAAAQAgAAAAIgAAAGRycy9kb3ducmV2LnhtbFBLAQIUABQAAAAIAIdO4kAzLwWeOwAA&#10;ADkAAAAQAAAAAAAAAAEAIAAAAAgBAABkcnMvc2hhcGV4bWwueG1sUEsFBgAAAAAGAAYAWwEAALID&#10;AAAAAA==&#10;" path="m36,0l23,3,11,11,3,23,0,36,3,49,11,60,23,68,36,71,49,68,60,60,68,49,71,36,68,23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84" o:spid="_x0000_s1026" o:spt="100" style="position:absolute;left:4649;top:-2408;height:72;width:72;" filled="f" stroked="t" coordsize="72,72" o:gfxdata="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vUpmb4A&#10;AADcAAAADwAAAAAAAAABACAAAAAiAAAAZHJzL2Rvd25yZXYueG1sUEsBAhQAFAAAAAgAh07iQDMv&#10;BZ47AAAAOQAAABAAAAAAAAAAAQAgAAAADQEAAGRycy9zaGFwZXhtbC54bWxQSwUGAAAAAAYABgBb&#10;AQAAtwMAAAAA&#10;" path="m0,36l3,49,11,60,23,68,36,71,49,68,60,60,68,49,71,36,68,23,60,11,49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5" o:spid="_x0000_s1026" o:spt="100" style="position:absolute;left:5325;top:-2408;height:72;width:71;" fillcolor="#FF0000" filled="t" stroked="f" coordsize="71,72" o:gfxdata="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JoNBugAAANwA&#10;AAAPAAAAAAAAAAEAIAAAACIAAABkcnMvZG93bnJldi54bWxQSwECFAAUAAAACACHTuJAMy8FnjsA&#10;AAA5AAAAEAAAAAAAAAABACAAAAAJAQAAZHJzL3NoYXBleG1sLnhtbFBLBQYAAAAABgAGAFsBAACz&#10;AwAAAAA=&#10;" path="m36,0l23,3,11,11,3,23,0,36,3,49,11,60,23,68,36,71,48,68,60,60,68,49,71,36,68,23,60,11,48,3,36,0xe">
                  <v:fill on="t" focussize="0,0"/>
                  <v:stroke on="f"/>
                  <v:imagedata o:title=""/>
                  <o:lock v:ext="edit" aspectratio="f"/>
                </v:shape>
                <v:shape id="任意多边形 386" o:spid="_x0000_s1026" o:spt="100" style="position:absolute;left:5325;top:-2408;height:72;width:71;" filled="f" stroked="t" coordsize="71,72" o:gfxdata="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Af1wugAAANwA&#10;AAAPAAAAAAAAAAEAIAAAACIAAABkcnMvZG93bnJldi54bWxQSwECFAAUAAAACACHTuJAMy8FnjsA&#10;AAA5AAAAEAAAAAAAAAABACAAAAAJAQAAZHJzL3NoYXBleG1sLnhtbFBLBQYAAAAABgAGAFsBAACz&#10;AwAAAAA=&#10;" path="m0,36l3,49,11,60,23,68,36,71,48,68,60,60,68,49,71,36,68,23,60,11,48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7" o:spid="_x0000_s1026" o:spt="100" style="position:absolute;left:6000;top:-2408;height:72;width:72;" fillcolor="#FF0000" filled="t" stroked="f" coordsize="72,72" o:gfxdata="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4ENR7sAAADc&#10;AAAADwAAAAAAAAABACAAAAAiAAAAZHJzL2Rvd25yZXYueG1sUEsBAhQAFAAAAAgAh07iQDMvBZ47&#10;AAAAOQAAABAAAAAAAAAAAQAgAAAACgEAAGRycy9zaGFwZXhtbC54bWxQSwUGAAAAAAYABgBbAQAA&#10;tAMAAAAA&#10;" path="m36,0l23,3,11,11,3,23,0,36,3,49,11,60,23,68,36,71,49,68,60,60,68,49,71,36,68,23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88" o:spid="_x0000_s1026" o:spt="100" style="position:absolute;left:6000;top:-2408;height:72;width:72;" filled="f" stroked="t" coordsize="72,72" o:gfxdata="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x1M6/&#10;AAAA3AAAAA8AAAAAAAAAAQAgAAAAIgAAAGRycy9kb3ducmV2LnhtbFBLAQIUABQAAAAIAIdO4kAz&#10;LwWeOwAAADkAAAAQAAAAAAAAAAEAIAAAAA4BAABkcnMvc2hhcGV4bWwueG1sUEsFBgAAAAAGAAYA&#10;WwEAALgDAAAAAA==&#10;" path="m0,36l3,49,11,60,23,68,36,71,49,68,60,60,68,49,71,36,68,23,60,11,49,3,36,0,23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89" o:spid="_x0000_s1026" o:spt="100" style="position:absolute;left:6675;top:-2408;height:72;width:72;" fillcolor="#FF0000" filled="t" stroked="f" coordsize="72,72" o:gfxdata="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JDCovQAA&#10;ANwAAAAPAAAAAAAAAAEAIAAAACIAAABkcnMvZG93bnJldi54bWxQSwECFAAUAAAACACHTuJAMy8F&#10;njsAAAA5AAAAEAAAAAAAAAABACAAAAAMAQAAZHJzL3NoYXBleG1sLnhtbFBLBQYAAAAABgAGAFsB&#10;AAC2AwAAAAA=&#10;" path="m35,0l22,3,11,11,3,23,0,36,3,49,11,60,22,68,35,71,49,68,60,60,68,49,71,36,68,23,60,11,49,3,35,0xe">
                  <v:fill on="t" focussize="0,0"/>
                  <v:stroke on="f"/>
                  <v:imagedata o:title=""/>
                  <o:lock v:ext="edit" aspectratio="f"/>
                </v:shape>
                <v:shape id="任意多边形 390" o:spid="_x0000_s1026" o:spt="100" style="position:absolute;left:6675;top:-2408;height:72;width:72;" filled="f" stroked="t" coordsize="72,72" o:gfxdata="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U6SG/&#10;AAAA3AAAAA8AAAAAAAAAAQAgAAAAIgAAAGRycy9kb3ducmV2LnhtbFBLAQIUABQAAAAIAIdO4kAz&#10;LwWeOwAAADkAAAAQAAAAAAAAAAEAIAAAAA4BAABkcnMvc2hhcGV4bWwueG1sUEsFBgAAAAAGAAYA&#10;WwEAALgDAAAAAA==&#10;" path="m0,36l3,49,11,60,22,68,35,71,49,68,60,60,68,49,71,36,68,23,60,11,49,3,35,0,22,3,11,11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1" o:spid="_x0000_s1026" o:spt="100" style="position:absolute;left:6675;top:-1730;height:72;width:72;" fillcolor="#FF0000" filled="t" stroked="f" coordsize="72,72" o:gfxdata="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6C0S8AAAA&#10;3AAAAA8AAAAAAAAAAQAgAAAAIgAAAGRycy9kb3ducmV2LnhtbFBLAQIUABQAAAAIAIdO4kAzLwWe&#10;OwAAADkAAAAQAAAAAAAAAAEAIAAAAAsBAABkcnMvc2hhcGV4bWwueG1sUEsFBgAAAAAGAAYAWwEA&#10;ALUDAAAAAA==&#10;" path="m35,0l22,3,11,11,3,22,0,35,3,48,11,60,22,68,35,71,49,68,60,60,68,48,71,35,68,22,60,11,49,3,35,0xe">
                  <v:fill on="t" focussize="0,0"/>
                  <v:stroke on="f"/>
                  <v:imagedata o:title=""/>
                  <o:lock v:ext="edit" aspectratio="f"/>
                </v:shape>
                <v:shape id="任意多边形 392" o:spid="_x0000_s1026" o:spt="100" style="position:absolute;left:6675;top:-1730;height:72;width:72;" filled="f" stroked="t" coordsize="72,72" o:gfxdata="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StLNvQAA&#10;ANwAAAAPAAAAAAAAAAEAIAAAACIAAABkcnMvZG93bnJldi54bWxQSwECFAAUAAAACACHTuJAMy8F&#10;njsAAAA5AAAAEAAAAAAAAAABACAAAAAMAQAAZHJzL3NoYXBleG1sLnhtbFBLBQYAAAAABgAGAFsB&#10;AAC2AwAAAAA=&#10;" path="m0,35l3,48,11,60,22,68,35,71,49,68,60,60,68,48,71,35,68,22,60,11,49,3,35,0,22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3" o:spid="_x0000_s1026" o:spt="100" style="position:absolute;left:6000;top:-1730;height:72;width:72;" fillcolor="#FF0000" filled="t" stroked="f" coordsize="72,72" o:gfxdata="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aTqtugAAANwA&#10;AAAPAAAAAAAAAAEAIAAAACIAAABkcnMvZG93bnJldi54bWxQSwECFAAUAAAACACHTuJAMy8FnjsA&#10;AAA5AAAAEAAAAAAAAAABACAAAAAJAQAAZHJzL3NoYXBleG1sLnhtbFBLBQYAAAAABgAGAFsBAACz&#10;AwAAAAA=&#10;" path="m36,0l23,3,11,11,3,22,0,35,3,48,11,60,23,68,36,71,49,68,60,60,68,48,71,35,68,22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94" o:spid="_x0000_s1026" o:spt="100" style="position:absolute;left:6000;top:-1730;height:72;width:72;" filled="f" stroked="t" coordsize="72,72" o:gfxdata="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iZ4yS/&#10;AAAA3AAAAA8AAAAAAAAAAQAgAAAAIgAAAGRycy9kb3ducmV2LnhtbFBLAQIUABQAAAAIAIdO4kAz&#10;LwWeOwAAADkAAAAQAAAAAAAAAAEAIAAAAA4BAABkcnMvc2hhcGV4bWwueG1sUEsFBgAAAAAGAAYA&#10;WwEAALgDAAAAAA==&#10;" path="m0,35l3,48,11,60,23,68,36,71,49,68,60,60,68,48,71,35,68,22,60,11,49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5" o:spid="_x0000_s1026" o:spt="100" style="position:absolute;left:5325;top:-1730;height:72;width:71;" fillcolor="#FF0000" filled="t" stroked="f" coordsize="71,72" o:gfxdata="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/8VnLsAAADc&#10;AAAADwAAAAAAAAABACAAAAAiAAAAZHJzL2Rvd25yZXYueG1sUEsBAhQAFAAAAAgAh07iQDMvBZ47&#10;AAAAOQAAABAAAAAAAAAAAQAgAAAACgEAAGRycy9zaGFwZXhtbC54bWxQSwUGAAAAAAYABgBbAQAA&#10;tAMAAAAA&#10;" path="m36,0l23,3,11,11,3,22,0,35,3,48,11,60,23,68,36,71,48,68,60,60,68,48,71,35,68,22,60,11,48,3,36,0xe">
                  <v:fill on="t" focussize="0,0"/>
                  <v:stroke on="f"/>
                  <v:imagedata o:title=""/>
                  <o:lock v:ext="edit" aspectratio="f"/>
                </v:shape>
                <v:shape id="任意多边形 396" o:spid="_x0000_s1026" o:spt="100" style="position:absolute;left:5325;top:-1730;height:72;width:71;" filled="f" stroked="t" coordsize="71,72" o:gfxdata="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9hrrbsAAADc&#10;AAAADwAAAAAAAAABACAAAAAiAAAAZHJzL2Rvd25yZXYueG1sUEsBAhQAFAAAAAgAh07iQDMvBZ47&#10;AAAAOQAAABAAAAAAAAAAAQAgAAAACgEAAGRycy9zaGFwZXhtbC54bWxQSwUGAAAAAAYABgBbAQAA&#10;tAMAAAAA&#10;" path="m0,35l3,48,11,60,23,68,36,71,48,68,60,60,68,48,71,35,68,22,60,11,48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7" o:spid="_x0000_s1026" o:spt="100" style="position:absolute;left:4649;top:-1730;height:72;width:72;" fillcolor="#FF0000" filled="t" stroked="f" coordsize="72,72" o:gfxdata="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WJuavQAA&#10;ANwAAAAPAAAAAAAAAAEAIAAAACIAAABkcnMvZG93bnJldi54bWxQSwECFAAUAAAACACHTuJAMy8F&#10;njsAAAA5AAAAEAAAAAAAAAABACAAAAAMAQAAZHJzL3NoYXBleG1sLnhtbFBLBQYAAAAABgAGAFsB&#10;AAC2AwAAAAA=&#10;" path="m36,0l23,3,11,11,3,22,0,35,3,48,11,60,23,68,36,71,49,68,60,60,68,48,71,35,68,22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398" o:spid="_x0000_s1026" o:spt="100" style="position:absolute;left:4649;top:-1730;height:72;width:72;" filled="f" stroked="t" coordsize="72,72" o:gfxdata="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yoQhO/&#10;AAAA3AAAAA8AAAAAAAAAAQAgAAAAIgAAAGRycy9kb3ducmV2LnhtbFBLAQIUABQAAAAIAIdO4kAz&#10;LwWeOwAAADkAAAAQAAAAAAAAAAEAIAAAAA4BAABkcnMvc2hhcGV4bWwueG1sUEsFBgAAAAAGAAYA&#10;WwEAALgDAAAAAA==&#10;" path="m0,35l3,48,11,60,23,68,36,71,49,68,60,60,68,48,71,35,68,22,60,11,49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399" o:spid="_x0000_s1026" o:spt="100" style="position:absolute;left:3991;top:-1730;height:72;width:72;" fillcolor="#FF0000" filled="t" stroked="f" coordsize="72,72" o:gfxdata="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/aZ1vQAA&#10;ANwAAAAPAAAAAAAAAAEAIAAAACIAAABkcnMvZG93bnJldi54bWxQSwECFAAUAAAACACHTuJAMy8F&#10;njsAAAA5AAAAEAAAAAAAAAABACAAAAAMAQAAZHJzL3NoYXBleG1sLnhtbFBLBQYAAAAABgAGAFsB&#10;AAC2AwAAAAA=&#10;" path="m36,0l23,3,11,11,3,22,0,35,3,48,11,60,23,68,36,71,49,68,60,60,68,48,71,35,68,22,60,11,49,3,36,0xe">
                  <v:fill on="t" focussize="0,0"/>
                  <v:stroke on="f"/>
                  <v:imagedata o:title=""/>
                  <o:lock v:ext="edit" aspectratio="f"/>
                </v:shape>
                <v:shape id="任意多边形 400" o:spid="_x0000_s1026" o:spt="100" style="position:absolute;left:3991;top:-1730;height:72;width:72;" filled="f" stroked="t" coordsize="72,72" o:gfxdata="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wNf/y/&#10;AAAA3AAAAA8AAAAAAAAAAQAgAAAAIgAAAGRycy9kb3ducmV2LnhtbFBLAQIUABQAAAAIAIdO4kAz&#10;LwWeOwAAADkAAAAQAAAAAAAAAAEAIAAAAA4BAABkcnMvc2hhcGV4bWwueG1sUEsFBgAAAAAGAAYA&#10;WwEAALgDAAAAAA==&#10;" path="m0,35l3,48,11,60,23,68,36,71,49,68,60,60,68,48,71,35,68,22,60,11,49,3,36,0,23,3,11,11,3,22,0,35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1" o:spid="_x0000_s1026" o:spt="100" style="position:absolute;left:3991;top:-1052;height:72;width:72;" fillcolor="#FF0000" filled="t" stroked="f" coordsize="72,72" o:gfxdata="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jnZm8AAAA&#10;3AAAAA8AAAAAAAAAAQAgAAAAIgAAAGRycy9kb3ducmV2LnhtbFBLAQIUABQAAAAIAIdO4kAzLwWe&#10;OwAAADkAAAAQAAAAAAAAAAEAIAAAAAsBAABkcnMvc2hhcGV4bWwueG1sUEsFBgAAAAAGAAYAWwEA&#10;ALUDAAAAAA==&#10;" path="m36,0l23,3,11,12,3,23,0,36,3,49,11,61,23,69,36,72,49,69,60,61,68,49,71,36,68,23,60,12,49,3,36,0xe">
                  <v:fill on="t" focussize="0,0"/>
                  <v:stroke on="f"/>
                  <v:imagedata o:title=""/>
                  <o:lock v:ext="edit" aspectratio="f"/>
                </v:shape>
                <v:shape id="任意多边形 402" o:spid="_x0000_s1026" o:spt="100" style="position:absolute;left:3991;top:-1052;height:72;width:72;" filled="f" stroked="t" coordsize="72,72" o:gfxdata="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k0QQvQAA&#10;ANwAAAAPAAAAAAAAAAEAIAAAACIAAABkcnMvZG93bnJldi54bWxQSwECFAAUAAAACACHTuJAMy8F&#10;njsAAAA5AAAAEAAAAAAAAAABACAAAAAMAQAAZHJzL3NoYXBleG1sLnhtbFBLBQYAAAAABgAGAFsB&#10;AAC2AwAAAAA=&#10;" path="m0,36l3,49,11,61,23,69,36,72,49,69,60,61,68,49,71,36,68,23,60,12,49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3" o:spid="_x0000_s1026" o:spt="100" style="position:absolute;left:4649;top:-1052;height:72;width:72;" fillcolor="#FF0000" filled="t" stroked="f" coordsize="72,72" o:gfxdata="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ewrHC5AAAA3AAA&#10;AA8AAAAAAAAAAQAgAAAAIgAAAGRycy9kb3ducmV2LnhtbFBLAQIUABQAAAAIAIdO4kAzLwWeOwAA&#10;ADkAAAAQAAAAAAAAAAEAIAAAAAgBAABkcnMvc2hhcGV4bWwueG1sUEsFBgAAAAAGAAYAWwEAALID&#10;AAAAAA==&#10;" path="m36,0l23,3,11,12,3,23,0,36,3,49,11,61,23,69,36,72,49,69,60,61,68,49,71,36,68,23,60,12,49,3,36,0xe">
                  <v:fill on="t" focussize="0,0"/>
                  <v:stroke on="f"/>
                  <v:imagedata o:title=""/>
                  <o:lock v:ext="edit" aspectratio="f"/>
                </v:shape>
                <v:shape id="任意多边形 404" o:spid="_x0000_s1026" o:spt="100" style="position:absolute;left:4649;top:-1052;height:72;width:72;" filled="f" stroked="t" coordsize="72,72" o:gfxdata="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1Adfm/&#10;AAAA3AAAAA8AAAAAAAAAAQAgAAAAIgAAAGRycy9kb3ducmV2LnhtbFBLAQIUABQAAAAIAIdO4kAz&#10;LwWeOwAAADkAAAAQAAAAAAAAAAEAIAAAAA4BAABkcnMvc2hhcGV4bWwueG1sUEsFBgAAAAAGAAYA&#10;WwEAALgDAAAAAA==&#10;" path="m0,36l3,49,11,61,23,69,36,72,49,69,60,61,68,49,71,36,68,23,60,12,49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5" o:spid="_x0000_s1026" o:spt="100" style="position:absolute;left:5325;top:-1052;height:72;width:71;" fillcolor="#FF0000" filled="t" stroked="f" coordsize="71,72" o:gfxdata="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KmW7ugAAANwA&#10;AAAPAAAAAAAAAAEAIAAAACIAAABkcnMvZG93bnJldi54bWxQSwECFAAUAAAACACHTuJAMy8FnjsA&#10;AAA5AAAAEAAAAAAAAAABACAAAAAJAQAAZHJzL3NoYXBleG1sLnhtbFBLBQYAAAAABgAGAFsBAACz&#10;AwAAAAA=&#10;" path="m36,0l23,3,11,12,3,23,0,36,3,49,11,61,23,69,36,72,48,69,60,61,68,49,71,36,68,23,60,12,48,3,36,0xe">
                  <v:fill on="t" focussize="0,0"/>
                  <v:stroke on="f"/>
                  <v:imagedata o:title=""/>
                  <o:lock v:ext="edit" aspectratio="f"/>
                </v:shape>
                <v:shape id="任意多边形 406" o:spid="_x0000_s1026" o:spt="100" style="position:absolute;left:5325;top:-1052;height:72;width:71;" filled="f" stroked="t" coordsize="71,72" o:gfxdata="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NG4q8AAAA&#10;3AAAAA8AAAAAAAAAAQAgAAAAIgAAAGRycy9kb3ducmV2LnhtbFBLAQIUABQAAAAIAIdO4kAzLwWe&#10;OwAAADkAAAAQAAAAAAAAAAEAIAAAAAsBAABkcnMvc2hhcGV4bWwueG1sUEsFBgAAAAAGAAYAWwEA&#10;ALUDAAAAAA==&#10;" path="m0,36l3,49,11,61,23,69,36,72,48,69,60,61,68,49,71,36,68,23,60,12,48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7" o:spid="_x0000_s1026" o:spt="100" style="position:absolute;left:6000;top:-1052;height:72;width:72;" fillcolor="#FF0000" filled="t" stroked="f" coordsize="72,72" o:gfxdata="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N6728AAAA&#10;3AAAAA8AAAAAAAAAAQAgAAAAIgAAAGRycy9kb3ducmV2LnhtbFBLAQIUABQAAAAIAIdO4kAzLwWe&#10;OwAAADkAAAAQAAAAAAAAAAEAIAAAAAsBAABkcnMvc2hhcGV4bWwueG1sUEsFBgAAAAAGAAYAWwEA&#10;ALUDAAAAAA==&#10;" path="m36,0l23,3,11,12,3,23,0,36,3,49,11,61,23,69,36,72,49,69,60,61,68,49,71,36,68,23,60,12,49,3,36,0xe">
                  <v:fill on="t" focussize="0,0"/>
                  <v:stroke on="f"/>
                  <v:imagedata o:title=""/>
                  <o:lock v:ext="edit" aspectratio="f"/>
                </v:shape>
                <v:shape id="任意多边形 408" o:spid="_x0000_s1026" o:spt="100" style="position:absolute;left:6000;top:-1052;height:72;width:72;" filled="f" stroked="t" coordsize="72,72" o:gfxdata="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9MjS/&#10;AAAA3AAAAA8AAAAAAAAAAQAgAAAAIgAAAGRycy9kb3ducmV2LnhtbFBLAQIUABQAAAAIAIdO4kAz&#10;LwWeOwAAADkAAAAQAAAAAAAAAAEAIAAAAA4BAABkcnMvc2hhcGV4bWwueG1sUEsFBgAAAAAGAAYA&#10;WwEAALgDAAAAAA==&#10;" path="m0,36l3,49,11,61,23,69,36,72,49,69,60,61,68,49,71,36,68,23,60,12,49,3,36,0,23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09" o:spid="_x0000_s1026" o:spt="100" style="position:absolute;left:6675;top:-1052;height:72;width:72;" fillcolor="#FF0000" filled="t" stroked="f" coordsize="72,72" o:gfxdata="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KNZSvQAA&#10;ANwAAAAPAAAAAAAAAAEAIAAAACIAAABkcnMvZG93bnJldi54bWxQSwECFAAUAAAACACHTuJAMy8F&#10;njsAAAA5AAAAEAAAAAAAAAABACAAAAAMAQAAZHJzL3NoYXBleG1sLnhtbFBLBQYAAAAABgAGAFsB&#10;AAC2AwAAAAA=&#10;" path="m35,0l22,3,11,12,3,23,0,36,3,49,11,61,22,69,35,72,49,69,60,61,68,49,71,36,68,23,60,12,49,3,35,0xe">
                  <v:fill on="t" focussize="0,0"/>
                  <v:stroke on="f"/>
                  <v:imagedata o:title=""/>
                  <o:lock v:ext="edit" aspectratio="f"/>
                </v:shape>
                <v:shape id="任意多边形 410" o:spid="_x0000_s1026" o:spt="100" style="position:absolute;left:6675;top:-1052;height:72;width:72;" filled="f" stroked="t" coordsize="72,72" o:gfxdata="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YD9u/&#10;AAAA3AAAAA8AAAAAAAAAAQAgAAAAIgAAAGRycy9kb3ducmV2LnhtbFBLAQIUABQAAAAIAIdO4kAz&#10;LwWeOwAAADkAAAAQAAAAAAAAAAEAIAAAAA4BAABkcnMvc2hhcGV4bWwueG1sUEsFBgAAAAAGAAYA&#10;WwEAALgDAAAAAA==&#10;" path="m0,36l3,49,11,61,22,69,35,72,49,69,60,61,68,49,71,36,68,23,60,12,49,3,35,0,22,3,11,12,3,23,0,36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1" o:spid="_x0000_s1026" o:spt="100" style="position:absolute;left:6675;top:-392;height:72;width:72;" fillcolor="#FF0000" filled="t" stroked="f" coordsize="72,72" o:gfxdata="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27b68AAAA&#10;3AAAAA8AAAAAAAAAAQAgAAAAIgAAAGRycy9kb3ducmV2LnhtbFBLAQIUABQAAAAIAIdO4kAzLwWe&#10;OwAAADkAAAAQAAAAAAAAAAEAIAAAAAsBAABkcnMvc2hhcGV4bWwueG1sUEsFBgAAAAAGAAYAWwEA&#10;ALUDAAAAAA==&#10;" path="m35,0l22,4,11,12,3,23,0,37,3,50,11,61,22,69,35,72,49,69,60,61,68,50,71,37,68,23,60,12,49,4,35,0xe">
                  <v:fill on="t" focussize="0,0"/>
                  <v:stroke on="f"/>
                  <v:imagedata o:title=""/>
                  <o:lock v:ext="edit" aspectratio="f"/>
                </v:shape>
                <v:shape id="任意多边形 412" o:spid="_x0000_s1026" o:spt="100" style="position:absolute;left:6675;top:-392;height:72;width:72;" filled="f" stroked="t" coordsize="72,72" o:gfxdata="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RjQ3vQAA&#10;ANwAAAAPAAAAAAAAAAEAIAAAACIAAABkcnMvZG93bnJldi54bWxQSwECFAAUAAAACACHTuJAMy8F&#10;njsAAAA5AAAAEAAAAAAAAAABACAAAAAMAQAAZHJzL3NoYXBleG1sLnhtbFBLBQYAAAAABgAGAFsB&#10;AAC2AwAAAAA=&#10;" path="m0,37l3,50,11,61,22,69,35,72,49,69,60,61,68,50,71,37,68,23,60,12,49,4,35,0,22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3" o:spid="_x0000_s1026" o:spt="100" style="position:absolute;left:6000;top:-392;height:72;width:72;" fillcolor="#FF0000" filled="t" stroked="f" coordsize="72,72" o:gfxdata="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ZdxXugAAANwA&#10;AAAPAAAAAAAAAAEAIAAAACIAAABkcnMvZG93bnJldi54bWxQSwECFAAUAAAACACHTuJAMy8FnjsA&#10;AAA5AAAAEAAAAAAAAAABACAAAAAJAQAAZHJzL3NoYXBleG1sLnhtbFBLBQYAAAAABgAGAFsBAACz&#10;AwAAAAA=&#10;" path="m36,0l23,4,11,12,3,23,0,37,3,50,11,61,23,69,36,72,49,69,60,61,68,50,71,37,68,23,60,12,49,4,36,0xe">
                  <v:fill on="t" focussize="0,0"/>
                  <v:stroke on="f"/>
                  <v:imagedata o:title=""/>
                  <o:lock v:ext="edit" aspectratio="f"/>
                </v:shape>
                <v:shape id="任意多边形 414" o:spid="_x0000_s1026" o:spt="100" style="position:absolute;left:6000;top:-392;height:72;width:72;" filled="f" stroked="t" coordsize="72,72" o:gfxdata="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VBd6/&#10;AAAA3AAAAA8AAAAAAAAAAQAgAAAAIgAAAGRycy9kb3ducmV2LnhtbFBLAQIUABQAAAAIAIdO4kAz&#10;LwWeOwAAADkAAAAQAAAAAAAAAAEAIAAAAA4BAABkcnMvc2hhcGV4bWwueG1sUEsFBgAAAAAGAAYA&#10;WwEAALgDAAAAAA==&#10;" path="m0,37l3,50,11,61,23,69,36,72,49,69,60,61,68,50,71,37,68,23,60,12,49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5" o:spid="_x0000_s1026" o:spt="100" style="position:absolute;left:5325;top:-392;height:72;width:71;" fillcolor="#FF0000" filled="t" stroked="f" coordsize="71,72" o:gfxdata="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8/NmugAAANwA&#10;AAAPAAAAAAAAAAEAIAAAACIAAABkcnMvZG93bnJldi54bWxQSwECFAAUAAAACACHTuJAMy8FnjsA&#10;AAA5AAAAEAAAAAAAAAABACAAAAAJAQAAZHJzL3NoYXBleG1sLnhtbFBLBQYAAAAABgAGAFsBAACz&#10;AwAAAAA=&#10;" path="m36,0l23,4,11,12,3,23,0,37,3,50,11,61,23,69,36,72,48,69,60,61,68,50,71,37,68,23,60,12,48,4,36,0xe">
                  <v:fill on="t" focussize="0,0"/>
                  <v:stroke on="f"/>
                  <v:imagedata o:title=""/>
                  <o:lock v:ext="edit" aspectratio="f"/>
                </v:shape>
                <v:shape id="任意多边形 416" o:spid="_x0000_s1026" o:spt="100" style="position:absolute;left:5325;top:-392;height:72;width:71;" filled="f" stroked="t" coordsize="71,72" o:gfxdata="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9SNV7sAAADc&#10;AAAADwAAAAAAAAABACAAAAAiAAAAZHJzL2Rvd25yZXYueG1sUEsBAhQAFAAAAAgAh07iQDMvBZ47&#10;AAAAOQAAABAAAAAAAAAAAQAgAAAACgEAAGRycy9zaGFwZXhtbC54bWxQSwUGAAAAAAYABgBbAQAA&#10;tAMAAAAA&#10;" path="m0,37l3,50,11,61,23,69,36,72,48,69,60,61,68,50,71,37,68,23,60,12,48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7" o:spid="_x0000_s1026" o:spt="100" style="position:absolute;left:4649;top:-392;height:72;width:72;" fillcolor="#FF0000" filled="t" stroked="f" coordsize="72,72" o:gfxdata="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UfWC8AAAA&#10;3AAAAA8AAAAAAAAAAQAgAAAAIgAAAGRycy9kb3ducmV2LnhtbFBLAQIUABQAAAAIAIdO4kAzLwWe&#10;OwAAADkAAAAQAAAAAAAAAAEAIAAAAAsBAABkcnMvc2hhcGV4bWwueG1sUEsFBgAAAAAGAAYAWwEA&#10;ALUDAAAAAA==&#10;" path="m36,0l23,4,11,12,3,23,0,37,3,50,11,61,23,69,36,72,49,69,60,61,68,50,71,37,68,23,60,12,49,4,36,0xe">
                  <v:fill on="t" focussize="0,0"/>
                  <v:stroke on="f"/>
                  <v:imagedata o:title=""/>
                  <o:lock v:ext="edit" aspectratio="f"/>
                </v:shape>
                <v:shape id="任意多边形 418" o:spid="_x0000_s1026" o:spt="100" style="position:absolute;left:4649;top:-392;height:72;width:72;" filled="f" stroked="t" coordsize="72,72" o:gfxdata="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KSk6b4A&#10;AADcAAAADwAAAAAAAAABACAAAAAiAAAAZHJzL2Rvd25yZXYueG1sUEsBAhQAFAAAAAgAh07iQDMv&#10;BZ47AAAAOQAAABAAAAAAAAAAAQAgAAAADQEAAGRycy9zaGFwZXhtbC54bWxQSwUGAAAAAAYABgBb&#10;AQAAtwMAAAAA&#10;" path="m0,37l3,50,11,61,23,69,36,72,49,69,60,61,68,50,71,37,68,23,60,12,49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  <v:shape id="任意多边形 419" o:spid="_x0000_s1026" o:spt="100" style="position:absolute;left:3991;top:-392;height:72;width:72;" fillcolor="#FF0000" filled="t" stroked="f" coordsize="72,72" o:gfxdata="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8UCPvQAA&#10;ANwAAAAPAAAAAAAAAAEAIAAAACIAAABkcnMvZG93bnJldi54bWxQSwECFAAUAAAACACHTuJAMy8F&#10;njsAAAA5AAAAEAAAAAAAAAABACAAAAAMAQAAZHJzL3NoYXBleG1sLnhtbFBLBQYAAAAABgAGAFsB&#10;AAC2AwAAAAA=&#10;" path="m36,0l23,4,11,12,3,23,0,37,3,50,11,61,23,69,36,72,49,69,60,61,68,50,71,37,68,23,60,12,49,4,36,0xe">
                  <v:fill on="t" focussize="0,0"/>
                  <v:stroke on="f"/>
                  <v:imagedata o:title=""/>
                  <o:lock v:ext="edit" aspectratio="f"/>
                </v:shape>
                <v:shape id="任意多边形 420" o:spid="_x0000_s1026" o:spt="100" style="position:absolute;left:3991;top:-392;height:72;width:72;" filled="f" stroked="t" coordsize="72,72" o:gfxdata="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AGZBr4A&#10;AADcAAAADwAAAAAAAAABACAAAAAiAAAAZHJzL2Rvd25yZXYueG1sUEsBAhQAFAAAAAgAh07iQDMv&#10;BZ47AAAAOQAAABAAAAAAAAAAAQAgAAAADQEAAGRycy9zaGFwZXhtbC54bWxQSwUGAAAAAAYABgBb&#10;AQAAtwMAAAAA&#10;" path="m0,37l3,50,11,61,23,69,36,72,49,69,60,61,68,50,71,37,68,23,60,12,49,4,36,0,23,4,11,12,3,23,0,37xe">
                  <v:fill on="f" focussize="0,0"/>
                  <v:stroke weight="0.890157480314961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w w:val="105"/>
          <w:sz w:val="21"/>
        </w:rPr>
        <w:t>故图 2 中四个三角形各边经过的格点数为</w:t>
      </w:r>
      <w:r>
        <w:rPr>
          <w:rFonts w:ascii="Times New Roman" w:hAnsi="Times New Roman" w:eastAsia="Times New Roman"/>
          <w:w w:val="105"/>
          <w:sz w:val="20"/>
        </w:rPr>
        <w:t xml:space="preserve">7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6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2</w:t>
      </w:r>
      <w:r>
        <w:rPr>
          <w:rFonts w:ascii="Symbol" w:hAnsi="Symbol" w:eastAsia="Symbol"/>
          <w:w w:val="105"/>
          <w:sz w:val="20"/>
        </w:rPr>
        <w:t></w:t>
      </w:r>
      <w:r>
        <w:rPr>
          <w:rFonts w:ascii="Times New Roman" w:hAnsi="Times New Roman" w:eastAsia="Times New Roman"/>
          <w:w w:val="105"/>
          <w:sz w:val="20"/>
        </w:rPr>
        <w:t xml:space="preserve"> 4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33 </w:t>
      </w:r>
      <w:r>
        <w:rPr>
          <w:w w:val="105"/>
          <w:sz w:val="21"/>
        </w:rPr>
        <w:t>个</w:t>
      </w:r>
    </w:p>
    <w:p>
      <w:pPr>
        <w:pStyle w:val="3"/>
        <w:spacing w:before="7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5"/>
          <w:sz w:val="21"/>
        </w:rPr>
        <w:t>不论怎样分，位于八个角的小长方体都有三面</w:t>
      </w:r>
      <w:r>
        <w:rPr>
          <w:spacing w:val="5"/>
          <w:sz w:val="21"/>
        </w:rPr>
        <w:drawing>
          <wp:inline distT="0" distB="0" distL="0" distR="0">
            <wp:extent cx="2286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sz w:val="21"/>
        </w:rPr>
        <w:t>涂红，所以至少要将长方体分成</w:t>
      </w:r>
    </w:p>
    <w:p>
      <w:pPr>
        <w:pStyle w:val="3"/>
        <w:spacing w:before="43"/>
        <w:ind w:left="972"/>
      </w:pPr>
      <w:r>
        <w:t>12+8=20(个)小长方体．另一方面，下图表明可以将长方体分成 20 个小长方体，使</w:t>
      </w:r>
    </w:p>
    <w:p>
      <w:pPr>
        <w:pStyle w:val="3"/>
        <w:spacing w:before="43"/>
        <w:ind w:left="972"/>
      </w:pPr>
      <w:r>
        <w:drawing>
          <wp:anchor distT="0" distB="0" distL="0" distR="0" simplePos="0" relativeHeight="251639808" behindDoc="0" locked="0" layoutInCell="1" allowOverlap="1">
            <wp:simplePos x="0" y="0"/>
            <wp:positionH relativeFrom="page">
              <wp:posOffset>2962275</wp:posOffset>
            </wp:positionH>
            <wp:positionV relativeFrom="paragraph">
              <wp:posOffset>273050</wp:posOffset>
            </wp:positionV>
            <wp:extent cx="1325880" cy="662940"/>
            <wp:effectExtent l="0" t="0" r="0" b="0"/>
            <wp:wrapTopAndBottom/>
            <wp:docPr id="33" name="image9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9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662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得恰好有 12 个小长方体两个面涂红．</w:t>
      </w: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before="155" w:line="278" w:lineRule="auto"/>
        <w:ind w:right="531"/>
        <w:rPr>
          <w:sz w:val="21"/>
        </w:rPr>
      </w:pPr>
      <w:r>
        <w:drawing>
          <wp:anchor distT="0" distB="0" distL="0" distR="0" simplePos="0" relativeHeight="251640832" behindDoc="0" locked="0" layoutInCell="1" allowOverlap="1">
            <wp:simplePos x="0" y="0"/>
            <wp:positionH relativeFrom="page">
              <wp:posOffset>1676400</wp:posOffset>
            </wp:positionH>
            <wp:positionV relativeFrom="paragraph">
              <wp:posOffset>630555</wp:posOffset>
            </wp:positionV>
            <wp:extent cx="996950" cy="996950"/>
            <wp:effectExtent l="0" t="0" r="0" b="0"/>
            <wp:wrapTopAndBottom/>
            <wp:docPr id="35" name="image10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0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696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41856" behindDoc="0" locked="0" layoutInCell="1" allowOverlap="1">
            <wp:simplePos x="0" y="0"/>
            <wp:positionH relativeFrom="page">
              <wp:posOffset>2809875</wp:posOffset>
            </wp:positionH>
            <wp:positionV relativeFrom="paragraph">
              <wp:posOffset>573405</wp:posOffset>
            </wp:positionV>
            <wp:extent cx="1141730" cy="1056005"/>
            <wp:effectExtent l="0" t="0" r="0" b="0"/>
            <wp:wrapTopAndBottom/>
            <wp:docPr id="37" name="image1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764" cy="1056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42880" behindDoc="0" locked="0" layoutInCell="1" allowOverlap="1">
            <wp:simplePos x="0" y="0"/>
            <wp:positionH relativeFrom="page">
              <wp:posOffset>4219575</wp:posOffset>
            </wp:positionH>
            <wp:positionV relativeFrom="paragraph">
              <wp:posOffset>516255</wp:posOffset>
            </wp:positionV>
            <wp:extent cx="1035050" cy="1111250"/>
            <wp:effectExtent l="0" t="0" r="0" b="0"/>
            <wp:wrapTopAndBottom/>
            <wp:docPr id="39" name="image1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1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30" cy="111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sz w:val="21"/>
        </w:rPr>
        <w:t>因为</w:t>
      </w:r>
      <w:r>
        <w:rPr>
          <w:spacing w:val="-9"/>
          <w:sz w:val="21"/>
        </w:rPr>
        <w:drawing>
          <wp:inline distT="0" distB="0" distL="0" distR="0">
            <wp:extent cx="2159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>只能连接各枚棋子的圆心，我们可以把各枚棋子的圆心标出，这些圆心正好构</w:t>
      </w:r>
      <w:r>
        <w:rPr>
          <w:spacing w:val="-17"/>
          <w:sz w:val="21"/>
        </w:rPr>
        <w:t xml:space="preserve">成一个 </w:t>
      </w:r>
      <w:r>
        <w:rPr>
          <w:sz w:val="21"/>
        </w:rPr>
        <w:t>4</w:t>
      </w:r>
      <w:r>
        <w:rPr>
          <w:spacing w:val="-36"/>
          <w:sz w:val="21"/>
        </w:rPr>
        <w:t xml:space="preserve"> 行 </w:t>
      </w:r>
      <w:r>
        <w:rPr>
          <w:sz w:val="21"/>
        </w:rPr>
        <w:t>4</w:t>
      </w:r>
      <w:r>
        <w:rPr>
          <w:spacing w:val="-9"/>
          <w:sz w:val="21"/>
        </w:rPr>
        <w:t xml:space="preserve"> 列的钉子板，如图．</w:t>
      </w:r>
    </w:p>
    <w:p>
      <w:pPr>
        <w:pStyle w:val="3"/>
        <w:spacing w:before="10"/>
        <w:rPr>
          <w:sz w:val="5"/>
        </w:rPr>
      </w:pPr>
    </w:p>
    <w:p>
      <w:pPr>
        <w:pStyle w:val="3"/>
        <w:ind w:left="960"/>
        <w:rPr>
          <w:sz w:val="20"/>
        </w:rPr>
      </w:pPr>
      <w:r>
        <w:rPr>
          <w:sz w:val="20"/>
        </w:rPr>
        <w:drawing>
          <wp:inline distT="0" distB="0" distL="0" distR="0">
            <wp:extent cx="1129030" cy="1129030"/>
            <wp:effectExtent l="0" t="0" r="0" b="0"/>
            <wp:docPr id="41" name="image13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13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284" cy="112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75" w:line="278" w:lineRule="auto"/>
        <w:ind w:left="960" w:right="531"/>
      </w:pPr>
      <w:r>
        <w:rPr>
          <w:spacing w:val="-6"/>
        </w:rPr>
        <w:t>我们可以图中点</w:t>
      </w:r>
      <w:r>
        <w:rPr>
          <w:spacing w:val="-6"/>
        </w:rPr>
        <w:drawing>
          <wp:inline distT="0" distB="0" distL="0" distR="0">
            <wp:extent cx="1270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>的对等性</w:t>
      </w:r>
      <w:r>
        <w:t>（</w:t>
      </w:r>
      <w:r>
        <w:rPr>
          <w:spacing w:val="-3"/>
        </w:rPr>
        <w:t>对称性</w:t>
      </w:r>
      <w:r>
        <w:rPr>
          <w:spacing w:val="-32"/>
        </w:rPr>
        <w:t>）</w:t>
      </w:r>
      <w:r>
        <w:rPr>
          <w:spacing w:val="-8"/>
        </w:rPr>
        <w:t>来分类，利用它们之间做正方形顶点机会均等</w:t>
      </w:r>
      <w:r>
        <w:rPr>
          <w:spacing w:val="-5"/>
        </w:rPr>
        <w:t>的特点来数正方形．</w:t>
      </w:r>
    </w:p>
    <w:p>
      <w:pPr>
        <w:pStyle w:val="3"/>
        <w:tabs>
          <w:tab w:val="left" w:pos="1680"/>
        </w:tabs>
        <w:ind w:left="960"/>
      </w:pPr>
      <w:r>
        <w:t>⑴</w:t>
      </w:r>
      <w:r>
        <w:tab/>
      </w:r>
      <w:r>
        <w:rPr>
          <w:spacing w:val="-23"/>
        </w:rPr>
        <w:t xml:space="preserve">以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-10"/>
        </w:rPr>
        <w:t xml:space="preserve"> </w:t>
      </w:r>
      <w:r>
        <w:rPr>
          <w:spacing w:val="-8"/>
        </w:rPr>
        <w:t xml:space="preserve">为顶点的正方形有 </w:t>
      </w:r>
      <w:r>
        <w:t>3</w:t>
      </w:r>
      <w:r>
        <w:rPr>
          <w:spacing w:val="-19"/>
        </w:rPr>
        <w:t xml:space="preserve"> 个；</w:t>
      </w:r>
    </w:p>
    <w:p>
      <w:pPr>
        <w:pStyle w:val="3"/>
        <w:tabs>
          <w:tab w:val="left" w:pos="1680"/>
        </w:tabs>
        <w:spacing w:before="43"/>
        <w:ind w:left="960"/>
      </w:pPr>
      <w:r>
        <w:t>⑵</w:t>
      </w:r>
      <w:r>
        <w:tab/>
      </w:r>
      <w:r>
        <w:rPr>
          <w:spacing w:val="-29"/>
        </w:rPr>
        <w:t xml:space="preserve">以 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i/>
          <w:spacing w:val="1"/>
        </w:rPr>
        <w:t xml:space="preserve"> </w:t>
      </w:r>
      <w:r>
        <w:rPr>
          <w:spacing w:val="-8"/>
        </w:rPr>
        <w:t xml:space="preserve">为顶点的正方形有 </w:t>
      </w:r>
      <w:r>
        <w:t>5</w:t>
      </w:r>
      <w:r>
        <w:rPr>
          <w:spacing w:val="-19"/>
        </w:rPr>
        <w:t xml:space="preserve"> 个；</w:t>
      </w:r>
    </w:p>
    <w:p>
      <w:pPr>
        <w:pStyle w:val="3"/>
        <w:tabs>
          <w:tab w:val="left" w:pos="1680"/>
        </w:tabs>
        <w:spacing w:before="43"/>
        <w:ind w:left="960"/>
      </w:pPr>
      <w:r>
        <w:t>⑶</w:t>
      </w:r>
      <w:r>
        <w:tab/>
      </w:r>
      <w:r>
        <w:rPr>
          <w:spacing w:val="32"/>
        </w:rPr>
        <w:t>以</w:t>
      </w:r>
      <w:r>
        <w:rPr>
          <w:rFonts w:ascii="Times New Roman" w:hAnsi="Times New Roman" w:eastAsia="Times New Roman"/>
          <w:i/>
          <w:sz w:val="20"/>
        </w:rPr>
        <w:t>C</w:t>
      </w:r>
      <w:r>
        <w:rPr>
          <w:rFonts w:ascii="Times New Roman" w:hAnsi="Times New Roman" w:eastAsia="Times New Roman"/>
          <w:i/>
          <w:spacing w:val="8"/>
          <w:sz w:val="20"/>
        </w:rPr>
        <w:t xml:space="preserve"> </w:t>
      </w:r>
      <w:r>
        <w:rPr>
          <w:spacing w:val="-8"/>
        </w:rPr>
        <w:t>为顶</w:t>
      </w:r>
      <w:r>
        <w:rPr>
          <w:spacing w:val="-8"/>
        </w:rPr>
        <w:drawing>
          <wp:inline distT="0" distB="0" distL="0" distR="0">
            <wp:extent cx="2032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 xml:space="preserve">点的正方形有 </w:t>
      </w:r>
      <w:r>
        <w:t>7</w:t>
      </w:r>
      <w:r>
        <w:rPr>
          <w:spacing w:val="-17"/>
        </w:rPr>
        <w:t xml:space="preserve"> 个．</w:t>
      </w:r>
    </w:p>
    <w:p>
      <w:pPr>
        <w:spacing w:before="43"/>
        <w:ind w:left="960"/>
        <w:rPr>
          <w:sz w:val="21"/>
        </w:rPr>
      </w:pPr>
      <w:r>
        <w:rPr>
          <w:sz w:val="21"/>
        </w:rPr>
        <w:t xml:space="preserve">其余点分别与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sz w:val="21"/>
        </w:rPr>
        <w:t>、</w:t>
      </w:r>
      <w:r>
        <w:rPr>
          <w:rFonts w:ascii="Times New Roman" w:eastAsia="Times New Roman"/>
          <w:i/>
          <w:sz w:val="20"/>
        </w:rPr>
        <w:t xml:space="preserve">C </w:t>
      </w:r>
      <w:r>
        <w:rPr>
          <w:sz w:val="21"/>
        </w:rPr>
        <w:t xml:space="preserve">有对称关系，它们作为正方形顶点次数也分别与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sz w:val="21"/>
        </w:rPr>
        <w:t>、</w:t>
      </w:r>
    </w:p>
    <w:p>
      <w:pPr>
        <w:pStyle w:val="3"/>
        <w:spacing w:before="43"/>
        <w:ind w:left="992"/>
      </w:pPr>
      <w:r>
        <w:rPr>
          <w:rFonts w:ascii="Times New Roman" w:eastAsia="Times New Roman"/>
          <w:i/>
          <w:w w:val="106"/>
          <w:sz w:val="20"/>
        </w:rPr>
        <w:t>C</w:t>
      </w:r>
      <w:r>
        <w:rPr>
          <w:rFonts w:ascii="Times New Roman" w:eastAsia="Times New Roman"/>
          <w:i/>
          <w:sz w:val="20"/>
        </w:rPr>
        <w:t xml:space="preserve"> </w:t>
      </w:r>
      <w:r>
        <w:rPr>
          <w:spacing w:val="-3"/>
        </w:rPr>
        <w:t>相等，又因为每个正方形有</w:t>
      </w:r>
      <w:r>
        <w:rPr>
          <w:spacing w:val="-28"/>
        </w:rPr>
        <w:t xml:space="preserve"> </w:t>
      </w:r>
      <w:r>
        <w:t>4</w:t>
      </w:r>
      <w:r>
        <w:rPr>
          <w:spacing w:val="-29"/>
        </w:rPr>
        <w:t xml:space="preserve"> </w:t>
      </w:r>
      <w:r>
        <w:rPr>
          <w:spacing w:val="-1"/>
        </w:rPr>
        <w:t>个顶点</w:t>
      </w:r>
      <w:r>
        <w:t>（</w:t>
      </w:r>
      <w:r>
        <w:rPr>
          <w:spacing w:val="-3"/>
        </w:rPr>
        <w:t>按点计数每个正方形被重复计算</w:t>
      </w:r>
      <w:r>
        <w:rPr>
          <w:spacing w:val="-28"/>
        </w:rPr>
        <w:t xml:space="preserve"> </w:t>
      </w:r>
      <w:r>
        <w:t>4</w:t>
      </w:r>
      <w:r>
        <w:rPr>
          <w:spacing w:val="-29"/>
        </w:rPr>
        <w:t xml:space="preserve"> </w:t>
      </w:r>
      <w:r>
        <w:rPr>
          <w:spacing w:val="-3"/>
        </w:rPr>
        <w:t>次</w:t>
      </w:r>
      <w:r>
        <w:rPr>
          <w:spacing w:val="-108"/>
        </w:rPr>
        <w:t>）</w:t>
      </w:r>
      <w:r>
        <w:t>，</w:t>
      </w:r>
    </w:p>
    <w:p>
      <w:pPr>
        <w:pStyle w:val="3"/>
        <w:spacing w:before="20"/>
        <w:ind w:left="960"/>
      </w:pPr>
      <w:r>
        <w:rPr>
          <w:w w:val="105"/>
        </w:rPr>
        <w:t>所以连接这些棋子的顶点可以组成</w:t>
      </w:r>
      <w:r>
        <w:rPr>
          <w:rFonts w:ascii="Times New Roman" w:hAnsi="Times New Roman" w:eastAsia="Times New Roman"/>
          <w:w w:val="105"/>
        </w:rPr>
        <w:t>(3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5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8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7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drawing>
          <wp:inline distT="0" distB="0" distL="0" distR="0">
            <wp:extent cx="2413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w w:val="105"/>
        </w:rPr>
        <w:t xml:space="preserve"> 4)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20 </w:t>
      </w:r>
      <w:r>
        <w:rPr>
          <w:w w:val="105"/>
        </w:rPr>
        <w:t>个正方形．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rPr>
          <w:sz w:val="21"/>
        </w:rPr>
      </w:pPr>
      <w:r>
        <w:rPr>
          <w:spacing w:val="-7"/>
          <w:sz w:val="21"/>
        </w:rPr>
        <w:t xml:space="preserve">常规的思路是这样的：直线 </w:t>
      </w:r>
      <w:r>
        <w:rPr>
          <w:rFonts w:ascii="Times New Roman" w:eastAsia="Times New Roman"/>
          <w:i/>
          <w:spacing w:val="-3"/>
          <w:sz w:val="21"/>
        </w:rPr>
        <w:t>AB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spacing w:val="-16"/>
          <w:sz w:val="21"/>
        </w:rPr>
        <w:t xml:space="preserve">上的 </w:t>
      </w:r>
      <w:r>
        <w:rPr>
          <w:sz w:val="21"/>
        </w:rPr>
        <w:t>7</w:t>
      </w:r>
      <w:r>
        <w:rPr>
          <w:spacing w:val="-6"/>
          <w:sz w:val="21"/>
        </w:rPr>
        <w:t xml:space="preserve"> 个点，每个点可以与直线</w:t>
      </w:r>
      <w:r>
        <w:rPr>
          <w:rFonts w:ascii="Times New Roman" w:eastAsia="Times New Roman"/>
          <w:i/>
          <w:sz w:val="20"/>
        </w:rPr>
        <w:t>CD</w:t>
      </w:r>
      <w:r>
        <w:rPr>
          <w:rFonts w:ascii="Times New Roman" w:eastAsia="Times New Roman"/>
          <w:i/>
          <w:spacing w:val="-14"/>
          <w:sz w:val="20"/>
        </w:rPr>
        <w:t xml:space="preserve"> </w:t>
      </w:r>
      <w:r>
        <w:rPr>
          <w:spacing w:val="-16"/>
          <w:sz w:val="21"/>
        </w:rPr>
        <w:t xml:space="preserve">上的 </w:t>
      </w:r>
      <w:r>
        <w:rPr>
          <w:sz w:val="21"/>
        </w:rPr>
        <w:t>9</w:t>
      </w:r>
      <w:r>
        <w:rPr>
          <w:spacing w:val="-13"/>
          <w:sz w:val="21"/>
        </w:rPr>
        <w:t xml:space="preserve"> 个点连</w:t>
      </w:r>
    </w:p>
    <w:p>
      <w:pPr>
        <w:pStyle w:val="3"/>
        <w:spacing w:before="2"/>
        <w:ind w:left="972"/>
      </w:pPr>
      <w:r>
        <w:t>9 根线段，然后再分析这些线段相交的情况．</w:t>
      </w:r>
    </w:p>
    <w:p>
      <w:pPr>
        <w:sectPr>
          <w:pgSz w:w="11910" w:h="16840"/>
          <w:pgMar w:top="1360" w:right="1260" w:bottom="1540" w:left="1680" w:header="863" w:footer="1357" w:gutter="0"/>
          <w:cols w:space="720" w:num="1"/>
        </w:sectPr>
      </w:pPr>
    </w:p>
    <w:p>
      <w:pPr>
        <w:spacing w:before="68" w:line="259" w:lineRule="auto"/>
        <w:ind w:left="960" w:right="531"/>
        <w:jc w:val="both"/>
        <w:rPr>
          <w:rFonts w:ascii="Times New Roman" w:eastAsia="Times New Roman"/>
          <w:i/>
          <w:sz w:val="20"/>
        </w:rPr>
      </w:pPr>
      <w:r>
        <w:rPr>
          <w:spacing w:val="-2"/>
          <w:sz w:val="21"/>
        </w:rPr>
        <w:t xml:space="preserve">如右图所示，如果注意到下面这个事实：对于直线 </w:t>
      </w:r>
      <w:r>
        <w:rPr>
          <w:rFonts w:ascii="Times New Roman" w:eastAsia="Times New Roman"/>
          <w:i/>
          <w:spacing w:val="-3"/>
          <w:sz w:val="21"/>
        </w:rPr>
        <w:t xml:space="preserve">AB </w:t>
      </w:r>
      <w:r>
        <w:rPr>
          <w:spacing w:val="-8"/>
          <w:sz w:val="21"/>
        </w:rPr>
        <w:t xml:space="preserve">上的任意两点 </w:t>
      </w:r>
      <w:r>
        <w:rPr>
          <w:rFonts w:ascii="Times New Roman" w:eastAsia="Times New Roman"/>
          <w:i/>
          <w:sz w:val="21"/>
        </w:rPr>
        <w:t xml:space="preserve">M </w:t>
      </w:r>
      <w:r>
        <w:rPr>
          <w:spacing w:val="-23"/>
          <w:sz w:val="21"/>
        </w:rPr>
        <w:t xml:space="preserve">、 </w:t>
      </w:r>
      <w:r>
        <w:rPr>
          <w:rFonts w:ascii="Times New Roman" w:eastAsia="Times New Roman"/>
          <w:i/>
          <w:sz w:val="20"/>
        </w:rPr>
        <w:t xml:space="preserve">N </w:t>
      </w:r>
      <w:r>
        <w:rPr>
          <w:spacing w:val="-6"/>
          <w:sz w:val="21"/>
        </w:rPr>
        <w:t>与直</w:t>
      </w:r>
      <w:r>
        <w:rPr>
          <w:spacing w:val="34"/>
          <w:sz w:val="21"/>
        </w:rPr>
        <w:t>线</w:t>
      </w:r>
      <w:r>
        <w:rPr>
          <w:rFonts w:ascii="Times New Roman" w:eastAsia="Times New Roman"/>
          <w:i/>
          <w:sz w:val="20"/>
        </w:rPr>
        <w:t xml:space="preserve">CD </w:t>
      </w:r>
      <w:r>
        <w:rPr>
          <w:spacing w:val="-6"/>
          <w:sz w:val="21"/>
        </w:rPr>
        <w:t xml:space="preserve">上的任意两点 </w:t>
      </w:r>
      <w:r>
        <w:rPr>
          <w:rFonts w:ascii="Times New Roman" w:eastAsia="Times New Roman"/>
          <w:i/>
          <w:sz w:val="21"/>
        </w:rPr>
        <w:t xml:space="preserve">P </w:t>
      </w:r>
      <w:r>
        <w:rPr>
          <w:spacing w:val="34"/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Q </w:t>
      </w:r>
      <w:r>
        <w:rPr>
          <w:spacing w:val="-5"/>
          <w:sz w:val="21"/>
        </w:rPr>
        <w:t xml:space="preserve">都可以构成一个四边形 </w:t>
      </w:r>
      <w:r>
        <w:rPr>
          <w:rFonts w:ascii="Times New Roman" w:eastAsia="Times New Roman"/>
          <w:i/>
          <w:spacing w:val="-5"/>
          <w:sz w:val="21"/>
        </w:rPr>
        <w:t xml:space="preserve">MNQP </w:t>
      </w:r>
      <w:r>
        <w:rPr>
          <w:sz w:val="21"/>
        </w:rPr>
        <w:t>，而这个四边形的两条</w:t>
      </w:r>
      <w:r>
        <w:rPr>
          <w:spacing w:val="-15"/>
          <w:sz w:val="21"/>
        </w:rPr>
        <w:t xml:space="preserve">对角线 </w:t>
      </w:r>
      <w:r>
        <w:rPr>
          <w:rFonts w:ascii="Times New Roman" w:eastAsia="Times New Roman"/>
          <w:i/>
          <w:spacing w:val="-3"/>
          <w:sz w:val="21"/>
        </w:rPr>
        <w:t xml:space="preserve">MQ </w:t>
      </w:r>
      <w:r>
        <w:rPr>
          <w:spacing w:val="-30"/>
          <w:sz w:val="21"/>
        </w:rPr>
        <w:t xml:space="preserve">、 </w:t>
      </w:r>
      <w:r>
        <w:rPr>
          <w:rFonts w:ascii="Times New Roman" w:eastAsia="Times New Roman"/>
          <w:i/>
          <w:sz w:val="20"/>
        </w:rPr>
        <w:t xml:space="preserve">NP </w:t>
      </w:r>
      <w:r>
        <w:rPr>
          <w:spacing w:val="-7"/>
          <w:sz w:val="21"/>
        </w:rPr>
        <w:drawing>
          <wp:inline distT="0" distB="0" distL="0" distR="0">
            <wp:extent cx="12700" cy="2413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sz w:val="21"/>
        </w:rPr>
        <w:t xml:space="preserve">的交点恰好是我们要计数的点，同时，对于任意四点( </w:t>
      </w:r>
      <w:r>
        <w:rPr>
          <w:rFonts w:ascii="Times New Roman" w:eastAsia="Times New Roman"/>
          <w:i/>
          <w:spacing w:val="-3"/>
          <w:sz w:val="21"/>
        </w:rPr>
        <w:t xml:space="preserve">AB </w:t>
      </w:r>
      <w:r>
        <w:rPr>
          <w:spacing w:val="29"/>
          <w:sz w:val="21"/>
        </w:rPr>
        <w:t>与</w:t>
      </w:r>
      <w:r>
        <w:rPr>
          <w:rFonts w:ascii="Times New Roman" w:eastAsia="Times New Roman"/>
          <w:i/>
          <w:spacing w:val="-3"/>
          <w:sz w:val="20"/>
        </w:rPr>
        <w:t>CD</w:t>
      </w:r>
    </w:p>
    <w:p>
      <w:pPr>
        <w:pStyle w:val="3"/>
        <w:spacing w:before="21" w:line="244" w:lineRule="auto"/>
        <w:ind w:left="960" w:right="533"/>
        <w:jc w:val="both"/>
      </w:pPr>
      <w:r>
        <w:t>上任意两点)都可以产生一个这样的交点，所以图中两条线段的交点与四边形有一一对应的关系．</w:t>
      </w:r>
    </w:p>
    <w:p>
      <w:pPr>
        <w:pStyle w:val="3"/>
        <w:ind w:left="960" w:right="533"/>
        <w:jc w:val="both"/>
      </w:pPr>
      <w:r>
        <w:t xml:space="preserve">这说明，为了计数出有多少个交点，我们只需要求出在直线 </w:t>
      </w:r>
      <w:r>
        <w:rPr>
          <w:rFonts w:ascii="Times New Roman" w:eastAsia="Times New Roman"/>
          <w:i/>
        </w:rPr>
        <w:t xml:space="preserve">AB </w:t>
      </w:r>
      <w:r>
        <w:t>与</w:t>
      </w:r>
      <w:r>
        <w:rPr>
          <w:rFonts w:ascii="Times New Roman" w:eastAsia="Times New Roman"/>
          <w:i/>
          <w:sz w:val="20"/>
        </w:rPr>
        <w:t xml:space="preserve">CD </w:t>
      </w:r>
      <w:r>
        <w:t xml:space="preserve">中有多少个满足条件的四边形 </w:t>
      </w:r>
      <w:r>
        <w:rPr>
          <w:rFonts w:ascii="Times New Roman" w:eastAsia="Times New Roman"/>
          <w:i/>
        </w:rPr>
        <w:t xml:space="preserve">MNQP </w:t>
      </w:r>
      <w:r>
        <w:t>就可以了！从而把问题转化为：</w:t>
      </w:r>
    </w:p>
    <w:p>
      <w:pPr>
        <w:spacing w:before="41"/>
        <w:ind w:left="960"/>
        <w:rPr>
          <w:sz w:val="21"/>
        </w:rPr>
      </w:pPr>
      <w:r>
        <w:rPr>
          <w:sz w:val="21"/>
        </w:rPr>
        <w:t xml:space="preserve">在直线 </w:t>
      </w:r>
      <w:r>
        <w:rPr>
          <w:rFonts w:ascii="Times New Roman" w:eastAsia="Times New Roman"/>
          <w:i/>
          <w:sz w:val="21"/>
        </w:rPr>
        <w:t xml:space="preserve">AB </w:t>
      </w:r>
      <w:r>
        <w:rPr>
          <w:sz w:val="21"/>
        </w:rPr>
        <w:t>上有7 个点，直线</w:t>
      </w:r>
      <w:r>
        <w:rPr>
          <w:rFonts w:ascii="Times New Roman" w:eastAsia="Times New Roman"/>
          <w:i/>
          <w:sz w:val="20"/>
        </w:rPr>
        <w:t xml:space="preserve">CD </w:t>
      </w:r>
      <w:r>
        <w:rPr>
          <w:sz w:val="21"/>
        </w:rPr>
        <w:t xml:space="preserve">上有9 个点．四边形 </w:t>
      </w:r>
      <w:r>
        <w:rPr>
          <w:rFonts w:ascii="Times New Roman" w:eastAsia="Times New Roman"/>
          <w:i/>
          <w:sz w:val="21"/>
        </w:rPr>
        <w:t xml:space="preserve">MNQP </w:t>
      </w:r>
      <w:r>
        <w:rPr>
          <w:sz w:val="21"/>
        </w:rPr>
        <w:t xml:space="preserve">有多少个？其中点 </w:t>
      </w:r>
      <w:r>
        <w:rPr>
          <w:rFonts w:ascii="Times New Roman" w:eastAsia="Times New Roman"/>
          <w:i/>
          <w:sz w:val="21"/>
        </w:rPr>
        <w:t xml:space="preserve">M </w:t>
      </w:r>
      <w:r>
        <w:rPr>
          <w:sz w:val="21"/>
        </w:rPr>
        <w:t>、</w:t>
      </w:r>
    </w:p>
    <w:p>
      <w:pPr>
        <w:spacing w:before="42"/>
        <w:ind w:left="1007"/>
        <w:rPr>
          <w:sz w:val="21"/>
        </w:rPr>
      </w:pPr>
      <w:r>
        <w:rPr>
          <w:rFonts w:ascii="Times New Roman" w:eastAsia="Times New Roman"/>
          <w:i/>
          <w:sz w:val="20"/>
        </w:rPr>
        <w:t xml:space="preserve">N </w:t>
      </w:r>
      <w:r>
        <w:rPr>
          <w:sz w:val="21"/>
        </w:rPr>
        <w:t xml:space="preserve">位于直线 </w:t>
      </w:r>
      <w:r>
        <w:rPr>
          <w:rFonts w:ascii="Times New Roman" w:eastAsia="Times New Roman"/>
          <w:i/>
          <w:sz w:val="21"/>
        </w:rPr>
        <w:t xml:space="preserve">AB </w:t>
      </w:r>
      <w:r>
        <w:rPr>
          <w:sz w:val="21"/>
        </w:rPr>
        <w:t xml:space="preserve">上，点 </w:t>
      </w:r>
      <w:r>
        <w:rPr>
          <w:rFonts w:ascii="Times New Roman" w:eastAsia="Times New Roman"/>
          <w:i/>
          <w:sz w:val="21"/>
        </w:rPr>
        <w:t xml:space="preserve">P 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 xml:space="preserve">Q </w:t>
      </w:r>
      <w:r>
        <w:rPr>
          <w:sz w:val="21"/>
        </w:rPr>
        <w:t>位于直线</w:t>
      </w:r>
      <w:r>
        <w:rPr>
          <w:rFonts w:ascii="Times New Roman" w:eastAsia="Times New Roman"/>
          <w:i/>
          <w:sz w:val="20"/>
        </w:rPr>
        <w:t xml:space="preserve">CD </w:t>
      </w:r>
      <w:r>
        <w:rPr>
          <w:sz w:val="21"/>
        </w:rPr>
        <w:t>上．</w:t>
      </w:r>
    </w:p>
    <w:p>
      <w:pPr>
        <w:spacing w:before="77" w:line="292" w:lineRule="auto"/>
        <w:ind w:left="960" w:right="559"/>
        <w:jc w:val="both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6068060</wp:posOffset>
                </wp:positionH>
                <wp:positionV relativeFrom="paragraph">
                  <wp:posOffset>147320</wp:posOffset>
                </wp:positionV>
                <wp:extent cx="40005" cy="87630"/>
                <wp:effectExtent l="0" t="0" r="0" b="0"/>
                <wp:wrapNone/>
                <wp:docPr id="297" name="文本框 42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" cy="87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4"/>
                                <w:sz w:val="12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1" o:spid="_x0000_s1026" o:spt="202" alt="学科网(www.zxxk.com)--教育资源门户，提供试卷、教案、课件、论文、素材及各类教学资源下载，还有大量而丰富的教学相关资讯！" type="#_x0000_t202" style="position:absolute;left:0pt;margin-left:477.8pt;margin-top:11.6pt;height:6.9pt;width:3.15pt;mso-position-horizontal-relative:page;z-index:-251655168;mso-width-relative:page;mso-height-relative:page;" filled="f" stroked="f" coordsize="21600,21600" o:gfxdata="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vXxDq2QAA&#10;AAkBAAAPAAAAAAAAAAEAIAAAACIAAABkcnMvZG93bnJldi54bWxQSwECFAAUAAAACACHTuJA+TY6&#10;W1YCAADXAwAADgAAAAAAAAABACAAAAAoAQAAZHJzL2Uyb0RvYy54bWxQSwUGAAAAAAYABgBZAQAA&#10;8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4"/>
                          <w:sz w:val="1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3160395</wp:posOffset>
                </wp:positionH>
                <wp:positionV relativeFrom="paragraph">
                  <wp:posOffset>366395</wp:posOffset>
                </wp:positionV>
                <wp:extent cx="40005" cy="86995"/>
                <wp:effectExtent l="0" t="0" r="0" b="0"/>
                <wp:wrapNone/>
                <wp:docPr id="298" name="文本框 4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" cy="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36" w:lineRule="exact"/>
                              <w:rPr>
                                <w:rFonts w:ascii="Times New Roman"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w w:val="103"/>
                                <w:sz w:val="12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2" o:spid="_x0000_s1026" o:spt="202" alt="学科网(www.zxxk.com)--教育资源门户，提供试卷、教案、课件、论文、素材及各类教学资源下载，还有大量而丰富的教学相关资讯！" type="#_x0000_t202" style="position:absolute;left:0pt;margin-left:248.85pt;margin-top:28.85pt;height:6.85pt;width:3.15pt;mso-position-horizontal-relative:page;z-index:-251654144;mso-width-relative:page;mso-height-relative:page;" filled="f" stroked="f" coordsize="21600,21600" o:gfxdata="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ss7g9gAAAAJ&#10;AQAADwAAAAAAAAABACAAAAAiAAAAZHJzL2Rvd25yZXYueG1sUEsBAhQAFAAAAAgAh07iQKONjp5V&#10;AgAA1wMAAA4AAAAAAAAAAQAgAAAAJwEAAGRycy9lMm9Eb2MueG1sUEsFBgAAAAAGAAYAWQEAAO4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36" w:lineRule="exact"/>
                        <w:rPr>
                          <w:rFonts w:ascii="Times New Roman"/>
                          <w:sz w:val="12"/>
                        </w:rPr>
                      </w:pPr>
                      <w:r>
                        <w:rPr>
                          <w:rFonts w:ascii="Times New Roman"/>
                          <w:w w:val="103"/>
                          <w:sz w:val="1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6"/>
          <w:sz w:val="21"/>
        </w:rPr>
        <w:t xml:space="preserve">这是一个常规的组合计数问题，可以用乘法原理进行计算：由于线段 </w:t>
      </w:r>
      <w:r>
        <w:rPr>
          <w:rFonts w:ascii="Times New Roman" w:hAnsi="Times New Roman" w:eastAsia="Times New Roman"/>
          <w:i/>
          <w:spacing w:val="-3"/>
          <w:sz w:val="20"/>
        </w:rPr>
        <w:t xml:space="preserve">MN </w:t>
      </w:r>
      <w:r>
        <w:rPr>
          <w:spacing w:val="27"/>
          <w:sz w:val="21"/>
        </w:rPr>
        <w:t>有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 xml:space="preserve">2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 xml:space="preserve">21 </w:t>
      </w:r>
      <w:r>
        <w:rPr>
          <w:spacing w:val="-18"/>
          <w:sz w:val="21"/>
        </w:rPr>
        <w:t xml:space="preserve">种选择方式，线段 </w:t>
      </w:r>
      <w:r>
        <w:rPr>
          <w:rFonts w:ascii="Times New Roman" w:hAnsi="Times New Roman" w:eastAsia="Times New Roman"/>
          <w:i/>
          <w:sz w:val="21"/>
        </w:rPr>
        <w:t xml:space="preserve">PQ </w:t>
      </w:r>
      <w:r>
        <w:rPr>
          <w:spacing w:val="31"/>
          <w:sz w:val="21"/>
        </w:rPr>
        <w:t>有</w:t>
      </w:r>
      <w:r>
        <w:rPr>
          <w:rFonts w:ascii="Times New Roman" w:hAnsi="Times New Roman" w:eastAsia="Times New Roman"/>
          <w:i/>
          <w:spacing w:val="7"/>
          <w:sz w:val="21"/>
        </w:rPr>
        <w:t>C</w:t>
      </w:r>
      <w:r>
        <w:rPr>
          <w:rFonts w:ascii="Times New Roman" w:hAnsi="Times New Roman" w:eastAsia="Times New Roman"/>
          <w:spacing w:val="7"/>
          <w:position w:val="10"/>
          <w:sz w:val="12"/>
        </w:rPr>
        <w:t xml:space="preserve">2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36 </w:t>
      </w:r>
      <w:r>
        <w:rPr>
          <w:spacing w:val="-12"/>
          <w:sz w:val="21"/>
        </w:rPr>
        <w:t>种选择方式，根据乘法原理，共可产生</w:t>
      </w:r>
      <w:r>
        <w:rPr>
          <w:rFonts w:ascii="Times New Roman" w:hAnsi="Times New Roman" w:eastAsia="Times New Roman"/>
          <w:sz w:val="20"/>
        </w:rPr>
        <w:t>21</w:t>
      </w:r>
      <w:r>
        <w:rPr>
          <w:rFonts w:ascii="Symbol" w:hAnsi="Symbol" w:eastAsia="Symbol"/>
          <w:sz w:val="20"/>
        </w:rPr>
        <w:t>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 xml:space="preserve">36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spacing w:val="-5"/>
          <w:sz w:val="20"/>
        </w:rPr>
        <w:t xml:space="preserve">756 </w:t>
      </w:r>
      <w:r>
        <w:rPr>
          <w:spacing w:val="-8"/>
          <w:sz w:val="21"/>
        </w:rPr>
        <w:t>个四边形．因此在直线</w:t>
      </w:r>
      <w:r>
        <w:rPr>
          <w:spacing w:val="-8"/>
          <w:sz w:val="21"/>
        </w:rPr>
        <w:drawing>
          <wp:inline distT="0" distB="0" distL="0" distR="0">
            <wp:extent cx="1397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sz w:val="21"/>
        </w:rPr>
        <w:t xml:space="preserve">AB </w:t>
      </w:r>
      <w:r>
        <w:rPr>
          <w:spacing w:val="30"/>
          <w:sz w:val="21"/>
        </w:rPr>
        <w:t>与</w:t>
      </w:r>
      <w:r>
        <w:rPr>
          <w:rFonts w:ascii="Times New Roman" w:hAnsi="Times New Roman" w:eastAsia="Times New Roman"/>
          <w:i/>
          <w:sz w:val="20"/>
        </w:rPr>
        <w:t xml:space="preserve">CD </w:t>
      </w:r>
      <w:r>
        <w:rPr>
          <w:spacing w:val="-11"/>
          <w:sz w:val="21"/>
        </w:rPr>
        <w:t xml:space="preserve">之间共有 </w:t>
      </w:r>
      <w:r>
        <w:rPr>
          <w:sz w:val="21"/>
        </w:rPr>
        <w:t>756</w:t>
      </w:r>
      <w:r>
        <w:rPr>
          <w:spacing w:val="-12"/>
          <w:sz w:val="21"/>
        </w:rPr>
        <w:t xml:space="preserve"> 个</w:t>
      </w:r>
      <w:r>
        <w:rPr>
          <w:spacing w:val="-12"/>
          <w:sz w:val="21"/>
        </w:rPr>
        <w:drawing>
          <wp:inline distT="0" distB="0" distL="0" distR="0">
            <wp:extent cx="2286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sz w:val="21"/>
        </w:rPr>
        <w:t>交点．</w:t>
      </w:r>
    </w:p>
    <w:p>
      <w:pPr>
        <w:pStyle w:val="3"/>
        <w:spacing w:before="5"/>
      </w:pPr>
    </w:p>
    <w:p>
      <w:pPr>
        <w:pStyle w:val="9"/>
        <w:numPr>
          <w:ilvl w:val="0"/>
          <w:numId w:val="2"/>
        </w:numPr>
        <w:tabs>
          <w:tab w:val="left" w:pos="972"/>
          <w:tab w:val="left" w:pos="973"/>
        </w:tabs>
        <w:spacing w:line="278" w:lineRule="auto"/>
        <w:ind w:right="428"/>
        <w:rPr>
          <w:sz w:val="21"/>
        </w:rPr>
      </w:pPr>
      <w:r>
        <w:rPr>
          <w:spacing w:val="-8"/>
          <w:sz w:val="21"/>
        </w:rPr>
        <w:t>确定好分类标准是解决几何计数问题的关键．正方形首先可以按照方向分类，分成</w:t>
      </w:r>
      <w:r>
        <w:rPr>
          <w:spacing w:val="-7"/>
          <w:sz w:val="21"/>
        </w:rPr>
        <w:t xml:space="preserve">正放的和斜放的．其中斜放的只有 </w:t>
      </w:r>
      <w:r>
        <w:rPr>
          <w:sz w:val="21"/>
        </w:rPr>
        <w:t>2</w:t>
      </w:r>
      <w:r>
        <w:rPr>
          <w:spacing w:val="-8"/>
          <w:sz w:val="21"/>
        </w:rPr>
        <w:t xml:space="preserve"> 个，而正放的又可进一步按照大小进行分类．</w:t>
      </w:r>
    </w:p>
    <w:p>
      <w:pPr>
        <w:spacing w:before="1"/>
        <w:ind w:left="960"/>
        <w:jc w:val="both"/>
        <w:rPr>
          <w:sz w:val="21"/>
        </w:rPr>
      </w:pPr>
      <w:r>
        <w:rPr>
          <w:sz w:val="21"/>
        </w:rPr>
        <w:t>⑴ 正放的：</w:t>
      </w:r>
      <w:r>
        <w:rPr>
          <w:rFonts w:ascii="Times New Roman" w:hAnsi="Times New Roman" w:eastAsia="Times New Roman"/>
          <w:sz w:val="20"/>
        </w:rPr>
        <w:t xml:space="preserve">12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>1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 4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1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18 </w:t>
      </w:r>
      <w:r>
        <w:rPr>
          <w:sz w:val="21"/>
        </w:rPr>
        <w:t>个． ⑵斜放的：2 个． 所以共有 20 个正方形．</w:t>
      </w:r>
      <w:r>
        <w:rPr>
          <w:sz w:val="21"/>
        </w:rPr>
        <w:drawing>
          <wp:inline distT="0" distB="0" distL="0" distR="0">
            <wp:extent cx="1651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</w:rPr>
      </w:pPr>
    </w:p>
    <w:p>
      <w:pPr>
        <w:tabs>
          <w:tab w:val="left" w:pos="972"/>
        </w:tabs>
        <w:spacing w:before="172"/>
        <w:ind w:left="120"/>
        <w:rPr>
          <w:sz w:val="21"/>
        </w:rPr>
      </w:pPr>
      <w:r>
        <w:rPr>
          <w:b/>
          <w:w w:val="105"/>
          <w:position w:val="-5"/>
          <w:sz w:val="21"/>
        </w:rPr>
        <w:t>15.</w:t>
      </w:r>
      <w:r>
        <w:rPr>
          <w:b/>
          <w:w w:val="105"/>
          <w:position w:val="-5"/>
          <w:sz w:val="21"/>
        </w:rPr>
        <w:tab/>
      </w:r>
      <w:r>
        <w:rPr>
          <w:w w:val="105"/>
          <w:position w:val="-5"/>
          <w:sz w:val="21"/>
        </w:rPr>
        <w:t>（1）</w:t>
      </w:r>
      <w:r>
        <w:rPr>
          <w:spacing w:val="-2"/>
          <w:w w:val="105"/>
          <w:position w:val="-5"/>
          <w:sz w:val="21"/>
        </w:rPr>
        <w:t>正放的：</w:t>
      </w:r>
      <w:r>
        <w:rPr>
          <w:rFonts w:ascii="Times New Roman" w:hAnsi="Times New Roman" w:eastAsia="Times New Roman"/>
          <w:w w:val="105"/>
          <w:sz w:val="20"/>
        </w:rPr>
        <w:t>12</w:t>
      </w:r>
      <w:r>
        <w:rPr>
          <w:rFonts w:ascii="Times New Roman" w:hAnsi="Times New Roman" w:eastAsia="Times New Roman"/>
          <w:spacing w:val="-21"/>
          <w:w w:val="105"/>
          <w:sz w:val="20"/>
        </w:rPr>
        <w:t xml:space="preserve"> </w:t>
      </w:r>
      <w:r>
        <w:rPr>
          <w:rFonts w:ascii="Symbol" w:hAnsi="Symbol" w:eastAsia="Symbol"/>
          <w:spacing w:val="10"/>
          <w:w w:val="105"/>
          <w:sz w:val="20"/>
        </w:rPr>
        <w:t></w:t>
      </w:r>
      <w:r>
        <w:rPr>
          <w:rFonts w:ascii="Times New Roman" w:hAnsi="Times New Roman" w:eastAsia="Times New Roman"/>
          <w:spacing w:val="10"/>
          <w:w w:val="105"/>
          <w:sz w:val="20"/>
        </w:rPr>
        <w:t>1</w:t>
      </w:r>
      <w:r>
        <w:rPr>
          <w:rFonts w:ascii="Symbol" w:hAnsi="Symbol" w:eastAsia="Symbol"/>
          <w:spacing w:val="10"/>
          <w:w w:val="105"/>
          <w:sz w:val="20"/>
        </w:rPr>
        <w:t></w:t>
      </w:r>
      <w:r>
        <w:rPr>
          <w:rFonts w:ascii="Times New Roman" w:hAnsi="Times New Roman" w:eastAsia="Times New Roman"/>
          <w:spacing w:val="-15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4</w:t>
      </w:r>
      <w:r>
        <w:rPr>
          <w:rFonts w:ascii="Times New Roman" w:hAnsi="Times New Roman" w:eastAsia="Times New Roman"/>
          <w:spacing w:val="-21"/>
          <w:w w:val="105"/>
          <w:sz w:val="20"/>
        </w:rPr>
        <w:t xml:space="preserve"> </w:t>
      </w:r>
      <w:r>
        <w:rPr>
          <w:rFonts w:ascii="Symbol" w:hAnsi="Symbol" w:eastAsia="Symbol"/>
          <w:spacing w:val="7"/>
          <w:w w:val="105"/>
          <w:sz w:val="20"/>
        </w:rPr>
        <w:t></w:t>
      </w:r>
      <w:r>
        <w:rPr>
          <w:rFonts w:ascii="Times New Roman" w:hAnsi="Times New Roman" w:eastAsia="Times New Roman"/>
          <w:spacing w:val="7"/>
          <w:w w:val="105"/>
          <w:sz w:val="20"/>
        </w:rPr>
        <w:t>1</w:t>
      </w:r>
      <w:r>
        <w:rPr>
          <w:rFonts w:ascii="Times New Roman" w:hAnsi="Times New Roman" w:eastAsia="Times New Roman"/>
          <w:spacing w:val="-29"/>
          <w:w w:val="105"/>
          <w:sz w:val="20"/>
        </w:rPr>
        <w:t xml:space="preserve"> </w:t>
      </w:r>
      <w:r>
        <w:rPr>
          <w:rFonts w:ascii="Symbol" w:hAnsi="Symbol" w:eastAsia="Symbol"/>
          <w:spacing w:val="4"/>
          <w:w w:val="105"/>
          <w:sz w:val="20"/>
        </w:rPr>
        <w:t></w:t>
      </w:r>
      <w:r>
        <w:rPr>
          <w:rFonts w:ascii="Times New Roman" w:hAnsi="Times New Roman" w:eastAsia="Times New Roman"/>
          <w:spacing w:val="4"/>
          <w:w w:val="105"/>
          <w:sz w:val="20"/>
        </w:rPr>
        <w:t>18</w:t>
      </w:r>
      <w:r>
        <w:rPr>
          <w:rFonts w:ascii="Times New Roman" w:hAnsi="Times New Roman" w:eastAsia="Times New Roman"/>
          <w:spacing w:val="-20"/>
          <w:w w:val="105"/>
          <w:sz w:val="20"/>
        </w:rPr>
        <w:t xml:space="preserve"> </w:t>
      </w:r>
      <w:r>
        <w:rPr>
          <w:w w:val="105"/>
          <w:position w:val="-5"/>
          <w:sz w:val="21"/>
        </w:rPr>
        <w:t>个</w:t>
      </w:r>
    </w:p>
    <w:p>
      <w:pPr>
        <w:pStyle w:val="3"/>
        <w:spacing w:before="178"/>
        <w:ind w:left="960"/>
        <w:jc w:val="both"/>
      </w:pPr>
      <w:r>
        <w:t>（2）斜放的：2 个</w:t>
      </w:r>
    </w:p>
    <w:p>
      <w:pPr>
        <w:pStyle w:val="3"/>
        <w:spacing w:before="43"/>
        <w:ind w:left="1171"/>
      </w:pPr>
      <w:r>
        <w:t>所以，共有 20 个正方形.</w:t>
      </w:r>
    </w:p>
    <w:p>
      <w:pPr>
        <w:pStyle w:val="3"/>
        <w:spacing w:before="9"/>
        <w:rPr>
          <w:sz w:val="27"/>
        </w:rPr>
      </w:pPr>
    </w:p>
    <w:p>
      <w:pPr>
        <w:tabs>
          <w:tab w:val="left" w:pos="972"/>
        </w:tabs>
        <w:spacing w:before="1" w:line="278" w:lineRule="auto"/>
        <w:ind w:left="972" w:right="322" w:hanging="852"/>
        <w:rPr>
          <w:sz w:val="21"/>
        </w:rPr>
      </w:pPr>
      <w:r>
        <w:rPr>
          <w:b/>
          <w:sz w:val="21"/>
        </w:rPr>
        <w:t>16.</w:t>
      </w:r>
      <w:r>
        <w:rPr>
          <w:b/>
          <w:sz w:val="21"/>
        </w:rPr>
        <w:tab/>
      </w:r>
      <w:r>
        <w:rPr>
          <w:spacing w:val="-10"/>
          <w:sz w:val="21"/>
        </w:rPr>
        <w:t>要大正方体的表面为白色的面积最少，我们就要尽量将蓝色正方体尽量依次往角上、</w:t>
      </w:r>
      <w:r>
        <w:rPr>
          <w:spacing w:val="-11"/>
          <w:sz w:val="21"/>
        </w:rPr>
        <w:t xml:space="preserve">棱上放，因为这三个位置上的正方体的裸露表面有 </w:t>
      </w:r>
      <w:r>
        <w:rPr>
          <w:sz w:val="21"/>
        </w:rPr>
        <w:t>3</w:t>
      </w:r>
      <w:r>
        <w:rPr>
          <w:spacing w:val="-36"/>
          <w:sz w:val="21"/>
        </w:rPr>
        <w:t>、</w:t>
      </w:r>
      <w:r>
        <w:rPr>
          <w:sz w:val="21"/>
        </w:rPr>
        <w:t>2</w:t>
      </w:r>
      <w:r>
        <w:rPr>
          <w:spacing w:val="-20"/>
          <w:sz w:val="21"/>
        </w:rPr>
        <w:t xml:space="preserve"> </w:t>
      </w:r>
      <w:r>
        <w:rPr>
          <w:spacing w:val="-20"/>
          <w:sz w:val="21"/>
        </w:rPr>
        <w:drawing>
          <wp:inline distT="0" distB="0" distL="0" distR="0">
            <wp:extent cx="1524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  <w:sz w:val="21"/>
        </w:rPr>
        <w:t xml:space="preserve">块．所以 </w:t>
      </w:r>
      <w:r>
        <w:rPr>
          <w:sz w:val="21"/>
        </w:rPr>
        <w:t>25</w:t>
      </w:r>
      <w:r>
        <w:rPr>
          <w:spacing w:val="-9"/>
          <w:sz w:val="21"/>
        </w:rPr>
        <w:t xml:space="preserve"> 个正方体在顶 </w:t>
      </w:r>
      <w:r>
        <w:rPr>
          <w:spacing w:val="-12"/>
          <w:sz w:val="21"/>
        </w:rPr>
        <w:t xml:space="preserve">点上放 </w:t>
      </w:r>
      <w:r>
        <w:rPr>
          <w:sz w:val="21"/>
        </w:rPr>
        <w:t>8</w:t>
      </w:r>
      <w:r>
        <w:rPr>
          <w:spacing w:val="-14"/>
          <w:sz w:val="21"/>
        </w:rPr>
        <w:t xml:space="preserve"> 个，棱上放 </w:t>
      </w:r>
      <w:r>
        <w:rPr>
          <w:sz w:val="21"/>
        </w:rPr>
        <w:t>17</w:t>
      </w:r>
      <w:r>
        <w:rPr>
          <w:spacing w:val="-7"/>
          <w:sz w:val="21"/>
        </w:rPr>
        <w:t xml:space="preserve"> 个，那么所占的表面积有</w:t>
      </w:r>
      <w:r>
        <w:rPr>
          <w:rFonts w:ascii="Times New Roman" w:hAnsi="Times New Roman" w:eastAsia="Times New Roman"/>
          <w:spacing w:val="8"/>
          <w:sz w:val="20"/>
        </w:rPr>
        <w:t>8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14"/>
          <w:sz w:val="20"/>
        </w:rPr>
        <w:t xml:space="preserve"> </w:t>
      </w:r>
      <w:r>
        <w:rPr>
          <w:rFonts w:ascii="Symbol" w:hAnsi="Symbol" w:eastAsia="Symbol"/>
          <w:spacing w:val="2"/>
          <w:sz w:val="20"/>
        </w:rPr>
        <w:t></w:t>
      </w:r>
      <w:r>
        <w:rPr>
          <w:rFonts w:ascii="Times New Roman" w:hAnsi="Times New Roman" w:eastAsia="Times New Roman"/>
          <w:spacing w:val="2"/>
          <w:sz w:val="20"/>
        </w:rPr>
        <w:t>17</w:t>
      </w:r>
      <w:r>
        <w:rPr>
          <w:rFonts w:ascii="Times New Roman" w:hAnsi="Times New Roman" w:eastAsia="Times New Roman"/>
          <w:spacing w:val="-16"/>
          <w:sz w:val="20"/>
        </w:rPr>
        <w:t xml:space="preserve"> </w:t>
      </w:r>
      <w:r>
        <w:rPr>
          <w:rFonts w:ascii="Symbol" w:hAnsi="Symbol" w:eastAsia="Symbol"/>
          <w:sz w:val="20"/>
        </w:rPr>
        <w:t></w:t>
      </w:r>
      <w:r>
        <w:rPr>
          <w:rFonts w:ascii="Times New Roman" w:hAnsi="Times New Roman" w:eastAsia="Times New Roman"/>
          <w:spacing w:val="-11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4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58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spacing w:val="-5"/>
          <w:sz w:val="21"/>
        </w:rPr>
        <w:t>块．白色面积为</w:t>
      </w:r>
      <w:r>
        <w:rPr>
          <w:rFonts w:ascii="Times New Roman" w:hAnsi="Times New Roman" w:eastAsia="Times New Roman"/>
          <w:spacing w:val="8"/>
          <w:sz w:val="20"/>
        </w:rPr>
        <w:t>5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29"/>
          <w:sz w:val="20"/>
        </w:rPr>
        <w:t xml:space="preserve"> </w:t>
      </w:r>
      <w:r>
        <w:rPr>
          <w:rFonts w:ascii="Times New Roman" w:hAnsi="Times New Roman" w:eastAsia="Times New Roman"/>
          <w:spacing w:val="8"/>
          <w:sz w:val="20"/>
        </w:rPr>
        <w:t>5</w:t>
      </w:r>
      <w:r>
        <w:rPr>
          <w:rFonts w:ascii="Symbol" w:hAnsi="Symbol" w:eastAsia="Symbol"/>
          <w:spacing w:val="8"/>
          <w:sz w:val="20"/>
        </w:rPr>
        <w:t></w:t>
      </w:r>
      <w:r>
        <w:rPr>
          <w:rFonts w:ascii="Times New Roman" w:hAnsi="Times New Roman" w:eastAsia="Times New Roman"/>
          <w:spacing w:val="-24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6</w:t>
      </w:r>
      <w:r>
        <w:rPr>
          <w:rFonts w:ascii="Times New Roman" w:hAnsi="Times New Roman" w:eastAsia="Times New Roman"/>
          <w:spacing w:val="-17"/>
          <w:sz w:val="20"/>
        </w:rPr>
        <w:t xml:space="preserve">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pacing w:val="-21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58</w:t>
      </w:r>
      <w:r>
        <w:rPr>
          <w:rFonts w:ascii="Times New Roman" w:hAnsi="Times New Roman" w:eastAsia="Times New Roman"/>
          <w:spacing w:val="-13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92</w:t>
      </w:r>
      <w:r>
        <w:rPr>
          <w:rFonts w:ascii="Times New Roman" w:hAnsi="Times New Roman" w:eastAsia="Times New Roman"/>
          <w:spacing w:val="-13"/>
          <w:sz w:val="20"/>
        </w:rPr>
        <w:t xml:space="preserve"> </w:t>
      </w:r>
      <w:r>
        <w:rPr>
          <w:spacing w:val="-15"/>
          <w:sz w:val="21"/>
        </w:rPr>
        <w:t xml:space="preserve">块，即 </w:t>
      </w:r>
      <w:r>
        <w:rPr>
          <w:sz w:val="21"/>
        </w:rPr>
        <w:t>92</w:t>
      </w:r>
      <w:r>
        <w:rPr>
          <w:spacing w:val="-11"/>
          <w:sz w:val="21"/>
        </w:rPr>
        <w:t xml:space="preserve"> 平方厘米．</w:t>
      </w:r>
    </w:p>
    <w:sectPr>
      <w:pgSz w:w="11910" w:h="16840"/>
      <w:pgMar w:top="1360" w:right="1260" w:bottom="1540" w:left="1680" w:header="863" w:footer="135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695950" cy="208915"/>
          <wp:effectExtent l="0" t="0" r="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5950" cy="208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695950" cy="20891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5950" cy="208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972" w:hanging="852"/>
        <w:jc w:val="left"/>
      </w:pPr>
      <w:rPr>
        <w:rFonts w:hint="default" w:ascii="宋体" w:hAnsi="宋体" w:eastAsia="宋体" w:cs="宋体"/>
        <w:b/>
        <w:bCs/>
        <w:w w:val="99"/>
        <w:sz w:val="21"/>
        <w:szCs w:val="21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1260" w:hanging="72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260" w:hanging="7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600" w:hanging="7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652" w:hanging="7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704" w:hanging="7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757" w:hanging="7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809" w:hanging="7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861" w:hanging="720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80" w:hanging="36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260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338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416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495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857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652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730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09" w:hanging="360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(%1)"/>
      <w:lvlJc w:val="left"/>
      <w:pPr>
        <w:ind w:left="1278" w:hanging="318"/>
        <w:jc w:val="right"/>
      </w:pPr>
      <w:rPr>
        <w:rFonts w:hint="default" w:ascii="宋体" w:hAnsi="宋体" w:eastAsia="宋体" w:cs="宋体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48" w:hanging="31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17" w:hanging="31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85" w:hanging="31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54" w:hanging="31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23" w:hanging="31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91" w:hanging="31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60" w:hanging="31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29" w:hanging="318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2F"/>
    <w:rsid w:val="003D312F"/>
    <w:rsid w:val="00743CD0"/>
    <w:rsid w:val="34CC0AD4"/>
    <w:rsid w:val="5B8F3A52"/>
    <w:rsid w:val="7F09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8"/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480" w:hanging="360"/>
    </w:p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</w:rPr>
  </w:style>
  <w:style w:type="character" w:customStyle="1" w:styleId="11">
    <w:name w:val="页眉 字符"/>
    <w:basedOn w:val="7"/>
    <w:link w:val="5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jpeg"/><Relationship Id="rId14" Type="http://schemas.openxmlformats.org/officeDocument/2006/relationships/image" Target="media/image6.GIF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1964</Words>
  <Characters>2102</Characters>
  <Lines>191</Lines>
  <Paragraphs>106</Paragraphs>
  <TotalTime>2</TotalTime>
  <ScaleCrop>false</ScaleCrop>
  <LinksUpToDate>false</LinksUpToDate>
  <CharactersWithSpaces>3960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2019-09-14T09:48:49Z</dcterms:modified>
  <dc:subject>四年级数学奥数培优练习-第41讲：几何计数      通用版（含答案）.docx</dc:subject>
  <dc:title>四年级数学奥数培优练习-第41讲：几何计数    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