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line="240" w:lineRule="auto"/>
        <w:rPr>
          <w:rFonts w:ascii="Times New Roman"/>
          <w:sz w:val="20"/>
        </w:rPr>
      </w:pPr>
      <w:r>
        <w:rPr>
          <w:rFonts w:ascii="Times New Roman"/>
          <w:sz w:val="20"/>
        </w:rPr>
        <w:pict>
          <v:shape id="_x0000_s1025" o:spid="_x0000_s1025" o:spt="75" type="#_x0000_t75" style="position:absolute;left:0pt;margin-left:984pt;margin-top:892pt;height:29pt;width:38pt;mso-position-horizontal-relative:page;mso-position-vertical-relative:page;z-index:251658240;mso-width-relative:page;mso-height-relative:page;" filled="f" o:preferrelative="t" stroked="f" coordsize="21600,21600">
            <v:path/>
            <v:fill on="f" focussize="0,0"/>
            <v:stroke on="f" joinstyle="miter"/>
            <v:imagedata r:id="rId8" o:title=""/>
            <o:lock v:ext="edit" aspectratio="t"/>
          </v:shape>
        </w:pict>
      </w:r>
    </w:p>
    <w:p>
      <w:pPr>
        <w:pStyle w:val="2"/>
        <w:spacing w:before="139" w:line="240" w:lineRule="auto"/>
        <w:ind w:firstLine="0"/>
      </w:pPr>
      <w:r>
        <w:rPr>
          <w:w w:val="95"/>
        </w:rPr>
        <w:t>八年级上物理期末考试模拟卷</w:t>
      </w:r>
    </w:p>
    <w:p>
      <w:pPr>
        <w:pStyle w:val="5"/>
        <w:spacing w:line="240" w:lineRule="auto"/>
        <w:rPr>
          <w:b/>
          <w:sz w:val="20"/>
        </w:rPr>
      </w:pPr>
    </w:p>
    <w:p>
      <w:pPr>
        <w:pStyle w:val="5"/>
        <w:spacing w:line="240" w:lineRule="auto"/>
        <w:rPr>
          <w:b/>
          <w:sz w:val="20"/>
        </w:rPr>
      </w:pPr>
    </w:p>
    <w:p>
      <w:pPr>
        <w:pStyle w:val="5"/>
        <w:spacing w:before="5" w:line="240" w:lineRule="auto"/>
        <w:rPr>
          <w:b/>
        </w:rPr>
      </w:pPr>
    </w:p>
    <w:p>
      <w:pPr>
        <w:pStyle w:val="4"/>
        <w:spacing w:before="34" w:line="240" w:lineRule="auto"/>
        <w:ind w:left="159"/>
      </w:pPr>
      <w:r>
        <w:rPr>
          <w:w w:val="95"/>
        </w:rPr>
        <w:t>一、单项选择题</w:t>
      </w:r>
    </w:p>
    <w:p>
      <w:pPr>
        <w:pStyle w:val="5"/>
        <w:spacing w:before="11" w:line="240" w:lineRule="auto"/>
        <w:rPr>
          <w:b/>
          <w:sz w:val="14"/>
        </w:rPr>
      </w:pPr>
    </w:p>
    <w:p>
      <w:pPr>
        <w:pStyle w:val="5"/>
        <w:tabs>
          <w:tab w:val="left" w:pos="7035"/>
        </w:tabs>
        <w:spacing w:line="240" w:lineRule="auto"/>
        <w:ind w:left="159"/>
      </w:pPr>
      <w:r>
        <w:rPr>
          <w:rFonts w:ascii="Times New Roman" w:eastAsia="Times New Roman"/>
        </w:rPr>
        <w:t>1.</w:t>
      </w:r>
      <w:r>
        <w:t>根据你对生活中物理量的认识，下列数据中最接近生活实际的是（</w:t>
      </w:r>
      <w:r>
        <w:tab/>
      </w:r>
      <w:r>
        <w:t>）</w:t>
      </w:r>
    </w:p>
    <w:p>
      <w:pPr>
        <w:pStyle w:val="5"/>
        <w:tabs>
          <w:tab w:val="left" w:pos="4734"/>
        </w:tabs>
        <w:spacing w:before="176" w:line="240" w:lineRule="auto"/>
        <w:ind w:left="159"/>
        <w:rPr>
          <w:rFonts w:ascii="Times New Roman" w:hAnsi="Times New Roman" w:eastAsia="Times New Roman"/>
        </w:rPr>
      </w:pPr>
      <w:r>
        <w:rPr>
          <w:rFonts w:ascii="Times New Roman" w:hAnsi="Times New Roman" w:eastAsia="Times New Roman"/>
        </w:rPr>
        <w:t>A.</w:t>
      </w:r>
      <w:r>
        <w:rPr>
          <w:rFonts w:ascii="Times New Roman" w:hAnsi="Times New Roman" w:eastAsia="Times New Roman"/>
          <w:spacing w:val="50"/>
        </w:rPr>
        <w:t xml:space="preserve"> </w:t>
      </w:r>
      <w:r>
        <w:t>人体的密度约为</w:t>
      </w:r>
      <w:r>
        <w:rPr>
          <w:spacing w:val="-54"/>
        </w:rPr>
        <w:t xml:space="preserve"> </w:t>
      </w:r>
      <w:r>
        <w:rPr>
          <w:rFonts w:ascii="Times New Roman" w:hAnsi="Times New Roman" w:eastAsia="Times New Roman"/>
        </w:rPr>
        <w:t>l.0×10</w:t>
      </w:r>
      <w:r>
        <w:rPr>
          <w:rFonts w:ascii="Times New Roman" w:hAnsi="Times New Roman" w:eastAsia="Times New Roman"/>
          <w:position w:val="7"/>
          <w:sz w:val="13"/>
        </w:rPr>
        <w:t>3</w:t>
      </w:r>
      <w:r>
        <w:rPr>
          <w:rFonts w:ascii="Times New Roman" w:hAnsi="Times New Roman" w:eastAsia="Times New Roman"/>
        </w:rPr>
        <w:t>kg/m</w:t>
      </w:r>
      <w:r>
        <w:rPr>
          <w:rFonts w:ascii="Times New Roman" w:hAnsi="Times New Roman" w:eastAsia="Times New Roman"/>
          <w:position w:val="7"/>
          <w:sz w:val="13"/>
        </w:rPr>
        <w:t>3</w:t>
      </w:r>
      <w:r>
        <w:rPr>
          <w:rFonts w:ascii="Times New Roman" w:hAnsi="Times New Roman" w:eastAsia="Times New Roman"/>
          <w:position w:val="7"/>
          <w:sz w:val="13"/>
        </w:rPr>
        <w:tab/>
      </w:r>
      <w:r>
        <w:rPr>
          <w:rFonts w:ascii="Times New Roman" w:hAnsi="Times New Roman" w:eastAsia="Times New Roman"/>
        </w:rPr>
        <w:t>B.</w:t>
      </w:r>
      <w:r>
        <w:rPr>
          <w:rFonts w:ascii="Times New Roman" w:hAnsi="Times New Roman" w:eastAsia="Times New Roman"/>
          <w:spacing w:val="45"/>
        </w:rPr>
        <w:t xml:space="preserve"> </w:t>
      </w:r>
      <w:r>
        <w:t>一名中学生的质量约为</w:t>
      </w:r>
      <w:r>
        <w:rPr>
          <w:spacing w:val="-54"/>
        </w:rPr>
        <w:t xml:space="preserve"> </w:t>
      </w:r>
      <w:r>
        <w:rPr>
          <w:rFonts w:ascii="Times New Roman" w:hAnsi="Times New Roman" w:eastAsia="Times New Roman"/>
        </w:rPr>
        <w:t>5kg</w:t>
      </w:r>
    </w:p>
    <w:p>
      <w:pPr>
        <w:pStyle w:val="5"/>
        <w:tabs>
          <w:tab w:val="left" w:pos="4715"/>
        </w:tabs>
        <w:spacing w:before="176" w:line="240" w:lineRule="auto"/>
        <w:ind w:left="160"/>
        <w:rPr>
          <w:rFonts w:ascii="Times New Roman" w:eastAsia="Times New Roman"/>
        </w:rPr>
      </w:pPr>
      <w:r>
        <w:rPr>
          <w:rFonts w:ascii="Times New Roman" w:eastAsia="Times New Roman"/>
        </w:rPr>
        <w:t>C.</w:t>
      </w:r>
      <w:r>
        <w:rPr>
          <w:rFonts w:ascii="Times New Roman" w:eastAsia="Times New Roman"/>
          <w:spacing w:val="50"/>
        </w:rPr>
        <w:t xml:space="preserve"> </w:t>
      </w:r>
      <w:r>
        <w:t>中学生的课桌高约为</w:t>
      </w:r>
      <w:r>
        <w:rPr>
          <w:spacing w:val="-55"/>
        </w:rPr>
        <w:t xml:space="preserve"> </w:t>
      </w:r>
      <w:r>
        <w:rPr>
          <w:rFonts w:ascii="Times New Roman" w:eastAsia="Times New Roman"/>
        </w:rPr>
        <w:t>1.5m</w:t>
      </w:r>
      <w:r>
        <w:rPr>
          <w:rFonts w:ascii="Times New Roman" w:eastAsia="Times New Roman"/>
        </w:rPr>
        <w:tab/>
      </w:r>
      <w:r>
        <w:rPr>
          <w:rFonts w:ascii="Times New Roman" w:eastAsia="Times New Roman"/>
        </w:rPr>
        <w:t>D.</w:t>
      </w:r>
      <w:r>
        <w:rPr>
          <w:rFonts w:ascii="Times New Roman" w:eastAsia="Times New Roman"/>
          <w:spacing w:val="46"/>
        </w:rPr>
        <w:t xml:space="preserve"> </w:t>
      </w:r>
      <w:r>
        <w:t>八年级物理上册课本质量量约</w:t>
      </w:r>
      <w:r>
        <w:rPr>
          <w:spacing w:val="-57"/>
        </w:rPr>
        <w:t xml:space="preserve"> </w:t>
      </w:r>
      <w:r>
        <w:rPr>
          <w:rFonts w:ascii="Times New Roman" w:eastAsia="Times New Roman"/>
        </w:rPr>
        <w:t>200kg</w:t>
      </w:r>
    </w:p>
    <w:p>
      <w:pPr>
        <w:pStyle w:val="5"/>
        <w:tabs>
          <w:tab w:val="left" w:pos="8087"/>
        </w:tabs>
        <w:spacing w:before="176" w:line="240" w:lineRule="auto"/>
        <w:ind w:left="160"/>
      </w:pPr>
      <w:r>
        <w:rPr>
          <w:rFonts w:ascii="Times New Roman" w:eastAsia="Times New Roman"/>
          <w:spacing w:val="0"/>
          <w:w w:val="99"/>
        </w:rPr>
        <w:t>2</w:t>
      </w:r>
      <w:r>
        <w:rPr>
          <w:rFonts w:ascii="Times New Roman" w:eastAsia="Times New Roman"/>
          <w:spacing w:val="-2"/>
          <w:w w:val="99"/>
        </w:rPr>
        <w:t>.</w:t>
      </w:r>
      <w:r>
        <w:rPr>
          <w:spacing w:val="-1"/>
          <w:w w:val="99"/>
        </w:rPr>
        <w:t>以</w:t>
      </w:r>
      <w:r>
        <w:rPr>
          <w:spacing w:val="1"/>
          <w:w w:val="99"/>
        </w:rPr>
        <w:t>下</w:t>
      </w:r>
      <w:r>
        <w:rPr>
          <w:spacing w:val="-1"/>
          <w:w w:val="99"/>
        </w:rPr>
        <w:t>研</w:t>
      </w:r>
      <w:r>
        <w:rPr>
          <w:spacing w:val="1"/>
          <w:w w:val="99"/>
        </w:rPr>
        <w:t>究</w:t>
      </w:r>
      <w:r>
        <w:rPr>
          <w:spacing w:val="-1"/>
          <w:w w:val="99"/>
        </w:rPr>
        <w:t>方</w:t>
      </w:r>
      <w:r>
        <w:rPr>
          <w:spacing w:val="1"/>
          <w:w w:val="99"/>
        </w:rPr>
        <w:t>法</w:t>
      </w:r>
      <w:r>
        <w:rPr>
          <w:spacing w:val="-1"/>
          <w:w w:val="99"/>
        </w:rPr>
        <w:t>与</w:t>
      </w:r>
      <w:r>
        <w:rPr>
          <w:spacing w:val="1"/>
          <w:w w:val="99"/>
        </w:rPr>
        <w:t>研</w:t>
      </w:r>
      <w:r>
        <w:rPr>
          <w:spacing w:val="-1"/>
          <w:w w:val="99"/>
        </w:rPr>
        <w:t>究</w:t>
      </w:r>
      <w:r>
        <w:rPr>
          <w:spacing w:val="1"/>
          <w:w w:val="99"/>
        </w:rPr>
        <w:t>通</w:t>
      </w:r>
      <w:r>
        <w:rPr>
          <w:spacing w:val="-1"/>
          <w:w w:val="99"/>
        </w:rPr>
        <w:t>过</w:t>
      </w:r>
      <w:r>
        <w:rPr>
          <w:spacing w:val="1"/>
          <w:w w:val="99"/>
        </w:rPr>
        <w:t>乒</w:t>
      </w:r>
      <w:r>
        <w:rPr>
          <w:spacing w:val="-1"/>
          <w:w w:val="99"/>
        </w:rPr>
        <w:t>乓</w:t>
      </w:r>
      <w:r>
        <w:rPr>
          <w:spacing w:val="1"/>
          <w:w w:val="99"/>
        </w:rPr>
        <w:t>球</w:t>
      </w:r>
      <w:r>
        <w:rPr>
          <w:spacing w:val="-1"/>
          <w:w w:val="99"/>
        </w:rPr>
        <w:t>跳</w:t>
      </w:r>
      <w:r>
        <w:rPr>
          <w:spacing w:val="1"/>
          <w:w w:val="99"/>
        </w:rPr>
        <w:t>动</w:t>
      </w:r>
      <w:r>
        <w:rPr>
          <w:spacing w:val="-1"/>
          <w:w w:val="99"/>
        </w:rPr>
        <w:t>的</w:t>
      </w:r>
      <w:r>
        <w:rPr>
          <w:spacing w:val="1"/>
          <w:w w:val="99"/>
        </w:rPr>
        <w:t>高</w:t>
      </w:r>
      <w:r>
        <w:rPr>
          <w:spacing w:val="-1"/>
          <w:w w:val="99"/>
        </w:rPr>
        <w:t>度</w:t>
      </w:r>
      <w:r>
        <w:rPr>
          <w:spacing w:val="1"/>
          <w:w w:val="99"/>
        </w:rPr>
        <w:t>反</w:t>
      </w:r>
      <w:r>
        <w:rPr>
          <w:spacing w:val="-1"/>
          <w:w w:val="99"/>
        </w:rPr>
        <w:t>映</w:t>
      </w:r>
      <w:r>
        <w:rPr>
          <w:spacing w:val="1"/>
          <w:w w:val="99"/>
        </w:rPr>
        <w:t>出</w:t>
      </w:r>
      <w:r>
        <w:rPr>
          <w:spacing w:val="-1"/>
          <w:w w:val="99"/>
        </w:rPr>
        <w:t>振</w:t>
      </w:r>
      <w:r>
        <w:rPr>
          <w:spacing w:val="1"/>
          <w:w w:val="99"/>
        </w:rPr>
        <w:t>幅</w:t>
      </w:r>
      <w:r>
        <w:rPr>
          <w:spacing w:val="-1"/>
          <w:w w:val="99"/>
        </w:rPr>
        <w:t>的</w:t>
      </w:r>
      <w:r>
        <w:rPr>
          <w:spacing w:val="1"/>
          <w:w w:val="99"/>
        </w:rPr>
        <w:t>大</w:t>
      </w:r>
      <w:r>
        <w:rPr>
          <w:spacing w:val="-1"/>
          <w:w w:val="99"/>
        </w:rPr>
        <w:t>小</w:t>
      </w:r>
      <w:r>
        <w:rPr>
          <w:spacing w:val="1"/>
          <w:w w:val="99"/>
        </w:rPr>
        <w:t>的</w:t>
      </w:r>
      <w:r>
        <w:rPr>
          <w:spacing w:val="-1"/>
          <w:w w:val="99"/>
        </w:rPr>
        <w:t>方</w:t>
      </w:r>
      <w:r>
        <w:rPr>
          <w:spacing w:val="1"/>
          <w:w w:val="99"/>
        </w:rPr>
        <w:t>法</w:t>
      </w:r>
      <w:r>
        <w:rPr>
          <w:spacing w:val="-1"/>
          <w:w w:val="99"/>
        </w:rPr>
        <w:t>相</w:t>
      </w:r>
      <w:r>
        <w:rPr>
          <w:spacing w:val="1"/>
          <w:w w:val="99"/>
        </w:rPr>
        <w:t>同</w:t>
      </w:r>
      <w:r>
        <w:rPr>
          <w:spacing w:val="-1"/>
          <w:w w:val="99"/>
        </w:rPr>
        <w:t>的</w:t>
      </w:r>
      <w:r>
        <w:rPr>
          <w:spacing w:val="1"/>
          <w:w w:val="99"/>
        </w:rPr>
        <w:t>是</w:t>
      </w:r>
      <w:r>
        <w:rPr>
          <w:spacing w:val="-104"/>
          <w:w w:val="99"/>
        </w:rPr>
        <w:t>：</w:t>
      </w:r>
      <w:r>
        <w:rPr>
          <w:w w:val="99"/>
        </w:rPr>
        <w:t>（</w:t>
      </w:r>
      <w:r>
        <w:tab/>
      </w:r>
      <w:r>
        <w:rPr>
          <w:w w:val="99"/>
        </w:rPr>
        <w:t>）</w:t>
      </w:r>
    </w:p>
    <w:p>
      <w:pPr>
        <w:pStyle w:val="9"/>
        <w:numPr>
          <w:ilvl w:val="0"/>
          <w:numId w:val="1"/>
        </w:numPr>
        <w:tabs>
          <w:tab w:val="left" w:pos="470"/>
        </w:tabs>
        <w:spacing w:before="176" w:after="0" w:line="240" w:lineRule="auto"/>
        <w:ind w:left="469" w:right="0" w:hanging="309"/>
        <w:jc w:val="left"/>
        <w:rPr>
          <w:sz w:val="21"/>
        </w:rPr>
      </w:pPr>
      <w:r>
        <w:rPr>
          <w:w w:val="95"/>
          <w:sz w:val="21"/>
        </w:rPr>
        <w:t>研究影响声音响度与振幅的关系时采用控制钢尺长度不变来控制音调</w:t>
      </w:r>
    </w:p>
    <w:p>
      <w:pPr>
        <w:pStyle w:val="9"/>
        <w:numPr>
          <w:ilvl w:val="0"/>
          <w:numId w:val="1"/>
        </w:numPr>
        <w:tabs>
          <w:tab w:val="left" w:pos="458"/>
        </w:tabs>
        <w:spacing w:before="176" w:after="0" w:line="240" w:lineRule="auto"/>
        <w:ind w:left="457" w:right="0" w:hanging="297"/>
        <w:jc w:val="left"/>
        <w:rPr>
          <w:sz w:val="21"/>
        </w:rPr>
      </w:pPr>
      <w:r>
        <w:rPr>
          <w:w w:val="95"/>
          <w:sz w:val="21"/>
        </w:rPr>
        <w:t>通过蜡烛火焰的情况来判断声音是否可以传递能量</w:t>
      </w:r>
    </w:p>
    <w:p>
      <w:pPr>
        <w:pStyle w:val="9"/>
        <w:numPr>
          <w:ilvl w:val="0"/>
          <w:numId w:val="1"/>
        </w:numPr>
        <w:tabs>
          <w:tab w:val="left" w:pos="458"/>
        </w:tabs>
        <w:spacing w:before="176" w:after="0" w:line="240" w:lineRule="auto"/>
        <w:ind w:left="457" w:right="0" w:hanging="297"/>
        <w:jc w:val="left"/>
        <w:rPr>
          <w:sz w:val="21"/>
        </w:rPr>
      </w:pPr>
      <w:r>
        <w:rPr>
          <w:w w:val="95"/>
          <w:sz w:val="21"/>
        </w:rPr>
        <w:t>研究光时将它分成可见光和不可见光</w:t>
      </w:r>
    </w:p>
    <w:p>
      <w:pPr>
        <w:pStyle w:val="9"/>
        <w:numPr>
          <w:ilvl w:val="0"/>
          <w:numId w:val="1"/>
        </w:numPr>
        <w:tabs>
          <w:tab w:val="left" w:pos="470"/>
        </w:tabs>
        <w:spacing w:before="176" w:after="0" w:line="240" w:lineRule="auto"/>
        <w:ind w:left="469" w:right="0" w:hanging="309"/>
        <w:jc w:val="left"/>
        <w:rPr>
          <w:sz w:val="21"/>
        </w:rPr>
      </w:pPr>
      <w:r>
        <w:rPr>
          <w:spacing w:val="1"/>
          <w:w w:val="95"/>
          <w:sz w:val="21"/>
        </w:rPr>
        <w:t>研究光</w:t>
      </w:r>
      <w:r>
        <w:rPr>
          <w:w w:val="95"/>
          <w:position w:val="1"/>
          <w:sz w:val="20"/>
        </w:rPr>
        <w:t>的</w:t>
      </w:r>
      <w:r>
        <w:rPr>
          <w:w w:val="95"/>
          <w:sz w:val="21"/>
        </w:rPr>
        <w:t>直线传播时引入光线</w:t>
      </w:r>
    </w:p>
    <w:p>
      <w:pPr>
        <w:pStyle w:val="5"/>
        <w:tabs>
          <w:tab w:val="left" w:pos="3414"/>
        </w:tabs>
        <w:spacing w:before="176" w:line="240" w:lineRule="auto"/>
        <w:ind w:left="160" w:right="119"/>
      </w:pPr>
      <w:r>
        <w:drawing>
          <wp:anchor distT="0" distB="0" distL="0" distR="0" simplePos="0" relativeHeight="251659264" behindDoc="0" locked="0" layoutInCell="1" allowOverlap="1">
            <wp:simplePos x="0" y="0"/>
            <wp:positionH relativeFrom="page">
              <wp:posOffset>1143000</wp:posOffset>
            </wp:positionH>
            <wp:positionV relativeFrom="paragraph">
              <wp:posOffset>731520</wp:posOffset>
            </wp:positionV>
            <wp:extent cx="909320" cy="853440"/>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9" cstate="print"/>
                    <a:stretch>
                      <a:fillRect/>
                    </a:stretch>
                  </pic:blipFill>
                  <pic:spPr>
                    <a:xfrm>
                      <a:off x="0" y="0"/>
                      <a:ext cx="909527" cy="853439"/>
                    </a:xfrm>
                    <a:prstGeom prst="rect">
                      <a:avLst/>
                    </a:prstGeom>
                  </pic:spPr>
                </pic:pic>
              </a:graphicData>
            </a:graphic>
          </wp:anchor>
        </w:drawing>
      </w:r>
      <w:r>
        <w:rPr>
          <w:rFonts w:ascii="Times New Roman" w:eastAsia="Times New Roman"/>
          <w:w w:val="95"/>
        </w:rPr>
        <w:t>3.</w:t>
      </w:r>
      <w:r>
        <w:rPr>
          <w:w w:val="95"/>
        </w:rPr>
        <w:t>在医院</w:t>
      </w:r>
      <w:r>
        <w:rPr>
          <w:spacing w:val="-10"/>
          <w:w w:val="95"/>
        </w:rPr>
        <w:t>、</w:t>
      </w:r>
      <w:r>
        <w:rPr>
          <w:w w:val="95"/>
        </w:rPr>
        <w:t>学校和科学研究部门附近</w:t>
      </w:r>
      <w:r>
        <w:rPr>
          <w:spacing w:val="-10"/>
          <w:w w:val="95"/>
        </w:rPr>
        <w:t>，</w:t>
      </w:r>
      <w:r>
        <w:rPr>
          <w:w w:val="95"/>
        </w:rPr>
        <w:t>有如图所示禁鸣喇叭的标志</w:t>
      </w:r>
      <w:r>
        <w:rPr>
          <w:spacing w:val="-10"/>
          <w:w w:val="95"/>
        </w:rPr>
        <w:t>．</w:t>
      </w:r>
      <w:r>
        <w:rPr>
          <w:w w:val="95"/>
        </w:rPr>
        <w:t>在下列方法中</w:t>
      </w:r>
      <w:r>
        <w:rPr>
          <w:spacing w:val="-10"/>
          <w:w w:val="95"/>
        </w:rPr>
        <w:t>，</w:t>
      </w:r>
      <w:r>
        <w:rPr>
          <w:w w:val="95"/>
        </w:rPr>
        <w:t>与这种</w:t>
      </w:r>
      <w:r>
        <w:rPr>
          <w:spacing w:val="-1"/>
          <w:w w:val="99"/>
        </w:rPr>
        <w:t>控</w:t>
      </w:r>
      <w:r>
        <w:rPr>
          <w:spacing w:val="1"/>
          <w:w w:val="99"/>
        </w:rPr>
        <w:t>制</w:t>
      </w:r>
      <w:r>
        <w:rPr>
          <w:spacing w:val="-1"/>
          <w:w w:val="99"/>
        </w:rPr>
        <w:t>噪</w:t>
      </w:r>
      <w:r>
        <w:rPr>
          <w:spacing w:val="1"/>
          <w:w w:val="99"/>
        </w:rPr>
        <w:t>声</w:t>
      </w:r>
      <w:r>
        <w:rPr>
          <w:spacing w:val="-1"/>
          <w:w w:val="99"/>
        </w:rPr>
        <w:t>的</w:t>
      </w:r>
      <w:r>
        <w:rPr>
          <w:spacing w:val="1"/>
          <w:w w:val="99"/>
        </w:rPr>
        <w:t>方</w:t>
      </w:r>
      <w:r>
        <w:rPr>
          <w:spacing w:val="-1"/>
          <w:w w:val="99"/>
        </w:rPr>
        <w:t>法</w:t>
      </w:r>
      <w:r>
        <w:rPr>
          <w:spacing w:val="1"/>
          <w:w w:val="99"/>
        </w:rPr>
        <w:t>相</w:t>
      </w:r>
      <w:r>
        <w:rPr>
          <w:spacing w:val="-1"/>
          <w:w w:val="99"/>
        </w:rPr>
        <w:t>同</w:t>
      </w:r>
      <w:r>
        <w:rPr>
          <w:spacing w:val="1"/>
          <w:w w:val="99"/>
        </w:rPr>
        <w:t>的</w:t>
      </w:r>
      <w:r>
        <w:rPr>
          <w:spacing w:val="-1"/>
          <w:w w:val="99"/>
        </w:rPr>
        <w:t>是</w:t>
      </w:r>
      <w:r>
        <w:rPr>
          <w:spacing w:val="-104"/>
          <w:w w:val="99"/>
        </w:rPr>
        <w:t>：</w:t>
      </w:r>
      <w:r>
        <w:rPr>
          <w:w w:val="99"/>
        </w:rPr>
        <w:t>（</w:t>
      </w:r>
      <w:r>
        <w:tab/>
      </w:r>
      <w:r>
        <w:rPr>
          <w:w w:val="99"/>
        </w:rPr>
        <w:t>）</w:t>
      </w:r>
    </w:p>
    <w:p>
      <w:pPr>
        <w:pStyle w:val="5"/>
        <w:spacing w:before="9" w:line="240" w:lineRule="auto"/>
        <w:rPr>
          <w:sz w:val="15"/>
        </w:rPr>
      </w:pPr>
    </w:p>
    <w:tbl>
      <w:tblPr>
        <w:tblStyle w:val="7"/>
        <w:tblW w:w="7382" w:type="dxa"/>
        <w:tblInd w:w="11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3882"/>
        <w:gridCol w:w="785"/>
        <w:gridCol w:w="27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9" w:hRule="atLeast"/>
        </w:trPr>
        <w:tc>
          <w:tcPr>
            <w:tcW w:w="3882" w:type="dxa"/>
          </w:tcPr>
          <w:p>
            <w:pPr>
              <w:pStyle w:val="10"/>
              <w:spacing w:line="240" w:lineRule="auto"/>
              <w:ind w:left="50"/>
              <w:rPr>
                <w:sz w:val="21"/>
              </w:rPr>
            </w:pPr>
            <w:r>
              <w:rPr>
                <w:rFonts w:ascii="Times New Roman" w:eastAsia="Times New Roman"/>
                <w:sz w:val="21"/>
              </w:rPr>
              <w:t xml:space="preserve">A. </w:t>
            </w:r>
            <w:r>
              <w:rPr>
                <w:sz w:val="21"/>
              </w:rPr>
              <w:t>在摩托车上安装消声器</w:t>
            </w:r>
          </w:p>
        </w:tc>
        <w:tc>
          <w:tcPr>
            <w:tcW w:w="785" w:type="dxa"/>
          </w:tcPr>
          <w:p>
            <w:pPr>
              <w:pStyle w:val="10"/>
              <w:spacing w:line="240" w:lineRule="auto"/>
              <w:rPr>
                <w:rFonts w:ascii="Times New Roman"/>
                <w:sz w:val="20"/>
              </w:rPr>
            </w:pPr>
          </w:p>
        </w:tc>
        <w:tc>
          <w:tcPr>
            <w:tcW w:w="2715" w:type="dxa"/>
          </w:tcPr>
          <w:p>
            <w:pPr>
              <w:pStyle w:val="10"/>
              <w:spacing w:line="240" w:lineRule="auto"/>
              <w:ind w:left="259"/>
              <w:rPr>
                <w:sz w:val="21"/>
              </w:rPr>
            </w:pPr>
            <w:r>
              <w:rPr>
                <w:rFonts w:ascii="Times New Roman" w:eastAsia="Times New Roman"/>
                <w:sz w:val="21"/>
              </w:rPr>
              <w:t xml:space="preserve">B. </w:t>
            </w:r>
            <w:r>
              <w:rPr>
                <w:sz w:val="21"/>
              </w:rPr>
              <w:t>在道路旁设置隔声板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7" w:hRule="atLeast"/>
        </w:trPr>
        <w:tc>
          <w:tcPr>
            <w:tcW w:w="3882" w:type="dxa"/>
          </w:tcPr>
          <w:p>
            <w:pPr>
              <w:pStyle w:val="10"/>
              <w:spacing w:before="59" w:line="240" w:lineRule="auto"/>
              <w:ind w:left="50"/>
              <w:rPr>
                <w:sz w:val="21"/>
              </w:rPr>
            </w:pPr>
            <w:r>
              <w:rPr>
                <w:rFonts w:ascii="Times New Roman" w:eastAsia="Times New Roman"/>
                <w:sz w:val="21"/>
              </w:rPr>
              <w:t xml:space="preserve">C. </w:t>
            </w:r>
            <w:r>
              <w:rPr>
                <w:sz w:val="21"/>
              </w:rPr>
              <w:t>工人戴上防噪声耳罩</w:t>
            </w:r>
          </w:p>
        </w:tc>
        <w:tc>
          <w:tcPr>
            <w:tcW w:w="785" w:type="dxa"/>
          </w:tcPr>
          <w:p>
            <w:pPr>
              <w:pStyle w:val="10"/>
              <w:spacing w:line="240" w:lineRule="auto"/>
              <w:rPr>
                <w:rFonts w:ascii="Times New Roman"/>
                <w:sz w:val="20"/>
              </w:rPr>
            </w:pPr>
          </w:p>
        </w:tc>
        <w:tc>
          <w:tcPr>
            <w:tcW w:w="2715" w:type="dxa"/>
          </w:tcPr>
          <w:p>
            <w:pPr>
              <w:pStyle w:val="10"/>
              <w:spacing w:before="59" w:line="240" w:lineRule="auto"/>
              <w:ind w:left="259"/>
              <w:rPr>
                <w:sz w:val="21"/>
              </w:rPr>
            </w:pPr>
            <w:r>
              <w:rPr>
                <w:rFonts w:ascii="Times New Roman" w:eastAsia="Times New Roman"/>
                <w:sz w:val="21"/>
              </w:rPr>
              <w:t xml:space="preserve">D. </w:t>
            </w:r>
            <w:r>
              <w:rPr>
                <w:sz w:val="21"/>
              </w:rPr>
              <w:t>上课时关闭教室的门窗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7" w:hRule="atLeast"/>
        </w:trPr>
        <w:tc>
          <w:tcPr>
            <w:tcW w:w="3882" w:type="dxa"/>
          </w:tcPr>
          <w:p>
            <w:pPr>
              <w:pStyle w:val="10"/>
              <w:spacing w:before="59" w:line="240" w:lineRule="auto"/>
              <w:ind w:left="50"/>
              <w:rPr>
                <w:sz w:val="21"/>
              </w:rPr>
            </w:pPr>
            <w:r>
              <w:rPr>
                <w:rFonts w:ascii="Times New Roman" w:eastAsia="Times New Roman"/>
                <w:w w:val="95"/>
                <w:sz w:val="21"/>
              </w:rPr>
              <w:t>4.</w:t>
            </w:r>
            <w:r>
              <w:rPr>
                <w:w w:val="95"/>
                <w:sz w:val="21"/>
              </w:rPr>
              <w:t>下列关于声现象的说法中正确的是（</w:t>
            </w:r>
          </w:p>
        </w:tc>
        <w:tc>
          <w:tcPr>
            <w:tcW w:w="785" w:type="dxa"/>
          </w:tcPr>
          <w:p>
            <w:pPr>
              <w:pStyle w:val="10"/>
              <w:spacing w:before="57" w:line="240" w:lineRule="auto"/>
              <w:ind w:left="315"/>
              <w:rPr>
                <w:sz w:val="21"/>
              </w:rPr>
            </w:pPr>
            <w:r>
              <w:rPr>
                <w:w w:val="99"/>
                <w:sz w:val="21"/>
              </w:rPr>
              <w:t>）</w:t>
            </w:r>
          </w:p>
        </w:tc>
        <w:tc>
          <w:tcPr>
            <w:tcW w:w="2715" w:type="dxa"/>
          </w:tcPr>
          <w:p>
            <w:pPr>
              <w:pStyle w:val="10"/>
              <w:spacing w:line="240" w:lineRule="auto"/>
              <w:rPr>
                <w:rFonts w:ascii="Times New Roman"/>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8" w:hRule="atLeast"/>
        </w:trPr>
        <w:tc>
          <w:tcPr>
            <w:tcW w:w="3882" w:type="dxa"/>
          </w:tcPr>
          <w:p>
            <w:pPr>
              <w:pStyle w:val="10"/>
              <w:spacing w:before="59" w:line="240" w:lineRule="auto"/>
              <w:ind w:left="50"/>
              <w:rPr>
                <w:sz w:val="21"/>
              </w:rPr>
            </w:pPr>
            <w:r>
              <w:rPr>
                <w:rFonts w:ascii="Times New Roman" w:eastAsia="Times New Roman"/>
                <w:sz w:val="21"/>
              </w:rPr>
              <w:t xml:space="preserve">A. </w:t>
            </w:r>
            <w:r>
              <w:rPr>
                <w:sz w:val="21"/>
              </w:rPr>
              <w:t>声音只能在空气中传播</w:t>
            </w:r>
          </w:p>
        </w:tc>
        <w:tc>
          <w:tcPr>
            <w:tcW w:w="785" w:type="dxa"/>
          </w:tcPr>
          <w:p>
            <w:pPr>
              <w:pStyle w:val="10"/>
              <w:spacing w:line="240" w:lineRule="auto"/>
              <w:rPr>
                <w:rFonts w:ascii="Times New Roman"/>
                <w:sz w:val="20"/>
              </w:rPr>
            </w:pPr>
          </w:p>
        </w:tc>
        <w:tc>
          <w:tcPr>
            <w:tcW w:w="2715" w:type="dxa"/>
          </w:tcPr>
          <w:p>
            <w:pPr>
              <w:pStyle w:val="10"/>
              <w:spacing w:line="240" w:lineRule="auto"/>
              <w:rPr>
                <w:rFonts w:ascii="Times New Roman"/>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8" w:hRule="atLeast"/>
        </w:trPr>
        <w:tc>
          <w:tcPr>
            <w:tcW w:w="3882" w:type="dxa"/>
          </w:tcPr>
          <w:p>
            <w:pPr>
              <w:pStyle w:val="10"/>
              <w:spacing w:before="59" w:line="240" w:lineRule="auto"/>
              <w:ind w:left="50"/>
              <w:rPr>
                <w:sz w:val="21"/>
              </w:rPr>
            </w:pPr>
            <w:r>
              <w:rPr>
                <w:rFonts w:ascii="Times New Roman" w:eastAsia="Times New Roman"/>
                <w:sz w:val="21"/>
              </w:rPr>
              <w:t xml:space="preserve">B. </w:t>
            </w:r>
            <w:r>
              <w:rPr>
                <w:sz w:val="21"/>
              </w:rPr>
              <w:t>正在发出声音的物体一定在振动</w:t>
            </w:r>
          </w:p>
        </w:tc>
        <w:tc>
          <w:tcPr>
            <w:tcW w:w="785" w:type="dxa"/>
          </w:tcPr>
          <w:p>
            <w:pPr>
              <w:pStyle w:val="10"/>
              <w:spacing w:line="240" w:lineRule="auto"/>
              <w:rPr>
                <w:rFonts w:ascii="Times New Roman"/>
                <w:sz w:val="20"/>
              </w:rPr>
            </w:pPr>
          </w:p>
        </w:tc>
        <w:tc>
          <w:tcPr>
            <w:tcW w:w="2715" w:type="dxa"/>
          </w:tcPr>
          <w:p>
            <w:pPr>
              <w:pStyle w:val="10"/>
              <w:spacing w:line="240" w:lineRule="auto"/>
              <w:rPr>
                <w:rFonts w:ascii="Times New Roman"/>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9" w:hRule="atLeast"/>
        </w:trPr>
        <w:tc>
          <w:tcPr>
            <w:tcW w:w="3882" w:type="dxa"/>
          </w:tcPr>
          <w:p>
            <w:pPr>
              <w:pStyle w:val="10"/>
              <w:spacing w:before="59" w:line="240" w:lineRule="auto"/>
              <w:ind w:left="50"/>
              <w:rPr>
                <w:rFonts w:ascii="Times New Roman" w:eastAsia="Times New Roman"/>
                <w:sz w:val="21"/>
              </w:rPr>
            </w:pPr>
            <w:r>
              <w:rPr>
                <w:rFonts w:ascii="Times New Roman" w:eastAsia="Times New Roman"/>
                <w:sz w:val="21"/>
              </w:rPr>
              <w:t xml:space="preserve">C. </w:t>
            </w:r>
            <w:r>
              <w:rPr>
                <w:sz w:val="21"/>
              </w:rPr>
              <w:t xml:space="preserve">声音在真空中的传播速度为 </w:t>
            </w:r>
            <w:r>
              <w:rPr>
                <w:rFonts w:ascii="Times New Roman" w:eastAsia="Times New Roman"/>
                <w:sz w:val="21"/>
              </w:rPr>
              <w:t>340m/s</w:t>
            </w:r>
          </w:p>
        </w:tc>
        <w:tc>
          <w:tcPr>
            <w:tcW w:w="785" w:type="dxa"/>
          </w:tcPr>
          <w:p>
            <w:pPr>
              <w:pStyle w:val="10"/>
              <w:spacing w:line="240" w:lineRule="auto"/>
              <w:rPr>
                <w:rFonts w:ascii="Times New Roman"/>
                <w:sz w:val="20"/>
              </w:rPr>
            </w:pPr>
          </w:p>
        </w:tc>
        <w:tc>
          <w:tcPr>
            <w:tcW w:w="2715" w:type="dxa"/>
          </w:tcPr>
          <w:p>
            <w:pPr>
              <w:pStyle w:val="10"/>
              <w:spacing w:line="240" w:lineRule="auto"/>
              <w:rPr>
                <w:rFonts w:ascii="Times New Roman"/>
                <w:sz w:val="20"/>
              </w:rPr>
            </w:pPr>
          </w:p>
        </w:tc>
      </w:tr>
    </w:tbl>
    <w:p>
      <w:pPr>
        <w:spacing w:after="0" w:line="240" w:lineRule="auto"/>
        <w:rPr>
          <w:rFonts w:ascii="Times New Roman"/>
          <w:sz w:val="20"/>
        </w:rPr>
        <w:sectPr>
          <w:headerReference r:id="rId3" w:type="default"/>
          <w:footerReference r:id="rId4" w:type="default"/>
          <w:type w:val="continuous"/>
          <w:pgSz w:w="11910" w:h="16840"/>
          <w:pgMar w:top="720" w:right="1680" w:bottom="1220" w:left="1640" w:header="522" w:footer="1031" w:gutter="0"/>
          <w:pgNumType w:start="1"/>
          <w:cols w:space="708" w:num="1"/>
        </w:sectPr>
      </w:pPr>
    </w:p>
    <w:p>
      <w:pPr>
        <w:pStyle w:val="5"/>
        <w:spacing w:line="240" w:lineRule="auto"/>
        <w:rPr>
          <w:sz w:val="20"/>
        </w:rPr>
      </w:pPr>
    </w:p>
    <w:p>
      <w:pPr>
        <w:pStyle w:val="5"/>
        <w:spacing w:line="240" w:lineRule="auto"/>
        <w:rPr>
          <w:sz w:val="20"/>
        </w:rPr>
      </w:pPr>
    </w:p>
    <w:p>
      <w:pPr>
        <w:pStyle w:val="5"/>
        <w:spacing w:before="9" w:line="240" w:lineRule="auto"/>
        <w:rPr>
          <w:sz w:val="16"/>
        </w:rPr>
      </w:pPr>
    </w:p>
    <w:p>
      <w:pPr>
        <w:pStyle w:val="5"/>
        <w:spacing w:before="41" w:line="240" w:lineRule="auto"/>
        <w:ind w:left="120"/>
      </w:pPr>
      <w:r>
        <w:rPr>
          <w:rFonts w:ascii="Times New Roman" w:eastAsia="Times New Roman"/>
        </w:rPr>
        <w:t xml:space="preserve">D. </w:t>
      </w:r>
      <w:r>
        <w:t>超声波的频率很低，所以人耳听不到</w:t>
      </w:r>
    </w:p>
    <w:p>
      <w:pPr>
        <w:pStyle w:val="5"/>
        <w:tabs>
          <w:tab w:val="left" w:pos="4687"/>
        </w:tabs>
        <w:spacing w:before="176" w:line="240" w:lineRule="auto"/>
        <w:ind w:left="120"/>
      </w:pPr>
      <w:r>
        <w:rPr>
          <w:rFonts w:ascii="Times New Roman" w:eastAsia="Times New Roman"/>
        </w:rPr>
        <w:t>5.</w:t>
      </w:r>
      <w:r>
        <w:t>下列对生活中一些现象的解释错误的是（</w:t>
      </w:r>
      <w:r>
        <w:tab/>
      </w:r>
      <w:r>
        <w:t>）</w:t>
      </w:r>
    </w:p>
    <w:p>
      <w:pPr>
        <w:pStyle w:val="9"/>
        <w:numPr>
          <w:ilvl w:val="0"/>
          <w:numId w:val="2"/>
        </w:numPr>
        <w:tabs>
          <w:tab w:val="left" w:pos="430"/>
        </w:tabs>
        <w:spacing w:before="176" w:after="0" w:line="240" w:lineRule="auto"/>
        <w:ind w:left="429" w:right="0" w:hanging="309"/>
        <w:jc w:val="left"/>
        <w:rPr>
          <w:sz w:val="21"/>
        </w:rPr>
      </w:pPr>
      <w:r>
        <w:rPr>
          <w:w w:val="95"/>
          <w:sz w:val="21"/>
        </w:rPr>
        <w:t>用冰袋给高热病人降温，是因为冰熔化吸热</w:t>
      </w:r>
    </w:p>
    <w:p>
      <w:pPr>
        <w:pStyle w:val="9"/>
        <w:numPr>
          <w:ilvl w:val="0"/>
          <w:numId w:val="2"/>
        </w:numPr>
        <w:tabs>
          <w:tab w:val="left" w:pos="418"/>
        </w:tabs>
        <w:spacing w:before="176" w:after="0" w:line="240" w:lineRule="auto"/>
        <w:ind w:left="417" w:right="0" w:hanging="297"/>
        <w:jc w:val="left"/>
        <w:rPr>
          <w:sz w:val="21"/>
        </w:rPr>
      </w:pPr>
      <w:r>
        <w:rPr>
          <w:w w:val="95"/>
          <w:sz w:val="21"/>
        </w:rPr>
        <w:t>用手沾些冷水去拿包子不会太烫，是因为水汽化吸热</w:t>
      </w:r>
    </w:p>
    <w:p>
      <w:pPr>
        <w:pStyle w:val="9"/>
        <w:numPr>
          <w:ilvl w:val="0"/>
          <w:numId w:val="2"/>
        </w:numPr>
        <w:tabs>
          <w:tab w:val="left" w:pos="418"/>
        </w:tabs>
        <w:spacing w:before="176" w:after="0" w:line="240" w:lineRule="auto"/>
        <w:ind w:left="417" w:right="0" w:hanging="297"/>
        <w:jc w:val="left"/>
        <w:rPr>
          <w:sz w:val="21"/>
        </w:rPr>
      </w:pPr>
      <w:r>
        <w:rPr>
          <w:w w:val="95"/>
          <w:sz w:val="21"/>
        </w:rPr>
        <w:t>用久了的电灯泡玻璃壁会变黑，是因为灯丝发生了汽化和凝固现象</w:t>
      </w:r>
    </w:p>
    <w:p>
      <w:pPr>
        <w:pStyle w:val="9"/>
        <w:numPr>
          <w:ilvl w:val="0"/>
          <w:numId w:val="2"/>
        </w:numPr>
        <w:tabs>
          <w:tab w:val="left" w:pos="430"/>
        </w:tabs>
        <w:spacing w:before="176" w:after="0" w:line="240" w:lineRule="auto"/>
        <w:ind w:left="429" w:right="0" w:hanging="309"/>
        <w:jc w:val="left"/>
        <w:rPr>
          <w:sz w:val="21"/>
        </w:rPr>
      </w:pPr>
      <w:r>
        <w:rPr>
          <w:w w:val="95"/>
          <w:sz w:val="21"/>
        </w:rPr>
        <w:t>舞台上用干冰能制造白雾，是因为干冰升华吸热使水蒸气液化</w:t>
      </w:r>
    </w:p>
    <w:p>
      <w:pPr>
        <w:pStyle w:val="5"/>
        <w:tabs>
          <w:tab w:val="left" w:pos="5947"/>
        </w:tabs>
        <w:spacing w:before="176" w:line="240" w:lineRule="auto"/>
        <w:ind w:left="120"/>
      </w:pPr>
      <w:r>
        <w:rPr>
          <w:rFonts w:ascii="Times New Roman" w:eastAsia="Times New Roman"/>
        </w:rPr>
        <w:t>6.</w:t>
      </w:r>
      <w:r>
        <w:t>下列各图描述了常见的物态变化现象，其中放热的是（</w:t>
      </w:r>
      <w:r>
        <w:tab/>
      </w:r>
      <w:r>
        <w:t>）</w:t>
      </w:r>
    </w:p>
    <w:p>
      <w:pPr>
        <w:pStyle w:val="5"/>
        <w:spacing w:before="11" w:line="240" w:lineRule="auto"/>
        <w:rPr>
          <w:sz w:val="16"/>
        </w:rPr>
      </w:pPr>
      <w:r>
        <w:drawing>
          <wp:anchor distT="0" distB="0" distL="0" distR="0" simplePos="0" relativeHeight="251660288" behindDoc="0" locked="0" layoutInCell="1" allowOverlap="1">
            <wp:simplePos x="0" y="0"/>
            <wp:positionH relativeFrom="page">
              <wp:posOffset>1143000</wp:posOffset>
            </wp:positionH>
            <wp:positionV relativeFrom="paragraph">
              <wp:posOffset>165100</wp:posOffset>
            </wp:positionV>
            <wp:extent cx="4580890" cy="999490"/>
            <wp:effectExtent l="0" t="0" r="0" b="0"/>
            <wp:wrapTopAndBottom/>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eg"/>
                    <pic:cNvPicPr>
                      <a:picLocks noChangeAspect="1"/>
                    </pic:cNvPicPr>
                  </pic:nvPicPr>
                  <pic:blipFill>
                    <a:blip r:embed="rId10" cstate="print"/>
                    <a:stretch>
                      <a:fillRect/>
                    </a:stretch>
                  </pic:blipFill>
                  <pic:spPr>
                    <a:xfrm>
                      <a:off x="0" y="0"/>
                      <a:ext cx="4581143" cy="999744"/>
                    </a:xfrm>
                    <a:prstGeom prst="rect">
                      <a:avLst/>
                    </a:prstGeom>
                  </pic:spPr>
                </pic:pic>
              </a:graphicData>
            </a:graphic>
          </wp:anchor>
        </w:drawing>
      </w:r>
    </w:p>
    <w:p>
      <w:pPr>
        <w:pStyle w:val="5"/>
        <w:tabs>
          <w:tab w:val="left" w:pos="2558"/>
          <w:tab w:val="left" w:pos="4996"/>
          <w:tab w:val="left" w:pos="7432"/>
        </w:tabs>
        <w:spacing w:before="185" w:line="240" w:lineRule="auto"/>
        <w:ind w:left="120"/>
      </w:pPr>
      <w:r>
        <w:rPr>
          <w:rFonts w:ascii="Times New Roman" w:eastAsia="Times New Roman"/>
        </w:rPr>
        <w:t>A.</w:t>
      </w:r>
      <w:r>
        <w:rPr>
          <w:rFonts w:ascii="Times New Roman" w:eastAsia="Times New Roman"/>
          <w:spacing w:val="51"/>
        </w:rPr>
        <w:t xml:space="preserve"> </w:t>
      </w:r>
      <w:r>
        <w:t>甲、乙</w:t>
      </w:r>
      <w:r>
        <w:tab/>
      </w:r>
      <w:r>
        <w:rPr>
          <w:rFonts w:ascii="Times New Roman" w:eastAsia="Times New Roman"/>
        </w:rPr>
        <w:t>B.</w:t>
      </w:r>
      <w:r>
        <w:rPr>
          <w:rFonts w:ascii="Times New Roman" w:eastAsia="Times New Roman"/>
          <w:spacing w:val="50"/>
        </w:rPr>
        <w:t xml:space="preserve"> </w:t>
      </w:r>
      <w:r>
        <w:t>丙、丁</w:t>
      </w:r>
      <w:r>
        <w:tab/>
      </w:r>
      <w:r>
        <w:rPr>
          <w:rFonts w:ascii="Times New Roman" w:eastAsia="Times New Roman"/>
        </w:rPr>
        <w:t>C.</w:t>
      </w:r>
      <w:r>
        <w:rPr>
          <w:rFonts w:ascii="Times New Roman" w:eastAsia="Times New Roman"/>
          <w:spacing w:val="47"/>
        </w:rPr>
        <w:t xml:space="preserve"> </w:t>
      </w:r>
      <w:r>
        <w:t>甲、丙</w:t>
      </w:r>
      <w:r>
        <w:tab/>
      </w:r>
      <w:r>
        <w:rPr>
          <w:rFonts w:ascii="Times New Roman" w:eastAsia="Times New Roman"/>
        </w:rPr>
        <w:t>D.</w:t>
      </w:r>
      <w:r>
        <w:rPr>
          <w:rFonts w:ascii="Times New Roman" w:eastAsia="Times New Roman"/>
          <w:spacing w:val="50"/>
        </w:rPr>
        <w:t xml:space="preserve"> </w:t>
      </w:r>
      <w:r>
        <w:t>乙、丙</w:t>
      </w:r>
    </w:p>
    <w:p>
      <w:pPr>
        <w:pStyle w:val="5"/>
        <w:tabs>
          <w:tab w:val="left" w:pos="4055"/>
        </w:tabs>
        <w:spacing w:before="177" w:line="240" w:lineRule="auto"/>
        <w:ind w:left="120"/>
      </w:pPr>
      <w:r>
        <w:drawing>
          <wp:anchor distT="0" distB="0" distL="0" distR="0" simplePos="0" relativeHeight="251682816" behindDoc="1" locked="0" layoutInCell="1" allowOverlap="1">
            <wp:simplePos x="0" y="0"/>
            <wp:positionH relativeFrom="page">
              <wp:posOffset>1339215</wp:posOffset>
            </wp:positionH>
            <wp:positionV relativeFrom="paragraph">
              <wp:posOffset>448310</wp:posOffset>
            </wp:positionV>
            <wp:extent cx="1181100" cy="829310"/>
            <wp:effectExtent l="0" t="0" r="0" b="0"/>
            <wp:wrapNone/>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jpeg"/>
                    <pic:cNvPicPr>
                      <a:picLocks noChangeAspect="1"/>
                    </pic:cNvPicPr>
                  </pic:nvPicPr>
                  <pic:blipFill>
                    <a:blip r:embed="rId11" cstate="print"/>
                    <a:stretch>
                      <a:fillRect/>
                    </a:stretch>
                  </pic:blipFill>
                  <pic:spPr>
                    <a:xfrm>
                      <a:off x="0" y="0"/>
                      <a:ext cx="1181100" cy="829056"/>
                    </a:xfrm>
                    <a:prstGeom prst="rect">
                      <a:avLst/>
                    </a:prstGeom>
                  </pic:spPr>
                </pic:pic>
              </a:graphicData>
            </a:graphic>
          </wp:anchor>
        </w:drawing>
      </w:r>
      <w:r>
        <w:rPr>
          <w:rFonts w:ascii="Times New Roman" w:eastAsia="Times New Roman"/>
        </w:rPr>
        <w:t>7.</w:t>
      </w:r>
      <w:r>
        <w:t>下列关于图片的说法不正确的是（</w:t>
      </w:r>
      <w:r>
        <w:tab/>
      </w:r>
      <w:r>
        <w:t>）</w:t>
      </w:r>
    </w:p>
    <w:p>
      <w:pPr>
        <w:pStyle w:val="5"/>
        <w:spacing w:line="240" w:lineRule="auto"/>
        <w:rPr>
          <w:sz w:val="22"/>
        </w:rPr>
      </w:pPr>
    </w:p>
    <w:p>
      <w:pPr>
        <w:pStyle w:val="5"/>
        <w:spacing w:line="240" w:lineRule="auto"/>
        <w:rPr>
          <w:sz w:val="22"/>
        </w:rPr>
      </w:pPr>
    </w:p>
    <w:p>
      <w:pPr>
        <w:pStyle w:val="9"/>
        <w:numPr>
          <w:ilvl w:val="0"/>
          <w:numId w:val="3"/>
        </w:numPr>
        <w:tabs>
          <w:tab w:val="left" w:pos="2603"/>
          <w:tab w:val="left" w:pos="2604"/>
        </w:tabs>
        <w:spacing w:before="146" w:after="0" w:line="240" w:lineRule="auto"/>
        <w:ind w:left="2604" w:right="0" w:hanging="2484"/>
        <w:jc w:val="left"/>
        <w:rPr>
          <w:sz w:val="21"/>
        </w:rPr>
      </w:pPr>
      <w:r>
        <w:rPr>
          <w:w w:val="95"/>
          <w:sz w:val="21"/>
        </w:rPr>
        <w:t>彩虹是白光经过反射和折射形成的</w:t>
      </w:r>
    </w:p>
    <w:p>
      <w:pPr>
        <w:pStyle w:val="5"/>
        <w:spacing w:line="240" w:lineRule="auto"/>
        <w:rPr>
          <w:sz w:val="22"/>
        </w:rPr>
      </w:pPr>
    </w:p>
    <w:p>
      <w:pPr>
        <w:pStyle w:val="5"/>
        <w:spacing w:line="240" w:lineRule="auto"/>
        <w:rPr>
          <w:sz w:val="22"/>
        </w:rPr>
      </w:pPr>
    </w:p>
    <w:p>
      <w:pPr>
        <w:pStyle w:val="5"/>
        <w:spacing w:line="240" w:lineRule="auto"/>
        <w:rPr>
          <w:sz w:val="22"/>
        </w:rPr>
      </w:pPr>
    </w:p>
    <w:p>
      <w:pPr>
        <w:pStyle w:val="5"/>
        <w:spacing w:before="12" w:line="240" w:lineRule="auto"/>
        <w:rPr>
          <w:sz w:val="30"/>
        </w:rPr>
      </w:pPr>
    </w:p>
    <w:p>
      <w:pPr>
        <w:pStyle w:val="9"/>
        <w:numPr>
          <w:ilvl w:val="0"/>
          <w:numId w:val="3"/>
        </w:numPr>
        <w:tabs>
          <w:tab w:val="left" w:pos="2426"/>
          <w:tab w:val="left" w:pos="2427"/>
        </w:tabs>
        <w:spacing w:before="1" w:after="0" w:line="240" w:lineRule="auto"/>
        <w:ind w:left="2426" w:right="0" w:hanging="2306"/>
        <w:jc w:val="left"/>
        <w:rPr>
          <w:sz w:val="21"/>
        </w:rPr>
      </w:pPr>
      <w:r>
        <w:drawing>
          <wp:anchor distT="0" distB="0" distL="0" distR="0" simplePos="0" relativeHeight="251683840" behindDoc="1" locked="0" layoutInCell="1" allowOverlap="1">
            <wp:simplePos x="0" y="0"/>
            <wp:positionH relativeFrom="page">
              <wp:posOffset>1331595</wp:posOffset>
            </wp:positionH>
            <wp:positionV relativeFrom="paragraph">
              <wp:posOffset>-310515</wp:posOffset>
            </wp:positionV>
            <wp:extent cx="1276985" cy="838200"/>
            <wp:effectExtent l="0" t="0" r="0" b="0"/>
            <wp:wrapNone/>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4.jpeg"/>
                    <pic:cNvPicPr>
                      <a:picLocks noChangeAspect="1"/>
                    </pic:cNvPicPr>
                  </pic:nvPicPr>
                  <pic:blipFill>
                    <a:blip r:embed="rId12" cstate="print"/>
                    <a:stretch>
                      <a:fillRect/>
                    </a:stretch>
                  </pic:blipFill>
                  <pic:spPr>
                    <a:xfrm>
                      <a:off x="0" y="0"/>
                      <a:ext cx="1277112" cy="838200"/>
                    </a:xfrm>
                    <a:prstGeom prst="rect">
                      <a:avLst/>
                    </a:prstGeom>
                  </pic:spPr>
                </pic:pic>
              </a:graphicData>
            </a:graphic>
          </wp:anchor>
        </w:drawing>
      </w:r>
      <w:r>
        <w:rPr>
          <w:spacing w:val="-6"/>
          <w:sz w:val="21"/>
        </w:rPr>
        <w:t xml:space="preserve">夜幕下的光谷，美丽的 </w:t>
      </w:r>
      <w:r>
        <w:rPr>
          <w:rFonts w:ascii="Times New Roman" w:eastAsia="Times New Roman"/>
          <w:sz w:val="21"/>
        </w:rPr>
        <w:t>LED</w:t>
      </w:r>
      <w:r>
        <w:rPr>
          <w:rFonts w:ascii="Times New Roman" w:eastAsia="Times New Roman"/>
          <w:spacing w:val="-6"/>
          <w:sz w:val="21"/>
        </w:rPr>
        <w:t xml:space="preserve"> </w:t>
      </w:r>
      <w:r>
        <w:rPr>
          <w:sz w:val="21"/>
        </w:rPr>
        <w:t>灯是人造光源</w:t>
      </w:r>
    </w:p>
    <w:p>
      <w:pPr>
        <w:pStyle w:val="5"/>
        <w:spacing w:line="240" w:lineRule="auto"/>
        <w:rPr>
          <w:sz w:val="22"/>
        </w:rPr>
      </w:pPr>
    </w:p>
    <w:p>
      <w:pPr>
        <w:pStyle w:val="5"/>
        <w:spacing w:line="240" w:lineRule="auto"/>
        <w:rPr>
          <w:sz w:val="22"/>
        </w:rPr>
      </w:pPr>
    </w:p>
    <w:p>
      <w:pPr>
        <w:pStyle w:val="5"/>
        <w:spacing w:line="240" w:lineRule="auto"/>
        <w:rPr>
          <w:sz w:val="22"/>
        </w:rPr>
      </w:pPr>
    </w:p>
    <w:p>
      <w:pPr>
        <w:pStyle w:val="5"/>
        <w:spacing w:line="240" w:lineRule="auto"/>
        <w:rPr>
          <w:sz w:val="31"/>
        </w:rPr>
      </w:pPr>
    </w:p>
    <w:p>
      <w:pPr>
        <w:pStyle w:val="9"/>
        <w:numPr>
          <w:ilvl w:val="0"/>
          <w:numId w:val="3"/>
        </w:numPr>
        <w:tabs>
          <w:tab w:val="left" w:pos="2277"/>
          <w:tab w:val="left" w:pos="2278"/>
        </w:tabs>
        <w:spacing w:before="0" w:after="0" w:line="240" w:lineRule="auto"/>
        <w:ind w:left="2277" w:right="0" w:hanging="2157"/>
        <w:jc w:val="left"/>
        <w:rPr>
          <w:sz w:val="21"/>
        </w:rPr>
      </w:pPr>
      <w:r>
        <w:drawing>
          <wp:anchor distT="0" distB="0" distL="0" distR="0" simplePos="0" relativeHeight="251684864" behindDoc="1" locked="0" layoutInCell="1" allowOverlap="1">
            <wp:simplePos x="0" y="0"/>
            <wp:positionH relativeFrom="page">
              <wp:posOffset>1331595</wp:posOffset>
            </wp:positionH>
            <wp:positionV relativeFrom="paragraph">
              <wp:posOffset>-335280</wp:posOffset>
            </wp:positionV>
            <wp:extent cx="1181100" cy="885190"/>
            <wp:effectExtent l="0" t="0" r="0" b="0"/>
            <wp:wrapNone/>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5.jpeg"/>
                    <pic:cNvPicPr>
                      <a:picLocks noChangeAspect="1"/>
                    </pic:cNvPicPr>
                  </pic:nvPicPr>
                  <pic:blipFill>
                    <a:blip r:embed="rId13" cstate="print"/>
                    <a:stretch>
                      <a:fillRect/>
                    </a:stretch>
                  </pic:blipFill>
                  <pic:spPr>
                    <a:xfrm>
                      <a:off x="0" y="0"/>
                      <a:ext cx="1181100" cy="885444"/>
                    </a:xfrm>
                    <a:prstGeom prst="rect">
                      <a:avLst/>
                    </a:prstGeom>
                  </pic:spPr>
                </pic:pic>
              </a:graphicData>
            </a:graphic>
          </wp:anchor>
        </w:drawing>
      </w:r>
      <w:r>
        <w:rPr>
          <w:w w:val="95"/>
          <w:sz w:val="21"/>
        </w:rPr>
        <w:t>如图说明光在空气中沿直线传播</w:t>
      </w:r>
    </w:p>
    <w:p>
      <w:pPr>
        <w:pStyle w:val="5"/>
        <w:spacing w:line="240" w:lineRule="auto"/>
        <w:rPr>
          <w:sz w:val="22"/>
        </w:rPr>
      </w:pPr>
    </w:p>
    <w:p>
      <w:pPr>
        <w:pStyle w:val="5"/>
        <w:spacing w:line="240" w:lineRule="auto"/>
        <w:rPr>
          <w:sz w:val="22"/>
        </w:rPr>
      </w:pPr>
    </w:p>
    <w:p>
      <w:pPr>
        <w:pStyle w:val="5"/>
        <w:spacing w:line="240" w:lineRule="auto"/>
        <w:rPr>
          <w:sz w:val="22"/>
        </w:rPr>
      </w:pPr>
    </w:p>
    <w:p>
      <w:pPr>
        <w:pStyle w:val="5"/>
        <w:spacing w:before="13" w:line="240" w:lineRule="auto"/>
        <w:rPr>
          <w:sz w:val="30"/>
        </w:rPr>
      </w:pPr>
    </w:p>
    <w:p>
      <w:pPr>
        <w:pStyle w:val="9"/>
        <w:numPr>
          <w:ilvl w:val="0"/>
          <w:numId w:val="3"/>
        </w:numPr>
        <w:tabs>
          <w:tab w:val="left" w:pos="2498"/>
          <w:tab w:val="left" w:pos="2499"/>
        </w:tabs>
        <w:spacing w:before="0" w:after="0" w:line="240" w:lineRule="auto"/>
        <w:ind w:left="2498" w:right="0" w:hanging="2378"/>
        <w:jc w:val="left"/>
        <w:rPr>
          <w:sz w:val="21"/>
        </w:rPr>
      </w:pPr>
      <w:r>
        <w:drawing>
          <wp:anchor distT="0" distB="0" distL="0" distR="0" simplePos="0" relativeHeight="251685888" behindDoc="1" locked="0" layoutInCell="1" allowOverlap="1">
            <wp:simplePos x="0" y="0"/>
            <wp:positionH relativeFrom="page">
              <wp:posOffset>1339215</wp:posOffset>
            </wp:positionH>
            <wp:positionV relativeFrom="paragraph">
              <wp:posOffset>-311150</wp:posOffset>
            </wp:positionV>
            <wp:extent cx="1315085" cy="838200"/>
            <wp:effectExtent l="0" t="0" r="0" b="0"/>
            <wp:wrapNone/>
            <wp:docPr id="11"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6.jpeg"/>
                    <pic:cNvPicPr>
                      <a:picLocks noChangeAspect="1"/>
                    </pic:cNvPicPr>
                  </pic:nvPicPr>
                  <pic:blipFill>
                    <a:blip r:embed="rId14" cstate="print"/>
                    <a:stretch>
                      <a:fillRect/>
                    </a:stretch>
                  </pic:blipFill>
                  <pic:spPr>
                    <a:xfrm>
                      <a:off x="0" y="0"/>
                      <a:ext cx="1315212" cy="838200"/>
                    </a:xfrm>
                    <a:prstGeom prst="rect">
                      <a:avLst/>
                    </a:prstGeom>
                  </pic:spPr>
                </pic:pic>
              </a:graphicData>
            </a:graphic>
          </wp:anchor>
        </w:drawing>
      </w:r>
      <w:r>
        <w:rPr>
          <w:w w:val="95"/>
          <w:sz w:val="21"/>
        </w:rPr>
        <w:t>国家大剧院和它的倒影现象属于光的折射</w:t>
      </w:r>
    </w:p>
    <w:p>
      <w:pPr>
        <w:pStyle w:val="5"/>
        <w:spacing w:line="240" w:lineRule="auto"/>
        <w:rPr>
          <w:sz w:val="22"/>
        </w:rPr>
      </w:pPr>
    </w:p>
    <w:p>
      <w:pPr>
        <w:pStyle w:val="5"/>
        <w:spacing w:line="240" w:lineRule="auto"/>
        <w:rPr>
          <w:sz w:val="22"/>
        </w:rPr>
      </w:pPr>
    </w:p>
    <w:p>
      <w:pPr>
        <w:pStyle w:val="5"/>
        <w:spacing w:before="148" w:line="240" w:lineRule="auto"/>
        <w:ind w:left="119"/>
      </w:pPr>
      <w:r>
        <w:rPr>
          <w:rFonts w:ascii="Times New Roman" w:eastAsia="Times New Roman"/>
        </w:rPr>
        <w:t>8.</w:t>
      </w:r>
      <w:r>
        <w:t xml:space="preserve">一只空瓶装满水时的总质量是 </w:t>
      </w:r>
      <w:r>
        <w:rPr>
          <w:rFonts w:ascii="Times New Roman" w:eastAsia="Times New Roman"/>
        </w:rPr>
        <w:t>520g</w:t>
      </w:r>
      <w:r>
        <w:t xml:space="preserve">，装满酒精时的总质量是 </w:t>
      </w:r>
      <w:r>
        <w:rPr>
          <w:rFonts w:ascii="Times New Roman" w:eastAsia="Times New Roman"/>
        </w:rPr>
        <w:t>450g,</w:t>
      </w:r>
      <w:r>
        <w:t>则该空瓶的容积是</w:t>
      </w:r>
    </w:p>
    <w:p>
      <w:pPr>
        <w:tabs>
          <w:tab w:val="left" w:pos="959"/>
        </w:tabs>
        <w:spacing w:before="120" w:line="240" w:lineRule="auto"/>
        <w:ind w:left="119" w:right="0" w:firstLine="0"/>
        <w:jc w:val="left"/>
        <w:rPr>
          <w:rFonts w:ascii="Times New Roman" w:hAnsi="Times New Roman" w:eastAsia="Times New Roman"/>
          <w:sz w:val="21"/>
        </w:rPr>
      </w:pPr>
      <w:r>
        <w:rPr>
          <w:sz w:val="21"/>
        </w:rPr>
        <w:t>（</w:t>
      </w:r>
      <w:r>
        <w:rPr>
          <w:sz w:val="21"/>
        </w:rPr>
        <w:tab/>
      </w:r>
      <w:r>
        <w:rPr>
          <w:sz w:val="21"/>
        </w:rPr>
        <w:t>）</w:t>
      </w:r>
      <w:r>
        <w:rPr>
          <w:spacing w:val="-4"/>
          <w:sz w:val="21"/>
        </w:rPr>
        <w:t xml:space="preserve"> </w:t>
      </w:r>
      <w:r>
        <w:rPr>
          <w:rFonts w:ascii="Times New Roman" w:hAnsi="Times New Roman" w:eastAsia="Times New Roman"/>
          <w:sz w:val="21"/>
        </w:rPr>
        <w:t>(</w:t>
      </w:r>
      <w:r>
        <w:rPr>
          <w:spacing w:val="12"/>
          <w:sz w:val="21"/>
        </w:rPr>
        <w:t>已知</w:t>
      </w:r>
      <w:r>
        <w:rPr>
          <w:rFonts w:ascii="Symbol" w:hAnsi="Symbol" w:eastAsia="Symbol"/>
          <w:i/>
          <w:spacing w:val="-8"/>
          <w:position w:val="5"/>
          <w:sz w:val="25"/>
        </w:rPr>
        <w:sym w:font="Symbol" w:char="F072"/>
      </w:r>
      <w:r>
        <w:rPr>
          <w:position w:val="-2"/>
          <w:sz w:val="10"/>
        </w:rPr>
        <w:t>水</w:t>
      </w:r>
      <w:r>
        <w:rPr>
          <w:rFonts w:ascii="Times New Roman" w:hAnsi="Times New Roman" w:eastAsia="Times New Roman"/>
          <w:sz w:val="21"/>
        </w:rPr>
        <w:t>=1</w:t>
      </w:r>
      <w:r>
        <w:rPr>
          <w:rFonts w:ascii="Times New Roman" w:hAnsi="Times New Roman" w:eastAsia="Times New Roman"/>
          <w:spacing w:val="-1"/>
          <w:sz w:val="21"/>
        </w:rPr>
        <w:t xml:space="preserve"> </w:t>
      </w:r>
      <w:r>
        <w:rPr>
          <w:rFonts w:ascii="Times New Roman" w:hAnsi="Times New Roman" w:eastAsia="Times New Roman"/>
          <w:sz w:val="21"/>
        </w:rPr>
        <w:t>g/cm</w:t>
      </w:r>
      <w:r>
        <w:rPr>
          <w:rFonts w:ascii="Times New Roman" w:hAnsi="Times New Roman" w:eastAsia="Times New Roman"/>
          <w:position w:val="7"/>
          <w:sz w:val="13"/>
        </w:rPr>
        <w:t>3</w:t>
      </w:r>
      <w:r>
        <w:rPr>
          <w:spacing w:val="-39"/>
          <w:sz w:val="21"/>
        </w:rPr>
        <w:t xml:space="preserve">， </w:t>
      </w:r>
      <w:r>
        <w:rPr>
          <w:rFonts w:ascii="Symbol" w:hAnsi="Symbol" w:eastAsia="Symbol"/>
          <w:i/>
          <w:spacing w:val="-8"/>
          <w:position w:val="5"/>
          <w:sz w:val="25"/>
        </w:rPr>
        <w:sym w:font="Symbol" w:char="F072"/>
      </w:r>
      <w:r>
        <w:rPr>
          <w:spacing w:val="-2"/>
          <w:position w:val="-2"/>
          <w:sz w:val="10"/>
        </w:rPr>
        <w:t>酒精</w:t>
      </w:r>
      <w:r>
        <w:rPr>
          <w:rFonts w:ascii="Times New Roman" w:hAnsi="Times New Roman" w:eastAsia="Times New Roman"/>
          <w:sz w:val="21"/>
        </w:rPr>
        <w:t>=0.8</w:t>
      </w:r>
      <w:r>
        <w:rPr>
          <w:rFonts w:ascii="Times New Roman" w:hAnsi="Times New Roman" w:eastAsia="Times New Roman"/>
          <w:spacing w:val="-1"/>
          <w:sz w:val="21"/>
        </w:rPr>
        <w:t xml:space="preserve"> </w:t>
      </w:r>
      <w:r>
        <w:rPr>
          <w:rFonts w:ascii="Times New Roman" w:hAnsi="Times New Roman" w:eastAsia="Times New Roman"/>
          <w:sz w:val="21"/>
        </w:rPr>
        <w:t>g/cm</w:t>
      </w:r>
      <w:r>
        <w:rPr>
          <w:rFonts w:ascii="Times New Roman" w:hAnsi="Times New Roman" w:eastAsia="Times New Roman"/>
          <w:position w:val="7"/>
          <w:sz w:val="13"/>
        </w:rPr>
        <w:t>3</w:t>
      </w:r>
      <w:r>
        <w:rPr>
          <w:rFonts w:ascii="Times New Roman" w:hAnsi="Times New Roman" w:eastAsia="Times New Roman"/>
          <w:sz w:val="21"/>
        </w:rPr>
        <w:t>)</w:t>
      </w:r>
    </w:p>
    <w:p>
      <w:pPr>
        <w:pStyle w:val="5"/>
        <w:tabs>
          <w:tab w:val="left" w:pos="2558"/>
          <w:tab w:val="left" w:pos="4996"/>
          <w:tab w:val="left" w:pos="7432"/>
        </w:tabs>
        <w:spacing w:before="226" w:line="240" w:lineRule="auto"/>
        <w:ind w:left="119"/>
        <w:rPr>
          <w:rFonts w:ascii="Times New Roman"/>
          <w:sz w:val="13"/>
        </w:rPr>
      </w:pPr>
      <w:r>
        <w:rPr>
          <w:rFonts w:ascii="Times New Roman"/>
        </w:rPr>
        <w:t>A. 400m</w:t>
      </w:r>
      <w:r>
        <w:rPr>
          <w:rFonts w:ascii="Times New Roman"/>
          <w:position w:val="7"/>
          <w:sz w:val="13"/>
        </w:rPr>
        <w:t>3</w:t>
      </w:r>
      <w:r>
        <w:rPr>
          <w:rFonts w:ascii="Times New Roman"/>
          <w:position w:val="7"/>
          <w:sz w:val="13"/>
        </w:rPr>
        <w:tab/>
      </w:r>
      <w:r>
        <w:rPr>
          <w:rFonts w:ascii="Times New Roman"/>
        </w:rPr>
        <w:t>B. 350</w:t>
      </w:r>
      <w:r>
        <w:rPr>
          <w:rFonts w:ascii="Times New Roman"/>
          <w:spacing w:val="-1"/>
        </w:rPr>
        <w:t xml:space="preserve"> </w:t>
      </w:r>
      <w:r>
        <w:rPr>
          <w:rFonts w:ascii="Times New Roman"/>
        </w:rPr>
        <w:t>cm</w:t>
      </w:r>
      <w:r>
        <w:rPr>
          <w:rFonts w:ascii="Times New Roman"/>
          <w:position w:val="7"/>
          <w:sz w:val="13"/>
        </w:rPr>
        <w:t>3</w:t>
      </w:r>
      <w:r>
        <w:rPr>
          <w:rFonts w:ascii="Times New Roman"/>
          <w:position w:val="7"/>
          <w:sz w:val="13"/>
        </w:rPr>
        <w:tab/>
      </w:r>
      <w:r>
        <w:rPr>
          <w:rFonts w:ascii="Times New Roman"/>
        </w:rPr>
        <w:t>C.</w:t>
      </w:r>
      <w:r>
        <w:rPr>
          <w:rFonts w:ascii="Times New Roman"/>
          <w:spacing w:val="-1"/>
        </w:rPr>
        <w:t xml:space="preserve"> </w:t>
      </w:r>
      <w:r>
        <w:rPr>
          <w:rFonts w:ascii="Times New Roman"/>
        </w:rPr>
        <w:t>250cm</w:t>
      </w:r>
      <w:r>
        <w:rPr>
          <w:rFonts w:ascii="Times New Roman"/>
          <w:position w:val="7"/>
          <w:sz w:val="13"/>
        </w:rPr>
        <w:t>3</w:t>
      </w:r>
      <w:r>
        <w:rPr>
          <w:rFonts w:ascii="Times New Roman"/>
          <w:position w:val="7"/>
          <w:sz w:val="13"/>
        </w:rPr>
        <w:tab/>
      </w:r>
      <w:r>
        <w:rPr>
          <w:rFonts w:ascii="Times New Roman"/>
        </w:rPr>
        <w:t>D. 200cm</w:t>
      </w:r>
      <w:r>
        <w:rPr>
          <w:rFonts w:ascii="Times New Roman"/>
          <w:position w:val="7"/>
          <w:sz w:val="13"/>
        </w:rPr>
        <w:t>3</w:t>
      </w:r>
    </w:p>
    <w:p>
      <w:pPr>
        <w:spacing w:after="0" w:line="240" w:lineRule="auto"/>
        <w:rPr>
          <w:rFonts w:ascii="Times New Roman"/>
          <w:sz w:val="13"/>
        </w:rPr>
        <w:sectPr>
          <w:pgSz w:w="11910" w:h="16840"/>
          <w:pgMar w:top="720" w:right="1680" w:bottom="1220" w:left="1680" w:header="522" w:footer="1031" w:gutter="0"/>
          <w:cols w:space="708" w:num="1"/>
        </w:sectPr>
      </w:pPr>
    </w:p>
    <w:p>
      <w:pPr>
        <w:pStyle w:val="5"/>
        <w:spacing w:line="240" w:lineRule="auto"/>
        <w:rPr>
          <w:rFonts w:ascii="Times New Roman"/>
          <w:sz w:val="20"/>
        </w:rPr>
      </w:pPr>
    </w:p>
    <w:p>
      <w:pPr>
        <w:pStyle w:val="5"/>
        <w:spacing w:line="240" w:lineRule="auto"/>
        <w:rPr>
          <w:rFonts w:ascii="Times New Roman"/>
          <w:sz w:val="20"/>
        </w:rPr>
      </w:pPr>
    </w:p>
    <w:p>
      <w:pPr>
        <w:pStyle w:val="5"/>
        <w:spacing w:before="10" w:line="240" w:lineRule="auto"/>
        <w:rPr>
          <w:rFonts w:ascii="Times New Roman"/>
          <w:sz w:val="24"/>
        </w:rPr>
      </w:pPr>
    </w:p>
    <w:p>
      <w:pPr>
        <w:pStyle w:val="4"/>
        <w:spacing w:before="35" w:line="240" w:lineRule="auto"/>
      </w:pPr>
      <w:r>
        <w:rPr>
          <w:w w:val="95"/>
        </w:rPr>
        <w:t>二．填空题</w:t>
      </w:r>
    </w:p>
    <w:p>
      <w:pPr>
        <w:pStyle w:val="5"/>
        <w:spacing w:before="12" w:line="240" w:lineRule="auto"/>
        <w:rPr>
          <w:b/>
          <w:sz w:val="14"/>
        </w:rPr>
      </w:pPr>
    </w:p>
    <w:p>
      <w:pPr>
        <w:pStyle w:val="5"/>
        <w:tabs>
          <w:tab w:val="left" w:pos="3741"/>
          <w:tab w:val="left" w:pos="6472"/>
        </w:tabs>
        <w:spacing w:line="240" w:lineRule="auto"/>
        <w:ind w:left="120"/>
      </w:pPr>
      <w:r>
        <w:rPr>
          <w:rFonts w:ascii="Times New Roman" w:eastAsia="Times New Roman"/>
        </w:rPr>
        <w:t>9.</w:t>
      </w:r>
      <w:r>
        <w:t>质量的国际单位制主单位是</w:t>
      </w:r>
      <w:r>
        <w:rPr>
          <w:u w:val="single"/>
        </w:rPr>
        <w:t xml:space="preserve"> </w:t>
      </w:r>
      <w:r>
        <w:rPr>
          <w:u w:val="single"/>
        </w:rPr>
        <w:tab/>
      </w:r>
      <w:r>
        <w:t>，密度的计算公式</w:t>
      </w:r>
      <w:r>
        <w:rPr>
          <w:u w:val="single"/>
        </w:rPr>
        <w:t xml:space="preserve"> </w:t>
      </w:r>
      <w:r>
        <w:rPr>
          <w:u w:val="single"/>
        </w:rPr>
        <w:tab/>
      </w:r>
      <w:r>
        <w:t>。</w:t>
      </w:r>
    </w:p>
    <w:p>
      <w:pPr>
        <w:pStyle w:val="5"/>
        <w:tabs>
          <w:tab w:val="left" w:pos="3532"/>
          <w:tab w:val="left" w:pos="4295"/>
        </w:tabs>
        <w:spacing w:before="177" w:line="240" w:lineRule="auto"/>
        <w:ind w:left="120" w:right="119"/>
      </w:pPr>
      <w:r>
        <w:rPr>
          <w:rFonts w:ascii="Times New Roman" w:eastAsia="Times New Roman"/>
        </w:rPr>
        <w:t>10.</w:t>
      </w:r>
      <w:r>
        <w:t>光在真空中的传播速度为</w:t>
      </w:r>
      <w:r>
        <w:rPr>
          <w:u w:val="single"/>
        </w:rPr>
        <w:t xml:space="preserve"> </w:t>
      </w:r>
      <w:r>
        <w:rPr>
          <w:u w:val="single"/>
        </w:rPr>
        <w:tab/>
      </w:r>
      <w:r>
        <w:rPr>
          <w:rFonts w:ascii="Times New Roman" w:eastAsia="Times New Roman"/>
          <w:w w:val="95"/>
        </w:rPr>
        <w:t>m/s</w:t>
      </w:r>
      <w:r>
        <w:rPr>
          <w:spacing w:val="-29"/>
          <w:w w:val="95"/>
        </w:rPr>
        <w:t>。</w:t>
      </w:r>
      <w:r>
        <w:rPr>
          <w:w w:val="95"/>
        </w:rPr>
        <w:t xml:space="preserve">从地面向月球发射的激光到达月球并返回地面约   </w:t>
      </w:r>
      <w:r>
        <w:t>需</w:t>
      </w:r>
      <w:r>
        <w:rPr>
          <w:spacing w:val="-57"/>
        </w:rPr>
        <w:t xml:space="preserve"> </w:t>
      </w:r>
      <w:r>
        <w:rPr>
          <w:rFonts w:ascii="Times New Roman" w:eastAsia="Times New Roman"/>
        </w:rPr>
        <w:t>2.6s</w:t>
      </w:r>
      <w:r>
        <w:t>，则地球与月球之间的距离是</w:t>
      </w:r>
      <w:r>
        <w:rPr>
          <w:u w:val="single"/>
        </w:rPr>
        <w:t xml:space="preserve"> </w:t>
      </w:r>
      <w:r>
        <w:rPr>
          <w:u w:val="single"/>
        </w:rPr>
        <w:tab/>
      </w:r>
      <w:r>
        <w:rPr>
          <w:rFonts w:ascii="Times New Roman" w:eastAsia="Times New Roman"/>
          <w:w w:val="95"/>
        </w:rPr>
        <w:t>km</w:t>
      </w:r>
      <w:r>
        <w:rPr>
          <w:w w:val="95"/>
        </w:rPr>
        <w:t>。</w:t>
      </w:r>
    </w:p>
    <w:p>
      <w:pPr>
        <w:pStyle w:val="5"/>
        <w:tabs>
          <w:tab w:val="left" w:pos="3026"/>
          <w:tab w:val="left" w:pos="3059"/>
        </w:tabs>
        <w:spacing w:before="35" w:line="240" w:lineRule="auto"/>
        <w:ind w:left="120" w:right="119"/>
      </w:pPr>
      <w:r>
        <w:rPr>
          <w:rFonts w:ascii="Times New Roman" w:hAnsi="Times New Roman" w:eastAsia="Times New Roman"/>
        </w:rPr>
        <w:t>11.“2015</w:t>
      </w:r>
      <w:r>
        <w:rPr>
          <w:rFonts w:ascii="Times New Roman" w:hAnsi="Times New Roman" w:eastAsia="Times New Roman"/>
          <w:spacing w:val="-9"/>
        </w:rPr>
        <w:t xml:space="preserve"> </w:t>
      </w:r>
      <w:r>
        <w:t>元旦</w:t>
      </w:r>
      <w:r>
        <w:rPr>
          <w:rFonts w:ascii="Times New Roman" w:hAnsi="Times New Roman" w:eastAsia="Times New Roman"/>
        </w:rPr>
        <w:t>”</w:t>
      </w:r>
      <w:r>
        <w:t>期间</w:t>
      </w:r>
      <w:r>
        <w:rPr>
          <w:spacing w:val="-3"/>
        </w:rPr>
        <w:t>，</w:t>
      </w:r>
      <w:r>
        <w:t>小华全家开车自驾游</w:t>
      </w:r>
      <w:r>
        <w:rPr>
          <w:spacing w:val="-5"/>
        </w:rPr>
        <w:t>，</w:t>
      </w:r>
      <w:r>
        <w:t>他们</w:t>
      </w:r>
      <w:r>
        <w:rPr>
          <w:spacing w:val="-61"/>
        </w:rPr>
        <w:t xml:space="preserve"> </w:t>
      </w:r>
      <w:r>
        <w:rPr>
          <w:rFonts w:ascii="Times New Roman" w:hAnsi="Times New Roman" w:eastAsia="Times New Roman"/>
        </w:rPr>
        <w:t>07:00</w:t>
      </w:r>
      <w:r>
        <w:rPr>
          <w:rFonts w:ascii="Times New Roman" w:hAnsi="Times New Roman" w:eastAsia="Times New Roman"/>
          <w:spacing w:val="-9"/>
        </w:rPr>
        <w:t xml:space="preserve"> </w:t>
      </w:r>
      <w:r>
        <w:t>从合肥出发，</w:t>
      </w:r>
      <w:r>
        <w:rPr>
          <w:rFonts w:ascii="Times New Roman" w:hAnsi="Times New Roman" w:eastAsia="Times New Roman"/>
        </w:rPr>
        <w:t>08:00</w:t>
      </w:r>
      <w:r>
        <w:rPr>
          <w:rFonts w:ascii="Times New Roman" w:hAnsi="Times New Roman" w:eastAsia="Times New Roman"/>
          <w:spacing w:val="-11"/>
        </w:rPr>
        <w:t xml:space="preserve"> </w:t>
      </w:r>
      <w:r>
        <w:t>在服务区</w:t>
      </w:r>
      <w:r>
        <w:rPr>
          <w:spacing w:val="-3"/>
        </w:rPr>
        <w:t>，</w:t>
      </w:r>
      <w:r>
        <w:t>休息一会后，</w:t>
      </w:r>
      <w:r>
        <w:rPr>
          <w:rFonts w:ascii="Times New Roman" w:hAnsi="Times New Roman" w:eastAsia="Times New Roman"/>
        </w:rPr>
        <w:t>08:30</w:t>
      </w:r>
      <w:r>
        <w:rPr>
          <w:rFonts w:ascii="Times New Roman" w:hAnsi="Times New Roman" w:eastAsia="Times New Roman"/>
          <w:spacing w:val="-6"/>
        </w:rPr>
        <w:t xml:space="preserve"> </w:t>
      </w:r>
      <w:r>
        <w:t>继续前进，</w:t>
      </w:r>
      <w:r>
        <w:rPr>
          <w:rFonts w:ascii="Times New Roman" w:hAnsi="Times New Roman" w:eastAsia="Times New Roman"/>
        </w:rPr>
        <w:t>10:00</w:t>
      </w:r>
      <w:r>
        <w:rPr>
          <w:rFonts w:ascii="Times New Roman" w:hAnsi="Times New Roman" w:eastAsia="Times New Roman"/>
          <w:spacing w:val="-4"/>
        </w:rPr>
        <w:t xml:space="preserve"> </w:t>
      </w:r>
      <w:r>
        <w:t>到达南京．途中，有几辆奔驰轿车超过了他们，小华感觉自己的车在后退</w:t>
      </w:r>
      <w:r>
        <w:rPr>
          <w:spacing w:val="-32"/>
        </w:rPr>
        <w:t>，</w:t>
      </w:r>
      <w:r>
        <w:t>他是以</w:t>
      </w:r>
      <w:r>
        <w:rPr>
          <w:u w:val="single"/>
        </w:rPr>
        <w:t xml:space="preserve"> </w:t>
      </w:r>
      <w:r>
        <w:rPr>
          <w:u w:val="single"/>
        </w:rPr>
        <w:tab/>
      </w:r>
      <w:r>
        <w:t>为参照物</w:t>
      </w:r>
      <w:r>
        <w:rPr>
          <w:spacing w:val="-32"/>
        </w:rPr>
        <w:t>；</w:t>
      </w:r>
      <w:r>
        <w:t>已知合肥到南京高速公路全程</w:t>
      </w:r>
      <w:r>
        <w:rPr>
          <w:spacing w:val="-66"/>
        </w:rPr>
        <w:t xml:space="preserve"> </w:t>
      </w:r>
      <w:r>
        <w:rPr>
          <w:rFonts w:ascii="Times New Roman" w:hAnsi="Times New Roman" w:eastAsia="Times New Roman"/>
          <w:spacing w:val="-6"/>
        </w:rPr>
        <w:t>198km</w:t>
      </w:r>
      <w:r>
        <w:rPr>
          <w:spacing w:val="-6"/>
        </w:rPr>
        <w:t>，</w:t>
      </w:r>
      <w:r>
        <w:t>则小华家的车在全程中的平均速度为</w:t>
      </w:r>
      <w:r>
        <w:rPr>
          <w:u w:val="single"/>
        </w:rPr>
        <w:t xml:space="preserve"> </w:t>
      </w:r>
      <w:r>
        <w:rPr>
          <w:u w:val="single"/>
        </w:rPr>
        <w:tab/>
      </w:r>
      <w:r>
        <w:rPr>
          <w:u w:val="single"/>
        </w:rPr>
        <w:tab/>
      </w:r>
      <w:r>
        <w:rPr>
          <w:rFonts w:ascii="Times New Roman" w:hAnsi="Times New Roman" w:eastAsia="Times New Roman"/>
        </w:rPr>
        <w:t>km/h</w:t>
      </w:r>
      <w:r>
        <w:t>．</w:t>
      </w:r>
    </w:p>
    <w:p>
      <w:pPr>
        <w:pStyle w:val="5"/>
        <w:spacing w:before="35" w:line="240" w:lineRule="auto"/>
        <w:ind w:left="120"/>
        <w:rPr>
          <w:rFonts w:ascii="Times New Roman" w:hAnsi="Times New Roman" w:eastAsia="Times New Roman"/>
          <w:i/>
        </w:rPr>
      </w:pPr>
      <w:r>
        <w:rPr>
          <w:rFonts w:ascii="Times New Roman" w:hAnsi="Times New Roman" w:eastAsia="Times New Roman"/>
          <w:w w:val="95"/>
        </w:rPr>
        <w:t>12.</w:t>
      </w:r>
      <w:r>
        <w:rPr>
          <w:w w:val="95"/>
        </w:rPr>
        <w:t>有甲、乙两种物质，它们的质量跟体积关系如图所示，从图像中获取的信息可以知道：</w:t>
      </w:r>
      <w:r>
        <w:rPr>
          <w:rFonts w:ascii="Times New Roman" w:hAnsi="Times New Roman" w:eastAsia="Times New Roman"/>
          <w:i/>
          <w:w w:val="95"/>
        </w:rPr>
        <w:t>ρ</w:t>
      </w:r>
    </w:p>
    <w:p>
      <w:pPr>
        <w:pStyle w:val="5"/>
        <w:tabs>
          <w:tab w:val="left" w:pos="1065"/>
          <w:tab w:val="left" w:pos="5747"/>
        </w:tabs>
        <w:spacing w:before="177" w:line="240" w:lineRule="auto"/>
        <w:ind w:left="120"/>
      </w:pPr>
      <w:r>
        <w:rPr>
          <w:position w:val="-2"/>
          <w:sz w:val="10"/>
        </w:rPr>
        <w:t>甲</w:t>
      </w:r>
      <w:r>
        <w:rPr>
          <w:position w:val="-2"/>
          <w:sz w:val="10"/>
          <w:u w:val="single"/>
        </w:rPr>
        <w:t xml:space="preserve"> </w:t>
      </w:r>
      <w:r>
        <w:rPr>
          <w:position w:val="-2"/>
          <w:sz w:val="10"/>
          <w:u w:val="single"/>
        </w:rPr>
        <w:tab/>
      </w:r>
      <w:r>
        <w:rPr>
          <w:rFonts w:ascii="Times New Roman" w:hAnsi="Times New Roman" w:eastAsia="Times New Roman"/>
          <w:spacing w:val="-3"/>
        </w:rPr>
        <w:t>(</w:t>
      </w:r>
      <w:r>
        <w:t>填</w:t>
      </w:r>
      <w:r>
        <w:rPr>
          <w:rFonts w:ascii="Times New Roman" w:hAnsi="Times New Roman" w:eastAsia="Times New Roman"/>
        </w:rPr>
        <w:t>“</w:t>
      </w:r>
      <w:r>
        <w:t>＞</w:t>
      </w:r>
      <w:r>
        <w:rPr>
          <w:rFonts w:ascii="Times New Roman" w:hAnsi="Times New Roman" w:eastAsia="Times New Roman"/>
        </w:rPr>
        <w:t>”“</w:t>
      </w:r>
      <w:r>
        <w:t>＜</w:t>
      </w:r>
      <w:r>
        <w:rPr>
          <w:rFonts w:ascii="Times New Roman" w:hAnsi="Times New Roman" w:eastAsia="Times New Roman"/>
        </w:rPr>
        <w:t>”</w:t>
      </w:r>
      <w:r>
        <w:t>或</w:t>
      </w:r>
      <w:r>
        <w:rPr>
          <w:rFonts w:ascii="Times New Roman" w:hAnsi="Times New Roman" w:eastAsia="Times New Roman"/>
        </w:rPr>
        <w:t>“</w:t>
      </w:r>
      <w:r>
        <w:t>＝</w:t>
      </w:r>
      <w:r>
        <w:rPr>
          <w:rFonts w:ascii="Times New Roman" w:hAnsi="Times New Roman" w:eastAsia="Times New Roman"/>
        </w:rPr>
        <w:t>”)</w:t>
      </w:r>
      <w:r>
        <w:rPr>
          <w:rFonts w:ascii="Times New Roman" w:hAnsi="Times New Roman" w:eastAsia="Times New Roman"/>
          <w:i/>
        </w:rPr>
        <w:t>ρ</w:t>
      </w:r>
      <w:r>
        <w:rPr>
          <w:position w:val="-2"/>
          <w:sz w:val="10"/>
        </w:rPr>
        <w:t>乙</w:t>
      </w:r>
      <w:r>
        <w:t>，其中乙物质可能是</w:t>
      </w:r>
      <w:r>
        <w:rPr>
          <w:u w:val="single"/>
        </w:rPr>
        <w:t xml:space="preserve"> </w:t>
      </w:r>
      <w:r>
        <w:rPr>
          <w:u w:val="single"/>
        </w:rPr>
        <w:tab/>
      </w:r>
      <w:r>
        <w:t>。</w:t>
      </w:r>
    </w:p>
    <w:p>
      <w:pPr>
        <w:pStyle w:val="5"/>
        <w:spacing w:before="8" w:line="240" w:lineRule="auto"/>
        <w:rPr>
          <w:sz w:val="15"/>
        </w:rPr>
      </w:pPr>
      <w:r>
        <w:drawing>
          <wp:anchor distT="0" distB="0" distL="0" distR="0" simplePos="0" relativeHeight="251661312" behindDoc="0" locked="0" layoutInCell="1" allowOverlap="1">
            <wp:simplePos x="0" y="0"/>
            <wp:positionH relativeFrom="page">
              <wp:posOffset>1143000</wp:posOffset>
            </wp:positionH>
            <wp:positionV relativeFrom="paragraph">
              <wp:posOffset>154305</wp:posOffset>
            </wp:positionV>
            <wp:extent cx="1151890" cy="1019175"/>
            <wp:effectExtent l="0" t="0" r="0" b="0"/>
            <wp:wrapTopAndBottom/>
            <wp:docPr id="13"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7.jpeg"/>
                    <pic:cNvPicPr>
                      <a:picLocks noChangeAspect="1"/>
                    </pic:cNvPicPr>
                  </pic:nvPicPr>
                  <pic:blipFill>
                    <a:blip r:embed="rId15" cstate="print"/>
                    <a:stretch>
                      <a:fillRect/>
                    </a:stretch>
                  </pic:blipFill>
                  <pic:spPr>
                    <a:xfrm>
                      <a:off x="0" y="0"/>
                      <a:ext cx="1151713" cy="1019175"/>
                    </a:xfrm>
                    <a:prstGeom prst="rect">
                      <a:avLst/>
                    </a:prstGeom>
                  </pic:spPr>
                </pic:pic>
              </a:graphicData>
            </a:graphic>
          </wp:anchor>
        </w:drawing>
      </w:r>
    </w:p>
    <w:p>
      <w:pPr>
        <w:pStyle w:val="5"/>
        <w:tabs>
          <w:tab w:val="left" w:pos="2848"/>
          <w:tab w:val="left" w:pos="3585"/>
        </w:tabs>
        <w:spacing w:before="171" w:line="240" w:lineRule="auto"/>
        <w:ind w:left="119" w:right="112"/>
        <w:jc w:val="both"/>
      </w:pPr>
      <w:r>
        <w:rPr>
          <w:rFonts w:ascii="Times New Roman" w:eastAsia="Times New Roman"/>
        </w:rPr>
        <w:t>13.</w:t>
      </w:r>
      <w:r>
        <w:t>某隧道长</w:t>
      </w:r>
      <w:r>
        <w:rPr>
          <w:spacing w:val="-56"/>
        </w:rPr>
        <w:t xml:space="preserve"> </w:t>
      </w:r>
      <w:r>
        <w:rPr>
          <w:rFonts w:ascii="Times New Roman" w:eastAsia="Times New Roman"/>
          <w:spacing w:val="-5"/>
        </w:rPr>
        <w:t>930m</w:t>
      </w:r>
      <w:r>
        <w:rPr>
          <w:spacing w:val="-5"/>
        </w:rPr>
        <w:t>，</w:t>
      </w:r>
      <w:r>
        <w:t>一列车车厢长</w:t>
      </w:r>
      <w:r>
        <w:rPr>
          <w:spacing w:val="-56"/>
        </w:rPr>
        <w:t xml:space="preserve"> </w:t>
      </w:r>
      <w:r>
        <w:rPr>
          <w:rFonts w:ascii="Times New Roman" w:eastAsia="Times New Roman"/>
          <w:spacing w:val="-6"/>
        </w:rPr>
        <w:t>30m</w:t>
      </w:r>
      <w:r>
        <w:rPr>
          <w:spacing w:val="-6"/>
        </w:rPr>
        <w:t>，</w:t>
      </w:r>
      <w:r>
        <w:t>正以</w:t>
      </w:r>
      <w:r>
        <w:rPr>
          <w:spacing w:val="-56"/>
        </w:rPr>
        <w:t xml:space="preserve"> </w:t>
      </w:r>
      <w:r>
        <w:rPr>
          <w:rFonts w:ascii="Times New Roman" w:eastAsia="Times New Roman"/>
        </w:rPr>
        <w:t>108km/h</w:t>
      </w:r>
      <w:r>
        <w:rPr>
          <w:rFonts w:ascii="Times New Roman" w:eastAsia="Times New Roman"/>
          <w:spacing w:val="-5"/>
        </w:rPr>
        <w:t xml:space="preserve"> </w:t>
      </w:r>
      <w:r>
        <w:t>的速度匀速行驶</w:t>
      </w:r>
      <w:r>
        <w:rPr>
          <w:spacing w:val="-20"/>
        </w:rPr>
        <w:t>，</w:t>
      </w:r>
      <w:r>
        <w:t>则该节车厢完全过隧道所需要的时间是</w:t>
      </w:r>
      <w:r>
        <w:rPr>
          <w:u w:val="single"/>
        </w:rPr>
        <w:t xml:space="preserve"> </w:t>
      </w:r>
      <w:r>
        <w:rPr>
          <w:u w:val="single"/>
        </w:rPr>
        <w:tab/>
      </w:r>
      <w:r>
        <w:rPr>
          <w:rFonts w:ascii="Times New Roman" w:eastAsia="Times New Roman"/>
        </w:rPr>
        <w:t>s</w:t>
      </w:r>
      <w:r>
        <w:t>；该节车厢中某乘客行走的速度为</w:t>
      </w:r>
      <w:r>
        <w:rPr>
          <w:spacing w:val="-66"/>
        </w:rPr>
        <w:t xml:space="preserve"> </w:t>
      </w:r>
      <w:r>
        <w:rPr>
          <w:rFonts w:ascii="Times New Roman" w:eastAsia="Times New Roman"/>
        </w:rPr>
        <w:t>1m/s</w:t>
      </w:r>
      <w:r>
        <w:t>，当列车过隧道时，乘客经过隧道的时间</w:t>
      </w:r>
      <w:r>
        <w:rPr>
          <w:spacing w:val="-147"/>
        </w:rPr>
        <w:t>至</w:t>
      </w:r>
      <w:r>
        <w:rPr>
          <w:spacing w:val="-63"/>
          <w:position w:val="-7"/>
        </w:rPr>
        <w:t>．</w:t>
      </w:r>
      <w:r>
        <w:rPr>
          <w:spacing w:val="-146"/>
        </w:rPr>
        <w:t>少</w:t>
      </w:r>
      <w:r>
        <w:rPr>
          <w:spacing w:val="-62"/>
          <w:position w:val="-7"/>
        </w:rPr>
        <w:t>．</w:t>
      </w:r>
      <w:r>
        <w:t>为</w:t>
      </w:r>
      <w:r>
        <w:rPr>
          <w:u w:val="single"/>
        </w:rPr>
        <w:t xml:space="preserve"> </w:t>
      </w:r>
      <w:r>
        <w:rPr>
          <w:u w:val="single"/>
        </w:rPr>
        <w:tab/>
      </w:r>
      <w:r>
        <w:rPr>
          <w:u w:val="single"/>
        </w:rPr>
        <w:tab/>
      </w:r>
      <w:r>
        <w:rPr>
          <w:rFonts w:ascii="Times New Roman" w:eastAsia="Times New Roman"/>
          <w:spacing w:val="-3"/>
          <w:w w:val="95"/>
        </w:rPr>
        <w:t>s</w:t>
      </w:r>
      <w:r>
        <w:rPr>
          <w:w w:val="95"/>
        </w:rPr>
        <w:t>。</w:t>
      </w:r>
    </w:p>
    <w:p>
      <w:pPr>
        <w:pStyle w:val="5"/>
        <w:spacing w:line="240" w:lineRule="auto"/>
        <w:ind w:left="120"/>
      </w:pPr>
      <w:r>
        <w:rPr>
          <w:rFonts w:ascii="Times New Roman" w:eastAsia="Times New Roman"/>
          <w:w w:val="95"/>
        </w:rPr>
        <w:t>14.</w:t>
      </w:r>
      <w:r>
        <w:rPr>
          <w:w w:val="95"/>
        </w:rPr>
        <w:t>在图中画出折射光的大致方向。</w:t>
      </w:r>
    </w:p>
    <w:p>
      <w:pPr>
        <w:pStyle w:val="5"/>
        <w:tabs>
          <w:tab w:val="left" w:pos="1065"/>
        </w:tabs>
        <w:spacing w:before="175" w:line="240" w:lineRule="auto"/>
        <w:ind w:left="120"/>
      </w:pPr>
      <w:r>
        <w:drawing>
          <wp:anchor distT="0" distB="0" distL="0" distR="0" simplePos="0" relativeHeight="251662336" behindDoc="0" locked="0" layoutInCell="1" allowOverlap="1">
            <wp:simplePos x="0" y="0"/>
            <wp:positionH relativeFrom="page">
              <wp:posOffset>1143000</wp:posOffset>
            </wp:positionH>
            <wp:positionV relativeFrom="paragraph">
              <wp:posOffset>368300</wp:posOffset>
            </wp:positionV>
            <wp:extent cx="1582420" cy="997585"/>
            <wp:effectExtent l="0" t="0" r="0" b="0"/>
            <wp:wrapTopAndBottom/>
            <wp:docPr id="1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8.png"/>
                    <pic:cNvPicPr>
                      <a:picLocks noChangeAspect="1"/>
                    </pic:cNvPicPr>
                  </pic:nvPicPr>
                  <pic:blipFill>
                    <a:blip r:embed="rId16" cstate="print"/>
                    <a:stretch>
                      <a:fillRect/>
                    </a:stretch>
                  </pic:blipFill>
                  <pic:spPr>
                    <a:xfrm>
                      <a:off x="0" y="0"/>
                      <a:ext cx="1582121" cy="997458"/>
                    </a:xfrm>
                    <a:prstGeom prst="rect">
                      <a:avLst/>
                    </a:prstGeom>
                  </pic:spPr>
                </pic:pic>
              </a:graphicData>
            </a:graphic>
          </wp:anchor>
        </w:drawing>
      </w:r>
      <w:r>
        <w:t>（</w:t>
      </w:r>
      <w:r>
        <w:tab/>
      </w:r>
      <w:r>
        <w:t>）</w:t>
      </w:r>
    </w:p>
    <w:p>
      <w:pPr>
        <w:pStyle w:val="5"/>
        <w:spacing w:before="25" w:line="240" w:lineRule="auto"/>
        <w:ind w:left="120"/>
      </w:pPr>
      <w:r>
        <w:rPr>
          <w:rFonts w:ascii="Times New Roman" w:eastAsia="Times New Roman"/>
          <w:w w:val="95"/>
        </w:rPr>
        <w:t>15.</w:t>
      </w:r>
      <w:r>
        <w:rPr>
          <w:w w:val="95"/>
        </w:rPr>
        <w:t>请在题图中画出经凹透镜折射后射出的光线。</w:t>
      </w:r>
    </w:p>
    <w:p>
      <w:pPr>
        <w:pStyle w:val="5"/>
        <w:tabs>
          <w:tab w:val="left" w:pos="854"/>
        </w:tabs>
        <w:spacing w:before="174" w:line="240" w:lineRule="auto"/>
        <w:ind w:left="120"/>
      </w:pPr>
      <w:r>
        <w:t>（</w:t>
      </w:r>
      <w:r>
        <w:tab/>
      </w:r>
      <w:r>
        <w:t>）</w:t>
      </w:r>
    </w:p>
    <w:p>
      <w:pPr>
        <w:pStyle w:val="5"/>
        <w:spacing w:before="9" w:line="240" w:lineRule="auto"/>
        <w:rPr>
          <w:sz w:val="9"/>
        </w:rPr>
      </w:pPr>
      <w:r>
        <w:drawing>
          <wp:anchor distT="0" distB="0" distL="0" distR="0" simplePos="0" relativeHeight="251663360" behindDoc="0" locked="0" layoutInCell="1" allowOverlap="1">
            <wp:simplePos x="0" y="0"/>
            <wp:positionH relativeFrom="page">
              <wp:posOffset>1143000</wp:posOffset>
            </wp:positionH>
            <wp:positionV relativeFrom="paragraph">
              <wp:posOffset>104775</wp:posOffset>
            </wp:positionV>
            <wp:extent cx="1983740" cy="944245"/>
            <wp:effectExtent l="0" t="0" r="0" b="0"/>
            <wp:wrapTopAndBottom/>
            <wp:docPr id="17"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9.jpeg"/>
                    <pic:cNvPicPr>
                      <a:picLocks noChangeAspect="1"/>
                    </pic:cNvPicPr>
                  </pic:nvPicPr>
                  <pic:blipFill>
                    <a:blip r:embed="rId17" cstate="print"/>
                    <a:stretch>
                      <a:fillRect/>
                    </a:stretch>
                  </pic:blipFill>
                  <pic:spPr>
                    <a:xfrm>
                      <a:off x="0" y="0"/>
                      <a:ext cx="1983600" cy="944499"/>
                    </a:xfrm>
                    <a:prstGeom prst="rect">
                      <a:avLst/>
                    </a:prstGeom>
                  </pic:spPr>
                </pic:pic>
              </a:graphicData>
            </a:graphic>
          </wp:anchor>
        </w:drawing>
      </w:r>
    </w:p>
    <w:p>
      <w:pPr>
        <w:pStyle w:val="4"/>
        <w:spacing w:before="70" w:line="240" w:lineRule="auto"/>
      </w:pPr>
      <w:r>
        <w:rPr>
          <w:w w:val="95"/>
        </w:rPr>
        <w:t>三、实验探究题</w:t>
      </w:r>
    </w:p>
    <w:p>
      <w:pPr>
        <w:pStyle w:val="5"/>
        <w:spacing w:before="11" w:line="240" w:lineRule="auto"/>
        <w:rPr>
          <w:b/>
          <w:sz w:val="14"/>
        </w:rPr>
      </w:pPr>
    </w:p>
    <w:p>
      <w:pPr>
        <w:pStyle w:val="5"/>
        <w:spacing w:before="1" w:line="240" w:lineRule="auto"/>
        <w:ind w:left="120"/>
      </w:pPr>
      <w:r>
        <w:rPr>
          <w:rFonts w:ascii="Times New Roman" w:eastAsia="Times New Roman"/>
          <w:w w:val="95"/>
        </w:rPr>
        <w:t>16.</w:t>
      </w:r>
      <w:r>
        <w:rPr>
          <w:w w:val="95"/>
        </w:rPr>
        <w:t>如图所示，用钢尺做探究实验，把钢尺紧按在桌面上，一端伸出桌边，拨动钢尺，听它</w:t>
      </w:r>
    </w:p>
    <w:p>
      <w:pPr>
        <w:spacing w:after="0" w:line="240" w:lineRule="auto"/>
        <w:sectPr>
          <w:pgSz w:w="11910" w:h="16840"/>
          <w:pgMar w:top="720" w:right="1680" w:bottom="1220" w:left="1680" w:header="522" w:footer="1031" w:gutter="0"/>
          <w:cols w:space="708" w:num="1"/>
        </w:sectPr>
      </w:pPr>
    </w:p>
    <w:p>
      <w:pPr>
        <w:pStyle w:val="5"/>
        <w:spacing w:line="240" w:lineRule="auto"/>
        <w:rPr>
          <w:sz w:val="20"/>
        </w:rPr>
      </w:pPr>
    </w:p>
    <w:p>
      <w:pPr>
        <w:pStyle w:val="5"/>
        <w:spacing w:line="240" w:lineRule="auto"/>
        <w:rPr>
          <w:sz w:val="20"/>
        </w:rPr>
      </w:pPr>
    </w:p>
    <w:p>
      <w:pPr>
        <w:pStyle w:val="5"/>
        <w:spacing w:before="10" w:line="240" w:lineRule="auto"/>
        <w:rPr>
          <w:sz w:val="16"/>
        </w:rPr>
      </w:pPr>
    </w:p>
    <w:p>
      <w:pPr>
        <w:pStyle w:val="5"/>
        <w:spacing w:before="38" w:line="240" w:lineRule="auto"/>
        <w:ind w:left="120" w:right="219"/>
      </w:pPr>
      <w:r>
        <w:drawing>
          <wp:anchor distT="0" distB="0" distL="0" distR="0" simplePos="0" relativeHeight="251664384" behindDoc="0" locked="0" layoutInCell="1" allowOverlap="1">
            <wp:simplePos x="0" y="0"/>
            <wp:positionH relativeFrom="page">
              <wp:posOffset>1143000</wp:posOffset>
            </wp:positionH>
            <wp:positionV relativeFrom="paragraph">
              <wp:posOffset>629920</wp:posOffset>
            </wp:positionV>
            <wp:extent cx="1851660" cy="1094740"/>
            <wp:effectExtent l="0" t="0" r="0" b="0"/>
            <wp:wrapTopAndBottom/>
            <wp:docPr id="19"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10.jpeg"/>
                    <pic:cNvPicPr>
                      <a:picLocks noChangeAspect="1"/>
                    </pic:cNvPicPr>
                  </pic:nvPicPr>
                  <pic:blipFill>
                    <a:blip r:embed="rId18" cstate="print"/>
                    <a:stretch>
                      <a:fillRect/>
                    </a:stretch>
                  </pic:blipFill>
                  <pic:spPr>
                    <a:xfrm>
                      <a:off x="0" y="0"/>
                      <a:ext cx="1851477" cy="1094613"/>
                    </a:xfrm>
                    <a:prstGeom prst="rect">
                      <a:avLst/>
                    </a:prstGeom>
                  </pic:spPr>
                </pic:pic>
              </a:graphicData>
            </a:graphic>
          </wp:anchor>
        </w:drawing>
      </w:r>
      <w:r>
        <w:rPr>
          <w:spacing w:val="5"/>
          <w:w w:val="95"/>
        </w:rPr>
        <w:t>发出</w:t>
      </w:r>
      <w:r>
        <w:rPr>
          <w:spacing w:val="-4"/>
          <w:w w:val="95"/>
          <w:position w:val="1"/>
          <w:sz w:val="20"/>
        </w:rPr>
        <w:t>的</w:t>
      </w:r>
      <w:r>
        <w:rPr>
          <w:spacing w:val="-8"/>
          <w:w w:val="95"/>
        </w:rPr>
        <w:t>声音，同时注意观察钢尺振动的快慢，改变钢尺伸出桌边的长度，再次拨动，使钢尺   每次的振动幅度大致相同．</w:t>
      </w:r>
    </w:p>
    <w:p>
      <w:pPr>
        <w:pStyle w:val="5"/>
        <w:tabs>
          <w:tab w:val="left" w:pos="3374"/>
        </w:tabs>
        <w:spacing w:before="103" w:line="240" w:lineRule="auto"/>
        <w:ind w:left="120"/>
      </w:pPr>
      <w:r>
        <w:rPr>
          <w:spacing w:val="-1"/>
          <w:w w:val="99"/>
        </w:rPr>
        <w:t>（</w:t>
      </w:r>
      <w:r>
        <w:rPr>
          <w:rFonts w:ascii="Times New Roman" w:hAnsi="Times New Roman" w:eastAsia="Times New Roman"/>
          <w:spacing w:val="0"/>
          <w:w w:val="99"/>
        </w:rPr>
        <w:t>1</w:t>
      </w:r>
      <w:r>
        <w:rPr>
          <w:spacing w:val="-1"/>
          <w:w w:val="99"/>
        </w:rPr>
        <w:t>）</w:t>
      </w:r>
      <w:r>
        <w:rPr>
          <w:spacing w:val="1"/>
          <w:w w:val="99"/>
        </w:rPr>
        <w:t>本</w:t>
      </w:r>
      <w:r>
        <w:rPr>
          <w:spacing w:val="-1"/>
          <w:w w:val="99"/>
        </w:rPr>
        <w:t>实</w:t>
      </w:r>
      <w:r>
        <w:rPr>
          <w:spacing w:val="1"/>
          <w:w w:val="99"/>
        </w:rPr>
        <w:t>验</w:t>
      </w:r>
      <w:r>
        <w:rPr>
          <w:spacing w:val="-1"/>
          <w:w w:val="99"/>
        </w:rPr>
        <w:t>中</w:t>
      </w:r>
      <w:r>
        <w:rPr>
          <w:spacing w:val="1"/>
          <w:w w:val="99"/>
        </w:rPr>
        <w:t>应</w:t>
      </w:r>
      <w:r>
        <w:rPr>
          <w:spacing w:val="-1"/>
          <w:w w:val="99"/>
        </w:rPr>
        <w:t>该</w:t>
      </w:r>
      <w:r>
        <w:rPr>
          <w:spacing w:val="1"/>
          <w:w w:val="99"/>
        </w:rPr>
        <w:t>听</w:t>
      </w:r>
      <w:r>
        <w:rPr>
          <w:spacing w:val="-1"/>
          <w:w w:val="99"/>
        </w:rPr>
        <w:t>的</w:t>
      </w:r>
      <w:r>
        <w:rPr>
          <w:spacing w:val="1"/>
          <w:w w:val="99"/>
        </w:rPr>
        <w:t>声</w:t>
      </w:r>
      <w:r>
        <w:rPr>
          <w:spacing w:val="-1"/>
          <w:w w:val="99"/>
        </w:rPr>
        <w:t>音</w:t>
      </w:r>
      <w:r>
        <w:rPr>
          <w:spacing w:val="1"/>
          <w:w w:val="99"/>
        </w:rPr>
        <w:t>是</w:t>
      </w:r>
      <w:r>
        <w:rPr>
          <w:rFonts w:ascii="Times New Roman" w:hAnsi="Times New Roman" w:eastAsia="Times New Roman"/>
          <w:w w:val="99"/>
          <w:u w:val="single"/>
        </w:rPr>
        <w:t xml:space="preserve"> </w:t>
      </w:r>
      <w:r>
        <w:rPr>
          <w:rFonts w:ascii="Times New Roman" w:hAnsi="Times New Roman" w:eastAsia="Times New Roman"/>
          <w:u w:val="single"/>
        </w:rPr>
        <w:tab/>
      </w:r>
      <w:r>
        <w:rPr>
          <w:spacing w:val="-1"/>
          <w:w w:val="99"/>
        </w:rPr>
        <w:t>（</w:t>
      </w:r>
      <w:r>
        <w:rPr>
          <w:spacing w:val="1"/>
          <w:w w:val="99"/>
        </w:rPr>
        <w:t>选填</w:t>
      </w:r>
      <w:r>
        <w:rPr>
          <w:rFonts w:ascii="Times New Roman" w:hAnsi="Times New Roman" w:eastAsia="Times New Roman"/>
          <w:spacing w:val="-2"/>
          <w:w w:val="99"/>
        </w:rPr>
        <w:t>“</w:t>
      </w:r>
      <w:r>
        <w:rPr>
          <w:rFonts w:ascii="Times New Roman" w:hAnsi="Times New Roman" w:eastAsia="Times New Roman"/>
          <w:w w:val="99"/>
        </w:rPr>
        <w:t>A</w:t>
      </w:r>
      <w:r>
        <w:rPr>
          <w:rFonts w:ascii="Times New Roman" w:hAnsi="Times New Roman" w:eastAsia="Times New Roman"/>
          <w:spacing w:val="2"/>
          <w:w w:val="99"/>
        </w:rPr>
        <w:t>”</w:t>
      </w:r>
      <w:r>
        <w:rPr>
          <w:spacing w:val="-1"/>
          <w:w w:val="99"/>
        </w:rPr>
        <w:t>或</w:t>
      </w:r>
      <w:r>
        <w:rPr>
          <w:rFonts w:ascii="Times New Roman" w:hAnsi="Times New Roman" w:eastAsia="Times New Roman"/>
          <w:w w:val="99"/>
        </w:rPr>
        <w:t>“</w:t>
      </w:r>
      <w:r>
        <w:rPr>
          <w:rFonts w:ascii="Times New Roman" w:hAnsi="Times New Roman" w:eastAsia="Times New Roman"/>
          <w:spacing w:val="-1"/>
          <w:w w:val="99"/>
        </w:rPr>
        <w:t>B</w:t>
      </w:r>
      <w:r>
        <w:rPr>
          <w:rFonts w:ascii="Times New Roman" w:hAnsi="Times New Roman" w:eastAsia="Times New Roman"/>
          <w:w w:val="99"/>
        </w:rPr>
        <w:t>”</w:t>
      </w:r>
      <w:r>
        <w:rPr>
          <w:spacing w:val="-104"/>
          <w:w w:val="99"/>
        </w:rPr>
        <w:t>）</w:t>
      </w:r>
      <w:r>
        <w:rPr>
          <w:w w:val="99"/>
        </w:rPr>
        <w:t>。</w:t>
      </w:r>
    </w:p>
    <w:p>
      <w:pPr>
        <w:pStyle w:val="5"/>
        <w:tabs>
          <w:tab w:val="left" w:pos="3419"/>
        </w:tabs>
        <w:spacing w:before="177" w:line="240" w:lineRule="auto"/>
        <w:ind w:left="119"/>
      </w:pPr>
      <w:r>
        <w:rPr>
          <w:rFonts w:ascii="Times New Roman" w:eastAsia="Times New Roman"/>
        </w:rPr>
        <w:t>A</w:t>
      </w:r>
      <w:r>
        <w:t>．刚尺伸出桌面部分振动发出的</w:t>
      </w:r>
      <w:r>
        <w:tab/>
      </w:r>
      <w:r>
        <w:rPr>
          <w:rFonts w:ascii="Times New Roman" w:eastAsia="Times New Roman"/>
          <w:w w:val="95"/>
        </w:rPr>
        <w:t>B</w:t>
      </w:r>
      <w:r>
        <w:rPr>
          <w:w w:val="95"/>
        </w:rPr>
        <w:t>．刚尺拍打桌面发出的</w:t>
      </w:r>
    </w:p>
    <w:p>
      <w:pPr>
        <w:pStyle w:val="5"/>
        <w:tabs>
          <w:tab w:val="left" w:pos="1379"/>
          <w:tab w:val="left" w:pos="4845"/>
          <w:tab w:val="left" w:pos="7154"/>
        </w:tabs>
        <w:spacing w:before="177" w:line="240" w:lineRule="auto"/>
        <w:ind w:left="119" w:right="231"/>
      </w:pPr>
      <w:r>
        <w:t>（</w:t>
      </w:r>
      <w:r>
        <w:rPr>
          <w:rFonts w:ascii="Times New Roman" w:eastAsia="Times New Roman"/>
        </w:rPr>
        <w:t>2</w:t>
      </w:r>
      <w:r>
        <w:t>）实验时，钢尺伸出桌</w:t>
      </w:r>
      <w:r>
        <w:rPr>
          <w:spacing w:val="10"/>
        </w:rPr>
        <w:t>面</w:t>
      </w:r>
      <w:r>
        <w:rPr>
          <w:spacing w:val="-4"/>
          <w:position w:val="1"/>
          <w:sz w:val="20"/>
        </w:rPr>
        <w:t>的</w:t>
      </w:r>
      <w:r>
        <w:t>长度越长振动越</w:t>
      </w:r>
      <w:r>
        <w:rPr>
          <w:u w:val="single"/>
        </w:rPr>
        <w:t xml:space="preserve"> </w:t>
      </w:r>
      <w:r>
        <w:rPr>
          <w:u w:val="single"/>
        </w:rPr>
        <w:tab/>
      </w:r>
      <w:r>
        <w:t>，发出声音的音调越</w:t>
      </w:r>
      <w:r>
        <w:rPr>
          <w:u w:val="single"/>
        </w:rPr>
        <w:t xml:space="preserve"> </w:t>
      </w:r>
      <w:r>
        <w:rPr>
          <w:u w:val="single"/>
        </w:rPr>
        <w:tab/>
      </w:r>
      <w:r>
        <w:rPr>
          <w:w w:val="95"/>
        </w:rPr>
        <w:t xml:space="preserve">，说明：音调 </w:t>
      </w:r>
      <w:r>
        <w:t>的高低与</w:t>
      </w:r>
      <w:r>
        <w:rPr>
          <w:u w:val="single"/>
        </w:rPr>
        <w:t xml:space="preserve"> </w:t>
      </w:r>
      <w:r>
        <w:rPr>
          <w:u w:val="single"/>
        </w:rPr>
        <w:tab/>
      </w:r>
      <w:r>
        <w:rPr>
          <w:w w:val="95"/>
        </w:rPr>
        <w:t>有关。</w:t>
      </w:r>
    </w:p>
    <w:p>
      <w:pPr>
        <w:pStyle w:val="5"/>
        <w:tabs>
          <w:tab w:val="left" w:pos="7785"/>
        </w:tabs>
        <w:spacing w:before="69" w:line="240" w:lineRule="auto"/>
        <w:ind w:left="119" w:right="229"/>
      </w:pPr>
      <w:r>
        <w:t>（</w:t>
      </w:r>
      <w:r>
        <w:rPr>
          <w:rFonts w:ascii="Times New Roman" w:eastAsia="Times New Roman"/>
        </w:rPr>
        <w:t>3</w:t>
      </w:r>
      <w:r>
        <w:t>）实验时，保持钢尺伸出桌面的长度不变，改变拨动力度，则是研究声音的</w:t>
      </w:r>
      <w:r>
        <w:rPr>
          <w:u w:val="single"/>
        </w:rPr>
        <w:t xml:space="preserve"> </w:t>
      </w:r>
      <w:r>
        <w:rPr>
          <w:u w:val="single"/>
        </w:rPr>
        <w:tab/>
      </w:r>
      <w:r>
        <w:rPr>
          <w:w w:val="95"/>
        </w:rPr>
        <w:t>与振动 幅度的关系。</w:t>
      </w:r>
    </w:p>
    <w:p>
      <w:pPr>
        <w:pStyle w:val="5"/>
        <w:tabs>
          <w:tab w:val="left" w:pos="3376"/>
        </w:tabs>
        <w:spacing w:before="69" w:line="240" w:lineRule="auto"/>
        <w:ind w:left="119" w:right="232"/>
        <w:rPr>
          <w:rFonts w:ascii="Times New Roman" w:eastAsia="Times New Roman"/>
        </w:rPr>
      </w:pPr>
      <w:r>
        <w:rPr>
          <w:w w:val="95"/>
        </w:rPr>
        <w:t>（</w:t>
      </w:r>
      <w:r>
        <w:rPr>
          <w:rFonts w:ascii="Times New Roman" w:eastAsia="Times New Roman"/>
          <w:w w:val="95"/>
        </w:rPr>
        <w:t>4</w:t>
      </w:r>
      <w:r>
        <w:rPr>
          <w:w w:val="95"/>
        </w:rPr>
        <w:t xml:space="preserve">）小华同学发现钢尺伸出桌面的长度太长时，可以明显看到钢尺在振动，但却听不到声   </w:t>
      </w:r>
      <w:r>
        <w:t>音，这是因为</w:t>
      </w:r>
      <w:r>
        <w:rPr>
          <w:u w:val="single"/>
        </w:rPr>
        <w:t xml:space="preserve"> </w:t>
      </w:r>
      <w:r>
        <w:rPr>
          <w:u w:val="single"/>
        </w:rPr>
        <w:tab/>
      </w:r>
      <w:r>
        <w:rPr>
          <w:rFonts w:ascii="Times New Roman" w:eastAsia="Times New Roman"/>
        </w:rPr>
        <w:t>.</w:t>
      </w:r>
    </w:p>
    <w:p>
      <w:pPr>
        <w:pStyle w:val="5"/>
        <w:spacing w:before="35" w:line="240" w:lineRule="auto"/>
        <w:ind w:left="119" w:right="156"/>
      </w:pPr>
      <w:r>
        <w:rPr>
          <w:rFonts w:ascii="Times New Roman" w:hAnsi="Times New Roman" w:eastAsia="Times New Roman"/>
        </w:rPr>
        <w:t>17.</w:t>
      </w:r>
      <w:r>
        <w:t>小明在</w:t>
      </w:r>
      <w:r>
        <w:rPr>
          <w:rFonts w:ascii="Times New Roman" w:hAnsi="Times New Roman" w:eastAsia="Times New Roman"/>
        </w:rPr>
        <w:t>“</w:t>
      </w:r>
      <w:r>
        <w:t>测小车的平均速度</w:t>
      </w:r>
      <w:r>
        <w:rPr>
          <w:rFonts w:ascii="Times New Roman" w:hAnsi="Times New Roman" w:eastAsia="Times New Roman"/>
        </w:rPr>
        <w:t>”</w:t>
      </w:r>
      <w:r>
        <w:t xml:space="preserve">的实验中，设计了如图所示的实验装置：小车从带刻度的斜面顶端由静止下滑，图中的圆圈是小车到达 </w:t>
      </w:r>
      <w:r>
        <w:rPr>
          <w:rFonts w:ascii="Times New Roman" w:hAnsi="Times New Roman" w:eastAsia="Times New Roman"/>
        </w:rPr>
        <w:t>A</w:t>
      </w:r>
      <w:r>
        <w:t>、</w:t>
      </w:r>
      <w:r>
        <w:rPr>
          <w:rFonts w:ascii="Times New Roman" w:hAnsi="Times New Roman" w:eastAsia="Times New Roman"/>
        </w:rPr>
        <w:t>B</w:t>
      </w:r>
      <w:r>
        <w:t>、</w:t>
      </w:r>
      <w:r>
        <w:rPr>
          <w:rFonts w:ascii="Times New Roman" w:hAnsi="Times New Roman" w:eastAsia="Times New Roman"/>
        </w:rPr>
        <w:t xml:space="preserve">C </w:t>
      </w:r>
      <w:r>
        <w:t>三处时电子表的显示（数字分别表示</w:t>
      </w:r>
    </w:p>
    <w:p>
      <w:pPr>
        <w:pStyle w:val="5"/>
        <w:spacing w:before="35" w:line="240" w:lineRule="auto"/>
        <w:ind w:left="119"/>
      </w:pPr>
      <w:r>
        <w:rPr>
          <w:rFonts w:ascii="Times New Roman" w:hAnsi="Times New Roman" w:eastAsia="Times New Roman"/>
          <w:w w:val="95"/>
        </w:rPr>
        <w:t>“</w:t>
      </w:r>
      <w:r>
        <w:rPr>
          <w:w w:val="95"/>
        </w:rPr>
        <w:t>小时：分：秒</w:t>
      </w:r>
      <w:r>
        <w:rPr>
          <w:rFonts w:ascii="Times New Roman" w:hAnsi="Times New Roman" w:eastAsia="Times New Roman"/>
          <w:w w:val="95"/>
        </w:rPr>
        <w:t>”</w:t>
      </w:r>
      <w:r>
        <w:rPr>
          <w:w w:val="95"/>
        </w:rPr>
        <w:t>）</w:t>
      </w:r>
    </w:p>
    <w:p>
      <w:pPr>
        <w:pStyle w:val="5"/>
        <w:spacing w:before="1" w:line="240" w:lineRule="auto"/>
        <w:rPr>
          <w:sz w:val="13"/>
        </w:rPr>
      </w:pPr>
      <w:r>
        <w:drawing>
          <wp:anchor distT="0" distB="0" distL="0" distR="0" simplePos="0" relativeHeight="251665408" behindDoc="0" locked="0" layoutInCell="1" allowOverlap="1">
            <wp:simplePos x="0" y="0"/>
            <wp:positionH relativeFrom="page">
              <wp:posOffset>1143000</wp:posOffset>
            </wp:positionH>
            <wp:positionV relativeFrom="paragraph">
              <wp:posOffset>133350</wp:posOffset>
            </wp:positionV>
            <wp:extent cx="3808730" cy="1665605"/>
            <wp:effectExtent l="0" t="0" r="0" b="0"/>
            <wp:wrapTopAndBottom/>
            <wp:docPr id="21"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11.png"/>
                    <pic:cNvPicPr>
                      <a:picLocks noChangeAspect="1"/>
                    </pic:cNvPicPr>
                  </pic:nvPicPr>
                  <pic:blipFill>
                    <a:blip r:embed="rId19" cstate="print"/>
                    <a:stretch>
                      <a:fillRect/>
                    </a:stretch>
                  </pic:blipFill>
                  <pic:spPr>
                    <a:xfrm>
                      <a:off x="0" y="0"/>
                      <a:ext cx="3808919" cy="1665636"/>
                    </a:xfrm>
                    <a:prstGeom prst="rect">
                      <a:avLst/>
                    </a:prstGeom>
                  </pic:spPr>
                </pic:pic>
              </a:graphicData>
            </a:graphic>
          </wp:anchor>
        </w:drawing>
      </w:r>
    </w:p>
    <w:p>
      <w:pPr>
        <w:pStyle w:val="5"/>
        <w:tabs>
          <w:tab w:val="left" w:pos="4845"/>
        </w:tabs>
        <w:spacing w:before="123" w:line="240" w:lineRule="auto"/>
        <w:ind w:left="120"/>
      </w:pPr>
      <w:r>
        <w:t>（</w:t>
      </w:r>
      <w:r>
        <w:rPr>
          <w:rFonts w:ascii="Times New Roman" w:eastAsia="Times New Roman"/>
        </w:rPr>
        <w:t>1</w:t>
      </w:r>
      <w:r>
        <w:t>）该实验测小车平均速度的实验原理是</w:t>
      </w:r>
      <w:r>
        <w:rPr>
          <w:u w:val="single"/>
        </w:rPr>
        <w:t xml:space="preserve"> </w:t>
      </w:r>
      <w:r>
        <w:rPr>
          <w:u w:val="single"/>
        </w:rPr>
        <w:tab/>
      </w:r>
      <w:r>
        <w:t>．</w:t>
      </w:r>
    </w:p>
    <w:p>
      <w:pPr>
        <w:pStyle w:val="5"/>
        <w:tabs>
          <w:tab w:val="left" w:pos="3794"/>
          <w:tab w:val="left" w:pos="7788"/>
        </w:tabs>
        <w:spacing w:before="177" w:line="240" w:lineRule="auto"/>
        <w:ind w:left="119"/>
      </w:pPr>
      <w:r>
        <w:rPr>
          <w:spacing w:val="-1"/>
          <w:w w:val="99"/>
        </w:rPr>
        <w:t>（</w:t>
      </w:r>
      <w:r>
        <w:rPr>
          <w:rFonts w:ascii="Times New Roman" w:hAnsi="Times New Roman" w:eastAsia="Times New Roman"/>
          <w:spacing w:val="0"/>
          <w:w w:val="99"/>
        </w:rPr>
        <w:t>2</w:t>
      </w:r>
      <w:r>
        <w:rPr>
          <w:spacing w:val="-1"/>
          <w:w w:val="99"/>
        </w:rPr>
        <w:t>）</w:t>
      </w:r>
      <w:r>
        <w:rPr>
          <w:spacing w:val="1"/>
          <w:w w:val="99"/>
        </w:rPr>
        <w:t>实</w:t>
      </w:r>
      <w:r>
        <w:rPr>
          <w:spacing w:val="-1"/>
          <w:w w:val="99"/>
        </w:rPr>
        <w:t>验</w:t>
      </w:r>
      <w:r>
        <w:rPr>
          <w:spacing w:val="1"/>
          <w:w w:val="99"/>
        </w:rPr>
        <w:t>中</w:t>
      </w:r>
      <w:r>
        <w:rPr>
          <w:spacing w:val="-1"/>
          <w:w w:val="99"/>
        </w:rPr>
        <w:t>使</w:t>
      </w:r>
      <w:r>
        <w:rPr>
          <w:spacing w:val="1"/>
          <w:w w:val="99"/>
        </w:rPr>
        <w:t>用</w:t>
      </w:r>
      <w:r>
        <w:rPr>
          <w:spacing w:val="-1"/>
          <w:w w:val="99"/>
        </w:rPr>
        <w:t>的</w:t>
      </w:r>
      <w:r>
        <w:rPr>
          <w:spacing w:val="1"/>
          <w:w w:val="99"/>
        </w:rPr>
        <w:t>斜</w:t>
      </w:r>
      <w:r>
        <w:rPr>
          <w:spacing w:val="-1"/>
          <w:w w:val="99"/>
        </w:rPr>
        <w:t>面</w:t>
      </w:r>
      <w:r>
        <w:rPr>
          <w:spacing w:val="1"/>
          <w:w w:val="99"/>
        </w:rPr>
        <w:t>的</w:t>
      </w:r>
      <w:r>
        <w:rPr>
          <w:spacing w:val="-1"/>
          <w:w w:val="99"/>
        </w:rPr>
        <w:t>坡</w:t>
      </w:r>
      <w:r>
        <w:rPr>
          <w:spacing w:val="1"/>
          <w:w w:val="99"/>
        </w:rPr>
        <w:t>度</w:t>
      </w:r>
      <w:r>
        <w:rPr>
          <w:rFonts w:ascii="Times New Roman" w:hAnsi="Times New Roman" w:eastAsia="Times New Roman"/>
          <w:w w:val="99"/>
          <w:u w:val="single"/>
        </w:rPr>
        <w:t xml:space="preserve"> </w:t>
      </w:r>
      <w:r>
        <w:rPr>
          <w:rFonts w:ascii="Times New Roman" w:hAnsi="Times New Roman" w:eastAsia="Times New Roman"/>
          <w:u w:val="single"/>
        </w:rPr>
        <w:tab/>
      </w:r>
      <w:r>
        <w:rPr>
          <w:spacing w:val="-104"/>
          <w:w w:val="99"/>
        </w:rPr>
        <w:t>，</w:t>
      </w:r>
      <w:r>
        <w:rPr>
          <w:spacing w:val="-1"/>
          <w:w w:val="99"/>
        </w:rPr>
        <w:t>（</w:t>
      </w:r>
      <w:r>
        <w:rPr>
          <w:spacing w:val="1"/>
          <w:w w:val="99"/>
        </w:rPr>
        <w:t>填</w:t>
      </w:r>
      <w:r>
        <w:rPr>
          <w:rFonts w:ascii="Times New Roman" w:hAnsi="Times New Roman" w:eastAsia="Times New Roman"/>
          <w:w w:val="99"/>
        </w:rPr>
        <w:t>“</w:t>
      </w:r>
      <w:r>
        <w:rPr>
          <w:spacing w:val="-1"/>
          <w:w w:val="99"/>
        </w:rPr>
        <w:t>较</w:t>
      </w:r>
      <w:r>
        <w:rPr>
          <w:spacing w:val="1"/>
          <w:w w:val="99"/>
        </w:rPr>
        <w:t>小</w:t>
      </w:r>
      <w:r>
        <w:rPr>
          <w:rFonts w:ascii="Times New Roman" w:hAnsi="Times New Roman" w:eastAsia="Times New Roman"/>
          <w:spacing w:val="-2"/>
          <w:w w:val="99"/>
        </w:rPr>
        <w:t>”</w:t>
      </w:r>
      <w:r>
        <w:rPr>
          <w:spacing w:val="1"/>
          <w:w w:val="99"/>
        </w:rPr>
        <w:t>或</w:t>
      </w:r>
      <w:r>
        <w:rPr>
          <w:rFonts w:ascii="Times New Roman" w:hAnsi="Times New Roman" w:eastAsia="Times New Roman"/>
          <w:w w:val="99"/>
        </w:rPr>
        <w:t>“</w:t>
      </w:r>
      <w:r>
        <w:rPr>
          <w:spacing w:val="-1"/>
          <w:w w:val="99"/>
        </w:rPr>
        <w:t>较</w:t>
      </w:r>
      <w:r>
        <w:rPr>
          <w:spacing w:val="1"/>
          <w:w w:val="99"/>
        </w:rPr>
        <w:t>大</w:t>
      </w:r>
      <w:r>
        <w:rPr>
          <w:rFonts w:ascii="Times New Roman" w:hAnsi="Times New Roman" w:eastAsia="Times New Roman"/>
          <w:spacing w:val="-2"/>
          <w:w w:val="99"/>
        </w:rPr>
        <w:t>”</w:t>
      </w:r>
      <w:r>
        <w:rPr>
          <w:spacing w:val="-1"/>
          <w:w w:val="99"/>
        </w:rPr>
        <w:t>）</w:t>
      </w:r>
      <w:r>
        <w:rPr>
          <w:spacing w:val="1"/>
          <w:w w:val="99"/>
        </w:rPr>
        <w:t>其</w:t>
      </w:r>
      <w:r>
        <w:rPr>
          <w:spacing w:val="-1"/>
          <w:w w:val="99"/>
        </w:rPr>
        <w:t>目</w:t>
      </w:r>
      <w:r>
        <w:rPr>
          <w:spacing w:val="1"/>
          <w:w w:val="99"/>
        </w:rPr>
        <w:t>的</w:t>
      </w:r>
      <w:r>
        <w:rPr>
          <w:spacing w:val="-1"/>
          <w:w w:val="99"/>
        </w:rPr>
        <w:t>是</w:t>
      </w:r>
      <w:r>
        <w:rPr>
          <w:spacing w:val="1"/>
          <w:w w:val="99"/>
        </w:rPr>
        <w:t>：</w:t>
      </w:r>
      <w:r>
        <w:rPr>
          <w:rFonts w:ascii="Times New Roman" w:hAnsi="Times New Roman" w:eastAsia="Times New Roman"/>
          <w:w w:val="99"/>
          <w:u w:val="single"/>
        </w:rPr>
        <w:t xml:space="preserve"> </w:t>
      </w:r>
      <w:r>
        <w:rPr>
          <w:rFonts w:ascii="Times New Roman" w:hAnsi="Times New Roman" w:eastAsia="Times New Roman"/>
          <w:u w:val="single"/>
        </w:rPr>
        <w:tab/>
      </w:r>
      <w:r>
        <w:rPr>
          <w:rFonts w:ascii="Times New Roman" w:hAnsi="Times New Roman" w:eastAsia="Times New Roman"/>
          <w:spacing w:val="-1"/>
        </w:rPr>
        <w:t xml:space="preserve"> </w:t>
      </w:r>
      <w:r>
        <w:rPr>
          <w:w w:val="99"/>
        </w:rPr>
        <w:t>．</w:t>
      </w:r>
    </w:p>
    <w:p>
      <w:pPr>
        <w:pStyle w:val="5"/>
        <w:tabs>
          <w:tab w:val="left" w:pos="2810"/>
          <w:tab w:val="left" w:pos="7019"/>
        </w:tabs>
        <w:spacing w:before="177" w:line="240" w:lineRule="auto"/>
        <w:ind w:left="119" w:right="260"/>
        <w:jc w:val="both"/>
      </w:pPr>
      <w:r>
        <w:t>（</w:t>
      </w:r>
      <w:r>
        <w:rPr>
          <w:rFonts w:ascii="Times New Roman" w:hAnsi="Times New Roman" w:eastAsia="Times New Roman"/>
        </w:rPr>
        <w:t>3</w:t>
      </w:r>
      <w:r>
        <w:t>）实验前必须学会熟练使用电子表，如果让小车过了</w:t>
      </w:r>
      <w:r>
        <w:rPr>
          <w:spacing w:val="-60"/>
        </w:rPr>
        <w:t xml:space="preserve"> </w:t>
      </w:r>
      <w:r>
        <w:rPr>
          <w:rFonts w:ascii="Times New Roman" w:hAnsi="Times New Roman" w:eastAsia="Times New Roman"/>
        </w:rPr>
        <w:t>A</w:t>
      </w:r>
      <w:r>
        <w:rPr>
          <w:rFonts w:ascii="Times New Roman" w:hAnsi="Times New Roman" w:eastAsia="Times New Roman"/>
          <w:spacing w:val="-7"/>
        </w:rPr>
        <w:t xml:space="preserve"> </w:t>
      </w:r>
      <w:r>
        <w:t>点才开始计时，则会使所测</w:t>
      </w:r>
      <w:r>
        <w:rPr>
          <w:spacing w:val="-57"/>
        </w:rPr>
        <w:t xml:space="preserve"> </w:t>
      </w:r>
      <w:r>
        <w:rPr>
          <w:rFonts w:ascii="Times New Roman" w:hAnsi="Times New Roman" w:eastAsia="Times New Roman"/>
        </w:rPr>
        <w:t xml:space="preserve">AC </w:t>
      </w:r>
      <w:r>
        <w:rPr>
          <w:position w:val="2"/>
        </w:rPr>
        <w:t>段的平均速度</w:t>
      </w:r>
      <w:r>
        <w:rPr>
          <w:spacing w:val="-51"/>
          <w:position w:val="2"/>
        </w:rPr>
        <w:t xml:space="preserve"> </w:t>
      </w:r>
      <w:r>
        <w:rPr>
          <w:rFonts w:ascii="Times New Roman" w:hAnsi="Times New Roman" w:eastAsia="Times New Roman"/>
          <w:position w:val="1"/>
        </w:rPr>
        <w:t>v</w:t>
      </w:r>
      <w:r>
        <w:rPr>
          <w:rFonts w:ascii="Times New Roman" w:hAnsi="Times New Roman" w:eastAsia="Times New Roman"/>
          <w:position w:val="1"/>
          <w:vertAlign w:val="subscript"/>
        </w:rPr>
        <w:t>AC</w:t>
      </w:r>
      <w:r>
        <w:rPr>
          <w:rFonts w:ascii="Times New Roman" w:hAnsi="Times New Roman" w:eastAsia="Times New Roman"/>
          <w:spacing w:val="-17"/>
          <w:position w:val="1"/>
          <w:vertAlign w:val="baseline"/>
        </w:rPr>
        <w:t xml:space="preserve"> </w:t>
      </w:r>
      <w:r>
        <w:rPr>
          <w:position w:val="2"/>
          <w:vertAlign w:val="baseline"/>
        </w:rPr>
        <w:t>偏</w:t>
      </w:r>
      <w:r>
        <w:rPr>
          <w:position w:val="2"/>
          <w:u w:val="single"/>
          <w:vertAlign w:val="baseline"/>
        </w:rPr>
        <w:t xml:space="preserve"> </w:t>
      </w:r>
      <w:r>
        <w:rPr>
          <w:position w:val="2"/>
          <w:u w:val="single"/>
          <w:vertAlign w:val="baseline"/>
        </w:rPr>
        <w:tab/>
      </w:r>
      <w:r>
        <w:rPr>
          <w:position w:val="2"/>
          <w:vertAlign w:val="baseline"/>
        </w:rPr>
        <w:t>（填</w:t>
      </w:r>
      <w:r>
        <w:rPr>
          <w:rFonts w:ascii="Times New Roman" w:hAnsi="Times New Roman" w:eastAsia="Times New Roman"/>
          <w:position w:val="1"/>
          <w:vertAlign w:val="baseline"/>
        </w:rPr>
        <w:t>“</w:t>
      </w:r>
      <w:r>
        <w:rPr>
          <w:position w:val="2"/>
          <w:vertAlign w:val="baseline"/>
        </w:rPr>
        <w:t>大</w:t>
      </w:r>
      <w:r>
        <w:rPr>
          <w:rFonts w:ascii="Times New Roman" w:hAnsi="Times New Roman" w:eastAsia="Times New Roman"/>
          <w:position w:val="1"/>
          <w:vertAlign w:val="baseline"/>
        </w:rPr>
        <w:t>”</w:t>
      </w:r>
      <w:r>
        <w:rPr>
          <w:position w:val="2"/>
          <w:vertAlign w:val="baseline"/>
        </w:rPr>
        <w:t>或</w:t>
      </w:r>
      <w:r>
        <w:rPr>
          <w:rFonts w:ascii="Times New Roman" w:hAnsi="Times New Roman" w:eastAsia="Times New Roman"/>
          <w:position w:val="1"/>
          <w:vertAlign w:val="baseline"/>
        </w:rPr>
        <w:t>“</w:t>
      </w:r>
      <w:r>
        <w:rPr>
          <w:position w:val="2"/>
          <w:vertAlign w:val="baseline"/>
        </w:rPr>
        <w:t>小</w:t>
      </w:r>
      <w:r>
        <w:rPr>
          <w:rFonts w:ascii="Times New Roman" w:hAnsi="Times New Roman" w:eastAsia="Times New Roman"/>
          <w:position w:val="1"/>
          <w:vertAlign w:val="baseline"/>
        </w:rPr>
        <w:t>”</w:t>
      </w:r>
      <w:r>
        <w:rPr>
          <w:position w:val="2"/>
          <w:vertAlign w:val="baseline"/>
        </w:rPr>
        <w:t>）</w:t>
      </w:r>
      <w:r>
        <w:rPr>
          <w:rFonts w:ascii="Times New Roman" w:hAnsi="Times New Roman" w:eastAsia="Times New Roman"/>
          <w:position w:val="1"/>
          <w:vertAlign w:val="baseline"/>
        </w:rPr>
        <w:t>;</w:t>
      </w:r>
      <w:r>
        <w:rPr>
          <w:position w:val="2"/>
          <w:vertAlign w:val="baseline"/>
        </w:rPr>
        <w:t>可以看出小车在做</w:t>
      </w:r>
      <w:r>
        <w:rPr>
          <w:position w:val="2"/>
          <w:u w:val="single"/>
          <w:vertAlign w:val="baseline"/>
        </w:rPr>
        <w:t xml:space="preserve"> </w:t>
      </w:r>
      <w:r>
        <w:rPr>
          <w:position w:val="2"/>
          <w:u w:val="single"/>
          <w:vertAlign w:val="baseline"/>
        </w:rPr>
        <w:tab/>
      </w:r>
      <w:r>
        <w:rPr>
          <w:w w:val="95"/>
          <w:position w:val="2"/>
          <w:vertAlign w:val="baseline"/>
        </w:rPr>
        <w:t>（匀速</w:t>
      </w:r>
      <w:r>
        <w:rPr>
          <w:rFonts w:ascii="Times New Roman" w:hAnsi="Times New Roman" w:eastAsia="Times New Roman"/>
          <w:w w:val="95"/>
          <w:position w:val="1"/>
          <w:vertAlign w:val="baseline"/>
        </w:rPr>
        <w:t>/</w:t>
      </w:r>
      <w:r>
        <w:rPr>
          <w:w w:val="95"/>
          <w:position w:val="2"/>
          <w:vertAlign w:val="baseline"/>
        </w:rPr>
        <w:t xml:space="preserve">变速） </w:t>
      </w:r>
      <w:r>
        <w:rPr>
          <w:w w:val="95"/>
          <w:vertAlign w:val="baseline"/>
        </w:rPr>
        <w:t>直线运动</w:t>
      </w:r>
    </w:p>
    <w:p>
      <w:pPr>
        <w:pStyle w:val="5"/>
        <w:tabs>
          <w:tab w:val="left" w:pos="8018"/>
        </w:tabs>
        <w:spacing w:before="70" w:line="240" w:lineRule="auto"/>
        <w:ind w:left="119"/>
      </w:pPr>
      <w:r>
        <w:rPr>
          <w:spacing w:val="-1"/>
          <w:w w:val="99"/>
          <w:position w:val="2"/>
        </w:rPr>
        <w:t>（</w:t>
      </w:r>
      <w:r>
        <w:rPr>
          <w:rFonts w:ascii="Times New Roman" w:eastAsia="Times New Roman"/>
          <w:spacing w:val="0"/>
          <w:w w:val="99"/>
          <w:position w:val="1"/>
        </w:rPr>
        <w:t>4</w:t>
      </w:r>
      <w:r>
        <w:rPr>
          <w:spacing w:val="-104"/>
          <w:w w:val="99"/>
          <w:position w:val="2"/>
        </w:rPr>
        <w:t>）</w:t>
      </w:r>
      <w:r>
        <w:rPr>
          <w:w w:val="99"/>
          <w:position w:val="2"/>
        </w:rPr>
        <w:t>若</w:t>
      </w:r>
      <w:r>
        <w:rPr>
          <w:spacing w:val="-67"/>
          <w:position w:val="2"/>
        </w:rPr>
        <w:t xml:space="preserve"> </w:t>
      </w:r>
      <w:r>
        <w:rPr>
          <w:rFonts w:ascii="Times New Roman" w:eastAsia="Times New Roman"/>
          <w:w w:val="99"/>
          <w:position w:val="1"/>
        </w:rPr>
        <w:t>s</w:t>
      </w:r>
      <w:r>
        <w:rPr>
          <w:rFonts w:ascii="Times New Roman" w:eastAsia="Times New Roman"/>
          <w:w w:val="104"/>
          <w:position w:val="1"/>
          <w:vertAlign w:val="subscript"/>
        </w:rPr>
        <w:t>2</w:t>
      </w:r>
      <w:r>
        <w:rPr>
          <w:rFonts w:ascii="Times New Roman" w:eastAsia="Times New Roman"/>
          <w:spacing w:val="-30"/>
          <w:position w:val="1"/>
          <w:vertAlign w:val="baseline"/>
        </w:rPr>
        <w:t xml:space="preserve"> </w:t>
      </w:r>
      <w:r>
        <w:rPr>
          <w:spacing w:val="-1"/>
          <w:w w:val="99"/>
          <w:position w:val="2"/>
          <w:vertAlign w:val="baseline"/>
        </w:rPr>
        <w:t>的</w:t>
      </w:r>
      <w:r>
        <w:rPr>
          <w:spacing w:val="1"/>
          <w:w w:val="99"/>
          <w:position w:val="2"/>
          <w:vertAlign w:val="baseline"/>
        </w:rPr>
        <w:t>路</w:t>
      </w:r>
      <w:r>
        <w:rPr>
          <w:spacing w:val="-1"/>
          <w:w w:val="99"/>
          <w:position w:val="2"/>
          <w:vertAlign w:val="baseline"/>
        </w:rPr>
        <w:t>程</w:t>
      </w:r>
      <w:r>
        <w:rPr>
          <w:spacing w:val="1"/>
          <w:w w:val="99"/>
          <w:position w:val="2"/>
          <w:vertAlign w:val="baseline"/>
        </w:rPr>
        <w:t>正</w:t>
      </w:r>
      <w:r>
        <w:rPr>
          <w:spacing w:val="-1"/>
          <w:w w:val="99"/>
          <w:position w:val="2"/>
          <w:vertAlign w:val="baseline"/>
        </w:rPr>
        <w:t>好</w:t>
      </w:r>
      <w:r>
        <w:rPr>
          <w:spacing w:val="1"/>
          <w:w w:val="99"/>
          <w:position w:val="2"/>
          <w:vertAlign w:val="baseline"/>
        </w:rPr>
        <w:t>是</w:t>
      </w:r>
      <w:r>
        <w:rPr>
          <w:spacing w:val="-1"/>
          <w:w w:val="99"/>
          <w:position w:val="2"/>
          <w:vertAlign w:val="baseline"/>
        </w:rPr>
        <w:t>全</w:t>
      </w:r>
      <w:r>
        <w:rPr>
          <w:spacing w:val="1"/>
          <w:w w:val="99"/>
          <w:position w:val="2"/>
          <w:vertAlign w:val="baseline"/>
        </w:rPr>
        <w:t>部</w:t>
      </w:r>
      <w:r>
        <w:rPr>
          <w:spacing w:val="-1"/>
          <w:w w:val="99"/>
          <w:position w:val="2"/>
          <w:vertAlign w:val="baseline"/>
        </w:rPr>
        <w:t>路</w:t>
      </w:r>
      <w:r>
        <w:rPr>
          <w:spacing w:val="1"/>
          <w:w w:val="99"/>
          <w:position w:val="2"/>
          <w:vertAlign w:val="baseline"/>
        </w:rPr>
        <w:t>程</w:t>
      </w:r>
      <w:r>
        <w:rPr>
          <w:spacing w:val="-1"/>
          <w:w w:val="99"/>
          <w:position w:val="2"/>
          <w:vertAlign w:val="baseline"/>
        </w:rPr>
        <w:t>的</w:t>
      </w:r>
      <w:r>
        <w:rPr>
          <w:spacing w:val="1"/>
          <w:w w:val="99"/>
          <w:position w:val="2"/>
          <w:vertAlign w:val="baseline"/>
        </w:rPr>
        <w:t>一</w:t>
      </w:r>
      <w:r>
        <w:rPr>
          <w:spacing w:val="-1"/>
          <w:w w:val="99"/>
          <w:position w:val="2"/>
          <w:vertAlign w:val="baseline"/>
        </w:rPr>
        <w:t>半</w:t>
      </w:r>
      <w:r>
        <w:rPr>
          <w:spacing w:val="-104"/>
          <w:w w:val="99"/>
          <w:position w:val="2"/>
          <w:vertAlign w:val="baseline"/>
        </w:rPr>
        <w:t>，</w:t>
      </w:r>
      <w:r>
        <w:rPr>
          <w:spacing w:val="-1"/>
          <w:w w:val="99"/>
          <w:position w:val="2"/>
          <w:vertAlign w:val="baseline"/>
        </w:rPr>
        <w:t>小</w:t>
      </w:r>
      <w:r>
        <w:rPr>
          <w:spacing w:val="1"/>
          <w:w w:val="99"/>
          <w:position w:val="2"/>
          <w:vertAlign w:val="baseline"/>
        </w:rPr>
        <w:t>车</w:t>
      </w:r>
      <w:r>
        <w:rPr>
          <w:spacing w:val="-1"/>
          <w:w w:val="99"/>
          <w:position w:val="2"/>
          <w:vertAlign w:val="baseline"/>
        </w:rPr>
        <w:t>通</w:t>
      </w:r>
      <w:r>
        <w:rPr>
          <w:spacing w:val="1"/>
          <w:w w:val="99"/>
          <w:position w:val="2"/>
          <w:vertAlign w:val="baseline"/>
        </w:rPr>
        <w:t>过</w:t>
      </w:r>
      <w:r>
        <w:rPr>
          <w:spacing w:val="-1"/>
          <w:w w:val="99"/>
          <w:position w:val="2"/>
          <w:vertAlign w:val="baseline"/>
        </w:rPr>
        <w:t>下</w:t>
      </w:r>
      <w:r>
        <w:rPr>
          <w:spacing w:val="1"/>
          <w:w w:val="99"/>
          <w:position w:val="2"/>
          <w:vertAlign w:val="baseline"/>
        </w:rPr>
        <w:t>半</w:t>
      </w:r>
      <w:r>
        <w:rPr>
          <w:spacing w:val="-1"/>
          <w:w w:val="99"/>
          <w:position w:val="2"/>
          <w:vertAlign w:val="baseline"/>
        </w:rPr>
        <w:t>段</w:t>
      </w:r>
      <w:r>
        <w:rPr>
          <w:spacing w:val="1"/>
          <w:w w:val="99"/>
          <w:position w:val="2"/>
          <w:vertAlign w:val="baseline"/>
        </w:rPr>
        <w:t>路</w:t>
      </w:r>
      <w:r>
        <w:rPr>
          <w:spacing w:val="-1"/>
          <w:w w:val="99"/>
          <w:position w:val="2"/>
          <w:vertAlign w:val="baseline"/>
        </w:rPr>
        <w:t>程</w:t>
      </w:r>
      <w:r>
        <w:rPr>
          <w:spacing w:val="1"/>
          <w:w w:val="99"/>
          <w:position w:val="2"/>
          <w:vertAlign w:val="baseline"/>
        </w:rPr>
        <w:t>的</w:t>
      </w:r>
      <w:r>
        <w:rPr>
          <w:spacing w:val="-1"/>
          <w:w w:val="99"/>
          <w:position w:val="2"/>
          <w:vertAlign w:val="baseline"/>
        </w:rPr>
        <w:t>平</w:t>
      </w:r>
      <w:r>
        <w:rPr>
          <w:spacing w:val="1"/>
          <w:w w:val="99"/>
          <w:position w:val="2"/>
          <w:vertAlign w:val="baseline"/>
        </w:rPr>
        <w:t>均速</w:t>
      </w:r>
      <w:r>
        <w:rPr>
          <w:w w:val="99"/>
          <w:position w:val="2"/>
          <w:vertAlign w:val="baseline"/>
        </w:rPr>
        <w:t>度</w:t>
      </w:r>
      <w:r>
        <w:rPr>
          <w:spacing w:val="-67"/>
          <w:position w:val="2"/>
          <w:vertAlign w:val="baseline"/>
        </w:rPr>
        <w:t xml:space="preserve"> </w:t>
      </w:r>
      <w:r>
        <w:rPr>
          <w:rFonts w:ascii="Times New Roman" w:eastAsia="Times New Roman"/>
          <w:spacing w:val="-2"/>
          <w:w w:val="99"/>
          <w:position w:val="1"/>
          <w:vertAlign w:val="baseline"/>
        </w:rPr>
        <w:t>v</w:t>
      </w:r>
      <w:r>
        <w:rPr>
          <w:rFonts w:ascii="Times New Roman" w:eastAsia="Times New Roman"/>
          <w:spacing w:val="-1"/>
          <w:w w:val="104"/>
          <w:position w:val="1"/>
          <w:vertAlign w:val="subscript"/>
        </w:rPr>
        <w:t>BC</w:t>
      </w:r>
      <w:r>
        <w:rPr>
          <w:rFonts w:ascii="Times New Roman" w:eastAsia="Times New Roman"/>
          <w:spacing w:val="-1"/>
          <w:w w:val="99"/>
          <w:position w:val="1"/>
          <w:vertAlign w:val="baseline"/>
        </w:rPr>
        <w:t>=</w:t>
      </w:r>
      <w:r>
        <w:rPr>
          <w:rFonts w:ascii="Times New Roman" w:eastAsia="Times New Roman"/>
          <w:w w:val="99"/>
          <w:position w:val="1"/>
          <w:u w:val="single"/>
          <w:vertAlign w:val="baseline"/>
        </w:rPr>
        <w:t xml:space="preserve"> </w:t>
      </w:r>
      <w:r>
        <w:rPr>
          <w:rFonts w:ascii="Times New Roman" w:eastAsia="Times New Roman"/>
          <w:position w:val="1"/>
          <w:u w:val="single"/>
          <w:vertAlign w:val="baseline"/>
        </w:rPr>
        <w:tab/>
      </w:r>
      <w:r>
        <w:rPr>
          <w:rFonts w:ascii="Times New Roman" w:eastAsia="Times New Roman"/>
          <w:spacing w:val="-2"/>
          <w:w w:val="99"/>
          <w:position w:val="1"/>
          <w:vertAlign w:val="baseline"/>
        </w:rPr>
        <w:t>m</w:t>
      </w:r>
      <w:r>
        <w:rPr>
          <w:rFonts w:ascii="Times New Roman" w:eastAsia="Times New Roman"/>
          <w:spacing w:val="-1"/>
          <w:w w:val="99"/>
          <w:position w:val="1"/>
          <w:vertAlign w:val="baseline"/>
        </w:rPr>
        <w:t>/</w:t>
      </w:r>
      <w:r>
        <w:rPr>
          <w:rFonts w:ascii="Times New Roman" w:eastAsia="Times New Roman"/>
          <w:spacing w:val="1"/>
          <w:w w:val="99"/>
          <w:position w:val="1"/>
          <w:vertAlign w:val="baseline"/>
        </w:rPr>
        <w:t>s</w:t>
      </w:r>
      <w:r>
        <w:rPr>
          <w:w w:val="99"/>
          <w:position w:val="2"/>
          <w:vertAlign w:val="baseline"/>
        </w:rPr>
        <w:t>．</w:t>
      </w:r>
    </w:p>
    <w:p>
      <w:pPr>
        <w:pStyle w:val="5"/>
        <w:spacing w:before="162" w:line="240" w:lineRule="auto"/>
        <w:ind w:left="120"/>
      </w:pPr>
      <w:r>
        <w:rPr>
          <w:rFonts w:ascii="Times New Roman" w:hAnsi="Times New Roman" w:eastAsia="Times New Roman"/>
          <w:w w:val="95"/>
        </w:rPr>
        <w:t>18.</w:t>
      </w:r>
      <w:r>
        <w:rPr>
          <w:w w:val="95"/>
        </w:rPr>
        <w:t>如图是</w:t>
      </w:r>
      <w:r>
        <w:rPr>
          <w:rFonts w:ascii="Times New Roman" w:hAnsi="Times New Roman" w:eastAsia="Times New Roman"/>
          <w:w w:val="95"/>
        </w:rPr>
        <w:t>“</w:t>
      </w:r>
      <w:r>
        <w:rPr>
          <w:w w:val="95"/>
        </w:rPr>
        <w:t>探究平面镜成像特点</w:t>
      </w:r>
      <w:r>
        <w:rPr>
          <w:rFonts w:ascii="Times New Roman" w:hAnsi="Times New Roman" w:eastAsia="Times New Roman"/>
          <w:w w:val="95"/>
        </w:rPr>
        <w:t>”</w:t>
      </w:r>
      <w:r>
        <w:rPr>
          <w:w w:val="95"/>
        </w:rPr>
        <w:t>的情景：竖立的透明玻璃板下方放一把直尺，直尺与玻璃</w:t>
      </w:r>
    </w:p>
    <w:p>
      <w:pPr>
        <w:spacing w:after="0" w:line="240" w:lineRule="auto"/>
        <w:sectPr>
          <w:pgSz w:w="11910" w:h="16840"/>
          <w:pgMar w:top="720" w:right="1580" w:bottom="1220" w:left="1680" w:header="522" w:footer="1031" w:gutter="0"/>
          <w:cols w:space="708" w:num="1"/>
        </w:sectPr>
      </w:pPr>
    </w:p>
    <w:p>
      <w:pPr>
        <w:pStyle w:val="5"/>
        <w:spacing w:line="240" w:lineRule="auto"/>
        <w:rPr>
          <w:sz w:val="20"/>
        </w:rPr>
      </w:pPr>
    </w:p>
    <w:p>
      <w:pPr>
        <w:pStyle w:val="5"/>
        <w:spacing w:line="240" w:lineRule="auto"/>
        <w:rPr>
          <w:sz w:val="20"/>
        </w:rPr>
      </w:pPr>
    </w:p>
    <w:p>
      <w:pPr>
        <w:pStyle w:val="5"/>
        <w:spacing w:before="9" w:line="240" w:lineRule="auto"/>
        <w:rPr>
          <w:sz w:val="16"/>
        </w:rPr>
      </w:pPr>
    </w:p>
    <w:p>
      <w:pPr>
        <w:pStyle w:val="5"/>
        <w:spacing w:before="41" w:line="240" w:lineRule="auto"/>
        <w:ind w:left="120"/>
      </w:pPr>
      <w:r>
        <w:t xml:space="preserve">板垂直；两支相同的蜡烛 </w:t>
      </w:r>
      <w:r>
        <w:rPr>
          <w:rFonts w:ascii="Times New Roman" w:eastAsia="Times New Roman"/>
        </w:rPr>
        <w:t>A</w:t>
      </w:r>
      <w:r>
        <w:t>、</w:t>
      </w:r>
      <w:r>
        <w:rPr>
          <w:rFonts w:ascii="Times New Roman" w:eastAsia="Times New Roman"/>
        </w:rPr>
        <w:t xml:space="preserve">B </w:t>
      </w:r>
      <w:r>
        <w:t xml:space="preserve">竖立于玻璃板两侧的直尺上，以 </w:t>
      </w:r>
      <w:r>
        <w:rPr>
          <w:rFonts w:ascii="Times New Roman" w:eastAsia="Times New Roman"/>
        </w:rPr>
        <w:t xml:space="preserve">A </w:t>
      </w:r>
      <w:r>
        <w:t>蜡烛为成像物体。</w:t>
      </w:r>
    </w:p>
    <w:p>
      <w:pPr>
        <w:pStyle w:val="5"/>
        <w:spacing w:before="176" w:line="240" w:lineRule="auto"/>
        <w:ind w:left="119" w:right="257"/>
        <w:jc w:val="both"/>
      </w:pPr>
      <w:r>
        <w:rPr>
          <w:spacing w:val="-1"/>
          <w:w w:val="99"/>
        </w:rPr>
        <w:t>（</w:t>
      </w:r>
      <w:r>
        <w:rPr>
          <w:rFonts w:ascii="Times New Roman" w:hAnsi="Times New Roman" w:eastAsia="Times New Roman"/>
          <w:spacing w:val="0"/>
          <w:w w:val="99"/>
        </w:rPr>
        <w:t>1</w:t>
      </w:r>
      <w:r>
        <w:rPr>
          <w:spacing w:val="-1"/>
          <w:w w:val="99"/>
        </w:rPr>
        <w:t>）为便于观察，该实验最好在</w:t>
      </w:r>
      <w:r>
        <w:rPr>
          <w:rFonts w:ascii="Times New Roman" w:hAnsi="Times New Roman" w:eastAsia="Times New Roman"/>
          <w:spacing w:val="-1"/>
          <w:w w:val="99"/>
          <w:u w:val="single"/>
        </w:rPr>
        <w:t xml:space="preserve"> </w:t>
      </w:r>
      <w:r>
        <w:rPr>
          <w:rFonts w:ascii="Times New Roman" w:hAnsi="Times New Roman" w:eastAsia="Times New Roman"/>
          <w:spacing w:val="-1"/>
          <w:u w:val="single"/>
        </w:rPr>
        <w:t xml:space="preserve">         </w:t>
      </w:r>
      <w:r>
        <w:rPr>
          <w:spacing w:val="-1"/>
          <w:w w:val="99"/>
        </w:rPr>
        <w:t>环境中进行</w:t>
      </w:r>
      <w:r>
        <w:rPr>
          <w:spacing w:val="1"/>
          <w:w w:val="99"/>
        </w:rPr>
        <w:t>（</w:t>
      </w:r>
      <w:r>
        <w:rPr>
          <w:w w:val="99"/>
        </w:rPr>
        <w:t>选填</w:t>
      </w:r>
      <w:r>
        <w:rPr>
          <w:rFonts w:ascii="Times New Roman" w:hAnsi="Times New Roman" w:eastAsia="Times New Roman"/>
          <w:w w:val="99"/>
        </w:rPr>
        <w:t>“</w:t>
      </w:r>
      <w:r>
        <w:rPr>
          <w:w w:val="99"/>
        </w:rPr>
        <w:t>较明亮</w:t>
      </w:r>
      <w:r>
        <w:rPr>
          <w:rFonts w:ascii="Times New Roman" w:hAnsi="Times New Roman" w:eastAsia="Times New Roman"/>
          <w:spacing w:val="-2"/>
          <w:w w:val="99"/>
        </w:rPr>
        <w:t>”</w:t>
      </w:r>
      <w:r>
        <w:rPr>
          <w:spacing w:val="1"/>
          <w:w w:val="99"/>
        </w:rPr>
        <w:t>或</w:t>
      </w:r>
      <w:r>
        <w:rPr>
          <w:rFonts w:ascii="Times New Roman" w:hAnsi="Times New Roman" w:eastAsia="Times New Roman"/>
          <w:w w:val="99"/>
        </w:rPr>
        <w:t>“</w:t>
      </w:r>
      <w:r>
        <w:rPr>
          <w:spacing w:val="-1"/>
          <w:w w:val="99"/>
        </w:rPr>
        <w:t>较黑暗</w:t>
      </w:r>
      <w:r>
        <w:rPr>
          <w:rFonts w:ascii="Times New Roman" w:hAnsi="Times New Roman" w:eastAsia="Times New Roman"/>
          <w:w w:val="99"/>
        </w:rPr>
        <w:t>”</w:t>
      </w:r>
      <w:r>
        <w:rPr>
          <w:spacing w:val="-104"/>
          <w:w w:val="99"/>
        </w:rPr>
        <w:t>）</w:t>
      </w:r>
      <w:r>
        <w:rPr>
          <w:spacing w:val="-1"/>
          <w:w w:val="99"/>
        </w:rPr>
        <w:t>；此外，采</w:t>
      </w:r>
      <w:r>
        <w:rPr>
          <w:spacing w:val="-3"/>
        </w:rPr>
        <w:t xml:space="preserve">用透明玻璃板代替平面镜，虽然成像不如平面镜清晰，但却能在观察到 </w:t>
      </w:r>
      <w:r>
        <w:rPr>
          <w:rFonts w:ascii="Times New Roman" w:hAnsi="Times New Roman" w:eastAsia="Times New Roman"/>
        </w:rPr>
        <w:t xml:space="preserve">A </w:t>
      </w:r>
      <w:r>
        <w:t>蜡烛像的同时， 也能观察到</w:t>
      </w:r>
      <w:r>
        <w:rPr>
          <w:spacing w:val="20"/>
          <w:u w:val="single"/>
        </w:rPr>
        <w:t xml:space="preserve">    </w:t>
      </w:r>
      <w:r>
        <w:t>，巧妙地解决了确定像的位置和大小的问题。</w:t>
      </w:r>
    </w:p>
    <w:p>
      <w:pPr>
        <w:pStyle w:val="5"/>
        <w:tabs>
          <w:tab w:val="left" w:pos="1687"/>
          <w:tab w:val="left" w:pos="4214"/>
          <w:tab w:val="left" w:pos="4365"/>
          <w:tab w:val="left" w:pos="6127"/>
          <w:tab w:val="left" w:pos="7048"/>
        </w:tabs>
        <w:spacing w:before="66" w:line="240" w:lineRule="auto"/>
        <w:ind w:left="119" w:right="199"/>
      </w:pPr>
      <w:r>
        <w:t>（</w:t>
      </w:r>
      <w:r>
        <w:rPr>
          <w:rFonts w:ascii="Times New Roman" w:hAnsi="Times New Roman" w:eastAsia="Times New Roman"/>
        </w:rPr>
        <w:t>2</w:t>
      </w:r>
      <w:r>
        <w:t>）点燃</w:t>
      </w:r>
      <w:r>
        <w:rPr>
          <w:spacing w:val="-56"/>
        </w:rPr>
        <w:t xml:space="preserve"> </w:t>
      </w:r>
      <w:r>
        <w:rPr>
          <w:rFonts w:ascii="Times New Roman" w:hAnsi="Times New Roman" w:eastAsia="Times New Roman"/>
        </w:rPr>
        <w:t>A</w:t>
      </w:r>
      <w:r>
        <w:rPr>
          <w:rFonts w:ascii="Times New Roman" w:hAnsi="Times New Roman" w:eastAsia="Times New Roman"/>
          <w:spacing w:val="-3"/>
        </w:rPr>
        <w:t xml:space="preserve"> </w:t>
      </w:r>
      <w:r>
        <w:t>蜡烛，人眼一直在玻璃板的</w:t>
      </w:r>
      <w:r>
        <w:rPr>
          <w:u w:val="single"/>
        </w:rPr>
        <w:t xml:space="preserve"> </w:t>
      </w:r>
      <w:r>
        <w:rPr>
          <w:u w:val="single"/>
        </w:rPr>
        <w:tab/>
      </w:r>
      <w:r>
        <w:rPr>
          <w:u w:val="single"/>
        </w:rPr>
        <w:tab/>
      </w:r>
      <w:r>
        <w:t>（选填</w:t>
      </w:r>
      <w:r>
        <w:rPr>
          <w:rFonts w:ascii="Times New Roman" w:hAnsi="Times New Roman" w:eastAsia="Times New Roman"/>
        </w:rPr>
        <w:t>“</w:t>
      </w:r>
      <w:r>
        <w:t>前</w:t>
      </w:r>
      <w:r>
        <w:rPr>
          <w:rFonts w:ascii="Times New Roman" w:hAnsi="Times New Roman" w:eastAsia="Times New Roman"/>
        </w:rPr>
        <w:t>”</w:t>
      </w:r>
      <w:r>
        <w:t>或</w:t>
      </w:r>
      <w:r>
        <w:rPr>
          <w:rFonts w:ascii="Times New Roman" w:hAnsi="Times New Roman" w:eastAsia="Times New Roman"/>
        </w:rPr>
        <w:t>“</w:t>
      </w:r>
      <w:r>
        <w:t>后</w:t>
      </w:r>
      <w:r>
        <w:rPr>
          <w:rFonts w:ascii="Times New Roman" w:hAnsi="Times New Roman" w:eastAsia="Times New Roman"/>
        </w:rPr>
        <w:t>”</w:t>
      </w:r>
      <w:r>
        <w:t>）侧观察，小心地移动</w:t>
      </w:r>
      <w:r>
        <w:rPr>
          <w:spacing w:val="-64"/>
        </w:rPr>
        <w:t xml:space="preserve"> </w:t>
      </w:r>
      <w:r>
        <w:rPr>
          <w:rFonts w:ascii="Times New Roman" w:hAnsi="Times New Roman" w:eastAsia="Times New Roman"/>
        </w:rPr>
        <w:t>B</w:t>
      </w:r>
      <w:r>
        <w:t>蜡烛</w:t>
      </w:r>
      <w:r>
        <w:rPr>
          <w:spacing w:val="-13"/>
        </w:rPr>
        <w:t>，</w:t>
      </w:r>
      <w:r>
        <w:t>直到与</w:t>
      </w:r>
      <w:r>
        <w:rPr>
          <w:spacing w:val="-54"/>
        </w:rPr>
        <w:t xml:space="preserve"> </w:t>
      </w:r>
      <w:r>
        <w:rPr>
          <w:rFonts w:ascii="Times New Roman" w:hAnsi="Times New Roman" w:eastAsia="Times New Roman"/>
        </w:rPr>
        <w:t>A</w:t>
      </w:r>
      <w:r>
        <w:rPr>
          <w:rFonts w:ascii="Times New Roman" w:hAnsi="Times New Roman" w:eastAsia="Times New Roman"/>
          <w:spacing w:val="-4"/>
        </w:rPr>
        <w:t xml:space="preserve"> </w:t>
      </w:r>
      <w:r>
        <w:t>蜡烛的像重合为止</w:t>
      </w:r>
      <w:r>
        <w:rPr>
          <w:spacing w:val="-13"/>
        </w:rPr>
        <w:t>，</w:t>
      </w:r>
      <w:r>
        <w:t>这时发现像与物的大小</w:t>
      </w:r>
      <w:r>
        <w:rPr>
          <w:u w:val="single"/>
        </w:rPr>
        <w:t xml:space="preserve"> </w:t>
      </w:r>
      <w:r>
        <w:rPr>
          <w:u w:val="single"/>
        </w:rPr>
        <w:tab/>
      </w:r>
      <w:r>
        <w:rPr>
          <w:spacing w:val="-10"/>
          <w:w w:val="95"/>
        </w:rPr>
        <w:t>，</w:t>
      </w:r>
      <w:r>
        <w:rPr>
          <w:w w:val="95"/>
        </w:rPr>
        <w:t xml:space="preserve">这种确定像与物大小关  </w:t>
      </w:r>
      <w:r>
        <w:rPr>
          <w:spacing w:val="-1"/>
          <w:w w:val="99"/>
        </w:rPr>
        <w:t>系</w:t>
      </w:r>
      <w:r>
        <w:rPr>
          <w:spacing w:val="1"/>
          <w:w w:val="99"/>
        </w:rPr>
        <w:t>的</w:t>
      </w:r>
      <w:r>
        <w:rPr>
          <w:spacing w:val="-1"/>
          <w:w w:val="99"/>
        </w:rPr>
        <w:t>方</w:t>
      </w:r>
      <w:r>
        <w:rPr>
          <w:spacing w:val="1"/>
          <w:w w:val="99"/>
        </w:rPr>
        <w:t>法</w:t>
      </w:r>
      <w:r>
        <w:rPr>
          <w:spacing w:val="-1"/>
          <w:w w:val="99"/>
        </w:rPr>
        <w:t>是</w:t>
      </w:r>
      <w:r>
        <w:rPr>
          <w:rFonts w:ascii="Times New Roman" w:hAnsi="Times New Roman" w:eastAsia="Times New Roman"/>
          <w:w w:val="99"/>
          <w:u w:val="single"/>
        </w:rPr>
        <w:t xml:space="preserve"> </w:t>
      </w:r>
      <w:r>
        <w:rPr>
          <w:rFonts w:ascii="Times New Roman" w:hAnsi="Times New Roman" w:eastAsia="Times New Roman"/>
          <w:u w:val="single"/>
        </w:rPr>
        <w:tab/>
      </w:r>
      <w:r>
        <w:rPr>
          <w:spacing w:val="-1"/>
          <w:w w:val="99"/>
        </w:rPr>
        <w:t>（选</w:t>
      </w:r>
      <w:r>
        <w:rPr>
          <w:spacing w:val="1"/>
          <w:w w:val="99"/>
        </w:rPr>
        <w:t>填</w:t>
      </w:r>
      <w:r>
        <w:rPr>
          <w:rFonts w:ascii="Times New Roman" w:hAnsi="Times New Roman" w:eastAsia="Times New Roman"/>
          <w:w w:val="99"/>
        </w:rPr>
        <w:t>“</w:t>
      </w:r>
      <w:r>
        <w:rPr>
          <w:spacing w:val="-1"/>
          <w:w w:val="99"/>
        </w:rPr>
        <w:t>控</w:t>
      </w:r>
      <w:r>
        <w:rPr>
          <w:spacing w:val="1"/>
          <w:w w:val="99"/>
        </w:rPr>
        <w:t>制</w:t>
      </w:r>
      <w:r>
        <w:rPr>
          <w:spacing w:val="-1"/>
          <w:w w:val="99"/>
        </w:rPr>
        <w:t>变</w:t>
      </w:r>
      <w:r>
        <w:rPr>
          <w:spacing w:val="1"/>
          <w:w w:val="99"/>
        </w:rPr>
        <w:t>量法</w:t>
      </w:r>
      <w:r>
        <w:rPr>
          <w:rFonts w:ascii="Times New Roman" w:hAnsi="Times New Roman" w:eastAsia="Times New Roman"/>
          <w:spacing w:val="-2"/>
          <w:w w:val="99"/>
        </w:rPr>
        <w:t>”</w:t>
      </w:r>
      <w:r>
        <w:rPr>
          <w:spacing w:val="1"/>
          <w:w w:val="99"/>
        </w:rPr>
        <w:t>或</w:t>
      </w:r>
      <w:r>
        <w:rPr>
          <w:rFonts w:ascii="Times New Roman" w:hAnsi="Times New Roman" w:eastAsia="Times New Roman"/>
          <w:w w:val="99"/>
        </w:rPr>
        <w:t>“</w:t>
      </w:r>
      <w:r>
        <w:rPr>
          <w:spacing w:val="-1"/>
          <w:w w:val="99"/>
        </w:rPr>
        <w:t>等</w:t>
      </w:r>
      <w:r>
        <w:rPr>
          <w:spacing w:val="1"/>
          <w:w w:val="99"/>
        </w:rPr>
        <w:t>效</w:t>
      </w:r>
      <w:r>
        <w:rPr>
          <w:spacing w:val="-1"/>
          <w:w w:val="99"/>
        </w:rPr>
        <w:t>替</w:t>
      </w:r>
      <w:r>
        <w:rPr>
          <w:spacing w:val="1"/>
          <w:w w:val="99"/>
        </w:rPr>
        <w:t>代</w:t>
      </w:r>
      <w:r>
        <w:rPr>
          <w:spacing w:val="-1"/>
          <w:w w:val="99"/>
        </w:rPr>
        <w:t>法</w:t>
      </w:r>
      <w:r>
        <w:rPr>
          <w:rFonts w:ascii="Times New Roman" w:hAnsi="Times New Roman" w:eastAsia="Times New Roman"/>
          <w:w w:val="99"/>
        </w:rPr>
        <w:t>”</w:t>
      </w:r>
      <w:r>
        <w:rPr>
          <w:spacing w:val="-104"/>
          <w:w w:val="99"/>
        </w:rPr>
        <w:t>）</w:t>
      </w:r>
      <w:r>
        <w:rPr>
          <w:spacing w:val="-8"/>
          <w:w w:val="99"/>
        </w:rPr>
        <w:t>；</w:t>
      </w:r>
      <w:r>
        <w:rPr>
          <w:spacing w:val="-1"/>
          <w:w w:val="99"/>
        </w:rPr>
        <w:t>进</w:t>
      </w:r>
      <w:r>
        <w:rPr>
          <w:spacing w:val="1"/>
          <w:w w:val="99"/>
        </w:rPr>
        <w:t>一</w:t>
      </w:r>
      <w:r>
        <w:rPr>
          <w:spacing w:val="-1"/>
          <w:w w:val="99"/>
        </w:rPr>
        <w:t>步</w:t>
      </w:r>
      <w:r>
        <w:rPr>
          <w:spacing w:val="1"/>
          <w:w w:val="99"/>
        </w:rPr>
        <w:t>观</w:t>
      </w:r>
      <w:r>
        <w:rPr>
          <w:w w:val="99"/>
        </w:rPr>
        <w:t>察</w:t>
      </w:r>
      <w:r>
        <w:rPr>
          <w:spacing w:val="-53"/>
        </w:rPr>
        <w:t xml:space="preserve"> </w:t>
      </w:r>
      <w:r>
        <w:rPr>
          <w:rFonts w:ascii="Times New Roman" w:hAnsi="Times New Roman" w:eastAsia="Times New Roman"/>
          <w:spacing w:val="1"/>
          <w:w w:val="99"/>
        </w:rPr>
        <w:t>A</w:t>
      </w:r>
      <w:r>
        <w:rPr>
          <w:spacing w:val="-8"/>
          <w:w w:val="99"/>
        </w:rPr>
        <w:t>、</w:t>
      </w:r>
      <w:r>
        <w:rPr>
          <w:rFonts w:ascii="Times New Roman" w:hAnsi="Times New Roman" w:eastAsia="Times New Roman"/>
          <w:w w:val="99"/>
        </w:rPr>
        <w:t>B</w:t>
      </w:r>
      <w:r>
        <w:rPr>
          <w:rFonts w:ascii="Times New Roman" w:hAnsi="Times New Roman" w:eastAsia="Times New Roman"/>
        </w:rPr>
        <w:t xml:space="preserve"> </w:t>
      </w:r>
      <w:r>
        <w:rPr>
          <w:spacing w:val="-1"/>
          <w:w w:val="99"/>
        </w:rPr>
        <w:t>两</w:t>
      </w:r>
      <w:r>
        <w:rPr>
          <w:spacing w:val="1"/>
          <w:w w:val="99"/>
        </w:rPr>
        <w:t>支</w:t>
      </w:r>
      <w:r>
        <w:rPr>
          <w:spacing w:val="-1"/>
          <w:w w:val="99"/>
        </w:rPr>
        <w:t>蜡</w:t>
      </w:r>
      <w:r>
        <w:rPr>
          <w:spacing w:val="1"/>
          <w:w w:val="99"/>
        </w:rPr>
        <w:t>烛</w:t>
      </w:r>
      <w:r>
        <w:rPr>
          <w:spacing w:val="-1"/>
          <w:w w:val="99"/>
        </w:rPr>
        <w:t>在</w:t>
      </w:r>
      <w:r>
        <w:rPr>
          <w:spacing w:val="1"/>
          <w:w w:val="99"/>
        </w:rPr>
        <w:t>直</w:t>
      </w:r>
      <w:r>
        <w:rPr>
          <w:w w:val="99"/>
        </w:rPr>
        <w:t>尺</w:t>
      </w:r>
      <w:r>
        <w:t>上的位置发现，像和物的连线与玻璃板</w:t>
      </w:r>
      <w:r>
        <w:rPr>
          <w:u w:val="single"/>
        </w:rPr>
        <w:t xml:space="preserve"> </w:t>
      </w:r>
      <w:r>
        <w:rPr>
          <w:u w:val="single"/>
        </w:rPr>
        <w:tab/>
      </w:r>
      <w:r>
        <w:t>，像和物到玻璃板的距离</w:t>
      </w:r>
      <w:r>
        <w:rPr>
          <w:u w:val="single"/>
        </w:rPr>
        <w:t xml:space="preserve"> </w:t>
      </w:r>
      <w:r>
        <w:rPr>
          <w:u w:val="single"/>
        </w:rPr>
        <w:tab/>
      </w:r>
      <w:r>
        <w:t>。</w:t>
      </w:r>
    </w:p>
    <w:p>
      <w:pPr>
        <w:pStyle w:val="5"/>
        <w:tabs>
          <w:tab w:val="left" w:pos="3374"/>
        </w:tabs>
        <w:spacing w:before="66" w:line="240" w:lineRule="auto"/>
        <w:ind w:left="119" w:right="269"/>
      </w:pPr>
      <w:r>
        <w:t>（</w:t>
      </w:r>
      <w:r>
        <w:rPr>
          <w:rFonts w:ascii="Times New Roman" w:eastAsia="Times New Roman"/>
        </w:rPr>
        <w:t>3</w:t>
      </w:r>
      <w:r>
        <w:t>）接下来的步骤是：保持玻璃板位置不变，多次改变</w:t>
      </w:r>
      <w:r>
        <w:rPr>
          <w:spacing w:val="-62"/>
        </w:rPr>
        <w:t xml:space="preserve"> </w:t>
      </w:r>
      <w:r>
        <w:rPr>
          <w:rFonts w:ascii="Times New Roman" w:eastAsia="Times New Roman"/>
        </w:rPr>
        <w:t>A</w:t>
      </w:r>
      <w:r>
        <w:rPr>
          <w:rFonts w:ascii="Times New Roman" w:eastAsia="Times New Roman"/>
          <w:spacing w:val="-9"/>
        </w:rPr>
        <w:t xml:space="preserve"> </w:t>
      </w:r>
      <w:r>
        <w:t>蜡烛的位置，进行与上述（</w:t>
      </w:r>
      <w:r>
        <w:rPr>
          <w:rFonts w:ascii="Times New Roman" w:eastAsia="Times New Roman"/>
        </w:rPr>
        <w:t>2</w:t>
      </w:r>
      <w:r>
        <w:t>） 相同的操作，这样做的目的是</w:t>
      </w:r>
      <w:r>
        <w:rPr>
          <w:u w:val="single"/>
        </w:rPr>
        <w:t xml:space="preserve"> </w:t>
      </w:r>
      <w:r>
        <w:rPr>
          <w:u w:val="single"/>
        </w:rPr>
        <w:tab/>
      </w:r>
      <w:r>
        <w:t>。</w:t>
      </w:r>
    </w:p>
    <w:p>
      <w:pPr>
        <w:pStyle w:val="5"/>
        <w:tabs>
          <w:tab w:val="left" w:pos="3165"/>
        </w:tabs>
        <w:spacing w:before="69" w:line="240" w:lineRule="auto"/>
        <w:ind w:left="119" w:right="212"/>
      </w:pPr>
      <w:r>
        <w:drawing>
          <wp:anchor distT="0" distB="0" distL="0" distR="0" simplePos="0" relativeHeight="251666432" behindDoc="0" locked="0" layoutInCell="1" allowOverlap="1">
            <wp:simplePos x="0" y="0"/>
            <wp:positionH relativeFrom="page">
              <wp:posOffset>1143000</wp:posOffset>
            </wp:positionH>
            <wp:positionV relativeFrom="paragraph">
              <wp:posOffset>659130</wp:posOffset>
            </wp:positionV>
            <wp:extent cx="1570355" cy="1657350"/>
            <wp:effectExtent l="0" t="0" r="0" b="0"/>
            <wp:wrapTopAndBottom/>
            <wp:docPr id="23"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12.jpeg"/>
                    <pic:cNvPicPr>
                      <a:picLocks noChangeAspect="1"/>
                    </pic:cNvPicPr>
                  </pic:nvPicPr>
                  <pic:blipFill>
                    <a:blip r:embed="rId20" cstate="print"/>
                    <a:stretch>
                      <a:fillRect/>
                    </a:stretch>
                  </pic:blipFill>
                  <pic:spPr>
                    <a:xfrm>
                      <a:off x="0" y="0"/>
                      <a:ext cx="1570521" cy="1657350"/>
                    </a:xfrm>
                    <a:prstGeom prst="rect">
                      <a:avLst/>
                    </a:prstGeom>
                  </pic:spPr>
                </pic:pic>
              </a:graphicData>
            </a:graphic>
          </wp:anchor>
        </w:drawing>
      </w:r>
      <w:r>
        <w:rPr>
          <w:w w:val="95"/>
        </w:rPr>
        <w:t>（</w:t>
      </w:r>
      <w:r>
        <w:rPr>
          <w:rFonts w:ascii="Times New Roman" w:eastAsia="Times New Roman"/>
          <w:w w:val="95"/>
        </w:rPr>
        <w:t>4</w:t>
      </w:r>
      <w:r>
        <w:rPr>
          <w:w w:val="95"/>
        </w:rPr>
        <w:t xml:space="preserve">）通过探究平面镜成像实验，同学们认识到了平面镜成像的特点，纠正了生活中的错误   </w:t>
      </w:r>
      <w:r>
        <w:t>认识，那就是像的大小只由</w:t>
      </w:r>
      <w:r>
        <w:rPr>
          <w:u w:val="single"/>
        </w:rPr>
        <w:t xml:space="preserve"> </w:t>
      </w:r>
      <w:r>
        <w:rPr>
          <w:u w:val="single"/>
        </w:rPr>
        <w:tab/>
      </w:r>
      <w:r>
        <w:rPr>
          <w:w w:val="95"/>
        </w:rPr>
        <w:t>的大小决定。</w:t>
      </w:r>
    </w:p>
    <w:p>
      <w:pPr>
        <w:pStyle w:val="4"/>
        <w:spacing w:before="133" w:line="240" w:lineRule="auto"/>
      </w:pPr>
      <w:r>
        <w:rPr>
          <w:w w:val="95"/>
        </w:rPr>
        <w:t>四、计算题</w:t>
      </w:r>
    </w:p>
    <w:p>
      <w:pPr>
        <w:pStyle w:val="5"/>
        <w:spacing w:before="11" w:line="240" w:lineRule="auto"/>
        <w:rPr>
          <w:b/>
          <w:sz w:val="14"/>
        </w:rPr>
      </w:pPr>
    </w:p>
    <w:p>
      <w:pPr>
        <w:pStyle w:val="5"/>
        <w:spacing w:before="1" w:line="240" w:lineRule="auto"/>
        <w:ind w:left="120" w:right="59"/>
      </w:pPr>
      <w:r>
        <w:rPr>
          <w:rFonts w:ascii="Times New Roman" w:eastAsia="Times New Roman"/>
        </w:rPr>
        <w:t>19.</w:t>
      </w:r>
      <w:r>
        <w:t>一辆小汽车在平直的公路上做匀速直线运动，</w:t>
      </w:r>
      <w:r>
        <w:rPr>
          <w:rFonts w:ascii="Times New Roman" w:eastAsia="Times New Roman"/>
        </w:rPr>
        <w:t xml:space="preserve">10s </w:t>
      </w:r>
      <w:r>
        <w:t xml:space="preserve">内行驶了 </w:t>
      </w:r>
      <w:r>
        <w:rPr>
          <w:rFonts w:ascii="Times New Roman" w:eastAsia="Times New Roman"/>
        </w:rPr>
        <w:t>90m</w:t>
      </w:r>
      <w:r>
        <w:t xml:space="preserve">，途中经过了一座大桥， 从桥头驶到桥尾共 </w:t>
      </w:r>
      <w:r>
        <w:rPr>
          <w:rFonts w:ascii="Times New Roman" w:eastAsia="Times New Roman"/>
        </w:rPr>
        <w:t>6min</w:t>
      </w:r>
      <w:r>
        <w:t>，求：</w:t>
      </w:r>
    </w:p>
    <w:p>
      <w:pPr>
        <w:pStyle w:val="5"/>
        <w:spacing w:before="35" w:line="240" w:lineRule="auto"/>
        <w:ind w:left="119"/>
      </w:pPr>
      <w:r>
        <w:rPr>
          <w:w w:val="95"/>
        </w:rPr>
        <w:t>（</w:t>
      </w:r>
      <w:r>
        <w:rPr>
          <w:rFonts w:ascii="Times New Roman" w:eastAsia="Times New Roman"/>
          <w:w w:val="95"/>
        </w:rPr>
        <w:t>1</w:t>
      </w:r>
      <w:r>
        <w:rPr>
          <w:w w:val="95"/>
        </w:rPr>
        <w:t>）该汽车匀速直线运动的速度是多少米每秒？</w:t>
      </w:r>
    </w:p>
    <w:p>
      <w:pPr>
        <w:pStyle w:val="5"/>
        <w:spacing w:before="176" w:line="240" w:lineRule="auto"/>
        <w:ind w:left="119"/>
      </w:pPr>
      <w:r>
        <w:rPr>
          <w:w w:val="95"/>
        </w:rPr>
        <w:t>（</w:t>
      </w:r>
      <w:r>
        <w:rPr>
          <w:rFonts w:ascii="Times New Roman" w:eastAsia="Times New Roman"/>
          <w:w w:val="95"/>
        </w:rPr>
        <w:t>2</w:t>
      </w:r>
      <w:r>
        <w:rPr>
          <w:w w:val="95"/>
        </w:rPr>
        <w:t>）不计小汽车车长，这座桥长多少千米？</w:t>
      </w:r>
    </w:p>
    <w:p>
      <w:pPr>
        <w:pStyle w:val="5"/>
        <w:spacing w:before="176" w:line="240" w:lineRule="auto"/>
        <w:ind w:left="120" w:right="112"/>
      </w:pPr>
      <w:r>
        <w:drawing>
          <wp:anchor distT="0" distB="0" distL="0" distR="0" simplePos="0" relativeHeight="251667456" behindDoc="0" locked="0" layoutInCell="1" allowOverlap="1">
            <wp:simplePos x="0" y="0"/>
            <wp:positionH relativeFrom="page">
              <wp:posOffset>1143000</wp:posOffset>
            </wp:positionH>
            <wp:positionV relativeFrom="paragraph">
              <wp:posOffset>1287780</wp:posOffset>
            </wp:positionV>
            <wp:extent cx="2395220" cy="731520"/>
            <wp:effectExtent l="0" t="0" r="0" b="0"/>
            <wp:wrapTopAndBottom/>
            <wp:docPr id="25"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13.jpeg"/>
                    <pic:cNvPicPr>
                      <a:picLocks noChangeAspect="1"/>
                    </pic:cNvPicPr>
                  </pic:nvPicPr>
                  <pic:blipFill>
                    <a:blip r:embed="rId21" cstate="print"/>
                    <a:stretch>
                      <a:fillRect/>
                    </a:stretch>
                  </pic:blipFill>
                  <pic:spPr>
                    <a:xfrm>
                      <a:off x="0" y="0"/>
                      <a:ext cx="2395309" cy="731519"/>
                    </a:xfrm>
                    <a:prstGeom prst="rect">
                      <a:avLst/>
                    </a:prstGeom>
                  </pic:spPr>
                </pic:pic>
              </a:graphicData>
            </a:graphic>
          </wp:anchor>
        </w:drawing>
      </w:r>
      <w:r>
        <w:rPr>
          <w:rFonts w:ascii="Times New Roman" w:hAnsi="Times New Roman" w:eastAsia="Times New Roman"/>
        </w:rPr>
        <w:t>20.</w:t>
      </w:r>
      <w:r>
        <w:t>特技飞行表演可谓是</w:t>
      </w:r>
      <w:r>
        <w:rPr>
          <w:rFonts w:ascii="Times New Roman" w:hAnsi="Times New Roman" w:eastAsia="Times New Roman"/>
        </w:rPr>
        <w:t>“</w:t>
      </w:r>
      <w:r>
        <w:rPr>
          <w:spacing w:val="2"/>
        </w:rPr>
        <w:t>刀尖上</w:t>
      </w:r>
      <w:r>
        <w:rPr>
          <w:spacing w:val="-4"/>
          <w:position w:val="1"/>
          <w:sz w:val="20"/>
        </w:rPr>
        <w:t>的</w:t>
      </w:r>
      <w:r>
        <w:t>舞蹈</w:t>
      </w:r>
      <w:r>
        <w:rPr>
          <w:rFonts w:ascii="Times New Roman" w:hAnsi="Times New Roman" w:eastAsia="Times New Roman"/>
          <w:spacing w:val="-17"/>
        </w:rPr>
        <w:t>”</w:t>
      </w:r>
      <w:r>
        <w:rPr>
          <w:spacing w:val="-4"/>
        </w:rPr>
        <w:t>，女飞行员余旭近日驾驶歼</w:t>
      </w:r>
      <w:r>
        <w:rPr>
          <w:rFonts w:ascii="Times New Roman" w:hAnsi="Times New Roman" w:eastAsia="Times New Roman"/>
        </w:rPr>
        <w:t xml:space="preserve">-10 </w:t>
      </w:r>
      <w:r>
        <w:t>战机做飞行表演时不幸遇难。歼</w:t>
      </w:r>
      <w:r>
        <w:rPr>
          <w:rFonts w:ascii="Times New Roman" w:hAnsi="Times New Roman" w:eastAsia="Times New Roman"/>
        </w:rPr>
        <w:t xml:space="preserve">-10 </w:t>
      </w:r>
      <w:r>
        <w:rPr>
          <w:spacing w:val="-12"/>
        </w:rPr>
        <w:t xml:space="preserve">战机机长 </w:t>
      </w:r>
      <w:r>
        <w:rPr>
          <w:rFonts w:ascii="Times New Roman" w:hAnsi="Times New Roman" w:eastAsia="Times New Roman"/>
        </w:rPr>
        <w:t>15m</w:t>
      </w:r>
      <w:r>
        <w:t>，若在某次特技飞行表演中需要完成</w:t>
      </w:r>
      <w:r>
        <w:rPr>
          <w:rFonts w:ascii="Times New Roman" w:hAnsi="Times New Roman" w:eastAsia="Times New Roman"/>
        </w:rPr>
        <w:t>“</w:t>
      </w:r>
      <w:r>
        <w:t>双机对飞</w:t>
      </w:r>
      <w:r>
        <w:rPr>
          <w:rFonts w:ascii="Times New Roman" w:hAnsi="Times New Roman" w:eastAsia="Times New Roman"/>
        </w:rPr>
        <w:t>”</w:t>
      </w:r>
      <w:r>
        <w:t>动作，如图所</w:t>
      </w:r>
      <w:r>
        <w:rPr>
          <w:spacing w:val="-8"/>
        </w:rPr>
        <w:t xml:space="preserve">示，当机头间距 </w:t>
      </w:r>
      <w:r>
        <w:rPr>
          <w:rFonts w:ascii="Times New Roman" w:hAnsi="Times New Roman" w:eastAsia="Times New Roman"/>
        </w:rPr>
        <w:t xml:space="preserve">300m </w:t>
      </w:r>
      <w:r>
        <w:rPr>
          <w:spacing w:val="-4"/>
        </w:rPr>
        <w:t xml:space="preserve">时，对飞开始，每架飞机的速度均为 </w:t>
      </w:r>
      <w:r>
        <w:rPr>
          <w:rFonts w:ascii="Times New Roman" w:hAnsi="Times New Roman" w:eastAsia="Times New Roman"/>
        </w:rPr>
        <w:t>600m/s</w:t>
      </w:r>
      <w:r>
        <w:t>，机尾分离，对飞结束。</w:t>
      </w:r>
      <w:r>
        <w:rPr>
          <w:spacing w:val="-2"/>
        </w:rPr>
        <w:t>短兵相接， 甚是精彩！</w:t>
      </w:r>
    </w:p>
    <w:p>
      <w:pPr>
        <w:spacing w:after="0" w:line="240" w:lineRule="auto"/>
        <w:sectPr>
          <w:pgSz w:w="11910" w:h="16840"/>
          <w:pgMar w:top="720" w:right="1600" w:bottom="1220" w:left="1680" w:header="522" w:footer="1031" w:gutter="0"/>
          <w:cols w:space="708" w:num="1"/>
        </w:sectPr>
      </w:pPr>
    </w:p>
    <w:p>
      <w:pPr>
        <w:pStyle w:val="5"/>
        <w:spacing w:line="240" w:lineRule="auto"/>
        <w:rPr>
          <w:sz w:val="20"/>
        </w:rPr>
      </w:pPr>
    </w:p>
    <w:p>
      <w:pPr>
        <w:pStyle w:val="5"/>
        <w:spacing w:line="240" w:lineRule="auto"/>
        <w:rPr>
          <w:sz w:val="20"/>
        </w:rPr>
      </w:pPr>
    </w:p>
    <w:p>
      <w:pPr>
        <w:pStyle w:val="5"/>
        <w:spacing w:before="4" w:line="240" w:lineRule="auto"/>
        <w:rPr>
          <w:sz w:val="16"/>
        </w:rPr>
      </w:pPr>
    </w:p>
    <w:p>
      <w:pPr>
        <w:pStyle w:val="5"/>
        <w:spacing w:before="46" w:line="240" w:lineRule="auto"/>
        <w:ind w:left="119" w:right="119"/>
      </w:pPr>
      <w:r>
        <w:rPr>
          <w:spacing w:val="-18"/>
        </w:rPr>
        <w:t>（</w:t>
      </w:r>
      <w:r>
        <w:rPr>
          <w:rFonts w:ascii="Times New Roman" w:eastAsia="Times New Roman"/>
          <w:spacing w:val="-18"/>
        </w:rPr>
        <w:t>1</w:t>
      </w:r>
      <w:r>
        <w:rPr>
          <w:spacing w:val="-18"/>
        </w:rPr>
        <w:t>）</w:t>
      </w:r>
      <w:r>
        <w:t>若已知歼</w:t>
      </w:r>
      <w:r>
        <w:rPr>
          <w:rFonts w:ascii="Times New Roman" w:eastAsia="Times New Roman"/>
        </w:rPr>
        <w:t xml:space="preserve">-10 </w:t>
      </w:r>
      <w:r>
        <w:rPr>
          <w:spacing w:val="-6"/>
        </w:rPr>
        <w:t xml:space="preserve">战机上某一个体积为 </w:t>
      </w:r>
      <w:r>
        <w:rPr>
          <w:rFonts w:ascii="Times New Roman" w:eastAsia="Times New Roman"/>
        </w:rPr>
        <w:t>5cm</w:t>
      </w:r>
      <w:r>
        <w:rPr>
          <w:rFonts w:ascii="Times New Roman" w:eastAsia="Times New Roman"/>
          <w:position w:val="7"/>
          <w:sz w:val="13"/>
        </w:rPr>
        <w:t xml:space="preserve">3 </w:t>
      </w:r>
      <w:r>
        <w:rPr>
          <w:spacing w:val="-5"/>
        </w:rPr>
        <w:t xml:space="preserve">的钛合金零件的质量为 </w:t>
      </w:r>
      <w:r>
        <w:rPr>
          <w:rFonts w:ascii="Times New Roman" w:eastAsia="Times New Roman"/>
          <w:spacing w:val="-9"/>
        </w:rPr>
        <w:t>22.5g</w:t>
      </w:r>
      <w:r>
        <w:rPr>
          <w:spacing w:val="-3"/>
        </w:rPr>
        <w:t>，求这个零件的密</w:t>
      </w:r>
      <w:r>
        <w:rPr>
          <w:spacing w:val="-1"/>
          <w:w w:val="95"/>
        </w:rPr>
        <w:t>度；</w:t>
      </w:r>
    </w:p>
    <w:p>
      <w:pPr>
        <w:pStyle w:val="5"/>
        <w:spacing w:before="69" w:line="240" w:lineRule="auto"/>
        <w:ind w:left="119" w:right="131"/>
      </w:pPr>
      <w:r>
        <w:t>（</w:t>
      </w:r>
      <w:r>
        <w:rPr>
          <w:rFonts w:ascii="Times New Roman" w:eastAsia="Times New Roman"/>
        </w:rPr>
        <w:t>2</w:t>
      </w:r>
      <w:r>
        <w:t>）若歼</w:t>
      </w:r>
      <w:r>
        <w:rPr>
          <w:rFonts w:ascii="Times New Roman" w:eastAsia="Times New Roman"/>
        </w:rPr>
        <w:t xml:space="preserve">-10 </w:t>
      </w:r>
      <w:r>
        <w:rPr>
          <w:spacing w:val="-15"/>
        </w:rPr>
        <w:t xml:space="preserve">战机在 </w:t>
      </w:r>
      <w:r>
        <w:rPr>
          <w:rFonts w:ascii="Times New Roman" w:eastAsia="Times New Roman"/>
        </w:rPr>
        <w:t xml:space="preserve">5s </w:t>
      </w:r>
      <w:r>
        <w:rPr>
          <w:spacing w:val="-5"/>
        </w:rPr>
        <w:t xml:space="preserve">内从机场飞至距离机场 </w:t>
      </w:r>
      <w:r>
        <w:rPr>
          <w:rFonts w:ascii="Times New Roman" w:eastAsia="Times New Roman"/>
        </w:rPr>
        <w:t xml:space="preserve">1.5km </w:t>
      </w:r>
      <w:r>
        <w:t>的表演上空。求战机从机场到表演上</w:t>
      </w:r>
      <w:r>
        <w:rPr>
          <w:w w:val="95"/>
        </w:rPr>
        <w:t>空的平均速度；</w:t>
      </w:r>
    </w:p>
    <w:p>
      <w:pPr>
        <w:pStyle w:val="5"/>
        <w:spacing w:before="69" w:line="240" w:lineRule="auto"/>
        <w:ind w:left="119"/>
      </w:pPr>
      <w:r>
        <w:rPr>
          <w:w w:val="95"/>
        </w:rPr>
        <w:t>（</w:t>
      </w:r>
      <w:r>
        <w:rPr>
          <w:rFonts w:ascii="Times New Roman" w:hAnsi="Times New Roman" w:eastAsia="Times New Roman"/>
          <w:w w:val="95"/>
        </w:rPr>
        <w:t>3</w:t>
      </w:r>
      <w:r>
        <w:rPr>
          <w:w w:val="95"/>
        </w:rPr>
        <w:t>）求两架战机完成</w:t>
      </w:r>
      <w:r>
        <w:rPr>
          <w:rFonts w:ascii="Times New Roman" w:hAnsi="Times New Roman" w:eastAsia="Times New Roman"/>
          <w:w w:val="95"/>
        </w:rPr>
        <w:t>“</w:t>
      </w:r>
      <w:r>
        <w:rPr>
          <w:w w:val="95"/>
        </w:rPr>
        <w:t>双机对飞</w:t>
      </w:r>
      <w:r>
        <w:rPr>
          <w:rFonts w:ascii="Times New Roman" w:hAnsi="Times New Roman" w:eastAsia="Times New Roman"/>
          <w:w w:val="95"/>
        </w:rPr>
        <w:t>”</w:t>
      </w:r>
      <w:r>
        <w:rPr>
          <w:w w:val="95"/>
        </w:rPr>
        <w:t>动作所需要的时间。</w:t>
      </w:r>
    </w:p>
    <w:p>
      <w:pPr>
        <w:pStyle w:val="5"/>
        <w:spacing w:before="176" w:line="240" w:lineRule="auto"/>
        <w:ind w:left="119" w:right="196"/>
        <w:jc w:val="both"/>
      </w:pPr>
      <w:r>
        <w:rPr>
          <w:rFonts w:ascii="Times New Roman" w:hAnsi="Times New Roman" w:eastAsia="Times New Roman"/>
        </w:rPr>
        <w:t>21.</w:t>
      </w:r>
      <w:r>
        <w:rPr>
          <w:spacing w:val="-6"/>
        </w:rPr>
        <w:t xml:space="preserve">中俄两国海军将于 </w:t>
      </w:r>
      <w:r>
        <w:rPr>
          <w:rFonts w:ascii="Times New Roman" w:hAnsi="Times New Roman" w:eastAsia="Times New Roman"/>
        </w:rPr>
        <w:t xml:space="preserve">2016 </w:t>
      </w:r>
      <w:r>
        <w:rPr>
          <w:spacing w:val="-28"/>
        </w:rPr>
        <w:t xml:space="preserve">年 </w:t>
      </w:r>
      <w:r>
        <w:rPr>
          <w:rFonts w:ascii="Times New Roman" w:hAnsi="Times New Roman" w:eastAsia="Times New Roman"/>
        </w:rPr>
        <w:t xml:space="preserve">9 </w:t>
      </w:r>
      <w:r>
        <w:rPr>
          <w:spacing w:val="-28"/>
        </w:rPr>
        <w:t xml:space="preserve">月 </w:t>
      </w:r>
      <w:r>
        <w:rPr>
          <w:rFonts w:ascii="Times New Roman" w:hAnsi="Times New Roman" w:eastAsia="Times New Roman"/>
        </w:rPr>
        <w:t xml:space="preserve">12 </w:t>
      </w:r>
      <w:r>
        <w:rPr>
          <w:spacing w:val="-18"/>
        </w:rPr>
        <w:t xml:space="preserve">日至 </w:t>
      </w:r>
      <w:r>
        <w:rPr>
          <w:rFonts w:ascii="Times New Roman" w:hAnsi="Times New Roman" w:eastAsia="Times New Roman"/>
        </w:rPr>
        <w:t xml:space="preserve">19 </w:t>
      </w:r>
      <w:r>
        <w:t>日，在广东湛江以东海空域举行代号为</w:t>
      </w:r>
      <w:r>
        <w:rPr>
          <w:rFonts w:ascii="Times New Roman" w:hAnsi="Times New Roman" w:eastAsia="Times New Roman"/>
        </w:rPr>
        <w:t>“</w:t>
      </w:r>
      <w:r>
        <w:t>海上</w:t>
      </w:r>
      <w:r>
        <w:rPr>
          <w:position w:val="2"/>
        </w:rPr>
        <w:t>联合</w:t>
      </w:r>
      <w:r>
        <w:rPr>
          <w:rFonts w:ascii="Times New Roman" w:hAnsi="Times New Roman" w:eastAsia="Times New Roman"/>
          <w:position w:val="1"/>
        </w:rPr>
        <w:t>-2016”</w:t>
      </w:r>
      <w:r>
        <w:rPr>
          <w:position w:val="2"/>
        </w:rPr>
        <w:t>的联合军事演习</w:t>
      </w:r>
      <w:r>
        <w:rPr>
          <w:rFonts w:ascii="Times New Roman" w:hAnsi="Times New Roman" w:eastAsia="Times New Roman"/>
          <w:spacing w:val="21"/>
          <w:position w:val="1"/>
        </w:rPr>
        <w:t xml:space="preserve">. </w:t>
      </w:r>
      <w:r>
        <w:rPr>
          <w:spacing w:val="-5"/>
          <w:position w:val="2"/>
        </w:rPr>
        <w:t xml:space="preserve">假设在演习中一艘鱼雷快艇以 </w:t>
      </w:r>
      <w:r>
        <w:rPr>
          <w:rFonts w:ascii="Times New Roman" w:hAnsi="Times New Roman" w:eastAsia="Times New Roman"/>
          <w:position w:val="1"/>
        </w:rPr>
        <w:t>v</w:t>
      </w:r>
      <w:r>
        <w:rPr>
          <w:rFonts w:ascii="Times New Roman" w:hAnsi="Times New Roman" w:eastAsia="Times New Roman"/>
          <w:position w:val="1"/>
          <w:vertAlign w:val="subscript"/>
        </w:rPr>
        <w:t>1</w:t>
      </w:r>
      <w:r>
        <w:rPr>
          <w:rFonts w:ascii="Times New Roman" w:hAnsi="Times New Roman" w:eastAsia="Times New Roman"/>
          <w:position w:val="1"/>
          <w:vertAlign w:val="baseline"/>
        </w:rPr>
        <w:t xml:space="preserve">=30m/s </w:t>
      </w:r>
      <w:r>
        <w:rPr>
          <w:position w:val="2"/>
          <w:vertAlign w:val="baseline"/>
        </w:rPr>
        <w:t>的速度追击前面同一</w:t>
      </w:r>
      <w:r>
        <w:rPr>
          <w:spacing w:val="-10"/>
          <w:position w:val="2"/>
          <w:vertAlign w:val="baseline"/>
        </w:rPr>
        <w:t xml:space="preserve">直线上正以 </w:t>
      </w:r>
      <w:r>
        <w:rPr>
          <w:rFonts w:ascii="Times New Roman" w:hAnsi="Times New Roman" w:eastAsia="Times New Roman"/>
          <w:position w:val="1"/>
          <w:vertAlign w:val="baseline"/>
        </w:rPr>
        <w:t>v</w:t>
      </w:r>
      <w:r>
        <w:rPr>
          <w:rFonts w:ascii="Times New Roman" w:hAnsi="Times New Roman" w:eastAsia="Times New Roman"/>
          <w:position w:val="1"/>
          <w:vertAlign w:val="subscript"/>
        </w:rPr>
        <w:t>2</w:t>
      </w:r>
      <w:r>
        <w:rPr>
          <w:rFonts w:ascii="Times New Roman" w:hAnsi="Times New Roman" w:eastAsia="Times New Roman"/>
          <w:position w:val="1"/>
          <w:vertAlign w:val="baseline"/>
        </w:rPr>
        <w:t xml:space="preserve">=20m/s </w:t>
      </w:r>
      <w:r>
        <w:rPr>
          <w:spacing w:val="-4"/>
          <w:position w:val="2"/>
          <w:vertAlign w:val="baseline"/>
        </w:rPr>
        <w:t xml:space="preserve">的速度在逃跑的敌舰．当两者相距 </w:t>
      </w:r>
      <w:r>
        <w:rPr>
          <w:rFonts w:ascii="Times New Roman" w:hAnsi="Times New Roman" w:eastAsia="Times New Roman"/>
          <w:position w:val="1"/>
          <w:vertAlign w:val="baseline"/>
        </w:rPr>
        <w:t xml:space="preserve">L=3km </w:t>
      </w:r>
      <w:r>
        <w:rPr>
          <w:position w:val="2"/>
          <w:vertAlign w:val="baseline"/>
        </w:rPr>
        <w:t>时，发射一枚鱼雷，经过</w:t>
      </w:r>
    </w:p>
    <w:p>
      <w:pPr>
        <w:pStyle w:val="5"/>
        <w:spacing w:before="16" w:line="240" w:lineRule="auto"/>
        <w:ind w:left="119"/>
        <w:rPr>
          <w:rFonts w:ascii="Times New Roman" w:eastAsia="Times New Roman"/>
        </w:rPr>
      </w:pPr>
      <w:r>
        <w:rPr>
          <w:rFonts w:ascii="Times New Roman" w:eastAsia="Times New Roman"/>
          <w:position w:val="1"/>
        </w:rPr>
        <w:t>t</w:t>
      </w:r>
      <w:r>
        <w:rPr>
          <w:rFonts w:ascii="Times New Roman" w:eastAsia="Times New Roman"/>
          <w:position w:val="1"/>
          <w:vertAlign w:val="subscript"/>
        </w:rPr>
        <w:t>1</w:t>
      </w:r>
      <w:r>
        <w:rPr>
          <w:rFonts w:ascii="Times New Roman" w:eastAsia="Times New Roman"/>
          <w:position w:val="1"/>
          <w:vertAlign w:val="baseline"/>
        </w:rPr>
        <w:t>=50s</w:t>
      </w:r>
      <w:r>
        <w:rPr>
          <w:position w:val="2"/>
          <w:vertAlign w:val="baseline"/>
        </w:rPr>
        <w:t xml:space="preserve">，艇长通过望远镜看到了鱼雷击中敌舰发出的火光，同时发现受损敌舰仍然以速度 </w:t>
      </w:r>
      <w:r>
        <w:rPr>
          <w:rFonts w:ascii="Times New Roman" w:eastAsia="Times New Roman"/>
          <w:position w:val="1"/>
          <w:vertAlign w:val="baseline"/>
        </w:rPr>
        <w:t>v</w:t>
      </w:r>
      <w:r>
        <w:rPr>
          <w:rFonts w:ascii="Times New Roman" w:eastAsia="Times New Roman"/>
          <w:position w:val="1"/>
          <w:vertAlign w:val="subscript"/>
        </w:rPr>
        <w:t>3</w:t>
      </w:r>
    </w:p>
    <w:p>
      <w:pPr>
        <w:pStyle w:val="5"/>
        <w:spacing w:before="160" w:line="240" w:lineRule="auto"/>
        <w:ind w:left="120"/>
      </w:pPr>
      <w:r>
        <w:rPr>
          <w:w w:val="95"/>
        </w:rPr>
        <w:t>继续逃跑，于是舰长立即发出了第二次攻击命令，第二枚鱼雷以同样的速度前进，又经过</w:t>
      </w:r>
    </w:p>
    <w:p>
      <w:pPr>
        <w:pStyle w:val="5"/>
        <w:spacing w:before="6" w:line="240" w:lineRule="auto"/>
        <w:rPr>
          <w:sz w:val="14"/>
        </w:rPr>
      </w:pPr>
    </w:p>
    <w:p>
      <w:pPr>
        <w:pStyle w:val="5"/>
        <w:spacing w:line="240" w:lineRule="auto"/>
        <w:ind w:left="120"/>
        <w:rPr>
          <w:rFonts w:ascii="Times New Roman" w:eastAsia="Times New Roman"/>
        </w:rPr>
      </w:pPr>
      <w:r>
        <w:rPr>
          <w:rFonts w:ascii="Times New Roman" w:eastAsia="Times New Roman"/>
          <w:spacing w:val="-1"/>
          <w:w w:val="99"/>
          <w:position w:val="1"/>
        </w:rPr>
        <w:t>t</w:t>
      </w:r>
      <w:r>
        <w:rPr>
          <w:rFonts w:ascii="Times New Roman" w:eastAsia="Times New Roman"/>
          <w:spacing w:val="-2"/>
          <w:w w:val="104"/>
          <w:position w:val="1"/>
          <w:vertAlign w:val="subscript"/>
        </w:rPr>
        <w:t>2</w:t>
      </w:r>
      <w:r>
        <w:rPr>
          <w:rFonts w:ascii="Times New Roman" w:eastAsia="Times New Roman"/>
          <w:spacing w:val="-1"/>
          <w:w w:val="99"/>
          <w:position w:val="1"/>
          <w:vertAlign w:val="baseline"/>
        </w:rPr>
        <w:t>=</w:t>
      </w:r>
      <w:r>
        <w:rPr>
          <w:rFonts w:ascii="Times New Roman" w:eastAsia="Times New Roman"/>
          <w:w w:val="99"/>
          <w:position w:val="1"/>
          <w:vertAlign w:val="baseline"/>
        </w:rPr>
        <w:t>4</w:t>
      </w:r>
      <w:r>
        <w:rPr>
          <w:rFonts w:ascii="Times New Roman" w:eastAsia="Times New Roman"/>
          <w:spacing w:val="0"/>
          <w:w w:val="99"/>
          <w:position w:val="1"/>
          <w:vertAlign w:val="baseline"/>
        </w:rPr>
        <w:t>0</w:t>
      </w:r>
      <w:r>
        <w:rPr>
          <w:rFonts w:ascii="Times New Roman" w:eastAsia="Times New Roman"/>
          <w:w w:val="99"/>
          <w:position w:val="1"/>
          <w:vertAlign w:val="baseline"/>
        </w:rPr>
        <w:t>s</w:t>
      </w:r>
      <w:r>
        <w:rPr>
          <w:spacing w:val="-8"/>
          <w:w w:val="99"/>
          <w:position w:val="2"/>
          <w:vertAlign w:val="baseline"/>
        </w:rPr>
        <w:t>，鱼雷再次击中敌舰并将其击沉．</w:t>
      </w:r>
      <w:r>
        <w:rPr>
          <w:spacing w:val="-1"/>
          <w:w w:val="99"/>
          <w:position w:val="2"/>
          <w:vertAlign w:val="baseline"/>
        </w:rPr>
        <w:t>（不考虑光传播的时间）</w:t>
      </w:r>
      <w:r>
        <w:rPr>
          <w:spacing w:val="1"/>
          <w:w w:val="99"/>
          <w:position w:val="2"/>
          <w:vertAlign w:val="baseline"/>
        </w:rPr>
        <w:t>求</w:t>
      </w:r>
      <w:r>
        <w:rPr>
          <w:rFonts w:ascii="Times New Roman" w:eastAsia="Times New Roman"/>
          <w:w w:val="99"/>
          <w:position w:val="1"/>
          <w:vertAlign w:val="baseline"/>
        </w:rPr>
        <w:t>:</w:t>
      </w:r>
    </w:p>
    <w:p>
      <w:pPr>
        <w:pStyle w:val="5"/>
        <w:spacing w:before="156" w:line="240" w:lineRule="auto"/>
        <w:ind w:left="119" w:right="136"/>
      </w:pPr>
      <w:r>
        <w:rPr>
          <w:position w:val="2"/>
        </w:rPr>
        <w:t>（</w:t>
      </w:r>
      <w:r>
        <w:rPr>
          <w:rFonts w:ascii="Times New Roman" w:eastAsia="Times New Roman"/>
          <w:position w:val="1"/>
        </w:rPr>
        <w:t>1</w:t>
      </w:r>
      <w:r>
        <w:rPr>
          <w:position w:val="2"/>
        </w:rPr>
        <w:t>）</w:t>
      </w:r>
      <w:r>
        <w:rPr>
          <w:spacing w:val="-3"/>
          <w:position w:val="2"/>
        </w:rPr>
        <w:t xml:space="preserve">从发射第一枚鱼雷到第一次击中敌舰，我方快艇以 </w:t>
      </w:r>
      <w:r>
        <w:rPr>
          <w:rFonts w:ascii="Times New Roman" w:eastAsia="Times New Roman"/>
          <w:position w:val="1"/>
        </w:rPr>
        <w:t>v</w:t>
      </w:r>
      <w:r>
        <w:rPr>
          <w:rFonts w:ascii="Times New Roman" w:eastAsia="Times New Roman"/>
          <w:position w:val="1"/>
          <w:vertAlign w:val="subscript"/>
        </w:rPr>
        <w:t>1</w:t>
      </w:r>
      <w:r>
        <w:rPr>
          <w:rFonts w:ascii="Times New Roman" w:eastAsia="Times New Roman"/>
          <w:position w:val="1"/>
          <w:vertAlign w:val="baseline"/>
        </w:rPr>
        <w:t xml:space="preserve">=30m/s </w:t>
      </w:r>
      <w:r>
        <w:rPr>
          <w:spacing w:val="-10"/>
          <w:position w:val="2"/>
          <w:vertAlign w:val="baseline"/>
        </w:rPr>
        <w:t xml:space="preserve">的速度追了 </w:t>
      </w:r>
      <w:r>
        <w:rPr>
          <w:rFonts w:ascii="Times New Roman" w:eastAsia="Times New Roman"/>
          <w:position w:val="1"/>
          <w:vertAlign w:val="baseline"/>
        </w:rPr>
        <w:t>50s</w:t>
      </w:r>
      <w:r>
        <w:rPr>
          <w:position w:val="2"/>
          <w:vertAlign w:val="baseline"/>
        </w:rPr>
        <w:t>，此过程</w:t>
      </w:r>
      <w:r>
        <w:rPr>
          <w:spacing w:val="-5"/>
          <w:position w:val="2"/>
          <w:vertAlign w:val="baseline"/>
        </w:rPr>
        <w:t xml:space="preserve">中我方快艇运动的距离 </w:t>
      </w:r>
      <w:r>
        <w:rPr>
          <w:rFonts w:ascii="Times New Roman" w:eastAsia="Times New Roman"/>
          <w:position w:val="1"/>
          <w:vertAlign w:val="baseline"/>
        </w:rPr>
        <w:t>s</w:t>
      </w:r>
      <w:r>
        <w:rPr>
          <w:rFonts w:ascii="Times New Roman" w:eastAsia="Times New Roman"/>
          <w:position w:val="1"/>
          <w:vertAlign w:val="subscript"/>
        </w:rPr>
        <w:t>1</w:t>
      </w:r>
      <w:r>
        <w:rPr>
          <w:rFonts w:ascii="Times New Roman" w:eastAsia="Times New Roman"/>
          <w:position w:val="1"/>
          <w:vertAlign w:val="baseline"/>
        </w:rPr>
        <w:t xml:space="preserve"> </w:t>
      </w:r>
      <w:r>
        <w:rPr>
          <w:spacing w:val="-6"/>
          <w:position w:val="2"/>
          <w:vertAlign w:val="baseline"/>
        </w:rPr>
        <w:t xml:space="preserve">为多少米？敌舰以 </w:t>
      </w:r>
      <w:r>
        <w:rPr>
          <w:rFonts w:ascii="Times New Roman" w:eastAsia="Times New Roman"/>
          <w:position w:val="1"/>
          <w:vertAlign w:val="baseline"/>
        </w:rPr>
        <w:t>v</w:t>
      </w:r>
      <w:r>
        <w:rPr>
          <w:rFonts w:ascii="Times New Roman" w:eastAsia="Times New Roman"/>
          <w:position w:val="1"/>
          <w:vertAlign w:val="subscript"/>
        </w:rPr>
        <w:t>2</w:t>
      </w:r>
      <w:r>
        <w:rPr>
          <w:rFonts w:ascii="Times New Roman" w:eastAsia="Times New Roman"/>
          <w:position w:val="1"/>
          <w:vertAlign w:val="baseline"/>
        </w:rPr>
        <w:t xml:space="preserve">=20m/s </w:t>
      </w:r>
      <w:r>
        <w:rPr>
          <w:spacing w:val="-6"/>
          <w:position w:val="2"/>
          <w:vertAlign w:val="baseline"/>
        </w:rPr>
        <w:t xml:space="preserve">的速度沿直线逃跑了 </w:t>
      </w:r>
      <w:r>
        <w:rPr>
          <w:rFonts w:ascii="Times New Roman" w:eastAsia="Times New Roman"/>
          <w:position w:val="1"/>
          <w:vertAlign w:val="baseline"/>
        </w:rPr>
        <w:t>50s</w:t>
      </w:r>
      <w:r>
        <w:rPr>
          <w:position w:val="2"/>
          <w:vertAlign w:val="baseline"/>
        </w:rPr>
        <w:t>，此过程中</w:t>
      </w:r>
      <w:r>
        <w:rPr>
          <w:spacing w:val="-7"/>
          <w:position w:val="2"/>
          <w:vertAlign w:val="baseline"/>
        </w:rPr>
        <w:t xml:space="preserve">敌舰运动的距离 </w:t>
      </w:r>
      <w:r>
        <w:rPr>
          <w:rFonts w:ascii="Times New Roman" w:eastAsia="Times New Roman"/>
          <w:position w:val="1"/>
          <w:vertAlign w:val="baseline"/>
        </w:rPr>
        <w:t>s</w:t>
      </w:r>
      <w:r>
        <w:rPr>
          <w:rFonts w:ascii="Times New Roman" w:eastAsia="Times New Roman"/>
          <w:position w:val="1"/>
          <w:vertAlign w:val="subscript"/>
        </w:rPr>
        <w:t>2</w:t>
      </w:r>
      <w:r>
        <w:rPr>
          <w:rFonts w:ascii="Times New Roman" w:eastAsia="Times New Roman"/>
          <w:position w:val="1"/>
          <w:vertAlign w:val="baseline"/>
        </w:rPr>
        <w:t xml:space="preserve"> </w:t>
      </w:r>
      <w:r>
        <w:rPr>
          <w:position w:val="2"/>
          <w:vertAlign w:val="baseline"/>
        </w:rPr>
        <w:t>为多少米？</w:t>
      </w:r>
    </w:p>
    <w:p>
      <w:pPr>
        <w:pStyle w:val="5"/>
        <w:spacing w:before="24" w:line="240" w:lineRule="auto"/>
        <w:ind w:left="119"/>
        <w:rPr>
          <w:rFonts w:ascii="Times New Roman" w:eastAsia="Times New Roman"/>
        </w:rPr>
      </w:pPr>
      <w:r>
        <w:rPr>
          <w:spacing w:val="-6"/>
          <w:position w:val="2"/>
        </w:rPr>
        <w:t>（</w:t>
      </w:r>
      <w:r>
        <w:rPr>
          <w:rFonts w:ascii="Times New Roman" w:eastAsia="Times New Roman"/>
          <w:spacing w:val="-6"/>
          <w:position w:val="1"/>
        </w:rPr>
        <w:t>2</w:t>
      </w:r>
      <w:r>
        <w:rPr>
          <w:spacing w:val="-6"/>
          <w:position w:val="2"/>
        </w:rPr>
        <w:t>）</w:t>
      </w:r>
      <w:r>
        <w:rPr>
          <w:spacing w:val="-4"/>
          <w:position w:val="2"/>
        </w:rPr>
        <w:t xml:space="preserve">从发射第一枚鱼雷到第一次击中敌舰，鱼雷运动的距离为 </w:t>
      </w:r>
      <w:r>
        <w:rPr>
          <w:rFonts w:ascii="Times New Roman" w:eastAsia="Times New Roman"/>
          <w:position w:val="1"/>
        </w:rPr>
        <w:t>s</w:t>
      </w:r>
      <w:r>
        <w:rPr>
          <w:rFonts w:ascii="Times New Roman" w:eastAsia="Times New Roman"/>
          <w:position w:val="1"/>
          <w:vertAlign w:val="subscript"/>
        </w:rPr>
        <w:t>3</w:t>
      </w:r>
      <w:r>
        <w:rPr>
          <w:rFonts w:ascii="Times New Roman" w:eastAsia="Times New Roman"/>
          <w:position w:val="1"/>
          <w:vertAlign w:val="baseline"/>
        </w:rPr>
        <w:t xml:space="preserve"> </w:t>
      </w:r>
      <w:r>
        <w:rPr>
          <w:spacing w:val="-6"/>
          <w:position w:val="2"/>
          <w:vertAlign w:val="baseline"/>
        </w:rPr>
        <w:t xml:space="preserve">为多少米？鱼雷的速度 </w:t>
      </w:r>
      <w:r>
        <w:rPr>
          <w:rFonts w:ascii="Times New Roman" w:eastAsia="Times New Roman"/>
          <w:position w:val="1"/>
          <w:vertAlign w:val="baseline"/>
        </w:rPr>
        <w:t>v</w:t>
      </w:r>
      <w:r>
        <w:rPr>
          <w:rFonts w:ascii="Times New Roman" w:eastAsia="Times New Roman"/>
          <w:position w:val="1"/>
          <w:vertAlign w:val="subscript"/>
        </w:rPr>
        <w:t>0</w:t>
      </w:r>
    </w:p>
    <w:p>
      <w:pPr>
        <w:pStyle w:val="5"/>
        <w:spacing w:before="160" w:line="240" w:lineRule="auto"/>
        <w:ind w:left="120"/>
      </w:pPr>
      <w:r>
        <w:rPr>
          <w:w w:val="95"/>
        </w:rPr>
        <w:t>为多少米每秒？</w:t>
      </w:r>
    </w:p>
    <w:p>
      <w:pPr>
        <w:pStyle w:val="5"/>
        <w:spacing w:before="6" w:line="240" w:lineRule="auto"/>
        <w:rPr>
          <w:sz w:val="14"/>
        </w:rPr>
      </w:pPr>
    </w:p>
    <w:p>
      <w:pPr>
        <w:pStyle w:val="5"/>
        <w:spacing w:line="240" w:lineRule="auto"/>
        <w:ind w:left="120"/>
      </w:pPr>
      <w:r>
        <w:rPr>
          <w:position w:val="2"/>
        </w:rPr>
        <w:t>（</w:t>
      </w:r>
      <w:r>
        <w:rPr>
          <w:rFonts w:ascii="Times New Roman" w:eastAsia="Times New Roman"/>
          <w:position w:val="1"/>
        </w:rPr>
        <w:t>3</w:t>
      </w:r>
      <w:r>
        <w:rPr>
          <w:position w:val="2"/>
        </w:rPr>
        <w:t>） 第二枚鱼雷击中敌舰前，敌舰逃跑</w:t>
      </w:r>
      <w:r>
        <w:rPr>
          <w:position w:val="2"/>
          <w:sz w:val="20"/>
        </w:rPr>
        <w:t>的</w:t>
      </w:r>
      <w:r>
        <w:rPr>
          <w:position w:val="2"/>
        </w:rPr>
        <w:t xml:space="preserve">速度 </w:t>
      </w:r>
      <w:r>
        <w:rPr>
          <w:rFonts w:ascii="Times New Roman" w:eastAsia="Times New Roman"/>
          <w:position w:val="1"/>
        </w:rPr>
        <w:t>v</w:t>
      </w:r>
      <w:r>
        <w:rPr>
          <w:rFonts w:ascii="Times New Roman" w:eastAsia="Times New Roman"/>
          <w:position w:val="1"/>
          <w:vertAlign w:val="subscript"/>
        </w:rPr>
        <w:t>3</w:t>
      </w:r>
      <w:r>
        <w:rPr>
          <w:rFonts w:ascii="Times New Roman" w:eastAsia="Times New Roman"/>
          <w:position w:val="1"/>
          <w:vertAlign w:val="baseline"/>
        </w:rPr>
        <w:t xml:space="preserve"> </w:t>
      </w:r>
      <w:r>
        <w:rPr>
          <w:position w:val="2"/>
          <w:vertAlign w:val="baseline"/>
        </w:rPr>
        <w:t>为多少米每秒？</w:t>
      </w:r>
    </w:p>
    <w:p>
      <w:pPr>
        <w:spacing w:after="0" w:line="240" w:lineRule="auto"/>
        <w:sectPr>
          <w:pgSz w:w="11910" w:h="16840"/>
          <w:pgMar w:top="720" w:right="1680" w:bottom="1220" w:left="1680" w:header="522" w:footer="1031" w:gutter="0"/>
          <w:cols w:space="708" w:num="1"/>
        </w:sectPr>
      </w:pPr>
    </w:p>
    <w:p>
      <w:pPr>
        <w:pStyle w:val="5"/>
        <w:spacing w:line="240" w:lineRule="auto"/>
        <w:rPr>
          <w:sz w:val="20"/>
        </w:rPr>
      </w:pPr>
    </w:p>
    <w:p>
      <w:pPr>
        <w:pStyle w:val="5"/>
        <w:spacing w:line="240" w:lineRule="auto"/>
        <w:rPr>
          <w:sz w:val="20"/>
        </w:rPr>
      </w:pPr>
    </w:p>
    <w:p>
      <w:pPr>
        <w:pStyle w:val="5"/>
        <w:spacing w:line="240" w:lineRule="auto"/>
        <w:rPr>
          <w:sz w:val="19"/>
        </w:rPr>
      </w:pPr>
    </w:p>
    <w:p>
      <w:pPr>
        <w:pStyle w:val="2"/>
        <w:spacing w:line="240" w:lineRule="auto"/>
        <w:ind w:left="2520" w:right="2184"/>
      </w:pPr>
      <w:r>
        <w:rPr>
          <w:w w:val="95"/>
        </w:rPr>
        <w:t>八年级上物理期末考试模拟卷参考答案与试题解析</w:t>
      </w:r>
    </w:p>
    <w:p>
      <w:pPr>
        <w:pStyle w:val="5"/>
        <w:spacing w:line="240" w:lineRule="auto"/>
        <w:rPr>
          <w:b/>
          <w:sz w:val="20"/>
        </w:rPr>
      </w:pPr>
    </w:p>
    <w:p>
      <w:pPr>
        <w:pStyle w:val="5"/>
        <w:spacing w:before="4" w:line="240" w:lineRule="auto"/>
        <w:rPr>
          <w:b/>
          <w:sz w:val="29"/>
        </w:rPr>
      </w:pPr>
    </w:p>
    <w:p>
      <w:pPr>
        <w:pStyle w:val="4"/>
        <w:spacing w:before="35" w:line="240" w:lineRule="auto"/>
      </w:pPr>
      <w:r>
        <w:rPr>
          <w:w w:val="95"/>
        </w:rPr>
        <w:t>一、单项选择题</w:t>
      </w:r>
    </w:p>
    <w:p>
      <w:pPr>
        <w:pStyle w:val="5"/>
        <w:spacing w:before="12" w:line="240" w:lineRule="auto"/>
        <w:rPr>
          <w:b/>
          <w:sz w:val="14"/>
        </w:rPr>
      </w:pPr>
    </w:p>
    <w:p>
      <w:pPr>
        <w:pStyle w:val="9"/>
        <w:numPr>
          <w:ilvl w:val="0"/>
          <w:numId w:val="4"/>
        </w:numPr>
        <w:tabs>
          <w:tab w:val="left" w:pos="382"/>
          <w:tab w:val="left" w:pos="7101"/>
        </w:tabs>
        <w:spacing w:before="0" w:after="0" w:line="240" w:lineRule="auto"/>
        <w:ind w:left="120" w:right="0" w:firstLine="0"/>
        <w:jc w:val="left"/>
        <w:rPr>
          <w:sz w:val="21"/>
        </w:rPr>
      </w:pPr>
      <w:r>
        <w:rPr>
          <w:sz w:val="21"/>
        </w:rPr>
        <w:t>根据你对生活中物理量的认识，下列数据中最接近生活实际的是（</w:t>
      </w:r>
      <w:r>
        <w:rPr>
          <w:sz w:val="21"/>
        </w:rPr>
        <w:tab/>
      </w:r>
      <w:r>
        <w:rPr>
          <w:sz w:val="21"/>
        </w:rPr>
        <w:t>）</w:t>
      </w:r>
    </w:p>
    <w:p>
      <w:pPr>
        <w:pStyle w:val="9"/>
        <w:numPr>
          <w:ilvl w:val="1"/>
          <w:numId w:val="4"/>
        </w:numPr>
        <w:tabs>
          <w:tab w:val="left" w:pos="430"/>
          <w:tab w:val="left" w:pos="4355"/>
        </w:tabs>
        <w:spacing w:before="177" w:after="0" w:line="240" w:lineRule="auto"/>
        <w:ind w:left="429" w:right="0" w:hanging="309"/>
        <w:jc w:val="left"/>
        <w:rPr>
          <w:rFonts w:ascii="Times New Roman" w:hAnsi="Times New Roman" w:eastAsia="Times New Roman"/>
          <w:sz w:val="21"/>
        </w:rPr>
      </w:pPr>
      <w:r>
        <w:rPr>
          <w:sz w:val="21"/>
        </w:rPr>
        <w:t>人体的密度约为</w:t>
      </w:r>
      <w:r>
        <w:rPr>
          <w:spacing w:val="-54"/>
          <w:sz w:val="21"/>
        </w:rPr>
        <w:t xml:space="preserve"> </w:t>
      </w:r>
      <w:r>
        <w:rPr>
          <w:rFonts w:ascii="Times New Roman" w:hAnsi="Times New Roman" w:eastAsia="Times New Roman"/>
          <w:sz w:val="21"/>
        </w:rPr>
        <w:t>l.0×10</w:t>
      </w:r>
      <w:r>
        <w:rPr>
          <w:rFonts w:ascii="Times New Roman" w:hAnsi="Times New Roman" w:eastAsia="Times New Roman"/>
          <w:position w:val="7"/>
          <w:sz w:val="13"/>
        </w:rPr>
        <w:t>3</w:t>
      </w:r>
      <w:r>
        <w:rPr>
          <w:rFonts w:ascii="Times New Roman" w:hAnsi="Times New Roman" w:eastAsia="Times New Roman"/>
          <w:sz w:val="21"/>
        </w:rPr>
        <w:t>kg/m</w:t>
      </w:r>
      <w:r>
        <w:rPr>
          <w:rFonts w:ascii="Times New Roman" w:hAnsi="Times New Roman" w:eastAsia="Times New Roman"/>
          <w:position w:val="7"/>
          <w:sz w:val="13"/>
        </w:rPr>
        <w:t>3</w:t>
      </w:r>
      <w:r>
        <w:rPr>
          <w:rFonts w:ascii="Times New Roman" w:hAnsi="Times New Roman" w:eastAsia="Times New Roman"/>
          <w:position w:val="7"/>
          <w:sz w:val="13"/>
        </w:rPr>
        <w:tab/>
      </w:r>
      <w:r>
        <w:rPr>
          <w:rFonts w:ascii="Times New Roman" w:hAnsi="Times New Roman" w:eastAsia="Times New Roman"/>
          <w:sz w:val="21"/>
        </w:rPr>
        <w:t>B.</w:t>
      </w:r>
      <w:r>
        <w:rPr>
          <w:rFonts w:ascii="Times New Roman" w:hAnsi="Times New Roman" w:eastAsia="Times New Roman"/>
          <w:spacing w:val="45"/>
          <w:sz w:val="21"/>
        </w:rPr>
        <w:t xml:space="preserve"> </w:t>
      </w:r>
      <w:r>
        <w:rPr>
          <w:sz w:val="21"/>
        </w:rPr>
        <w:t>一名中学生的质量约为</w:t>
      </w:r>
      <w:r>
        <w:rPr>
          <w:spacing w:val="-57"/>
          <w:sz w:val="21"/>
        </w:rPr>
        <w:t xml:space="preserve"> </w:t>
      </w:r>
      <w:r>
        <w:rPr>
          <w:rFonts w:ascii="Times New Roman" w:hAnsi="Times New Roman" w:eastAsia="Times New Roman"/>
          <w:sz w:val="21"/>
        </w:rPr>
        <w:t>5kg</w:t>
      </w:r>
    </w:p>
    <w:p>
      <w:pPr>
        <w:pStyle w:val="5"/>
        <w:tabs>
          <w:tab w:val="left" w:pos="4360"/>
        </w:tabs>
        <w:spacing w:before="177" w:line="240" w:lineRule="auto"/>
        <w:ind w:left="120"/>
        <w:rPr>
          <w:rFonts w:ascii="Times New Roman" w:eastAsia="Times New Roman"/>
        </w:rPr>
      </w:pPr>
      <w:r>
        <w:rPr>
          <w:rFonts w:ascii="Times New Roman" w:eastAsia="Times New Roman"/>
        </w:rPr>
        <w:t>C.</w:t>
      </w:r>
      <w:r>
        <w:rPr>
          <w:rFonts w:ascii="Times New Roman" w:eastAsia="Times New Roman"/>
          <w:spacing w:val="50"/>
        </w:rPr>
        <w:t xml:space="preserve"> </w:t>
      </w:r>
      <w:r>
        <w:t>中学生的课桌高约为</w:t>
      </w:r>
      <w:r>
        <w:rPr>
          <w:spacing w:val="-55"/>
        </w:rPr>
        <w:t xml:space="preserve"> </w:t>
      </w:r>
      <w:r>
        <w:rPr>
          <w:rFonts w:ascii="Times New Roman" w:eastAsia="Times New Roman"/>
        </w:rPr>
        <w:t>1.5m</w:t>
      </w:r>
      <w:r>
        <w:rPr>
          <w:rFonts w:ascii="Times New Roman" w:eastAsia="Times New Roman"/>
        </w:rPr>
        <w:tab/>
      </w:r>
      <w:r>
        <w:rPr>
          <w:rFonts w:ascii="Times New Roman" w:eastAsia="Times New Roman"/>
        </w:rPr>
        <w:t>D.</w:t>
      </w:r>
      <w:r>
        <w:rPr>
          <w:rFonts w:ascii="Times New Roman" w:eastAsia="Times New Roman"/>
          <w:spacing w:val="46"/>
        </w:rPr>
        <w:t xml:space="preserve"> </w:t>
      </w:r>
      <w:r>
        <w:t>八年级物理上册课本质量量约</w:t>
      </w:r>
      <w:r>
        <w:rPr>
          <w:spacing w:val="-57"/>
        </w:rPr>
        <w:t xml:space="preserve"> </w:t>
      </w:r>
      <w:r>
        <w:rPr>
          <w:rFonts w:ascii="Times New Roman" w:eastAsia="Times New Roman"/>
        </w:rPr>
        <w:t>200kg</w:t>
      </w:r>
    </w:p>
    <w:p>
      <w:pPr>
        <w:pStyle w:val="5"/>
        <w:spacing w:before="177" w:line="240" w:lineRule="auto"/>
        <w:ind w:left="120"/>
        <w:rPr>
          <w:rFonts w:ascii="Times New Roman" w:eastAsia="Times New Roman"/>
        </w:rPr>
      </w:pPr>
      <w:r>
        <w:rPr>
          <w:color w:val="0000FF"/>
          <w:w w:val="95"/>
        </w:rPr>
        <w:t>【答案】</w:t>
      </w:r>
      <w:r>
        <w:rPr>
          <w:rFonts w:ascii="Times New Roman" w:eastAsia="Times New Roman"/>
          <w:w w:val="95"/>
        </w:rPr>
        <w:t>A</w:t>
      </w:r>
    </w:p>
    <w:p>
      <w:pPr>
        <w:pStyle w:val="5"/>
        <w:spacing w:before="174" w:line="240" w:lineRule="auto"/>
        <w:ind w:left="120"/>
      </w:pPr>
      <w:r>
        <w:rPr>
          <w:color w:val="0000FF"/>
          <w:w w:val="95"/>
        </w:rPr>
        <w:t>【解析】</w:t>
      </w:r>
    </w:p>
    <w:p>
      <w:pPr>
        <w:pStyle w:val="5"/>
        <w:spacing w:before="10" w:line="240" w:lineRule="auto"/>
        <w:rPr>
          <w:sz w:val="20"/>
        </w:rPr>
      </w:pPr>
    </w:p>
    <w:p>
      <w:pPr>
        <w:pStyle w:val="9"/>
        <w:numPr>
          <w:ilvl w:val="0"/>
          <w:numId w:val="5"/>
        </w:numPr>
        <w:tabs>
          <w:tab w:val="left" w:pos="430"/>
        </w:tabs>
        <w:spacing w:before="0" w:after="0" w:line="240" w:lineRule="auto"/>
        <w:ind w:left="120" w:right="0" w:firstLine="0"/>
        <w:jc w:val="left"/>
        <w:rPr>
          <w:sz w:val="21"/>
        </w:rPr>
      </w:pPr>
      <w:r>
        <w:rPr>
          <w:sz w:val="21"/>
        </w:rPr>
        <w:t>人体的密度与水接近</w:t>
      </w:r>
      <w:r>
        <w:rPr>
          <w:rFonts w:ascii="Times New Roman" w:hAnsi="Times New Roman" w:eastAsia="Times New Roman"/>
          <w:sz w:val="21"/>
        </w:rPr>
        <w:t>,</w:t>
      </w:r>
      <w:r>
        <w:rPr>
          <w:spacing w:val="-18"/>
          <w:sz w:val="21"/>
        </w:rPr>
        <w:t xml:space="preserve">约为 </w:t>
      </w:r>
      <w:r>
        <w:rPr>
          <w:rFonts w:ascii="Times New Roman" w:hAnsi="Times New Roman" w:eastAsia="Times New Roman"/>
          <w:sz w:val="21"/>
        </w:rPr>
        <w:t>1.0×</w:t>
      </w:r>
      <w:r>
        <w:rPr>
          <w:rFonts w:ascii="Times New Roman" w:hAnsi="Times New Roman" w:eastAsia="Times New Roman"/>
          <w:position w:val="-1"/>
          <w:sz w:val="23"/>
        </w:rPr>
        <w:t>10</w:t>
      </w:r>
      <w:r>
        <w:rPr>
          <w:rFonts w:ascii="Times New Roman" w:hAnsi="Times New Roman" w:eastAsia="Times New Roman"/>
          <w:position w:val="8"/>
          <w:sz w:val="14"/>
        </w:rPr>
        <w:t>3</w:t>
      </w:r>
      <w:r>
        <w:rPr>
          <w:rFonts w:ascii="Times New Roman" w:hAnsi="Times New Roman" w:eastAsia="Times New Roman"/>
          <w:spacing w:val="-13"/>
          <w:position w:val="8"/>
          <w:sz w:val="14"/>
        </w:rPr>
        <w:t xml:space="preserve"> </w:t>
      </w:r>
      <w:r>
        <w:rPr>
          <w:rFonts w:ascii="Times New Roman" w:hAnsi="Times New Roman" w:eastAsia="Times New Roman"/>
          <w:sz w:val="21"/>
        </w:rPr>
        <w:t>kg/</w:t>
      </w:r>
      <w:r>
        <w:rPr>
          <w:rFonts w:ascii="Times New Roman" w:hAnsi="Times New Roman" w:eastAsia="Times New Roman"/>
          <w:spacing w:val="-17"/>
          <w:sz w:val="21"/>
        </w:rPr>
        <w:t xml:space="preserve"> </w:t>
      </w:r>
      <w:r>
        <w:rPr>
          <w:rFonts w:ascii="Times New Roman" w:hAnsi="Times New Roman" w:eastAsia="Times New Roman"/>
          <w:spacing w:val="1"/>
          <w:position w:val="-3"/>
          <w:sz w:val="23"/>
        </w:rPr>
        <w:t>m</w:t>
      </w:r>
      <w:r>
        <w:rPr>
          <w:rFonts w:ascii="Times New Roman" w:hAnsi="Times New Roman" w:eastAsia="Times New Roman"/>
          <w:spacing w:val="1"/>
          <w:position w:val="7"/>
          <w:sz w:val="14"/>
        </w:rPr>
        <w:t>3</w:t>
      </w:r>
      <w:r>
        <w:rPr>
          <w:rFonts w:ascii="Times New Roman" w:hAnsi="Times New Roman" w:eastAsia="Times New Roman"/>
          <w:spacing w:val="-11"/>
          <w:position w:val="7"/>
          <w:sz w:val="14"/>
        </w:rPr>
        <w:t xml:space="preserve"> </w:t>
      </w:r>
      <w:r>
        <w:rPr>
          <w:spacing w:val="-19"/>
          <w:sz w:val="21"/>
        </w:rPr>
        <w:t xml:space="preserve">；故 </w:t>
      </w:r>
      <w:r>
        <w:rPr>
          <w:rFonts w:ascii="Times New Roman" w:hAnsi="Times New Roman" w:eastAsia="Times New Roman"/>
          <w:sz w:val="21"/>
        </w:rPr>
        <w:t>A</w:t>
      </w:r>
      <w:r>
        <w:rPr>
          <w:rFonts w:ascii="Times New Roman" w:hAnsi="Times New Roman" w:eastAsia="Times New Roman"/>
          <w:spacing w:val="-1"/>
          <w:sz w:val="21"/>
        </w:rPr>
        <w:t xml:space="preserve"> </w:t>
      </w:r>
      <w:r>
        <w:rPr>
          <w:sz w:val="21"/>
        </w:rPr>
        <w:t>正确；</w:t>
      </w:r>
    </w:p>
    <w:p>
      <w:pPr>
        <w:pStyle w:val="9"/>
        <w:numPr>
          <w:ilvl w:val="0"/>
          <w:numId w:val="5"/>
        </w:numPr>
        <w:tabs>
          <w:tab w:val="left" w:pos="418"/>
        </w:tabs>
        <w:spacing w:before="210" w:after="0" w:line="240" w:lineRule="auto"/>
        <w:ind w:left="417" w:right="0" w:hanging="297"/>
        <w:jc w:val="left"/>
        <w:rPr>
          <w:sz w:val="21"/>
        </w:rPr>
      </w:pPr>
      <w:r>
        <w:rPr>
          <w:sz w:val="21"/>
        </w:rPr>
        <w:t>学生的质量</w:t>
      </w:r>
      <w:r>
        <w:rPr>
          <w:rFonts w:ascii="Times New Roman" w:eastAsia="Times New Roman"/>
          <w:sz w:val="21"/>
        </w:rPr>
        <w:t>(</w:t>
      </w:r>
      <w:r>
        <w:rPr>
          <w:sz w:val="21"/>
        </w:rPr>
        <w:t>体重</w:t>
      </w:r>
      <w:r>
        <w:rPr>
          <w:rFonts w:ascii="Times New Roman" w:eastAsia="Times New Roman"/>
          <w:sz w:val="21"/>
        </w:rPr>
        <w:t>)</w:t>
      </w:r>
      <w:r>
        <w:rPr>
          <w:spacing w:val="-14"/>
          <w:sz w:val="21"/>
        </w:rPr>
        <w:t xml:space="preserve">一般在 </w:t>
      </w:r>
      <w:r>
        <w:rPr>
          <w:rFonts w:ascii="Times New Roman" w:eastAsia="Times New Roman"/>
          <w:sz w:val="21"/>
        </w:rPr>
        <w:t>100</w:t>
      </w:r>
      <w:r>
        <w:rPr>
          <w:rFonts w:ascii="Times New Roman" w:eastAsia="Times New Roman"/>
          <w:spacing w:val="-4"/>
          <w:sz w:val="21"/>
        </w:rPr>
        <w:t xml:space="preserve"> </w:t>
      </w:r>
      <w:r>
        <w:rPr>
          <w:spacing w:val="-18"/>
          <w:sz w:val="21"/>
        </w:rPr>
        <w:t xml:space="preserve">斤即 </w:t>
      </w:r>
      <w:r>
        <w:rPr>
          <w:rFonts w:ascii="Times New Roman" w:eastAsia="Times New Roman"/>
          <w:sz w:val="21"/>
        </w:rPr>
        <w:t>50kg</w:t>
      </w:r>
      <w:r>
        <w:rPr>
          <w:rFonts w:ascii="Times New Roman" w:eastAsia="Times New Roman"/>
          <w:spacing w:val="-2"/>
          <w:sz w:val="21"/>
        </w:rPr>
        <w:t xml:space="preserve"> </w:t>
      </w:r>
      <w:r>
        <w:rPr>
          <w:spacing w:val="-12"/>
          <w:sz w:val="21"/>
        </w:rPr>
        <w:t xml:space="preserve">左右；故 </w:t>
      </w:r>
      <w:r>
        <w:rPr>
          <w:rFonts w:ascii="Times New Roman" w:eastAsia="Times New Roman"/>
          <w:sz w:val="21"/>
        </w:rPr>
        <w:t>B</w:t>
      </w:r>
      <w:r>
        <w:rPr>
          <w:rFonts w:ascii="Times New Roman" w:eastAsia="Times New Roman"/>
          <w:spacing w:val="-1"/>
          <w:sz w:val="21"/>
        </w:rPr>
        <w:t xml:space="preserve"> </w:t>
      </w:r>
      <w:r>
        <w:rPr>
          <w:sz w:val="21"/>
        </w:rPr>
        <w:t>错误；</w:t>
      </w:r>
    </w:p>
    <w:p>
      <w:pPr>
        <w:pStyle w:val="9"/>
        <w:numPr>
          <w:ilvl w:val="0"/>
          <w:numId w:val="5"/>
        </w:numPr>
        <w:tabs>
          <w:tab w:val="left" w:pos="418"/>
        </w:tabs>
        <w:spacing w:before="177" w:after="0" w:line="240" w:lineRule="auto"/>
        <w:ind w:left="417" w:right="0" w:hanging="297"/>
        <w:jc w:val="left"/>
        <w:rPr>
          <w:sz w:val="21"/>
        </w:rPr>
      </w:pPr>
      <w:r>
        <w:rPr>
          <w:spacing w:val="-6"/>
          <w:sz w:val="21"/>
        </w:rPr>
        <w:t xml:space="preserve">中学生的课桌高在 </w:t>
      </w:r>
      <w:r>
        <w:rPr>
          <w:rFonts w:ascii="Times New Roman" w:eastAsia="Times New Roman"/>
          <w:sz w:val="21"/>
        </w:rPr>
        <w:t>1m</w:t>
      </w:r>
      <w:r>
        <w:rPr>
          <w:rFonts w:ascii="Times New Roman" w:eastAsia="Times New Roman"/>
          <w:spacing w:val="-6"/>
          <w:sz w:val="21"/>
        </w:rPr>
        <w:t xml:space="preserve"> </w:t>
      </w:r>
      <w:r>
        <w:rPr>
          <w:sz w:val="21"/>
        </w:rPr>
        <w:t>以下</w:t>
      </w:r>
      <w:r>
        <w:rPr>
          <w:rFonts w:ascii="Times New Roman" w:eastAsia="Times New Roman"/>
          <w:sz w:val="21"/>
        </w:rPr>
        <w:t>,</w:t>
      </w:r>
      <w:r>
        <w:rPr>
          <w:spacing w:val="-19"/>
          <w:sz w:val="21"/>
        </w:rPr>
        <w:t xml:space="preserve">大约 </w:t>
      </w:r>
      <w:r>
        <w:rPr>
          <w:rFonts w:ascii="Times New Roman" w:eastAsia="Times New Roman"/>
          <w:sz w:val="21"/>
        </w:rPr>
        <w:t>0.8m</w:t>
      </w:r>
      <w:r>
        <w:rPr>
          <w:spacing w:val="-18"/>
          <w:sz w:val="21"/>
        </w:rPr>
        <w:t xml:space="preserve">；故 </w:t>
      </w:r>
      <w:r>
        <w:rPr>
          <w:rFonts w:ascii="Times New Roman" w:eastAsia="Times New Roman"/>
          <w:sz w:val="21"/>
        </w:rPr>
        <w:t>C</w:t>
      </w:r>
      <w:r>
        <w:rPr>
          <w:rFonts w:ascii="Times New Roman" w:eastAsia="Times New Roman"/>
          <w:spacing w:val="-4"/>
          <w:sz w:val="21"/>
        </w:rPr>
        <w:t xml:space="preserve"> </w:t>
      </w:r>
      <w:r>
        <w:rPr>
          <w:sz w:val="21"/>
        </w:rPr>
        <w:t>错误；</w:t>
      </w:r>
    </w:p>
    <w:p>
      <w:pPr>
        <w:pStyle w:val="9"/>
        <w:numPr>
          <w:ilvl w:val="0"/>
          <w:numId w:val="5"/>
        </w:numPr>
        <w:tabs>
          <w:tab w:val="left" w:pos="430"/>
        </w:tabs>
        <w:spacing w:before="177" w:after="0" w:line="240" w:lineRule="auto"/>
        <w:ind w:left="120" w:right="194" w:firstLine="0"/>
        <w:jc w:val="left"/>
        <w:rPr>
          <w:rFonts w:ascii="Times New Roman" w:eastAsia="Times New Roman"/>
          <w:sz w:val="21"/>
        </w:rPr>
      </w:pPr>
      <w:r>
        <w:rPr>
          <w:spacing w:val="-5"/>
          <w:sz w:val="21"/>
        </w:rPr>
        <w:t xml:space="preserve">八年级物理课本的质量约 </w:t>
      </w:r>
      <w:r>
        <w:rPr>
          <w:rFonts w:ascii="Times New Roman" w:eastAsia="Times New Roman"/>
          <w:sz w:val="21"/>
        </w:rPr>
        <w:t>100g,</w:t>
      </w:r>
      <w:r>
        <w:rPr>
          <w:spacing w:val="-11"/>
          <w:sz w:val="21"/>
        </w:rPr>
        <w:t xml:space="preserve">选项中的 </w:t>
      </w:r>
      <w:r>
        <w:rPr>
          <w:rFonts w:ascii="Times New Roman" w:eastAsia="Times New Roman"/>
          <w:sz w:val="21"/>
        </w:rPr>
        <w:t>200kg</w:t>
      </w:r>
      <w:r>
        <w:rPr>
          <w:rFonts w:ascii="Times New Roman" w:eastAsia="Times New Roman"/>
          <w:spacing w:val="-3"/>
          <w:sz w:val="21"/>
        </w:rPr>
        <w:t xml:space="preserve"> </w:t>
      </w:r>
      <w:r>
        <w:rPr>
          <w:spacing w:val="-27"/>
          <w:sz w:val="21"/>
        </w:rPr>
        <w:t xml:space="preserve">即 </w:t>
      </w:r>
      <w:r>
        <w:rPr>
          <w:rFonts w:ascii="Times New Roman" w:eastAsia="Times New Roman"/>
          <w:sz w:val="21"/>
        </w:rPr>
        <w:t>400</w:t>
      </w:r>
      <w:r>
        <w:rPr>
          <w:rFonts w:ascii="Times New Roman" w:eastAsia="Times New Roman"/>
          <w:spacing w:val="-5"/>
          <w:sz w:val="21"/>
        </w:rPr>
        <w:t xml:space="preserve"> </w:t>
      </w:r>
      <w:r>
        <w:rPr>
          <w:spacing w:val="-5"/>
          <w:sz w:val="21"/>
        </w:rPr>
        <w:t xml:space="preserve">斤，所用单位太大；故 </w:t>
      </w:r>
      <w:r>
        <w:rPr>
          <w:rFonts w:ascii="Times New Roman" w:eastAsia="Times New Roman"/>
          <w:sz w:val="21"/>
        </w:rPr>
        <w:t>D</w:t>
      </w:r>
      <w:r>
        <w:rPr>
          <w:rFonts w:ascii="Times New Roman" w:eastAsia="Times New Roman"/>
          <w:spacing w:val="-4"/>
          <w:sz w:val="21"/>
        </w:rPr>
        <w:t xml:space="preserve"> </w:t>
      </w:r>
      <w:r>
        <w:rPr>
          <w:sz w:val="21"/>
        </w:rPr>
        <w:t xml:space="preserve">错误； </w:t>
      </w:r>
      <w:r>
        <w:rPr>
          <w:spacing w:val="-18"/>
          <w:sz w:val="21"/>
        </w:rPr>
        <w:t xml:space="preserve">故选 </w:t>
      </w:r>
      <w:r>
        <w:rPr>
          <w:rFonts w:ascii="Times New Roman" w:eastAsia="Times New Roman"/>
          <w:sz w:val="21"/>
        </w:rPr>
        <w:t>A.</w:t>
      </w:r>
    </w:p>
    <w:p>
      <w:pPr>
        <w:pStyle w:val="9"/>
        <w:numPr>
          <w:ilvl w:val="0"/>
          <w:numId w:val="4"/>
        </w:numPr>
        <w:tabs>
          <w:tab w:val="left" w:pos="382"/>
        </w:tabs>
        <w:spacing w:before="35" w:after="0" w:line="240" w:lineRule="auto"/>
        <w:ind w:left="120" w:right="0" w:firstLine="0"/>
        <w:jc w:val="left"/>
        <w:rPr>
          <w:sz w:val="21"/>
        </w:rPr>
      </w:pPr>
      <w:r>
        <w:rPr>
          <w:w w:val="95"/>
          <w:sz w:val="21"/>
        </w:rPr>
        <w:t>以下研究方法与研究通过乒乓球跳动的高度反映出振幅的大小的方法相同的是：</w:t>
      </w:r>
    </w:p>
    <w:p>
      <w:pPr>
        <w:pStyle w:val="5"/>
        <w:tabs>
          <w:tab w:val="left" w:pos="959"/>
        </w:tabs>
        <w:spacing w:before="174" w:line="240" w:lineRule="auto"/>
        <w:ind w:left="119"/>
      </w:pPr>
      <w:r>
        <w:t>（</w:t>
      </w:r>
      <w:r>
        <w:tab/>
      </w:r>
      <w:r>
        <w:t>）</w:t>
      </w:r>
    </w:p>
    <w:p>
      <w:pPr>
        <w:pStyle w:val="5"/>
        <w:spacing w:before="11" w:line="240" w:lineRule="auto"/>
        <w:rPr>
          <w:sz w:val="14"/>
        </w:rPr>
      </w:pPr>
    </w:p>
    <w:p>
      <w:pPr>
        <w:pStyle w:val="9"/>
        <w:numPr>
          <w:ilvl w:val="1"/>
          <w:numId w:val="4"/>
        </w:numPr>
        <w:tabs>
          <w:tab w:val="left" w:pos="430"/>
        </w:tabs>
        <w:spacing w:before="1" w:after="0" w:line="240" w:lineRule="auto"/>
        <w:ind w:left="429" w:right="0" w:hanging="309"/>
        <w:jc w:val="left"/>
        <w:rPr>
          <w:sz w:val="21"/>
        </w:rPr>
      </w:pPr>
      <w:r>
        <w:rPr>
          <w:w w:val="95"/>
          <w:sz w:val="21"/>
        </w:rPr>
        <w:t>研究影响声音响度与振幅的关系时采用控制钢尺长度不变来控制音调</w:t>
      </w:r>
    </w:p>
    <w:p>
      <w:pPr>
        <w:pStyle w:val="9"/>
        <w:numPr>
          <w:ilvl w:val="1"/>
          <w:numId w:val="4"/>
        </w:numPr>
        <w:tabs>
          <w:tab w:val="left" w:pos="418"/>
        </w:tabs>
        <w:spacing w:before="177" w:after="0" w:line="240" w:lineRule="auto"/>
        <w:ind w:left="417" w:right="0" w:hanging="297"/>
        <w:jc w:val="left"/>
        <w:rPr>
          <w:sz w:val="21"/>
        </w:rPr>
      </w:pPr>
      <w:r>
        <w:rPr>
          <w:spacing w:val="0"/>
          <w:w w:val="95"/>
          <w:sz w:val="21"/>
        </w:rPr>
        <w:t>通过蜡烛火焰</w:t>
      </w:r>
      <w:r>
        <w:rPr>
          <w:spacing w:val="-4"/>
          <w:w w:val="95"/>
          <w:position w:val="1"/>
          <w:sz w:val="20"/>
        </w:rPr>
        <w:t>的</w:t>
      </w:r>
      <w:r>
        <w:rPr>
          <w:w w:val="95"/>
          <w:sz w:val="21"/>
        </w:rPr>
        <w:t>情况来判断声音是否可以传递能量</w:t>
      </w:r>
    </w:p>
    <w:p>
      <w:pPr>
        <w:pStyle w:val="9"/>
        <w:numPr>
          <w:ilvl w:val="1"/>
          <w:numId w:val="4"/>
        </w:numPr>
        <w:tabs>
          <w:tab w:val="left" w:pos="418"/>
        </w:tabs>
        <w:spacing w:before="177" w:after="0" w:line="240" w:lineRule="auto"/>
        <w:ind w:left="417" w:right="0" w:hanging="297"/>
        <w:jc w:val="left"/>
        <w:rPr>
          <w:sz w:val="21"/>
        </w:rPr>
      </w:pPr>
      <w:r>
        <w:rPr>
          <w:w w:val="95"/>
          <w:sz w:val="21"/>
        </w:rPr>
        <w:t>研究光时将它分成可见光和不可见光</w:t>
      </w:r>
    </w:p>
    <w:p>
      <w:pPr>
        <w:pStyle w:val="9"/>
        <w:numPr>
          <w:ilvl w:val="1"/>
          <w:numId w:val="4"/>
        </w:numPr>
        <w:tabs>
          <w:tab w:val="left" w:pos="430"/>
        </w:tabs>
        <w:spacing w:before="177" w:after="0" w:line="240" w:lineRule="auto"/>
        <w:ind w:left="429" w:right="0" w:hanging="309"/>
        <w:jc w:val="left"/>
        <w:rPr>
          <w:sz w:val="21"/>
        </w:rPr>
      </w:pPr>
      <w:r>
        <w:rPr>
          <w:w w:val="95"/>
          <w:sz w:val="21"/>
        </w:rPr>
        <w:t>研究光的直线传播时引入光线</w:t>
      </w:r>
    </w:p>
    <w:p>
      <w:pPr>
        <w:pStyle w:val="5"/>
        <w:spacing w:before="177" w:line="240" w:lineRule="auto"/>
        <w:ind w:left="120"/>
        <w:rPr>
          <w:rFonts w:ascii="Times New Roman" w:eastAsia="Times New Roman"/>
        </w:rPr>
      </w:pPr>
      <w:r>
        <w:rPr>
          <w:color w:val="0000FF"/>
          <w:w w:val="95"/>
        </w:rPr>
        <w:t>【答案】</w:t>
      </w:r>
      <w:r>
        <w:rPr>
          <w:rFonts w:ascii="Times New Roman" w:eastAsia="Times New Roman"/>
          <w:w w:val="95"/>
        </w:rPr>
        <w:t>B</w:t>
      </w:r>
    </w:p>
    <w:p>
      <w:pPr>
        <w:pStyle w:val="5"/>
        <w:spacing w:before="175" w:line="240" w:lineRule="auto"/>
        <w:ind w:left="120"/>
      </w:pPr>
      <w:r>
        <w:rPr>
          <w:color w:val="0000FF"/>
          <w:w w:val="95"/>
        </w:rPr>
        <w:t>【解析】</w:t>
      </w:r>
    </w:p>
    <w:p>
      <w:pPr>
        <w:pStyle w:val="5"/>
        <w:spacing w:before="10" w:line="240" w:lineRule="auto"/>
        <w:rPr>
          <w:sz w:val="14"/>
        </w:rPr>
      </w:pPr>
    </w:p>
    <w:p>
      <w:pPr>
        <w:pStyle w:val="5"/>
        <w:spacing w:line="240" w:lineRule="auto"/>
        <w:ind w:left="120"/>
      </w:pPr>
      <w:r>
        <w:rPr>
          <w:w w:val="95"/>
        </w:rPr>
        <w:t>研究通过乒乓球跳动的高度反映出振幅的大小，采用的是转换法。</w:t>
      </w:r>
    </w:p>
    <w:p>
      <w:pPr>
        <w:pStyle w:val="5"/>
        <w:spacing w:before="12" w:line="240" w:lineRule="auto"/>
        <w:rPr>
          <w:sz w:val="14"/>
        </w:rPr>
      </w:pPr>
    </w:p>
    <w:p>
      <w:pPr>
        <w:pStyle w:val="9"/>
        <w:numPr>
          <w:ilvl w:val="0"/>
          <w:numId w:val="6"/>
        </w:numPr>
        <w:tabs>
          <w:tab w:val="left" w:pos="430"/>
        </w:tabs>
        <w:spacing w:before="0" w:after="0" w:line="240" w:lineRule="auto"/>
        <w:ind w:left="120" w:right="117" w:firstLine="0"/>
        <w:jc w:val="left"/>
        <w:rPr>
          <w:sz w:val="21"/>
        </w:rPr>
      </w:pPr>
      <w:r>
        <w:rPr>
          <w:sz w:val="21"/>
        </w:rPr>
        <w:t>研究影响声音响度与振幅的关系时采用控制钢尺长度不变来控制音调，采用的是控制变</w:t>
      </w:r>
      <w:r>
        <w:rPr>
          <w:spacing w:val="-11"/>
          <w:sz w:val="21"/>
        </w:rPr>
        <w:t xml:space="preserve">量法，故 </w:t>
      </w:r>
      <w:r>
        <w:rPr>
          <w:rFonts w:ascii="Times New Roman" w:eastAsia="Times New Roman"/>
          <w:sz w:val="21"/>
        </w:rPr>
        <w:t>A</w:t>
      </w:r>
      <w:r>
        <w:rPr>
          <w:rFonts w:ascii="Times New Roman" w:eastAsia="Times New Roman"/>
          <w:spacing w:val="-5"/>
          <w:sz w:val="21"/>
        </w:rPr>
        <w:t xml:space="preserve"> </w:t>
      </w:r>
      <w:r>
        <w:rPr>
          <w:sz w:val="21"/>
        </w:rPr>
        <w:t>不符合题意；</w:t>
      </w:r>
    </w:p>
    <w:p>
      <w:pPr>
        <w:pStyle w:val="9"/>
        <w:numPr>
          <w:ilvl w:val="0"/>
          <w:numId w:val="6"/>
        </w:numPr>
        <w:tabs>
          <w:tab w:val="left" w:pos="418"/>
        </w:tabs>
        <w:spacing w:before="35" w:after="0" w:line="240" w:lineRule="auto"/>
        <w:ind w:left="417" w:right="0" w:hanging="297"/>
        <w:jc w:val="left"/>
        <w:rPr>
          <w:sz w:val="21"/>
        </w:rPr>
      </w:pPr>
      <w:r>
        <w:rPr>
          <w:spacing w:val="-2"/>
          <w:sz w:val="21"/>
        </w:rPr>
        <w:t xml:space="preserve">通过蜡烛火焰的情况来判断声音是否可以传递能量，采用的是转换法，故 </w:t>
      </w:r>
      <w:r>
        <w:rPr>
          <w:rFonts w:ascii="Times New Roman" w:eastAsia="Times New Roman"/>
          <w:sz w:val="21"/>
        </w:rPr>
        <w:t>B</w:t>
      </w:r>
      <w:r>
        <w:rPr>
          <w:rFonts w:ascii="Times New Roman" w:eastAsia="Times New Roman"/>
          <w:spacing w:val="-10"/>
          <w:sz w:val="21"/>
        </w:rPr>
        <w:t xml:space="preserve"> </w:t>
      </w:r>
      <w:r>
        <w:rPr>
          <w:sz w:val="21"/>
        </w:rPr>
        <w:t>符合题意；</w:t>
      </w:r>
    </w:p>
    <w:p>
      <w:pPr>
        <w:pStyle w:val="9"/>
        <w:numPr>
          <w:ilvl w:val="0"/>
          <w:numId w:val="6"/>
        </w:numPr>
        <w:tabs>
          <w:tab w:val="left" w:pos="418"/>
        </w:tabs>
        <w:spacing w:before="177" w:after="0" w:line="240" w:lineRule="auto"/>
        <w:ind w:left="417" w:right="0" w:hanging="297"/>
        <w:jc w:val="left"/>
        <w:rPr>
          <w:sz w:val="21"/>
        </w:rPr>
      </w:pPr>
      <w:r>
        <w:rPr>
          <w:spacing w:val="-3"/>
          <w:sz w:val="21"/>
        </w:rPr>
        <w:t xml:space="preserve">研究光时将它分成可见光和不可见光，采用的是分类法，故 </w:t>
      </w:r>
      <w:r>
        <w:rPr>
          <w:rFonts w:ascii="Times New Roman" w:eastAsia="Times New Roman"/>
          <w:sz w:val="21"/>
        </w:rPr>
        <w:t>C</w:t>
      </w:r>
      <w:r>
        <w:rPr>
          <w:rFonts w:ascii="Times New Roman" w:eastAsia="Times New Roman"/>
          <w:spacing w:val="-9"/>
          <w:sz w:val="21"/>
        </w:rPr>
        <w:t xml:space="preserve"> </w:t>
      </w:r>
      <w:r>
        <w:rPr>
          <w:sz w:val="21"/>
        </w:rPr>
        <w:t>不符合题意；</w:t>
      </w:r>
    </w:p>
    <w:p>
      <w:pPr>
        <w:pStyle w:val="9"/>
        <w:numPr>
          <w:ilvl w:val="0"/>
          <w:numId w:val="6"/>
        </w:numPr>
        <w:tabs>
          <w:tab w:val="left" w:pos="430"/>
        </w:tabs>
        <w:spacing w:before="177" w:after="0" w:line="240" w:lineRule="auto"/>
        <w:ind w:left="120" w:right="0" w:firstLine="0"/>
        <w:jc w:val="left"/>
        <w:rPr>
          <w:sz w:val="21"/>
        </w:rPr>
      </w:pPr>
      <w:r>
        <w:rPr>
          <w:spacing w:val="-3"/>
          <w:sz w:val="21"/>
        </w:rPr>
        <w:t xml:space="preserve">研究光的直线传播引入光线，采用的是模型法，故 </w:t>
      </w:r>
      <w:r>
        <w:rPr>
          <w:rFonts w:ascii="Times New Roman" w:eastAsia="Times New Roman"/>
          <w:sz w:val="21"/>
        </w:rPr>
        <w:t>D</w:t>
      </w:r>
      <w:r>
        <w:rPr>
          <w:rFonts w:ascii="Times New Roman" w:eastAsia="Times New Roman"/>
          <w:spacing w:val="-10"/>
          <w:sz w:val="21"/>
        </w:rPr>
        <w:t xml:space="preserve"> </w:t>
      </w:r>
      <w:r>
        <w:rPr>
          <w:sz w:val="21"/>
        </w:rPr>
        <w:t>不符合题意。</w:t>
      </w:r>
    </w:p>
    <w:p>
      <w:pPr>
        <w:spacing w:after="0" w:line="240" w:lineRule="auto"/>
        <w:jc w:val="left"/>
        <w:rPr>
          <w:sz w:val="21"/>
        </w:rPr>
        <w:sectPr>
          <w:pgSz w:w="11910" w:h="16840"/>
          <w:pgMar w:top="720" w:right="1680" w:bottom="1220" w:left="1680" w:header="522" w:footer="1031" w:gutter="0"/>
          <w:cols w:space="708" w:num="1"/>
        </w:sectPr>
      </w:pPr>
    </w:p>
    <w:p>
      <w:pPr>
        <w:pStyle w:val="5"/>
        <w:spacing w:line="240" w:lineRule="auto"/>
        <w:rPr>
          <w:sz w:val="20"/>
        </w:rPr>
      </w:pPr>
    </w:p>
    <w:p>
      <w:pPr>
        <w:pStyle w:val="5"/>
        <w:spacing w:line="240" w:lineRule="auto"/>
        <w:rPr>
          <w:sz w:val="20"/>
        </w:rPr>
      </w:pPr>
    </w:p>
    <w:p>
      <w:pPr>
        <w:pStyle w:val="5"/>
        <w:spacing w:before="9" w:line="240" w:lineRule="auto"/>
        <w:rPr>
          <w:sz w:val="16"/>
        </w:rPr>
      </w:pPr>
    </w:p>
    <w:p>
      <w:pPr>
        <w:pStyle w:val="5"/>
        <w:spacing w:before="41" w:line="240" w:lineRule="auto"/>
        <w:ind w:left="120"/>
      </w:pPr>
      <w:r>
        <w:t xml:space="preserve">故选 </w:t>
      </w:r>
      <w:r>
        <w:rPr>
          <w:rFonts w:ascii="Times New Roman" w:eastAsia="Times New Roman"/>
        </w:rPr>
        <w:t>B</w:t>
      </w:r>
      <w:r>
        <w:t>。</w:t>
      </w:r>
    </w:p>
    <w:p>
      <w:pPr>
        <w:pStyle w:val="9"/>
        <w:numPr>
          <w:ilvl w:val="0"/>
          <w:numId w:val="4"/>
        </w:numPr>
        <w:tabs>
          <w:tab w:val="left" w:pos="382"/>
          <w:tab w:val="left" w:pos="3585"/>
        </w:tabs>
        <w:spacing w:before="176" w:after="0" w:line="240" w:lineRule="auto"/>
        <w:ind w:left="120" w:right="204" w:firstLine="0"/>
        <w:jc w:val="left"/>
        <w:rPr>
          <w:sz w:val="21"/>
        </w:rPr>
      </w:pPr>
      <w:r>
        <w:drawing>
          <wp:anchor distT="0" distB="0" distL="0" distR="0" simplePos="0" relativeHeight="251668480" behindDoc="0" locked="0" layoutInCell="1" allowOverlap="1">
            <wp:simplePos x="0" y="0"/>
            <wp:positionH relativeFrom="page">
              <wp:posOffset>1143000</wp:posOffset>
            </wp:positionH>
            <wp:positionV relativeFrom="paragraph">
              <wp:posOffset>731520</wp:posOffset>
            </wp:positionV>
            <wp:extent cx="909320" cy="853440"/>
            <wp:effectExtent l="0" t="0" r="0" b="0"/>
            <wp:wrapTopAndBottom/>
            <wp:docPr id="2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1.png"/>
                    <pic:cNvPicPr>
                      <a:picLocks noChangeAspect="1"/>
                    </pic:cNvPicPr>
                  </pic:nvPicPr>
                  <pic:blipFill>
                    <a:blip r:embed="rId9" cstate="print"/>
                    <a:stretch>
                      <a:fillRect/>
                    </a:stretch>
                  </pic:blipFill>
                  <pic:spPr>
                    <a:xfrm>
                      <a:off x="0" y="0"/>
                      <a:ext cx="909527" cy="853440"/>
                    </a:xfrm>
                    <a:prstGeom prst="rect">
                      <a:avLst/>
                    </a:prstGeom>
                  </pic:spPr>
                </pic:pic>
              </a:graphicData>
            </a:graphic>
          </wp:anchor>
        </w:drawing>
      </w:r>
      <w:r>
        <w:rPr>
          <w:w w:val="95"/>
          <w:sz w:val="21"/>
        </w:rPr>
        <w:t>在医院、学校和科学研究部门附近，有如图所示禁鸣喇叭的标志．在下列方法中，与这</w:t>
      </w:r>
      <w:r>
        <w:rPr>
          <w:spacing w:val="-1"/>
          <w:w w:val="99"/>
          <w:sz w:val="21"/>
        </w:rPr>
        <w:t>种</w:t>
      </w:r>
      <w:r>
        <w:rPr>
          <w:spacing w:val="1"/>
          <w:w w:val="99"/>
          <w:sz w:val="21"/>
        </w:rPr>
        <w:t>控</w:t>
      </w:r>
      <w:r>
        <w:rPr>
          <w:spacing w:val="-1"/>
          <w:w w:val="99"/>
          <w:sz w:val="21"/>
        </w:rPr>
        <w:t>制</w:t>
      </w:r>
      <w:r>
        <w:rPr>
          <w:spacing w:val="1"/>
          <w:w w:val="99"/>
          <w:sz w:val="21"/>
        </w:rPr>
        <w:t>噪</w:t>
      </w:r>
      <w:r>
        <w:rPr>
          <w:spacing w:val="-1"/>
          <w:w w:val="99"/>
          <w:sz w:val="21"/>
        </w:rPr>
        <w:t>声</w:t>
      </w:r>
      <w:r>
        <w:rPr>
          <w:spacing w:val="1"/>
          <w:w w:val="99"/>
          <w:sz w:val="21"/>
        </w:rPr>
        <w:t>的</w:t>
      </w:r>
      <w:r>
        <w:rPr>
          <w:spacing w:val="-1"/>
          <w:w w:val="99"/>
          <w:sz w:val="21"/>
        </w:rPr>
        <w:t>方</w:t>
      </w:r>
      <w:r>
        <w:rPr>
          <w:spacing w:val="1"/>
          <w:w w:val="99"/>
          <w:sz w:val="21"/>
        </w:rPr>
        <w:t>法</w:t>
      </w:r>
      <w:r>
        <w:rPr>
          <w:spacing w:val="-1"/>
          <w:w w:val="99"/>
          <w:sz w:val="21"/>
        </w:rPr>
        <w:t>相</w:t>
      </w:r>
      <w:r>
        <w:rPr>
          <w:spacing w:val="1"/>
          <w:w w:val="99"/>
          <w:sz w:val="21"/>
        </w:rPr>
        <w:t>同</w:t>
      </w:r>
      <w:r>
        <w:rPr>
          <w:spacing w:val="-1"/>
          <w:w w:val="99"/>
          <w:sz w:val="21"/>
        </w:rPr>
        <w:t>的</w:t>
      </w:r>
      <w:r>
        <w:rPr>
          <w:spacing w:val="1"/>
          <w:w w:val="99"/>
          <w:sz w:val="21"/>
        </w:rPr>
        <w:t>是</w:t>
      </w:r>
      <w:r>
        <w:rPr>
          <w:spacing w:val="-104"/>
          <w:w w:val="99"/>
          <w:sz w:val="21"/>
        </w:rPr>
        <w:t>：</w:t>
      </w:r>
      <w:r>
        <w:rPr>
          <w:w w:val="99"/>
          <w:sz w:val="21"/>
        </w:rPr>
        <w:t>（</w:t>
      </w:r>
      <w:r>
        <w:rPr>
          <w:sz w:val="21"/>
        </w:rPr>
        <w:tab/>
      </w:r>
      <w:r>
        <w:rPr>
          <w:w w:val="99"/>
          <w:sz w:val="21"/>
        </w:rPr>
        <w:t>）</w:t>
      </w:r>
    </w:p>
    <w:p>
      <w:pPr>
        <w:pStyle w:val="9"/>
        <w:numPr>
          <w:ilvl w:val="1"/>
          <w:numId w:val="4"/>
        </w:numPr>
        <w:tabs>
          <w:tab w:val="left" w:pos="430"/>
          <w:tab w:val="left" w:pos="4996"/>
        </w:tabs>
        <w:spacing w:before="146" w:after="0" w:line="240" w:lineRule="auto"/>
        <w:ind w:left="429" w:right="0" w:hanging="309"/>
        <w:jc w:val="left"/>
        <w:rPr>
          <w:sz w:val="21"/>
        </w:rPr>
      </w:pPr>
      <w:r>
        <w:rPr>
          <w:sz w:val="21"/>
        </w:rPr>
        <w:t>在摩托车上安装消声器</w:t>
      </w:r>
      <w:r>
        <w:rPr>
          <w:sz w:val="21"/>
        </w:rPr>
        <w:tab/>
      </w:r>
      <w:r>
        <w:rPr>
          <w:rFonts w:ascii="Times New Roman" w:eastAsia="Times New Roman"/>
          <w:sz w:val="21"/>
        </w:rPr>
        <w:t>B.</w:t>
      </w:r>
      <w:r>
        <w:rPr>
          <w:rFonts w:ascii="Times New Roman" w:eastAsia="Times New Roman"/>
          <w:spacing w:val="42"/>
          <w:sz w:val="21"/>
        </w:rPr>
        <w:t xml:space="preserve"> </w:t>
      </w:r>
      <w:r>
        <w:rPr>
          <w:sz w:val="21"/>
        </w:rPr>
        <w:t>在道路旁设置隔声板</w:t>
      </w:r>
    </w:p>
    <w:p>
      <w:pPr>
        <w:pStyle w:val="5"/>
        <w:tabs>
          <w:tab w:val="left" w:pos="4996"/>
        </w:tabs>
        <w:spacing w:before="176" w:line="240" w:lineRule="auto"/>
        <w:ind w:left="120"/>
      </w:pPr>
      <w:r>
        <w:rPr>
          <w:rFonts w:ascii="Times New Roman" w:eastAsia="Times New Roman"/>
        </w:rPr>
        <w:t>C.</w:t>
      </w:r>
      <w:r>
        <w:rPr>
          <w:rFonts w:ascii="Times New Roman" w:eastAsia="Times New Roman"/>
          <w:spacing w:val="50"/>
        </w:rPr>
        <w:t xml:space="preserve"> </w:t>
      </w:r>
      <w:r>
        <w:t>工人戴上防噪声耳罩</w:t>
      </w:r>
      <w:r>
        <w:tab/>
      </w:r>
      <w:r>
        <w:rPr>
          <w:rFonts w:ascii="Times New Roman" w:eastAsia="Times New Roman"/>
        </w:rPr>
        <w:t>D.</w:t>
      </w:r>
      <w:r>
        <w:rPr>
          <w:rFonts w:ascii="Times New Roman" w:eastAsia="Times New Roman"/>
          <w:spacing w:val="41"/>
        </w:rPr>
        <w:t xml:space="preserve"> </w:t>
      </w:r>
      <w:r>
        <w:t>上课时关闭教室的门窗</w:t>
      </w:r>
    </w:p>
    <w:p>
      <w:pPr>
        <w:pStyle w:val="5"/>
        <w:spacing w:before="176" w:line="240" w:lineRule="auto"/>
        <w:ind w:left="120"/>
        <w:rPr>
          <w:rFonts w:ascii="Times New Roman" w:eastAsia="Times New Roman"/>
        </w:rPr>
      </w:pPr>
      <w:r>
        <w:rPr>
          <w:color w:val="0000FF"/>
          <w:w w:val="95"/>
        </w:rPr>
        <w:t>【答案】</w:t>
      </w:r>
      <w:r>
        <w:rPr>
          <w:rFonts w:ascii="Times New Roman" w:eastAsia="Times New Roman"/>
          <w:w w:val="95"/>
        </w:rPr>
        <w:t>A</w:t>
      </w:r>
    </w:p>
    <w:p>
      <w:pPr>
        <w:pStyle w:val="5"/>
        <w:spacing w:before="174" w:line="240" w:lineRule="auto"/>
        <w:ind w:left="120"/>
      </w:pPr>
      <w:r>
        <w:rPr>
          <w:color w:val="0000FF"/>
          <w:w w:val="95"/>
        </w:rPr>
        <w:t>【解析】</w:t>
      </w:r>
    </w:p>
    <w:p>
      <w:pPr>
        <w:pStyle w:val="5"/>
        <w:spacing w:before="12" w:line="240" w:lineRule="auto"/>
        <w:rPr>
          <w:sz w:val="14"/>
        </w:rPr>
      </w:pPr>
    </w:p>
    <w:p>
      <w:pPr>
        <w:pStyle w:val="9"/>
        <w:numPr>
          <w:ilvl w:val="0"/>
          <w:numId w:val="7"/>
        </w:numPr>
        <w:tabs>
          <w:tab w:val="left" w:pos="430"/>
        </w:tabs>
        <w:spacing w:before="0" w:after="0" w:line="240" w:lineRule="auto"/>
        <w:ind w:left="429" w:right="0" w:hanging="309"/>
        <w:jc w:val="left"/>
        <w:rPr>
          <w:sz w:val="21"/>
        </w:rPr>
      </w:pPr>
      <w:r>
        <w:rPr>
          <w:w w:val="95"/>
          <w:sz w:val="21"/>
        </w:rPr>
        <w:t>在摩托车上安装消声器，是在声源处减弱噪声，符合题意．</w:t>
      </w:r>
    </w:p>
    <w:p>
      <w:pPr>
        <w:pStyle w:val="9"/>
        <w:numPr>
          <w:ilvl w:val="0"/>
          <w:numId w:val="7"/>
        </w:numPr>
        <w:tabs>
          <w:tab w:val="left" w:pos="418"/>
        </w:tabs>
        <w:spacing w:before="177" w:after="0" w:line="240" w:lineRule="auto"/>
        <w:ind w:left="417" w:right="0" w:hanging="297"/>
        <w:jc w:val="left"/>
        <w:rPr>
          <w:sz w:val="21"/>
        </w:rPr>
      </w:pPr>
      <w:r>
        <w:rPr>
          <w:w w:val="95"/>
          <w:sz w:val="21"/>
        </w:rPr>
        <w:t>在道路旁设置隔声板，是在传播过程中减弱，不合题意．</w:t>
      </w:r>
    </w:p>
    <w:p>
      <w:pPr>
        <w:pStyle w:val="9"/>
        <w:numPr>
          <w:ilvl w:val="0"/>
          <w:numId w:val="7"/>
        </w:numPr>
        <w:tabs>
          <w:tab w:val="left" w:pos="418"/>
        </w:tabs>
        <w:spacing w:before="177" w:after="0" w:line="240" w:lineRule="auto"/>
        <w:ind w:left="417" w:right="0" w:hanging="297"/>
        <w:jc w:val="left"/>
        <w:rPr>
          <w:sz w:val="21"/>
        </w:rPr>
      </w:pPr>
      <w:r>
        <w:rPr>
          <w:w w:val="95"/>
          <w:sz w:val="21"/>
        </w:rPr>
        <w:t>工人戴上防噪声耳罩，是在人耳处减弱，不合题意。</w:t>
      </w:r>
    </w:p>
    <w:p>
      <w:pPr>
        <w:pStyle w:val="9"/>
        <w:numPr>
          <w:ilvl w:val="0"/>
          <w:numId w:val="7"/>
        </w:numPr>
        <w:tabs>
          <w:tab w:val="left" w:pos="430"/>
        </w:tabs>
        <w:spacing w:before="177" w:after="0" w:line="240" w:lineRule="auto"/>
        <w:ind w:left="429" w:right="0" w:hanging="309"/>
        <w:jc w:val="left"/>
        <w:rPr>
          <w:sz w:val="21"/>
        </w:rPr>
      </w:pPr>
      <w:r>
        <w:rPr>
          <w:spacing w:val="-3"/>
          <w:sz w:val="21"/>
        </w:rPr>
        <w:t xml:space="preserve">上课时关闭教室的门窗，是在传播过程中减弱，不全题意。选项 </w:t>
      </w:r>
      <w:r>
        <w:rPr>
          <w:rFonts w:ascii="Times New Roman" w:eastAsia="Times New Roman"/>
          <w:sz w:val="21"/>
        </w:rPr>
        <w:t>A</w:t>
      </w:r>
      <w:r>
        <w:rPr>
          <w:rFonts w:ascii="Times New Roman" w:eastAsia="Times New Roman"/>
          <w:spacing w:val="-10"/>
          <w:sz w:val="21"/>
        </w:rPr>
        <w:t xml:space="preserve"> </w:t>
      </w:r>
      <w:r>
        <w:rPr>
          <w:sz w:val="21"/>
        </w:rPr>
        <w:t>正确。</w:t>
      </w:r>
    </w:p>
    <w:p>
      <w:pPr>
        <w:pStyle w:val="9"/>
        <w:numPr>
          <w:ilvl w:val="0"/>
          <w:numId w:val="4"/>
        </w:numPr>
        <w:tabs>
          <w:tab w:val="left" w:pos="382"/>
          <w:tab w:val="left" w:pos="4372"/>
        </w:tabs>
        <w:spacing w:before="177" w:after="0" w:line="240" w:lineRule="auto"/>
        <w:ind w:left="120" w:right="0" w:firstLine="0"/>
        <w:jc w:val="left"/>
        <w:rPr>
          <w:sz w:val="21"/>
        </w:rPr>
      </w:pPr>
      <w:r>
        <w:rPr>
          <w:sz w:val="21"/>
        </w:rPr>
        <w:t>下列关于声现象的说法中正确的是（</w:t>
      </w:r>
      <w:r>
        <w:rPr>
          <w:sz w:val="21"/>
        </w:rPr>
        <w:tab/>
      </w:r>
      <w:r>
        <w:rPr>
          <w:sz w:val="21"/>
        </w:rPr>
        <w:t>）</w:t>
      </w:r>
    </w:p>
    <w:p>
      <w:pPr>
        <w:pStyle w:val="9"/>
        <w:numPr>
          <w:ilvl w:val="1"/>
          <w:numId w:val="4"/>
        </w:numPr>
        <w:tabs>
          <w:tab w:val="left" w:pos="430"/>
        </w:tabs>
        <w:spacing w:before="166" w:after="0" w:line="240" w:lineRule="auto"/>
        <w:ind w:left="429" w:right="0" w:hanging="309"/>
        <w:jc w:val="left"/>
        <w:rPr>
          <w:sz w:val="21"/>
        </w:rPr>
      </w:pPr>
      <w:r>
        <w:rPr>
          <w:spacing w:val="5"/>
          <w:w w:val="95"/>
          <w:position w:val="1"/>
          <w:sz w:val="21"/>
        </w:rPr>
        <w:t>声音只能</w:t>
      </w:r>
      <w:r>
        <w:rPr>
          <w:spacing w:val="-6"/>
          <w:w w:val="95"/>
          <w:sz w:val="20"/>
        </w:rPr>
        <w:t>在</w:t>
      </w:r>
      <w:r>
        <w:rPr>
          <w:w w:val="95"/>
          <w:position w:val="1"/>
          <w:sz w:val="21"/>
        </w:rPr>
        <w:t>空气中传播</w:t>
      </w:r>
    </w:p>
    <w:p>
      <w:pPr>
        <w:pStyle w:val="9"/>
        <w:numPr>
          <w:ilvl w:val="1"/>
          <w:numId w:val="4"/>
        </w:numPr>
        <w:tabs>
          <w:tab w:val="left" w:pos="418"/>
        </w:tabs>
        <w:spacing w:before="188" w:after="0" w:line="240" w:lineRule="auto"/>
        <w:ind w:left="417" w:right="0" w:hanging="297"/>
        <w:jc w:val="left"/>
        <w:rPr>
          <w:sz w:val="21"/>
        </w:rPr>
      </w:pPr>
      <w:r>
        <w:rPr>
          <w:w w:val="95"/>
          <w:sz w:val="21"/>
        </w:rPr>
        <w:t>正在发出声音的物体一定在振动</w:t>
      </w:r>
    </w:p>
    <w:p>
      <w:pPr>
        <w:pStyle w:val="9"/>
        <w:numPr>
          <w:ilvl w:val="1"/>
          <w:numId w:val="4"/>
        </w:numPr>
        <w:tabs>
          <w:tab w:val="left" w:pos="418"/>
        </w:tabs>
        <w:spacing w:before="177" w:after="0" w:line="240" w:lineRule="auto"/>
        <w:ind w:left="417" w:right="0" w:hanging="297"/>
        <w:jc w:val="left"/>
        <w:rPr>
          <w:rFonts w:ascii="Times New Roman" w:eastAsia="Times New Roman"/>
          <w:sz w:val="21"/>
        </w:rPr>
      </w:pPr>
      <w:r>
        <w:rPr>
          <w:spacing w:val="-5"/>
          <w:sz w:val="21"/>
        </w:rPr>
        <w:t xml:space="preserve">声音在真空中的传播速度为 </w:t>
      </w:r>
      <w:r>
        <w:rPr>
          <w:rFonts w:ascii="Times New Roman" w:eastAsia="Times New Roman"/>
          <w:sz w:val="21"/>
        </w:rPr>
        <w:t>340m/s</w:t>
      </w:r>
    </w:p>
    <w:p>
      <w:pPr>
        <w:pStyle w:val="9"/>
        <w:numPr>
          <w:ilvl w:val="1"/>
          <w:numId w:val="4"/>
        </w:numPr>
        <w:tabs>
          <w:tab w:val="left" w:pos="430"/>
        </w:tabs>
        <w:spacing w:before="177" w:after="0" w:line="240" w:lineRule="auto"/>
        <w:ind w:left="429" w:right="0" w:hanging="309"/>
        <w:jc w:val="left"/>
        <w:rPr>
          <w:sz w:val="21"/>
        </w:rPr>
      </w:pPr>
      <w:r>
        <w:rPr>
          <w:w w:val="95"/>
          <w:sz w:val="21"/>
        </w:rPr>
        <w:t>超声波的频率很低，所以人耳听不到</w:t>
      </w:r>
    </w:p>
    <w:p>
      <w:pPr>
        <w:pStyle w:val="5"/>
        <w:spacing w:before="177" w:line="240" w:lineRule="auto"/>
        <w:ind w:left="120"/>
        <w:rPr>
          <w:rFonts w:ascii="Times New Roman" w:eastAsia="Times New Roman"/>
        </w:rPr>
      </w:pPr>
      <w:r>
        <w:rPr>
          <w:color w:val="0000FF"/>
          <w:w w:val="95"/>
        </w:rPr>
        <w:t>【答案】</w:t>
      </w:r>
      <w:r>
        <w:rPr>
          <w:rFonts w:ascii="Times New Roman" w:eastAsia="Times New Roman"/>
          <w:w w:val="95"/>
        </w:rPr>
        <w:t>B</w:t>
      </w:r>
    </w:p>
    <w:p>
      <w:pPr>
        <w:pStyle w:val="5"/>
        <w:spacing w:before="175" w:line="240" w:lineRule="auto"/>
        <w:ind w:left="120"/>
      </w:pPr>
      <w:r>
        <w:rPr>
          <w:color w:val="0000FF"/>
          <w:w w:val="95"/>
        </w:rPr>
        <w:t>【解析】</w:t>
      </w:r>
    </w:p>
    <w:p>
      <w:pPr>
        <w:pStyle w:val="5"/>
        <w:spacing w:before="12" w:line="240" w:lineRule="auto"/>
        <w:rPr>
          <w:sz w:val="14"/>
        </w:rPr>
      </w:pPr>
    </w:p>
    <w:p>
      <w:pPr>
        <w:pStyle w:val="9"/>
        <w:numPr>
          <w:ilvl w:val="0"/>
          <w:numId w:val="8"/>
        </w:numPr>
        <w:tabs>
          <w:tab w:val="left" w:pos="430"/>
        </w:tabs>
        <w:spacing w:before="0" w:after="0" w:line="240" w:lineRule="auto"/>
        <w:ind w:left="120" w:right="0" w:firstLine="0"/>
        <w:jc w:val="left"/>
        <w:rPr>
          <w:sz w:val="21"/>
        </w:rPr>
      </w:pPr>
      <w:r>
        <w:rPr>
          <w:spacing w:val="-3"/>
          <w:sz w:val="21"/>
        </w:rPr>
        <w:t xml:space="preserve">声音既可以在气体中传播，也可以在固体和液体中传播，故 </w:t>
      </w:r>
      <w:r>
        <w:rPr>
          <w:rFonts w:ascii="Times New Roman" w:eastAsia="Times New Roman"/>
          <w:sz w:val="21"/>
        </w:rPr>
        <w:t>A</w:t>
      </w:r>
      <w:r>
        <w:rPr>
          <w:rFonts w:ascii="Times New Roman" w:eastAsia="Times New Roman"/>
          <w:spacing w:val="-9"/>
          <w:sz w:val="21"/>
        </w:rPr>
        <w:t xml:space="preserve"> </w:t>
      </w:r>
      <w:r>
        <w:rPr>
          <w:sz w:val="21"/>
        </w:rPr>
        <w:t>错误；</w:t>
      </w:r>
    </w:p>
    <w:p>
      <w:pPr>
        <w:pStyle w:val="9"/>
        <w:numPr>
          <w:ilvl w:val="0"/>
          <w:numId w:val="8"/>
        </w:numPr>
        <w:tabs>
          <w:tab w:val="left" w:pos="418"/>
        </w:tabs>
        <w:spacing w:before="176" w:after="0" w:line="240" w:lineRule="auto"/>
        <w:ind w:left="417" w:right="0" w:hanging="297"/>
        <w:jc w:val="left"/>
        <w:rPr>
          <w:sz w:val="21"/>
        </w:rPr>
      </w:pPr>
      <w:r>
        <w:rPr>
          <w:spacing w:val="-3"/>
          <w:sz w:val="21"/>
        </w:rPr>
        <w:t xml:space="preserve">声音是由物体振动发生的，发出声音的物体一定在振动，故 </w:t>
      </w:r>
      <w:r>
        <w:rPr>
          <w:rFonts w:ascii="Times New Roman" w:eastAsia="Times New Roman"/>
          <w:sz w:val="21"/>
        </w:rPr>
        <w:t>B</w:t>
      </w:r>
      <w:r>
        <w:rPr>
          <w:rFonts w:ascii="Times New Roman" w:eastAsia="Times New Roman"/>
          <w:spacing w:val="-8"/>
          <w:sz w:val="21"/>
        </w:rPr>
        <w:t xml:space="preserve"> </w:t>
      </w:r>
      <w:r>
        <w:rPr>
          <w:sz w:val="21"/>
        </w:rPr>
        <w:t>正确；</w:t>
      </w:r>
    </w:p>
    <w:p>
      <w:pPr>
        <w:pStyle w:val="9"/>
        <w:numPr>
          <w:ilvl w:val="0"/>
          <w:numId w:val="8"/>
        </w:numPr>
        <w:tabs>
          <w:tab w:val="left" w:pos="418"/>
        </w:tabs>
        <w:spacing w:before="176" w:after="0" w:line="240" w:lineRule="auto"/>
        <w:ind w:left="417" w:right="0" w:hanging="297"/>
        <w:jc w:val="left"/>
        <w:rPr>
          <w:sz w:val="21"/>
        </w:rPr>
      </w:pPr>
      <w:r>
        <w:rPr>
          <w:spacing w:val="-5"/>
          <w:sz w:val="21"/>
        </w:rPr>
        <w:t xml:space="preserve">声音不能在真空中传播，故 </w:t>
      </w:r>
      <w:r>
        <w:rPr>
          <w:rFonts w:ascii="Times New Roman" w:eastAsia="Times New Roman"/>
          <w:sz w:val="21"/>
        </w:rPr>
        <w:t>C</w:t>
      </w:r>
      <w:r>
        <w:rPr>
          <w:rFonts w:ascii="Times New Roman" w:eastAsia="Times New Roman"/>
          <w:spacing w:val="-4"/>
          <w:sz w:val="21"/>
        </w:rPr>
        <w:t xml:space="preserve"> </w:t>
      </w:r>
      <w:r>
        <w:rPr>
          <w:sz w:val="21"/>
        </w:rPr>
        <w:t>错误；</w:t>
      </w:r>
    </w:p>
    <w:p>
      <w:pPr>
        <w:pStyle w:val="9"/>
        <w:numPr>
          <w:ilvl w:val="0"/>
          <w:numId w:val="8"/>
        </w:numPr>
        <w:tabs>
          <w:tab w:val="left" w:pos="430"/>
        </w:tabs>
        <w:spacing w:before="176" w:after="0" w:line="240" w:lineRule="auto"/>
        <w:ind w:left="120" w:right="112" w:firstLine="0"/>
        <w:jc w:val="left"/>
        <w:rPr>
          <w:sz w:val="21"/>
        </w:rPr>
      </w:pPr>
      <w:r>
        <w:rPr>
          <w:spacing w:val="-2"/>
          <w:sz w:val="21"/>
        </w:rPr>
        <w:t xml:space="preserve">超声波的频率太高，超过人能够听到的声音的频率范围，所以人耳听不到，故 </w:t>
      </w:r>
      <w:r>
        <w:rPr>
          <w:rFonts w:ascii="Times New Roman" w:eastAsia="Times New Roman"/>
          <w:sz w:val="21"/>
        </w:rPr>
        <w:t>D</w:t>
      </w:r>
      <w:r>
        <w:rPr>
          <w:rFonts w:ascii="Times New Roman" w:eastAsia="Times New Roman"/>
          <w:spacing w:val="-9"/>
          <w:sz w:val="21"/>
        </w:rPr>
        <w:t xml:space="preserve"> </w:t>
      </w:r>
      <w:r>
        <w:rPr>
          <w:sz w:val="21"/>
        </w:rPr>
        <w:t>错误。</w:t>
      </w:r>
      <w:r>
        <w:rPr>
          <w:spacing w:val="-19"/>
          <w:sz w:val="21"/>
        </w:rPr>
        <w:t xml:space="preserve">故选 </w:t>
      </w:r>
      <w:r>
        <w:rPr>
          <w:rFonts w:ascii="Times New Roman" w:eastAsia="Times New Roman"/>
          <w:sz w:val="21"/>
        </w:rPr>
        <w:t>B</w:t>
      </w:r>
      <w:r>
        <w:rPr>
          <w:sz w:val="21"/>
        </w:rPr>
        <w:t>。</w:t>
      </w:r>
    </w:p>
    <w:p>
      <w:pPr>
        <w:pStyle w:val="9"/>
        <w:numPr>
          <w:ilvl w:val="0"/>
          <w:numId w:val="4"/>
        </w:numPr>
        <w:tabs>
          <w:tab w:val="left" w:pos="382"/>
          <w:tab w:val="left" w:pos="4792"/>
        </w:tabs>
        <w:spacing w:before="34" w:after="0" w:line="240" w:lineRule="auto"/>
        <w:ind w:left="120" w:right="0" w:firstLine="0"/>
        <w:jc w:val="left"/>
        <w:rPr>
          <w:sz w:val="21"/>
        </w:rPr>
      </w:pPr>
      <w:r>
        <w:rPr>
          <w:sz w:val="21"/>
        </w:rPr>
        <w:t>下列对生活中一些现象的解释错误的是（</w:t>
      </w:r>
      <w:r>
        <w:rPr>
          <w:sz w:val="21"/>
        </w:rPr>
        <w:tab/>
      </w:r>
      <w:r>
        <w:rPr>
          <w:sz w:val="21"/>
        </w:rPr>
        <w:t>）</w:t>
      </w:r>
    </w:p>
    <w:p>
      <w:pPr>
        <w:pStyle w:val="9"/>
        <w:numPr>
          <w:ilvl w:val="1"/>
          <w:numId w:val="4"/>
        </w:numPr>
        <w:tabs>
          <w:tab w:val="left" w:pos="430"/>
        </w:tabs>
        <w:spacing w:before="176" w:after="0" w:line="240" w:lineRule="auto"/>
        <w:ind w:left="429" w:right="0" w:hanging="309"/>
        <w:jc w:val="left"/>
        <w:rPr>
          <w:sz w:val="21"/>
        </w:rPr>
      </w:pPr>
      <w:r>
        <w:rPr>
          <w:w w:val="95"/>
          <w:sz w:val="21"/>
        </w:rPr>
        <w:t>用冰袋给高热病人降温，是因为冰熔化吸热</w:t>
      </w:r>
    </w:p>
    <w:p>
      <w:pPr>
        <w:pStyle w:val="9"/>
        <w:numPr>
          <w:ilvl w:val="1"/>
          <w:numId w:val="4"/>
        </w:numPr>
        <w:tabs>
          <w:tab w:val="left" w:pos="418"/>
        </w:tabs>
        <w:spacing w:before="176" w:after="0" w:line="240" w:lineRule="auto"/>
        <w:ind w:left="417" w:right="0" w:hanging="297"/>
        <w:jc w:val="left"/>
        <w:rPr>
          <w:sz w:val="21"/>
        </w:rPr>
      </w:pPr>
      <w:r>
        <w:rPr>
          <w:w w:val="95"/>
          <w:sz w:val="21"/>
        </w:rPr>
        <w:t>用手沾些冷水去拿包子不会太烫，是因为水汽化吸热</w:t>
      </w:r>
    </w:p>
    <w:p>
      <w:pPr>
        <w:spacing w:after="0" w:line="240" w:lineRule="auto"/>
        <w:jc w:val="left"/>
        <w:rPr>
          <w:sz w:val="21"/>
        </w:rPr>
        <w:sectPr>
          <w:pgSz w:w="11910" w:h="16840"/>
          <w:pgMar w:top="720" w:right="1660" w:bottom="1220" w:left="1680" w:header="522" w:footer="1031" w:gutter="0"/>
          <w:cols w:space="708" w:num="1"/>
        </w:sectPr>
      </w:pPr>
    </w:p>
    <w:p>
      <w:pPr>
        <w:pStyle w:val="5"/>
        <w:spacing w:line="240" w:lineRule="auto"/>
        <w:rPr>
          <w:sz w:val="20"/>
        </w:rPr>
      </w:pPr>
    </w:p>
    <w:p>
      <w:pPr>
        <w:pStyle w:val="5"/>
        <w:spacing w:line="240" w:lineRule="auto"/>
        <w:rPr>
          <w:sz w:val="20"/>
        </w:rPr>
      </w:pPr>
    </w:p>
    <w:p>
      <w:pPr>
        <w:pStyle w:val="5"/>
        <w:spacing w:before="9" w:line="240" w:lineRule="auto"/>
        <w:rPr>
          <w:sz w:val="16"/>
        </w:rPr>
      </w:pPr>
    </w:p>
    <w:p>
      <w:pPr>
        <w:pStyle w:val="9"/>
        <w:numPr>
          <w:ilvl w:val="1"/>
          <w:numId w:val="4"/>
        </w:numPr>
        <w:tabs>
          <w:tab w:val="left" w:pos="418"/>
        </w:tabs>
        <w:spacing w:before="41" w:after="0" w:line="240" w:lineRule="auto"/>
        <w:ind w:left="417" w:right="0" w:hanging="297"/>
        <w:jc w:val="left"/>
        <w:rPr>
          <w:sz w:val="21"/>
        </w:rPr>
      </w:pPr>
      <w:r>
        <w:rPr>
          <w:w w:val="95"/>
          <w:sz w:val="21"/>
        </w:rPr>
        <w:t>用久了的电灯泡玻璃壁会变黑，是因为灯丝发生了汽化和凝固现象</w:t>
      </w:r>
    </w:p>
    <w:p>
      <w:pPr>
        <w:pStyle w:val="9"/>
        <w:numPr>
          <w:ilvl w:val="1"/>
          <w:numId w:val="4"/>
        </w:numPr>
        <w:tabs>
          <w:tab w:val="left" w:pos="430"/>
        </w:tabs>
        <w:spacing w:before="176" w:after="0" w:line="240" w:lineRule="auto"/>
        <w:ind w:left="429" w:right="0" w:hanging="309"/>
        <w:jc w:val="left"/>
        <w:rPr>
          <w:sz w:val="21"/>
        </w:rPr>
      </w:pPr>
      <w:r>
        <w:rPr>
          <w:w w:val="95"/>
          <w:sz w:val="21"/>
        </w:rPr>
        <w:t>舞台上用干冰能制造白雾，是因为干冰升华吸热使水蒸气液化</w:t>
      </w:r>
    </w:p>
    <w:p>
      <w:pPr>
        <w:pStyle w:val="5"/>
        <w:spacing w:before="176" w:line="240" w:lineRule="auto"/>
        <w:ind w:left="120"/>
        <w:rPr>
          <w:rFonts w:ascii="Times New Roman" w:eastAsia="Times New Roman"/>
        </w:rPr>
      </w:pPr>
      <w:r>
        <w:rPr>
          <w:color w:val="0000FF"/>
          <w:w w:val="95"/>
        </w:rPr>
        <w:t>【答案】</w:t>
      </w:r>
      <w:r>
        <w:rPr>
          <w:rFonts w:ascii="Times New Roman" w:eastAsia="Times New Roman"/>
          <w:w w:val="95"/>
        </w:rPr>
        <w:t>C</w:t>
      </w:r>
    </w:p>
    <w:p>
      <w:pPr>
        <w:pStyle w:val="5"/>
        <w:spacing w:before="174" w:line="240" w:lineRule="auto"/>
        <w:ind w:left="120" w:right="114"/>
        <w:rPr>
          <w:rFonts w:ascii="Times New Roman" w:eastAsia="Times New Roman"/>
        </w:rPr>
      </w:pPr>
      <w:r>
        <w:rPr>
          <w:color w:val="0000FF"/>
          <w:spacing w:val="-6"/>
        </w:rPr>
        <w:t>【解析】</w:t>
      </w:r>
      <w:r>
        <w:rPr>
          <w:spacing w:val="-6"/>
        </w:rPr>
        <w:t>病人发高烧时，用冰袋放在病人的周围，可利用冰熔化吸热给病人降温；用手沾些</w:t>
      </w:r>
      <w:r>
        <w:rPr>
          <w:spacing w:val="-10"/>
        </w:rPr>
        <w:t>冷水去拿包子，由于水汽化吸热可降低包子的温度，不会太烫；用久了的电灯泡玻璃壁会变</w:t>
      </w:r>
      <w:r>
        <w:rPr>
          <w:spacing w:val="-15"/>
          <w:w w:val="95"/>
        </w:rPr>
        <w:t xml:space="preserve">黑，是因为灯丝先升华后凝华造成的；舞台上用干冰能制造白雾，是因为干冰升华吸热降温，   </w:t>
      </w:r>
      <w:r>
        <w:rPr>
          <w:spacing w:val="-19"/>
        </w:rPr>
        <w:t xml:space="preserve">使水蒸气遇冷液化。故选 </w:t>
      </w:r>
      <w:r>
        <w:rPr>
          <w:rFonts w:ascii="Times New Roman" w:eastAsia="Times New Roman"/>
        </w:rPr>
        <w:t>C</w:t>
      </w:r>
    </w:p>
    <w:p>
      <w:pPr>
        <w:pStyle w:val="9"/>
        <w:numPr>
          <w:ilvl w:val="0"/>
          <w:numId w:val="4"/>
        </w:numPr>
        <w:tabs>
          <w:tab w:val="left" w:pos="382"/>
          <w:tab w:val="left" w:pos="6052"/>
        </w:tabs>
        <w:spacing w:before="12" w:after="0" w:line="240" w:lineRule="auto"/>
        <w:ind w:left="120" w:right="0" w:firstLine="0"/>
        <w:jc w:val="left"/>
        <w:rPr>
          <w:sz w:val="21"/>
        </w:rPr>
      </w:pPr>
      <w:r>
        <w:rPr>
          <w:sz w:val="21"/>
        </w:rPr>
        <w:t>下列各图描述了常见的物态变化现象，其中放热的是（</w:t>
      </w:r>
      <w:r>
        <w:rPr>
          <w:sz w:val="21"/>
        </w:rPr>
        <w:tab/>
      </w:r>
      <w:r>
        <w:rPr>
          <w:sz w:val="21"/>
        </w:rPr>
        <w:t>）</w:t>
      </w:r>
    </w:p>
    <w:p>
      <w:pPr>
        <w:pStyle w:val="5"/>
        <w:spacing w:before="12" w:line="240" w:lineRule="auto"/>
        <w:rPr>
          <w:sz w:val="16"/>
        </w:rPr>
      </w:pPr>
      <w:r>
        <w:drawing>
          <wp:anchor distT="0" distB="0" distL="0" distR="0" simplePos="0" relativeHeight="251669504" behindDoc="0" locked="0" layoutInCell="1" allowOverlap="1">
            <wp:simplePos x="0" y="0"/>
            <wp:positionH relativeFrom="page">
              <wp:posOffset>1143000</wp:posOffset>
            </wp:positionH>
            <wp:positionV relativeFrom="paragraph">
              <wp:posOffset>165100</wp:posOffset>
            </wp:positionV>
            <wp:extent cx="4580890" cy="999490"/>
            <wp:effectExtent l="0" t="0" r="0" b="0"/>
            <wp:wrapTopAndBottom/>
            <wp:docPr id="29"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2.jpeg"/>
                    <pic:cNvPicPr>
                      <a:picLocks noChangeAspect="1"/>
                    </pic:cNvPicPr>
                  </pic:nvPicPr>
                  <pic:blipFill>
                    <a:blip r:embed="rId22" cstate="print"/>
                    <a:stretch>
                      <a:fillRect/>
                    </a:stretch>
                  </pic:blipFill>
                  <pic:spPr>
                    <a:xfrm>
                      <a:off x="0" y="0"/>
                      <a:ext cx="4581144" cy="999744"/>
                    </a:xfrm>
                    <a:prstGeom prst="rect">
                      <a:avLst/>
                    </a:prstGeom>
                  </pic:spPr>
                </pic:pic>
              </a:graphicData>
            </a:graphic>
          </wp:anchor>
        </w:drawing>
      </w:r>
    </w:p>
    <w:p>
      <w:pPr>
        <w:pStyle w:val="9"/>
        <w:numPr>
          <w:ilvl w:val="1"/>
          <w:numId w:val="4"/>
        </w:numPr>
        <w:tabs>
          <w:tab w:val="left" w:pos="430"/>
          <w:tab w:val="left" w:pos="2558"/>
          <w:tab w:val="left" w:pos="4996"/>
          <w:tab w:val="left" w:pos="7432"/>
        </w:tabs>
        <w:spacing w:before="185" w:after="0" w:line="240" w:lineRule="auto"/>
        <w:ind w:left="429" w:right="0" w:hanging="309"/>
        <w:jc w:val="left"/>
        <w:rPr>
          <w:sz w:val="21"/>
        </w:rPr>
      </w:pPr>
      <w:r>
        <w:rPr>
          <w:sz w:val="21"/>
        </w:rPr>
        <w:t>甲、乙</w:t>
      </w:r>
      <w:r>
        <w:rPr>
          <w:sz w:val="21"/>
        </w:rPr>
        <w:tab/>
      </w:r>
      <w:r>
        <w:rPr>
          <w:rFonts w:ascii="Times New Roman" w:eastAsia="Times New Roman"/>
          <w:sz w:val="21"/>
        </w:rPr>
        <w:t>B.</w:t>
      </w:r>
      <w:r>
        <w:rPr>
          <w:rFonts w:ascii="Times New Roman" w:eastAsia="Times New Roman"/>
          <w:spacing w:val="50"/>
          <w:sz w:val="21"/>
        </w:rPr>
        <w:t xml:space="preserve"> </w:t>
      </w:r>
      <w:r>
        <w:rPr>
          <w:sz w:val="21"/>
        </w:rPr>
        <w:t>丙、丁</w:t>
      </w:r>
      <w:r>
        <w:rPr>
          <w:sz w:val="21"/>
        </w:rPr>
        <w:tab/>
      </w:r>
      <w:r>
        <w:rPr>
          <w:rFonts w:ascii="Times New Roman" w:eastAsia="Times New Roman"/>
          <w:sz w:val="21"/>
        </w:rPr>
        <w:t>C.</w:t>
      </w:r>
      <w:r>
        <w:rPr>
          <w:rFonts w:ascii="Times New Roman" w:eastAsia="Times New Roman"/>
          <w:spacing w:val="47"/>
          <w:sz w:val="21"/>
        </w:rPr>
        <w:t xml:space="preserve"> </w:t>
      </w:r>
      <w:r>
        <w:rPr>
          <w:sz w:val="21"/>
        </w:rPr>
        <w:t>甲、丙</w:t>
      </w:r>
      <w:r>
        <w:rPr>
          <w:sz w:val="21"/>
        </w:rPr>
        <w:tab/>
      </w:r>
      <w:r>
        <w:rPr>
          <w:rFonts w:ascii="Times New Roman" w:eastAsia="Times New Roman"/>
          <w:sz w:val="21"/>
        </w:rPr>
        <w:t>D.</w:t>
      </w:r>
      <w:r>
        <w:rPr>
          <w:rFonts w:ascii="Times New Roman" w:eastAsia="Times New Roman"/>
          <w:spacing w:val="50"/>
          <w:sz w:val="21"/>
        </w:rPr>
        <w:t xml:space="preserve"> </w:t>
      </w:r>
      <w:r>
        <w:rPr>
          <w:sz w:val="21"/>
        </w:rPr>
        <w:t>乙、丙</w:t>
      </w:r>
    </w:p>
    <w:p>
      <w:pPr>
        <w:pStyle w:val="5"/>
        <w:spacing w:before="177" w:line="240" w:lineRule="auto"/>
        <w:ind w:left="120"/>
        <w:rPr>
          <w:rFonts w:ascii="Times New Roman" w:eastAsia="Times New Roman"/>
        </w:rPr>
      </w:pPr>
      <w:r>
        <w:rPr>
          <w:color w:val="0000FF"/>
          <w:w w:val="95"/>
        </w:rPr>
        <w:t>【答案】</w:t>
      </w:r>
      <w:r>
        <w:rPr>
          <w:rFonts w:ascii="Times New Roman" w:eastAsia="Times New Roman"/>
          <w:w w:val="95"/>
        </w:rPr>
        <w:t>D</w:t>
      </w:r>
    </w:p>
    <w:p>
      <w:pPr>
        <w:pStyle w:val="5"/>
        <w:spacing w:before="177" w:line="240" w:lineRule="auto"/>
        <w:ind w:left="120" w:right="219"/>
      </w:pPr>
      <w:r>
        <w:rPr>
          <w:color w:val="0000FF"/>
        </w:rPr>
        <w:t>【解析】</w:t>
      </w:r>
      <w:r>
        <w:t>冰雪消融是熔化现象，吸收热量；烧水时的</w:t>
      </w:r>
      <w:r>
        <w:rPr>
          <w:rFonts w:ascii="Times New Roman" w:hAnsi="Times New Roman" w:eastAsia="Times New Roman"/>
        </w:rPr>
        <w:t>“</w:t>
      </w:r>
      <w:r>
        <w:t>白气</w:t>
      </w:r>
      <w:r>
        <w:rPr>
          <w:rFonts w:ascii="Times New Roman" w:hAnsi="Times New Roman" w:eastAsia="Times New Roman"/>
        </w:rPr>
        <w:t>”</w:t>
      </w:r>
      <w:r>
        <w:t>属于液化现象，放出热量；</w:t>
      </w:r>
      <w:r>
        <w:rPr>
          <w:rFonts w:ascii="Times New Roman" w:hAnsi="Times New Roman" w:eastAsia="Times New Roman"/>
        </w:rPr>
        <w:t>“</w:t>
      </w:r>
      <w:r>
        <w:t>白霜</w:t>
      </w:r>
      <w:r>
        <w:rPr>
          <w:rFonts w:ascii="Times New Roman" w:hAnsi="Times New Roman" w:eastAsia="Times New Roman"/>
        </w:rPr>
        <w:t>”</w:t>
      </w:r>
      <w:r>
        <w:t xml:space="preserve">的形成属于凝华现象，放出热量；将手烘干属于汽化现象，吸收热量；故应选 </w:t>
      </w:r>
      <w:r>
        <w:rPr>
          <w:rFonts w:ascii="Times New Roman" w:hAnsi="Times New Roman" w:eastAsia="Times New Roman"/>
        </w:rPr>
        <w:t>D</w:t>
      </w:r>
      <w:r>
        <w:t>。</w:t>
      </w:r>
    </w:p>
    <w:p>
      <w:pPr>
        <w:pStyle w:val="9"/>
        <w:numPr>
          <w:ilvl w:val="0"/>
          <w:numId w:val="4"/>
        </w:numPr>
        <w:tabs>
          <w:tab w:val="left" w:pos="382"/>
          <w:tab w:val="left" w:pos="4161"/>
        </w:tabs>
        <w:spacing w:before="35" w:after="0" w:line="240" w:lineRule="auto"/>
        <w:ind w:left="120" w:right="0" w:firstLine="0"/>
        <w:jc w:val="left"/>
        <w:rPr>
          <w:sz w:val="21"/>
        </w:rPr>
      </w:pPr>
      <w:r>
        <w:drawing>
          <wp:anchor distT="0" distB="0" distL="0" distR="0" simplePos="0" relativeHeight="251686912" behindDoc="1" locked="0" layoutInCell="1" allowOverlap="1">
            <wp:simplePos x="0" y="0"/>
            <wp:positionH relativeFrom="page">
              <wp:posOffset>1339215</wp:posOffset>
            </wp:positionH>
            <wp:positionV relativeFrom="paragraph">
              <wp:posOffset>358140</wp:posOffset>
            </wp:positionV>
            <wp:extent cx="1181100" cy="829310"/>
            <wp:effectExtent l="0" t="0" r="0" b="0"/>
            <wp:wrapNone/>
            <wp:docPr id="31"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3.jpeg"/>
                    <pic:cNvPicPr>
                      <a:picLocks noChangeAspect="1"/>
                    </pic:cNvPicPr>
                  </pic:nvPicPr>
                  <pic:blipFill>
                    <a:blip r:embed="rId11" cstate="print"/>
                    <a:stretch>
                      <a:fillRect/>
                    </a:stretch>
                  </pic:blipFill>
                  <pic:spPr>
                    <a:xfrm>
                      <a:off x="0" y="0"/>
                      <a:ext cx="1181100" cy="829056"/>
                    </a:xfrm>
                    <a:prstGeom prst="rect">
                      <a:avLst/>
                    </a:prstGeom>
                  </pic:spPr>
                </pic:pic>
              </a:graphicData>
            </a:graphic>
          </wp:anchor>
        </w:drawing>
      </w:r>
      <w:r>
        <w:rPr>
          <w:sz w:val="21"/>
        </w:rPr>
        <w:t>下列关于图片的说法不正确的是（</w:t>
      </w:r>
      <w:r>
        <w:rPr>
          <w:sz w:val="21"/>
        </w:rPr>
        <w:tab/>
      </w:r>
      <w:r>
        <w:rPr>
          <w:sz w:val="21"/>
        </w:rPr>
        <w:t>）</w:t>
      </w:r>
    </w:p>
    <w:p>
      <w:pPr>
        <w:pStyle w:val="5"/>
        <w:spacing w:line="240" w:lineRule="auto"/>
        <w:rPr>
          <w:sz w:val="22"/>
        </w:rPr>
      </w:pPr>
    </w:p>
    <w:p>
      <w:pPr>
        <w:pStyle w:val="5"/>
        <w:spacing w:line="240" w:lineRule="auto"/>
        <w:rPr>
          <w:sz w:val="22"/>
        </w:rPr>
      </w:pPr>
    </w:p>
    <w:p>
      <w:pPr>
        <w:pStyle w:val="9"/>
        <w:numPr>
          <w:ilvl w:val="0"/>
          <w:numId w:val="9"/>
        </w:numPr>
        <w:tabs>
          <w:tab w:val="left" w:pos="2603"/>
          <w:tab w:val="left" w:pos="2604"/>
        </w:tabs>
        <w:spacing w:before="146" w:after="0" w:line="240" w:lineRule="auto"/>
        <w:ind w:left="2604" w:right="0" w:hanging="2484"/>
        <w:jc w:val="left"/>
        <w:rPr>
          <w:sz w:val="21"/>
        </w:rPr>
      </w:pPr>
      <w:r>
        <w:rPr>
          <w:w w:val="95"/>
          <w:sz w:val="21"/>
        </w:rPr>
        <w:t>彩虹是白光经过反射和折射形成的</w:t>
      </w:r>
    </w:p>
    <w:p>
      <w:pPr>
        <w:pStyle w:val="5"/>
        <w:spacing w:line="240" w:lineRule="auto"/>
        <w:rPr>
          <w:sz w:val="22"/>
        </w:rPr>
      </w:pPr>
    </w:p>
    <w:p>
      <w:pPr>
        <w:pStyle w:val="5"/>
        <w:spacing w:line="240" w:lineRule="auto"/>
        <w:rPr>
          <w:sz w:val="22"/>
        </w:rPr>
      </w:pPr>
    </w:p>
    <w:p>
      <w:pPr>
        <w:pStyle w:val="5"/>
        <w:spacing w:line="240" w:lineRule="auto"/>
        <w:rPr>
          <w:sz w:val="22"/>
        </w:rPr>
      </w:pPr>
    </w:p>
    <w:p>
      <w:pPr>
        <w:pStyle w:val="5"/>
        <w:spacing w:before="13" w:line="240" w:lineRule="auto"/>
        <w:rPr>
          <w:sz w:val="30"/>
        </w:rPr>
      </w:pPr>
    </w:p>
    <w:p>
      <w:pPr>
        <w:pStyle w:val="9"/>
        <w:numPr>
          <w:ilvl w:val="0"/>
          <w:numId w:val="9"/>
        </w:numPr>
        <w:tabs>
          <w:tab w:val="left" w:pos="2426"/>
          <w:tab w:val="left" w:pos="2427"/>
        </w:tabs>
        <w:spacing w:before="0" w:after="0" w:line="240" w:lineRule="auto"/>
        <w:ind w:left="2426" w:right="0" w:hanging="2306"/>
        <w:jc w:val="left"/>
        <w:rPr>
          <w:sz w:val="21"/>
        </w:rPr>
      </w:pPr>
      <w:r>
        <w:drawing>
          <wp:anchor distT="0" distB="0" distL="0" distR="0" simplePos="0" relativeHeight="251687936" behindDoc="1" locked="0" layoutInCell="1" allowOverlap="1">
            <wp:simplePos x="0" y="0"/>
            <wp:positionH relativeFrom="page">
              <wp:posOffset>1331595</wp:posOffset>
            </wp:positionH>
            <wp:positionV relativeFrom="paragraph">
              <wp:posOffset>-311150</wp:posOffset>
            </wp:positionV>
            <wp:extent cx="1276985" cy="838200"/>
            <wp:effectExtent l="0" t="0" r="0" b="0"/>
            <wp:wrapNone/>
            <wp:docPr id="33"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4.jpeg"/>
                    <pic:cNvPicPr>
                      <a:picLocks noChangeAspect="1"/>
                    </pic:cNvPicPr>
                  </pic:nvPicPr>
                  <pic:blipFill>
                    <a:blip r:embed="rId12" cstate="print"/>
                    <a:stretch>
                      <a:fillRect/>
                    </a:stretch>
                  </pic:blipFill>
                  <pic:spPr>
                    <a:xfrm>
                      <a:off x="0" y="0"/>
                      <a:ext cx="1277112" cy="838200"/>
                    </a:xfrm>
                    <a:prstGeom prst="rect">
                      <a:avLst/>
                    </a:prstGeom>
                  </pic:spPr>
                </pic:pic>
              </a:graphicData>
            </a:graphic>
          </wp:anchor>
        </w:drawing>
      </w:r>
      <w:r>
        <w:rPr>
          <w:spacing w:val="-6"/>
          <w:sz w:val="21"/>
        </w:rPr>
        <w:t xml:space="preserve">夜幕下的光谷，美丽的 </w:t>
      </w:r>
      <w:r>
        <w:rPr>
          <w:rFonts w:ascii="Times New Roman" w:eastAsia="Times New Roman"/>
          <w:sz w:val="21"/>
        </w:rPr>
        <w:t>LED</w:t>
      </w:r>
      <w:r>
        <w:rPr>
          <w:rFonts w:ascii="Times New Roman" w:eastAsia="Times New Roman"/>
          <w:spacing w:val="-6"/>
          <w:sz w:val="21"/>
        </w:rPr>
        <w:t xml:space="preserve"> </w:t>
      </w:r>
      <w:r>
        <w:rPr>
          <w:sz w:val="21"/>
        </w:rPr>
        <w:t>灯是人造光源</w:t>
      </w:r>
    </w:p>
    <w:p>
      <w:pPr>
        <w:pStyle w:val="5"/>
        <w:spacing w:line="240" w:lineRule="auto"/>
        <w:rPr>
          <w:sz w:val="22"/>
        </w:rPr>
      </w:pPr>
    </w:p>
    <w:p>
      <w:pPr>
        <w:pStyle w:val="5"/>
        <w:spacing w:line="240" w:lineRule="auto"/>
        <w:rPr>
          <w:sz w:val="22"/>
        </w:rPr>
      </w:pPr>
    </w:p>
    <w:p>
      <w:pPr>
        <w:pStyle w:val="5"/>
        <w:spacing w:line="240" w:lineRule="auto"/>
        <w:rPr>
          <w:sz w:val="22"/>
        </w:rPr>
      </w:pPr>
    </w:p>
    <w:p>
      <w:pPr>
        <w:pStyle w:val="5"/>
        <w:spacing w:before="12" w:line="240" w:lineRule="auto"/>
        <w:rPr>
          <w:sz w:val="30"/>
        </w:rPr>
      </w:pPr>
    </w:p>
    <w:p>
      <w:pPr>
        <w:pStyle w:val="9"/>
        <w:numPr>
          <w:ilvl w:val="0"/>
          <w:numId w:val="9"/>
        </w:numPr>
        <w:tabs>
          <w:tab w:val="left" w:pos="2277"/>
          <w:tab w:val="left" w:pos="2278"/>
        </w:tabs>
        <w:spacing w:before="1" w:after="0" w:line="240" w:lineRule="auto"/>
        <w:ind w:left="2277" w:right="0" w:hanging="2157"/>
        <w:jc w:val="left"/>
        <w:rPr>
          <w:sz w:val="21"/>
        </w:rPr>
      </w:pPr>
      <w:r>
        <w:drawing>
          <wp:anchor distT="0" distB="0" distL="0" distR="0" simplePos="0" relativeHeight="251688960" behindDoc="1" locked="0" layoutInCell="1" allowOverlap="1">
            <wp:simplePos x="0" y="0"/>
            <wp:positionH relativeFrom="page">
              <wp:posOffset>1331595</wp:posOffset>
            </wp:positionH>
            <wp:positionV relativeFrom="paragraph">
              <wp:posOffset>-334645</wp:posOffset>
            </wp:positionV>
            <wp:extent cx="1181100" cy="885190"/>
            <wp:effectExtent l="0" t="0" r="0" b="0"/>
            <wp:wrapNone/>
            <wp:docPr id="35"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e5.jpeg"/>
                    <pic:cNvPicPr>
                      <a:picLocks noChangeAspect="1"/>
                    </pic:cNvPicPr>
                  </pic:nvPicPr>
                  <pic:blipFill>
                    <a:blip r:embed="rId13" cstate="print"/>
                    <a:stretch>
                      <a:fillRect/>
                    </a:stretch>
                  </pic:blipFill>
                  <pic:spPr>
                    <a:xfrm>
                      <a:off x="0" y="0"/>
                      <a:ext cx="1181100" cy="885444"/>
                    </a:xfrm>
                    <a:prstGeom prst="rect">
                      <a:avLst/>
                    </a:prstGeom>
                  </pic:spPr>
                </pic:pic>
              </a:graphicData>
            </a:graphic>
          </wp:anchor>
        </w:drawing>
      </w:r>
      <w:r>
        <w:rPr>
          <w:w w:val="95"/>
          <w:sz w:val="21"/>
        </w:rPr>
        <w:t>如图说明光在空气中沿直线传播</w:t>
      </w:r>
    </w:p>
    <w:p>
      <w:pPr>
        <w:spacing w:after="0" w:line="240" w:lineRule="auto"/>
        <w:jc w:val="left"/>
        <w:rPr>
          <w:sz w:val="21"/>
        </w:rPr>
        <w:sectPr>
          <w:pgSz w:w="11910" w:h="16840"/>
          <w:pgMar w:top="720" w:right="1580" w:bottom="1220" w:left="1680" w:header="522" w:footer="1031" w:gutter="0"/>
          <w:cols w:space="708" w:num="1"/>
        </w:sectPr>
      </w:pPr>
    </w:p>
    <w:p>
      <w:pPr>
        <w:pStyle w:val="5"/>
        <w:spacing w:line="240" w:lineRule="auto"/>
        <w:rPr>
          <w:sz w:val="20"/>
        </w:rPr>
      </w:pPr>
    </w:p>
    <w:p>
      <w:pPr>
        <w:pStyle w:val="5"/>
        <w:spacing w:line="240" w:lineRule="auto"/>
        <w:rPr>
          <w:sz w:val="20"/>
        </w:rPr>
      </w:pPr>
    </w:p>
    <w:p>
      <w:pPr>
        <w:pStyle w:val="5"/>
        <w:spacing w:line="240" w:lineRule="auto"/>
        <w:rPr>
          <w:sz w:val="20"/>
        </w:rPr>
      </w:pPr>
    </w:p>
    <w:p>
      <w:pPr>
        <w:pStyle w:val="5"/>
        <w:spacing w:line="240" w:lineRule="auto"/>
        <w:rPr>
          <w:sz w:val="20"/>
        </w:rPr>
      </w:pPr>
    </w:p>
    <w:p>
      <w:pPr>
        <w:pStyle w:val="5"/>
        <w:spacing w:before="4" w:line="240" w:lineRule="auto"/>
        <w:rPr>
          <w:sz w:val="18"/>
        </w:rPr>
      </w:pPr>
    </w:p>
    <w:p>
      <w:pPr>
        <w:pStyle w:val="9"/>
        <w:numPr>
          <w:ilvl w:val="0"/>
          <w:numId w:val="9"/>
        </w:numPr>
        <w:tabs>
          <w:tab w:val="left" w:pos="2498"/>
          <w:tab w:val="left" w:pos="2499"/>
        </w:tabs>
        <w:spacing w:before="41" w:after="0" w:line="240" w:lineRule="auto"/>
        <w:ind w:left="2498" w:right="0" w:hanging="2378"/>
        <w:jc w:val="left"/>
        <w:rPr>
          <w:sz w:val="21"/>
        </w:rPr>
      </w:pPr>
      <w:r>
        <w:drawing>
          <wp:anchor distT="0" distB="0" distL="0" distR="0" simplePos="0" relativeHeight="251689984" behindDoc="1" locked="0" layoutInCell="1" allowOverlap="1">
            <wp:simplePos x="0" y="0"/>
            <wp:positionH relativeFrom="page">
              <wp:posOffset>1339215</wp:posOffset>
            </wp:positionH>
            <wp:positionV relativeFrom="paragraph">
              <wp:posOffset>-285115</wp:posOffset>
            </wp:positionV>
            <wp:extent cx="1315085" cy="838200"/>
            <wp:effectExtent l="0" t="0" r="0" b="0"/>
            <wp:wrapNone/>
            <wp:docPr id="37"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image6.jpeg"/>
                    <pic:cNvPicPr>
                      <a:picLocks noChangeAspect="1"/>
                    </pic:cNvPicPr>
                  </pic:nvPicPr>
                  <pic:blipFill>
                    <a:blip r:embed="rId14" cstate="print"/>
                    <a:stretch>
                      <a:fillRect/>
                    </a:stretch>
                  </pic:blipFill>
                  <pic:spPr>
                    <a:xfrm>
                      <a:off x="0" y="0"/>
                      <a:ext cx="1315212" cy="838200"/>
                    </a:xfrm>
                    <a:prstGeom prst="rect">
                      <a:avLst/>
                    </a:prstGeom>
                  </pic:spPr>
                </pic:pic>
              </a:graphicData>
            </a:graphic>
          </wp:anchor>
        </w:drawing>
      </w:r>
      <w:r>
        <w:rPr>
          <w:w w:val="95"/>
          <w:sz w:val="21"/>
        </w:rPr>
        <w:t>国家大剧院和它的倒影现象属于光的折射</w:t>
      </w:r>
    </w:p>
    <w:p>
      <w:pPr>
        <w:pStyle w:val="5"/>
        <w:spacing w:line="240" w:lineRule="auto"/>
        <w:rPr>
          <w:sz w:val="22"/>
        </w:rPr>
      </w:pPr>
    </w:p>
    <w:p>
      <w:pPr>
        <w:pStyle w:val="5"/>
        <w:spacing w:line="240" w:lineRule="auto"/>
        <w:rPr>
          <w:sz w:val="22"/>
        </w:rPr>
      </w:pPr>
    </w:p>
    <w:p>
      <w:pPr>
        <w:pStyle w:val="5"/>
        <w:spacing w:before="148" w:line="240" w:lineRule="auto"/>
        <w:ind w:left="119"/>
        <w:rPr>
          <w:rFonts w:ascii="Times New Roman" w:eastAsia="Times New Roman"/>
        </w:rPr>
      </w:pPr>
      <w:r>
        <w:rPr>
          <w:color w:val="0000FF"/>
          <w:w w:val="95"/>
        </w:rPr>
        <w:t>【答案】</w:t>
      </w:r>
      <w:r>
        <w:rPr>
          <w:rFonts w:ascii="Times New Roman" w:eastAsia="Times New Roman"/>
          <w:w w:val="95"/>
        </w:rPr>
        <w:t>D</w:t>
      </w:r>
    </w:p>
    <w:p>
      <w:pPr>
        <w:pStyle w:val="5"/>
        <w:spacing w:before="175" w:line="240" w:lineRule="auto"/>
        <w:ind w:left="119"/>
      </w:pPr>
      <w:r>
        <w:rPr>
          <w:color w:val="0000FF"/>
          <w:w w:val="95"/>
        </w:rPr>
        <w:t>【解析】</w:t>
      </w:r>
    </w:p>
    <w:p>
      <w:pPr>
        <w:pStyle w:val="5"/>
        <w:spacing w:before="12" w:line="240" w:lineRule="auto"/>
        <w:rPr>
          <w:sz w:val="14"/>
        </w:rPr>
      </w:pPr>
    </w:p>
    <w:p>
      <w:pPr>
        <w:pStyle w:val="5"/>
        <w:spacing w:line="240" w:lineRule="auto"/>
        <w:ind w:left="119" w:right="115"/>
      </w:pPr>
      <w:r>
        <w:rPr>
          <w:rFonts w:ascii="Times New Roman" w:eastAsia="Times New Roman"/>
          <w:w w:val="95"/>
        </w:rPr>
        <w:t>A.</w:t>
      </w:r>
      <w:r>
        <w:rPr>
          <w:spacing w:val="-8"/>
          <w:w w:val="95"/>
        </w:rPr>
        <w:t xml:space="preserve">雨过天晴时，常在天空出现彩虹，彩虹是太阳光射入水珠经折射、内反射、再折射后形成   </w:t>
      </w:r>
      <w:r>
        <w:rPr>
          <w:spacing w:val="-21"/>
        </w:rPr>
        <w:t xml:space="preserve">的，故 </w:t>
      </w:r>
      <w:r>
        <w:rPr>
          <w:rFonts w:ascii="Times New Roman" w:eastAsia="Times New Roman"/>
        </w:rPr>
        <w:t xml:space="preserve">A </w:t>
      </w:r>
      <w:r>
        <w:t>正确，不符合题意；</w:t>
      </w:r>
    </w:p>
    <w:p>
      <w:pPr>
        <w:pStyle w:val="5"/>
        <w:spacing w:before="35" w:line="240" w:lineRule="auto"/>
        <w:ind w:left="119"/>
      </w:pPr>
      <w:r>
        <w:rPr>
          <w:rFonts w:ascii="Times New Roman" w:eastAsia="Times New Roman"/>
        </w:rPr>
        <w:t>B.</w:t>
      </w:r>
      <w:r>
        <w:t>自身能发光的物体称为光源，</w:t>
      </w:r>
      <w:r>
        <w:rPr>
          <w:rFonts w:ascii="Times New Roman" w:eastAsia="Times New Roman"/>
        </w:rPr>
        <w:t xml:space="preserve">LED </w:t>
      </w:r>
      <w:r>
        <w:t xml:space="preserve">灯是人造光源，故 </w:t>
      </w:r>
      <w:r>
        <w:rPr>
          <w:rFonts w:ascii="Times New Roman" w:eastAsia="Times New Roman"/>
        </w:rPr>
        <w:t xml:space="preserve">B </w:t>
      </w:r>
      <w:r>
        <w:t>正确，不符合题意；</w:t>
      </w:r>
    </w:p>
    <w:p>
      <w:pPr>
        <w:pStyle w:val="5"/>
        <w:spacing w:before="177" w:line="240" w:lineRule="auto"/>
        <w:ind w:left="120"/>
      </w:pPr>
      <w:r>
        <w:rPr>
          <w:rFonts w:ascii="Times New Roman" w:eastAsia="Times New Roman"/>
        </w:rPr>
        <w:t>C.</w:t>
      </w:r>
      <w:r>
        <w:t xml:space="preserve">林间透过树叶缝隙的光线是直的，说明光沿直线传播的原理，故 </w:t>
      </w:r>
      <w:r>
        <w:rPr>
          <w:rFonts w:ascii="Times New Roman" w:eastAsia="Times New Roman"/>
        </w:rPr>
        <w:t xml:space="preserve">C </w:t>
      </w:r>
      <w:r>
        <w:t>正确，不符合题意；</w:t>
      </w:r>
    </w:p>
    <w:p>
      <w:pPr>
        <w:pStyle w:val="5"/>
        <w:spacing w:before="177" w:line="240" w:lineRule="auto"/>
        <w:ind w:left="120" w:right="117"/>
      </w:pPr>
      <w:r>
        <w:rPr>
          <w:rFonts w:ascii="Times New Roman" w:hAnsi="Times New Roman" w:eastAsia="Times New Roman"/>
          <w:w w:val="95"/>
        </w:rPr>
        <w:t>D.</w:t>
      </w:r>
      <w:r>
        <w:rPr>
          <w:spacing w:val="-6"/>
          <w:w w:val="95"/>
        </w:rPr>
        <w:t xml:space="preserve">平静的水面相当于一面镜子，由于镜面反射，剧院在水中成等大的虚像，所以从远处观看   </w:t>
      </w:r>
      <w:r>
        <w:rPr>
          <w:spacing w:val="-6"/>
        </w:rPr>
        <w:t>大剧院和水中的倒影形成一个完整的</w:t>
      </w:r>
      <w:r>
        <w:rPr>
          <w:rFonts w:ascii="Times New Roman" w:hAnsi="Times New Roman" w:eastAsia="Times New Roman"/>
          <w:spacing w:val="-6"/>
        </w:rPr>
        <w:t>“</w:t>
      </w:r>
      <w:r>
        <w:rPr>
          <w:spacing w:val="-6"/>
        </w:rPr>
        <w:t>鸭蛋</w:t>
      </w:r>
      <w:r>
        <w:rPr>
          <w:rFonts w:ascii="Times New Roman" w:hAnsi="Times New Roman" w:eastAsia="Times New Roman"/>
          <w:spacing w:val="-6"/>
        </w:rPr>
        <w:t>”</w:t>
      </w:r>
      <w:r>
        <w:rPr>
          <w:spacing w:val="-13"/>
        </w:rPr>
        <w:t xml:space="preserve">；而不是折射，故 </w:t>
      </w:r>
      <w:r>
        <w:rPr>
          <w:rFonts w:ascii="Times New Roman" w:hAnsi="Times New Roman" w:eastAsia="Times New Roman"/>
        </w:rPr>
        <w:t xml:space="preserve">D </w:t>
      </w:r>
      <w:r>
        <w:t>错误，符合题意。</w:t>
      </w:r>
    </w:p>
    <w:p>
      <w:pPr>
        <w:pStyle w:val="5"/>
        <w:spacing w:before="35" w:line="240" w:lineRule="auto"/>
        <w:ind w:left="120"/>
      </w:pPr>
      <w:r>
        <w:t xml:space="preserve">故选 </w:t>
      </w:r>
      <w:r>
        <w:rPr>
          <w:rFonts w:ascii="Times New Roman" w:eastAsia="Times New Roman"/>
        </w:rPr>
        <w:t>D</w:t>
      </w:r>
      <w:r>
        <w:t>。</w:t>
      </w:r>
    </w:p>
    <w:p>
      <w:pPr>
        <w:pStyle w:val="9"/>
        <w:numPr>
          <w:ilvl w:val="0"/>
          <w:numId w:val="4"/>
        </w:numPr>
        <w:tabs>
          <w:tab w:val="left" w:pos="382"/>
        </w:tabs>
        <w:spacing w:before="177" w:after="0" w:line="240" w:lineRule="auto"/>
        <w:ind w:left="120" w:right="0" w:firstLine="0"/>
        <w:jc w:val="left"/>
        <w:rPr>
          <w:sz w:val="21"/>
        </w:rPr>
      </w:pPr>
      <w:r>
        <w:rPr>
          <w:spacing w:val="-5"/>
          <w:sz w:val="21"/>
        </w:rPr>
        <w:t xml:space="preserve">一只空瓶装满水时的总质量是 </w:t>
      </w:r>
      <w:r>
        <w:rPr>
          <w:rFonts w:ascii="Times New Roman" w:eastAsia="Times New Roman"/>
          <w:sz w:val="21"/>
        </w:rPr>
        <w:t>520g</w:t>
      </w:r>
      <w:r>
        <w:rPr>
          <w:spacing w:val="-6"/>
          <w:sz w:val="21"/>
        </w:rPr>
        <w:t xml:space="preserve">，装满酒精时的总质量是 </w:t>
      </w:r>
      <w:r>
        <w:rPr>
          <w:rFonts w:ascii="Times New Roman" w:eastAsia="Times New Roman"/>
          <w:sz w:val="21"/>
        </w:rPr>
        <w:t>450g,</w:t>
      </w:r>
      <w:r>
        <w:rPr>
          <w:sz w:val="21"/>
        </w:rPr>
        <w:t>则该空瓶的容积是</w:t>
      </w:r>
    </w:p>
    <w:p>
      <w:pPr>
        <w:tabs>
          <w:tab w:val="left" w:pos="959"/>
        </w:tabs>
        <w:spacing w:before="121" w:line="240" w:lineRule="auto"/>
        <w:ind w:left="120" w:right="0" w:firstLine="0"/>
        <w:jc w:val="left"/>
        <w:rPr>
          <w:rFonts w:ascii="Times New Roman" w:hAnsi="Times New Roman" w:eastAsia="Times New Roman"/>
          <w:sz w:val="21"/>
        </w:rPr>
      </w:pPr>
      <w:r>
        <w:rPr>
          <w:sz w:val="21"/>
        </w:rPr>
        <w:t>（</w:t>
      </w:r>
      <w:r>
        <w:rPr>
          <w:sz w:val="21"/>
        </w:rPr>
        <w:tab/>
      </w:r>
      <w:r>
        <w:rPr>
          <w:sz w:val="21"/>
        </w:rPr>
        <w:t>）</w:t>
      </w:r>
      <w:r>
        <w:rPr>
          <w:spacing w:val="-4"/>
          <w:sz w:val="21"/>
        </w:rPr>
        <w:t xml:space="preserve"> </w:t>
      </w:r>
      <w:r>
        <w:rPr>
          <w:rFonts w:ascii="Times New Roman" w:hAnsi="Times New Roman" w:eastAsia="Times New Roman"/>
          <w:sz w:val="21"/>
        </w:rPr>
        <w:t>(</w:t>
      </w:r>
      <w:r>
        <w:rPr>
          <w:spacing w:val="12"/>
          <w:sz w:val="21"/>
        </w:rPr>
        <w:t>已知</w:t>
      </w:r>
      <w:r>
        <w:rPr>
          <w:rFonts w:ascii="Symbol" w:hAnsi="Symbol" w:eastAsia="Symbol"/>
          <w:i/>
          <w:spacing w:val="-8"/>
          <w:position w:val="5"/>
          <w:sz w:val="25"/>
        </w:rPr>
        <w:sym w:font="Symbol" w:char="F072"/>
      </w:r>
      <w:r>
        <w:rPr>
          <w:position w:val="-2"/>
          <w:sz w:val="10"/>
        </w:rPr>
        <w:t>水</w:t>
      </w:r>
      <w:r>
        <w:rPr>
          <w:rFonts w:ascii="Times New Roman" w:hAnsi="Times New Roman" w:eastAsia="Times New Roman"/>
          <w:sz w:val="21"/>
        </w:rPr>
        <w:t>=1</w:t>
      </w:r>
      <w:r>
        <w:rPr>
          <w:rFonts w:ascii="Times New Roman" w:hAnsi="Times New Roman" w:eastAsia="Times New Roman"/>
          <w:spacing w:val="-1"/>
          <w:sz w:val="21"/>
        </w:rPr>
        <w:t xml:space="preserve"> </w:t>
      </w:r>
      <w:r>
        <w:rPr>
          <w:rFonts w:ascii="Times New Roman" w:hAnsi="Times New Roman" w:eastAsia="Times New Roman"/>
          <w:sz w:val="21"/>
        </w:rPr>
        <w:t>g/cm</w:t>
      </w:r>
      <w:r>
        <w:rPr>
          <w:rFonts w:ascii="Times New Roman" w:hAnsi="Times New Roman" w:eastAsia="Times New Roman"/>
          <w:position w:val="7"/>
          <w:sz w:val="13"/>
        </w:rPr>
        <w:t>3</w:t>
      </w:r>
      <w:r>
        <w:rPr>
          <w:spacing w:val="-39"/>
          <w:sz w:val="21"/>
        </w:rPr>
        <w:t xml:space="preserve">， </w:t>
      </w:r>
      <w:r>
        <w:rPr>
          <w:rFonts w:ascii="Symbol" w:hAnsi="Symbol" w:eastAsia="Symbol"/>
          <w:i/>
          <w:spacing w:val="-8"/>
          <w:position w:val="5"/>
          <w:sz w:val="25"/>
        </w:rPr>
        <w:sym w:font="Symbol" w:char="F072"/>
      </w:r>
      <w:r>
        <w:rPr>
          <w:spacing w:val="-2"/>
          <w:position w:val="-2"/>
          <w:sz w:val="10"/>
        </w:rPr>
        <w:t>酒精</w:t>
      </w:r>
      <w:r>
        <w:rPr>
          <w:rFonts w:ascii="Times New Roman" w:hAnsi="Times New Roman" w:eastAsia="Times New Roman"/>
          <w:sz w:val="21"/>
        </w:rPr>
        <w:t>=0.8</w:t>
      </w:r>
      <w:r>
        <w:rPr>
          <w:rFonts w:ascii="Times New Roman" w:hAnsi="Times New Roman" w:eastAsia="Times New Roman"/>
          <w:spacing w:val="-1"/>
          <w:sz w:val="21"/>
        </w:rPr>
        <w:t xml:space="preserve"> </w:t>
      </w:r>
      <w:r>
        <w:rPr>
          <w:rFonts w:ascii="Times New Roman" w:hAnsi="Times New Roman" w:eastAsia="Times New Roman"/>
          <w:sz w:val="21"/>
        </w:rPr>
        <w:t>g/cm</w:t>
      </w:r>
      <w:r>
        <w:rPr>
          <w:rFonts w:ascii="Times New Roman" w:hAnsi="Times New Roman" w:eastAsia="Times New Roman"/>
          <w:position w:val="7"/>
          <w:sz w:val="13"/>
        </w:rPr>
        <w:t>3</w:t>
      </w:r>
      <w:r>
        <w:rPr>
          <w:rFonts w:ascii="Times New Roman" w:hAnsi="Times New Roman" w:eastAsia="Times New Roman"/>
          <w:sz w:val="21"/>
        </w:rPr>
        <w:t>)</w:t>
      </w:r>
    </w:p>
    <w:p>
      <w:pPr>
        <w:pStyle w:val="5"/>
        <w:tabs>
          <w:tab w:val="left" w:pos="2558"/>
          <w:tab w:val="left" w:pos="4996"/>
          <w:tab w:val="left" w:pos="7432"/>
        </w:tabs>
        <w:spacing w:before="226" w:line="240" w:lineRule="auto"/>
        <w:ind w:left="119"/>
        <w:rPr>
          <w:rFonts w:ascii="Times New Roman"/>
          <w:sz w:val="13"/>
        </w:rPr>
      </w:pPr>
      <w:r>
        <w:rPr>
          <w:rFonts w:ascii="Times New Roman"/>
        </w:rPr>
        <w:t>A. 400m</w:t>
      </w:r>
      <w:r>
        <w:rPr>
          <w:rFonts w:ascii="Times New Roman"/>
          <w:position w:val="7"/>
          <w:sz w:val="13"/>
        </w:rPr>
        <w:t>3</w:t>
      </w:r>
      <w:r>
        <w:rPr>
          <w:rFonts w:ascii="Times New Roman"/>
          <w:position w:val="7"/>
          <w:sz w:val="13"/>
        </w:rPr>
        <w:tab/>
      </w:r>
      <w:r>
        <w:rPr>
          <w:rFonts w:ascii="Times New Roman"/>
        </w:rPr>
        <w:t>B. 350</w:t>
      </w:r>
      <w:r>
        <w:rPr>
          <w:rFonts w:ascii="Times New Roman"/>
          <w:spacing w:val="-1"/>
        </w:rPr>
        <w:t xml:space="preserve"> </w:t>
      </w:r>
      <w:r>
        <w:rPr>
          <w:rFonts w:ascii="Times New Roman"/>
        </w:rPr>
        <w:t>cm</w:t>
      </w:r>
      <w:r>
        <w:rPr>
          <w:rFonts w:ascii="Times New Roman"/>
          <w:position w:val="7"/>
          <w:sz w:val="13"/>
        </w:rPr>
        <w:t>3</w:t>
      </w:r>
      <w:r>
        <w:rPr>
          <w:rFonts w:ascii="Times New Roman"/>
          <w:position w:val="7"/>
          <w:sz w:val="13"/>
        </w:rPr>
        <w:tab/>
      </w:r>
      <w:r>
        <w:rPr>
          <w:rFonts w:ascii="Times New Roman"/>
        </w:rPr>
        <w:t>C.</w:t>
      </w:r>
      <w:r>
        <w:rPr>
          <w:rFonts w:ascii="Times New Roman"/>
          <w:spacing w:val="-1"/>
        </w:rPr>
        <w:t xml:space="preserve"> </w:t>
      </w:r>
      <w:r>
        <w:rPr>
          <w:rFonts w:ascii="Times New Roman"/>
        </w:rPr>
        <w:t>250cm</w:t>
      </w:r>
      <w:r>
        <w:rPr>
          <w:rFonts w:ascii="Times New Roman"/>
          <w:position w:val="7"/>
          <w:sz w:val="13"/>
        </w:rPr>
        <w:t>3</w:t>
      </w:r>
      <w:r>
        <w:rPr>
          <w:rFonts w:ascii="Times New Roman"/>
          <w:position w:val="7"/>
          <w:sz w:val="13"/>
        </w:rPr>
        <w:tab/>
      </w:r>
      <w:r>
        <w:rPr>
          <w:rFonts w:ascii="Times New Roman"/>
        </w:rPr>
        <w:t>D. 200cm</w:t>
      </w:r>
      <w:r>
        <w:rPr>
          <w:rFonts w:ascii="Times New Roman"/>
          <w:position w:val="7"/>
          <w:sz w:val="13"/>
        </w:rPr>
        <w:t>3</w:t>
      </w:r>
    </w:p>
    <w:p>
      <w:pPr>
        <w:pStyle w:val="5"/>
        <w:spacing w:before="177" w:line="240" w:lineRule="auto"/>
        <w:ind w:left="119"/>
        <w:rPr>
          <w:rFonts w:ascii="Times New Roman" w:eastAsia="Times New Roman"/>
        </w:rPr>
      </w:pPr>
      <w:r>
        <w:rPr>
          <w:color w:val="0000FF"/>
          <w:w w:val="95"/>
        </w:rPr>
        <w:t>【答案】</w:t>
      </w:r>
      <w:r>
        <w:rPr>
          <w:rFonts w:ascii="Times New Roman" w:eastAsia="Times New Roman"/>
          <w:w w:val="95"/>
        </w:rPr>
        <w:t>B</w:t>
      </w:r>
    </w:p>
    <w:p>
      <w:pPr>
        <w:pStyle w:val="5"/>
        <w:spacing w:before="174" w:line="240" w:lineRule="auto"/>
        <w:ind w:left="119"/>
      </w:pPr>
      <w:r>
        <w:rPr>
          <w:color w:val="0000FF"/>
          <w:w w:val="95"/>
        </w:rPr>
        <w:t>【解析】</w:t>
      </w:r>
    </w:p>
    <w:p>
      <w:pPr>
        <w:pStyle w:val="5"/>
        <w:spacing w:before="9" w:line="240" w:lineRule="auto"/>
        <w:rPr>
          <w:sz w:val="18"/>
        </w:rPr>
      </w:pPr>
    </w:p>
    <w:p>
      <w:pPr>
        <w:tabs>
          <w:tab w:val="left" w:pos="2753"/>
          <w:tab w:val="left" w:pos="3547"/>
          <w:tab w:val="left" w:pos="4586"/>
        </w:tabs>
        <w:spacing w:before="0" w:line="240" w:lineRule="auto"/>
        <w:ind w:left="2276" w:right="0" w:firstLine="0"/>
        <w:jc w:val="left"/>
        <w:rPr>
          <w:rFonts w:ascii="Times New Roman" w:hAnsi="Times New Roman"/>
          <w:i/>
          <w:sz w:val="24"/>
        </w:rPr>
      </w:pPr>
      <w:r>
        <w:pict>
          <v:shape id="_x0000_s1026" o:spid="_x0000_s1026" o:spt="202" type="#_x0000_t202" style="position:absolute;left:0pt;margin-left:302.95pt;margin-top:7.8pt;height:15.1pt;width:6.55pt;mso-position-horizontal-relative:page;z-index:-251625472;mso-width-relative:page;mso-height-relative:page;" filled="f" stroked="f" coordsize="21600,21600">
            <v:path/>
            <v:fill on="f" focussize="0,0"/>
            <v:stroke on="f" joinstyle="miter"/>
            <v:imagedata o:title=""/>
            <o:lock v:ext="edit"/>
            <v:textbox inset="0mm,0mm,0mm,0mm">
              <w:txbxContent>
                <w:p>
                  <w:pPr>
                    <w:spacing w:before="5"/>
                    <w:ind w:left="0" w:right="0" w:firstLine="0"/>
                    <w:jc w:val="left"/>
                    <w:rPr>
                      <w:rFonts w:ascii="Symbol" w:hAnsi="Symbol"/>
                      <w:sz w:val="24"/>
                    </w:rPr>
                  </w:pPr>
                  <w:r>
                    <w:rPr>
                      <w:rFonts w:ascii="Symbol" w:hAnsi="Symbol"/>
                      <w:w w:val="99"/>
                      <w:sz w:val="24"/>
                    </w:rPr>
                    <w:sym w:font="Symbol" w:char="F03D"/>
                  </w:r>
                </w:p>
              </w:txbxContent>
            </v:textbox>
          </v:shape>
        </w:pict>
      </w:r>
      <w:r>
        <w:rPr>
          <w:rFonts w:ascii="Times New Roman" w:hAnsi="Times New Roman"/>
          <w:i/>
          <w:spacing w:val="-10"/>
          <w:sz w:val="23"/>
        </w:rPr>
        <w:t>m</w:t>
      </w:r>
      <w:r>
        <w:rPr>
          <w:rFonts w:ascii="Times New Roman" w:hAnsi="Times New Roman"/>
          <w:spacing w:val="-10"/>
          <w:position w:val="-5"/>
          <w:sz w:val="14"/>
        </w:rPr>
        <w:t>1</w:t>
      </w:r>
      <w:r>
        <w:rPr>
          <w:rFonts w:ascii="Times New Roman" w:hAnsi="Times New Roman"/>
          <w:spacing w:val="-10"/>
          <w:position w:val="-5"/>
          <w:sz w:val="14"/>
        </w:rPr>
        <w:tab/>
      </w:r>
      <w:r>
        <w:rPr>
          <w:rFonts w:ascii="Times New Roman" w:hAnsi="Times New Roman"/>
          <w:i/>
          <w:spacing w:val="-4"/>
          <w:sz w:val="23"/>
        </w:rPr>
        <w:t>m</w:t>
      </w:r>
      <w:r>
        <w:rPr>
          <w:rFonts w:ascii="Times New Roman" w:hAnsi="Times New Roman"/>
          <w:spacing w:val="-4"/>
          <w:position w:val="-5"/>
          <w:sz w:val="14"/>
        </w:rPr>
        <w:t>2</w:t>
      </w:r>
      <w:r>
        <w:rPr>
          <w:rFonts w:ascii="Times New Roman" w:hAnsi="Times New Roman"/>
          <w:spacing w:val="-4"/>
          <w:position w:val="-5"/>
          <w:sz w:val="14"/>
        </w:rPr>
        <w:tab/>
      </w:r>
      <w:r>
        <w:rPr>
          <w:rFonts w:ascii="Times New Roman" w:hAnsi="Times New Roman"/>
          <w:i/>
          <w:spacing w:val="-12"/>
          <w:sz w:val="24"/>
        </w:rPr>
        <w:t>m</w:t>
      </w:r>
      <w:r>
        <w:rPr>
          <w:spacing w:val="-12"/>
          <w:position w:val="-6"/>
          <w:sz w:val="14"/>
        </w:rPr>
        <w:t>总</w:t>
      </w:r>
      <w:r>
        <w:rPr>
          <w:rFonts w:ascii="Times New Roman" w:hAnsi="Times New Roman"/>
          <w:position w:val="-6"/>
          <w:sz w:val="14"/>
        </w:rPr>
        <w:t>1</w:t>
      </w:r>
      <w:r>
        <w:rPr>
          <w:rFonts w:ascii="Times New Roman" w:hAnsi="Times New Roman"/>
          <w:spacing w:val="15"/>
          <w:position w:val="-6"/>
          <w:sz w:val="14"/>
        </w:rPr>
        <w:t xml:space="preserve"> </w:t>
      </w:r>
      <w:r>
        <w:rPr>
          <w:rFonts w:ascii="Symbol" w:hAnsi="Symbol"/>
          <w:sz w:val="24"/>
        </w:rPr>
        <w:sym w:font="Symbol" w:char="F02D"/>
      </w:r>
      <w:r>
        <w:rPr>
          <w:rFonts w:ascii="Times New Roman" w:hAnsi="Times New Roman"/>
          <w:spacing w:val="-20"/>
          <w:sz w:val="24"/>
        </w:rPr>
        <w:t xml:space="preserve"> </w:t>
      </w:r>
      <w:r>
        <w:rPr>
          <w:rFonts w:ascii="Times New Roman" w:hAnsi="Times New Roman"/>
          <w:i/>
          <w:sz w:val="24"/>
        </w:rPr>
        <w:t>m</w:t>
      </w:r>
      <w:r>
        <w:rPr>
          <w:rFonts w:ascii="Times New Roman" w:hAnsi="Times New Roman"/>
          <w:i/>
          <w:sz w:val="24"/>
        </w:rPr>
        <w:tab/>
      </w:r>
      <w:r>
        <w:rPr>
          <w:rFonts w:ascii="Times New Roman" w:hAnsi="Times New Roman"/>
          <w:i/>
          <w:spacing w:val="-12"/>
          <w:sz w:val="24"/>
        </w:rPr>
        <w:t>m</w:t>
      </w:r>
      <w:r>
        <w:rPr>
          <w:spacing w:val="2"/>
          <w:position w:val="-6"/>
          <w:sz w:val="14"/>
        </w:rPr>
        <w:t>总</w:t>
      </w:r>
      <w:r>
        <w:rPr>
          <w:rFonts w:ascii="Times New Roman" w:hAnsi="Times New Roman"/>
          <w:position w:val="-6"/>
          <w:sz w:val="14"/>
        </w:rPr>
        <w:t>2</w:t>
      </w:r>
      <w:r>
        <w:rPr>
          <w:rFonts w:ascii="Times New Roman" w:hAnsi="Times New Roman"/>
          <w:spacing w:val="25"/>
          <w:position w:val="-6"/>
          <w:sz w:val="14"/>
        </w:rPr>
        <w:t xml:space="preserve"> </w:t>
      </w:r>
      <w:r>
        <w:rPr>
          <w:rFonts w:ascii="Symbol" w:hAnsi="Symbol"/>
          <w:sz w:val="24"/>
        </w:rPr>
        <w:sym w:font="Symbol" w:char="F02D"/>
      </w:r>
      <w:r>
        <w:rPr>
          <w:rFonts w:ascii="Times New Roman" w:hAnsi="Times New Roman"/>
          <w:spacing w:val="-21"/>
          <w:sz w:val="24"/>
        </w:rPr>
        <w:t xml:space="preserve"> </w:t>
      </w:r>
      <w:r>
        <w:rPr>
          <w:rFonts w:ascii="Times New Roman" w:hAnsi="Times New Roman"/>
          <w:i/>
          <w:sz w:val="24"/>
        </w:rPr>
        <w:t>m</w:t>
      </w:r>
    </w:p>
    <w:p>
      <w:pPr>
        <w:pStyle w:val="5"/>
        <w:tabs>
          <w:tab w:val="left" w:pos="2579"/>
          <w:tab w:val="left" w:pos="3071"/>
          <w:tab w:val="left" w:pos="5428"/>
        </w:tabs>
        <w:spacing w:line="240" w:lineRule="auto"/>
        <w:ind w:left="119"/>
      </w:pPr>
      <w:r>
        <w:t>根据瓶的容积不变，则</w:t>
      </w:r>
      <w:r>
        <w:tab/>
      </w:r>
      <w:r>
        <w:rPr>
          <w:rFonts w:ascii="Times New Roman" w:eastAsia="Times New Roman"/>
        </w:rPr>
        <w:t>=</w:t>
      </w:r>
      <w:r>
        <w:rPr>
          <w:rFonts w:ascii="Times New Roman" w:eastAsia="Times New Roman"/>
        </w:rPr>
        <w:tab/>
      </w:r>
      <w:r>
        <w:t>，即</w:t>
      </w:r>
      <w:r>
        <w:tab/>
      </w:r>
      <w:r>
        <w:t>，</w:t>
      </w:r>
    </w:p>
    <w:p>
      <w:pPr>
        <w:tabs>
          <w:tab w:val="left" w:pos="3531"/>
          <w:tab w:val="left" w:pos="4570"/>
        </w:tabs>
        <w:spacing w:line="240" w:lineRule="auto"/>
        <w:ind w:left="2255" w:right="0" w:firstLine="0"/>
        <w:rPr>
          <w:sz w:val="2"/>
        </w:rPr>
      </w:pPr>
      <w:r>
        <w:rPr>
          <w:rFonts w:ascii="Times New Roman"/>
          <w:spacing w:val="5"/>
          <w:sz w:val="2"/>
        </w:rPr>
        <w:t xml:space="preserve"> </w:t>
      </w:r>
      <w:r>
        <w:rPr>
          <w:spacing w:val="5"/>
          <w:position w:val="1"/>
          <w:sz w:val="2"/>
        </w:rPr>
        <w:pict>
          <v:group id="_x0000_s1027" o:spid="_x0000_s1027" o:spt="203" style="height:0.5pt;width:13.2pt;" coordsize="264,10">
            <o:lock v:ext="edit"/>
            <v:line id="_x0000_s1028" o:spid="_x0000_s1028" o:spt="20" style="position:absolute;left:0;top:100;height:0;width:5280;" stroked="t" coordsize="21600,21600">
              <v:path arrowok="t"/>
              <v:fill focussize="0,0"/>
              <v:stroke color="#000000"/>
              <v:imagedata o:title=""/>
              <o:lock v:ext="edit"/>
            </v:line>
            <w10:wrap type="none"/>
            <w10:anchorlock/>
          </v:group>
        </w:pict>
      </w:r>
      <w:r>
        <w:rPr>
          <w:rFonts w:ascii="Times New Roman"/>
          <w:spacing w:val="196"/>
          <w:position w:val="1"/>
          <w:sz w:val="2"/>
        </w:rPr>
        <w:t xml:space="preserve"> </w:t>
      </w:r>
      <w:r>
        <w:rPr>
          <w:spacing w:val="196"/>
          <w:position w:val="1"/>
          <w:sz w:val="2"/>
        </w:rPr>
        <w:pict>
          <v:group id="_x0000_s1029" o:spid="_x0000_s1029" o:spt="203" style="height:0.5pt;width:14.3pt;" coordsize="286,10">
            <o:lock v:ext="edit"/>
            <v:line id="_x0000_s1030" o:spid="_x0000_s1030" o:spt="20" style="position:absolute;left:0;top:100;height:0;width:5700;" stroked="t" coordsize="21600,21600">
              <v:path arrowok="t"/>
              <v:fill focussize="0,0"/>
              <v:stroke color="#000000"/>
              <v:imagedata o:title=""/>
              <o:lock v:ext="edit"/>
            </v:line>
            <w10:wrap type="none"/>
            <w10:anchorlock/>
          </v:group>
        </w:pict>
      </w:r>
      <w:r>
        <w:rPr>
          <w:spacing w:val="196"/>
          <w:position w:val="1"/>
          <w:sz w:val="2"/>
        </w:rPr>
        <w:tab/>
      </w:r>
      <w:r>
        <w:rPr>
          <w:spacing w:val="196"/>
          <w:sz w:val="2"/>
        </w:rPr>
        <w:pict>
          <v:group id="_x0000_s1031" o:spid="_x0000_s1031" o:spt="203" style="height:0.55pt;width:39.25pt;" coordsize="785,11">
            <o:lock v:ext="edit"/>
            <v:line id="_x0000_s1032" o:spid="_x0000_s1032" o:spt="20" style="position:absolute;left:0;top:100;height:0;width:15680;" stroked="t" coordsize="21600,21600">
              <v:path arrowok="t"/>
              <v:fill focussize="0,0"/>
              <v:stroke color="#000000"/>
              <v:imagedata o:title=""/>
              <o:lock v:ext="edit"/>
            </v:line>
            <w10:wrap type="none"/>
            <w10:anchorlock/>
          </v:group>
        </w:pict>
      </w:r>
      <w:r>
        <w:rPr>
          <w:spacing w:val="196"/>
          <w:sz w:val="2"/>
        </w:rPr>
        <w:tab/>
      </w:r>
      <w:r>
        <w:rPr>
          <w:spacing w:val="196"/>
          <w:sz w:val="2"/>
        </w:rPr>
        <w:pict>
          <v:group id="_x0000_s1033" o:spid="_x0000_s1033" o:spt="203" style="height:0.55pt;width:40.55pt;" coordsize="811,11">
            <o:lock v:ext="edit"/>
            <v:line id="_x0000_s1034" o:spid="_x0000_s1034" o:spt="20" style="position:absolute;left:0;top:100;height:0;width:16220;" stroked="t" coordsize="21600,21600">
              <v:path arrowok="t"/>
              <v:fill focussize="0,0"/>
              <v:stroke color="#000000"/>
              <v:imagedata o:title=""/>
              <o:lock v:ext="edit"/>
            </v:line>
            <w10:wrap type="none"/>
            <w10:anchorlock/>
          </v:group>
        </w:pict>
      </w:r>
    </w:p>
    <w:p>
      <w:pPr>
        <w:spacing w:after="0" w:line="240" w:lineRule="auto"/>
        <w:rPr>
          <w:sz w:val="2"/>
        </w:rPr>
        <w:sectPr>
          <w:footerReference r:id="rId5" w:type="default"/>
          <w:pgSz w:w="11910" w:h="16840"/>
          <w:pgMar w:top="720" w:right="1680" w:bottom="1220" w:left="1680" w:header="522" w:footer="1031" w:gutter="0"/>
          <w:pgNumType w:start="10"/>
          <w:cols w:space="708" w:num="1"/>
        </w:sectPr>
      </w:pPr>
    </w:p>
    <w:p>
      <w:pPr>
        <w:pStyle w:val="5"/>
        <w:spacing w:before="7" w:line="240" w:lineRule="auto"/>
        <w:rPr>
          <w:sz w:val="46"/>
        </w:rPr>
      </w:pPr>
    </w:p>
    <w:p>
      <w:pPr>
        <w:spacing w:before="1" w:line="240" w:lineRule="auto"/>
        <w:ind w:left="168" w:right="0" w:firstLine="0"/>
        <w:jc w:val="left"/>
        <w:rPr>
          <w:rFonts w:ascii="Symbol" w:hAnsi="Symbol"/>
          <w:sz w:val="23"/>
        </w:rPr>
      </w:pPr>
      <w:r>
        <w:pict>
          <v:line id="_x0000_s1035" o:spid="_x0000_s1035" o:spt="20" style="position:absolute;left:0pt;margin-left:92pt;margin-top:16.6pt;height:0pt;width:45.85pt;mso-position-horizontal-relative:page;z-index:-251624448;mso-width-relative:page;mso-height-relative:page;" stroked="t" coordsize="21600,21600">
            <v:path arrowok="t"/>
            <v:fill focussize="0,0"/>
            <v:stroke color="#000000"/>
            <v:imagedata o:title=""/>
            <o:lock v:ext="edit"/>
          </v:line>
        </w:pict>
      </w:r>
      <w:r>
        <w:rPr>
          <w:rFonts w:ascii="Times New Roman" w:hAnsi="Times New Roman"/>
          <w:sz w:val="23"/>
        </w:rPr>
        <w:t>520</w:t>
      </w:r>
      <w:r>
        <w:rPr>
          <w:rFonts w:ascii="Times New Roman" w:hAnsi="Times New Roman"/>
          <w:i/>
          <w:sz w:val="23"/>
        </w:rPr>
        <w:t xml:space="preserve">g </w:t>
      </w:r>
      <w:r>
        <w:rPr>
          <w:rFonts w:ascii="Symbol" w:hAnsi="Symbol"/>
          <w:sz w:val="23"/>
        </w:rPr>
        <w:sym w:font="Symbol" w:char="F02D"/>
      </w:r>
      <w:r>
        <w:rPr>
          <w:rFonts w:ascii="Times New Roman" w:hAnsi="Times New Roman"/>
          <w:sz w:val="23"/>
        </w:rPr>
        <w:t xml:space="preserve"> </w:t>
      </w:r>
      <w:r>
        <w:rPr>
          <w:rFonts w:ascii="Times New Roman" w:hAnsi="Times New Roman"/>
          <w:i/>
          <w:sz w:val="23"/>
        </w:rPr>
        <w:t xml:space="preserve">m </w:t>
      </w:r>
      <w:r>
        <w:rPr>
          <w:rFonts w:ascii="Symbol" w:hAnsi="Symbol"/>
          <w:position w:val="-14"/>
          <w:sz w:val="23"/>
        </w:rPr>
        <w:sym w:font="Symbol" w:char="F03D"/>
      </w:r>
    </w:p>
    <w:p>
      <w:pPr>
        <w:spacing w:before="0" w:line="240" w:lineRule="auto"/>
        <w:ind w:left="223" w:right="0" w:firstLine="0"/>
        <w:jc w:val="left"/>
        <w:rPr>
          <w:rFonts w:ascii="Times New Roman"/>
          <w:sz w:val="14"/>
        </w:rPr>
      </w:pPr>
      <w:r>
        <w:rPr>
          <w:rFonts w:ascii="Times New Roman"/>
          <w:sz w:val="23"/>
        </w:rPr>
        <w:t>1</w:t>
      </w:r>
      <w:r>
        <w:rPr>
          <w:rFonts w:ascii="Times New Roman"/>
          <w:i/>
          <w:sz w:val="23"/>
        </w:rPr>
        <w:t xml:space="preserve">g </w:t>
      </w:r>
      <w:r>
        <w:rPr>
          <w:rFonts w:ascii="Times New Roman"/>
          <w:sz w:val="23"/>
        </w:rPr>
        <w:t xml:space="preserve">/ </w:t>
      </w:r>
      <w:r>
        <w:rPr>
          <w:rFonts w:ascii="Times New Roman"/>
          <w:i/>
          <w:sz w:val="23"/>
        </w:rPr>
        <w:t>cm</w:t>
      </w:r>
      <w:r>
        <w:rPr>
          <w:rFonts w:ascii="Times New Roman"/>
          <w:position w:val="11"/>
          <w:sz w:val="14"/>
        </w:rPr>
        <w:t>3</w:t>
      </w:r>
    </w:p>
    <w:p>
      <w:pPr>
        <w:tabs>
          <w:tab w:val="left" w:pos="1441"/>
        </w:tabs>
        <w:spacing w:before="0" w:line="240" w:lineRule="auto"/>
        <w:ind w:left="964" w:right="-15" w:firstLine="0"/>
        <w:jc w:val="left"/>
        <w:rPr>
          <w:rFonts w:ascii="Times New Roman" w:hAnsi="Times New Roman"/>
          <w:sz w:val="14"/>
        </w:rPr>
      </w:pPr>
      <w:r>
        <w:br w:type="column"/>
      </w:r>
      <w:r>
        <w:rPr>
          <w:rFonts w:ascii="Symbol" w:hAnsi="Symbol"/>
          <w:i/>
          <w:spacing w:val="-83"/>
          <w:w w:val="95"/>
          <w:sz w:val="25"/>
        </w:rPr>
        <w:sym w:font="Symbol" w:char="F072"/>
      </w:r>
      <w:r>
        <w:rPr>
          <w:rFonts w:ascii="Times New Roman" w:hAnsi="Times New Roman"/>
          <w:w w:val="99"/>
          <w:position w:val="-5"/>
          <w:sz w:val="14"/>
        </w:rPr>
        <w:t>1</w:t>
      </w:r>
      <w:r>
        <w:rPr>
          <w:rFonts w:ascii="Times New Roman" w:hAnsi="Times New Roman"/>
          <w:position w:val="-5"/>
          <w:sz w:val="14"/>
        </w:rPr>
        <w:tab/>
      </w:r>
      <w:r>
        <w:rPr>
          <w:rFonts w:ascii="Symbol" w:hAnsi="Symbol"/>
          <w:i/>
          <w:spacing w:val="-70"/>
          <w:w w:val="95"/>
          <w:sz w:val="25"/>
        </w:rPr>
        <w:sym w:font="Symbol" w:char="F072"/>
      </w:r>
      <w:r>
        <w:rPr>
          <w:rFonts w:ascii="Times New Roman" w:hAnsi="Times New Roman"/>
          <w:w w:val="99"/>
          <w:position w:val="-5"/>
          <w:sz w:val="14"/>
        </w:rPr>
        <w:t>2</w:t>
      </w:r>
    </w:p>
    <w:p>
      <w:pPr>
        <w:spacing w:before="279" w:line="240" w:lineRule="auto"/>
        <w:ind w:left="68" w:right="0" w:firstLine="0"/>
        <w:jc w:val="left"/>
        <w:rPr>
          <w:rFonts w:ascii="Times New Roman" w:hAnsi="Times New Roman"/>
          <w:i/>
          <w:sz w:val="23"/>
        </w:rPr>
      </w:pPr>
      <w:r>
        <w:rPr>
          <w:rFonts w:ascii="Times New Roman" w:hAnsi="Times New Roman"/>
          <w:sz w:val="23"/>
        </w:rPr>
        <w:t>450</w:t>
      </w:r>
      <w:r>
        <w:rPr>
          <w:rFonts w:ascii="Times New Roman" w:hAnsi="Times New Roman"/>
          <w:i/>
          <w:sz w:val="23"/>
        </w:rPr>
        <w:t xml:space="preserve">g </w:t>
      </w:r>
      <w:r>
        <w:rPr>
          <w:rFonts w:ascii="Symbol" w:hAnsi="Symbol"/>
          <w:sz w:val="23"/>
        </w:rPr>
        <w:sym w:font="Symbol" w:char="F02D"/>
      </w:r>
      <w:r>
        <w:rPr>
          <w:rFonts w:ascii="Times New Roman" w:hAnsi="Times New Roman"/>
          <w:sz w:val="23"/>
        </w:rPr>
        <w:t xml:space="preserve"> </w:t>
      </w:r>
      <w:r>
        <w:rPr>
          <w:rFonts w:ascii="Times New Roman" w:hAnsi="Times New Roman"/>
          <w:i/>
          <w:sz w:val="23"/>
        </w:rPr>
        <w:t>m</w:t>
      </w:r>
    </w:p>
    <w:p>
      <w:pPr>
        <w:pStyle w:val="5"/>
        <w:spacing w:before="9" w:line="240" w:lineRule="auto"/>
        <w:rPr>
          <w:rFonts w:ascii="Times New Roman"/>
          <w:i/>
          <w:sz w:val="2"/>
        </w:rPr>
      </w:pPr>
    </w:p>
    <w:p>
      <w:pPr>
        <w:pStyle w:val="5"/>
        <w:spacing w:line="240" w:lineRule="auto"/>
        <w:ind w:left="15"/>
        <w:rPr>
          <w:rFonts w:ascii="Times New Roman"/>
          <w:sz w:val="2"/>
        </w:rPr>
      </w:pPr>
      <w:r>
        <w:rPr>
          <w:rFonts w:ascii="Times New Roman"/>
          <w:spacing w:val="1"/>
          <w:sz w:val="2"/>
        </w:rPr>
        <w:t xml:space="preserve"> </w:t>
      </w:r>
      <w:r>
        <w:rPr>
          <w:rFonts w:ascii="Times New Roman"/>
          <w:spacing w:val="1"/>
          <w:sz w:val="2"/>
        </w:rPr>
        <w:pict>
          <v:group id="_x0000_s1036" o:spid="_x0000_s1036" o:spt="203" style="height:0.5pt;width:49.5pt;" coordsize="990,10">
            <o:lock v:ext="edit"/>
            <v:line id="_x0000_s1037" o:spid="_x0000_s1037" o:spt="20" style="position:absolute;left:0;top:100;height:0;width:19780;" stroked="t" coordsize="21600,21600">
              <v:path arrowok="t"/>
              <v:fill focussize="0,0"/>
              <v:stroke color="#000000"/>
              <v:imagedata o:title=""/>
              <o:lock v:ext="edit"/>
            </v:line>
            <w10:wrap type="none"/>
            <w10:anchorlock/>
          </v:group>
        </w:pict>
      </w:r>
    </w:p>
    <w:p>
      <w:pPr>
        <w:spacing w:before="0" w:line="240" w:lineRule="auto"/>
        <w:ind w:left="33" w:right="0" w:firstLine="0"/>
        <w:jc w:val="left"/>
        <w:rPr>
          <w:rFonts w:ascii="Times New Roman"/>
          <w:sz w:val="14"/>
        </w:rPr>
      </w:pPr>
      <w:r>
        <w:rPr>
          <w:rFonts w:ascii="Times New Roman"/>
          <w:sz w:val="23"/>
        </w:rPr>
        <w:t>0.8</w:t>
      </w:r>
      <w:r>
        <w:rPr>
          <w:rFonts w:ascii="Times New Roman"/>
          <w:i/>
          <w:sz w:val="23"/>
        </w:rPr>
        <w:t xml:space="preserve">g </w:t>
      </w:r>
      <w:r>
        <w:rPr>
          <w:rFonts w:ascii="Times New Roman"/>
          <w:sz w:val="23"/>
        </w:rPr>
        <w:t xml:space="preserve">/ </w:t>
      </w:r>
      <w:r>
        <w:rPr>
          <w:rFonts w:ascii="Times New Roman"/>
          <w:i/>
          <w:sz w:val="23"/>
        </w:rPr>
        <w:t>cm</w:t>
      </w:r>
      <w:r>
        <w:rPr>
          <w:rFonts w:ascii="Times New Roman"/>
          <w:position w:val="11"/>
          <w:sz w:val="14"/>
        </w:rPr>
        <w:t>3</w:t>
      </w:r>
    </w:p>
    <w:p>
      <w:pPr>
        <w:tabs>
          <w:tab w:val="left" w:pos="1207"/>
        </w:tabs>
        <w:spacing w:before="3" w:line="240" w:lineRule="auto"/>
        <w:ind w:left="168" w:right="0" w:firstLine="0"/>
        <w:jc w:val="left"/>
        <w:rPr>
          <w:rFonts w:ascii="Times New Roman" w:hAnsi="Times New Roman"/>
          <w:sz w:val="14"/>
        </w:rPr>
      </w:pPr>
      <w:r>
        <w:br w:type="column"/>
      </w:r>
      <w:r>
        <w:rPr>
          <w:rFonts w:ascii="Symbol" w:hAnsi="Symbol"/>
          <w:i/>
          <w:spacing w:val="-84"/>
          <w:w w:val="95"/>
          <w:sz w:val="25"/>
        </w:rPr>
        <w:sym w:font="Symbol" w:char="F072"/>
      </w:r>
      <w:r>
        <w:rPr>
          <w:rFonts w:ascii="Times New Roman" w:hAnsi="Times New Roman"/>
          <w:w w:val="99"/>
          <w:position w:val="-5"/>
          <w:sz w:val="14"/>
        </w:rPr>
        <w:t>1</w:t>
      </w:r>
      <w:r>
        <w:rPr>
          <w:rFonts w:ascii="Times New Roman" w:hAnsi="Times New Roman"/>
          <w:position w:val="-5"/>
          <w:sz w:val="14"/>
        </w:rPr>
        <w:tab/>
      </w:r>
      <w:r>
        <w:rPr>
          <w:rFonts w:ascii="Symbol" w:hAnsi="Symbol"/>
          <w:i/>
          <w:spacing w:val="-68"/>
          <w:w w:val="95"/>
          <w:sz w:val="25"/>
        </w:rPr>
        <w:sym w:font="Symbol" w:char="F072"/>
      </w:r>
      <w:r>
        <w:rPr>
          <w:rFonts w:ascii="Times New Roman" w:hAnsi="Times New Roman"/>
          <w:w w:val="99"/>
          <w:position w:val="-5"/>
          <w:sz w:val="14"/>
        </w:rPr>
        <w:t>2</w:t>
      </w:r>
    </w:p>
    <w:p>
      <w:pPr>
        <w:spacing w:after="0" w:line="240" w:lineRule="auto"/>
        <w:jc w:val="left"/>
        <w:rPr>
          <w:rFonts w:ascii="Times New Roman" w:hAnsi="Times New Roman"/>
          <w:sz w:val="14"/>
        </w:rPr>
        <w:sectPr>
          <w:type w:val="continuous"/>
          <w:pgSz w:w="11910" w:h="16840"/>
          <w:pgMar w:top="720" w:right="1680" w:bottom="1220" w:left="1680" w:header="720" w:footer="720" w:gutter="0"/>
          <w:cols w:equalWidth="0" w:num="3">
            <w:col w:w="1273" w:space="40"/>
            <w:col w:w="1667" w:space="661"/>
            <w:col w:w="4909"/>
          </w:cols>
        </w:sectPr>
      </w:pPr>
    </w:p>
    <w:p>
      <w:pPr>
        <w:pStyle w:val="5"/>
        <w:spacing w:before="5" w:line="240" w:lineRule="auto"/>
        <w:rPr>
          <w:rFonts w:ascii="Times New Roman"/>
          <w:sz w:val="17"/>
        </w:rPr>
      </w:pPr>
    </w:p>
    <w:p>
      <w:pPr>
        <w:spacing w:after="0" w:line="240" w:lineRule="auto"/>
        <w:rPr>
          <w:rFonts w:ascii="Times New Roman"/>
          <w:sz w:val="17"/>
        </w:rPr>
        <w:sectPr>
          <w:type w:val="continuous"/>
          <w:pgSz w:w="11910" w:h="16840"/>
          <w:pgMar w:top="720" w:right="1680" w:bottom="1220" w:left="1680" w:header="720" w:footer="720" w:gutter="0"/>
          <w:cols w:space="708" w:num="1"/>
        </w:sectPr>
      </w:pPr>
    </w:p>
    <w:p>
      <w:pPr>
        <w:pStyle w:val="5"/>
        <w:spacing w:before="41" w:line="240" w:lineRule="auto"/>
        <w:ind w:left="120"/>
        <w:rPr>
          <w:rFonts w:ascii="Times New Roman" w:eastAsia="Times New Roman"/>
        </w:rPr>
      </w:pPr>
      <w:r>
        <w:t xml:space="preserve">解得 </w:t>
      </w:r>
      <w:r>
        <w:rPr>
          <w:rFonts w:ascii="Times New Roman" w:eastAsia="Times New Roman"/>
        </w:rPr>
        <w:t>m=170g,</w:t>
      </w:r>
    </w:p>
    <w:p>
      <w:pPr>
        <w:pStyle w:val="5"/>
        <w:spacing w:before="2" w:line="240" w:lineRule="auto"/>
        <w:rPr>
          <w:rFonts w:ascii="Times New Roman"/>
        </w:rPr>
      </w:pPr>
    </w:p>
    <w:p>
      <w:pPr>
        <w:spacing w:before="0" w:line="240" w:lineRule="auto"/>
        <w:ind w:left="0" w:right="0" w:firstLine="0"/>
        <w:jc w:val="right"/>
        <w:rPr>
          <w:rFonts w:ascii="Times New Roman"/>
          <w:sz w:val="14"/>
        </w:rPr>
      </w:pPr>
      <w:r>
        <w:rPr>
          <w:rFonts w:ascii="Times New Roman"/>
          <w:i/>
          <w:w w:val="95"/>
          <w:sz w:val="23"/>
        </w:rPr>
        <w:t>m</w:t>
      </w:r>
      <w:r>
        <w:rPr>
          <w:rFonts w:ascii="Times New Roman"/>
          <w:w w:val="95"/>
          <w:position w:val="-5"/>
          <w:sz w:val="14"/>
        </w:rPr>
        <w:t>1</w:t>
      </w:r>
    </w:p>
    <w:p>
      <w:pPr>
        <w:pStyle w:val="5"/>
        <w:spacing w:before="7" w:line="240" w:lineRule="auto"/>
        <w:rPr>
          <w:rFonts w:ascii="Times New Roman"/>
          <w:sz w:val="7"/>
        </w:rPr>
      </w:pPr>
    </w:p>
    <w:p>
      <w:pPr>
        <w:pStyle w:val="5"/>
        <w:spacing w:line="240" w:lineRule="auto"/>
        <w:ind w:left="1528" w:right="-82"/>
        <w:rPr>
          <w:rFonts w:ascii="Times New Roman"/>
          <w:sz w:val="2"/>
        </w:rPr>
      </w:pPr>
      <w:r>
        <w:rPr>
          <w:rFonts w:ascii="Times New Roman"/>
          <w:spacing w:val="5"/>
          <w:sz w:val="2"/>
        </w:rPr>
        <w:t xml:space="preserve"> </w:t>
      </w:r>
      <w:r>
        <w:rPr>
          <w:rFonts w:ascii="Times New Roman"/>
          <w:spacing w:val="5"/>
          <w:sz w:val="2"/>
        </w:rPr>
        <w:pict>
          <v:group id="_x0000_s1038" o:spid="_x0000_s1038" o:spt="203" style="height:0.5pt;width:13.2pt;" coordsize="264,10">
            <o:lock v:ext="edit"/>
            <v:line id="_x0000_s1039" o:spid="_x0000_s1039" o:spt="20" style="position:absolute;left:0;top:100;height:0;width:5280;" stroked="t" coordsize="21600,21600">
              <v:path arrowok="t"/>
              <v:fill focussize="0,0"/>
              <v:stroke color="#000000"/>
              <v:imagedata o:title=""/>
              <o:lock v:ext="edit"/>
            </v:line>
            <w10:wrap type="none"/>
            <w10:anchorlock/>
          </v:group>
        </w:pict>
      </w:r>
    </w:p>
    <w:p>
      <w:pPr>
        <w:pStyle w:val="5"/>
        <w:spacing w:before="3" w:line="240" w:lineRule="auto"/>
        <w:rPr>
          <w:rFonts w:ascii="Times New Roman"/>
          <w:sz w:val="48"/>
        </w:rPr>
      </w:pPr>
      <w:r>
        <w:br w:type="column"/>
      </w:r>
    </w:p>
    <w:p>
      <w:pPr>
        <w:spacing w:before="0" w:line="240" w:lineRule="auto"/>
        <w:ind w:left="120" w:right="0" w:firstLine="0"/>
        <w:jc w:val="left"/>
        <w:rPr>
          <w:rFonts w:ascii="Times New Roman" w:hAnsi="Times New Roman"/>
          <w:i/>
          <w:sz w:val="24"/>
        </w:rPr>
      </w:pPr>
      <w:r>
        <w:rPr>
          <w:rFonts w:ascii="Times New Roman" w:hAnsi="Times New Roman"/>
          <w:i/>
          <w:spacing w:val="-10"/>
          <w:sz w:val="24"/>
        </w:rPr>
        <w:t>m</w:t>
      </w:r>
      <w:r>
        <w:rPr>
          <w:spacing w:val="-10"/>
          <w:position w:val="-6"/>
          <w:sz w:val="14"/>
        </w:rPr>
        <w:t>总</w:t>
      </w:r>
      <w:r>
        <w:rPr>
          <w:rFonts w:ascii="Times New Roman" w:hAnsi="Times New Roman"/>
          <w:position w:val="-6"/>
          <w:sz w:val="14"/>
        </w:rPr>
        <w:t>1</w:t>
      </w:r>
      <w:r>
        <w:rPr>
          <w:rFonts w:ascii="Times New Roman" w:hAnsi="Times New Roman"/>
          <w:spacing w:val="15"/>
          <w:position w:val="-6"/>
          <w:sz w:val="14"/>
        </w:rPr>
        <w:t xml:space="preserve"> </w:t>
      </w:r>
      <w:r>
        <w:rPr>
          <w:rFonts w:ascii="Symbol" w:hAnsi="Symbol"/>
          <w:sz w:val="24"/>
        </w:rPr>
        <w:sym w:font="Symbol" w:char="F02D"/>
      </w:r>
      <w:r>
        <w:rPr>
          <w:rFonts w:ascii="Times New Roman" w:hAnsi="Times New Roman"/>
          <w:spacing w:val="-29"/>
          <w:sz w:val="24"/>
        </w:rPr>
        <w:t xml:space="preserve"> </w:t>
      </w:r>
      <w:r>
        <w:rPr>
          <w:rFonts w:ascii="Times New Roman" w:hAnsi="Times New Roman"/>
          <w:i/>
          <w:sz w:val="24"/>
        </w:rPr>
        <w:t>m</w:t>
      </w:r>
    </w:p>
    <w:p>
      <w:pPr>
        <w:pStyle w:val="5"/>
        <w:spacing w:before="5" w:line="240" w:lineRule="auto"/>
        <w:rPr>
          <w:rFonts w:ascii="Times New Roman"/>
          <w:i/>
          <w:sz w:val="8"/>
        </w:rPr>
      </w:pPr>
    </w:p>
    <w:p>
      <w:pPr>
        <w:pStyle w:val="5"/>
        <w:spacing w:line="240" w:lineRule="auto"/>
        <w:ind w:left="97" w:right="-76"/>
        <w:rPr>
          <w:rFonts w:ascii="Times New Roman"/>
          <w:sz w:val="2"/>
        </w:rPr>
      </w:pPr>
      <w:r>
        <w:rPr>
          <w:rFonts w:ascii="Times New Roman"/>
          <w:spacing w:val="2"/>
          <w:sz w:val="2"/>
        </w:rPr>
        <w:t xml:space="preserve"> </w:t>
      </w:r>
      <w:r>
        <w:rPr>
          <w:rFonts w:ascii="Times New Roman"/>
          <w:spacing w:val="2"/>
          <w:sz w:val="2"/>
        </w:rPr>
        <w:pict>
          <v:group id="_x0000_s1040" o:spid="_x0000_s1040" o:spt="203" style="height:0.55pt;width:39.65pt;" coordsize="793,11">
            <o:lock v:ext="edit"/>
            <v:line id="_x0000_s1041" o:spid="_x0000_s1041" o:spt="20" style="position:absolute;left:0;top:100;height:0;width:15840;" stroked="t" coordsize="21600,21600">
              <v:path arrowok="t"/>
              <v:fill focussize="0,0"/>
              <v:stroke color="#000000"/>
              <v:imagedata o:title=""/>
              <o:lock v:ext="edit"/>
            </v:line>
            <w10:wrap type="none"/>
            <w10:anchorlock/>
          </v:group>
        </w:pict>
      </w:r>
    </w:p>
    <w:p>
      <w:pPr>
        <w:pStyle w:val="5"/>
        <w:spacing w:line="240" w:lineRule="auto"/>
        <w:rPr>
          <w:rFonts w:ascii="Times New Roman"/>
          <w:i/>
          <w:sz w:val="28"/>
        </w:rPr>
      </w:pPr>
      <w:r>
        <w:br w:type="column"/>
      </w:r>
    </w:p>
    <w:p>
      <w:pPr>
        <w:spacing w:before="249" w:line="240" w:lineRule="auto"/>
        <w:ind w:left="120" w:right="0" w:firstLine="0"/>
        <w:jc w:val="left"/>
        <w:rPr>
          <w:rFonts w:ascii="Times New Roman" w:hAnsi="Times New Roman"/>
          <w:i/>
          <w:sz w:val="23"/>
        </w:rPr>
      </w:pPr>
      <w:r>
        <w:rPr>
          <w:rFonts w:ascii="Times New Roman" w:hAnsi="Times New Roman"/>
          <w:sz w:val="23"/>
        </w:rPr>
        <w:t>520</w:t>
      </w:r>
      <w:r>
        <w:rPr>
          <w:rFonts w:ascii="Times New Roman" w:hAnsi="Times New Roman"/>
          <w:i/>
          <w:sz w:val="23"/>
        </w:rPr>
        <w:t xml:space="preserve">g </w:t>
      </w:r>
      <w:r>
        <w:rPr>
          <w:rFonts w:ascii="Symbol" w:hAnsi="Symbol"/>
          <w:sz w:val="23"/>
        </w:rPr>
        <w:sym w:font="Symbol" w:char="F02D"/>
      </w:r>
      <w:r>
        <w:rPr>
          <w:rFonts w:ascii="Times New Roman" w:hAnsi="Times New Roman"/>
          <w:sz w:val="23"/>
        </w:rPr>
        <w:t>170</w:t>
      </w:r>
      <w:r>
        <w:rPr>
          <w:rFonts w:ascii="Times New Roman" w:hAnsi="Times New Roman"/>
          <w:i/>
          <w:sz w:val="23"/>
        </w:rPr>
        <w:t>g</w:t>
      </w:r>
    </w:p>
    <w:p>
      <w:pPr>
        <w:pStyle w:val="5"/>
        <w:spacing w:before="7" w:line="240" w:lineRule="auto"/>
        <w:rPr>
          <w:rFonts w:ascii="Times New Roman"/>
          <w:i/>
          <w:sz w:val="8"/>
        </w:rPr>
      </w:pPr>
    </w:p>
    <w:p>
      <w:pPr>
        <w:pStyle w:val="5"/>
        <w:spacing w:line="240" w:lineRule="auto"/>
        <w:ind w:left="106"/>
        <w:rPr>
          <w:rFonts w:ascii="Times New Roman"/>
          <w:sz w:val="2"/>
        </w:rPr>
      </w:pPr>
      <w:r>
        <w:rPr>
          <w:rFonts w:ascii="Times New Roman"/>
          <w:spacing w:val="1"/>
          <w:sz w:val="2"/>
        </w:rPr>
        <w:t xml:space="preserve"> </w:t>
      </w:r>
      <w:r>
        <w:rPr>
          <w:rFonts w:ascii="Times New Roman"/>
          <w:spacing w:val="1"/>
          <w:sz w:val="2"/>
        </w:rPr>
        <w:pict>
          <v:group id="_x0000_s1042" o:spid="_x0000_s1042" o:spt="203" style="height:0.5pt;width:61.45pt;" coordsize="1229,10">
            <o:lock v:ext="edit"/>
            <v:line id="_x0000_s1043" o:spid="_x0000_s1043" o:spt="20" style="position:absolute;left:0;top:100;height:0;width:24580;" stroked="t" coordsize="21600,21600">
              <v:path arrowok="t"/>
              <v:fill focussize="0,0"/>
              <v:stroke color="#000000"/>
              <v:imagedata o:title=""/>
              <o:lock v:ext="edit"/>
            </v:line>
            <w10:wrap type="none"/>
            <w10:anchorlock/>
          </v:group>
        </w:pict>
      </w:r>
    </w:p>
    <w:p>
      <w:pPr>
        <w:spacing w:after="0" w:line="240" w:lineRule="auto"/>
        <w:rPr>
          <w:rFonts w:ascii="Times New Roman"/>
          <w:sz w:val="2"/>
        </w:rPr>
        <w:sectPr>
          <w:type w:val="continuous"/>
          <w:pgSz w:w="11910" w:h="16840"/>
          <w:pgMar w:top="720" w:right="1680" w:bottom="1220" w:left="1680" w:header="720" w:footer="720" w:gutter="0"/>
          <w:cols w:equalWidth="0" w:num="3">
            <w:col w:w="1772" w:space="135"/>
            <w:col w:w="873" w:space="122"/>
            <w:col w:w="5648"/>
          </w:cols>
        </w:sectPr>
      </w:pPr>
    </w:p>
    <w:p>
      <w:pPr>
        <w:pStyle w:val="5"/>
        <w:tabs>
          <w:tab w:val="left" w:pos="1852"/>
        </w:tabs>
        <w:spacing w:line="240" w:lineRule="auto"/>
        <w:ind w:left="120"/>
        <w:rPr>
          <w:rFonts w:ascii="Times New Roman" w:hAnsi="Times New Roman" w:eastAsia="Times New Roman"/>
        </w:rPr>
      </w:pPr>
      <w:r>
        <w:t>∴瓶的容积</w:t>
      </w:r>
      <w:r>
        <w:rPr>
          <w:spacing w:val="-52"/>
        </w:rPr>
        <w:t xml:space="preserve"> </w:t>
      </w:r>
      <w:r>
        <w:rPr>
          <w:rFonts w:ascii="Times New Roman" w:hAnsi="Times New Roman" w:eastAsia="Times New Roman"/>
        </w:rPr>
        <w:t>V=</w:t>
      </w:r>
      <w:r>
        <w:rPr>
          <w:rFonts w:ascii="Times New Roman" w:hAnsi="Times New Roman" w:eastAsia="Times New Roman"/>
        </w:rPr>
        <w:tab/>
      </w:r>
      <w:r>
        <w:rPr>
          <w:rFonts w:ascii="Times New Roman" w:hAnsi="Times New Roman" w:eastAsia="Times New Roman"/>
        </w:rPr>
        <w:t>=</w:t>
      </w:r>
    </w:p>
    <w:p>
      <w:pPr>
        <w:tabs>
          <w:tab w:val="left" w:pos="741"/>
        </w:tabs>
        <w:spacing w:before="31" w:line="240" w:lineRule="auto"/>
        <w:ind w:left="0" w:right="10" w:firstLine="0"/>
        <w:jc w:val="right"/>
        <w:rPr>
          <w:rFonts w:ascii="Times New Roman"/>
          <w:sz w:val="14"/>
        </w:rPr>
      </w:pPr>
      <w:r>
        <w:pict>
          <v:shape id="_x0000_s1044" o:spid="_x0000_s1044" o:spt="202" type="#_x0000_t202" style="position:absolute;left:0pt;margin-left:161.45pt;margin-top:-6.75pt;height:14.6pt;width:11.25pt;mso-position-horizontal-relative:page;z-index:-251623424;mso-width-relative:page;mso-height-relative:page;" filled="f" stroked="f" coordsize="21600,21600">
            <v:path/>
            <v:fill on="f" focussize="0,0"/>
            <v:stroke on="f" joinstyle="miter"/>
            <v:imagedata o:title=""/>
            <o:lock v:ext="edit"/>
            <v:textbox inset="0mm,0mm,0mm,0mm">
              <w:txbxContent>
                <w:p>
                  <w:pPr>
                    <w:spacing w:before="0" w:line="292" w:lineRule="exact"/>
                    <w:ind w:left="0" w:right="0" w:firstLine="0"/>
                    <w:jc w:val="left"/>
                    <w:rPr>
                      <w:rFonts w:ascii="Symbol" w:hAnsi="Symbol"/>
                      <w:i/>
                      <w:sz w:val="25"/>
                    </w:rPr>
                  </w:pPr>
                  <w:r>
                    <w:rPr>
                      <w:rFonts w:ascii="Symbol" w:hAnsi="Symbol"/>
                      <w:i/>
                      <w:w w:val="95"/>
                      <w:sz w:val="25"/>
                    </w:rPr>
                    <w:sym w:font="Symbol" w:char="F072"/>
                  </w:r>
                </w:p>
              </w:txbxContent>
            </v:textbox>
          </v:shape>
        </w:pict>
      </w:r>
      <w:r>
        <w:pict>
          <v:shape id="_x0000_s1045" o:spid="_x0000_s1045" o:spt="202" type="#_x0000_t202" style="position:absolute;left:0pt;margin-left:198.5pt;margin-top:-6.35pt;height:15.1pt;width:11.25pt;mso-position-horizontal-relative:page;z-index:-251622400;mso-width-relative:page;mso-height-relative:page;" filled="f" stroked="f" coordsize="21600,21600">
            <v:path/>
            <v:fill on="f" focussize="0,0"/>
            <v:stroke on="f" joinstyle="miter"/>
            <v:imagedata o:title=""/>
            <o:lock v:ext="edit"/>
            <v:textbox inset="0mm,0mm,0mm,0mm">
              <w:txbxContent>
                <w:p>
                  <w:pPr>
                    <w:spacing w:before="0" w:line="301" w:lineRule="exact"/>
                    <w:ind w:left="0" w:right="0" w:firstLine="0"/>
                    <w:jc w:val="left"/>
                    <w:rPr>
                      <w:rFonts w:ascii="Symbol" w:hAnsi="Symbol"/>
                      <w:i/>
                      <w:sz w:val="25"/>
                    </w:rPr>
                  </w:pPr>
                  <w:r>
                    <w:rPr>
                      <w:rFonts w:ascii="Symbol" w:hAnsi="Symbol"/>
                      <w:i/>
                      <w:w w:val="95"/>
                      <w:sz w:val="25"/>
                    </w:rPr>
                    <w:sym w:font="Symbol" w:char="F072"/>
                  </w:r>
                </w:p>
              </w:txbxContent>
            </v:textbox>
          </v:shape>
        </w:pict>
      </w:r>
      <w:r>
        <w:rPr>
          <w:rFonts w:ascii="Times New Roman"/>
          <w:position w:val="2"/>
          <w:sz w:val="14"/>
        </w:rPr>
        <w:t>1</w:t>
      </w:r>
      <w:r>
        <w:rPr>
          <w:rFonts w:ascii="Times New Roman"/>
          <w:position w:val="2"/>
          <w:sz w:val="14"/>
        </w:rPr>
        <w:tab/>
      </w:r>
      <w:r>
        <w:rPr>
          <w:rFonts w:ascii="Times New Roman"/>
          <w:spacing w:val="-1"/>
          <w:sz w:val="14"/>
        </w:rPr>
        <w:t>1</w:t>
      </w:r>
    </w:p>
    <w:p>
      <w:pPr>
        <w:tabs>
          <w:tab w:val="left" w:pos="491"/>
        </w:tabs>
        <w:spacing w:before="0" w:line="240" w:lineRule="auto"/>
        <w:ind w:left="120" w:right="0" w:firstLine="0"/>
        <w:jc w:val="left"/>
        <w:rPr>
          <w:rFonts w:ascii="Times New Roman"/>
          <w:sz w:val="14"/>
        </w:rPr>
      </w:pPr>
      <w:r>
        <w:br w:type="column"/>
      </w:r>
      <w:r>
        <w:rPr>
          <w:rFonts w:ascii="Times New Roman"/>
          <w:position w:val="16"/>
          <w:sz w:val="21"/>
        </w:rPr>
        <w:t>=</w:t>
      </w:r>
      <w:r>
        <w:rPr>
          <w:rFonts w:ascii="Times New Roman"/>
          <w:position w:val="16"/>
          <w:sz w:val="21"/>
        </w:rPr>
        <w:tab/>
      </w:r>
      <w:r>
        <w:rPr>
          <w:rFonts w:ascii="Times New Roman"/>
          <w:sz w:val="23"/>
        </w:rPr>
        <w:t>1</w:t>
      </w:r>
      <w:r>
        <w:rPr>
          <w:rFonts w:ascii="Times New Roman"/>
          <w:i/>
          <w:sz w:val="23"/>
        </w:rPr>
        <w:t xml:space="preserve">g </w:t>
      </w:r>
      <w:r>
        <w:rPr>
          <w:rFonts w:ascii="Times New Roman"/>
          <w:sz w:val="23"/>
        </w:rPr>
        <w:t>/</w:t>
      </w:r>
      <w:r>
        <w:rPr>
          <w:rFonts w:ascii="Times New Roman"/>
          <w:spacing w:val="-14"/>
          <w:sz w:val="23"/>
        </w:rPr>
        <w:t xml:space="preserve"> </w:t>
      </w:r>
      <w:r>
        <w:rPr>
          <w:rFonts w:ascii="Times New Roman"/>
          <w:i/>
          <w:sz w:val="23"/>
        </w:rPr>
        <w:t>cm</w:t>
      </w:r>
      <w:r>
        <w:rPr>
          <w:rFonts w:ascii="Times New Roman"/>
          <w:position w:val="11"/>
          <w:sz w:val="14"/>
        </w:rPr>
        <w:t>3</w:t>
      </w:r>
    </w:p>
    <w:p>
      <w:pPr>
        <w:spacing w:before="0" w:line="240" w:lineRule="auto"/>
        <w:ind w:left="120" w:right="0" w:firstLine="0"/>
        <w:jc w:val="left"/>
        <w:rPr>
          <w:rFonts w:ascii="Times New Roman"/>
          <w:sz w:val="21"/>
        </w:rPr>
      </w:pPr>
      <w:r>
        <w:br w:type="column"/>
      </w:r>
      <w:r>
        <w:rPr>
          <w:rFonts w:ascii="Times New Roman"/>
          <w:sz w:val="21"/>
        </w:rPr>
        <w:t xml:space="preserve">=350 </w:t>
      </w:r>
      <w:r>
        <w:rPr>
          <w:rFonts w:ascii="Times New Roman"/>
          <w:i/>
          <w:position w:val="-1"/>
          <w:sz w:val="23"/>
        </w:rPr>
        <w:t xml:space="preserve">cm </w:t>
      </w:r>
      <w:r>
        <w:rPr>
          <w:rFonts w:ascii="Times New Roman"/>
          <w:sz w:val="21"/>
        </w:rPr>
        <w:t>;</w:t>
      </w:r>
    </w:p>
    <w:p>
      <w:pPr>
        <w:spacing w:after="0" w:line="240" w:lineRule="auto"/>
        <w:jc w:val="left"/>
        <w:rPr>
          <w:rFonts w:ascii="Times New Roman"/>
          <w:sz w:val="21"/>
        </w:rPr>
        <w:sectPr>
          <w:type w:val="continuous"/>
          <w:pgSz w:w="11910" w:h="16840"/>
          <w:pgMar w:top="720" w:right="1680" w:bottom="1220" w:left="1680" w:header="720" w:footer="720" w:gutter="0"/>
          <w:cols w:equalWidth="0" w:num="3">
            <w:col w:w="2516" w:space="220"/>
            <w:col w:w="1252" w:space="185"/>
            <w:col w:w="4377"/>
          </w:cols>
        </w:sectPr>
      </w:pPr>
    </w:p>
    <w:p>
      <w:pPr>
        <w:pStyle w:val="5"/>
        <w:spacing w:before="9" w:line="240" w:lineRule="auto"/>
        <w:rPr>
          <w:rFonts w:ascii="Times New Roman"/>
          <w:sz w:val="13"/>
        </w:rPr>
      </w:pPr>
    </w:p>
    <w:p>
      <w:pPr>
        <w:pStyle w:val="5"/>
        <w:spacing w:before="42" w:line="240" w:lineRule="auto"/>
        <w:ind w:left="119"/>
        <w:rPr>
          <w:sz w:val="22"/>
        </w:rPr>
      </w:pPr>
      <w:r>
        <w:pict>
          <v:shape id="_x0000_s1046" o:spid="_x0000_s1046" o:spt="202" type="#_x0000_t202" style="position:absolute;left:0pt;margin-left:336.1pt;margin-top:-31.1pt;height:7.7pt;width:3.5pt;mso-position-horizontal-relative:page;z-index:-251621376;mso-width-relative:page;mso-height-relative:page;" filled="f" stroked="f" coordsize="21600,21600">
            <v:path/>
            <v:fill on="f" focussize="0,0"/>
            <v:stroke on="f" joinstyle="miter"/>
            <v:imagedata o:title=""/>
            <o:lock v:ext="edit"/>
            <v:textbox inset="0mm,0mm,0mm,0mm">
              <w:txbxContent>
                <w:p>
                  <w:pPr>
                    <w:spacing w:before="0" w:line="154" w:lineRule="exact"/>
                    <w:ind w:left="0" w:right="0" w:firstLine="0"/>
                    <w:jc w:val="left"/>
                    <w:rPr>
                      <w:rFonts w:ascii="Times New Roman"/>
                      <w:sz w:val="14"/>
                    </w:rPr>
                  </w:pPr>
                  <w:r>
                    <w:rPr>
                      <w:rFonts w:ascii="Times New Roman"/>
                      <w:w w:val="99"/>
                      <w:sz w:val="14"/>
                    </w:rPr>
                    <w:t>3</w:t>
                  </w:r>
                </w:p>
              </w:txbxContent>
            </v:textbox>
          </v:shape>
        </w:pict>
      </w:r>
      <w:r>
        <w:t xml:space="preserve">故选 </w:t>
      </w:r>
      <w:r>
        <w:rPr>
          <w:rFonts w:ascii="Times New Roman" w:eastAsia="Times New Roman"/>
        </w:rPr>
        <w:t>B</w:t>
      </w:r>
      <w:r>
        <w:t>。</w:t>
      </w:r>
    </w:p>
    <w:p>
      <w:pPr>
        <w:pStyle w:val="5"/>
        <w:spacing w:before="1" w:line="240" w:lineRule="auto"/>
        <w:rPr>
          <w:sz w:val="27"/>
        </w:rPr>
      </w:pPr>
    </w:p>
    <w:p>
      <w:pPr>
        <w:pStyle w:val="4"/>
        <w:spacing w:line="240" w:lineRule="auto"/>
        <w:ind w:left="119"/>
      </w:pPr>
      <w:r>
        <w:rPr>
          <w:w w:val="95"/>
        </w:rPr>
        <w:t>二．填空题</w:t>
      </w:r>
    </w:p>
    <w:p>
      <w:pPr>
        <w:pStyle w:val="5"/>
        <w:spacing w:before="11" w:line="240" w:lineRule="auto"/>
        <w:rPr>
          <w:b/>
          <w:sz w:val="14"/>
        </w:rPr>
      </w:pPr>
    </w:p>
    <w:p>
      <w:pPr>
        <w:pStyle w:val="9"/>
        <w:numPr>
          <w:ilvl w:val="0"/>
          <w:numId w:val="4"/>
        </w:numPr>
        <w:tabs>
          <w:tab w:val="left" w:pos="382"/>
          <w:tab w:val="left" w:pos="3847"/>
          <w:tab w:val="left" w:pos="6575"/>
        </w:tabs>
        <w:spacing w:before="0" w:after="0" w:line="240" w:lineRule="auto"/>
        <w:ind w:left="120" w:right="0" w:firstLine="0"/>
        <w:jc w:val="left"/>
        <w:rPr>
          <w:sz w:val="21"/>
        </w:rPr>
      </w:pPr>
      <w:r>
        <w:rPr>
          <w:sz w:val="21"/>
        </w:rPr>
        <w:t>质量的国际单位制主单位是</w:t>
      </w:r>
      <w:r>
        <w:rPr>
          <w:sz w:val="21"/>
          <w:u w:val="single"/>
        </w:rPr>
        <w:t xml:space="preserve"> </w:t>
      </w:r>
      <w:r>
        <w:rPr>
          <w:sz w:val="21"/>
          <w:u w:val="single"/>
        </w:rPr>
        <w:tab/>
      </w:r>
      <w:r>
        <w:rPr>
          <w:sz w:val="21"/>
        </w:rPr>
        <w:t>，密度的计算公式</w:t>
      </w:r>
      <w:r>
        <w:rPr>
          <w:sz w:val="21"/>
          <w:u w:val="single"/>
        </w:rPr>
        <w:t xml:space="preserve"> </w:t>
      </w:r>
      <w:r>
        <w:rPr>
          <w:sz w:val="21"/>
          <w:u w:val="single"/>
        </w:rPr>
        <w:tab/>
      </w:r>
      <w:r>
        <w:rPr>
          <w:sz w:val="21"/>
        </w:rPr>
        <w:t>。</w:t>
      </w:r>
    </w:p>
    <w:p>
      <w:pPr>
        <w:pStyle w:val="5"/>
        <w:tabs>
          <w:tab w:val="left" w:pos="2306"/>
        </w:tabs>
        <w:spacing w:before="176" w:line="240" w:lineRule="auto"/>
        <w:ind w:left="120"/>
        <w:rPr>
          <w:rFonts w:ascii="Times New Roman" w:hAnsi="Times New Roman" w:eastAsia="Times New Roman"/>
        </w:rPr>
      </w:pPr>
      <w:r>
        <w:rPr>
          <w:color w:val="0000FF"/>
        </w:rPr>
        <w:t>【答案】</w:t>
      </w:r>
      <w:r>
        <w:rPr>
          <w:color w:val="0000FF"/>
          <w:spacing w:val="-1"/>
        </w:rPr>
        <w:t xml:space="preserve"> </w:t>
      </w:r>
      <w:r>
        <w:rPr>
          <w:rFonts w:ascii="Times New Roman" w:hAnsi="Times New Roman" w:eastAsia="Times New Roman"/>
        </w:rPr>
        <w:t>(1).</w:t>
      </w:r>
      <w:r>
        <w:rPr>
          <w:rFonts w:ascii="Times New Roman" w:hAnsi="Times New Roman" w:eastAsia="Times New Roman"/>
          <w:spacing w:val="47"/>
        </w:rPr>
        <w:t xml:space="preserve"> </w:t>
      </w:r>
      <w:r>
        <w:t>千克</w:t>
      </w:r>
      <w:r>
        <w:tab/>
      </w:r>
      <w:r>
        <w:rPr>
          <w:rFonts w:ascii="Times New Roman" w:hAnsi="Times New Roman" w:eastAsia="Times New Roman"/>
        </w:rPr>
        <w:t>(2).</w:t>
      </w:r>
      <w:r>
        <w:rPr>
          <w:rFonts w:ascii="Times New Roman" w:hAnsi="Times New Roman" w:eastAsia="Times New Roman"/>
          <w:spacing w:val="-5"/>
        </w:rPr>
        <w:t xml:space="preserve"> </w:t>
      </w:r>
      <w:r>
        <w:rPr>
          <w:rFonts w:ascii="Times New Roman" w:hAnsi="Times New Roman" w:eastAsia="Times New Roman"/>
        </w:rPr>
        <w:t>ρ=m/V</w:t>
      </w:r>
    </w:p>
    <w:p>
      <w:pPr>
        <w:spacing w:after="0" w:line="240" w:lineRule="auto"/>
        <w:rPr>
          <w:rFonts w:ascii="Times New Roman" w:hAnsi="Times New Roman" w:eastAsia="Times New Roman"/>
        </w:rPr>
        <w:sectPr>
          <w:type w:val="continuous"/>
          <w:pgSz w:w="11910" w:h="16840"/>
          <w:pgMar w:top="720" w:right="1680" w:bottom="1220" w:left="1680" w:header="720" w:footer="720" w:gutter="0"/>
          <w:cols w:space="708" w:num="1"/>
        </w:sectPr>
      </w:pPr>
    </w:p>
    <w:p>
      <w:pPr>
        <w:pStyle w:val="5"/>
        <w:spacing w:line="240" w:lineRule="auto"/>
        <w:rPr>
          <w:rFonts w:ascii="Times New Roman"/>
          <w:sz w:val="20"/>
        </w:rPr>
      </w:pPr>
    </w:p>
    <w:p>
      <w:pPr>
        <w:pStyle w:val="5"/>
        <w:spacing w:line="240" w:lineRule="auto"/>
        <w:rPr>
          <w:rFonts w:ascii="Times New Roman"/>
          <w:sz w:val="20"/>
        </w:rPr>
      </w:pPr>
    </w:p>
    <w:p>
      <w:pPr>
        <w:pStyle w:val="5"/>
        <w:spacing w:before="6" w:line="240" w:lineRule="auto"/>
        <w:rPr>
          <w:rFonts w:ascii="Times New Roman"/>
          <w:sz w:val="24"/>
        </w:rPr>
      </w:pPr>
    </w:p>
    <w:p>
      <w:pPr>
        <w:pStyle w:val="9"/>
        <w:numPr>
          <w:ilvl w:val="0"/>
          <w:numId w:val="4"/>
        </w:numPr>
        <w:tabs>
          <w:tab w:val="left" w:pos="488"/>
          <w:tab w:val="left" w:pos="3635"/>
          <w:tab w:val="left" w:pos="4504"/>
        </w:tabs>
        <w:spacing w:before="41" w:after="0" w:line="240" w:lineRule="auto"/>
        <w:ind w:left="120" w:right="194" w:firstLine="0"/>
        <w:jc w:val="left"/>
        <w:rPr>
          <w:sz w:val="21"/>
        </w:rPr>
      </w:pPr>
      <w:r>
        <w:rPr>
          <w:sz w:val="21"/>
        </w:rPr>
        <w:t>光在真空中的传播速度为</w:t>
      </w:r>
      <w:r>
        <w:rPr>
          <w:sz w:val="21"/>
          <w:u w:val="single"/>
        </w:rPr>
        <w:t xml:space="preserve"> </w:t>
      </w:r>
      <w:r>
        <w:rPr>
          <w:sz w:val="21"/>
          <w:u w:val="single"/>
        </w:rPr>
        <w:tab/>
      </w:r>
      <w:r>
        <w:rPr>
          <w:rFonts w:ascii="Times New Roman" w:eastAsia="Times New Roman"/>
          <w:w w:val="95"/>
          <w:sz w:val="21"/>
        </w:rPr>
        <w:t>m/s</w:t>
      </w:r>
      <w:r>
        <w:rPr>
          <w:w w:val="95"/>
          <w:sz w:val="21"/>
        </w:rPr>
        <w:t xml:space="preserve">。从地面向月球发射的激光到达月球并返回地面   </w:t>
      </w:r>
      <w:r>
        <w:rPr>
          <w:sz w:val="21"/>
        </w:rPr>
        <w:t>约需</w:t>
      </w:r>
      <w:r>
        <w:rPr>
          <w:spacing w:val="-54"/>
          <w:sz w:val="21"/>
        </w:rPr>
        <w:t xml:space="preserve"> </w:t>
      </w:r>
      <w:r>
        <w:rPr>
          <w:rFonts w:ascii="Times New Roman" w:eastAsia="Times New Roman"/>
          <w:sz w:val="21"/>
        </w:rPr>
        <w:t>2.6s</w:t>
      </w:r>
      <w:r>
        <w:rPr>
          <w:sz w:val="21"/>
        </w:rPr>
        <w:t>，则地球与月球之间的距离是</w:t>
      </w:r>
      <w:r>
        <w:rPr>
          <w:sz w:val="21"/>
          <w:u w:val="single"/>
        </w:rPr>
        <w:t xml:space="preserve"> </w:t>
      </w:r>
      <w:r>
        <w:rPr>
          <w:sz w:val="21"/>
          <w:u w:val="single"/>
        </w:rPr>
        <w:tab/>
      </w:r>
      <w:r>
        <w:rPr>
          <w:rFonts w:ascii="Times New Roman" w:eastAsia="Times New Roman"/>
          <w:sz w:val="21"/>
        </w:rPr>
        <w:t>km</w:t>
      </w:r>
      <w:r>
        <w:rPr>
          <w:sz w:val="21"/>
        </w:rPr>
        <w:t>。</w:t>
      </w:r>
    </w:p>
    <w:p>
      <w:pPr>
        <w:pStyle w:val="5"/>
        <w:spacing w:before="35" w:line="240" w:lineRule="auto"/>
        <w:ind w:left="120"/>
        <w:rPr>
          <w:rFonts w:ascii="Times New Roman" w:hAnsi="Times New Roman" w:eastAsia="Times New Roman"/>
          <w:sz w:val="13"/>
        </w:rPr>
      </w:pPr>
      <w:r>
        <w:rPr>
          <w:color w:val="0000FF"/>
        </w:rPr>
        <w:t>【答案】</w:t>
      </w:r>
      <w:r>
        <w:rPr>
          <w:rFonts w:ascii="Times New Roman" w:hAnsi="Times New Roman" w:eastAsia="Times New Roman"/>
        </w:rPr>
        <w:t>3×10</w:t>
      </w:r>
      <w:r>
        <w:rPr>
          <w:rFonts w:ascii="Times New Roman" w:hAnsi="Times New Roman" w:eastAsia="Times New Roman"/>
          <w:position w:val="7"/>
          <w:sz w:val="13"/>
        </w:rPr>
        <w:t>8</w:t>
      </w:r>
      <w:r>
        <w:t>，</w:t>
      </w:r>
      <w:r>
        <w:rPr>
          <w:rFonts w:ascii="Times New Roman" w:hAnsi="Times New Roman" w:eastAsia="Times New Roman"/>
        </w:rPr>
        <w:t>3.9×10</w:t>
      </w:r>
      <w:r>
        <w:rPr>
          <w:rFonts w:ascii="Times New Roman" w:hAnsi="Times New Roman" w:eastAsia="Times New Roman"/>
          <w:position w:val="7"/>
          <w:sz w:val="13"/>
        </w:rPr>
        <w:t>5</w:t>
      </w:r>
    </w:p>
    <w:p>
      <w:pPr>
        <w:pStyle w:val="5"/>
        <w:spacing w:before="177" w:line="240" w:lineRule="auto"/>
        <w:ind w:left="119"/>
        <w:rPr>
          <w:rFonts w:ascii="Times New Roman" w:hAnsi="Times New Roman" w:eastAsia="Times New Roman"/>
        </w:rPr>
      </w:pPr>
      <w:r>
        <w:rPr>
          <w:color w:val="0000FF"/>
        </w:rPr>
        <w:t>【解析】</w:t>
      </w:r>
      <w:r>
        <w:t xml:space="preserve">光在真空中的传播速度为 </w:t>
      </w:r>
      <w:r>
        <w:rPr>
          <w:rFonts w:ascii="Times New Roman" w:hAnsi="Times New Roman" w:eastAsia="Times New Roman"/>
        </w:rPr>
        <w:t>3×10</w:t>
      </w:r>
      <w:r>
        <w:rPr>
          <w:rFonts w:ascii="Times New Roman" w:hAnsi="Times New Roman" w:eastAsia="Times New Roman"/>
          <w:position w:val="7"/>
          <w:sz w:val="13"/>
        </w:rPr>
        <w:t>8</w:t>
      </w:r>
      <w:r>
        <w:rPr>
          <w:rFonts w:ascii="Times New Roman" w:hAnsi="Times New Roman" w:eastAsia="Times New Roman"/>
        </w:rPr>
        <w:t>m/s</w:t>
      </w:r>
    </w:p>
    <w:p>
      <w:pPr>
        <w:pStyle w:val="5"/>
        <w:spacing w:before="177" w:line="240" w:lineRule="auto"/>
        <w:ind w:left="119"/>
      </w:pPr>
      <w:r>
        <w:t>∵</w:t>
      </w:r>
      <w:r>
        <w:rPr>
          <w:rFonts w:ascii="Times New Roman" w:hAnsi="Times New Roman" w:eastAsia="Times New Roman"/>
        </w:rPr>
        <w:t>v=s/t</w:t>
      </w:r>
      <w:r>
        <w:t>，</w:t>
      </w:r>
    </w:p>
    <w:p>
      <w:pPr>
        <w:pStyle w:val="5"/>
        <w:spacing w:before="177" w:line="240" w:lineRule="auto"/>
        <w:ind w:left="119"/>
      </w:pPr>
      <w:r>
        <w:t xml:space="preserve">∴光在 </w:t>
      </w:r>
      <w:r>
        <w:rPr>
          <w:rFonts w:ascii="Times New Roman" w:hAnsi="Times New Roman" w:eastAsia="Times New Roman"/>
        </w:rPr>
        <w:t xml:space="preserve">2.6s </w:t>
      </w:r>
      <w:r>
        <w:t>内传播的距离：</w:t>
      </w:r>
    </w:p>
    <w:p>
      <w:pPr>
        <w:pStyle w:val="5"/>
        <w:spacing w:before="177" w:line="240" w:lineRule="auto"/>
        <w:ind w:left="119"/>
      </w:pPr>
      <w:r>
        <w:rPr>
          <w:rFonts w:ascii="Times New Roman" w:hAnsi="Times New Roman" w:eastAsia="Times New Roman"/>
        </w:rPr>
        <w:t>s=vt=3×10</w:t>
      </w:r>
      <w:r>
        <w:rPr>
          <w:rFonts w:ascii="Times New Roman" w:hAnsi="Times New Roman" w:eastAsia="Times New Roman"/>
          <w:position w:val="7"/>
          <w:sz w:val="13"/>
        </w:rPr>
        <w:t>8</w:t>
      </w:r>
      <w:r>
        <w:rPr>
          <w:rFonts w:ascii="Times New Roman" w:hAnsi="Times New Roman" w:eastAsia="Times New Roman"/>
        </w:rPr>
        <w:t>m/s×2.6s=7.8×10</w:t>
      </w:r>
      <w:r>
        <w:rPr>
          <w:rFonts w:ascii="Times New Roman" w:hAnsi="Times New Roman" w:eastAsia="Times New Roman"/>
          <w:position w:val="7"/>
          <w:sz w:val="13"/>
        </w:rPr>
        <w:t>8</w:t>
      </w:r>
      <w:r>
        <w:rPr>
          <w:rFonts w:ascii="Times New Roman" w:hAnsi="Times New Roman" w:eastAsia="Times New Roman"/>
        </w:rPr>
        <w:t>m</w:t>
      </w:r>
      <w:r>
        <w:t>，</w:t>
      </w:r>
    </w:p>
    <w:p>
      <w:pPr>
        <w:pStyle w:val="5"/>
        <w:spacing w:before="177" w:line="240" w:lineRule="auto"/>
        <w:ind w:left="119"/>
        <w:rPr>
          <w:rFonts w:ascii="Times New Roman" w:hAnsi="Times New Roman" w:eastAsia="Times New Roman"/>
        </w:rPr>
      </w:pPr>
      <w:r>
        <w:t>地球和月球之间的距离：</w:t>
      </w:r>
      <w:r>
        <w:rPr>
          <w:rFonts w:ascii="Times New Roman" w:hAnsi="Times New Roman" w:eastAsia="Times New Roman"/>
        </w:rPr>
        <w:t>s′=s/2=7.8×10</w:t>
      </w:r>
      <w:r>
        <w:rPr>
          <w:rFonts w:ascii="Times New Roman" w:hAnsi="Times New Roman" w:eastAsia="Times New Roman"/>
          <w:position w:val="7"/>
          <w:sz w:val="13"/>
        </w:rPr>
        <w:t>8</w:t>
      </w:r>
      <w:r>
        <w:rPr>
          <w:rFonts w:ascii="Times New Roman" w:hAnsi="Times New Roman" w:eastAsia="Times New Roman"/>
        </w:rPr>
        <w:t>m/2=3.9×10</w:t>
      </w:r>
      <w:r>
        <w:rPr>
          <w:rFonts w:ascii="Times New Roman" w:hAnsi="Times New Roman" w:eastAsia="Times New Roman"/>
          <w:position w:val="7"/>
          <w:sz w:val="13"/>
        </w:rPr>
        <w:t>8</w:t>
      </w:r>
      <w:r>
        <w:rPr>
          <w:rFonts w:ascii="Times New Roman" w:hAnsi="Times New Roman" w:eastAsia="Times New Roman"/>
        </w:rPr>
        <w:t>m= 3.9×10</w:t>
      </w:r>
      <w:r>
        <w:rPr>
          <w:rFonts w:ascii="Times New Roman" w:hAnsi="Times New Roman" w:eastAsia="Times New Roman"/>
          <w:position w:val="7"/>
          <w:sz w:val="13"/>
        </w:rPr>
        <w:t>5</w:t>
      </w:r>
      <w:r>
        <w:rPr>
          <w:rFonts w:ascii="Times New Roman" w:hAnsi="Times New Roman" w:eastAsia="Times New Roman"/>
        </w:rPr>
        <w:t>m</w:t>
      </w:r>
    </w:p>
    <w:p>
      <w:pPr>
        <w:pStyle w:val="9"/>
        <w:numPr>
          <w:ilvl w:val="0"/>
          <w:numId w:val="4"/>
        </w:numPr>
        <w:tabs>
          <w:tab w:val="left" w:pos="480"/>
          <w:tab w:val="left" w:pos="3235"/>
          <w:tab w:val="left" w:pos="3268"/>
        </w:tabs>
        <w:spacing w:before="177" w:after="0" w:line="240" w:lineRule="auto"/>
        <w:ind w:left="120" w:right="119" w:firstLine="0"/>
        <w:jc w:val="left"/>
        <w:rPr>
          <w:sz w:val="21"/>
        </w:rPr>
      </w:pPr>
      <w:r>
        <w:rPr>
          <w:rFonts w:ascii="Times New Roman" w:hAnsi="Times New Roman" w:eastAsia="Times New Roman"/>
          <w:sz w:val="21"/>
        </w:rPr>
        <w:t>“2015</w:t>
      </w:r>
      <w:r>
        <w:rPr>
          <w:rFonts w:ascii="Times New Roman" w:hAnsi="Times New Roman" w:eastAsia="Times New Roman"/>
          <w:spacing w:val="-5"/>
          <w:sz w:val="21"/>
        </w:rPr>
        <w:t xml:space="preserve"> </w:t>
      </w:r>
      <w:r>
        <w:rPr>
          <w:sz w:val="21"/>
        </w:rPr>
        <w:t>元旦</w:t>
      </w:r>
      <w:r>
        <w:rPr>
          <w:rFonts w:ascii="Times New Roman" w:hAnsi="Times New Roman" w:eastAsia="Times New Roman"/>
          <w:sz w:val="21"/>
        </w:rPr>
        <w:t>”</w:t>
      </w:r>
      <w:r>
        <w:rPr>
          <w:sz w:val="21"/>
        </w:rPr>
        <w:t>期间，小华全家开车自驾游，他们</w:t>
      </w:r>
      <w:r>
        <w:rPr>
          <w:spacing w:val="-57"/>
          <w:sz w:val="21"/>
        </w:rPr>
        <w:t xml:space="preserve"> </w:t>
      </w:r>
      <w:r>
        <w:rPr>
          <w:rFonts w:ascii="Times New Roman" w:hAnsi="Times New Roman" w:eastAsia="Times New Roman"/>
          <w:sz w:val="21"/>
        </w:rPr>
        <w:t>07:00</w:t>
      </w:r>
      <w:r>
        <w:rPr>
          <w:rFonts w:ascii="Times New Roman" w:hAnsi="Times New Roman" w:eastAsia="Times New Roman"/>
          <w:spacing w:val="-3"/>
          <w:sz w:val="21"/>
        </w:rPr>
        <w:t xml:space="preserve"> </w:t>
      </w:r>
      <w:r>
        <w:rPr>
          <w:sz w:val="21"/>
        </w:rPr>
        <w:t>从合肥出发，</w:t>
      </w:r>
      <w:r>
        <w:rPr>
          <w:rFonts w:ascii="Times New Roman" w:hAnsi="Times New Roman" w:eastAsia="Times New Roman"/>
          <w:sz w:val="21"/>
        </w:rPr>
        <w:t>08:00</w:t>
      </w:r>
      <w:r>
        <w:rPr>
          <w:rFonts w:ascii="Times New Roman" w:hAnsi="Times New Roman" w:eastAsia="Times New Roman"/>
          <w:spacing w:val="-5"/>
          <w:sz w:val="21"/>
        </w:rPr>
        <w:t xml:space="preserve"> </w:t>
      </w:r>
      <w:r>
        <w:rPr>
          <w:sz w:val="21"/>
        </w:rPr>
        <w:t>在服务区，休息一会后，</w:t>
      </w:r>
      <w:r>
        <w:rPr>
          <w:rFonts w:ascii="Times New Roman" w:hAnsi="Times New Roman" w:eastAsia="Times New Roman"/>
          <w:sz w:val="21"/>
        </w:rPr>
        <w:t>08:30</w:t>
      </w:r>
      <w:r>
        <w:rPr>
          <w:rFonts w:ascii="Times New Roman" w:hAnsi="Times New Roman" w:eastAsia="Times New Roman"/>
          <w:spacing w:val="-6"/>
          <w:sz w:val="21"/>
        </w:rPr>
        <w:t xml:space="preserve"> </w:t>
      </w:r>
      <w:r>
        <w:rPr>
          <w:sz w:val="21"/>
        </w:rPr>
        <w:t>继续前进，</w:t>
      </w:r>
      <w:r>
        <w:rPr>
          <w:rFonts w:ascii="Times New Roman" w:hAnsi="Times New Roman" w:eastAsia="Times New Roman"/>
          <w:sz w:val="21"/>
        </w:rPr>
        <w:t>10:00</w:t>
      </w:r>
      <w:r>
        <w:rPr>
          <w:rFonts w:ascii="Times New Roman" w:hAnsi="Times New Roman" w:eastAsia="Times New Roman"/>
          <w:spacing w:val="-6"/>
          <w:sz w:val="21"/>
        </w:rPr>
        <w:t xml:space="preserve"> </w:t>
      </w:r>
      <w:r>
        <w:rPr>
          <w:sz w:val="21"/>
        </w:rPr>
        <w:t>到达南京．途中，有几辆奔驰轿车超过了他们，小华感觉自己的车在后退</w:t>
      </w:r>
      <w:r>
        <w:rPr>
          <w:spacing w:val="-34"/>
          <w:sz w:val="21"/>
        </w:rPr>
        <w:t>，</w:t>
      </w:r>
      <w:r>
        <w:rPr>
          <w:sz w:val="21"/>
        </w:rPr>
        <w:t>他是以</w:t>
      </w:r>
      <w:r>
        <w:rPr>
          <w:sz w:val="21"/>
          <w:u w:val="single"/>
        </w:rPr>
        <w:t xml:space="preserve"> </w:t>
      </w:r>
      <w:r>
        <w:rPr>
          <w:sz w:val="21"/>
          <w:u w:val="single"/>
        </w:rPr>
        <w:tab/>
      </w:r>
      <w:r>
        <w:rPr>
          <w:sz w:val="21"/>
        </w:rPr>
        <w:t>为参照物</w:t>
      </w:r>
      <w:r>
        <w:rPr>
          <w:spacing w:val="-32"/>
          <w:sz w:val="21"/>
        </w:rPr>
        <w:t>；</w:t>
      </w:r>
      <w:r>
        <w:rPr>
          <w:sz w:val="21"/>
        </w:rPr>
        <w:t>已知合肥到南京高速公路全程</w:t>
      </w:r>
      <w:r>
        <w:rPr>
          <w:spacing w:val="-63"/>
          <w:sz w:val="21"/>
        </w:rPr>
        <w:t xml:space="preserve"> </w:t>
      </w:r>
      <w:r>
        <w:rPr>
          <w:rFonts w:ascii="Times New Roman" w:hAnsi="Times New Roman" w:eastAsia="Times New Roman"/>
          <w:spacing w:val="-6"/>
          <w:sz w:val="21"/>
        </w:rPr>
        <w:t>198km</w:t>
      </w:r>
      <w:r>
        <w:rPr>
          <w:spacing w:val="-6"/>
          <w:sz w:val="21"/>
        </w:rPr>
        <w:t>，</w:t>
      </w:r>
      <w:r>
        <w:rPr>
          <w:sz w:val="21"/>
        </w:rPr>
        <w:t>则小华家的车在全程中的平均速度为</w:t>
      </w:r>
      <w:r>
        <w:rPr>
          <w:sz w:val="21"/>
          <w:u w:val="single"/>
        </w:rPr>
        <w:t xml:space="preserve"> </w:t>
      </w:r>
      <w:r>
        <w:rPr>
          <w:sz w:val="21"/>
          <w:u w:val="single"/>
        </w:rPr>
        <w:tab/>
      </w:r>
      <w:r>
        <w:rPr>
          <w:sz w:val="21"/>
          <w:u w:val="single"/>
        </w:rPr>
        <w:tab/>
      </w:r>
      <w:r>
        <w:rPr>
          <w:rFonts w:ascii="Times New Roman" w:hAnsi="Times New Roman" w:eastAsia="Times New Roman"/>
          <w:sz w:val="21"/>
        </w:rPr>
        <w:t>km/h</w:t>
      </w:r>
      <w:r>
        <w:rPr>
          <w:sz w:val="21"/>
        </w:rPr>
        <w:t>．</w:t>
      </w:r>
    </w:p>
    <w:p>
      <w:pPr>
        <w:pStyle w:val="5"/>
        <w:spacing w:before="35" w:line="240" w:lineRule="auto"/>
        <w:ind w:left="120"/>
        <w:rPr>
          <w:rFonts w:ascii="Times New Roman" w:eastAsia="Times New Roman"/>
        </w:rPr>
      </w:pPr>
      <w:r>
        <w:rPr>
          <w:color w:val="0000FF"/>
          <w:w w:val="95"/>
        </w:rPr>
        <w:t>【答案】</w:t>
      </w:r>
      <w:r>
        <w:rPr>
          <w:w w:val="95"/>
        </w:rPr>
        <w:t>奔驰轿车；</w:t>
      </w:r>
      <w:r>
        <w:rPr>
          <w:rFonts w:ascii="Times New Roman" w:eastAsia="Times New Roman"/>
          <w:w w:val="95"/>
        </w:rPr>
        <w:t>66</w:t>
      </w:r>
    </w:p>
    <w:p>
      <w:pPr>
        <w:pStyle w:val="5"/>
        <w:spacing w:before="177" w:line="240" w:lineRule="auto"/>
        <w:ind w:left="120"/>
        <w:rPr>
          <w:rFonts w:ascii="Times New Roman" w:hAnsi="Times New Roman" w:eastAsia="Times New Roman"/>
          <w:i/>
        </w:rPr>
      </w:pPr>
      <w:r>
        <w:rPr>
          <w:rFonts w:ascii="Times New Roman" w:hAnsi="Times New Roman" w:eastAsia="Times New Roman"/>
          <w:w w:val="95"/>
        </w:rPr>
        <w:t>12.</w:t>
      </w:r>
      <w:r>
        <w:rPr>
          <w:w w:val="95"/>
        </w:rPr>
        <w:t>有甲、乙两种物质，它们的质量跟体积关系如图所示，从图像中获取的信息可以知道：</w:t>
      </w:r>
      <w:r>
        <w:rPr>
          <w:rFonts w:ascii="Times New Roman" w:hAnsi="Times New Roman" w:eastAsia="Times New Roman"/>
          <w:i/>
          <w:w w:val="95"/>
        </w:rPr>
        <w:t>ρ</w:t>
      </w:r>
    </w:p>
    <w:p>
      <w:pPr>
        <w:pStyle w:val="5"/>
        <w:tabs>
          <w:tab w:val="left" w:pos="1065"/>
          <w:tab w:val="left" w:pos="5747"/>
        </w:tabs>
        <w:spacing w:before="177" w:line="240" w:lineRule="auto"/>
        <w:ind w:left="120"/>
      </w:pPr>
      <w:r>
        <w:rPr>
          <w:position w:val="-2"/>
          <w:sz w:val="10"/>
        </w:rPr>
        <w:t>甲</w:t>
      </w:r>
      <w:r>
        <w:rPr>
          <w:position w:val="-2"/>
          <w:sz w:val="10"/>
          <w:u w:val="single"/>
        </w:rPr>
        <w:t xml:space="preserve"> </w:t>
      </w:r>
      <w:r>
        <w:rPr>
          <w:position w:val="-2"/>
          <w:sz w:val="10"/>
          <w:u w:val="single"/>
        </w:rPr>
        <w:tab/>
      </w:r>
      <w:r>
        <w:rPr>
          <w:rFonts w:ascii="Times New Roman" w:hAnsi="Times New Roman" w:eastAsia="Times New Roman"/>
          <w:spacing w:val="-3"/>
        </w:rPr>
        <w:t>(</w:t>
      </w:r>
      <w:r>
        <w:t>填</w:t>
      </w:r>
      <w:r>
        <w:rPr>
          <w:rFonts w:ascii="Times New Roman" w:hAnsi="Times New Roman" w:eastAsia="Times New Roman"/>
        </w:rPr>
        <w:t>“</w:t>
      </w:r>
      <w:r>
        <w:t>＞</w:t>
      </w:r>
      <w:r>
        <w:rPr>
          <w:rFonts w:ascii="Times New Roman" w:hAnsi="Times New Roman" w:eastAsia="Times New Roman"/>
        </w:rPr>
        <w:t>”“</w:t>
      </w:r>
      <w:r>
        <w:t>＜</w:t>
      </w:r>
      <w:r>
        <w:rPr>
          <w:rFonts w:ascii="Times New Roman" w:hAnsi="Times New Roman" w:eastAsia="Times New Roman"/>
        </w:rPr>
        <w:t>”</w:t>
      </w:r>
      <w:r>
        <w:t>或</w:t>
      </w:r>
      <w:r>
        <w:rPr>
          <w:rFonts w:ascii="Times New Roman" w:hAnsi="Times New Roman" w:eastAsia="Times New Roman"/>
        </w:rPr>
        <w:t>“</w:t>
      </w:r>
      <w:r>
        <w:t>＝</w:t>
      </w:r>
      <w:r>
        <w:rPr>
          <w:rFonts w:ascii="Times New Roman" w:hAnsi="Times New Roman" w:eastAsia="Times New Roman"/>
        </w:rPr>
        <w:t>”)</w:t>
      </w:r>
      <w:r>
        <w:rPr>
          <w:rFonts w:ascii="Times New Roman" w:hAnsi="Times New Roman" w:eastAsia="Times New Roman"/>
          <w:i/>
        </w:rPr>
        <w:t>ρ</w:t>
      </w:r>
      <w:r>
        <w:rPr>
          <w:position w:val="-2"/>
          <w:sz w:val="10"/>
        </w:rPr>
        <w:t>乙</w:t>
      </w:r>
      <w:r>
        <w:t>，其中乙物质可能是</w:t>
      </w:r>
      <w:r>
        <w:rPr>
          <w:u w:val="single"/>
        </w:rPr>
        <w:t xml:space="preserve"> </w:t>
      </w:r>
      <w:r>
        <w:rPr>
          <w:u w:val="single"/>
        </w:rPr>
        <w:tab/>
      </w:r>
      <w:r>
        <w:t>。</w:t>
      </w:r>
    </w:p>
    <w:p>
      <w:pPr>
        <w:pStyle w:val="5"/>
        <w:spacing w:before="8" w:line="240" w:lineRule="auto"/>
        <w:rPr>
          <w:sz w:val="15"/>
        </w:rPr>
      </w:pPr>
      <w:r>
        <w:drawing>
          <wp:anchor distT="0" distB="0" distL="0" distR="0" simplePos="0" relativeHeight="251670528" behindDoc="0" locked="0" layoutInCell="1" allowOverlap="1">
            <wp:simplePos x="0" y="0"/>
            <wp:positionH relativeFrom="page">
              <wp:posOffset>1143000</wp:posOffset>
            </wp:positionH>
            <wp:positionV relativeFrom="paragraph">
              <wp:posOffset>154305</wp:posOffset>
            </wp:positionV>
            <wp:extent cx="1151890" cy="1019175"/>
            <wp:effectExtent l="0" t="0" r="0" b="0"/>
            <wp:wrapTopAndBottom/>
            <wp:docPr id="39"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7.jpeg"/>
                    <pic:cNvPicPr>
                      <a:picLocks noChangeAspect="1"/>
                    </pic:cNvPicPr>
                  </pic:nvPicPr>
                  <pic:blipFill>
                    <a:blip r:embed="rId15" cstate="print"/>
                    <a:stretch>
                      <a:fillRect/>
                    </a:stretch>
                  </pic:blipFill>
                  <pic:spPr>
                    <a:xfrm>
                      <a:off x="0" y="0"/>
                      <a:ext cx="1151713" cy="1019175"/>
                    </a:xfrm>
                    <a:prstGeom prst="rect">
                      <a:avLst/>
                    </a:prstGeom>
                  </pic:spPr>
                </pic:pic>
              </a:graphicData>
            </a:graphic>
          </wp:anchor>
        </w:drawing>
      </w:r>
    </w:p>
    <w:p>
      <w:pPr>
        <w:pStyle w:val="5"/>
        <w:spacing w:before="12" w:line="240" w:lineRule="auto"/>
        <w:rPr>
          <w:sz w:val="9"/>
        </w:rPr>
      </w:pPr>
    </w:p>
    <w:p>
      <w:pPr>
        <w:spacing w:after="0" w:line="240" w:lineRule="auto"/>
        <w:rPr>
          <w:sz w:val="9"/>
        </w:rPr>
        <w:sectPr>
          <w:pgSz w:w="11910" w:h="16840"/>
          <w:pgMar w:top="720" w:right="1680" w:bottom="1220" w:left="1680" w:header="522" w:footer="1031" w:gutter="0"/>
          <w:cols w:space="708" w:num="1"/>
        </w:sectPr>
      </w:pPr>
    </w:p>
    <w:p>
      <w:pPr>
        <w:pStyle w:val="5"/>
        <w:tabs>
          <w:tab w:val="left" w:pos="1259"/>
          <w:tab w:val="left" w:pos="2291"/>
        </w:tabs>
        <w:spacing w:before="41" w:line="240" w:lineRule="auto"/>
        <w:ind w:right="132"/>
        <w:jc w:val="right"/>
      </w:pPr>
      <w:r>
        <w:rPr>
          <w:color w:val="0000FF"/>
        </w:rPr>
        <w:t>【答案】</w:t>
      </w:r>
      <w:r>
        <w:rPr>
          <w:color w:val="0000FF"/>
        </w:rPr>
        <w:tab/>
      </w:r>
      <w:r>
        <w:rPr>
          <w:rFonts w:ascii="Times New Roman" w:eastAsia="Times New Roman"/>
        </w:rPr>
        <w:t>(1).</w:t>
      </w:r>
      <w:r>
        <w:rPr>
          <w:rFonts w:ascii="Times New Roman" w:eastAsia="Times New Roman"/>
          <w:spacing w:val="48"/>
        </w:rPr>
        <w:t xml:space="preserve"> </w:t>
      </w:r>
      <w:r>
        <w:t>＞</w:t>
      </w:r>
      <w:r>
        <w:tab/>
      </w:r>
      <w:r>
        <w:rPr>
          <w:rFonts w:ascii="Times New Roman" w:eastAsia="Times New Roman"/>
        </w:rPr>
        <w:t>(2).</w:t>
      </w:r>
      <w:r>
        <w:rPr>
          <w:rFonts w:ascii="Times New Roman" w:eastAsia="Times New Roman"/>
          <w:spacing w:val="48"/>
        </w:rPr>
        <w:t xml:space="preserve"> </w:t>
      </w:r>
      <w:r>
        <w:t>水</w:t>
      </w:r>
    </w:p>
    <w:p>
      <w:pPr>
        <w:spacing w:before="119" w:line="240" w:lineRule="auto"/>
        <w:ind w:left="0" w:right="0" w:firstLine="0"/>
        <w:jc w:val="right"/>
        <w:rPr>
          <w:rFonts w:ascii="Times New Roman"/>
          <w:i/>
          <w:sz w:val="23"/>
        </w:rPr>
      </w:pPr>
      <w:r>
        <w:rPr>
          <w:rFonts w:ascii="Times New Roman"/>
          <w:i/>
          <w:w w:val="99"/>
          <w:sz w:val="23"/>
        </w:rPr>
        <w:t>m</w:t>
      </w:r>
    </w:p>
    <w:p>
      <w:pPr>
        <w:pStyle w:val="5"/>
        <w:spacing w:line="240" w:lineRule="auto"/>
        <w:ind w:left="119"/>
      </w:pPr>
      <w:r>
        <w:pict>
          <v:line id="_x0000_s1047" o:spid="_x0000_s1047" o:spt="20" style="position:absolute;left:0pt;margin-left:232.35pt;margin-top:5.4pt;height:0pt;width:10.05pt;mso-position-horizontal-relative:page;z-index:251671552;mso-width-relative:page;mso-height-relative:page;" stroked="t" coordsize="21600,21600">
            <v:path arrowok="t"/>
            <v:fill focussize="0,0"/>
            <v:stroke color="#000000"/>
            <v:imagedata o:title=""/>
            <o:lock v:ext="edit"/>
          </v:line>
        </w:pict>
      </w:r>
      <w:r>
        <w:rPr>
          <w:color w:val="0000FF"/>
          <w:w w:val="95"/>
        </w:rPr>
        <w:t>【解析】</w:t>
      </w:r>
      <w:r>
        <w:rPr>
          <w:w w:val="95"/>
        </w:rPr>
        <w:t>根据密度的定义式</w:t>
      </w:r>
      <w:r>
        <w:rPr>
          <w:rFonts w:ascii="Times New Roman" w:hAnsi="Times New Roman" w:eastAsia="Times New Roman"/>
          <w:w w:val="95"/>
        </w:rPr>
        <w:t>ρ</w:t>
      </w:r>
      <w:r>
        <w:rPr>
          <w:w w:val="95"/>
        </w:rPr>
        <w:t>＝</w:t>
      </w:r>
    </w:p>
    <w:p>
      <w:pPr>
        <w:pStyle w:val="3"/>
        <w:spacing w:line="240" w:lineRule="auto"/>
        <w:ind w:right="39"/>
        <w:rPr>
          <w:i/>
        </w:rPr>
      </w:pPr>
      <w:r>
        <w:rPr>
          <w:i/>
          <w:w w:val="99"/>
        </w:rPr>
        <w:t>V</w:t>
      </w:r>
    </w:p>
    <w:p>
      <w:pPr>
        <w:pStyle w:val="5"/>
        <w:spacing w:line="240" w:lineRule="auto"/>
        <w:rPr>
          <w:rFonts w:ascii="Times New Roman"/>
          <w:i/>
          <w:sz w:val="22"/>
        </w:rPr>
      </w:pPr>
      <w:r>
        <w:br w:type="column"/>
      </w:r>
    </w:p>
    <w:p>
      <w:pPr>
        <w:pStyle w:val="5"/>
        <w:spacing w:before="11" w:line="240" w:lineRule="auto"/>
        <w:rPr>
          <w:rFonts w:ascii="Times New Roman"/>
          <w:i/>
          <w:sz w:val="28"/>
        </w:rPr>
      </w:pPr>
    </w:p>
    <w:p>
      <w:pPr>
        <w:pStyle w:val="5"/>
        <w:spacing w:line="240" w:lineRule="auto"/>
        <w:ind w:left="31"/>
      </w:pPr>
      <w:r>
        <w:rPr>
          <w:rFonts w:ascii="Times New Roman" w:eastAsia="Times New Roman"/>
          <w:w w:val="95"/>
        </w:rPr>
        <w:t>,</w:t>
      </w:r>
      <w:r>
        <w:rPr>
          <w:w w:val="95"/>
        </w:rPr>
        <w:t>从图可知</w:t>
      </w:r>
      <w:r>
        <w:rPr>
          <w:rFonts w:ascii="Times New Roman" w:eastAsia="Times New Roman"/>
          <w:w w:val="95"/>
        </w:rPr>
        <w:t>,</w:t>
      </w:r>
      <w:r>
        <w:rPr>
          <w:w w:val="95"/>
        </w:rPr>
        <w:t>过坐标原点的直线的斜率即表示物质的密度</w:t>
      </w:r>
      <w:r>
        <w:rPr>
          <w:rFonts w:ascii="Times New Roman" w:eastAsia="Times New Roman"/>
          <w:w w:val="95"/>
        </w:rPr>
        <w:t>,</w:t>
      </w:r>
      <w:r>
        <w:rPr>
          <w:w w:val="95"/>
        </w:rPr>
        <w:t>斜</w:t>
      </w:r>
    </w:p>
    <w:p>
      <w:pPr>
        <w:spacing w:after="0" w:line="240" w:lineRule="auto"/>
        <w:sectPr>
          <w:type w:val="continuous"/>
          <w:pgSz w:w="11910" w:h="16840"/>
          <w:pgMar w:top="720" w:right="1680" w:bottom="1220" w:left="1680" w:header="720" w:footer="720" w:gutter="0"/>
          <w:cols w:equalWidth="0" w:num="2">
            <w:col w:w="3157" w:space="40"/>
            <w:col w:w="5353"/>
          </w:cols>
        </w:sectPr>
      </w:pPr>
    </w:p>
    <w:p>
      <w:pPr>
        <w:pStyle w:val="5"/>
        <w:spacing w:before="69" w:line="240" w:lineRule="auto"/>
        <w:ind w:left="120"/>
      </w:pPr>
      <w:r>
        <w:rPr>
          <w:spacing w:val="-10"/>
        </w:rPr>
        <w:t>率越大的密度也大。所以可判断</w:t>
      </w:r>
      <w:r>
        <w:rPr>
          <w:rFonts w:ascii="Times New Roman" w:hAnsi="Times New Roman" w:eastAsia="Times New Roman"/>
        </w:rPr>
        <w:t>ρ</w:t>
      </w:r>
      <w:r>
        <w:t>甲</w:t>
      </w:r>
      <w:r>
        <w:rPr>
          <w:rFonts w:ascii="Times New Roman" w:hAnsi="Times New Roman" w:eastAsia="Times New Roman"/>
        </w:rPr>
        <w:t>&gt;ρ</w:t>
      </w:r>
      <w:r>
        <w:t>乙</w:t>
      </w:r>
      <w:r>
        <w:rPr>
          <w:rFonts w:ascii="Times New Roman" w:hAnsi="Times New Roman" w:eastAsia="Times New Roman"/>
        </w:rPr>
        <w:t>,</w:t>
      </w:r>
      <w:r>
        <w:t>从图象中可以看出</w:t>
      </w:r>
      <w:r>
        <w:rPr>
          <w:rFonts w:ascii="Times New Roman" w:hAnsi="Times New Roman" w:eastAsia="Times New Roman"/>
        </w:rPr>
        <w:t>,</w:t>
      </w:r>
      <w:r>
        <w:rPr>
          <w:spacing w:val="-8"/>
        </w:rPr>
        <w:t xml:space="preserve">当乙物质的体积 </w:t>
      </w:r>
      <w:r>
        <w:rPr>
          <w:rFonts w:ascii="Times New Roman" w:hAnsi="Times New Roman" w:eastAsia="Times New Roman"/>
        </w:rPr>
        <w:t>V</w:t>
      </w:r>
      <w:r>
        <w:t>＝</w:t>
      </w:r>
      <w:r>
        <w:rPr>
          <w:rFonts w:ascii="Times New Roman" w:hAnsi="Times New Roman" w:eastAsia="Times New Roman"/>
        </w:rPr>
        <w:t>3m</w:t>
      </w:r>
      <w:r>
        <w:rPr>
          <w:rFonts w:ascii="Times New Roman" w:hAnsi="Times New Roman" w:eastAsia="Times New Roman"/>
          <w:position w:val="7"/>
          <w:sz w:val="13"/>
        </w:rPr>
        <w:t xml:space="preserve">3 </w:t>
      </w:r>
      <w:r>
        <w:t>时</w:t>
      </w:r>
      <w:r>
        <w:rPr>
          <w:rFonts w:ascii="Times New Roman" w:hAnsi="Times New Roman" w:eastAsia="Times New Roman"/>
        </w:rPr>
        <w:t>,</w:t>
      </w:r>
      <w:r>
        <w:t>其质</w:t>
      </w:r>
    </w:p>
    <w:p>
      <w:pPr>
        <w:pStyle w:val="5"/>
        <w:spacing w:before="10" w:line="240" w:lineRule="auto"/>
        <w:rPr>
          <w:sz w:val="13"/>
        </w:rPr>
      </w:pPr>
    </w:p>
    <w:p>
      <w:pPr>
        <w:spacing w:after="0" w:line="240" w:lineRule="auto"/>
        <w:rPr>
          <w:sz w:val="13"/>
        </w:rPr>
        <w:sectPr>
          <w:type w:val="continuous"/>
          <w:pgSz w:w="11910" w:h="16840"/>
          <w:pgMar w:top="720" w:right="1680" w:bottom="1220" w:left="1680" w:header="720" w:footer="720" w:gutter="0"/>
          <w:cols w:space="708" w:num="1"/>
        </w:sectPr>
      </w:pPr>
    </w:p>
    <w:p>
      <w:pPr>
        <w:pStyle w:val="5"/>
        <w:spacing w:before="7" w:line="240" w:lineRule="auto"/>
        <w:rPr>
          <w:sz w:val="17"/>
        </w:rPr>
      </w:pPr>
    </w:p>
    <w:p>
      <w:pPr>
        <w:pStyle w:val="5"/>
        <w:spacing w:line="240" w:lineRule="auto"/>
        <w:ind w:left="120"/>
      </w:pPr>
      <w:r>
        <w:rPr>
          <w:spacing w:val="-18"/>
        </w:rPr>
        <w:t xml:space="preserve">量 </w:t>
      </w:r>
      <w:r>
        <w:rPr>
          <w:rFonts w:ascii="Times New Roman" w:hAnsi="Times New Roman" w:eastAsia="Times New Roman"/>
        </w:rPr>
        <w:t>m</w:t>
      </w:r>
      <w:r>
        <w:t>＝</w:t>
      </w:r>
      <w:r>
        <w:rPr>
          <w:rFonts w:ascii="Times New Roman" w:hAnsi="Times New Roman" w:eastAsia="Times New Roman"/>
        </w:rPr>
        <w:t>3×10</w:t>
      </w:r>
      <w:r>
        <w:rPr>
          <w:rFonts w:ascii="Times New Roman" w:hAnsi="Times New Roman" w:eastAsia="Times New Roman"/>
          <w:position w:val="7"/>
          <w:sz w:val="13"/>
        </w:rPr>
        <w:t>3</w:t>
      </w:r>
      <w:r>
        <w:rPr>
          <w:rFonts w:ascii="Times New Roman" w:hAnsi="Times New Roman" w:eastAsia="Times New Roman"/>
        </w:rPr>
        <w:t>kg</w:t>
      </w:r>
      <w:r>
        <w:t>，所以乙物质的密度：</w:t>
      </w:r>
      <w:r>
        <w:rPr>
          <w:rFonts w:ascii="Times New Roman" w:hAnsi="Times New Roman" w:eastAsia="Times New Roman"/>
        </w:rPr>
        <w:t>ρ</w:t>
      </w:r>
      <w:r>
        <w:t>＝</w:t>
      </w:r>
    </w:p>
    <w:p>
      <w:pPr>
        <w:tabs>
          <w:tab w:val="left" w:pos="478"/>
        </w:tabs>
        <w:spacing w:before="98" w:line="240" w:lineRule="auto"/>
        <w:ind w:left="20" w:right="0" w:firstLine="0"/>
        <w:jc w:val="left"/>
        <w:rPr>
          <w:rFonts w:ascii="Times New Roman" w:hAnsi="Times New Roman"/>
          <w:sz w:val="23"/>
        </w:rPr>
      </w:pPr>
      <w:r>
        <w:br w:type="column"/>
      </w:r>
      <w:r>
        <w:rPr>
          <w:rFonts w:ascii="Times New Roman" w:hAnsi="Times New Roman"/>
          <w:i/>
          <w:sz w:val="23"/>
        </w:rPr>
        <w:t>m</w:t>
      </w:r>
      <w:r>
        <w:rPr>
          <w:rFonts w:ascii="Times New Roman" w:hAnsi="Times New Roman"/>
          <w:i/>
          <w:sz w:val="23"/>
        </w:rPr>
        <w:tab/>
      </w:r>
      <w:r>
        <w:rPr>
          <w:rFonts w:ascii="Times New Roman" w:hAnsi="Times New Roman"/>
          <w:spacing w:val="5"/>
          <w:sz w:val="23"/>
        </w:rPr>
        <w:t>3</w:t>
      </w:r>
      <w:r>
        <w:rPr>
          <w:rFonts w:ascii="Symbol" w:hAnsi="Symbol"/>
          <w:spacing w:val="5"/>
          <w:sz w:val="23"/>
        </w:rPr>
        <w:sym w:font="Symbol" w:char="F0B4"/>
      </w:r>
      <w:r>
        <w:rPr>
          <w:rFonts w:ascii="Times New Roman" w:hAnsi="Times New Roman"/>
          <w:spacing w:val="5"/>
          <w:sz w:val="23"/>
        </w:rPr>
        <w:t>10</w:t>
      </w:r>
      <w:r>
        <w:rPr>
          <w:rFonts w:ascii="Times New Roman" w:hAnsi="Times New Roman"/>
          <w:spacing w:val="5"/>
          <w:position w:val="11"/>
          <w:sz w:val="14"/>
        </w:rPr>
        <w:t>3</w:t>
      </w:r>
      <w:r>
        <w:rPr>
          <w:rFonts w:ascii="Times New Roman" w:hAnsi="Times New Roman"/>
          <w:spacing w:val="-20"/>
          <w:position w:val="11"/>
          <w:sz w:val="14"/>
        </w:rPr>
        <w:t xml:space="preserve"> </w:t>
      </w:r>
      <w:r>
        <w:rPr>
          <w:rFonts w:ascii="Times New Roman" w:hAnsi="Times New Roman"/>
          <w:sz w:val="23"/>
        </w:rPr>
        <w:t>kg</w:t>
      </w:r>
    </w:p>
    <w:p>
      <w:pPr>
        <w:tabs>
          <w:tab w:val="left" w:pos="1392"/>
        </w:tabs>
        <w:spacing w:before="0" w:line="240" w:lineRule="auto"/>
        <w:ind w:left="217" w:right="0" w:firstLine="0"/>
        <w:jc w:val="left"/>
        <w:rPr>
          <w:sz w:val="21"/>
        </w:rPr>
      </w:pPr>
      <w:r>
        <w:pict>
          <v:line id="_x0000_s1048" o:spid="_x0000_s1048" o:spt="20" style="position:absolute;left:0pt;margin-left:282.3pt;margin-top:6.3pt;height:0pt;width:10.1pt;mso-position-horizontal-relative:page;z-index:251672576;mso-width-relative:page;mso-height-relative:page;" stroked="t" coordsize="21600,21600">
            <v:path arrowok="t"/>
            <v:fill focussize="0,0"/>
            <v:stroke color="#000000"/>
            <v:imagedata o:title=""/>
            <o:lock v:ext="edit"/>
          </v:line>
        </w:pict>
      </w:r>
      <w:r>
        <w:pict>
          <v:line id="_x0000_s1049" o:spid="_x0000_s1049" o:spt="20" style="position:absolute;left:0pt;margin-left:305.55pt;margin-top:6.3pt;height:0pt;width:43.95pt;mso-position-horizontal-relative:page;z-index:-251620352;mso-width-relative:page;mso-height-relative:page;" stroked="t" coordsize="21600,21600">
            <v:path arrowok="t"/>
            <v:fill focussize="0,0"/>
            <v:stroke color="#000000"/>
            <v:imagedata o:title=""/>
            <o:lock v:ext="edit"/>
          </v:line>
        </w:pict>
      </w:r>
      <w:r>
        <w:rPr>
          <w:position w:val="-1"/>
          <w:sz w:val="23"/>
        </w:rPr>
        <w:t>＝</w:t>
      </w:r>
      <w:r>
        <w:rPr>
          <w:position w:val="-1"/>
          <w:sz w:val="23"/>
        </w:rPr>
        <w:tab/>
      </w:r>
      <w:r>
        <w:rPr>
          <w:sz w:val="21"/>
        </w:rPr>
        <w:t>＝</w:t>
      </w:r>
      <w:r>
        <w:rPr>
          <w:rFonts w:ascii="Times New Roman" w:hAnsi="Times New Roman" w:eastAsia="Times New Roman"/>
          <w:sz w:val="21"/>
        </w:rPr>
        <w:t>1.0×10</w:t>
      </w:r>
      <w:r>
        <w:rPr>
          <w:rFonts w:ascii="Times New Roman" w:hAnsi="Times New Roman" w:eastAsia="Times New Roman"/>
          <w:position w:val="7"/>
          <w:sz w:val="13"/>
        </w:rPr>
        <w:t>3</w:t>
      </w:r>
      <w:r>
        <w:rPr>
          <w:rFonts w:ascii="Times New Roman" w:hAnsi="Times New Roman" w:eastAsia="Times New Roman"/>
          <w:sz w:val="21"/>
        </w:rPr>
        <w:t>kg/m</w:t>
      </w:r>
      <w:r>
        <w:rPr>
          <w:rFonts w:ascii="Times New Roman" w:hAnsi="Times New Roman" w:eastAsia="Times New Roman"/>
          <w:position w:val="7"/>
          <w:sz w:val="13"/>
        </w:rPr>
        <w:t>3</w:t>
      </w:r>
      <w:r>
        <w:rPr>
          <w:sz w:val="21"/>
        </w:rPr>
        <w:t>＝</w:t>
      </w:r>
      <w:r>
        <w:rPr>
          <w:rFonts w:ascii="Times New Roman" w:hAnsi="Times New Roman" w:eastAsia="Times New Roman"/>
          <w:sz w:val="21"/>
        </w:rPr>
        <w:t>ρ</w:t>
      </w:r>
      <w:r>
        <w:rPr>
          <w:position w:val="-2"/>
          <w:sz w:val="10"/>
        </w:rPr>
        <w:t>水</w:t>
      </w:r>
      <w:r>
        <w:rPr>
          <w:sz w:val="21"/>
        </w:rPr>
        <w:t>，所以可判断</w:t>
      </w:r>
    </w:p>
    <w:p>
      <w:pPr>
        <w:tabs>
          <w:tab w:val="left" w:pos="708"/>
        </w:tabs>
        <w:spacing w:before="0" w:line="240" w:lineRule="auto"/>
        <w:ind w:left="5" w:right="0" w:firstLine="0"/>
        <w:jc w:val="left"/>
        <w:rPr>
          <w:rFonts w:ascii="Times New Roman"/>
          <w:sz w:val="14"/>
        </w:rPr>
      </w:pPr>
      <w:r>
        <w:rPr>
          <w:rFonts w:ascii="Times New Roman"/>
          <w:i/>
          <w:sz w:val="23"/>
        </w:rPr>
        <w:t>V</w:t>
      </w:r>
      <w:r>
        <w:rPr>
          <w:rFonts w:ascii="Times New Roman"/>
          <w:i/>
          <w:sz w:val="23"/>
        </w:rPr>
        <w:tab/>
      </w:r>
      <w:r>
        <w:rPr>
          <w:rFonts w:ascii="Times New Roman"/>
          <w:sz w:val="23"/>
        </w:rPr>
        <w:t>3m</w:t>
      </w:r>
      <w:r>
        <w:rPr>
          <w:rFonts w:ascii="Times New Roman"/>
          <w:position w:val="11"/>
          <w:sz w:val="14"/>
        </w:rPr>
        <w:t>3</w:t>
      </w:r>
    </w:p>
    <w:p>
      <w:pPr>
        <w:spacing w:after="0" w:line="240" w:lineRule="auto"/>
        <w:jc w:val="left"/>
        <w:rPr>
          <w:rFonts w:ascii="Times New Roman"/>
          <w:sz w:val="14"/>
        </w:rPr>
        <w:sectPr>
          <w:type w:val="continuous"/>
          <w:pgSz w:w="11910" w:h="16840"/>
          <w:pgMar w:top="720" w:right="1680" w:bottom="1220" w:left="1680" w:header="720" w:footer="720" w:gutter="0"/>
          <w:cols w:equalWidth="0" w:num="2">
            <w:col w:w="3922" w:space="40"/>
            <w:col w:w="4588"/>
          </w:cols>
        </w:sectPr>
      </w:pPr>
    </w:p>
    <w:p>
      <w:pPr>
        <w:pStyle w:val="5"/>
        <w:spacing w:before="3" w:line="240" w:lineRule="auto"/>
        <w:rPr>
          <w:rFonts w:ascii="Times New Roman"/>
          <w:sz w:val="14"/>
        </w:rPr>
      </w:pPr>
    </w:p>
    <w:p>
      <w:pPr>
        <w:pStyle w:val="5"/>
        <w:spacing w:before="35" w:line="240" w:lineRule="auto"/>
        <w:ind w:left="119"/>
      </w:pPr>
      <w:r>
        <w:rPr>
          <w:w w:val="95"/>
        </w:rPr>
        <w:t>乙物质可能是水。</w:t>
      </w:r>
    </w:p>
    <w:p>
      <w:pPr>
        <w:pStyle w:val="5"/>
        <w:spacing w:before="12" w:line="240" w:lineRule="auto"/>
        <w:rPr>
          <w:sz w:val="14"/>
        </w:rPr>
      </w:pPr>
    </w:p>
    <w:p>
      <w:pPr>
        <w:pStyle w:val="5"/>
        <w:tabs>
          <w:tab w:val="left" w:pos="2848"/>
          <w:tab w:val="left" w:pos="3585"/>
        </w:tabs>
        <w:spacing w:line="240" w:lineRule="auto"/>
        <w:ind w:left="119" w:right="112"/>
        <w:jc w:val="both"/>
      </w:pPr>
      <w:r>
        <w:rPr>
          <w:rFonts w:ascii="Times New Roman" w:eastAsia="Times New Roman"/>
        </w:rPr>
        <w:t>13.</w:t>
      </w:r>
      <w:r>
        <w:t>某隧道长</w:t>
      </w:r>
      <w:r>
        <w:rPr>
          <w:spacing w:val="-56"/>
        </w:rPr>
        <w:t xml:space="preserve"> </w:t>
      </w:r>
      <w:r>
        <w:rPr>
          <w:rFonts w:ascii="Times New Roman" w:eastAsia="Times New Roman"/>
          <w:spacing w:val="-5"/>
        </w:rPr>
        <w:t>930m</w:t>
      </w:r>
      <w:r>
        <w:rPr>
          <w:spacing w:val="-5"/>
        </w:rPr>
        <w:t>，</w:t>
      </w:r>
      <w:r>
        <w:t>一列车车厢长</w:t>
      </w:r>
      <w:r>
        <w:rPr>
          <w:spacing w:val="-56"/>
        </w:rPr>
        <w:t xml:space="preserve"> </w:t>
      </w:r>
      <w:r>
        <w:rPr>
          <w:rFonts w:ascii="Times New Roman" w:eastAsia="Times New Roman"/>
          <w:spacing w:val="-6"/>
        </w:rPr>
        <w:t>30m</w:t>
      </w:r>
      <w:r>
        <w:rPr>
          <w:spacing w:val="-6"/>
        </w:rPr>
        <w:t>，</w:t>
      </w:r>
      <w:r>
        <w:t>正以</w:t>
      </w:r>
      <w:r>
        <w:rPr>
          <w:spacing w:val="-56"/>
        </w:rPr>
        <w:t xml:space="preserve"> </w:t>
      </w:r>
      <w:r>
        <w:rPr>
          <w:rFonts w:ascii="Times New Roman" w:eastAsia="Times New Roman"/>
        </w:rPr>
        <w:t>108km/h</w:t>
      </w:r>
      <w:r>
        <w:rPr>
          <w:rFonts w:ascii="Times New Roman" w:eastAsia="Times New Roman"/>
          <w:spacing w:val="-5"/>
        </w:rPr>
        <w:t xml:space="preserve"> </w:t>
      </w:r>
      <w:r>
        <w:t>的速度匀速行驶</w:t>
      </w:r>
      <w:r>
        <w:rPr>
          <w:spacing w:val="-20"/>
        </w:rPr>
        <w:t>，</w:t>
      </w:r>
      <w:r>
        <w:t>则该节车厢完全过隧道所需要的时间是</w:t>
      </w:r>
      <w:r>
        <w:rPr>
          <w:u w:val="single"/>
        </w:rPr>
        <w:t xml:space="preserve"> </w:t>
      </w:r>
      <w:r>
        <w:rPr>
          <w:u w:val="single"/>
        </w:rPr>
        <w:tab/>
      </w:r>
      <w:r>
        <w:rPr>
          <w:rFonts w:ascii="Times New Roman" w:eastAsia="Times New Roman"/>
        </w:rPr>
        <w:t>s</w:t>
      </w:r>
      <w:r>
        <w:t>；该节车厢中某乘客行走的速度为</w:t>
      </w:r>
      <w:r>
        <w:rPr>
          <w:spacing w:val="-66"/>
        </w:rPr>
        <w:t xml:space="preserve"> </w:t>
      </w:r>
      <w:r>
        <w:rPr>
          <w:rFonts w:ascii="Times New Roman" w:eastAsia="Times New Roman"/>
        </w:rPr>
        <w:t>1m/s</w:t>
      </w:r>
      <w:r>
        <w:t>，当列车过隧道时，乘客经过隧道的时间</w:t>
      </w:r>
      <w:r>
        <w:rPr>
          <w:spacing w:val="-147"/>
        </w:rPr>
        <w:t>至</w:t>
      </w:r>
      <w:r>
        <w:rPr>
          <w:spacing w:val="-63"/>
          <w:position w:val="-7"/>
        </w:rPr>
        <w:t>．</w:t>
      </w:r>
      <w:r>
        <w:rPr>
          <w:spacing w:val="-146"/>
        </w:rPr>
        <w:t>少</w:t>
      </w:r>
      <w:r>
        <w:rPr>
          <w:spacing w:val="-62"/>
          <w:position w:val="-7"/>
        </w:rPr>
        <w:t>．</w:t>
      </w:r>
      <w:r>
        <w:t>为</w:t>
      </w:r>
      <w:r>
        <w:rPr>
          <w:u w:val="single"/>
        </w:rPr>
        <w:t xml:space="preserve"> </w:t>
      </w:r>
      <w:r>
        <w:rPr>
          <w:u w:val="single"/>
        </w:rPr>
        <w:tab/>
      </w:r>
      <w:r>
        <w:rPr>
          <w:u w:val="single"/>
        </w:rPr>
        <w:tab/>
      </w:r>
      <w:r>
        <w:rPr>
          <w:rFonts w:ascii="Times New Roman" w:eastAsia="Times New Roman"/>
          <w:spacing w:val="-3"/>
          <w:w w:val="95"/>
        </w:rPr>
        <w:t>s</w:t>
      </w:r>
      <w:r>
        <w:rPr>
          <w:w w:val="95"/>
        </w:rPr>
        <w:t>。</w:t>
      </w:r>
    </w:p>
    <w:p>
      <w:pPr>
        <w:pStyle w:val="5"/>
        <w:spacing w:line="240" w:lineRule="auto"/>
        <w:ind w:left="120"/>
        <w:jc w:val="both"/>
      </w:pPr>
      <w:r>
        <w:rPr>
          <w:color w:val="0000FF"/>
          <w:w w:val="95"/>
        </w:rPr>
        <w:t>【答案】</w:t>
      </w:r>
      <w:r>
        <w:rPr>
          <w:rFonts w:ascii="Times New Roman" w:eastAsia="Times New Roman"/>
          <w:w w:val="95"/>
        </w:rPr>
        <w:t>32</w:t>
      </w:r>
      <w:r>
        <w:rPr>
          <w:w w:val="95"/>
        </w:rPr>
        <w:t>，</w:t>
      </w:r>
      <w:r>
        <w:rPr>
          <w:rFonts w:ascii="Times New Roman" w:eastAsia="Times New Roman"/>
          <w:w w:val="95"/>
        </w:rPr>
        <w:t>30</w:t>
      </w:r>
      <w:r>
        <w:rPr>
          <w:w w:val="95"/>
        </w:rPr>
        <w:t>；</w:t>
      </w:r>
    </w:p>
    <w:p>
      <w:pPr>
        <w:spacing w:after="0" w:line="240" w:lineRule="auto"/>
        <w:jc w:val="both"/>
        <w:sectPr>
          <w:type w:val="continuous"/>
          <w:pgSz w:w="11910" w:h="16840"/>
          <w:pgMar w:top="720" w:right="1680" w:bottom="1220" w:left="1680" w:header="720" w:footer="720" w:gutter="0"/>
          <w:cols w:space="708" w:num="1"/>
        </w:sectPr>
      </w:pPr>
    </w:p>
    <w:p>
      <w:pPr>
        <w:pStyle w:val="5"/>
        <w:spacing w:line="240" w:lineRule="auto"/>
        <w:rPr>
          <w:sz w:val="20"/>
        </w:rPr>
      </w:pPr>
    </w:p>
    <w:p>
      <w:pPr>
        <w:pStyle w:val="5"/>
        <w:spacing w:line="240" w:lineRule="auto"/>
        <w:rPr>
          <w:sz w:val="20"/>
        </w:rPr>
      </w:pPr>
    </w:p>
    <w:p>
      <w:pPr>
        <w:pStyle w:val="5"/>
        <w:spacing w:before="9" w:line="240" w:lineRule="auto"/>
        <w:rPr>
          <w:sz w:val="16"/>
        </w:rPr>
      </w:pPr>
    </w:p>
    <w:p>
      <w:pPr>
        <w:pStyle w:val="5"/>
        <w:spacing w:before="41" w:line="240" w:lineRule="auto"/>
        <w:ind w:left="120"/>
      </w:pPr>
      <w:r>
        <w:rPr>
          <w:color w:val="0000FF"/>
        </w:rPr>
        <w:t>【解析】</w:t>
      </w:r>
      <w:r>
        <w:rPr>
          <w:rFonts w:ascii="Times New Roman" w:hAnsi="Times New Roman" w:eastAsia="Times New Roman"/>
        </w:rPr>
        <w:t xml:space="preserve">V </w:t>
      </w:r>
      <w:r>
        <w:rPr>
          <w:position w:val="-2"/>
          <w:sz w:val="10"/>
        </w:rPr>
        <w:t>车</w:t>
      </w:r>
      <w:r>
        <w:rPr>
          <w:rFonts w:ascii="Times New Roman" w:hAnsi="Times New Roman" w:eastAsia="Times New Roman"/>
        </w:rPr>
        <w:t>=108km/h=108×1/3.6m/s=30m/s</w:t>
      </w:r>
      <w:r>
        <w:t>，</w:t>
      </w:r>
    </w:p>
    <w:p>
      <w:pPr>
        <w:pStyle w:val="5"/>
        <w:spacing w:before="176" w:line="240" w:lineRule="auto"/>
        <w:ind w:left="120" w:right="2828"/>
      </w:pPr>
      <w:r>
        <w:t>火车通过隧道行驶的路程：</w:t>
      </w:r>
      <w:r>
        <w:rPr>
          <w:rFonts w:ascii="Times New Roman" w:eastAsia="Times New Roman"/>
        </w:rPr>
        <w:t xml:space="preserve">S=L </w:t>
      </w:r>
      <w:r>
        <w:rPr>
          <w:position w:val="-2"/>
          <w:sz w:val="10"/>
        </w:rPr>
        <w:t>车</w:t>
      </w:r>
      <w:r>
        <w:rPr>
          <w:rFonts w:ascii="Times New Roman" w:eastAsia="Times New Roman"/>
        </w:rPr>
        <w:t xml:space="preserve">+L </w:t>
      </w:r>
      <w:r>
        <w:rPr>
          <w:position w:val="-2"/>
          <w:sz w:val="10"/>
        </w:rPr>
        <w:t>隧道</w:t>
      </w:r>
      <w:r>
        <w:rPr>
          <w:rFonts w:ascii="Times New Roman" w:eastAsia="Times New Roman"/>
        </w:rPr>
        <w:t>=30m+930m=960m</w:t>
      </w:r>
      <w:r>
        <w:t>， 该节车厢过隧道所需要的时间是：</w:t>
      </w:r>
      <w:r>
        <w:rPr>
          <w:rFonts w:ascii="Times New Roman" w:eastAsia="Times New Roman"/>
        </w:rPr>
        <w:t xml:space="preserve">t=S/V </w:t>
      </w:r>
      <w:r>
        <w:rPr>
          <w:position w:val="-2"/>
          <w:sz w:val="10"/>
        </w:rPr>
        <w:t>车</w:t>
      </w:r>
      <w:r>
        <w:rPr>
          <w:rFonts w:ascii="Times New Roman" w:eastAsia="Times New Roman"/>
        </w:rPr>
        <w:t>=960m/30m/s=32s</w:t>
      </w:r>
      <w:r>
        <w:t xml:space="preserve">； 设乘客通过隧道用的最少时间为 </w:t>
      </w:r>
      <w:r>
        <w:rPr>
          <w:rFonts w:ascii="Times New Roman" w:eastAsia="Times New Roman"/>
        </w:rPr>
        <w:t>t</w:t>
      </w:r>
      <w:r>
        <w:t>，</w:t>
      </w:r>
    </w:p>
    <w:p>
      <w:pPr>
        <w:pStyle w:val="5"/>
        <w:spacing w:before="34" w:line="240" w:lineRule="auto"/>
        <w:ind w:left="119" w:right="3440"/>
      </w:pPr>
      <w:r>
        <w:drawing>
          <wp:anchor distT="0" distB="0" distL="0" distR="0" simplePos="0" relativeHeight="251673600" behindDoc="0" locked="0" layoutInCell="1" allowOverlap="1">
            <wp:simplePos x="0" y="0"/>
            <wp:positionH relativeFrom="page">
              <wp:posOffset>1143000</wp:posOffset>
            </wp:positionH>
            <wp:positionV relativeFrom="paragraph">
              <wp:posOffset>593725</wp:posOffset>
            </wp:positionV>
            <wp:extent cx="4134485" cy="952500"/>
            <wp:effectExtent l="0" t="0" r="0" b="0"/>
            <wp:wrapTopAndBottom/>
            <wp:docPr id="41" name="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image14.jpeg"/>
                    <pic:cNvPicPr>
                      <a:picLocks noChangeAspect="1"/>
                    </pic:cNvPicPr>
                  </pic:nvPicPr>
                  <pic:blipFill>
                    <a:blip r:embed="rId23" cstate="print"/>
                    <a:stretch>
                      <a:fillRect/>
                    </a:stretch>
                  </pic:blipFill>
                  <pic:spPr>
                    <a:xfrm>
                      <a:off x="0" y="0"/>
                      <a:ext cx="4134612" cy="952500"/>
                    </a:xfrm>
                    <a:prstGeom prst="rect">
                      <a:avLst/>
                    </a:prstGeom>
                  </pic:spPr>
                </pic:pic>
              </a:graphicData>
            </a:graphic>
          </wp:anchor>
        </w:drawing>
      </w:r>
      <w:r>
        <w:t>则人走的路程：</w:t>
      </w:r>
      <w:r>
        <w:rPr>
          <w:rFonts w:ascii="Times New Roman" w:eastAsia="Times New Roman"/>
        </w:rPr>
        <w:t xml:space="preserve">S </w:t>
      </w:r>
      <w:r>
        <w:rPr>
          <w:position w:val="-2"/>
          <w:sz w:val="10"/>
        </w:rPr>
        <w:t>人</w:t>
      </w:r>
      <w:r>
        <w:rPr>
          <w:rFonts w:ascii="Times New Roman" w:eastAsia="Times New Roman"/>
        </w:rPr>
        <w:t xml:space="preserve">=V </w:t>
      </w:r>
      <w:r>
        <w:rPr>
          <w:position w:val="-2"/>
          <w:sz w:val="10"/>
        </w:rPr>
        <w:t xml:space="preserve">人 </w:t>
      </w:r>
      <w:r>
        <w:rPr>
          <w:rFonts w:ascii="Times New Roman" w:eastAsia="Times New Roman"/>
        </w:rPr>
        <w:t>t</w:t>
      </w:r>
      <w:r>
        <w:t>，火车走的路程：</w:t>
      </w:r>
      <w:r>
        <w:rPr>
          <w:rFonts w:ascii="Times New Roman" w:eastAsia="Times New Roman"/>
        </w:rPr>
        <w:t xml:space="preserve">S </w:t>
      </w:r>
      <w:r>
        <w:rPr>
          <w:position w:val="-2"/>
          <w:sz w:val="10"/>
        </w:rPr>
        <w:t>车</w:t>
      </w:r>
      <w:r>
        <w:rPr>
          <w:rFonts w:ascii="Times New Roman" w:eastAsia="Times New Roman"/>
        </w:rPr>
        <w:t xml:space="preserve">=V </w:t>
      </w:r>
      <w:r>
        <w:rPr>
          <w:position w:val="-2"/>
          <w:sz w:val="10"/>
        </w:rPr>
        <w:t xml:space="preserve">车 </w:t>
      </w:r>
      <w:r>
        <w:rPr>
          <w:rFonts w:ascii="Times New Roman" w:eastAsia="Times New Roman"/>
        </w:rPr>
        <w:t>t</w:t>
      </w:r>
      <w:r>
        <w:t xml:space="preserve">， </w:t>
      </w:r>
      <w:r>
        <w:rPr>
          <w:w w:val="95"/>
        </w:rPr>
        <w:t>如下图，</w:t>
      </w:r>
    </w:p>
    <w:p>
      <w:pPr>
        <w:spacing w:before="65" w:line="240" w:lineRule="auto"/>
        <w:ind w:left="120" w:right="0" w:firstLine="0"/>
        <w:jc w:val="left"/>
        <w:rPr>
          <w:sz w:val="21"/>
        </w:rPr>
      </w:pPr>
      <w:r>
        <w:rPr>
          <w:rFonts w:ascii="Times New Roman" w:eastAsia="Times New Roman"/>
          <w:w w:val="105"/>
          <w:sz w:val="21"/>
        </w:rPr>
        <w:t xml:space="preserve">S </w:t>
      </w:r>
      <w:r>
        <w:rPr>
          <w:w w:val="105"/>
          <w:position w:val="-2"/>
          <w:sz w:val="10"/>
        </w:rPr>
        <w:t>人</w:t>
      </w:r>
      <w:r>
        <w:rPr>
          <w:rFonts w:ascii="Times New Roman" w:eastAsia="Times New Roman"/>
          <w:w w:val="105"/>
          <w:sz w:val="21"/>
        </w:rPr>
        <w:t xml:space="preserve">+S </w:t>
      </w:r>
      <w:r>
        <w:rPr>
          <w:w w:val="105"/>
          <w:position w:val="-2"/>
          <w:sz w:val="10"/>
        </w:rPr>
        <w:t>车</w:t>
      </w:r>
      <w:r>
        <w:rPr>
          <w:rFonts w:ascii="Times New Roman" w:eastAsia="Times New Roman"/>
          <w:w w:val="105"/>
          <w:sz w:val="21"/>
        </w:rPr>
        <w:t xml:space="preserve">=L </w:t>
      </w:r>
      <w:r>
        <w:rPr>
          <w:w w:val="105"/>
          <w:position w:val="-2"/>
          <w:sz w:val="10"/>
        </w:rPr>
        <w:t>隧道</w:t>
      </w:r>
      <w:r>
        <w:rPr>
          <w:w w:val="105"/>
          <w:sz w:val="21"/>
        </w:rPr>
        <w:t>，</w:t>
      </w:r>
    </w:p>
    <w:p>
      <w:pPr>
        <w:pStyle w:val="5"/>
        <w:spacing w:before="177" w:line="240" w:lineRule="auto"/>
        <w:ind w:left="120" w:right="5699"/>
      </w:pPr>
      <w:r>
        <w:t xml:space="preserve">即： </w:t>
      </w:r>
      <w:r>
        <w:rPr>
          <w:rFonts w:ascii="Times New Roman" w:hAnsi="Times New Roman" w:eastAsia="Times New Roman"/>
        </w:rPr>
        <w:t>1m/s×t+30m/s×t=930m</w:t>
      </w:r>
      <w:r>
        <w:t xml:space="preserve">， </w:t>
      </w:r>
      <w:r>
        <w:rPr>
          <w:w w:val="95"/>
        </w:rPr>
        <w:t>解得：</w:t>
      </w:r>
      <w:r>
        <w:rPr>
          <w:rFonts w:ascii="Times New Roman" w:hAnsi="Times New Roman" w:eastAsia="Times New Roman"/>
          <w:w w:val="95"/>
        </w:rPr>
        <w:t>t=30s</w:t>
      </w:r>
      <w:r>
        <w:rPr>
          <w:w w:val="95"/>
        </w:rPr>
        <w:t>．</w:t>
      </w:r>
    </w:p>
    <w:p>
      <w:pPr>
        <w:pStyle w:val="5"/>
        <w:spacing w:before="35" w:line="240" w:lineRule="auto"/>
        <w:ind w:left="120"/>
      </w:pPr>
      <w:r>
        <w:rPr>
          <w:rFonts w:ascii="Times New Roman" w:eastAsia="Times New Roman"/>
          <w:w w:val="95"/>
        </w:rPr>
        <w:t>14.</w:t>
      </w:r>
      <w:r>
        <w:rPr>
          <w:w w:val="95"/>
        </w:rPr>
        <w:t>在图中画出折射光的大致方向。</w:t>
      </w:r>
    </w:p>
    <w:p>
      <w:pPr>
        <w:pStyle w:val="5"/>
        <w:tabs>
          <w:tab w:val="left" w:pos="1065"/>
        </w:tabs>
        <w:spacing w:before="174" w:line="240" w:lineRule="auto"/>
        <w:ind w:left="120"/>
      </w:pPr>
      <w:r>
        <w:drawing>
          <wp:anchor distT="0" distB="0" distL="0" distR="0" simplePos="0" relativeHeight="251674624" behindDoc="0" locked="0" layoutInCell="1" allowOverlap="1">
            <wp:simplePos x="0" y="0"/>
            <wp:positionH relativeFrom="page">
              <wp:posOffset>1143000</wp:posOffset>
            </wp:positionH>
            <wp:positionV relativeFrom="paragraph">
              <wp:posOffset>367665</wp:posOffset>
            </wp:positionV>
            <wp:extent cx="1582420" cy="997585"/>
            <wp:effectExtent l="0" t="0" r="0" b="0"/>
            <wp:wrapTopAndBottom/>
            <wp:docPr id="43"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image8.png"/>
                    <pic:cNvPicPr>
                      <a:picLocks noChangeAspect="1"/>
                    </pic:cNvPicPr>
                  </pic:nvPicPr>
                  <pic:blipFill>
                    <a:blip r:embed="rId16" cstate="print"/>
                    <a:stretch>
                      <a:fillRect/>
                    </a:stretch>
                  </pic:blipFill>
                  <pic:spPr>
                    <a:xfrm>
                      <a:off x="0" y="0"/>
                      <a:ext cx="1582121" cy="997458"/>
                    </a:xfrm>
                    <a:prstGeom prst="rect">
                      <a:avLst/>
                    </a:prstGeom>
                  </pic:spPr>
                </pic:pic>
              </a:graphicData>
            </a:graphic>
          </wp:anchor>
        </w:drawing>
      </w:r>
      <w:r>
        <w:t>（</w:t>
      </w:r>
      <w:r>
        <w:tab/>
      </w:r>
      <w:r>
        <w:t>）</w:t>
      </w:r>
    </w:p>
    <w:p>
      <w:pPr>
        <w:pStyle w:val="5"/>
        <w:spacing w:line="240" w:lineRule="auto"/>
        <w:rPr>
          <w:sz w:val="20"/>
        </w:rPr>
      </w:pPr>
    </w:p>
    <w:p>
      <w:pPr>
        <w:pStyle w:val="5"/>
        <w:spacing w:line="240" w:lineRule="auto"/>
        <w:rPr>
          <w:sz w:val="20"/>
        </w:rPr>
      </w:pPr>
    </w:p>
    <w:p>
      <w:pPr>
        <w:pStyle w:val="5"/>
        <w:spacing w:before="6" w:line="240" w:lineRule="auto"/>
        <w:rPr>
          <w:sz w:val="15"/>
        </w:rPr>
      </w:pPr>
    </w:p>
    <w:p>
      <w:pPr>
        <w:pStyle w:val="5"/>
        <w:spacing w:line="240" w:lineRule="auto"/>
        <w:ind w:left="120"/>
      </w:pPr>
      <w:r>
        <w:drawing>
          <wp:anchor distT="0" distB="0" distL="0" distR="0" simplePos="0" relativeHeight="251675648" behindDoc="0" locked="0" layoutInCell="1" allowOverlap="1">
            <wp:simplePos x="0" y="0"/>
            <wp:positionH relativeFrom="page">
              <wp:posOffset>1676400</wp:posOffset>
            </wp:positionH>
            <wp:positionV relativeFrom="paragraph">
              <wp:posOffset>-429895</wp:posOffset>
            </wp:positionV>
            <wp:extent cx="1048385" cy="1075690"/>
            <wp:effectExtent l="0" t="0" r="0" b="0"/>
            <wp:wrapNone/>
            <wp:docPr id="45" name="image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15.jpeg"/>
                    <pic:cNvPicPr>
                      <a:picLocks noChangeAspect="1"/>
                    </pic:cNvPicPr>
                  </pic:nvPicPr>
                  <pic:blipFill>
                    <a:blip r:embed="rId24" cstate="print"/>
                    <a:stretch>
                      <a:fillRect/>
                    </a:stretch>
                  </pic:blipFill>
                  <pic:spPr>
                    <a:xfrm>
                      <a:off x="0" y="0"/>
                      <a:ext cx="1048512" cy="1075943"/>
                    </a:xfrm>
                    <a:prstGeom prst="rect">
                      <a:avLst/>
                    </a:prstGeom>
                  </pic:spPr>
                </pic:pic>
              </a:graphicData>
            </a:graphic>
          </wp:anchor>
        </w:drawing>
      </w:r>
      <w:r>
        <w:rPr>
          <w:color w:val="0000FF"/>
          <w:w w:val="95"/>
        </w:rPr>
        <w:t>【答案】</w:t>
      </w:r>
    </w:p>
    <w:p>
      <w:pPr>
        <w:pStyle w:val="5"/>
        <w:spacing w:line="240" w:lineRule="auto"/>
        <w:rPr>
          <w:sz w:val="20"/>
        </w:rPr>
      </w:pPr>
    </w:p>
    <w:p>
      <w:pPr>
        <w:pStyle w:val="5"/>
        <w:spacing w:line="240" w:lineRule="auto"/>
        <w:rPr>
          <w:sz w:val="20"/>
        </w:rPr>
      </w:pPr>
    </w:p>
    <w:p>
      <w:pPr>
        <w:pStyle w:val="5"/>
        <w:spacing w:before="5" w:line="240" w:lineRule="auto"/>
        <w:rPr>
          <w:sz w:val="28"/>
        </w:rPr>
      </w:pPr>
    </w:p>
    <w:p>
      <w:pPr>
        <w:pStyle w:val="5"/>
        <w:spacing w:before="1" w:line="240" w:lineRule="auto"/>
        <w:ind w:left="120"/>
      </w:pPr>
      <w:r>
        <w:rPr>
          <w:rFonts w:ascii="Times New Roman" w:eastAsia="Times New Roman"/>
          <w:w w:val="95"/>
        </w:rPr>
        <w:t>15.</w:t>
      </w:r>
      <w:r>
        <w:rPr>
          <w:w w:val="95"/>
        </w:rPr>
        <w:t>请在题图中画出经凹透镜折射后射出的光线。</w:t>
      </w:r>
    </w:p>
    <w:p>
      <w:pPr>
        <w:pStyle w:val="5"/>
        <w:tabs>
          <w:tab w:val="left" w:pos="854"/>
        </w:tabs>
        <w:spacing w:before="175" w:line="240" w:lineRule="auto"/>
        <w:ind w:left="120"/>
      </w:pPr>
      <w:r>
        <w:t>（</w:t>
      </w:r>
      <w:r>
        <w:tab/>
      </w:r>
      <w:r>
        <w:t>）</w:t>
      </w:r>
    </w:p>
    <w:p>
      <w:pPr>
        <w:pStyle w:val="5"/>
        <w:spacing w:before="9" w:line="240" w:lineRule="auto"/>
        <w:rPr>
          <w:sz w:val="9"/>
        </w:rPr>
      </w:pPr>
      <w:r>
        <w:drawing>
          <wp:anchor distT="0" distB="0" distL="0" distR="0" simplePos="0" relativeHeight="251676672" behindDoc="0" locked="0" layoutInCell="1" allowOverlap="1">
            <wp:simplePos x="0" y="0"/>
            <wp:positionH relativeFrom="page">
              <wp:posOffset>1143000</wp:posOffset>
            </wp:positionH>
            <wp:positionV relativeFrom="paragraph">
              <wp:posOffset>105410</wp:posOffset>
            </wp:positionV>
            <wp:extent cx="1957070" cy="931545"/>
            <wp:effectExtent l="0" t="0" r="0" b="0"/>
            <wp:wrapTopAndBottom/>
            <wp:docPr id="47"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image9.jpeg"/>
                    <pic:cNvPicPr>
                      <a:picLocks noChangeAspect="1"/>
                    </pic:cNvPicPr>
                  </pic:nvPicPr>
                  <pic:blipFill>
                    <a:blip r:embed="rId17" cstate="print"/>
                    <a:stretch>
                      <a:fillRect/>
                    </a:stretch>
                  </pic:blipFill>
                  <pic:spPr>
                    <a:xfrm>
                      <a:off x="0" y="0"/>
                      <a:ext cx="1956795" cy="931735"/>
                    </a:xfrm>
                    <a:prstGeom prst="rect">
                      <a:avLst/>
                    </a:prstGeom>
                  </pic:spPr>
                </pic:pic>
              </a:graphicData>
            </a:graphic>
          </wp:anchor>
        </w:drawing>
      </w:r>
    </w:p>
    <w:p>
      <w:pPr>
        <w:spacing w:after="0" w:line="240" w:lineRule="auto"/>
        <w:rPr>
          <w:sz w:val="9"/>
        </w:rPr>
        <w:sectPr>
          <w:pgSz w:w="11910" w:h="16840"/>
          <w:pgMar w:top="720" w:right="1680" w:bottom="1220" w:left="1680" w:header="522" w:footer="1031" w:gutter="0"/>
          <w:cols w:space="708" w:num="1"/>
        </w:sectPr>
      </w:pPr>
    </w:p>
    <w:p>
      <w:pPr>
        <w:pStyle w:val="5"/>
        <w:spacing w:line="240" w:lineRule="auto"/>
        <w:rPr>
          <w:sz w:val="20"/>
        </w:rPr>
      </w:pPr>
    </w:p>
    <w:p>
      <w:pPr>
        <w:pStyle w:val="5"/>
        <w:spacing w:line="240" w:lineRule="auto"/>
        <w:rPr>
          <w:sz w:val="20"/>
        </w:rPr>
      </w:pPr>
    </w:p>
    <w:p>
      <w:pPr>
        <w:pStyle w:val="5"/>
        <w:spacing w:line="240" w:lineRule="auto"/>
        <w:rPr>
          <w:sz w:val="20"/>
        </w:rPr>
      </w:pPr>
    </w:p>
    <w:p>
      <w:pPr>
        <w:pStyle w:val="5"/>
        <w:spacing w:line="240" w:lineRule="auto"/>
        <w:rPr>
          <w:sz w:val="20"/>
        </w:rPr>
      </w:pPr>
    </w:p>
    <w:p>
      <w:pPr>
        <w:pStyle w:val="5"/>
        <w:spacing w:before="11" w:line="240" w:lineRule="auto"/>
        <w:rPr>
          <w:sz w:val="18"/>
        </w:rPr>
      </w:pPr>
    </w:p>
    <w:p>
      <w:pPr>
        <w:pStyle w:val="5"/>
        <w:spacing w:before="34" w:line="240" w:lineRule="auto"/>
        <w:ind w:left="120"/>
      </w:pPr>
      <w:r>
        <w:drawing>
          <wp:anchor distT="0" distB="0" distL="0" distR="0" simplePos="0" relativeHeight="251677696" behindDoc="0" locked="0" layoutInCell="1" allowOverlap="1">
            <wp:simplePos x="0" y="0"/>
            <wp:positionH relativeFrom="page">
              <wp:posOffset>1676400</wp:posOffset>
            </wp:positionH>
            <wp:positionV relativeFrom="paragraph">
              <wp:posOffset>-332105</wp:posOffset>
            </wp:positionV>
            <wp:extent cx="1286510" cy="923290"/>
            <wp:effectExtent l="0" t="0" r="0" b="0"/>
            <wp:wrapNone/>
            <wp:docPr id="49"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image16.jpeg"/>
                    <pic:cNvPicPr>
                      <a:picLocks noChangeAspect="1"/>
                    </pic:cNvPicPr>
                  </pic:nvPicPr>
                  <pic:blipFill>
                    <a:blip r:embed="rId25" cstate="print"/>
                    <a:stretch>
                      <a:fillRect/>
                    </a:stretch>
                  </pic:blipFill>
                  <pic:spPr>
                    <a:xfrm>
                      <a:off x="0" y="0"/>
                      <a:ext cx="1286256" cy="923544"/>
                    </a:xfrm>
                    <a:prstGeom prst="rect">
                      <a:avLst/>
                    </a:prstGeom>
                  </pic:spPr>
                </pic:pic>
              </a:graphicData>
            </a:graphic>
          </wp:anchor>
        </w:drawing>
      </w:r>
      <w:r>
        <w:rPr>
          <w:color w:val="0000FF"/>
          <w:w w:val="95"/>
        </w:rPr>
        <w:t>【答案】</w:t>
      </w:r>
    </w:p>
    <w:p>
      <w:pPr>
        <w:pStyle w:val="5"/>
        <w:spacing w:line="240" w:lineRule="auto"/>
        <w:rPr>
          <w:sz w:val="20"/>
        </w:rPr>
      </w:pPr>
    </w:p>
    <w:p>
      <w:pPr>
        <w:pStyle w:val="5"/>
        <w:spacing w:line="240" w:lineRule="auto"/>
        <w:rPr>
          <w:sz w:val="20"/>
        </w:rPr>
      </w:pPr>
    </w:p>
    <w:p>
      <w:pPr>
        <w:pStyle w:val="5"/>
        <w:spacing w:line="240" w:lineRule="auto"/>
        <w:rPr>
          <w:sz w:val="20"/>
        </w:rPr>
      </w:pPr>
    </w:p>
    <w:p>
      <w:pPr>
        <w:pStyle w:val="5"/>
        <w:spacing w:before="6" w:line="240" w:lineRule="auto"/>
        <w:rPr>
          <w:sz w:val="29"/>
        </w:rPr>
      </w:pPr>
    </w:p>
    <w:p>
      <w:pPr>
        <w:pStyle w:val="4"/>
        <w:spacing w:before="34" w:line="240" w:lineRule="auto"/>
      </w:pPr>
      <w:r>
        <w:rPr>
          <w:w w:val="95"/>
        </w:rPr>
        <w:t>三、实验探究题</w:t>
      </w:r>
    </w:p>
    <w:p>
      <w:pPr>
        <w:pStyle w:val="5"/>
        <w:spacing w:before="11" w:line="240" w:lineRule="auto"/>
        <w:rPr>
          <w:b/>
          <w:sz w:val="14"/>
        </w:rPr>
      </w:pPr>
    </w:p>
    <w:p>
      <w:pPr>
        <w:pStyle w:val="5"/>
        <w:spacing w:before="1" w:line="240" w:lineRule="auto"/>
        <w:ind w:left="120" w:right="119"/>
        <w:jc w:val="both"/>
      </w:pPr>
      <w:r>
        <w:drawing>
          <wp:anchor distT="0" distB="0" distL="0" distR="0" simplePos="0" relativeHeight="251678720" behindDoc="0" locked="0" layoutInCell="1" allowOverlap="1">
            <wp:simplePos x="0" y="0"/>
            <wp:positionH relativeFrom="page">
              <wp:posOffset>1143000</wp:posOffset>
            </wp:positionH>
            <wp:positionV relativeFrom="paragraph">
              <wp:posOffset>902335</wp:posOffset>
            </wp:positionV>
            <wp:extent cx="1851660" cy="1094740"/>
            <wp:effectExtent l="0" t="0" r="0" b="0"/>
            <wp:wrapTopAndBottom/>
            <wp:docPr id="51"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image10.jpeg"/>
                    <pic:cNvPicPr>
                      <a:picLocks noChangeAspect="1"/>
                    </pic:cNvPicPr>
                  </pic:nvPicPr>
                  <pic:blipFill>
                    <a:blip r:embed="rId18" cstate="print"/>
                    <a:stretch>
                      <a:fillRect/>
                    </a:stretch>
                  </pic:blipFill>
                  <pic:spPr>
                    <a:xfrm>
                      <a:off x="0" y="0"/>
                      <a:ext cx="1851477" cy="1094613"/>
                    </a:xfrm>
                    <a:prstGeom prst="rect">
                      <a:avLst/>
                    </a:prstGeom>
                  </pic:spPr>
                </pic:pic>
              </a:graphicData>
            </a:graphic>
          </wp:anchor>
        </w:drawing>
      </w:r>
      <w:r>
        <w:rPr>
          <w:rFonts w:ascii="Times New Roman" w:eastAsia="Times New Roman"/>
        </w:rPr>
        <w:t>16.</w:t>
      </w:r>
      <w:r>
        <w:t>如图所示，用钢尺做探究实验，把钢尺紧按在桌面上，一端伸出桌边，拨动钢尺，听它</w:t>
      </w:r>
      <w:r>
        <w:rPr>
          <w:spacing w:val="-7"/>
          <w:w w:val="95"/>
        </w:rPr>
        <w:t>发出的声音，同时注意观察钢尺振动的快慢，改变钢尺伸出桌边的长度，再次拨动，使钢尺   每次的振动幅度大致相同．</w:t>
      </w:r>
    </w:p>
    <w:p>
      <w:pPr>
        <w:pStyle w:val="5"/>
        <w:tabs>
          <w:tab w:val="left" w:pos="3374"/>
        </w:tabs>
        <w:spacing w:before="103" w:line="240" w:lineRule="auto"/>
        <w:ind w:left="120"/>
      </w:pPr>
      <w:r>
        <w:rPr>
          <w:spacing w:val="-1"/>
          <w:w w:val="99"/>
        </w:rPr>
        <w:t>（</w:t>
      </w:r>
      <w:r>
        <w:rPr>
          <w:rFonts w:ascii="Times New Roman" w:hAnsi="Times New Roman" w:eastAsia="Times New Roman"/>
          <w:spacing w:val="0"/>
          <w:w w:val="99"/>
        </w:rPr>
        <w:t>1</w:t>
      </w:r>
      <w:r>
        <w:rPr>
          <w:spacing w:val="-1"/>
          <w:w w:val="99"/>
        </w:rPr>
        <w:t>）</w:t>
      </w:r>
      <w:r>
        <w:rPr>
          <w:spacing w:val="1"/>
          <w:w w:val="99"/>
        </w:rPr>
        <w:t>本</w:t>
      </w:r>
      <w:r>
        <w:rPr>
          <w:spacing w:val="-1"/>
          <w:w w:val="99"/>
        </w:rPr>
        <w:t>实</w:t>
      </w:r>
      <w:r>
        <w:rPr>
          <w:spacing w:val="1"/>
          <w:w w:val="99"/>
        </w:rPr>
        <w:t>验</w:t>
      </w:r>
      <w:r>
        <w:rPr>
          <w:spacing w:val="-1"/>
          <w:w w:val="99"/>
        </w:rPr>
        <w:t>中</w:t>
      </w:r>
      <w:r>
        <w:rPr>
          <w:spacing w:val="1"/>
          <w:w w:val="99"/>
        </w:rPr>
        <w:t>应</w:t>
      </w:r>
      <w:r>
        <w:rPr>
          <w:spacing w:val="-1"/>
          <w:w w:val="99"/>
        </w:rPr>
        <w:t>该</w:t>
      </w:r>
      <w:r>
        <w:rPr>
          <w:spacing w:val="1"/>
          <w:w w:val="99"/>
        </w:rPr>
        <w:t>听</w:t>
      </w:r>
      <w:r>
        <w:rPr>
          <w:spacing w:val="-1"/>
          <w:w w:val="99"/>
        </w:rPr>
        <w:t>的</w:t>
      </w:r>
      <w:r>
        <w:rPr>
          <w:spacing w:val="1"/>
          <w:w w:val="99"/>
        </w:rPr>
        <w:t>声</w:t>
      </w:r>
      <w:r>
        <w:rPr>
          <w:spacing w:val="-1"/>
          <w:w w:val="99"/>
        </w:rPr>
        <w:t>音</w:t>
      </w:r>
      <w:r>
        <w:rPr>
          <w:spacing w:val="1"/>
          <w:w w:val="99"/>
        </w:rPr>
        <w:t>是</w:t>
      </w:r>
      <w:r>
        <w:rPr>
          <w:rFonts w:ascii="Times New Roman" w:hAnsi="Times New Roman" w:eastAsia="Times New Roman"/>
          <w:w w:val="99"/>
          <w:u w:val="single"/>
        </w:rPr>
        <w:t xml:space="preserve"> </w:t>
      </w:r>
      <w:r>
        <w:rPr>
          <w:rFonts w:ascii="Times New Roman" w:hAnsi="Times New Roman" w:eastAsia="Times New Roman"/>
          <w:u w:val="single"/>
        </w:rPr>
        <w:tab/>
      </w:r>
      <w:r>
        <w:rPr>
          <w:spacing w:val="-1"/>
          <w:w w:val="99"/>
        </w:rPr>
        <w:t>（</w:t>
      </w:r>
      <w:r>
        <w:rPr>
          <w:spacing w:val="1"/>
          <w:w w:val="99"/>
        </w:rPr>
        <w:t>选填</w:t>
      </w:r>
      <w:r>
        <w:rPr>
          <w:rFonts w:ascii="Times New Roman" w:hAnsi="Times New Roman" w:eastAsia="Times New Roman"/>
          <w:spacing w:val="-2"/>
          <w:w w:val="99"/>
        </w:rPr>
        <w:t>“</w:t>
      </w:r>
      <w:r>
        <w:rPr>
          <w:rFonts w:ascii="Times New Roman" w:hAnsi="Times New Roman" w:eastAsia="Times New Roman"/>
          <w:w w:val="99"/>
        </w:rPr>
        <w:t>A</w:t>
      </w:r>
      <w:r>
        <w:rPr>
          <w:rFonts w:ascii="Times New Roman" w:hAnsi="Times New Roman" w:eastAsia="Times New Roman"/>
          <w:spacing w:val="2"/>
          <w:w w:val="99"/>
        </w:rPr>
        <w:t>”</w:t>
      </w:r>
      <w:r>
        <w:rPr>
          <w:spacing w:val="-1"/>
          <w:w w:val="99"/>
        </w:rPr>
        <w:t>或</w:t>
      </w:r>
      <w:r>
        <w:rPr>
          <w:rFonts w:ascii="Times New Roman" w:hAnsi="Times New Roman" w:eastAsia="Times New Roman"/>
          <w:w w:val="99"/>
        </w:rPr>
        <w:t>“</w:t>
      </w:r>
      <w:r>
        <w:rPr>
          <w:rFonts w:ascii="Times New Roman" w:hAnsi="Times New Roman" w:eastAsia="Times New Roman"/>
          <w:spacing w:val="-1"/>
          <w:w w:val="99"/>
        </w:rPr>
        <w:t>B</w:t>
      </w:r>
      <w:r>
        <w:rPr>
          <w:rFonts w:ascii="Times New Roman" w:hAnsi="Times New Roman" w:eastAsia="Times New Roman"/>
          <w:w w:val="99"/>
        </w:rPr>
        <w:t>”</w:t>
      </w:r>
      <w:r>
        <w:rPr>
          <w:spacing w:val="-104"/>
          <w:w w:val="99"/>
        </w:rPr>
        <w:t>）</w:t>
      </w:r>
      <w:r>
        <w:rPr>
          <w:w w:val="99"/>
        </w:rPr>
        <w:t>。</w:t>
      </w:r>
    </w:p>
    <w:p>
      <w:pPr>
        <w:pStyle w:val="5"/>
        <w:tabs>
          <w:tab w:val="left" w:pos="3419"/>
        </w:tabs>
        <w:spacing w:before="177" w:line="240" w:lineRule="auto"/>
        <w:ind w:left="119"/>
      </w:pPr>
      <w:r>
        <w:rPr>
          <w:rFonts w:ascii="Times New Roman" w:eastAsia="Times New Roman"/>
        </w:rPr>
        <w:t>A</w:t>
      </w:r>
      <w:r>
        <w:t>．刚尺伸出桌面部分振动发出的</w:t>
      </w:r>
      <w:r>
        <w:tab/>
      </w:r>
      <w:r>
        <w:rPr>
          <w:rFonts w:ascii="Times New Roman" w:eastAsia="Times New Roman"/>
          <w:w w:val="95"/>
        </w:rPr>
        <w:t>B</w:t>
      </w:r>
      <w:r>
        <w:rPr>
          <w:w w:val="95"/>
        </w:rPr>
        <w:t>．刚尺拍打桌面发出的</w:t>
      </w:r>
    </w:p>
    <w:p>
      <w:pPr>
        <w:pStyle w:val="5"/>
        <w:tabs>
          <w:tab w:val="left" w:pos="1379"/>
          <w:tab w:val="left" w:pos="4845"/>
          <w:tab w:val="left" w:pos="7154"/>
        </w:tabs>
        <w:spacing w:before="177" w:line="240" w:lineRule="auto"/>
        <w:ind w:left="119" w:right="131"/>
      </w:pPr>
      <w:r>
        <w:t>（</w:t>
      </w:r>
      <w:r>
        <w:rPr>
          <w:rFonts w:ascii="Times New Roman" w:eastAsia="Times New Roman"/>
        </w:rPr>
        <w:t>2</w:t>
      </w:r>
      <w:r>
        <w:t>）实验时，钢尺伸出桌面的长度越长振动越</w:t>
      </w:r>
      <w:r>
        <w:rPr>
          <w:u w:val="single"/>
        </w:rPr>
        <w:t xml:space="preserve"> </w:t>
      </w:r>
      <w:r>
        <w:rPr>
          <w:u w:val="single"/>
        </w:rPr>
        <w:tab/>
      </w:r>
      <w:r>
        <w:t>，发出声音的音调越</w:t>
      </w:r>
      <w:r>
        <w:rPr>
          <w:u w:val="single"/>
        </w:rPr>
        <w:t xml:space="preserve"> </w:t>
      </w:r>
      <w:r>
        <w:rPr>
          <w:u w:val="single"/>
        </w:rPr>
        <w:tab/>
      </w:r>
      <w:r>
        <w:rPr>
          <w:w w:val="95"/>
        </w:rPr>
        <w:t xml:space="preserve">，说明：音调 </w:t>
      </w:r>
      <w:r>
        <w:t>的高低与</w:t>
      </w:r>
      <w:r>
        <w:rPr>
          <w:u w:val="single"/>
        </w:rPr>
        <w:t xml:space="preserve"> </w:t>
      </w:r>
      <w:r>
        <w:rPr>
          <w:u w:val="single"/>
        </w:rPr>
        <w:tab/>
      </w:r>
      <w:r>
        <w:rPr>
          <w:w w:val="95"/>
        </w:rPr>
        <w:t>有关。</w:t>
      </w:r>
    </w:p>
    <w:p>
      <w:pPr>
        <w:pStyle w:val="5"/>
        <w:tabs>
          <w:tab w:val="left" w:pos="7785"/>
        </w:tabs>
        <w:spacing w:before="69" w:line="240" w:lineRule="auto"/>
        <w:ind w:left="119" w:right="129"/>
      </w:pPr>
      <w:r>
        <w:t>（</w:t>
      </w:r>
      <w:r>
        <w:rPr>
          <w:rFonts w:ascii="Times New Roman" w:eastAsia="Times New Roman"/>
        </w:rPr>
        <w:t>3</w:t>
      </w:r>
      <w:r>
        <w:t>）实验时，保持钢尺伸出桌面的长度不变，改变拨动力度，则是研究声音的</w:t>
      </w:r>
      <w:r>
        <w:rPr>
          <w:u w:val="single"/>
        </w:rPr>
        <w:t xml:space="preserve"> </w:t>
      </w:r>
      <w:r>
        <w:rPr>
          <w:u w:val="single"/>
        </w:rPr>
        <w:tab/>
      </w:r>
      <w:r>
        <w:rPr>
          <w:w w:val="95"/>
        </w:rPr>
        <w:t>与振动 幅度的关系。</w:t>
      </w:r>
    </w:p>
    <w:p>
      <w:pPr>
        <w:pStyle w:val="5"/>
        <w:tabs>
          <w:tab w:val="left" w:pos="3376"/>
        </w:tabs>
        <w:spacing w:before="69" w:line="240" w:lineRule="auto"/>
        <w:ind w:left="119" w:right="132"/>
        <w:rPr>
          <w:rFonts w:ascii="Times New Roman" w:eastAsia="Times New Roman"/>
        </w:rPr>
      </w:pPr>
      <w:r>
        <w:rPr>
          <w:w w:val="95"/>
        </w:rPr>
        <w:t>（</w:t>
      </w:r>
      <w:r>
        <w:rPr>
          <w:rFonts w:ascii="Times New Roman" w:eastAsia="Times New Roman"/>
          <w:w w:val="95"/>
        </w:rPr>
        <w:t>4</w:t>
      </w:r>
      <w:r>
        <w:rPr>
          <w:w w:val="95"/>
        </w:rPr>
        <w:t xml:space="preserve">）小华同学发现钢尺伸出桌面的长度太长时，可以明显看到钢尺在振动，但却听不到声   </w:t>
      </w:r>
      <w:r>
        <w:t>音，这是因为</w:t>
      </w:r>
      <w:r>
        <w:rPr>
          <w:u w:val="single"/>
        </w:rPr>
        <w:t xml:space="preserve"> </w:t>
      </w:r>
      <w:r>
        <w:rPr>
          <w:u w:val="single"/>
        </w:rPr>
        <w:tab/>
      </w:r>
      <w:r>
        <w:rPr>
          <w:rFonts w:ascii="Times New Roman" w:eastAsia="Times New Roman"/>
        </w:rPr>
        <w:t>.</w:t>
      </w:r>
    </w:p>
    <w:p>
      <w:pPr>
        <w:pStyle w:val="5"/>
        <w:tabs>
          <w:tab w:val="left" w:pos="1317"/>
          <w:tab w:val="left" w:pos="2217"/>
          <w:tab w:val="left" w:pos="3251"/>
          <w:tab w:val="left" w:pos="4286"/>
          <w:tab w:val="left" w:pos="5531"/>
          <w:tab w:val="left" w:pos="6777"/>
        </w:tabs>
        <w:spacing w:before="35" w:line="240" w:lineRule="auto"/>
        <w:ind w:left="120" w:right="103"/>
      </w:pPr>
      <w:r>
        <w:rPr>
          <w:color w:val="0000FF"/>
        </w:rPr>
        <w:t>【答案】</w:t>
      </w:r>
      <w:r>
        <w:rPr>
          <w:color w:val="0000FF"/>
        </w:rPr>
        <w:tab/>
      </w:r>
      <w:r>
        <w:rPr>
          <w:rFonts w:ascii="Times New Roman" w:eastAsia="Times New Roman"/>
        </w:rPr>
        <w:t>(1).</w:t>
      </w:r>
      <w:r>
        <w:rPr>
          <w:rFonts w:ascii="Times New Roman" w:eastAsia="Times New Roman"/>
          <w:spacing w:val="-13"/>
        </w:rPr>
        <w:t xml:space="preserve"> </w:t>
      </w:r>
      <w:r>
        <w:rPr>
          <w:rFonts w:ascii="Times New Roman" w:eastAsia="Times New Roman"/>
        </w:rPr>
        <w:t>A</w:t>
      </w:r>
      <w:r>
        <w:rPr>
          <w:rFonts w:ascii="Times New Roman" w:eastAsia="Times New Roman"/>
        </w:rPr>
        <w:tab/>
      </w:r>
      <w:r>
        <w:rPr>
          <w:rFonts w:ascii="Times New Roman" w:eastAsia="Times New Roman"/>
        </w:rPr>
        <w:t xml:space="preserve">(2).  </w:t>
      </w:r>
      <w:r>
        <w:t>慢</w:t>
      </w:r>
      <w:r>
        <w:tab/>
      </w:r>
      <w:r>
        <w:rPr>
          <w:rFonts w:ascii="Times New Roman" w:eastAsia="Times New Roman"/>
        </w:rPr>
        <w:t xml:space="preserve">(3).  </w:t>
      </w:r>
      <w:r>
        <w:t>低</w:t>
      </w:r>
      <w:r>
        <w:tab/>
      </w:r>
      <w:r>
        <w:rPr>
          <w:rFonts w:ascii="Times New Roman" w:eastAsia="Times New Roman"/>
        </w:rPr>
        <w:t xml:space="preserve">(4).  </w:t>
      </w:r>
      <w:r>
        <w:t>频率</w:t>
      </w:r>
      <w:r>
        <w:tab/>
      </w:r>
      <w:r>
        <w:rPr>
          <w:rFonts w:ascii="Times New Roman" w:eastAsia="Times New Roman"/>
        </w:rPr>
        <w:t xml:space="preserve">(5).  </w:t>
      </w:r>
      <w:r>
        <w:t>响度</w:t>
      </w:r>
      <w:r>
        <w:tab/>
      </w:r>
      <w:r>
        <w:rPr>
          <w:rFonts w:ascii="Times New Roman" w:eastAsia="Times New Roman"/>
        </w:rPr>
        <w:t xml:space="preserve">(6).  </w:t>
      </w:r>
      <w:r>
        <w:t>振</w:t>
      </w:r>
      <w:r>
        <w:rPr>
          <w:spacing w:val="10"/>
        </w:rPr>
        <w:t>动</w:t>
      </w:r>
      <w:r>
        <w:rPr>
          <w:position w:val="1"/>
          <w:sz w:val="20"/>
        </w:rPr>
        <w:t>的</w:t>
      </w:r>
      <w:r>
        <w:t>频率太</w:t>
      </w:r>
      <w:r>
        <w:rPr>
          <w:w w:val="95"/>
        </w:rPr>
        <w:t>低，属于次声波，人耳听不见</w:t>
      </w:r>
    </w:p>
    <w:p>
      <w:pPr>
        <w:pStyle w:val="5"/>
        <w:spacing w:before="69" w:line="240" w:lineRule="auto"/>
        <w:ind w:left="120" w:right="56"/>
      </w:pPr>
      <w:r>
        <w:rPr>
          <w:rFonts w:ascii="Times New Roman" w:hAnsi="Times New Roman" w:eastAsia="Times New Roman"/>
        </w:rPr>
        <w:t>17.</w:t>
      </w:r>
      <w:r>
        <w:t>小明在</w:t>
      </w:r>
      <w:r>
        <w:rPr>
          <w:rFonts w:ascii="Times New Roman" w:hAnsi="Times New Roman" w:eastAsia="Times New Roman"/>
        </w:rPr>
        <w:t>“</w:t>
      </w:r>
      <w:r>
        <w:t>测小车的平均速度</w:t>
      </w:r>
      <w:r>
        <w:rPr>
          <w:rFonts w:ascii="Times New Roman" w:hAnsi="Times New Roman" w:eastAsia="Times New Roman"/>
        </w:rPr>
        <w:t>”</w:t>
      </w:r>
      <w:r>
        <w:t xml:space="preserve">的实验中，设计了如图所示的实验装置：小车从带刻度的斜面顶端由静止下滑，图中的圆圈是小车到达 </w:t>
      </w:r>
      <w:r>
        <w:rPr>
          <w:rFonts w:ascii="Times New Roman" w:hAnsi="Times New Roman" w:eastAsia="Times New Roman"/>
        </w:rPr>
        <w:t>A</w:t>
      </w:r>
      <w:r>
        <w:t>、</w:t>
      </w:r>
      <w:r>
        <w:rPr>
          <w:rFonts w:ascii="Times New Roman" w:hAnsi="Times New Roman" w:eastAsia="Times New Roman"/>
        </w:rPr>
        <w:t>B</w:t>
      </w:r>
      <w:r>
        <w:t>、</w:t>
      </w:r>
      <w:r>
        <w:rPr>
          <w:rFonts w:ascii="Times New Roman" w:hAnsi="Times New Roman" w:eastAsia="Times New Roman"/>
        </w:rPr>
        <w:t xml:space="preserve">C </w:t>
      </w:r>
      <w:r>
        <w:t>三处时电子表的显示（数字分别表示</w:t>
      </w:r>
    </w:p>
    <w:p>
      <w:pPr>
        <w:pStyle w:val="5"/>
        <w:spacing w:before="35" w:line="240" w:lineRule="auto"/>
        <w:ind w:left="120"/>
      </w:pPr>
      <w:r>
        <w:rPr>
          <w:rFonts w:ascii="Times New Roman" w:hAnsi="Times New Roman" w:eastAsia="Times New Roman"/>
          <w:w w:val="95"/>
        </w:rPr>
        <w:t>“</w:t>
      </w:r>
      <w:r>
        <w:rPr>
          <w:w w:val="95"/>
        </w:rPr>
        <w:t>小时：分：秒</w:t>
      </w:r>
      <w:r>
        <w:rPr>
          <w:rFonts w:ascii="Times New Roman" w:hAnsi="Times New Roman" w:eastAsia="Times New Roman"/>
          <w:w w:val="95"/>
        </w:rPr>
        <w:t>”</w:t>
      </w:r>
      <w:r>
        <w:rPr>
          <w:w w:val="95"/>
        </w:rPr>
        <w:t>）</w:t>
      </w:r>
    </w:p>
    <w:p>
      <w:pPr>
        <w:spacing w:after="0" w:line="240" w:lineRule="auto"/>
        <w:sectPr>
          <w:pgSz w:w="11910" w:h="16840"/>
          <w:pgMar w:top="720" w:right="1680" w:bottom="1220" w:left="1680" w:header="522" w:footer="1031" w:gutter="0"/>
          <w:cols w:space="708" w:num="1"/>
        </w:sectPr>
      </w:pPr>
    </w:p>
    <w:p>
      <w:pPr>
        <w:pStyle w:val="5"/>
        <w:spacing w:line="240" w:lineRule="auto"/>
        <w:rPr>
          <w:sz w:val="20"/>
        </w:rPr>
      </w:pPr>
    </w:p>
    <w:p>
      <w:pPr>
        <w:pStyle w:val="5"/>
        <w:spacing w:line="240" w:lineRule="auto"/>
        <w:rPr>
          <w:sz w:val="20"/>
        </w:rPr>
      </w:pPr>
    </w:p>
    <w:p>
      <w:pPr>
        <w:pStyle w:val="5"/>
        <w:spacing w:before="5" w:line="240" w:lineRule="auto"/>
        <w:rPr>
          <w:sz w:val="22"/>
        </w:rPr>
      </w:pPr>
    </w:p>
    <w:p>
      <w:pPr>
        <w:pStyle w:val="5"/>
        <w:spacing w:line="240" w:lineRule="auto"/>
        <w:ind w:left="120"/>
        <w:rPr>
          <w:sz w:val="20"/>
        </w:rPr>
      </w:pPr>
      <w:r>
        <w:rPr>
          <w:sz w:val="20"/>
        </w:rPr>
        <w:drawing>
          <wp:inline distT="0" distB="0" distL="0" distR="0">
            <wp:extent cx="3808730" cy="1665605"/>
            <wp:effectExtent l="0" t="0" r="0" b="0"/>
            <wp:docPr id="53"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image11.png"/>
                    <pic:cNvPicPr>
                      <a:picLocks noChangeAspect="1"/>
                    </pic:cNvPicPr>
                  </pic:nvPicPr>
                  <pic:blipFill>
                    <a:blip r:embed="rId19" cstate="print"/>
                    <a:stretch>
                      <a:fillRect/>
                    </a:stretch>
                  </pic:blipFill>
                  <pic:spPr>
                    <a:xfrm>
                      <a:off x="0" y="0"/>
                      <a:ext cx="3808919" cy="1665636"/>
                    </a:xfrm>
                    <a:prstGeom prst="rect">
                      <a:avLst/>
                    </a:prstGeom>
                  </pic:spPr>
                </pic:pic>
              </a:graphicData>
            </a:graphic>
          </wp:inline>
        </w:drawing>
      </w:r>
    </w:p>
    <w:p>
      <w:pPr>
        <w:pStyle w:val="5"/>
        <w:spacing w:before="2" w:line="240" w:lineRule="auto"/>
        <w:rPr>
          <w:sz w:val="8"/>
        </w:rPr>
      </w:pPr>
    </w:p>
    <w:p>
      <w:pPr>
        <w:pStyle w:val="5"/>
        <w:tabs>
          <w:tab w:val="left" w:pos="4845"/>
        </w:tabs>
        <w:spacing w:before="44" w:line="240" w:lineRule="auto"/>
        <w:ind w:left="120"/>
      </w:pPr>
      <w:r>
        <w:t>（</w:t>
      </w:r>
      <w:r>
        <w:rPr>
          <w:rFonts w:ascii="Times New Roman" w:eastAsia="Times New Roman"/>
        </w:rPr>
        <w:t>1</w:t>
      </w:r>
      <w:r>
        <w:t>）该实验测小车平均速度的实验原理是</w:t>
      </w:r>
      <w:r>
        <w:rPr>
          <w:u w:val="single"/>
        </w:rPr>
        <w:t xml:space="preserve"> </w:t>
      </w:r>
      <w:r>
        <w:rPr>
          <w:u w:val="single"/>
        </w:rPr>
        <w:tab/>
      </w:r>
      <w:r>
        <w:t>．</w:t>
      </w:r>
    </w:p>
    <w:p>
      <w:pPr>
        <w:pStyle w:val="5"/>
        <w:tabs>
          <w:tab w:val="left" w:pos="3794"/>
          <w:tab w:val="left" w:pos="7788"/>
        </w:tabs>
        <w:spacing w:before="177" w:line="240" w:lineRule="auto"/>
        <w:ind w:left="119"/>
      </w:pPr>
      <w:r>
        <w:rPr>
          <w:spacing w:val="-1"/>
          <w:w w:val="99"/>
        </w:rPr>
        <w:t>（</w:t>
      </w:r>
      <w:r>
        <w:rPr>
          <w:rFonts w:ascii="Times New Roman" w:hAnsi="Times New Roman" w:eastAsia="Times New Roman"/>
          <w:spacing w:val="0"/>
          <w:w w:val="99"/>
        </w:rPr>
        <w:t>2</w:t>
      </w:r>
      <w:r>
        <w:rPr>
          <w:spacing w:val="-1"/>
          <w:w w:val="99"/>
        </w:rPr>
        <w:t>）</w:t>
      </w:r>
      <w:r>
        <w:rPr>
          <w:spacing w:val="1"/>
          <w:w w:val="99"/>
        </w:rPr>
        <w:t>实</w:t>
      </w:r>
      <w:r>
        <w:rPr>
          <w:spacing w:val="-1"/>
          <w:w w:val="99"/>
        </w:rPr>
        <w:t>验</w:t>
      </w:r>
      <w:r>
        <w:rPr>
          <w:spacing w:val="1"/>
          <w:w w:val="99"/>
        </w:rPr>
        <w:t>中</w:t>
      </w:r>
      <w:r>
        <w:rPr>
          <w:spacing w:val="-1"/>
          <w:w w:val="99"/>
        </w:rPr>
        <w:t>使</w:t>
      </w:r>
      <w:r>
        <w:rPr>
          <w:spacing w:val="1"/>
          <w:w w:val="99"/>
        </w:rPr>
        <w:t>用</w:t>
      </w:r>
      <w:r>
        <w:rPr>
          <w:spacing w:val="-1"/>
          <w:w w:val="99"/>
        </w:rPr>
        <w:t>的</w:t>
      </w:r>
      <w:r>
        <w:rPr>
          <w:spacing w:val="1"/>
          <w:w w:val="99"/>
        </w:rPr>
        <w:t>斜</w:t>
      </w:r>
      <w:r>
        <w:rPr>
          <w:spacing w:val="-1"/>
          <w:w w:val="99"/>
        </w:rPr>
        <w:t>面</w:t>
      </w:r>
      <w:r>
        <w:rPr>
          <w:spacing w:val="1"/>
          <w:w w:val="99"/>
        </w:rPr>
        <w:t>的</w:t>
      </w:r>
      <w:r>
        <w:rPr>
          <w:spacing w:val="-1"/>
          <w:w w:val="99"/>
        </w:rPr>
        <w:t>坡</w:t>
      </w:r>
      <w:r>
        <w:rPr>
          <w:spacing w:val="1"/>
          <w:w w:val="99"/>
        </w:rPr>
        <w:t>度</w:t>
      </w:r>
      <w:r>
        <w:rPr>
          <w:rFonts w:ascii="Times New Roman" w:hAnsi="Times New Roman" w:eastAsia="Times New Roman"/>
          <w:w w:val="99"/>
          <w:u w:val="single"/>
        </w:rPr>
        <w:t xml:space="preserve"> </w:t>
      </w:r>
      <w:r>
        <w:rPr>
          <w:rFonts w:ascii="Times New Roman" w:hAnsi="Times New Roman" w:eastAsia="Times New Roman"/>
          <w:u w:val="single"/>
        </w:rPr>
        <w:tab/>
      </w:r>
      <w:r>
        <w:rPr>
          <w:spacing w:val="-104"/>
          <w:w w:val="99"/>
        </w:rPr>
        <w:t>，</w:t>
      </w:r>
      <w:r>
        <w:rPr>
          <w:spacing w:val="-1"/>
          <w:w w:val="99"/>
        </w:rPr>
        <w:t>（</w:t>
      </w:r>
      <w:r>
        <w:rPr>
          <w:spacing w:val="1"/>
          <w:w w:val="99"/>
        </w:rPr>
        <w:t>填</w:t>
      </w:r>
      <w:r>
        <w:rPr>
          <w:rFonts w:ascii="Times New Roman" w:hAnsi="Times New Roman" w:eastAsia="Times New Roman"/>
          <w:w w:val="99"/>
        </w:rPr>
        <w:t>“</w:t>
      </w:r>
      <w:r>
        <w:rPr>
          <w:spacing w:val="-1"/>
          <w:w w:val="99"/>
        </w:rPr>
        <w:t>较</w:t>
      </w:r>
      <w:r>
        <w:rPr>
          <w:spacing w:val="1"/>
          <w:w w:val="99"/>
        </w:rPr>
        <w:t>小</w:t>
      </w:r>
      <w:r>
        <w:rPr>
          <w:rFonts w:ascii="Times New Roman" w:hAnsi="Times New Roman" w:eastAsia="Times New Roman"/>
          <w:spacing w:val="-2"/>
          <w:w w:val="99"/>
        </w:rPr>
        <w:t>”</w:t>
      </w:r>
      <w:r>
        <w:rPr>
          <w:spacing w:val="1"/>
          <w:w w:val="99"/>
        </w:rPr>
        <w:t>或</w:t>
      </w:r>
      <w:r>
        <w:rPr>
          <w:rFonts w:ascii="Times New Roman" w:hAnsi="Times New Roman" w:eastAsia="Times New Roman"/>
          <w:w w:val="99"/>
        </w:rPr>
        <w:t>“</w:t>
      </w:r>
      <w:r>
        <w:rPr>
          <w:spacing w:val="-1"/>
          <w:w w:val="99"/>
        </w:rPr>
        <w:t>较</w:t>
      </w:r>
      <w:r>
        <w:rPr>
          <w:spacing w:val="1"/>
          <w:w w:val="99"/>
        </w:rPr>
        <w:t>大</w:t>
      </w:r>
      <w:r>
        <w:rPr>
          <w:rFonts w:ascii="Times New Roman" w:hAnsi="Times New Roman" w:eastAsia="Times New Roman"/>
          <w:spacing w:val="-2"/>
          <w:w w:val="99"/>
        </w:rPr>
        <w:t>”</w:t>
      </w:r>
      <w:r>
        <w:rPr>
          <w:spacing w:val="-1"/>
          <w:w w:val="99"/>
        </w:rPr>
        <w:t>）</w:t>
      </w:r>
      <w:r>
        <w:rPr>
          <w:spacing w:val="1"/>
          <w:w w:val="99"/>
        </w:rPr>
        <w:t>其</w:t>
      </w:r>
      <w:r>
        <w:rPr>
          <w:spacing w:val="-1"/>
          <w:w w:val="99"/>
        </w:rPr>
        <w:t>目</w:t>
      </w:r>
      <w:r>
        <w:rPr>
          <w:spacing w:val="1"/>
          <w:w w:val="99"/>
        </w:rPr>
        <w:t>的</w:t>
      </w:r>
      <w:r>
        <w:rPr>
          <w:spacing w:val="-1"/>
          <w:w w:val="99"/>
        </w:rPr>
        <w:t>是</w:t>
      </w:r>
      <w:r>
        <w:rPr>
          <w:spacing w:val="1"/>
          <w:w w:val="99"/>
        </w:rPr>
        <w:t>：</w:t>
      </w:r>
      <w:r>
        <w:rPr>
          <w:rFonts w:ascii="Times New Roman" w:hAnsi="Times New Roman" w:eastAsia="Times New Roman"/>
          <w:w w:val="99"/>
          <w:u w:val="single"/>
        </w:rPr>
        <w:t xml:space="preserve"> </w:t>
      </w:r>
      <w:r>
        <w:rPr>
          <w:rFonts w:ascii="Times New Roman" w:hAnsi="Times New Roman" w:eastAsia="Times New Roman"/>
          <w:u w:val="single"/>
        </w:rPr>
        <w:tab/>
      </w:r>
      <w:r>
        <w:rPr>
          <w:rFonts w:ascii="Times New Roman" w:hAnsi="Times New Roman" w:eastAsia="Times New Roman"/>
          <w:spacing w:val="-1"/>
        </w:rPr>
        <w:t xml:space="preserve"> </w:t>
      </w:r>
      <w:r>
        <w:rPr>
          <w:w w:val="99"/>
        </w:rPr>
        <w:t>．</w:t>
      </w:r>
    </w:p>
    <w:p>
      <w:pPr>
        <w:pStyle w:val="5"/>
        <w:tabs>
          <w:tab w:val="left" w:pos="2810"/>
          <w:tab w:val="left" w:pos="7019"/>
        </w:tabs>
        <w:spacing w:before="177" w:line="240" w:lineRule="auto"/>
        <w:ind w:left="119" w:right="260"/>
        <w:jc w:val="both"/>
      </w:pPr>
      <w:r>
        <w:t>（</w:t>
      </w:r>
      <w:r>
        <w:rPr>
          <w:rFonts w:ascii="Times New Roman" w:hAnsi="Times New Roman" w:eastAsia="Times New Roman"/>
        </w:rPr>
        <w:t>3</w:t>
      </w:r>
      <w:r>
        <w:t>）实验前必须学会熟练使用电子表，如果让小车过了</w:t>
      </w:r>
      <w:r>
        <w:rPr>
          <w:spacing w:val="-60"/>
        </w:rPr>
        <w:t xml:space="preserve"> </w:t>
      </w:r>
      <w:r>
        <w:rPr>
          <w:rFonts w:ascii="Times New Roman" w:hAnsi="Times New Roman" w:eastAsia="Times New Roman"/>
        </w:rPr>
        <w:t>A</w:t>
      </w:r>
      <w:r>
        <w:rPr>
          <w:rFonts w:ascii="Times New Roman" w:hAnsi="Times New Roman" w:eastAsia="Times New Roman"/>
          <w:spacing w:val="-7"/>
        </w:rPr>
        <w:t xml:space="preserve"> </w:t>
      </w:r>
      <w:r>
        <w:t>点才开始计时，则会使所测</w:t>
      </w:r>
      <w:r>
        <w:rPr>
          <w:spacing w:val="-57"/>
        </w:rPr>
        <w:t xml:space="preserve"> </w:t>
      </w:r>
      <w:r>
        <w:rPr>
          <w:rFonts w:ascii="Times New Roman" w:hAnsi="Times New Roman" w:eastAsia="Times New Roman"/>
        </w:rPr>
        <w:t xml:space="preserve">AC </w:t>
      </w:r>
      <w:r>
        <w:rPr>
          <w:position w:val="2"/>
        </w:rPr>
        <w:t>段的平均速度</w:t>
      </w:r>
      <w:r>
        <w:rPr>
          <w:spacing w:val="-51"/>
          <w:position w:val="2"/>
        </w:rPr>
        <w:t xml:space="preserve"> </w:t>
      </w:r>
      <w:r>
        <w:rPr>
          <w:rFonts w:ascii="Times New Roman" w:hAnsi="Times New Roman" w:eastAsia="Times New Roman"/>
          <w:position w:val="1"/>
        </w:rPr>
        <w:t>v</w:t>
      </w:r>
      <w:r>
        <w:rPr>
          <w:rFonts w:ascii="Times New Roman" w:hAnsi="Times New Roman" w:eastAsia="Times New Roman"/>
          <w:position w:val="1"/>
          <w:vertAlign w:val="subscript"/>
        </w:rPr>
        <w:t>AC</w:t>
      </w:r>
      <w:r>
        <w:rPr>
          <w:rFonts w:ascii="Times New Roman" w:hAnsi="Times New Roman" w:eastAsia="Times New Roman"/>
          <w:spacing w:val="-17"/>
          <w:position w:val="1"/>
          <w:vertAlign w:val="baseline"/>
        </w:rPr>
        <w:t xml:space="preserve"> </w:t>
      </w:r>
      <w:r>
        <w:rPr>
          <w:position w:val="2"/>
          <w:vertAlign w:val="baseline"/>
        </w:rPr>
        <w:t>偏</w:t>
      </w:r>
      <w:r>
        <w:rPr>
          <w:position w:val="2"/>
          <w:u w:val="single"/>
          <w:vertAlign w:val="baseline"/>
        </w:rPr>
        <w:t xml:space="preserve"> </w:t>
      </w:r>
      <w:r>
        <w:rPr>
          <w:position w:val="2"/>
          <w:u w:val="single"/>
          <w:vertAlign w:val="baseline"/>
        </w:rPr>
        <w:tab/>
      </w:r>
      <w:r>
        <w:rPr>
          <w:position w:val="2"/>
          <w:vertAlign w:val="baseline"/>
        </w:rPr>
        <w:t>（填</w:t>
      </w:r>
      <w:r>
        <w:rPr>
          <w:rFonts w:ascii="Times New Roman" w:hAnsi="Times New Roman" w:eastAsia="Times New Roman"/>
          <w:position w:val="1"/>
          <w:vertAlign w:val="baseline"/>
        </w:rPr>
        <w:t>“</w:t>
      </w:r>
      <w:r>
        <w:rPr>
          <w:position w:val="2"/>
          <w:vertAlign w:val="baseline"/>
        </w:rPr>
        <w:t>大</w:t>
      </w:r>
      <w:r>
        <w:rPr>
          <w:rFonts w:ascii="Times New Roman" w:hAnsi="Times New Roman" w:eastAsia="Times New Roman"/>
          <w:position w:val="1"/>
          <w:vertAlign w:val="baseline"/>
        </w:rPr>
        <w:t>”</w:t>
      </w:r>
      <w:r>
        <w:rPr>
          <w:position w:val="2"/>
          <w:vertAlign w:val="baseline"/>
        </w:rPr>
        <w:t>或</w:t>
      </w:r>
      <w:r>
        <w:rPr>
          <w:rFonts w:ascii="Times New Roman" w:hAnsi="Times New Roman" w:eastAsia="Times New Roman"/>
          <w:position w:val="1"/>
          <w:vertAlign w:val="baseline"/>
        </w:rPr>
        <w:t>“</w:t>
      </w:r>
      <w:r>
        <w:rPr>
          <w:position w:val="2"/>
          <w:vertAlign w:val="baseline"/>
        </w:rPr>
        <w:t>小</w:t>
      </w:r>
      <w:r>
        <w:rPr>
          <w:rFonts w:ascii="Times New Roman" w:hAnsi="Times New Roman" w:eastAsia="Times New Roman"/>
          <w:position w:val="1"/>
          <w:vertAlign w:val="baseline"/>
        </w:rPr>
        <w:t>”</w:t>
      </w:r>
      <w:r>
        <w:rPr>
          <w:position w:val="2"/>
          <w:vertAlign w:val="baseline"/>
        </w:rPr>
        <w:t>）</w:t>
      </w:r>
      <w:r>
        <w:rPr>
          <w:rFonts w:ascii="Times New Roman" w:hAnsi="Times New Roman" w:eastAsia="Times New Roman"/>
          <w:position w:val="1"/>
          <w:vertAlign w:val="baseline"/>
        </w:rPr>
        <w:t>;</w:t>
      </w:r>
      <w:r>
        <w:rPr>
          <w:position w:val="2"/>
          <w:vertAlign w:val="baseline"/>
        </w:rPr>
        <w:t>可以看出小车在做</w:t>
      </w:r>
      <w:r>
        <w:rPr>
          <w:position w:val="2"/>
          <w:u w:val="single"/>
          <w:vertAlign w:val="baseline"/>
        </w:rPr>
        <w:t xml:space="preserve"> </w:t>
      </w:r>
      <w:r>
        <w:rPr>
          <w:position w:val="2"/>
          <w:u w:val="single"/>
          <w:vertAlign w:val="baseline"/>
        </w:rPr>
        <w:tab/>
      </w:r>
      <w:r>
        <w:rPr>
          <w:w w:val="95"/>
          <w:position w:val="2"/>
          <w:vertAlign w:val="baseline"/>
        </w:rPr>
        <w:t>（匀速</w:t>
      </w:r>
      <w:r>
        <w:rPr>
          <w:rFonts w:ascii="Times New Roman" w:hAnsi="Times New Roman" w:eastAsia="Times New Roman"/>
          <w:w w:val="95"/>
          <w:position w:val="1"/>
          <w:vertAlign w:val="baseline"/>
        </w:rPr>
        <w:t>/</w:t>
      </w:r>
      <w:r>
        <w:rPr>
          <w:w w:val="95"/>
          <w:position w:val="2"/>
          <w:vertAlign w:val="baseline"/>
        </w:rPr>
        <w:t xml:space="preserve">变速） </w:t>
      </w:r>
      <w:r>
        <w:rPr>
          <w:w w:val="95"/>
          <w:vertAlign w:val="baseline"/>
        </w:rPr>
        <w:t>直线运动</w:t>
      </w:r>
    </w:p>
    <w:p>
      <w:pPr>
        <w:pStyle w:val="5"/>
        <w:tabs>
          <w:tab w:val="left" w:pos="8018"/>
        </w:tabs>
        <w:spacing w:before="70" w:line="240" w:lineRule="auto"/>
        <w:ind w:left="119"/>
        <w:jc w:val="both"/>
      </w:pPr>
      <w:r>
        <w:rPr>
          <w:spacing w:val="-1"/>
          <w:w w:val="99"/>
          <w:position w:val="2"/>
        </w:rPr>
        <w:t>（</w:t>
      </w:r>
      <w:r>
        <w:rPr>
          <w:rFonts w:ascii="Times New Roman" w:eastAsia="Times New Roman"/>
          <w:spacing w:val="0"/>
          <w:w w:val="99"/>
          <w:position w:val="1"/>
        </w:rPr>
        <w:t>4</w:t>
      </w:r>
      <w:r>
        <w:rPr>
          <w:spacing w:val="-104"/>
          <w:w w:val="99"/>
          <w:position w:val="2"/>
        </w:rPr>
        <w:t>）</w:t>
      </w:r>
      <w:r>
        <w:rPr>
          <w:w w:val="99"/>
          <w:position w:val="2"/>
        </w:rPr>
        <w:t>若</w:t>
      </w:r>
      <w:r>
        <w:rPr>
          <w:spacing w:val="-67"/>
          <w:position w:val="2"/>
        </w:rPr>
        <w:t xml:space="preserve"> </w:t>
      </w:r>
      <w:r>
        <w:rPr>
          <w:rFonts w:ascii="Times New Roman" w:eastAsia="Times New Roman"/>
          <w:w w:val="99"/>
          <w:position w:val="1"/>
        </w:rPr>
        <w:t>s</w:t>
      </w:r>
      <w:r>
        <w:rPr>
          <w:rFonts w:ascii="Times New Roman" w:eastAsia="Times New Roman"/>
          <w:w w:val="104"/>
          <w:position w:val="1"/>
          <w:vertAlign w:val="subscript"/>
        </w:rPr>
        <w:t>2</w:t>
      </w:r>
      <w:r>
        <w:rPr>
          <w:rFonts w:ascii="Times New Roman" w:eastAsia="Times New Roman"/>
          <w:spacing w:val="-30"/>
          <w:position w:val="1"/>
          <w:vertAlign w:val="baseline"/>
        </w:rPr>
        <w:t xml:space="preserve"> </w:t>
      </w:r>
      <w:r>
        <w:rPr>
          <w:spacing w:val="-1"/>
          <w:w w:val="99"/>
          <w:position w:val="2"/>
          <w:vertAlign w:val="baseline"/>
        </w:rPr>
        <w:t>的</w:t>
      </w:r>
      <w:r>
        <w:rPr>
          <w:spacing w:val="1"/>
          <w:w w:val="99"/>
          <w:position w:val="2"/>
          <w:vertAlign w:val="baseline"/>
        </w:rPr>
        <w:t>路</w:t>
      </w:r>
      <w:r>
        <w:rPr>
          <w:spacing w:val="-1"/>
          <w:w w:val="99"/>
          <w:position w:val="2"/>
          <w:vertAlign w:val="baseline"/>
        </w:rPr>
        <w:t>程</w:t>
      </w:r>
      <w:r>
        <w:rPr>
          <w:spacing w:val="1"/>
          <w:w w:val="99"/>
          <w:position w:val="2"/>
          <w:vertAlign w:val="baseline"/>
        </w:rPr>
        <w:t>正</w:t>
      </w:r>
      <w:r>
        <w:rPr>
          <w:spacing w:val="-1"/>
          <w:w w:val="99"/>
          <w:position w:val="2"/>
          <w:vertAlign w:val="baseline"/>
        </w:rPr>
        <w:t>好</w:t>
      </w:r>
      <w:r>
        <w:rPr>
          <w:spacing w:val="1"/>
          <w:w w:val="99"/>
          <w:position w:val="2"/>
          <w:vertAlign w:val="baseline"/>
        </w:rPr>
        <w:t>是</w:t>
      </w:r>
      <w:r>
        <w:rPr>
          <w:spacing w:val="-1"/>
          <w:w w:val="99"/>
          <w:position w:val="2"/>
          <w:vertAlign w:val="baseline"/>
        </w:rPr>
        <w:t>全</w:t>
      </w:r>
      <w:r>
        <w:rPr>
          <w:spacing w:val="1"/>
          <w:w w:val="99"/>
          <w:position w:val="2"/>
          <w:vertAlign w:val="baseline"/>
        </w:rPr>
        <w:t>部</w:t>
      </w:r>
      <w:r>
        <w:rPr>
          <w:spacing w:val="-1"/>
          <w:w w:val="99"/>
          <w:position w:val="2"/>
          <w:vertAlign w:val="baseline"/>
        </w:rPr>
        <w:t>路</w:t>
      </w:r>
      <w:r>
        <w:rPr>
          <w:spacing w:val="1"/>
          <w:w w:val="99"/>
          <w:position w:val="2"/>
          <w:vertAlign w:val="baseline"/>
        </w:rPr>
        <w:t>程</w:t>
      </w:r>
      <w:r>
        <w:rPr>
          <w:spacing w:val="-1"/>
          <w:w w:val="99"/>
          <w:position w:val="2"/>
          <w:vertAlign w:val="baseline"/>
        </w:rPr>
        <w:t>的</w:t>
      </w:r>
      <w:r>
        <w:rPr>
          <w:spacing w:val="1"/>
          <w:w w:val="99"/>
          <w:position w:val="2"/>
          <w:vertAlign w:val="baseline"/>
        </w:rPr>
        <w:t>一</w:t>
      </w:r>
      <w:r>
        <w:rPr>
          <w:spacing w:val="-1"/>
          <w:w w:val="99"/>
          <w:position w:val="2"/>
          <w:vertAlign w:val="baseline"/>
        </w:rPr>
        <w:t>半</w:t>
      </w:r>
      <w:r>
        <w:rPr>
          <w:spacing w:val="-104"/>
          <w:w w:val="99"/>
          <w:position w:val="2"/>
          <w:vertAlign w:val="baseline"/>
        </w:rPr>
        <w:t>，</w:t>
      </w:r>
      <w:r>
        <w:rPr>
          <w:spacing w:val="-1"/>
          <w:w w:val="99"/>
          <w:position w:val="2"/>
          <w:vertAlign w:val="baseline"/>
        </w:rPr>
        <w:t>小</w:t>
      </w:r>
      <w:r>
        <w:rPr>
          <w:spacing w:val="1"/>
          <w:w w:val="99"/>
          <w:position w:val="2"/>
          <w:vertAlign w:val="baseline"/>
        </w:rPr>
        <w:t>车</w:t>
      </w:r>
      <w:r>
        <w:rPr>
          <w:spacing w:val="-1"/>
          <w:w w:val="99"/>
          <w:position w:val="2"/>
          <w:vertAlign w:val="baseline"/>
        </w:rPr>
        <w:t>通</w:t>
      </w:r>
      <w:r>
        <w:rPr>
          <w:spacing w:val="1"/>
          <w:w w:val="99"/>
          <w:position w:val="2"/>
          <w:vertAlign w:val="baseline"/>
        </w:rPr>
        <w:t>过</w:t>
      </w:r>
      <w:r>
        <w:rPr>
          <w:spacing w:val="-1"/>
          <w:w w:val="99"/>
          <w:position w:val="2"/>
          <w:vertAlign w:val="baseline"/>
        </w:rPr>
        <w:t>下</w:t>
      </w:r>
      <w:r>
        <w:rPr>
          <w:spacing w:val="1"/>
          <w:w w:val="99"/>
          <w:position w:val="2"/>
          <w:vertAlign w:val="baseline"/>
        </w:rPr>
        <w:t>半</w:t>
      </w:r>
      <w:r>
        <w:rPr>
          <w:spacing w:val="-1"/>
          <w:w w:val="99"/>
          <w:position w:val="2"/>
          <w:vertAlign w:val="baseline"/>
        </w:rPr>
        <w:t>段</w:t>
      </w:r>
      <w:r>
        <w:rPr>
          <w:spacing w:val="1"/>
          <w:w w:val="99"/>
          <w:position w:val="2"/>
          <w:vertAlign w:val="baseline"/>
        </w:rPr>
        <w:t>路</w:t>
      </w:r>
      <w:r>
        <w:rPr>
          <w:spacing w:val="-1"/>
          <w:w w:val="99"/>
          <w:position w:val="2"/>
          <w:vertAlign w:val="baseline"/>
        </w:rPr>
        <w:t>程</w:t>
      </w:r>
      <w:r>
        <w:rPr>
          <w:spacing w:val="1"/>
          <w:w w:val="99"/>
          <w:position w:val="2"/>
          <w:vertAlign w:val="baseline"/>
        </w:rPr>
        <w:t>的</w:t>
      </w:r>
      <w:r>
        <w:rPr>
          <w:spacing w:val="-1"/>
          <w:w w:val="99"/>
          <w:position w:val="2"/>
          <w:vertAlign w:val="baseline"/>
        </w:rPr>
        <w:t>平</w:t>
      </w:r>
      <w:r>
        <w:rPr>
          <w:spacing w:val="1"/>
          <w:w w:val="99"/>
          <w:position w:val="2"/>
          <w:vertAlign w:val="baseline"/>
        </w:rPr>
        <w:t>均速</w:t>
      </w:r>
      <w:r>
        <w:rPr>
          <w:w w:val="99"/>
          <w:position w:val="2"/>
          <w:vertAlign w:val="baseline"/>
        </w:rPr>
        <w:t>度</w:t>
      </w:r>
      <w:r>
        <w:rPr>
          <w:spacing w:val="-67"/>
          <w:position w:val="2"/>
          <w:vertAlign w:val="baseline"/>
        </w:rPr>
        <w:t xml:space="preserve"> </w:t>
      </w:r>
      <w:r>
        <w:rPr>
          <w:rFonts w:ascii="Times New Roman" w:eastAsia="Times New Roman"/>
          <w:spacing w:val="-2"/>
          <w:w w:val="99"/>
          <w:position w:val="1"/>
          <w:vertAlign w:val="baseline"/>
        </w:rPr>
        <w:t>v</w:t>
      </w:r>
      <w:r>
        <w:rPr>
          <w:rFonts w:ascii="Times New Roman" w:eastAsia="Times New Roman"/>
          <w:spacing w:val="-1"/>
          <w:w w:val="104"/>
          <w:position w:val="1"/>
          <w:vertAlign w:val="subscript"/>
        </w:rPr>
        <w:t>BC</w:t>
      </w:r>
      <w:r>
        <w:rPr>
          <w:rFonts w:ascii="Times New Roman" w:eastAsia="Times New Roman"/>
          <w:spacing w:val="-1"/>
          <w:w w:val="99"/>
          <w:position w:val="1"/>
          <w:vertAlign w:val="baseline"/>
        </w:rPr>
        <w:t>=</w:t>
      </w:r>
      <w:r>
        <w:rPr>
          <w:rFonts w:ascii="Times New Roman" w:eastAsia="Times New Roman"/>
          <w:w w:val="99"/>
          <w:position w:val="1"/>
          <w:u w:val="single"/>
          <w:vertAlign w:val="baseline"/>
        </w:rPr>
        <w:t xml:space="preserve"> </w:t>
      </w:r>
      <w:r>
        <w:rPr>
          <w:rFonts w:ascii="Times New Roman" w:eastAsia="Times New Roman"/>
          <w:position w:val="1"/>
          <w:u w:val="single"/>
          <w:vertAlign w:val="baseline"/>
        </w:rPr>
        <w:tab/>
      </w:r>
      <w:r>
        <w:rPr>
          <w:rFonts w:ascii="Times New Roman" w:eastAsia="Times New Roman"/>
          <w:spacing w:val="-2"/>
          <w:w w:val="99"/>
          <w:position w:val="1"/>
          <w:vertAlign w:val="baseline"/>
        </w:rPr>
        <w:t>m</w:t>
      </w:r>
      <w:r>
        <w:rPr>
          <w:rFonts w:ascii="Times New Roman" w:eastAsia="Times New Roman"/>
          <w:spacing w:val="-1"/>
          <w:w w:val="99"/>
          <w:position w:val="1"/>
          <w:vertAlign w:val="baseline"/>
        </w:rPr>
        <w:t>/</w:t>
      </w:r>
      <w:r>
        <w:rPr>
          <w:rFonts w:ascii="Times New Roman" w:eastAsia="Times New Roman"/>
          <w:spacing w:val="1"/>
          <w:w w:val="99"/>
          <w:position w:val="1"/>
          <w:vertAlign w:val="baseline"/>
        </w:rPr>
        <w:t>s</w:t>
      </w:r>
      <w:r>
        <w:rPr>
          <w:w w:val="99"/>
          <w:position w:val="2"/>
          <w:vertAlign w:val="baseline"/>
        </w:rPr>
        <w:t>．</w:t>
      </w:r>
    </w:p>
    <w:p>
      <w:pPr>
        <w:spacing w:after="0" w:line="240" w:lineRule="auto"/>
        <w:jc w:val="both"/>
        <w:sectPr>
          <w:pgSz w:w="11910" w:h="16840"/>
          <w:pgMar w:top="720" w:right="1580" w:bottom="1220" w:left="1680" w:header="522" w:footer="1031" w:gutter="0"/>
          <w:cols w:space="708" w:num="1"/>
        </w:sectPr>
      </w:pPr>
    </w:p>
    <w:p>
      <w:pPr>
        <w:pStyle w:val="5"/>
        <w:spacing w:before="4" w:line="240" w:lineRule="auto"/>
        <w:rPr>
          <w:sz w:val="18"/>
        </w:rPr>
      </w:pPr>
    </w:p>
    <w:p>
      <w:pPr>
        <w:pStyle w:val="5"/>
        <w:tabs>
          <w:tab w:val="left" w:pos="1413"/>
        </w:tabs>
        <w:spacing w:line="240" w:lineRule="auto"/>
        <w:ind w:left="120"/>
        <w:rPr>
          <w:rFonts w:ascii="Times New Roman" w:eastAsia="Times New Roman"/>
        </w:rPr>
      </w:pPr>
      <w:r>
        <w:rPr>
          <w:color w:val="0000FF"/>
          <w:spacing w:val="2"/>
        </w:rPr>
        <w:t>【</w:t>
      </w:r>
      <w:r>
        <w:rPr>
          <w:color w:val="0000FF"/>
          <w:spacing w:val="5"/>
        </w:rPr>
        <w:t>答</w:t>
      </w:r>
      <w:r>
        <w:rPr>
          <w:color w:val="0000FF"/>
          <w:spacing w:val="2"/>
        </w:rPr>
        <w:t>案</w:t>
      </w:r>
      <w:r>
        <w:rPr>
          <w:color w:val="0000FF"/>
        </w:rPr>
        <w:t>】</w:t>
      </w:r>
      <w:r>
        <w:rPr>
          <w:color w:val="0000FF"/>
        </w:rPr>
        <w:tab/>
      </w:r>
      <w:r>
        <w:rPr>
          <w:rFonts w:ascii="Times New Roman" w:eastAsia="Times New Roman"/>
          <w:w w:val="95"/>
        </w:rPr>
        <w:t>(1).</w:t>
      </w:r>
    </w:p>
    <w:p>
      <w:pPr>
        <w:pStyle w:val="5"/>
        <w:spacing w:before="6" w:line="240" w:lineRule="auto"/>
        <w:rPr>
          <w:rFonts w:ascii="Times New Roman"/>
          <w:sz w:val="26"/>
        </w:rPr>
      </w:pPr>
    </w:p>
    <w:p>
      <w:pPr>
        <w:pStyle w:val="5"/>
        <w:spacing w:line="240" w:lineRule="auto"/>
        <w:ind w:left="120"/>
        <w:rPr>
          <w:rFonts w:ascii="Times New Roman"/>
        </w:rPr>
      </w:pPr>
      <w:r>
        <w:rPr>
          <w:rFonts w:ascii="Times New Roman"/>
        </w:rPr>
        <w:t>(6). 0.3</w:t>
      </w:r>
    </w:p>
    <w:p>
      <w:pPr>
        <w:spacing w:before="105" w:line="240" w:lineRule="auto"/>
        <w:ind w:left="0" w:right="0" w:firstLine="0"/>
        <w:jc w:val="right"/>
        <w:rPr>
          <w:rFonts w:ascii="Times New Roman" w:hAnsi="Times New Roman"/>
          <w:i/>
          <w:sz w:val="23"/>
        </w:rPr>
      </w:pPr>
      <w:r>
        <w:br w:type="column"/>
      </w:r>
      <w:r>
        <w:rPr>
          <w:rFonts w:ascii="Times New Roman" w:hAnsi="Times New Roman"/>
          <w:i/>
          <w:sz w:val="23"/>
        </w:rPr>
        <w:t xml:space="preserve">v </w:t>
      </w:r>
      <w:r>
        <w:rPr>
          <w:rFonts w:ascii="Symbol" w:hAnsi="Symbol"/>
          <w:sz w:val="23"/>
        </w:rPr>
        <w:sym w:font="Symbol" w:char="F03D"/>
      </w:r>
      <w:r>
        <w:rPr>
          <w:rFonts w:ascii="Times New Roman" w:hAnsi="Times New Roman"/>
          <w:sz w:val="23"/>
        </w:rPr>
        <w:t xml:space="preserve"> </w:t>
      </w:r>
      <w:r>
        <w:rPr>
          <w:rFonts w:ascii="Times New Roman" w:hAnsi="Times New Roman"/>
          <w:i/>
          <w:position w:val="15"/>
          <w:sz w:val="23"/>
        </w:rPr>
        <w:t>s</w:t>
      </w:r>
    </w:p>
    <w:p>
      <w:pPr>
        <w:pStyle w:val="3"/>
        <w:spacing w:line="240" w:lineRule="auto"/>
        <w:ind w:right="20"/>
        <w:rPr>
          <w:i/>
        </w:rPr>
      </w:pPr>
      <w:r>
        <w:pict>
          <v:line id="_x0000_s1050" o:spid="_x0000_s1050" o:spt="20" style="position:absolute;left:0pt;margin-left:194.5pt;margin-top:-3.45pt;height:0pt;width:6.4pt;mso-position-horizontal-relative:page;z-index:-251619328;mso-width-relative:page;mso-height-relative:page;" stroked="t" coordsize="21600,21600">
            <v:path arrowok="t"/>
            <v:fill focussize="0,0"/>
            <v:stroke color="#000000"/>
            <v:imagedata o:title=""/>
            <o:lock v:ext="edit"/>
          </v:line>
        </w:pict>
      </w:r>
      <w:r>
        <w:rPr>
          <w:i/>
          <w:w w:val="99"/>
        </w:rPr>
        <w:t>t</w:t>
      </w:r>
    </w:p>
    <w:p>
      <w:pPr>
        <w:pStyle w:val="5"/>
        <w:spacing w:before="9" w:line="240" w:lineRule="auto"/>
        <w:rPr>
          <w:rFonts w:ascii="Times New Roman"/>
          <w:i/>
          <w:sz w:val="20"/>
        </w:rPr>
      </w:pPr>
      <w:r>
        <w:br w:type="column"/>
      </w:r>
    </w:p>
    <w:p>
      <w:pPr>
        <w:pStyle w:val="5"/>
        <w:tabs>
          <w:tab w:val="left" w:pos="1499"/>
          <w:tab w:val="left" w:pos="3844"/>
          <w:tab w:val="left" w:pos="4903"/>
        </w:tabs>
        <w:spacing w:line="240" w:lineRule="auto"/>
        <w:ind w:left="120"/>
      </w:pPr>
      <w:r>
        <w:rPr>
          <w:rFonts w:ascii="Times New Roman" w:eastAsia="Times New Roman"/>
        </w:rPr>
        <w:t xml:space="preserve">(2). </w:t>
      </w:r>
      <w:r>
        <w:rPr>
          <w:rFonts w:ascii="Times New Roman" w:eastAsia="Times New Roman"/>
          <w:spacing w:val="1"/>
        </w:rPr>
        <w:t xml:space="preserve"> </w:t>
      </w:r>
      <w:r>
        <w:rPr>
          <w:spacing w:val="2"/>
        </w:rPr>
        <w:t>较</w:t>
      </w:r>
      <w:r>
        <w:t>小</w:t>
      </w:r>
      <w:r>
        <w:tab/>
      </w:r>
      <w:r>
        <w:rPr>
          <w:rFonts w:ascii="Times New Roman" w:eastAsia="Times New Roman"/>
        </w:rPr>
        <w:t xml:space="preserve">(3). </w:t>
      </w:r>
      <w:r>
        <w:rPr>
          <w:rFonts w:ascii="Times New Roman" w:eastAsia="Times New Roman"/>
          <w:spacing w:val="3"/>
        </w:rPr>
        <w:t xml:space="preserve"> </w:t>
      </w:r>
      <w:r>
        <w:rPr>
          <w:spacing w:val="2"/>
        </w:rPr>
        <w:t>便</w:t>
      </w:r>
      <w:r>
        <w:rPr>
          <w:spacing w:val="5"/>
        </w:rPr>
        <w:t>于</w:t>
      </w:r>
      <w:r>
        <w:rPr>
          <w:spacing w:val="2"/>
        </w:rPr>
        <w:t>时间的</w:t>
      </w:r>
      <w:r>
        <w:rPr>
          <w:spacing w:val="5"/>
        </w:rPr>
        <w:t>测</w:t>
      </w:r>
      <w:r>
        <w:t>量</w:t>
      </w:r>
      <w:r>
        <w:tab/>
      </w:r>
      <w:r>
        <w:rPr>
          <w:rFonts w:ascii="Times New Roman" w:eastAsia="Times New Roman"/>
        </w:rPr>
        <w:t xml:space="preserve">(4). </w:t>
      </w:r>
      <w:r>
        <w:rPr>
          <w:rFonts w:ascii="Times New Roman" w:eastAsia="Times New Roman"/>
          <w:spacing w:val="1"/>
        </w:rPr>
        <w:t xml:space="preserve"> </w:t>
      </w:r>
      <w:r>
        <w:t>大</w:t>
      </w:r>
      <w:r>
        <w:tab/>
      </w:r>
      <w:r>
        <w:rPr>
          <w:rFonts w:ascii="Times New Roman" w:eastAsia="Times New Roman"/>
        </w:rPr>
        <w:t xml:space="preserve">(5). </w:t>
      </w:r>
      <w:r>
        <w:rPr>
          <w:rFonts w:ascii="Times New Roman" w:eastAsia="Times New Roman"/>
          <w:spacing w:val="0"/>
        </w:rPr>
        <w:t xml:space="preserve"> </w:t>
      </w:r>
      <w:r>
        <w:rPr>
          <w:spacing w:val="2"/>
        </w:rPr>
        <w:t>变</w:t>
      </w:r>
      <w:r>
        <w:t>速</w:t>
      </w:r>
    </w:p>
    <w:p>
      <w:pPr>
        <w:spacing w:after="0" w:line="240" w:lineRule="auto"/>
        <w:sectPr>
          <w:type w:val="continuous"/>
          <w:pgSz w:w="11910" w:h="16840"/>
          <w:pgMar w:top="720" w:right="1580" w:bottom="1220" w:left="1680" w:header="720" w:footer="720" w:gutter="0"/>
          <w:cols w:equalWidth="0" w:num="3">
            <w:col w:w="1711" w:space="40"/>
            <w:col w:w="572" w:space="382"/>
            <w:col w:w="5945"/>
          </w:cols>
        </w:sectPr>
      </w:pPr>
    </w:p>
    <w:p>
      <w:pPr>
        <w:pStyle w:val="5"/>
        <w:spacing w:before="4" w:line="240" w:lineRule="auto"/>
        <w:rPr>
          <w:sz w:val="10"/>
        </w:rPr>
      </w:pPr>
    </w:p>
    <w:p>
      <w:pPr>
        <w:pStyle w:val="5"/>
        <w:spacing w:before="41" w:line="240" w:lineRule="auto"/>
        <w:ind w:left="120" w:right="306"/>
      </w:pPr>
      <w:r>
        <w:rPr>
          <w:rFonts w:ascii="Times New Roman" w:hAnsi="Times New Roman" w:eastAsia="Times New Roman"/>
          <w:w w:val="95"/>
        </w:rPr>
        <w:t>18.</w:t>
      </w:r>
      <w:r>
        <w:rPr>
          <w:w w:val="95"/>
        </w:rPr>
        <w:t>如图是</w:t>
      </w:r>
      <w:r>
        <w:rPr>
          <w:rFonts w:ascii="Times New Roman" w:hAnsi="Times New Roman" w:eastAsia="Times New Roman"/>
          <w:w w:val="95"/>
        </w:rPr>
        <w:t>“</w:t>
      </w:r>
      <w:r>
        <w:rPr>
          <w:w w:val="95"/>
        </w:rPr>
        <w:t>探究平面镜成像特点</w:t>
      </w:r>
      <w:r>
        <w:rPr>
          <w:rFonts w:ascii="Times New Roman" w:hAnsi="Times New Roman" w:eastAsia="Times New Roman"/>
          <w:w w:val="95"/>
        </w:rPr>
        <w:t>”</w:t>
      </w:r>
      <w:r>
        <w:rPr>
          <w:w w:val="95"/>
        </w:rPr>
        <w:t xml:space="preserve">的情景：竖立的透明玻璃板下方放一把直尺，直尺与玻璃   </w:t>
      </w:r>
      <w:r>
        <w:rPr>
          <w:spacing w:val="-5"/>
        </w:rPr>
        <w:t xml:space="preserve">板垂直；两支相同的蜡烛 </w:t>
      </w:r>
      <w:r>
        <w:rPr>
          <w:rFonts w:ascii="Times New Roman" w:hAnsi="Times New Roman" w:eastAsia="Times New Roman"/>
        </w:rPr>
        <w:t>A</w:t>
      </w:r>
      <w:r>
        <w:t>、</w:t>
      </w:r>
      <w:r>
        <w:rPr>
          <w:rFonts w:ascii="Times New Roman" w:hAnsi="Times New Roman" w:eastAsia="Times New Roman"/>
        </w:rPr>
        <w:t>B</w:t>
      </w:r>
      <w:r>
        <w:rPr>
          <w:rFonts w:ascii="Times New Roman" w:hAnsi="Times New Roman" w:eastAsia="Times New Roman"/>
          <w:spacing w:val="-6"/>
        </w:rPr>
        <w:t xml:space="preserve"> </w:t>
      </w:r>
      <w:r>
        <w:rPr>
          <w:spacing w:val="-4"/>
        </w:rPr>
        <w:t xml:space="preserve">竖立于玻璃板两侧的直尺上，以 </w:t>
      </w:r>
      <w:r>
        <w:rPr>
          <w:rFonts w:ascii="Times New Roman" w:hAnsi="Times New Roman" w:eastAsia="Times New Roman"/>
        </w:rPr>
        <w:t>A</w:t>
      </w:r>
      <w:r>
        <w:rPr>
          <w:rFonts w:ascii="Times New Roman" w:hAnsi="Times New Roman" w:eastAsia="Times New Roman"/>
          <w:spacing w:val="-6"/>
        </w:rPr>
        <w:t xml:space="preserve"> </w:t>
      </w:r>
      <w:r>
        <w:t>蜡烛为成像物体。</w:t>
      </w:r>
    </w:p>
    <w:p>
      <w:pPr>
        <w:pStyle w:val="5"/>
        <w:spacing w:before="34" w:line="240" w:lineRule="auto"/>
        <w:ind w:left="119" w:right="277"/>
        <w:jc w:val="both"/>
      </w:pPr>
      <w:r>
        <w:rPr>
          <w:spacing w:val="-1"/>
          <w:w w:val="99"/>
        </w:rPr>
        <w:t>（</w:t>
      </w:r>
      <w:r>
        <w:rPr>
          <w:rFonts w:ascii="Times New Roman" w:hAnsi="Times New Roman" w:eastAsia="Times New Roman"/>
          <w:spacing w:val="0"/>
          <w:w w:val="99"/>
        </w:rPr>
        <w:t>1</w:t>
      </w:r>
      <w:r>
        <w:rPr>
          <w:spacing w:val="-1"/>
          <w:w w:val="99"/>
        </w:rPr>
        <w:t>）为便于观察，该实验最好在</w:t>
      </w:r>
      <w:r>
        <w:rPr>
          <w:rFonts w:ascii="Times New Roman" w:hAnsi="Times New Roman" w:eastAsia="Times New Roman"/>
          <w:spacing w:val="-1"/>
          <w:w w:val="99"/>
          <w:u w:val="single"/>
        </w:rPr>
        <w:t xml:space="preserve"> </w:t>
      </w:r>
      <w:r>
        <w:rPr>
          <w:rFonts w:ascii="Times New Roman" w:hAnsi="Times New Roman" w:eastAsia="Times New Roman"/>
          <w:spacing w:val="-1"/>
          <w:u w:val="single"/>
        </w:rPr>
        <w:t xml:space="preserve">         </w:t>
      </w:r>
      <w:r>
        <w:rPr>
          <w:spacing w:val="-1"/>
          <w:w w:val="99"/>
        </w:rPr>
        <w:t>环境中进行</w:t>
      </w:r>
      <w:r>
        <w:rPr>
          <w:spacing w:val="1"/>
          <w:w w:val="99"/>
        </w:rPr>
        <w:t>（</w:t>
      </w:r>
      <w:r>
        <w:rPr>
          <w:w w:val="99"/>
        </w:rPr>
        <w:t>选填</w:t>
      </w:r>
      <w:r>
        <w:rPr>
          <w:rFonts w:ascii="Times New Roman" w:hAnsi="Times New Roman" w:eastAsia="Times New Roman"/>
          <w:w w:val="99"/>
        </w:rPr>
        <w:t>“</w:t>
      </w:r>
      <w:r>
        <w:rPr>
          <w:w w:val="99"/>
        </w:rPr>
        <w:t>较明亮</w:t>
      </w:r>
      <w:r>
        <w:rPr>
          <w:rFonts w:ascii="Times New Roman" w:hAnsi="Times New Roman" w:eastAsia="Times New Roman"/>
          <w:spacing w:val="-2"/>
          <w:w w:val="99"/>
        </w:rPr>
        <w:t>”</w:t>
      </w:r>
      <w:r>
        <w:rPr>
          <w:spacing w:val="1"/>
          <w:w w:val="99"/>
        </w:rPr>
        <w:t>或</w:t>
      </w:r>
      <w:r>
        <w:rPr>
          <w:rFonts w:ascii="Times New Roman" w:hAnsi="Times New Roman" w:eastAsia="Times New Roman"/>
          <w:w w:val="99"/>
        </w:rPr>
        <w:t>“</w:t>
      </w:r>
      <w:r>
        <w:rPr>
          <w:spacing w:val="-1"/>
          <w:w w:val="99"/>
        </w:rPr>
        <w:t>较黑暗</w:t>
      </w:r>
      <w:r>
        <w:rPr>
          <w:rFonts w:ascii="Times New Roman" w:hAnsi="Times New Roman" w:eastAsia="Times New Roman"/>
          <w:w w:val="99"/>
        </w:rPr>
        <w:t>”</w:t>
      </w:r>
      <w:r>
        <w:rPr>
          <w:spacing w:val="-104"/>
          <w:w w:val="99"/>
        </w:rPr>
        <w:t>）</w:t>
      </w:r>
      <w:r>
        <w:rPr>
          <w:spacing w:val="-1"/>
          <w:w w:val="99"/>
        </w:rPr>
        <w:t>；此外，采</w:t>
      </w:r>
      <w:r>
        <w:rPr>
          <w:spacing w:val="-3"/>
        </w:rPr>
        <w:t xml:space="preserve">用透明玻璃板代替平面镜，虽然成像不如平面镜清晰，但却能在观察到 </w:t>
      </w:r>
      <w:r>
        <w:rPr>
          <w:rFonts w:ascii="Times New Roman" w:hAnsi="Times New Roman" w:eastAsia="Times New Roman"/>
        </w:rPr>
        <w:t xml:space="preserve">A </w:t>
      </w:r>
      <w:r>
        <w:rPr>
          <w:spacing w:val="2"/>
        </w:rPr>
        <w:t>蜡烛像</w:t>
      </w:r>
      <w:r>
        <w:rPr>
          <w:spacing w:val="-4"/>
          <w:position w:val="1"/>
          <w:sz w:val="20"/>
        </w:rPr>
        <w:t>的</w:t>
      </w:r>
      <w:r>
        <w:t>同时， 也能观察到</w:t>
      </w:r>
      <w:r>
        <w:rPr>
          <w:spacing w:val="20"/>
          <w:u w:val="single"/>
        </w:rPr>
        <w:t xml:space="preserve">    </w:t>
      </w:r>
      <w:r>
        <w:t>，巧妙地解决了确定像的位置和大小的问题。</w:t>
      </w:r>
    </w:p>
    <w:p>
      <w:pPr>
        <w:pStyle w:val="5"/>
        <w:tabs>
          <w:tab w:val="left" w:pos="1687"/>
          <w:tab w:val="left" w:pos="4214"/>
          <w:tab w:val="left" w:pos="4365"/>
          <w:tab w:val="left" w:pos="6127"/>
          <w:tab w:val="left" w:pos="7048"/>
        </w:tabs>
        <w:spacing w:before="67" w:line="240" w:lineRule="auto"/>
        <w:ind w:left="119" w:right="219"/>
      </w:pPr>
      <w:r>
        <w:t>（</w:t>
      </w:r>
      <w:r>
        <w:rPr>
          <w:rFonts w:ascii="Times New Roman" w:hAnsi="Times New Roman" w:eastAsia="Times New Roman"/>
        </w:rPr>
        <w:t>2</w:t>
      </w:r>
      <w:r>
        <w:t>）点燃</w:t>
      </w:r>
      <w:r>
        <w:rPr>
          <w:spacing w:val="-56"/>
        </w:rPr>
        <w:t xml:space="preserve"> </w:t>
      </w:r>
      <w:r>
        <w:rPr>
          <w:rFonts w:ascii="Times New Roman" w:hAnsi="Times New Roman" w:eastAsia="Times New Roman"/>
        </w:rPr>
        <w:t>A</w:t>
      </w:r>
      <w:r>
        <w:rPr>
          <w:rFonts w:ascii="Times New Roman" w:hAnsi="Times New Roman" w:eastAsia="Times New Roman"/>
          <w:spacing w:val="-3"/>
        </w:rPr>
        <w:t xml:space="preserve"> </w:t>
      </w:r>
      <w:r>
        <w:t>蜡烛，人眼一直在玻璃板的</w:t>
      </w:r>
      <w:r>
        <w:rPr>
          <w:u w:val="single"/>
        </w:rPr>
        <w:t xml:space="preserve"> </w:t>
      </w:r>
      <w:r>
        <w:rPr>
          <w:u w:val="single"/>
        </w:rPr>
        <w:tab/>
      </w:r>
      <w:r>
        <w:rPr>
          <w:u w:val="single"/>
        </w:rPr>
        <w:tab/>
      </w:r>
      <w:r>
        <w:t>（选填</w:t>
      </w:r>
      <w:r>
        <w:rPr>
          <w:rFonts w:ascii="Times New Roman" w:hAnsi="Times New Roman" w:eastAsia="Times New Roman"/>
        </w:rPr>
        <w:t>“</w:t>
      </w:r>
      <w:r>
        <w:t>前</w:t>
      </w:r>
      <w:r>
        <w:rPr>
          <w:rFonts w:ascii="Times New Roman" w:hAnsi="Times New Roman" w:eastAsia="Times New Roman"/>
        </w:rPr>
        <w:t>”</w:t>
      </w:r>
      <w:r>
        <w:t>或</w:t>
      </w:r>
      <w:r>
        <w:rPr>
          <w:rFonts w:ascii="Times New Roman" w:hAnsi="Times New Roman" w:eastAsia="Times New Roman"/>
        </w:rPr>
        <w:t>“</w:t>
      </w:r>
      <w:r>
        <w:t>后</w:t>
      </w:r>
      <w:r>
        <w:rPr>
          <w:rFonts w:ascii="Times New Roman" w:hAnsi="Times New Roman" w:eastAsia="Times New Roman"/>
        </w:rPr>
        <w:t>”</w:t>
      </w:r>
      <w:r>
        <w:t>）侧观察，小心地移动</w:t>
      </w:r>
      <w:r>
        <w:rPr>
          <w:spacing w:val="-64"/>
        </w:rPr>
        <w:t xml:space="preserve"> </w:t>
      </w:r>
      <w:r>
        <w:rPr>
          <w:rFonts w:ascii="Times New Roman" w:hAnsi="Times New Roman" w:eastAsia="Times New Roman"/>
        </w:rPr>
        <w:t>B</w:t>
      </w:r>
      <w:r>
        <w:t>蜡烛</w:t>
      </w:r>
      <w:r>
        <w:rPr>
          <w:spacing w:val="-13"/>
        </w:rPr>
        <w:t>，</w:t>
      </w:r>
      <w:r>
        <w:t>直到与</w:t>
      </w:r>
      <w:r>
        <w:rPr>
          <w:spacing w:val="-54"/>
        </w:rPr>
        <w:t xml:space="preserve"> </w:t>
      </w:r>
      <w:r>
        <w:rPr>
          <w:rFonts w:ascii="Times New Roman" w:hAnsi="Times New Roman" w:eastAsia="Times New Roman"/>
        </w:rPr>
        <w:t>A</w:t>
      </w:r>
      <w:r>
        <w:rPr>
          <w:rFonts w:ascii="Times New Roman" w:hAnsi="Times New Roman" w:eastAsia="Times New Roman"/>
          <w:spacing w:val="-4"/>
        </w:rPr>
        <w:t xml:space="preserve"> </w:t>
      </w:r>
      <w:r>
        <w:t>蜡烛的像重合为止</w:t>
      </w:r>
      <w:r>
        <w:rPr>
          <w:spacing w:val="-13"/>
        </w:rPr>
        <w:t>，</w:t>
      </w:r>
      <w:r>
        <w:t>这时发现像与物的大小</w:t>
      </w:r>
      <w:r>
        <w:rPr>
          <w:u w:val="single"/>
        </w:rPr>
        <w:t xml:space="preserve"> </w:t>
      </w:r>
      <w:r>
        <w:rPr>
          <w:u w:val="single"/>
        </w:rPr>
        <w:tab/>
      </w:r>
      <w:r>
        <w:rPr>
          <w:spacing w:val="-10"/>
          <w:w w:val="95"/>
        </w:rPr>
        <w:t>，</w:t>
      </w:r>
      <w:r>
        <w:rPr>
          <w:w w:val="95"/>
        </w:rPr>
        <w:t xml:space="preserve">这种确定像与物大小关  </w:t>
      </w:r>
      <w:r>
        <w:rPr>
          <w:spacing w:val="-1"/>
          <w:w w:val="99"/>
        </w:rPr>
        <w:t>系</w:t>
      </w:r>
      <w:r>
        <w:rPr>
          <w:spacing w:val="1"/>
          <w:w w:val="99"/>
        </w:rPr>
        <w:t>的</w:t>
      </w:r>
      <w:r>
        <w:rPr>
          <w:spacing w:val="-1"/>
          <w:w w:val="99"/>
        </w:rPr>
        <w:t>方</w:t>
      </w:r>
      <w:r>
        <w:rPr>
          <w:spacing w:val="1"/>
          <w:w w:val="99"/>
        </w:rPr>
        <w:t>法</w:t>
      </w:r>
      <w:r>
        <w:rPr>
          <w:spacing w:val="-1"/>
          <w:w w:val="99"/>
        </w:rPr>
        <w:t>是</w:t>
      </w:r>
      <w:r>
        <w:rPr>
          <w:rFonts w:ascii="Times New Roman" w:hAnsi="Times New Roman" w:eastAsia="Times New Roman"/>
          <w:w w:val="99"/>
          <w:u w:val="single"/>
        </w:rPr>
        <w:t xml:space="preserve"> </w:t>
      </w:r>
      <w:r>
        <w:rPr>
          <w:rFonts w:ascii="Times New Roman" w:hAnsi="Times New Roman" w:eastAsia="Times New Roman"/>
          <w:u w:val="single"/>
        </w:rPr>
        <w:tab/>
      </w:r>
      <w:r>
        <w:rPr>
          <w:spacing w:val="-1"/>
          <w:w w:val="99"/>
        </w:rPr>
        <w:t>（选</w:t>
      </w:r>
      <w:r>
        <w:rPr>
          <w:spacing w:val="1"/>
          <w:w w:val="99"/>
        </w:rPr>
        <w:t>填</w:t>
      </w:r>
      <w:r>
        <w:rPr>
          <w:rFonts w:ascii="Times New Roman" w:hAnsi="Times New Roman" w:eastAsia="Times New Roman"/>
          <w:w w:val="99"/>
        </w:rPr>
        <w:t>“</w:t>
      </w:r>
      <w:r>
        <w:rPr>
          <w:spacing w:val="-1"/>
          <w:w w:val="99"/>
        </w:rPr>
        <w:t>控</w:t>
      </w:r>
      <w:r>
        <w:rPr>
          <w:spacing w:val="1"/>
          <w:w w:val="99"/>
        </w:rPr>
        <w:t>制</w:t>
      </w:r>
      <w:r>
        <w:rPr>
          <w:spacing w:val="-1"/>
          <w:w w:val="99"/>
        </w:rPr>
        <w:t>变</w:t>
      </w:r>
      <w:r>
        <w:rPr>
          <w:spacing w:val="1"/>
          <w:w w:val="99"/>
        </w:rPr>
        <w:t>量法</w:t>
      </w:r>
      <w:r>
        <w:rPr>
          <w:rFonts w:ascii="Times New Roman" w:hAnsi="Times New Roman" w:eastAsia="Times New Roman"/>
          <w:spacing w:val="-2"/>
          <w:w w:val="99"/>
        </w:rPr>
        <w:t>”</w:t>
      </w:r>
      <w:r>
        <w:rPr>
          <w:spacing w:val="1"/>
          <w:w w:val="99"/>
        </w:rPr>
        <w:t>或</w:t>
      </w:r>
      <w:r>
        <w:rPr>
          <w:rFonts w:ascii="Times New Roman" w:hAnsi="Times New Roman" w:eastAsia="Times New Roman"/>
          <w:w w:val="99"/>
        </w:rPr>
        <w:t>“</w:t>
      </w:r>
      <w:r>
        <w:rPr>
          <w:spacing w:val="-1"/>
          <w:w w:val="99"/>
        </w:rPr>
        <w:t>等</w:t>
      </w:r>
      <w:r>
        <w:rPr>
          <w:spacing w:val="1"/>
          <w:w w:val="99"/>
        </w:rPr>
        <w:t>效</w:t>
      </w:r>
      <w:r>
        <w:rPr>
          <w:spacing w:val="-1"/>
          <w:w w:val="99"/>
        </w:rPr>
        <w:t>替</w:t>
      </w:r>
      <w:r>
        <w:rPr>
          <w:spacing w:val="1"/>
          <w:w w:val="99"/>
        </w:rPr>
        <w:t>代</w:t>
      </w:r>
      <w:r>
        <w:rPr>
          <w:spacing w:val="-1"/>
          <w:w w:val="99"/>
        </w:rPr>
        <w:t>法</w:t>
      </w:r>
      <w:r>
        <w:rPr>
          <w:rFonts w:ascii="Times New Roman" w:hAnsi="Times New Roman" w:eastAsia="Times New Roman"/>
          <w:w w:val="99"/>
        </w:rPr>
        <w:t>”</w:t>
      </w:r>
      <w:r>
        <w:rPr>
          <w:spacing w:val="-104"/>
          <w:w w:val="99"/>
        </w:rPr>
        <w:t>）</w:t>
      </w:r>
      <w:r>
        <w:rPr>
          <w:spacing w:val="-8"/>
          <w:w w:val="99"/>
        </w:rPr>
        <w:t>；</w:t>
      </w:r>
      <w:r>
        <w:rPr>
          <w:spacing w:val="-1"/>
          <w:w w:val="99"/>
        </w:rPr>
        <w:t>进</w:t>
      </w:r>
      <w:r>
        <w:rPr>
          <w:spacing w:val="1"/>
          <w:w w:val="99"/>
        </w:rPr>
        <w:t>一</w:t>
      </w:r>
      <w:r>
        <w:rPr>
          <w:spacing w:val="-1"/>
          <w:w w:val="99"/>
        </w:rPr>
        <w:t>步</w:t>
      </w:r>
      <w:r>
        <w:rPr>
          <w:spacing w:val="1"/>
          <w:w w:val="99"/>
        </w:rPr>
        <w:t>观</w:t>
      </w:r>
      <w:r>
        <w:rPr>
          <w:w w:val="99"/>
        </w:rPr>
        <w:t>察</w:t>
      </w:r>
      <w:r>
        <w:rPr>
          <w:spacing w:val="-53"/>
        </w:rPr>
        <w:t xml:space="preserve"> </w:t>
      </w:r>
      <w:r>
        <w:rPr>
          <w:rFonts w:ascii="Times New Roman" w:hAnsi="Times New Roman" w:eastAsia="Times New Roman"/>
          <w:spacing w:val="1"/>
          <w:w w:val="99"/>
        </w:rPr>
        <w:t>A</w:t>
      </w:r>
      <w:r>
        <w:rPr>
          <w:spacing w:val="-8"/>
          <w:w w:val="99"/>
        </w:rPr>
        <w:t>、</w:t>
      </w:r>
      <w:r>
        <w:rPr>
          <w:rFonts w:ascii="Times New Roman" w:hAnsi="Times New Roman" w:eastAsia="Times New Roman"/>
          <w:w w:val="99"/>
        </w:rPr>
        <w:t>B</w:t>
      </w:r>
      <w:r>
        <w:rPr>
          <w:rFonts w:ascii="Times New Roman" w:hAnsi="Times New Roman" w:eastAsia="Times New Roman"/>
        </w:rPr>
        <w:t xml:space="preserve"> </w:t>
      </w:r>
      <w:r>
        <w:rPr>
          <w:spacing w:val="-1"/>
          <w:w w:val="99"/>
        </w:rPr>
        <w:t>两</w:t>
      </w:r>
      <w:r>
        <w:rPr>
          <w:spacing w:val="1"/>
          <w:w w:val="99"/>
        </w:rPr>
        <w:t>支</w:t>
      </w:r>
      <w:r>
        <w:rPr>
          <w:spacing w:val="-1"/>
          <w:w w:val="99"/>
        </w:rPr>
        <w:t>蜡</w:t>
      </w:r>
      <w:r>
        <w:rPr>
          <w:spacing w:val="1"/>
          <w:w w:val="99"/>
        </w:rPr>
        <w:t>烛</w:t>
      </w:r>
      <w:r>
        <w:rPr>
          <w:spacing w:val="-1"/>
          <w:w w:val="99"/>
        </w:rPr>
        <w:t>在</w:t>
      </w:r>
      <w:r>
        <w:rPr>
          <w:spacing w:val="1"/>
          <w:w w:val="99"/>
        </w:rPr>
        <w:t>直</w:t>
      </w:r>
      <w:r>
        <w:rPr>
          <w:w w:val="99"/>
        </w:rPr>
        <w:t>尺</w:t>
      </w:r>
      <w:r>
        <w:t>上的位置发现，像和物的连线与玻璃板</w:t>
      </w:r>
      <w:r>
        <w:rPr>
          <w:u w:val="single"/>
        </w:rPr>
        <w:t xml:space="preserve"> </w:t>
      </w:r>
      <w:r>
        <w:rPr>
          <w:u w:val="single"/>
        </w:rPr>
        <w:tab/>
      </w:r>
      <w:r>
        <w:t>，像和物到玻璃板的距离</w:t>
      </w:r>
      <w:r>
        <w:rPr>
          <w:u w:val="single"/>
        </w:rPr>
        <w:t xml:space="preserve"> </w:t>
      </w:r>
      <w:r>
        <w:rPr>
          <w:u w:val="single"/>
        </w:rPr>
        <w:tab/>
      </w:r>
      <w:r>
        <w:t>。</w:t>
      </w:r>
    </w:p>
    <w:p>
      <w:pPr>
        <w:pStyle w:val="5"/>
        <w:tabs>
          <w:tab w:val="left" w:pos="3374"/>
        </w:tabs>
        <w:spacing w:before="67" w:line="240" w:lineRule="auto"/>
        <w:ind w:left="119" w:right="289"/>
      </w:pPr>
      <w:r>
        <w:t>（</w:t>
      </w:r>
      <w:r>
        <w:rPr>
          <w:rFonts w:ascii="Times New Roman" w:eastAsia="Times New Roman"/>
        </w:rPr>
        <w:t>3</w:t>
      </w:r>
      <w:r>
        <w:t>）接下</w:t>
      </w:r>
      <w:r>
        <w:rPr>
          <w:spacing w:val="10"/>
        </w:rPr>
        <w:t>来</w:t>
      </w:r>
      <w:r>
        <w:rPr>
          <w:position w:val="1"/>
          <w:sz w:val="20"/>
        </w:rPr>
        <w:t>的</w:t>
      </w:r>
      <w:r>
        <w:t>步骤是：保持玻璃板位置不变，多次改变</w:t>
      </w:r>
      <w:r>
        <w:rPr>
          <w:spacing w:val="-62"/>
        </w:rPr>
        <w:t xml:space="preserve"> </w:t>
      </w:r>
      <w:r>
        <w:rPr>
          <w:rFonts w:ascii="Times New Roman" w:eastAsia="Times New Roman"/>
        </w:rPr>
        <w:t>A</w:t>
      </w:r>
      <w:r>
        <w:rPr>
          <w:rFonts w:ascii="Times New Roman" w:eastAsia="Times New Roman"/>
          <w:spacing w:val="-9"/>
        </w:rPr>
        <w:t xml:space="preserve"> </w:t>
      </w:r>
      <w:r>
        <w:t>蜡烛的位置，进行与上述（</w:t>
      </w:r>
      <w:r>
        <w:rPr>
          <w:rFonts w:ascii="Times New Roman" w:eastAsia="Times New Roman"/>
        </w:rPr>
        <w:t>2</w:t>
      </w:r>
      <w:r>
        <w:t>） 相同的操作，这样做的目的是</w:t>
      </w:r>
      <w:r>
        <w:rPr>
          <w:u w:val="single"/>
        </w:rPr>
        <w:t xml:space="preserve"> </w:t>
      </w:r>
      <w:r>
        <w:rPr>
          <w:u w:val="single"/>
        </w:rPr>
        <w:tab/>
      </w:r>
      <w:r>
        <w:t>。</w:t>
      </w:r>
    </w:p>
    <w:p>
      <w:pPr>
        <w:pStyle w:val="5"/>
        <w:tabs>
          <w:tab w:val="left" w:pos="3165"/>
        </w:tabs>
        <w:spacing w:before="69" w:line="240" w:lineRule="auto"/>
        <w:ind w:left="119" w:right="232"/>
      </w:pPr>
      <w:r>
        <w:rPr>
          <w:w w:val="95"/>
        </w:rPr>
        <w:t>（</w:t>
      </w:r>
      <w:r>
        <w:rPr>
          <w:rFonts w:ascii="Times New Roman" w:eastAsia="Times New Roman"/>
          <w:w w:val="95"/>
        </w:rPr>
        <w:t>4</w:t>
      </w:r>
      <w:r>
        <w:rPr>
          <w:w w:val="95"/>
        </w:rPr>
        <w:t xml:space="preserve">）通过探究平面镜成像实验，同学们认识到了平面镜成像的特点，纠正了生活中的错误   </w:t>
      </w:r>
      <w:r>
        <w:t>认识，那就是像的大小只由</w:t>
      </w:r>
      <w:r>
        <w:rPr>
          <w:u w:val="single"/>
        </w:rPr>
        <w:t xml:space="preserve"> </w:t>
      </w:r>
      <w:r>
        <w:rPr>
          <w:u w:val="single"/>
        </w:rPr>
        <w:tab/>
      </w:r>
      <w:r>
        <w:rPr>
          <w:w w:val="95"/>
        </w:rPr>
        <w:t>的大小决定。</w:t>
      </w:r>
    </w:p>
    <w:p>
      <w:pPr>
        <w:spacing w:after="0" w:line="240" w:lineRule="auto"/>
        <w:sectPr>
          <w:type w:val="continuous"/>
          <w:pgSz w:w="11910" w:h="16840"/>
          <w:pgMar w:top="720" w:right="1580" w:bottom="1220" w:left="1680" w:header="720" w:footer="720" w:gutter="0"/>
          <w:cols w:space="708" w:num="1"/>
        </w:sectPr>
      </w:pPr>
    </w:p>
    <w:p>
      <w:pPr>
        <w:pStyle w:val="5"/>
        <w:spacing w:line="240" w:lineRule="auto"/>
        <w:rPr>
          <w:sz w:val="20"/>
        </w:rPr>
      </w:pPr>
    </w:p>
    <w:p>
      <w:pPr>
        <w:pStyle w:val="5"/>
        <w:spacing w:line="240" w:lineRule="auto"/>
        <w:rPr>
          <w:sz w:val="20"/>
        </w:rPr>
      </w:pPr>
    </w:p>
    <w:p>
      <w:pPr>
        <w:pStyle w:val="5"/>
        <w:spacing w:before="5" w:line="240" w:lineRule="auto"/>
        <w:rPr>
          <w:sz w:val="22"/>
        </w:rPr>
      </w:pPr>
    </w:p>
    <w:p>
      <w:pPr>
        <w:pStyle w:val="5"/>
        <w:spacing w:line="240" w:lineRule="auto"/>
        <w:ind w:left="120"/>
        <w:rPr>
          <w:sz w:val="20"/>
        </w:rPr>
      </w:pPr>
      <w:r>
        <w:rPr>
          <w:sz w:val="20"/>
        </w:rPr>
        <w:drawing>
          <wp:inline distT="0" distB="0" distL="0" distR="0">
            <wp:extent cx="1570355" cy="1657350"/>
            <wp:effectExtent l="0" t="0" r="0" b="0"/>
            <wp:docPr id="55"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image12.jpeg"/>
                    <pic:cNvPicPr>
                      <a:picLocks noChangeAspect="1"/>
                    </pic:cNvPicPr>
                  </pic:nvPicPr>
                  <pic:blipFill>
                    <a:blip r:embed="rId20" cstate="print"/>
                    <a:stretch>
                      <a:fillRect/>
                    </a:stretch>
                  </pic:blipFill>
                  <pic:spPr>
                    <a:xfrm>
                      <a:off x="0" y="0"/>
                      <a:ext cx="1570521" cy="1657350"/>
                    </a:xfrm>
                    <a:prstGeom prst="rect">
                      <a:avLst/>
                    </a:prstGeom>
                  </pic:spPr>
                </pic:pic>
              </a:graphicData>
            </a:graphic>
          </wp:inline>
        </w:drawing>
      </w:r>
      <w:bookmarkStart w:id="0" w:name="_GoBack"/>
      <w:bookmarkEnd w:id="0"/>
    </w:p>
    <w:p>
      <w:pPr>
        <w:pStyle w:val="5"/>
        <w:spacing w:before="6" w:line="240" w:lineRule="auto"/>
        <w:rPr>
          <w:sz w:val="9"/>
        </w:rPr>
      </w:pPr>
    </w:p>
    <w:p>
      <w:pPr>
        <w:pStyle w:val="5"/>
        <w:tabs>
          <w:tab w:val="left" w:pos="1401"/>
          <w:tab w:val="left" w:pos="2875"/>
          <w:tab w:val="left" w:pos="6559"/>
          <w:tab w:val="left" w:pos="7607"/>
        </w:tabs>
        <w:spacing w:before="41" w:line="240" w:lineRule="auto"/>
        <w:ind w:left="120"/>
      </w:pPr>
      <w:r>
        <w:rPr>
          <w:color w:val="0000FF"/>
          <w:spacing w:val="2"/>
        </w:rPr>
        <w:t>【</w:t>
      </w:r>
      <w:r>
        <w:rPr>
          <w:color w:val="0000FF"/>
        </w:rPr>
        <w:t>答</w:t>
      </w:r>
      <w:r>
        <w:rPr>
          <w:color w:val="0000FF"/>
          <w:spacing w:val="2"/>
        </w:rPr>
        <w:t>案</w:t>
      </w:r>
      <w:r>
        <w:rPr>
          <w:color w:val="0000FF"/>
        </w:rPr>
        <w:t>】</w:t>
      </w:r>
      <w:r>
        <w:rPr>
          <w:color w:val="0000FF"/>
        </w:rPr>
        <w:tab/>
      </w:r>
      <w:r>
        <w:rPr>
          <w:rFonts w:ascii="Times New Roman" w:eastAsia="Times New Roman"/>
        </w:rPr>
        <w:t xml:space="preserve">(1). </w:t>
      </w:r>
      <w:r>
        <w:rPr>
          <w:rFonts w:ascii="Times New Roman" w:eastAsia="Times New Roman"/>
          <w:spacing w:val="1"/>
        </w:rPr>
        <w:t xml:space="preserve"> </w:t>
      </w:r>
      <w:r>
        <w:rPr>
          <w:spacing w:val="2"/>
        </w:rPr>
        <w:t>较</w:t>
      </w:r>
      <w:r>
        <w:t>黑暗</w:t>
      </w:r>
      <w:r>
        <w:tab/>
      </w:r>
      <w:r>
        <w:rPr>
          <w:rFonts w:ascii="Times New Roman" w:eastAsia="Times New Roman"/>
        </w:rPr>
        <w:t xml:space="preserve">(2). </w:t>
      </w:r>
      <w:r>
        <w:rPr>
          <w:rFonts w:ascii="Times New Roman" w:eastAsia="Times New Roman"/>
          <w:spacing w:val="1"/>
        </w:rPr>
        <w:t xml:space="preserve"> </w:t>
      </w:r>
      <w:r>
        <w:rPr>
          <w:spacing w:val="2"/>
        </w:rPr>
        <w:t>蜡</w:t>
      </w:r>
      <w:r>
        <w:t>烛</w:t>
      </w:r>
      <w:r>
        <w:rPr>
          <w:spacing w:val="-51"/>
        </w:rPr>
        <w:t xml:space="preserve"> </w:t>
      </w:r>
      <w:r>
        <w:rPr>
          <w:rFonts w:ascii="Times New Roman" w:eastAsia="Times New Roman"/>
        </w:rPr>
        <w:t>B</w:t>
      </w:r>
      <w:r>
        <w:rPr>
          <w:rFonts w:ascii="Times New Roman" w:eastAsia="Times New Roman"/>
          <w:spacing w:val="2"/>
        </w:rPr>
        <w:t xml:space="preserve"> </w:t>
      </w:r>
      <w:r>
        <w:rPr>
          <w:spacing w:val="2"/>
        </w:rPr>
        <w:t>能</w:t>
      </w:r>
      <w:r>
        <w:t>否与</w:t>
      </w:r>
      <w:r>
        <w:rPr>
          <w:spacing w:val="-51"/>
        </w:rPr>
        <w:t xml:space="preserve"> </w:t>
      </w:r>
      <w:r>
        <w:rPr>
          <w:rFonts w:ascii="Times New Roman" w:eastAsia="Times New Roman"/>
        </w:rPr>
        <w:t>A</w:t>
      </w:r>
      <w:r>
        <w:rPr>
          <w:rFonts w:ascii="Times New Roman" w:eastAsia="Times New Roman"/>
          <w:spacing w:val="3"/>
        </w:rPr>
        <w:t xml:space="preserve"> </w:t>
      </w:r>
      <w:r>
        <w:rPr>
          <w:spacing w:val="2"/>
        </w:rPr>
        <w:t>的</w:t>
      </w:r>
      <w:r>
        <w:t>像</w:t>
      </w:r>
      <w:r>
        <w:rPr>
          <w:spacing w:val="2"/>
        </w:rPr>
        <w:t>完全</w:t>
      </w:r>
      <w:r>
        <w:t>重合</w:t>
      </w:r>
      <w:r>
        <w:tab/>
      </w:r>
      <w:r>
        <w:rPr>
          <w:rFonts w:ascii="Times New Roman" w:eastAsia="Times New Roman"/>
        </w:rPr>
        <w:t xml:space="preserve">(3). </w:t>
      </w:r>
      <w:r>
        <w:rPr>
          <w:rFonts w:ascii="Times New Roman" w:eastAsia="Times New Roman"/>
          <w:spacing w:val="1"/>
        </w:rPr>
        <w:t xml:space="preserve"> </w:t>
      </w:r>
      <w:r>
        <w:t>前</w:t>
      </w:r>
      <w:r>
        <w:tab/>
      </w:r>
      <w:r>
        <w:rPr>
          <w:rFonts w:ascii="Times New Roman" w:eastAsia="Times New Roman"/>
        </w:rPr>
        <w:t xml:space="preserve">(4). </w:t>
      </w:r>
      <w:r>
        <w:rPr>
          <w:rFonts w:ascii="Times New Roman" w:eastAsia="Times New Roman"/>
          <w:spacing w:val="0"/>
        </w:rPr>
        <w:t xml:space="preserve"> </w:t>
      </w:r>
      <w:r>
        <w:rPr>
          <w:spacing w:val="2"/>
        </w:rPr>
        <w:t>相</w:t>
      </w:r>
      <w:r>
        <w:t>等</w:t>
      </w:r>
    </w:p>
    <w:p>
      <w:pPr>
        <w:pStyle w:val="5"/>
        <w:tabs>
          <w:tab w:val="left" w:pos="2023"/>
          <w:tab w:val="left" w:pos="3287"/>
          <w:tab w:val="left" w:pos="4550"/>
        </w:tabs>
        <w:spacing w:before="177" w:line="240" w:lineRule="auto"/>
        <w:ind w:left="120"/>
      </w:pPr>
      <w:r>
        <w:rPr>
          <w:rFonts w:ascii="Times New Roman" w:eastAsia="Times New Roman"/>
        </w:rPr>
        <w:t xml:space="preserve">(5). </w:t>
      </w:r>
      <w:r>
        <w:rPr>
          <w:rFonts w:ascii="Times New Roman" w:eastAsia="Times New Roman"/>
          <w:spacing w:val="1"/>
        </w:rPr>
        <w:t xml:space="preserve"> </w:t>
      </w:r>
      <w:r>
        <w:rPr>
          <w:spacing w:val="2"/>
        </w:rPr>
        <w:t>等效</w:t>
      </w:r>
      <w:r>
        <w:t>替</w:t>
      </w:r>
      <w:r>
        <w:rPr>
          <w:spacing w:val="2"/>
        </w:rPr>
        <w:t>代</w:t>
      </w:r>
      <w:r>
        <w:t>法</w:t>
      </w:r>
      <w:r>
        <w:tab/>
      </w:r>
      <w:r>
        <w:rPr>
          <w:rFonts w:ascii="Times New Roman" w:eastAsia="Times New Roman"/>
        </w:rPr>
        <w:t xml:space="preserve">(6). </w:t>
      </w:r>
      <w:r>
        <w:rPr>
          <w:rFonts w:ascii="Times New Roman" w:eastAsia="Times New Roman"/>
          <w:spacing w:val="1"/>
        </w:rPr>
        <w:t xml:space="preserve"> </w:t>
      </w:r>
      <w:r>
        <w:rPr>
          <w:spacing w:val="2"/>
        </w:rPr>
        <w:t>垂</w:t>
      </w:r>
      <w:r>
        <w:t>直</w:t>
      </w:r>
      <w:r>
        <w:tab/>
      </w:r>
      <w:r>
        <w:rPr>
          <w:rFonts w:ascii="Times New Roman" w:eastAsia="Times New Roman"/>
        </w:rPr>
        <w:t xml:space="preserve">(7).  </w:t>
      </w:r>
      <w:r>
        <w:rPr>
          <w:spacing w:val="2"/>
        </w:rPr>
        <w:t>相</w:t>
      </w:r>
      <w:r>
        <w:t>等</w:t>
      </w:r>
      <w:r>
        <w:tab/>
      </w:r>
      <w:r>
        <w:rPr>
          <w:rFonts w:ascii="Times New Roman" w:eastAsia="Times New Roman"/>
        </w:rPr>
        <w:t xml:space="preserve">(8). </w:t>
      </w:r>
      <w:r>
        <w:rPr>
          <w:rFonts w:ascii="Times New Roman" w:eastAsia="Times New Roman"/>
          <w:spacing w:val="3"/>
        </w:rPr>
        <w:t xml:space="preserve"> </w:t>
      </w:r>
      <w:r>
        <w:rPr>
          <w:spacing w:val="2"/>
        </w:rPr>
        <w:t>证实</w:t>
      </w:r>
      <w:r>
        <w:t>上</w:t>
      </w:r>
      <w:r>
        <w:rPr>
          <w:spacing w:val="2"/>
        </w:rPr>
        <w:t>述有关成</w:t>
      </w:r>
      <w:r>
        <w:t>像</w:t>
      </w:r>
      <w:r>
        <w:rPr>
          <w:spacing w:val="2"/>
        </w:rPr>
        <w:t>特点是</w:t>
      </w:r>
      <w:r>
        <w:t>否</w:t>
      </w:r>
      <w:r>
        <w:rPr>
          <w:spacing w:val="2"/>
        </w:rPr>
        <w:t>可靠</w:t>
      </w:r>
      <w:r>
        <w:rPr>
          <w:rFonts w:ascii="Times New Roman" w:eastAsia="Times New Roman"/>
          <w:spacing w:val="2"/>
        </w:rPr>
        <w:t>(</w:t>
      </w:r>
      <w:r>
        <w:rPr>
          <w:spacing w:val="2"/>
        </w:rPr>
        <w:t>避</w:t>
      </w:r>
      <w:r>
        <w:t>免</w:t>
      </w:r>
    </w:p>
    <w:p>
      <w:pPr>
        <w:pStyle w:val="5"/>
        <w:tabs>
          <w:tab w:val="left" w:pos="2008"/>
        </w:tabs>
        <w:spacing w:before="177" w:line="240" w:lineRule="auto"/>
        <w:ind w:left="120"/>
      </w:pPr>
      <w:r>
        <w:t>规律的偶然性）</w:t>
      </w:r>
      <w:r>
        <w:tab/>
      </w:r>
      <w:r>
        <w:rPr>
          <w:rFonts w:ascii="Times New Roman" w:eastAsia="Times New Roman"/>
        </w:rPr>
        <w:t>(9).</w:t>
      </w:r>
      <w:r>
        <w:rPr>
          <w:rFonts w:ascii="Times New Roman" w:eastAsia="Times New Roman"/>
          <w:spacing w:val="50"/>
        </w:rPr>
        <w:t xml:space="preserve"> </w:t>
      </w:r>
      <w:r>
        <w:t>物体</w:t>
      </w:r>
    </w:p>
    <w:p>
      <w:pPr>
        <w:pStyle w:val="5"/>
        <w:spacing w:line="240" w:lineRule="auto"/>
        <w:rPr>
          <w:sz w:val="22"/>
        </w:rPr>
      </w:pPr>
    </w:p>
    <w:p>
      <w:pPr>
        <w:pStyle w:val="5"/>
        <w:spacing w:before="1" w:line="240" w:lineRule="auto"/>
        <w:rPr>
          <w:sz w:val="27"/>
        </w:rPr>
      </w:pPr>
    </w:p>
    <w:p>
      <w:pPr>
        <w:pStyle w:val="4"/>
        <w:spacing w:line="240" w:lineRule="auto"/>
        <w:ind w:left="119"/>
      </w:pPr>
      <w:r>
        <w:rPr>
          <w:w w:val="95"/>
        </w:rPr>
        <w:t>四、计算题</w:t>
      </w:r>
    </w:p>
    <w:p>
      <w:pPr>
        <w:pStyle w:val="5"/>
        <w:spacing w:before="11" w:line="240" w:lineRule="auto"/>
        <w:rPr>
          <w:b/>
          <w:sz w:val="14"/>
        </w:rPr>
      </w:pPr>
    </w:p>
    <w:p>
      <w:pPr>
        <w:pStyle w:val="5"/>
        <w:spacing w:before="1" w:line="240" w:lineRule="auto"/>
        <w:ind w:left="120" w:right="59"/>
      </w:pPr>
      <w:r>
        <w:rPr>
          <w:rFonts w:ascii="Times New Roman" w:eastAsia="Times New Roman"/>
        </w:rPr>
        <w:t>19.</w:t>
      </w:r>
      <w:r>
        <w:t>一辆小汽车在平直的公路上做匀速直线运动，</w:t>
      </w:r>
      <w:r>
        <w:rPr>
          <w:rFonts w:ascii="Times New Roman" w:eastAsia="Times New Roman"/>
        </w:rPr>
        <w:t xml:space="preserve">10s </w:t>
      </w:r>
      <w:r>
        <w:t xml:space="preserve">内行驶了 </w:t>
      </w:r>
      <w:r>
        <w:rPr>
          <w:rFonts w:ascii="Times New Roman" w:eastAsia="Times New Roman"/>
        </w:rPr>
        <w:t>90m</w:t>
      </w:r>
      <w:r>
        <w:t xml:space="preserve">，途中经过了一座大桥， 从桥头驶到桥尾共 </w:t>
      </w:r>
      <w:r>
        <w:rPr>
          <w:rFonts w:ascii="Times New Roman" w:eastAsia="Times New Roman"/>
        </w:rPr>
        <w:t>6min</w:t>
      </w:r>
      <w:r>
        <w:t>，求：</w:t>
      </w:r>
    </w:p>
    <w:p>
      <w:pPr>
        <w:pStyle w:val="5"/>
        <w:spacing w:before="35" w:line="240" w:lineRule="auto"/>
        <w:ind w:left="119"/>
      </w:pPr>
      <w:r>
        <w:rPr>
          <w:w w:val="95"/>
        </w:rPr>
        <w:t>（</w:t>
      </w:r>
      <w:r>
        <w:rPr>
          <w:rFonts w:ascii="Times New Roman" w:eastAsia="Times New Roman"/>
          <w:w w:val="95"/>
        </w:rPr>
        <w:t>1</w:t>
      </w:r>
      <w:r>
        <w:rPr>
          <w:w w:val="95"/>
        </w:rPr>
        <w:t>）该汽车匀速直线运动的速度是多少米每秒？</w:t>
      </w:r>
    </w:p>
    <w:p>
      <w:pPr>
        <w:pStyle w:val="5"/>
        <w:spacing w:before="176" w:line="240" w:lineRule="auto"/>
        <w:ind w:left="119"/>
      </w:pPr>
      <w:r>
        <w:rPr>
          <w:w w:val="95"/>
        </w:rPr>
        <w:t>（</w:t>
      </w:r>
      <w:r>
        <w:rPr>
          <w:rFonts w:ascii="Times New Roman" w:eastAsia="Times New Roman"/>
          <w:w w:val="95"/>
        </w:rPr>
        <w:t>2</w:t>
      </w:r>
      <w:r>
        <w:rPr>
          <w:w w:val="95"/>
        </w:rPr>
        <w:t>）不计小汽车车长，这座桥长多少千米？</w:t>
      </w:r>
    </w:p>
    <w:p>
      <w:pPr>
        <w:pStyle w:val="5"/>
        <w:tabs>
          <w:tab w:val="left" w:pos="2207"/>
        </w:tabs>
        <w:spacing w:before="176" w:line="240" w:lineRule="auto"/>
        <w:ind w:left="119"/>
        <w:rPr>
          <w:rFonts w:ascii="Times New Roman" w:eastAsia="Times New Roman"/>
        </w:rPr>
      </w:pPr>
      <w:r>
        <w:rPr>
          <w:color w:val="0000FF"/>
        </w:rPr>
        <w:t>【答案</w:t>
      </w:r>
      <w:r>
        <w:rPr>
          <w:color w:val="0000FF"/>
          <w:spacing w:val="-104"/>
        </w:rPr>
        <w:t>】</w:t>
      </w:r>
      <w:r>
        <w:t>（</w:t>
      </w:r>
      <w:r>
        <w:rPr>
          <w:rFonts w:ascii="Times New Roman" w:eastAsia="Times New Roman"/>
        </w:rPr>
        <w:t>1</w:t>
      </w:r>
      <w:r>
        <w:t>）</w:t>
      </w:r>
      <w:r>
        <w:rPr>
          <w:rFonts w:ascii="Times New Roman" w:eastAsia="Times New Roman"/>
        </w:rPr>
        <w:t>9m/s</w:t>
      </w:r>
      <w:r>
        <w:t>；</w:t>
      </w:r>
      <w:r>
        <w:tab/>
      </w:r>
      <w:r>
        <w:t>（</w:t>
      </w:r>
      <w:r>
        <w:rPr>
          <w:rFonts w:ascii="Times New Roman" w:eastAsia="Times New Roman"/>
        </w:rPr>
        <w:t>2</w:t>
      </w:r>
      <w:r>
        <w:t>）</w:t>
      </w:r>
      <w:r>
        <w:rPr>
          <w:rFonts w:ascii="Times New Roman" w:eastAsia="Times New Roman"/>
        </w:rPr>
        <w:t>3.24km</w:t>
      </w:r>
    </w:p>
    <w:p>
      <w:pPr>
        <w:pStyle w:val="5"/>
        <w:spacing w:before="174" w:line="240" w:lineRule="auto"/>
        <w:ind w:left="119" w:right="197"/>
      </w:pPr>
      <w:r>
        <w:rPr>
          <w:color w:val="0000FF"/>
          <w:spacing w:val="-6"/>
          <w:w w:val="95"/>
        </w:rPr>
        <w:t>【解析】</w:t>
      </w:r>
      <w:r>
        <w:rPr>
          <w:spacing w:val="-5"/>
          <w:w w:val="95"/>
        </w:rPr>
        <w:t>已知路程与行驶时间，由速度公式可以求出汽车的速度；已知速度与行驶时间，由   速度公式的变形公式可以求出汽车的路程，即为桥长．</w:t>
      </w:r>
    </w:p>
    <w:p>
      <w:pPr>
        <w:pStyle w:val="5"/>
        <w:spacing w:before="48" w:line="240" w:lineRule="auto"/>
        <w:ind w:left="119"/>
      </w:pPr>
      <w:r>
        <w:t xml:space="preserve">汽车的速度 </w:t>
      </w:r>
      <w:r>
        <w:rPr>
          <w:rFonts w:ascii="Times New Roman" w:eastAsia="Times New Roman"/>
        </w:rPr>
        <w:t>v=s/t=90m/10s=9m/s</w:t>
      </w:r>
      <w:r>
        <w:t>，</w:t>
      </w:r>
    </w:p>
    <w:p>
      <w:pPr>
        <w:pStyle w:val="5"/>
        <w:spacing w:before="177" w:line="240" w:lineRule="auto"/>
        <w:ind w:left="120"/>
      </w:pPr>
      <w:r>
        <w:t xml:space="preserve">根据 </w:t>
      </w:r>
      <w:r>
        <w:rPr>
          <w:rFonts w:ascii="Times New Roman" w:hAnsi="Times New Roman" w:eastAsia="Times New Roman"/>
        </w:rPr>
        <w:t xml:space="preserve">v=s/t </w:t>
      </w:r>
      <w:r>
        <w:t>可得，桥长：</w:t>
      </w:r>
      <w:r>
        <w:rPr>
          <w:rFonts w:ascii="Times New Roman" w:hAnsi="Times New Roman" w:eastAsia="Times New Roman"/>
        </w:rPr>
        <w:t>s′=vt′=9m/s×360s=3240m=3.24km</w:t>
      </w:r>
      <w:r>
        <w:t>，</w:t>
      </w:r>
    </w:p>
    <w:p>
      <w:pPr>
        <w:pStyle w:val="5"/>
        <w:spacing w:before="177" w:line="240" w:lineRule="auto"/>
        <w:ind w:left="120" w:right="112"/>
      </w:pPr>
      <w:r>
        <w:drawing>
          <wp:anchor distT="0" distB="0" distL="0" distR="0" simplePos="0" relativeHeight="251679744" behindDoc="0" locked="0" layoutInCell="1" allowOverlap="1">
            <wp:simplePos x="0" y="0"/>
            <wp:positionH relativeFrom="page">
              <wp:posOffset>1143000</wp:posOffset>
            </wp:positionH>
            <wp:positionV relativeFrom="paragraph">
              <wp:posOffset>1288415</wp:posOffset>
            </wp:positionV>
            <wp:extent cx="2395220" cy="731520"/>
            <wp:effectExtent l="0" t="0" r="0" b="0"/>
            <wp:wrapTopAndBottom/>
            <wp:docPr id="57"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image13.jpeg"/>
                    <pic:cNvPicPr>
                      <a:picLocks noChangeAspect="1"/>
                    </pic:cNvPicPr>
                  </pic:nvPicPr>
                  <pic:blipFill>
                    <a:blip r:embed="rId21" cstate="print"/>
                    <a:stretch>
                      <a:fillRect/>
                    </a:stretch>
                  </pic:blipFill>
                  <pic:spPr>
                    <a:xfrm>
                      <a:off x="0" y="0"/>
                      <a:ext cx="2395309" cy="731519"/>
                    </a:xfrm>
                    <a:prstGeom prst="rect">
                      <a:avLst/>
                    </a:prstGeom>
                  </pic:spPr>
                </pic:pic>
              </a:graphicData>
            </a:graphic>
          </wp:anchor>
        </w:drawing>
      </w:r>
      <w:r>
        <w:rPr>
          <w:rFonts w:ascii="Times New Roman" w:hAnsi="Times New Roman" w:eastAsia="Times New Roman"/>
        </w:rPr>
        <w:t>20.</w:t>
      </w:r>
      <w:r>
        <w:t>特技飞行表演可谓是</w:t>
      </w:r>
      <w:r>
        <w:rPr>
          <w:rFonts w:ascii="Times New Roman" w:hAnsi="Times New Roman" w:eastAsia="Times New Roman"/>
        </w:rPr>
        <w:t>“</w:t>
      </w:r>
      <w:r>
        <w:t>刀尖上的舞蹈</w:t>
      </w:r>
      <w:r>
        <w:rPr>
          <w:rFonts w:ascii="Times New Roman" w:hAnsi="Times New Roman" w:eastAsia="Times New Roman"/>
          <w:spacing w:val="-17"/>
        </w:rPr>
        <w:t>”</w:t>
      </w:r>
      <w:r>
        <w:rPr>
          <w:spacing w:val="-4"/>
        </w:rPr>
        <w:t>，女飞行员余旭近日驾驶歼</w:t>
      </w:r>
      <w:r>
        <w:rPr>
          <w:rFonts w:ascii="Times New Roman" w:hAnsi="Times New Roman" w:eastAsia="Times New Roman"/>
        </w:rPr>
        <w:t xml:space="preserve">-10 </w:t>
      </w:r>
      <w:r>
        <w:t>战机做飞行表演时不幸遇难。歼</w:t>
      </w:r>
      <w:r>
        <w:rPr>
          <w:rFonts w:ascii="Times New Roman" w:hAnsi="Times New Roman" w:eastAsia="Times New Roman"/>
        </w:rPr>
        <w:t xml:space="preserve">-10 </w:t>
      </w:r>
      <w:r>
        <w:rPr>
          <w:spacing w:val="-12"/>
        </w:rPr>
        <w:t xml:space="preserve">战机机长 </w:t>
      </w:r>
      <w:r>
        <w:rPr>
          <w:rFonts w:ascii="Times New Roman" w:hAnsi="Times New Roman" w:eastAsia="Times New Roman"/>
        </w:rPr>
        <w:t>15m</w:t>
      </w:r>
      <w:r>
        <w:t>，若在某次特技飞行表演中需要完成</w:t>
      </w:r>
      <w:r>
        <w:rPr>
          <w:rFonts w:ascii="Times New Roman" w:hAnsi="Times New Roman" w:eastAsia="Times New Roman"/>
        </w:rPr>
        <w:t>“</w:t>
      </w:r>
      <w:r>
        <w:t>双机对飞</w:t>
      </w:r>
      <w:r>
        <w:rPr>
          <w:rFonts w:ascii="Times New Roman" w:hAnsi="Times New Roman" w:eastAsia="Times New Roman"/>
        </w:rPr>
        <w:t>”</w:t>
      </w:r>
      <w:r>
        <w:t>动作，如图所</w:t>
      </w:r>
      <w:r>
        <w:rPr>
          <w:spacing w:val="-8"/>
        </w:rPr>
        <w:t xml:space="preserve">示，当机头间距 </w:t>
      </w:r>
      <w:r>
        <w:rPr>
          <w:rFonts w:ascii="Times New Roman" w:hAnsi="Times New Roman" w:eastAsia="Times New Roman"/>
        </w:rPr>
        <w:t xml:space="preserve">300m </w:t>
      </w:r>
      <w:r>
        <w:rPr>
          <w:spacing w:val="-4"/>
        </w:rPr>
        <w:t xml:space="preserve">时，对飞开始，每架飞机的速度均为 </w:t>
      </w:r>
      <w:r>
        <w:rPr>
          <w:rFonts w:ascii="Times New Roman" w:hAnsi="Times New Roman" w:eastAsia="Times New Roman"/>
        </w:rPr>
        <w:t>600m/s</w:t>
      </w:r>
      <w:r>
        <w:t>，机尾分离，对飞结束。</w:t>
      </w:r>
      <w:r>
        <w:rPr>
          <w:spacing w:val="-2"/>
        </w:rPr>
        <w:t>短兵相接， 甚是精彩！</w:t>
      </w:r>
    </w:p>
    <w:p>
      <w:pPr>
        <w:pStyle w:val="5"/>
        <w:spacing w:before="86" w:line="240" w:lineRule="auto"/>
        <w:ind w:left="119" w:right="199"/>
      </w:pPr>
      <w:r>
        <w:rPr>
          <w:spacing w:val="-18"/>
        </w:rPr>
        <w:t>（</w:t>
      </w:r>
      <w:r>
        <w:rPr>
          <w:rFonts w:ascii="Times New Roman" w:eastAsia="Times New Roman"/>
          <w:spacing w:val="-18"/>
        </w:rPr>
        <w:t>1</w:t>
      </w:r>
      <w:r>
        <w:rPr>
          <w:spacing w:val="-18"/>
        </w:rPr>
        <w:t>）</w:t>
      </w:r>
      <w:r>
        <w:t>若已知歼</w:t>
      </w:r>
      <w:r>
        <w:rPr>
          <w:rFonts w:ascii="Times New Roman" w:eastAsia="Times New Roman"/>
        </w:rPr>
        <w:t xml:space="preserve">-10 </w:t>
      </w:r>
      <w:r>
        <w:rPr>
          <w:spacing w:val="-6"/>
        </w:rPr>
        <w:t xml:space="preserve">战机上某一个体积为 </w:t>
      </w:r>
      <w:r>
        <w:rPr>
          <w:rFonts w:ascii="Times New Roman" w:eastAsia="Times New Roman"/>
        </w:rPr>
        <w:t>5cm</w:t>
      </w:r>
      <w:r>
        <w:rPr>
          <w:rFonts w:ascii="Times New Roman" w:eastAsia="Times New Roman"/>
          <w:position w:val="7"/>
          <w:sz w:val="13"/>
        </w:rPr>
        <w:t xml:space="preserve">3 </w:t>
      </w:r>
      <w:r>
        <w:rPr>
          <w:spacing w:val="-5"/>
        </w:rPr>
        <w:t xml:space="preserve">的钛合金零件的质量为 </w:t>
      </w:r>
      <w:r>
        <w:rPr>
          <w:rFonts w:ascii="Times New Roman" w:eastAsia="Times New Roman"/>
          <w:spacing w:val="-9"/>
        </w:rPr>
        <w:t>22.5g</w:t>
      </w:r>
      <w:r>
        <w:rPr>
          <w:spacing w:val="-3"/>
        </w:rPr>
        <w:t>，求这个零件的密</w:t>
      </w:r>
      <w:r>
        <w:rPr>
          <w:spacing w:val="-1"/>
          <w:w w:val="95"/>
        </w:rPr>
        <w:t>度；</w:t>
      </w:r>
    </w:p>
    <w:p>
      <w:pPr>
        <w:pStyle w:val="5"/>
        <w:spacing w:before="69" w:line="240" w:lineRule="auto"/>
        <w:ind w:left="119"/>
      </w:pPr>
      <w:r>
        <w:t>（</w:t>
      </w:r>
      <w:r>
        <w:rPr>
          <w:rFonts w:ascii="Times New Roman" w:eastAsia="Times New Roman"/>
        </w:rPr>
        <w:t>2</w:t>
      </w:r>
      <w:r>
        <w:t>）若歼</w:t>
      </w:r>
      <w:r>
        <w:rPr>
          <w:rFonts w:ascii="Times New Roman" w:eastAsia="Times New Roman"/>
        </w:rPr>
        <w:t xml:space="preserve">-10 </w:t>
      </w:r>
      <w:r>
        <w:t xml:space="preserve">战机在 </w:t>
      </w:r>
      <w:r>
        <w:rPr>
          <w:rFonts w:ascii="Times New Roman" w:eastAsia="Times New Roman"/>
        </w:rPr>
        <w:t xml:space="preserve">5s </w:t>
      </w:r>
      <w:r>
        <w:t xml:space="preserve">内从机场飞至距离机场 </w:t>
      </w:r>
      <w:r>
        <w:rPr>
          <w:rFonts w:ascii="Times New Roman" w:eastAsia="Times New Roman"/>
        </w:rPr>
        <w:t xml:space="preserve">1.5km </w:t>
      </w:r>
      <w:r>
        <w:t>的表演上空。求战机从机场到表演上</w:t>
      </w:r>
    </w:p>
    <w:p>
      <w:pPr>
        <w:spacing w:after="0" w:line="240" w:lineRule="auto"/>
        <w:sectPr>
          <w:pgSz w:w="11910" w:h="16840"/>
          <w:pgMar w:top="720" w:right="1600" w:bottom="1220" w:left="1680" w:header="522" w:footer="1031" w:gutter="0"/>
          <w:cols w:space="708" w:num="1"/>
        </w:sectPr>
      </w:pPr>
    </w:p>
    <w:p>
      <w:pPr>
        <w:pStyle w:val="5"/>
        <w:spacing w:line="240" w:lineRule="auto"/>
        <w:rPr>
          <w:sz w:val="20"/>
        </w:rPr>
      </w:pPr>
    </w:p>
    <w:p>
      <w:pPr>
        <w:pStyle w:val="5"/>
        <w:spacing w:line="240" w:lineRule="auto"/>
        <w:rPr>
          <w:sz w:val="20"/>
        </w:rPr>
      </w:pPr>
    </w:p>
    <w:p>
      <w:pPr>
        <w:pStyle w:val="5"/>
        <w:spacing w:line="240" w:lineRule="auto"/>
        <w:rPr>
          <w:sz w:val="17"/>
        </w:rPr>
      </w:pPr>
    </w:p>
    <w:p>
      <w:pPr>
        <w:pStyle w:val="5"/>
        <w:spacing w:before="35" w:line="240" w:lineRule="auto"/>
        <w:ind w:left="120"/>
      </w:pPr>
      <w:r>
        <w:rPr>
          <w:w w:val="95"/>
        </w:rPr>
        <w:t>空的平均速度；</w:t>
      </w:r>
    </w:p>
    <w:p>
      <w:pPr>
        <w:pStyle w:val="5"/>
        <w:spacing w:before="12" w:line="240" w:lineRule="auto"/>
        <w:rPr>
          <w:sz w:val="14"/>
        </w:rPr>
      </w:pPr>
    </w:p>
    <w:p>
      <w:pPr>
        <w:pStyle w:val="5"/>
        <w:spacing w:line="240" w:lineRule="auto"/>
        <w:ind w:left="120"/>
      </w:pPr>
      <w:r>
        <w:rPr>
          <w:w w:val="95"/>
        </w:rPr>
        <w:t>（</w:t>
      </w:r>
      <w:r>
        <w:rPr>
          <w:rFonts w:ascii="Times New Roman" w:hAnsi="Times New Roman" w:eastAsia="Times New Roman"/>
          <w:w w:val="95"/>
        </w:rPr>
        <w:t>3</w:t>
      </w:r>
      <w:r>
        <w:rPr>
          <w:w w:val="95"/>
        </w:rPr>
        <w:t>）求两架战机完成</w:t>
      </w:r>
      <w:r>
        <w:rPr>
          <w:rFonts w:ascii="Times New Roman" w:hAnsi="Times New Roman" w:eastAsia="Times New Roman"/>
          <w:w w:val="95"/>
        </w:rPr>
        <w:t>“</w:t>
      </w:r>
      <w:r>
        <w:rPr>
          <w:w w:val="95"/>
        </w:rPr>
        <w:t>双机对飞</w:t>
      </w:r>
      <w:r>
        <w:rPr>
          <w:rFonts w:ascii="Times New Roman" w:hAnsi="Times New Roman" w:eastAsia="Times New Roman"/>
          <w:w w:val="95"/>
        </w:rPr>
        <w:t>”</w:t>
      </w:r>
      <w:r>
        <w:rPr>
          <w:w w:val="95"/>
        </w:rPr>
        <w:t>动作所需要的时间。</w:t>
      </w:r>
    </w:p>
    <w:p>
      <w:pPr>
        <w:pStyle w:val="5"/>
        <w:spacing w:before="177" w:line="240" w:lineRule="auto"/>
        <w:ind w:left="120"/>
        <w:rPr>
          <w:rFonts w:ascii="Times New Roman" w:eastAsia="Times New Roman"/>
        </w:rPr>
      </w:pPr>
      <w:r>
        <w:rPr>
          <w:color w:val="0000FF"/>
          <w:spacing w:val="-27"/>
          <w:w w:val="99"/>
        </w:rPr>
        <w:t>【答案】</w:t>
      </w:r>
      <w:r>
        <w:rPr>
          <w:spacing w:val="1"/>
          <w:w w:val="99"/>
        </w:rPr>
        <w:t>（</w:t>
      </w:r>
      <w:r>
        <w:rPr>
          <w:rFonts w:ascii="Times New Roman" w:eastAsia="Times New Roman"/>
          <w:spacing w:val="-2"/>
          <w:w w:val="99"/>
        </w:rPr>
        <w:t>1</w:t>
      </w:r>
      <w:r>
        <w:rPr>
          <w:spacing w:val="1"/>
          <w:w w:val="99"/>
        </w:rPr>
        <w:t>）</w:t>
      </w:r>
      <w:r>
        <w:rPr>
          <w:rFonts w:ascii="Times New Roman" w:eastAsia="Times New Roman"/>
          <w:spacing w:val="0"/>
          <w:w w:val="99"/>
        </w:rPr>
        <w:t>4</w:t>
      </w:r>
      <w:r>
        <w:rPr>
          <w:rFonts w:ascii="Times New Roman" w:eastAsia="Times New Roman"/>
          <w:w w:val="99"/>
        </w:rPr>
        <w:t>.</w:t>
      </w:r>
      <w:r>
        <w:rPr>
          <w:rFonts w:ascii="Times New Roman" w:eastAsia="Times New Roman"/>
          <w:spacing w:val="0"/>
          <w:w w:val="99"/>
        </w:rPr>
        <w:t>5</w:t>
      </w:r>
      <w:r>
        <w:rPr>
          <w:rFonts w:ascii="Times New Roman" w:eastAsia="Times New Roman"/>
          <w:spacing w:val="-2"/>
          <w:w w:val="99"/>
        </w:rPr>
        <w:t>g</w:t>
      </w:r>
      <w:r>
        <w:rPr>
          <w:rFonts w:ascii="Times New Roman" w:eastAsia="Times New Roman"/>
          <w:spacing w:val="-1"/>
          <w:w w:val="99"/>
        </w:rPr>
        <w:t>/</w:t>
      </w:r>
      <w:r>
        <w:rPr>
          <w:rFonts w:ascii="Times New Roman" w:eastAsia="Times New Roman"/>
          <w:w w:val="99"/>
        </w:rPr>
        <w:t>cm</w:t>
      </w:r>
      <w:r>
        <w:rPr>
          <w:rFonts w:ascii="Times New Roman" w:eastAsia="Times New Roman"/>
          <w:spacing w:val="-2"/>
          <w:w w:val="105"/>
          <w:position w:val="7"/>
          <w:sz w:val="13"/>
        </w:rPr>
        <w:t>3</w:t>
      </w:r>
      <w:r>
        <w:rPr>
          <w:spacing w:val="-104"/>
          <w:w w:val="99"/>
        </w:rPr>
        <w:t>；</w:t>
      </w:r>
      <w:r>
        <w:rPr>
          <w:spacing w:val="1"/>
          <w:w w:val="99"/>
        </w:rPr>
        <w:t>（</w:t>
      </w:r>
      <w:r>
        <w:rPr>
          <w:rFonts w:ascii="Times New Roman" w:eastAsia="Times New Roman"/>
          <w:spacing w:val="-2"/>
          <w:w w:val="99"/>
        </w:rPr>
        <w:t>2</w:t>
      </w:r>
      <w:r>
        <w:rPr>
          <w:spacing w:val="1"/>
          <w:w w:val="99"/>
        </w:rPr>
        <w:t>）</w:t>
      </w:r>
      <w:r>
        <w:rPr>
          <w:rFonts w:ascii="Times New Roman" w:eastAsia="Times New Roman"/>
          <w:spacing w:val="0"/>
          <w:w w:val="99"/>
        </w:rPr>
        <w:t>300</w:t>
      </w:r>
      <w:r>
        <w:rPr>
          <w:rFonts w:ascii="Times New Roman" w:eastAsia="Times New Roman"/>
          <w:spacing w:val="-2"/>
          <w:w w:val="99"/>
        </w:rPr>
        <w:t>m</w:t>
      </w:r>
      <w:r>
        <w:rPr>
          <w:rFonts w:ascii="Times New Roman" w:eastAsia="Times New Roman"/>
          <w:spacing w:val="-1"/>
          <w:w w:val="99"/>
        </w:rPr>
        <w:t>/</w:t>
      </w:r>
      <w:r>
        <w:rPr>
          <w:rFonts w:ascii="Times New Roman" w:eastAsia="Times New Roman"/>
          <w:w w:val="99"/>
        </w:rPr>
        <w:t>s</w:t>
      </w:r>
      <w:r>
        <w:rPr>
          <w:spacing w:val="-104"/>
          <w:w w:val="99"/>
        </w:rPr>
        <w:t>；</w:t>
      </w:r>
      <w:r>
        <w:rPr>
          <w:spacing w:val="1"/>
          <w:w w:val="99"/>
        </w:rPr>
        <w:t>（</w:t>
      </w:r>
      <w:r>
        <w:rPr>
          <w:rFonts w:ascii="Times New Roman" w:eastAsia="Times New Roman"/>
          <w:spacing w:val="-2"/>
          <w:w w:val="99"/>
        </w:rPr>
        <w:t>3</w:t>
      </w:r>
      <w:r>
        <w:rPr>
          <w:spacing w:val="1"/>
          <w:w w:val="99"/>
        </w:rPr>
        <w:t>）</w:t>
      </w:r>
      <w:r>
        <w:rPr>
          <w:rFonts w:ascii="Times New Roman" w:eastAsia="Times New Roman"/>
          <w:spacing w:val="0"/>
          <w:w w:val="99"/>
        </w:rPr>
        <w:t>0</w:t>
      </w:r>
      <w:r>
        <w:rPr>
          <w:rFonts w:ascii="Times New Roman" w:eastAsia="Times New Roman"/>
          <w:w w:val="99"/>
        </w:rPr>
        <w:t>.</w:t>
      </w:r>
      <w:r>
        <w:rPr>
          <w:rFonts w:ascii="Times New Roman" w:eastAsia="Times New Roman"/>
          <w:spacing w:val="0"/>
          <w:w w:val="99"/>
        </w:rPr>
        <w:t>27</w:t>
      </w:r>
      <w:r>
        <w:rPr>
          <w:rFonts w:ascii="Times New Roman" w:eastAsia="Times New Roman"/>
          <w:spacing w:val="-2"/>
          <w:w w:val="99"/>
        </w:rPr>
        <w:t>5</w:t>
      </w:r>
      <w:r>
        <w:rPr>
          <w:rFonts w:ascii="Times New Roman" w:eastAsia="Times New Roman"/>
          <w:w w:val="99"/>
        </w:rPr>
        <w:t>s</w:t>
      </w:r>
    </w:p>
    <w:p>
      <w:pPr>
        <w:pStyle w:val="5"/>
        <w:spacing w:before="1" w:line="240" w:lineRule="auto"/>
        <w:rPr>
          <w:rFonts w:ascii="Times New Roman"/>
          <w:sz w:val="22"/>
        </w:rPr>
      </w:pPr>
    </w:p>
    <w:p>
      <w:pPr>
        <w:pStyle w:val="5"/>
        <w:spacing w:line="240" w:lineRule="auto"/>
        <w:ind w:left="120"/>
      </w:pPr>
      <w:r>
        <w:rPr>
          <w:color w:val="0000FF"/>
        </w:rPr>
        <w:t>【解析】</w:t>
      </w:r>
      <w:r>
        <w:rPr>
          <w:rFonts w:ascii="Times New Roman" w:eastAsia="Times New Roman"/>
        </w:rPr>
        <w:t>(1)</w:t>
      </w:r>
      <w:r>
        <w:t xml:space="preserve">质量 </w:t>
      </w:r>
      <w:r>
        <w:rPr>
          <w:rFonts w:ascii="Times New Roman" w:eastAsia="Times New Roman"/>
        </w:rPr>
        <w:t>m=22.5g,</w:t>
      </w:r>
      <w:r>
        <w:t xml:space="preserve">体积 </w:t>
      </w:r>
      <w:r>
        <w:rPr>
          <w:rFonts w:ascii="Times New Roman" w:eastAsia="Times New Roman"/>
        </w:rPr>
        <w:t xml:space="preserve">V=5 </w:t>
      </w:r>
      <w:r>
        <w:rPr>
          <w:rFonts w:ascii="Times New Roman" w:eastAsia="Times New Roman"/>
          <w:i/>
          <w:position w:val="-1"/>
          <w:sz w:val="23"/>
        </w:rPr>
        <w:t>cm</w:t>
      </w:r>
      <w:r>
        <w:rPr>
          <w:rFonts w:ascii="Times New Roman" w:eastAsia="Times New Roman"/>
          <w:position w:val="8"/>
          <w:sz w:val="14"/>
        </w:rPr>
        <w:t xml:space="preserve">3 </w:t>
      </w:r>
      <w:r>
        <w:t>，</w:t>
      </w:r>
    </w:p>
    <w:p>
      <w:pPr>
        <w:tabs>
          <w:tab w:val="left" w:pos="416"/>
        </w:tabs>
        <w:spacing w:before="172" w:line="240" w:lineRule="auto"/>
        <w:ind w:left="0" w:right="4688" w:firstLine="0"/>
        <w:jc w:val="center"/>
        <w:rPr>
          <w:rFonts w:ascii="Times New Roman"/>
          <w:i/>
          <w:sz w:val="23"/>
        </w:rPr>
      </w:pPr>
      <w:r>
        <w:rPr>
          <w:rFonts w:ascii="Times New Roman"/>
          <w:i/>
          <w:sz w:val="23"/>
        </w:rPr>
        <w:t>m</w:t>
      </w:r>
      <w:r>
        <w:rPr>
          <w:rFonts w:ascii="Times New Roman"/>
          <w:i/>
          <w:sz w:val="23"/>
        </w:rPr>
        <w:tab/>
      </w:r>
      <w:r>
        <w:rPr>
          <w:rFonts w:ascii="Times New Roman"/>
          <w:sz w:val="23"/>
        </w:rPr>
        <w:t>22.5</w:t>
      </w:r>
      <w:r>
        <w:rPr>
          <w:rFonts w:ascii="Times New Roman"/>
          <w:i/>
          <w:sz w:val="23"/>
        </w:rPr>
        <w:t>g</w:t>
      </w:r>
    </w:p>
    <w:p>
      <w:pPr>
        <w:tabs>
          <w:tab w:val="left" w:pos="1689"/>
          <w:tab w:val="left" w:pos="2481"/>
        </w:tabs>
        <w:spacing w:before="0" w:line="240" w:lineRule="auto"/>
        <w:ind w:left="120" w:right="0" w:firstLine="0"/>
        <w:jc w:val="left"/>
        <w:rPr>
          <w:sz w:val="21"/>
        </w:rPr>
      </w:pPr>
      <w:r>
        <w:rPr>
          <w:sz w:val="21"/>
        </w:rPr>
        <w:t>零件的密度</w:t>
      </w:r>
      <w:r>
        <w:rPr>
          <w:rFonts w:ascii="Times New Roman" w:hAnsi="Times New Roman" w:eastAsia="Times New Roman"/>
          <w:i/>
          <w:sz w:val="21"/>
        </w:rPr>
        <w:t>ρ</w:t>
      </w:r>
      <w:r>
        <w:rPr>
          <w:rFonts w:ascii="Times New Roman" w:hAnsi="Times New Roman" w:eastAsia="Times New Roman"/>
          <w:sz w:val="21"/>
        </w:rPr>
        <w:t>=</w:t>
      </w:r>
      <w:r>
        <w:rPr>
          <w:rFonts w:ascii="Times New Roman" w:hAnsi="Times New Roman" w:eastAsia="Times New Roman"/>
          <w:sz w:val="21"/>
        </w:rPr>
        <w:tab/>
      </w:r>
      <w:r>
        <w:rPr>
          <w:rFonts w:ascii="Times New Roman" w:hAnsi="Times New Roman" w:eastAsia="Times New Roman"/>
          <w:sz w:val="21"/>
        </w:rPr>
        <w:t>=</w:t>
      </w:r>
      <w:r>
        <w:rPr>
          <w:rFonts w:ascii="Times New Roman" w:hAnsi="Times New Roman" w:eastAsia="Times New Roman"/>
          <w:sz w:val="21"/>
        </w:rPr>
        <w:tab/>
      </w:r>
      <w:r>
        <w:rPr>
          <w:rFonts w:ascii="Times New Roman" w:hAnsi="Times New Roman" w:eastAsia="Times New Roman"/>
          <w:sz w:val="21"/>
        </w:rPr>
        <w:t>=4.5g/</w:t>
      </w:r>
      <w:r>
        <w:rPr>
          <w:rFonts w:ascii="Times New Roman" w:hAnsi="Times New Roman" w:eastAsia="Times New Roman"/>
          <w:spacing w:val="-37"/>
          <w:sz w:val="21"/>
        </w:rPr>
        <w:t xml:space="preserve"> </w:t>
      </w:r>
      <w:r>
        <w:rPr>
          <w:rFonts w:ascii="Times New Roman" w:hAnsi="Times New Roman" w:eastAsia="Times New Roman"/>
          <w:i/>
          <w:position w:val="-1"/>
          <w:sz w:val="23"/>
        </w:rPr>
        <w:t>cm</w:t>
      </w:r>
      <w:r>
        <w:rPr>
          <w:rFonts w:ascii="Times New Roman" w:hAnsi="Times New Roman" w:eastAsia="Times New Roman"/>
          <w:position w:val="8"/>
          <w:sz w:val="14"/>
        </w:rPr>
        <w:t xml:space="preserve">3 </w:t>
      </w:r>
      <w:r>
        <w:rPr>
          <w:sz w:val="21"/>
        </w:rPr>
        <w:t>；</w:t>
      </w:r>
    </w:p>
    <w:p>
      <w:pPr>
        <w:pStyle w:val="5"/>
        <w:spacing w:line="240" w:lineRule="auto"/>
        <w:ind w:left="1425"/>
        <w:rPr>
          <w:sz w:val="2"/>
        </w:rPr>
      </w:pPr>
      <w:r>
        <w:rPr>
          <w:rFonts w:ascii="Times New Roman"/>
          <w:spacing w:val="5"/>
          <w:sz w:val="2"/>
        </w:rPr>
        <w:t xml:space="preserve"> </w:t>
      </w:r>
      <w:r>
        <w:rPr>
          <w:spacing w:val="5"/>
          <w:sz w:val="2"/>
        </w:rPr>
        <w:pict>
          <v:group id="_x0000_s1051" o:spid="_x0000_s1051" o:spt="203" style="height:0.5pt;width:10.1pt;" coordsize="202,10">
            <o:lock v:ext="edit"/>
            <v:line id="_x0000_s1052" o:spid="_x0000_s1052" o:spt="20" style="position:absolute;left:0;top:100;height:0;width:4020;" stroked="t" coordsize="21600,21600">
              <v:path arrowok="t"/>
              <v:fill focussize="0,0"/>
              <v:stroke color="#000000"/>
              <v:imagedata o:title=""/>
              <o:lock v:ext="edit"/>
            </v:line>
            <w10:wrap type="none"/>
            <w10:anchorlock/>
          </v:group>
        </w:pict>
      </w:r>
      <w:r>
        <w:rPr>
          <w:rFonts w:ascii="Times New Roman"/>
          <w:spacing w:val="195"/>
          <w:sz w:val="2"/>
        </w:rPr>
        <w:t xml:space="preserve"> </w:t>
      </w:r>
      <w:r>
        <w:rPr>
          <w:spacing w:val="195"/>
          <w:sz w:val="2"/>
        </w:rPr>
        <w:pict>
          <v:group id="_x0000_s1053" o:spid="_x0000_s1053" o:spt="203" style="height:0.5pt;width:29.5pt;" coordsize="590,10">
            <o:lock v:ext="edit"/>
            <v:line id="_x0000_s1054" o:spid="_x0000_s1054" o:spt="20" style="position:absolute;left:0;top:100;height:0;width:11800;" stroked="t" coordsize="21600,21600">
              <v:path arrowok="t"/>
              <v:fill focussize="0,0"/>
              <v:stroke color="#000000"/>
              <v:imagedata o:title=""/>
              <o:lock v:ext="edit"/>
            </v:line>
            <w10:wrap type="none"/>
            <w10:anchorlock/>
          </v:group>
        </w:pict>
      </w:r>
    </w:p>
    <w:p>
      <w:pPr>
        <w:tabs>
          <w:tab w:val="left" w:pos="1897"/>
        </w:tabs>
        <w:spacing w:before="0" w:line="240" w:lineRule="auto"/>
        <w:ind w:left="1431" w:right="0" w:firstLine="0"/>
        <w:jc w:val="left"/>
        <w:rPr>
          <w:rFonts w:ascii="Times New Roman"/>
          <w:sz w:val="14"/>
        </w:rPr>
      </w:pPr>
      <w:r>
        <w:rPr>
          <w:rFonts w:ascii="Times New Roman"/>
          <w:i/>
          <w:sz w:val="23"/>
        </w:rPr>
        <w:t>V</w:t>
      </w:r>
      <w:r>
        <w:rPr>
          <w:rFonts w:ascii="Times New Roman"/>
          <w:i/>
          <w:sz w:val="23"/>
        </w:rPr>
        <w:tab/>
      </w:r>
      <w:r>
        <w:rPr>
          <w:rFonts w:ascii="Times New Roman"/>
          <w:sz w:val="23"/>
        </w:rPr>
        <w:t>5</w:t>
      </w:r>
      <w:r>
        <w:rPr>
          <w:rFonts w:ascii="Times New Roman"/>
          <w:i/>
          <w:sz w:val="23"/>
        </w:rPr>
        <w:t>cm</w:t>
      </w:r>
      <w:r>
        <w:rPr>
          <w:rFonts w:ascii="Times New Roman"/>
          <w:position w:val="11"/>
          <w:sz w:val="14"/>
        </w:rPr>
        <w:t>3</w:t>
      </w:r>
    </w:p>
    <w:p>
      <w:pPr>
        <w:pStyle w:val="5"/>
        <w:spacing w:before="69" w:line="240" w:lineRule="auto"/>
        <w:ind w:left="119"/>
      </w:pPr>
      <w:r>
        <w:rPr>
          <w:rFonts w:ascii="Times New Roman" w:eastAsia="Times New Roman"/>
        </w:rPr>
        <w:t>(2)</w:t>
      </w:r>
      <w:r>
        <w:t xml:space="preserve">路程 </w:t>
      </w:r>
      <w:r>
        <w:rPr>
          <w:rFonts w:ascii="Times New Roman" w:eastAsia="Times New Roman"/>
        </w:rPr>
        <w:t>s=1.5km=1500m</w:t>
      </w:r>
      <w:r>
        <w:t xml:space="preserve">，时间 </w:t>
      </w:r>
      <w:r>
        <w:rPr>
          <w:rFonts w:ascii="Times New Roman" w:eastAsia="Times New Roman"/>
        </w:rPr>
        <w:t>t=5s,</w:t>
      </w:r>
      <w:r>
        <w:t>战机从机场到表演上空的平均速度</w:t>
      </w:r>
    </w:p>
    <w:p>
      <w:pPr>
        <w:spacing w:after="0" w:line="240" w:lineRule="auto"/>
        <w:sectPr>
          <w:footerReference r:id="rId6" w:type="default"/>
          <w:pgSz w:w="11910" w:h="16840"/>
          <w:pgMar w:top="720" w:right="1680" w:bottom="1220" w:left="1680" w:header="522" w:footer="1031" w:gutter="0"/>
          <w:pgNumType w:start="16"/>
          <w:cols w:space="708" w:num="1"/>
        </w:sectPr>
      </w:pPr>
    </w:p>
    <w:p>
      <w:pPr>
        <w:pStyle w:val="3"/>
        <w:spacing w:before="119" w:line="240" w:lineRule="auto"/>
        <w:ind w:left="203"/>
        <w:jc w:val="center"/>
        <w:rPr>
          <w:i/>
        </w:rPr>
      </w:pPr>
      <w:r>
        <w:rPr>
          <w:i/>
          <w:w w:val="99"/>
        </w:rPr>
        <w:t>s</w:t>
      </w:r>
    </w:p>
    <w:p>
      <w:pPr>
        <w:tabs>
          <w:tab w:val="left" w:pos="556"/>
        </w:tabs>
        <w:spacing w:before="0" w:line="240" w:lineRule="auto"/>
        <w:ind w:left="119" w:right="0" w:firstLine="0"/>
        <w:jc w:val="center"/>
        <w:rPr>
          <w:rFonts w:ascii="Times New Roman"/>
          <w:sz w:val="21"/>
        </w:rPr>
      </w:pPr>
      <w:r>
        <w:pict>
          <v:line id="_x0000_s1055" o:spid="_x0000_s1055" o:spt="20" style="position:absolute;left:0pt;margin-left:102.6pt;margin-top:4.2pt;height:0pt;width:6.65pt;mso-position-horizontal-relative:page;z-index:-251618304;mso-width-relative:page;mso-height-relative:page;" stroked="t" coordsize="21600,21600">
            <v:path arrowok="t"/>
            <v:fill focussize="0,0"/>
            <v:stroke color="#000000"/>
            <v:imagedata o:title=""/>
            <o:lock v:ext="edit"/>
          </v:line>
        </w:pict>
      </w:r>
      <w:r>
        <w:rPr>
          <w:rFonts w:ascii="Times New Roman"/>
          <w:i/>
          <w:sz w:val="21"/>
        </w:rPr>
        <w:t>v</w:t>
      </w:r>
      <w:r>
        <w:rPr>
          <w:rFonts w:ascii="Times New Roman"/>
          <w:sz w:val="21"/>
        </w:rPr>
        <w:t>=</w:t>
      </w:r>
      <w:r>
        <w:rPr>
          <w:rFonts w:ascii="Times New Roman"/>
          <w:sz w:val="21"/>
        </w:rPr>
        <w:tab/>
      </w:r>
      <w:r>
        <w:rPr>
          <w:rFonts w:ascii="Times New Roman"/>
          <w:w w:val="95"/>
          <w:sz w:val="21"/>
        </w:rPr>
        <w:t>=</w:t>
      </w:r>
    </w:p>
    <w:p>
      <w:pPr>
        <w:pStyle w:val="3"/>
        <w:spacing w:line="240" w:lineRule="auto"/>
        <w:ind w:left="184"/>
        <w:jc w:val="center"/>
        <w:rPr>
          <w:i/>
        </w:rPr>
      </w:pPr>
      <w:r>
        <w:rPr>
          <w:i/>
          <w:w w:val="99"/>
        </w:rPr>
        <w:t>t</w:t>
      </w:r>
    </w:p>
    <w:p>
      <w:pPr>
        <w:spacing w:before="119" w:line="240" w:lineRule="auto"/>
        <w:ind w:left="-11" w:right="0" w:firstLine="0"/>
        <w:jc w:val="center"/>
        <w:rPr>
          <w:rFonts w:ascii="Times New Roman"/>
          <w:i/>
          <w:sz w:val="23"/>
        </w:rPr>
      </w:pPr>
      <w:r>
        <w:br w:type="column"/>
      </w:r>
      <w:r>
        <w:rPr>
          <w:rFonts w:ascii="Times New Roman"/>
          <w:sz w:val="23"/>
        </w:rPr>
        <w:t>1500</w:t>
      </w:r>
      <w:r>
        <w:rPr>
          <w:rFonts w:ascii="Times New Roman"/>
          <w:i/>
          <w:sz w:val="23"/>
        </w:rPr>
        <w:t>m</w:t>
      </w:r>
    </w:p>
    <w:p>
      <w:pPr>
        <w:pStyle w:val="5"/>
        <w:spacing w:before="9" w:line="240" w:lineRule="auto"/>
        <w:rPr>
          <w:rFonts w:ascii="Times New Roman"/>
          <w:i/>
          <w:sz w:val="2"/>
        </w:rPr>
      </w:pPr>
    </w:p>
    <w:p>
      <w:pPr>
        <w:pStyle w:val="5"/>
        <w:spacing w:line="240" w:lineRule="auto"/>
        <w:ind w:left="-6" w:right="-69"/>
        <w:rPr>
          <w:rFonts w:ascii="Times New Roman"/>
          <w:sz w:val="2"/>
        </w:rPr>
      </w:pPr>
      <w:r>
        <w:rPr>
          <w:rFonts w:ascii="Times New Roman"/>
          <w:spacing w:val="5"/>
          <w:sz w:val="2"/>
        </w:rPr>
        <w:t xml:space="preserve"> </w:t>
      </w:r>
      <w:r>
        <w:rPr>
          <w:rFonts w:ascii="Times New Roman"/>
          <w:spacing w:val="5"/>
          <w:sz w:val="2"/>
        </w:rPr>
        <w:pict>
          <v:group id="_x0000_s1056" o:spid="_x0000_s1056" o:spt="203" style="height:0.5pt;width:32.7pt;" coordsize="654,10">
            <o:lock v:ext="edit"/>
            <v:line id="_x0000_s1057" o:spid="_x0000_s1057" o:spt="20" style="position:absolute;left:0;top:100;height:0;width:13060;" stroked="t" coordsize="21600,21600">
              <v:path arrowok="t"/>
              <v:fill focussize="0,0"/>
              <v:stroke color="#000000"/>
              <v:imagedata o:title=""/>
              <o:lock v:ext="edit"/>
            </v:line>
            <w10:wrap type="none"/>
            <w10:anchorlock/>
          </v:group>
        </w:pict>
      </w:r>
    </w:p>
    <w:p>
      <w:pPr>
        <w:spacing w:before="7" w:line="240" w:lineRule="auto"/>
        <w:ind w:left="2" w:right="0" w:firstLine="0"/>
        <w:jc w:val="center"/>
        <w:rPr>
          <w:rFonts w:ascii="Times New Roman"/>
          <w:i/>
          <w:sz w:val="23"/>
        </w:rPr>
      </w:pPr>
      <w:r>
        <w:rPr>
          <w:rFonts w:ascii="Times New Roman"/>
          <w:sz w:val="23"/>
        </w:rPr>
        <w:t>5</w:t>
      </w:r>
      <w:r>
        <w:rPr>
          <w:rFonts w:ascii="Times New Roman"/>
          <w:i/>
          <w:sz w:val="23"/>
        </w:rPr>
        <w:t>s</w:t>
      </w:r>
    </w:p>
    <w:p>
      <w:pPr>
        <w:pStyle w:val="5"/>
        <w:spacing w:line="240" w:lineRule="auto"/>
        <w:rPr>
          <w:rFonts w:ascii="Times New Roman"/>
          <w:i/>
          <w:sz w:val="22"/>
        </w:rPr>
      </w:pPr>
      <w:r>
        <w:br w:type="column"/>
      </w:r>
    </w:p>
    <w:p>
      <w:pPr>
        <w:pStyle w:val="5"/>
        <w:spacing w:line="240" w:lineRule="auto"/>
        <w:ind w:left="13"/>
      </w:pPr>
      <w:r>
        <w:rPr>
          <w:rFonts w:ascii="Times New Roman" w:eastAsia="Times New Roman"/>
        </w:rPr>
        <w:t>=300m/s</w:t>
      </w:r>
      <w:r>
        <w:t>；</w:t>
      </w:r>
    </w:p>
    <w:p>
      <w:pPr>
        <w:spacing w:after="0" w:line="240" w:lineRule="auto"/>
        <w:sectPr>
          <w:type w:val="continuous"/>
          <w:pgSz w:w="11910" w:h="16840"/>
          <w:pgMar w:top="720" w:right="1680" w:bottom="1220" w:left="1680" w:header="720" w:footer="720" w:gutter="0"/>
          <w:cols w:equalWidth="0" w:num="3">
            <w:col w:w="675" w:space="40"/>
            <w:col w:w="641" w:space="39"/>
            <w:col w:w="7155"/>
          </w:cols>
        </w:sectPr>
      </w:pPr>
    </w:p>
    <w:p>
      <w:pPr>
        <w:pStyle w:val="5"/>
        <w:spacing w:before="69" w:line="240" w:lineRule="auto"/>
        <w:ind w:left="120"/>
      </w:pPr>
      <w:r>
        <w:rPr>
          <w:rFonts w:ascii="Times New Roman" w:hAnsi="Times New Roman" w:eastAsia="Times New Roman"/>
          <w:w w:val="95"/>
        </w:rPr>
        <w:t>(3)</w:t>
      </w:r>
      <w:r>
        <w:rPr>
          <w:w w:val="95"/>
        </w:rPr>
        <w:t>两架战机完成</w:t>
      </w:r>
      <w:r>
        <w:rPr>
          <w:rFonts w:ascii="Times New Roman" w:hAnsi="Times New Roman" w:eastAsia="Times New Roman"/>
          <w:w w:val="95"/>
        </w:rPr>
        <w:t>“</w:t>
      </w:r>
      <w:r>
        <w:rPr>
          <w:w w:val="95"/>
        </w:rPr>
        <w:t>双机对飞</w:t>
      </w:r>
      <w:r>
        <w:rPr>
          <w:rFonts w:ascii="Times New Roman" w:hAnsi="Times New Roman" w:eastAsia="Times New Roman"/>
          <w:w w:val="95"/>
        </w:rPr>
        <w:t>”</w:t>
      </w:r>
      <w:r>
        <w:rPr>
          <w:w w:val="95"/>
        </w:rPr>
        <w:t>动作所通过的路程：</w:t>
      </w:r>
      <w:r>
        <w:rPr>
          <w:rFonts w:ascii="Times New Roman" w:hAnsi="Times New Roman" w:eastAsia="Times New Roman"/>
          <w:w w:val="95"/>
        </w:rPr>
        <w:t>s′=300m+15m+15m=330m</w:t>
      </w:r>
      <w:r>
        <w:rPr>
          <w:w w:val="95"/>
        </w:rPr>
        <w:t>，速度</w:t>
      </w:r>
    </w:p>
    <w:p>
      <w:pPr>
        <w:pStyle w:val="5"/>
        <w:spacing w:before="176" w:line="240" w:lineRule="auto"/>
        <w:ind w:left="120"/>
      </w:pPr>
      <w:r>
        <w:rPr>
          <w:rFonts w:ascii="Times New Roman" w:hAnsi="Times New Roman" w:eastAsia="Times New Roman"/>
          <w:i/>
        </w:rPr>
        <w:t>v</w:t>
      </w:r>
      <w:r>
        <w:rPr>
          <w:rFonts w:ascii="Times New Roman" w:hAnsi="Times New Roman" w:eastAsia="Times New Roman"/>
        </w:rPr>
        <w:t>′=600m/s+600m/s=1200m/s</w:t>
      </w:r>
      <w:r>
        <w:t xml:space="preserve">，由 </w:t>
      </w:r>
      <w:r>
        <w:rPr>
          <w:rFonts w:ascii="Times New Roman" w:hAnsi="Times New Roman" w:eastAsia="Times New Roman"/>
        </w:rPr>
        <w:t xml:space="preserve">v=st </w:t>
      </w:r>
      <w:r>
        <w:t>得，两架战机完成</w:t>
      </w:r>
      <w:r>
        <w:rPr>
          <w:rFonts w:ascii="Times New Roman" w:hAnsi="Times New Roman" w:eastAsia="Times New Roman"/>
        </w:rPr>
        <w:t>“</w:t>
      </w:r>
      <w:r>
        <w:t>双机对飞</w:t>
      </w:r>
      <w:r>
        <w:rPr>
          <w:rFonts w:ascii="Times New Roman" w:hAnsi="Times New Roman" w:eastAsia="Times New Roman"/>
        </w:rPr>
        <w:t>”</w:t>
      </w:r>
      <w:r>
        <w:t>动作所需要的时间：</w:t>
      </w:r>
    </w:p>
    <w:p>
      <w:pPr>
        <w:spacing w:after="0" w:line="240" w:lineRule="auto"/>
        <w:sectPr>
          <w:type w:val="continuous"/>
          <w:pgSz w:w="11910" w:h="16840"/>
          <w:pgMar w:top="720" w:right="1680" w:bottom="1220" w:left="1680" w:header="720" w:footer="720" w:gutter="0"/>
          <w:cols w:space="708" w:num="1"/>
        </w:sectPr>
      </w:pPr>
    </w:p>
    <w:p>
      <w:pPr>
        <w:pStyle w:val="5"/>
        <w:spacing w:before="1" w:line="240" w:lineRule="auto"/>
        <w:rPr>
          <w:sz w:val="23"/>
        </w:rPr>
      </w:pPr>
    </w:p>
    <w:p>
      <w:pPr>
        <w:pStyle w:val="5"/>
        <w:spacing w:line="240" w:lineRule="auto"/>
        <w:ind w:left="119"/>
        <w:rPr>
          <w:rFonts w:ascii="Times New Roman" w:hAnsi="Times New Roman"/>
        </w:rPr>
      </w:pPr>
      <w:r>
        <w:rPr>
          <w:rFonts w:ascii="Times New Roman" w:hAnsi="Times New Roman"/>
          <w:spacing w:val="-1"/>
        </w:rPr>
        <w:t>t′=</w:t>
      </w:r>
    </w:p>
    <w:p>
      <w:pPr>
        <w:tabs>
          <w:tab w:val="left" w:pos="595"/>
        </w:tabs>
        <w:spacing w:before="119" w:line="240" w:lineRule="auto"/>
        <w:ind w:left="42" w:right="0" w:firstLine="0"/>
        <w:jc w:val="left"/>
        <w:rPr>
          <w:rFonts w:ascii="Times New Roman"/>
          <w:i/>
          <w:sz w:val="23"/>
        </w:rPr>
      </w:pPr>
      <w:r>
        <w:br w:type="column"/>
      </w:r>
      <w:r>
        <w:rPr>
          <w:rFonts w:ascii="Times New Roman"/>
          <w:i/>
          <w:sz w:val="23"/>
        </w:rPr>
        <w:t>s</w:t>
      </w:r>
      <w:r>
        <w:rPr>
          <w:rFonts w:ascii="Times New Roman"/>
          <w:sz w:val="23"/>
        </w:rPr>
        <w:t>'</w:t>
      </w:r>
      <w:r>
        <w:rPr>
          <w:rFonts w:ascii="Times New Roman"/>
          <w:sz w:val="23"/>
        </w:rPr>
        <w:tab/>
      </w:r>
      <w:r>
        <w:rPr>
          <w:rFonts w:ascii="Times New Roman"/>
          <w:sz w:val="23"/>
        </w:rPr>
        <w:t>330</w:t>
      </w:r>
      <w:r>
        <w:rPr>
          <w:rFonts w:ascii="Times New Roman"/>
          <w:i/>
          <w:sz w:val="23"/>
        </w:rPr>
        <w:t>m</w:t>
      </w:r>
    </w:p>
    <w:p>
      <w:pPr>
        <w:pStyle w:val="5"/>
        <w:spacing w:line="240" w:lineRule="auto"/>
        <w:ind w:left="245"/>
        <w:rPr>
          <w:rFonts w:ascii="Times New Roman"/>
        </w:rPr>
      </w:pPr>
      <w:r>
        <w:pict>
          <v:line id="_x0000_s1058" o:spid="_x0000_s1058" o:spt="20" style="position:absolute;left:0pt;margin-left:103.15pt;margin-top:4.2pt;height:0pt;width:10.05pt;mso-position-horizontal-relative:page;z-index:251680768;mso-width-relative:page;mso-height-relative:page;" stroked="t" coordsize="21600,21600">
            <v:path arrowok="t"/>
            <v:fill focussize="0,0"/>
            <v:stroke color="#000000"/>
            <v:imagedata o:title=""/>
            <o:lock v:ext="edit"/>
          </v:line>
        </w:pict>
      </w:r>
      <w:r>
        <w:pict>
          <v:line id="_x0000_s1059" o:spid="_x0000_s1059" o:spt="20" style="position:absolute;left:0pt;margin-left:123.3pt;margin-top:4.2pt;height:0pt;width:46.05pt;mso-position-horizontal-relative:page;z-index:251681792;mso-width-relative:page;mso-height-relative:page;" stroked="t" coordsize="21600,21600">
            <v:path arrowok="t"/>
            <v:fill focussize="0,0"/>
            <v:stroke color="#000000"/>
            <v:imagedata o:title=""/>
            <o:lock v:ext="edit"/>
          </v:line>
        </w:pict>
      </w:r>
      <w:r>
        <w:rPr>
          <w:rFonts w:ascii="Times New Roman"/>
          <w:w w:val="99"/>
        </w:rPr>
        <w:t>=</w:t>
      </w:r>
    </w:p>
    <w:p>
      <w:pPr>
        <w:spacing w:before="0" w:line="240" w:lineRule="auto"/>
        <w:ind w:left="15" w:right="0" w:firstLine="0"/>
        <w:jc w:val="left"/>
        <w:rPr>
          <w:rFonts w:ascii="Times New Roman"/>
          <w:i/>
          <w:sz w:val="23"/>
        </w:rPr>
      </w:pPr>
      <w:r>
        <w:rPr>
          <w:rFonts w:ascii="Times New Roman"/>
          <w:i/>
          <w:sz w:val="23"/>
        </w:rPr>
        <w:t xml:space="preserve">v </w:t>
      </w:r>
      <w:r>
        <w:rPr>
          <w:rFonts w:ascii="Times New Roman"/>
          <w:sz w:val="23"/>
        </w:rPr>
        <w:t>'   1200</w:t>
      </w:r>
      <w:r>
        <w:rPr>
          <w:rFonts w:ascii="Times New Roman"/>
          <w:i/>
          <w:sz w:val="23"/>
        </w:rPr>
        <w:t xml:space="preserve">m </w:t>
      </w:r>
      <w:r>
        <w:rPr>
          <w:rFonts w:ascii="Times New Roman"/>
          <w:sz w:val="23"/>
        </w:rPr>
        <w:t xml:space="preserve">/ </w:t>
      </w:r>
      <w:r>
        <w:rPr>
          <w:rFonts w:ascii="Times New Roman"/>
          <w:i/>
          <w:sz w:val="23"/>
        </w:rPr>
        <w:t>s</w:t>
      </w:r>
    </w:p>
    <w:p>
      <w:pPr>
        <w:pStyle w:val="5"/>
        <w:spacing w:line="240" w:lineRule="auto"/>
        <w:rPr>
          <w:rFonts w:ascii="Times New Roman"/>
          <w:i/>
          <w:sz w:val="22"/>
        </w:rPr>
      </w:pPr>
      <w:r>
        <w:br w:type="column"/>
      </w:r>
    </w:p>
    <w:p>
      <w:pPr>
        <w:pStyle w:val="5"/>
        <w:spacing w:line="240" w:lineRule="auto"/>
        <w:ind w:left="36"/>
      </w:pPr>
      <w:r>
        <w:rPr>
          <w:rFonts w:ascii="Times New Roman" w:eastAsia="Times New Roman"/>
        </w:rPr>
        <w:t>=0.275s</w:t>
      </w:r>
      <w:r>
        <w:t>，</w:t>
      </w:r>
    </w:p>
    <w:p>
      <w:pPr>
        <w:spacing w:after="0" w:line="240" w:lineRule="auto"/>
        <w:sectPr>
          <w:type w:val="continuous"/>
          <w:pgSz w:w="11910" w:h="16840"/>
          <w:pgMar w:top="720" w:right="1680" w:bottom="1220" w:left="1680" w:header="720" w:footer="720" w:gutter="0"/>
          <w:cols w:equalWidth="0" w:num="3">
            <w:col w:w="341" w:space="40"/>
            <w:col w:w="1310" w:space="39"/>
            <w:col w:w="6820"/>
          </w:cols>
        </w:sectPr>
      </w:pPr>
    </w:p>
    <w:p>
      <w:pPr>
        <w:pStyle w:val="5"/>
        <w:spacing w:before="146" w:line="240" w:lineRule="auto"/>
        <w:ind w:left="119"/>
      </w:pPr>
      <w:r>
        <w:t>答：</w:t>
      </w:r>
      <w:r>
        <w:rPr>
          <w:rFonts w:ascii="Times New Roman" w:eastAsia="Times New Roman"/>
        </w:rPr>
        <w:t>(1)</w:t>
      </w:r>
      <w:r>
        <w:t xml:space="preserve">这个零件的密度 </w:t>
      </w:r>
      <w:r>
        <w:rPr>
          <w:rFonts w:ascii="Times New Roman" w:eastAsia="Times New Roman"/>
        </w:rPr>
        <w:t xml:space="preserve">4.5g/ </w:t>
      </w:r>
      <w:r>
        <w:rPr>
          <w:rFonts w:ascii="Times New Roman" w:eastAsia="Times New Roman"/>
          <w:i/>
          <w:position w:val="-1"/>
          <w:sz w:val="23"/>
        </w:rPr>
        <w:t>cm</w:t>
      </w:r>
      <w:r>
        <w:rPr>
          <w:rFonts w:ascii="Times New Roman" w:eastAsia="Times New Roman"/>
          <w:position w:val="8"/>
          <w:sz w:val="14"/>
        </w:rPr>
        <w:t xml:space="preserve">3 </w:t>
      </w:r>
      <w:r>
        <w:t>；</w:t>
      </w:r>
    </w:p>
    <w:p>
      <w:pPr>
        <w:pStyle w:val="5"/>
        <w:spacing w:before="229" w:line="240" w:lineRule="auto"/>
        <w:ind w:left="120"/>
      </w:pPr>
      <w:r>
        <w:rPr>
          <w:rFonts w:ascii="Times New Roman" w:eastAsia="Times New Roman"/>
        </w:rPr>
        <w:t>(2)</w:t>
      </w:r>
      <w:r>
        <w:t xml:space="preserve">战机从机场到表演上空的平均速度 </w:t>
      </w:r>
      <w:r>
        <w:rPr>
          <w:rFonts w:ascii="Times New Roman" w:eastAsia="Times New Roman"/>
        </w:rPr>
        <w:t>300m/s</w:t>
      </w:r>
      <w:r>
        <w:t>；</w:t>
      </w:r>
    </w:p>
    <w:p>
      <w:pPr>
        <w:pStyle w:val="5"/>
        <w:spacing w:before="176" w:line="240" w:lineRule="auto"/>
        <w:ind w:left="120"/>
        <w:rPr>
          <w:rFonts w:ascii="Times New Roman" w:hAnsi="Times New Roman" w:eastAsia="Times New Roman"/>
        </w:rPr>
      </w:pPr>
      <w:r>
        <w:rPr>
          <w:rFonts w:ascii="Times New Roman" w:hAnsi="Times New Roman" w:eastAsia="Times New Roman"/>
        </w:rPr>
        <w:t>(3)</w:t>
      </w:r>
      <w:r>
        <w:t>两架战机完成</w:t>
      </w:r>
      <w:r>
        <w:rPr>
          <w:rFonts w:ascii="Times New Roman" w:hAnsi="Times New Roman" w:eastAsia="Times New Roman"/>
        </w:rPr>
        <w:t>“</w:t>
      </w:r>
      <w:r>
        <w:t>双机对飞</w:t>
      </w:r>
      <w:r>
        <w:rPr>
          <w:rFonts w:ascii="Times New Roman" w:hAnsi="Times New Roman" w:eastAsia="Times New Roman"/>
        </w:rPr>
        <w:t>”</w:t>
      </w:r>
      <w:r>
        <w:t xml:space="preserve">动作所需要的时间 </w:t>
      </w:r>
      <w:r>
        <w:rPr>
          <w:rFonts w:ascii="Times New Roman" w:hAnsi="Times New Roman" w:eastAsia="Times New Roman"/>
        </w:rPr>
        <w:t>0.275s.</w:t>
      </w:r>
    </w:p>
    <w:p>
      <w:pPr>
        <w:pStyle w:val="5"/>
        <w:spacing w:before="176" w:line="240" w:lineRule="auto"/>
        <w:ind w:left="120" w:right="196"/>
        <w:jc w:val="both"/>
      </w:pPr>
      <w:r>
        <w:rPr>
          <w:rFonts w:ascii="Times New Roman" w:hAnsi="Times New Roman" w:eastAsia="Times New Roman"/>
        </w:rPr>
        <w:t>21.</w:t>
      </w:r>
      <w:r>
        <w:rPr>
          <w:spacing w:val="-6"/>
        </w:rPr>
        <w:t xml:space="preserve">中俄两国海军将于 </w:t>
      </w:r>
      <w:r>
        <w:rPr>
          <w:rFonts w:ascii="Times New Roman" w:hAnsi="Times New Roman" w:eastAsia="Times New Roman"/>
        </w:rPr>
        <w:t xml:space="preserve">2016 </w:t>
      </w:r>
      <w:r>
        <w:rPr>
          <w:spacing w:val="-28"/>
        </w:rPr>
        <w:t xml:space="preserve">年 </w:t>
      </w:r>
      <w:r>
        <w:rPr>
          <w:rFonts w:ascii="Times New Roman" w:hAnsi="Times New Roman" w:eastAsia="Times New Roman"/>
        </w:rPr>
        <w:t xml:space="preserve">9 </w:t>
      </w:r>
      <w:r>
        <w:rPr>
          <w:spacing w:val="-28"/>
        </w:rPr>
        <w:t xml:space="preserve">月 </w:t>
      </w:r>
      <w:r>
        <w:rPr>
          <w:rFonts w:ascii="Times New Roman" w:hAnsi="Times New Roman" w:eastAsia="Times New Roman"/>
        </w:rPr>
        <w:t xml:space="preserve">12 </w:t>
      </w:r>
      <w:r>
        <w:rPr>
          <w:spacing w:val="-18"/>
        </w:rPr>
        <w:t xml:space="preserve">日至 </w:t>
      </w:r>
      <w:r>
        <w:rPr>
          <w:rFonts w:ascii="Times New Roman" w:hAnsi="Times New Roman" w:eastAsia="Times New Roman"/>
        </w:rPr>
        <w:t xml:space="preserve">19 </w:t>
      </w:r>
      <w:r>
        <w:t>日，在广东湛江以东海空域举行代号为</w:t>
      </w:r>
      <w:r>
        <w:rPr>
          <w:rFonts w:ascii="Times New Roman" w:hAnsi="Times New Roman" w:eastAsia="Times New Roman"/>
        </w:rPr>
        <w:t>“</w:t>
      </w:r>
      <w:r>
        <w:t>海上</w:t>
      </w:r>
      <w:r>
        <w:rPr>
          <w:position w:val="2"/>
        </w:rPr>
        <w:t>联合</w:t>
      </w:r>
      <w:r>
        <w:rPr>
          <w:rFonts w:ascii="Times New Roman" w:hAnsi="Times New Roman" w:eastAsia="Times New Roman"/>
          <w:position w:val="1"/>
        </w:rPr>
        <w:t>-2016”</w:t>
      </w:r>
      <w:r>
        <w:rPr>
          <w:spacing w:val="-3"/>
          <w:position w:val="2"/>
        </w:rPr>
        <w:t xml:space="preserve">的联合军事演习。假设在演习中一艘鱼雷快艇以 </w:t>
      </w:r>
      <w:r>
        <w:rPr>
          <w:rFonts w:ascii="Times New Roman" w:hAnsi="Times New Roman" w:eastAsia="Times New Roman"/>
          <w:position w:val="1"/>
        </w:rPr>
        <w:t>v</w:t>
      </w:r>
      <w:r>
        <w:rPr>
          <w:rFonts w:ascii="Times New Roman" w:hAnsi="Times New Roman" w:eastAsia="Times New Roman"/>
          <w:position w:val="1"/>
          <w:vertAlign w:val="subscript"/>
        </w:rPr>
        <w:t>1</w:t>
      </w:r>
      <w:r>
        <w:rPr>
          <w:rFonts w:ascii="Times New Roman" w:hAnsi="Times New Roman" w:eastAsia="Times New Roman"/>
          <w:position w:val="1"/>
          <w:vertAlign w:val="baseline"/>
        </w:rPr>
        <w:t xml:space="preserve">=30m/s </w:t>
      </w:r>
      <w:r>
        <w:rPr>
          <w:position w:val="2"/>
          <w:vertAlign w:val="baseline"/>
        </w:rPr>
        <w:t>的速度追击前面同一</w:t>
      </w:r>
      <w:r>
        <w:rPr>
          <w:spacing w:val="-10"/>
          <w:position w:val="2"/>
          <w:vertAlign w:val="baseline"/>
        </w:rPr>
        <w:t xml:space="preserve">直线上正以 </w:t>
      </w:r>
      <w:r>
        <w:rPr>
          <w:rFonts w:ascii="Times New Roman" w:hAnsi="Times New Roman" w:eastAsia="Times New Roman"/>
          <w:position w:val="1"/>
          <w:vertAlign w:val="baseline"/>
        </w:rPr>
        <w:t>v</w:t>
      </w:r>
      <w:r>
        <w:rPr>
          <w:rFonts w:ascii="Times New Roman" w:hAnsi="Times New Roman" w:eastAsia="Times New Roman"/>
          <w:position w:val="1"/>
          <w:vertAlign w:val="subscript"/>
        </w:rPr>
        <w:t>2</w:t>
      </w:r>
      <w:r>
        <w:rPr>
          <w:rFonts w:ascii="Times New Roman" w:hAnsi="Times New Roman" w:eastAsia="Times New Roman"/>
          <w:position w:val="1"/>
          <w:vertAlign w:val="baseline"/>
        </w:rPr>
        <w:t xml:space="preserve">=20m/s </w:t>
      </w:r>
      <w:r>
        <w:rPr>
          <w:spacing w:val="-4"/>
          <w:position w:val="2"/>
          <w:vertAlign w:val="baseline"/>
        </w:rPr>
        <w:t xml:space="preserve">的速度在逃跑的敌舰．当两者相距 </w:t>
      </w:r>
      <w:r>
        <w:rPr>
          <w:rFonts w:ascii="Times New Roman" w:hAnsi="Times New Roman" w:eastAsia="Times New Roman"/>
          <w:position w:val="1"/>
          <w:vertAlign w:val="baseline"/>
        </w:rPr>
        <w:t xml:space="preserve">L=3km </w:t>
      </w:r>
      <w:r>
        <w:rPr>
          <w:position w:val="2"/>
          <w:vertAlign w:val="baseline"/>
        </w:rPr>
        <w:t>时，发射一枚鱼雷，经过</w:t>
      </w:r>
    </w:p>
    <w:p>
      <w:pPr>
        <w:pStyle w:val="5"/>
        <w:spacing w:before="16" w:line="240" w:lineRule="auto"/>
        <w:ind w:left="120"/>
        <w:rPr>
          <w:rFonts w:ascii="Times New Roman" w:eastAsia="Times New Roman"/>
        </w:rPr>
      </w:pPr>
      <w:r>
        <w:rPr>
          <w:rFonts w:ascii="Times New Roman" w:eastAsia="Times New Roman"/>
          <w:position w:val="1"/>
        </w:rPr>
        <w:t>t</w:t>
      </w:r>
      <w:r>
        <w:rPr>
          <w:rFonts w:ascii="Times New Roman" w:eastAsia="Times New Roman"/>
          <w:position w:val="1"/>
          <w:vertAlign w:val="subscript"/>
        </w:rPr>
        <w:t>1</w:t>
      </w:r>
      <w:r>
        <w:rPr>
          <w:rFonts w:ascii="Times New Roman" w:eastAsia="Times New Roman"/>
          <w:position w:val="1"/>
          <w:vertAlign w:val="baseline"/>
        </w:rPr>
        <w:t>=50s</w:t>
      </w:r>
      <w:r>
        <w:rPr>
          <w:position w:val="2"/>
          <w:vertAlign w:val="baseline"/>
        </w:rPr>
        <w:t xml:space="preserve">，艇长通过望远镜看到了鱼雷击中敌舰发出的火光，同时发现受损敌舰仍然以速度 </w:t>
      </w:r>
      <w:r>
        <w:rPr>
          <w:rFonts w:ascii="Times New Roman" w:eastAsia="Times New Roman"/>
          <w:position w:val="1"/>
          <w:vertAlign w:val="baseline"/>
        </w:rPr>
        <w:t>v</w:t>
      </w:r>
      <w:r>
        <w:rPr>
          <w:rFonts w:ascii="Times New Roman" w:eastAsia="Times New Roman"/>
          <w:position w:val="1"/>
          <w:vertAlign w:val="subscript"/>
        </w:rPr>
        <w:t>3</w:t>
      </w:r>
    </w:p>
    <w:p>
      <w:pPr>
        <w:pStyle w:val="5"/>
        <w:spacing w:before="160" w:line="240" w:lineRule="auto"/>
        <w:ind w:left="120"/>
      </w:pPr>
      <w:r>
        <w:rPr>
          <w:w w:val="95"/>
        </w:rPr>
        <w:t>继续逃跑，于是舰长立即发出了第二次攻击命令，第二枚鱼雷以同样的速度前进，又经过</w:t>
      </w:r>
    </w:p>
    <w:p>
      <w:pPr>
        <w:pStyle w:val="5"/>
        <w:spacing w:before="6" w:line="240" w:lineRule="auto"/>
        <w:rPr>
          <w:sz w:val="14"/>
        </w:rPr>
      </w:pPr>
    </w:p>
    <w:p>
      <w:pPr>
        <w:pStyle w:val="5"/>
        <w:spacing w:line="240" w:lineRule="auto"/>
        <w:ind w:left="120"/>
        <w:rPr>
          <w:rFonts w:ascii="Times New Roman" w:eastAsia="Times New Roman"/>
        </w:rPr>
      </w:pPr>
      <w:r>
        <w:rPr>
          <w:rFonts w:ascii="Times New Roman" w:eastAsia="Times New Roman"/>
          <w:spacing w:val="-1"/>
          <w:w w:val="99"/>
          <w:position w:val="1"/>
        </w:rPr>
        <w:t>t</w:t>
      </w:r>
      <w:r>
        <w:rPr>
          <w:rFonts w:ascii="Times New Roman" w:eastAsia="Times New Roman"/>
          <w:spacing w:val="-2"/>
          <w:w w:val="104"/>
          <w:position w:val="1"/>
          <w:vertAlign w:val="subscript"/>
        </w:rPr>
        <w:t>2</w:t>
      </w:r>
      <w:r>
        <w:rPr>
          <w:rFonts w:ascii="Times New Roman" w:eastAsia="Times New Roman"/>
          <w:spacing w:val="-1"/>
          <w:w w:val="99"/>
          <w:position w:val="1"/>
          <w:vertAlign w:val="baseline"/>
        </w:rPr>
        <w:t>=</w:t>
      </w:r>
      <w:r>
        <w:rPr>
          <w:rFonts w:ascii="Times New Roman" w:eastAsia="Times New Roman"/>
          <w:w w:val="99"/>
          <w:position w:val="1"/>
          <w:vertAlign w:val="baseline"/>
        </w:rPr>
        <w:t>4</w:t>
      </w:r>
      <w:r>
        <w:rPr>
          <w:rFonts w:ascii="Times New Roman" w:eastAsia="Times New Roman"/>
          <w:spacing w:val="0"/>
          <w:w w:val="99"/>
          <w:position w:val="1"/>
          <w:vertAlign w:val="baseline"/>
        </w:rPr>
        <w:t>0</w:t>
      </w:r>
      <w:r>
        <w:rPr>
          <w:rFonts w:ascii="Times New Roman" w:eastAsia="Times New Roman"/>
          <w:w w:val="99"/>
          <w:position w:val="1"/>
          <w:vertAlign w:val="baseline"/>
        </w:rPr>
        <w:t>s</w:t>
      </w:r>
      <w:r>
        <w:rPr>
          <w:spacing w:val="-8"/>
          <w:w w:val="99"/>
          <w:position w:val="2"/>
          <w:vertAlign w:val="baseline"/>
        </w:rPr>
        <w:t>，鱼雷再次击中敌舰并将其击沉．</w:t>
      </w:r>
      <w:r>
        <w:rPr>
          <w:spacing w:val="-1"/>
          <w:w w:val="99"/>
          <w:position w:val="2"/>
          <w:vertAlign w:val="baseline"/>
        </w:rPr>
        <w:t>（不考虑光传播的时间）</w:t>
      </w:r>
      <w:r>
        <w:rPr>
          <w:spacing w:val="1"/>
          <w:w w:val="99"/>
          <w:position w:val="2"/>
          <w:vertAlign w:val="baseline"/>
        </w:rPr>
        <w:t>求</w:t>
      </w:r>
      <w:r>
        <w:rPr>
          <w:rFonts w:ascii="Times New Roman" w:eastAsia="Times New Roman"/>
          <w:w w:val="99"/>
          <w:position w:val="1"/>
          <w:vertAlign w:val="baseline"/>
        </w:rPr>
        <w:t>:</w:t>
      </w:r>
    </w:p>
    <w:p>
      <w:pPr>
        <w:pStyle w:val="5"/>
        <w:spacing w:before="156" w:line="240" w:lineRule="auto"/>
        <w:ind w:left="120" w:right="136"/>
      </w:pPr>
      <w:r>
        <w:rPr>
          <w:position w:val="2"/>
        </w:rPr>
        <w:t>（</w:t>
      </w:r>
      <w:r>
        <w:rPr>
          <w:rFonts w:ascii="Times New Roman" w:eastAsia="Times New Roman"/>
          <w:position w:val="1"/>
        </w:rPr>
        <w:t>1</w:t>
      </w:r>
      <w:r>
        <w:rPr>
          <w:position w:val="2"/>
        </w:rPr>
        <w:t>）</w:t>
      </w:r>
      <w:r>
        <w:rPr>
          <w:spacing w:val="-3"/>
          <w:position w:val="2"/>
        </w:rPr>
        <w:t xml:space="preserve">从发射第一枚鱼雷到第一次击中敌舰，我方快艇以 </w:t>
      </w:r>
      <w:r>
        <w:rPr>
          <w:rFonts w:ascii="Times New Roman" w:eastAsia="Times New Roman"/>
          <w:position w:val="1"/>
        </w:rPr>
        <w:t>v</w:t>
      </w:r>
      <w:r>
        <w:rPr>
          <w:rFonts w:ascii="Times New Roman" w:eastAsia="Times New Roman"/>
          <w:position w:val="1"/>
          <w:vertAlign w:val="subscript"/>
        </w:rPr>
        <w:t>1</w:t>
      </w:r>
      <w:r>
        <w:rPr>
          <w:rFonts w:ascii="Times New Roman" w:eastAsia="Times New Roman"/>
          <w:position w:val="1"/>
          <w:vertAlign w:val="baseline"/>
        </w:rPr>
        <w:t xml:space="preserve">=30m/s </w:t>
      </w:r>
      <w:r>
        <w:rPr>
          <w:spacing w:val="-10"/>
          <w:position w:val="2"/>
          <w:vertAlign w:val="baseline"/>
        </w:rPr>
        <w:t xml:space="preserve">的速度追了 </w:t>
      </w:r>
      <w:r>
        <w:rPr>
          <w:rFonts w:ascii="Times New Roman" w:eastAsia="Times New Roman"/>
          <w:position w:val="1"/>
          <w:vertAlign w:val="baseline"/>
        </w:rPr>
        <w:t>50s</w:t>
      </w:r>
      <w:r>
        <w:rPr>
          <w:position w:val="2"/>
          <w:vertAlign w:val="baseline"/>
        </w:rPr>
        <w:t>，此过程</w:t>
      </w:r>
      <w:r>
        <w:rPr>
          <w:spacing w:val="-5"/>
          <w:position w:val="2"/>
          <w:vertAlign w:val="baseline"/>
        </w:rPr>
        <w:t xml:space="preserve">中我方快艇运动的距离 </w:t>
      </w:r>
      <w:r>
        <w:rPr>
          <w:rFonts w:ascii="Times New Roman" w:eastAsia="Times New Roman"/>
          <w:position w:val="1"/>
          <w:vertAlign w:val="baseline"/>
        </w:rPr>
        <w:t>s</w:t>
      </w:r>
      <w:r>
        <w:rPr>
          <w:rFonts w:ascii="Times New Roman" w:eastAsia="Times New Roman"/>
          <w:position w:val="1"/>
          <w:vertAlign w:val="subscript"/>
        </w:rPr>
        <w:t>1</w:t>
      </w:r>
      <w:r>
        <w:rPr>
          <w:rFonts w:ascii="Times New Roman" w:eastAsia="Times New Roman"/>
          <w:position w:val="1"/>
          <w:vertAlign w:val="baseline"/>
        </w:rPr>
        <w:t xml:space="preserve"> </w:t>
      </w:r>
      <w:r>
        <w:rPr>
          <w:spacing w:val="-6"/>
          <w:position w:val="2"/>
          <w:vertAlign w:val="baseline"/>
        </w:rPr>
        <w:t xml:space="preserve">为多少米？敌舰以 </w:t>
      </w:r>
      <w:r>
        <w:rPr>
          <w:rFonts w:ascii="Times New Roman" w:eastAsia="Times New Roman"/>
          <w:position w:val="1"/>
          <w:vertAlign w:val="baseline"/>
        </w:rPr>
        <w:t>v</w:t>
      </w:r>
      <w:r>
        <w:rPr>
          <w:rFonts w:ascii="Times New Roman" w:eastAsia="Times New Roman"/>
          <w:position w:val="1"/>
          <w:vertAlign w:val="subscript"/>
        </w:rPr>
        <w:t>2</w:t>
      </w:r>
      <w:r>
        <w:rPr>
          <w:rFonts w:ascii="Times New Roman" w:eastAsia="Times New Roman"/>
          <w:position w:val="1"/>
          <w:vertAlign w:val="baseline"/>
        </w:rPr>
        <w:t xml:space="preserve">=20m/s </w:t>
      </w:r>
      <w:r>
        <w:rPr>
          <w:spacing w:val="-6"/>
          <w:position w:val="2"/>
          <w:vertAlign w:val="baseline"/>
        </w:rPr>
        <w:t xml:space="preserve">的速度沿直线逃跑了 </w:t>
      </w:r>
      <w:r>
        <w:rPr>
          <w:rFonts w:ascii="Times New Roman" w:eastAsia="Times New Roman"/>
          <w:position w:val="1"/>
          <w:vertAlign w:val="baseline"/>
        </w:rPr>
        <w:t>50s</w:t>
      </w:r>
      <w:r>
        <w:rPr>
          <w:position w:val="2"/>
          <w:vertAlign w:val="baseline"/>
        </w:rPr>
        <w:t>，此过程中</w:t>
      </w:r>
      <w:r>
        <w:rPr>
          <w:spacing w:val="-7"/>
          <w:position w:val="2"/>
          <w:vertAlign w:val="baseline"/>
        </w:rPr>
        <w:t xml:space="preserve">敌舰运动的距离 </w:t>
      </w:r>
      <w:r>
        <w:rPr>
          <w:rFonts w:ascii="Times New Roman" w:eastAsia="Times New Roman"/>
          <w:position w:val="1"/>
          <w:vertAlign w:val="baseline"/>
        </w:rPr>
        <w:t>s</w:t>
      </w:r>
      <w:r>
        <w:rPr>
          <w:rFonts w:ascii="Times New Roman" w:eastAsia="Times New Roman"/>
          <w:position w:val="1"/>
          <w:vertAlign w:val="subscript"/>
        </w:rPr>
        <w:t>2</w:t>
      </w:r>
      <w:r>
        <w:rPr>
          <w:rFonts w:ascii="Times New Roman" w:eastAsia="Times New Roman"/>
          <w:position w:val="1"/>
          <w:vertAlign w:val="baseline"/>
        </w:rPr>
        <w:t xml:space="preserve"> </w:t>
      </w:r>
      <w:r>
        <w:rPr>
          <w:position w:val="2"/>
          <w:vertAlign w:val="baseline"/>
        </w:rPr>
        <w:t>为多少米？</w:t>
      </w:r>
    </w:p>
    <w:p>
      <w:pPr>
        <w:pStyle w:val="5"/>
        <w:spacing w:before="24" w:line="240" w:lineRule="auto"/>
        <w:ind w:left="120"/>
        <w:rPr>
          <w:rFonts w:ascii="Times New Roman" w:eastAsia="Times New Roman"/>
        </w:rPr>
      </w:pPr>
      <w:r>
        <w:rPr>
          <w:spacing w:val="-6"/>
          <w:position w:val="2"/>
        </w:rPr>
        <w:t>（</w:t>
      </w:r>
      <w:r>
        <w:rPr>
          <w:rFonts w:ascii="Times New Roman" w:eastAsia="Times New Roman"/>
          <w:spacing w:val="-6"/>
          <w:position w:val="1"/>
        </w:rPr>
        <w:t>2</w:t>
      </w:r>
      <w:r>
        <w:rPr>
          <w:spacing w:val="-6"/>
          <w:position w:val="2"/>
        </w:rPr>
        <w:t>）</w:t>
      </w:r>
      <w:r>
        <w:rPr>
          <w:spacing w:val="-4"/>
          <w:position w:val="2"/>
        </w:rPr>
        <w:t xml:space="preserve">从发射第一枚鱼雷到第一次击中敌舰，鱼雷运动的距离为 </w:t>
      </w:r>
      <w:r>
        <w:rPr>
          <w:rFonts w:ascii="Times New Roman" w:eastAsia="Times New Roman"/>
          <w:position w:val="1"/>
        </w:rPr>
        <w:t>s</w:t>
      </w:r>
      <w:r>
        <w:rPr>
          <w:rFonts w:ascii="Times New Roman" w:eastAsia="Times New Roman"/>
          <w:position w:val="1"/>
          <w:vertAlign w:val="subscript"/>
        </w:rPr>
        <w:t>3</w:t>
      </w:r>
      <w:r>
        <w:rPr>
          <w:rFonts w:ascii="Times New Roman" w:eastAsia="Times New Roman"/>
          <w:position w:val="1"/>
          <w:vertAlign w:val="baseline"/>
        </w:rPr>
        <w:t xml:space="preserve"> </w:t>
      </w:r>
      <w:r>
        <w:rPr>
          <w:spacing w:val="-6"/>
          <w:position w:val="2"/>
          <w:vertAlign w:val="baseline"/>
        </w:rPr>
        <w:t xml:space="preserve">为多少米？鱼雷的速度 </w:t>
      </w:r>
      <w:r>
        <w:rPr>
          <w:rFonts w:ascii="Times New Roman" w:eastAsia="Times New Roman"/>
          <w:position w:val="1"/>
          <w:vertAlign w:val="baseline"/>
        </w:rPr>
        <w:t>v</w:t>
      </w:r>
      <w:r>
        <w:rPr>
          <w:rFonts w:ascii="Times New Roman" w:eastAsia="Times New Roman"/>
          <w:position w:val="1"/>
          <w:vertAlign w:val="subscript"/>
        </w:rPr>
        <w:t>0</w:t>
      </w:r>
    </w:p>
    <w:p>
      <w:pPr>
        <w:pStyle w:val="5"/>
        <w:spacing w:before="160" w:line="240" w:lineRule="auto"/>
        <w:ind w:left="120"/>
      </w:pPr>
      <w:r>
        <w:rPr>
          <w:w w:val="95"/>
        </w:rPr>
        <w:t>为多少米每秒？</w:t>
      </w:r>
    </w:p>
    <w:p>
      <w:pPr>
        <w:pStyle w:val="5"/>
        <w:spacing w:before="6" w:line="240" w:lineRule="auto"/>
        <w:rPr>
          <w:sz w:val="14"/>
        </w:rPr>
      </w:pPr>
    </w:p>
    <w:p>
      <w:pPr>
        <w:pStyle w:val="5"/>
        <w:spacing w:line="240" w:lineRule="auto"/>
        <w:ind w:left="120"/>
      </w:pPr>
      <w:r>
        <w:rPr>
          <w:position w:val="2"/>
        </w:rPr>
        <w:t>（</w:t>
      </w:r>
      <w:r>
        <w:rPr>
          <w:rFonts w:ascii="Times New Roman" w:eastAsia="Times New Roman"/>
          <w:position w:val="1"/>
        </w:rPr>
        <w:t>3</w:t>
      </w:r>
      <w:r>
        <w:rPr>
          <w:position w:val="2"/>
        </w:rPr>
        <w:t xml:space="preserve">） 第二枚鱼雷击中敌舰前，敌舰逃跑的速度 </w:t>
      </w:r>
      <w:r>
        <w:rPr>
          <w:rFonts w:ascii="Times New Roman" w:eastAsia="Times New Roman"/>
          <w:position w:val="1"/>
        </w:rPr>
        <w:t>v</w:t>
      </w:r>
      <w:r>
        <w:rPr>
          <w:rFonts w:ascii="Times New Roman" w:eastAsia="Times New Roman"/>
          <w:position w:val="1"/>
          <w:vertAlign w:val="subscript"/>
        </w:rPr>
        <w:t>3</w:t>
      </w:r>
      <w:r>
        <w:rPr>
          <w:rFonts w:ascii="Times New Roman" w:eastAsia="Times New Roman"/>
          <w:position w:val="1"/>
          <w:vertAlign w:val="baseline"/>
        </w:rPr>
        <w:t xml:space="preserve"> </w:t>
      </w:r>
      <w:r>
        <w:rPr>
          <w:position w:val="2"/>
          <w:vertAlign w:val="baseline"/>
        </w:rPr>
        <w:t>为多少米每秒？</w:t>
      </w:r>
    </w:p>
    <w:p>
      <w:pPr>
        <w:pStyle w:val="5"/>
        <w:tabs>
          <w:tab w:val="left" w:pos="2803"/>
          <w:tab w:val="left" w:pos="3700"/>
          <w:tab w:val="left" w:pos="5123"/>
          <w:tab w:val="left" w:pos="6477"/>
        </w:tabs>
        <w:spacing w:before="162" w:line="240" w:lineRule="auto"/>
        <w:ind w:left="120"/>
        <w:rPr>
          <w:rFonts w:ascii="Times New Roman" w:eastAsia="Times New Roman"/>
        </w:rPr>
      </w:pPr>
      <w:r>
        <w:rPr>
          <w:color w:val="0000FF"/>
        </w:rPr>
        <w:t>【答案</w:t>
      </w:r>
      <w:r>
        <w:rPr>
          <w:color w:val="0000FF"/>
          <w:spacing w:val="-104"/>
        </w:rPr>
        <w:t>】</w:t>
      </w:r>
      <w:r>
        <w:t>（</w:t>
      </w:r>
      <w:r>
        <w:rPr>
          <w:rFonts w:ascii="Times New Roman" w:eastAsia="Times New Roman"/>
        </w:rPr>
        <w:t>1</w:t>
      </w:r>
      <w:r>
        <w:t>）</w:t>
      </w:r>
      <w:r>
        <w:rPr>
          <w:rFonts w:ascii="Times New Roman" w:eastAsia="Times New Roman"/>
        </w:rPr>
        <w:t>1500m</w:t>
      </w:r>
      <w:r>
        <w:rPr>
          <w:rFonts w:ascii="Times New Roman" w:eastAsia="Times New Roman"/>
          <w:spacing w:val="48"/>
        </w:rPr>
        <w:t xml:space="preserve"> </w:t>
      </w:r>
      <w:r>
        <w:t>（</w:t>
      </w:r>
      <w:r>
        <w:rPr>
          <w:rFonts w:ascii="Times New Roman" w:eastAsia="Times New Roman"/>
        </w:rPr>
        <w:t>2</w:t>
      </w:r>
      <w:r>
        <w:t>）</w:t>
      </w:r>
      <w:r>
        <w:tab/>
      </w:r>
      <w:r>
        <w:rPr>
          <w:rFonts w:ascii="Times New Roman" w:eastAsia="Times New Roman"/>
        </w:rPr>
        <w:t>1000m</w:t>
      </w:r>
      <w:r>
        <w:rPr>
          <w:rFonts w:ascii="Times New Roman" w:eastAsia="Times New Roman"/>
        </w:rPr>
        <w:tab/>
      </w:r>
      <w:r>
        <w:t>（</w:t>
      </w:r>
      <w:r>
        <w:rPr>
          <w:rFonts w:ascii="Times New Roman" w:eastAsia="Times New Roman"/>
        </w:rPr>
        <w:t>3</w:t>
      </w:r>
      <w:r>
        <w:t>）</w:t>
      </w:r>
      <w:r>
        <w:rPr>
          <w:rFonts w:ascii="Times New Roman" w:eastAsia="Times New Roman"/>
        </w:rPr>
        <w:t>4000m</w:t>
      </w:r>
      <w:r>
        <w:rPr>
          <w:rFonts w:ascii="Times New Roman" w:eastAsia="Times New Roman"/>
        </w:rPr>
        <w:tab/>
      </w:r>
      <w:r>
        <w:t>（</w:t>
      </w:r>
      <w:r>
        <w:rPr>
          <w:rFonts w:ascii="Times New Roman" w:eastAsia="Times New Roman"/>
        </w:rPr>
        <w:t>4</w:t>
      </w:r>
      <w:r>
        <w:t>）</w:t>
      </w:r>
      <w:r>
        <w:rPr>
          <w:spacing w:val="-2"/>
        </w:rPr>
        <w:t xml:space="preserve"> </w:t>
      </w:r>
      <w:r>
        <w:rPr>
          <w:rFonts w:ascii="Times New Roman" w:eastAsia="Times New Roman"/>
        </w:rPr>
        <w:t>80m/s</w:t>
      </w:r>
      <w:r>
        <w:rPr>
          <w:rFonts w:ascii="Times New Roman" w:eastAsia="Times New Roman"/>
        </w:rPr>
        <w:tab/>
      </w:r>
      <w:r>
        <w:t>（</w:t>
      </w:r>
      <w:r>
        <w:rPr>
          <w:rFonts w:ascii="Times New Roman" w:eastAsia="Times New Roman"/>
        </w:rPr>
        <w:t>5</w:t>
      </w:r>
      <w:r>
        <w:t>）</w:t>
      </w:r>
      <w:r>
        <w:rPr>
          <w:spacing w:val="-5"/>
        </w:rPr>
        <w:t xml:space="preserve"> </w:t>
      </w:r>
      <w:r>
        <w:rPr>
          <w:rFonts w:ascii="Times New Roman" w:eastAsia="Times New Roman"/>
        </w:rPr>
        <w:t>17.5m/s</w:t>
      </w:r>
    </w:p>
    <w:p>
      <w:pPr>
        <w:pStyle w:val="5"/>
        <w:spacing w:before="174" w:line="240" w:lineRule="auto"/>
        <w:ind w:left="120"/>
      </w:pPr>
      <w:r>
        <w:rPr>
          <w:color w:val="0000FF"/>
          <w:w w:val="95"/>
        </w:rPr>
        <w:t>【解析】</w:t>
      </w:r>
    </w:p>
    <w:p>
      <w:pPr>
        <w:pStyle w:val="5"/>
        <w:spacing w:before="6" w:line="240" w:lineRule="auto"/>
        <w:rPr>
          <w:sz w:val="14"/>
        </w:rPr>
      </w:pPr>
    </w:p>
    <w:p>
      <w:pPr>
        <w:pStyle w:val="5"/>
        <w:spacing w:line="240" w:lineRule="auto"/>
        <w:ind w:left="120"/>
      </w:pPr>
      <w:r>
        <w:rPr>
          <w:w w:val="95"/>
          <w:position w:val="2"/>
        </w:rPr>
        <w:t>（</w:t>
      </w:r>
      <w:r>
        <w:rPr>
          <w:rFonts w:ascii="Times New Roman" w:hAnsi="Times New Roman" w:eastAsia="Times New Roman"/>
          <w:w w:val="95"/>
          <w:position w:val="1"/>
        </w:rPr>
        <w:t>1</w:t>
      </w:r>
      <w:r>
        <w:rPr>
          <w:w w:val="95"/>
          <w:position w:val="2"/>
        </w:rPr>
        <w:t>）此过程中我方快艇运动的距离：</w:t>
      </w:r>
      <w:r>
        <w:rPr>
          <w:rFonts w:ascii="Times New Roman" w:hAnsi="Times New Roman" w:eastAsia="Times New Roman"/>
          <w:w w:val="95"/>
          <w:position w:val="1"/>
        </w:rPr>
        <w:t>s</w:t>
      </w:r>
      <w:r>
        <w:rPr>
          <w:rFonts w:ascii="Times New Roman" w:hAnsi="Times New Roman" w:eastAsia="Times New Roman"/>
          <w:w w:val="95"/>
          <w:position w:val="1"/>
          <w:vertAlign w:val="subscript"/>
        </w:rPr>
        <w:t>1</w:t>
      </w:r>
      <w:r>
        <w:rPr>
          <w:rFonts w:ascii="Times New Roman" w:hAnsi="Times New Roman" w:eastAsia="Times New Roman"/>
          <w:w w:val="95"/>
          <w:position w:val="1"/>
          <w:vertAlign w:val="baseline"/>
        </w:rPr>
        <w:t>=v</w:t>
      </w:r>
      <w:r>
        <w:rPr>
          <w:rFonts w:ascii="Times New Roman" w:hAnsi="Times New Roman" w:eastAsia="Times New Roman"/>
          <w:w w:val="95"/>
          <w:position w:val="1"/>
          <w:vertAlign w:val="subscript"/>
        </w:rPr>
        <w:t>1</w:t>
      </w:r>
      <w:r>
        <w:rPr>
          <w:rFonts w:ascii="Times New Roman" w:hAnsi="Times New Roman" w:eastAsia="Times New Roman"/>
          <w:w w:val="95"/>
          <w:position w:val="1"/>
          <w:vertAlign w:val="baseline"/>
        </w:rPr>
        <w:t>t</w:t>
      </w:r>
      <w:r>
        <w:rPr>
          <w:rFonts w:ascii="Times New Roman" w:hAnsi="Times New Roman" w:eastAsia="Times New Roman"/>
          <w:w w:val="95"/>
          <w:position w:val="1"/>
          <w:vertAlign w:val="subscript"/>
        </w:rPr>
        <w:t>1</w:t>
      </w:r>
      <w:r>
        <w:rPr>
          <w:rFonts w:ascii="Times New Roman" w:hAnsi="Times New Roman" w:eastAsia="Times New Roman"/>
          <w:w w:val="95"/>
          <w:position w:val="1"/>
          <w:vertAlign w:val="baseline"/>
        </w:rPr>
        <w:t>=30m/s×50s=1500m</w:t>
      </w:r>
      <w:r>
        <w:rPr>
          <w:w w:val="95"/>
          <w:position w:val="2"/>
          <w:vertAlign w:val="baseline"/>
        </w:rPr>
        <w:t>；</w:t>
      </w:r>
    </w:p>
    <w:p>
      <w:pPr>
        <w:spacing w:after="0" w:line="240" w:lineRule="auto"/>
        <w:sectPr>
          <w:type w:val="continuous"/>
          <w:pgSz w:w="11910" w:h="16840"/>
          <w:pgMar w:top="720" w:right="1680" w:bottom="1220" w:left="1680" w:header="720" w:footer="720" w:gutter="0"/>
          <w:cols w:space="708" w:num="1"/>
        </w:sectPr>
      </w:pPr>
    </w:p>
    <w:p>
      <w:pPr>
        <w:pStyle w:val="5"/>
        <w:spacing w:line="240" w:lineRule="auto"/>
        <w:rPr>
          <w:sz w:val="20"/>
        </w:rPr>
      </w:pPr>
    </w:p>
    <w:p>
      <w:pPr>
        <w:pStyle w:val="5"/>
        <w:spacing w:line="240" w:lineRule="auto"/>
        <w:rPr>
          <w:sz w:val="20"/>
        </w:rPr>
      </w:pPr>
    </w:p>
    <w:p>
      <w:pPr>
        <w:pStyle w:val="5"/>
        <w:spacing w:before="9" w:line="240" w:lineRule="auto"/>
        <w:rPr>
          <w:sz w:val="16"/>
        </w:rPr>
      </w:pPr>
    </w:p>
    <w:p>
      <w:pPr>
        <w:pStyle w:val="5"/>
        <w:spacing w:before="36" w:line="240" w:lineRule="auto"/>
        <w:ind w:left="120"/>
      </w:pPr>
      <w:r>
        <w:rPr>
          <w:w w:val="95"/>
          <w:position w:val="2"/>
        </w:rPr>
        <w:t>此过程中敌舰运动的距离：</w:t>
      </w:r>
      <w:r>
        <w:rPr>
          <w:rFonts w:ascii="Times New Roman" w:hAnsi="Times New Roman" w:eastAsia="Times New Roman"/>
          <w:w w:val="95"/>
          <w:position w:val="1"/>
        </w:rPr>
        <w:t>s</w:t>
      </w:r>
      <w:r>
        <w:rPr>
          <w:rFonts w:ascii="Times New Roman" w:hAnsi="Times New Roman" w:eastAsia="Times New Roman"/>
          <w:w w:val="95"/>
          <w:position w:val="1"/>
          <w:vertAlign w:val="subscript"/>
        </w:rPr>
        <w:t>2</w:t>
      </w:r>
      <w:r>
        <w:rPr>
          <w:rFonts w:ascii="Times New Roman" w:hAnsi="Times New Roman" w:eastAsia="Times New Roman"/>
          <w:w w:val="95"/>
          <w:position w:val="1"/>
          <w:vertAlign w:val="baseline"/>
        </w:rPr>
        <w:t>=v</w:t>
      </w:r>
      <w:r>
        <w:rPr>
          <w:rFonts w:ascii="Times New Roman" w:hAnsi="Times New Roman" w:eastAsia="Times New Roman"/>
          <w:w w:val="95"/>
          <w:position w:val="1"/>
          <w:vertAlign w:val="subscript"/>
        </w:rPr>
        <w:t>2</w:t>
      </w:r>
      <w:r>
        <w:rPr>
          <w:rFonts w:ascii="Times New Roman" w:hAnsi="Times New Roman" w:eastAsia="Times New Roman"/>
          <w:w w:val="95"/>
          <w:position w:val="1"/>
          <w:vertAlign w:val="baseline"/>
        </w:rPr>
        <w:t>t</w:t>
      </w:r>
      <w:r>
        <w:rPr>
          <w:rFonts w:ascii="Times New Roman" w:hAnsi="Times New Roman" w:eastAsia="Times New Roman"/>
          <w:w w:val="95"/>
          <w:position w:val="1"/>
          <w:vertAlign w:val="subscript"/>
        </w:rPr>
        <w:t>1</w:t>
      </w:r>
      <w:r>
        <w:rPr>
          <w:rFonts w:ascii="Times New Roman" w:hAnsi="Times New Roman" w:eastAsia="Times New Roman"/>
          <w:w w:val="95"/>
          <w:position w:val="1"/>
          <w:vertAlign w:val="baseline"/>
        </w:rPr>
        <w:t>=20m/s×50s=1000m</w:t>
      </w:r>
      <w:r>
        <w:rPr>
          <w:w w:val="95"/>
          <w:position w:val="2"/>
          <w:vertAlign w:val="baseline"/>
        </w:rPr>
        <w:t>；</w:t>
      </w:r>
    </w:p>
    <w:p>
      <w:pPr>
        <w:pStyle w:val="5"/>
        <w:spacing w:before="157" w:line="240" w:lineRule="auto"/>
        <w:ind w:left="119"/>
      </w:pPr>
      <w:r>
        <w:rPr>
          <w:w w:val="95"/>
          <w:position w:val="2"/>
        </w:rPr>
        <w:t>（</w:t>
      </w:r>
      <w:r>
        <w:rPr>
          <w:rFonts w:ascii="Times New Roman" w:eastAsia="Times New Roman"/>
          <w:w w:val="95"/>
          <w:position w:val="1"/>
        </w:rPr>
        <w:t>2</w:t>
      </w:r>
      <w:r>
        <w:rPr>
          <w:w w:val="95"/>
          <w:position w:val="2"/>
        </w:rPr>
        <w:t>）由题意知，鱼雷通过的路程：</w:t>
      </w:r>
      <w:r>
        <w:rPr>
          <w:rFonts w:ascii="Times New Roman" w:eastAsia="Times New Roman"/>
          <w:w w:val="95"/>
          <w:position w:val="1"/>
        </w:rPr>
        <w:t>s</w:t>
      </w:r>
      <w:r>
        <w:rPr>
          <w:rFonts w:ascii="Times New Roman" w:eastAsia="Times New Roman"/>
          <w:w w:val="95"/>
          <w:position w:val="1"/>
          <w:vertAlign w:val="subscript"/>
        </w:rPr>
        <w:t>3</w:t>
      </w:r>
      <w:r>
        <w:rPr>
          <w:rFonts w:ascii="Times New Roman" w:eastAsia="Times New Roman"/>
          <w:w w:val="95"/>
          <w:position w:val="1"/>
          <w:vertAlign w:val="baseline"/>
        </w:rPr>
        <w:t>=L+s</w:t>
      </w:r>
      <w:r>
        <w:rPr>
          <w:rFonts w:ascii="Times New Roman" w:eastAsia="Times New Roman"/>
          <w:w w:val="95"/>
          <w:position w:val="1"/>
          <w:vertAlign w:val="subscript"/>
        </w:rPr>
        <w:t>2</w:t>
      </w:r>
      <w:r>
        <w:rPr>
          <w:rFonts w:ascii="Times New Roman" w:eastAsia="Times New Roman"/>
          <w:w w:val="95"/>
          <w:position w:val="1"/>
          <w:vertAlign w:val="baseline"/>
        </w:rPr>
        <w:t>=3000m+1000m=4000m</w:t>
      </w:r>
      <w:r>
        <w:rPr>
          <w:w w:val="95"/>
          <w:position w:val="2"/>
          <w:vertAlign w:val="baseline"/>
        </w:rPr>
        <w:t>，</w:t>
      </w:r>
    </w:p>
    <w:p>
      <w:pPr>
        <w:pStyle w:val="5"/>
        <w:spacing w:before="9" w:line="240" w:lineRule="auto"/>
        <w:rPr>
          <w:sz w:val="10"/>
        </w:rPr>
      </w:pPr>
    </w:p>
    <w:p>
      <w:pPr>
        <w:spacing w:after="0" w:line="240" w:lineRule="auto"/>
        <w:rPr>
          <w:sz w:val="10"/>
        </w:rPr>
        <w:sectPr>
          <w:pgSz w:w="11910" w:h="16840"/>
          <w:pgMar w:top="720" w:right="1680" w:bottom="1220" w:left="1680" w:header="522" w:footer="1031" w:gutter="0"/>
          <w:cols w:space="708" w:num="1"/>
        </w:sectPr>
      </w:pPr>
    </w:p>
    <w:p>
      <w:pPr>
        <w:pStyle w:val="5"/>
        <w:spacing w:before="236" w:line="240" w:lineRule="auto"/>
        <w:ind w:left="119"/>
        <w:rPr>
          <w:rFonts w:ascii="Times New Roman" w:eastAsia="Times New Roman"/>
          <w:i/>
          <w:sz w:val="23"/>
        </w:rPr>
      </w:pPr>
      <w:r>
        <w:rPr>
          <w:spacing w:val="-11"/>
        </w:rPr>
        <w:t xml:space="preserve">鱼雷的速度： </w:t>
      </w:r>
      <w:r>
        <w:rPr>
          <w:rFonts w:ascii="Times New Roman" w:eastAsia="Times New Roman"/>
          <w:i/>
          <w:position w:val="4"/>
          <w:sz w:val="23"/>
        </w:rPr>
        <w:t>v</w:t>
      </w:r>
    </w:p>
    <w:p>
      <w:pPr>
        <w:spacing w:before="90" w:line="240" w:lineRule="auto"/>
        <w:ind w:left="105" w:right="0" w:firstLine="0"/>
        <w:jc w:val="left"/>
        <w:rPr>
          <w:sz w:val="21"/>
        </w:rPr>
      </w:pPr>
      <w:r>
        <w:br w:type="column"/>
      </w:r>
      <w:r>
        <w:rPr>
          <w:rFonts w:ascii="Symbol" w:hAnsi="Symbol" w:eastAsia="Symbol"/>
          <w:sz w:val="23"/>
        </w:rPr>
        <w:sym w:font="Symbol" w:char="F03D"/>
      </w:r>
      <w:r>
        <w:rPr>
          <w:rFonts w:ascii="Times New Roman" w:hAnsi="Times New Roman" w:eastAsia="Times New Roman"/>
          <w:sz w:val="23"/>
        </w:rPr>
        <w:t xml:space="preserve"> </w:t>
      </w:r>
      <w:r>
        <w:rPr>
          <w:rFonts w:ascii="Times New Roman" w:hAnsi="Times New Roman" w:eastAsia="Times New Roman"/>
          <w:i/>
          <w:position w:val="15"/>
          <w:sz w:val="23"/>
        </w:rPr>
        <w:t>s</w:t>
      </w:r>
      <w:r>
        <w:rPr>
          <w:rFonts w:ascii="Times New Roman" w:hAnsi="Times New Roman" w:eastAsia="Times New Roman"/>
          <w:position w:val="9"/>
          <w:sz w:val="14"/>
        </w:rPr>
        <w:t xml:space="preserve">3   </w:t>
      </w:r>
      <w:r>
        <w:rPr>
          <w:rFonts w:ascii="Symbol" w:hAnsi="Symbol" w:eastAsia="Symbol"/>
          <w:sz w:val="23"/>
        </w:rPr>
        <w:sym w:font="Symbol" w:char="F03D"/>
      </w:r>
      <w:r>
        <w:rPr>
          <w:rFonts w:ascii="Times New Roman" w:hAnsi="Times New Roman" w:eastAsia="Times New Roman"/>
          <w:sz w:val="23"/>
        </w:rPr>
        <w:t xml:space="preserve"> </w:t>
      </w:r>
      <w:r>
        <w:rPr>
          <w:rFonts w:ascii="Times New Roman" w:hAnsi="Times New Roman" w:eastAsia="Times New Roman"/>
          <w:position w:val="15"/>
          <w:sz w:val="23"/>
        </w:rPr>
        <w:t>4000</w:t>
      </w:r>
      <w:r>
        <w:rPr>
          <w:rFonts w:ascii="Times New Roman" w:hAnsi="Times New Roman" w:eastAsia="Times New Roman"/>
          <w:i/>
          <w:position w:val="15"/>
          <w:sz w:val="23"/>
        </w:rPr>
        <w:t xml:space="preserve">m </w:t>
      </w:r>
      <w:r>
        <w:rPr>
          <w:rFonts w:ascii="Symbol" w:hAnsi="Symbol" w:eastAsia="Symbol"/>
          <w:sz w:val="23"/>
        </w:rPr>
        <w:sym w:font="Symbol" w:char="F03D"/>
      </w:r>
      <w:r>
        <w:rPr>
          <w:rFonts w:ascii="Times New Roman" w:hAnsi="Times New Roman" w:eastAsia="Times New Roman"/>
          <w:sz w:val="23"/>
        </w:rPr>
        <w:t xml:space="preserve"> 80</w:t>
      </w:r>
      <w:r>
        <w:rPr>
          <w:rFonts w:ascii="Times New Roman" w:hAnsi="Times New Roman" w:eastAsia="Times New Roman"/>
          <w:i/>
          <w:sz w:val="23"/>
        </w:rPr>
        <w:t xml:space="preserve">m </w:t>
      </w:r>
      <w:r>
        <w:rPr>
          <w:rFonts w:ascii="Times New Roman" w:hAnsi="Times New Roman" w:eastAsia="Times New Roman"/>
          <w:sz w:val="23"/>
        </w:rPr>
        <w:t xml:space="preserve">/ </w:t>
      </w:r>
      <w:r>
        <w:rPr>
          <w:rFonts w:ascii="Times New Roman" w:hAnsi="Times New Roman" w:eastAsia="Times New Roman"/>
          <w:i/>
          <w:sz w:val="23"/>
        </w:rPr>
        <w:t xml:space="preserve">s </w:t>
      </w:r>
      <w:r>
        <w:rPr>
          <w:position w:val="-3"/>
          <w:sz w:val="21"/>
        </w:rPr>
        <w:t>；</w:t>
      </w:r>
    </w:p>
    <w:p>
      <w:pPr>
        <w:spacing w:after="0" w:line="240" w:lineRule="auto"/>
        <w:jc w:val="left"/>
        <w:rPr>
          <w:sz w:val="21"/>
        </w:rPr>
        <w:sectPr>
          <w:type w:val="continuous"/>
          <w:pgSz w:w="11910" w:h="16840"/>
          <w:pgMar w:top="720" w:right="1680" w:bottom="1220" w:left="1680" w:header="720" w:footer="720" w:gutter="0"/>
          <w:cols w:equalWidth="0" w:num="2">
            <w:col w:w="1519" w:space="40"/>
            <w:col w:w="6991"/>
          </w:cols>
        </w:sectPr>
      </w:pPr>
    </w:p>
    <w:p>
      <w:pPr>
        <w:tabs>
          <w:tab w:val="left" w:pos="2488"/>
        </w:tabs>
        <w:spacing w:before="0" w:line="240" w:lineRule="auto"/>
        <w:ind w:left="1889" w:right="0" w:firstLine="0"/>
        <w:jc w:val="left"/>
        <w:rPr>
          <w:rFonts w:ascii="Times New Roman"/>
          <w:i/>
          <w:sz w:val="23"/>
        </w:rPr>
      </w:pPr>
      <w:r>
        <w:pict>
          <v:line id="_x0000_s1060" o:spid="_x0000_s1060" o:spt="20" style="position:absolute;left:0pt;margin-left:176.75pt;margin-top:-1.7pt;height:0pt;width:10.5pt;mso-position-horizontal-relative:page;z-index:-251617280;mso-width-relative:page;mso-height-relative:page;" stroked="t" coordsize="21600,21600">
            <v:path arrowok="t"/>
            <v:fill focussize="0,0"/>
            <v:stroke color="#000000"/>
            <v:imagedata o:title=""/>
            <o:lock v:ext="edit"/>
          </v:line>
        </w:pict>
      </w:r>
      <w:r>
        <w:pict>
          <v:line id="_x0000_s1061" o:spid="_x0000_s1061" o:spt="20" style="position:absolute;left:0pt;margin-left:200pt;margin-top:-1.7pt;height:0pt;width:34.25pt;mso-position-horizontal-relative:page;z-index:-251616256;mso-width-relative:page;mso-height-relative:page;" stroked="t" coordsize="21600,21600">
            <v:path arrowok="t"/>
            <v:fill focussize="0,0"/>
            <v:stroke color="#000000"/>
            <v:imagedata o:title=""/>
            <o:lock v:ext="edit"/>
          </v:line>
        </w:pict>
      </w:r>
      <w:r>
        <w:pict>
          <v:shape id="_x0000_s1062" o:spid="_x0000_s1062" o:spt="202" type="#_x0000_t202" style="position:absolute;left:0pt;margin-left:159.7pt;margin-top:-1.8pt;height:7.7pt;width:3.5pt;mso-position-horizontal-relative:page;z-index:-251615232;mso-width-relative:page;mso-height-relative:page;" filled="f" stroked="f" coordsize="21600,21600">
            <v:path/>
            <v:fill on="f" focussize="0,0"/>
            <v:stroke on="f" joinstyle="miter"/>
            <v:imagedata o:title=""/>
            <o:lock v:ext="edit"/>
            <v:textbox inset="0mm,0mm,0mm,0mm">
              <w:txbxContent>
                <w:p>
                  <w:pPr>
                    <w:spacing w:before="0" w:line="154" w:lineRule="exact"/>
                    <w:ind w:left="0" w:right="0" w:firstLine="0"/>
                    <w:jc w:val="left"/>
                    <w:rPr>
                      <w:rFonts w:ascii="Times New Roman"/>
                      <w:sz w:val="14"/>
                    </w:rPr>
                  </w:pPr>
                  <w:r>
                    <w:rPr>
                      <w:rFonts w:ascii="Times New Roman"/>
                      <w:w w:val="99"/>
                      <w:sz w:val="14"/>
                    </w:rPr>
                    <w:t>0</w:t>
                  </w:r>
                </w:p>
              </w:txbxContent>
            </v:textbox>
          </v:shape>
        </w:pict>
      </w:r>
      <w:r>
        <w:rPr>
          <w:rFonts w:ascii="Times New Roman"/>
          <w:i/>
          <w:spacing w:val="-6"/>
          <w:sz w:val="23"/>
        </w:rPr>
        <w:t>t</w:t>
      </w:r>
      <w:r>
        <w:rPr>
          <w:rFonts w:ascii="Times New Roman"/>
          <w:spacing w:val="-6"/>
          <w:position w:val="-5"/>
          <w:sz w:val="14"/>
        </w:rPr>
        <w:t>1</w:t>
      </w:r>
      <w:r>
        <w:rPr>
          <w:rFonts w:ascii="Times New Roman"/>
          <w:spacing w:val="-6"/>
          <w:position w:val="-5"/>
          <w:sz w:val="14"/>
        </w:rPr>
        <w:tab/>
      </w:r>
      <w:r>
        <w:rPr>
          <w:rFonts w:ascii="Times New Roman"/>
          <w:spacing w:val="1"/>
          <w:sz w:val="23"/>
        </w:rPr>
        <w:t>50</w:t>
      </w:r>
      <w:r>
        <w:rPr>
          <w:rFonts w:ascii="Times New Roman"/>
          <w:i/>
          <w:spacing w:val="1"/>
          <w:sz w:val="23"/>
        </w:rPr>
        <w:t>s</w:t>
      </w:r>
    </w:p>
    <w:p>
      <w:pPr>
        <w:pStyle w:val="5"/>
        <w:spacing w:before="4" w:line="240" w:lineRule="auto"/>
        <w:rPr>
          <w:rFonts w:ascii="Times New Roman"/>
          <w:i/>
          <w:sz w:val="15"/>
        </w:rPr>
      </w:pPr>
    </w:p>
    <w:p>
      <w:pPr>
        <w:pStyle w:val="5"/>
        <w:spacing w:before="36" w:line="240" w:lineRule="auto"/>
        <w:ind w:left="119" w:right="897"/>
      </w:pPr>
      <w:r>
        <w:rPr>
          <w:w w:val="95"/>
          <w:position w:val="2"/>
        </w:rPr>
        <w:t>（</w:t>
      </w:r>
      <w:r>
        <w:rPr>
          <w:rFonts w:ascii="Times New Roman" w:hAnsi="Times New Roman" w:eastAsia="Times New Roman"/>
          <w:w w:val="95"/>
          <w:position w:val="1"/>
        </w:rPr>
        <w:t>3</w:t>
      </w:r>
      <w:r>
        <w:rPr>
          <w:w w:val="95"/>
          <w:position w:val="2"/>
        </w:rPr>
        <w:t>）第二次发射时我方船与敌舰距离：</w:t>
      </w:r>
      <w:r>
        <w:rPr>
          <w:rFonts w:ascii="Times New Roman" w:hAnsi="Times New Roman" w:eastAsia="Times New Roman"/>
          <w:w w:val="95"/>
          <w:position w:val="1"/>
        </w:rPr>
        <w:t>s</w:t>
      </w:r>
      <w:r>
        <w:rPr>
          <w:rFonts w:ascii="Times New Roman" w:hAnsi="Times New Roman" w:eastAsia="Times New Roman"/>
          <w:w w:val="95"/>
          <w:position w:val="1"/>
          <w:vertAlign w:val="subscript"/>
        </w:rPr>
        <w:t>4</w:t>
      </w:r>
      <w:r>
        <w:rPr>
          <w:rFonts w:ascii="Times New Roman" w:hAnsi="Times New Roman" w:eastAsia="Times New Roman"/>
          <w:w w:val="95"/>
          <w:position w:val="1"/>
          <w:vertAlign w:val="baseline"/>
        </w:rPr>
        <w:t>=L-s</w:t>
      </w:r>
      <w:r>
        <w:rPr>
          <w:rFonts w:ascii="Times New Roman" w:hAnsi="Times New Roman" w:eastAsia="Times New Roman"/>
          <w:w w:val="95"/>
          <w:position w:val="1"/>
          <w:vertAlign w:val="subscript"/>
        </w:rPr>
        <w:t>1</w:t>
      </w:r>
      <w:r>
        <w:rPr>
          <w:rFonts w:ascii="Times New Roman" w:hAnsi="Times New Roman" w:eastAsia="Times New Roman"/>
          <w:w w:val="95"/>
          <w:position w:val="1"/>
          <w:vertAlign w:val="baseline"/>
        </w:rPr>
        <w:t>+s</w:t>
      </w:r>
      <w:r>
        <w:rPr>
          <w:rFonts w:ascii="Times New Roman" w:hAnsi="Times New Roman" w:eastAsia="Times New Roman"/>
          <w:w w:val="95"/>
          <w:position w:val="1"/>
          <w:vertAlign w:val="subscript"/>
        </w:rPr>
        <w:t>2</w:t>
      </w:r>
      <w:r>
        <w:rPr>
          <w:rFonts w:ascii="Times New Roman" w:hAnsi="Times New Roman" w:eastAsia="Times New Roman"/>
          <w:w w:val="95"/>
          <w:position w:val="1"/>
          <w:vertAlign w:val="baseline"/>
        </w:rPr>
        <w:t>=3000m-1500m+1000m=2500m</w:t>
      </w:r>
      <w:r>
        <w:rPr>
          <w:w w:val="95"/>
          <w:position w:val="2"/>
          <w:vertAlign w:val="baseline"/>
        </w:rPr>
        <w:t xml:space="preserve">，  </w:t>
      </w:r>
      <w:r>
        <w:rPr>
          <w:spacing w:val="-1"/>
          <w:w w:val="95"/>
          <w:position w:val="2"/>
          <w:vertAlign w:val="baseline"/>
        </w:rPr>
        <w:t>第二次鱼雷运行距离：</w:t>
      </w:r>
      <w:r>
        <w:rPr>
          <w:rFonts w:ascii="Times New Roman" w:hAnsi="Times New Roman" w:eastAsia="Times New Roman"/>
          <w:w w:val="95"/>
          <w:position w:val="1"/>
          <w:vertAlign w:val="baseline"/>
        </w:rPr>
        <w:t>s</w:t>
      </w:r>
      <w:r>
        <w:rPr>
          <w:rFonts w:ascii="Times New Roman" w:hAnsi="Times New Roman" w:eastAsia="Times New Roman"/>
          <w:w w:val="95"/>
          <w:position w:val="1"/>
          <w:vertAlign w:val="subscript"/>
        </w:rPr>
        <w:t>5</w:t>
      </w:r>
      <w:r>
        <w:rPr>
          <w:rFonts w:ascii="Times New Roman" w:hAnsi="Times New Roman" w:eastAsia="Times New Roman"/>
          <w:w w:val="95"/>
          <w:position w:val="1"/>
          <w:vertAlign w:val="baseline"/>
        </w:rPr>
        <w:t>=v</w:t>
      </w:r>
      <w:r>
        <w:rPr>
          <w:rFonts w:ascii="Times New Roman" w:hAnsi="Times New Roman" w:eastAsia="Times New Roman"/>
          <w:w w:val="95"/>
          <w:position w:val="1"/>
          <w:vertAlign w:val="subscript"/>
        </w:rPr>
        <w:t>0</w:t>
      </w:r>
      <w:r>
        <w:rPr>
          <w:rFonts w:ascii="Times New Roman" w:hAnsi="Times New Roman" w:eastAsia="Times New Roman"/>
          <w:w w:val="95"/>
          <w:position w:val="1"/>
          <w:vertAlign w:val="baseline"/>
        </w:rPr>
        <w:t>t</w:t>
      </w:r>
      <w:r>
        <w:rPr>
          <w:rFonts w:ascii="Times New Roman" w:hAnsi="Times New Roman" w:eastAsia="Times New Roman"/>
          <w:w w:val="95"/>
          <w:position w:val="1"/>
          <w:vertAlign w:val="subscript"/>
        </w:rPr>
        <w:t>2</w:t>
      </w:r>
      <w:r>
        <w:rPr>
          <w:rFonts w:ascii="Times New Roman" w:hAnsi="Times New Roman" w:eastAsia="Times New Roman"/>
          <w:w w:val="95"/>
          <w:position w:val="1"/>
          <w:vertAlign w:val="baseline"/>
        </w:rPr>
        <w:t>=80m/s×40s=3200m</w:t>
      </w:r>
      <w:r>
        <w:rPr>
          <w:w w:val="95"/>
          <w:position w:val="2"/>
          <w:vertAlign w:val="baseline"/>
        </w:rPr>
        <w:t>，</w:t>
      </w:r>
    </w:p>
    <w:p>
      <w:pPr>
        <w:pStyle w:val="5"/>
        <w:spacing w:before="24" w:line="240" w:lineRule="auto"/>
        <w:ind w:left="119"/>
      </w:pPr>
      <w:r>
        <w:rPr>
          <w:w w:val="95"/>
          <w:position w:val="2"/>
        </w:rPr>
        <w:t>敌舰第二次运行距离：</w:t>
      </w:r>
      <w:r>
        <w:rPr>
          <w:rFonts w:ascii="Times New Roman" w:eastAsia="Times New Roman"/>
          <w:w w:val="95"/>
          <w:position w:val="1"/>
        </w:rPr>
        <w:t>s</w:t>
      </w:r>
      <w:r>
        <w:rPr>
          <w:rFonts w:ascii="Times New Roman" w:eastAsia="Times New Roman"/>
          <w:w w:val="95"/>
          <w:position w:val="1"/>
          <w:vertAlign w:val="subscript"/>
        </w:rPr>
        <w:t>6</w:t>
      </w:r>
      <w:r>
        <w:rPr>
          <w:rFonts w:ascii="Times New Roman" w:eastAsia="Times New Roman"/>
          <w:w w:val="95"/>
          <w:position w:val="1"/>
          <w:vertAlign w:val="baseline"/>
        </w:rPr>
        <w:t>=3200m-2500m=700m</w:t>
      </w:r>
      <w:r>
        <w:rPr>
          <w:w w:val="95"/>
          <w:position w:val="2"/>
          <w:vertAlign w:val="baseline"/>
        </w:rPr>
        <w:t>，</w:t>
      </w:r>
    </w:p>
    <w:p>
      <w:pPr>
        <w:pStyle w:val="5"/>
        <w:spacing w:before="8" w:line="240" w:lineRule="auto"/>
        <w:rPr>
          <w:sz w:val="10"/>
        </w:rPr>
      </w:pPr>
    </w:p>
    <w:p>
      <w:pPr>
        <w:spacing w:after="0" w:line="240" w:lineRule="auto"/>
        <w:rPr>
          <w:sz w:val="10"/>
        </w:rPr>
        <w:sectPr>
          <w:type w:val="continuous"/>
          <w:pgSz w:w="11910" w:h="16840"/>
          <w:pgMar w:top="720" w:right="1680" w:bottom="1220" w:left="1680" w:header="720" w:footer="720" w:gutter="0"/>
          <w:cols w:space="708" w:num="1"/>
        </w:sectPr>
      </w:pPr>
    </w:p>
    <w:p>
      <w:pPr>
        <w:pStyle w:val="5"/>
        <w:spacing w:before="237" w:line="240" w:lineRule="auto"/>
        <w:ind w:left="120"/>
        <w:rPr>
          <w:rFonts w:ascii="Times New Roman" w:eastAsia="Times New Roman"/>
          <w:sz w:val="14"/>
        </w:rPr>
      </w:pPr>
      <w:r>
        <w:pict>
          <v:line id="_x0000_s1063" o:spid="_x0000_s1063" o:spt="20" style="position:absolute;left:0pt;margin-left:302.45pt;margin-top:20.2pt;height:0pt;width:10.8pt;mso-position-horizontal-relative:page;z-index:-251614208;mso-width-relative:page;mso-height-relative:page;" stroked="t" coordsize="21600,21600">
            <v:path arrowok="t"/>
            <v:fill focussize="0,0"/>
            <v:stroke color="#000000"/>
            <v:imagedata o:title=""/>
            <o:lock v:ext="edit"/>
          </v:line>
        </w:pict>
      </w:r>
      <w:r>
        <w:rPr>
          <w:spacing w:val="-5"/>
        </w:rPr>
        <w:t xml:space="preserve">第二枚鱼雷击中敌舰前，敌舰运行速度： </w:t>
      </w:r>
      <w:r>
        <w:rPr>
          <w:rFonts w:ascii="Times New Roman" w:eastAsia="Times New Roman"/>
          <w:i/>
          <w:spacing w:val="-3"/>
          <w:position w:val="4"/>
          <w:sz w:val="23"/>
        </w:rPr>
        <w:t>v</w:t>
      </w:r>
      <w:r>
        <w:rPr>
          <w:rFonts w:ascii="Times New Roman" w:eastAsia="Times New Roman"/>
          <w:spacing w:val="-3"/>
          <w:position w:val="-2"/>
          <w:sz w:val="14"/>
        </w:rPr>
        <w:t>3</w:t>
      </w:r>
    </w:p>
    <w:p>
      <w:pPr>
        <w:spacing w:before="119" w:line="240" w:lineRule="auto"/>
        <w:ind w:left="252" w:right="0" w:hanging="217"/>
        <w:jc w:val="left"/>
        <w:rPr>
          <w:rFonts w:ascii="Times New Roman" w:hAnsi="Times New Roman"/>
          <w:sz w:val="14"/>
        </w:rPr>
      </w:pPr>
      <w:r>
        <w:br w:type="column"/>
      </w:r>
      <w:r>
        <w:rPr>
          <w:rFonts w:ascii="Symbol" w:hAnsi="Symbol"/>
          <w:position w:val="-14"/>
          <w:sz w:val="23"/>
        </w:rPr>
        <w:sym w:font="Symbol" w:char="F03D"/>
      </w:r>
      <w:r>
        <w:rPr>
          <w:rFonts w:ascii="Times New Roman" w:hAnsi="Times New Roman"/>
          <w:position w:val="-14"/>
          <w:sz w:val="23"/>
        </w:rPr>
        <w:t xml:space="preserve"> </w:t>
      </w:r>
      <w:r>
        <w:rPr>
          <w:rFonts w:ascii="Times New Roman" w:hAnsi="Times New Roman"/>
          <w:i/>
          <w:sz w:val="23"/>
        </w:rPr>
        <w:t>s</w:t>
      </w:r>
      <w:r>
        <w:rPr>
          <w:rFonts w:ascii="Times New Roman" w:hAnsi="Times New Roman"/>
          <w:position w:val="-5"/>
          <w:sz w:val="14"/>
        </w:rPr>
        <w:t xml:space="preserve">6 </w:t>
      </w:r>
      <w:r>
        <w:rPr>
          <w:rFonts w:ascii="Times New Roman" w:hAnsi="Times New Roman"/>
          <w:i/>
          <w:sz w:val="23"/>
        </w:rPr>
        <w:t>t</w:t>
      </w:r>
      <w:r>
        <w:rPr>
          <w:rFonts w:ascii="Times New Roman" w:hAnsi="Times New Roman"/>
          <w:position w:val="-5"/>
          <w:sz w:val="14"/>
        </w:rPr>
        <w:t>2</w:t>
      </w:r>
    </w:p>
    <w:p>
      <w:pPr>
        <w:spacing w:before="91" w:line="240" w:lineRule="auto"/>
        <w:ind w:left="60" w:right="0" w:firstLine="0"/>
        <w:jc w:val="left"/>
        <w:rPr>
          <w:sz w:val="21"/>
        </w:rPr>
      </w:pPr>
      <w:r>
        <w:br w:type="column"/>
      </w:r>
      <w:r>
        <w:rPr>
          <w:rFonts w:ascii="Symbol" w:hAnsi="Symbol" w:eastAsia="Symbol"/>
          <w:sz w:val="23"/>
        </w:rPr>
        <w:sym w:font="Symbol" w:char="F03D"/>
      </w:r>
      <w:r>
        <w:rPr>
          <w:rFonts w:ascii="Times New Roman" w:hAnsi="Times New Roman" w:eastAsia="Times New Roman"/>
          <w:sz w:val="23"/>
        </w:rPr>
        <w:t xml:space="preserve"> </w:t>
      </w:r>
      <w:r>
        <w:rPr>
          <w:rFonts w:ascii="Times New Roman" w:hAnsi="Times New Roman" w:eastAsia="Times New Roman"/>
          <w:position w:val="15"/>
          <w:sz w:val="23"/>
        </w:rPr>
        <w:t>700</w:t>
      </w:r>
      <w:r>
        <w:rPr>
          <w:rFonts w:ascii="Times New Roman" w:hAnsi="Times New Roman" w:eastAsia="Times New Roman"/>
          <w:i/>
          <w:position w:val="15"/>
          <w:sz w:val="23"/>
        </w:rPr>
        <w:t xml:space="preserve">m </w:t>
      </w:r>
      <w:r>
        <w:rPr>
          <w:rFonts w:ascii="Symbol" w:hAnsi="Symbol" w:eastAsia="Symbol"/>
          <w:sz w:val="23"/>
        </w:rPr>
        <w:sym w:font="Symbol" w:char="F03D"/>
      </w:r>
      <w:r>
        <w:rPr>
          <w:rFonts w:ascii="Times New Roman" w:hAnsi="Times New Roman" w:eastAsia="Times New Roman"/>
          <w:sz w:val="23"/>
        </w:rPr>
        <w:t xml:space="preserve"> 17.5</w:t>
      </w:r>
      <w:r>
        <w:rPr>
          <w:rFonts w:ascii="Times New Roman" w:hAnsi="Times New Roman" w:eastAsia="Times New Roman"/>
          <w:i/>
          <w:sz w:val="23"/>
        </w:rPr>
        <w:t xml:space="preserve">m </w:t>
      </w:r>
      <w:r>
        <w:rPr>
          <w:rFonts w:ascii="Times New Roman" w:hAnsi="Times New Roman" w:eastAsia="Times New Roman"/>
          <w:sz w:val="23"/>
        </w:rPr>
        <w:t xml:space="preserve">/ </w:t>
      </w:r>
      <w:r>
        <w:rPr>
          <w:rFonts w:ascii="Times New Roman" w:hAnsi="Times New Roman" w:eastAsia="Times New Roman"/>
          <w:i/>
          <w:sz w:val="23"/>
        </w:rPr>
        <w:t xml:space="preserve">s </w:t>
      </w:r>
      <w:r>
        <w:rPr>
          <w:position w:val="-3"/>
          <w:sz w:val="21"/>
        </w:rPr>
        <w:t>。</w:t>
      </w:r>
    </w:p>
    <w:p>
      <w:pPr>
        <w:spacing w:before="0" w:line="240" w:lineRule="auto"/>
        <w:ind w:left="362" w:right="0" w:firstLine="0"/>
        <w:jc w:val="left"/>
        <w:rPr>
          <w:rFonts w:ascii="Times New Roman"/>
          <w:i/>
          <w:sz w:val="23"/>
        </w:rPr>
      </w:pPr>
      <w:r>
        <w:pict>
          <v:line id="_x0000_s1064" o:spid="_x0000_s1064" o:spt="20" style="position:absolute;left:0pt;margin-left:326.1pt;margin-top:-3.75pt;height:0pt;width:28.1pt;mso-position-horizontal-relative:page;z-index:-251613184;mso-width-relative:page;mso-height-relative:page;" stroked="t" coordsize="21600,21600">
            <v:path arrowok="t"/>
            <v:fill focussize="0,0"/>
            <v:stroke color="#000000"/>
            <v:imagedata o:title=""/>
            <o:lock v:ext="edit"/>
          </v:line>
        </w:pict>
      </w:r>
      <w:r>
        <w:rPr>
          <w:rFonts w:ascii="Times New Roman"/>
          <w:sz w:val="23"/>
        </w:rPr>
        <w:t>40</w:t>
      </w:r>
      <w:r>
        <w:rPr>
          <w:rFonts w:ascii="Times New Roman"/>
          <w:i/>
          <w:sz w:val="23"/>
        </w:rPr>
        <w:t>s</w:t>
      </w:r>
    </w:p>
    <w:sectPr>
      <w:type w:val="continuous"/>
      <w:pgSz w:w="11910" w:h="16840"/>
      <w:pgMar w:top="720" w:right="1680" w:bottom="1220" w:left="1680" w:header="720" w:footer="720" w:gutter="0"/>
      <w:cols w:equalWidth="0" w:num="3">
        <w:col w:w="4103" w:space="40"/>
        <w:col w:w="408" w:space="39"/>
        <w:col w:w="396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pict>
        <v:shape id="_x0000_s2049" o:spid="_x0000_s2049" o:spt="202" type="#_x0000_t202" style="position:absolute;left:0pt;margin-left:259.5pt;margin-top:779.35pt;height:13.9pt;width:34.3pt;mso-position-horizontal-relative:page;mso-position-vertical-relative:page;z-index:-251658240;mso-width-relative:page;mso-height-relative:page;" filled="f" stroked="f" coordsize="21600,21600">
          <v:path/>
          <v:fill on="f" focussize="0,0"/>
          <v:stroke on="f" joinstyle="miter"/>
          <v:imagedata o:title=""/>
          <o:lock v:ext="edit"/>
          <v:textbox inset="0mm,0mm,0mm,0mm">
            <w:txbxContent>
              <w:p>
                <w:pPr>
                  <w:spacing w:before="0" w:line="260" w:lineRule="exact"/>
                  <w:ind w:left="20" w:right="0" w:firstLine="0"/>
                  <w:jc w:val="left"/>
                  <w:rPr>
                    <w:sz w:val="18"/>
                  </w:rPr>
                </w:pPr>
                <w:r>
                  <w:rPr>
                    <w:sz w:val="18"/>
                  </w:rPr>
                  <w:t xml:space="preserve">第 </w:t>
                </w:r>
                <w:r>
                  <w:fldChar w:fldCharType="begin"/>
                </w:r>
                <w:r>
                  <w:rPr>
                    <w:rFonts w:hint="eastAsia" w:ascii="微软雅黑" w:eastAsia="微软雅黑"/>
                    <w:sz w:val="18"/>
                  </w:rPr>
                  <w:instrText xml:space="preserve"> PAGE </w:instrText>
                </w:r>
                <w:r>
                  <w:fldChar w:fldCharType="separate"/>
                </w:r>
                <w:r>
                  <w:t>1</w:t>
                </w:r>
                <w:r>
                  <w:fldChar w:fldCharType="end"/>
                </w:r>
                <w:r>
                  <w:rPr>
                    <w:rFonts w:hint="eastAsia" w:ascii="微软雅黑" w:eastAsia="微软雅黑"/>
                    <w:sz w:val="18"/>
                  </w:rPr>
                  <w:t xml:space="preserve"> </w:t>
                </w:r>
                <w:r>
                  <w:rPr>
                    <w:sz w:val="18"/>
                  </w:rPr>
                  <w:t>页</w:t>
                </w:r>
              </w:p>
            </w:txbxContent>
          </v:textbox>
        </v:shape>
      </w:pict>
    </w:r>
    <w:r>
      <w:pict>
        <v:shape id="_x0000_s2050" o:spid="_x0000_s2050" o:spt="202" type="#_x0000_t202" style="position:absolute;left:0pt;margin-left:296.2pt;margin-top:779.35pt;height:13.9pt;width:39.6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pPr>
                  <w:spacing w:before="0" w:line="260" w:lineRule="exact"/>
                  <w:ind w:left="20" w:right="0" w:firstLine="0"/>
                  <w:jc w:val="left"/>
                  <w:rPr>
                    <w:sz w:val="18"/>
                  </w:rPr>
                </w:pPr>
                <w:r>
                  <w:rPr>
                    <w:sz w:val="18"/>
                  </w:rPr>
                  <w:t xml:space="preserve">共 </w:t>
                </w:r>
                <w:r>
                  <w:rPr>
                    <w:rFonts w:hint="eastAsia" w:ascii="微软雅黑" w:eastAsia="微软雅黑"/>
                    <w:sz w:val="18"/>
                  </w:rPr>
                  <w:t xml:space="preserve">17 </w:t>
                </w:r>
                <w:r>
                  <w:rPr>
                    <w:sz w:val="18"/>
                  </w:rPr>
                  <w:t>页</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pict>
        <v:shape id="_x0000_s2051" o:spid="_x0000_s2051" o:spt="202" type="#_x0000_t202" style="position:absolute;left:0pt;margin-left:256.85pt;margin-top:779.35pt;height:13.9pt;width:39.6pt;mso-position-horizontal-relative:page;mso-position-vertical-relative:page;z-index:-251656192;mso-width-relative:page;mso-height-relative:page;" filled="f" stroked="f" coordsize="21600,21600">
          <v:path/>
          <v:fill on="f" focussize="0,0"/>
          <v:stroke on="f" joinstyle="miter"/>
          <v:imagedata o:title=""/>
          <o:lock v:ext="edit"/>
          <v:textbox inset="0mm,0mm,0mm,0mm">
            <w:txbxContent>
              <w:p>
                <w:pPr>
                  <w:spacing w:before="0" w:line="260" w:lineRule="exact"/>
                  <w:ind w:left="20" w:right="0" w:firstLine="0"/>
                  <w:jc w:val="left"/>
                  <w:rPr>
                    <w:sz w:val="18"/>
                  </w:rPr>
                </w:pPr>
                <w:r>
                  <w:rPr>
                    <w:sz w:val="18"/>
                  </w:rPr>
                  <w:t xml:space="preserve">第 </w:t>
                </w:r>
                <w:r>
                  <w:fldChar w:fldCharType="begin"/>
                </w:r>
                <w:r>
                  <w:rPr>
                    <w:rFonts w:hint="eastAsia" w:ascii="微软雅黑" w:eastAsia="微软雅黑"/>
                    <w:sz w:val="18"/>
                  </w:rPr>
                  <w:instrText xml:space="preserve"> PAGE </w:instrText>
                </w:r>
                <w:r>
                  <w:fldChar w:fldCharType="separate"/>
                </w:r>
                <w:r>
                  <w:t>10</w:t>
                </w:r>
                <w:r>
                  <w:fldChar w:fldCharType="end"/>
                </w:r>
                <w:r>
                  <w:rPr>
                    <w:rFonts w:hint="eastAsia" w:ascii="微软雅黑" w:eastAsia="微软雅黑"/>
                    <w:sz w:val="18"/>
                  </w:rPr>
                  <w:t xml:space="preserve"> </w:t>
                </w:r>
                <w:r>
                  <w:rPr>
                    <w:sz w:val="18"/>
                  </w:rPr>
                  <w:t>页</w:t>
                </w:r>
              </w:p>
            </w:txbxContent>
          </v:textbox>
        </v:shape>
      </w:pict>
    </w:r>
    <w:r>
      <w:pict>
        <v:shape id="_x0000_s2052" o:spid="_x0000_s2052" o:spt="202" type="#_x0000_t202" style="position:absolute;left:0pt;margin-left:298.85pt;margin-top:779.35pt;height:13.9pt;width:39.6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pPr>
                  <w:spacing w:before="0" w:line="260" w:lineRule="exact"/>
                  <w:ind w:left="20" w:right="0" w:firstLine="0"/>
                  <w:jc w:val="left"/>
                  <w:rPr>
                    <w:sz w:val="18"/>
                  </w:rPr>
                </w:pPr>
                <w:r>
                  <w:rPr>
                    <w:sz w:val="18"/>
                  </w:rPr>
                  <w:t xml:space="preserve">共 </w:t>
                </w:r>
                <w:r>
                  <w:rPr>
                    <w:rFonts w:hint="eastAsia" w:ascii="微软雅黑" w:eastAsia="微软雅黑"/>
                    <w:sz w:val="18"/>
                  </w:rPr>
                  <w:t xml:space="preserve">17 </w:t>
                </w:r>
                <w:r>
                  <w:rPr>
                    <w:sz w:val="18"/>
                  </w:rPr>
                  <w:t>页</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pict>
        <v:shape id="_x0000_s2053" o:spid="_x0000_s2053" o:spt="202" type="#_x0000_t202" style="position:absolute;left:0pt;margin-left:256.85pt;margin-top:779.35pt;height:13.9pt;width:39.6pt;mso-position-horizontal-relative:page;mso-position-vertical-relative:page;z-index:-251654144;mso-width-relative:page;mso-height-relative:page;" filled="f" stroked="f" coordsize="21600,21600">
          <v:path/>
          <v:fill on="f" focussize="0,0"/>
          <v:stroke on="f" joinstyle="miter"/>
          <v:imagedata o:title=""/>
          <o:lock v:ext="edit"/>
          <v:textbox inset="0mm,0mm,0mm,0mm">
            <w:txbxContent>
              <w:p>
                <w:pPr>
                  <w:spacing w:before="0" w:line="260" w:lineRule="exact"/>
                  <w:ind w:left="20" w:right="0" w:firstLine="0"/>
                  <w:jc w:val="left"/>
                  <w:rPr>
                    <w:sz w:val="18"/>
                  </w:rPr>
                </w:pPr>
                <w:r>
                  <w:rPr>
                    <w:sz w:val="18"/>
                  </w:rPr>
                  <w:t xml:space="preserve">第 </w:t>
                </w:r>
                <w:r>
                  <w:fldChar w:fldCharType="begin"/>
                </w:r>
                <w:r>
                  <w:rPr>
                    <w:rFonts w:hint="eastAsia" w:ascii="微软雅黑" w:eastAsia="微软雅黑"/>
                    <w:sz w:val="18"/>
                  </w:rPr>
                  <w:instrText xml:space="preserve"> PAGE </w:instrText>
                </w:r>
                <w:r>
                  <w:fldChar w:fldCharType="separate"/>
                </w:r>
                <w:r>
                  <w:t>16</w:t>
                </w:r>
                <w:r>
                  <w:fldChar w:fldCharType="end"/>
                </w:r>
                <w:r>
                  <w:rPr>
                    <w:rFonts w:hint="eastAsia" w:ascii="微软雅黑" w:eastAsia="微软雅黑"/>
                    <w:sz w:val="18"/>
                  </w:rPr>
                  <w:t xml:space="preserve"> </w:t>
                </w:r>
                <w:r>
                  <w:rPr>
                    <w:sz w:val="18"/>
                  </w:rPr>
                  <w:t>页</w:t>
                </w:r>
              </w:p>
            </w:txbxContent>
          </v:textbox>
        </v:shape>
      </w:pict>
    </w:r>
    <w:r>
      <w:pict>
        <v:shape id="_x0000_s2054" o:spid="_x0000_s2054" o:spt="202" type="#_x0000_t202" style="position:absolute;left:0pt;margin-left:298.85pt;margin-top:779.35pt;height:13.9pt;width:39.6pt;mso-position-horizontal-relative:page;mso-position-vertical-relative:page;z-index:-251653120;mso-width-relative:page;mso-height-relative:page;" filled="f" stroked="f" coordsize="21600,21600">
          <v:path/>
          <v:fill on="f" focussize="0,0"/>
          <v:stroke on="f" joinstyle="miter"/>
          <v:imagedata o:title=""/>
          <o:lock v:ext="edit"/>
          <v:textbox inset="0mm,0mm,0mm,0mm">
            <w:txbxContent>
              <w:p>
                <w:pPr>
                  <w:spacing w:before="0" w:line="260" w:lineRule="exact"/>
                  <w:ind w:left="20" w:right="0" w:firstLine="0"/>
                  <w:jc w:val="left"/>
                  <w:rPr>
                    <w:sz w:val="18"/>
                  </w:rPr>
                </w:pPr>
                <w:r>
                  <w:rPr>
                    <w:sz w:val="18"/>
                  </w:rPr>
                  <w:t xml:space="preserve">共 </w:t>
                </w:r>
                <w:r>
                  <w:rPr>
                    <w:rFonts w:hint="eastAsia" w:ascii="微软雅黑" w:eastAsia="微软雅黑"/>
                    <w:sz w:val="18"/>
                  </w:rPr>
                  <w:t xml:space="preserve">17 </w:t>
                </w:r>
                <w:r>
                  <w:rPr>
                    <w:sz w:val="18"/>
                  </w:rPr>
                  <w:t>页</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E306ED"/>
    <w:multiLevelType w:val="multilevel"/>
    <w:tmpl w:val="B5E306ED"/>
    <w:lvl w:ilvl="0" w:tentative="0">
      <w:start w:val="1"/>
      <w:numFmt w:val="upperLetter"/>
      <w:lvlText w:val="%1."/>
      <w:lvlJc w:val="left"/>
      <w:pPr>
        <w:ind w:left="120" w:hanging="310"/>
        <w:jc w:val="left"/>
      </w:pPr>
      <w:rPr>
        <w:rFonts w:hint="default" w:ascii="Times New Roman" w:hAnsi="Times New Roman" w:eastAsia="Times New Roman" w:cs="Times New Roman"/>
        <w:w w:val="99"/>
        <w:sz w:val="21"/>
        <w:szCs w:val="21"/>
      </w:rPr>
    </w:lvl>
    <w:lvl w:ilvl="1" w:tentative="0">
      <w:start w:val="0"/>
      <w:numFmt w:val="bullet"/>
      <w:lvlText w:val="•"/>
      <w:lvlJc w:val="left"/>
      <w:pPr>
        <w:ind w:left="962" w:hanging="310"/>
      </w:pPr>
      <w:rPr>
        <w:rFonts w:hint="default"/>
      </w:rPr>
    </w:lvl>
    <w:lvl w:ilvl="2" w:tentative="0">
      <w:start w:val="0"/>
      <w:numFmt w:val="bullet"/>
      <w:lvlText w:val="•"/>
      <w:lvlJc w:val="left"/>
      <w:pPr>
        <w:ind w:left="1805" w:hanging="310"/>
      </w:pPr>
      <w:rPr>
        <w:rFonts w:hint="default"/>
      </w:rPr>
    </w:lvl>
    <w:lvl w:ilvl="3" w:tentative="0">
      <w:start w:val="0"/>
      <w:numFmt w:val="bullet"/>
      <w:lvlText w:val="•"/>
      <w:lvlJc w:val="left"/>
      <w:pPr>
        <w:ind w:left="2647" w:hanging="310"/>
      </w:pPr>
      <w:rPr>
        <w:rFonts w:hint="default"/>
      </w:rPr>
    </w:lvl>
    <w:lvl w:ilvl="4" w:tentative="0">
      <w:start w:val="0"/>
      <w:numFmt w:val="bullet"/>
      <w:lvlText w:val="•"/>
      <w:lvlJc w:val="left"/>
      <w:pPr>
        <w:ind w:left="3490" w:hanging="310"/>
      </w:pPr>
      <w:rPr>
        <w:rFonts w:hint="default"/>
      </w:rPr>
    </w:lvl>
    <w:lvl w:ilvl="5" w:tentative="0">
      <w:start w:val="0"/>
      <w:numFmt w:val="bullet"/>
      <w:lvlText w:val="•"/>
      <w:lvlJc w:val="left"/>
      <w:pPr>
        <w:ind w:left="4333" w:hanging="310"/>
      </w:pPr>
      <w:rPr>
        <w:rFonts w:hint="default"/>
      </w:rPr>
    </w:lvl>
    <w:lvl w:ilvl="6" w:tentative="0">
      <w:start w:val="0"/>
      <w:numFmt w:val="bullet"/>
      <w:lvlText w:val="•"/>
      <w:lvlJc w:val="left"/>
      <w:pPr>
        <w:ind w:left="5175" w:hanging="310"/>
      </w:pPr>
      <w:rPr>
        <w:rFonts w:hint="default"/>
      </w:rPr>
    </w:lvl>
    <w:lvl w:ilvl="7" w:tentative="0">
      <w:start w:val="0"/>
      <w:numFmt w:val="bullet"/>
      <w:lvlText w:val="•"/>
      <w:lvlJc w:val="left"/>
      <w:pPr>
        <w:ind w:left="6018" w:hanging="310"/>
      </w:pPr>
      <w:rPr>
        <w:rFonts w:hint="default"/>
      </w:rPr>
    </w:lvl>
    <w:lvl w:ilvl="8" w:tentative="0">
      <w:start w:val="0"/>
      <w:numFmt w:val="bullet"/>
      <w:lvlText w:val="•"/>
      <w:lvlJc w:val="left"/>
      <w:pPr>
        <w:ind w:left="6860" w:hanging="310"/>
      </w:pPr>
      <w:rPr>
        <w:rFonts w:hint="default"/>
      </w:rPr>
    </w:lvl>
  </w:abstractNum>
  <w:abstractNum w:abstractNumId="1">
    <w:nsid w:val="BF205925"/>
    <w:multiLevelType w:val="multilevel"/>
    <w:tmpl w:val="BF205925"/>
    <w:lvl w:ilvl="0" w:tentative="0">
      <w:start w:val="1"/>
      <w:numFmt w:val="decimal"/>
      <w:lvlText w:val="%1."/>
      <w:lvlJc w:val="left"/>
      <w:pPr>
        <w:ind w:left="120" w:hanging="262"/>
        <w:jc w:val="left"/>
      </w:pPr>
      <w:rPr>
        <w:rFonts w:hint="default" w:ascii="Times New Roman" w:hAnsi="Times New Roman" w:eastAsia="Times New Roman" w:cs="Times New Roman"/>
        <w:spacing w:val="0"/>
        <w:w w:val="99"/>
        <w:sz w:val="21"/>
        <w:szCs w:val="21"/>
      </w:rPr>
    </w:lvl>
    <w:lvl w:ilvl="1" w:tentative="0">
      <w:start w:val="1"/>
      <w:numFmt w:val="upperLetter"/>
      <w:lvlText w:val="%2."/>
      <w:lvlJc w:val="left"/>
      <w:pPr>
        <w:ind w:left="429" w:hanging="310"/>
        <w:jc w:val="left"/>
      </w:pPr>
      <w:rPr>
        <w:rFonts w:hint="default" w:ascii="Times New Roman" w:hAnsi="Times New Roman" w:eastAsia="Times New Roman" w:cs="Times New Roman"/>
        <w:w w:val="99"/>
        <w:sz w:val="21"/>
        <w:szCs w:val="21"/>
      </w:rPr>
    </w:lvl>
    <w:lvl w:ilvl="2" w:tentative="0">
      <w:start w:val="0"/>
      <w:numFmt w:val="bullet"/>
      <w:lvlText w:val="•"/>
      <w:lvlJc w:val="left"/>
      <w:pPr>
        <w:ind w:left="1322" w:hanging="310"/>
      </w:pPr>
      <w:rPr>
        <w:rFonts w:hint="default"/>
      </w:rPr>
    </w:lvl>
    <w:lvl w:ilvl="3" w:tentative="0">
      <w:start w:val="0"/>
      <w:numFmt w:val="bullet"/>
      <w:lvlText w:val="•"/>
      <w:lvlJc w:val="left"/>
      <w:pPr>
        <w:ind w:left="2225" w:hanging="310"/>
      </w:pPr>
      <w:rPr>
        <w:rFonts w:hint="default"/>
      </w:rPr>
    </w:lvl>
    <w:lvl w:ilvl="4" w:tentative="0">
      <w:start w:val="0"/>
      <w:numFmt w:val="bullet"/>
      <w:lvlText w:val="•"/>
      <w:lvlJc w:val="left"/>
      <w:pPr>
        <w:ind w:left="3128" w:hanging="310"/>
      </w:pPr>
      <w:rPr>
        <w:rFonts w:hint="default"/>
      </w:rPr>
    </w:lvl>
    <w:lvl w:ilvl="5" w:tentative="0">
      <w:start w:val="0"/>
      <w:numFmt w:val="bullet"/>
      <w:lvlText w:val="•"/>
      <w:lvlJc w:val="left"/>
      <w:pPr>
        <w:ind w:left="4031" w:hanging="310"/>
      </w:pPr>
      <w:rPr>
        <w:rFonts w:hint="default"/>
      </w:rPr>
    </w:lvl>
    <w:lvl w:ilvl="6" w:tentative="0">
      <w:start w:val="0"/>
      <w:numFmt w:val="bullet"/>
      <w:lvlText w:val="•"/>
      <w:lvlJc w:val="left"/>
      <w:pPr>
        <w:ind w:left="4934" w:hanging="310"/>
      </w:pPr>
      <w:rPr>
        <w:rFonts w:hint="default"/>
      </w:rPr>
    </w:lvl>
    <w:lvl w:ilvl="7" w:tentative="0">
      <w:start w:val="0"/>
      <w:numFmt w:val="bullet"/>
      <w:lvlText w:val="•"/>
      <w:lvlJc w:val="left"/>
      <w:pPr>
        <w:ind w:left="5837" w:hanging="310"/>
      </w:pPr>
      <w:rPr>
        <w:rFonts w:hint="default"/>
      </w:rPr>
    </w:lvl>
    <w:lvl w:ilvl="8" w:tentative="0">
      <w:start w:val="0"/>
      <w:numFmt w:val="bullet"/>
      <w:lvlText w:val="•"/>
      <w:lvlJc w:val="left"/>
      <w:pPr>
        <w:ind w:left="6740" w:hanging="310"/>
      </w:pPr>
      <w:rPr>
        <w:rFonts w:hint="default"/>
      </w:rPr>
    </w:lvl>
  </w:abstractNum>
  <w:abstractNum w:abstractNumId="2">
    <w:nsid w:val="CF092B84"/>
    <w:multiLevelType w:val="multilevel"/>
    <w:tmpl w:val="CF092B84"/>
    <w:lvl w:ilvl="0" w:tentative="0">
      <w:start w:val="1"/>
      <w:numFmt w:val="upperLetter"/>
      <w:lvlText w:val="%1."/>
      <w:lvlJc w:val="left"/>
      <w:pPr>
        <w:ind w:left="429" w:hanging="310"/>
        <w:jc w:val="left"/>
      </w:pPr>
      <w:rPr>
        <w:rFonts w:hint="default" w:ascii="Times New Roman" w:hAnsi="Times New Roman" w:eastAsia="Times New Roman" w:cs="Times New Roman"/>
        <w:w w:val="99"/>
        <w:sz w:val="21"/>
        <w:szCs w:val="21"/>
      </w:rPr>
    </w:lvl>
    <w:lvl w:ilvl="1" w:tentative="0">
      <w:start w:val="0"/>
      <w:numFmt w:val="bullet"/>
      <w:lvlText w:val="•"/>
      <w:lvlJc w:val="left"/>
      <w:pPr>
        <w:ind w:left="1232" w:hanging="310"/>
      </w:pPr>
      <w:rPr>
        <w:rFonts w:hint="default"/>
      </w:rPr>
    </w:lvl>
    <w:lvl w:ilvl="2" w:tentative="0">
      <w:start w:val="0"/>
      <w:numFmt w:val="bullet"/>
      <w:lvlText w:val="•"/>
      <w:lvlJc w:val="left"/>
      <w:pPr>
        <w:ind w:left="2045" w:hanging="310"/>
      </w:pPr>
      <w:rPr>
        <w:rFonts w:hint="default"/>
      </w:rPr>
    </w:lvl>
    <w:lvl w:ilvl="3" w:tentative="0">
      <w:start w:val="0"/>
      <w:numFmt w:val="bullet"/>
      <w:lvlText w:val="•"/>
      <w:lvlJc w:val="left"/>
      <w:pPr>
        <w:ind w:left="2857" w:hanging="310"/>
      </w:pPr>
      <w:rPr>
        <w:rFonts w:hint="default"/>
      </w:rPr>
    </w:lvl>
    <w:lvl w:ilvl="4" w:tentative="0">
      <w:start w:val="0"/>
      <w:numFmt w:val="bullet"/>
      <w:lvlText w:val="•"/>
      <w:lvlJc w:val="left"/>
      <w:pPr>
        <w:ind w:left="3670" w:hanging="310"/>
      </w:pPr>
      <w:rPr>
        <w:rFonts w:hint="default"/>
      </w:rPr>
    </w:lvl>
    <w:lvl w:ilvl="5" w:tentative="0">
      <w:start w:val="0"/>
      <w:numFmt w:val="bullet"/>
      <w:lvlText w:val="•"/>
      <w:lvlJc w:val="left"/>
      <w:pPr>
        <w:ind w:left="4483" w:hanging="310"/>
      </w:pPr>
      <w:rPr>
        <w:rFonts w:hint="default"/>
      </w:rPr>
    </w:lvl>
    <w:lvl w:ilvl="6" w:tentative="0">
      <w:start w:val="0"/>
      <w:numFmt w:val="bullet"/>
      <w:lvlText w:val="•"/>
      <w:lvlJc w:val="left"/>
      <w:pPr>
        <w:ind w:left="5295" w:hanging="310"/>
      </w:pPr>
      <w:rPr>
        <w:rFonts w:hint="default"/>
      </w:rPr>
    </w:lvl>
    <w:lvl w:ilvl="7" w:tentative="0">
      <w:start w:val="0"/>
      <w:numFmt w:val="bullet"/>
      <w:lvlText w:val="•"/>
      <w:lvlJc w:val="left"/>
      <w:pPr>
        <w:ind w:left="6108" w:hanging="310"/>
      </w:pPr>
      <w:rPr>
        <w:rFonts w:hint="default"/>
      </w:rPr>
    </w:lvl>
    <w:lvl w:ilvl="8" w:tentative="0">
      <w:start w:val="0"/>
      <w:numFmt w:val="bullet"/>
      <w:lvlText w:val="•"/>
      <w:lvlJc w:val="left"/>
      <w:pPr>
        <w:ind w:left="6920" w:hanging="310"/>
      </w:pPr>
      <w:rPr>
        <w:rFonts w:hint="default"/>
      </w:rPr>
    </w:lvl>
  </w:abstractNum>
  <w:abstractNum w:abstractNumId="3">
    <w:nsid w:val="0053208E"/>
    <w:multiLevelType w:val="multilevel"/>
    <w:tmpl w:val="0053208E"/>
    <w:lvl w:ilvl="0" w:tentative="0">
      <w:start w:val="1"/>
      <w:numFmt w:val="upperLetter"/>
      <w:lvlText w:val="%1."/>
      <w:lvlJc w:val="left"/>
      <w:pPr>
        <w:ind w:left="469" w:hanging="310"/>
        <w:jc w:val="left"/>
      </w:pPr>
      <w:rPr>
        <w:rFonts w:hint="default" w:ascii="Times New Roman" w:hAnsi="Times New Roman" w:eastAsia="Times New Roman" w:cs="Times New Roman"/>
        <w:w w:val="99"/>
        <w:sz w:val="21"/>
        <w:szCs w:val="21"/>
      </w:rPr>
    </w:lvl>
    <w:lvl w:ilvl="1" w:tentative="0">
      <w:start w:val="0"/>
      <w:numFmt w:val="bullet"/>
      <w:lvlText w:val="•"/>
      <w:lvlJc w:val="left"/>
      <w:pPr>
        <w:ind w:left="1272" w:hanging="310"/>
      </w:pPr>
      <w:rPr>
        <w:rFonts w:hint="default"/>
      </w:rPr>
    </w:lvl>
    <w:lvl w:ilvl="2" w:tentative="0">
      <w:start w:val="0"/>
      <w:numFmt w:val="bullet"/>
      <w:lvlText w:val="•"/>
      <w:lvlJc w:val="left"/>
      <w:pPr>
        <w:ind w:left="2085" w:hanging="310"/>
      </w:pPr>
      <w:rPr>
        <w:rFonts w:hint="default"/>
      </w:rPr>
    </w:lvl>
    <w:lvl w:ilvl="3" w:tentative="0">
      <w:start w:val="0"/>
      <w:numFmt w:val="bullet"/>
      <w:lvlText w:val="•"/>
      <w:lvlJc w:val="left"/>
      <w:pPr>
        <w:ind w:left="2897" w:hanging="310"/>
      </w:pPr>
      <w:rPr>
        <w:rFonts w:hint="default"/>
      </w:rPr>
    </w:lvl>
    <w:lvl w:ilvl="4" w:tentative="0">
      <w:start w:val="0"/>
      <w:numFmt w:val="bullet"/>
      <w:lvlText w:val="•"/>
      <w:lvlJc w:val="left"/>
      <w:pPr>
        <w:ind w:left="3710" w:hanging="310"/>
      </w:pPr>
      <w:rPr>
        <w:rFonts w:hint="default"/>
      </w:rPr>
    </w:lvl>
    <w:lvl w:ilvl="5" w:tentative="0">
      <w:start w:val="0"/>
      <w:numFmt w:val="bullet"/>
      <w:lvlText w:val="•"/>
      <w:lvlJc w:val="left"/>
      <w:pPr>
        <w:ind w:left="4523" w:hanging="310"/>
      </w:pPr>
      <w:rPr>
        <w:rFonts w:hint="default"/>
      </w:rPr>
    </w:lvl>
    <w:lvl w:ilvl="6" w:tentative="0">
      <w:start w:val="0"/>
      <w:numFmt w:val="bullet"/>
      <w:lvlText w:val="•"/>
      <w:lvlJc w:val="left"/>
      <w:pPr>
        <w:ind w:left="5335" w:hanging="310"/>
      </w:pPr>
      <w:rPr>
        <w:rFonts w:hint="default"/>
      </w:rPr>
    </w:lvl>
    <w:lvl w:ilvl="7" w:tentative="0">
      <w:start w:val="0"/>
      <w:numFmt w:val="bullet"/>
      <w:lvlText w:val="•"/>
      <w:lvlJc w:val="left"/>
      <w:pPr>
        <w:ind w:left="6148" w:hanging="310"/>
      </w:pPr>
      <w:rPr>
        <w:rFonts w:hint="default"/>
      </w:rPr>
    </w:lvl>
    <w:lvl w:ilvl="8" w:tentative="0">
      <w:start w:val="0"/>
      <w:numFmt w:val="bullet"/>
      <w:lvlText w:val="•"/>
      <w:lvlJc w:val="left"/>
      <w:pPr>
        <w:ind w:left="6960" w:hanging="310"/>
      </w:pPr>
      <w:rPr>
        <w:rFonts w:hint="default"/>
      </w:rPr>
    </w:lvl>
  </w:abstractNum>
  <w:abstractNum w:abstractNumId="4">
    <w:nsid w:val="0248C179"/>
    <w:multiLevelType w:val="multilevel"/>
    <w:tmpl w:val="0248C179"/>
    <w:lvl w:ilvl="0" w:tentative="0">
      <w:start w:val="1"/>
      <w:numFmt w:val="upperLetter"/>
      <w:lvlText w:val="%1."/>
      <w:lvlJc w:val="left"/>
      <w:pPr>
        <w:ind w:left="2604" w:hanging="2484"/>
        <w:jc w:val="left"/>
      </w:pPr>
      <w:rPr>
        <w:rFonts w:hint="default" w:ascii="Times New Roman" w:hAnsi="Times New Roman" w:eastAsia="Times New Roman" w:cs="Times New Roman"/>
        <w:w w:val="99"/>
        <w:sz w:val="21"/>
        <w:szCs w:val="21"/>
      </w:rPr>
    </w:lvl>
    <w:lvl w:ilvl="1" w:tentative="0">
      <w:start w:val="0"/>
      <w:numFmt w:val="bullet"/>
      <w:lvlText w:val="•"/>
      <w:lvlJc w:val="left"/>
      <w:pPr>
        <w:ind w:left="3204" w:hanging="2484"/>
      </w:pPr>
      <w:rPr>
        <w:rFonts w:hint="default"/>
      </w:rPr>
    </w:lvl>
    <w:lvl w:ilvl="2" w:tentative="0">
      <w:start w:val="0"/>
      <w:numFmt w:val="bullet"/>
      <w:lvlText w:val="•"/>
      <w:lvlJc w:val="left"/>
      <w:pPr>
        <w:ind w:left="3809" w:hanging="2484"/>
      </w:pPr>
      <w:rPr>
        <w:rFonts w:hint="default"/>
      </w:rPr>
    </w:lvl>
    <w:lvl w:ilvl="3" w:tentative="0">
      <w:start w:val="0"/>
      <w:numFmt w:val="bullet"/>
      <w:lvlText w:val="•"/>
      <w:lvlJc w:val="left"/>
      <w:pPr>
        <w:ind w:left="4413" w:hanging="2484"/>
      </w:pPr>
      <w:rPr>
        <w:rFonts w:hint="default"/>
      </w:rPr>
    </w:lvl>
    <w:lvl w:ilvl="4" w:tentative="0">
      <w:start w:val="0"/>
      <w:numFmt w:val="bullet"/>
      <w:lvlText w:val="•"/>
      <w:lvlJc w:val="left"/>
      <w:pPr>
        <w:ind w:left="5018" w:hanging="2484"/>
      </w:pPr>
      <w:rPr>
        <w:rFonts w:hint="default"/>
      </w:rPr>
    </w:lvl>
    <w:lvl w:ilvl="5" w:tentative="0">
      <w:start w:val="0"/>
      <w:numFmt w:val="bullet"/>
      <w:lvlText w:val="•"/>
      <w:lvlJc w:val="left"/>
      <w:pPr>
        <w:ind w:left="5623" w:hanging="2484"/>
      </w:pPr>
      <w:rPr>
        <w:rFonts w:hint="default"/>
      </w:rPr>
    </w:lvl>
    <w:lvl w:ilvl="6" w:tentative="0">
      <w:start w:val="0"/>
      <w:numFmt w:val="bullet"/>
      <w:lvlText w:val="•"/>
      <w:lvlJc w:val="left"/>
      <w:pPr>
        <w:ind w:left="6227" w:hanging="2484"/>
      </w:pPr>
      <w:rPr>
        <w:rFonts w:hint="default"/>
      </w:rPr>
    </w:lvl>
    <w:lvl w:ilvl="7" w:tentative="0">
      <w:start w:val="0"/>
      <w:numFmt w:val="bullet"/>
      <w:lvlText w:val="•"/>
      <w:lvlJc w:val="left"/>
      <w:pPr>
        <w:ind w:left="6832" w:hanging="2484"/>
      </w:pPr>
      <w:rPr>
        <w:rFonts w:hint="default"/>
      </w:rPr>
    </w:lvl>
    <w:lvl w:ilvl="8" w:tentative="0">
      <w:start w:val="0"/>
      <w:numFmt w:val="bullet"/>
      <w:lvlText w:val="•"/>
      <w:lvlJc w:val="left"/>
      <w:pPr>
        <w:ind w:left="7436" w:hanging="2484"/>
      </w:pPr>
      <w:rPr>
        <w:rFonts w:hint="default"/>
      </w:rPr>
    </w:lvl>
  </w:abstractNum>
  <w:abstractNum w:abstractNumId="5">
    <w:nsid w:val="03D62ECE"/>
    <w:multiLevelType w:val="multilevel"/>
    <w:tmpl w:val="03D62ECE"/>
    <w:lvl w:ilvl="0" w:tentative="0">
      <w:start w:val="1"/>
      <w:numFmt w:val="upperLetter"/>
      <w:lvlText w:val="%1."/>
      <w:lvlJc w:val="left"/>
      <w:pPr>
        <w:ind w:left="120" w:hanging="310"/>
        <w:jc w:val="left"/>
      </w:pPr>
      <w:rPr>
        <w:rFonts w:hint="default" w:ascii="Times New Roman" w:hAnsi="Times New Roman" w:eastAsia="Times New Roman" w:cs="Times New Roman"/>
        <w:w w:val="99"/>
        <w:sz w:val="21"/>
        <w:szCs w:val="21"/>
      </w:rPr>
    </w:lvl>
    <w:lvl w:ilvl="1" w:tentative="0">
      <w:start w:val="0"/>
      <w:numFmt w:val="bullet"/>
      <w:lvlText w:val="•"/>
      <w:lvlJc w:val="left"/>
      <w:pPr>
        <w:ind w:left="962" w:hanging="310"/>
      </w:pPr>
      <w:rPr>
        <w:rFonts w:hint="default"/>
      </w:rPr>
    </w:lvl>
    <w:lvl w:ilvl="2" w:tentative="0">
      <w:start w:val="0"/>
      <w:numFmt w:val="bullet"/>
      <w:lvlText w:val="•"/>
      <w:lvlJc w:val="left"/>
      <w:pPr>
        <w:ind w:left="1805" w:hanging="310"/>
      </w:pPr>
      <w:rPr>
        <w:rFonts w:hint="default"/>
      </w:rPr>
    </w:lvl>
    <w:lvl w:ilvl="3" w:tentative="0">
      <w:start w:val="0"/>
      <w:numFmt w:val="bullet"/>
      <w:lvlText w:val="•"/>
      <w:lvlJc w:val="left"/>
      <w:pPr>
        <w:ind w:left="2647" w:hanging="310"/>
      </w:pPr>
      <w:rPr>
        <w:rFonts w:hint="default"/>
      </w:rPr>
    </w:lvl>
    <w:lvl w:ilvl="4" w:tentative="0">
      <w:start w:val="0"/>
      <w:numFmt w:val="bullet"/>
      <w:lvlText w:val="•"/>
      <w:lvlJc w:val="left"/>
      <w:pPr>
        <w:ind w:left="3490" w:hanging="310"/>
      </w:pPr>
      <w:rPr>
        <w:rFonts w:hint="default"/>
      </w:rPr>
    </w:lvl>
    <w:lvl w:ilvl="5" w:tentative="0">
      <w:start w:val="0"/>
      <w:numFmt w:val="bullet"/>
      <w:lvlText w:val="•"/>
      <w:lvlJc w:val="left"/>
      <w:pPr>
        <w:ind w:left="4333" w:hanging="310"/>
      </w:pPr>
      <w:rPr>
        <w:rFonts w:hint="default"/>
      </w:rPr>
    </w:lvl>
    <w:lvl w:ilvl="6" w:tentative="0">
      <w:start w:val="0"/>
      <w:numFmt w:val="bullet"/>
      <w:lvlText w:val="•"/>
      <w:lvlJc w:val="left"/>
      <w:pPr>
        <w:ind w:left="5175" w:hanging="310"/>
      </w:pPr>
      <w:rPr>
        <w:rFonts w:hint="default"/>
      </w:rPr>
    </w:lvl>
    <w:lvl w:ilvl="7" w:tentative="0">
      <w:start w:val="0"/>
      <w:numFmt w:val="bullet"/>
      <w:lvlText w:val="•"/>
      <w:lvlJc w:val="left"/>
      <w:pPr>
        <w:ind w:left="6018" w:hanging="310"/>
      </w:pPr>
      <w:rPr>
        <w:rFonts w:hint="default"/>
      </w:rPr>
    </w:lvl>
    <w:lvl w:ilvl="8" w:tentative="0">
      <w:start w:val="0"/>
      <w:numFmt w:val="bullet"/>
      <w:lvlText w:val="•"/>
      <w:lvlJc w:val="left"/>
      <w:pPr>
        <w:ind w:left="6860" w:hanging="310"/>
      </w:pPr>
      <w:rPr>
        <w:rFonts w:hint="default"/>
      </w:rPr>
    </w:lvl>
  </w:abstractNum>
  <w:abstractNum w:abstractNumId="6">
    <w:nsid w:val="25B654F3"/>
    <w:multiLevelType w:val="multilevel"/>
    <w:tmpl w:val="25B654F3"/>
    <w:lvl w:ilvl="0" w:tentative="0">
      <w:start w:val="1"/>
      <w:numFmt w:val="upperLetter"/>
      <w:lvlText w:val="%1."/>
      <w:lvlJc w:val="left"/>
      <w:pPr>
        <w:ind w:left="429" w:hanging="310"/>
        <w:jc w:val="left"/>
      </w:pPr>
      <w:rPr>
        <w:rFonts w:hint="default" w:ascii="Times New Roman" w:hAnsi="Times New Roman" w:eastAsia="Times New Roman" w:cs="Times New Roman"/>
        <w:w w:val="99"/>
        <w:sz w:val="21"/>
        <w:szCs w:val="21"/>
      </w:rPr>
    </w:lvl>
    <w:lvl w:ilvl="1" w:tentative="0">
      <w:start w:val="0"/>
      <w:numFmt w:val="bullet"/>
      <w:lvlText w:val="•"/>
      <w:lvlJc w:val="left"/>
      <w:pPr>
        <w:ind w:left="1234" w:hanging="310"/>
      </w:pPr>
      <w:rPr>
        <w:rFonts w:hint="default"/>
      </w:rPr>
    </w:lvl>
    <w:lvl w:ilvl="2" w:tentative="0">
      <w:start w:val="0"/>
      <w:numFmt w:val="bullet"/>
      <w:lvlText w:val="•"/>
      <w:lvlJc w:val="left"/>
      <w:pPr>
        <w:ind w:left="2049" w:hanging="310"/>
      </w:pPr>
      <w:rPr>
        <w:rFonts w:hint="default"/>
      </w:rPr>
    </w:lvl>
    <w:lvl w:ilvl="3" w:tentative="0">
      <w:start w:val="0"/>
      <w:numFmt w:val="bullet"/>
      <w:lvlText w:val="•"/>
      <w:lvlJc w:val="left"/>
      <w:pPr>
        <w:ind w:left="2863" w:hanging="310"/>
      </w:pPr>
      <w:rPr>
        <w:rFonts w:hint="default"/>
      </w:rPr>
    </w:lvl>
    <w:lvl w:ilvl="4" w:tentative="0">
      <w:start w:val="0"/>
      <w:numFmt w:val="bullet"/>
      <w:lvlText w:val="•"/>
      <w:lvlJc w:val="left"/>
      <w:pPr>
        <w:ind w:left="3678" w:hanging="310"/>
      </w:pPr>
      <w:rPr>
        <w:rFonts w:hint="default"/>
      </w:rPr>
    </w:lvl>
    <w:lvl w:ilvl="5" w:tentative="0">
      <w:start w:val="0"/>
      <w:numFmt w:val="bullet"/>
      <w:lvlText w:val="•"/>
      <w:lvlJc w:val="left"/>
      <w:pPr>
        <w:ind w:left="4493" w:hanging="310"/>
      </w:pPr>
      <w:rPr>
        <w:rFonts w:hint="default"/>
      </w:rPr>
    </w:lvl>
    <w:lvl w:ilvl="6" w:tentative="0">
      <w:start w:val="0"/>
      <w:numFmt w:val="bullet"/>
      <w:lvlText w:val="•"/>
      <w:lvlJc w:val="left"/>
      <w:pPr>
        <w:ind w:left="5307" w:hanging="310"/>
      </w:pPr>
      <w:rPr>
        <w:rFonts w:hint="default"/>
      </w:rPr>
    </w:lvl>
    <w:lvl w:ilvl="7" w:tentative="0">
      <w:start w:val="0"/>
      <w:numFmt w:val="bullet"/>
      <w:lvlText w:val="•"/>
      <w:lvlJc w:val="left"/>
      <w:pPr>
        <w:ind w:left="6122" w:hanging="310"/>
      </w:pPr>
      <w:rPr>
        <w:rFonts w:hint="default"/>
      </w:rPr>
    </w:lvl>
    <w:lvl w:ilvl="8" w:tentative="0">
      <w:start w:val="0"/>
      <w:numFmt w:val="bullet"/>
      <w:lvlText w:val="•"/>
      <w:lvlJc w:val="left"/>
      <w:pPr>
        <w:ind w:left="6936" w:hanging="310"/>
      </w:pPr>
      <w:rPr>
        <w:rFonts w:hint="default"/>
      </w:rPr>
    </w:lvl>
  </w:abstractNum>
  <w:abstractNum w:abstractNumId="7">
    <w:nsid w:val="59ADCABA"/>
    <w:multiLevelType w:val="multilevel"/>
    <w:tmpl w:val="59ADCABA"/>
    <w:lvl w:ilvl="0" w:tentative="0">
      <w:start w:val="1"/>
      <w:numFmt w:val="upperLetter"/>
      <w:lvlText w:val="%1."/>
      <w:lvlJc w:val="left"/>
      <w:pPr>
        <w:ind w:left="2604" w:hanging="2484"/>
        <w:jc w:val="left"/>
      </w:pPr>
      <w:rPr>
        <w:rFonts w:hint="default" w:ascii="Times New Roman" w:hAnsi="Times New Roman" w:eastAsia="Times New Roman" w:cs="Times New Roman"/>
        <w:w w:val="99"/>
        <w:sz w:val="21"/>
        <w:szCs w:val="21"/>
      </w:rPr>
    </w:lvl>
    <w:lvl w:ilvl="1" w:tentative="0">
      <w:start w:val="0"/>
      <w:numFmt w:val="bullet"/>
      <w:lvlText w:val="•"/>
      <w:lvlJc w:val="left"/>
      <w:pPr>
        <w:ind w:left="3194" w:hanging="2484"/>
      </w:pPr>
      <w:rPr>
        <w:rFonts w:hint="default"/>
      </w:rPr>
    </w:lvl>
    <w:lvl w:ilvl="2" w:tentative="0">
      <w:start w:val="0"/>
      <w:numFmt w:val="bullet"/>
      <w:lvlText w:val="•"/>
      <w:lvlJc w:val="left"/>
      <w:pPr>
        <w:ind w:left="3789" w:hanging="2484"/>
      </w:pPr>
      <w:rPr>
        <w:rFonts w:hint="default"/>
      </w:rPr>
    </w:lvl>
    <w:lvl w:ilvl="3" w:tentative="0">
      <w:start w:val="0"/>
      <w:numFmt w:val="bullet"/>
      <w:lvlText w:val="•"/>
      <w:lvlJc w:val="left"/>
      <w:pPr>
        <w:ind w:left="4383" w:hanging="2484"/>
      </w:pPr>
      <w:rPr>
        <w:rFonts w:hint="default"/>
      </w:rPr>
    </w:lvl>
    <w:lvl w:ilvl="4" w:tentative="0">
      <w:start w:val="0"/>
      <w:numFmt w:val="bullet"/>
      <w:lvlText w:val="•"/>
      <w:lvlJc w:val="left"/>
      <w:pPr>
        <w:ind w:left="4978" w:hanging="2484"/>
      </w:pPr>
      <w:rPr>
        <w:rFonts w:hint="default"/>
      </w:rPr>
    </w:lvl>
    <w:lvl w:ilvl="5" w:tentative="0">
      <w:start w:val="0"/>
      <w:numFmt w:val="bullet"/>
      <w:lvlText w:val="•"/>
      <w:lvlJc w:val="left"/>
      <w:pPr>
        <w:ind w:left="5573" w:hanging="2484"/>
      </w:pPr>
      <w:rPr>
        <w:rFonts w:hint="default"/>
      </w:rPr>
    </w:lvl>
    <w:lvl w:ilvl="6" w:tentative="0">
      <w:start w:val="0"/>
      <w:numFmt w:val="bullet"/>
      <w:lvlText w:val="•"/>
      <w:lvlJc w:val="left"/>
      <w:pPr>
        <w:ind w:left="6167" w:hanging="2484"/>
      </w:pPr>
      <w:rPr>
        <w:rFonts w:hint="default"/>
      </w:rPr>
    </w:lvl>
    <w:lvl w:ilvl="7" w:tentative="0">
      <w:start w:val="0"/>
      <w:numFmt w:val="bullet"/>
      <w:lvlText w:val="•"/>
      <w:lvlJc w:val="left"/>
      <w:pPr>
        <w:ind w:left="6762" w:hanging="2484"/>
      </w:pPr>
      <w:rPr>
        <w:rFonts w:hint="default"/>
      </w:rPr>
    </w:lvl>
    <w:lvl w:ilvl="8" w:tentative="0">
      <w:start w:val="0"/>
      <w:numFmt w:val="bullet"/>
      <w:lvlText w:val="•"/>
      <w:lvlJc w:val="left"/>
      <w:pPr>
        <w:ind w:left="7356" w:hanging="2484"/>
      </w:pPr>
      <w:rPr>
        <w:rFonts w:hint="default"/>
      </w:rPr>
    </w:lvl>
  </w:abstractNum>
  <w:abstractNum w:abstractNumId="8">
    <w:nsid w:val="72183CF9"/>
    <w:multiLevelType w:val="multilevel"/>
    <w:tmpl w:val="72183CF9"/>
    <w:lvl w:ilvl="0" w:tentative="0">
      <w:start w:val="1"/>
      <w:numFmt w:val="upperLetter"/>
      <w:lvlText w:val="%1."/>
      <w:lvlJc w:val="left"/>
      <w:pPr>
        <w:ind w:left="120" w:hanging="310"/>
        <w:jc w:val="left"/>
      </w:pPr>
      <w:rPr>
        <w:rFonts w:hint="default" w:ascii="Times New Roman" w:hAnsi="Times New Roman" w:eastAsia="Times New Roman" w:cs="Times New Roman"/>
        <w:w w:val="99"/>
        <w:sz w:val="21"/>
        <w:szCs w:val="21"/>
      </w:rPr>
    </w:lvl>
    <w:lvl w:ilvl="1" w:tentative="0">
      <w:start w:val="0"/>
      <w:numFmt w:val="bullet"/>
      <w:lvlText w:val="•"/>
      <w:lvlJc w:val="left"/>
      <w:pPr>
        <w:ind w:left="964" w:hanging="310"/>
      </w:pPr>
      <w:rPr>
        <w:rFonts w:hint="default"/>
      </w:rPr>
    </w:lvl>
    <w:lvl w:ilvl="2" w:tentative="0">
      <w:start w:val="0"/>
      <w:numFmt w:val="bullet"/>
      <w:lvlText w:val="•"/>
      <w:lvlJc w:val="left"/>
      <w:pPr>
        <w:ind w:left="1809" w:hanging="310"/>
      </w:pPr>
      <w:rPr>
        <w:rFonts w:hint="default"/>
      </w:rPr>
    </w:lvl>
    <w:lvl w:ilvl="3" w:tentative="0">
      <w:start w:val="0"/>
      <w:numFmt w:val="bullet"/>
      <w:lvlText w:val="•"/>
      <w:lvlJc w:val="left"/>
      <w:pPr>
        <w:ind w:left="2653" w:hanging="310"/>
      </w:pPr>
      <w:rPr>
        <w:rFonts w:hint="default"/>
      </w:rPr>
    </w:lvl>
    <w:lvl w:ilvl="4" w:tentative="0">
      <w:start w:val="0"/>
      <w:numFmt w:val="bullet"/>
      <w:lvlText w:val="•"/>
      <w:lvlJc w:val="left"/>
      <w:pPr>
        <w:ind w:left="3498" w:hanging="310"/>
      </w:pPr>
      <w:rPr>
        <w:rFonts w:hint="default"/>
      </w:rPr>
    </w:lvl>
    <w:lvl w:ilvl="5" w:tentative="0">
      <w:start w:val="0"/>
      <w:numFmt w:val="bullet"/>
      <w:lvlText w:val="•"/>
      <w:lvlJc w:val="left"/>
      <w:pPr>
        <w:ind w:left="4343" w:hanging="310"/>
      </w:pPr>
      <w:rPr>
        <w:rFonts w:hint="default"/>
      </w:rPr>
    </w:lvl>
    <w:lvl w:ilvl="6" w:tentative="0">
      <w:start w:val="0"/>
      <w:numFmt w:val="bullet"/>
      <w:lvlText w:val="•"/>
      <w:lvlJc w:val="left"/>
      <w:pPr>
        <w:ind w:left="5187" w:hanging="310"/>
      </w:pPr>
      <w:rPr>
        <w:rFonts w:hint="default"/>
      </w:rPr>
    </w:lvl>
    <w:lvl w:ilvl="7" w:tentative="0">
      <w:start w:val="0"/>
      <w:numFmt w:val="bullet"/>
      <w:lvlText w:val="•"/>
      <w:lvlJc w:val="left"/>
      <w:pPr>
        <w:ind w:left="6032" w:hanging="310"/>
      </w:pPr>
      <w:rPr>
        <w:rFonts w:hint="default"/>
      </w:rPr>
    </w:lvl>
    <w:lvl w:ilvl="8" w:tentative="0">
      <w:start w:val="0"/>
      <w:numFmt w:val="bullet"/>
      <w:lvlText w:val="•"/>
      <w:lvlJc w:val="left"/>
      <w:pPr>
        <w:ind w:left="6876" w:hanging="310"/>
      </w:pPr>
      <w:rPr>
        <w:rFonts w:hint="default"/>
      </w:rPr>
    </w:lvl>
  </w:abstractNum>
  <w:num w:numId="1">
    <w:abstractNumId w:val="3"/>
  </w:num>
  <w:num w:numId="2">
    <w:abstractNumId w:val="2"/>
  </w:num>
  <w:num w:numId="3">
    <w:abstractNumId w:val="7"/>
  </w:num>
  <w:num w:numId="4">
    <w:abstractNumId w:val="1"/>
  </w:num>
  <w:num w:numId="5">
    <w:abstractNumId w:val="0"/>
  </w:num>
  <w:num w:numId="6">
    <w:abstractNumId w:val="5"/>
  </w:num>
  <w:num w:numId="7">
    <w:abstractNumId w:val="6"/>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2097AEB"/>
    <w:rsid w:val="2AEC250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en-US" w:bidi="ar-SA"/>
    </w:rPr>
  </w:style>
  <w:style w:type="paragraph" w:styleId="2">
    <w:name w:val="heading 1"/>
    <w:basedOn w:val="1"/>
    <w:next w:val="1"/>
    <w:qFormat/>
    <w:uiPriority w:val="1"/>
    <w:pPr>
      <w:ind w:left="2226" w:hanging="334"/>
      <w:outlineLvl w:val="1"/>
    </w:pPr>
    <w:rPr>
      <w:rFonts w:ascii="宋体" w:hAnsi="宋体" w:eastAsia="宋体" w:cs="宋体"/>
      <w:b/>
      <w:bCs/>
      <w:sz w:val="32"/>
      <w:szCs w:val="32"/>
    </w:rPr>
  </w:style>
  <w:style w:type="paragraph" w:styleId="3">
    <w:name w:val="heading 2"/>
    <w:basedOn w:val="1"/>
    <w:next w:val="1"/>
    <w:qFormat/>
    <w:uiPriority w:val="1"/>
    <w:pPr>
      <w:spacing w:line="231" w:lineRule="exact"/>
      <w:jc w:val="right"/>
      <w:outlineLvl w:val="2"/>
    </w:pPr>
    <w:rPr>
      <w:rFonts w:ascii="Times New Roman" w:hAnsi="Times New Roman" w:eastAsia="Times New Roman" w:cs="Times New Roman"/>
      <w:i/>
      <w:sz w:val="23"/>
      <w:szCs w:val="23"/>
    </w:rPr>
  </w:style>
  <w:style w:type="paragraph" w:styleId="4">
    <w:name w:val="heading 3"/>
    <w:basedOn w:val="1"/>
    <w:next w:val="1"/>
    <w:qFormat/>
    <w:uiPriority w:val="1"/>
    <w:pPr>
      <w:ind w:left="120"/>
      <w:outlineLvl w:val="3"/>
    </w:pPr>
    <w:rPr>
      <w:rFonts w:ascii="宋体" w:hAnsi="宋体" w:eastAsia="宋体" w:cs="宋体"/>
      <w:b/>
      <w:bCs/>
      <w:sz w:val="21"/>
      <w:szCs w:val="21"/>
    </w:rPr>
  </w:style>
  <w:style w:type="character" w:default="1" w:styleId="6">
    <w:name w:val="Default Paragraph Font"/>
    <w:semiHidden/>
    <w:unhideWhenUsed/>
    <w:uiPriority w:val="1"/>
  </w:style>
  <w:style w:type="table" w:default="1" w:styleId="7">
    <w:name w:val="Normal Table"/>
    <w:semiHidden/>
    <w:uiPriority w:val="0"/>
    <w:tblPr>
      <w:tblLayout w:type="fixed"/>
      <w:tblCellMar>
        <w:top w:w="0" w:type="dxa"/>
        <w:left w:w="108" w:type="dxa"/>
        <w:bottom w:w="0" w:type="dxa"/>
        <w:right w:w="108" w:type="dxa"/>
      </w:tblCellMar>
    </w:tblPr>
  </w:style>
  <w:style w:type="paragraph" w:styleId="5">
    <w:name w:val="Body Text"/>
    <w:basedOn w:val="1"/>
    <w:qFormat/>
    <w:uiPriority w:val="1"/>
    <w:rPr>
      <w:rFonts w:ascii="宋体" w:hAnsi="宋体" w:eastAsia="宋体" w:cs="宋体"/>
      <w:sz w:val="21"/>
      <w:szCs w:val="21"/>
    </w:rPr>
  </w:style>
  <w:style w:type="table" w:customStyle="1" w:styleId="8">
    <w:name w:val="Table Normal_0"/>
    <w:semiHidden/>
    <w:unhideWhenUsed/>
    <w:qFormat/>
    <w:uiPriority w:val="2"/>
    <w:tblPr>
      <w:tblLayout w:type="fixed"/>
      <w:tblCellMar>
        <w:top w:w="0" w:type="dxa"/>
        <w:left w:w="0" w:type="dxa"/>
        <w:bottom w:w="0" w:type="dxa"/>
        <w:right w:w="0" w:type="dxa"/>
      </w:tblCellMar>
    </w:tblPr>
  </w:style>
  <w:style w:type="paragraph" w:styleId="9">
    <w:name w:val="List Paragraph"/>
    <w:basedOn w:val="1"/>
    <w:qFormat/>
    <w:uiPriority w:val="1"/>
    <w:pPr>
      <w:spacing w:before="176"/>
      <w:ind w:left="120" w:hanging="297"/>
    </w:pPr>
    <w:rPr>
      <w:rFonts w:ascii="宋体" w:hAnsi="宋体" w:eastAsia="宋体" w:cs="宋体"/>
    </w:rPr>
  </w:style>
  <w:style w:type="paragraph" w:customStyle="1" w:styleId="10">
    <w:name w:val="Table Paragraph"/>
    <w:basedOn w:val="1"/>
    <w:qFormat/>
    <w:uiPriority w:val="1"/>
    <w:rPr>
      <w:rFonts w:ascii="宋体" w:hAnsi="宋体" w:eastAsia="宋体" w:cs="宋体"/>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18.jpeg"/><Relationship Id="rId24" Type="http://schemas.openxmlformats.org/officeDocument/2006/relationships/image" Target="media/image17.jpeg"/><Relationship Id="rId23" Type="http://schemas.openxmlformats.org/officeDocument/2006/relationships/image" Target="media/image16.jpeg"/><Relationship Id="rId22" Type="http://schemas.openxmlformats.org/officeDocument/2006/relationships/image" Target="media/image15.jpeg"/><Relationship Id="rId21" Type="http://schemas.openxmlformats.org/officeDocument/2006/relationships/image" Target="media/image14.jpeg"/><Relationship Id="rId20" Type="http://schemas.openxmlformats.org/officeDocument/2006/relationships/image" Target="media/image13.jpe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jpeg"/><Relationship Id="rId17" Type="http://schemas.openxmlformats.org/officeDocument/2006/relationships/image" Target="media/image10.jpeg"/><Relationship Id="rId16" Type="http://schemas.openxmlformats.org/officeDocument/2006/relationships/image" Target="media/image9.png"/><Relationship Id="rId15" Type="http://schemas.openxmlformats.org/officeDocument/2006/relationships/image" Target="media/image8.jpeg"/><Relationship Id="rId14" Type="http://schemas.openxmlformats.org/officeDocument/2006/relationships/image" Target="media/image7.jpeg"/><Relationship Id="rId13" Type="http://schemas.openxmlformats.org/officeDocument/2006/relationships/image" Target="media/image6.jpeg"/><Relationship Id="rId12" Type="http://schemas.openxmlformats.org/officeDocument/2006/relationships/image" Target="media/image5.jpeg"/><Relationship Id="rId11" Type="http://schemas.openxmlformats.org/officeDocument/2006/relationships/image" Target="media/image4.jpe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2050"/>
    <customShpInfo spid="_x0000_s2051"/>
    <customShpInfo spid="_x0000_s2052"/>
    <customShpInfo spid="_x0000_s2053"/>
    <customShpInfo spid="_x0000_s2054"/>
    <customShpInfo spid="_x0000_s1025"/>
    <customShpInfo spid="_x0000_s1026"/>
    <customShpInfo spid="_x0000_s1028"/>
    <customShpInfo spid="_x0000_s1027"/>
    <customShpInfo spid="_x0000_s1030"/>
    <customShpInfo spid="_x0000_s1029"/>
    <customShpInfo spid="_x0000_s1032"/>
    <customShpInfo spid="_x0000_s1031"/>
    <customShpInfo spid="_x0000_s1034"/>
    <customShpInfo spid="_x0000_s1033"/>
    <customShpInfo spid="_x0000_s1035"/>
    <customShpInfo spid="_x0000_s1037"/>
    <customShpInfo spid="_x0000_s1036"/>
    <customShpInfo spid="_x0000_s1039"/>
    <customShpInfo spid="_x0000_s1038"/>
    <customShpInfo spid="_x0000_s1041"/>
    <customShpInfo spid="_x0000_s1040"/>
    <customShpInfo spid="_x0000_s1043"/>
    <customShpInfo spid="_x0000_s1042"/>
    <customShpInfo spid="_x0000_s1044"/>
    <customShpInfo spid="_x0000_s1045"/>
    <customShpInfo spid="_x0000_s1046"/>
    <customShpInfo spid="_x0000_s1047"/>
    <customShpInfo spid="_x0000_s1048"/>
    <customShpInfo spid="_x0000_s1049"/>
    <customShpInfo spid="_x0000_s1050"/>
    <customShpInfo spid="_x0000_s1052"/>
    <customShpInfo spid="_x0000_s1051"/>
    <customShpInfo spid="_x0000_s1054"/>
    <customShpInfo spid="_x0000_s1053"/>
    <customShpInfo spid="_x0000_s1055"/>
    <customShpInfo spid="_x0000_s1057"/>
    <customShpInfo spid="_x0000_s1056"/>
    <customShpInfo spid="_x0000_s1058"/>
    <customShpInfo spid="_x0000_s1059"/>
    <customShpInfo spid="_x0000_s1060"/>
    <customShpInfo spid="_x0000_s1061"/>
    <customShpInfo spid="_x0000_s1062"/>
    <customShpInfo spid="_x0000_s1063"/>
    <customShpInfo spid="_x0000_s106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0</Pages>
  <Words>0</Words>
  <Characters>0</Characters>
  <Lines>0</Lines>
  <Paragraphs>0</Paragraphs>
  <TotalTime>3</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2020-02-11T16:25:00Z</dcterms:created>
  <dc:creator>简单学习网</dc:creator>
  <cp:keywords>本资料由简单学习网编辑整理 更多资料：http:/www.jd100.com/user/materialdownload</cp:keywords>
  <cp:lastModifiedBy>Administrator</cp:lastModifiedBy>
  <dcterms:modified xsi:type="dcterms:W3CDTF">2020-02-18T04:22:28Z</dcterms:modified>
  <dc:subject>简单学习网</dc:subject>
  <dc:title>最新试题模板</dc:titl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2019-12-15T00:00:00Z</vt:filetime>
  </property>
  <property fmtid="{D5CDD505-2E9C-101B-9397-08002B2CF9AE}" pid="3" name="Creator">
    <vt:lpwstr>WPS 文字</vt:lpwstr>
  </property>
  <property fmtid="{D5CDD505-2E9C-101B-9397-08002B2CF9AE}" pid="4" name="KSOProductBuildVer">
    <vt:lpwstr>2052-10.1.0.7698</vt:lpwstr>
  </property>
  <property fmtid="{D5CDD505-2E9C-101B-9397-08002B2CF9AE}" pid="5" name="LastSaved">
    <vt:filetime>2020-02-11T00:00:00Z</vt:filetime>
  </property>
</Properties>
</file>