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30pt;margin-top:902pt;margin-left:839pt;mso-position-horizontal-relative:page;mso-position-vertical-relative:top-margin-area;position:absolute;z-index:251658240">
            <v:imagedata r:id="rId5" o:title=""/>
            <o:lock v:ext="edit" aspectratio="t"/>
          </v:shape>
        </w:pict>
      </w:r>
      <w:bookmarkStart w:id="0" w:name="年5月福建省厦门市初中毕业班教学质量检测二模数学试卷"/>
      <w:r>
        <w:t>2019年5月福建省厦门市初中毕业班教学质量检测二模数学试卷</w:t>
      </w:r>
      <w:bookmarkEnd w:id="0"/>
    </w:p>
    <w:p>
      <w:r>
        <w:t> </w:t>
      </w:r>
    </w:p>
    <w:p>
      <w:pPr>
        <w:pStyle w:val="BodyText"/>
      </w:pPr>
      <w:r>
        <w:t>   姓名：</w:t>
      </w:r>
      <w:r>
        <w:rPr>
          <w:u w:val="single"/>
        </w:rPr>
        <w:t>         </w:t>
      </w:r>
      <w:r>
        <w:t>  得分：</w:t>
      </w:r>
      <w:r>
        <w:rPr>
          <w:u w:val="single"/>
        </w:rPr>
        <w:t>     </w:t>
      </w:r>
      <w:r>
        <w:t>  日期：</w:t>
      </w:r>
      <w:r>
        <w:rPr>
          <w:u w:val="single"/>
        </w:rPr>
        <w:t>         </w:t>
      </w:r>
      <w:r>
        <w:br/>
      </w:r>
      <w:r>
        <w:br/>
      </w:r>
    </w:p>
    <w:p>
      <w:pPr>
        <w:pStyle w:val="BodyText"/>
      </w:pPr>
      <w:r>
        <w:t>一、选择题（本大题共 10 小题，共 40 分）</w:t>
      </w:r>
    </w:p>
    <w:p>
      <w:pPr>
        <w:pStyle w:val="BodyText"/>
      </w:pPr>
      <w:r>
        <w:t>1、(4分) 计算</w:t>
      </w:r>
      <m:oMath>
        <m:sSup>
          <m:e>
            <m:d>
              <m:e>
                <m:r>
                  <m:t>−1</m:t>
                </m:r>
              </m:e>
            </m:d>
          </m:e>
          <m:sup>
            <m:r>
              <m:t>3</m:t>
            </m:r>
          </m:sup>
        </m:sSup>
      </m:oMath>
      <w:r>
        <w:t>，结果正确的是（    ）</w:t>
      </w:r>
    </w:p>
    <w:tbl>
      <w:tblPr>
        <w:tblStyle w:val="HostTable-Borderless"/>
        <w:tblW w:w="5000" w:type="pct"/>
        <w:tblInd w:w="0" w:type="dxa"/>
        <w:tblCellMar>
          <w:top w:w="0" w:type="dxa"/>
          <w:left w:w="0" w:type="dxa"/>
          <w:bottom w:w="0" w:type="dxa"/>
          <w:right w:w="0" w:type="dxa"/>
        </w:tblCellMar>
      </w:tblPr>
      <w:tblGrid>
        <w:gridCol w:w="3070"/>
        <w:gridCol w:w="3058"/>
        <w:gridCol w:w="1910"/>
        <w:gridCol w:w="2048"/>
      </w:tblGrid>
      <w:tr>
        <w:tblPrEx>
          <w:tblW w:w="5000" w:type="pct"/>
          <w:tblInd w:w="0" w:type="dxa"/>
          <w:tblCellMar>
            <w:top w:w="0" w:type="dxa"/>
            <w:left w:w="0" w:type="dxa"/>
            <w:bottom w:w="0" w:type="dxa"/>
            <w:right w:w="0" w:type="dxa"/>
          </w:tblCellMar>
        </w:tblPrEx>
        <w:tc>
          <w:tcPr/>
          <w:p>
            <w:pPr>
              <w:pStyle w:val="Compact"/>
              <w:jc w:val="left"/>
            </w:pPr>
            <w:r>
              <w:t>A.</w:t>
            </w:r>
            <m:oMath>
              <m:r>
                <m:t>−3</m:t>
              </m:r>
            </m:oMath>
          </w:p>
        </w:tc>
        <w:tc>
          <w:tcPr/>
          <w:p>
            <w:pPr>
              <w:pStyle w:val="Compact"/>
              <w:jc w:val="left"/>
            </w:pPr>
            <w:r>
              <w:t>B.</w:t>
            </w:r>
            <m:oMath>
              <m:r>
                <m:t>−1</m:t>
              </m:r>
            </m:oMath>
          </w:p>
        </w:tc>
        <w:tc>
          <w:tcPr/>
          <w:p>
            <w:pPr>
              <w:pStyle w:val="Compact"/>
              <w:jc w:val="left"/>
            </w:pPr>
            <w:r>
              <w:t>C.1</w:t>
            </w:r>
          </w:p>
        </w:tc>
        <w:tc>
          <w:tcPr/>
          <w:p>
            <w:pPr>
              <w:pStyle w:val="Compact"/>
              <w:jc w:val="left"/>
            </w:pPr>
            <w:r>
              <w:t>D.3</w:t>
            </w:r>
          </w:p>
        </w:tc>
      </w:tr>
    </w:tbl>
    <w:p>
      <w:pPr>
        <w:pStyle w:val="BodyText"/>
      </w:pPr>
      <w:r>
        <w:br/>
      </w:r>
      <w:r>
        <w:t>2、(4分) 如图，在</w:t>
      </w:r>
      <m:oMath>
        <m:r>
          <m:t>ΔACB</m:t>
        </m:r>
      </m:oMath>
      <w:r>
        <w:t>中，</w:t>
      </w:r>
      <m:oMath>
        <m:r>
          <m:t>∠C=</m:t>
        </m:r>
        <m:sSup>
          <m:e>
            <m:r>
              <m:t>90</m:t>
            </m:r>
          </m:e>
          <m:sup>
            <m:r>
              <m:t>∘</m:t>
            </m:r>
          </m:sup>
        </m:sSup>
      </m:oMath>
      <w:r>
        <w:t>，则</w:t>
      </w:r>
      <m:oMath>
        <m:f>
          <m:num>
            <m:r>
              <m:t>BC</m:t>
            </m:r>
          </m:num>
          <m:den>
            <m:r>
              <m:t>AB</m:t>
            </m:r>
          </m:den>
        </m:f>
      </m:oMath>
      <w:r>
        <w:t>等于（   ）</w:t>
      </w:r>
      <w:r>
        <w:br/>
      </w:r>
      <w:r>
        <w:drawing>
          <wp:inline distT="0" distB="0" distL="114300" distR="114300">
            <wp:extent cx="1562100" cy="157480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60421" name="Picture"/>
                    <pic:cNvPicPr>
                      <a:picLocks noChangeAspect="1" noChangeArrowheads="1"/>
                    </pic:cNvPicPr>
                  </pic:nvPicPr>
                  <pic:blipFill>
                    <a:blip xmlns:r="http://schemas.openxmlformats.org/officeDocument/2006/relationships" r:embed="rId6"/>
                    <a:stretch>
                      <a:fillRect/>
                    </a:stretch>
                  </pic:blipFill>
                  <pic:spPr>
                    <a:xfrm>
                      <a:off x="0" y="0"/>
                      <a:ext cx="1562100" cy="1574800"/>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465"/>
        <w:gridCol w:w="2476"/>
        <w:gridCol w:w="2518"/>
        <w:gridCol w:w="2627"/>
      </w:tblGrid>
      <w:tr>
        <w:tblPrEx>
          <w:tblW w:w="5000" w:type="pct"/>
          <w:tblInd w:w="0" w:type="dxa"/>
          <w:tblCellMar>
            <w:top w:w="0" w:type="dxa"/>
            <w:left w:w="0" w:type="dxa"/>
            <w:bottom w:w="0" w:type="dxa"/>
            <w:right w:w="0" w:type="dxa"/>
          </w:tblCellMar>
        </w:tblPrEx>
        <w:tc>
          <w:tcPr/>
          <w:p>
            <w:pPr>
              <w:pStyle w:val="Compact"/>
              <w:jc w:val="left"/>
            </w:pPr>
            <w:r>
              <w:t>A.</w:t>
            </w:r>
            <m:oMath>
              <m:r>
                <m:rPr>
                  <m:nor/>
                  <m:sty m:val="p"/>
                </m:rPr>
                <w:rPr>
                  <w:b w:val="0"/>
                  <w:i w:val="0"/>
                </w:rPr>
                <m:t>sin</m:t>
              </m:r>
              <m:r>
                <m:t>A</m:t>
              </m:r>
            </m:oMath>
          </w:p>
        </w:tc>
        <w:tc>
          <w:tcPr/>
          <w:p>
            <w:pPr>
              <w:pStyle w:val="Compact"/>
              <w:jc w:val="left"/>
            </w:pPr>
            <w:r>
              <w:t>B.</w:t>
            </w:r>
            <m:oMath>
              <m:r>
                <m:rPr>
                  <m:nor/>
                  <m:sty m:val="p"/>
                </m:rPr>
                <w:rPr>
                  <w:b w:val="0"/>
                  <w:i w:val="0"/>
                </w:rPr>
                <m:t>sin</m:t>
              </m:r>
              <m:r>
                <m:t>B</m:t>
              </m:r>
            </m:oMath>
          </w:p>
        </w:tc>
        <w:tc>
          <w:tcPr/>
          <w:p>
            <w:pPr>
              <w:pStyle w:val="Compact"/>
              <w:jc w:val="left"/>
            </w:pPr>
            <w:r>
              <w:t>C.</w:t>
            </w:r>
            <m:oMath>
              <m:r>
                <m:rPr>
                  <m:nor/>
                  <m:sty m:val="p"/>
                </m:rPr>
                <w:rPr>
                  <w:b w:val="0"/>
                  <w:i w:val="0"/>
                </w:rPr>
                <m:t>tan</m:t>
              </m:r>
              <m:r>
                <m:t>A</m:t>
              </m:r>
            </m:oMath>
          </w:p>
        </w:tc>
        <w:tc>
          <w:tcPr/>
          <w:p>
            <w:pPr>
              <w:pStyle w:val="Compact"/>
              <w:jc w:val="left"/>
            </w:pPr>
            <w:r>
              <w:t>D.</w:t>
            </w:r>
            <m:oMath>
              <m:r>
                <m:rPr>
                  <m:nor/>
                  <m:sty m:val="p"/>
                </m:rPr>
                <w:rPr>
                  <w:b w:val="0"/>
                  <w:i w:val="0"/>
                </w:rPr>
                <m:t>tan</m:t>
              </m:r>
              <m:r>
                <m:t>B</m:t>
              </m:r>
            </m:oMath>
          </w:p>
        </w:tc>
      </w:tr>
    </w:tbl>
    <w:p>
      <w:pPr>
        <w:pStyle w:val="BodyText"/>
      </w:pPr>
      <w:r>
        <w:br/>
      </w:r>
      <w:r>
        <w:t>3、(4分) 在平面直角坐标系中，若点A在第一象限，则点A关于原点的中心对称点在（ ）</w:t>
      </w:r>
    </w:p>
    <w:tbl>
      <w:tblPr>
        <w:tblStyle w:val="HostTable-Borderless"/>
        <w:tblW w:w="5000" w:type="pct"/>
        <w:tblInd w:w="0" w:type="dxa"/>
        <w:tblCellMar>
          <w:top w:w="0" w:type="dxa"/>
          <w:left w:w="0" w:type="dxa"/>
          <w:bottom w:w="0" w:type="dxa"/>
          <w:right w:w="0" w:type="dxa"/>
        </w:tblCellMar>
      </w:tblPr>
      <w:tblGrid>
        <w:gridCol w:w="2525"/>
        <w:gridCol w:w="2519"/>
        <w:gridCol w:w="2495"/>
        <w:gridCol w:w="2547"/>
      </w:tblGrid>
      <w:tr>
        <w:tblPrEx>
          <w:tblW w:w="5000" w:type="pct"/>
          <w:tblInd w:w="0" w:type="dxa"/>
          <w:tblCellMar>
            <w:top w:w="0" w:type="dxa"/>
            <w:left w:w="0" w:type="dxa"/>
            <w:bottom w:w="0" w:type="dxa"/>
            <w:right w:w="0" w:type="dxa"/>
          </w:tblCellMar>
        </w:tblPrEx>
        <w:tc>
          <w:tcPr/>
          <w:p>
            <w:pPr>
              <w:pStyle w:val="Compact"/>
              <w:jc w:val="left"/>
            </w:pPr>
            <w:r>
              <w:t>A.第一象限</w:t>
            </w:r>
          </w:p>
        </w:tc>
        <w:tc>
          <w:tcPr/>
          <w:p>
            <w:pPr>
              <w:pStyle w:val="Compact"/>
              <w:jc w:val="left"/>
            </w:pPr>
            <w:r>
              <w:t>B.第二象限</w:t>
            </w:r>
          </w:p>
        </w:tc>
        <w:tc>
          <w:tcPr/>
          <w:p>
            <w:pPr>
              <w:pStyle w:val="Compact"/>
              <w:jc w:val="left"/>
            </w:pPr>
            <w:r>
              <w:t>C.第三象限</w:t>
            </w:r>
          </w:p>
        </w:tc>
        <w:tc>
          <w:tcPr/>
          <w:p>
            <w:pPr>
              <w:pStyle w:val="Compact"/>
              <w:jc w:val="left"/>
            </w:pPr>
            <w:r>
              <w:t>D.第四象限</w:t>
            </w:r>
          </w:p>
        </w:tc>
      </w:tr>
    </w:tbl>
    <w:p>
      <w:pPr>
        <w:pStyle w:val="BodyText"/>
      </w:pPr>
      <w:r>
        <w:br/>
      </w:r>
      <w:r>
        <w:t>4、(4分) 若</w:t>
      </w:r>
      <m:oMath>
        <m:rad>
          <m:radPr>
            <m:degHide/>
          </m:radPr>
          <m:deg/>
          <m:e>
            <m:r>
              <m:t>n</m:t>
            </m:r>
          </m:e>
        </m:rad>
      </m:oMath>
      <w:r>
        <w:t>是有理数，则n的值可以是（ ）</w:t>
      </w:r>
    </w:p>
    <w:tbl>
      <w:tblPr>
        <w:tblStyle w:val="HostTable-Borderless"/>
        <w:tblW w:w="5000" w:type="pct"/>
        <w:tblInd w:w="0" w:type="dxa"/>
        <w:tblCellMar>
          <w:top w:w="0" w:type="dxa"/>
          <w:left w:w="0" w:type="dxa"/>
          <w:bottom w:w="0" w:type="dxa"/>
          <w:right w:w="0" w:type="dxa"/>
        </w:tblCellMar>
      </w:tblPr>
      <w:tblGrid>
        <w:gridCol w:w="3066"/>
        <w:gridCol w:w="3066"/>
        <w:gridCol w:w="1908"/>
        <w:gridCol w:w="2046"/>
      </w:tblGrid>
      <w:tr>
        <w:tblPrEx>
          <w:tblW w:w="5000" w:type="pct"/>
          <w:tblInd w:w="0" w:type="dxa"/>
          <w:tblCellMar>
            <w:top w:w="0" w:type="dxa"/>
            <w:left w:w="0" w:type="dxa"/>
            <w:bottom w:w="0" w:type="dxa"/>
            <w:right w:w="0" w:type="dxa"/>
          </w:tblCellMar>
        </w:tblPrEx>
        <w:tc>
          <w:tcPr/>
          <w:p>
            <w:pPr>
              <w:pStyle w:val="Compact"/>
              <w:jc w:val="left"/>
            </w:pPr>
            <w:r>
              <w:t>A.</w:t>
            </w:r>
            <m:oMath>
              <m:r>
                <m:t>−1</m:t>
              </m:r>
            </m:oMath>
          </w:p>
        </w:tc>
        <w:tc>
          <w:tcPr/>
          <w:p>
            <w:pPr>
              <w:pStyle w:val="Compact"/>
              <w:jc w:val="left"/>
            </w:pPr>
            <w:r>
              <w:t>B.</w:t>
            </w:r>
            <m:oMath>
              <m:r>
                <m:t>2.5</m:t>
              </m:r>
            </m:oMath>
          </w:p>
        </w:tc>
        <w:tc>
          <w:tcPr/>
          <w:p>
            <w:pPr>
              <w:pStyle w:val="Compact"/>
              <w:jc w:val="left"/>
            </w:pPr>
            <w:r>
              <w:t>C.8</w:t>
            </w:r>
          </w:p>
        </w:tc>
        <w:tc>
          <w:tcPr/>
          <w:p>
            <w:pPr>
              <w:pStyle w:val="Compact"/>
              <w:jc w:val="left"/>
            </w:pPr>
            <w:r>
              <w:t>D.9</w:t>
            </w:r>
          </w:p>
        </w:tc>
      </w:tr>
    </w:tbl>
    <w:p>
      <w:pPr>
        <w:pStyle w:val="BodyText"/>
      </w:pPr>
      <w:r>
        <w:br/>
      </w:r>
      <w:r>
        <w:t>5、(4分) 如图，</w:t>
      </w:r>
      <m:oMath>
        <m:r>
          <m:t>AD,CE</m:t>
        </m:r>
      </m:oMath>
      <w:r>
        <w:t>是</w:t>
      </w:r>
      <m:oMath>
        <m:r>
          <m:t>ΔABC</m:t>
        </m:r>
      </m:oMath>
      <w:r>
        <w:t>的高，过点A作</w:t>
      </w:r>
      <m:oMath>
        <m:r>
          <m:t>AF∥BC</m:t>
        </m:r>
      </m:oMath>
      <w:r>
        <w:t>，则下列线段的长可表示图中两条平行线之间的距离的是（   ）</w:t>
      </w:r>
      <w:r>
        <w:br/>
      </w:r>
      <w:r>
        <w:drawing>
          <wp:inline distT="0" distB="0" distL="114300" distR="114300">
            <wp:extent cx="2438400" cy="1384300"/>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782863" name="Picture"/>
                    <pic:cNvPicPr>
                      <a:picLocks noChangeAspect="1" noChangeArrowheads="1"/>
                    </pic:cNvPicPr>
                  </pic:nvPicPr>
                  <pic:blipFill>
                    <a:blip xmlns:r="http://schemas.openxmlformats.org/officeDocument/2006/relationships" r:embed="rId7"/>
                    <a:stretch>
                      <a:fillRect/>
                    </a:stretch>
                  </pic:blipFill>
                  <pic:spPr>
                    <a:xfrm>
                      <a:off x="0" y="0"/>
                      <a:ext cx="2438400" cy="1384300"/>
                    </a:xfrm>
                    <a:prstGeom prst="rect">
                      <a:avLst/>
                    </a:prstGeom>
                    <a:noFill/>
                    <a:ln w="9525">
                      <a:noFill/>
                    </a:ln>
                  </pic:spPr>
                </pic:pic>
              </a:graphicData>
            </a:graphic>
          </wp:inline>
        </w:drawing>
      </w:r>
    </w:p>
    <w:tbl>
      <w:tblPr>
        <w:tblStyle w:val="HostTable-Borderless"/>
        <w:tblW w:w="5000" w:type="pct"/>
        <w:tblInd w:w="0" w:type="dxa"/>
        <w:tblCellMar>
          <w:top w:w="0" w:type="dxa"/>
          <w:left w:w="0" w:type="dxa"/>
          <w:bottom w:w="0" w:type="dxa"/>
          <w:right w:w="0" w:type="dxa"/>
        </w:tblCellMar>
      </w:tblPr>
      <w:tblGrid>
        <w:gridCol w:w="2559"/>
        <w:gridCol w:w="2589"/>
        <w:gridCol w:w="2403"/>
        <w:gridCol w:w="2535"/>
      </w:tblGrid>
      <w:tr>
        <w:tblPrEx>
          <w:tblW w:w="5000" w:type="pct"/>
          <w:tblInd w:w="0" w:type="dxa"/>
          <w:tblCellMar>
            <w:top w:w="0" w:type="dxa"/>
            <w:left w:w="0" w:type="dxa"/>
            <w:bottom w:w="0" w:type="dxa"/>
            <w:right w:w="0" w:type="dxa"/>
          </w:tblCellMar>
        </w:tblPrEx>
        <w:tc>
          <w:tcPr/>
          <w:p>
            <w:pPr>
              <w:pStyle w:val="Compact"/>
              <w:jc w:val="left"/>
            </w:pPr>
            <w:r>
              <w:t>A.</w:t>
            </w:r>
            <m:oMath>
              <m:r>
                <m:t>AB</m:t>
              </m:r>
            </m:oMath>
          </w:p>
        </w:tc>
        <w:tc>
          <w:tcPr/>
          <w:p>
            <w:pPr>
              <w:pStyle w:val="Compact"/>
              <w:jc w:val="left"/>
            </w:pPr>
            <w:r>
              <w:t>B.</w:t>
            </w:r>
            <m:oMath>
              <m:r>
                <m:t>AD</m:t>
              </m:r>
            </m:oMath>
          </w:p>
        </w:tc>
        <w:tc>
          <w:tcPr/>
          <w:p>
            <w:pPr>
              <w:pStyle w:val="Compact"/>
              <w:jc w:val="left"/>
            </w:pPr>
            <w:r>
              <w:t>C.</w:t>
            </w:r>
            <m:oMath>
              <m:r>
                <m:t>CE</m:t>
              </m:r>
            </m:oMath>
          </w:p>
        </w:tc>
        <w:tc>
          <w:tcPr/>
          <w:p>
            <w:pPr>
              <w:pStyle w:val="Compact"/>
              <w:jc w:val="left"/>
            </w:pPr>
            <w:r>
              <w:t>D.</w:t>
            </w:r>
            <m:oMath>
              <m:r>
                <m:t>AC</m:t>
              </m:r>
            </m:oMath>
          </w:p>
        </w:tc>
      </w:tr>
    </w:tbl>
    <w:p>
      <w:pPr>
        <w:pStyle w:val="BodyText"/>
      </w:pPr>
      <w:r>
        <w:br/>
      </w:r>
      <w:r>
        <w:t>6、(4分) 命题：直角三角形的一条直角边与以另一条直角边为直径的圆相切，符合该命题的图形式（ ）</w:t>
      </w:r>
    </w:p>
    <w:tbl>
      <w:tblPr>
        <w:tblStyle w:val="HostTable-Borderless"/>
        <w:tblW w:w="5000" w:type="pct"/>
        <w:tblInd w:w="0" w:type="dxa"/>
        <w:tblCellMar>
          <w:top w:w="0" w:type="dxa"/>
          <w:left w:w="0" w:type="dxa"/>
          <w:bottom w:w="0" w:type="dxa"/>
          <w:right w:w="0" w:type="dxa"/>
        </w:tblCellMar>
      </w:tblPr>
      <w:tblGrid>
        <w:gridCol w:w="2666"/>
        <w:gridCol w:w="2690"/>
        <w:gridCol w:w="2674"/>
        <w:gridCol w:w="2056"/>
      </w:tblGrid>
      <w:tr>
        <w:tblPrEx>
          <w:tblW w:w="5000" w:type="pct"/>
          <w:tblInd w:w="0" w:type="dxa"/>
          <w:tblCellMar>
            <w:top w:w="0" w:type="dxa"/>
            <w:left w:w="0" w:type="dxa"/>
            <w:bottom w:w="0" w:type="dxa"/>
            <w:right w:w="0" w:type="dxa"/>
          </w:tblCellMar>
        </w:tblPrEx>
        <w:tc>
          <w:tcPr/>
          <w:p>
            <w:pPr>
              <w:pStyle w:val="Compact"/>
              <w:jc w:val="left"/>
            </w:pPr>
            <w:r>
              <w:t>A.</w:t>
            </w:r>
            <w:r>
              <w:drawing>
                <wp:inline distT="0" distB="0" distL="114300" distR="114300">
                  <wp:extent cx="1066800" cy="952500"/>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266082" name="Picture"/>
                          <pic:cNvPicPr>
                            <a:picLocks noChangeAspect="1" noChangeArrowheads="1"/>
                          </pic:cNvPicPr>
                        </pic:nvPicPr>
                        <pic:blipFill>
                          <a:blip xmlns:r="http://schemas.openxmlformats.org/officeDocument/2006/relationships" r:embed="rId8"/>
                          <a:stretch>
                            <a:fillRect/>
                          </a:stretch>
                        </pic:blipFill>
                        <pic:spPr>
                          <a:xfrm>
                            <a:off x="0" y="0"/>
                            <a:ext cx="1066800" cy="952500"/>
                          </a:xfrm>
                          <a:prstGeom prst="rect">
                            <a:avLst/>
                          </a:prstGeom>
                          <a:noFill/>
                          <a:ln w="9525">
                            <a:noFill/>
                          </a:ln>
                        </pic:spPr>
                      </pic:pic>
                    </a:graphicData>
                  </a:graphic>
                </wp:inline>
              </w:drawing>
            </w:r>
          </w:p>
        </w:tc>
        <w:tc>
          <w:tcPr/>
          <w:p>
            <w:pPr>
              <w:pStyle w:val="Compact"/>
              <w:jc w:val="left"/>
            </w:pPr>
            <w:r>
              <w:t>B.</w:t>
            </w:r>
            <w:r>
              <w:drawing>
                <wp:inline distT="0" distB="0" distL="114300" distR="114300">
                  <wp:extent cx="1079500" cy="901700"/>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116312" name="Picture"/>
                          <pic:cNvPicPr>
                            <a:picLocks noChangeAspect="1" noChangeArrowheads="1"/>
                          </pic:cNvPicPr>
                        </pic:nvPicPr>
                        <pic:blipFill>
                          <a:blip xmlns:r="http://schemas.openxmlformats.org/officeDocument/2006/relationships" r:embed="rId9"/>
                          <a:stretch>
                            <a:fillRect/>
                          </a:stretch>
                        </pic:blipFill>
                        <pic:spPr>
                          <a:xfrm>
                            <a:off x="0" y="0"/>
                            <a:ext cx="1079500" cy="901700"/>
                          </a:xfrm>
                          <a:prstGeom prst="rect">
                            <a:avLst/>
                          </a:prstGeom>
                          <a:noFill/>
                          <a:ln w="9525">
                            <a:noFill/>
                          </a:ln>
                        </pic:spPr>
                      </pic:pic>
                    </a:graphicData>
                  </a:graphic>
                </wp:inline>
              </w:drawing>
            </w:r>
          </w:p>
        </w:tc>
        <w:tc>
          <w:tcPr/>
          <w:p>
            <w:pPr>
              <w:pStyle w:val="Compact"/>
              <w:jc w:val="left"/>
            </w:pPr>
            <w:r>
              <w:t>C.</w:t>
            </w:r>
            <w:r>
              <w:drawing>
                <wp:inline distT="0" distB="0" distL="114300" distR="114300">
                  <wp:extent cx="1079500" cy="927100"/>
                  <wp:effectExtent l="0" t="0" r="0" b="0"/>
                  <wp:docPr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57051" name="Picture"/>
                          <pic:cNvPicPr>
                            <a:picLocks noChangeAspect="1" noChangeArrowheads="1"/>
                          </pic:cNvPicPr>
                        </pic:nvPicPr>
                        <pic:blipFill>
                          <a:blip xmlns:r="http://schemas.openxmlformats.org/officeDocument/2006/relationships" r:embed="rId10"/>
                          <a:stretch>
                            <a:fillRect/>
                          </a:stretch>
                        </pic:blipFill>
                        <pic:spPr>
                          <a:xfrm>
                            <a:off x="0" y="0"/>
                            <a:ext cx="1079500" cy="927100"/>
                          </a:xfrm>
                          <a:prstGeom prst="rect">
                            <a:avLst/>
                          </a:prstGeom>
                          <a:noFill/>
                          <a:ln w="9525">
                            <a:noFill/>
                          </a:ln>
                        </pic:spPr>
                      </pic:pic>
                    </a:graphicData>
                  </a:graphic>
                </wp:inline>
              </w:drawing>
            </w:r>
          </w:p>
        </w:tc>
        <w:tc>
          <w:tcPr/>
          <w:p>
            <w:pPr>
              <w:pStyle w:val="Compact"/>
              <w:jc w:val="left"/>
            </w:pPr>
            <w:r>
              <w:t>D.</w:t>
            </w:r>
            <w:r>
              <w:drawing>
                <wp:inline distT="0" distB="0" distL="114300" distR="114300">
                  <wp:extent cx="787400" cy="901700"/>
                  <wp:effectExtent l="0" t="0" r="0"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764296" name="Picture"/>
                          <pic:cNvPicPr>
                            <a:picLocks noChangeAspect="1" noChangeArrowheads="1"/>
                          </pic:cNvPicPr>
                        </pic:nvPicPr>
                        <pic:blipFill>
                          <a:blip xmlns:r="http://schemas.openxmlformats.org/officeDocument/2006/relationships" r:embed="rId11"/>
                          <a:stretch>
                            <a:fillRect/>
                          </a:stretch>
                        </pic:blipFill>
                        <pic:spPr>
                          <a:xfrm>
                            <a:off x="0" y="0"/>
                            <a:ext cx="787400" cy="901700"/>
                          </a:xfrm>
                          <a:prstGeom prst="rect">
                            <a:avLst/>
                          </a:prstGeom>
                          <a:noFill/>
                          <a:ln w="9525">
                            <a:noFill/>
                          </a:ln>
                        </pic:spPr>
                      </pic:pic>
                    </a:graphicData>
                  </a:graphic>
                </wp:inline>
              </w:drawing>
            </w:r>
          </w:p>
        </w:tc>
      </w:tr>
    </w:tbl>
    <w:p>
      <w:pPr>
        <w:pStyle w:val="BodyText"/>
      </w:pPr>
      <w:r>
        <w:br/>
      </w:r>
      <w:r>
        <w:t>7、(4分) 若方程</w:t>
      </w:r>
      <m:oMath>
        <m:d>
          <m:e>
            <m:r>
              <m:t>x−m</m:t>
            </m:r>
          </m:e>
        </m:d>
        <m:d>
          <m:e>
            <m:r>
              <m:t>x−a</m:t>
            </m:r>
          </m:e>
        </m:d>
        <m:r>
          <m:t>=0</m:t>
        </m:r>
        <m:d>
          <m:e>
            <m:r>
              <m:t>m≠0</m:t>
            </m:r>
          </m:e>
        </m:d>
      </m:oMath>
      <w:r>
        <w:t>的根是</w:t>
      </w:r>
      <m:oMath>
        <m:sSub>
          <m:e>
            <m:r>
              <m:t>x</m:t>
            </m:r>
          </m:e>
          <m:sub>
            <m:r>
              <m:t>1</m:t>
            </m:r>
          </m:sub>
        </m:sSub>
        <m:r>
          <m:t>=</m:t>
        </m:r>
        <m:sSub>
          <m:e>
            <m:r>
              <m:t>x</m:t>
            </m:r>
          </m:e>
          <m:sub>
            <m:r>
              <m:t>2</m:t>
            </m:r>
          </m:sub>
        </m:sSub>
        <m:r>
          <m:t>=m</m:t>
        </m:r>
      </m:oMath>
      <w:r>
        <w:t>，则下列结论正确的是（ ）</w:t>
      </w:r>
    </w:p>
    <w:tbl>
      <w:tblPr>
        <w:tblStyle w:val="HostTable-Borderless"/>
        <w:tblW w:w="5000" w:type="pct"/>
        <w:tblInd w:w="0" w:type="dxa"/>
        <w:tblCellMar>
          <w:top w:w="0" w:type="dxa"/>
          <w:left w:w="0" w:type="dxa"/>
          <w:bottom w:w="0" w:type="dxa"/>
          <w:right w:w="0" w:type="dxa"/>
        </w:tblCellMar>
      </w:tblPr>
      <w:tblGrid>
        <w:gridCol w:w="5081"/>
        <w:gridCol w:w="5005"/>
      </w:tblGrid>
      <w:tr>
        <w:tblPrEx>
          <w:tblW w:w="5000" w:type="pct"/>
          <w:tblInd w:w="0" w:type="dxa"/>
          <w:tblCellMar>
            <w:top w:w="0" w:type="dxa"/>
            <w:left w:w="0" w:type="dxa"/>
            <w:bottom w:w="0" w:type="dxa"/>
            <w:right w:w="0" w:type="dxa"/>
          </w:tblCellMar>
        </w:tblPrEx>
        <w:tc>
          <w:tcPr/>
          <w:p>
            <w:pPr>
              <w:pStyle w:val="Compact"/>
              <w:jc w:val="left"/>
            </w:pPr>
            <w:r>
              <w:t>A.</w:t>
            </w:r>
            <m:oMath>
              <m:r>
                <m:t>a=m</m:t>
              </m:r>
            </m:oMath>
            <w:r>
              <w:t>且a是该方程的根</w:t>
            </w:r>
          </w:p>
        </w:tc>
        <w:tc>
          <w:tcPr/>
          <w:p>
            <w:pPr>
              <w:pStyle w:val="Compact"/>
              <w:jc w:val="left"/>
            </w:pPr>
            <w:r>
              <w:t>B.</w:t>
            </w:r>
            <m:oMath>
              <m:r>
                <m:t>a=0</m:t>
              </m:r>
            </m:oMath>
            <w:r>
              <w:t>且a是该方程的根</w:t>
            </w:r>
          </w:p>
        </w:tc>
      </w:tr>
      <w:tr>
        <w:tblPrEx>
          <w:tblW w:w="5000" w:type="pct"/>
          <w:tblInd w:w="0" w:type="dxa"/>
          <w:tblCellMar>
            <w:top w:w="0" w:type="dxa"/>
            <w:left w:w="0" w:type="dxa"/>
            <w:bottom w:w="0" w:type="dxa"/>
            <w:right w:w="0" w:type="dxa"/>
          </w:tblCellMar>
        </w:tblPrEx>
        <w:tc>
          <w:tcPr/>
          <w:p>
            <w:pPr>
              <w:pStyle w:val="Compact"/>
              <w:jc w:val="left"/>
            </w:pPr>
            <w:r>
              <w:t>C.</w:t>
            </w:r>
            <m:oMath>
              <m:r>
                <m:t>a=m</m:t>
              </m:r>
            </m:oMath>
            <w:r>
              <w:t>但a不是该方程的根</w:t>
            </w:r>
          </w:p>
        </w:tc>
        <w:tc>
          <w:tcPr/>
          <w:p>
            <w:pPr>
              <w:pStyle w:val="Compact"/>
              <w:jc w:val="left"/>
            </w:pPr>
            <w:r>
              <w:t>D.</w:t>
            </w:r>
            <m:oMath>
              <m:r>
                <m:t>a=0</m:t>
              </m:r>
            </m:oMath>
            <w:r>
              <w:t>但a不是该方程的根</w:t>
            </w:r>
          </w:p>
        </w:tc>
      </w:tr>
    </w:tbl>
    <w:p>
      <w:pPr>
        <w:pStyle w:val="BodyText"/>
      </w:pPr>
      <w:r>
        <w:br/>
      </w:r>
      <w:r>
        <w:t>8、(4分) 一个不透明盒子里装有a只白球，b只黑球，c只红球，这些球仅颜色不同。从中随机摸出一只球，若P（摸出白球）=</w:t>
      </w:r>
      <m:oMath>
        <m:f>
          <m:num>
            <m:r>
              <m:t>1</m:t>
            </m:r>
          </m:num>
          <m:den>
            <m:r>
              <m:t>3</m:t>
            </m:r>
          </m:den>
        </m:f>
      </m:oMath>
      <w:r>
        <w:t>，则下列结论正确的是（  ）</w:t>
      </w:r>
    </w:p>
    <w:tbl>
      <w:tblPr>
        <w:tblStyle w:val="HostTable-Borderless"/>
        <w:tblW w:w="5000" w:type="pct"/>
        <w:tblInd w:w="0" w:type="dxa"/>
        <w:tblCellMar>
          <w:top w:w="0" w:type="dxa"/>
          <w:left w:w="0" w:type="dxa"/>
          <w:bottom w:w="0" w:type="dxa"/>
          <w:right w:w="0" w:type="dxa"/>
        </w:tblCellMar>
      </w:tblPr>
      <w:tblGrid>
        <w:gridCol w:w="4572"/>
        <w:gridCol w:w="5514"/>
      </w:tblGrid>
      <w:tr>
        <w:tblPrEx>
          <w:tblW w:w="5000" w:type="pct"/>
          <w:tblInd w:w="0" w:type="dxa"/>
          <w:tblCellMar>
            <w:top w:w="0" w:type="dxa"/>
            <w:left w:w="0" w:type="dxa"/>
            <w:bottom w:w="0" w:type="dxa"/>
            <w:right w:w="0" w:type="dxa"/>
          </w:tblCellMar>
        </w:tblPrEx>
        <w:tc>
          <w:tcPr/>
          <w:p>
            <w:pPr>
              <w:pStyle w:val="Compact"/>
              <w:jc w:val="left"/>
            </w:pPr>
            <w:r>
              <w:t>A.</w:t>
            </w:r>
            <m:oMath>
              <m:r>
                <m:t>a=1</m:t>
              </m:r>
            </m:oMath>
          </w:p>
        </w:tc>
        <w:tc>
          <w:tcPr/>
          <w:p>
            <w:pPr>
              <w:pStyle w:val="Compact"/>
              <w:jc w:val="left"/>
            </w:pPr>
            <w:r>
              <w:t>B.</w:t>
            </w:r>
            <m:oMath>
              <m:r>
                <m:t>a=3</m:t>
              </m:r>
            </m:oMath>
          </w:p>
        </w:tc>
      </w:tr>
      <w:tr>
        <w:tblPrEx>
          <w:tblW w:w="5000" w:type="pct"/>
          <w:tblInd w:w="0" w:type="dxa"/>
          <w:tblCellMar>
            <w:top w:w="0" w:type="dxa"/>
            <w:left w:w="0" w:type="dxa"/>
            <w:bottom w:w="0" w:type="dxa"/>
            <w:right w:w="0" w:type="dxa"/>
          </w:tblCellMar>
        </w:tblPrEx>
        <w:tc>
          <w:tcPr/>
          <w:p>
            <w:pPr>
              <w:pStyle w:val="Compact"/>
              <w:jc w:val="left"/>
            </w:pPr>
            <w:r>
              <w:t>C.</w:t>
            </w:r>
            <m:oMath>
              <m:r>
                <m:t>a=b=b</m:t>
              </m:r>
            </m:oMath>
          </w:p>
        </w:tc>
        <w:tc>
          <w:tcPr/>
          <w:p>
            <w:pPr>
              <w:pStyle w:val="Compact"/>
              <w:jc w:val="left"/>
            </w:pPr>
            <w:r>
              <w:t>D.</w:t>
            </w:r>
            <m:oMath>
              <m:r>
                <m:t>a=</m:t>
              </m:r>
              <m:f>
                <m:num>
                  <m:r>
                    <m:t>1</m:t>
                  </m:r>
                </m:num>
                <m:den>
                  <m:r>
                    <m:t>2</m:t>
                  </m:r>
                </m:den>
              </m:f>
              <m:d>
                <m:e>
                  <m:r>
                    <m:t>b+c</m:t>
                  </m:r>
                </m:e>
              </m:d>
            </m:oMath>
          </w:p>
        </w:tc>
      </w:tr>
    </w:tbl>
    <w:p>
      <w:pPr>
        <w:pStyle w:val="BodyText"/>
      </w:pPr>
      <w:r>
        <w:br/>
      </w:r>
      <w:r>
        <w:t>9、(4分) 已知菱形</w:t>
      </w:r>
      <m:oMath>
        <m:r>
          <m:t>ABCD</m:t>
        </m:r>
      </m:oMath>
      <w:r>
        <w:t>与线段</w:t>
      </w:r>
      <m:oMath>
        <m:r>
          <m:t>AE</m:t>
        </m:r>
      </m:oMath>
      <w:r>
        <w:t>，且</w:t>
      </w:r>
      <m:oMath>
        <m:r>
          <m:t>AE</m:t>
        </m:r>
      </m:oMath>
      <w:r>
        <w:t>与</w:t>
      </w:r>
      <m:oMath>
        <m:r>
          <m:t>AB</m:t>
        </m:r>
      </m:oMath>
      <w:r>
        <w:t>重合.现将线段</w:t>
      </w:r>
      <m:oMath>
        <m:r>
          <m:t>AE</m:t>
        </m:r>
      </m:oMath>
      <w:r>
        <w:t>绕点A逆时针旋转180°，在旋转过程中，若不考虑点E与点B重合的情形，点E还有三次落在菱形</w:t>
      </w:r>
      <m:oMath>
        <m:r>
          <m:t>ABCD</m:t>
        </m:r>
      </m:oMath>
      <w:r>
        <w:t>的边上，设</w:t>
      </w:r>
      <m:oMath>
        <m:r>
          <m:t>∠B=α</m:t>
        </m:r>
      </m:oMath>
      <w:r>
        <w:t>，则下列结论正确的是（ ）</w:t>
      </w:r>
    </w:p>
    <w:tbl>
      <w:tblPr>
        <w:tblStyle w:val="HostTable-Borderless"/>
        <w:tblW w:w="5000" w:type="pct"/>
        <w:tblInd w:w="0" w:type="dxa"/>
        <w:tblCellMar>
          <w:top w:w="0" w:type="dxa"/>
          <w:left w:w="0" w:type="dxa"/>
          <w:bottom w:w="0" w:type="dxa"/>
          <w:right w:w="0" w:type="dxa"/>
        </w:tblCellMar>
      </w:tblPr>
      <w:tblGrid>
        <w:gridCol w:w="4791"/>
        <w:gridCol w:w="5295"/>
      </w:tblGrid>
      <w:tr>
        <w:tblPrEx>
          <w:tblW w:w="5000" w:type="pct"/>
          <w:tblInd w:w="0" w:type="dxa"/>
          <w:tblCellMar>
            <w:top w:w="0" w:type="dxa"/>
            <w:left w:w="0" w:type="dxa"/>
            <w:bottom w:w="0" w:type="dxa"/>
            <w:right w:w="0" w:type="dxa"/>
          </w:tblCellMar>
        </w:tblPrEx>
        <w:tc>
          <w:tcPr/>
          <w:p>
            <w:pPr>
              <w:pStyle w:val="Compact"/>
              <w:jc w:val="left"/>
            </w:pPr>
            <w:r>
              <w:t>A.</w:t>
            </w:r>
            <m:oMath>
              <m:sSup>
                <m:e>
                  <m:r>
                    <m:t>0</m:t>
                  </m:r>
                </m:e>
                <m:sup>
                  <m:r>
                    <m:t>∘</m:t>
                  </m:r>
                </m:sup>
              </m:sSup>
              <m:r>
                <m:t>＜α＜</m:t>
              </m:r>
              <m:sSup>
                <m:e>
                  <m:r>
                    <m:t>60</m:t>
                  </m:r>
                </m:e>
                <m:sup>
                  <m:r>
                    <m:t>∘</m:t>
                  </m:r>
                </m:sup>
              </m:sSup>
            </m:oMath>
          </w:p>
        </w:tc>
        <w:tc>
          <w:tcPr/>
          <w:p>
            <w:pPr>
              <w:pStyle w:val="Compact"/>
              <w:jc w:val="left"/>
            </w:pPr>
            <w:r>
              <w:t>B.</w:t>
            </w:r>
            <m:oMath>
              <m:r>
                <m:t>α=</m:t>
              </m:r>
              <m:sSup>
                <m:e>
                  <m:r>
                    <m:t>60</m:t>
                  </m:r>
                </m:e>
                <m:sup>
                  <m:r>
                    <m:t>∘</m:t>
                  </m:r>
                </m:sup>
              </m:sSup>
            </m:oMath>
          </w:p>
        </w:tc>
      </w:tr>
      <w:tr>
        <w:tblPrEx>
          <w:tblW w:w="5000" w:type="pct"/>
          <w:tblInd w:w="0" w:type="dxa"/>
          <w:tblCellMar>
            <w:top w:w="0" w:type="dxa"/>
            <w:left w:w="0" w:type="dxa"/>
            <w:bottom w:w="0" w:type="dxa"/>
            <w:right w:w="0" w:type="dxa"/>
          </w:tblCellMar>
        </w:tblPrEx>
        <w:tc>
          <w:tcPr/>
          <w:p>
            <w:pPr>
              <w:pStyle w:val="Compact"/>
              <w:jc w:val="left"/>
            </w:pPr>
            <w:r>
              <w:t>C.</w:t>
            </w:r>
            <m:oMath>
              <m:sSup>
                <m:e>
                  <m:r>
                    <m:t>60</m:t>
                  </m:r>
                </m:e>
                <m:sup>
                  <m:r>
                    <m:t>∘</m:t>
                  </m:r>
                </m:sup>
              </m:sSup>
              <m:r>
                <m:t>＜α＜</m:t>
              </m:r>
              <m:sSup>
                <m:e>
                  <m:r>
                    <m:t>90</m:t>
                  </m:r>
                </m:e>
                <m:sup>
                  <m:r>
                    <m:t>∘</m:t>
                  </m:r>
                </m:sup>
              </m:sSup>
            </m:oMath>
          </w:p>
        </w:tc>
        <w:tc>
          <w:tcPr/>
          <w:p>
            <w:pPr>
              <w:pStyle w:val="Compact"/>
              <w:jc w:val="left"/>
            </w:pPr>
            <w:r>
              <w:t>D.</w:t>
            </w:r>
            <m:oMath>
              <m:sSup>
                <m:e>
                  <m:r>
                    <m:t>90</m:t>
                  </m:r>
                </m:e>
                <m:sup>
                  <m:r>
                    <m:t>∘</m:t>
                  </m:r>
                </m:sup>
              </m:sSup>
              <m:r>
                <m:t>＜α＜</m:t>
              </m:r>
              <m:sSup>
                <m:e>
                  <m:r>
                    <m:t>180</m:t>
                  </m:r>
                </m:e>
                <m:sup>
                  <m:r>
                    <m:t>∘</m:t>
                  </m:r>
                </m:sup>
              </m:sSup>
            </m:oMath>
          </w:p>
        </w:tc>
      </w:tr>
    </w:tbl>
    <w:p>
      <w:pPr>
        <w:pStyle w:val="BodyText"/>
      </w:pPr>
      <w:r>
        <w:br/>
      </w:r>
      <w:r>
        <w:t>10、(4分) 已知二次函数</w:t>
      </w:r>
      <m:oMath>
        <m:r>
          <m:t>y=−3</m:t>
        </m:r>
        <m:sSup>
          <m:e>
            <m:r>
              <m:t>x</m:t>
            </m:r>
          </m:e>
          <m:sup>
            <m:r>
              <m:t>2</m:t>
            </m:r>
          </m:sup>
        </m:sSup>
        <m:r>
          <m:t>+2x+1</m:t>
        </m:r>
      </m:oMath>
      <w:r>
        <w:t>的图象经过点</w:t>
      </w:r>
      <m:oMath>
        <m:r>
          <m:t>A</m:t>
        </m:r>
        <m:d>
          <m:e>
            <m:r>
              <m:t>a,</m:t>
            </m:r>
            <m:sSub>
              <m:e>
                <m:r>
                  <m:t>y</m:t>
                </m:r>
              </m:e>
              <m:sub>
                <m:r>
                  <m:t>1</m:t>
                </m:r>
              </m:sub>
            </m:sSub>
          </m:e>
        </m:d>
        <m:r>
          <m:t>,B</m:t>
        </m:r>
        <m:d>
          <m:e>
            <m:r>
              <m:t>b,</m:t>
            </m:r>
            <m:sSub>
              <m:e>
                <m:r>
                  <m:t>y</m:t>
                </m:r>
              </m:e>
              <m:sub>
                <m:r>
                  <m:t>2</m:t>
                </m:r>
              </m:sub>
            </m:sSub>
          </m:e>
        </m:d>
        <m:r>
          <m:t>,C</m:t>
        </m:r>
        <m:d>
          <m:e>
            <m:r>
              <m:t>c,</m:t>
            </m:r>
            <m:sSub>
              <m:e>
                <m:r>
                  <m:t>y</m:t>
                </m:r>
              </m:e>
              <m:sub>
                <m:r>
                  <m:t>3</m:t>
                </m:r>
              </m:sub>
            </m:sSub>
          </m:e>
        </m:d>
      </m:oMath>
      <w:r>
        <w:t>,其中</w:t>
      </w:r>
      <m:oMath>
        <m:r>
          <m:t>a，b，c</m:t>
        </m:r>
      </m:oMath>
      <w:r>
        <w:t>均大于0，记点</w:t>
      </w:r>
      <m:oMath>
        <m:r>
          <m:t>A,B,C</m:t>
        </m:r>
      </m:oMath>
      <w:r>
        <w:t>到该二次函数的对称轴的距离分别为</w:t>
      </w:r>
      <m:oMath>
        <m:sSub>
          <m:e>
            <m:r>
              <m:t>d</m:t>
            </m:r>
          </m:e>
          <m:sub>
            <m:r>
              <m:t>A</m:t>
            </m:r>
          </m:sub>
        </m:sSub>
        <m:r>
          <m:t>,</m:t>
        </m:r>
        <m:sSub>
          <m:e>
            <m:r>
              <m:t>d</m:t>
            </m:r>
          </m:e>
          <m:sub>
            <m:r>
              <m:t>B</m:t>
            </m:r>
          </m:sub>
        </m:sSub>
        <m:r>
          <m:t>,</m:t>
        </m:r>
        <m:sSub>
          <m:e>
            <m:r>
              <m:t>d</m:t>
            </m:r>
          </m:e>
          <m:sub>
            <m:r>
              <m:t>C</m:t>
            </m:r>
          </m:sub>
        </m:sSub>
      </m:oMath>
      <w:r>
        <w:t>，若</w:t>
      </w:r>
      <m:oMath>
        <m:sSub>
          <m:e>
            <m:r>
              <m:t>d</m:t>
            </m:r>
          </m:e>
          <m:sub>
            <m:r>
              <m:t>A</m:t>
            </m:r>
          </m:sub>
        </m:sSub>
        <m:r>
          <m:t>&lt;</m:t>
        </m:r>
        <m:f>
          <m:num>
            <m:r>
              <m:t>1</m:t>
            </m:r>
          </m:num>
          <m:den>
            <m:r>
              <m:t>2</m:t>
            </m:r>
          </m:den>
        </m:f>
        <m:r>
          <m:t>&lt;</m:t>
        </m:r>
        <m:sSub>
          <m:e>
            <m:r>
              <m:t>d</m:t>
            </m:r>
          </m:e>
          <m:sub>
            <m:r>
              <m:t>B</m:t>
            </m:r>
          </m:sub>
        </m:sSub>
        <m:r>
          <m:t>&lt;</m:t>
        </m:r>
        <m:sSub>
          <m:e>
            <m:r>
              <m:t>d</m:t>
            </m:r>
          </m:e>
          <m:sub>
            <m:r>
              <m:t>C</m:t>
            </m:r>
          </m:sub>
        </m:sSub>
      </m:oMath>
      <w:r>
        <w:t>，则下列结论正确的是（  ）</w:t>
      </w:r>
    </w:p>
    <w:tbl>
      <w:tblPr>
        <w:tblStyle w:val="HostTable-Borderless"/>
        <w:tblW w:w="5000" w:type="pct"/>
        <w:tblInd w:w="0" w:type="dxa"/>
        <w:tblCellMar>
          <w:top w:w="0" w:type="dxa"/>
          <w:left w:w="0" w:type="dxa"/>
          <w:bottom w:w="0" w:type="dxa"/>
          <w:right w:w="0" w:type="dxa"/>
        </w:tblCellMar>
      </w:tblPr>
      <w:tblGrid>
        <w:gridCol w:w="5049"/>
        <w:gridCol w:w="5037"/>
      </w:tblGrid>
      <w:tr>
        <w:tblPrEx>
          <w:tblW w:w="5000" w:type="pct"/>
          <w:tblInd w:w="0" w:type="dxa"/>
          <w:tblCellMar>
            <w:top w:w="0" w:type="dxa"/>
            <w:left w:w="0" w:type="dxa"/>
            <w:bottom w:w="0" w:type="dxa"/>
            <w:right w:w="0" w:type="dxa"/>
          </w:tblCellMar>
        </w:tblPrEx>
        <w:tc>
          <w:tcPr/>
          <w:p>
            <w:pPr>
              <w:pStyle w:val="Compact"/>
              <w:jc w:val="left"/>
            </w:pPr>
            <w:r>
              <w:t>A.当</w:t>
            </w:r>
            <m:oMath>
              <m:r>
                <m:t>a≤x≤b</m:t>
              </m:r>
            </m:oMath>
            <w:r>
              <w:t>时，y随着x的增大而增大</w:t>
            </w:r>
          </w:p>
        </w:tc>
        <w:tc>
          <w:tcPr/>
          <w:p>
            <w:pPr>
              <w:pStyle w:val="Compact"/>
              <w:jc w:val="left"/>
            </w:pPr>
            <w:r>
              <w:t>B.当</w:t>
            </w:r>
            <m:oMath>
              <m:r>
                <m:t>a≤x≤c</m:t>
              </m:r>
            </m:oMath>
            <w:r>
              <w:t>时，y随着x的增大而增大</w:t>
            </w:r>
          </w:p>
        </w:tc>
      </w:tr>
      <w:tr>
        <w:tblPrEx>
          <w:tblW w:w="5000" w:type="pct"/>
          <w:tblInd w:w="0" w:type="dxa"/>
          <w:tblCellMar>
            <w:top w:w="0" w:type="dxa"/>
            <w:left w:w="0" w:type="dxa"/>
            <w:bottom w:w="0" w:type="dxa"/>
            <w:right w:w="0" w:type="dxa"/>
          </w:tblCellMar>
        </w:tblPrEx>
        <w:tc>
          <w:tcPr/>
          <w:p>
            <w:pPr>
              <w:pStyle w:val="Compact"/>
              <w:jc w:val="left"/>
            </w:pPr>
            <w:r>
              <w:t>C.当</w:t>
            </w:r>
            <m:oMath>
              <m:r>
                <m:t>b≤x≤c</m:t>
              </m:r>
            </m:oMath>
            <w:r>
              <w:t>时，y随着x的增大而增小</w:t>
            </w:r>
          </w:p>
        </w:tc>
        <w:tc>
          <w:tcPr/>
          <w:p>
            <w:pPr>
              <w:pStyle w:val="Compact"/>
              <w:jc w:val="left"/>
            </w:pPr>
            <w:r>
              <w:t>D.当</w:t>
            </w:r>
            <m:oMath>
              <m:r>
                <m:t>a≤x≤c</m:t>
              </m:r>
            </m:oMath>
            <w:r>
              <w:t>时，y随着x的增大而增小</w:t>
            </w:r>
          </w:p>
        </w:tc>
      </w:tr>
    </w:tbl>
    <w:p>
      <w:pPr>
        <w:pStyle w:val="BodyText"/>
      </w:pPr>
      <w:r>
        <w:br/>
      </w:r>
    </w:p>
    <w:p>
      <w:pPr>
        <w:pStyle w:val="BodyText"/>
      </w:pPr>
      <w:r>
        <w:t>二、填空题（本大题共 6 小题，共 24 分）</w:t>
      </w:r>
    </w:p>
    <w:p>
      <w:pPr>
        <w:pStyle w:val="BodyText"/>
      </w:pPr>
      <w:r>
        <w:t>11、(4分) 计算：</w:t>
      </w:r>
      <m:oMath>
        <m:r>
          <m:t>−a+3a=</m:t>
        </m:r>
      </m:oMath>
      <w:r>
        <w:rPr>
          <w:u w:val="single"/>
        </w:rPr>
        <w:t>         </w:t>
      </w:r>
      <w:r>
        <w:br/>
      </w:r>
      <w:r>
        <w:t>12、(4分) 不等式</w:t>
      </w:r>
      <m:oMath>
        <m:r>
          <m:t>2x−3≥0</m:t>
        </m:r>
      </m:oMath>
      <w:r>
        <w:t>的解集是</w:t>
      </w:r>
      <w:r>
        <w:rPr>
          <w:u w:val="single"/>
        </w:rPr>
        <w:t>              </w:t>
      </w:r>
      <w:r>
        <w:br/>
      </w:r>
      <w:r>
        <w:t>13、(4分) 如图，在平面直角坐标系中，若平行四边形</w:t>
      </w:r>
      <m:oMath>
        <m:r>
          <m:t>ABCD</m:t>
        </m:r>
      </m:oMath>
      <w:r>
        <w:t>的顶点</w:t>
      </w:r>
      <m:oMath>
        <m:r>
          <m:t>A,B,C,</m:t>
        </m:r>
      </m:oMath>
      <w:r>
        <w:t>的坐标分别是</w:t>
      </w:r>
      <m:oMath>
        <m:d>
          <m:e>
            <m:r>
              <m:t>2,3</m:t>
            </m:r>
          </m:e>
        </m:d>
        <m:r>
          <m:t>,</m:t>
        </m:r>
        <m:d>
          <m:e>
            <m:r>
              <m:t>1,−1</m:t>
            </m:r>
          </m:e>
        </m:d>
        <m:r>
          <m:t>,</m:t>
        </m:r>
        <m:d>
          <m:e>
            <m:r>
              <m:t>7,−1</m:t>
            </m:r>
          </m:e>
        </m:d>
      </m:oMath>
      <w:r>
        <w:t>，则点D的坐标是</w:t>
      </w:r>
      <w:r>
        <w:rPr>
          <w:u w:val="single"/>
        </w:rPr>
        <w:t>           </w:t>
      </w:r>
      <w:r>
        <w:br/>
      </w:r>
      <w:r>
        <w:drawing>
          <wp:inline distT="0" distB="0" distL="114300" distR="114300">
            <wp:extent cx="2146300" cy="1435100"/>
            <wp:effectExtent l="0" t="0" r="0" b="0"/>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722709" name="Picture"/>
                    <pic:cNvPicPr>
                      <a:picLocks noChangeAspect="1" noChangeArrowheads="1"/>
                    </pic:cNvPicPr>
                  </pic:nvPicPr>
                  <pic:blipFill>
                    <a:blip xmlns:r="http://schemas.openxmlformats.org/officeDocument/2006/relationships" r:embed="rId12"/>
                    <a:stretch>
                      <a:fillRect/>
                    </a:stretch>
                  </pic:blipFill>
                  <pic:spPr>
                    <a:xfrm>
                      <a:off x="0" y="0"/>
                      <a:ext cx="2146300" cy="1435100"/>
                    </a:xfrm>
                    <a:prstGeom prst="rect">
                      <a:avLst/>
                    </a:prstGeom>
                    <a:noFill/>
                    <a:ln w="9525">
                      <a:noFill/>
                    </a:ln>
                  </pic:spPr>
                </pic:pic>
              </a:graphicData>
            </a:graphic>
          </wp:inline>
        </w:drawing>
      </w:r>
      <w:r>
        <w:br/>
      </w:r>
      <w:r>
        <w:t>14、(4分) 某服装店为调动营业员的积极性，决定实行目标管理，根据每月销售目标完成情况发放奖金.该店统计了每位营业员前半年的月均销售额，并算出所得数据的平均数、众数、中位数，分别为</w:t>
      </w:r>
      <m:oMath>
        <m:r>
          <m:t>22,15,18</m:t>
        </m:r>
      </m:oMath>
      <w:r>
        <w:t>(单位:万元).若想让一半左右的营业员都能达到月销售目标，则月销售额定为</w:t>
      </w:r>
      <w:r>
        <w:rPr>
          <w:u w:val="single"/>
        </w:rPr>
        <w:t>                      </w:t>
      </w:r>
      <w:r>
        <w:t>万元较为合适.</w:t>
      </w:r>
      <w:r>
        <w:br/>
      </w:r>
      <w:r>
        <w:t>15、(4分) 在平面直角坐标系</w:t>
      </w:r>
      <m:oMath>
        <m:r>
          <m:t>xoy</m:t>
        </m:r>
      </m:oMath>
      <w:r>
        <w:t>中，直线</w:t>
      </w:r>
      <m:oMath>
        <m:r>
          <m:t>y=x</m:t>
        </m:r>
      </m:oMath>
      <w:r>
        <w:t>与双曲线</w:t>
      </w:r>
      <m:oMath>
        <m:r>
          <m:t>y=</m:t>
        </m:r>
        <m:f>
          <m:num>
            <m:r>
              <m:t>k</m:t>
            </m:r>
          </m:num>
          <m:den>
            <m:r>
              <m:t>x</m:t>
            </m:r>
          </m:den>
        </m:f>
        <m:d>
          <m:e>
            <m:r>
              <m:t>k&gt;0,x&gt;0</m:t>
            </m:r>
          </m:e>
        </m:d>
      </m:oMath>
      <w:r>
        <w:t>，交于点A.过点A作</w:t>
      </w:r>
      <m:oMath>
        <m:r>
          <m:t>AC⊥x</m:t>
        </m:r>
      </m:oMath>
      <w:r>
        <w:t>轴于点C，过该双曲线上另一点B作</w:t>
      </w:r>
      <m:oMath>
        <m:r>
          <m:t>BD⊥x</m:t>
        </m:r>
      </m:oMath>
      <w:r>
        <w:t>轴于点D，作</w:t>
      </w:r>
      <m:oMath>
        <m:r>
          <m:t>BE⊥AC</m:t>
        </m:r>
      </m:oMath>
      <w:r>
        <w:t>于点E，连接</w:t>
      </w:r>
      <m:oMath>
        <m:r>
          <m:t>AB</m:t>
        </m:r>
      </m:oMath>
      <w:r>
        <w:t>，若</w:t>
      </w:r>
      <m:oMath>
        <m:r>
          <m:t>OD=3OC</m:t>
        </m:r>
      </m:oMath>
      <w:r>
        <w:t>，则</w:t>
      </w:r>
      <m:oMath>
        <m:r>
          <m:rPr>
            <m:nor/>
            <m:sty m:val="p"/>
          </m:rPr>
          <w:rPr>
            <w:b w:val="0"/>
            <w:i w:val="0"/>
          </w:rPr>
          <m:t>tan</m:t>
        </m:r>
        <m:r>
          <m:t>∠ABE=</m:t>
        </m:r>
      </m:oMath>
      <w:r>
        <w:rPr>
          <w:u w:val="single"/>
        </w:rPr>
        <w:t>             </w:t>
      </w:r>
      <w:r>
        <w:br/>
      </w:r>
      <w:r>
        <w:t>16、(4分) 如图，在矩形</w:t>
      </w:r>
      <m:oMath>
        <m:r>
          <m:t>ABCD</m:t>
        </m:r>
      </m:oMath>
      <w:r>
        <w:t>中</w:t>
      </w:r>
      <m:oMath>
        <m:r>
          <m:t>AB＞BC</m:t>
        </m:r>
      </m:oMath>
      <w:r>
        <w:t>,以点B为圆心，</w:t>
      </w:r>
      <m:oMath>
        <m:r>
          <m:t>AB</m:t>
        </m:r>
      </m:oMath>
      <w:r>
        <w:t>的长为半径的圆分别交</w:t>
      </w:r>
      <m:oMath>
        <m:r>
          <m:t>CD</m:t>
        </m:r>
      </m:oMath>
      <w:r>
        <w:t>边于点M，交</w:t>
      </w:r>
      <m:oMath>
        <m:r>
          <m:t>BC</m:t>
        </m:r>
      </m:oMath>
      <w:r>
        <w:t>边的延长线于点E.若</w:t>
      </w:r>
      <m:oMath>
        <m:r>
          <m:t>DM=CE</m:t>
        </m:r>
      </m:oMath>
      <w:r>
        <w:t>，</w:t>
      </w:r>
      <w:r>
        <w:drawing>
          <wp:inline distT="0" distB="0" distL="114300" distR="114300">
            <wp:extent cx="266700" cy="215900"/>
            <wp:effectExtent l="0" t="0" r="0" b="0"/>
            <wp:docPr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152831" name="Picture"/>
                    <pic:cNvPicPr>
                      <a:picLocks noChangeAspect="1" noChangeArrowheads="1"/>
                    </pic:cNvPicPr>
                  </pic:nvPicPr>
                  <pic:blipFill>
                    <a:blip xmlns:r="http://schemas.openxmlformats.org/officeDocument/2006/relationships" r:embed="rId13"/>
                    <a:stretch>
                      <a:fillRect/>
                    </a:stretch>
                  </pic:blipFill>
                  <pic:spPr>
                    <a:xfrm>
                      <a:off x="0" y="0"/>
                      <a:ext cx="266700" cy="215900"/>
                    </a:xfrm>
                    <a:prstGeom prst="rect">
                      <a:avLst/>
                    </a:prstGeom>
                    <a:noFill/>
                    <a:ln w="9525">
                      <a:noFill/>
                    </a:ln>
                  </pic:spPr>
                </pic:pic>
              </a:graphicData>
            </a:graphic>
          </wp:inline>
        </w:drawing>
      </w:r>
      <w:r>
        <w:t>的长为</w:t>
      </w:r>
      <m:oMath>
        <m:r>
          <m:t>2π</m:t>
        </m:r>
      </m:oMath>
      <w:r>
        <w:t>，则</w:t>
      </w:r>
      <m:oMath>
        <m:r>
          <m:t>CE</m:t>
        </m:r>
      </m:oMath>
      <w:r>
        <w:t>的长为</w:t>
      </w:r>
      <w:r>
        <w:rPr>
          <w:u w:val="single"/>
        </w:rPr>
        <w:t>              </w:t>
      </w:r>
      <w:r>
        <w:br/>
      </w:r>
      <w:r>
        <w:drawing>
          <wp:inline distT="0" distB="0" distL="114300" distR="114300">
            <wp:extent cx="1714500" cy="1727200"/>
            <wp:effectExtent l="0" t="0" r="0" b="0"/>
            <wp:docPr id="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282512" name="Picture"/>
                    <pic:cNvPicPr>
                      <a:picLocks noChangeAspect="1" noChangeArrowheads="1"/>
                    </pic:cNvPicPr>
                  </pic:nvPicPr>
                  <pic:blipFill>
                    <a:blip xmlns:r="http://schemas.openxmlformats.org/officeDocument/2006/relationships" r:embed="rId14"/>
                    <a:stretch>
                      <a:fillRect/>
                    </a:stretch>
                  </pic:blipFill>
                  <pic:spPr>
                    <a:xfrm>
                      <a:off x="0" y="0"/>
                      <a:ext cx="1714500" cy="1727200"/>
                    </a:xfrm>
                    <a:prstGeom prst="rect">
                      <a:avLst/>
                    </a:prstGeom>
                    <a:noFill/>
                    <a:ln w="9525">
                      <a:noFill/>
                    </a:ln>
                  </pic:spPr>
                </pic:pic>
              </a:graphicData>
            </a:graphic>
          </wp:inline>
        </w:drawing>
      </w:r>
      <w:r>
        <w:br/>
      </w:r>
    </w:p>
    <w:p>
      <w:pPr>
        <w:pStyle w:val="BodyText"/>
      </w:pPr>
      <w:r>
        <w:t>三、解答题（本大题共 9 小题，共 86 分）</w:t>
      </w:r>
    </w:p>
    <w:p>
      <w:pPr>
        <w:pStyle w:val="BodyText"/>
      </w:pPr>
      <w:r>
        <w:t>17、(8分) 解方程组</w:t>
      </w:r>
      <m:oMath>
        <m:d>
          <m:dPr>
            <m:begChr m:val="{"/>
            <m:endChr m:val=""/>
          </m:dPr>
          <m:e>
            <m:m>
              <m:mPr>
                <m:plcHide/>
                <m:mcs>
                  <m:mc>
                    <m:mcPr>
                      <m:count m:val="1"/>
                      <m:mcJc m:val="left"/>
                    </m:mcPr>
                  </m:mc>
                </m:mcs>
              </m:mPr>
              <m:mr>
                <m:e>
                  <m:r>
                    <m:t>x+y=4</m:t>
                  </m:r>
                </m:e>
              </m:mr>
              <m:mr>
                <m:e>
                  <m:r>
                    <m:t>x−2y=1</m:t>
                  </m:r>
                </m:e>
              </m:mr>
            </m:m>
          </m:e>
        </m:d>
      </m:oMath>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18、(8分) 如图，已知点B,C,D,E在一条直线上，</w:t>
      </w:r>
      <m:oMath>
        <m:r>
          <m:t>A B ∥ F C, A B=F C, B C=D E</m:t>
        </m:r>
      </m:oMath>
      <w:r>
        <w:t>.</w:t>
      </w:r>
      <w:r>
        <w:br/>
      </w:r>
      <w:r>
        <w:t>求证：</w:t>
      </w:r>
      <m:oMath>
        <m:r>
          <m:t>AD∥FE</m:t>
        </m:r>
      </m:oMath>
      <w:r>
        <w:br/>
      </w:r>
      <w:r>
        <w:drawing>
          <wp:inline distT="0" distB="0" distL="114300" distR="114300">
            <wp:extent cx="2247900" cy="1460500"/>
            <wp:effectExtent l="0" t="0" r="0" b="0"/>
            <wp:docPr id="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621192" name="Picture"/>
                    <pic:cNvPicPr>
                      <a:picLocks noChangeAspect="1" noChangeArrowheads="1"/>
                    </pic:cNvPicPr>
                  </pic:nvPicPr>
                  <pic:blipFill>
                    <a:blip xmlns:r="http://schemas.openxmlformats.org/officeDocument/2006/relationships" r:embed="rId15"/>
                    <a:stretch>
                      <a:fillRect/>
                    </a:stretch>
                  </pic:blipFill>
                  <pic:spPr>
                    <a:xfrm>
                      <a:off x="0" y="0"/>
                      <a:ext cx="2247900" cy="1460500"/>
                    </a:xfrm>
                    <a:prstGeom prst="rect">
                      <a:avLst/>
                    </a:prstGeom>
                    <a:noFill/>
                    <a:ln w="9525">
                      <a:noFill/>
                    </a:ln>
                  </pic:spPr>
                </pic:pic>
              </a:graphicData>
            </a:graphic>
          </wp:inline>
        </w:drawing>
      </w:r>
      <w:r>
        <w:t>.</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19、(8分) 化简并求值</w:t>
      </w:r>
      <m:oMath>
        <m:d>
          <m:e>
            <m:f>
              <m:num>
                <m:r>
                  <m:t>2</m:t>
                </m:r>
                <m:sSup>
                  <m:e>
                    <m:r>
                      <m:t>a</m:t>
                    </m:r>
                  </m:e>
                  <m:sup>
                    <m:r>
                      <m:t>2</m:t>
                    </m:r>
                  </m:sup>
                </m:sSup>
                <m:r>
                  <m:t>−4</m:t>
                </m:r>
              </m:num>
              <m:den>
                <m:sSup>
                  <m:e>
                    <m:r>
                      <m:t>a</m:t>
                    </m:r>
                  </m:e>
                  <m:sup>
                    <m:r>
                      <m:t>2</m:t>
                    </m:r>
                  </m:sup>
                </m:sSup>
              </m:den>
            </m:f>
            <m:r>
              <m:t>−1</m:t>
            </m:r>
          </m:e>
        </m:d>
        <m:r>
          <m:t>÷</m:t>
        </m:r>
        <m:f>
          <m:num>
            <m:sSup>
              <m:e>
                <m:r>
                  <m:t>a</m:t>
                </m:r>
              </m:e>
              <m:sup>
                <m:r>
                  <m:t>2</m:t>
                </m:r>
              </m:sup>
            </m:sSup>
            <m:r>
              <m:t>+2a</m:t>
            </m:r>
          </m:num>
          <m:den>
            <m:sSup>
              <m:e>
                <m:r>
                  <m:t>a</m:t>
                </m:r>
              </m:e>
              <m:sup>
                <m:r>
                  <m:t>2</m:t>
                </m:r>
              </m:sup>
            </m:sSup>
          </m:den>
        </m:f>
      </m:oMath>
      <w:r>
        <w:t>，其中</w:t>
      </w:r>
      <m:oMath>
        <m:r>
          <m:t>a=</m:t>
        </m:r>
        <m:rad>
          <m:radPr>
            <m:degHide/>
          </m:radPr>
          <m:deg/>
          <m:e>
            <m:r>
              <m:t>2</m:t>
            </m:r>
          </m:e>
        </m:rad>
      </m:oMath>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20、(8分) 在正方形</w:t>
      </w:r>
      <m:oMath>
        <m:r>
          <m:t>ABCD</m:t>
        </m:r>
      </m:oMath>
      <w:r>
        <w:t>中，E是</w:t>
      </w:r>
      <m:oMath>
        <m:r>
          <m:t>CD</m:t>
        </m:r>
      </m:oMath>
      <w:r>
        <w:t>边上的点，过点E作</w:t>
      </w:r>
      <m:oMath>
        <m:r>
          <m:t>EF⊥BD</m:t>
        </m:r>
      </m:oMath>
      <w:r>
        <w:t>于</w:t>
      </w:r>
      <m:oMath>
        <m:r>
          <m:t>F.</m:t>
        </m:r>
      </m:oMath>
      <w:r>
        <w:br/>
      </w:r>
      <w:r>
        <w:t>(1)尺规作图：在图中求出点E。使得</w:t>
      </w:r>
      <m:oMath>
        <m:r>
          <m:t>EF=EC；</m:t>
        </m:r>
      </m:oMath>
      <w:r>
        <w:br/>
      </w:r>
      <w:r>
        <w:t>(2)在(1)的条件下，连接</w:t>
      </w:r>
      <m:oMath>
        <m:r>
          <m:t>FC</m:t>
        </m:r>
      </m:oMath>
      <w:r>
        <w:t>，求</w:t>
      </w:r>
      <m:oMath>
        <m:r>
          <m:t>∠BCF</m:t>
        </m:r>
      </m:oMath>
      <w:r>
        <w:t>的度数.</w:t>
      </w:r>
      <w:r>
        <w:br/>
      </w:r>
      <w:r>
        <w:drawing>
          <wp:inline distT="0" distB="0" distL="114300" distR="114300">
            <wp:extent cx="1854200" cy="1943100"/>
            <wp:effectExtent l="0" t="0" r="0" b="0"/>
            <wp:docPr id="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32312" name="Picture"/>
                    <pic:cNvPicPr>
                      <a:picLocks noChangeAspect="1" noChangeArrowheads="1"/>
                    </pic:cNvPicPr>
                  </pic:nvPicPr>
                  <pic:blipFill>
                    <a:blip xmlns:r="http://schemas.openxmlformats.org/officeDocument/2006/relationships" r:embed="rId16"/>
                    <a:stretch>
                      <a:fillRect/>
                    </a:stretch>
                  </pic:blipFill>
                  <pic:spPr>
                    <a:xfrm>
                      <a:off x="0" y="0"/>
                      <a:ext cx="1854200" cy="1943100"/>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21、(8分) 某路段上有</w:t>
      </w:r>
      <m:oMath>
        <m:r>
          <m:t>A，B</m:t>
        </m:r>
      </m:oMath>
      <w:r>
        <w:t>两处相距近</w:t>
      </w:r>
      <m:oMath>
        <m:r>
          <m:t>200m</m:t>
        </m:r>
      </m:oMath>
      <w:r>
        <w:t>且未设红绿灯的斑马线，为使交通高峰期该路段车辆与行人的通行更有序，交通部门打算在汽车平均停留时间较长的一处斑马线上放置移动红绿灯.图7，图8分别是交通高峰期来往车辆在</w:t>
      </w:r>
      <m:oMath>
        <m:r>
          <m:t>A，B</m:t>
        </m:r>
      </m:oMath>
      <w:r>
        <w:t>斑马线前停留时间的抽样统计图.</w:t>
      </w:r>
      <w:r>
        <w:br/>
      </w:r>
      <w:r>
        <w:drawing>
          <wp:inline distT="0" distB="0" distL="114300" distR="114300">
            <wp:extent cx="6400800" cy="1638300"/>
            <wp:effectExtent l="0" t="0" r="0" b="0"/>
            <wp:docPr id="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510665" name="Picture"/>
                    <pic:cNvPicPr>
                      <a:picLocks noChangeAspect="1" noChangeArrowheads="1"/>
                    </pic:cNvPicPr>
                  </pic:nvPicPr>
                  <pic:blipFill>
                    <a:blip xmlns:r="http://schemas.openxmlformats.org/officeDocument/2006/relationships" r:embed="rId17"/>
                    <a:stretch>
                      <a:fillRect/>
                    </a:stretch>
                  </pic:blipFill>
                  <pic:spPr>
                    <a:xfrm>
                      <a:off x="0" y="0"/>
                      <a:ext cx="6400800" cy="1638360"/>
                    </a:xfrm>
                    <a:prstGeom prst="rect">
                      <a:avLst/>
                    </a:prstGeom>
                    <a:noFill/>
                    <a:ln w="9525">
                      <a:noFill/>
                    </a:ln>
                  </pic:spPr>
                </pic:pic>
              </a:graphicData>
            </a:graphic>
          </wp:inline>
        </w:drawing>
      </w:r>
      <w:r>
        <w:br/>
      </w:r>
      <w:r>
        <w:t>根据统计图解决下列问题</w:t>
      </w:r>
      <w:r>
        <w:br/>
      </w:r>
      <w:r>
        <w:t>(1)若某日交通高峰期共有</w:t>
      </w:r>
      <m:oMath>
        <m:r>
          <m:t>350</m:t>
        </m:r>
      </m:oMath>
      <w:r>
        <w:t>辆车经过A斑马线，请估计其中停留时间为</w:t>
      </w:r>
      <m:oMath>
        <m:r>
          <m:t>10s−12s</m:t>
        </m:r>
      </m:oMath>
      <w:r>
        <w:t>的</w:t>
      </w:r>
      <w:r>
        <w:br/>
      </w:r>
      <w:r>
        <w:t>车辆数，以及这些停留时间为</w:t>
      </w:r>
      <m:oMath>
        <m:r>
          <m:t>10s−12s</m:t>
        </m:r>
      </m:oMath>
      <w:r>
        <w:t>的车辆的平均停留时间;(直接写出答案)</w:t>
      </w:r>
      <w:r>
        <w:br/>
      </w:r>
      <w:r>
        <w:t>(2)移动红绿灯放置在哪一处斑马线上较为合适?请说明理由</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22、(10分) 如图，已知</w:t>
      </w:r>
      <m:oMath>
        <m:r>
          <m:t>ΔABC</m:t>
        </m:r>
      </m:oMath>
      <w:r>
        <w:t>及其外接圆，</w:t>
      </w:r>
      <m:oMath>
        <m:r>
          <m:t>∠C=</m:t>
        </m:r>
        <m:sSup>
          <m:e>
            <m:r>
              <m:t>90</m:t>
            </m:r>
          </m:e>
          <m:sup>
            <m:r>
              <m:t>∘</m:t>
            </m:r>
          </m:sup>
        </m:sSup>
        <m:r>
          <m:t>,AC=10</m:t>
        </m:r>
      </m:oMath>
      <w:r>
        <w:t>.</w:t>
      </w:r>
      <w:r>
        <w:br/>
      </w:r>
      <w:r>
        <w:t>(1)若该圆的半径为</w:t>
      </w:r>
      <m:oMath>
        <m:r>
          <m:t>5</m:t>
        </m:r>
        <m:rad>
          <m:radPr>
            <m:degHide/>
          </m:radPr>
          <m:deg/>
          <m:e>
            <m:r>
              <m:t>2</m:t>
            </m:r>
          </m:e>
        </m:rad>
      </m:oMath>
      <w:r>
        <w:t>，求</w:t>
      </w:r>
      <m:oMath>
        <m:r>
          <m:t>∠A</m:t>
        </m:r>
      </m:oMath>
      <w:r>
        <w:t>的度数.</w:t>
      </w:r>
      <w:r>
        <w:br/>
      </w:r>
      <w:r>
        <w:t>(2)点M在</w:t>
      </w:r>
      <m:oMath>
        <m:r>
          <m:t>AB</m:t>
        </m:r>
      </m:oMath>
      <w:r>
        <w:t>边上且</w:t>
      </w:r>
      <m:oMath>
        <m:r>
          <m:t>AM＞BM</m:t>
        </m:r>
      </m:oMath>
      <w:r>
        <w:t>，连接</w:t>
      </w:r>
      <m:oMath>
        <m:r>
          <m:t>CM</m:t>
        </m:r>
      </m:oMath>
      <w:r>
        <w:t>并延长交该圆于点D，连接</w:t>
      </w:r>
      <m:oMath>
        <m:r>
          <m:t>DB</m:t>
        </m:r>
      </m:oMath>
      <w:r>
        <w:t>，过点C作</w:t>
      </w:r>
      <m:oMath>
        <m:r>
          <m:t>CE</m:t>
        </m:r>
      </m:oMath>
      <w:r>
        <w:t>垂直</w:t>
      </w:r>
      <m:oMath>
        <m:r>
          <m:t>DB</m:t>
        </m:r>
      </m:oMath>
      <w:r>
        <w:t>的延长线于E.若</w:t>
      </w:r>
      <m:oMath>
        <m:r>
          <m:t>BE=3</m:t>
        </m:r>
      </m:oMath>
      <w:r>
        <w:t>，</w:t>
      </w:r>
      <m:oMath>
        <m:r>
          <m:t>CE=4</m:t>
        </m:r>
      </m:oMath>
      <w:r>
        <w:t>，试判断</w:t>
      </w:r>
      <m:oMath>
        <m:r>
          <m:t>AB</m:t>
        </m:r>
      </m:oMath>
      <w:r>
        <w:t>与</w:t>
      </w:r>
      <m:oMath>
        <m:r>
          <m:t>CD</m:t>
        </m:r>
      </m:oMath>
      <w:r>
        <w:t>是否互相垂直，并说明理由.</w:t>
      </w:r>
      <w:r>
        <w:br/>
      </w:r>
      <w:r>
        <w:drawing>
          <wp:inline distT="0" distB="0" distL="114300" distR="114300">
            <wp:extent cx="4724400" cy="2463800"/>
            <wp:effectExtent l="0" t="0" r="0" b="0"/>
            <wp:docPr id="1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547247" name="Picture"/>
                    <pic:cNvPicPr>
                      <a:picLocks noChangeAspect="1" noChangeArrowheads="1"/>
                    </pic:cNvPicPr>
                  </pic:nvPicPr>
                  <pic:blipFill>
                    <a:blip xmlns:r="http://schemas.openxmlformats.org/officeDocument/2006/relationships" r:embed="rId18"/>
                    <a:stretch>
                      <a:fillRect/>
                    </a:stretch>
                  </pic:blipFill>
                  <pic:spPr>
                    <a:xfrm>
                      <a:off x="0" y="0"/>
                      <a:ext cx="4724400" cy="2463800"/>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23、(10分) 在四边形</w:t>
      </w:r>
      <m:oMath>
        <m:r>
          <m:t>ABCD</m:t>
        </m:r>
      </m:oMath>
      <w:r>
        <w:t>中，</w:t>
      </w:r>
      <m:oMath>
        <m:r>
          <m:t>AB∥CD,∠ABC=</m:t>
        </m:r>
        <m:sSup>
          <m:e>
            <m:r>
              <m:t>60</m:t>
            </m:r>
          </m:e>
          <m:sup>
            <m:r>
              <m:t>∘</m:t>
            </m:r>
          </m:sup>
        </m:sSup>
      </m:oMath>
      <w:r>
        <w:t>，</w:t>
      </w:r>
      <m:oMath>
        <m:r>
          <m:t>AB=BC=4,CD=3.</m:t>
        </m:r>
      </m:oMath>
      <w:r>
        <w:br/>
      </w:r>
      <w:r>
        <w:t>(1) 如图，连接</w:t>
      </w:r>
      <m:oMath>
        <m:r>
          <m:t>BD</m:t>
        </m:r>
      </m:oMath>
      <w:r>
        <w:t>，求</w:t>
      </w:r>
      <m:oMath>
        <m:r>
          <m:t>ΔBCD</m:t>
        </m:r>
      </m:oMath>
      <w:r>
        <w:t>的面积.</w:t>
      </w:r>
      <w:r>
        <w:br/>
      </w:r>
      <w:r>
        <w:t>(2)如图，M是</w:t>
      </w:r>
      <m:oMath>
        <m:r>
          <m:t>CD</m:t>
        </m:r>
      </m:oMath>
      <w:r>
        <w:t>边上一点，将线段</w:t>
      </w:r>
      <m:oMath>
        <m:r>
          <m:t>BM</m:t>
        </m:r>
      </m:oMath>
      <w:r>
        <w:t>绕点B逆时针旋转</w:t>
      </w:r>
      <m:oMath>
        <m:sSup>
          <m:e>
            <m:r>
              <m:t>60</m:t>
            </m:r>
          </m:e>
          <m:sup>
            <m:r>
              <m:t>∘</m:t>
            </m:r>
          </m:sup>
        </m:sSup>
        <m:r>
          <m:t>，</m:t>
        </m:r>
      </m:oMath>
      <w:r>
        <w:t>可得线段</w:t>
      </w:r>
      <m:oMath>
        <m:r>
          <m:t>BN</m:t>
        </m:r>
      </m:oMath>
      <w:r>
        <w:t>,过点N作</w:t>
      </w:r>
      <m:oMath>
        <m:r>
          <m:t>NQ⊥BC</m:t>
        </m:r>
      </m:oMath>
      <w:r>
        <w:t>，垂足为Q，设</w:t>
      </w:r>
      <m:oMath>
        <m:r>
          <m:t>NQ=n</m:t>
        </m:r>
      </m:oMath>
      <w:r>
        <w:t>，</w:t>
      </w:r>
      <m:oMath>
        <m:r>
          <m:t>BQ=m</m:t>
        </m:r>
      </m:oMath>
      <w:r>
        <w:t>，求n关于m的函数解析式.（自变量m的取值范围只需直接写出）</w:t>
      </w:r>
      <w:r>
        <w:br/>
      </w:r>
      <w:r>
        <w:drawing>
          <wp:inline distT="0" distB="0" distL="114300" distR="114300">
            <wp:extent cx="4991100" cy="2184400"/>
            <wp:effectExtent l="0" t="0" r="0" b="0"/>
            <wp:docPr id="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71922" name="Picture"/>
                    <pic:cNvPicPr>
                      <a:picLocks noChangeAspect="1" noChangeArrowheads="1"/>
                    </pic:cNvPicPr>
                  </pic:nvPicPr>
                  <pic:blipFill>
                    <a:blip xmlns:r="http://schemas.openxmlformats.org/officeDocument/2006/relationships" r:embed="rId19"/>
                    <a:stretch>
                      <a:fillRect/>
                    </a:stretch>
                  </pic:blipFill>
                  <pic:spPr>
                    <a:xfrm>
                      <a:off x="0" y="0"/>
                      <a:ext cx="4991100" cy="2184400"/>
                    </a:xfrm>
                    <a:prstGeom prst="rect">
                      <a:avLst/>
                    </a:prstGeom>
                    <a:noFill/>
                    <a:ln w="9525">
                      <a:noFill/>
                    </a:ln>
                  </pic:spPr>
                </pic:pic>
              </a:graphicData>
            </a:graphic>
          </wp:inline>
        </w:drawing>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24、(12分) 某村启动“脱贫攻坚”项目，根据当地的地理条件，要在一座高为</w:t>
      </w:r>
      <m:oMath>
        <m:r>
          <m:t>1000m</m:t>
        </m:r>
      </m:oMath>
      <w:r>
        <w:t>的山上种植一种经济作物，农业技术人员在种植前进行了主要相关因素的调查统计，结果如下：</w:t>
      </w:r>
      <w:r>
        <w:br/>
      </w:r>
      <w:r>
        <w:t>①这座山的山脚下温度约为</w:t>
      </w:r>
      <m:oMath>
        <m:sSup>
          <m:e>
            <m:r>
              <m:t>22</m:t>
            </m:r>
          </m:e>
          <m:sup>
            <m:r>
              <m:t>∘</m:t>
            </m:r>
          </m:sup>
        </m:sSup>
        <m:r>
          <m:t>C</m:t>
        </m:r>
      </m:oMath>
      <w:r>
        <w:t>，山高h（单位：m）每增加</w:t>
      </w:r>
      <m:oMath>
        <m:r>
          <m:t>100m</m:t>
        </m:r>
      </m:oMath>
      <w:r>
        <w:t>，温度T（单位：</w:t>
      </w:r>
      <m:oMath>
        <m:sSup>
          <m:e>
            <m:r>
              <m:t>​</m:t>
            </m:r>
          </m:e>
          <m:sup>
            <m:r>
              <m:t>∘</m:t>
            </m:r>
          </m:sup>
        </m:sSup>
        <m:r>
          <m:t>C</m:t>
        </m:r>
      </m:oMath>
      <w:r>
        <w:t>）下降约</w:t>
      </w:r>
      <m:oMath>
        <m:sSup>
          <m:e>
            <m:r>
              <m:t>0.5</m:t>
            </m:r>
          </m:e>
          <m:sup>
            <m:r>
              <m:t>∘</m:t>
            </m:r>
          </m:sup>
        </m:sSup>
        <m:r>
          <m:t>C</m:t>
        </m:r>
      </m:oMath>
      <w:r>
        <w:t>；</w:t>
      </w:r>
      <w:r>
        <w:br/>
      </w:r>
      <w:r>
        <w:t>②该作物的种植成活率P受温度T影响，且在</w:t>
      </w:r>
      <m:oMath>
        <m:sSup>
          <m:e>
            <m:r>
              <m:t>19</m:t>
            </m:r>
          </m:e>
          <m:sup>
            <m:r>
              <m:t>∘</m:t>
            </m:r>
          </m:sup>
        </m:sSup>
        <m:r>
          <m:t>C</m:t>
        </m:r>
      </m:oMath>
      <w:r>
        <w:t>时达到最大.大致如表一：</w:t>
      </w:r>
      <w:r>
        <w:br/>
      </w:r>
      <w:r>
        <w:drawing>
          <wp:inline distT="0" distB="0" distL="114300" distR="114300">
            <wp:extent cx="6400800" cy="1069975"/>
            <wp:effectExtent l="0" t="0" r="0" b="0"/>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39980" name="Picture"/>
                    <pic:cNvPicPr>
                      <a:picLocks noChangeAspect="1" noChangeArrowheads="1"/>
                    </pic:cNvPicPr>
                  </pic:nvPicPr>
                  <pic:blipFill>
                    <a:blip xmlns:r="http://schemas.openxmlformats.org/officeDocument/2006/relationships" r:embed="rId20"/>
                    <a:stretch>
                      <a:fillRect/>
                    </a:stretch>
                  </pic:blipFill>
                  <pic:spPr>
                    <a:xfrm>
                      <a:off x="0" y="0"/>
                      <a:ext cx="6400800" cy="1070197"/>
                    </a:xfrm>
                    <a:prstGeom prst="rect">
                      <a:avLst/>
                    </a:prstGeom>
                    <a:noFill/>
                    <a:ln w="9525">
                      <a:noFill/>
                    </a:ln>
                  </pic:spPr>
                </pic:pic>
              </a:graphicData>
            </a:graphic>
          </wp:inline>
        </w:drawing>
      </w:r>
      <w:r>
        <w:br/>
      </w:r>
      <w:r>
        <w:t>③该作物在这座山上的种植量w受山高h影响，大致如图12：</w:t>
      </w:r>
      <w:r>
        <w:br/>
      </w:r>
      <w:r>
        <w:drawing>
          <wp:inline distT="0" distB="0" distL="114300" distR="114300">
            <wp:extent cx="5041900" cy="2590800"/>
            <wp:effectExtent l="0" t="0" r="0" b="0"/>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310654" name="Picture"/>
                    <pic:cNvPicPr>
                      <a:picLocks noChangeAspect="1" noChangeArrowheads="1"/>
                    </pic:cNvPicPr>
                  </pic:nvPicPr>
                  <pic:blipFill>
                    <a:blip xmlns:r="http://schemas.openxmlformats.org/officeDocument/2006/relationships" r:embed="rId21"/>
                    <a:stretch>
                      <a:fillRect/>
                    </a:stretch>
                  </pic:blipFill>
                  <pic:spPr>
                    <a:xfrm>
                      <a:off x="0" y="0"/>
                      <a:ext cx="5041900" cy="2590800"/>
                    </a:xfrm>
                    <a:prstGeom prst="rect">
                      <a:avLst/>
                    </a:prstGeom>
                    <a:noFill/>
                    <a:ln w="9525">
                      <a:noFill/>
                    </a:ln>
                  </pic:spPr>
                </pic:pic>
              </a:graphicData>
            </a:graphic>
          </wp:inline>
        </w:drawing>
      </w:r>
      <w:r>
        <w:br/>
      </w:r>
      <w:r>
        <w:t>(1)求T关于h的函数解析式，并求T的最小值；</w:t>
      </w:r>
      <w:r>
        <w:br/>
      </w:r>
      <w:r>
        <w:t>(2)若要求该作物种植成活率p不低于</w:t>
      </w:r>
      <m:oMath>
        <m:r>
          <m:t>92％</m:t>
        </m:r>
      </m:oMath>
      <w:r>
        <w:t>，根据上述统计结果，山高h为多少米时该作物的成活量最大？请说明理由.</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r>
        <w:t>25、(14分) 在平面直角坐标</w:t>
      </w:r>
      <m:oMath>
        <m:r>
          <m:t>xoy</m:t>
        </m:r>
      </m:oMath>
      <w:r>
        <w:t>中，已知点A.若对点A作如下变换：</w:t>
      </w:r>
      <w:r>
        <w:br/>
      </w:r>
      <w:r>
        <w:t>第一步：作点A关于x轴的对称点</w:t>
      </w:r>
      <m:oMath>
        <m:sSub>
          <m:e>
            <m:r>
              <m:t>A</m:t>
            </m:r>
          </m:e>
          <m:sub>
            <m:r>
              <m:t>1</m:t>
            </m:r>
          </m:sub>
        </m:sSub>
      </m:oMath>
      <w:r>
        <w:t>；第二步;以O为位似中心，作线段</w:t>
      </w:r>
      <m:oMath>
        <m:r>
          <m:t>O</m:t>
        </m:r>
        <m:sSub>
          <m:e>
            <m:r>
              <m:t>A</m:t>
            </m:r>
          </m:e>
          <m:sub>
            <m:r>
              <m:t>1</m:t>
            </m:r>
          </m:sub>
        </m:sSub>
      </m:oMath>
      <w:r>
        <w:t>的位似图形</w:t>
      </w:r>
      <m:oMath>
        <m:r>
          <m:t>O</m:t>
        </m:r>
        <m:sSub>
          <m:e>
            <m:r>
              <m:t>A</m:t>
            </m:r>
          </m:e>
          <m:sub>
            <m:r>
              <m:t>2</m:t>
            </m:r>
          </m:sub>
        </m:sSub>
      </m:oMath>
      <w:r>
        <w:t>，且相似比</w:t>
      </w:r>
      <m:oMath>
        <m:f>
          <m:num>
            <m:r>
              <m:t>O</m:t>
            </m:r>
            <m:sSub>
              <m:e>
                <m:r>
                  <m:t>A</m:t>
                </m:r>
              </m:e>
              <m:sub>
                <m:r>
                  <m:t>2</m:t>
                </m:r>
              </m:sub>
            </m:sSub>
          </m:num>
          <m:den>
            <m:r>
              <m:t>O</m:t>
            </m:r>
            <m:sSub>
              <m:e>
                <m:r>
                  <m:t>A</m:t>
                </m:r>
              </m:e>
              <m:sub>
                <m:r>
                  <m:t>1</m:t>
                </m:r>
              </m:sub>
            </m:sSub>
          </m:den>
        </m:f>
        <m:r>
          <m:t>=q</m:t>
        </m:r>
      </m:oMath>
      <w:r>
        <w:t>，则称</w:t>
      </w:r>
      <m:oMath>
        <m:sSub>
          <m:e>
            <m:r>
              <m:t>A</m:t>
            </m:r>
          </m:e>
          <m:sub>
            <m:r>
              <m:t>2</m:t>
            </m:r>
          </m:sub>
        </m:sSub>
      </m:oMath>
      <w:r>
        <w:t>是点A的对称位似点.</w:t>
      </w:r>
      <w:r>
        <w:br/>
      </w:r>
      <w:r>
        <w:t>(1)若点</w:t>
      </w:r>
      <m:oMath>
        <m:r>
          <m:t>A</m:t>
        </m:r>
        <m:d>
          <m:e>
            <m:r>
              <m:t>2,3</m:t>
            </m:r>
          </m:e>
        </m:d>
        <m:r>
          <m:t>，q=2</m:t>
        </m:r>
      </m:oMath>
      <w:r>
        <w:t>，直接写出点A的对称位似点的坐标.</w:t>
      </w:r>
      <w:r>
        <w:br/>
      </w:r>
      <w:r>
        <w:t>(2)已知直线</w:t>
      </w:r>
      <m:oMath>
        <m:r>
          <m:t>l : y=k x−2</m:t>
        </m:r>
      </m:oMath>
      <w:r>
        <w:t>，抛物线</w:t>
      </w:r>
      <m:oMath>
        <m:r>
          <m:t>C:y=−</m:t>
        </m:r>
        <m:f>
          <m:num>
            <m:r>
              <m:t>1</m:t>
            </m:r>
          </m:num>
          <m:den>
            <m:r>
              <m:t>2</m:t>
            </m:r>
          </m:den>
        </m:f>
        <m:sSup>
          <m:e>
            <m:r>
              <m:t>x</m:t>
            </m:r>
          </m:e>
          <m:sup>
            <m:r>
              <m:t>2</m:t>
            </m:r>
          </m:sup>
        </m:sSup>
        <m:r>
          <m:t>+mx−2</m:t>
        </m:r>
        <m:d>
          <m:e>
            <m:r>
              <m:t>m&gt;0</m:t>
            </m:r>
          </m:e>
        </m:d>
      </m:oMath>
      <w:r>
        <w:t>.点</w:t>
      </w:r>
      <m:oMath>
        <m:r>
          <m:t>N</m:t>
        </m:r>
        <m:d>
          <m:e>
            <m:f>
              <m:num>
                <m:r>
                  <m:t>m</m:t>
                </m:r>
                <m:d>
                  <m:e>
                    <m:r>
                      <m:t>m−k</m:t>
                    </m:r>
                  </m:e>
                </m:d>
              </m:num>
              <m:den>
                <m:sSup>
                  <m:e>
                    <m:r>
                      <m:t>k</m:t>
                    </m:r>
                  </m:e>
                  <m:sup>
                    <m:r>
                      <m:t>2</m:t>
                    </m:r>
                  </m:sup>
                </m:sSup>
              </m:den>
            </m:f>
            <m:r>
              <m:t>,2k−2</m:t>
            </m:r>
          </m:e>
        </m:d>
      </m:oMath>
      <w:r>
        <w:t>在直线l上.</w:t>
      </w:r>
      <w:r>
        <w:br/>
      </w:r>
      <w:r>
        <w:t>①当</w:t>
      </w:r>
      <m:oMath>
        <m:r>
          <m:t>k=</m:t>
        </m:r>
        <m:f>
          <m:num>
            <m:r>
              <m:t>1</m:t>
            </m:r>
          </m:num>
          <m:den>
            <m:r>
              <m:t>2</m:t>
            </m:r>
          </m:den>
        </m:f>
      </m:oMath>
      <w:r>
        <w:t>时，判断</w:t>
      </w:r>
      <m:oMath>
        <m:r>
          <m:t>E</m:t>
        </m:r>
        <m:d>
          <m:e>
            <m:r>
              <m:t>1，−1</m:t>
            </m:r>
          </m:e>
        </m:d>
      </m:oMath>
      <w:r>
        <w:t>是否为点N的对称位似点，请说明理由.</w:t>
      </w:r>
      <w:r>
        <w:br/>
      </w:r>
      <w:r>
        <w:t>②若直线l与抛物线C交于点</w:t>
      </w:r>
      <m:oMath>
        <m:r>
          <m:t>M</m:t>
        </m:r>
        <m:d>
          <m:e>
            <m:sSub>
              <m:e>
                <m:r>
                  <m:t>x</m:t>
                </m:r>
              </m:e>
              <m:sub>
                <m:r>
                  <m:t>1</m:t>
                </m:r>
              </m:sub>
            </m:sSub>
            <m:r>
              <m:t>,</m:t>
            </m:r>
            <m:sSub>
              <m:e>
                <m:r>
                  <m:t>y</m:t>
                </m:r>
              </m:e>
              <m:sub>
                <m:r>
                  <m:t>1</m:t>
                </m:r>
              </m:sub>
            </m:sSub>
          </m:e>
        </m:d>
        <m:d>
          <m:e>
            <m:sSub>
              <m:e>
                <m:r>
                  <m:t>x</m:t>
                </m:r>
              </m:e>
              <m:sub>
                <m:r>
                  <m:t>1</m:t>
                </m:r>
              </m:sub>
            </m:sSub>
            <m:r>
              <m:t>≠0</m:t>
            </m:r>
          </m:e>
        </m:d>
      </m:oMath>
      <w:r>
        <w:t>，且点M不是抛物线的顶点，则点M的对称位似点是否可能仍在抛物线C上？请说明理由.</w:t>
      </w:r>
    </w:p>
    <w:p>
      <w:pPr>
        <w:pStyle w:val="BodyText"/>
      </w:pPr>
      <w:r>
        <w:t> </w:t>
      </w:r>
    </w:p>
    <w:p>
      <w:pPr>
        <w:pStyle w:val="BodyText"/>
      </w:pPr>
      <w:r>
        <w:t> </w:t>
      </w:r>
    </w:p>
    <w:p>
      <w:pPr>
        <w:pStyle w:val="BodyText"/>
      </w:pPr>
      <w:r>
        <w:t> </w:t>
      </w:r>
    </w:p>
    <w:p>
      <w:pPr>
        <w:pStyle w:val="BodyText"/>
      </w:pPr>
      <w:r>
        <w:t> </w:t>
      </w:r>
    </w:p>
    <w:p>
      <w:pPr>
        <w:pStyle w:val="BodyText"/>
      </w:pPr>
      <w:r>
        <w:t> </w:t>
      </w:r>
    </w:p>
    <w:p>
      <w:pPr>
        <w:pStyle w:val="BodyText"/>
      </w:pPr>
    </w:p>
    <w:p>
      <w:pPr>
        <w:pStyle w:val="BodyText"/>
      </w:pPr>
    </w:p>
    <w:p>
      <w:pPr>
        <w:pStyle w:val="Heading1"/>
      </w:pPr>
      <w:r>
        <w:t>2019年5月福建省厦门市初中毕业班教学质量检测二模数学试卷</w:t>
      </w:r>
    </w:p>
    <w:p>
      <w:r>
        <w:t> </w:t>
      </w:r>
    </w:p>
    <w:p>
      <w:pPr>
        <w:pStyle w:val="BodyText"/>
      </w:pPr>
      <w:r>
        <w:t>【 第 1 题 】</w:t>
      </w:r>
    </w:p>
    <w:p>
      <w:pPr>
        <w:pStyle w:val="BodyText"/>
      </w:pPr>
      <w:r>
        <w:t>【 答 案 】</w:t>
      </w:r>
    </w:p>
    <w:p>
      <w:pPr>
        <w:pStyle w:val="BodyText"/>
      </w:pPr>
      <w:r>
        <w:t>B</w:t>
      </w:r>
    </w:p>
    <w:p>
      <w:pPr>
        <w:pStyle w:val="BodyText"/>
      </w:pPr>
      <w:r>
        <w:t>【 解析 】</w:t>
      </w:r>
    </w:p>
    <w:p>
      <w:pPr>
        <w:pStyle w:val="BodyText"/>
      </w:pPr>
      <w:r>
        <w:t>由有理数乘方概念得：</w:t>
      </w:r>
      <m:oMath>
        <m:sSup>
          <m:e>
            <m:d>
              <m:e>
                <m:r>
                  <m:t>−1</m:t>
                </m:r>
              </m:e>
            </m:d>
          </m:e>
          <m:sup>
            <m:r>
              <m:t>3</m:t>
            </m:r>
          </m:sup>
        </m:sSup>
        <m:r>
          <m:t>=</m:t>
        </m:r>
        <m:d>
          <m:e>
            <m:r>
              <m:t>−1</m:t>
            </m:r>
          </m:e>
        </m:d>
        <m:r>
          <m:t>×</m:t>
        </m:r>
        <m:d>
          <m:e>
            <m:r>
              <m:t>−1</m:t>
            </m:r>
          </m:e>
        </m:d>
        <m:r>
          <m:t>×</m:t>
        </m:r>
        <m:d>
          <m:e>
            <m:r>
              <m:t>−1</m:t>
            </m:r>
          </m:e>
        </m:d>
        <m:r>
          <m:t>=−1</m:t>
        </m:r>
      </m:oMath>
      <w:r>
        <w:br/>
      </w:r>
      <w:r>
        <w:t>故选B.</w:t>
      </w:r>
    </w:p>
    <w:p>
      <w:pPr>
        <w:pStyle w:val="BodyText"/>
      </w:pPr>
      <w:r>
        <w:br/>
      </w:r>
    </w:p>
    <w:p>
      <w:pPr>
        <w:pStyle w:val="BodyText"/>
      </w:pPr>
      <w:r>
        <w:t>【 第 2 题 】</w:t>
      </w:r>
    </w:p>
    <w:p>
      <w:pPr>
        <w:pStyle w:val="BodyText"/>
      </w:pPr>
      <w:r>
        <w:t>【 答 案 】</w:t>
      </w:r>
    </w:p>
    <w:p>
      <w:pPr>
        <w:pStyle w:val="BodyText"/>
      </w:pPr>
      <w:r>
        <w:t>A</w:t>
      </w:r>
    </w:p>
    <w:p>
      <w:pPr>
        <w:pStyle w:val="BodyText"/>
      </w:pPr>
      <w:r>
        <w:t>【 解析 】</w:t>
      </w:r>
    </w:p>
    <w:p>
      <w:pPr>
        <w:pStyle w:val="BodyText"/>
      </w:pPr>
      <w:r>
        <w:t>根据锐角三角函数定义</w:t>
      </w:r>
      <w:r>
        <w:br/>
      </w:r>
      <w:r>
        <w:t xml:space="preserve">正弦：在直角三角形中，我们把锐角 A 的对边与斜边的比叫做∠A的正弦，记作 </w:t>
      </w:r>
      <m:oMath>
        <m:r>
          <m:rPr>
            <m:nor/>
            <m:sty m:val="p"/>
          </m:rPr>
          <w:rPr>
            <w:b w:val="0"/>
            <w:i w:val="0"/>
          </w:rPr>
          <m:t>sin</m:t>
        </m:r>
        <m:r>
          <m:t> A</m:t>
        </m:r>
      </m:oMath>
      <w:r>
        <w:br/>
      </w:r>
      <w:r>
        <w:t>余弦：在直角三角形中，我们把锐角A的邻边与斜边的比叫做∠A的余弦，记作</w:t>
      </w:r>
      <m:oMath>
        <m:r>
          <m:rPr>
            <m:nor/>
            <m:sty m:val="p"/>
          </m:rPr>
          <w:rPr>
            <w:b w:val="0"/>
            <w:i w:val="0"/>
          </w:rPr>
          <m:t>cos</m:t>
        </m:r>
        <m:r>
          <m:t>A</m:t>
        </m:r>
      </m:oMath>
      <w:r>
        <w:br/>
      </w:r>
      <w:r>
        <w:t xml:space="preserve">正切：在直角三角形中，我们把锐角A的对边与邻边的比叫做 ∠A 的正切，记作 </w:t>
      </w:r>
      <m:oMath>
        <m:r>
          <m:rPr>
            <m:nor/>
            <m:sty m:val="p"/>
          </m:rPr>
          <w:rPr>
            <w:b w:val="0"/>
            <w:i w:val="0"/>
          </w:rPr>
          <m:t>tan</m:t>
        </m:r>
        <m:r>
          <m:t>A</m:t>
        </m:r>
      </m:oMath>
      <w:r>
        <w:br/>
      </w:r>
      <w:r>
        <w:t>故选A.</w:t>
      </w:r>
    </w:p>
    <w:p>
      <w:pPr>
        <w:pStyle w:val="BodyText"/>
      </w:pPr>
      <w:r>
        <w:br/>
      </w:r>
    </w:p>
    <w:p>
      <w:pPr>
        <w:pStyle w:val="BodyText"/>
      </w:pPr>
      <w:r>
        <w:t>【 第 3 题 】</w:t>
      </w:r>
    </w:p>
    <w:p>
      <w:pPr>
        <w:pStyle w:val="BodyText"/>
      </w:pPr>
      <w:r>
        <w:t>【 答 案 】</w:t>
      </w:r>
    </w:p>
    <w:p>
      <w:pPr>
        <w:pStyle w:val="BodyText"/>
      </w:pPr>
      <w:r>
        <w:t>C</w:t>
      </w:r>
    </w:p>
    <w:p>
      <w:pPr>
        <w:pStyle w:val="BodyText"/>
      </w:pPr>
      <w:r>
        <w:t>【 解析 】</w:t>
      </w:r>
    </w:p>
    <w:p>
      <w:pPr>
        <w:pStyle w:val="BodyText"/>
      </w:pPr>
      <w:r>
        <w:t>根据中心对称的定义得，关于原点对称的的点的横坐标与纵坐标都为原来的相反数，故在第一象限的点关于原点对称的点在第三象限.</w:t>
      </w:r>
      <w:r>
        <w:br/>
      </w:r>
      <w:r>
        <w:t>故选</w:t>
      </w:r>
      <m:oMath>
        <m:r>
          <m:t>C.</m:t>
        </m:r>
      </m:oMath>
    </w:p>
    <w:p>
      <w:pPr>
        <w:pStyle w:val="BodyText"/>
      </w:pPr>
      <w:r>
        <w:br/>
      </w:r>
    </w:p>
    <w:p>
      <w:pPr>
        <w:pStyle w:val="BodyText"/>
      </w:pPr>
      <w:r>
        <w:t>【 第 4 题 】</w:t>
      </w:r>
    </w:p>
    <w:p>
      <w:pPr>
        <w:pStyle w:val="BodyText"/>
      </w:pPr>
      <w:r>
        <w:t>【 答 案 】</w:t>
      </w:r>
    </w:p>
    <w:p>
      <w:pPr>
        <w:pStyle w:val="BodyText"/>
      </w:pPr>
      <w:r>
        <w:t>D</w:t>
      </w:r>
    </w:p>
    <w:p>
      <w:pPr>
        <w:pStyle w:val="BodyText"/>
      </w:pPr>
      <w:r>
        <w:t>【 解析 】</w:t>
      </w:r>
    </w:p>
    <w:p>
      <w:pPr>
        <w:pStyle w:val="BodyText"/>
      </w:pPr>
      <w:r>
        <w:t>A.被开方数为非负数.故A错误</w:t>
      </w:r>
      <w:r>
        <w:br/>
      </w:r>
      <w:r>
        <w:t>B.</w:t>
      </w:r>
      <m:oMath>
        <m:rad>
          <m:radPr>
            <m:degHide/>
          </m:radPr>
          <m:deg/>
          <m:e>
            <m:r>
              <m:t>2.5</m:t>
            </m:r>
          </m:e>
        </m:rad>
        <m:r>
          <m:t>=</m:t>
        </m:r>
        <m:f>
          <m:num>
            <m:rad>
              <m:radPr>
                <m:degHide/>
              </m:radPr>
              <m:deg/>
              <m:e>
                <m:r>
                  <m:t>10</m:t>
                </m:r>
              </m:e>
            </m:rad>
          </m:num>
          <m:den>
            <m:r>
              <m:t>2</m:t>
            </m:r>
          </m:den>
        </m:f>
      </m:oMath>
      <w:r>
        <w:t>开方开不尽为无理数，故B错误.</w:t>
      </w:r>
      <w:r>
        <w:br/>
      </w:r>
      <w:r>
        <w:t>C.</w:t>
      </w:r>
      <m:oMath>
        <m:rad>
          <m:radPr>
            <m:degHide/>
          </m:radPr>
          <m:deg/>
          <m:e>
            <m:r>
              <m:t>8</m:t>
            </m:r>
          </m:e>
        </m:rad>
        <m:r>
          <m:t>=2</m:t>
        </m:r>
        <m:rad>
          <m:radPr>
            <m:degHide/>
          </m:radPr>
          <m:deg/>
          <m:e>
            <m:r>
              <m:t>2</m:t>
            </m:r>
          </m:e>
        </m:rad>
      </m:oMath>
      <w:r>
        <w:t>开方开不尽为无理数，故C错误</w:t>
      </w:r>
      <w:r>
        <w:br/>
      </w:r>
      <w:r>
        <w:t>D.</w:t>
      </w:r>
      <m:oMath>
        <m:rad>
          <m:radPr>
            <m:degHide/>
          </m:radPr>
          <m:deg/>
          <m:e>
            <m:r>
              <m:t>9</m:t>
            </m:r>
          </m:e>
        </m:rad>
        <m:r>
          <m:t>=3</m:t>
        </m:r>
      </m:oMath>
      <w:r>
        <w:t>整数为有理数，故D正确.</w:t>
      </w:r>
      <w:r>
        <w:br/>
      </w:r>
      <w:r>
        <w:t>故选</w:t>
      </w:r>
      <m:oMath>
        <m:r>
          <m:t>D.</m:t>
        </m:r>
      </m:oMath>
    </w:p>
    <w:p>
      <w:pPr>
        <w:pStyle w:val="BodyText"/>
      </w:pPr>
      <w:r>
        <w:br/>
      </w:r>
    </w:p>
    <w:p>
      <w:pPr>
        <w:pStyle w:val="BodyText"/>
      </w:pPr>
      <w:r>
        <w:t>【 第 5 题 】</w:t>
      </w:r>
    </w:p>
    <w:p>
      <w:pPr>
        <w:pStyle w:val="BodyText"/>
      </w:pPr>
      <w:r>
        <w:t>【 答 案 】</w:t>
      </w:r>
    </w:p>
    <w:p>
      <w:pPr>
        <w:pStyle w:val="BodyText"/>
      </w:pPr>
      <w:r>
        <w:t>B</w:t>
      </w:r>
    </w:p>
    <w:p>
      <w:pPr>
        <w:pStyle w:val="BodyText"/>
      </w:pPr>
      <w:r>
        <w:t>【 解析 】</w:t>
      </w:r>
    </w:p>
    <w:p>
      <w:pPr>
        <w:pStyle w:val="BodyText"/>
      </w:pPr>
      <w:r>
        <w:t>平行线间距离为两条平行线的公垂线</w:t>
      </w:r>
      <w:r>
        <w:br/>
      </w:r>
      <w:r>
        <w:t>因为</w:t>
      </w:r>
      <m:oMath>
        <m:r>
          <m:t>AD⊥BC</m:t>
        </m:r>
      </m:oMath>
      <w:r>
        <w:br/>
      </w:r>
      <w:r>
        <w:t>又</w:t>
      </w:r>
      <w:r>
        <w:drawing>
          <wp:inline distT="0" distB="0" distL="114300" distR="114300">
            <wp:extent cx="12700" cy="12700"/>
            <wp:effectExtent l="0" t="0" r="0" b="0"/>
            <wp:docPr id="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927068" name="Picture"/>
                    <pic:cNvPicPr>
                      <a:picLocks noChangeAspect="1" noChangeArrowheads="1"/>
                    </pic:cNvPicPr>
                  </pic:nvPicPr>
                  <pic:blipFill>
                    <a:blip xmlns:r="http://schemas.openxmlformats.org/officeDocument/2006/relationships" r:embed="rId22"/>
                    <a:stretch>
                      <a:fillRect/>
                    </a:stretch>
                  </pic:blipFill>
                  <pic:spPr>
                    <a:xfrm>
                      <a:off x="0" y="0"/>
                      <a:ext cx="12700" cy="12700"/>
                    </a:xfrm>
                    <a:prstGeom prst="rect">
                      <a:avLst/>
                    </a:prstGeom>
                    <a:noFill/>
                    <a:ln w="9525">
                      <a:noFill/>
                    </a:ln>
                  </pic:spPr>
                </pic:pic>
              </a:graphicData>
            </a:graphic>
          </wp:inline>
        </w:drawing>
      </w:r>
      <m:oMath>
        <m:r>
          <m:t>AF∥BC</m:t>
        </m:r>
      </m:oMath>
      <w:r>
        <w:t>，</w:t>
      </w:r>
      <w:r>
        <w:br/>
      </w:r>
      <w:r>
        <w:t>所以</w:t>
      </w:r>
      <m:oMath>
        <m:r>
          <m:t>AD⊥AF</m:t>
        </m:r>
      </m:oMath>
      <w:r>
        <w:br/>
      </w:r>
      <w:r>
        <w:t>故</w:t>
      </w:r>
      <m:oMath>
        <m:r>
          <m:t>AD</m:t>
        </m:r>
      </m:oMath>
      <w:r>
        <w:t>为公垂线</w:t>
      </w:r>
      <w:r>
        <w:br/>
      </w:r>
      <w:r>
        <w:t>故选B.</w:t>
      </w:r>
    </w:p>
    <w:p>
      <w:pPr>
        <w:pStyle w:val="BodyText"/>
      </w:pPr>
      <w:r>
        <w:br/>
      </w:r>
    </w:p>
    <w:p>
      <w:pPr>
        <w:pStyle w:val="BodyText"/>
      </w:pPr>
      <w:r>
        <w:t>【 第 6 题 】</w:t>
      </w:r>
    </w:p>
    <w:p>
      <w:pPr>
        <w:pStyle w:val="BodyText"/>
      </w:pPr>
      <w:r>
        <w:t>【 答 案 】</w:t>
      </w:r>
    </w:p>
    <w:p>
      <w:pPr>
        <w:pStyle w:val="BodyText"/>
      </w:pPr>
      <w:r>
        <w:t>C</w:t>
      </w:r>
    </w:p>
    <w:p>
      <w:pPr>
        <w:pStyle w:val="BodyText"/>
      </w:pPr>
      <w:r>
        <w:t>【 解析 】</w:t>
      </w:r>
    </w:p>
    <w:p>
      <w:pPr>
        <w:pStyle w:val="BodyText"/>
      </w:pPr>
      <w:r>
        <w:t>根据命题表述，一条直角边为直径，令一条直角边与圆相切.由切线判断，C图形符合题意.</w:t>
      </w:r>
      <w:r>
        <w:br/>
      </w:r>
      <w:r>
        <w:t>故选C.</w:t>
      </w:r>
    </w:p>
    <w:p>
      <w:pPr>
        <w:pStyle w:val="BodyText"/>
      </w:pPr>
      <w:r>
        <w:br/>
      </w:r>
    </w:p>
    <w:p>
      <w:pPr>
        <w:pStyle w:val="BodyText"/>
      </w:pPr>
      <w:r>
        <w:t>【 第 7 题 】</w:t>
      </w:r>
    </w:p>
    <w:p>
      <w:pPr>
        <w:pStyle w:val="BodyText"/>
      </w:pPr>
      <w:r>
        <w:t>【 答 案 】</w:t>
      </w:r>
    </w:p>
    <w:p>
      <w:pPr>
        <w:pStyle w:val="BodyText"/>
      </w:pPr>
      <w:r>
        <w:t>A</w:t>
      </w:r>
    </w:p>
    <w:p>
      <w:pPr>
        <w:pStyle w:val="BodyText"/>
      </w:pPr>
      <w:r>
        <w:t>【 解析 】</w:t>
      </w:r>
    </w:p>
    <w:p>
      <w:pPr>
        <w:pStyle w:val="BodyText"/>
      </w:pPr>
      <w:r>
        <w:t>根据方程的解概念：解方程就是求出使方程中等号两边相等的未知数的值，这个值就是方程的解.</w:t>
      </w:r>
      <w:r>
        <w:br/>
      </w:r>
      <w:r>
        <w:t>故选A.</w:t>
      </w:r>
    </w:p>
    <w:p>
      <w:pPr>
        <w:pStyle w:val="BodyText"/>
      </w:pPr>
      <w:r>
        <w:br/>
      </w:r>
    </w:p>
    <w:p>
      <w:pPr>
        <w:pStyle w:val="BodyText"/>
      </w:pPr>
      <w:r>
        <w:t>【 第 8 题 】</w:t>
      </w:r>
    </w:p>
    <w:p>
      <w:pPr>
        <w:pStyle w:val="BodyText"/>
      </w:pPr>
      <w:r>
        <w:t>【 答 案 】</w:t>
      </w:r>
    </w:p>
    <w:p>
      <w:pPr>
        <w:pStyle w:val="BodyText"/>
      </w:pPr>
      <w:r>
        <w:t>D</w:t>
      </w:r>
    </w:p>
    <w:p>
      <w:pPr>
        <w:pStyle w:val="BodyText"/>
      </w:pPr>
      <w:r>
        <w:t>【 解析 】</w:t>
      </w:r>
    </w:p>
    <w:p>
      <w:pPr>
        <w:pStyle w:val="BodyText"/>
      </w:pPr>
      <w:r>
        <w:t>因为P（摸出白球）=</w:t>
      </w:r>
      <m:oMath>
        <m:f>
          <m:num>
            <m:r>
              <m:t>1</m:t>
            </m:r>
          </m:num>
          <m:den>
            <m:r>
              <m:t>3</m:t>
            </m:r>
          </m:den>
        </m:f>
      </m:oMath>
      <w:r>
        <w:t>.</w:t>
      </w:r>
      <w:r>
        <w:br/>
      </w:r>
      <w:r>
        <w:t>由概率公式得P（摸出白球）=</w:t>
      </w:r>
      <m:oMath>
        <m:f>
          <m:num>
            <m:r>
              <m:t>a</m:t>
            </m:r>
          </m:num>
          <m:den>
            <m:r>
              <m:t>a+b+c</m:t>
            </m:r>
          </m:den>
        </m:f>
        <m:r>
          <m:t>=</m:t>
        </m:r>
        <m:f>
          <m:num>
            <m:r>
              <m:t>1</m:t>
            </m:r>
          </m:num>
          <m:den>
            <m:r>
              <m:t>3</m:t>
            </m:r>
          </m:den>
        </m:f>
      </m:oMath>
      <w:r>
        <w:t>.</w:t>
      </w:r>
      <w:r>
        <w:br/>
      </w:r>
      <w:r>
        <w:t>解得</w:t>
      </w:r>
      <m:oMath>
        <m:r>
          <m:t>a=</m:t>
        </m:r>
        <m:f>
          <m:num>
            <m:r>
              <m:t>1</m:t>
            </m:r>
          </m:num>
          <m:den>
            <m:r>
              <m:t>2</m:t>
            </m:r>
          </m:den>
        </m:f>
        <m:d>
          <m:e>
            <m:r>
              <m:t>b+c</m:t>
            </m:r>
          </m:e>
        </m:d>
      </m:oMath>
      <w:r>
        <w:t>.</w:t>
      </w:r>
      <w:r>
        <w:br/>
      </w:r>
      <w:r>
        <w:t>故选D.</w:t>
      </w:r>
    </w:p>
    <w:p>
      <w:pPr>
        <w:pStyle w:val="BodyText"/>
      </w:pPr>
      <w:r>
        <w:br/>
      </w:r>
    </w:p>
    <w:p>
      <w:pPr>
        <w:pStyle w:val="BodyText"/>
      </w:pPr>
      <w:r>
        <w:t>【 第 9 题 】</w:t>
      </w:r>
    </w:p>
    <w:p>
      <w:pPr>
        <w:pStyle w:val="BodyText"/>
      </w:pPr>
      <w:r>
        <w:t>【 答 案 】</w:t>
      </w:r>
    </w:p>
    <w:p>
      <w:pPr>
        <w:pStyle w:val="BodyText"/>
      </w:pPr>
      <w:r>
        <w:t>C</w:t>
      </w:r>
    </w:p>
    <w:p>
      <w:pPr>
        <w:pStyle w:val="BodyText"/>
      </w:pPr>
      <w:r>
        <w:t>【 解析 】</w:t>
      </w:r>
    </w:p>
    <w:p>
      <w:pPr>
        <w:pStyle w:val="BodyText"/>
      </w:pPr>
      <w:r>
        <w:t>解：连接</w:t>
      </w:r>
      <m:oMath>
        <m:r>
          <m:t>AC.</m:t>
        </m:r>
      </m:oMath>
      <w:r>
        <w:br/>
      </w:r>
      <m:oMath>
        <m:r>
          <m:t>A.</m:t>
        </m:r>
      </m:oMath>
      <w:r>
        <w:t>当</w:t>
      </w:r>
      <m:oMath>
        <m:sSup>
          <m:e>
            <m:r>
              <m:t>0</m:t>
            </m:r>
          </m:e>
          <m:sup>
            <m:r>
              <m:t>∘</m:t>
            </m:r>
          </m:sup>
        </m:sSup>
        <m:r>
          <m:t>＜α＜</m:t>
        </m:r>
        <m:sSup>
          <m:e>
            <m:r>
              <m:t>60</m:t>
            </m:r>
          </m:e>
          <m:sup>
            <m:r>
              <m:t>∘</m:t>
            </m:r>
          </m:sup>
        </m:sSup>
      </m:oMath>
      <w:r>
        <w:t>时</w:t>
      </w:r>
      <m:oMath>
        <m:r>
          <m:t>AC＜AB</m:t>
        </m:r>
      </m:oMath>
      <w:r>
        <w:br/>
      </w:r>
      <w:r>
        <w:t>此时作圆.圆只经过</w:t>
      </w:r>
      <m:oMath>
        <m:r>
          <m:t>B,D</m:t>
        </m:r>
      </m:oMath>
      <w:r>
        <w:t>。不符合题意.</w:t>
      </w:r>
      <w:r>
        <w:br/>
      </w:r>
      <w:r>
        <w:drawing>
          <wp:inline distT="0" distB="0" distL="114300" distR="114300">
            <wp:extent cx="2324100" cy="1473200"/>
            <wp:effectExtent l="0" t="0" r="0" b="12700"/>
            <wp:docPr id="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88384" name="Picture"/>
                    <pic:cNvPicPr>
                      <a:picLocks noChangeAspect="1" noChangeArrowheads="1"/>
                    </pic:cNvPicPr>
                  </pic:nvPicPr>
                  <pic:blipFill>
                    <a:blip xmlns:r="http://schemas.openxmlformats.org/officeDocument/2006/relationships" r:embed="rId23"/>
                    <a:stretch>
                      <a:fillRect/>
                    </a:stretch>
                  </pic:blipFill>
                  <pic:spPr>
                    <a:xfrm>
                      <a:off x="0" y="0"/>
                      <a:ext cx="2324100" cy="1473200"/>
                    </a:xfrm>
                    <a:prstGeom prst="rect">
                      <a:avLst/>
                    </a:prstGeom>
                    <a:noFill/>
                    <a:ln w="9525">
                      <a:noFill/>
                    </a:ln>
                  </pic:spPr>
                </pic:pic>
              </a:graphicData>
            </a:graphic>
          </wp:inline>
        </w:drawing>
      </w:r>
      <w:r>
        <w:br/>
      </w:r>
      <m:oMath>
        <m:r>
          <m:t>B.</m:t>
        </m:r>
      </m:oMath>
      <w:r>
        <w:t>当</w:t>
      </w:r>
      <m:oMath>
        <m:r>
          <m:t>∠B=</m:t>
        </m:r>
        <m:sSup>
          <m:e>
            <m:r>
              <m:t>60</m:t>
            </m:r>
          </m:e>
          <m:sup>
            <m:r>
              <m:t>∘</m:t>
            </m:r>
          </m:sup>
        </m:sSup>
      </m:oMath>
      <w:r>
        <w:t>时,易知</w:t>
      </w:r>
      <m:oMath>
        <m:r>
          <m:t>ABC</m:t>
        </m:r>
      </m:oMath>
      <w:r>
        <w:t>为等边三角形.</w:t>
      </w:r>
      <w:r>
        <w:br/>
      </w:r>
      <w:r>
        <w:drawing>
          <wp:inline distT="0" distB="0" distL="114300" distR="114300">
            <wp:extent cx="12700" cy="12700"/>
            <wp:effectExtent l="0" t="0" r="0" b="0"/>
            <wp:docPr id="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471494" name="Picture"/>
                    <pic:cNvPicPr>
                      <a:picLocks noChangeAspect="1" noChangeArrowheads="1"/>
                    </pic:cNvPicPr>
                  </pic:nvPicPr>
                  <pic:blipFill>
                    <a:blip xmlns:r="http://schemas.openxmlformats.org/officeDocument/2006/relationships" r:embed="rId22"/>
                    <a:stretch>
                      <a:fillRect/>
                    </a:stretch>
                  </pic:blipFill>
                  <pic:spPr>
                    <a:xfrm>
                      <a:off x="0" y="0"/>
                      <a:ext cx="12700" cy="12700"/>
                    </a:xfrm>
                    <a:prstGeom prst="rect">
                      <a:avLst/>
                    </a:prstGeom>
                    <a:noFill/>
                    <a:ln w="9525">
                      <a:noFill/>
                    </a:ln>
                  </pic:spPr>
                </pic:pic>
              </a:graphicData>
            </a:graphic>
          </wp:inline>
        </w:drawing>
      </w:r>
      <m:oMath>
        <m:r>
          <m:t>AC=AB</m:t>
        </m:r>
      </m:oMath>
      <w:r>
        <w:br/>
      </w:r>
      <w:r>
        <w:drawing>
          <wp:inline distT="0" distB="0" distL="114300" distR="114300">
            <wp:extent cx="1778000" cy="1206500"/>
            <wp:effectExtent l="0" t="0" r="12700" b="12700"/>
            <wp:docPr id="2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472886" name="Picture"/>
                    <pic:cNvPicPr>
                      <a:picLocks noChangeAspect="1" noChangeArrowheads="1"/>
                    </pic:cNvPicPr>
                  </pic:nvPicPr>
                  <pic:blipFill>
                    <a:blip xmlns:r="http://schemas.openxmlformats.org/officeDocument/2006/relationships" r:embed="rId24"/>
                    <a:stretch>
                      <a:fillRect/>
                    </a:stretch>
                  </pic:blipFill>
                  <pic:spPr>
                    <a:xfrm>
                      <a:off x="0" y="0"/>
                      <a:ext cx="1778000" cy="1206500"/>
                    </a:xfrm>
                    <a:prstGeom prst="rect">
                      <a:avLst/>
                    </a:prstGeom>
                    <a:noFill/>
                    <a:ln w="9525">
                      <a:noFill/>
                    </a:ln>
                  </pic:spPr>
                </pic:pic>
              </a:graphicData>
            </a:graphic>
          </wp:inline>
        </w:drawing>
      </w:r>
      <w:r>
        <w:br/>
      </w:r>
      <w:r>
        <w:t>此时以A为圆心</w:t>
      </w:r>
      <m:oMath>
        <m:r>
          <m:t>AB</m:t>
        </m:r>
      </m:oMath>
      <w:r>
        <w:t>为半径作圆，会通过</w:t>
      </w:r>
      <m:oMath>
        <m:r>
          <m:t>C,D</m:t>
        </m:r>
      </m:oMath>
      <w:r>
        <w:t>点.</w:t>
      </w:r>
      <w:r>
        <w:br/>
      </w:r>
      <w:r>
        <w:t>即此时有圆与菱形</w:t>
      </w:r>
      <m:oMath>
        <m:r>
          <m:t>ABCD</m:t>
        </m:r>
      </m:oMath>
      <w:r>
        <w:t>除去B点还有两个交点.</w:t>
      </w:r>
      <w:r>
        <w:br/>
      </w:r>
      <m:oMath>
        <m:r>
          <m:t>C.</m:t>
        </m:r>
      </m:oMath>
      <w:r>
        <w:t>当</w:t>
      </w:r>
      <m:oMath>
        <m:sSup>
          <m:e>
            <m:r>
              <m:t>60</m:t>
            </m:r>
          </m:e>
          <m:sup>
            <m:r>
              <m:t>∘</m:t>
            </m:r>
          </m:sup>
        </m:sSup>
        <m:r>
          <m:t>＜α＜</m:t>
        </m:r>
        <m:sSup>
          <m:e>
            <m:r>
              <m:t>90</m:t>
            </m:r>
          </m:e>
          <m:sup>
            <m:r>
              <m:t>∘</m:t>
            </m:r>
          </m:sup>
        </m:sSup>
      </m:oMath>
      <w:r>
        <w:t>时</w:t>
      </w:r>
      <m:oMath>
        <m:r>
          <m:t>AC＞AB</m:t>
        </m:r>
      </m:oMath>
      <w:r>
        <w:t>，此时按照题意作圆.圆会与</w:t>
      </w:r>
      <m:oMath>
        <m:r>
          <m:t>BC,CD</m:t>
        </m:r>
      </m:oMath>
      <w:r>
        <w:t>边上各有一个交点且经过D点.</w:t>
      </w:r>
      <w:r>
        <w:br/>
      </w:r>
      <w:r>
        <w:t>故此时有三个交点.符合题意</w:t>
      </w:r>
      <w:r>
        <w:br/>
      </w:r>
      <w:r>
        <w:drawing>
          <wp:inline distT="0" distB="0" distL="114300" distR="114300">
            <wp:extent cx="1308100" cy="1181100"/>
            <wp:effectExtent l="0" t="0" r="6350" b="0"/>
            <wp:docPr id="2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04349" name="Picture"/>
                    <pic:cNvPicPr>
                      <a:picLocks noChangeAspect="1" noChangeArrowheads="1"/>
                    </pic:cNvPicPr>
                  </pic:nvPicPr>
                  <pic:blipFill>
                    <a:blip xmlns:r="http://schemas.openxmlformats.org/officeDocument/2006/relationships" r:embed="rId25"/>
                    <a:stretch>
                      <a:fillRect/>
                    </a:stretch>
                  </pic:blipFill>
                  <pic:spPr>
                    <a:xfrm>
                      <a:off x="0" y="0"/>
                      <a:ext cx="1308100" cy="1181100"/>
                    </a:xfrm>
                    <a:prstGeom prst="rect">
                      <a:avLst/>
                    </a:prstGeom>
                    <a:noFill/>
                    <a:ln w="9525">
                      <a:noFill/>
                    </a:ln>
                  </pic:spPr>
                </pic:pic>
              </a:graphicData>
            </a:graphic>
          </wp:inline>
        </w:drawing>
      </w:r>
      <w:r>
        <w:br/>
      </w:r>
      <m:oMath>
        <m:r>
          <m:t>D.</m:t>
        </m:r>
      </m:oMath>
      <w:r>
        <w:t>当</w:t>
      </w:r>
      <m:oMath>
        <m:sSup>
          <m:e>
            <m:r>
              <m:t>90</m:t>
            </m:r>
          </m:e>
          <m:sup>
            <m:r>
              <m:t>∘</m:t>
            </m:r>
          </m:sup>
        </m:sSup>
        <m:r>
          <m:t>＜α＜</m:t>
        </m:r>
        <m:sSup>
          <m:e>
            <m:r>
              <m:t>180</m:t>
            </m:r>
          </m:e>
          <m:sup>
            <m:r>
              <m:t>∘</m:t>
            </m:r>
          </m:sup>
        </m:sSup>
        <m:r>
          <m:t>,AC＞AB</m:t>
        </m:r>
      </m:oMath>
      <w:r>
        <w:br/>
      </w:r>
      <w:r>
        <w:t>此时作圆.圆只经过</w:t>
      </w:r>
      <m:oMath>
        <m:r>
          <m:t>B,D</m:t>
        </m:r>
      </m:oMath>
      <w:r>
        <w:t>两点.不符合题意</w:t>
      </w:r>
      <w:r>
        <w:br/>
      </w:r>
      <w:r>
        <w:drawing>
          <wp:inline distT="0" distB="0" distL="114300" distR="114300">
            <wp:extent cx="2273300" cy="1371600"/>
            <wp:effectExtent l="0" t="0" r="12700" b="0"/>
            <wp:docPr id="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86430" name="Picture"/>
                    <pic:cNvPicPr>
                      <a:picLocks noChangeAspect="1" noChangeArrowheads="1"/>
                    </pic:cNvPicPr>
                  </pic:nvPicPr>
                  <pic:blipFill>
                    <a:blip xmlns:r="http://schemas.openxmlformats.org/officeDocument/2006/relationships" r:embed="rId26"/>
                    <a:stretch>
                      <a:fillRect/>
                    </a:stretch>
                  </pic:blipFill>
                  <pic:spPr>
                    <a:xfrm>
                      <a:off x="0" y="0"/>
                      <a:ext cx="2273300" cy="1371600"/>
                    </a:xfrm>
                    <a:prstGeom prst="rect">
                      <a:avLst/>
                    </a:prstGeom>
                    <a:noFill/>
                    <a:ln w="9525">
                      <a:noFill/>
                    </a:ln>
                  </pic:spPr>
                </pic:pic>
              </a:graphicData>
            </a:graphic>
          </wp:inline>
        </w:drawing>
      </w:r>
      <w:r>
        <w:br/>
      </w:r>
      <w:r>
        <w:t>故选</w:t>
      </w:r>
      <m:oMath>
        <m:r>
          <m:t>C.</m:t>
        </m:r>
      </m:oMath>
    </w:p>
    <w:p>
      <w:pPr>
        <w:pStyle w:val="BodyText"/>
      </w:pPr>
      <w:r>
        <w:br/>
      </w:r>
    </w:p>
    <w:p>
      <w:pPr>
        <w:pStyle w:val="BodyText"/>
      </w:pPr>
      <w:r>
        <w:t>【 第 10 题 】</w:t>
      </w:r>
    </w:p>
    <w:p>
      <w:pPr>
        <w:pStyle w:val="BodyText"/>
      </w:pPr>
      <w:r>
        <w:t>【 答 案 】</w:t>
      </w:r>
    </w:p>
    <w:p>
      <w:pPr>
        <w:pStyle w:val="BodyText"/>
      </w:pPr>
      <w:r>
        <w:t>C</w:t>
      </w:r>
    </w:p>
    <w:p>
      <w:pPr>
        <w:pStyle w:val="BodyText"/>
      </w:pPr>
      <w:r>
        <w:t>【 解析 】</w:t>
      </w:r>
    </w:p>
    <w:p>
      <w:pPr>
        <w:pStyle w:val="BodyText"/>
      </w:pPr>
      <w:r>
        <w:t>解：因为二次函数</w:t>
      </w:r>
      <m:oMath>
        <m:r>
          <m:t>y=−3</m:t>
        </m:r>
        <m:sSup>
          <m:e>
            <m:r>
              <m:t>x</m:t>
            </m:r>
          </m:e>
          <m:sup>
            <m:r>
              <m:t>2</m:t>
            </m:r>
          </m:sup>
        </m:sSup>
        <m:r>
          <m:t>+2x+1</m:t>
        </m:r>
      </m:oMath>
      <w:r>
        <w:t>.</w:t>
      </w:r>
      <w:r>
        <w:br/>
      </w:r>
      <w:r>
        <w:t>所以对称轴</w:t>
      </w:r>
      <m:oMath>
        <m:r>
          <m:t>x=</m:t>
        </m:r>
        <m:f>
          <m:num>
            <m:r>
              <m:t>1</m:t>
            </m:r>
          </m:num>
          <m:den>
            <m:r>
              <m:t>6</m:t>
            </m:r>
          </m:den>
        </m:f>
      </m:oMath>
      <w:r>
        <w:t>，</w:t>
      </w:r>
      <w:r>
        <w:br/>
      </w:r>
      <w:r>
        <w:t>所以</w:t>
      </w:r>
      <m:oMath>
        <m:r>
          <m:t>x＜</m:t>
        </m:r>
        <m:f>
          <m:num>
            <m:r>
              <m:t>1</m:t>
            </m:r>
          </m:num>
          <m:den>
            <m:r>
              <m:t>6</m:t>
            </m:r>
          </m:den>
        </m:f>
      </m:oMath>
      <w:r>
        <w:t>时y随x的增大而增大，</w:t>
      </w:r>
      <m:oMath>
        <m:r>
          <m:t>x＞</m:t>
        </m:r>
        <m:f>
          <m:num>
            <m:r>
              <m:t>1</m:t>
            </m:r>
          </m:num>
          <m:den>
            <m:r>
              <m:t>6</m:t>
            </m:r>
          </m:den>
        </m:f>
      </m:oMath>
      <w:r>
        <w:t>时y随x的增大而减小，</w:t>
      </w:r>
      <w:r>
        <w:br/>
      </w:r>
      <w:r>
        <w:t>因为</w:t>
      </w:r>
      <m:oMath>
        <m:r>
          <m:t>a，b，c</m:t>
        </m:r>
      </m:oMath>
      <w:r>
        <w:t>均大于0，且</w:t>
      </w:r>
      <m:oMath>
        <m:sSub>
          <m:e>
            <m:r>
              <m:t>d</m:t>
            </m:r>
          </m:e>
          <m:sub>
            <m:r>
              <m:t>A</m:t>
            </m:r>
          </m:sub>
        </m:sSub>
        <m:r>
          <m:t>&lt;</m:t>
        </m:r>
        <m:f>
          <m:num>
            <m:r>
              <m:t>1</m:t>
            </m:r>
          </m:num>
          <m:den>
            <m:r>
              <m:t>2</m:t>
            </m:r>
          </m:den>
        </m:f>
        <m:r>
          <m:t>&lt;</m:t>
        </m:r>
        <m:sSub>
          <m:e>
            <m:r>
              <m:t>d</m:t>
            </m:r>
          </m:e>
          <m:sub>
            <m:r>
              <m:t>B</m:t>
            </m:r>
          </m:sub>
        </m:sSub>
        <m:r>
          <m:t>&lt;</m:t>
        </m:r>
        <m:sSub>
          <m:e>
            <m:r>
              <m:t>d</m:t>
            </m:r>
          </m:e>
          <m:sub>
            <m:r>
              <m:t>C</m:t>
            </m:r>
          </m:sub>
        </m:sSub>
      </m:oMath>
      <w:r>
        <w:t>.</w:t>
      </w:r>
      <w:r>
        <w:br/>
      </w:r>
      <w:r>
        <w:t>所以</w:t>
      </w:r>
      <m:oMath>
        <m:r>
          <m:t>B,C</m:t>
        </m:r>
      </m:oMath>
      <w:r>
        <w:t>两点在对称轴的右侧</w:t>
      </w:r>
      <w:r>
        <w:br/>
      </w:r>
      <w:r>
        <w:t>故当</w:t>
      </w:r>
      <m:oMath>
        <m:r>
          <m:t>b≤x≤c</m:t>
        </m:r>
      </m:oMath>
      <w:r>
        <w:t>时，y随着x的增大而增小.</w:t>
      </w:r>
      <w:r>
        <w:br/>
      </w:r>
      <w:r>
        <w:t>A点虽然</w:t>
      </w:r>
      <m:oMath>
        <m:sSub>
          <m:e>
            <m:r>
              <m:t>d</m:t>
            </m:r>
          </m:e>
          <m:sub>
            <m:r>
              <m:t>A</m:t>
            </m:r>
          </m:sub>
        </m:sSub>
        <m:r>
          <m:t>&lt;</m:t>
        </m:r>
        <m:f>
          <m:num>
            <m:r>
              <m:t>1</m:t>
            </m:r>
          </m:num>
          <m:den>
            <m:r>
              <m:t>2</m:t>
            </m:r>
          </m:den>
        </m:f>
      </m:oMath>
      <w:r>
        <w:t>，但不能确定是否在</w:t>
      </w:r>
      <m:oMath>
        <m:r>
          <m:t>x=</m:t>
        </m:r>
        <m:f>
          <m:num>
            <m:r>
              <m:t>1</m:t>
            </m:r>
          </m:num>
          <m:den>
            <m:r>
              <m:t>6</m:t>
            </m:r>
          </m:den>
        </m:f>
      </m:oMath>
      <w:r>
        <w:t>左侧或右侧.</w:t>
      </w:r>
      <w:r>
        <w:br/>
      </w:r>
      <w:r>
        <w:t>故选</w:t>
      </w:r>
      <m:oMath>
        <m:r>
          <m:t>C.</m:t>
        </m:r>
      </m:oMath>
    </w:p>
    <w:p>
      <w:pPr>
        <w:pStyle w:val="BodyText"/>
      </w:pPr>
      <w:r>
        <w:br/>
      </w:r>
    </w:p>
    <w:p>
      <w:pPr>
        <w:pStyle w:val="BodyText"/>
      </w:pPr>
      <w:r>
        <w:t>【 第 11 题 】</w:t>
      </w:r>
    </w:p>
    <w:p>
      <w:pPr>
        <w:pStyle w:val="BodyText"/>
      </w:pPr>
      <w:r>
        <w:t>【 答 案 】</w:t>
      </w:r>
    </w:p>
    <w:p>
      <w:pPr>
        <w:pStyle w:val="BodyText"/>
      </w:pPr>
      <m:oMathPara>
        <m:oMath>
          <m:r>
            <m:t>2a</m:t>
          </m:r>
        </m:oMath>
      </m:oMathPara>
    </w:p>
    <w:p>
      <w:pPr>
        <w:pStyle w:val="BodyText"/>
      </w:pPr>
      <w:r>
        <w:t>【 解析 】</w:t>
      </w:r>
    </w:p>
    <w:p>
      <w:pPr>
        <w:pStyle w:val="BodyText"/>
      </w:pPr>
      <w:r>
        <w:t>根据同类项定义进行合并同类项</w:t>
      </w:r>
      <m:oMath>
        <m:r>
          <m:t>−a+3a=2a</m:t>
        </m:r>
      </m:oMath>
    </w:p>
    <w:p>
      <w:pPr>
        <w:pStyle w:val="BodyText"/>
      </w:pPr>
      <w:r>
        <w:br/>
      </w:r>
    </w:p>
    <w:p>
      <w:pPr>
        <w:pStyle w:val="BodyText"/>
      </w:pPr>
      <w:r>
        <w:t>【 第 12 题 】</w:t>
      </w:r>
    </w:p>
    <w:p>
      <w:pPr>
        <w:pStyle w:val="BodyText"/>
      </w:pPr>
      <w:r>
        <w:t>【 答 案 】</w:t>
      </w:r>
    </w:p>
    <w:p>
      <w:pPr>
        <w:pStyle w:val="BodyText"/>
      </w:pPr>
      <m:oMathPara>
        <m:oMath>
          <m:r>
            <m:t>x≥</m:t>
          </m:r>
          <m:f>
            <m:num>
              <m:r>
                <m:t>3</m:t>
              </m:r>
            </m:num>
            <m:den>
              <m:r>
                <m:t>2</m:t>
              </m:r>
            </m:den>
          </m:f>
        </m:oMath>
      </m:oMathPara>
    </w:p>
    <w:p>
      <w:pPr>
        <w:pStyle w:val="BodyText"/>
      </w:pPr>
      <w:r>
        <w:t>【 解析 】</w:t>
      </w:r>
    </w:p>
    <w:p>
      <w:pPr>
        <w:pStyle w:val="BodyText"/>
      </w:pPr>
      <w:r>
        <w:t>解一元一次不等式即可.</w:t>
      </w:r>
    </w:p>
    <w:p>
      <w:pPr>
        <w:pStyle w:val="BodyText"/>
      </w:pPr>
      <w:r>
        <w:br/>
      </w:r>
    </w:p>
    <w:p>
      <w:pPr>
        <w:pStyle w:val="BodyText"/>
      </w:pPr>
      <w:r>
        <w:t>【 第 13 题 】</w:t>
      </w:r>
    </w:p>
    <w:p>
      <w:pPr>
        <w:pStyle w:val="BodyText"/>
      </w:pPr>
      <w:r>
        <w:t>【 答 案 】</w:t>
      </w:r>
    </w:p>
    <w:p>
      <w:pPr>
        <w:pStyle w:val="BodyText"/>
      </w:pPr>
      <m:oMathPara>
        <m:oMath>
          <m:d>
            <m:e>
              <m:r>
                <m:t>8,3</m:t>
              </m:r>
            </m:e>
          </m:d>
        </m:oMath>
      </m:oMathPara>
    </w:p>
    <w:p>
      <w:pPr>
        <w:pStyle w:val="BodyText"/>
      </w:pPr>
      <w:r>
        <w:t>【 解析 】</w:t>
      </w:r>
    </w:p>
    <w:p>
      <w:pPr>
        <w:pStyle w:val="BodyText"/>
      </w:pPr>
      <w:r>
        <w:t>因为平行四边形</w:t>
      </w:r>
      <m:oMath>
        <m:r>
          <m:t>ABCD</m:t>
        </m:r>
      </m:oMath>
      <w:r>
        <w:t>，故</w:t>
      </w:r>
      <m:oMath>
        <m:r>
          <m:t>AD∥BC，AB∥DC，AD=BC,DC=AB.</m:t>
        </m:r>
      </m:oMath>
      <w:r>
        <w:t>因为</w:t>
      </w:r>
      <m:oMath>
        <m:r>
          <m:t>B,C</m:t>
        </m:r>
      </m:oMath>
      <w:r>
        <w:t>纵坐标相同，故</w:t>
      </w:r>
      <m:oMath>
        <m:r>
          <m:t>BC∥x</m:t>
        </m:r>
      </m:oMath>
      <w:r>
        <w:t>轴，</w:t>
      </w:r>
      <w:r>
        <w:br/>
      </w:r>
      <w:r>
        <w:t>又因为</w:t>
      </w:r>
      <m:oMath>
        <m:r>
          <m:t>A,B</m:t>
        </m:r>
      </m:oMath>
      <w:r>
        <w:t>两点横坐标相差1.所以D的横坐标为</w:t>
      </w:r>
      <m:oMath>
        <m:r>
          <m:t>7+1=8</m:t>
        </m:r>
      </m:oMath>
      <w:r>
        <w:t>，纵坐标与A相同，</w:t>
      </w:r>
      <w:r>
        <w:br/>
      </w:r>
      <w:r>
        <w:t>故D</w:t>
      </w:r>
      <m:oMath>
        <m:d>
          <m:e>
            <m:r>
              <m:t>8,3</m:t>
            </m:r>
          </m:e>
        </m:d>
      </m:oMath>
    </w:p>
    <w:p>
      <w:pPr>
        <w:pStyle w:val="BodyText"/>
      </w:pPr>
      <w:r>
        <w:br/>
      </w:r>
    </w:p>
    <w:p>
      <w:pPr>
        <w:pStyle w:val="BodyText"/>
      </w:pPr>
      <w:r>
        <w:t>【 第 14 题 】</w:t>
      </w:r>
    </w:p>
    <w:p>
      <w:pPr>
        <w:pStyle w:val="BodyText"/>
      </w:pPr>
      <w:r>
        <w:t>【 答 案 】</w:t>
      </w:r>
    </w:p>
    <w:p>
      <w:pPr>
        <w:pStyle w:val="BodyText"/>
      </w:pPr>
      <m:oMathPara>
        <m:oMath>
          <m:r>
            <m:t>18</m:t>
          </m:r>
        </m:oMath>
      </m:oMathPara>
    </w:p>
    <w:p>
      <w:pPr>
        <w:pStyle w:val="BodyText"/>
      </w:pPr>
      <w:r>
        <w:t>【 解析 】</w:t>
      </w:r>
    </w:p>
    <w:p>
      <w:pPr>
        <w:pStyle w:val="BodyText"/>
      </w:pPr>
      <w:r>
        <w:t>根据中位数的定义知若要一半左右的营业员都能达到月销售目标，应选择中位数.</w:t>
      </w:r>
      <w:r>
        <w:br/>
      </w:r>
      <w:r>
        <w:t>故答案为</w:t>
      </w:r>
      <m:oMath>
        <m:r>
          <m:t>18</m:t>
        </m:r>
      </m:oMath>
      <w:r>
        <w:t>.</w:t>
      </w:r>
    </w:p>
    <w:p>
      <w:pPr>
        <w:pStyle w:val="BodyText"/>
      </w:pPr>
      <w:r>
        <w:br/>
      </w:r>
    </w:p>
    <w:p>
      <w:pPr>
        <w:pStyle w:val="BodyText"/>
      </w:pPr>
      <w:r>
        <w:t>【 第 15 题 】</w:t>
      </w:r>
    </w:p>
    <w:p>
      <w:pPr>
        <w:pStyle w:val="BodyText"/>
      </w:pPr>
      <w:r>
        <w:t>【 答 案 】</w:t>
      </w:r>
    </w:p>
    <w:p>
      <w:pPr>
        <w:pStyle w:val="BodyText"/>
      </w:pPr>
      <m:oMathPara>
        <m:oMath>
          <m:f>
            <m:num>
              <m:r>
                <m:t>1</m:t>
              </m:r>
            </m:num>
            <m:den>
              <m:r>
                <m:t>3</m:t>
              </m:r>
            </m:den>
          </m:f>
        </m:oMath>
      </m:oMathPara>
    </w:p>
    <w:p>
      <w:pPr>
        <w:pStyle w:val="BodyText"/>
      </w:pPr>
      <w:r>
        <w:t>【 解析 】</w:t>
      </w:r>
    </w:p>
    <w:p>
      <w:pPr>
        <w:pStyle w:val="BodyText"/>
      </w:pPr>
      <w:r>
        <w:t>解：由题意设</w:t>
      </w:r>
      <m:oMath>
        <m:r>
          <m:t>A（a，a）</m:t>
        </m:r>
      </m:oMath>
      <w:r>
        <w:t>.则</w:t>
      </w:r>
      <m:oMath>
        <m:r>
          <m:t>AC=a，OC=a.</m:t>
        </m:r>
      </m:oMath>
      <w:r>
        <w:br/>
      </w:r>
      <m:oMath>
        <m:r>
          <m:t>A（a，a）</m:t>
        </m:r>
      </m:oMath>
      <w:r>
        <w:t>代入</w:t>
      </w:r>
      <m:oMath>
        <m:r>
          <m:t>y=</m:t>
        </m:r>
        <m:f>
          <m:num>
            <m:r>
              <m:t>k</m:t>
            </m:r>
          </m:num>
          <m:den>
            <m:r>
              <m:t>x</m:t>
            </m:r>
          </m:den>
        </m:f>
      </m:oMath>
      <w:r>
        <w:t>，</w:t>
      </w:r>
      <w:r>
        <w:br/>
      </w:r>
      <w:r>
        <w:t>得</w:t>
      </w:r>
      <m:oMath>
        <m:r>
          <m:t>k=</m:t>
        </m:r>
        <m:sSup>
          <m:e>
            <m:r>
              <m:t>a</m:t>
            </m:r>
          </m:e>
          <m:sup>
            <m:r>
              <m:t>2</m:t>
            </m:r>
          </m:sup>
        </m:sSup>
      </m:oMath>
      <w:r>
        <w:t>.即</w:t>
      </w:r>
      <m:oMath>
        <m:r>
          <m:t>y=</m:t>
        </m:r>
        <m:f>
          <m:num>
            <m:sSup>
              <m:e>
                <m:r>
                  <m:t>a</m:t>
                </m:r>
              </m:e>
              <m:sup>
                <m:r>
                  <m:t>2</m:t>
                </m:r>
              </m:sup>
            </m:sSup>
          </m:num>
          <m:den>
            <m:r>
              <m:t>x</m:t>
            </m:r>
          </m:den>
        </m:f>
      </m:oMath>
      <w:r>
        <w:br/>
      </w:r>
      <w:r>
        <w:t>∵</w:t>
      </w:r>
      <m:oMath>
        <m:r>
          <m:t>OD=3OC</m:t>
        </m:r>
      </m:oMath>
      <w:r>
        <w:t>，</w:t>
      </w:r>
      <w:r>
        <w:br/>
      </w:r>
      <w:r>
        <w:t>∴</w:t>
      </w:r>
      <m:oMath>
        <m:r>
          <m:t>OD=3a，</m:t>
        </m:r>
      </m:oMath>
      <w:r>
        <w:t>即</w:t>
      </w:r>
      <m:oMath>
        <m:r>
          <m:t>D（3a，0）</m:t>
        </m:r>
      </m:oMath>
      <w:r>
        <w:t>.</w:t>
      </w:r>
      <w:r>
        <w:br/>
      </w:r>
      <w:r>
        <w:t>由题意知</w:t>
      </w:r>
      <m:oMath>
        <m:r>
          <m:t>ECDB</m:t>
        </m:r>
      </m:oMath>
      <w:r>
        <w:t>为矩形.</w:t>
      </w:r>
      <w:r>
        <w:br/>
      </w:r>
      <w:r>
        <w:t>将</w:t>
      </w:r>
      <m:oMath>
        <m:r>
          <m:t>x=3a</m:t>
        </m:r>
      </m:oMath>
      <w:r>
        <w:t>代入</w:t>
      </w:r>
      <m:oMath>
        <m:r>
          <m:t>y=</m:t>
        </m:r>
        <m:f>
          <m:num>
            <m:sSup>
              <m:e>
                <m:r>
                  <m:t>a</m:t>
                </m:r>
              </m:e>
              <m:sup>
                <m:r>
                  <m:t>2</m:t>
                </m:r>
              </m:sup>
            </m:sSup>
          </m:num>
          <m:den>
            <m:r>
              <m:t>x</m:t>
            </m:r>
          </m:den>
        </m:f>
      </m:oMath>
      <w:r>
        <w:t>.</w:t>
      </w:r>
      <w:r>
        <w:br/>
      </w:r>
      <w:r>
        <w:t>得</w:t>
      </w:r>
      <m:oMath>
        <m:r>
          <m:t>y=</m:t>
        </m:r>
        <m:f>
          <m:num>
            <m:r>
              <m:t>a</m:t>
            </m:r>
          </m:num>
          <m:den>
            <m:r>
              <m:t>3</m:t>
            </m:r>
          </m:den>
        </m:f>
      </m:oMath>
      <w:r>
        <w:t>，即</w:t>
      </w:r>
      <m:oMath>
        <m:r>
          <m:t>B</m:t>
        </m:r>
        <m:d>
          <m:e>
            <m:r>
              <m:t>3a,</m:t>
            </m:r>
            <m:f>
              <m:num>
                <m:r>
                  <m:t>a</m:t>
                </m:r>
              </m:num>
              <m:den>
                <m:r>
                  <m:t>3</m:t>
                </m:r>
              </m:den>
            </m:f>
          </m:e>
        </m:d>
      </m:oMath>
      <w:r>
        <w:t>.</w:t>
      </w:r>
      <w:r>
        <w:br/>
      </w:r>
      <w:r>
        <w:t>故</w:t>
      </w:r>
      <m:oMath>
        <m:r>
          <m:t>BD=EC=</m:t>
        </m:r>
        <m:f>
          <m:num>
            <m:r>
              <m:t>a</m:t>
            </m:r>
          </m:num>
          <m:den>
            <m:r>
              <m:t>3</m:t>
            </m:r>
          </m:den>
        </m:f>
      </m:oMath>
      <w:r>
        <w:br/>
      </w:r>
      <w:r>
        <w:t>∴</w:t>
      </w:r>
      <m:oMath>
        <m:r>
          <m:t>AE=AC−EC=</m:t>
        </m:r>
        <m:f>
          <m:num>
            <m:r>
              <m:t>2a</m:t>
            </m:r>
          </m:num>
          <m:den>
            <m:r>
              <m:t>3</m:t>
            </m:r>
          </m:den>
        </m:f>
      </m:oMath>
      <w:r>
        <w:t>,</w:t>
      </w:r>
      <m:oMath>
        <m:r>
          <m:t>BE=OD−CD=2a</m:t>
        </m:r>
      </m:oMath>
      <w:r>
        <w:br/>
      </w:r>
      <w:r>
        <w:t>在</w:t>
      </w:r>
      <m:oMath>
        <m:r>
          <m:t>RTΔAEB</m:t>
        </m:r>
      </m:oMath>
      <w:r>
        <w:t>中</w:t>
      </w:r>
      <w:r>
        <w:drawing>
          <wp:inline distT="0" distB="0" distL="114300" distR="114300">
            <wp:extent cx="2082800" cy="393700"/>
            <wp:effectExtent l="0" t="0" r="12700" b="6350"/>
            <wp:docPr id="2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073003" name="Picture"/>
                    <pic:cNvPicPr>
                      <a:picLocks noChangeAspect="1" noChangeArrowheads="1"/>
                    </pic:cNvPicPr>
                  </pic:nvPicPr>
                  <pic:blipFill>
                    <a:blip xmlns:r="http://schemas.openxmlformats.org/officeDocument/2006/relationships" r:embed="rId27"/>
                    <a:stretch>
                      <a:fillRect/>
                    </a:stretch>
                  </pic:blipFill>
                  <pic:spPr>
                    <a:xfrm>
                      <a:off x="0" y="0"/>
                      <a:ext cx="2082800" cy="393700"/>
                    </a:xfrm>
                    <a:prstGeom prst="rect">
                      <a:avLst/>
                    </a:prstGeom>
                    <a:noFill/>
                    <a:ln w="9525">
                      <a:noFill/>
                    </a:ln>
                  </pic:spPr>
                </pic:pic>
              </a:graphicData>
            </a:graphic>
          </wp:inline>
        </w:drawing>
      </w:r>
      <w:r>
        <w:br/>
      </w:r>
      <w:r>
        <w:t>故答案为</w:t>
      </w:r>
      <m:oMath>
        <m:f>
          <m:num>
            <m:r>
              <m:t>1</m:t>
            </m:r>
          </m:num>
          <m:den>
            <m:r>
              <m:t>3</m:t>
            </m:r>
          </m:den>
        </m:f>
      </m:oMath>
      <w:r>
        <w:t>.</w:t>
      </w:r>
      <w:r>
        <w:br/>
      </w:r>
      <w:r>
        <w:drawing>
          <wp:inline distT="0" distB="0" distL="114300" distR="114300">
            <wp:extent cx="3759200" cy="2933700"/>
            <wp:effectExtent l="0" t="0" r="12700" b="0"/>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202720" name="Picture"/>
                    <pic:cNvPicPr>
                      <a:picLocks noChangeAspect="1" noChangeArrowheads="1"/>
                    </pic:cNvPicPr>
                  </pic:nvPicPr>
                  <pic:blipFill>
                    <a:blip xmlns:r="http://schemas.openxmlformats.org/officeDocument/2006/relationships" r:embed="rId28"/>
                    <a:stretch>
                      <a:fillRect/>
                    </a:stretch>
                  </pic:blipFill>
                  <pic:spPr>
                    <a:xfrm>
                      <a:off x="0" y="0"/>
                      <a:ext cx="3759200" cy="2933700"/>
                    </a:xfrm>
                    <a:prstGeom prst="rect">
                      <a:avLst/>
                    </a:prstGeom>
                    <a:noFill/>
                    <a:ln w="9525">
                      <a:noFill/>
                    </a:ln>
                  </pic:spPr>
                </pic:pic>
              </a:graphicData>
            </a:graphic>
          </wp:inline>
        </w:drawing>
      </w:r>
    </w:p>
    <w:p>
      <w:pPr>
        <w:pStyle w:val="BodyText"/>
      </w:pPr>
      <w:r>
        <w:br/>
      </w:r>
    </w:p>
    <w:p>
      <w:pPr>
        <w:pStyle w:val="BodyText"/>
      </w:pPr>
      <w:r>
        <w:t>【 第 16 题 】</w:t>
      </w:r>
    </w:p>
    <w:p>
      <w:pPr>
        <w:pStyle w:val="BodyText"/>
      </w:pPr>
      <w:r>
        <w:t>【 答 案 】</w:t>
      </w:r>
    </w:p>
    <w:p>
      <w:pPr>
        <w:pStyle w:val="BodyText"/>
      </w:pPr>
      <m:oMathPara>
        <m:oMath>
          <m:r>
            <m:t>4−2</m:t>
          </m:r>
          <m:rad>
            <m:radPr>
              <m:degHide/>
            </m:radPr>
            <m:deg/>
            <m:e>
              <m:r>
                <m:t>2</m:t>
              </m:r>
            </m:e>
          </m:rad>
        </m:oMath>
      </m:oMathPara>
    </w:p>
    <w:p>
      <w:pPr>
        <w:pStyle w:val="BodyText"/>
      </w:pPr>
      <w:r>
        <w:t>【 解析 】</w:t>
      </w:r>
    </w:p>
    <w:p>
      <w:pPr>
        <w:pStyle w:val="BodyText"/>
      </w:pPr>
      <w:r>
        <w:t>解;连接</w:t>
      </w:r>
      <m:oMath>
        <m:r>
          <m:t>BM</m:t>
        </m:r>
      </m:oMath>
      <w:r>
        <w:t>，设</w:t>
      </w:r>
      <m:oMath>
        <m:r>
          <m:t>CE=x，</m:t>
        </m:r>
      </m:oMath>
      <w:r>
        <w:br/>
      </w:r>
      <w:r>
        <w:t>因为点B为圆心，</w:t>
      </w:r>
      <m:oMath>
        <m:r>
          <m:t>AB</m:t>
        </m:r>
      </m:oMath>
      <w:r>
        <w:t>的长为半径的圆分别交</w:t>
      </w:r>
      <m:oMath>
        <m:r>
          <m:t>CD</m:t>
        </m:r>
      </m:oMath>
      <w:r>
        <w:t>边于点M，交</w:t>
      </w:r>
      <m:oMath>
        <m:r>
          <m:t>BC</m:t>
        </m:r>
      </m:oMath>
      <w:r>
        <w:t>边的延长线于点E.</w:t>
      </w:r>
      <w:r>
        <w:br/>
      </w:r>
      <w:r>
        <w:t>故</w:t>
      </w:r>
      <m:oMath>
        <m:r>
          <m:t>AB=BM=BE</m:t>
        </m:r>
      </m:oMath>
      <w:r>
        <w:t>.</w:t>
      </w:r>
      <w:r>
        <w:br/>
      </w:r>
      <w:r>
        <w:t>因为</w:t>
      </w:r>
      <w:r>
        <w:drawing>
          <wp:inline distT="0" distB="0" distL="114300" distR="114300">
            <wp:extent cx="266700" cy="215900"/>
            <wp:effectExtent l="0" t="0" r="0" b="12700"/>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46516" name="Picture"/>
                    <pic:cNvPicPr>
                      <a:picLocks noChangeAspect="1" noChangeArrowheads="1"/>
                    </pic:cNvPicPr>
                  </pic:nvPicPr>
                  <pic:blipFill>
                    <a:blip xmlns:r="http://schemas.openxmlformats.org/officeDocument/2006/relationships" r:embed="rId29"/>
                    <a:stretch>
                      <a:fillRect/>
                    </a:stretch>
                  </pic:blipFill>
                  <pic:spPr>
                    <a:xfrm>
                      <a:off x="0" y="0"/>
                      <a:ext cx="266700" cy="215900"/>
                    </a:xfrm>
                    <a:prstGeom prst="rect">
                      <a:avLst/>
                    </a:prstGeom>
                    <a:noFill/>
                    <a:ln w="9525">
                      <a:noFill/>
                    </a:ln>
                  </pic:spPr>
                </pic:pic>
              </a:graphicData>
            </a:graphic>
          </wp:inline>
        </w:drawing>
      </w:r>
      <w:r>
        <w:t>弧长</w:t>
      </w:r>
      <m:oMath>
        <m:r>
          <m:t>=2π</m:t>
        </m:r>
      </m:oMath>
      <w:r>
        <w:t>，且</w:t>
      </w:r>
      <m:oMath>
        <m:r>
          <m:t>∠ABE=</m:t>
        </m:r>
        <m:sSup>
          <m:e>
            <m:r>
              <m:t>90</m:t>
            </m:r>
          </m:e>
          <m:sup>
            <m:r>
              <m:t>∘</m:t>
            </m:r>
          </m:sup>
        </m:sSup>
        <m:r>
          <m:t>.</m:t>
        </m:r>
      </m:oMath>
      <w:r>
        <w:br/>
      </w:r>
      <w:r>
        <w:t>故</w:t>
      </w:r>
      <m:oMath>
        <m:f>
          <m:num>
            <m:r>
              <m:t>1</m:t>
            </m:r>
          </m:num>
          <m:den>
            <m:r>
              <m:t>4</m:t>
            </m:r>
          </m:den>
        </m:f>
        <m:r>
          <m:t>⋅2π⋅AB=2π</m:t>
        </m:r>
      </m:oMath>
      <w:r>
        <w:t>.</w:t>
      </w:r>
      <w:r>
        <w:br/>
      </w:r>
      <w:r>
        <w:t>故</w:t>
      </w:r>
      <m:oMath>
        <m:r>
          <m:t>AB=4.</m:t>
        </m:r>
      </m:oMath>
      <w:r>
        <w:br/>
      </w:r>
      <w:r>
        <w:t>因为矩形</w:t>
      </w:r>
      <m:oMath>
        <m:r>
          <m:t>ABCD</m:t>
        </m:r>
      </m:oMath>
      <w:r>
        <w:t>，所以</w:t>
      </w:r>
      <m:oMath>
        <m:r>
          <m:t>AB=CD</m:t>
        </m:r>
      </m:oMath>
      <w:r>
        <w:t>.</w:t>
      </w:r>
      <w:r>
        <w:br/>
      </w:r>
      <w:r>
        <w:t>又</w:t>
      </w:r>
      <m:oMath>
        <m:r>
          <m:t>DM=CE</m:t>
        </m:r>
      </m:oMath>
      <w:r>
        <w:br/>
      </w:r>
      <w:r>
        <w:t>所以</w:t>
      </w:r>
      <m:oMath>
        <m:r>
          <m:t>MC=CD−DM=4−x，BC=BE−CE=4−x</m:t>
        </m:r>
      </m:oMath>
      <w:r>
        <w:t>，</w:t>
      </w:r>
      <m:oMath>
        <m:r>
          <m:t>BM=x</m:t>
        </m:r>
      </m:oMath>
      <w:r>
        <w:t>.</w:t>
      </w:r>
      <w:r>
        <w:br/>
      </w:r>
      <w:r>
        <w:t>在</w:t>
      </w:r>
      <m:oMath>
        <m:r>
          <m:t>RTΔMBC</m:t>
        </m:r>
      </m:oMath>
      <w:r>
        <w:t>中</w:t>
      </w:r>
      <m:oMath>
        <m:r>
          <m:t>B</m:t>
        </m:r>
        <m:sSup>
          <m:e>
            <m:r>
              <m:t>M</m:t>
            </m:r>
          </m:e>
          <m:sup>
            <m:r>
              <m:t>2</m:t>
            </m:r>
          </m:sup>
        </m:sSup>
        <m:r>
          <m:t>=B</m:t>
        </m:r>
        <m:sSup>
          <m:e>
            <m:r>
              <m:t>C</m:t>
            </m:r>
          </m:e>
          <m:sup>
            <m:r>
              <m:t>2</m:t>
            </m:r>
          </m:sup>
        </m:sSup>
        <m:r>
          <m:t>+M</m:t>
        </m:r>
        <m:sSup>
          <m:e>
            <m:r>
              <m:t>C</m:t>
            </m:r>
          </m:e>
          <m:sup>
            <m:r>
              <m:t>2</m:t>
            </m:r>
          </m:sup>
        </m:sSup>
      </m:oMath>
      <w:r>
        <w:br/>
      </w:r>
      <w:r>
        <w:t>故</w:t>
      </w:r>
      <m:oMath>
        <m:sSup>
          <m:e>
            <m:r>
              <m:t>4</m:t>
            </m:r>
          </m:e>
          <m:sup>
            <m:r>
              <m:t>2</m:t>
            </m:r>
          </m:sup>
        </m:sSup>
        <m:r>
          <m:t>=</m:t>
        </m:r>
        <m:sSup>
          <m:e>
            <m:d>
              <m:e>
                <m:r>
                  <m:t>4−x</m:t>
                </m:r>
              </m:e>
            </m:d>
          </m:e>
          <m:sup>
            <m:r>
              <m:t>2</m:t>
            </m:r>
          </m:sup>
        </m:sSup>
        <m:r>
          <m:t>+</m:t>
        </m:r>
        <m:sSup>
          <m:e>
            <m:d>
              <m:e>
                <m:r>
                  <m:t>4−x</m:t>
                </m:r>
              </m:e>
            </m:d>
          </m:e>
          <m:sup>
            <m:r>
              <m:t>2</m:t>
            </m:r>
          </m:sup>
        </m:sSup>
      </m:oMath>
      <w:r>
        <w:br/>
      </w:r>
      <w:r>
        <w:t>解得</w:t>
      </w:r>
      <m:oMath>
        <m:r>
          <m:t>x=4−2</m:t>
        </m:r>
        <m:rad>
          <m:radPr>
            <m:degHide/>
          </m:radPr>
          <m:deg/>
          <m:e>
            <m:r>
              <m:t>2</m:t>
            </m:r>
          </m:e>
        </m:rad>
      </m:oMath>
      <w:r>
        <w:t>.</w:t>
      </w:r>
      <w:r>
        <w:br/>
      </w:r>
      <w:r>
        <w:t>故</w:t>
      </w:r>
      <m:oMath>
        <m:r>
          <m:t>CE=4−2</m:t>
        </m:r>
        <m:rad>
          <m:radPr>
            <m:degHide/>
          </m:radPr>
          <m:deg/>
          <m:e>
            <m:r>
              <m:t>2</m:t>
            </m:r>
          </m:e>
        </m:rad>
      </m:oMath>
    </w:p>
    <w:p>
      <w:pPr>
        <w:pStyle w:val="BodyText"/>
      </w:pPr>
      <w:r>
        <w:br/>
      </w:r>
    </w:p>
    <w:p>
      <w:pPr>
        <w:pStyle w:val="BodyText"/>
      </w:pPr>
      <w:r>
        <w:t>【 第 17 题 】</w:t>
      </w:r>
    </w:p>
    <w:p>
      <w:pPr>
        <w:pStyle w:val="BodyText"/>
      </w:pPr>
      <w:r>
        <w:t>【 答 案 】</w:t>
      </w:r>
    </w:p>
    <w:p>
      <w:pPr>
        <w:pStyle w:val="BodyText"/>
      </w:pPr>
      <m:oMathPara>
        <m:oMath>
          <m:d>
            <m:dPr>
              <m:begChr m:val="{"/>
              <m:endChr m:val=""/>
            </m:dPr>
            <m:e>
              <m:m>
                <m:mPr>
                  <m:plcHide/>
                  <m:mcs>
                    <m:mc>
                      <m:mcPr>
                        <m:count m:val="1"/>
                        <m:mcJc m:val="left"/>
                      </m:mcPr>
                    </m:mc>
                  </m:mcs>
                </m:mPr>
                <m:mr>
                  <m:e>
                    <m:r>
                      <m:t>x+y=4①</m:t>
                    </m:r>
                  </m:e>
                </m:mr>
                <m:mr>
                  <m:e>
                    <m:r>
                      <m:t>x−2y=1②</m:t>
                    </m:r>
                  </m:e>
                </m:mr>
              </m:m>
            </m:e>
          </m:d>
        </m:oMath>
      </m:oMathPara>
      <w:r>
        <w:br/>
      </w:r>
      <w:r>
        <w:t>解：①-②得</w:t>
      </w:r>
      <m:oMath>
        <m:d>
          <m:e>
            <m:r>
              <m:t>x+y</m:t>
            </m:r>
          </m:e>
        </m:d>
        <m:r>
          <m:t>−</m:t>
        </m:r>
        <m:d>
          <m:e>
            <m:r>
              <m:t>x−2 y</m:t>
            </m:r>
          </m:e>
        </m:d>
        <m:r>
          <m:t>=4−1</m:t>
        </m:r>
      </m:oMath>
      <w:r>
        <w:br/>
      </w:r>
      <w:r>
        <w:t>                                       </w:t>
      </w:r>
      <m:oMath>
        <m:r>
          <m:t>y+2 y=3</m:t>
        </m:r>
      </m:oMath>
      <w:r>
        <w:br/>
      </w:r>
      <w:r>
        <w:t>                                              </w:t>
      </w:r>
      <m:oMath>
        <m:r>
          <m:t>3 y=3</m:t>
        </m:r>
      </m:oMath>
      <w:r>
        <w:br/>
      </w:r>
      <w:r>
        <w:t>                                                  </w:t>
      </w:r>
      <m:oMath>
        <m:r>
          <m:t>y=1</m:t>
        </m:r>
      </m:oMath>
      <w:r>
        <w:br/>
      </w:r>
      <w:r>
        <w:t>把</w:t>
      </w:r>
      <m:oMath>
        <m:r>
          <m:t>y=1</m:t>
        </m:r>
      </m:oMath>
      <w:r>
        <w:t>，代入①式得</w:t>
      </w:r>
      <m:oMath>
        <m:r>
          <m:t>x+1=4</m:t>
        </m:r>
      </m:oMath>
      <w:r>
        <w:br/>
      </w:r>
      <w:r>
        <w:t>                                         </w:t>
      </w:r>
      <m:oMath>
        <m:r>
          <m:t>x=3</m:t>
        </m:r>
      </m:oMath>
      <w:r>
        <w:br/>
      </w:r>
      <w:r>
        <w:t>所以这个方程组的解为</w:t>
      </w:r>
      <m:oMath>
        <m:d>
          <m:dPr>
            <m:begChr m:val="{"/>
            <m:endChr m:val=""/>
          </m:dPr>
          <m:e>
            <m:m>
              <m:mPr>
                <m:plcHide/>
                <m:mcs>
                  <m:mc>
                    <m:mcPr>
                      <m:count m:val="1"/>
                      <m:mcJc m:val="left"/>
                    </m:mcPr>
                  </m:mc>
                </m:mcs>
              </m:mPr>
              <m:mr>
                <m:e>
                  <m:r>
                    <m:t>x=3</m:t>
                  </m:r>
                </m:e>
              </m:mr>
              <m:mr>
                <m:e>
                  <m:r>
                    <m:t>y=1</m:t>
                  </m:r>
                </m:e>
              </m:mr>
            </m:m>
          </m:e>
        </m:d>
      </m:oMath>
    </w:p>
    <w:p>
      <w:pPr>
        <w:pStyle w:val="BodyText"/>
      </w:pPr>
      <w:r>
        <w:t>【 解析 】</w:t>
      </w:r>
    </w:p>
    <w:p>
      <w:pPr>
        <w:pStyle w:val="BodyText"/>
      </w:pPr>
      <w:r>
        <w:t>利用加减消元法即可得到</w:t>
      </w:r>
      <m:oMath>
        <m:d>
          <m:e>
            <m:r>
              <m:t>x+y</m:t>
            </m:r>
          </m:e>
        </m:d>
        <m:r>
          <m:t>−</m:t>
        </m:r>
        <m:d>
          <m:e>
            <m:r>
              <m:t>x−2 y</m:t>
            </m:r>
          </m:e>
        </m:d>
        <m:r>
          <m:t>=4−1</m:t>
        </m:r>
      </m:oMath>
      <w:r>
        <w:t>故</w:t>
      </w:r>
      <m:oMath>
        <m:r>
          <m:t>y=1</m:t>
        </m:r>
      </m:oMath>
      <w:r>
        <w:t>代入求得</w:t>
      </w:r>
      <m:oMath>
        <m:r>
          <m:t>x=3</m:t>
        </m:r>
      </m:oMath>
      <w:r>
        <w:t>故</w:t>
      </w:r>
      <m:oMath>
        <m:d>
          <m:dPr>
            <m:begChr m:val="{"/>
            <m:endChr m:val=""/>
          </m:dPr>
          <m:e>
            <m:m>
              <m:mPr>
                <m:plcHide/>
                <m:mcs>
                  <m:mc>
                    <m:mcPr>
                      <m:count m:val="1"/>
                      <m:mcJc m:val="left"/>
                    </m:mcPr>
                  </m:mc>
                </m:mcs>
              </m:mPr>
              <m:mr>
                <m:e>
                  <m:r>
                    <m:t>x=3</m:t>
                  </m:r>
                </m:e>
              </m:mr>
              <m:mr>
                <m:e>
                  <m:r>
                    <m:t>y=1</m:t>
                  </m:r>
                </m:e>
              </m:mr>
            </m:m>
          </m:e>
        </m:d>
      </m:oMath>
    </w:p>
    <w:p>
      <w:pPr>
        <w:pStyle w:val="BodyText"/>
      </w:pPr>
      <w:r>
        <w:br/>
      </w:r>
    </w:p>
    <w:p>
      <w:pPr>
        <w:pStyle w:val="BodyText"/>
      </w:pPr>
      <w:r>
        <w:t>【 第 18 题 】</w:t>
      </w:r>
    </w:p>
    <w:p>
      <w:pPr>
        <w:pStyle w:val="BodyText"/>
      </w:pPr>
      <w:r>
        <w:t>【 答 案 】</w:t>
      </w:r>
    </w:p>
    <w:p>
      <w:pPr>
        <w:pStyle w:val="BodyText"/>
      </w:pPr>
      <w:r>
        <w:t>证明：方法一：</w:t>
      </w:r>
      <w:r>
        <w:br/>
      </w:r>
      <m:oMath>
        <m:r>
          <m:t>∵AB∥FC</m:t>
        </m:r>
      </m:oMath>
      <w:r>
        <w:t>.</w:t>
      </w:r>
      <w:r>
        <w:br/>
      </w:r>
      <m:oMath>
        <m:r>
          <m:t>∴∠B=∠FCE</m:t>
        </m:r>
      </m:oMath>
      <w:r>
        <w:t>.</w:t>
      </w:r>
      <w:r>
        <w:br/>
      </w:r>
      <m:oMath>
        <m:r>
          <m:t>∵BC=DE</m:t>
        </m:r>
      </m:oMath>
      <w:r>
        <w:t>.</w:t>
      </w:r>
      <w:r>
        <w:br/>
      </w:r>
      <m:oMath>
        <m:r>
          <m:t>∴BC+CD=DE+CD</m:t>
        </m:r>
      </m:oMath>
      <w:r>
        <w:t>.</w:t>
      </w:r>
      <w:r>
        <w:br/>
      </w:r>
      <w:r>
        <w:t>即</w:t>
      </w:r>
      <m:oMath>
        <m:r>
          <m:t>B D=C E</m:t>
        </m:r>
      </m:oMath>
      <w:r>
        <w:t>.</w:t>
      </w:r>
      <w:r>
        <w:br/>
      </w:r>
      <w:r>
        <w:t>又</w:t>
      </w:r>
      <m:oMath>
        <m:r>
          <m:t>∵AB=FC</m:t>
        </m:r>
      </m:oMath>
      <w:r>
        <w:t>.</w:t>
      </w:r>
      <w:r>
        <w:br/>
      </w:r>
      <m:oMath>
        <m:r>
          <m:t>∴ΔABD≌ΔFCE</m:t>
        </m:r>
      </m:oMath>
      <w:r>
        <w:t>.</w:t>
      </w:r>
      <w:r>
        <w:br/>
      </w:r>
      <m:oMath>
        <m:r>
          <m:t>∴∠ADB=∠E</m:t>
        </m:r>
      </m:oMath>
      <w:r>
        <w:t>.</w:t>
      </w:r>
      <w:r>
        <w:br/>
      </w:r>
      <m:oMath>
        <m:r>
          <m:t>∴AD//FE</m:t>
        </m:r>
      </m:oMath>
      <w:r>
        <w:t>.</w:t>
      </w:r>
      <w:r>
        <w:br/>
      </w:r>
      <w:r>
        <w:t>方法二：</w:t>
      </w:r>
      <w:r>
        <w:br/>
      </w:r>
      <w:r>
        <w:t>连接</w:t>
      </w:r>
      <m:oMath>
        <m:r>
          <m:t>AF</m:t>
        </m:r>
      </m:oMath>
      <w:r>
        <w:br/>
      </w:r>
      <m:oMathPara>
        <m:oMath>
          <m:r>
            <m:t>∵AB∥FC,AB=FC</m:t>
          </m:r>
        </m:oMath>
      </m:oMathPara>
      <w:r>
        <w:br/>
      </w:r>
      <w:r>
        <w:t>∴四边形</w:t>
      </w:r>
      <m:oMath>
        <m:r>
          <m:t>ABCF</m:t>
        </m:r>
      </m:oMath>
      <w:r>
        <w:t>是平行四边形.</w:t>
      </w:r>
      <w:r>
        <w:br/>
      </w:r>
      <m:oMathPara>
        <m:oMath>
          <m:r>
            <m:t>∴AF∥BC,AF=BC</m:t>
          </m:r>
        </m:oMath>
      </m:oMathPara>
      <w:r>
        <w:br/>
      </w:r>
      <m:oMath>
        <m:r>
          <m:t>∵BC=DE</m:t>
        </m:r>
      </m:oMath>
      <w:r>
        <w:t>.</w:t>
      </w:r>
      <w:r>
        <w:br/>
      </w:r>
      <m:oMath>
        <m:r>
          <m:t>∴AF=DE</m:t>
        </m:r>
      </m:oMath>
      <w:r>
        <w:t>.</w:t>
      </w:r>
      <w:r>
        <w:br/>
      </w:r>
      <w:r>
        <w:t>又</w:t>
      </w:r>
      <m:oMath>
        <m:r>
          <m:t>∵B,C,D,E</m:t>
        </m:r>
      </m:oMath>
      <w:r>
        <w:t>在一条直线上.</w:t>
      </w:r>
      <w:r>
        <w:br/>
      </w:r>
      <m:oMath>
        <m:r>
          <m:t>∴AF∥DE</m:t>
        </m:r>
      </m:oMath>
      <w:r>
        <w:t>.</w:t>
      </w:r>
      <w:r>
        <w:br/>
      </w:r>
      <w:r>
        <w:t>∴四边形</w:t>
      </w:r>
      <m:oMath>
        <m:r>
          <m:t>ADEF</m:t>
        </m:r>
      </m:oMath>
      <w:r>
        <w:t>是平行四边形.</w:t>
      </w:r>
      <w:r>
        <w:br/>
      </w:r>
      <m:oMathPara>
        <m:oMath>
          <m:r>
            <m:t>∴AD∥FE</m:t>
          </m:r>
        </m:oMath>
      </m:oMathPara>
    </w:p>
    <w:p>
      <w:pPr>
        <w:pStyle w:val="BodyText"/>
      </w:pPr>
      <w:r>
        <w:t>【 解析 】</w:t>
      </w:r>
    </w:p>
    <w:p>
      <w:pPr>
        <w:pStyle w:val="BodyText"/>
      </w:pPr>
      <w:r>
        <w:t>方法一：证明</w:t>
      </w:r>
      <m:oMath>
        <m:r>
          <m:t>ΔABD≌ΔFCE</m:t>
        </m:r>
      </m:oMath>
      <w:r>
        <w:t>得</w:t>
      </w:r>
      <m:oMath>
        <m:r>
          <m:t>∠ADB=∠E</m:t>
        </m:r>
      </m:oMath>
      <w:r>
        <w:t>得证.</w:t>
      </w:r>
      <w:r>
        <w:br/>
      </w:r>
      <w:r>
        <w:t>方法二：连接</w:t>
      </w:r>
      <m:oMath>
        <m:r>
          <m:t>AF</m:t>
        </m:r>
      </m:oMath>
      <w:r>
        <w:t>，证明四边形</w:t>
      </w:r>
      <m:oMath>
        <m:r>
          <m:t>ABCF</m:t>
        </m:r>
      </m:oMath>
      <w:r>
        <w:t>是平行四边形.进而</w:t>
      </w:r>
      <m:oMath>
        <m:r>
          <m:t>AF∥BC,AF=BC</m:t>
        </m:r>
      </m:oMath>
      <w:r>
        <w:t>，从而</w:t>
      </w:r>
      <m:oMath>
        <m:r>
          <m:t>AF∥DE</m:t>
        </m:r>
      </m:oMath>
      <w:r>
        <w:t>，故</w:t>
      </w:r>
      <m:oMath>
        <m:r>
          <m:t>AD∥FE</m:t>
        </m:r>
      </m:oMath>
    </w:p>
    <w:p>
      <w:pPr>
        <w:pStyle w:val="BodyText"/>
      </w:pPr>
      <w:r>
        <w:br/>
      </w:r>
    </w:p>
    <w:p>
      <w:pPr>
        <w:pStyle w:val="BodyText"/>
      </w:pPr>
      <w:r>
        <w:t>【 第 19 题 】</w:t>
      </w:r>
    </w:p>
    <w:p>
      <w:pPr>
        <w:pStyle w:val="BodyText"/>
      </w:pPr>
      <w:r>
        <w:t>【 答 案 】</w:t>
      </w:r>
    </w:p>
    <w:p>
      <w:pPr>
        <w:pStyle w:val="BodyText"/>
      </w:pPr>
      <w:r>
        <w:t>解：</w:t>
      </w:r>
      <m:oMath>
        <m:d>
          <m:e>
            <m:f>
              <m:num>
                <m:r>
                  <m:t>2</m:t>
                </m:r>
                <m:sSup>
                  <m:e>
                    <m:r>
                      <m:t>a</m:t>
                    </m:r>
                  </m:e>
                  <m:sup>
                    <m:r>
                      <m:t>2</m:t>
                    </m:r>
                  </m:sup>
                </m:sSup>
                <m:r>
                  <m:t>−4</m:t>
                </m:r>
              </m:num>
              <m:den>
                <m:sSup>
                  <m:e>
                    <m:r>
                      <m:t>a</m:t>
                    </m:r>
                  </m:e>
                  <m:sup>
                    <m:r>
                      <m:t>2</m:t>
                    </m:r>
                  </m:sup>
                </m:sSup>
              </m:den>
            </m:f>
            <m:r>
              <m:t>−1</m:t>
            </m:r>
          </m:e>
        </m:d>
        <m:r>
          <m:t>÷</m:t>
        </m:r>
        <m:f>
          <m:num>
            <m:sSup>
              <m:e>
                <m:r>
                  <m:t>a</m:t>
                </m:r>
              </m:e>
              <m:sup>
                <m:r>
                  <m:t>2</m:t>
                </m:r>
              </m:sup>
            </m:sSup>
            <m:r>
              <m:t>+2a</m:t>
            </m:r>
          </m:num>
          <m:den>
            <m:sSup>
              <m:e>
                <m:r>
                  <m:t>a</m:t>
                </m:r>
              </m:e>
              <m:sup>
                <m:r>
                  <m:t>2</m:t>
                </m:r>
              </m:sup>
            </m:sSup>
          </m:den>
        </m:f>
      </m:oMath>
      <w:r>
        <w:br/>
      </w:r>
      <m:oMathPara>
        <m:oMath>
          <m:r>
            <m:t>=</m:t>
          </m:r>
          <m:f>
            <m:num>
              <m:r>
                <m:t>2</m:t>
              </m:r>
              <m:sSup>
                <m:e>
                  <m:r>
                    <m:t>a</m:t>
                  </m:r>
                </m:e>
                <m:sup>
                  <m:r>
                    <m:t>2</m:t>
                  </m:r>
                </m:sup>
              </m:sSup>
              <m:r>
                <m:t>−4−</m:t>
              </m:r>
              <m:sSup>
                <m:e>
                  <m:r>
                    <m:t>a</m:t>
                  </m:r>
                </m:e>
                <m:sup>
                  <m:r>
                    <m:t>2</m:t>
                  </m:r>
                </m:sup>
              </m:sSup>
            </m:num>
            <m:den>
              <m:sSup>
                <m:e>
                  <m:r>
                    <m:t>a</m:t>
                  </m:r>
                </m:e>
                <m:sup>
                  <m:r>
                    <m:t>2</m:t>
                  </m:r>
                </m:sup>
              </m:sSup>
            </m:den>
          </m:f>
          <m:r>
            <m:t>⋅</m:t>
          </m:r>
          <m:f>
            <m:num>
              <m:sSup>
                <m:e>
                  <m:r>
                    <m:t>a</m:t>
                  </m:r>
                </m:e>
                <m:sup>
                  <m:r>
                    <m:t>2</m:t>
                  </m:r>
                </m:sup>
              </m:sSup>
            </m:num>
            <m:den>
              <m:sSup>
                <m:e>
                  <m:r>
                    <m:t>a</m:t>
                  </m:r>
                </m:e>
                <m:sup>
                  <m:r>
                    <m:t>2</m:t>
                  </m:r>
                </m:sup>
              </m:sSup>
              <m:r>
                <m:t>+2a</m:t>
              </m:r>
            </m:den>
          </m:f>
        </m:oMath>
      </m:oMathPara>
      <w:r>
        <w:br/>
      </w:r>
      <m:oMathPara>
        <m:oMath>
          <m:r>
            <m:t>=</m:t>
          </m:r>
          <m:f>
            <m:num>
              <m:d>
                <m:e>
                  <m:r>
                    <m:t>a+2</m:t>
                  </m:r>
                </m:e>
              </m:d>
              <m:d>
                <m:e>
                  <m:r>
                    <m:t>a−2</m:t>
                  </m:r>
                </m:e>
              </m:d>
            </m:num>
            <m:den>
              <m:sSup>
                <m:e>
                  <m:r>
                    <m:t>a</m:t>
                  </m:r>
                </m:e>
                <m:sup>
                  <m:r>
                    <m:t>2</m:t>
                  </m:r>
                </m:sup>
              </m:sSup>
            </m:den>
          </m:f>
          <m:r>
            <m:t>⋅</m:t>
          </m:r>
          <m:f>
            <m:num>
              <m:sSup>
                <m:e>
                  <m:r>
                    <m:t>a</m:t>
                  </m:r>
                </m:e>
                <m:sup>
                  <m:r>
                    <m:t>2</m:t>
                  </m:r>
                </m:sup>
              </m:sSup>
            </m:num>
            <m:den>
              <m:r>
                <m:t>a</m:t>
              </m:r>
              <m:d>
                <m:e>
                  <m:r>
                    <m:t>a+2</m:t>
                  </m:r>
                </m:e>
              </m:d>
            </m:den>
          </m:f>
        </m:oMath>
      </m:oMathPara>
      <w:r>
        <w:br/>
      </w:r>
      <m:oMath>
        <m:r>
          <m:t>=</m:t>
        </m:r>
        <m:f>
          <m:num>
            <m:r>
              <m:t>a−2</m:t>
            </m:r>
          </m:num>
          <m:den>
            <m:r>
              <m:t>a</m:t>
            </m:r>
          </m:den>
        </m:f>
      </m:oMath>
      <w:r>
        <w:t>.</w:t>
      </w:r>
      <w:r>
        <w:br/>
      </w:r>
      <w:r>
        <w:t>当</w:t>
      </w:r>
      <m:oMath>
        <m:r>
          <m:t>a=</m:t>
        </m:r>
        <m:rad>
          <m:radPr>
            <m:degHide/>
          </m:radPr>
          <m:deg/>
          <m:e>
            <m:r>
              <m:t>2</m:t>
            </m:r>
          </m:e>
        </m:rad>
      </m:oMath>
      <w:r>
        <w:t>时，原式=</w:t>
      </w:r>
      <m:oMath>
        <m:f>
          <m:num>
            <m:rad>
              <m:radPr>
                <m:degHide/>
              </m:radPr>
              <m:deg/>
              <m:e>
                <m:r>
                  <m:t>2</m:t>
                </m:r>
              </m:e>
            </m:rad>
            <m:r>
              <m:t>−2</m:t>
            </m:r>
          </m:num>
          <m:den>
            <m:rad>
              <m:radPr>
                <m:degHide/>
              </m:radPr>
              <m:deg/>
              <m:e>
                <m:r>
                  <m:t>2</m:t>
                </m:r>
              </m:e>
            </m:rad>
          </m:den>
        </m:f>
        <m:r>
          <m:t>=1−</m:t>
        </m:r>
        <m:rad>
          <m:radPr>
            <m:degHide/>
          </m:radPr>
          <m:deg/>
          <m:e>
            <m:r>
              <m:t>2</m:t>
            </m:r>
          </m:e>
        </m:rad>
      </m:oMath>
    </w:p>
    <w:p>
      <w:pPr>
        <w:pStyle w:val="BodyText"/>
      </w:pPr>
      <w:r>
        <w:t>【 解析 】</w:t>
      </w:r>
    </w:p>
    <w:p>
      <w:pPr>
        <w:pStyle w:val="BodyText"/>
      </w:pPr>
      <w:r>
        <w:t>利用平方差公式，因式分解以及分式运算法则将</w:t>
      </w:r>
      <m:oMath>
        <m:d>
          <m:e>
            <m:f>
              <m:num>
                <m:r>
                  <m:t>2</m:t>
                </m:r>
                <m:sSup>
                  <m:e>
                    <m:r>
                      <m:t>a</m:t>
                    </m:r>
                  </m:e>
                  <m:sup>
                    <m:r>
                      <m:t>2</m:t>
                    </m:r>
                  </m:sup>
                </m:sSup>
                <m:r>
                  <m:t>−4</m:t>
                </m:r>
              </m:num>
              <m:den>
                <m:sSup>
                  <m:e>
                    <m:r>
                      <m:t>a</m:t>
                    </m:r>
                  </m:e>
                  <m:sup>
                    <m:r>
                      <m:t>2</m:t>
                    </m:r>
                  </m:sup>
                </m:sSup>
              </m:den>
            </m:f>
            <m:r>
              <m:t>−1</m:t>
            </m:r>
          </m:e>
        </m:d>
        <m:r>
          <m:t>÷</m:t>
        </m:r>
        <m:f>
          <m:num>
            <m:sSup>
              <m:e>
                <m:r>
                  <m:t>a</m:t>
                </m:r>
              </m:e>
              <m:sup>
                <m:r>
                  <m:t>2</m:t>
                </m:r>
              </m:sup>
            </m:sSup>
            <m:r>
              <m:t>+2a</m:t>
            </m:r>
          </m:num>
          <m:den>
            <m:sSup>
              <m:e>
                <m:r>
                  <m:t>a</m:t>
                </m:r>
              </m:e>
              <m:sup>
                <m:r>
                  <m:t>2</m:t>
                </m:r>
              </m:sup>
            </m:sSup>
          </m:den>
        </m:f>
        <m:r>
          <m:t>=</m:t>
        </m:r>
        <m:f>
          <m:num>
            <m:r>
              <m:t>a−2</m:t>
            </m:r>
          </m:num>
          <m:den>
            <m:r>
              <m:t>a</m:t>
            </m:r>
          </m:den>
        </m:f>
      </m:oMath>
      <w:r>
        <w:t>，在把</w:t>
      </w:r>
      <m:oMath>
        <m:r>
          <m:t>a=</m:t>
        </m:r>
        <m:rad>
          <m:radPr>
            <m:degHide/>
          </m:radPr>
          <m:deg/>
          <m:e>
            <m:r>
              <m:t>2</m:t>
            </m:r>
          </m:e>
        </m:rad>
      </m:oMath>
      <w:r>
        <w:t>代入。原式=</w:t>
      </w:r>
      <m:oMath>
        <m:f>
          <m:num>
            <m:rad>
              <m:radPr>
                <m:degHide/>
              </m:radPr>
              <m:deg/>
              <m:e>
                <m:r>
                  <m:t>2</m:t>
                </m:r>
              </m:e>
            </m:rad>
            <m:r>
              <m:t>−2</m:t>
            </m:r>
          </m:num>
          <m:den>
            <m:rad>
              <m:radPr>
                <m:degHide/>
              </m:radPr>
              <m:deg/>
              <m:e>
                <m:r>
                  <m:t>2</m:t>
                </m:r>
              </m:e>
            </m:rad>
          </m:den>
        </m:f>
        <m:r>
          <m:t>=1−</m:t>
        </m:r>
        <m:rad>
          <m:radPr>
            <m:degHide/>
          </m:radPr>
          <m:deg/>
          <m:e>
            <m:r>
              <m:t>2</m:t>
            </m:r>
          </m:e>
        </m:rad>
      </m:oMath>
      <w:r>
        <w:t>.</w:t>
      </w:r>
    </w:p>
    <w:p>
      <w:pPr>
        <w:pStyle w:val="BodyText"/>
      </w:pPr>
      <w:r>
        <w:br/>
      </w:r>
    </w:p>
    <w:p>
      <w:pPr>
        <w:pStyle w:val="BodyText"/>
      </w:pPr>
      <w:r>
        <w:t>【 第 20 题 】</w:t>
      </w:r>
    </w:p>
    <w:p>
      <w:pPr>
        <w:pStyle w:val="BodyText"/>
      </w:pPr>
      <w:r>
        <w:t>【 答 案 】</w:t>
      </w:r>
    </w:p>
    <w:p>
      <w:pPr>
        <w:pStyle w:val="BodyText"/>
      </w:pPr>
      <w:r>
        <w:t>（1）解：如图，点E即为所求.</w:t>
      </w:r>
      <w:r>
        <w:br/>
      </w:r>
      <w:r>
        <w:drawing>
          <wp:inline distT="0" distB="0" distL="114300" distR="114300">
            <wp:extent cx="2400300" cy="17907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97558" name="Picture"/>
                    <pic:cNvPicPr>
                      <a:picLocks noChangeAspect="1" noChangeArrowheads="1"/>
                    </pic:cNvPicPr>
                  </pic:nvPicPr>
                  <pic:blipFill>
                    <a:blip xmlns:r="http://schemas.openxmlformats.org/officeDocument/2006/relationships" r:embed="rId30"/>
                    <a:stretch>
                      <a:fillRect/>
                    </a:stretch>
                  </pic:blipFill>
                  <pic:spPr>
                    <a:xfrm>
                      <a:off x="0" y="0"/>
                      <a:ext cx="2400300" cy="1790700"/>
                    </a:xfrm>
                    <a:prstGeom prst="rect">
                      <a:avLst/>
                    </a:prstGeom>
                    <a:noFill/>
                    <a:ln w="9525">
                      <a:noFill/>
                    </a:ln>
                  </pic:spPr>
                </pic:pic>
              </a:graphicData>
            </a:graphic>
          </wp:inline>
        </w:drawing>
      </w:r>
      <w:r>
        <w:br/>
      </w:r>
      <w:r>
        <w:t>（2）方法一：∵四边形ABCD式正方形，</w:t>
      </w:r>
      <w:r>
        <w:br/>
      </w:r>
      <m:oMath>
        <m:r>
          <m:t>∴∠BCD=</m:t>
        </m:r>
        <m:sSup>
          <m:e>
            <m:r>
              <m:t>90</m:t>
            </m:r>
          </m:e>
          <m:sup>
            <m:r>
              <m:t>∘</m:t>
            </m:r>
          </m:sup>
        </m:sSup>
        <m:r>
          <m:t>,BC=CD</m:t>
        </m:r>
      </m:oMath>
      <w:r>
        <w:t>.</w:t>
      </w:r>
      <w:r>
        <w:br/>
      </w:r>
      <m:oMath>
        <m:r>
          <m:t>∴∠DBC=∠CDB=</m:t>
        </m:r>
        <m:sSup>
          <m:e>
            <m:r>
              <m:t>45</m:t>
            </m:r>
          </m:e>
          <m:sup>
            <m:r>
              <m:t>∘</m:t>
            </m:r>
          </m:sup>
        </m:sSup>
      </m:oMath>
      <w:r>
        <w:t>.</w:t>
      </w:r>
      <w:r>
        <w:br/>
      </w:r>
      <m:oMath>
        <m:r>
          <m:t>∵EF⊥BD</m:t>
        </m:r>
      </m:oMath>
      <w:r>
        <w:t>.</w:t>
      </w:r>
      <w:r>
        <w:br/>
      </w:r>
      <m:oMath>
        <m:r>
          <m:t>∴∠BFE=</m:t>
        </m:r>
        <m:sSup>
          <m:e>
            <m:r>
              <m:t>90</m:t>
            </m:r>
          </m:e>
          <m:sup>
            <m:r>
              <m:t>∘</m:t>
            </m:r>
          </m:sup>
        </m:sSup>
      </m:oMath>
      <w:r>
        <w:t>.</w:t>
      </w:r>
      <w:r>
        <w:br/>
      </w:r>
      <w:r>
        <w:t>由（1）得</w:t>
      </w:r>
      <m:oMath>
        <m:r>
          <m:t>E F=E C, B E=B E</m:t>
        </m:r>
      </m:oMath>
      <w:r>
        <w:t>.</w:t>
      </w:r>
      <w:r>
        <w:br/>
      </w:r>
      <m:oMath>
        <m:r>
          <m:t>∴RtΔBFE≌RtΔBCE</m:t>
        </m:r>
      </m:oMath>
      <w:r>
        <w:t>.</w:t>
      </w:r>
      <w:r>
        <w:br/>
      </w:r>
      <m:oMath>
        <m:r>
          <m:t>∴BC=BF</m:t>
        </m:r>
      </m:oMath>
      <w:r>
        <w:t>.</w:t>
      </w:r>
      <w:r>
        <w:br/>
      </w:r>
      <m:oMath>
        <m:r>
          <m:t>∴∠BCF=∠BFC</m:t>
        </m:r>
      </m:oMath>
      <w:r>
        <w:t>.</w:t>
      </w:r>
      <w:r>
        <w:br/>
      </w:r>
      <m:oMath>
        <m:r>
          <m:t>∴∠BCF=</m:t>
        </m:r>
        <m:f>
          <m:num>
            <m:sSup>
              <m:e>
                <m:r>
                  <m:t>180</m:t>
                </m:r>
              </m:e>
              <m:sup>
                <m:r>
                  <m:t>∘</m:t>
                </m:r>
              </m:sup>
            </m:sSup>
            <m:r>
              <m:t>−∠FBC</m:t>
            </m:r>
          </m:num>
          <m:den>
            <m:r>
              <m:t>2</m:t>
            </m:r>
          </m:den>
        </m:f>
        <m:r>
          <m:t>=</m:t>
        </m:r>
        <m:sSup>
          <m:e>
            <m:r>
              <m:t>67.5</m:t>
            </m:r>
          </m:e>
          <m:sup>
            <m:r>
              <m:t>∘</m:t>
            </m:r>
          </m:sup>
        </m:sSup>
      </m:oMath>
      <w:r>
        <w:t>.</w:t>
      </w:r>
      <w:r>
        <w:br/>
      </w:r>
      <w:r>
        <w:t>方法二：∵四边形</w:t>
      </w:r>
      <m:oMath>
        <m:r>
          <m:t>ABCD</m:t>
        </m:r>
      </m:oMath>
      <w:r>
        <w:t>式正方形，</w:t>
      </w:r>
      <w:r>
        <w:br/>
      </w:r>
      <m:oMath>
        <m:r>
          <m:t>∴∠BCD=</m:t>
        </m:r>
        <m:sSup>
          <m:e>
            <m:r>
              <m:t>90</m:t>
            </m:r>
          </m:e>
          <m:sup>
            <m:r>
              <m:t>∘</m:t>
            </m:r>
          </m:sup>
        </m:sSup>
        <m:r>
          <m:t>,BC=CD</m:t>
        </m:r>
      </m:oMath>
      <w:r>
        <w:t>.</w:t>
      </w:r>
      <w:r>
        <w:br/>
      </w:r>
      <m:oMath>
        <m:r>
          <m:t>∴∠DBC=∠CDB=</m:t>
        </m:r>
        <m:sSup>
          <m:e>
            <m:r>
              <m:t>45</m:t>
            </m:r>
          </m:e>
          <m:sup>
            <m:r>
              <m:t>∘</m:t>
            </m:r>
          </m:sup>
        </m:sSup>
      </m:oMath>
      <w:r>
        <w:t>.</w:t>
      </w:r>
      <w:r>
        <w:br/>
      </w:r>
      <w:r>
        <w:t>由（1）得</w:t>
      </w:r>
      <m:oMath>
        <m:r>
          <m:t>EF=FC</m:t>
        </m:r>
      </m:oMath>
      <w:r>
        <w:t>.</w:t>
      </w:r>
      <w:r>
        <w:br/>
      </w:r>
      <m:oMathPara>
        <m:oMath>
          <m:r>
            <m:t>∴∠EFC=∠ECF.</m:t>
          </m:r>
        </m:oMath>
      </m:oMathPara>
      <w:r>
        <w:br/>
      </w:r>
      <m:oMath>
        <m:r>
          <m:t>∵EF⊥BD</m:t>
        </m:r>
      </m:oMath>
      <w:r>
        <w:t>.</w:t>
      </w:r>
      <w:r>
        <w:br/>
      </w:r>
      <m:oMath>
        <m:r>
          <m:t>∴∠BFE=</m:t>
        </m:r>
        <m:sSup>
          <m:e>
            <m:r>
              <m:t>90</m:t>
            </m:r>
          </m:e>
          <m:sup>
            <m:r>
              <m:t>∘</m:t>
            </m:r>
          </m:sup>
        </m:sSup>
      </m:oMath>
      <w:r>
        <w:t>.</w:t>
      </w:r>
      <w:r>
        <w:br/>
      </w:r>
      <m:oMath>
        <m:r>
          <m:t>∵∠BFE=∠BCE=</m:t>
        </m:r>
        <m:sSup>
          <m:e>
            <m:r>
              <m:t>90</m:t>
            </m:r>
          </m:e>
          <m:sup>
            <m:r>
              <m:t>∘</m:t>
            </m:r>
          </m:sup>
        </m:sSup>
      </m:oMath>
      <w:r>
        <w:t>.</w:t>
      </w:r>
      <w:r>
        <w:br/>
      </w:r>
      <m:oMathPara>
        <m:oMath>
          <m:r>
            <m:t>∴∠BFE−∠EFC=∠BCE−∠ECF</m:t>
          </m:r>
        </m:oMath>
      </m:oMathPara>
      <w:r>
        <w:br/>
      </w:r>
      <m:oMath>
        <m:r>
          <m:t>∴∠BFC=∠BCF</m:t>
        </m:r>
      </m:oMath>
      <w:r>
        <w:t>.</w:t>
      </w:r>
      <w:r>
        <w:br/>
      </w:r>
      <m:oMathPara>
        <m:oMath>
          <m:r>
            <m:t>∵∠DBC=</m:t>
          </m:r>
          <m:sSup>
            <m:e>
              <m:r>
                <m:t>45</m:t>
              </m:r>
            </m:e>
            <m:sup>
              <m:r>
                <m:t>∘</m:t>
              </m:r>
            </m:sup>
          </m:sSup>
        </m:oMath>
      </m:oMathPara>
      <w:r>
        <w:br/>
      </w:r>
      <m:oMathPara>
        <m:oMath>
          <m:r>
            <m:t>∴∠BCF=</m:t>
          </m:r>
          <m:f>
            <m:num>
              <m:sSup>
                <m:e>
                  <m:r>
                    <m:t>180</m:t>
                  </m:r>
                </m:e>
                <m:sup>
                  <m:r>
                    <m:t>∘</m:t>
                  </m:r>
                </m:sup>
              </m:sSup>
              <m:r>
                <m:t>−∠FBC</m:t>
              </m:r>
            </m:num>
            <m:den>
              <m:r>
                <m:t>2</m:t>
              </m:r>
            </m:den>
          </m:f>
          <m:r>
            <m:t>=</m:t>
          </m:r>
          <m:sSup>
            <m:e>
              <m:r>
                <m:t>67.5</m:t>
              </m:r>
            </m:e>
            <m:sup>
              <m:r>
                <m:t>∘</m:t>
              </m:r>
            </m:sup>
          </m:sSup>
        </m:oMath>
      </m:oMathPara>
      <w:r>
        <w:br/>
      </w:r>
      <w:r>
        <w:drawing>
          <wp:inline distT="0" distB="0" distL="114300" distR="114300">
            <wp:extent cx="1651000" cy="1701800"/>
            <wp:effectExtent l="0" t="0" r="6350" b="12700"/>
            <wp:docPr id="2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24765" name="Picture"/>
                    <pic:cNvPicPr>
                      <a:picLocks noChangeAspect="1" noChangeArrowheads="1"/>
                    </pic:cNvPicPr>
                  </pic:nvPicPr>
                  <pic:blipFill>
                    <a:blip xmlns:r="http://schemas.openxmlformats.org/officeDocument/2006/relationships" r:embed="rId31"/>
                    <a:stretch>
                      <a:fillRect/>
                    </a:stretch>
                  </pic:blipFill>
                  <pic:spPr>
                    <a:xfrm>
                      <a:off x="0" y="0"/>
                      <a:ext cx="1651000" cy="1701800"/>
                    </a:xfrm>
                    <a:prstGeom prst="rect">
                      <a:avLst/>
                    </a:prstGeom>
                    <a:noFill/>
                    <a:ln w="9525">
                      <a:noFill/>
                    </a:ln>
                  </pic:spPr>
                </pic:pic>
              </a:graphicData>
            </a:graphic>
          </wp:inline>
        </w:drawing>
      </w:r>
    </w:p>
    <w:p>
      <w:pPr>
        <w:pStyle w:val="BodyText"/>
      </w:pPr>
      <w:r>
        <w:t>【 解析 】</w:t>
      </w:r>
    </w:p>
    <w:p>
      <w:pPr>
        <w:pStyle w:val="BodyText"/>
      </w:pPr>
      <w:r>
        <w:t>（1）作</w:t>
      </w:r>
      <m:oMath>
        <m:r>
          <m:t>∠DBC</m:t>
        </m:r>
      </m:oMath>
      <w:r>
        <w:t>的角平分线即可.</w:t>
      </w:r>
      <w:r>
        <w:br/>
      </w:r>
      <w:r>
        <w:t>（2）方法一：证出</w:t>
      </w:r>
      <m:oMath>
        <m:r>
          <m:t>RtΔBFE≌RtΔBCE</m:t>
        </m:r>
      </m:oMath>
      <w:r>
        <w:t>.得到</w:t>
      </w:r>
      <m:oMath>
        <m:r>
          <m:t>∠BCF=∠BFC</m:t>
        </m:r>
      </m:oMath>
      <w:r>
        <w:t>，进而</w:t>
      </w:r>
      <m:oMath>
        <m:r>
          <m:t>∠BCF=</m:t>
        </m:r>
        <m:f>
          <m:num>
            <m:sSup>
              <m:e>
                <m:r>
                  <m:t>180</m:t>
                </m:r>
              </m:e>
              <m:sup>
                <m:r>
                  <m:t>∘</m:t>
                </m:r>
              </m:sup>
            </m:sSup>
            <m:r>
              <m:t>−∠FBC</m:t>
            </m:r>
          </m:num>
          <m:den>
            <m:r>
              <m:t>2</m:t>
            </m:r>
          </m:den>
        </m:f>
        <m:r>
          <m:t>=</m:t>
        </m:r>
        <m:sSup>
          <m:e>
            <m:r>
              <m:t>67.5</m:t>
            </m:r>
          </m:e>
          <m:sup>
            <m:r>
              <m:t>∘</m:t>
            </m:r>
          </m:sup>
        </m:sSup>
      </m:oMath>
      <w:r>
        <w:t>.</w:t>
      </w:r>
      <w:r>
        <w:br/>
      </w:r>
      <w:r>
        <w:t>方法二：由（1）得</w:t>
      </w:r>
      <m:oMath>
        <m:r>
          <m:t>EF=FC</m:t>
        </m:r>
      </m:oMath>
      <w:r>
        <w:t>.得</w:t>
      </w:r>
      <m:oMath>
        <m:r>
          <m:t>∠EFC=∠ECF.</m:t>
        </m:r>
      </m:oMath>
      <w:r>
        <w:t>由</w:t>
      </w:r>
      <m:oMath>
        <m:r>
          <m:t>EF⊥BD</m:t>
        </m:r>
      </m:oMath>
      <w:r>
        <w:t>，得</w:t>
      </w:r>
      <m:oMath>
        <m:r>
          <m:t>∠BFE=∠BCE=</m:t>
        </m:r>
        <m:sSup>
          <m:e>
            <m:r>
              <m:t>90</m:t>
            </m:r>
          </m:e>
          <m:sup>
            <m:r>
              <m:t>∘</m:t>
            </m:r>
          </m:sup>
        </m:sSup>
      </m:oMath>
      <w:r>
        <w:t>，从而</w:t>
      </w:r>
      <m:oMath>
        <m:r>
          <m:t>∠BFE−∠EFC=∠BCE−∠ECF</m:t>
        </m:r>
      </m:oMath>
      <w:r>
        <w:t>进而</w:t>
      </w:r>
      <m:oMath>
        <m:r>
          <m:t>∠BFC=∠BCF=</m:t>
        </m:r>
        <m:sSup>
          <m:e>
            <m:r>
              <m:t>45</m:t>
            </m:r>
          </m:e>
          <m:sup>
            <m:r>
              <m:t>∘</m:t>
            </m:r>
          </m:sup>
        </m:sSup>
      </m:oMath>
      <w:r>
        <w:t>，即</w:t>
      </w:r>
      <m:oMath>
        <m:r>
          <m:t>∠BCF=</m:t>
        </m:r>
        <m:f>
          <m:num>
            <m:sSup>
              <m:e>
                <m:r>
                  <m:t>180</m:t>
                </m:r>
              </m:e>
              <m:sup>
                <m:r>
                  <m:t>∘</m:t>
                </m:r>
              </m:sup>
            </m:sSup>
            <m:r>
              <m:t>−∠FBC</m:t>
            </m:r>
          </m:num>
          <m:den>
            <m:r>
              <m:t>2</m:t>
            </m:r>
          </m:den>
        </m:f>
        <m:r>
          <m:t>=</m:t>
        </m:r>
        <m:sSup>
          <m:e>
            <m:r>
              <m:t>67.5</m:t>
            </m:r>
          </m:e>
          <m:sup>
            <m:r>
              <m:t>∘</m:t>
            </m:r>
          </m:sup>
        </m:sSup>
      </m:oMath>
      <w:r>
        <w:t>.</w:t>
      </w:r>
    </w:p>
    <w:p>
      <w:pPr>
        <w:pStyle w:val="BodyText"/>
      </w:pPr>
      <w:r>
        <w:br/>
      </w:r>
    </w:p>
    <w:p>
      <w:pPr>
        <w:pStyle w:val="BodyText"/>
      </w:pPr>
      <w:r>
        <w:t>【 第 21 题 】</w:t>
      </w:r>
    </w:p>
    <w:p>
      <w:pPr>
        <w:pStyle w:val="BodyText"/>
      </w:pPr>
      <w:r>
        <w:t>【 答 案 】</w:t>
      </w:r>
    </w:p>
    <w:p>
      <w:pPr>
        <w:pStyle w:val="BodyText"/>
      </w:pPr>
      <w:r>
        <w:t>解：(1)答：该日停留时间为</w:t>
      </w:r>
      <m:oMath>
        <m:r>
          <m:t>10s−12s</m:t>
        </m:r>
      </m:oMath>
      <w:r>
        <w:t>的车辆约有7辆，这些停留时间为</w:t>
      </w:r>
      <m:oMath>
        <m:r>
          <m:t>10s−12s</m:t>
        </m:r>
      </m:oMath>
      <w:r>
        <w:t>的车辆的平均停留时间约为</w:t>
      </w:r>
      <m:oMath>
        <m:r>
          <m:t>11s</m:t>
        </m:r>
      </m:oMath>
      <w:r>
        <w:t>.</w:t>
      </w:r>
      <w:r>
        <w:br/>
      </w:r>
      <w:r>
        <w:t>(2)依题意，车辆在A斑马线前停留时间约为：</w:t>
      </w:r>
      <w:r>
        <w:br/>
      </w:r>
      <m:oMath>
        <m:f>
          <m:num>
            <m:r>
              <m:t>1×10+3×12+5×12+7×8+9×7+11×1</m:t>
            </m:r>
          </m:num>
          <m:den>
            <m:r>
              <m:t>50</m:t>
            </m:r>
          </m:den>
        </m:f>
        <m:r>
          <m:t>=4.72</m:t>
        </m:r>
      </m:oMath>
      <w:r>
        <w:t>（秒）</w:t>
      </w:r>
      <w:r>
        <w:br/>
      </w:r>
      <w:r>
        <w:t>车辆在B斑马线前停留时间为：</w:t>
      </w:r>
      <w:r>
        <w:br/>
      </w:r>
      <m:oMath>
        <m:f>
          <m:num>
            <m:r>
              <m:t>1×3+3×2+5×10+7×13+1×12</m:t>
            </m:r>
          </m:num>
          <m:den>
            <m:r>
              <m:t>40</m:t>
            </m:r>
          </m:den>
        </m:f>
        <m:r>
          <m:t>=6.45</m:t>
        </m:r>
      </m:oMath>
      <w:r>
        <w:t>（秒）</w:t>
      </w:r>
      <w:r>
        <w:br/>
      </w:r>
      <w:r>
        <w:t>由于</w:t>
      </w:r>
      <m:oMath>
        <m:r>
          <m:t>4.72&lt;6.45</m:t>
        </m:r>
      </m:oMath>
      <w:r>
        <w:t>.</w:t>
      </w:r>
      <w:r>
        <w:br/>
      </w:r>
      <w:r>
        <w:t>因此移动红绿灯放置B处斑马线较为合适.</w:t>
      </w:r>
    </w:p>
    <w:p>
      <w:pPr>
        <w:pStyle w:val="BodyText"/>
      </w:pPr>
      <w:r>
        <w:t>【 解析 】</w:t>
      </w:r>
    </w:p>
    <w:p>
      <w:pPr>
        <w:pStyle w:val="BodyText"/>
      </w:pPr>
      <w:r>
        <w:t>（1）根据条形图即可得到答案.</w:t>
      </w:r>
      <w:r>
        <w:br/>
      </w:r>
      <w:r>
        <w:t>（2）根据条形图上的数据计算出</w:t>
      </w:r>
      <m:oMath>
        <m:r>
          <m:t>A,B</m:t>
        </m:r>
      </m:oMath>
      <w:r>
        <w:t>在斑马线停留的时间然后进行比较.</w:t>
      </w:r>
    </w:p>
    <w:p>
      <w:pPr>
        <w:pStyle w:val="BodyText"/>
      </w:pPr>
      <w:r>
        <w:br/>
      </w:r>
    </w:p>
    <w:p>
      <w:pPr>
        <w:pStyle w:val="BodyText"/>
      </w:pPr>
      <w:r>
        <w:t>【 第 22 题 】</w:t>
      </w:r>
    </w:p>
    <w:p>
      <w:pPr>
        <w:pStyle w:val="BodyText"/>
      </w:pPr>
      <w:r>
        <w:t>【 答 案 】</w:t>
      </w:r>
    </w:p>
    <w:p>
      <w:pPr>
        <w:pStyle w:val="BodyText"/>
      </w:pPr>
      <w:r>
        <w:t>(1)解：</w:t>
      </w:r>
      <m:oMath>
        <m:r>
          <m:t>∵∠C=</m:t>
        </m:r>
        <m:sSup>
          <m:e>
            <m:r>
              <m:t>90</m:t>
            </m:r>
          </m:e>
          <m:sup>
            <m:r>
              <m:t>∘</m:t>
            </m:r>
          </m:sup>
        </m:sSup>
      </m:oMath>
      <w:r>
        <w:t>.</w:t>
      </w:r>
      <w:r>
        <w:br/>
      </w:r>
      <m:oMath>
        <m:r>
          <m:t>∴AB</m:t>
        </m:r>
      </m:oMath>
      <w:r>
        <w:t>为</w:t>
      </w:r>
      <m:oMath>
        <m:r>
          <m:t>ΔABC</m:t>
        </m:r>
      </m:oMath>
      <w:r>
        <w:t>外接圆的直径.</w:t>
      </w:r>
      <w:r>
        <w:br/>
      </w:r>
      <w:r>
        <w:t>∵该圆的半径为</w:t>
      </w:r>
      <m:oMath>
        <m:r>
          <m:t>5</m:t>
        </m:r>
        <m:rad>
          <m:radPr>
            <m:degHide/>
          </m:radPr>
          <m:deg/>
          <m:e>
            <m:r>
              <m:t>2</m:t>
            </m:r>
          </m:e>
        </m:rad>
      </m:oMath>
      <w:r>
        <w:br/>
      </w:r>
      <m:oMath>
        <m:r>
          <m:t>∴AB=10</m:t>
        </m:r>
        <m:rad>
          <m:radPr>
            <m:degHide/>
          </m:radPr>
          <m:deg/>
          <m:e>
            <m:r>
              <m:t>2</m:t>
            </m:r>
          </m:e>
        </m:rad>
      </m:oMath>
      <w:r>
        <w:t>.</w:t>
      </w:r>
      <w:r>
        <w:br/>
      </w:r>
      <w:r>
        <w:t>∴在</w:t>
      </w:r>
      <m:oMath>
        <m:r>
          <m:t>RTΔABC</m:t>
        </m:r>
      </m:oMath>
      <w:r>
        <w:t>中</w:t>
      </w:r>
      <m:oMath>
        <m:r>
          <m:t>A</m:t>
        </m:r>
        <m:sSup>
          <m:e>
            <m:r>
              <m:t>C</m:t>
            </m:r>
          </m:e>
          <m:sup>
            <m:r>
              <m:t>2</m:t>
            </m:r>
          </m:sup>
        </m:sSup>
        <m:r>
          <m:t>+B</m:t>
        </m:r>
        <m:sSup>
          <m:e>
            <m:r>
              <m:t>C</m:t>
            </m:r>
          </m:e>
          <m:sup>
            <m:r>
              <m:t>2</m:t>
            </m:r>
          </m:sup>
        </m:sSup>
        <m:r>
          <m:t>=A</m:t>
        </m:r>
        <m:sSup>
          <m:e>
            <m:r>
              <m:t>B</m:t>
            </m:r>
          </m:e>
          <m:sup>
            <m:r>
              <m:t>2</m:t>
            </m:r>
          </m:sup>
        </m:sSup>
      </m:oMath>
      <w:r>
        <w:t>.</w:t>
      </w:r>
      <w:r>
        <w:br/>
      </w:r>
      <m:oMath>
        <m:r>
          <m:t>∵AC=10</m:t>
        </m:r>
      </m:oMath>
      <w:r>
        <w:t>.</w:t>
      </w:r>
      <w:r>
        <w:br/>
      </w:r>
      <m:oMath>
        <m:r>
          <m:t>∴</m:t>
        </m:r>
        <m:sSup>
          <m:e>
            <m:r>
              <m:t>10</m:t>
            </m:r>
          </m:e>
          <m:sup>
            <m:r>
              <m:t>2</m:t>
            </m:r>
          </m:sup>
        </m:sSup>
        <m:r>
          <m:t>+B</m:t>
        </m:r>
        <m:sSup>
          <m:e>
            <m:r>
              <m:t>C</m:t>
            </m:r>
          </m:e>
          <m:sup>
            <m:r>
              <m:t>2</m:t>
            </m:r>
          </m:sup>
        </m:sSup>
        <m:r>
          <m:t>=</m:t>
        </m:r>
        <m:sSup>
          <m:e>
            <m:d>
              <m:e>
                <m:r>
                  <m:t>10</m:t>
                </m:r>
                <m:rad>
                  <m:radPr>
                    <m:degHide/>
                  </m:radPr>
                  <m:deg/>
                  <m:e>
                    <m:r>
                      <m:t>2</m:t>
                    </m:r>
                  </m:e>
                </m:rad>
              </m:e>
            </m:d>
          </m:e>
          <m:sup>
            <m:r>
              <m:t>2</m:t>
            </m:r>
          </m:sup>
        </m:sSup>
      </m:oMath>
      <w:r>
        <w:t>.</w:t>
      </w:r>
      <w:r>
        <w:br/>
      </w:r>
      <m:oMath>
        <m:r>
          <m:t>∴BC=10</m:t>
        </m:r>
      </m:oMath>
      <w:r>
        <w:t>.</w:t>
      </w:r>
      <w:r>
        <w:br/>
      </w:r>
      <m:oMath>
        <m:r>
          <m:t>∴AC=BC</m:t>
        </m:r>
      </m:oMath>
      <w:r>
        <w:t>.</w:t>
      </w:r>
      <w:r>
        <w:br/>
      </w:r>
      <m:oMath>
        <m:r>
          <m:t>∴∠A=∠B</m:t>
        </m:r>
      </m:oMath>
      <w:r>
        <w:t>.</w:t>
      </w:r>
      <w:r>
        <w:br/>
      </w:r>
      <m:oMath>
        <m:r>
          <m:t>∴∠A=</m:t>
        </m:r>
        <m:f>
          <m:num>
            <m:sSup>
              <m:e>
                <m:r>
                  <m:t>180</m:t>
                </m:r>
              </m:e>
              <m:sup>
                <m:r>
                  <m:t>∘</m:t>
                </m:r>
              </m:sup>
            </m:sSup>
            <m:r>
              <m:t>−∠C</m:t>
            </m:r>
          </m:num>
          <m:den>
            <m:r>
              <m:t>2</m:t>
            </m:r>
          </m:den>
        </m:f>
        <m:r>
          <m:t>=</m:t>
        </m:r>
        <m:sSup>
          <m:e>
            <m:r>
              <m:t>45</m:t>
            </m:r>
          </m:e>
          <m:sup>
            <m:r>
              <m:t>∘</m:t>
            </m:r>
          </m:sup>
        </m:sSup>
      </m:oMath>
      <w:r>
        <w:t>.</w:t>
      </w:r>
      <w:r>
        <w:br/>
      </w:r>
      <w:r>
        <w:drawing>
          <wp:inline distT="0" distB="0" distL="114300" distR="114300">
            <wp:extent cx="2120900" cy="1879600"/>
            <wp:effectExtent l="0" t="0" r="12700" b="6350"/>
            <wp:docPr id="2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2869" name="Picture"/>
                    <pic:cNvPicPr>
                      <a:picLocks noChangeAspect="1" noChangeArrowheads="1"/>
                    </pic:cNvPicPr>
                  </pic:nvPicPr>
                  <pic:blipFill>
                    <a:blip xmlns:r="http://schemas.openxmlformats.org/officeDocument/2006/relationships" r:embed="rId32"/>
                    <a:stretch>
                      <a:fillRect/>
                    </a:stretch>
                  </pic:blipFill>
                  <pic:spPr>
                    <a:xfrm>
                      <a:off x="0" y="0"/>
                      <a:ext cx="2120900" cy="1879600"/>
                    </a:xfrm>
                    <a:prstGeom prst="rect">
                      <a:avLst/>
                    </a:prstGeom>
                    <a:noFill/>
                    <a:ln w="9525">
                      <a:noFill/>
                    </a:ln>
                  </pic:spPr>
                </pic:pic>
              </a:graphicData>
            </a:graphic>
          </wp:inline>
        </w:drawing>
      </w:r>
      <w:r>
        <w:br/>
      </w:r>
      <w:r>
        <w:t>（2）解：</w:t>
      </w:r>
      <m:oMath>
        <m:r>
          <m:t>AB</m:t>
        </m:r>
      </m:oMath>
      <w:r>
        <w:t>与</w:t>
      </w:r>
      <m:oMath>
        <m:r>
          <m:t>CD</m:t>
        </m:r>
      </m:oMath>
      <w:r>
        <w:t>互相垂直，理由如下：</w:t>
      </w:r>
      <w:r>
        <w:br/>
      </w:r>
      <w:r>
        <w:t>由（1）得，</w:t>
      </w:r>
      <m:oMath>
        <m:r>
          <m:t>AB</m:t>
        </m:r>
      </m:oMath>
      <w:r>
        <w:t>为直径，取</w:t>
      </w:r>
      <m:oMath>
        <m:r>
          <m:t>AB</m:t>
        </m:r>
      </m:oMath>
      <w:r>
        <w:t>中点O，则点O为圆心，连接</w:t>
      </w:r>
      <m:oMath>
        <m:r>
          <m:t>OC，OD</m:t>
        </m:r>
      </m:oMath>
      <w:r>
        <w:t>.</w:t>
      </w:r>
      <w:r>
        <w:br/>
      </w:r>
      <m:oMath>
        <m:r>
          <m:t>∵CE⊥DB</m:t>
        </m:r>
      </m:oMath>
      <w:r>
        <w:t>.</w:t>
      </w:r>
      <w:r>
        <w:br/>
      </w:r>
      <m:oMath>
        <m:r>
          <m:t>∴∠E=</m:t>
        </m:r>
        <m:sSup>
          <m:e>
            <m:r>
              <m:t>90</m:t>
            </m:r>
          </m:e>
          <m:sup>
            <m:r>
              <m:t>∘</m:t>
            </m:r>
          </m:sup>
        </m:sSup>
      </m:oMath>
      <w:r>
        <w:t>.</w:t>
      </w:r>
      <w:r>
        <w:br/>
      </w:r>
      <w:r>
        <w:t>∴在</w:t>
      </w:r>
      <m:oMath>
        <m:r>
          <m:t>RTΔCBE</m:t>
        </m:r>
      </m:oMath>
      <w:r>
        <w:t>中，</w:t>
      </w:r>
      <m:oMath>
        <m:r>
          <m:t>B</m:t>
        </m:r>
        <m:sSup>
          <m:e>
            <m:r>
              <m:t>E</m:t>
            </m:r>
          </m:e>
          <m:sup>
            <m:r>
              <m:t>2</m:t>
            </m:r>
          </m:sup>
        </m:sSup>
        <m:r>
          <m:t>+C</m:t>
        </m:r>
        <m:sSup>
          <m:e>
            <m:r>
              <m:t>E</m:t>
            </m:r>
          </m:e>
          <m:sup>
            <m:r>
              <m:t>2</m:t>
            </m:r>
          </m:sup>
        </m:sSup>
        <m:r>
          <m:t>=B</m:t>
        </m:r>
        <m:sSup>
          <m:e>
            <m:r>
              <m:t>C</m:t>
            </m:r>
          </m:e>
          <m:sup>
            <m:r>
              <m:t>2</m:t>
            </m:r>
          </m:sup>
        </m:sSup>
      </m:oMath>
      <w:r>
        <w:t>.</w:t>
      </w:r>
      <w:r>
        <w:br/>
      </w:r>
      <w:r>
        <w:t>即</w:t>
      </w:r>
      <m:oMath>
        <m:sSup>
          <m:e>
            <m:r>
              <m:t>3</m:t>
            </m:r>
          </m:e>
          <m:sup>
            <m:r>
              <m:t>2</m:t>
            </m:r>
          </m:sup>
        </m:sSup>
        <m:r>
          <m:t>+</m:t>
        </m:r>
        <m:sSup>
          <m:e>
            <m:r>
              <m:t>4</m:t>
            </m:r>
          </m:e>
          <m:sup>
            <m:r>
              <m:t>2</m:t>
            </m:r>
          </m:sup>
        </m:sSup>
        <m:r>
          <m:t>=B</m:t>
        </m:r>
        <m:sSup>
          <m:e>
            <m:r>
              <m:t>C</m:t>
            </m:r>
          </m:e>
          <m:sup>
            <m:r>
              <m:t>2</m:t>
            </m:r>
          </m:sup>
        </m:sSup>
      </m:oMath>
      <w:r>
        <w:t>.</w:t>
      </w:r>
      <w:r>
        <w:br/>
      </w:r>
      <m:oMath>
        <m:r>
          <m:t>∴BC=5</m:t>
        </m:r>
      </m:oMath>
      <w:r>
        <w:t>.</w:t>
      </w:r>
      <w:r>
        <w:br/>
      </w:r>
      <w:r>
        <w:drawing>
          <wp:inline distT="0" distB="0" distL="114300" distR="114300">
            <wp:extent cx="927100" cy="228600"/>
            <wp:effectExtent l="0" t="0" r="6350" b="0"/>
            <wp:docPr id="2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893689" name="Picture"/>
                    <pic:cNvPicPr>
                      <a:picLocks noChangeAspect="1" noChangeArrowheads="1"/>
                    </pic:cNvPicPr>
                  </pic:nvPicPr>
                  <pic:blipFill>
                    <a:blip xmlns:r="http://schemas.openxmlformats.org/officeDocument/2006/relationships" r:embed="rId33"/>
                    <a:stretch>
                      <a:fillRect/>
                    </a:stretch>
                  </pic:blipFill>
                  <pic:spPr>
                    <a:xfrm>
                      <a:off x="0" y="0"/>
                      <a:ext cx="927100" cy="228600"/>
                    </a:xfrm>
                    <a:prstGeom prst="rect">
                      <a:avLst/>
                    </a:prstGeom>
                    <a:noFill/>
                    <a:ln w="9525">
                      <a:noFill/>
                    </a:ln>
                  </pic:spPr>
                </pic:pic>
              </a:graphicData>
            </a:graphic>
          </wp:inline>
        </w:drawing>
      </w:r>
      <w:r>
        <w:br/>
      </w:r>
      <m:oMath>
        <m:r>
          <m:t>∴∠A=</m:t>
        </m:r>
        <m:f>
          <m:num>
            <m:r>
              <m:t>1</m:t>
            </m:r>
          </m:num>
          <m:den>
            <m:r>
              <m:t>2</m:t>
            </m:r>
          </m:den>
        </m:f>
        <m:r>
          <m:t>∠BOC,∠CDE=</m:t>
        </m:r>
        <m:f>
          <m:num>
            <m:r>
              <m:t>1</m:t>
            </m:r>
          </m:num>
          <m:den>
            <m:r>
              <m:t>2</m:t>
            </m:r>
          </m:den>
        </m:f>
        <m:r>
          <m:t>∠BOC</m:t>
        </m:r>
      </m:oMath>
      <w:r>
        <w:t>.</w:t>
      </w:r>
      <w:r>
        <w:br/>
      </w:r>
      <m:oMath>
        <m:r>
          <m:t>∴∠A=∠CDE</m:t>
        </m:r>
      </m:oMath>
      <w:r>
        <w:t>.</w:t>
      </w:r>
      <w:r>
        <w:br/>
      </w:r>
      <m:oMath>
        <m:r>
          <m:t>∵∠ACB=</m:t>
        </m:r>
        <m:sSup>
          <m:e>
            <m:r>
              <m:t>90</m:t>
            </m:r>
          </m:e>
          <m:sup>
            <m:r>
              <m:t>∘</m:t>
            </m:r>
          </m:sup>
        </m:sSup>
      </m:oMath>
      <w:r>
        <w:t>.</w:t>
      </w:r>
      <w:r>
        <w:br/>
      </w:r>
      <w:r>
        <w:t>在</w:t>
      </w:r>
      <m:oMath>
        <m:r>
          <m:t>RTΔACB</m:t>
        </m:r>
      </m:oMath>
      <w:r>
        <w:t>中，</w:t>
      </w:r>
      <m:oMath>
        <m:r>
          <m:rPr>
            <m:nor/>
            <m:sty m:val="p"/>
          </m:rPr>
          <w:rPr>
            <w:b w:val="0"/>
            <w:i w:val="0"/>
          </w:rPr>
          <m:t>tan</m:t>
        </m:r>
        <m:r>
          <m:t>A=</m:t>
        </m:r>
        <m:f>
          <m:num>
            <m:r>
              <m:t>BC</m:t>
            </m:r>
          </m:num>
          <m:den>
            <m:r>
              <m:t>AC</m:t>
            </m:r>
          </m:den>
        </m:f>
        <m:r>
          <m:t>=</m:t>
        </m:r>
        <m:f>
          <m:num>
            <m:r>
              <m:t>5</m:t>
            </m:r>
          </m:num>
          <m:den>
            <m:r>
              <m:t>10</m:t>
            </m:r>
          </m:den>
        </m:f>
        <m:r>
          <m:t>=</m:t>
        </m:r>
        <m:f>
          <m:num>
            <m:r>
              <m:t>1</m:t>
            </m:r>
          </m:num>
          <m:den>
            <m:r>
              <m:t>2</m:t>
            </m:r>
          </m:den>
        </m:f>
      </m:oMath>
      <w:r>
        <w:t>.</w:t>
      </w:r>
      <w:r>
        <w:br/>
      </w:r>
      <m:oMath>
        <m:r>
          <m:t>∴</m:t>
        </m:r>
        <m:r>
          <m:rPr>
            <m:nor/>
            <m:sty m:val="p"/>
          </m:rPr>
          <w:rPr>
            <w:b w:val="0"/>
            <w:i w:val="0"/>
          </w:rPr>
          <m:t>tan</m:t>
        </m:r>
        <m:r>
          <m:t>∠CDE=</m:t>
        </m:r>
        <m:r>
          <m:rPr>
            <m:nor/>
            <m:sty m:val="p"/>
          </m:rPr>
          <w:rPr>
            <w:b w:val="0"/>
            <w:i w:val="0"/>
          </w:rPr>
          <m:t>tan</m:t>
        </m:r>
        <m:r>
          <m:t>A=</m:t>
        </m:r>
        <m:f>
          <m:num>
            <m:r>
              <m:t>1</m:t>
            </m:r>
          </m:num>
          <m:den>
            <m:r>
              <m:t>2</m:t>
            </m:r>
          </m:den>
        </m:f>
      </m:oMath>
      <w:r>
        <w:t>.</w:t>
      </w:r>
      <w:r>
        <w:br/>
      </w:r>
      <w:r>
        <w:t>又在</w:t>
      </w:r>
      <m:oMath>
        <m:r>
          <m:t>RTΔCED</m:t>
        </m:r>
      </m:oMath>
      <w:r>
        <w:t>中，</w:t>
      </w:r>
      <m:oMath>
        <m:r>
          <m:rPr>
            <m:nor/>
            <m:sty m:val="p"/>
          </m:rPr>
          <w:rPr>
            <w:b w:val="0"/>
            <w:i w:val="0"/>
          </w:rPr>
          <m:t>tan</m:t>
        </m:r>
        <m:r>
          <m:t>∠CDE=</m:t>
        </m:r>
        <m:f>
          <m:num>
            <m:r>
              <m:t>CE</m:t>
            </m:r>
          </m:num>
          <m:den>
            <m:r>
              <m:t>DE</m:t>
            </m:r>
          </m:den>
        </m:f>
      </m:oMath>
      <w:r>
        <w:t>.</w:t>
      </w:r>
      <w:r>
        <w:br/>
      </w:r>
      <m:oMath>
        <m:r>
          <m:t>∴</m:t>
        </m:r>
        <m:f>
          <m:num>
            <m:r>
              <m:t>CE</m:t>
            </m:r>
          </m:num>
          <m:den>
            <m:r>
              <m:t>DE</m:t>
            </m:r>
          </m:den>
        </m:f>
        <m:r>
          <m:t>=</m:t>
        </m:r>
        <m:f>
          <m:num>
            <m:r>
              <m:t>1</m:t>
            </m:r>
          </m:num>
          <m:den>
            <m:r>
              <m:t>2</m:t>
            </m:r>
          </m:den>
        </m:f>
      </m:oMath>
      <w:r>
        <w:t>.</w:t>
      </w:r>
      <w:r>
        <w:br/>
      </w:r>
      <w:r>
        <w:t>即</w:t>
      </w:r>
      <m:oMath>
        <m:f>
          <m:num>
            <m:r>
              <m:t>4</m:t>
            </m:r>
          </m:num>
          <m:den>
            <m:r>
              <m:t>DE</m:t>
            </m:r>
          </m:den>
        </m:f>
        <m:r>
          <m:t>=</m:t>
        </m:r>
        <m:f>
          <m:num>
            <m:r>
              <m:t>1</m:t>
            </m:r>
          </m:num>
          <m:den>
            <m:r>
              <m:t>2</m:t>
            </m:r>
          </m:den>
        </m:f>
      </m:oMath>
      <w:r>
        <w:t>.</w:t>
      </w:r>
      <w:r>
        <w:br/>
      </w:r>
      <m:oMath>
        <m:r>
          <m:t>∴DE=8</m:t>
        </m:r>
      </m:oMath>
      <w:r>
        <w:t>.</w:t>
      </w:r>
      <w:r>
        <w:br/>
      </w:r>
      <m:oMath>
        <m:r>
          <m:t>∴BD=DE−BE=8−3=5</m:t>
        </m:r>
      </m:oMath>
      <w:r>
        <w:t>.</w:t>
      </w:r>
      <w:r>
        <w:br/>
      </w:r>
      <m:oMath>
        <m:r>
          <m:t>∴BC=BD</m:t>
        </m:r>
      </m:oMath>
      <w:r>
        <w:t>.</w:t>
      </w:r>
      <w:r>
        <w:br/>
      </w:r>
      <m:oMath>
        <m:r>
          <m:t>∴∠BOC=∠BOD</m:t>
        </m:r>
      </m:oMath>
      <w:r>
        <w:t>.</w:t>
      </w:r>
      <w:r>
        <w:br/>
      </w:r>
      <m:oMath>
        <m:r>
          <m:t>∵OC=OD</m:t>
        </m:r>
      </m:oMath>
      <w:r>
        <w:t>.</w:t>
      </w:r>
      <w:r>
        <w:br/>
      </w:r>
      <m:oMath>
        <m:r>
          <m:t>∴OM⊥CD</m:t>
        </m:r>
      </m:oMath>
      <w:r>
        <w:t>.</w:t>
      </w:r>
      <w:r>
        <w:br/>
      </w:r>
      <w:r>
        <w:t>即</w:t>
      </w:r>
      <m:oMath>
        <m:r>
          <m:t>AB⊥CD</m:t>
        </m:r>
      </m:oMath>
      <w:r>
        <w:br/>
      </w:r>
      <w:r>
        <w:drawing>
          <wp:inline distT="0" distB="0" distL="114300" distR="114300">
            <wp:extent cx="2286000" cy="1689100"/>
            <wp:effectExtent l="0" t="0" r="0" b="6350"/>
            <wp:docPr id="3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734712" name="Picture"/>
                    <pic:cNvPicPr>
                      <a:picLocks noChangeAspect="1" noChangeArrowheads="1"/>
                    </pic:cNvPicPr>
                  </pic:nvPicPr>
                  <pic:blipFill>
                    <a:blip xmlns:r="http://schemas.openxmlformats.org/officeDocument/2006/relationships" r:embed="rId34"/>
                    <a:stretch>
                      <a:fillRect/>
                    </a:stretch>
                  </pic:blipFill>
                  <pic:spPr>
                    <a:xfrm>
                      <a:off x="0" y="0"/>
                      <a:ext cx="2286000" cy="1689100"/>
                    </a:xfrm>
                    <a:prstGeom prst="rect">
                      <a:avLst/>
                    </a:prstGeom>
                    <a:noFill/>
                    <a:ln w="9525">
                      <a:noFill/>
                    </a:ln>
                  </pic:spPr>
                </pic:pic>
              </a:graphicData>
            </a:graphic>
          </wp:inline>
        </w:drawing>
      </w:r>
    </w:p>
    <w:p>
      <w:pPr>
        <w:pStyle w:val="BodyText"/>
      </w:pPr>
      <w:r>
        <w:t>【 解析 】</w:t>
      </w:r>
    </w:p>
    <w:p>
      <w:pPr>
        <w:pStyle w:val="BodyText"/>
      </w:pPr>
      <m:oMath>
        <m:r>
          <m:t>BC=BD</m:t>
        </m:r>
      </m:oMath>
      <w:r>
        <w:t>(1) 利用勾股定理计算出</w:t>
      </w:r>
      <m:oMath>
        <m:r>
          <m:t>BC=10</m:t>
        </m:r>
      </m:oMath>
      <w:r>
        <w:t>进而得到</w:t>
      </w:r>
      <m:oMath>
        <m:r>
          <m:t>AC=BC</m:t>
        </m:r>
      </m:oMath>
      <w:r>
        <w:t>，又因为</w:t>
      </w:r>
      <m:oMath>
        <m:r>
          <m:t>∠C=</m:t>
        </m:r>
        <m:sSup>
          <m:e>
            <m:r>
              <m:t>90</m:t>
            </m:r>
          </m:e>
          <m:sup>
            <m:r>
              <m:t>∘</m:t>
            </m:r>
          </m:sup>
        </m:sSup>
      </m:oMath>
      <w:r>
        <w:t>.故</w:t>
      </w:r>
      <m:oMath>
        <m:r>
          <m:t>∠A=</m:t>
        </m:r>
        <m:f>
          <m:num>
            <m:sSup>
              <m:e>
                <m:r>
                  <m:t>180</m:t>
                </m:r>
              </m:e>
              <m:sup>
                <m:r>
                  <m:t>∘</m:t>
                </m:r>
              </m:sup>
            </m:sSup>
            <m:r>
              <m:t>−∠C</m:t>
            </m:r>
          </m:num>
          <m:den>
            <m:r>
              <m:t>2</m:t>
            </m:r>
          </m:den>
        </m:f>
        <m:r>
          <m:t>=</m:t>
        </m:r>
        <m:sSup>
          <m:e>
            <m:r>
              <m:t>45</m:t>
            </m:r>
          </m:e>
          <m:sup>
            <m:r>
              <m:t>∘</m:t>
            </m:r>
          </m:sup>
        </m:sSup>
      </m:oMath>
      <w:r>
        <w:t>.</w:t>
      </w:r>
      <w:r>
        <w:br/>
      </w:r>
      <w:r>
        <w:t>(2) 取</w:t>
      </w:r>
      <m:oMath>
        <m:r>
          <m:t>AB</m:t>
        </m:r>
      </m:oMath>
      <w:r>
        <w:t>中点O，则点O为圆心，连接</w:t>
      </w:r>
      <m:oMath>
        <m:r>
          <m:t>OC，OD</m:t>
        </m:r>
      </m:oMath>
      <w:r>
        <w:t>.在</w:t>
      </w:r>
      <m:oMath>
        <m:r>
          <m:t>RTΔCBE</m:t>
        </m:r>
      </m:oMath>
      <w:r>
        <w:t>中，</w:t>
      </w:r>
      <m:oMath>
        <m:r>
          <m:t>B</m:t>
        </m:r>
        <m:sSup>
          <m:e>
            <m:r>
              <m:t>E</m:t>
            </m:r>
          </m:e>
          <m:sup>
            <m:r>
              <m:t>2</m:t>
            </m:r>
          </m:sup>
        </m:sSup>
        <m:r>
          <m:t>+C</m:t>
        </m:r>
        <m:sSup>
          <m:e>
            <m:r>
              <m:t>E</m:t>
            </m:r>
          </m:e>
          <m:sup>
            <m:r>
              <m:t>2</m:t>
            </m:r>
          </m:sup>
        </m:sSup>
        <m:r>
          <m:t>=B</m:t>
        </m:r>
        <m:sSup>
          <m:e>
            <m:r>
              <m:t>C</m:t>
            </m:r>
          </m:e>
          <m:sup>
            <m:r>
              <m:t>2</m:t>
            </m:r>
          </m:sup>
        </m:sSup>
      </m:oMath>
      <w:r>
        <w:t>.得</w:t>
      </w:r>
      <m:oMath>
        <m:r>
          <m:t>BC=5</m:t>
        </m:r>
      </m:oMath>
      <w:r>
        <w:t>.根据</w:t>
      </w:r>
      <w:r>
        <w:drawing>
          <wp:inline distT="0" distB="0" distL="114300" distR="114300">
            <wp:extent cx="762000" cy="215900"/>
            <wp:effectExtent l="0" t="0" r="0" b="12700"/>
            <wp:docPr id="3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768747" name="Picture"/>
                    <pic:cNvPicPr>
                      <a:picLocks noChangeAspect="1" noChangeArrowheads="1"/>
                    </pic:cNvPicPr>
                  </pic:nvPicPr>
                  <pic:blipFill>
                    <a:blip xmlns:r="http://schemas.openxmlformats.org/officeDocument/2006/relationships" r:embed="rId35"/>
                    <a:stretch>
                      <a:fillRect/>
                    </a:stretch>
                  </pic:blipFill>
                  <pic:spPr>
                    <a:xfrm>
                      <a:off x="0" y="0"/>
                      <a:ext cx="762000" cy="215900"/>
                    </a:xfrm>
                    <a:prstGeom prst="rect">
                      <a:avLst/>
                    </a:prstGeom>
                    <a:noFill/>
                    <a:ln w="9525">
                      <a:noFill/>
                    </a:ln>
                  </pic:spPr>
                </pic:pic>
              </a:graphicData>
            </a:graphic>
          </wp:inline>
        </w:drawing>
      </w:r>
      <w:r>
        <w:t>得</w:t>
      </w:r>
      <m:oMath>
        <m:r>
          <m:t>∠A=∠CDE</m:t>
        </m:r>
      </m:oMath>
      <w:r>
        <w:t>.在</w:t>
      </w:r>
      <m:oMath>
        <m:r>
          <m:t>RTΔACB</m:t>
        </m:r>
      </m:oMath>
      <w:r>
        <w:t>中</w:t>
      </w:r>
      <m:oMath>
        <m:r>
          <m:rPr>
            <m:nor/>
            <m:sty m:val="p"/>
          </m:rPr>
          <w:rPr>
            <w:b w:val="0"/>
            <w:i w:val="0"/>
          </w:rPr>
          <m:t>tan</m:t>
        </m:r>
        <m:r>
          <m:t>A=</m:t>
        </m:r>
        <m:f>
          <m:num>
            <m:r>
              <m:t>BC</m:t>
            </m:r>
          </m:num>
          <m:den>
            <m:r>
              <m:t>AC</m:t>
            </m:r>
          </m:den>
        </m:f>
        <m:r>
          <m:t>=</m:t>
        </m:r>
        <m:f>
          <m:num>
            <m:r>
              <m:t>5</m:t>
            </m:r>
          </m:num>
          <m:den>
            <m:r>
              <m:t>10</m:t>
            </m:r>
          </m:den>
        </m:f>
        <m:r>
          <m:t>=</m:t>
        </m:r>
        <m:f>
          <m:num>
            <m:r>
              <m:t>1</m:t>
            </m:r>
          </m:num>
          <m:den>
            <m:r>
              <m:t>2</m:t>
            </m:r>
          </m:den>
        </m:f>
      </m:oMath>
      <w:r>
        <w:t>进而在</w:t>
      </w:r>
      <m:oMath>
        <m:r>
          <m:t>RTΔCED</m:t>
        </m:r>
      </m:oMath>
      <w:r>
        <w:t>中</w:t>
      </w:r>
      <m:oMath>
        <m:r>
          <m:rPr>
            <m:nor/>
            <m:sty m:val="p"/>
          </m:rPr>
          <w:rPr>
            <w:b w:val="0"/>
            <w:i w:val="0"/>
          </w:rPr>
          <m:t>tan</m:t>
        </m:r>
        <m:r>
          <m:t>∠CDE=</m:t>
        </m:r>
        <m:f>
          <m:num>
            <m:r>
              <m:t>CE</m:t>
            </m:r>
          </m:num>
          <m:den>
            <m:r>
              <m:t>DE</m:t>
            </m:r>
          </m:den>
        </m:f>
      </m:oMath>
      <w:r>
        <w:t>，得到</w:t>
      </w:r>
      <m:oMath>
        <m:r>
          <m:t>BD=DE−BE=8−3=5</m:t>
        </m:r>
      </m:oMath>
      <w:r>
        <w:t>故</w:t>
      </w:r>
      <m:oMath>
        <m:r>
          <m:t>BC=BD</m:t>
        </m:r>
      </m:oMath>
      <w:r>
        <w:t>即可.</w:t>
      </w:r>
    </w:p>
    <w:p>
      <w:pPr>
        <w:pStyle w:val="BodyText"/>
      </w:pPr>
      <w:r>
        <w:br/>
      </w:r>
    </w:p>
    <w:p>
      <w:pPr>
        <w:pStyle w:val="BodyText"/>
      </w:pPr>
      <w:r>
        <w:t>【 第 23 题 】</w:t>
      </w:r>
    </w:p>
    <w:p>
      <w:pPr>
        <w:pStyle w:val="BodyText"/>
      </w:pPr>
      <w:r>
        <w:t>【 答 案 】</w:t>
      </w:r>
    </w:p>
    <w:p>
      <w:pPr>
        <w:pStyle w:val="BodyText"/>
      </w:pPr>
      <w:r>
        <w:t>解：（1）过点D左</w:t>
      </w:r>
      <m:oMath>
        <m:r>
          <m:t>DE⊥BC</m:t>
        </m:r>
      </m:oMath>
      <w:r>
        <w:t>，则</w:t>
      </w:r>
      <m:oMath>
        <m:r>
          <m:t>∠DBE=</m:t>
        </m:r>
        <m:sSup>
          <m:e>
            <m:r>
              <m:t>90</m:t>
            </m:r>
          </m:e>
          <m:sup>
            <m:r>
              <m:t>∘</m:t>
            </m:r>
          </m:sup>
        </m:sSup>
      </m:oMath>
      <w:r>
        <w:t>.</w:t>
      </w:r>
      <w:r>
        <w:br/>
      </w:r>
      <m:oMath>
        <m:r>
          <m:t>∵AB∥CD</m:t>
        </m:r>
      </m:oMath>
      <w:r>
        <w:t>.</w:t>
      </w:r>
      <w:r>
        <w:br/>
      </w:r>
      <m:oMath>
        <m:r>
          <m:t>∴∠ABC=∠DCE=</m:t>
        </m:r>
        <m:sSup>
          <m:e>
            <m:r>
              <m:t>60</m:t>
            </m:r>
          </m:e>
          <m:sup>
            <m:r>
              <m:t>∘</m:t>
            </m:r>
          </m:sup>
        </m:sSup>
      </m:oMath>
      <w:r>
        <w:t>.</w:t>
      </w:r>
      <w:r>
        <w:br/>
      </w:r>
      <w:r>
        <w:t>在</w:t>
      </w:r>
      <m:oMath>
        <m:r>
          <m:t>RTΔCDE</m:t>
        </m:r>
      </m:oMath>
      <w:r>
        <w:t>中，</w:t>
      </w:r>
      <m:oMath>
        <m:r>
          <m:t>∠CDE=</m:t>
        </m:r>
        <m:sSup>
          <m:e>
            <m:r>
              <m:t>30</m:t>
            </m:r>
          </m:e>
          <m:sup>
            <m:r>
              <m:t>∘</m:t>
            </m:r>
          </m:sup>
        </m:sSup>
      </m:oMath>
      <w:r>
        <w:t>.</w:t>
      </w:r>
      <w:r>
        <w:br/>
      </w:r>
      <m:oMath>
        <m:r>
          <m:t>∴CE=</m:t>
        </m:r>
        <m:f>
          <m:num>
            <m:r>
              <m:t>1</m:t>
            </m:r>
          </m:num>
          <m:den>
            <m:r>
              <m:t>2</m:t>
            </m:r>
          </m:den>
        </m:f>
        <m:r>
          <m:t>CD=</m:t>
        </m:r>
        <m:f>
          <m:num>
            <m:r>
              <m:t>3</m:t>
            </m:r>
          </m:num>
          <m:den>
            <m:r>
              <m:t>2</m:t>
            </m:r>
          </m:den>
        </m:f>
      </m:oMath>
      <w:r>
        <w:t>.</w:t>
      </w:r>
      <w:r>
        <w:br/>
      </w:r>
      <m:oMath>
        <m:r>
          <m:t>∴DE=</m:t>
        </m:r>
        <m:rad>
          <m:radPr>
            <m:degHide/>
          </m:radPr>
          <m:deg/>
          <m:e>
            <m:r>
              <m:t>C</m:t>
            </m:r>
            <m:sSup>
              <m:e>
                <m:r>
                  <m:t>D</m:t>
                </m:r>
              </m:e>
              <m:sup>
                <m:r>
                  <m:t>2</m:t>
                </m:r>
              </m:sup>
            </m:sSup>
            <m:r>
              <m:t>−C</m:t>
            </m:r>
            <m:sSup>
              <m:e>
                <m:r>
                  <m:t>E</m:t>
                </m:r>
              </m:e>
              <m:sup>
                <m:r>
                  <m:t>2</m:t>
                </m:r>
              </m:sup>
            </m:sSup>
          </m:e>
        </m:rad>
        <m:r>
          <m:t>=</m:t>
        </m:r>
        <m:f>
          <m:num>
            <m:r>
              <m:t>3</m:t>
            </m:r>
            <m:rad>
              <m:radPr>
                <m:degHide/>
              </m:radPr>
              <m:deg/>
              <m:e>
                <m:r>
                  <m:t>3</m:t>
                </m:r>
              </m:e>
            </m:rad>
          </m:num>
          <m:den>
            <m:r>
              <m:t>2</m:t>
            </m:r>
          </m:den>
        </m:f>
      </m:oMath>
      <w:r>
        <w:t>.</w:t>
      </w:r>
      <w:r>
        <w:br/>
      </w:r>
      <m:oMath>
        <m:r>
          <m:t>∴ΔBCD</m:t>
        </m:r>
      </m:oMath>
      <w:r>
        <w:t>的面积为</w:t>
      </w:r>
      <m:oMath>
        <m:f>
          <m:num>
            <m:r>
              <m:t>1</m:t>
            </m:r>
          </m:num>
          <m:den>
            <m:r>
              <m:t>2</m:t>
            </m:r>
          </m:den>
        </m:f>
        <m:r>
          <m:t>BC⋅DE=</m:t>
        </m:r>
        <m:f>
          <m:num>
            <m:r>
              <m:t>1</m:t>
            </m:r>
          </m:num>
          <m:den>
            <m:r>
              <m:t>2</m:t>
            </m:r>
          </m:den>
        </m:f>
        <m:r>
          <m:t>×4×</m:t>
        </m:r>
        <m:f>
          <m:num>
            <m:r>
              <m:t>3</m:t>
            </m:r>
            <m:rad>
              <m:radPr>
                <m:degHide/>
              </m:radPr>
              <m:deg/>
              <m:e>
                <m:r>
                  <m:t>3</m:t>
                </m:r>
              </m:e>
            </m:rad>
          </m:num>
          <m:den>
            <m:r>
              <m:t>2</m:t>
            </m:r>
          </m:den>
        </m:f>
        <m:r>
          <m:t>=3</m:t>
        </m:r>
        <m:rad>
          <m:radPr>
            <m:degHide/>
          </m:radPr>
          <m:deg/>
          <m:e>
            <m:r>
              <m:t>3</m:t>
            </m:r>
          </m:e>
        </m:rad>
      </m:oMath>
      <w:r>
        <w:t>.</w:t>
      </w:r>
      <w:r>
        <w:br/>
      </w:r>
      <w:r>
        <w:t>（2）方法一连接</w:t>
      </w:r>
      <m:oMath>
        <m:r>
          <m:t>AN</m:t>
        </m:r>
      </m:oMath>
      <w:r>
        <w:t>.</w:t>
      </w:r>
      <w:r>
        <w:br/>
      </w:r>
      <w:r>
        <w:t>∵线段</w:t>
      </w:r>
      <m:oMath>
        <m:r>
          <m:t>BM</m:t>
        </m:r>
      </m:oMath>
      <w:r>
        <w:t>绕点B逆时针旋转</w:t>
      </w:r>
      <m:oMath>
        <m:sSup>
          <m:e>
            <m:r>
              <m:t>60</m:t>
            </m:r>
          </m:e>
          <m:sup>
            <m:r>
              <m:t>∘</m:t>
            </m:r>
          </m:sup>
        </m:sSup>
        <m:r>
          <m:t>，</m:t>
        </m:r>
      </m:oMath>
      <w:r>
        <w:t>得线到段</w:t>
      </w:r>
      <m:oMath>
        <m:r>
          <m:t>BN</m:t>
        </m:r>
      </m:oMath>
      <w:r>
        <w:t>.</w:t>
      </w:r>
      <w:r>
        <w:br/>
      </w:r>
      <m:oMath>
        <m:r>
          <m:t>∴NB=MB, ∠NBM=</m:t>
        </m:r>
        <m:sSup>
          <m:e>
            <m:r>
              <m:t>60</m:t>
            </m:r>
          </m:e>
          <m:sup>
            <m:r>
              <m:t>∘</m:t>
            </m:r>
          </m:sup>
        </m:sSup>
      </m:oMath>
      <w:r>
        <w:t>.</w:t>
      </w:r>
      <w:r>
        <w:br/>
      </w:r>
      <m:oMath>
        <m:r>
          <m:t>∵∠MBC+∠MBA=∠MBA+∠NBA</m:t>
        </m:r>
      </m:oMath>
      <w:r>
        <w:t>.</w:t>
      </w:r>
      <w:r>
        <w:br/>
      </w:r>
      <m:oMathPara>
        <m:oMath>
          <m:r>
            <m:t>∴∠MBC=∠NBA</m:t>
          </m:r>
        </m:oMath>
      </m:oMathPara>
      <w:r>
        <w:br/>
      </w:r>
      <m:oMathPara>
        <m:oMath>
          <m:r>
            <m:t>∵AB=BC</m:t>
          </m:r>
        </m:oMath>
      </m:oMathPara>
      <w:r>
        <w:br/>
      </w:r>
      <m:oMathPara>
        <m:oMath>
          <m:r>
            <m:t>∴ΔMBC≌ΔNBA</m:t>
          </m:r>
        </m:oMath>
      </m:oMathPara>
      <w:r>
        <w:br/>
      </w:r>
      <m:oMath>
        <m:r>
          <m:t>∴∠NAB=∠BCM=</m:t>
        </m:r>
        <m:sSup>
          <m:e>
            <m:r>
              <m:t>120</m:t>
            </m:r>
          </m:e>
          <m:sup>
            <m:r>
              <m:t>∘</m:t>
            </m:r>
          </m:sup>
        </m:sSup>
      </m:oMath>
      <w:r>
        <w:t>.</w:t>
      </w:r>
      <w:r>
        <w:br/>
      </w:r>
      <w:r>
        <w:t>连接</w:t>
      </w:r>
      <m:oMath>
        <m:r>
          <m:t>AC</m:t>
        </m:r>
      </m:oMath>
      <w:r>
        <w:t>.</w:t>
      </w:r>
      <w:r>
        <w:br/>
      </w:r>
      <m:oMath>
        <m:r>
          <m:t>∵∠ABC=</m:t>
        </m:r>
        <m:sSup>
          <m:e>
            <m:r>
              <m:t>60</m:t>
            </m:r>
          </m:e>
          <m:sup>
            <m:r>
              <m:t>∘</m:t>
            </m:r>
          </m:sup>
        </m:sSup>
        <m:r>
          <m:t>,AB=BC</m:t>
        </m:r>
      </m:oMath>
      <w:r>
        <w:t>.</w:t>
      </w:r>
      <w:r>
        <w:br/>
      </w:r>
      <m:oMath>
        <m:r>
          <m:t>∴ΔABC</m:t>
        </m:r>
      </m:oMath>
      <w:r>
        <w:t>为等边三角形.</w:t>
      </w:r>
      <w:r>
        <w:br/>
      </w:r>
      <m:oMath>
        <m:r>
          <m:t>∴∠BAC=∠ACB=</m:t>
        </m:r>
        <m:sSup>
          <m:e>
            <m:r>
              <m:t>60</m:t>
            </m:r>
          </m:e>
          <m:sup>
            <m:r>
              <m:t>∘</m:t>
            </m:r>
          </m:sup>
        </m:sSup>
      </m:oMath>
      <w:r>
        <w:t>.</w:t>
      </w:r>
      <w:r>
        <w:br/>
      </w:r>
      <m:oMath>
        <m:r>
          <m:t>∴∠NAB+∠BAC=</m:t>
        </m:r>
        <m:sSup>
          <m:e>
            <m:r>
              <m:t>180</m:t>
            </m:r>
          </m:e>
          <m:sup>
            <m:r>
              <m:t>∘</m:t>
            </m:r>
          </m:sup>
        </m:sSup>
      </m:oMath>
      <w:r>
        <w:t>.</w:t>
      </w:r>
      <w:r>
        <w:br/>
      </w:r>
      <m:oMath>
        <m:r>
          <m:t>∴N,A,C</m:t>
        </m:r>
      </m:oMath>
      <w:r>
        <w:t>三点在一条直线上.</w:t>
      </w:r>
      <w:r>
        <w:br/>
      </w:r>
      <m:oMath>
        <m:r>
          <m:t>∵NQ=n,BQ=m</m:t>
        </m:r>
      </m:oMath>
      <w:r>
        <w:t>.</w:t>
      </w:r>
      <w:r>
        <w:br/>
      </w:r>
      <m:oMath>
        <m:r>
          <m:t>∴CQ=4−m</m:t>
        </m:r>
      </m:oMath>
      <w:r>
        <w:t>.</w:t>
      </w:r>
      <w:r>
        <w:br/>
      </w:r>
      <m:oMath>
        <m:r>
          <m:t>∵NQ⊥BC</m:t>
        </m:r>
      </m:oMath>
      <w:r>
        <w:t>.</w:t>
      </w:r>
      <w:r>
        <w:br/>
      </w:r>
      <m:oMath>
        <m:r>
          <m:t>∴∠NQC=</m:t>
        </m:r>
        <m:sSup>
          <m:e>
            <m:r>
              <m:t>90</m:t>
            </m:r>
          </m:e>
          <m:sup>
            <m:r>
              <m:t>∘</m:t>
            </m:r>
          </m:sup>
        </m:sSup>
      </m:oMath>
      <w:r>
        <w:t>.</w:t>
      </w:r>
      <w:r>
        <w:br/>
      </w:r>
      <w:r>
        <w:t>∴在</w:t>
      </w:r>
      <m:oMath>
        <m:r>
          <m:t>RTΔNQC</m:t>
        </m:r>
      </m:oMath>
      <w:r>
        <w:t>中，</w:t>
      </w:r>
      <m:oMath>
        <m:r>
          <m:t>NQ=CQ⋅</m:t>
        </m:r>
        <m:r>
          <m:rPr>
            <m:nor/>
            <m:sty m:val="p"/>
          </m:rPr>
          <w:rPr>
            <w:b w:val="0"/>
            <w:i w:val="0"/>
          </w:rPr>
          <m:t>tan</m:t>
        </m:r>
        <m:r>
          <m:t>∠NCQ</m:t>
        </m:r>
      </m:oMath>
      <w:r>
        <w:br/>
      </w:r>
      <m:oMath>
        <m:r>
          <m:t>∴n=</m:t>
        </m:r>
        <m:rad>
          <m:radPr>
            <m:degHide/>
          </m:radPr>
          <m:deg/>
          <m:e>
            <m:r>
              <m:t>3</m:t>
            </m:r>
          </m:e>
        </m:rad>
        <m:d>
          <m:e>
            <m:r>
              <m:t>4−m</m:t>
            </m:r>
          </m:e>
        </m:d>
      </m:oMath>
      <w:r>
        <w:t>.</w:t>
      </w:r>
      <w:r>
        <w:br/>
      </w:r>
      <w:r>
        <w:t>即</w:t>
      </w:r>
      <m:oMath>
        <m:r>
          <m:t>n=−</m:t>
        </m:r>
        <m:rad>
          <m:radPr>
            <m:degHide/>
          </m:radPr>
          <m:deg/>
          <m:e>
            <m:r>
              <m:t>3</m:t>
            </m:r>
          </m:e>
        </m:rad>
        <m:r>
          <m:t>m+4</m:t>
        </m:r>
        <m:rad>
          <m:radPr>
            <m:degHide/>
          </m:radPr>
          <m:deg/>
          <m:e>
            <m:r>
              <m:t>3</m:t>
            </m:r>
          </m:e>
        </m:rad>
      </m:oMath>
      <w:r>
        <w:t>.</w:t>
      </w:r>
      <w:r>
        <w:br/>
      </w:r>
      <w:r>
        <w:t>所以n关于m的函数解析式为：</w:t>
      </w:r>
      <m:oMath>
        <m:r>
          <m:t>n=−</m:t>
        </m:r>
        <m:rad>
          <m:radPr>
            <m:degHide/>
          </m:radPr>
          <m:deg/>
          <m:e>
            <m:r>
              <m:t>3</m:t>
            </m:r>
          </m:e>
        </m:rad>
        <m:r>
          <m:t>m+4</m:t>
        </m:r>
        <m:rad>
          <m:radPr>
            <m:degHide/>
          </m:radPr>
          <m:deg/>
          <m:e>
            <m:r>
              <m:t>3</m:t>
            </m:r>
          </m:e>
        </m:rad>
        <m:d>
          <m:e>
            <m:f>
              <m:num>
                <m:r>
                  <m:t>1</m:t>
                </m:r>
              </m:num>
              <m:den>
                <m:r>
                  <m:t>2</m:t>
                </m:r>
              </m:den>
            </m:f>
            <m:r>
              <m:t>≤m≤2</m:t>
            </m:r>
          </m:e>
        </m:d>
      </m:oMath>
      <w:r>
        <w:t>.</w:t>
      </w:r>
      <w:r>
        <w:br/>
      </w:r>
      <w:r>
        <w:drawing>
          <wp:inline distT="0" distB="0" distL="114300" distR="114300">
            <wp:extent cx="2057400" cy="1968500"/>
            <wp:effectExtent l="0" t="0" r="0" b="1270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53797" name="Picture"/>
                    <pic:cNvPicPr>
                      <a:picLocks noChangeAspect="1" noChangeArrowheads="1"/>
                    </pic:cNvPicPr>
                  </pic:nvPicPr>
                  <pic:blipFill>
                    <a:blip xmlns:r="http://schemas.openxmlformats.org/officeDocument/2006/relationships" r:embed="rId36"/>
                    <a:stretch>
                      <a:fillRect/>
                    </a:stretch>
                  </pic:blipFill>
                  <pic:spPr>
                    <a:xfrm>
                      <a:off x="0" y="0"/>
                      <a:ext cx="2057400" cy="1968500"/>
                    </a:xfrm>
                    <a:prstGeom prst="rect">
                      <a:avLst/>
                    </a:prstGeom>
                    <a:noFill/>
                    <a:ln w="9525">
                      <a:noFill/>
                    </a:ln>
                  </pic:spPr>
                </pic:pic>
              </a:graphicData>
            </a:graphic>
          </wp:inline>
        </w:drawing>
      </w:r>
      <w:r>
        <w:br/>
      </w:r>
      <w:r>
        <w:t>方法二：∵线段</w:t>
      </w:r>
      <m:oMath>
        <m:r>
          <m:t>BM</m:t>
        </m:r>
      </m:oMath>
      <w:r>
        <w:t>绕点B逆时针旋转</w:t>
      </w:r>
      <m:oMath>
        <m:sSup>
          <m:e>
            <m:r>
              <m:t>60</m:t>
            </m:r>
          </m:e>
          <m:sup>
            <m:r>
              <m:t>∘</m:t>
            </m:r>
          </m:sup>
        </m:sSup>
        <m:r>
          <m:t>，</m:t>
        </m:r>
      </m:oMath>
      <w:r>
        <w:t>得线到段</w:t>
      </w:r>
      <m:oMath>
        <m:r>
          <m:t>BN</m:t>
        </m:r>
      </m:oMath>
      <w:r>
        <w:t>.</w:t>
      </w:r>
      <w:r>
        <w:br/>
      </w:r>
      <m:oMath>
        <m:r>
          <m:t>∴NB=MB, ∠NBM=</m:t>
        </m:r>
        <m:sSup>
          <m:e>
            <m:r>
              <m:t>60</m:t>
            </m:r>
          </m:e>
          <m:sup>
            <m:r>
              <m:t>∘</m:t>
            </m:r>
          </m:sup>
        </m:sSup>
      </m:oMath>
      <w:r>
        <w:t>.</w:t>
      </w:r>
      <w:r>
        <w:br/>
      </w:r>
      <m:oMath>
        <m:r>
          <m:t>∵∠MBC+∠MBA=∠MBA+∠NBA</m:t>
        </m:r>
      </m:oMath>
      <w:r>
        <w:t>.</w:t>
      </w:r>
      <w:r>
        <w:br/>
      </w:r>
      <m:oMathPara>
        <m:oMath>
          <m:r>
            <m:t>∴∠MBC=∠NBA</m:t>
          </m:r>
        </m:oMath>
      </m:oMathPara>
      <w:r>
        <w:br/>
      </w:r>
      <m:oMathPara>
        <m:oMath>
          <m:r>
            <m:t>∵AB=BC</m:t>
          </m:r>
        </m:oMath>
      </m:oMathPara>
      <w:r>
        <w:br/>
      </w:r>
      <m:oMathPara>
        <m:oMath>
          <m:r>
            <m:t>∴ΔMBC≌ΔNBA</m:t>
          </m:r>
        </m:oMath>
      </m:oMathPara>
      <w:r>
        <w:br/>
      </w:r>
      <m:oMath>
        <m:r>
          <m:t>∴∠NAB=∠BCM=</m:t>
        </m:r>
        <m:sSup>
          <m:e>
            <m:r>
              <m:t>120</m:t>
            </m:r>
          </m:e>
          <m:sup>
            <m:r>
              <m:t>∘</m:t>
            </m:r>
          </m:sup>
        </m:sSup>
      </m:oMath>
      <w:r>
        <w:t>.</w:t>
      </w:r>
      <w:r>
        <w:br/>
      </w:r>
      <w:r>
        <w:t>设</w:t>
      </w:r>
      <m:oMath>
        <m:r>
          <m:t>AB</m:t>
        </m:r>
      </m:oMath>
      <w:r>
        <w:t>与</w:t>
      </w:r>
      <m:oMath>
        <m:r>
          <m:t>NQ</m:t>
        </m:r>
      </m:oMath>
      <w:r>
        <w:t>交于H点，</w:t>
      </w:r>
      <w:r>
        <w:br/>
      </w:r>
      <m:oMath>
        <m:r>
          <m:t>∵NQ⊥BC</m:t>
        </m:r>
      </m:oMath>
      <w:r>
        <w:t>.</w:t>
      </w:r>
      <w:r>
        <w:br/>
      </w:r>
      <m:oMath>
        <m:r>
          <m:t>∴∠HQB=</m:t>
        </m:r>
        <m:sSup>
          <m:e>
            <m:r>
              <m:t>90</m:t>
            </m:r>
          </m:e>
          <m:sup>
            <m:r>
              <m:t>∘</m:t>
            </m:r>
          </m:sup>
        </m:sSup>
      </m:oMath>
      <w:r>
        <w:t>.</w:t>
      </w:r>
      <w:r>
        <w:br/>
      </w:r>
      <m:oMath>
        <m:r>
          <m:t>∵∠ABC=</m:t>
        </m:r>
        <m:sSup>
          <m:e>
            <m:r>
              <m:t>60</m:t>
            </m:r>
          </m:e>
          <m:sup>
            <m:r>
              <m:t>∘</m:t>
            </m:r>
          </m:sup>
        </m:sSup>
      </m:oMath>
      <w:r>
        <w:t>.</w:t>
      </w:r>
      <w:r>
        <w:br/>
      </w:r>
      <m:oMath>
        <m:r>
          <m:t>∴∠BHQ=∠NHA=</m:t>
        </m:r>
        <m:sSup>
          <m:e>
            <m:r>
              <m:t>30</m:t>
            </m:r>
          </m:e>
          <m:sup>
            <m:r>
              <m:t>∘</m:t>
            </m:r>
          </m:sup>
        </m:sSup>
      </m:oMath>
      <w:r>
        <w:t>.</w:t>
      </w:r>
      <w:r>
        <w:br/>
      </w:r>
      <m:oMathPara>
        <m:oMath>
          <m:r>
            <m:t>∴∠HNA=</m:t>
          </m:r>
          <m:sSup>
            <m:e>
              <m:r>
                <m:t>180</m:t>
              </m:r>
            </m:e>
            <m:sup>
              <m:r>
                <m:t>∘</m:t>
              </m:r>
            </m:sup>
          </m:sSup>
          <m:r>
            <m:t>−</m:t>
          </m:r>
          <m:sSup>
            <m:e>
              <m:r>
                <m:t>30</m:t>
              </m:r>
            </m:e>
            <m:sup>
              <m:r>
                <m:t>∘</m:t>
              </m:r>
            </m:sup>
          </m:sSup>
          <m:r>
            <m:t>−</m:t>
          </m:r>
          <m:sSup>
            <m:e>
              <m:r>
                <m:t>120</m:t>
              </m:r>
            </m:e>
            <m:sup>
              <m:r>
                <m:t>∘</m:t>
              </m:r>
            </m:sup>
          </m:sSup>
          <m:r>
            <m:t>=</m:t>
          </m:r>
          <m:sSup>
            <m:e>
              <m:r>
                <m:t>30</m:t>
              </m:r>
            </m:e>
            <m:sup>
              <m:r>
                <m:t>∘</m:t>
              </m:r>
            </m:sup>
          </m:sSup>
        </m:oMath>
      </m:oMathPara>
      <w:r>
        <w:br/>
      </w:r>
      <m:oMath>
        <m:r>
          <m:t>∴NA=AH</m:t>
        </m:r>
      </m:oMath>
      <w:r>
        <w:t>.</w:t>
      </w:r>
      <w:r>
        <w:br/>
      </w:r>
      <w:r>
        <w:t>∴在</w:t>
      </w:r>
      <m:oMath>
        <m:r>
          <m:t>RTΔBHQ</m:t>
        </m:r>
      </m:oMath>
      <w:r>
        <w:t>中，</w:t>
      </w:r>
      <m:oMath>
        <m:r>
          <m:t>HQ=BQ⋅</m:t>
        </m:r>
        <m:r>
          <m:rPr>
            <m:nor/>
            <m:sty m:val="p"/>
          </m:rPr>
          <w:rPr>
            <w:b w:val="0"/>
            <w:i w:val="0"/>
          </w:rPr>
          <m:t>tan</m:t>
        </m:r>
        <m:r>
          <m:t>∠HBQ=</m:t>
        </m:r>
        <m:rad>
          <m:radPr>
            <m:degHide/>
          </m:radPr>
          <m:deg/>
          <m:e>
            <m:r>
              <m:t>3</m:t>
            </m:r>
          </m:e>
        </m:rad>
        <m:r>
          <m:t>m</m:t>
        </m:r>
      </m:oMath>
      <w:r>
        <w:t>.</w:t>
      </w:r>
      <w:r>
        <w:br/>
      </w:r>
      <w:r>
        <w:t>又</w:t>
      </w:r>
      <m:oMath>
        <m:r>
          <m:t>∵BH=2m</m:t>
        </m:r>
      </m:oMath>
      <w:r>
        <w:t>.</w:t>
      </w:r>
      <w:r>
        <w:br/>
      </w:r>
      <m:oMath>
        <m:r>
          <m:t>∴AH=4−2m</m:t>
        </m:r>
      </m:oMath>
      <w:r>
        <w:t>.</w:t>
      </w:r>
      <w:r>
        <w:br/>
      </w:r>
      <w:r>
        <w:t>在</w:t>
      </w:r>
      <m:oMath>
        <m:r>
          <m:t>RTΔAGH</m:t>
        </m:r>
      </m:oMath>
      <w:r>
        <w:t>中</w:t>
      </w:r>
      <m:oMath>
        <m:r>
          <m:t>GH=AH⋅</m:t>
        </m:r>
        <m:r>
          <m:rPr>
            <m:nor/>
            <m:sty m:val="p"/>
          </m:rPr>
          <w:rPr>
            <w:b w:val="0"/>
            <w:i w:val="0"/>
          </w:rPr>
          <m:t>cos</m:t>
        </m:r>
        <m:r>
          <m:t>∠AHN=</m:t>
        </m:r>
        <m:f>
          <m:num>
            <m:rad>
              <m:radPr>
                <m:degHide/>
              </m:radPr>
              <m:deg/>
              <m:e>
                <m:r>
                  <m:t>3</m:t>
                </m:r>
              </m:e>
            </m:rad>
          </m:num>
          <m:den>
            <m:r>
              <m:t>2</m:t>
            </m:r>
          </m:den>
        </m:f>
        <m:d>
          <m:e>
            <m:r>
              <m:t>4−2m</m:t>
            </m:r>
          </m:e>
        </m:d>
        <m:r>
          <m:t>=2</m:t>
        </m:r>
        <m:rad>
          <m:radPr>
            <m:degHide/>
          </m:radPr>
          <m:deg/>
          <m:e>
            <m:r>
              <m:t>3</m:t>
            </m:r>
          </m:e>
        </m:rad>
        <m:r>
          <m:t>−</m:t>
        </m:r>
        <m:rad>
          <m:radPr>
            <m:degHide/>
          </m:radPr>
          <m:deg/>
          <m:e>
            <m:r>
              <m:t>3</m:t>
            </m:r>
          </m:e>
        </m:rad>
        <m:r>
          <m:t>m</m:t>
        </m:r>
      </m:oMath>
      <w:r>
        <w:t>.</w:t>
      </w:r>
      <w:r>
        <w:br/>
      </w:r>
      <m:oMath>
        <m:r>
          <m:t>∴NH=2GH=4</m:t>
        </m:r>
        <m:rad>
          <m:radPr>
            <m:degHide/>
          </m:radPr>
          <m:deg/>
          <m:e>
            <m:r>
              <m:t>3</m:t>
            </m:r>
          </m:e>
        </m:rad>
        <m:r>
          <m:t>−2</m:t>
        </m:r>
        <m:rad>
          <m:radPr>
            <m:degHide/>
          </m:radPr>
          <m:deg/>
          <m:e>
            <m:r>
              <m:t>3</m:t>
            </m:r>
          </m:e>
        </m:rad>
        <m:r>
          <m:t>m</m:t>
        </m:r>
      </m:oMath>
      <w:r>
        <w:t>.</w:t>
      </w:r>
      <w:r>
        <w:br/>
      </w:r>
      <m:oMath>
        <m:r>
          <m:t>∵NQ=NH+HQ</m:t>
        </m:r>
      </m:oMath>
      <w:r>
        <w:t>.</w:t>
      </w:r>
      <w:r>
        <w:br/>
      </w:r>
      <m:oMath>
        <m:r>
          <m:t>∴n=−</m:t>
        </m:r>
        <m:rad>
          <m:radPr>
            <m:degHide/>
          </m:radPr>
          <m:deg/>
          <m:e>
            <m:r>
              <m:t>3</m:t>
            </m:r>
          </m:e>
        </m:rad>
        <m:r>
          <m:t>m+4</m:t>
        </m:r>
        <m:rad>
          <m:radPr>
            <m:degHide/>
          </m:radPr>
          <m:deg/>
          <m:e>
            <m:r>
              <m:t>3</m:t>
            </m:r>
          </m:e>
        </m:rad>
      </m:oMath>
      <w:r>
        <w:t>.</w:t>
      </w:r>
      <w:r>
        <w:br/>
      </w:r>
      <w:r>
        <w:t>所以n关于m的函数解析式为：</w:t>
      </w:r>
      <m:oMath>
        <m:r>
          <m:t>n=−</m:t>
        </m:r>
        <m:rad>
          <m:radPr>
            <m:degHide/>
          </m:radPr>
          <m:deg/>
          <m:e>
            <m:r>
              <m:t>3</m:t>
            </m:r>
          </m:e>
        </m:rad>
        <m:r>
          <m:t>m+4</m:t>
        </m:r>
        <m:rad>
          <m:radPr>
            <m:degHide/>
          </m:radPr>
          <m:deg/>
          <m:e>
            <m:r>
              <m:t>3</m:t>
            </m:r>
          </m:e>
        </m:rad>
        <m:d>
          <m:e>
            <m:f>
              <m:num>
                <m:r>
                  <m:t>1</m:t>
                </m:r>
              </m:num>
              <m:den>
                <m:r>
                  <m:t>2</m:t>
                </m:r>
              </m:den>
            </m:f>
            <m:r>
              <m:t>≤m≤2</m:t>
            </m:r>
          </m:e>
        </m:d>
      </m:oMath>
      <w:r>
        <w:t>.</w:t>
      </w:r>
      <w:r>
        <w:br/>
      </w:r>
      <w:r>
        <w:drawing>
          <wp:inline distT="0" distB="0" distL="114300" distR="114300">
            <wp:extent cx="2273300" cy="1993900"/>
            <wp:effectExtent l="0" t="0" r="12700" b="6350"/>
            <wp:docPr id="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02616" name="Picture"/>
                    <pic:cNvPicPr>
                      <a:picLocks noChangeAspect="1" noChangeArrowheads="1"/>
                    </pic:cNvPicPr>
                  </pic:nvPicPr>
                  <pic:blipFill>
                    <a:blip xmlns:r="http://schemas.openxmlformats.org/officeDocument/2006/relationships" r:embed="rId37"/>
                    <a:stretch>
                      <a:fillRect/>
                    </a:stretch>
                  </pic:blipFill>
                  <pic:spPr>
                    <a:xfrm>
                      <a:off x="0" y="0"/>
                      <a:ext cx="2273300" cy="1993900"/>
                    </a:xfrm>
                    <a:prstGeom prst="rect">
                      <a:avLst/>
                    </a:prstGeom>
                    <a:noFill/>
                    <a:ln w="9525">
                      <a:noFill/>
                    </a:ln>
                  </pic:spPr>
                </pic:pic>
              </a:graphicData>
            </a:graphic>
          </wp:inline>
        </w:drawing>
      </w:r>
    </w:p>
    <w:p>
      <w:pPr>
        <w:pStyle w:val="BodyText"/>
      </w:pPr>
      <w:r>
        <w:t>【 解析 】</w:t>
      </w:r>
    </w:p>
    <w:p>
      <w:pPr>
        <w:pStyle w:val="BodyText"/>
      </w:pPr>
      <w:r>
        <w:t>(1)过点D左</w:t>
      </w:r>
      <m:oMath>
        <m:r>
          <m:t>DE⊥BC</m:t>
        </m:r>
      </m:oMath>
      <w:r>
        <w:t>，则</w:t>
      </w:r>
      <m:oMath>
        <m:r>
          <m:t>∠DBE=</m:t>
        </m:r>
        <m:sSup>
          <m:e>
            <m:r>
              <m:t>90</m:t>
            </m:r>
          </m:e>
          <m:sup>
            <m:r>
              <m:t>∘</m:t>
            </m:r>
          </m:sup>
        </m:sSup>
      </m:oMath>
      <w:r>
        <w:t>.根据</w:t>
      </w:r>
      <m:oMath>
        <m:r>
          <m:t>AB∥CD</m:t>
        </m:r>
      </m:oMath>
      <w:r>
        <w:t>得</w:t>
      </w:r>
      <m:oMath>
        <m:r>
          <m:t>∠CDE=</m:t>
        </m:r>
        <m:sSup>
          <m:e>
            <m:r>
              <m:t>30</m:t>
            </m:r>
          </m:e>
          <m:sup>
            <m:r>
              <m:t>∘</m:t>
            </m:r>
          </m:sup>
        </m:sSup>
      </m:oMath>
      <w:r>
        <w:t>.进而</w:t>
      </w:r>
      <m:oMath>
        <m:r>
          <m:t>CE=</m:t>
        </m:r>
        <m:f>
          <m:num>
            <m:r>
              <m:t>1</m:t>
            </m:r>
          </m:num>
          <m:den>
            <m:r>
              <m:t>2</m:t>
            </m:r>
          </m:den>
        </m:f>
        <m:r>
          <m:t>CD=</m:t>
        </m:r>
        <m:f>
          <m:num>
            <m:r>
              <m:t>3</m:t>
            </m:r>
          </m:num>
          <m:den>
            <m:r>
              <m:t>2</m:t>
            </m:r>
          </m:den>
        </m:f>
      </m:oMath>
      <w:r>
        <w:t>，根据面积公式即可.</w:t>
      </w:r>
      <w:r>
        <w:br/>
      </w:r>
      <w:r>
        <w:t>(2)连接</w:t>
      </w:r>
      <m:oMath>
        <m:r>
          <m:t>AN</m:t>
        </m:r>
      </m:oMath>
      <w:r>
        <w:t>.线段</w:t>
      </w:r>
      <m:oMath>
        <m:r>
          <m:t>BM</m:t>
        </m:r>
      </m:oMath>
      <w:r>
        <w:t>绕点B逆时针旋转</w:t>
      </w:r>
      <m:oMath>
        <m:sSup>
          <m:e>
            <m:r>
              <m:t>60</m:t>
            </m:r>
          </m:e>
          <m:sup>
            <m:r>
              <m:t>∘</m:t>
            </m:r>
          </m:sup>
        </m:sSup>
        <m:r>
          <m:t>，</m:t>
        </m:r>
      </m:oMath>
      <w:r>
        <w:t>得线到段</w:t>
      </w:r>
      <m:oMath>
        <m:r>
          <m:t>BN</m:t>
        </m:r>
      </m:oMath>
      <w:r>
        <w:t>.先证</w:t>
      </w:r>
      <m:oMath>
        <m:r>
          <m:t>ΔMBC≌ΔNBA</m:t>
        </m:r>
      </m:oMath>
      <w:r>
        <w:t>得</w:t>
      </w:r>
      <m:oMath>
        <m:r>
          <m:t>∠NAB=∠BCM=</m:t>
        </m:r>
        <m:sSup>
          <m:e>
            <m:r>
              <m:t>120</m:t>
            </m:r>
          </m:e>
          <m:sup>
            <m:r>
              <m:t>∘</m:t>
            </m:r>
          </m:sup>
        </m:sSup>
      </m:oMath>
      <w:r>
        <w:t>.</w:t>
      </w:r>
      <w:r>
        <w:br/>
      </w:r>
      <w:r>
        <w:t>方法一：连接</w:t>
      </w:r>
      <m:oMath>
        <m:r>
          <m:t>AC</m:t>
        </m:r>
      </m:oMath>
      <w:r>
        <w:t>.先证</w:t>
      </w:r>
      <m:oMath>
        <m:r>
          <m:t>ΔABC</m:t>
        </m:r>
      </m:oMath>
      <w:r>
        <w:t>为等边三角形得到</w:t>
      </w:r>
      <m:oMath>
        <m:r>
          <m:t>N,A,C</m:t>
        </m:r>
      </m:oMath>
      <w:r>
        <w:t>三点在一条直线上.由</w:t>
      </w:r>
      <m:oMath>
        <m:r>
          <m:t>NQ⊥BC</m:t>
        </m:r>
      </m:oMath>
      <w:r>
        <w:t>得</w:t>
      </w:r>
      <m:oMath>
        <m:r>
          <m:t>NQ=CQ⋅</m:t>
        </m:r>
        <m:r>
          <m:rPr>
            <m:nor/>
            <m:sty m:val="p"/>
          </m:rPr>
          <w:rPr>
            <w:b w:val="0"/>
            <w:i w:val="0"/>
          </w:rPr>
          <m:t>tan</m:t>
        </m:r>
        <m:r>
          <m:t>∠NCQ</m:t>
        </m:r>
      </m:oMath>
      <w:r>
        <w:t>，进而得到</w:t>
      </w:r>
      <m:oMath>
        <m:r>
          <m:t>n=−</m:t>
        </m:r>
        <m:rad>
          <m:radPr>
            <m:degHide/>
          </m:radPr>
          <m:deg/>
          <m:e>
            <m:r>
              <m:t>3</m:t>
            </m:r>
          </m:e>
        </m:rad>
        <m:r>
          <m:t>m+4</m:t>
        </m:r>
        <m:rad>
          <m:radPr>
            <m:degHide/>
          </m:radPr>
          <m:deg/>
          <m:e>
            <m:r>
              <m:t>3</m:t>
            </m:r>
          </m:e>
        </m:rad>
      </m:oMath>
      <w:r>
        <w:t>.</w:t>
      </w:r>
      <w:r>
        <w:br/>
      </w:r>
      <w:r>
        <w:t>方法二：设</w:t>
      </w:r>
      <m:oMath>
        <m:r>
          <m:t>AB</m:t>
        </m:r>
      </m:oMath>
      <w:r>
        <w:t>与</w:t>
      </w:r>
      <m:oMath>
        <m:r>
          <m:t>NQ</m:t>
        </m:r>
      </m:oMath>
      <w:r>
        <w:t>交于H点，先证</w:t>
      </w:r>
      <m:oMath>
        <m:r>
          <m:t>NA=AH</m:t>
        </m:r>
      </m:oMath>
      <w:r>
        <w:t>所以在</w:t>
      </w:r>
      <m:oMath>
        <m:r>
          <m:t>RTΔBHQ</m:t>
        </m:r>
      </m:oMath>
      <w:r>
        <w:t>中</w:t>
      </w:r>
      <m:oMath>
        <m:r>
          <m:t>HQ=BQ⋅</m:t>
        </m:r>
        <m:r>
          <m:rPr>
            <m:nor/>
            <m:sty m:val="p"/>
          </m:rPr>
          <w:rPr>
            <w:b w:val="0"/>
            <w:i w:val="0"/>
          </w:rPr>
          <m:t>tan</m:t>
        </m:r>
        <m:r>
          <m:t>∠HBQ=</m:t>
        </m:r>
        <m:rad>
          <m:radPr>
            <m:degHide/>
          </m:radPr>
          <m:deg/>
          <m:e>
            <m:r>
              <m:t>3</m:t>
            </m:r>
          </m:e>
        </m:rad>
        <m:r>
          <m:t>m</m:t>
        </m:r>
      </m:oMath>
      <w:r>
        <w:t>.在</w:t>
      </w:r>
      <m:oMath>
        <m:r>
          <m:t>RTΔAGH</m:t>
        </m:r>
      </m:oMath>
      <w:r>
        <w:t>中</w:t>
      </w:r>
      <m:oMath>
        <m:r>
          <m:t>GH=AH⋅</m:t>
        </m:r>
        <m:r>
          <m:rPr>
            <m:nor/>
            <m:sty m:val="p"/>
          </m:rPr>
          <w:rPr>
            <w:b w:val="0"/>
            <w:i w:val="0"/>
          </w:rPr>
          <m:t>cos</m:t>
        </m:r>
        <m:r>
          <m:t>∠AHN=</m:t>
        </m:r>
        <m:f>
          <m:num>
            <m:rad>
              <m:radPr>
                <m:degHide/>
              </m:radPr>
              <m:deg/>
              <m:e>
                <m:r>
                  <m:t>3</m:t>
                </m:r>
              </m:e>
            </m:rad>
          </m:num>
          <m:den>
            <m:r>
              <m:t>2</m:t>
            </m:r>
          </m:den>
        </m:f>
        <m:d>
          <m:e>
            <m:r>
              <m:t>4−2m</m:t>
            </m:r>
          </m:e>
        </m:d>
        <m:r>
          <m:t>=2</m:t>
        </m:r>
        <m:rad>
          <m:radPr>
            <m:degHide/>
          </m:radPr>
          <m:deg/>
          <m:e>
            <m:r>
              <m:t>3</m:t>
            </m:r>
          </m:e>
        </m:rad>
        <m:r>
          <m:t>−</m:t>
        </m:r>
        <m:rad>
          <m:radPr>
            <m:degHide/>
          </m:radPr>
          <m:deg/>
          <m:e>
            <m:r>
              <m:t>3</m:t>
            </m:r>
          </m:e>
        </m:rad>
        <m:r>
          <m:t>m</m:t>
        </m:r>
      </m:oMath>
      <w:r>
        <w:t>，所以</w:t>
      </w:r>
      <m:oMath>
        <m:r>
          <m:t>NH=2GH=4</m:t>
        </m:r>
        <m:rad>
          <m:radPr>
            <m:degHide/>
          </m:radPr>
          <m:deg/>
          <m:e>
            <m:r>
              <m:t>3</m:t>
            </m:r>
          </m:e>
        </m:rad>
        <m:r>
          <m:t>−2</m:t>
        </m:r>
        <m:rad>
          <m:radPr>
            <m:degHide/>
          </m:radPr>
          <m:deg/>
          <m:e>
            <m:r>
              <m:t>3</m:t>
            </m:r>
          </m:e>
        </m:rad>
        <m:r>
          <m:t>m</m:t>
        </m:r>
      </m:oMath>
      <w:r>
        <w:t>，进而得到</w:t>
      </w:r>
      <m:oMath>
        <m:r>
          <m:t>n=−</m:t>
        </m:r>
        <m:rad>
          <m:radPr>
            <m:degHide/>
          </m:radPr>
          <m:deg/>
          <m:e>
            <m:r>
              <m:t>3</m:t>
            </m:r>
          </m:e>
        </m:rad>
        <m:r>
          <m:t>m+4</m:t>
        </m:r>
        <m:rad>
          <m:radPr>
            <m:degHide/>
          </m:radPr>
          <m:deg/>
          <m:e>
            <m:r>
              <m:t>3</m:t>
            </m:r>
          </m:e>
        </m:rad>
        <m:d>
          <m:e>
            <m:f>
              <m:num>
                <m:r>
                  <m:t>1</m:t>
                </m:r>
              </m:num>
              <m:den>
                <m:r>
                  <m:t>2</m:t>
                </m:r>
              </m:den>
            </m:f>
            <m:r>
              <m:t>≤m≤2</m:t>
            </m:r>
          </m:e>
        </m:d>
      </m:oMath>
    </w:p>
    <w:p>
      <w:pPr>
        <w:pStyle w:val="BodyText"/>
      </w:pPr>
      <w:r>
        <w:br/>
      </w:r>
    </w:p>
    <w:p>
      <w:pPr>
        <w:pStyle w:val="BodyText"/>
      </w:pPr>
      <w:r>
        <w:t>【 第 24 题 】</w:t>
      </w:r>
    </w:p>
    <w:p>
      <w:pPr>
        <w:pStyle w:val="BodyText"/>
      </w:pPr>
      <w:r>
        <w:t>【 答 案 】</w:t>
      </w:r>
    </w:p>
    <w:p>
      <w:pPr>
        <w:pStyle w:val="BodyText"/>
      </w:pPr>
      <w:r>
        <w:t>解：(1) 由题意得</w:t>
      </w:r>
      <m:oMath>
        <m:r>
          <m:t>T=22−</m:t>
        </m:r>
        <m:f>
          <m:num>
            <m:r>
              <m:t>h</m:t>
            </m:r>
          </m:num>
          <m:den>
            <m:r>
              <m:t>100</m:t>
            </m:r>
          </m:den>
        </m:f>
        <m:r>
          <m:t>×0.5</m:t>
        </m:r>
      </m:oMath>
      <w:r>
        <w:t>，</w:t>
      </w:r>
      <w:r>
        <w:br/>
      </w:r>
      <w:r>
        <w:t>即</w:t>
      </w:r>
      <m:oMath>
        <m:r>
          <m:t>T=−</m:t>
        </m:r>
        <m:f>
          <m:num>
            <m:r>
              <m:t>1</m:t>
            </m:r>
          </m:num>
          <m:den>
            <m:r>
              <m:t>200</m:t>
            </m:r>
          </m:den>
        </m:f>
        <m:r>
          <m:t>h+22</m:t>
        </m:r>
        <m:d>
          <m:e>
            <m:r>
              <m:t>0≤h≤1000</m:t>
            </m:r>
          </m:e>
        </m:d>
        <m:r>
          <m:t>.</m:t>
        </m:r>
      </m:oMath>
      <w:r>
        <w:br/>
      </w:r>
      <w:r>
        <w:t>因为</w:t>
      </w:r>
      <m:oMath>
        <m:r>
          <m:t>−</m:t>
        </m:r>
        <m:f>
          <m:num>
            <m:r>
              <m:t>1</m:t>
            </m:r>
          </m:num>
          <m:den>
            <m:r>
              <m:t>200</m:t>
            </m:r>
          </m:den>
        </m:f>
        <m:r>
          <m:t>&lt;0</m:t>
        </m:r>
      </m:oMath>
      <w:r>
        <w:t>，所以T随h的增大而减小.</w:t>
      </w:r>
      <w:r>
        <w:br/>
      </w:r>
      <w:r>
        <w:t>所以当</w:t>
      </w:r>
      <m:oMath>
        <m:r>
          <m:t>h=1000m</m:t>
        </m:r>
      </m:oMath>
      <w:r>
        <w:t>时，T有最小值</w:t>
      </w:r>
      <m:oMath>
        <m:sSup>
          <m:e>
            <m:r>
              <m:t>17</m:t>
            </m:r>
          </m:e>
          <m:sup>
            <m:r>
              <m:t>∘</m:t>
            </m:r>
          </m:sup>
        </m:sSup>
        <m:r>
          <m:t>C</m:t>
        </m:r>
      </m:oMath>
      <w:r>
        <w:t>.</w:t>
      </w:r>
      <w:r>
        <w:br/>
      </w:r>
      <w:r>
        <w:t>(2)根据表一的数据可知，当</w:t>
      </w:r>
      <m:oMath>
        <m:r>
          <m:t>19≤T≤21</m:t>
        </m:r>
      </m:oMath>
      <w:r>
        <w:t>时，成活率p与温度T之间的关系大致符合一次函数关系，不妨设</w:t>
      </w:r>
      <m:oMath>
        <m:sSub>
          <m:e>
            <m:r>
              <m:t>p</m:t>
            </m:r>
          </m:e>
          <m:sub>
            <m:r>
              <m:t>1</m:t>
            </m:r>
          </m:sub>
        </m:sSub>
        <m:r>
          <m:t>=</m:t>
        </m:r>
        <m:sSub>
          <m:e>
            <m:r>
              <m:t>k</m:t>
            </m:r>
          </m:e>
          <m:sub>
            <m:r>
              <m:t>1</m:t>
            </m:r>
          </m:sub>
        </m:sSub>
        <m:r>
          <m:t>T+</m:t>
        </m:r>
        <m:sSub>
          <m:e>
            <m:r>
              <m:t>b</m:t>
            </m:r>
          </m:e>
          <m:sub>
            <m:r>
              <m:t>1</m:t>
            </m:r>
          </m:sub>
        </m:sSub>
      </m:oMath>
      <w:r>
        <w:t>，</w:t>
      </w:r>
      <m:oMath>
        <m:r>
          <m:t>17.5≤T＜19</m:t>
        </m:r>
      </m:oMath>
      <w:r>
        <w:t>时，成活率p与温度T之间的关系大致符合一次函数关系不妨设</w:t>
      </w:r>
      <m:oMath>
        <m:sSub>
          <m:e>
            <m:r>
              <m:t>p</m:t>
            </m:r>
          </m:e>
          <m:sub>
            <m:r>
              <m:t>2</m:t>
            </m:r>
          </m:sub>
        </m:sSub>
        <m:r>
          <m:t>=</m:t>
        </m:r>
        <m:sSub>
          <m:e>
            <m:r>
              <m:t>k</m:t>
            </m:r>
          </m:e>
          <m:sub>
            <m:r>
              <m:t>2</m:t>
            </m:r>
          </m:sub>
        </m:sSub>
        <m:r>
          <m:t>T+</m:t>
        </m:r>
        <m:sSub>
          <m:e>
            <m:r>
              <m:t>b</m:t>
            </m:r>
          </m:e>
          <m:sub>
            <m:r>
              <m:t>2</m:t>
            </m:r>
          </m:sub>
        </m:sSub>
      </m:oMath>
      <w:r>
        <w:t>.</w:t>
      </w:r>
      <w:r>
        <w:br/>
      </w:r>
      <w:r>
        <w:t>因为当</w:t>
      </w:r>
      <m:oMath>
        <m:r>
          <m:t>T=21</m:t>
        </m:r>
      </m:oMath>
      <w:r>
        <w:t>时</w:t>
      </w:r>
      <m:oMath>
        <m:sSub>
          <m:e>
            <m:r>
              <m:t>p</m:t>
            </m:r>
          </m:e>
          <m:sub>
            <m:r>
              <m:t>1</m:t>
            </m:r>
          </m:sub>
        </m:sSub>
        <m:r>
          <m:t>=0.9</m:t>
        </m:r>
      </m:oMath>
      <w:r>
        <w:t>；当</w:t>
      </w:r>
      <m:oMath>
        <m:r>
          <m:t>T=20</m:t>
        </m:r>
      </m:oMath>
      <w:r>
        <w:t>时，</w:t>
      </w:r>
      <m:oMath>
        <m:sSub>
          <m:e>
            <m:r>
              <m:t>p</m:t>
            </m:r>
          </m:e>
          <m:sub>
            <m:r>
              <m:t>1</m:t>
            </m:r>
          </m:sub>
        </m:sSub>
        <m:r>
          <m:t>=0.94</m:t>
        </m:r>
      </m:oMath>
      <w:r>
        <w:t>.</w:t>
      </w:r>
      <w:r>
        <w:br/>
      </w:r>
      <w:r>
        <w:t>解得</w:t>
      </w:r>
      <m:oMath>
        <m:d>
          <m:dPr>
            <m:begChr m:val="{"/>
            <m:endChr m:val=""/>
          </m:dPr>
          <m:e>
            <m:m>
              <m:mPr>
                <m:plcHide/>
                <m:mcs>
                  <m:mc>
                    <m:mcPr>
                      <m:count m:val="1"/>
                      <m:mcJc m:val="left"/>
                    </m:mcPr>
                  </m:mc>
                </m:mcs>
              </m:mPr>
              <m:mr>
                <m:e>
                  <m:sSub>
                    <m:e>
                      <m:r>
                        <m:t>k</m:t>
                      </m:r>
                    </m:e>
                    <m:sub>
                      <m:r>
                        <m:t>1</m:t>
                      </m:r>
                    </m:sub>
                  </m:sSub>
                  <m:r>
                    <m:t>=−</m:t>
                  </m:r>
                  <m:f>
                    <m:num>
                      <m:r>
                        <m:t>1</m:t>
                      </m:r>
                    </m:num>
                    <m:den>
                      <m:r>
                        <m:t>25</m:t>
                      </m:r>
                    </m:den>
                  </m:f>
                </m:e>
              </m:mr>
              <m:mr>
                <m:e>
                  <m:sSub>
                    <m:e>
                      <m:r>
                        <m:t>b</m:t>
                      </m:r>
                    </m:e>
                    <m:sub>
                      <m:r>
                        <m:t>1</m:t>
                      </m:r>
                    </m:sub>
                  </m:sSub>
                  <m:r>
                    <m:t>=</m:t>
                  </m:r>
                  <m:f>
                    <m:num>
                      <m:r>
                        <m:t>87</m:t>
                      </m:r>
                    </m:num>
                    <m:den>
                      <m:r>
                        <m:t>50</m:t>
                      </m:r>
                    </m:den>
                  </m:f>
                </m:e>
              </m:mr>
            </m:m>
          </m:e>
        </m:d>
      </m:oMath>
      <w:r>
        <w:br/>
      </w:r>
      <w:r>
        <w:t>所以</w:t>
      </w:r>
      <m:oMath>
        <m:sSub>
          <m:e>
            <m:r>
              <m:t>p</m:t>
            </m:r>
          </m:e>
          <m:sub>
            <m:r>
              <m:t>1</m:t>
            </m:r>
          </m:sub>
        </m:sSub>
        <m:r>
          <m:t>=−</m:t>
        </m:r>
        <m:f>
          <m:num>
            <m:r>
              <m:t>1</m:t>
            </m:r>
          </m:num>
          <m:den>
            <m:r>
              <m:t>25</m:t>
            </m:r>
          </m:den>
        </m:f>
        <m:r>
          <m:t>T+</m:t>
        </m:r>
        <m:f>
          <m:num>
            <m:r>
              <m:t>87</m:t>
            </m:r>
          </m:num>
          <m:den>
            <m:r>
              <m:t>50</m:t>
            </m:r>
          </m:den>
        </m:f>
        <m:d>
          <m:e>
            <m:r>
              <m:t>19≤T≤21</m:t>
            </m:r>
          </m:e>
        </m:d>
      </m:oMath>
      <w:r>
        <w:t>.</w:t>
      </w:r>
      <w:r>
        <w:br/>
      </w:r>
      <w:r>
        <w:t>因为当</w:t>
      </w:r>
      <m:oMath>
        <m:r>
          <m:t>T=19</m:t>
        </m:r>
      </m:oMath>
      <w:r>
        <w:t>时</w:t>
      </w:r>
      <m:oMath>
        <m:sSub>
          <m:e>
            <m:r>
              <m:t>p</m:t>
            </m:r>
          </m:e>
          <m:sub>
            <m:r>
              <m:t>1</m:t>
            </m:r>
          </m:sub>
        </m:sSub>
        <m:r>
          <m:t>=0.98</m:t>
        </m:r>
      </m:oMath>
      <w:r>
        <w:t>；当</w:t>
      </w:r>
      <m:oMath>
        <m:r>
          <m:t>T=18</m:t>
        </m:r>
      </m:oMath>
      <w:r>
        <w:t>时，</w:t>
      </w:r>
      <m:oMath>
        <m:sSub>
          <m:e>
            <m:r>
              <m:t>p</m:t>
            </m:r>
          </m:e>
          <m:sub>
            <m:r>
              <m:t>1</m:t>
            </m:r>
          </m:sub>
        </m:sSub>
        <m:r>
          <m:t>=0.94</m:t>
        </m:r>
      </m:oMath>
      <w:r>
        <w:t>.</w:t>
      </w:r>
      <w:r>
        <w:br/>
      </w:r>
      <w:r>
        <w:t>解得</w:t>
      </w:r>
      <m:oMath>
        <m:d>
          <m:dPr>
            <m:begChr m:val="{"/>
            <m:endChr m:val=""/>
          </m:dPr>
          <m:e>
            <m:m>
              <m:mPr>
                <m:plcHide/>
                <m:mcs>
                  <m:mc>
                    <m:mcPr>
                      <m:count m:val="1"/>
                      <m:mcJc m:val="left"/>
                    </m:mcPr>
                  </m:mc>
                </m:mcs>
              </m:mPr>
              <m:mr>
                <m:e>
                  <m:sSub>
                    <m:e>
                      <m:r>
                        <m:t>k</m:t>
                      </m:r>
                    </m:e>
                    <m:sub>
                      <m:r>
                        <m:t>1</m:t>
                      </m:r>
                    </m:sub>
                  </m:sSub>
                  <m:r>
                    <m:t>=</m:t>
                  </m:r>
                  <m:f>
                    <m:num>
                      <m:r>
                        <m:t>1</m:t>
                      </m:r>
                    </m:num>
                    <m:den>
                      <m:r>
                        <m:t>25</m:t>
                      </m:r>
                    </m:den>
                  </m:f>
                </m:e>
              </m:mr>
              <m:mr>
                <m:e>
                  <m:sSub>
                    <m:e>
                      <m:r>
                        <m:t>b</m:t>
                      </m:r>
                    </m:e>
                    <m:sub>
                      <m:r>
                        <m:t>1</m:t>
                      </m:r>
                    </m:sub>
                  </m:sSub>
                  <m:r>
                    <m:t>=</m:t>
                  </m:r>
                  <m:f>
                    <m:num>
                      <m:r>
                        <m:t>11</m:t>
                      </m:r>
                    </m:num>
                    <m:den>
                      <m:r>
                        <m:t>50</m:t>
                      </m:r>
                    </m:den>
                  </m:f>
                </m:e>
              </m:mr>
            </m:m>
          </m:e>
        </m:d>
      </m:oMath>
      <w:r>
        <w:t>.</w:t>
      </w:r>
      <w:r>
        <w:br/>
      </w:r>
      <w:r>
        <w:t>所以</w:t>
      </w:r>
      <m:oMath>
        <m:sSub>
          <m:e>
            <m:r>
              <m:t>p</m:t>
            </m:r>
          </m:e>
          <m:sub>
            <m:r>
              <m:t>2</m:t>
            </m:r>
          </m:sub>
        </m:sSub>
        <m:r>
          <m:t>=</m:t>
        </m:r>
        <m:f>
          <m:num>
            <m:r>
              <m:t>1</m:t>
            </m:r>
          </m:num>
          <m:den>
            <m:r>
              <m:t>25</m:t>
            </m:r>
          </m:den>
        </m:f>
        <m:r>
          <m:t>T+</m:t>
        </m:r>
        <m:f>
          <m:num>
            <m:r>
              <m:t>11</m:t>
            </m:r>
          </m:num>
          <m:den>
            <m:r>
              <m:t>50</m:t>
            </m:r>
          </m:den>
        </m:f>
        <m:d>
          <m:e>
            <m:r>
              <m:t>17.5≤T&lt;19</m:t>
            </m:r>
          </m:e>
        </m:d>
      </m:oMath>
      <w:r>
        <w:t>.</w:t>
      </w:r>
      <w:r>
        <w:br/>
      </w:r>
      <w:r>
        <w:t>由图，除点E外，其余点大致在一条直线上.因此，当</w:t>
      </w:r>
      <m:oMath>
        <m:r>
          <m:t>0≤h≤1000</m:t>
        </m:r>
      </m:oMath>
      <w:r>
        <w:t>时，可估计种植量w与山高h之间的关系大致符合一次函数关系，不妨设</w:t>
      </w:r>
      <m:oMath>
        <m:r>
          <m:t>w=</m:t>
        </m:r>
        <m:sSub>
          <m:e>
            <m:r>
              <m:t>k</m:t>
            </m:r>
          </m:e>
          <m:sub>
            <m:r>
              <m:t>3</m:t>
            </m:r>
          </m:sub>
        </m:sSub>
        <m:r>
          <m:t>h+</m:t>
        </m:r>
        <m:sSub>
          <m:e>
            <m:r>
              <m:t>b</m:t>
            </m:r>
          </m:e>
          <m:sub>
            <m:r>
              <m:t>3</m:t>
            </m:r>
          </m:sub>
        </m:sSub>
      </m:oMath>
      <w:r>
        <w:t>.</w:t>
      </w:r>
      <w:r>
        <w:br/>
      </w:r>
      <w:r>
        <w:t>因为当</w:t>
      </w:r>
      <m:oMath>
        <m:r>
          <m:t>h=200</m:t>
        </m:r>
      </m:oMath>
      <w:r>
        <w:t>时，</w:t>
      </w:r>
      <m:oMath>
        <m:r>
          <m:t>w=1600</m:t>
        </m:r>
      </m:oMath>
      <w:r>
        <w:t>；当</w:t>
      </w:r>
      <m:oMath>
        <m:r>
          <m:t>h=300</m:t>
        </m:r>
      </m:oMath>
      <w:r>
        <w:t>时，</w:t>
      </w:r>
      <m:oMath>
        <m:r>
          <m:t>w=1400</m:t>
        </m:r>
      </m:oMath>
      <w:r>
        <w:t>.</w:t>
      </w:r>
      <w:r>
        <w:br/>
      </w:r>
      <w:r>
        <w:t>解得</w:t>
      </w:r>
      <m:oMath>
        <m:d>
          <m:dPr>
            <m:begChr m:val="{"/>
            <m:endChr m:val=""/>
          </m:dPr>
          <m:e>
            <m:m>
              <m:mPr>
                <m:plcHide/>
                <m:mcs>
                  <m:mc>
                    <m:mcPr>
                      <m:count m:val="1"/>
                      <m:mcJc m:val="left"/>
                    </m:mcPr>
                  </m:mc>
                </m:mcs>
              </m:mPr>
              <m:mr>
                <m:e>
                  <m:sSub>
                    <m:e>
                      <m:r>
                        <m:t>k</m:t>
                      </m:r>
                    </m:e>
                    <m:sub>
                      <m:r>
                        <m:t>3</m:t>
                      </m:r>
                    </m:sub>
                  </m:sSub>
                  <m:r>
                    <m:t>=−2</m:t>
                  </m:r>
                </m:e>
              </m:mr>
              <m:mr>
                <m:e>
                  <m:sSub>
                    <m:e>
                      <m:r>
                        <m:t>b</m:t>
                      </m:r>
                    </m:e>
                    <m:sub>
                      <m:r>
                        <m:t>3</m:t>
                      </m:r>
                    </m:sub>
                  </m:sSub>
                  <m:r>
                    <m:t>=2000</m:t>
                  </m:r>
                </m:e>
              </m:mr>
            </m:m>
          </m:e>
        </m:d>
      </m:oMath>
      <w:r>
        <w:br/>
      </w:r>
      <w:r>
        <w:t>所以</w:t>
      </w:r>
      <m:oMath>
        <m:r>
          <m:t>w=−2h+2000</m:t>
        </m:r>
        <m:d>
          <m:e>
            <m:r>
              <m:t>0≤h≤1000</m:t>
            </m:r>
          </m:e>
        </m:d>
      </m:oMath>
      <w:r>
        <w:t>.</w:t>
      </w:r>
      <w:r>
        <w:br/>
      </w:r>
      <w:r>
        <w:t>考虑到成活率P不低于</w:t>
      </w:r>
      <m:oMath>
        <m:r>
          <m:t>92％</m:t>
        </m:r>
      </m:oMath>
      <w:r>
        <w:t>，</w:t>
      </w:r>
      <w:r>
        <w:br/>
      </w:r>
      <w:r>
        <w:t>则</w:t>
      </w:r>
      <m:oMath>
        <m:r>
          <m:t>17.5≤T≤20.5</m:t>
        </m:r>
      </m:oMath>
      <w:r>
        <w:br/>
      </w:r>
      <w:r>
        <w:t>由</w:t>
      </w:r>
      <m:oMath>
        <m:r>
          <m:t>T=−</m:t>
        </m:r>
        <m:f>
          <m:num>
            <m:r>
              <m:t>1</m:t>
            </m:r>
          </m:num>
          <m:den>
            <m:r>
              <m:t>200</m:t>
            </m:r>
          </m:den>
        </m:f>
        <m:r>
          <m:t>h+22</m:t>
        </m:r>
      </m:oMath>
      <w:r>
        <w:t>，可知T为</w:t>
      </w:r>
      <m:oMath>
        <m:sSup>
          <m:e>
            <m:r>
              <m:t>17.5</m:t>
            </m:r>
          </m:e>
          <m:sup>
            <m:r>
              <m:t>∘</m:t>
            </m:r>
          </m:sup>
        </m:sSup>
        <m:r>
          <m:t>C,</m:t>
        </m:r>
        <m:sSup>
          <m:e>
            <m:r>
              <m:t>19</m:t>
            </m:r>
          </m:e>
          <m:sup>
            <m:r>
              <m:t>∘</m:t>
            </m:r>
          </m:sup>
        </m:sSup>
        <m:r>
          <m:t>C,</m:t>
        </m:r>
        <m:sSup>
          <m:e>
            <m:r>
              <m:t>20.5</m:t>
            </m:r>
          </m:e>
          <m:sup>
            <m:r>
              <m:t>∘</m:t>
            </m:r>
          </m:sup>
        </m:sSup>
        <m:r>
          <m:t>C</m:t>
        </m:r>
      </m:oMath>
      <w:r>
        <w:t>时，h分别为</w:t>
      </w:r>
      <m:oMath>
        <m:r>
          <m:t>900m，600m，300m.</m:t>
        </m:r>
      </m:oMath>
      <w:r>
        <w:br/>
      </w:r>
      <w:r>
        <w:t>由一次函数增减性可知：</w:t>
      </w:r>
      <w:r>
        <w:br/>
      </w:r>
      <w:r>
        <w:t>当</w:t>
      </w:r>
      <m:oMath>
        <m:r>
          <m:t>300≤h＜600</m:t>
        </m:r>
      </m:oMath>
      <w:r>
        <w:t>时，</w:t>
      </w:r>
      <m:oMath>
        <m:sSub>
          <m:e>
            <m:r>
              <m:t>p</m:t>
            </m:r>
          </m:e>
          <m:sub>
            <m:r>
              <m:t>1</m:t>
            </m:r>
          </m:sub>
        </m:sSub>
        <m:r>
          <m:t>=−</m:t>
        </m:r>
        <m:f>
          <m:num>
            <m:r>
              <m:t>1</m:t>
            </m:r>
          </m:num>
          <m:den>
            <m:r>
              <m:t>25</m:t>
            </m:r>
          </m:den>
        </m:f>
        <m:r>
          <m:t>T+</m:t>
        </m:r>
        <m:f>
          <m:num>
            <m:r>
              <m:t>87</m:t>
            </m:r>
          </m:num>
          <m:den>
            <m:r>
              <m:t>50</m:t>
            </m:r>
          </m:den>
        </m:f>
        <m:r>
          <m:t>=−</m:t>
        </m:r>
        <m:f>
          <m:num>
            <m:r>
              <m:t>1</m:t>
            </m:r>
          </m:num>
          <m:den>
            <m:r>
              <m:t>25</m:t>
            </m:r>
          </m:den>
        </m:f>
        <m:d>
          <m:e>
            <m:r>
              <m:t>−</m:t>
            </m:r>
            <m:f>
              <m:num>
                <m:r>
                  <m:t>1</m:t>
                </m:r>
              </m:num>
              <m:den>
                <m:r>
                  <m:t>200</m:t>
                </m:r>
              </m:den>
            </m:f>
            <m:r>
              <m:t>h+22</m:t>
            </m:r>
          </m:e>
        </m:d>
        <m:r>
          <m:t>+</m:t>
        </m:r>
        <m:f>
          <m:num>
            <m:r>
              <m:t>87</m:t>
            </m:r>
          </m:num>
          <m:den>
            <m:r>
              <m:t>50</m:t>
            </m:r>
          </m:den>
        </m:f>
        <m:r>
          <m:t>=</m:t>
        </m:r>
        <m:f>
          <m:num>
            <m:r>
              <m:t>1</m:t>
            </m:r>
          </m:num>
          <m:den>
            <m:r>
              <m:t>5000</m:t>
            </m:r>
          </m:den>
        </m:f>
        <m:r>
          <m:t>h+</m:t>
        </m:r>
        <m:f>
          <m:num>
            <m:r>
              <m:t>43</m:t>
            </m:r>
          </m:num>
          <m:den>
            <m:r>
              <m:t>50</m:t>
            </m:r>
          </m:den>
        </m:f>
      </m:oMath>
      <w:r>
        <w:t>.</w:t>
      </w:r>
      <w:r>
        <w:br/>
      </w:r>
      <w:r>
        <w:t>当</w:t>
      </w:r>
      <m:oMath>
        <m:r>
          <m:t>600≤h≤900</m:t>
        </m:r>
      </m:oMath>
      <w:r>
        <w:t>时，</w:t>
      </w:r>
      <m:oMath>
        <m:sSub>
          <m:e>
            <m:r>
              <m:t>p</m:t>
            </m:r>
          </m:e>
          <m:sub>
            <m:r>
              <m:t>2</m:t>
            </m:r>
          </m:sub>
        </m:sSub>
        <m:r>
          <m:t>=</m:t>
        </m:r>
        <m:f>
          <m:num>
            <m:r>
              <m:t>1</m:t>
            </m:r>
          </m:num>
          <m:den>
            <m:r>
              <m:t>25</m:t>
            </m:r>
          </m:den>
        </m:f>
        <m:r>
          <m:t>T+</m:t>
        </m:r>
        <m:f>
          <m:num>
            <m:r>
              <m:t>11</m:t>
            </m:r>
          </m:num>
          <m:den>
            <m:r>
              <m:t>50</m:t>
            </m:r>
          </m:den>
        </m:f>
        <m:r>
          <m:t>=</m:t>
        </m:r>
        <m:f>
          <m:num>
            <m:r>
              <m:t>1</m:t>
            </m:r>
          </m:num>
          <m:den>
            <m:r>
              <m:t>25</m:t>
            </m:r>
          </m:den>
        </m:f>
        <m:d>
          <m:e>
            <m:r>
              <m:t>−</m:t>
            </m:r>
            <m:f>
              <m:num>
                <m:r>
                  <m:t>1</m:t>
                </m:r>
              </m:num>
              <m:den>
                <m:r>
                  <m:t>200</m:t>
                </m:r>
              </m:den>
            </m:f>
            <m:r>
              <m:t>h+22</m:t>
            </m:r>
          </m:e>
        </m:d>
        <m:r>
          <m:t>+</m:t>
        </m:r>
        <m:f>
          <m:num>
            <m:r>
              <m:t>11</m:t>
            </m:r>
          </m:num>
          <m:den>
            <m:r>
              <m:t>50</m:t>
            </m:r>
          </m:den>
        </m:f>
        <m:r>
          <m:t>=−</m:t>
        </m:r>
        <m:f>
          <m:num>
            <m:r>
              <m:t>1</m:t>
            </m:r>
          </m:num>
          <m:den>
            <m:r>
              <m:t>5000</m:t>
            </m:r>
          </m:den>
        </m:f>
        <m:r>
          <m:t>h+</m:t>
        </m:r>
        <m:f>
          <m:num>
            <m:r>
              <m:t>11</m:t>
            </m:r>
          </m:num>
          <m:den>
            <m:r>
              <m:t>10</m:t>
            </m:r>
          </m:den>
        </m:f>
      </m:oMath>
      <w:r>
        <w:t>.</w:t>
      </w:r>
      <w:r>
        <w:br/>
      </w:r>
      <w:r>
        <w:t>所以当</w:t>
      </w:r>
      <m:oMath>
        <m:r>
          <m:t>300≤h＜600</m:t>
        </m:r>
      </m:oMath>
      <w:r>
        <w:t>时，</w:t>
      </w:r>
      <w:r>
        <w:br/>
      </w:r>
      <w:r>
        <w:t>成活量</w:t>
      </w:r>
      <m:oMath>
        <m:r>
          <m:t>=w⋅</m:t>
        </m:r>
        <m:sSub>
          <m:e>
            <m:r>
              <m:t>p</m:t>
            </m:r>
          </m:e>
          <m:sub>
            <m:r>
              <m:t>1</m:t>
            </m:r>
          </m:sub>
        </m:sSub>
        <m:r>
          <m:t>=</m:t>
        </m:r>
        <m:d>
          <m:e>
            <m:r>
              <m:t>−2h+2000</m:t>
            </m:r>
          </m:e>
        </m:d>
        <m:r>
          <m:t>⋅</m:t>
        </m:r>
        <m:d>
          <m:e>
            <m:f>
              <m:num>
                <m:r>
                  <m:t>1</m:t>
                </m:r>
              </m:num>
              <m:den>
                <m:r>
                  <m:t>5000</m:t>
                </m:r>
              </m:den>
            </m:f>
            <m:r>
              <m:t>h+</m:t>
            </m:r>
            <m:f>
              <m:num>
                <m:r>
                  <m:t>43</m:t>
                </m:r>
              </m:num>
              <m:den>
                <m:r>
                  <m:t>50</m:t>
                </m:r>
              </m:den>
            </m:f>
          </m:e>
        </m:d>
      </m:oMath>
      <w:r>
        <w:t>.</w:t>
      </w:r>
      <w:r>
        <w:br/>
      </w:r>
      <w:r>
        <w:t>因为</w:t>
      </w:r>
      <m:oMath>
        <m:r>
          <m:t>−</m:t>
        </m:r>
        <m:f>
          <m:num>
            <m:r>
              <m:t>1</m:t>
            </m:r>
          </m:num>
          <m:den>
            <m:r>
              <m:t>2500</m:t>
            </m:r>
          </m:den>
        </m:f>
        <m:r>
          <m:t>&lt;0</m:t>
        </m:r>
      </m:oMath>
      <w:r>
        <w:t>，对称轴在y轴左侧，</w:t>
      </w:r>
      <w:r>
        <w:br/>
      </w:r>
      <w:r>
        <w:t>所以当</w:t>
      </w:r>
      <m:oMath>
        <m:r>
          <m:t>300≤h＜600</m:t>
        </m:r>
      </m:oMath>
      <w:r>
        <w:t>时，成活量随h的增大而减小.</w:t>
      </w:r>
      <w:r>
        <w:br/>
      </w:r>
      <w:r>
        <w:t>所以当</w:t>
      </w:r>
      <m:oMath>
        <m:r>
          <m:t>h=300</m:t>
        </m:r>
      </m:oMath>
      <w:r>
        <w:t>时，成活量最大.</w:t>
      </w:r>
      <w:r>
        <w:br/>
      </w:r>
      <w:r>
        <w:t>根据统计结果中的数据，可知</w:t>
      </w:r>
      <m:oMath>
        <m:r>
          <m:t>h=300</m:t>
        </m:r>
      </m:oMath>
      <w:r>
        <w:t>时成活率为</w:t>
      </w:r>
      <m:oMath>
        <m:r>
          <m:t>92％</m:t>
        </m:r>
      </m:oMath>
      <w:r>
        <w:t>，种植量为</w:t>
      </w:r>
      <m:oMath>
        <m:r>
          <m:t>1400</m:t>
        </m:r>
      </m:oMath>
      <w:r>
        <w:t>株.</w:t>
      </w:r>
      <w:r>
        <w:br/>
      </w:r>
      <w:r>
        <w:t>所以此时最大成活量为</w:t>
      </w:r>
      <m:oMath>
        <m:r>
          <m:t>1400×92%=1288</m:t>
        </m:r>
      </m:oMath>
      <w:r>
        <w:t>（株）.</w:t>
      </w:r>
      <w:r>
        <w:br/>
      </w:r>
      <w:r>
        <w:t>当</w:t>
      </w:r>
      <m:oMath>
        <m:r>
          <m:t>600≤h≤900</m:t>
        </m:r>
      </m:oMath>
      <w:r>
        <w:t>时，成活量</w:t>
      </w:r>
      <m:oMath>
        <m:r>
          <m:t>=w⋅</m:t>
        </m:r>
        <m:sSub>
          <m:e>
            <m:r>
              <m:t>p</m:t>
            </m:r>
          </m:e>
          <m:sub>
            <m:r>
              <m:t>2</m:t>
            </m:r>
          </m:sub>
        </m:sSub>
        <m:r>
          <m:t>=</m:t>
        </m:r>
        <m:d>
          <m:e>
            <m:r>
              <m:t>−2h+2000</m:t>
            </m:r>
          </m:e>
        </m:d>
        <m:r>
          <m:t>⋅</m:t>
        </m:r>
        <m:d>
          <m:e>
            <m:r>
              <m:t>−</m:t>
            </m:r>
            <m:f>
              <m:num>
                <m:r>
                  <m:t>1</m:t>
                </m:r>
              </m:num>
              <m:den>
                <m:r>
                  <m:t>5000</m:t>
                </m:r>
              </m:den>
            </m:f>
            <m:r>
              <m:t>h+</m:t>
            </m:r>
            <m:f>
              <m:num>
                <m:r>
                  <m:t>11</m:t>
                </m:r>
              </m:num>
              <m:den>
                <m:r>
                  <m:t>10</m:t>
                </m:r>
              </m:den>
            </m:f>
          </m:e>
        </m:d>
      </m:oMath>
      <w:r>
        <w:t>.</w:t>
      </w:r>
      <w:r>
        <w:br/>
      </w:r>
      <w:r>
        <w:t>因为</w:t>
      </w:r>
      <m:oMath>
        <m:f>
          <m:num>
            <m:r>
              <m:t>1</m:t>
            </m:r>
          </m:num>
          <m:den>
            <m:r>
              <m:t>2500</m:t>
            </m:r>
          </m:den>
        </m:f>
        <m:r>
          <m:t>＞0</m:t>
        </m:r>
      </m:oMath>
      <w:r>
        <w:t>，对称轴在</w:t>
      </w:r>
      <m:oMath>
        <m:r>
          <m:t>h=900</m:t>
        </m:r>
      </m:oMath>
      <w:r>
        <w:t>的右侧，</w:t>
      </w:r>
      <w:r>
        <w:br/>
      </w:r>
      <w:r>
        <w:t>所以当</w:t>
      </w:r>
      <m:oMath>
        <m:r>
          <m:t>600≤h≤900</m:t>
        </m:r>
      </m:oMath>
      <w:r>
        <w:t>时，成活量随h的增大而减小.</w:t>
      </w:r>
      <w:r>
        <w:br/>
      </w:r>
      <w:r>
        <w:t>所以当</w:t>
      </w:r>
      <m:oMath>
        <m:r>
          <m:t>h=600</m:t>
        </m:r>
      </m:oMath>
      <w:r>
        <w:t>时,成活量最大.</w:t>
      </w:r>
      <w:r>
        <w:br/>
      </w:r>
      <w:r>
        <w:t>根据计算,可知</w:t>
      </w:r>
      <m:oMath>
        <m:r>
          <m:t>h=600</m:t>
        </m:r>
      </m:oMath>
      <w:r>
        <w:t>时成活率为</w:t>
      </w:r>
      <m:oMath>
        <m:r>
          <m:t>98％</m:t>
        </m:r>
      </m:oMath>
      <w:r>
        <w:t>,种植量为</w:t>
      </w:r>
      <m:oMath>
        <m:r>
          <m:t>800</m:t>
        </m:r>
      </m:oMath>
      <w:r>
        <w:t>株,</w:t>
      </w:r>
      <w:r>
        <w:br/>
      </w:r>
      <w:r>
        <w:t>所以最大成活量为</w:t>
      </w:r>
      <m:oMath>
        <m:r>
          <m:t>800×98％=784</m:t>
        </m:r>
      </m:oMath>
      <w:r>
        <w:t>株</w:t>
      </w:r>
      <w:r>
        <w:br/>
      </w:r>
      <w:r>
        <w:t>因为</w:t>
      </w:r>
      <m:oMath>
        <m:r>
          <m:t>784＜1288</m:t>
        </m:r>
      </m:oMath>
      <w:r>
        <w:br/>
      </w:r>
      <w:r>
        <w:t>综上，可知当</w:t>
      </w:r>
      <m:oMath>
        <m:r>
          <m:t>h=300</m:t>
        </m:r>
      </m:oMath>
      <w:r>
        <w:t>时成活量最大.</w:t>
      </w:r>
      <w:r>
        <w:br/>
      </w:r>
      <w:r>
        <w:t>所以山高h为</w:t>
      </w:r>
      <m:oMath>
        <m:r>
          <m:t>300</m:t>
        </m:r>
      </m:oMath>
      <w:r>
        <w:t>米时该作物的成活量最大.</w:t>
      </w:r>
    </w:p>
    <w:p>
      <w:pPr>
        <w:pStyle w:val="BodyText"/>
      </w:pPr>
      <w:r>
        <w:t>【 解析 】</w:t>
      </w:r>
    </w:p>
    <w:p>
      <w:pPr>
        <w:pStyle w:val="BodyText"/>
      </w:pPr>
      <w:r>
        <w:t>（1）由山脚下温度约为</w:t>
      </w:r>
      <m:oMath>
        <m:sSup>
          <m:e>
            <m:r>
              <m:t>22</m:t>
            </m:r>
          </m:e>
          <m:sup>
            <m:r>
              <m:t>∘</m:t>
            </m:r>
          </m:sup>
        </m:sSup>
        <m:r>
          <m:t>C</m:t>
        </m:r>
      </m:oMath>
      <w:r>
        <w:t>，山高h（单位：m）每增加</w:t>
      </w:r>
      <m:oMath>
        <m:r>
          <m:t>100m</m:t>
        </m:r>
      </m:oMath>
      <w:r>
        <w:t>，温度T（单位：</w:t>
      </w:r>
      <m:oMath>
        <m:sSup>
          <m:e>
            <m:r>
              <m:t>​</m:t>
            </m:r>
          </m:e>
          <m:sup>
            <m:r>
              <m:t>∘</m:t>
            </m:r>
          </m:sup>
        </m:sSup>
        <m:r>
          <m:t>C</m:t>
        </m:r>
      </m:oMath>
      <w:r>
        <w:t>）下降约</w:t>
      </w:r>
      <m:oMath>
        <m:sSup>
          <m:e>
            <m:r>
              <m:t>0.5</m:t>
            </m:r>
          </m:e>
          <m:sup>
            <m:r>
              <m:t>∘</m:t>
            </m:r>
          </m:sup>
        </m:sSup>
        <m:r>
          <m:t>C</m:t>
        </m:r>
      </m:oMath>
      <w:r>
        <w:t>得</w:t>
      </w:r>
      <m:oMath>
        <m:r>
          <m:t>T=−</m:t>
        </m:r>
        <m:f>
          <m:num>
            <m:r>
              <m:t>1</m:t>
            </m:r>
          </m:num>
          <m:den>
            <m:r>
              <m:t>200</m:t>
            </m:r>
          </m:den>
        </m:f>
        <m:r>
          <m:t>h+22</m:t>
        </m:r>
        <m:d>
          <m:e>
            <m:r>
              <m:t>0≤h≤1000</m:t>
            </m:r>
          </m:e>
        </m:d>
        <m:r>
          <m:t>.</m:t>
        </m:r>
      </m:oMath>
      <w:r>
        <w:t>根据增减性可知当</w:t>
      </w:r>
      <m:oMath>
        <m:r>
          <m:t>h=1000m</m:t>
        </m:r>
      </m:oMath>
      <w:r>
        <w:t>时，T有最小值</w:t>
      </w:r>
      <m:oMath>
        <m:sSup>
          <m:e>
            <m:r>
              <m:t>17</m:t>
            </m:r>
          </m:e>
          <m:sup>
            <m:r>
              <m:t>∘</m:t>
            </m:r>
          </m:sup>
        </m:sSup>
        <m:r>
          <m:t>C</m:t>
        </m:r>
      </m:oMath>
      <w:r>
        <w:t>.</w:t>
      </w:r>
      <w:r>
        <w:br/>
      </w:r>
      <w:r>
        <w:t>（2）根据表一的数据可知，当</w:t>
      </w:r>
      <m:oMath>
        <m:r>
          <m:t>19≤T≤21</m:t>
        </m:r>
      </m:oMath>
      <w:r>
        <w:t>时，成活率p与温度T之间的关系大致符合一次函数关系，不妨设</w:t>
      </w:r>
      <m:oMath>
        <m:sSub>
          <m:e>
            <m:r>
              <m:t>p</m:t>
            </m:r>
          </m:e>
          <m:sub>
            <m:r>
              <m:t>1</m:t>
            </m:r>
          </m:sub>
        </m:sSub>
        <m:r>
          <m:t>=</m:t>
        </m:r>
        <m:sSub>
          <m:e>
            <m:r>
              <m:t>k</m:t>
            </m:r>
          </m:e>
          <m:sub>
            <m:r>
              <m:t>1</m:t>
            </m:r>
          </m:sub>
        </m:sSub>
        <m:r>
          <m:t>T+</m:t>
        </m:r>
        <m:sSub>
          <m:e>
            <m:r>
              <m:t>b</m:t>
            </m:r>
          </m:e>
          <m:sub>
            <m:r>
              <m:t>1</m:t>
            </m:r>
          </m:sub>
        </m:sSub>
      </m:oMath>
      <w:r>
        <w:t>，</w:t>
      </w:r>
      <m:oMath>
        <m:r>
          <m:t>17.5≤T＜19</m:t>
        </m:r>
      </m:oMath>
      <w:r>
        <w:t>时，成活率p与温度T之间的关系大致符合一次函数关系不妨设</w:t>
      </w:r>
      <m:oMath>
        <m:sSub>
          <m:e>
            <m:r>
              <m:t>p</m:t>
            </m:r>
          </m:e>
          <m:sub>
            <m:r>
              <m:t>2</m:t>
            </m:r>
          </m:sub>
        </m:sSub>
        <m:r>
          <m:t>=</m:t>
        </m:r>
        <m:sSub>
          <m:e>
            <m:r>
              <m:t>k</m:t>
            </m:r>
          </m:e>
          <m:sub>
            <m:r>
              <m:t>2</m:t>
            </m:r>
          </m:sub>
        </m:sSub>
        <m:r>
          <m:t>T+</m:t>
        </m:r>
        <m:sSub>
          <m:e>
            <m:r>
              <m:t>b</m:t>
            </m:r>
          </m:e>
          <m:sub>
            <m:r>
              <m:t>2</m:t>
            </m:r>
          </m:sub>
        </m:sSub>
      </m:oMath>
      <w:r>
        <w:t>.根据数据得</w:t>
      </w:r>
      <m:oMath>
        <m:sSub>
          <m:e>
            <m:r>
              <m:t>p</m:t>
            </m:r>
          </m:e>
          <m:sub>
            <m:r>
              <m:t>1</m:t>
            </m:r>
          </m:sub>
        </m:sSub>
        <m:r>
          <m:t>=−</m:t>
        </m:r>
        <m:f>
          <m:num>
            <m:r>
              <m:t>1</m:t>
            </m:r>
          </m:num>
          <m:den>
            <m:r>
              <m:t>25</m:t>
            </m:r>
          </m:den>
        </m:f>
        <m:r>
          <m:t>T+</m:t>
        </m:r>
        <m:f>
          <m:num>
            <m:r>
              <m:t>87</m:t>
            </m:r>
          </m:num>
          <m:den>
            <m:r>
              <m:t>50</m:t>
            </m:r>
          </m:den>
        </m:f>
        <m:d>
          <m:e>
            <m:r>
              <m:t>19≤T≤21</m:t>
            </m:r>
          </m:e>
        </m:d>
      </m:oMath>
      <w:r>
        <w:t>，</w:t>
      </w:r>
      <m:oMath>
        <m:sSub>
          <m:e>
            <m:r>
              <m:t>p</m:t>
            </m:r>
          </m:e>
          <m:sub>
            <m:r>
              <m:t>2</m:t>
            </m:r>
          </m:sub>
        </m:sSub>
        <m:r>
          <m:t>=</m:t>
        </m:r>
        <m:f>
          <m:num>
            <m:r>
              <m:t>1</m:t>
            </m:r>
          </m:num>
          <m:den>
            <m:r>
              <m:t>25</m:t>
            </m:r>
          </m:den>
        </m:f>
        <m:r>
          <m:t>T+</m:t>
        </m:r>
        <m:f>
          <m:num>
            <m:r>
              <m:t>11</m:t>
            </m:r>
          </m:num>
          <m:den>
            <m:r>
              <m:t>50</m:t>
            </m:r>
          </m:den>
        </m:f>
        <m:d>
          <m:e>
            <m:r>
              <m:t>17.5≤T&lt;19</m:t>
            </m:r>
          </m:e>
        </m:d>
      </m:oMath>
      <w:r>
        <w:t>.</w:t>
      </w:r>
      <w:r>
        <w:br/>
      </w:r>
      <w:r>
        <w:t>当</w:t>
      </w:r>
      <m:oMath>
        <m:r>
          <m:t>0≤h≤1000</m:t>
        </m:r>
      </m:oMath>
      <w:r>
        <w:t>.时，可估计种植量w与山高h之间的关系大致符合一次函数关系，不妨设</w:t>
      </w:r>
      <m:oMath>
        <m:r>
          <m:t>w=</m:t>
        </m:r>
        <m:sSub>
          <m:e>
            <m:r>
              <m:t>k</m:t>
            </m:r>
          </m:e>
          <m:sub>
            <m:r>
              <m:t>3</m:t>
            </m:r>
          </m:sub>
        </m:sSub>
        <m:r>
          <m:t>h+</m:t>
        </m:r>
        <m:sSub>
          <m:e>
            <m:r>
              <m:t>b</m:t>
            </m:r>
          </m:e>
          <m:sub>
            <m:r>
              <m:t>3</m:t>
            </m:r>
          </m:sub>
        </m:sSub>
      </m:oMath>
      <w:r>
        <w:t>.所以</w:t>
      </w:r>
      <m:oMath>
        <m:r>
          <m:t>w=−2h+2000</m:t>
        </m:r>
        <m:d>
          <m:e>
            <m:r>
              <m:t>0≤h≤1000</m:t>
            </m:r>
          </m:e>
        </m:d>
      </m:oMath>
      <w:r>
        <w:t>.</w:t>
      </w:r>
      <w:r>
        <w:br/>
      </w:r>
      <w:r>
        <w:t>当</w:t>
      </w:r>
      <m:oMath>
        <m:r>
          <m:t>17.5≤T≤20.5</m:t>
        </m:r>
      </m:oMath>
      <w:r>
        <w:t>讨论</w:t>
      </w:r>
      <w:r>
        <w:br/>
      </w:r>
      <w:r>
        <w:t>由</w:t>
      </w:r>
      <m:oMath>
        <m:r>
          <m:t>T=−</m:t>
        </m:r>
        <m:f>
          <m:num>
            <m:r>
              <m:t>1</m:t>
            </m:r>
          </m:num>
          <m:den>
            <m:r>
              <m:t>200</m:t>
            </m:r>
          </m:den>
        </m:f>
        <m:r>
          <m:t>h+22</m:t>
        </m:r>
      </m:oMath>
      <w:r>
        <w:t>，可知T为</w:t>
      </w:r>
      <m:oMath>
        <m:sSup>
          <m:e>
            <m:r>
              <m:t>17.5</m:t>
            </m:r>
          </m:e>
          <m:sup>
            <m:r>
              <m:t>∘</m:t>
            </m:r>
          </m:sup>
        </m:sSup>
        <m:r>
          <m:t>C,</m:t>
        </m:r>
        <m:sSup>
          <m:e>
            <m:r>
              <m:t>19</m:t>
            </m:r>
          </m:e>
          <m:sup>
            <m:r>
              <m:t>∘</m:t>
            </m:r>
          </m:sup>
        </m:sSup>
        <m:r>
          <m:t>C,</m:t>
        </m:r>
        <m:sSup>
          <m:e>
            <m:r>
              <m:t>20.5</m:t>
            </m:r>
          </m:e>
          <m:sup>
            <m:r>
              <m:t>∘</m:t>
            </m:r>
          </m:sup>
        </m:sSup>
        <m:r>
          <m:t>C</m:t>
        </m:r>
      </m:oMath>
      <w:r>
        <w:t>时，h分别为</w:t>
      </w:r>
      <m:oMath>
        <m:r>
          <m:t>900m，600m，300m.</m:t>
        </m:r>
      </m:oMath>
      <w:r>
        <w:br/>
      </w:r>
      <w:r>
        <w:t>当</w:t>
      </w:r>
      <m:oMath>
        <m:r>
          <m:t>300≤h≤600</m:t>
        </m:r>
      </m:oMath>
      <w:r>
        <w:t>时，</w:t>
      </w:r>
      <m:oMath>
        <m:sSub>
          <m:e>
            <m:r>
              <m:t>p</m:t>
            </m:r>
          </m:e>
          <m:sub>
            <m:r>
              <m:t>1</m:t>
            </m:r>
          </m:sub>
        </m:sSub>
        <m:r>
          <m:t>=−</m:t>
        </m:r>
        <m:f>
          <m:num>
            <m:r>
              <m:t>1</m:t>
            </m:r>
          </m:num>
          <m:den>
            <m:r>
              <m:t>25</m:t>
            </m:r>
          </m:den>
        </m:f>
        <m:r>
          <m:t>T+</m:t>
        </m:r>
        <m:f>
          <m:num>
            <m:r>
              <m:t>87</m:t>
            </m:r>
          </m:num>
          <m:den>
            <m:r>
              <m:t>50</m:t>
            </m:r>
          </m:den>
        </m:f>
        <m:r>
          <m:t>=−</m:t>
        </m:r>
        <m:f>
          <m:num>
            <m:r>
              <m:t>1</m:t>
            </m:r>
          </m:num>
          <m:den>
            <m:r>
              <m:t>25</m:t>
            </m:r>
          </m:den>
        </m:f>
        <m:d>
          <m:e>
            <m:r>
              <m:t>−</m:t>
            </m:r>
            <m:f>
              <m:num>
                <m:r>
                  <m:t>1</m:t>
                </m:r>
              </m:num>
              <m:den>
                <m:r>
                  <m:t>200</m:t>
                </m:r>
              </m:den>
            </m:f>
            <m:r>
              <m:t>h+22</m:t>
            </m:r>
          </m:e>
        </m:d>
        <m:r>
          <m:t>+</m:t>
        </m:r>
        <m:f>
          <m:num>
            <m:r>
              <m:t>87</m:t>
            </m:r>
          </m:num>
          <m:den>
            <m:r>
              <m:t>50</m:t>
            </m:r>
          </m:den>
        </m:f>
        <m:r>
          <m:t>=</m:t>
        </m:r>
        <m:f>
          <m:num>
            <m:r>
              <m:t>1</m:t>
            </m:r>
          </m:num>
          <m:den>
            <m:r>
              <m:t>5000</m:t>
            </m:r>
          </m:den>
        </m:f>
        <m:r>
          <m:t>h+</m:t>
        </m:r>
        <m:f>
          <m:num>
            <m:r>
              <m:t>43</m:t>
            </m:r>
          </m:num>
          <m:den>
            <m:r>
              <m:t>50</m:t>
            </m:r>
          </m:den>
        </m:f>
      </m:oMath>
      <w:r>
        <w:t>.</w:t>
      </w:r>
      <w:r>
        <w:br/>
      </w:r>
      <w:r>
        <w:t>成活量</w:t>
      </w:r>
      <m:oMath>
        <m:r>
          <m:t>=w⋅</m:t>
        </m:r>
        <m:sSub>
          <m:e>
            <m:r>
              <m:t>p</m:t>
            </m:r>
          </m:e>
          <m:sub>
            <m:r>
              <m:t>1</m:t>
            </m:r>
          </m:sub>
        </m:sSub>
        <m:r>
          <m:t>=</m:t>
        </m:r>
        <m:d>
          <m:e>
            <m:r>
              <m:t>−2h+2000</m:t>
            </m:r>
          </m:e>
        </m:d>
        <m:r>
          <m:t>⋅</m:t>
        </m:r>
        <m:d>
          <m:e>
            <m:f>
              <m:num>
                <m:r>
                  <m:t>1</m:t>
                </m:r>
              </m:num>
              <m:den>
                <m:r>
                  <m:t>5000</m:t>
                </m:r>
              </m:den>
            </m:f>
            <m:r>
              <m:t>h+</m:t>
            </m:r>
            <m:f>
              <m:num>
                <m:r>
                  <m:t>43</m:t>
                </m:r>
              </m:num>
              <m:den>
                <m:r>
                  <m:t>50</m:t>
                </m:r>
              </m:den>
            </m:f>
          </m:e>
        </m:d>
      </m:oMath>
      <w:r>
        <w:t>.</w:t>
      </w:r>
      <w:r>
        <w:br/>
      </w:r>
      <w:r>
        <w:t>根据函数增减性得到当</w:t>
      </w:r>
      <m:oMath>
        <m:r>
          <m:t>h=300</m:t>
        </m:r>
      </m:oMath>
      <w:r>
        <w:t>时，成活量最大.</w:t>
      </w:r>
      <w:r>
        <w:br/>
      </w:r>
      <w:r>
        <w:t>当</w:t>
      </w:r>
      <m:oMath>
        <m:r>
          <m:t>600＜h≤900</m:t>
        </m:r>
      </m:oMath>
      <w:r>
        <w:t>时，</w:t>
      </w:r>
      <m:oMath>
        <m:sSub>
          <m:e>
            <m:r>
              <m:t>p</m:t>
            </m:r>
          </m:e>
          <m:sub>
            <m:r>
              <m:t>2</m:t>
            </m:r>
          </m:sub>
        </m:sSub>
        <m:r>
          <m:t>=</m:t>
        </m:r>
        <m:f>
          <m:num>
            <m:r>
              <m:t>1</m:t>
            </m:r>
          </m:num>
          <m:den>
            <m:r>
              <m:t>25</m:t>
            </m:r>
          </m:den>
        </m:f>
        <m:r>
          <m:t>T+</m:t>
        </m:r>
        <m:f>
          <m:num>
            <m:r>
              <m:t>11</m:t>
            </m:r>
          </m:num>
          <m:den>
            <m:r>
              <m:t>50</m:t>
            </m:r>
          </m:den>
        </m:f>
        <m:r>
          <m:t>=</m:t>
        </m:r>
        <m:f>
          <m:num>
            <m:r>
              <m:t>1</m:t>
            </m:r>
          </m:num>
          <m:den>
            <m:r>
              <m:t>25</m:t>
            </m:r>
          </m:den>
        </m:f>
        <m:d>
          <m:e>
            <m:r>
              <m:t>−</m:t>
            </m:r>
            <m:f>
              <m:num>
                <m:r>
                  <m:t>1</m:t>
                </m:r>
              </m:num>
              <m:den>
                <m:r>
                  <m:t>200</m:t>
                </m:r>
              </m:den>
            </m:f>
            <m:r>
              <m:t>h+22</m:t>
            </m:r>
          </m:e>
        </m:d>
        <m:r>
          <m:t>+</m:t>
        </m:r>
        <m:f>
          <m:num>
            <m:r>
              <m:t>11</m:t>
            </m:r>
          </m:num>
          <m:den>
            <m:r>
              <m:t>50</m:t>
            </m:r>
          </m:den>
        </m:f>
        <m:r>
          <m:t>=−</m:t>
        </m:r>
        <m:f>
          <m:num>
            <m:r>
              <m:t>1</m:t>
            </m:r>
          </m:num>
          <m:den>
            <m:r>
              <m:t>5000</m:t>
            </m:r>
          </m:den>
        </m:f>
        <m:r>
          <m:t>h+</m:t>
        </m:r>
        <m:f>
          <m:num>
            <m:r>
              <m:t>11</m:t>
            </m:r>
          </m:num>
          <m:den>
            <m:r>
              <m:t>10</m:t>
            </m:r>
          </m:den>
        </m:f>
      </m:oMath>
      <w:r>
        <w:t>.</w:t>
      </w:r>
      <w:r>
        <w:br/>
      </w:r>
      <w:r>
        <w:t>所以当</w:t>
      </w:r>
      <m:oMath>
        <m:r>
          <m:t>h=600</m:t>
        </m:r>
      </m:oMath>
      <w:r>
        <w:t>时，所以最大成活量为</w:t>
      </w:r>
      <m:oMath>
        <m:r>
          <m:t>800×98％=784</m:t>
        </m:r>
      </m:oMath>
      <w:r>
        <w:t>株</w:t>
      </w:r>
      <w:r>
        <w:br/>
      </w:r>
      <w:r>
        <w:t>综上当</w:t>
      </w:r>
      <m:oMath>
        <m:r>
          <m:t>h=300</m:t>
        </m:r>
      </m:oMath>
      <w:r>
        <w:t>时，成活量最大.</w:t>
      </w:r>
    </w:p>
    <w:p>
      <w:pPr>
        <w:pStyle w:val="BodyText"/>
      </w:pPr>
      <w:r>
        <w:br/>
      </w:r>
    </w:p>
    <w:p>
      <w:pPr>
        <w:pStyle w:val="BodyText"/>
      </w:pPr>
      <w:r>
        <w:t>【 第 25 题 】</w:t>
      </w:r>
    </w:p>
    <w:p>
      <w:pPr>
        <w:pStyle w:val="BodyText"/>
      </w:pPr>
      <w:r>
        <w:t>【 答 案 】</w:t>
      </w:r>
    </w:p>
    <w:p>
      <w:pPr>
        <w:pStyle w:val="BodyText"/>
      </w:pPr>
      <w:r>
        <w:t>解：(1)</w:t>
      </w:r>
      <m:oMath>
        <m:r>
          <m:t>A</m:t>
        </m:r>
        <m:d>
          <m:e>
            <m:r>
              <m:t>4,−6</m:t>
            </m:r>
          </m:e>
        </m:d>
      </m:oMath>
      <w:r>
        <w:t>或</w:t>
      </w:r>
      <m:oMath>
        <m:d>
          <m:e>
            <m:r>
              <m:t>−4,6</m:t>
            </m:r>
          </m:e>
        </m:d>
      </m:oMath>
      <w:r>
        <w:br/>
      </w:r>
      <w:r>
        <w:t>(2)①答</w:t>
      </w:r>
      <m:oMath>
        <m:r>
          <m:t>E</m:t>
        </m:r>
        <m:d>
          <m:e>
            <m:r>
              <m:t>1,−1</m:t>
            </m:r>
          </m:e>
        </m:d>
      </m:oMath>
      <w:r>
        <w:t>不是点N的对称位似点，理由如下:</w:t>
      </w:r>
      <w:r>
        <w:br/>
      </w:r>
      <w:r>
        <w:t>方法一：</w:t>
      </w:r>
      <w:r>
        <w:br/>
      </w:r>
      <w:r>
        <w:t>设</w:t>
      </w:r>
      <m:oMath>
        <m:sSub>
          <m:e>
            <m:r>
              <m:t>A</m:t>
            </m:r>
          </m:e>
          <m:sub>
            <m:r>
              <m:t>1</m:t>
            </m:r>
          </m:sub>
        </m:sSub>
        <m:d>
          <m:e>
            <m:sSub>
              <m:e>
                <m:r>
                  <m:t>x</m:t>
                </m:r>
              </m:e>
              <m:sub>
                <m:r>
                  <m:t>1</m:t>
                </m:r>
              </m:sub>
            </m:sSub>
            <m:r>
              <m:t>,</m:t>
            </m:r>
            <m:sSub>
              <m:e>
                <m:r>
                  <m:t>y</m:t>
                </m:r>
              </m:e>
              <m:sub>
                <m:r>
                  <m:t>1</m:t>
                </m:r>
              </m:sub>
            </m:sSub>
          </m:e>
        </m:d>
        <m:r>
          <m:t>,</m:t>
        </m:r>
        <m:sSub>
          <m:e>
            <m:r>
              <m:t>A</m:t>
            </m:r>
          </m:e>
          <m:sub>
            <m:r>
              <m:t>2</m:t>
            </m:r>
          </m:sub>
        </m:sSub>
        <m:d>
          <m:e>
            <m:sSub>
              <m:e>
                <m:r>
                  <m:t>x</m:t>
                </m:r>
              </m:e>
              <m:sub>
                <m:r>
                  <m:t>2</m:t>
                </m:r>
              </m:sub>
            </m:sSub>
            <m:r>
              <m:t>,</m:t>
            </m:r>
            <m:sSub>
              <m:e>
                <m:r>
                  <m:t>y</m:t>
                </m:r>
              </m:e>
              <m:sub>
                <m:r>
                  <m:t>2</m:t>
                </m:r>
              </m:sub>
            </m:sSub>
          </m:e>
        </m:d>
      </m:oMath>
      <w:r>
        <w:t>，由题可知</w:t>
      </w:r>
      <m:oMath>
        <m:d>
          <m:dPr>
            <m:begChr m:val="|"/>
            <m:endChr m:val="|"/>
          </m:dPr>
          <m:e>
            <m:f>
              <m:num>
                <m:sSub>
                  <m:e>
                    <m:r>
                      <m:t>x</m:t>
                    </m:r>
                  </m:e>
                  <m:sub>
                    <m:r>
                      <m:t>2</m:t>
                    </m:r>
                  </m:sub>
                </m:sSub>
              </m:num>
              <m:den>
                <m:sSub>
                  <m:e>
                    <m:r>
                      <m:t>x</m:t>
                    </m:r>
                  </m:e>
                  <m:sub>
                    <m:r>
                      <m:t>1</m:t>
                    </m:r>
                  </m:sub>
                </m:sSub>
              </m:den>
            </m:f>
          </m:e>
        </m:d>
        <m:r>
          <m:t>=</m:t>
        </m:r>
        <m:d>
          <m:dPr>
            <m:begChr m:val="|"/>
            <m:endChr m:val="|"/>
          </m:dPr>
          <m:e>
            <m:f>
              <m:num>
                <m:sSub>
                  <m:e>
                    <m:r>
                      <m:t>y</m:t>
                    </m:r>
                  </m:e>
                  <m:sub>
                    <m:r>
                      <m:t>2</m:t>
                    </m:r>
                  </m:sub>
                </m:sSub>
              </m:num>
              <m:den>
                <m:sSub>
                  <m:e>
                    <m:r>
                      <m:t>y</m:t>
                    </m:r>
                  </m:e>
                  <m:sub>
                    <m:r>
                      <m:t>1</m:t>
                    </m:r>
                  </m:sub>
                </m:sSub>
              </m:den>
            </m:f>
          </m:e>
        </m:d>
        <m:r>
          <m:t>=</m:t>
        </m:r>
        <m:f>
          <m:num>
            <m:r>
              <m:t>O</m:t>
            </m:r>
            <m:sSub>
              <m:e>
                <m:r>
                  <m:t>A</m:t>
                </m:r>
              </m:e>
              <m:sub>
                <m:r>
                  <m:t>2</m:t>
                </m:r>
              </m:sub>
            </m:sSub>
          </m:num>
          <m:den>
            <m:r>
              <m:t>O</m:t>
            </m:r>
            <m:sSub>
              <m:e>
                <m:r>
                  <m:t>A</m:t>
                </m:r>
              </m:e>
              <m:sub>
                <m:r>
                  <m:t>1</m:t>
                </m:r>
              </m:sub>
            </m:sSub>
          </m:den>
        </m:f>
        <m:r>
          <m:t>=q</m:t>
        </m:r>
      </m:oMath>
      <w:r>
        <w:t>.</w:t>
      </w:r>
      <w:r>
        <w:br/>
      </w:r>
      <w:r>
        <w:t>当</w:t>
      </w:r>
      <m:oMath>
        <m:r>
          <m:t>k=</m:t>
        </m:r>
        <m:f>
          <m:num>
            <m:r>
              <m:t>1</m:t>
            </m:r>
          </m:num>
          <m:den>
            <m:r>
              <m:t>2</m:t>
            </m:r>
          </m:den>
        </m:f>
      </m:oMath>
      <w:r>
        <w:t>，</w:t>
      </w:r>
      <m:oMath>
        <m:r>
          <m:t>2k−2=−1</m:t>
        </m:r>
      </m:oMath>
      <w:r>
        <w:t>.</w:t>
      </w:r>
      <w:r>
        <w:br/>
      </w:r>
      <w:r>
        <w:t>把</w:t>
      </w:r>
      <m:oMath>
        <m:r>
          <m:t>y=−1, k=</m:t>
        </m:r>
        <m:f>
          <m:num>
            <m:r>
              <m:t>1</m:t>
            </m:r>
          </m:num>
          <m:den>
            <m:r>
              <m:t>2</m:t>
            </m:r>
          </m:den>
        </m:f>
      </m:oMath>
      <w:r>
        <w:t>分别代入</w:t>
      </w:r>
      <m:oMath>
        <m:r>
          <m:t>y=k x−2</m:t>
        </m:r>
      </m:oMath>
      <w:r>
        <w:t>，可得</w:t>
      </w:r>
      <m:oMath>
        <m:r>
          <m:t>x=2</m:t>
        </m:r>
      </m:oMath>
      <w:r>
        <w:t>.</w:t>
      </w:r>
      <w:r>
        <w:br/>
      </w:r>
      <w:r>
        <w:t>可得</w:t>
      </w:r>
      <m:oMath>
        <m:r>
          <m:t>N</m:t>
        </m:r>
        <m:d>
          <m:e>
            <m:r>
              <m:t>2,−1</m:t>
            </m:r>
          </m:e>
        </m:d>
      </m:oMath>
      <w:r>
        <w:t>.</w:t>
      </w:r>
      <w:r>
        <w:br/>
      </w:r>
      <w:r>
        <w:t>所以</w:t>
      </w:r>
      <m:oMath>
        <m:r>
          <m:t>N</m:t>
        </m:r>
        <m:d>
          <m:e>
            <m:r>
              <m:t>2,−1</m:t>
            </m:r>
          </m:e>
        </m:d>
      </m:oMath>
      <w:r>
        <w:t>关于x轴的对称点</w:t>
      </w:r>
      <m:oMath>
        <m:sSub>
          <m:e>
            <m:r>
              <m:t>N</m:t>
            </m:r>
          </m:e>
          <m:sub>
            <m:r>
              <m:t>1</m:t>
            </m:r>
          </m:sub>
        </m:sSub>
        <m:d>
          <m:e>
            <m:r>
              <m:t>2,1</m:t>
            </m:r>
          </m:e>
        </m:d>
      </m:oMath>
      <w:r>
        <w:t>.</w:t>
      </w:r>
      <w:r>
        <w:br/>
      </w:r>
      <w:r>
        <w:t>因为对于</w:t>
      </w:r>
      <m:oMath>
        <m:r>
          <m:t>E</m:t>
        </m:r>
        <m:d>
          <m:e>
            <m:r>
              <m:t>1,−1</m:t>
            </m:r>
          </m:e>
        </m:d>
        <m:r>
          <m:t>,</m:t>
        </m:r>
        <m:d>
          <m:dPr>
            <m:begChr m:val="|"/>
            <m:endChr m:val="|"/>
          </m:dPr>
          <m:e>
            <m:f>
              <m:num>
                <m:r>
                  <m:t>−1</m:t>
                </m:r>
              </m:num>
              <m:den>
                <m:r>
                  <m:t>1</m:t>
                </m:r>
              </m:den>
            </m:f>
          </m:e>
        </m:d>
        <m:r>
          <m:t>≠</m:t>
        </m:r>
        <m:d>
          <m:dPr>
            <m:begChr m:val="|"/>
            <m:endChr m:val="|"/>
          </m:dPr>
          <m:e>
            <m:f>
              <m:num>
                <m:r>
                  <m:t>1</m:t>
                </m:r>
              </m:num>
              <m:den>
                <m:r>
                  <m:t>2</m:t>
                </m:r>
              </m:den>
            </m:f>
          </m:e>
        </m:d>
      </m:oMath>
      <w:r>
        <w:t>，</w:t>
      </w:r>
      <w:r>
        <w:br/>
      </w:r>
      <w:r>
        <w:t>所以不存在q，使得</w:t>
      </w:r>
      <m:oMath>
        <m:r>
          <m:t>E</m:t>
        </m:r>
        <m:d>
          <m:e>
            <m:r>
              <m:t>1,−1</m:t>
            </m:r>
          </m:e>
        </m:d>
      </m:oMath>
      <w:r>
        <w:t>是点N的对称位似点.</w:t>
      </w:r>
      <w:r>
        <w:br/>
      </w:r>
      <w:r>
        <w:t>所以</w:t>
      </w:r>
      <m:oMath>
        <m:r>
          <m:t>E</m:t>
        </m:r>
        <m:d>
          <m:e>
            <m:r>
              <m:t>1,−1</m:t>
            </m:r>
          </m:e>
        </m:d>
      </m:oMath>
      <w:r>
        <w:t>不是点N的对称位似点.</w:t>
      </w:r>
      <w:r>
        <w:br/>
      </w:r>
      <w:r>
        <w:t>方法二：</w:t>
      </w:r>
      <w:r>
        <w:br/>
      </w:r>
      <w:r>
        <w:t>设</w:t>
      </w:r>
      <m:oMath>
        <m:sSub>
          <m:e>
            <m:r>
              <m:t>A</m:t>
            </m:r>
          </m:e>
          <m:sub>
            <m:r>
              <m:t>1</m:t>
            </m:r>
          </m:sub>
        </m:sSub>
        <m:d>
          <m:e>
            <m:sSub>
              <m:e>
                <m:r>
                  <m:t>x</m:t>
                </m:r>
              </m:e>
              <m:sub>
                <m:r>
                  <m:t>1</m:t>
                </m:r>
              </m:sub>
            </m:sSub>
            <m:r>
              <m:t>,</m:t>
            </m:r>
            <m:sSub>
              <m:e>
                <m:r>
                  <m:t>y</m:t>
                </m:r>
              </m:e>
              <m:sub>
                <m:r>
                  <m:t>1</m:t>
                </m:r>
              </m:sub>
            </m:sSub>
          </m:e>
        </m:d>
        <m:r>
          <m:t>,</m:t>
        </m:r>
        <m:sSub>
          <m:e>
            <m:r>
              <m:t>A</m:t>
            </m:r>
          </m:e>
          <m:sub>
            <m:r>
              <m:t>2</m:t>
            </m:r>
          </m:sub>
        </m:sSub>
        <m:d>
          <m:e>
            <m:sSub>
              <m:e>
                <m:r>
                  <m:t>x</m:t>
                </m:r>
              </m:e>
              <m:sub>
                <m:r>
                  <m:t>2</m:t>
                </m:r>
              </m:sub>
            </m:sSub>
            <m:r>
              <m:t>,</m:t>
            </m:r>
            <m:sSub>
              <m:e>
                <m:r>
                  <m:t>y</m:t>
                </m:r>
              </m:e>
              <m:sub>
                <m:r>
                  <m:t>2</m:t>
                </m:r>
              </m:sub>
            </m:sSub>
          </m:e>
        </m:d>
      </m:oMath>
      <w:r>
        <w:t>，由题可知</w:t>
      </w:r>
      <m:oMath>
        <m:sSub>
          <m:e>
            <m:r>
              <m:t>A</m:t>
            </m:r>
          </m:e>
          <m:sub>
            <m:r>
              <m:t>1</m:t>
            </m:r>
          </m:sub>
        </m:sSub>
        <m:r>
          <m:t>,</m:t>
        </m:r>
        <m:sSub>
          <m:e>
            <m:r>
              <m:t>A</m:t>
            </m:r>
          </m:e>
          <m:sub>
            <m:r>
              <m:t>2</m:t>
            </m:r>
          </m:sub>
        </m:sSub>
        <m:r>
          <m:t>,O</m:t>
        </m:r>
      </m:oMath>
      <w:r>
        <w:t>在一条直线上.</w:t>
      </w:r>
      <w:r>
        <w:br/>
      </w:r>
      <w:r>
        <w:t>当</w:t>
      </w:r>
      <m:oMath>
        <m:r>
          <m:t>k=</m:t>
        </m:r>
        <m:f>
          <m:num>
            <m:r>
              <m:t>1</m:t>
            </m:r>
          </m:num>
          <m:den>
            <m:r>
              <m:t>2</m:t>
            </m:r>
          </m:den>
        </m:f>
      </m:oMath>
      <w:r>
        <w:t>，</w:t>
      </w:r>
      <m:oMath>
        <m:r>
          <m:t>2 k−2=−1</m:t>
        </m:r>
      </m:oMath>
      <w:r>
        <w:t>.</w:t>
      </w:r>
      <w:r>
        <w:br/>
      </w:r>
      <w:r>
        <w:t>把</w:t>
      </w:r>
      <m:oMath>
        <m:r>
          <m:t>y=−1,k=</m:t>
        </m:r>
        <m:f>
          <m:num>
            <m:r>
              <m:t>1</m:t>
            </m:r>
          </m:num>
          <m:den>
            <m:r>
              <m:t>2</m:t>
            </m:r>
          </m:den>
        </m:f>
      </m:oMath>
      <w:r>
        <w:t>分别代入</w:t>
      </w:r>
      <m:oMath>
        <m:r>
          <m:t>y=k x−2</m:t>
        </m:r>
      </m:oMath>
      <w:r>
        <w:t>，可得</w:t>
      </w:r>
      <m:oMath>
        <m:r>
          <m:t>x=2</m:t>
        </m:r>
      </m:oMath>
      <w:r>
        <w:t>.</w:t>
      </w:r>
      <w:r>
        <w:br/>
      </w:r>
      <w:r>
        <w:t>可得</w:t>
      </w:r>
      <m:oMath>
        <m:r>
          <m:t>N</m:t>
        </m:r>
        <m:d>
          <m:e>
            <m:r>
              <m:t>2,−1</m:t>
            </m:r>
          </m:e>
        </m:d>
      </m:oMath>
      <w:r>
        <w:t>.</w:t>
      </w:r>
      <w:r>
        <w:br/>
      </w:r>
      <w:r>
        <w:t>所以</w:t>
      </w:r>
      <m:oMath>
        <m:r>
          <m:t>N</m:t>
        </m:r>
        <m:d>
          <m:e>
            <m:r>
              <m:t>2,−1</m:t>
            </m:r>
          </m:e>
        </m:d>
      </m:oMath>
      <w:r>
        <w:t>关于x轴的对称点</w:t>
      </w:r>
      <m:oMath>
        <m:sSub>
          <m:e>
            <m:r>
              <m:t>N</m:t>
            </m:r>
          </m:e>
          <m:sub>
            <m:r>
              <m:t>1</m:t>
            </m:r>
          </m:sub>
        </m:sSub>
        <m:d>
          <m:e>
            <m:r>
              <m:t>2,1</m:t>
            </m:r>
          </m:e>
        </m:d>
      </m:oMath>
      <w:r>
        <w:t>.</w:t>
      </w:r>
      <w:r>
        <w:br/>
      </w:r>
      <w:r>
        <w:t>因为</w:t>
      </w:r>
      <m:oMath>
        <m:sSub>
          <m:e>
            <m:r>
              <m:t>N</m:t>
            </m:r>
          </m:e>
          <m:sub>
            <m:r>
              <m:t>1</m:t>
            </m:r>
          </m:sub>
        </m:sSub>
        <m:d>
          <m:e>
            <m:r>
              <m:t>2,1</m:t>
            </m:r>
          </m:e>
        </m:d>
      </m:oMath>
      <w:r>
        <w:t>，</w:t>
      </w:r>
      <m:oMath>
        <m:r>
          <m:t>E</m:t>
        </m:r>
        <m:d>
          <m:e>
            <m:r>
              <m:t>1,−1</m:t>
            </m:r>
          </m:e>
        </m:d>
      </m:oMath>
      <w:r>
        <w:t>分别在第一，第四象限，</w:t>
      </w:r>
      <m:oMath>
        <m:sSub>
          <m:e>
            <m:r>
              <m:t>N</m:t>
            </m:r>
          </m:e>
          <m:sub>
            <m:r>
              <m:t>1</m:t>
            </m:r>
          </m:sub>
        </m:sSub>
        <m:r>
          <m:t>E</m:t>
        </m:r>
      </m:oMath>
      <w:r>
        <w:t>所在直线不过原点，</w:t>
      </w:r>
      <w:r>
        <w:br/>
      </w:r>
      <w:r>
        <w:t>因此</w:t>
      </w:r>
      <m:oMath>
        <m:r>
          <m:t>E</m:t>
        </m:r>
        <m:d>
          <m:e>
            <m:r>
              <m:t>1,−1</m:t>
            </m:r>
          </m:e>
        </m:d>
      </m:oMath>
      <w:r>
        <w:t>不是点N的对称位似点.</w:t>
      </w:r>
      <w:r>
        <w:br/>
      </w:r>
      <w:r>
        <w:t>②答：点M的对称位似点可能仍在抛物线C上，理由如下：</w:t>
      </w:r>
      <w:r>
        <w:br/>
      </w:r>
      <w:r>
        <w:t>方法一：</w:t>
      </w:r>
      <w:r>
        <w:br/>
      </w:r>
      <w:r>
        <w:t>把</w:t>
      </w:r>
      <m:oMath>
        <m:r>
          <m:t>N</m:t>
        </m:r>
        <m:d>
          <m:e>
            <m:f>
              <m:num>
                <m:r>
                  <m:t>m</m:t>
                </m:r>
                <m:d>
                  <m:e>
                    <m:r>
                      <m:t>m−k</m:t>
                    </m:r>
                  </m:e>
                </m:d>
              </m:num>
              <m:den>
                <m:sSup>
                  <m:e>
                    <m:r>
                      <m:t>k</m:t>
                    </m:r>
                  </m:e>
                  <m:sup>
                    <m:r>
                      <m:t>2</m:t>
                    </m:r>
                  </m:sup>
                </m:sSup>
              </m:den>
            </m:f>
            <m:r>
              <m:t>,2k−2</m:t>
            </m:r>
          </m:e>
        </m:d>
      </m:oMath>
      <w:r>
        <w:t>代入</w:t>
      </w:r>
      <m:oMath>
        <m:r>
          <m:t>l : y=k x−2</m:t>
        </m:r>
      </m:oMath>
      <w:r>
        <w:t>，</w:t>
      </w:r>
      <w:r>
        <w:br/>
      </w:r>
      <w:r>
        <w:t>可得</w:t>
      </w:r>
      <m:oMath>
        <m:sSup>
          <m:e>
            <m:r>
              <m:t>m</m:t>
            </m:r>
          </m:e>
          <m:sup>
            <m:r>
              <m:t>2</m:t>
            </m:r>
          </m:sup>
        </m:sSup>
        <m:r>
          <m:t>−mk−2</m:t>
        </m:r>
        <m:sSup>
          <m:e>
            <m:r>
              <m:t>k</m:t>
            </m:r>
          </m:e>
          <m:sup>
            <m:r>
              <m:t>2</m:t>
            </m:r>
          </m:sup>
        </m:sSup>
        <m:r>
          <m:t>=0</m:t>
        </m:r>
      </m:oMath>
      <w:r>
        <w:t>.</w:t>
      </w:r>
      <w:r>
        <w:br/>
      </w:r>
      <m:oMathPara>
        <m:oMath>
          <m:d>
            <m:e>
              <m:r>
                <m:t>m−2 k</m:t>
              </m:r>
            </m:e>
          </m:d>
          <m:d>
            <m:e>
              <m:r>
                <m:t>m+k</m:t>
              </m:r>
            </m:e>
          </m:d>
          <m:r>
            <m:t>=0</m:t>
          </m:r>
        </m:oMath>
      </m:oMathPara>
      <w:r>
        <w:br/>
      </w:r>
      <w:r>
        <w:t>所以</w:t>
      </w:r>
      <m:oMath>
        <m:r>
          <m:t>m=2k</m:t>
        </m:r>
      </m:oMath>
      <w:r>
        <w:t>或</w:t>
      </w:r>
      <m:oMath>
        <m:r>
          <m:t>m=−k.</m:t>
        </m:r>
      </m:oMath>
      <w:r>
        <w:br/>
      </w:r>
      <w:r>
        <w:t>当直线与二次函数图象相交时，有</w:t>
      </w:r>
      <m:oMath>
        <m:r>
          <m:t>kx−2=−</m:t>
        </m:r>
        <m:f>
          <m:num>
            <m:r>
              <m:t>1</m:t>
            </m:r>
          </m:num>
          <m:den>
            <m:r>
              <m:t>2</m:t>
            </m:r>
          </m:den>
        </m:f>
        <m:sSup>
          <m:e>
            <m:r>
              <m:t>x</m:t>
            </m:r>
          </m:e>
          <m:sup>
            <m:r>
              <m:t>2</m:t>
            </m:r>
          </m:sup>
        </m:sSup>
        <m:r>
          <m:t>+mx−2</m:t>
        </m:r>
      </m:oMath>
      <w:r>
        <w:t>.</w:t>
      </w:r>
      <w:r>
        <w:br/>
      </w:r>
      <w:r>
        <w:t>即</w:t>
      </w:r>
      <m:oMath>
        <m:r>
          <m:t>kx=−</m:t>
        </m:r>
        <m:f>
          <m:num>
            <m:r>
              <m:t>1</m:t>
            </m:r>
          </m:num>
          <m:den>
            <m:r>
              <m:t>2</m:t>
            </m:r>
          </m:den>
        </m:f>
        <m:sSup>
          <m:e>
            <m:r>
              <m:t>x</m:t>
            </m:r>
          </m:e>
          <m:sup>
            <m:r>
              <m:t>2</m:t>
            </m:r>
          </m:sup>
        </m:sSup>
        <m:r>
          <m:t>+mx</m:t>
        </m:r>
      </m:oMath>
      <w:r>
        <w:t>.</w:t>
      </w:r>
      <w:r>
        <w:br/>
      </w:r>
      <w:r>
        <w:t>因为</w:t>
      </w:r>
      <m:oMath>
        <m:r>
          <m:t>x≠0</m:t>
        </m:r>
      </m:oMath>
      <w:r>
        <w:t>所以</w:t>
      </w:r>
      <m:oMath>
        <m:r>
          <m:t>k=−</m:t>
        </m:r>
        <m:f>
          <m:num>
            <m:r>
              <m:t>1</m:t>
            </m:r>
          </m:num>
          <m:den>
            <m:r>
              <m:t>2</m:t>
            </m:r>
          </m:den>
        </m:f>
        <m:r>
          <m:t>x+m</m:t>
        </m:r>
      </m:oMath>
      <w:r>
        <w:t>.</w:t>
      </w:r>
      <w:r>
        <w:br/>
      </w:r>
      <w:r>
        <w:t>所以</w:t>
      </w:r>
      <m:oMath>
        <m:sSub>
          <m:e>
            <m:r>
              <m:t>x</m:t>
            </m:r>
          </m:e>
          <m:sub>
            <m:r>
              <m:t>1</m:t>
            </m:r>
          </m:sub>
        </m:sSub>
        <m:r>
          <m:t>=2</m:t>
        </m:r>
        <m:d>
          <m:e>
            <m:r>
              <m:t>m−k</m:t>
            </m:r>
          </m:e>
        </m:d>
      </m:oMath>
      <w:r>
        <w:t>.</w:t>
      </w:r>
      <w:r>
        <w:br/>
      </w:r>
      <w:r>
        <w:t>抛物线C的对称轴为</w:t>
      </w:r>
      <m:oMath>
        <m:r>
          <m:t>x=m</m:t>
        </m:r>
      </m:oMath>
      <w:r>
        <w:t>.</w:t>
      </w:r>
      <w:r>
        <w:br/>
      </w:r>
      <w:r>
        <w:t>因为点M不是抛物线的顶点，所以</w:t>
      </w:r>
      <m:oMath>
        <m:r>
          <m:t>2</m:t>
        </m:r>
        <m:d>
          <m:e>
            <m:r>
              <m:t>m−k</m:t>
            </m:r>
          </m:e>
        </m:d>
        <m:r>
          <m:t>≠m</m:t>
        </m:r>
      </m:oMath>
      <w:r>
        <w:t>.</w:t>
      </w:r>
      <w:r>
        <w:br/>
      </w:r>
      <w:r>
        <w:t>所以</w:t>
      </w:r>
      <m:oMath>
        <m:r>
          <m:t>m≠2k</m:t>
        </m:r>
      </m:oMath>
      <w:r>
        <w:br/>
      </w:r>
      <w:r>
        <w:t>所以</w:t>
      </w:r>
      <m:oMath>
        <m:r>
          <m:t>m=−k</m:t>
        </m:r>
      </m:oMath>
      <w:r>
        <w:br/>
      </w:r>
      <w:r>
        <w:t>所以</w:t>
      </w:r>
      <m:oMath>
        <m:sSub>
          <m:e>
            <m:r>
              <m:t>x</m:t>
            </m:r>
          </m:e>
          <m:sub>
            <m:r>
              <m:t>1</m:t>
            </m:r>
          </m:sub>
        </m:sSub>
        <m:r>
          <m:t>=−4k</m:t>
        </m:r>
      </m:oMath>
      <w:r>
        <w:t>.</w:t>
      </w:r>
      <w:r>
        <w:br/>
      </w:r>
      <w:r>
        <w:t>可得</w:t>
      </w:r>
      <m:oMath>
        <m:r>
          <m:t>M</m:t>
        </m:r>
        <m:d>
          <m:e>
            <m:r>
              <m:t>−4k,−4</m:t>
            </m:r>
            <m:sSup>
              <m:e>
                <m:r>
                  <m:t>k</m:t>
                </m:r>
              </m:e>
              <m:sup>
                <m:r>
                  <m:t>2</m:t>
                </m:r>
              </m:sup>
            </m:sSup>
            <m:r>
              <m:t>−2</m:t>
            </m:r>
          </m:e>
        </m:d>
      </m:oMath>
      <w:r>
        <w:t>.</w:t>
      </w:r>
      <w:r>
        <w:br/>
      </w:r>
      <w:r>
        <w:t>所以点M关于x轴的对称点坐标为</w:t>
      </w:r>
      <m:oMath>
        <m:sSub>
          <m:e>
            <m:r>
              <m:t>M</m:t>
            </m:r>
          </m:e>
          <m:sub>
            <m:r>
              <m:t>1</m:t>
            </m:r>
          </m:sub>
        </m:sSub>
        <m:d>
          <m:e>
            <m:r>
              <m:t>−4k,4</m:t>
            </m:r>
            <m:sSup>
              <m:e>
                <m:r>
                  <m:t>k</m:t>
                </m:r>
              </m:e>
              <m:sup>
                <m:r>
                  <m:t>2</m:t>
                </m:r>
              </m:sup>
            </m:sSup>
            <m:r>
              <m:t>+2</m:t>
            </m:r>
          </m:e>
        </m:d>
      </m:oMath>
      <w:r>
        <w:t>.</w:t>
      </w:r>
      <w:r>
        <w:br/>
      </w:r>
      <w:r>
        <w:t>设点M的对称位似点</w:t>
      </w:r>
      <m:oMath>
        <m:sSub>
          <m:e>
            <m:r>
              <m:t>M</m:t>
            </m:r>
          </m:e>
          <m:sub>
            <m:r>
              <m:t>2</m:t>
            </m:r>
          </m:sub>
        </m:sSub>
      </m:oMath>
      <w:r>
        <w:t>为</w:t>
      </w:r>
      <m:oMath>
        <m:d>
          <m:e>
            <m:r>
              <m:t>−4kq,4</m:t>
            </m:r>
            <m:sSup>
              <m:e>
                <m:r>
                  <m:t>k</m:t>
                </m:r>
              </m:e>
              <m:sup>
                <m:r>
                  <m:t>2</m:t>
                </m:r>
              </m:sup>
            </m:sSup>
            <m:r>
              <m:t>q+2q</m:t>
            </m:r>
          </m:e>
        </m:d>
      </m:oMath>
      <w:r>
        <w:t>或</w:t>
      </w:r>
      <m:oMath>
        <m:d>
          <m:e>
            <m:r>
              <m:t>4kq,−4</m:t>
            </m:r>
            <m:sSup>
              <m:e>
                <m:r>
                  <m:t>k</m:t>
                </m:r>
              </m:e>
              <m:sup>
                <m:r>
                  <m:t>2</m:t>
                </m:r>
              </m:sup>
            </m:sSup>
            <m:r>
              <m:t>q−2q</m:t>
            </m:r>
          </m:e>
        </m:d>
      </m:oMath>
      <w:r>
        <w:t>.</w:t>
      </w:r>
      <w:r>
        <w:br/>
      </w:r>
      <w:r>
        <w:t>可得</w:t>
      </w:r>
      <m:oMath>
        <m:r>
          <m:t>8</m:t>
        </m:r>
        <m:sSup>
          <m:e>
            <m:r>
              <m:t>k</m:t>
            </m:r>
          </m:e>
          <m:sup>
            <m:r>
              <m:t>2</m:t>
            </m:r>
          </m:sup>
        </m:sSup>
        <m:sSup>
          <m:e>
            <m:r>
              <m:t>q</m:t>
            </m:r>
          </m:e>
          <m:sup>
            <m:r>
              <m:t>2</m:t>
            </m:r>
          </m:sup>
        </m:sSup>
        <m:r>
          <m:t>−2q+2=0</m:t>
        </m:r>
      </m:oMath>
      <w:r>
        <w:t>，即</w:t>
      </w:r>
      <m:oMath>
        <m:r>
          <m:t>4</m:t>
        </m:r>
        <m:sSup>
          <m:e>
            <m:r>
              <m:t>k</m:t>
            </m:r>
          </m:e>
          <m:sup>
            <m:r>
              <m:t>2</m:t>
            </m:r>
          </m:sup>
        </m:sSup>
        <m:sSup>
          <m:e>
            <m:r>
              <m:t>q</m:t>
            </m:r>
          </m:e>
          <m:sup>
            <m:r>
              <m:t>2</m:t>
            </m:r>
          </m:sup>
        </m:sSup>
        <m:r>
          <m:t>−q+1=0</m:t>
        </m:r>
      </m:oMath>
      <w:r>
        <w:t>.</w:t>
      </w:r>
      <w:r>
        <w:br/>
      </w:r>
      <w:r>
        <w:t>当</w:t>
      </w:r>
      <m:oMath>
        <m:r>
          <m:t>Δ≥0</m:t>
        </m:r>
      </m:oMath>
      <w:r>
        <w:t>即</w:t>
      </w:r>
      <m:oMath>
        <m:sSup>
          <m:e>
            <m:r>
              <m:t>k</m:t>
            </m:r>
          </m:e>
          <m:sup>
            <m:r>
              <m:t>2</m:t>
            </m:r>
          </m:sup>
        </m:sSup>
        <m:r>
          <m:t>≤</m:t>
        </m:r>
        <m:f>
          <m:num>
            <m:r>
              <m:t>1</m:t>
            </m:r>
          </m:num>
          <m:den>
            <m:r>
              <m:t>16</m:t>
            </m:r>
          </m:den>
        </m:f>
      </m:oMath>
      <w:r>
        <w:t>时，</w:t>
      </w:r>
      <m:oMath>
        <m:r>
          <m:t>q=</m:t>
        </m:r>
        <m:f>
          <m:num>
            <m:r>
              <m:t>1±</m:t>
            </m:r>
            <m:rad>
              <m:radPr>
                <m:degHide/>
              </m:radPr>
              <m:deg/>
              <m:e>
                <m:r>
                  <m:t>1−16</m:t>
                </m:r>
                <m:sSup>
                  <m:e>
                    <m:r>
                      <m:t>k</m:t>
                    </m:r>
                  </m:e>
                  <m:sup>
                    <m:r>
                      <m:t>2</m:t>
                    </m:r>
                  </m:sup>
                </m:sSup>
              </m:e>
            </m:rad>
          </m:num>
          <m:den>
            <m:r>
              <m:t>8</m:t>
            </m:r>
            <m:sSup>
              <m:e>
                <m:r>
                  <m:t>k</m:t>
                </m:r>
              </m:e>
              <m:sup>
                <m:r>
                  <m:t>2</m:t>
                </m:r>
              </m:sup>
            </m:sSup>
          </m:den>
        </m:f>
        <m:r>
          <m:t>&gt;0</m:t>
        </m:r>
      </m:oMath>
      <w:r>
        <w:t>符合题意.</w:t>
      </w:r>
      <w:r>
        <w:br/>
      </w:r>
      <w:r>
        <w:t>因为</w:t>
      </w:r>
      <m:oMath>
        <m:r>
          <m:t>m&gt;0, m=−k.</m:t>
        </m:r>
      </m:oMath>
      <w:r>
        <w:br/>
      </w:r>
      <w:r>
        <w:t>所以</w:t>
      </w:r>
      <m:oMath>
        <m:r>
          <m:t>k&lt;0</m:t>
        </m:r>
      </m:oMath>
      <w:r>
        <w:t>.</w:t>
      </w:r>
      <w:r>
        <w:br/>
      </w:r>
      <w:r>
        <w:t>有因为</w:t>
      </w:r>
      <m:oMath>
        <m:sSup>
          <m:e>
            <m:r>
              <m:t>k</m:t>
            </m:r>
          </m:e>
          <m:sup>
            <m:r>
              <m:t>2</m:t>
            </m:r>
          </m:sup>
        </m:sSup>
        <m:r>
          <m:t>≤</m:t>
        </m:r>
        <m:f>
          <m:num>
            <m:r>
              <m:t>1</m:t>
            </m:r>
          </m:num>
          <m:den>
            <m:r>
              <m:t>16</m:t>
            </m:r>
          </m:den>
        </m:f>
      </m:oMath>
      <w:r>
        <w:br/>
      </w:r>
      <w:r>
        <w:t>所以</w:t>
      </w:r>
      <m:oMath>
        <m:r>
          <m:t>−</m:t>
        </m:r>
        <m:f>
          <m:num>
            <m:r>
              <m:t>1</m:t>
            </m:r>
          </m:num>
          <m:den>
            <m:r>
              <m:t>4</m:t>
            </m:r>
          </m:den>
        </m:f>
        <m:r>
          <m:t>≤k&lt;0</m:t>
        </m:r>
      </m:oMath>
      <w:r>
        <w:t>.</w:t>
      </w:r>
      <w:r>
        <w:br/>
      </w:r>
      <w:r>
        <w:t>所以当</w:t>
      </w:r>
      <m:oMath>
        <m:r>
          <m:t>−</m:t>
        </m:r>
        <m:f>
          <m:num>
            <m:r>
              <m:t>1</m:t>
            </m:r>
          </m:num>
          <m:den>
            <m:r>
              <m:t>4</m:t>
            </m:r>
          </m:den>
        </m:f>
        <m:r>
          <m:t>≤k&lt;0</m:t>
        </m:r>
      </m:oMath>
      <w:r>
        <w:t>点M的对称位似点是否可能仍在抛物线C上.</w:t>
      </w:r>
      <w:r>
        <w:br/>
      </w:r>
      <w:r>
        <w:t>方法二：</w:t>
      </w:r>
      <w:r>
        <w:br/>
      </w:r>
      <w:r>
        <w:t>把</w:t>
      </w:r>
      <m:oMath>
        <m:r>
          <m:t>N</m:t>
        </m:r>
        <m:d>
          <m:e>
            <m:f>
              <m:num>
                <m:r>
                  <m:t>m</m:t>
                </m:r>
                <m:d>
                  <m:e>
                    <m:r>
                      <m:t>m−k</m:t>
                    </m:r>
                  </m:e>
                </m:d>
              </m:num>
              <m:den>
                <m:sSup>
                  <m:e>
                    <m:r>
                      <m:t>k</m:t>
                    </m:r>
                  </m:e>
                  <m:sup>
                    <m:r>
                      <m:t>2</m:t>
                    </m:r>
                  </m:sup>
                </m:sSup>
              </m:den>
            </m:f>
            <m:r>
              <m:t>,2k−2</m:t>
            </m:r>
          </m:e>
        </m:d>
      </m:oMath>
      <w:r>
        <w:t>代入</w:t>
      </w:r>
      <m:oMath>
        <m:r>
          <m:t>l : y=k x−2</m:t>
        </m:r>
      </m:oMath>
      <w:r>
        <w:t>，</w:t>
      </w:r>
      <w:r>
        <w:br/>
      </w:r>
      <w:r>
        <w:t>可得</w:t>
      </w:r>
      <m:oMath>
        <m:sSup>
          <m:e>
            <m:r>
              <m:t>m</m:t>
            </m:r>
          </m:e>
          <m:sup>
            <m:r>
              <m:t>2</m:t>
            </m:r>
          </m:sup>
        </m:sSup>
        <m:r>
          <m:t>−mk−2</m:t>
        </m:r>
        <m:sSup>
          <m:e>
            <m:r>
              <m:t>k</m:t>
            </m:r>
          </m:e>
          <m:sup>
            <m:r>
              <m:t>2</m:t>
            </m:r>
          </m:sup>
        </m:sSup>
        <m:r>
          <m:t>=0</m:t>
        </m:r>
      </m:oMath>
      <w:r>
        <w:t>.</w:t>
      </w:r>
      <w:r>
        <w:br/>
      </w:r>
      <m:oMathPara>
        <m:oMath>
          <m:d>
            <m:e>
              <m:r>
                <m:t>m−2 k</m:t>
              </m:r>
            </m:e>
          </m:d>
          <m:d>
            <m:e>
              <m:r>
                <m:t>m+k</m:t>
              </m:r>
            </m:e>
          </m:d>
          <m:r>
            <m:t>=0</m:t>
          </m:r>
        </m:oMath>
      </m:oMathPara>
      <w:r>
        <w:br/>
      </w:r>
      <w:r>
        <w:t>所以</w:t>
      </w:r>
      <m:oMath>
        <m:r>
          <m:t>m=2k</m:t>
        </m:r>
      </m:oMath>
      <w:r>
        <w:t>或</w:t>
      </w:r>
      <m:oMath>
        <m:r>
          <m:t>m=−k.</m:t>
        </m:r>
      </m:oMath>
      <w:r>
        <w:br/>
      </w:r>
      <w:r>
        <w:t>当直线与二次函数图象相交时，有</w:t>
      </w:r>
      <m:oMath>
        <m:r>
          <m:t>kx−2=−</m:t>
        </m:r>
        <m:f>
          <m:num>
            <m:r>
              <m:t>1</m:t>
            </m:r>
          </m:num>
          <m:den>
            <m:r>
              <m:t>2</m:t>
            </m:r>
          </m:den>
        </m:f>
        <m:sSup>
          <m:e>
            <m:r>
              <m:t>x</m:t>
            </m:r>
          </m:e>
          <m:sup>
            <m:r>
              <m:t>2</m:t>
            </m:r>
          </m:sup>
        </m:sSup>
        <m:r>
          <m:t>+mx−2</m:t>
        </m:r>
      </m:oMath>
      <w:r>
        <w:t>.</w:t>
      </w:r>
      <w:r>
        <w:br/>
      </w:r>
      <w:r>
        <w:t>即</w:t>
      </w:r>
      <m:oMath>
        <m:r>
          <m:t>kx=−</m:t>
        </m:r>
        <m:f>
          <m:num>
            <m:r>
              <m:t>1</m:t>
            </m:r>
          </m:num>
          <m:den>
            <m:r>
              <m:t>2</m:t>
            </m:r>
          </m:den>
        </m:f>
        <m:sSup>
          <m:e>
            <m:r>
              <m:t>x</m:t>
            </m:r>
          </m:e>
          <m:sup>
            <m:r>
              <m:t>2</m:t>
            </m:r>
          </m:sup>
        </m:sSup>
        <m:r>
          <m:t>+mx</m:t>
        </m:r>
      </m:oMath>
      <w:r>
        <w:t>.</w:t>
      </w:r>
      <w:r>
        <w:br/>
      </w:r>
      <w:r>
        <w:t>因为</w:t>
      </w:r>
      <m:oMath>
        <m:r>
          <m:t>x≠0</m:t>
        </m:r>
      </m:oMath>
      <w:r>
        <w:t>所以</w:t>
      </w:r>
      <m:oMath>
        <m:r>
          <m:t>k=−</m:t>
        </m:r>
        <m:f>
          <m:num>
            <m:r>
              <m:t>1</m:t>
            </m:r>
          </m:num>
          <m:den>
            <m:r>
              <m:t>2</m:t>
            </m:r>
          </m:den>
        </m:f>
        <m:r>
          <m:t>x+m</m:t>
        </m:r>
      </m:oMath>
      <w:r>
        <w:t>.</w:t>
      </w:r>
      <w:r>
        <w:br/>
      </w:r>
      <w:r>
        <w:t>所以</w:t>
      </w:r>
      <m:oMath>
        <m:sSub>
          <m:e>
            <m:r>
              <m:t>x</m:t>
            </m:r>
          </m:e>
          <m:sub>
            <m:r>
              <m:t>1</m:t>
            </m:r>
          </m:sub>
        </m:sSub>
        <m:r>
          <m:t>=2</m:t>
        </m:r>
        <m:d>
          <m:e>
            <m:r>
              <m:t>m−k</m:t>
            </m:r>
          </m:e>
        </m:d>
      </m:oMath>
      <w:r>
        <w:t>.</w:t>
      </w:r>
      <w:r>
        <w:br/>
      </w:r>
      <w:r>
        <w:t>抛物线C的对称轴为</w:t>
      </w:r>
      <m:oMath>
        <m:r>
          <m:t>x=m</m:t>
        </m:r>
      </m:oMath>
      <w:r>
        <w:t>.</w:t>
      </w:r>
      <w:r>
        <w:br/>
      </w:r>
      <w:r>
        <w:t>因为点M不是抛物线的顶点，所以</w:t>
      </w:r>
      <m:oMath>
        <m:r>
          <m:t>2</m:t>
        </m:r>
        <m:d>
          <m:e>
            <m:r>
              <m:t>m−k</m:t>
            </m:r>
          </m:e>
        </m:d>
        <m:r>
          <m:t>≠m</m:t>
        </m:r>
      </m:oMath>
      <w:r>
        <w:t>.</w:t>
      </w:r>
      <w:r>
        <w:br/>
      </w:r>
      <w:r>
        <w:t>所以</w:t>
      </w:r>
      <m:oMath>
        <m:r>
          <m:t>m≠2k</m:t>
        </m:r>
      </m:oMath>
      <w:r>
        <w:br/>
      </w:r>
      <w:r>
        <w:t>所以</w:t>
      </w:r>
      <m:oMath>
        <m:r>
          <m:t>m=−k</m:t>
        </m:r>
      </m:oMath>
      <w:r>
        <w:br/>
      </w:r>
      <w:r>
        <w:t>所以</w:t>
      </w:r>
      <m:oMath>
        <m:sSub>
          <m:e>
            <m:r>
              <m:t>x</m:t>
            </m:r>
          </m:e>
          <m:sub>
            <m:r>
              <m:t>1</m:t>
            </m:r>
          </m:sub>
        </m:sSub>
        <m:r>
          <m:t>=−4k</m:t>
        </m:r>
      </m:oMath>
      <w:r>
        <w:t>.</w:t>
      </w:r>
      <w:r>
        <w:br/>
      </w:r>
      <w:r>
        <w:t>可得</w:t>
      </w:r>
      <m:oMath>
        <m:r>
          <m:t>M</m:t>
        </m:r>
        <m:d>
          <m:e>
            <m:r>
              <m:t>−4k,−4</m:t>
            </m:r>
            <m:sSup>
              <m:e>
                <m:r>
                  <m:t>k</m:t>
                </m:r>
              </m:e>
              <m:sup>
                <m:r>
                  <m:t>2</m:t>
                </m:r>
              </m:sup>
            </m:sSup>
            <m:r>
              <m:t>−2</m:t>
            </m:r>
          </m:e>
        </m:d>
      </m:oMath>
      <w:r>
        <w:t>.</w:t>
      </w:r>
      <w:r>
        <w:br/>
      </w:r>
      <w:r>
        <w:t>所以点M关于x轴的对称点坐标为</w:t>
      </w:r>
      <m:oMath>
        <m:sSub>
          <m:e>
            <m:r>
              <m:t>M</m:t>
            </m:r>
          </m:e>
          <m:sub>
            <m:r>
              <m:t>1</m:t>
            </m:r>
          </m:sub>
        </m:sSub>
        <m:d>
          <m:e>
            <m:r>
              <m:t>−4k,4</m:t>
            </m:r>
            <m:sSup>
              <m:e>
                <m:r>
                  <m:t>k</m:t>
                </m:r>
              </m:e>
              <m:sup>
                <m:r>
                  <m:t>2</m:t>
                </m:r>
              </m:sup>
            </m:sSup>
            <m:r>
              <m:t>+2</m:t>
            </m:r>
          </m:e>
        </m:d>
      </m:oMath>
      <w:r>
        <w:t>.</w:t>
      </w:r>
      <w:r>
        <w:br/>
      </w:r>
      <w:r>
        <w:t>设直线</w:t>
      </w:r>
      <m:oMath>
        <m:r>
          <m:t>O</m:t>
        </m:r>
        <m:sSub>
          <m:e>
            <m:r>
              <m:t>M</m:t>
            </m:r>
          </m:e>
          <m:sub>
            <m:r>
              <m:t>1</m:t>
            </m:r>
          </m:sub>
        </m:sSub>
      </m:oMath>
      <w:r>
        <w:t>的表达式为</w:t>
      </w:r>
      <m:oMath>
        <m:r>
          <m:t>y=n x</m:t>
        </m:r>
      </m:oMath>
      <w:r>
        <w:t>把</w:t>
      </w:r>
      <m:oMath>
        <m:r>
          <m:t>M</m:t>
        </m:r>
        <m:d>
          <m:e>
            <m:r>
              <m:t>−4k,−4</m:t>
            </m:r>
            <m:sSup>
              <m:e>
                <m:r>
                  <m:t>k</m:t>
                </m:r>
              </m:e>
              <m:sup>
                <m:r>
                  <m:t>2</m:t>
                </m:r>
              </m:sup>
            </m:sSup>
            <m:r>
              <m:t>−2</m:t>
            </m:r>
          </m:e>
        </m:d>
      </m:oMath>
      <w:r>
        <w:t>代入</w:t>
      </w:r>
      <m:oMath>
        <m:r>
          <m:t>y=n x</m:t>
        </m:r>
      </m:oMath>
      <w:r>
        <w:br/>
      </w:r>
      <w:r>
        <w:t>可得</w:t>
      </w:r>
      <m:oMath>
        <m:r>
          <m:t>y=</m:t>
        </m:r>
        <m:f>
          <m:num>
            <m:r>
              <m:t>4</m:t>
            </m:r>
            <m:sSup>
              <m:e>
                <m:r>
                  <m:t>k</m:t>
                </m:r>
              </m:e>
              <m:sup>
                <m:r>
                  <m:t>2</m:t>
                </m:r>
              </m:sup>
            </m:sSup>
            <m:r>
              <m:t>+2</m:t>
            </m:r>
          </m:num>
          <m:den>
            <m:r>
              <m:t>−4k</m:t>
            </m:r>
          </m:den>
        </m:f>
        <m:r>
          <m:t>x</m:t>
        </m:r>
      </m:oMath>
      <w:r>
        <w:t>.</w:t>
      </w:r>
      <w:r>
        <w:br/>
      </w:r>
      <w:r>
        <w:t>若直线</w:t>
      </w:r>
      <m:oMath>
        <m:r>
          <m:t>O</m:t>
        </m:r>
        <m:sSub>
          <m:e>
            <m:r>
              <m:t>M</m:t>
            </m:r>
          </m:e>
          <m:sub>
            <m:r>
              <m:t>1</m:t>
            </m:r>
          </m:sub>
        </m:sSub>
      </m:oMath>
      <w:r>
        <w:t>与抛物线C相交，有</w:t>
      </w:r>
      <m:oMath>
        <m:f>
          <m:num>
            <m:r>
              <m:t>4</m:t>
            </m:r>
            <m:sSup>
              <m:e>
                <m:r>
                  <m:t>k</m:t>
                </m:r>
              </m:e>
              <m:sup>
                <m:r>
                  <m:t>2</m:t>
                </m:r>
              </m:sup>
            </m:sSup>
            <m:r>
              <m:t>+2</m:t>
            </m:r>
          </m:num>
          <m:den>
            <m:r>
              <m:t>−4k</m:t>
            </m:r>
          </m:den>
        </m:f>
        <m:r>
          <m:t>x=−</m:t>
        </m:r>
        <m:f>
          <m:num>
            <m:r>
              <m:t>1</m:t>
            </m:r>
          </m:num>
          <m:den>
            <m:r>
              <m:t>2</m:t>
            </m:r>
          </m:den>
        </m:f>
        <m:sSup>
          <m:e>
            <m:r>
              <m:t>x</m:t>
            </m:r>
          </m:e>
          <m:sup>
            <m:r>
              <m:t>2</m:t>
            </m:r>
          </m:sup>
        </m:sSup>
        <m:r>
          <m:t>−kx−2</m:t>
        </m:r>
      </m:oMath>
      <w:r>
        <w:t>.</w:t>
      </w:r>
      <w:r>
        <w:br/>
      </w:r>
      <w:r>
        <w:t>化简可得</w:t>
      </w:r>
      <m:oMath>
        <m:r>
          <m:t>2k</m:t>
        </m:r>
        <m:sSup>
          <m:e>
            <m:r>
              <m:t>x</m:t>
            </m:r>
          </m:e>
          <m:sup>
            <m:r>
              <m:t>2</m:t>
            </m:r>
          </m:sup>
        </m:sSup>
        <m:r>
          <m:t>−2x+8k=0</m:t>
        </m:r>
      </m:oMath>
      <w:r>
        <w:t>即</w:t>
      </w:r>
      <m:oMath>
        <m:r>
          <m:t>k</m:t>
        </m:r>
        <m:sSup>
          <m:e>
            <m:r>
              <m:t>x</m:t>
            </m:r>
          </m:e>
          <m:sup>
            <m:r>
              <m:t>2</m:t>
            </m:r>
          </m:sup>
        </m:sSup>
        <m:r>
          <m:t>−x+4k=0</m:t>
        </m:r>
      </m:oMath>
      <w:r>
        <w:t>.</w:t>
      </w:r>
      <w:r>
        <w:br/>
      </w:r>
      <w:r>
        <w:t>当</w:t>
      </w:r>
      <m:oMath>
        <m:r>
          <m:t>Δ≥0</m:t>
        </m:r>
      </m:oMath>
      <w:r>
        <w:t>即</w:t>
      </w:r>
      <m:oMath>
        <m:sSup>
          <m:e>
            <m:r>
              <m:t>k</m:t>
            </m:r>
          </m:e>
          <m:sup>
            <m:r>
              <m:t>2</m:t>
            </m:r>
          </m:sup>
        </m:sSup>
        <m:r>
          <m:t>≤</m:t>
        </m:r>
        <m:f>
          <m:num>
            <m:r>
              <m:t>1</m:t>
            </m:r>
          </m:num>
          <m:den>
            <m:r>
              <m:t>16</m:t>
            </m:r>
          </m:den>
        </m:f>
      </m:oMath>
      <w:r>
        <w:t>时，二者有交点.</w:t>
      </w:r>
      <w:r>
        <w:br/>
      </w:r>
      <w:r>
        <w:t>设交点为</w:t>
      </w:r>
      <m:oMath>
        <m:sSub>
          <m:e>
            <m:r>
              <m:t>M</m:t>
            </m:r>
          </m:e>
          <m:sub>
            <m:r>
              <m:t>2</m:t>
            </m:r>
          </m:sub>
        </m:sSub>
      </m:oMath>
      <w:r>
        <w:t>，此时令</w:t>
      </w:r>
      <m:oMath>
        <m:f>
          <m:num>
            <m:r>
              <m:t>O</m:t>
            </m:r>
            <m:sSub>
              <m:e>
                <m:r>
                  <m:t>M</m:t>
                </m:r>
              </m:e>
              <m:sub>
                <m:r>
                  <m:t>2</m:t>
                </m:r>
              </m:sub>
            </m:sSub>
          </m:num>
          <m:den>
            <m:r>
              <m:t>O</m:t>
            </m:r>
            <m:sSub>
              <m:e>
                <m:r>
                  <m:t>M</m:t>
                </m:r>
              </m:e>
              <m:sub>
                <m:r>
                  <m:t>1</m:t>
                </m:r>
              </m:sub>
            </m:sSub>
          </m:den>
        </m:f>
        <m:r>
          <m:t>=q</m:t>
        </m:r>
      </m:oMath>
      <w:r>
        <w:t>，则</w:t>
      </w:r>
      <m:oMath>
        <m:sSub>
          <m:e>
            <m:r>
              <m:t>M</m:t>
            </m:r>
          </m:e>
          <m:sub>
            <m:r>
              <m:t>2</m:t>
            </m:r>
          </m:sub>
        </m:sSub>
      </m:oMath>
      <w:r>
        <w:t>是点M的对称点位似点.</w:t>
      </w:r>
      <w:r>
        <w:br/>
      </w:r>
      <w:r>
        <w:t>因为</w:t>
      </w:r>
      <m:oMath>
        <m:r>
          <m:t>m&gt;0, m=−k.</m:t>
        </m:r>
      </m:oMath>
      <w:r>
        <w:br/>
      </w:r>
      <w:r>
        <w:t>所以</w:t>
      </w:r>
      <m:oMath>
        <m:r>
          <m:t>k&lt;0</m:t>
        </m:r>
      </m:oMath>
      <w:r>
        <w:t>.</w:t>
      </w:r>
      <w:r>
        <w:br/>
      </w:r>
      <w:r>
        <w:t>又因为</w:t>
      </w:r>
      <m:oMath>
        <m:sSup>
          <m:e>
            <m:r>
              <m:t>k</m:t>
            </m:r>
          </m:e>
          <m:sup>
            <m:r>
              <m:t>2</m:t>
            </m:r>
          </m:sup>
        </m:sSup>
        <m:r>
          <m:t>≤</m:t>
        </m:r>
        <m:f>
          <m:num>
            <m:r>
              <m:t>1</m:t>
            </m:r>
          </m:num>
          <m:den>
            <m:r>
              <m:t>16</m:t>
            </m:r>
          </m:den>
        </m:f>
      </m:oMath>
      <w:r>
        <w:br/>
      </w:r>
      <w:r>
        <w:t>所以</w:t>
      </w:r>
      <m:oMath>
        <m:r>
          <m:t>−</m:t>
        </m:r>
        <m:f>
          <m:num>
            <m:r>
              <m:t>1</m:t>
            </m:r>
          </m:num>
          <m:den>
            <m:r>
              <m:t>4</m:t>
            </m:r>
          </m:den>
        </m:f>
        <m:r>
          <m:t>≤k&lt;0</m:t>
        </m:r>
      </m:oMath>
      <w:r>
        <w:t>.</w:t>
      </w:r>
      <w:r>
        <w:br/>
      </w:r>
      <w:r>
        <w:t>所以当</w:t>
      </w:r>
      <m:oMath>
        <m:r>
          <m:t>−</m:t>
        </m:r>
        <m:f>
          <m:num>
            <m:r>
              <m:t>1</m:t>
            </m:r>
          </m:num>
          <m:den>
            <m:r>
              <m:t>4</m:t>
            </m:r>
          </m:den>
        </m:f>
        <m:r>
          <m:t>≤k&lt;0</m:t>
        </m:r>
      </m:oMath>
      <w:r>
        <w:t>点M的对称位似点是否可能仍在抛物线C上.</w:t>
      </w:r>
    </w:p>
    <w:p>
      <w:pPr>
        <w:pStyle w:val="BodyText"/>
      </w:pPr>
      <w:r>
        <w:t>【 解析 】</w:t>
      </w:r>
    </w:p>
    <w:p>
      <w:pPr>
        <w:pStyle w:val="BodyText"/>
      </w:pPr>
      <w:r>
        <w:t>(1)根据作点A关于x轴的对称点</w:t>
      </w:r>
      <m:oMath>
        <m:sSub>
          <m:e>
            <m:r>
              <m:t>A</m:t>
            </m:r>
          </m:e>
          <m:sub>
            <m:r>
              <m:t>1</m:t>
            </m:r>
          </m:sub>
        </m:sSub>
      </m:oMath>
      <w:r>
        <w:t>；第二步;以O为位似中心，作线段</w:t>
      </w:r>
      <m:oMath>
        <m:r>
          <m:t>O</m:t>
        </m:r>
        <m:sSub>
          <m:e>
            <m:r>
              <m:t>A</m:t>
            </m:r>
          </m:e>
          <m:sub>
            <m:r>
              <m:t>1</m:t>
            </m:r>
          </m:sub>
        </m:sSub>
      </m:oMath>
      <w:r>
        <w:t>的位似图形</w:t>
      </w:r>
      <m:oMath>
        <m:r>
          <m:t>O</m:t>
        </m:r>
        <m:sSub>
          <m:e>
            <m:r>
              <m:t>A</m:t>
            </m:r>
          </m:e>
          <m:sub>
            <m:r>
              <m:t>2</m:t>
            </m:r>
          </m:sub>
        </m:sSub>
      </m:oMath>
      <w:r>
        <w:t>，且相似比</w:t>
      </w:r>
      <m:oMath>
        <m:f>
          <m:num>
            <m:r>
              <m:t>O</m:t>
            </m:r>
            <m:sSub>
              <m:e>
                <m:r>
                  <m:t>A</m:t>
                </m:r>
              </m:e>
              <m:sub>
                <m:r>
                  <m:t>2</m:t>
                </m:r>
              </m:sub>
            </m:sSub>
          </m:num>
          <m:den>
            <m:r>
              <m:t>O</m:t>
            </m:r>
            <m:sSub>
              <m:e>
                <m:r>
                  <m:t>A</m:t>
                </m:r>
              </m:e>
              <m:sub>
                <m:r>
                  <m:t>1</m:t>
                </m:r>
              </m:sub>
            </m:sSub>
          </m:den>
        </m:f>
        <m:r>
          <m:t>=q</m:t>
        </m:r>
      </m:oMath>
      <w:r>
        <w:t>，则称</w:t>
      </w:r>
      <m:oMath>
        <m:sSub>
          <m:e>
            <m:r>
              <m:t>A</m:t>
            </m:r>
          </m:e>
          <m:sub>
            <m:r>
              <m:t>2</m:t>
            </m:r>
          </m:sub>
        </m:sSub>
      </m:oMath>
      <w:r>
        <w:t>是点A的对称位似点.得</w:t>
      </w:r>
      <m:oMath>
        <m:r>
          <m:t>A</m:t>
        </m:r>
        <m:d>
          <m:e>
            <m:r>
              <m:t>4,−6</m:t>
            </m:r>
          </m:e>
        </m:d>
      </m:oMath>
      <w:r>
        <w:t>或</w:t>
      </w:r>
      <m:oMath>
        <m:d>
          <m:e>
            <m:r>
              <m:t>−4,6</m:t>
            </m:r>
          </m:e>
        </m:d>
      </m:oMath>
      <w:r>
        <w:t>.</w:t>
      </w:r>
      <w:r>
        <w:br/>
      </w:r>
      <w:r>
        <w:t>(2)①方法一：设</w:t>
      </w:r>
      <m:oMath>
        <m:sSub>
          <m:e>
            <m:r>
              <m:t>A</m:t>
            </m:r>
          </m:e>
          <m:sub>
            <m:r>
              <m:t>1</m:t>
            </m:r>
          </m:sub>
        </m:sSub>
        <m:d>
          <m:e>
            <m:sSub>
              <m:e>
                <m:r>
                  <m:t>x</m:t>
                </m:r>
              </m:e>
              <m:sub>
                <m:r>
                  <m:t>1</m:t>
                </m:r>
              </m:sub>
            </m:sSub>
            <m:r>
              <m:t>,</m:t>
            </m:r>
            <m:sSub>
              <m:e>
                <m:r>
                  <m:t>y</m:t>
                </m:r>
              </m:e>
              <m:sub>
                <m:r>
                  <m:t>1</m:t>
                </m:r>
              </m:sub>
            </m:sSub>
          </m:e>
        </m:d>
        <m:r>
          <m:t>,</m:t>
        </m:r>
        <m:sSub>
          <m:e>
            <m:r>
              <m:t>A</m:t>
            </m:r>
          </m:e>
          <m:sub>
            <m:r>
              <m:t>2</m:t>
            </m:r>
          </m:sub>
        </m:sSub>
        <m:d>
          <m:e>
            <m:sSub>
              <m:e>
                <m:r>
                  <m:t>x</m:t>
                </m:r>
              </m:e>
              <m:sub>
                <m:r>
                  <m:t>2</m:t>
                </m:r>
              </m:sub>
            </m:sSub>
            <m:r>
              <m:t>,</m:t>
            </m:r>
            <m:sSub>
              <m:e>
                <m:r>
                  <m:t>y</m:t>
                </m:r>
              </m:e>
              <m:sub>
                <m:r>
                  <m:t>2</m:t>
                </m:r>
              </m:sub>
            </m:sSub>
          </m:e>
        </m:d>
      </m:oMath>
      <w:r>
        <w:t>根据</w:t>
      </w:r>
      <m:oMath>
        <m:d>
          <m:dPr>
            <m:begChr m:val="|"/>
            <m:endChr m:val="|"/>
          </m:dPr>
          <m:e>
            <m:f>
              <m:num>
                <m:sSub>
                  <m:e>
                    <m:r>
                      <m:t>x</m:t>
                    </m:r>
                  </m:e>
                  <m:sub>
                    <m:r>
                      <m:t>2</m:t>
                    </m:r>
                  </m:sub>
                </m:sSub>
              </m:num>
              <m:den>
                <m:sSub>
                  <m:e>
                    <m:r>
                      <m:t>x</m:t>
                    </m:r>
                  </m:e>
                  <m:sub>
                    <m:r>
                      <m:t>1</m:t>
                    </m:r>
                  </m:sub>
                </m:sSub>
              </m:den>
            </m:f>
          </m:e>
        </m:d>
        <m:r>
          <m:t>=</m:t>
        </m:r>
        <m:d>
          <m:dPr>
            <m:begChr m:val="|"/>
            <m:endChr m:val="|"/>
          </m:dPr>
          <m:e>
            <m:f>
              <m:num>
                <m:sSub>
                  <m:e>
                    <m:r>
                      <m:t>y</m:t>
                    </m:r>
                  </m:e>
                  <m:sub>
                    <m:r>
                      <m:t>2</m:t>
                    </m:r>
                  </m:sub>
                </m:sSub>
              </m:num>
              <m:den>
                <m:sSub>
                  <m:e>
                    <m:r>
                      <m:t>y</m:t>
                    </m:r>
                  </m:e>
                  <m:sub>
                    <m:r>
                      <m:t>1</m:t>
                    </m:r>
                  </m:sub>
                </m:sSub>
              </m:den>
            </m:f>
          </m:e>
        </m:d>
        <m:r>
          <m:t>=</m:t>
        </m:r>
        <m:f>
          <m:num>
            <m:r>
              <m:t>O</m:t>
            </m:r>
            <m:sSub>
              <m:e>
                <m:r>
                  <m:t>A</m:t>
                </m:r>
              </m:e>
              <m:sub>
                <m:r>
                  <m:t>2</m:t>
                </m:r>
              </m:sub>
            </m:sSub>
          </m:num>
          <m:den>
            <m:r>
              <m:t>O</m:t>
            </m:r>
            <m:sSub>
              <m:e>
                <m:r>
                  <m:t>A</m:t>
                </m:r>
              </m:e>
              <m:sub>
                <m:r>
                  <m:t>1</m:t>
                </m:r>
              </m:sub>
            </m:sSub>
          </m:den>
        </m:f>
        <m:r>
          <m:t>=q</m:t>
        </m:r>
      </m:oMath>
      <w:r>
        <w:t>.得</w:t>
      </w:r>
      <m:oMath>
        <m:r>
          <m:t>N</m:t>
        </m:r>
        <m:d>
          <m:e>
            <m:r>
              <m:t>2,−1</m:t>
            </m:r>
          </m:e>
        </m:d>
      </m:oMath>
      <w:r>
        <w:t>，所以</w:t>
      </w:r>
      <m:oMath>
        <m:r>
          <m:t>N</m:t>
        </m:r>
        <m:d>
          <m:e>
            <m:r>
              <m:t>2,−1</m:t>
            </m:r>
          </m:e>
        </m:d>
      </m:oMath>
      <w:r>
        <w:t>关于x轴的对称点.因为对于</w:t>
      </w:r>
      <m:oMath>
        <m:r>
          <m:t>E</m:t>
        </m:r>
        <m:d>
          <m:e>
            <m:r>
              <m:t>1,−1</m:t>
            </m:r>
          </m:e>
        </m:d>
        <m:r>
          <m:t>,</m:t>
        </m:r>
        <m:d>
          <m:dPr>
            <m:begChr m:val="|"/>
            <m:endChr m:val="|"/>
          </m:dPr>
          <m:e>
            <m:f>
              <m:num>
                <m:r>
                  <m:t>−1</m:t>
                </m:r>
              </m:num>
              <m:den>
                <m:r>
                  <m:t>1</m:t>
                </m:r>
              </m:den>
            </m:f>
          </m:e>
        </m:d>
        <m:r>
          <m:t>≠</m:t>
        </m:r>
        <m:d>
          <m:dPr>
            <m:begChr m:val="|"/>
            <m:endChr m:val="|"/>
          </m:dPr>
          <m:e>
            <m:f>
              <m:num>
                <m:r>
                  <m:t>1</m:t>
                </m:r>
              </m:num>
              <m:den>
                <m:r>
                  <m:t>2</m:t>
                </m:r>
              </m:den>
            </m:f>
          </m:e>
        </m:d>
      </m:oMath>
      <w:r>
        <w:t>，</w:t>
      </w:r>
      <m:oMath>
        <m:sSub>
          <m:e>
            <m:r>
              <m:t>N</m:t>
            </m:r>
          </m:e>
          <m:sub>
            <m:r>
              <m:t>1</m:t>
            </m:r>
          </m:sub>
        </m:sSub>
        <m:d>
          <m:e>
            <m:r>
              <m:t>2,1</m:t>
            </m:r>
          </m:e>
        </m:d>
      </m:oMath>
      <w:r>
        <w:t>.所以不存在q，使得</w:t>
      </w:r>
      <m:oMath>
        <m:r>
          <m:t>E</m:t>
        </m:r>
        <m:d>
          <m:e>
            <m:r>
              <m:t>1,−1</m:t>
            </m:r>
          </m:e>
        </m:d>
      </m:oMath>
      <w:r>
        <w:t>是点N的对称位似点.所以</w:t>
      </w:r>
      <m:oMath>
        <m:r>
          <m:t>E</m:t>
        </m:r>
        <m:d>
          <m:e>
            <m:r>
              <m:t>1,−1</m:t>
            </m:r>
          </m:e>
        </m:d>
      </m:oMath>
      <w:r>
        <w:t>不是点N的对称位似点.</w:t>
      </w:r>
      <w:r>
        <w:br/>
      </w:r>
      <w:r>
        <w:t>方法二：利用由题可知</w:t>
      </w:r>
      <m:oMath>
        <m:sSub>
          <m:e>
            <m:r>
              <m:t>A</m:t>
            </m:r>
          </m:e>
          <m:sub>
            <m:r>
              <m:t>1</m:t>
            </m:r>
          </m:sub>
        </m:sSub>
        <m:r>
          <m:t>,</m:t>
        </m:r>
        <m:sSub>
          <m:e>
            <m:r>
              <m:t>A</m:t>
            </m:r>
          </m:e>
          <m:sub>
            <m:r>
              <m:t>2</m:t>
            </m:r>
          </m:sub>
        </m:sSub>
        <m:r>
          <m:t>,O</m:t>
        </m:r>
      </m:oMath>
      <w:r>
        <w:t>在一条直线上.可得</w:t>
      </w:r>
      <m:oMath>
        <m:r>
          <m:t>N</m:t>
        </m:r>
        <m:d>
          <m:e>
            <m:r>
              <m:t>2,−1</m:t>
            </m:r>
          </m:e>
        </m:d>
      </m:oMath>
      <w:r>
        <w:t>.所以</w:t>
      </w:r>
      <m:oMath>
        <m:r>
          <m:t>N</m:t>
        </m:r>
        <m:d>
          <m:e>
            <m:r>
              <m:t>2,−1</m:t>
            </m:r>
          </m:e>
        </m:d>
      </m:oMath>
      <w:r>
        <w:t>关于x轴的对称点</w:t>
      </w:r>
      <m:oMath>
        <m:sSub>
          <m:e>
            <m:r>
              <m:t>N</m:t>
            </m:r>
          </m:e>
          <m:sub>
            <m:r>
              <m:t>1</m:t>
            </m:r>
          </m:sub>
        </m:sSub>
        <m:d>
          <m:e>
            <m:r>
              <m:t>2,1</m:t>
            </m:r>
          </m:e>
        </m:d>
      </m:oMath>
      <w:r>
        <w:t>.因为</w:t>
      </w:r>
      <m:oMath>
        <m:sSub>
          <m:e>
            <m:r>
              <m:t>N</m:t>
            </m:r>
          </m:e>
          <m:sub>
            <m:r>
              <m:t>1</m:t>
            </m:r>
          </m:sub>
        </m:sSub>
        <m:d>
          <m:e>
            <m:r>
              <m:t>2,1</m:t>
            </m:r>
          </m:e>
        </m:d>
      </m:oMath>
      <w:r>
        <w:t>，</w:t>
      </w:r>
      <m:oMath>
        <m:r>
          <m:t>E</m:t>
        </m:r>
        <m:d>
          <m:e>
            <m:r>
              <m:t>1,−1</m:t>
            </m:r>
          </m:e>
        </m:d>
      </m:oMath>
      <w:r>
        <w:t>分别在第一，第四象限，</w:t>
      </w:r>
      <m:oMath>
        <m:sSub>
          <m:e>
            <m:r>
              <m:t>N</m:t>
            </m:r>
          </m:e>
          <m:sub>
            <m:r>
              <m:t>1</m:t>
            </m:r>
          </m:sub>
        </m:sSub>
        <m:r>
          <m:t>E</m:t>
        </m:r>
      </m:oMath>
      <w:r>
        <w:t>所在直线不过原点，因此</w:t>
      </w:r>
      <m:oMath>
        <m:r>
          <m:t>E</m:t>
        </m:r>
        <m:d>
          <m:e>
            <m:r>
              <m:t>1,−1</m:t>
            </m:r>
          </m:e>
        </m:d>
      </m:oMath>
      <w:r>
        <w:t>不是点N的对称位似点.</w:t>
      </w:r>
      <w:r>
        <w:br/>
      </w:r>
      <w:r>
        <w:t>②把</w:t>
      </w:r>
      <m:oMath>
        <m:r>
          <m:t>N</m:t>
        </m:r>
        <m:d>
          <m:e>
            <m:f>
              <m:num>
                <m:r>
                  <m:t>m</m:t>
                </m:r>
                <m:d>
                  <m:e>
                    <m:r>
                      <m:t>m−k</m:t>
                    </m:r>
                  </m:e>
                </m:d>
              </m:num>
              <m:den>
                <m:sSup>
                  <m:e>
                    <m:r>
                      <m:t>k</m:t>
                    </m:r>
                  </m:e>
                  <m:sup>
                    <m:r>
                      <m:t>2</m:t>
                    </m:r>
                  </m:sup>
                </m:sSup>
              </m:den>
            </m:f>
            <m:r>
              <m:t>,2k−2</m:t>
            </m:r>
          </m:e>
        </m:d>
      </m:oMath>
      <w:r>
        <w:t>代入</w:t>
      </w:r>
      <m:oMath>
        <m:r>
          <m:t>l : y=k x−2</m:t>
        </m:r>
      </m:oMath>
      <w:r>
        <w:t>，所以</w:t>
      </w:r>
      <m:oMath>
        <m:r>
          <m:t>m=2k</m:t>
        </m:r>
      </m:oMath>
      <w:r>
        <w:t>或</w:t>
      </w:r>
      <m:oMath>
        <m:r>
          <m:t>m=−k.</m:t>
        </m:r>
      </m:oMath>
      <w:r>
        <w:t>当直线与二次函数图象相交时，所以</w:t>
      </w:r>
      <m:oMath>
        <m:sSub>
          <m:e>
            <m:r>
              <m:t>x</m:t>
            </m:r>
          </m:e>
          <m:sub>
            <m:r>
              <m:t>1</m:t>
            </m:r>
          </m:sub>
        </m:sSub>
        <m:r>
          <m:t>=2</m:t>
        </m:r>
        <m:d>
          <m:e>
            <m:r>
              <m:t>m−k</m:t>
            </m:r>
          </m:e>
        </m:d>
      </m:oMath>
      <w:r>
        <w:t>.</w:t>
      </w:r>
      <m:oMath>
        <m:r>
          <m:t>kx−2=−</m:t>
        </m:r>
        <m:f>
          <m:num>
            <m:r>
              <m:t>1</m:t>
            </m:r>
          </m:num>
          <m:den>
            <m:r>
              <m:t>2</m:t>
            </m:r>
          </m:den>
        </m:f>
        <m:sSup>
          <m:e>
            <m:r>
              <m:t>x</m:t>
            </m:r>
          </m:e>
          <m:sup>
            <m:r>
              <m:t>2</m:t>
            </m:r>
          </m:sup>
        </m:sSup>
        <m:r>
          <m:t>+mx−2</m:t>
        </m:r>
      </m:oMath>
      <w:r>
        <w:t>.进而可得</w:t>
      </w:r>
      <m:oMath>
        <m:r>
          <m:t>M</m:t>
        </m:r>
        <m:d>
          <m:e>
            <m:r>
              <m:t>−4k,−4</m:t>
            </m:r>
            <m:sSup>
              <m:e>
                <m:r>
                  <m:t>k</m:t>
                </m:r>
              </m:e>
              <m:sup>
                <m:r>
                  <m:t>2</m:t>
                </m:r>
              </m:sup>
            </m:sSup>
            <m:r>
              <m:t>−2</m:t>
            </m:r>
          </m:e>
        </m:d>
      </m:oMath>
      <w:r>
        <w:t>.所以点M关于x轴的对称点坐标为</w:t>
      </w:r>
      <m:oMath>
        <m:sSub>
          <m:e>
            <m:r>
              <m:t>M</m:t>
            </m:r>
          </m:e>
          <m:sub>
            <m:r>
              <m:t>1</m:t>
            </m:r>
          </m:sub>
        </m:sSub>
        <m:d>
          <m:e>
            <m:r>
              <m:t>−4k, 4</m:t>
            </m:r>
            <m:sSup>
              <m:e>
                <m:r>
                  <m:t>k</m:t>
                </m:r>
              </m:e>
              <m:sup>
                <m:r>
                  <m:t>2</m:t>
                </m:r>
              </m:sup>
            </m:sSup>
            <m:r>
              <m:t>+2</m:t>
            </m:r>
          </m:e>
        </m:d>
      </m:oMath>
      <w:r>
        <w:t>.</w:t>
      </w:r>
      <w:r>
        <w:br/>
      </w:r>
      <w:r>
        <w:t>方法一：设点M的对称位似点</w:t>
      </w:r>
      <m:oMath>
        <m:sSub>
          <m:e>
            <m:r>
              <m:t>M</m:t>
            </m:r>
          </m:e>
          <m:sub>
            <m:r>
              <m:t>2</m:t>
            </m:r>
          </m:sub>
        </m:sSub>
      </m:oMath>
      <w:r>
        <w:t>为</w:t>
      </w:r>
      <m:oMath>
        <m:d>
          <m:e>
            <m:r>
              <m:t>−4kq,4</m:t>
            </m:r>
            <m:sSup>
              <m:e>
                <m:r>
                  <m:t>k</m:t>
                </m:r>
              </m:e>
              <m:sup>
                <m:r>
                  <m:t>2</m:t>
                </m:r>
              </m:sup>
            </m:sSup>
            <m:r>
              <m:t>q+2q</m:t>
            </m:r>
          </m:e>
        </m:d>
      </m:oMath>
      <w:r>
        <w:t>或</w:t>
      </w:r>
      <m:oMath>
        <m:d>
          <m:e>
            <m:r>
              <m:t>4kq,−4</m:t>
            </m:r>
            <m:sSup>
              <m:e>
                <m:r>
                  <m:t>k</m:t>
                </m:r>
              </m:e>
              <m:sup>
                <m:r>
                  <m:t>2</m:t>
                </m:r>
              </m:sup>
            </m:sSup>
            <m:r>
              <m:t>q−2q</m:t>
            </m:r>
          </m:e>
        </m:d>
      </m:oMath>
      <w:r>
        <w:t>.可得</w:t>
      </w:r>
      <m:oMath>
        <m:r>
          <m:t>8</m:t>
        </m:r>
        <m:sSup>
          <m:e>
            <m:r>
              <m:t>k</m:t>
            </m:r>
          </m:e>
          <m:sup>
            <m:r>
              <m:t>2</m:t>
            </m:r>
          </m:sup>
        </m:sSup>
        <m:sSup>
          <m:e>
            <m:r>
              <m:t>q</m:t>
            </m:r>
          </m:e>
          <m:sup>
            <m:r>
              <m:t>2</m:t>
            </m:r>
          </m:sup>
        </m:sSup>
        <m:r>
          <m:t>−2q+2=0</m:t>
        </m:r>
      </m:oMath>
      <w:r>
        <w:t>，即</w:t>
      </w:r>
      <m:oMath>
        <m:r>
          <m:t>4</m:t>
        </m:r>
        <m:sSup>
          <m:e>
            <m:r>
              <m:t>k</m:t>
            </m:r>
          </m:e>
          <m:sup>
            <m:r>
              <m:t>2</m:t>
            </m:r>
          </m:sup>
        </m:sSup>
        <m:sSup>
          <m:e>
            <m:r>
              <m:t>q</m:t>
            </m:r>
          </m:e>
          <m:sup>
            <m:r>
              <m:t>2</m:t>
            </m:r>
          </m:sup>
        </m:sSup>
        <m:r>
          <m:t>−q+1=0</m:t>
        </m:r>
      </m:oMath>
      <w:r>
        <w:t>.当</w:t>
      </w:r>
      <m:oMath>
        <m:r>
          <m:t>Δ≥0</m:t>
        </m:r>
      </m:oMath>
      <w:r>
        <w:t>即</w:t>
      </w:r>
      <m:oMath>
        <m:sSup>
          <m:e>
            <m:r>
              <m:t>k</m:t>
            </m:r>
          </m:e>
          <m:sup>
            <m:r>
              <m:t>2</m:t>
            </m:r>
          </m:sup>
        </m:sSup>
        <m:r>
          <m:t>≤</m:t>
        </m:r>
        <m:f>
          <m:num>
            <m:r>
              <m:t>1</m:t>
            </m:r>
          </m:num>
          <m:den>
            <m:r>
              <m:t>16</m:t>
            </m:r>
          </m:den>
        </m:f>
      </m:oMath>
      <w:r>
        <w:t>时，</w:t>
      </w:r>
      <m:oMath>
        <m:r>
          <m:t>q=</m:t>
        </m:r>
        <m:f>
          <m:num>
            <m:r>
              <m:t>1±</m:t>
            </m:r>
            <m:rad>
              <m:radPr>
                <m:degHide/>
              </m:radPr>
              <m:deg/>
              <m:e>
                <m:r>
                  <m:t>1−16</m:t>
                </m:r>
                <m:sSup>
                  <m:e>
                    <m:r>
                      <m:t>k</m:t>
                    </m:r>
                  </m:e>
                  <m:sup>
                    <m:r>
                      <m:t>2</m:t>
                    </m:r>
                  </m:sup>
                </m:sSup>
              </m:e>
            </m:rad>
          </m:num>
          <m:den>
            <m:r>
              <m:t>8</m:t>
            </m:r>
            <m:sSup>
              <m:e>
                <m:r>
                  <m:t>k</m:t>
                </m:r>
              </m:e>
              <m:sup>
                <m:r>
                  <m:t>2</m:t>
                </m:r>
              </m:sup>
            </m:sSup>
          </m:den>
        </m:f>
        <m:r>
          <m:t>&gt;0</m:t>
        </m:r>
      </m:oMath>
      <w:r>
        <w:t>符合题意.所以当</w:t>
      </w:r>
      <m:oMath>
        <m:r>
          <m:t>−</m:t>
        </m:r>
        <m:f>
          <m:num>
            <m:r>
              <m:t>1</m:t>
            </m:r>
          </m:num>
          <m:den>
            <m:r>
              <m:t>4</m:t>
            </m:r>
          </m:den>
        </m:f>
        <m:r>
          <m:t>≤k&lt;0</m:t>
        </m:r>
      </m:oMath>
      <w:r>
        <w:t>点M的对称位似点是否可能仍在抛物线C上.</w:t>
      </w:r>
      <w:r>
        <w:br/>
      </w:r>
      <w:r>
        <w:t>方法二：设直线</w:t>
      </w:r>
      <m:oMath>
        <m:r>
          <m:t>O</m:t>
        </m:r>
        <m:sSub>
          <m:e>
            <m:r>
              <m:t>M</m:t>
            </m:r>
          </m:e>
          <m:sub>
            <m:r>
              <m:t>1</m:t>
            </m:r>
          </m:sub>
        </m:sSub>
      </m:oMath>
      <w:r>
        <w:t>的表达式为</w:t>
      </w:r>
      <m:oMath>
        <m:r>
          <m:t>y=n x</m:t>
        </m:r>
      </m:oMath>
      <w:r>
        <w:t>把</w:t>
      </w:r>
      <m:oMath>
        <m:r>
          <m:t>M</m:t>
        </m:r>
        <m:d>
          <m:e>
            <m:r>
              <m:t>−4k,−4</m:t>
            </m:r>
            <m:sSup>
              <m:e>
                <m:r>
                  <m:t>k</m:t>
                </m:r>
              </m:e>
              <m:sup>
                <m:r>
                  <m:t>2</m:t>
                </m:r>
              </m:sup>
            </m:sSup>
            <m:r>
              <m:t>−2</m:t>
            </m:r>
          </m:e>
        </m:d>
      </m:oMath>
      <w:r>
        <w:t>代入</w:t>
      </w:r>
      <m:oMath>
        <m:r>
          <m:t>y=n x</m:t>
        </m:r>
      </m:oMath>
      <w:r>
        <w:t>可得</w:t>
      </w:r>
      <m:oMath>
        <m:r>
          <m:t>y=</m:t>
        </m:r>
        <m:f>
          <m:num>
            <m:r>
              <m:t>4</m:t>
            </m:r>
            <m:sSup>
              <m:e>
                <m:r>
                  <m:t>k</m:t>
                </m:r>
              </m:e>
              <m:sup>
                <m:r>
                  <m:t>2</m:t>
                </m:r>
              </m:sup>
            </m:sSup>
            <m:r>
              <m:t>+2</m:t>
            </m:r>
          </m:num>
          <m:den>
            <m:r>
              <m:t>−4k</m:t>
            </m:r>
          </m:den>
        </m:f>
        <m:r>
          <m:t>x</m:t>
        </m:r>
      </m:oMath>
      <w:r>
        <w:t>.</w:t>
      </w:r>
      <w:r>
        <w:br/>
      </w:r>
      <w:r>
        <w:t>若直线</w:t>
      </w:r>
      <m:oMath>
        <m:r>
          <m:t>O</m:t>
        </m:r>
        <m:sSub>
          <m:e>
            <m:r>
              <m:t>M</m:t>
            </m:r>
          </m:e>
          <m:sub>
            <m:r>
              <m:t>1</m:t>
            </m:r>
          </m:sub>
        </m:sSub>
      </m:oMath>
      <w:r>
        <w:t>与抛物线C相交，有</w:t>
      </w:r>
      <m:oMath>
        <m:f>
          <m:num>
            <m:r>
              <m:t>4</m:t>
            </m:r>
            <m:sSup>
              <m:e>
                <m:r>
                  <m:t>k</m:t>
                </m:r>
              </m:e>
              <m:sup>
                <m:r>
                  <m:t>2</m:t>
                </m:r>
              </m:sup>
            </m:sSup>
            <m:r>
              <m:t>+2</m:t>
            </m:r>
          </m:num>
          <m:den>
            <m:r>
              <m:t>−4k</m:t>
            </m:r>
          </m:den>
        </m:f>
        <m:r>
          <m:t>x=−</m:t>
        </m:r>
        <m:f>
          <m:num>
            <m:r>
              <m:t>1</m:t>
            </m:r>
          </m:num>
          <m:den>
            <m:r>
              <m:t>2</m:t>
            </m:r>
          </m:den>
        </m:f>
        <m:sSup>
          <m:e>
            <m:r>
              <m:t>x</m:t>
            </m:r>
          </m:e>
          <m:sup>
            <m:r>
              <m:t>2</m:t>
            </m:r>
          </m:sup>
        </m:sSup>
        <m:r>
          <m:t>−kx−2</m:t>
        </m:r>
      </m:oMath>
      <w:r>
        <w:t>.当</w:t>
      </w:r>
      <m:oMath>
        <m:r>
          <m:t>Δ≥0</m:t>
        </m:r>
      </m:oMath>
      <w:r>
        <w:t>即</w:t>
      </w:r>
      <m:oMath>
        <m:sSup>
          <m:e>
            <m:r>
              <m:t>k</m:t>
            </m:r>
          </m:e>
          <m:sup>
            <m:r>
              <m:t>2</m:t>
            </m:r>
          </m:sup>
        </m:sSup>
        <m:r>
          <m:t>≤</m:t>
        </m:r>
        <m:f>
          <m:num>
            <m:r>
              <m:t>1</m:t>
            </m:r>
          </m:num>
          <m:den>
            <m:r>
              <m:t>16</m:t>
            </m:r>
          </m:den>
        </m:f>
      </m:oMath>
      <w:r>
        <w:t>时，二者有交点.所以</w:t>
      </w:r>
      <m:oMath>
        <m:r>
          <m:t>−</m:t>
        </m:r>
        <m:f>
          <m:num>
            <m:r>
              <m:t>1</m:t>
            </m:r>
          </m:num>
          <m:den>
            <m:r>
              <m:t>4</m:t>
            </m:r>
          </m:den>
        </m:f>
        <m:r>
          <m:t>≤k&lt;0</m:t>
        </m:r>
      </m:oMath>
      <w:r>
        <w:t>.所以当</w:t>
      </w:r>
      <m:oMath>
        <m:r>
          <m:t>−</m:t>
        </m:r>
        <m:f>
          <m:num>
            <m:r>
              <m:t>1</m:t>
            </m:r>
          </m:num>
          <m:den>
            <m:r>
              <m:t>4</m:t>
            </m:r>
          </m:den>
        </m:f>
        <m:r>
          <m:t>≤k&lt;0</m:t>
        </m:r>
      </m:oMath>
      <w:r>
        <w:t>点M的对称位似点是否可能仍在抛物线C上.</w:t>
      </w:r>
    </w:p>
    <w:p>
      <w:pPr>
        <w:pStyle w:val="BodyText"/>
      </w:pPr>
      <w:r>
        <w:br/>
      </w:r>
    </w:p>
    <w:p>
      <w:pPr>
        <w:pStyle w:val="BodyText"/>
      </w:pPr>
      <w:bookmarkStart w:id="1" w:name="_GoBack"/>
      <w:bookmarkEnd w:id="1"/>
    </w:p>
    <w:sectPr>
      <w:headerReference w:type="default" r:id="rId38"/>
      <w:footerReference w:type="even" r:id="rId39"/>
      <w:footerReference w:type="default" r:id="rId40"/>
      <w:headerReference w:type="first" r:id="rId41"/>
      <w:footerReference w:type="first" r:id="rId42"/>
      <w:pgSz w:w="12240" w:h="15840"/>
      <w:pgMar w:top="873" w:right="1077" w:bottom="873" w:left="1077" w:header="720" w:footer="720" w:gutter="0"/>
      <w:pgNumType w:fmt="numberInDash" w:start="1"/>
      <w:cols w:num="1" w:space="72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Rockwell">
    <w:altName w:val="Segoe Print"/>
    <w:panose1 w:val="02060603020205020403"/>
    <w:charset w:val="00"/>
    <w:family w:val="auto"/>
    <w:pitch w:val="default"/>
    <w:sig w:usb0="00000000" w:usb1="00000000" w:usb2="00000000" w:usb3="00000000" w:csb0="00000001" w:csb1="00000000"/>
  </w:font>
  <w:font w:name="Cambria Math">
    <w:panose1 w:val="02040503050406030204"/>
    <w:charset w:val="00"/>
    <w:family w:val="auto"/>
    <w:pitch w:val="default"/>
    <w:sig w:usb0="E00002FF" w:usb1="420024FF" w:usb2="00000000" w:usb3="00000000" w:csb0="2000019F"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Times New Roman (标题 CS)">
    <w:altName w:val="Times New Roman"/>
    <w:panose1 w:val="00000000000000000000"/>
    <w:charset w:val="00"/>
    <w:family w:val="auto"/>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10002FF" w:usb1="4000FCFF" w:usb2="00000009" w:usb3="00000000" w:csb0="6000019F" w:csb1="DFD70000"/>
  </w:font>
  <w:font w:name="Andale Mono">
    <w:altName w:val="NumberOnly"/>
    <w:panose1 w:val="020B0509000000000004"/>
    <w:charset w:val="00"/>
    <w:family w:val="auto"/>
    <w:pitch w:val="default"/>
    <w:sig w:usb0="00000000" w:usb1="00000000" w:usb2="00000000" w:usb3="00000000" w:csb0="0000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42800660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808312865"/>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Style w:val="PageNumber"/>
      </w:rPr>
      <w:id w:val="-1352876988"/>
      <w:docPartObj>
        <w:docPartGallery w:val="AutoText"/>
      </w:docPartObj>
    </w:sdtPr>
    <w:sdtEndPr>
      <w:rPr>
        <w:rStyle w:val="PageNumber"/>
      </w:rPr>
    </w:sdtEndPr>
    <w:sdtContent>
      <w:p>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- 1 -</w:t>
        </w:r>
        <w:r>
          <w:rPr>
            <w:rStyle w:val="PageNumber"/>
          </w:rPr>
          <w:fldChar w:fldCharType="end"/>
        </w:r>
      </w:p>
    </w:sdtContent>
  </w:sdt>
  <w:p>
    <w:pPr>
      <w:pStyle w:val="Footer"/>
      <w:tabs>
        <w:tab w:val="left" w:pos="1950"/>
        <w:tab w:val="clear" w:pos="4680"/>
        <w:tab w:val="clear"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left="1440" w:hanging="1440" w:hangingChars="600"/>
      <w:jc w:val="left"/>
      <w:rPr>
        <w:rFonts w:ascii="仿宋" w:eastAsia="仿宋" w:hAnsi="仿宋"/>
        <w:color w:val="585858" w:themeColor="text1" w:themeTint="A6"/>
        <w:lang w:eastAsia="zh-CN"/>
      </w:rPr>
    </w:pPr>
    <w:r>
      <w:rPr>
        <w:rFonts w:hint="eastAsia"/>
        <w:lang w:eastAsia="zh-CN"/>
      </w:rPr>
      <w:t xml:space="preserve"> </w:t>
    </w:r>
    <w:r>
      <w:rPr>
        <w:lang w:eastAsia="zh-C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rPr>
        <w:lang w:eastAsia="zh-CN"/>
      </w:rPr>
    </w:pPr>
    <w:r>
      <w:rPr>
        <w:rFonts w:hint="eastAsia"/>
        <w:lang w:eastAsia="zh-CN"/>
      </w:rPr>
      <w:t>任学堂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5C3D6BC3"/>
    <w:multiLevelType w:val="multilevel"/>
    <w:tmpl w:val="5C3D6BC3"/>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useFELayout/>
    <w:splitPgBreakAndParaMark/>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m:mathPr>
    <m:mathFont m:val="Lucida Grande"/>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uiPriority="0"/>
    <w:lsdException w:name="annotation text" w:uiPriority="0"/>
    <w:lsdException w:name="header" w:semiHidden="0" w:uiPriority="0" w:unhideWhenUsed="0" w:qFormat="1"/>
    <w:lsdException w:name="footer" w:semiHidden="0"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lsdException w:name="annotation reference"/>
    <w:lsdException w:name="line number"/>
    <w:lsdException w:name="page number"/>
    <w:lsdException w:name="endnote reference"/>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semiHidden="0" w:uiPriority="0" w:unhideWhenUsed="0"/>
    <w:lsdException w:name="Default Paragraph Font" w:semiHidden="0" w:uiPriority="1"/>
    <w:lsdException w:name="Body Text" w:semiHidden="0" w:uiPriority="0" w:unhideWhenUsed="0" w:qFormat="1"/>
    <w:lsdException w:name="Body Text Indent"/>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semiHidden="0"/>
    <w:lsdException w:name="FollowedHyperlink"/>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HTML Acronym"/>
    <w:lsdException w:name="HTML Address" w:uiPriority="0"/>
    <w:lsdException w:name="HTML Cite"/>
    <w:lsdException w:name="HTML Code"/>
    <w:lsdException w:name="HTML Definition"/>
    <w:lsdException w:name="HTML Keyboard"/>
    <w:lsdException w:name="HTML Preformatted" w:uiPriority="0"/>
    <w:lsdException w:name="HTML Sample"/>
    <w:lsdException w:name="HTML Typewriter"/>
    <w:lsdException w:name="HTML Variable"/>
    <w:lsdException w:name="Normal Table"/>
    <w:lsdException w:name="annotation subject" w:uiPriority="0"/>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uiPriority="0"/>
    <w:lsdException w:name="Table Grid" w:semiHidden="0" w:uiPriority="59" w:unhideWhenUsed="0"/>
    <w:lsdException w:name="Table Theme"/>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spacing w:before="120" w:after="120"/>
    </w:pPr>
    <w:rPr>
      <w:rFonts w:ascii="Cambria Math" w:hAnsi="Cambria Math" w:eastAsiaTheme="minorEastAsia" w:cs="Times New Roman (正文 CS 字体)"/>
      <w:sz w:val="24"/>
      <w:szCs w:val="22"/>
      <w:lang w:val="en-US" w:eastAsia="en-US" w:bidi="ar-SA"/>
    </w:rPr>
  </w:style>
  <w:style w:type="paragraph" w:styleId="Heading1">
    <w:name w:val="heading 1"/>
    <w:basedOn w:val="Normal"/>
    <w:next w:val="Normal"/>
    <w:link w:val="1"/>
    <w:qFormat/>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2"/>
    <w:unhideWhenUsed/>
    <w:qFormat/>
    <w:pPr>
      <w:keepNext/>
      <w:keepLines/>
      <w:numPr>
        <w:ilvl w:val="1"/>
        <w:numId w:val="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1"/>
    <w:unhideWhenUsed/>
    <w:qFormat/>
    <w:pPr>
      <w:keepNext/>
      <w:keepLines/>
      <w:numPr>
        <w:ilvl w:val="2"/>
        <w:numId w:val="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
    <w:semiHidden/>
    <w:unhideWhenUsed/>
    <w:qFormat/>
    <w:pPr>
      <w:keepNext/>
      <w:keepLines/>
      <w:numPr>
        <w:ilvl w:val="3"/>
        <w:numId w:val="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
    <w:semiHidden/>
    <w:unhideWhenUsed/>
    <w:qFormat/>
    <w:pPr>
      <w:keepNext/>
      <w:keepLines/>
      <w:numPr>
        <w:ilvl w:val="4"/>
        <w:numId w:val="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
    <w:semiHidden/>
    <w:unhideWhenUsed/>
    <w:qFormat/>
    <w:pPr>
      <w:keepNext/>
      <w:keepLines/>
      <w:numPr>
        <w:ilvl w:val="5"/>
        <w:numId w:val="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
    <w:semiHidden/>
    <w:unhideWhenUsed/>
    <w:qFormat/>
    <w:pPr>
      <w:keepNext/>
      <w:keepLines/>
      <w:numPr>
        <w:ilvl w:val="6"/>
        <w:numId w:val="1"/>
      </w:numPr>
      <w:spacing w:before="200"/>
      <w:outlineLvl w:val="6"/>
    </w:pPr>
    <w:rPr>
      <w:rFonts w:asciiTheme="majorHAnsi" w:eastAsiaTheme="majorEastAsia" w:hAnsiTheme="majorHAnsi" w:cstheme="majorBidi"/>
      <w:i/>
      <w:iCs/>
      <w:color w:val="3F3F3F" w:themeColor="text1" w:themeTint="BF"/>
    </w:rPr>
  </w:style>
  <w:style w:type="paragraph" w:styleId="Heading8">
    <w:name w:val="heading 8"/>
    <w:basedOn w:val="Normal"/>
    <w:next w:val="Normal"/>
    <w:link w:val="8"/>
    <w:semiHidden/>
    <w:unhideWhenUsed/>
    <w:qFormat/>
    <w:pPr>
      <w:keepNext/>
      <w:keepLines/>
      <w:numPr>
        <w:ilvl w:val="7"/>
        <w:numId w:val="1"/>
      </w:numPr>
      <w:spacing w:before="200"/>
      <w:outlineLvl w:val="7"/>
    </w:pPr>
    <w:rPr>
      <w:rFonts w:asciiTheme="majorHAnsi" w:eastAsiaTheme="majorEastAsia" w:hAnsiTheme="majorHAnsi" w:cstheme="majorBidi"/>
      <w:color w:val="3F3F3F" w:themeColor="text1" w:themeTint="BF"/>
      <w:sz w:val="20"/>
      <w:szCs w:val="20"/>
    </w:rPr>
  </w:style>
  <w:style w:type="paragraph" w:styleId="Heading9">
    <w:name w:val="heading 9"/>
    <w:basedOn w:val="Normal"/>
    <w:next w:val="Normal"/>
    <w:link w:val="9"/>
    <w:semiHidden/>
    <w:unhideWhenUsed/>
    <w:qFormat/>
    <w:pPr>
      <w:keepNext/>
      <w:keepLines/>
      <w:numPr>
        <w:ilvl w:val="8"/>
        <w:numId w:val="1"/>
      </w:numPr>
      <w:spacing w:before="200"/>
      <w:outlineLvl w:val="8"/>
    </w:pPr>
    <w:rPr>
      <w:rFonts w:asciiTheme="majorHAnsi" w:eastAsiaTheme="majorEastAsia" w:hAnsiTheme="majorHAnsi" w:cstheme="majorBidi"/>
      <w:i/>
      <w:iCs/>
      <w:color w:val="3F3F3F"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Macro">
    <w:name w:val="macro"/>
    <w:link w:val="a1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heme="minorEastAsia" w:cstheme="minorBidi"/>
      <w:sz w:val="20"/>
      <w:szCs w:val="20"/>
      <w:lang w:val="en-US" w:eastAsia="en-US" w:bidi="ar-SA"/>
    </w:rPr>
  </w:style>
  <w:style w:type="paragraph" w:styleId="List3">
    <w:name w:val="List 3"/>
    <w:basedOn w:val="Normal"/>
    <w:semiHidden/>
    <w:unhideWhenUsed/>
    <w:pPr>
      <w:ind w:left="1080" w:hanging="360"/>
      <w:contextualSpacing/>
    </w:pPr>
  </w:style>
  <w:style w:type="paragraph" w:styleId="TOC7">
    <w:name w:val="toc 7"/>
    <w:basedOn w:val="Normal"/>
    <w:next w:val="Normal"/>
    <w:semiHidden/>
    <w:unhideWhenUsed/>
    <w:pPr>
      <w:spacing w:after="100"/>
      <w:ind w:left="1080"/>
    </w:pPr>
  </w:style>
  <w:style w:type="paragraph" w:styleId="ListNumber2">
    <w:name w:val="List Number 2"/>
    <w:basedOn w:val="Normal"/>
    <w:semiHidden/>
    <w:unhideWhenUsed/>
    <w:pPr>
      <w:numPr>
        <w:ilvl w:val="0"/>
        <w:numId w:val="2"/>
      </w:numPr>
      <w:contextualSpacing/>
    </w:pPr>
  </w:style>
  <w:style w:type="paragraph" w:styleId="TableofAuthorities">
    <w:name w:val="table of authorities"/>
    <w:basedOn w:val="Normal"/>
    <w:next w:val="Normal"/>
    <w:semiHidden/>
    <w:unhideWhenUsed/>
    <w:pPr>
      <w:ind w:left="180" w:hanging="180"/>
    </w:pPr>
  </w:style>
  <w:style w:type="paragraph" w:customStyle="1" w:styleId="NoteHeading">
    <w:name w:val="Note Heading"/>
    <w:basedOn w:val="Normal"/>
    <w:next w:val="Normal"/>
    <w:link w:val="a16"/>
    <w:semiHidden/>
    <w:unhideWhenUsed/>
  </w:style>
  <w:style w:type="paragraph" w:styleId="ListBullet4">
    <w:name w:val="List Bullet 4"/>
    <w:basedOn w:val="Normal"/>
    <w:semiHidden/>
    <w:unhideWhenUsed/>
    <w:pPr>
      <w:numPr>
        <w:ilvl w:val="0"/>
        <w:numId w:val="3"/>
      </w:numPr>
      <w:contextualSpacing/>
    </w:pPr>
  </w:style>
  <w:style w:type="paragraph" w:styleId="Index8">
    <w:name w:val="index 8"/>
    <w:basedOn w:val="Normal"/>
    <w:next w:val="Normal"/>
    <w:semiHidden/>
    <w:unhideWhenUsed/>
    <w:pPr>
      <w:ind w:left="1440" w:hanging="180"/>
    </w:pPr>
  </w:style>
  <w:style w:type="paragraph" w:styleId="E-mailSignature">
    <w:name w:val="E-mail Signature"/>
    <w:basedOn w:val="Normal"/>
    <w:link w:val="a9"/>
    <w:semiHidden/>
    <w:unhideWhenUsed/>
  </w:style>
  <w:style w:type="paragraph" w:styleId="ListNumber">
    <w:name w:val="List Number"/>
    <w:basedOn w:val="Normal"/>
    <w:semiHidden/>
    <w:unhideWhenUsed/>
    <w:pPr>
      <w:numPr>
        <w:ilvl w:val="0"/>
        <w:numId w:val="4"/>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b/>
      <w:bCs/>
      <w:color w:val="663366" w:themeColor="accent1"/>
      <w:szCs w:val="18"/>
    </w:rPr>
  </w:style>
  <w:style w:type="paragraph" w:styleId="Index5">
    <w:name w:val="index 5"/>
    <w:basedOn w:val="Normal"/>
    <w:next w:val="Normal"/>
    <w:semiHidden/>
    <w:unhideWhenUsed/>
    <w:pPr>
      <w:ind w:left="900" w:hanging="180"/>
    </w:pPr>
  </w:style>
  <w:style w:type="paragraph" w:styleId="ListBullet">
    <w:name w:val="List Bullet"/>
    <w:basedOn w:val="Normal"/>
    <w:semiHidden/>
    <w:unhideWhenUsed/>
    <w:pPr>
      <w:numPr>
        <w:ilvl w:val="0"/>
        <w:numId w:val="5"/>
      </w:numPr>
      <w:contextualSpacing/>
    </w:pPr>
  </w:style>
  <w:style w:type="paragraph" w:styleId="EnvelopeAddress">
    <w:name w:val="envelope address"/>
    <w:basedOn w:val="Normal"/>
    <w:semiHidden/>
    <w:unhideWhenUsed/>
    <w:pPr>
      <w:framePr w:w="7920" w:h="1980" w:hRule="exact" w:hSpace="180" w:wrap="around" w:vAnchor="margin" w:hAnchor="page" w:xAlign="center" w:yAlign="bottom"/>
      <w:ind w:left="2880"/>
    </w:pPr>
    <w:rPr>
      <w:rFonts w:asciiTheme="majorHAnsi" w:eastAsiaTheme="majorEastAsia" w:hAnsiTheme="majorHAnsi" w:cstheme="majorBidi"/>
      <w:szCs w:val="24"/>
    </w:rPr>
  </w:style>
  <w:style w:type="paragraph" w:styleId="DocumentMap">
    <w:name w:val="Document Map"/>
    <w:basedOn w:val="Normal"/>
    <w:link w:val="a8"/>
    <w:semiHidden/>
    <w:unhideWhenUsed/>
    <w:rPr>
      <w:rFonts w:ascii="Tahoma" w:hAnsi="Tahoma" w:cs="Tahoma"/>
      <w:sz w:val="16"/>
      <w:szCs w:val="16"/>
    </w:rPr>
  </w:style>
  <w:style w:type="paragraph" w:styleId="TOAHeading">
    <w:name w:val="toa heading"/>
    <w:basedOn w:val="Normal"/>
    <w:next w:val="Normal"/>
    <w:semiHidden/>
    <w:unhideWhenUsed/>
    <w:rPr>
      <w:rFonts w:asciiTheme="majorHAnsi" w:eastAsiaTheme="majorEastAsia" w:hAnsiTheme="majorHAnsi" w:cstheme="majorBidi"/>
      <w:b/>
      <w:bCs/>
      <w:szCs w:val="24"/>
    </w:rPr>
  </w:style>
  <w:style w:type="paragraph" w:styleId="CommentText">
    <w:name w:val="annotation text"/>
    <w:basedOn w:val="Normal"/>
    <w:link w:val="a5"/>
    <w:semiHidden/>
    <w:unhideWhenUsed/>
    <w:rPr>
      <w:sz w:val="20"/>
      <w:szCs w:val="20"/>
    </w:rPr>
  </w:style>
  <w:style w:type="paragraph" w:styleId="Index6">
    <w:name w:val="index 6"/>
    <w:basedOn w:val="Normal"/>
    <w:next w:val="Normal"/>
    <w:semiHidden/>
    <w:unhideWhenUsed/>
    <w:pPr>
      <w:ind w:left="1080" w:hanging="180"/>
    </w:pPr>
  </w:style>
  <w:style w:type="paragraph" w:styleId="Salutation">
    <w:name w:val="Salutation"/>
    <w:basedOn w:val="Normal"/>
    <w:next w:val="Normal"/>
    <w:link w:val="a19"/>
    <w:semiHidden/>
    <w:unhideWhenUsed/>
  </w:style>
  <w:style w:type="paragraph" w:styleId="BodyText3">
    <w:name w:val="Body Text 3"/>
    <w:basedOn w:val="Normal"/>
    <w:link w:val="3"/>
    <w:semiHidden/>
    <w:unhideWhenUsed/>
    <w:rPr>
      <w:sz w:val="16"/>
      <w:szCs w:val="16"/>
    </w:rPr>
  </w:style>
  <w:style w:type="paragraph" w:styleId="Closing">
    <w:name w:val="Closing"/>
    <w:basedOn w:val="Normal"/>
    <w:link w:val="a4"/>
    <w:semiHidden/>
    <w:unhideWhenUsed/>
    <w:pPr>
      <w:ind w:left="4320"/>
    </w:pPr>
  </w:style>
  <w:style w:type="paragraph" w:styleId="ListBullet3">
    <w:name w:val="List Bullet 3"/>
    <w:basedOn w:val="Normal"/>
    <w:semiHidden/>
    <w:unhideWhenUsed/>
    <w:pPr>
      <w:numPr>
        <w:ilvl w:val="0"/>
        <w:numId w:val="6"/>
      </w:numPr>
      <w:contextualSpacing/>
    </w:pPr>
  </w:style>
  <w:style w:type="paragraph" w:styleId="BodyText">
    <w:name w:val="Body Text"/>
    <w:basedOn w:val="Normal"/>
    <w:link w:val="a0"/>
    <w:qFormat/>
    <w:rPr>
      <w:szCs w:val="20"/>
    </w:rPr>
  </w:style>
  <w:style w:type="paragraph" w:styleId="ListNumber3">
    <w:name w:val="List Number 3"/>
    <w:basedOn w:val="Normal"/>
    <w:semiHidden/>
    <w:unhideWhenUsed/>
    <w:pPr>
      <w:numPr>
        <w:ilvl w:val="0"/>
        <w:numId w:val="7"/>
      </w:numPr>
      <w:contextualSpacing/>
    </w:pPr>
  </w:style>
  <w:style w:type="paragraph" w:styleId="List2">
    <w:name w:val="List 2"/>
    <w:basedOn w:val="Normal"/>
    <w:semiHidden/>
    <w:unhideWhenUsed/>
    <w:pPr>
      <w:ind w:left="720" w:hanging="360"/>
      <w:contextualSpacing/>
    </w:pPr>
  </w:style>
  <w:style w:type="paragraph" w:styleId="ListContinue">
    <w:name w:val="List Continue"/>
    <w:basedOn w:val="Normal"/>
    <w:semiHidden/>
    <w:unhideWhenUsed/>
    <w:pPr>
      <w:ind w:left="360"/>
      <w:contextualSpacing/>
    </w:pPr>
  </w:style>
  <w:style w:type="paragraph" w:styleId="BlockText">
    <w:name w:val="Block Text"/>
    <w:basedOn w:val="Normal"/>
    <w:semiHidden/>
    <w:unhideWhenUsed/>
    <w:pPr>
      <w:pBdr>
        <w:top w:val="single" w:sz="2" w:space="10" w:color="663366" w:themeColor="accent1"/>
        <w:left w:val="single" w:sz="2" w:space="10" w:color="663366" w:themeColor="accent1"/>
        <w:bottom w:val="single" w:sz="2" w:space="10" w:color="663366" w:themeColor="accent1"/>
        <w:right w:val="single" w:sz="2" w:space="10" w:color="663366" w:themeColor="accent1"/>
      </w:pBdr>
      <w:ind w:left="1152" w:right="1152"/>
    </w:pPr>
    <w:rPr>
      <w:i/>
      <w:iCs/>
      <w:color w:val="663366" w:themeColor="accent1"/>
    </w:rPr>
  </w:style>
  <w:style w:type="paragraph" w:styleId="ListBullet2">
    <w:name w:val="List Bullet 2"/>
    <w:basedOn w:val="Normal"/>
    <w:semiHidden/>
    <w:unhideWhenUsed/>
    <w:pPr>
      <w:numPr>
        <w:ilvl w:val="0"/>
        <w:numId w:val="8"/>
      </w:numPr>
      <w:contextualSpacing/>
    </w:pPr>
  </w:style>
  <w:style w:type="paragraph" w:styleId="HTMLAddress">
    <w:name w:val="HTML Address"/>
    <w:basedOn w:val="Normal"/>
    <w:link w:val="HTML"/>
    <w:semiHidden/>
    <w:unhideWhenUsed/>
    <w:rPr>
      <w:i/>
      <w:iCs/>
    </w:rPr>
  </w:style>
  <w:style w:type="paragraph" w:styleId="Index4">
    <w:name w:val="index 4"/>
    <w:basedOn w:val="Normal"/>
    <w:next w:val="Normal"/>
    <w:semiHidden/>
    <w:unhideWhenUsed/>
    <w:pPr>
      <w:ind w:left="720" w:hanging="180"/>
    </w:pPr>
  </w:style>
  <w:style w:type="paragraph" w:styleId="TOC5">
    <w:name w:val="toc 5"/>
    <w:basedOn w:val="Normal"/>
    <w:next w:val="Normal"/>
    <w:semiHidden/>
    <w:unhideWhenUsed/>
    <w:pPr>
      <w:spacing w:after="100"/>
      <w:ind w:left="720"/>
    </w:pPr>
  </w:style>
  <w:style w:type="paragraph" w:styleId="TOC3">
    <w:name w:val="toc 3"/>
    <w:basedOn w:val="Normal"/>
    <w:next w:val="Normal"/>
    <w:semiHidden/>
    <w:unhideWhenUsed/>
    <w:pPr>
      <w:spacing w:after="100"/>
      <w:ind w:left="360"/>
    </w:pPr>
  </w:style>
  <w:style w:type="paragraph" w:styleId="PlainText">
    <w:name w:val="Plain Text"/>
    <w:basedOn w:val="Normal"/>
    <w:link w:val="a17"/>
    <w:semiHidden/>
    <w:unhideWhenUsed/>
    <w:rPr>
      <w:rFonts w:ascii="Consolas" w:hAnsi="Consolas"/>
      <w:szCs w:val="21"/>
    </w:rPr>
  </w:style>
  <w:style w:type="paragraph" w:styleId="ListBullet5">
    <w:name w:val="List Bullet 5"/>
    <w:basedOn w:val="Normal"/>
    <w:semiHidden/>
    <w:unhideWhenUsed/>
    <w:pPr>
      <w:numPr>
        <w:ilvl w:val="0"/>
        <w:numId w:val="9"/>
      </w:numPr>
      <w:contextualSpacing/>
    </w:pPr>
  </w:style>
  <w:style w:type="paragraph" w:styleId="ListNumber4">
    <w:name w:val="List Number 4"/>
    <w:basedOn w:val="Normal"/>
    <w:semiHidden/>
    <w:unhideWhenUsed/>
    <w:pPr>
      <w:numPr>
        <w:ilvl w:val="0"/>
        <w:numId w:val="10"/>
      </w:numPr>
      <w:contextualSpacing/>
    </w:pPr>
  </w:style>
  <w:style w:type="paragraph" w:styleId="TOC8">
    <w:name w:val="toc 8"/>
    <w:basedOn w:val="Normal"/>
    <w:next w:val="Normal"/>
    <w:semiHidden/>
    <w:unhideWhenUsed/>
    <w:pPr>
      <w:spacing w:after="100"/>
      <w:ind w:left="1260"/>
    </w:pPr>
  </w:style>
  <w:style w:type="paragraph" w:styleId="Index3">
    <w:name w:val="index 3"/>
    <w:basedOn w:val="Normal"/>
    <w:next w:val="Normal"/>
    <w:semiHidden/>
    <w:unhideWhenUsed/>
    <w:pPr>
      <w:ind w:left="540" w:hanging="180"/>
    </w:pPr>
  </w:style>
  <w:style w:type="paragraph" w:styleId="Date">
    <w:name w:val="Date"/>
    <w:basedOn w:val="Normal"/>
    <w:next w:val="Normal"/>
    <w:link w:val="a7"/>
    <w:semiHidden/>
    <w:unhideWhenUsed/>
  </w:style>
  <w:style w:type="paragraph" w:styleId="BodyTextIndent2">
    <w:name w:val="Body Text Indent 2"/>
    <w:basedOn w:val="Normal"/>
    <w:link w:val="21"/>
    <w:semiHidden/>
    <w:unhideWhenUsed/>
    <w:pPr>
      <w:spacing w:line="480" w:lineRule="auto"/>
      <w:ind w:left="360"/>
    </w:pPr>
  </w:style>
  <w:style w:type="paragraph" w:styleId="EndnoteText">
    <w:name w:val="endnote text"/>
    <w:basedOn w:val="Normal"/>
    <w:link w:val="a10"/>
    <w:semiHidden/>
    <w:unhideWhenUsed/>
    <w:rPr>
      <w:sz w:val="20"/>
      <w:szCs w:val="20"/>
    </w:rPr>
  </w:style>
  <w:style w:type="paragraph" w:styleId="ListContinue5">
    <w:name w:val="List Continue 5"/>
    <w:basedOn w:val="Normal"/>
    <w:semiHidden/>
    <w:unhideWhenUsed/>
    <w:pPr>
      <w:ind w:left="1800"/>
      <w:contextualSpacing/>
    </w:pPr>
  </w:style>
  <w:style w:type="paragraph" w:styleId="BalloonText">
    <w:name w:val="Balloon Text"/>
    <w:basedOn w:val="Normal"/>
    <w:link w:val="a2"/>
    <w:semiHidden/>
    <w:unhideWhenUsed/>
    <w:rPr>
      <w:rFonts w:ascii="Tahoma" w:hAnsi="Tahoma" w:cs="Tahoma"/>
      <w:sz w:val="16"/>
      <w:szCs w:val="16"/>
    </w:rPr>
  </w:style>
  <w:style w:type="paragraph" w:styleId="Footer">
    <w:name w:val="footer"/>
    <w:basedOn w:val="Normal"/>
    <w:link w:val="a11"/>
    <w:unhideWhenUsed/>
    <w:pPr>
      <w:tabs>
        <w:tab w:val="center" w:pos="4680"/>
        <w:tab w:val="right" w:pos="9360"/>
      </w:tabs>
    </w:pPr>
  </w:style>
  <w:style w:type="paragraph" w:styleId="EnvelopeReturn">
    <w:name w:val="envelope return"/>
    <w:basedOn w:val="Normal"/>
    <w:semiHidden/>
    <w:unhideWhenUsed/>
    <w:rPr>
      <w:rFonts w:asciiTheme="majorHAnsi" w:eastAsiaTheme="majorEastAsia" w:hAnsiTheme="majorHAnsi" w:cstheme="majorBidi"/>
      <w:sz w:val="20"/>
      <w:szCs w:val="20"/>
    </w:rPr>
  </w:style>
  <w:style w:type="paragraph" w:styleId="Header">
    <w:name w:val="header"/>
    <w:basedOn w:val="Normal"/>
    <w:link w:val="a"/>
    <w:qFormat/>
    <w:pPr>
      <w:tabs>
        <w:tab w:val="center" w:pos="4680"/>
        <w:tab w:val="right" w:pos="9360"/>
      </w:tabs>
      <w:spacing w:before="40" w:after="200"/>
      <w:jc w:val="right"/>
    </w:pPr>
    <w:rPr>
      <w:color w:val="000000" w:themeColor="text1"/>
      <w:szCs w:val="24"/>
    </w:rPr>
  </w:style>
  <w:style w:type="paragraph" w:styleId="Signature">
    <w:name w:val="Signature"/>
    <w:basedOn w:val="Normal"/>
    <w:link w:val="a1"/>
    <w:pPr>
      <w:spacing w:after="720"/>
    </w:pPr>
    <w:rPr>
      <w:color w:val="3F3F3F" w:themeColor="text1" w:themeTint="BF"/>
    </w:rPr>
  </w:style>
  <w:style w:type="paragraph" w:styleId="TOC1">
    <w:name w:val="toc 1"/>
    <w:basedOn w:val="Normal"/>
    <w:next w:val="Normal"/>
    <w:semiHidden/>
    <w:unhideWhenUsed/>
    <w:pPr>
      <w:spacing w:after="100"/>
    </w:pPr>
  </w:style>
  <w:style w:type="paragraph" w:styleId="ListContinue4">
    <w:name w:val="List Continue 4"/>
    <w:basedOn w:val="Normal"/>
    <w:semiHidden/>
    <w:unhideWhenUsed/>
    <w:pPr>
      <w:ind w:left="1440"/>
      <w:contextualSpacing/>
    </w:pPr>
  </w:style>
  <w:style w:type="paragraph" w:styleId="TOC4">
    <w:name w:val="toc 4"/>
    <w:basedOn w:val="Normal"/>
    <w:next w:val="Normal"/>
    <w:semiHidden/>
    <w:unhideWhenUsed/>
    <w:pPr>
      <w:spacing w:after="100"/>
      <w:ind w:left="54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ind w:left="180" w:hanging="180"/>
    </w:pPr>
  </w:style>
  <w:style w:type="paragraph" w:styleId="Subtitle">
    <w:name w:val="Subtitle"/>
    <w:basedOn w:val="Normal"/>
    <w:next w:val="Normal"/>
    <w:link w:val="a20"/>
    <w:qFormat/>
    <w:rPr>
      <w:rFonts w:asciiTheme="majorHAnsi" w:eastAsiaTheme="majorEastAsia" w:hAnsiTheme="majorHAnsi" w:cstheme="majorBidi"/>
      <w:i/>
      <w:iCs/>
      <w:color w:val="663366" w:themeColor="accent1"/>
      <w:spacing w:val="15"/>
      <w:szCs w:val="24"/>
    </w:rPr>
  </w:style>
  <w:style w:type="paragraph" w:styleId="ListNumber5">
    <w:name w:val="List Number 5"/>
    <w:basedOn w:val="Normal"/>
    <w:semiHidden/>
    <w:unhideWhenUsed/>
    <w:pPr>
      <w:numPr>
        <w:ilvl w:val="0"/>
        <w:numId w:val="11"/>
      </w:numPr>
      <w:contextualSpacing/>
    </w:pPr>
  </w:style>
  <w:style w:type="paragraph" w:styleId="List">
    <w:name w:val="List"/>
    <w:basedOn w:val="Normal"/>
    <w:semiHidden/>
    <w:unhideWhenUsed/>
    <w:pPr>
      <w:ind w:left="360" w:hanging="360"/>
      <w:contextualSpacing/>
    </w:pPr>
  </w:style>
  <w:style w:type="paragraph" w:styleId="FootnoteText">
    <w:name w:val="footnote text"/>
    <w:basedOn w:val="Normal"/>
    <w:link w:val="a12"/>
    <w:unhideWhenUsed/>
    <w:rPr>
      <w:sz w:val="20"/>
      <w:szCs w:val="20"/>
    </w:rPr>
  </w:style>
  <w:style w:type="paragraph" w:styleId="TOC6">
    <w:name w:val="toc 6"/>
    <w:basedOn w:val="Normal"/>
    <w:next w:val="Normal"/>
    <w:semiHidden/>
    <w:unhideWhenUsed/>
    <w:pPr>
      <w:spacing w:after="100"/>
      <w:ind w:left="900"/>
    </w:pPr>
  </w:style>
  <w:style w:type="paragraph" w:styleId="List5">
    <w:name w:val="List 5"/>
    <w:basedOn w:val="Normal"/>
    <w:semiHidden/>
    <w:unhideWhenUsed/>
    <w:pPr>
      <w:ind w:left="1800" w:hanging="360"/>
      <w:contextualSpacing/>
    </w:pPr>
  </w:style>
  <w:style w:type="paragraph" w:styleId="BodyTextIndent3">
    <w:name w:val="Body Text Indent 3"/>
    <w:basedOn w:val="Normal"/>
    <w:link w:val="30"/>
    <w:semiHidden/>
    <w:unhideWhenUsed/>
    <w:pPr>
      <w:ind w:left="360"/>
    </w:pPr>
    <w:rPr>
      <w:sz w:val="16"/>
      <w:szCs w:val="16"/>
    </w:rPr>
  </w:style>
  <w:style w:type="paragraph" w:styleId="Index7">
    <w:name w:val="index 7"/>
    <w:basedOn w:val="Normal"/>
    <w:next w:val="Normal"/>
    <w:semiHidden/>
    <w:unhideWhenUsed/>
    <w:pPr>
      <w:ind w:left="1260" w:hanging="180"/>
    </w:pPr>
  </w:style>
  <w:style w:type="paragraph" w:styleId="Index9">
    <w:name w:val="index 9"/>
    <w:basedOn w:val="Normal"/>
    <w:next w:val="Normal"/>
    <w:semiHidden/>
    <w:unhideWhenUsed/>
    <w:pPr>
      <w:ind w:left="1620" w:hanging="180"/>
    </w:pPr>
  </w:style>
  <w:style w:type="paragraph" w:styleId="TableofFigures">
    <w:name w:val="table of figures"/>
    <w:basedOn w:val="Normal"/>
    <w:next w:val="Normal"/>
    <w:semiHidden/>
    <w:unhideWhenUsed/>
  </w:style>
  <w:style w:type="paragraph" w:styleId="TOC2">
    <w:name w:val="toc 2"/>
    <w:basedOn w:val="Normal"/>
    <w:next w:val="Normal"/>
    <w:semiHidden/>
    <w:unhideWhenUsed/>
    <w:pPr>
      <w:spacing w:after="100"/>
      <w:ind w:left="180"/>
    </w:pPr>
  </w:style>
  <w:style w:type="paragraph" w:styleId="TOC9">
    <w:name w:val="toc 9"/>
    <w:basedOn w:val="Normal"/>
    <w:next w:val="Normal"/>
    <w:semiHidden/>
    <w:unhideWhenUsed/>
    <w:pPr>
      <w:spacing w:after="100"/>
      <w:ind w:left="1440"/>
    </w:pPr>
  </w:style>
  <w:style w:type="paragraph" w:styleId="BodyText2">
    <w:name w:val="Body Text 2"/>
    <w:basedOn w:val="Normal"/>
    <w:link w:val="2"/>
    <w:semiHidden/>
    <w:unhideWhenUsed/>
    <w:pPr>
      <w:ind w:left="360"/>
    </w:pPr>
  </w:style>
  <w:style w:type="paragraph" w:styleId="List4">
    <w:name w:val="List 4"/>
    <w:basedOn w:val="Normal"/>
    <w:semiHidden/>
    <w:unhideWhenUsed/>
    <w:pPr>
      <w:ind w:left="1440" w:hanging="360"/>
      <w:contextualSpacing/>
    </w:pPr>
  </w:style>
  <w:style w:type="paragraph" w:styleId="ListContinue2">
    <w:name w:val="List Continue 2"/>
    <w:basedOn w:val="Normal"/>
    <w:semiHidden/>
    <w:unhideWhenUsed/>
    <w:pPr>
      <w:ind w:left="720"/>
      <w:contextualSpacing/>
    </w:pPr>
  </w:style>
  <w:style w:type="paragraph" w:styleId="MessageHeader">
    <w:name w:val="Message Header"/>
    <w:basedOn w:val="Normal"/>
    <w:link w:val="a15"/>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paragraph" w:styleId="HTMLPreformatted">
    <w:name w:val="HTML Preformatted"/>
    <w:basedOn w:val="Normal"/>
    <w:link w:val="HTML0"/>
    <w:semiHidden/>
    <w:unhideWhenUsed/>
    <w:rPr>
      <w:rFonts w:ascii="Consolas" w:hAnsi="Consolas"/>
      <w:sz w:val="20"/>
      <w:szCs w:val="20"/>
    </w:rPr>
  </w:style>
  <w:style w:type="paragraph" w:styleId="NormalWeb">
    <w:name w:val="Normal (Web)"/>
    <w:basedOn w:val="Normal"/>
    <w:semiHidden/>
    <w:unhideWhenUsed/>
    <w:rPr>
      <w:rFonts w:ascii="Times New Roman" w:hAnsi="Times New Roman" w:cs="Times New Roman"/>
      <w:szCs w:val="24"/>
    </w:rPr>
  </w:style>
  <w:style w:type="paragraph" w:styleId="ListContinue3">
    <w:name w:val="List Continue 3"/>
    <w:basedOn w:val="Normal"/>
    <w:semiHidden/>
    <w:unhideWhenUsed/>
    <w:pPr>
      <w:ind w:left="1080"/>
      <w:contextualSpacing/>
    </w:pPr>
  </w:style>
  <w:style w:type="paragraph" w:styleId="Index2">
    <w:name w:val="index 2"/>
    <w:basedOn w:val="Normal"/>
    <w:next w:val="Normal"/>
    <w:semiHidden/>
    <w:unhideWhenUsed/>
    <w:pPr>
      <w:ind w:left="360" w:hanging="180"/>
    </w:pPr>
  </w:style>
  <w:style w:type="paragraph" w:styleId="Title">
    <w:name w:val="Title"/>
    <w:basedOn w:val="Normal"/>
    <w:next w:val="Normal"/>
    <w:link w:val="a21"/>
    <w:qFormat/>
    <w:pPr>
      <w:pBdr>
        <w:bottom w:val="single" w:sz="8" w:space="4" w:color="663366" w:themeColor="accent1"/>
      </w:pBdr>
      <w:spacing w:after="300"/>
      <w:contextualSpacing/>
    </w:pPr>
    <w:rPr>
      <w:rFonts w:asciiTheme="majorHAnsi" w:eastAsiaTheme="majorEastAsia" w:hAnsiTheme="majorHAnsi" w:cstheme="majorBidi"/>
      <w:color w:val="200E21" w:themeColor="text2" w:themeShade="BF"/>
      <w:spacing w:val="5"/>
      <w:kern w:val="28"/>
      <w:sz w:val="52"/>
      <w:szCs w:val="52"/>
    </w:rPr>
  </w:style>
  <w:style w:type="paragraph" w:styleId="CommentSubject">
    <w:name w:val="annotation subject"/>
    <w:basedOn w:val="CommentText"/>
    <w:next w:val="CommentText"/>
    <w:link w:val="a6"/>
    <w:semiHidden/>
    <w:unhideWhenUsed/>
    <w:rPr>
      <w:b/>
      <w:bCs/>
    </w:rPr>
  </w:style>
  <w:style w:type="paragraph" w:styleId="BodyTextFirstIndent">
    <w:name w:val="Body Text First Indent"/>
    <w:basedOn w:val="BodyText"/>
    <w:link w:val="a3"/>
    <w:semiHidden/>
    <w:unhideWhenUsed/>
    <w:pPr>
      <w:ind w:firstLine="360"/>
    </w:pPr>
    <w:rPr>
      <w:szCs w:val="22"/>
    </w:rPr>
  </w:style>
  <w:style w:type="paragraph" w:styleId="BodyTextFirstIndent2">
    <w:name w:val="Body Text First Indent 2"/>
    <w:basedOn w:val="BodyText2"/>
    <w:link w:val="20"/>
    <w:semiHidden/>
    <w:unhideWhenUsed/>
    <w:pPr>
      <w:spacing w:after="0"/>
      <w:ind w:firstLine="360"/>
    </w:pPr>
  </w:style>
  <w:style w:type="table" w:styleId="TableGrid">
    <w:name w:val="Table Grid"/>
    <w:basedOn w:val="HostTable-Borderless"/>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HostTable-Borderless">
    <w:name w:val="Host Table - Borderless"/>
    <w:basedOn w:val="TableNormal"/>
    <w:qFormat/>
    <w:tblPr>
      <w:tblCellMar>
        <w:top w:w="0" w:type="dxa"/>
        <w:left w:w="0" w:type="dxa"/>
        <w:bottom w:w="0" w:type="dxa"/>
        <w:right w:w="0" w:type="dxa"/>
      </w:tblCellMar>
    </w:tblPr>
  </w:style>
  <w:style w:type="table" w:styleId="TableTheme">
    <w:name w:val="Table Theme"/>
    <w:basedOn w:val="TableNormal"/>
    <w:uiPriority w:val="99"/>
    <w:semiHidden/>
    <w:unhideWhenUsed/>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9775A7" w:themeColor="followedHyperlink"/>
      <w:u w:val="single"/>
    </w:rPr>
  </w:style>
  <w:style w:type="character" w:styleId="Hyperlink">
    <w:name w:val="Hyperlink"/>
    <w:basedOn w:val="DefaultParagraphFont"/>
    <w:uiPriority w:val="99"/>
    <w:unhideWhenUsed/>
    <w:rPr>
      <w:color w:val="BC5FBC" w:themeColor="hyperlink"/>
      <w:u w:val="single"/>
    </w:rPr>
  </w:style>
  <w:style w:type="character" w:customStyle="1" w:styleId="a">
    <w:name w:val="页眉字符"/>
    <w:basedOn w:val="DefaultParagraphFont"/>
    <w:link w:val="Header"/>
    <w:qFormat/>
    <w:rPr>
      <w:color w:val="000000" w:themeColor="text1"/>
      <w:sz w:val="24"/>
      <w:szCs w:val="24"/>
    </w:rPr>
  </w:style>
  <w:style w:type="paragraph" w:customStyle="1" w:styleId="Contact">
    <w:name w:val="Contact"/>
    <w:basedOn w:val="Normal"/>
    <w:qFormat/>
    <w:pPr>
      <w:spacing w:line="200" w:lineRule="exact"/>
    </w:pPr>
    <w:rPr>
      <w:color w:val="663366" w:themeColor="accent1"/>
      <w:sz w:val="14"/>
      <w:szCs w:val="14"/>
    </w:rPr>
  </w:style>
  <w:style w:type="paragraph" w:customStyle="1" w:styleId="Header-Left">
    <w:name w:val="Header-Left"/>
    <w:basedOn w:val="Normal"/>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qFormat/>
    <w:pPr>
      <w:spacing w:after="200"/>
      <w:ind w:right="43"/>
      <w:jc w:val="right"/>
    </w:pPr>
    <w:rPr>
      <w:color w:val="663366" w:themeColor="accent1"/>
      <w:sz w:val="36"/>
    </w:rPr>
  </w:style>
  <w:style w:type="character" w:customStyle="1" w:styleId="a0">
    <w:name w:val="正文文本字符"/>
    <w:basedOn w:val="DefaultParagraphFont"/>
    <w:link w:val="BodyText"/>
    <w:rPr>
      <w:rFonts w:ascii="宋体" w:hAnsi="宋体" w:cs="Times New Roman (正文 CS 字体)"/>
      <w:sz w:val="24"/>
      <w:szCs w:val="20"/>
    </w:rPr>
  </w:style>
  <w:style w:type="character" w:customStyle="1" w:styleId="Plus">
    <w:name w:val="Plus"/>
    <w:basedOn w:val="DefaultParagraphFont"/>
    <w:rPr>
      <w:b/>
      <w:color w:val="B770B7" w:themeColor="accent1" w:themeTint="99"/>
      <w:spacing w:val="-80"/>
      <w:position w:val="24"/>
      <w:sz w:val="60"/>
    </w:rPr>
  </w:style>
  <w:style w:type="paragraph" w:customStyle="1" w:styleId="DateandRecipient">
    <w:name w:val="Date and Recipient"/>
    <w:basedOn w:val="Normal"/>
    <w:qFormat/>
    <w:pPr>
      <w:spacing w:after="480"/>
    </w:pPr>
    <w:rPr>
      <w:color w:val="3F3F3F" w:themeColor="text1" w:themeTint="BF"/>
    </w:rPr>
  </w:style>
  <w:style w:type="character" w:customStyle="1" w:styleId="a1">
    <w:name w:val="签名字符"/>
    <w:basedOn w:val="DefaultParagraphFont"/>
    <w:link w:val="Signature"/>
    <w:rPr>
      <w:color w:val="3F3F3F" w:themeColor="text1" w:themeTint="BF"/>
      <w:sz w:val="18"/>
    </w:rPr>
  </w:style>
  <w:style w:type="character" w:customStyle="1" w:styleId="a2">
    <w:name w:val="批注框文本字符"/>
    <w:basedOn w:val="DefaultParagraphFont"/>
    <w:link w:val="BalloonText"/>
    <w:semiHidden/>
    <w:rPr>
      <w:rFonts w:ascii="Tahoma" w:hAnsi="Tahoma" w:cs="Tahoma"/>
      <w:sz w:val="16"/>
      <w:szCs w:val="16"/>
    </w:rPr>
  </w:style>
  <w:style w:type="paragraph" w:customStyle="1" w:styleId="Bibliography">
    <w:name w:val="Bibliography"/>
    <w:basedOn w:val="Normal"/>
    <w:next w:val="Normal"/>
    <w:semiHidden/>
    <w:unhideWhenUsed/>
  </w:style>
  <w:style w:type="character" w:customStyle="1" w:styleId="3">
    <w:name w:val="正文文本 3字符"/>
    <w:basedOn w:val="DefaultParagraphFont"/>
    <w:link w:val="BodyText3"/>
    <w:semiHidden/>
    <w:rPr>
      <w:sz w:val="16"/>
      <w:szCs w:val="16"/>
    </w:rPr>
  </w:style>
  <w:style w:type="character" w:customStyle="1" w:styleId="a3">
    <w:name w:val="正文首行缩进字符"/>
    <w:basedOn w:val="a0"/>
    <w:link w:val="BodyTextFirstIndent"/>
    <w:semiHidden/>
    <w:rPr>
      <w:rFonts w:ascii="宋体" w:hAnsi="宋体" w:cs="Times New Roman (正文 CS 字体)"/>
      <w:color w:val="3F3F3F" w:themeColor="text1" w:themeTint="BF"/>
      <w:sz w:val="18"/>
      <w:szCs w:val="20"/>
    </w:rPr>
  </w:style>
  <w:style w:type="character" w:customStyle="1" w:styleId="2">
    <w:name w:val="正文文本 2字符"/>
    <w:basedOn w:val="DefaultParagraphFont"/>
    <w:link w:val="BodyText2"/>
    <w:semiHidden/>
    <w:rPr>
      <w:sz w:val="18"/>
    </w:rPr>
  </w:style>
  <w:style w:type="character" w:customStyle="1" w:styleId="20">
    <w:name w:val="正文首行缩进 2字符"/>
    <w:basedOn w:val="2"/>
    <w:link w:val="BodyTextFirstIndent2"/>
    <w:semiHidden/>
    <w:rPr>
      <w:sz w:val="18"/>
    </w:rPr>
  </w:style>
  <w:style w:type="character" w:customStyle="1" w:styleId="21">
    <w:name w:val="正文文本缩进 2字符"/>
    <w:basedOn w:val="DefaultParagraphFont"/>
    <w:link w:val="BodyTextIndent2"/>
    <w:semiHidden/>
    <w:rPr>
      <w:sz w:val="18"/>
    </w:rPr>
  </w:style>
  <w:style w:type="character" w:customStyle="1" w:styleId="30">
    <w:name w:val="正文文本缩进 3字符"/>
    <w:basedOn w:val="DefaultParagraphFont"/>
    <w:link w:val="BodyTextIndent3"/>
    <w:semiHidden/>
    <w:rPr>
      <w:sz w:val="16"/>
      <w:szCs w:val="16"/>
    </w:rPr>
  </w:style>
  <w:style w:type="character" w:customStyle="1" w:styleId="a4">
    <w:name w:val="结束语字符"/>
    <w:basedOn w:val="DefaultParagraphFont"/>
    <w:link w:val="Closing"/>
    <w:semiHidden/>
    <w:rPr>
      <w:sz w:val="18"/>
    </w:rPr>
  </w:style>
  <w:style w:type="character" w:customStyle="1" w:styleId="a5">
    <w:name w:val="批注文字字符"/>
    <w:basedOn w:val="DefaultParagraphFont"/>
    <w:link w:val="CommentText"/>
    <w:semiHidden/>
    <w:rPr>
      <w:sz w:val="20"/>
      <w:szCs w:val="20"/>
    </w:rPr>
  </w:style>
  <w:style w:type="character" w:customStyle="1" w:styleId="a6">
    <w:name w:val="批注主题字符"/>
    <w:basedOn w:val="a5"/>
    <w:link w:val="CommentSubject"/>
    <w:semiHidden/>
    <w:rPr>
      <w:b/>
      <w:bCs/>
      <w:sz w:val="20"/>
      <w:szCs w:val="20"/>
    </w:rPr>
  </w:style>
  <w:style w:type="character" w:customStyle="1" w:styleId="a7">
    <w:name w:val="日期字符"/>
    <w:basedOn w:val="DefaultParagraphFont"/>
    <w:link w:val="Date"/>
    <w:semiHidden/>
    <w:rPr>
      <w:sz w:val="18"/>
    </w:rPr>
  </w:style>
  <w:style w:type="character" w:customStyle="1" w:styleId="a8">
    <w:name w:val="文档结构图字符"/>
    <w:basedOn w:val="DefaultParagraphFont"/>
    <w:link w:val="DocumentMap"/>
    <w:semiHidden/>
    <w:rPr>
      <w:rFonts w:ascii="Tahoma" w:hAnsi="Tahoma" w:cs="Tahoma"/>
      <w:sz w:val="16"/>
      <w:szCs w:val="16"/>
    </w:rPr>
  </w:style>
  <w:style w:type="character" w:customStyle="1" w:styleId="a9">
    <w:name w:val="电子邮件签名字符"/>
    <w:basedOn w:val="DefaultParagraphFont"/>
    <w:link w:val="E-mailSignature"/>
    <w:semiHidden/>
    <w:rPr>
      <w:sz w:val="18"/>
    </w:rPr>
  </w:style>
  <w:style w:type="character" w:customStyle="1" w:styleId="a10">
    <w:name w:val="尾注文本字符"/>
    <w:basedOn w:val="DefaultParagraphFont"/>
    <w:link w:val="EndnoteText"/>
    <w:semiHidden/>
    <w:rPr>
      <w:sz w:val="20"/>
      <w:szCs w:val="20"/>
    </w:rPr>
  </w:style>
  <w:style w:type="character" w:customStyle="1" w:styleId="a11">
    <w:name w:val="页脚字符"/>
    <w:basedOn w:val="DefaultParagraphFont"/>
    <w:link w:val="Footer"/>
    <w:rPr>
      <w:sz w:val="18"/>
    </w:rPr>
  </w:style>
  <w:style w:type="character" w:customStyle="1" w:styleId="a12">
    <w:name w:val="脚注文本字符"/>
    <w:basedOn w:val="DefaultParagraphFont"/>
    <w:link w:val="FootnoteText"/>
    <w:rPr>
      <w:sz w:val="20"/>
      <w:szCs w:val="20"/>
    </w:rPr>
  </w:style>
  <w:style w:type="character" w:customStyle="1" w:styleId="1">
    <w:name w:val="标题 1字符"/>
    <w:basedOn w:val="DefaultParagraphFont"/>
    <w:link w:val="Heading1"/>
    <w:rPr>
      <w:rFonts w:ascii="宋体" w:eastAsia="宋体" w:hAnsi="宋体" w:cs="Times New Roman (标题 CS)"/>
      <w:b/>
      <w:bCs/>
      <w:color w:val="000000" w:themeColor="text1"/>
      <w:sz w:val="32"/>
      <w:szCs w:val="28"/>
    </w:rPr>
  </w:style>
  <w:style w:type="character" w:customStyle="1" w:styleId="22">
    <w:name w:val="标题 2字符"/>
    <w:basedOn w:val="DefaultParagraphFont"/>
    <w:link w:val="Heading2"/>
    <w:rPr>
      <w:rFonts w:asciiTheme="majorHAnsi" w:eastAsiaTheme="majorEastAsia" w:hAnsiTheme="majorHAnsi" w:cstheme="majorBidi"/>
      <w:b/>
      <w:bCs/>
      <w:color w:val="663366" w:themeColor="accent1"/>
      <w:sz w:val="26"/>
      <w:szCs w:val="26"/>
    </w:rPr>
  </w:style>
  <w:style w:type="character" w:customStyle="1" w:styleId="31">
    <w:name w:val="标题 3字符"/>
    <w:basedOn w:val="DefaultParagraphFont"/>
    <w:link w:val="Heading3"/>
    <w:rPr>
      <w:rFonts w:asciiTheme="majorHAnsi" w:eastAsiaTheme="majorEastAsia" w:hAnsiTheme="majorHAnsi" w:cstheme="majorBidi"/>
      <w:b/>
      <w:bCs/>
      <w:color w:val="663366" w:themeColor="accent1"/>
      <w:sz w:val="18"/>
    </w:rPr>
  </w:style>
  <w:style w:type="character" w:customStyle="1" w:styleId="4">
    <w:name w:val="标题 4字符"/>
    <w:basedOn w:val="DefaultParagraphFont"/>
    <w:link w:val="Heading4"/>
    <w:semiHidden/>
    <w:rPr>
      <w:rFonts w:asciiTheme="majorHAnsi" w:eastAsiaTheme="majorEastAsia" w:hAnsiTheme="majorHAnsi" w:cstheme="majorBidi"/>
      <w:b/>
      <w:bCs/>
      <w:i/>
      <w:iCs/>
      <w:color w:val="663366" w:themeColor="accent1"/>
      <w:sz w:val="18"/>
    </w:rPr>
  </w:style>
  <w:style w:type="character" w:customStyle="1" w:styleId="5">
    <w:name w:val="标题 5字符"/>
    <w:basedOn w:val="DefaultParagraphFont"/>
    <w:link w:val="Heading5"/>
    <w:semiHidden/>
    <w:rPr>
      <w:rFonts w:asciiTheme="majorHAnsi" w:eastAsiaTheme="majorEastAsia" w:hAnsiTheme="majorHAnsi" w:cstheme="majorBidi"/>
      <w:color w:val="321932" w:themeColor="accent1" w:themeShade="7F"/>
      <w:sz w:val="18"/>
    </w:rPr>
  </w:style>
  <w:style w:type="character" w:customStyle="1" w:styleId="6">
    <w:name w:val="标题 6字符"/>
    <w:basedOn w:val="DefaultParagraphFont"/>
    <w:link w:val="Heading6"/>
    <w:semiHidden/>
    <w:rPr>
      <w:rFonts w:asciiTheme="majorHAnsi" w:eastAsiaTheme="majorEastAsia" w:hAnsiTheme="majorHAnsi" w:cstheme="majorBidi"/>
      <w:i/>
      <w:iCs/>
      <w:color w:val="321932" w:themeColor="accent1" w:themeShade="7F"/>
      <w:sz w:val="18"/>
    </w:rPr>
  </w:style>
  <w:style w:type="character" w:customStyle="1" w:styleId="7">
    <w:name w:val="标题 7字符"/>
    <w:basedOn w:val="DefaultParagraphFont"/>
    <w:link w:val="Heading7"/>
    <w:semiHidden/>
    <w:rPr>
      <w:rFonts w:asciiTheme="majorHAnsi" w:eastAsiaTheme="majorEastAsia" w:hAnsiTheme="majorHAnsi" w:cstheme="majorBidi"/>
      <w:i/>
      <w:iCs/>
      <w:color w:val="3F3F3F" w:themeColor="text1" w:themeTint="BF"/>
      <w:sz w:val="18"/>
    </w:rPr>
  </w:style>
  <w:style w:type="character" w:customStyle="1" w:styleId="8">
    <w:name w:val="标题 8字符"/>
    <w:basedOn w:val="DefaultParagraphFont"/>
    <w:link w:val="Heading8"/>
    <w:semiHidden/>
    <w:rPr>
      <w:rFonts w:asciiTheme="majorHAnsi" w:eastAsiaTheme="majorEastAsia" w:hAnsiTheme="majorHAnsi" w:cstheme="majorBidi"/>
      <w:color w:val="3F3F3F" w:themeColor="text1" w:themeTint="BF"/>
      <w:sz w:val="20"/>
      <w:szCs w:val="20"/>
    </w:rPr>
  </w:style>
  <w:style w:type="character" w:customStyle="1" w:styleId="9">
    <w:name w:val="标题 9字符"/>
    <w:basedOn w:val="DefaultParagraphFont"/>
    <w:link w:val="Heading9"/>
    <w:semiHidden/>
    <w:rPr>
      <w:rFonts w:asciiTheme="majorHAnsi" w:eastAsiaTheme="majorEastAsia" w:hAnsiTheme="majorHAnsi" w:cstheme="majorBidi"/>
      <w:i/>
      <w:iCs/>
      <w:color w:val="3F3F3F" w:themeColor="text1" w:themeTint="BF"/>
      <w:sz w:val="20"/>
      <w:szCs w:val="20"/>
    </w:rPr>
  </w:style>
  <w:style w:type="character" w:customStyle="1" w:styleId="HTML">
    <w:name w:val="HTML 地址字符"/>
    <w:basedOn w:val="DefaultParagraphFont"/>
    <w:link w:val="HTMLAddress"/>
    <w:semiHidden/>
    <w:rPr>
      <w:i/>
      <w:iCs/>
      <w:sz w:val="18"/>
    </w:rPr>
  </w:style>
  <w:style w:type="character" w:customStyle="1" w:styleId="HTML0">
    <w:name w:val="HTML 预设格式字符"/>
    <w:basedOn w:val="DefaultParagraphFont"/>
    <w:link w:val="HTMLPreformatted"/>
    <w:semiHidden/>
    <w:rPr>
      <w:rFonts w:ascii="Consolas" w:hAnsi="Consolas"/>
      <w:sz w:val="20"/>
      <w:szCs w:val="20"/>
    </w:rPr>
  </w:style>
  <w:style w:type="paragraph" w:styleId="IntenseQuote">
    <w:name w:val="Intense Quote"/>
    <w:basedOn w:val="Normal"/>
    <w:next w:val="Normal"/>
    <w:link w:val="a13"/>
    <w:qFormat/>
    <w:pPr>
      <w:pBdr>
        <w:bottom w:val="single" w:sz="4" w:space="4" w:color="663366" w:themeColor="accent1"/>
      </w:pBdr>
      <w:spacing w:before="200" w:after="280"/>
      <w:ind w:left="936" w:right="936"/>
    </w:pPr>
    <w:rPr>
      <w:b/>
      <w:bCs/>
      <w:i/>
      <w:iCs/>
      <w:color w:val="663366" w:themeColor="accent1"/>
    </w:rPr>
  </w:style>
  <w:style w:type="character" w:customStyle="1" w:styleId="a13">
    <w:name w:val="明显引用字符"/>
    <w:basedOn w:val="DefaultParagraphFont"/>
    <w:link w:val="IntenseQuote"/>
    <w:rPr>
      <w:b/>
      <w:bCs/>
      <w:i/>
      <w:iCs/>
      <w:color w:val="663366" w:themeColor="accent1"/>
      <w:sz w:val="18"/>
    </w:rPr>
  </w:style>
  <w:style w:type="paragraph" w:styleId="ListParagraph">
    <w:name w:val="List Paragraph"/>
    <w:basedOn w:val="Normal"/>
    <w:qFormat/>
    <w:pPr>
      <w:ind w:left="720"/>
      <w:contextualSpacing/>
    </w:pPr>
  </w:style>
  <w:style w:type="character" w:customStyle="1" w:styleId="a14">
    <w:name w:val="宏文本字符"/>
    <w:basedOn w:val="DefaultParagraphFont"/>
    <w:link w:val="Macro"/>
    <w:semiHidden/>
    <w:rPr>
      <w:rFonts w:ascii="Consolas" w:hAnsi="Consolas"/>
      <w:sz w:val="20"/>
      <w:szCs w:val="20"/>
    </w:rPr>
  </w:style>
  <w:style w:type="character" w:customStyle="1" w:styleId="a15">
    <w:name w:val="信息标题字符"/>
    <w:basedOn w:val="DefaultParagraphFont"/>
    <w:link w:val="MessageHeader"/>
    <w:semiHidden/>
    <w:rPr>
      <w:rFonts w:asciiTheme="majorHAnsi" w:eastAsiaTheme="majorEastAsia" w:hAnsiTheme="majorHAnsi" w:cstheme="majorBidi"/>
      <w:sz w:val="24"/>
      <w:szCs w:val="24"/>
      <w:shd w:val="pct20" w:color="auto" w:fill="auto"/>
    </w:rPr>
  </w:style>
  <w:style w:type="paragraph" w:styleId="NoSpacing">
    <w:name w:val="No Spacing"/>
    <w:qFormat/>
    <w:rPr>
      <w:rFonts w:asciiTheme="minorHAnsi" w:eastAsiaTheme="minorEastAsia" w:hAnsiTheme="minorHAnsi" w:cstheme="minorBidi"/>
      <w:sz w:val="18"/>
      <w:szCs w:val="22"/>
      <w:lang w:val="en-US" w:eastAsia="en-US" w:bidi="ar-SA"/>
    </w:rPr>
  </w:style>
  <w:style w:type="character" w:customStyle="1" w:styleId="a16">
    <w:name w:val="注释标题字符"/>
    <w:basedOn w:val="DefaultParagraphFont"/>
    <w:link w:val="NoteHeading"/>
    <w:semiHidden/>
    <w:rPr>
      <w:sz w:val="18"/>
    </w:rPr>
  </w:style>
  <w:style w:type="character" w:customStyle="1" w:styleId="a17">
    <w:name w:val="纯文本字符"/>
    <w:basedOn w:val="DefaultParagraphFont"/>
    <w:link w:val="PlainText"/>
    <w:semiHidden/>
    <w:rPr>
      <w:rFonts w:ascii="Consolas" w:hAnsi="Consolas"/>
      <w:sz w:val="21"/>
      <w:szCs w:val="21"/>
    </w:rPr>
  </w:style>
  <w:style w:type="paragraph" w:styleId="Quote">
    <w:name w:val="Quote"/>
    <w:basedOn w:val="Normal"/>
    <w:next w:val="Normal"/>
    <w:link w:val="a18"/>
    <w:qFormat/>
    <w:rPr>
      <w:i/>
      <w:iCs/>
      <w:color w:val="000000" w:themeColor="text1"/>
    </w:rPr>
  </w:style>
  <w:style w:type="character" w:customStyle="1" w:styleId="a18">
    <w:name w:val="引用字符"/>
    <w:basedOn w:val="DefaultParagraphFont"/>
    <w:link w:val="Quote"/>
    <w:rPr>
      <w:i/>
      <w:iCs/>
      <w:color w:val="000000" w:themeColor="text1"/>
      <w:sz w:val="18"/>
    </w:rPr>
  </w:style>
  <w:style w:type="character" w:customStyle="1" w:styleId="a19">
    <w:name w:val="称呼字符"/>
    <w:basedOn w:val="DefaultParagraphFont"/>
    <w:link w:val="Salutation"/>
    <w:semiHidden/>
    <w:rPr>
      <w:sz w:val="18"/>
    </w:rPr>
  </w:style>
  <w:style w:type="character" w:customStyle="1" w:styleId="a20">
    <w:name w:val="副标题字符"/>
    <w:basedOn w:val="DefaultParagraphFont"/>
    <w:link w:val="Subtitle"/>
    <w:rPr>
      <w:rFonts w:asciiTheme="majorHAnsi" w:eastAsiaTheme="majorEastAsia" w:hAnsiTheme="majorHAnsi" w:cstheme="majorBidi"/>
      <w:i/>
      <w:iCs/>
      <w:color w:val="663366" w:themeColor="accent1"/>
      <w:spacing w:val="15"/>
      <w:sz w:val="24"/>
      <w:szCs w:val="24"/>
    </w:rPr>
  </w:style>
  <w:style w:type="character" w:customStyle="1" w:styleId="a21">
    <w:name w:val="标题字符"/>
    <w:basedOn w:val="DefaultParagraphFont"/>
    <w:link w:val="Title"/>
    <w:rPr>
      <w:rFonts w:asciiTheme="majorHAnsi" w:eastAsiaTheme="majorEastAsia" w:hAnsiTheme="majorHAnsi" w:cstheme="majorBidi"/>
      <w:color w:val="200E21" w:themeColor="text2" w:themeShade="BF"/>
      <w:spacing w:val="5"/>
      <w:kern w:val="28"/>
      <w:sz w:val="52"/>
      <w:szCs w:val="52"/>
    </w:rPr>
  </w:style>
  <w:style w:type="paragraph" w:customStyle="1" w:styleId="TOCHeading">
    <w:name w:val="TOC Heading"/>
    <w:basedOn w:val="Heading1"/>
    <w:next w:val="Normal"/>
    <w:semiHidden/>
    <w:unhideWhenUsed/>
    <w:qFormat/>
    <w:pPr>
      <w:outlineLvl w:val="9"/>
    </w:pPr>
  </w:style>
  <w:style w:type="paragraph" w:customStyle="1" w:styleId="SourceCode">
    <w:name w:val="Source Code"/>
    <w:basedOn w:val="Normal"/>
    <w:pPr>
      <w:wordWrap w:val="0"/>
    </w:pPr>
    <w:rPr>
      <w:rFonts w:ascii="Andale Mono" w:hAnsi="Andale Mono"/>
    </w:r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harTok">
    <w:name w:val="CharTok"/>
    <w:rPr>
      <w:color w:val="4070A0"/>
    </w:rPr>
  </w:style>
  <w:style w:type="character" w:customStyle="1" w:styleId="StringTok">
    <w:name w:val="StringTok"/>
    <w:rPr>
      <w:color w:val="4070A0"/>
    </w:rPr>
  </w:style>
  <w:style w:type="character" w:customStyle="1" w:styleId="CommentTok">
    <w:name w:val="CommentTok"/>
    <w:rPr>
      <w:i/>
      <w:color w:val="60A0B0"/>
    </w:rPr>
  </w:style>
  <w:style w:type="character" w:customStyle="1" w:styleId="OtherTok">
    <w:name w:val="OtherTok"/>
    <w:rPr>
      <w:color w:val="007020"/>
    </w:rPr>
  </w:style>
  <w:style w:type="character" w:customStyle="1" w:styleId="AlertTok">
    <w:name w:val="AlertTok"/>
    <w:rPr>
      <w:b/>
      <w:color w:val="FF0000"/>
    </w:rPr>
  </w:style>
  <w:style w:type="character" w:customStyle="1" w:styleId="FunctionTok">
    <w:name w:val="FunctionTok"/>
    <w:rPr>
      <w:color w:val="06287E"/>
    </w:rPr>
  </w:style>
  <w:style w:type="character" w:customStyle="1" w:styleId="RegionMarkerTok">
    <w:name w:val="RegionMarkerTok"/>
  </w:style>
  <w:style w:type="character" w:customStyle="1" w:styleId="ErrorTok">
    <w:name w:val="ErrorTok"/>
    <w:rPr>
      <w:b/>
      <w:color w:val="FF0000"/>
    </w:rPr>
  </w:style>
  <w:style w:type="character" w:customStyle="1" w:styleId="NormalTok">
    <w:name w:val="NormalTok"/>
  </w:style>
  <w:style w:type="character" w:customStyle="1" w:styleId="ConstantTok">
    <w:name w:val="ConstantTok"/>
    <w:rPr>
      <w:color w:val="880000"/>
    </w:rPr>
  </w:style>
  <w:style w:type="character" w:customStyle="1" w:styleId="SpecialCharTok">
    <w:name w:val="SpecialChar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UnresolvedMention">
    <w:name w:val="Unresolved Mention"/>
    <w:basedOn w:val="DefaultParagraphFont"/>
    <w:uiPriority w:val="99"/>
    <w:semiHidden/>
    <w:unhideWhenUsed/>
    <w:rPr>
      <w:color w:val="808080"/>
      <w:shd w:val="clear" w:color="auto" w:fill="E6E6E6"/>
    </w:rPr>
  </w:style>
  <w:style w:type="paragraph" w:customStyle="1" w:styleId="Compact">
    <w:name w:val="Compact"/>
    <w:basedOn w:val="BodyText"/>
    <w:qFormat/>
    <w:pPr>
      <w:spacing w:before="36" w:after="36"/>
    </w:pPr>
    <w:rPr>
      <w:szCs w:val="24"/>
    </w:rPr>
  </w:style>
  <w:style w:type="table" w:customStyle="1" w:styleId="Table">
    <w:name w:val="Table"/>
    <w:basedOn w:val="TableTheme"/>
    <w:unhideWhenUsed/>
    <w:qFormat/>
    <w:pPr>
      <w:spacing w:after="200"/>
    </w:pPr>
    <w:rPr>
      <w:rFonts w:cs="Times New Roman (正文 CS 字体)"/>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header" Target="header1.xml" /><Relationship Id="rId39" Type="http://schemas.openxmlformats.org/officeDocument/2006/relationships/footer" Target="footer1.xml" /><Relationship Id="rId4" Type="http://schemas.openxmlformats.org/officeDocument/2006/relationships/customXml" Target="../customXml/item1.xml" /><Relationship Id="rId40" Type="http://schemas.openxmlformats.org/officeDocument/2006/relationships/footer" Target="footer2.xml" /><Relationship Id="rId41" Type="http://schemas.openxmlformats.org/officeDocument/2006/relationships/header" Target="header2.xml" /><Relationship Id="rId42" Type="http://schemas.openxmlformats.org/officeDocument/2006/relationships/footer" Target="footer3.xml" /><Relationship Id="rId43" Type="http://schemas.openxmlformats.org/officeDocument/2006/relationships/theme" Target="theme/theme1.xml" /><Relationship Id="rId44" Type="http://schemas.openxmlformats.org/officeDocument/2006/relationships/numbering" Target="numbering.xml" /><Relationship Id="rId45"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仲昊阳</dc:creator>
  <cp:lastModifiedBy>仲昊阳</cp:lastModifiedBy>
  <cp:revision>0</cp:revision>
  <dcterms:created xsi:type="dcterms:W3CDTF">2020-03-22T07:00:00Z</dcterms:created>
  <dcterms:modified xsi:type="dcterms:W3CDTF">2020-03-22T14:59:12Z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