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Style w:val="3"/>
        <w:spacing w:before="1" w:line="360" w:lineRule="auto"/>
        <w:ind w:left="0"/>
        <w:rPr>
          <w:rFonts w:hint="default" w:ascii="Times New Roman" w:hAnsi="Times New Roman" w:cs="Times New Roman"/>
          <w:sz w:val="14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1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11976100</wp:posOffset>
            </wp:positionV>
            <wp:extent cx="482600" cy="431800"/>
            <wp:effectExtent l="0" t="0" r="12700" b="635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tabs>
          <w:tab w:val="left" w:pos="2052"/>
        </w:tabs>
        <w:spacing w:before="201" w:line="360" w:lineRule="auto"/>
        <w:ind w:left="0" w:right="415"/>
        <w:jc w:val="center"/>
        <w:rPr>
          <w:rFonts w:hint="default" w:ascii="Times New Roman" w:hAnsi="Times New Roman" w:eastAsia="宋体" w:cs="Times New Roman"/>
          <w:b/>
          <w:bCs/>
          <w:sz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2"/>
          <w:lang w:val="en-US" w:eastAsia="zh-CN"/>
        </w:rPr>
        <w:t>衡阳市第九中学2020年春八年级下期第一次学情检测英语题</w:t>
      </w:r>
    </w:p>
    <w:p>
      <w:pPr>
        <w:pStyle w:val="3"/>
        <w:tabs>
          <w:tab w:val="left" w:pos="2052"/>
        </w:tabs>
        <w:spacing w:before="201" w:line="360" w:lineRule="auto"/>
        <w:ind w:left="0" w:right="415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时量：</w:t>
      </w:r>
      <w:r>
        <w:rPr>
          <w:rFonts w:hint="default" w:ascii="Times New Roman" w:hAnsi="Times New Roman" w:cs="Times New Roman"/>
        </w:rPr>
        <w:t>60</w:t>
      </w:r>
      <w:r>
        <w:rPr>
          <w:rFonts w:hint="default" w:ascii="Times New Roman" w:hAnsi="Times New Roman" w:cs="Times New Roman"/>
          <w:spacing w:val="6"/>
        </w:rPr>
        <w:t xml:space="preserve"> </w:t>
      </w:r>
      <w:r>
        <w:rPr>
          <w:rFonts w:hint="default" w:ascii="Times New Roman" w:hAnsi="Times New Roman" w:eastAsia="宋体" w:cs="Times New Roman"/>
          <w:spacing w:val="-3"/>
        </w:rPr>
        <w:t>分</w:t>
      </w:r>
      <w:r>
        <w:rPr>
          <w:rFonts w:hint="default" w:ascii="Times New Roman" w:hAnsi="Times New Roman" w:eastAsia="宋体" w:cs="Times New Roman"/>
        </w:rPr>
        <w:t>钟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spacing w:val="-3"/>
        </w:rPr>
        <w:t>总</w:t>
      </w:r>
      <w:r>
        <w:rPr>
          <w:rFonts w:hint="default" w:ascii="Times New Roman" w:hAnsi="Times New Roman" w:eastAsia="宋体" w:cs="Times New Roman"/>
        </w:rPr>
        <w:t>分：</w:t>
      </w:r>
      <w:r>
        <w:rPr>
          <w:rFonts w:hint="default" w:ascii="Times New Roman" w:hAnsi="Times New Roman" w:cs="Times New Roman"/>
        </w:rPr>
        <w:t>100</w:t>
      </w:r>
      <w:r>
        <w:rPr>
          <w:rFonts w:hint="default" w:ascii="Times New Roman" w:hAnsi="Times New Roman" w:cs="Times New Roman"/>
          <w:spacing w:val="3"/>
        </w:rPr>
        <w:t xml:space="preserve"> </w:t>
      </w:r>
      <w:r>
        <w:rPr>
          <w:rFonts w:hint="default" w:ascii="Times New Roman" w:hAnsi="Times New Roman" w:eastAsia="宋体" w:cs="Times New Roman"/>
        </w:rPr>
        <w:t>分</w:t>
      </w:r>
    </w:p>
    <w:p>
      <w:pPr>
        <w:pStyle w:val="10"/>
        <w:numPr>
          <w:ilvl w:val="0"/>
          <w:numId w:val="1"/>
        </w:numPr>
        <w:tabs>
          <w:tab w:val="left" w:pos="282"/>
        </w:tabs>
        <w:spacing w:before="0" w:after="0" w:line="360" w:lineRule="auto"/>
        <w:ind w:left="281" w:right="0" w:hanging="162"/>
        <w:jc w:val="left"/>
        <w:rPr>
          <w:rFonts w:hint="default" w:ascii="Times New Roman" w:hAnsi="Times New Roman" w:eastAsia="宋体" w:cs="Times New Roman"/>
          <w:sz w:val="21"/>
        </w:rPr>
      </w:pPr>
      <w:r>
        <w:rPr>
          <w:rFonts w:hint="default" w:ascii="Times New Roman" w:hAnsi="Times New Roman" w:eastAsia="微软雅黑" w:cs="Times New Roman"/>
          <w:b/>
          <w:sz w:val="21"/>
        </w:rPr>
        <w:t>基础技能</w:t>
      </w:r>
      <w:r>
        <w:rPr>
          <w:rFonts w:hint="default" w:ascii="Times New Roman" w:hAnsi="Times New Roman" w:eastAsia="宋体" w:cs="Times New Roman"/>
          <w:sz w:val="21"/>
        </w:rPr>
        <w:t>（</w:t>
      </w:r>
      <w:r>
        <w:rPr>
          <w:rFonts w:hint="default" w:ascii="Times New Roman" w:hAnsi="Times New Roman" w:cs="Times New Roman"/>
          <w:sz w:val="21"/>
        </w:rPr>
        <w:t>10</w:t>
      </w:r>
      <w:r>
        <w:rPr>
          <w:rFonts w:hint="default" w:ascii="Times New Roman" w:hAnsi="Times New Roman" w:cs="Times New Roman"/>
          <w:spacing w:val="3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pacing w:val="-11"/>
          <w:sz w:val="21"/>
        </w:rPr>
        <w:t xml:space="preserve">小题，计 </w:t>
      </w:r>
      <w:r>
        <w:rPr>
          <w:rFonts w:hint="default" w:ascii="Times New Roman" w:hAnsi="Times New Roman" w:cs="Times New Roman"/>
          <w:sz w:val="21"/>
        </w:rPr>
        <w:t>20</w:t>
      </w:r>
      <w:r>
        <w:rPr>
          <w:rFonts w:hint="default" w:ascii="Times New Roman" w:hAnsi="Times New Roman" w:cs="Times New Roman"/>
          <w:spacing w:val="3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分）</w:t>
      </w:r>
    </w:p>
    <w:p>
      <w:pPr>
        <w:pStyle w:val="3"/>
        <w:tabs>
          <w:tab w:val="left" w:pos="498"/>
          <w:tab w:val="left" w:pos="4325"/>
        </w:tabs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)1. </w:t>
      </w:r>
      <w:r>
        <w:rPr>
          <w:rFonts w:hint="default" w:ascii="Times New Roman" w:hAnsi="Times New Roman" w:cs="Times New Roman"/>
          <w:spacing w:val="-3"/>
        </w:rPr>
        <w:t xml:space="preserve">It’s </w:t>
      </w:r>
      <w:r>
        <w:rPr>
          <w:rFonts w:hint="default" w:ascii="Times New Roman" w:hAnsi="Times New Roman" w:cs="Times New Roman"/>
        </w:rPr>
        <w:t xml:space="preserve">very </w:t>
      </w:r>
      <w:r>
        <w:rPr>
          <w:rFonts w:hint="default" w:ascii="Times New Roman" w:hAnsi="Times New Roman" w:cs="Times New Roman"/>
          <w:spacing w:val="-3"/>
        </w:rPr>
        <w:t xml:space="preserve">easy </w:t>
      </w:r>
      <w:r>
        <w:rPr>
          <w:rFonts w:hint="default" w:ascii="Times New Roman" w:hAnsi="Times New Roman" w:cs="Times New Roman"/>
        </w:rPr>
        <w:t>to book</w:t>
      </w:r>
      <w:r>
        <w:rPr>
          <w:rFonts w:hint="default" w:ascii="Times New Roman" w:hAnsi="Times New Roman" w:cs="Times New Roman"/>
          <w:spacing w:val="3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ticket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.</w:t>
      </w:r>
    </w:p>
    <w:p>
      <w:pPr>
        <w:pStyle w:val="10"/>
        <w:numPr>
          <w:ilvl w:val="1"/>
          <w:numId w:val="1"/>
        </w:numPr>
        <w:tabs>
          <w:tab w:val="left" w:pos="1052"/>
          <w:tab w:val="left" w:pos="2916"/>
          <w:tab w:val="left" w:pos="5622"/>
        </w:tabs>
        <w:spacing w:before="56" w:after="0" w:line="360" w:lineRule="auto"/>
        <w:ind w:left="1051" w:right="0" w:hanging="361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on</w:t>
      </w:r>
      <w:r>
        <w:rPr>
          <w:rFonts w:hint="default" w:ascii="Times New Roman" w:hAnsi="Times New Roman" w:cs="Times New Roman"/>
          <w:spacing w:val="-1"/>
          <w:sz w:val="21"/>
        </w:rPr>
        <w:t xml:space="preserve"> </w:t>
      </w:r>
      <w:r>
        <w:rPr>
          <w:rFonts w:hint="default" w:ascii="Times New Roman" w:hAnsi="Times New Roman" w:cs="Times New Roman"/>
          <w:sz w:val="21"/>
        </w:rPr>
        <w:t>phone</w:t>
      </w:r>
      <w:r>
        <w:rPr>
          <w:rFonts w:hint="default" w:ascii="Times New Roman" w:hAnsi="Times New Roman" w:cs="Times New Roman"/>
          <w:sz w:val="21"/>
        </w:rPr>
        <w:tab/>
      </w:r>
      <w:r>
        <w:rPr>
          <w:rFonts w:hint="default" w:ascii="Times New Roman" w:hAnsi="Times New Roman" w:cs="Times New Roman"/>
          <w:sz w:val="21"/>
        </w:rPr>
        <w:t>B. by</w:t>
      </w:r>
      <w:r>
        <w:rPr>
          <w:rFonts w:hint="default" w:ascii="Times New Roman" w:hAnsi="Times New Roman" w:cs="Times New Roman"/>
          <w:spacing w:val="-6"/>
          <w:sz w:val="21"/>
        </w:rPr>
        <w:t xml:space="preserve"> </w:t>
      </w:r>
      <w:r>
        <w:rPr>
          <w:rFonts w:hint="default" w:ascii="Times New Roman" w:hAnsi="Times New Roman" w:cs="Times New Roman"/>
          <w:sz w:val="21"/>
        </w:rPr>
        <w:t>the phone</w:t>
      </w:r>
      <w:r>
        <w:rPr>
          <w:rFonts w:hint="default" w:ascii="Times New Roman" w:hAnsi="Times New Roman" w:cs="Times New Roman"/>
          <w:sz w:val="21"/>
        </w:rPr>
        <w:tab/>
      </w:r>
      <w:r>
        <w:rPr>
          <w:rFonts w:hint="default" w:ascii="Times New Roman" w:hAnsi="Times New Roman" w:cs="Times New Roman"/>
          <w:sz w:val="21"/>
        </w:rPr>
        <w:t>C. over the</w:t>
      </w:r>
      <w:r>
        <w:rPr>
          <w:rFonts w:hint="default" w:ascii="Times New Roman" w:hAnsi="Times New Roman" w:cs="Times New Roman"/>
          <w:spacing w:val="-4"/>
          <w:sz w:val="21"/>
        </w:rPr>
        <w:t xml:space="preserve"> </w:t>
      </w:r>
      <w:r>
        <w:rPr>
          <w:rFonts w:hint="default" w:ascii="Times New Roman" w:hAnsi="Times New Roman" w:cs="Times New Roman"/>
          <w:sz w:val="21"/>
        </w:rPr>
        <w:t>phone</w:t>
      </w:r>
    </w:p>
    <w:p>
      <w:pPr>
        <w:pStyle w:val="3"/>
        <w:tabs>
          <w:tab w:val="left" w:pos="498"/>
          <w:tab w:val="left" w:pos="3304"/>
        </w:tabs>
        <w:spacing w:before="55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)2. My parents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tell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me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 xml:space="preserve">at home all </w:t>
      </w:r>
      <w:r>
        <w:rPr>
          <w:rFonts w:hint="default" w:ascii="Times New Roman" w:hAnsi="Times New Roman" w:cs="Times New Roman"/>
          <w:spacing w:val="-6"/>
        </w:rPr>
        <w:t xml:space="preserve">day. </w:t>
      </w:r>
      <w:r>
        <w:rPr>
          <w:rFonts w:hint="default" w:ascii="Times New Roman" w:hAnsi="Times New Roman" w:cs="Times New Roman"/>
        </w:rPr>
        <w:t>I need to do more outdoor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activities.</w:t>
      </w:r>
    </w:p>
    <w:p>
      <w:pPr>
        <w:pStyle w:val="3"/>
        <w:numPr>
          <w:ilvl w:val="0"/>
          <w:numId w:val="2"/>
        </w:numPr>
        <w:tabs>
          <w:tab w:val="left" w:pos="498"/>
          <w:tab w:val="left" w:leader="hyphen" w:pos="1075"/>
          <w:tab w:val="left" w:pos="2875"/>
          <w:tab w:val="left" w:pos="5359"/>
        </w:tabs>
        <w:spacing w:before="56" w:line="360" w:lineRule="auto"/>
        <w:ind w:right="2133" w:firstLine="571"/>
        <w:rPr>
          <w:rFonts w:hint="default" w:ascii="Times New Roman" w:hAnsi="Times New Roman" w:cs="Times New Roman"/>
          <w:spacing w:val="-7"/>
        </w:rPr>
      </w:pP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42"/>
        </w:rPr>
        <w:t xml:space="preserve"> </w:t>
      </w:r>
      <w:r>
        <w:rPr>
          <w:rFonts w:hint="default" w:ascii="Times New Roman" w:hAnsi="Times New Roman" w:cs="Times New Roman"/>
        </w:rPr>
        <w:t>to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stay</w:t>
      </w:r>
      <w:r>
        <w:rPr>
          <w:rFonts w:hint="default" w:ascii="Times New Roman" w:hAnsi="Times New Roman" w:cs="Times New Roman"/>
          <w:spacing w:val="-4"/>
        </w:rPr>
        <w:tab/>
      </w:r>
      <w:r>
        <w:rPr>
          <w:rFonts w:hint="default" w:ascii="Times New Roman" w:hAnsi="Times New Roman" w:cs="Times New Roman"/>
        </w:rPr>
        <w:t>B. not to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stay</w:t>
      </w:r>
      <w:r>
        <w:rPr>
          <w:rFonts w:hint="default" w:ascii="Times New Roman" w:hAnsi="Times New Roman" w:cs="Times New Roman"/>
          <w:spacing w:val="-4"/>
        </w:rPr>
        <w:tab/>
      </w:r>
      <w:r>
        <w:rPr>
          <w:rFonts w:hint="default" w:ascii="Times New Roman" w:hAnsi="Times New Roman" w:cs="Times New Roman"/>
        </w:rPr>
        <w:t xml:space="preserve">C. don’t </w:t>
      </w:r>
      <w:r>
        <w:rPr>
          <w:rFonts w:hint="default" w:ascii="Times New Roman" w:hAnsi="Times New Roman" w:cs="Times New Roman"/>
          <w:spacing w:val="-7"/>
        </w:rPr>
        <w:t xml:space="preserve">stay </w:t>
      </w:r>
    </w:p>
    <w:p>
      <w:pPr>
        <w:pStyle w:val="3"/>
        <w:numPr>
          <w:ilvl w:val="0"/>
          <w:numId w:val="0"/>
        </w:numPr>
        <w:tabs>
          <w:tab w:val="left" w:pos="498"/>
          <w:tab w:val="left" w:leader="hyphen" w:pos="1075"/>
          <w:tab w:val="left" w:pos="2875"/>
          <w:tab w:val="left" w:pos="5359"/>
        </w:tabs>
        <w:spacing w:before="56" w:line="360" w:lineRule="auto"/>
        <w:ind w:right="2133" w:right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)3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Which kind of ticket do you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want?</w:t>
      </w:r>
    </w:p>
    <w:p>
      <w:pPr>
        <w:pStyle w:val="3"/>
        <w:tabs>
          <w:tab w:val="left" w:pos="2969"/>
          <w:tab w:val="left" w:pos="4577"/>
        </w:tabs>
        <w:spacing w:line="360" w:lineRule="auto"/>
        <w:ind w:left="69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---- I want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ticket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640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yuan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the soft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sleeper.</w:t>
      </w:r>
    </w:p>
    <w:p>
      <w:pPr>
        <w:pStyle w:val="3"/>
        <w:numPr>
          <w:ilvl w:val="0"/>
          <w:numId w:val="3"/>
        </w:numPr>
        <w:tabs>
          <w:tab w:val="left" w:pos="498"/>
          <w:tab w:val="left" w:pos="2418"/>
          <w:tab w:val="left" w:pos="2827"/>
          <w:tab w:val="left" w:pos="5345"/>
        </w:tabs>
        <w:spacing w:before="56" w:line="360" w:lineRule="auto"/>
        <w:ind w:right="2336" w:firstLine="571"/>
        <w:rPr>
          <w:rFonts w:hint="default" w:ascii="Times New Roman" w:hAnsi="Times New Roman" w:cs="Times New Roman"/>
          <w:spacing w:val="-5"/>
        </w:rPr>
      </w:pP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37"/>
        </w:rPr>
        <w:t xml:space="preserve"> </w:t>
      </w:r>
      <w:r>
        <w:rPr>
          <w:rFonts w:hint="default" w:ascii="Times New Roman" w:hAnsi="Times New Roman" w:cs="Times New Roman"/>
        </w:rPr>
        <w:t>at; for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 of;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for</w:t>
      </w:r>
      <w:r>
        <w:rPr>
          <w:rFonts w:hint="default" w:ascii="Times New Roman" w:hAnsi="Times New Roman" w:cs="Times New Roman"/>
          <w:spacing w:val="-3"/>
        </w:rPr>
        <w:tab/>
      </w:r>
      <w:r>
        <w:rPr>
          <w:rFonts w:hint="default" w:ascii="Times New Roman" w:hAnsi="Times New Roman" w:cs="Times New Roman"/>
        </w:rPr>
        <w:t xml:space="preserve">C. at; </w:t>
      </w:r>
      <w:r>
        <w:rPr>
          <w:rFonts w:hint="default" w:ascii="Times New Roman" w:hAnsi="Times New Roman" w:cs="Times New Roman"/>
          <w:spacing w:val="-5"/>
        </w:rPr>
        <w:t xml:space="preserve">with </w:t>
      </w:r>
    </w:p>
    <w:p>
      <w:pPr>
        <w:pStyle w:val="3"/>
        <w:numPr>
          <w:ilvl w:val="0"/>
          <w:numId w:val="0"/>
        </w:numPr>
        <w:tabs>
          <w:tab w:val="left" w:pos="498"/>
          <w:tab w:val="left" w:pos="2418"/>
          <w:tab w:val="left" w:pos="2827"/>
          <w:tab w:val="left" w:pos="5345"/>
        </w:tabs>
        <w:spacing w:before="56" w:line="360" w:lineRule="auto"/>
        <w:ind w:right="2336" w:right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)4.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room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one double bed costs 100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yuan.</w:t>
      </w:r>
    </w:p>
    <w:p>
      <w:pPr>
        <w:pStyle w:val="3"/>
        <w:numPr>
          <w:ilvl w:val="0"/>
          <w:numId w:val="4"/>
        </w:numPr>
        <w:tabs>
          <w:tab w:val="left" w:pos="498"/>
          <w:tab w:val="left" w:pos="2625"/>
          <w:tab w:val="left" w:pos="2800"/>
          <w:tab w:val="left" w:pos="3644"/>
          <w:tab w:val="left" w:pos="5278"/>
        </w:tabs>
        <w:spacing w:line="360" w:lineRule="auto"/>
        <w:ind w:right="2873" w:firstLine="571"/>
        <w:rPr>
          <w:rFonts w:hint="default" w:ascii="Times New Roman" w:hAnsi="Times New Roman" w:cs="Times New Roman"/>
          <w:spacing w:val="-10"/>
        </w:rPr>
      </w:pP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42"/>
        </w:rPr>
        <w:t xml:space="preserve"> </w:t>
      </w:r>
      <w:r>
        <w:rPr>
          <w:rFonts w:hint="default" w:ascii="Times New Roman" w:hAnsi="Times New Roman" w:cs="Times New Roman"/>
        </w:rPr>
        <w:t>of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with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C. </w:t>
      </w:r>
      <w:r>
        <w:rPr>
          <w:rFonts w:hint="default" w:ascii="Times New Roman" w:hAnsi="Times New Roman" w:cs="Times New Roman"/>
          <w:spacing w:val="-10"/>
        </w:rPr>
        <w:t xml:space="preserve">to </w:t>
      </w:r>
    </w:p>
    <w:p>
      <w:pPr>
        <w:pStyle w:val="3"/>
        <w:numPr>
          <w:ilvl w:val="0"/>
          <w:numId w:val="0"/>
        </w:numPr>
        <w:tabs>
          <w:tab w:val="left" w:pos="498"/>
          <w:tab w:val="left" w:pos="2625"/>
          <w:tab w:val="left" w:pos="2800"/>
          <w:tab w:val="left" w:pos="3644"/>
          <w:tab w:val="left" w:pos="5278"/>
        </w:tabs>
        <w:spacing w:line="360" w:lineRule="auto"/>
        <w:ind w:right="2873" w:right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)5.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doctor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us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 xml:space="preserve">an apple a </w:t>
      </w:r>
      <w:r>
        <w:rPr>
          <w:rFonts w:hint="default" w:ascii="Times New Roman" w:hAnsi="Times New Roman" w:cs="Times New Roman"/>
          <w:spacing w:val="-6"/>
        </w:rPr>
        <w:t>day.</w:t>
      </w:r>
    </w:p>
    <w:p>
      <w:pPr>
        <w:pStyle w:val="3"/>
        <w:numPr>
          <w:ilvl w:val="0"/>
          <w:numId w:val="5"/>
        </w:numPr>
        <w:tabs>
          <w:tab w:val="left" w:pos="498"/>
          <w:tab w:val="left" w:leader="hyphen" w:pos="1075"/>
          <w:tab w:val="left" w:pos="3252"/>
          <w:tab w:val="left" w:pos="5516"/>
        </w:tabs>
        <w:spacing w:line="360" w:lineRule="auto"/>
        <w:ind w:right="1586" w:firstLine="57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advice;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to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eat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advises;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eat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C. advises; to eat</w:t>
      </w:r>
    </w:p>
    <w:p>
      <w:pPr>
        <w:pStyle w:val="3"/>
        <w:numPr>
          <w:ilvl w:val="0"/>
          <w:numId w:val="0"/>
        </w:numPr>
        <w:tabs>
          <w:tab w:val="left" w:pos="498"/>
          <w:tab w:val="left" w:leader="hyphen" w:pos="1075"/>
          <w:tab w:val="left" w:pos="3252"/>
          <w:tab w:val="left" w:pos="5516"/>
        </w:tabs>
        <w:spacing w:line="360" w:lineRule="auto"/>
        <w:ind w:right="1586" w:right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)6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Julia, your mobile phone is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ringing.</w:t>
      </w:r>
    </w:p>
    <w:p>
      <w:pPr>
        <w:pStyle w:val="3"/>
        <w:tabs>
          <w:tab w:val="left" w:pos="4638"/>
        </w:tabs>
        <w:spacing w:line="360" w:lineRule="auto"/>
        <w:ind w:left="69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---- </w:t>
      </w:r>
      <w:r>
        <w:rPr>
          <w:rFonts w:hint="default" w:ascii="Times New Roman" w:hAnsi="Times New Roman" w:cs="Times New Roman"/>
          <w:spacing w:val="-3"/>
        </w:rPr>
        <w:t xml:space="preserve">Wait </w:t>
      </w:r>
      <w:r>
        <w:rPr>
          <w:rFonts w:hint="default" w:ascii="Times New Roman" w:hAnsi="Times New Roman" w:cs="Times New Roman"/>
        </w:rPr>
        <w:t>a minute.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It’s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dangerous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it while crossing the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street.</w:t>
      </w:r>
    </w:p>
    <w:p>
      <w:pPr>
        <w:pStyle w:val="3"/>
        <w:numPr>
          <w:ilvl w:val="0"/>
          <w:numId w:val="6"/>
        </w:numPr>
        <w:tabs>
          <w:tab w:val="left" w:pos="498"/>
          <w:tab w:val="left" w:leader="hyphen" w:pos="1075"/>
          <w:tab w:val="left" w:pos="3185"/>
          <w:tab w:val="left" w:pos="5486"/>
        </w:tabs>
        <w:spacing w:before="53" w:line="360" w:lineRule="auto"/>
        <w:ind w:right="1999" w:firstLine="571"/>
        <w:rPr>
          <w:rFonts w:hint="default" w:ascii="Times New Roman" w:hAnsi="Times New Roman" w:cs="Times New Roman"/>
          <w:spacing w:val="-3"/>
        </w:rPr>
      </w:pP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40"/>
        </w:rPr>
        <w:t xml:space="preserve"> </w:t>
      </w:r>
      <w:r>
        <w:rPr>
          <w:rFonts w:hint="default" w:ascii="Times New Roman" w:hAnsi="Times New Roman" w:cs="Times New Roman"/>
        </w:rPr>
        <w:t>answering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answer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C. to </w:t>
      </w:r>
      <w:r>
        <w:rPr>
          <w:rFonts w:hint="default" w:ascii="Times New Roman" w:hAnsi="Times New Roman" w:cs="Times New Roman"/>
          <w:spacing w:val="-3"/>
        </w:rPr>
        <w:t xml:space="preserve">answer </w:t>
      </w:r>
    </w:p>
    <w:p>
      <w:pPr>
        <w:pStyle w:val="3"/>
        <w:numPr>
          <w:ilvl w:val="0"/>
          <w:numId w:val="0"/>
        </w:numPr>
        <w:tabs>
          <w:tab w:val="left" w:pos="498"/>
          <w:tab w:val="left" w:leader="hyphen" w:pos="1075"/>
          <w:tab w:val="left" w:pos="3185"/>
          <w:tab w:val="left" w:pos="5486"/>
        </w:tabs>
        <w:spacing w:before="53" w:line="360" w:lineRule="auto"/>
        <w:ind w:right="1999" w:right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)7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3"/>
        </w:rPr>
        <w:t xml:space="preserve">What’s </w:t>
      </w:r>
      <w:r>
        <w:rPr>
          <w:rFonts w:hint="default" w:ascii="Times New Roman" w:hAnsi="Times New Roman" w:cs="Times New Roman"/>
        </w:rPr>
        <w:t>wrong with them?</w:t>
      </w:r>
    </w:p>
    <w:p>
      <w:pPr>
        <w:pStyle w:val="3"/>
        <w:tabs>
          <w:tab w:val="left" w:pos="3198"/>
        </w:tabs>
        <w:spacing w:line="360" w:lineRule="auto"/>
        <w:ind w:left="69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----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Their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working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 xml:space="preserve">are </w:t>
      </w:r>
      <w:r>
        <w:rPr>
          <w:rFonts w:hint="default" w:ascii="Times New Roman" w:hAnsi="Times New Roman" w:cs="Times New Roman"/>
          <w:spacing w:val="-5"/>
        </w:rPr>
        <w:t xml:space="preserve">poor, </w:t>
      </w:r>
      <w:r>
        <w:rPr>
          <w:rFonts w:hint="default" w:ascii="Times New Roman" w:hAnsi="Times New Roman" w:cs="Times New Roman"/>
        </w:rPr>
        <w:t xml:space="preserve">and they </w:t>
      </w:r>
      <w:r>
        <w:rPr>
          <w:rFonts w:hint="default" w:ascii="Times New Roman" w:hAnsi="Times New Roman" w:cs="Times New Roman"/>
          <w:spacing w:val="-3"/>
        </w:rPr>
        <w:t xml:space="preserve">have </w:t>
      </w:r>
      <w:r>
        <w:rPr>
          <w:rFonts w:hint="default" w:ascii="Times New Roman" w:hAnsi="Times New Roman" w:cs="Times New Roman"/>
        </w:rPr>
        <w:t>sore</w:t>
      </w:r>
      <w:r>
        <w:rPr>
          <w:rFonts w:hint="default" w:ascii="Times New Roman" w:hAnsi="Times New Roman" w:cs="Times New Roman"/>
          <w:spacing w:val="3"/>
        </w:rPr>
        <w:t xml:space="preserve"> </w:t>
      </w:r>
      <w:r>
        <w:rPr>
          <w:rFonts w:hint="default" w:ascii="Times New Roman" w:hAnsi="Times New Roman" w:cs="Times New Roman"/>
        </w:rPr>
        <w:t>eyes.</w:t>
      </w:r>
    </w:p>
    <w:p>
      <w:pPr>
        <w:pStyle w:val="10"/>
        <w:numPr>
          <w:ilvl w:val="0"/>
          <w:numId w:val="7"/>
        </w:numPr>
        <w:tabs>
          <w:tab w:val="left" w:pos="498"/>
          <w:tab w:val="left" w:pos="1052"/>
          <w:tab w:val="left" w:pos="2759"/>
          <w:tab w:val="left" w:pos="3096"/>
          <w:tab w:val="left" w:pos="5508"/>
        </w:tabs>
        <w:spacing w:before="55" w:after="0" w:line="360" w:lineRule="auto"/>
        <w:ind w:left="120" w:right="2371" w:firstLine="571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conditions</w:t>
      </w:r>
      <w:r>
        <w:rPr>
          <w:rFonts w:hint="default" w:ascii="Times New Roman" w:hAnsi="Times New Roman" w:cs="Times New Roman"/>
          <w:sz w:val="21"/>
        </w:rPr>
        <w:tab/>
      </w:r>
      <w:r>
        <w:rPr>
          <w:rFonts w:hint="default" w:ascii="Times New Roman" w:hAnsi="Times New Roman" w:cs="Times New Roman"/>
          <w:sz w:val="21"/>
        </w:rPr>
        <w:tab/>
      </w:r>
      <w:r>
        <w:rPr>
          <w:rFonts w:hint="default" w:ascii="Times New Roman" w:hAnsi="Times New Roman" w:cs="Times New Roman"/>
          <w:sz w:val="21"/>
        </w:rPr>
        <w:t>B.</w:t>
      </w:r>
      <w:r>
        <w:rPr>
          <w:rFonts w:hint="default" w:ascii="Times New Roman" w:hAnsi="Times New Roman" w:cs="Times New Roman"/>
          <w:spacing w:val="-3"/>
          <w:sz w:val="21"/>
        </w:rPr>
        <w:t xml:space="preserve"> </w:t>
      </w:r>
      <w:r>
        <w:rPr>
          <w:rFonts w:hint="default" w:ascii="Times New Roman" w:hAnsi="Times New Roman" w:cs="Times New Roman"/>
          <w:sz w:val="21"/>
        </w:rPr>
        <w:t>trouble</w:t>
      </w:r>
      <w:r>
        <w:rPr>
          <w:rFonts w:hint="default" w:ascii="Times New Roman" w:hAnsi="Times New Roman" w:cs="Times New Roman"/>
          <w:sz w:val="21"/>
        </w:rPr>
        <w:tab/>
      </w:r>
      <w:r>
        <w:rPr>
          <w:rFonts w:hint="default" w:ascii="Times New Roman" w:hAnsi="Times New Roman" w:cs="Times New Roman"/>
          <w:sz w:val="21"/>
        </w:rPr>
        <w:t xml:space="preserve">C. </w:t>
      </w:r>
      <w:r>
        <w:rPr>
          <w:rFonts w:hint="default" w:ascii="Times New Roman" w:hAnsi="Times New Roman" w:cs="Times New Roman"/>
          <w:spacing w:val="-5"/>
          <w:sz w:val="21"/>
        </w:rPr>
        <w:t>place</w:t>
      </w:r>
    </w:p>
    <w:p>
      <w:pPr>
        <w:pStyle w:val="10"/>
        <w:numPr>
          <w:ilvl w:val="0"/>
          <w:numId w:val="0"/>
        </w:numPr>
        <w:tabs>
          <w:tab w:val="left" w:pos="498"/>
          <w:tab w:val="left" w:pos="1052"/>
          <w:tab w:val="left" w:pos="2759"/>
          <w:tab w:val="left" w:pos="3096"/>
          <w:tab w:val="left" w:pos="5508"/>
        </w:tabs>
        <w:spacing w:before="55" w:after="0" w:line="360" w:lineRule="auto"/>
        <w:ind w:right="2371" w:rightChars="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pacing w:val="-5"/>
          <w:sz w:val="21"/>
        </w:rPr>
        <w:t xml:space="preserve"> </w:t>
      </w:r>
      <w:r>
        <w:rPr>
          <w:rFonts w:hint="default" w:ascii="Times New Roman" w:hAnsi="Times New Roman" w:cs="Times New Roman"/>
          <w:sz w:val="21"/>
        </w:rPr>
        <w:t>(</w:t>
      </w:r>
      <w:r>
        <w:rPr>
          <w:rFonts w:hint="default" w:ascii="Times New Roman" w:hAnsi="Times New Roman" w:cs="Times New Roman"/>
          <w:sz w:val="21"/>
        </w:rPr>
        <w:tab/>
      </w:r>
      <w:r>
        <w:rPr>
          <w:rFonts w:hint="default" w:ascii="Times New Roman" w:hAnsi="Times New Roman" w:cs="Times New Roman"/>
          <w:sz w:val="21"/>
        </w:rPr>
        <w:t>)8. —Though</w:t>
      </w:r>
      <w:r>
        <w:rPr>
          <w:rFonts w:hint="default" w:ascii="Times New Roman" w:hAnsi="Times New Roman" w:cs="Times New Roman"/>
          <w:spacing w:val="-2"/>
          <w:sz w:val="21"/>
        </w:rPr>
        <w:t xml:space="preserve"> </w:t>
      </w:r>
      <w:r>
        <w:rPr>
          <w:rFonts w:hint="default" w:ascii="Times New Roman" w:hAnsi="Times New Roman" w:cs="Times New Roman"/>
          <w:spacing w:val="-3"/>
          <w:sz w:val="21"/>
        </w:rPr>
        <w:t>Mike</w:t>
      </w:r>
      <w:r>
        <w:rPr>
          <w:rFonts w:hint="default" w:ascii="Times New Roman" w:hAnsi="Times New Roman" w:cs="Times New Roman"/>
          <w:spacing w:val="1"/>
          <w:sz w:val="21"/>
        </w:rPr>
        <w:t xml:space="preserve"> </w:t>
      </w:r>
      <w:r>
        <w:rPr>
          <w:rFonts w:hint="default" w:ascii="Times New Roman" w:hAnsi="Times New Roman" w:cs="Times New Roman"/>
          <w:sz w:val="21"/>
        </w:rPr>
        <w:t>is</w:t>
      </w:r>
      <w:r>
        <w:rPr>
          <w:rFonts w:hint="default" w:ascii="Times New Roman" w:hAnsi="Times New Roman" w:cs="Times New Roman"/>
          <w:sz w:val="21"/>
          <w:u w:val="single"/>
        </w:rPr>
        <w:t xml:space="preserve"> </w:t>
      </w:r>
      <w:r>
        <w:rPr>
          <w:rFonts w:hint="default" w:ascii="Times New Roman" w:hAnsi="Times New Roman" w:cs="Times New Roman"/>
          <w:sz w:val="21"/>
          <w:u w:val="single"/>
        </w:rPr>
        <w:tab/>
      </w:r>
      <w:r>
        <w:rPr>
          <w:rFonts w:hint="default" w:ascii="Times New Roman" w:hAnsi="Times New Roman" w:cs="Times New Roman"/>
          <w:spacing w:val="-5"/>
          <w:sz w:val="21"/>
        </w:rPr>
        <w:t xml:space="preserve">boy, </w:t>
      </w:r>
      <w:r>
        <w:rPr>
          <w:rFonts w:hint="default" w:ascii="Times New Roman" w:hAnsi="Times New Roman" w:cs="Times New Roman"/>
          <w:sz w:val="21"/>
        </w:rPr>
        <w:t xml:space="preserve">he can </w:t>
      </w:r>
      <w:r>
        <w:rPr>
          <w:rFonts w:hint="default" w:ascii="Times New Roman" w:hAnsi="Times New Roman" w:cs="Times New Roman"/>
          <w:spacing w:val="-3"/>
          <w:sz w:val="21"/>
        </w:rPr>
        <w:t xml:space="preserve">say </w:t>
      </w:r>
      <w:r>
        <w:rPr>
          <w:rFonts w:hint="default" w:ascii="Times New Roman" w:hAnsi="Times New Roman" w:cs="Times New Roman"/>
          <w:sz w:val="21"/>
        </w:rPr>
        <w:t>many</w:t>
      </w:r>
      <w:r>
        <w:rPr>
          <w:rFonts w:hint="default" w:ascii="Times New Roman" w:hAnsi="Times New Roman" w:cs="Times New Roman"/>
          <w:spacing w:val="3"/>
          <w:sz w:val="21"/>
        </w:rPr>
        <w:t xml:space="preserve"> </w:t>
      </w:r>
      <w:r>
        <w:rPr>
          <w:rFonts w:hint="default" w:ascii="Times New Roman" w:hAnsi="Times New Roman" w:cs="Times New Roman"/>
          <w:sz w:val="21"/>
        </w:rPr>
        <w:t>words.</w:t>
      </w:r>
    </w:p>
    <w:p>
      <w:pPr>
        <w:pStyle w:val="3"/>
        <w:spacing w:line="360" w:lineRule="auto"/>
        <w:ind w:left="80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—How clever!</w:t>
      </w:r>
    </w:p>
    <w:p>
      <w:pPr>
        <w:pStyle w:val="3"/>
        <w:numPr>
          <w:ilvl w:val="0"/>
          <w:numId w:val="8"/>
        </w:numPr>
        <w:tabs>
          <w:tab w:val="left" w:pos="498"/>
          <w:tab w:val="left" w:pos="3092"/>
          <w:tab w:val="left" w:pos="3858"/>
          <w:tab w:val="left" w:pos="5281"/>
        </w:tabs>
        <w:spacing w:before="49" w:line="360" w:lineRule="auto"/>
        <w:ind w:right="1804" w:firstLine="68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an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one-year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old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 a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one-year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old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C. a one-year-old </w:t>
      </w:r>
    </w:p>
    <w:p>
      <w:pPr>
        <w:pStyle w:val="3"/>
        <w:numPr>
          <w:ilvl w:val="0"/>
          <w:numId w:val="0"/>
        </w:numPr>
        <w:tabs>
          <w:tab w:val="left" w:pos="498"/>
          <w:tab w:val="left" w:pos="3092"/>
          <w:tab w:val="left" w:pos="3858"/>
          <w:tab w:val="left" w:pos="5281"/>
        </w:tabs>
        <w:spacing w:before="49" w:line="360" w:lineRule="auto"/>
        <w:ind w:right="1804" w:right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)9. —How much did your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new car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you?</w:t>
      </w:r>
    </w:p>
    <w:p>
      <w:pPr>
        <w:pStyle w:val="3"/>
        <w:spacing w:line="360" w:lineRule="auto"/>
        <w:ind w:left="80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</w:rPr>
        <w:t>—￥</w:t>
      </w:r>
      <w:r>
        <w:rPr>
          <w:rFonts w:hint="default" w:ascii="Times New Roman" w:hAnsi="Times New Roman" w:cs="Times New Roman"/>
        </w:rPr>
        <w:t>800 000.</w:t>
      </w:r>
    </w:p>
    <w:p>
      <w:pPr>
        <w:pStyle w:val="3"/>
        <w:tabs>
          <w:tab w:val="left" w:pos="2669"/>
          <w:tab w:val="left" w:pos="5072"/>
        </w:tabs>
        <w:spacing w:before="48" w:line="360" w:lineRule="auto"/>
        <w:ind w:left="80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spend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pay</w:t>
      </w:r>
      <w:r>
        <w:rPr>
          <w:rFonts w:hint="default" w:ascii="Times New Roman" w:hAnsi="Times New Roman" w:cs="Times New Roman"/>
          <w:spacing w:val="-3"/>
        </w:rPr>
        <w:tab/>
      </w:r>
      <w:r>
        <w:rPr>
          <w:rFonts w:hint="default" w:ascii="Times New Roman" w:hAnsi="Times New Roman" w:cs="Times New Roman"/>
        </w:rPr>
        <w:t>C. cost</w:t>
      </w:r>
    </w:p>
    <w:p>
      <w:pPr>
        <w:tabs>
          <w:tab w:val="left" w:pos="499"/>
          <w:tab w:val="left" w:pos="3524"/>
        </w:tabs>
        <w:spacing w:before="55" w:line="360" w:lineRule="auto"/>
        <w:ind w:left="120" w:right="0" w:firstLine="0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(</w:t>
      </w:r>
      <w:r>
        <w:rPr>
          <w:rFonts w:hint="default" w:ascii="Times New Roman" w:hAnsi="Times New Roman" w:cs="Times New Roman"/>
          <w:sz w:val="21"/>
        </w:rPr>
        <w:tab/>
      </w:r>
      <w:r>
        <w:rPr>
          <w:rFonts w:hint="default" w:ascii="Times New Roman" w:hAnsi="Times New Roman" w:cs="Times New Roman"/>
          <w:sz w:val="21"/>
        </w:rPr>
        <w:t>)10. They will</w:t>
      </w:r>
      <w:r>
        <w:rPr>
          <w:rFonts w:hint="default" w:ascii="Times New Roman" w:hAnsi="Times New Roman" w:cs="Times New Roman"/>
          <w:spacing w:val="-6"/>
          <w:sz w:val="21"/>
        </w:rPr>
        <w:t xml:space="preserve"> </w:t>
      </w:r>
      <w:r>
        <w:rPr>
          <w:rFonts w:hint="default" w:ascii="Times New Roman" w:hAnsi="Times New Roman" w:cs="Times New Roman"/>
          <w:sz w:val="21"/>
        </w:rPr>
        <w:t>decide</w:t>
      </w:r>
      <w:r>
        <w:rPr>
          <w:rFonts w:hint="default" w:ascii="Times New Roman" w:hAnsi="Times New Roman" w:cs="Times New Roman"/>
          <w:spacing w:val="-5"/>
          <w:sz w:val="21"/>
        </w:rPr>
        <w:t xml:space="preserve"> </w:t>
      </w:r>
      <w:r>
        <w:rPr>
          <w:rFonts w:hint="default" w:ascii="Times New Roman" w:hAnsi="Times New Roman" w:cs="Times New Roman"/>
          <w:sz w:val="21"/>
        </w:rPr>
        <w:t>whether</w:t>
      </w:r>
      <w:r>
        <w:rPr>
          <w:rFonts w:hint="default" w:ascii="Times New Roman" w:hAnsi="Times New Roman" w:cs="Times New Roman"/>
          <w:sz w:val="21"/>
          <w:u w:val="single"/>
        </w:rPr>
        <w:t xml:space="preserve"> </w:t>
      </w:r>
      <w:r>
        <w:rPr>
          <w:rFonts w:hint="default" w:ascii="Times New Roman" w:hAnsi="Times New Roman" w:cs="Times New Roman"/>
          <w:sz w:val="21"/>
          <w:u w:val="single"/>
        </w:rPr>
        <w:tab/>
      </w:r>
      <w:r>
        <w:rPr>
          <w:rFonts w:hint="default" w:ascii="Times New Roman" w:hAnsi="Times New Roman" w:cs="Times New Roman"/>
          <w:sz w:val="21"/>
        </w:rPr>
        <w:t xml:space="preserve">the movie </w:t>
      </w:r>
      <w:r>
        <w:rPr>
          <w:rFonts w:hint="default" w:ascii="Times New Roman" w:hAnsi="Times New Roman" w:cs="Times New Roman"/>
          <w:i/>
          <w:sz w:val="21"/>
        </w:rPr>
        <w:t xml:space="preserve">The Sound of Music </w:t>
      </w:r>
      <w:r>
        <w:rPr>
          <w:rFonts w:hint="default" w:ascii="Times New Roman" w:hAnsi="Times New Roman" w:cs="Times New Roman"/>
          <w:sz w:val="21"/>
        </w:rPr>
        <w:t>at the</w:t>
      </w:r>
      <w:r>
        <w:rPr>
          <w:rFonts w:hint="default" w:ascii="Times New Roman" w:hAnsi="Times New Roman" w:cs="Times New Roman"/>
          <w:spacing w:val="-7"/>
          <w:sz w:val="21"/>
        </w:rPr>
        <w:t xml:space="preserve"> </w:t>
      </w:r>
      <w:r>
        <w:rPr>
          <w:rFonts w:hint="default" w:ascii="Times New Roman" w:hAnsi="Times New Roman" w:cs="Times New Roman"/>
          <w:sz w:val="21"/>
        </w:rPr>
        <w:t>cinema.</w:t>
      </w:r>
    </w:p>
    <w:p>
      <w:pPr>
        <w:pStyle w:val="3"/>
        <w:tabs>
          <w:tab w:val="left" w:pos="2669"/>
          <w:tab w:val="left" w:pos="4657"/>
        </w:tabs>
        <w:spacing w:before="56" w:line="360" w:lineRule="auto"/>
        <w:ind w:left="80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to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see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 see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C. seeing</w:t>
      </w:r>
    </w:p>
    <w:p>
      <w:pPr>
        <w:pStyle w:val="3"/>
        <w:spacing w:before="2" w:line="360" w:lineRule="auto"/>
        <w:ind w:left="0"/>
        <w:rPr>
          <w:rFonts w:hint="default" w:ascii="Times New Roman" w:hAnsi="Times New Roman" w:cs="Times New Roman"/>
          <w:sz w:val="24"/>
        </w:rPr>
      </w:pPr>
    </w:p>
    <w:p>
      <w:pPr>
        <w:pStyle w:val="2"/>
        <w:numPr>
          <w:ilvl w:val="0"/>
          <w:numId w:val="1"/>
        </w:numPr>
        <w:tabs>
          <w:tab w:val="left" w:pos="337"/>
        </w:tabs>
        <w:spacing w:before="0" w:after="0" w:line="360" w:lineRule="auto"/>
        <w:ind w:left="336" w:right="0" w:hanging="217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阅读技能</w:t>
      </w:r>
    </w:p>
    <w:p>
      <w:pPr>
        <w:pStyle w:val="10"/>
        <w:numPr>
          <w:ilvl w:val="0"/>
          <w:numId w:val="9"/>
        </w:numPr>
        <w:tabs>
          <w:tab w:val="left" w:pos="481"/>
        </w:tabs>
        <w:spacing w:before="0" w:after="0" w:line="360" w:lineRule="auto"/>
        <w:ind w:left="480" w:right="0" w:hanging="361"/>
        <w:jc w:val="left"/>
        <w:rPr>
          <w:rFonts w:hint="default" w:ascii="Times New Roman" w:hAnsi="Times New Roman" w:eastAsia="宋体" w:cs="Times New Roman"/>
          <w:sz w:val="21"/>
        </w:rPr>
      </w:pPr>
      <w:r>
        <w:rPr>
          <w:rFonts w:hint="default" w:ascii="Times New Roman" w:hAnsi="Times New Roman" w:eastAsia="宋体" w:cs="Times New Roman"/>
          <w:spacing w:val="-1"/>
          <w:sz w:val="21"/>
        </w:rPr>
        <w:t>完形填空</w:t>
      </w:r>
      <w:r>
        <w:rPr>
          <w:rFonts w:hint="default" w:ascii="Times New Roman" w:hAnsi="Times New Roman" w:eastAsia="宋体" w:cs="Times New Roman"/>
          <w:sz w:val="21"/>
        </w:rPr>
        <w:t>（</w:t>
      </w:r>
      <w:r>
        <w:rPr>
          <w:rFonts w:hint="default" w:ascii="Times New Roman" w:hAnsi="Times New Roman" w:cs="Times New Roman"/>
          <w:sz w:val="21"/>
        </w:rPr>
        <w:t>10</w:t>
      </w:r>
      <w:r>
        <w:rPr>
          <w:rFonts w:hint="default" w:ascii="Times New Roman" w:hAnsi="Times New Roman" w:cs="Times New Roman"/>
          <w:spacing w:val="6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pacing w:val="-14"/>
          <w:sz w:val="21"/>
        </w:rPr>
        <w:t xml:space="preserve">小题。计 </w:t>
      </w:r>
      <w:r>
        <w:rPr>
          <w:rFonts w:hint="default" w:ascii="Times New Roman" w:hAnsi="Times New Roman" w:cs="Times New Roman"/>
          <w:sz w:val="21"/>
        </w:rPr>
        <w:t>10</w:t>
      </w:r>
      <w:r>
        <w:rPr>
          <w:rFonts w:hint="default" w:ascii="Times New Roman" w:hAnsi="Times New Roman" w:cs="Times New Roman"/>
          <w:spacing w:val="6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pacing w:val="-3"/>
          <w:sz w:val="21"/>
        </w:rPr>
        <w:t>分</w:t>
      </w:r>
      <w:r>
        <w:rPr>
          <w:rFonts w:hint="default" w:ascii="Times New Roman" w:hAnsi="Times New Roman" w:eastAsia="宋体" w:cs="Times New Roman"/>
          <w:sz w:val="21"/>
        </w:rPr>
        <w:t>）</w:t>
      </w:r>
    </w:p>
    <w:p>
      <w:pPr>
        <w:pStyle w:val="3"/>
        <w:spacing w:before="44" w:line="360" w:lineRule="auto"/>
        <w:ind w:right="116" w:firstLine="4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4"/>
        </w:rPr>
        <w:t>Yesterday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I</w:t>
      </w:r>
      <w:r>
        <w:rPr>
          <w:rFonts w:hint="default" w:ascii="Times New Roman" w:hAnsi="Times New Roman" w:cs="Times New Roman"/>
          <w:spacing w:val="-16"/>
        </w:rPr>
        <w:t xml:space="preserve"> </w:t>
      </w:r>
      <w:r>
        <w:rPr>
          <w:rFonts w:hint="default" w:ascii="Times New Roman" w:hAnsi="Times New Roman" w:cs="Times New Roman"/>
        </w:rPr>
        <w:t>read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report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on</w:t>
      </w:r>
      <w:r>
        <w:rPr>
          <w:rFonts w:hint="default" w:ascii="Times New Roman" w:hAnsi="Times New Roman" w:cs="Times New Roman"/>
          <w:spacing w:val="-16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charity</w:t>
      </w:r>
      <w:r>
        <w:rPr>
          <w:rFonts w:hint="default" w:ascii="Times New Roman" w:hAnsi="Times New Roman" w:eastAsia="宋体" w:cs="Times New Roman"/>
        </w:rPr>
        <w:t>（</w:t>
      </w:r>
      <w:r>
        <w:rPr>
          <w:rFonts w:hint="default" w:ascii="Times New Roman" w:hAnsi="Times New Roman" w:eastAsia="宋体" w:cs="Times New Roman"/>
          <w:spacing w:val="-2"/>
        </w:rPr>
        <w:t>慈善</w:t>
      </w:r>
      <w:r>
        <w:rPr>
          <w:rFonts w:hint="default" w:ascii="Times New Roman" w:hAnsi="Times New Roman" w:eastAsia="宋体" w:cs="Times New Roman"/>
          <w:spacing w:val="-5"/>
        </w:rPr>
        <w:t>）</w:t>
      </w:r>
      <w:r>
        <w:rPr>
          <w:rFonts w:hint="default" w:ascii="Times New Roman" w:hAnsi="Times New Roman" w:cs="Times New Roman"/>
          <w:spacing w:val="-5"/>
        </w:rPr>
        <w:t>show</w:t>
      </w:r>
      <w:r>
        <w:rPr>
          <w:rFonts w:hint="default" w:ascii="Times New Roman" w:hAnsi="Times New Roman" w:cs="Times New Roman"/>
          <w:spacing w:val="-10"/>
        </w:rPr>
        <w:t xml:space="preserve">. </w:t>
      </w:r>
      <w:r>
        <w:rPr>
          <w:rFonts w:hint="default" w:ascii="Times New Roman" w:hAnsi="Times New Roman" w:cs="Times New Roman"/>
        </w:rPr>
        <w:t>People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held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 xml:space="preserve">show </w:t>
      </w:r>
      <w:r>
        <w:rPr>
          <w:rFonts w:hint="default" w:ascii="Times New Roman" w:hAnsi="Times New Roman" w:cs="Times New Roman"/>
          <w:spacing w:val="24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 xml:space="preserve">11 </w:t>
      </w:r>
      <w:r>
        <w:rPr>
          <w:rFonts w:hint="default" w:ascii="Times New Roman" w:hAnsi="Times New Roman" w:cs="Times New Roman"/>
          <w:spacing w:val="14"/>
        </w:rPr>
        <w:t xml:space="preserve"> </w:t>
      </w:r>
      <w:r>
        <w:rPr>
          <w:rFonts w:hint="default" w:ascii="Times New Roman" w:hAnsi="Times New Roman" w:cs="Times New Roman"/>
        </w:rPr>
        <w:t>money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 xml:space="preserve">for the poor children. Their families are too </w:t>
      </w:r>
      <w:r>
        <w:rPr>
          <w:rFonts w:hint="default" w:ascii="Times New Roman" w:hAnsi="Times New Roman" w:cs="Times New Roman"/>
          <w:spacing w:val="-5"/>
        </w:rPr>
        <w:t>poor,</w:t>
      </w:r>
      <w:r>
        <w:rPr>
          <w:rFonts w:hint="default" w:ascii="Times New Roman" w:hAnsi="Times New Roman" w:cs="Times New Roman"/>
          <w:spacing w:val="-5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>12</w:t>
      </w:r>
      <w:r>
        <w:rPr>
          <w:rFonts w:hint="default" w:ascii="Times New Roman" w:hAnsi="Times New Roman" w:cs="Times New Roman"/>
        </w:rPr>
        <w:t xml:space="preserve"> they </w:t>
      </w:r>
      <w:r>
        <w:rPr>
          <w:rFonts w:hint="default" w:ascii="Times New Roman" w:hAnsi="Times New Roman" w:cs="Times New Roman"/>
          <w:spacing w:val="-3"/>
        </w:rPr>
        <w:t xml:space="preserve">have </w:t>
      </w:r>
      <w:r>
        <w:rPr>
          <w:rFonts w:hint="default" w:ascii="Times New Roman" w:hAnsi="Times New Roman" w:cs="Times New Roman"/>
        </w:rPr>
        <w:t>to be out of</w:t>
      </w:r>
      <w:r>
        <w:rPr>
          <w:rFonts w:hint="default" w:ascii="Times New Roman" w:hAnsi="Times New Roman" w:cs="Times New Roman"/>
          <w:spacing w:val="5"/>
        </w:rPr>
        <w:t xml:space="preserve"> </w:t>
      </w:r>
      <w:r>
        <w:rPr>
          <w:rFonts w:hint="default" w:ascii="Times New Roman" w:hAnsi="Times New Roman" w:cs="Times New Roman"/>
        </w:rPr>
        <w:t>school.</w:t>
      </w:r>
    </w:p>
    <w:p>
      <w:pPr>
        <w:pStyle w:val="3"/>
        <w:spacing w:before="9" w:line="360" w:lineRule="auto"/>
        <w:ind w:right="114" w:firstLine="4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Many famous </w:t>
      </w:r>
      <w:r>
        <w:rPr>
          <w:rFonts w:hint="default" w:ascii="Times New Roman" w:hAnsi="Times New Roman" w:cs="Times New Roman"/>
          <w:spacing w:val="-3"/>
        </w:rPr>
        <w:t xml:space="preserve">stars </w:t>
      </w:r>
      <w:r>
        <w:rPr>
          <w:rFonts w:hint="default" w:ascii="Times New Roman" w:hAnsi="Times New Roman" w:cs="Times New Roman"/>
        </w:rPr>
        <w:t xml:space="preserve">took part in the </w:t>
      </w:r>
      <w:r>
        <w:rPr>
          <w:rFonts w:hint="default" w:ascii="Times New Roman" w:hAnsi="Times New Roman" w:cs="Times New Roman"/>
          <w:spacing w:val="-5"/>
        </w:rPr>
        <w:t xml:space="preserve">show, </w:t>
      </w:r>
      <w:r>
        <w:rPr>
          <w:rFonts w:hint="default" w:ascii="Times New Roman" w:hAnsi="Times New Roman" w:cs="Times New Roman"/>
        </w:rPr>
        <w:t xml:space="preserve">such as Andy Lau and Jay Chou. The </w:t>
      </w:r>
      <w:r>
        <w:rPr>
          <w:rFonts w:hint="default" w:ascii="Times New Roman" w:hAnsi="Times New Roman" w:cs="Times New Roman"/>
          <w:spacing w:val="-3"/>
        </w:rPr>
        <w:t xml:space="preserve">stars </w:t>
      </w:r>
      <w:r>
        <w:rPr>
          <w:rFonts w:hint="default" w:ascii="Times New Roman" w:hAnsi="Times New Roman" w:cs="Times New Roman"/>
        </w:rPr>
        <w:t>didn't</w:t>
      </w:r>
      <w:r>
        <w:rPr>
          <w:rFonts w:hint="default" w:ascii="Times New Roman" w:hAnsi="Times New Roman" w:cs="Times New Roman"/>
          <w:u w:val="single"/>
        </w:rPr>
        <w:t xml:space="preserve"> 13</w:t>
      </w:r>
      <w:r>
        <w:rPr>
          <w:rFonts w:hint="default" w:ascii="Times New Roman" w:hAnsi="Times New Roman" w:cs="Times New Roman"/>
        </w:rPr>
        <w:t xml:space="preserve"> any </w:t>
      </w:r>
      <w:r>
        <w:rPr>
          <w:rFonts w:hint="default" w:ascii="Times New Roman" w:hAnsi="Times New Roman" w:cs="Times New Roman"/>
          <w:spacing w:val="-6"/>
        </w:rPr>
        <w:t xml:space="preserve">pay. </w:t>
      </w:r>
      <w:r>
        <w:rPr>
          <w:rFonts w:hint="default" w:ascii="Times New Roman" w:hAnsi="Times New Roman" w:cs="Times New Roman"/>
        </w:rPr>
        <w:t xml:space="preserve">They did that </w:t>
      </w:r>
      <w:r>
        <w:rPr>
          <w:rFonts w:hint="default" w:ascii="Times New Roman" w:hAnsi="Times New Roman" w:cs="Times New Roman"/>
          <w:spacing w:val="-3"/>
        </w:rPr>
        <w:t xml:space="preserve">for </w:t>
      </w:r>
      <w:r>
        <w:rPr>
          <w:rFonts w:hint="default" w:ascii="Times New Roman" w:hAnsi="Times New Roman" w:cs="Times New Roman"/>
        </w:rPr>
        <w:t>free. A lot of people bought tickets</w:t>
      </w:r>
      <w:r>
        <w:rPr>
          <w:rFonts w:hint="default" w:ascii="Times New Roman" w:hAnsi="Times New Roman" w:cs="Times New Roman"/>
          <w:u w:val="single"/>
        </w:rPr>
        <w:t xml:space="preserve"> 14</w:t>
      </w:r>
      <w:r>
        <w:rPr>
          <w:rFonts w:hint="default" w:ascii="Times New Roman" w:hAnsi="Times New Roman" w:cs="Times New Roman"/>
        </w:rPr>
        <w:t xml:space="preserve"> the </w:t>
      </w:r>
      <w:r>
        <w:rPr>
          <w:rFonts w:hint="default" w:ascii="Times New Roman" w:hAnsi="Times New Roman" w:cs="Times New Roman"/>
          <w:spacing w:val="-5"/>
        </w:rPr>
        <w:t xml:space="preserve">show.The </w:t>
      </w:r>
      <w:r>
        <w:rPr>
          <w:rFonts w:hint="default" w:ascii="Times New Roman" w:hAnsi="Times New Roman" w:cs="Times New Roman"/>
        </w:rPr>
        <w:t>programs were wonderful. The people were</w:t>
      </w:r>
      <w:r>
        <w:rPr>
          <w:rFonts w:hint="default" w:ascii="Times New Roman" w:hAnsi="Times New Roman" w:cs="Times New Roman"/>
          <w:u w:val="single"/>
        </w:rPr>
        <w:t xml:space="preserve"> 15</w:t>
      </w:r>
      <w:r>
        <w:rPr>
          <w:rFonts w:hint="default" w:ascii="Times New Roman" w:hAnsi="Times New Roman" w:cs="Times New Roman"/>
        </w:rPr>
        <w:t xml:space="preserve"> excited that they clapped their hands all the time.</w:t>
      </w:r>
    </w:p>
    <w:p>
      <w:pPr>
        <w:pStyle w:val="3"/>
        <w:spacing w:line="360" w:lineRule="auto"/>
        <w:ind w:right="113" w:firstLine="4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During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  <w:spacing w:val="-5"/>
        </w:rPr>
        <w:t>show</w:t>
      </w:r>
      <w:r>
        <w:rPr>
          <w:rFonts w:hint="default" w:ascii="Times New Roman" w:hAnsi="Times New Roman" w:cs="Times New Roman"/>
          <w:spacing w:val="-8"/>
        </w:rPr>
        <w:t xml:space="preserve">,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31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>16</w:t>
      </w:r>
      <w:r>
        <w:rPr>
          <w:rFonts w:hint="default" w:ascii="Times New Roman" w:hAnsi="Times New Roman" w:cs="Times New Roman"/>
          <w:spacing w:val="21"/>
          <w:u w:val="single"/>
        </w:rPr>
        <w:t xml:space="preserve"> </w:t>
      </w:r>
      <w:r>
        <w:rPr>
          <w:rFonts w:hint="default" w:ascii="Times New Roman" w:hAnsi="Times New Roman" w:cs="Times New Roman"/>
          <w:spacing w:val="-5"/>
        </w:rPr>
        <w:t>donated</w:t>
      </w:r>
      <w:r>
        <w:rPr>
          <w:rFonts w:hint="default" w:ascii="Times New Roman" w:hAnsi="Times New Roman" w:eastAsia="宋体" w:cs="Times New Roman"/>
          <w:spacing w:val="-5"/>
        </w:rPr>
        <w:t>（</w:t>
      </w:r>
      <w:r>
        <w:rPr>
          <w:rFonts w:hint="default" w:ascii="Times New Roman" w:hAnsi="Times New Roman" w:eastAsia="宋体" w:cs="Times New Roman"/>
          <w:spacing w:val="-3"/>
        </w:rPr>
        <w:t>捐赠</w:t>
      </w:r>
      <w:r>
        <w:rPr>
          <w:rFonts w:hint="default" w:ascii="Times New Roman" w:hAnsi="Times New Roman" w:eastAsia="宋体" w:cs="Times New Roman"/>
          <w:spacing w:val="-7"/>
        </w:rPr>
        <w:t>）</w:t>
      </w:r>
      <w:r>
        <w:rPr>
          <w:rFonts w:hint="default" w:ascii="Times New Roman" w:hAnsi="Times New Roman" w:cs="Times New Roman"/>
          <w:spacing w:val="-7"/>
        </w:rPr>
        <w:t>much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money</w:t>
      </w:r>
      <w:r>
        <w:rPr>
          <w:rFonts w:hint="default" w:ascii="Times New Roman" w:hAnsi="Times New Roman" w:cs="Times New Roman"/>
          <w:spacing w:val="-8"/>
        </w:rPr>
        <w:t xml:space="preserve">. </w:t>
      </w:r>
      <w:r>
        <w:rPr>
          <w:rFonts w:hint="default" w:ascii="Times New Roman" w:hAnsi="Times New Roman" w:cs="Times New Roman"/>
        </w:rPr>
        <w:t>All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people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followed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 xml:space="preserve">stars' </w:t>
      </w:r>
      <w:r>
        <w:rPr>
          <w:rFonts w:hint="default" w:ascii="Times New Roman" w:hAnsi="Times New Roman" w:cs="Times New Roman"/>
        </w:rPr>
        <w:t>examples. They</w:t>
      </w:r>
      <w:r>
        <w:rPr>
          <w:rFonts w:hint="default" w:ascii="Times New Roman" w:hAnsi="Times New Roman" w:cs="Times New Roman"/>
          <w:u w:val="single"/>
        </w:rPr>
        <w:t xml:space="preserve">  17  </w:t>
      </w:r>
      <w:r>
        <w:rPr>
          <w:rFonts w:hint="default" w:ascii="Times New Roman" w:hAnsi="Times New Roman" w:cs="Times New Roman"/>
        </w:rPr>
        <w:t xml:space="preserve"> donated their money to the </w:t>
      </w:r>
      <w:r>
        <w:rPr>
          <w:rFonts w:hint="default" w:ascii="Times New Roman" w:hAnsi="Times New Roman" w:cs="Times New Roman"/>
          <w:spacing w:val="-5"/>
        </w:rPr>
        <w:t xml:space="preserve">show. </w:t>
      </w:r>
      <w:r>
        <w:rPr>
          <w:rFonts w:hint="default" w:ascii="Times New Roman" w:hAnsi="Times New Roman" w:cs="Times New Roman"/>
        </w:rPr>
        <w:t xml:space="preserve">Some people would send </w:t>
      </w:r>
      <w:r>
        <w:rPr>
          <w:rFonts w:hint="default" w:ascii="Times New Roman" w:hAnsi="Times New Roman" w:cs="Times New Roman"/>
          <w:u w:val="single"/>
        </w:rPr>
        <w:t xml:space="preserve">  18 </w:t>
      </w:r>
      <w:r>
        <w:rPr>
          <w:rFonts w:hint="default" w:ascii="Times New Roman" w:hAnsi="Times New Roman" w:cs="Times New Roman"/>
        </w:rPr>
        <w:t xml:space="preserve">  to the poor children so that some children could go back to</w:t>
      </w:r>
      <w:r>
        <w:rPr>
          <w:rFonts w:hint="default" w:ascii="Times New Roman" w:hAnsi="Times New Roman" w:cs="Times New Roman"/>
          <w:u w:val="single"/>
        </w:rPr>
        <w:t xml:space="preserve"> 19</w:t>
      </w:r>
      <w:r>
        <w:rPr>
          <w:rFonts w:hint="default" w:ascii="Times New Roman" w:hAnsi="Times New Roman" w:cs="Times New Roman"/>
          <w:spacing w:val="36"/>
          <w:u w:val="single"/>
        </w:rPr>
        <w:t xml:space="preserve"> </w:t>
      </w:r>
      <w:r>
        <w:rPr>
          <w:rFonts w:hint="default" w:ascii="Times New Roman" w:hAnsi="Times New Roman" w:cs="Times New Roman"/>
        </w:rPr>
        <w:t>.</w:t>
      </w:r>
    </w:p>
    <w:p>
      <w:pPr>
        <w:pStyle w:val="3"/>
        <w:spacing w:line="360" w:lineRule="auto"/>
        <w:ind w:right="118" w:firstLine="4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Now people hold many charity shows in our country every year. The donated money help children in trouble a lot.</w:t>
      </w:r>
      <w:r>
        <w:rPr>
          <w:rFonts w:hint="default" w:ascii="Times New Roman" w:hAnsi="Times New Roman" w:cs="Times New Roman"/>
          <w:u w:val="single"/>
        </w:rPr>
        <w:t xml:space="preserve"> 20 </w:t>
      </w:r>
      <w:r>
        <w:rPr>
          <w:rFonts w:hint="default" w:ascii="Times New Roman" w:hAnsi="Times New Roman" w:cs="Times New Roman"/>
        </w:rPr>
        <w:t>, more poor children can go on with their studies.</w:t>
      </w:r>
    </w:p>
    <w:p>
      <w:pPr>
        <w:pStyle w:val="3"/>
        <w:tabs>
          <w:tab w:val="left" w:pos="2562"/>
          <w:tab w:val="left" w:pos="4719"/>
        </w:tabs>
        <w:spacing w:line="360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(     </w:t>
      </w:r>
      <w:r>
        <w:rPr>
          <w:rFonts w:hint="default" w:ascii="Times New Roman" w:hAnsi="Times New Roman" w:cs="Times New Roman"/>
          <w:spacing w:val="23"/>
        </w:rPr>
        <w:t xml:space="preserve"> </w:t>
      </w:r>
      <w:r>
        <w:rPr>
          <w:rFonts w:hint="default" w:ascii="Times New Roman" w:hAnsi="Times New Roman" w:cs="Times New Roman"/>
        </w:rPr>
        <w:t>)11.A.raise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3"/>
        </w:rPr>
        <w:t>B.to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raise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3"/>
        </w:rPr>
        <w:t>C.make</w:t>
      </w:r>
    </w:p>
    <w:p>
      <w:pPr>
        <w:pStyle w:val="3"/>
        <w:tabs>
          <w:tab w:val="left" w:pos="498"/>
          <w:tab w:val="left" w:pos="2559"/>
          <w:tab w:val="left" w:pos="4580"/>
        </w:tabs>
        <w:spacing w:before="29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)12.A.so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B.because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C.though</w:t>
      </w:r>
    </w:p>
    <w:p>
      <w:pPr>
        <w:pStyle w:val="3"/>
        <w:tabs>
          <w:tab w:val="left" w:pos="498"/>
          <w:tab w:val="left" w:pos="2540"/>
          <w:tab w:val="left" w:pos="4745"/>
        </w:tabs>
        <w:spacing w:before="56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)13.A.ask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B.ask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for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C.give</w:t>
      </w:r>
    </w:p>
    <w:p>
      <w:pPr>
        <w:pStyle w:val="3"/>
        <w:tabs>
          <w:tab w:val="left" w:pos="498"/>
          <w:tab w:val="left" w:pos="2588"/>
          <w:tab w:val="left" w:pos="4802"/>
        </w:tabs>
        <w:spacing w:before="56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)14.A.on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B.in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4"/>
        </w:rPr>
        <w:t>C.to</w:t>
      </w:r>
    </w:p>
    <w:p>
      <w:pPr>
        <w:pStyle w:val="3"/>
        <w:tabs>
          <w:tab w:val="left" w:pos="498"/>
          <w:tab w:val="left" w:pos="2517"/>
          <w:tab w:val="left" w:pos="4760"/>
        </w:tabs>
        <w:spacing w:before="56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)15.A.very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B.too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C.so</w:t>
      </w:r>
    </w:p>
    <w:p>
      <w:pPr>
        <w:pStyle w:val="3"/>
        <w:tabs>
          <w:tab w:val="left" w:pos="498"/>
          <w:tab w:val="left" w:pos="2557"/>
          <w:tab w:val="left" w:pos="4887"/>
        </w:tabs>
        <w:spacing w:before="55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)16.A.stars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B.people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C.students</w:t>
      </w:r>
    </w:p>
    <w:p>
      <w:pPr>
        <w:pStyle w:val="3"/>
        <w:tabs>
          <w:tab w:val="left" w:pos="498"/>
          <w:tab w:val="left" w:pos="2653"/>
          <w:tab w:val="left" w:pos="4841"/>
        </w:tabs>
        <w:spacing w:before="56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)17.A.too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B.also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C.again</w:t>
      </w:r>
    </w:p>
    <w:p>
      <w:pPr>
        <w:pStyle w:val="3"/>
        <w:tabs>
          <w:tab w:val="left" w:pos="498"/>
          <w:tab w:val="left" w:pos="2677"/>
          <w:tab w:val="left" w:pos="2708"/>
          <w:tab w:val="left" w:pos="4842"/>
          <w:tab w:val="left" w:pos="4878"/>
        </w:tabs>
        <w:spacing w:before="56" w:line="360" w:lineRule="auto"/>
        <w:ind w:right="258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)18.A.the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books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B.the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tickets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3"/>
        </w:rPr>
        <w:t xml:space="preserve">C.the </w:t>
      </w:r>
      <w:r>
        <w:rPr>
          <w:rFonts w:hint="default" w:ascii="Times New Roman" w:hAnsi="Times New Roman" w:cs="Times New Roman"/>
          <w:spacing w:val="-5"/>
        </w:rPr>
        <w:t xml:space="preserve">money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)19.A.school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B.their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homes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3"/>
        </w:rPr>
        <w:t>C.work</w:t>
      </w:r>
    </w:p>
    <w:p>
      <w:pPr>
        <w:pStyle w:val="3"/>
        <w:tabs>
          <w:tab w:val="left" w:pos="498"/>
          <w:tab w:val="left" w:pos="3167"/>
          <w:tab w:val="left" w:pos="5893"/>
        </w:tabs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)20.A.With</w:t>
      </w:r>
      <w:r>
        <w:rPr>
          <w:rFonts w:hint="default" w:ascii="Times New Roman" w:hAnsi="Times New Roman" w:cs="Times New Roman"/>
          <w:spacing w:val="-3"/>
        </w:rPr>
        <w:t xml:space="preserve"> stars’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help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3"/>
        </w:rPr>
        <w:t>B.Without</w:t>
      </w:r>
      <w:r>
        <w:rPr>
          <w:rFonts w:hint="default" w:ascii="Times New Roman" w:hAnsi="Times New Roman" w:cs="Times New Roman"/>
          <w:spacing w:val="2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stars’</w:t>
      </w:r>
      <w:r>
        <w:rPr>
          <w:rFonts w:hint="default" w:ascii="Times New Roman" w:hAnsi="Times New Roman" w:cs="Times New Roman"/>
          <w:spacing w:val="5"/>
        </w:rPr>
        <w:t xml:space="preserve"> </w:t>
      </w:r>
      <w:r>
        <w:rPr>
          <w:rFonts w:hint="default" w:ascii="Times New Roman" w:hAnsi="Times New Roman" w:cs="Times New Roman"/>
        </w:rPr>
        <w:t>help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4"/>
        </w:rPr>
        <w:t xml:space="preserve">C.With </w:t>
      </w:r>
      <w:r>
        <w:rPr>
          <w:rFonts w:hint="default" w:ascii="Times New Roman" w:hAnsi="Times New Roman" w:cs="Times New Roman"/>
          <w:spacing w:val="-3"/>
        </w:rPr>
        <w:t>people’s</w:t>
      </w:r>
      <w:r>
        <w:rPr>
          <w:rFonts w:hint="default" w:ascii="Times New Roman" w:hAnsi="Times New Roman" w:cs="Times New Roman"/>
          <w:spacing w:val="4"/>
        </w:rPr>
        <w:t xml:space="preserve"> </w:t>
      </w:r>
      <w:r>
        <w:rPr>
          <w:rFonts w:hint="default" w:ascii="Times New Roman" w:hAnsi="Times New Roman" w:cs="Times New Roman"/>
        </w:rPr>
        <w:t>help</w:t>
      </w:r>
    </w:p>
    <w:p>
      <w:pPr>
        <w:pStyle w:val="10"/>
        <w:numPr>
          <w:ilvl w:val="0"/>
          <w:numId w:val="9"/>
        </w:numPr>
        <w:tabs>
          <w:tab w:val="left" w:pos="481"/>
        </w:tabs>
        <w:spacing w:before="50" w:after="0" w:line="360" w:lineRule="auto"/>
        <w:ind w:left="480" w:right="0" w:hanging="361"/>
        <w:jc w:val="left"/>
        <w:rPr>
          <w:rFonts w:hint="default" w:ascii="Times New Roman" w:hAnsi="Times New Roman" w:eastAsia="宋体" w:cs="Times New Roman"/>
          <w:sz w:val="21"/>
        </w:rPr>
      </w:pPr>
      <w:r>
        <w:rPr>
          <w:rFonts w:hint="default" w:ascii="Times New Roman" w:hAnsi="Times New Roman" w:eastAsia="宋体" w:cs="Times New Roman"/>
          <w:spacing w:val="-7"/>
          <w:sz w:val="21"/>
        </w:rPr>
        <w:t xml:space="preserve">阅读短文，从每小题所给的 </w:t>
      </w:r>
      <w:r>
        <w:rPr>
          <w:rFonts w:hint="default" w:ascii="Times New Roman" w:hAnsi="Times New Roman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pacing w:val="-3"/>
          <w:sz w:val="21"/>
        </w:rPr>
        <w:t>、</w:t>
      </w:r>
      <w:r>
        <w:rPr>
          <w:rFonts w:hint="default" w:ascii="Times New Roman" w:hAnsi="Times New Roman" w:cs="Times New Roman"/>
          <w:sz w:val="21"/>
        </w:rPr>
        <w:t>B</w:t>
      </w:r>
      <w:r>
        <w:rPr>
          <w:rFonts w:hint="default" w:ascii="Times New Roman" w:hAnsi="Times New Roman" w:eastAsia="宋体" w:cs="Times New Roman"/>
          <w:spacing w:val="-3"/>
          <w:sz w:val="21"/>
        </w:rPr>
        <w:t>、</w:t>
      </w:r>
      <w:r>
        <w:rPr>
          <w:rFonts w:hint="default" w:ascii="Times New Roman" w:hAnsi="Times New Roman" w:cs="Times New Roman"/>
          <w:sz w:val="21"/>
        </w:rPr>
        <w:t>C</w:t>
      </w:r>
      <w:r>
        <w:rPr>
          <w:rFonts w:hint="default" w:ascii="Times New Roman" w:hAnsi="Times New Roman" w:cs="Times New Roman"/>
          <w:spacing w:val="9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pacing w:val="-12"/>
          <w:sz w:val="21"/>
        </w:rPr>
        <w:t>三个选项中选出最佳选项。</w:t>
      </w:r>
      <w:r>
        <w:rPr>
          <w:rFonts w:hint="default" w:ascii="Times New Roman" w:hAnsi="Times New Roman" w:eastAsia="宋体" w:cs="Times New Roman"/>
          <w:sz w:val="21"/>
        </w:rPr>
        <w:t>（</w:t>
      </w:r>
      <w:r>
        <w:rPr>
          <w:rFonts w:hint="default" w:ascii="Times New Roman" w:hAnsi="Times New Roman" w:cs="Times New Roman"/>
          <w:sz w:val="21"/>
        </w:rPr>
        <w:t>5</w:t>
      </w:r>
      <w:r>
        <w:rPr>
          <w:rFonts w:hint="default" w:ascii="Times New Roman" w:hAnsi="Times New Roman" w:cs="Times New Roman"/>
          <w:spacing w:val="9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pacing w:val="-13"/>
          <w:sz w:val="21"/>
        </w:rPr>
        <w:t xml:space="preserve">小题，计 </w:t>
      </w:r>
      <w:r>
        <w:rPr>
          <w:rFonts w:hint="default" w:ascii="Times New Roman" w:hAnsi="Times New Roman" w:cs="Times New Roman"/>
          <w:sz w:val="21"/>
        </w:rPr>
        <w:t>10</w:t>
      </w:r>
      <w:r>
        <w:rPr>
          <w:rFonts w:hint="default" w:ascii="Times New Roman" w:hAnsi="Times New Roman" w:cs="Times New Roman"/>
          <w:spacing w:val="6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分）</w:t>
      </w:r>
    </w:p>
    <w:p>
      <w:pPr>
        <w:pStyle w:val="3"/>
        <w:spacing w:before="43" w:line="360" w:lineRule="auto"/>
        <w:ind w:right="113" w:firstLine="4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Do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you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know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pleasure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of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Farmhouse(</w:t>
      </w:r>
      <w:r>
        <w:rPr>
          <w:rFonts w:hint="default" w:ascii="Times New Roman" w:hAnsi="Times New Roman" w:eastAsia="宋体" w:cs="Times New Roman"/>
          <w:spacing w:val="-3"/>
        </w:rPr>
        <w:t>农家乐</w:t>
      </w:r>
      <w:r>
        <w:rPr>
          <w:rFonts w:hint="default" w:ascii="Times New Roman" w:hAnsi="Times New Roman" w:cs="Times New Roman"/>
          <w:spacing w:val="-4"/>
        </w:rPr>
        <w:t xml:space="preserve">)? </w:t>
      </w:r>
      <w:r>
        <w:rPr>
          <w:rFonts w:hint="default" w:ascii="Times New Roman" w:hAnsi="Times New Roman" w:cs="Times New Roman"/>
        </w:rPr>
        <w:t>It’s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new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way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for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holidays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in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China.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  <w:spacing w:val="-6"/>
        </w:rPr>
        <w:t>Now</w:t>
      </w:r>
      <w:r>
        <w:rPr>
          <w:rFonts w:hint="default" w:ascii="Times New Roman" w:hAnsi="Times New Roman" w:cs="Times New Roman"/>
          <w:spacing w:val="-9"/>
        </w:rPr>
        <w:t xml:space="preserve">, </w:t>
      </w:r>
      <w:r>
        <w:rPr>
          <w:rFonts w:hint="default" w:ascii="Times New Roman" w:hAnsi="Times New Roman" w:cs="Times New Roman"/>
        </w:rPr>
        <w:t>more and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more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people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are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interested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in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it</w:t>
      </w:r>
      <w:r>
        <w:rPr>
          <w:rFonts w:hint="default" w:ascii="Times New Roman" w:hAnsi="Times New Roman" w:cs="Times New Roman"/>
          <w:spacing w:val="-7"/>
        </w:rPr>
        <w:t xml:space="preserve">, </w:t>
      </w:r>
      <w:r>
        <w:rPr>
          <w:rFonts w:hint="default" w:ascii="Times New Roman" w:hAnsi="Times New Roman" w:cs="Times New Roman"/>
        </w:rPr>
        <w:t>especially</w:t>
      </w:r>
      <w:r>
        <w:rPr>
          <w:rFonts w:hint="default" w:ascii="Times New Roman" w:hAnsi="Times New Roman" w:cs="Times New Roman"/>
          <w:spacing w:val="-17"/>
        </w:rPr>
        <w:t xml:space="preserve"> </w:t>
      </w:r>
      <w:r>
        <w:rPr>
          <w:rFonts w:hint="default" w:ascii="Times New Roman" w:hAnsi="Times New Roman" w:cs="Times New Roman"/>
        </w:rPr>
        <w:t>young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people.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Every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weekend,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thousands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of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 xml:space="preserve">people drive to the countryside. The farmers invite them to their farms even homes. Many people help the farmers work on the </w:t>
      </w:r>
      <w:r>
        <w:rPr>
          <w:rFonts w:hint="default" w:ascii="Times New Roman" w:hAnsi="Times New Roman" w:cs="Times New Roman"/>
          <w:spacing w:val="-3"/>
        </w:rPr>
        <w:t xml:space="preserve">farms, </w:t>
      </w:r>
      <w:r>
        <w:rPr>
          <w:rFonts w:hint="default" w:ascii="Times New Roman" w:hAnsi="Times New Roman" w:cs="Times New Roman"/>
        </w:rPr>
        <w:t>such as fishing, watering the crops or picking apples. If you come to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farm,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you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will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fall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in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love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with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country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life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at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once.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Here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you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can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listen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to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birds</w:t>
      </w:r>
      <w:r>
        <w:rPr>
          <w:rFonts w:hint="default" w:ascii="Times New Roman" w:hAnsi="Times New Roman" w:cs="Times New Roman"/>
          <w:spacing w:val="-4"/>
        </w:rPr>
        <w:t xml:space="preserve">, </w:t>
      </w:r>
      <w:r>
        <w:rPr>
          <w:rFonts w:hint="default" w:ascii="Times New Roman" w:hAnsi="Times New Roman" w:cs="Times New Roman"/>
        </w:rPr>
        <w:t xml:space="preserve">enjoy the beautiful </w:t>
      </w:r>
      <w:r>
        <w:rPr>
          <w:rFonts w:hint="default" w:ascii="Times New Roman" w:hAnsi="Times New Roman" w:cs="Times New Roman"/>
          <w:u w:val="single"/>
        </w:rPr>
        <w:t>view</w:t>
      </w:r>
      <w:r>
        <w:rPr>
          <w:rFonts w:hint="default" w:ascii="Times New Roman" w:hAnsi="Times New Roman" w:cs="Times New Roman"/>
        </w:rPr>
        <w:t xml:space="preserve"> of countryside, breathe the fresh air and watch the crops </w:t>
      </w:r>
      <w:r>
        <w:rPr>
          <w:rFonts w:hint="default" w:ascii="Times New Roman" w:hAnsi="Times New Roman" w:cs="Times New Roman"/>
          <w:spacing w:val="-5"/>
        </w:rPr>
        <w:t xml:space="preserve">grow. </w:t>
      </w:r>
      <w:r>
        <w:rPr>
          <w:rFonts w:hint="default" w:ascii="Times New Roman" w:hAnsi="Times New Roman" w:cs="Times New Roman"/>
          <w:spacing w:val="-6"/>
        </w:rPr>
        <w:t xml:space="preserve">You </w:t>
      </w:r>
      <w:r>
        <w:rPr>
          <w:rFonts w:hint="default" w:ascii="Times New Roman" w:hAnsi="Times New Roman" w:cs="Times New Roman"/>
        </w:rPr>
        <w:t xml:space="preserve">can even </w:t>
      </w:r>
      <w:r>
        <w:rPr>
          <w:rFonts w:hint="default" w:ascii="Times New Roman" w:hAnsi="Times New Roman" w:cs="Times New Roman"/>
          <w:spacing w:val="-3"/>
        </w:rPr>
        <w:t xml:space="preserve">taste </w:t>
      </w:r>
      <w:r>
        <w:rPr>
          <w:rFonts w:hint="default" w:ascii="Times New Roman" w:hAnsi="Times New Roman" w:cs="Times New Roman"/>
        </w:rPr>
        <w:t>the fresh produce, such as tomatoes and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strawberries.</w:t>
      </w:r>
    </w:p>
    <w:p>
      <w:pPr>
        <w:pStyle w:val="3"/>
        <w:spacing w:before="3" w:line="360" w:lineRule="auto"/>
        <w:ind w:right="118" w:firstLine="4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Pleasure of Farmhouse brings a good chance to enjoy the life of countryside, especially for people living in the cities. It can make them relax.</w:t>
      </w:r>
    </w:p>
    <w:p>
      <w:pPr>
        <w:pStyle w:val="3"/>
        <w:spacing w:line="360" w:lineRule="auto"/>
        <w:ind w:right="118" w:firstLine="4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One farmer said, “Welcome children to our farms. We will show you where your food comes from.”</w:t>
      </w:r>
    </w:p>
    <w:p>
      <w:pPr>
        <w:pStyle w:val="3"/>
        <w:spacing w:line="360" w:lineRule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根据短文内容，选择正确答案。</w:t>
      </w:r>
    </w:p>
    <w:p>
      <w:pPr>
        <w:pStyle w:val="3"/>
        <w:tabs>
          <w:tab w:val="left" w:pos="498"/>
          <w:tab w:val="left" w:pos="1338"/>
        </w:tabs>
        <w:spacing w:before="47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)21.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 xml:space="preserve">is a new </w:t>
      </w:r>
      <w:r>
        <w:rPr>
          <w:rFonts w:hint="default" w:ascii="Times New Roman" w:hAnsi="Times New Roman" w:cs="Times New Roman"/>
          <w:spacing w:val="-3"/>
        </w:rPr>
        <w:t xml:space="preserve">way for </w:t>
      </w:r>
      <w:r>
        <w:rPr>
          <w:rFonts w:hint="default" w:ascii="Times New Roman" w:hAnsi="Times New Roman" w:cs="Times New Roman"/>
        </w:rPr>
        <w:t>holidays in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China.</w:t>
      </w:r>
    </w:p>
    <w:p>
      <w:pPr>
        <w:pStyle w:val="3"/>
        <w:tabs>
          <w:tab w:val="left" w:pos="4232"/>
        </w:tabs>
        <w:spacing w:before="56" w:line="360" w:lineRule="auto"/>
        <w:ind w:left="80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Climbing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mountains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B. Doing farm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work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</w:rPr>
        <w:t>C. Pleasure of Farmhouse</w:t>
      </w:r>
    </w:p>
    <w:p>
      <w:pPr>
        <w:pStyle w:val="3"/>
        <w:tabs>
          <w:tab w:val="left" w:pos="498"/>
          <w:tab w:val="left" w:pos="3936"/>
        </w:tabs>
        <w:spacing w:before="55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)22. In the countryside,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visitors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can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.</w:t>
      </w:r>
    </w:p>
    <w:p>
      <w:pPr>
        <w:pStyle w:val="3"/>
        <w:tabs>
          <w:tab w:val="left" w:pos="4657"/>
        </w:tabs>
        <w:spacing w:before="56" w:line="360" w:lineRule="auto"/>
        <w:ind w:left="80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enjoy the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beautiful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view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</w:rPr>
        <w:t>B. work with the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farmers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</w:rPr>
        <w:t>C. both A and B</w:t>
      </w:r>
    </w:p>
    <w:p>
      <w:pPr>
        <w:pStyle w:val="3"/>
        <w:tabs>
          <w:tab w:val="left" w:pos="498"/>
          <w:tab w:val="left" w:pos="4550"/>
        </w:tabs>
        <w:spacing w:before="50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)23. The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underlined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word“view”means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in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Chinese.</w:t>
      </w:r>
    </w:p>
    <w:p>
      <w:pPr>
        <w:pStyle w:val="3"/>
        <w:tabs>
          <w:tab w:val="left" w:pos="2669"/>
          <w:tab w:val="left" w:pos="4657"/>
        </w:tabs>
        <w:spacing w:before="43" w:line="360" w:lineRule="auto"/>
        <w:ind w:left="806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cs="Times New Roman"/>
        </w:rPr>
        <w:t xml:space="preserve">A. </w:t>
      </w:r>
      <w:r>
        <w:rPr>
          <w:rFonts w:hint="default" w:ascii="Times New Roman" w:hAnsi="Times New Roman" w:cs="Times New Roman"/>
          <w:spacing w:val="9"/>
        </w:rPr>
        <w:t xml:space="preserve"> </w:t>
      </w:r>
      <w:r>
        <w:rPr>
          <w:rFonts w:hint="default" w:ascii="Times New Roman" w:hAnsi="Times New Roman" w:eastAsia="宋体" w:cs="Times New Roman"/>
        </w:rPr>
        <w:t>景色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cs="Times New Roman"/>
        </w:rPr>
        <w:t xml:space="preserve">B. </w:t>
      </w:r>
      <w:r>
        <w:rPr>
          <w:rFonts w:hint="default" w:ascii="Times New Roman" w:hAnsi="Times New Roman" w:cs="Times New Roman"/>
          <w:spacing w:val="11"/>
        </w:rPr>
        <w:t xml:space="preserve"> </w:t>
      </w:r>
      <w:r>
        <w:rPr>
          <w:rFonts w:hint="default" w:ascii="Times New Roman" w:hAnsi="Times New Roman" w:eastAsia="宋体" w:cs="Times New Roman"/>
          <w:spacing w:val="-3"/>
        </w:rPr>
        <w:t>小</w:t>
      </w:r>
      <w:r>
        <w:rPr>
          <w:rFonts w:hint="default" w:ascii="Times New Roman" w:hAnsi="Times New Roman" w:eastAsia="宋体" w:cs="Times New Roman"/>
        </w:rPr>
        <w:t>路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cs="Times New Roman"/>
        </w:rPr>
        <w:t>C.</w:t>
      </w:r>
      <w:r>
        <w:rPr>
          <w:rFonts w:hint="default" w:ascii="Times New Roman" w:hAnsi="Times New Roman" w:cs="Times New Roman"/>
          <w:spacing w:val="10"/>
        </w:rPr>
        <w:t xml:space="preserve"> </w:t>
      </w:r>
      <w:r>
        <w:rPr>
          <w:rFonts w:hint="default" w:ascii="Times New Roman" w:hAnsi="Times New Roman" w:eastAsia="宋体" w:cs="Times New Roman"/>
        </w:rPr>
        <w:t>观点</w:t>
      </w:r>
    </w:p>
    <w:p>
      <w:pPr>
        <w:pStyle w:val="3"/>
        <w:tabs>
          <w:tab w:val="left" w:pos="498"/>
          <w:tab w:val="left" w:pos="4190"/>
        </w:tabs>
        <w:spacing w:before="48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)24. Pleasure of Farmhouse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can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make</w:t>
      </w:r>
      <w:r>
        <w:rPr>
          <w:rFonts w:hint="default" w:ascii="Times New Roman" w:hAnsi="Times New Roman" w:cs="Times New Roman"/>
          <w:spacing w:val="-3"/>
          <w:u w:val="single"/>
        </w:rPr>
        <w:t xml:space="preserve"> </w:t>
      </w:r>
      <w:r>
        <w:rPr>
          <w:rFonts w:hint="default" w:ascii="Times New Roman" w:hAnsi="Times New Roman" w:cs="Times New Roman"/>
          <w:spacing w:val="-3"/>
          <w:u w:val="single"/>
        </w:rPr>
        <w:tab/>
      </w:r>
      <w:r>
        <w:rPr>
          <w:rFonts w:hint="default" w:ascii="Times New Roman" w:hAnsi="Times New Roman" w:cs="Times New Roman"/>
        </w:rPr>
        <w:t>relax.</w:t>
      </w:r>
    </w:p>
    <w:p>
      <w:pPr>
        <w:pStyle w:val="3"/>
        <w:numPr>
          <w:ilvl w:val="0"/>
          <w:numId w:val="10"/>
        </w:numPr>
        <w:tabs>
          <w:tab w:val="left" w:pos="498"/>
          <w:tab w:val="left" w:pos="2669"/>
          <w:tab w:val="left" w:pos="4966"/>
          <w:tab w:val="left" w:pos="6246"/>
        </w:tabs>
        <w:spacing w:before="56" w:line="360" w:lineRule="auto"/>
        <w:ind w:right="-30" w:rightChars="0" w:firstLine="68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farmers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 visitors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from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cities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C. young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 xml:space="preserve">people </w:t>
      </w:r>
    </w:p>
    <w:p>
      <w:pPr>
        <w:pStyle w:val="3"/>
        <w:numPr>
          <w:ilvl w:val="0"/>
          <w:numId w:val="0"/>
        </w:numPr>
        <w:tabs>
          <w:tab w:val="left" w:pos="498"/>
          <w:tab w:val="left" w:pos="2669"/>
          <w:tab w:val="left" w:pos="4966"/>
          <w:tab w:val="left" w:pos="6246"/>
        </w:tabs>
        <w:spacing w:before="56" w:line="360" w:lineRule="auto"/>
        <w:ind w:right="2205" w:right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)25. In the last paragraph, the farmer said they would</w:t>
      </w:r>
      <w:r>
        <w:rPr>
          <w:rFonts w:hint="default" w:ascii="Times New Roman" w:hAnsi="Times New Roman" w:cs="Times New Roman"/>
          <w:spacing w:val="-29"/>
        </w:rPr>
        <w:t xml:space="preserve"> </w:t>
      </w:r>
      <w:r>
        <w:rPr>
          <w:rFonts w:hint="default" w:ascii="Times New Roman" w:hAnsi="Times New Roman" w:cs="Times New Roman"/>
        </w:rPr>
        <w:t>show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us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.</w:t>
      </w:r>
    </w:p>
    <w:p>
      <w:pPr>
        <w:pStyle w:val="3"/>
        <w:tabs>
          <w:tab w:val="left" w:pos="4657"/>
        </w:tabs>
        <w:spacing w:line="360" w:lineRule="auto"/>
        <w:ind w:left="80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how to work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on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farm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 where we could grow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crops</w:t>
      </w:r>
    </w:p>
    <w:p>
      <w:pPr>
        <w:pStyle w:val="3"/>
        <w:spacing w:before="55" w:line="360" w:lineRule="auto"/>
        <w:ind w:left="80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where we could make food</w:t>
      </w:r>
    </w:p>
    <w:p>
      <w:pPr>
        <w:pStyle w:val="10"/>
        <w:numPr>
          <w:ilvl w:val="0"/>
          <w:numId w:val="9"/>
        </w:numPr>
        <w:tabs>
          <w:tab w:val="left" w:pos="402"/>
        </w:tabs>
        <w:spacing w:before="51" w:after="0" w:line="360" w:lineRule="auto"/>
        <w:ind w:left="401" w:right="0" w:hanging="282"/>
        <w:jc w:val="left"/>
        <w:rPr>
          <w:rFonts w:hint="default" w:ascii="Times New Roman" w:hAnsi="Times New Roman" w:eastAsia="宋体" w:cs="Times New Roman"/>
          <w:sz w:val="21"/>
        </w:rPr>
      </w:pPr>
      <w:r>
        <w:rPr>
          <w:rFonts w:hint="default" w:ascii="Times New Roman" w:hAnsi="Times New Roman" w:eastAsia="宋体" w:cs="Times New Roman"/>
          <w:spacing w:val="-9"/>
          <w:sz w:val="21"/>
        </w:rPr>
        <w:t xml:space="preserve">根据短文内容，从 </w:t>
      </w:r>
      <w:r>
        <w:rPr>
          <w:rFonts w:hint="default" w:ascii="Times New Roman" w:hAnsi="Times New Roman" w:cs="Times New Roman"/>
          <w:sz w:val="21"/>
        </w:rPr>
        <w:t>A-F</w:t>
      </w:r>
      <w:r>
        <w:rPr>
          <w:rFonts w:hint="default" w:ascii="Times New Roman" w:hAnsi="Times New Roman" w:cs="Times New Roman"/>
          <w:spacing w:val="5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pacing w:val="-9"/>
          <w:sz w:val="21"/>
        </w:rPr>
        <w:t>选项中选出正确的五项，有一项是多余的。</w:t>
      </w:r>
      <w:r>
        <w:rPr>
          <w:rFonts w:hint="default" w:ascii="Times New Roman" w:hAnsi="Times New Roman" w:eastAsia="宋体" w:cs="Times New Roman"/>
          <w:sz w:val="21"/>
        </w:rPr>
        <w:t>（</w:t>
      </w:r>
      <w:r>
        <w:rPr>
          <w:rFonts w:hint="default" w:ascii="Times New Roman" w:hAnsi="Times New Roman" w:cs="Times New Roman"/>
          <w:sz w:val="21"/>
        </w:rPr>
        <w:t>5</w:t>
      </w:r>
      <w:r>
        <w:rPr>
          <w:rFonts w:hint="default" w:ascii="Times New Roman" w:hAnsi="Times New Roman" w:cs="Times New Roman"/>
          <w:spacing w:val="9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pacing w:val="-12"/>
          <w:sz w:val="21"/>
        </w:rPr>
        <w:t xml:space="preserve">小题，计 </w:t>
      </w:r>
      <w:r>
        <w:rPr>
          <w:rFonts w:hint="default" w:ascii="Times New Roman" w:hAnsi="Times New Roman" w:cs="Times New Roman"/>
          <w:sz w:val="21"/>
        </w:rPr>
        <w:t>10</w:t>
      </w:r>
      <w:r>
        <w:rPr>
          <w:rFonts w:hint="default" w:ascii="Times New Roman" w:hAnsi="Times New Roman" w:cs="Times New Roman"/>
          <w:spacing w:val="10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pacing w:val="-3"/>
          <w:sz w:val="21"/>
        </w:rPr>
        <w:t>分</w:t>
      </w:r>
      <w:r>
        <w:rPr>
          <w:rFonts w:hint="default" w:ascii="Times New Roman" w:hAnsi="Times New Roman" w:eastAsia="宋体" w:cs="Times New Roman"/>
          <w:sz w:val="21"/>
        </w:rPr>
        <w:t>）</w:t>
      </w:r>
    </w:p>
    <w:p>
      <w:pPr>
        <w:pStyle w:val="3"/>
        <w:spacing w:before="48" w:line="360" w:lineRule="auto"/>
        <w:ind w:right="114" w:firstLine="4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How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do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you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like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to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travel?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Different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people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have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different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ideas.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Many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people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choose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to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 xml:space="preserve">travel </w:t>
      </w:r>
      <w:r>
        <w:rPr>
          <w:rFonts w:hint="default" w:ascii="Times New Roman" w:hAnsi="Times New Roman" w:cs="Times New Roman"/>
        </w:rPr>
        <w:t>by plane,</w:t>
      </w:r>
      <w:r>
        <w:rPr>
          <w:rFonts w:hint="default" w:ascii="Times New Roman" w:hAnsi="Times New Roman" w:cs="Times New Roman"/>
          <w:u w:val="single"/>
        </w:rPr>
        <w:t xml:space="preserve"> 26</w:t>
      </w:r>
      <w:r>
        <w:rPr>
          <w:rFonts w:hint="default" w:ascii="Times New Roman" w:hAnsi="Times New Roman" w:cs="Times New Roman"/>
          <w:spacing w:val="25"/>
        </w:rPr>
        <w:t xml:space="preserve"> </w:t>
      </w:r>
      <w:r>
        <w:rPr>
          <w:rFonts w:hint="default" w:ascii="Times New Roman" w:hAnsi="Times New Roman" w:cs="Times New Roman"/>
        </w:rPr>
        <w:t xml:space="preserve">because on the plane, you can't open the window though there is nothing to see </w:t>
      </w:r>
      <w:r>
        <w:rPr>
          <w:rFonts w:hint="default" w:ascii="Times New Roman" w:hAnsi="Times New Roman" w:cs="Times New Roman"/>
          <w:spacing w:val="-2"/>
        </w:rPr>
        <w:t xml:space="preserve">except </w:t>
      </w:r>
      <w:r>
        <w:rPr>
          <w:rFonts w:hint="default" w:ascii="Times New Roman" w:hAnsi="Times New Roman" w:cs="Times New Roman"/>
        </w:rPr>
        <w:t xml:space="preserve">some clouds. </w:t>
      </w:r>
      <w:r>
        <w:rPr>
          <w:rFonts w:hint="default" w:ascii="Times New Roman" w:hAnsi="Times New Roman" w:cs="Times New Roman"/>
          <w:u w:val="single"/>
        </w:rPr>
        <w:t xml:space="preserve"> 27 </w:t>
      </w:r>
      <w:r>
        <w:rPr>
          <w:rFonts w:hint="default" w:ascii="Times New Roman" w:hAnsi="Times New Roman" w:cs="Times New Roman"/>
        </w:rPr>
        <w:t xml:space="preserve"> Planes are </w:t>
      </w:r>
      <w:r>
        <w:rPr>
          <w:rFonts w:hint="default" w:ascii="Times New Roman" w:hAnsi="Times New Roman" w:cs="Times New Roman"/>
          <w:spacing w:val="-3"/>
        </w:rPr>
        <w:t xml:space="preserve">fast. </w:t>
      </w:r>
      <w:r>
        <w:rPr>
          <w:rFonts w:hint="default" w:ascii="Times New Roman" w:hAnsi="Times New Roman" w:cs="Times New Roman"/>
        </w:rPr>
        <w:t xml:space="preserve">But when </w:t>
      </w:r>
      <w:r>
        <w:rPr>
          <w:rFonts w:hint="default" w:ascii="Times New Roman" w:hAnsi="Times New Roman" w:cs="Times New Roman"/>
          <w:spacing w:val="-3"/>
        </w:rPr>
        <w:t xml:space="preserve">you </w:t>
      </w:r>
      <w:r>
        <w:rPr>
          <w:rFonts w:hint="default" w:ascii="Times New Roman" w:hAnsi="Times New Roman" w:cs="Times New Roman"/>
        </w:rPr>
        <w:t xml:space="preserve">get out of the plane, it still </w:t>
      </w:r>
      <w:r>
        <w:rPr>
          <w:rFonts w:hint="default" w:ascii="Times New Roman" w:hAnsi="Times New Roman" w:cs="Times New Roman"/>
          <w:spacing w:val="-3"/>
        </w:rPr>
        <w:t xml:space="preserve">takes </w:t>
      </w:r>
      <w:r>
        <w:rPr>
          <w:rFonts w:hint="default" w:ascii="Times New Roman" w:hAnsi="Times New Roman" w:cs="Times New Roman"/>
        </w:rPr>
        <w:t>you lots of time to get home because the airport is usually far from the city</w:t>
      </w:r>
      <w:r>
        <w:rPr>
          <w:rFonts w:hint="default" w:ascii="Times New Roman" w:hAnsi="Times New Roman" w:cs="Times New Roman"/>
          <w:spacing w:val="-17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center.</w:t>
      </w:r>
    </w:p>
    <w:p>
      <w:pPr>
        <w:pStyle w:val="3"/>
        <w:spacing w:line="360" w:lineRule="auto"/>
        <w:ind w:right="113" w:firstLine="525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w w:val="100"/>
          <w:u w:val="single"/>
        </w:rPr>
        <w:t xml:space="preserve"> </w:t>
      </w:r>
      <w:r>
        <w:rPr>
          <w:rFonts w:hint="default" w:ascii="Times New Roman" w:hAnsi="Times New Roman" w:cs="Times New Roman"/>
          <w:spacing w:val="10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 xml:space="preserve">28  </w:t>
      </w:r>
      <w:r>
        <w:rPr>
          <w:rFonts w:hint="default" w:ascii="Times New Roman" w:hAnsi="Times New Roman" w:cs="Times New Roman"/>
        </w:rPr>
        <w:t xml:space="preserve">The railway stations are usually in cities, </w:t>
      </w:r>
      <w:r>
        <w:rPr>
          <w:rFonts w:hint="default" w:ascii="Times New Roman" w:hAnsi="Times New Roman" w:cs="Times New Roman"/>
          <w:u w:val="single"/>
        </w:rPr>
        <w:t xml:space="preserve">  29  </w:t>
      </w:r>
      <w:r>
        <w:rPr>
          <w:rFonts w:hint="default" w:ascii="Times New Roman" w:hAnsi="Times New Roman" w:cs="Times New Roman"/>
          <w:spacing w:val="34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 xml:space="preserve">Trains </w:t>
      </w:r>
      <w:r>
        <w:rPr>
          <w:rFonts w:hint="default" w:ascii="Times New Roman" w:hAnsi="Times New Roman" w:cs="Times New Roman"/>
        </w:rPr>
        <w:t>are comfortable. On the train, you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can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walk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around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and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open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window</w:t>
      </w:r>
      <w:r>
        <w:rPr>
          <w:rFonts w:hint="default" w:ascii="Times New Roman" w:hAnsi="Times New Roman" w:cs="Times New Roman"/>
          <w:spacing w:val="-8"/>
        </w:rPr>
        <w:t xml:space="preserve">. </w:t>
      </w:r>
      <w:r>
        <w:rPr>
          <w:rFonts w:hint="default" w:ascii="Times New Roman" w:hAnsi="Times New Roman" w:cs="Times New Roman"/>
        </w:rPr>
        <w:t>Through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window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you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can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see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beautiful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view(</w:t>
      </w:r>
      <w:r>
        <w:rPr>
          <w:rFonts w:hint="default" w:ascii="Times New Roman" w:hAnsi="Times New Roman" w:eastAsia="宋体" w:cs="Times New Roman"/>
        </w:rPr>
        <w:t>景观</w:t>
      </w:r>
      <w:r>
        <w:rPr>
          <w:rFonts w:hint="default" w:ascii="Times New Roman" w:hAnsi="Times New Roman" w:cs="Times New Roman"/>
          <w:spacing w:val="-1"/>
        </w:rPr>
        <w:t xml:space="preserve">). </w:t>
      </w:r>
      <w:r>
        <w:rPr>
          <w:rFonts w:hint="default" w:ascii="Times New Roman" w:hAnsi="Times New Roman" w:cs="Times New Roman"/>
        </w:rPr>
        <w:t>I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know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traveling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by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train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takes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little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more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time,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but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high-speed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rail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can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run</w:t>
      </w:r>
      <w:r>
        <w:rPr>
          <w:rFonts w:hint="default" w:ascii="Times New Roman" w:hAnsi="Times New Roman" w:cs="Times New Roman"/>
          <w:spacing w:val="-3"/>
        </w:rPr>
        <w:t xml:space="preserve"> at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speed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 xml:space="preserve">of 350 kilometers an </w:t>
      </w:r>
      <w:r>
        <w:rPr>
          <w:rFonts w:hint="default" w:ascii="Times New Roman" w:hAnsi="Times New Roman" w:cs="Times New Roman"/>
          <w:spacing w:val="-6"/>
        </w:rPr>
        <w:t>hour.</w:t>
      </w:r>
      <w:r>
        <w:rPr>
          <w:rFonts w:hint="default" w:ascii="Times New Roman" w:hAnsi="Times New Roman" w:cs="Times New Roman"/>
          <w:spacing w:val="-6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 xml:space="preserve">30 </w:t>
      </w:r>
      <w:r>
        <w:rPr>
          <w:rFonts w:hint="default" w:ascii="Times New Roman" w:hAnsi="Times New Roman" w:cs="Times New Roman"/>
        </w:rPr>
        <w:t xml:space="preserve">So I </w:t>
      </w:r>
      <w:r>
        <w:rPr>
          <w:rFonts w:hint="default" w:ascii="Times New Roman" w:hAnsi="Times New Roman" w:cs="Times New Roman"/>
          <w:spacing w:val="-3"/>
        </w:rPr>
        <w:t xml:space="preserve">always take </w:t>
      </w:r>
      <w:r>
        <w:rPr>
          <w:rFonts w:hint="default" w:ascii="Times New Roman" w:hAnsi="Times New Roman" w:cs="Times New Roman"/>
        </w:rPr>
        <w:t>a train when travelling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around.</w:t>
      </w:r>
    </w:p>
    <w:p>
      <w:pPr>
        <w:pStyle w:val="3"/>
        <w:spacing w:line="360" w:lineRule="auto"/>
        <w:ind w:left="501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position w:val="0"/>
          <w:sz w:val="20"/>
        </w:rPr>
        <mc:AlternateContent>
          <mc:Choice Requires="wps">
            <w:drawing>
              <wp:inline distT="0" distB="0" distL="114300" distR="114300">
                <wp:extent cx="3714115" cy="1677035"/>
                <wp:effectExtent l="6350" t="6350" r="13335" b="5715"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115" cy="1677035"/>
                        </a:xfrm>
                        <a:prstGeom prst="rect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70"/>
                              </w:tabs>
                              <w:spacing w:before="119" w:after="0" w:line="360" w:lineRule="auto"/>
                              <w:ind w:left="369" w:right="0" w:hanging="226"/>
                              <w:jc w:val="left"/>
                              <w:rPr>
                                <w:rFonts w:hint="default" w:ascii="Times New Roman" w:hAnsi="Times New Roman" w:cs="Times New Roma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 xml:space="preserve">I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pacing w:val="-3"/>
                              </w:rPr>
                              <w:t xml:space="preserve">like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>traveling by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>train.</w:t>
                            </w:r>
                          </w:p>
                          <w:p>
                            <w:pPr>
                              <w:pStyle w:val="3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61"/>
                              </w:tabs>
                              <w:spacing w:before="56" w:after="0" w:line="360" w:lineRule="auto"/>
                              <w:ind w:left="360" w:right="0" w:hanging="217"/>
                              <w:jc w:val="left"/>
                              <w:rPr>
                                <w:rFonts w:hint="default" w:ascii="Times New Roman" w:hAnsi="Times New Roman" w:cs="Times New Roma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 xml:space="preserve">but I don't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pacing w:val="-3"/>
                              </w:rPr>
                              <w:t>like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>it,</w:t>
                            </w:r>
                          </w:p>
                          <w:p>
                            <w:pPr>
                              <w:pStyle w:val="3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58"/>
                              </w:tabs>
                              <w:spacing w:before="56" w:after="0" w:line="360" w:lineRule="auto"/>
                              <w:ind w:left="357" w:right="0" w:hanging="214"/>
                              <w:jc w:val="left"/>
                              <w:rPr>
                                <w:rFonts w:hint="default" w:ascii="Times New Roman" w:hAnsi="Times New Roman" w:cs="Times New Roma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pacing w:val="-3"/>
                              </w:rPr>
                              <w:t xml:space="preserve">Why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>don't you go by car?</w:t>
                            </w:r>
                          </w:p>
                          <w:p>
                            <w:pPr>
                              <w:pStyle w:val="3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71"/>
                              </w:tabs>
                              <w:spacing w:before="53" w:after="0" w:line="360" w:lineRule="auto"/>
                              <w:ind w:left="370" w:right="0" w:hanging="227"/>
                              <w:jc w:val="left"/>
                              <w:rPr>
                                <w:rFonts w:hint="default" w:ascii="Times New Roman" w:hAnsi="Times New Roman" w:cs="Times New Roma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pacing w:val="-6"/>
                              </w:rPr>
                              <w:t xml:space="preserve">You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 xml:space="preserve">can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pacing w:val="-3"/>
                              </w:rPr>
                              <w:t xml:space="preserve">take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 xml:space="preserve">the high-speed rail if you need to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pacing w:val="-3"/>
                              </w:rPr>
                              <w:t>save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 xml:space="preserve"> time.</w:t>
                            </w:r>
                          </w:p>
                          <w:p>
                            <w:pPr>
                              <w:pStyle w:val="3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49"/>
                              </w:tabs>
                              <w:spacing w:before="56" w:after="0" w:line="360" w:lineRule="auto"/>
                              <w:ind w:left="348" w:right="0" w:hanging="205"/>
                              <w:jc w:val="left"/>
                              <w:rPr>
                                <w:rFonts w:hint="default" w:ascii="Times New Roman" w:hAnsi="Times New Roman" w:cs="Times New Roma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>so it's easy to change the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>train.</w:t>
                            </w:r>
                          </w:p>
                          <w:p>
                            <w:pPr>
                              <w:pStyle w:val="3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22"/>
                              </w:tabs>
                              <w:spacing w:before="53" w:after="0" w:line="360" w:lineRule="auto"/>
                              <w:ind w:left="322" w:right="0" w:hanging="178"/>
                              <w:jc w:val="left"/>
                              <w:rPr>
                                <w:rFonts w:hint="default" w:ascii="Times New Roman" w:hAnsi="Times New Roman" w:cs="Times New Roma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pacing w:val="-6"/>
                              </w:rPr>
                              <w:t xml:space="preserve">You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>can't choose the food,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pacing w:val="-4"/>
                              </w:rPr>
                              <w:t>either.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2" o:spid="_x0000_s1026" o:spt="202" type="#_x0000_t202" style="height:132.05pt;width:292.45pt;" filled="f" stroked="t" coordsize="21600,21600" o:gfxdata="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2MJll1gAAAAUBAAAPAAAAAAAAAAEAIAAAACIAAABkcnMvZG93bnJl&#10;di54bWxQSwECFAAUAAAACACHTuJAx1m1usYBAABqAwAADgAAAAAAAAABACAAAAAlAQAAZHJzL2Uy&#10;b0RvYy54bWxQSwUGAAAAAAYABgBZAQAAXQUAAAAA&#10;">
                <v:fill on="f" focussize="0,0"/>
                <v:stroke weight="0.96pt" color="#000000" miterlimit="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numPr>
                          <w:ilvl w:val="0"/>
                          <w:numId w:val="11"/>
                        </w:numPr>
                        <w:tabs>
                          <w:tab w:val="left" w:pos="370"/>
                        </w:tabs>
                        <w:spacing w:before="119" w:after="0" w:line="360" w:lineRule="auto"/>
                        <w:ind w:left="369" w:right="0" w:hanging="226"/>
                        <w:jc w:val="left"/>
                        <w:rPr>
                          <w:rFonts w:hint="default" w:ascii="Times New Roman" w:hAnsi="Times New Roman" w:cs="Times New Roma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</w:rPr>
                        <w:t xml:space="preserve">I </w:t>
                      </w:r>
                      <w:r>
                        <w:rPr>
                          <w:rFonts w:hint="default" w:ascii="Times New Roman" w:hAnsi="Times New Roman" w:cs="Times New Roman"/>
                          <w:spacing w:val="-3"/>
                        </w:rPr>
                        <w:t xml:space="preserve">like </w:t>
                      </w:r>
                      <w:r>
                        <w:rPr>
                          <w:rFonts w:hint="default" w:ascii="Times New Roman" w:hAnsi="Times New Roman" w:cs="Times New Roman"/>
                        </w:rPr>
                        <w:t>traveling by</w:t>
                      </w:r>
                      <w:r>
                        <w:rPr>
                          <w:rFonts w:hint="default" w:ascii="Times New Roman" w:hAnsi="Times New Roman" w:cs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</w:rPr>
                        <w:t>train.</w:t>
                      </w:r>
                    </w:p>
                    <w:p>
                      <w:pPr>
                        <w:pStyle w:val="3"/>
                        <w:numPr>
                          <w:ilvl w:val="0"/>
                          <w:numId w:val="11"/>
                        </w:numPr>
                        <w:tabs>
                          <w:tab w:val="left" w:pos="361"/>
                        </w:tabs>
                        <w:spacing w:before="56" w:after="0" w:line="360" w:lineRule="auto"/>
                        <w:ind w:left="360" w:right="0" w:hanging="217"/>
                        <w:jc w:val="left"/>
                        <w:rPr>
                          <w:rFonts w:hint="default" w:ascii="Times New Roman" w:hAnsi="Times New Roman" w:cs="Times New Roma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</w:rPr>
                        <w:t xml:space="preserve">but I don't </w:t>
                      </w:r>
                      <w:r>
                        <w:rPr>
                          <w:rFonts w:hint="default" w:ascii="Times New Roman" w:hAnsi="Times New Roman" w:cs="Times New Roman"/>
                          <w:spacing w:val="-3"/>
                        </w:rPr>
                        <w:t>like</w:t>
                      </w:r>
                      <w:r>
                        <w:rPr>
                          <w:rFonts w:hint="default" w:ascii="Times New Roman" w:hAnsi="Times New Roman" w:cs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</w:rPr>
                        <w:t>it,</w:t>
                      </w:r>
                    </w:p>
                    <w:p>
                      <w:pPr>
                        <w:pStyle w:val="3"/>
                        <w:numPr>
                          <w:ilvl w:val="0"/>
                          <w:numId w:val="11"/>
                        </w:numPr>
                        <w:tabs>
                          <w:tab w:val="left" w:pos="358"/>
                        </w:tabs>
                        <w:spacing w:before="56" w:after="0" w:line="360" w:lineRule="auto"/>
                        <w:ind w:left="357" w:right="0" w:hanging="214"/>
                        <w:jc w:val="left"/>
                        <w:rPr>
                          <w:rFonts w:hint="default" w:ascii="Times New Roman" w:hAnsi="Times New Roman" w:cs="Times New Roma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pacing w:val="-3"/>
                        </w:rPr>
                        <w:t xml:space="preserve">Why </w:t>
                      </w:r>
                      <w:r>
                        <w:rPr>
                          <w:rFonts w:hint="default" w:ascii="Times New Roman" w:hAnsi="Times New Roman" w:cs="Times New Roman"/>
                        </w:rPr>
                        <w:t>don't you go by car?</w:t>
                      </w:r>
                    </w:p>
                    <w:p>
                      <w:pPr>
                        <w:pStyle w:val="3"/>
                        <w:numPr>
                          <w:ilvl w:val="0"/>
                          <w:numId w:val="11"/>
                        </w:numPr>
                        <w:tabs>
                          <w:tab w:val="left" w:pos="371"/>
                        </w:tabs>
                        <w:spacing w:before="53" w:after="0" w:line="360" w:lineRule="auto"/>
                        <w:ind w:left="370" w:right="0" w:hanging="227"/>
                        <w:jc w:val="left"/>
                        <w:rPr>
                          <w:rFonts w:hint="default" w:ascii="Times New Roman" w:hAnsi="Times New Roman" w:cs="Times New Roma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pacing w:val="-6"/>
                        </w:rPr>
                        <w:t xml:space="preserve">You </w:t>
                      </w:r>
                      <w:r>
                        <w:rPr>
                          <w:rFonts w:hint="default" w:ascii="Times New Roman" w:hAnsi="Times New Roman" w:cs="Times New Roman"/>
                        </w:rPr>
                        <w:t xml:space="preserve">can </w:t>
                      </w:r>
                      <w:r>
                        <w:rPr>
                          <w:rFonts w:hint="default" w:ascii="Times New Roman" w:hAnsi="Times New Roman" w:cs="Times New Roman"/>
                          <w:spacing w:val="-3"/>
                        </w:rPr>
                        <w:t xml:space="preserve">take </w:t>
                      </w:r>
                      <w:r>
                        <w:rPr>
                          <w:rFonts w:hint="default" w:ascii="Times New Roman" w:hAnsi="Times New Roman" w:cs="Times New Roman"/>
                        </w:rPr>
                        <w:t xml:space="preserve">the high-speed rail if you need to </w:t>
                      </w:r>
                      <w:r>
                        <w:rPr>
                          <w:rFonts w:hint="default" w:ascii="Times New Roman" w:hAnsi="Times New Roman" w:cs="Times New Roman"/>
                          <w:spacing w:val="-3"/>
                        </w:rPr>
                        <w:t>save</w:t>
                      </w:r>
                      <w:r>
                        <w:rPr>
                          <w:rFonts w:hint="default" w:ascii="Times New Roman" w:hAnsi="Times New Roman" w:cs="Times New Roman"/>
                        </w:rPr>
                        <w:t xml:space="preserve"> time.</w:t>
                      </w:r>
                    </w:p>
                    <w:p>
                      <w:pPr>
                        <w:pStyle w:val="3"/>
                        <w:numPr>
                          <w:ilvl w:val="0"/>
                          <w:numId w:val="11"/>
                        </w:numPr>
                        <w:tabs>
                          <w:tab w:val="left" w:pos="349"/>
                        </w:tabs>
                        <w:spacing w:before="56" w:after="0" w:line="360" w:lineRule="auto"/>
                        <w:ind w:left="348" w:right="0" w:hanging="205"/>
                        <w:jc w:val="left"/>
                        <w:rPr>
                          <w:rFonts w:hint="default" w:ascii="Times New Roman" w:hAnsi="Times New Roman" w:cs="Times New Roma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</w:rPr>
                        <w:t>so it's easy to change the</w:t>
                      </w:r>
                      <w:r>
                        <w:rPr>
                          <w:rFonts w:hint="default" w:ascii="Times New Roman" w:hAnsi="Times New Roman" w:cs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</w:rPr>
                        <w:t>train.</w:t>
                      </w:r>
                    </w:p>
                    <w:p>
                      <w:pPr>
                        <w:pStyle w:val="3"/>
                        <w:numPr>
                          <w:ilvl w:val="0"/>
                          <w:numId w:val="11"/>
                        </w:numPr>
                        <w:tabs>
                          <w:tab w:val="left" w:pos="322"/>
                        </w:tabs>
                        <w:spacing w:before="53" w:after="0" w:line="360" w:lineRule="auto"/>
                        <w:ind w:left="322" w:right="0" w:hanging="178"/>
                        <w:jc w:val="left"/>
                        <w:rPr>
                          <w:rFonts w:hint="default" w:ascii="Times New Roman" w:hAnsi="Times New Roman" w:cs="Times New Roma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pacing w:val="-6"/>
                        </w:rPr>
                        <w:t xml:space="preserve">You </w:t>
                      </w:r>
                      <w:r>
                        <w:rPr>
                          <w:rFonts w:hint="default" w:ascii="Times New Roman" w:hAnsi="Times New Roman" w:cs="Times New Roman"/>
                        </w:rPr>
                        <w:t>can't choose the food,</w:t>
                      </w:r>
                      <w:r>
                        <w:rPr>
                          <w:rFonts w:hint="default" w:ascii="Times New Roman" w:hAnsi="Times New Roman" w:cs="Times New Roman"/>
                          <w:spacing w:val="4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pacing w:val="-4"/>
                        </w:rPr>
                        <w:t>either.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3"/>
        <w:spacing w:before="1" w:line="360" w:lineRule="auto"/>
        <w:ind w:left="0"/>
        <w:rPr>
          <w:rFonts w:hint="default" w:ascii="Times New Roman" w:hAnsi="Times New Roman" w:cs="Times New Roman"/>
          <w:sz w:val="12"/>
        </w:rPr>
      </w:pPr>
    </w:p>
    <w:p>
      <w:pPr>
        <w:pStyle w:val="3"/>
        <w:spacing w:before="71" w:line="360" w:lineRule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cs="Times New Roman"/>
        </w:rPr>
        <w:t xml:space="preserve">C) </w:t>
      </w:r>
      <w:r>
        <w:rPr>
          <w:rFonts w:hint="default" w:ascii="Times New Roman" w:hAnsi="Times New Roman" w:eastAsia="宋体" w:cs="Times New Roman"/>
        </w:rPr>
        <w:t>阅读回答问题（</w:t>
      </w:r>
      <w:r>
        <w:rPr>
          <w:rFonts w:hint="default" w:ascii="Times New Roman" w:hAnsi="Times New Roman" w:cs="Times New Roman"/>
        </w:rPr>
        <w:t xml:space="preserve">5 </w:t>
      </w:r>
      <w:r>
        <w:rPr>
          <w:rFonts w:hint="default" w:ascii="Times New Roman" w:hAnsi="Times New Roman" w:eastAsia="宋体" w:cs="Times New Roman"/>
        </w:rPr>
        <w:t xml:space="preserve">小题，计 </w:t>
      </w:r>
      <w:r>
        <w:rPr>
          <w:rFonts w:hint="default" w:ascii="Times New Roman" w:hAnsi="Times New Roman" w:cs="Times New Roman"/>
        </w:rPr>
        <w:t xml:space="preserve">10 </w:t>
      </w:r>
      <w:r>
        <w:rPr>
          <w:rFonts w:hint="default" w:ascii="Times New Roman" w:hAnsi="Times New Roman" w:eastAsia="宋体" w:cs="Times New Roman"/>
        </w:rPr>
        <w:t>分）</w:t>
      </w:r>
    </w:p>
    <w:p>
      <w:pPr>
        <w:pStyle w:val="3"/>
        <w:spacing w:before="43" w:line="360" w:lineRule="auto"/>
        <w:ind w:right="116" w:firstLine="4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Climbing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mountain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is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hard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work.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But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one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step(</w:t>
      </w:r>
      <w:r>
        <w:rPr>
          <w:rFonts w:hint="default" w:ascii="Times New Roman" w:hAnsi="Times New Roman" w:eastAsia="宋体" w:cs="Times New Roman"/>
          <w:spacing w:val="-2"/>
        </w:rPr>
        <w:t>脚步</w:t>
      </w:r>
      <w:r>
        <w:rPr>
          <w:rFonts w:hint="default" w:ascii="Times New Roman" w:hAnsi="Times New Roman" w:cs="Times New Roman"/>
          <w:spacing w:val="-3"/>
        </w:rPr>
        <w:t xml:space="preserve">) </w:t>
      </w:r>
      <w:r>
        <w:rPr>
          <w:rFonts w:hint="default" w:ascii="Times New Roman" w:hAnsi="Times New Roman" w:cs="Times New Roman"/>
        </w:rPr>
        <w:t>after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another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finally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brings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person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to the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top</w:t>
      </w:r>
      <w:r>
        <w:rPr>
          <w:rFonts w:hint="default" w:ascii="Times New Roman" w:hAnsi="Times New Roman" w:cs="Times New Roman"/>
          <w:spacing w:val="-6"/>
        </w:rPr>
        <w:t xml:space="preserve">. </w:t>
      </w:r>
      <w:r>
        <w:rPr>
          <w:rFonts w:hint="default" w:ascii="Times New Roman" w:hAnsi="Times New Roman" w:cs="Times New Roman"/>
        </w:rPr>
        <w:t>Along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  <w:spacing w:val="-6"/>
        </w:rPr>
        <w:t>way</w:t>
      </w:r>
      <w:r>
        <w:rPr>
          <w:rFonts w:hint="default" w:ascii="Times New Roman" w:hAnsi="Times New Roman" w:cs="Times New Roman"/>
          <w:spacing w:val="-8"/>
        </w:rPr>
        <w:t xml:space="preserve">, </w:t>
      </w:r>
      <w:r>
        <w:rPr>
          <w:rFonts w:hint="default" w:ascii="Times New Roman" w:hAnsi="Times New Roman" w:cs="Times New Roman"/>
        </w:rPr>
        <w:t>he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can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stop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and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look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around</w:t>
      </w:r>
      <w:r>
        <w:rPr>
          <w:rFonts w:hint="default" w:ascii="Times New Roman" w:hAnsi="Times New Roman" w:cs="Times New Roman"/>
          <w:spacing w:val="-6"/>
        </w:rPr>
        <w:t xml:space="preserve">. </w:t>
      </w:r>
      <w:r>
        <w:rPr>
          <w:rFonts w:hint="default" w:ascii="Times New Roman" w:hAnsi="Times New Roman" w:cs="Times New Roman"/>
        </w:rPr>
        <w:t>And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higher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he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climbs</w:t>
      </w:r>
      <w:r>
        <w:rPr>
          <w:rFonts w:hint="default" w:ascii="Times New Roman" w:hAnsi="Times New Roman" w:cs="Times New Roman"/>
          <w:spacing w:val="-5"/>
        </w:rPr>
        <w:t xml:space="preserve">,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more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 xml:space="preserve">wonderful his view is. If he </w:t>
      </w:r>
      <w:r>
        <w:rPr>
          <w:rFonts w:hint="default" w:ascii="Times New Roman" w:hAnsi="Times New Roman" w:cs="Times New Roman"/>
          <w:spacing w:val="-3"/>
        </w:rPr>
        <w:t xml:space="preserve">keeps </w:t>
      </w:r>
      <w:r>
        <w:rPr>
          <w:rFonts w:hint="default" w:ascii="Times New Roman" w:hAnsi="Times New Roman" w:cs="Times New Roman"/>
        </w:rPr>
        <w:t xml:space="preserve">climbing, he will </w:t>
      </w:r>
      <w:r>
        <w:rPr>
          <w:rFonts w:hint="default" w:ascii="Times New Roman" w:hAnsi="Times New Roman" w:cs="Times New Roman"/>
          <w:spacing w:val="-3"/>
        </w:rPr>
        <w:t xml:space="preserve">have </w:t>
      </w:r>
      <w:r>
        <w:rPr>
          <w:rFonts w:hint="default" w:ascii="Times New Roman" w:hAnsi="Times New Roman" w:cs="Times New Roman"/>
        </w:rPr>
        <w:t xml:space="preserve">a new world before him. He will </w:t>
      </w:r>
      <w:r>
        <w:rPr>
          <w:rFonts w:hint="default" w:ascii="Times New Roman" w:hAnsi="Times New Roman" w:cs="Times New Roman"/>
          <w:spacing w:val="-3"/>
        </w:rPr>
        <w:t xml:space="preserve">have </w:t>
      </w:r>
      <w:r>
        <w:rPr>
          <w:rFonts w:hint="default" w:ascii="Times New Roman" w:hAnsi="Times New Roman" w:cs="Times New Roman"/>
        </w:rPr>
        <w:t xml:space="preserve">a new </w:t>
      </w:r>
      <w:r>
        <w:rPr>
          <w:rFonts w:hint="default" w:ascii="Times New Roman" w:hAnsi="Times New Roman" w:cs="Times New Roman"/>
          <w:spacing w:val="-3"/>
        </w:rPr>
        <w:t xml:space="preserve">way </w:t>
      </w:r>
      <w:r>
        <w:rPr>
          <w:rFonts w:hint="default" w:ascii="Times New Roman" w:hAnsi="Times New Roman" w:cs="Times New Roman"/>
          <w:spacing w:val="-4"/>
        </w:rPr>
        <w:t xml:space="preserve">to </w:t>
      </w:r>
      <w:r>
        <w:rPr>
          <w:rFonts w:hint="default" w:ascii="Times New Roman" w:hAnsi="Times New Roman" w:cs="Times New Roman"/>
        </w:rPr>
        <w:t>see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everything.</w:t>
      </w:r>
    </w:p>
    <w:p>
      <w:pPr>
        <w:pStyle w:val="3"/>
        <w:spacing w:line="360" w:lineRule="auto"/>
        <w:ind w:right="114" w:firstLine="4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Now</w:t>
      </w:r>
      <w:r>
        <w:rPr>
          <w:rFonts w:hint="default" w:ascii="Times New Roman" w:hAnsi="Times New Roman" w:cs="Times New Roman"/>
          <w:spacing w:val="19"/>
        </w:rPr>
        <w:t xml:space="preserve"> </w:t>
      </w:r>
      <w:r>
        <w:rPr>
          <w:rFonts w:hint="default" w:ascii="Times New Roman" w:hAnsi="Times New Roman" w:cs="Times New Roman"/>
        </w:rPr>
        <w:t>learning</w:t>
      </w:r>
      <w:r>
        <w:rPr>
          <w:rFonts w:hint="default" w:ascii="Times New Roman" w:hAnsi="Times New Roman" w:cs="Times New Roman"/>
          <w:spacing w:val="18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19"/>
        </w:rPr>
        <w:t xml:space="preserve"> </w:t>
      </w:r>
      <w:r>
        <w:rPr>
          <w:rFonts w:hint="default" w:ascii="Times New Roman" w:hAnsi="Times New Roman" w:cs="Times New Roman"/>
        </w:rPr>
        <w:t>foreign(</w:t>
      </w:r>
      <w:r>
        <w:rPr>
          <w:rFonts w:hint="default" w:ascii="Times New Roman" w:hAnsi="Times New Roman" w:eastAsia="宋体" w:cs="Times New Roman"/>
          <w:spacing w:val="-2"/>
        </w:rPr>
        <w:t>外国的</w:t>
      </w:r>
      <w:r>
        <w:rPr>
          <w:rFonts w:hint="default" w:ascii="Times New Roman" w:hAnsi="Times New Roman" w:cs="Times New Roman"/>
          <w:spacing w:val="10"/>
        </w:rPr>
        <w:t xml:space="preserve">) </w:t>
      </w:r>
      <w:r>
        <w:rPr>
          <w:rFonts w:hint="default" w:ascii="Times New Roman" w:hAnsi="Times New Roman" w:cs="Times New Roman"/>
        </w:rPr>
        <w:t>language</w:t>
      </w:r>
      <w:r>
        <w:rPr>
          <w:rFonts w:hint="default" w:ascii="Times New Roman" w:hAnsi="Times New Roman" w:cs="Times New Roman"/>
          <w:spacing w:val="20"/>
        </w:rPr>
        <w:t xml:space="preserve"> </w:t>
      </w:r>
      <w:r>
        <w:rPr>
          <w:rFonts w:hint="default" w:ascii="Times New Roman" w:hAnsi="Times New Roman" w:cs="Times New Roman"/>
        </w:rPr>
        <w:t>is</w:t>
      </w:r>
      <w:r>
        <w:rPr>
          <w:rFonts w:hint="default" w:ascii="Times New Roman" w:hAnsi="Times New Roman" w:cs="Times New Roman"/>
          <w:spacing w:val="18"/>
        </w:rPr>
        <w:t xml:space="preserve"> </w:t>
      </w:r>
      <w:r>
        <w:rPr>
          <w:rFonts w:hint="default" w:ascii="Times New Roman" w:hAnsi="Times New Roman" w:cs="Times New Roman"/>
        </w:rPr>
        <w:t>something</w:t>
      </w:r>
      <w:r>
        <w:rPr>
          <w:rFonts w:hint="default" w:ascii="Times New Roman" w:hAnsi="Times New Roman" w:cs="Times New Roman"/>
          <w:spacing w:val="19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like</w:t>
      </w:r>
      <w:r>
        <w:rPr>
          <w:rFonts w:hint="default" w:ascii="Times New Roman" w:hAnsi="Times New Roman" w:cs="Times New Roman"/>
          <w:spacing w:val="20"/>
        </w:rPr>
        <w:t xml:space="preserve"> </w:t>
      </w:r>
      <w:r>
        <w:rPr>
          <w:rFonts w:hint="default" w:ascii="Times New Roman" w:hAnsi="Times New Roman" w:cs="Times New Roman"/>
        </w:rPr>
        <w:t>climbing</w:t>
      </w:r>
      <w:r>
        <w:rPr>
          <w:rFonts w:hint="default" w:ascii="Times New Roman" w:hAnsi="Times New Roman" w:cs="Times New Roman"/>
          <w:spacing w:val="18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19"/>
        </w:rPr>
        <w:t xml:space="preserve"> </w:t>
      </w:r>
      <w:r>
        <w:rPr>
          <w:rFonts w:hint="default" w:ascii="Times New Roman" w:hAnsi="Times New Roman" w:cs="Times New Roman"/>
        </w:rPr>
        <w:t>mountain</w:t>
      </w:r>
      <w:r>
        <w:rPr>
          <w:rFonts w:hint="default" w:ascii="Times New Roman" w:hAnsi="Times New Roman" w:cs="Times New Roman"/>
          <w:spacing w:val="10"/>
        </w:rPr>
        <w:t xml:space="preserve">. </w:t>
      </w:r>
      <w:r>
        <w:rPr>
          <w:rFonts w:hint="default" w:ascii="Times New Roman" w:hAnsi="Times New Roman" w:cs="Times New Roman"/>
        </w:rPr>
        <w:t>This</w:t>
      </w:r>
      <w:r>
        <w:rPr>
          <w:rFonts w:hint="default" w:ascii="Times New Roman" w:hAnsi="Times New Roman" w:cs="Times New Roman"/>
          <w:spacing w:val="18"/>
        </w:rPr>
        <w:t xml:space="preserve"> </w:t>
      </w:r>
      <w:r>
        <w:rPr>
          <w:rFonts w:hint="default" w:ascii="Times New Roman" w:hAnsi="Times New Roman" w:cs="Times New Roman"/>
        </w:rPr>
        <w:t xml:space="preserve">new language can give you a new view of life. And it is more than a look at </w:t>
      </w:r>
      <w:r>
        <w:rPr>
          <w:rFonts w:hint="default" w:ascii="Times New Roman" w:hAnsi="Times New Roman" w:cs="Times New Roman"/>
          <w:spacing w:val="-2"/>
        </w:rPr>
        <w:t xml:space="preserve">the </w:t>
      </w:r>
      <w:r>
        <w:rPr>
          <w:rFonts w:hint="default" w:ascii="Times New Roman" w:hAnsi="Times New Roman" w:cs="Times New Roman"/>
        </w:rPr>
        <w:t xml:space="preserve">surface of things. It can open the </w:t>
      </w:r>
      <w:r>
        <w:rPr>
          <w:rFonts w:hint="default" w:ascii="Times New Roman" w:hAnsi="Times New Roman" w:cs="Times New Roman"/>
          <w:spacing w:val="-3"/>
        </w:rPr>
        <w:t xml:space="preserve">way </w:t>
      </w:r>
      <w:r>
        <w:rPr>
          <w:rFonts w:hint="default" w:ascii="Times New Roman" w:hAnsi="Times New Roman" w:cs="Times New Roman"/>
        </w:rPr>
        <w:t xml:space="preserve">into </w:t>
      </w:r>
      <w:r>
        <w:rPr>
          <w:rFonts w:hint="default" w:ascii="Times New Roman" w:hAnsi="Times New Roman" w:cs="Times New Roman"/>
          <w:spacing w:val="-3"/>
        </w:rPr>
        <w:t xml:space="preserve">people’s </w:t>
      </w:r>
      <w:r>
        <w:rPr>
          <w:rFonts w:hint="default" w:ascii="Times New Roman" w:hAnsi="Times New Roman" w:cs="Times New Roman"/>
        </w:rPr>
        <w:t xml:space="preserve">minds and hearts and into a culture that is very </w:t>
      </w:r>
      <w:r>
        <w:rPr>
          <w:rFonts w:hint="default" w:ascii="Times New Roman" w:hAnsi="Times New Roman" w:cs="Times New Roman"/>
          <w:spacing w:val="-3"/>
        </w:rPr>
        <w:t xml:space="preserve">different </w:t>
      </w:r>
      <w:r>
        <w:rPr>
          <w:rFonts w:hint="default" w:ascii="Times New Roman" w:hAnsi="Times New Roman" w:cs="Times New Roman"/>
        </w:rPr>
        <w:t>from your own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culture.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This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will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make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you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richer</w:t>
      </w:r>
      <w:r>
        <w:rPr>
          <w:rFonts w:hint="default" w:ascii="Times New Roman" w:hAnsi="Times New Roman" w:cs="Times New Roman"/>
          <w:spacing w:val="-10"/>
        </w:rPr>
        <w:t xml:space="preserve">, </w:t>
      </w:r>
      <w:r>
        <w:rPr>
          <w:rFonts w:hint="default" w:ascii="Times New Roman" w:hAnsi="Times New Roman" w:cs="Times New Roman"/>
        </w:rPr>
        <w:t>richer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in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things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that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money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can’t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  <w:spacing w:val="-5"/>
        </w:rPr>
        <w:t>buy</w:t>
      </w:r>
      <w:r>
        <w:rPr>
          <w:rFonts w:hint="default" w:ascii="Times New Roman" w:hAnsi="Times New Roman" w:cs="Times New Roman"/>
          <w:spacing w:val="-8"/>
        </w:rPr>
        <w:t xml:space="preserve">. </w:t>
      </w:r>
      <w:r>
        <w:rPr>
          <w:rFonts w:hint="default" w:ascii="Times New Roman" w:hAnsi="Times New Roman" w:cs="Times New Roman"/>
          <w:spacing w:val="-3"/>
        </w:rPr>
        <w:t>Even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though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you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never set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foot(</w:t>
      </w:r>
      <w:r>
        <w:rPr>
          <w:rFonts w:hint="default" w:ascii="Times New Roman" w:hAnsi="Times New Roman" w:eastAsia="宋体" w:cs="Times New Roman"/>
          <w:spacing w:val="-2"/>
        </w:rPr>
        <w:t>踏上</w:t>
      </w:r>
      <w:r>
        <w:rPr>
          <w:rFonts w:hint="default" w:ascii="Times New Roman" w:hAnsi="Times New Roman" w:cs="Times New Roman"/>
          <w:spacing w:val="-1"/>
        </w:rPr>
        <w:t xml:space="preserve">) </w:t>
      </w:r>
      <w:r>
        <w:rPr>
          <w:rFonts w:hint="default" w:ascii="Times New Roman" w:hAnsi="Times New Roman" w:cs="Times New Roman"/>
        </w:rPr>
        <w:t>on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ship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or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plane,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you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can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be an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armchair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traveler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through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books.</w:t>
      </w:r>
    </w:p>
    <w:p>
      <w:pPr>
        <w:pStyle w:val="3"/>
        <w:spacing w:line="360" w:lineRule="auto"/>
        <w:ind w:right="120" w:firstLine="4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 mountain climber stops now and then to enjoy the scenery around him. Reading is just like this. If you are interested in it, you will find fun in books.</w:t>
      </w:r>
    </w:p>
    <w:p>
      <w:pPr>
        <w:pStyle w:val="3"/>
        <w:spacing w:line="360" w:lineRule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根据短文内容，回答问题。</w:t>
      </w:r>
    </w:p>
    <w:p>
      <w:pPr>
        <w:pStyle w:val="10"/>
        <w:numPr>
          <w:ilvl w:val="0"/>
          <w:numId w:val="12"/>
        </w:numPr>
        <w:tabs>
          <w:tab w:val="left" w:pos="437"/>
        </w:tabs>
        <w:spacing w:before="38" w:after="0" w:line="360" w:lineRule="auto"/>
        <w:ind w:left="436" w:right="0" w:hanging="317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Is climbing a mountain</w:t>
      </w:r>
      <w:r>
        <w:rPr>
          <w:rFonts w:hint="default" w:ascii="Times New Roman" w:hAnsi="Times New Roman" w:cs="Times New Roman"/>
          <w:spacing w:val="-8"/>
          <w:sz w:val="21"/>
        </w:rPr>
        <w:t xml:space="preserve"> </w:t>
      </w:r>
      <w:r>
        <w:rPr>
          <w:rFonts w:hint="default" w:ascii="Times New Roman" w:hAnsi="Times New Roman" w:cs="Times New Roman"/>
          <w:sz w:val="21"/>
        </w:rPr>
        <w:t>easy?</w:t>
      </w:r>
    </w:p>
    <w:p>
      <w:pPr>
        <w:pStyle w:val="3"/>
        <w:spacing w:before="8" w:line="360" w:lineRule="auto"/>
        <w:ind w:left="0"/>
        <w:rPr>
          <w:rFonts w:hint="default" w:ascii="Times New Roman" w:hAnsi="Times New Roman" w:cs="Times New Roman"/>
          <w:sz w:val="19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181610</wp:posOffset>
                </wp:positionV>
                <wp:extent cx="3984625" cy="0"/>
                <wp:effectExtent l="0" t="0" r="0" b="0"/>
                <wp:wrapTopAndBottom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4625" cy="0"/>
                        </a:xfrm>
                        <a:prstGeom prst="line">
                          <a:avLst/>
                        </a:prstGeom>
                        <a:ln w="8709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90pt;margin-top:14.3pt;height:0pt;width:313.75pt;mso-position-horizontal-relative:page;mso-wrap-distance-bottom:0pt;mso-wrap-distance-top:0pt;z-index:-251657216;mso-width-relative:page;mso-height-relative:page;" filled="f" stroked="t" coordsize="21600,21600" o:gfxdata="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B2/XTnYAAAACQEAAA8AAAAAAAAAAQAgAAAAIgAA&#10;AGRycy9kb3ducmV2LnhtbFBLAQIUABQAAAAIAIdO4kAbLpYYlgEAAAoDAAAOAAAAAAAAAAEAIAAA&#10;ACcBAABkcnMvZTJvRG9jLnhtbFBLBQYAAAAABgAGAFkBAAAvBQAAAAA=&#10;">
                <v:fill on="f" focussize="0,0"/>
                <v:stroke weight="0.685748031496063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10"/>
        <w:numPr>
          <w:ilvl w:val="0"/>
          <w:numId w:val="12"/>
        </w:numPr>
        <w:tabs>
          <w:tab w:val="left" w:pos="435"/>
        </w:tabs>
        <w:spacing w:before="45" w:after="0" w:line="360" w:lineRule="auto"/>
        <w:ind w:left="434" w:right="0" w:hanging="315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 xml:space="preserve">What will he </w:t>
      </w:r>
      <w:r>
        <w:rPr>
          <w:rFonts w:hint="default" w:ascii="Times New Roman" w:hAnsi="Times New Roman" w:cs="Times New Roman"/>
          <w:spacing w:val="-3"/>
          <w:sz w:val="21"/>
        </w:rPr>
        <w:t xml:space="preserve">have </w:t>
      </w:r>
      <w:r>
        <w:rPr>
          <w:rFonts w:hint="default" w:ascii="Times New Roman" w:hAnsi="Times New Roman" w:cs="Times New Roman"/>
          <w:sz w:val="21"/>
        </w:rPr>
        <w:t xml:space="preserve">if he </w:t>
      </w:r>
      <w:r>
        <w:rPr>
          <w:rFonts w:hint="default" w:ascii="Times New Roman" w:hAnsi="Times New Roman" w:cs="Times New Roman"/>
          <w:spacing w:val="-3"/>
          <w:sz w:val="21"/>
        </w:rPr>
        <w:t>keeps</w:t>
      </w:r>
      <w:r>
        <w:rPr>
          <w:rFonts w:hint="default" w:ascii="Times New Roman" w:hAnsi="Times New Roman" w:cs="Times New Roman"/>
          <w:spacing w:val="-5"/>
          <w:sz w:val="21"/>
        </w:rPr>
        <w:t xml:space="preserve"> </w:t>
      </w:r>
      <w:r>
        <w:rPr>
          <w:rFonts w:hint="default" w:ascii="Times New Roman" w:hAnsi="Times New Roman" w:cs="Times New Roman"/>
          <w:sz w:val="21"/>
        </w:rPr>
        <w:t>climbing?</w:t>
      </w:r>
    </w:p>
    <w:p>
      <w:pPr>
        <w:pStyle w:val="3"/>
        <w:spacing w:before="8" w:line="360" w:lineRule="auto"/>
        <w:ind w:left="0"/>
        <w:rPr>
          <w:rFonts w:hint="default" w:ascii="Times New Roman" w:hAnsi="Times New Roman" w:cs="Times New Roman"/>
          <w:sz w:val="19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181610</wp:posOffset>
                </wp:positionV>
                <wp:extent cx="3984625" cy="0"/>
                <wp:effectExtent l="0" t="0" r="0" b="0"/>
                <wp:wrapTopAndBottom/>
                <wp:docPr id="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4625" cy="0"/>
                        </a:xfrm>
                        <a:prstGeom prst="line">
                          <a:avLst/>
                        </a:prstGeom>
                        <a:ln w="8709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90pt;margin-top:14.3pt;height:0pt;width:313.75pt;mso-position-horizontal-relative:page;mso-wrap-distance-bottom:0pt;mso-wrap-distance-top:0pt;z-index:-251655168;mso-width-relative:page;mso-height-relative:page;" filled="f" stroked="t" coordsize="21600,21600" o:gfxdata="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B2/XTnYAAAACQEAAA8AAAAAAAAAAQAgAAAAIgAA&#10;AGRycy9kb3ducmV2LnhtbFBLAQIUABQAAAAIAIdO4kCWy+WblgEAAAoDAAAOAAAAAAAAAAEAIAAA&#10;ACcBAABkcnMvZTJvRG9jLnhtbFBLBQYAAAAABgAGAFkBAAAvBQAAAAA=&#10;">
                <v:fill on="f" focussize="0,0"/>
                <v:stroke weight="0.685748031496063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10"/>
        <w:numPr>
          <w:ilvl w:val="0"/>
          <w:numId w:val="12"/>
        </w:numPr>
        <w:tabs>
          <w:tab w:val="left" w:pos="435"/>
        </w:tabs>
        <w:spacing w:before="45" w:after="0" w:line="360" w:lineRule="auto"/>
        <w:ind w:left="434" w:right="0" w:hanging="315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 xml:space="preserve">Can learning languages open the </w:t>
      </w:r>
      <w:r>
        <w:rPr>
          <w:rFonts w:hint="default" w:ascii="Times New Roman" w:hAnsi="Times New Roman" w:cs="Times New Roman"/>
          <w:spacing w:val="-3"/>
          <w:sz w:val="21"/>
        </w:rPr>
        <w:t xml:space="preserve">way </w:t>
      </w:r>
      <w:r>
        <w:rPr>
          <w:rFonts w:hint="default" w:ascii="Times New Roman" w:hAnsi="Times New Roman" w:cs="Times New Roman"/>
          <w:sz w:val="21"/>
        </w:rPr>
        <w:t xml:space="preserve">into </w:t>
      </w:r>
      <w:r>
        <w:rPr>
          <w:rFonts w:hint="default" w:ascii="Times New Roman" w:hAnsi="Times New Roman" w:cs="Times New Roman"/>
          <w:spacing w:val="-3"/>
          <w:sz w:val="21"/>
        </w:rPr>
        <w:t xml:space="preserve">people’s </w:t>
      </w:r>
      <w:r>
        <w:rPr>
          <w:rFonts w:hint="default" w:ascii="Times New Roman" w:hAnsi="Times New Roman" w:cs="Times New Roman"/>
          <w:sz w:val="21"/>
        </w:rPr>
        <w:t>minds and</w:t>
      </w:r>
      <w:r>
        <w:rPr>
          <w:rFonts w:hint="default" w:ascii="Times New Roman" w:hAnsi="Times New Roman" w:cs="Times New Roman"/>
          <w:spacing w:val="-8"/>
          <w:sz w:val="21"/>
        </w:rPr>
        <w:t xml:space="preserve"> </w:t>
      </w:r>
      <w:r>
        <w:rPr>
          <w:rFonts w:hint="default" w:ascii="Times New Roman" w:hAnsi="Times New Roman" w:cs="Times New Roman"/>
          <w:sz w:val="21"/>
        </w:rPr>
        <w:t>hearts?</w:t>
      </w:r>
    </w:p>
    <w:p>
      <w:pPr>
        <w:pStyle w:val="3"/>
        <w:spacing w:before="8" w:line="360" w:lineRule="auto"/>
        <w:ind w:left="0"/>
        <w:rPr>
          <w:rFonts w:hint="default" w:ascii="Times New Roman" w:hAnsi="Times New Roman" w:cs="Times New Roman"/>
          <w:sz w:val="19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181610</wp:posOffset>
                </wp:positionV>
                <wp:extent cx="3984625" cy="0"/>
                <wp:effectExtent l="0" t="0" r="0" b="0"/>
                <wp:wrapTopAndBottom/>
                <wp:docPr id="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4625" cy="0"/>
                        </a:xfrm>
                        <a:prstGeom prst="line">
                          <a:avLst/>
                        </a:prstGeom>
                        <a:ln w="8709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90pt;margin-top:14.3pt;height:0pt;width:313.75pt;mso-position-horizontal-relative:page;mso-wrap-distance-bottom:0pt;mso-wrap-distance-top:0pt;z-index:-251653120;mso-width-relative:page;mso-height-relative:page;" filled="f" stroked="t" coordsize="21600,21600" o:gfxdata="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B2/XTnYAAAACQEAAA8AAAAAAAAAAQAgAAAAIgAA&#10;AGRycy9kb3ducmV2LnhtbFBLAQIUABQAAAAIAIdO4kDD6BrplgEAAAoDAAAOAAAAAAAAAAEAIAAA&#10;ACcBAABkcnMvZTJvRG9jLnhtbFBLBQYAAAAABgAGAFkBAAAvBQAAAAA=&#10;">
                <v:fill on="f" focussize="0,0"/>
                <v:stroke weight="0.685748031496063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10"/>
        <w:numPr>
          <w:ilvl w:val="0"/>
          <w:numId w:val="12"/>
        </w:numPr>
        <w:tabs>
          <w:tab w:val="left" w:pos="435"/>
        </w:tabs>
        <w:spacing w:before="45" w:after="0" w:line="360" w:lineRule="auto"/>
        <w:ind w:left="434" w:right="0" w:hanging="315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 xml:space="preserve">How will learning languages </w:t>
      </w:r>
      <w:r>
        <w:rPr>
          <w:rFonts w:hint="default" w:ascii="Times New Roman" w:hAnsi="Times New Roman" w:cs="Times New Roman"/>
          <w:spacing w:val="-3"/>
          <w:sz w:val="21"/>
        </w:rPr>
        <w:t>make</w:t>
      </w:r>
      <w:r>
        <w:rPr>
          <w:rFonts w:hint="default" w:ascii="Times New Roman" w:hAnsi="Times New Roman" w:cs="Times New Roman"/>
          <w:spacing w:val="-4"/>
          <w:sz w:val="21"/>
        </w:rPr>
        <w:t xml:space="preserve"> </w:t>
      </w:r>
      <w:r>
        <w:rPr>
          <w:rFonts w:hint="default" w:ascii="Times New Roman" w:hAnsi="Times New Roman" w:cs="Times New Roman"/>
          <w:sz w:val="21"/>
        </w:rPr>
        <w:t>you?</w:t>
      </w:r>
    </w:p>
    <w:p>
      <w:pPr>
        <w:pStyle w:val="3"/>
        <w:spacing w:before="8" w:line="360" w:lineRule="auto"/>
        <w:ind w:left="0"/>
        <w:rPr>
          <w:rFonts w:hint="default" w:ascii="Times New Roman" w:hAnsi="Times New Roman" w:cs="Times New Roman"/>
          <w:sz w:val="19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181610</wp:posOffset>
                </wp:positionV>
                <wp:extent cx="3984625" cy="0"/>
                <wp:effectExtent l="0" t="0" r="0" b="0"/>
                <wp:wrapTopAndBottom/>
                <wp:docPr id="5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4625" cy="0"/>
                        </a:xfrm>
                        <a:prstGeom prst="line">
                          <a:avLst/>
                        </a:prstGeom>
                        <a:ln w="8709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90pt;margin-top:14.3pt;height:0pt;width:313.75pt;mso-position-horizontal-relative:page;mso-wrap-distance-bottom:0pt;mso-wrap-distance-top:0pt;z-index:-251651072;mso-width-relative:page;mso-height-relative:page;" filled="f" stroked="t" coordsize="21600,21600" o:gfxdata="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Hb9dOdgAAAAJAQAADwAAAAAAAAABACAAAAAiAAAA&#10;ZHJzL2Rvd25yZXYueG1sUEsBAhQAFAAAAAgAh07iQL93ZxGVAQAACgMAAA4AAAAAAAAAAQAgAAAA&#10;JwEAAGRycy9lMm9Eb2MueG1sUEsFBgAAAAAGAAYAWQEAAC4FAAAAAA==&#10;">
                <v:fill on="f" focussize="0,0"/>
                <v:stroke weight="0.685748031496063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10"/>
        <w:numPr>
          <w:ilvl w:val="0"/>
          <w:numId w:val="12"/>
        </w:numPr>
        <w:tabs>
          <w:tab w:val="left" w:pos="435"/>
        </w:tabs>
        <w:spacing w:before="45" w:after="0" w:line="360" w:lineRule="auto"/>
        <w:ind w:left="434" w:right="0" w:hanging="315"/>
        <w:jc w:val="left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t>Where will you find fun if you are interested in</w:t>
      </w:r>
      <w:r>
        <w:rPr>
          <w:rFonts w:hint="default" w:ascii="Times New Roman" w:hAnsi="Times New Roman" w:cs="Times New Roman"/>
          <w:spacing w:val="-14"/>
          <w:sz w:val="21"/>
        </w:rPr>
        <w:t xml:space="preserve"> </w:t>
      </w:r>
      <w:r>
        <w:rPr>
          <w:rFonts w:hint="default" w:ascii="Times New Roman" w:hAnsi="Times New Roman" w:cs="Times New Roman"/>
          <w:sz w:val="21"/>
        </w:rPr>
        <w:t>reading?</w:t>
      </w:r>
    </w:p>
    <w:p>
      <w:pPr>
        <w:pStyle w:val="3"/>
        <w:spacing w:before="8" w:line="360" w:lineRule="auto"/>
        <w:ind w:left="0"/>
        <w:rPr>
          <w:rFonts w:hint="default" w:ascii="Times New Roman" w:hAnsi="Times New Roman" w:cs="Times New Roman"/>
          <w:sz w:val="19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181610</wp:posOffset>
                </wp:positionV>
                <wp:extent cx="3984625" cy="0"/>
                <wp:effectExtent l="0" t="0" r="0" b="0"/>
                <wp:wrapTopAndBottom/>
                <wp:docPr id="6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4625" cy="0"/>
                        </a:xfrm>
                        <a:prstGeom prst="line">
                          <a:avLst/>
                        </a:prstGeom>
                        <a:ln w="8709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90pt;margin-top:14.3pt;height:0pt;width:313.75pt;mso-position-horizontal-relative:page;mso-wrap-distance-bottom:0pt;mso-wrap-distance-top:0pt;z-index:-251649024;mso-width-relative:page;mso-height-relative:page;" filled="f" stroked="t" coordsize="21600,21600" o:gfxdata="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Hb9dOdgAAAAJAQAADwAAAAAAAAABACAAAAAiAAAA&#10;ZHJzL2Rvd25yZXYueG1sUEsBAhQAFAAAAAgAh07iQIuqnrmVAQAACgMAAA4AAAAAAAAAAQAgAAAA&#10;JwEAAGRycy9lMm9Eb2MueG1sUEsFBgAAAAAGAAYAWQEAAC4FAAAAAA==&#10;">
                <v:fill on="f" focussize="0,0"/>
                <v:stroke weight="0.685748031496063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3"/>
        <w:spacing w:line="360" w:lineRule="auto"/>
        <w:ind w:left="0"/>
        <w:rPr>
          <w:rFonts w:hint="default" w:ascii="Times New Roman" w:hAnsi="Times New Roman" w:cs="Times New Roman"/>
          <w:sz w:val="23"/>
        </w:rPr>
      </w:pPr>
    </w:p>
    <w:p>
      <w:pPr>
        <w:pStyle w:val="2"/>
        <w:numPr>
          <w:ilvl w:val="0"/>
          <w:numId w:val="1"/>
        </w:numPr>
        <w:tabs>
          <w:tab w:val="left" w:pos="392"/>
        </w:tabs>
        <w:spacing w:before="4" w:after="0" w:line="360" w:lineRule="auto"/>
        <w:ind w:left="391" w:right="0" w:hanging="272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写作技能</w:t>
      </w:r>
    </w:p>
    <w:p>
      <w:pPr>
        <w:pStyle w:val="10"/>
        <w:numPr>
          <w:ilvl w:val="0"/>
          <w:numId w:val="13"/>
        </w:numPr>
        <w:tabs>
          <w:tab w:val="left" w:pos="516"/>
          <w:tab w:val="left" w:pos="517"/>
        </w:tabs>
        <w:spacing w:before="0" w:after="0" w:line="360" w:lineRule="auto"/>
        <w:ind w:left="516" w:right="0" w:hanging="397"/>
        <w:jc w:val="left"/>
        <w:rPr>
          <w:rFonts w:hint="default" w:ascii="Times New Roman" w:hAnsi="Times New Roman" w:eastAsia="宋体" w:cs="Times New Roman"/>
          <w:sz w:val="21"/>
        </w:rPr>
      </w:pPr>
      <w:r>
        <w:rPr>
          <w:rFonts w:hint="default" w:ascii="Times New Roman" w:hAnsi="Times New Roman" w:eastAsia="宋体" w:cs="Times New Roman"/>
          <w:spacing w:val="-3"/>
          <w:sz w:val="21"/>
        </w:rPr>
        <w:t>单词拼写</w:t>
      </w:r>
      <w:r>
        <w:rPr>
          <w:rFonts w:hint="default" w:ascii="Times New Roman" w:hAnsi="Times New Roman" w:eastAsia="宋体" w:cs="Times New Roman"/>
          <w:sz w:val="21"/>
        </w:rPr>
        <w:t>（</w:t>
      </w:r>
      <w:r>
        <w:rPr>
          <w:rFonts w:hint="default" w:ascii="Times New Roman" w:hAnsi="Times New Roman" w:cs="Times New Roman"/>
          <w:sz w:val="21"/>
        </w:rPr>
        <w:t>5</w:t>
      </w:r>
      <w:r>
        <w:rPr>
          <w:rFonts w:hint="default" w:ascii="Times New Roman" w:hAnsi="Times New Roman" w:cs="Times New Roman"/>
          <w:spacing w:val="6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pacing w:val="-13"/>
          <w:sz w:val="21"/>
        </w:rPr>
        <w:t xml:space="preserve">小题，计 </w:t>
      </w:r>
      <w:r>
        <w:rPr>
          <w:rFonts w:hint="default" w:ascii="Times New Roman" w:hAnsi="Times New Roman" w:cs="Times New Roman"/>
          <w:sz w:val="21"/>
        </w:rPr>
        <w:t>10</w:t>
      </w:r>
      <w:r>
        <w:rPr>
          <w:rFonts w:hint="default" w:ascii="Times New Roman" w:hAnsi="Times New Roman" w:cs="Times New Roman"/>
          <w:spacing w:val="3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分）</w:t>
      </w:r>
    </w:p>
    <w:p>
      <w:pPr>
        <w:pStyle w:val="3"/>
        <w:tabs>
          <w:tab w:val="left" w:pos="3358"/>
          <w:tab w:val="left" w:pos="3879"/>
          <w:tab w:val="left" w:pos="5038"/>
          <w:tab w:val="left" w:pos="7487"/>
          <w:tab w:val="left" w:pos="7853"/>
        </w:tabs>
        <w:spacing w:before="43" w:line="360" w:lineRule="auto"/>
        <w:ind w:right="112" w:firstLine="4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It</w:t>
      </w:r>
      <w:r>
        <w:rPr>
          <w:rFonts w:hint="default" w:ascii="Times New Roman" w:hAnsi="Times New Roman" w:cs="Times New Roman"/>
          <w:spacing w:val="26"/>
        </w:rPr>
        <w:t xml:space="preserve"> </w:t>
      </w:r>
      <w:r>
        <w:rPr>
          <w:rFonts w:hint="default" w:ascii="Times New Roman" w:hAnsi="Times New Roman" w:cs="Times New Roman"/>
        </w:rPr>
        <w:t>is</w:t>
      </w:r>
      <w:r>
        <w:rPr>
          <w:rFonts w:hint="default" w:ascii="Times New Roman" w:hAnsi="Times New Roman" w:cs="Times New Roman"/>
          <w:spacing w:val="27"/>
        </w:rPr>
        <w:t xml:space="preserve"> </w:t>
      </w:r>
      <w:r>
        <w:rPr>
          <w:rFonts w:hint="default" w:ascii="Times New Roman" w:hAnsi="Times New Roman" w:cs="Times New Roman"/>
        </w:rPr>
        <w:t>very</w:t>
      </w:r>
      <w:r>
        <w:rPr>
          <w:rFonts w:hint="default" w:ascii="Times New Roman" w:hAnsi="Times New Roman" w:cs="Times New Roman"/>
          <w:spacing w:val="25"/>
        </w:rPr>
        <w:t xml:space="preserve"> </w:t>
      </w:r>
      <w:r>
        <w:rPr>
          <w:rFonts w:hint="default" w:ascii="Times New Roman" w:hAnsi="Times New Roman" w:cs="Times New Roman"/>
        </w:rPr>
        <w:t>common</w:t>
      </w:r>
      <w:r>
        <w:rPr>
          <w:rFonts w:hint="default" w:ascii="Times New Roman" w:hAnsi="Times New Roman" w:cs="Times New Roman"/>
          <w:spacing w:val="27"/>
        </w:rPr>
        <w:t xml:space="preserve"> </w:t>
      </w:r>
      <w:r>
        <w:rPr>
          <w:rFonts w:hint="default" w:ascii="Times New Roman" w:hAnsi="Times New Roman" w:cs="Times New Roman"/>
        </w:rPr>
        <w:t>to</w:t>
      </w:r>
      <w:r>
        <w:rPr>
          <w:rFonts w:hint="default" w:ascii="Times New Roman" w:hAnsi="Times New Roman" w:cs="Times New Roman"/>
          <w:spacing w:val="26"/>
        </w:rPr>
        <w:t xml:space="preserve"> </w:t>
      </w:r>
      <w:r>
        <w:rPr>
          <w:rFonts w:hint="default" w:ascii="Times New Roman" w:hAnsi="Times New Roman" w:cs="Times New Roman"/>
        </w:rPr>
        <w:t>raise</w:t>
      </w:r>
      <w:r>
        <w:rPr>
          <w:rFonts w:hint="default" w:ascii="Times New Roman" w:hAnsi="Times New Roman" w:cs="Times New Roman"/>
          <w:spacing w:val="24"/>
        </w:rPr>
        <w:t xml:space="preserve"> </w:t>
      </w:r>
      <w:r>
        <w:rPr>
          <w:rFonts w:hint="default" w:ascii="Times New Roman" w:hAnsi="Times New Roman" w:cs="Times New Roman"/>
        </w:rPr>
        <w:t>money</w:t>
      </w:r>
      <w:r>
        <w:rPr>
          <w:rFonts w:hint="default" w:ascii="Times New Roman" w:hAnsi="Times New Roman" w:cs="Times New Roman"/>
          <w:spacing w:val="29"/>
        </w:rPr>
        <w:t xml:space="preserve"> </w:t>
      </w:r>
      <w:r>
        <w:rPr>
          <w:rFonts w:hint="default" w:ascii="Times New Roman" w:hAnsi="Times New Roman" w:cs="Times New Roman"/>
        </w:rPr>
        <w:t>in</w:t>
      </w:r>
      <w:r>
        <w:rPr>
          <w:rFonts w:hint="default" w:ascii="Times New Roman" w:hAnsi="Times New Roman" w:cs="Times New Roman"/>
          <w:spacing w:val="26"/>
        </w:rPr>
        <w:t xml:space="preserve"> </w:t>
      </w:r>
      <w:r>
        <w:rPr>
          <w:rFonts w:hint="default" w:ascii="Times New Roman" w:hAnsi="Times New Roman" w:cs="Times New Roman"/>
        </w:rPr>
        <w:t>36.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eastAsia="宋体" w:cs="Times New Roman"/>
          <w:spacing w:val="4"/>
        </w:rPr>
        <w:t>（</w:t>
      </w:r>
      <w:r>
        <w:rPr>
          <w:rFonts w:hint="default" w:ascii="Times New Roman" w:hAnsi="Times New Roman" w:eastAsia="宋体" w:cs="Times New Roman"/>
          <w:spacing w:val="6"/>
        </w:rPr>
        <w:t>加拿大的</w:t>
      </w:r>
      <w:r>
        <w:rPr>
          <w:rFonts w:hint="default" w:ascii="Times New Roman" w:hAnsi="Times New Roman" w:eastAsia="宋体" w:cs="Times New Roman"/>
        </w:rPr>
        <w:t>）</w:t>
      </w:r>
      <w:r>
        <w:rPr>
          <w:rFonts w:hint="default" w:ascii="Times New Roman" w:hAnsi="Times New Roman" w:eastAsia="宋体" w:cs="Times New Roman"/>
          <w:spacing w:val="14"/>
        </w:rPr>
        <w:t xml:space="preserve"> </w:t>
      </w:r>
      <w:r>
        <w:rPr>
          <w:rFonts w:hint="default" w:ascii="Times New Roman" w:hAnsi="Times New Roman" w:cs="Times New Roman"/>
        </w:rPr>
        <w:t>and</w:t>
      </w:r>
      <w:r>
        <w:rPr>
          <w:rFonts w:hint="default" w:ascii="Times New Roman" w:hAnsi="Times New Roman" w:cs="Times New Roman"/>
          <w:spacing w:val="26"/>
        </w:rPr>
        <w:t xml:space="preserve"> </w:t>
      </w:r>
      <w:r>
        <w:rPr>
          <w:rFonts w:hint="default" w:ascii="Times New Roman" w:hAnsi="Times New Roman" w:cs="Times New Roman"/>
        </w:rPr>
        <w:t>American</w:t>
      </w:r>
      <w:r>
        <w:rPr>
          <w:rFonts w:hint="default" w:ascii="Times New Roman" w:hAnsi="Times New Roman" w:cs="Times New Roman"/>
          <w:spacing w:val="26"/>
        </w:rPr>
        <w:t xml:space="preserve"> </w:t>
      </w:r>
      <w:r>
        <w:rPr>
          <w:rFonts w:hint="default" w:ascii="Times New Roman" w:hAnsi="Times New Roman" w:cs="Times New Roman"/>
        </w:rPr>
        <w:t>schools. Students,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teachers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and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parents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have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many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special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ways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to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raise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money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for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field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trips.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Some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 xml:space="preserve">schools think of great ideas. Here I can tell you </w:t>
      </w:r>
      <w:r>
        <w:rPr>
          <w:rFonts w:hint="default" w:ascii="Times New Roman" w:hAnsi="Times New Roman" w:cs="Times New Roman"/>
          <w:spacing w:val="-2"/>
        </w:rPr>
        <w:t xml:space="preserve">one </w:t>
      </w:r>
      <w:r>
        <w:rPr>
          <w:rFonts w:hint="default" w:ascii="Times New Roman" w:hAnsi="Times New Roman" w:cs="Times New Roman"/>
        </w:rPr>
        <w:t xml:space="preserve">of </w:t>
      </w:r>
      <w:r>
        <w:rPr>
          <w:rFonts w:hint="default" w:ascii="Times New Roman" w:hAnsi="Times New Roman" w:cs="Times New Roman"/>
          <w:spacing w:val="-2"/>
        </w:rPr>
        <w:t xml:space="preserve">the </w:t>
      </w:r>
      <w:r>
        <w:rPr>
          <w:rFonts w:hint="default" w:ascii="Times New Roman" w:hAnsi="Times New Roman" w:cs="Times New Roman"/>
        </w:rPr>
        <w:t>ideas. Students spend one</w:t>
      </w:r>
      <w:r>
        <w:rPr>
          <w:rFonts w:hint="default" w:ascii="Times New Roman" w:hAnsi="Times New Roman" w:cs="Times New Roman"/>
          <w:spacing w:val="-28"/>
        </w:rPr>
        <w:t xml:space="preserve"> </w:t>
      </w:r>
      <w:r>
        <w:rPr>
          <w:rFonts w:hint="default" w:ascii="Times New Roman" w:hAnsi="Times New Roman" w:cs="Times New Roman"/>
        </w:rPr>
        <w:t>37.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d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buying a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ticket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for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  <w:spacing w:val="-5"/>
        </w:rPr>
        <w:t>draw.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After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all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tickets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are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sold,one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ticket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is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drawn.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student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with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winning ticket will be the king or</w:t>
      </w:r>
      <w:r>
        <w:rPr>
          <w:rFonts w:hint="default" w:ascii="Times New Roman" w:hAnsi="Times New Roman" w:cs="Times New Roman"/>
          <w:spacing w:val="35"/>
        </w:rPr>
        <w:t xml:space="preserve"> </w:t>
      </w:r>
      <w:r>
        <w:rPr>
          <w:rFonts w:hint="default" w:ascii="Times New Roman" w:hAnsi="Times New Roman" w:cs="Times New Roman"/>
        </w:rPr>
        <w:t>38.</w:t>
      </w:r>
      <w:r>
        <w:rPr>
          <w:rFonts w:hint="default" w:ascii="Times New Roman" w:hAnsi="Times New Roman" w:cs="Times New Roman"/>
          <w:spacing w:val="4"/>
        </w:rPr>
        <w:t xml:space="preserve"> </w:t>
      </w:r>
      <w:r>
        <w:rPr>
          <w:rFonts w:hint="default" w:ascii="Times New Roman" w:hAnsi="Times New Roman" w:cs="Times New Roman"/>
        </w:rPr>
        <w:t>q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 xml:space="preserve">for the next sehool </w:t>
      </w:r>
      <w:r>
        <w:rPr>
          <w:rFonts w:hint="default" w:ascii="Times New Roman" w:hAnsi="Times New Roman" w:cs="Times New Roman"/>
          <w:spacing w:val="-6"/>
        </w:rPr>
        <w:t xml:space="preserve">day. </w:t>
      </w:r>
      <w:r>
        <w:rPr>
          <w:rFonts w:hint="default" w:ascii="Times New Roman" w:hAnsi="Times New Roman" w:cs="Times New Roman"/>
        </w:rPr>
        <w:t xml:space="preserve">They will </w:t>
      </w:r>
      <w:r>
        <w:rPr>
          <w:rFonts w:hint="default" w:ascii="Times New Roman" w:hAnsi="Times New Roman" w:cs="Times New Roman"/>
          <w:spacing w:val="-3"/>
        </w:rPr>
        <w:t xml:space="preserve">have </w:t>
      </w:r>
      <w:r>
        <w:rPr>
          <w:rFonts w:hint="default" w:ascii="Times New Roman" w:hAnsi="Times New Roman" w:cs="Times New Roman"/>
        </w:rPr>
        <w:t>some special rights. For example, the headmaster</w:t>
      </w:r>
      <w:r>
        <w:rPr>
          <w:rFonts w:hint="default" w:ascii="Times New Roman" w:hAnsi="Times New Roman" w:cs="Times New Roman"/>
          <w:spacing w:val="7"/>
        </w:rPr>
        <w:t xml:space="preserve"> </w:t>
      </w:r>
      <w:r>
        <w:rPr>
          <w:rFonts w:hint="default" w:ascii="Times New Roman" w:hAnsi="Times New Roman" w:cs="Times New Roman"/>
        </w:rPr>
        <w:t>39.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</w:rPr>
        <w:t>g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him/her in the morning</w:t>
      </w:r>
      <w:r>
        <w:rPr>
          <w:rFonts w:hint="default" w:ascii="Times New Roman" w:hAnsi="Times New Roman" w:cs="Times New Roman"/>
          <w:spacing w:val="13"/>
        </w:rPr>
        <w:t xml:space="preserve"> </w:t>
      </w:r>
      <w:r>
        <w:rPr>
          <w:rFonts w:hint="default" w:ascii="Times New Roman" w:hAnsi="Times New Roman" w:cs="Times New Roman"/>
        </w:rPr>
        <w:t>and</w:t>
      </w:r>
      <w:r>
        <w:rPr>
          <w:rFonts w:hint="default" w:ascii="Times New Roman" w:hAnsi="Times New Roman" w:cs="Times New Roman"/>
          <w:spacing w:val="3"/>
        </w:rPr>
        <w:t xml:space="preserve"> </w:t>
      </w:r>
      <w:r>
        <w:rPr>
          <w:rFonts w:hint="default" w:ascii="Times New Roman" w:hAnsi="Times New Roman" w:cs="Times New Roman"/>
        </w:rPr>
        <w:t>40.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eastAsia="宋体" w:cs="Times New Roman"/>
          <w:spacing w:val="-3"/>
        </w:rPr>
        <w:t>（</w:t>
      </w:r>
      <w:r>
        <w:rPr>
          <w:rFonts w:hint="default" w:ascii="Times New Roman" w:hAnsi="Times New Roman" w:eastAsia="宋体" w:cs="Times New Roman"/>
        </w:rPr>
        <w:t>预</w:t>
      </w:r>
      <w:r>
        <w:rPr>
          <w:rFonts w:hint="default" w:ascii="Times New Roman" w:hAnsi="Times New Roman" w:eastAsia="宋体" w:cs="Times New Roman"/>
          <w:spacing w:val="-3"/>
        </w:rPr>
        <w:t>定</w:t>
      </w:r>
      <w:r>
        <w:rPr>
          <w:rFonts w:hint="default" w:ascii="Times New Roman" w:hAnsi="Times New Roman" w:eastAsia="宋体" w:cs="Times New Roman"/>
          <w:spacing w:val="-7"/>
        </w:rPr>
        <w:t>）</w:t>
      </w:r>
      <w:r>
        <w:rPr>
          <w:rFonts w:hint="default" w:ascii="Times New Roman" w:hAnsi="Times New Roman" w:cs="Times New Roman"/>
          <w:spacing w:val="-7"/>
        </w:rPr>
        <w:t xml:space="preserve">a </w:t>
      </w:r>
      <w:r>
        <w:rPr>
          <w:rFonts w:hint="default" w:ascii="Times New Roman" w:hAnsi="Times New Roman" w:cs="Times New Roman"/>
        </w:rPr>
        <w:t xml:space="preserve">special lunch for the student. The student even can sits in the headmaster's chair for the </w:t>
      </w:r>
      <w:r>
        <w:rPr>
          <w:rFonts w:hint="default" w:ascii="Times New Roman" w:hAnsi="Times New Roman" w:cs="Times New Roman"/>
          <w:spacing w:val="-3"/>
        </w:rPr>
        <w:t xml:space="preserve">day </w:t>
      </w:r>
      <w:r>
        <w:rPr>
          <w:rFonts w:hint="default" w:ascii="Times New Roman" w:hAnsi="Times New Roman" w:cs="Times New Roman"/>
        </w:rPr>
        <w:t>and use the headmaster's mobile phone to call home. How interesting it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is!</w:t>
      </w:r>
    </w:p>
    <w:p>
      <w:pPr>
        <w:pStyle w:val="10"/>
        <w:numPr>
          <w:ilvl w:val="0"/>
          <w:numId w:val="13"/>
        </w:numPr>
        <w:tabs>
          <w:tab w:val="left" w:pos="509"/>
          <w:tab w:val="left" w:pos="510"/>
        </w:tabs>
        <w:spacing w:before="5" w:after="0" w:line="360" w:lineRule="auto"/>
        <w:ind w:left="509" w:right="0" w:hanging="390"/>
        <w:jc w:val="left"/>
        <w:rPr>
          <w:rFonts w:hint="default" w:ascii="Times New Roman" w:hAnsi="Times New Roman" w:eastAsia="宋体" w:cs="Times New Roman"/>
          <w:sz w:val="21"/>
        </w:rPr>
      </w:pPr>
      <w:r>
        <w:rPr>
          <w:rFonts w:hint="default" w:ascii="Times New Roman" w:hAnsi="Times New Roman" w:eastAsia="宋体" w:cs="Times New Roman"/>
          <w:spacing w:val="-3"/>
          <w:sz w:val="21"/>
        </w:rPr>
        <w:t>综合填空</w:t>
      </w:r>
      <w:r>
        <w:rPr>
          <w:rFonts w:hint="default" w:ascii="Times New Roman" w:hAnsi="Times New Roman" w:eastAsia="宋体" w:cs="Times New Roman"/>
          <w:sz w:val="21"/>
        </w:rPr>
        <w:t>（</w:t>
      </w:r>
      <w:r>
        <w:rPr>
          <w:rFonts w:hint="default" w:ascii="Times New Roman" w:hAnsi="Times New Roman" w:cs="Times New Roman"/>
          <w:sz w:val="21"/>
        </w:rPr>
        <w:t>10</w:t>
      </w:r>
      <w:r>
        <w:rPr>
          <w:rFonts w:hint="default" w:ascii="Times New Roman" w:hAnsi="Times New Roman" w:cs="Times New Roman"/>
          <w:spacing w:val="3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pacing w:val="-12"/>
          <w:sz w:val="21"/>
        </w:rPr>
        <w:t xml:space="preserve">小题，计 </w:t>
      </w:r>
      <w:r>
        <w:rPr>
          <w:rFonts w:hint="default" w:ascii="Times New Roman" w:hAnsi="Times New Roman" w:cs="Times New Roman"/>
          <w:sz w:val="21"/>
        </w:rPr>
        <w:t>10</w:t>
      </w:r>
      <w:r>
        <w:rPr>
          <w:rFonts w:hint="default" w:ascii="Times New Roman" w:hAnsi="Times New Roman" w:cs="Times New Roman"/>
          <w:spacing w:val="3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分）</w:t>
      </w:r>
    </w:p>
    <w:p>
      <w:pPr>
        <w:pStyle w:val="3"/>
        <w:tabs>
          <w:tab w:val="left" w:pos="1613"/>
          <w:tab w:val="left" w:pos="6387"/>
          <w:tab w:val="left" w:pos="6932"/>
        </w:tabs>
        <w:spacing w:before="29" w:line="360" w:lineRule="auto"/>
        <w:ind w:right="113" w:firstLine="4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spent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my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hoiday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with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my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parents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in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Shanghai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last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  <w:spacing w:val="-5"/>
        </w:rPr>
        <w:t>summer</w:t>
      </w:r>
      <w:r>
        <w:rPr>
          <w:rFonts w:hint="default" w:ascii="Times New Roman" w:hAnsi="Times New Roman" w:cs="Times New Roman"/>
          <w:spacing w:val="-6"/>
        </w:rPr>
        <w:t xml:space="preserve">. </w:t>
      </w:r>
      <w:r>
        <w:rPr>
          <w:rFonts w:hint="default" w:ascii="Times New Roman" w:hAnsi="Times New Roman" w:cs="Times New Roman"/>
        </w:rPr>
        <w:t>It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41.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t</w:t>
      </w:r>
      <w:r>
        <w:rPr>
          <w:rFonts w:hint="default" w:ascii="Times New Roman" w:hAnsi="Times New Roman" w:cs="Times New Roman"/>
          <w:spacing w:val="-4"/>
          <w:u w:val="single"/>
        </w:rPr>
        <w:t xml:space="preserve"> </w:t>
      </w:r>
      <w:r>
        <w:rPr>
          <w:rFonts w:hint="default" w:ascii="Times New Roman" w:hAnsi="Times New Roman" w:cs="Times New Roman"/>
          <w:spacing w:val="-4"/>
          <w:u w:val="single"/>
        </w:rPr>
        <w:tab/>
      </w:r>
      <w:r>
        <w:rPr>
          <w:rFonts w:hint="default" w:ascii="Times New Roman" w:hAnsi="Times New Roman" w:cs="Times New Roman"/>
          <w:spacing w:val="-4"/>
          <w:u w:val="single"/>
        </w:rPr>
        <w:tab/>
      </w:r>
      <w:r>
        <w:rPr>
          <w:rFonts w:hint="default" w:ascii="Times New Roman" w:hAnsi="Times New Roman" w:cs="Times New Roman"/>
        </w:rPr>
        <w:t>us ten hours</w:t>
      </w:r>
      <w:r>
        <w:rPr>
          <w:rFonts w:hint="default" w:ascii="Times New Roman" w:hAnsi="Times New Roman" w:cs="Times New Roman"/>
          <w:spacing w:val="-25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 xml:space="preserve">from </w:t>
      </w:r>
      <w:r>
        <w:rPr>
          <w:rFonts w:hint="default" w:ascii="Times New Roman" w:hAnsi="Times New Roman" w:cs="Times New Roman"/>
          <w:spacing w:val="-3"/>
        </w:rPr>
        <w:t xml:space="preserve">my </w:t>
      </w:r>
      <w:r>
        <w:rPr>
          <w:rFonts w:hint="default" w:ascii="Times New Roman" w:hAnsi="Times New Roman" w:cs="Times New Roman"/>
        </w:rPr>
        <w:t>hometown ---- Bejing to Shanghai by train. The city</w:t>
      </w:r>
      <w:r>
        <w:rPr>
          <w:rFonts w:hint="default" w:ascii="Times New Roman" w:hAnsi="Times New Roman" w:cs="Times New Roman"/>
          <w:spacing w:val="23"/>
        </w:rPr>
        <w:t xml:space="preserve"> </w:t>
      </w:r>
      <w:r>
        <w:rPr>
          <w:rFonts w:hint="default" w:ascii="Times New Roman" w:hAnsi="Times New Roman" w:cs="Times New Roman"/>
        </w:rPr>
        <w:t>was</w:t>
      </w:r>
      <w:r>
        <w:rPr>
          <w:rFonts w:hint="default" w:ascii="Times New Roman" w:hAnsi="Times New Roman" w:cs="Times New Roman"/>
          <w:spacing w:val="5"/>
        </w:rPr>
        <w:t xml:space="preserve"> </w:t>
      </w:r>
      <w:r>
        <w:rPr>
          <w:rFonts w:hint="default" w:ascii="Times New Roman" w:hAnsi="Times New Roman" w:cs="Times New Roman"/>
        </w:rPr>
        <w:t>42.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eastAsia="宋体" w:cs="Times New Roman"/>
        </w:rPr>
        <w:t>（</w:t>
      </w:r>
      <w:r>
        <w:rPr>
          <w:rFonts w:hint="default" w:ascii="Times New Roman" w:hAnsi="Times New Roman" w:cs="Times New Roman"/>
        </w:rPr>
        <w:t>wonder</w:t>
      </w:r>
      <w:r>
        <w:rPr>
          <w:rFonts w:hint="default" w:ascii="Times New Roman" w:hAnsi="Times New Roman" w:eastAsia="宋体" w:cs="Times New Roman"/>
        </w:rPr>
        <w:t xml:space="preserve">） </w:t>
      </w:r>
      <w:r>
        <w:rPr>
          <w:rFonts w:hint="default" w:ascii="Times New Roman" w:hAnsi="Times New Roman" w:cs="Times New Roman"/>
        </w:rPr>
        <w:t>and made me</w:t>
      </w:r>
      <w:r>
        <w:rPr>
          <w:rFonts w:hint="default" w:ascii="Times New Roman" w:hAnsi="Times New Roman" w:cs="Times New Roman"/>
          <w:spacing w:val="10"/>
        </w:rPr>
        <w:t xml:space="preserve"> </w:t>
      </w:r>
      <w:r>
        <w:rPr>
          <w:rFonts w:hint="default" w:ascii="Times New Roman" w:hAnsi="Times New Roman" w:cs="Times New Roman"/>
        </w:rPr>
        <w:t>43.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eastAsia="宋体" w:cs="Times New Roman"/>
          <w:spacing w:val="-3"/>
        </w:rPr>
        <w:t>（兴奋的</w:t>
      </w:r>
      <w:r>
        <w:rPr>
          <w:rFonts w:hint="default" w:ascii="Times New Roman" w:hAnsi="Times New Roman" w:eastAsia="宋体" w:cs="Times New Roman"/>
        </w:rPr>
        <w:t>）</w:t>
      </w:r>
      <w:r>
        <w:rPr>
          <w:rFonts w:hint="default" w:ascii="Times New Roman" w:hAnsi="Times New Roman" w:cs="Times New Roman"/>
          <w:spacing w:val="4"/>
        </w:rPr>
        <w:t xml:space="preserve">. </w:t>
      </w:r>
      <w:r>
        <w:rPr>
          <w:rFonts w:hint="default" w:ascii="Times New Roman" w:hAnsi="Times New Roman" w:cs="Times New Roman"/>
        </w:rPr>
        <w:t>Shanghai</w:t>
      </w:r>
      <w:r>
        <w:rPr>
          <w:rFonts w:hint="default" w:ascii="Times New Roman" w:hAnsi="Times New Roman" w:cs="Times New Roman"/>
          <w:spacing w:val="9"/>
        </w:rPr>
        <w:t xml:space="preserve"> </w:t>
      </w:r>
      <w:r>
        <w:rPr>
          <w:rFonts w:hint="default" w:ascii="Times New Roman" w:hAnsi="Times New Roman" w:cs="Times New Roman"/>
        </w:rPr>
        <w:t>is</w:t>
      </w:r>
      <w:r>
        <w:rPr>
          <w:rFonts w:hint="default" w:ascii="Times New Roman" w:hAnsi="Times New Roman" w:cs="Times New Roman"/>
          <w:spacing w:val="9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9"/>
        </w:rPr>
        <w:t xml:space="preserve"> </w:t>
      </w:r>
      <w:r>
        <w:rPr>
          <w:rFonts w:hint="default" w:ascii="Times New Roman" w:hAnsi="Times New Roman" w:cs="Times New Roman"/>
        </w:rPr>
        <w:t>very</w:t>
      </w:r>
      <w:r>
        <w:rPr>
          <w:rFonts w:hint="default" w:ascii="Times New Roman" w:hAnsi="Times New Roman" w:cs="Times New Roman"/>
          <w:spacing w:val="10"/>
        </w:rPr>
        <w:t xml:space="preserve"> </w:t>
      </w:r>
      <w:r>
        <w:rPr>
          <w:rFonts w:hint="default" w:ascii="Times New Roman" w:hAnsi="Times New Roman" w:cs="Times New Roman"/>
        </w:rPr>
        <w:t>big</w:t>
      </w:r>
      <w:r>
        <w:rPr>
          <w:rFonts w:hint="default" w:ascii="Times New Roman" w:hAnsi="Times New Roman" w:cs="Times New Roman"/>
          <w:spacing w:val="9"/>
        </w:rPr>
        <w:t xml:space="preserve"> </w:t>
      </w:r>
      <w:r>
        <w:rPr>
          <w:rFonts w:hint="default" w:ascii="Times New Roman" w:hAnsi="Times New Roman" w:cs="Times New Roman"/>
          <w:spacing w:val="-5"/>
        </w:rPr>
        <w:t>ciy</w:t>
      </w:r>
      <w:r>
        <w:rPr>
          <w:rFonts w:hint="default" w:ascii="Times New Roman" w:hAnsi="Times New Roman" w:cs="Times New Roman"/>
          <w:spacing w:val="2"/>
        </w:rPr>
        <w:t xml:space="preserve">.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10"/>
        </w:rPr>
        <w:t xml:space="preserve"> </w:t>
      </w:r>
      <w:r>
        <w:rPr>
          <w:rFonts w:hint="default" w:ascii="Times New Roman" w:hAnsi="Times New Roman" w:cs="Times New Roman"/>
        </w:rPr>
        <w:t>famous</w:t>
      </w:r>
      <w:r>
        <w:rPr>
          <w:rFonts w:hint="default" w:ascii="Times New Roman" w:hAnsi="Times New Roman" w:cs="Times New Roman"/>
          <w:spacing w:val="9"/>
        </w:rPr>
        <w:t xml:space="preserve"> </w:t>
      </w:r>
      <w:r>
        <w:rPr>
          <w:rFonts w:hint="default" w:ascii="Times New Roman" w:hAnsi="Times New Roman" w:cs="Times New Roman"/>
        </w:rPr>
        <w:t>Nanjing</w:t>
      </w:r>
      <w:r>
        <w:rPr>
          <w:rFonts w:hint="default" w:ascii="Times New Roman" w:hAnsi="Times New Roman" w:cs="Times New Roman"/>
          <w:spacing w:val="8"/>
        </w:rPr>
        <w:t xml:space="preserve"> </w:t>
      </w:r>
      <w:r>
        <w:rPr>
          <w:rFonts w:hint="default" w:ascii="Times New Roman" w:hAnsi="Times New Roman" w:cs="Times New Roman"/>
        </w:rPr>
        <w:t>road</w:t>
      </w:r>
      <w:r>
        <w:rPr>
          <w:rFonts w:hint="default" w:ascii="Times New Roman" w:hAnsi="Times New Roman" w:cs="Times New Roman"/>
          <w:spacing w:val="7"/>
        </w:rPr>
        <w:t xml:space="preserve"> </w:t>
      </w:r>
      <w:r>
        <w:rPr>
          <w:rFonts w:hint="default" w:ascii="Times New Roman" w:hAnsi="Times New Roman" w:cs="Times New Roman"/>
        </w:rPr>
        <w:t>is</w:t>
      </w:r>
      <w:r>
        <w:rPr>
          <w:rFonts w:hint="default" w:ascii="Times New Roman" w:hAnsi="Times New Roman" w:cs="Times New Roman"/>
          <w:spacing w:val="8"/>
        </w:rPr>
        <w:t xml:space="preserve"> </w:t>
      </w:r>
      <w:r>
        <w:rPr>
          <w:rFonts w:hint="default" w:ascii="Times New Roman" w:hAnsi="Times New Roman" w:cs="Times New Roman"/>
        </w:rPr>
        <w:t>so</w:t>
      </w:r>
      <w:r>
        <w:rPr>
          <w:rFonts w:hint="default" w:ascii="Times New Roman" w:hAnsi="Times New Roman" w:cs="Times New Roman"/>
          <w:spacing w:val="9"/>
        </w:rPr>
        <w:t xml:space="preserve"> </w:t>
      </w:r>
      <w:r>
        <w:rPr>
          <w:rFonts w:hint="default" w:ascii="Times New Roman" w:hAnsi="Times New Roman" w:cs="Times New Roman"/>
        </w:rPr>
        <w:t>wide</w:t>
      </w:r>
      <w:r>
        <w:rPr>
          <w:rFonts w:hint="default" w:ascii="Times New Roman" w:hAnsi="Times New Roman" w:cs="Times New Roman"/>
          <w:spacing w:val="15"/>
        </w:rPr>
        <w:t xml:space="preserve"> </w:t>
      </w:r>
      <w:r>
        <w:rPr>
          <w:rFonts w:hint="default" w:ascii="Times New Roman" w:hAnsi="Times New Roman" w:cs="Times New Roman"/>
        </w:rPr>
        <w:t>44.</w:t>
      </w:r>
    </w:p>
    <w:p>
      <w:pPr>
        <w:pStyle w:val="3"/>
        <w:tabs>
          <w:tab w:val="left" w:pos="791"/>
        </w:tabs>
        <w:spacing w:line="360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w w:val="100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it took us long time to go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across.</w:t>
      </w:r>
    </w:p>
    <w:p>
      <w:pPr>
        <w:pStyle w:val="3"/>
        <w:tabs>
          <w:tab w:val="left" w:pos="4713"/>
          <w:tab w:val="left" w:pos="4947"/>
          <w:tab w:val="left" w:pos="7674"/>
        </w:tabs>
        <w:spacing w:before="51" w:line="360" w:lineRule="auto"/>
        <w:ind w:right="113" w:firstLine="4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Walking along the road, </w:t>
      </w:r>
      <w:r>
        <w:rPr>
          <w:rFonts w:hint="default" w:ascii="Times New Roman" w:hAnsi="Times New Roman" w:cs="Times New Roman"/>
          <w:spacing w:val="-3"/>
        </w:rPr>
        <w:t xml:space="preserve">we </w:t>
      </w:r>
      <w:r>
        <w:rPr>
          <w:rFonts w:hint="default" w:ascii="Times New Roman" w:hAnsi="Times New Roman" w:cs="Times New Roman"/>
        </w:rPr>
        <w:t>soon</w:t>
      </w:r>
      <w:r>
        <w:rPr>
          <w:rFonts w:hint="default" w:ascii="Times New Roman" w:hAnsi="Times New Roman" w:cs="Times New Roman"/>
          <w:spacing w:val="16"/>
        </w:rPr>
        <w:t xml:space="preserve"> </w:t>
      </w:r>
      <w:r>
        <w:rPr>
          <w:rFonts w:hint="default" w:ascii="Times New Roman" w:hAnsi="Times New Roman" w:cs="Times New Roman"/>
        </w:rPr>
        <w:t>get</w:t>
      </w:r>
      <w:r>
        <w:rPr>
          <w:rFonts w:hint="default" w:ascii="Times New Roman" w:hAnsi="Times New Roman" w:cs="Times New Roman"/>
          <w:spacing w:val="5"/>
        </w:rPr>
        <w:t xml:space="preserve"> </w:t>
      </w:r>
      <w:r>
        <w:rPr>
          <w:rFonts w:hint="default" w:ascii="Times New Roman" w:hAnsi="Times New Roman" w:cs="Times New Roman"/>
        </w:rPr>
        <w:t>45.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spacing w:val="-2"/>
        </w:rPr>
        <w:t xml:space="preserve">the </w:t>
      </w:r>
      <w:r>
        <w:rPr>
          <w:rFonts w:hint="default" w:ascii="Times New Roman" w:hAnsi="Times New Roman" w:cs="Times New Roman"/>
        </w:rPr>
        <w:t>People's Square.</w:t>
      </w:r>
      <w:r>
        <w:rPr>
          <w:rFonts w:hint="default" w:ascii="Times New Roman" w:hAnsi="Times New Roman" w:cs="Times New Roman"/>
          <w:spacing w:val="11"/>
        </w:rPr>
        <w:t xml:space="preserve"> </w:t>
      </w:r>
      <w:r>
        <w:rPr>
          <w:rFonts w:hint="default" w:ascii="Times New Roman" w:hAnsi="Times New Roman" w:cs="Times New Roman"/>
        </w:rPr>
        <w:t>I</w:t>
      </w:r>
      <w:r>
        <w:rPr>
          <w:rFonts w:hint="default" w:ascii="Times New Roman" w:hAnsi="Times New Roman" w:cs="Times New Roman"/>
          <w:spacing w:val="2"/>
        </w:rPr>
        <w:t xml:space="preserve"> </w:t>
      </w:r>
      <w:r>
        <w:rPr>
          <w:rFonts w:hint="default" w:ascii="Times New Roman" w:hAnsi="Times New Roman" w:cs="Times New Roman"/>
        </w:rPr>
        <w:t>46.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eastAsia="宋体" w:cs="Times New Roman"/>
          <w:spacing w:val="-4"/>
        </w:rPr>
        <w:t>（</w:t>
      </w:r>
      <w:r>
        <w:rPr>
          <w:rFonts w:hint="default" w:ascii="Times New Roman" w:hAnsi="Times New Roman" w:cs="Times New Roman"/>
          <w:spacing w:val="-4"/>
        </w:rPr>
        <w:t>find</w:t>
      </w:r>
      <w:r>
        <w:rPr>
          <w:rFonts w:hint="default" w:ascii="Times New Roman" w:hAnsi="Times New Roman" w:eastAsia="宋体" w:cs="Times New Roman"/>
          <w:spacing w:val="-4"/>
        </w:rPr>
        <w:t xml:space="preserve">） </w:t>
      </w:r>
      <w:r>
        <w:rPr>
          <w:rFonts w:hint="default" w:ascii="Times New Roman" w:hAnsi="Times New Roman" w:cs="Times New Roman"/>
        </w:rPr>
        <w:t xml:space="preserve">that a lot of old people danced and many children flew kites there. </w:t>
      </w:r>
      <w:r>
        <w:rPr>
          <w:rFonts w:hint="default" w:ascii="Times New Roman" w:hAnsi="Times New Roman" w:cs="Times New Roman"/>
          <w:spacing w:val="-4"/>
        </w:rPr>
        <w:t xml:space="preserve">We </w:t>
      </w:r>
      <w:r>
        <w:rPr>
          <w:rFonts w:hint="default" w:ascii="Times New Roman" w:hAnsi="Times New Roman" w:cs="Times New Roman"/>
        </w:rPr>
        <w:t xml:space="preserve">went into the Shanghai Museum as well because </w:t>
      </w:r>
      <w:r>
        <w:rPr>
          <w:rFonts w:hint="default" w:ascii="Times New Roman" w:hAnsi="Times New Roman" w:cs="Times New Roman"/>
          <w:spacing w:val="-3"/>
        </w:rPr>
        <w:t xml:space="preserve">my </w:t>
      </w:r>
      <w:r>
        <w:rPr>
          <w:rFonts w:hint="default" w:ascii="Times New Roman" w:hAnsi="Times New Roman" w:cs="Times New Roman"/>
        </w:rPr>
        <w:t>father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likes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47.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eastAsia="宋体" w:cs="Times New Roman"/>
        </w:rPr>
        <w:t>（</w:t>
      </w:r>
      <w:r>
        <w:rPr>
          <w:rFonts w:hint="default" w:ascii="Times New Roman" w:hAnsi="Times New Roman" w:eastAsia="宋体" w:cs="Times New Roman"/>
          <w:spacing w:val="-2"/>
        </w:rPr>
        <w:t>收集</w:t>
      </w:r>
      <w:r>
        <w:rPr>
          <w:rFonts w:hint="default" w:ascii="Times New Roman" w:hAnsi="Times New Roman" w:eastAsia="宋体" w:cs="Times New Roman"/>
        </w:rPr>
        <w:t xml:space="preserve">） </w:t>
      </w:r>
      <w:r>
        <w:rPr>
          <w:rFonts w:hint="default" w:ascii="Times New Roman" w:hAnsi="Times New Roman" w:cs="Times New Roman"/>
        </w:rPr>
        <w:t>old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things.</w:t>
      </w:r>
    </w:p>
    <w:p>
      <w:pPr>
        <w:pStyle w:val="3"/>
        <w:tabs>
          <w:tab w:val="left" w:pos="3183"/>
        </w:tabs>
        <w:spacing w:line="360" w:lineRule="auto"/>
        <w:ind w:right="116" w:firstLine="4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Next, we </w:t>
      </w:r>
      <w:r>
        <w:rPr>
          <w:rFonts w:hint="default" w:ascii="Times New Roman" w:hAnsi="Times New Roman" w:cs="Times New Roman"/>
          <w:spacing w:val="-2"/>
        </w:rPr>
        <w:t xml:space="preserve">walked </w:t>
      </w:r>
      <w:r>
        <w:rPr>
          <w:rFonts w:hint="default" w:ascii="Times New Roman" w:hAnsi="Times New Roman" w:cs="Times New Roman"/>
        </w:rPr>
        <w:t xml:space="preserve">along the Huangpu </w:t>
      </w:r>
      <w:r>
        <w:rPr>
          <w:rFonts w:hint="default" w:ascii="Times New Roman" w:hAnsi="Times New Roman" w:cs="Times New Roman"/>
          <w:spacing w:val="-4"/>
        </w:rPr>
        <w:t xml:space="preserve">River. </w:t>
      </w:r>
      <w:r>
        <w:rPr>
          <w:rFonts w:hint="default" w:ascii="Times New Roman" w:hAnsi="Times New Roman" w:cs="Times New Roman"/>
        </w:rPr>
        <w:t>There were lots of European-style buildings here. There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were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also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lots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of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48.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eastAsia="宋体" w:cs="Times New Roman"/>
        </w:rPr>
        <w:t>（</w:t>
      </w:r>
      <w:r>
        <w:rPr>
          <w:rFonts w:hint="default" w:ascii="Times New Roman" w:hAnsi="Times New Roman" w:cs="Times New Roman"/>
        </w:rPr>
        <w:t>bank</w:t>
      </w:r>
      <w:r>
        <w:rPr>
          <w:rFonts w:hint="default" w:ascii="Times New Roman" w:hAnsi="Times New Roman" w:eastAsia="宋体" w:cs="Times New Roman"/>
        </w:rPr>
        <w:t>）</w:t>
      </w:r>
      <w:r>
        <w:rPr>
          <w:rFonts w:hint="default" w:ascii="Times New Roman" w:hAnsi="Times New Roman" w:eastAsia="宋体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and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businesses.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Across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Huangpu</w:t>
      </w:r>
      <w:r>
        <w:rPr>
          <w:rFonts w:hint="default" w:ascii="Times New Roman" w:hAnsi="Times New Roman" w:cs="Times New Roman"/>
          <w:spacing w:val="-16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River,we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 xml:space="preserve">could look up the TV </w:t>
      </w:r>
      <w:r>
        <w:rPr>
          <w:rFonts w:hint="default" w:ascii="Times New Roman" w:hAnsi="Times New Roman" w:cs="Times New Roman"/>
          <w:spacing w:val="-8"/>
        </w:rPr>
        <w:t xml:space="preserve">Tower, </w:t>
      </w:r>
      <w:r>
        <w:rPr>
          <w:rFonts w:hint="default" w:ascii="Times New Roman" w:hAnsi="Times New Roman" w:cs="Times New Roman"/>
        </w:rPr>
        <w:t xml:space="preserve">the “Pearl of the </w:t>
      </w:r>
      <w:r>
        <w:rPr>
          <w:rFonts w:hint="default" w:ascii="Times New Roman" w:hAnsi="Times New Roman" w:cs="Times New Roman"/>
          <w:spacing w:val="-3"/>
        </w:rPr>
        <w:t xml:space="preserve">Orient”. </w:t>
      </w:r>
      <w:r>
        <w:rPr>
          <w:rFonts w:hint="default" w:ascii="Times New Roman" w:hAnsi="Times New Roman" w:cs="Times New Roman"/>
        </w:rPr>
        <w:t>It's so great.</w:t>
      </w:r>
    </w:p>
    <w:p>
      <w:pPr>
        <w:pStyle w:val="3"/>
        <w:tabs>
          <w:tab w:val="left" w:pos="3852"/>
        </w:tabs>
        <w:spacing w:before="1" w:line="360" w:lineRule="auto"/>
        <w:ind w:right="116" w:firstLine="4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4"/>
        </w:rPr>
        <w:t xml:space="preserve">We  </w:t>
      </w:r>
      <w:r>
        <w:rPr>
          <w:rFonts w:hint="default" w:ascii="Times New Roman" w:hAnsi="Times New Roman" w:cs="Times New Roman"/>
        </w:rPr>
        <w:t>had a delicious lunch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</w:rPr>
        <w:t>in</w:t>
      </w:r>
      <w:r>
        <w:rPr>
          <w:rFonts w:hint="default" w:ascii="Times New Roman" w:hAnsi="Times New Roman" w:cs="Times New Roman"/>
          <w:spacing w:val="5"/>
        </w:rPr>
        <w:t xml:space="preserve"> </w:t>
      </w:r>
      <w:r>
        <w:rPr>
          <w:rFonts w:hint="default" w:ascii="Times New Roman" w:hAnsi="Times New Roman" w:cs="Times New Roman"/>
        </w:rPr>
        <w:t>49.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 xml:space="preserve">old restaurant. Then </w:t>
      </w:r>
      <w:r>
        <w:rPr>
          <w:rFonts w:hint="default" w:ascii="Times New Roman" w:hAnsi="Times New Roman" w:cs="Times New Roman"/>
          <w:spacing w:val="-3"/>
        </w:rPr>
        <w:t xml:space="preserve">we were </w:t>
      </w:r>
      <w:r>
        <w:rPr>
          <w:rFonts w:hint="default" w:ascii="Times New Roman" w:hAnsi="Times New Roman" w:cs="Times New Roman"/>
        </w:rPr>
        <w:t xml:space="preserve">so tired that we took a taxi back to our hotel. </w:t>
      </w:r>
      <w:r>
        <w:rPr>
          <w:rFonts w:hint="default" w:ascii="Times New Roman" w:hAnsi="Times New Roman" w:cs="Times New Roman"/>
          <w:spacing w:val="-5"/>
        </w:rPr>
        <w:t xml:space="preserve">We </w:t>
      </w:r>
      <w:r>
        <w:rPr>
          <w:rFonts w:hint="default" w:ascii="Times New Roman" w:hAnsi="Times New Roman" w:cs="Times New Roman"/>
        </w:rPr>
        <w:t>took many photos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there.</w:t>
      </w:r>
    </w:p>
    <w:p>
      <w:pPr>
        <w:pStyle w:val="3"/>
        <w:tabs>
          <w:tab w:val="left" w:pos="5362"/>
        </w:tabs>
        <w:spacing w:line="360" w:lineRule="auto"/>
        <w:ind w:left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I really love the </w:t>
      </w:r>
      <w:r>
        <w:rPr>
          <w:rFonts w:hint="default" w:ascii="Times New Roman" w:hAnsi="Times New Roman" w:cs="Times New Roman"/>
          <w:spacing w:val="-4"/>
        </w:rPr>
        <w:t xml:space="preserve">city. </w:t>
      </w:r>
      <w:r>
        <w:rPr>
          <w:rFonts w:hint="default" w:ascii="Times New Roman" w:hAnsi="Times New Roman" w:cs="Times New Roman"/>
        </w:rPr>
        <w:t>I'm looking forward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to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50.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eastAsia="宋体" w:cs="Times New Roman"/>
        </w:rPr>
        <w:t>（</w:t>
      </w:r>
      <w:r>
        <w:rPr>
          <w:rFonts w:hint="default" w:ascii="Times New Roman" w:hAnsi="Times New Roman" w:cs="Times New Roman"/>
        </w:rPr>
        <w:t>go</w:t>
      </w:r>
      <w:r>
        <w:rPr>
          <w:rFonts w:hint="default" w:ascii="Times New Roman" w:hAnsi="Times New Roman" w:eastAsia="宋体" w:cs="Times New Roman"/>
        </w:rPr>
        <w:t>）</w:t>
      </w:r>
      <w:r>
        <w:rPr>
          <w:rFonts w:hint="default" w:ascii="Times New Roman" w:hAnsi="Times New Roman" w:cs="Times New Roman"/>
        </w:rPr>
        <w:t>there again.</w:t>
      </w:r>
    </w:p>
    <w:p>
      <w:pPr>
        <w:pStyle w:val="10"/>
        <w:numPr>
          <w:ilvl w:val="0"/>
          <w:numId w:val="13"/>
        </w:numPr>
        <w:tabs>
          <w:tab w:val="left" w:pos="402"/>
        </w:tabs>
        <w:spacing w:before="43" w:after="0" w:line="360" w:lineRule="auto"/>
        <w:ind w:left="401" w:right="0" w:hanging="282"/>
        <w:jc w:val="left"/>
        <w:rPr>
          <w:rFonts w:hint="default" w:ascii="Times New Roman" w:hAnsi="Times New Roman" w:eastAsia="宋体" w:cs="Times New Roman"/>
          <w:sz w:val="21"/>
        </w:rPr>
      </w:pPr>
      <w:r>
        <w:rPr>
          <w:rFonts w:hint="default" w:ascii="Times New Roman" w:hAnsi="Times New Roman" w:eastAsia="宋体" w:cs="Times New Roman"/>
          <w:spacing w:val="-3"/>
          <w:sz w:val="21"/>
        </w:rPr>
        <w:t>补全对话</w:t>
      </w:r>
      <w:r>
        <w:rPr>
          <w:rFonts w:hint="default" w:ascii="Times New Roman" w:hAnsi="Times New Roman" w:eastAsia="宋体" w:cs="Times New Roman"/>
          <w:sz w:val="21"/>
        </w:rPr>
        <w:t>（</w:t>
      </w:r>
      <w:r>
        <w:rPr>
          <w:rFonts w:hint="default" w:ascii="Times New Roman" w:hAnsi="Times New Roman" w:cs="Times New Roman"/>
          <w:sz w:val="21"/>
        </w:rPr>
        <w:t>5</w:t>
      </w:r>
      <w:r>
        <w:rPr>
          <w:rFonts w:hint="default" w:ascii="Times New Roman" w:hAnsi="Times New Roman" w:cs="Times New Roman"/>
          <w:spacing w:val="3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pacing w:val="-13"/>
          <w:sz w:val="21"/>
        </w:rPr>
        <w:t xml:space="preserve">小题，计 </w:t>
      </w:r>
      <w:r>
        <w:rPr>
          <w:rFonts w:hint="default" w:ascii="Times New Roman" w:hAnsi="Times New Roman" w:cs="Times New Roman"/>
          <w:sz w:val="21"/>
        </w:rPr>
        <w:t>10</w:t>
      </w:r>
      <w:r>
        <w:rPr>
          <w:rFonts w:hint="default" w:ascii="Times New Roman" w:hAnsi="Times New Roman" w:cs="Times New Roman"/>
          <w:spacing w:val="3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分）</w:t>
      </w:r>
    </w:p>
    <w:p>
      <w:pPr>
        <w:pStyle w:val="3"/>
        <w:spacing w:before="48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A: Hello, Hengyang Railway Station. Can I help you?</w:t>
      </w:r>
    </w:p>
    <w:p>
      <w:pPr>
        <w:pStyle w:val="3"/>
        <w:tabs>
          <w:tab w:val="left" w:pos="5044"/>
        </w:tabs>
        <w:spacing w:before="56" w:line="360" w:lineRule="auto"/>
        <w:ind w:right="349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B: </w:t>
      </w:r>
      <w:r>
        <w:rPr>
          <w:rFonts w:hint="default" w:ascii="Times New Roman" w:hAnsi="Times New Roman" w:cs="Times New Roman"/>
          <w:spacing w:val="-4"/>
        </w:rPr>
        <w:t>Yes.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 xml:space="preserve">51. </w:t>
      </w:r>
      <w:r>
        <w:rPr>
          <w:rFonts w:hint="default" w:ascii="Times New Roman" w:hAnsi="Times New Roman" w:cs="Times New Roman"/>
          <w:w w:val="100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 xml:space="preserve">                                                                                    A: All right. </w:t>
      </w:r>
      <w:r>
        <w:rPr>
          <w:rFonts w:hint="default" w:ascii="Times New Roman" w:hAnsi="Times New Roman" w:cs="Times New Roman"/>
          <w:spacing w:val="-10"/>
        </w:rPr>
        <w:t>To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where?</w:t>
      </w:r>
    </w:p>
    <w:p>
      <w:pPr>
        <w:pStyle w:val="3"/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B: Beijing.</w:t>
      </w:r>
    </w:p>
    <w:p>
      <w:pPr>
        <w:pStyle w:val="3"/>
        <w:tabs>
          <w:tab w:val="left" w:pos="4000"/>
        </w:tabs>
        <w:spacing w:before="56" w:line="360" w:lineRule="auto"/>
        <w:ind w:right="444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A: OK. It’s K572. The train leavs at 9:00 a.m. . B: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52.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spacing w:val="-17"/>
        </w:rPr>
        <w:t>?</w:t>
      </w:r>
    </w:p>
    <w:p>
      <w:pPr>
        <w:pStyle w:val="3"/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A: About 19 hours. We have some tickets for the harder sleeper and the soft sleeper. 53.</w:t>
      </w:r>
    </w:p>
    <w:p>
      <w:pPr>
        <w:pStyle w:val="3"/>
        <w:tabs>
          <w:tab w:val="left" w:pos="2839"/>
        </w:tabs>
        <w:spacing w:before="55" w:line="360" w:lineRule="auto"/>
        <w:ind w:right="560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w w:val="100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spacing w:val="-18"/>
        </w:rPr>
        <w:t xml:space="preserve">? </w:t>
      </w:r>
      <w:r>
        <w:rPr>
          <w:rFonts w:hint="default" w:ascii="Times New Roman" w:hAnsi="Times New Roman" w:cs="Times New Roman"/>
        </w:rPr>
        <w:t>B: Mm… Hard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sleeper.</w:t>
      </w:r>
    </w:p>
    <w:p>
      <w:pPr>
        <w:pStyle w:val="3"/>
        <w:tabs>
          <w:tab w:val="left" w:pos="4111"/>
        </w:tabs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A: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54.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?</w:t>
      </w:r>
    </w:p>
    <w:p>
      <w:pPr>
        <w:pStyle w:val="3"/>
        <w:spacing w:before="56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B: 5, please.</w:t>
      </w:r>
    </w:p>
    <w:p>
      <w:pPr>
        <w:pStyle w:val="3"/>
        <w:spacing w:before="56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A: All right. 5 hard sleeper tickets. Come and get them before 5 p.m. tomorrow. 55.</w:t>
      </w:r>
    </w:p>
    <w:p>
      <w:pPr>
        <w:pStyle w:val="3"/>
        <w:tabs>
          <w:tab w:val="left" w:pos="4722"/>
        </w:tabs>
        <w:spacing w:before="55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w w:val="100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</w:rPr>
        <w:t>?</w:t>
      </w:r>
    </w:p>
    <w:p>
      <w:pPr>
        <w:pStyle w:val="3"/>
        <w:spacing w:before="56" w:line="360" w:lineRule="auto"/>
        <w:ind w:right="182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B: My name is Wu Fang and my telephone number is 12345678. Thank you! A: It’s my pleasure.</w:t>
      </w:r>
    </w:p>
    <w:p>
      <w:pPr>
        <w:pStyle w:val="10"/>
        <w:numPr>
          <w:ilvl w:val="0"/>
          <w:numId w:val="13"/>
        </w:numPr>
        <w:tabs>
          <w:tab w:val="left" w:pos="481"/>
        </w:tabs>
        <w:spacing w:before="0" w:after="0" w:line="360" w:lineRule="auto"/>
        <w:ind w:left="480" w:right="0" w:hanging="361"/>
        <w:jc w:val="left"/>
        <w:rPr>
          <w:rFonts w:hint="default" w:ascii="Times New Roman" w:hAnsi="Times New Roman" w:eastAsia="宋体" w:cs="Times New Roman"/>
          <w:sz w:val="21"/>
        </w:rPr>
      </w:pPr>
      <w:r>
        <w:rPr>
          <w:rFonts w:hint="default" w:ascii="Times New Roman" w:hAnsi="Times New Roman" w:eastAsia="宋体" w:cs="Times New Roman"/>
          <w:spacing w:val="-1"/>
          <w:sz w:val="21"/>
        </w:rPr>
        <w:t>书面表达</w:t>
      </w:r>
      <w:r>
        <w:rPr>
          <w:rFonts w:hint="default" w:ascii="Times New Roman" w:hAnsi="Times New Roman" w:eastAsia="宋体" w:cs="Times New Roman"/>
          <w:spacing w:val="-3"/>
          <w:sz w:val="21"/>
        </w:rPr>
        <w:t>（</w:t>
      </w:r>
      <w:r>
        <w:rPr>
          <w:rFonts w:hint="default" w:ascii="Times New Roman" w:hAnsi="Times New Roman" w:eastAsia="宋体" w:cs="Times New Roman"/>
          <w:spacing w:val="-28"/>
          <w:sz w:val="21"/>
        </w:rPr>
        <w:t xml:space="preserve">计 </w:t>
      </w:r>
      <w:r>
        <w:rPr>
          <w:rFonts w:hint="default" w:ascii="Times New Roman" w:hAnsi="Times New Roman" w:cs="Times New Roman"/>
          <w:sz w:val="21"/>
        </w:rPr>
        <w:t>10</w:t>
      </w:r>
      <w:r>
        <w:rPr>
          <w:rFonts w:hint="default" w:ascii="Times New Roman" w:hAnsi="Times New Roman" w:cs="Times New Roman"/>
          <w:spacing w:val="6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分）</w:t>
      </w:r>
    </w:p>
    <w:p>
      <w:pPr>
        <w:pStyle w:val="3"/>
        <w:spacing w:before="43" w:line="360" w:lineRule="auto"/>
        <w:ind w:left="54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描述一次你印象中最快乐的旅行，你可以从以下几个方面思考：</w:t>
      </w:r>
    </w:p>
    <w:p>
      <w:pPr>
        <w:pStyle w:val="10"/>
        <w:numPr>
          <w:ilvl w:val="1"/>
          <w:numId w:val="13"/>
        </w:numPr>
        <w:tabs>
          <w:tab w:val="left" w:pos="807"/>
        </w:tabs>
        <w:spacing w:before="43" w:after="0" w:line="360" w:lineRule="auto"/>
        <w:ind w:left="806" w:right="0" w:hanging="267"/>
        <w:jc w:val="left"/>
        <w:rPr>
          <w:rFonts w:hint="default" w:ascii="Times New Roman" w:hAnsi="Times New Roman" w:eastAsia="宋体" w:cs="Times New Roman"/>
          <w:sz w:val="21"/>
        </w:rPr>
      </w:pPr>
      <w:r>
        <w:rPr>
          <w:rFonts w:hint="default" w:ascii="Times New Roman" w:hAnsi="Times New Roman" w:eastAsia="宋体" w:cs="Times New Roman"/>
          <w:spacing w:val="-1"/>
          <w:sz w:val="21"/>
        </w:rPr>
        <w:t>去了哪里？</w:t>
      </w:r>
    </w:p>
    <w:p>
      <w:pPr>
        <w:pStyle w:val="10"/>
        <w:numPr>
          <w:ilvl w:val="1"/>
          <w:numId w:val="13"/>
        </w:numPr>
        <w:tabs>
          <w:tab w:val="left" w:pos="807"/>
        </w:tabs>
        <w:spacing w:before="43" w:after="0" w:line="360" w:lineRule="auto"/>
        <w:ind w:left="806" w:right="0" w:hanging="267"/>
        <w:jc w:val="left"/>
        <w:rPr>
          <w:rFonts w:hint="default" w:ascii="Times New Roman" w:hAnsi="Times New Roman" w:eastAsia="宋体" w:cs="Times New Roman"/>
          <w:sz w:val="21"/>
        </w:rPr>
      </w:pPr>
      <w:r>
        <w:rPr>
          <w:rFonts w:hint="default" w:ascii="Times New Roman" w:hAnsi="Times New Roman" w:eastAsia="宋体" w:cs="Times New Roman"/>
          <w:spacing w:val="-2"/>
          <w:sz w:val="21"/>
        </w:rPr>
        <w:t>跟谁去的？</w:t>
      </w:r>
    </w:p>
    <w:p>
      <w:pPr>
        <w:pStyle w:val="10"/>
        <w:numPr>
          <w:ilvl w:val="1"/>
          <w:numId w:val="13"/>
        </w:numPr>
        <w:tabs>
          <w:tab w:val="left" w:pos="807"/>
        </w:tabs>
        <w:spacing w:before="43" w:after="0" w:line="360" w:lineRule="auto"/>
        <w:ind w:left="806" w:right="0" w:hanging="267"/>
        <w:jc w:val="left"/>
        <w:rPr>
          <w:rFonts w:hint="default" w:ascii="Times New Roman" w:hAnsi="Times New Roman" w:eastAsia="宋体" w:cs="Times New Roman"/>
          <w:sz w:val="21"/>
        </w:rPr>
      </w:pPr>
      <w:r>
        <w:rPr>
          <w:rFonts w:hint="default" w:ascii="Times New Roman" w:hAnsi="Times New Roman" w:eastAsia="宋体" w:cs="Times New Roman"/>
          <w:spacing w:val="-3"/>
          <w:sz w:val="21"/>
        </w:rPr>
        <w:t>怎么去的？</w:t>
      </w:r>
    </w:p>
    <w:p>
      <w:pPr>
        <w:pStyle w:val="10"/>
        <w:numPr>
          <w:ilvl w:val="1"/>
          <w:numId w:val="13"/>
        </w:numPr>
        <w:tabs>
          <w:tab w:val="left" w:pos="807"/>
        </w:tabs>
        <w:spacing w:before="43" w:after="0" w:line="360" w:lineRule="auto"/>
        <w:ind w:left="806" w:right="0" w:hanging="267"/>
        <w:jc w:val="left"/>
        <w:rPr>
          <w:rFonts w:hint="default" w:ascii="Times New Roman" w:hAnsi="Times New Roman" w:eastAsia="宋体" w:cs="Times New Roman"/>
          <w:sz w:val="21"/>
        </w:rPr>
      </w:pPr>
      <w:r>
        <w:rPr>
          <w:rFonts w:hint="default" w:ascii="Times New Roman" w:hAnsi="Times New Roman" w:eastAsia="宋体" w:cs="Times New Roman"/>
          <w:spacing w:val="-3"/>
          <w:sz w:val="21"/>
        </w:rPr>
        <w:t>什么时候去的？</w:t>
      </w:r>
    </w:p>
    <w:p>
      <w:pPr>
        <w:pStyle w:val="10"/>
        <w:numPr>
          <w:ilvl w:val="1"/>
          <w:numId w:val="13"/>
        </w:numPr>
        <w:tabs>
          <w:tab w:val="left" w:pos="807"/>
        </w:tabs>
        <w:spacing w:before="43" w:after="0" w:line="360" w:lineRule="auto"/>
        <w:ind w:left="806" w:right="0" w:hanging="267"/>
        <w:jc w:val="left"/>
        <w:rPr>
          <w:rFonts w:hint="default" w:ascii="Times New Roman" w:hAnsi="Times New Roman" w:eastAsia="宋体" w:cs="Times New Roman"/>
          <w:sz w:val="21"/>
        </w:rPr>
      </w:pPr>
      <w:r>
        <w:rPr>
          <w:rFonts w:hint="default" w:ascii="Times New Roman" w:hAnsi="Times New Roman" w:eastAsia="宋体" w:cs="Times New Roman"/>
          <w:spacing w:val="-3"/>
          <w:sz w:val="21"/>
        </w:rPr>
        <w:t>在那儿待了几天？</w:t>
      </w:r>
    </w:p>
    <w:p>
      <w:pPr>
        <w:pStyle w:val="10"/>
        <w:numPr>
          <w:ilvl w:val="1"/>
          <w:numId w:val="13"/>
        </w:numPr>
        <w:tabs>
          <w:tab w:val="left" w:pos="807"/>
        </w:tabs>
        <w:spacing w:before="43" w:after="0" w:line="360" w:lineRule="auto"/>
        <w:ind w:left="806" w:right="0" w:hanging="267"/>
        <w:jc w:val="left"/>
        <w:rPr>
          <w:rFonts w:hint="default" w:ascii="Times New Roman" w:hAnsi="Times New Roman" w:eastAsia="宋体" w:cs="Times New Roman"/>
          <w:sz w:val="21"/>
        </w:rPr>
      </w:pPr>
      <w:r>
        <w:rPr>
          <w:rFonts w:hint="default" w:ascii="Times New Roman" w:hAnsi="Times New Roman" w:eastAsia="宋体" w:cs="Times New Roman"/>
          <w:spacing w:val="-3"/>
          <w:sz w:val="21"/>
        </w:rPr>
        <w:t>旅行中发生了哪些快乐的事情？</w:t>
      </w:r>
    </w:p>
    <w:p>
      <w:pPr>
        <w:pStyle w:val="3"/>
        <w:spacing w:before="43" w:line="360" w:lineRule="auto"/>
        <w:ind w:left="54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要求：文章意思连贯、通顺，词数约 </w:t>
      </w:r>
      <w:r>
        <w:rPr>
          <w:rFonts w:hint="default" w:ascii="Times New Roman" w:hAnsi="Times New Roman" w:cs="Times New Roman"/>
        </w:rPr>
        <w:t>80</w:t>
      </w:r>
      <w:r>
        <w:rPr>
          <w:rFonts w:hint="default" w:ascii="Times New Roman" w:hAnsi="Times New Roman" w:eastAsia="宋体" w:cs="Times New Roman"/>
        </w:rPr>
        <w:t>。注意写作时态。</w:t>
      </w:r>
    </w:p>
    <w:p>
      <w:pPr>
        <w:pStyle w:val="3"/>
        <w:spacing w:before="2" w:line="360" w:lineRule="auto"/>
        <w:ind w:left="0"/>
        <w:rPr>
          <w:rFonts w:hint="default" w:ascii="Times New Roman" w:hAnsi="Times New Roman" w:cs="Times New Roman"/>
          <w:sz w:val="18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1417320</wp:posOffset>
                </wp:positionH>
                <wp:positionV relativeFrom="paragraph">
                  <wp:posOffset>177165</wp:posOffset>
                </wp:positionV>
                <wp:extent cx="4979670" cy="0"/>
                <wp:effectExtent l="0" t="0" r="0" b="0"/>
                <wp:wrapTopAndBottom/>
                <wp:docPr id="7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9670" cy="0"/>
                        </a:xfrm>
                        <a:prstGeom prst="line">
                          <a:avLst/>
                        </a:prstGeom>
                        <a:ln w="8709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margin-left:111.6pt;margin-top:13.95pt;height:0pt;width:392.1pt;mso-position-horizontal-relative:page;mso-wrap-distance-bottom:0pt;mso-wrap-distance-top:0pt;z-index:-251646976;mso-width-relative:page;mso-height-relative:page;" filled="f" stroked="t" coordsize="21600,21600" o:gfxdata="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BE5AwN2AAAAAoBAAAPAAAAAAAAAAEAIAAAACIAAABk&#10;cnMvZG93bnJldi54bWxQSwECFAAUAAAACACHTuJA0NVBo5QBAAAKAwAADgAAAAAAAAABACAAAAAn&#10;AQAAZHJzL2Uyb0RvYy54bWxQSwUGAAAAAAYABgBZAQAALQUAAAAA&#10;">
                <v:fill on="f" focussize="0,0"/>
                <v:stroke weight="0.685748031496063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1150620</wp:posOffset>
                </wp:positionH>
                <wp:positionV relativeFrom="paragraph">
                  <wp:posOffset>375285</wp:posOffset>
                </wp:positionV>
                <wp:extent cx="5245735" cy="0"/>
                <wp:effectExtent l="0" t="0" r="0" b="0"/>
                <wp:wrapTopAndBottom/>
                <wp:docPr id="8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45735" cy="0"/>
                        </a:xfrm>
                        <a:prstGeom prst="line">
                          <a:avLst/>
                        </a:prstGeom>
                        <a:ln w="8709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90.6pt;margin-top:29.55pt;height:0pt;width:413.05pt;mso-position-horizontal-relative:page;mso-wrap-distance-bottom:0pt;mso-wrap-distance-top:0pt;z-index:-251644928;mso-width-relative:page;mso-height-relative:page;" filled="f" stroked="t" coordsize="21600,21600" o:gfxdata="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GJSJ/LZAAAACgEAAA8AAAAAAAAAAQAgAAAAIgAA&#10;AGRycy9kb3ducmV2LnhtbFBLAQIUABQAAAAIAIdO4kB142CXlQEAAAoDAAAOAAAAAAAAAAEAIAAA&#10;ACgBAABkcnMvZTJvRG9jLnhtbFBLBQYAAAAABgAGAFkBAAAvBQAAAAA=&#10;">
                <v:fill on="f" focussize="0,0"/>
                <v:stroke weight="0.685748031496063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1150620</wp:posOffset>
                </wp:positionH>
                <wp:positionV relativeFrom="paragraph">
                  <wp:posOffset>573405</wp:posOffset>
                </wp:positionV>
                <wp:extent cx="5245735" cy="0"/>
                <wp:effectExtent l="0" t="0" r="0" b="0"/>
                <wp:wrapTopAndBottom/>
                <wp:docPr id="9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45735" cy="0"/>
                        </a:xfrm>
                        <a:prstGeom prst="line">
                          <a:avLst/>
                        </a:prstGeom>
                        <a:ln w="8709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90.6pt;margin-top:45.15pt;height:0pt;width:413.05pt;mso-position-horizontal-relative:page;mso-wrap-distance-bottom:0pt;mso-wrap-distance-top:0pt;z-index:-251642880;mso-width-relative:page;mso-height-relative:page;" filled="f" stroked="t" coordsize="21600,21600" o:gfxdata="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M/k0lHZAAAACgEAAA8AAAAAAAAAAQAgAAAAIgAA&#10;AGRycy9kb3ducmV2LnhtbFBLAQIUABQAAAAIAIdO4kC+pKT3lQEAAAsDAAAOAAAAAAAAAAEAIAAA&#10;ACgBAABkcnMvZTJvRG9jLnhtbFBLBQYAAAAABgAGAFkBAAAvBQAAAAA=&#10;">
                <v:fill on="f" focussize="0,0"/>
                <v:stroke weight="0.685748031496063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1150620</wp:posOffset>
                </wp:positionH>
                <wp:positionV relativeFrom="paragraph">
                  <wp:posOffset>771525</wp:posOffset>
                </wp:positionV>
                <wp:extent cx="5246370" cy="0"/>
                <wp:effectExtent l="0" t="0" r="0" b="0"/>
                <wp:wrapTopAndBottom/>
                <wp:docPr id="10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46370" cy="0"/>
                        </a:xfrm>
                        <a:prstGeom prst="line">
                          <a:avLst/>
                        </a:prstGeom>
                        <a:ln w="8709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90.6pt;margin-top:60.75pt;height:0pt;width:413.1pt;mso-position-horizontal-relative:page;mso-wrap-distance-bottom:0pt;mso-wrap-distance-top:0pt;z-index:-251640832;mso-width-relative:page;mso-height-relative:page;" filled="f" stroked="t" coordsize="21600,21600" o:gfxdata="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Aafeot2gAAAAwBAAAPAAAAAAAAAAEAIAAAACIA&#10;AABkcnMvZG93bnJldi54bWxQSwECFAAUAAAACACHTuJAmbHAnZUBAAAMAwAADgAAAAAAAAABACAA&#10;AAApAQAAZHJzL2Uyb0RvYy54bWxQSwUGAAAAAAYABgBZAQAAMAUAAAAA&#10;">
                <v:fill on="f" focussize="0,0"/>
                <v:stroke weight="0.685748031496063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g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1150620</wp:posOffset>
                </wp:positionH>
                <wp:positionV relativeFrom="paragraph">
                  <wp:posOffset>965200</wp:posOffset>
                </wp:positionV>
                <wp:extent cx="5247640" cy="8890"/>
                <wp:effectExtent l="0" t="0" r="0" b="0"/>
                <wp:wrapTopAndBottom/>
                <wp:docPr id="13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47640" cy="8890"/>
                          <a:chOff x="1812" y="1520"/>
                          <a:chExt cx="8264" cy="14"/>
                        </a:xfrm>
                      </wpg:grpSpPr>
                      <wps:wsp>
                        <wps:cNvPr id="11" name="直线 13"/>
                        <wps:cNvCnPr/>
                        <wps:spPr>
                          <a:xfrm>
                            <a:off x="1812" y="1527"/>
                            <a:ext cx="7634" cy="0"/>
                          </a:xfrm>
                          <a:prstGeom prst="line">
                            <a:avLst/>
                          </a:prstGeom>
                          <a:ln w="8709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  <wps:wsp>
                        <wps:cNvPr id="12" name="直线 14"/>
                        <wps:cNvCnPr/>
                        <wps:spPr>
                          <a:xfrm>
                            <a:off x="9448" y="1527"/>
                            <a:ext cx="628" cy="0"/>
                          </a:xfrm>
                          <a:prstGeom prst="line">
                            <a:avLst/>
                          </a:prstGeom>
                          <a:ln w="8709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style="position:absolute;left:0pt;margin-left:90.6pt;margin-top:76pt;height:0.7pt;width:413.2pt;mso-position-horizontal-relative:page;mso-wrap-distance-bottom:0pt;mso-wrap-distance-top:0pt;z-index:-251638784;mso-width-relative:page;mso-height-relative:page;" coordorigin="1812,1520" coordsize="8264,14" o:gfxdata="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IgR60vaAAAADAEAAA8AAAAAAAAAAQAgAAAAIgAAAGRycy9kb3ducmV2Lnht&#10;bFBLAQIUABQAAAAIAIdO4kCvG9xmMAIAALsFAAAOAAAAAAAAAAEAIAAAACkBAABkcnMvZTJvRG9j&#10;LnhtbFBLBQYAAAAABgAGAFkBAADLBQAAAAA=&#10;">
                <o:lock v:ext="edit" aspectratio="f"/>
                <v:line id="直线 13" o:spid="_x0000_s1026" o:spt="20" style="position:absolute;left:1812;top:1527;height:0;width:7634;" filled="f" stroked="t" coordsize="21600,21600" o:gfxdata="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BD/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685748031496063pt" color="#000000" joinstyle="round"/>
                  <v:imagedata o:title=""/>
                  <o:lock v:ext="edit" aspectratio="f"/>
                </v:line>
                <v:line id="直线 14" o:spid="_x0000_s1026" o:spt="20" style="position:absolute;left:9448;top:1527;height:0;width:628;" filled="f" stroked="t" coordsize="21600,21600" o:gfxdata="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1qGe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685748031496063pt"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spacing w:before="12" w:line="360" w:lineRule="auto"/>
        <w:ind w:left="0"/>
        <w:rPr>
          <w:rFonts w:hint="default" w:ascii="Times New Roman" w:hAnsi="Times New Roman" w:cs="Times New Roman"/>
          <w:sz w:val="17"/>
        </w:rPr>
      </w:pPr>
    </w:p>
    <w:p>
      <w:pPr>
        <w:pStyle w:val="3"/>
        <w:spacing w:before="12" w:line="360" w:lineRule="auto"/>
        <w:ind w:left="0"/>
        <w:rPr>
          <w:rFonts w:hint="default" w:ascii="Times New Roman" w:hAnsi="Times New Roman" w:cs="Times New Roman"/>
          <w:sz w:val="17"/>
        </w:rPr>
      </w:pPr>
    </w:p>
    <w:p>
      <w:pPr>
        <w:pStyle w:val="3"/>
        <w:spacing w:before="12" w:line="360" w:lineRule="auto"/>
        <w:ind w:left="0"/>
        <w:rPr>
          <w:rFonts w:hint="default" w:ascii="Times New Roman" w:hAnsi="Times New Roman" w:cs="Times New Roman"/>
          <w:sz w:val="17"/>
        </w:rPr>
      </w:pPr>
    </w:p>
    <w:p>
      <w:pPr>
        <w:pStyle w:val="3"/>
        <w:spacing w:before="12" w:line="360" w:lineRule="auto"/>
        <w:ind w:left="0"/>
        <w:rPr>
          <w:rFonts w:hint="default" w:ascii="Times New Roman" w:hAnsi="Times New Roman" w:cs="Times New Roman"/>
          <w:sz w:val="17"/>
        </w:rPr>
      </w:pPr>
    </w:p>
    <w:p>
      <w:pPr>
        <w:pStyle w:val="3"/>
        <w:spacing w:before="12" w:line="360" w:lineRule="auto"/>
        <w:ind w:left="0"/>
        <w:rPr>
          <w:rFonts w:hint="default" w:ascii="Times New Roman" w:hAnsi="Times New Roman" w:cs="Times New Roman"/>
          <w:sz w:val="17"/>
        </w:rPr>
      </w:pPr>
    </w:p>
    <w:p>
      <w:pPr>
        <w:pStyle w:val="3"/>
        <w:spacing w:before="12" w:line="360" w:lineRule="auto"/>
        <w:ind w:left="0"/>
        <w:rPr>
          <w:rFonts w:hint="default" w:ascii="Times New Roman" w:hAnsi="Times New Roman" w:cs="Times New Roman"/>
          <w:sz w:val="17"/>
        </w:rPr>
      </w:pPr>
    </w:p>
    <w:p>
      <w:pPr>
        <w:spacing w:line="360" w:lineRule="auto"/>
        <w:jc w:val="center"/>
        <w:rPr>
          <w:rFonts w:hint="eastAsia" w:eastAsia="宋体"/>
          <w:b/>
          <w:bCs/>
          <w:sz w:val="40"/>
          <w:szCs w:val="40"/>
          <w:lang w:val="en-US" w:eastAsia="zh-CN"/>
        </w:rPr>
      </w:pPr>
      <w:r>
        <w:rPr>
          <w:rFonts w:hint="eastAsia" w:eastAsia="宋体"/>
          <w:b/>
          <w:bCs/>
          <w:sz w:val="40"/>
          <w:szCs w:val="40"/>
          <w:lang w:val="en-US" w:eastAsia="zh-CN"/>
        </w:rPr>
        <w:t>参考答案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1~5 CBABC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6~10 CABCA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11~15 BABCC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16~20 ABCAC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21~25 CCABB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26~30 BFAED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31. No, it isn’t.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32. He will have a new world before him.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33. Yes, it can.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34. It will make you richer, richer in things that money can’t buy.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35. In books.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36. Canadian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37. dollar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38. queen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39. greets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40. orders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41. took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42. wonderful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43. excited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44. that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45. to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46. found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47. collecting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48. banks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49. an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50. going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51. I’d like to book some train tickets.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52. How long does it take to get there?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53. Which kind do you want?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54. How many tickets do you want?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55. May I have your name and telephone number?</w:t>
      </w:r>
    </w:p>
    <w:p>
      <w:pPr>
        <w:spacing w:line="360" w:lineRule="auto"/>
      </w:pPr>
    </w:p>
    <w:p>
      <w:pPr>
        <w:pStyle w:val="3"/>
        <w:spacing w:before="12" w:line="360" w:lineRule="auto"/>
        <w:ind w:left="0"/>
        <w:rPr>
          <w:rFonts w:hint="default" w:ascii="Times New Roman" w:hAnsi="Times New Roman" w:cs="Times New Roman"/>
          <w:sz w:val="17"/>
        </w:rPr>
      </w:pPr>
    </w:p>
    <w:sectPr>
      <w:headerReference r:id="rId3" w:type="default"/>
      <w:footerReference r:id="rId4" w:type="default"/>
      <w:pgSz w:w="11910" w:h="16840"/>
      <w:pgMar w:top="1420" w:right="1680" w:bottom="280" w:left="1680" w:header="720" w:footer="720" w:gutter="0"/>
      <w:pgNumType w:fmt="decimal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9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zql5uc8AAAAFAQAADwAAAAAAAAABACAAAAAiAAAAZHJzL2Rvd25yZXYueG1sUEsBAhQAFAAA&#10;AAgAh07iQGIXDyi/AQAAYAMAAA4AAAAAAAAAAQAgAAAAHg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9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double" w:color="auto" w:sz="8" w:space="0"/>
      </w:pBdr>
      <w:tabs>
        <w:tab w:val="left" w:pos="2052"/>
      </w:tabs>
      <w:spacing w:before="201" w:line="360" w:lineRule="auto"/>
      <w:ind w:left="0" w:right="415"/>
      <w:jc w:val="left"/>
      <w:rPr>
        <w:rFonts w:hint="default" w:ascii="Times New Roman" w:hAnsi="Times New Roman" w:cs="Times New Roman"/>
        <w:sz w:val="18"/>
        <w:szCs w:val="18"/>
        <w:u w:val="none"/>
      </w:rPr>
    </w:pPr>
    <w:r>
      <w:rPr>
        <w:rFonts w:hint="default" w:ascii="Times New Roman" w:hAnsi="Times New Roman" w:eastAsia="宋体" w:cs="Times New Roman"/>
        <w:b/>
        <w:bCs/>
        <w:sz w:val="18"/>
        <w:szCs w:val="18"/>
        <w:u w:val="none"/>
        <w:lang w:val="en-US" w:eastAsia="zh-CN"/>
      </w:rPr>
      <w:t>衡阳市第九中学2020年春八年级下期第一次学情检测英语题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D3F3BF"/>
    <w:multiLevelType w:val="singleLevel"/>
    <w:tmpl w:val="81D3F3BF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9A78E006"/>
    <w:multiLevelType w:val="singleLevel"/>
    <w:tmpl w:val="9A78E006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B5E306ED"/>
    <w:multiLevelType w:val="multilevel"/>
    <w:tmpl w:val="B5E306ED"/>
    <w:lvl w:ilvl="0" w:tentative="0">
      <w:start w:val="31"/>
      <w:numFmt w:val="decimal"/>
      <w:lvlText w:val="%1."/>
      <w:lvlJc w:val="left"/>
      <w:pPr>
        <w:ind w:left="436" w:hanging="317"/>
        <w:jc w:val="left"/>
      </w:pPr>
      <w:rPr>
        <w:rFonts w:hint="default" w:ascii="Calibri" w:hAnsi="Calibri" w:eastAsia="Calibri" w:cs="Calibri"/>
        <w:w w:val="100"/>
        <w:sz w:val="21"/>
        <w:szCs w:val="21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250" w:hanging="317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061" w:hanging="317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2871" w:hanging="317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3682" w:hanging="317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493" w:hanging="317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303" w:hanging="317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114" w:hanging="317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6925" w:hanging="317"/>
      </w:pPr>
      <w:rPr>
        <w:rFonts w:hint="default"/>
        <w:lang w:val="en-US" w:eastAsia="en-US" w:bidi="en-US"/>
      </w:rPr>
    </w:lvl>
  </w:abstractNum>
  <w:abstractNum w:abstractNumId="3">
    <w:nsid w:val="BF205925"/>
    <w:multiLevelType w:val="multilevel"/>
    <w:tmpl w:val="BF205925"/>
    <w:lvl w:ilvl="0" w:tentative="0">
      <w:start w:val="1"/>
      <w:numFmt w:val="upperLetter"/>
      <w:lvlText w:val="%1."/>
      <w:lvlJc w:val="left"/>
      <w:pPr>
        <w:ind w:left="369" w:hanging="226"/>
        <w:jc w:val="left"/>
      </w:pPr>
      <w:rPr>
        <w:rFonts w:hint="default" w:ascii="Calibri" w:hAnsi="Calibri" w:eastAsia="Calibri" w:cs="Calibri"/>
        <w:spacing w:val="0"/>
        <w:w w:val="100"/>
        <w:sz w:val="21"/>
        <w:szCs w:val="21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906" w:hanging="226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1453" w:hanging="226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2000" w:hanging="226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2547" w:hanging="226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3094" w:hanging="226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3641" w:hanging="226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4188" w:hanging="226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4735" w:hanging="226"/>
      </w:pPr>
      <w:rPr>
        <w:rFonts w:hint="default"/>
        <w:lang w:val="en-US" w:eastAsia="en-US" w:bidi="en-US"/>
      </w:rPr>
    </w:lvl>
  </w:abstractNum>
  <w:abstractNum w:abstractNumId="4">
    <w:nsid w:val="CF092B84"/>
    <w:multiLevelType w:val="multilevel"/>
    <w:tmpl w:val="CF092B84"/>
    <w:lvl w:ilvl="0" w:tentative="0">
      <w:start w:val="1"/>
      <w:numFmt w:val="upperLetter"/>
      <w:lvlText w:val="%1."/>
      <w:lvlJc w:val="left"/>
      <w:pPr>
        <w:ind w:left="120" w:hanging="360"/>
        <w:jc w:val="left"/>
      </w:pPr>
      <w:rPr>
        <w:rFonts w:hint="default" w:ascii="Calibri" w:hAnsi="Calibri" w:eastAsia="Calibri" w:cs="Calibri"/>
        <w:w w:val="100"/>
        <w:sz w:val="21"/>
        <w:szCs w:val="21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962" w:hanging="360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2647" w:hanging="360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3490" w:hanging="360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333" w:hanging="360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175" w:hanging="360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018" w:hanging="360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6861" w:hanging="360"/>
      </w:pPr>
      <w:rPr>
        <w:rFonts w:hint="default"/>
        <w:lang w:val="en-US" w:eastAsia="en-US" w:bidi="en-US"/>
      </w:rPr>
    </w:lvl>
  </w:abstractNum>
  <w:abstractNum w:abstractNumId="5">
    <w:nsid w:val="FC238420"/>
    <w:multiLevelType w:val="singleLevel"/>
    <w:tmpl w:val="FC238420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0053208E"/>
    <w:multiLevelType w:val="multilevel"/>
    <w:tmpl w:val="0053208E"/>
    <w:lvl w:ilvl="0" w:tentative="0">
      <w:start w:val="1"/>
      <w:numFmt w:val="upperRoman"/>
      <w:lvlText w:val="%1"/>
      <w:lvlJc w:val="left"/>
      <w:pPr>
        <w:ind w:left="281" w:hanging="161"/>
        <w:jc w:val="left"/>
      </w:pPr>
      <w:rPr>
        <w:rFonts w:hint="default" w:ascii="Calibri" w:hAnsi="Calibri" w:eastAsia="Calibri" w:cs="Calibri"/>
        <w:b/>
        <w:bCs/>
        <w:w w:val="100"/>
        <w:sz w:val="21"/>
        <w:szCs w:val="21"/>
        <w:lang w:val="en-US" w:eastAsia="en-US" w:bidi="en-US"/>
      </w:rPr>
    </w:lvl>
    <w:lvl w:ilvl="1" w:tentative="0">
      <w:start w:val="1"/>
      <w:numFmt w:val="upperLetter"/>
      <w:lvlText w:val="%2."/>
      <w:lvlJc w:val="left"/>
      <w:pPr>
        <w:ind w:left="1051" w:hanging="360"/>
        <w:jc w:val="left"/>
      </w:pPr>
      <w:rPr>
        <w:rFonts w:hint="default" w:ascii="Calibri" w:hAnsi="Calibri" w:eastAsia="Calibri" w:cs="Calibri"/>
        <w:w w:val="100"/>
        <w:sz w:val="21"/>
        <w:szCs w:val="21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1891" w:hanging="360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2723" w:hanging="360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387" w:hanging="360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219" w:hanging="360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050" w:hanging="360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6882" w:hanging="360"/>
      </w:pPr>
      <w:rPr>
        <w:rFonts w:hint="default"/>
        <w:lang w:val="en-US" w:eastAsia="en-US" w:bidi="en-US"/>
      </w:rPr>
    </w:lvl>
  </w:abstractNum>
  <w:abstractNum w:abstractNumId="7">
    <w:nsid w:val="03D62ECE"/>
    <w:multiLevelType w:val="multilevel"/>
    <w:tmpl w:val="03D62ECE"/>
    <w:lvl w:ilvl="0" w:tentative="0">
      <w:start w:val="1"/>
      <w:numFmt w:val="upperLetter"/>
      <w:lvlText w:val="%1)"/>
      <w:lvlJc w:val="left"/>
      <w:pPr>
        <w:ind w:left="516" w:hanging="396"/>
        <w:jc w:val="left"/>
      </w:pPr>
      <w:rPr>
        <w:rFonts w:hint="default" w:ascii="Calibri" w:hAnsi="Calibri" w:eastAsia="Calibri" w:cs="Calibri"/>
        <w:w w:val="100"/>
        <w:sz w:val="21"/>
        <w:szCs w:val="21"/>
        <w:lang w:val="en-US" w:eastAsia="en-US" w:bidi="en-US"/>
      </w:rPr>
    </w:lvl>
    <w:lvl w:ilvl="1" w:tentative="0">
      <w:start w:val="1"/>
      <w:numFmt w:val="decimal"/>
      <w:lvlText w:val="%2."/>
      <w:lvlJc w:val="left"/>
      <w:pPr>
        <w:ind w:left="806" w:hanging="267"/>
        <w:jc w:val="left"/>
      </w:pPr>
      <w:rPr>
        <w:rFonts w:hint="default" w:ascii="Calibri" w:hAnsi="Calibri" w:eastAsia="Calibri" w:cs="Calibri"/>
        <w:w w:val="100"/>
        <w:sz w:val="21"/>
        <w:szCs w:val="21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800" w:hanging="267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1768" w:hanging="267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2736" w:hanging="267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3704" w:hanging="267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4673" w:hanging="267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5641" w:hanging="267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6609" w:hanging="267"/>
      </w:pPr>
      <w:rPr>
        <w:rFonts w:hint="default"/>
        <w:lang w:val="en-US" w:eastAsia="en-US" w:bidi="en-US"/>
      </w:rPr>
    </w:lvl>
  </w:abstractNum>
  <w:abstractNum w:abstractNumId="8">
    <w:nsid w:val="093DEE19"/>
    <w:multiLevelType w:val="singleLevel"/>
    <w:tmpl w:val="093DEE19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1871F561"/>
    <w:multiLevelType w:val="singleLevel"/>
    <w:tmpl w:val="1871F561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2F38AF52"/>
    <w:multiLevelType w:val="singleLevel"/>
    <w:tmpl w:val="2F38AF52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3F468A21"/>
    <w:multiLevelType w:val="singleLevel"/>
    <w:tmpl w:val="3F468A21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59ADCABA"/>
    <w:multiLevelType w:val="multilevel"/>
    <w:tmpl w:val="59ADCABA"/>
    <w:lvl w:ilvl="0" w:tentative="0">
      <w:start w:val="1"/>
      <w:numFmt w:val="upperLetter"/>
      <w:lvlText w:val="%1)"/>
      <w:lvlJc w:val="left"/>
      <w:pPr>
        <w:ind w:left="480" w:hanging="360"/>
        <w:jc w:val="left"/>
      </w:pPr>
      <w:rPr>
        <w:rFonts w:hint="default" w:ascii="Calibri" w:hAnsi="Calibri" w:eastAsia="Calibri" w:cs="Calibri"/>
        <w:w w:val="100"/>
        <w:sz w:val="21"/>
        <w:szCs w:val="21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040" w:hanging="360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1874" w:hanging="360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2708" w:hanging="360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3542" w:hanging="360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376" w:hanging="360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044" w:hanging="360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6878" w:hanging="360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11"/>
  </w:num>
  <w:num w:numId="9">
    <w:abstractNumId w:val="12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82F4057"/>
    <w:rsid w:val="612F2C99"/>
    <w:rsid w:val="67AE2BDD"/>
    <w:rsid w:val="6E1A4C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alibri" w:hAnsi="Calibri" w:eastAsia="Calibri" w:cs="Calibri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qFormat/>
    <w:uiPriority w:val="1"/>
    <w:pPr>
      <w:spacing w:line="383" w:lineRule="exact"/>
      <w:ind w:left="336" w:hanging="272"/>
      <w:outlineLvl w:val="1"/>
    </w:pPr>
    <w:rPr>
      <w:rFonts w:ascii="微软雅黑" w:hAnsi="微软雅黑" w:eastAsia="微软雅黑" w:cs="微软雅黑"/>
      <w:b/>
      <w:bCs/>
      <w:sz w:val="21"/>
      <w:szCs w:val="21"/>
      <w:lang w:val="en-US" w:eastAsia="en-US" w:bidi="en-US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20"/>
    </w:pPr>
    <w:rPr>
      <w:rFonts w:ascii="Calibri" w:hAnsi="Calibri" w:eastAsia="Calibri" w:cs="Calibri"/>
      <w:sz w:val="21"/>
      <w:szCs w:val="21"/>
      <w:lang w:val="en-US" w:eastAsia="en-US" w:bidi="en-US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customStyle="1" w:styleId="9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before="43"/>
      <w:ind w:left="806" w:hanging="267"/>
    </w:pPr>
    <w:rPr>
      <w:rFonts w:ascii="Calibri" w:hAnsi="Calibri" w:eastAsia="Calibri" w:cs="Calibri"/>
      <w:lang w:val="en-US" w:eastAsia="en-US" w:bidi="en-US"/>
    </w:rPr>
  </w:style>
  <w:style w:type="paragraph" w:customStyle="1" w:styleId="11">
    <w:name w:val="Table Paragraph"/>
    <w:basedOn w:val="1"/>
    <w:qFormat/>
    <w:uiPriority w:val="1"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2020-04-02T03:16:00Z</dcterms:created>
  <dc:creator>Administrator</dc:creator>
  <cp:lastModifiedBy>Administrator</cp:lastModifiedBy>
  <dcterms:modified xsi:type="dcterms:W3CDTF">2020-04-03T13:45:05Z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2020-03-28T00:00:00Z</vt:filetime>
  </property>
  <property fmtid="{D5CDD505-2E9C-101B-9397-08002B2CF9AE}" pid="3" name="Creator">
    <vt:lpwstr>Microsoft® Word 2013</vt:lpwstr>
  </property>
  <property fmtid="{D5CDD505-2E9C-101B-9397-08002B2CF9AE}" pid="4" name="KSOProductBuildVer">
    <vt:lpwstr>2052-10.1.0.7698</vt:lpwstr>
  </property>
  <property fmtid="{D5CDD505-2E9C-101B-9397-08002B2CF9AE}" pid="5" name="LastSaved">
    <vt:filetime>2020-04-02T00:00:00Z</vt:filetime>
  </property>
</Properties>
</file>