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spacing w:before="9"/>
        <w:rPr>
          <w:rFonts w:ascii="Times New Roman"/>
          <w:sz w:val="2"/>
        </w:rPr>
      </w:pPr>
      <w:r>
        <w:rPr>
          <w:rFonts w:ascii="Times New Roman"/>
          <w:sz w:val="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11887200</wp:posOffset>
            </wp:positionV>
            <wp:extent cx="457200" cy="419100"/>
            <wp:wrapNone/>
            <wp:docPr id="10088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1840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0" w:lineRule="exact"/>
        <w:ind w:left="95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5509260" cy="9525"/>
                <wp:effectExtent l="0" t="0" r="0" b="0"/>
                <wp:docPr id="15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509260" cy="9525"/>
                          <a:chOff x="0" y="0"/>
                          <a:chExt cx="8676" cy="15"/>
                        </a:xfrm>
                      </wpg:grpSpPr>
                      <wps:wsp xmlns:wps="http://schemas.microsoft.com/office/word/2010/wordprocessingShape">
                        <wps:cNvPr id="150" name="直线 3"/>
                        <wps:cNvSpPr/>
                        <wps:spPr>
                          <a:xfrm>
                            <a:off x="0" y="7"/>
                            <a:ext cx="8676" cy="0"/>
                          </a:xfrm>
                          <a:prstGeom prst="line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i1025" style="width:433.8pt;height:0.75pt" coordsize="8676,15">
                <o:lock v:ext="edit" aspectratio="f"/>
                <v:line id="直线 3" o:spid="_x0000_s1026" style="position:absolute" from="0,140" to="173520,140" coordsize="21600,21600" stroked="t" strokecolor="black">
                  <v:stroke joinstyle="round"/>
                  <o:lock v:ext="edit" aspectratio="f"/>
                </v:line>
                <w10:anchorlock/>
              </v:group>
            </w:pict>
          </mc:Fallback>
        </mc:AlternateContent>
      </w:r>
    </w:p>
    <w:p>
      <w:pPr>
        <w:spacing w:before="115"/>
        <w:ind w:left="0" w:right="100" w:firstLine="0"/>
        <w:jc w:val="center"/>
        <w:rPr>
          <w:b/>
          <w:sz w:val="32"/>
        </w:rPr>
      </w:pPr>
      <w:r>
        <w:rPr>
          <w:rFonts w:ascii="Times New Roman" w:eastAsia="Times New Roman"/>
          <w:b/>
          <w:sz w:val="32"/>
        </w:rPr>
        <w:t xml:space="preserve">2019-2020 </w:t>
      </w:r>
      <w:r>
        <w:rPr>
          <w:b/>
          <w:sz w:val="32"/>
        </w:rPr>
        <w:t>学年度第二学期学习质量自我检测</w:t>
      </w:r>
    </w:p>
    <w:p>
      <w:pPr>
        <w:spacing w:before="156"/>
        <w:ind w:left="0" w:right="95" w:firstLine="0"/>
        <w:jc w:val="center"/>
        <w:rPr>
          <w:b/>
          <w:sz w:val="21"/>
        </w:rPr>
      </w:pPr>
      <w:r>
        <w:rPr>
          <w:b/>
          <w:sz w:val="21"/>
        </w:rPr>
        <w:t xml:space="preserve">（本卷 </w:t>
      </w:r>
      <w:r>
        <w:rPr>
          <w:rFonts w:ascii="Times New Roman" w:eastAsia="Times New Roman"/>
          <w:b/>
          <w:i/>
          <w:sz w:val="21"/>
        </w:rPr>
        <w:t>g</w:t>
      </w:r>
      <w:r>
        <w:rPr>
          <w:b/>
          <w:sz w:val="21"/>
        </w:rPr>
        <w:t>＝</w:t>
      </w:r>
      <w:r>
        <w:rPr>
          <w:rFonts w:ascii="Times New Roman" w:eastAsia="Times New Roman"/>
          <w:b/>
          <w:sz w:val="21"/>
        </w:rPr>
        <w:t>10N/kg</w:t>
      </w:r>
      <w:r>
        <w:rPr>
          <w:b/>
          <w:sz w:val="21"/>
        </w:rPr>
        <w:t>）</w:t>
      </w:r>
    </w:p>
    <w:p>
      <w:pPr>
        <w:tabs>
          <w:tab w:val="left" w:pos="1692"/>
          <w:tab w:val="left" w:pos="3132"/>
          <w:tab w:val="left" w:pos="4813"/>
          <w:tab w:val="left" w:pos="6733"/>
          <w:tab w:val="left" w:pos="8348"/>
        </w:tabs>
        <w:spacing w:before="123"/>
        <w:ind w:left="132" w:right="0" w:firstLine="0"/>
        <w:jc w:val="left"/>
        <w:rPr>
          <w:rFonts w:ascii="Times New Roman" w:eastAsia="Times New Roman"/>
          <w:sz w:val="24"/>
        </w:rPr>
      </w:pPr>
      <w:r>
        <w:rPr>
          <w:sz w:val="24"/>
        </w:rPr>
        <w:t>年级：</w:t>
      </w:r>
      <w:r>
        <w:rPr>
          <w:sz w:val="24"/>
          <w:u w:val="single"/>
        </w:rPr>
        <w:t>初三</w:t>
      </w:r>
      <w:r>
        <w:rPr>
          <w:sz w:val="24"/>
          <w:u w:val="single"/>
        </w:rPr>
        <w:tab/>
      </w:r>
      <w:r>
        <w:rPr>
          <w:sz w:val="24"/>
        </w:rPr>
        <w:t>科目：</w:t>
      </w:r>
      <w:r>
        <w:rPr>
          <w:sz w:val="24"/>
          <w:u w:val="single"/>
        </w:rPr>
        <w:t>物理</w:t>
      </w:r>
      <w:r>
        <w:rPr>
          <w:sz w:val="24"/>
          <w:u w:val="single"/>
        </w:rPr>
        <w:tab/>
      </w:r>
      <w:r>
        <w:rPr>
          <w:sz w:val="24"/>
        </w:rPr>
        <w:t>班级：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姓名：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学号：</w:t>
      </w:r>
      <w:r>
        <w:rPr>
          <w:rFonts w:ascii="Times New Roman" w:eastAsia="Times New Roman"/>
          <w:sz w:val="24"/>
          <w:u w:val="single"/>
        </w:rPr>
        <w:t xml:space="preserve"> </w:t>
      </w:r>
      <w:r>
        <w:rPr>
          <w:rFonts w:ascii="Times New Roman" w:eastAsia="Times New Roman"/>
          <w:sz w:val="24"/>
          <w:u w:val="single"/>
        </w:rPr>
        <w:tab/>
      </w:r>
    </w:p>
    <w:p>
      <w:pPr>
        <w:pStyle w:val="BodyText"/>
        <w:spacing w:before="1"/>
        <w:rPr>
          <w:rFonts w:ascii="Times New Roman"/>
          <w:sz w:val="7"/>
        </w:rPr>
      </w:pPr>
    </w:p>
    <w:tbl>
      <w:tblPr>
        <w:tblStyle w:val="TableNormal"/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7747"/>
      </w:tblGrid>
      <w:tr>
        <w:tblPrEx>
          <w:tblW w:w="0" w:type="auto"/>
          <w:tblInd w:w="30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/>
        </w:trPr>
        <w:tc>
          <w:tcPr>
            <w:tcW w:w="536" w:type="dxa"/>
          </w:tcPr>
          <w:p>
            <w:pPr>
              <w:pStyle w:val="TableParagraph"/>
              <w:spacing w:before="22" w:line="278" w:lineRule="auto"/>
              <w:ind w:left="161" w:right="151"/>
              <w:jc w:val="both"/>
              <w:rPr>
                <w:sz w:val="21"/>
              </w:rPr>
            </w:pPr>
            <w:r>
              <w:rPr>
                <w:sz w:val="21"/>
              </w:rPr>
              <w:t>考生须知</w:t>
            </w:r>
          </w:p>
        </w:tc>
        <w:tc>
          <w:tcPr>
            <w:tcW w:w="7747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102" w:after="0" w:line="240" w:lineRule="auto"/>
              <w:ind w:left="422" w:right="0" w:hanging="318"/>
              <w:jc w:val="left"/>
              <w:rPr>
                <w:sz w:val="21"/>
              </w:rPr>
            </w:pPr>
            <w:r>
              <w:rPr>
                <w:spacing w:val="-13"/>
                <w:sz w:val="21"/>
              </w:rPr>
              <w:t xml:space="preserve">本试卷共 </w:t>
            </w:r>
            <w:r>
              <w:rPr>
                <w:rFonts w:ascii="Times New Roman" w:eastAsia="Times New Roman"/>
                <w:sz w:val="21"/>
              </w:rPr>
              <w:t>8</w:t>
            </w:r>
            <w:r>
              <w:rPr>
                <w:rFonts w:ascii="Times New Roman" w:eastAsia="Times New Roman"/>
                <w:spacing w:val="-1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页，共四道大题，</w:t>
            </w:r>
            <w:r>
              <w:rPr>
                <w:rFonts w:ascii="Times New Roman" w:eastAsia="Times New Roman"/>
                <w:sz w:val="21"/>
              </w:rPr>
              <w:t>31</w:t>
            </w:r>
            <w:r>
              <w:rPr>
                <w:rFonts w:ascii="Times New Roman" w:eastAsia="Times New Roman"/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 xml:space="preserve">个小题，满分 </w:t>
            </w:r>
            <w:r>
              <w:rPr>
                <w:rFonts w:ascii="Times New Roman" w:eastAsia="Times New Roman"/>
                <w:sz w:val="21"/>
              </w:rPr>
              <w:t>100</w:t>
            </w:r>
            <w:r>
              <w:rPr>
                <w:rFonts w:ascii="Times New Roman" w:eastAsia="Times New Roman"/>
                <w:spacing w:val="1"/>
                <w:sz w:val="21"/>
              </w:rPr>
              <w:t xml:space="preserve"> </w:t>
            </w:r>
            <w:r>
              <w:rPr>
                <w:spacing w:val="-11"/>
                <w:sz w:val="21"/>
              </w:rPr>
              <w:t xml:space="preserve">分。考试时间 </w:t>
            </w:r>
            <w:r>
              <w:rPr>
                <w:rFonts w:ascii="Times New Roman" w:eastAsia="Times New Roman"/>
                <w:sz w:val="21"/>
              </w:rPr>
              <w:t>60</w:t>
            </w:r>
            <w:r>
              <w:rPr>
                <w:rFonts w:ascii="Times New Roman" w:eastAsia="Times New Roman"/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分钟。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42" w:after="0" w:line="240" w:lineRule="auto"/>
              <w:ind w:left="422" w:right="0" w:hanging="318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在试卷和答题纸上准确填写班级、姓名、学号。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43" w:after="0" w:line="240" w:lineRule="auto"/>
              <w:ind w:left="422" w:right="0" w:hanging="318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答案一律填写在答题纸上，在试卷上作答无效。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val="left" w:pos="423"/>
              </w:tabs>
              <w:spacing w:before="43" w:after="0" w:line="240" w:lineRule="auto"/>
              <w:ind w:left="422" w:right="0" w:hanging="318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请按规定时间将选择题在平台录入，非选择题按要求拍照上传到平台。</w:t>
            </w:r>
          </w:p>
        </w:tc>
      </w:tr>
    </w:tbl>
    <w:p>
      <w:pPr>
        <w:pStyle w:val="BodyText"/>
        <w:spacing w:before="1"/>
        <w:ind w:left="132"/>
      </w:pPr>
      <w:r>
        <w:rPr>
          <w:b/>
        </w:rPr>
        <w:t>一、单项选择题</w:t>
      </w:r>
      <w:r>
        <w:t xml:space="preserve">（下列各小题四个选项中只有一个选项符合题意。共 </w:t>
      </w:r>
      <w:r>
        <w:rPr>
          <w:rFonts w:ascii="Times New Roman" w:eastAsia="Times New Roman"/>
        </w:rPr>
        <w:t xml:space="preserve">30 </w:t>
      </w:r>
      <w:r>
        <w:t xml:space="preserve">分，每小题 </w:t>
      </w:r>
      <w:r>
        <w:rPr>
          <w:rFonts w:ascii="Times New Roman" w:eastAsia="Times New Roman"/>
        </w:rPr>
        <w:t xml:space="preserve">2 </w:t>
      </w:r>
      <w:r>
        <w:t>分）</w:t>
      </w:r>
    </w:p>
    <w:p>
      <w:pPr>
        <w:pStyle w:val="ListParagraph"/>
        <w:numPr>
          <w:ilvl w:val="0"/>
          <w:numId w:val="2"/>
        </w:numPr>
        <w:tabs>
          <w:tab w:val="left" w:pos="552"/>
          <w:tab w:val="left" w:pos="553"/>
        </w:tabs>
        <w:spacing w:before="72" w:after="0" w:line="188" w:lineRule="exact"/>
        <w:ind w:left="552" w:right="0" w:hanging="421"/>
        <w:jc w:val="left"/>
        <w:rPr>
          <w:sz w:val="21"/>
        </w:rPr>
      </w:pPr>
      <w:r>
        <w:rPr>
          <w:spacing w:val="-3"/>
          <w:sz w:val="21"/>
        </w:rPr>
        <w:t>下列四位物理学家中，以其名字命名压强单位的是</w:t>
      </w:r>
    </w:p>
    <w:p>
      <w:pPr>
        <w:spacing w:after="0" w:line="188" w:lineRule="exact"/>
        <w:jc w:val="left"/>
        <w:rPr>
          <w:sz w:val="21"/>
        </w:rPr>
        <w:sectPr>
          <w:headerReference w:type="default" r:id="rId6"/>
          <w:footerReference w:type="default" r:id="rId7"/>
          <w:type w:val="continuous"/>
          <w:pgSz w:w="10320" w:h="14580"/>
          <w:pgMar w:top="1060" w:right="620" w:bottom="1360" w:left="720" w:header="871" w:footer="1179" w:gutter="0"/>
          <w:pgNumType w:start="1"/>
          <w:cols w:space="708"/>
        </w:sectPr>
      </w:pPr>
    </w:p>
    <w:p>
      <w:pPr>
        <w:pStyle w:val="BodyText"/>
        <w:tabs>
          <w:tab w:val="left" w:pos="2554"/>
        </w:tabs>
        <w:spacing w:before="153"/>
        <w:ind w:left="557"/>
      </w:pPr>
      <w:r>
        <w:rPr>
          <w:rFonts w:ascii="Times New Roman" w:eastAsia="Times New Roman"/>
        </w:rPr>
        <w:t>A</w:t>
      </w:r>
      <w:r>
        <w:t>．牛顿</w:t>
      </w:r>
      <w:r>
        <w:tab/>
      </w:r>
      <w:r>
        <w:rPr>
          <w:rFonts w:ascii="Times New Roman" w:eastAsia="Times New Roman"/>
        </w:rPr>
        <w:t>B</w:t>
      </w:r>
      <w:r>
        <w:t>．帕</w:t>
      </w:r>
      <w:r>
        <w:rPr>
          <w:spacing w:val="-3"/>
        </w:rPr>
        <w:t>斯</w:t>
      </w:r>
      <w:r>
        <w:t>卡</w:t>
      </w:r>
    </w:p>
    <w:p>
      <w:pPr>
        <w:pStyle w:val="BodyText"/>
        <w:tabs>
          <w:tab w:val="left" w:pos="2588"/>
        </w:tabs>
        <w:spacing w:before="72"/>
        <w:ind w:left="557"/>
      </w:pPr>
      <w:r>
        <w:rPr>
          <w:rFonts w:ascii="Times New Roman" w:eastAsia="Times New Roman"/>
        </w:rPr>
        <w:t>C</w:t>
      </w:r>
      <w:r>
        <w:t>．瓦特</w:t>
      </w:r>
      <w:r>
        <w:tab/>
      </w:r>
      <w:r>
        <w:rPr>
          <w:rFonts w:ascii="Times New Roman" w:eastAsia="Times New Roman"/>
        </w:rPr>
        <w:t>D</w:t>
      </w:r>
      <w:r>
        <w:t>．焦耳</w:t>
      </w:r>
    </w:p>
    <w:p>
      <w:pPr>
        <w:pStyle w:val="ListParagraph"/>
        <w:numPr>
          <w:ilvl w:val="0"/>
          <w:numId w:val="2"/>
        </w:numPr>
        <w:tabs>
          <w:tab w:val="left" w:pos="559"/>
          <w:tab w:val="left" w:pos="560"/>
        </w:tabs>
        <w:spacing w:before="72" w:after="0" w:line="240" w:lineRule="auto"/>
        <w:ind w:left="559" w:right="0" w:hanging="428"/>
        <w:jc w:val="left"/>
        <w:rPr>
          <w:sz w:val="21"/>
        </w:rPr>
      </w:pPr>
      <w:r>
        <w:rPr>
          <w:spacing w:val="-11"/>
          <w:sz w:val="21"/>
        </w:rPr>
        <w:t xml:space="preserve">关于如图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-3"/>
          <w:sz w:val="21"/>
        </w:rPr>
        <w:t>所示的验电器，下列说法正确的是</w:t>
      </w:r>
    </w:p>
    <w:p>
      <w:pPr>
        <w:pStyle w:val="ListParagraph"/>
        <w:numPr>
          <w:ilvl w:val="1"/>
          <w:numId w:val="2"/>
        </w:numPr>
        <w:tabs>
          <w:tab w:val="left" w:pos="924"/>
        </w:tabs>
        <w:spacing w:before="72" w:after="0" w:line="240" w:lineRule="auto"/>
        <w:ind w:left="923" w:right="0" w:hanging="367"/>
        <w:jc w:val="left"/>
        <w:rPr>
          <w:sz w:val="21"/>
        </w:rPr>
      </w:pPr>
      <w:r>
        <w:rPr>
          <w:spacing w:val="-3"/>
          <w:sz w:val="21"/>
        </w:rPr>
        <w:t>验电器的金属箔是绝缘体</w:t>
      </w:r>
      <w:bookmarkStart w:id="0" w:name="_GoBack"/>
      <w:bookmarkEnd w:id="0"/>
    </w:p>
    <w:p>
      <w:pPr>
        <w:pStyle w:val="ListParagraph"/>
        <w:numPr>
          <w:ilvl w:val="1"/>
          <w:numId w:val="2"/>
        </w:numPr>
        <w:tabs>
          <w:tab w:val="left" w:pos="912"/>
        </w:tabs>
        <w:spacing w:before="69" w:after="0" w:line="304" w:lineRule="auto"/>
        <w:ind w:left="557" w:right="1154" w:firstLine="0"/>
        <w:jc w:val="left"/>
        <w:rPr>
          <w:sz w:val="21"/>
        </w:rPr>
      </w:pPr>
      <w:r>
        <w:rPr>
          <w:spacing w:val="-4"/>
          <w:sz w:val="21"/>
        </w:rPr>
        <w:t>验电器可以用来检验物体是否带电</w:t>
      </w:r>
      <w:r>
        <w:rPr>
          <w:rFonts w:ascii="Times New Roman" w:eastAsia="Times New Roman"/>
          <w:sz w:val="21"/>
        </w:rPr>
        <w:t>C</w:t>
      </w:r>
      <w:r>
        <w:rPr>
          <w:spacing w:val="-4"/>
          <w:sz w:val="21"/>
        </w:rPr>
        <w:t>．验电器的原理是异种电荷相互排斥</w:t>
      </w:r>
    </w:p>
    <w:p>
      <w:pPr>
        <w:pStyle w:val="BodyText"/>
        <w:spacing w:line="267" w:lineRule="exact"/>
        <w:ind w:left="557"/>
      </w:pPr>
      <w:r>
        <w:rPr>
          <w:rFonts w:ascii="Times New Roman" w:eastAsia="Times New Roman"/>
        </w:rPr>
        <w:t>D</w:t>
      </w:r>
      <w:r>
        <w:t>．用橡胶棒接触金属球，金属箔一定带正电</w:t>
      </w:r>
    </w:p>
    <w:p>
      <w:pPr>
        <w:pStyle w:val="ListParagraph"/>
        <w:numPr>
          <w:ilvl w:val="0"/>
          <w:numId w:val="2"/>
        </w:numPr>
        <w:tabs>
          <w:tab w:val="left" w:pos="552"/>
          <w:tab w:val="left" w:pos="553"/>
        </w:tabs>
        <w:spacing w:before="72" w:after="0" w:line="240" w:lineRule="auto"/>
        <w:ind w:left="552" w:right="0" w:hanging="421"/>
        <w:jc w:val="left"/>
        <w:rPr>
          <w:sz w:val="21"/>
        </w:rPr>
      </w:pPr>
      <w:r>
        <w:rPr>
          <w:spacing w:val="-23"/>
          <w:sz w:val="21"/>
        </w:rPr>
        <w:t xml:space="preserve">图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pacing w:val="-3"/>
          <w:sz w:val="21"/>
        </w:rPr>
        <w:t>所示的四个实例中，目的是为了减小摩擦的是</w:t>
      </w:r>
    </w:p>
    <w:p>
      <w:pPr>
        <w:pStyle w:val="BodyText"/>
        <w:spacing w:before="2"/>
        <w:rPr>
          <w:sz w:val="19"/>
        </w:rPr>
      </w:pPr>
      <w:r>
        <w:br w:type="column"/>
      </w:r>
    </w:p>
    <w:p>
      <w:pPr>
        <w:spacing w:before="0"/>
        <w:ind w:left="132" w:right="0" w:firstLine="0"/>
        <w:jc w:val="left"/>
        <w:rPr>
          <w:rFonts w:ascii="楷体" w:eastAsia="楷体" w:hint="eastAsia"/>
          <w:sz w:val="18"/>
        </w:rPr>
      </w:pPr>
      <w:r>
        <w:rPr>
          <w:rFonts w:ascii="楷体" w:eastAsia="楷体" w:hint="eastAsia"/>
          <w:sz w:val="18"/>
        </w:rPr>
        <w:t>金属球</w:t>
      </w:r>
    </w:p>
    <w:p>
      <w:pPr>
        <w:pStyle w:val="BodyText"/>
        <w:rPr>
          <w:rFonts w:ascii="楷体"/>
          <w:sz w:val="18"/>
        </w:rPr>
      </w:pPr>
    </w:p>
    <w:p>
      <w:pPr>
        <w:pStyle w:val="BodyText"/>
        <w:rPr>
          <w:rFonts w:ascii="楷体"/>
          <w:sz w:val="18"/>
        </w:rPr>
      </w:pPr>
    </w:p>
    <w:p>
      <w:pPr>
        <w:pStyle w:val="BodyText"/>
        <w:rPr>
          <w:rFonts w:ascii="楷体"/>
          <w:sz w:val="18"/>
        </w:rPr>
      </w:pPr>
    </w:p>
    <w:p>
      <w:pPr>
        <w:pStyle w:val="BodyText"/>
        <w:rPr>
          <w:rFonts w:ascii="楷体"/>
          <w:sz w:val="18"/>
        </w:rPr>
      </w:pPr>
    </w:p>
    <w:p>
      <w:pPr>
        <w:pStyle w:val="BodyText"/>
        <w:rPr>
          <w:rFonts w:ascii="楷体"/>
          <w:sz w:val="18"/>
        </w:rPr>
      </w:pPr>
    </w:p>
    <w:p>
      <w:pPr>
        <w:pStyle w:val="BodyText"/>
        <w:rPr>
          <w:rFonts w:ascii="楷体"/>
          <w:sz w:val="18"/>
        </w:rPr>
      </w:pPr>
    </w:p>
    <w:p>
      <w:pPr>
        <w:pStyle w:val="BodyText"/>
        <w:spacing w:before="5"/>
        <w:rPr>
          <w:rFonts w:ascii="楷体"/>
          <w:sz w:val="24"/>
        </w:rPr>
      </w:pPr>
    </w:p>
    <w:p>
      <w:pPr>
        <w:spacing w:before="1"/>
        <w:ind w:left="0" w:right="38" w:firstLine="0"/>
        <w:jc w:val="righ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1</w:t>
      </w:r>
    </w:p>
    <w:p>
      <w:pPr>
        <w:spacing w:before="0" w:line="205" w:lineRule="exact"/>
        <w:ind w:left="156" w:right="0" w:firstLine="0"/>
        <w:jc w:val="left"/>
        <w:rPr>
          <w:rFonts w:ascii="楷体" w:eastAsia="楷体" w:hint="eastAsia"/>
          <w:sz w:val="18"/>
        </w:rPr>
      </w:pPr>
      <w:r>
        <w:br w:type="column"/>
      </w:r>
      <w:r>
        <w:rPr>
          <w:rFonts w:ascii="楷体" w:eastAsia="楷体" w:hint="eastAsia"/>
          <w:sz w:val="18"/>
        </w:rPr>
        <w:t>橡胶棒</w:t>
      </w:r>
    </w:p>
    <w:p>
      <w:pPr>
        <w:pStyle w:val="BodyText"/>
        <w:rPr>
          <w:rFonts w:ascii="楷体"/>
          <w:sz w:val="18"/>
        </w:rPr>
      </w:pPr>
    </w:p>
    <w:p>
      <w:pPr>
        <w:spacing w:before="158" w:line="482" w:lineRule="auto"/>
        <w:ind w:left="163" w:right="993" w:hanging="32"/>
        <w:jc w:val="both"/>
        <w:rPr>
          <w:rFonts w:ascii="楷体" w:eastAsia="楷体" w:hint="eastAsia"/>
          <w:sz w:val="18"/>
        </w:rPr>
      </w:pPr>
      <w: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4239895</wp:posOffset>
                </wp:positionH>
                <wp:positionV relativeFrom="paragraph">
                  <wp:posOffset>-191770</wp:posOffset>
                </wp:positionV>
                <wp:extent cx="1354455" cy="1288415"/>
                <wp:effectExtent l="0" t="635" r="17145" b="6350"/>
                <wp:wrapNone/>
                <wp:docPr id="18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54455" cy="1288415"/>
                          <a:chOff x="6678" y="-302"/>
                          <a:chExt cx="2133" cy="2029"/>
                        </a:xfrm>
                      </wpg:grpSpPr>
                      <pic:pic xmlns:pic="http://schemas.openxmlformats.org/drawingml/2006/picture">
                        <pic:nvPicPr>
                          <pic:cNvPr id="2" name="图片 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826" y="-303"/>
                            <a:ext cx="1657" cy="1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" name="任意多边形 6"/>
                        <wps:cNvSpPr/>
                        <wps:spPr>
                          <a:xfrm>
                            <a:off x="6678" y="-288"/>
                            <a:ext cx="2133" cy="2013"/>
                          </a:xfrm>
                          <a:custGeom>
                            <a:avLst/>
                            <a:gdLst/>
                            <a:pathLst>
                              <a:path fill="norm" h="2013" w="2133" stroke="1">
                                <a:moveTo>
                                  <a:pt x="6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9"/>
                                </a:lnTo>
                                <a:lnTo>
                                  <a:pt x="650" y="369"/>
                                </a:lnTo>
                                <a:lnTo>
                                  <a:pt x="650" y="0"/>
                                </a:lnTo>
                                <a:moveTo>
                                  <a:pt x="1805" y="1861"/>
                                </a:moveTo>
                                <a:lnTo>
                                  <a:pt x="224" y="1861"/>
                                </a:lnTo>
                                <a:lnTo>
                                  <a:pt x="224" y="2013"/>
                                </a:lnTo>
                                <a:lnTo>
                                  <a:pt x="1805" y="2013"/>
                                </a:lnTo>
                                <a:lnTo>
                                  <a:pt x="1805" y="1861"/>
                                </a:lnTo>
                                <a:moveTo>
                                  <a:pt x="2042" y="1335"/>
                                </a:moveTo>
                                <a:lnTo>
                                  <a:pt x="1392" y="1335"/>
                                </a:lnTo>
                                <a:lnTo>
                                  <a:pt x="1392" y="1647"/>
                                </a:lnTo>
                                <a:lnTo>
                                  <a:pt x="2042" y="1647"/>
                                </a:lnTo>
                                <a:lnTo>
                                  <a:pt x="2042" y="1335"/>
                                </a:lnTo>
                                <a:moveTo>
                                  <a:pt x="2133" y="405"/>
                                </a:moveTo>
                                <a:lnTo>
                                  <a:pt x="1273" y="405"/>
                                </a:lnTo>
                                <a:lnTo>
                                  <a:pt x="1273" y="688"/>
                                </a:lnTo>
                                <a:lnTo>
                                  <a:pt x="2133" y="688"/>
                                </a:lnTo>
                                <a:lnTo>
                                  <a:pt x="2133" y="405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" name="任意多边形 7"/>
                        <wps:cNvSpPr/>
                        <wps:spPr>
                          <a:xfrm>
                            <a:off x="7286" y="-239"/>
                            <a:ext cx="899" cy="1475"/>
                          </a:xfrm>
                          <a:custGeom>
                            <a:avLst/>
                            <a:gdLst/>
                            <a:pathLst>
                              <a:path fill="norm" h="1475" w="899" stroke="1">
                                <a:moveTo>
                                  <a:pt x="334" y="865"/>
                                </a:moveTo>
                                <a:lnTo>
                                  <a:pt x="789" y="950"/>
                                </a:lnTo>
                                <a:moveTo>
                                  <a:pt x="374" y="530"/>
                                </a:moveTo>
                                <a:lnTo>
                                  <a:pt x="742" y="530"/>
                                </a:lnTo>
                                <a:moveTo>
                                  <a:pt x="622" y="110"/>
                                </a:moveTo>
                                <a:lnTo>
                                  <a:pt x="899" y="0"/>
                                </a:lnTo>
                                <a:moveTo>
                                  <a:pt x="229" y="248"/>
                                </a:moveTo>
                                <a:lnTo>
                                  <a:pt x="0" y="210"/>
                                </a:lnTo>
                                <a:moveTo>
                                  <a:pt x="184" y="1235"/>
                                </a:moveTo>
                                <a:lnTo>
                                  <a:pt x="764" y="1465"/>
                                </a:lnTo>
                                <a:moveTo>
                                  <a:pt x="474" y="1245"/>
                                </a:moveTo>
                                <a:lnTo>
                                  <a:pt x="779" y="147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" name="直线 8"/>
                        <wps:cNvSpPr/>
                        <wps:spPr>
                          <a:xfrm>
                            <a:off x="7286" y="181"/>
                            <a:ext cx="25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" name="矩形 9"/>
                        <wps:cNvSpPr/>
                        <wps:spPr>
                          <a:xfrm>
                            <a:off x="6776" y="81"/>
                            <a:ext cx="510" cy="2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" name="矩形 10"/>
                        <wps:cNvSpPr/>
                        <wps:spPr>
                          <a:xfrm>
                            <a:off x="6776" y="81"/>
                            <a:ext cx="510" cy="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4" name="矩形 11"/>
                        <wps:cNvSpPr/>
                        <wps:spPr>
                          <a:xfrm>
                            <a:off x="8111" y="1430"/>
                            <a:ext cx="510" cy="2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6" name="矩形 12"/>
                        <wps:cNvSpPr/>
                        <wps:spPr>
                          <a:xfrm>
                            <a:off x="8111" y="1430"/>
                            <a:ext cx="510" cy="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7" style="width:106.65pt;height:101.45pt;margin-top:-15.1pt;margin-left:333.85pt;mso-height-relative:page;mso-position-horizontal-relative:page;mso-width-relative:page;position:absolute;z-index:-251652096" coordorigin="6678,-302" coordsize="2133,2029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5" o:spid="_x0000_s1028" type="#_x0000_t75" style="width:1657;height:1959;left:6826;position:absolute;top:-303" coordsize="21600,21600" o:preferrelative="t" filled="f" stroked="f">
                  <v:imagedata r:id="rId8" o:title=""/>
                  <o:lock v:ext="edit" aspectratio="t"/>
                </v:shape>
                <v:shape id="任意多边形 6" o:spid="_x0000_s1029" style="width:2133;height:2013;left:6678;position:absolute;top:-288" coordsize="2133,2013" o:spt="100" adj="-11796480,,5400" path="m650,l,,,369,650,369,650,m1805,1861l224,1861,224,2013,1805,2013,1805,1861m2042,1335l1392,1335,1392,1647,2042,1647,2042,1335m2133,405l1273,405,1273,688,2133,688,2133,405e" filled="t" fillcolor="white" stroked="f">
                  <v:stroke joinstyle="miter"/>
                  <o:lock v:ext="edit" aspectratio="f"/>
                </v:shape>
                <v:shape id="任意多边形 7" o:spid="_x0000_s1030" style="width:899;height:1475;left:7286;position:absolute;top:-239" coordsize="899,1475" o:spt="100" adj="-11796480,,5400" path="m334,865l789,950m374,530l742,530m622,110l899,m229,248l,210m184,1235l764,1465m474,1245l779,1475e" filled="f" stroked="t" strokecolor="black">
                  <v:stroke joinstyle="round"/>
                  <o:lock v:ext="edit" aspectratio="f"/>
                </v:shape>
                <v:line id="直线 8" o:spid="_x0000_s1031" style="position:absolute" from="145720,3620" to="150880,3620" coordsize="21600,21600" stroked="t" strokecolor="white">
                  <v:stroke joinstyle="round"/>
                  <o:lock v:ext="edit" aspectratio="f"/>
                </v:line>
                <v:rect id="矩形 9" o:spid="_x0000_s1032" style="width:510;height:210;left:6776;position:absolute;top:81" coordsize="21600,21600" filled="t" fillcolor="white" stroked="f">
                  <o:lock v:ext="edit" aspectratio="f"/>
                </v:rect>
                <v:rect id="矩形 10" o:spid="_x0000_s1033" style="width:510;height:210;left:6776;position:absolute;top:81" coordsize="21600,21600" filled="f" stroked="t" strokecolor="white">
                  <v:stroke joinstyle="miter"/>
                  <o:lock v:ext="edit" aspectratio="f"/>
                </v:rect>
                <v:rect id="矩形 11" o:spid="_x0000_s1034" style="width:510;height:210;left:8111;position:absolute;top:1430" coordsize="21600,21600" filled="t" fillcolor="white" stroked="f">
                  <o:lock v:ext="edit" aspectratio="f"/>
                </v:rect>
                <v:rect id="矩形 12" o:spid="_x0000_s1035" style="width:510;height:210;left:8111;position:absolute;top:1430" coordsize="21600,21600" filled="f" stroked="t" strokecolor="white">
                  <v:stroke joinstyle="miter"/>
                  <o:lock v:ext="edit" aspectratio="f"/>
                </v:rect>
              </v:group>
            </w:pict>
          </mc:Fallback>
        </mc:AlternateContent>
      </w:r>
      <w:r>
        <w:rPr>
          <w:rFonts w:ascii="楷体" w:eastAsia="楷体" w:hint="eastAsia"/>
          <w:sz w:val="18"/>
        </w:rPr>
        <w:t>绝缘垫</w:t>
      </w:r>
      <w:r>
        <w:rPr>
          <w:rFonts w:ascii="楷体" w:eastAsia="楷体" w:hint="eastAsia"/>
          <w:spacing w:val="-7"/>
          <w:sz w:val="18"/>
        </w:rPr>
        <w:t>金属杆金属箔</w:t>
      </w:r>
    </w:p>
    <w:p>
      <w:pPr>
        <w:spacing w:after="0" w:line="482" w:lineRule="auto"/>
        <w:jc w:val="both"/>
        <w:rPr>
          <w:rFonts w:ascii="楷体" w:eastAsia="楷体" w:hint="eastAsia"/>
          <w:sz w:val="18"/>
        </w:rPr>
        <w:sectPr>
          <w:type w:val="continuous"/>
          <w:pgSz w:w="10320" w:h="14580"/>
          <w:pgMar w:top="1060" w:right="620" w:bottom="1360" w:left="720" w:header="720" w:footer="720" w:gutter="0"/>
          <w:cols w:num="3" w:space="708" w:equalWidth="0">
            <w:col w:w="5218" w:space="608"/>
            <w:col w:w="1247" w:space="208"/>
            <w:col w:w="1699"/>
          </w:cols>
        </w:sectPr>
      </w:pPr>
    </w:p>
    <w:p>
      <w:pPr>
        <w:tabs>
          <w:tab w:val="left" w:pos="2585"/>
          <w:tab w:val="left" w:pos="4587"/>
          <w:tab w:val="left" w:pos="6536"/>
        </w:tabs>
        <w:spacing w:line="240" w:lineRule="auto"/>
        <w:ind w:left="597" w:right="0" w:firstLine="0"/>
        <w:rPr>
          <w:rFonts w:ascii="楷体"/>
          <w:sz w:val="20"/>
        </w:rPr>
      </w:pPr>
      <w:r>
        <w:rPr>
          <w:rFonts w:ascii="楷体"/>
          <w:position w:val="4"/>
          <w:sz w:val="20"/>
        </w:rPr>
        <w:drawing>
          <wp:inline distT="0" distB="0" distL="0" distR="0">
            <wp:extent cx="977265" cy="776605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786541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736" cy="777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/>
          <w:position w:val="4"/>
          <w:sz w:val="20"/>
        </w:rPr>
        <w:tab/>
      </w:r>
      <w:r>
        <w:rPr>
          <w:rFonts w:ascii="楷体"/>
          <w:position w:val="1"/>
          <w:sz w:val="20"/>
        </w:rPr>
        <w:drawing>
          <wp:inline distT="0" distB="0" distL="0" distR="0">
            <wp:extent cx="1053465" cy="792480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954078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509" cy="79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/>
          <w:position w:val="1"/>
          <w:sz w:val="20"/>
        </w:rPr>
        <w:tab/>
      </w:r>
      <w:r>
        <w:rPr>
          <w:rFonts w:ascii="楷体"/>
          <w:position w:val="2"/>
          <w:sz w:val="20"/>
        </w:rPr>
        <w:drawing>
          <wp:inline distT="0" distB="0" distL="0" distR="0">
            <wp:extent cx="1036955" cy="786130"/>
            <wp:effectExtent l="0" t="0" r="0" b="0"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57475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559" cy="786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/>
          <w:position w:val="2"/>
          <w:sz w:val="20"/>
        </w:rPr>
        <w:tab/>
      </w:r>
      <w:r>
        <w:rPr>
          <w:rFonts w:ascii="楷体"/>
          <w:sz w:val="20"/>
        </w:rPr>
        <w:drawing>
          <wp:inline distT="0" distB="0" distL="0" distR="0">
            <wp:extent cx="1036955" cy="800100"/>
            <wp:effectExtent l="0" t="0" r="0" b="0"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05958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18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11"/>
          <w:tab w:val="left" w:pos="4602"/>
          <w:tab w:val="left" w:pos="6447"/>
        </w:tabs>
        <w:spacing w:before="106" w:line="227" w:lineRule="exact"/>
        <w:ind w:left="562" w:right="0" w:firstLine="0"/>
        <w:jc w:val="left"/>
        <w:rPr>
          <w:sz w:val="18"/>
        </w:rPr>
      </w:pPr>
      <w:r>
        <w:rPr>
          <w:spacing w:val="-15"/>
          <w:sz w:val="18"/>
        </w:rPr>
        <w:t>打</w:t>
      </w:r>
      <w:r>
        <w:rPr>
          <w:spacing w:val="-17"/>
          <w:sz w:val="18"/>
        </w:rPr>
        <w:t>球时</w:t>
      </w:r>
      <w:r>
        <w:rPr>
          <w:spacing w:val="-15"/>
          <w:sz w:val="18"/>
        </w:rPr>
        <w:t>用</w:t>
      </w:r>
      <w:r>
        <w:rPr>
          <w:spacing w:val="-17"/>
          <w:sz w:val="18"/>
        </w:rPr>
        <w:t>力握</w:t>
      </w:r>
      <w:r>
        <w:rPr>
          <w:spacing w:val="-15"/>
          <w:sz w:val="18"/>
        </w:rPr>
        <w:t>紧</w:t>
      </w:r>
      <w:r>
        <w:rPr>
          <w:spacing w:val="-17"/>
          <w:sz w:val="18"/>
        </w:rPr>
        <w:t>球</w:t>
      </w:r>
      <w:r>
        <w:rPr>
          <w:sz w:val="18"/>
        </w:rPr>
        <w:t>拍</w:t>
      </w:r>
      <w:r>
        <w:rPr>
          <w:sz w:val="18"/>
        </w:rPr>
        <w:tab/>
      </w:r>
      <w:r>
        <w:rPr>
          <w:spacing w:val="-15"/>
          <w:position w:val="1"/>
          <w:sz w:val="18"/>
        </w:rPr>
        <w:t>浴</w:t>
      </w:r>
      <w:r>
        <w:rPr>
          <w:spacing w:val="-17"/>
          <w:position w:val="1"/>
          <w:sz w:val="18"/>
        </w:rPr>
        <w:t>室地</w:t>
      </w:r>
      <w:r>
        <w:rPr>
          <w:spacing w:val="-15"/>
          <w:position w:val="1"/>
          <w:sz w:val="18"/>
        </w:rPr>
        <w:t>砖</w:t>
      </w:r>
      <w:r>
        <w:rPr>
          <w:spacing w:val="-17"/>
          <w:position w:val="1"/>
          <w:sz w:val="18"/>
        </w:rPr>
        <w:t>表面</w:t>
      </w:r>
      <w:r>
        <w:rPr>
          <w:spacing w:val="-15"/>
          <w:position w:val="1"/>
          <w:sz w:val="18"/>
        </w:rPr>
        <w:t>有</w:t>
      </w:r>
      <w:r>
        <w:rPr>
          <w:spacing w:val="-17"/>
          <w:position w:val="1"/>
          <w:sz w:val="18"/>
        </w:rPr>
        <w:t>凹凸</w:t>
      </w:r>
      <w:r>
        <w:rPr>
          <w:spacing w:val="-15"/>
          <w:position w:val="1"/>
          <w:sz w:val="18"/>
        </w:rPr>
        <w:t>花</w:t>
      </w:r>
      <w:r>
        <w:rPr>
          <w:position w:val="1"/>
          <w:sz w:val="18"/>
        </w:rPr>
        <w:t>纹</w:t>
      </w:r>
      <w:r>
        <w:rPr>
          <w:position w:val="1"/>
          <w:sz w:val="18"/>
        </w:rPr>
        <w:tab/>
      </w:r>
      <w:r>
        <w:rPr>
          <w:spacing w:val="-24"/>
          <w:position w:val="1"/>
          <w:sz w:val="18"/>
        </w:rPr>
        <w:t>陆地冰球鞋上安装滚</w:t>
      </w:r>
      <w:r>
        <w:rPr>
          <w:position w:val="1"/>
          <w:sz w:val="18"/>
        </w:rPr>
        <w:t>轮</w:t>
      </w:r>
      <w:r>
        <w:rPr>
          <w:position w:val="1"/>
          <w:sz w:val="18"/>
        </w:rPr>
        <w:tab/>
      </w:r>
      <w:r>
        <w:rPr>
          <w:spacing w:val="-12"/>
          <w:position w:val="1"/>
          <w:sz w:val="18"/>
        </w:rPr>
        <w:t>汽车轮胎上安装防滑链</w:t>
      </w:r>
    </w:p>
    <w:p>
      <w:pPr>
        <w:tabs>
          <w:tab w:val="left" w:pos="2071"/>
          <w:tab w:val="left" w:pos="3019"/>
          <w:tab w:val="left" w:pos="4066"/>
          <w:tab w:val="left" w:pos="6061"/>
        </w:tabs>
        <w:spacing w:before="0" w:line="261" w:lineRule="exact"/>
        <w:ind w:left="0" w:right="291" w:firstLine="0"/>
        <w:jc w:val="center"/>
        <w:rPr>
          <w:rFonts w:ascii="Times New Roman" w:eastAsia="Times New Roman"/>
          <w:sz w:val="21"/>
        </w:rPr>
      </w:pPr>
      <w:r>
        <w:rPr>
          <w:rFonts w:ascii="Times New Roman" w:eastAsia="Times New Roman"/>
          <w:position w:val="2"/>
          <w:sz w:val="21"/>
        </w:rPr>
        <w:t>A</w:t>
      </w:r>
      <w:r>
        <w:rPr>
          <w:rFonts w:ascii="Times New Roman" w:eastAsia="Times New Roman"/>
          <w:position w:val="2"/>
          <w:sz w:val="21"/>
        </w:rPr>
        <w:tab/>
      </w:r>
      <w:r>
        <w:rPr>
          <w:rFonts w:ascii="Times New Roman" w:eastAsia="Times New Roman"/>
          <w:position w:val="1"/>
          <w:sz w:val="21"/>
        </w:rPr>
        <w:t>B</w:t>
      </w:r>
      <w:r>
        <w:rPr>
          <w:rFonts w:ascii="Times New Roman" w:eastAsia="Times New Roman"/>
          <w:position w:val="1"/>
          <w:sz w:val="21"/>
        </w:rPr>
        <w:tab/>
      </w:r>
      <w:r>
        <w:rPr>
          <w:sz w:val="18"/>
        </w:rPr>
        <w:t>图</w:t>
      </w:r>
      <w:r>
        <w:rPr>
          <w:spacing w:val="-44"/>
          <w:sz w:val="18"/>
        </w:rPr>
        <w:t xml:space="preserve"> 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z w:val="18"/>
        </w:rPr>
        <w:tab/>
      </w:r>
      <w:r>
        <w:rPr>
          <w:rFonts w:ascii="Times New Roman" w:eastAsia="Times New Roman"/>
          <w:position w:val="2"/>
          <w:sz w:val="21"/>
        </w:rPr>
        <w:t>C</w:t>
      </w:r>
      <w:r>
        <w:rPr>
          <w:rFonts w:ascii="Times New Roman" w:eastAsia="Times New Roman"/>
          <w:position w:val="2"/>
          <w:sz w:val="21"/>
        </w:rPr>
        <w:tab/>
      </w:r>
      <w:r>
        <w:rPr>
          <w:rFonts w:ascii="Times New Roman" w:eastAsia="Times New Roman"/>
          <w:position w:val="2"/>
          <w:sz w:val="21"/>
        </w:rPr>
        <w:t>D</w:t>
      </w:r>
    </w:p>
    <w:p>
      <w:pPr>
        <w:pStyle w:val="ListParagraph"/>
        <w:numPr>
          <w:ilvl w:val="0"/>
          <w:numId w:val="2"/>
        </w:numPr>
        <w:tabs>
          <w:tab w:val="left" w:pos="552"/>
          <w:tab w:val="left" w:pos="553"/>
        </w:tabs>
        <w:spacing w:before="27" w:after="80" w:line="240" w:lineRule="auto"/>
        <w:ind w:left="552" w:right="0" w:hanging="421"/>
        <w:jc w:val="left"/>
        <w:rPr>
          <w:sz w:val="21"/>
        </w:rPr>
      </w:pPr>
      <w:r>
        <w:rPr>
          <w:spacing w:val="-27"/>
          <w:sz w:val="21"/>
        </w:rPr>
        <w:t xml:space="preserve">图 </w:t>
      </w:r>
      <w:r>
        <w:rPr>
          <w:rFonts w:ascii="Times New Roman" w:eastAsia="Times New Roman"/>
          <w:position w:val="1"/>
          <w:sz w:val="21"/>
        </w:rPr>
        <w:t xml:space="preserve">3 </w:t>
      </w:r>
      <w:r>
        <w:rPr>
          <w:spacing w:val="-3"/>
          <w:sz w:val="21"/>
        </w:rPr>
        <w:t>所示的实例中，目的是为了减小压强的是</w:t>
      </w:r>
    </w:p>
    <w:p>
      <w:pPr>
        <w:tabs>
          <w:tab w:val="left" w:pos="2494"/>
          <w:tab w:val="left" w:pos="4408"/>
          <w:tab w:val="left" w:pos="6517"/>
        </w:tabs>
        <w:spacing w:line="240" w:lineRule="auto"/>
        <w:ind w:left="473" w:right="0" w:firstLine="0"/>
        <w:rPr>
          <w:sz w:val="20"/>
        </w:rPr>
      </w:pPr>
      <w:r>
        <w:rPr>
          <w:position w:val="1"/>
          <w:sz w:val="20"/>
        </w:rPr>
        <w:drawing>
          <wp:inline distT="0" distB="0" distL="0" distR="0">
            <wp:extent cx="1019175" cy="717550"/>
            <wp:effectExtent l="0" t="0" r="0" b="0"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992154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630" cy="717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sz w:val="20"/>
        </w:rPr>
        <w:drawing>
          <wp:inline distT="0" distB="0" distL="0" distR="0">
            <wp:extent cx="977265" cy="721995"/>
            <wp:effectExtent l="0" t="0" r="0" b="0"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06900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480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position w:val="1"/>
          <w:sz w:val="20"/>
        </w:rPr>
        <w:drawing>
          <wp:inline distT="0" distB="0" distL="0" distR="0">
            <wp:extent cx="1097280" cy="721995"/>
            <wp:effectExtent l="0" t="0" r="0" b="0"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745867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455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sz w:val="20"/>
        </w:rPr>
        <w:drawing>
          <wp:inline distT="0" distB="0" distL="0" distR="0">
            <wp:extent cx="984250" cy="720090"/>
            <wp:effectExtent l="0" t="0" r="0" b="0"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892191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483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sz w:val="20"/>
        </w:rPr>
        <w:sectPr>
          <w:type w:val="continuous"/>
          <w:pgSz w:w="10320" w:h="14580"/>
          <w:pgMar w:top="1060" w:right="620" w:bottom="1360" w:left="720" w:header="720" w:footer="720" w:gutter="0"/>
          <w:cols w:space="708"/>
        </w:sectPr>
      </w:pPr>
    </w:p>
    <w:p>
      <w:pPr>
        <w:spacing w:before="55" w:line="228" w:lineRule="exact"/>
        <w:ind w:left="398" w:right="0" w:firstLine="0"/>
        <w:jc w:val="center"/>
        <w:rPr>
          <w:sz w:val="18"/>
        </w:rPr>
      </w:pPr>
      <w:r>
        <w:rPr>
          <w:spacing w:val="-26"/>
          <w:sz w:val="18"/>
        </w:rPr>
        <w:t>拿破窗锤用力敲击车窗玻璃</w:t>
      </w:r>
    </w:p>
    <w:p>
      <w:pPr>
        <w:pStyle w:val="BodyText"/>
        <w:spacing w:line="239" w:lineRule="exact"/>
        <w:ind w:left="359"/>
        <w:jc w:val="center"/>
        <w:rPr>
          <w:rFonts w:ascii="Times New Roman"/>
        </w:rPr>
      </w:pPr>
      <w:r>
        <w:rPr>
          <w:rFonts w:ascii="Times New Roman"/>
          <w:w w:val="100"/>
        </w:rPr>
        <w:t>A</w:t>
      </w:r>
    </w:p>
    <w:p>
      <w:pPr>
        <w:spacing w:before="55" w:line="228" w:lineRule="exact"/>
        <w:ind w:left="165" w:right="506" w:firstLine="0"/>
        <w:jc w:val="center"/>
        <w:rPr>
          <w:sz w:val="18"/>
        </w:rPr>
      </w:pPr>
      <w:r>
        <w:br w:type="column"/>
      </w:r>
      <w:r>
        <w:rPr>
          <w:sz w:val="18"/>
        </w:rPr>
        <w:t>滑雪板的面积较大</w:t>
      </w:r>
    </w:p>
    <w:p>
      <w:pPr>
        <w:pStyle w:val="BodyText"/>
        <w:spacing w:line="195" w:lineRule="exact"/>
        <w:ind w:right="339"/>
        <w:jc w:val="center"/>
        <w:rPr>
          <w:rFonts w:ascii="Times New Roman"/>
        </w:rPr>
      </w:pPr>
      <w:r>
        <w:rPr>
          <w:rFonts w:ascii="Times New Roman"/>
          <w:w w:val="100"/>
        </w:rPr>
        <w:t>B</w:t>
      </w:r>
    </w:p>
    <w:p>
      <w:pPr>
        <w:spacing w:before="0" w:line="186" w:lineRule="exact"/>
        <w:ind w:left="0" w:right="0" w:firstLine="0"/>
        <w:jc w:val="righ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3</w:t>
      </w:r>
    </w:p>
    <w:p>
      <w:pPr>
        <w:spacing w:before="14" w:line="230" w:lineRule="exact"/>
        <w:ind w:left="76" w:right="0" w:firstLine="0"/>
        <w:jc w:val="left"/>
        <w:rPr>
          <w:sz w:val="18"/>
        </w:rPr>
      </w:pPr>
      <w:r>
        <w:br w:type="column"/>
      </w:r>
      <w:r>
        <w:rPr>
          <w:sz w:val="18"/>
        </w:rPr>
        <w:t>切果器的刀片很薄</w:t>
      </w:r>
    </w:p>
    <w:p>
      <w:pPr>
        <w:pStyle w:val="BodyText"/>
        <w:spacing w:line="241" w:lineRule="exact"/>
        <w:ind w:right="151"/>
        <w:jc w:val="center"/>
        <w:rPr>
          <w:rFonts w:ascii="Times New Roman"/>
        </w:rPr>
      </w:pPr>
      <w:r>
        <w:rPr>
          <w:rFonts w:ascii="Times New Roman"/>
          <w:w w:val="100"/>
        </w:rPr>
        <w:t>C</w:t>
      </w:r>
    </w:p>
    <w:p>
      <w:pPr>
        <w:spacing w:before="67"/>
        <w:ind w:left="506" w:right="1056" w:firstLine="0"/>
        <w:jc w:val="center"/>
        <w:rPr>
          <w:sz w:val="18"/>
        </w:rPr>
      </w:pPr>
      <w:r>
        <w:br w:type="column"/>
      </w:r>
      <w:r>
        <w:rPr>
          <w:sz w:val="18"/>
        </w:rPr>
        <w:t>图钉的尖很尖锐</w:t>
      </w:r>
    </w:p>
    <w:p>
      <w:pPr>
        <w:pStyle w:val="BodyText"/>
        <w:spacing w:before="77"/>
        <w:ind w:right="520"/>
        <w:jc w:val="center"/>
        <w:rPr>
          <w:rFonts w:ascii="Times New Roman"/>
        </w:rPr>
      </w:pPr>
      <w:r>
        <w:rPr>
          <w:rFonts w:ascii="Times New Roman"/>
          <w:w w:val="100"/>
        </w:rPr>
        <w:t>D</w:t>
      </w:r>
    </w:p>
    <w:p>
      <w:pPr>
        <w:spacing w:after="0"/>
        <w:jc w:val="center"/>
        <w:rPr>
          <w:rFonts w:ascii="Times New Roman"/>
        </w:rPr>
        <w:sectPr>
          <w:type w:val="continuous"/>
          <w:pgSz w:w="10320" w:h="14580"/>
          <w:pgMar w:top="1060" w:right="620" w:bottom="1360" w:left="720" w:header="720" w:footer="720" w:gutter="0"/>
          <w:cols w:num="4" w:space="708" w:equalWidth="0">
            <w:col w:w="2271" w:space="40"/>
            <w:col w:w="2151" w:space="39"/>
            <w:col w:w="1557" w:space="60"/>
            <w:col w:w="2862"/>
          </w:cols>
        </w:sectPr>
      </w:pPr>
    </w:p>
    <w:p>
      <w:pPr>
        <w:pStyle w:val="ListParagraph"/>
        <w:numPr>
          <w:ilvl w:val="0"/>
          <w:numId w:val="2"/>
        </w:numPr>
        <w:tabs>
          <w:tab w:val="left" w:pos="552"/>
          <w:tab w:val="left" w:pos="553"/>
        </w:tabs>
        <w:spacing w:before="0" w:after="0" w:line="265" w:lineRule="exact"/>
        <w:ind w:left="552" w:right="0" w:hanging="421"/>
        <w:jc w:val="left"/>
        <w:rPr>
          <w:sz w:val="21"/>
        </w:rPr>
      </w:pPr>
      <w:r>
        <w:rPr>
          <w:spacing w:val="-3"/>
          <w:sz w:val="21"/>
        </w:rPr>
        <w:t>估测在实际生活中的应用十分广泛，下列所估测的数据中最接近实际的是</w:t>
      </w:r>
    </w:p>
    <w:p>
      <w:pPr>
        <w:pStyle w:val="ListParagraph"/>
        <w:numPr>
          <w:ilvl w:val="1"/>
          <w:numId w:val="2"/>
        </w:numPr>
        <w:tabs>
          <w:tab w:val="left" w:pos="996"/>
        </w:tabs>
        <w:spacing w:before="71" w:after="0" w:line="240" w:lineRule="auto"/>
        <w:ind w:left="995" w:right="0" w:hanging="367"/>
        <w:jc w:val="left"/>
        <w:rPr>
          <w:rFonts w:ascii="Times New Roman" w:eastAsia="Times New Roman"/>
          <w:sz w:val="21"/>
        </w:rPr>
      </w:pPr>
      <w:r>
        <w:rPr>
          <w:spacing w:val="-8"/>
          <w:sz w:val="21"/>
        </w:rPr>
        <w:t xml:space="preserve">一个鸡蛋的质量约为 </w:t>
      </w:r>
      <w:r>
        <w:rPr>
          <w:rFonts w:ascii="Times New Roman" w:eastAsia="Times New Roman"/>
          <w:sz w:val="21"/>
        </w:rPr>
        <w:t>500g</w:t>
      </w:r>
    </w:p>
    <w:p>
      <w:pPr>
        <w:pStyle w:val="ListParagraph"/>
        <w:numPr>
          <w:ilvl w:val="1"/>
          <w:numId w:val="2"/>
        </w:numPr>
        <w:tabs>
          <w:tab w:val="left" w:pos="984"/>
        </w:tabs>
        <w:spacing w:before="72" w:after="0" w:line="240" w:lineRule="auto"/>
        <w:ind w:left="983" w:right="0" w:hanging="355"/>
        <w:jc w:val="left"/>
        <w:rPr>
          <w:rFonts w:ascii="Times New Roman" w:eastAsia="Times New Roman"/>
          <w:sz w:val="21"/>
        </w:rPr>
      </w:pPr>
      <w:r>
        <w:rPr>
          <w:spacing w:val="-7"/>
          <w:sz w:val="21"/>
        </w:rPr>
        <w:t xml:space="preserve">普通家庭房间门的高度一般大于 </w:t>
      </w:r>
      <w:r>
        <w:rPr>
          <w:rFonts w:ascii="Times New Roman" w:eastAsia="Times New Roman"/>
          <w:sz w:val="21"/>
        </w:rPr>
        <w:t>3m</w:t>
      </w:r>
    </w:p>
    <w:p>
      <w:pPr>
        <w:pStyle w:val="ListParagraph"/>
        <w:numPr>
          <w:ilvl w:val="1"/>
          <w:numId w:val="2"/>
        </w:numPr>
        <w:tabs>
          <w:tab w:val="left" w:pos="984"/>
        </w:tabs>
        <w:spacing w:before="69" w:after="0" w:line="240" w:lineRule="auto"/>
        <w:ind w:left="983" w:right="0" w:hanging="355"/>
        <w:jc w:val="left"/>
        <w:rPr>
          <w:rFonts w:ascii="Times New Roman" w:eastAsia="Times New Roman"/>
          <w:sz w:val="21"/>
        </w:rPr>
      </w:pPr>
      <w:r>
        <w:rPr>
          <w:spacing w:val="-6"/>
          <w:sz w:val="21"/>
        </w:rPr>
        <w:t xml:space="preserve">教室中使用的普通日光灯管的长度约为 </w:t>
      </w:r>
      <w:r>
        <w:rPr>
          <w:rFonts w:ascii="Times New Roman" w:eastAsia="Times New Roman"/>
          <w:sz w:val="21"/>
        </w:rPr>
        <w:t>2m</w:t>
      </w:r>
    </w:p>
    <w:p>
      <w:pPr>
        <w:pStyle w:val="ListParagraph"/>
        <w:numPr>
          <w:ilvl w:val="1"/>
          <w:numId w:val="2"/>
        </w:numPr>
        <w:tabs>
          <w:tab w:val="left" w:pos="1024"/>
        </w:tabs>
        <w:spacing w:before="72" w:after="0" w:line="240" w:lineRule="auto"/>
        <w:ind w:left="1023" w:right="0" w:hanging="366"/>
        <w:jc w:val="left"/>
        <w:rPr>
          <w:rFonts w:ascii="Times New Roman" w:eastAsia="Times New Roman"/>
          <w:sz w:val="21"/>
        </w:rPr>
      </w:pPr>
      <w:r>
        <w:rPr>
          <w:spacing w:val="-6"/>
          <w:sz w:val="21"/>
        </w:rPr>
        <w:t xml:space="preserve">完整播放一遍中华人民共和国国歌所需的时间约为 </w:t>
      </w:r>
      <w:r>
        <w:rPr>
          <w:rFonts w:ascii="Times New Roman" w:eastAsia="Times New Roman"/>
          <w:sz w:val="21"/>
        </w:rPr>
        <w:t>50s</w:t>
      </w:r>
    </w:p>
    <w:p>
      <w:pPr>
        <w:spacing w:after="0" w:line="240" w:lineRule="auto"/>
        <w:jc w:val="left"/>
        <w:rPr>
          <w:rFonts w:ascii="Times New Roman" w:eastAsia="Times New Roman"/>
          <w:sz w:val="21"/>
        </w:rPr>
        <w:sectPr>
          <w:type w:val="continuous"/>
          <w:pgSz w:w="10320" w:h="14580"/>
          <w:pgMar w:top="1060" w:right="620" w:bottom="1360" w:left="720" w:header="720" w:footer="720" w:gutter="0"/>
          <w:cols w:space="708"/>
        </w:sectPr>
      </w:pPr>
    </w:p>
    <w:p>
      <w:pPr>
        <w:pStyle w:val="BodyText"/>
        <w:spacing w:before="9"/>
        <w:rPr>
          <w:rFonts w:ascii="Times New Roman"/>
          <w:sz w:val="2"/>
        </w:rPr>
      </w:pPr>
    </w:p>
    <w:p>
      <w:pPr>
        <w:pStyle w:val="BodyText"/>
        <w:spacing w:line="20" w:lineRule="exact"/>
        <w:ind w:left="95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5509260" cy="9525"/>
                <wp:effectExtent l="0" t="0" r="0" b="0"/>
                <wp:docPr id="90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509260" cy="9525"/>
                          <a:chOff x="0" y="0"/>
                          <a:chExt cx="8676" cy="15"/>
                        </a:xfrm>
                      </wpg:grpSpPr>
                      <wps:wsp xmlns:wps="http://schemas.microsoft.com/office/word/2010/wordprocessingShape">
                        <wps:cNvPr id="89" name="直线 14"/>
                        <wps:cNvSpPr/>
                        <wps:spPr>
                          <a:xfrm>
                            <a:off x="0" y="7"/>
                            <a:ext cx="8676" cy="0"/>
                          </a:xfrm>
                          <a:prstGeom prst="line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" o:spid="_x0000_i1036" style="width:433.8pt;height:0.75pt" coordsize="8676,15">
                <o:lock v:ext="edit" aspectratio="f"/>
                <v:line id="直线 14" o:spid="_x0000_s1037" style="position:absolute" from="0,140" to="173520,140" coordsize="21600,21600" stroked="t" strokecolor="black">
                  <v:stroke joinstyle="round"/>
                  <o:lock v:ext="edit" aspectratio="f"/>
                </v:line>
                <w10:anchorlock/>
              </v:group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val="left" w:pos="552"/>
          <w:tab w:val="left" w:pos="553"/>
        </w:tabs>
        <w:spacing w:before="11" w:after="0" w:line="240" w:lineRule="auto"/>
        <w:ind w:left="552" w:right="0" w:hanging="421"/>
        <w:jc w:val="left"/>
        <w:rPr>
          <w:sz w:val="21"/>
        </w:rPr>
      </w:pPr>
      <w:r>
        <w:rPr>
          <w:spacing w:val="-3"/>
          <w:sz w:val="21"/>
        </w:rPr>
        <w:t>关于电流、电压和电阻，下列说法正确的是</w:t>
      </w:r>
    </w:p>
    <w:p>
      <w:pPr>
        <w:pStyle w:val="BodyText"/>
        <w:tabs>
          <w:tab w:val="left" w:pos="4068"/>
        </w:tabs>
        <w:spacing w:before="72" w:line="304" w:lineRule="auto"/>
        <w:ind w:left="557" w:right="1195"/>
      </w:pPr>
      <w:r>
        <w:rPr>
          <w:rFonts w:ascii="Times New Roman" w:eastAsia="Times New Roman"/>
        </w:rPr>
        <w:t>A</w:t>
      </w:r>
      <w:r>
        <w:t>．电</w:t>
      </w:r>
      <w:r>
        <w:rPr>
          <w:spacing w:val="-3"/>
        </w:rPr>
        <w:t>荷</w:t>
      </w:r>
      <w:r>
        <w:t>的</w:t>
      </w:r>
      <w:r>
        <w:rPr>
          <w:spacing w:val="-3"/>
        </w:rPr>
        <w:t>定</w:t>
      </w:r>
      <w:r>
        <w:t>向</w:t>
      </w:r>
      <w:r>
        <w:rPr>
          <w:spacing w:val="-3"/>
        </w:rPr>
        <w:t>移</w:t>
      </w:r>
      <w:r>
        <w:t>动</w:t>
      </w:r>
      <w:r>
        <w:rPr>
          <w:spacing w:val="-3"/>
        </w:rPr>
        <w:t>形成</w:t>
      </w:r>
      <w:r>
        <w:t>电流</w:t>
      </w:r>
      <w:r>
        <w:tab/>
      </w:r>
      <w:r>
        <w:rPr>
          <w:rFonts w:ascii="Times New Roman" w:eastAsia="Times New Roman"/>
        </w:rPr>
        <w:t>B</w:t>
      </w:r>
      <w:r>
        <w:t>．自</w:t>
      </w:r>
      <w:r>
        <w:rPr>
          <w:spacing w:val="-3"/>
        </w:rPr>
        <w:t>由</w:t>
      </w:r>
      <w:r>
        <w:t>电</w:t>
      </w:r>
      <w:r>
        <w:rPr>
          <w:spacing w:val="-3"/>
        </w:rPr>
        <w:t>子</w:t>
      </w:r>
      <w:r>
        <w:t>定向</w:t>
      </w:r>
      <w:r>
        <w:rPr>
          <w:spacing w:val="-3"/>
        </w:rPr>
        <w:t>移</w:t>
      </w:r>
      <w:r>
        <w:t>动</w:t>
      </w:r>
      <w:r>
        <w:rPr>
          <w:spacing w:val="-3"/>
        </w:rPr>
        <w:t>的</w:t>
      </w:r>
      <w:r>
        <w:t>方</w:t>
      </w:r>
      <w:r>
        <w:rPr>
          <w:spacing w:val="-3"/>
        </w:rPr>
        <w:t>向</w:t>
      </w:r>
      <w:r>
        <w:t>为</w:t>
      </w:r>
      <w:r>
        <w:rPr>
          <w:spacing w:val="-3"/>
        </w:rPr>
        <w:t>电</w:t>
      </w:r>
      <w:r>
        <w:t>流</w:t>
      </w:r>
      <w:r>
        <w:rPr>
          <w:spacing w:val="-3"/>
        </w:rPr>
        <w:t>方</w:t>
      </w:r>
      <w:r>
        <w:rPr>
          <w:spacing w:val="-11"/>
        </w:rPr>
        <w:t>向</w:t>
      </w:r>
      <w:r>
        <w:rPr>
          <w:rFonts w:ascii="Times New Roman" w:eastAsia="Times New Roman"/>
        </w:rPr>
        <w:t>C</w:t>
      </w:r>
      <w:r>
        <w:t>．电</w:t>
      </w:r>
      <w:r>
        <w:rPr>
          <w:spacing w:val="-3"/>
        </w:rPr>
        <w:t>路</w:t>
      </w:r>
      <w:r>
        <w:t>两</w:t>
      </w:r>
      <w:r>
        <w:rPr>
          <w:spacing w:val="-3"/>
        </w:rPr>
        <w:t>端</w:t>
      </w:r>
      <w:r>
        <w:t>有</w:t>
      </w:r>
      <w:r>
        <w:rPr>
          <w:spacing w:val="-3"/>
        </w:rPr>
        <w:t>电</w:t>
      </w:r>
      <w:r>
        <w:t>压</w:t>
      </w:r>
      <w:r>
        <w:rPr>
          <w:spacing w:val="-3"/>
        </w:rPr>
        <w:t>，</w:t>
      </w:r>
      <w:r>
        <w:t>电</w:t>
      </w:r>
      <w:r>
        <w:rPr>
          <w:spacing w:val="-3"/>
        </w:rPr>
        <w:t>路</w:t>
      </w:r>
      <w:r>
        <w:t>中一</w:t>
      </w:r>
      <w:r>
        <w:rPr>
          <w:spacing w:val="-3"/>
        </w:rPr>
        <w:t>定</w:t>
      </w:r>
      <w:r>
        <w:t>有</w:t>
      </w:r>
      <w:r>
        <w:rPr>
          <w:spacing w:val="-3"/>
        </w:rPr>
        <w:t>电</w:t>
      </w:r>
      <w:r>
        <w:t>流</w:t>
      </w:r>
      <w:r>
        <w:rPr>
          <w:spacing w:val="-3"/>
        </w:rPr>
        <w:t>通</w:t>
      </w:r>
      <w:r>
        <w:t>过</w:t>
      </w:r>
    </w:p>
    <w:p>
      <w:pPr>
        <w:spacing w:before="0" w:line="352" w:lineRule="exact"/>
        <w:ind w:left="557" w:right="0" w:firstLine="0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1431290</wp:posOffset>
                </wp:positionH>
                <wp:positionV relativeFrom="paragraph">
                  <wp:posOffset>184785</wp:posOffset>
                </wp:positionV>
                <wp:extent cx="117475" cy="0"/>
                <wp:effectExtent l="0" t="0" r="0" b="0"/>
                <wp:wrapNone/>
                <wp:docPr id="20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17475" cy="0"/>
                        </a:xfrm>
                        <a:prstGeom prst="line">
                          <a:avLst/>
                        </a:prstGeom>
                        <a:ln w="5783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38" style="mso-height-relative:page;mso-position-horizontal-relative:page;mso-width-relative:page;position:absolute;z-index:-251650048" from="112.7pt,14.55pt" to="121.95pt,14.55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eastAsia="Times New Roman" w:hAnsi="Times New Roman"/>
          <w:sz w:val="21"/>
        </w:rPr>
        <w:t>D</w:t>
      </w:r>
      <w:r>
        <w:rPr>
          <w:sz w:val="21"/>
        </w:rPr>
        <w:t xml:space="preserve">．由 </w:t>
      </w:r>
      <w:r>
        <w:rPr>
          <w:rFonts w:ascii="Times New Roman" w:eastAsia="Times New Roman" w:hAnsi="Times New Roman"/>
          <w:i/>
          <w:position w:val="-1"/>
          <w:sz w:val="22"/>
        </w:rPr>
        <w:t xml:space="preserve">R </w:t>
      </w:r>
      <w:r>
        <w:rPr>
          <w:rFonts w:ascii="Symbol" w:eastAsia="Symbol" w:hAnsi="Symbol"/>
          <w:position w:val="-1"/>
          <w:sz w:val="22"/>
        </w:rPr>
        <w:sym w:font="Symbol" w:char="F03D"/>
      </w:r>
      <w:r>
        <w:rPr>
          <w:rFonts w:ascii="Times New Roman" w:eastAsia="Times New Roman" w:hAnsi="Times New Roman"/>
          <w:position w:val="-1"/>
          <w:sz w:val="22"/>
        </w:rPr>
        <w:t xml:space="preserve"> </w:t>
      </w:r>
      <w:r>
        <w:rPr>
          <w:rFonts w:ascii="Times New Roman" w:eastAsia="Times New Roman" w:hAnsi="Times New Roman"/>
          <w:i/>
          <w:position w:val="12"/>
          <w:sz w:val="22"/>
        </w:rPr>
        <w:t xml:space="preserve">U </w:t>
      </w:r>
      <w:r>
        <w:rPr>
          <w:sz w:val="21"/>
        </w:rPr>
        <w:t>可知，导体的电阻由电压和电流决定</w:t>
      </w:r>
    </w:p>
    <w:p>
      <w:pPr>
        <w:spacing w:before="0" w:line="212" w:lineRule="exact"/>
        <w:ind w:left="1585" w:right="0" w:firstLine="0"/>
        <w:jc w:val="left"/>
        <w:rPr>
          <w:rFonts w:ascii="Times New Roman"/>
          <w:i/>
          <w:sz w:val="22"/>
        </w:rPr>
      </w:pPr>
      <w:r>
        <w:rPr>
          <w:rFonts w:ascii="Times New Roman"/>
          <w:i/>
          <w:w w:val="98"/>
          <w:sz w:val="22"/>
        </w:rPr>
        <w:t>I</w:t>
      </w:r>
    </w:p>
    <w:p>
      <w:pPr>
        <w:pStyle w:val="ListParagraph"/>
        <w:numPr>
          <w:ilvl w:val="0"/>
          <w:numId w:val="2"/>
        </w:numPr>
        <w:tabs>
          <w:tab w:val="left" w:pos="552"/>
          <w:tab w:val="left" w:pos="553"/>
        </w:tabs>
        <w:spacing w:before="73" w:after="67" w:line="240" w:lineRule="auto"/>
        <w:ind w:left="552" w:right="0" w:hanging="421"/>
        <w:jc w:val="left"/>
        <w:rPr>
          <w:sz w:val="21"/>
        </w:rPr>
      </w:pPr>
      <w:r>
        <w:rPr>
          <w:spacing w:val="-18"/>
          <w:sz w:val="21"/>
        </w:rPr>
        <w:t xml:space="preserve">在图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3"/>
          <w:sz w:val="21"/>
        </w:rPr>
        <w:t>所示的四种用具中，正常使用时属于费力杠杆的是</w:t>
      </w:r>
    </w:p>
    <w:p>
      <w:pPr>
        <w:tabs>
          <w:tab w:val="left" w:pos="2569"/>
          <w:tab w:val="left" w:pos="4580"/>
          <w:tab w:val="left" w:pos="6530"/>
        </w:tabs>
        <w:spacing w:line="240" w:lineRule="auto"/>
        <w:ind w:left="589" w:right="0" w:firstLine="0"/>
        <w:rPr>
          <w:sz w:val="20"/>
        </w:rPr>
      </w:pPr>
      <w:r>
        <w:rPr>
          <w:position w:val="2"/>
          <w:sz w:val="20"/>
        </w:rPr>
        <w:drawing>
          <wp:inline distT="0" distB="0" distL="0" distR="0">
            <wp:extent cx="1053465" cy="790575"/>
            <wp:effectExtent l="0" t="0" r="0" b="0"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271072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761" cy="79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sz w:val="20"/>
        </w:rPr>
        <w:tab/>
      </w:r>
      <w:r>
        <w:rPr>
          <w:sz w:val="20"/>
        </w:rPr>
        <w:drawing>
          <wp:inline distT="0" distB="0" distL="0" distR="0">
            <wp:extent cx="1078865" cy="804545"/>
            <wp:effectExtent l="0" t="0" r="0" b="0"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240144" name="image1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8925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sz w:val="20"/>
        </w:rPr>
        <w:drawing>
          <wp:inline distT="0" distB="0" distL="0" distR="0">
            <wp:extent cx="1079500" cy="804545"/>
            <wp:effectExtent l="0" t="0" r="0" b="0"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303793" name="image1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654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sz w:val="20"/>
        </w:rPr>
        <w:drawing>
          <wp:inline distT="0" distB="0" distL="0" distR="0">
            <wp:extent cx="1012825" cy="804545"/>
            <wp:effectExtent l="0" t="0" r="0" b="0"/>
            <wp:docPr id="2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683150" name="image1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3431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sz w:val="20"/>
        </w:rPr>
        <w:sectPr>
          <w:pgSz w:w="10320" w:h="14580"/>
          <w:pgMar w:top="1060" w:right="620" w:bottom="1360" w:left="720" w:header="871" w:footer="1179" w:gutter="0"/>
          <w:cols w:space="708"/>
        </w:sectPr>
      </w:pPr>
    </w:p>
    <w:p>
      <w:pPr>
        <w:tabs>
          <w:tab w:val="left" w:pos="3140"/>
        </w:tabs>
        <w:spacing w:before="67" w:line="232" w:lineRule="exact"/>
        <w:ind w:left="1143" w:right="0" w:firstLine="0"/>
        <w:jc w:val="center"/>
        <w:rPr>
          <w:sz w:val="18"/>
        </w:rPr>
      </w:pPr>
      <w:r>
        <w:rPr>
          <w:spacing w:val="-24"/>
          <w:sz w:val="18"/>
        </w:rPr>
        <w:t>裁纸</w:t>
      </w:r>
      <w:r>
        <w:rPr>
          <w:sz w:val="18"/>
        </w:rPr>
        <w:t>刀</w:t>
      </w:r>
      <w:r>
        <w:rPr>
          <w:sz w:val="18"/>
        </w:rPr>
        <w:tab/>
      </w:r>
      <w:r>
        <w:rPr>
          <w:spacing w:val="-17"/>
          <w:position w:val="1"/>
          <w:sz w:val="18"/>
        </w:rPr>
        <w:t>食品夹</w:t>
      </w:r>
    </w:p>
    <w:p>
      <w:pPr>
        <w:pStyle w:val="BodyText"/>
        <w:tabs>
          <w:tab w:val="left" w:pos="3051"/>
        </w:tabs>
        <w:spacing w:line="243" w:lineRule="exact"/>
        <w:ind w:left="1049"/>
        <w:jc w:val="center"/>
        <w:rPr>
          <w:rFonts w:ascii="Times New Roman"/>
        </w:rPr>
      </w:pPr>
      <w:r>
        <w:rPr>
          <w:rFonts w:ascii="Times New Roman"/>
          <w:position w:val="1"/>
        </w:rPr>
        <w:t>A</w:t>
      </w:r>
      <w:r>
        <w:rPr>
          <w:rFonts w:ascii="Times New Roman"/>
          <w:position w:val="1"/>
        </w:rPr>
        <w:tab/>
      </w:r>
      <w:r>
        <w:rPr>
          <w:rFonts w:ascii="Times New Roman"/>
        </w:rPr>
        <w:t>B</w:t>
      </w:r>
    </w:p>
    <w:p>
      <w:pPr>
        <w:pStyle w:val="ListParagraph"/>
        <w:numPr>
          <w:ilvl w:val="0"/>
          <w:numId w:val="2"/>
        </w:numPr>
        <w:tabs>
          <w:tab w:val="left" w:pos="552"/>
          <w:tab w:val="left" w:pos="553"/>
        </w:tabs>
        <w:spacing w:before="1" w:after="0" w:line="240" w:lineRule="auto"/>
        <w:ind w:left="552" w:right="0" w:hanging="421"/>
        <w:jc w:val="left"/>
        <w:rPr>
          <w:sz w:val="21"/>
        </w:rPr>
      </w:pPr>
      <w:r>
        <w:rPr>
          <w:spacing w:val="-3"/>
          <w:sz w:val="21"/>
        </w:rPr>
        <w:t>下列说法中正确的是</w:t>
      </w:r>
    </w:p>
    <w:p>
      <w:pPr>
        <w:tabs>
          <w:tab w:val="left" w:pos="2936"/>
        </w:tabs>
        <w:spacing w:before="68" w:line="225" w:lineRule="exact"/>
        <w:ind w:left="945" w:right="0" w:firstLine="0"/>
        <w:jc w:val="left"/>
        <w:rPr>
          <w:sz w:val="18"/>
        </w:rPr>
      </w:pPr>
      <w:r>
        <w:br w:type="column"/>
      </w:r>
      <w:r>
        <w:rPr>
          <w:spacing w:val="-24"/>
          <w:sz w:val="18"/>
        </w:rPr>
        <w:t>瓶盖起</w:t>
      </w:r>
      <w:r>
        <w:rPr>
          <w:sz w:val="18"/>
        </w:rPr>
        <w:t>子</w:t>
      </w:r>
      <w:r>
        <w:rPr>
          <w:sz w:val="18"/>
        </w:rPr>
        <w:tab/>
      </w:r>
      <w:r>
        <w:rPr>
          <w:spacing w:val="-24"/>
          <w:sz w:val="18"/>
        </w:rPr>
        <w:t>核桃夹子</w:t>
      </w:r>
    </w:p>
    <w:p>
      <w:pPr>
        <w:tabs>
          <w:tab w:val="left" w:pos="1178"/>
          <w:tab w:val="left" w:pos="3171"/>
        </w:tabs>
        <w:spacing w:before="0" w:line="281" w:lineRule="exact"/>
        <w:ind w:left="131" w:right="0" w:firstLine="0"/>
        <w:jc w:val="left"/>
        <w:rPr>
          <w:rFonts w:ascii="Times New Roman" w:eastAsia="Times New Roman"/>
          <w:sz w:val="21"/>
        </w:rPr>
      </w:pPr>
      <w:r>
        <w:rPr>
          <w:position w:val="-3"/>
          <w:sz w:val="18"/>
        </w:rPr>
        <w:t>图</w:t>
      </w:r>
      <w:r>
        <w:rPr>
          <w:spacing w:val="-44"/>
          <w:position w:val="-3"/>
          <w:sz w:val="18"/>
        </w:rPr>
        <w:t xml:space="preserve"> </w:t>
      </w:r>
      <w:r>
        <w:rPr>
          <w:rFonts w:ascii="Times New Roman" w:eastAsia="Times New Roman"/>
          <w:position w:val="-3"/>
          <w:sz w:val="18"/>
        </w:rPr>
        <w:t>4</w:t>
      </w:r>
      <w:r>
        <w:rPr>
          <w:rFonts w:ascii="Times New Roman" w:eastAsia="Times New Roman"/>
          <w:position w:val="-3"/>
          <w:sz w:val="18"/>
        </w:rPr>
        <w:tab/>
      </w:r>
      <w:r>
        <w:rPr>
          <w:rFonts w:ascii="Times New Roman" w:eastAsia="Times New Roman"/>
          <w:sz w:val="21"/>
        </w:rPr>
        <w:t>C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D</w:t>
      </w:r>
    </w:p>
    <w:p>
      <w:pPr>
        <w:spacing w:after="0" w:line="281" w:lineRule="exact"/>
        <w:jc w:val="left"/>
        <w:rPr>
          <w:rFonts w:ascii="Times New Roman" w:eastAsia="Times New Roman"/>
          <w:sz w:val="21"/>
        </w:rPr>
        <w:sectPr>
          <w:type w:val="continuous"/>
          <w:pgSz w:w="10320" w:h="14580"/>
          <w:pgMar w:top="1060" w:right="620" w:bottom="1360" w:left="720" w:header="720" w:footer="720" w:gutter="0"/>
          <w:cols w:num="2" w:space="708" w:equalWidth="0">
            <w:col w:w="3711" w:space="418"/>
            <w:col w:w="4851"/>
          </w:cols>
        </w:sectPr>
      </w:pPr>
    </w:p>
    <w:p>
      <w:pPr>
        <w:pStyle w:val="BodyText"/>
        <w:spacing w:before="72" w:line="304" w:lineRule="auto"/>
        <w:ind w:left="552" w:right="4016"/>
      </w:pPr>
      <w:r>
        <w:rPr>
          <w:rFonts w:ascii="Times New Roman" w:eastAsia="Times New Roman"/>
        </w:rPr>
        <w:t>A</w:t>
      </w:r>
      <w:r>
        <w:t xml:space="preserve">．篮球受到力的作用，运动状态一定改变 </w:t>
      </w:r>
      <w:r>
        <w:rPr>
          <w:rFonts w:ascii="Times New Roman" w:eastAsia="Times New Roman"/>
        </w:rPr>
        <w:t>B</w:t>
      </w:r>
      <w:r>
        <w:t>．汽车加速运动时，一定受到非平衡力的作用</w:t>
      </w:r>
      <w:r>
        <w:rPr>
          <w:rFonts w:ascii="Times New Roman" w:eastAsia="Times New Roman"/>
        </w:rPr>
        <w:t>C</w:t>
      </w:r>
      <w:r>
        <w:t>．受非平衡力作用的足球，一定沿着直线运动</w:t>
      </w:r>
      <w:r>
        <w:rPr>
          <w:rFonts w:ascii="Times New Roman" w:eastAsia="Times New Roman"/>
        </w:rPr>
        <w:t>D</w:t>
      </w:r>
      <w:r>
        <w:t>．受到平衡力作用的弹簧，一定不会发生形变</w: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0" w:after="0" w:line="302" w:lineRule="auto"/>
        <w:ind w:left="557" w:right="223" w:hanging="426"/>
        <w:jc w:val="both"/>
        <w:rPr>
          <w:sz w:val="21"/>
        </w:rPr>
      </w:pPr>
      <w: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4280535</wp:posOffset>
            </wp:positionH>
            <wp:positionV relativeFrom="paragraph">
              <wp:posOffset>521335</wp:posOffset>
            </wp:positionV>
            <wp:extent cx="1284605" cy="787400"/>
            <wp:effectExtent l="0" t="0" r="0" b="0"/>
            <wp:wrapNone/>
            <wp:docPr id="2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055939" name="image1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366" cy="787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押加是我国少数民族体育项目之一，又称大象拔河。比赛中甲、乙两人通过腿、肩等部位</w:t>
      </w:r>
      <w:r>
        <w:rPr>
          <w:spacing w:val="-6"/>
          <w:sz w:val="21"/>
        </w:rPr>
        <w:t xml:space="preserve">用力拖动布带奋力互拉。在图 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20"/>
          <w:sz w:val="21"/>
        </w:rPr>
        <w:t xml:space="preserve"> </w:t>
      </w:r>
      <w:r>
        <w:rPr>
          <w:spacing w:val="-3"/>
          <w:sz w:val="21"/>
        </w:rPr>
        <w:t>中，甲、乙两人僵持不动，若布带的重力不计，下列说法正确的是</w:t>
      </w:r>
    </w:p>
    <w:p>
      <w:pPr>
        <w:pStyle w:val="BodyText"/>
        <w:spacing w:line="304" w:lineRule="auto"/>
        <w:ind w:left="552" w:right="3651"/>
        <w:jc w:val="both"/>
      </w:pPr>
      <w:r>
        <w:rPr>
          <w:rFonts w:ascii="Times New Roman" w:eastAsia="Times New Roman"/>
        </w:rPr>
        <w:t>A</w:t>
      </w:r>
      <w:r>
        <w:t>．甲对地面的压力和甲所受的摩擦力是一对平衡力</w:t>
      </w:r>
      <w:r>
        <w:rPr>
          <w:rFonts w:ascii="Times New Roman" w:eastAsia="Times New Roman"/>
        </w:rPr>
        <w:t>B</w:t>
      </w:r>
      <w:r>
        <w:t>．甲受到的拉力和乙受到的拉力是一对相互作用力</w:t>
      </w:r>
      <w:r>
        <w:rPr>
          <w:rFonts w:ascii="Times New Roman" w:eastAsia="Times New Roman"/>
        </w:rPr>
        <w:t>C</w:t>
      </w:r>
      <w:r>
        <w:t>．甲对布带的拉力和乙对布带的拉力是一对平衡力</w:t>
      </w:r>
    </w:p>
    <w:p>
      <w:pPr>
        <w:pStyle w:val="BodyText"/>
        <w:tabs>
          <w:tab w:val="left" w:pos="6983"/>
        </w:tabs>
        <w:spacing w:line="288" w:lineRule="exact"/>
        <w:ind w:left="552"/>
        <w:rPr>
          <w:rFonts w:ascii="Times New Roman" w:eastAsia="Times New Roman"/>
          <w:sz w:val="18"/>
        </w:rPr>
      </w:pPr>
      <w:r>
        <w:rPr>
          <w:rFonts w:ascii="Times New Roman" w:eastAsia="Times New Roman"/>
        </w:rPr>
        <w:t>D</w:t>
      </w:r>
      <w:r>
        <w:t>．若</w:t>
      </w:r>
      <w:r>
        <w:rPr>
          <w:spacing w:val="-3"/>
        </w:rPr>
        <w:t>甲</w:t>
      </w:r>
      <w:r>
        <w:t>、</w:t>
      </w:r>
      <w:r>
        <w:rPr>
          <w:spacing w:val="-3"/>
        </w:rPr>
        <w:t>乙</w:t>
      </w:r>
      <w:r>
        <w:t>两</w:t>
      </w:r>
      <w:r>
        <w:rPr>
          <w:spacing w:val="-3"/>
        </w:rPr>
        <w:t>人</w:t>
      </w:r>
      <w:r>
        <w:t>体</w:t>
      </w:r>
      <w:r>
        <w:rPr>
          <w:spacing w:val="-3"/>
        </w:rPr>
        <w:t>重相</w:t>
      </w:r>
      <w:r>
        <w:t>同就</w:t>
      </w:r>
      <w:r>
        <w:rPr>
          <w:spacing w:val="-3"/>
        </w:rPr>
        <w:t>一</w:t>
      </w:r>
      <w:r>
        <w:t>定</w:t>
      </w:r>
      <w:r>
        <w:rPr>
          <w:spacing w:val="-3"/>
        </w:rPr>
        <w:t>不</w:t>
      </w:r>
      <w:r>
        <w:t>能</w:t>
      </w:r>
      <w:r>
        <w:rPr>
          <w:spacing w:val="-3"/>
        </w:rPr>
        <w:t>决</w:t>
      </w:r>
      <w:r>
        <w:t>出</w:t>
      </w:r>
      <w:r>
        <w:rPr>
          <w:spacing w:val="-3"/>
        </w:rPr>
        <w:t>胜</w:t>
      </w:r>
      <w:r>
        <w:t>负</w:t>
      </w:r>
      <w:r>
        <w:tab/>
      </w:r>
      <w:r>
        <w:rPr>
          <w:position w:val="-2"/>
          <w:sz w:val="18"/>
        </w:rPr>
        <w:t>图</w:t>
      </w:r>
      <w:r>
        <w:rPr>
          <w:spacing w:val="-45"/>
          <w:position w:val="-2"/>
          <w:sz w:val="18"/>
        </w:rPr>
        <w:t xml:space="preserve"> </w:t>
      </w:r>
      <w:r>
        <w:rPr>
          <w:rFonts w:ascii="Times New Roman" w:eastAsia="Times New Roman"/>
          <w:position w:val="-2"/>
          <w:sz w:val="18"/>
        </w:rPr>
        <w:t>5</w: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47" w:after="0" w:line="240" w:lineRule="auto"/>
        <w:ind w:left="552" w:right="0" w:hanging="421"/>
        <w:jc w:val="left"/>
        <w:rPr>
          <w:sz w:val="21"/>
        </w:rPr>
      </w:pPr>
      <w:r>
        <w:rPr>
          <w:spacing w:val="-3"/>
          <w:sz w:val="21"/>
        </w:rPr>
        <w:t>小莉根据右侧表格中的数据，得出以下四个结论，其中正确的是</w:t>
      </w:r>
    </w:p>
    <w:p>
      <w:pPr>
        <w:pStyle w:val="BodyText"/>
        <w:tabs>
          <w:tab w:val="left" w:pos="6066"/>
        </w:tabs>
        <w:spacing w:before="72" w:line="304" w:lineRule="auto"/>
        <w:ind w:left="557" w:right="683"/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page">
                  <wp:posOffset>3827145</wp:posOffset>
                </wp:positionH>
                <wp:positionV relativeFrom="paragraph">
                  <wp:posOffset>282575</wp:posOffset>
                </wp:positionV>
                <wp:extent cx="2261235" cy="674370"/>
                <wp:effectExtent l="0" t="0" r="0" b="0"/>
                <wp:wrapNone/>
                <wp:docPr id="26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261235" cy="674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708"/>
                              <w:gridCol w:w="994"/>
                              <w:gridCol w:w="708"/>
                              <w:gridCol w:w="1136"/>
                            </w:tblGrid>
                            <w:tr>
                              <w:tblPrEx>
                                <w:tblW w:w="0" w:type="auto"/>
                                <w:tblInd w:w="5" w:type="dxa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40"/>
                              </w:trPr>
                              <w:tc>
                                <w:tcPr>
                                  <w:tcW w:w="70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7"/>
                                    <w:jc w:val="center"/>
                                    <w:rPr>
                                      <w:rFonts w:ascii="宋体" w:eastAsia="宋体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宋体" w:eastAsia="宋体" w:hint="eastAsia"/>
                                      <w:w w:val="100"/>
                                      <w:sz w:val="21"/>
                                    </w:rPr>
                                    <w:t>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>
                                  <w:pPr>
                                    <w:pStyle w:val="TableParagraph"/>
                                    <w:spacing w:line="235" w:lineRule="exact"/>
                                    <w:ind w:left="123" w:right="109"/>
                                    <w:jc w:val="center"/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  <w:t xml:space="preserve">0.9×10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25" w:right="113"/>
                                    <w:jc w:val="center"/>
                                    <w:rPr>
                                      <w:rFonts w:ascii="宋体" w:eastAsia="宋体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宋体" w:eastAsia="宋体" w:hint="eastAsia"/>
                                      <w:sz w:val="21"/>
                                    </w:rPr>
                                    <w:t>水银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>
                                  <w:pPr>
                                    <w:pStyle w:val="TableParagraph"/>
                                    <w:spacing w:line="235" w:lineRule="exact"/>
                                    <w:ind w:right="170"/>
                                    <w:jc w:val="right"/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  <w:t xml:space="preserve">13.6×10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5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40"/>
                              </w:trPr>
                              <w:tc>
                                <w:tcPr>
                                  <w:tcW w:w="70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25" w:right="113"/>
                                    <w:jc w:val="center"/>
                                    <w:rPr>
                                      <w:rFonts w:ascii="宋体" w:eastAsia="宋体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宋体" w:eastAsia="宋体" w:hint="eastAsia"/>
                                      <w:sz w:val="21"/>
                                    </w:rPr>
                                    <w:t>煤油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>
                                  <w:pPr>
                                    <w:pStyle w:val="TableParagraph"/>
                                    <w:spacing w:line="235" w:lineRule="exact"/>
                                    <w:ind w:left="123" w:right="109"/>
                                    <w:jc w:val="center"/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  <w:t xml:space="preserve">0.8×10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7"/>
                                    <w:jc w:val="center"/>
                                    <w:rPr>
                                      <w:rFonts w:ascii="宋体" w:eastAsia="宋体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宋体" w:eastAsia="宋体" w:hint="eastAsia"/>
                                      <w:w w:val="100"/>
                                      <w:sz w:val="21"/>
                                    </w:rPr>
                                    <w:t>铜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>
                                  <w:pPr>
                                    <w:pStyle w:val="TableParagraph"/>
                                    <w:spacing w:line="235" w:lineRule="exact"/>
                                    <w:ind w:right="170"/>
                                    <w:jc w:val="right"/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  <w:t xml:space="preserve">8.9×10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5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40"/>
                              </w:trPr>
                              <w:tc>
                                <w:tcPr>
                                  <w:tcW w:w="70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25" w:right="113"/>
                                    <w:jc w:val="center"/>
                                    <w:rPr>
                                      <w:rFonts w:ascii="宋体" w:eastAsia="宋体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宋体" w:eastAsia="宋体" w:hint="eastAsia"/>
                                      <w:sz w:val="21"/>
                                    </w:rPr>
                                    <w:t>酒精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>
                                  <w:pPr>
                                    <w:pStyle w:val="TableParagraph"/>
                                    <w:spacing w:line="235" w:lineRule="exact"/>
                                    <w:ind w:left="123" w:right="109"/>
                                    <w:jc w:val="center"/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  <w:t xml:space="preserve">0.8×10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7"/>
                                    <w:jc w:val="center"/>
                                    <w:rPr>
                                      <w:rFonts w:ascii="宋体" w:eastAsia="宋体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宋体" w:eastAsia="宋体" w:hint="eastAsia"/>
                                      <w:w w:val="100"/>
                                      <w:sz w:val="21"/>
                                    </w:rPr>
                                    <w:t>铝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>
                                  <w:pPr>
                                    <w:pStyle w:val="TableParagraph"/>
                                    <w:spacing w:line="235" w:lineRule="exact"/>
                                    <w:ind w:right="170"/>
                                    <w:jc w:val="right"/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</w:rPr>
                                    <w:t xml:space="preserve">2.7×10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1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6" o:spid="_x0000_s1039" type="#_x0000_t202" style="width:178.05pt;height:53.1pt;margin-top:22.25pt;margin-left:301.35pt;mso-height-relative:page;mso-position-horizontal-relative:page;mso-width-relative:page;position:absolute;z-index:251691008" coordsize="21600,21600" filled="f" stroked="f">
                <o:lock v:ext="edit" aspectratio="f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708"/>
                        <w:gridCol w:w="994"/>
                        <w:gridCol w:w="708"/>
                        <w:gridCol w:w="1136"/>
                      </w:tblGrid>
                      <w:tr>
                        <w:tblPrEx>
                          <w:tblW w:w="0" w:type="auto"/>
                          <w:tblInd w:w="5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40"/>
                        </w:trPr>
                        <w:tc>
                          <w:tcPr>
                            <w:tcW w:w="70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7"/>
                              <w:jc w:val="center"/>
                              <w:rPr>
                                <w:rFonts w:ascii="宋体" w:eastAsia="宋体" w:hint="eastAsia"/>
                                <w:sz w:val="21"/>
                              </w:rPr>
                            </w:pPr>
                            <w:r>
                              <w:rPr>
                                <w:rFonts w:ascii="宋体" w:eastAsia="宋体" w:hint="eastAsia"/>
                                <w:w w:val="100"/>
                                <w:sz w:val="21"/>
                              </w:rPr>
                              <w:t>冰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>
                            <w:pPr>
                              <w:pStyle w:val="TableParagraph"/>
                              <w:spacing w:line="235" w:lineRule="exact"/>
                              <w:ind w:left="123" w:right="109"/>
                              <w:jc w:val="center"/>
                              <w:rPr>
                                <w:rFonts w:ascii="Times New Roman" w:hAnsi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</w:rPr>
                              <w:t xml:space="preserve">0.9×10 </w:t>
                            </w:r>
                            <w:r>
                              <w:rPr>
                                <w:rFonts w:ascii="Times New Roman" w:hAnsi="Times New Roman"/>
                                <w:sz w:val="21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25" w:right="113"/>
                              <w:jc w:val="center"/>
                              <w:rPr>
                                <w:rFonts w:ascii="宋体" w:eastAsia="宋体" w:hint="eastAsia"/>
                                <w:sz w:val="21"/>
                              </w:rPr>
                            </w:pPr>
                            <w:r>
                              <w:rPr>
                                <w:rFonts w:ascii="宋体" w:eastAsia="宋体" w:hint="eastAsia"/>
                                <w:sz w:val="21"/>
                              </w:rPr>
                              <w:t>水银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>
                            <w:pPr>
                              <w:pStyle w:val="TableParagraph"/>
                              <w:spacing w:line="235" w:lineRule="exact"/>
                              <w:ind w:right="170"/>
                              <w:jc w:val="right"/>
                              <w:rPr>
                                <w:rFonts w:ascii="Times New Roman" w:hAnsi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</w:rPr>
                              <w:t xml:space="preserve">13.6×10 </w:t>
                            </w:r>
                            <w:r>
                              <w:rPr>
                                <w:rFonts w:ascii="Times New Roman" w:hAnsi="Times New Roman"/>
                                <w:sz w:val="21"/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W w:w="0" w:type="auto"/>
                          <w:tblInd w:w="5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40"/>
                        </w:trPr>
                        <w:tc>
                          <w:tcPr>
                            <w:tcW w:w="70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25" w:right="113"/>
                              <w:jc w:val="center"/>
                              <w:rPr>
                                <w:rFonts w:ascii="宋体" w:eastAsia="宋体" w:hint="eastAsia"/>
                                <w:sz w:val="21"/>
                              </w:rPr>
                            </w:pPr>
                            <w:r>
                              <w:rPr>
                                <w:rFonts w:ascii="宋体" w:eastAsia="宋体" w:hint="eastAsia"/>
                                <w:sz w:val="21"/>
                              </w:rPr>
                              <w:t>煤油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>
                            <w:pPr>
                              <w:pStyle w:val="TableParagraph"/>
                              <w:spacing w:line="235" w:lineRule="exact"/>
                              <w:ind w:left="123" w:right="109"/>
                              <w:jc w:val="center"/>
                              <w:rPr>
                                <w:rFonts w:ascii="Times New Roman" w:hAnsi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</w:rPr>
                              <w:t xml:space="preserve">0.8×10 </w:t>
                            </w:r>
                            <w:r>
                              <w:rPr>
                                <w:rFonts w:ascii="Times New Roman" w:hAnsi="Times New Roman"/>
                                <w:sz w:val="21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7"/>
                              <w:jc w:val="center"/>
                              <w:rPr>
                                <w:rFonts w:ascii="宋体" w:eastAsia="宋体" w:hint="eastAsia"/>
                                <w:sz w:val="21"/>
                              </w:rPr>
                            </w:pPr>
                            <w:r>
                              <w:rPr>
                                <w:rFonts w:ascii="宋体" w:eastAsia="宋体" w:hint="eastAsia"/>
                                <w:w w:val="100"/>
                                <w:sz w:val="21"/>
                              </w:rPr>
                              <w:t>铜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>
                            <w:pPr>
                              <w:pStyle w:val="TableParagraph"/>
                              <w:spacing w:line="235" w:lineRule="exact"/>
                              <w:ind w:right="170"/>
                              <w:jc w:val="right"/>
                              <w:rPr>
                                <w:rFonts w:ascii="Times New Roman" w:hAnsi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</w:rPr>
                              <w:t xml:space="preserve">8.9×10 </w:t>
                            </w:r>
                            <w:r>
                              <w:rPr>
                                <w:rFonts w:ascii="Times New Roman" w:hAnsi="Times New Roman"/>
                                <w:sz w:val="21"/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W w:w="0" w:type="auto"/>
                          <w:tblInd w:w="5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40"/>
                        </w:trPr>
                        <w:tc>
                          <w:tcPr>
                            <w:tcW w:w="70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25" w:right="113"/>
                              <w:jc w:val="center"/>
                              <w:rPr>
                                <w:rFonts w:ascii="宋体" w:eastAsia="宋体" w:hint="eastAsia"/>
                                <w:sz w:val="21"/>
                              </w:rPr>
                            </w:pPr>
                            <w:r>
                              <w:rPr>
                                <w:rFonts w:ascii="宋体" w:eastAsia="宋体" w:hint="eastAsia"/>
                                <w:sz w:val="21"/>
                              </w:rPr>
                              <w:t>酒精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>
                            <w:pPr>
                              <w:pStyle w:val="TableParagraph"/>
                              <w:spacing w:line="235" w:lineRule="exact"/>
                              <w:ind w:left="123" w:right="109"/>
                              <w:jc w:val="center"/>
                              <w:rPr>
                                <w:rFonts w:ascii="Times New Roman" w:hAnsi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</w:rPr>
                              <w:t xml:space="preserve">0.8×10 </w:t>
                            </w:r>
                            <w:r>
                              <w:rPr>
                                <w:rFonts w:ascii="Times New Roman" w:hAnsi="Times New Roman"/>
                                <w:sz w:val="21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7"/>
                              <w:jc w:val="center"/>
                              <w:rPr>
                                <w:rFonts w:ascii="宋体" w:eastAsia="宋体" w:hint="eastAsia"/>
                                <w:sz w:val="21"/>
                              </w:rPr>
                            </w:pPr>
                            <w:r>
                              <w:rPr>
                                <w:rFonts w:ascii="宋体" w:eastAsia="宋体" w:hint="eastAsia"/>
                                <w:w w:val="100"/>
                                <w:sz w:val="21"/>
                              </w:rPr>
                              <w:t>铝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>
                            <w:pPr>
                              <w:pStyle w:val="TableParagraph"/>
                              <w:spacing w:line="235" w:lineRule="exact"/>
                              <w:ind w:right="170"/>
                              <w:jc w:val="right"/>
                              <w:rPr>
                                <w:rFonts w:ascii="Times New Roman" w:hAnsi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1"/>
                              </w:rPr>
                              <w:t xml:space="preserve">2.7×10 </w:t>
                            </w:r>
                            <w:r>
                              <w:rPr>
                                <w:rFonts w:ascii="Times New Roman" w:hAnsi="Times New Roman"/>
                                <w:sz w:val="21"/>
                                <w:vertAlign w:val="superscript"/>
                              </w:rPr>
                              <w:t>3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</w:rPr>
        <w:t>A</w:t>
      </w:r>
      <w:r>
        <w:t>．不</w:t>
      </w:r>
      <w:r>
        <w:rPr>
          <w:spacing w:val="-3"/>
        </w:rPr>
        <w:t>同</w:t>
      </w:r>
      <w:r>
        <w:t>物</w:t>
      </w:r>
      <w:r>
        <w:rPr>
          <w:spacing w:val="-3"/>
        </w:rPr>
        <w:t>质</w:t>
      </w:r>
      <w:r>
        <w:t>的</w:t>
      </w:r>
      <w:r>
        <w:rPr>
          <w:spacing w:val="-3"/>
        </w:rPr>
        <w:t>密</w:t>
      </w:r>
      <w:r>
        <w:t>度</w:t>
      </w:r>
      <w:r>
        <w:rPr>
          <w:spacing w:val="-3"/>
        </w:rPr>
        <w:t>可能</w:t>
      </w:r>
      <w:r>
        <w:t>相同</w:t>
      </w:r>
      <w:r>
        <w:tab/>
      </w:r>
      <w:r>
        <w:rPr>
          <w:spacing w:val="-3"/>
        </w:rPr>
        <w:t>一</w:t>
      </w:r>
      <w:r>
        <w:rPr>
          <w:spacing w:val="-1"/>
        </w:rPr>
        <w:t>些</w:t>
      </w:r>
      <w:r>
        <w:rPr>
          <w:spacing w:val="-3"/>
        </w:rPr>
        <w:t>物</w:t>
      </w:r>
      <w:r>
        <w:t>质</w:t>
      </w:r>
      <w:r>
        <w:rPr>
          <w:spacing w:val="-3"/>
        </w:rPr>
        <w:t>的</w:t>
      </w:r>
      <w:r>
        <w:t>密度</w:t>
      </w:r>
      <w:r>
        <w:rPr>
          <w:rFonts w:ascii="Times New Roman" w:eastAsia="Times New Roman" w:hAnsi="Times New Roman"/>
        </w:rPr>
        <w:t>/(kg•m</w:t>
      </w:r>
      <w:r>
        <w:rPr>
          <w:rFonts w:ascii="Times New Roman" w:eastAsia="Times New Roman" w:hAnsi="Times New Roman"/>
          <w:vertAlign w:val="superscript"/>
        </w:rPr>
        <w:t>-3</w:t>
      </w:r>
      <w:r>
        <w:rPr>
          <w:rFonts w:ascii="Times New Roman" w:eastAsia="Times New Roman" w:hAnsi="Times New Roman"/>
          <w:vertAlign w:val="baseline"/>
        </w:rPr>
        <w:t>) B</w:t>
      </w:r>
      <w:r>
        <w:rPr>
          <w:vertAlign w:val="baseline"/>
        </w:rPr>
        <w:t>．固</w:t>
      </w:r>
      <w:r>
        <w:rPr>
          <w:spacing w:val="-3"/>
          <w:vertAlign w:val="baseline"/>
        </w:rPr>
        <w:t>体</w:t>
      </w:r>
      <w:r>
        <w:rPr>
          <w:vertAlign w:val="baseline"/>
        </w:rPr>
        <w:t>的</w:t>
      </w:r>
      <w:r>
        <w:rPr>
          <w:spacing w:val="-3"/>
          <w:vertAlign w:val="baseline"/>
        </w:rPr>
        <w:t>密</w:t>
      </w:r>
      <w:r>
        <w:rPr>
          <w:vertAlign w:val="baseline"/>
        </w:rPr>
        <w:t>度</w:t>
      </w:r>
      <w:r>
        <w:rPr>
          <w:spacing w:val="-3"/>
          <w:vertAlign w:val="baseline"/>
        </w:rPr>
        <w:t>都</w:t>
      </w:r>
      <w:r>
        <w:rPr>
          <w:vertAlign w:val="baseline"/>
        </w:rPr>
        <w:t>大</w:t>
      </w:r>
      <w:r>
        <w:rPr>
          <w:spacing w:val="-3"/>
          <w:vertAlign w:val="baseline"/>
        </w:rPr>
        <w:t>于</w:t>
      </w:r>
      <w:r>
        <w:rPr>
          <w:vertAlign w:val="baseline"/>
        </w:rPr>
        <w:t>液</w:t>
      </w:r>
      <w:r>
        <w:rPr>
          <w:spacing w:val="-3"/>
          <w:vertAlign w:val="baseline"/>
        </w:rPr>
        <w:t>体</w:t>
      </w:r>
      <w:r>
        <w:rPr>
          <w:vertAlign w:val="baseline"/>
        </w:rPr>
        <w:t>的密度</w:t>
      </w:r>
    </w:p>
    <w:p>
      <w:pPr>
        <w:pStyle w:val="BodyText"/>
        <w:spacing w:line="304" w:lineRule="auto"/>
        <w:ind w:left="557" w:right="4496"/>
      </w:pPr>
      <w:r>
        <w:rPr>
          <w:rFonts w:ascii="Times New Roman" w:eastAsia="Times New Roman"/>
        </w:rPr>
        <w:t>C</w:t>
      </w:r>
      <w:r>
        <w:t>．一定质量的水结冰，体积比原来减小了</w:t>
      </w:r>
      <w:r>
        <w:rPr>
          <w:rFonts w:ascii="Times New Roman" w:eastAsia="Times New Roman"/>
        </w:rPr>
        <w:t>D</w:t>
      </w:r>
      <w:r>
        <w:t>．等质量的实心铝球和空心铜球，体积</w:t>
      </w:r>
    </w:p>
    <w:p>
      <w:pPr>
        <w:pStyle w:val="BodyText"/>
        <w:spacing w:line="268" w:lineRule="exact"/>
        <w:ind w:left="977"/>
      </w:pPr>
      <w:r>
        <w:t>一定不同</w: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116" w:after="0" w:line="285" w:lineRule="auto"/>
        <w:ind w:left="557" w:right="2896" w:hanging="426"/>
        <w:jc w:val="left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posOffset>4432300</wp:posOffset>
                </wp:positionH>
                <wp:positionV relativeFrom="paragraph">
                  <wp:posOffset>83185</wp:posOffset>
                </wp:positionV>
                <wp:extent cx="1168400" cy="1043940"/>
                <wp:effectExtent l="0" t="0" r="13335" b="8255"/>
                <wp:wrapNone/>
                <wp:docPr id="265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168400" cy="1043940"/>
                          <a:chOff x="6980" y="131"/>
                          <a:chExt cx="1840" cy="1644"/>
                        </a:xfrm>
                      </wpg:grpSpPr>
                      <wps:wsp xmlns:wps="http://schemas.microsoft.com/office/word/2010/wordprocessingShape">
                        <wps:cNvPr id="250" name="任意多边形 18"/>
                        <wps:cNvSpPr/>
                        <wps:spPr>
                          <a:xfrm>
                            <a:off x="6988" y="138"/>
                            <a:ext cx="1058" cy="1629"/>
                          </a:xfrm>
                          <a:custGeom>
                            <a:avLst/>
                            <a:gdLst/>
                            <a:pathLst>
                              <a:path fill="norm" h="1629" w="1058" stroke="1">
                                <a:moveTo>
                                  <a:pt x="0" y="0"/>
                                </a:moveTo>
                                <a:lnTo>
                                  <a:pt x="0" y="634"/>
                                </a:lnTo>
                                <a:lnTo>
                                  <a:pt x="0" y="1151"/>
                                </a:lnTo>
                                <a:lnTo>
                                  <a:pt x="0" y="1501"/>
                                </a:lnTo>
                                <a:lnTo>
                                  <a:pt x="0" y="1629"/>
                                </a:lnTo>
                                <a:lnTo>
                                  <a:pt x="798" y="1629"/>
                                </a:lnTo>
                                <a:lnTo>
                                  <a:pt x="798" y="1501"/>
                                </a:lnTo>
                                <a:lnTo>
                                  <a:pt x="798" y="1151"/>
                                </a:lnTo>
                                <a:lnTo>
                                  <a:pt x="798" y="634"/>
                                </a:lnTo>
                                <a:lnTo>
                                  <a:pt x="798" y="0"/>
                                </a:lnTo>
                                <a:moveTo>
                                  <a:pt x="16" y="270"/>
                                </a:moveTo>
                                <a:lnTo>
                                  <a:pt x="786" y="270"/>
                                </a:lnTo>
                                <a:moveTo>
                                  <a:pt x="567" y="984"/>
                                </a:moveTo>
                                <a:lnTo>
                                  <a:pt x="667" y="984"/>
                                </a:lnTo>
                                <a:moveTo>
                                  <a:pt x="359" y="984"/>
                                </a:moveTo>
                                <a:lnTo>
                                  <a:pt x="459" y="984"/>
                                </a:lnTo>
                                <a:moveTo>
                                  <a:pt x="103" y="984"/>
                                </a:moveTo>
                                <a:lnTo>
                                  <a:pt x="203" y="984"/>
                                </a:lnTo>
                                <a:moveTo>
                                  <a:pt x="73" y="1092"/>
                                </a:moveTo>
                                <a:lnTo>
                                  <a:pt x="173" y="1092"/>
                                </a:lnTo>
                                <a:moveTo>
                                  <a:pt x="271" y="1092"/>
                                </a:moveTo>
                                <a:lnTo>
                                  <a:pt x="371" y="1092"/>
                                </a:lnTo>
                                <a:moveTo>
                                  <a:pt x="537" y="1092"/>
                                </a:moveTo>
                                <a:lnTo>
                                  <a:pt x="637" y="1092"/>
                                </a:lnTo>
                                <a:moveTo>
                                  <a:pt x="635" y="1218"/>
                                </a:moveTo>
                                <a:lnTo>
                                  <a:pt x="735" y="1218"/>
                                </a:lnTo>
                                <a:moveTo>
                                  <a:pt x="429" y="1218"/>
                                </a:moveTo>
                                <a:lnTo>
                                  <a:pt x="529" y="1218"/>
                                </a:lnTo>
                                <a:moveTo>
                                  <a:pt x="181" y="1218"/>
                                </a:moveTo>
                                <a:lnTo>
                                  <a:pt x="281" y="1218"/>
                                </a:lnTo>
                                <a:moveTo>
                                  <a:pt x="409" y="1422"/>
                                </a:moveTo>
                                <a:lnTo>
                                  <a:pt x="509" y="1422"/>
                                </a:lnTo>
                                <a:moveTo>
                                  <a:pt x="133" y="1422"/>
                                </a:moveTo>
                                <a:lnTo>
                                  <a:pt x="233" y="1422"/>
                                </a:lnTo>
                                <a:moveTo>
                                  <a:pt x="663" y="270"/>
                                </a:moveTo>
                                <a:lnTo>
                                  <a:pt x="1058" y="27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51" name="任意多边形 19"/>
                        <wps:cNvSpPr/>
                        <wps:spPr>
                          <a:xfrm>
                            <a:off x="7882" y="408"/>
                            <a:ext cx="80" cy="768"/>
                          </a:xfrm>
                          <a:custGeom>
                            <a:avLst/>
                            <a:gdLst/>
                            <a:pathLst>
                              <a:path fill="norm" h="768" w="80" stroke="1">
                                <a:moveTo>
                                  <a:pt x="0" y="688"/>
                                </a:moveTo>
                                <a:lnTo>
                                  <a:pt x="40" y="768"/>
                                </a:lnTo>
                                <a:lnTo>
                                  <a:pt x="55" y="738"/>
                                </a:lnTo>
                                <a:lnTo>
                                  <a:pt x="34" y="738"/>
                                </a:lnTo>
                                <a:lnTo>
                                  <a:pt x="30" y="733"/>
                                </a:lnTo>
                                <a:lnTo>
                                  <a:pt x="30" y="718"/>
                                </a:lnTo>
                                <a:lnTo>
                                  <a:pt x="0" y="688"/>
                                </a:lnTo>
                                <a:close/>
                                <a:moveTo>
                                  <a:pt x="30" y="718"/>
                                </a:moveTo>
                                <a:lnTo>
                                  <a:pt x="30" y="733"/>
                                </a:lnTo>
                                <a:lnTo>
                                  <a:pt x="34" y="738"/>
                                </a:lnTo>
                                <a:lnTo>
                                  <a:pt x="46" y="738"/>
                                </a:lnTo>
                                <a:lnTo>
                                  <a:pt x="50" y="733"/>
                                </a:lnTo>
                                <a:lnTo>
                                  <a:pt x="50" y="728"/>
                                </a:lnTo>
                                <a:lnTo>
                                  <a:pt x="40" y="728"/>
                                </a:lnTo>
                                <a:lnTo>
                                  <a:pt x="30" y="718"/>
                                </a:lnTo>
                                <a:close/>
                                <a:moveTo>
                                  <a:pt x="80" y="688"/>
                                </a:moveTo>
                                <a:lnTo>
                                  <a:pt x="50" y="718"/>
                                </a:lnTo>
                                <a:lnTo>
                                  <a:pt x="50" y="733"/>
                                </a:lnTo>
                                <a:lnTo>
                                  <a:pt x="46" y="738"/>
                                </a:lnTo>
                                <a:lnTo>
                                  <a:pt x="55" y="738"/>
                                </a:lnTo>
                                <a:lnTo>
                                  <a:pt x="80" y="688"/>
                                </a:lnTo>
                                <a:close/>
                                <a:moveTo>
                                  <a:pt x="40" y="40"/>
                                </a:moveTo>
                                <a:lnTo>
                                  <a:pt x="30" y="50"/>
                                </a:lnTo>
                                <a:lnTo>
                                  <a:pt x="30" y="718"/>
                                </a:lnTo>
                                <a:lnTo>
                                  <a:pt x="40" y="728"/>
                                </a:lnTo>
                                <a:lnTo>
                                  <a:pt x="50" y="718"/>
                                </a:lnTo>
                                <a:lnTo>
                                  <a:pt x="50" y="50"/>
                                </a:lnTo>
                                <a:lnTo>
                                  <a:pt x="40" y="40"/>
                                </a:lnTo>
                                <a:close/>
                                <a:moveTo>
                                  <a:pt x="50" y="718"/>
                                </a:moveTo>
                                <a:lnTo>
                                  <a:pt x="40" y="728"/>
                                </a:lnTo>
                                <a:lnTo>
                                  <a:pt x="50" y="728"/>
                                </a:lnTo>
                                <a:lnTo>
                                  <a:pt x="50" y="718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0" y="80"/>
                                </a:lnTo>
                                <a:lnTo>
                                  <a:pt x="30" y="50"/>
                                </a:lnTo>
                                <a:lnTo>
                                  <a:pt x="30" y="34"/>
                                </a:lnTo>
                                <a:lnTo>
                                  <a:pt x="34" y="30"/>
                                </a:lnTo>
                                <a:lnTo>
                                  <a:pt x="55" y="30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55" y="30"/>
                                </a:moveTo>
                                <a:lnTo>
                                  <a:pt x="46" y="30"/>
                                </a:lnTo>
                                <a:lnTo>
                                  <a:pt x="50" y="34"/>
                                </a:lnTo>
                                <a:lnTo>
                                  <a:pt x="50" y="50"/>
                                </a:lnTo>
                                <a:lnTo>
                                  <a:pt x="80" y="80"/>
                                </a:lnTo>
                                <a:lnTo>
                                  <a:pt x="55" y="30"/>
                                </a:lnTo>
                                <a:close/>
                                <a:moveTo>
                                  <a:pt x="46" y="30"/>
                                </a:moveTo>
                                <a:lnTo>
                                  <a:pt x="34" y="30"/>
                                </a:lnTo>
                                <a:lnTo>
                                  <a:pt x="30" y="34"/>
                                </a:lnTo>
                                <a:lnTo>
                                  <a:pt x="30" y="50"/>
                                </a:lnTo>
                                <a:lnTo>
                                  <a:pt x="40" y="40"/>
                                </a:lnTo>
                                <a:lnTo>
                                  <a:pt x="50" y="40"/>
                                </a:lnTo>
                                <a:lnTo>
                                  <a:pt x="50" y="34"/>
                                </a:lnTo>
                                <a:lnTo>
                                  <a:pt x="46" y="30"/>
                                </a:lnTo>
                                <a:close/>
                                <a:moveTo>
                                  <a:pt x="50" y="40"/>
                                </a:moveTo>
                                <a:lnTo>
                                  <a:pt x="40" y="40"/>
                                </a:lnTo>
                                <a:lnTo>
                                  <a:pt x="50" y="50"/>
                                </a:lnTo>
                                <a:lnTo>
                                  <a:pt x="5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52" name="矩形 20"/>
                        <wps:cNvSpPr/>
                        <wps:spPr>
                          <a:xfrm>
                            <a:off x="7768" y="1176"/>
                            <a:ext cx="634" cy="5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53" name="任意多边形 21"/>
                        <wps:cNvSpPr/>
                        <wps:spPr>
                          <a:xfrm>
                            <a:off x="7062" y="1176"/>
                            <a:ext cx="1340" cy="591"/>
                          </a:xfrm>
                          <a:custGeom>
                            <a:avLst/>
                            <a:gdLst/>
                            <a:pathLst>
                              <a:path fill="norm" h="591" w="1340" stroke="1">
                                <a:moveTo>
                                  <a:pt x="706" y="591"/>
                                </a:moveTo>
                                <a:lnTo>
                                  <a:pt x="953" y="591"/>
                                </a:lnTo>
                                <a:lnTo>
                                  <a:pt x="1154" y="591"/>
                                </a:lnTo>
                                <a:lnTo>
                                  <a:pt x="1290" y="591"/>
                                </a:lnTo>
                                <a:lnTo>
                                  <a:pt x="1340" y="591"/>
                                </a:lnTo>
                                <a:lnTo>
                                  <a:pt x="1340" y="0"/>
                                </a:lnTo>
                                <a:lnTo>
                                  <a:pt x="1290" y="0"/>
                                </a:lnTo>
                                <a:lnTo>
                                  <a:pt x="1154" y="0"/>
                                </a:lnTo>
                                <a:lnTo>
                                  <a:pt x="953" y="0"/>
                                </a:lnTo>
                                <a:lnTo>
                                  <a:pt x="706" y="0"/>
                                </a:lnTo>
                                <a:moveTo>
                                  <a:pt x="668" y="282"/>
                                </a:moveTo>
                                <a:lnTo>
                                  <a:pt x="768" y="282"/>
                                </a:lnTo>
                                <a:moveTo>
                                  <a:pt x="0" y="477"/>
                                </a:moveTo>
                                <a:lnTo>
                                  <a:pt x="100" y="477"/>
                                </a:lnTo>
                                <a:moveTo>
                                  <a:pt x="236" y="477"/>
                                </a:moveTo>
                                <a:lnTo>
                                  <a:pt x="336" y="477"/>
                                </a:lnTo>
                                <a:moveTo>
                                  <a:pt x="474" y="477"/>
                                </a:moveTo>
                                <a:lnTo>
                                  <a:pt x="574" y="477"/>
                                </a:lnTo>
                                <a:moveTo>
                                  <a:pt x="700" y="477"/>
                                </a:moveTo>
                                <a:lnTo>
                                  <a:pt x="800" y="477"/>
                                </a:lnTo>
                                <a:moveTo>
                                  <a:pt x="918" y="477"/>
                                </a:moveTo>
                                <a:lnTo>
                                  <a:pt x="1018" y="477"/>
                                </a:lnTo>
                                <a:moveTo>
                                  <a:pt x="1134" y="477"/>
                                </a:moveTo>
                                <a:lnTo>
                                  <a:pt x="1234" y="477"/>
                                </a:lnTo>
                                <a:moveTo>
                                  <a:pt x="1154" y="387"/>
                                </a:moveTo>
                                <a:lnTo>
                                  <a:pt x="1254" y="38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54" name="任意多边形 22"/>
                        <wps:cNvSpPr/>
                        <wps:spPr>
                          <a:xfrm>
                            <a:off x="8634" y="1176"/>
                            <a:ext cx="80" cy="567"/>
                          </a:xfrm>
                          <a:custGeom>
                            <a:avLst/>
                            <a:gdLst/>
                            <a:pathLst>
                              <a:path fill="norm" h="567" w="80" stroke="1">
                                <a:moveTo>
                                  <a:pt x="0" y="487"/>
                                </a:moveTo>
                                <a:lnTo>
                                  <a:pt x="40" y="567"/>
                                </a:lnTo>
                                <a:lnTo>
                                  <a:pt x="55" y="537"/>
                                </a:lnTo>
                                <a:lnTo>
                                  <a:pt x="34" y="537"/>
                                </a:lnTo>
                                <a:lnTo>
                                  <a:pt x="30" y="532"/>
                                </a:lnTo>
                                <a:lnTo>
                                  <a:pt x="30" y="517"/>
                                </a:lnTo>
                                <a:lnTo>
                                  <a:pt x="0" y="487"/>
                                </a:lnTo>
                                <a:close/>
                                <a:moveTo>
                                  <a:pt x="30" y="517"/>
                                </a:moveTo>
                                <a:lnTo>
                                  <a:pt x="30" y="532"/>
                                </a:lnTo>
                                <a:lnTo>
                                  <a:pt x="34" y="537"/>
                                </a:lnTo>
                                <a:lnTo>
                                  <a:pt x="46" y="537"/>
                                </a:lnTo>
                                <a:lnTo>
                                  <a:pt x="50" y="532"/>
                                </a:lnTo>
                                <a:lnTo>
                                  <a:pt x="50" y="527"/>
                                </a:lnTo>
                                <a:lnTo>
                                  <a:pt x="40" y="527"/>
                                </a:lnTo>
                                <a:lnTo>
                                  <a:pt x="30" y="517"/>
                                </a:lnTo>
                                <a:close/>
                                <a:moveTo>
                                  <a:pt x="80" y="487"/>
                                </a:moveTo>
                                <a:lnTo>
                                  <a:pt x="50" y="517"/>
                                </a:lnTo>
                                <a:lnTo>
                                  <a:pt x="50" y="532"/>
                                </a:lnTo>
                                <a:lnTo>
                                  <a:pt x="46" y="537"/>
                                </a:lnTo>
                                <a:lnTo>
                                  <a:pt x="55" y="537"/>
                                </a:lnTo>
                                <a:lnTo>
                                  <a:pt x="80" y="487"/>
                                </a:lnTo>
                                <a:close/>
                                <a:moveTo>
                                  <a:pt x="40" y="40"/>
                                </a:moveTo>
                                <a:lnTo>
                                  <a:pt x="30" y="50"/>
                                </a:lnTo>
                                <a:lnTo>
                                  <a:pt x="30" y="517"/>
                                </a:lnTo>
                                <a:lnTo>
                                  <a:pt x="40" y="527"/>
                                </a:lnTo>
                                <a:lnTo>
                                  <a:pt x="50" y="517"/>
                                </a:lnTo>
                                <a:lnTo>
                                  <a:pt x="50" y="50"/>
                                </a:lnTo>
                                <a:lnTo>
                                  <a:pt x="40" y="40"/>
                                </a:lnTo>
                                <a:close/>
                                <a:moveTo>
                                  <a:pt x="50" y="517"/>
                                </a:moveTo>
                                <a:lnTo>
                                  <a:pt x="40" y="527"/>
                                </a:lnTo>
                                <a:lnTo>
                                  <a:pt x="50" y="527"/>
                                </a:lnTo>
                                <a:lnTo>
                                  <a:pt x="50" y="517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0" y="80"/>
                                </a:lnTo>
                                <a:lnTo>
                                  <a:pt x="30" y="50"/>
                                </a:lnTo>
                                <a:lnTo>
                                  <a:pt x="30" y="34"/>
                                </a:lnTo>
                                <a:lnTo>
                                  <a:pt x="34" y="30"/>
                                </a:lnTo>
                                <a:lnTo>
                                  <a:pt x="55" y="30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55" y="30"/>
                                </a:moveTo>
                                <a:lnTo>
                                  <a:pt x="46" y="30"/>
                                </a:lnTo>
                                <a:lnTo>
                                  <a:pt x="50" y="34"/>
                                </a:lnTo>
                                <a:lnTo>
                                  <a:pt x="50" y="50"/>
                                </a:lnTo>
                                <a:lnTo>
                                  <a:pt x="80" y="80"/>
                                </a:lnTo>
                                <a:lnTo>
                                  <a:pt x="55" y="30"/>
                                </a:lnTo>
                                <a:close/>
                                <a:moveTo>
                                  <a:pt x="46" y="30"/>
                                </a:moveTo>
                                <a:lnTo>
                                  <a:pt x="34" y="30"/>
                                </a:lnTo>
                                <a:lnTo>
                                  <a:pt x="30" y="34"/>
                                </a:lnTo>
                                <a:lnTo>
                                  <a:pt x="30" y="50"/>
                                </a:lnTo>
                                <a:lnTo>
                                  <a:pt x="40" y="40"/>
                                </a:lnTo>
                                <a:lnTo>
                                  <a:pt x="50" y="40"/>
                                </a:lnTo>
                                <a:lnTo>
                                  <a:pt x="50" y="34"/>
                                </a:lnTo>
                                <a:lnTo>
                                  <a:pt x="46" y="30"/>
                                </a:lnTo>
                                <a:close/>
                                <a:moveTo>
                                  <a:pt x="50" y="40"/>
                                </a:moveTo>
                                <a:lnTo>
                                  <a:pt x="40" y="40"/>
                                </a:lnTo>
                                <a:lnTo>
                                  <a:pt x="50" y="50"/>
                                </a:lnTo>
                                <a:lnTo>
                                  <a:pt x="5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55" name="任意多边形 23"/>
                        <wps:cNvSpPr/>
                        <wps:spPr>
                          <a:xfrm>
                            <a:off x="8600" y="1341"/>
                            <a:ext cx="182" cy="261"/>
                          </a:xfrm>
                          <a:custGeom>
                            <a:avLst/>
                            <a:gdLst/>
                            <a:pathLst>
                              <a:path fill="norm" h="261" w="182" stroke="1">
                                <a:moveTo>
                                  <a:pt x="182" y="0"/>
                                </a:moveTo>
                                <a:lnTo>
                                  <a:pt x="6" y="0"/>
                                </a:lnTo>
                                <a:lnTo>
                                  <a:pt x="6" y="54"/>
                                </a:lnTo>
                                <a:lnTo>
                                  <a:pt x="0" y="54"/>
                                </a:lnTo>
                                <a:lnTo>
                                  <a:pt x="0" y="261"/>
                                </a:lnTo>
                                <a:lnTo>
                                  <a:pt x="148" y="261"/>
                                </a:lnTo>
                                <a:lnTo>
                                  <a:pt x="148" y="253"/>
                                </a:lnTo>
                                <a:lnTo>
                                  <a:pt x="182" y="253"/>
                                </a:lnTo>
                                <a:lnTo>
                                  <a:pt x="182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56" name="任意多边形 24"/>
                        <wps:cNvSpPr/>
                        <wps:spPr>
                          <a:xfrm>
                            <a:off x="8404" y="1178"/>
                            <a:ext cx="416" cy="589"/>
                          </a:xfrm>
                          <a:custGeom>
                            <a:avLst/>
                            <a:gdLst/>
                            <a:pathLst>
                              <a:path fill="norm" h="589" w="416" stroke="1">
                                <a:moveTo>
                                  <a:pt x="0" y="0"/>
                                </a:moveTo>
                                <a:lnTo>
                                  <a:pt x="416" y="0"/>
                                </a:lnTo>
                                <a:moveTo>
                                  <a:pt x="8" y="589"/>
                                </a:moveTo>
                                <a:lnTo>
                                  <a:pt x="404" y="58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57" name="矩形 25"/>
                        <wps:cNvSpPr/>
                        <wps:spPr>
                          <a:xfrm>
                            <a:off x="7868" y="627"/>
                            <a:ext cx="176" cy="3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58" name="任意多边形 26"/>
                        <wps:cNvSpPr/>
                        <wps:spPr>
                          <a:xfrm>
                            <a:off x="7060" y="513"/>
                            <a:ext cx="1044" cy="840"/>
                          </a:xfrm>
                          <a:custGeom>
                            <a:avLst/>
                            <a:gdLst/>
                            <a:pathLst>
                              <a:path fill="norm" h="840" w="1044" stroke="1">
                                <a:moveTo>
                                  <a:pt x="0" y="252"/>
                                </a:moveTo>
                                <a:lnTo>
                                  <a:pt x="100" y="252"/>
                                </a:lnTo>
                                <a:moveTo>
                                  <a:pt x="228" y="252"/>
                                </a:moveTo>
                                <a:lnTo>
                                  <a:pt x="328" y="252"/>
                                </a:lnTo>
                                <a:moveTo>
                                  <a:pt x="434" y="252"/>
                                </a:moveTo>
                                <a:lnTo>
                                  <a:pt x="534" y="252"/>
                                </a:lnTo>
                                <a:moveTo>
                                  <a:pt x="494" y="360"/>
                                </a:moveTo>
                                <a:lnTo>
                                  <a:pt x="594" y="360"/>
                                </a:lnTo>
                                <a:moveTo>
                                  <a:pt x="286" y="360"/>
                                </a:moveTo>
                                <a:lnTo>
                                  <a:pt x="386" y="360"/>
                                </a:lnTo>
                                <a:moveTo>
                                  <a:pt x="30" y="360"/>
                                </a:moveTo>
                                <a:lnTo>
                                  <a:pt x="130" y="360"/>
                                </a:lnTo>
                                <a:moveTo>
                                  <a:pt x="0" y="0"/>
                                </a:moveTo>
                                <a:lnTo>
                                  <a:pt x="100" y="0"/>
                                </a:lnTo>
                                <a:moveTo>
                                  <a:pt x="228" y="0"/>
                                </a:moveTo>
                                <a:lnTo>
                                  <a:pt x="328" y="0"/>
                                </a:lnTo>
                                <a:moveTo>
                                  <a:pt x="434" y="0"/>
                                </a:moveTo>
                                <a:lnTo>
                                  <a:pt x="534" y="0"/>
                                </a:lnTo>
                                <a:moveTo>
                                  <a:pt x="494" y="129"/>
                                </a:moveTo>
                                <a:lnTo>
                                  <a:pt x="594" y="129"/>
                                </a:lnTo>
                                <a:moveTo>
                                  <a:pt x="286" y="129"/>
                                </a:moveTo>
                                <a:lnTo>
                                  <a:pt x="386" y="129"/>
                                </a:lnTo>
                                <a:moveTo>
                                  <a:pt x="30" y="129"/>
                                </a:moveTo>
                                <a:lnTo>
                                  <a:pt x="130" y="129"/>
                                </a:lnTo>
                                <a:moveTo>
                                  <a:pt x="726" y="840"/>
                                </a:moveTo>
                                <a:lnTo>
                                  <a:pt x="826" y="840"/>
                                </a:lnTo>
                                <a:moveTo>
                                  <a:pt x="944" y="840"/>
                                </a:moveTo>
                                <a:lnTo>
                                  <a:pt x="1044" y="840"/>
                                </a:lnTo>
                                <a:moveTo>
                                  <a:pt x="718" y="723"/>
                                </a:moveTo>
                                <a:lnTo>
                                  <a:pt x="818" y="723"/>
                                </a:lnTo>
                                <a:moveTo>
                                  <a:pt x="936" y="723"/>
                                </a:moveTo>
                                <a:lnTo>
                                  <a:pt x="1036" y="72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59" name="矩形 27"/>
                        <wps:cNvSpPr/>
                        <wps:spPr>
                          <a:xfrm>
                            <a:off x="8146" y="1227"/>
                            <a:ext cx="208" cy="2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60" name="任意多边形 28"/>
                        <wps:cNvSpPr/>
                        <wps:spPr>
                          <a:xfrm>
                            <a:off x="8197" y="1173"/>
                            <a:ext cx="57" cy="57"/>
                          </a:xfrm>
                          <a:custGeom>
                            <a:avLst/>
                            <a:gdLst/>
                            <a:pathLst>
                              <a:path fill="norm" h="57" w="57" stroke="1">
                                <a:moveTo>
                                  <a:pt x="28" y="0"/>
                                </a:moveTo>
                                <a:lnTo>
                                  <a:pt x="17" y="2"/>
                                </a:lnTo>
                                <a:lnTo>
                                  <a:pt x="8" y="8"/>
                                </a:lnTo>
                                <a:lnTo>
                                  <a:pt x="2" y="17"/>
                                </a:lnTo>
                                <a:lnTo>
                                  <a:pt x="0" y="28"/>
                                </a:lnTo>
                                <a:lnTo>
                                  <a:pt x="2" y="39"/>
                                </a:lnTo>
                                <a:lnTo>
                                  <a:pt x="8" y="48"/>
                                </a:lnTo>
                                <a:lnTo>
                                  <a:pt x="17" y="54"/>
                                </a:lnTo>
                                <a:lnTo>
                                  <a:pt x="28" y="57"/>
                                </a:lnTo>
                                <a:lnTo>
                                  <a:pt x="40" y="54"/>
                                </a:lnTo>
                                <a:lnTo>
                                  <a:pt x="49" y="48"/>
                                </a:lnTo>
                                <a:lnTo>
                                  <a:pt x="55" y="39"/>
                                </a:lnTo>
                                <a:lnTo>
                                  <a:pt x="57" y="28"/>
                                </a:lnTo>
                                <a:lnTo>
                                  <a:pt x="55" y="17"/>
                                </a:lnTo>
                                <a:lnTo>
                                  <a:pt x="49" y="8"/>
                                </a:lnTo>
                                <a:lnTo>
                                  <a:pt x="40" y="2"/>
                                </a:lnTo>
                                <a:lnTo>
                                  <a:pt x="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61" name="文本框 29"/>
                        <wps:cNvSpPr txBox="1"/>
                        <wps:spPr>
                          <a:xfrm>
                            <a:off x="7061" y="871"/>
                            <a:ext cx="584" cy="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5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4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4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/>
                                  <w:spacing w:val="-10"/>
                                  <w:sz w:val="1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w w:val="99"/>
                                  <w:sz w:val="1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4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/>
                                  <w:spacing w:val="-10"/>
                                  <w:sz w:val="1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w w:val="99"/>
                                  <w:sz w:val="1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10"/>
                                  <w:sz w:val="14"/>
                                  <w:u w:val="singl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62" name="文本框 30"/>
                        <wps:cNvSpPr txBox="1"/>
                        <wps:spPr>
                          <a:xfrm>
                            <a:off x="7869" y="728"/>
                            <a:ext cx="196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21"/>
                                </w:rPr>
                                <w:t>h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63" name="文本框 31"/>
                        <wps:cNvSpPr txBox="1"/>
                        <wps:spPr>
                          <a:xfrm>
                            <a:off x="7061" y="1270"/>
                            <a:ext cx="1260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0"/>
                                  <w:sz w:val="2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/>
                                  <w:spacing w:val="-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15"/>
                                  <w:w w:val="100"/>
                                  <w:sz w:val="2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/>
                                  <w:spacing w:val="-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17"/>
                                  <w:w w:val="100"/>
                                  <w:sz w:val="2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15"/>
                                  <w:w w:val="100"/>
                                  <w:sz w:val="2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/>
                                  <w:spacing w:val="-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w w:val="100"/>
                                  <w:sz w:val="2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/>
                                  <w:spacing w:val="-10"/>
                                  <w:w w:val="100"/>
                                  <w:sz w:val="2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/>
                                  <w:spacing w:val="-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64" name="文本框 32"/>
                        <wps:cNvSpPr txBox="1"/>
                        <wps:spPr>
                          <a:xfrm>
                            <a:off x="8608" y="1385"/>
                            <a:ext cx="196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21"/>
                                </w:rPr>
                                <w:t>h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" o:spid="_x0000_s1040" style="width:92pt;height:82.2pt;margin-top:6.55pt;margin-left:349pt;mso-height-relative:page;mso-position-horizontal-relative:page;mso-width-relative:page;position:absolute;z-index:251688960" coordorigin="6980,131" coordsize="1840,1644">
                <o:lock v:ext="edit" aspectratio="f"/>
                <v:shape id="任意多边形 18" o:spid="_x0000_s1041" style="width:1058;height:1629;left:6988;position:absolute;top:138" coordsize="1058,1629" o:spt="100" adj="-11796480,,5400" path="m,l,634,,1151,,1501,,1629,798,1629,798,1501,798,1151,798,634,798,m16,270l786,270m567,984l667,984m359,984l459,984m103,984l203,984m73,1092l173,1092m271,1092l371,1092m537,1092l637,1092m635,1218l735,1218m429,1218l529,1218m181,1218l281,1218m409,1422l509,1422m133,1422l233,1422m663,270l1058,270e" filled="f" stroked="t" strokecolor="black">
                  <v:stroke joinstyle="round"/>
                  <o:lock v:ext="edit" aspectratio="f"/>
                </v:shape>
                <v:shape id="任意多边形 19" o:spid="_x0000_s1042" style="width:80;height:768;left:7882;position:absolute;top:408" coordsize="80,768" o:spt="100" adj="-11796480,,5400" path="m,688l40,768,55,738,34,738,30,733,30,718,,688xm30,718l30,733,34,738,46,738,50,733,50,728,40,728,30,718xm80,688l50,718,50,733,46,738,55,738,80,688xm40,40l30,50,30,718,40,728,50,718,50,50,40,40xm50,718l40,728,50,728,50,718xm40,l,80,30,50,30,34,34,30,55,30,40,xm55,30l46,30,50,34,50,50,80,80,55,30xm46,30l34,30,30,34,30,50,40,40,50,40,50,34,46,30xm50,40l40,40,50,50,50,40xe" filled="t" fillcolor="black" stroked="f">
                  <v:stroke joinstyle="miter"/>
                  <o:lock v:ext="edit" aspectratio="f"/>
                </v:shape>
                <v:rect id="矩形 20" o:spid="_x0000_s1043" style="width:634;height:591;left:7768;position:absolute;top:1176" coordsize="21600,21600" filled="t" fillcolor="white" stroked="f">
                  <o:lock v:ext="edit" aspectratio="f"/>
                </v:rect>
                <v:shape id="任意多边形 21" o:spid="_x0000_s1044" style="width:1340;height:591;left:7062;position:absolute;top:1176" coordsize="1340,591" o:spt="100" adj="-11796480,,5400" path="m706,591l953,591,1154,591,1290,591,1340,591,1340,,1290,,1154,,953,,706,m668,282l768,282m,477l100,477m236,477l336,477m474,477l574,477m700,477l800,477m918,477l1018,477m1134,477l1234,477m1154,387l1254,387e" filled="f" stroked="t" strokecolor="black">
                  <v:stroke joinstyle="round"/>
                  <o:lock v:ext="edit" aspectratio="f"/>
                </v:shape>
                <v:shape id="任意多边形 22" o:spid="_x0000_s1045" style="width:80;height:567;left:8634;position:absolute;top:1176" coordsize="80,567" o:spt="100" adj="-11796480,,5400" path="m,487l40,567,55,537,34,537,30,532,30,517,,487xm30,517l30,532,34,537,46,537,50,532,50,527,40,527,30,517xm80,487l50,517,50,532,46,537,55,537,80,487xm40,40l30,50,30,517,40,527,50,517,50,50,40,40xm50,517l40,527,50,527,50,517xm40,l,80,30,50,30,34,34,30,55,30,40,xm55,30l46,30,50,34,50,50,80,80,55,30xm46,30l34,30,30,34,30,50,40,40,50,40,50,34,46,30xm50,40l40,40,50,50,50,40xe" filled="t" fillcolor="black" stroked="f">
                  <v:stroke joinstyle="miter"/>
                  <o:lock v:ext="edit" aspectratio="f"/>
                </v:shape>
                <v:shape id="任意多边形 23" o:spid="_x0000_s1046" style="width:182;height:261;left:8600;position:absolute;top:1341" coordsize="182,261" o:spt="100" adj="-11796480,,5400" path="m182,l6,,6,54,,54,,261,148,261,148,253,182,253,182,e" filled="t" fillcolor="white" stroked="f">
                  <v:stroke joinstyle="miter"/>
                  <o:lock v:ext="edit" aspectratio="f"/>
                </v:shape>
                <v:shape id="任意多边形 24" o:spid="_x0000_s1047" style="width:416;height:589;left:8404;position:absolute;top:1178" coordsize="416,589" o:spt="100" adj="-11796480,,5400" path="m,l416,m8,589l404,589e" filled="f" stroked="t" strokecolor="black">
                  <v:stroke joinstyle="round"/>
                  <o:lock v:ext="edit" aspectratio="f"/>
                </v:shape>
                <v:rect id="矩形 25" o:spid="_x0000_s1048" style="width:176;height:343;left:7868;position:absolute;top:627" coordsize="21600,21600" filled="t" fillcolor="white" stroked="f">
                  <o:lock v:ext="edit" aspectratio="f"/>
                </v:rect>
                <v:shape id="任意多边形 26" o:spid="_x0000_s1049" style="width:1044;height:840;left:7060;position:absolute;top:513" coordsize="1044,840" o:spt="100" adj="-11796480,,5400" path="m,252l100,252m228,252l328,252m434,252l534,252m494,360l594,360m286,360l386,360m30,360l130,360m,l100,m228,l328,m434,l534,m494,129l594,129m286,129l386,129m30,129l130,129m726,840l826,840m944,840l1044,840m718,723l818,723m936,723l1036,723e" filled="f" stroked="t" strokecolor="black">
                  <v:stroke joinstyle="round"/>
                  <o:lock v:ext="edit" aspectratio="f"/>
                </v:shape>
                <v:rect id="矩形 27" o:spid="_x0000_s1050" style="width:208;height:297;left:8146;position:absolute;top:1227" coordsize="21600,21600" filled="t" fillcolor="white" stroked="f">
                  <o:lock v:ext="edit" aspectratio="f"/>
                </v:rect>
                <v:shape id="任意多边形 28" o:spid="_x0000_s1051" style="width:57;height:57;left:8197;position:absolute;top:1173" coordsize="57,57" o:spt="100" adj="-11796480,,5400" path="m28,l17,2,8,8,2,17,,28,2,39,8,48,17,54,28,57,40,54,49,48,55,39,57,28,55,17,49,8,40,2,28,xe" filled="t" fillcolor="black" stroked="f">
                  <v:stroke joinstyle="miter"/>
                  <o:lock v:ext="edit" aspectratio="f"/>
                </v:shape>
                <v:shape id="文本框 29" o:spid="_x0000_s1052" type="#_x0000_t202" style="width:584;height:155;left:7061;position:absolute;top:871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5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4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4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ascii="Times New Roman"/>
                            <w:spacing w:val="-10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4"/>
                          </w:rPr>
                          <w:t xml:space="preserve">  </w:t>
                        </w:r>
                        <w:r>
                          <w:rPr>
                            <w:rFonts w:ascii="Times New Roman"/>
                            <w:spacing w:val="-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w w:val="99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4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ascii="Times New Roman"/>
                            <w:spacing w:val="-10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w w:val="99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10"/>
                            <w:sz w:val="14"/>
                            <w:u w:val="single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30" o:spid="_x0000_s1053" type="#_x0000_t202" style="width:196;height:250;left:7869;position:absolute;top:728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i/>
                            <w:sz w:val="21"/>
                          </w:rPr>
                          <w:t>h</w:t>
                        </w:r>
                        <w:r>
                          <w:rPr>
                            <w:rFonts w:ascii="Times New Roman"/>
                            <w:sz w:val="21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文本框 31" o:spid="_x0000_s1054" type="#_x0000_t202" style="width:1260;height:234;left:7061;position:absolute;top:1270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ascii="Times New Roman"/>
                            <w:spacing w:val="-1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15"/>
                            <w:w w:val="100"/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ascii="Times New Roman"/>
                            <w:spacing w:val="-1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17"/>
                            <w:w w:val="100"/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15"/>
                            <w:w w:val="100"/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ascii="Times New Roman"/>
                            <w:spacing w:val="-1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4"/>
                            <w:w w:val="100"/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ascii="Times New Roman"/>
                            <w:spacing w:val="-10"/>
                            <w:w w:val="100"/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ascii="Times New Roman"/>
                            <w:spacing w:val="-1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1"/>
                          </w:rPr>
                          <w:t>A</w:t>
                        </w:r>
                      </w:p>
                    </w:txbxContent>
                  </v:textbox>
                </v:shape>
                <v:shape id="文本框 32" o:spid="_x0000_s1055" type="#_x0000_t202" style="width:196;height:250;left:8608;position:absolute;top:1385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i/>
                            <w:sz w:val="21"/>
                          </w:rPr>
                          <w:t>h</w:t>
                        </w:r>
                        <w:r>
                          <w:rPr>
                            <w:rFonts w:ascii="Times New Roman"/>
                            <w:sz w:val="21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pacing w:val="-24"/>
          <w:sz w:val="21"/>
        </w:rPr>
        <w:t xml:space="preserve">在 </w:t>
      </w:r>
      <w:r>
        <w:rPr>
          <w:rFonts w:ascii="Times New Roman" w:eastAsia="Times New Roman"/>
          <w:sz w:val="21"/>
        </w:rPr>
        <w:t>L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7"/>
          <w:sz w:val="21"/>
        </w:rPr>
        <w:t xml:space="preserve">形容器中装有适量的水，如图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6"/>
          <w:sz w:val="21"/>
        </w:rPr>
        <w:t xml:space="preserve"> </w:t>
      </w:r>
      <w:r>
        <w:rPr>
          <w:spacing w:val="3"/>
          <w:sz w:val="21"/>
        </w:rPr>
        <w:t>所示，容器壁上的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z w:val="21"/>
        </w:rPr>
        <w:t>点</w:t>
      </w:r>
      <w:r>
        <w:rPr>
          <w:spacing w:val="-3"/>
          <w:sz w:val="21"/>
        </w:rPr>
        <w:t>处受到水的压强为</w:t>
      </w:r>
    </w:p>
    <w:p>
      <w:pPr>
        <w:pStyle w:val="ListParagraph"/>
        <w:numPr>
          <w:ilvl w:val="1"/>
          <w:numId w:val="2"/>
        </w:numPr>
        <w:tabs>
          <w:tab w:val="left" w:pos="924"/>
        </w:tabs>
        <w:spacing w:before="0" w:after="0" w:line="267" w:lineRule="exact"/>
        <w:ind w:left="923" w:right="0" w:hanging="367"/>
        <w:jc w:val="left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i/>
          <w:position w:val="1"/>
          <w:sz w:val="21"/>
        </w:rPr>
        <w:t>p</w:t>
      </w:r>
      <w:r>
        <w:rPr>
          <w:position w:val="1"/>
          <w:sz w:val="21"/>
        </w:rPr>
        <w:t>＝</w:t>
      </w:r>
      <w:r>
        <w:rPr>
          <w:rFonts w:ascii="Symbol" w:eastAsia="Symbol" w:hAnsi="Symbol"/>
          <w:i/>
          <w:position w:val="1"/>
          <w:sz w:val="22"/>
        </w:rPr>
        <w:sym w:font="Symbol" w:char="F072"/>
      </w:r>
      <w:r>
        <w:rPr>
          <w:spacing w:val="-19"/>
          <w:sz w:val="11"/>
        </w:rPr>
        <w:t xml:space="preserve">水 </w:t>
      </w:r>
      <w:r>
        <w:rPr>
          <w:rFonts w:ascii="Times New Roman" w:eastAsia="Times New Roman" w:hAnsi="Times New Roman"/>
          <w:i/>
          <w:position w:val="1"/>
          <w:sz w:val="21"/>
        </w:rPr>
        <w:t>gh</w:t>
      </w:r>
      <w:r>
        <w:rPr>
          <w:rFonts w:ascii="Times New Roman" w:eastAsia="Times New Roman" w:hAnsi="Times New Roman"/>
          <w:position w:val="1"/>
          <w:sz w:val="21"/>
          <w:vertAlign w:val="subscript"/>
        </w:rPr>
        <w:t>1</w:t>
      </w:r>
    </w:p>
    <w:p>
      <w:pPr>
        <w:pStyle w:val="ListParagraph"/>
        <w:numPr>
          <w:ilvl w:val="1"/>
          <w:numId w:val="2"/>
        </w:numPr>
        <w:tabs>
          <w:tab w:val="left" w:pos="912"/>
        </w:tabs>
        <w:spacing w:before="41" w:after="0" w:line="240" w:lineRule="auto"/>
        <w:ind w:left="911" w:right="0" w:hanging="355"/>
        <w:jc w:val="left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i/>
          <w:spacing w:val="-3"/>
          <w:position w:val="1"/>
          <w:sz w:val="21"/>
        </w:rPr>
        <w:t>p</w:t>
      </w:r>
      <w:r>
        <w:rPr>
          <w:spacing w:val="-3"/>
          <w:position w:val="1"/>
          <w:sz w:val="21"/>
        </w:rPr>
        <w:t>＝</w:t>
      </w:r>
      <w:r>
        <w:rPr>
          <w:rFonts w:ascii="Symbol" w:eastAsia="Symbol" w:hAnsi="Symbol"/>
          <w:i/>
          <w:spacing w:val="-3"/>
          <w:position w:val="1"/>
          <w:sz w:val="22"/>
        </w:rPr>
        <w:sym w:font="Symbol" w:char="F072"/>
      </w:r>
      <w:r>
        <w:rPr>
          <w:spacing w:val="-16"/>
          <w:sz w:val="11"/>
        </w:rPr>
        <w:t xml:space="preserve">水 </w:t>
      </w:r>
      <w:r>
        <w:rPr>
          <w:rFonts w:ascii="Times New Roman" w:eastAsia="Times New Roman" w:hAnsi="Times New Roman"/>
          <w:i/>
          <w:position w:val="1"/>
          <w:sz w:val="21"/>
        </w:rPr>
        <w:t>gh</w:t>
      </w:r>
      <w:r>
        <w:rPr>
          <w:rFonts w:ascii="Times New Roman" w:eastAsia="Times New Roman" w:hAnsi="Times New Roman"/>
          <w:position w:val="1"/>
          <w:sz w:val="21"/>
          <w:vertAlign w:val="subscript"/>
        </w:rPr>
        <w:t>2</w:t>
      </w:r>
    </w:p>
    <w:p>
      <w:pPr>
        <w:pStyle w:val="ListParagraph"/>
        <w:numPr>
          <w:ilvl w:val="1"/>
          <w:numId w:val="2"/>
        </w:numPr>
        <w:tabs>
          <w:tab w:val="left" w:pos="912"/>
        </w:tabs>
        <w:spacing w:before="39" w:after="0" w:line="128" w:lineRule="exact"/>
        <w:ind w:left="911" w:right="0" w:hanging="355"/>
        <w:jc w:val="left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i/>
          <w:sz w:val="21"/>
        </w:rPr>
        <w:t>p</w:t>
      </w:r>
      <w:r>
        <w:rPr>
          <w:sz w:val="21"/>
        </w:rPr>
        <w:t>＝</w:t>
      </w:r>
      <w:r>
        <w:rPr>
          <w:rFonts w:ascii="Symbol" w:eastAsia="Symbol" w:hAnsi="Symbol"/>
          <w:i/>
          <w:sz w:val="22"/>
        </w:rPr>
        <w:sym w:font="Symbol" w:char="F072"/>
      </w:r>
      <w:r>
        <w:rPr>
          <w:rFonts w:ascii="Times New Roman" w:eastAsia="Times New Roman" w:hAnsi="Times New Roman"/>
          <w:i/>
          <w:sz w:val="22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g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i/>
          <w:sz w:val="21"/>
        </w:rPr>
        <w:t xml:space="preserve">h </w:t>
      </w:r>
      <w:r>
        <w:rPr>
          <w:sz w:val="21"/>
        </w:rPr>
        <w:t>＋</w:t>
      </w:r>
      <w:r>
        <w:rPr>
          <w:rFonts w:ascii="Times New Roman" w:eastAsia="Times New Roman" w:hAnsi="Times New Roman"/>
          <w:i/>
          <w:sz w:val="21"/>
        </w:rPr>
        <w:t>h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)</w:t>
      </w:r>
    </w:p>
    <w:p>
      <w:pPr>
        <w:tabs>
          <w:tab w:val="left" w:pos="1754"/>
          <w:tab w:val="right" w:pos="2210"/>
        </w:tabs>
        <w:spacing w:before="0" w:line="155" w:lineRule="exact"/>
        <w:ind w:left="1337" w:right="0" w:firstLine="0"/>
        <w:jc w:val="left"/>
        <w:rPr>
          <w:rFonts w:ascii="Times New Roman" w:eastAsia="Times New Roman"/>
          <w:sz w:val="14"/>
        </w:rPr>
      </w:pPr>
      <w:r>
        <w:rPr>
          <w:position w:val="2"/>
          <w:sz w:val="11"/>
        </w:rPr>
        <w:t>水</w:t>
      </w:r>
      <w:r>
        <w:rPr>
          <w:position w:val="2"/>
          <w:sz w:val="11"/>
        </w:rPr>
        <w:tab/>
      </w:r>
      <w:r>
        <w:rPr>
          <w:rFonts w:ascii="Times New Roman" w:eastAsia="Times New Roman"/>
          <w:sz w:val="14"/>
        </w:rPr>
        <w:t>1</w:t>
      </w:r>
      <w:r>
        <w:rPr>
          <w:rFonts w:ascii="Times New Roman" w:eastAsia="Times New Roman"/>
          <w:sz w:val="14"/>
        </w:rPr>
        <w:tab/>
      </w:r>
      <w:r>
        <w:rPr>
          <w:rFonts w:ascii="Times New Roman" w:eastAsia="Times New Roman"/>
          <w:sz w:val="14"/>
        </w:rPr>
        <w:t>2</w:t>
      </w:r>
    </w:p>
    <w:p>
      <w:pPr>
        <w:pStyle w:val="ListParagraph"/>
        <w:numPr>
          <w:ilvl w:val="1"/>
          <w:numId w:val="2"/>
        </w:numPr>
        <w:tabs>
          <w:tab w:val="left" w:pos="924"/>
        </w:tabs>
        <w:spacing w:before="36" w:after="0" w:line="232" w:lineRule="exact"/>
        <w:ind w:left="923" w:right="0" w:hanging="367"/>
        <w:jc w:val="left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i/>
          <w:position w:val="1"/>
          <w:sz w:val="21"/>
        </w:rPr>
        <w:t>p</w:t>
      </w:r>
      <w:r>
        <w:rPr>
          <w:position w:val="1"/>
          <w:sz w:val="21"/>
        </w:rPr>
        <w:t>＝</w:t>
      </w:r>
      <w:r>
        <w:rPr>
          <w:rFonts w:ascii="Symbol" w:eastAsia="Symbol" w:hAnsi="Symbol"/>
          <w:i/>
          <w:position w:val="1"/>
          <w:sz w:val="22"/>
        </w:rPr>
        <w:sym w:font="Symbol" w:char="F072"/>
      </w:r>
      <w:r>
        <w:rPr>
          <w:spacing w:val="-15"/>
          <w:sz w:val="11"/>
        </w:rPr>
        <w:t xml:space="preserve">水 </w:t>
      </w:r>
      <w:r>
        <w:rPr>
          <w:rFonts w:ascii="Times New Roman" w:eastAsia="Times New Roman" w:hAnsi="Times New Roman"/>
          <w:i/>
          <w:position w:val="1"/>
          <w:sz w:val="21"/>
        </w:rPr>
        <w:t>g</w:t>
      </w:r>
      <w:r>
        <w:rPr>
          <w:rFonts w:ascii="Times New Roman" w:eastAsia="Times New Roman" w:hAnsi="Times New Roman"/>
          <w:position w:val="1"/>
          <w:sz w:val="21"/>
        </w:rPr>
        <w:t>(</w:t>
      </w:r>
      <w:r>
        <w:rPr>
          <w:rFonts w:ascii="Times New Roman" w:eastAsia="Times New Roman" w:hAnsi="Times New Roman"/>
          <w:i/>
          <w:position w:val="1"/>
          <w:sz w:val="21"/>
        </w:rPr>
        <w:t>h</w:t>
      </w:r>
      <w:r>
        <w:rPr>
          <w:rFonts w:ascii="Times New Roman" w:eastAsia="Times New Roman" w:hAnsi="Times New Roman"/>
          <w:position w:val="1"/>
          <w:sz w:val="21"/>
          <w:vertAlign w:val="subscript"/>
        </w:rPr>
        <w:t>1</w:t>
      </w:r>
      <w:r>
        <w:rPr>
          <w:position w:val="1"/>
          <w:sz w:val="21"/>
          <w:vertAlign w:val="baseline"/>
        </w:rPr>
        <w:t>－</w:t>
      </w:r>
      <w:r>
        <w:rPr>
          <w:rFonts w:ascii="Times New Roman" w:eastAsia="Times New Roman" w:hAnsi="Times New Roman"/>
          <w:i/>
          <w:position w:val="1"/>
          <w:sz w:val="21"/>
          <w:vertAlign w:val="baseline"/>
        </w:rPr>
        <w:t>h</w:t>
      </w:r>
      <w:r>
        <w:rPr>
          <w:rFonts w:ascii="Times New Roman" w:eastAsia="Times New Roman" w:hAnsi="Times New Roman"/>
          <w:position w:val="1"/>
          <w:sz w:val="21"/>
          <w:vertAlign w:val="subscript"/>
        </w:rPr>
        <w:t>2</w:t>
      </w:r>
      <w:r>
        <w:rPr>
          <w:rFonts w:ascii="Times New Roman" w:eastAsia="Times New Roman" w:hAnsi="Times New Roman"/>
          <w:position w:val="1"/>
          <w:sz w:val="21"/>
          <w:vertAlign w:val="baseline"/>
        </w:rPr>
        <w:t>)</w:t>
      </w:r>
    </w:p>
    <w:p>
      <w:pPr>
        <w:spacing w:before="0" w:line="182" w:lineRule="exact"/>
        <w:ind w:left="0" w:right="1803" w:firstLine="0"/>
        <w:jc w:val="righ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6</w:t>
      </w:r>
    </w:p>
    <w:p>
      <w:pPr>
        <w:spacing w:after="0" w:line="182" w:lineRule="exact"/>
        <w:jc w:val="right"/>
        <w:rPr>
          <w:rFonts w:ascii="Times New Roman" w:eastAsia="Times New Roman"/>
          <w:sz w:val="18"/>
        </w:rPr>
        <w:sectPr>
          <w:type w:val="continuous"/>
          <w:pgSz w:w="10320" w:h="14580"/>
          <w:pgMar w:top="1060" w:right="620" w:bottom="1360" w:left="720" w:header="720" w:footer="720" w:gutter="0"/>
          <w:cols w:space="708"/>
        </w:sectPr>
      </w:pPr>
    </w:p>
    <w:p>
      <w:pPr>
        <w:pStyle w:val="BodyText"/>
        <w:spacing w:before="9"/>
        <w:rPr>
          <w:rFonts w:ascii="Times New Roman"/>
          <w:sz w:val="2"/>
        </w:rPr>
      </w:pPr>
    </w:p>
    <w:p>
      <w:pPr>
        <w:pStyle w:val="BodyText"/>
        <w:spacing w:line="20" w:lineRule="exact"/>
        <w:ind w:left="95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5509260" cy="9525"/>
                <wp:effectExtent l="0" t="0" r="0" b="0"/>
                <wp:docPr id="160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509260" cy="9525"/>
                          <a:chOff x="0" y="0"/>
                          <a:chExt cx="8676" cy="15"/>
                        </a:xfrm>
                      </wpg:grpSpPr>
                      <wps:wsp xmlns:wps="http://schemas.microsoft.com/office/word/2010/wordprocessingShape">
                        <wps:cNvPr id="159" name="直线 34"/>
                        <wps:cNvSpPr/>
                        <wps:spPr>
                          <a:xfrm>
                            <a:off x="0" y="7"/>
                            <a:ext cx="8676" cy="0"/>
                          </a:xfrm>
                          <a:prstGeom prst="line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3" o:spid="_x0000_i1056" style="width:433.8pt;height:0.75pt" coordsize="8676,15">
                <o:lock v:ext="edit" aspectratio="f"/>
                <v:line id="直线 34" o:spid="_x0000_s1057" style="position:absolute" from="0,140" to="173520,140" coordsize="21600,21600" stroked="t" strokecolor="black">
                  <v:stroke joinstyle="round"/>
                  <o:lock v:ext="edit" aspectratio="f"/>
                </v:line>
                <w10:anchorlock/>
              </v:group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11" w:after="0" w:line="240" w:lineRule="auto"/>
        <w:ind w:left="552" w:right="0" w:hanging="421"/>
        <w:jc w:val="left"/>
        <w:rPr>
          <w:sz w:val="21"/>
        </w:rPr>
      </w:pPr>
      <w:r>
        <w:rPr>
          <w:spacing w:val="-3"/>
          <w:sz w:val="21"/>
        </w:rPr>
        <w:t>下列说法中正确的是</w:t>
      </w:r>
    </w:p>
    <w:p>
      <w:pPr>
        <w:pStyle w:val="BodyText"/>
        <w:spacing w:before="72" w:line="304" w:lineRule="auto"/>
        <w:ind w:left="552" w:right="3660"/>
      </w:pPr>
      <w: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4630420</wp:posOffset>
                </wp:positionH>
                <wp:positionV relativeFrom="paragraph">
                  <wp:posOffset>401955</wp:posOffset>
                </wp:positionV>
                <wp:extent cx="1533525" cy="1406525"/>
                <wp:effectExtent l="0" t="635" r="9525" b="2540"/>
                <wp:wrapNone/>
                <wp:docPr id="46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33525" cy="1406525"/>
                          <a:chOff x="7293" y="634"/>
                          <a:chExt cx="2415" cy="2215"/>
                        </a:xfrm>
                      </wpg:grpSpPr>
                      <wps:wsp xmlns:wps="http://schemas.microsoft.com/office/word/2010/wordprocessingShape">
                        <wps:cNvPr id="44" name="直线 36"/>
                        <wps:cNvSpPr/>
                        <wps:spPr>
                          <a:xfrm>
                            <a:off x="7549" y="2594"/>
                            <a:ext cx="46" cy="7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5" name="图片 3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7293" y="633"/>
                            <a:ext cx="2415" cy="2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5" o:spid="_x0000_s1058" style="width:120.75pt;height:110.75pt;margin-top:31.65pt;margin-left:364.6pt;mso-height-relative:page;mso-position-horizontal-relative:page;mso-width-relative:page;position:absolute;z-index:-251644928" coordorigin="7293,634" coordsize="2415,2215">
                <o:lock v:ext="edit" aspectratio="f"/>
                <v:line id="直线 36" o:spid="_x0000_s1059" style="position:absolute" from="150980,51880" to="151900,53360" coordsize="21600,21600" stroked="t" strokecolor="black">
                  <v:stroke joinstyle="round"/>
                  <o:lock v:ext="edit" aspectratio="f"/>
                </v:line>
                <v:shape id="图片 37" o:spid="_x0000_s1060" type="#_x0000_t75" style="width:2415;height:2215;left:7293;position:absolute;top:633" coordsize="21600,21600" o:preferrelative="t" filled="f" stroked="f">
                  <v:imagedata r:id="rId22" o:title=""/>
                  <o:lock v:ext="edit" aspectratio="t"/>
                </v:shape>
              </v:group>
            </w:pict>
          </mc:Fallback>
        </mc:AlternateContent>
      </w:r>
      <w:r>
        <w:rPr>
          <w:rFonts w:ascii="Times New Roman" w:eastAsia="Times New Roman"/>
        </w:rPr>
        <w:t>A</w:t>
      </w:r>
      <w:r>
        <w:t>．以行驶的汽车为参照物，路边的树木是运动的</w:t>
      </w:r>
      <w:r>
        <w:rPr>
          <w:rFonts w:ascii="Times New Roman" w:eastAsia="Times New Roman"/>
        </w:rPr>
        <w:t>B</w:t>
      </w:r>
      <w:r>
        <w:t>．用力推讲台桌没有推动，讲台桌受力一定不平衡</w:t>
      </w:r>
    </w:p>
    <w:p>
      <w:pPr>
        <w:pStyle w:val="ListParagraph"/>
        <w:numPr>
          <w:ilvl w:val="0"/>
          <w:numId w:val="3"/>
        </w:numPr>
        <w:tabs>
          <w:tab w:val="left" w:pos="907"/>
        </w:tabs>
        <w:spacing w:before="0" w:after="0" w:line="267" w:lineRule="exact"/>
        <w:ind w:left="906" w:right="0" w:hanging="355"/>
        <w:jc w:val="left"/>
        <w:rPr>
          <w:sz w:val="21"/>
        </w:rPr>
      </w:pPr>
      <w:r>
        <w:rPr>
          <w:spacing w:val="-3"/>
          <w:sz w:val="21"/>
        </w:rPr>
        <w:t>悬浮在盐水中的鸡蛋，受到盐水的作用力的合力为零</w:t>
      </w:r>
    </w:p>
    <w:p>
      <w:pPr>
        <w:pStyle w:val="ListParagraph"/>
        <w:numPr>
          <w:ilvl w:val="0"/>
          <w:numId w:val="3"/>
        </w:numPr>
        <w:tabs>
          <w:tab w:val="left" w:pos="919"/>
        </w:tabs>
        <w:spacing w:before="72" w:after="0" w:line="240" w:lineRule="auto"/>
        <w:ind w:left="918" w:right="0" w:hanging="367"/>
        <w:jc w:val="left"/>
        <w:rPr>
          <w:sz w:val="21"/>
        </w:rPr>
      </w:pPr>
      <w:r>
        <w:rPr>
          <w:spacing w:val="-3"/>
          <w:sz w:val="21"/>
        </w:rPr>
        <w:t>小莉乘电梯匀速下降的过程，她的运动状态一定发生了变化</w: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71" w:after="0" w:line="302" w:lineRule="auto"/>
        <w:ind w:left="547" w:right="3655" w:hanging="416"/>
        <w:jc w:val="left"/>
        <w:rPr>
          <w:sz w:val="21"/>
        </w:rPr>
      </w:pPr>
      <w:r>
        <w:rPr>
          <w:spacing w:val="-14"/>
          <w:sz w:val="21"/>
        </w:rPr>
        <w:t xml:space="preserve">关于图 </w:t>
      </w:r>
      <w:r>
        <w:rPr>
          <w:rFonts w:ascii="Times New Roman" w:eastAsia="Times New Roman"/>
          <w:sz w:val="21"/>
        </w:rPr>
        <w:t>7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3"/>
          <w:sz w:val="21"/>
        </w:rPr>
        <w:t>所示的托里拆利实验，下列说法正确的是</w:t>
      </w:r>
      <w:r>
        <w:rPr>
          <w:rFonts w:ascii="Times New Roman" w:eastAsia="Times New Roman"/>
          <w:spacing w:val="-3"/>
          <w:sz w:val="21"/>
        </w:rPr>
        <w:t>A</w:t>
      </w:r>
      <w:r>
        <w:rPr>
          <w:spacing w:val="-3"/>
          <w:sz w:val="21"/>
        </w:rPr>
        <w:t>．此实验在任何时候测出的都是标准大气压的数值</w:t>
      </w:r>
      <w:r>
        <w:rPr>
          <w:rFonts w:ascii="Times New Roman" w:eastAsia="Times New Roman"/>
          <w:spacing w:val="-3"/>
          <w:sz w:val="21"/>
        </w:rPr>
        <w:t>B</w:t>
      </w:r>
      <w:r>
        <w:rPr>
          <w:spacing w:val="-3"/>
          <w:sz w:val="21"/>
        </w:rPr>
        <w:t>．玻璃管倾斜放置时，玻璃管内的水银柱会变长</w:t>
      </w:r>
      <w:r>
        <w:rPr>
          <w:rFonts w:ascii="Times New Roman" w:eastAsia="Times New Roman"/>
          <w:spacing w:val="-3"/>
          <w:sz w:val="21"/>
        </w:rPr>
        <w:t>C</w:t>
      </w:r>
      <w:r>
        <w:rPr>
          <w:spacing w:val="-3"/>
          <w:sz w:val="21"/>
        </w:rPr>
        <w:t>．换用粗玻璃管做实验，管内水银柱高度将减小</w:t>
      </w:r>
    </w:p>
    <w:p>
      <w:pPr>
        <w:pStyle w:val="BodyText"/>
        <w:tabs>
          <w:tab w:val="left" w:pos="7401"/>
        </w:tabs>
        <w:spacing w:before="2"/>
        <w:ind w:left="547"/>
        <w:rPr>
          <w:rFonts w:ascii="Times New Roman" w:eastAsia="Times New Roman"/>
          <w:sz w:val="18"/>
        </w:rPr>
      </w:pPr>
      <w:r>
        <w:rPr>
          <w:rFonts w:ascii="Times New Roman" w:eastAsia="Times New Roman"/>
          <w:position w:val="1"/>
        </w:rPr>
        <w:t>D</w:t>
      </w:r>
      <w:r>
        <w:rPr>
          <w:position w:val="1"/>
        </w:rPr>
        <w:t>．将</w:t>
      </w:r>
      <w:r>
        <w:rPr>
          <w:spacing w:val="-3"/>
          <w:position w:val="1"/>
        </w:rPr>
        <w:t>此</w:t>
      </w:r>
      <w:r>
        <w:rPr>
          <w:position w:val="1"/>
        </w:rPr>
        <w:t>装</w:t>
      </w:r>
      <w:r>
        <w:rPr>
          <w:spacing w:val="-3"/>
          <w:position w:val="1"/>
        </w:rPr>
        <w:t>置</w:t>
      </w:r>
      <w:r>
        <w:rPr>
          <w:position w:val="1"/>
        </w:rPr>
        <w:t>从</w:t>
      </w:r>
      <w:r>
        <w:rPr>
          <w:spacing w:val="-3"/>
          <w:position w:val="1"/>
        </w:rPr>
        <w:t>地</w:t>
      </w:r>
      <w:r>
        <w:rPr>
          <w:position w:val="1"/>
        </w:rPr>
        <w:t>面</w:t>
      </w:r>
      <w:r>
        <w:rPr>
          <w:spacing w:val="-3"/>
          <w:position w:val="1"/>
        </w:rPr>
        <w:t>移至</w:t>
      </w:r>
      <w:r>
        <w:rPr>
          <w:position w:val="1"/>
        </w:rPr>
        <w:t>山顶</w:t>
      </w:r>
      <w:r>
        <w:rPr>
          <w:spacing w:val="-3"/>
          <w:position w:val="1"/>
        </w:rPr>
        <w:t>，</w:t>
      </w:r>
      <w:r>
        <w:rPr>
          <w:position w:val="1"/>
        </w:rPr>
        <w:t>玻</w:t>
      </w:r>
      <w:r>
        <w:rPr>
          <w:spacing w:val="-3"/>
          <w:position w:val="1"/>
        </w:rPr>
        <w:t>璃</w:t>
      </w:r>
      <w:r>
        <w:rPr>
          <w:position w:val="1"/>
        </w:rPr>
        <w:t>管</w:t>
      </w:r>
      <w:r>
        <w:rPr>
          <w:spacing w:val="-3"/>
          <w:position w:val="1"/>
        </w:rPr>
        <w:t>内</w:t>
      </w:r>
      <w:r>
        <w:rPr>
          <w:position w:val="1"/>
        </w:rPr>
        <w:t>的</w:t>
      </w:r>
      <w:r>
        <w:rPr>
          <w:spacing w:val="-3"/>
          <w:position w:val="1"/>
        </w:rPr>
        <w:t>水</w:t>
      </w:r>
      <w:r>
        <w:rPr>
          <w:position w:val="1"/>
        </w:rPr>
        <w:t>银</w:t>
      </w:r>
      <w:r>
        <w:rPr>
          <w:spacing w:val="-3"/>
          <w:position w:val="1"/>
        </w:rPr>
        <w:t>面</w:t>
      </w:r>
      <w:r>
        <w:rPr>
          <w:position w:val="1"/>
        </w:rPr>
        <w:t>会上升</w:t>
      </w:r>
      <w:r>
        <w:rPr>
          <w:position w:val="1"/>
        </w:rPr>
        <w:tab/>
      </w:r>
      <w:r>
        <w:rPr>
          <w:sz w:val="18"/>
        </w:rPr>
        <w:t>图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/>
          <w:sz w:val="18"/>
        </w:rPr>
        <w:t>7</w: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74" w:after="0" w:line="304" w:lineRule="auto"/>
        <w:ind w:left="557" w:right="2366" w:hanging="426"/>
        <w:jc w:val="left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page">
                  <wp:posOffset>4699635</wp:posOffset>
                </wp:positionH>
                <wp:positionV relativeFrom="paragraph">
                  <wp:posOffset>79375</wp:posOffset>
                </wp:positionV>
                <wp:extent cx="1094740" cy="942975"/>
                <wp:effectExtent l="0" t="0" r="10160" b="9525"/>
                <wp:wrapNone/>
                <wp:docPr id="287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094740" cy="942975"/>
                          <a:chOff x="7402" y="125"/>
                          <a:chExt cx="1724" cy="1485"/>
                        </a:xfrm>
                      </wpg:grpSpPr>
                      <wps:wsp xmlns:wps="http://schemas.microsoft.com/office/word/2010/wordprocessingShape">
                        <wps:cNvPr id="267" name="矩形 39"/>
                        <wps:cNvSpPr/>
                        <wps:spPr>
                          <a:xfrm>
                            <a:off x="7429" y="321"/>
                            <a:ext cx="1672" cy="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68" name="任意多边形 40"/>
                        <wps:cNvSpPr/>
                        <wps:spPr>
                          <a:xfrm>
                            <a:off x="7435" y="910"/>
                            <a:ext cx="1086" cy="2"/>
                          </a:xfrm>
                          <a:custGeom>
                            <a:avLst/>
                            <a:gdLst/>
                            <a:pathLst>
                              <a:path fill="norm" w="1086" stroke="1">
                                <a:moveTo>
                                  <a:pt x="454" y="0"/>
                                </a:moveTo>
                                <a:lnTo>
                                  <a:pt x="1086" y="0"/>
                                </a:lnTo>
                                <a:moveTo>
                                  <a:pt x="0" y="0"/>
                                </a:moveTo>
                                <a:lnTo>
                                  <a:pt x="234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69" name="直线 41"/>
                        <wps:cNvSpPr/>
                        <wps:spPr>
                          <a:xfrm>
                            <a:off x="8123" y="823"/>
                            <a:ext cx="0" cy="165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70" name="任意多边形 42"/>
                        <wps:cNvSpPr/>
                        <wps:spPr>
                          <a:xfrm>
                            <a:off x="8093" y="748"/>
                            <a:ext cx="60" cy="315"/>
                          </a:xfrm>
                          <a:custGeom>
                            <a:avLst/>
                            <a:gdLst/>
                            <a:pathLst>
                              <a:path fill="norm" h="315" w="60" stroke="1">
                                <a:moveTo>
                                  <a:pt x="0" y="0"/>
                                </a:moveTo>
                                <a:lnTo>
                                  <a:pt x="0" y="315"/>
                                </a:lnTo>
                                <a:moveTo>
                                  <a:pt x="60" y="60"/>
                                </a:moveTo>
                                <a:lnTo>
                                  <a:pt x="60" y="25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71" name="图片 4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7641" y="818"/>
                            <a:ext cx="31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72" name="直线 44"/>
                        <wps:cNvSpPr/>
                        <wps:spPr>
                          <a:xfrm>
                            <a:off x="7767" y="1412"/>
                            <a:ext cx="358" cy="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73" name="任意多边形 45"/>
                        <wps:cNvSpPr/>
                        <wps:spPr>
                          <a:xfrm>
                            <a:off x="7767" y="852"/>
                            <a:ext cx="1169" cy="620"/>
                          </a:xfrm>
                          <a:custGeom>
                            <a:avLst/>
                            <a:gdLst/>
                            <a:pathLst>
                              <a:path fill="norm" h="620" w="1169" stroke="1">
                                <a:moveTo>
                                  <a:pt x="0" y="620"/>
                                </a:moveTo>
                                <a:lnTo>
                                  <a:pt x="358" y="620"/>
                                </a:lnTo>
                                <a:lnTo>
                                  <a:pt x="358" y="500"/>
                                </a:lnTo>
                                <a:lnTo>
                                  <a:pt x="0" y="500"/>
                                </a:lnTo>
                                <a:lnTo>
                                  <a:pt x="0" y="620"/>
                                </a:lnTo>
                                <a:close/>
                                <a:moveTo>
                                  <a:pt x="754" y="121"/>
                                </a:moveTo>
                                <a:lnTo>
                                  <a:pt x="1169" y="121"/>
                                </a:lnTo>
                                <a:lnTo>
                                  <a:pt x="1169" y="0"/>
                                </a:lnTo>
                                <a:lnTo>
                                  <a:pt x="754" y="0"/>
                                </a:lnTo>
                                <a:lnTo>
                                  <a:pt x="754" y="1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74" name="任意多边形 46"/>
                        <wps:cNvSpPr/>
                        <wps:spPr>
                          <a:xfrm>
                            <a:off x="8700" y="727"/>
                            <a:ext cx="80" cy="120"/>
                          </a:xfrm>
                          <a:custGeom>
                            <a:avLst/>
                            <a:gdLst/>
                            <a:pathLst>
                              <a:path fill="norm" h="120" w="80" stroke="1">
                                <a:moveTo>
                                  <a:pt x="0" y="0"/>
                                </a:moveTo>
                                <a:lnTo>
                                  <a:pt x="40" y="120"/>
                                </a:lnTo>
                                <a:lnTo>
                                  <a:pt x="67" y="40"/>
                                </a:lnTo>
                                <a:lnTo>
                                  <a:pt x="40" y="4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80" y="0"/>
                                </a:moveTo>
                                <a:lnTo>
                                  <a:pt x="40" y="40"/>
                                </a:lnTo>
                                <a:lnTo>
                                  <a:pt x="67" y="40"/>
                                </a:lnTo>
                                <a:lnTo>
                                  <a:pt x="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75" name="任意多边形 47"/>
                        <wps:cNvSpPr/>
                        <wps:spPr>
                          <a:xfrm>
                            <a:off x="8742" y="597"/>
                            <a:ext cx="366" cy="246"/>
                          </a:xfrm>
                          <a:custGeom>
                            <a:avLst/>
                            <a:gdLst/>
                            <a:pathLst>
                              <a:path fill="norm" h="246" w="366" stroke="1">
                                <a:moveTo>
                                  <a:pt x="0" y="246"/>
                                </a:moveTo>
                                <a:lnTo>
                                  <a:pt x="0" y="0"/>
                                </a:lnTo>
                                <a:lnTo>
                                  <a:pt x="366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76" name="图片 4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8060" y="125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7" name="图片 4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8493" y="1250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78" name="任意多边形 50"/>
                        <wps:cNvSpPr/>
                        <wps:spPr>
                          <a:xfrm>
                            <a:off x="9084" y="580"/>
                            <a:ext cx="34" cy="37"/>
                          </a:xfrm>
                          <a:custGeom>
                            <a:avLst/>
                            <a:gdLst/>
                            <a:pathLst>
                              <a:path fill="norm" h="37" w="34" stroke="1">
                                <a:moveTo>
                                  <a:pt x="26" y="0"/>
                                </a:moveTo>
                                <a:lnTo>
                                  <a:pt x="8" y="0"/>
                                </a:lnTo>
                                <a:lnTo>
                                  <a:pt x="0" y="9"/>
                                </a:lnTo>
                                <a:lnTo>
                                  <a:pt x="0" y="29"/>
                                </a:lnTo>
                                <a:lnTo>
                                  <a:pt x="8" y="37"/>
                                </a:lnTo>
                                <a:lnTo>
                                  <a:pt x="26" y="37"/>
                                </a:lnTo>
                                <a:lnTo>
                                  <a:pt x="34" y="29"/>
                                </a:lnTo>
                                <a:lnTo>
                                  <a:pt x="34" y="9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79" name="任意多边形 51"/>
                        <wps:cNvSpPr/>
                        <wps:spPr>
                          <a:xfrm>
                            <a:off x="9084" y="580"/>
                            <a:ext cx="34" cy="37"/>
                          </a:xfrm>
                          <a:custGeom>
                            <a:avLst/>
                            <a:gdLst/>
                            <a:pathLst>
                              <a:path fill="norm" h="37" w="34" stroke="1">
                                <a:moveTo>
                                  <a:pt x="17" y="0"/>
                                </a:moveTo>
                                <a:lnTo>
                                  <a:pt x="8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9"/>
                                </a:lnTo>
                                <a:lnTo>
                                  <a:pt x="0" y="29"/>
                                </a:lnTo>
                                <a:lnTo>
                                  <a:pt x="8" y="37"/>
                                </a:lnTo>
                                <a:lnTo>
                                  <a:pt x="17" y="37"/>
                                </a:lnTo>
                                <a:lnTo>
                                  <a:pt x="26" y="37"/>
                                </a:lnTo>
                                <a:lnTo>
                                  <a:pt x="34" y="29"/>
                                </a:lnTo>
                                <a:lnTo>
                                  <a:pt x="34" y="19"/>
                                </a:lnTo>
                                <a:lnTo>
                                  <a:pt x="34" y="9"/>
                                </a:lnTo>
                                <a:lnTo>
                                  <a:pt x="26" y="0"/>
                                </a:lnTo>
                                <a:lnTo>
                                  <a:pt x="1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80" name="任意多边形 52"/>
                        <wps:cNvSpPr/>
                        <wps:spPr>
                          <a:xfrm>
                            <a:off x="7409" y="891"/>
                            <a:ext cx="34" cy="37"/>
                          </a:xfrm>
                          <a:custGeom>
                            <a:avLst/>
                            <a:gdLst/>
                            <a:pathLst>
                              <a:path fill="norm" h="37" w="34" stroke="1">
                                <a:moveTo>
                                  <a:pt x="26" y="0"/>
                                </a:moveTo>
                                <a:lnTo>
                                  <a:pt x="8" y="0"/>
                                </a:lnTo>
                                <a:lnTo>
                                  <a:pt x="0" y="9"/>
                                </a:lnTo>
                                <a:lnTo>
                                  <a:pt x="0" y="29"/>
                                </a:lnTo>
                                <a:lnTo>
                                  <a:pt x="8" y="37"/>
                                </a:lnTo>
                                <a:lnTo>
                                  <a:pt x="26" y="37"/>
                                </a:lnTo>
                                <a:lnTo>
                                  <a:pt x="34" y="29"/>
                                </a:lnTo>
                                <a:lnTo>
                                  <a:pt x="34" y="9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81" name="任意多边形 53"/>
                        <wps:cNvSpPr/>
                        <wps:spPr>
                          <a:xfrm>
                            <a:off x="7409" y="891"/>
                            <a:ext cx="34" cy="37"/>
                          </a:xfrm>
                          <a:custGeom>
                            <a:avLst/>
                            <a:gdLst/>
                            <a:pathLst>
                              <a:path fill="norm" h="37" w="34" stroke="1">
                                <a:moveTo>
                                  <a:pt x="17" y="0"/>
                                </a:moveTo>
                                <a:lnTo>
                                  <a:pt x="8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9"/>
                                </a:lnTo>
                                <a:lnTo>
                                  <a:pt x="0" y="29"/>
                                </a:lnTo>
                                <a:lnTo>
                                  <a:pt x="8" y="37"/>
                                </a:lnTo>
                                <a:lnTo>
                                  <a:pt x="17" y="37"/>
                                </a:lnTo>
                                <a:lnTo>
                                  <a:pt x="26" y="37"/>
                                </a:lnTo>
                                <a:lnTo>
                                  <a:pt x="34" y="29"/>
                                </a:lnTo>
                                <a:lnTo>
                                  <a:pt x="34" y="19"/>
                                </a:lnTo>
                                <a:lnTo>
                                  <a:pt x="34" y="9"/>
                                </a:lnTo>
                                <a:lnTo>
                                  <a:pt x="26" y="0"/>
                                </a:lnTo>
                                <a:lnTo>
                                  <a:pt x="1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82" name="文本框 54"/>
                        <wps:cNvSpPr txBox="1"/>
                        <wps:spPr>
                          <a:xfrm>
                            <a:off x="8162" y="242"/>
                            <a:ext cx="173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0"/>
                                  <w:sz w:val="21"/>
                                </w:rPr>
                                <w:t>V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83" name="文本框 55"/>
                        <wps:cNvSpPr txBox="1"/>
                        <wps:spPr>
                          <a:xfrm>
                            <a:off x="7715" y="657"/>
                            <a:ext cx="138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0"/>
                                  <w:sz w:val="21"/>
                                </w:rPr>
                                <w:t>S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84" name="文本框 56"/>
                        <wps:cNvSpPr txBox="1"/>
                        <wps:spPr>
                          <a:xfrm>
                            <a:off x="8810" y="702"/>
                            <a:ext cx="12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85" name="文本框 57"/>
                        <wps:cNvSpPr txBox="1"/>
                        <wps:spPr>
                          <a:xfrm>
                            <a:off x="7840" y="1120"/>
                            <a:ext cx="220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21"/>
                                </w:rPr>
                                <w:t>R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86" name="文本框 58"/>
                        <wps:cNvSpPr txBox="1"/>
                        <wps:spPr>
                          <a:xfrm>
                            <a:off x="8606" y="1017"/>
                            <a:ext cx="251" cy="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31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21"/>
                                </w:rPr>
                                <w:t>R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vertAlign w:val="subscript"/>
                                </w:rPr>
                                <w:t>2</w:t>
                              </w:r>
                            </w:p>
                            <w:p>
                              <w:pPr>
                                <w:spacing w:before="85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0"/>
                                  <w:sz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8" o:spid="_x0000_s1061" style="width:86.2pt;height:74.25pt;margin-top:6.25pt;margin-left:370.05pt;mso-height-relative:page;mso-position-horizontal-relative:page;mso-width-relative:page;position:absolute;z-index:251693056" coordorigin="7402,125" coordsize="1724,1485">
                <o:lock v:ext="edit" aspectratio="f"/>
                <v:rect id="矩形 39" o:spid="_x0000_s1062" style="width:1672;height:1086;left:7429;position:absolute;top:321" coordsize="21600,21600" filled="f" stroked="t" strokecolor="black">
                  <v:stroke joinstyle="miter"/>
                  <o:lock v:ext="edit" aspectratio="f"/>
                </v:rect>
                <v:shape id="任意多边形 40" o:spid="_x0000_s1063" style="width:1086;height:2;left:7435;position:absolute;top:910" coordsize="1086,1" o:spt="100" adj="-11796480,,5400" path="m454,l1086,m,l234,e" filled="f" stroked="t" strokecolor="black">
                  <v:stroke joinstyle="round"/>
                  <o:lock v:ext="edit" aspectratio="f"/>
                </v:shape>
                <v:line id="直线 41" o:spid="_x0000_s1064" style="position:absolute" from="162460,16460" to="162460,19760" coordsize="21600,21600" stroked="t" strokecolor="white">
                  <v:stroke joinstyle="round"/>
                  <o:lock v:ext="edit" aspectratio="f"/>
                </v:line>
                <v:shape id="任意多边形 42" o:spid="_x0000_s1065" style="width:60;height:315;left:8093;position:absolute;top:748" coordsize="60,315" o:spt="100" adj="-11796480,,5400" path="m,l,315m60,60l60,255e" filled="f" stroked="t" strokecolor="black">
                  <v:stroke joinstyle="round"/>
                  <o:lock v:ext="edit" aspectratio="f"/>
                </v:shape>
                <v:shape id="图片 43" o:spid="_x0000_s1066" type="#_x0000_t75" style="width:315;height:135;left:7641;position:absolute;top:818" coordsize="21600,21600" o:preferrelative="t" filled="f" stroked="f">
                  <v:imagedata r:id="rId23" o:title=""/>
                  <o:lock v:ext="edit" aspectratio="t"/>
                </v:shape>
                <v:line id="直线 44" o:spid="_x0000_s1067" style="position:absolute" from="155340,28240" to="162500,28240" coordsize="21600,21600" stroked="t" strokecolor="white">
                  <v:stroke joinstyle="round"/>
                  <o:lock v:ext="edit" aspectratio="f"/>
                </v:line>
                <v:shape id="任意多边形 45" o:spid="_x0000_s1068" style="width:1169;height:620;left:7767;position:absolute;top:852" coordsize="1169,620" o:spt="100" adj="-11796480,,5400" path="m,620l358,620,358,500,,500,,620xm754,121l1169,121,1169,,754,,754,121xe" filled="f" stroked="t" strokecolor="black">
                  <v:stroke joinstyle="round"/>
                  <o:lock v:ext="edit" aspectratio="f"/>
                </v:shape>
                <v:shape id="任意多边形 46" o:spid="_x0000_s1069" style="width:80;height:120;left:8700;position:absolute;top:727" coordsize="80,120" o:spt="100" adj="-11796480,,5400" path="m,l40,120,67,40,40,40,,xm80,l40,40,67,40,80,xe" filled="t" fillcolor="black" stroked="f">
                  <v:stroke joinstyle="miter"/>
                  <o:lock v:ext="edit" aspectratio="f"/>
                </v:shape>
                <v:shape id="任意多边形 47" o:spid="_x0000_s1070" style="width:366;height:246;left:8742;position:absolute;top:597" coordsize="366,246" o:spt="100" adj="-11796480,,5400" path="m,246l,,366,e" filled="f" stroked="t" strokecolor="black">
                  <v:stroke joinstyle="round"/>
                  <o:lock v:ext="edit" aspectratio="f"/>
                </v:shape>
                <v:shape id="图片 48" o:spid="_x0000_s1071" type="#_x0000_t75" style="width:360;height:360;left:8060;position:absolute;top:125" coordsize="21600,21600" o:preferrelative="t" filled="f" stroked="f">
                  <v:imagedata r:id="rId24" o:title=""/>
                  <o:lock v:ext="edit" aspectratio="t"/>
                </v:shape>
                <v:shape id="图片 49" o:spid="_x0000_s1072" type="#_x0000_t75" style="width:360;height:360;left:8493;position:absolute;top:1250" coordsize="21600,21600" o:preferrelative="t" filled="f" stroked="f">
                  <v:imagedata r:id="rId24" o:title=""/>
                  <o:lock v:ext="edit" aspectratio="t"/>
                </v:shape>
                <v:shape id="任意多边形 50" o:spid="_x0000_s1073" style="width:34;height:37;left:9084;position:absolute;top:580" coordsize="34,37" o:spt="100" adj="-11796480,,5400" path="m26,l8,,,9,,29,8,37,26,37,34,29,34,9,26,xe" filled="t" fillcolor="black" stroked="f">
                  <v:stroke joinstyle="miter"/>
                  <o:lock v:ext="edit" aspectratio="f"/>
                </v:shape>
                <v:shape id="任意多边形 51" o:spid="_x0000_s1074" style="width:34;height:37;left:9084;position:absolute;top:580" coordsize="34,37" o:spt="100" adj="-11796480,,5400" path="m17,l8,,,9,,19,,29,8,37,17,37,26,37,34,29,34,19,34,9,26,,17,xe" filled="f" stroked="t" strokecolor="black">
                  <v:stroke joinstyle="round"/>
                  <o:lock v:ext="edit" aspectratio="f"/>
                </v:shape>
                <v:shape id="任意多边形 52" o:spid="_x0000_s1075" style="width:34;height:37;left:7409;position:absolute;top:891" coordsize="34,37" o:spt="100" adj="-11796480,,5400" path="m26,l8,,,9,,29,8,37,26,37,34,29,34,9,26,xe" filled="t" fillcolor="black" stroked="f">
                  <v:stroke joinstyle="miter"/>
                  <o:lock v:ext="edit" aspectratio="f"/>
                </v:shape>
                <v:shape id="任意多边形 53" o:spid="_x0000_s1076" style="width:34;height:37;left:7409;position:absolute;top:891" coordsize="34,37" o:spt="100" adj="-11796480,,5400" path="m17,l8,,,9,,19,,29,8,37,17,37,26,37,34,29,34,19,34,9,26,,17,xe" filled="f" stroked="t" strokecolor="black">
                  <v:stroke joinstyle="round"/>
                  <o:lock v:ext="edit" aspectratio="f"/>
                </v:shape>
                <v:shape id="文本框 54" o:spid="_x0000_s1077" type="#_x0000_t202" style="width:173;height:234;left:8162;position:absolute;top:242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21"/>
                          </w:rPr>
                          <w:t>V</w:t>
                        </w:r>
                      </w:p>
                    </w:txbxContent>
                  </v:textbox>
                </v:shape>
                <v:shape id="文本框 55" o:spid="_x0000_s1078" type="#_x0000_t202" style="width:138;height:234;left:7715;position:absolute;top:657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21"/>
                          </w:rPr>
                          <w:t>S</w:t>
                        </w:r>
                      </w:p>
                    </w:txbxContent>
                  </v:textbox>
                </v:shape>
                <v:shape id="文本框 56" o:spid="_x0000_s1079" type="#_x0000_t202" style="width:121;height:200;left:8810;position:absolute;top:702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P</w:t>
                        </w:r>
                      </w:p>
                    </w:txbxContent>
                  </v:textbox>
                </v:shape>
                <v:shape id="文本框 57" o:spid="_x0000_s1080" type="#_x0000_t202" style="width:220;height:250;left:7840;position:absolute;top:1120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i/>
                            <w:sz w:val="21"/>
                          </w:rPr>
                          <w:t>R</w:t>
                        </w:r>
                        <w:r>
                          <w:rPr>
                            <w:rFonts w:ascii="Times New Roman"/>
                            <w:sz w:val="21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文本框 58" o:spid="_x0000_s1081" type="#_x0000_t202" style="width:251;height:561;left:8606;position:absolute;top:1017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31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i/>
                            <w:sz w:val="21"/>
                          </w:rPr>
                          <w:t>R</w:t>
                        </w:r>
                        <w:r>
                          <w:rPr>
                            <w:rFonts w:ascii="Times New Roman"/>
                            <w:sz w:val="21"/>
                            <w:vertAlign w:val="subscript"/>
                          </w:rPr>
                          <w:t>2</w:t>
                        </w:r>
                      </w:p>
                      <w:p>
                        <w:pPr>
                          <w:spacing w:before="85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21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pacing w:val="-8"/>
          <w:sz w:val="21"/>
        </w:rPr>
        <w:t xml:space="preserve">如图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29"/>
          <w:sz w:val="21"/>
        </w:rPr>
        <w:t xml:space="preserve"> </w:t>
      </w:r>
      <w:r>
        <w:rPr>
          <w:spacing w:val="-3"/>
          <w:sz w:val="21"/>
        </w:rPr>
        <w:t>所示电路中，电源两端电压保持不变，</w:t>
      </w:r>
      <w:r>
        <w:rPr>
          <w:rFonts w:ascii="Times New Roman" w:eastAsia="Times New Roman"/>
          <w:i/>
          <w:sz w:val="21"/>
        </w:rPr>
        <w:t>R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pacing w:val="-7"/>
          <w:sz w:val="21"/>
          <w:vertAlign w:val="baseline"/>
        </w:rPr>
        <w:t xml:space="preserve"> </w:t>
      </w:r>
      <w:r>
        <w:rPr>
          <w:spacing w:val="-3"/>
          <w:sz w:val="21"/>
          <w:vertAlign w:val="baseline"/>
        </w:rPr>
        <w:t>为定值电阻，</w:t>
      </w:r>
      <w:r>
        <w:rPr>
          <w:rFonts w:ascii="Times New Roman" w:eastAsia="Times New Roman"/>
          <w:i/>
          <w:sz w:val="21"/>
          <w:vertAlign w:val="baseline"/>
        </w:rPr>
        <w:t>R</w:t>
      </w:r>
      <w:r>
        <w:rPr>
          <w:rFonts w:ascii="Times New Roman" w:eastAsia="Times New Roman"/>
          <w:sz w:val="21"/>
          <w:vertAlign w:val="subscript"/>
        </w:rPr>
        <w:t xml:space="preserve">2 </w:t>
      </w:r>
      <w:r>
        <w:rPr>
          <w:sz w:val="21"/>
          <w:vertAlign w:val="baseline"/>
        </w:rPr>
        <w:t>为滑动变阻器。闭合开关</w:t>
      </w:r>
      <w:r>
        <w:rPr>
          <w:rFonts w:ascii="Times New Roman" w:eastAsia="Times New Roman"/>
          <w:spacing w:val="-4"/>
          <w:sz w:val="21"/>
          <w:vertAlign w:val="baseline"/>
        </w:rPr>
        <w:t>S</w:t>
      </w:r>
      <w:r>
        <w:rPr>
          <w:spacing w:val="2"/>
          <w:sz w:val="21"/>
          <w:vertAlign w:val="baseline"/>
        </w:rPr>
        <w:t>，当滑动变阻器的滑片</w:t>
      </w:r>
      <w:r>
        <w:rPr>
          <w:rFonts w:ascii="Times New Roman" w:eastAsia="Times New Roman"/>
          <w:sz w:val="21"/>
          <w:vertAlign w:val="baseline"/>
        </w:rPr>
        <w:t>P</w:t>
      </w:r>
      <w:r>
        <w:rPr>
          <w:rFonts w:ascii="Times New Roman" w:eastAsia="Times New Roman"/>
          <w:spacing w:val="27"/>
          <w:sz w:val="21"/>
          <w:vertAlign w:val="baseline"/>
        </w:rPr>
        <w:t xml:space="preserve"> </w:t>
      </w:r>
      <w:r>
        <w:rPr>
          <w:spacing w:val="-2"/>
          <w:sz w:val="21"/>
          <w:vertAlign w:val="baseline"/>
        </w:rPr>
        <w:t xml:space="preserve">向左滑动时， </w:t>
      </w:r>
      <w:r>
        <w:rPr>
          <w:spacing w:val="-3"/>
          <w:sz w:val="21"/>
          <w:vertAlign w:val="baseline"/>
        </w:rPr>
        <w:t>下列判断正确的是</w:t>
      </w:r>
    </w:p>
    <w:p>
      <w:pPr>
        <w:pStyle w:val="BodyText"/>
        <w:tabs>
          <w:tab w:val="left" w:pos="3231"/>
        </w:tabs>
        <w:spacing w:line="264" w:lineRule="exact"/>
        <w:ind w:left="557"/>
      </w:pPr>
      <w:r>
        <w:rPr>
          <w:rFonts w:ascii="Times New Roman" w:eastAsia="Times New Roman"/>
        </w:rPr>
        <w:t>A</w:t>
      </w:r>
      <w:r>
        <w:t>．电</w:t>
      </w:r>
      <w:r>
        <w:rPr>
          <w:spacing w:val="-3"/>
        </w:rPr>
        <w:t>流</w:t>
      </w:r>
      <w:r>
        <w:t>表</w:t>
      </w:r>
      <w:r>
        <w:rPr>
          <w:spacing w:val="-3"/>
        </w:rPr>
        <w:t>的</w:t>
      </w:r>
      <w:r>
        <w:t>示</w:t>
      </w:r>
      <w:r>
        <w:rPr>
          <w:spacing w:val="-3"/>
        </w:rPr>
        <w:t>数</w:t>
      </w:r>
      <w:r>
        <w:t>变小</w:t>
      </w:r>
      <w:r>
        <w:tab/>
      </w:r>
      <w:r>
        <w:rPr>
          <w:rFonts w:ascii="Times New Roman" w:eastAsia="Times New Roman"/>
        </w:rPr>
        <w:t>B</w:t>
      </w:r>
      <w:r>
        <w:t>．</w:t>
      </w:r>
      <w:r>
        <w:rPr>
          <w:spacing w:val="-3"/>
        </w:rPr>
        <w:t>滑</w:t>
      </w:r>
      <w:r>
        <w:t>动</w:t>
      </w:r>
      <w:r>
        <w:rPr>
          <w:spacing w:val="-3"/>
        </w:rPr>
        <w:t>变</w:t>
      </w:r>
      <w:r>
        <w:t>阻器</w:t>
      </w:r>
      <w:r>
        <w:rPr>
          <w:spacing w:val="-55"/>
        </w:rPr>
        <w:t xml:space="preserve"> </w:t>
      </w:r>
      <w:r>
        <w:rPr>
          <w:rFonts w:ascii="Times New Roman" w:eastAsia="Times New Roman"/>
          <w:i/>
        </w:rPr>
        <w:t>R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spacing w:val="-19"/>
          <w:vertAlign w:val="baseline"/>
        </w:rPr>
        <w:t xml:space="preserve"> </w:t>
      </w:r>
      <w:r>
        <w:rPr>
          <w:vertAlign w:val="baseline"/>
        </w:rPr>
        <w:t>的</w:t>
      </w:r>
      <w:r>
        <w:rPr>
          <w:spacing w:val="-3"/>
          <w:vertAlign w:val="baseline"/>
        </w:rPr>
        <w:t>阻</w:t>
      </w:r>
      <w:r>
        <w:rPr>
          <w:vertAlign w:val="baseline"/>
        </w:rPr>
        <w:t>值变大</w:t>
      </w:r>
    </w:p>
    <w:p>
      <w:pPr>
        <w:pStyle w:val="ListParagraph"/>
        <w:numPr>
          <w:ilvl w:val="0"/>
          <w:numId w:val="4"/>
        </w:numPr>
        <w:tabs>
          <w:tab w:val="left" w:pos="912"/>
        </w:tabs>
        <w:spacing w:before="72" w:after="0" w:line="237" w:lineRule="exact"/>
        <w:ind w:left="911" w:right="0" w:hanging="355"/>
        <w:jc w:val="left"/>
        <w:rPr>
          <w:sz w:val="21"/>
        </w:rPr>
      </w:pPr>
      <w:r>
        <w:rPr>
          <w:spacing w:val="-3"/>
          <w:sz w:val="21"/>
        </w:rPr>
        <w:t>电压表的示数不变</w:t>
      </w:r>
    </w:p>
    <w:p>
      <w:pPr>
        <w:spacing w:before="0" w:line="151" w:lineRule="exact"/>
        <w:ind w:left="0" w:right="1292" w:firstLine="0"/>
        <w:jc w:val="righ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8</w:t>
      </w:r>
    </w:p>
    <w:p>
      <w:pPr>
        <w:pStyle w:val="ListParagraph"/>
        <w:numPr>
          <w:ilvl w:val="0"/>
          <w:numId w:val="4"/>
        </w:numPr>
        <w:tabs>
          <w:tab w:val="left" w:pos="924"/>
        </w:tabs>
        <w:spacing w:before="0" w:after="0" w:line="222" w:lineRule="exact"/>
        <w:ind w:left="923" w:right="0" w:hanging="367"/>
        <w:jc w:val="left"/>
        <w:rPr>
          <w:sz w:val="21"/>
        </w:rPr>
      </w:pPr>
      <w:r>
        <w:rPr>
          <w:spacing w:val="-3"/>
          <w:sz w:val="21"/>
        </w:rPr>
        <w:t>电压表示数跟电流表示数的比值不变</w: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71" w:after="0" w:line="304" w:lineRule="auto"/>
        <w:ind w:left="557" w:right="223" w:hanging="426"/>
        <w:jc w:val="both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4414520</wp:posOffset>
                </wp:positionH>
                <wp:positionV relativeFrom="paragraph">
                  <wp:posOffset>862965</wp:posOffset>
                </wp:positionV>
                <wp:extent cx="1461770" cy="758190"/>
                <wp:effectExtent l="0" t="0" r="5080" b="3810"/>
                <wp:wrapNone/>
                <wp:docPr id="43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61770" cy="758190"/>
                          <a:chOff x="6953" y="1360"/>
                          <a:chExt cx="2302" cy="1194"/>
                        </a:xfrm>
                      </wpg:grpSpPr>
                      <wps:wsp xmlns:wps="http://schemas.microsoft.com/office/word/2010/wordprocessingShape">
                        <wps:cNvPr id="22" name="任意多边形 60"/>
                        <wps:cNvSpPr/>
                        <wps:spPr>
                          <a:xfrm>
                            <a:off x="7124" y="1442"/>
                            <a:ext cx="767" cy="1003"/>
                          </a:xfrm>
                          <a:custGeom>
                            <a:avLst/>
                            <a:gdLst/>
                            <a:pathLst>
                              <a:path fill="norm" h="1003" w="767" stroke="1">
                                <a:moveTo>
                                  <a:pt x="128" y="0"/>
                                </a:moveTo>
                                <a:lnTo>
                                  <a:pt x="78" y="10"/>
                                </a:lnTo>
                                <a:lnTo>
                                  <a:pt x="37" y="37"/>
                                </a:lnTo>
                                <a:lnTo>
                                  <a:pt x="10" y="78"/>
                                </a:lnTo>
                                <a:lnTo>
                                  <a:pt x="0" y="128"/>
                                </a:lnTo>
                                <a:lnTo>
                                  <a:pt x="0" y="875"/>
                                </a:lnTo>
                                <a:lnTo>
                                  <a:pt x="10" y="925"/>
                                </a:lnTo>
                                <a:lnTo>
                                  <a:pt x="37" y="966"/>
                                </a:lnTo>
                                <a:lnTo>
                                  <a:pt x="78" y="993"/>
                                </a:lnTo>
                                <a:lnTo>
                                  <a:pt x="128" y="1003"/>
                                </a:lnTo>
                                <a:lnTo>
                                  <a:pt x="639" y="1003"/>
                                </a:lnTo>
                                <a:lnTo>
                                  <a:pt x="689" y="993"/>
                                </a:lnTo>
                                <a:lnTo>
                                  <a:pt x="730" y="966"/>
                                </a:lnTo>
                                <a:lnTo>
                                  <a:pt x="757" y="925"/>
                                </a:lnTo>
                                <a:lnTo>
                                  <a:pt x="767" y="875"/>
                                </a:lnTo>
                                <a:lnTo>
                                  <a:pt x="767" y="128"/>
                                </a:lnTo>
                                <a:lnTo>
                                  <a:pt x="757" y="78"/>
                                </a:lnTo>
                                <a:lnTo>
                                  <a:pt x="730" y="37"/>
                                </a:lnTo>
                                <a:lnTo>
                                  <a:pt x="689" y="10"/>
                                </a:lnTo>
                                <a:lnTo>
                                  <a:pt x="639" y="0"/>
                                </a:lnTo>
                                <a:lnTo>
                                  <a:pt x="12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4" name="矩形 61"/>
                        <wps:cNvSpPr/>
                        <wps:spPr>
                          <a:xfrm>
                            <a:off x="7095" y="1360"/>
                            <a:ext cx="872" cy="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6" name="图片 6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7155" y="1793"/>
                            <a:ext cx="708" cy="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8" name="直线 63"/>
                        <wps:cNvSpPr/>
                        <wps:spPr>
                          <a:xfrm>
                            <a:off x="7114" y="1791"/>
                            <a:ext cx="76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0" name="任意多边形 64"/>
                        <wps:cNvSpPr/>
                        <wps:spPr>
                          <a:xfrm>
                            <a:off x="8279" y="1442"/>
                            <a:ext cx="766" cy="1003"/>
                          </a:xfrm>
                          <a:custGeom>
                            <a:avLst/>
                            <a:gdLst/>
                            <a:pathLst>
                              <a:path fill="norm" h="1003" w="766" stroke="1">
                                <a:moveTo>
                                  <a:pt x="128" y="0"/>
                                </a:moveTo>
                                <a:lnTo>
                                  <a:pt x="78" y="10"/>
                                </a:lnTo>
                                <a:lnTo>
                                  <a:pt x="37" y="37"/>
                                </a:lnTo>
                                <a:lnTo>
                                  <a:pt x="10" y="78"/>
                                </a:lnTo>
                                <a:lnTo>
                                  <a:pt x="0" y="128"/>
                                </a:lnTo>
                                <a:lnTo>
                                  <a:pt x="0" y="875"/>
                                </a:lnTo>
                                <a:lnTo>
                                  <a:pt x="10" y="925"/>
                                </a:lnTo>
                                <a:lnTo>
                                  <a:pt x="37" y="966"/>
                                </a:lnTo>
                                <a:lnTo>
                                  <a:pt x="78" y="993"/>
                                </a:lnTo>
                                <a:lnTo>
                                  <a:pt x="128" y="1003"/>
                                </a:lnTo>
                                <a:lnTo>
                                  <a:pt x="638" y="1003"/>
                                </a:lnTo>
                                <a:lnTo>
                                  <a:pt x="688" y="993"/>
                                </a:lnTo>
                                <a:lnTo>
                                  <a:pt x="729" y="966"/>
                                </a:lnTo>
                                <a:lnTo>
                                  <a:pt x="756" y="925"/>
                                </a:lnTo>
                                <a:lnTo>
                                  <a:pt x="766" y="875"/>
                                </a:lnTo>
                                <a:lnTo>
                                  <a:pt x="766" y="128"/>
                                </a:lnTo>
                                <a:lnTo>
                                  <a:pt x="756" y="78"/>
                                </a:lnTo>
                                <a:lnTo>
                                  <a:pt x="729" y="37"/>
                                </a:lnTo>
                                <a:lnTo>
                                  <a:pt x="688" y="10"/>
                                </a:lnTo>
                                <a:lnTo>
                                  <a:pt x="638" y="0"/>
                                </a:lnTo>
                                <a:lnTo>
                                  <a:pt x="12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2" name="矩形 65"/>
                        <wps:cNvSpPr/>
                        <wps:spPr>
                          <a:xfrm>
                            <a:off x="8250" y="1360"/>
                            <a:ext cx="871" cy="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4" name="图片 6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8310" y="1793"/>
                            <a:ext cx="707" cy="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6" name="直线 67"/>
                        <wps:cNvSpPr/>
                        <wps:spPr>
                          <a:xfrm>
                            <a:off x="8269" y="1791"/>
                            <a:ext cx="76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8" name="图片 6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6953" y="2458"/>
                            <a:ext cx="2302" cy="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9" name="矩形 69"/>
                        <wps:cNvSpPr/>
                        <wps:spPr>
                          <a:xfrm>
                            <a:off x="6955" y="2447"/>
                            <a:ext cx="2298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0" name="图片 7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7342" y="1951"/>
                            <a:ext cx="349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1" name="图片 7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8494" y="1706"/>
                            <a:ext cx="349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2" name="直线 72"/>
                        <wps:cNvSpPr/>
                        <wps:spPr>
                          <a:xfrm>
                            <a:off x="7885" y="1796"/>
                            <a:ext cx="43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9" o:spid="_x0000_s1082" style="width:115.1pt;height:59.7pt;margin-top:67.95pt;margin-left:347.6pt;mso-height-relative:page;mso-position-horizontal-relative:page;mso-width-relative:page;position:absolute;z-index:-251646976" coordorigin="6953,1360" coordsize="2302,1194">
                <o:lock v:ext="edit" aspectratio="f"/>
                <v:shape id="任意多边形 60" o:spid="_x0000_s1083" style="width:767;height:1003;left:7124;position:absolute;top:1442" coordsize="767,1003" o:spt="100" adj="-11796480,,5400" path="m128,l78,10,37,37,10,78,,128,,875,10,925,37,966,78,993,128,1003,639,1003,689,993,730,966,757,925,767,875,767,128,757,78,730,37,689,10,639,,128,xe" filled="f" stroked="t" strokecolor="black">
                  <v:stroke joinstyle="round"/>
                  <o:lock v:ext="edit" aspectratio="f"/>
                </v:shape>
                <v:rect id="矩形 61" o:spid="_x0000_s1084" style="width:872;height:248;left:7095;position:absolute;top:1360" coordsize="21600,21600" filled="t" fillcolor="white" stroked="f">
                  <o:lock v:ext="edit" aspectratio="f"/>
                </v:rect>
                <v:shape id="图片 62" o:spid="_x0000_s1085" type="#_x0000_t75" style="width:708;height:631;left:7155;position:absolute;top:1793" coordsize="21600,21600" o:preferrelative="t" filled="f" stroked="f">
                  <v:imagedata r:id="rId25" o:title=""/>
                  <o:lock v:ext="edit" aspectratio="t"/>
                </v:shape>
                <v:line id="直线 63" o:spid="_x0000_s1086" style="position:absolute" from="142280,35820" to="157620,35820" coordsize="21600,21600" stroked="t" strokecolor="black">
                  <v:stroke joinstyle="round"/>
                  <o:lock v:ext="edit" aspectratio="f"/>
                </v:line>
                <v:shape id="任意多边形 64" o:spid="_x0000_s1087" style="width:766;height:1003;left:8279;position:absolute;top:1442" coordsize="766,1003" o:spt="100" adj="-11796480,,5400" path="m128,l78,10,37,37,10,78,,128,,875,10,925,37,966,78,993,128,1003,638,1003,688,993,729,966,756,925,766,875,766,128,756,78,729,37,688,10,638,,128,xe" filled="f" stroked="t" strokecolor="black">
                  <v:stroke joinstyle="round"/>
                  <o:lock v:ext="edit" aspectratio="f"/>
                </v:shape>
                <v:rect id="矩形 65" o:spid="_x0000_s1088" style="width:871;height:248;left:8250;position:absolute;top:1360" coordsize="21600,21600" filled="t" fillcolor="white" stroked="f">
                  <o:lock v:ext="edit" aspectratio="f"/>
                </v:rect>
                <v:shape id="图片 66" o:spid="_x0000_s1089" type="#_x0000_t75" style="width:707;height:631;left:8310;position:absolute;top:1793" coordsize="21600,21600" o:preferrelative="t" filled="f" stroked="f">
                  <v:imagedata r:id="rId26" o:title=""/>
                  <o:lock v:ext="edit" aspectratio="t"/>
                </v:shape>
                <v:line id="直线 67" o:spid="_x0000_s1090" style="position:absolute" from="165380,35820" to="180700,35820" coordsize="21600,21600" stroked="t" strokecolor="black">
                  <v:stroke joinstyle="round"/>
                  <o:lock v:ext="edit" aspectratio="f"/>
                </v:line>
                <v:shape id="图片 68" o:spid="_x0000_s1091" type="#_x0000_t75" style="width:2302;height:96;left:6953;position:absolute;top:2458" coordsize="21600,21600" o:preferrelative="t" filled="f" stroked="f">
                  <v:imagedata r:id="rId27" o:title=""/>
                  <o:lock v:ext="edit" aspectratio="t"/>
                </v:shape>
                <v:rect id="矩形 69" o:spid="_x0000_s1092" style="width:2298;height:20;left:6955;position:absolute;top:2447" coordsize="21600,21600" filled="t" fillcolor="black" stroked="f">
                  <o:lock v:ext="edit" aspectratio="f"/>
                </v:rect>
                <v:shape id="图片 70" o:spid="_x0000_s1093" type="#_x0000_t75" style="width:349;height:264;left:7342;position:absolute;top:1951" coordsize="21600,21600" o:preferrelative="t" filled="f" stroked="f">
                  <v:imagedata r:id="rId28" o:title=""/>
                  <o:lock v:ext="edit" aspectratio="t"/>
                </v:shape>
                <v:shape id="图片 71" o:spid="_x0000_s1094" type="#_x0000_t75" style="width:349;height:264;left:8494;position:absolute;top:1706" coordsize="21600,21600" o:preferrelative="t" filled="f" stroked="f">
                  <v:imagedata r:id="rId29" o:title=""/>
                  <o:lock v:ext="edit" aspectratio="t"/>
                </v:shape>
                <v:line id="直线 72" o:spid="_x0000_s1095" style="position:absolute" from="157700,35920" to="166440,35920" coordsize="21600,21600" stroked="t" strokecolor="black">
                  <v:stroke joinstyle="round"/>
                  <o:lock v:ext="edit" aspectratio="f"/>
                </v:line>
              </v:group>
            </w:pict>
          </mc:Fallback>
        </mc:AlternateContent>
      </w:r>
      <w:r>
        <w:rPr>
          <w:spacing w:val="-3"/>
          <w:sz w:val="21"/>
        </w:rPr>
        <w:t>甲、乙两个完全相同的烧杯，盛有密度不同的盐水，放在水平桌面上。将同一只鸡蛋先后</w:t>
      </w:r>
      <w:r>
        <w:rPr>
          <w:spacing w:val="-5"/>
          <w:sz w:val="21"/>
        </w:rPr>
        <w:t xml:space="preserve">放入甲、乙两个烧杯中，当鸡蛋静止时，如图 </w:t>
      </w:r>
      <w:r>
        <w:rPr>
          <w:rFonts w:ascii="Times New Roman" w:eastAsia="Times New Roman"/>
          <w:sz w:val="21"/>
        </w:rPr>
        <w:t>9</w:t>
      </w:r>
      <w:r>
        <w:rPr>
          <w:rFonts w:ascii="Times New Roman" w:eastAsia="Times New Roman"/>
          <w:spacing w:val="16"/>
          <w:sz w:val="21"/>
        </w:rPr>
        <w:t xml:space="preserve"> </w:t>
      </w:r>
      <w:r>
        <w:rPr>
          <w:spacing w:val="-3"/>
          <w:sz w:val="21"/>
        </w:rPr>
        <w:t>所示，两烧杯中液面恰好相平。若甲、乙</w:t>
      </w:r>
      <w:r>
        <w:rPr>
          <w:spacing w:val="-6"/>
          <w:position w:val="1"/>
          <w:sz w:val="21"/>
        </w:rPr>
        <w:t xml:space="preserve">两杯盐水对容器底的压强分别为 </w:t>
      </w:r>
      <w:r>
        <w:rPr>
          <w:rFonts w:ascii="Times New Roman" w:eastAsia="Times New Roman"/>
          <w:i/>
          <w:position w:val="1"/>
          <w:sz w:val="21"/>
        </w:rPr>
        <w:t>p</w:t>
      </w:r>
      <w:r>
        <w:rPr>
          <w:rFonts w:ascii="Times New Roman" w:eastAsia="Times New Roman"/>
          <w:i/>
          <w:spacing w:val="17"/>
          <w:position w:val="1"/>
          <w:sz w:val="21"/>
        </w:rPr>
        <w:t xml:space="preserve"> </w:t>
      </w:r>
      <w:r>
        <w:rPr>
          <w:sz w:val="11"/>
        </w:rPr>
        <w:t>甲</w:t>
      </w:r>
      <w:r>
        <w:rPr>
          <w:spacing w:val="-19"/>
          <w:position w:val="1"/>
          <w:sz w:val="21"/>
        </w:rPr>
        <w:t xml:space="preserve">和 </w:t>
      </w:r>
      <w:r>
        <w:rPr>
          <w:rFonts w:ascii="Times New Roman" w:eastAsia="Times New Roman"/>
          <w:i/>
          <w:position w:val="1"/>
          <w:sz w:val="21"/>
        </w:rPr>
        <w:t>p</w:t>
      </w:r>
      <w:r>
        <w:rPr>
          <w:rFonts w:ascii="Times New Roman" w:eastAsia="Times New Roman"/>
          <w:i/>
          <w:spacing w:val="17"/>
          <w:position w:val="1"/>
          <w:sz w:val="21"/>
        </w:rPr>
        <w:t xml:space="preserve"> </w:t>
      </w:r>
      <w:r>
        <w:rPr>
          <w:sz w:val="11"/>
        </w:rPr>
        <w:t>乙</w:t>
      </w:r>
      <w:r>
        <w:rPr>
          <w:spacing w:val="-6"/>
          <w:position w:val="1"/>
          <w:sz w:val="21"/>
        </w:rPr>
        <w:t xml:space="preserve">，鸡蛋排开盐水的质量分别是 </w:t>
      </w:r>
      <w:r>
        <w:rPr>
          <w:rFonts w:ascii="Times New Roman" w:eastAsia="Times New Roman"/>
          <w:i/>
          <w:position w:val="1"/>
          <w:sz w:val="21"/>
        </w:rPr>
        <w:t>m</w:t>
      </w:r>
      <w:r>
        <w:rPr>
          <w:rFonts w:ascii="Times New Roman" w:eastAsia="Times New Roman"/>
          <w:i/>
          <w:spacing w:val="19"/>
          <w:position w:val="1"/>
          <w:sz w:val="21"/>
        </w:rPr>
        <w:t xml:space="preserve"> </w:t>
      </w:r>
      <w:r>
        <w:rPr>
          <w:spacing w:val="-3"/>
          <w:sz w:val="11"/>
        </w:rPr>
        <w:t>甲</w:t>
      </w:r>
      <w:r>
        <w:rPr>
          <w:spacing w:val="-18"/>
          <w:position w:val="1"/>
          <w:sz w:val="21"/>
        </w:rPr>
        <w:t xml:space="preserve">和 </w:t>
      </w:r>
      <w:r>
        <w:rPr>
          <w:rFonts w:ascii="Times New Roman" w:eastAsia="Times New Roman"/>
          <w:i/>
          <w:position w:val="1"/>
          <w:sz w:val="21"/>
        </w:rPr>
        <w:t>m</w:t>
      </w:r>
      <w:r>
        <w:rPr>
          <w:rFonts w:ascii="Times New Roman" w:eastAsia="Times New Roman"/>
          <w:i/>
          <w:spacing w:val="18"/>
          <w:position w:val="1"/>
          <w:sz w:val="21"/>
        </w:rPr>
        <w:t xml:space="preserve"> </w:t>
      </w:r>
      <w:r>
        <w:rPr>
          <w:spacing w:val="-3"/>
          <w:sz w:val="11"/>
        </w:rPr>
        <w:t>乙</w:t>
      </w:r>
      <w:r>
        <w:rPr>
          <w:spacing w:val="-2"/>
          <w:position w:val="1"/>
          <w:sz w:val="21"/>
        </w:rPr>
        <w:t>。则下</w:t>
      </w:r>
      <w:r>
        <w:rPr>
          <w:spacing w:val="-3"/>
          <w:sz w:val="21"/>
        </w:rPr>
        <w:t>列判断中正确的是</w:t>
      </w:r>
    </w:p>
    <w:p>
      <w:pPr>
        <w:tabs>
          <w:tab w:val="left" w:pos="1992"/>
        </w:tabs>
        <w:spacing w:before="0" w:line="263" w:lineRule="exact"/>
        <w:ind w:left="557" w:right="0" w:firstLine="0"/>
        <w:jc w:val="left"/>
        <w:rPr>
          <w:sz w:val="11"/>
        </w:rPr>
      </w:pPr>
      <w:r>
        <w:rPr>
          <w:rFonts w:ascii="Times New Roman" w:eastAsia="Times New Roman"/>
          <w:position w:val="1"/>
          <w:sz w:val="21"/>
        </w:rPr>
        <w:t>A</w:t>
      </w:r>
      <w:r>
        <w:rPr>
          <w:position w:val="1"/>
          <w:sz w:val="21"/>
        </w:rPr>
        <w:t>．</w:t>
      </w:r>
      <w:r>
        <w:rPr>
          <w:rFonts w:ascii="Times New Roman" w:eastAsia="Times New Roman"/>
          <w:i/>
          <w:position w:val="1"/>
          <w:sz w:val="21"/>
        </w:rPr>
        <w:t xml:space="preserve">p </w:t>
      </w:r>
      <w:r>
        <w:rPr>
          <w:sz w:val="11"/>
        </w:rPr>
        <w:t>甲</w:t>
      </w:r>
      <w:r>
        <w:rPr>
          <w:rFonts w:ascii="Times New Roman" w:eastAsia="Times New Roman"/>
          <w:position w:val="1"/>
          <w:sz w:val="21"/>
        </w:rPr>
        <w:t>=</w:t>
      </w:r>
      <w:r>
        <w:rPr>
          <w:rFonts w:ascii="Times New Roman" w:eastAsia="Times New Roman"/>
          <w:i/>
          <w:position w:val="1"/>
          <w:sz w:val="21"/>
        </w:rPr>
        <w:t xml:space="preserve">p </w:t>
      </w:r>
      <w:r>
        <w:rPr>
          <w:sz w:val="11"/>
        </w:rPr>
        <w:t>乙</w:t>
      </w:r>
      <w:r>
        <w:rPr>
          <w:sz w:val="11"/>
        </w:rPr>
        <w:tab/>
      </w:r>
      <w:r>
        <w:rPr>
          <w:rFonts w:ascii="Times New Roman" w:eastAsia="Times New Roman"/>
          <w:i/>
          <w:position w:val="1"/>
          <w:sz w:val="21"/>
        </w:rPr>
        <w:t>m</w:t>
      </w:r>
      <w:r>
        <w:rPr>
          <w:rFonts w:ascii="Times New Roman" w:eastAsia="Times New Roman"/>
          <w:i/>
          <w:spacing w:val="1"/>
          <w:position w:val="1"/>
          <w:sz w:val="21"/>
        </w:rPr>
        <w:t xml:space="preserve"> </w:t>
      </w:r>
      <w:r>
        <w:rPr>
          <w:spacing w:val="-3"/>
          <w:sz w:val="11"/>
        </w:rPr>
        <w:t>甲</w:t>
      </w:r>
      <w:r>
        <w:rPr>
          <w:rFonts w:ascii="Times New Roman" w:eastAsia="Times New Roman"/>
          <w:position w:val="1"/>
          <w:sz w:val="21"/>
        </w:rPr>
        <w:t>=</w:t>
      </w:r>
      <w:r>
        <w:rPr>
          <w:rFonts w:ascii="Times New Roman" w:eastAsia="Times New Roman"/>
          <w:i/>
          <w:position w:val="1"/>
          <w:sz w:val="21"/>
        </w:rPr>
        <w:t>m</w:t>
      </w:r>
      <w:r>
        <w:rPr>
          <w:rFonts w:ascii="Times New Roman" w:eastAsia="Times New Roman"/>
          <w:i/>
          <w:spacing w:val="1"/>
          <w:position w:val="1"/>
          <w:sz w:val="21"/>
        </w:rPr>
        <w:t xml:space="preserve"> </w:t>
      </w:r>
      <w:r>
        <w:rPr>
          <w:sz w:val="11"/>
        </w:rPr>
        <w:t>乙</w:t>
      </w:r>
    </w:p>
    <w:p>
      <w:pPr>
        <w:tabs>
          <w:tab w:val="left" w:pos="1968"/>
        </w:tabs>
        <w:spacing w:before="72"/>
        <w:ind w:left="557" w:right="0" w:firstLine="0"/>
        <w:jc w:val="left"/>
        <w:rPr>
          <w:sz w:val="11"/>
        </w:rPr>
      </w:pPr>
      <w:r>
        <w:rPr>
          <w:rFonts w:ascii="Times New Roman" w:eastAsia="Times New Roman"/>
          <w:position w:val="1"/>
          <w:sz w:val="21"/>
        </w:rPr>
        <w:t>B</w:t>
      </w:r>
      <w:r>
        <w:rPr>
          <w:position w:val="1"/>
          <w:sz w:val="21"/>
        </w:rPr>
        <w:t>．</w:t>
      </w:r>
      <w:r>
        <w:rPr>
          <w:rFonts w:ascii="Times New Roman" w:eastAsia="Times New Roman"/>
          <w:i/>
          <w:position w:val="1"/>
          <w:sz w:val="21"/>
        </w:rPr>
        <w:t>p</w:t>
      </w:r>
      <w:r>
        <w:rPr>
          <w:rFonts w:ascii="Times New Roman" w:eastAsia="Times New Roman"/>
          <w:i/>
          <w:spacing w:val="-3"/>
          <w:position w:val="1"/>
          <w:sz w:val="21"/>
        </w:rPr>
        <w:t xml:space="preserve"> </w:t>
      </w:r>
      <w:r>
        <w:rPr>
          <w:sz w:val="11"/>
        </w:rPr>
        <w:t>甲</w:t>
      </w:r>
      <w:r>
        <w:rPr>
          <w:position w:val="1"/>
          <w:sz w:val="21"/>
        </w:rPr>
        <w:t>＜</w:t>
      </w:r>
      <w:r>
        <w:rPr>
          <w:rFonts w:ascii="Times New Roman" w:eastAsia="Times New Roman"/>
          <w:i/>
          <w:position w:val="1"/>
          <w:sz w:val="21"/>
        </w:rPr>
        <w:t xml:space="preserve">p </w:t>
      </w:r>
      <w:r>
        <w:rPr>
          <w:sz w:val="11"/>
        </w:rPr>
        <w:t>乙</w:t>
      </w:r>
      <w:r>
        <w:rPr>
          <w:sz w:val="11"/>
        </w:rPr>
        <w:tab/>
      </w:r>
      <w:r>
        <w:rPr>
          <w:rFonts w:ascii="Times New Roman" w:eastAsia="Times New Roman"/>
          <w:i/>
          <w:position w:val="1"/>
          <w:sz w:val="21"/>
        </w:rPr>
        <w:t>m</w:t>
      </w:r>
      <w:r>
        <w:rPr>
          <w:rFonts w:ascii="Times New Roman" w:eastAsia="Times New Roman"/>
          <w:i/>
          <w:spacing w:val="-1"/>
          <w:position w:val="1"/>
          <w:sz w:val="21"/>
        </w:rPr>
        <w:t xml:space="preserve"> </w:t>
      </w:r>
      <w:r>
        <w:rPr>
          <w:sz w:val="11"/>
        </w:rPr>
        <w:t>甲</w:t>
      </w:r>
      <w:r>
        <w:rPr>
          <w:position w:val="1"/>
          <w:sz w:val="21"/>
        </w:rPr>
        <w:t>＞</w:t>
      </w:r>
      <w:r>
        <w:rPr>
          <w:rFonts w:ascii="Times New Roman" w:eastAsia="Times New Roman"/>
          <w:i/>
          <w:position w:val="1"/>
          <w:sz w:val="21"/>
        </w:rPr>
        <w:t>m</w:t>
      </w:r>
      <w:r>
        <w:rPr>
          <w:rFonts w:ascii="Times New Roman" w:eastAsia="Times New Roman"/>
          <w:i/>
          <w:spacing w:val="1"/>
          <w:position w:val="1"/>
          <w:sz w:val="21"/>
        </w:rPr>
        <w:t xml:space="preserve"> </w:t>
      </w:r>
      <w:r>
        <w:rPr>
          <w:sz w:val="11"/>
        </w:rPr>
        <w:t>乙</w:t>
      </w:r>
    </w:p>
    <w:p>
      <w:pPr>
        <w:tabs>
          <w:tab w:val="left" w:pos="1968"/>
        </w:tabs>
        <w:spacing w:before="72"/>
        <w:ind w:left="557" w:right="0" w:firstLine="0"/>
        <w:jc w:val="left"/>
        <w:rPr>
          <w:sz w:val="11"/>
        </w:rPr>
      </w:pPr>
      <w:r>
        <w:rPr>
          <w:rFonts w:ascii="Times New Roman" w:eastAsia="Times New Roman"/>
          <w:position w:val="1"/>
          <w:sz w:val="21"/>
        </w:rPr>
        <w:t>C</w:t>
      </w:r>
      <w:r>
        <w:rPr>
          <w:position w:val="1"/>
          <w:sz w:val="21"/>
        </w:rPr>
        <w:t>．</w:t>
      </w:r>
      <w:r>
        <w:rPr>
          <w:rFonts w:ascii="Times New Roman" w:eastAsia="Times New Roman"/>
          <w:i/>
          <w:position w:val="1"/>
          <w:sz w:val="21"/>
        </w:rPr>
        <w:t>p</w:t>
      </w:r>
      <w:r>
        <w:rPr>
          <w:rFonts w:ascii="Times New Roman" w:eastAsia="Times New Roman"/>
          <w:i/>
          <w:spacing w:val="-3"/>
          <w:position w:val="1"/>
          <w:sz w:val="21"/>
        </w:rPr>
        <w:t xml:space="preserve"> </w:t>
      </w:r>
      <w:r>
        <w:rPr>
          <w:sz w:val="11"/>
        </w:rPr>
        <w:t>甲</w:t>
      </w:r>
      <w:r>
        <w:rPr>
          <w:position w:val="1"/>
          <w:sz w:val="21"/>
        </w:rPr>
        <w:t>＜</w:t>
      </w:r>
      <w:r>
        <w:rPr>
          <w:rFonts w:ascii="Times New Roman" w:eastAsia="Times New Roman"/>
          <w:i/>
          <w:position w:val="1"/>
          <w:sz w:val="21"/>
        </w:rPr>
        <w:t xml:space="preserve">p </w:t>
      </w:r>
      <w:r>
        <w:rPr>
          <w:sz w:val="11"/>
        </w:rPr>
        <w:t>乙</w:t>
      </w:r>
      <w:r>
        <w:rPr>
          <w:sz w:val="11"/>
        </w:rPr>
        <w:tab/>
      </w:r>
      <w:r>
        <w:rPr>
          <w:rFonts w:ascii="Times New Roman" w:eastAsia="Times New Roman"/>
          <w:i/>
          <w:position w:val="1"/>
          <w:sz w:val="21"/>
        </w:rPr>
        <w:t>m</w:t>
      </w:r>
      <w:r>
        <w:rPr>
          <w:rFonts w:ascii="Times New Roman" w:eastAsia="Times New Roman"/>
          <w:i/>
          <w:spacing w:val="-1"/>
          <w:position w:val="1"/>
          <w:sz w:val="21"/>
        </w:rPr>
        <w:t xml:space="preserve"> </w:t>
      </w:r>
      <w:r>
        <w:rPr>
          <w:sz w:val="11"/>
        </w:rPr>
        <w:t>甲</w:t>
      </w:r>
      <w:r>
        <w:rPr>
          <w:rFonts w:ascii="Times New Roman" w:eastAsia="Times New Roman"/>
          <w:position w:val="1"/>
          <w:sz w:val="21"/>
        </w:rPr>
        <w:t>=</w:t>
      </w:r>
      <w:r>
        <w:rPr>
          <w:rFonts w:ascii="Times New Roman" w:eastAsia="Times New Roman"/>
          <w:i/>
          <w:position w:val="1"/>
          <w:sz w:val="21"/>
        </w:rPr>
        <w:t>m</w:t>
      </w:r>
      <w:r>
        <w:rPr>
          <w:rFonts w:ascii="Times New Roman" w:eastAsia="Times New Roman"/>
          <w:i/>
          <w:spacing w:val="1"/>
          <w:position w:val="1"/>
          <w:sz w:val="21"/>
        </w:rPr>
        <w:t xml:space="preserve"> </w:t>
      </w:r>
      <w:r>
        <w:rPr>
          <w:sz w:val="11"/>
        </w:rPr>
        <w:t>乙</w:t>
      </w:r>
    </w:p>
    <w:p>
      <w:pPr>
        <w:spacing w:after="0"/>
        <w:jc w:val="left"/>
        <w:rPr>
          <w:sz w:val="11"/>
        </w:rPr>
        <w:sectPr>
          <w:pgSz w:w="10320" w:h="14580"/>
          <w:pgMar w:top="1060" w:right="620" w:bottom="1400" w:left="720" w:header="871" w:footer="1179" w:gutter="0"/>
          <w:cols w:space="708"/>
        </w:sectPr>
      </w:pPr>
    </w:p>
    <w:p>
      <w:pPr>
        <w:tabs>
          <w:tab w:val="left" w:pos="1977"/>
        </w:tabs>
        <w:spacing w:before="72"/>
        <w:ind w:left="557" w:right="0" w:firstLine="0"/>
        <w:jc w:val="left"/>
        <w:rPr>
          <w:sz w:val="11"/>
        </w:rPr>
      </w:pPr>
      <w:r>
        <w:rPr>
          <w:rFonts w:ascii="Times New Roman" w:eastAsia="Times New Roman"/>
          <w:position w:val="1"/>
          <w:sz w:val="21"/>
        </w:rPr>
        <w:t>D</w:t>
      </w:r>
      <w:r>
        <w:rPr>
          <w:position w:val="1"/>
          <w:sz w:val="21"/>
        </w:rPr>
        <w:t>．</w:t>
      </w:r>
      <w:r>
        <w:rPr>
          <w:rFonts w:ascii="Times New Roman" w:eastAsia="Times New Roman"/>
          <w:i/>
          <w:position w:val="1"/>
          <w:sz w:val="21"/>
        </w:rPr>
        <w:t xml:space="preserve">p </w:t>
      </w:r>
      <w:r>
        <w:rPr>
          <w:sz w:val="11"/>
        </w:rPr>
        <w:t>甲</w:t>
      </w:r>
      <w:r>
        <w:rPr>
          <w:position w:val="1"/>
          <w:sz w:val="21"/>
        </w:rPr>
        <w:t>＞</w:t>
      </w:r>
      <w:r>
        <w:rPr>
          <w:rFonts w:ascii="Times New Roman" w:eastAsia="Times New Roman"/>
          <w:i/>
          <w:position w:val="1"/>
          <w:sz w:val="21"/>
        </w:rPr>
        <w:t xml:space="preserve">p </w:t>
      </w:r>
      <w:r>
        <w:rPr>
          <w:sz w:val="11"/>
        </w:rPr>
        <w:t>乙</w:t>
      </w:r>
      <w:r>
        <w:rPr>
          <w:sz w:val="11"/>
        </w:rPr>
        <w:tab/>
      </w:r>
      <w:r>
        <w:rPr>
          <w:rFonts w:ascii="Times New Roman" w:eastAsia="Times New Roman"/>
          <w:i/>
          <w:position w:val="1"/>
          <w:sz w:val="21"/>
        </w:rPr>
        <w:t>m</w:t>
      </w:r>
      <w:r>
        <w:rPr>
          <w:rFonts w:ascii="Times New Roman" w:eastAsia="Times New Roman"/>
          <w:i/>
          <w:spacing w:val="1"/>
          <w:position w:val="1"/>
          <w:sz w:val="21"/>
        </w:rPr>
        <w:t xml:space="preserve"> </w:t>
      </w:r>
      <w:r>
        <w:rPr>
          <w:sz w:val="11"/>
        </w:rPr>
        <w:t>甲</w:t>
      </w:r>
      <w:r>
        <w:rPr>
          <w:position w:val="1"/>
          <w:sz w:val="21"/>
        </w:rPr>
        <w:t>＞</w:t>
      </w:r>
      <w:r>
        <w:rPr>
          <w:rFonts w:ascii="Times New Roman" w:eastAsia="Times New Roman"/>
          <w:i/>
          <w:position w:val="1"/>
          <w:sz w:val="21"/>
        </w:rPr>
        <w:t>m</w:t>
      </w:r>
      <w:r>
        <w:rPr>
          <w:rFonts w:ascii="Times New Roman" w:eastAsia="Times New Roman"/>
          <w:i/>
          <w:spacing w:val="2"/>
          <w:position w:val="1"/>
          <w:sz w:val="21"/>
        </w:rPr>
        <w:t xml:space="preserve"> </w:t>
      </w:r>
      <w:r>
        <w:rPr>
          <w:sz w:val="11"/>
        </w:rPr>
        <w:t>乙</w:t>
      </w:r>
    </w:p>
    <w:p>
      <w:pPr>
        <w:tabs>
          <w:tab w:val="left" w:pos="1106"/>
          <w:tab w:val="left" w:pos="1733"/>
        </w:tabs>
        <w:spacing w:before="150"/>
        <w:ind w:left="557" w:right="0" w:firstLine="0"/>
        <w:jc w:val="left"/>
        <w:rPr>
          <w:rFonts w:ascii="微软雅黑" w:eastAsia="微软雅黑" w:hint="eastAsia"/>
          <w:sz w:val="18"/>
        </w:rPr>
      </w:pPr>
      <w:r>
        <w:br w:type="column"/>
      </w:r>
      <w:r>
        <w:rPr>
          <w:rFonts w:ascii="微软雅黑" w:eastAsia="微软雅黑" w:hint="eastAsia"/>
          <w:sz w:val="18"/>
        </w:rPr>
        <w:t>甲</w:t>
      </w:r>
      <w:r>
        <w:rPr>
          <w:rFonts w:ascii="微软雅黑" w:eastAsia="微软雅黑" w:hint="eastAsia"/>
          <w:sz w:val="18"/>
        </w:rPr>
        <w:tab/>
      </w:r>
      <w:r>
        <w:rPr>
          <w:position w:val="-5"/>
          <w:sz w:val="18"/>
        </w:rPr>
        <w:t>图</w:t>
      </w:r>
      <w:r>
        <w:rPr>
          <w:spacing w:val="-45"/>
          <w:position w:val="-5"/>
          <w:sz w:val="18"/>
        </w:rPr>
        <w:t xml:space="preserve"> </w:t>
      </w:r>
      <w:r>
        <w:rPr>
          <w:rFonts w:ascii="Times New Roman" w:eastAsia="Times New Roman"/>
          <w:position w:val="-5"/>
          <w:sz w:val="18"/>
        </w:rPr>
        <w:t>9</w:t>
      </w:r>
      <w:r>
        <w:rPr>
          <w:rFonts w:ascii="Times New Roman" w:eastAsia="Times New Roman"/>
          <w:position w:val="-5"/>
          <w:sz w:val="18"/>
        </w:rPr>
        <w:tab/>
      </w:r>
      <w:r>
        <w:rPr>
          <w:rFonts w:ascii="微软雅黑" w:eastAsia="微软雅黑" w:hint="eastAsia"/>
          <w:sz w:val="18"/>
        </w:rPr>
        <w:t>乙</w:t>
      </w:r>
    </w:p>
    <w:p>
      <w:pPr>
        <w:spacing w:after="0"/>
        <w:jc w:val="left"/>
        <w:rPr>
          <w:rFonts w:ascii="微软雅黑" w:eastAsia="微软雅黑" w:hint="eastAsia"/>
          <w:sz w:val="18"/>
        </w:rPr>
        <w:sectPr>
          <w:type w:val="continuous"/>
          <w:pgSz w:w="10320" w:h="14580"/>
          <w:pgMar w:top="1060" w:right="620" w:bottom="1360" w:left="720" w:header="720" w:footer="720" w:gutter="0"/>
          <w:cols w:num="2" w:space="708" w:equalWidth="0">
            <w:col w:w="2862" w:space="3301"/>
            <w:col w:w="2817"/>
          </w:cols>
        </w:sectPr>
      </w:pPr>
    </w:p>
    <w:p>
      <w:pPr>
        <w:pStyle w:val="BodyText"/>
        <w:spacing w:before="10"/>
        <w:rPr>
          <w:rFonts w:ascii="微软雅黑"/>
          <w:sz w:val="7"/>
        </w:rPr>
      </w:pPr>
    </w:p>
    <w:p>
      <w:pPr>
        <w:pStyle w:val="BodyText"/>
        <w:spacing w:before="78"/>
        <w:ind w:left="132"/>
        <w:jc w:val="both"/>
      </w:pPr>
      <w:r>
        <w:rPr>
          <w:b/>
        </w:rPr>
        <w:t>二、多项选择题</w:t>
      </w:r>
      <w:r>
        <w:t xml:space="preserve">（下列各小题中符合题意的选项均多于一个。共 </w:t>
      </w:r>
      <w:r>
        <w:rPr>
          <w:rFonts w:ascii="Times New Roman" w:eastAsia="Times New Roman"/>
        </w:rPr>
        <w:t xml:space="preserve">10 </w:t>
      </w:r>
      <w:r>
        <w:t xml:space="preserve">分，每小题 </w:t>
      </w:r>
      <w:r>
        <w:rPr>
          <w:rFonts w:ascii="Times New Roman" w:eastAsia="Times New Roman"/>
        </w:rPr>
        <w:t xml:space="preserve">2 </w:t>
      </w:r>
      <w:r>
        <w:t>分。每小题选</w:t>
      </w:r>
    </w:p>
    <w:p>
      <w:pPr>
        <w:pStyle w:val="BodyText"/>
        <w:spacing w:before="69"/>
        <w:ind w:left="1819"/>
        <w:jc w:val="both"/>
      </w:pPr>
      <w:r>
        <w:t xml:space="preserve">项全选对的得 </w:t>
      </w:r>
      <w:r>
        <w:rPr>
          <w:rFonts w:ascii="Times New Roman" w:eastAsia="Times New Roman"/>
        </w:rPr>
        <w:t xml:space="preserve">2 </w:t>
      </w:r>
      <w:r>
        <w:t xml:space="preserve">分，选对但不全的得 </w:t>
      </w:r>
      <w:r>
        <w:rPr>
          <w:rFonts w:ascii="Times New Roman" w:eastAsia="Times New Roman"/>
        </w:rPr>
        <w:t xml:space="preserve">1 </w:t>
      </w:r>
      <w:r>
        <w:t>分，有错选的不得分）</w:t>
      </w:r>
    </w:p>
    <w:p>
      <w:pPr>
        <w:pStyle w:val="ListParagraph"/>
        <w:numPr>
          <w:ilvl w:val="0"/>
          <w:numId w:val="2"/>
        </w:numPr>
        <w:tabs>
          <w:tab w:val="left" w:pos="560"/>
        </w:tabs>
        <w:spacing w:before="72" w:after="0" w:line="304" w:lineRule="auto"/>
        <w:ind w:left="557" w:right="220" w:hanging="426"/>
        <w:jc w:val="both"/>
        <w:rPr>
          <w:sz w:val="21"/>
        </w:rPr>
      </w:pPr>
      <w: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4690745</wp:posOffset>
            </wp:positionH>
            <wp:positionV relativeFrom="paragraph">
              <wp:posOffset>473710</wp:posOffset>
            </wp:positionV>
            <wp:extent cx="1150620" cy="1017270"/>
            <wp:effectExtent l="0" t="0" r="0" b="0"/>
            <wp:wrapNone/>
            <wp:docPr id="27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088732" name="image2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pacing w:val="-3"/>
          <w:sz w:val="21"/>
        </w:rPr>
        <w:t>2015</w:t>
      </w:r>
      <w:r>
        <w:rPr>
          <w:rFonts w:ascii="Times New Roman" w:eastAsia="Times New Roman" w:hAnsi="Times New Roman"/>
          <w:spacing w:val="1"/>
          <w:sz w:val="21"/>
        </w:rPr>
        <w:t xml:space="preserve"> </w:t>
      </w:r>
      <w:r>
        <w:rPr>
          <w:spacing w:val="-27"/>
          <w:sz w:val="21"/>
        </w:rPr>
        <w:t xml:space="preserve">年 </w:t>
      </w:r>
      <w:r>
        <w:rPr>
          <w:rFonts w:ascii="Times New Roman" w:eastAsia="Times New Roman" w:hAnsi="Times New Roman"/>
          <w:sz w:val="21"/>
        </w:rPr>
        <w:t>12</w:t>
      </w:r>
      <w:r>
        <w:rPr>
          <w:rFonts w:ascii="Times New Roman" w:eastAsia="Times New Roman" w:hAnsi="Times New Roman"/>
          <w:spacing w:val="2"/>
          <w:sz w:val="21"/>
        </w:rPr>
        <w:t xml:space="preserve"> </w:t>
      </w:r>
      <w:r>
        <w:rPr>
          <w:spacing w:val="-8"/>
          <w:sz w:val="21"/>
        </w:rPr>
        <w:t>月，世界上最大的全透型载客潜水器</w:t>
      </w:r>
      <w:r>
        <w:rPr>
          <w:rFonts w:ascii="Times New Roman" w:eastAsia="Times New Roman" w:hAnsi="Times New Roman"/>
          <w:spacing w:val="-5"/>
          <w:sz w:val="21"/>
        </w:rPr>
        <w:t>“</w:t>
      </w:r>
      <w:r>
        <w:rPr>
          <w:spacing w:val="-16"/>
          <w:sz w:val="21"/>
        </w:rPr>
        <w:t xml:space="preserve">寰岛蛟龙 </w:t>
      </w:r>
      <w:r>
        <w:rPr>
          <w:rFonts w:ascii="Times New Roman" w:eastAsia="Times New Roman" w:hAnsi="Times New Roman"/>
          <w:spacing w:val="-3"/>
          <w:sz w:val="21"/>
        </w:rPr>
        <w:t>1”</w:t>
      </w:r>
      <w:r>
        <w:rPr>
          <w:spacing w:val="-12"/>
          <w:sz w:val="21"/>
        </w:rPr>
        <w:t xml:space="preserve">在海南下水，如图 </w:t>
      </w:r>
      <w:r>
        <w:rPr>
          <w:rFonts w:ascii="Times New Roman" w:eastAsia="Times New Roman" w:hAnsi="Times New Roman"/>
          <w:sz w:val="21"/>
        </w:rPr>
        <w:t>10</w:t>
      </w:r>
      <w:r>
        <w:rPr>
          <w:rFonts w:ascii="Times New Roman" w:eastAsia="Times New Roman" w:hAnsi="Times New Roman"/>
          <w:spacing w:val="2"/>
          <w:sz w:val="21"/>
        </w:rPr>
        <w:t xml:space="preserve"> </w:t>
      </w:r>
      <w:r>
        <w:rPr>
          <w:spacing w:val="-7"/>
          <w:sz w:val="21"/>
        </w:rPr>
        <w:t>所示。潜</w:t>
      </w:r>
      <w:r>
        <w:rPr>
          <w:spacing w:val="-11"/>
          <w:sz w:val="21"/>
        </w:rPr>
        <w:t xml:space="preserve">水器可搭载 </w:t>
      </w:r>
      <w:r>
        <w:rPr>
          <w:rFonts w:ascii="Times New Roman" w:eastAsia="Times New Roman" w:hAnsi="Times New Roman"/>
          <w:sz w:val="21"/>
        </w:rPr>
        <w:t>9</w:t>
      </w:r>
      <w:r>
        <w:rPr>
          <w:rFonts w:ascii="Times New Roman" w:eastAsia="Times New Roman" w:hAnsi="Times New Roman"/>
          <w:spacing w:val="16"/>
          <w:sz w:val="21"/>
        </w:rPr>
        <w:t xml:space="preserve"> </w:t>
      </w:r>
      <w:r>
        <w:rPr>
          <w:spacing w:val="-11"/>
          <w:sz w:val="21"/>
        </w:rPr>
        <w:t>名乘客缓慢下潜至水面下一定深度处悬停，待乘客观光一段时间后，再缓慢上</w:t>
      </w:r>
      <w:r>
        <w:rPr>
          <w:spacing w:val="-5"/>
          <w:sz w:val="21"/>
        </w:rPr>
        <w:t>浮至水面。（</w:t>
      </w:r>
      <w:r>
        <w:rPr>
          <w:spacing w:val="-8"/>
          <w:sz w:val="21"/>
        </w:rPr>
        <w:t>忽略液体密度变化</w:t>
      </w:r>
      <w:r>
        <w:rPr>
          <w:spacing w:val="-4"/>
          <w:sz w:val="21"/>
        </w:rPr>
        <w:t>）</w:t>
      </w:r>
      <w:r>
        <w:rPr>
          <w:spacing w:val="-7"/>
          <w:sz w:val="21"/>
        </w:rPr>
        <w:t>下列说法正确的是</w:t>
      </w:r>
    </w:p>
    <w:p>
      <w:pPr>
        <w:pStyle w:val="BodyText"/>
        <w:spacing w:line="302" w:lineRule="auto"/>
        <w:ind w:left="552" w:right="4020"/>
      </w:pPr>
      <w:r>
        <w:rPr>
          <w:rFonts w:ascii="Times New Roman" w:eastAsia="Times New Roman"/>
        </w:rPr>
        <w:t>A</w:t>
      </w:r>
      <w:r>
        <w:t xml:space="preserve">．潜水器下潜时有惯性，悬停时没有惯性 </w:t>
      </w:r>
      <w:r>
        <w:rPr>
          <w:rFonts w:ascii="Times New Roman" w:eastAsia="Times New Roman"/>
        </w:rPr>
        <w:t>B</w:t>
      </w:r>
      <w:r>
        <w:t>．在下潜过程中，水对潜水器底部的压强不变</w:t>
      </w:r>
      <w:r>
        <w:rPr>
          <w:rFonts w:ascii="Times New Roman" w:eastAsia="Times New Roman"/>
        </w:rPr>
        <w:t>C</w:t>
      </w:r>
      <w:r>
        <w:t>．悬停时，潜水器受到的合力为零</w:t>
      </w:r>
    </w:p>
    <w:p>
      <w:pPr>
        <w:pStyle w:val="BodyText"/>
        <w:spacing w:before="1"/>
        <w:ind w:left="552"/>
      </w:pPr>
      <w:r>
        <w:rPr>
          <w:rFonts w:ascii="Times New Roman" w:eastAsia="Times New Roman"/>
        </w:rPr>
        <w:t>D</w:t>
      </w:r>
      <w:r>
        <w:t>．在下潜过程中，潜水器受到的浮力不变</w:t>
      </w:r>
    </w:p>
    <w:p>
      <w:pPr>
        <w:spacing w:before="27"/>
        <w:ind w:left="0" w:right="1250" w:firstLine="0"/>
        <w:jc w:val="righ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10</w:t>
      </w:r>
    </w:p>
    <w:p>
      <w:pPr>
        <w:spacing w:after="0"/>
        <w:jc w:val="right"/>
        <w:rPr>
          <w:rFonts w:ascii="Times New Roman" w:eastAsia="Times New Roman"/>
          <w:sz w:val="18"/>
        </w:rPr>
        <w:sectPr>
          <w:type w:val="continuous"/>
          <w:pgSz w:w="10320" w:h="14580"/>
          <w:pgMar w:top="1060" w:right="620" w:bottom="1360" w:left="720" w:header="720" w:footer="720" w:gutter="0"/>
          <w:cols w:space="708"/>
        </w:sectPr>
      </w:pPr>
    </w:p>
    <w:p>
      <w:pPr>
        <w:pStyle w:val="BodyText"/>
        <w:spacing w:before="9"/>
        <w:rPr>
          <w:rFonts w:ascii="Times New Roman"/>
          <w:sz w:val="2"/>
        </w:rPr>
      </w:pPr>
    </w:p>
    <w:p>
      <w:pPr>
        <w:pStyle w:val="BodyText"/>
        <w:spacing w:line="20" w:lineRule="exact"/>
        <w:ind w:left="95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5509260" cy="9525"/>
                <wp:effectExtent l="0" t="0" r="0" b="0"/>
                <wp:docPr id="222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509260" cy="9525"/>
                          <a:chOff x="0" y="0"/>
                          <a:chExt cx="8676" cy="15"/>
                        </a:xfrm>
                      </wpg:grpSpPr>
                      <wps:wsp xmlns:wps="http://schemas.microsoft.com/office/word/2010/wordprocessingShape">
                        <wps:cNvPr id="221" name="直线 74"/>
                        <wps:cNvSpPr/>
                        <wps:spPr>
                          <a:xfrm>
                            <a:off x="0" y="7"/>
                            <a:ext cx="8676" cy="0"/>
                          </a:xfrm>
                          <a:prstGeom prst="line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3" o:spid="_x0000_i1096" style="width:433.8pt;height:0.75pt" coordsize="8676,15">
                <o:lock v:ext="edit" aspectratio="f"/>
                <v:line id="直线 74" o:spid="_x0000_s1097" style="position:absolute" from="0,140" to="173520,140" coordsize="21600,21600" stroked="t" strokecolor="black">
                  <v:stroke joinstyle="round"/>
                  <o:lock v:ext="edit" aspectratio="f"/>
                </v:line>
                <w10:anchorlock/>
              </v:group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11" w:after="0" w:line="240" w:lineRule="auto"/>
        <w:ind w:left="552" w:right="0" w:hanging="421"/>
        <w:jc w:val="left"/>
        <w:rPr>
          <w:sz w:val="21"/>
        </w:rPr>
      </w:pPr>
      <w:r>
        <w:rPr>
          <w:spacing w:val="-7"/>
          <w:sz w:val="21"/>
        </w:rPr>
        <w:t xml:space="preserve">作用在同一直线上的两个力 </w:t>
      </w:r>
      <w:r>
        <w:rPr>
          <w:rFonts w:ascii="Times New Roman" w:eastAsia="Times New Roman"/>
          <w:i/>
          <w:sz w:val="21"/>
        </w:rPr>
        <w:t>F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  <w:vertAlign w:val="baseline"/>
        </w:rPr>
        <w:t>=20N</w:t>
      </w:r>
      <w:r>
        <w:rPr>
          <w:sz w:val="21"/>
          <w:vertAlign w:val="baseline"/>
        </w:rPr>
        <w:t>，</w:t>
      </w:r>
      <w:r>
        <w:rPr>
          <w:rFonts w:ascii="Times New Roman" w:eastAsia="Times New Roman"/>
          <w:i/>
          <w:sz w:val="21"/>
          <w:vertAlign w:val="baseline"/>
        </w:rPr>
        <w:t>F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vertAlign w:val="baseline"/>
        </w:rPr>
        <w:t>=5N</w:t>
      </w:r>
      <w:r>
        <w:rPr>
          <w:spacing w:val="-3"/>
          <w:sz w:val="21"/>
          <w:vertAlign w:val="baseline"/>
        </w:rPr>
        <w:t>。关于它们的合力，下列判断正确的是</w:t>
      </w:r>
    </w:p>
    <w:p>
      <w:pPr>
        <w:pStyle w:val="BodyText"/>
        <w:tabs>
          <w:tab w:val="left" w:pos="4544"/>
        </w:tabs>
        <w:spacing w:before="72"/>
        <w:ind w:left="557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．一</w:t>
      </w:r>
      <w:r>
        <w:rPr>
          <w:spacing w:val="-3"/>
        </w:rPr>
        <w:t>定</w:t>
      </w:r>
      <w:r>
        <w:t>大于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5N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B</w:t>
      </w:r>
      <w:r>
        <w:t>．</w:t>
      </w:r>
      <w:r>
        <w:rPr>
          <w:spacing w:val="-3"/>
        </w:rPr>
        <w:t>可</w:t>
      </w:r>
      <w:r>
        <w:t>能</w:t>
      </w:r>
      <w:r>
        <w:rPr>
          <w:spacing w:val="-3"/>
        </w:rPr>
        <w:t>等</w:t>
      </w:r>
      <w:r>
        <w:t>于</w:t>
      </w:r>
      <w:r>
        <w:rPr>
          <w:spacing w:val="-49"/>
        </w:rPr>
        <w:t xml:space="preserve"> </w:t>
      </w:r>
      <w:r>
        <w:rPr>
          <w:rFonts w:ascii="Times New Roman" w:eastAsia="Times New Roman"/>
        </w:rPr>
        <w:t>25N</w:t>
      </w:r>
    </w:p>
    <w:p>
      <w:pPr>
        <w:pStyle w:val="BodyText"/>
        <w:tabs>
          <w:tab w:val="left" w:pos="4544"/>
        </w:tabs>
        <w:spacing w:before="72"/>
        <w:ind w:left="552"/>
        <w:rPr>
          <w:rFonts w:ascii="Times New Roman" w:eastAsia="Times New Roman"/>
        </w:rPr>
      </w:pPr>
      <w:r>
        <w:rPr>
          <w:rFonts w:ascii="Times New Roman" w:eastAsia="Times New Roman"/>
        </w:rPr>
        <w:t>C</w:t>
      </w:r>
      <w:r>
        <w:t>．一</w:t>
      </w:r>
      <w:r>
        <w:rPr>
          <w:spacing w:val="-3"/>
        </w:rPr>
        <w:t>定</w:t>
      </w:r>
      <w:r>
        <w:t>等于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15N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D</w:t>
      </w:r>
      <w:r>
        <w:t>．</w:t>
      </w:r>
      <w:r>
        <w:rPr>
          <w:spacing w:val="-3"/>
        </w:rPr>
        <w:t>一定</w:t>
      </w:r>
      <w:r>
        <w:t>大于</w:t>
      </w:r>
      <w:r>
        <w:rPr>
          <w:spacing w:val="-49"/>
        </w:rPr>
        <w:t xml:space="preserve"> </w:t>
      </w:r>
      <w:r>
        <w:rPr>
          <w:rFonts w:ascii="Times New Roman" w:eastAsia="Times New Roman"/>
        </w:rPr>
        <w:t>20N</w: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71" w:after="0" w:line="304" w:lineRule="auto"/>
        <w:ind w:left="557" w:right="117" w:hanging="426"/>
        <w:jc w:val="left"/>
        <w:rPr>
          <w:sz w:val="21"/>
        </w:rPr>
      </w:pPr>
      <w:r>
        <w:rPr>
          <w:spacing w:val="25"/>
          <w:sz w:val="21"/>
        </w:rPr>
        <w:t>物块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10"/>
          <w:sz w:val="21"/>
        </w:rPr>
        <w:t xml:space="preserve">静止在粗糙程度均匀的水平桌面上，如图 </w:t>
      </w:r>
      <w:r>
        <w:rPr>
          <w:rFonts w:ascii="Times New Roman" w:eastAsia="Times New Roman"/>
          <w:spacing w:val="-4"/>
          <w:sz w:val="21"/>
        </w:rPr>
        <w:t>11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pacing w:val="-16"/>
          <w:sz w:val="21"/>
        </w:rPr>
        <w:t xml:space="preserve">甲所示，物块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6"/>
          <w:sz w:val="21"/>
        </w:rPr>
        <w:t xml:space="preserve"> </w:t>
      </w:r>
      <w:r>
        <w:rPr>
          <w:spacing w:val="-10"/>
          <w:sz w:val="21"/>
        </w:rPr>
        <w:t xml:space="preserve">受到水平拉力 </w:t>
      </w:r>
      <w:r>
        <w:rPr>
          <w:rFonts w:ascii="Times New Roman" w:eastAsia="Times New Roman"/>
          <w:i/>
          <w:sz w:val="21"/>
        </w:rPr>
        <w:t>F</w:t>
      </w:r>
      <w:r>
        <w:rPr>
          <w:rFonts w:ascii="Times New Roman" w:eastAsia="Times New Roman"/>
          <w:i/>
          <w:spacing w:val="6"/>
          <w:sz w:val="21"/>
        </w:rPr>
        <w:t xml:space="preserve"> </w:t>
      </w:r>
      <w:r>
        <w:rPr>
          <w:spacing w:val="-2"/>
          <w:sz w:val="21"/>
        </w:rPr>
        <w:t xml:space="preserve">作用， </w:t>
      </w:r>
      <w:r>
        <w:rPr>
          <w:spacing w:val="-18"/>
          <w:sz w:val="21"/>
        </w:rPr>
        <w:t xml:space="preserve">拉力 </w:t>
      </w:r>
      <w:r>
        <w:rPr>
          <w:rFonts w:ascii="Times New Roman" w:eastAsia="Times New Roman"/>
          <w:i/>
          <w:sz w:val="21"/>
        </w:rPr>
        <w:t>F</w:t>
      </w:r>
      <w:r>
        <w:rPr>
          <w:rFonts w:ascii="Times New Roman" w:eastAsia="Times New Roman"/>
          <w:i/>
          <w:spacing w:val="6"/>
          <w:sz w:val="21"/>
        </w:rPr>
        <w:t xml:space="preserve"> </w:t>
      </w:r>
      <w:r>
        <w:rPr>
          <w:spacing w:val="-14"/>
          <w:sz w:val="21"/>
        </w:rPr>
        <w:t xml:space="preserve">随时间 </w:t>
      </w:r>
      <w:r>
        <w:rPr>
          <w:rFonts w:ascii="Times New Roman" w:eastAsia="Times New Roman"/>
          <w:i/>
          <w:sz w:val="21"/>
        </w:rPr>
        <w:t>t</w:t>
      </w:r>
      <w:r>
        <w:rPr>
          <w:rFonts w:ascii="Times New Roman" w:eastAsia="Times New Roman"/>
          <w:i/>
          <w:spacing w:val="4"/>
          <w:sz w:val="21"/>
        </w:rPr>
        <w:t xml:space="preserve"> </w:t>
      </w:r>
      <w:r>
        <w:rPr>
          <w:spacing w:val="-9"/>
          <w:sz w:val="21"/>
        </w:rPr>
        <w:t xml:space="preserve">的变化关系如图 </w:t>
      </w:r>
      <w:r>
        <w:rPr>
          <w:rFonts w:ascii="Times New Roman" w:eastAsia="Times New Roman"/>
          <w:spacing w:val="-4"/>
          <w:sz w:val="21"/>
        </w:rPr>
        <w:t>11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9"/>
          <w:sz w:val="21"/>
        </w:rPr>
        <w:t xml:space="preserve">乙所示。小丽从 </w:t>
      </w:r>
      <w:r>
        <w:rPr>
          <w:rFonts w:ascii="Times New Roman" w:eastAsia="Times New Roman"/>
          <w:i/>
          <w:sz w:val="21"/>
        </w:rPr>
        <w:t>t</w:t>
      </w:r>
      <w:r>
        <w:rPr>
          <w:rFonts w:ascii="Times New Roman" w:eastAsia="Times New Roman"/>
          <w:sz w:val="21"/>
        </w:rPr>
        <w:t>=0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10"/>
          <w:sz w:val="21"/>
        </w:rPr>
        <w:t xml:space="preserve">开始，每隔 </w:t>
      </w:r>
      <w:r>
        <w:rPr>
          <w:rFonts w:ascii="Times New Roman" w:eastAsia="Times New Roman"/>
          <w:sz w:val="21"/>
        </w:rPr>
        <w:t>2s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11"/>
          <w:sz w:val="21"/>
        </w:rPr>
        <w:t xml:space="preserve">记录物块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2"/>
          <w:sz w:val="21"/>
        </w:rPr>
        <w:t>的位置</w:t>
      </w:r>
    </w:p>
    <w:p>
      <w:pPr>
        <w:pStyle w:val="BodyText"/>
        <w:spacing w:line="279" w:lineRule="exact"/>
        <w:ind w:left="557"/>
      </w:pPr>
      <w:r>
        <w:t>（用</w:t>
      </w:r>
      <w:r>
        <w:rPr>
          <w:rFonts w:ascii="Times New Roman" w:eastAsia="Times New Roman" w:hAnsi="Times New Roman"/>
        </w:rPr>
        <w:t>“</w:t>
      </w:r>
      <w:r>
        <w:rPr>
          <w:rFonts w:ascii="Times New Roman" w:eastAsia="Times New Roman" w:hAnsi="Times New Roman"/>
          <w:sz w:val="24"/>
        </w:rPr>
        <w:t>•</w:t>
      </w:r>
      <w:r>
        <w:rPr>
          <w:rFonts w:ascii="Times New Roman" w:eastAsia="Times New Roman" w:hAnsi="Times New Roman"/>
        </w:rPr>
        <w:t>”</w:t>
      </w:r>
      <w:r>
        <w:t>表示物块</w:t>
      </w:r>
      <w:r>
        <w:rPr>
          <w:rFonts w:ascii="Times New Roman" w:eastAsia="Times New Roman" w:hAnsi="Times New Roman"/>
        </w:rPr>
        <w:t>A</w:t>
      </w:r>
      <w:r>
        <w:t xml:space="preserve">），如图 </w:t>
      </w:r>
      <w:r>
        <w:rPr>
          <w:rFonts w:ascii="Times New Roman" w:eastAsia="Times New Roman" w:hAnsi="Times New Roman"/>
        </w:rPr>
        <w:t xml:space="preserve">11 </w:t>
      </w:r>
      <w:r>
        <w:t>丙所示。下列说法正确的是</w:t>
      </w:r>
    </w:p>
    <w:p>
      <w:pPr>
        <w:spacing w:before="140" w:line="147" w:lineRule="exact"/>
        <w:ind w:left="2129" w:right="0" w:firstLine="0"/>
        <w:jc w:val="left"/>
        <w:rPr>
          <w:rFonts w:ascii="Times New Roman"/>
          <w:sz w:val="18"/>
        </w:rPr>
      </w:pPr>
      <w: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page">
                  <wp:posOffset>1998345</wp:posOffset>
                </wp:positionH>
                <wp:positionV relativeFrom="paragraph">
                  <wp:posOffset>104140</wp:posOffset>
                </wp:positionV>
                <wp:extent cx="1527810" cy="514985"/>
                <wp:effectExtent l="0" t="0" r="15240" b="18415"/>
                <wp:wrapNone/>
                <wp:docPr id="317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27810" cy="514985"/>
                          <a:chOff x="3147" y="164"/>
                          <a:chExt cx="2406" cy="811"/>
                        </a:xfrm>
                      </wpg:grpSpPr>
                      <wps:wsp xmlns:wps="http://schemas.microsoft.com/office/word/2010/wordprocessingShape">
                        <wps:cNvPr id="312" name="直线 76"/>
                        <wps:cNvSpPr/>
                        <wps:spPr>
                          <a:xfrm>
                            <a:off x="3389" y="865"/>
                            <a:ext cx="0" cy="6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13" name="任意多边形 77"/>
                        <wps:cNvSpPr/>
                        <wps:spPr>
                          <a:xfrm>
                            <a:off x="3147" y="164"/>
                            <a:ext cx="2406" cy="811"/>
                          </a:xfrm>
                          <a:custGeom>
                            <a:avLst/>
                            <a:gdLst/>
                            <a:pathLst>
                              <a:path fill="norm" h="811" w="2406" stroke="1">
                                <a:moveTo>
                                  <a:pt x="2406" y="771"/>
                                </a:moveTo>
                                <a:lnTo>
                                  <a:pt x="2376" y="761"/>
                                </a:lnTo>
                                <a:lnTo>
                                  <a:pt x="2286" y="731"/>
                                </a:lnTo>
                                <a:lnTo>
                                  <a:pt x="2316" y="761"/>
                                </a:lnTo>
                                <a:lnTo>
                                  <a:pt x="50" y="761"/>
                                </a:lnTo>
                                <a:lnTo>
                                  <a:pt x="50" y="90"/>
                                </a:lnTo>
                                <a:lnTo>
                                  <a:pt x="80" y="120"/>
                                </a:lnTo>
                                <a:lnTo>
                                  <a:pt x="63" y="70"/>
                                </a:lnTo>
                                <a:lnTo>
                                  <a:pt x="40" y="0"/>
                                </a:lnTo>
                                <a:lnTo>
                                  <a:pt x="0" y="120"/>
                                </a:lnTo>
                                <a:lnTo>
                                  <a:pt x="30" y="90"/>
                                </a:lnTo>
                                <a:lnTo>
                                  <a:pt x="30" y="783"/>
                                </a:lnTo>
                                <a:lnTo>
                                  <a:pt x="34" y="787"/>
                                </a:lnTo>
                                <a:lnTo>
                                  <a:pt x="46" y="787"/>
                                </a:lnTo>
                                <a:lnTo>
                                  <a:pt x="50" y="783"/>
                                </a:lnTo>
                                <a:lnTo>
                                  <a:pt x="50" y="781"/>
                                </a:lnTo>
                                <a:lnTo>
                                  <a:pt x="2316" y="781"/>
                                </a:lnTo>
                                <a:lnTo>
                                  <a:pt x="2286" y="811"/>
                                </a:lnTo>
                                <a:lnTo>
                                  <a:pt x="2376" y="781"/>
                                </a:lnTo>
                                <a:lnTo>
                                  <a:pt x="2406" y="771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14" name="任意多边形 78"/>
                        <wps:cNvSpPr/>
                        <wps:spPr>
                          <a:xfrm>
                            <a:off x="3196" y="385"/>
                            <a:ext cx="1996" cy="370"/>
                          </a:xfrm>
                          <a:custGeom>
                            <a:avLst/>
                            <a:gdLst/>
                            <a:pathLst>
                              <a:path fill="norm" h="370" w="1996" stroke="1">
                                <a:moveTo>
                                  <a:pt x="0" y="370"/>
                                </a:moveTo>
                                <a:lnTo>
                                  <a:pt x="658" y="370"/>
                                </a:lnTo>
                                <a:moveTo>
                                  <a:pt x="1338" y="200"/>
                                </a:moveTo>
                                <a:lnTo>
                                  <a:pt x="1996" y="200"/>
                                </a:lnTo>
                                <a:moveTo>
                                  <a:pt x="669" y="0"/>
                                </a:moveTo>
                                <a:lnTo>
                                  <a:pt x="1327" y="0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15" name="任意多边形 79"/>
                        <wps:cNvSpPr/>
                        <wps:spPr>
                          <a:xfrm>
                            <a:off x="3207" y="381"/>
                            <a:ext cx="1976" cy="564"/>
                          </a:xfrm>
                          <a:custGeom>
                            <a:avLst/>
                            <a:gdLst/>
                            <a:pathLst>
                              <a:path fill="norm" h="564" w="1976" stroke="1">
                                <a:moveTo>
                                  <a:pt x="649" y="1"/>
                                </a:moveTo>
                                <a:lnTo>
                                  <a:pt x="649" y="557"/>
                                </a:lnTo>
                                <a:moveTo>
                                  <a:pt x="0" y="194"/>
                                </a:moveTo>
                                <a:lnTo>
                                  <a:pt x="658" y="194"/>
                                </a:lnTo>
                                <a:moveTo>
                                  <a:pt x="680" y="194"/>
                                </a:moveTo>
                                <a:lnTo>
                                  <a:pt x="1338" y="194"/>
                                </a:lnTo>
                                <a:moveTo>
                                  <a:pt x="0" y="4"/>
                                </a:moveTo>
                                <a:lnTo>
                                  <a:pt x="658" y="4"/>
                                </a:lnTo>
                                <a:moveTo>
                                  <a:pt x="1307" y="0"/>
                                </a:moveTo>
                                <a:lnTo>
                                  <a:pt x="1307" y="556"/>
                                </a:lnTo>
                                <a:moveTo>
                                  <a:pt x="1976" y="190"/>
                                </a:moveTo>
                                <a:lnTo>
                                  <a:pt x="1976" y="56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16" name="任意多边形 80"/>
                        <wps:cNvSpPr/>
                        <wps:spPr>
                          <a:xfrm>
                            <a:off x="3622" y="858"/>
                            <a:ext cx="1357" cy="78"/>
                          </a:xfrm>
                          <a:custGeom>
                            <a:avLst/>
                            <a:gdLst/>
                            <a:pathLst>
                              <a:path fill="norm" h="78" w="1357" stroke="1">
                                <a:moveTo>
                                  <a:pt x="0" y="0"/>
                                </a:moveTo>
                                <a:lnTo>
                                  <a:pt x="0" y="68"/>
                                </a:lnTo>
                                <a:moveTo>
                                  <a:pt x="440" y="7"/>
                                </a:moveTo>
                                <a:lnTo>
                                  <a:pt x="440" y="75"/>
                                </a:lnTo>
                                <a:moveTo>
                                  <a:pt x="670" y="7"/>
                                </a:moveTo>
                                <a:lnTo>
                                  <a:pt x="670" y="75"/>
                                </a:lnTo>
                                <a:moveTo>
                                  <a:pt x="1120" y="10"/>
                                </a:moveTo>
                                <a:lnTo>
                                  <a:pt x="1120" y="78"/>
                                </a:lnTo>
                                <a:moveTo>
                                  <a:pt x="1357" y="10"/>
                                </a:moveTo>
                                <a:lnTo>
                                  <a:pt x="1357" y="78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5" o:spid="_x0000_s1098" style="width:120.3pt;height:40.55pt;margin-top:8.2pt;margin-left:157.35pt;mso-height-relative:page;mso-position-horizontal-relative:page;mso-width-relative:page;position:absolute;z-index:251699200" coordorigin="3147,164" coordsize="2406,811">
                <o:lock v:ext="edit" aspectratio="f"/>
                <v:line id="直线 76" o:spid="_x0000_s1099" style="position:absolute" from="67780,17300" to="67780,18660" coordsize="21600,21600" stroked="t" strokecolor="black">
                  <v:stroke joinstyle="round"/>
                  <o:lock v:ext="edit" aspectratio="f"/>
                </v:line>
                <v:shape id="任意多边形 77" o:spid="_x0000_s1100" style="width:2406;height:811;left:3147;position:absolute;top:164" coordsize="2406,811" o:spt="100" adj="-11796480,,5400" path="m2406,771l2376,761,2286,731,2316,761,50,761,50,90,80,120,63,70,40,,,120,30,90,30,783,34,787,46,787,50,783,50,781,2316,781,2286,811,2376,781,2406,771e" filled="t" fillcolor="black" stroked="f">
                  <v:stroke joinstyle="miter"/>
                  <o:lock v:ext="edit" aspectratio="f"/>
                </v:shape>
                <v:shape id="任意多边形 78" o:spid="_x0000_s1101" style="width:1996;height:370;left:3196;position:absolute;top:385" coordsize="1996,370" o:spt="100" adj="-11796480,,5400" path="m,370l658,370m1338,200l1996,200m669,l1327,e" filled="f" stroked="t" strokecolor="black">
                  <v:stroke joinstyle="round"/>
                  <o:lock v:ext="edit" aspectratio="f"/>
                </v:shape>
                <v:shape id="任意多边形 79" o:spid="_x0000_s1102" style="width:1976;height:564;left:3207;position:absolute;top:381" coordsize="1976,564" o:spt="100" adj="-11796480,,5400" path="m649,1l649,557m,194l658,194m680,194l1338,194m,4l658,4m1307,l1307,556m1976,190l1976,564e" filled="f" stroked="t" strokecolor="black">
                  <v:stroke joinstyle="round" dashstyle="dash"/>
                  <o:lock v:ext="edit" aspectratio="f"/>
                </v:shape>
                <v:shape id="任意多边形 80" o:spid="_x0000_s1103" style="width:1357;height:78;left:3622;position:absolute;top:858" coordsize="1357,78" o:spt="100" adj="-11796480,,5400" path="m,l,68m440,7l440,75m670,7l670,75m1120,10l1120,78m1357,10l1357,78e" filled="f" stroked="t" strokecolor="black">
                  <v:stroke joinstyle="round"/>
                  <o:lock v:ext="edit" aspectratio="f"/>
                </v:shape>
              </v:group>
            </w:pict>
          </mc:Fallback>
        </mc:AlternateContent>
      </w:r>
      <w:r>
        <w:rPr>
          <w:rFonts w:ascii="Times New Roman"/>
          <w:i/>
          <w:sz w:val="18"/>
        </w:rPr>
        <w:t>F</w:t>
      </w:r>
      <w:r>
        <w:rPr>
          <w:rFonts w:ascii="Times New Roman"/>
          <w:sz w:val="18"/>
        </w:rPr>
        <w:t>/N</w:t>
      </w:r>
    </w:p>
    <w:p>
      <w:pPr>
        <w:spacing w:after="0" w:line="147" w:lineRule="exact"/>
        <w:jc w:val="left"/>
        <w:rPr>
          <w:rFonts w:ascii="Times New Roman"/>
          <w:sz w:val="18"/>
        </w:rPr>
        <w:sectPr>
          <w:pgSz w:w="10320" w:h="14580"/>
          <w:pgMar w:top="1060" w:right="620" w:bottom="1400" w:left="720" w:header="871" w:footer="1179" w:gutter="0"/>
          <w:cols w:space="708"/>
        </w:sectPr>
      </w:pPr>
    </w:p>
    <w:p>
      <w:pPr>
        <w:spacing w:before="50" w:line="203" w:lineRule="exact"/>
        <w:ind w:left="2326" w:right="0" w:firstLine="0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w:t>9</w:t>
      </w:r>
    </w:p>
    <w:p>
      <w:pPr>
        <w:spacing w:before="0" w:line="194" w:lineRule="exact"/>
        <w:ind w:left="2326" w:right="0" w:firstLine="0"/>
        <w:jc w:val="left"/>
        <w:rPr>
          <w:rFonts w:ascii="Times New Roman"/>
          <w:sz w:val="18"/>
        </w:rPr>
      </w:pPr>
      <w: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ragraph">
                  <wp:posOffset>21590</wp:posOffset>
                </wp:positionV>
                <wp:extent cx="827405" cy="273685"/>
                <wp:effectExtent l="0" t="0" r="17145" b="12065"/>
                <wp:wrapNone/>
                <wp:docPr id="311" name="组合 8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827405" cy="273685"/>
                          <a:chOff x="1300" y="35"/>
                          <a:chExt cx="1303" cy="431"/>
                        </a:xfrm>
                      </wpg:grpSpPr>
                      <wps:wsp xmlns:wps="http://schemas.microsoft.com/office/word/2010/wordprocessingShape">
                        <wps:cNvPr id="305" name="矩形 82"/>
                        <wps:cNvSpPr/>
                        <wps:spPr>
                          <a:xfrm>
                            <a:off x="1549" y="71"/>
                            <a:ext cx="480" cy="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06" name="图片 8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1315" y="413"/>
                            <a:ext cx="1247" cy="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07" name="直线 84"/>
                        <wps:cNvSpPr/>
                        <wps:spPr>
                          <a:xfrm>
                            <a:off x="1310" y="400"/>
                            <a:ext cx="1247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08" name="任意多边形 85"/>
                        <wps:cNvSpPr/>
                        <wps:spPr>
                          <a:xfrm>
                            <a:off x="2019" y="191"/>
                            <a:ext cx="560" cy="80"/>
                          </a:xfrm>
                          <a:custGeom>
                            <a:avLst/>
                            <a:gdLst/>
                            <a:pathLst>
                              <a:path fill="norm" h="80" w="560" stroke="1">
                                <a:moveTo>
                                  <a:pt x="440" y="0"/>
                                </a:moveTo>
                                <a:lnTo>
                                  <a:pt x="480" y="40"/>
                                </a:lnTo>
                                <a:lnTo>
                                  <a:pt x="440" y="80"/>
                                </a:lnTo>
                                <a:lnTo>
                                  <a:pt x="530" y="50"/>
                                </a:lnTo>
                                <a:lnTo>
                                  <a:pt x="486" y="50"/>
                                </a:lnTo>
                                <a:lnTo>
                                  <a:pt x="490" y="45"/>
                                </a:lnTo>
                                <a:lnTo>
                                  <a:pt x="490" y="34"/>
                                </a:lnTo>
                                <a:lnTo>
                                  <a:pt x="486" y="30"/>
                                </a:lnTo>
                                <a:lnTo>
                                  <a:pt x="530" y="30"/>
                                </a:lnTo>
                                <a:lnTo>
                                  <a:pt x="440" y="0"/>
                                </a:lnTo>
                                <a:close/>
                                <a:moveTo>
                                  <a:pt x="470" y="30"/>
                                </a:moveTo>
                                <a:lnTo>
                                  <a:pt x="4" y="30"/>
                                </a:lnTo>
                                <a:lnTo>
                                  <a:pt x="0" y="34"/>
                                </a:lnTo>
                                <a:lnTo>
                                  <a:pt x="0" y="45"/>
                                </a:lnTo>
                                <a:lnTo>
                                  <a:pt x="4" y="50"/>
                                </a:lnTo>
                                <a:lnTo>
                                  <a:pt x="470" y="50"/>
                                </a:lnTo>
                                <a:lnTo>
                                  <a:pt x="480" y="40"/>
                                </a:lnTo>
                                <a:lnTo>
                                  <a:pt x="470" y="30"/>
                                </a:lnTo>
                                <a:close/>
                                <a:moveTo>
                                  <a:pt x="530" y="30"/>
                                </a:moveTo>
                                <a:lnTo>
                                  <a:pt x="486" y="30"/>
                                </a:lnTo>
                                <a:lnTo>
                                  <a:pt x="490" y="34"/>
                                </a:lnTo>
                                <a:lnTo>
                                  <a:pt x="490" y="45"/>
                                </a:lnTo>
                                <a:lnTo>
                                  <a:pt x="486" y="50"/>
                                </a:lnTo>
                                <a:lnTo>
                                  <a:pt x="530" y="50"/>
                                </a:lnTo>
                                <a:lnTo>
                                  <a:pt x="560" y="40"/>
                                </a:lnTo>
                                <a:lnTo>
                                  <a:pt x="53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09" name="文本框 86"/>
                        <wps:cNvSpPr txBox="1"/>
                        <wps:spPr>
                          <a:xfrm>
                            <a:off x="2472" y="34"/>
                            <a:ext cx="13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10" name="文本框 87"/>
                        <wps:cNvSpPr txBox="1"/>
                        <wps:spPr>
                          <a:xfrm>
                            <a:off x="1556" y="79"/>
                            <a:ext cx="465" cy="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90"/>
                                <w:ind w:left="18" w:right="0" w:firstLine="0"/>
                                <w:jc w:val="center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1" o:spid="_x0000_s1104" style="width:65.15pt;height:21.55pt;margin-top:1.7pt;margin-left:65pt;mso-height-relative:page;mso-position-horizontal-relative:page;mso-width-relative:page;position:absolute;z-index:251697152" coordorigin="1300,35" coordsize="1303,431">
                <o:lock v:ext="edit" aspectratio="f"/>
                <v:rect id="矩形 82" o:spid="_x0000_s1105" style="width:480;height:320;left:1549;position:absolute;top:71" coordsize="21600,21600" filled="f" stroked="t" strokecolor="black">
                  <v:stroke joinstyle="miter"/>
                  <o:lock v:ext="edit" aspectratio="f"/>
                </v:rect>
                <v:shape id="图片 83" o:spid="_x0000_s1106" type="#_x0000_t75" style="width:1247;height:52;left:1315;position:absolute;top:413" coordsize="21600,21600" o:preferrelative="t" filled="f" stroked="f">
                  <v:imagedata r:id="rId31" o:title=""/>
                  <o:lock v:ext="edit" aspectratio="t"/>
                </v:shape>
                <v:line id="直线 84" o:spid="_x0000_s1107" style="position:absolute" from="26200,8000" to="51140,8020" coordsize="21600,21600" stroked="t" strokecolor="black">
                  <v:stroke joinstyle="round"/>
                  <o:lock v:ext="edit" aspectratio="f"/>
                </v:line>
                <v:shape id="任意多边形 85" o:spid="_x0000_s1108" style="width:560;height:80;left:2019;position:absolute;top:191" coordsize="560,80" o:spt="100" adj="-11796480,,5400" path="m440,l480,40,440,80,530,50,486,50,490,45,490,34,486,30,530,30,440,xm470,30l4,30,,34,,45,4,50,470,50,480,40,470,30xm530,30l486,30,490,34,490,45,486,50,530,50,560,40,530,30xe" filled="t" fillcolor="black" stroked="f">
                  <v:stroke joinstyle="miter"/>
                  <o:lock v:ext="edit" aspectratio="f"/>
                </v:shape>
                <v:shape id="文本框 86" o:spid="_x0000_s1109" type="#_x0000_t202" style="width:130;height:200;left:2472;position:absolute;top:34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F</w:t>
                        </w:r>
                      </w:p>
                    </w:txbxContent>
                  </v:textbox>
                </v:shape>
                <v:shape id="文本框 87" o:spid="_x0000_s1110" type="#_x0000_t202" style="width:465;height:323;left:1556;position:absolute;top:79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90"/>
                          <w:ind w:left="18" w:right="0" w:firstLine="0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sz w:val="18"/>
        </w:rPr>
        <w:t>6</w:t>
      </w:r>
    </w:p>
    <w:p>
      <w:pPr>
        <w:spacing w:before="0" w:line="198" w:lineRule="exact"/>
        <w:ind w:left="2338" w:right="0" w:firstLine="0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w:t>3</w:t>
      </w:r>
    </w:p>
    <w:p>
      <w:pPr>
        <w:spacing w:before="76" w:line="186" w:lineRule="exact"/>
        <w:ind w:left="2386" w:right="0" w:firstLine="0"/>
        <w:jc w:val="left"/>
        <w:rPr>
          <w:rFonts w:ascii="Times New Roman"/>
          <w:sz w:val="18"/>
        </w:rPr>
      </w:pPr>
      <w:r>
        <w:rPr>
          <w:rFonts w:ascii="Times New Roman"/>
          <w:position w:val="1"/>
          <w:sz w:val="18"/>
        </w:rPr>
        <w:t xml:space="preserve">0 2 4 6 8 10 12 14 16 </w:t>
      </w:r>
      <w:r>
        <w:rPr>
          <w:rFonts w:ascii="Times New Roman"/>
          <w:sz w:val="18"/>
        </w:rPr>
        <w:t>18</w:t>
      </w:r>
    </w:p>
    <w:p>
      <w:pPr>
        <w:tabs>
          <w:tab w:val="left" w:pos="3396"/>
          <w:tab w:val="left" w:pos="4287"/>
        </w:tabs>
        <w:spacing w:before="0" w:line="370" w:lineRule="exact"/>
        <w:ind w:left="1042" w:right="0" w:firstLine="0"/>
        <w:jc w:val="left"/>
        <w:rPr>
          <w:rFonts w:ascii="Times New Roman" w:eastAsia="Times New Roman"/>
          <w:sz w:val="18"/>
        </w:rPr>
      </w:pPr>
      <w:r>
        <w:rPr>
          <w:rFonts w:ascii="楷体" w:eastAsia="楷体" w:hint="eastAsia"/>
          <w:position w:val="17"/>
          <w:sz w:val="18"/>
        </w:rPr>
        <w:t>甲</w:t>
      </w:r>
      <w:r>
        <w:rPr>
          <w:rFonts w:ascii="楷体" w:eastAsia="楷体" w:hint="eastAsia"/>
          <w:position w:val="17"/>
          <w:sz w:val="18"/>
        </w:rPr>
        <w:tab/>
      </w:r>
      <w:r>
        <w:rPr>
          <w:rFonts w:ascii="楷体" w:eastAsia="楷体" w:hint="eastAsia"/>
          <w:position w:val="11"/>
          <w:sz w:val="18"/>
        </w:rPr>
        <w:t>乙</w:t>
      </w:r>
      <w:r>
        <w:rPr>
          <w:rFonts w:ascii="楷体" w:eastAsia="楷体" w:hint="eastAsia"/>
          <w:position w:val="11"/>
          <w:sz w:val="18"/>
        </w:rPr>
        <w:tab/>
      </w:r>
      <w:r>
        <w:rPr>
          <w:sz w:val="18"/>
        </w:rPr>
        <w:t>图</w:t>
      </w:r>
      <w:r>
        <w:rPr>
          <w:spacing w:val="-44"/>
          <w:sz w:val="18"/>
        </w:rPr>
        <w:t xml:space="preserve"> </w:t>
      </w:r>
      <w:r>
        <w:rPr>
          <w:rFonts w:ascii="Times New Roman" w:eastAsia="Times New Roman"/>
          <w:spacing w:val="-13"/>
          <w:sz w:val="18"/>
        </w:rPr>
        <w:t>11</w:t>
      </w:r>
    </w:p>
    <w:p>
      <w:pPr>
        <w:pStyle w:val="BodyText"/>
        <w:rPr>
          <w:rFonts w:ascii="Times New Roman"/>
          <w:sz w:val="20"/>
        </w:rPr>
      </w:pPr>
      <w:r>
        <w:br w:type="column"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4"/>
        <w:rPr>
          <w:rFonts w:ascii="Times New Roman"/>
          <w:sz w:val="22"/>
        </w:rPr>
      </w:pPr>
    </w:p>
    <w:p>
      <w:pPr>
        <w:spacing w:before="1"/>
        <w:ind w:left="-32" w:right="0" w:firstLine="0"/>
        <w:jc w:val="left"/>
        <w:rPr>
          <w:rFonts w:ascii="Times New Roman"/>
          <w:sz w:val="18"/>
        </w:rPr>
      </w:pPr>
      <w:r>
        <w:rPr>
          <w:rFonts w:ascii="Times New Roman"/>
          <w:i/>
          <w:sz w:val="18"/>
        </w:rPr>
        <w:t>t</w:t>
      </w:r>
      <w:r>
        <w:rPr>
          <w:rFonts w:ascii="Times New Roman"/>
          <w:sz w:val="18"/>
        </w:rPr>
        <w:t>/s</w:t>
      </w:r>
    </w:p>
    <w:p>
      <w:pPr>
        <w:tabs>
          <w:tab w:val="left" w:pos="1240"/>
          <w:tab w:val="left" w:pos="1946"/>
          <w:tab w:val="left" w:pos="2621"/>
          <w:tab w:val="left" w:pos="3322"/>
        </w:tabs>
        <w:spacing w:before="0" w:line="229" w:lineRule="exact"/>
        <w:ind w:left="-3" w:right="0" w:firstLine="0"/>
        <w:jc w:val="left"/>
        <w:rPr>
          <w:rFonts w:ascii="Times New Roman"/>
          <w:sz w:val="18"/>
        </w:rPr>
      </w:pPr>
      <w:r>
        <w:br w:type="column"/>
      </w:r>
      <w:r>
        <w:rPr>
          <w:rFonts w:ascii="Times New Roman"/>
          <w:position w:val="1"/>
          <w:sz w:val="18"/>
        </w:rPr>
        <w:t>0~6s</w:t>
      </w:r>
      <w:r>
        <w:rPr>
          <w:rFonts w:ascii="Times New Roman"/>
          <w:spacing w:val="44"/>
          <w:position w:val="1"/>
          <w:sz w:val="18"/>
        </w:rPr>
        <w:t xml:space="preserve"> </w:t>
      </w:r>
      <w:r>
        <w:rPr>
          <w:rFonts w:ascii="Times New Roman"/>
          <w:sz w:val="18"/>
        </w:rPr>
        <w:t xml:space="preserve">8s </w:t>
      </w:r>
      <w:r>
        <w:rPr>
          <w:rFonts w:ascii="Times New Roman"/>
          <w:spacing w:val="12"/>
          <w:sz w:val="18"/>
        </w:rPr>
        <w:t xml:space="preserve"> </w:t>
      </w:r>
      <w:r>
        <w:rPr>
          <w:rFonts w:ascii="Times New Roman"/>
          <w:sz w:val="18"/>
        </w:rPr>
        <w:t>10s</w:t>
      </w:r>
      <w:r>
        <w:rPr>
          <w:rFonts w:ascii="Times New Roman"/>
          <w:sz w:val="18"/>
        </w:rPr>
        <w:tab/>
      </w:r>
      <w:r>
        <w:rPr>
          <w:rFonts w:ascii="Times New Roman"/>
          <w:position w:val="1"/>
          <w:sz w:val="18"/>
        </w:rPr>
        <w:t>12s</w:t>
      </w:r>
      <w:r>
        <w:rPr>
          <w:rFonts w:ascii="Times New Roman"/>
          <w:position w:val="1"/>
          <w:sz w:val="18"/>
        </w:rPr>
        <w:tab/>
      </w:r>
      <w:r>
        <w:rPr>
          <w:rFonts w:ascii="Times New Roman"/>
          <w:position w:val="2"/>
          <w:sz w:val="18"/>
        </w:rPr>
        <w:t>14s</w:t>
      </w:r>
      <w:r>
        <w:rPr>
          <w:rFonts w:ascii="Times New Roman"/>
          <w:position w:val="2"/>
          <w:sz w:val="18"/>
        </w:rPr>
        <w:tab/>
      </w:r>
      <w:r>
        <w:rPr>
          <w:rFonts w:ascii="Times New Roman"/>
          <w:position w:val="2"/>
          <w:sz w:val="18"/>
        </w:rPr>
        <w:t>16s</w:t>
      </w:r>
      <w:r>
        <w:rPr>
          <w:rFonts w:ascii="Times New Roman"/>
          <w:position w:val="2"/>
          <w:sz w:val="18"/>
        </w:rPr>
        <w:tab/>
      </w:r>
      <w:r>
        <w:rPr>
          <w:rFonts w:ascii="Times New Roman"/>
          <w:position w:val="3"/>
          <w:sz w:val="18"/>
        </w:rPr>
        <w:t>18s</w:t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spacing w:before="4"/>
        <w:rPr>
          <w:rFonts w:ascii="Times New Roman"/>
          <w:sz w:val="23"/>
        </w:rPr>
      </w:pPr>
    </w:p>
    <w:p>
      <w:pPr>
        <w:tabs>
          <w:tab w:val="left" w:pos="737"/>
          <w:tab w:val="left" w:pos="1458"/>
          <w:tab w:val="left" w:pos="2142"/>
        </w:tabs>
        <w:spacing w:before="0" w:line="196" w:lineRule="exact"/>
        <w:ind w:left="116" w:right="0" w:firstLine="0"/>
        <w:jc w:val="center"/>
        <w:rPr>
          <w:rFonts w:ascii="Times New Roman"/>
          <w:sz w:val="18"/>
        </w:rPr>
      </w:pPr>
      <w: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3756025</wp:posOffset>
                </wp:positionH>
                <wp:positionV relativeFrom="paragraph">
                  <wp:posOffset>-393065</wp:posOffset>
                </wp:positionV>
                <wp:extent cx="2021205" cy="400050"/>
                <wp:effectExtent l="0" t="0" r="17780" b="0"/>
                <wp:wrapNone/>
                <wp:docPr id="64" name="组合 8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021205" cy="400050"/>
                          <a:chOff x="5915" y="-620"/>
                          <a:chExt cx="3183" cy="630"/>
                        </a:xfrm>
                      </wpg:grpSpPr>
                      <wps:wsp xmlns:wps="http://schemas.microsoft.com/office/word/2010/wordprocessingShape">
                        <wps:cNvPr id="47" name="任意多边形 89"/>
                        <wps:cNvSpPr/>
                        <wps:spPr>
                          <a:xfrm>
                            <a:off x="5923" y="-350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36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8" name="任意多边形 90"/>
                        <wps:cNvSpPr/>
                        <wps:spPr>
                          <a:xfrm>
                            <a:off x="5923" y="-350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23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3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23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23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9" name="任意多边形 91"/>
                        <wps:cNvSpPr/>
                        <wps:spPr>
                          <a:xfrm>
                            <a:off x="6065" y="-356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36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0" name="任意多边形 92"/>
                        <wps:cNvSpPr/>
                        <wps:spPr>
                          <a:xfrm>
                            <a:off x="5949" y="-620"/>
                            <a:ext cx="3141" cy="630"/>
                          </a:xfrm>
                          <a:custGeom>
                            <a:avLst/>
                            <a:gdLst/>
                            <a:pathLst>
                              <a:path fill="norm" h="630" w="3141" stroke="1">
                                <a:moveTo>
                                  <a:pt x="139" y="264"/>
                                </a:moveTo>
                                <a:lnTo>
                                  <a:pt x="126" y="264"/>
                                </a:lnTo>
                                <a:lnTo>
                                  <a:pt x="116" y="274"/>
                                </a:lnTo>
                                <a:lnTo>
                                  <a:pt x="116" y="287"/>
                                </a:lnTo>
                                <a:lnTo>
                                  <a:pt x="116" y="300"/>
                                </a:lnTo>
                                <a:lnTo>
                                  <a:pt x="126" y="310"/>
                                </a:lnTo>
                                <a:lnTo>
                                  <a:pt x="139" y="310"/>
                                </a:lnTo>
                                <a:lnTo>
                                  <a:pt x="152" y="310"/>
                                </a:lnTo>
                                <a:lnTo>
                                  <a:pt x="162" y="300"/>
                                </a:lnTo>
                                <a:lnTo>
                                  <a:pt x="162" y="287"/>
                                </a:lnTo>
                                <a:lnTo>
                                  <a:pt x="162" y="274"/>
                                </a:lnTo>
                                <a:lnTo>
                                  <a:pt x="152" y="264"/>
                                </a:lnTo>
                                <a:lnTo>
                                  <a:pt x="139" y="264"/>
                                </a:lnTo>
                                <a:close/>
                                <a:moveTo>
                                  <a:pt x="0" y="296"/>
                                </a:moveTo>
                                <a:lnTo>
                                  <a:pt x="3141" y="296"/>
                                </a:lnTo>
                                <a:moveTo>
                                  <a:pt x="0" y="32"/>
                                </a:moveTo>
                                <a:lnTo>
                                  <a:pt x="0" y="293"/>
                                </a:lnTo>
                                <a:moveTo>
                                  <a:pt x="450" y="30"/>
                                </a:moveTo>
                                <a:lnTo>
                                  <a:pt x="450" y="630"/>
                                </a:lnTo>
                                <a:moveTo>
                                  <a:pt x="1020" y="30"/>
                                </a:moveTo>
                                <a:lnTo>
                                  <a:pt x="1020" y="630"/>
                                </a:lnTo>
                                <a:moveTo>
                                  <a:pt x="1730" y="20"/>
                                </a:moveTo>
                                <a:lnTo>
                                  <a:pt x="1730" y="620"/>
                                </a:lnTo>
                                <a:moveTo>
                                  <a:pt x="2420" y="10"/>
                                </a:moveTo>
                                <a:lnTo>
                                  <a:pt x="2420" y="610"/>
                                </a:lnTo>
                                <a:moveTo>
                                  <a:pt x="3120" y="0"/>
                                </a:moveTo>
                                <a:lnTo>
                                  <a:pt x="3120" y="60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1" name="任意多边形 93"/>
                        <wps:cNvSpPr/>
                        <wps:spPr>
                          <a:xfrm>
                            <a:off x="6977" y="-160"/>
                            <a:ext cx="686" cy="80"/>
                          </a:xfrm>
                          <a:custGeom>
                            <a:avLst/>
                            <a:gdLst/>
                            <a:pathLst>
                              <a:path fill="norm" h="80" w="686" stroke="1">
                                <a:moveTo>
                                  <a:pt x="120" y="0"/>
                                </a:moveTo>
                                <a:lnTo>
                                  <a:pt x="0" y="40"/>
                                </a:lnTo>
                                <a:lnTo>
                                  <a:pt x="120" y="80"/>
                                </a:lnTo>
                                <a:lnTo>
                                  <a:pt x="120" y="50"/>
                                </a:lnTo>
                                <a:lnTo>
                                  <a:pt x="94" y="50"/>
                                </a:lnTo>
                                <a:lnTo>
                                  <a:pt x="90" y="46"/>
                                </a:lnTo>
                                <a:lnTo>
                                  <a:pt x="90" y="35"/>
                                </a:lnTo>
                                <a:lnTo>
                                  <a:pt x="94" y="30"/>
                                </a:lnTo>
                                <a:lnTo>
                                  <a:pt x="120" y="30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566" y="0"/>
                                </a:moveTo>
                                <a:lnTo>
                                  <a:pt x="566" y="80"/>
                                </a:lnTo>
                                <a:lnTo>
                                  <a:pt x="656" y="50"/>
                                </a:lnTo>
                                <a:lnTo>
                                  <a:pt x="592" y="50"/>
                                </a:lnTo>
                                <a:lnTo>
                                  <a:pt x="596" y="46"/>
                                </a:lnTo>
                                <a:lnTo>
                                  <a:pt x="596" y="35"/>
                                </a:lnTo>
                                <a:lnTo>
                                  <a:pt x="592" y="30"/>
                                </a:lnTo>
                                <a:lnTo>
                                  <a:pt x="656" y="30"/>
                                </a:lnTo>
                                <a:lnTo>
                                  <a:pt x="566" y="0"/>
                                </a:lnTo>
                                <a:close/>
                                <a:moveTo>
                                  <a:pt x="120" y="30"/>
                                </a:moveTo>
                                <a:lnTo>
                                  <a:pt x="94" y="30"/>
                                </a:lnTo>
                                <a:lnTo>
                                  <a:pt x="90" y="35"/>
                                </a:lnTo>
                                <a:lnTo>
                                  <a:pt x="90" y="46"/>
                                </a:lnTo>
                                <a:lnTo>
                                  <a:pt x="94" y="50"/>
                                </a:lnTo>
                                <a:lnTo>
                                  <a:pt x="120" y="50"/>
                                </a:lnTo>
                                <a:lnTo>
                                  <a:pt x="120" y="30"/>
                                </a:lnTo>
                                <a:close/>
                                <a:moveTo>
                                  <a:pt x="566" y="30"/>
                                </a:moveTo>
                                <a:lnTo>
                                  <a:pt x="120" y="30"/>
                                </a:lnTo>
                                <a:lnTo>
                                  <a:pt x="120" y="50"/>
                                </a:lnTo>
                                <a:lnTo>
                                  <a:pt x="566" y="50"/>
                                </a:lnTo>
                                <a:lnTo>
                                  <a:pt x="566" y="30"/>
                                </a:lnTo>
                                <a:close/>
                                <a:moveTo>
                                  <a:pt x="656" y="30"/>
                                </a:moveTo>
                                <a:lnTo>
                                  <a:pt x="592" y="30"/>
                                </a:lnTo>
                                <a:lnTo>
                                  <a:pt x="596" y="35"/>
                                </a:lnTo>
                                <a:lnTo>
                                  <a:pt x="596" y="46"/>
                                </a:lnTo>
                                <a:lnTo>
                                  <a:pt x="592" y="50"/>
                                </a:lnTo>
                                <a:lnTo>
                                  <a:pt x="656" y="50"/>
                                </a:lnTo>
                                <a:lnTo>
                                  <a:pt x="686" y="40"/>
                                </a:lnTo>
                                <a:lnTo>
                                  <a:pt x="656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2" name="直线 94"/>
                        <wps:cNvSpPr/>
                        <wps:spPr>
                          <a:xfrm>
                            <a:off x="6089" y="-598"/>
                            <a:ext cx="0" cy="26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3" name="任意多边形 95"/>
                        <wps:cNvSpPr/>
                        <wps:spPr>
                          <a:xfrm>
                            <a:off x="6375" y="-356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36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4" name="任意多边形 96"/>
                        <wps:cNvSpPr/>
                        <wps:spPr>
                          <a:xfrm>
                            <a:off x="6375" y="-356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23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3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23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23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5" name="任意多边形 97"/>
                        <wps:cNvSpPr/>
                        <wps:spPr>
                          <a:xfrm>
                            <a:off x="6945" y="-356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36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6" name="任意多边形 98"/>
                        <wps:cNvSpPr/>
                        <wps:spPr>
                          <a:xfrm>
                            <a:off x="6945" y="-356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23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3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23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23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7" name="任意多边形 99"/>
                        <wps:cNvSpPr/>
                        <wps:spPr>
                          <a:xfrm>
                            <a:off x="7655" y="-356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36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8" name="任意多边形 100"/>
                        <wps:cNvSpPr/>
                        <wps:spPr>
                          <a:xfrm>
                            <a:off x="7655" y="-356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23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3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23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23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9" name="任意多边形 101"/>
                        <wps:cNvSpPr/>
                        <wps:spPr>
                          <a:xfrm>
                            <a:off x="8345" y="-346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36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0" name="任意多边形 102"/>
                        <wps:cNvSpPr/>
                        <wps:spPr>
                          <a:xfrm>
                            <a:off x="8345" y="-346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23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3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23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23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1" name="任意多边形 103"/>
                        <wps:cNvSpPr/>
                        <wps:spPr>
                          <a:xfrm>
                            <a:off x="9045" y="-346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36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2" name="任意多边形 104"/>
                        <wps:cNvSpPr/>
                        <wps:spPr>
                          <a:xfrm>
                            <a:off x="9045" y="-346"/>
                            <a:ext cx="46" cy="46"/>
                          </a:xfrm>
                          <a:custGeom>
                            <a:avLst/>
                            <a:gdLst/>
                            <a:pathLst>
                              <a:path fill="norm" h="46" w="46" stroke="1">
                                <a:moveTo>
                                  <a:pt x="23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3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23" y="46"/>
                                </a:lnTo>
                                <a:lnTo>
                                  <a:pt x="36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23"/>
                                </a:lnTo>
                                <a:lnTo>
                                  <a:pt x="46" y="10"/>
                                </a:lnTo>
                                <a:lnTo>
                                  <a:pt x="36" y="0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3" name="任意多边形 105"/>
                        <wps:cNvSpPr/>
                        <wps:spPr>
                          <a:xfrm>
                            <a:off x="6397" y="-160"/>
                            <a:ext cx="2666" cy="80"/>
                          </a:xfrm>
                          <a:custGeom>
                            <a:avLst/>
                            <a:gdLst/>
                            <a:pathLst>
                              <a:path fill="norm" h="80" w="2666" stroke="1">
                                <a:moveTo>
                                  <a:pt x="567" y="40"/>
                                </a:moveTo>
                                <a:lnTo>
                                  <a:pt x="537" y="30"/>
                                </a:lnTo>
                                <a:lnTo>
                                  <a:pt x="447" y="0"/>
                                </a:lnTo>
                                <a:lnTo>
                                  <a:pt x="447" y="30"/>
                                </a:lnTo>
                                <a:lnTo>
                                  <a:pt x="120" y="30"/>
                                </a:lnTo>
                                <a:lnTo>
                                  <a:pt x="120" y="0"/>
                                </a:lnTo>
                                <a:lnTo>
                                  <a:pt x="0" y="40"/>
                                </a:lnTo>
                                <a:lnTo>
                                  <a:pt x="120" y="80"/>
                                </a:lnTo>
                                <a:lnTo>
                                  <a:pt x="120" y="50"/>
                                </a:lnTo>
                                <a:lnTo>
                                  <a:pt x="447" y="50"/>
                                </a:lnTo>
                                <a:lnTo>
                                  <a:pt x="447" y="80"/>
                                </a:lnTo>
                                <a:lnTo>
                                  <a:pt x="537" y="50"/>
                                </a:lnTo>
                                <a:lnTo>
                                  <a:pt x="567" y="40"/>
                                </a:lnTo>
                                <a:moveTo>
                                  <a:pt x="1966" y="40"/>
                                </a:moveTo>
                                <a:lnTo>
                                  <a:pt x="1936" y="30"/>
                                </a:lnTo>
                                <a:lnTo>
                                  <a:pt x="1846" y="0"/>
                                </a:lnTo>
                                <a:lnTo>
                                  <a:pt x="1846" y="30"/>
                                </a:lnTo>
                                <a:lnTo>
                                  <a:pt x="1400" y="30"/>
                                </a:lnTo>
                                <a:lnTo>
                                  <a:pt x="1400" y="0"/>
                                </a:lnTo>
                                <a:lnTo>
                                  <a:pt x="1280" y="40"/>
                                </a:lnTo>
                                <a:lnTo>
                                  <a:pt x="1400" y="80"/>
                                </a:lnTo>
                                <a:lnTo>
                                  <a:pt x="1400" y="50"/>
                                </a:lnTo>
                                <a:lnTo>
                                  <a:pt x="1846" y="50"/>
                                </a:lnTo>
                                <a:lnTo>
                                  <a:pt x="1846" y="80"/>
                                </a:lnTo>
                                <a:lnTo>
                                  <a:pt x="1936" y="50"/>
                                </a:lnTo>
                                <a:lnTo>
                                  <a:pt x="1966" y="40"/>
                                </a:lnTo>
                                <a:moveTo>
                                  <a:pt x="2666" y="40"/>
                                </a:moveTo>
                                <a:lnTo>
                                  <a:pt x="2636" y="30"/>
                                </a:lnTo>
                                <a:lnTo>
                                  <a:pt x="2546" y="0"/>
                                </a:lnTo>
                                <a:lnTo>
                                  <a:pt x="2546" y="30"/>
                                </a:lnTo>
                                <a:lnTo>
                                  <a:pt x="2100" y="30"/>
                                </a:lnTo>
                                <a:lnTo>
                                  <a:pt x="2100" y="0"/>
                                </a:lnTo>
                                <a:lnTo>
                                  <a:pt x="1980" y="40"/>
                                </a:lnTo>
                                <a:lnTo>
                                  <a:pt x="2100" y="80"/>
                                </a:lnTo>
                                <a:lnTo>
                                  <a:pt x="2100" y="50"/>
                                </a:lnTo>
                                <a:lnTo>
                                  <a:pt x="2546" y="50"/>
                                </a:lnTo>
                                <a:lnTo>
                                  <a:pt x="2546" y="80"/>
                                </a:lnTo>
                                <a:lnTo>
                                  <a:pt x="2636" y="50"/>
                                </a:lnTo>
                                <a:lnTo>
                                  <a:pt x="2666" y="4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8" o:spid="_x0000_s1111" style="width:159.15pt;height:31.5pt;margin-top:-30.95pt;margin-left:295.75pt;mso-height-relative:page;mso-position-horizontal-relative:page;mso-width-relative:page;position:absolute;z-index:-251641856" coordorigin="5915,-620" coordsize="3183,630">
                <o:lock v:ext="edit" aspectratio="f"/>
                <v:shape id="任意多边形 89" o:spid="_x0000_s1112" style="width:46;height:46;left:5923;position:absolute;top:-350" coordsize="46,46" o:spt="100" adj="-11796480,,5400" path="m36,l10,,,10,,36,10,46,36,46,46,36,46,10,36,xe" filled="t" fillcolor="black" stroked="f">
                  <v:stroke joinstyle="miter"/>
                  <o:lock v:ext="edit" aspectratio="f"/>
                </v:shape>
                <v:shape id="任意多边形 90" o:spid="_x0000_s1113" style="width:46;height:46;left:5923;position:absolute;top:-350" coordsize="46,46" o:spt="100" adj="-11796480,,5400" path="m23,l10,,,10,,23,,36,10,46,23,46,36,46,46,36,46,23,46,10,36,,23,xe" filled="f" stroked="t" strokecolor="black">
                  <v:stroke joinstyle="round"/>
                  <o:lock v:ext="edit" aspectratio="f"/>
                </v:shape>
                <v:shape id="任意多边形 91" o:spid="_x0000_s1114" style="width:46;height:46;left:6065;position:absolute;top:-356" coordsize="46,46" o:spt="100" adj="-11796480,,5400" path="m36,l10,,,10,,36,10,46,36,46,46,36,46,10,36,xe" filled="t" fillcolor="black" stroked="f">
                  <v:stroke joinstyle="miter"/>
                  <o:lock v:ext="edit" aspectratio="f"/>
                </v:shape>
                <v:shape id="任意多边形 92" o:spid="_x0000_s1115" style="width:3141;height:630;left:5949;position:absolute;top:-620" coordsize="3141,630" o:spt="100" adj="-11796480,,5400" path="m139,264l126,264,116,274,116,287,116,300,126,310,139,310,152,310,162,300,162,287,162,274,152,264,139,264xm,296l3141,296m,32l,293m450,30l450,630m1020,30l1020,630m1730,20l1730,620m2420,10l2420,610m3120,l3120,600e" filled="f" stroked="t" strokecolor="black">
                  <v:stroke joinstyle="round"/>
                  <o:lock v:ext="edit" aspectratio="f"/>
                </v:shape>
                <v:shape id="任意多边形 93" o:spid="_x0000_s1116" style="width:686;height:80;left:6977;position:absolute;top:-160" coordsize="686,80" o:spt="100" adj="-11796480,,5400" path="m120,l,40,120,80,120,50,94,50,90,46,90,35,94,30,120,30,120,xm566,l566,80,656,50,592,50,596,46,596,35,592,30,656,30,566,xm120,30l94,30,90,35,90,46,94,50,120,50,120,30xm566,30l120,30,120,50,566,50,566,30xm656,30l592,30,596,35,596,46,592,50,656,50,686,40,656,30xe" filled="t" fillcolor="black" stroked="f">
                  <v:stroke joinstyle="miter"/>
                  <o:lock v:ext="edit" aspectratio="f"/>
                </v:shape>
                <v:line id="直线 94" o:spid="_x0000_s1117" style="position:absolute" from="121780,-11960" to="121780,-6740" coordsize="21600,21600" stroked="t" strokecolor="black">
                  <v:stroke joinstyle="round"/>
                  <o:lock v:ext="edit" aspectratio="f"/>
                </v:line>
                <v:shape id="任意多边形 95" o:spid="_x0000_s1118" style="width:46;height:46;left:6375;position:absolute;top:-356" coordsize="46,46" o:spt="100" adj="-11796480,,5400" path="m36,l10,,,10,,36,10,46,36,46,46,36,46,10,36,xe" filled="t" fillcolor="black" stroked="f">
                  <v:stroke joinstyle="miter"/>
                  <o:lock v:ext="edit" aspectratio="f"/>
                </v:shape>
                <v:shape id="任意多边形 96" o:spid="_x0000_s1119" style="width:46;height:46;left:6375;position:absolute;top:-356" coordsize="46,46" o:spt="100" adj="-11796480,,5400" path="m23,l10,,,10,,23,,36,10,46,23,46,36,46,46,36,46,23,46,10,36,,23,xe" filled="f" stroked="t" strokecolor="black">
                  <v:stroke joinstyle="round"/>
                  <o:lock v:ext="edit" aspectratio="f"/>
                </v:shape>
                <v:shape id="任意多边形 97" o:spid="_x0000_s1120" style="width:46;height:46;left:6945;position:absolute;top:-356" coordsize="46,46" o:spt="100" adj="-11796480,,5400" path="m36,l10,,,10,,36,10,46,36,46,46,36,46,10,36,xe" filled="t" fillcolor="black" stroked="f">
                  <v:stroke joinstyle="miter"/>
                  <o:lock v:ext="edit" aspectratio="f"/>
                </v:shape>
                <v:shape id="任意多边形 98" o:spid="_x0000_s1121" style="width:46;height:46;left:6945;position:absolute;top:-356" coordsize="46,46" o:spt="100" adj="-11796480,,5400" path="m23,l10,,,10,,23,,36,10,46,23,46,36,46,46,36,46,23,46,10,36,,23,xe" filled="f" stroked="t" strokecolor="black">
                  <v:stroke joinstyle="round"/>
                  <o:lock v:ext="edit" aspectratio="f"/>
                </v:shape>
                <v:shape id="任意多边形 99" o:spid="_x0000_s1122" style="width:46;height:46;left:7655;position:absolute;top:-356" coordsize="46,46" o:spt="100" adj="-11796480,,5400" path="m36,l10,,,10,,36,10,46,36,46,46,36,46,10,36,xe" filled="t" fillcolor="black" stroked="f">
                  <v:stroke joinstyle="miter"/>
                  <o:lock v:ext="edit" aspectratio="f"/>
                </v:shape>
                <v:shape id="任意多边形 100" o:spid="_x0000_s1123" style="width:46;height:46;left:7655;position:absolute;top:-356" coordsize="46,46" o:spt="100" adj="-11796480,,5400" path="m23,l10,,,10,,23,,36,10,46,23,46,36,46,46,36,46,23,46,10,36,,23,xe" filled="f" stroked="t" strokecolor="black">
                  <v:stroke joinstyle="round"/>
                  <o:lock v:ext="edit" aspectratio="f"/>
                </v:shape>
                <v:shape id="任意多边形 101" o:spid="_x0000_s1124" style="width:46;height:46;left:8345;position:absolute;top:-346" coordsize="46,46" o:spt="100" adj="-11796480,,5400" path="m36,l10,,,10,,36,10,46,36,46,46,36,46,10,36,xe" filled="t" fillcolor="black" stroked="f">
                  <v:stroke joinstyle="miter"/>
                  <o:lock v:ext="edit" aspectratio="f"/>
                </v:shape>
                <v:shape id="任意多边形 102" o:spid="_x0000_s1125" style="width:46;height:46;left:8345;position:absolute;top:-346" coordsize="46,46" o:spt="100" adj="-11796480,,5400" path="m23,l10,,,10,,23,,36,10,46,23,46,36,46,46,36,46,23,46,10,36,,23,xe" filled="f" stroked="t" strokecolor="black">
                  <v:stroke joinstyle="round"/>
                  <o:lock v:ext="edit" aspectratio="f"/>
                </v:shape>
                <v:shape id="任意多边形 103" o:spid="_x0000_s1126" style="width:46;height:46;left:9045;position:absolute;top:-346" coordsize="46,46" o:spt="100" adj="-11796480,,5400" path="m36,l10,,,10,,36,10,46,36,46,46,36,46,10,36,xe" filled="t" fillcolor="black" stroked="f">
                  <v:stroke joinstyle="miter"/>
                  <o:lock v:ext="edit" aspectratio="f"/>
                </v:shape>
                <v:shape id="任意多边形 104" o:spid="_x0000_s1127" style="width:46;height:46;left:9045;position:absolute;top:-346" coordsize="46,46" o:spt="100" adj="-11796480,,5400" path="m23,l10,,,10,,23,,36,10,46,23,46,36,46,46,36,46,23,46,10,36,,23,xe" filled="f" stroked="t" strokecolor="black">
                  <v:stroke joinstyle="round"/>
                  <o:lock v:ext="edit" aspectratio="f"/>
                </v:shape>
                <v:shape id="任意多边形 105" o:spid="_x0000_s1128" style="width:2666;height:80;left:6397;position:absolute;top:-160" coordsize="2666,80" o:spt="100" adj="-11796480,,5400" path="m567,40l537,30,447,,447,30,120,30,120,,,40,120,80,120,50,447,50,447,80,537,50,567,40m1966,40l1936,30,1846,,1846,30,1400,30,1400,,1280,40,1400,80,1400,50,1846,50,1846,80,1936,50,1966,40m2666,40l2636,30,2546,,2546,30,2100,30,2100,,1980,40,2100,80,2100,50,2546,50,2546,80,2636,50,2666,40e" filled="t" fillcolor="black" stroked="f">
                  <v:stroke joinstyle="miter"/>
                  <o:lock v:ext="edit" aspectratio="f"/>
                </v:shape>
              </v:group>
            </w:pict>
          </mc:Fallback>
        </mc:AlternateContent>
      </w:r>
      <w:r>
        <w:rPr>
          <w:rFonts w:ascii="Times New Roman"/>
          <w:sz w:val="18"/>
        </w:rPr>
        <w:t>10cm</w:t>
      </w:r>
      <w:r>
        <w:rPr>
          <w:rFonts w:ascii="Times New Roman"/>
          <w:sz w:val="18"/>
        </w:rPr>
        <w:tab/>
      </w:r>
      <w:r>
        <w:rPr>
          <w:rFonts w:ascii="Times New Roman"/>
          <w:sz w:val="18"/>
        </w:rPr>
        <w:t>12cm</w:t>
      </w:r>
      <w:r>
        <w:rPr>
          <w:rFonts w:ascii="Times New Roman"/>
          <w:sz w:val="18"/>
        </w:rPr>
        <w:tab/>
      </w:r>
      <w:r>
        <w:rPr>
          <w:rFonts w:ascii="Times New Roman"/>
          <w:position w:val="1"/>
          <w:sz w:val="18"/>
        </w:rPr>
        <w:t>12cm</w:t>
      </w:r>
      <w:r>
        <w:rPr>
          <w:rFonts w:ascii="Times New Roman"/>
          <w:position w:val="1"/>
          <w:sz w:val="18"/>
        </w:rPr>
        <w:tab/>
      </w:r>
      <w:r>
        <w:rPr>
          <w:rFonts w:ascii="Times New Roman"/>
          <w:position w:val="1"/>
          <w:sz w:val="18"/>
        </w:rPr>
        <w:t>12cm</w:t>
      </w:r>
    </w:p>
    <w:p>
      <w:pPr>
        <w:spacing w:before="0" w:line="210" w:lineRule="exact"/>
        <w:ind w:left="87" w:right="0" w:firstLine="0"/>
        <w:jc w:val="center"/>
        <w:rPr>
          <w:rFonts w:ascii="楷体" w:eastAsia="楷体" w:hint="eastAsia"/>
          <w:sz w:val="18"/>
        </w:rPr>
      </w:pPr>
      <w:r>
        <w:rPr>
          <w:rFonts w:ascii="楷体" w:eastAsia="楷体" w:hint="eastAsia"/>
          <w:sz w:val="18"/>
        </w:rPr>
        <w:t>丙</w:t>
      </w:r>
    </w:p>
    <w:p>
      <w:pPr>
        <w:spacing w:after="0" w:line="210" w:lineRule="exact"/>
        <w:jc w:val="center"/>
        <w:rPr>
          <w:rFonts w:ascii="楷体" w:eastAsia="楷体" w:hint="eastAsia"/>
          <w:sz w:val="18"/>
        </w:rPr>
        <w:sectPr>
          <w:type w:val="continuous"/>
          <w:pgSz w:w="10320" w:h="14580"/>
          <w:pgMar w:top="1060" w:right="620" w:bottom="1360" w:left="720" w:header="720" w:footer="720" w:gutter="0"/>
          <w:cols w:num="3" w:space="708" w:equalWidth="0">
            <w:col w:w="4688" w:space="40"/>
            <w:col w:w="140" w:space="39"/>
            <w:col w:w="4073"/>
          </w:cols>
        </w:sectPr>
      </w:pPr>
    </w:p>
    <w:p>
      <w:pPr>
        <w:pStyle w:val="BodyText"/>
        <w:spacing w:before="2"/>
        <w:rPr>
          <w:rFonts w:ascii="楷体"/>
          <w:sz w:val="12"/>
        </w:rPr>
      </w:pPr>
    </w:p>
    <w:p>
      <w:pPr>
        <w:pStyle w:val="BodyText"/>
        <w:tabs>
          <w:tab w:val="left" w:pos="4506"/>
          <w:tab w:val="left" w:pos="4569"/>
        </w:tabs>
        <w:spacing w:before="78" w:line="304" w:lineRule="auto"/>
        <w:ind w:left="552" w:right="743"/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0</w:t>
      </w:r>
      <w:r>
        <w:rPr>
          <w:rFonts w:ascii="Times New Roman" w:eastAsia="Times New Roman"/>
          <w:spacing w:val="2"/>
        </w:rPr>
        <w:t xml:space="preserve"> </w:t>
      </w:r>
      <w:r>
        <w:rPr>
          <w:rFonts w:ascii="Times New Roman" w:eastAsia="Times New Roman"/>
        </w:rPr>
        <w:t>~2s</w:t>
      </w:r>
      <w:r>
        <w:rPr>
          <w:rFonts w:ascii="Times New Roman" w:eastAsia="Times New Roman"/>
          <w:spacing w:val="1"/>
        </w:rPr>
        <w:t xml:space="preserve"> </w:t>
      </w:r>
      <w:r>
        <w:rPr>
          <w:spacing w:val="-3"/>
        </w:rPr>
        <w:t>内</w:t>
      </w:r>
      <w:r>
        <w:t>，</w:t>
      </w:r>
      <w:r>
        <w:rPr>
          <w:spacing w:val="-3"/>
        </w:rPr>
        <w:t>物</w:t>
      </w:r>
      <w:r>
        <w:t>块</w:t>
      </w:r>
      <w:r>
        <w:rPr>
          <w:spacing w:val="-3"/>
        </w:rPr>
        <w:t>所</w:t>
      </w:r>
      <w:r>
        <w:t>受</w:t>
      </w:r>
      <w:r>
        <w:rPr>
          <w:spacing w:val="-3"/>
        </w:rPr>
        <w:t>摩</w:t>
      </w:r>
      <w:r>
        <w:t>擦力</w:t>
      </w:r>
      <w:r>
        <w:rPr>
          <w:spacing w:val="-3"/>
        </w:rPr>
        <w:t>等</w:t>
      </w:r>
      <w:r>
        <w:t>于</w:t>
      </w:r>
      <w:r>
        <w:rPr>
          <w:spacing w:val="-50"/>
        </w:rPr>
        <w:t xml:space="preserve"> </w:t>
      </w:r>
      <w:r>
        <w:rPr>
          <w:rFonts w:ascii="Times New Roman" w:eastAsia="Times New Roman"/>
        </w:rPr>
        <w:t>6N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B</w:t>
      </w:r>
      <w:r>
        <w:t>．</w:t>
      </w:r>
      <w:r>
        <w:rPr>
          <w:rFonts w:ascii="Times New Roman" w:eastAsia="Times New Roman"/>
        </w:rPr>
        <w:t>8~l0s</w:t>
      </w:r>
      <w:r>
        <w:rPr>
          <w:rFonts w:ascii="Times New Roman" w:eastAsia="Times New Roman"/>
          <w:spacing w:val="1"/>
        </w:rPr>
        <w:t xml:space="preserve"> </w:t>
      </w:r>
      <w:r>
        <w:t>内</w:t>
      </w:r>
      <w:r>
        <w:rPr>
          <w:spacing w:val="-3"/>
        </w:rPr>
        <w:t>，</w:t>
      </w:r>
      <w:r>
        <w:t>物</w:t>
      </w:r>
      <w:r>
        <w:rPr>
          <w:spacing w:val="-3"/>
        </w:rPr>
        <w:t>块</w:t>
      </w:r>
      <w:r>
        <w:t>所</w:t>
      </w:r>
      <w:r>
        <w:rPr>
          <w:spacing w:val="-3"/>
        </w:rPr>
        <w:t>受</w:t>
      </w:r>
      <w:r>
        <w:t>摩</w:t>
      </w:r>
      <w:r>
        <w:rPr>
          <w:spacing w:val="-3"/>
        </w:rPr>
        <w:t>擦</w:t>
      </w:r>
      <w:r>
        <w:t>力</w:t>
      </w:r>
      <w:r>
        <w:rPr>
          <w:spacing w:val="-3"/>
        </w:rPr>
        <w:t>等</w:t>
      </w:r>
      <w:r>
        <w:t>于</w:t>
      </w:r>
      <w:r>
        <w:rPr>
          <w:spacing w:val="-52"/>
        </w:rPr>
        <w:t xml:space="preserve"> </w:t>
      </w:r>
      <w:r>
        <w:rPr>
          <w:rFonts w:ascii="Times New Roman" w:eastAsia="Times New Roman"/>
        </w:rPr>
        <w:t>6N C</w:t>
      </w:r>
      <w:r>
        <w:t>．</w:t>
      </w:r>
      <w:r>
        <w:rPr>
          <w:rFonts w:ascii="Times New Roman" w:eastAsia="Times New Roman"/>
        </w:rPr>
        <w:t>14~16s</w:t>
      </w:r>
      <w:r>
        <w:rPr>
          <w:rFonts w:ascii="Times New Roman" w:eastAsia="Times New Roman"/>
          <w:spacing w:val="1"/>
        </w:rPr>
        <w:t xml:space="preserve"> </w:t>
      </w:r>
      <w:r>
        <w:rPr>
          <w:spacing w:val="-3"/>
        </w:rPr>
        <w:t>内</w:t>
      </w:r>
      <w:r>
        <w:t>，</w:t>
      </w:r>
      <w:r>
        <w:rPr>
          <w:spacing w:val="-3"/>
        </w:rPr>
        <w:t>物</w:t>
      </w:r>
      <w:r>
        <w:t>块</w:t>
      </w:r>
      <w:r>
        <w:rPr>
          <w:spacing w:val="-3"/>
        </w:rPr>
        <w:t>所受</w:t>
      </w:r>
      <w:r>
        <w:t>摩擦</w:t>
      </w:r>
      <w:r>
        <w:rPr>
          <w:spacing w:val="-3"/>
        </w:rPr>
        <w:t>力等</w:t>
      </w:r>
      <w:r>
        <w:t>于</w:t>
      </w:r>
      <w:r>
        <w:rPr>
          <w:spacing w:val="-51"/>
        </w:rPr>
        <w:t xml:space="preserve"> </w:t>
      </w:r>
      <w:r>
        <w:rPr>
          <w:rFonts w:ascii="Times New Roman" w:eastAsia="Times New Roman"/>
        </w:rPr>
        <w:t>6N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  <w:spacing w:val="-17"/>
        </w:rPr>
        <w:t>D</w:t>
      </w:r>
      <w:r>
        <w:rPr>
          <w:spacing w:val="-17"/>
        </w:rPr>
        <w:t>．</w:t>
      </w:r>
      <w:r>
        <w:rPr>
          <w:spacing w:val="26"/>
        </w:rPr>
        <w:t>若</w:t>
      </w:r>
      <w:r>
        <w:rPr>
          <w:rFonts w:ascii="Times New Roman" w:eastAsia="Times New Roman"/>
          <w:spacing w:val="-8"/>
        </w:rPr>
        <w:t>18s</w:t>
      </w:r>
      <w:r>
        <w:rPr>
          <w:rFonts w:ascii="Times New Roman" w:eastAsia="Times New Roman"/>
          <w:spacing w:val="3"/>
        </w:rPr>
        <w:t xml:space="preserve"> </w:t>
      </w:r>
      <w:r>
        <w:rPr>
          <w:spacing w:val="-22"/>
        </w:rPr>
        <w:t>时撤</w:t>
      </w:r>
      <w:r>
        <w:rPr>
          <w:spacing w:val="26"/>
        </w:rPr>
        <w:t>去</w:t>
      </w:r>
      <w:r>
        <w:rPr>
          <w:rFonts w:ascii="Times New Roman" w:eastAsia="Times New Roman"/>
          <w:i/>
          <w:spacing w:val="-16"/>
        </w:rPr>
        <w:t>F</w:t>
      </w:r>
      <w:r>
        <w:rPr>
          <w:spacing w:val="-16"/>
        </w:rPr>
        <w:t>，</w:t>
      </w:r>
      <w:r>
        <w:rPr>
          <w:spacing w:val="-22"/>
        </w:rPr>
        <w:t>物块将做减</w:t>
      </w:r>
      <w:r>
        <w:rPr>
          <w:spacing w:val="-20"/>
        </w:rPr>
        <w:t>速</w:t>
      </w:r>
      <w:r>
        <w:rPr>
          <w:spacing w:val="-22"/>
        </w:rPr>
        <w:t>直线</w:t>
      </w:r>
      <w:r>
        <w:rPr>
          <w:spacing w:val="-20"/>
        </w:rPr>
        <w:t>运</w:t>
      </w:r>
      <w:r>
        <w:t>动</w:t>
      </w:r>
    </w:p>
    <w:p>
      <w:pPr>
        <w:pStyle w:val="ListParagraph"/>
        <w:numPr>
          <w:ilvl w:val="0"/>
          <w:numId w:val="2"/>
        </w:numPr>
        <w:tabs>
          <w:tab w:val="left" w:pos="560"/>
        </w:tabs>
        <w:spacing w:before="0" w:after="0" w:line="267" w:lineRule="exact"/>
        <w:ind w:left="559" w:right="0" w:hanging="428"/>
        <w:jc w:val="left"/>
        <w:rPr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802005</wp:posOffset>
            </wp:positionH>
            <wp:positionV relativeFrom="paragraph">
              <wp:posOffset>331470</wp:posOffset>
            </wp:positionV>
            <wp:extent cx="806450" cy="974090"/>
            <wp:effectExtent l="0" t="0" r="0" b="0"/>
            <wp:wrapTopAndBottom/>
            <wp:docPr id="29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608996" name="image2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624" cy="9744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2321560</wp:posOffset>
            </wp:positionH>
            <wp:positionV relativeFrom="paragraph">
              <wp:posOffset>274320</wp:posOffset>
            </wp:positionV>
            <wp:extent cx="589280" cy="1060450"/>
            <wp:effectExtent l="0" t="0" r="0" b="0"/>
            <wp:wrapTopAndBottom/>
            <wp:docPr id="31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887167" name="image2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490" cy="1060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3580130</wp:posOffset>
                </wp:positionH>
                <wp:positionV relativeFrom="paragraph">
                  <wp:posOffset>218440</wp:posOffset>
                </wp:positionV>
                <wp:extent cx="466725" cy="1078230"/>
                <wp:effectExtent l="0" t="0" r="10160" b="7620"/>
                <wp:wrapTopAndBottom/>
                <wp:docPr id="304" name="组合 10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66725" cy="1078230"/>
                          <a:chOff x="5638" y="345"/>
                          <a:chExt cx="735" cy="1698"/>
                        </a:xfrm>
                      </wpg:grpSpPr>
                      <wps:wsp xmlns:wps="http://schemas.microsoft.com/office/word/2010/wordprocessingShape">
                        <wps:cNvPr id="288" name="任意多边形 107"/>
                        <wps:cNvSpPr/>
                        <wps:spPr>
                          <a:xfrm>
                            <a:off x="5648" y="1424"/>
                            <a:ext cx="676" cy="611"/>
                          </a:xfrm>
                          <a:custGeom>
                            <a:avLst/>
                            <a:gdLst/>
                            <a:pathLst>
                              <a:path fill="norm" h="611" w="676" stroke="1">
                                <a:moveTo>
                                  <a:pt x="621" y="0"/>
                                </a:moveTo>
                                <a:lnTo>
                                  <a:pt x="55" y="0"/>
                                </a:lnTo>
                                <a:lnTo>
                                  <a:pt x="33" y="4"/>
                                </a:lnTo>
                                <a:lnTo>
                                  <a:pt x="16" y="16"/>
                                </a:lnTo>
                                <a:lnTo>
                                  <a:pt x="4" y="34"/>
                                </a:lnTo>
                                <a:lnTo>
                                  <a:pt x="0" y="55"/>
                                </a:lnTo>
                                <a:lnTo>
                                  <a:pt x="0" y="556"/>
                                </a:lnTo>
                                <a:lnTo>
                                  <a:pt x="4" y="578"/>
                                </a:lnTo>
                                <a:lnTo>
                                  <a:pt x="16" y="595"/>
                                </a:lnTo>
                                <a:lnTo>
                                  <a:pt x="33" y="607"/>
                                </a:lnTo>
                                <a:lnTo>
                                  <a:pt x="55" y="611"/>
                                </a:lnTo>
                                <a:lnTo>
                                  <a:pt x="621" y="611"/>
                                </a:lnTo>
                                <a:lnTo>
                                  <a:pt x="643" y="607"/>
                                </a:lnTo>
                                <a:lnTo>
                                  <a:pt x="660" y="595"/>
                                </a:lnTo>
                                <a:lnTo>
                                  <a:pt x="672" y="578"/>
                                </a:lnTo>
                                <a:lnTo>
                                  <a:pt x="676" y="556"/>
                                </a:lnTo>
                                <a:lnTo>
                                  <a:pt x="676" y="55"/>
                                </a:lnTo>
                                <a:lnTo>
                                  <a:pt x="672" y="34"/>
                                </a:lnTo>
                                <a:lnTo>
                                  <a:pt x="660" y="16"/>
                                </a:lnTo>
                                <a:lnTo>
                                  <a:pt x="643" y="4"/>
                                </a:lnTo>
                                <a:lnTo>
                                  <a:pt x="6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89" name="任意多边形 108"/>
                        <wps:cNvSpPr/>
                        <wps:spPr>
                          <a:xfrm>
                            <a:off x="5648" y="1424"/>
                            <a:ext cx="676" cy="611"/>
                          </a:xfrm>
                          <a:custGeom>
                            <a:avLst/>
                            <a:gdLst/>
                            <a:pathLst>
                              <a:path fill="norm" h="611" w="676" stroke="1">
                                <a:moveTo>
                                  <a:pt x="55" y="0"/>
                                </a:moveTo>
                                <a:lnTo>
                                  <a:pt x="33" y="4"/>
                                </a:lnTo>
                                <a:lnTo>
                                  <a:pt x="16" y="16"/>
                                </a:lnTo>
                                <a:lnTo>
                                  <a:pt x="4" y="34"/>
                                </a:lnTo>
                                <a:lnTo>
                                  <a:pt x="0" y="55"/>
                                </a:lnTo>
                                <a:lnTo>
                                  <a:pt x="0" y="556"/>
                                </a:lnTo>
                                <a:lnTo>
                                  <a:pt x="4" y="578"/>
                                </a:lnTo>
                                <a:lnTo>
                                  <a:pt x="16" y="595"/>
                                </a:lnTo>
                                <a:lnTo>
                                  <a:pt x="33" y="607"/>
                                </a:lnTo>
                                <a:lnTo>
                                  <a:pt x="55" y="611"/>
                                </a:lnTo>
                                <a:lnTo>
                                  <a:pt x="621" y="611"/>
                                </a:lnTo>
                                <a:lnTo>
                                  <a:pt x="643" y="607"/>
                                </a:lnTo>
                                <a:lnTo>
                                  <a:pt x="660" y="595"/>
                                </a:lnTo>
                                <a:lnTo>
                                  <a:pt x="672" y="578"/>
                                </a:lnTo>
                                <a:lnTo>
                                  <a:pt x="676" y="556"/>
                                </a:lnTo>
                                <a:lnTo>
                                  <a:pt x="676" y="55"/>
                                </a:lnTo>
                                <a:lnTo>
                                  <a:pt x="672" y="34"/>
                                </a:lnTo>
                                <a:lnTo>
                                  <a:pt x="660" y="16"/>
                                </a:lnTo>
                                <a:lnTo>
                                  <a:pt x="643" y="4"/>
                                </a:lnTo>
                                <a:lnTo>
                                  <a:pt x="621" y="0"/>
                                </a:lnTo>
                                <a:lnTo>
                                  <a:pt x="5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90" name="矩形 109"/>
                        <wps:cNvSpPr/>
                        <wps:spPr>
                          <a:xfrm>
                            <a:off x="5646" y="1350"/>
                            <a:ext cx="720" cy="1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91" name="矩形 110"/>
                        <wps:cNvSpPr/>
                        <wps:spPr>
                          <a:xfrm>
                            <a:off x="5646" y="1350"/>
                            <a:ext cx="720" cy="1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92" name="任意多边形 111"/>
                        <wps:cNvSpPr/>
                        <wps:spPr>
                          <a:xfrm>
                            <a:off x="6138" y="1106"/>
                            <a:ext cx="185" cy="389"/>
                          </a:xfrm>
                          <a:custGeom>
                            <a:avLst/>
                            <a:gdLst/>
                            <a:pathLst>
                              <a:path fill="norm" h="389" w="185" stroke="1">
                                <a:moveTo>
                                  <a:pt x="184" y="389"/>
                                </a:moveTo>
                                <a:lnTo>
                                  <a:pt x="184" y="349"/>
                                </a:lnTo>
                                <a:lnTo>
                                  <a:pt x="184" y="311"/>
                                </a:lnTo>
                                <a:lnTo>
                                  <a:pt x="184" y="278"/>
                                </a:lnTo>
                                <a:lnTo>
                                  <a:pt x="184" y="252"/>
                                </a:lnTo>
                                <a:lnTo>
                                  <a:pt x="184" y="237"/>
                                </a:lnTo>
                                <a:lnTo>
                                  <a:pt x="184" y="230"/>
                                </a:lnTo>
                                <a:lnTo>
                                  <a:pt x="183" y="226"/>
                                </a:lnTo>
                                <a:lnTo>
                                  <a:pt x="180" y="219"/>
                                </a:lnTo>
                                <a:lnTo>
                                  <a:pt x="175" y="208"/>
                                </a:lnTo>
                                <a:lnTo>
                                  <a:pt x="169" y="196"/>
                                </a:lnTo>
                                <a:lnTo>
                                  <a:pt x="117" y="159"/>
                                </a:lnTo>
                                <a:lnTo>
                                  <a:pt x="98" y="154"/>
                                </a:lnTo>
                                <a:lnTo>
                                  <a:pt x="82" y="148"/>
                                </a:lnTo>
                                <a:lnTo>
                                  <a:pt x="32" y="112"/>
                                </a:lnTo>
                                <a:lnTo>
                                  <a:pt x="8" y="52"/>
                                </a:lnTo>
                                <a:lnTo>
                                  <a:pt x="6" y="41"/>
                                </a:lnTo>
                                <a:lnTo>
                                  <a:pt x="4" y="31"/>
                                </a:lnTo>
                                <a:lnTo>
                                  <a:pt x="3" y="21"/>
                                </a:lnTo>
                                <a:lnTo>
                                  <a:pt x="1" y="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93" name="任意多边形 112"/>
                        <wps:cNvSpPr/>
                        <wps:spPr>
                          <a:xfrm>
                            <a:off x="5647" y="1111"/>
                            <a:ext cx="185" cy="389"/>
                          </a:xfrm>
                          <a:custGeom>
                            <a:avLst/>
                            <a:gdLst/>
                            <a:pathLst>
                              <a:path fill="norm" h="389" w="185" stroke="1">
                                <a:moveTo>
                                  <a:pt x="0" y="389"/>
                                </a:moveTo>
                                <a:lnTo>
                                  <a:pt x="0" y="349"/>
                                </a:lnTo>
                                <a:lnTo>
                                  <a:pt x="0" y="311"/>
                                </a:lnTo>
                                <a:lnTo>
                                  <a:pt x="0" y="278"/>
                                </a:lnTo>
                                <a:lnTo>
                                  <a:pt x="0" y="252"/>
                                </a:lnTo>
                                <a:lnTo>
                                  <a:pt x="0" y="237"/>
                                </a:lnTo>
                                <a:lnTo>
                                  <a:pt x="0" y="230"/>
                                </a:lnTo>
                                <a:lnTo>
                                  <a:pt x="1" y="226"/>
                                </a:lnTo>
                                <a:lnTo>
                                  <a:pt x="4" y="219"/>
                                </a:lnTo>
                                <a:lnTo>
                                  <a:pt x="9" y="208"/>
                                </a:lnTo>
                                <a:lnTo>
                                  <a:pt x="15" y="196"/>
                                </a:lnTo>
                                <a:lnTo>
                                  <a:pt x="67" y="159"/>
                                </a:lnTo>
                                <a:lnTo>
                                  <a:pt x="86" y="154"/>
                                </a:lnTo>
                                <a:lnTo>
                                  <a:pt x="102" y="148"/>
                                </a:lnTo>
                                <a:lnTo>
                                  <a:pt x="152" y="112"/>
                                </a:lnTo>
                                <a:lnTo>
                                  <a:pt x="176" y="52"/>
                                </a:lnTo>
                                <a:lnTo>
                                  <a:pt x="178" y="41"/>
                                </a:lnTo>
                                <a:lnTo>
                                  <a:pt x="180" y="31"/>
                                </a:lnTo>
                                <a:lnTo>
                                  <a:pt x="181" y="21"/>
                                </a:lnTo>
                                <a:lnTo>
                                  <a:pt x="183" y="10"/>
                                </a:lnTo>
                                <a:lnTo>
                                  <a:pt x="184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94" name="矩形 113"/>
                        <wps:cNvSpPr/>
                        <wps:spPr>
                          <a:xfrm>
                            <a:off x="5958" y="390"/>
                            <a:ext cx="42" cy="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95" name="矩形 114"/>
                        <wps:cNvSpPr/>
                        <wps:spPr>
                          <a:xfrm>
                            <a:off x="5946" y="352"/>
                            <a:ext cx="66" cy="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96" name="矩形 115"/>
                        <wps:cNvSpPr/>
                        <wps:spPr>
                          <a:xfrm>
                            <a:off x="5946" y="352"/>
                            <a:ext cx="66" cy="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97" name="直线 116"/>
                        <wps:cNvSpPr/>
                        <wps:spPr>
                          <a:xfrm>
                            <a:off x="5979" y="708"/>
                            <a:ext cx="0" cy="1039"/>
                          </a:xfrm>
                          <a:prstGeom prst="line">
                            <a:avLst/>
                          </a:prstGeom>
                          <a:ln w="26670">
                            <a:solidFill>
                              <a:srgbClr val="80808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98" name="矩形 117"/>
                        <wps:cNvSpPr/>
                        <wps:spPr>
                          <a:xfrm>
                            <a:off x="5958" y="708"/>
                            <a:ext cx="42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9" name="图片 11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5820" y="922"/>
                            <a:ext cx="330" cy="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0" name="图片 11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5790" y="914"/>
                            <a:ext cx="391" cy="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01" name="直线 120"/>
                        <wps:cNvSpPr/>
                        <wps:spPr>
                          <a:xfrm>
                            <a:off x="5646" y="1495"/>
                            <a:ext cx="678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02" name="矩形 121"/>
                        <wps:cNvSpPr/>
                        <wps:spPr>
                          <a:xfrm>
                            <a:off x="5942" y="1736"/>
                            <a:ext cx="66" cy="49"/>
                          </a:xfrm>
                          <a:prstGeom prst="rect">
                            <a:avLst/>
                          </a:pr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03" name="矩形 122"/>
                        <wps:cNvSpPr/>
                        <wps:spPr>
                          <a:xfrm>
                            <a:off x="5942" y="1736"/>
                            <a:ext cx="66" cy="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959595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6" o:spid="_x0000_s1129" style="width:36.75pt;height:84.9pt;margin-top:17.2pt;margin-left:281.9pt;mso-height-relative:page;mso-position-horizontal-relative:page;mso-width-relative:page;mso-wrap-distance-bottom:0;mso-wrap-distance-top:0;position:absolute;z-index:-251621376" coordorigin="5638,345" coordsize="735,1698">
                <o:lock v:ext="edit" aspectratio="f"/>
                <v:shape id="任意多边形 107" o:spid="_x0000_s1130" style="width:676;height:611;left:5648;position:absolute;top:1424" coordsize="676,611" o:spt="100" adj="-11796480,,5400" path="m621,l55,,33,4,16,16,4,34,,55,,556,4,578,16,595,33,607,55,611,621,611,643,607,660,595,672,578,676,556,676,55,672,34,660,16,643,4,621,xe" filled="t" fillcolor="#959595" stroked="f">
                  <v:stroke joinstyle="miter"/>
                  <o:lock v:ext="edit" aspectratio="f"/>
                </v:shape>
                <v:shape id="任意多边形 108" o:spid="_x0000_s1131" style="width:676;height:611;left:5648;position:absolute;top:1424" coordsize="676,611" o:spt="100" adj="-11796480,,5400" path="m55,l33,4,16,16,4,34,,55,,556,4,578,16,595,33,607,55,611,621,611,643,607,660,595,672,578,676,556,676,55,672,34,660,16,643,4,621,,55,xe" filled="f" stroked="t" strokecolor="black">
                  <v:stroke joinstyle="round"/>
                  <o:lock v:ext="edit" aspectratio="f"/>
                </v:shape>
                <v:rect id="矩形 109" o:spid="_x0000_s1132" style="width:720;height:142;left:5646;position:absolute;top:1350" coordsize="21600,21600" filled="t" fillcolor="white" stroked="f">
                  <o:lock v:ext="edit" aspectratio="f"/>
                </v:rect>
                <v:rect id="矩形 110" o:spid="_x0000_s1133" style="width:720;height:142;left:5646;position:absolute;top:1350" coordsize="21600,21600" filled="f" stroked="t" strokecolor="white">
                  <v:stroke joinstyle="miter"/>
                  <o:lock v:ext="edit" aspectratio="f"/>
                </v:rect>
                <v:shape id="任意多边形 111" o:spid="_x0000_s1134" style="width:185;height:389;left:6138;position:absolute;top:1106" coordsize="185,389" o:spt="100" adj="-11796480,,5400" path="m184,389l184,349,184,311,184,278,184,252,184,237,184,230,183,226,180,219,175,208,169,196,117,159,98,154,82,148,32,112,8,52,6,41,4,31,3,21,1,10,,e" filled="f" stroked="t" strokecolor="black">
                  <v:stroke joinstyle="round"/>
                  <o:lock v:ext="edit" aspectratio="f"/>
                </v:shape>
                <v:shape id="任意多边形 112" o:spid="_x0000_s1135" style="width:185;height:389;left:5647;position:absolute;top:1111" coordsize="185,389" o:spt="100" adj="-11796480,,5400" path="m,389l,349,,311,,278,,252,,237,,230,1,226,4,219,9,208,15,196,67,159,86,154,102,148,152,112,176,52,178,41,180,31,181,21,183,10,184,e" filled="f" stroked="t" strokecolor="black">
                  <v:stroke joinstyle="round"/>
                  <o:lock v:ext="edit" aspectratio="f"/>
                </v:shape>
                <v:rect id="矩形 113" o:spid="_x0000_s1136" style="width:42;height:392;left:5958;position:absolute;top:390" coordsize="21600,21600" filled="f" stroked="t" strokecolor="black">
                  <v:stroke joinstyle="miter"/>
                  <o:lock v:ext="edit" aspectratio="f"/>
                </v:rect>
                <v:rect id="矩形 114" o:spid="_x0000_s1137" style="width:66;height:49;left:5946;position:absolute;top:352" coordsize="21600,21600" filled="t" fillcolor="white" stroked="f">
                  <o:lock v:ext="edit" aspectratio="f"/>
                </v:rect>
                <v:rect id="矩形 115" o:spid="_x0000_s1138" style="width:66;height:49;left:5946;position:absolute;top:352" coordsize="21600,21600" filled="f" stroked="t" strokecolor="white">
                  <v:stroke joinstyle="miter"/>
                  <o:lock v:ext="edit" aspectratio="f"/>
                </v:rect>
                <v:line id="直线 116" o:spid="_x0000_s1139" style="position:absolute" from="119580,14160" to="119580,34940" coordsize="21600,21600" stroked="t" strokecolor="gray">
                  <v:stroke joinstyle="round"/>
                  <o:lock v:ext="edit" aspectratio="f"/>
                </v:line>
                <v:rect id="矩形 117" o:spid="_x0000_s1140" style="width:42;height:1039;left:5958;position:absolute;top:708" coordsize="21600,21600" filled="f" stroked="t" strokecolor="black">
                  <v:stroke joinstyle="miter"/>
                  <o:lock v:ext="edit" aspectratio="f"/>
                </v:rect>
                <v:shape id="图片 118" o:spid="_x0000_s1141" type="#_x0000_t75" style="width:330;height:181;left:5820;position:absolute;top:922" coordsize="21600,21600" o:preferrelative="t" filled="f" stroked="f">
                  <v:imagedata r:id="rId34" o:title=""/>
                  <o:lock v:ext="edit" aspectratio="t"/>
                </v:shape>
                <v:shape id="图片 119" o:spid="_x0000_s1142" type="#_x0000_t75" style="width:391;height:196;left:5790;position:absolute;top:914" coordsize="21600,21600" o:preferrelative="t" filled="f" stroked="f">
                  <v:imagedata r:id="rId35" o:title=""/>
                  <o:lock v:ext="edit" aspectratio="t"/>
                </v:shape>
                <v:line id="直线 120" o:spid="_x0000_s1143" style="position:absolute" from="112920,29900" to="126480,29900" coordsize="21600,21600" stroked="t" strokecolor="black">
                  <v:stroke joinstyle="round"/>
                  <o:lock v:ext="edit" aspectratio="f"/>
                </v:line>
                <v:rect id="矩形 121" o:spid="_x0000_s1144" style="width:66;height:49;left:5942;position:absolute;top:1736" coordsize="21600,21600" filled="t" fillcolor="#959595" stroked="f">
                  <o:lock v:ext="edit" aspectratio="f"/>
                </v:rect>
                <v:rect id="矩形 122" o:spid="_x0000_s1145" style="width:66;height:49;left:5942;position:absolute;top:1736" coordsize="21600,21600" filled="f" stroked="t" strokecolor="#959595">
                  <v:stroke joinstyle="miter"/>
                  <o:lock v:ext="edit" aspectratio="f"/>
                </v:rect>
                <w10:wrap type="topAndBottom"/>
              </v:group>
            </w:pict>
          </mc:Fallback>
        </mc:AlternateContent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4439920</wp:posOffset>
            </wp:positionH>
            <wp:positionV relativeFrom="paragraph">
              <wp:posOffset>584835</wp:posOffset>
            </wp:positionV>
            <wp:extent cx="600075" cy="714375"/>
            <wp:effectExtent l="0" t="0" r="0" b="0"/>
            <wp:wrapTopAndBottom/>
            <wp:docPr id="33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837264" name="image29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973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5142865</wp:posOffset>
            </wp:positionH>
            <wp:positionV relativeFrom="paragraph">
              <wp:posOffset>455295</wp:posOffset>
            </wp:positionV>
            <wp:extent cx="598170" cy="838200"/>
            <wp:effectExtent l="0" t="0" r="0" b="0"/>
            <wp:wrapTopAndBottom/>
            <wp:docPr id="3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977447" name="image30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306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2"/>
          <w:sz w:val="21"/>
        </w:rPr>
        <w:t xml:space="preserve">关于如图 </w:t>
      </w:r>
      <w:r>
        <w:rPr>
          <w:rFonts w:ascii="Times New Roman" w:eastAsia="Times New Roman"/>
          <w:sz w:val="21"/>
        </w:rPr>
        <w:t xml:space="preserve">12 </w:t>
      </w:r>
      <w:r>
        <w:rPr>
          <w:spacing w:val="-3"/>
          <w:sz w:val="21"/>
        </w:rPr>
        <w:t>所示的四个实验，下列说法中正确的是</w:t>
      </w:r>
    </w:p>
    <w:p>
      <w:pPr>
        <w:pStyle w:val="BodyText"/>
        <w:spacing w:before="5"/>
        <w:rPr>
          <w:sz w:val="5"/>
        </w:rPr>
      </w:pPr>
    </w:p>
    <w:p>
      <w:pPr>
        <w:spacing w:after="0"/>
        <w:rPr>
          <w:sz w:val="5"/>
        </w:rPr>
        <w:sectPr>
          <w:type w:val="continuous"/>
          <w:pgSz w:w="10320" w:h="14580"/>
          <w:pgMar w:top="1060" w:right="620" w:bottom="1360" w:left="720" w:header="720" w:footer="720" w:gutter="0"/>
          <w:cols w:space="708"/>
        </w:sectPr>
      </w:pPr>
    </w:p>
    <w:p>
      <w:pPr>
        <w:spacing w:before="91"/>
        <w:ind w:left="461" w:right="0" w:firstLine="0"/>
        <w:jc w:val="left"/>
        <w:rPr>
          <w:rFonts w:ascii="楷体" w:eastAsia="楷体" w:hint="eastAsia"/>
          <w:sz w:val="18"/>
        </w:rPr>
      </w:pPr>
      <w:r>
        <w:rPr>
          <w:rFonts w:ascii="楷体" w:eastAsia="楷体" w:hint="eastAsia"/>
          <w:sz w:val="18"/>
        </w:rPr>
        <w:t>甲：将空饮料罐按入水中</w:t>
      </w:r>
    </w:p>
    <w:p>
      <w:pPr>
        <w:spacing w:before="103"/>
        <w:ind w:left="298" w:right="0" w:firstLine="0"/>
        <w:jc w:val="left"/>
        <w:rPr>
          <w:rFonts w:ascii="楷体" w:eastAsia="楷体" w:hint="eastAsia"/>
          <w:sz w:val="18"/>
        </w:rPr>
      </w:pPr>
      <w:r>
        <w:br w:type="column"/>
      </w:r>
      <w:r>
        <w:rPr>
          <w:rFonts w:ascii="楷体" w:eastAsia="楷体" w:hint="eastAsia"/>
          <w:spacing w:val="-28"/>
          <w:sz w:val="18"/>
        </w:rPr>
        <w:t>乙：正方体放入水中</w:t>
      </w:r>
    </w:p>
    <w:p>
      <w:pPr>
        <w:pStyle w:val="BodyText"/>
        <w:spacing w:before="6"/>
        <w:rPr>
          <w:rFonts w:ascii="楷体"/>
          <w:sz w:val="22"/>
        </w:rPr>
      </w:pPr>
      <w:r>
        <w:br w:type="column"/>
      </w:r>
    </w:p>
    <w:p>
      <w:pPr>
        <w:spacing w:before="0"/>
        <w:ind w:left="56" w:right="0" w:firstLine="0"/>
        <w:jc w:val="left"/>
        <w:rPr>
          <w:rFonts w:ascii="Times New Roman" w:eastAsia="Times New Roman"/>
          <w:sz w:val="18"/>
        </w:rPr>
      </w:pPr>
      <w:r>
        <w:rPr>
          <w:spacing w:val="-22"/>
          <w:sz w:val="18"/>
        </w:rPr>
        <w:t xml:space="preserve">图 </w:t>
      </w:r>
      <w:r>
        <w:rPr>
          <w:rFonts w:ascii="Times New Roman" w:eastAsia="Times New Roman"/>
          <w:spacing w:val="-9"/>
          <w:sz w:val="18"/>
        </w:rPr>
        <w:t>12</w:t>
      </w:r>
    </w:p>
    <w:p>
      <w:pPr>
        <w:spacing w:before="62"/>
        <w:ind w:left="-17" w:right="0" w:firstLine="0"/>
        <w:jc w:val="left"/>
        <w:rPr>
          <w:rFonts w:ascii="楷体" w:eastAsia="楷体" w:hint="eastAsia"/>
          <w:sz w:val="18"/>
        </w:rPr>
      </w:pPr>
      <w:r>
        <w:br w:type="column"/>
      </w:r>
      <w:r>
        <w:rPr>
          <w:rFonts w:ascii="楷体" w:eastAsia="楷体" w:hint="eastAsia"/>
          <w:sz w:val="18"/>
        </w:rPr>
        <w:t>丙：简易气压计</w:t>
      </w:r>
    </w:p>
    <w:p>
      <w:pPr>
        <w:spacing w:before="81"/>
        <w:ind w:left="500" w:right="0" w:firstLine="0"/>
        <w:jc w:val="left"/>
        <w:rPr>
          <w:rFonts w:ascii="楷体" w:eastAsia="楷体" w:hint="eastAsia"/>
          <w:sz w:val="18"/>
        </w:rPr>
      </w:pPr>
      <w:r>
        <w:br w:type="column"/>
      </w:r>
      <w:r>
        <w:rPr>
          <w:rFonts w:ascii="楷体" w:eastAsia="楷体" w:hint="eastAsia"/>
          <w:sz w:val="18"/>
        </w:rPr>
        <w:t>丁：自制简易密度计</w:t>
      </w:r>
    </w:p>
    <w:p>
      <w:pPr>
        <w:spacing w:after="0"/>
        <w:jc w:val="left"/>
        <w:rPr>
          <w:rFonts w:ascii="楷体" w:eastAsia="楷体" w:hint="eastAsia"/>
          <w:sz w:val="18"/>
        </w:rPr>
        <w:sectPr>
          <w:type w:val="continuous"/>
          <w:pgSz w:w="10320" w:h="14580"/>
          <w:pgMar w:top="1060" w:right="620" w:bottom="1360" w:left="720" w:header="720" w:footer="720" w:gutter="0"/>
          <w:cols w:num="5" w:space="708" w:equalWidth="0">
            <w:col w:w="2442" w:space="40"/>
            <w:col w:w="1696" w:space="39"/>
            <w:col w:w="465" w:space="39"/>
            <w:col w:w="1245" w:space="40"/>
            <w:col w:w="2974"/>
          </w:cols>
        </w:sectPr>
      </w:pPr>
    </w:p>
    <w:p>
      <w:pPr>
        <w:pStyle w:val="ListParagraph"/>
        <w:numPr>
          <w:ilvl w:val="1"/>
          <w:numId w:val="2"/>
        </w:numPr>
        <w:tabs>
          <w:tab w:val="left" w:pos="919"/>
        </w:tabs>
        <w:spacing w:before="34" w:after="0" w:line="240" w:lineRule="auto"/>
        <w:ind w:left="918" w:right="0" w:hanging="367"/>
        <w:jc w:val="left"/>
        <w:rPr>
          <w:sz w:val="21"/>
        </w:rPr>
      </w:pPr>
      <w:r>
        <w:rPr>
          <w:spacing w:val="-3"/>
          <w:sz w:val="21"/>
        </w:rPr>
        <w:t>甲实验：空饮料罐排开水的体积越大，它所受浮力就越大</w:t>
      </w:r>
    </w:p>
    <w:p>
      <w:pPr>
        <w:pStyle w:val="ListParagraph"/>
        <w:numPr>
          <w:ilvl w:val="1"/>
          <w:numId w:val="2"/>
        </w:numPr>
        <w:tabs>
          <w:tab w:val="left" w:pos="907"/>
        </w:tabs>
        <w:spacing w:before="70" w:after="0" w:line="304" w:lineRule="auto"/>
        <w:ind w:left="552" w:right="1348" w:firstLine="0"/>
        <w:jc w:val="left"/>
        <w:rPr>
          <w:sz w:val="21"/>
        </w:rPr>
      </w:pPr>
      <w:r>
        <w:rPr>
          <w:spacing w:val="-3"/>
          <w:sz w:val="21"/>
        </w:rPr>
        <w:t>乙实验：四面装有橡皮膜的正方体浸没水中，其上表面受水的压力最大</w:t>
      </w:r>
      <w:r>
        <w:rPr>
          <w:rFonts w:ascii="Times New Roman" w:eastAsia="Times New Roman"/>
          <w:spacing w:val="-3"/>
          <w:sz w:val="21"/>
        </w:rPr>
        <w:t>C</w:t>
      </w:r>
      <w:r>
        <w:rPr>
          <w:spacing w:val="-3"/>
          <w:sz w:val="21"/>
        </w:rPr>
        <w:t>．丙实验：拿着简易压强计乘坐电梯，到达的楼层越高，玻璃管内水柱越高</w:t>
      </w:r>
    </w:p>
    <w:p>
      <w:pPr>
        <w:pStyle w:val="BodyText"/>
        <w:spacing w:line="267" w:lineRule="exact"/>
        <w:ind w:left="557"/>
      </w:pPr>
      <w:r>
        <w:rPr>
          <w:rFonts w:ascii="Times New Roman" w:eastAsia="Times New Roman"/>
        </w:rPr>
        <w:t>D</w:t>
      </w:r>
      <w:r>
        <w:t>．丁实验：同一支密度计漂浮在不同液体中，它在密度大液体中露出液面部分较大</w: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71" w:after="0" w:line="240" w:lineRule="auto"/>
        <w:ind w:left="552" w:right="0" w:hanging="421"/>
        <w:jc w:val="left"/>
        <w:rPr>
          <w:sz w:val="21"/>
        </w:rPr>
      </w:pPr>
      <w:r>
        <w:rPr>
          <w:spacing w:val="-3"/>
          <w:sz w:val="21"/>
        </w:rPr>
        <w:t>观察下列四种家用电器的铭牌，判断下列说法中正确的是</w:t>
      </w:r>
    </w:p>
    <w:p>
      <w:pPr>
        <w:pStyle w:val="BodyText"/>
        <w:spacing w:before="9"/>
        <w:rPr>
          <w:sz w:val="10"/>
        </w:rPr>
      </w:pPr>
    </w:p>
    <w:tbl>
      <w:tblPr>
        <w:tblStyle w:val="TableNormal"/>
        <w:tblW w:w="0" w:type="auto"/>
        <w:tblInd w:w="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1"/>
        <w:gridCol w:w="285"/>
        <w:gridCol w:w="1705"/>
        <w:gridCol w:w="277"/>
        <w:gridCol w:w="1709"/>
        <w:gridCol w:w="287"/>
        <w:gridCol w:w="1693"/>
      </w:tblGrid>
      <w:tr>
        <w:tblPrEx>
          <w:tblW w:w="0" w:type="auto"/>
          <w:tblInd w:w="570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/>
        </w:trPr>
        <w:tc>
          <w:tcPr>
            <w:tcW w:w="1711" w:type="dxa"/>
            <w:tcBorders>
              <w:bottom w:val="nil"/>
            </w:tcBorders>
          </w:tcPr>
          <w:p>
            <w:pPr>
              <w:pStyle w:val="TableParagraph"/>
              <w:spacing w:before="25" w:line="258" w:lineRule="exact"/>
              <w:ind w:left="541"/>
              <w:rPr>
                <w:sz w:val="21"/>
              </w:rPr>
            </w:pPr>
            <w:r>
              <w:rPr>
                <w:sz w:val="21"/>
              </w:rPr>
              <w:t>电风扇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5" w:type="dxa"/>
            <w:tcBorders>
              <w:bottom w:val="nil"/>
            </w:tcBorders>
          </w:tcPr>
          <w:p>
            <w:pPr>
              <w:pStyle w:val="TableParagraph"/>
              <w:spacing w:before="25" w:line="258" w:lineRule="exact"/>
              <w:ind w:left="538"/>
              <w:rPr>
                <w:sz w:val="21"/>
              </w:rPr>
            </w:pPr>
            <w:r>
              <w:rPr>
                <w:sz w:val="21"/>
              </w:rPr>
              <w:t>空调机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  <w:tcBorders>
              <w:bottom w:val="nil"/>
            </w:tcBorders>
          </w:tcPr>
          <w:p>
            <w:pPr>
              <w:pStyle w:val="TableParagraph"/>
              <w:spacing w:before="25" w:line="258" w:lineRule="exact"/>
              <w:ind w:left="435"/>
              <w:rPr>
                <w:sz w:val="21"/>
              </w:rPr>
            </w:pPr>
            <w:r>
              <w:rPr>
                <w:sz w:val="21"/>
              </w:rPr>
              <w:t>电热水器</w:t>
            </w:r>
          </w:p>
        </w:tc>
        <w:tc>
          <w:tcPr>
            <w:tcW w:w="2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3" w:type="dxa"/>
            <w:tcBorders>
              <w:bottom w:val="nil"/>
            </w:tcBorders>
          </w:tcPr>
          <w:p>
            <w:pPr>
              <w:pStyle w:val="TableParagraph"/>
              <w:spacing w:before="23"/>
              <w:ind w:left="532"/>
              <w:rPr>
                <w:sz w:val="21"/>
              </w:rPr>
            </w:pPr>
            <w:r>
              <w:rPr>
                <w:sz w:val="21"/>
              </w:rPr>
              <w:t>电视机</w:t>
            </w:r>
          </w:p>
        </w:tc>
      </w:tr>
      <w:tr>
        <w:tblPrEx>
          <w:tblW w:w="0" w:type="auto"/>
          <w:tblInd w:w="57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/>
        </w:trPr>
        <w:tc>
          <w:tcPr>
            <w:tcW w:w="171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ind w:left="114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pacing w:val="-12"/>
                <w:sz w:val="21"/>
              </w:rPr>
              <w:t xml:space="preserve">额定电压 </w:t>
            </w:r>
            <w:r>
              <w:rPr>
                <w:rFonts w:ascii="Times New Roman" w:eastAsia="Times New Roman"/>
                <w:sz w:val="21"/>
              </w:rPr>
              <w:t>220V</w:t>
            </w:r>
          </w:p>
          <w:p>
            <w:pPr>
              <w:pStyle w:val="TableParagraph"/>
              <w:spacing w:before="44"/>
              <w:ind w:left="114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pacing w:val="-11"/>
                <w:sz w:val="21"/>
              </w:rPr>
              <w:t xml:space="preserve">工作频率 </w:t>
            </w:r>
            <w:r>
              <w:rPr>
                <w:rFonts w:ascii="Times New Roman" w:eastAsia="Times New Roman"/>
                <w:sz w:val="21"/>
              </w:rPr>
              <w:t>50Hz</w:t>
            </w:r>
          </w:p>
          <w:p>
            <w:pPr>
              <w:pStyle w:val="TableParagraph"/>
              <w:spacing w:before="43" w:line="236" w:lineRule="exact"/>
              <w:ind w:left="114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 xml:space="preserve">额定功率 </w:t>
            </w:r>
            <w:r>
              <w:rPr>
                <w:rFonts w:ascii="Times New Roman" w:eastAsia="Times New Roman"/>
                <w:sz w:val="21"/>
              </w:rPr>
              <w:t>100W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ind w:left="115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pacing w:val="-12"/>
                <w:sz w:val="21"/>
              </w:rPr>
              <w:t xml:space="preserve">额定电压 </w:t>
            </w:r>
            <w:r>
              <w:rPr>
                <w:rFonts w:ascii="Times New Roman" w:eastAsia="Times New Roman"/>
                <w:sz w:val="21"/>
              </w:rPr>
              <w:t>220V</w:t>
            </w:r>
          </w:p>
          <w:p>
            <w:pPr>
              <w:pStyle w:val="TableParagraph"/>
              <w:spacing w:before="44"/>
              <w:ind w:left="115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pacing w:val="-11"/>
                <w:sz w:val="21"/>
              </w:rPr>
              <w:t xml:space="preserve">工作频率 </w:t>
            </w:r>
            <w:r>
              <w:rPr>
                <w:rFonts w:ascii="Times New Roman" w:eastAsia="Times New Roman"/>
                <w:sz w:val="21"/>
              </w:rPr>
              <w:t>50Hz</w:t>
            </w:r>
          </w:p>
          <w:p>
            <w:pPr>
              <w:pStyle w:val="TableParagraph"/>
              <w:spacing w:before="43" w:line="236" w:lineRule="exact"/>
              <w:ind w:left="115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 xml:space="preserve">额定功率 </w:t>
            </w:r>
            <w:r>
              <w:rPr>
                <w:rFonts w:ascii="Times New Roman" w:eastAsia="Times New Roman"/>
                <w:sz w:val="21"/>
              </w:rPr>
              <w:t>1300W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ind w:left="113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pacing w:val="-12"/>
                <w:sz w:val="21"/>
              </w:rPr>
              <w:t xml:space="preserve">额定电压 </w:t>
            </w:r>
            <w:r>
              <w:rPr>
                <w:rFonts w:ascii="Times New Roman" w:eastAsia="Times New Roman"/>
                <w:sz w:val="21"/>
              </w:rPr>
              <w:t>220V</w:t>
            </w:r>
          </w:p>
          <w:p>
            <w:pPr>
              <w:pStyle w:val="TableParagraph"/>
              <w:spacing w:before="44"/>
              <w:ind w:left="113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pacing w:val="-11"/>
                <w:sz w:val="21"/>
              </w:rPr>
              <w:t xml:space="preserve">工作频率 </w:t>
            </w:r>
            <w:r>
              <w:rPr>
                <w:rFonts w:ascii="Times New Roman" w:eastAsia="Times New Roman"/>
                <w:sz w:val="21"/>
              </w:rPr>
              <w:t>50Hz</w:t>
            </w:r>
          </w:p>
          <w:p>
            <w:pPr>
              <w:pStyle w:val="TableParagraph"/>
              <w:spacing w:before="43" w:line="236" w:lineRule="exact"/>
              <w:ind w:left="113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 xml:space="preserve">额定功率 </w:t>
            </w:r>
            <w:r>
              <w:rPr>
                <w:rFonts w:ascii="Times New Roman" w:eastAsia="Times New Roman"/>
                <w:sz w:val="21"/>
              </w:rPr>
              <w:t>2000W</w:t>
            </w:r>
          </w:p>
        </w:tc>
        <w:tc>
          <w:tcPr>
            <w:tcW w:w="2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7"/>
              <w:ind w:left="115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pacing w:val="-12"/>
                <w:sz w:val="21"/>
              </w:rPr>
              <w:t xml:space="preserve">额定电压 </w:t>
            </w:r>
            <w:r>
              <w:rPr>
                <w:rFonts w:ascii="Times New Roman" w:eastAsia="Times New Roman"/>
                <w:sz w:val="21"/>
              </w:rPr>
              <w:t>220V</w:t>
            </w:r>
          </w:p>
          <w:p>
            <w:pPr>
              <w:pStyle w:val="TableParagraph"/>
              <w:spacing w:before="43"/>
              <w:ind w:left="115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pacing w:val="-11"/>
                <w:sz w:val="21"/>
              </w:rPr>
              <w:t xml:space="preserve">工作频率 </w:t>
            </w:r>
            <w:r>
              <w:rPr>
                <w:rFonts w:ascii="Times New Roman" w:eastAsia="Times New Roman"/>
                <w:sz w:val="21"/>
              </w:rPr>
              <w:t>50Hz</w:t>
            </w:r>
          </w:p>
          <w:p>
            <w:pPr>
              <w:pStyle w:val="TableParagraph"/>
              <w:spacing w:before="43" w:line="252" w:lineRule="exact"/>
              <w:ind w:left="115"/>
              <w:rPr>
                <w:rFonts w:ascii="Times New Roman" w:eastAsia="Times New Roman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 xml:space="preserve">额定功率 </w:t>
            </w:r>
            <w:r>
              <w:rPr>
                <w:rFonts w:ascii="Times New Roman" w:eastAsia="Times New Roman"/>
                <w:sz w:val="21"/>
              </w:rPr>
              <w:t>200W</w:t>
            </w:r>
          </w:p>
        </w:tc>
      </w:tr>
    </w:tbl>
    <w:p>
      <w:pPr>
        <w:pStyle w:val="BodyText"/>
        <w:rPr>
          <w:sz w:val="16"/>
        </w:rPr>
      </w:pPr>
    </w:p>
    <w:p>
      <w:pPr>
        <w:pStyle w:val="BodyText"/>
        <w:spacing w:line="302" w:lineRule="auto"/>
        <w:ind w:left="552" w:right="3451"/>
      </w:pPr>
      <w:r>
        <w:rPr>
          <w:rFonts w:ascii="Times New Roman" w:eastAsia="Times New Roman"/>
        </w:rPr>
        <w:t>A</w:t>
      </w:r>
      <w:r>
        <w:t>．空调机消耗的电能不一定比电视机消耗的电能多</w:t>
      </w:r>
      <w:r>
        <w:rPr>
          <w:rFonts w:ascii="Times New Roman" w:eastAsia="Times New Roman"/>
        </w:rPr>
        <w:t>B</w:t>
      </w:r>
      <w:r>
        <w:t>．四种家用电器正常工作时，电风扇的工作电流最大</w:t>
      </w:r>
    </w:p>
    <w:p>
      <w:pPr>
        <w:pStyle w:val="BodyText"/>
        <w:spacing w:before="1" w:line="304" w:lineRule="auto"/>
        <w:ind w:left="552" w:right="2834"/>
        <w:rPr>
          <w:rFonts w:ascii="Times New Roman" w:eastAsia="Times New Roman"/>
        </w:rPr>
      </w:pPr>
      <w:r>
        <w:rPr>
          <w:rFonts w:ascii="Times New Roman" w:eastAsia="Times New Roman"/>
        </w:rPr>
        <w:t>C</w:t>
      </w:r>
      <w:r>
        <w:rPr>
          <w:spacing w:val="-3"/>
        </w:rPr>
        <w:t>．四种家用电器正常工作时，电流通过电热水器做功最快</w:t>
      </w:r>
      <w:r>
        <w:rPr>
          <w:rFonts w:ascii="Times New Roman" w:eastAsia="Times New Roman"/>
          <w:spacing w:val="-3"/>
        </w:rPr>
        <w:t>D</w:t>
      </w:r>
      <w:r>
        <w:rPr>
          <w:spacing w:val="-9"/>
        </w:rPr>
        <w:t xml:space="preserve">．电热水器接在 </w:t>
      </w:r>
      <w:r>
        <w:rPr>
          <w:rFonts w:ascii="Times New Roman" w:eastAsia="Times New Roman"/>
          <w:spacing w:val="-3"/>
        </w:rPr>
        <w:t xml:space="preserve">110V </w:t>
      </w:r>
      <w:r>
        <w:rPr>
          <w:spacing w:val="-6"/>
        </w:rPr>
        <w:t xml:space="preserve">的电路中，它的实际功率约为 </w:t>
      </w:r>
      <w:r>
        <w:rPr>
          <w:rFonts w:ascii="Times New Roman" w:eastAsia="Times New Roman"/>
        </w:rPr>
        <w:t>1000W</w:t>
      </w:r>
    </w:p>
    <w:p>
      <w:pPr>
        <w:spacing w:after="0" w:line="304" w:lineRule="auto"/>
        <w:rPr>
          <w:rFonts w:ascii="Times New Roman" w:eastAsia="Times New Roman"/>
        </w:rPr>
        <w:sectPr>
          <w:type w:val="continuous"/>
          <w:pgSz w:w="10320" w:h="14580"/>
          <w:pgMar w:top="1060" w:right="620" w:bottom="1360" w:left="720" w:header="720" w:footer="720" w:gutter="0"/>
          <w:cols w:space="708"/>
        </w:sectPr>
      </w:pPr>
    </w:p>
    <w:p>
      <w:pPr>
        <w:pStyle w:val="BodyText"/>
        <w:spacing w:before="9"/>
        <w:rPr>
          <w:rFonts w:ascii="Times New Roman"/>
          <w:sz w:val="2"/>
        </w:rPr>
      </w:pPr>
    </w:p>
    <w:p>
      <w:pPr>
        <w:pStyle w:val="BodyText"/>
        <w:spacing w:line="20" w:lineRule="exact"/>
        <w:ind w:left="95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5509260" cy="9525"/>
                <wp:effectExtent l="0" t="0" r="0" b="0"/>
                <wp:docPr id="249" name="组合 12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509260" cy="9525"/>
                          <a:chOff x="0" y="0"/>
                          <a:chExt cx="8676" cy="15"/>
                        </a:xfrm>
                      </wpg:grpSpPr>
                      <wps:wsp xmlns:wps="http://schemas.microsoft.com/office/word/2010/wordprocessingShape">
                        <wps:cNvPr id="248" name="直线 124"/>
                        <wps:cNvSpPr/>
                        <wps:spPr>
                          <a:xfrm>
                            <a:off x="0" y="7"/>
                            <a:ext cx="8676" cy="0"/>
                          </a:xfrm>
                          <a:prstGeom prst="line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3" o:spid="_x0000_i1146" style="width:433.8pt;height:0.75pt" coordsize="8676,15">
                <o:lock v:ext="edit" aspectratio="f"/>
                <v:line id="直线 124" o:spid="_x0000_s1147" style="position:absolute" from="0,140" to="173520,140" coordsize="21600,21600" stroked="t" strokecolor="black">
                  <v:stroke joinstyle="round"/>
                  <o:lock v:ext="edit" aspectratio="f"/>
                </v:line>
                <w10:anchorlock/>
              </v:group>
            </w:pict>
          </mc:Fallback>
        </mc:AlternateContent>
      </w:r>
    </w:p>
    <w:p>
      <w:pPr>
        <w:pStyle w:val="BodyText"/>
        <w:spacing w:before="11"/>
        <w:ind w:left="132"/>
      </w:pPr>
      <w:r>
        <w:rPr>
          <w:b/>
        </w:rPr>
        <w:t>三、实验解答题</w:t>
      </w:r>
      <w:r>
        <w:t xml:space="preserve">（共 </w:t>
      </w:r>
      <w:r>
        <w:rPr>
          <w:rFonts w:ascii="Times New Roman" w:eastAsia="Times New Roman"/>
        </w:rPr>
        <w:t xml:space="preserve">53 </w:t>
      </w:r>
      <w:r>
        <w:t>分，</w:t>
      </w:r>
      <w:r>
        <w:rPr>
          <w:rFonts w:ascii="Times New Roman" w:eastAsia="Times New Roman"/>
        </w:rPr>
        <w:t xml:space="preserve">29 </w:t>
      </w:r>
      <w:r>
        <w:t xml:space="preserve">题 </w:t>
      </w:r>
      <w:r>
        <w:rPr>
          <w:rFonts w:ascii="Times New Roman" w:eastAsia="Times New Roman"/>
        </w:rPr>
        <w:t xml:space="preserve">5 </w:t>
      </w:r>
      <w:r>
        <w:t xml:space="preserve">分；其他题每图、每空各 </w:t>
      </w:r>
      <w:r>
        <w:rPr>
          <w:rFonts w:ascii="Times New Roman" w:eastAsia="Times New Roman"/>
        </w:rPr>
        <w:t xml:space="preserve">2 </w:t>
      </w:r>
      <w:r>
        <w:t>分）</w:t>
      </w:r>
    </w:p>
    <w:p>
      <w:pPr>
        <w:pStyle w:val="ListParagraph"/>
        <w:numPr>
          <w:ilvl w:val="0"/>
          <w:numId w:val="2"/>
        </w:numPr>
        <w:tabs>
          <w:tab w:val="left" w:pos="553"/>
          <w:tab w:val="left" w:pos="4755"/>
        </w:tabs>
        <w:spacing w:before="72" w:after="0" w:line="240" w:lineRule="auto"/>
        <w:ind w:left="552" w:right="0" w:hanging="421"/>
        <w:jc w:val="left"/>
        <w:rPr>
          <w:sz w:val="21"/>
        </w:rPr>
      </w:pPr>
      <w:r>
        <w:rPr>
          <w:sz w:val="21"/>
        </w:rPr>
        <w:t>（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）如图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/>
          <w:sz w:val="21"/>
        </w:rPr>
        <w:t>13</w:t>
      </w:r>
      <w:r>
        <w:rPr>
          <w:rFonts w:ascii="Times New Roman" w:eastAsia="Times New Roman"/>
          <w:spacing w:val="7"/>
          <w:sz w:val="21"/>
        </w:rPr>
        <w:t xml:space="preserve"> </w:t>
      </w:r>
      <w:r>
        <w:rPr>
          <w:spacing w:val="-3"/>
          <w:sz w:val="21"/>
        </w:rPr>
        <w:t>所</w:t>
      </w:r>
      <w:r>
        <w:rPr>
          <w:sz w:val="21"/>
        </w:rPr>
        <w:t>示</w:t>
      </w:r>
      <w:r>
        <w:rPr>
          <w:spacing w:val="-3"/>
          <w:sz w:val="21"/>
        </w:rPr>
        <w:t>，</w:t>
      </w:r>
      <w:r>
        <w:rPr>
          <w:sz w:val="21"/>
        </w:rPr>
        <w:t>物</w:t>
      </w:r>
      <w:r>
        <w:rPr>
          <w:spacing w:val="-3"/>
          <w:sz w:val="21"/>
        </w:rPr>
        <w:t>块</w:t>
      </w:r>
      <w:r>
        <w:rPr>
          <w:sz w:val="21"/>
        </w:rPr>
        <w:t>的长</w:t>
      </w:r>
      <w:r>
        <w:rPr>
          <w:spacing w:val="-3"/>
          <w:sz w:val="21"/>
        </w:rPr>
        <w:t>度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pacing w:val="-3"/>
          <w:sz w:val="21"/>
        </w:rPr>
        <w:t>cm</w:t>
      </w:r>
      <w:r>
        <w:rPr>
          <w:sz w:val="21"/>
        </w:rPr>
        <w:t>。</w:t>
      </w:r>
    </w:p>
    <w:p>
      <w:pPr>
        <w:pStyle w:val="BodyText"/>
        <w:tabs>
          <w:tab w:val="left" w:pos="5247"/>
        </w:tabs>
        <w:spacing w:before="72"/>
        <w:ind w:left="557"/>
      </w:pPr>
      <w:r>
        <w:t>（</w:t>
      </w:r>
      <w:r>
        <w:rPr>
          <w:rFonts w:ascii="Times New Roman" w:eastAsia="Times New Roman"/>
        </w:rPr>
        <w:t>2</w:t>
      </w:r>
      <w:r>
        <w:t>）如图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14</w:t>
      </w:r>
      <w:r>
        <w:rPr>
          <w:rFonts w:ascii="Times New Roman" w:eastAsia="Times New Roman"/>
          <w:spacing w:val="3"/>
        </w:rPr>
        <w:t xml:space="preserve"> </w:t>
      </w:r>
      <w:r>
        <w:rPr>
          <w:spacing w:val="-3"/>
        </w:rPr>
        <w:t>所</w:t>
      </w:r>
      <w:r>
        <w:t>示，弹</w:t>
      </w:r>
      <w:r>
        <w:rPr>
          <w:spacing w:val="-3"/>
        </w:rPr>
        <w:t>簧</w:t>
      </w:r>
      <w:r>
        <w:t>测力</w:t>
      </w:r>
      <w:r>
        <w:rPr>
          <w:spacing w:val="-3"/>
        </w:rPr>
        <w:t>计</w:t>
      </w:r>
      <w:r>
        <w:t>的</w:t>
      </w:r>
      <w:r>
        <w:rPr>
          <w:spacing w:val="-3"/>
        </w:rPr>
        <w:t>示</w:t>
      </w:r>
      <w:r>
        <w:t>数为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eastAsia="Times New Roman"/>
        </w:rPr>
        <w:t>N</w:t>
      </w:r>
      <w:r>
        <w:t>。</w: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71" w:after="0" w:line="240" w:lineRule="auto"/>
        <w:ind w:left="552" w:right="0" w:hanging="421"/>
        <w:jc w:val="left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page">
                  <wp:posOffset>3268345</wp:posOffset>
                </wp:positionH>
                <wp:positionV relativeFrom="paragraph">
                  <wp:posOffset>300990</wp:posOffset>
                </wp:positionV>
                <wp:extent cx="927100" cy="885825"/>
                <wp:effectExtent l="0" t="0" r="6350" b="9525"/>
                <wp:wrapNone/>
                <wp:docPr id="342" name="组合 12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927100" cy="885825"/>
                          <a:chOff x="5148" y="474"/>
                          <a:chExt cx="1460" cy="1395"/>
                        </a:xfrm>
                      </wpg:grpSpPr>
                      <wps:wsp xmlns:wps="http://schemas.microsoft.com/office/word/2010/wordprocessingShape">
                        <wps:cNvPr id="318" name="矩形 126"/>
                        <wps:cNvSpPr/>
                        <wps:spPr>
                          <a:xfrm>
                            <a:off x="5208" y="1446"/>
                            <a:ext cx="183" cy="22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19" name="直线 127"/>
                        <wps:cNvSpPr/>
                        <wps:spPr>
                          <a:xfrm>
                            <a:off x="5306" y="1247"/>
                            <a:ext cx="0" cy="177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20" name="矩形 128"/>
                        <wps:cNvSpPr/>
                        <wps:spPr>
                          <a:xfrm>
                            <a:off x="5235" y="677"/>
                            <a:ext cx="132" cy="4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21" name="任意多边形 129"/>
                        <wps:cNvSpPr/>
                        <wps:spPr>
                          <a:xfrm>
                            <a:off x="5271" y="610"/>
                            <a:ext cx="84" cy="510"/>
                          </a:xfrm>
                          <a:custGeom>
                            <a:avLst/>
                            <a:gdLst/>
                            <a:pathLst>
                              <a:path fill="norm" h="510" w="84" stroke="1">
                                <a:moveTo>
                                  <a:pt x="15" y="158"/>
                                </a:moveTo>
                                <a:lnTo>
                                  <a:pt x="45" y="185"/>
                                </a:lnTo>
                                <a:moveTo>
                                  <a:pt x="45" y="185"/>
                                </a:moveTo>
                                <a:lnTo>
                                  <a:pt x="15" y="211"/>
                                </a:lnTo>
                                <a:moveTo>
                                  <a:pt x="15" y="211"/>
                                </a:moveTo>
                                <a:lnTo>
                                  <a:pt x="45" y="238"/>
                                </a:lnTo>
                                <a:moveTo>
                                  <a:pt x="45" y="238"/>
                                </a:moveTo>
                                <a:lnTo>
                                  <a:pt x="15" y="264"/>
                                </a:lnTo>
                                <a:moveTo>
                                  <a:pt x="15" y="264"/>
                                </a:moveTo>
                                <a:lnTo>
                                  <a:pt x="45" y="291"/>
                                </a:lnTo>
                                <a:moveTo>
                                  <a:pt x="45" y="291"/>
                                </a:moveTo>
                                <a:lnTo>
                                  <a:pt x="15" y="317"/>
                                </a:lnTo>
                                <a:moveTo>
                                  <a:pt x="15" y="317"/>
                                </a:moveTo>
                                <a:lnTo>
                                  <a:pt x="45" y="344"/>
                                </a:lnTo>
                                <a:moveTo>
                                  <a:pt x="45" y="344"/>
                                </a:moveTo>
                                <a:lnTo>
                                  <a:pt x="15" y="370"/>
                                </a:lnTo>
                                <a:moveTo>
                                  <a:pt x="32" y="364"/>
                                </a:moveTo>
                                <a:lnTo>
                                  <a:pt x="32" y="510"/>
                                </a:lnTo>
                                <a:moveTo>
                                  <a:pt x="8" y="133"/>
                                </a:moveTo>
                                <a:lnTo>
                                  <a:pt x="84" y="133"/>
                                </a:lnTo>
                                <a:moveTo>
                                  <a:pt x="31" y="0"/>
                                </a:moveTo>
                                <a:lnTo>
                                  <a:pt x="19" y="3"/>
                                </a:lnTo>
                                <a:lnTo>
                                  <a:pt x="9" y="9"/>
                                </a:lnTo>
                                <a:lnTo>
                                  <a:pt x="2" y="19"/>
                                </a:lnTo>
                                <a:lnTo>
                                  <a:pt x="0" y="30"/>
                                </a:lnTo>
                                <a:lnTo>
                                  <a:pt x="2" y="42"/>
                                </a:lnTo>
                                <a:lnTo>
                                  <a:pt x="9" y="51"/>
                                </a:lnTo>
                                <a:lnTo>
                                  <a:pt x="19" y="58"/>
                                </a:lnTo>
                                <a:lnTo>
                                  <a:pt x="31" y="60"/>
                                </a:lnTo>
                                <a:lnTo>
                                  <a:pt x="43" y="58"/>
                                </a:lnTo>
                                <a:lnTo>
                                  <a:pt x="53" y="51"/>
                                </a:lnTo>
                                <a:lnTo>
                                  <a:pt x="60" y="42"/>
                                </a:lnTo>
                                <a:lnTo>
                                  <a:pt x="62" y="30"/>
                                </a:lnTo>
                                <a:lnTo>
                                  <a:pt x="60" y="19"/>
                                </a:lnTo>
                                <a:lnTo>
                                  <a:pt x="53" y="9"/>
                                </a:lnTo>
                                <a:lnTo>
                                  <a:pt x="43" y="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22" name="任意多边形 130"/>
                        <wps:cNvSpPr/>
                        <wps:spPr>
                          <a:xfrm>
                            <a:off x="5282" y="1194"/>
                            <a:ext cx="47" cy="53"/>
                          </a:xfrm>
                          <a:custGeom>
                            <a:avLst/>
                            <a:gdLst/>
                            <a:pathLst>
                              <a:path fill="norm" h="53" w="47" stroke="1">
                                <a:moveTo>
                                  <a:pt x="23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"/>
                                </a:lnTo>
                                <a:lnTo>
                                  <a:pt x="0" y="41"/>
                                </a:lnTo>
                                <a:lnTo>
                                  <a:pt x="11" y="53"/>
                                </a:lnTo>
                                <a:lnTo>
                                  <a:pt x="23" y="53"/>
                                </a:lnTo>
                                <a:lnTo>
                                  <a:pt x="36" y="53"/>
                                </a:lnTo>
                                <a:lnTo>
                                  <a:pt x="47" y="41"/>
                                </a:lnTo>
                                <a:lnTo>
                                  <a:pt x="47" y="27"/>
                                </a:lnTo>
                                <a:lnTo>
                                  <a:pt x="47" y="12"/>
                                </a:lnTo>
                                <a:lnTo>
                                  <a:pt x="36" y="0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23" name="矩形 131"/>
                        <wps:cNvSpPr/>
                        <wps:spPr>
                          <a:xfrm>
                            <a:off x="5243" y="1158"/>
                            <a:ext cx="47" cy="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24" name="直线 132"/>
                        <wps:cNvSpPr/>
                        <wps:spPr>
                          <a:xfrm>
                            <a:off x="5302" y="1104"/>
                            <a:ext cx="0" cy="9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25" name="任意多边形 133"/>
                        <wps:cNvSpPr/>
                        <wps:spPr>
                          <a:xfrm>
                            <a:off x="5148" y="534"/>
                            <a:ext cx="337" cy="456"/>
                          </a:xfrm>
                          <a:custGeom>
                            <a:avLst/>
                            <a:gdLst/>
                            <a:pathLst>
                              <a:path fill="norm" h="456" w="337" stroke="1">
                                <a:moveTo>
                                  <a:pt x="133" y="456"/>
                                </a:moveTo>
                                <a:lnTo>
                                  <a:pt x="212" y="456"/>
                                </a:lnTo>
                                <a:moveTo>
                                  <a:pt x="0" y="0"/>
                                </a:moveTo>
                                <a:lnTo>
                                  <a:pt x="337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26" name="图片 13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5148" y="474"/>
                            <a:ext cx="337" cy="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27" name="直线 135"/>
                        <wps:cNvSpPr/>
                        <wps:spPr>
                          <a:xfrm>
                            <a:off x="5298" y="534"/>
                            <a:ext cx="0" cy="7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28" name="任意多边形 136"/>
                        <wps:cNvSpPr/>
                        <wps:spPr>
                          <a:xfrm>
                            <a:off x="5382" y="484"/>
                            <a:ext cx="1218" cy="1377"/>
                          </a:xfrm>
                          <a:custGeom>
                            <a:avLst/>
                            <a:gdLst/>
                            <a:pathLst>
                              <a:path fill="norm" h="1377" w="1218" stroke="1">
                                <a:moveTo>
                                  <a:pt x="729" y="0"/>
                                </a:moveTo>
                                <a:lnTo>
                                  <a:pt x="661" y="7"/>
                                </a:lnTo>
                                <a:lnTo>
                                  <a:pt x="595" y="26"/>
                                </a:lnTo>
                                <a:lnTo>
                                  <a:pt x="532" y="58"/>
                                </a:lnTo>
                                <a:lnTo>
                                  <a:pt x="473" y="101"/>
                                </a:lnTo>
                                <a:lnTo>
                                  <a:pt x="419" y="156"/>
                                </a:lnTo>
                                <a:lnTo>
                                  <a:pt x="371" y="220"/>
                                </a:lnTo>
                                <a:lnTo>
                                  <a:pt x="329" y="293"/>
                                </a:lnTo>
                                <a:lnTo>
                                  <a:pt x="293" y="376"/>
                                </a:lnTo>
                                <a:lnTo>
                                  <a:pt x="0" y="393"/>
                                </a:lnTo>
                                <a:lnTo>
                                  <a:pt x="242" y="628"/>
                                </a:lnTo>
                                <a:lnTo>
                                  <a:pt x="241" y="643"/>
                                </a:lnTo>
                                <a:lnTo>
                                  <a:pt x="240" y="658"/>
                                </a:lnTo>
                                <a:lnTo>
                                  <a:pt x="240" y="673"/>
                                </a:lnTo>
                                <a:lnTo>
                                  <a:pt x="240" y="689"/>
                                </a:lnTo>
                                <a:lnTo>
                                  <a:pt x="244" y="775"/>
                                </a:lnTo>
                                <a:lnTo>
                                  <a:pt x="255" y="858"/>
                                </a:lnTo>
                                <a:lnTo>
                                  <a:pt x="273" y="938"/>
                                </a:lnTo>
                                <a:lnTo>
                                  <a:pt x="297" y="1012"/>
                                </a:lnTo>
                                <a:lnTo>
                                  <a:pt x="327" y="1082"/>
                                </a:lnTo>
                                <a:lnTo>
                                  <a:pt x="363" y="1146"/>
                                </a:lnTo>
                                <a:lnTo>
                                  <a:pt x="404" y="1203"/>
                                </a:lnTo>
                                <a:lnTo>
                                  <a:pt x="449" y="1254"/>
                                </a:lnTo>
                                <a:lnTo>
                                  <a:pt x="499" y="1297"/>
                                </a:lnTo>
                                <a:lnTo>
                                  <a:pt x="552" y="1331"/>
                                </a:lnTo>
                                <a:lnTo>
                                  <a:pt x="608" y="1356"/>
                                </a:lnTo>
                                <a:lnTo>
                                  <a:pt x="667" y="1372"/>
                                </a:lnTo>
                                <a:lnTo>
                                  <a:pt x="729" y="1377"/>
                                </a:lnTo>
                                <a:lnTo>
                                  <a:pt x="790" y="1372"/>
                                </a:lnTo>
                                <a:lnTo>
                                  <a:pt x="849" y="1356"/>
                                </a:lnTo>
                                <a:lnTo>
                                  <a:pt x="905" y="1331"/>
                                </a:lnTo>
                                <a:lnTo>
                                  <a:pt x="958" y="1297"/>
                                </a:lnTo>
                                <a:lnTo>
                                  <a:pt x="1008" y="1254"/>
                                </a:lnTo>
                                <a:lnTo>
                                  <a:pt x="1053" y="1203"/>
                                </a:lnTo>
                                <a:lnTo>
                                  <a:pt x="1094" y="1146"/>
                                </a:lnTo>
                                <a:lnTo>
                                  <a:pt x="1129" y="1082"/>
                                </a:lnTo>
                                <a:lnTo>
                                  <a:pt x="1160" y="1012"/>
                                </a:lnTo>
                                <a:lnTo>
                                  <a:pt x="1184" y="938"/>
                                </a:lnTo>
                                <a:lnTo>
                                  <a:pt x="1202" y="858"/>
                                </a:lnTo>
                                <a:lnTo>
                                  <a:pt x="1213" y="775"/>
                                </a:lnTo>
                                <a:lnTo>
                                  <a:pt x="1217" y="689"/>
                                </a:lnTo>
                                <a:lnTo>
                                  <a:pt x="1213" y="602"/>
                                </a:lnTo>
                                <a:lnTo>
                                  <a:pt x="1202" y="519"/>
                                </a:lnTo>
                                <a:lnTo>
                                  <a:pt x="1184" y="440"/>
                                </a:lnTo>
                                <a:lnTo>
                                  <a:pt x="1160" y="365"/>
                                </a:lnTo>
                                <a:lnTo>
                                  <a:pt x="1129" y="295"/>
                                </a:lnTo>
                                <a:lnTo>
                                  <a:pt x="1094" y="231"/>
                                </a:lnTo>
                                <a:lnTo>
                                  <a:pt x="1053" y="174"/>
                                </a:lnTo>
                                <a:lnTo>
                                  <a:pt x="1008" y="124"/>
                                </a:lnTo>
                                <a:lnTo>
                                  <a:pt x="958" y="81"/>
                                </a:lnTo>
                                <a:lnTo>
                                  <a:pt x="905" y="47"/>
                                </a:lnTo>
                                <a:lnTo>
                                  <a:pt x="849" y="21"/>
                                </a:lnTo>
                                <a:lnTo>
                                  <a:pt x="790" y="6"/>
                                </a:lnTo>
                                <a:lnTo>
                                  <a:pt x="7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29" name="任意多边形 137"/>
                        <wps:cNvSpPr/>
                        <wps:spPr>
                          <a:xfrm>
                            <a:off x="5382" y="484"/>
                            <a:ext cx="1218" cy="1377"/>
                          </a:xfrm>
                          <a:custGeom>
                            <a:avLst/>
                            <a:gdLst/>
                            <a:pathLst>
                              <a:path fill="norm" h="1377" w="1218" stroke="1">
                                <a:moveTo>
                                  <a:pt x="293" y="376"/>
                                </a:moveTo>
                                <a:lnTo>
                                  <a:pt x="329" y="293"/>
                                </a:lnTo>
                                <a:lnTo>
                                  <a:pt x="371" y="220"/>
                                </a:lnTo>
                                <a:lnTo>
                                  <a:pt x="419" y="156"/>
                                </a:lnTo>
                                <a:lnTo>
                                  <a:pt x="473" y="101"/>
                                </a:lnTo>
                                <a:lnTo>
                                  <a:pt x="532" y="58"/>
                                </a:lnTo>
                                <a:lnTo>
                                  <a:pt x="595" y="26"/>
                                </a:lnTo>
                                <a:lnTo>
                                  <a:pt x="661" y="7"/>
                                </a:lnTo>
                                <a:lnTo>
                                  <a:pt x="729" y="0"/>
                                </a:lnTo>
                                <a:lnTo>
                                  <a:pt x="790" y="6"/>
                                </a:lnTo>
                                <a:lnTo>
                                  <a:pt x="849" y="21"/>
                                </a:lnTo>
                                <a:lnTo>
                                  <a:pt x="905" y="47"/>
                                </a:lnTo>
                                <a:lnTo>
                                  <a:pt x="958" y="81"/>
                                </a:lnTo>
                                <a:lnTo>
                                  <a:pt x="1008" y="124"/>
                                </a:lnTo>
                                <a:lnTo>
                                  <a:pt x="1053" y="174"/>
                                </a:lnTo>
                                <a:lnTo>
                                  <a:pt x="1094" y="231"/>
                                </a:lnTo>
                                <a:lnTo>
                                  <a:pt x="1129" y="295"/>
                                </a:lnTo>
                                <a:lnTo>
                                  <a:pt x="1160" y="365"/>
                                </a:lnTo>
                                <a:lnTo>
                                  <a:pt x="1184" y="440"/>
                                </a:lnTo>
                                <a:lnTo>
                                  <a:pt x="1202" y="519"/>
                                </a:lnTo>
                                <a:lnTo>
                                  <a:pt x="1213" y="602"/>
                                </a:lnTo>
                                <a:lnTo>
                                  <a:pt x="1217" y="689"/>
                                </a:lnTo>
                                <a:lnTo>
                                  <a:pt x="1213" y="775"/>
                                </a:lnTo>
                                <a:lnTo>
                                  <a:pt x="1202" y="858"/>
                                </a:lnTo>
                                <a:lnTo>
                                  <a:pt x="1184" y="938"/>
                                </a:lnTo>
                                <a:lnTo>
                                  <a:pt x="1160" y="1012"/>
                                </a:lnTo>
                                <a:lnTo>
                                  <a:pt x="1129" y="1082"/>
                                </a:lnTo>
                                <a:lnTo>
                                  <a:pt x="1094" y="1146"/>
                                </a:lnTo>
                                <a:lnTo>
                                  <a:pt x="1053" y="1203"/>
                                </a:lnTo>
                                <a:lnTo>
                                  <a:pt x="1008" y="1254"/>
                                </a:lnTo>
                                <a:lnTo>
                                  <a:pt x="958" y="1297"/>
                                </a:lnTo>
                                <a:lnTo>
                                  <a:pt x="905" y="1331"/>
                                </a:lnTo>
                                <a:lnTo>
                                  <a:pt x="849" y="1356"/>
                                </a:lnTo>
                                <a:lnTo>
                                  <a:pt x="790" y="1372"/>
                                </a:lnTo>
                                <a:lnTo>
                                  <a:pt x="729" y="1377"/>
                                </a:lnTo>
                                <a:lnTo>
                                  <a:pt x="667" y="1372"/>
                                </a:lnTo>
                                <a:lnTo>
                                  <a:pt x="608" y="1356"/>
                                </a:lnTo>
                                <a:lnTo>
                                  <a:pt x="552" y="1331"/>
                                </a:lnTo>
                                <a:lnTo>
                                  <a:pt x="499" y="1297"/>
                                </a:lnTo>
                                <a:lnTo>
                                  <a:pt x="449" y="1254"/>
                                </a:lnTo>
                                <a:lnTo>
                                  <a:pt x="404" y="1203"/>
                                </a:lnTo>
                                <a:lnTo>
                                  <a:pt x="363" y="1146"/>
                                </a:lnTo>
                                <a:lnTo>
                                  <a:pt x="327" y="1082"/>
                                </a:lnTo>
                                <a:lnTo>
                                  <a:pt x="297" y="1012"/>
                                </a:lnTo>
                                <a:lnTo>
                                  <a:pt x="273" y="938"/>
                                </a:lnTo>
                                <a:lnTo>
                                  <a:pt x="255" y="858"/>
                                </a:lnTo>
                                <a:lnTo>
                                  <a:pt x="244" y="775"/>
                                </a:lnTo>
                                <a:lnTo>
                                  <a:pt x="240" y="689"/>
                                </a:lnTo>
                                <a:lnTo>
                                  <a:pt x="240" y="673"/>
                                </a:lnTo>
                                <a:lnTo>
                                  <a:pt x="240" y="658"/>
                                </a:lnTo>
                                <a:lnTo>
                                  <a:pt x="241" y="643"/>
                                </a:lnTo>
                                <a:lnTo>
                                  <a:pt x="242" y="628"/>
                                </a:lnTo>
                                <a:lnTo>
                                  <a:pt x="0" y="393"/>
                                </a:lnTo>
                                <a:lnTo>
                                  <a:pt x="293" y="376"/>
                                </a:lnTo>
                                <a:close/>
                                <a:moveTo>
                                  <a:pt x="726" y="429"/>
                                </a:moveTo>
                                <a:lnTo>
                                  <a:pt x="815" y="429"/>
                                </a:lnTo>
                                <a:moveTo>
                                  <a:pt x="523" y="429"/>
                                </a:moveTo>
                                <a:lnTo>
                                  <a:pt x="599" y="429"/>
                                </a:lnTo>
                                <a:moveTo>
                                  <a:pt x="726" y="515"/>
                                </a:moveTo>
                                <a:lnTo>
                                  <a:pt x="878" y="515"/>
                                </a:lnTo>
                                <a:moveTo>
                                  <a:pt x="472" y="515"/>
                                </a:moveTo>
                                <a:lnTo>
                                  <a:pt x="599" y="515"/>
                                </a:lnTo>
                                <a:moveTo>
                                  <a:pt x="726" y="600"/>
                                </a:moveTo>
                                <a:lnTo>
                                  <a:pt x="815" y="600"/>
                                </a:lnTo>
                                <a:moveTo>
                                  <a:pt x="523" y="600"/>
                                </a:moveTo>
                                <a:lnTo>
                                  <a:pt x="599" y="600"/>
                                </a:lnTo>
                                <a:moveTo>
                                  <a:pt x="726" y="685"/>
                                </a:moveTo>
                                <a:lnTo>
                                  <a:pt x="815" y="685"/>
                                </a:lnTo>
                                <a:moveTo>
                                  <a:pt x="523" y="685"/>
                                </a:moveTo>
                                <a:lnTo>
                                  <a:pt x="599" y="685"/>
                                </a:lnTo>
                                <a:moveTo>
                                  <a:pt x="726" y="770"/>
                                </a:moveTo>
                                <a:lnTo>
                                  <a:pt x="815" y="770"/>
                                </a:lnTo>
                                <a:moveTo>
                                  <a:pt x="523" y="770"/>
                                </a:moveTo>
                                <a:lnTo>
                                  <a:pt x="599" y="770"/>
                                </a:lnTo>
                                <a:moveTo>
                                  <a:pt x="726" y="856"/>
                                </a:moveTo>
                                <a:lnTo>
                                  <a:pt x="815" y="856"/>
                                </a:lnTo>
                                <a:moveTo>
                                  <a:pt x="523" y="856"/>
                                </a:moveTo>
                                <a:lnTo>
                                  <a:pt x="599" y="856"/>
                                </a:lnTo>
                                <a:moveTo>
                                  <a:pt x="726" y="1026"/>
                                </a:moveTo>
                                <a:lnTo>
                                  <a:pt x="815" y="1026"/>
                                </a:lnTo>
                                <a:moveTo>
                                  <a:pt x="523" y="1026"/>
                                </a:moveTo>
                                <a:lnTo>
                                  <a:pt x="599" y="1026"/>
                                </a:lnTo>
                                <a:moveTo>
                                  <a:pt x="726" y="1111"/>
                                </a:moveTo>
                                <a:lnTo>
                                  <a:pt x="815" y="1111"/>
                                </a:lnTo>
                                <a:moveTo>
                                  <a:pt x="523" y="1111"/>
                                </a:moveTo>
                                <a:lnTo>
                                  <a:pt x="599" y="1111"/>
                                </a:lnTo>
                                <a:moveTo>
                                  <a:pt x="726" y="259"/>
                                </a:moveTo>
                                <a:lnTo>
                                  <a:pt x="815" y="259"/>
                                </a:lnTo>
                                <a:moveTo>
                                  <a:pt x="523" y="259"/>
                                </a:moveTo>
                                <a:lnTo>
                                  <a:pt x="599" y="259"/>
                                </a:lnTo>
                                <a:moveTo>
                                  <a:pt x="726" y="344"/>
                                </a:moveTo>
                                <a:lnTo>
                                  <a:pt x="815" y="344"/>
                                </a:lnTo>
                                <a:moveTo>
                                  <a:pt x="523" y="344"/>
                                </a:moveTo>
                                <a:lnTo>
                                  <a:pt x="599" y="344"/>
                                </a:lnTo>
                                <a:moveTo>
                                  <a:pt x="726" y="941"/>
                                </a:moveTo>
                                <a:lnTo>
                                  <a:pt x="878" y="941"/>
                                </a:lnTo>
                                <a:moveTo>
                                  <a:pt x="472" y="941"/>
                                </a:moveTo>
                                <a:lnTo>
                                  <a:pt x="599" y="94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30" name="直线 138"/>
                        <wps:cNvSpPr/>
                        <wps:spPr>
                          <a:xfrm>
                            <a:off x="6045" y="676"/>
                            <a:ext cx="0" cy="968"/>
                          </a:xfrm>
                          <a:prstGeom prst="line">
                            <a:avLst/>
                          </a:prstGeom>
                          <a:ln w="80645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31" name="矩形 139"/>
                        <wps:cNvSpPr/>
                        <wps:spPr>
                          <a:xfrm>
                            <a:off x="5982" y="621"/>
                            <a:ext cx="127" cy="1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32" name="任意多边形 140"/>
                        <wps:cNvSpPr/>
                        <wps:spPr>
                          <a:xfrm>
                            <a:off x="6037" y="676"/>
                            <a:ext cx="15" cy="1087"/>
                          </a:xfrm>
                          <a:custGeom>
                            <a:avLst/>
                            <a:gdLst/>
                            <a:pathLst>
                              <a:path fill="norm" h="1087" w="15" stroke="1">
                                <a:moveTo>
                                  <a:pt x="8" y="0"/>
                                </a:moveTo>
                                <a:lnTo>
                                  <a:pt x="8" y="968"/>
                                </a:lnTo>
                                <a:moveTo>
                                  <a:pt x="0" y="1087"/>
                                </a:moveTo>
                                <a:lnTo>
                                  <a:pt x="15" y="1087"/>
                                </a:lnTo>
                              </a:path>
                            </a:pathLst>
                          </a:custGeom>
                          <a:noFill/>
                          <a:ln w="381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33" name="直线 141"/>
                        <wps:cNvSpPr/>
                        <wps:spPr>
                          <a:xfrm>
                            <a:off x="5944" y="1702"/>
                            <a:ext cx="241" cy="0"/>
                          </a:xfrm>
                          <a:prstGeom prst="line">
                            <a:avLst/>
                          </a:prstGeom>
                          <a:ln w="73660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34" name="矩形 142"/>
                        <wps:cNvSpPr/>
                        <wps:spPr>
                          <a:xfrm>
                            <a:off x="5944" y="1644"/>
                            <a:ext cx="241" cy="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35" name="直线 143"/>
                        <wps:cNvSpPr/>
                        <wps:spPr>
                          <a:xfrm>
                            <a:off x="5931" y="618"/>
                            <a:ext cx="241" cy="0"/>
                          </a:xfrm>
                          <a:prstGeom prst="line">
                            <a:avLst/>
                          </a:prstGeom>
                          <a:ln w="73660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36" name="矩形 144"/>
                        <wps:cNvSpPr/>
                        <wps:spPr>
                          <a:xfrm>
                            <a:off x="5931" y="560"/>
                            <a:ext cx="241" cy="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37" name="任意多边形 145"/>
                        <wps:cNvSpPr/>
                        <wps:spPr>
                          <a:xfrm>
                            <a:off x="5804" y="1140"/>
                            <a:ext cx="470" cy="58"/>
                          </a:xfrm>
                          <a:custGeom>
                            <a:avLst/>
                            <a:gdLst/>
                            <a:pathLst>
                              <a:path fill="norm" h="58" w="470" stroke="1">
                                <a:moveTo>
                                  <a:pt x="235" y="0"/>
                                </a:moveTo>
                                <a:lnTo>
                                  <a:pt x="0" y="29"/>
                                </a:lnTo>
                                <a:lnTo>
                                  <a:pt x="235" y="58"/>
                                </a:lnTo>
                                <a:lnTo>
                                  <a:pt x="470" y="29"/>
                                </a:lnTo>
                                <a:lnTo>
                                  <a:pt x="2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38" name="任意多边形 146"/>
                        <wps:cNvSpPr/>
                        <wps:spPr>
                          <a:xfrm>
                            <a:off x="5804" y="1140"/>
                            <a:ext cx="470" cy="58"/>
                          </a:xfrm>
                          <a:custGeom>
                            <a:avLst/>
                            <a:gdLst/>
                            <a:pathLst>
                              <a:path fill="norm" h="58" w="470" stroke="1">
                                <a:moveTo>
                                  <a:pt x="235" y="0"/>
                                </a:moveTo>
                                <a:lnTo>
                                  <a:pt x="0" y="29"/>
                                </a:lnTo>
                                <a:lnTo>
                                  <a:pt x="235" y="58"/>
                                </a:lnTo>
                                <a:lnTo>
                                  <a:pt x="470" y="29"/>
                                </a:lnTo>
                                <a:lnTo>
                                  <a:pt x="23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39" name="文本框 147"/>
                        <wps:cNvSpPr txBox="1"/>
                        <wps:spPr>
                          <a:xfrm>
                            <a:off x="6255" y="936"/>
                            <a:ext cx="243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8"/>
                                </w:rPr>
                                <w:t>1N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40" name="文本框 148"/>
                        <wps:cNvSpPr txBox="1"/>
                        <wps:spPr>
                          <a:xfrm>
                            <a:off x="5243" y="1493"/>
                            <a:ext cx="15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41" name="文本框 149"/>
                        <wps:cNvSpPr txBox="1"/>
                        <wps:spPr>
                          <a:xfrm>
                            <a:off x="6277" y="1347"/>
                            <a:ext cx="243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8"/>
                                </w:rPr>
                                <w:t>2N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5" o:spid="_x0000_s1148" style="width:73pt;height:69.75pt;margin-top:23.7pt;margin-left:257.35pt;mso-height-relative:page;mso-position-horizontal-relative:page;mso-width-relative:page;position:absolute;z-index:251701248" coordorigin="5148,474" coordsize="1460,1395">
                <o:lock v:ext="edit" aspectratio="f"/>
                <v:rect id="矩形 126" o:spid="_x0000_s1149" style="width:183;height:224;left:5208;position:absolute;top:1446" coordsize="21600,21600" filled="f" stroked="t" strokecolor="black">
                  <v:stroke joinstyle="miter"/>
                  <o:lock v:ext="edit" aspectratio="f"/>
                </v:rect>
                <v:line id="直线 127" o:spid="_x0000_s1150" style="position:absolute" from="106120,24940" to="106120,28480" coordsize="21600,21600" stroked="t" strokecolor="black">
                  <v:stroke joinstyle="round"/>
                  <o:lock v:ext="edit" aspectratio="f"/>
                </v:line>
                <v:rect id="矩形 128" o:spid="_x0000_s1151" style="width:132;height:456;left:5235;position:absolute;top:677" coordsize="21600,21600" filled="f" stroked="t" strokecolor="black">
                  <v:stroke joinstyle="miter"/>
                  <o:lock v:ext="edit" aspectratio="f"/>
                </v:rect>
                <v:shape id="任意多边形 129" o:spid="_x0000_s1152" style="width:84;height:510;left:5271;position:absolute;top:610" coordsize="84,510" o:spt="100" adj="-11796480,,5400" path="m15,158l45,185m45,185l15,211m15,211l45,238m45,238l15,264m15,264l45,291m45,291l15,317m15,317l45,344m45,344l15,370m32,364l32,510m8,133l84,133m31,l19,3,9,9,2,19,,30,2,42,9,51,19,58,31,60,43,58,53,51,60,42,62,30,60,19,53,9,43,3,31,xe" filled="f" stroked="t" strokecolor="black">
                  <v:stroke joinstyle="round"/>
                  <o:lock v:ext="edit" aspectratio="f"/>
                </v:shape>
                <v:shape id="任意多边形 130" o:spid="_x0000_s1153" style="width:47;height:53;left:5282;position:absolute;top:1194" coordsize="47,53" o:spt="100" adj="-11796480,,5400" path="m23,l11,,,12,,27,,41,11,53,23,53,36,53,47,41,47,27,47,12,36,,23,xe" filled="f" stroked="t" strokecolor="black">
                  <v:stroke joinstyle="round"/>
                  <o:lock v:ext="edit" aspectratio="f"/>
                </v:shape>
                <v:rect id="矩形 131" o:spid="_x0000_s1154" style="width:47;height:53;left:5243;position:absolute;top:1158" coordsize="21600,21600" filled="t" fillcolor="white" stroked="f">
                  <o:lock v:ext="edit" aspectratio="f"/>
                </v:rect>
                <v:line id="直线 132" o:spid="_x0000_s1155" style="position:absolute" from="106040,22080" to="106040,23880" coordsize="21600,21600" stroked="t" strokecolor="black">
                  <v:stroke joinstyle="round"/>
                  <o:lock v:ext="edit" aspectratio="f"/>
                </v:line>
                <v:shape id="任意多边形 133" o:spid="_x0000_s1156" style="width:337;height:456;left:5148;position:absolute;top:534" coordsize="337,456" o:spt="100" adj="-11796480,,5400" path="m133,456l212,456m,l337,e" filled="f" stroked="t" strokecolor="black">
                  <v:stroke joinstyle="round"/>
                  <o:lock v:ext="edit" aspectratio="f"/>
                </v:shape>
                <v:shape id="图片 134" o:spid="_x0000_s1157" type="#_x0000_t75" style="width:337;height:60;left:5148;position:absolute;top:474" coordsize="21600,21600" o:preferrelative="t" filled="f" stroked="f">
                  <v:imagedata r:id="rId38" o:title=""/>
                  <o:lock v:ext="edit" aspectratio="t"/>
                </v:shape>
                <v:line id="直线 135" o:spid="_x0000_s1158" style="position:absolute" from="105960,10680" to="105960,12240" coordsize="21600,21600" stroked="t" strokecolor="black">
                  <v:stroke joinstyle="round"/>
                  <o:lock v:ext="edit" aspectratio="f"/>
                </v:line>
                <v:shape id="任意多边形 136" o:spid="_x0000_s1159" style="width:1218;height:1377;left:5382;position:absolute;top:484" coordsize="1218,1377" o:spt="100" adj="-11796480,,5400" path="m729,l661,7,595,26,532,58,473,101,419,156,371,220,329,293,293,376,,393,242,628,241,643,240,658,240,673,240,689,244,775,255,858,273,938,297,1012,327,1082,363,1146,404,1203,449,1254,499,1297,552,1331,608,1356,667,1372,729,1377,790,1372,849,1356,905,1331,958,1297,1008,1254,1053,1203,1094,1146,1129,1082,1160,1012,1184,938,1202,858,1213,775,1217,689,1213,602,1202,519,1184,440,1160,365,1129,295,1094,231,1053,174,1008,124,958,81,905,47,849,21,790,6,729,xe" filled="t" fillcolor="white" stroked="f">
                  <v:stroke joinstyle="miter"/>
                  <o:lock v:ext="edit" aspectratio="f"/>
                </v:shape>
                <v:shape id="任意多边形 137" o:spid="_x0000_s1160" style="width:1218;height:1377;left:5382;position:absolute;top:484" coordsize="1218,1377" o:spt="100" adj="-11796480,,5400" path="m293,376l329,293,371,220,419,156,473,101,532,58,595,26,661,7,729,,790,6,849,21,905,47,958,81,1008,124,1053,174,1094,231,1129,295,1160,365,1184,440,1202,519,1213,602,1217,689,1213,775,1202,858,1184,938,1160,1012,1129,1082,1094,1146,1053,1203,1008,1254,958,1297,905,1331,849,1356,790,1372,729,1377,667,1372,608,1356,552,1331,499,1297,449,1254,404,1203,363,1146,327,1082,297,1012,273,938,255,858,244,775,240,689,240,673,240,658,241,643,242,628,,393,293,376xm726,429l815,429m523,429l599,429m726,515l878,515m472,515l599,515m726,600l815,600m523,600l599,600m726,685l815,685m523,685l599,685m726,770l815,770m523,770l599,770m726,856l815,856m523,856l599,856m726,1026l815,1026m523,1026l599,1026m726,1111l815,1111m523,1111l599,1111m726,259l815,259m523,259l599,259m726,344l815,344m523,344l599,344m726,941l878,941m472,941l599,941e" filled="f" stroked="t" strokecolor="black">
                  <v:stroke joinstyle="round"/>
                  <o:lock v:ext="edit" aspectratio="f"/>
                </v:shape>
                <v:line id="直线 138" o:spid="_x0000_s1161" style="position:absolute" from="120900,13520" to="120900,32880" coordsize="21600,21600" stroked="t" strokecolor="white">
                  <v:stroke joinstyle="round"/>
                  <o:lock v:ext="edit" aspectratio="f"/>
                </v:line>
                <v:rect id="矩形 139" o:spid="_x0000_s1162" style="width:127;height:1072;left:5982;position:absolute;top:621" coordsize="21600,21600" filled="f" stroked="t" strokecolor="black">
                  <v:stroke joinstyle="miter"/>
                  <o:lock v:ext="edit" aspectratio="f"/>
                </v:rect>
                <v:shape id="任意多边形 140" o:spid="_x0000_s1163" style="width:15;height:1087;left:6037;position:absolute;top:676" coordsize="15,1087" o:spt="100" adj="-11796480,,5400" path="m8,l8,968m,1087l15,1087e" filled="f" stroked="t" strokecolor="black">
                  <v:stroke joinstyle="round"/>
                  <o:lock v:ext="edit" aspectratio="f"/>
                </v:shape>
                <v:line id="直线 141" o:spid="_x0000_s1164" style="position:absolute" from="118880,34040" to="123700,34040" coordsize="21600,21600" stroked="t" strokecolor="white">
                  <v:stroke joinstyle="round"/>
                  <o:lock v:ext="edit" aspectratio="f"/>
                </v:line>
                <v:rect id="矩形 142" o:spid="_x0000_s1165" style="width:241;height:116;left:5944;position:absolute;top:1644" coordsize="21600,21600" filled="f" stroked="t" strokecolor="white">
                  <v:stroke joinstyle="miter"/>
                  <o:lock v:ext="edit" aspectratio="f"/>
                </v:rect>
                <v:line id="直线 143" o:spid="_x0000_s1166" style="position:absolute" from="118620,12360" to="123440,12360" coordsize="21600,21600" stroked="t" strokecolor="white">
                  <v:stroke joinstyle="round"/>
                  <o:lock v:ext="edit" aspectratio="f"/>
                </v:line>
                <v:rect id="矩形 144" o:spid="_x0000_s1167" style="width:241;height:116;left:5931;position:absolute;top:560" coordsize="21600,21600" filled="f" stroked="t" strokecolor="white">
                  <v:stroke joinstyle="miter"/>
                  <o:lock v:ext="edit" aspectratio="f"/>
                </v:rect>
                <v:shape id="任意多边形 145" o:spid="_x0000_s1168" style="width:470;height:58;left:5804;position:absolute;top:1140" coordsize="470,58" o:spt="100" adj="-11796480,,5400" path="m235,l,29,235,58,470,29,235,xe" filled="t" fillcolor="black" stroked="f">
                  <v:stroke joinstyle="miter"/>
                  <o:lock v:ext="edit" aspectratio="f"/>
                </v:shape>
                <v:shape id="任意多边形 146" o:spid="_x0000_s1169" style="width:470;height:58;left:5804;position:absolute;top:1140" coordsize="470,58" o:spt="100" adj="-11796480,,5400" path="m235,l,29,235,58,470,29,235,xe" filled="f" stroked="t" strokecolor="black">
                  <v:stroke joinstyle="round"/>
                  <o:lock v:ext="edit" aspectratio="f"/>
                </v:shape>
                <v:shape id="文本框 147" o:spid="_x0000_s1170" type="#_x0000_t202" style="width:243;height:200;left:6255;position:absolute;top:936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sz w:val="18"/>
                          </w:rPr>
                          <w:t>1N</w:t>
                        </w:r>
                      </w:p>
                    </w:txbxContent>
                  </v:textbox>
                </v:shape>
                <v:shape id="文本框 148" o:spid="_x0000_s1171" type="#_x0000_t202" style="width:150;height:200;left:5243;position:absolute;top:149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文本框 149" o:spid="_x0000_s1172" type="#_x0000_t202" style="width:243;height:200;left:6277;position:absolute;top:1347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sz w:val="18"/>
                          </w:rPr>
                          <w:t>2N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pacing w:val="-18"/>
          <w:sz w:val="21"/>
        </w:rPr>
        <w:t xml:space="preserve">如图 </w:t>
      </w:r>
      <w:r>
        <w:rPr>
          <w:rFonts w:ascii="Times New Roman" w:eastAsia="Times New Roman"/>
          <w:sz w:val="21"/>
        </w:rPr>
        <w:t>15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10"/>
          <w:sz w:val="21"/>
        </w:rPr>
        <w:t xml:space="preserve">所示，请画出重 </w:t>
      </w:r>
      <w:r>
        <w:rPr>
          <w:rFonts w:ascii="Times New Roman" w:eastAsia="Times New Roman"/>
          <w:sz w:val="21"/>
        </w:rPr>
        <w:t>5N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7"/>
          <w:sz w:val="21"/>
        </w:rPr>
        <w:t xml:space="preserve">的小球在空中摆动时，所受重力 </w:t>
      </w:r>
      <w:r>
        <w:rPr>
          <w:rFonts w:ascii="Times New Roman" w:eastAsia="Times New Roman"/>
          <w:i/>
          <w:sz w:val="21"/>
        </w:rPr>
        <w:t>G</w:t>
      </w:r>
      <w:r>
        <w:rPr>
          <w:rFonts w:ascii="Times New Roman" w:eastAsia="Times New Roman"/>
          <w:i/>
          <w:spacing w:val="-1"/>
          <w:sz w:val="21"/>
        </w:rPr>
        <w:t xml:space="preserve"> </w:t>
      </w:r>
      <w:r>
        <w:rPr>
          <w:spacing w:val="-2"/>
          <w:sz w:val="21"/>
        </w:rPr>
        <w:t>的示意图。</w:t>
      </w:r>
    </w:p>
    <w:p>
      <w:pPr>
        <w:pStyle w:val="BodyText"/>
        <w:spacing w:before="3"/>
        <w:rPr>
          <w:sz w:val="9"/>
        </w:rPr>
      </w:pPr>
    </w:p>
    <w:p>
      <w:pPr>
        <w:tabs>
          <w:tab w:val="left" w:pos="6673"/>
        </w:tabs>
        <w:spacing w:line="240" w:lineRule="auto"/>
        <w:ind w:left="444" w:right="0" w:firstLine="0"/>
        <w:rPr>
          <w:sz w:val="20"/>
        </w:rPr>
      </w:pPr>
      <w:r>
        <w:rPr>
          <w:sz w:val="20"/>
        </w:rPr>
        <mc:AlternateContent>
          <mc:Choice Requires="wpg">
            <w:drawing>
              <wp:inline distT="0" distB="0" distL="114300" distR="114300">
                <wp:extent cx="2228850" cy="828040"/>
                <wp:effectExtent l="635" t="0" r="0" b="10795"/>
                <wp:docPr id="149" name="组合 15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228850" cy="828040"/>
                          <a:chOff x="0" y="0"/>
                          <a:chExt cx="3510" cy="1304"/>
                        </a:xfrm>
                      </wpg:grpSpPr>
                      <wps:wsp xmlns:wps="http://schemas.microsoft.com/office/word/2010/wordprocessingShape">
                        <wps:cNvPr id="91" name="矩形 151"/>
                        <wps:cNvSpPr/>
                        <wps:spPr>
                          <a:xfrm>
                            <a:off x="55" y="712"/>
                            <a:ext cx="3394" cy="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2" name="直线 152"/>
                        <wps:cNvSpPr/>
                        <wps:spPr>
                          <a:xfrm>
                            <a:off x="325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3" name="直线 153"/>
                        <wps:cNvSpPr/>
                        <wps:spPr>
                          <a:xfrm>
                            <a:off x="405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4" name="直线 154"/>
                        <wps:cNvSpPr/>
                        <wps:spPr>
                          <a:xfrm>
                            <a:off x="485" y="713"/>
                            <a:ext cx="0" cy="207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5" name="直线 155"/>
                        <wps:cNvSpPr/>
                        <wps:spPr>
                          <a:xfrm>
                            <a:off x="563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6" name="直线 156"/>
                        <wps:cNvSpPr/>
                        <wps:spPr>
                          <a:xfrm>
                            <a:off x="643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7" name="直线 157"/>
                        <wps:cNvSpPr/>
                        <wps:spPr>
                          <a:xfrm>
                            <a:off x="723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8" name="直线 158"/>
                        <wps:cNvSpPr/>
                        <wps:spPr>
                          <a:xfrm>
                            <a:off x="803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9" name="直线 159"/>
                        <wps:cNvSpPr/>
                        <wps:spPr>
                          <a:xfrm>
                            <a:off x="882" y="713"/>
                            <a:ext cx="0" cy="17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0" name="直线 160"/>
                        <wps:cNvSpPr/>
                        <wps:spPr>
                          <a:xfrm>
                            <a:off x="961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1" name="直线 161"/>
                        <wps:cNvSpPr/>
                        <wps:spPr>
                          <a:xfrm>
                            <a:off x="1041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2" name="直线 162"/>
                        <wps:cNvSpPr/>
                        <wps:spPr>
                          <a:xfrm>
                            <a:off x="1119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3" name="直线 163"/>
                        <wps:cNvSpPr/>
                        <wps:spPr>
                          <a:xfrm>
                            <a:off x="1199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4" name="直线 164"/>
                        <wps:cNvSpPr/>
                        <wps:spPr>
                          <a:xfrm>
                            <a:off x="1278" y="713"/>
                            <a:ext cx="0" cy="207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5" name="直线 165"/>
                        <wps:cNvSpPr/>
                        <wps:spPr>
                          <a:xfrm>
                            <a:off x="1359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6" name="直线 166"/>
                        <wps:cNvSpPr/>
                        <wps:spPr>
                          <a:xfrm>
                            <a:off x="1438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7" name="直线 167"/>
                        <wps:cNvSpPr/>
                        <wps:spPr>
                          <a:xfrm>
                            <a:off x="1516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8" name="直线 168"/>
                        <wps:cNvSpPr/>
                        <wps:spPr>
                          <a:xfrm>
                            <a:off x="1596" y="714"/>
                            <a:ext cx="0" cy="13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09" name="直线 169"/>
                        <wps:cNvSpPr/>
                        <wps:spPr>
                          <a:xfrm>
                            <a:off x="1756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10" name="直线 170"/>
                        <wps:cNvSpPr/>
                        <wps:spPr>
                          <a:xfrm>
                            <a:off x="1834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11" name="直线 171"/>
                        <wps:cNvSpPr/>
                        <wps:spPr>
                          <a:xfrm>
                            <a:off x="1914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12" name="直线 172"/>
                        <wps:cNvSpPr/>
                        <wps:spPr>
                          <a:xfrm>
                            <a:off x="1994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13" name="直线 173"/>
                        <wps:cNvSpPr/>
                        <wps:spPr>
                          <a:xfrm>
                            <a:off x="2073" y="713"/>
                            <a:ext cx="0" cy="207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14" name="直线 174"/>
                        <wps:cNvSpPr/>
                        <wps:spPr>
                          <a:xfrm>
                            <a:off x="2153" y="721"/>
                            <a:ext cx="0" cy="13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15" name="直线 175"/>
                        <wps:cNvSpPr/>
                        <wps:spPr>
                          <a:xfrm>
                            <a:off x="2231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16" name="直线 176"/>
                        <wps:cNvSpPr/>
                        <wps:spPr>
                          <a:xfrm>
                            <a:off x="2311" y="714"/>
                            <a:ext cx="0" cy="13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17" name="直线 177"/>
                        <wps:cNvSpPr/>
                        <wps:spPr>
                          <a:xfrm>
                            <a:off x="2391" y="713"/>
                            <a:ext cx="0" cy="1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18" name="直线 178"/>
                        <wps:cNvSpPr/>
                        <wps:spPr>
                          <a:xfrm>
                            <a:off x="2549" y="721"/>
                            <a:ext cx="0" cy="13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19" name="直线 179"/>
                        <wps:cNvSpPr/>
                        <wps:spPr>
                          <a:xfrm>
                            <a:off x="2629" y="721"/>
                            <a:ext cx="0" cy="13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0" name="直线 180"/>
                        <wps:cNvSpPr/>
                        <wps:spPr>
                          <a:xfrm>
                            <a:off x="2709" y="721"/>
                            <a:ext cx="0" cy="13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1" name="直线 181"/>
                        <wps:cNvSpPr/>
                        <wps:spPr>
                          <a:xfrm>
                            <a:off x="2788" y="718"/>
                            <a:ext cx="0" cy="13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2" name="直线 182"/>
                        <wps:cNvSpPr/>
                        <wps:spPr>
                          <a:xfrm>
                            <a:off x="2868" y="721"/>
                            <a:ext cx="0" cy="20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3" name="直线 183"/>
                        <wps:cNvSpPr/>
                        <wps:spPr>
                          <a:xfrm>
                            <a:off x="2946" y="721"/>
                            <a:ext cx="0" cy="13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4" name="直线 184"/>
                        <wps:cNvSpPr/>
                        <wps:spPr>
                          <a:xfrm>
                            <a:off x="3025" y="721"/>
                            <a:ext cx="0" cy="13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5" name="直线 185"/>
                        <wps:cNvSpPr/>
                        <wps:spPr>
                          <a:xfrm>
                            <a:off x="3105" y="721"/>
                            <a:ext cx="0" cy="13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6" name="直线 186"/>
                        <wps:cNvSpPr/>
                        <wps:spPr>
                          <a:xfrm>
                            <a:off x="3185" y="721"/>
                            <a:ext cx="0" cy="13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7" name="矩形 187"/>
                        <wps:cNvSpPr/>
                        <wps:spPr>
                          <a:xfrm>
                            <a:off x="3343" y="682"/>
                            <a:ext cx="159" cy="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8" name="矩形 188"/>
                        <wps:cNvSpPr/>
                        <wps:spPr>
                          <a:xfrm>
                            <a:off x="3343" y="682"/>
                            <a:ext cx="159" cy="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29" name="矩形 189"/>
                        <wps:cNvSpPr/>
                        <wps:spPr>
                          <a:xfrm>
                            <a:off x="7" y="666"/>
                            <a:ext cx="238" cy="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30" name="矩形 190"/>
                        <wps:cNvSpPr/>
                        <wps:spPr>
                          <a:xfrm>
                            <a:off x="7" y="666"/>
                            <a:ext cx="238" cy="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31" name="任意多边形 191"/>
                        <wps:cNvSpPr/>
                        <wps:spPr>
                          <a:xfrm>
                            <a:off x="3331" y="712"/>
                            <a:ext cx="80" cy="525"/>
                          </a:xfrm>
                          <a:custGeom>
                            <a:avLst/>
                            <a:gdLst/>
                            <a:pathLst>
                              <a:path fill="norm" h="525" w="80" stroke="1">
                                <a:moveTo>
                                  <a:pt x="0" y="0"/>
                                </a:moveTo>
                                <a:lnTo>
                                  <a:pt x="24" y="56"/>
                                </a:lnTo>
                                <a:lnTo>
                                  <a:pt x="34" y="80"/>
                                </a:lnTo>
                                <a:lnTo>
                                  <a:pt x="48" y="98"/>
                                </a:lnTo>
                                <a:lnTo>
                                  <a:pt x="80" y="135"/>
                                </a:lnTo>
                                <a:lnTo>
                                  <a:pt x="67" y="183"/>
                                </a:lnTo>
                                <a:lnTo>
                                  <a:pt x="53" y="228"/>
                                </a:lnTo>
                                <a:lnTo>
                                  <a:pt x="32" y="271"/>
                                </a:lnTo>
                                <a:lnTo>
                                  <a:pt x="0" y="315"/>
                                </a:lnTo>
                                <a:lnTo>
                                  <a:pt x="4" y="352"/>
                                </a:lnTo>
                                <a:lnTo>
                                  <a:pt x="12" y="427"/>
                                </a:lnTo>
                                <a:lnTo>
                                  <a:pt x="45" y="487"/>
                                </a:lnTo>
                                <a:lnTo>
                                  <a:pt x="57" y="498"/>
                                </a:lnTo>
                                <a:lnTo>
                                  <a:pt x="60" y="510"/>
                                </a:lnTo>
                                <a:lnTo>
                                  <a:pt x="49" y="518"/>
                                </a:lnTo>
                                <a:lnTo>
                                  <a:pt x="28" y="523"/>
                                </a:lnTo>
                                <a:lnTo>
                                  <a:pt x="9" y="524"/>
                                </a:lnTo>
                                <a:lnTo>
                                  <a:pt x="0" y="52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32" name="任意多边形 192"/>
                        <wps:cNvSpPr/>
                        <wps:spPr>
                          <a:xfrm>
                            <a:off x="233" y="712"/>
                            <a:ext cx="40" cy="510"/>
                          </a:xfrm>
                          <a:custGeom>
                            <a:avLst/>
                            <a:gdLst/>
                            <a:pathLst>
                              <a:path fill="norm" h="510" w="40" stroke="1">
                                <a:moveTo>
                                  <a:pt x="40" y="0"/>
                                </a:moveTo>
                                <a:lnTo>
                                  <a:pt x="35" y="33"/>
                                </a:lnTo>
                                <a:lnTo>
                                  <a:pt x="31" y="67"/>
                                </a:lnTo>
                                <a:lnTo>
                                  <a:pt x="26" y="101"/>
                                </a:lnTo>
                                <a:lnTo>
                                  <a:pt x="20" y="135"/>
                                </a:lnTo>
                                <a:lnTo>
                                  <a:pt x="15" y="146"/>
                                </a:lnTo>
                                <a:lnTo>
                                  <a:pt x="8" y="157"/>
                                </a:lnTo>
                                <a:lnTo>
                                  <a:pt x="2" y="168"/>
                                </a:lnTo>
                                <a:lnTo>
                                  <a:pt x="16" y="231"/>
                                </a:lnTo>
                                <a:lnTo>
                                  <a:pt x="40" y="285"/>
                                </a:lnTo>
                                <a:lnTo>
                                  <a:pt x="35" y="303"/>
                                </a:lnTo>
                                <a:lnTo>
                                  <a:pt x="14" y="371"/>
                                </a:lnTo>
                                <a:lnTo>
                                  <a:pt x="7" y="382"/>
                                </a:lnTo>
                                <a:lnTo>
                                  <a:pt x="2" y="393"/>
                                </a:lnTo>
                                <a:lnTo>
                                  <a:pt x="0" y="405"/>
                                </a:lnTo>
                                <a:lnTo>
                                  <a:pt x="2" y="420"/>
                                </a:lnTo>
                                <a:lnTo>
                                  <a:pt x="7" y="435"/>
                                </a:lnTo>
                                <a:lnTo>
                                  <a:pt x="13" y="450"/>
                                </a:lnTo>
                                <a:lnTo>
                                  <a:pt x="20" y="465"/>
                                </a:lnTo>
                                <a:lnTo>
                                  <a:pt x="25" y="478"/>
                                </a:lnTo>
                                <a:lnTo>
                                  <a:pt x="32" y="493"/>
                                </a:lnTo>
                                <a:lnTo>
                                  <a:pt x="37" y="505"/>
                                </a:lnTo>
                                <a:lnTo>
                                  <a:pt x="40" y="51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33" name="矩形 193"/>
                        <wps:cNvSpPr/>
                        <wps:spPr>
                          <a:xfrm>
                            <a:off x="486" y="10"/>
                            <a:ext cx="2180" cy="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34" name="任意多边形 194"/>
                        <wps:cNvSpPr/>
                        <wps:spPr>
                          <a:xfrm>
                            <a:off x="485" y="38"/>
                            <a:ext cx="420" cy="642"/>
                          </a:xfrm>
                          <a:custGeom>
                            <a:avLst/>
                            <a:gdLst/>
                            <a:pathLst>
                              <a:path fill="norm" h="642" w="420" stroke="1">
                                <a:moveTo>
                                  <a:pt x="419" y="0"/>
                                </a:moveTo>
                                <a:lnTo>
                                  <a:pt x="334" y="24"/>
                                </a:lnTo>
                                <a:lnTo>
                                  <a:pt x="251" y="50"/>
                                </a:lnTo>
                                <a:lnTo>
                                  <a:pt x="176" y="77"/>
                                </a:lnTo>
                                <a:lnTo>
                                  <a:pt x="111" y="107"/>
                                </a:lnTo>
                                <a:lnTo>
                                  <a:pt x="61" y="142"/>
                                </a:lnTo>
                                <a:lnTo>
                                  <a:pt x="22" y="192"/>
                                </a:lnTo>
                                <a:lnTo>
                                  <a:pt x="0" y="307"/>
                                </a:lnTo>
                                <a:lnTo>
                                  <a:pt x="1" y="367"/>
                                </a:lnTo>
                                <a:lnTo>
                                  <a:pt x="6" y="433"/>
                                </a:lnTo>
                                <a:lnTo>
                                  <a:pt x="18" y="503"/>
                                </a:lnTo>
                                <a:lnTo>
                                  <a:pt x="40" y="567"/>
                                </a:lnTo>
                                <a:lnTo>
                                  <a:pt x="126" y="635"/>
                                </a:lnTo>
                                <a:lnTo>
                                  <a:pt x="191" y="642"/>
                                </a:lnTo>
                                <a:lnTo>
                                  <a:pt x="265" y="639"/>
                                </a:lnTo>
                                <a:lnTo>
                                  <a:pt x="344" y="63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35" name="任意多边形 195"/>
                        <wps:cNvSpPr/>
                        <wps:spPr>
                          <a:xfrm>
                            <a:off x="680" y="149"/>
                            <a:ext cx="433" cy="516"/>
                          </a:xfrm>
                          <a:custGeom>
                            <a:avLst/>
                            <a:gdLst/>
                            <a:pathLst>
                              <a:path fill="norm" h="516" w="433" stroke="1">
                                <a:moveTo>
                                  <a:pt x="418" y="0"/>
                                </a:moveTo>
                                <a:lnTo>
                                  <a:pt x="319" y="35"/>
                                </a:lnTo>
                                <a:lnTo>
                                  <a:pt x="225" y="69"/>
                                </a:lnTo>
                                <a:lnTo>
                                  <a:pt x="141" y="105"/>
                                </a:lnTo>
                                <a:lnTo>
                                  <a:pt x="72" y="141"/>
                                </a:lnTo>
                                <a:lnTo>
                                  <a:pt x="24" y="179"/>
                                </a:lnTo>
                                <a:lnTo>
                                  <a:pt x="0" y="220"/>
                                </a:lnTo>
                                <a:lnTo>
                                  <a:pt x="12" y="266"/>
                                </a:lnTo>
                                <a:lnTo>
                                  <a:pt x="58" y="319"/>
                                </a:lnTo>
                                <a:lnTo>
                                  <a:pt x="123" y="375"/>
                                </a:lnTo>
                                <a:lnTo>
                                  <a:pt x="196" y="426"/>
                                </a:lnTo>
                                <a:lnTo>
                                  <a:pt x="264" y="470"/>
                                </a:lnTo>
                                <a:lnTo>
                                  <a:pt x="359" y="516"/>
                                </a:lnTo>
                                <a:lnTo>
                                  <a:pt x="392" y="509"/>
                                </a:lnTo>
                                <a:lnTo>
                                  <a:pt x="415" y="492"/>
                                </a:lnTo>
                                <a:lnTo>
                                  <a:pt x="432" y="48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36" name="任意多边形 196"/>
                        <wps:cNvSpPr/>
                        <wps:spPr>
                          <a:xfrm>
                            <a:off x="1011" y="134"/>
                            <a:ext cx="625" cy="558"/>
                          </a:xfrm>
                          <a:custGeom>
                            <a:avLst/>
                            <a:gdLst/>
                            <a:pathLst>
                              <a:path fill="norm" h="558" w="625" stroke="1">
                                <a:moveTo>
                                  <a:pt x="553" y="2"/>
                                </a:moveTo>
                                <a:lnTo>
                                  <a:pt x="512" y="0"/>
                                </a:lnTo>
                                <a:lnTo>
                                  <a:pt x="469" y="2"/>
                                </a:lnTo>
                                <a:lnTo>
                                  <a:pt x="423" y="9"/>
                                </a:lnTo>
                                <a:lnTo>
                                  <a:pt x="311" y="52"/>
                                </a:lnTo>
                                <a:lnTo>
                                  <a:pt x="243" y="90"/>
                                </a:lnTo>
                                <a:lnTo>
                                  <a:pt x="176" y="130"/>
                                </a:lnTo>
                                <a:lnTo>
                                  <a:pt x="120" y="166"/>
                                </a:lnTo>
                                <a:lnTo>
                                  <a:pt x="72" y="195"/>
                                </a:lnTo>
                                <a:lnTo>
                                  <a:pt x="30" y="221"/>
                                </a:lnTo>
                                <a:lnTo>
                                  <a:pt x="2" y="248"/>
                                </a:lnTo>
                                <a:lnTo>
                                  <a:pt x="0" y="276"/>
                                </a:lnTo>
                                <a:lnTo>
                                  <a:pt x="27" y="309"/>
                                </a:lnTo>
                                <a:lnTo>
                                  <a:pt x="79" y="344"/>
                                </a:lnTo>
                                <a:lnTo>
                                  <a:pt x="147" y="380"/>
                                </a:lnTo>
                                <a:lnTo>
                                  <a:pt x="223" y="416"/>
                                </a:lnTo>
                                <a:lnTo>
                                  <a:pt x="297" y="445"/>
                                </a:lnTo>
                                <a:lnTo>
                                  <a:pt x="386" y="477"/>
                                </a:lnTo>
                                <a:lnTo>
                                  <a:pt x="477" y="508"/>
                                </a:lnTo>
                                <a:lnTo>
                                  <a:pt x="561" y="536"/>
                                </a:lnTo>
                                <a:lnTo>
                                  <a:pt x="625" y="55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37" name="任意多边形 197"/>
                        <wps:cNvSpPr/>
                        <wps:spPr>
                          <a:xfrm>
                            <a:off x="1409" y="148"/>
                            <a:ext cx="631" cy="525"/>
                          </a:xfrm>
                          <a:custGeom>
                            <a:avLst/>
                            <a:gdLst/>
                            <a:pathLst>
                              <a:path fill="norm" h="525" w="631" stroke="1">
                                <a:moveTo>
                                  <a:pt x="499" y="0"/>
                                </a:moveTo>
                                <a:lnTo>
                                  <a:pt x="406" y="21"/>
                                </a:lnTo>
                                <a:lnTo>
                                  <a:pt x="315" y="43"/>
                                </a:lnTo>
                                <a:lnTo>
                                  <a:pt x="230" y="67"/>
                                </a:lnTo>
                                <a:lnTo>
                                  <a:pt x="154" y="92"/>
                                </a:lnTo>
                                <a:lnTo>
                                  <a:pt x="90" y="119"/>
                                </a:lnTo>
                                <a:lnTo>
                                  <a:pt x="9" y="176"/>
                                </a:lnTo>
                                <a:lnTo>
                                  <a:pt x="0" y="221"/>
                                </a:lnTo>
                                <a:lnTo>
                                  <a:pt x="25" y="273"/>
                                </a:lnTo>
                                <a:lnTo>
                                  <a:pt x="73" y="325"/>
                                </a:lnTo>
                                <a:lnTo>
                                  <a:pt x="134" y="374"/>
                                </a:lnTo>
                                <a:lnTo>
                                  <a:pt x="199" y="414"/>
                                </a:lnTo>
                                <a:lnTo>
                                  <a:pt x="260" y="441"/>
                                </a:lnTo>
                                <a:lnTo>
                                  <a:pt x="337" y="464"/>
                                </a:lnTo>
                                <a:lnTo>
                                  <a:pt x="420" y="483"/>
                                </a:lnTo>
                                <a:lnTo>
                                  <a:pt x="502" y="499"/>
                                </a:lnTo>
                                <a:lnTo>
                                  <a:pt x="575" y="512"/>
                                </a:lnTo>
                                <a:lnTo>
                                  <a:pt x="630" y="52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38" name="任意多边形 198"/>
                        <wps:cNvSpPr/>
                        <wps:spPr>
                          <a:xfrm>
                            <a:off x="1859" y="101"/>
                            <a:ext cx="554" cy="553"/>
                          </a:xfrm>
                          <a:custGeom>
                            <a:avLst/>
                            <a:gdLst/>
                            <a:pathLst>
                              <a:path fill="norm" h="553" w="554" stroke="1">
                                <a:moveTo>
                                  <a:pt x="437" y="553"/>
                                </a:moveTo>
                                <a:lnTo>
                                  <a:pt x="340" y="527"/>
                                </a:lnTo>
                                <a:lnTo>
                                  <a:pt x="246" y="499"/>
                                </a:lnTo>
                                <a:lnTo>
                                  <a:pt x="160" y="469"/>
                                </a:lnTo>
                                <a:lnTo>
                                  <a:pt x="88" y="438"/>
                                </a:lnTo>
                                <a:lnTo>
                                  <a:pt x="33" y="404"/>
                                </a:lnTo>
                                <a:lnTo>
                                  <a:pt x="0" y="320"/>
                                </a:lnTo>
                                <a:lnTo>
                                  <a:pt x="33" y="265"/>
                                </a:lnTo>
                                <a:lnTo>
                                  <a:pt x="87" y="210"/>
                                </a:lnTo>
                                <a:lnTo>
                                  <a:pt x="151" y="158"/>
                                </a:lnTo>
                                <a:lnTo>
                                  <a:pt x="212" y="115"/>
                                </a:lnTo>
                                <a:lnTo>
                                  <a:pt x="276" y="82"/>
                                </a:lnTo>
                                <a:lnTo>
                                  <a:pt x="351" y="55"/>
                                </a:lnTo>
                                <a:lnTo>
                                  <a:pt x="429" y="34"/>
                                </a:lnTo>
                                <a:lnTo>
                                  <a:pt x="500" y="16"/>
                                </a:lnTo>
                                <a:lnTo>
                                  <a:pt x="554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39" name="任意多边形 199"/>
                        <wps:cNvSpPr/>
                        <wps:spPr>
                          <a:xfrm>
                            <a:off x="2205" y="174"/>
                            <a:ext cx="449" cy="445"/>
                          </a:xfrm>
                          <a:custGeom>
                            <a:avLst/>
                            <a:gdLst/>
                            <a:pathLst>
                              <a:path fill="norm" h="445" w="449" stroke="1">
                                <a:moveTo>
                                  <a:pt x="449" y="445"/>
                                </a:moveTo>
                                <a:lnTo>
                                  <a:pt x="354" y="407"/>
                                </a:lnTo>
                                <a:lnTo>
                                  <a:pt x="262" y="369"/>
                                </a:lnTo>
                                <a:lnTo>
                                  <a:pt x="179" y="333"/>
                                </a:lnTo>
                                <a:lnTo>
                                  <a:pt x="107" y="299"/>
                                </a:lnTo>
                                <a:lnTo>
                                  <a:pt x="51" y="267"/>
                                </a:lnTo>
                                <a:lnTo>
                                  <a:pt x="0" y="200"/>
                                </a:lnTo>
                                <a:lnTo>
                                  <a:pt x="27" y="169"/>
                                </a:lnTo>
                                <a:lnTo>
                                  <a:pt x="132" y="111"/>
                                </a:lnTo>
                                <a:lnTo>
                                  <a:pt x="201" y="79"/>
                                </a:lnTo>
                                <a:lnTo>
                                  <a:pt x="288" y="47"/>
                                </a:lnTo>
                                <a:lnTo>
                                  <a:pt x="371" y="19"/>
                                </a:lnTo>
                                <a:lnTo>
                                  <a:pt x="429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40" name="任意多边形 200"/>
                        <wps:cNvSpPr/>
                        <wps:spPr>
                          <a:xfrm>
                            <a:off x="1145" y="7"/>
                            <a:ext cx="1524" cy="111"/>
                          </a:xfrm>
                          <a:custGeom>
                            <a:avLst/>
                            <a:gdLst/>
                            <a:pathLst>
                              <a:path fill="norm" h="111" w="1524" stroke="1">
                                <a:moveTo>
                                  <a:pt x="0" y="0"/>
                                </a:moveTo>
                                <a:lnTo>
                                  <a:pt x="50" y="29"/>
                                </a:lnTo>
                                <a:lnTo>
                                  <a:pt x="105" y="56"/>
                                </a:lnTo>
                                <a:lnTo>
                                  <a:pt x="166" y="76"/>
                                </a:lnTo>
                                <a:lnTo>
                                  <a:pt x="239" y="86"/>
                                </a:lnTo>
                                <a:lnTo>
                                  <a:pt x="309" y="83"/>
                                </a:lnTo>
                                <a:lnTo>
                                  <a:pt x="391" y="71"/>
                                </a:lnTo>
                                <a:lnTo>
                                  <a:pt x="477" y="56"/>
                                </a:lnTo>
                                <a:lnTo>
                                  <a:pt x="558" y="42"/>
                                </a:lnTo>
                                <a:lnTo>
                                  <a:pt x="627" y="36"/>
                                </a:lnTo>
                                <a:lnTo>
                                  <a:pt x="693" y="44"/>
                                </a:lnTo>
                                <a:lnTo>
                                  <a:pt x="747" y="60"/>
                                </a:lnTo>
                                <a:lnTo>
                                  <a:pt x="796" y="76"/>
                                </a:lnTo>
                                <a:lnTo>
                                  <a:pt x="851" y="86"/>
                                </a:lnTo>
                                <a:lnTo>
                                  <a:pt x="912" y="83"/>
                                </a:lnTo>
                                <a:lnTo>
                                  <a:pt x="974" y="74"/>
                                </a:lnTo>
                                <a:lnTo>
                                  <a:pt x="1042" y="64"/>
                                </a:lnTo>
                                <a:lnTo>
                                  <a:pt x="1120" y="61"/>
                                </a:lnTo>
                                <a:lnTo>
                                  <a:pt x="1191" y="66"/>
                                </a:lnTo>
                                <a:lnTo>
                                  <a:pt x="1268" y="74"/>
                                </a:lnTo>
                                <a:lnTo>
                                  <a:pt x="1350" y="84"/>
                                </a:lnTo>
                                <a:lnTo>
                                  <a:pt x="1436" y="97"/>
                                </a:lnTo>
                                <a:lnTo>
                                  <a:pt x="1524" y="11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41" name="直线 201"/>
                        <wps:cNvSpPr/>
                        <wps:spPr>
                          <a:xfrm>
                            <a:off x="1676" y="728"/>
                            <a:ext cx="0" cy="17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42" name="直线 202"/>
                        <wps:cNvSpPr/>
                        <wps:spPr>
                          <a:xfrm>
                            <a:off x="2471" y="713"/>
                            <a:ext cx="0" cy="17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43" name="直线 203"/>
                        <wps:cNvSpPr/>
                        <wps:spPr>
                          <a:xfrm>
                            <a:off x="3266" y="713"/>
                            <a:ext cx="0" cy="17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44" name="文本框 204"/>
                        <wps:cNvSpPr txBox="1"/>
                        <wps:spPr>
                          <a:xfrm>
                            <a:off x="1526" y="262"/>
                            <a:ext cx="173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0"/>
                                  <w:sz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45" name="文本框 205"/>
                        <wps:cNvSpPr txBox="1"/>
                        <wps:spPr>
                          <a:xfrm>
                            <a:off x="424" y="930"/>
                            <a:ext cx="12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0"/>
                                  <w:sz w:val="21"/>
                                </w:rPr>
                                <w:t>4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46" name="文本框 206"/>
                        <wps:cNvSpPr txBox="1"/>
                        <wps:spPr>
                          <a:xfrm>
                            <a:off x="1209" y="932"/>
                            <a:ext cx="12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0"/>
                                  <w:sz w:val="21"/>
                                </w:rPr>
                                <w:t>5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47" name="文本框 207"/>
                        <wps:cNvSpPr txBox="1"/>
                        <wps:spPr>
                          <a:xfrm>
                            <a:off x="2004" y="930"/>
                            <a:ext cx="12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0"/>
                                  <w:sz w:val="21"/>
                                </w:rPr>
                                <w:t>6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48" name="文本框 208"/>
                        <wps:cNvSpPr txBox="1"/>
                        <wps:spPr>
                          <a:xfrm>
                            <a:off x="2813" y="932"/>
                            <a:ext cx="384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1"/>
                                </w:rPr>
                                <w:t>7cm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50" o:spid="_x0000_i1173" style="width:175.5pt;height:65.2pt" coordsize="3510,1304">
                <o:lock v:ext="edit" aspectratio="f"/>
                <v:rect id="矩形 151" o:spid="_x0000_s1174" style="width:3394;height:524;left:55;position:absolute;top:712" coordsize="21600,21600" filled="f" stroked="t" strokecolor="black">
                  <v:stroke joinstyle="miter"/>
                  <o:lock v:ext="edit" aspectratio="f"/>
                </v:rect>
                <v:line id="直线 152" o:spid="_x0000_s1175" style="position:absolute" from="6500,14260" to="6500,16920" coordsize="21600,21600" stroked="t" strokecolor="black">
                  <v:stroke joinstyle="round"/>
                  <o:lock v:ext="edit" aspectratio="f"/>
                </v:line>
                <v:line id="直线 153" o:spid="_x0000_s1176" style="position:absolute" from="8100,14260" to="8100,16920" coordsize="21600,21600" stroked="t" strokecolor="black">
                  <v:stroke joinstyle="round"/>
                  <o:lock v:ext="edit" aspectratio="f"/>
                </v:line>
                <v:line id="直线 154" o:spid="_x0000_s1177" style="position:absolute" from="9700,14260" to="9700,18400" coordsize="21600,21600" stroked="t" strokecolor="black">
                  <v:stroke joinstyle="round"/>
                  <o:lock v:ext="edit" aspectratio="f"/>
                </v:line>
                <v:line id="直线 155" o:spid="_x0000_s1178" style="position:absolute" from="11260,14260" to="11260,16920" coordsize="21600,21600" stroked="t" strokecolor="black">
                  <v:stroke joinstyle="round"/>
                  <o:lock v:ext="edit" aspectratio="f"/>
                </v:line>
                <v:line id="直线 156" o:spid="_x0000_s1179" style="position:absolute" from="12860,14260" to="12860,16920" coordsize="21600,21600" stroked="t" strokecolor="black">
                  <v:stroke joinstyle="round"/>
                  <o:lock v:ext="edit" aspectratio="f"/>
                </v:line>
                <v:line id="直线 157" o:spid="_x0000_s1180" style="position:absolute" from="14460,14260" to="14460,16920" coordsize="21600,21600" stroked="t" strokecolor="black">
                  <v:stroke joinstyle="round"/>
                  <o:lock v:ext="edit" aspectratio="f"/>
                </v:line>
                <v:line id="直线 158" o:spid="_x0000_s1181" style="position:absolute" from="16060,14260" to="16060,16920" coordsize="21600,21600" stroked="t" strokecolor="black">
                  <v:stroke joinstyle="round"/>
                  <o:lock v:ext="edit" aspectratio="f"/>
                </v:line>
                <v:line id="直线 159" o:spid="_x0000_s1182" style="position:absolute" from="17640,14260" to="17640,17820" coordsize="21600,21600" stroked="t" strokecolor="black">
                  <v:stroke joinstyle="round"/>
                  <o:lock v:ext="edit" aspectratio="f"/>
                </v:line>
                <v:line id="直线 160" o:spid="_x0000_s1183" style="position:absolute" from="19220,14260" to="19220,16920" coordsize="21600,21600" stroked="t" strokecolor="black">
                  <v:stroke joinstyle="round"/>
                  <o:lock v:ext="edit" aspectratio="f"/>
                </v:line>
                <v:line id="直线 161" o:spid="_x0000_s1184" style="position:absolute" from="20820,14260" to="20820,16920" coordsize="21600,21600" stroked="t" strokecolor="black">
                  <v:stroke joinstyle="round"/>
                  <o:lock v:ext="edit" aspectratio="f"/>
                </v:line>
                <v:line id="直线 162" o:spid="_x0000_s1185" style="position:absolute" from="22380,14260" to="22380,16920" coordsize="21600,21600" stroked="t" strokecolor="black">
                  <v:stroke joinstyle="round"/>
                  <o:lock v:ext="edit" aspectratio="f"/>
                </v:line>
                <v:line id="直线 163" o:spid="_x0000_s1186" style="position:absolute" from="23980,14260" to="23980,16920" coordsize="21600,21600" stroked="t" strokecolor="black">
                  <v:stroke joinstyle="round"/>
                  <o:lock v:ext="edit" aspectratio="f"/>
                </v:line>
                <v:line id="直线 164" o:spid="_x0000_s1187" style="position:absolute" from="25560,14260" to="25560,18400" coordsize="21600,21600" stroked="t" strokecolor="black">
                  <v:stroke joinstyle="round"/>
                  <o:lock v:ext="edit" aspectratio="f"/>
                </v:line>
                <v:line id="直线 165" o:spid="_x0000_s1188" style="position:absolute" from="27180,14260" to="27180,16920" coordsize="21600,21600" stroked="t" strokecolor="black">
                  <v:stroke joinstyle="round"/>
                  <o:lock v:ext="edit" aspectratio="f"/>
                </v:line>
                <v:line id="直线 166" o:spid="_x0000_s1189" style="position:absolute" from="28760,14260" to="28760,16920" coordsize="21600,21600" stroked="t" strokecolor="black">
                  <v:stroke joinstyle="round"/>
                  <o:lock v:ext="edit" aspectratio="f"/>
                </v:line>
                <v:line id="直线 167" o:spid="_x0000_s1190" style="position:absolute" from="30320,14260" to="30320,16920" coordsize="21600,21600" stroked="t" strokecolor="black">
                  <v:stroke joinstyle="round"/>
                  <o:lock v:ext="edit" aspectratio="f"/>
                </v:line>
                <v:line id="直线 168" o:spid="_x0000_s1191" style="position:absolute" from="31920,14280" to="31920,16920" coordsize="21600,21600" stroked="t" strokecolor="black">
                  <v:stroke joinstyle="round"/>
                  <o:lock v:ext="edit" aspectratio="f"/>
                </v:line>
                <v:line id="直线 169" o:spid="_x0000_s1192" style="position:absolute" from="35120,14260" to="35120,16920" coordsize="21600,21600" stroked="t" strokecolor="black">
                  <v:stroke joinstyle="round"/>
                  <o:lock v:ext="edit" aspectratio="f"/>
                </v:line>
                <v:line id="直线 170" o:spid="_x0000_s1193" style="position:absolute" from="36680,14260" to="36680,16920" coordsize="21600,21600" stroked="t" strokecolor="black">
                  <v:stroke joinstyle="round"/>
                  <o:lock v:ext="edit" aspectratio="f"/>
                </v:line>
                <v:line id="直线 171" o:spid="_x0000_s1194" style="position:absolute" from="38280,14260" to="38280,16920" coordsize="21600,21600" stroked="t" strokecolor="black">
                  <v:stroke joinstyle="round"/>
                  <o:lock v:ext="edit" aspectratio="f"/>
                </v:line>
                <v:line id="直线 172" o:spid="_x0000_s1195" style="position:absolute" from="39880,14260" to="39880,16920" coordsize="21600,21600" stroked="t" strokecolor="black">
                  <v:stroke joinstyle="round"/>
                  <o:lock v:ext="edit" aspectratio="f"/>
                </v:line>
                <v:line id="直线 173" o:spid="_x0000_s1196" style="position:absolute" from="41460,14260" to="41460,18400" coordsize="21600,21600" stroked="t" strokecolor="black">
                  <v:stroke joinstyle="round"/>
                  <o:lock v:ext="edit" aspectratio="f"/>
                </v:line>
                <v:line id="直线 174" o:spid="_x0000_s1197" style="position:absolute" from="43060,14420" to="43060,17100" coordsize="21600,21600" stroked="t" strokecolor="black">
                  <v:stroke joinstyle="round"/>
                  <o:lock v:ext="edit" aspectratio="f"/>
                </v:line>
                <v:line id="直线 175" o:spid="_x0000_s1198" style="position:absolute" from="44620,14260" to="44620,16920" coordsize="21600,21600" stroked="t" strokecolor="black">
                  <v:stroke joinstyle="round"/>
                  <o:lock v:ext="edit" aspectratio="f"/>
                </v:line>
                <v:line id="直线 176" o:spid="_x0000_s1199" style="position:absolute" from="46220,14280" to="46220,16960" coordsize="21600,21600" stroked="t" strokecolor="black">
                  <v:stroke joinstyle="round"/>
                  <o:lock v:ext="edit" aspectratio="f"/>
                </v:line>
                <v:line id="直线 177" o:spid="_x0000_s1200" style="position:absolute" from="47820,14260" to="47820,16920" coordsize="21600,21600" stroked="t" strokecolor="black">
                  <v:stroke joinstyle="round"/>
                  <o:lock v:ext="edit" aspectratio="f"/>
                </v:line>
                <v:line id="直线 178" o:spid="_x0000_s1201" style="position:absolute" from="50980,14420" to="50980,17100" coordsize="21600,21600" stroked="t" strokecolor="black">
                  <v:stroke joinstyle="round"/>
                  <o:lock v:ext="edit" aspectratio="f"/>
                </v:line>
                <v:line id="直线 179" o:spid="_x0000_s1202" style="position:absolute" from="52580,14420" to="52580,17100" coordsize="21600,21600" stroked="t" strokecolor="black">
                  <v:stroke joinstyle="round"/>
                  <o:lock v:ext="edit" aspectratio="f"/>
                </v:line>
                <v:line id="直线 180" o:spid="_x0000_s1203" style="position:absolute" from="54180,14420" to="54180,17100" coordsize="21600,21600" stroked="t" strokecolor="black">
                  <v:stroke joinstyle="round"/>
                  <o:lock v:ext="edit" aspectratio="f"/>
                </v:line>
                <v:line id="直线 181" o:spid="_x0000_s1204" style="position:absolute" from="55760,14360" to="55760,17040" coordsize="21600,21600" stroked="t" strokecolor="black">
                  <v:stroke joinstyle="round"/>
                  <o:lock v:ext="edit" aspectratio="f"/>
                </v:line>
                <v:line id="直线 182" o:spid="_x0000_s1205" style="position:absolute" from="57360,14420" to="57360,18580" coordsize="21600,21600" stroked="t" strokecolor="black">
                  <v:stroke joinstyle="round"/>
                  <o:lock v:ext="edit" aspectratio="f"/>
                </v:line>
                <v:line id="直线 183" o:spid="_x0000_s1206" style="position:absolute" from="58920,14420" to="58920,17100" coordsize="21600,21600" stroked="t" strokecolor="black">
                  <v:stroke joinstyle="round"/>
                  <o:lock v:ext="edit" aspectratio="f"/>
                </v:line>
                <v:line id="直线 184" o:spid="_x0000_s1207" style="position:absolute" from="60500,14420" to="60500,17100" coordsize="21600,21600" stroked="t" strokecolor="black">
                  <v:stroke joinstyle="round"/>
                  <o:lock v:ext="edit" aspectratio="f"/>
                </v:line>
                <v:line id="直线 185" o:spid="_x0000_s1208" style="position:absolute" from="62100,14420" to="62100,17100" coordsize="21600,21600" stroked="t" strokecolor="black">
                  <v:stroke joinstyle="round"/>
                  <o:lock v:ext="edit" aspectratio="f"/>
                </v:line>
                <v:line id="直线 186" o:spid="_x0000_s1209" style="position:absolute" from="63700,14420" to="63700,17100" coordsize="21600,21600" stroked="t" strokecolor="black">
                  <v:stroke joinstyle="round"/>
                  <o:lock v:ext="edit" aspectratio="f"/>
                </v:line>
                <v:rect id="矩形 187" o:spid="_x0000_s1210" style="width:159;height:614;left:3343;position:absolute;top:682" coordsize="21600,21600" filled="t" fillcolor="white" stroked="f">
                  <o:lock v:ext="edit" aspectratio="f"/>
                </v:rect>
                <v:rect id="矩形 188" o:spid="_x0000_s1211" style="width:159;height:614;left:3343;position:absolute;top:682" coordsize="21600,21600" filled="f" stroked="t" strokecolor="white">
                  <v:stroke joinstyle="miter"/>
                  <o:lock v:ext="edit" aspectratio="f"/>
                </v:rect>
                <v:rect id="矩形 189" o:spid="_x0000_s1212" style="width:238;height:614;left:7;position:absolute;top:666" coordsize="21600,21600" filled="t" fillcolor="white" stroked="f">
                  <o:lock v:ext="edit" aspectratio="f"/>
                </v:rect>
                <v:rect id="矩形 190" o:spid="_x0000_s1213" style="width:238;height:614;left:7;position:absolute;top:666" coordsize="21600,21600" filled="f" stroked="t" strokecolor="white">
                  <v:stroke joinstyle="miter"/>
                  <o:lock v:ext="edit" aspectratio="f"/>
                </v:rect>
                <v:shape id="任意多边形 191" o:spid="_x0000_s1214" style="width:80;height:525;left:3331;position:absolute;top:712" coordsize="80,525" o:spt="100" adj="-11796480,,5400" path="m,l24,56,34,80,48,98,80,135,67,183,53,228,32,271,,315,4,352,12,427,45,487,57,498,60,510,49,518,28,523,9,524,,525e" filled="f" stroked="t" strokecolor="black">
                  <v:stroke joinstyle="round"/>
                  <o:lock v:ext="edit" aspectratio="f"/>
                </v:shape>
                <v:shape id="任意多边形 192" o:spid="_x0000_s1215" style="width:40;height:510;left:233;position:absolute;top:712" coordsize="40,510" o:spt="100" adj="-11796480,,5400" path="m40,l35,33,31,67,26,101,20,135,15,146,8,157,2,168,16,231,40,285,35,303,14,371,7,382,2,393,,405,2,420,7,435,13,450,20,465,25,478,32,493,37,505,40,510e" filled="f" stroked="t" strokecolor="black">
                  <v:stroke joinstyle="round"/>
                  <o:lock v:ext="edit" aspectratio="f"/>
                </v:shape>
                <v:rect id="矩形 193" o:spid="_x0000_s1216" style="width:2180;height:695;left:486;position:absolute;top:10" coordsize="21600,21600" filled="f" stroked="t" strokecolor="black">
                  <v:stroke joinstyle="miter"/>
                  <o:lock v:ext="edit" aspectratio="f"/>
                </v:rect>
                <v:shape id="任意多边形 194" o:spid="_x0000_s1217" style="width:420;height:642;left:485;position:absolute;top:38" coordsize="420,642" o:spt="100" adj="-11796480,,5400" path="m419,l334,24,251,50,176,77,111,107,61,142,22,192,,307,1,367,6,433,18,503,40,567,126,635,191,642,265,639,344,631e" filled="f" stroked="t" strokecolor="black">
                  <v:stroke joinstyle="round"/>
                  <o:lock v:ext="edit" aspectratio="f"/>
                </v:shape>
                <v:shape id="任意多边形 195" o:spid="_x0000_s1218" style="width:433;height:516;left:680;position:absolute;top:149" coordsize="433,516" o:spt="100" adj="-11796480,,5400" path="m418,l319,35,225,69,141,105,72,141,24,179,,220,12,266,58,319,123,375,196,426,264,470,359,516,392,509,415,492,432,482e" filled="f" stroked="t" strokecolor="black">
                  <v:stroke joinstyle="round"/>
                  <o:lock v:ext="edit" aspectratio="f"/>
                </v:shape>
                <v:shape id="任意多边形 196" o:spid="_x0000_s1219" style="width:625;height:558;left:1011;position:absolute;top:134" coordsize="625,558" o:spt="100" adj="-11796480,,5400" path="m553,2l512,,469,2,423,9,311,52,243,90,176,130,120,166,72,195,30,221,2,248,,276,27,309,79,344,147,380,223,416,297,445,386,477,477,508,561,536,625,557e" filled="f" stroked="t" strokecolor="black">
                  <v:stroke joinstyle="round"/>
                  <o:lock v:ext="edit" aspectratio="f"/>
                </v:shape>
                <v:shape id="任意多边形 197" o:spid="_x0000_s1220" style="width:631;height:525;left:1409;position:absolute;top:148" coordsize="631,525" o:spt="100" adj="-11796480,,5400" path="m499,l406,21,315,43,230,67,154,92,90,119,9,176,,221,25,273,73,325,134,374,199,414,260,441,337,464,420,483,502,499,575,512,630,525e" filled="f" stroked="t" strokecolor="black">
                  <v:stroke joinstyle="round"/>
                  <o:lock v:ext="edit" aspectratio="f"/>
                </v:shape>
                <v:shape id="任意多边形 198" o:spid="_x0000_s1221" style="width:554;height:553;left:1859;position:absolute;top:101" coordsize="554,553" o:spt="100" adj="-11796480,,5400" path="m437,553l340,527,246,499,160,469,88,438,33,404,,320,33,265,87,210,151,158,212,115,276,82,351,55,429,34,500,16,554,e" filled="f" stroked="t" strokecolor="black">
                  <v:stroke joinstyle="round"/>
                  <o:lock v:ext="edit" aspectratio="f"/>
                </v:shape>
                <v:shape id="任意多边形 199" o:spid="_x0000_s1222" style="width:449;height:445;left:2205;position:absolute;top:174" coordsize="449,445" o:spt="100" adj="-11796480,,5400" path="m449,445l354,407,262,369,179,333,107,299,51,267,,200,27,169,132,111,201,79,288,47,371,19,429,e" filled="f" stroked="t" strokecolor="black">
                  <v:stroke joinstyle="round"/>
                  <o:lock v:ext="edit" aspectratio="f"/>
                </v:shape>
                <v:shape id="任意多边形 200" o:spid="_x0000_s1223" style="width:1524;height:111;left:1145;position:absolute;top:7" coordsize="1524,111" o:spt="100" adj="-11796480,,5400" path="m,l50,29,105,56,166,76,239,86,309,83,391,71,477,56,558,42,627,36,693,44,747,60,796,76,851,86,912,83,974,74,1042,64,1120,61,1191,66,1268,74,1350,84,1436,97,1524,110e" filled="f" stroked="t" strokecolor="black">
                  <v:stroke joinstyle="round"/>
                  <o:lock v:ext="edit" aspectratio="f"/>
                </v:shape>
                <v:line id="直线 201" o:spid="_x0000_s1224" style="position:absolute" from="33520,14560" to="33520,18120" coordsize="21600,21600" stroked="t" strokecolor="black">
                  <v:stroke joinstyle="round"/>
                  <o:lock v:ext="edit" aspectratio="f"/>
                </v:line>
                <v:line id="直线 202" o:spid="_x0000_s1225" style="position:absolute" from="49420,14260" to="49420,17820" coordsize="21600,21600" stroked="t" strokecolor="black">
                  <v:stroke joinstyle="round"/>
                  <o:lock v:ext="edit" aspectratio="f"/>
                </v:line>
                <v:line id="直线 203" o:spid="_x0000_s1226" style="position:absolute" from="65320,14260" to="65320,17820" coordsize="21600,21600" stroked="t" strokecolor="black">
                  <v:stroke joinstyle="round"/>
                  <o:lock v:ext="edit" aspectratio="f"/>
                </v:line>
                <v:shape id="文本框 204" o:spid="_x0000_s1227" type="#_x0000_t202" style="width:173;height:234;left:1526;position:absolute;top:262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21"/>
                          </w:rPr>
                          <w:t>A</w:t>
                        </w:r>
                      </w:p>
                    </w:txbxContent>
                  </v:textbox>
                </v:shape>
                <v:shape id="文本框 205" o:spid="_x0000_s1228" type="#_x0000_t202" style="width:126;height:234;left:424;position:absolute;top:930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21"/>
                          </w:rPr>
                          <w:t>4</w:t>
                        </w:r>
                      </w:p>
                    </w:txbxContent>
                  </v:textbox>
                </v:shape>
                <v:shape id="文本框 206" o:spid="_x0000_s1229" type="#_x0000_t202" style="width:126;height:234;left:1209;position:absolute;top:932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21"/>
                          </w:rPr>
                          <w:t>5</w:t>
                        </w:r>
                      </w:p>
                    </w:txbxContent>
                  </v:textbox>
                </v:shape>
                <v:shape id="文本框 207" o:spid="_x0000_s1230" type="#_x0000_t202" style="width:126;height:234;left:2004;position:absolute;top:930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21"/>
                          </w:rPr>
                          <w:t>6</w:t>
                        </w:r>
                      </w:p>
                    </w:txbxContent>
                  </v:textbox>
                </v:shape>
                <v:shape id="文本框 208" o:spid="_x0000_s1231" type="#_x0000_t202" style="width:384;height:234;left:2813;position:absolute;top:932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</w:rPr>
                          <w:t>7cm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position w:val="35"/>
          <w:sz w:val="20"/>
        </w:rPr>
        <mc:AlternateContent>
          <mc:Choice Requires="wpg">
            <w:drawing>
              <wp:inline distT="0" distB="0" distL="114300" distR="114300">
                <wp:extent cx="718820" cy="539750"/>
                <wp:effectExtent l="0" t="0" r="5080" b="12700"/>
                <wp:docPr id="158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718820" cy="539750"/>
                          <a:chOff x="0" y="0"/>
                          <a:chExt cx="1132" cy="850"/>
                        </a:xfrm>
                      </wpg:grpSpPr>
                      <wps:wsp xmlns:wps="http://schemas.microsoft.com/office/word/2010/wordprocessingShape">
                        <wps:cNvPr id="152" name="矩形 210"/>
                        <wps:cNvSpPr/>
                        <wps:spPr>
                          <a:xfrm>
                            <a:off x="124" y="62"/>
                            <a:ext cx="1005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53" name="图片 21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127" y="0"/>
                            <a:ext cx="1005" cy="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54" name="直线 212"/>
                        <wps:cNvSpPr/>
                        <wps:spPr>
                          <a:xfrm flipH="1">
                            <a:off x="325" y="72"/>
                            <a:ext cx="354" cy="43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55" name="任意多边形 213"/>
                        <wps:cNvSpPr/>
                        <wps:spPr>
                          <a:xfrm>
                            <a:off x="10" y="456"/>
                            <a:ext cx="384" cy="384"/>
                          </a:xfrm>
                          <a:custGeom>
                            <a:avLst/>
                            <a:gdLst/>
                            <a:pathLst>
                              <a:path fill="norm" h="384" w="384" stroke="1">
                                <a:moveTo>
                                  <a:pt x="192" y="0"/>
                                </a:moveTo>
                                <a:lnTo>
                                  <a:pt x="117" y="15"/>
                                </a:lnTo>
                                <a:lnTo>
                                  <a:pt x="56" y="56"/>
                                </a:lnTo>
                                <a:lnTo>
                                  <a:pt x="15" y="117"/>
                                </a:lnTo>
                                <a:lnTo>
                                  <a:pt x="0" y="192"/>
                                </a:lnTo>
                                <a:lnTo>
                                  <a:pt x="15" y="267"/>
                                </a:lnTo>
                                <a:lnTo>
                                  <a:pt x="56" y="328"/>
                                </a:lnTo>
                                <a:lnTo>
                                  <a:pt x="117" y="369"/>
                                </a:lnTo>
                                <a:lnTo>
                                  <a:pt x="192" y="384"/>
                                </a:lnTo>
                                <a:lnTo>
                                  <a:pt x="267" y="369"/>
                                </a:lnTo>
                                <a:lnTo>
                                  <a:pt x="328" y="328"/>
                                </a:lnTo>
                                <a:lnTo>
                                  <a:pt x="369" y="267"/>
                                </a:lnTo>
                                <a:lnTo>
                                  <a:pt x="384" y="192"/>
                                </a:lnTo>
                                <a:lnTo>
                                  <a:pt x="369" y="117"/>
                                </a:lnTo>
                                <a:lnTo>
                                  <a:pt x="328" y="56"/>
                                </a:lnTo>
                                <a:lnTo>
                                  <a:pt x="267" y="15"/>
                                </a:lnTo>
                                <a:lnTo>
                                  <a:pt x="19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56" name="任意多边形 214"/>
                        <wps:cNvSpPr/>
                        <wps:spPr>
                          <a:xfrm>
                            <a:off x="178" y="618"/>
                            <a:ext cx="45" cy="45"/>
                          </a:xfrm>
                          <a:custGeom>
                            <a:avLst/>
                            <a:gdLst/>
                            <a:pathLst>
                              <a:path fill="norm" h="45" w="45" stroke="1">
                                <a:moveTo>
                                  <a:pt x="35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5"/>
                                </a:lnTo>
                                <a:lnTo>
                                  <a:pt x="10" y="45"/>
                                </a:lnTo>
                                <a:lnTo>
                                  <a:pt x="35" y="45"/>
                                </a:lnTo>
                                <a:lnTo>
                                  <a:pt x="45" y="35"/>
                                </a:lnTo>
                                <a:lnTo>
                                  <a:pt x="45" y="10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57" name="任意多边形 215"/>
                        <wps:cNvSpPr/>
                        <wps:spPr>
                          <a:xfrm>
                            <a:off x="178" y="618"/>
                            <a:ext cx="45" cy="45"/>
                          </a:xfrm>
                          <a:custGeom>
                            <a:avLst/>
                            <a:gdLst/>
                            <a:pathLst>
                              <a:path fill="norm" h="45" w="45" stroke="1">
                                <a:moveTo>
                                  <a:pt x="22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2"/>
                                </a:lnTo>
                                <a:lnTo>
                                  <a:pt x="0" y="35"/>
                                </a:lnTo>
                                <a:lnTo>
                                  <a:pt x="10" y="45"/>
                                </a:lnTo>
                                <a:lnTo>
                                  <a:pt x="22" y="45"/>
                                </a:lnTo>
                                <a:lnTo>
                                  <a:pt x="35" y="45"/>
                                </a:lnTo>
                                <a:lnTo>
                                  <a:pt x="45" y="35"/>
                                </a:lnTo>
                                <a:lnTo>
                                  <a:pt x="45" y="22"/>
                                </a:lnTo>
                                <a:lnTo>
                                  <a:pt x="45" y="10"/>
                                </a:lnTo>
                                <a:lnTo>
                                  <a:pt x="35" y="0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09" o:spid="_x0000_i1232" style="width:56.6pt;height:42.5pt" coordsize="1132,850">
                <o:lock v:ext="edit" aspectratio="f"/>
                <v:rect id="矩形 210" o:spid="_x0000_s1233" style="width:1005;height:20;left:124;position:absolute;top:62" coordsize="21600,21600" filled="t" fillcolor="black" stroked="f">
                  <o:lock v:ext="edit" aspectratio="f"/>
                </v:rect>
                <v:shape id="图片 211" o:spid="_x0000_s1234" type="#_x0000_t75" style="width:1005;height:60;left:127;position:absolute" coordsize="21600,21600" o:preferrelative="t" filled="f" stroked="f">
                  <v:imagedata r:id="rId39" o:title=""/>
                  <o:lock v:ext="edit" aspectratio="t"/>
                </v:shape>
                <v:line id="直线 212" o:spid="_x0000_s1235" style="flip:x;position:absolute" from="6500,1440" to="13580,10080" coordsize="21600,21600" stroked="t" strokecolor="black">
                  <v:stroke joinstyle="round"/>
                  <o:lock v:ext="edit" aspectratio="f"/>
                </v:line>
                <v:shape id="任意多边形 213" o:spid="_x0000_s1236" style="width:384;height:384;left:10;position:absolute;top:456" coordsize="384,384" o:spt="100" adj="-11796480,,5400" path="m192,l117,15,56,56,15,117,,192,15,267,56,328,117,369,192,384,267,369,328,328,369,267,384,192,369,117,328,56,267,15,192,xe" filled="f" stroked="t" strokecolor="black">
                  <v:stroke joinstyle="round"/>
                  <o:lock v:ext="edit" aspectratio="f"/>
                </v:shape>
                <v:shape id="任意多边形 214" o:spid="_x0000_s1237" style="width:45;height:45;left:178;position:absolute;top:618" coordsize="45,45" o:spt="100" adj="-11796480,,5400" path="m35,l10,,,10,,35,10,45,35,45,45,35,45,10,35,xe" filled="t" fillcolor="black" stroked="f">
                  <v:stroke joinstyle="miter"/>
                  <o:lock v:ext="edit" aspectratio="f"/>
                </v:shape>
                <v:shape id="任意多边形 215" o:spid="_x0000_s1238" style="width:45;height:45;left:178;position:absolute;top:618" coordsize="45,45" o:spt="100" adj="-11796480,,5400" path="m22,l10,,,10,,22,,35,10,45,22,45,35,45,45,35,45,22,45,10,35,,22,xe" filled="f" stroked="t" strokecolor="black">
                  <v:stroke joinstyle="round"/>
                  <o:lock v:ext="edit" aspectratio="f"/>
                </v:shape>
                <w10:anchorlock/>
              </v:group>
            </w:pict>
          </mc:Fallback>
        </mc:AlternateContent>
      </w:r>
    </w:p>
    <w:p>
      <w:pPr>
        <w:spacing w:after="0" w:line="240" w:lineRule="auto"/>
        <w:rPr>
          <w:sz w:val="20"/>
        </w:rPr>
        <w:sectPr>
          <w:pgSz w:w="10320" w:h="14580"/>
          <w:pgMar w:top="1060" w:right="620" w:bottom="1400" w:left="720" w:header="871" w:footer="1179" w:gutter="0"/>
          <w:cols w:space="708"/>
        </w:sectPr>
      </w:pPr>
    </w:p>
    <w:p>
      <w:pPr>
        <w:spacing w:before="2"/>
        <w:ind w:left="0" w:right="38" w:firstLine="0"/>
        <w:jc w:val="righ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13</w:t>
      </w:r>
    </w:p>
    <w:p>
      <w:pPr>
        <w:pStyle w:val="BodyText"/>
        <w:spacing w:before="8"/>
        <w:rPr>
          <w:rFonts w:ascii="Times New Roman"/>
          <w:sz w:val="17"/>
        </w:rPr>
      </w:pPr>
      <w:r>
        <w:br w:type="column"/>
      </w:r>
    </w:p>
    <w:p>
      <w:pPr>
        <w:spacing w:before="0"/>
        <w:ind w:left="0" w:right="0" w:firstLine="0"/>
        <w:jc w:val="righ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14</w:t>
      </w:r>
    </w:p>
    <w:p>
      <w:pPr>
        <w:spacing w:before="0" w:line="219" w:lineRule="exact"/>
        <w:ind w:left="1414" w:right="1743" w:firstLine="0"/>
        <w:jc w:val="center"/>
        <w:rPr>
          <w:rFonts w:ascii="Times New Roman" w:eastAsia="Times New Roman"/>
          <w:sz w:val="18"/>
        </w:rPr>
      </w:pPr>
      <w:r>
        <w:br w:type="column"/>
      </w: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15</w:t>
      </w:r>
    </w:p>
    <w:p>
      <w:pPr>
        <w:spacing w:after="0" w:line="219" w:lineRule="exact"/>
        <w:jc w:val="center"/>
        <w:rPr>
          <w:rFonts w:ascii="Times New Roman" w:eastAsia="Times New Roman"/>
          <w:sz w:val="18"/>
        </w:rPr>
        <w:sectPr>
          <w:type w:val="continuous"/>
          <w:pgSz w:w="10320" w:h="14580"/>
          <w:pgMar w:top="1060" w:right="620" w:bottom="1360" w:left="720" w:header="720" w:footer="720" w:gutter="0"/>
          <w:cols w:num="3" w:space="708" w:equalWidth="0">
            <w:col w:w="2032" w:space="1269"/>
            <w:col w:w="1993" w:space="39"/>
            <w:col w:w="3647"/>
          </w:cols>
        </w:sectPr>
      </w:pP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0" w:after="0" w:line="256" w:lineRule="exact"/>
        <w:ind w:left="552" w:right="0" w:hanging="421"/>
        <w:jc w:val="left"/>
        <w:rPr>
          <w:sz w:val="21"/>
        </w:rPr>
      </w:pPr>
      <w:r>
        <w:rPr>
          <w:spacing w:val="-11"/>
          <w:sz w:val="21"/>
        </w:rPr>
        <w:t xml:space="preserve">小刚用如图 </w:t>
      </w:r>
      <w:r>
        <w:rPr>
          <w:rFonts w:ascii="Times New Roman" w:eastAsia="Times New Roman"/>
          <w:sz w:val="21"/>
        </w:rPr>
        <w:t>16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-3"/>
          <w:sz w:val="21"/>
        </w:rPr>
        <w:t>所示的实验装置测量小车的平均速度，实验中为了计时更准确，应使</w:t>
      </w:r>
    </w:p>
    <w:p>
      <w:pPr>
        <w:pStyle w:val="BodyText"/>
        <w:tabs>
          <w:tab w:val="left" w:pos="2530"/>
        </w:tabs>
        <w:spacing w:before="72" w:line="304" w:lineRule="auto"/>
        <w:ind w:left="552" w:right="119"/>
        <w:rPr>
          <w:rFonts w:ascii="Times New Roman" w:eastAsia="Times New Roman" w:hAnsi="Times New Roman"/>
        </w:rPr>
      </w:pP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5233670</wp:posOffset>
                </wp:positionH>
                <wp:positionV relativeFrom="paragraph">
                  <wp:posOffset>377190</wp:posOffset>
                </wp:positionV>
                <wp:extent cx="643890" cy="265430"/>
                <wp:effectExtent l="0" t="0" r="3810" b="1270"/>
                <wp:wrapNone/>
                <wp:docPr id="65" name="矩形 21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4389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6" o:spid="_x0000_s1239" style="width:50.7pt;height:20.9pt;margin-top:29.7pt;margin-left:412.1pt;mso-height-relative:page;mso-position-horizontal-relative:page;mso-width-relative:page;position:absolute;z-index:-251639808" coordsize="21600,21600" filled="t" fillcolor="white" stroked="f"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4613275</wp:posOffset>
                </wp:positionH>
                <wp:positionV relativeFrom="paragraph">
                  <wp:posOffset>459105</wp:posOffset>
                </wp:positionV>
                <wp:extent cx="443230" cy="114300"/>
                <wp:effectExtent l="4445" t="4445" r="9525" b="14605"/>
                <wp:wrapNone/>
                <wp:docPr id="66" name="矩形 21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443230" cy="114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7" o:spid="_x0000_s1240" style="width:34.9pt;height:9pt;margin-top:36.15pt;margin-left:363.25pt;mso-height-relative:page;mso-position-horizontal-relative:page;mso-width-relative:page;position:absolute;z-index:-251637760" coordsize="21600,21600" filled="f" stroked="t" strokecolor="black">
                <v:stroke joinstyle="miter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5316220</wp:posOffset>
                </wp:positionH>
                <wp:positionV relativeFrom="paragraph">
                  <wp:posOffset>437515</wp:posOffset>
                </wp:positionV>
                <wp:extent cx="467360" cy="130175"/>
                <wp:effectExtent l="5080" t="4445" r="22860" b="17780"/>
                <wp:wrapNone/>
                <wp:docPr id="87" name="文本框 21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67360" cy="130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spacing w:before="0" w:line="181" w:lineRule="exact"/>
                              <w:ind w:left="12" w:right="0" w:firstLin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00:00:00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8" o:spid="_x0000_s1241" type="#_x0000_t202" style="width:36.8pt;height:10.25pt;margin-top:34.45pt;margin-left:418.6pt;mso-height-relative:page;mso-position-horizontal-relative:page;mso-width-relative:page;position:absolute;z-index:-251631616" coordsize="21600,21600" filled="f" stroked="t" strokecolor="black">
                <v:stroke joinstyle="miter"/>
                <o:lock v:ext="edit" aspectratio="f"/>
                <v:textbox inset="0,0,0,0">
                  <w:txbxContent>
                    <w:p>
                      <w:pPr>
                        <w:spacing w:before="0" w:line="181" w:lineRule="exact"/>
                        <w:ind w:left="12" w:right="0" w:firstLine="0"/>
                        <w:jc w:val="left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00:00:00</w:t>
                      </w:r>
                    </w:p>
                  </w:txbxContent>
                </v:textbox>
              </v:shape>
            </w:pict>
          </mc:Fallback>
        </mc:AlternateContent>
      </w:r>
      <w:r>
        <w:t>斜面</w:t>
      </w:r>
      <w:r>
        <w:rPr>
          <w:spacing w:val="-3"/>
        </w:rPr>
        <w:t>的</w:t>
      </w:r>
      <w:r>
        <w:t>坡</w:t>
      </w:r>
      <w:r>
        <w:rPr>
          <w:spacing w:val="-3"/>
        </w:rPr>
        <w:t>度</w:t>
      </w:r>
      <w:r>
        <w:t>较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（选</w:t>
      </w:r>
      <w:r>
        <w:rPr>
          <w:spacing w:val="-20"/>
        </w:rPr>
        <w:t>填</w:t>
      </w:r>
      <w:r>
        <w:rPr>
          <w:spacing w:val="-3"/>
        </w:rPr>
        <w:t>“</w:t>
      </w:r>
      <w:r>
        <w:t>大</w:t>
      </w:r>
      <w:r>
        <w:rPr>
          <w:spacing w:val="-22"/>
        </w:rPr>
        <w:t>”</w:t>
      </w:r>
      <w:r>
        <w:rPr>
          <w:spacing w:val="-20"/>
        </w:rPr>
        <w:t>或</w:t>
      </w:r>
      <w:r>
        <w:rPr>
          <w:spacing w:val="-3"/>
        </w:rPr>
        <w:t>“</w:t>
      </w:r>
      <w:r>
        <w:t>小</w:t>
      </w:r>
      <w:r>
        <w:rPr>
          <w:spacing w:val="-21"/>
        </w:rPr>
        <w:t>”）</w:t>
      </w:r>
      <w:r>
        <w:rPr>
          <w:spacing w:val="-22"/>
        </w:rPr>
        <w:t>。</w:t>
      </w:r>
      <w:r>
        <w:t>小</w:t>
      </w:r>
      <w:r>
        <w:rPr>
          <w:spacing w:val="-3"/>
        </w:rPr>
        <w:t>车</w:t>
      </w:r>
      <w:r>
        <w:t>沿斜</w:t>
      </w:r>
      <w:r>
        <w:rPr>
          <w:spacing w:val="-3"/>
        </w:rPr>
        <w:t>面</w:t>
      </w:r>
      <w:r>
        <w:t>从</w:t>
      </w:r>
      <w:r>
        <w:rPr>
          <w:spacing w:val="-42"/>
        </w:rPr>
        <w:t xml:space="preserve"> </w:t>
      </w:r>
      <w:r>
        <w:rPr>
          <w:rFonts w:ascii="Times New Roman" w:eastAsia="Times New Roman" w:hAnsi="Times New Roman"/>
        </w:rPr>
        <w:t>A</w:t>
      </w:r>
      <w:r>
        <w:rPr>
          <w:rFonts w:ascii="Times New Roman" w:eastAsia="Times New Roman" w:hAnsi="Times New Roman"/>
          <w:spacing w:val="13"/>
        </w:rPr>
        <w:t xml:space="preserve"> </w:t>
      </w:r>
      <w:r>
        <w:t>处</w:t>
      </w:r>
      <w:r>
        <w:rPr>
          <w:spacing w:val="-3"/>
        </w:rPr>
        <w:t>由</w:t>
      </w:r>
      <w:r>
        <w:t>静止</w:t>
      </w:r>
      <w:r>
        <w:rPr>
          <w:spacing w:val="-3"/>
        </w:rPr>
        <w:t>下滑</w:t>
      </w:r>
      <w:r>
        <w:rPr>
          <w:spacing w:val="-20"/>
        </w:rPr>
        <w:t>，</w:t>
      </w:r>
      <w:r>
        <w:rPr>
          <w:spacing w:val="50"/>
        </w:rPr>
        <w:t>在</w:t>
      </w:r>
      <w:r>
        <w:rPr>
          <w:rFonts w:ascii="Times New Roman" w:eastAsia="Times New Roman" w:hAnsi="Times New Roman"/>
        </w:rPr>
        <w:t>A</w:t>
      </w:r>
      <w:r>
        <w:rPr>
          <w:spacing w:val="-20"/>
        </w:rPr>
        <w:t>、</w:t>
      </w:r>
      <w:r>
        <w:rPr>
          <w:rFonts w:ascii="Times New Roman" w:eastAsia="Times New Roman" w:hAnsi="Times New Roman"/>
        </w:rPr>
        <w:t>B</w:t>
      </w:r>
      <w:r>
        <w:t>、</w:t>
      </w:r>
      <w:r>
        <w:rPr>
          <w:rFonts w:ascii="Times New Roman" w:eastAsia="Times New Roman" w:hAnsi="Times New Roman"/>
        </w:rPr>
        <w:t>C</w:t>
      </w:r>
      <w:r>
        <w:rPr>
          <w:rFonts w:ascii="Times New Roman" w:eastAsia="Times New Roman" w:hAnsi="Times New Roman"/>
          <w:spacing w:val="1"/>
        </w:rPr>
        <w:t xml:space="preserve"> </w:t>
      </w:r>
      <w:r>
        <w:rPr>
          <w:spacing w:val="-3"/>
        </w:rPr>
        <w:t>三</w:t>
      </w:r>
      <w:r>
        <w:t>处</w:t>
      </w:r>
      <w:r>
        <w:rPr>
          <w:spacing w:val="-3"/>
        </w:rPr>
        <w:t>均</w:t>
      </w:r>
      <w:r>
        <w:t>有</w:t>
      </w:r>
      <w:r>
        <w:rPr>
          <w:spacing w:val="-3"/>
        </w:rPr>
        <w:t>电</w:t>
      </w:r>
      <w:r>
        <w:t>子</w:t>
      </w:r>
      <w:r>
        <w:rPr>
          <w:spacing w:val="-3"/>
        </w:rPr>
        <w:t>表</w:t>
      </w:r>
      <w:r>
        <w:t>显</w:t>
      </w:r>
      <w:r>
        <w:rPr>
          <w:spacing w:val="-3"/>
        </w:rPr>
        <w:t>示时</w:t>
      </w:r>
      <w:r>
        <w:t>间（</w:t>
      </w:r>
      <w:r>
        <w:rPr>
          <w:spacing w:val="-3"/>
        </w:rPr>
        <w:t>数</w:t>
      </w:r>
      <w:r>
        <w:t>字</w:t>
      </w:r>
      <w:r>
        <w:rPr>
          <w:spacing w:val="-3"/>
        </w:rPr>
        <w:t>分</w:t>
      </w:r>
      <w:r>
        <w:t>别</w:t>
      </w:r>
      <w:r>
        <w:rPr>
          <w:spacing w:val="-3"/>
        </w:rPr>
        <w:t>表</w:t>
      </w:r>
      <w:r>
        <w:t>示</w:t>
      </w:r>
      <w:r>
        <w:rPr>
          <w:spacing w:val="-3"/>
        </w:rPr>
        <w:t>“</w:t>
      </w:r>
      <w:r>
        <w:t>时</w:t>
      </w:r>
      <w:r>
        <w:rPr>
          <w:rFonts w:ascii="Times New Roman" w:eastAsia="Times New Roman" w:hAnsi="Times New Roman"/>
        </w:rPr>
        <w:t>:</w:t>
      </w:r>
    </w:p>
    <w:p>
      <w:pPr>
        <w:spacing w:after="0" w:line="304" w:lineRule="auto"/>
        <w:rPr>
          <w:rFonts w:ascii="Times New Roman" w:eastAsia="Times New Roman" w:hAnsi="Times New Roman"/>
        </w:rPr>
        <w:sectPr>
          <w:type w:val="continuous"/>
          <w:pgSz w:w="10320" w:h="14580"/>
          <w:pgMar w:top="1060" w:right="620" w:bottom="1360" w:left="720" w:header="720" w:footer="720" w:gutter="0"/>
          <w:cols w:space="708"/>
        </w:sectPr>
      </w:pPr>
    </w:p>
    <w:p>
      <w:pPr>
        <w:pStyle w:val="BodyText"/>
        <w:tabs>
          <w:tab w:val="left" w:pos="1675"/>
          <w:tab w:val="left" w:pos="4724"/>
        </w:tabs>
        <w:spacing w:line="302" w:lineRule="auto"/>
        <w:ind w:left="552" w:right="38"/>
      </w:pPr>
      <w:r>
        <w:t>分</w:t>
      </w:r>
      <w:r>
        <w:rPr>
          <w:rFonts w:ascii="Times New Roman" w:eastAsia="Times New Roman" w:hAnsi="Times New Roman"/>
        </w:rPr>
        <w:t>:</w:t>
      </w:r>
      <w:r>
        <w:t>秒”），已知</w:t>
      </w:r>
      <w:r>
        <w:rPr>
          <w:spacing w:val="-41"/>
        </w:rPr>
        <w:t xml:space="preserve"> </w:t>
      </w:r>
      <w:r>
        <w:rPr>
          <w:rFonts w:ascii="Times New Roman" w:eastAsia="Times New Roman" w:hAnsi="Times New Roman"/>
        </w:rPr>
        <w:t>AB</w:t>
      </w:r>
      <w:r>
        <w:rPr>
          <w:rFonts w:ascii="Times New Roman" w:eastAsia="Times New Roman" w:hAnsi="Times New Roman"/>
          <w:spacing w:val="16"/>
        </w:rPr>
        <w:t xml:space="preserve"> </w:t>
      </w:r>
      <w:r>
        <w:rPr>
          <w:spacing w:val="-3"/>
        </w:rPr>
        <w:t>段距</w:t>
      </w:r>
      <w:r>
        <w:t>离为</w:t>
      </w:r>
      <w:r>
        <w:rPr>
          <w:spacing w:val="-39"/>
        </w:rPr>
        <w:t xml:space="preserve"> </w:t>
      </w:r>
      <w:r>
        <w:rPr>
          <w:rFonts w:ascii="Times New Roman" w:eastAsia="Times New Roman" w:hAnsi="Times New Roman"/>
        </w:rPr>
        <w:t>0.4m</w:t>
      </w:r>
      <w:r>
        <w:t>，</w:t>
      </w:r>
      <w:r>
        <w:rPr>
          <w:rFonts w:ascii="Times New Roman" w:eastAsia="Times New Roman" w:hAnsi="Times New Roman"/>
        </w:rPr>
        <w:t>AC</w:t>
      </w:r>
      <w:r>
        <w:rPr>
          <w:rFonts w:ascii="Times New Roman" w:eastAsia="Times New Roman" w:hAnsi="Times New Roman"/>
          <w:spacing w:val="16"/>
        </w:rPr>
        <w:t xml:space="preserve"> </w:t>
      </w:r>
      <w:r>
        <w:rPr>
          <w:spacing w:val="-3"/>
        </w:rPr>
        <w:t>段</w:t>
      </w:r>
      <w:r>
        <w:t>距离为</w:t>
      </w:r>
      <w:r>
        <w:rPr>
          <w:spacing w:val="-51"/>
        </w:rPr>
        <w:t xml:space="preserve"> </w:t>
      </w:r>
      <w:r>
        <w:rPr>
          <w:rFonts w:ascii="Times New Roman" w:eastAsia="Times New Roman" w:hAnsi="Times New Roman"/>
        </w:rPr>
        <w:t>0.9m</w:t>
      </w:r>
      <w:r>
        <w:t>。</w:t>
      </w:r>
      <w:r>
        <w:rPr>
          <w:spacing w:val="-3"/>
        </w:rPr>
        <w:t>设</w:t>
      </w:r>
      <w:r>
        <w:t>小</w:t>
      </w:r>
      <w:r>
        <w:rPr>
          <w:spacing w:val="-3"/>
        </w:rPr>
        <w:t>车</w:t>
      </w:r>
      <w:r>
        <w:rPr>
          <w:spacing w:val="50"/>
        </w:rPr>
        <w:t>在</w:t>
      </w:r>
      <w:r>
        <w:rPr>
          <w:rFonts w:ascii="Times New Roman" w:eastAsia="Times New Roman" w:hAnsi="Times New Roman"/>
        </w:rPr>
        <w:t>AB</w:t>
      </w:r>
      <w:r>
        <w:rPr>
          <w:rFonts w:ascii="Times New Roman" w:eastAsia="Times New Roman" w:hAnsi="Times New Roman"/>
          <w:spacing w:val="1"/>
        </w:rPr>
        <w:t xml:space="preserve"> </w:t>
      </w:r>
      <w:r>
        <w:rPr>
          <w:spacing w:val="-3"/>
        </w:rPr>
        <w:t>段</w:t>
      </w:r>
      <w:r>
        <w:t>、</w:t>
      </w:r>
      <w:r>
        <w:rPr>
          <w:rFonts w:ascii="Times New Roman" w:eastAsia="Times New Roman" w:hAnsi="Times New Roman"/>
        </w:rPr>
        <w:t>BC</w:t>
      </w:r>
      <w:r>
        <w:rPr>
          <w:rFonts w:ascii="Times New Roman" w:eastAsia="Times New Roman" w:hAnsi="Times New Roman"/>
          <w:spacing w:val="3"/>
        </w:rPr>
        <w:t xml:space="preserve"> </w:t>
      </w:r>
      <w:r>
        <w:rPr>
          <w:spacing w:val="-3"/>
        </w:rPr>
        <w:t>段</w:t>
      </w:r>
      <w:r>
        <w:t>和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/>
        </w:rPr>
        <w:t>AC</w:t>
      </w:r>
      <w:r>
        <w:rPr>
          <w:rFonts w:ascii="Times New Roman" w:eastAsia="Times New Roman" w:hAnsi="Times New Roman"/>
          <w:spacing w:val="3"/>
        </w:rPr>
        <w:t xml:space="preserve"> </w:t>
      </w:r>
      <w:r>
        <w:rPr>
          <w:spacing w:val="-3"/>
        </w:rPr>
        <w:t>段</w:t>
      </w:r>
      <w:r>
        <w:t>的</w:t>
      </w:r>
      <w:r>
        <w:rPr>
          <w:spacing w:val="-3"/>
        </w:rPr>
        <w:t>平</w:t>
      </w:r>
      <w:r>
        <w:t>均速度</w:t>
      </w:r>
      <w:r>
        <w:rPr>
          <w:spacing w:val="-3"/>
        </w:rPr>
        <w:t>分别</w:t>
      </w:r>
      <w:r>
        <w:t>为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/>
          <w:i/>
          <w:spacing w:val="-2"/>
        </w:rPr>
        <w:t>v</w:t>
      </w:r>
      <w:r>
        <w:rPr>
          <w:rFonts w:ascii="Times New Roman" w:eastAsia="Times New Roman" w:hAnsi="Times New Roman"/>
          <w:spacing w:val="-2"/>
          <w:vertAlign w:val="subscript"/>
        </w:rPr>
        <w:t>AB</w:t>
      </w:r>
      <w:r>
        <w:rPr>
          <w:spacing w:val="-8"/>
          <w:vertAlign w:val="baseline"/>
        </w:rPr>
        <w:t>、</w:t>
      </w:r>
      <w:r>
        <w:rPr>
          <w:rFonts w:ascii="Times New Roman" w:eastAsia="Times New Roman" w:hAnsi="Times New Roman"/>
          <w:i/>
          <w:vertAlign w:val="baseline"/>
        </w:rPr>
        <w:t>v</w:t>
      </w:r>
      <w:r>
        <w:rPr>
          <w:rFonts w:ascii="Times New Roman" w:eastAsia="Times New Roman" w:hAnsi="Times New Roman"/>
          <w:vertAlign w:val="subscript"/>
        </w:rPr>
        <w:t>BC</w:t>
      </w:r>
      <w:r>
        <w:rPr>
          <w:rFonts w:ascii="Times New Roman" w:eastAsia="Times New Roman" w:hAnsi="Times New Roman"/>
          <w:spacing w:val="-17"/>
          <w:vertAlign w:val="baseline"/>
        </w:rPr>
        <w:t xml:space="preserve"> </w:t>
      </w:r>
      <w:r>
        <w:rPr>
          <w:vertAlign w:val="baseline"/>
        </w:rPr>
        <w:t>和</w:t>
      </w:r>
      <w:r>
        <w:rPr>
          <w:spacing w:val="-54"/>
          <w:vertAlign w:val="baseline"/>
        </w:rPr>
        <w:t xml:space="preserve"> </w:t>
      </w:r>
      <w:r>
        <w:rPr>
          <w:rFonts w:ascii="Times New Roman" w:eastAsia="Times New Roman" w:hAnsi="Times New Roman"/>
          <w:i/>
          <w:spacing w:val="-3"/>
          <w:vertAlign w:val="baseline"/>
        </w:rPr>
        <w:t>v</w:t>
      </w:r>
      <w:r>
        <w:rPr>
          <w:rFonts w:ascii="Times New Roman" w:eastAsia="Times New Roman" w:hAnsi="Times New Roman"/>
          <w:spacing w:val="-3"/>
          <w:vertAlign w:val="subscript"/>
        </w:rPr>
        <w:t>AC</w:t>
      </w:r>
      <w:r>
        <w:rPr>
          <w:spacing w:val="-3"/>
          <w:vertAlign w:val="baseline"/>
        </w:rPr>
        <w:t>，</w:t>
      </w:r>
      <w:r>
        <w:rPr>
          <w:vertAlign w:val="baseline"/>
        </w:rPr>
        <w:t>则</w:t>
      </w:r>
      <w:r>
        <w:rPr>
          <w:spacing w:val="-55"/>
          <w:vertAlign w:val="baseline"/>
        </w:rPr>
        <w:t xml:space="preserve"> </w:t>
      </w:r>
      <w:r>
        <w:rPr>
          <w:rFonts w:ascii="Times New Roman" w:eastAsia="Times New Roman" w:hAnsi="Times New Roman"/>
          <w:i/>
          <w:vertAlign w:val="baseline"/>
        </w:rPr>
        <w:t>v</w:t>
      </w:r>
      <w:r>
        <w:rPr>
          <w:rFonts w:ascii="Times New Roman" w:eastAsia="Times New Roman" w:hAnsi="Times New Roman"/>
          <w:vertAlign w:val="subscript"/>
        </w:rPr>
        <w:t>AC</w:t>
      </w:r>
      <w:r>
        <w:rPr>
          <w:rFonts w:ascii="Times New Roman" w:eastAsia="Times New Roman" w:hAnsi="Times New Roman"/>
          <w:vertAlign w:val="baseline"/>
        </w:rPr>
        <w:t>=</w:t>
      </w:r>
      <w:r>
        <w:rPr>
          <w:rFonts w:ascii="Times New Roman" w:eastAsia="Times New Roman" w:hAnsi="Times New Roman"/>
          <w:u w:val="single"/>
          <w:vertAlign w:val="baseline"/>
        </w:rPr>
        <w:t xml:space="preserve"> </w:t>
      </w:r>
      <w:r>
        <w:rPr>
          <w:rFonts w:ascii="Times New Roman" w:eastAsia="Times New Roman" w:hAnsi="Times New Roman"/>
          <w:u w:val="single"/>
          <w:vertAlign w:val="baseline"/>
        </w:rPr>
        <w:tab/>
      </w:r>
      <w:r>
        <w:rPr>
          <w:rFonts w:ascii="Times New Roman" w:eastAsia="Times New Roman" w:hAnsi="Times New Roman"/>
          <w:spacing w:val="-6"/>
          <w:vertAlign w:val="baseline"/>
        </w:rPr>
        <w:t>m/s</w:t>
      </w:r>
      <w:r>
        <w:rPr>
          <w:spacing w:val="-6"/>
          <w:vertAlign w:val="baseline"/>
        </w:rPr>
        <w:t xml:space="preserve">； </w:t>
      </w:r>
      <w:r>
        <w:rPr>
          <w:rFonts w:ascii="Times New Roman" w:eastAsia="Times New Roman" w:hAnsi="Times New Roman"/>
          <w:i/>
          <w:vertAlign w:val="baseline"/>
        </w:rPr>
        <w:t>v</w:t>
      </w:r>
      <w:r>
        <w:rPr>
          <w:rFonts w:ascii="Times New Roman" w:eastAsia="Times New Roman" w:hAnsi="Times New Roman"/>
          <w:vertAlign w:val="subscript"/>
        </w:rPr>
        <w:t>BC</w:t>
      </w:r>
      <w:r>
        <w:rPr>
          <w:rFonts w:ascii="Times New Roman" w:eastAsia="Times New Roman" w:hAnsi="Times New Roman"/>
          <w:u w:val="single"/>
          <w:vertAlign w:val="baseline"/>
        </w:rPr>
        <w:t xml:space="preserve"> </w:t>
      </w:r>
      <w:r>
        <w:rPr>
          <w:rFonts w:ascii="Times New Roman" w:eastAsia="Times New Roman" w:hAnsi="Times New Roman"/>
          <w:u w:val="single"/>
          <w:vertAlign w:val="baseline"/>
        </w:rPr>
        <w:tab/>
      </w:r>
      <w:r>
        <w:rPr>
          <w:rFonts w:ascii="Times New Roman" w:eastAsia="Times New Roman" w:hAnsi="Times New Roman"/>
          <w:i/>
          <w:vertAlign w:val="baseline"/>
        </w:rPr>
        <w:t>v</w:t>
      </w:r>
      <w:r>
        <w:rPr>
          <w:rFonts w:ascii="Times New Roman" w:eastAsia="Times New Roman" w:hAnsi="Times New Roman"/>
          <w:vertAlign w:val="subscript"/>
        </w:rPr>
        <w:t>AC</w:t>
      </w:r>
      <w:r>
        <w:rPr>
          <w:rFonts w:ascii="Times New Roman" w:eastAsia="Times New Roman" w:hAnsi="Times New Roman"/>
          <w:spacing w:val="15"/>
          <w:vertAlign w:val="baseline"/>
        </w:rPr>
        <w:t xml:space="preserve"> </w:t>
      </w:r>
      <w:r>
        <w:rPr>
          <w:vertAlign w:val="baseline"/>
        </w:rPr>
        <w:t>（</w:t>
      </w:r>
      <w:r>
        <w:rPr>
          <w:spacing w:val="-3"/>
          <w:vertAlign w:val="baseline"/>
        </w:rPr>
        <w:t>选</w:t>
      </w:r>
      <w:r>
        <w:rPr>
          <w:vertAlign w:val="baseline"/>
        </w:rPr>
        <w:t>填“</w:t>
      </w:r>
      <w:r>
        <w:rPr>
          <w:rFonts w:ascii="Times New Roman" w:eastAsia="Times New Roman" w:hAnsi="Times New Roman"/>
          <w:vertAlign w:val="baseline"/>
        </w:rPr>
        <w:t>&gt;</w:t>
      </w:r>
      <w:r>
        <w:rPr>
          <w:vertAlign w:val="baseline"/>
        </w:rPr>
        <w:t>”、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>“</w:t>
      </w:r>
      <w:r>
        <w:rPr>
          <w:rFonts w:ascii="Times New Roman" w:eastAsia="Times New Roman" w:hAnsi="Times New Roman"/>
          <w:vertAlign w:val="baseline"/>
        </w:rPr>
        <w:t>=</w:t>
      </w:r>
      <w:r>
        <w:rPr>
          <w:vertAlign w:val="baseline"/>
        </w:rPr>
        <w:t>”</w:t>
      </w:r>
      <w:r>
        <w:rPr>
          <w:spacing w:val="-3"/>
          <w:vertAlign w:val="baseline"/>
        </w:rPr>
        <w:t>或</w:t>
      </w:r>
      <w:r>
        <w:rPr>
          <w:vertAlign w:val="baseline"/>
        </w:rPr>
        <w:t>“</w:t>
      </w:r>
      <w:r>
        <w:rPr>
          <w:rFonts w:ascii="Times New Roman" w:eastAsia="Times New Roman" w:hAnsi="Times New Roman"/>
          <w:vertAlign w:val="baseline"/>
        </w:rPr>
        <w:t>&lt;</w:t>
      </w:r>
      <w:r>
        <w:rPr>
          <w:vertAlign w:val="baseline"/>
        </w:rPr>
        <w:t>”）。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1" w:after="0" w:line="240" w:lineRule="auto"/>
        <w:ind w:left="552" w:right="0" w:hanging="421"/>
        <w:jc w:val="left"/>
        <w:rPr>
          <w:sz w:val="21"/>
        </w:rPr>
      </w:pPr>
      <w:r>
        <w:rPr>
          <w:spacing w:val="-11"/>
          <w:sz w:val="21"/>
        </w:rPr>
        <w:t xml:space="preserve">关于如图 </w:t>
      </w:r>
      <w:r>
        <w:rPr>
          <w:rFonts w:ascii="Times New Roman" w:eastAsia="Times New Roman"/>
          <w:sz w:val="21"/>
        </w:rPr>
        <w:t>17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3"/>
          <w:sz w:val="21"/>
        </w:rPr>
        <w:t>所示的三个实验，请回答下列问题：</w:t>
      </w:r>
    </w:p>
    <w:p>
      <w:pPr>
        <w:spacing w:before="23"/>
        <w:ind w:left="132" w:right="0" w:firstLine="0"/>
        <w:jc w:val="left"/>
        <w:rPr>
          <w:rFonts w:ascii="Times New Roman"/>
          <w:sz w:val="18"/>
        </w:rPr>
      </w:pPr>
      <w:r>
        <w:br w:type="column"/>
      </w:r>
      <w:r>
        <w:rPr>
          <w:rFonts w:ascii="Times New Roman"/>
          <w:sz w:val="18"/>
        </w:rPr>
        <w:t>00:00:03</w:t>
      </w:r>
    </w:p>
    <w:p>
      <w:pPr>
        <w:spacing w:before="57"/>
        <w:ind w:left="223" w:right="0" w:firstLine="0"/>
        <w:jc w:val="left"/>
        <w:rPr>
          <w:rFonts w:ascii="Times New Roman"/>
          <w:sz w:val="18"/>
        </w:rPr>
      </w:pPr>
      <w: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3961765</wp:posOffset>
                </wp:positionH>
                <wp:positionV relativeFrom="paragraph">
                  <wp:posOffset>-121920</wp:posOffset>
                </wp:positionV>
                <wp:extent cx="456565" cy="114935"/>
                <wp:effectExtent l="4445" t="4445" r="15240" b="13970"/>
                <wp:wrapNone/>
                <wp:docPr id="67" name="矩形 21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456565" cy="1149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9" o:spid="_x0000_s1242" style="width:35.95pt;height:9.05pt;margin-top:-9.6pt;margin-left:311.95pt;mso-height-relative:page;mso-position-horizontal-relative:page;mso-width-relative:page;position:absolute;z-index:-251635712" coordsize="21600,21600" filled="f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rFonts w:ascii="Times New Roman"/>
          <w:sz w:val="18"/>
        </w:rPr>
        <w:t>C</w:t>
      </w:r>
    </w:p>
    <w:p>
      <w:pPr>
        <w:spacing w:before="0" w:line="166" w:lineRule="exact"/>
        <w:ind w:left="132" w:right="0" w:firstLine="0"/>
        <w:jc w:val="left"/>
        <w:rPr>
          <w:rFonts w:ascii="Times New Roman"/>
          <w:sz w:val="18"/>
        </w:rPr>
      </w:pPr>
      <w:r>
        <w:br w:type="column"/>
      </w:r>
      <w:r>
        <w:rPr>
          <w:rFonts w:ascii="Times New Roman"/>
          <w:sz w:val="18"/>
        </w:rPr>
        <w:t>00:00:02</w:t>
      </w:r>
    </w:p>
    <w:p>
      <w:pPr>
        <w:tabs>
          <w:tab w:val="left" w:pos="995"/>
        </w:tabs>
        <w:spacing w:before="9"/>
        <w:ind w:left="252" w:right="0" w:firstLine="0"/>
        <w:jc w:val="left"/>
        <w:rPr>
          <w:rFonts w:ascii="Times New Roman"/>
          <w:sz w:val="18"/>
        </w:rPr>
      </w:pPr>
      <w: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3961765</wp:posOffset>
                </wp:positionH>
                <wp:positionV relativeFrom="paragraph">
                  <wp:posOffset>109220</wp:posOffset>
                </wp:positionV>
                <wp:extent cx="1767840" cy="305435"/>
                <wp:effectExtent l="0" t="0" r="3810" b="18415"/>
                <wp:wrapNone/>
                <wp:docPr id="86" name="组合 22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767840" cy="305435"/>
                          <a:chOff x="6239" y="172"/>
                          <a:chExt cx="2784" cy="481"/>
                        </a:xfrm>
                      </wpg:grpSpPr>
                      <wps:wsp xmlns:wps="http://schemas.microsoft.com/office/word/2010/wordprocessingShape">
                        <wps:cNvPr id="68" name="直线 221"/>
                        <wps:cNvSpPr/>
                        <wps:spPr>
                          <a:xfrm>
                            <a:off x="8311" y="172"/>
                            <a:ext cx="0" cy="288"/>
                          </a:xfrm>
                          <a:prstGeom prst="line">
                            <a:avLst/>
                          </a:prstGeom>
                          <a:ln w="2413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69" name="矩形 222"/>
                        <wps:cNvSpPr/>
                        <wps:spPr>
                          <a:xfrm>
                            <a:off x="6239" y="608"/>
                            <a:ext cx="2784" cy="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0" name="图片 22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6241" y="625"/>
                            <a:ext cx="2782" cy="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1" name="图片 22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8605" y="454"/>
                            <a:ext cx="324" cy="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72" name="直线 225"/>
                        <wps:cNvSpPr/>
                        <wps:spPr>
                          <a:xfrm flipV="1">
                            <a:off x="6327" y="420"/>
                            <a:ext cx="2631" cy="18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3" name="任意多边形 226"/>
                        <wps:cNvSpPr/>
                        <wps:spPr>
                          <a:xfrm>
                            <a:off x="8312" y="242"/>
                            <a:ext cx="390" cy="169"/>
                          </a:xfrm>
                          <a:custGeom>
                            <a:avLst/>
                            <a:gdLst/>
                            <a:pathLst>
                              <a:path fill="norm" h="169" w="390" stroke="1">
                                <a:moveTo>
                                  <a:pt x="0" y="27"/>
                                </a:moveTo>
                                <a:lnTo>
                                  <a:pt x="10" y="169"/>
                                </a:lnTo>
                                <a:lnTo>
                                  <a:pt x="390" y="143"/>
                                </a:lnTo>
                                <a:lnTo>
                                  <a:pt x="380" y="0"/>
                                </a:lnTo>
                                <a:lnTo>
                                  <a:pt x="0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4" name="任意多边形 227"/>
                        <wps:cNvSpPr/>
                        <wps:spPr>
                          <a:xfrm>
                            <a:off x="8379" y="385"/>
                            <a:ext cx="57" cy="57"/>
                          </a:xfrm>
                          <a:custGeom>
                            <a:avLst/>
                            <a:gdLst/>
                            <a:pathLst>
                              <a:path fill="norm" h="57" w="57" stroke="1">
                                <a:moveTo>
                                  <a:pt x="29" y="0"/>
                                </a:moveTo>
                                <a:lnTo>
                                  <a:pt x="17" y="2"/>
                                </a:lnTo>
                                <a:lnTo>
                                  <a:pt x="8" y="9"/>
                                </a:lnTo>
                                <a:lnTo>
                                  <a:pt x="2" y="18"/>
                                </a:lnTo>
                                <a:lnTo>
                                  <a:pt x="0" y="29"/>
                                </a:lnTo>
                                <a:lnTo>
                                  <a:pt x="2" y="40"/>
                                </a:lnTo>
                                <a:lnTo>
                                  <a:pt x="8" y="49"/>
                                </a:lnTo>
                                <a:lnTo>
                                  <a:pt x="17" y="55"/>
                                </a:lnTo>
                                <a:lnTo>
                                  <a:pt x="29" y="57"/>
                                </a:lnTo>
                                <a:lnTo>
                                  <a:pt x="40" y="55"/>
                                </a:lnTo>
                                <a:lnTo>
                                  <a:pt x="49" y="49"/>
                                </a:lnTo>
                                <a:lnTo>
                                  <a:pt x="55" y="40"/>
                                </a:lnTo>
                                <a:lnTo>
                                  <a:pt x="57" y="29"/>
                                </a:lnTo>
                                <a:lnTo>
                                  <a:pt x="55" y="18"/>
                                </a:lnTo>
                                <a:lnTo>
                                  <a:pt x="49" y="9"/>
                                </a:lnTo>
                                <a:lnTo>
                                  <a:pt x="40" y="2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5" name="任意多边形 228"/>
                        <wps:cNvSpPr/>
                        <wps:spPr>
                          <a:xfrm>
                            <a:off x="8379" y="385"/>
                            <a:ext cx="57" cy="57"/>
                          </a:xfrm>
                          <a:custGeom>
                            <a:avLst/>
                            <a:gdLst/>
                            <a:pathLst>
                              <a:path fill="norm" h="57" w="57" stroke="1">
                                <a:moveTo>
                                  <a:pt x="29" y="0"/>
                                </a:moveTo>
                                <a:lnTo>
                                  <a:pt x="17" y="2"/>
                                </a:lnTo>
                                <a:lnTo>
                                  <a:pt x="8" y="9"/>
                                </a:lnTo>
                                <a:lnTo>
                                  <a:pt x="2" y="18"/>
                                </a:lnTo>
                                <a:lnTo>
                                  <a:pt x="0" y="29"/>
                                </a:lnTo>
                                <a:lnTo>
                                  <a:pt x="2" y="40"/>
                                </a:lnTo>
                                <a:lnTo>
                                  <a:pt x="8" y="49"/>
                                </a:lnTo>
                                <a:lnTo>
                                  <a:pt x="17" y="55"/>
                                </a:lnTo>
                                <a:lnTo>
                                  <a:pt x="29" y="57"/>
                                </a:lnTo>
                                <a:lnTo>
                                  <a:pt x="40" y="55"/>
                                </a:lnTo>
                                <a:lnTo>
                                  <a:pt x="49" y="49"/>
                                </a:lnTo>
                                <a:lnTo>
                                  <a:pt x="55" y="40"/>
                                </a:lnTo>
                                <a:lnTo>
                                  <a:pt x="57" y="29"/>
                                </a:lnTo>
                                <a:lnTo>
                                  <a:pt x="55" y="18"/>
                                </a:lnTo>
                                <a:lnTo>
                                  <a:pt x="49" y="9"/>
                                </a:lnTo>
                                <a:lnTo>
                                  <a:pt x="40" y="2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6" name="任意多边形 229"/>
                        <wps:cNvSpPr/>
                        <wps:spPr>
                          <a:xfrm>
                            <a:off x="8595" y="371"/>
                            <a:ext cx="57" cy="57"/>
                          </a:xfrm>
                          <a:custGeom>
                            <a:avLst/>
                            <a:gdLst/>
                            <a:pathLst>
                              <a:path fill="norm" h="57" w="57" stroke="1">
                                <a:moveTo>
                                  <a:pt x="28" y="0"/>
                                </a:moveTo>
                                <a:lnTo>
                                  <a:pt x="17" y="2"/>
                                </a:lnTo>
                                <a:lnTo>
                                  <a:pt x="8" y="9"/>
                                </a:lnTo>
                                <a:lnTo>
                                  <a:pt x="2" y="18"/>
                                </a:lnTo>
                                <a:lnTo>
                                  <a:pt x="0" y="29"/>
                                </a:lnTo>
                                <a:lnTo>
                                  <a:pt x="2" y="40"/>
                                </a:lnTo>
                                <a:lnTo>
                                  <a:pt x="8" y="49"/>
                                </a:lnTo>
                                <a:lnTo>
                                  <a:pt x="17" y="55"/>
                                </a:lnTo>
                                <a:lnTo>
                                  <a:pt x="28" y="57"/>
                                </a:lnTo>
                                <a:lnTo>
                                  <a:pt x="40" y="55"/>
                                </a:lnTo>
                                <a:lnTo>
                                  <a:pt x="49" y="49"/>
                                </a:lnTo>
                                <a:lnTo>
                                  <a:pt x="55" y="40"/>
                                </a:lnTo>
                                <a:lnTo>
                                  <a:pt x="57" y="29"/>
                                </a:lnTo>
                                <a:lnTo>
                                  <a:pt x="55" y="18"/>
                                </a:lnTo>
                                <a:lnTo>
                                  <a:pt x="49" y="9"/>
                                </a:lnTo>
                                <a:lnTo>
                                  <a:pt x="40" y="2"/>
                                </a:lnTo>
                                <a:lnTo>
                                  <a:pt x="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7" name="任意多边形 230"/>
                        <wps:cNvSpPr/>
                        <wps:spPr>
                          <a:xfrm>
                            <a:off x="8595" y="371"/>
                            <a:ext cx="57" cy="57"/>
                          </a:xfrm>
                          <a:custGeom>
                            <a:avLst/>
                            <a:gdLst/>
                            <a:pathLst>
                              <a:path fill="norm" h="57" w="57" stroke="1">
                                <a:moveTo>
                                  <a:pt x="28" y="0"/>
                                </a:moveTo>
                                <a:lnTo>
                                  <a:pt x="17" y="2"/>
                                </a:lnTo>
                                <a:lnTo>
                                  <a:pt x="8" y="9"/>
                                </a:lnTo>
                                <a:lnTo>
                                  <a:pt x="2" y="18"/>
                                </a:lnTo>
                                <a:lnTo>
                                  <a:pt x="0" y="29"/>
                                </a:lnTo>
                                <a:lnTo>
                                  <a:pt x="2" y="40"/>
                                </a:lnTo>
                                <a:lnTo>
                                  <a:pt x="8" y="49"/>
                                </a:lnTo>
                                <a:lnTo>
                                  <a:pt x="17" y="55"/>
                                </a:lnTo>
                                <a:lnTo>
                                  <a:pt x="28" y="57"/>
                                </a:lnTo>
                                <a:lnTo>
                                  <a:pt x="40" y="55"/>
                                </a:lnTo>
                                <a:lnTo>
                                  <a:pt x="49" y="49"/>
                                </a:lnTo>
                                <a:lnTo>
                                  <a:pt x="55" y="40"/>
                                </a:lnTo>
                                <a:lnTo>
                                  <a:pt x="57" y="29"/>
                                </a:lnTo>
                                <a:lnTo>
                                  <a:pt x="55" y="18"/>
                                </a:lnTo>
                                <a:lnTo>
                                  <a:pt x="49" y="9"/>
                                </a:lnTo>
                                <a:lnTo>
                                  <a:pt x="40" y="2"/>
                                </a:lnTo>
                                <a:lnTo>
                                  <a:pt x="2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8" name="任意多边形 231"/>
                        <wps:cNvSpPr/>
                        <wps:spPr>
                          <a:xfrm>
                            <a:off x="6490" y="372"/>
                            <a:ext cx="390" cy="169"/>
                          </a:xfrm>
                          <a:custGeom>
                            <a:avLst/>
                            <a:gdLst/>
                            <a:pathLst>
                              <a:path fill="norm" h="169" w="390" stroke="1">
                                <a:moveTo>
                                  <a:pt x="380" y="0"/>
                                </a:moveTo>
                                <a:lnTo>
                                  <a:pt x="0" y="27"/>
                                </a:lnTo>
                                <a:lnTo>
                                  <a:pt x="10" y="169"/>
                                </a:lnTo>
                                <a:lnTo>
                                  <a:pt x="390" y="143"/>
                                </a:lnTo>
                                <a:lnTo>
                                  <a:pt x="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79" name="任意多边形 232"/>
                        <wps:cNvSpPr/>
                        <wps:spPr>
                          <a:xfrm>
                            <a:off x="6490" y="372"/>
                            <a:ext cx="390" cy="169"/>
                          </a:xfrm>
                          <a:custGeom>
                            <a:avLst/>
                            <a:gdLst/>
                            <a:pathLst>
                              <a:path fill="norm" h="169" w="390" stroke="1">
                                <a:moveTo>
                                  <a:pt x="0" y="27"/>
                                </a:moveTo>
                                <a:lnTo>
                                  <a:pt x="10" y="169"/>
                                </a:lnTo>
                                <a:lnTo>
                                  <a:pt x="390" y="143"/>
                                </a:lnTo>
                                <a:lnTo>
                                  <a:pt x="380" y="0"/>
                                </a:lnTo>
                                <a:lnTo>
                                  <a:pt x="0" y="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0" name="任意多边形 233"/>
                        <wps:cNvSpPr/>
                        <wps:spPr>
                          <a:xfrm>
                            <a:off x="6557" y="515"/>
                            <a:ext cx="57" cy="57"/>
                          </a:xfrm>
                          <a:custGeom>
                            <a:avLst/>
                            <a:gdLst/>
                            <a:pathLst>
                              <a:path fill="norm" h="57" w="57" stroke="1">
                                <a:moveTo>
                                  <a:pt x="28" y="0"/>
                                </a:moveTo>
                                <a:lnTo>
                                  <a:pt x="17" y="2"/>
                                </a:lnTo>
                                <a:lnTo>
                                  <a:pt x="8" y="9"/>
                                </a:lnTo>
                                <a:lnTo>
                                  <a:pt x="2" y="18"/>
                                </a:lnTo>
                                <a:lnTo>
                                  <a:pt x="0" y="29"/>
                                </a:lnTo>
                                <a:lnTo>
                                  <a:pt x="2" y="40"/>
                                </a:lnTo>
                                <a:lnTo>
                                  <a:pt x="8" y="49"/>
                                </a:lnTo>
                                <a:lnTo>
                                  <a:pt x="17" y="55"/>
                                </a:lnTo>
                                <a:lnTo>
                                  <a:pt x="28" y="57"/>
                                </a:lnTo>
                                <a:lnTo>
                                  <a:pt x="40" y="55"/>
                                </a:lnTo>
                                <a:lnTo>
                                  <a:pt x="49" y="49"/>
                                </a:lnTo>
                                <a:lnTo>
                                  <a:pt x="55" y="40"/>
                                </a:lnTo>
                                <a:lnTo>
                                  <a:pt x="57" y="29"/>
                                </a:lnTo>
                                <a:lnTo>
                                  <a:pt x="55" y="18"/>
                                </a:lnTo>
                                <a:lnTo>
                                  <a:pt x="49" y="9"/>
                                </a:lnTo>
                                <a:lnTo>
                                  <a:pt x="40" y="2"/>
                                </a:lnTo>
                                <a:lnTo>
                                  <a:pt x="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1" name="任意多边形 234"/>
                        <wps:cNvSpPr/>
                        <wps:spPr>
                          <a:xfrm>
                            <a:off x="6557" y="515"/>
                            <a:ext cx="57" cy="57"/>
                          </a:xfrm>
                          <a:custGeom>
                            <a:avLst/>
                            <a:gdLst/>
                            <a:pathLst>
                              <a:path fill="norm" h="57" w="57" stroke="1">
                                <a:moveTo>
                                  <a:pt x="28" y="0"/>
                                </a:moveTo>
                                <a:lnTo>
                                  <a:pt x="17" y="2"/>
                                </a:lnTo>
                                <a:lnTo>
                                  <a:pt x="8" y="9"/>
                                </a:lnTo>
                                <a:lnTo>
                                  <a:pt x="2" y="18"/>
                                </a:lnTo>
                                <a:lnTo>
                                  <a:pt x="0" y="29"/>
                                </a:lnTo>
                                <a:lnTo>
                                  <a:pt x="2" y="40"/>
                                </a:lnTo>
                                <a:lnTo>
                                  <a:pt x="8" y="49"/>
                                </a:lnTo>
                                <a:lnTo>
                                  <a:pt x="17" y="55"/>
                                </a:lnTo>
                                <a:lnTo>
                                  <a:pt x="28" y="57"/>
                                </a:lnTo>
                                <a:lnTo>
                                  <a:pt x="40" y="55"/>
                                </a:lnTo>
                                <a:lnTo>
                                  <a:pt x="49" y="49"/>
                                </a:lnTo>
                                <a:lnTo>
                                  <a:pt x="55" y="40"/>
                                </a:lnTo>
                                <a:lnTo>
                                  <a:pt x="57" y="29"/>
                                </a:lnTo>
                                <a:lnTo>
                                  <a:pt x="55" y="18"/>
                                </a:lnTo>
                                <a:lnTo>
                                  <a:pt x="49" y="9"/>
                                </a:lnTo>
                                <a:lnTo>
                                  <a:pt x="40" y="2"/>
                                </a:lnTo>
                                <a:lnTo>
                                  <a:pt x="2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2" name="任意多边形 235"/>
                        <wps:cNvSpPr/>
                        <wps:spPr>
                          <a:xfrm>
                            <a:off x="6773" y="501"/>
                            <a:ext cx="57" cy="57"/>
                          </a:xfrm>
                          <a:custGeom>
                            <a:avLst/>
                            <a:gdLst/>
                            <a:pathLst>
                              <a:path fill="norm" h="57" w="57" stroke="1">
                                <a:moveTo>
                                  <a:pt x="28" y="0"/>
                                </a:moveTo>
                                <a:lnTo>
                                  <a:pt x="17" y="2"/>
                                </a:lnTo>
                                <a:lnTo>
                                  <a:pt x="8" y="9"/>
                                </a:lnTo>
                                <a:lnTo>
                                  <a:pt x="2" y="18"/>
                                </a:lnTo>
                                <a:lnTo>
                                  <a:pt x="0" y="29"/>
                                </a:lnTo>
                                <a:lnTo>
                                  <a:pt x="2" y="40"/>
                                </a:lnTo>
                                <a:lnTo>
                                  <a:pt x="8" y="49"/>
                                </a:lnTo>
                                <a:lnTo>
                                  <a:pt x="17" y="55"/>
                                </a:lnTo>
                                <a:lnTo>
                                  <a:pt x="28" y="57"/>
                                </a:lnTo>
                                <a:lnTo>
                                  <a:pt x="40" y="55"/>
                                </a:lnTo>
                                <a:lnTo>
                                  <a:pt x="49" y="49"/>
                                </a:lnTo>
                                <a:lnTo>
                                  <a:pt x="55" y="40"/>
                                </a:lnTo>
                                <a:lnTo>
                                  <a:pt x="57" y="29"/>
                                </a:lnTo>
                                <a:lnTo>
                                  <a:pt x="55" y="18"/>
                                </a:lnTo>
                                <a:lnTo>
                                  <a:pt x="49" y="9"/>
                                </a:lnTo>
                                <a:lnTo>
                                  <a:pt x="40" y="2"/>
                                </a:lnTo>
                                <a:lnTo>
                                  <a:pt x="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3" name="任意多边形 236"/>
                        <wps:cNvSpPr/>
                        <wps:spPr>
                          <a:xfrm>
                            <a:off x="6773" y="501"/>
                            <a:ext cx="57" cy="57"/>
                          </a:xfrm>
                          <a:custGeom>
                            <a:avLst/>
                            <a:gdLst/>
                            <a:pathLst>
                              <a:path fill="norm" h="57" w="57" stroke="1">
                                <a:moveTo>
                                  <a:pt x="28" y="0"/>
                                </a:moveTo>
                                <a:lnTo>
                                  <a:pt x="17" y="2"/>
                                </a:lnTo>
                                <a:lnTo>
                                  <a:pt x="8" y="9"/>
                                </a:lnTo>
                                <a:lnTo>
                                  <a:pt x="2" y="18"/>
                                </a:lnTo>
                                <a:lnTo>
                                  <a:pt x="0" y="29"/>
                                </a:lnTo>
                                <a:lnTo>
                                  <a:pt x="2" y="40"/>
                                </a:lnTo>
                                <a:lnTo>
                                  <a:pt x="8" y="49"/>
                                </a:lnTo>
                                <a:lnTo>
                                  <a:pt x="17" y="55"/>
                                </a:lnTo>
                                <a:lnTo>
                                  <a:pt x="28" y="57"/>
                                </a:lnTo>
                                <a:lnTo>
                                  <a:pt x="40" y="55"/>
                                </a:lnTo>
                                <a:lnTo>
                                  <a:pt x="49" y="49"/>
                                </a:lnTo>
                                <a:lnTo>
                                  <a:pt x="55" y="40"/>
                                </a:lnTo>
                                <a:lnTo>
                                  <a:pt x="57" y="29"/>
                                </a:lnTo>
                                <a:lnTo>
                                  <a:pt x="55" y="18"/>
                                </a:lnTo>
                                <a:lnTo>
                                  <a:pt x="49" y="9"/>
                                </a:lnTo>
                                <a:lnTo>
                                  <a:pt x="40" y="2"/>
                                </a:lnTo>
                                <a:lnTo>
                                  <a:pt x="2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4" name="直线 237"/>
                        <wps:cNvSpPr/>
                        <wps:spPr>
                          <a:xfrm>
                            <a:off x="6485" y="296"/>
                            <a:ext cx="0" cy="294"/>
                          </a:xfrm>
                          <a:prstGeom prst="line">
                            <a:avLst/>
                          </a:prstGeom>
                          <a:ln w="2667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85" name="直线 238"/>
                        <wps:cNvSpPr/>
                        <wps:spPr>
                          <a:xfrm>
                            <a:off x="7528" y="230"/>
                            <a:ext cx="0" cy="294"/>
                          </a:xfrm>
                          <a:prstGeom prst="line">
                            <a:avLst/>
                          </a:prstGeom>
                          <a:ln w="2413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20" o:spid="_x0000_s1243" style="width:139.2pt;height:24.05pt;margin-top:8.6pt;margin-left:311.95pt;mso-height-relative:page;mso-position-horizontal-relative:page;mso-width-relative:page;position:absolute;z-index:-251633664" coordorigin="6239,172" coordsize="2784,481">
                <o:lock v:ext="edit" aspectratio="f"/>
                <v:line id="直线 221" o:spid="_x0000_s1244" style="position:absolute" from="166220,3440" to="166220,9200" coordsize="21600,21600" stroked="t" strokecolor="black">
                  <v:stroke joinstyle="round"/>
                  <o:lock v:ext="edit" aspectratio="f"/>
                </v:line>
                <v:rect id="矩形 222" o:spid="_x0000_s1245" style="width:2784;height:30;left:6239;position:absolute;top:608" coordsize="21600,21600" filled="t" fillcolor="black" stroked="f">
                  <o:lock v:ext="edit" aspectratio="f"/>
                </v:rect>
                <v:shape id="图片 223" o:spid="_x0000_s1246" type="#_x0000_t75" style="width:2782;height:28;left:6241;position:absolute;top:625" coordsize="21600,21600" o:preferrelative="t" filled="f" stroked="f">
                  <v:imagedata r:id="rId40" o:title=""/>
                  <o:lock v:ext="edit" aspectratio="t"/>
                </v:shape>
                <v:shape id="图片 224" o:spid="_x0000_s1247" type="#_x0000_t75" style="width:324;height:159;left:8605;position:absolute;top:454" coordsize="21600,21600" o:preferrelative="t" filled="f" stroked="f">
                  <v:imagedata r:id="rId41" o:title=""/>
                  <o:lock v:ext="edit" aspectratio="t"/>
                </v:shape>
                <v:line id="直线 225" o:spid="_x0000_s1248" style="flip:y;position:absolute" from="126540,8400" to="179160,12100" coordsize="21600,21600" stroked="t" strokecolor="black">
                  <v:stroke joinstyle="round"/>
                  <o:lock v:ext="edit" aspectratio="f"/>
                </v:line>
                <v:shape id="任意多边形 226" o:spid="_x0000_s1249" style="width:390;height:169;left:8312;position:absolute;top:242" coordsize="390,169" o:spt="100" adj="-11796480,,5400" path="m,27l10,169,390,143,380,,,27xe" filled="f" stroked="t" strokecolor="black">
                  <v:stroke joinstyle="round"/>
                  <o:lock v:ext="edit" aspectratio="f"/>
                </v:shape>
                <v:shape id="任意多边形 227" o:spid="_x0000_s1250" style="width:57;height:57;left:8379;position:absolute;top:385" coordsize="57,57" o:spt="100" adj="-11796480,,5400" path="m29,l17,2,8,9,2,18,,29,2,40,8,49,17,55,29,57,40,55,49,49,55,40,57,29,55,18,49,9,40,2,29,xe" filled="t" fillcolor="white" stroked="f">
                  <v:stroke joinstyle="miter"/>
                  <o:lock v:ext="edit" aspectratio="f"/>
                </v:shape>
                <v:shape id="任意多边形 228" o:spid="_x0000_s1251" style="width:57;height:57;left:8379;position:absolute;top:385" coordsize="57,57" o:spt="100" adj="-11796480,,5400" path="m29,l17,2,8,9,2,18,,29,2,40,8,49,17,55,29,57,40,55,49,49,55,40,57,29,55,18,49,9,40,2,29,xe" filled="f" stroked="t" strokecolor="black">
                  <v:stroke joinstyle="round"/>
                  <o:lock v:ext="edit" aspectratio="f"/>
                </v:shape>
                <v:shape id="任意多边形 229" o:spid="_x0000_s1252" style="width:57;height:57;left:8595;position:absolute;top:371" coordsize="57,57" o:spt="100" adj="-11796480,,5400" path="m28,l17,2,8,9,2,18,,29,2,40,8,49,17,55,28,57,40,55,49,49,55,40,57,29,55,18,49,9,40,2,28,xe" filled="t" fillcolor="white" stroked="f">
                  <v:stroke joinstyle="miter"/>
                  <o:lock v:ext="edit" aspectratio="f"/>
                </v:shape>
                <v:shape id="任意多边形 230" o:spid="_x0000_s1253" style="width:57;height:57;left:8595;position:absolute;top:371" coordsize="57,57" o:spt="100" adj="-11796480,,5400" path="m28,l17,2,8,9,2,18,,29,2,40,8,49,17,55,28,57,40,55,49,49,55,40,57,29,55,18,49,9,40,2,28,xe" filled="f" stroked="t" strokecolor="black">
                  <v:stroke joinstyle="round"/>
                  <o:lock v:ext="edit" aspectratio="f"/>
                </v:shape>
                <v:shape id="任意多边形 231" o:spid="_x0000_s1254" style="width:390;height:169;left:6490;position:absolute;top:372" coordsize="390,169" o:spt="100" adj="-11796480,,5400" path="m380,l,27,10,169,390,143,380,xe" filled="t" fillcolor="white" stroked="f">
                  <v:stroke joinstyle="miter"/>
                  <o:lock v:ext="edit" aspectratio="f"/>
                </v:shape>
                <v:shape id="任意多边形 232" o:spid="_x0000_s1255" style="width:390;height:169;left:6490;position:absolute;top:372" coordsize="390,169" o:spt="100" adj="-11796480,,5400" path="m,27l10,169,390,143,380,,,27xe" filled="f" stroked="t" strokecolor="black">
                  <v:stroke joinstyle="round"/>
                  <o:lock v:ext="edit" aspectratio="f"/>
                </v:shape>
                <v:shape id="任意多边形 233" o:spid="_x0000_s1256" style="width:57;height:57;left:6557;position:absolute;top:515" coordsize="57,57" o:spt="100" adj="-11796480,,5400" path="m28,l17,2,8,9,2,18,,29,2,40,8,49,17,55,28,57,40,55,49,49,55,40,57,29,55,18,49,9,40,2,28,xe" filled="t" fillcolor="white" stroked="f">
                  <v:stroke joinstyle="miter"/>
                  <o:lock v:ext="edit" aspectratio="f"/>
                </v:shape>
                <v:shape id="任意多边形 234" o:spid="_x0000_s1257" style="width:57;height:57;left:6557;position:absolute;top:515" coordsize="57,57" o:spt="100" adj="-11796480,,5400" path="m28,l17,2,8,9,2,18,,29,2,40,8,49,17,55,28,57,40,55,49,49,55,40,57,29,55,18,49,9,40,2,28,xe" filled="f" stroked="t" strokecolor="black">
                  <v:stroke joinstyle="round"/>
                  <o:lock v:ext="edit" aspectratio="f"/>
                </v:shape>
                <v:shape id="任意多边形 235" o:spid="_x0000_s1258" style="width:57;height:57;left:6773;position:absolute;top:501" coordsize="57,57" o:spt="100" adj="-11796480,,5400" path="m28,l17,2,8,9,2,18,,29,2,40,8,49,17,55,28,57,40,55,49,49,55,40,57,29,55,18,49,9,40,2,28,xe" filled="t" fillcolor="white" stroked="f">
                  <v:stroke joinstyle="miter"/>
                  <o:lock v:ext="edit" aspectratio="f"/>
                </v:shape>
                <v:shape id="任意多边形 236" o:spid="_x0000_s1259" style="width:57;height:57;left:6773;position:absolute;top:501" coordsize="57,57" o:spt="100" adj="-11796480,,5400" path="m28,l17,2,8,9,2,18,,29,2,40,8,49,17,55,28,57,40,55,49,49,55,40,57,29,55,18,49,9,40,2,28,xe" filled="f" stroked="t" strokecolor="black">
                  <v:stroke joinstyle="round"/>
                  <o:lock v:ext="edit" aspectratio="f"/>
                </v:shape>
                <v:line id="直线 237" o:spid="_x0000_s1260" style="position:absolute" from="129700,5920" to="129700,11800" coordsize="21600,21600" stroked="t" strokecolor="black">
                  <v:stroke joinstyle="round"/>
                  <o:lock v:ext="edit" aspectratio="f"/>
                </v:line>
                <v:line id="直线 238" o:spid="_x0000_s1261" style="position:absolute" from="150560,4600" to="150560,10480" coordsize="21600,21600" stroked="t" strokecolor="black">
                  <v:stroke joinstyle="round"/>
                  <o:lock v:ext="edit" aspectratio="f"/>
                </v:line>
              </v:group>
            </w:pict>
          </mc:Fallback>
        </mc:AlternateContent>
      </w:r>
      <w:r>
        <w:rPr>
          <w:rFonts w:ascii="Times New Roman"/>
          <w:position w:val="-4"/>
          <w:sz w:val="18"/>
        </w:rPr>
        <w:t>B</w:t>
      </w:r>
      <w:r>
        <w:rPr>
          <w:rFonts w:ascii="Times New Roman"/>
          <w:position w:val="-4"/>
          <w:sz w:val="18"/>
        </w:rPr>
        <w:tab/>
      </w:r>
      <w:r>
        <w:rPr>
          <w:rFonts w:ascii="Times New Roman"/>
          <w:sz w:val="18"/>
        </w:rPr>
        <w:t>A</w:t>
      </w:r>
    </w:p>
    <w:p>
      <w:pPr>
        <w:pStyle w:val="BodyText"/>
        <w:rPr>
          <w:rFonts w:ascii="Times New Roman"/>
          <w:sz w:val="24"/>
        </w:rPr>
      </w:pPr>
    </w:p>
    <w:p>
      <w:pPr>
        <w:spacing w:before="187"/>
        <w:ind w:left="376" w:right="0" w:firstLine="0"/>
        <w:jc w:val="lef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16</w:t>
      </w:r>
    </w:p>
    <w:p>
      <w:pPr>
        <w:spacing w:after="0"/>
        <w:jc w:val="left"/>
        <w:rPr>
          <w:rFonts w:ascii="Times New Roman" w:eastAsia="Times New Roman"/>
          <w:sz w:val="18"/>
        </w:rPr>
        <w:sectPr>
          <w:type w:val="continuous"/>
          <w:pgSz w:w="10320" w:h="14580"/>
          <w:pgMar w:top="1060" w:right="620" w:bottom="1360" w:left="720" w:header="720" w:footer="720" w:gutter="0"/>
          <w:cols w:num="3" w:space="708" w:equalWidth="0">
            <w:col w:w="5276" w:space="132"/>
            <w:col w:w="816" w:space="217"/>
            <w:col w:w="2539"/>
          </w:cols>
        </w:sectPr>
      </w:pPr>
    </w:p>
    <w:p>
      <w:pPr>
        <w:pStyle w:val="BodyText"/>
        <w:spacing w:before="6"/>
        <w:rPr>
          <w:rFonts w:ascii="Times New Roman"/>
          <w:sz w:val="20"/>
        </w:rPr>
      </w:pPr>
    </w:p>
    <w:p>
      <w:pPr>
        <w:pStyle w:val="BodyText"/>
        <w:ind w:left="3341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3118485" cy="758825"/>
                <wp:effectExtent l="0" t="0" r="5715" b="0"/>
                <wp:docPr id="203" name="组合 23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118485" cy="758825"/>
                          <a:chOff x="0" y="0"/>
                          <a:chExt cx="4911" cy="1195"/>
                        </a:xfrm>
                      </wpg:grpSpPr>
                      <pic:pic xmlns:pic="http://schemas.openxmlformats.org/drawingml/2006/picture">
                        <pic:nvPicPr>
                          <pic:cNvPr id="161" name="图片 24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221"/>
                            <a:ext cx="977" cy="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2" name="图片 24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868" y="263"/>
                            <a:ext cx="407" cy="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63" name="矩形 242"/>
                        <wps:cNvSpPr/>
                        <wps:spPr>
                          <a:xfrm>
                            <a:off x="868" y="263"/>
                            <a:ext cx="407" cy="1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64" name="图片 24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885" y="263"/>
                            <a:ext cx="490" cy="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65" name="直线 244"/>
                        <wps:cNvSpPr/>
                        <wps:spPr>
                          <a:xfrm>
                            <a:off x="406" y="113"/>
                            <a:ext cx="0" cy="1037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66" name="直线 245"/>
                        <wps:cNvSpPr/>
                        <wps:spPr>
                          <a:xfrm>
                            <a:off x="587" y="109"/>
                            <a:ext cx="0" cy="100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67" name="直线 246"/>
                        <wps:cNvSpPr/>
                        <wps:spPr>
                          <a:xfrm>
                            <a:off x="568" y="328"/>
                            <a:ext cx="12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68" name="任意多边形 247"/>
                        <wps:cNvSpPr/>
                        <wps:spPr>
                          <a:xfrm>
                            <a:off x="1531" y="303"/>
                            <a:ext cx="147" cy="55"/>
                          </a:xfrm>
                          <a:custGeom>
                            <a:avLst/>
                            <a:gdLst/>
                            <a:pathLst>
                              <a:path fill="norm" h="55" w="147" stroke="1">
                                <a:moveTo>
                                  <a:pt x="147" y="32"/>
                                </a:moveTo>
                                <a:lnTo>
                                  <a:pt x="125" y="31"/>
                                </a:lnTo>
                                <a:lnTo>
                                  <a:pt x="104" y="30"/>
                                </a:lnTo>
                                <a:lnTo>
                                  <a:pt x="85" y="30"/>
                                </a:lnTo>
                                <a:lnTo>
                                  <a:pt x="68" y="32"/>
                                </a:lnTo>
                                <a:lnTo>
                                  <a:pt x="55" y="37"/>
                                </a:lnTo>
                                <a:lnTo>
                                  <a:pt x="46" y="45"/>
                                </a:lnTo>
                                <a:lnTo>
                                  <a:pt x="37" y="52"/>
                                </a:lnTo>
                                <a:lnTo>
                                  <a:pt x="29" y="55"/>
                                </a:lnTo>
                                <a:lnTo>
                                  <a:pt x="20" y="51"/>
                                </a:lnTo>
                                <a:lnTo>
                                  <a:pt x="10" y="44"/>
                                </a:lnTo>
                                <a:lnTo>
                                  <a:pt x="3" y="35"/>
                                </a:lnTo>
                                <a:lnTo>
                                  <a:pt x="0" y="27"/>
                                </a:lnTo>
                                <a:lnTo>
                                  <a:pt x="2" y="20"/>
                                </a:lnTo>
                                <a:lnTo>
                                  <a:pt x="9" y="13"/>
                                </a:lnTo>
                                <a:lnTo>
                                  <a:pt x="18" y="6"/>
                                </a:ln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69" name="矩形 248"/>
                        <wps:cNvSpPr/>
                        <wps:spPr>
                          <a:xfrm>
                            <a:off x="1754" y="295"/>
                            <a:ext cx="53" cy="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70" name="矩形 249"/>
                        <wps:cNvSpPr/>
                        <wps:spPr>
                          <a:xfrm>
                            <a:off x="1701" y="295"/>
                            <a:ext cx="53" cy="75"/>
                          </a:xfrm>
                          <a:prstGeom prst="rect">
                            <a:avLst/>
                          </a:prstGeom>
                          <a:solidFill>
                            <a:srgbClr val="333333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71" name="矩形 250"/>
                        <wps:cNvSpPr/>
                        <wps:spPr>
                          <a:xfrm>
                            <a:off x="1701" y="295"/>
                            <a:ext cx="53" cy="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72" name="矩形 251"/>
                        <wps:cNvSpPr/>
                        <wps:spPr>
                          <a:xfrm>
                            <a:off x="1648" y="295"/>
                            <a:ext cx="53" cy="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73" name="矩形 252"/>
                        <wps:cNvSpPr/>
                        <wps:spPr>
                          <a:xfrm>
                            <a:off x="1648" y="295"/>
                            <a:ext cx="53" cy="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74" name="矩形 253"/>
                        <wps:cNvSpPr/>
                        <wps:spPr>
                          <a:xfrm>
                            <a:off x="1595" y="295"/>
                            <a:ext cx="53" cy="75"/>
                          </a:xfrm>
                          <a:prstGeom prst="rect">
                            <a:avLst/>
                          </a:prstGeom>
                          <a:solidFill>
                            <a:srgbClr val="333333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75" name="矩形 254"/>
                        <wps:cNvSpPr/>
                        <wps:spPr>
                          <a:xfrm>
                            <a:off x="1595" y="295"/>
                            <a:ext cx="53" cy="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76" name="图片 25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1659" y="264"/>
                            <a:ext cx="407" cy="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77" name="矩形 256"/>
                        <wps:cNvSpPr/>
                        <wps:spPr>
                          <a:xfrm>
                            <a:off x="1659" y="264"/>
                            <a:ext cx="407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78" name="图片 25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1676" y="264"/>
                            <a:ext cx="490" cy="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79" name="直线 258"/>
                        <wps:cNvSpPr/>
                        <wps:spPr>
                          <a:xfrm>
                            <a:off x="568" y="336"/>
                            <a:ext cx="97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80" name="任意多边形 259"/>
                        <wps:cNvSpPr/>
                        <wps:spPr>
                          <a:xfrm>
                            <a:off x="737" y="802"/>
                            <a:ext cx="147" cy="55"/>
                          </a:xfrm>
                          <a:custGeom>
                            <a:avLst/>
                            <a:gdLst/>
                            <a:pathLst>
                              <a:path fill="norm" h="55" w="147" stroke="1">
                                <a:moveTo>
                                  <a:pt x="147" y="32"/>
                                </a:moveTo>
                                <a:lnTo>
                                  <a:pt x="125" y="31"/>
                                </a:lnTo>
                                <a:lnTo>
                                  <a:pt x="104" y="30"/>
                                </a:lnTo>
                                <a:lnTo>
                                  <a:pt x="85" y="30"/>
                                </a:lnTo>
                                <a:lnTo>
                                  <a:pt x="68" y="32"/>
                                </a:lnTo>
                                <a:lnTo>
                                  <a:pt x="55" y="37"/>
                                </a:lnTo>
                                <a:lnTo>
                                  <a:pt x="46" y="45"/>
                                </a:lnTo>
                                <a:lnTo>
                                  <a:pt x="37" y="52"/>
                                </a:lnTo>
                                <a:lnTo>
                                  <a:pt x="29" y="55"/>
                                </a:lnTo>
                                <a:lnTo>
                                  <a:pt x="20" y="51"/>
                                </a:lnTo>
                                <a:lnTo>
                                  <a:pt x="10" y="44"/>
                                </a:lnTo>
                                <a:lnTo>
                                  <a:pt x="3" y="35"/>
                                </a:lnTo>
                                <a:lnTo>
                                  <a:pt x="0" y="27"/>
                                </a:lnTo>
                                <a:lnTo>
                                  <a:pt x="2" y="20"/>
                                </a:lnTo>
                                <a:lnTo>
                                  <a:pt x="9" y="13"/>
                                </a:lnTo>
                                <a:lnTo>
                                  <a:pt x="18" y="6"/>
                                </a:ln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81" name="矩形 260"/>
                        <wps:cNvSpPr/>
                        <wps:spPr>
                          <a:xfrm>
                            <a:off x="960" y="794"/>
                            <a:ext cx="53" cy="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82" name="矩形 261"/>
                        <wps:cNvSpPr/>
                        <wps:spPr>
                          <a:xfrm>
                            <a:off x="907" y="794"/>
                            <a:ext cx="53" cy="75"/>
                          </a:xfrm>
                          <a:prstGeom prst="rect">
                            <a:avLst/>
                          </a:prstGeom>
                          <a:solidFill>
                            <a:srgbClr val="333333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83" name="矩形 262"/>
                        <wps:cNvSpPr/>
                        <wps:spPr>
                          <a:xfrm>
                            <a:off x="907" y="794"/>
                            <a:ext cx="53" cy="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84" name="矩形 263"/>
                        <wps:cNvSpPr/>
                        <wps:spPr>
                          <a:xfrm>
                            <a:off x="854" y="794"/>
                            <a:ext cx="53" cy="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85" name="矩形 264"/>
                        <wps:cNvSpPr/>
                        <wps:spPr>
                          <a:xfrm>
                            <a:off x="854" y="794"/>
                            <a:ext cx="53" cy="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86" name="矩形 265"/>
                        <wps:cNvSpPr/>
                        <wps:spPr>
                          <a:xfrm>
                            <a:off x="801" y="794"/>
                            <a:ext cx="53" cy="75"/>
                          </a:xfrm>
                          <a:prstGeom prst="rect">
                            <a:avLst/>
                          </a:prstGeom>
                          <a:solidFill>
                            <a:srgbClr val="333333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87" name="矩形 266"/>
                        <wps:cNvSpPr/>
                        <wps:spPr>
                          <a:xfrm>
                            <a:off x="801" y="794"/>
                            <a:ext cx="53" cy="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88" name="图片 26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962" y="763"/>
                            <a:ext cx="407" cy="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89" name="矩形 268"/>
                        <wps:cNvSpPr/>
                        <wps:spPr>
                          <a:xfrm>
                            <a:off x="962" y="763"/>
                            <a:ext cx="407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90" name="图片 26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979" y="763"/>
                            <a:ext cx="490" cy="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1" name="图片 27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721"/>
                            <a:ext cx="749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2" name="图片 27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2956" y="368"/>
                            <a:ext cx="358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93" name="直线 272"/>
                        <wps:cNvSpPr/>
                        <wps:spPr>
                          <a:xfrm>
                            <a:off x="2186" y="280"/>
                            <a:ext cx="1369" cy="589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94" name="图片 27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2161" y="301"/>
                            <a:ext cx="1387" cy="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95" name="矩形 274"/>
                        <wps:cNvSpPr/>
                        <wps:spPr>
                          <a:xfrm>
                            <a:off x="3536" y="853"/>
                            <a:ext cx="1374" cy="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96" name="图片 27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3536" y="889"/>
                            <a:ext cx="1374" cy="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97" name="矩形 276"/>
                        <wps:cNvSpPr/>
                        <wps:spPr>
                          <a:xfrm>
                            <a:off x="2170" y="46"/>
                            <a:ext cx="738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98" name="文本框 277"/>
                        <wps:cNvSpPr txBox="1"/>
                        <wps:spPr>
                          <a:xfrm>
                            <a:off x="264" y="0"/>
                            <a:ext cx="493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352"/>
                                </w:tabs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rFonts w:ascii="Times New Roman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199" name="文本框 278"/>
                        <wps:cNvSpPr txBox="1"/>
                        <wps:spPr>
                          <a:xfrm>
                            <a:off x="732" y="410"/>
                            <a:ext cx="191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F</w:t>
                              </w:r>
                              <w:r>
                                <w:rPr>
                                  <w:rFonts w:ascii="Times New Roman"/>
                                  <w:sz w:val="18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00" name="文本框 279"/>
                        <wps:cNvSpPr txBox="1"/>
                        <wps:spPr>
                          <a:xfrm>
                            <a:off x="1527" y="398"/>
                            <a:ext cx="191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F</w:t>
                              </w:r>
                              <w:r>
                                <w:rPr>
                                  <w:rFonts w:ascii="Times New Roman"/>
                                  <w:sz w:val="18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01" name="文本框 280"/>
                        <wps:cNvSpPr txBox="1"/>
                        <wps:spPr>
                          <a:xfrm>
                            <a:off x="797" y="941"/>
                            <a:ext cx="13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02" name="文本框 281"/>
                        <wps:cNvSpPr txBox="1"/>
                        <wps:spPr>
                          <a:xfrm>
                            <a:off x="3678" y="1014"/>
                            <a:ext cx="740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80" w:lineRule="exact"/>
                                <w:ind w:left="0" w:right="0" w:firstLine="0"/>
                                <w:jc w:val="left"/>
                                <w:rPr>
                                  <w:rFonts w:ascii="楷体" w:eastAsia="楷体" w:hint="eastAsia"/>
                                  <w:sz w:val="18"/>
                                </w:rPr>
                              </w:pPr>
                              <w:r>
                                <w:rPr>
                                  <w:rFonts w:ascii="楷体" w:eastAsia="楷体" w:hint="eastAsia"/>
                                  <w:sz w:val="18"/>
                                </w:rPr>
                                <w:t>不同表面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39" o:spid="_x0000_i1262" style="width:245.55pt;height:59.75pt" coordsize="4911,1195">
                <o:lock v:ext="edit" aspectratio="f"/>
                <v:shape id="图片 240" o:spid="_x0000_s1263" type="#_x0000_t75" style="width:977;height:229;position:absolute;top:221" coordsize="21600,21600" o:preferrelative="t" filled="f" stroked="f">
                  <v:imagedata r:id="rId42" o:title=""/>
                  <o:lock v:ext="edit" aspectratio="t"/>
                </v:shape>
                <v:shape id="图片 241" o:spid="_x0000_s1264" type="#_x0000_t75" style="width:407;height:124;left:868;position:absolute;top:263" coordsize="21600,21600" o:preferrelative="t" filled="f" stroked="f">
                  <v:imagedata r:id="rId43" o:title=""/>
                  <o:lock v:ext="edit" aspectratio="t"/>
                </v:shape>
                <v:rect id="矩形 242" o:spid="_x0000_s1265" style="width:407;height:124;left:868;position:absolute;top:263" coordsize="21600,21600" filled="f" stroked="t" strokecolor="black">
                  <v:stroke joinstyle="miter"/>
                  <o:lock v:ext="edit" aspectratio="f"/>
                </v:rect>
                <v:shape id="图片 243" o:spid="_x0000_s1266" type="#_x0000_t75" style="width:490;height:124;left:885;position:absolute;top:263" coordsize="21600,21600" o:preferrelative="t" filled="f" stroked="f">
                  <v:imagedata r:id="rId44" o:title=""/>
                  <o:lock v:ext="edit" aspectratio="t"/>
                </v:shape>
                <v:line id="直线 244" o:spid="_x0000_s1267" style="position:absolute" from="8120,2260" to="8120,23000" coordsize="21600,21600" stroked="t" strokecolor="black">
                  <v:stroke joinstyle="round" dashstyle="dash"/>
                  <o:lock v:ext="edit" aspectratio="f"/>
                </v:line>
                <v:line id="直线 245" o:spid="_x0000_s1268" style="position:absolute" from="11740,2180" to="11740,22340" coordsize="21600,21600" stroked="t" strokecolor="black">
                  <v:stroke joinstyle="round" dashstyle="dash"/>
                  <o:lock v:ext="edit" aspectratio="f"/>
                </v:line>
                <v:line id="直线 246" o:spid="_x0000_s1269" style="position:absolute" from="11360,6560" to="13780,6560" coordsize="21600,21600" stroked="t" strokecolor="black">
                  <v:stroke joinstyle="round"/>
                  <o:lock v:ext="edit" aspectratio="f"/>
                </v:line>
                <v:shape id="任意多边形 247" o:spid="_x0000_s1270" style="width:147;height:55;left:1531;position:absolute;top:303" coordsize="147,55" o:spt="100" adj="-11796480,,5400" path="m147,32l125,31,104,30,85,30,68,32,55,37,46,45,37,52,29,55,20,51,10,44,3,35,,27,2,20,9,13,18,6,29,e" filled="f" stroked="t" strokecolor="black">
                  <v:stroke joinstyle="round"/>
                  <o:lock v:ext="edit" aspectratio="f"/>
                </v:shape>
                <v:rect id="矩形 248" o:spid="_x0000_s1271" style="width:53;height:75;left:1754;position:absolute;top:295" coordsize="21600,21600" filled="f" stroked="t" strokecolor="black">
                  <v:stroke joinstyle="miter"/>
                  <o:lock v:ext="edit" aspectratio="f"/>
                </v:rect>
                <v:rect id="矩形 249" o:spid="_x0000_s1272" style="width:53;height:75;left:1701;position:absolute;top:295" coordsize="21600,21600" filled="t" fillcolor="#333" stroked="f">
                  <o:lock v:ext="edit" aspectratio="f"/>
                </v:rect>
                <v:rect id="矩形 250" o:spid="_x0000_s1273" style="width:53;height:75;left:1701;position:absolute;top:295" coordsize="21600,21600" filled="f" stroked="t" strokecolor="black">
                  <v:stroke joinstyle="miter"/>
                  <o:lock v:ext="edit" aspectratio="f"/>
                </v:rect>
                <v:rect id="矩形 251" o:spid="_x0000_s1274" style="width:53;height:75;left:1648;position:absolute;top:295" coordsize="21600,21600" filled="t" fillcolor="white" stroked="f">
                  <o:lock v:ext="edit" aspectratio="f"/>
                </v:rect>
                <v:rect id="矩形 252" o:spid="_x0000_s1275" style="width:53;height:75;left:1648;position:absolute;top:295" coordsize="21600,21600" filled="f" stroked="t" strokecolor="black">
                  <v:stroke joinstyle="miter"/>
                  <o:lock v:ext="edit" aspectratio="f"/>
                </v:rect>
                <v:rect id="矩形 253" o:spid="_x0000_s1276" style="width:53;height:75;left:1595;position:absolute;top:295" coordsize="21600,21600" filled="t" fillcolor="#333" stroked="f">
                  <o:lock v:ext="edit" aspectratio="f"/>
                </v:rect>
                <v:rect id="矩形 254" o:spid="_x0000_s1277" style="width:53;height:75;left:1595;position:absolute;top:295" coordsize="21600,21600" filled="f" stroked="t" strokecolor="black">
                  <v:stroke joinstyle="miter"/>
                  <o:lock v:ext="edit" aspectratio="f"/>
                </v:rect>
                <v:shape id="图片 255" o:spid="_x0000_s1278" type="#_x0000_t75" style="width:407;height:125;left:1659;position:absolute;top:264" coordsize="21600,21600" o:preferrelative="t" filled="f" stroked="f">
                  <v:imagedata r:id="rId45" o:title=""/>
                  <o:lock v:ext="edit" aspectratio="t"/>
                </v:shape>
                <v:rect id="矩形 256" o:spid="_x0000_s1279" style="width:407;height:125;left:1659;position:absolute;top:264" coordsize="21600,21600" filled="f" stroked="t" strokecolor="black">
                  <v:stroke joinstyle="miter"/>
                  <o:lock v:ext="edit" aspectratio="f"/>
                </v:rect>
                <v:shape id="图片 257" o:spid="_x0000_s1280" type="#_x0000_t75" style="width:490;height:126;left:1676;position:absolute;top:264" coordsize="21600,21600" o:preferrelative="t" filled="f" stroked="f">
                  <v:imagedata r:id="rId46" o:title=""/>
                  <o:lock v:ext="edit" aspectratio="t"/>
                </v:shape>
                <v:line id="直线 258" o:spid="_x0000_s1281" style="position:absolute" from="11360,6720" to="30860,6720" coordsize="21600,21600" stroked="t" strokecolor="black">
                  <v:stroke joinstyle="round"/>
                  <o:lock v:ext="edit" aspectratio="f"/>
                </v:line>
                <v:shape id="任意多边形 259" o:spid="_x0000_s1282" style="width:147;height:55;left:737;position:absolute;top:802" coordsize="147,55" o:spt="100" adj="-11796480,,5400" path="m147,32l125,31,104,30,85,30,68,32,55,37,46,45,37,52,29,55,20,51,10,44,3,35,,27,2,20,9,13,18,6,29,e" filled="f" stroked="t" strokecolor="black">
                  <v:stroke joinstyle="round"/>
                  <o:lock v:ext="edit" aspectratio="f"/>
                </v:shape>
                <v:rect id="矩形 260" o:spid="_x0000_s1283" style="width:53;height:75;left:960;position:absolute;top:794" coordsize="21600,21600" filled="f" stroked="t" strokecolor="black">
                  <v:stroke joinstyle="miter"/>
                  <o:lock v:ext="edit" aspectratio="f"/>
                </v:rect>
                <v:rect id="矩形 261" o:spid="_x0000_s1284" style="width:53;height:75;left:907;position:absolute;top:794" coordsize="21600,21600" filled="t" fillcolor="#333" stroked="f">
                  <o:lock v:ext="edit" aspectratio="f"/>
                </v:rect>
                <v:rect id="矩形 262" o:spid="_x0000_s1285" style="width:53;height:75;left:907;position:absolute;top:794" coordsize="21600,21600" filled="f" stroked="t" strokecolor="black">
                  <v:stroke joinstyle="miter"/>
                  <o:lock v:ext="edit" aspectratio="f"/>
                </v:rect>
                <v:rect id="矩形 263" o:spid="_x0000_s1286" style="width:53;height:75;left:854;position:absolute;top:794" coordsize="21600,21600" filled="t" fillcolor="white" stroked="f">
                  <o:lock v:ext="edit" aspectratio="f"/>
                </v:rect>
                <v:rect id="矩形 264" o:spid="_x0000_s1287" style="width:53;height:75;left:854;position:absolute;top:794" coordsize="21600,21600" filled="f" stroked="t" strokecolor="black">
                  <v:stroke joinstyle="miter"/>
                  <o:lock v:ext="edit" aspectratio="f"/>
                </v:rect>
                <v:rect id="矩形 265" o:spid="_x0000_s1288" style="width:53;height:75;left:801;position:absolute;top:794" coordsize="21600,21600" filled="t" fillcolor="#333" stroked="f">
                  <o:lock v:ext="edit" aspectratio="f"/>
                </v:rect>
                <v:rect id="矩形 266" o:spid="_x0000_s1289" style="width:53;height:75;left:801;position:absolute;top:794" coordsize="21600,21600" filled="f" stroked="t" strokecolor="black">
                  <v:stroke joinstyle="miter"/>
                  <o:lock v:ext="edit" aspectratio="f"/>
                </v:rect>
                <v:shape id="图片 267" o:spid="_x0000_s1290" type="#_x0000_t75" style="width:407;height:125;left:962;position:absolute;top:763" coordsize="21600,21600" o:preferrelative="t" filled="f" stroked="f">
                  <v:imagedata r:id="rId47" o:title=""/>
                  <o:lock v:ext="edit" aspectratio="t"/>
                </v:shape>
                <v:rect id="矩形 268" o:spid="_x0000_s1291" style="width:407;height:125;left:962;position:absolute;top:763" coordsize="21600,21600" filled="f" stroked="t" strokecolor="black">
                  <v:stroke joinstyle="miter"/>
                  <o:lock v:ext="edit" aspectratio="f"/>
                </v:rect>
                <v:shape id="图片 269" o:spid="_x0000_s1292" type="#_x0000_t75" style="width:490;height:126;left:979;position:absolute;top:763" coordsize="21600,21600" o:preferrelative="t" filled="f" stroked="f">
                  <v:imagedata r:id="rId46" o:title=""/>
                  <o:lock v:ext="edit" aspectratio="t"/>
                </v:shape>
                <v:shape id="图片 270" o:spid="_x0000_s1293" type="#_x0000_t75" style="width:749;height:230;position:absolute;top:721" coordsize="21600,21600" o:preferrelative="t" filled="f" stroked="f">
                  <v:imagedata r:id="rId48" o:title=""/>
                  <o:lock v:ext="edit" aspectratio="t"/>
                </v:shape>
                <v:shape id="图片 271" o:spid="_x0000_s1294" type="#_x0000_t75" style="width:358;height:325;left:2956;position:absolute;top:368" coordsize="21600,21600" o:preferrelative="t" filled="f" stroked="f">
                  <v:imagedata r:id="rId49" o:title=""/>
                  <o:lock v:ext="edit" aspectratio="t"/>
                </v:shape>
                <v:line id="直线 272" o:spid="_x0000_s1295" style="position:absolute" from="43720,5600" to="71100,17380" coordsize="21600,21600" stroked="t" strokecolor="black">
                  <v:stroke joinstyle="round"/>
                  <o:lock v:ext="edit" aspectratio="f"/>
                </v:line>
                <v:shape id="图片 273" o:spid="_x0000_s1296" type="#_x0000_t75" style="width:1387;height:631;left:2161;position:absolute;top:301" coordsize="21600,21600" o:preferrelative="t" filled="f" stroked="f">
                  <v:imagedata r:id="rId50" o:title=""/>
                  <o:lock v:ext="edit" aspectratio="t"/>
                </v:shape>
                <v:rect id="矩形 274" o:spid="_x0000_s1297" style="width:1374;height:30;left:3536;position:absolute;top:853" coordsize="21600,21600" filled="t" fillcolor="black" stroked="f">
                  <o:lock v:ext="edit" aspectratio="f"/>
                </v:rect>
                <v:shape id="图片 275" o:spid="_x0000_s1298" type="#_x0000_t75" style="width:1374;height:60;left:3536;position:absolute;top:889" coordsize="21600,21600" o:preferrelative="t" filled="f" stroked="f">
                  <v:imagedata r:id="rId51" o:title=""/>
                  <o:lock v:ext="edit" aspectratio="t"/>
                </v:shape>
                <v:rect id="矩形 276" o:spid="_x0000_s1299" style="width:738;height:904;left:2170;position:absolute;top:46" coordsize="21600,21600" filled="t" fillcolor="white" stroked="f">
                  <o:lock v:ext="edit" aspectratio="f"/>
                </v:rect>
                <v:shape id="文本框 277" o:spid="_x0000_s1300" type="#_x0000_t202" style="width:493;height:200;left:264;position:absolute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352"/>
                          </w:tabs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sz w:val="18"/>
                          </w:rPr>
                          <w:t>A</w:t>
                        </w:r>
                        <w:r>
                          <w:rPr>
                            <w:rFonts w:ascii="Times New Roman"/>
                            <w:sz w:val="18"/>
                          </w:rPr>
                          <w:tab/>
                        </w:r>
                        <w:r>
                          <w:rPr>
                            <w:rFonts w:ascii="Times New Roman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文本框 278" o:spid="_x0000_s1301" type="#_x0000_t202" style="width:191;height:218;left:732;position:absolute;top:410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F</w:t>
                        </w:r>
                        <w:r>
                          <w:rPr>
                            <w:rFonts w:ascii="Times New Roman"/>
                            <w:sz w:val="18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文本框 279" o:spid="_x0000_s1302" type="#_x0000_t202" style="width:191;height:218;left:1527;position:absolute;top:398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F</w:t>
                        </w:r>
                        <w:r>
                          <w:rPr>
                            <w:rFonts w:ascii="Times New Roman"/>
                            <w:sz w:val="1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文本框 280" o:spid="_x0000_s1303" type="#_x0000_t202" style="width:130;height:200;left:797;position:absolute;top:941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F</w:t>
                        </w:r>
                      </w:p>
                    </w:txbxContent>
                  </v:textbox>
                </v:shape>
                <v:shape id="文本框 281" o:spid="_x0000_s1304" type="#_x0000_t202" style="width:740;height:180;left:3678;position:absolute;top:1014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80" w:lineRule="exact"/>
                          <w:ind w:left="0" w:right="0" w:firstLine="0"/>
                          <w:jc w:val="left"/>
                          <w:rPr>
                            <w:rFonts w:ascii="楷体" w:eastAsia="楷体" w:hint="eastAsia"/>
                            <w:sz w:val="18"/>
                          </w:rPr>
                        </w:pPr>
                        <w:r>
                          <w:rPr>
                            <w:rFonts w:ascii="楷体" w:eastAsia="楷体" w:hint="eastAsia"/>
                            <w:sz w:val="18"/>
                          </w:rPr>
                          <w:t>不同表面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tabs>
          <w:tab w:val="left" w:pos="7317"/>
        </w:tabs>
        <w:spacing w:before="76" w:line="199" w:lineRule="exact"/>
        <w:ind w:left="4160" w:right="0" w:firstLine="0"/>
        <w:jc w:val="left"/>
        <w:rPr>
          <w:rFonts w:ascii="楷体" w:eastAsia="楷体" w:hint="eastAsia"/>
          <w:sz w:val="18"/>
        </w:rPr>
      </w:pPr>
      <w: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page">
                  <wp:posOffset>993775</wp:posOffset>
                </wp:positionH>
                <wp:positionV relativeFrom="paragraph">
                  <wp:posOffset>-929005</wp:posOffset>
                </wp:positionV>
                <wp:extent cx="1066800" cy="1113155"/>
                <wp:effectExtent l="0" t="0" r="635" b="10795"/>
                <wp:wrapNone/>
                <wp:docPr id="361" name="组合 28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066800" cy="1113155"/>
                          <a:chOff x="1565" y="-1464"/>
                          <a:chExt cx="1680" cy="1753"/>
                        </a:xfrm>
                      </wpg:grpSpPr>
                      <wps:wsp xmlns:wps="http://schemas.microsoft.com/office/word/2010/wordprocessingShape">
                        <wps:cNvPr id="343" name="直线 283"/>
                        <wps:cNvSpPr/>
                        <wps:spPr>
                          <a:xfrm>
                            <a:off x="2422" y="-506"/>
                            <a:ext cx="62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44" name="矩形 284"/>
                        <wps:cNvSpPr/>
                        <wps:spPr>
                          <a:xfrm>
                            <a:off x="1645" y="-219"/>
                            <a:ext cx="1435" cy="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45" name="直线 285"/>
                        <wps:cNvSpPr/>
                        <wps:spPr>
                          <a:xfrm>
                            <a:off x="3104" y="-228"/>
                            <a:ext cx="0" cy="471"/>
                          </a:xfrm>
                          <a:prstGeom prst="line">
                            <a:avLst/>
                          </a:prstGeom>
                          <a:ln w="53975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46" name="任意多边形 286"/>
                        <wps:cNvSpPr/>
                        <wps:spPr>
                          <a:xfrm>
                            <a:off x="1633" y="-363"/>
                            <a:ext cx="1604" cy="606"/>
                          </a:xfrm>
                          <a:custGeom>
                            <a:avLst/>
                            <a:gdLst/>
                            <a:pathLst>
                              <a:path fill="norm" h="606" w="1604" stroke="1">
                                <a:moveTo>
                                  <a:pt x="1428" y="606"/>
                                </a:moveTo>
                                <a:lnTo>
                                  <a:pt x="1513" y="606"/>
                                </a:lnTo>
                                <a:lnTo>
                                  <a:pt x="1513" y="135"/>
                                </a:lnTo>
                                <a:lnTo>
                                  <a:pt x="1428" y="135"/>
                                </a:lnTo>
                                <a:lnTo>
                                  <a:pt x="1428" y="606"/>
                                </a:lnTo>
                                <a:close/>
                                <a:moveTo>
                                  <a:pt x="0" y="140"/>
                                </a:moveTo>
                                <a:lnTo>
                                  <a:pt x="1604" y="140"/>
                                </a:lnTo>
                                <a:lnTo>
                                  <a:pt x="16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47" name="图片 28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2915" y="-639"/>
                            <a:ext cx="194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48" name="直线 288"/>
                        <wps:cNvSpPr/>
                        <wps:spPr>
                          <a:xfrm>
                            <a:off x="1690" y="-394"/>
                            <a:ext cx="1423" cy="0"/>
                          </a:xfrm>
                          <a:prstGeom prst="line">
                            <a:avLst/>
                          </a:prstGeom>
                          <a:ln w="33020">
                            <a:solidFill>
                              <a:srgbClr val="C0C0C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49" name="矩形 289"/>
                        <wps:cNvSpPr/>
                        <wps:spPr>
                          <a:xfrm>
                            <a:off x="1636" y="-420"/>
                            <a:ext cx="1477" cy="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50" name="矩形 290"/>
                        <wps:cNvSpPr/>
                        <wps:spPr>
                          <a:xfrm>
                            <a:off x="2031" y="-580"/>
                            <a:ext cx="391" cy="158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51" name="矩形 291"/>
                        <wps:cNvSpPr/>
                        <wps:spPr>
                          <a:xfrm>
                            <a:off x="2031" y="-580"/>
                            <a:ext cx="391" cy="1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52" name="图片 29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2171" y="-771"/>
                            <a:ext cx="112" cy="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53" name="任意多边形 293"/>
                        <wps:cNvSpPr/>
                        <wps:spPr>
                          <a:xfrm>
                            <a:off x="2171" y="-771"/>
                            <a:ext cx="112" cy="39"/>
                          </a:xfrm>
                          <a:custGeom>
                            <a:avLst/>
                            <a:gdLst/>
                            <a:pathLst>
                              <a:path fill="norm" h="39" w="112" stroke="1">
                                <a:moveTo>
                                  <a:pt x="54" y="36"/>
                                </a:moveTo>
                                <a:lnTo>
                                  <a:pt x="54" y="36"/>
                                </a:lnTo>
                                <a:lnTo>
                                  <a:pt x="54" y="36"/>
                                </a:lnTo>
                                <a:lnTo>
                                  <a:pt x="54" y="36"/>
                                </a:lnTo>
                                <a:lnTo>
                                  <a:pt x="54" y="35"/>
                                </a:lnTo>
                                <a:lnTo>
                                  <a:pt x="55" y="34"/>
                                </a:lnTo>
                                <a:lnTo>
                                  <a:pt x="56" y="34"/>
                                </a:lnTo>
                                <a:lnTo>
                                  <a:pt x="57" y="34"/>
                                </a:lnTo>
                                <a:lnTo>
                                  <a:pt x="58" y="35"/>
                                </a:lnTo>
                                <a:lnTo>
                                  <a:pt x="58" y="36"/>
                                </a:lnTo>
                                <a:lnTo>
                                  <a:pt x="58" y="36"/>
                                </a:lnTo>
                                <a:lnTo>
                                  <a:pt x="58" y="36"/>
                                </a:lnTo>
                                <a:lnTo>
                                  <a:pt x="58" y="36"/>
                                </a:lnTo>
                                <a:lnTo>
                                  <a:pt x="112" y="38"/>
                                </a:lnTo>
                                <a:lnTo>
                                  <a:pt x="112" y="37"/>
                                </a:lnTo>
                                <a:lnTo>
                                  <a:pt x="112" y="37"/>
                                </a:lnTo>
                                <a:lnTo>
                                  <a:pt x="112" y="36"/>
                                </a:lnTo>
                                <a:lnTo>
                                  <a:pt x="108" y="22"/>
                                </a:lnTo>
                                <a:lnTo>
                                  <a:pt x="96" y="11"/>
                                </a:lnTo>
                                <a:lnTo>
                                  <a:pt x="78" y="3"/>
                                </a:lnTo>
                                <a:lnTo>
                                  <a:pt x="56" y="0"/>
                                </a:lnTo>
                                <a:lnTo>
                                  <a:pt x="34" y="3"/>
                                </a:lnTo>
                                <a:lnTo>
                                  <a:pt x="16" y="11"/>
                                </a:lnTo>
                                <a:lnTo>
                                  <a:pt x="4" y="22"/>
                                </a:lnTo>
                                <a:lnTo>
                                  <a:pt x="0" y="36"/>
                                </a:lnTo>
                                <a:lnTo>
                                  <a:pt x="0" y="37"/>
                                </a:lnTo>
                                <a:lnTo>
                                  <a:pt x="0" y="37"/>
                                </a:lnTo>
                                <a:lnTo>
                                  <a:pt x="0" y="38"/>
                                </a:lnTo>
                                <a:lnTo>
                                  <a:pt x="54" y="36"/>
                                </a:lnTo>
                                <a:close/>
                                <a:moveTo>
                                  <a:pt x="8" y="39"/>
                                </a:moveTo>
                                <a:lnTo>
                                  <a:pt x="108" y="3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54" name="图片 29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2201" y="-733"/>
                            <a:ext cx="48" cy="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55" name="矩形 295"/>
                        <wps:cNvSpPr/>
                        <wps:spPr>
                          <a:xfrm>
                            <a:off x="2201" y="-733"/>
                            <a:ext cx="48" cy="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56" name="图片 29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2158" y="-697"/>
                            <a:ext cx="136" cy="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57" name="矩形 297"/>
                        <wps:cNvSpPr/>
                        <wps:spPr>
                          <a:xfrm>
                            <a:off x="2158" y="-697"/>
                            <a:ext cx="136" cy="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58" name="直线 298"/>
                        <wps:cNvSpPr/>
                        <wps:spPr>
                          <a:xfrm>
                            <a:off x="1628" y="-467"/>
                            <a:ext cx="0" cy="410"/>
                          </a:xfrm>
                          <a:prstGeom prst="line">
                            <a:avLst/>
                          </a:prstGeom>
                          <a:ln w="79375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59" name="图片 29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2911" y="-1464"/>
                            <a:ext cx="229" cy="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60" name="文本框 300"/>
                        <wps:cNvSpPr txBox="1"/>
                        <wps:spPr>
                          <a:xfrm>
                            <a:off x="2254" y="108"/>
                            <a:ext cx="200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80" w:lineRule="exact"/>
                                <w:ind w:left="0" w:right="0" w:firstLine="0"/>
                                <w:jc w:val="left"/>
                                <w:rPr>
                                  <w:rFonts w:ascii="楷体" w:eastAsia="楷体" w:hint="eastAsia"/>
                                  <w:sz w:val="18"/>
                                </w:rPr>
                              </w:pPr>
                              <w:r>
                                <w:rPr>
                                  <w:rFonts w:ascii="楷体" w:eastAsia="楷体" w:hint="eastAsia"/>
                                  <w:sz w:val="18"/>
                                </w:rPr>
                                <w:t>甲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82" o:spid="_x0000_s1305" style="width:84pt;height:87.65pt;margin-top:-73.15pt;margin-left:78.25pt;mso-height-relative:page;mso-position-horizontal-relative:page;mso-width-relative:page;position:absolute;z-index:251703296" coordorigin="1565,-1464" coordsize="1680,1753">
                <o:lock v:ext="edit" aspectratio="f"/>
                <v:line id="直线 283" o:spid="_x0000_s1306" style="position:absolute" from="48440,-10120" to="60840,-10120" coordsize="21600,21600" stroked="t" strokecolor="black">
                  <v:stroke joinstyle="round"/>
                  <o:lock v:ext="edit" aspectratio="f"/>
                </v:line>
                <v:rect id="矩形 284" o:spid="_x0000_s1307" style="width:1435;height:99;left:1645;position:absolute;top:-219" coordsize="21600,21600" filled="f" stroked="t" strokecolor="black">
                  <v:stroke joinstyle="miter"/>
                  <o:lock v:ext="edit" aspectratio="f"/>
                </v:rect>
                <v:line id="直线 285" o:spid="_x0000_s1308" style="position:absolute" from="62080,-4560" to="62080,4860" coordsize="21600,21600" stroked="t" strokecolor="white">
                  <v:stroke joinstyle="round"/>
                  <o:lock v:ext="edit" aspectratio="f"/>
                </v:line>
                <v:shape id="任意多边形 286" o:spid="_x0000_s1309" style="width:1604;height:606;left:1633;position:absolute;top:-363" coordsize="1604,606" o:spt="100" adj="-11796480,,5400" path="m1428,606l1513,606,1513,135,1428,135,1428,606xm,140l1604,140,1604,,,,,140xe" filled="f" stroked="t" strokecolor="black">
                  <v:stroke joinstyle="round"/>
                  <o:lock v:ext="edit" aspectratio="f"/>
                </v:shape>
                <v:shape id="图片 287" o:spid="_x0000_s1310" type="#_x0000_t75" style="width:194;height:223;left:2915;position:absolute;top:-639" coordsize="21600,21600" o:preferrelative="t" filled="f" stroked="f">
                  <v:imagedata r:id="rId52" o:title=""/>
                  <o:lock v:ext="edit" aspectratio="t"/>
                </v:shape>
                <v:line id="直线 288" o:spid="_x0000_s1311" style="position:absolute" from="33800,-7880" to="62260,-7880" coordsize="21600,21600" stroked="t" strokecolor="silver">
                  <v:stroke joinstyle="round"/>
                  <o:lock v:ext="edit" aspectratio="f"/>
                </v:line>
                <v:rect id="矩形 289" o:spid="_x0000_s1312" style="width:1477;height:52;left:1636;position:absolute;top:-420" coordsize="21600,21600" filled="f" stroked="t" strokecolor="black">
                  <v:stroke joinstyle="miter"/>
                  <o:lock v:ext="edit" aspectratio="f"/>
                </v:rect>
                <v:rect id="矩形 290" o:spid="_x0000_s1313" style="width:391;height:158;left:2031;position:absolute;top:-580" coordsize="21600,21600" filled="t" fillcolor="gray" stroked="f">
                  <o:lock v:ext="edit" aspectratio="f"/>
                </v:rect>
                <v:rect id="矩形 291" o:spid="_x0000_s1314" style="width:391;height:158;left:2031;position:absolute;top:-580" coordsize="21600,21600" filled="f" stroked="t" strokecolor="black">
                  <v:stroke joinstyle="miter"/>
                  <o:lock v:ext="edit" aspectratio="f"/>
                </v:rect>
                <v:shape id="图片 292" o:spid="_x0000_s1315" type="#_x0000_t75" style="width:112;height:38;left:2171;position:absolute;top:-771" coordsize="21600,21600" o:preferrelative="t" filled="f" stroked="f">
                  <v:imagedata r:id="rId53" o:title=""/>
                  <o:lock v:ext="edit" aspectratio="t"/>
                </v:shape>
                <v:shape id="任意多边形 293" o:spid="_x0000_s1316" style="width:112;height:39;left:2171;position:absolute;top:-771" coordsize="112,39" o:spt="100" adj="-11796480,,5400" path="m54,36l54,36,54,36,54,36,54,35,55,34,56,34,57,34,58,35,58,36,58,36,58,36,58,36,112,38,112,37,112,37,112,36,108,22,96,11,78,3,56,,34,3,16,11,4,22,,36,,37,,37,,38,54,36xm8,39l108,39e" filled="f" stroked="t" strokecolor="black">
                  <v:stroke joinstyle="round"/>
                  <o:lock v:ext="edit" aspectratio="f"/>
                </v:shape>
                <v:shape id="图片 294" o:spid="_x0000_s1317" type="#_x0000_t75" style="width:48;height:62;left:2201;position:absolute;top:-733" coordsize="21600,21600" o:preferrelative="t" filled="f" stroked="f">
                  <v:imagedata r:id="rId54" o:title=""/>
                  <o:lock v:ext="edit" aspectratio="t"/>
                </v:shape>
                <v:rect id="矩形 295" o:spid="_x0000_s1318" style="width:48;height:62;left:2201;position:absolute;top:-733" coordsize="21600,21600" filled="f" stroked="t" strokecolor="black">
                  <v:stroke joinstyle="miter"/>
                  <o:lock v:ext="edit" aspectratio="f"/>
                </v:rect>
                <v:shape id="图片 296" o:spid="_x0000_s1319" type="#_x0000_t75" style="width:136;height:111;left:2158;position:absolute;top:-697" coordsize="21600,21600" o:preferrelative="t" filled="f" stroked="f">
                  <v:imagedata r:id="rId55" o:title=""/>
                  <o:lock v:ext="edit" aspectratio="t"/>
                </v:shape>
                <v:rect id="矩形 297" o:spid="_x0000_s1320" style="width:136;height:111;left:2158;position:absolute;top:-697" coordsize="21600,21600" filled="f" stroked="t" strokecolor="black">
                  <v:stroke joinstyle="miter"/>
                  <o:lock v:ext="edit" aspectratio="f"/>
                </v:rect>
                <v:line id="直线 298" o:spid="_x0000_s1321" style="position:absolute" from="32560,-9340" to="32560,-1140" coordsize="21600,21600" stroked="t" strokecolor="white">
                  <v:stroke joinstyle="round"/>
                  <o:lock v:ext="edit" aspectratio="f"/>
                </v:line>
                <v:shape id="图片 299" o:spid="_x0000_s1322" type="#_x0000_t75" style="width:229;height:887;left:2911;position:absolute;top:-1464" coordsize="21600,21600" o:preferrelative="t" filled="f" stroked="f">
                  <v:imagedata r:id="rId56" o:title=""/>
                  <o:lock v:ext="edit" aspectratio="t"/>
                </v:shape>
                <v:shape id="文本框 300" o:spid="_x0000_s1323" type="#_x0000_t202" style="width:200;height:180;left:2254;position:absolute;top:108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80" w:lineRule="exact"/>
                          <w:ind w:left="0" w:right="0" w:firstLine="0"/>
                          <w:jc w:val="left"/>
                          <w:rPr>
                            <w:rFonts w:ascii="楷体" w:eastAsia="楷体" w:hint="eastAsia"/>
                            <w:sz w:val="18"/>
                          </w:rPr>
                        </w:pPr>
                        <w:r>
                          <w:rPr>
                            <w:rFonts w:ascii="楷体" w:eastAsia="楷体" w:hint="eastAsia"/>
                            <w:sz w:val="18"/>
                          </w:rPr>
                          <w:t>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楷体" w:eastAsia="楷体" w:hint="eastAsia"/>
          <w:sz w:val="18"/>
        </w:rPr>
        <w:t>乙</w:t>
      </w:r>
      <w:r>
        <w:rPr>
          <w:rFonts w:ascii="楷体" w:eastAsia="楷体" w:hint="eastAsia"/>
          <w:sz w:val="18"/>
        </w:rPr>
        <w:tab/>
      </w:r>
      <w:r>
        <w:rPr>
          <w:rFonts w:ascii="楷体" w:eastAsia="楷体" w:hint="eastAsia"/>
          <w:position w:val="1"/>
          <w:sz w:val="18"/>
        </w:rPr>
        <w:t>丙</w:t>
      </w:r>
    </w:p>
    <w:p>
      <w:pPr>
        <w:spacing w:before="0" w:line="180" w:lineRule="exact"/>
        <w:ind w:left="4107" w:right="0" w:firstLine="0"/>
        <w:jc w:val="lef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17</w:t>
      </w:r>
    </w:p>
    <w:p>
      <w:pPr>
        <w:pStyle w:val="ListParagraph"/>
        <w:numPr>
          <w:ilvl w:val="0"/>
          <w:numId w:val="5"/>
        </w:numPr>
        <w:tabs>
          <w:tab w:val="left" w:pos="1087"/>
        </w:tabs>
        <w:spacing w:before="0" w:after="0" w:line="247" w:lineRule="exact"/>
        <w:ind w:left="1086" w:right="0" w:hanging="530"/>
        <w:jc w:val="left"/>
        <w:rPr>
          <w:sz w:val="21"/>
        </w:rPr>
      </w:pPr>
      <w:r>
        <w:rPr>
          <w:spacing w:val="-10"/>
          <w:sz w:val="21"/>
        </w:rPr>
        <w:t>甲实验：研究“影响滑动摩擦力大小的因素”，要研究滑动摩擦力大小与压力大小的</w:t>
      </w:r>
    </w:p>
    <w:p>
      <w:pPr>
        <w:pStyle w:val="BodyText"/>
        <w:tabs>
          <w:tab w:val="left" w:pos="6135"/>
        </w:tabs>
        <w:spacing w:before="69"/>
        <w:ind w:left="1080"/>
      </w:pPr>
      <w:r>
        <w:t>关系</w:t>
      </w:r>
      <w:r>
        <w:rPr>
          <w:spacing w:val="-3"/>
        </w:rPr>
        <w:t>时</w:t>
      </w:r>
      <w:r>
        <w:t>，</w:t>
      </w:r>
      <w:r>
        <w:rPr>
          <w:spacing w:val="-3"/>
        </w:rPr>
        <w:t>需</w:t>
      </w:r>
      <w:r>
        <w:t>要</w:t>
      </w:r>
      <w:r>
        <w:rPr>
          <w:spacing w:val="-3"/>
        </w:rPr>
        <w:t>控</w:t>
      </w:r>
      <w:r>
        <w:t>制</w:t>
      </w:r>
      <w:r>
        <w:rPr>
          <w:spacing w:val="-3"/>
        </w:rPr>
        <w:t>的</w:t>
      </w:r>
      <w:r>
        <w:t>物</w:t>
      </w:r>
      <w:r>
        <w:rPr>
          <w:spacing w:val="-3"/>
        </w:rPr>
        <w:t>理</w:t>
      </w:r>
      <w:r>
        <w:t>量是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ListParagraph"/>
        <w:numPr>
          <w:ilvl w:val="0"/>
          <w:numId w:val="5"/>
        </w:numPr>
        <w:tabs>
          <w:tab w:val="left" w:pos="1087"/>
          <w:tab w:val="left" w:pos="4767"/>
        </w:tabs>
        <w:spacing w:before="72" w:after="0" w:line="304" w:lineRule="auto"/>
        <w:ind w:left="1080" w:right="225" w:hanging="524"/>
        <w:jc w:val="both"/>
        <w:rPr>
          <w:sz w:val="21"/>
        </w:rPr>
      </w:pPr>
      <w:r>
        <w:rPr>
          <w:sz w:val="21"/>
        </w:rPr>
        <w:t>乙</w:t>
      </w:r>
      <w:r>
        <w:rPr>
          <w:spacing w:val="4"/>
          <w:sz w:val="21"/>
        </w:rPr>
        <w:t>实验</w:t>
      </w:r>
      <w:r>
        <w:rPr>
          <w:spacing w:val="-3"/>
          <w:sz w:val="21"/>
        </w:rPr>
        <w:t>：</w:t>
      </w:r>
      <w:r>
        <w:rPr>
          <w:spacing w:val="4"/>
          <w:sz w:val="21"/>
        </w:rPr>
        <w:t>研</w:t>
      </w:r>
      <w:r>
        <w:rPr>
          <w:spacing w:val="-3"/>
          <w:sz w:val="21"/>
        </w:rPr>
        <w:t>究</w:t>
      </w:r>
      <w:r>
        <w:rPr>
          <w:sz w:val="21"/>
        </w:rPr>
        <w:t>“</w:t>
      </w:r>
      <w:r>
        <w:rPr>
          <w:spacing w:val="4"/>
          <w:sz w:val="21"/>
        </w:rPr>
        <w:t>同</w:t>
      </w:r>
      <w:r>
        <w:rPr>
          <w:sz w:val="21"/>
        </w:rPr>
        <w:t>一</w:t>
      </w:r>
      <w:r>
        <w:rPr>
          <w:spacing w:val="4"/>
          <w:sz w:val="21"/>
        </w:rPr>
        <w:t>直线上二力合</w:t>
      </w:r>
      <w:r>
        <w:rPr>
          <w:spacing w:val="6"/>
          <w:sz w:val="21"/>
        </w:rPr>
        <w:t>成</w:t>
      </w:r>
      <w:r>
        <w:rPr>
          <w:spacing w:val="-4"/>
          <w:sz w:val="21"/>
        </w:rPr>
        <w:t>”，</w:t>
      </w:r>
      <w:r>
        <w:rPr>
          <w:spacing w:val="4"/>
          <w:sz w:val="21"/>
        </w:rPr>
        <w:t>实</w:t>
      </w:r>
      <w:r>
        <w:rPr>
          <w:sz w:val="21"/>
        </w:rPr>
        <w:t>验</w:t>
      </w:r>
      <w:r>
        <w:rPr>
          <w:spacing w:val="4"/>
          <w:sz w:val="21"/>
        </w:rPr>
        <w:t>中两个</w:t>
      </w:r>
      <w:r>
        <w:rPr>
          <w:sz w:val="21"/>
        </w:rPr>
        <w:t>力</w:t>
      </w:r>
      <w:r>
        <w:rPr>
          <w:spacing w:val="-3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F</w:t>
      </w:r>
      <w:r>
        <w:rPr>
          <w:rFonts w:ascii="Times New Roman" w:eastAsia="Times New Roman" w:hAnsi="Times New Roman"/>
          <w:sz w:val="21"/>
          <w:vertAlign w:val="subscript"/>
        </w:rPr>
        <w:t>1</w:t>
      </w:r>
      <w:r>
        <w:rPr>
          <w:rFonts w:ascii="Times New Roman" w:eastAsia="Times New Roman" w:hAnsi="Times New Roman"/>
          <w:spacing w:val="-6"/>
          <w:sz w:val="21"/>
          <w:vertAlign w:val="baseline"/>
        </w:rPr>
        <w:t xml:space="preserve"> </w:t>
      </w:r>
      <w:r>
        <w:rPr>
          <w:sz w:val="21"/>
          <w:vertAlign w:val="baseline"/>
        </w:rPr>
        <w:t>和</w:t>
      </w:r>
      <w:r>
        <w:rPr>
          <w:spacing w:val="-32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i/>
          <w:sz w:val="21"/>
          <w:vertAlign w:val="baseline"/>
        </w:rPr>
        <w:t>F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pacing w:val="-7"/>
          <w:sz w:val="21"/>
          <w:vertAlign w:val="baseline"/>
        </w:rPr>
        <w:t xml:space="preserve"> </w:t>
      </w:r>
      <w:r>
        <w:rPr>
          <w:spacing w:val="4"/>
          <w:sz w:val="21"/>
          <w:vertAlign w:val="baseline"/>
        </w:rPr>
        <w:t>同时拉弹簧与一个</w:t>
      </w:r>
      <w:r>
        <w:rPr>
          <w:sz w:val="21"/>
          <w:vertAlign w:val="baseline"/>
        </w:rPr>
        <w:t>力</w:t>
      </w:r>
      <w:r>
        <w:rPr>
          <w:spacing w:val="-40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i/>
          <w:sz w:val="21"/>
          <w:vertAlign w:val="baseline"/>
        </w:rPr>
        <w:t>F</w:t>
      </w:r>
      <w:r>
        <w:rPr>
          <w:rFonts w:ascii="Times New Roman" w:eastAsia="Times New Roman" w:hAnsi="Times New Roman"/>
          <w:i/>
          <w:spacing w:val="12"/>
          <w:sz w:val="21"/>
          <w:vertAlign w:val="baseline"/>
        </w:rPr>
        <w:t xml:space="preserve"> </w:t>
      </w:r>
      <w:r>
        <w:rPr>
          <w:spacing w:val="4"/>
          <w:sz w:val="21"/>
          <w:vertAlign w:val="baseline"/>
        </w:rPr>
        <w:t>单独拉该弹簧，都</w:t>
      </w:r>
      <w:r>
        <w:rPr>
          <w:sz w:val="21"/>
          <w:vertAlign w:val="baseline"/>
        </w:rPr>
        <w:t>将</w:t>
      </w:r>
      <w:r>
        <w:rPr>
          <w:spacing w:val="4"/>
          <w:sz w:val="21"/>
          <w:vertAlign w:val="baseline"/>
        </w:rPr>
        <w:t>弹簧右端点从位</w:t>
      </w:r>
      <w:r>
        <w:rPr>
          <w:sz w:val="21"/>
          <w:vertAlign w:val="baseline"/>
        </w:rPr>
        <w:t>置</w:t>
      </w:r>
      <w:r>
        <w:rPr>
          <w:spacing w:val="-40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sz w:val="21"/>
          <w:vertAlign w:val="baseline"/>
        </w:rPr>
        <w:t>A</w:t>
      </w:r>
      <w:r>
        <w:rPr>
          <w:rFonts w:ascii="Times New Roman" w:eastAsia="Times New Roman" w:hAnsi="Times New Roman"/>
          <w:spacing w:val="13"/>
          <w:sz w:val="21"/>
          <w:vertAlign w:val="baseline"/>
        </w:rPr>
        <w:t xml:space="preserve"> </w:t>
      </w:r>
      <w:r>
        <w:rPr>
          <w:spacing w:val="4"/>
          <w:sz w:val="21"/>
          <w:vertAlign w:val="baseline"/>
        </w:rPr>
        <w:t>拉伸到位</w:t>
      </w:r>
      <w:r>
        <w:rPr>
          <w:sz w:val="21"/>
          <w:vertAlign w:val="baseline"/>
        </w:rPr>
        <w:t>置</w:t>
      </w:r>
      <w:r>
        <w:rPr>
          <w:spacing w:val="-38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spacing w:val="3"/>
          <w:sz w:val="21"/>
          <w:vertAlign w:val="baseline"/>
        </w:rPr>
        <w:t>B</w:t>
      </w:r>
      <w:r>
        <w:rPr>
          <w:spacing w:val="4"/>
          <w:sz w:val="21"/>
          <w:vertAlign w:val="baseline"/>
        </w:rPr>
        <w:t>。这样做的目</w:t>
      </w:r>
      <w:r>
        <w:rPr>
          <w:sz w:val="21"/>
          <w:vertAlign w:val="baseline"/>
        </w:rPr>
        <w:t>的</w:t>
      </w:r>
      <w:r>
        <w:rPr>
          <w:spacing w:val="4"/>
          <w:sz w:val="21"/>
          <w:vertAlign w:val="baseline"/>
        </w:rPr>
        <w:t>是</w:t>
      </w:r>
      <w:r>
        <w:rPr>
          <w:sz w:val="21"/>
          <w:vertAlign w:val="baseline"/>
        </w:rPr>
        <w:t>为</w:t>
      </w:r>
      <w:r>
        <w:rPr>
          <w:spacing w:val="4"/>
          <w:sz w:val="21"/>
          <w:vertAlign w:val="baseline"/>
        </w:rPr>
        <w:t>了保证一个力与两个力</w:t>
      </w:r>
      <w:r>
        <w:rPr>
          <w:spacing w:val="5"/>
          <w:sz w:val="21"/>
          <w:vertAlign w:val="baseline"/>
        </w:rPr>
        <w:t>的</w:t>
      </w:r>
      <w:r>
        <w:rPr>
          <w:spacing w:val="5"/>
          <w:sz w:val="21"/>
          <w:u w:val="single"/>
          <w:vertAlign w:val="baseline"/>
        </w:rPr>
        <w:t xml:space="preserve"> </w:t>
      </w:r>
      <w:r>
        <w:rPr>
          <w:spacing w:val="5"/>
          <w:sz w:val="21"/>
          <w:u w:val="single"/>
          <w:vertAlign w:val="baseline"/>
        </w:rPr>
        <w:tab/>
      </w:r>
      <w:r>
        <w:rPr>
          <w:spacing w:val="-10"/>
          <w:sz w:val="21"/>
          <w:vertAlign w:val="baseline"/>
        </w:rPr>
        <w:t>相</w:t>
      </w:r>
      <w:r>
        <w:rPr>
          <w:spacing w:val="-8"/>
          <w:sz w:val="21"/>
          <w:vertAlign w:val="baseline"/>
        </w:rPr>
        <w:t>同</w:t>
      </w:r>
      <w:r>
        <w:rPr>
          <w:spacing w:val="-10"/>
          <w:sz w:val="21"/>
          <w:vertAlign w:val="baseline"/>
        </w:rPr>
        <w:t>，这</w:t>
      </w:r>
      <w:r>
        <w:rPr>
          <w:spacing w:val="-8"/>
          <w:sz w:val="21"/>
          <w:vertAlign w:val="baseline"/>
        </w:rPr>
        <w:t>种</w:t>
      </w:r>
      <w:r>
        <w:rPr>
          <w:spacing w:val="-10"/>
          <w:sz w:val="21"/>
          <w:vertAlign w:val="baseline"/>
        </w:rPr>
        <w:t>方法</w:t>
      </w:r>
      <w:r>
        <w:rPr>
          <w:spacing w:val="-11"/>
          <w:sz w:val="21"/>
          <w:vertAlign w:val="baseline"/>
        </w:rPr>
        <w:t>叫</w:t>
      </w:r>
      <w:r>
        <w:rPr>
          <w:sz w:val="21"/>
          <w:vertAlign w:val="baseline"/>
        </w:rPr>
        <w:t>“</w:t>
      </w:r>
      <w:r>
        <w:rPr>
          <w:spacing w:val="-10"/>
          <w:sz w:val="21"/>
          <w:vertAlign w:val="baseline"/>
        </w:rPr>
        <w:t>等效替代法</w:t>
      </w:r>
      <w:r>
        <w:rPr>
          <w:sz w:val="21"/>
          <w:vertAlign w:val="baseline"/>
        </w:rPr>
        <w:t>”。</w:t>
      </w:r>
    </w:p>
    <w:p>
      <w:pPr>
        <w:pStyle w:val="ListParagraph"/>
        <w:numPr>
          <w:ilvl w:val="0"/>
          <w:numId w:val="5"/>
        </w:numPr>
        <w:tabs>
          <w:tab w:val="left" w:pos="1084"/>
          <w:tab w:val="left" w:pos="2237"/>
          <w:tab w:val="left" w:pos="5178"/>
          <w:tab w:val="left" w:pos="8647"/>
        </w:tabs>
        <w:spacing w:before="0" w:after="0" w:line="302" w:lineRule="auto"/>
        <w:ind w:left="1080" w:right="117" w:hanging="524"/>
        <w:jc w:val="left"/>
        <w:rPr>
          <w:sz w:val="21"/>
        </w:rPr>
      </w:pPr>
      <w:r>
        <w:rPr>
          <w:spacing w:val="-3"/>
          <w:sz w:val="21"/>
        </w:rPr>
        <w:t>丙</w:t>
      </w:r>
      <w:r>
        <w:rPr>
          <w:sz w:val="21"/>
        </w:rPr>
        <w:t>实</w:t>
      </w:r>
      <w:r>
        <w:rPr>
          <w:spacing w:val="-3"/>
          <w:sz w:val="21"/>
        </w:rPr>
        <w:t>验</w:t>
      </w:r>
      <w:r>
        <w:rPr>
          <w:spacing w:val="-29"/>
          <w:sz w:val="21"/>
        </w:rPr>
        <w:t>：</w:t>
      </w:r>
      <w:r>
        <w:rPr>
          <w:spacing w:val="-3"/>
          <w:sz w:val="21"/>
        </w:rPr>
        <w:t>研</w:t>
      </w:r>
      <w:r>
        <w:rPr>
          <w:spacing w:val="-32"/>
          <w:sz w:val="21"/>
        </w:rPr>
        <w:t>究</w:t>
      </w:r>
      <w:r>
        <w:rPr>
          <w:sz w:val="21"/>
        </w:rPr>
        <w:t>“</w:t>
      </w:r>
      <w:r>
        <w:rPr>
          <w:spacing w:val="-3"/>
          <w:sz w:val="21"/>
        </w:rPr>
        <w:t>阻力</w:t>
      </w:r>
      <w:r>
        <w:rPr>
          <w:sz w:val="21"/>
        </w:rPr>
        <w:t>对物</w:t>
      </w:r>
      <w:r>
        <w:rPr>
          <w:spacing w:val="-3"/>
          <w:sz w:val="21"/>
        </w:rPr>
        <w:t>体</w:t>
      </w:r>
      <w:r>
        <w:rPr>
          <w:sz w:val="21"/>
        </w:rPr>
        <w:t>运</w:t>
      </w:r>
      <w:r>
        <w:rPr>
          <w:spacing w:val="-3"/>
          <w:sz w:val="21"/>
        </w:rPr>
        <w:t>动</w:t>
      </w:r>
      <w:r>
        <w:rPr>
          <w:sz w:val="21"/>
        </w:rPr>
        <w:t>的</w:t>
      </w:r>
      <w:r>
        <w:rPr>
          <w:spacing w:val="-3"/>
          <w:sz w:val="21"/>
        </w:rPr>
        <w:t>影响</w:t>
      </w:r>
      <w:r>
        <w:rPr>
          <w:spacing w:val="-31"/>
          <w:sz w:val="21"/>
        </w:rPr>
        <w:t>”，</w:t>
      </w:r>
      <w:r>
        <w:rPr>
          <w:spacing w:val="-3"/>
          <w:sz w:val="21"/>
        </w:rPr>
        <w:t>提</w:t>
      </w:r>
      <w:r>
        <w:rPr>
          <w:sz w:val="21"/>
        </w:rPr>
        <w:t>供的</w:t>
      </w:r>
      <w:r>
        <w:rPr>
          <w:spacing w:val="-3"/>
          <w:sz w:val="21"/>
        </w:rPr>
        <w:t>铺</w:t>
      </w:r>
      <w:r>
        <w:rPr>
          <w:sz w:val="21"/>
        </w:rPr>
        <w:t>垫</w:t>
      </w:r>
      <w:r>
        <w:rPr>
          <w:spacing w:val="-3"/>
          <w:sz w:val="21"/>
        </w:rPr>
        <w:t>材</w:t>
      </w:r>
      <w:r>
        <w:rPr>
          <w:sz w:val="21"/>
        </w:rPr>
        <w:t>料</w:t>
      </w:r>
      <w:r>
        <w:rPr>
          <w:spacing w:val="-3"/>
          <w:sz w:val="21"/>
        </w:rPr>
        <w:t>分</w:t>
      </w:r>
      <w:r>
        <w:rPr>
          <w:sz w:val="21"/>
        </w:rPr>
        <w:t>别</w:t>
      </w:r>
      <w:r>
        <w:rPr>
          <w:spacing w:val="-3"/>
          <w:sz w:val="21"/>
        </w:rPr>
        <w:t>是</w:t>
      </w:r>
      <w:r>
        <w:rPr>
          <w:sz w:val="21"/>
        </w:rPr>
        <w:t>毛</w:t>
      </w:r>
      <w:r>
        <w:rPr>
          <w:spacing w:val="-3"/>
          <w:sz w:val="21"/>
        </w:rPr>
        <w:t>巾</w:t>
      </w:r>
      <w:r>
        <w:rPr>
          <w:spacing w:val="-29"/>
          <w:sz w:val="21"/>
        </w:rPr>
        <w:t>、</w:t>
      </w:r>
      <w:r>
        <w:rPr>
          <w:spacing w:val="-3"/>
          <w:sz w:val="21"/>
        </w:rPr>
        <w:t>棉布</w:t>
      </w:r>
      <w:r>
        <w:rPr>
          <w:spacing w:val="-29"/>
          <w:sz w:val="21"/>
        </w:rPr>
        <w:t>、</w:t>
      </w:r>
      <w:r>
        <w:rPr>
          <w:spacing w:val="-3"/>
          <w:sz w:val="21"/>
        </w:rPr>
        <w:t>木</w:t>
      </w:r>
      <w:r>
        <w:rPr>
          <w:sz w:val="21"/>
        </w:rPr>
        <w:t>板 ，为了使小车到达水平面的初始速度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，应让同一小车从同一斜面的</w:t>
      </w:r>
      <w:r>
        <w:rPr>
          <w:spacing w:val="-8"/>
          <w:sz w:val="21"/>
        </w:rPr>
        <w:t>同</w:t>
      </w:r>
      <w:r>
        <w:rPr>
          <w:spacing w:val="-5"/>
          <w:sz w:val="21"/>
        </w:rPr>
        <w:t>一高</w:t>
      </w:r>
      <w:r>
        <w:rPr>
          <w:sz w:val="21"/>
        </w:rPr>
        <w:t>度由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下</w:t>
      </w:r>
      <w:r>
        <w:rPr>
          <w:spacing w:val="-3"/>
          <w:sz w:val="21"/>
        </w:rPr>
        <w:t>滑</w:t>
      </w:r>
      <w:r>
        <w:rPr>
          <w:sz w:val="21"/>
        </w:rPr>
        <w:t>。</w:t>
      </w:r>
      <w:r>
        <w:rPr>
          <w:spacing w:val="-3"/>
          <w:sz w:val="21"/>
        </w:rPr>
        <w:t>实</w:t>
      </w:r>
      <w:r>
        <w:rPr>
          <w:sz w:val="21"/>
        </w:rPr>
        <w:t>验</w:t>
      </w:r>
      <w:r>
        <w:rPr>
          <w:spacing w:val="-3"/>
          <w:sz w:val="21"/>
        </w:rPr>
        <w:t>中</w:t>
      </w:r>
      <w:r>
        <w:rPr>
          <w:sz w:val="21"/>
        </w:rPr>
        <w:t>，铺</w:t>
      </w:r>
      <w:r>
        <w:rPr>
          <w:spacing w:val="-3"/>
          <w:sz w:val="21"/>
        </w:rPr>
        <w:t>垫</w:t>
      </w:r>
      <w:r>
        <w:rPr>
          <w:sz w:val="21"/>
        </w:rPr>
        <w:t>实</w:t>
      </w:r>
      <w:r>
        <w:rPr>
          <w:spacing w:val="-3"/>
          <w:sz w:val="21"/>
        </w:rPr>
        <w:t>验</w:t>
      </w:r>
      <w:r>
        <w:rPr>
          <w:sz w:val="21"/>
        </w:rPr>
        <w:t>材</w:t>
      </w:r>
      <w:r>
        <w:rPr>
          <w:spacing w:val="-3"/>
          <w:sz w:val="21"/>
        </w:rPr>
        <w:t>料</w:t>
      </w:r>
      <w:r>
        <w:rPr>
          <w:sz w:val="21"/>
        </w:rPr>
        <w:t>的</w:t>
      </w:r>
      <w:r>
        <w:rPr>
          <w:spacing w:val="-3"/>
          <w:sz w:val="21"/>
        </w:rPr>
        <w:t>顺</w:t>
      </w:r>
      <w:r>
        <w:rPr>
          <w:sz w:val="21"/>
        </w:rPr>
        <w:t>序</w:t>
      </w:r>
      <w:r>
        <w:rPr>
          <w:spacing w:val="-3"/>
          <w:sz w:val="21"/>
        </w:rPr>
        <w:t>应</w:t>
      </w:r>
      <w:r>
        <w:rPr>
          <w:sz w:val="21"/>
        </w:rPr>
        <w:t>是：</w:t>
      </w:r>
      <w:r>
        <w:rPr>
          <w:spacing w:val="-3"/>
          <w:sz w:val="21"/>
        </w:rPr>
        <w:t>毛</w:t>
      </w:r>
      <w:r>
        <w:rPr>
          <w:sz w:val="21"/>
        </w:rPr>
        <w:t>巾</w:t>
      </w:r>
      <w:r>
        <w:rPr>
          <w:spacing w:val="-3"/>
          <w:sz w:val="21"/>
        </w:rPr>
        <w:t>、</w:t>
      </w:r>
      <w:r>
        <w:rPr>
          <w:sz w:val="21"/>
        </w:rPr>
        <w:t>棉</w:t>
      </w:r>
      <w:r>
        <w:rPr>
          <w:spacing w:val="-3"/>
          <w:sz w:val="21"/>
        </w:rPr>
        <w:t>布</w:t>
      </w:r>
      <w:r>
        <w:rPr>
          <w:sz w:val="21"/>
        </w:rPr>
        <w:t>、</w:t>
      </w:r>
      <w:r>
        <w:rPr>
          <w:spacing w:val="-3"/>
          <w:sz w:val="21"/>
        </w:rPr>
        <w:t>木</w:t>
      </w:r>
      <w:r>
        <w:rPr>
          <w:sz w:val="21"/>
        </w:rPr>
        <w:t>板</w:t>
      </w:r>
      <w:r>
        <w:rPr>
          <w:spacing w:val="-3"/>
          <w:sz w:val="21"/>
        </w:rPr>
        <w:t>，</w:t>
      </w:r>
      <w:r>
        <w:rPr>
          <w:sz w:val="21"/>
        </w:rPr>
        <w:t>这是为了在</w:t>
      </w:r>
      <w:r>
        <w:rPr>
          <w:spacing w:val="-3"/>
          <w:sz w:val="21"/>
        </w:rPr>
        <w:t>此</w:t>
      </w:r>
      <w:r>
        <w:rPr>
          <w:sz w:val="21"/>
        </w:rPr>
        <w:t>实</w:t>
      </w:r>
      <w:r>
        <w:rPr>
          <w:spacing w:val="-3"/>
          <w:sz w:val="21"/>
        </w:rPr>
        <w:t>验</w:t>
      </w:r>
      <w:r>
        <w:rPr>
          <w:sz w:val="21"/>
        </w:rPr>
        <w:t>的</w:t>
      </w:r>
      <w:r>
        <w:rPr>
          <w:spacing w:val="-3"/>
          <w:sz w:val="21"/>
        </w:rPr>
        <w:t>基</w:t>
      </w:r>
      <w:r>
        <w:rPr>
          <w:sz w:val="21"/>
        </w:rPr>
        <w:t>础</w:t>
      </w:r>
      <w:r>
        <w:rPr>
          <w:spacing w:val="-3"/>
          <w:sz w:val="21"/>
        </w:rPr>
        <w:t>上</w:t>
      </w:r>
      <w:r>
        <w:rPr>
          <w:spacing w:val="-20"/>
          <w:sz w:val="21"/>
        </w:rPr>
        <w:t>，</w:t>
      </w:r>
      <w:r>
        <w:rPr>
          <w:spacing w:val="-3"/>
          <w:sz w:val="21"/>
        </w:rPr>
        <w:t>进</w:t>
      </w:r>
      <w:r>
        <w:rPr>
          <w:sz w:val="21"/>
        </w:rPr>
        <w:t>一步</w:t>
      </w:r>
      <w:r>
        <w:rPr>
          <w:spacing w:val="-3"/>
          <w:sz w:val="21"/>
        </w:rPr>
        <w:t>推</w:t>
      </w:r>
      <w:r>
        <w:rPr>
          <w:sz w:val="21"/>
        </w:rPr>
        <w:t>理</w:t>
      </w:r>
      <w:r>
        <w:rPr>
          <w:spacing w:val="-3"/>
          <w:sz w:val="21"/>
        </w:rPr>
        <w:t>得出</w:t>
      </w:r>
      <w:r>
        <w:rPr>
          <w:spacing w:val="-20"/>
          <w:sz w:val="21"/>
        </w:rPr>
        <w:t>：</w:t>
      </w:r>
      <w:r>
        <w:rPr>
          <w:sz w:val="21"/>
        </w:rPr>
        <w:t>运</w:t>
      </w:r>
      <w:r>
        <w:rPr>
          <w:spacing w:val="-3"/>
          <w:sz w:val="21"/>
        </w:rPr>
        <w:t>动</w:t>
      </w:r>
      <w:r>
        <w:rPr>
          <w:sz w:val="21"/>
        </w:rPr>
        <w:t>的</w:t>
      </w:r>
      <w:r>
        <w:rPr>
          <w:spacing w:val="-3"/>
          <w:sz w:val="21"/>
        </w:rPr>
        <w:t>物</w:t>
      </w:r>
      <w:r>
        <w:rPr>
          <w:sz w:val="21"/>
        </w:rPr>
        <w:t>体不</w:t>
      </w:r>
      <w:r>
        <w:rPr>
          <w:spacing w:val="-3"/>
          <w:sz w:val="21"/>
        </w:rPr>
        <w:t>受</w:t>
      </w:r>
      <w:r>
        <w:rPr>
          <w:sz w:val="21"/>
        </w:rPr>
        <w:t>力</w:t>
      </w:r>
      <w:r>
        <w:rPr>
          <w:spacing w:val="-3"/>
          <w:sz w:val="21"/>
        </w:rPr>
        <w:t>作</w:t>
      </w:r>
      <w:r>
        <w:rPr>
          <w:sz w:val="21"/>
        </w:rPr>
        <w:t>用</w:t>
      </w:r>
      <w:r>
        <w:rPr>
          <w:spacing w:val="-3"/>
          <w:sz w:val="21"/>
        </w:rPr>
        <w:t>时</w:t>
      </w:r>
      <w:r>
        <w:rPr>
          <w:spacing w:val="-19"/>
          <w:sz w:val="21"/>
        </w:rPr>
        <w:t>，</w:t>
      </w:r>
      <w:r>
        <w:rPr>
          <w:sz w:val="21"/>
        </w:rPr>
        <w:t>将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6"/>
          <w:sz w:val="21"/>
        </w:rPr>
        <w:t>。</w:t>
      </w:r>
    </w:p>
    <w:p>
      <w:pPr>
        <w:spacing w:after="0" w:line="302" w:lineRule="auto"/>
        <w:jc w:val="left"/>
        <w:rPr>
          <w:sz w:val="21"/>
        </w:rPr>
        <w:sectPr>
          <w:type w:val="continuous"/>
          <w:pgSz w:w="10320" w:h="14580"/>
          <w:pgMar w:top="1060" w:right="620" w:bottom="1360" w:left="720" w:header="720" w:footer="720" w:gutter="0"/>
          <w:cols w:space="708"/>
        </w:sectPr>
      </w:pP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63" w:after="0" w:line="240" w:lineRule="auto"/>
        <w:ind w:left="552" w:right="0" w:hanging="421"/>
        <w:jc w:val="both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page">
                  <wp:posOffset>522605</wp:posOffset>
                </wp:positionH>
                <wp:positionV relativeFrom="paragraph">
                  <wp:posOffset>25400</wp:posOffset>
                </wp:positionV>
                <wp:extent cx="5508625" cy="0"/>
                <wp:effectExtent l="0" t="0" r="0" b="0"/>
                <wp:wrapNone/>
                <wp:docPr id="404" name="直线 30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508625" cy="0"/>
                        </a:xfrm>
                        <a:prstGeom prst="line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01" o:spid="_x0000_s1324" style="mso-height-relative:page;mso-position-horizontal-relative:page;mso-width-relative:page;position:absolute;z-index:251709440" from="41.15pt,2pt" to="474.9pt,2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spacing w:val="-3"/>
          <w:sz w:val="21"/>
        </w:rPr>
        <w:t>小航在实验室测量盐水的密度。他进行了如下实验：</w:t>
      </w:r>
    </w:p>
    <w:p>
      <w:pPr>
        <w:pStyle w:val="ListParagraph"/>
        <w:numPr>
          <w:ilvl w:val="0"/>
          <w:numId w:val="6"/>
        </w:numPr>
        <w:tabs>
          <w:tab w:val="left" w:pos="1093"/>
          <w:tab w:val="left" w:pos="3920"/>
        </w:tabs>
        <w:spacing w:before="72" w:after="0" w:line="304" w:lineRule="auto"/>
        <w:ind w:left="557" w:right="137" w:firstLine="0"/>
        <w:jc w:val="both"/>
        <w:rPr>
          <w:sz w:val="21"/>
        </w:rPr>
      </w:pPr>
      <w:r>
        <w:rPr>
          <w:sz w:val="21"/>
        </w:rPr>
        <w:t>将天平放在水平台面上，将游码移到标尺的零刻线</w:t>
      </w:r>
      <w:r>
        <w:rPr>
          <w:spacing w:val="-3"/>
          <w:sz w:val="21"/>
        </w:rPr>
        <w:t>处</w:t>
      </w:r>
      <w:r>
        <w:rPr>
          <w:spacing w:val="-17"/>
          <w:sz w:val="21"/>
        </w:rPr>
        <w:t>。</w:t>
      </w:r>
      <w:r>
        <w:rPr>
          <w:sz w:val="21"/>
        </w:rPr>
        <w:t>横</w:t>
      </w:r>
      <w:r>
        <w:rPr>
          <w:spacing w:val="-3"/>
          <w:sz w:val="21"/>
        </w:rPr>
        <w:t>梁</w:t>
      </w:r>
      <w:r>
        <w:rPr>
          <w:sz w:val="21"/>
        </w:rPr>
        <w:t>静</w:t>
      </w:r>
      <w:r>
        <w:rPr>
          <w:spacing w:val="-3"/>
          <w:sz w:val="21"/>
        </w:rPr>
        <w:t>止</w:t>
      </w:r>
      <w:r>
        <w:rPr>
          <w:sz w:val="21"/>
        </w:rPr>
        <w:t>时</w:t>
      </w:r>
      <w:r>
        <w:rPr>
          <w:spacing w:val="-17"/>
          <w:sz w:val="21"/>
        </w:rPr>
        <w:t>，</w:t>
      </w:r>
      <w:r>
        <w:rPr>
          <w:spacing w:val="-3"/>
          <w:sz w:val="21"/>
        </w:rPr>
        <w:t>指</w:t>
      </w:r>
      <w:r>
        <w:rPr>
          <w:sz w:val="21"/>
        </w:rPr>
        <w:t>针指</w:t>
      </w:r>
      <w:r>
        <w:rPr>
          <w:spacing w:val="-3"/>
          <w:sz w:val="21"/>
        </w:rPr>
        <w:t>在</w:t>
      </w:r>
      <w:r>
        <w:rPr>
          <w:sz w:val="21"/>
        </w:rPr>
        <w:t>分</w:t>
      </w:r>
      <w:r>
        <w:rPr>
          <w:spacing w:val="-3"/>
          <w:sz w:val="21"/>
        </w:rPr>
        <w:t>度</w:t>
      </w:r>
      <w:r>
        <w:rPr>
          <w:sz w:val="21"/>
        </w:rPr>
        <w:t>盘</w:t>
      </w:r>
      <w:r>
        <w:rPr>
          <w:spacing w:val="-3"/>
          <w:sz w:val="21"/>
        </w:rPr>
        <w:t>中</w:t>
      </w:r>
      <w:r>
        <w:rPr>
          <w:sz w:val="21"/>
        </w:rPr>
        <w:t>央</w:t>
      </w:r>
      <w:r>
        <w:rPr>
          <w:spacing w:val="-3"/>
          <w:sz w:val="21"/>
        </w:rPr>
        <w:t>刻</w:t>
      </w:r>
      <w:r>
        <w:rPr>
          <w:sz w:val="21"/>
        </w:rPr>
        <w:t>度</w:t>
      </w:r>
      <w:r>
        <w:rPr>
          <w:spacing w:val="-3"/>
          <w:sz w:val="21"/>
        </w:rPr>
        <w:t>线</w:t>
      </w:r>
      <w:r>
        <w:rPr>
          <w:sz w:val="21"/>
        </w:rPr>
        <w:t>的右侧</w:t>
      </w:r>
      <w:r>
        <w:rPr>
          <w:spacing w:val="-3"/>
          <w:sz w:val="21"/>
        </w:rPr>
        <w:t>，如</w:t>
      </w:r>
      <w:r>
        <w:rPr>
          <w:sz w:val="21"/>
        </w:rPr>
        <w:t>图</w:t>
      </w:r>
      <w:r>
        <w:rPr>
          <w:spacing w:val="-5"/>
          <w:sz w:val="21"/>
        </w:rPr>
        <w:t xml:space="preserve"> </w:t>
      </w:r>
      <w:r>
        <w:rPr>
          <w:rFonts w:ascii="Times New Roman" w:eastAsia="Times New Roman"/>
          <w:sz w:val="21"/>
        </w:rPr>
        <w:t>18</w:t>
      </w:r>
      <w:r>
        <w:rPr>
          <w:rFonts w:ascii="Times New Roman" w:eastAsia="Times New Roman"/>
          <w:spacing w:val="50"/>
          <w:sz w:val="21"/>
        </w:rPr>
        <w:t xml:space="preserve"> </w:t>
      </w:r>
      <w:r>
        <w:rPr>
          <w:spacing w:val="-3"/>
          <w:sz w:val="21"/>
        </w:rPr>
        <w:t>甲</w:t>
      </w:r>
      <w:r>
        <w:rPr>
          <w:sz w:val="21"/>
        </w:rPr>
        <w:t>所</w:t>
      </w:r>
      <w:r>
        <w:rPr>
          <w:spacing w:val="-3"/>
          <w:sz w:val="21"/>
        </w:rPr>
        <w:t>示。</w:t>
      </w:r>
      <w:r>
        <w:rPr>
          <w:sz w:val="21"/>
        </w:rPr>
        <w:t>为使</w:t>
      </w:r>
      <w:r>
        <w:rPr>
          <w:spacing w:val="-3"/>
          <w:sz w:val="21"/>
        </w:rPr>
        <w:t>横</w:t>
      </w:r>
      <w:r>
        <w:rPr>
          <w:sz w:val="21"/>
        </w:rPr>
        <w:t>梁</w:t>
      </w:r>
      <w:r>
        <w:rPr>
          <w:spacing w:val="-3"/>
          <w:sz w:val="21"/>
        </w:rPr>
        <w:t>在</w:t>
      </w:r>
      <w:r>
        <w:rPr>
          <w:sz w:val="21"/>
        </w:rPr>
        <w:t>水</w:t>
      </w:r>
      <w:r>
        <w:rPr>
          <w:spacing w:val="-3"/>
          <w:sz w:val="21"/>
        </w:rPr>
        <w:t>平</w:t>
      </w:r>
      <w:r>
        <w:rPr>
          <w:sz w:val="21"/>
        </w:rPr>
        <w:t>位</w:t>
      </w:r>
      <w:r>
        <w:rPr>
          <w:spacing w:val="-3"/>
          <w:sz w:val="21"/>
        </w:rPr>
        <w:t>置</w:t>
      </w:r>
      <w:r>
        <w:rPr>
          <w:sz w:val="21"/>
        </w:rPr>
        <w:t>平</w:t>
      </w:r>
      <w:r>
        <w:rPr>
          <w:spacing w:val="-3"/>
          <w:sz w:val="21"/>
        </w:rPr>
        <w:t>衡</w:t>
      </w:r>
      <w:r>
        <w:rPr>
          <w:sz w:val="21"/>
        </w:rPr>
        <w:t>， 应将</w:t>
      </w:r>
      <w:r>
        <w:rPr>
          <w:spacing w:val="-3"/>
          <w:sz w:val="21"/>
        </w:rPr>
        <w:t>横</w:t>
      </w:r>
      <w:r>
        <w:rPr>
          <w:sz w:val="21"/>
        </w:rPr>
        <w:t>梁</w:t>
      </w:r>
      <w:r>
        <w:rPr>
          <w:spacing w:val="-3"/>
          <w:sz w:val="21"/>
        </w:rPr>
        <w:t>右</w:t>
      </w:r>
      <w:r>
        <w:rPr>
          <w:sz w:val="21"/>
        </w:rPr>
        <w:t>端</w:t>
      </w:r>
      <w:r>
        <w:rPr>
          <w:spacing w:val="-3"/>
          <w:sz w:val="21"/>
        </w:rPr>
        <w:t>的</w:t>
      </w:r>
      <w:r>
        <w:rPr>
          <w:sz w:val="21"/>
        </w:rPr>
        <w:t>平</w:t>
      </w:r>
      <w:r>
        <w:rPr>
          <w:spacing w:val="-3"/>
          <w:sz w:val="21"/>
        </w:rPr>
        <w:t>衡</w:t>
      </w:r>
      <w:r>
        <w:rPr>
          <w:sz w:val="21"/>
        </w:rPr>
        <w:t>螺母向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端</w:t>
      </w:r>
      <w:r>
        <w:rPr>
          <w:spacing w:val="-3"/>
          <w:sz w:val="21"/>
        </w:rPr>
        <w:t>移</w:t>
      </w:r>
      <w:r>
        <w:rPr>
          <w:sz w:val="21"/>
        </w:rPr>
        <w:t>动。</w:t>
      </w:r>
    </w:p>
    <w:p>
      <w:pPr>
        <w:pStyle w:val="ListParagraph"/>
        <w:numPr>
          <w:ilvl w:val="0"/>
          <w:numId w:val="6"/>
        </w:numPr>
        <w:tabs>
          <w:tab w:val="left" w:pos="1087"/>
        </w:tabs>
        <w:spacing w:before="0" w:after="0" w:line="304" w:lineRule="auto"/>
        <w:ind w:left="557" w:right="138" w:firstLine="0"/>
        <w:jc w:val="both"/>
        <w:rPr>
          <w:sz w:val="21"/>
        </w:rPr>
      </w:pPr>
      <w:r>
        <w:rPr>
          <w:spacing w:val="-6"/>
          <w:sz w:val="21"/>
        </w:rPr>
        <w:t xml:space="preserve">用调好的天平测得空烧杯的质量为 </w:t>
      </w:r>
      <w:r>
        <w:rPr>
          <w:rFonts w:ascii="Times New Roman" w:eastAsia="Times New Roman"/>
          <w:spacing w:val="-12"/>
          <w:sz w:val="21"/>
        </w:rPr>
        <w:t>30g</w:t>
      </w:r>
      <w:r>
        <w:rPr>
          <w:spacing w:val="-5"/>
          <w:sz w:val="21"/>
        </w:rPr>
        <w:t>，将适</w:t>
      </w:r>
      <w:r>
        <w:rPr>
          <w:spacing w:val="-3"/>
          <w:sz w:val="21"/>
        </w:rPr>
        <w:t>量的盐水倒入烧杯，用天平测量烧杯和盐水的总质</w:t>
      </w:r>
    </w:p>
    <w:p>
      <w:pPr>
        <w:pStyle w:val="BodyText"/>
        <w:spacing w:line="265" w:lineRule="exact"/>
        <w:ind w:left="557"/>
      </w:pPr>
      <w:r>
        <w:t>量，天平平衡时右盘中砝码质量和游码在标尺上</w:t>
      </w:r>
    </w:p>
    <w:p>
      <w:pPr>
        <w:pStyle w:val="BodyText"/>
        <w:tabs>
          <w:tab w:val="left" w:pos="4834"/>
        </w:tabs>
        <w:spacing w:before="68"/>
        <w:ind w:left="557"/>
      </w:pPr>
      <w:r>
        <w:t>的位</w:t>
      </w:r>
      <w:r>
        <w:rPr>
          <w:spacing w:val="-3"/>
        </w:rPr>
        <w:t>置如</w:t>
      </w:r>
      <w:r>
        <w:t>图</w:t>
      </w:r>
      <w:r>
        <w:rPr>
          <w:spacing w:val="-11"/>
        </w:rPr>
        <w:t xml:space="preserve"> </w:t>
      </w:r>
      <w:r>
        <w:rPr>
          <w:rFonts w:ascii="Times New Roman" w:eastAsia="Times New Roman"/>
        </w:rPr>
        <w:t>18</w:t>
      </w:r>
      <w:r>
        <w:rPr>
          <w:rFonts w:ascii="Times New Roman" w:eastAsia="Times New Roman"/>
          <w:spacing w:val="42"/>
        </w:rPr>
        <w:t xml:space="preserve"> </w:t>
      </w:r>
      <w:r>
        <w:rPr>
          <w:spacing w:val="-3"/>
        </w:rPr>
        <w:t>乙</w:t>
      </w:r>
      <w:r>
        <w:t>所示</w:t>
      </w:r>
      <w:r>
        <w:rPr>
          <w:spacing w:val="-3"/>
        </w:rPr>
        <w:t>，</w:t>
      </w:r>
      <w:r>
        <w:t>则总</w:t>
      </w:r>
      <w:r>
        <w:rPr>
          <w:spacing w:val="-3"/>
        </w:rPr>
        <w:t>质</w:t>
      </w:r>
      <w:r>
        <w:t>量</w:t>
      </w:r>
      <w:r>
        <w:rPr>
          <w:spacing w:val="-3"/>
        </w:rPr>
        <w:t>为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rFonts w:ascii="Times New Roman" w:eastAsia="Times New Roman"/>
        </w:rPr>
        <w:t>g</w:t>
      </w:r>
      <w:r>
        <w:t>；将</w:t>
      </w:r>
    </w:p>
    <w:p>
      <w:pPr>
        <w:pStyle w:val="BodyText"/>
        <w:tabs>
          <w:tab w:val="left" w:pos="4760"/>
        </w:tabs>
        <w:spacing w:before="72" w:line="304" w:lineRule="auto"/>
        <w:ind w:left="557" w:right="38"/>
      </w:pPr>
      <w:r>
        <w:t>烧杯</w:t>
      </w:r>
      <w:r>
        <w:rPr>
          <w:spacing w:val="-3"/>
        </w:rPr>
        <w:t>中</w:t>
      </w:r>
      <w:r>
        <w:t>的</w:t>
      </w:r>
      <w:r>
        <w:rPr>
          <w:spacing w:val="-3"/>
        </w:rPr>
        <w:t>盐</w:t>
      </w:r>
      <w:r>
        <w:t>水</w:t>
      </w:r>
      <w:r>
        <w:rPr>
          <w:spacing w:val="-3"/>
        </w:rPr>
        <w:t>全</w:t>
      </w:r>
      <w:r>
        <w:t>部</w:t>
      </w:r>
      <w:r>
        <w:rPr>
          <w:spacing w:val="-3"/>
        </w:rPr>
        <w:t>倒</w:t>
      </w:r>
      <w:r>
        <w:t>入</w:t>
      </w:r>
      <w:r>
        <w:rPr>
          <w:spacing w:val="-3"/>
        </w:rPr>
        <w:t>空</w:t>
      </w:r>
      <w:r>
        <w:t>量筒</w:t>
      </w:r>
      <w:r>
        <w:rPr>
          <w:spacing w:val="-3"/>
        </w:rPr>
        <w:t>中</w:t>
      </w:r>
      <w:r>
        <w:t>，</w:t>
      </w:r>
      <w:r>
        <w:rPr>
          <w:spacing w:val="-3"/>
        </w:rPr>
        <w:t>如</w:t>
      </w:r>
      <w:r>
        <w:t>图</w:t>
      </w:r>
      <w:r>
        <w:rPr>
          <w:spacing w:val="-10"/>
        </w:rPr>
        <w:t xml:space="preserve"> </w:t>
      </w:r>
      <w:r>
        <w:rPr>
          <w:rFonts w:ascii="Times New Roman" w:eastAsia="Times New Roman"/>
        </w:rPr>
        <w:t>18</w:t>
      </w:r>
      <w:r>
        <w:rPr>
          <w:rFonts w:ascii="Times New Roman" w:eastAsia="Times New Roman"/>
          <w:spacing w:val="45"/>
        </w:rPr>
        <w:t xml:space="preserve"> </w:t>
      </w:r>
      <w:r>
        <w:t>丙</w:t>
      </w:r>
      <w:r>
        <w:rPr>
          <w:spacing w:val="-3"/>
        </w:rPr>
        <w:t>所示</w:t>
      </w:r>
      <w:r>
        <w:t>。根据</w:t>
      </w:r>
      <w:r>
        <w:rPr>
          <w:spacing w:val="-3"/>
        </w:rPr>
        <w:t>上</w:t>
      </w:r>
      <w:r>
        <w:t>述</w:t>
      </w:r>
      <w:r>
        <w:rPr>
          <w:spacing w:val="-3"/>
        </w:rPr>
        <w:t>实</w:t>
      </w:r>
      <w:r>
        <w:t>验</w:t>
      </w:r>
      <w:r>
        <w:rPr>
          <w:spacing w:val="-3"/>
        </w:rPr>
        <w:t>数</w:t>
      </w:r>
      <w:r>
        <w:t>据</w:t>
      </w:r>
      <w:r>
        <w:rPr>
          <w:spacing w:val="-3"/>
        </w:rPr>
        <w:t>计</w:t>
      </w:r>
      <w:r>
        <w:t>算</w:t>
      </w:r>
      <w:r>
        <w:rPr>
          <w:spacing w:val="-3"/>
        </w:rPr>
        <w:t>盐</w:t>
      </w:r>
      <w:r>
        <w:t>水的</w:t>
      </w:r>
      <w:r>
        <w:rPr>
          <w:spacing w:val="-3"/>
        </w:rPr>
        <w:t>密</w:t>
      </w:r>
      <w:r>
        <w:t>度</w:t>
      </w:r>
      <w:r>
        <w:rPr>
          <w:spacing w:val="-3"/>
        </w:rPr>
        <w:t>为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rFonts w:ascii="Times New Roman" w:eastAsia="Times New Roman"/>
        </w:rPr>
        <w:t>g/cm</w:t>
      </w:r>
      <w:r>
        <w:rPr>
          <w:rFonts w:ascii="Times New Roman" w:eastAsia="Times New Roman"/>
          <w:vertAlign w:val="superscript"/>
        </w:rPr>
        <w:t>3</w:t>
      </w:r>
      <w:r>
        <w:rPr>
          <w:spacing w:val="-12"/>
          <w:vertAlign w:val="baseline"/>
        </w:rPr>
        <w:t>。</w:t>
      </w:r>
    </w:p>
    <w:p>
      <w:pPr>
        <w:pStyle w:val="BodyText"/>
        <w:rPr>
          <w:sz w:val="20"/>
        </w:rPr>
      </w:pPr>
      <w:r>
        <w:br w:type="column"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</w:pPr>
    </w:p>
    <w:p>
      <w:pPr>
        <w:pStyle w:val="BodyText"/>
        <w:ind w:left="132"/>
        <w:rPr>
          <w:rFonts w:ascii="楷体" w:eastAsia="楷体" w:hint="eastAsia"/>
        </w:rPr>
      </w:pPr>
      <w: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page">
                  <wp:posOffset>4102100</wp:posOffset>
                </wp:positionH>
                <wp:positionV relativeFrom="paragraph">
                  <wp:posOffset>-732790</wp:posOffset>
                </wp:positionV>
                <wp:extent cx="857250" cy="633730"/>
                <wp:effectExtent l="0" t="0" r="0" b="13970"/>
                <wp:wrapNone/>
                <wp:docPr id="420" name="组合 30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857250" cy="633730"/>
                          <a:chOff x="6461" y="-1155"/>
                          <a:chExt cx="1350" cy="998"/>
                        </a:xfrm>
                      </wpg:grpSpPr>
                      <wps:wsp xmlns:wps="http://schemas.microsoft.com/office/word/2010/wordprocessingShape">
                        <wps:cNvPr id="405" name="任意多边形 303"/>
                        <wps:cNvSpPr/>
                        <wps:spPr>
                          <a:xfrm>
                            <a:off x="6471" y="-1145"/>
                            <a:ext cx="1330" cy="978"/>
                          </a:xfrm>
                          <a:custGeom>
                            <a:avLst/>
                            <a:gdLst/>
                            <a:pathLst>
                              <a:path fill="norm" h="978" w="1330" stroke="1">
                                <a:moveTo>
                                  <a:pt x="6" y="176"/>
                                </a:moveTo>
                                <a:lnTo>
                                  <a:pt x="74" y="139"/>
                                </a:lnTo>
                                <a:lnTo>
                                  <a:pt x="143" y="106"/>
                                </a:lnTo>
                                <a:lnTo>
                                  <a:pt x="214" y="78"/>
                                </a:lnTo>
                                <a:lnTo>
                                  <a:pt x="287" y="54"/>
                                </a:lnTo>
                                <a:lnTo>
                                  <a:pt x="360" y="35"/>
                                </a:lnTo>
                                <a:lnTo>
                                  <a:pt x="435" y="20"/>
                                </a:lnTo>
                                <a:lnTo>
                                  <a:pt x="510" y="9"/>
                                </a:lnTo>
                                <a:lnTo>
                                  <a:pt x="586" y="2"/>
                                </a:lnTo>
                                <a:lnTo>
                                  <a:pt x="662" y="0"/>
                                </a:lnTo>
                                <a:lnTo>
                                  <a:pt x="738" y="3"/>
                                </a:lnTo>
                                <a:lnTo>
                                  <a:pt x="814" y="9"/>
                                </a:lnTo>
                                <a:lnTo>
                                  <a:pt x="890" y="20"/>
                                </a:lnTo>
                                <a:lnTo>
                                  <a:pt x="966" y="36"/>
                                </a:lnTo>
                                <a:lnTo>
                                  <a:pt x="1040" y="55"/>
                                </a:lnTo>
                                <a:lnTo>
                                  <a:pt x="1114" y="79"/>
                                </a:lnTo>
                                <a:lnTo>
                                  <a:pt x="1187" y="108"/>
                                </a:lnTo>
                                <a:lnTo>
                                  <a:pt x="1259" y="140"/>
                                </a:lnTo>
                                <a:lnTo>
                                  <a:pt x="1330" y="177"/>
                                </a:lnTo>
                                <a:moveTo>
                                  <a:pt x="0" y="175"/>
                                </a:moveTo>
                                <a:lnTo>
                                  <a:pt x="119" y="579"/>
                                </a:lnTo>
                                <a:moveTo>
                                  <a:pt x="1319" y="187"/>
                                </a:moveTo>
                                <a:lnTo>
                                  <a:pt x="1201" y="589"/>
                                </a:lnTo>
                                <a:moveTo>
                                  <a:pt x="395" y="684"/>
                                </a:moveTo>
                                <a:lnTo>
                                  <a:pt x="395" y="964"/>
                                </a:lnTo>
                                <a:moveTo>
                                  <a:pt x="122" y="583"/>
                                </a:moveTo>
                                <a:lnTo>
                                  <a:pt x="391" y="684"/>
                                </a:lnTo>
                                <a:moveTo>
                                  <a:pt x="1192" y="587"/>
                                </a:moveTo>
                                <a:lnTo>
                                  <a:pt x="924" y="688"/>
                                </a:lnTo>
                                <a:moveTo>
                                  <a:pt x="924" y="690"/>
                                </a:moveTo>
                                <a:lnTo>
                                  <a:pt x="924" y="970"/>
                                </a:lnTo>
                                <a:moveTo>
                                  <a:pt x="391" y="966"/>
                                </a:moveTo>
                                <a:lnTo>
                                  <a:pt x="413" y="949"/>
                                </a:lnTo>
                                <a:lnTo>
                                  <a:pt x="437" y="934"/>
                                </a:lnTo>
                                <a:lnTo>
                                  <a:pt x="466" y="924"/>
                                </a:lnTo>
                                <a:lnTo>
                                  <a:pt x="502" y="921"/>
                                </a:lnTo>
                                <a:lnTo>
                                  <a:pt x="548" y="928"/>
                                </a:lnTo>
                                <a:lnTo>
                                  <a:pt x="601" y="943"/>
                                </a:lnTo>
                                <a:lnTo>
                                  <a:pt x="658" y="959"/>
                                </a:lnTo>
                                <a:lnTo>
                                  <a:pt x="713" y="971"/>
                                </a:lnTo>
                                <a:lnTo>
                                  <a:pt x="766" y="977"/>
                                </a:lnTo>
                                <a:lnTo>
                                  <a:pt x="818" y="978"/>
                                </a:lnTo>
                                <a:lnTo>
                                  <a:pt x="871" y="978"/>
                                </a:lnTo>
                                <a:lnTo>
                                  <a:pt x="924" y="976"/>
                                </a:lnTo>
                                <a:moveTo>
                                  <a:pt x="658" y="146"/>
                                </a:moveTo>
                                <a:lnTo>
                                  <a:pt x="658" y="471"/>
                                </a:lnTo>
                                <a:moveTo>
                                  <a:pt x="1015" y="185"/>
                                </a:moveTo>
                                <a:lnTo>
                                  <a:pt x="954" y="484"/>
                                </a:lnTo>
                                <a:moveTo>
                                  <a:pt x="290" y="204"/>
                                </a:moveTo>
                                <a:lnTo>
                                  <a:pt x="361" y="494"/>
                                </a:lnTo>
                                <a:moveTo>
                                  <a:pt x="940" y="170"/>
                                </a:moveTo>
                                <a:lnTo>
                                  <a:pt x="911" y="382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06" name="直线 304"/>
                        <wps:cNvSpPr/>
                        <wps:spPr>
                          <a:xfrm>
                            <a:off x="7196" y="-1008"/>
                            <a:ext cx="0" cy="233"/>
                          </a:xfrm>
                          <a:prstGeom prst="line">
                            <a:avLst/>
                          </a:prstGeom>
                          <a:ln w="20066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07" name="直线 305"/>
                        <wps:cNvSpPr/>
                        <wps:spPr>
                          <a:xfrm>
                            <a:off x="7263" y="-1005"/>
                            <a:ext cx="0" cy="237"/>
                          </a:xfrm>
                          <a:prstGeom prst="line">
                            <a:avLst/>
                          </a:prstGeom>
                          <a:ln w="23876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08" name="任意多边形 306"/>
                        <wps:cNvSpPr/>
                        <wps:spPr>
                          <a:xfrm>
                            <a:off x="6838" y="-989"/>
                            <a:ext cx="506" cy="233"/>
                          </a:xfrm>
                          <a:custGeom>
                            <a:avLst/>
                            <a:gdLst/>
                            <a:pathLst>
                              <a:path fill="norm" h="233" w="506" stroke="1">
                                <a:moveTo>
                                  <a:pt x="506" y="0"/>
                                </a:moveTo>
                                <a:lnTo>
                                  <a:pt x="481" y="216"/>
                                </a:lnTo>
                                <a:moveTo>
                                  <a:pt x="0" y="22"/>
                                </a:moveTo>
                                <a:lnTo>
                                  <a:pt x="37" y="233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09" name="直线 307"/>
                        <wps:cNvSpPr/>
                        <wps:spPr>
                          <a:xfrm>
                            <a:off x="7055" y="-1006"/>
                            <a:ext cx="0" cy="233"/>
                          </a:xfrm>
                          <a:prstGeom prst="line">
                            <a:avLst/>
                          </a:prstGeom>
                          <a:ln w="25273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10" name="任意多边形 308"/>
                        <wps:cNvSpPr/>
                        <wps:spPr>
                          <a:xfrm>
                            <a:off x="6904" y="-990"/>
                            <a:ext cx="97" cy="225"/>
                          </a:xfrm>
                          <a:custGeom>
                            <a:avLst/>
                            <a:gdLst/>
                            <a:pathLst>
                              <a:path fill="norm" h="225" w="97" stroke="1">
                                <a:moveTo>
                                  <a:pt x="72" y="0"/>
                                </a:moveTo>
                                <a:lnTo>
                                  <a:pt x="97" y="216"/>
                                </a:lnTo>
                                <a:moveTo>
                                  <a:pt x="0" y="8"/>
                                </a:moveTo>
                                <a:lnTo>
                                  <a:pt x="33" y="225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11" name="任意多边形 309"/>
                        <wps:cNvSpPr/>
                        <wps:spPr>
                          <a:xfrm>
                            <a:off x="6555" y="-941"/>
                            <a:ext cx="77" cy="77"/>
                          </a:xfrm>
                          <a:custGeom>
                            <a:avLst/>
                            <a:gdLst/>
                            <a:pathLst>
                              <a:path fill="norm" h="77" w="77" stroke="1">
                                <a:moveTo>
                                  <a:pt x="38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4"/>
                                </a:lnTo>
                                <a:lnTo>
                                  <a:pt x="0" y="39"/>
                                </a:lnTo>
                                <a:lnTo>
                                  <a:pt x="3" y="54"/>
                                </a:lnTo>
                                <a:lnTo>
                                  <a:pt x="11" y="66"/>
                                </a:lnTo>
                                <a:lnTo>
                                  <a:pt x="23" y="74"/>
                                </a:lnTo>
                                <a:lnTo>
                                  <a:pt x="38" y="77"/>
                                </a:lnTo>
                                <a:lnTo>
                                  <a:pt x="53" y="74"/>
                                </a:lnTo>
                                <a:lnTo>
                                  <a:pt x="66" y="66"/>
                                </a:lnTo>
                                <a:lnTo>
                                  <a:pt x="74" y="54"/>
                                </a:lnTo>
                                <a:lnTo>
                                  <a:pt x="77" y="39"/>
                                </a:lnTo>
                                <a:lnTo>
                                  <a:pt x="74" y="24"/>
                                </a:lnTo>
                                <a:lnTo>
                                  <a:pt x="66" y="12"/>
                                </a:lnTo>
                                <a:lnTo>
                                  <a:pt x="53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12" name="任意多边形 310"/>
                        <wps:cNvSpPr/>
                        <wps:spPr>
                          <a:xfrm>
                            <a:off x="6555" y="-941"/>
                            <a:ext cx="77" cy="77"/>
                          </a:xfrm>
                          <a:custGeom>
                            <a:avLst/>
                            <a:gdLst/>
                            <a:pathLst>
                              <a:path fill="norm" h="77" w="77" stroke="1">
                                <a:moveTo>
                                  <a:pt x="38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4"/>
                                </a:lnTo>
                                <a:lnTo>
                                  <a:pt x="0" y="39"/>
                                </a:lnTo>
                                <a:lnTo>
                                  <a:pt x="3" y="54"/>
                                </a:lnTo>
                                <a:lnTo>
                                  <a:pt x="11" y="66"/>
                                </a:lnTo>
                                <a:lnTo>
                                  <a:pt x="23" y="74"/>
                                </a:lnTo>
                                <a:lnTo>
                                  <a:pt x="38" y="77"/>
                                </a:lnTo>
                                <a:lnTo>
                                  <a:pt x="53" y="74"/>
                                </a:lnTo>
                                <a:lnTo>
                                  <a:pt x="66" y="66"/>
                                </a:lnTo>
                                <a:lnTo>
                                  <a:pt x="74" y="54"/>
                                </a:lnTo>
                                <a:lnTo>
                                  <a:pt x="77" y="39"/>
                                </a:lnTo>
                                <a:lnTo>
                                  <a:pt x="74" y="24"/>
                                </a:lnTo>
                                <a:lnTo>
                                  <a:pt x="66" y="12"/>
                                </a:lnTo>
                                <a:lnTo>
                                  <a:pt x="53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13" name="任意多边形 311"/>
                        <wps:cNvSpPr/>
                        <wps:spPr>
                          <a:xfrm>
                            <a:off x="7643" y="-948"/>
                            <a:ext cx="77" cy="77"/>
                          </a:xfrm>
                          <a:custGeom>
                            <a:avLst/>
                            <a:gdLst/>
                            <a:pathLst>
                              <a:path fill="norm" h="77" w="77" stroke="1">
                                <a:moveTo>
                                  <a:pt x="38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4"/>
                                </a:lnTo>
                                <a:lnTo>
                                  <a:pt x="0" y="39"/>
                                </a:lnTo>
                                <a:lnTo>
                                  <a:pt x="3" y="54"/>
                                </a:lnTo>
                                <a:lnTo>
                                  <a:pt x="11" y="66"/>
                                </a:lnTo>
                                <a:lnTo>
                                  <a:pt x="23" y="74"/>
                                </a:lnTo>
                                <a:lnTo>
                                  <a:pt x="38" y="77"/>
                                </a:lnTo>
                                <a:lnTo>
                                  <a:pt x="53" y="74"/>
                                </a:lnTo>
                                <a:lnTo>
                                  <a:pt x="66" y="66"/>
                                </a:lnTo>
                                <a:lnTo>
                                  <a:pt x="74" y="54"/>
                                </a:lnTo>
                                <a:lnTo>
                                  <a:pt x="77" y="39"/>
                                </a:lnTo>
                                <a:lnTo>
                                  <a:pt x="74" y="24"/>
                                </a:lnTo>
                                <a:lnTo>
                                  <a:pt x="66" y="12"/>
                                </a:lnTo>
                                <a:lnTo>
                                  <a:pt x="53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14" name="任意多边形 312"/>
                        <wps:cNvSpPr/>
                        <wps:spPr>
                          <a:xfrm>
                            <a:off x="7643" y="-948"/>
                            <a:ext cx="77" cy="77"/>
                          </a:xfrm>
                          <a:custGeom>
                            <a:avLst/>
                            <a:gdLst/>
                            <a:pathLst>
                              <a:path fill="norm" h="77" w="77" stroke="1">
                                <a:moveTo>
                                  <a:pt x="38" y="0"/>
                                </a:moveTo>
                                <a:lnTo>
                                  <a:pt x="23" y="3"/>
                                </a:lnTo>
                                <a:lnTo>
                                  <a:pt x="11" y="12"/>
                                </a:lnTo>
                                <a:lnTo>
                                  <a:pt x="3" y="24"/>
                                </a:lnTo>
                                <a:lnTo>
                                  <a:pt x="0" y="39"/>
                                </a:lnTo>
                                <a:lnTo>
                                  <a:pt x="3" y="54"/>
                                </a:lnTo>
                                <a:lnTo>
                                  <a:pt x="11" y="66"/>
                                </a:lnTo>
                                <a:lnTo>
                                  <a:pt x="23" y="74"/>
                                </a:lnTo>
                                <a:lnTo>
                                  <a:pt x="38" y="77"/>
                                </a:lnTo>
                                <a:lnTo>
                                  <a:pt x="53" y="74"/>
                                </a:lnTo>
                                <a:lnTo>
                                  <a:pt x="66" y="66"/>
                                </a:lnTo>
                                <a:lnTo>
                                  <a:pt x="74" y="54"/>
                                </a:lnTo>
                                <a:lnTo>
                                  <a:pt x="77" y="39"/>
                                </a:lnTo>
                                <a:lnTo>
                                  <a:pt x="74" y="24"/>
                                </a:lnTo>
                                <a:lnTo>
                                  <a:pt x="66" y="12"/>
                                </a:lnTo>
                                <a:lnTo>
                                  <a:pt x="53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15" name="矩形 313"/>
                        <wps:cNvSpPr/>
                        <wps:spPr>
                          <a:xfrm>
                            <a:off x="6562" y="-912"/>
                            <a:ext cx="63" cy="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16" name="矩形 314"/>
                        <wps:cNvSpPr/>
                        <wps:spPr>
                          <a:xfrm>
                            <a:off x="7650" y="-919"/>
                            <a:ext cx="62" cy="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17" name="直线 315"/>
                        <wps:cNvSpPr/>
                        <wps:spPr>
                          <a:xfrm flipH="1">
                            <a:off x="7200" y="-998"/>
                            <a:ext cx="156" cy="69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18" name="文本框 316"/>
                        <wps:cNvSpPr txBox="1"/>
                        <wps:spPr>
                          <a:xfrm>
                            <a:off x="6552" y="-1133"/>
                            <a:ext cx="151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0"/>
                                  <w:sz w:val="21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25"/>
                                  <w:sz w:val="21"/>
                                  <w:u w:val="thick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19" name="文本框 317"/>
                        <wps:cNvSpPr txBox="1"/>
                        <wps:spPr>
                          <a:xfrm>
                            <a:off x="7640" y="-1133"/>
                            <a:ext cx="150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0"/>
                                  <w:sz w:val="21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24"/>
                                  <w:sz w:val="21"/>
                                  <w:u w:val="thick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2" o:spid="_x0000_s1325" style="width:67.5pt;height:49.9pt;margin-top:-57.7pt;margin-left:323pt;mso-height-relative:page;mso-position-horizontal-relative:page;mso-width-relative:page;position:absolute;z-index:251711488" coordorigin="6461,-1155" coordsize="1350,998">
                <o:lock v:ext="edit" aspectratio="f"/>
                <v:shape id="任意多边形 303" o:spid="_x0000_s1326" style="width:1330;height:978;left:6471;position:absolute;top:-1145" coordsize="1330,978" o:spt="100" adj="-11796480,,5400" path="m6,176l74,139,143,106,214,78,287,54,360,35,435,20,510,9,586,2,662,,738,3,814,9,890,20,966,36,1040,55,1114,79,1187,108,1259,140,1330,177m,175l119,579m1319,187l1201,589m395,684l395,964m122,583l391,684m1192,587l924,688m924,690l924,970m391,966l413,949,437,934,466,924,502,921,548,928,601,943,658,959,713,971,766,977,818,978,871,978,924,976m658,146l658,471m1015,185l954,484m290,204l361,494m940,170l911,382e" filled="f" stroked="t" strokecolor="black">
                  <v:stroke joinstyle="round"/>
                  <o:lock v:ext="edit" aspectratio="f"/>
                </v:shape>
                <v:line id="直线 304" o:spid="_x0000_s1327" style="position:absolute" from="143920,-20160" to="143920,-15500" coordsize="21600,21600" stroked="t" strokecolor="black">
                  <v:stroke joinstyle="round"/>
                  <o:lock v:ext="edit" aspectratio="f"/>
                </v:line>
                <v:line id="直线 305" o:spid="_x0000_s1328" style="position:absolute" from="145260,-20100" to="145260,-15360" coordsize="21600,21600" stroked="t" strokecolor="black">
                  <v:stroke joinstyle="round"/>
                  <o:lock v:ext="edit" aspectratio="f"/>
                </v:line>
                <v:shape id="任意多边形 306" o:spid="_x0000_s1329" style="width:506;height:233;left:6838;position:absolute;top:-989" coordsize="506,233" o:spt="100" adj="-11796480,,5400" path="m506,l481,216m,22l37,233e" filled="f" stroked="t" strokecolor="black">
                  <v:stroke joinstyle="round"/>
                  <o:lock v:ext="edit" aspectratio="f"/>
                </v:shape>
                <v:line id="直线 307" o:spid="_x0000_s1330" style="position:absolute" from="141100,-20120" to="141100,-15460" coordsize="21600,21600" stroked="t" strokecolor="black">
                  <v:stroke joinstyle="round"/>
                  <o:lock v:ext="edit" aspectratio="f"/>
                </v:line>
                <v:shape id="任意多边形 308" o:spid="_x0000_s1331" style="width:97;height:225;left:6904;position:absolute;top:-990" coordsize="97,225" o:spt="100" adj="-11796480,,5400" path="m72,l97,216m,8l33,225e" filled="f" stroked="t" strokecolor="black">
                  <v:stroke joinstyle="round"/>
                  <o:lock v:ext="edit" aspectratio="f"/>
                </v:shape>
                <v:shape id="任意多边形 309" o:spid="_x0000_s1332" style="width:77;height:77;left:6555;position:absolute;top:-941" coordsize="77,77" o:spt="100" adj="-11796480,,5400" path="m38,l23,3,11,12,3,24,,39,3,54,11,66,23,74,38,77,53,74,66,66,74,54,77,39,74,24,66,12,53,3,38,xe" filled="t" fillcolor="white" stroked="f">
                  <v:stroke joinstyle="miter"/>
                  <o:lock v:ext="edit" aspectratio="f"/>
                </v:shape>
                <v:shape id="任意多边形 310" o:spid="_x0000_s1333" style="width:77;height:77;left:6555;position:absolute;top:-941" coordsize="77,77" o:spt="100" adj="-11796480,,5400" path="m38,l23,3,11,12,3,24,,39,3,54,11,66,23,74,38,77,53,74,66,66,74,54,77,39,74,24,66,12,53,3,38,xe" filled="f" stroked="t" strokecolor="black">
                  <v:stroke joinstyle="round"/>
                  <o:lock v:ext="edit" aspectratio="f"/>
                </v:shape>
                <v:shape id="任意多边形 311" o:spid="_x0000_s1334" style="width:77;height:77;left:7643;position:absolute;top:-948" coordsize="77,77" o:spt="100" adj="-11796480,,5400" path="m38,l23,3,11,12,3,24,,39,3,54,11,66,23,74,38,77,53,74,66,66,74,54,77,39,74,24,66,12,53,3,38,xe" filled="t" fillcolor="white" stroked="f">
                  <v:stroke joinstyle="miter"/>
                  <o:lock v:ext="edit" aspectratio="f"/>
                </v:shape>
                <v:shape id="任意多边形 312" o:spid="_x0000_s1335" style="width:77;height:77;left:7643;position:absolute;top:-948" coordsize="77,77" o:spt="100" adj="-11796480,,5400" path="m38,l23,3,11,12,3,24,,39,3,54,11,66,23,74,38,77,53,74,66,66,74,54,77,39,74,24,66,12,53,3,38,xe" filled="f" stroked="t" strokecolor="black">
                  <v:stroke joinstyle="round"/>
                  <o:lock v:ext="edit" aspectratio="f"/>
                </v:shape>
                <v:rect id="矩形 313" o:spid="_x0000_s1336" style="width:63;height:18;left:6562;position:absolute;top:-912" coordsize="21600,21600" filled="t" fillcolor="white" stroked="f">
                  <o:lock v:ext="edit" aspectratio="f"/>
                </v:rect>
                <v:rect id="矩形 314" o:spid="_x0000_s1337" style="width:62;height:18;left:7650;position:absolute;top:-919" coordsize="21600,21600" filled="t" fillcolor="white" stroked="f">
                  <o:lock v:ext="edit" aspectratio="f"/>
                </v:rect>
                <v:line id="直线 315" o:spid="_x0000_s1338" style="flip:x;position:absolute" from="144000,-19960" to="147120,-6140" coordsize="21600,21600" stroked="t" strokecolor="black">
                  <v:stroke joinstyle="round"/>
                  <o:lock v:ext="edit" aspectratio="f"/>
                </v:line>
                <v:shape id="文本框 316" o:spid="_x0000_s1339" type="#_x0000_t202" style="width:151;height:234;left:6552;position:absolute;top:-113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21"/>
                            <w:u w:val="thick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25"/>
                            <w:sz w:val="21"/>
                            <w:u w:val="thick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317" o:spid="_x0000_s1340" type="#_x0000_t202" style="width:150;height:234;left:7640;position:absolute;top:-113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21"/>
                            <w:u w:val="thick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24"/>
                            <w:sz w:val="21"/>
                            <w:u w:val="thick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楷体" w:eastAsia="楷体" w:hint="eastAsia"/>
          <w:w w:val="100"/>
        </w:rPr>
        <w:t>甲</w:t>
      </w:r>
    </w:p>
    <w:p>
      <w:pPr>
        <w:pStyle w:val="BodyText"/>
        <w:rPr>
          <w:rFonts w:ascii="楷体"/>
          <w:sz w:val="20"/>
        </w:rPr>
      </w:pPr>
    </w:p>
    <w:p>
      <w:pPr>
        <w:pStyle w:val="BodyText"/>
        <w:spacing w:before="165"/>
        <w:ind w:left="151"/>
        <w:rPr>
          <w:rFonts w:ascii="Times New Roman"/>
        </w:rPr>
      </w:pPr>
      <w: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page">
                  <wp:posOffset>4264660</wp:posOffset>
                </wp:positionH>
                <wp:positionV relativeFrom="paragraph">
                  <wp:posOffset>-61595</wp:posOffset>
                </wp:positionV>
                <wp:extent cx="193040" cy="312420"/>
                <wp:effectExtent l="0" t="1905" r="16510" b="9525"/>
                <wp:wrapNone/>
                <wp:docPr id="427" name="组合 31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93040" cy="312420"/>
                          <a:chOff x="6717" y="-97"/>
                          <a:chExt cx="304" cy="492"/>
                        </a:xfrm>
                      </wpg:grpSpPr>
                      <pic:pic xmlns:pic="http://schemas.openxmlformats.org/drawingml/2006/picture">
                        <pic:nvPicPr>
                          <pic:cNvPr id="421" name="图片 31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6758" y="-93"/>
                            <a:ext cx="217" cy="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22" name="任意多边形 320"/>
                        <wps:cNvSpPr/>
                        <wps:spPr>
                          <a:xfrm>
                            <a:off x="6758" y="-93"/>
                            <a:ext cx="217" cy="106"/>
                          </a:xfrm>
                          <a:custGeom>
                            <a:avLst/>
                            <a:gdLst/>
                            <a:pathLst>
                              <a:path fill="norm" h="106" w="217" stroke="1">
                                <a:moveTo>
                                  <a:pt x="106" y="106"/>
                                </a:moveTo>
                                <a:lnTo>
                                  <a:pt x="106" y="104"/>
                                </a:lnTo>
                                <a:lnTo>
                                  <a:pt x="107" y="103"/>
                                </a:lnTo>
                                <a:lnTo>
                                  <a:pt x="108" y="103"/>
                                </a:lnTo>
                                <a:lnTo>
                                  <a:pt x="110" y="103"/>
                                </a:lnTo>
                                <a:lnTo>
                                  <a:pt x="111" y="104"/>
                                </a:lnTo>
                                <a:lnTo>
                                  <a:pt x="111" y="106"/>
                                </a:lnTo>
                                <a:lnTo>
                                  <a:pt x="217" y="106"/>
                                </a:lnTo>
                                <a:lnTo>
                                  <a:pt x="208" y="64"/>
                                </a:lnTo>
                                <a:lnTo>
                                  <a:pt x="185" y="31"/>
                                </a:lnTo>
                                <a:lnTo>
                                  <a:pt x="151" y="8"/>
                                </a:lnTo>
                                <a:lnTo>
                                  <a:pt x="108" y="0"/>
                                </a:lnTo>
                                <a:lnTo>
                                  <a:pt x="66" y="8"/>
                                </a:lnTo>
                                <a:lnTo>
                                  <a:pt x="32" y="31"/>
                                </a:lnTo>
                                <a:lnTo>
                                  <a:pt x="9" y="64"/>
                                </a:lnTo>
                                <a:lnTo>
                                  <a:pt x="0" y="106"/>
                                </a:lnTo>
                                <a:lnTo>
                                  <a:pt x="106" y="10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23" name="图片 32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6823" y="14"/>
                            <a:ext cx="82" cy="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24" name="矩形 322"/>
                        <wps:cNvSpPr/>
                        <wps:spPr>
                          <a:xfrm>
                            <a:off x="6823" y="14"/>
                            <a:ext cx="82" cy="1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25" name="图片 32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6724" y="108"/>
                            <a:ext cx="289" cy="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26" name="任意多边形 324"/>
                        <wps:cNvSpPr/>
                        <wps:spPr>
                          <a:xfrm>
                            <a:off x="6724" y="108"/>
                            <a:ext cx="289" cy="278"/>
                          </a:xfrm>
                          <a:custGeom>
                            <a:avLst/>
                            <a:gdLst/>
                            <a:pathLst>
                              <a:path fill="norm" h="278" w="289" stroke="1">
                                <a:moveTo>
                                  <a:pt x="10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0"/>
                                </a:lnTo>
                                <a:lnTo>
                                  <a:pt x="0" y="268"/>
                                </a:lnTo>
                                <a:lnTo>
                                  <a:pt x="0" y="273"/>
                                </a:lnTo>
                                <a:lnTo>
                                  <a:pt x="5" y="278"/>
                                </a:lnTo>
                                <a:lnTo>
                                  <a:pt x="10" y="278"/>
                                </a:lnTo>
                                <a:lnTo>
                                  <a:pt x="279" y="278"/>
                                </a:lnTo>
                                <a:lnTo>
                                  <a:pt x="284" y="278"/>
                                </a:lnTo>
                                <a:lnTo>
                                  <a:pt x="289" y="273"/>
                                </a:lnTo>
                                <a:lnTo>
                                  <a:pt x="289" y="268"/>
                                </a:lnTo>
                                <a:lnTo>
                                  <a:pt x="289" y="10"/>
                                </a:lnTo>
                                <a:lnTo>
                                  <a:pt x="289" y="4"/>
                                </a:lnTo>
                                <a:lnTo>
                                  <a:pt x="284" y="0"/>
                                </a:lnTo>
                                <a:lnTo>
                                  <a:pt x="279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18" o:spid="_x0000_s1341" style="width:15.2pt;height:24.6pt;margin-top:-4.85pt;margin-left:335.8pt;mso-height-relative:page;mso-position-horizontal-relative:page;mso-width-relative:page;position:absolute;z-index:251713536" coordorigin="6717,-97" coordsize="304,492">
                <o:lock v:ext="edit" aspectratio="f"/>
                <v:shape id="图片 319" o:spid="_x0000_s1342" type="#_x0000_t75" style="width:217;height:106;left:6758;position:absolute;top:-93" coordsize="21600,21600" o:preferrelative="t" filled="f" stroked="f">
                  <v:imagedata r:id="rId57" o:title=""/>
                  <o:lock v:ext="edit" aspectratio="t"/>
                </v:shape>
                <v:shape id="任意多边形 320" o:spid="_x0000_s1343" style="width:217;height:106;left:6758;position:absolute;top:-93" coordsize="217,106" o:spt="100" adj="-11796480,,5400" path="m106,106l106,104,107,103,108,103,110,103,111,104,111,106,217,106,208,64,185,31,151,8,108,,66,8,32,31,9,64,,106,106,106xe" filled="f" stroked="t" strokecolor="black">
                  <v:stroke joinstyle="round"/>
                  <o:lock v:ext="edit" aspectratio="f"/>
                </v:shape>
                <v:shape id="图片 321" o:spid="_x0000_s1344" type="#_x0000_t75" style="width:82;height:104;left:6823;position:absolute;top:14" coordsize="21600,21600" o:preferrelative="t" filled="f" stroked="f">
                  <v:imagedata r:id="rId58" o:title=""/>
                  <o:lock v:ext="edit" aspectratio="t"/>
                </v:shape>
                <v:rect id="矩形 322" o:spid="_x0000_s1345" style="width:82;height:104;left:6823;position:absolute;top:14" coordsize="21600,21600" filled="f" stroked="t" strokecolor="black">
                  <v:stroke joinstyle="miter"/>
                  <o:lock v:ext="edit" aspectratio="f"/>
                </v:rect>
                <v:shape id="图片 323" o:spid="_x0000_s1346" type="#_x0000_t75" style="width:289;height:278;left:6724;position:absolute;top:108" coordsize="21600,21600" o:preferrelative="t" filled="f" stroked="f">
                  <v:imagedata r:id="rId59" o:title=""/>
                  <o:lock v:ext="edit" aspectratio="t"/>
                </v:shape>
                <v:shape id="任意多边形 324" o:spid="_x0000_s1347" style="width:289;height:278;left:6724;position:absolute;top:108" coordsize="289,278" o:spt="100" adj="-11796480,,5400" path="m10,l5,,,4,,10,,268,,273,5,278,10,278,279,278,284,278,289,273,289,268,289,10,289,4,284,,279,,10,xe" filled="f" stroked="t" strokecolor="black">
                  <v:stroke joinstyle="round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407670</wp:posOffset>
                </wp:positionV>
                <wp:extent cx="1411605" cy="211455"/>
                <wp:effectExtent l="0" t="0" r="17145" b="17145"/>
                <wp:wrapNone/>
                <wp:docPr id="435" name="组合 32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11605" cy="211455"/>
                          <a:chOff x="6256" y="642"/>
                          <a:chExt cx="2223" cy="333"/>
                        </a:xfrm>
                      </wpg:grpSpPr>
                      <wps:wsp xmlns:wps="http://schemas.microsoft.com/office/word/2010/wordprocessingShape">
                        <wps:cNvPr id="428" name="矩形 326"/>
                        <wps:cNvSpPr/>
                        <wps:spPr>
                          <a:xfrm>
                            <a:off x="6266" y="670"/>
                            <a:ext cx="2203" cy="27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29" name="任意多边形 327"/>
                        <wps:cNvSpPr/>
                        <wps:spPr>
                          <a:xfrm>
                            <a:off x="6370" y="670"/>
                            <a:ext cx="1928" cy="121"/>
                          </a:xfrm>
                          <a:custGeom>
                            <a:avLst/>
                            <a:gdLst/>
                            <a:pathLst>
                              <a:path fill="norm" h="121" w="1928" stroke="1">
                                <a:moveTo>
                                  <a:pt x="77" y="0"/>
                                </a:moveTo>
                                <a:lnTo>
                                  <a:pt x="77" y="77"/>
                                </a:lnTo>
                                <a:moveTo>
                                  <a:pt x="154" y="0"/>
                                </a:moveTo>
                                <a:lnTo>
                                  <a:pt x="154" y="77"/>
                                </a:lnTo>
                                <a:moveTo>
                                  <a:pt x="231" y="0"/>
                                </a:moveTo>
                                <a:lnTo>
                                  <a:pt x="231" y="77"/>
                                </a:lnTo>
                                <a:moveTo>
                                  <a:pt x="308" y="0"/>
                                </a:moveTo>
                                <a:lnTo>
                                  <a:pt x="308" y="77"/>
                                </a:lnTo>
                                <a:moveTo>
                                  <a:pt x="386" y="0"/>
                                </a:moveTo>
                                <a:lnTo>
                                  <a:pt x="386" y="119"/>
                                </a:lnTo>
                                <a:moveTo>
                                  <a:pt x="463" y="0"/>
                                </a:moveTo>
                                <a:lnTo>
                                  <a:pt x="463" y="77"/>
                                </a:lnTo>
                                <a:moveTo>
                                  <a:pt x="540" y="0"/>
                                </a:moveTo>
                                <a:lnTo>
                                  <a:pt x="540" y="77"/>
                                </a:lnTo>
                                <a:moveTo>
                                  <a:pt x="617" y="0"/>
                                </a:moveTo>
                                <a:lnTo>
                                  <a:pt x="617" y="77"/>
                                </a:lnTo>
                                <a:moveTo>
                                  <a:pt x="694" y="0"/>
                                </a:moveTo>
                                <a:lnTo>
                                  <a:pt x="694" y="77"/>
                                </a:lnTo>
                                <a:moveTo>
                                  <a:pt x="771" y="0"/>
                                </a:moveTo>
                                <a:lnTo>
                                  <a:pt x="771" y="119"/>
                                </a:lnTo>
                                <a:moveTo>
                                  <a:pt x="0" y="2"/>
                                </a:moveTo>
                                <a:lnTo>
                                  <a:pt x="0" y="121"/>
                                </a:lnTo>
                                <a:moveTo>
                                  <a:pt x="848" y="60"/>
                                </a:moveTo>
                                <a:lnTo>
                                  <a:pt x="848" y="77"/>
                                </a:lnTo>
                                <a:moveTo>
                                  <a:pt x="925" y="0"/>
                                </a:moveTo>
                                <a:lnTo>
                                  <a:pt x="925" y="77"/>
                                </a:lnTo>
                                <a:moveTo>
                                  <a:pt x="1003" y="0"/>
                                </a:moveTo>
                                <a:lnTo>
                                  <a:pt x="1003" y="77"/>
                                </a:lnTo>
                                <a:moveTo>
                                  <a:pt x="1080" y="0"/>
                                </a:moveTo>
                                <a:lnTo>
                                  <a:pt x="1080" y="77"/>
                                </a:lnTo>
                                <a:moveTo>
                                  <a:pt x="1157" y="0"/>
                                </a:moveTo>
                                <a:lnTo>
                                  <a:pt x="1157" y="119"/>
                                </a:lnTo>
                                <a:moveTo>
                                  <a:pt x="1234" y="0"/>
                                </a:moveTo>
                                <a:lnTo>
                                  <a:pt x="1234" y="77"/>
                                </a:lnTo>
                                <a:moveTo>
                                  <a:pt x="1311" y="0"/>
                                </a:moveTo>
                                <a:lnTo>
                                  <a:pt x="1311" y="77"/>
                                </a:lnTo>
                                <a:moveTo>
                                  <a:pt x="1388" y="0"/>
                                </a:moveTo>
                                <a:lnTo>
                                  <a:pt x="1388" y="77"/>
                                </a:lnTo>
                                <a:moveTo>
                                  <a:pt x="1465" y="0"/>
                                </a:moveTo>
                                <a:lnTo>
                                  <a:pt x="1465" y="77"/>
                                </a:lnTo>
                                <a:moveTo>
                                  <a:pt x="1542" y="0"/>
                                </a:moveTo>
                                <a:lnTo>
                                  <a:pt x="1542" y="119"/>
                                </a:lnTo>
                                <a:moveTo>
                                  <a:pt x="1620" y="0"/>
                                </a:moveTo>
                                <a:lnTo>
                                  <a:pt x="1620" y="77"/>
                                </a:lnTo>
                                <a:moveTo>
                                  <a:pt x="1697" y="0"/>
                                </a:moveTo>
                                <a:lnTo>
                                  <a:pt x="1697" y="77"/>
                                </a:lnTo>
                                <a:moveTo>
                                  <a:pt x="1774" y="0"/>
                                </a:moveTo>
                                <a:lnTo>
                                  <a:pt x="1774" y="77"/>
                                </a:lnTo>
                                <a:moveTo>
                                  <a:pt x="1851" y="0"/>
                                </a:moveTo>
                                <a:lnTo>
                                  <a:pt x="1851" y="77"/>
                                </a:lnTo>
                                <a:moveTo>
                                  <a:pt x="1928" y="0"/>
                                </a:moveTo>
                                <a:lnTo>
                                  <a:pt x="1928" y="11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30" name="矩形 328"/>
                        <wps:cNvSpPr/>
                        <wps:spPr>
                          <a:xfrm>
                            <a:off x="7144" y="649"/>
                            <a:ext cx="121" cy="8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31" name="矩形 329"/>
                        <wps:cNvSpPr/>
                        <wps:spPr>
                          <a:xfrm>
                            <a:off x="7144" y="649"/>
                            <a:ext cx="121" cy="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32" name="矩形 330"/>
                        <wps:cNvSpPr/>
                        <wps:spPr>
                          <a:xfrm>
                            <a:off x="7150" y="886"/>
                            <a:ext cx="122" cy="8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33" name="矩形 331"/>
                        <wps:cNvSpPr/>
                        <wps:spPr>
                          <a:xfrm>
                            <a:off x="7150" y="886"/>
                            <a:ext cx="122" cy="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34" name="文本框 332"/>
                        <wps:cNvSpPr txBox="1"/>
                        <wps:spPr>
                          <a:xfrm>
                            <a:off x="6256" y="642"/>
                            <a:ext cx="2223" cy="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431"/>
                                  <w:tab w:val="left" w:pos="813"/>
                                  <w:tab w:val="left" w:pos="1207"/>
                                  <w:tab w:val="left" w:pos="1591"/>
                                  <w:tab w:val="left" w:pos="1970"/>
                                </w:tabs>
                                <w:spacing w:before="122"/>
                                <w:ind w:left="38" w:right="0" w:firstLine="0"/>
                                <w:jc w:val="left"/>
                                <w:rPr>
                                  <w:rFonts w:ascii="Times New Roman"/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3"/>
                                </w:rPr>
                                <w:t>0</w:t>
                              </w:r>
                              <w:r>
                                <w:rPr>
                                  <w:rFonts w:ascii="Times New Roman"/>
                                  <w:sz w:val="13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  <w:sz w:val="13"/>
                                </w:rPr>
                                <w:t>1</w:t>
                              </w:r>
                              <w:r>
                                <w:rPr>
                                  <w:rFonts w:ascii="Times New Roman"/>
                                  <w:sz w:val="13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  <w:sz w:val="13"/>
                                </w:rPr>
                                <w:t>2</w:t>
                              </w:r>
                              <w:r>
                                <w:rPr>
                                  <w:rFonts w:ascii="Times New Roman"/>
                                  <w:sz w:val="13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  <w:sz w:val="13"/>
                                </w:rPr>
                                <w:t>3</w:t>
                              </w:r>
                              <w:r>
                                <w:rPr>
                                  <w:rFonts w:ascii="Times New Roman"/>
                                  <w:sz w:val="13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  <w:sz w:val="13"/>
                                </w:rPr>
                                <w:t>4</w:t>
                              </w:r>
                              <w:r>
                                <w:rPr>
                                  <w:rFonts w:ascii="Times New Roman"/>
                                  <w:sz w:val="13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  <w:position w:val="1"/>
                                  <w:sz w:val="13"/>
                                </w:rPr>
                                <w:t>5</w:t>
                              </w:r>
                              <w:r>
                                <w:rPr>
                                  <w:rFonts w:ascii="Times New Roman"/>
                                  <w:spacing w:val="-20"/>
                                  <w:position w:val="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position w:val="1"/>
                                  <w:sz w:val="13"/>
                                </w:rPr>
                                <w:t>g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5" o:spid="_x0000_s1348" style="width:111.15pt;height:16.65pt;margin-top:32.1pt;margin-left:312.75pt;mso-height-relative:page;mso-position-horizontal-relative:page;mso-width-relative:page;position:absolute;z-index:251715584" coordorigin="6256,642" coordsize="2223,333">
                <o:lock v:ext="edit" aspectratio="f"/>
                <v:rect id="矩形 326" o:spid="_x0000_s1349" style="width:2203;height:279;left:6266;position:absolute;top:670" coordsize="21600,21600" filled="f" stroked="t" strokecolor="black">
                  <v:stroke joinstyle="miter"/>
                  <o:lock v:ext="edit" aspectratio="f"/>
                </v:rect>
                <v:shape id="任意多边形 327" o:spid="_x0000_s1350" style="width:1928;height:121;left:6370;position:absolute;top:670" coordsize="1928,121" o:spt="100" adj="-11796480,,5400" path="m77,l77,77m154,l154,77m231,l231,77m308,l308,77m386,l386,119m463,l463,77m540,l540,77m617,l617,77m694,l694,77m771,l771,119m,2l,121m848,60l848,77m925,l925,77m1003,l1003,77m1080,l1080,77m1157,l1157,119m1234,l1234,77m1311,l1311,77m1388,l1388,77m1465,l1465,77m1542,l1542,119m1620,l1620,77m1697,l1697,77m1774,l1774,77m1851,l1851,77m1928,l1928,119e" filled="f" stroked="t" strokecolor="black">
                  <v:stroke joinstyle="round"/>
                  <o:lock v:ext="edit" aspectratio="f"/>
                </v:shape>
                <v:rect id="矩形 328" o:spid="_x0000_s1351" style="width:121;height:81;left:7144;position:absolute;top:649" coordsize="21600,21600" filled="t" fillcolor="black" stroked="f">
                  <o:lock v:ext="edit" aspectratio="f"/>
                </v:rect>
                <v:rect id="矩形 329" o:spid="_x0000_s1352" style="width:121;height:81;left:7144;position:absolute;top:649" coordsize="21600,21600" filled="f" stroked="t" strokecolor="black">
                  <v:stroke joinstyle="miter"/>
                  <o:lock v:ext="edit" aspectratio="f"/>
                </v:rect>
                <v:rect id="矩形 330" o:spid="_x0000_s1353" style="width:122;height:81;left:7150;position:absolute;top:886" coordsize="21600,21600" filled="t" fillcolor="black" stroked="f">
                  <o:lock v:ext="edit" aspectratio="f"/>
                </v:rect>
                <v:rect id="矩形 331" o:spid="_x0000_s1354" style="width:122;height:81;left:7150;position:absolute;top:886" coordsize="21600,21600" filled="f" stroked="t" strokecolor="black">
                  <v:stroke joinstyle="miter"/>
                  <o:lock v:ext="edit" aspectratio="f"/>
                </v:rect>
                <v:shape id="文本框 332" o:spid="_x0000_s1355" type="#_x0000_t202" style="width:2223;height:333;left:6256;position:absolute;top:642" coordsize="21600,21600" filled="f" stroked="f">
                  <o:lock v:ext="edit" aspectratio="f"/>
                  <v:textbox inset="0,0,0,0">
                    <w:txbxContent>
                      <w:p>
                        <w:pPr>
                          <w:tabs>
                            <w:tab w:val="left" w:pos="431"/>
                            <w:tab w:val="left" w:pos="813"/>
                            <w:tab w:val="left" w:pos="1207"/>
                            <w:tab w:val="left" w:pos="1591"/>
                            <w:tab w:val="left" w:pos="1970"/>
                          </w:tabs>
                          <w:spacing w:before="122"/>
                          <w:ind w:left="38" w:right="0" w:firstLine="0"/>
                          <w:jc w:val="left"/>
                          <w:rPr>
                            <w:rFonts w:ascii="Times New Roman"/>
                            <w:sz w:val="13"/>
                          </w:rPr>
                        </w:pPr>
                        <w:r>
                          <w:rPr>
                            <w:rFonts w:ascii="Times New Roman"/>
                            <w:sz w:val="13"/>
                          </w:rPr>
                          <w:t>0</w:t>
                        </w:r>
                        <w:r>
                          <w:rPr>
                            <w:rFonts w:ascii="Times New Roman"/>
                            <w:sz w:val="13"/>
                          </w:rPr>
                          <w:tab/>
                        </w:r>
                        <w:r>
                          <w:rPr>
                            <w:rFonts w:ascii="Times New Roman"/>
                            <w:sz w:val="13"/>
                          </w:rPr>
                          <w:t>1</w:t>
                        </w:r>
                        <w:r>
                          <w:rPr>
                            <w:rFonts w:ascii="Times New Roman"/>
                            <w:sz w:val="13"/>
                          </w:rPr>
                          <w:tab/>
                        </w:r>
                        <w:r>
                          <w:rPr>
                            <w:rFonts w:ascii="Times New Roman"/>
                            <w:sz w:val="13"/>
                          </w:rPr>
                          <w:t>2</w:t>
                        </w:r>
                        <w:r>
                          <w:rPr>
                            <w:rFonts w:ascii="Times New Roman"/>
                            <w:sz w:val="13"/>
                          </w:rPr>
                          <w:tab/>
                        </w:r>
                        <w:r>
                          <w:rPr>
                            <w:rFonts w:ascii="Times New Roman"/>
                            <w:sz w:val="13"/>
                          </w:rPr>
                          <w:t>3</w:t>
                        </w:r>
                        <w:r>
                          <w:rPr>
                            <w:rFonts w:ascii="Times New Roman"/>
                            <w:sz w:val="13"/>
                          </w:rPr>
                          <w:tab/>
                        </w:r>
                        <w:r>
                          <w:rPr>
                            <w:rFonts w:ascii="Times New Roman"/>
                            <w:sz w:val="13"/>
                          </w:rPr>
                          <w:t>4</w:t>
                        </w:r>
                        <w:r>
                          <w:rPr>
                            <w:rFonts w:ascii="Times New Roman"/>
                            <w:sz w:val="13"/>
                          </w:rPr>
                          <w:tab/>
                        </w:r>
                        <w:r>
                          <w:rPr>
                            <w:rFonts w:ascii="Times New Roman"/>
                            <w:position w:val="1"/>
                            <w:sz w:val="13"/>
                          </w:rPr>
                          <w:t>5</w:t>
                        </w:r>
                        <w:r>
                          <w:rPr>
                            <w:rFonts w:ascii="Times New Roman"/>
                            <w:spacing w:val="-20"/>
                            <w:position w:val="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position w:val="1"/>
                            <w:sz w:val="13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</w:rPr>
        <w:t>50g</w:t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spacing w:before="170"/>
        <w:ind w:left="286"/>
        <w:rPr>
          <w:rFonts w:ascii="楷体" w:eastAsia="楷体" w:hint="eastAsia"/>
        </w:rPr>
      </w:pPr>
      <w:r>
        <w:rPr>
          <w:rFonts w:ascii="楷体" w:eastAsia="楷体" w:hint="eastAsia"/>
          <w:w w:val="100"/>
        </w:rPr>
        <w:t>乙</w:t>
      </w:r>
    </w:p>
    <w:p>
      <w:pPr>
        <w:pStyle w:val="BodyText"/>
        <w:spacing w:before="12" w:after="40"/>
        <w:rPr>
          <w:rFonts w:ascii="楷体"/>
          <w:sz w:val="14"/>
        </w:rPr>
      </w:pPr>
      <w:r>
        <w:br w:type="column"/>
      </w:r>
    </w:p>
    <w:p>
      <w:pPr>
        <w:pStyle w:val="BodyText"/>
        <w:ind w:left="953"/>
        <w:rPr>
          <w:rFonts w:ascii="楷体"/>
          <w:sz w:val="20"/>
        </w:rPr>
      </w:pPr>
      <w:r>
        <w:rPr>
          <w:rFonts w:ascii="楷体"/>
          <w:sz w:val="20"/>
        </w:rPr>
        <mc:AlternateContent>
          <mc:Choice Requires="wpg">
            <w:drawing>
              <wp:inline distT="0" distB="0" distL="114300" distR="114300">
                <wp:extent cx="478155" cy="1791335"/>
                <wp:effectExtent l="0" t="0" r="17145" b="18415"/>
                <wp:docPr id="218" name="组合 33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78155" cy="1791335"/>
                          <a:chOff x="0" y="0"/>
                          <a:chExt cx="753" cy="2821"/>
                        </a:xfrm>
                      </wpg:grpSpPr>
                      <pic:pic xmlns:pic="http://schemas.openxmlformats.org/drawingml/2006/picture">
                        <pic:nvPicPr>
                          <pic:cNvPr id="204" name="图片 33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7" y="2703"/>
                            <a:ext cx="738" cy="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05" name="任意多边形 335"/>
                        <wps:cNvSpPr/>
                        <wps:spPr>
                          <a:xfrm>
                            <a:off x="7" y="2703"/>
                            <a:ext cx="738" cy="110"/>
                          </a:xfrm>
                          <a:custGeom>
                            <a:avLst/>
                            <a:gdLst/>
                            <a:pathLst>
                              <a:path fill="norm" h="110" w="738" stroke="1">
                                <a:moveTo>
                                  <a:pt x="0" y="110"/>
                                </a:moveTo>
                                <a:lnTo>
                                  <a:pt x="96" y="0"/>
                                </a:lnTo>
                                <a:lnTo>
                                  <a:pt x="641" y="0"/>
                                </a:lnTo>
                                <a:lnTo>
                                  <a:pt x="737" y="110"/>
                                </a:lnTo>
                                <a:lnTo>
                                  <a:pt x="0" y="1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06" name="直线 336"/>
                        <wps:cNvSpPr/>
                        <wps:spPr>
                          <a:xfrm>
                            <a:off x="128" y="167"/>
                            <a:ext cx="0" cy="25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07" name="直线 337"/>
                        <wps:cNvSpPr/>
                        <wps:spPr>
                          <a:xfrm>
                            <a:off x="623" y="167"/>
                            <a:ext cx="0" cy="25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08" name="任意多边形 338"/>
                        <wps:cNvSpPr/>
                        <wps:spPr>
                          <a:xfrm>
                            <a:off x="45" y="10"/>
                            <a:ext cx="605" cy="174"/>
                          </a:xfrm>
                          <a:custGeom>
                            <a:avLst/>
                            <a:gdLst/>
                            <a:pathLst>
                              <a:path fill="norm" h="174" w="605" stroke="1">
                                <a:moveTo>
                                  <a:pt x="78" y="174"/>
                                </a:moveTo>
                                <a:lnTo>
                                  <a:pt x="78" y="87"/>
                                </a:lnTo>
                                <a:lnTo>
                                  <a:pt x="0" y="22"/>
                                </a:lnTo>
                                <a:lnTo>
                                  <a:pt x="98" y="0"/>
                                </a:lnTo>
                                <a:lnTo>
                                  <a:pt x="605" y="0"/>
                                </a:lnTo>
                                <a:lnTo>
                                  <a:pt x="578" y="58"/>
                                </a:lnTo>
                                <a:lnTo>
                                  <a:pt x="577" y="155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09" name="直线 339"/>
                        <wps:cNvSpPr/>
                        <wps:spPr>
                          <a:xfrm>
                            <a:off x="131" y="1827"/>
                            <a:ext cx="476" cy="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80808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10" name="任意多边形 340"/>
                        <wps:cNvSpPr/>
                        <wps:spPr>
                          <a:xfrm>
                            <a:off x="579" y="1802"/>
                            <a:ext cx="41" cy="24"/>
                          </a:xfrm>
                          <a:custGeom>
                            <a:avLst/>
                            <a:gdLst/>
                            <a:pathLst>
                              <a:path fill="norm" h="24" w="41" stroke="1">
                                <a:moveTo>
                                  <a:pt x="41" y="0"/>
                                </a:moveTo>
                                <a:lnTo>
                                  <a:pt x="15" y="15"/>
                                </a:lnTo>
                                <a:lnTo>
                                  <a:pt x="0" y="24"/>
                                </a:lnTo>
                                <a:lnTo>
                                  <a:pt x="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11" name="任意多边形 341"/>
                        <wps:cNvSpPr/>
                        <wps:spPr>
                          <a:xfrm>
                            <a:off x="579" y="1802"/>
                            <a:ext cx="41" cy="24"/>
                          </a:xfrm>
                          <a:custGeom>
                            <a:avLst/>
                            <a:gdLst/>
                            <a:pathLst>
                              <a:path fill="norm" h="24" w="41" stroke="1">
                                <a:moveTo>
                                  <a:pt x="41" y="0"/>
                                </a:moveTo>
                                <a:lnTo>
                                  <a:pt x="37" y="2"/>
                                </a:lnTo>
                                <a:lnTo>
                                  <a:pt x="28" y="7"/>
                                </a:lnTo>
                                <a:lnTo>
                                  <a:pt x="15" y="15"/>
                                </a:lnTo>
                                <a:lnTo>
                                  <a:pt x="0" y="2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80808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12" name="直线 342"/>
                        <wps:cNvSpPr/>
                        <wps:spPr>
                          <a:xfrm flipH="1" flipV="1">
                            <a:off x="163" y="525"/>
                            <a:ext cx="152" cy="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13" name="任意多边形 343"/>
                        <wps:cNvSpPr/>
                        <wps:spPr>
                          <a:xfrm>
                            <a:off x="129" y="1791"/>
                            <a:ext cx="25" cy="30"/>
                          </a:xfrm>
                          <a:custGeom>
                            <a:avLst/>
                            <a:gdLst/>
                            <a:pathLst>
                              <a:path fill="norm" h="30" w="25" stroke="1">
                                <a:moveTo>
                                  <a:pt x="0" y="0"/>
                                </a:moveTo>
                                <a:lnTo>
                                  <a:pt x="25" y="30"/>
                                </a:lnTo>
                                <a:lnTo>
                                  <a:pt x="13" y="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14" name="任意多边形 344"/>
                        <wps:cNvSpPr/>
                        <wps:spPr>
                          <a:xfrm>
                            <a:off x="129" y="1791"/>
                            <a:ext cx="25" cy="30"/>
                          </a:xfrm>
                          <a:custGeom>
                            <a:avLst/>
                            <a:gdLst/>
                            <a:pathLst>
                              <a:path fill="norm" h="30" w="25" stroke="1">
                                <a:moveTo>
                                  <a:pt x="0" y="0"/>
                                </a:moveTo>
                                <a:lnTo>
                                  <a:pt x="13" y="15"/>
                                </a:lnTo>
                                <a:lnTo>
                                  <a:pt x="25" y="3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80808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15" name="文本框 345"/>
                        <wps:cNvSpPr txBox="1"/>
                        <wps:spPr>
                          <a:xfrm>
                            <a:off x="150" y="186"/>
                            <a:ext cx="26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pacing w:val="-14"/>
                                  <w:sz w:val="18"/>
                                </w:rPr>
                                <w:t>mL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16" name="文本框 346"/>
                        <wps:cNvSpPr txBox="1"/>
                        <wps:spPr>
                          <a:xfrm>
                            <a:off x="137" y="1838"/>
                            <a:ext cx="476" cy="859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25098"/>
                            </a:srgb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0" w:line="240" w:lineRule="auto"/>
                                <w:rPr>
                                  <w:rFonts w:ascii="楷体"/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192" w:right="0" w:firstLine="0"/>
                                <w:jc w:val="left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17" name="文本框 347"/>
                        <wps:cNvSpPr txBox="1"/>
                        <wps:spPr>
                          <a:xfrm>
                            <a:off x="137" y="533"/>
                            <a:ext cx="476" cy="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00" w:lineRule="exact"/>
                                <w:ind w:left="17" w:right="0" w:firstLine="0"/>
                                <w:jc w:val="left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z w:val="18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3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21"/>
                                  <w:sz w:val="18"/>
                                </w:rPr>
                                <w:t>50</w:t>
                              </w:r>
                            </w:p>
                            <w:p>
                              <w:pPr>
                                <w:spacing w:before="4" w:line="240" w:lineRule="auto"/>
                                <w:rPr>
                                  <w:rFonts w:ascii="楷体"/>
                                  <w:sz w:val="15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185" w:right="0" w:firstLine="0"/>
                                <w:jc w:val="left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pacing w:val="-21"/>
                                  <w:sz w:val="18"/>
                                </w:rPr>
                                <w:t>40</w:t>
                              </w:r>
                            </w:p>
                            <w:p>
                              <w:pPr>
                                <w:spacing w:before="24" w:line="452" w:lineRule="exact"/>
                                <w:ind w:left="195" w:right="123" w:hanging="170"/>
                                <w:jc w:val="left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z w:val="18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2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21"/>
                                  <w:sz w:val="18"/>
                                </w:rPr>
                                <w:t>30 20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33" o:spid="_x0000_i1356" style="width:37.65pt;height:141.05pt" coordsize="753,2821">
                <o:lock v:ext="edit" aspectratio="f"/>
                <v:shape id="图片 334" o:spid="_x0000_s1357" type="#_x0000_t75" style="width:738;height:110;left:7;position:absolute;top:2703" coordsize="21600,21600" o:preferrelative="t" filled="f" stroked="f">
                  <v:imagedata r:id="rId60" o:title=""/>
                  <o:lock v:ext="edit" aspectratio="t"/>
                </v:shape>
                <v:shape id="任意多边形 335" o:spid="_x0000_s1358" style="width:738;height:110;left:7;position:absolute;top:2703" coordsize="738,110" o:spt="100" adj="-11796480,,5400" path="m,110l96,,641,,737,110,,110xe" filled="f" stroked="t" strokecolor="black">
                  <v:stroke joinstyle="round"/>
                  <o:lock v:ext="edit" aspectratio="f"/>
                </v:shape>
                <v:line id="直线 336" o:spid="_x0000_s1359" style="position:absolute" from="2560,3340" to="2560,53860" coordsize="21600,21600" stroked="t" strokecolor="black">
                  <v:stroke joinstyle="round"/>
                  <o:lock v:ext="edit" aspectratio="f"/>
                </v:line>
                <v:line id="直线 337" o:spid="_x0000_s1360" style="position:absolute" from="12460,3340" to="12460,53860" coordsize="21600,21600" stroked="t" strokecolor="black">
                  <v:stroke joinstyle="round"/>
                  <o:lock v:ext="edit" aspectratio="f"/>
                </v:line>
                <v:shape id="任意多边形 338" o:spid="_x0000_s1361" style="width:605;height:174;left:45;position:absolute;top:10" coordsize="605,174" o:spt="100" adj="-11796480,,5400" path="m78,174l78,87,,22,98,,605,,578,58,577,155e" filled="f" stroked="t" strokecolor="black">
                  <v:stroke joinstyle="round"/>
                  <o:lock v:ext="edit" aspectratio="f"/>
                </v:shape>
                <v:line id="直线 339" o:spid="_x0000_s1362" style="position:absolute" from="2620,36540" to="12140,36620" coordsize="21600,21600" stroked="t" strokecolor="gray">
                  <v:stroke joinstyle="round"/>
                  <o:lock v:ext="edit" aspectratio="f"/>
                </v:line>
                <v:shape id="任意多边形 340" o:spid="_x0000_s1363" style="width:41;height:24;left:579;position:absolute;top:1802" coordsize="41,24" o:spt="100" adj="-11796480,,5400" path="m41,l15,15,,24,41,xe" filled="t" fillcolor="black" stroked="f">
                  <v:stroke joinstyle="miter"/>
                  <o:lock v:ext="edit" aspectratio="f"/>
                </v:shape>
                <v:shape id="任意多边形 341" o:spid="_x0000_s1364" style="width:41;height:24;left:579;position:absolute;top:1802" coordsize="41,24" o:spt="100" adj="-11796480,,5400" path="m41,l37,2,28,7,15,15,,24e" filled="f" stroked="t" strokecolor="gray">
                  <v:stroke joinstyle="round"/>
                  <o:lock v:ext="edit" aspectratio="f"/>
                </v:shape>
                <v:line id="直线 342" o:spid="_x0000_s1365" style="flip:x y;position:absolute" from="3260,10500" to="6300,10520" coordsize="21600,21600" stroked="t" strokecolor="black">
                  <v:stroke joinstyle="round"/>
                  <o:lock v:ext="edit" aspectratio="f"/>
                </v:line>
                <v:shape id="任意多边形 343" o:spid="_x0000_s1366" style="width:25;height:30;left:129;position:absolute;top:1791" coordsize="25,30" o:spt="100" adj="-11796480,,5400" path="m,l25,30,13,15,,xe" filled="t" fillcolor="black" stroked="f">
                  <v:stroke joinstyle="miter"/>
                  <o:lock v:ext="edit" aspectratio="f"/>
                </v:shape>
                <v:shape id="任意多边形 344" o:spid="_x0000_s1367" style="width:25;height:30;left:129;position:absolute;top:1791" coordsize="25,30" o:spt="100" adj="-11796480,,5400" path="m,l13,15,25,30e" filled="f" stroked="t" strokecolor="gray">
                  <v:stroke joinstyle="round"/>
                  <o:lock v:ext="edit" aspectratio="f"/>
                </v:shape>
                <v:shape id="文本框 345" o:spid="_x0000_s1368" type="#_x0000_t202" style="width:264;height:200;left:150;position:absolute;top:186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pacing w:val="-14"/>
                            <w:sz w:val="18"/>
                          </w:rPr>
                          <w:t>mL</w:t>
                        </w:r>
                      </w:p>
                    </w:txbxContent>
                  </v:textbox>
                </v:shape>
                <v:shape id="文本框 346" o:spid="_x0000_s1369" type="#_x0000_t202" style="width:476;height:859;left:137;position:absolute;top:1838" coordsize="21600,21600" filled="t" fillcolor="gray" stroked="f">
                  <v:fill opacity="16448f"/>
                  <o:lock v:ext="edit" aspectratio="f"/>
                  <v:textbox inset="0,0,0,0">
                    <w:txbxContent>
                      <w:p>
                        <w:pPr>
                          <w:spacing w:before="10" w:line="240" w:lineRule="auto"/>
                          <w:rPr>
                            <w:rFonts w:ascii="楷体"/>
                            <w:sz w:val="24"/>
                          </w:rPr>
                        </w:pPr>
                      </w:p>
                      <w:p>
                        <w:pPr>
                          <w:spacing w:before="0"/>
                          <w:ind w:left="192" w:right="0" w:firstLine="0"/>
                          <w:jc w:val="left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z w:val="18"/>
                          </w:rPr>
                          <w:t>10</w:t>
                        </w:r>
                      </w:p>
                    </w:txbxContent>
                  </v:textbox>
                </v:shape>
                <v:shape id="文本框 347" o:spid="_x0000_s1370" type="#_x0000_t202" style="width:476;height:1286;left:137;position:absolute;top:53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00" w:lineRule="exact"/>
                          <w:ind w:left="17" w:right="0" w:firstLine="0"/>
                          <w:jc w:val="left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z w:val="18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ascii="Times New Roman"/>
                            <w:b/>
                            <w:spacing w:val="-3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spacing w:val="-21"/>
                            <w:sz w:val="18"/>
                          </w:rPr>
                          <w:t>50</w:t>
                        </w:r>
                      </w:p>
                      <w:p>
                        <w:pPr>
                          <w:spacing w:before="4" w:line="240" w:lineRule="auto"/>
                          <w:rPr>
                            <w:rFonts w:ascii="楷体"/>
                            <w:sz w:val="15"/>
                          </w:rPr>
                        </w:pPr>
                      </w:p>
                      <w:p>
                        <w:pPr>
                          <w:spacing w:before="0"/>
                          <w:ind w:left="185" w:right="0" w:firstLine="0"/>
                          <w:jc w:val="left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pacing w:val="-21"/>
                            <w:sz w:val="18"/>
                          </w:rPr>
                          <w:t>40</w:t>
                        </w:r>
                      </w:p>
                      <w:p>
                        <w:pPr>
                          <w:spacing w:before="24" w:line="452" w:lineRule="exact"/>
                          <w:ind w:left="195" w:right="123" w:hanging="170"/>
                          <w:jc w:val="left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z w:val="18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ascii="Times New Roman"/>
                            <w:b/>
                            <w:spacing w:val="2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spacing w:val="-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spacing w:val="-21"/>
                            <w:sz w:val="18"/>
                          </w:rPr>
                          <w:t>30 20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pStyle w:val="BodyText"/>
        <w:spacing w:before="85" w:line="210" w:lineRule="exact"/>
        <w:ind w:right="373"/>
        <w:jc w:val="right"/>
        <w:rPr>
          <w:rFonts w:ascii="楷体" w:eastAsia="楷体" w:hint="eastAsia"/>
        </w:rPr>
      </w:pPr>
      <w:r>
        <w:rPr>
          <w:rFonts w:ascii="楷体" w:eastAsia="楷体" w:hint="eastAsia"/>
          <w:w w:val="100"/>
        </w:rPr>
        <w:t>丙</w:t>
      </w:r>
    </w:p>
    <w:p>
      <w:pPr>
        <w:spacing w:before="0" w:line="171" w:lineRule="exact"/>
        <w:ind w:left="132" w:right="0" w:firstLine="0"/>
        <w:jc w:val="lef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18</w:t>
      </w:r>
    </w:p>
    <w:p>
      <w:pPr>
        <w:spacing w:after="0" w:line="171" w:lineRule="exact"/>
        <w:jc w:val="left"/>
        <w:rPr>
          <w:rFonts w:ascii="Times New Roman" w:eastAsia="Times New Roman"/>
          <w:sz w:val="18"/>
        </w:rPr>
        <w:sectPr>
          <w:pgSz w:w="10320" w:h="14580"/>
          <w:pgMar w:top="1060" w:right="620" w:bottom="1400" w:left="720" w:header="871" w:footer="1179" w:gutter="0"/>
          <w:cols w:num="3" w:space="708" w:equalWidth="0">
            <w:col w:w="5502" w:space="718"/>
            <w:col w:w="538" w:space="396"/>
            <w:col w:w="1826"/>
          </w:cols>
        </w:sectPr>
      </w:pP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0" w:after="0" w:line="304" w:lineRule="auto"/>
        <w:ind w:left="557" w:right="223" w:hanging="426"/>
        <w:jc w:val="both"/>
        <w:rPr>
          <w:sz w:val="21"/>
        </w:rPr>
      </w:pPr>
      <w:r>
        <w:rPr>
          <w:spacing w:val="-8"/>
          <w:sz w:val="21"/>
        </w:rPr>
        <w:t xml:space="preserve">在“探究液体压强与哪些因素有关”的实验中，使用了如图 </w:t>
      </w:r>
      <w:r>
        <w:rPr>
          <w:rFonts w:ascii="Times New Roman" w:eastAsia="Times New Roman" w:hAnsi="Times New Roman"/>
          <w:sz w:val="21"/>
        </w:rPr>
        <w:t>19</w:t>
      </w:r>
      <w:r>
        <w:rPr>
          <w:rFonts w:ascii="Times New Roman" w:eastAsia="Times New Roman" w:hAnsi="Times New Roman"/>
          <w:spacing w:val="19"/>
          <w:sz w:val="21"/>
        </w:rPr>
        <w:t xml:space="preserve"> </w:t>
      </w:r>
      <w:r>
        <w:rPr>
          <w:spacing w:val="-8"/>
          <w:sz w:val="21"/>
        </w:rPr>
        <w:t>甲所示的微小压强计。小芳</w:t>
      </w:r>
      <w:r>
        <w:rPr>
          <w:spacing w:val="-5"/>
          <w:sz w:val="21"/>
        </w:rPr>
        <w:t>猜想：液体的压强可能与液体的密度、深度、容器形状等因素有关。</w:t>
      </w:r>
    </w:p>
    <w:p>
      <w:pPr>
        <w:pStyle w:val="ListParagraph"/>
        <w:numPr>
          <w:ilvl w:val="0"/>
          <w:numId w:val="7"/>
        </w:numPr>
        <w:tabs>
          <w:tab w:val="left" w:pos="1084"/>
          <w:tab w:val="left" w:pos="7283"/>
        </w:tabs>
        <w:spacing w:before="0" w:after="0" w:line="304" w:lineRule="auto"/>
        <w:ind w:left="557" w:right="223" w:hanging="3"/>
        <w:jc w:val="both"/>
        <w:rPr>
          <w:sz w:val="21"/>
        </w:rPr>
      </w:pPr>
      <w:r>
        <w:rPr>
          <w:sz w:val="21"/>
        </w:rPr>
        <w:t>使</w:t>
      </w:r>
      <w:r>
        <w:rPr>
          <w:spacing w:val="-3"/>
          <w:sz w:val="21"/>
        </w:rPr>
        <w:t>用</w:t>
      </w:r>
      <w:r>
        <w:rPr>
          <w:sz w:val="21"/>
        </w:rPr>
        <w:t>前</w:t>
      </w:r>
      <w:r>
        <w:rPr>
          <w:spacing w:val="-3"/>
          <w:sz w:val="21"/>
        </w:rPr>
        <w:t>应</w:t>
      </w:r>
      <w:r>
        <w:rPr>
          <w:sz w:val="21"/>
        </w:rPr>
        <w:t>检</w:t>
      </w:r>
      <w:r>
        <w:rPr>
          <w:spacing w:val="-3"/>
          <w:sz w:val="21"/>
        </w:rPr>
        <w:t>查</w:t>
      </w:r>
      <w:r>
        <w:rPr>
          <w:sz w:val="21"/>
        </w:rPr>
        <w:t>装</w:t>
      </w:r>
      <w:r>
        <w:rPr>
          <w:spacing w:val="-3"/>
          <w:sz w:val="21"/>
        </w:rPr>
        <w:t>置是</w:t>
      </w:r>
      <w:r>
        <w:rPr>
          <w:sz w:val="21"/>
        </w:rPr>
        <w:t>否漏</w:t>
      </w:r>
      <w:r>
        <w:rPr>
          <w:spacing w:val="-3"/>
          <w:sz w:val="21"/>
        </w:rPr>
        <w:t>气</w:t>
      </w:r>
      <w:r>
        <w:rPr>
          <w:sz w:val="21"/>
        </w:rPr>
        <w:t>，</w:t>
      </w:r>
      <w:r>
        <w:rPr>
          <w:spacing w:val="-3"/>
          <w:sz w:val="21"/>
        </w:rPr>
        <w:t>在</w:t>
      </w:r>
      <w:r>
        <w:rPr>
          <w:sz w:val="21"/>
        </w:rPr>
        <w:t>保</w:t>
      </w:r>
      <w:r>
        <w:rPr>
          <w:spacing w:val="-3"/>
          <w:sz w:val="21"/>
        </w:rPr>
        <w:t>证</w:t>
      </w:r>
      <w:r>
        <w:rPr>
          <w:sz w:val="21"/>
        </w:rPr>
        <w:t>橡</w:t>
      </w:r>
      <w:r>
        <w:rPr>
          <w:spacing w:val="-3"/>
          <w:sz w:val="21"/>
        </w:rPr>
        <w:t>皮管</w:t>
      </w:r>
      <w:r>
        <w:rPr>
          <w:spacing w:val="50"/>
          <w:sz w:val="21"/>
        </w:rPr>
        <w:t>与</w:t>
      </w:r>
      <w:r>
        <w:rPr>
          <w:rFonts w:ascii="Times New Roman" w:eastAsia="Times New Roman" w:hAnsi="Times New Roman"/>
          <w:sz w:val="21"/>
        </w:rPr>
        <w:t>U</w:t>
      </w:r>
      <w:r>
        <w:rPr>
          <w:rFonts w:ascii="Times New Roman" w:eastAsia="Times New Roman" w:hAnsi="Times New Roman"/>
          <w:spacing w:val="18"/>
          <w:sz w:val="21"/>
        </w:rPr>
        <w:t xml:space="preserve"> </w:t>
      </w:r>
      <w:r>
        <w:rPr>
          <w:spacing w:val="-3"/>
          <w:sz w:val="21"/>
        </w:rPr>
        <w:t>形</w:t>
      </w:r>
      <w:r>
        <w:rPr>
          <w:sz w:val="21"/>
        </w:rPr>
        <w:t>管</w:t>
      </w:r>
      <w:r>
        <w:rPr>
          <w:spacing w:val="-3"/>
          <w:sz w:val="21"/>
        </w:rPr>
        <w:t>导</w:t>
      </w:r>
      <w:r>
        <w:rPr>
          <w:sz w:val="21"/>
        </w:rPr>
        <w:t>通</w:t>
      </w:r>
      <w:r>
        <w:rPr>
          <w:spacing w:val="-3"/>
          <w:sz w:val="21"/>
        </w:rPr>
        <w:t>良</w:t>
      </w:r>
      <w:r>
        <w:rPr>
          <w:sz w:val="21"/>
        </w:rPr>
        <w:t>好</w:t>
      </w:r>
      <w:r>
        <w:rPr>
          <w:spacing w:val="-3"/>
          <w:sz w:val="21"/>
        </w:rPr>
        <w:t>的</w:t>
      </w:r>
      <w:r>
        <w:rPr>
          <w:sz w:val="21"/>
        </w:rPr>
        <w:t>情</w:t>
      </w:r>
      <w:r>
        <w:rPr>
          <w:spacing w:val="-3"/>
          <w:sz w:val="21"/>
        </w:rPr>
        <w:t>况下</w:t>
      </w:r>
      <w:r>
        <w:rPr>
          <w:sz w:val="21"/>
        </w:rPr>
        <w:t>，当</w:t>
      </w:r>
      <w:r>
        <w:rPr>
          <w:spacing w:val="-3"/>
          <w:sz w:val="21"/>
        </w:rPr>
        <w:t>用</w:t>
      </w:r>
      <w:r>
        <w:rPr>
          <w:sz w:val="21"/>
        </w:rPr>
        <w:t>手指按压</w:t>
      </w:r>
      <w:r>
        <w:rPr>
          <w:spacing w:val="-3"/>
          <w:sz w:val="21"/>
        </w:rPr>
        <w:t>橡</w:t>
      </w:r>
      <w:r>
        <w:rPr>
          <w:sz w:val="21"/>
        </w:rPr>
        <w:t>皮</w:t>
      </w:r>
      <w:r>
        <w:rPr>
          <w:spacing w:val="-3"/>
          <w:sz w:val="21"/>
        </w:rPr>
        <w:t>膜</w:t>
      </w:r>
      <w:r>
        <w:rPr>
          <w:spacing w:val="-17"/>
          <w:sz w:val="21"/>
        </w:rPr>
        <w:t>，</w:t>
      </w:r>
      <w:r>
        <w:rPr>
          <w:sz w:val="21"/>
        </w:rPr>
        <w:t>发</w:t>
      </w:r>
      <w:r>
        <w:rPr>
          <w:spacing w:val="50"/>
          <w:sz w:val="21"/>
        </w:rPr>
        <w:t>现</w:t>
      </w:r>
      <w:r>
        <w:rPr>
          <w:rFonts w:ascii="Times New Roman" w:eastAsia="Times New Roman" w:hAnsi="Times New Roman"/>
          <w:sz w:val="21"/>
        </w:rPr>
        <w:t>U</w:t>
      </w:r>
      <w:r>
        <w:rPr>
          <w:rFonts w:ascii="Times New Roman" w:eastAsia="Times New Roman" w:hAnsi="Times New Roman"/>
          <w:spacing w:val="31"/>
          <w:sz w:val="21"/>
        </w:rPr>
        <w:t xml:space="preserve"> </w:t>
      </w:r>
      <w:r>
        <w:rPr>
          <w:sz w:val="21"/>
        </w:rPr>
        <w:t>形</w:t>
      </w:r>
      <w:r>
        <w:rPr>
          <w:spacing w:val="-3"/>
          <w:sz w:val="21"/>
        </w:rPr>
        <w:t>管</w:t>
      </w:r>
      <w:r>
        <w:rPr>
          <w:sz w:val="21"/>
        </w:rPr>
        <w:t>两边</w:t>
      </w:r>
      <w:r>
        <w:rPr>
          <w:spacing w:val="-3"/>
          <w:sz w:val="21"/>
        </w:rPr>
        <w:t>液</w:t>
      </w:r>
      <w:r>
        <w:rPr>
          <w:sz w:val="21"/>
        </w:rPr>
        <w:t>面</w:t>
      </w:r>
      <w:r>
        <w:rPr>
          <w:spacing w:val="-3"/>
          <w:sz w:val="21"/>
        </w:rPr>
        <w:t>的</w:t>
      </w:r>
      <w:r>
        <w:rPr>
          <w:sz w:val="21"/>
        </w:rPr>
        <w:t>高</w:t>
      </w:r>
      <w:r>
        <w:rPr>
          <w:spacing w:val="-3"/>
          <w:sz w:val="21"/>
        </w:rPr>
        <w:t>度</w:t>
      </w:r>
      <w:r>
        <w:rPr>
          <w:sz w:val="21"/>
        </w:rPr>
        <w:t>几</w:t>
      </w:r>
      <w:r>
        <w:rPr>
          <w:spacing w:val="-3"/>
          <w:sz w:val="21"/>
        </w:rPr>
        <w:t>乎</w:t>
      </w:r>
      <w:r>
        <w:rPr>
          <w:sz w:val="21"/>
        </w:rPr>
        <w:t>不</w:t>
      </w:r>
      <w:r>
        <w:rPr>
          <w:spacing w:val="-3"/>
          <w:sz w:val="21"/>
        </w:rPr>
        <w:t>变</w:t>
      </w:r>
      <w:r>
        <w:rPr>
          <w:spacing w:val="-15"/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说</w:t>
      </w:r>
      <w:r>
        <w:rPr>
          <w:spacing w:val="-3"/>
          <w:sz w:val="21"/>
        </w:rPr>
        <w:t>明</w:t>
      </w:r>
      <w:r>
        <w:rPr>
          <w:sz w:val="21"/>
        </w:rPr>
        <w:t>装置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3"/>
          <w:sz w:val="21"/>
        </w:rPr>
        <w:t>（</w:t>
      </w:r>
      <w:r>
        <w:rPr>
          <w:sz w:val="21"/>
        </w:rPr>
        <w:t>选填</w:t>
      </w:r>
      <w:r>
        <w:rPr>
          <w:spacing w:val="-3"/>
          <w:sz w:val="21"/>
        </w:rPr>
        <w:t>“</w:t>
      </w:r>
      <w:r>
        <w:rPr>
          <w:sz w:val="21"/>
        </w:rPr>
        <w:t>漏</w:t>
      </w:r>
      <w:r>
        <w:rPr>
          <w:spacing w:val="-3"/>
          <w:sz w:val="21"/>
        </w:rPr>
        <w:t>气</w:t>
      </w:r>
      <w:r>
        <w:rPr>
          <w:spacing w:val="-15"/>
          <w:sz w:val="21"/>
        </w:rPr>
        <w:t xml:space="preserve">” </w:t>
      </w:r>
      <w:r>
        <w:rPr>
          <w:sz w:val="21"/>
        </w:rPr>
        <w:t>或“</w:t>
      </w:r>
      <w:r>
        <w:rPr>
          <w:spacing w:val="-3"/>
          <w:sz w:val="21"/>
        </w:rPr>
        <w:t>不</w:t>
      </w:r>
      <w:r>
        <w:rPr>
          <w:sz w:val="21"/>
        </w:rPr>
        <w:t>漏</w:t>
      </w:r>
      <w:r>
        <w:rPr>
          <w:spacing w:val="-3"/>
          <w:sz w:val="21"/>
        </w:rPr>
        <w:t>气</w:t>
      </w:r>
      <w:r>
        <w:rPr>
          <w:sz w:val="21"/>
        </w:rPr>
        <w:t>”）</w:t>
      </w:r>
      <w:r>
        <w:rPr>
          <w:spacing w:val="-3"/>
          <w:sz w:val="21"/>
        </w:rPr>
        <w:t>。</w:t>
      </w:r>
    </w:p>
    <w:p>
      <w:pPr>
        <w:pStyle w:val="ListParagraph"/>
        <w:numPr>
          <w:ilvl w:val="0"/>
          <w:numId w:val="7"/>
        </w:numPr>
        <w:tabs>
          <w:tab w:val="left" w:pos="1087"/>
          <w:tab w:val="left" w:pos="6649"/>
        </w:tabs>
        <w:spacing w:before="0" w:after="0" w:line="266" w:lineRule="exact"/>
        <w:ind w:left="1086" w:right="0" w:hanging="530"/>
        <w:jc w:val="both"/>
        <w:rPr>
          <w:sz w:val="21"/>
        </w:rPr>
      </w:pPr>
      <w:r>
        <w:rPr>
          <w:sz w:val="21"/>
        </w:rPr>
        <w:t>由图</w:t>
      </w:r>
      <w:r>
        <w:rPr>
          <w:spacing w:val="-46"/>
          <w:sz w:val="21"/>
        </w:rPr>
        <w:t xml:space="preserve"> </w:t>
      </w:r>
      <w:r>
        <w:rPr>
          <w:rFonts w:ascii="Times New Roman" w:eastAsia="Times New Roman"/>
          <w:sz w:val="21"/>
        </w:rPr>
        <w:t>19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pacing w:val="-3"/>
          <w:sz w:val="21"/>
        </w:rPr>
        <w:t>乙</w:t>
      </w:r>
      <w:r>
        <w:rPr>
          <w:sz w:val="21"/>
        </w:rPr>
        <w:t>、丙两</w:t>
      </w:r>
      <w:r>
        <w:rPr>
          <w:spacing w:val="-3"/>
          <w:sz w:val="21"/>
        </w:rPr>
        <w:t>图</w:t>
      </w:r>
      <w:r>
        <w:rPr>
          <w:sz w:val="21"/>
        </w:rPr>
        <w:t>对比</w:t>
      </w:r>
      <w:r>
        <w:rPr>
          <w:spacing w:val="-3"/>
          <w:sz w:val="21"/>
        </w:rPr>
        <w:t>，</w:t>
      </w:r>
      <w:r>
        <w:rPr>
          <w:sz w:val="21"/>
        </w:rPr>
        <w:t>得</w:t>
      </w:r>
      <w:r>
        <w:rPr>
          <w:spacing w:val="-3"/>
          <w:sz w:val="21"/>
        </w:rPr>
        <w:t>出</w:t>
      </w:r>
      <w:r>
        <w:rPr>
          <w:sz w:val="21"/>
        </w:rPr>
        <w:t>液</w:t>
      </w:r>
      <w:r>
        <w:rPr>
          <w:spacing w:val="-3"/>
          <w:sz w:val="21"/>
        </w:rPr>
        <w:t>体</w:t>
      </w:r>
      <w:r>
        <w:rPr>
          <w:sz w:val="21"/>
        </w:rPr>
        <w:t>压</w:t>
      </w:r>
      <w:r>
        <w:rPr>
          <w:spacing w:val="-3"/>
          <w:sz w:val="21"/>
        </w:rPr>
        <w:t>强</w:t>
      </w:r>
      <w:r>
        <w:rPr>
          <w:sz w:val="21"/>
        </w:rPr>
        <w:t>与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有</w:t>
      </w:r>
      <w:r>
        <w:rPr>
          <w:spacing w:val="-3"/>
          <w:sz w:val="21"/>
        </w:rPr>
        <w:t>关</w:t>
      </w:r>
      <w:r>
        <w:rPr>
          <w:sz w:val="21"/>
        </w:rPr>
        <w:t>。</w:t>
      </w:r>
    </w:p>
    <w:p>
      <w:pPr>
        <w:pStyle w:val="ListParagraph"/>
        <w:numPr>
          <w:ilvl w:val="0"/>
          <w:numId w:val="7"/>
        </w:numPr>
        <w:tabs>
          <w:tab w:val="left" w:pos="1087"/>
          <w:tab w:val="left" w:pos="6229"/>
        </w:tabs>
        <w:spacing w:before="66" w:after="0" w:line="240" w:lineRule="auto"/>
        <w:ind w:left="1086" w:right="0" w:hanging="530"/>
        <w:jc w:val="left"/>
        <w:rPr>
          <w:sz w:val="21"/>
        </w:rPr>
      </w:pPr>
      <w:r>
        <w:rPr>
          <w:sz w:val="21"/>
        </w:rPr>
        <w:t>要</w:t>
      </w:r>
      <w:r>
        <w:rPr>
          <w:spacing w:val="-3"/>
          <w:sz w:val="21"/>
        </w:rPr>
        <w:t>探</w:t>
      </w:r>
      <w:r>
        <w:rPr>
          <w:sz w:val="21"/>
        </w:rPr>
        <w:t>究</w:t>
      </w:r>
      <w:r>
        <w:rPr>
          <w:spacing w:val="-3"/>
          <w:sz w:val="21"/>
        </w:rPr>
        <w:t>液</w:t>
      </w:r>
      <w:r>
        <w:rPr>
          <w:sz w:val="21"/>
        </w:rPr>
        <w:t>体</w:t>
      </w:r>
      <w:r>
        <w:rPr>
          <w:spacing w:val="-3"/>
          <w:sz w:val="21"/>
        </w:rPr>
        <w:t>压</w:t>
      </w:r>
      <w:r>
        <w:rPr>
          <w:sz w:val="21"/>
        </w:rPr>
        <w:t>强</w:t>
      </w:r>
      <w:r>
        <w:rPr>
          <w:spacing w:val="-3"/>
          <w:sz w:val="21"/>
        </w:rPr>
        <w:t>与形</w:t>
      </w:r>
      <w:r>
        <w:rPr>
          <w:sz w:val="21"/>
        </w:rPr>
        <w:t>状是</w:t>
      </w:r>
      <w:r>
        <w:rPr>
          <w:spacing w:val="-3"/>
          <w:sz w:val="21"/>
        </w:rPr>
        <w:t>否</w:t>
      </w:r>
      <w:r>
        <w:rPr>
          <w:sz w:val="21"/>
        </w:rPr>
        <w:t>有</w:t>
      </w:r>
      <w:r>
        <w:rPr>
          <w:spacing w:val="-3"/>
          <w:sz w:val="21"/>
        </w:rPr>
        <w:t>关</w:t>
      </w:r>
      <w:r>
        <w:rPr>
          <w:sz w:val="21"/>
        </w:rPr>
        <w:t>，</w:t>
      </w:r>
      <w:r>
        <w:rPr>
          <w:spacing w:val="-3"/>
          <w:sz w:val="21"/>
        </w:rPr>
        <w:t>应</w:t>
      </w:r>
      <w:r>
        <w:rPr>
          <w:sz w:val="21"/>
        </w:rPr>
        <w:t>选</w:t>
      </w:r>
      <w:r>
        <w:rPr>
          <w:spacing w:val="-3"/>
          <w:sz w:val="21"/>
        </w:rPr>
        <w:t>用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pacing w:val="-3"/>
          <w:sz w:val="21"/>
        </w:rPr>
        <w:t>两</w:t>
      </w:r>
      <w:r>
        <w:rPr>
          <w:sz w:val="21"/>
        </w:rPr>
        <w:t>图</w:t>
      </w:r>
      <w:r>
        <w:rPr>
          <w:spacing w:val="-3"/>
          <w:sz w:val="21"/>
        </w:rPr>
        <w:t>进</w:t>
      </w:r>
      <w:r>
        <w:rPr>
          <w:sz w:val="21"/>
        </w:rPr>
        <w:t>行</w:t>
      </w:r>
      <w:r>
        <w:rPr>
          <w:spacing w:val="-3"/>
          <w:sz w:val="21"/>
        </w:rPr>
        <w:t>对</w:t>
      </w:r>
      <w:r>
        <w:rPr>
          <w:sz w:val="21"/>
        </w:rPr>
        <w:t>比。</w:t>
      </w:r>
    </w:p>
    <w:p>
      <w:pPr>
        <w:pStyle w:val="BodyText"/>
        <w:spacing w:before="12"/>
        <w:rPr>
          <w:sz w:val="11"/>
        </w:rPr>
      </w:pPr>
      <w:r>
        <mc:AlternateContent>
          <mc:Choice Requires="wpg">
            <w:drawing>
              <wp:anchor distT="0" distB="0" distL="0" distR="0" simplePos="0" relativeHeight="251704320" behindDoc="1" locked="0" layoutInCell="1" allowOverlap="1">
                <wp:simplePos x="0" y="0"/>
                <wp:positionH relativeFrom="page">
                  <wp:posOffset>1691640</wp:posOffset>
                </wp:positionH>
                <wp:positionV relativeFrom="paragraph">
                  <wp:posOffset>121920</wp:posOffset>
                </wp:positionV>
                <wp:extent cx="3204210" cy="1001395"/>
                <wp:effectExtent l="0" t="0" r="15240" b="0"/>
                <wp:wrapTopAndBottom/>
                <wp:docPr id="364" name="组合 34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204210" cy="1001395"/>
                          <a:chOff x="2664" y="192"/>
                          <a:chExt cx="5046" cy="1577"/>
                        </a:xfrm>
                      </wpg:grpSpPr>
                      <pic:pic xmlns:pic="http://schemas.openxmlformats.org/drawingml/2006/picture">
                        <pic:nvPicPr>
                          <pic:cNvPr id="362" name="图片 34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2664" y="192"/>
                            <a:ext cx="5046" cy="1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63" name="文本框 350"/>
                        <wps:cNvSpPr txBox="1"/>
                        <wps:spPr>
                          <a:xfrm>
                            <a:off x="4729" y="1569"/>
                            <a:ext cx="428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18"/>
                                </w:rPr>
                              </w:pPr>
                              <w:r>
                                <w:rPr>
                                  <w:spacing w:val="-22"/>
                                  <w:sz w:val="18"/>
                                </w:rPr>
                                <w:t xml:space="preserve">图 </w:t>
                              </w:r>
                              <w:r>
                                <w:rPr>
                                  <w:rFonts w:ascii="Times New Roman" w:eastAsia="Times New Roman"/>
                                  <w:sz w:val="18"/>
                                </w:rPr>
                                <w:t>19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8" o:spid="_x0000_s1371" style="width:252.3pt;height:78.85pt;margin-top:9.6pt;margin-left:133.2pt;mso-height-relative:page;mso-position-horizontal-relative:page;mso-width-relative:page;mso-wrap-distance-bottom:0;mso-wrap-distance-top:0;position:absolute;z-index:-251611136" coordorigin="2664,192" coordsize="5046,1577">
                <o:lock v:ext="edit" aspectratio="f"/>
                <v:shape id="图片 349" o:spid="_x0000_s1372" type="#_x0000_t75" style="width:5046;height:1477;left:2664;position:absolute;top:192" coordsize="21600,21600" o:preferrelative="t" filled="f" stroked="f">
                  <v:imagedata r:id="rId61" o:title=""/>
                  <o:lock v:ext="edit" aspectratio="t"/>
                </v:shape>
                <v:shape id="文本框 350" o:spid="_x0000_s1373" type="#_x0000_t202" style="width:428;height:200;left:4729;position:absolute;top:1569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18"/>
                          </w:rPr>
                        </w:pPr>
                        <w:r>
                          <w:rPr>
                            <w:spacing w:val="-22"/>
                            <w:sz w:val="18"/>
                          </w:rPr>
                          <w:t xml:space="preserve">图 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>19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5"/>
        <w:rPr>
          <w:sz w:val="32"/>
        </w:rPr>
      </w:pP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0" w:after="0" w:line="266" w:lineRule="auto"/>
        <w:ind w:left="583" w:right="303" w:hanging="452"/>
        <w:jc w:val="left"/>
        <w:rPr>
          <w:sz w:val="21"/>
        </w:rPr>
      </w:pPr>
      <w:r>
        <w:rPr>
          <w:spacing w:val="-5"/>
          <w:sz w:val="21"/>
        </w:rPr>
        <w:t xml:space="preserve">小海利用浮力的知识测出了他家里所用瓷碗的密度。第一次如图 </w:t>
      </w:r>
      <w:r>
        <w:rPr>
          <w:rFonts w:ascii="Times New Roman" w:eastAsia="Times New Roman"/>
          <w:sz w:val="21"/>
        </w:rPr>
        <w:t>20</w:t>
      </w:r>
      <w:r>
        <w:rPr>
          <w:rFonts w:ascii="Times New Roman" w:eastAsia="Times New Roman"/>
          <w:spacing w:val="15"/>
          <w:sz w:val="21"/>
        </w:rPr>
        <w:t xml:space="preserve"> </w:t>
      </w:r>
      <w:r>
        <w:rPr>
          <w:spacing w:val="-3"/>
          <w:sz w:val="21"/>
        </w:rPr>
        <w:t>甲所示，他向自制溢</w:t>
      </w:r>
      <w:r>
        <w:rPr>
          <w:spacing w:val="-2"/>
          <w:sz w:val="21"/>
        </w:rPr>
        <w:t xml:space="preserve">水杯中注满水，然后让瓷碗漂浮在水面上，用电子秤测出排开水的质量是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spacing w:val="-1"/>
          <w:sz w:val="21"/>
          <w:vertAlign w:val="baseline"/>
        </w:rPr>
        <w:t>；第二次如</w:t>
      </w:r>
      <w:r>
        <w:rPr>
          <w:spacing w:val="-18"/>
          <w:sz w:val="21"/>
          <w:vertAlign w:val="baseline"/>
        </w:rPr>
        <w:t xml:space="preserve">图 </w:t>
      </w:r>
      <w:r>
        <w:rPr>
          <w:rFonts w:ascii="Times New Roman" w:eastAsia="Times New Roman"/>
          <w:sz w:val="21"/>
          <w:vertAlign w:val="baseline"/>
        </w:rPr>
        <w:t>20</w:t>
      </w:r>
      <w:r>
        <w:rPr>
          <w:rFonts w:ascii="Times New Roman" w:eastAsia="Times New Roman"/>
          <w:spacing w:val="18"/>
          <w:sz w:val="21"/>
          <w:vertAlign w:val="baseline"/>
        </w:rPr>
        <w:t xml:space="preserve"> </w:t>
      </w:r>
      <w:r>
        <w:rPr>
          <w:spacing w:val="-3"/>
          <w:sz w:val="21"/>
          <w:vertAlign w:val="baseline"/>
        </w:rPr>
        <w:t>乙所示，他向溢水杯中注满水，然后让瓷碗沉入水底，用电子秤测出排开水的质</w:t>
      </w:r>
    </w:p>
    <w:p>
      <w:pPr>
        <w:pStyle w:val="BodyText"/>
        <w:tabs>
          <w:tab w:val="left" w:pos="8647"/>
        </w:tabs>
        <w:spacing w:before="4"/>
        <w:ind w:left="583"/>
      </w:pPr>
      <w:r>
        <w:rPr>
          <w:position w:val="1"/>
        </w:rPr>
        <w:t>量是</w:t>
      </w:r>
      <w:r>
        <w:rPr>
          <w:spacing w:val="-50"/>
          <w:position w:val="1"/>
        </w:rPr>
        <w:t xml:space="preserve"> </w:t>
      </w:r>
      <w:r>
        <w:rPr>
          <w:rFonts w:ascii="Times New Roman" w:eastAsia="Times New Roman" w:hAnsi="Times New Roman"/>
          <w:i/>
          <w:position w:val="1"/>
        </w:rPr>
        <w:t>m</w:t>
      </w:r>
      <w:r>
        <w:rPr>
          <w:rFonts w:ascii="Times New Roman" w:eastAsia="Times New Roman" w:hAnsi="Times New Roman"/>
          <w:position w:val="1"/>
          <w:vertAlign w:val="subscript"/>
        </w:rPr>
        <w:t>2</w:t>
      </w:r>
      <w:r>
        <w:rPr>
          <w:spacing w:val="-89"/>
          <w:position w:val="1"/>
          <w:vertAlign w:val="baseline"/>
        </w:rPr>
        <w:t>。</w:t>
      </w:r>
      <w:r>
        <w:rPr>
          <w:position w:val="1"/>
          <w:vertAlign w:val="baseline"/>
        </w:rPr>
        <w:t>根</w:t>
      </w:r>
      <w:r>
        <w:rPr>
          <w:spacing w:val="-3"/>
          <w:position w:val="1"/>
          <w:vertAlign w:val="baseline"/>
        </w:rPr>
        <w:t>据</w:t>
      </w:r>
      <w:r>
        <w:rPr>
          <w:position w:val="1"/>
          <w:vertAlign w:val="baseline"/>
        </w:rPr>
        <w:t>测</w:t>
      </w:r>
      <w:r>
        <w:rPr>
          <w:spacing w:val="-3"/>
          <w:position w:val="1"/>
          <w:vertAlign w:val="baseline"/>
        </w:rPr>
        <w:t>量</w:t>
      </w:r>
      <w:r>
        <w:rPr>
          <w:position w:val="1"/>
          <w:vertAlign w:val="baseline"/>
        </w:rPr>
        <w:t>的</w:t>
      </w:r>
      <w:r>
        <w:rPr>
          <w:spacing w:val="-3"/>
          <w:position w:val="1"/>
          <w:vertAlign w:val="baseline"/>
        </w:rPr>
        <w:t>物理</w:t>
      </w:r>
      <w:r>
        <w:rPr>
          <w:position w:val="1"/>
          <w:vertAlign w:val="baseline"/>
        </w:rPr>
        <w:t>量和</w:t>
      </w:r>
      <w:r>
        <w:rPr>
          <w:spacing w:val="-3"/>
          <w:position w:val="1"/>
          <w:vertAlign w:val="baseline"/>
        </w:rPr>
        <w:t>已</w:t>
      </w:r>
      <w:r>
        <w:rPr>
          <w:position w:val="1"/>
          <w:vertAlign w:val="baseline"/>
        </w:rPr>
        <w:t>知</w:t>
      </w:r>
      <w:r>
        <w:rPr>
          <w:spacing w:val="-3"/>
          <w:position w:val="1"/>
          <w:vertAlign w:val="baseline"/>
        </w:rPr>
        <w:t>水</w:t>
      </w:r>
      <w:r>
        <w:rPr>
          <w:position w:val="1"/>
          <w:vertAlign w:val="baseline"/>
        </w:rPr>
        <w:t>的</w:t>
      </w:r>
      <w:r>
        <w:rPr>
          <w:spacing w:val="-3"/>
          <w:position w:val="1"/>
          <w:vertAlign w:val="baseline"/>
        </w:rPr>
        <w:t>密</w:t>
      </w:r>
      <w:r>
        <w:rPr>
          <w:position w:val="1"/>
          <w:vertAlign w:val="baseline"/>
        </w:rPr>
        <w:t>度</w:t>
      </w:r>
      <w:r>
        <w:rPr>
          <w:spacing w:val="-46"/>
          <w:position w:val="1"/>
          <w:vertAlign w:val="baseline"/>
        </w:rPr>
        <w:t xml:space="preserve"> </w:t>
      </w:r>
      <w:r>
        <w:rPr>
          <w:rFonts w:ascii="Times New Roman" w:eastAsia="Times New Roman" w:hAnsi="Times New Roman"/>
          <w:i/>
          <w:position w:val="1"/>
          <w:vertAlign w:val="baseline"/>
        </w:rPr>
        <w:t>ρ</w:t>
      </w:r>
      <w:r>
        <w:rPr>
          <w:rFonts w:ascii="Times New Roman" w:eastAsia="Times New Roman" w:hAnsi="Times New Roman"/>
          <w:i/>
          <w:spacing w:val="4"/>
          <w:position w:val="1"/>
          <w:vertAlign w:val="baseline"/>
        </w:rPr>
        <w:t xml:space="preserve"> </w:t>
      </w:r>
      <w:r>
        <w:rPr>
          <w:spacing w:val="-3"/>
          <w:sz w:val="11"/>
          <w:vertAlign w:val="baseline"/>
        </w:rPr>
        <w:t>水</w:t>
      </w:r>
      <w:r>
        <w:rPr>
          <w:spacing w:val="-89"/>
          <w:position w:val="1"/>
          <w:vertAlign w:val="baseline"/>
        </w:rPr>
        <w:t>，</w:t>
      </w:r>
      <w:r>
        <w:rPr>
          <w:spacing w:val="-3"/>
          <w:position w:val="1"/>
          <w:vertAlign w:val="baseline"/>
        </w:rPr>
        <w:t>可</w:t>
      </w:r>
      <w:r>
        <w:rPr>
          <w:position w:val="1"/>
          <w:vertAlign w:val="baseline"/>
        </w:rPr>
        <w:t>得到</w:t>
      </w:r>
      <w:r>
        <w:rPr>
          <w:spacing w:val="-3"/>
          <w:position w:val="1"/>
          <w:vertAlign w:val="baseline"/>
        </w:rPr>
        <w:t>瓷</w:t>
      </w:r>
      <w:r>
        <w:rPr>
          <w:position w:val="1"/>
          <w:vertAlign w:val="baseline"/>
        </w:rPr>
        <w:t>碗</w:t>
      </w:r>
      <w:r>
        <w:rPr>
          <w:spacing w:val="-3"/>
          <w:position w:val="1"/>
          <w:vertAlign w:val="baseline"/>
        </w:rPr>
        <w:t>密</w:t>
      </w:r>
      <w:r>
        <w:rPr>
          <w:position w:val="1"/>
          <w:vertAlign w:val="baseline"/>
        </w:rPr>
        <w:t>度</w:t>
      </w:r>
      <w:r>
        <w:rPr>
          <w:spacing w:val="-3"/>
          <w:position w:val="1"/>
          <w:vertAlign w:val="baseline"/>
        </w:rPr>
        <w:t>的</w:t>
      </w:r>
      <w:r>
        <w:rPr>
          <w:position w:val="1"/>
          <w:vertAlign w:val="baseline"/>
        </w:rPr>
        <w:t>表</w:t>
      </w:r>
      <w:r>
        <w:rPr>
          <w:spacing w:val="-3"/>
          <w:position w:val="1"/>
          <w:vertAlign w:val="baseline"/>
        </w:rPr>
        <w:t>达式</w:t>
      </w:r>
      <w:r>
        <w:rPr>
          <w:position w:val="1"/>
          <w:vertAlign w:val="baseline"/>
        </w:rPr>
        <w:t>为</w:t>
      </w:r>
      <w:r>
        <w:rPr>
          <w:spacing w:val="-49"/>
          <w:position w:val="1"/>
          <w:vertAlign w:val="baseline"/>
        </w:rPr>
        <w:t xml:space="preserve"> </w:t>
      </w:r>
      <w:r>
        <w:rPr>
          <w:rFonts w:ascii="Times New Roman" w:eastAsia="Times New Roman" w:hAnsi="Times New Roman"/>
          <w:i/>
          <w:position w:val="1"/>
          <w:vertAlign w:val="baseline"/>
        </w:rPr>
        <w:t>ρ=</w:t>
      </w:r>
      <w:r>
        <w:rPr>
          <w:rFonts w:ascii="Times New Roman" w:eastAsia="Times New Roman" w:hAnsi="Times New Roman"/>
          <w:i/>
          <w:position w:val="1"/>
          <w:u w:val="single"/>
          <w:vertAlign w:val="baseline"/>
        </w:rPr>
        <w:t xml:space="preserve"> </w:t>
      </w:r>
      <w:r>
        <w:rPr>
          <w:rFonts w:ascii="Times New Roman" w:eastAsia="Times New Roman" w:hAnsi="Times New Roman"/>
          <w:i/>
          <w:position w:val="1"/>
          <w:u w:val="single"/>
          <w:vertAlign w:val="baseline"/>
        </w:rPr>
        <w:tab/>
      </w:r>
      <w:r>
        <w:rPr>
          <w:position w:val="1"/>
          <w:vertAlign w:val="baseline"/>
        </w:rPr>
        <w:t>。</w:t>
      </w:r>
    </w:p>
    <w:p>
      <w:pPr>
        <w:pStyle w:val="BodyText"/>
        <w:spacing w:before="3"/>
        <w:rPr>
          <w:sz w:val="15"/>
        </w:rPr>
      </w:pPr>
      <w:r>
        <mc:AlternateContent>
          <mc:Choice Requires="wpg">
            <w:drawing>
              <wp:anchor distT="0" distB="0" distL="0" distR="0" simplePos="0" relativeHeight="251706368" behindDoc="1" locked="0" layoutInCell="1" allowOverlap="1">
                <wp:simplePos x="0" y="0"/>
                <wp:positionH relativeFrom="page">
                  <wp:posOffset>3204845</wp:posOffset>
                </wp:positionH>
                <wp:positionV relativeFrom="paragraph">
                  <wp:posOffset>154940</wp:posOffset>
                </wp:positionV>
                <wp:extent cx="2506345" cy="772160"/>
                <wp:effectExtent l="0" t="0" r="8255" b="8890"/>
                <wp:wrapTopAndBottom/>
                <wp:docPr id="403" name="组合 35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506345" cy="772160"/>
                          <a:chOff x="5048" y="245"/>
                          <a:chExt cx="3947" cy="1216"/>
                        </a:xfrm>
                      </wpg:grpSpPr>
                      <pic:pic xmlns:pic="http://schemas.openxmlformats.org/drawingml/2006/picture">
                        <pic:nvPicPr>
                          <pic:cNvPr id="365" name="图片 35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5208" y="563"/>
                            <a:ext cx="866" cy="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66" name="矩形 353"/>
                        <wps:cNvSpPr/>
                        <wps:spPr>
                          <a:xfrm>
                            <a:off x="5208" y="563"/>
                            <a:ext cx="866" cy="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67" name="直线 354"/>
                        <wps:cNvSpPr/>
                        <wps:spPr>
                          <a:xfrm>
                            <a:off x="5207" y="252"/>
                            <a:ext cx="0" cy="113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68" name="直线 355"/>
                        <wps:cNvSpPr/>
                        <wps:spPr>
                          <a:xfrm>
                            <a:off x="6069" y="565"/>
                            <a:ext cx="1" cy="81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69" name="直线 356"/>
                        <wps:cNvSpPr/>
                        <wps:spPr>
                          <a:xfrm>
                            <a:off x="6074" y="253"/>
                            <a:ext cx="0" cy="22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70" name="直线 357"/>
                        <wps:cNvSpPr/>
                        <wps:spPr>
                          <a:xfrm>
                            <a:off x="6071" y="477"/>
                            <a:ext cx="304" cy="24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71" name="直线 358"/>
                        <wps:cNvSpPr/>
                        <wps:spPr>
                          <a:xfrm>
                            <a:off x="6059" y="558"/>
                            <a:ext cx="304" cy="24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72" name="直线 359"/>
                        <wps:cNvSpPr/>
                        <wps:spPr>
                          <a:xfrm>
                            <a:off x="5048" y="1387"/>
                            <a:ext cx="1984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73" name="图片 36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5111" y="1397"/>
                            <a:ext cx="1892" cy="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74" name="直线 361"/>
                        <wps:cNvSpPr/>
                        <wps:spPr>
                          <a:xfrm>
                            <a:off x="5366" y="484"/>
                            <a:ext cx="56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75" name="图片 36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5360" y="472"/>
                            <a:ext cx="579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76" name="图片 36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7209" y="556"/>
                            <a:ext cx="866" cy="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77" name="矩形 364"/>
                        <wps:cNvSpPr/>
                        <wps:spPr>
                          <a:xfrm>
                            <a:off x="7209" y="556"/>
                            <a:ext cx="866" cy="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78" name="直线 365"/>
                        <wps:cNvSpPr/>
                        <wps:spPr>
                          <a:xfrm>
                            <a:off x="7208" y="245"/>
                            <a:ext cx="0" cy="113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79" name="直线 366"/>
                        <wps:cNvSpPr/>
                        <wps:spPr>
                          <a:xfrm>
                            <a:off x="8070" y="550"/>
                            <a:ext cx="1" cy="81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80" name="直线 367"/>
                        <wps:cNvSpPr/>
                        <wps:spPr>
                          <a:xfrm>
                            <a:off x="8075" y="246"/>
                            <a:ext cx="0" cy="22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81" name="直线 368"/>
                        <wps:cNvSpPr/>
                        <wps:spPr>
                          <a:xfrm>
                            <a:off x="8072" y="470"/>
                            <a:ext cx="304" cy="24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82" name="直线 369"/>
                        <wps:cNvSpPr/>
                        <wps:spPr>
                          <a:xfrm>
                            <a:off x="8060" y="551"/>
                            <a:ext cx="304" cy="24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83" name="直线 370"/>
                        <wps:cNvSpPr/>
                        <wps:spPr>
                          <a:xfrm>
                            <a:off x="7010" y="1379"/>
                            <a:ext cx="1984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84" name="图片 37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7073" y="1389"/>
                            <a:ext cx="1892" cy="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85" name="直线 372"/>
                        <wps:cNvSpPr/>
                        <wps:spPr>
                          <a:xfrm>
                            <a:off x="7378" y="1065"/>
                            <a:ext cx="56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86" name="图片 37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7372" y="1053"/>
                            <a:ext cx="579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7" name="图片 37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6285" y="875"/>
                            <a:ext cx="540" cy="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88" name="矩形 375"/>
                        <wps:cNvSpPr/>
                        <wps:spPr>
                          <a:xfrm>
                            <a:off x="6285" y="875"/>
                            <a:ext cx="540" cy="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89" name="直线 376"/>
                        <wps:cNvSpPr/>
                        <wps:spPr>
                          <a:xfrm>
                            <a:off x="6285" y="791"/>
                            <a:ext cx="0" cy="32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90" name="直线 377"/>
                        <wps:cNvSpPr/>
                        <wps:spPr>
                          <a:xfrm>
                            <a:off x="6825" y="791"/>
                            <a:ext cx="0" cy="32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91" name="任意多边形 378"/>
                        <wps:cNvSpPr/>
                        <wps:spPr>
                          <a:xfrm>
                            <a:off x="6111" y="1180"/>
                            <a:ext cx="875" cy="196"/>
                          </a:xfrm>
                          <a:custGeom>
                            <a:avLst/>
                            <a:gdLst/>
                            <a:pathLst>
                              <a:path fill="norm" h="196" w="875" stroke="1">
                                <a:moveTo>
                                  <a:pt x="875" y="196"/>
                                </a:moveTo>
                                <a:lnTo>
                                  <a:pt x="808" y="0"/>
                                </a:lnTo>
                                <a:lnTo>
                                  <a:pt x="67" y="0"/>
                                </a:lnTo>
                                <a:lnTo>
                                  <a:pt x="0" y="196"/>
                                </a:lnTo>
                                <a:lnTo>
                                  <a:pt x="875" y="1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92" name="直线 379"/>
                        <wps:cNvSpPr/>
                        <wps:spPr>
                          <a:xfrm>
                            <a:off x="6178" y="1152"/>
                            <a:ext cx="741" cy="0"/>
                          </a:xfrm>
                          <a:prstGeom prst="line">
                            <a:avLst/>
                          </a:prstGeom>
                          <a:ln w="36195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93" name="矩形 380"/>
                        <wps:cNvSpPr/>
                        <wps:spPr>
                          <a:xfrm>
                            <a:off x="6178" y="1123"/>
                            <a:ext cx="741" cy="5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94" name="图片 38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8284" y="972"/>
                            <a:ext cx="540" cy="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95" name="矩形 382"/>
                        <wps:cNvSpPr/>
                        <wps:spPr>
                          <a:xfrm>
                            <a:off x="8284" y="972"/>
                            <a:ext cx="540" cy="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96" name="直线 383"/>
                        <wps:cNvSpPr/>
                        <wps:spPr>
                          <a:xfrm>
                            <a:off x="8284" y="783"/>
                            <a:ext cx="0" cy="32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97" name="直线 384"/>
                        <wps:cNvSpPr/>
                        <wps:spPr>
                          <a:xfrm>
                            <a:off x="8824" y="783"/>
                            <a:ext cx="0" cy="32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98" name="任意多边形 385"/>
                        <wps:cNvSpPr/>
                        <wps:spPr>
                          <a:xfrm>
                            <a:off x="8110" y="1172"/>
                            <a:ext cx="875" cy="196"/>
                          </a:xfrm>
                          <a:custGeom>
                            <a:avLst/>
                            <a:gdLst/>
                            <a:pathLst>
                              <a:path fill="norm" h="196" w="875" stroke="1">
                                <a:moveTo>
                                  <a:pt x="875" y="196"/>
                                </a:moveTo>
                                <a:lnTo>
                                  <a:pt x="808" y="0"/>
                                </a:lnTo>
                                <a:lnTo>
                                  <a:pt x="67" y="0"/>
                                </a:lnTo>
                                <a:lnTo>
                                  <a:pt x="0" y="196"/>
                                </a:lnTo>
                                <a:lnTo>
                                  <a:pt x="875" y="1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99" name="直线 386"/>
                        <wps:cNvSpPr/>
                        <wps:spPr>
                          <a:xfrm>
                            <a:off x="8177" y="1144"/>
                            <a:ext cx="741" cy="0"/>
                          </a:xfrm>
                          <a:prstGeom prst="line">
                            <a:avLst/>
                          </a:prstGeom>
                          <a:ln w="36195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00" name="矩形 387"/>
                        <wps:cNvSpPr/>
                        <wps:spPr>
                          <a:xfrm>
                            <a:off x="8177" y="1115"/>
                            <a:ext cx="741" cy="5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01" name="文本框 388"/>
                        <wps:cNvSpPr txBox="1"/>
                        <wps:spPr>
                          <a:xfrm>
                            <a:off x="6313" y="1204"/>
                            <a:ext cx="47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51" w:lineRule="exact"/>
                                <w:ind w:left="0" w:right="0" w:firstLine="0"/>
                                <w:jc w:val="left"/>
                                <w:rPr>
                                  <w:rFonts w:ascii="楷体" w:eastAsia="楷体" w:hint="eastAsia"/>
                                  <w:sz w:val="15"/>
                                </w:rPr>
                              </w:pPr>
                              <w:r>
                                <w:rPr>
                                  <w:rFonts w:ascii="楷体" w:eastAsia="楷体" w:hint="eastAsia"/>
                                  <w:sz w:val="15"/>
                                </w:rPr>
                                <w:t>电子秤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02" name="文本框 389"/>
                        <wps:cNvSpPr txBox="1"/>
                        <wps:spPr>
                          <a:xfrm>
                            <a:off x="8313" y="1197"/>
                            <a:ext cx="47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51" w:lineRule="exact"/>
                                <w:ind w:left="0" w:right="0" w:firstLine="0"/>
                                <w:jc w:val="left"/>
                                <w:rPr>
                                  <w:rFonts w:ascii="楷体" w:eastAsia="楷体" w:hint="eastAsia"/>
                                  <w:sz w:val="15"/>
                                </w:rPr>
                              </w:pPr>
                              <w:r>
                                <w:rPr>
                                  <w:rFonts w:ascii="楷体" w:eastAsia="楷体" w:hint="eastAsia"/>
                                  <w:sz w:val="15"/>
                                </w:rPr>
                                <w:t>电子秤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51" o:spid="_x0000_s1374" style="width:197.35pt;height:60.8pt;margin-top:12.2pt;margin-left:252.35pt;mso-height-relative:page;mso-position-horizontal-relative:page;mso-width-relative:page;mso-wrap-distance-bottom:0;mso-wrap-distance-top:0;position:absolute;z-index:-251609088" coordorigin="5048,245" coordsize="3947,1216">
                <o:lock v:ext="edit" aspectratio="f"/>
                <v:shape id="图片 352" o:spid="_x0000_s1375" type="#_x0000_t75" style="width:866;height:808;left:5208;position:absolute;top:563" coordsize="21600,21600" o:preferrelative="t" filled="f" stroked="f">
                  <v:imagedata r:id="rId62" o:title=""/>
                  <o:lock v:ext="edit" aspectratio="t"/>
                </v:shape>
                <v:rect id="矩形 353" o:spid="_x0000_s1376" style="width:866;height:808;left:5208;position:absolute;top:563" coordsize="21600,21600" filled="f" stroked="t" strokecolor="black">
                  <v:stroke joinstyle="miter"/>
                  <o:lock v:ext="edit" aspectratio="f"/>
                </v:rect>
                <v:line id="直线 354" o:spid="_x0000_s1377" style="position:absolute" from="104140,5040" to="104140,27700" coordsize="21600,21600" stroked="t" strokecolor="black">
                  <v:stroke joinstyle="round"/>
                  <o:lock v:ext="edit" aspectratio="f"/>
                </v:line>
                <v:line id="直线 355" o:spid="_x0000_s1378" style="position:absolute" from="121380,11300" to="121400,27520" coordsize="21600,21600" stroked="t" strokecolor="black">
                  <v:stroke joinstyle="round"/>
                  <o:lock v:ext="edit" aspectratio="f"/>
                </v:line>
                <v:line id="直线 356" o:spid="_x0000_s1379" style="position:absolute" from="121480,5060" to="121480,9600" coordsize="21600,21600" stroked="t" strokecolor="black">
                  <v:stroke joinstyle="round"/>
                  <o:lock v:ext="edit" aspectratio="f"/>
                </v:line>
                <v:line id="直线 357" o:spid="_x0000_s1380" style="position:absolute" from="121420,9540" to="127500,14500" coordsize="21600,21600" stroked="t" strokecolor="black">
                  <v:stroke joinstyle="round"/>
                  <o:lock v:ext="edit" aspectratio="f"/>
                </v:line>
                <v:line id="直线 358" o:spid="_x0000_s1381" style="position:absolute" from="121180,11160" to="127260,16120" coordsize="21600,21600" stroked="t" strokecolor="black">
                  <v:stroke joinstyle="round"/>
                  <o:lock v:ext="edit" aspectratio="f"/>
                </v:line>
                <v:line id="直线 359" o:spid="_x0000_s1382" style="position:absolute" from="100960,27740" to="140640,27740" coordsize="21600,21600" stroked="t" strokecolor="black">
                  <v:stroke joinstyle="round"/>
                  <o:lock v:ext="edit" aspectratio="f"/>
                </v:line>
                <v:shape id="图片 360" o:spid="_x0000_s1383" type="#_x0000_t75" style="width:1892;height:63;left:5111;position:absolute;top:1397" coordsize="21600,21600" o:preferrelative="t" filled="f" stroked="f">
                  <v:imagedata r:id="rId63" o:title=""/>
                  <o:lock v:ext="edit" aspectratio="t"/>
                </v:shape>
                <v:line id="直线 361" o:spid="_x0000_s1384" style="position:absolute" from="107320,9680" to="118640,9680" coordsize="21600,21600" stroked="t" strokecolor="black">
                  <v:stroke joinstyle="round"/>
                  <o:lock v:ext="edit" aspectratio="f"/>
                </v:line>
                <v:shape id="图片 362" o:spid="_x0000_s1385" type="#_x0000_t75" style="width:579;height:311;left:5360;position:absolute;top:472" coordsize="21600,21600" o:preferrelative="t" filled="f" stroked="f">
                  <v:imagedata r:id="rId64" o:title=""/>
                  <o:lock v:ext="edit" aspectratio="t"/>
                </v:shape>
                <v:shape id="图片 363" o:spid="_x0000_s1386" type="#_x0000_t75" style="width:866;height:808;left:7209;position:absolute;top:556" coordsize="21600,21600" o:preferrelative="t" filled="f" stroked="f">
                  <v:imagedata r:id="rId65" o:title=""/>
                  <o:lock v:ext="edit" aspectratio="t"/>
                </v:shape>
                <v:rect id="矩形 364" o:spid="_x0000_s1387" style="width:866;height:808;left:7209;position:absolute;top:556" coordsize="21600,21600" filled="f" stroked="t" strokecolor="black">
                  <v:stroke joinstyle="miter"/>
                  <o:lock v:ext="edit" aspectratio="f"/>
                </v:rect>
                <v:line id="直线 365" o:spid="_x0000_s1388" style="position:absolute" from="144160,4900" to="144160,27560" coordsize="21600,21600" stroked="t" strokecolor="black">
                  <v:stroke joinstyle="round"/>
                  <o:lock v:ext="edit" aspectratio="f"/>
                </v:line>
                <v:line id="直线 366" o:spid="_x0000_s1389" style="position:absolute" from="161400,11000" to="161420,27220" coordsize="21600,21600" stroked="t" strokecolor="black">
                  <v:stroke joinstyle="round"/>
                  <o:lock v:ext="edit" aspectratio="f"/>
                </v:line>
                <v:line id="直线 367" o:spid="_x0000_s1390" style="position:absolute" from="161500,4920" to="161500,9460" coordsize="21600,21600" stroked="t" strokecolor="black">
                  <v:stroke joinstyle="round"/>
                  <o:lock v:ext="edit" aspectratio="f"/>
                </v:line>
                <v:line id="直线 368" o:spid="_x0000_s1391" style="position:absolute" from="161440,9400" to="167520,14360" coordsize="21600,21600" stroked="t" strokecolor="black">
                  <v:stroke joinstyle="round"/>
                  <o:lock v:ext="edit" aspectratio="f"/>
                </v:line>
                <v:line id="直线 369" o:spid="_x0000_s1392" style="position:absolute" from="161200,11020" to="167280,15980" coordsize="21600,21600" stroked="t" strokecolor="black">
                  <v:stroke joinstyle="round"/>
                  <o:lock v:ext="edit" aspectratio="f"/>
                </v:line>
                <v:line id="直线 370" o:spid="_x0000_s1393" style="position:absolute" from="140200,27580" to="179880,27580" coordsize="21600,21600" stroked="t" strokecolor="black">
                  <v:stroke joinstyle="round"/>
                  <o:lock v:ext="edit" aspectratio="f"/>
                </v:line>
                <v:shape id="图片 371" o:spid="_x0000_s1394" type="#_x0000_t75" style="width:1892;height:62;left:7073;position:absolute;top:1389" coordsize="21600,21600" o:preferrelative="t" filled="f" stroked="f">
                  <v:imagedata r:id="rId66" o:title=""/>
                  <o:lock v:ext="edit" aspectratio="t"/>
                </v:shape>
                <v:line id="直线 372" o:spid="_x0000_s1395" style="position:absolute" from="147560,21300" to="158880,21300" coordsize="21600,21600" stroked="t" strokecolor="black">
                  <v:stroke joinstyle="round"/>
                  <o:lock v:ext="edit" aspectratio="f"/>
                </v:line>
                <v:shape id="图片 373" o:spid="_x0000_s1396" type="#_x0000_t75" style="width:579;height:311;left:7372;position:absolute;top:1053" coordsize="21600,21600" o:preferrelative="t" filled="f" stroked="f">
                  <v:imagedata r:id="rId67" o:title=""/>
                  <o:lock v:ext="edit" aspectratio="t"/>
                </v:shape>
                <v:shape id="图片 374" o:spid="_x0000_s1397" type="#_x0000_t75" style="width:540;height:236;left:6285;position:absolute;top:875" coordsize="21600,21600" o:preferrelative="t" filled="f" stroked="f">
                  <v:imagedata r:id="rId68" o:title=""/>
                  <o:lock v:ext="edit" aspectratio="t"/>
                </v:shape>
                <v:rect id="矩形 375" o:spid="_x0000_s1398" style="width:540;height:236;left:6285;position:absolute;top:875" coordsize="21600,21600" filled="f" stroked="t" strokecolor="black">
                  <v:stroke joinstyle="miter"/>
                  <o:lock v:ext="edit" aspectratio="f"/>
                </v:rect>
                <v:line id="直线 376" o:spid="_x0000_s1399" style="position:absolute" from="125700,15820" to="125700,22240" coordsize="21600,21600" stroked="t" strokecolor="black">
                  <v:stroke joinstyle="round"/>
                  <o:lock v:ext="edit" aspectratio="f"/>
                </v:line>
                <v:line id="直线 377" o:spid="_x0000_s1400" style="position:absolute" from="136500,15820" to="136500,22240" coordsize="21600,21600" stroked="t" strokecolor="black">
                  <v:stroke joinstyle="round"/>
                  <o:lock v:ext="edit" aspectratio="f"/>
                </v:line>
                <v:shape id="任意多边形 378" o:spid="_x0000_s1401" style="width:875;height:196;left:6111;position:absolute;top:1180" coordsize="875,196" o:spt="100" adj="-11796480,,5400" path="m875,196l808,,67,,,196,875,196xe" filled="f" stroked="t" strokecolor="black">
                  <v:stroke joinstyle="round"/>
                  <o:lock v:ext="edit" aspectratio="f"/>
                </v:shape>
                <v:line id="直线 379" o:spid="_x0000_s1402" style="position:absolute" from="123560,23040" to="138380,23040" coordsize="21600,21600" stroked="t" strokecolor="white">
                  <v:stroke joinstyle="round"/>
                  <o:lock v:ext="edit" aspectratio="f"/>
                </v:line>
                <v:rect id="矩形 380" o:spid="_x0000_s1403" style="width:741;height:57;left:6178;position:absolute;top:1123" coordsize="21600,21600" filled="f" stroked="t" strokecolor="black">
                  <v:stroke joinstyle="miter"/>
                  <o:lock v:ext="edit" aspectratio="f"/>
                </v:rect>
                <v:shape id="图片 381" o:spid="_x0000_s1404" type="#_x0000_t75" style="width:540;height:130;left:8284;position:absolute;top:972" coordsize="21600,21600" o:preferrelative="t" filled="f" stroked="f">
                  <v:imagedata r:id="rId69" o:title=""/>
                  <o:lock v:ext="edit" aspectratio="t"/>
                </v:shape>
                <v:rect id="矩形 382" o:spid="_x0000_s1405" style="width:540;height:130;left:8284;position:absolute;top:972" coordsize="21600,21600" filled="f" stroked="t" strokecolor="black">
                  <v:stroke joinstyle="miter"/>
                  <o:lock v:ext="edit" aspectratio="f"/>
                </v:rect>
                <v:line id="直线 383" o:spid="_x0000_s1406" style="position:absolute" from="165680,15660" to="165680,22080" coordsize="21600,21600" stroked="t" strokecolor="black">
                  <v:stroke joinstyle="round"/>
                  <o:lock v:ext="edit" aspectratio="f"/>
                </v:line>
                <v:line id="直线 384" o:spid="_x0000_s1407" style="position:absolute" from="176480,15660" to="176480,22080" coordsize="21600,21600" stroked="t" strokecolor="black">
                  <v:stroke joinstyle="round"/>
                  <o:lock v:ext="edit" aspectratio="f"/>
                </v:line>
                <v:shape id="任意多边形 385" o:spid="_x0000_s1408" style="width:875;height:196;left:8110;position:absolute;top:1172" coordsize="875,196" o:spt="100" adj="-11796480,,5400" path="m875,196l808,,67,,,196,875,196xe" filled="f" stroked="t" strokecolor="black">
                  <v:stroke joinstyle="round"/>
                  <o:lock v:ext="edit" aspectratio="f"/>
                </v:shape>
                <v:line id="直线 386" o:spid="_x0000_s1409" style="position:absolute" from="163540,22880" to="178360,22880" coordsize="21600,21600" stroked="t" strokecolor="white">
                  <v:stroke joinstyle="round"/>
                  <o:lock v:ext="edit" aspectratio="f"/>
                </v:line>
                <v:rect id="矩形 387" o:spid="_x0000_s1410" style="width:741;height:57;left:8177;position:absolute;top:1115" coordsize="21600,21600" filled="f" stroked="t" strokecolor="black">
                  <v:stroke joinstyle="miter"/>
                  <o:lock v:ext="edit" aspectratio="f"/>
                </v:rect>
                <v:shape id="文本框 388" o:spid="_x0000_s1411" type="#_x0000_t202" style="width:474;height:152;left:6313;position:absolute;top:1204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51" w:lineRule="exact"/>
                          <w:ind w:left="0" w:right="0" w:firstLine="0"/>
                          <w:jc w:val="left"/>
                          <w:rPr>
                            <w:rFonts w:ascii="楷体" w:eastAsia="楷体" w:hint="eastAsia"/>
                            <w:sz w:val="15"/>
                          </w:rPr>
                        </w:pPr>
                        <w:r>
                          <w:rPr>
                            <w:rFonts w:ascii="楷体" w:eastAsia="楷体" w:hint="eastAsia"/>
                            <w:sz w:val="15"/>
                          </w:rPr>
                          <w:t>电子秤</w:t>
                        </w:r>
                      </w:p>
                    </w:txbxContent>
                  </v:textbox>
                </v:shape>
                <v:shape id="文本框 389" o:spid="_x0000_s1412" type="#_x0000_t202" style="width:474;height:152;left:8313;position:absolute;top:1197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51" w:lineRule="exact"/>
                          <w:ind w:left="0" w:right="0" w:firstLine="0"/>
                          <w:jc w:val="left"/>
                          <w:rPr>
                            <w:rFonts w:ascii="楷体" w:eastAsia="楷体" w:hint="eastAsia"/>
                            <w:sz w:val="15"/>
                          </w:rPr>
                        </w:pPr>
                        <w:r>
                          <w:rPr>
                            <w:rFonts w:ascii="楷体" w:eastAsia="楷体" w:hint="eastAsia"/>
                            <w:sz w:val="15"/>
                          </w:rPr>
                          <w:t>电子秤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tabs>
          <w:tab w:val="left" w:pos="7113"/>
        </w:tabs>
        <w:spacing w:before="26"/>
        <w:ind w:left="5173" w:right="0" w:firstLine="0"/>
        <w:jc w:val="left"/>
        <w:rPr>
          <w:sz w:val="18"/>
        </w:rPr>
      </w:pPr>
      <w:r>
        <w:rPr>
          <w:sz w:val="18"/>
        </w:rPr>
        <w:t>甲</w:t>
      </w:r>
      <w:r>
        <w:rPr>
          <w:sz w:val="18"/>
        </w:rPr>
        <w:tab/>
      </w:r>
      <w:r>
        <w:rPr>
          <w:position w:val="1"/>
          <w:sz w:val="18"/>
        </w:rPr>
        <w:t>乙</w:t>
      </w:r>
    </w:p>
    <w:p>
      <w:pPr>
        <w:spacing w:before="156"/>
        <w:ind w:left="5972" w:right="0" w:firstLine="0"/>
        <w:jc w:val="lef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20</w:t>
      </w:r>
    </w:p>
    <w:p>
      <w:pPr>
        <w:spacing w:after="0"/>
        <w:jc w:val="left"/>
        <w:rPr>
          <w:rFonts w:ascii="Times New Roman" w:eastAsia="Times New Roman"/>
          <w:sz w:val="18"/>
        </w:rPr>
        <w:sectPr>
          <w:type w:val="continuous"/>
          <w:pgSz w:w="10320" w:h="14580"/>
          <w:pgMar w:top="1060" w:right="620" w:bottom="1360" w:left="720" w:header="720" w:footer="720" w:gutter="0"/>
          <w:cols w:space="708"/>
        </w:sectPr>
      </w:pPr>
    </w:p>
    <w:p>
      <w:pPr>
        <w:pStyle w:val="BodyText"/>
        <w:spacing w:before="9"/>
        <w:rPr>
          <w:rFonts w:ascii="Times New Roman"/>
          <w:sz w:val="2"/>
        </w:rPr>
      </w:pPr>
    </w:p>
    <w:p>
      <w:pPr>
        <w:pStyle w:val="BodyText"/>
        <w:spacing w:line="20" w:lineRule="exact"/>
        <w:ind w:left="95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5509260" cy="9525"/>
                <wp:effectExtent l="0" t="0" r="0" b="0"/>
                <wp:docPr id="220" name="组合 39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509260" cy="9525"/>
                          <a:chOff x="0" y="0"/>
                          <a:chExt cx="8676" cy="15"/>
                        </a:xfrm>
                      </wpg:grpSpPr>
                      <wps:wsp xmlns:wps="http://schemas.microsoft.com/office/word/2010/wordprocessingShape">
                        <wps:cNvPr id="219" name="直线 391"/>
                        <wps:cNvSpPr/>
                        <wps:spPr>
                          <a:xfrm>
                            <a:off x="0" y="7"/>
                            <a:ext cx="8676" cy="0"/>
                          </a:xfrm>
                          <a:prstGeom prst="line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90" o:spid="_x0000_i1413" style="width:433.8pt;height:0.75pt" coordsize="8676,15">
                <o:lock v:ext="edit" aspectratio="f"/>
                <v:line id="直线 391" o:spid="_x0000_s1414" style="position:absolute" from="0,140" to="173520,140" coordsize="21600,21600" stroked="t" strokecolor="black">
                  <v:stroke joinstyle="round"/>
                  <o:lock v:ext="edit" aspectratio="f"/>
                </v:line>
                <w10:anchorlock/>
              </v:group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11" w:after="0" w:line="304" w:lineRule="auto"/>
        <w:ind w:left="557" w:right="223" w:hanging="426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4363720</wp:posOffset>
                </wp:positionH>
                <wp:positionV relativeFrom="paragraph">
                  <wp:posOffset>487680</wp:posOffset>
                </wp:positionV>
                <wp:extent cx="1127125" cy="1158240"/>
                <wp:effectExtent l="0" t="0" r="15875" b="3810"/>
                <wp:wrapNone/>
                <wp:docPr id="88" name="任意多边形 39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127125" cy="1158240"/>
                        </a:xfrm>
                        <a:custGeom>
                          <a:avLst/>
                          <a:gdLst/>
                          <a:pathLst>
                            <a:path fill="norm" h="1824" w="1775" stroke="1">
                              <a:moveTo>
                                <a:pt x="80" y="200"/>
                              </a:moveTo>
                              <a:lnTo>
                                <a:pt x="74" y="170"/>
                              </a:lnTo>
                              <a:lnTo>
                                <a:pt x="40" y="0"/>
                              </a:lnTo>
                              <a:lnTo>
                                <a:pt x="0" y="200"/>
                              </a:lnTo>
                              <a:lnTo>
                                <a:pt x="30" y="200"/>
                              </a:lnTo>
                              <a:lnTo>
                                <a:pt x="30" y="1790"/>
                              </a:lnTo>
                              <a:lnTo>
                                <a:pt x="34" y="1794"/>
                              </a:lnTo>
                              <a:lnTo>
                                <a:pt x="46" y="1794"/>
                              </a:lnTo>
                              <a:lnTo>
                                <a:pt x="50" y="1790"/>
                              </a:lnTo>
                              <a:lnTo>
                                <a:pt x="50" y="200"/>
                              </a:lnTo>
                              <a:lnTo>
                                <a:pt x="80" y="200"/>
                              </a:lnTo>
                              <a:moveTo>
                                <a:pt x="1775" y="1784"/>
                              </a:moveTo>
                              <a:lnTo>
                                <a:pt x="1725" y="1774"/>
                              </a:lnTo>
                              <a:lnTo>
                                <a:pt x="1575" y="1744"/>
                              </a:lnTo>
                              <a:lnTo>
                                <a:pt x="1575" y="1774"/>
                              </a:lnTo>
                              <a:lnTo>
                                <a:pt x="110" y="1774"/>
                              </a:lnTo>
                              <a:lnTo>
                                <a:pt x="106" y="1778"/>
                              </a:lnTo>
                              <a:lnTo>
                                <a:pt x="106" y="1790"/>
                              </a:lnTo>
                              <a:lnTo>
                                <a:pt x="110" y="1794"/>
                              </a:lnTo>
                              <a:lnTo>
                                <a:pt x="1575" y="1794"/>
                              </a:lnTo>
                              <a:lnTo>
                                <a:pt x="1575" y="1824"/>
                              </a:lnTo>
                              <a:lnTo>
                                <a:pt x="1725" y="1794"/>
                              </a:lnTo>
                              <a:lnTo>
                                <a:pt x="1775" y="1784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92" o:spid="_x0000_s1415" style="width:88.75pt;height:91.2pt;margin-top:38.4pt;margin-left:343.6pt;mso-height-relative:page;mso-position-horizontal-relative:page;mso-width-relative:page;position:absolute;z-index:-251629568" coordsize="1775,1824" o:spt="100" adj="-11796480,,5400" path="m80,200l74,170,40,,,200,30,200,30,1790,34,1794,46,1794,50,1790,50,200,80,200m1775,1784l1725,1774,1575,1744,1575,1774,110,1774,106,1778,106,1790,110,1794,1575,1794,1575,1824,1725,1794,1775,1784e" filled="t" fillcolor="black" stroked="f">
                <v:stroke joinstyle="miter"/>
                <o:lock v:ext="edit" aspectratio="f"/>
              </v:shape>
            </w:pict>
          </mc:Fallback>
        </mc:AlternateContent>
      </w:r>
      <w:r>
        <w:rPr>
          <w:spacing w:val="-5"/>
          <w:sz w:val="21"/>
        </w:rPr>
        <w:t xml:space="preserve">小叶和小东用伏安法测量额定电压为 </w:t>
      </w:r>
      <w:r>
        <w:rPr>
          <w:rFonts w:ascii="Times New Roman" w:eastAsia="Times New Roman"/>
          <w:sz w:val="21"/>
        </w:rPr>
        <w:t>2.5V</w:t>
      </w:r>
      <w:r>
        <w:rPr>
          <w:rFonts w:ascii="Times New Roman" w:eastAsia="Times New Roman"/>
          <w:spacing w:val="16"/>
          <w:sz w:val="21"/>
        </w:rPr>
        <w:t xml:space="preserve"> </w:t>
      </w:r>
      <w:r>
        <w:rPr>
          <w:spacing w:val="-9"/>
          <w:sz w:val="21"/>
        </w:rPr>
        <w:t>小灯泡在不同电压下工作的电功率。已知电源两</w:t>
      </w:r>
      <w:r>
        <w:rPr>
          <w:spacing w:val="-14"/>
          <w:sz w:val="21"/>
        </w:rPr>
        <w:t xml:space="preserve">端电压恒为 </w:t>
      </w:r>
      <w:r>
        <w:rPr>
          <w:rFonts w:ascii="Times New Roman" w:eastAsia="Times New Roman"/>
          <w:sz w:val="21"/>
        </w:rPr>
        <w:t>6V</w:t>
      </w:r>
      <w:r>
        <w:rPr>
          <w:sz w:val="21"/>
        </w:rPr>
        <w:t>。</w:t>
      </w:r>
    </w:p>
    <w:p>
      <w:pPr>
        <w:spacing w:after="0" w:line="304" w:lineRule="auto"/>
        <w:jc w:val="left"/>
        <w:rPr>
          <w:sz w:val="21"/>
        </w:rPr>
        <w:sectPr>
          <w:pgSz w:w="10320" w:h="14580"/>
          <w:pgMar w:top="1060" w:right="620" w:bottom="1400" w:left="720" w:header="871" w:footer="1179" w:gutter="0"/>
          <w:cols w:space="708"/>
        </w:sectPr>
      </w:pPr>
    </w:p>
    <w:p>
      <w:pPr>
        <w:pStyle w:val="BodyText"/>
        <w:rPr>
          <w:sz w:val="20"/>
        </w:rPr>
      </w:pPr>
    </w:p>
    <w:p>
      <w:pPr>
        <w:spacing w:before="132"/>
        <w:ind w:left="0" w:right="5" w:firstLine="0"/>
        <w:jc w:val="right"/>
        <w:rPr>
          <w:rFonts w:ascii="Times New Roman"/>
          <w:sz w:val="18"/>
        </w:rPr>
      </w:pPr>
      <w: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page">
                  <wp:posOffset>1188720</wp:posOffset>
                </wp:positionH>
                <wp:positionV relativeFrom="paragraph">
                  <wp:posOffset>-67310</wp:posOffset>
                </wp:positionV>
                <wp:extent cx="2508885" cy="1409700"/>
                <wp:effectExtent l="635" t="0" r="5080" b="0"/>
                <wp:wrapNone/>
                <wp:docPr id="445" name="组合 39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508885" cy="1409700"/>
                          <a:chOff x="1873" y="-107"/>
                          <a:chExt cx="3951" cy="2220"/>
                        </a:xfrm>
                      </wpg:grpSpPr>
                      <pic:pic xmlns:pic="http://schemas.openxmlformats.org/drawingml/2006/picture">
                        <pic:nvPicPr>
                          <pic:cNvPr id="437" name="图片 39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1872" y="-107"/>
                            <a:ext cx="3951" cy="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38" name="文本框 395"/>
                        <wps:cNvSpPr txBox="1"/>
                        <wps:spPr>
                          <a:xfrm>
                            <a:off x="3975" y="31"/>
                            <a:ext cx="12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S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39" name="文本框 396"/>
                        <wps:cNvSpPr txBox="1"/>
                        <wps:spPr>
                          <a:xfrm>
                            <a:off x="5065" y="-65"/>
                            <a:ext cx="13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8"/>
                                </w:rPr>
                                <w:t>L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40" name="文本框 397"/>
                        <wps:cNvSpPr txBox="1"/>
                        <wps:spPr>
                          <a:xfrm>
                            <a:off x="2369" y="1025"/>
                            <a:ext cx="12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41" name="文本框 398"/>
                        <wps:cNvSpPr txBox="1"/>
                        <wps:spPr>
                          <a:xfrm>
                            <a:off x="3346" y="944"/>
                            <a:ext cx="200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80" w:lineRule="exact"/>
                                <w:ind w:left="0" w:right="0" w:firstLine="0"/>
                                <w:jc w:val="left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18"/>
                                </w:rPr>
                                <w:t>－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42" name="文本框 399"/>
                        <wps:cNvSpPr txBox="1"/>
                        <wps:spPr>
                          <a:xfrm>
                            <a:off x="2302" y="838"/>
                            <a:ext cx="1859" cy="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05" w:lineRule="exact"/>
                                <w:ind w:left="0" w:right="18" w:firstLine="0"/>
                                <w:jc w:val="right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18"/>
                                </w:rPr>
                                <w:t>＋</w:t>
                              </w:r>
                            </w:p>
                            <w:p>
                              <w:pPr>
                                <w:spacing w:before="0" w:line="240" w:lineRule="auto"/>
                                <w:rPr>
                                  <w:sz w:val="18"/>
                                </w:rPr>
                              </w:pPr>
                            </w:p>
                            <w:p>
                              <w:pPr>
                                <w:spacing w:before="0" w:line="240" w:lineRule="auto"/>
                                <w:rPr>
                                  <w:sz w:val="23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w w:val="99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43" name="文本框 400"/>
                        <wps:cNvSpPr txBox="1"/>
                        <wps:spPr>
                          <a:xfrm>
                            <a:off x="2830" y="1584"/>
                            <a:ext cx="14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444" name="文本框 401"/>
                        <wps:cNvSpPr txBox="1"/>
                        <wps:spPr>
                          <a:xfrm>
                            <a:off x="3481" y="1913"/>
                            <a:ext cx="428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18"/>
                                </w:rPr>
                              </w:pPr>
                              <w:r>
                                <w:rPr>
                                  <w:spacing w:val="-22"/>
                                  <w:sz w:val="18"/>
                                </w:rPr>
                                <w:t xml:space="preserve">图 </w:t>
                              </w:r>
                              <w:r>
                                <w:rPr>
                                  <w:rFonts w:ascii="Times New Roman" w:eastAsia="Times New Roman"/>
                                  <w:sz w:val="18"/>
                                </w:rPr>
                                <w:t>21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93" o:spid="_x0000_s1416" style="width:197.55pt;height:111pt;margin-top:-5.3pt;margin-left:93.6pt;mso-height-relative:page;mso-position-horizontal-relative:page;mso-width-relative:page;position:absolute;z-index:251719680" coordorigin="1873,-107" coordsize="3951,2220">
                <o:lock v:ext="edit" aspectratio="f"/>
                <v:shape id="图片 394" o:spid="_x0000_s1417" type="#_x0000_t75" style="width:3951;height:2180;left:1872;position:absolute;top:-107" coordsize="21600,21600" o:preferrelative="t" filled="f" stroked="f">
                  <v:imagedata r:id="rId70" o:title=""/>
                  <o:lock v:ext="edit" aspectratio="t"/>
                </v:shape>
                <v:shape id="文本框 395" o:spid="_x0000_s1418" type="#_x0000_t202" style="width:121;height:200;left:3975;position:absolute;top:31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S</w:t>
                        </w:r>
                      </w:p>
                    </w:txbxContent>
                  </v:textbox>
                </v:shape>
                <v:shape id="文本框 396" o:spid="_x0000_s1419" type="#_x0000_t202" style="width:130;height:200;left:5065;position:absolute;top:-65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sz w:val="18"/>
                          </w:rPr>
                          <w:t>L</w:t>
                        </w:r>
                      </w:p>
                    </w:txbxContent>
                  </v:textbox>
                </v:shape>
                <v:shape id="文本框 397" o:spid="_x0000_s1420" type="#_x0000_t202" style="width:121;height:200;left:2369;position:absolute;top:1025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P</w:t>
                        </w:r>
                      </w:p>
                    </w:txbxContent>
                  </v:textbox>
                </v:shape>
                <v:shape id="文本框 398" o:spid="_x0000_s1421" type="#_x0000_t202" style="width:200;height:180;left:3346;position:absolute;top:944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80" w:lineRule="exact"/>
                          <w:ind w:left="0" w:right="0" w:firstLine="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99"/>
                            <w:sz w:val="18"/>
                          </w:rPr>
                          <w:t>－</w:t>
                        </w:r>
                      </w:p>
                    </w:txbxContent>
                  </v:textbox>
                </v:shape>
                <v:shape id="文本框 399" o:spid="_x0000_s1422" type="#_x0000_t202" style="width:1859;height:938;left:2302;position:absolute;top:838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05" w:lineRule="exact"/>
                          <w:ind w:left="0" w:right="18" w:firstLine="0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99"/>
                            <w:sz w:val="18"/>
                          </w:rPr>
                          <w:t>＋</w:t>
                        </w:r>
                      </w:p>
                      <w:p>
                        <w:pPr>
                          <w:spacing w:before="0" w:line="240" w:lineRule="auto"/>
                          <w:rPr>
                            <w:sz w:val="18"/>
                          </w:rPr>
                        </w:pPr>
                      </w:p>
                      <w:p>
                        <w:pPr>
                          <w:spacing w:before="0" w:line="240" w:lineRule="auto"/>
                          <w:rPr>
                            <w:sz w:val="23"/>
                          </w:rPr>
                        </w:pPr>
                      </w:p>
                      <w:p>
                        <w:pPr>
                          <w:spacing w:before="0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文本框 400" o:spid="_x0000_s1423" type="#_x0000_t202" style="width:141;height:200;left:2830;position:absolute;top:1584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文本框 401" o:spid="_x0000_s1424" type="#_x0000_t202" style="width:428;height:200;left:3481;position:absolute;top:191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18"/>
                          </w:rPr>
                        </w:pPr>
                        <w:r>
                          <w:rPr>
                            <w:spacing w:val="-22"/>
                            <w:sz w:val="18"/>
                          </w:rPr>
                          <w:t xml:space="preserve">图 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>21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sz w:val="18"/>
        </w:rPr>
        <w:t>0.4</w:t>
      </w:r>
    </w:p>
    <w:p>
      <w:pPr>
        <w:spacing w:before="160"/>
        <w:ind w:left="0" w:right="0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0.3</w:t>
      </w:r>
    </w:p>
    <w:p>
      <w:pPr>
        <w:spacing w:before="151"/>
        <w:ind w:left="0" w:right="0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0.2</w:t>
      </w:r>
    </w:p>
    <w:p>
      <w:pPr>
        <w:spacing w:before="141"/>
        <w:ind w:left="0" w:right="0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0.1</w:t>
      </w:r>
    </w:p>
    <w:p>
      <w:pPr>
        <w:spacing w:before="108"/>
        <w:ind w:left="102" w:right="0" w:firstLine="0"/>
        <w:jc w:val="left"/>
        <w:rPr>
          <w:rFonts w:ascii="Times New Roman"/>
          <w:sz w:val="18"/>
        </w:rPr>
      </w:pPr>
      <w:r>
        <w:br w:type="column"/>
      </w:r>
      <w:r>
        <w:rPr>
          <w:rFonts w:ascii="Times New Roman"/>
          <w:i/>
          <w:sz w:val="18"/>
        </w:rPr>
        <w:t>I</w:t>
      </w:r>
      <w:r>
        <w:rPr>
          <w:rFonts w:ascii="Times New Roman"/>
          <w:sz w:val="18"/>
        </w:rPr>
        <w:t>/A</w:t>
      </w:r>
    </w:p>
    <w:p>
      <w:pPr>
        <w:pStyle w:val="BodyText"/>
        <w:rPr>
          <w:rFonts w:ascii="Times New Roman"/>
          <w:sz w:val="20"/>
        </w:rPr>
      </w:pPr>
      <w:r>
        <w:br w:type="column"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/>
        <w:rPr>
          <w:rFonts w:ascii="Times New Roman"/>
          <w:sz w:val="27"/>
        </w:rPr>
      </w:pPr>
    </w:p>
    <w:p>
      <w:pPr>
        <w:spacing w:before="0"/>
        <w:ind w:left="1188" w:right="858" w:firstLine="0"/>
        <w:jc w:val="center"/>
        <w:rPr>
          <w:rFonts w:ascii="Times New Roman"/>
          <w:sz w:val="18"/>
        </w:rPr>
      </w:pP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page">
                  <wp:posOffset>4394200</wp:posOffset>
                </wp:positionH>
                <wp:positionV relativeFrom="paragraph">
                  <wp:posOffset>-445770</wp:posOffset>
                </wp:positionV>
                <wp:extent cx="913130" cy="544195"/>
                <wp:effectExtent l="5080" t="6350" r="15240" b="20955"/>
                <wp:wrapNone/>
                <wp:docPr id="436" name="任意多边形 40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913130" cy="544195"/>
                        </a:xfrm>
                        <a:custGeom>
                          <a:avLst/>
                          <a:gdLst/>
                          <a:pathLst>
                            <a:path fill="norm" h="857" w="1438" stroke="1">
                              <a:moveTo>
                                <a:pt x="0" y="857"/>
                              </a:moveTo>
                              <a:lnTo>
                                <a:pt x="33" y="818"/>
                              </a:lnTo>
                              <a:lnTo>
                                <a:pt x="77" y="764"/>
                              </a:lnTo>
                              <a:lnTo>
                                <a:pt x="130" y="700"/>
                              </a:lnTo>
                              <a:lnTo>
                                <a:pt x="188" y="632"/>
                              </a:lnTo>
                              <a:lnTo>
                                <a:pt x="248" y="563"/>
                              </a:lnTo>
                              <a:lnTo>
                                <a:pt x="305" y="501"/>
                              </a:lnTo>
                              <a:lnTo>
                                <a:pt x="356" y="450"/>
                              </a:lnTo>
                              <a:lnTo>
                                <a:pt x="421" y="393"/>
                              </a:lnTo>
                              <a:lnTo>
                                <a:pt x="484" y="345"/>
                              </a:lnTo>
                              <a:lnTo>
                                <a:pt x="545" y="305"/>
                              </a:lnTo>
                              <a:lnTo>
                                <a:pt x="604" y="269"/>
                              </a:lnTo>
                              <a:lnTo>
                                <a:pt x="660" y="238"/>
                              </a:lnTo>
                              <a:lnTo>
                                <a:pt x="724" y="206"/>
                              </a:lnTo>
                              <a:lnTo>
                                <a:pt x="784" y="183"/>
                              </a:lnTo>
                              <a:lnTo>
                                <a:pt x="843" y="165"/>
                              </a:lnTo>
                              <a:lnTo>
                                <a:pt x="905" y="145"/>
                              </a:lnTo>
                              <a:lnTo>
                                <a:pt x="972" y="122"/>
                              </a:lnTo>
                              <a:lnTo>
                                <a:pt x="1043" y="100"/>
                              </a:lnTo>
                              <a:lnTo>
                                <a:pt x="1113" y="79"/>
                              </a:lnTo>
                              <a:lnTo>
                                <a:pt x="1182" y="60"/>
                              </a:lnTo>
                              <a:lnTo>
                                <a:pt x="1252" y="42"/>
                              </a:lnTo>
                              <a:lnTo>
                                <a:pt x="1324" y="25"/>
                              </a:lnTo>
                              <a:lnTo>
                                <a:pt x="1388" y="11"/>
                              </a:lnTo>
                              <a:lnTo>
                                <a:pt x="1438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02" o:spid="_x0000_s1425" style="width:71.9pt;height:42.85pt;margin-top:-35.1pt;margin-left:346pt;mso-height-relative:page;mso-position-horizontal-relative:page;mso-width-relative:page;position:absolute;z-index:251717632" coordsize="1438,857" o:spt="100" adj="-11796480,,5400" path="m,857l33,818,77,764,130,700,188,632,248,563,305,501,356,450,421,393,484,345,545,305,604,269,660,238,724,206,784,183,843,165,905,145,972,122,1043,100,1113,79,1182,60,1252,42,1324,25,1388,11,1438,e" filled="f" stroked="t" strokecolor="black">
                <v:stroke joinstyle="round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page">
                  <wp:posOffset>4382135</wp:posOffset>
                </wp:positionH>
                <wp:positionV relativeFrom="paragraph">
                  <wp:posOffset>-803910</wp:posOffset>
                </wp:positionV>
                <wp:extent cx="939800" cy="911225"/>
                <wp:effectExtent l="0" t="0" r="0" b="0"/>
                <wp:wrapNone/>
                <wp:docPr id="446" name="文本框 40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939800" cy="911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03"/>
                              <w:gridCol w:w="169"/>
                              <w:gridCol w:w="176"/>
                              <w:gridCol w:w="185"/>
                              <w:gridCol w:w="183"/>
                              <w:gridCol w:w="178"/>
                              <w:gridCol w:w="184"/>
                              <w:gridCol w:w="178"/>
                            </w:tblGrid>
                            <w:tr>
                              <w:tblPrEx>
                                <w:tblW w:w="0" w:type="auto"/>
                                <w:tblInd w:w="7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  <w:insideH w:val="single" w:sz="6" w:space="0" w:color="000000"/>
                                  <w:insideV w:val="single" w:sz="6" w:space="0" w:color="00000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55"/>
                              </w:trPr>
                              <w:tc>
                                <w:tcPr>
                                  <w:tcW w:w="203" w:type="dxa"/>
                                  <w:tcBorders>
                                    <w:left w:val="nil"/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7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70"/>
                              </w:trPr>
                              <w:tc>
                                <w:tcPr>
                                  <w:tcW w:w="203" w:type="dxa"/>
                                  <w:tcBorders>
                                    <w:top w:val="dashed" w:sz="6" w:space="0" w:color="000000"/>
                                    <w:left w:val="nil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7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58"/>
                              </w:trPr>
                              <w:tc>
                                <w:tcPr>
                                  <w:tcW w:w="203" w:type="dxa"/>
                                  <w:tcBorders>
                                    <w:left w:val="nil"/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7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66"/>
                              </w:trPr>
                              <w:tc>
                                <w:tcPr>
                                  <w:tcW w:w="203" w:type="dxa"/>
                                  <w:tcBorders>
                                    <w:top w:val="dashed" w:sz="6" w:space="0" w:color="000000"/>
                                    <w:left w:val="nil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7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70"/>
                              </w:trPr>
                              <w:tc>
                                <w:tcPr>
                                  <w:tcW w:w="203" w:type="dxa"/>
                                  <w:tcBorders>
                                    <w:left w:val="nil"/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7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54"/>
                              </w:trPr>
                              <w:tc>
                                <w:tcPr>
                                  <w:tcW w:w="203" w:type="dxa"/>
                                  <w:tcBorders>
                                    <w:top w:val="dashed" w:sz="6" w:space="0" w:color="000000"/>
                                    <w:left w:val="nil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7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70"/>
                              </w:trPr>
                              <w:tc>
                                <w:tcPr>
                                  <w:tcW w:w="203" w:type="dxa"/>
                                  <w:tcBorders>
                                    <w:left w:val="nil"/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bottom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left w:val="dashed" w:sz="6" w:space="0" w:color="000000"/>
                                    <w:bottom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0" w:type="auto"/>
                                <w:tblInd w:w="7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55"/>
                              </w:trPr>
                              <w:tc>
                                <w:tcPr>
                                  <w:tcW w:w="203" w:type="dxa"/>
                                  <w:tcBorders>
                                    <w:top w:val="dashed" w:sz="6" w:space="0" w:color="000000"/>
                                    <w:left w:val="nil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" w:type="dxa"/>
                                  <w:tcBorders>
                                    <w:top w:val="dashed" w:sz="6" w:space="0" w:color="000000"/>
                                    <w:righ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dashed" w:sz="6" w:space="0" w:color="000000"/>
                                    <w:left w:val="dashed" w:sz="6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3" o:spid="_x0000_s1426" type="#_x0000_t202" style="width:74pt;height:71.75pt;margin-top:-63.3pt;margin-left:345.05pt;mso-height-relative:page;mso-position-horizontal-relative:page;mso-width-relative:page;position:absolute;z-index:251721728" coordsize="21600,21600" filled="f" stroked="f">
                <o:lock v:ext="edit" aspectratio="f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03"/>
                        <w:gridCol w:w="169"/>
                        <w:gridCol w:w="176"/>
                        <w:gridCol w:w="185"/>
                        <w:gridCol w:w="183"/>
                        <w:gridCol w:w="178"/>
                        <w:gridCol w:w="184"/>
                        <w:gridCol w:w="178"/>
                      </w:tblGrid>
                      <w:tr>
                        <w:tblPrEx>
                          <w:tblW w:w="0" w:type="auto"/>
                          <w:tblInd w:w="7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  <w:insideH w:val="single" w:sz="6" w:space="0" w:color="000000"/>
                            <w:insideV w:val="single" w:sz="6" w:space="0" w:color="00000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55"/>
                        </w:trPr>
                        <w:tc>
                          <w:tcPr>
                            <w:tcW w:w="203" w:type="dxa"/>
                            <w:tcBorders>
                              <w:left w:val="nil"/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69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6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5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3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</w:tr>
                      <w:tr>
                        <w:tblPrEx>
                          <w:tblW w:w="0" w:type="auto"/>
                          <w:tblInd w:w="7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70"/>
                        </w:trPr>
                        <w:tc>
                          <w:tcPr>
                            <w:tcW w:w="203" w:type="dxa"/>
                            <w:tcBorders>
                              <w:top w:val="dashed" w:sz="6" w:space="0" w:color="000000"/>
                              <w:left w:val="nil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69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6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5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3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</w:tr>
                      <w:tr>
                        <w:tblPrEx>
                          <w:tblW w:w="0" w:type="auto"/>
                          <w:tblInd w:w="7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58"/>
                        </w:trPr>
                        <w:tc>
                          <w:tcPr>
                            <w:tcW w:w="203" w:type="dxa"/>
                            <w:tcBorders>
                              <w:left w:val="nil"/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69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6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5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3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</w:tr>
                      <w:tr>
                        <w:tblPrEx>
                          <w:tblW w:w="0" w:type="auto"/>
                          <w:tblInd w:w="7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66"/>
                        </w:trPr>
                        <w:tc>
                          <w:tcPr>
                            <w:tcW w:w="203" w:type="dxa"/>
                            <w:tcBorders>
                              <w:top w:val="dashed" w:sz="6" w:space="0" w:color="000000"/>
                              <w:left w:val="nil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69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6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5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3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</w:tr>
                      <w:tr>
                        <w:tblPrEx>
                          <w:tblW w:w="0" w:type="auto"/>
                          <w:tblInd w:w="7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70"/>
                        </w:trPr>
                        <w:tc>
                          <w:tcPr>
                            <w:tcW w:w="203" w:type="dxa"/>
                            <w:tcBorders>
                              <w:left w:val="nil"/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69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6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5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3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</w:tr>
                      <w:tr>
                        <w:tblPrEx>
                          <w:tblW w:w="0" w:type="auto"/>
                          <w:tblInd w:w="7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54"/>
                        </w:trPr>
                        <w:tc>
                          <w:tcPr>
                            <w:tcW w:w="203" w:type="dxa"/>
                            <w:tcBorders>
                              <w:top w:val="dashed" w:sz="6" w:space="0" w:color="000000"/>
                              <w:left w:val="nil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  <w:tc>
                          <w:tcPr>
                            <w:tcW w:w="169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  <w:tc>
                          <w:tcPr>
                            <w:tcW w:w="176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  <w:tc>
                          <w:tcPr>
                            <w:tcW w:w="185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  <w:tc>
                          <w:tcPr>
                            <w:tcW w:w="183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0" w:type="auto"/>
                          <w:tblInd w:w="7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70"/>
                        </w:trPr>
                        <w:tc>
                          <w:tcPr>
                            <w:tcW w:w="203" w:type="dxa"/>
                            <w:tcBorders>
                              <w:left w:val="nil"/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69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6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5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3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bottom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left w:val="dashed" w:sz="6" w:space="0" w:color="000000"/>
                              <w:bottom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</w:tr>
                      <w:tr>
                        <w:tblPrEx>
                          <w:tblW w:w="0" w:type="auto"/>
                          <w:tblInd w:w="7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55"/>
                        </w:trPr>
                        <w:tc>
                          <w:tcPr>
                            <w:tcW w:w="203" w:type="dxa"/>
                            <w:tcBorders>
                              <w:top w:val="dashed" w:sz="6" w:space="0" w:color="000000"/>
                              <w:left w:val="nil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69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6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5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3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84" w:type="dxa"/>
                            <w:tcBorders>
                              <w:top w:val="dashed" w:sz="6" w:space="0" w:color="000000"/>
                              <w:righ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dashed" w:sz="6" w:space="0" w:color="000000"/>
                              <w:left w:val="dashed" w:sz="6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i/>
          <w:sz w:val="18"/>
        </w:rPr>
        <w:t>U</w:t>
      </w:r>
      <w:r>
        <w:rPr>
          <w:rFonts w:ascii="Times New Roman"/>
          <w:sz w:val="18"/>
        </w:rPr>
        <w:t>/V</w:t>
      </w:r>
    </w:p>
    <w:p>
      <w:pPr>
        <w:spacing w:after="0"/>
        <w:jc w:val="center"/>
        <w:rPr>
          <w:rFonts w:ascii="Times New Roman"/>
          <w:sz w:val="18"/>
        </w:rPr>
        <w:sectPr>
          <w:type w:val="continuous"/>
          <w:pgSz w:w="10320" w:h="14580"/>
          <w:pgMar w:top="1060" w:right="620" w:bottom="1360" w:left="720" w:header="720" w:footer="720" w:gutter="0"/>
          <w:cols w:num="3" w:space="708" w:equalWidth="0">
            <w:col w:w="6162" w:space="40"/>
            <w:col w:w="343" w:space="39"/>
            <w:col w:w="2396"/>
          </w:cols>
        </w:sectPr>
      </w:pPr>
    </w:p>
    <w:p>
      <w:pPr>
        <w:tabs>
          <w:tab w:val="left" w:pos="6527"/>
          <w:tab w:val="left" w:pos="6880"/>
          <w:tab w:val="left" w:pos="7249"/>
          <w:tab w:val="left" w:pos="7581"/>
        </w:tabs>
        <w:spacing w:before="23" w:line="204" w:lineRule="exact"/>
        <w:ind w:left="6128" w:right="0" w:firstLine="0"/>
        <w:jc w:val="left"/>
        <w:rPr>
          <w:rFonts w:ascii="Times New Roman"/>
          <w:sz w:val="18"/>
        </w:rPr>
      </w:pPr>
      <w:r>
        <w:rPr>
          <w:rFonts w:ascii="Times New Roman"/>
          <w:position w:val="1"/>
          <w:sz w:val="18"/>
        </w:rPr>
        <w:t>0</w:t>
      </w:r>
      <w:r>
        <w:rPr>
          <w:rFonts w:ascii="Times New Roman"/>
          <w:position w:val="1"/>
          <w:sz w:val="18"/>
        </w:rPr>
        <w:tab/>
      </w:r>
      <w:r>
        <w:rPr>
          <w:rFonts w:ascii="Times New Roman"/>
          <w:sz w:val="18"/>
        </w:rPr>
        <w:t>1</w:t>
      </w:r>
      <w:r>
        <w:rPr>
          <w:rFonts w:ascii="Times New Roman"/>
          <w:sz w:val="18"/>
        </w:rPr>
        <w:tab/>
      </w:r>
      <w:r>
        <w:rPr>
          <w:rFonts w:ascii="Times New Roman"/>
          <w:sz w:val="18"/>
        </w:rPr>
        <w:t>2</w:t>
      </w:r>
      <w:r>
        <w:rPr>
          <w:rFonts w:ascii="Times New Roman"/>
          <w:sz w:val="18"/>
        </w:rPr>
        <w:tab/>
      </w:r>
      <w:r>
        <w:rPr>
          <w:rFonts w:ascii="Times New Roman"/>
          <w:sz w:val="18"/>
        </w:rPr>
        <w:t>3</w:t>
      </w:r>
      <w:r>
        <w:rPr>
          <w:rFonts w:ascii="Times New Roman"/>
          <w:sz w:val="18"/>
        </w:rPr>
        <w:tab/>
      </w:r>
      <w:r>
        <w:rPr>
          <w:rFonts w:ascii="Times New Roman"/>
          <w:sz w:val="18"/>
        </w:rPr>
        <w:t>4</w:t>
      </w:r>
    </w:p>
    <w:p>
      <w:pPr>
        <w:spacing w:before="0" w:line="217" w:lineRule="exact"/>
        <w:ind w:left="6813" w:right="0" w:firstLine="0"/>
        <w:jc w:val="lef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22</w:t>
      </w:r>
    </w:p>
    <w:p>
      <w:pPr>
        <w:pStyle w:val="BodyText"/>
        <w:spacing w:before="1"/>
        <w:rPr>
          <w:rFonts w:ascii="Times New Roman"/>
          <w:sz w:val="25"/>
        </w:rPr>
      </w:pPr>
    </w:p>
    <w:p>
      <w:pPr>
        <w:pStyle w:val="ListParagraph"/>
        <w:numPr>
          <w:ilvl w:val="0"/>
          <w:numId w:val="8"/>
        </w:numPr>
        <w:tabs>
          <w:tab w:val="left" w:pos="1082"/>
        </w:tabs>
        <w:spacing w:before="78" w:after="0" w:line="240" w:lineRule="auto"/>
        <w:ind w:left="1081" w:right="0" w:hanging="530"/>
        <w:jc w:val="left"/>
        <w:rPr>
          <w:sz w:val="21"/>
        </w:rPr>
      </w:pPr>
      <w:r>
        <w:rPr>
          <w:spacing w:val="-7"/>
          <w:sz w:val="21"/>
        </w:rPr>
        <w:t xml:space="preserve">请根据实验要求完成实物电路图 </w:t>
      </w:r>
      <w:r>
        <w:rPr>
          <w:rFonts w:ascii="Times New Roman" w:eastAsia="Times New Roman"/>
          <w:sz w:val="21"/>
        </w:rPr>
        <w:t>21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2"/>
          <w:sz w:val="21"/>
        </w:rPr>
        <w:t>的连接。</w:t>
      </w:r>
    </w:p>
    <w:p>
      <w:pPr>
        <w:pStyle w:val="ListParagraph"/>
        <w:numPr>
          <w:ilvl w:val="0"/>
          <w:numId w:val="8"/>
        </w:numPr>
        <w:tabs>
          <w:tab w:val="left" w:pos="1082"/>
          <w:tab w:val="left" w:pos="6308"/>
        </w:tabs>
        <w:spacing w:before="72" w:after="0" w:line="240" w:lineRule="auto"/>
        <w:ind w:left="1081" w:right="0" w:hanging="530"/>
        <w:jc w:val="left"/>
        <w:rPr>
          <w:sz w:val="21"/>
        </w:rPr>
      </w:pPr>
      <w:r>
        <w:rPr>
          <w:spacing w:val="-17"/>
          <w:sz w:val="21"/>
        </w:rPr>
        <w:t>开</w:t>
      </w:r>
      <w:r>
        <w:rPr>
          <w:spacing w:val="31"/>
          <w:sz w:val="21"/>
        </w:rPr>
        <w:t>关</w:t>
      </w:r>
      <w:r>
        <w:rPr>
          <w:rFonts w:ascii="Times New Roman" w:eastAsia="Times New Roman" w:hAnsi="Times New Roman"/>
          <w:sz w:val="21"/>
        </w:rPr>
        <w:t>S</w:t>
      </w:r>
      <w:r>
        <w:rPr>
          <w:rFonts w:ascii="Times New Roman" w:eastAsia="Times New Roman" w:hAnsi="Times New Roman"/>
          <w:spacing w:val="-6"/>
          <w:sz w:val="21"/>
        </w:rPr>
        <w:t xml:space="preserve"> </w:t>
      </w:r>
      <w:r>
        <w:rPr>
          <w:spacing w:val="-17"/>
          <w:sz w:val="21"/>
        </w:rPr>
        <w:t>闭合前，</w:t>
      </w:r>
      <w:r>
        <w:rPr>
          <w:spacing w:val="31"/>
          <w:sz w:val="21"/>
        </w:rPr>
        <w:t>图</w:t>
      </w:r>
      <w:r>
        <w:rPr>
          <w:rFonts w:ascii="Times New Roman" w:eastAsia="Times New Roman" w:hAnsi="Times New Roman"/>
          <w:spacing w:val="-4"/>
          <w:sz w:val="21"/>
        </w:rPr>
        <w:t>21</w:t>
      </w:r>
      <w:r>
        <w:rPr>
          <w:rFonts w:ascii="Times New Roman" w:eastAsia="Times New Roman" w:hAnsi="Times New Roman"/>
          <w:spacing w:val="-7"/>
          <w:sz w:val="21"/>
        </w:rPr>
        <w:t xml:space="preserve"> </w:t>
      </w:r>
      <w:r>
        <w:rPr>
          <w:spacing w:val="-17"/>
          <w:sz w:val="21"/>
        </w:rPr>
        <w:t>中滑动变阻器的滑</w:t>
      </w:r>
      <w:r>
        <w:rPr>
          <w:spacing w:val="29"/>
          <w:sz w:val="21"/>
        </w:rPr>
        <w:t>片</w:t>
      </w:r>
      <w:r>
        <w:rPr>
          <w:rFonts w:ascii="Times New Roman" w:eastAsia="Times New Roman" w:hAnsi="Times New Roman"/>
          <w:sz w:val="21"/>
        </w:rPr>
        <w:t>P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pacing w:val="-17"/>
          <w:sz w:val="21"/>
        </w:rPr>
        <w:t>应</w:t>
      </w:r>
      <w:r>
        <w:rPr>
          <w:spacing w:val="-20"/>
          <w:sz w:val="21"/>
        </w:rPr>
        <w:t>移</w:t>
      </w:r>
      <w:r>
        <w:rPr>
          <w:spacing w:val="-15"/>
          <w:sz w:val="21"/>
        </w:rPr>
        <w:t>至</w:t>
      </w:r>
      <w:r>
        <w:rPr>
          <w:spacing w:val="-15"/>
          <w:sz w:val="21"/>
          <w:u w:val="single"/>
        </w:rPr>
        <w:t xml:space="preserve"> </w:t>
      </w:r>
      <w:r>
        <w:rPr>
          <w:spacing w:val="-15"/>
          <w:sz w:val="21"/>
          <w:u w:val="single"/>
        </w:rPr>
        <w:tab/>
      </w:r>
      <w:r>
        <w:rPr>
          <w:spacing w:val="-25"/>
          <w:sz w:val="21"/>
        </w:rPr>
        <w:t>端</w:t>
      </w:r>
      <w:r>
        <w:rPr>
          <w:spacing w:val="-27"/>
          <w:sz w:val="21"/>
        </w:rPr>
        <w:t>（</w:t>
      </w:r>
      <w:r>
        <w:rPr>
          <w:spacing w:val="-25"/>
          <w:sz w:val="21"/>
        </w:rPr>
        <w:t>选</w:t>
      </w:r>
      <w:r>
        <w:rPr>
          <w:spacing w:val="-26"/>
          <w:sz w:val="21"/>
        </w:rPr>
        <w:t>填</w:t>
      </w:r>
      <w:r>
        <w:rPr>
          <w:spacing w:val="-6"/>
          <w:sz w:val="21"/>
        </w:rPr>
        <w:t>“</w:t>
      </w:r>
      <w:r>
        <w:rPr>
          <w:rFonts w:ascii="Times New Roman" w:eastAsia="Times New Roman" w:hAnsi="Times New Roman"/>
          <w:spacing w:val="-6"/>
          <w:sz w:val="21"/>
        </w:rPr>
        <w:t>A</w:t>
      </w:r>
      <w:r>
        <w:rPr>
          <w:spacing w:val="-6"/>
          <w:sz w:val="21"/>
        </w:rPr>
        <w:t>”</w:t>
      </w:r>
      <w:r>
        <w:rPr>
          <w:spacing w:val="-24"/>
          <w:sz w:val="21"/>
        </w:rPr>
        <w:t>或</w:t>
      </w:r>
      <w:r>
        <w:rPr>
          <w:spacing w:val="-11"/>
          <w:sz w:val="21"/>
        </w:rPr>
        <w:t>“</w:t>
      </w:r>
      <w:r>
        <w:rPr>
          <w:rFonts w:ascii="Times New Roman" w:eastAsia="Times New Roman" w:hAnsi="Times New Roman"/>
          <w:spacing w:val="-11"/>
          <w:sz w:val="21"/>
        </w:rPr>
        <w:t>B</w:t>
      </w:r>
      <w:r>
        <w:rPr>
          <w:spacing w:val="-11"/>
          <w:sz w:val="21"/>
        </w:rPr>
        <w:t>”）</w:t>
      </w:r>
      <w:r>
        <w:rPr>
          <w:spacing w:val="-24"/>
          <w:sz w:val="21"/>
        </w:rPr>
        <w:t>。</w:t>
      </w:r>
    </w:p>
    <w:p>
      <w:pPr>
        <w:pStyle w:val="ListParagraph"/>
        <w:numPr>
          <w:ilvl w:val="0"/>
          <w:numId w:val="8"/>
        </w:numPr>
        <w:tabs>
          <w:tab w:val="left" w:pos="1087"/>
          <w:tab w:val="left" w:pos="6337"/>
        </w:tabs>
        <w:spacing w:before="72" w:after="0" w:line="304" w:lineRule="auto"/>
        <w:ind w:left="1085" w:right="223" w:hanging="528"/>
        <w:jc w:val="left"/>
        <w:rPr>
          <w:sz w:val="21"/>
        </w:rPr>
      </w:pPr>
      <w:r>
        <w:rPr>
          <w:sz w:val="21"/>
        </w:rPr>
        <w:t>小</w:t>
      </w:r>
      <w:r>
        <w:rPr>
          <w:spacing w:val="-3"/>
          <w:sz w:val="21"/>
        </w:rPr>
        <w:t>东</w:t>
      </w:r>
      <w:r>
        <w:rPr>
          <w:sz w:val="21"/>
        </w:rPr>
        <w:t>连</w:t>
      </w:r>
      <w:r>
        <w:rPr>
          <w:spacing w:val="-3"/>
          <w:sz w:val="21"/>
        </w:rPr>
        <w:t>接</w:t>
      </w:r>
      <w:r>
        <w:rPr>
          <w:sz w:val="21"/>
        </w:rPr>
        <w:t>好</w:t>
      </w:r>
      <w:r>
        <w:rPr>
          <w:spacing w:val="-3"/>
          <w:sz w:val="21"/>
        </w:rPr>
        <w:t>实</w:t>
      </w:r>
      <w:r>
        <w:rPr>
          <w:sz w:val="21"/>
        </w:rPr>
        <w:t>验</w:t>
      </w:r>
      <w:r>
        <w:rPr>
          <w:spacing w:val="-3"/>
          <w:sz w:val="21"/>
        </w:rPr>
        <w:t>电路</w:t>
      </w:r>
      <w:r>
        <w:rPr>
          <w:spacing w:val="-13"/>
          <w:sz w:val="21"/>
        </w:rPr>
        <w:t>，</w:t>
      </w:r>
      <w:r>
        <w:rPr>
          <w:spacing w:val="-3"/>
          <w:sz w:val="21"/>
        </w:rPr>
        <w:t>检</w:t>
      </w:r>
      <w:r>
        <w:rPr>
          <w:sz w:val="21"/>
        </w:rPr>
        <w:t>查</w:t>
      </w:r>
      <w:r>
        <w:rPr>
          <w:spacing w:val="-3"/>
          <w:sz w:val="21"/>
        </w:rPr>
        <w:t>连</w:t>
      </w:r>
      <w:r>
        <w:rPr>
          <w:sz w:val="21"/>
        </w:rPr>
        <w:t>接</w:t>
      </w:r>
      <w:r>
        <w:rPr>
          <w:spacing w:val="-3"/>
          <w:sz w:val="21"/>
        </w:rPr>
        <w:t>无</w:t>
      </w:r>
      <w:r>
        <w:rPr>
          <w:sz w:val="21"/>
        </w:rPr>
        <w:t>误</w:t>
      </w:r>
      <w:r>
        <w:rPr>
          <w:spacing w:val="-3"/>
          <w:sz w:val="21"/>
        </w:rPr>
        <w:t>后</w:t>
      </w:r>
      <w:r>
        <w:rPr>
          <w:spacing w:val="-13"/>
          <w:sz w:val="21"/>
        </w:rPr>
        <w:t>，</w:t>
      </w:r>
      <w:r>
        <w:rPr>
          <w:spacing w:val="-3"/>
          <w:sz w:val="21"/>
        </w:rPr>
        <w:t>闭合</w:t>
      </w:r>
      <w:r>
        <w:rPr>
          <w:sz w:val="21"/>
        </w:rPr>
        <w:t>开关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/>
          <w:spacing w:val="-9"/>
          <w:sz w:val="21"/>
        </w:rPr>
        <w:t>S</w:t>
      </w:r>
      <w:r>
        <w:rPr>
          <w:spacing w:val="-9"/>
          <w:sz w:val="21"/>
        </w:rPr>
        <w:t>，</w:t>
      </w:r>
      <w:r>
        <w:rPr>
          <w:sz w:val="21"/>
        </w:rPr>
        <w:t>却</w:t>
      </w:r>
      <w:r>
        <w:rPr>
          <w:spacing w:val="-3"/>
          <w:sz w:val="21"/>
        </w:rPr>
        <w:t>发</w:t>
      </w:r>
      <w:r>
        <w:rPr>
          <w:sz w:val="21"/>
        </w:rPr>
        <w:t>现</w:t>
      </w:r>
      <w:r>
        <w:rPr>
          <w:spacing w:val="-3"/>
          <w:sz w:val="21"/>
        </w:rPr>
        <w:t>灯</w:t>
      </w:r>
      <w:r>
        <w:rPr>
          <w:sz w:val="21"/>
        </w:rPr>
        <w:t>泡不</w:t>
      </w:r>
      <w:r>
        <w:rPr>
          <w:spacing w:val="-3"/>
          <w:sz w:val="21"/>
        </w:rPr>
        <w:t>发</w:t>
      </w:r>
      <w:r>
        <w:rPr>
          <w:sz w:val="21"/>
        </w:rPr>
        <w:t>光</w:t>
      </w:r>
      <w:r>
        <w:rPr>
          <w:spacing w:val="-15"/>
          <w:sz w:val="21"/>
        </w:rPr>
        <w:t>，</w:t>
      </w:r>
      <w:r>
        <w:rPr>
          <w:sz w:val="21"/>
        </w:rPr>
        <w:t>电</w:t>
      </w:r>
      <w:r>
        <w:rPr>
          <w:spacing w:val="-3"/>
          <w:sz w:val="21"/>
        </w:rPr>
        <w:t>流</w:t>
      </w:r>
      <w:r>
        <w:rPr>
          <w:sz w:val="21"/>
        </w:rPr>
        <w:t>表无示数</w:t>
      </w:r>
      <w:r>
        <w:rPr>
          <w:spacing w:val="-3"/>
          <w:sz w:val="21"/>
        </w:rPr>
        <w:t>，</w:t>
      </w:r>
      <w:r>
        <w:rPr>
          <w:sz w:val="21"/>
        </w:rPr>
        <w:t>电</w:t>
      </w:r>
      <w:r>
        <w:rPr>
          <w:spacing w:val="-3"/>
          <w:sz w:val="21"/>
        </w:rPr>
        <w:t>压</w:t>
      </w:r>
      <w:r>
        <w:rPr>
          <w:sz w:val="21"/>
        </w:rPr>
        <w:t>表</w:t>
      </w:r>
      <w:r>
        <w:rPr>
          <w:spacing w:val="-3"/>
          <w:sz w:val="21"/>
        </w:rPr>
        <w:t>指</w:t>
      </w:r>
      <w:r>
        <w:rPr>
          <w:sz w:val="21"/>
        </w:rPr>
        <w:t>针</w:t>
      </w:r>
      <w:r>
        <w:rPr>
          <w:spacing w:val="-3"/>
          <w:sz w:val="21"/>
        </w:rPr>
        <w:t>偏</w:t>
      </w:r>
      <w:r>
        <w:rPr>
          <w:sz w:val="21"/>
        </w:rPr>
        <w:t>转</w:t>
      </w:r>
      <w:r>
        <w:rPr>
          <w:spacing w:val="-3"/>
          <w:sz w:val="21"/>
        </w:rPr>
        <w:t>明</w:t>
      </w:r>
      <w:r>
        <w:rPr>
          <w:sz w:val="21"/>
        </w:rPr>
        <w:t>显，</w:t>
      </w:r>
      <w:r>
        <w:rPr>
          <w:spacing w:val="-3"/>
          <w:sz w:val="21"/>
        </w:rPr>
        <w:t>可</w:t>
      </w:r>
      <w:r>
        <w:rPr>
          <w:sz w:val="21"/>
        </w:rPr>
        <w:t>能</w:t>
      </w:r>
      <w:r>
        <w:rPr>
          <w:spacing w:val="-3"/>
          <w:sz w:val="21"/>
        </w:rPr>
        <w:t>发</w:t>
      </w:r>
      <w:r>
        <w:rPr>
          <w:sz w:val="21"/>
        </w:rPr>
        <w:t>生</w:t>
      </w:r>
      <w:r>
        <w:rPr>
          <w:spacing w:val="-3"/>
          <w:sz w:val="21"/>
        </w:rPr>
        <w:t>的</w:t>
      </w:r>
      <w:r>
        <w:rPr>
          <w:sz w:val="21"/>
        </w:rPr>
        <w:t>故</w:t>
      </w:r>
      <w:r>
        <w:rPr>
          <w:spacing w:val="-3"/>
          <w:sz w:val="21"/>
        </w:rPr>
        <w:t>障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BodyText"/>
        <w:tabs>
          <w:tab w:val="left" w:pos="4275"/>
        </w:tabs>
        <w:spacing w:line="267" w:lineRule="exact"/>
        <w:ind w:left="1078"/>
      </w:pPr>
      <w:r>
        <w:rPr>
          <w:rFonts w:ascii="Times New Roman" w:eastAsia="Times New Roman"/>
        </w:rPr>
        <w:t>A</w:t>
      </w:r>
      <w:r>
        <w:t>．灯</w:t>
      </w:r>
      <w:r>
        <w:rPr>
          <w:spacing w:val="-3"/>
        </w:rPr>
        <w:t>泡</w:t>
      </w:r>
      <w:r>
        <w:t>灯</w:t>
      </w:r>
      <w:r>
        <w:rPr>
          <w:spacing w:val="-3"/>
        </w:rPr>
        <w:t>丝</w:t>
      </w:r>
      <w:r>
        <w:t>断了</w:t>
      </w:r>
      <w:r>
        <w:tab/>
      </w:r>
      <w:r>
        <w:rPr>
          <w:rFonts w:ascii="Times New Roman" w:eastAsia="Times New Roman"/>
        </w:rPr>
        <w:t>B</w:t>
      </w:r>
      <w:r>
        <w:t>．灯</w:t>
      </w:r>
      <w:r>
        <w:rPr>
          <w:spacing w:val="-3"/>
        </w:rPr>
        <w:t>座</w:t>
      </w:r>
      <w:r>
        <w:t>接</w:t>
      </w:r>
      <w:r>
        <w:rPr>
          <w:spacing w:val="-3"/>
        </w:rPr>
        <w:t>线</w:t>
      </w:r>
      <w:r>
        <w:t>短路</w:t>
      </w:r>
    </w:p>
    <w:p>
      <w:pPr>
        <w:pStyle w:val="BodyText"/>
        <w:tabs>
          <w:tab w:val="left" w:pos="3185"/>
        </w:tabs>
        <w:spacing w:before="69"/>
        <w:ind w:right="2669"/>
        <w:jc w:val="right"/>
      </w:pPr>
      <w:r>
        <w:rPr>
          <w:rFonts w:ascii="Times New Roman" w:eastAsia="Times New Roman"/>
        </w:rPr>
        <w:t>C</w:t>
      </w:r>
      <w:r>
        <w:t>．蓄</w:t>
      </w:r>
      <w:r>
        <w:rPr>
          <w:spacing w:val="-3"/>
        </w:rPr>
        <w:t>电</w:t>
      </w:r>
      <w:r>
        <w:t>池</w:t>
      </w:r>
      <w:r>
        <w:rPr>
          <w:spacing w:val="-3"/>
        </w:rPr>
        <w:t>没</w:t>
      </w:r>
      <w:r>
        <w:t>有</w:t>
      </w:r>
      <w:r>
        <w:rPr>
          <w:spacing w:val="-3"/>
        </w:rPr>
        <w:t>电</w:t>
      </w:r>
      <w:r>
        <w:t>了</w:t>
      </w:r>
      <w:r>
        <w:tab/>
      </w:r>
      <w:r>
        <w:rPr>
          <w:rFonts w:ascii="Times New Roman" w:eastAsia="Times New Roman"/>
          <w:spacing w:val="-1"/>
        </w:rPr>
        <w:t>D</w:t>
      </w:r>
      <w:r>
        <w:rPr>
          <w:spacing w:val="-1"/>
        </w:rPr>
        <w:t>．</w:t>
      </w:r>
      <w:r>
        <w:t>电</w:t>
      </w:r>
      <w:r>
        <w:rPr>
          <w:spacing w:val="-3"/>
        </w:rPr>
        <w:t>流</w:t>
      </w:r>
      <w:r>
        <w:t>表接</w:t>
      </w:r>
      <w:r>
        <w:rPr>
          <w:spacing w:val="-3"/>
        </w:rPr>
        <w:t>线柱</w:t>
      </w:r>
      <w:r>
        <w:t>短路</w:t>
      </w:r>
    </w:p>
    <w:p>
      <w:pPr>
        <w:pStyle w:val="ListParagraph"/>
        <w:numPr>
          <w:ilvl w:val="0"/>
          <w:numId w:val="8"/>
        </w:numPr>
        <w:tabs>
          <w:tab w:val="left" w:pos="1082"/>
          <w:tab w:val="left" w:pos="5566"/>
        </w:tabs>
        <w:spacing w:before="72" w:after="0" w:line="240" w:lineRule="auto"/>
        <w:ind w:left="1081" w:right="2647" w:hanging="1082"/>
        <w:jc w:val="right"/>
        <w:rPr>
          <w:sz w:val="21"/>
        </w:rPr>
      </w:pPr>
      <w:r>
        <w:rPr>
          <w:sz w:val="21"/>
        </w:rPr>
        <w:t>在</w:t>
      </w:r>
      <w:r>
        <w:rPr>
          <w:spacing w:val="-3"/>
          <w:sz w:val="21"/>
        </w:rPr>
        <w:t>发</w:t>
      </w:r>
      <w:r>
        <w:rPr>
          <w:sz w:val="21"/>
        </w:rPr>
        <w:t>现</w:t>
      </w:r>
      <w:r>
        <w:rPr>
          <w:spacing w:val="-3"/>
          <w:sz w:val="21"/>
        </w:rPr>
        <w:t>电</w:t>
      </w:r>
      <w:r>
        <w:rPr>
          <w:sz w:val="21"/>
        </w:rPr>
        <w:t>路</w:t>
      </w:r>
      <w:r>
        <w:rPr>
          <w:spacing w:val="-3"/>
          <w:sz w:val="21"/>
        </w:rPr>
        <w:t>有</w:t>
      </w:r>
      <w:r>
        <w:rPr>
          <w:sz w:val="21"/>
        </w:rPr>
        <w:t>故</w:t>
      </w:r>
      <w:r>
        <w:rPr>
          <w:spacing w:val="-3"/>
          <w:sz w:val="21"/>
        </w:rPr>
        <w:t>障时</w:t>
      </w:r>
      <w:r>
        <w:rPr>
          <w:sz w:val="21"/>
        </w:rPr>
        <w:t>，首</w:t>
      </w:r>
      <w:r>
        <w:rPr>
          <w:spacing w:val="-3"/>
          <w:sz w:val="21"/>
        </w:rPr>
        <w:t>要</w:t>
      </w:r>
      <w:r>
        <w:rPr>
          <w:sz w:val="21"/>
        </w:rPr>
        <w:t>的</w:t>
      </w:r>
      <w:r>
        <w:rPr>
          <w:spacing w:val="-3"/>
          <w:sz w:val="21"/>
        </w:rPr>
        <w:t>规</w:t>
      </w:r>
      <w:r>
        <w:rPr>
          <w:sz w:val="21"/>
        </w:rPr>
        <w:t>范</w:t>
      </w:r>
      <w:r>
        <w:rPr>
          <w:spacing w:val="-3"/>
          <w:sz w:val="21"/>
        </w:rPr>
        <w:t>操</w:t>
      </w:r>
      <w:r>
        <w:rPr>
          <w:sz w:val="21"/>
        </w:rPr>
        <w:t>作</w:t>
      </w:r>
      <w:r>
        <w:rPr>
          <w:spacing w:val="-3"/>
          <w:sz w:val="21"/>
        </w:rPr>
        <w:t>应</w:t>
      </w:r>
      <w:r>
        <w:rPr>
          <w:sz w:val="21"/>
        </w:rPr>
        <w:t>是</w:t>
      </w:r>
      <w:r>
        <w:rPr>
          <w:spacing w:val="-3"/>
          <w:sz w:val="21"/>
        </w:rPr>
        <w:t>：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pacing w:val="-1"/>
          <w:sz w:val="21"/>
        </w:rPr>
        <w:t>。</w:t>
      </w:r>
    </w:p>
    <w:p>
      <w:pPr>
        <w:pStyle w:val="ListParagraph"/>
        <w:numPr>
          <w:ilvl w:val="0"/>
          <w:numId w:val="8"/>
        </w:numPr>
        <w:tabs>
          <w:tab w:val="left" w:pos="1082"/>
          <w:tab w:val="left" w:pos="8121"/>
        </w:tabs>
        <w:spacing w:before="72" w:after="0" w:line="304" w:lineRule="auto"/>
        <w:ind w:left="1078" w:right="222" w:hanging="526"/>
        <w:jc w:val="left"/>
        <w:rPr>
          <w:sz w:val="21"/>
        </w:rPr>
      </w:pPr>
      <w:r>
        <w:rPr>
          <w:sz w:val="21"/>
        </w:rPr>
        <w:t>小</w:t>
      </w:r>
      <w:r>
        <w:rPr>
          <w:spacing w:val="-3"/>
          <w:sz w:val="21"/>
        </w:rPr>
        <w:t>东</w:t>
      </w:r>
      <w:r>
        <w:rPr>
          <w:sz w:val="21"/>
        </w:rPr>
        <w:t>排</w:t>
      </w:r>
      <w:r>
        <w:rPr>
          <w:spacing w:val="-3"/>
          <w:sz w:val="21"/>
        </w:rPr>
        <w:t>除</w:t>
      </w:r>
      <w:r>
        <w:rPr>
          <w:sz w:val="21"/>
        </w:rPr>
        <w:t>故</w:t>
      </w:r>
      <w:r>
        <w:rPr>
          <w:spacing w:val="-3"/>
          <w:sz w:val="21"/>
        </w:rPr>
        <w:t>障</w:t>
      </w:r>
      <w:r>
        <w:rPr>
          <w:sz w:val="21"/>
        </w:rPr>
        <w:t>后</w:t>
      </w:r>
      <w:r>
        <w:rPr>
          <w:spacing w:val="-3"/>
          <w:sz w:val="21"/>
        </w:rPr>
        <w:t>，闭</w:t>
      </w:r>
      <w:r>
        <w:rPr>
          <w:sz w:val="21"/>
        </w:rPr>
        <w:t>合</w:t>
      </w:r>
      <w:r>
        <w:rPr>
          <w:spacing w:val="-3"/>
          <w:sz w:val="21"/>
        </w:rPr>
        <w:t>开</w:t>
      </w:r>
      <w:r>
        <w:rPr>
          <w:sz w:val="21"/>
        </w:rPr>
        <w:t>关</w:t>
      </w:r>
      <w:r>
        <w:rPr>
          <w:spacing w:val="-38"/>
          <w:sz w:val="21"/>
        </w:rPr>
        <w:t xml:space="preserve"> </w:t>
      </w:r>
      <w:r>
        <w:rPr>
          <w:rFonts w:ascii="Times New Roman" w:eastAsia="Times New Roman"/>
          <w:sz w:val="21"/>
        </w:rPr>
        <w:t>S</w:t>
      </w:r>
      <w:r>
        <w:rPr>
          <w:sz w:val="21"/>
        </w:rPr>
        <w:t>，调</w:t>
      </w:r>
      <w:r>
        <w:rPr>
          <w:spacing w:val="-3"/>
          <w:sz w:val="21"/>
        </w:rPr>
        <w:t>节</w:t>
      </w:r>
      <w:r>
        <w:rPr>
          <w:sz w:val="21"/>
        </w:rPr>
        <w:t>滑</w:t>
      </w:r>
      <w:r>
        <w:rPr>
          <w:spacing w:val="-3"/>
          <w:sz w:val="21"/>
        </w:rPr>
        <w:t>动</w:t>
      </w:r>
      <w:r>
        <w:rPr>
          <w:sz w:val="21"/>
        </w:rPr>
        <w:t>变</w:t>
      </w:r>
      <w:r>
        <w:rPr>
          <w:spacing w:val="-3"/>
          <w:sz w:val="21"/>
        </w:rPr>
        <w:t>阻</w:t>
      </w:r>
      <w:r>
        <w:rPr>
          <w:sz w:val="21"/>
        </w:rPr>
        <w:t>器的</w:t>
      </w:r>
      <w:r>
        <w:rPr>
          <w:spacing w:val="-3"/>
          <w:sz w:val="21"/>
        </w:rPr>
        <w:t>滑</w:t>
      </w:r>
      <w:r>
        <w:rPr>
          <w:sz w:val="21"/>
        </w:rPr>
        <w:t>片</w:t>
      </w:r>
      <w:r>
        <w:rPr>
          <w:spacing w:val="-41"/>
          <w:sz w:val="21"/>
        </w:rPr>
        <w:t xml:space="preserve"> </w:t>
      </w:r>
      <w:r>
        <w:rPr>
          <w:rFonts w:ascii="Times New Roman" w:eastAsia="Times New Roman"/>
          <w:sz w:val="21"/>
        </w:rPr>
        <w:t>P</w:t>
      </w:r>
      <w:r>
        <w:rPr>
          <w:rFonts w:ascii="Times New Roman" w:eastAsia="Times New Roman"/>
          <w:spacing w:val="15"/>
          <w:sz w:val="21"/>
        </w:rPr>
        <w:t xml:space="preserve"> </w:t>
      </w:r>
      <w:r>
        <w:rPr>
          <w:spacing w:val="-3"/>
          <w:sz w:val="21"/>
        </w:rPr>
        <w:t>至</w:t>
      </w:r>
      <w:r>
        <w:rPr>
          <w:sz w:val="21"/>
        </w:rPr>
        <w:t>图</w:t>
      </w:r>
      <w:r>
        <w:rPr>
          <w:spacing w:val="-37"/>
          <w:sz w:val="21"/>
        </w:rPr>
        <w:t xml:space="preserve"> </w:t>
      </w:r>
      <w:r>
        <w:rPr>
          <w:rFonts w:ascii="Times New Roman" w:eastAsia="Times New Roman"/>
          <w:sz w:val="21"/>
        </w:rPr>
        <w:t>21</w:t>
      </w:r>
      <w:r>
        <w:rPr>
          <w:rFonts w:ascii="Times New Roman" w:eastAsia="Times New Roman"/>
          <w:spacing w:val="12"/>
          <w:sz w:val="21"/>
        </w:rPr>
        <w:t xml:space="preserve"> </w:t>
      </w:r>
      <w:r>
        <w:rPr>
          <w:sz w:val="21"/>
        </w:rPr>
        <w:t>所</w:t>
      </w:r>
      <w:r>
        <w:rPr>
          <w:spacing w:val="-3"/>
          <w:sz w:val="21"/>
        </w:rPr>
        <w:t>示位</w:t>
      </w:r>
      <w:r>
        <w:rPr>
          <w:sz w:val="21"/>
        </w:rPr>
        <w:t>置时</w:t>
      </w:r>
      <w:r>
        <w:rPr>
          <w:spacing w:val="-3"/>
          <w:sz w:val="21"/>
        </w:rPr>
        <w:t>，</w:t>
      </w:r>
      <w:r>
        <w:rPr>
          <w:sz w:val="21"/>
        </w:rPr>
        <w:t>电压表示</w:t>
      </w:r>
      <w:r>
        <w:rPr>
          <w:spacing w:val="-3"/>
          <w:sz w:val="21"/>
        </w:rPr>
        <w:t>数</w:t>
      </w:r>
      <w:r>
        <w:rPr>
          <w:sz w:val="21"/>
        </w:rPr>
        <w:t>为</w:t>
      </w:r>
      <w:r>
        <w:rPr>
          <w:spacing w:val="-27"/>
          <w:sz w:val="21"/>
        </w:rPr>
        <w:t xml:space="preserve"> </w:t>
      </w:r>
      <w:r>
        <w:rPr>
          <w:rFonts w:ascii="Times New Roman" w:eastAsia="Times New Roman"/>
          <w:sz w:val="21"/>
        </w:rPr>
        <w:t>2.1V</w:t>
      </w:r>
      <w:r>
        <w:rPr>
          <w:sz w:val="21"/>
        </w:rPr>
        <w:t>，</w:t>
      </w:r>
      <w:r>
        <w:rPr>
          <w:spacing w:val="-3"/>
          <w:sz w:val="21"/>
        </w:rPr>
        <w:t>若</w:t>
      </w:r>
      <w:r>
        <w:rPr>
          <w:sz w:val="21"/>
        </w:rPr>
        <w:t>他</w:t>
      </w:r>
      <w:r>
        <w:rPr>
          <w:spacing w:val="-3"/>
          <w:sz w:val="21"/>
        </w:rPr>
        <w:t>想测</w:t>
      </w:r>
      <w:r>
        <w:rPr>
          <w:sz w:val="21"/>
        </w:rPr>
        <w:t>量小</w:t>
      </w:r>
      <w:r>
        <w:rPr>
          <w:spacing w:val="-3"/>
          <w:sz w:val="21"/>
        </w:rPr>
        <w:t>灯</w:t>
      </w:r>
      <w:r>
        <w:rPr>
          <w:sz w:val="21"/>
        </w:rPr>
        <w:t>泡</w:t>
      </w:r>
      <w:r>
        <w:rPr>
          <w:spacing w:val="-3"/>
          <w:sz w:val="21"/>
        </w:rPr>
        <w:t>的</w:t>
      </w:r>
      <w:r>
        <w:rPr>
          <w:sz w:val="21"/>
        </w:rPr>
        <w:t>额</w:t>
      </w:r>
      <w:r>
        <w:rPr>
          <w:spacing w:val="-3"/>
          <w:sz w:val="21"/>
        </w:rPr>
        <w:t>定</w:t>
      </w:r>
      <w:r>
        <w:rPr>
          <w:sz w:val="21"/>
        </w:rPr>
        <w:t>功</w:t>
      </w:r>
      <w:r>
        <w:rPr>
          <w:spacing w:val="-3"/>
          <w:sz w:val="21"/>
        </w:rPr>
        <w:t>率</w:t>
      </w:r>
      <w:r>
        <w:rPr>
          <w:sz w:val="21"/>
        </w:rPr>
        <w:t>，</w:t>
      </w:r>
      <w:r>
        <w:rPr>
          <w:spacing w:val="-3"/>
          <w:sz w:val="21"/>
        </w:rPr>
        <w:t>此</w:t>
      </w:r>
      <w:r>
        <w:rPr>
          <w:sz w:val="21"/>
        </w:rPr>
        <w:t>时应</w:t>
      </w:r>
      <w:r>
        <w:rPr>
          <w:spacing w:val="-3"/>
          <w:sz w:val="21"/>
        </w:rPr>
        <w:t>将</w:t>
      </w:r>
      <w:r>
        <w:rPr>
          <w:sz w:val="21"/>
        </w:rPr>
        <w:t>滑片</w:t>
      </w:r>
      <w:r>
        <w:rPr>
          <w:spacing w:val="-28"/>
          <w:sz w:val="21"/>
        </w:rPr>
        <w:t xml:space="preserve"> </w:t>
      </w:r>
      <w:r>
        <w:rPr>
          <w:rFonts w:ascii="Times New Roman" w:eastAsia="Times New Roman"/>
          <w:sz w:val="21"/>
        </w:rPr>
        <w:t>P</w:t>
      </w:r>
      <w:r>
        <w:rPr>
          <w:rFonts w:ascii="Times New Roman" w:eastAsia="Times New Roman"/>
          <w:spacing w:val="27"/>
          <w:sz w:val="21"/>
        </w:rPr>
        <w:t xml:space="preserve"> </w:t>
      </w:r>
      <w:r>
        <w:rPr>
          <w:sz w:val="21"/>
        </w:rPr>
        <w:t>向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端移</w:t>
      </w:r>
      <w:r>
        <w:rPr>
          <w:spacing w:val="-17"/>
          <w:sz w:val="21"/>
        </w:rPr>
        <w:t>动</w:t>
      </w:r>
    </w:p>
    <w:p>
      <w:pPr>
        <w:pStyle w:val="BodyText"/>
        <w:spacing w:line="268" w:lineRule="exact"/>
        <w:ind w:left="1078"/>
      </w:pPr>
      <w:r>
        <w:t>（选填“</w:t>
      </w:r>
      <w:r>
        <w:rPr>
          <w:rFonts w:ascii="Times New Roman" w:eastAsia="Times New Roman" w:hAnsi="Times New Roman"/>
        </w:rPr>
        <w:t>A</w:t>
      </w:r>
      <w:r>
        <w:t>”或“</w:t>
      </w:r>
      <w:r>
        <w:rPr>
          <w:rFonts w:ascii="Times New Roman" w:eastAsia="Times New Roman" w:hAnsi="Times New Roman"/>
        </w:rPr>
        <w:t>B</w:t>
      </w:r>
      <w:r>
        <w:t xml:space="preserve">”），使电压表的示数为 </w:t>
      </w:r>
      <w:r>
        <w:rPr>
          <w:rFonts w:ascii="Times New Roman" w:eastAsia="Times New Roman" w:hAnsi="Times New Roman"/>
        </w:rPr>
        <w:t>2.5V</w:t>
      </w:r>
      <w:r>
        <w:t>。</w:t>
      </w:r>
    </w:p>
    <w:p>
      <w:pPr>
        <w:pStyle w:val="ListParagraph"/>
        <w:numPr>
          <w:ilvl w:val="0"/>
          <w:numId w:val="8"/>
        </w:numPr>
        <w:tabs>
          <w:tab w:val="left" w:pos="1082"/>
          <w:tab w:val="left" w:pos="7780"/>
        </w:tabs>
        <w:spacing w:before="71" w:after="0" w:line="302" w:lineRule="auto"/>
        <w:ind w:left="1078" w:right="225" w:hanging="526"/>
        <w:jc w:val="left"/>
        <w:rPr>
          <w:sz w:val="21"/>
        </w:rPr>
      </w:pPr>
      <w:r>
        <w:rPr>
          <w:sz w:val="21"/>
        </w:rPr>
        <w:t>小</w:t>
      </w:r>
      <w:r>
        <w:rPr>
          <w:spacing w:val="-3"/>
          <w:sz w:val="21"/>
        </w:rPr>
        <w:t>叶</w:t>
      </w:r>
      <w:r>
        <w:rPr>
          <w:sz w:val="21"/>
        </w:rPr>
        <w:t>同</w:t>
      </w:r>
      <w:r>
        <w:rPr>
          <w:spacing w:val="-3"/>
          <w:sz w:val="21"/>
        </w:rPr>
        <w:t>学</w:t>
      </w:r>
      <w:r>
        <w:rPr>
          <w:sz w:val="21"/>
        </w:rPr>
        <w:t>移</w:t>
      </w:r>
      <w:r>
        <w:rPr>
          <w:spacing w:val="-3"/>
          <w:sz w:val="21"/>
        </w:rPr>
        <w:t>动滑</w:t>
      </w:r>
      <w:r>
        <w:rPr>
          <w:sz w:val="21"/>
        </w:rPr>
        <w:t>片</w:t>
      </w:r>
      <w:r>
        <w:rPr>
          <w:spacing w:val="-25"/>
          <w:sz w:val="21"/>
        </w:rPr>
        <w:t xml:space="preserve"> </w:t>
      </w:r>
      <w:r>
        <w:rPr>
          <w:rFonts w:ascii="Times New Roman" w:eastAsia="Times New Roman"/>
          <w:sz w:val="21"/>
        </w:rPr>
        <w:t>P</w:t>
      </w:r>
      <w:r>
        <w:rPr>
          <w:sz w:val="21"/>
        </w:rPr>
        <w:t>，记</w:t>
      </w:r>
      <w:r>
        <w:rPr>
          <w:spacing w:val="-3"/>
          <w:sz w:val="21"/>
        </w:rPr>
        <w:t>下</w:t>
      </w:r>
      <w:r>
        <w:rPr>
          <w:sz w:val="21"/>
        </w:rPr>
        <w:t>多</w:t>
      </w:r>
      <w:r>
        <w:rPr>
          <w:spacing w:val="-3"/>
          <w:sz w:val="21"/>
        </w:rPr>
        <w:t>组</w:t>
      </w:r>
      <w:r>
        <w:rPr>
          <w:sz w:val="21"/>
        </w:rPr>
        <w:t>对</w:t>
      </w:r>
      <w:r>
        <w:rPr>
          <w:spacing w:val="-3"/>
          <w:sz w:val="21"/>
        </w:rPr>
        <w:t>应</w:t>
      </w:r>
      <w:r>
        <w:rPr>
          <w:sz w:val="21"/>
        </w:rPr>
        <w:t>的</w:t>
      </w:r>
      <w:r>
        <w:rPr>
          <w:spacing w:val="-3"/>
          <w:sz w:val="21"/>
        </w:rPr>
        <w:t>电</w:t>
      </w:r>
      <w:r>
        <w:rPr>
          <w:sz w:val="21"/>
        </w:rPr>
        <w:t>压</w:t>
      </w:r>
      <w:r>
        <w:rPr>
          <w:spacing w:val="-3"/>
          <w:sz w:val="21"/>
        </w:rPr>
        <w:t>表</w:t>
      </w:r>
      <w:r>
        <w:rPr>
          <w:sz w:val="21"/>
        </w:rPr>
        <w:t>和电</w:t>
      </w:r>
      <w:r>
        <w:rPr>
          <w:spacing w:val="-3"/>
          <w:sz w:val="21"/>
        </w:rPr>
        <w:t>流</w:t>
      </w:r>
      <w:r>
        <w:rPr>
          <w:sz w:val="21"/>
        </w:rPr>
        <w:t>表</w:t>
      </w:r>
      <w:r>
        <w:rPr>
          <w:spacing w:val="-3"/>
          <w:sz w:val="21"/>
        </w:rPr>
        <w:t>的</w:t>
      </w:r>
      <w:r>
        <w:rPr>
          <w:sz w:val="21"/>
        </w:rPr>
        <w:t>示</w:t>
      </w:r>
      <w:r>
        <w:rPr>
          <w:spacing w:val="-3"/>
          <w:sz w:val="21"/>
        </w:rPr>
        <w:t>数</w:t>
      </w:r>
      <w:r>
        <w:rPr>
          <w:sz w:val="21"/>
        </w:rPr>
        <w:t>，</w:t>
      </w:r>
      <w:r>
        <w:rPr>
          <w:spacing w:val="-3"/>
          <w:sz w:val="21"/>
        </w:rPr>
        <w:t>并</w:t>
      </w:r>
      <w:r>
        <w:rPr>
          <w:sz w:val="21"/>
        </w:rPr>
        <w:t>绘</w:t>
      </w:r>
      <w:r>
        <w:rPr>
          <w:spacing w:val="-3"/>
          <w:sz w:val="21"/>
        </w:rPr>
        <w:t>制</w:t>
      </w:r>
      <w:r>
        <w:rPr>
          <w:sz w:val="21"/>
        </w:rPr>
        <w:t>成图</w:t>
      </w:r>
      <w:r>
        <w:rPr>
          <w:spacing w:val="-25"/>
          <w:sz w:val="21"/>
        </w:rPr>
        <w:t xml:space="preserve"> </w:t>
      </w:r>
      <w:r>
        <w:rPr>
          <w:rFonts w:ascii="Times New Roman" w:eastAsia="Times New Roman"/>
          <w:sz w:val="21"/>
        </w:rPr>
        <w:t>22</w:t>
      </w:r>
      <w:r>
        <w:rPr>
          <w:rFonts w:ascii="Times New Roman" w:eastAsia="Times New Roman"/>
          <w:spacing w:val="28"/>
          <w:sz w:val="21"/>
        </w:rPr>
        <w:t xml:space="preserve"> </w:t>
      </w:r>
      <w:r>
        <w:rPr>
          <w:spacing w:val="-3"/>
          <w:sz w:val="21"/>
        </w:rPr>
        <w:t>所示</w:t>
      </w:r>
      <w:r>
        <w:rPr>
          <w:sz w:val="21"/>
        </w:rPr>
        <w:t>的</w:t>
      </w:r>
      <w:r>
        <w:rPr>
          <w:spacing w:val="-40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I</w:t>
      </w:r>
      <w:r>
        <w:rPr>
          <w:rFonts w:ascii="Times New Roman" w:eastAsia="Times New Roman"/>
          <w:sz w:val="21"/>
        </w:rPr>
        <w:t>-</w:t>
      </w:r>
      <w:r>
        <w:rPr>
          <w:rFonts w:ascii="Times New Roman" w:eastAsia="Times New Roman"/>
          <w:i/>
          <w:sz w:val="21"/>
        </w:rPr>
        <w:t>U</w:t>
      </w:r>
      <w:r>
        <w:rPr>
          <w:rFonts w:ascii="Times New Roman" w:eastAsia="Times New Roman"/>
          <w:i/>
          <w:spacing w:val="15"/>
          <w:sz w:val="21"/>
        </w:rPr>
        <w:t xml:space="preserve"> </w:t>
      </w:r>
      <w:r>
        <w:rPr>
          <w:sz w:val="21"/>
        </w:rPr>
        <w:t>关</w:t>
      </w:r>
      <w:r>
        <w:rPr>
          <w:spacing w:val="-3"/>
          <w:sz w:val="21"/>
        </w:rPr>
        <w:t>系</w:t>
      </w:r>
      <w:r>
        <w:rPr>
          <w:sz w:val="21"/>
        </w:rPr>
        <w:t>图</w:t>
      </w:r>
      <w:r>
        <w:rPr>
          <w:spacing w:val="-3"/>
          <w:sz w:val="21"/>
        </w:rPr>
        <w:t>像</w:t>
      </w:r>
      <w:r>
        <w:rPr>
          <w:sz w:val="21"/>
        </w:rPr>
        <w:t>，</w:t>
      </w:r>
      <w:r>
        <w:rPr>
          <w:spacing w:val="-3"/>
          <w:sz w:val="21"/>
        </w:rPr>
        <w:t>根</w:t>
      </w:r>
      <w:r>
        <w:rPr>
          <w:sz w:val="21"/>
        </w:rPr>
        <w:t>据</w:t>
      </w:r>
      <w:r>
        <w:rPr>
          <w:spacing w:val="-3"/>
          <w:sz w:val="21"/>
        </w:rPr>
        <w:t>图</w:t>
      </w:r>
      <w:r>
        <w:rPr>
          <w:sz w:val="21"/>
        </w:rPr>
        <w:t>像信</w:t>
      </w:r>
      <w:r>
        <w:rPr>
          <w:spacing w:val="-3"/>
          <w:sz w:val="21"/>
        </w:rPr>
        <w:t>息</w:t>
      </w:r>
      <w:r>
        <w:rPr>
          <w:sz w:val="21"/>
        </w:rPr>
        <w:t>，</w:t>
      </w:r>
      <w:r>
        <w:rPr>
          <w:spacing w:val="-3"/>
          <w:sz w:val="21"/>
        </w:rPr>
        <w:t>可</w:t>
      </w:r>
      <w:r>
        <w:rPr>
          <w:sz w:val="21"/>
        </w:rPr>
        <w:t>计</w:t>
      </w:r>
      <w:r>
        <w:rPr>
          <w:spacing w:val="-3"/>
          <w:sz w:val="21"/>
        </w:rPr>
        <w:t>算</w:t>
      </w:r>
      <w:r>
        <w:rPr>
          <w:sz w:val="21"/>
        </w:rPr>
        <w:t>出</w:t>
      </w:r>
      <w:r>
        <w:rPr>
          <w:spacing w:val="-3"/>
          <w:sz w:val="21"/>
        </w:rPr>
        <w:t>小</w:t>
      </w:r>
      <w:r>
        <w:rPr>
          <w:sz w:val="21"/>
        </w:rPr>
        <w:t>灯</w:t>
      </w:r>
      <w:r>
        <w:rPr>
          <w:spacing w:val="-3"/>
          <w:sz w:val="21"/>
        </w:rPr>
        <w:t>泡</w:t>
      </w:r>
      <w:r>
        <w:rPr>
          <w:sz w:val="21"/>
        </w:rPr>
        <w:t>的额</w:t>
      </w:r>
      <w:r>
        <w:rPr>
          <w:spacing w:val="-3"/>
          <w:sz w:val="21"/>
        </w:rPr>
        <w:t>定</w:t>
      </w:r>
      <w:r>
        <w:rPr>
          <w:sz w:val="21"/>
        </w:rPr>
        <w:t>功</w:t>
      </w:r>
      <w:r>
        <w:rPr>
          <w:spacing w:val="-3"/>
          <w:sz w:val="21"/>
        </w:rPr>
        <w:t>率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pacing w:val="-3"/>
          <w:sz w:val="21"/>
        </w:rPr>
        <w:t>W</w:t>
      </w:r>
      <w:r>
        <w:rPr>
          <w:sz w:val="21"/>
        </w:rPr>
        <w:t>。</w:t>
      </w:r>
    </w:p>
    <w:p>
      <w:pPr>
        <w:pStyle w:val="BodyText"/>
        <w:spacing w:before="3"/>
        <w:rPr>
          <w:sz w:val="27"/>
        </w:rPr>
      </w:pPr>
    </w:p>
    <w:p>
      <w:pPr>
        <w:pStyle w:val="ListParagraph"/>
        <w:numPr>
          <w:ilvl w:val="0"/>
          <w:numId w:val="2"/>
        </w:numPr>
        <w:tabs>
          <w:tab w:val="left" w:pos="560"/>
        </w:tabs>
        <w:spacing w:before="1" w:after="0" w:line="285" w:lineRule="auto"/>
        <w:ind w:left="557" w:right="223" w:hanging="426"/>
        <w:jc w:val="both"/>
        <w:rPr>
          <w:sz w:val="21"/>
        </w:rPr>
      </w:pPr>
      <w:r>
        <w:rPr>
          <w:spacing w:val="7"/>
          <w:sz w:val="21"/>
        </w:rPr>
        <w:t xml:space="preserve">实验桌上有如下器材：已调零的弹簧测力计 </w:t>
      </w:r>
      <w:r>
        <w:rPr>
          <w:rFonts w:ascii="Times New Roman" w:eastAsia="Times New Roman" w:hAnsi="Times New Roman"/>
          <w:sz w:val="21"/>
        </w:rPr>
        <w:t>1</w:t>
      </w:r>
      <w:r>
        <w:rPr>
          <w:rFonts w:ascii="Times New Roman" w:eastAsia="Times New Roman" w:hAnsi="Times New Roman"/>
          <w:spacing w:val="39"/>
          <w:sz w:val="21"/>
        </w:rPr>
        <w:t xml:space="preserve"> </w:t>
      </w:r>
      <w:r>
        <w:rPr>
          <w:spacing w:val="10"/>
          <w:sz w:val="21"/>
        </w:rPr>
        <w:t>个、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39"/>
          <w:sz w:val="21"/>
        </w:rPr>
        <w:t xml:space="preserve"> </w:t>
      </w:r>
      <w:r>
        <w:rPr>
          <w:spacing w:val="7"/>
          <w:sz w:val="21"/>
        </w:rPr>
        <w:t>个分别装有适量的水、盐水和酒</w:t>
      </w:r>
      <w:r>
        <w:rPr>
          <w:spacing w:val="-8"/>
          <w:sz w:val="21"/>
        </w:rPr>
        <w:t xml:space="preserve">精的烧杯、小石块 </w:t>
      </w:r>
      <w:r>
        <w:rPr>
          <w:rFonts w:ascii="Times New Roman" w:eastAsia="Times New Roman" w:hAnsi="Times New Roman"/>
          <w:sz w:val="21"/>
        </w:rPr>
        <w:t>1</w:t>
      </w:r>
      <w:r>
        <w:rPr>
          <w:rFonts w:ascii="Times New Roman" w:eastAsia="Times New Roman" w:hAnsi="Times New Roman"/>
          <w:spacing w:val="8"/>
          <w:sz w:val="21"/>
        </w:rPr>
        <w:t xml:space="preserve"> </w:t>
      </w:r>
      <w:r>
        <w:rPr>
          <w:spacing w:val="-10"/>
          <w:sz w:val="21"/>
        </w:rPr>
        <w:t xml:space="preserve">个、细线 </w:t>
      </w:r>
      <w:r>
        <w:rPr>
          <w:rFonts w:ascii="Times New Roman" w:eastAsia="Times New Roman" w:hAnsi="Times New Roman"/>
          <w:sz w:val="21"/>
        </w:rPr>
        <w:t>1</w:t>
      </w:r>
      <w:r>
        <w:rPr>
          <w:rFonts w:ascii="Times New Roman" w:eastAsia="Times New Roman" w:hAnsi="Times New Roman"/>
          <w:spacing w:val="7"/>
          <w:sz w:val="21"/>
        </w:rPr>
        <w:t xml:space="preserve"> </w:t>
      </w:r>
      <w:r>
        <w:rPr>
          <w:spacing w:val="-3"/>
          <w:sz w:val="21"/>
        </w:rPr>
        <w:t>根。请小明想利用这些器材设计实验，证明：“浸没在液体中的一个物体，它所受的浮力随液体密度的增大而增大”。</w:t>
      </w:r>
    </w:p>
    <w:p>
      <w:pPr>
        <w:pStyle w:val="ListParagraph"/>
        <w:numPr>
          <w:ilvl w:val="0"/>
          <w:numId w:val="9"/>
        </w:numPr>
        <w:tabs>
          <w:tab w:val="left" w:pos="1087"/>
        </w:tabs>
        <w:spacing w:before="0" w:after="0" w:line="269" w:lineRule="exact"/>
        <w:ind w:left="1086" w:right="0" w:hanging="530"/>
        <w:jc w:val="left"/>
        <w:rPr>
          <w:sz w:val="21"/>
        </w:rPr>
      </w:pPr>
      <w:r>
        <w:rPr>
          <w:spacing w:val="-3"/>
          <w:sz w:val="21"/>
        </w:rPr>
        <w:t>请你帮助小明补充完整下面的实验步骤；</w:t>
      </w:r>
    </w:p>
    <w:p>
      <w:pPr>
        <w:pStyle w:val="BodyText"/>
        <w:spacing w:before="4"/>
        <w:ind w:left="1078"/>
      </w:pPr>
      <w:r>
        <w:t xml:space="preserve">①通过查密度表，将酒精、水和盐水的密度 </w:t>
      </w:r>
      <w:r>
        <w:rPr>
          <w:rFonts w:ascii="Times New Roman" w:eastAsia="Times New Roman" w:hAnsi="Times New Roman"/>
          <w:i/>
        </w:rPr>
        <w:t xml:space="preserve">ρ </w:t>
      </w:r>
      <w:r>
        <w:t>记录在表格中。</w:t>
      </w:r>
    </w:p>
    <w:p>
      <w:pPr>
        <w:pStyle w:val="BodyText"/>
        <w:tabs>
          <w:tab w:val="left" w:pos="7069"/>
        </w:tabs>
        <w:spacing w:before="5"/>
        <w:ind w:left="1078"/>
      </w:pPr>
      <w:r>
        <w:t>②用</w:t>
      </w:r>
      <w:r>
        <w:rPr>
          <w:spacing w:val="-3"/>
        </w:rPr>
        <w:t>细</w:t>
      </w:r>
      <w:r>
        <w:t>线</w:t>
      </w:r>
      <w:r>
        <w:rPr>
          <w:spacing w:val="-3"/>
        </w:rPr>
        <w:t>将</w:t>
      </w:r>
      <w:r>
        <w:t>小</w:t>
      </w:r>
      <w:r>
        <w:rPr>
          <w:spacing w:val="-3"/>
        </w:rPr>
        <w:t>石</w:t>
      </w:r>
      <w:r>
        <w:t>块</w:t>
      </w:r>
      <w:r>
        <w:rPr>
          <w:spacing w:val="-3"/>
        </w:rPr>
        <w:t>挂</w:t>
      </w:r>
      <w:r>
        <w:t>在</w:t>
      </w:r>
      <w:r>
        <w:rPr>
          <w:spacing w:val="-3"/>
        </w:rPr>
        <w:t>弹</w:t>
      </w:r>
      <w:r>
        <w:t>簧测</w:t>
      </w:r>
      <w:r>
        <w:rPr>
          <w:spacing w:val="-3"/>
        </w:rPr>
        <w:t>力</w:t>
      </w:r>
      <w:r>
        <w:t>计</w:t>
      </w:r>
      <w:r>
        <w:rPr>
          <w:spacing w:val="-3"/>
        </w:rPr>
        <w:t>下</w:t>
      </w:r>
      <w:r>
        <w:rPr>
          <w:spacing w:val="-104"/>
        </w:rPr>
        <w:t>，</w:t>
      </w:r>
      <w:r>
        <w:t>测</w:t>
      </w:r>
      <w:r>
        <w:rPr>
          <w:spacing w:val="-3"/>
        </w:rPr>
        <w:t>出</w:t>
      </w:r>
      <w:r>
        <w:t>小</w:t>
      </w:r>
      <w:r>
        <w:rPr>
          <w:spacing w:val="-3"/>
        </w:rPr>
        <w:t>石</w:t>
      </w:r>
      <w:r>
        <w:t>块</w:t>
      </w:r>
      <w:r>
        <w:rPr>
          <w:spacing w:val="-3"/>
        </w:rPr>
        <w:t>的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101"/>
        </w:rPr>
        <w:t>，</w:t>
      </w:r>
      <w:r>
        <w:rPr>
          <w:spacing w:val="-3"/>
        </w:rPr>
        <w:t>并</w:t>
      </w:r>
      <w:r>
        <w:t>记</w:t>
      </w:r>
      <w:r>
        <w:rPr>
          <w:spacing w:val="-3"/>
        </w:rPr>
        <w:t>录</w:t>
      </w:r>
      <w:r>
        <w:t>在</w:t>
      </w:r>
      <w:r>
        <w:rPr>
          <w:spacing w:val="-3"/>
        </w:rPr>
        <w:t>表格中</w:t>
      </w:r>
      <w:r>
        <w:t>。</w:t>
      </w:r>
    </w:p>
    <w:p>
      <w:pPr>
        <w:pStyle w:val="BodyText"/>
        <w:tabs>
          <w:tab w:val="left" w:pos="5281"/>
          <w:tab w:val="left" w:pos="8642"/>
        </w:tabs>
        <w:spacing w:before="2" w:line="244" w:lineRule="auto"/>
        <w:ind w:left="1286" w:right="124" w:hanging="209"/>
      </w:pPr>
      <w:r>
        <w:t>③用</w:t>
      </w:r>
      <w:r>
        <w:rPr>
          <w:spacing w:val="-3"/>
        </w:rPr>
        <w:t>弹</w:t>
      </w:r>
      <w:r>
        <w:t>簧</w:t>
      </w:r>
      <w:r>
        <w:rPr>
          <w:spacing w:val="-3"/>
        </w:rPr>
        <w:t>测</w:t>
      </w:r>
      <w:r>
        <w:t>力</w:t>
      </w:r>
      <w:r>
        <w:rPr>
          <w:spacing w:val="-3"/>
        </w:rPr>
        <w:t>计</w:t>
      </w:r>
      <w:r>
        <w:t>吊</w:t>
      </w:r>
      <w:r>
        <w:rPr>
          <w:spacing w:val="-3"/>
        </w:rPr>
        <w:t>着</w:t>
      </w:r>
      <w:r>
        <w:t>小</w:t>
      </w:r>
      <w:r>
        <w:rPr>
          <w:spacing w:val="-3"/>
        </w:rPr>
        <w:t>石</w:t>
      </w:r>
      <w:r>
        <w:t>块使</w:t>
      </w:r>
      <w:r>
        <w:rPr>
          <w:spacing w:val="-3"/>
        </w:rPr>
        <w:t>其</w:t>
      </w:r>
      <w:r>
        <w:t>分别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在</w:t>
      </w:r>
      <w:r>
        <w:rPr>
          <w:spacing w:val="-3"/>
        </w:rPr>
        <w:t>酒</w:t>
      </w:r>
      <w:r>
        <w:t>精、</w:t>
      </w:r>
      <w:r>
        <w:rPr>
          <w:spacing w:val="-3"/>
        </w:rPr>
        <w:t>水</w:t>
      </w:r>
      <w:r>
        <w:t>和</w:t>
      </w:r>
      <w:r>
        <w:rPr>
          <w:spacing w:val="-3"/>
        </w:rPr>
        <w:t>盐</w:t>
      </w:r>
      <w:r>
        <w:t>水</w:t>
      </w:r>
      <w:r>
        <w:rPr>
          <w:spacing w:val="-3"/>
        </w:rPr>
        <w:t>中</w:t>
      </w:r>
      <w:r>
        <w:t>，</w:t>
      </w:r>
      <w:r>
        <w:rPr>
          <w:spacing w:val="-3"/>
        </w:rPr>
        <w:t>且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18"/>
        </w:rPr>
        <w:t xml:space="preserve">， </w:t>
      </w:r>
      <w:r>
        <w:t>测出</w:t>
      </w:r>
      <w:r>
        <w:rPr>
          <w:spacing w:val="-3"/>
        </w:rPr>
        <w:t>每</w:t>
      </w:r>
      <w:r>
        <w:t>次</w:t>
      </w:r>
      <w:r>
        <w:rPr>
          <w:spacing w:val="-3"/>
        </w:rPr>
        <w:t>小</w:t>
      </w:r>
      <w:r>
        <w:t>石</w:t>
      </w:r>
      <w:r>
        <w:rPr>
          <w:spacing w:val="-3"/>
        </w:rPr>
        <w:t>块</w:t>
      </w:r>
      <w:r>
        <w:t>受</w:t>
      </w:r>
      <w:r>
        <w:rPr>
          <w:spacing w:val="-3"/>
        </w:rPr>
        <w:t>到</w:t>
      </w:r>
      <w:r>
        <w:t>的</w:t>
      </w:r>
      <w:r>
        <w:rPr>
          <w:spacing w:val="-3"/>
        </w:rPr>
        <w:t>拉</w:t>
      </w:r>
      <w:r>
        <w:t>力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/>
          <w:i/>
        </w:rPr>
        <w:t>F</w:t>
      </w:r>
      <w:r>
        <w:t>，</w:t>
      </w:r>
      <w:r>
        <w:rPr>
          <w:spacing w:val="-3"/>
        </w:rPr>
        <w:t>并</w:t>
      </w:r>
      <w:r>
        <w:t>记</w:t>
      </w:r>
      <w:r>
        <w:rPr>
          <w:spacing w:val="-3"/>
        </w:rPr>
        <w:t>录</w:t>
      </w:r>
      <w:r>
        <w:t>在</w:t>
      </w:r>
      <w:r>
        <w:rPr>
          <w:spacing w:val="-3"/>
        </w:rPr>
        <w:t>表</w:t>
      </w:r>
      <w:r>
        <w:t>格</w:t>
      </w:r>
      <w:r>
        <w:rPr>
          <w:spacing w:val="-3"/>
        </w:rPr>
        <w:t>中</w:t>
      </w:r>
      <w:r>
        <w:t>。</w:t>
      </w:r>
    </w:p>
    <w:p>
      <w:pPr>
        <w:pStyle w:val="BodyText"/>
        <w:tabs>
          <w:tab w:val="left" w:pos="3704"/>
        </w:tabs>
        <w:spacing w:line="265" w:lineRule="exact"/>
        <w:ind w:left="1078"/>
      </w:pPr>
      <w:r>
        <w:rPr>
          <w:position w:val="1"/>
        </w:rPr>
        <w:t>④根</w:t>
      </w:r>
      <w:r>
        <w:rPr>
          <w:spacing w:val="-3"/>
          <w:position w:val="1"/>
        </w:rPr>
        <w:t>据</w:t>
      </w:r>
      <w:r>
        <w:rPr>
          <w:position w:val="1"/>
        </w:rPr>
        <w:t>公</w:t>
      </w:r>
      <w:r>
        <w:rPr>
          <w:spacing w:val="-3"/>
          <w:position w:val="1"/>
        </w:rPr>
        <w:t>式</w:t>
      </w:r>
      <w:r>
        <w:rPr>
          <w:spacing w:val="-3"/>
          <w:position w:val="1"/>
          <w:u w:val="single"/>
        </w:rPr>
        <w:t xml:space="preserve"> </w:t>
      </w:r>
      <w:r>
        <w:rPr>
          <w:spacing w:val="-3"/>
          <w:position w:val="1"/>
          <w:u w:val="single"/>
        </w:rPr>
        <w:tab/>
      </w:r>
      <w:r>
        <w:rPr>
          <w:position w:val="1"/>
        </w:rPr>
        <w:t>，</w:t>
      </w:r>
      <w:r>
        <w:rPr>
          <w:spacing w:val="-3"/>
          <w:position w:val="1"/>
        </w:rPr>
        <w:t>计</w:t>
      </w:r>
      <w:r>
        <w:rPr>
          <w:position w:val="1"/>
        </w:rPr>
        <w:t>算</w:t>
      </w:r>
      <w:r>
        <w:rPr>
          <w:spacing w:val="-3"/>
          <w:position w:val="1"/>
        </w:rPr>
        <w:t>出</w:t>
      </w:r>
      <w:r>
        <w:rPr>
          <w:position w:val="1"/>
        </w:rPr>
        <w:t>每</w:t>
      </w:r>
      <w:r>
        <w:rPr>
          <w:spacing w:val="-3"/>
          <w:position w:val="1"/>
        </w:rPr>
        <w:t>次</w:t>
      </w:r>
      <w:r>
        <w:rPr>
          <w:position w:val="1"/>
        </w:rPr>
        <w:t>小</w:t>
      </w:r>
      <w:r>
        <w:rPr>
          <w:spacing w:val="-3"/>
          <w:position w:val="1"/>
        </w:rPr>
        <w:t>石</w:t>
      </w:r>
      <w:r>
        <w:rPr>
          <w:position w:val="1"/>
        </w:rPr>
        <w:t>块</w:t>
      </w:r>
      <w:r>
        <w:rPr>
          <w:spacing w:val="-3"/>
          <w:position w:val="1"/>
        </w:rPr>
        <w:t>受</w:t>
      </w:r>
      <w:r>
        <w:rPr>
          <w:position w:val="1"/>
        </w:rPr>
        <w:t>到的</w:t>
      </w:r>
      <w:r>
        <w:rPr>
          <w:spacing w:val="-3"/>
          <w:position w:val="1"/>
        </w:rPr>
        <w:t>浮</w:t>
      </w:r>
      <w:r>
        <w:rPr>
          <w:position w:val="1"/>
        </w:rPr>
        <w:t>力</w:t>
      </w:r>
      <w:r>
        <w:rPr>
          <w:spacing w:val="-52"/>
          <w:position w:val="1"/>
        </w:rPr>
        <w:t xml:space="preserve"> </w:t>
      </w:r>
      <w:r>
        <w:rPr>
          <w:rFonts w:ascii="Times New Roman" w:eastAsia="Times New Roman" w:hAnsi="Times New Roman"/>
          <w:i/>
          <w:position w:val="1"/>
        </w:rPr>
        <w:t>F</w:t>
      </w:r>
      <w:r>
        <w:rPr>
          <w:rFonts w:ascii="Times New Roman" w:eastAsia="Times New Roman" w:hAnsi="Times New Roman"/>
          <w:i/>
          <w:spacing w:val="3"/>
          <w:position w:val="1"/>
        </w:rPr>
        <w:t xml:space="preserve"> </w:t>
      </w:r>
      <w:r>
        <w:rPr>
          <w:sz w:val="11"/>
        </w:rPr>
        <w:t>浮</w:t>
      </w:r>
      <w:r>
        <w:rPr>
          <w:spacing w:val="-3"/>
          <w:position w:val="1"/>
        </w:rPr>
        <w:t>，</w:t>
      </w:r>
      <w:r>
        <w:rPr>
          <w:position w:val="1"/>
        </w:rPr>
        <w:t>并</w:t>
      </w:r>
      <w:r>
        <w:rPr>
          <w:spacing w:val="-3"/>
          <w:position w:val="1"/>
        </w:rPr>
        <w:t>记</w:t>
      </w:r>
      <w:r>
        <w:rPr>
          <w:position w:val="1"/>
        </w:rPr>
        <w:t>录</w:t>
      </w:r>
      <w:r>
        <w:rPr>
          <w:spacing w:val="-3"/>
          <w:position w:val="1"/>
        </w:rPr>
        <w:t>在表</w:t>
      </w:r>
      <w:r>
        <w:rPr>
          <w:position w:val="1"/>
        </w:rPr>
        <w:t>格。</w:t>
      </w:r>
    </w:p>
    <w:p>
      <w:pPr>
        <w:pStyle w:val="BodyText"/>
        <w:spacing w:before="11"/>
        <w:rPr>
          <w:sz w:val="28"/>
        </w:rPr>
      </w:pPr>
    </w:p>
    <w:p>
      <w:pPr>
        <w:pStyle w:val="ListParagraph"/>
        <w:numPr>
          <w:ilvl w:val="0"/>
          <w:numId w:val="9"/>
        </w:numPr>
        <w:tabs>
          <w:tab w:val="left" w:pos="1082"/>
        </w:tabs>
        <w:spacing w:before="0" w:after="0" w:line="240" w:lineRule="auto"/>
        <w:ind w:left="1081" w:right="0" w:hanging="530"/>
        <w:jc w:val="left"/>
        <w:rPr>
          <w:sz w:val="21"/>
        </w:rPr>
      </w:pPr>
      <w:r>
        <w:rPr>
          <w:spacing w:val="-3"/>
          <w:sz w:val="21"/>
        </w:rPr>
        <w:t>设计实验数据记录表格。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0320" w:h="14580"/>
          <w:pgMar w:top="1060" w:right="620" w:bottom="1360" w:left="720" w:header="720" w:footer="720" w:gutter="0"/>
          <w:cols w:space="708"/>
        </w:sectPr>
      </w:pPr>
    </w:p>
    <w:p>
      <w:pPr>
        <w:pStyle w:val="BodyText"/>
        <w:spacing w:before="6"/>
        <w:rPr>
          <w:sz w:val="2"/>
        </w:rPr>
      </w:pPr>
    </w:p>
    <w:p>
      <w:pPr>
        <w:pStyle w:val="BodyText"/>
        <w:spacing w:line="20" w:lineRule="exact"/>
        <w:ind w:left="95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5509260" cy="9525"/>
                <wp:effectExtent l="0" t="0" r="0" b="0"/>
                <wp:docPr id="224" name="组合 40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509260" cy="9525"/>
                          <a:chOff x="0" y="0"/>
                          <a:chExt cx="8676" cy="15"/>
                        </a:xfrm>
                      </wpg:grpSpPr>
                      <wps:wsp xmlns:wps="http://schemas.microsoft.com/office/word/2010/wordprocessingShape">
                        <wps:cNvPr id="223" name="直线 405"/>
                        <wps:cNvSpPr/>
                        <wps:spPr>
                          <a:xfrm>
                            <a:off x="0" y="7"/>
                            <a:ext cx="8676" cy="0"/>
                          </a:xfrm>
                          <a:prstGeom prst="line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04" o:spid="_x0000_i1427" style="width:433.8pt;height:0.75pt" coordsize="8676,15">
                <o:lock v:ext="edit" aspectratio="f"/>
                <v:line id="直线 405" o:spid="_x0000_s1428" style="position:absolute" from="0,140" to="173520,140" coordsize="21600,21600" stroked="t" strokecolor="black">
                  <v:stroke joinstyle="round"/>
                  <o:lock v:ext="edit" aspectratio="f"/>
                </v:line>
                <w10:anchorlock/>
              </v:group>
            </w:pict>
          </mc:Fallback>
        </mc:AlternateContent>
      </w:r>
    </w:p>
    <w:p>
      <w:pPr>
        <w:pStyle w:val="BodyText"/>
        <w:spacing w:before="11"/>
        <w:ind w:left="132"/>
      </w:pPr>
      <w:r>
        <w:rPr>
          <w:b/>
        </w:rPr>
        <w:t>四、计算题</w:t>
      </w:r>
      <w:r>
        <w:t xml:space="preserve">（共 </w:t>
      </w:r>
      <w:r>
        <w:rPr>
          <w:rFonts w:ascii="Times New Roman" w:eastAsia="Times New Roman"/>
        </w:rPr>
        <w:t xml:space="preserve">7 </w:t>
      </w:r>
      <w:r>
        <w:t>分，</w:t>
      </w:r>
      <w:r>
        <w:rPr>
          <w:rFonts w:ascii="Times New Roman" w:eastAsia="Times New Roman"/>
        </w:rPr>
        <w:t xml:space="preserve">30 </w:t>
      </w:r>
      <w:r>
        <w:t xml:space="preserve">题 </w:t>
      </w:r>
      <w:r>
        <w:rPr>
          <w:rFonts w:ascii="Times New Roman" w:eastAsia="Times New Roman"/>
        </w:rPr>
        <w:t xml:space="preserve">3 </w:t>
      </w:r>
      <w:r>
        <w:t>分，</w:t>
      </w:r>
      <w:r>
        <w:rPr>
          <w:rFonts w:ascii="Times New Roman" w:eastAsia="Times New Roman"/>
        </w:rPr>
        <w:t xml:space="preserve">31 </w:t>
      </w:r>
      <w:r>
        <w:t xml:space="preserve">题 </w:t>
      </w:r>
      <w:r>
        <w:rPr>
          <w:rFonts w:ascii="Times New Roman" w:eastAsia="Times New Roman"/>
        </w:rPr>
        <w:t xml:space="preserve">4 </w:t>
      </w:r>
      <w:r>
        <w:t>分）</w:t>
      </w:r>
    </w:p>
    <w:p>
      <w:pPr>
        <w:pStyle w:val="ListParagraph"/>
        <w:numPr>
          <w:ilvl w:val="0"/>
          <w:numId w:val="2"/>
        </w:numPr>
        <w:tabs>
          <w:tab w:val="left" w:pos="522"/>
        </w:tabs>
        <w:spacing w:before="72" w:after="0" w:line="304" w:lineRule="auto"/>
        <w:ind w:left="557" w:right="225" w:hanging="426"/>
        <w:jc w:val="left"/>
        <w:rPr>
          <w:sz w:val="21"/>
        </w:rPr>
      </w:pPr>
      <w:r>
        <w:rPr>
          <w:spacing w:val="-14"/>
          <w:sz w:val="21"/>
        </w:rPr>
        <w:t xml:space="preserve">如图 </w:t>
      </w:r>
      <w:r>
        <w:rPr>
          <w:rFonts w:ascii="Times New Roman" w:eastAsia="Times New Roman"/>
          <w:sz w:val="21"/>
        </w:rPr>
        <w:t>23</w:t>
      </w:r>
      <w:r>
        <w:rPr>
          <w:rFonts w:ascii="Times New Roman" w:eastAsia="Times New Roman"/>
          <w:spacing w:val="15"/>
          <w:sz w:val="21"/>
        </w:rPr>
        <w:t xml:space="preserve"> </w:t>
      </w:r>
      <w:r>
        <w:rPr>
          <w:spacing w:val="-7"/>
          <w:sz w:val="21"/>
        </w:rPr>
        <w:t xml:space="preserve">所示，电源两端电压为 </w:t>
      </w:r>
      <w:r>
        <w:rPr>
          <w:rFonts w:ascii="Times New Roman" w:eastAsia="Times New Roman"/>
          <w:sz w:val="21"/>
        </w:rPr>
        <w:t>4V</w:t>
      </w:r>
      <w:r>
        <w:rPr>
          <w:rFonts w:ascii="Times New Roman" w:eastAsia="Times New Roman"/>
          <w:spacing w:val="14"/>
          <w:sz w:val="21"/>
        </w:rPr>
        <w:t xml:space="preserve"> </w:t>
      </w:r>
      <w:r>
        <w:rPr>
          <w:spacing w:val="-7"/>
          <w:sz w:val="21"/>
        </w:rPr>
        <w:t xml:space="preserve">且保持不变。当开关 </w:t>
      </w:r>
      <w:r>
        <w:rPr>
          <w:rFonts w:ascii="Times New Roman" w:eastAsia="Times New Roman"/>
          <w:sz w:val="21"/>
        </w:rPr>
        <w:t>S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pacing w:val="-17"/>
          <w:sz w:val="21"/>
          <w:vertAlign w:val="baseline"/>
        </w:rPr>
        <w:t xml:space="preserve"> </w:t>
      </w:r>
      <w:r>
        <w:rPr>
          <w:spacing w:val="-2"/>
          <w:sz w:val="21"/>
          <w:vertAlign w:val="baseline"/>
        </w:rPr>
        <w:t>闭合、</w:t>
      </w:r>
      <w:r>
        <w:rPr>
          <w:rFonts w:ascii="Times New Roman" w:eastAsia="Times New Roman"/>
          <w:sz w:val="21"/>
          <w:vertAlign w:val="baseline"/>
        </w:rPr>
        <w:t>S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pacing w:val="-18"/>
          <w:sz w:val="21"/>
          <w:vertAlign w:val="baseline"/>
        </w:rPr>
        <w:t xml:space="preserve"> </w:t>
      </w:r>
      <w:r>
        <w:rPr>
          <w:spacing w:val="-9"/>
          <w:sz w:val="21"/>
          <w:vertAlign w:val="baseline"/>
        </w:rPr>
        <w:t xml:space="preserve">断开时，电阻 </w:t>
      </w:r>
      <w:r>
        <w:rPr>
          <w:rFonts w:ascii="Times New Roman" w:eastAsia="Times New Roman"/>
          <w:i/>
          <w:sz w:val="21"/>
          <w:vertAlign w:val="baseline"/>
        </w:rPr>
        <w:t>R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pacing w:val="-17"/>
          <w:sz w:val="21"/>
          <w:vertAlign w:val="baseline"/>
        </w:rPr>
        <w:t xml:space="preserve"> </w:t>
      </w:r>
      <w:r>
        <w:rPr>
          <w:spacing w:val="-3"/>
          <w:sz w:val="21"/>
          <w:vertAlign w:val="baseline"/>
        </w:rPr>
        <w:t>消耗</w:t>
      </w:r>
      <w:r>
        <w:rPr>
          <w:spacing w:val="-12"/>
          <w:sz w:val="21"/>
          <w:vertAlign w:val="baseline"/>
        </w:rPr>
        <w:t xml:space="preserve">的电功率 </w:t>
      </w:r>
      <w:r>
        <w:rPr>
          <w:rFonts w:ascii="Times New Roman" w:eastAsia="Times New Roman"/>
          <w:i/>
          <w:sz w:val="21"/>
          <w:vertAlign w:val="baseline"/>
        </w:rPr>
        <w:t>P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pacing w:val="-19"/>
          <w:sz w:val="21"/>
          <w:vertAlign w:val="baseline"/>
        </w:rPr>
        <w:t xml:space="preserve"> </w:t>
      </w:r>
      <w:r>
        <w:rPr>
          <w:spacing w:val="-26"/>
          <w:sz w:val="21"/>
          <w:vertAlign w:val="baseline"/>
        </w:rPr>
        <w:t xml:space="preserve">为 </w:t>
      </w:r>
      <w:r>
        <w:rPr>
          <w:rFonts w:ascii="Times New Roman" w:eastAsia="Times New Roman"/>
          <w:sz w:val="21"/>
          <w:vertAlign w:val="baseline"/>
        </w:rPr>
        <w:t>2 W</w:t>
      </w:r>
      <w:r>
        <w:rPr>
          <w:spacing w:val="-13"/>
          <w:sz w:val="21"/>
          <w:vertAlign w:val="baseline"/>
        </w:rPr>
        <w:t xml:space="preserve">；当开关 </w:t>
      </w:r>
      <w:r>
        <w:rPr>
          <w:rFonts w:ascii="Times New Roman" w:eastAsia="Times New Roman"/>
          <w:sz w:val="21"/>
          <w:vertAlign w:val="baseline"/>
        </w:rPr>
        <w:t>S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spacing w:val="-3"/>
          <w:sz w:val="21"/>
          <w:vertAlign w:val="baseline"/>
        </w:rPr>
        <w:t>、</w:t>
      </w:r>
      <w:r>
        <w:rPr>
          <w:rFonts w:ascii="Times New Roman" w:eastAsia="Times New Roman"/>
          <w:sz w:val="21"/>
          <w:vertAlign w:val="baseline"/>
        </w:rPr>
        <w:t>S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pacing w:val="-17"/>
          <w:sz w:val="21"/>
          <w:vertAlign w:val="baseline"/>
        </w:rPr>
        <w:t xml:space="preserve"> </w:t>
      </w:r>
      <w:r>
        <w:rPr>
          <w:spacing w:val="-8"/>
          <w:sz w:val="21"/>
          <w:vertAlign w:val="baseline"/>
        </w:rPr>
        <w:t xml:space="preserve">都闭合时，电流表示数为 </w:t>
      </w:r>
      <w:r>
        <w:rPr>
          <w:rFonts w:ascii="Times New Roman" w:eastAsia="Times New Roman"/>
          <w:sz w:val="21"/>
          <w:vertAlign w:val="baseline"/>
        </w:rPr>
        <w:t>0.75</w:t>
      </w:r>
      <w:r>
        <w:rPr>
          <w:rFonts w:ascii="Times New Roman" w:eastAsia="Times New Roman"/>
          <w:spacing w:val="-3"/>
          <w:sz w:val="21"/>
          <w:vertAlign w:val="baseline"/>
        </w:rPr>
        <w:t xml:space="preserve"> </w:t>
      </w:r>
      <w:r>
        <w:rPr>
          <w:rFonts w:ascii="Times New Roman" w:eastAsia="Times New Roman"/>
          <w:sz w:val="21"/>
          <w:vertAlign w:val="baseline"/>
        </w:rPr>
        <w:t>A</w:t>
      </w:r>
      <w:r>
        <w:rPr>
          <w:sz w:val="21"/>
          <w:vertAlign w:val="baseline"/>
        </w:rPr>
        <w:t>。</w:t>
      </w:r>
    </w:p>
    <w:p>
      <w:pPr>
        <w:spacing w:after="0" w:line="304" w:lineRule="auto"/>
        <w:jc w:val="left"/>
        <w:rPr>
          <w:sz w:val="21"/>
        </w:rPr>
        <w:sectPr>
          <w:pgSz w:w="10320" w:h="14580"/>
          <w:pgMar w:top="1060" w:right="620" w:bottom="1400" w:left="720" w:header="871" w:footer="1179" w:gutter="0"/>
          <w:cols w:space="708"/>
        </w:sectPr>
      </w:pPr>
    </w:p>
    <w:p>
      <w:pPr>
        <w:pStyle w:val="BodyText"/>
        <w:spacing w:line="268" w:lineRule="exact"/>
        <w:ind w:left="557"/>
      </w:pPr>
      <w:r>
        <w:t>求：（</w:t>
      </w:r>
      <w:r>
        <w:rPr>
          <w:rFonts w:ascii="Times New Roman" w:eastAsia="Times New Roman"/>
        </w:rPr>
        <w:t>1</w:t>
      </w:r>
      <w:r>
        <w:t>）</w:t>
      </w:r>
      <w:r>
        <w:rPr>
          <w:spacing w:val="-15"/>
        </w:rPr>
        <w:t xml:space="preserve">当开关 </w:t>
      </w:r>
      <w:r>
        <w:rPr>
          <w:rFonts w:ascii="Times New Roman" w:eastAsia="Times New Roman"/>
        </w:rPr>
        <w:t>S</w:t>
      </w:r>
      <w:r>
        <w:rPr>
          <w:rFonts w:ascii="Times New Roman" w:eastAsia="Times New Roman"/>
          <w:vertAlign w:val="subscript"/>
        </w:rPr>
        <w:t>1</w:t>
      </w:r>
      <w:r>
        <w:rPr>
          <w:rFonts w:ascii="Times New Roman" w:eastAsia="Times New Roman"/>
          <w:vertAlign w:val="baseline"/>
        </w:rPr>
        <w:t xml:space="preserve"> </w:t>
      </w:r>
      <w:r>
        <w:rPr>
          <w:spacing w:val="-2"/>
          <w:vertAlign w:val="baseline"/>
        </w:rPr>
        <w:t>闭合、</w:t>
      </w:r>
      <w:r>
        <w:rPr>
          <w:rFonts w:ascii="Times New Roman" w:eastAsia="Times New Roman"/>
          <w:vertAlign w:val="baseline"/>
        </w:rPr>
        <w:t>S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vertAlign w:val="baseline"/>
        </w:rPr>
        <w:t xml:space="preserve"> </w:t>
      </w:r>
      <w:r>
        <w:rPr>
          <w:spacing w:val="-11"/>
          <w:vertAlign w:val="baseline"/>
        </w:rPr>
        <w:t xml:space="preserve">断开时，通过 </w:t>
      </w:r>
      <w:r>
        <w:rPr>
          <w:rFonts w:ascii="Times New Roman" w:eastAsia="Times New Roman"/>
          <w:i/>
          <w:vertAlign w:val="baseline"/>
        </w:rPr>
        <w:t>R</w:t>
      </w:r>
      <w:r>
        <w:rPr>
          <w:rFonts w:ascii="Times New Roman" w:eastAsia="Times New Roman"/>
          <w:vertAlign w:val="subscript"/>
        </w:rPr>
        <w:t>1</w:t>
      </w:r>
      <w:r>
        <w:rPr>
          <w:rFonts w:ascii="Times New Roman" w:eastAsia="Times New Roman"/>
          <w:vertAlign w:val="baseline"/>
        </w:rPr>
        <w:t xml:space="preserve"> </w:t>
      </w:r>
      <w:r>
        <w:rPr>
          <w:spacing w:val="-2"/>
          <w:vertAlign w:val="baseline"/>
        </w:rPr>
        <w:t>的电流；</w:t>
      </w:r>
    </w:p>
    <w:p>
      <w:pPr>
        <w:pStyle w:val="BodyText"/>
        <w:spacing w:before="71" w:line="304" w:lineRule="auto"/>
        <w:ind w:left="554" w:right="2564" w:firstLine="422"/>
      </w:pPr>
      <w:r>
        <w:t>（</w:t>
      </w:r>
      <w:r>
        <w:rPr>
          <w:rFonts w:ascii="Times New Roman" w:eastAsia="Times New Roman"/>
        </w:rPr>
        <w:t>2</w:t>
      </w:r>
      <w:r>
        <w:t xml:space="preserve">）电阻 </w:t>
      </w:r>
      <w:r>
        <w:rPr>
          <w:rFonts w:ascii="Times New Roman" w:eastAsia="Times New Roman"/>
          <w:i/>
        </w:rPr>
        <w:t>R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vertAlign w:val="baseline"/>
        </w:rPr>
        <w:t xml:space="preserve"> </w:t>
      </w:r>
      <w:r>
        <w:rPr>
          <w:vertAlign w:val="baseline"/>
        </w:rPr>
        <w:t>的阻值。要求：画出等效电路图</w:t>
      </w:r>
    </w:p>
    <w:p>
      <w:pPr>
        <w:spacing w:before="56"/>
        <w:ind w:left="598" w:right="0" w:firstLine="0"/>
        <w:jc w:val="left"/>
        <w:rPr>
          <w:rFonts w:ascii="Times New Roman"/>
          <w:sz w:val="21"/>
        </w:rPr>
      </w:pPr>
      <w:r>
        <w:br w:type="column"/>
      </w:r>
      <w:r>
        <w:rPr>
          <w:rFonts w:ascii="Times New Roman"/>
          <w:i/>
          <w:sz w:val="21"/>
        </w:rPr>
        <w:t>R</w:t>
      </w:r>
      <w:r>
        <w:rPr>
          <w:rFonts w:ascii="Times New Roman"/>
          <w:sz w:val="21"/>
          <w:vertAlign w:val="subscript"/>
        </w:rPr>
        <w:t>1</w:t>
      </w:r>
    </w:p>
    <w:p>
      <w:pPr>
        <w:pStyle w:val="BodyText"/>
        <w:ind w:left="-151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1191260" cy="841375"/>
                <wp:effectExtent l="0" t="0" r="8890" b="15875"/>
                <wp:docPr id="247" name="组合 40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191260" cy="841375"/>
                          <a:chOff x="0" y="0"/>
                          <a:chExt cx="1876" cy="1325"/>
                        </a:xfrm>
                      </wpg:grpSpPr>
                      <wps:wsp xmlns:wps="http://schemas.microsoft.com/office/word/2010/wordprocessingShape">
                        <wps:cNvPr id="225" name="矩形 407"/>
                        <wps:cNvSpPr/>
                        <wps:spPr>
                          <a:xfrm>
                            <a:off x="27" y="78"/>
                            <a:ext cx="1672" cy="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26" name="直线 408"/>
                        <wps:cNvSpPr/>
                        <wps:spPr>
                          <a:xfrm>
                            <a:off x="1272" y="604"/>
                            <a:ext cx="41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27" name="直线 409"/>
                        <wps:cNvSpPr/>
                        <wps:spPr>
                          <a:xfrm>
                            <a:off x="738" y="604"/>
                            <a:ext cx="31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28" name="直线 410"/>
                        <wps:cNvSpPr/>
                        <wps:spPr>
                          <a:xfrm>
                            <a:off x="40" y="604"/>
                            <a:ext cx="284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29" name="直线 411"/>
                        <wps:cNvSpPr/>
                        <wps:spPr>
                          <a:xfrm>
                            <a:off x="538" y="1085"/>
                            <a:ext cx="0" cy="165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30" name="直线 412"/>
                        <wps:cNvSpPr/>
                        <wps:spPr>
                          <a:xfrm>
                            <a:off x="508" y="1010"/>
                            <a:ext cx="0" cy="31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31" name="直线 413"/>
                        <wps:cNvSpPr/>
                        <wps:spPr>
                          <a:xfrm>
                            <a:off x="568" y="1070"/>
                            <a:ext cx="0" cy="19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32" name="图片 41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1515" y="705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33" name="直线 415"/>
                        <wps:cNvSpPr/>
                        <wps:spPr>
                          <a:xfrm>
                            <a:off x="673" y="70"/>
                            <a:ext cx="357" cy="0"/>
                          </a:xfrm>
                          <a:prstGeom prst="line">
                            <a:avLst/>
                          </a:prstGeom>
                          <a:ln w="76200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34" name="矩形 416"/>
                        <wps:cNvSpPr/>
                        <wps:spPr>
                          <a:xfrm>
                            <a:off x="672" y="10"/>
                            <a:ext cx="358" cy="1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35" name="任意多边形 417"/>
                        <wps:cNvSpPr/>
                        <wps:spPr>
                          <a:xfrm>
                            <a:off x="1683" y="580"/>
                            <a:ext cx="40" cy="40"/>
                          </a:xfrm>
                          <a:custGeom>
                            <a:avLst/>
                            <a:gdLst/>
                            <a:pathLst>
                              <a:path fill="norm" h="40" w="40" stroke="1">
                                <a:moveTo>
                                  <a:pt x="31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1"/>
                                </a:lnTo>
                                <a:lnTo>
                                  <a:pt x="9" y="40"/>
                                </a:lnTo>
                                <a:lnTo>
                                  <a:pt x="31" y="40"/>
                                </a:lnTo>
                                <a:lnTo>
                                  <a:pt x="40" y="31"/>
                                </a:lnTo>
                                <a:lnTo>
                                  <a:pt x="40" y="9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36" name="任意多边形 418"/>
                        <wps:cNvSpPr/>
                        <wps:spPr>
                          <a:xfrm>
                            <a:off x="1683" y="580"/>
                            <a:ext cx="40" cy="40"/>
                          </a:xfrm>
                          <a:custGeom>
                            <a:avLst/>
                            <a:gdLst/>
                            <a:pathLst>
                              <a:path fill="norm" h="40" w="40" stroke="1">
                                <a:moveTo>
                                  <a:pt x="20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20"/>
                                </a:lnTo>
                                <a:lnTo>
                                  <a:pt x="0" y="31"/>
                                </a:lnTo>
                                <a:lnTo>
                                  <a:pt x="9" y="40"/>
                                </a:lnTo>
                                <a:lnTo>
                                  <a:pt x="20" y="40"/>
                                </a:lnTo>
                                <a:lnTo>
                                  <a:pt x="31" y="40"/>
                                </a:lnTo>
                                <a:lnTo>
                                  <a:pt x="40" y="31"/>
                                </a:lnTo>
                                <a:lnTo>
                                  <a:pt x="40" y="20"/>
                                </a:lnTo>
                                <a:lnTo>
                                  <a:pt x="40" y="9"/>
                                </a:lnTo>
                                <a:lnTo>
                                  <a:pt x="31" y="0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37" name="任意多边形 419"/>
                        <wps:cNvSpPr/>
                        <wps:spPr>
                          <a:xfrm>
                            <a:off x="7" y="588"/>
                            <a:ext cx="40" cy="37"/>
                          </a:xfrm>
                          <a:custGeom>
                            <a:avLst/>
                            <a:gdLst/>
                            <a:pathLst>
                              <a:path fill="norm" h="37" w="40" stroke="1">
                                <a:moveTo>
                                  <a:pt x="31" y="0"/>
                                </a:moveTo>
                                <a:lnTo>
                                  <a:pt x="8" y="0"/>
                                </a:lnTo>
                                <a:lnTo>
                                  <a:pt x="0" y="8"/>
                                </a:lnTo>
                                <a:lnTo>
                                  <a:pt x="0" y="29"/>
                                </a:lnTo>
                                <a:lnTo>
                                  <a:pt x="8" y="37"/>
                                </a:lnTo>
                                <a:lnTo>
                                  <a:pt x="31" y="37"/>
                                </a:lnTo>
                                <a:lnTo>
                                  <a:pt x="40" y="29"/>
                                </a:lnTo>
                                <a:lnTo>
                                  <a:pt x="40" y="8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38" name="任意多边形 420"/>
                        <wps:cNvSpPr/>
                        <wps:spPr>
                          <a:xfrm>
                            <a:off x="7" y="588"/>
                            <a:ext cx="40" cy="37"/>
                          </a:xfrm>
                          <a:custGeom>
                            <a:avLst/>
                            <a:gdLst/>
                            <a:pathLst>
                              <a:path fill="norm" h="37" w="40" stroke="1">
                                <a:moveTo>
                                  <a:pt x="20" y="0"/>
                                </a:moveTo>
                                <a:lnTo>
                                  <a:pt x="8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8"/>
                                </a:lnTo>
                                <a:lnTo>
                                  <a:pt x="0" y="29"/>
                                </a:lnTo>
                                <a:lnTo>
                                  <a:pt x="8" y="37"/>
                                </a:lnTo>
                                <a:lnTo>
                                  <a:pt x="20" y="37"/>
                                </a:lnTo>
                                <a:lnTo>
                                  <a:pt x="31" y="37"/>
                                </a:lnTo>
                                <a:lnTo>
                                  <a:pt x="40" y="29"/>
                                </a:lnTo>
                                <a:lnTo>
                                  <a:pt x="40" y="18"/>
                                </a:lnTo>
                                <a:lnTo>
                                  <a:pt x="40" y="8"/>
                                </a:lnTo>
                                <a:lnTo>
                                  <a:pt x="31" y="0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39" name="直线 421"/>
                        <wps:cNvSpPr/>
                        <wps:spPr>
                          <a:xfrm>
                            <a:off x="323" y="620"/>
                            <a:ext cx="415" cy="0"/>
                          </a:xfrm>
                          <a:prstGeom prst="line">
                            <a:avLst/>
                          </a:prstGeom>
                          <a:ln w="76835">
                            <a:solidFill>
                              <a:srgbClr val="FFFFFF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40" name="矩形 422"/>
                        <wps:cNvSpPr/>
                        <wps:spPr>
                          <a:xfrm>
                            <a:off x="323" y="559"/>
                            <a:ext cx="415" cy="1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41" name="图片 42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1024" y="508"/>
                            <a:ext cx="31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2" name="图片 42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1036" y="1067"/>
                            <a:ext cx="31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43" name="文本框 425"/>
                        <wps:cNvSpPr txBox="1"/>
                        <wps:spPr>
                          <a:xfrm>
                            <a:off x="445" y="343"/>
                            <a:ext cx="220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21"/>
                                </w:rPr>
                                <w:t>R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44" name="文本框 426"/>
                        <wps:cNvSpPr txBox="1"/>
                        <wps:spPr>
                          <a:xfrm>
                            <a:off x="1074" y="309"/>
                            <a:ext cx="208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1"/>
                                </w:rPr>
                                <w:t>S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45" name="文本框 427"/>
                        <wps:cNvSpPr txBox="1"/>
                        <wps:spPr>
                          <a:xfrm>
                            <a:off x="1086" y="868"/>
                            <a:ext cx="208" cy="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1"/>
                                </w:rPr>
                                <w:t>S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246" name="文本框 428"/>
                        <wps:cNvSpPr txBox="1"/>
                        <wps:spPr>
                          <a:xfrm>
                            <a:off x="1628" y="799"/>
                            <a:ext cx="173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34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0"/>
                                  <w:sz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06" o:spid="_x0000_i1429" style="width:93.8pt;height:66.25pt" coordsize="1876,1325">
                <o:lock v:ext="edit" aspectratio="f"/>
                <v:rect id="矩形 407" o:spid="_x0000_s1430" style="width:1672;height:1086;left:27;position:absolute;top:78" coordsize="21600,21600" filled="f" stroked="t" strokecolor="black">
                  <v:stroke joinstyle="miter"/>
                  <o:lock v:ext="edit" aspectratio="f"/>
                </v:rect>
                <v:line id="直线 408" o:spid="_x0000_s1431" style="position:absolute" from="25440,12080" to="33680,12080" coordsize="21600,21600" stroked="t" strokecolor="black">
                  <v:stroke joinstyle="round"/>
                  <o:lock v:ext="edit" aspectratio="f"/>
                </v:line>
                <v:line id="直线 409" o:spid="_x0000_s1432" style="position:absolute" from="14760,12080" to="21020,12080" coordsize="21600,21600" stroked="t" strokecolor="black">
                  <v:stroke joinstyle="round"/>
                  <o:lock v:ext="edit" aspectratio="f"/>
                </v:line>
                <v:line id="直线 410" o:spid="_x0000_s1433" style="position:absolute" from="800,12080" to="6480,12080" coordsize="21600,21600" stroked="t" strokecolor="black">
                  <v:stroke joinstyle="round"/>
                  <o:lock v:ext="edit" aspectratio="f"/>
                </v:line>
                <v:line id="直线 411" o:spid="_x0000_s1434" style="position:absolute" from="10760,21700" to="10760,25000" coordsize="21600,21600" stroked="t" strokecolor="white">
                  <v:stroke joinstyle="round"/>
                  <o:lock v:ext="edit" aspectratio="f"/>
                </v:line>
                <v:line id="直线 412" o:spid="_x0000_s1435" style="position:absolute" from="10160,20200" to="10160,26500" coordsize="21600,21600" stroked="t" strokecolor="black">
                  <v:stroke joinstyle="round"/>
                  <o:lock v:ext="edit" aspectratio="f"/>
                </v:line>
                <v:line id="直线 413" o:spid="_x0000_s1436" style="position:absolute" from="11360,21400" to="11360,25300" coordsize="21600,21600" stroked="t" strokecolor="black">
                  <v:stroke joinstyle="round"/>
                  <o:lock v:ext="edit" aspectratio="f"/>
                </v:line>
                <v:shape id="图片 414" o:spid="_x0000_s1437" type="#_x0000_t75" style="width:360;height:360;left:1515;position:absolute;top:705" coordsize="21600,21600" o:preferrelative="t" filled="f" stroked="f">
                  <v:imagedata r:id="rId24" o:title=""/>
                  <o:lock v:ext="edit" aspectratio="t"/>
                </v:shape>
                <v:line id="直线 415" o:spid="_x0000_s1438" style="position:absolute" from="13460,1400" to="20600,1400" coordsize="21600,21600" stroked="t" strokecolor="white">
                  <v:stroke joinstyle="round"/>
                  <o:lock v:ext="edit" aspectratio="f"/>
                </v:line>
                <v:rect id="矩形 416" o:spid="_x0000_s1439" style="width:358;height:120;left:672;position:absolute;top:10" coordsize="21600,21600" filled="f" stroked="t" strokecolor="black">
                  <v:stroke joinstyle="miter"/>
                  <o:lock v:ext="edit" aspectratio="f"/>
                </v:rect>
                <v:shape id="任意多边形 417" o:spid="_x0000_s1440" style="width:40;height:40;left:1683;position:absolute;top:580" coordsize="40,40" o:spt="100" adj="-11796480,,5400" path="m31,l9,,,9,,31,9,40,31,40,40,31,40,9,31,xe" filled="t" fillcolor="black" stroked="f">
                  <v:stroke joinstyle="miter"/>
                  <o:lock v:ext="edit" aspectratio="f"/>
                </v:shape>
                <v:shape id="任意多边形 418" o:spid="_x0000_s1441" style="width:40;height:40;left:1683;position:absolute;top:580" coordsize="40,40" o:spt="100" adj="-11796480,,5400" path="m20,l9,,,9,,20,,31,9,40,20,40,31,40,40,31,40,20,40,9,31,,20,xe" filled="f" stroked="t" strokecolor="black">
                  <v:stroke joinstyle="round"/>
                  <o:lock v:ext="edit" aspectratio="f"/>
                </v:shape>
                <v:shape id="任意多边形 419" o:spid="_x0000_s1442" style="width:40;height:37;left:7;position:absolute;top:588" coordsize="40,37" o:spt="100" adj="-11796480,,5400" path="m31,l8,,,8,,29,8,37,31,37,40,29,40,8,31,xe" filled="t" fillcolor="black" stroked="f">
                  <v:stroke joinstyle="miter"/>
                  <o:lock v:ext="edit" aspectratio="f"/>
                </v:shape>
                <v:shape id="任意多边形 420" o:spid="_x0000_s1443" style="width:40;height:37;left:7;position:absolute;top:588" coordsize="40,37" o:spt="100" adj="-11796480,,5400" path="m20,l8,,,8,,18,,29,8,37,20,37,31,37,40,29,40,18,40,8,31,,20,xe" filled="f" stroked="t" strokecolor="black">
                  <v:stroke joinstyle="round"/>
                  <o:lock v:ext="edit" aspectratio="f"/>
                </v:shape>
                <v:line id="直线 421" o:spid="_x0000_s1444" style="position:absolute" from="6460,12400" to="14760,12400" coordsize="21600,21600" stroked="t" strokecolor="white">
                  <v:stroke joinstyle="round"/>
                  <o:lock v:ext="edit" aspectratio="f"/>
                </v:line>
                <v:rect id="矩形 422" o:spid="_x0000_s1445" style="width:415;height:121;left:323;position:absolute;top:559" coordsize="21600,21600" filled="f" stroked="t" strokecolor="black">
                  <v:stroke joinstyle="miter"/>
                  <o:lock v:ext="edit" aspectratio="f"/>
                </v:rect>
                <v:shape id="图片 423" o:spid="_x0000_s1446" type="#_x0000_t75" style="width:315;height:135;left:1024;position:absolute;top:508" coordsize="21600,21600" o:preferrelative="t" filled="f" stroked="f">
                  <v:imagedata r:id="rId23" o:title=""/>
                  <o:lock v:ext="edit" aspectratio="t"/>
                </v:shape>
                <v:shape id="图片 424" o:spid="_x0000_s1447" type="#_x0000_t75" style="width:315;height:135;left:1036;position:absolute;top:1067" coordsize="21600,21600" o:preferrelative="t" filled="f" stroked="f">
                  <v:imagedata r:id="rId71" o:title=""/>
                  <o:lock v:ext="edit" aspectratio="t"/>
                </v:shape>
                <v:shape id="文本框 425" o:spid="_x0000_s1448" type="#_x0000_t202" style="width:220;height:250;left:445;position:absolute;top:343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i/>
                            <w:sz w:val="21"/>
                          </w:rPr>
                          <w:t>R</w:t>
                        </w:r>
                        <w:r>
                          <w:rPr>
                            <w:rFonts w:ascii="Times New Roman"/>
                            <w:sz w:val="21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文本框 426" o:spid="_x0000_s1449" type="#_x0000_t202" style="width:208;height:250;left:1074;position:absolute;top:309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</w:rPr>
                          <w:t>S</w:t>
                        </w:r>
                        <w:r>
                          <w:rPr>
                            <w:rFonts w:ascii="Times New Roman"/>
                            <w:sz w:val="21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文本框 427" o:spid="_x0000_s1450" type="#_x0000_t202" style="width:208;height:250;left:1086;position:absolute;top:868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</w:rPr>
                          <w:t>S</w:t>
                        </w:r>
                        <w:r>
                          <w:rPr>
                            <w:rFonts w:ascii="Times New Roman"/>
                            <w:sz w:val="21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文本框 428" o:spid="_x0000_s1451" type="#_x0000_t202" style="width:173;height:234;left:1628;position:absolute;top:799" coordsize="21600,21600" filled="f" stroked="f">
                  <o:lock v:ext="edit" aspectratio="f"/>
                  <v:textbox inset="0,0,0,0">
                    <w:txbxContent>
                      <w:p>
                        <w:pPr>
                          <w:spacing w:before="0" w:line="234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21"/>
                          </w:rPr>
                          <w:t>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spacing w:before="0"/>
        <w:ind w:left="554" w:right="0" w:firstLine="0"/>
        <w:jc w:val="lef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23</w:t>
      </w:r>
    </w:p>
    <w:p>
      <w:pPr>
        <w:spacing w:after="0"/>
        <w:jc w:val="left"/>
        <w:rPr>
          <w:rFonts w:ascii="Times New Roman" w:eastAsia="Times New Roman"/>
          <w:sz w:val="18"/>
        </w:rPr>
        <w:sectPr>
          <w:type w:val="continuous"/>
          <w:pgSz w:w="10320" w:h="14580"/>
          <w:pgMar w:top="1060" w:right="620" w:bottom="1360" w:left="720" w:header="720" w:footer="720" w:gutter="0"/>
          <w:cols w:num="2" w:space="708" w:equalWidth="0">
            <w:col w:w="5689" w:space="1378"/>
            <w:col w:w="1913"/>
          </w:cols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9"/>
        </w:rPr>
      </w:pPr>
    </w:p>
    <w:p>
      <w:pPr>
        <w:pStyle w:val="ListParagraph"/>
        <w:numPr>
          <w:ilvl w:val="0"/>
          <w:numId w:val="2"/>
        </w:numPr>
        <w:tabs>
          <w:tab w:val="left" w:pos="553"/>
        </w:tabs>
        <w:spacing w:before="115" w:after="0" w:line="304" w:lineRule="auto"/>
        <w:ind w:left="557" w:right="123" w:hanging="426"/>
        <w:jc w:val="left"/>
        <w:rPr>
          <w:sz w:val="21"/>
        </w:rPr>
      </w:pPr>
      <w:r>
        <w:drawing>
          <wp:anchor distT="0" distB="0" distL="0" distR="0" simplePos="0" relativeHeight="251722752" behindDoc="0" locked="0" layoutInCell="1" allowOverlap="1">
            <wp:simplePos x="0" y="0"/>
            <wp:positionH relativeFrom="page">
              <wp:posOffset>5065395</wp:posOffset>
            </wp:positionH>
            <wp:positionV relativeFrom="paragraph">
              <wp:posOffset>712470</wp:posOffset>
            </wp:positionV>
            <wp:extent cx="917575" cy="823595"/>
            <wp:effectExtent l="0" t="0" r="0" b="0"/>
            <wp:wrapNone/>
            <wp:docPr id="37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089454" name="image65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384" cy="823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sz w:val="21"/>
        </w:rPr>
        <w:t xml:space="preserve">如图 </w:t>
      </w:r>
      <w:r>
        <w:rPr>
          <w:rFonts w:ascii="Times New Roman" w:eastAsia="Times New Roman" w:hAnsi="Times New Roman"/>
          <w:sz w:val="21"/>
        </w:rPr>
        <w:t>24</w:t>
      </w:r>
      <w:r>
        <w:rPr>
          <w:rFonts w:ascii="Times New Roman" w:eastAsia="Times New Roman" w:hAnsi="Times New Roman"/>
          <w:spacing w:val="34"/>
          <w:sz w:val="21"/>
        </w:rPr>
        <w:t xml:space="preserve"> </w:t>
      </w:r>
      <w:r>
        <w:rPr>
          <w:spacing w:val="-4"/>
          <w:sz w:val="21"/>
        </w:rPr>
        <w:t xml:space="preserve">所示，盛有水的柱形平底薄壁容器放在水平桌面上静止，容器底面积为 </w:t>
      </w:r>
      <w:r>
        <w:rPr>
          <w:rFonts w:ascii="Times New Roman" w:eastAsia="Times New Roman" w:hAnsi="Times New Roman"/>
          <w:sz w:val="21"/>
        </w:rPr>
        <w:t>0.05m</w:t>
      </w:r>
      <w:r>
        <w:rPr>
          <w:rFonts w:ascii="Times New Roman" w:eastAsia="Times New Roman" w:hAnsi="Times New Roman"/>
          <w:sz w:val="21"/>
          <w:vertAlign w:val="superscript"/>
        </w:rPr>
        <w:t>2</w:t>
      </w:r>
      <w:r>
        <w:rPr>
          <w:sz w:val="21"/>
          <w:vertAlign w:val="baseline"/>
        </w:rPr>
        <w:t xml:space="preserve">， </w:t>
      </w:r>
      <w:r>
        <w:rPr>
          <w:spacing w:val="2"/>
          <w:sz w:val="21"/>
          <w:vertAlign w:val="baseline"/>
        </w:rPr>
        <w:t>容器和水总重为</w:t>
      </w:r>
      <w:r>
        <w:rPr>
          <w:rFonts w:ascii="Times New Roman" w:eastAsia="Times New Roman" w:hAnsi="Times New Roman"/>
          <w:sz w:val="21"/>
          <w:vertAlign w:val="baseline"/>
        </w:rPr>
        <w:t>30N</w:t>
      </w:r>
      <w:r>
        <w:rPr>
          <w:spacing w:val="-28"/>
          <w:sz w:val="21"/>
          <w:vertAlign w:val="baseline"/>
        </w:rPr>
        <w:t>。木块</w:t>
      </w:r>
      <w:r>
        <w:rPr>
          <w:rFonts w:ascii="Times New Roman" w:eastAsia="Times New Roman" w:hAnsi="Times New Roman"/>
          <w:i/>
          <w:sz w:val="21"/>
          <w:vertAlign w:val="baseline"/>
        </w:rPr>
        <w:t>A</w:t>
      </w:r>
      <w:r>
        <w:rPr>
          <w:rFonts w:ascii="Times New Roman" w:eastAsia="Times New Roman" w:hAnsi="Times New Roman"/>
          <w:i/>
          <w:spacing w:val="-14"/>
          <w:sz w:val="21"/>
          <w:vertAlign w:val="baseline"/>
        </w:rPr>
        <w:t xml:space="preserve"> </w:t>
      </w:r>
      <w:r>
        <w:rPr>
          <w:spacing w:val="-10"/>
          <w:sz w:val="21"/>
          <w:vertAlign w:val="baseline"/>
        </w:rPr>
        <w:t>放在水中后处于漂浮状态，此时</w:t>
      </w:r>
      <w:r>
        <w:rPr>
          <w:rFonts w:ascii="Times New Roman" w:eastAsia="Times New Roman" w:hAnsi="Times New Roman"/>
          <w:i/>
          <w:sz w:val="21"/>
          <w:vertAlign w:val="baseline"/>
        </w:rPr>
        <w:t>A</w:t>
      </w:r>
      <w:r>
        <w:rPr>
          <w:rFonts w:ascii="Times New Roman" w:eastAsia="Times New Roman" w:hAnsi="Times New Roman"/>
          <w:i/>
          <w:spacing w:val="-14"/>
          <w:sz w:val="21"/>
          <w:vertAlign w:val="baseline"/>
        </w:rPr>
        <w:t xml:space="preserve"> </w:t>
      </w:r>
      <w:r>
        <w:rPr>
          <w:spacing w:val="1"/>
          <w:sz w:val="21"/>
          <w:vertAlign w:val="baseline"/>
        </w:rPr>
        <w:t>浸在水中的体积为</w:t>
      </w:r>
      <w:r>
        <w:rPr>
          <w:rFonts w:ascii="Times New Roman" w:eastAsia="Times New Roman" w:hAnsi="Times New Roman"/>
          <w:spacing w:val="-7"/>
          <w:sz w:val="21"/>
          <w:vertAlign w:val="baseline"/>
        </w:rPr>
        <w:t>2×10</w:t>
      </w:r>
      <w:r>
        <w:rPr>
          <w:rFonts w:ascii="Times New Roman" w:eastAsia="Times New Roman" w:hAnsi="Times New Roman"/>
          <w:spacing w:val="-11"/>
          <w:sz w:val="21"/>
          <w:vertAlign w:val="baseline"/>
        </w:rPr>
        <w:t xml:space="preserve"> -</w:t>
      </w:r>
      <w:r>
        <w:rPr>
          <w:rFonts w:ascii="Times New Roman" w:eastAsia="Times New Roman" w:hAnsi="Times New Roman"/>
          <w:sz w:val="21"/>
          <w:vertAlign w:val="superscript"/>
        </w:rPr>
        <w:t>4</w:t>
      </w:r>
      <w:r>
        <w:rPr>
          <w:rFonts w:ascii="Times New Roman" w:eastAsia="Times New Roman" w:hAnsi="Times New Roman"/>
          <w:sz w:val="21"/>
          <w:vertAlign w:val="baseline"/>
        </w:rPr>
        <w:t>m</w:t>
      </w:r>
      <w:r>
        <w:rPr>
          <w:rFonts w:ascii="Times New Roman" w:eastAsia="Times New Roman" w:hAnsi="Times New Roman"/>
          <w:sz w:val="21"/>
          <w:vertAlign w:val="superscript"/>
        </w:rPr>
        <w:t>3</w:t>
      </w:r>
      <w:r>
        <w:rPr>
          <w:sz w:val="21"/>
          <w:vertAlign w:val="baseline"/>
        </w:rPr>
        <w:t xml:space="preserve">， </w:t>
      </w:r>
      <w:r>
        <w:rPr>
          <w:spacing w:val="-10"/>
          <w:sz w:val="21"/>
          <w:vertAlign w:val="baseline"/>
        </w:rPr>
        <w:t xml:space="preserve">容器中水深为 </w:t>
      </w:r>
      <w:r>
        <w:rPr>
          <w:rFonts w:ascii="Times New Roman" w:eastAsia="Times New Roman" w:hAnsi="Times New Roman"/>
          <w:sz w:val="21"/>
          <w:vertAlign w:val="baseline"/>
        </w:rPr>
        <w:t>5cm</w:t>
      </w:r>
      <w:r>
        <w:rPr>
          <w:sz w:val="21"/>
          <w:vertAlign w:val="baseline"/>
        </w:rPr>
        <w:t>。</w:t>
      </w:r>
      <w:r>
        <w:rPr>
          <w:rFonts w:ascii="Times New Roman" w:eastAsia="Times New Roman" w:hAnsi="Times New Roman"/>
          <w:i/>
          <w:sz w:val="21"/>
          <w:vertAlign w:val="baseline"/>
        </w:rPr>
        <w:t>g</w:t>
      </w:r>
      <w:r>
        <w:rPr>
          <w:rFonts w:ascii="Times New Roman" w:eastAsia="Times New Roman" w:hAnsi="Times New Roman"/>
          <w:i/>
          <w:spacing w:val="-3"/>
          <w:sz w:val="21"/>
          <w:vertAlign w:val="baseline"/>
        </w:rPr>
        <w:t xml:space="preserve"> </w:t>
      </w:r>
      <w:r>
        <w:rPr>
          <w:spacing w:val="-27"/>
          <w:sz w:val="21"/>
          <w:vertAlign w:val="baseline"/>
        </w:rPr>
        <w:t xml:space="preserve">取 </w:t>
      </w:r>
      <w:r>
        <w:rPr>
          <w:rFonts w:ascii="Times New Roman" w:eastAsia="Times New Roman" w:hAnsi="Times New Roman"/>
          <w:sz w:val="21"/>
          <w:vertAlign w:val="baseline"/>
        </w:rPr>
        <w:t>10N/kg</w:t>
      </w:r>
      <w:r>
        <w:rPr>
          <w:sz w:val="21"/>
          <w:vertAlign w:val="baseline"/>
        </w:rPr>
        <w:t>，</w:t>
      </w:r>
    </w:p>
    <w:p>
      <w:pPr>
        <w:pStyle w:val="BodyText"/>
        <w:spacing w:line="266" w:lineRule="exact"/>
        <w:ind w:left="552"/>
      </w:pPr>
      <w:r>
        <w:t xml:space="preserve">水的密度为 </w:t>
      </w:r>
      <w:r>
        <w:rPr>
          <w:rFonts w:ascii="Times New Roman" w:eastAsia="Times New Roman" w:hAnsi="Times New Roman"/>
        </w:rPr>
        <w:t xml:space="preserve">1.0×10 </w:t>
      </w:r>
      <w:r>
        <w:rPr>
          <w:rFonts w:ascii="Times New Roman" w:eastAsia="Times New Roman" w:hAnsi="Times New Roman"/>
          <w:vertAlign w:val="superscript"/>
        </w:rPr>
        <w:t>3</w:t>
      </w:r>
      <w:r>
        <w:rPr>
          <w:rFonts w:ascii="Times New Roman" w:eastAsia="Times New Roman" w:hAnsi="Times New Roman"/>
          <w:vertAlign w:val="baseline"/>
        </w:rPr>
        <w:t>kg/m</w:t>
      </w:r>
      <w:r>
        <w:rPr>
          <w:rFonts w:ascii="Times New Roman" w:eastAsia="Times New Roman" w:hAnsi="Times New Roman"/>
          <w:vertAlign w:val="superscript"/>
        </w:rPr>
        <w:t>3</w:t>
      </w:r>
      <w:r>
        <w:rPr>
          <w:vertAlign w:val="baseline"/>
        </w:rPr>
        <w:t>，求：</w:t>
      </w:r>
    </w:p>
    <w:p>
      <w:pPr>
        <w:pStyle w:val="ListParagraph"/>
        <w:numPr>
          <w:ilvl w:val="0"/>
          <w:numId w:val="10"/>
        </w:numPr>
        <w:tabs>
          <w:tab w:val="left" w:pos="1087"/>
        </w:tabs>
        <w:spacing w:before="69" w:after="0" w:line="240" w:lineRule="auto"/>
        <w:ind w:left="1086" w:right="0" w:hanging="530"/>
        <w:jc w:val="left"/>
        <w:rPr>
          <w:sz w:val="21"/>
        </w:rPr>
      </w:pPr>
      <w:r>
        <w:rPr>
          <w:spacing w:val="-19"/>
          <w:position w:val="1"/>
          <w:sz w:val="21"/>
        </w:rPr>
        <w:t xml:space="preserve">木块 </w:t>
      </w:r>
      <w:r>
        <w:rPr>
          <w:rFonts w:ascii="Times New Roman" w:eastAsia="Times New Roman"/>
          <w:i/>
          <w:position w:val="1"/>
          <w:sz w:val="21"/>
        </w:rPr>
        <w:t>A</w:t>
      </w:r>
      <w:r>
        <w:rPr>
          <w:rFonts w:ascii="Times New Roman" w:eastAsia="Times New Roman"/>
          <w:i/>
          <w:spacing w:val="-2"/>
          <w:position w:val="1"/>
          <w:sz w:val="21"/>
        </w:rPr>
        <w:t xml:space="preserve"> </w:t>
      </w:r>
      <w:r>
        <w:rPr>
          <w:spacing w:val="-11"/>
          <w:position w:val="1"/>
          <w:sz w:val="21"/>
        </w:rPr>
        <w:t xml:space="preserve">受到的浮力 </w:t>
      </w:r>
      <w:r>
        <w:rPr>
          <w:rFonts w:ascii="Times New Roman" w:eastAsia="Times New Roman"/>
          <w:i/>
          <w:position w:val="1"/>
          <w:sz w:val="21"/>
        </w:rPr>
        <w:t xml:space="preserve">F </w:t>
      </w:r>
      <w:r>
        <w:rPr>
          <w:sz w:val="11"/>
        </w:rPr>
        <w:t>浮</w:t>
      </w:r>
      <w:r>
        <w:rPr>
          <w:position w:val="1"/>
          <w:sz w:val="21"/>
        </w:rPr>
        <w:t>；</w:t>
      </w:r>
    </w:p>
    <w:p>
      <w:pPr>
        <w:pStyle w:val="ListParagraph"/>
        <w:numPr>
          <w:ilvl w:val="0"/>
          <w:numId w:val="10"/>
        </w:numPr>
        <w:tabs>
          <w:tab w:val="left" w:pos="1087"/>
        </w:tabs>
        <w:spacing w:before="72" w:after="0" w:line="240" w:lineRule="auto"/>
        <w:ind w:left="1086" w:right="0" w:hanging="530"/>
        <w:jc w:val="left"/>
        <w:rPr>
          <w:sz w:val="21"/>
        </w:rPr>
      </w:pPr>
      <w:r>
        <w:rPr>
          <w:spacing w:val="-13"/>
          <w:sz w:val="21"/>
        </w:rPr>
        <w:t xml:space="preserve">放入木块 </w:t>
      </w:r>
      <w:r>
        <w:rPr>
          <w:rFonts w:ascii="Times New Roman" w:eastAsia="Times New Roman"/>
          <w:i/>
          <w:sz w:val="21"/>
        </w:rPr>
        <w:t xml:space="preserve">A </w:t>
      </w:r>
      <w:r>
        <w:rPr>
          <w:spacing w:val="-8"/>
          <w:sz w:val="21"/>
        </w:rPr>
        <w:t xml:space="preserve">后水对容器底部的压强 </w:t>
      </w:r>
      <w:r>
        <w:rPr>
          <w:rFonts w:ascii="Times New Roman" w:eastAsia="Times New Roman"/>
          <w:i/>
          <w:sz w:val="21"/>
        </w:rPr>
        <w:t>p</w:t>
      </w:r>
      <w:r>
        <w:rPr>
          <w:sz w:val="21"/>
        </w:rPr>
        <w:t>；</w:t>
      </w:r>
    </w:p>
    <w:p>
      <w:pPr>
        <w:pStyle w:val="ListParagraph"/>
        <w:numPr>
          <w:ilvl w:val="0"/>
          <w:numId w:val="10"/>
        </w:numPr>
        <w:tabs>
          <w:tab w:val="left" w:pos="1087"/>
        </w:tabs>
        <w:spacing w:before="71" w:after="0" w:line="240" w:lineRule="auto"/>
        <w:ind w:left="1086" w:right="0" w:hanging="530"/>
        <w:jc w:val="left"/>
        <w:rPr>
          <w:sz w:val="21"/>
        </w:rPr>
      </w:pPr>
      <w:r>
        <w:rPr>
          <w:spacing w:val="-13"/>
          <w:position w:val="1"/>
          <w:sz w:val="21"/>
        </w:rPr>
        <w:t xml:space="preserve">放入木块 </w:t>
      </w:r>
      <w:r>
        <w:rPr>
          <w:rFonts w:ascii="Times New Roman" w:eastAsia="Times New Roman"/>
          <w:i/>
          <w:position w:val="1"/>
          <w:sz w:val="21"/>
        </w:rPr>
        <w:t xml:space="preserve">A </w:t>
      </w:r>
      <w:r>
        <w:rPr>
          <w:spacing w:val="-8"/>
          <w:position w:val="1"/>
          <w:sz w:val="21"/>
        </w:rPr>
        <w:t xml:space="preserve">后容器对桌面的压强 </w:t>
      </w:r>
      <w:r>
        <w:rPr>
          <w:rFonts w:ascii="Times New Roman" w:eastAsia="Times New Roman"/>
          <w:i/>
          <w:position w:val="1"/>
          <w:sz w:val="21"/>
        </w:rPr>
        <w:t xml:space="preserve">p </w:t>
      </w:r>
      <w:r>
        <w:rPr>
          <w:spacing w:val="-3"/>
          <w:sz w:val="11"/>
        </w:rPr>
        <w:t>桌</w:t>
      </w:r>
      <w:r>
        <w:rPr>
          <w:position w:val="1"/>
          <w:sz w:val="21"/>
        </w:rPr>
        <w:t>。</w:t>
      </w:r>
    </w:p>
    <w:p>
      <w:pPr>
        <w:pStyle w:val="BodyText"/>
        <w:rPr>
          <w:sz w:val="17"/>
        </w:rPr>
      </w:pPr>
    </w:p>
    <w:p>
      <w:pPr>
        <w:spacing w:before="0"/>
        <w:ind w:left="0" w:right="703" w:firstLine="0"/>
        <w:jc w:val="right"/>
        <w:rPr>
          <w:rFonts w:ascii="Times New Roman" w:eastAsia="Times New Roman"/>
          <w:sz w:val="18"/>
        </w:rPr>
      </w:pPr>
      <w:r>
        <w:rPr>
          <w:sz w:val="18"/>
        </w:rPr>
        <w:t xml:space="preserve">图 </w:t>
      </w:r>
      <w:r>
        <w:rPr>
          <w:rFonts w:ascii="Times New Roman" w:eastAsia="Times New Roman"/>
          <w:sz w:val="18"/>
        </w:rPr>
        <w:t>24</w:t>
      </w:r>
    </w:p>
    <w:sectPr>
      <w:type w:val="continuous"/>
      <w:pgSz w:w="10320" w:h="14580"/>
      <w:pgMar w:top="1060" w:right="620" w:bottom="1360" w:left="7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17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2834640</wp:posOffset>
              </wp:positionH>
              <wp:positionV relativeFrom="page">
                <wp:posOffset>8343265</wp:posOffset>
              </wp:positionV>
              <wp:extent cx="427990" cy="152400"/>
              <wp:effectExtent l="0" t="0" r="0" b="0"/>
              <wp:wrapNone/>
              <wp:docPr id="448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4279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2050" type="#_x0000_t202" style="width:33.7pt;height:12pt;margin-top:656.95pt;margin-left:223.2pt;mso-height-relative:page;mso-position-horizontal-relative:page;mso-position-vertical-relative:page;mso-width-relative:page;position:absolute;z-index:-251655168" coordsize="21600,21600" filled="f" stroked="f">
              <o:lock v:ext="edit" aspectratio="f"/>
              <v:textbox inset="0,0,0,0">
                <w:txbxContent>
                  <w:p>
                    <w:pPr>
                      <w:spacing w:before="0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3293745</wp:posOffset>
              </wp:positionH>
              <wp:positionV relativeFrom="page">
                <wp:posOffset>8343265</wp:posOffset>
              </wp:positionV>
              <wp:extent cx="426720" cy="152400"/>
              <wp:effectExtent l="0" t="0" r="0" b="0"/>
              <wp:wrapNone/>
              <wp:docPr id="449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4267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共 </w:t>
                          </w:r>
                          <w:r>
                            <w:rPr>
                              <w:rFonts w:ascii="Times New Roman" w:eastAsia="Times New Roman"/>
                              <w:sz w:val="18"/>
                            </w:rPr>
                            <w:t xml:space="preserve">8 </w:t>
                          </w:r>
                          <w:r>
                            <w:rPr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2051" type="#_x0000_t202" style="width:33.6pt;height:12pt;margin-top:656.95pt;margin-left:259.35pt;mso-height-relative:page;mso-position-horizontal-relative:page;mso-position-vertical-relative:page;mso-width-relative:page;position:absolute;z-index:-251653120" coordsize="21600,21600" filled="f" stroked="f">
              <o:lock v:ext="edit" aspectratio="f"/>
              <v:textbox inset="0,0,0,0">
                <w:txbxContent>
                  <w:p>
                    <w:pPr>
                      <w:spacing w:before="0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共 </w:t>
                    </w:r>
                    <w:r>
                      <w:rPr>
                        <w:rFonts w:ascii="Times New Roman" w:eastAsia="Times New Roman"/>
                        <w:sz w:val="18"/>
                      </w:rPr>
                      <w:t xml:space="preserve">8 </w:t>
                    </w:r>
                    <w:r>
                      <w:rPr>
                        <w:sz w:val="18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527685</wp:posOffset>
              </wp:positionH>
              <wp:positionV relativeFrom="page">
                <wp:posOffset>540385</wp:posOffset>
              </wp:positionV>
              <wp:extent cx="3179445" cy="152400"/>
              <wp:effectExtent l="0" t="0" r="0" b="0"/>
              <wp:wrapNone/>
              <wp:docPr id="4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17944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9"/>
                              <w:sz w:val="18"/>
                            </w:rPr>
                            <w:t xml:space="preserve">北京八中 </w:t>
                          </w:r>
                          <w:r>
                            <w:rPr>
                              <w:rFonts w:ascii="Times New Roman" w:eastAsia="Times New Roman"/>
                              <w:sz w:val="18"/>
                            </w:rPr>
                            <w:t xml:space="preserve">2019-2020 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>学年度第二学期学习质量自我检测</w:t>
                          </w:r>
                          <w:r>
                            <w:rPr>
                              <w:sz w:val="18"/>
                            </w:rPr>
                            <w:t>（</w:t>
                          </w:r>
                          <w:r>
                            <w:rPr>
                              <w:rFonts w:ascii="Times New Roman" w:eastAsia="Times New Roman"/>
                              <w:sz w:val="18"/>
                            </w:rPr>
                            <w:t xml:space="preserve">3 </w:t>
                          </w:r>
                          <w:r>
                            <w:rPr>
                              <w:sz w:val="18"/>
                            </w:rPr>
                            <w:t>月）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250.35pt;height:12pt;margin-top:42.55pt;margin-left:41.55pt;mso-height-relative:page;mso-position-horizontal-relative:page;mso-position-vertical-relative:page;mso-width-relative:page;position:absolute;z-index:-251657216" coordsize="21600,21600" filled="f" stroked="f">
              <o:lock v:ext="edit" aspectratio="f"/>
              <v:textbox inset="0,0,0,0">
                <w:txbxContent>
                  <w:p>
                    <w:pPr>
                      <w:spacing w:before="0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pacing w:val="-9"/>
                        <w:sz w:val="18"/>
                      </w:rPr>
                      <w:t xml:space="preserve">北京八中 </w:t>
                    </w:r>
                    <w:r>
                      <w:rPr>
                        <w:rFonts w:ascii="Times New Roman" w:eastAsia="Times New Roman"/>
                        <w:sz w:val="18"/>
                      </w:rPr>
                      <w:t xml:space="preserve">2019-2020 </w:t>
                    </w:r>
                    <w:r>
                      <w:rPr>
                        <w:spacing w:val="-1"/>
                        <w:sz w:val="18"/>
                      </w:rPr>
                      <w:t>学年度第二学期学习质量自我检测</w:t>
                    </w:r>
                    <w:r>
                      <w:rPr>
                        <w:sz w:val="18"/>
                      </w:rPr>
                      <w:t>（</w:t>
                    </w:r>
                    <w:r>
                      <w:rPr>
                        <w:rFonts w:ascii="Times New Roman" w:eastAsia="Times New Roman"/>
                        <w:sz w:val="18"/>
                      </w:rPr>
                      <w:t xml:space="preserve">3 </w:t>
                    </w:r>
                    <w:r>
                      <w:rPr>
                        <w:sz w:val="18"/>
                      </w:rPr>
                      <w:t>月）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start w:val="1"/>
      <w:numFmt w:val="decimal"/>
      <w:lvlText w:val="（%1）"/>
      <w:lvlJc w:val="left"/>
      <w:pPr>
        <w:ind w:left="1086" w:hanging="529"/>
        <w:jc w:val="left"/>
      </w:pPr>
      <w:rPr>
        <w:rFonts w:ascii="宋体" w:eastAsia="宋体" w:hAnsi="宋体" w:cs="宋体" w:hint="default"/>
        <w:spacing w:val="-3"/>
        <w:w w:val="100"/>
        <w:position w:val="1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7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60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50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40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30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20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610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400" w:hanging="529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1"/>
      <w:numFmt w:val="decimal"/>
      <w:lvlText w:val="（%1）"/>
      <w:lvlJc w:val="left"/>
      <w:pPr>
        <w:ind w:left="1086" w:hanging="529"/>
        <w:jc w:val="left"/>
      </w:pPr>
      <w:rPr>
        <w:rFonts w:ascii="宋体" w:eastAsia="宋体" w:hAnsi="宋体" w:cs="宋体" w:hint="default"/>
        <w:spacing w:val="-22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7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60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50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40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30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20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610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400" w:hanging="529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>
      <w:start w:val="3"/>
      <w:numFmt w:val="upperLetter"/>
      <w:lvlText w:val="%1."/>
      <w:lvlJc w:val="left"/>
      <w:pPr>
        <w:ind w:left="911" w:hanging="354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26" w:hanging="35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32" w:hanging="35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8" w:hanging="35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44" w:hanging="35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50" w:hanging="35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6" w:hanging="35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62" w:hanging="35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68" w:hanging="354"/>
      </w:pPr>
      <w:rPr>
        <w:rFonts w:hint="default"/>
        <w:lang w:val="zh-CN" w:eastAsia="zh-CN" w:bidi="zh-CN"/>
      </w:rPr>
    </w:lvl>
  </w:abstractNum>
  <w:abstractNum w:abstractNumId="3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552" w:hanging="421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923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00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27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54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81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108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36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63" w:hanging="366"/>
      </w:pPr>
      <w:rPr>
        <w:rFonts w:hint="default"/>
        <w:lang w:val="zh-CN" w:eastAsia="zh-CN" w:bidi="zh-CN"/>
      </w:rPr>
    </w:lvl>
  </w:abstractNum>
  <w:abstractNum w:abstractNumId="4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422" w:hanging="318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1" w:hanging="31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83" w:hanging="31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15" w:hanging="31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346" w:hanging="31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078" w:hanging="31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810" w:hanging="31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541" w:hanging="31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273" w:hanging="318"/>
      </w:pPr>
      <w:rPr>
        <w:rFonts w:hint="default"/>
        <w:lang w:val="zh-CN" w:eastAsia="zh-CN" w:bidi="zh-CN"/>
      </w:rPr>
    </w:lvl>
  </w:abstractNum>
  <w:abstractNum w:abstractNumId="5">
    <w:nsid w:val="0248C179"/>
    <w:multiLevelType w:val="multilevel"/>
    <w:tmpl w:val="0248C179"/>
    <w:lvl w:ilvl="0">
      <w:start w:val="1"/>
      <w:numFmt w:val="decimal"/>
      <w:lvlText w:val="（%1）"/>
      <w:lvlJc w:val="left"/>
      <w:pPr>
        <w:ind w:left="1086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8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92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04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616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128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640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4152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664" w:hanging="529"/>
      </w:pPr>
      <w:rPr>
        <w:rFonts w:hint="default"/>
        <w:lang w:val="zh-CN" w:eastAsia="zh-CN" w:bidi="zh-CN"/>
      </w:rPr>
    </w:lvl>
  </w:abstractNum>
  <w:abstractNum w:abstractNumId="6">
    <w:nsid w:val="03D62ECE"/>
    <w:multiLevelType w:val="multilevel"/>
    <w:tmpl w:val="03D62ECE"/>
    <w:lvl w:ilvl="0">
      <w:start w:val="1"/>
      <w:numFmt w:val="decimal"/>
      <w:lvlText w:val="（%1）"/>
      <w:lvlJc w:val="left"/>
      <w:pPr>
        <w:ind w:left="557" w:hanging="536"/>
        <w:jc w:val="left"/>
      </w:pPr>
      <w:rPr>
        <w:rFonts w:ascii="宋体" w:eastAsia="宋体" w:hAnsi="宋体" w:cs="宋体" w:hint="default"/>
        <w:spacing w:val="-17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54" w:hanging="53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48" w:hanging="53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42" w:hanging="53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36" w:hanging="53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030" w:hanging="53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524" w:hanging="53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4018" w:hanging="53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513" w:hanging="536"/>
      </w:pPr>
      <w:rPr>
        <w:rFonts w:hint="default"/>
        <w:lang w:val="zh-CN" w:eastAsia="zh-CN" w:bidi="zh-CN"/>
      </w:rPr>
    </w:lvl>
  </w:abstractNum>
  <w:abstractNum w:abstractNumId="7">
    <w:nsid w:val="25B654F3"/>
    <w:multiLevelType w:val="multilevel"/>
    <w:tmpl w:val="25B654F3"/>
    <w:lvl w:ilvl="0">
      <w:start w:val="1"/>
      <w:numFmt w:val="decimal"/>
      <w:lvlText w:val="（%1）"/>
      <w:lvlJc w:val="left"/>
      <w:pPr>
        <w:ind w:left="557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02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44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86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8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70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12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54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96" w:hanging="529"/>
      </w:pPr>
      <w:rPr>
        <w:rFonts w:hint="default"/>
        <w:lang w:val="zh-CN" w:eastAsia="zh-CN" w:bidi="zh-CN"/>
      </w:rPr>
    </w:lvl>
  </w:abstractNum>
  <w:abstractNum w:abstractNumId="8">
    <w:nsid w:val="59ADCABA"/>
    <w:multiLevelType w:val="multilevel"/>
    <w:tmpl w:val="59ADCABA"/>
    <w:lvl w:ilvl="0">
      <w:start w:val="3"/>
      <w:numFmt w:val="upperLetter"/>
      <w:lvlText w:val="%1."/>
      <w:lvlJc w:val="left"/>
      <w:pPr>
        <w:ind w:left="906" w:hanging="354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08" w:hanging="35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16" w:hanging="35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24" w:hanging="35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32" w:hanging="35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40" w:hanging="35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48" w:hanging="35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56" w:hanging="35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64" w:hanging="354"/>
      </w:pPr>
      <w:rPr>
        <w:rFonts w:hint="default"/>
        <w:lang w:val="zh-CN" w:eastAsia="zh-CN" w:bidi="zh-CN"/>
      </w:rPr>
    </w:lvl>
  </w:abstractNum>
  <w:abstractNum w:abstractNumId="9">
    <w:nsid w:val="72183CF9"/>
    <w:multiLevelType w:val="multilevel"/>
    <w:tmpl w:val="72183CF9"/>
    <w:lvl w:ilvl="0">
      <w:start w:val="1"/>
      <w:numFmt w:val="decimal"/>
      <w:lvlText w:val="（%1）"/>
      <w:lvlJc w:val="left"/>
      <w:pPr>
        <w:ind w:left="1081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40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77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15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53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91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28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66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04" w:hanging="529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16B16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1"/>
      <w:szCs w:val="21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552" w:hanging="421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rFonts w:ascii="楷体" w:eastAsia="楷体" w:hAnsi="楷体" w:cs="楷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jpeg" /><Relationship Id="rId11" Type="http://schemas.openxmlformats.org/officeDocument/2006/relationships/image" Target="media/image5.jpeg" /><Relationship Id="rId12" Type="http://schemas.openxmlformats.org/officeDocument/2006/relationships/image" Target="media/image6.jpeg" /><Relationship Id="rId13" Type="http://schemas.openxmlformats.org/officeDocument/2006/relationships/image" Target="media/image7.jpeg" /><Relationship Id="rId14" Type="http://schemas.openxmlformats.org/officeDocument/2006/relationships/image" Target="media/image8.jpeg" /><Relationship Id="rId15" Type="http://schemas.openxmlformats.org/officeDocument/2006/relationships/image" Target="media/image9.jpeg" /><Relationship Id="rId16" Type="http://schemas.openxmlformats.org/officeDocument/2006/relationships/image" Target="media/image10.jpeg" /><Relationship Id="rId17" Type="http://schemas.openxmlformats.org/officeDocument/2006/relationships/image" Target="media/image11.jpeg" /><Relationship Id="rId18" Type="http://schemas.openxmlformats.org/officeDocument/2006/relationships/image" Target="media/image12.jpeg" /><Relationship Id="rId19" Type="http://schemas.openxmlformats.org/officeDocument/2006/relationships/image" Target="media/image13.jpeg" /><Relationship Id="rId2" Type="http://schemas.openxmlformats.org/officeDocument/2006/relationships/webSettings" Target="webSettings.xml" /><Relationship Id="rId20" Type="http://schemas.openxmlformats.org/officeDocument/2006/relationships/image" Target="media/image14.jpeg" /><Relationship Id="rId21" Type="http://schemas.openxmlformats.org/officeDocument/2006/relationships/image" Target="media/image15.jpeg" /><Relationship Id="rId22" Type="http://schemas.openxmlformats.org/officeDocument/2006/relationships/image" Target="media/image16.jpeg" /><Relationship Id="rId23" Type="http://schemas.openxmlformats.org/officeDocument/2006/relationships/image" Target="media/image17.png" /><Relationship Id="rId24" Type="http://schemas.openxmlformats.org/officeDocument/2006/relationships/image" Target="media/image18.png" /><Relationship Id="rId25" Type="http://schemas.openxmlformats.org/officeDocument/2006/relationships/image" Target="media/image19.png" /><Relationship Id="rId26" Type="http://schemas.openxmlformats.org/officeDocument/2006/relationships/image" Target="media/image20.png" /><Relationship Id="rId27" Type="http://schemas.openxmlformats.org/officeDocument/2006/relationships/image" Target="media/image21.png" /><Relationship Id="rId28" Type="http://schemas.openxmlformats.org/officeDocument/2006/relationships/image" Target="media/image22.png" /><Relationship Id="rId29" Type="http://schemas.openxmlformats.org/officeDocument/2006/relationships/image" Target="media/image23.png" /><Relationship Id="rId3" Type="http://schemas.openxmlformats.org/officeDocument/2006/relationships/fontTable" Target="fontTable.xml" /><Relationship Id="rId30" Type="http://schemas.openxmlformats.org/officeDocument/2006/relationships/image" Target="media/image24.jpeg" /><Relationship Id="rId31" Type="http://schemas.openxmlformats.org/officeDocument/2006/relationships/image" Target="media/image25.png" /><Relationship Id="rId32" Type="http://schemas.openxmlformats.org/officeDocument/2006/relationships/image" Target="media/image26.jpeg" /><Relationship Id="rId33" Type="http://schemas.openxmlformats.org/officeDocument/2006/relationships/image" Target="media/image27.jpeg" /><Relationship Id="rId34" Type="http://schemas.openxmlformats.org/officeDocument/2006/relationships/image" Target="media/image28.png" /><Relationship Id="rId35" Type="http://schemas.openxmlformats.org/officeDocument/2006/relationships/image" Target="media/image29.png" /><Relationship Id="rId36" Type="http://schemas.openxmlformats.org/officeDocument/2006/relationships/image" Target="media/image30.png" /><Relationship Id="rId37" Type="http://schemas.openxmlformats.org/officeDocument/2006/relationships/image" Target="media/image31.png" /><Relationship Id="rId38" Type="http://schemas.openxmlformats.org/officeDocument/2006/relationships/image" Target="media/image32.png" /><Relationship Id="rId39" Type="http://schemas.openxmlformats.org/officeDocument/2006/relationships/image" Target="media/image33.png" /><Relationship Id="rId4" Type="http://schemas.openxmlformats.org/officeDocument/2006/relationships/customXml" Target="../customXml/item1.xml" /><Relationship Id="rId40" Type="http://schemas.openxmlformats.org/officeDocument/2006/relationships/image" Target="media/image34.png" /><Relationship Id="rId41" Type="http://schemas.openxmlformats.org/officeDocument/2006/relationships/image" Target="media/image35.png" /><Relationship Id="rId42" Type="http://schemas.openxmlformats.org/officeDocument/2006/relationships/image" Target="media/image36.png" /><Relationship Id="rId43" Type="http://schemas.openxmlformats.org/officeDocument/2006/relationships/image" Target="media/image37.png" /><Relationship Id="rId44" Type="http://schemas.openxmlformats.org/officeDocument/2006/relationships/image" Target="media/image38.png" /><Relationship Id="rId45" Type="http://schemas.openxmlformats.org/officeDocument/2006/relationships/image" Target="media/image39.png" /><Relationship Id="rId46" Type="http://schemas.openxmlformats.org/officeDocument/2006/relationships/image" Target="media/image40.png" /><Relationship Id="rId47" Type="http://schemas.openxmlformats.org/officeDocument/2006/relationships/image" Target="media/image41.png" /><Relationship Id="rId48" Type="http://schemas.openxmlformats.org/officeDocument/2006/relationships/image" Target="media/image42.png" /><Relationship Id="rId49" Type="http://schemas.openxmlformats.org/officeDocument/2006/relationships/image" Target="media/image43.png" /><Relationship Id="rId5" Type="http://schemas.openxmlformats.org/officeDocument/2006/relationships/image" Target="media/image1.png" /><Relationship Id="rId50" Type="http://schemas.openxmlformats.org/officeDocument/2006/relationships/image" Target="media/image44.png" /><Relationship Id="rId51" Type="http://schemas.openxmlformats.org/officeDocument/2006/relationships/image" Target="media/image45.png" /><Relationship Id="rId52" Type="http://schemas.openxmlformats.org/officeDocument/2006/relationships/image" Target="media/image46.png" /><Relationship Id="rId53" Type="http://schemas.openxmlformats.org/officeDocument/2006/relationships/image" Target="media/image47.png" /><Relationship Id="rId54" Type="http://schemas.openxmlformats.org/officeDocument/2006/relationships/image" Target="media/image48.png" /><Relationship Id="rId55" Type="http://schemas.openxmlformats.org/officeDocument/2006/relationships/image" Target="media/image49.png" /><Relationship Id="rId56" Type="http://schemas.openxmlformats.org/officeDocument/2006/relationships/image" Target="media/image50.png" /><Relationship Id="rId57" Type="http://schemas.openxmlformats.org/officeDocument/2006/relationships/image" Target="media/image51.png" /><Relationship Id="rId58" Type="http://schemas.openxmlformats.org/officeDocument/2006/relationships/image" Target="media/image52.png" /><Relationship Id="rId59" Type="http://schemas.openxmlformats.org/officeDocument/2006/relationships/image" Target="media/image53.png" /><Relationship Id="rId6" Type="http://schemas.openxmlformats.org/officeDocument/2006/relationships/header" Target="header1.xml" /><Relationship Id="rId60" Type="http://schemas.openxmlformats.org/officeDocument/2006/relationships/image" Target="media/image54.png" /><Relationship Id="rId61" Type="http://schemas.openxmlformats.org/officeDocument/2006/relationships/image" Target="media/image55.jpeg" /><Relationship Id="rId62" Type="http://schemas.openxmlformats.org/officeDocument/2006/relationships/image" Target="media/image56.png" /><Relationship Id="rId63" Type="http://schemas.openxmlformats.org/officeDocument/2006/relationships/image" Target="media/image57.png" /><Relationship Id="rId64" Type="http://schemas.openxmlformats.org/officeDocument/2006/relationships/image" Target="media/image58.png" /><Relationship Id="rId65" Type="http://schemas.openxmlformats.org/officeDocument/2006/relationships/image" Target="media/image59.png" /><Relationship Id="rId66" Type="http://schemas.openxmlformats.org/officeDocument/2006/relationships/image" Target="media/image60.png" /><Relationship Id="rId67" Type="http://schemas.openxmlformats.org/officeDocument/2006/relationships/image" Target="media/image61.png" /><Relationship Id="rId68" Type="http://schemas.openxmlformats.org/officeDocument/2006/relationships/image" Target="media/image62.png" /><Relationship Id="rId69" Type="http://schemas.openxmlformats.org/officeDocument/2006/relationships/image" Target="media/image63.png" /><Relationship Id="rId7" Type="http://schemas.openxmlformats.org/officeDocument/2006/relationships/footer" Target="footer1.xml" /><Relationship Id="rId70" Type="http://schemas.openxmlformats.org/officeDocument/2006/relationships/image" Target="media/image64.png" /><Relationship Id="rId71" Type="http://schemas.openxmlformats.org/officeDocument/2006/relationships/image" Target="media/image65.png" /><Relationship Id="rId72" Type="http://schemas.openxmlformats.org/officeDocument/2006/relationships/image" Target="media/image66.png" /><Relationship Id="rId73" Type="http://schemas.openxmlformats.org/officeDocument/2006/relationships/theme" Target="theme/theme1.xml" /><Relationship Id="rId74" Type="http://schemas.openxmlformats.org/officeDocument/2006/relationships/numbering" Target="numbering.xml" /><Relationship Id="rId75" Type="http://schemas.openxmlformats.org/officeDocument/2006/relationships/styles" Target="styles.xml" /><Relationship Id="rId8" Type="http://schemas.openxmlformats.org/officeDocument/2006/relationships/image" Target="media/image2.png" /><Relationship Id="rId9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zxchongling</dc:creator>
  <cp:lastModifiedBy>Administrator</cp:lastModifiedBy>
  <cp:revision>0</cp:revision>
  <dcterms:created xsi:type="dcterms:W3CDTF">2020-03-16T12:16:00Z</dcterms:created>
  <dcterms:modified xsi:type="dcterms:W3CDTF">2020-03-25T12:28:29Z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2020-03-12T00:00:00Z</vt:filetime>
  </property>
  <property fmtid="{D5CDD505-2E9C-101B-9397-08002B2CF9AE}" pid="3" name="Creator">
    <vt:lpwstr>Microsoft? Office Word 2007</vt:lpwstr>
  </property>
  <property fmtid="{D5CDD505-2E9C-101B-9397-08002B2CF9AE}" pid="4" name="KSOProductBuildVer">
    <vt:lpwstr>2052-11.1.0.9564</vt:lpwstr>
  </property>
  <property fmtid="{D5CDD505-2E9C-101B-9397-08002B2CF9AE}" pid="5" name="LastSaved">
    <vt:filetime>2020-03-16T00:00:00Z</vt:filetime>
  </property>
</Properties>
</file>