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29"/>
        <w:ind w:left="2130" w:right="2112" w:firstLine="0"/>
        <w:jc w:val="center"/>
        <w:rPr>
          <w:rFonts w:ascii="宋体" w:eastAsia="宋体" w:hint="eastAsia"/>
          <w:b/>
          <w:sz w:val="32"/>
        </w:rPr>
      </w:pPr>
      <w:r>
        <w:rPr>
          <w:rFonts w:ascii="宋体" w:eastAsia="宋体" w:hint="eastAsia"/>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8pt;margin-top:980pt;margin-left:967pt;mso-position-horizontal-relative:page;mso-position-vertical-relative:top-margin-area;position:absolute;z-index:251658240">
            <v:imagedata r:id="rId5" o:title=""/>
            <o:lock v:ext="edit" aspectratio="t"/>
          </v:shape>
        </w:pict>
      </w:r>
      <w:bookmarkStart w:id="0" w:name="_GoBack"/>
      <w:bookmarkEnd w:id="0"/>
      <w:r>
        <w:rPr>
          <w:rFonts w:ascii="宋体" w:eastAsia="宋体" w:hint="eastAsia"/>
          <w:b/>
          <w:sz w:val="32"/>
        </w:rPr>
        <w:t>初三年级阶段性测试英语试题</w:t>
      </w:r>
    </w:p>
    <w:p>
      <w:pPr>
        <w:pStyle w:val="Heading1"/>
        <w:spacing w:before="229" w:line="242" w:lineRule="auto"/>
        <w:ind w:left="632" w:right="864"/>
      </w:pPr>
      <w:r>
        <w:rPr>
          <w:spacing w:val="-10"/>
        </w:rPr>
        <w:t xml:space="preserve">本试卷分卷 </w:t>
      </w:r>
      <w:r>
        <w:t>I</w:t>
      </w:r>
      <w:r>
        <w:rPr>
          <w:spacing w:val="-30"/>
        </w:rPr>
        <w:t xml:space="preserve"> 和卷 </w:t>
      </w:r>
      <w:r>
        <w:t>II</w:t>
      </w:r>
      <w:r>
        <w:rPr>
          <w:spacing w:val="-18"/>
        </w:rPr>
        <w:t xml:space="preserve"> 两部分。卷 </w:t>
      </w:r>
      <w:r>
        <w:t>I</w:t>
      </w:r>
      <w:r>
        <w:rPr>
          <w:spacing w:val="-16"/>
        </w:rPr>
        <w:t xml:space="preserve"> 为选择题，卷 </w:t>
      </w:r>
      <w:r>
        <w:t>II</w:t>
      </w:r>
      <w:r>
        <w:rPr>
          <w:spacing w:val="-11"/>
        </w:rPr>
        <w:t xml:space="preserve"> 为非选择题。</w:t>
      </w:r>
      <w:r>
        <w:rPr>
          <w:spacing w:val="-12"/>
        </w:rPr>
        <w:t xml:space="preserve">本试卷共 </w:t>
      </w:r>
      <w:r>
        <w:t>120</w:t>
      </w:r>
      <w:r>
        <w:rPr>
          <w:spacing w:val="-16"/>
        </w:rPr>
        <w:t xml:space="preserve"> 分，考试时间 </w:t>
      </w:r>
      <w:r>
        <w:t>90</w:t>
      </w:r>
      <w:r>
        <w:rPr>
          <w:spacing w:val="-15"/>
        </w:rPr>
        <w:t xml:space="preserve"> 分钟。</w:t>
      </w:r>
    </w:p>
    <w:p>
      <w:pPr>
        <w:spacing w:before="108" w:line="304" w:lineRule="auto"/>
        <w:ind w:left="2826" w:right="2805" w:firstLine="0"/>
        <w:jc w:val="center"/>
        <w:rPr>
          <w:rFonts w:ascii="黑体" w:eastAsia="黑体" w:hint="eastAsia"/>
          <w:sz w:val="24"/>
        </w:rPr>
      </w:pPr>
      <w:r>
        <w:rPr>
          <w:rFonts w:ascii="黑体" w:eastAsia="黑体" w:hint="eastAsia"/>
          <w:spacing w:val="79"/>
          <w:sz w:val="32"/>
        </w:rPr>
        <w:t>卷</w:t>
      </w:r>
      <w:r>
        <w:rPr>
          <w:sz w:val="32"/>
        </w:rPr>
        <w:t>I</w:t>
      </w:r>
      <w:r>
        <w:rPr>
          <w:spacing w:val="79"/>
          <w:sz w:val="32"/>
        </w:rPr>
        <w:t xml:space="preserve"> </w:t>
      </w:r>
      <w:r>
        <w:rPr>
          <w:rFonts w:ascii="黑体" w:eastAsia="黑体" w:hint="eastAsia"/>
          <w:spacing w:val="-9"/>
          <w:sz w:val="24"/>
        </w:rPr>
        <w:t xml:space="preserve">(选择题，共 </w:t>
      </w:r>
      <w:r>
        <w:rPr>
          <w:sz w:val="24"/>
        </w:rPr>
        <w:t xml:space="preserve">75 </w:t>
      </w:r>
      <w:r>
        <w:rPr>
          <w:rFonts w:ascii="黑体" w:eastAsia="黑体" w:hint="eastAsia"/>
          <w:sz w:val="24"/>
        </w:rPr>
        <w:t>分</w:t>
      </w:r>
      <w:r>
        <w:rPr>
          <w:rFonts w:ascii="黑体" w:eastAsia="黑体" w:hint="eastAsia"/>
          <w:spacing w:val="-17"/>
          <w:sz w:val="24"/>
        </w:rPr>
        <w:t xml:space="preserve">） </w:t>
      </w:r>
      <w:bookmarkStart w:id="1" w:name="听力部分（第一节）"/>
      <w:bookmarkEnd w:id="1"/>
      <w:r>
        <w:rPr>
          <w:rFonts w:ascii="黑体" w:eastAsia="黑体" w:hint="eastAsia"/>
          <w:sz w:val="24"/>
        </w:rPr>
        <w:t>听力部分（第一节）</w:t>
      </w:r>
    </w:p>
    <w:p>
      <w:pPr>
        <w:pStyle w:val="BodyText"/>
        <w:spacing w:line="207" w:lineRule="exact"/>
        <w:rPr>
          <w:rFonts w:ascii="宋体" w:eastAsia="宋体" w:hAnsi="宋体" w:hint="eastAsia"/>
        </w:rPr>
      </w:pPr>
      <w:r>
        <w:rPr>
          <w:rFonts w:ascii="黑体" w:eastAsia="黑体" w:hAnsi="黑体" w:hint="eastAsia"/>
        </w:rPr>
        <w:t>Ⅰ. 听句子，选出句子中所包含的信息。</w:t>
      </w:r>
      <w:r>
        <w:rPr>
          <w:rFonts w:ascii="宋体" w:eastAsia="宋体" w:hAnsi="宋体" w:hint="eastAsia"/>
        </w:rPr>
        <w:t xml:space="preserve">（共 </w:t>
      </w:r>
      <w:r>
        <w:t xml:space="preserve">5 </w:t>
      </w:r>
      <w:r>
        <w:rPr>
          <w:rFonts w:ascii="宋体" w:eastAsia="宋体" w:hAnsi="宋体" w:hint="eastAsia"/>
        </w:rPr>
        <w:t xml:space="preserve">小题，每小题 </w:t>
      </w:r>
      <w:r>
        <w:t xml:space="preserve">1 </w:t>
      </w:r>
      <w:r>
        <w:rPr>
          <w:rFonts w:ascii="宋体" w:eastAsia="宋体" w:hAnsi="宋体" w:hint="eastAsia"/>
        </w:rPr>
        <w:t xml:space="preserve">分，计 </w:t>
      </w:r>
      <w:r>
        <w:t xml:space="preserve">5 </w:t>
      </w:r>
      <w:r>
        <w:rPr>
          <w:rFonts w:ascii="宋体" w:eastAsia="宋体" w:hAnsi="宋体" w:hint="eastAsia"/>
        </w:rPr>
        <w:t>分）</w:t>
      </w:r>
    </w:p>
    <w:p>
      <w:pPr>
        <w:pStyle w:val="BodyText"/>
        <w:spacing w:before="2"/>
        <w:ind w:left="0"/>
        <w:rPr>
          <w:rFonts w:ascii="宋体"/>
          <w:sz w:val="5"/>
        </w:rPr>
      </w:pPr>
    </w:p>
    <w:tbl>
      <w:tblPr>
        <w:tblStyle w:val="TableNormal"/>
        <w:tblW w:w="5578" w:type="dxa"/>
        <w:tblInd w:w="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1878"/>
        <w:gridCol w:w="2164"/>
        <w:gridCol w:w="1536"/>
      </w:tblGrid>
      <w:tr>
        <w:tblPrEx>
          <w:tblW w:w="5578" w:type="dxa"/>
          <w:tblInd w:w="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271"/>
        </w:trPr>
        <w:tc>
          <w:tcPr>
            <w:tcW w:w="1878" w:type="dxa"/>
          </w:tcPr>
          <w:p>
            <w:pPr>
              <w:pStyle w:val="TableParagraph"/>
              <w:spacing w:before="0" w:line="232" w:lineRule="exact"/>
              <w:rPr>
                <w:sz w:val="21"/>
              </w:rPr>
            </w:pPr>
            <w:r>
              <w:rPr>
                <w:sz w:val="21"/>
              </w:rPr>
              <w:t>1. A. cat</w:t>
            </w:r>
          </w:p>
        </w:tc>
        <w:tc>
          <w:tcPr>
            <w:tcW w:w="2164" w:type="dxa"/>
          </w:tcPr>
          <w:p>
            <w:pPr>
              <w:pStyle w:val="TableParagraph"/>
              <w:spacing w:before="0" w:line="232" w:lineRule="exact"/>
              <w:ind w:left="586"/>
              <w:rPr>
                <w:sz w:val="21"/>
              </w:rPr>
            </w:pPr>
            <w:r>
              <w:rPr>
                <w:sz w:val="21"/>
              </w:rPr>
              <w:t>B. car</w:t>
            </w:r>
          </w:p>
        </w:tc>
        <w:tc>
          <w:tcPr>
            <w:tcW w:w="1536" w:type="dxa"/>
          </w:tcPr>
          <w:p>
            <w:pPr>
              <w:pStyle w:val="TableParagraph"/>
              <w:spacing w:before="0" w:line="232" w:lineRule="exact"/>
              <w:ind w:left="522"/>
              <w:rPr>
                <w:sz w:val="21"/>
              </w:rPr>
            </w:pPr>
            <w:r>
              <w:rPr>
                <w:sz w:val="21"/>
              </w:rPr>
              <w:t>C. cap</w:t>
            </w:r>
          </w:p>
        </w:tc>
      </w:tr>
      <w:tr>
        <w:tblPrEx>
          <w:tblW w:w="5578" w:type="dxa"/>
          <w:tblInd w:w="381" w:type="dxa"/>
          <w:tblLayout w:type="fixed"/>
          <w:tblCellMar>
            <w:top w:w="0" w:type="dxa"/>
            <w:left w:w="0" w:type="dxa"/>
            <w:bottom w:w="0" w:type="dxa"/>
            <w:right w:w="0" w:type="dxa"/>
          </w:tblCellMar>
        </w:tblPrEx>
        <w:trPr>
          <w:trHeight w:val="311"/>
        </w:trPr>
        <w:tc>
          <w:tcPr>
            <w:tcW w:w="1878" w:type="dxa"/>
          </w:tcPr>
          <w:p>
            <w:pPr>
              <w:pStyle w:val="TableParagraph"/>
              <w:rPr>
                <w:sz w:val="21"/>
              </w:rPr>
            </w:pPr>
            <w:r>
              <w:rPr>
                <w:sz w:val="21"/>
              </w:rPr>
              <w:t>2. A. 9:15</w:t>
            </w:r>
          </w:p>
        </w:tc>
        <w:tc>
          <w:tcPr>
            <w:tcW w:w="2164" w:type="dxa"/>
          </w:tcPr>
          <w:p>
            <w:pPr>
              <w:pStyle w:val="TableParagraph"/>
              <w:ind w:left="586"/>
              <w:rPr>
                <w:sz w:val="21"/>
              </w:rPr>
            </w:pPr>
            <w:r>
              <w:rPr>
                <w:sz w:val="21"/>
              </w:rPr>
              <w:t>B. 9:45</w:t>
            </w:r>
          </w:p>
        </w:tc>
        <w:tc>
          <w:tcPr>
            <w:tcW w:w="1536" w:type="dxa"/>
          </w:tcPr>
          <w:p>
            <w:pPr>
              <w:pStyle w:val="TableParagraph"/>
              <w:ind w:left="522"/>
              <w:rPr>
                <w:sz w:val="21"/>
              </w:rPr>
            </w:pPr>
            <w:r>
              <w:rPr>
                <w:sz w:val="21"/>
              </w:rPr>
              <w:t>C. 10:15</w:t>
            </w:r>
          </w:p>
        </w:tc>
      </w:tr>
      <w:tr>
        <w:tblPrEx>
          <w:tblW w:w="5578" w:type="dxa"/>
          <w:tblInd w:w="381" w:type="dxa"/>
          <w:tblLayout w:type="fixed"/>
          <w:tblCellMar>
            <w:top w:w="0" w:type="dxa"/>
            <w:left w:w="0" w:type="dxa"/>
            <w:bottom w:w="0" w:type="dxa"/>
            <w:right w:w="0" w:type="dxa"/>
          </w:tblCellMar>
        </w:tblPrEx>
        <w:trPr>
          <w:trHeight w:val="271"/>
        </w:trPr>
        <w:tc>
          <w:tcPr>
            <w:tcW w:w="1878" w:type="dxa"/>
          </w:tcPr>
          <w:p>
            <w:pPr>
              <w:pStyle w:val="TableParagraph"/>
              <w:spacing w:line="221" w:lineRule="exact"/>
              <w:rPr>
                <w:sz w:val="21"/>
              </w:rPr>
            </w:pPr>
            <w:r>
              <w:rPr>
                <w:sz w:val="21"/>
              </w:rPr>
              <w:t>3. A. take after</w:t>
            </w:r>
          </w:p>
        </w:tc>
        <w:tc>
          <w:tcPr>
            <w:tcW w:w="2164" w:type="dxa"/>
          </w:tcPr>
          <w:p>
            <w:pPr>
              <w:pStyle w:val="TableParagraph"/>
              <w:spacing w:line="221" w:lineRule="exact"/>
              <w:ind w:left="586"/>
              <w:rPr>
                <w:sz w:val="21"/>
              </w:rPr>
            </w:pPr>
            <w:r>
              <w:rPr>
                <w:sz w:val="21"/>
              </w:rPr>
              <w:t>B. look after</w:t>
            </w:r>
          </w:p>
        </w:tc>
        <w:tc>
          <w:tcPr>
            <w:tcW w:w="1536" w:type="dxa"/>
          </w:tcPr>
          <w:p>
            <w:pPr>
              <w:pStyle w:val="TableParagraph"/>
              <w:spacing w:line="221" w:lineRule="exact"/>
              <w:ind w:left="522"/>
              <w:rPr>
                <w:sz w:val="21"/>
              </w:rPr>
            </w:pPr>
            <w:r>
              <w:rPr>
                <w:sz w:val="21"/>
              </w:rPr>
              <w:t>C. run after</w:t>
            </w:r>
          </w:p>
        </w:tc>
      </w:tr>
    </w:tbl>
    <w:p>
      <w:pPr>
        <w:pStyle w:val="ListParagraph"/>
        <w:numPr>
          <w:ilvl w:val="0"/>
          <w:numId w:val="1"/>
        </w:numPr>
        <w:tabs>
          <w:tab w:val="left" w:pos="197"/>
        </w:tabs>
        <w:spacing w:before="71" w:after="0" w:line="240" w:lineRule="auto"/>
        <w:ind w:left="620" w:right="4791" w:hanging="621"/>
        <w:jc w:val="right"/>
        <w:rPr>
          <w:sz w:val="21"/>
        </w:rPr>
      </w:pPr>
      <w:r>
        <w:rPr>
          <w:sz w:val="21"/>
        </w:rPr>
        <w:t>A. Jane is good at speaking</w:t>
      </w:r>
      <w:r>
        <w:rPr>
          <w:spacing w:val="-13"/>
          <w:sz w:val="21"/>
        </w:rPr>
        <w:t xml:space="preserve"> </w:t>
      </w:r>
      <w:r>
        <w:rPr>
          <w:sz w:val="21"/>
        </w:rPr>
        <w:t>English.</w:t>
      </w:r>
    </w:p>
    <w:p>
      <w:pPr>
        <w:pStyle w:val="ListParagraph"/>
        <w:numPr>
          <w:ilvl w:val="1"/>
          <w:numId w:val="1"/>
        </w:numPr>
        <w:tabs>
          <w:tab w:val="left" w:pos="248"/>
        </w:tabs>
        <w:spacing w:before="70" w:after="0" w:line="240" w:lineRule="auto"/>
        <w:ind w:left="880" w:right="4701" w:hanging="880"/>
        <w:jc w:val="right"/>
        <w:rPr>
          <w:sz w:val="21"/>
        </w:rPr>
      </w:pPr>
      <w:r>
        <w:rPr>
          <w:sz w:val="21"/>
        </w:rPr>
        <w:t>Jane is afraid of speaking</w:t>
      </w:r>
      <w:r>
        <w:rPr>
          <w:spacing w:val="-18"/>
          <w:sz w:val="21"/>
        </w:rPr>
        <w:t xml:space="preserve"> </w:t>
      </w:r>
      <w:r>
        <w:rPr>
          <w:sz w:val="21"/>
        </w:rPr>
        <w:t>English.</w:t>
      </w:r>
    </w:p>
    <w:p>
      <w:pPr>
        <w:pStyle w:val="ListParagraph"/>
        <w:numPr>
          <w:ilvl w:val="1"/>
          <w:numId w:val="1"/>
        </w:numPr>
        <w:tabs>
          <w:tab w:val="left" w:pos="248"/>
        </w:tabs>
        <w:spacing w:before="71" w:after="0" w:line="240" w:lineRule="auto"/>
        <w:ind w:left="880" w:right="4757" w:hanging="880"/>
        <w:jc w:val="right"/>
        <w:rPr>
          <w:sz w:val="21"/>
        </w:rPr>
      </w:pPr>
      <w:r>
        <w:rPr>
          <w:sz w:val="21"/>
        </w:rPr>
        <w:t>Jane is weak in speaking</w:t>
      </w:r>
      <w:r>
        <w:rPr>
          <w:spacing w:val="-17"/>
          <w:sz w:val="21"/>
        </w:rPr>
        <w:t xml:space="preserve"> </w:t>
      </w:r>
      <w:r>
        <w:rPr>
          <w:sz w:val="21"/>
        </w:rPr>
        <w:t>English.</w:t>
      </w:r>
    </w:p>
    <w:p>
      <w:pPr>
        <w:pStyle w:val="ListParagraph"/>
        <w:numPr>
          <w:ilvl w:val="0"/>
          <w:numId w:val="1"/>
        </w:numPr>
        <w:tabs>
          <w:tab w:val="left" w:pos="621"/>
        </w:tabs>
        <w:spacing w:before="70" w:after="0" w:line="240" w:lineRule="auto"/>
        <w:ind w:left="620" w:right="0" w:hanging="197"/>
        <w:jc w:val="left"/>
        <w:rPr>
          <w:sz w:val="21"/>
        </w:rPr>
      </w:pPr>
      <w:r>
        <w:rPr>
          <w:sz w:val="21"/>
        </w:rPr>
        <w:t>A. I don’t have an eraser.</w:t>
      </w:r>
    </w:p>
    <w:p>
      <w:pPr>
        <w:pStyle w:val="ListParagraph"/>
        <w:numPr>
          <w:ilvl w:val="1"/>
          <w:numId w:val="1"/>
        </w:numPr>
        <w:tabs>
          <w:tab w:val="left" w:pos="880"/>
        </w:tabs>
        <w:spacing w:before="71" w:after="0" w:line="240" w:lineRule="auto"/>
        <w:ind w:left="880" w:right="0" w:hanging="248"/>
        <w:jc w:val="left"/>
        <w:rPr>
          <w:sz w:val="21"/>
        </w:rPr>
      </w:pPr>
      <w:r>
        <w:rPr>
          <w:sz w:val="21"/>
        </w:rPr>
        <w:t>I want to buy an</w:t>
      </w:r>
      <w:r>
        <w:rPr>
          <w:spacing w:val="-4"/>
          <w:sz w:val="21"/>
        </w:rPr>
        <w:t xml:space="preserve"> </w:t>
      </w:r>
      <w:r>
        <w:rPr>
          <w:sz w:val="21"/>
        </w:rPr>
        <w:t>eraser.</w:t>
      </w:r>
    </w:p>
    <w:p>
      <w:pPr>
        <w:pStyle w:val="ListParagraph"/>
        <w:numPr>
          <w:ilvl w:val="1"/>
          <w:numId w:val="1"/>
        </w:numPr>
        <w:tabs>
          <w:tab w:val="left" w:pos="880"/>
        </w:tabs>
        <w:spacing w:before="71" w:after="0" w:line="240" w:lineRule="auto"/>
        <w:ind w:left="880" w:right="0" w:hanging="248"/>
        <w:jc w:val="left"/>
        <w:rPr>
          <w:sz w:val="21"/>
        </w:rPr>
      </w:pPr>
      <w:r>
        <w:rPr>
          <w:sz w:val="21"/>
        </w:rPr>
        <w:t>I lend you my</w:t>
      </w:r>
      <w:r>
        <w:rPr>
          <w:spacing w:val="-1"/>
          <w:sz w:val="21"/>
        </w:rPr>
        <w:t xml:space="preserve"> </w:t>
      </w:r>
      <w:r>
        <w:rPr>
          <w:sz w:val="21"/>
        </w:rPr>
        <w:t>eraser.</w:t>
      </w:r>
    </w:p>
    <w:p>
      <w:pPr>
        <w:pStyle w:val="BodyText"/>
        <w:spacing w:before="56"/>
        <w:rPr>
          <w:rFonts w:ascii="宋体" w:eastAsia="宋体" w:hAnsi="宋体" w:hint="eastAsia"/>
        </w:rPr>
      </w:pPr>
      <w:r>
        <w:rPr>
          <w:rFonts w:ascii="宋体" w:eastAsia="宋体" w:hAnsi="宋体" w:hint="eastAsia"/>
        </w:rPr>
        <w:t>Ⅱ</w:t>
      </w:r>
      <w:r>
        <w:t xml:space="preserve">. </w:t>
      </w:r>
      <w:r>
        <w:rPr>
          <w:rFonts w:ascii="黑体" w:eastAsia="黑体" w:hAnsi="黑体" w:hint="eastAsia"/>
        </w:rPr>
        <w:t>听句子，选出该句的最佳答语。</w:t>
      </w:r>
      <w:r>
        <w:rPr>
          <w:rFonts w:ascii="宋体" w:eastAsia="宋体" w:hAnsi="宋体" w:hint="eastAsia"/>
        </w:rPr>
        <w:t xml:space="preserve">（共 </w:t>
      </w:r>
      <w:r>
        <w:t xml:space="preserve">5 </w:t>
      </w:r>
      <w:r>
        <w:rPr>
          <w:rFonts w:ascii="宋体" w:eastAsia="宋体" w:hAnsi="宋体" w:hint="eastAsia"/>
        </w:rPr>
        <w:t xml:space="preserve">小题，每小题 </w:t>
      </w:r>
      <w:r>
        <w:t xml:space="preserve">1 </w:t>
      </w:r>
      <w:r>
        <w:rPr>
          <w:rFonts w:ascii="宋体" w:eastAsia="宋体" w:hAnsi="宋体" w:hint="eastAsia"/>
        </w:rPr>
        <w:t xml:space="preserve">分，计 </w:t>
      </w:r>
      <w:r>
        <w:t xml:space="preserve">5 </w:t>
      </w:r>
      <w:r>
        <w:rPr>
          <w:rFonts w:ascii="宋体" w:eastAsia="宋体" w:hAnsi="宋体" w:hint="eastAsia"/>
        </w:rPr>
        <w:t>分）</w:t>
      </w:r>
    </w:p>
    <w:p>
      <w:pPr>
        <w:pStyle w:val="BodyText"/>
        <w:spacing w:before="3"/>
        <w:ind w:left="0"/>
        <w:rPr>
          <w:rFonts w:ascii="宋体"/>
          <w:sz w:val="5"/>
        </w:rPr>
      </w:pPr>
    </w:p>
    <w:tbl>
      <w:tblPr>
        <w:tblStyle w:val="TableNormal"/>
        <w:tblW w:w="5911" w:type="dxa"/>
        <w:tblInd w:w="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2108"/>
        <w:gridCol w:w="2253"/>
        <w:gridCol w:w="1550"/>
      </w:tblGrid>
      <w:tr>
        <w:tblPrEx>
          <w:tblW w:w="5911" w:type="dxa"/>
          <w:tblInd w:w="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583"/>
        </w:trPr>
        <w:tc>
          <w:tcPr>
            <w:tcW w:w="2108" w:type="dxa"/>
          </w:tcPr>
          <w:p>
            <w:pPr>
              <w:pStyle w:val="TableParagraph"/>
              <w:numPr>
                <w:ilvl w:val="0"/>
                <w:numId w:val="2"/>
              </w:numPr>
              <w:tabs>
                <w:tab w:val="left" w:pos="247"/>
              </w:tabs>
              <w:spacing w:before="0" w:after="0" w:line="232" w:lineRule="exact"/>
              <w:ind w:left="246" w:right="0" w:hanging="197"/>
              <w:jc w:val="left"/>
              <w:rPr>
                <w:sz w:val="21"/>
              </w:rPr>
            </w:pPr>
            <w:r>
              <w:rPr>
                <w:sz w:val="21"/>
              </w:rPr>
              <w:t>A. Sounds good.</w:t>
            </w:r>
          </w:p>
          <w:p>
            <w:pPr>
              <w:pStyle w:val="TableParagraph"/>
              <w:numPr>
                <w:ilvl w:val="0"/>
                <w:numId w:val="2"/>
              </w:numPr>
              <w:tabs>
                <w:tab w:val="left" w:pos="247"/>
              </w:tabs>
              <w:spacing w:before="70" w:after="0" w:line="240" w:lineRule="auto"/>
              <w:ind w:left="246" w:right="0" w:hanging="197"/>
              <w:jc w:val="left"/>
              <w:rPr>
                <w:sz w:val="21"/>
              </w:rPr>
            </w:pPr>
            <w:r>
              <w:rPr>
                <w:sz w:val="21"/>
              </w:rPr>
              <w:t>A. All</w:t>
            </w:r>
            <w:r>
              <w:rPr>
                <w:spacing w:val="-11"/>
                <w:sz w:val="21"/>
              </w:rPr>
              <w:t xml:space="preserve"> </w:t>
            </w:r>
            <w:r>
              <w:rPr>
                <w:sz w:val="21"/>
              </w:rPr>
              <w:t>right.</w:t>
            </w:r>
          </w:p>
        </w:tc>
        <w:tc>
          <w:tcPr>
            <w:tcW w:w="2253" w:type="dxa"/>
          </w:tcPr>
          <w:p>
            <w:pPr>
              <w:pStyle w:val="TableParagraph"/>
              <w:spacing w:before="0" w:line="232" w:lineRule="exact"/>
              <w:ind w:left="356"/>
              <w:rPr>
                <w:sz w:val="21"/>
              </w:rPr>
            </w:pPr>
            <w:r>
              <w:rPr>
                <w:sz w:val="21"/>
              </w:rPr>
              <w:t>B. Sorry for that.</w:t>
            </w:r>
          </w:p>
          <w:p>
            <w:pPr>
              <w:pStyle w:val="TableParagraph"/>
              <w:spacing w:before="70"/>
              <w:ind w:left="356"/>
              <w:rPr>
                <w:sz w:val="21"/>
              </w:rPr>
            </w:pPr>
            <w:r>
              <w:rPr>
                <w:sz w:val="21"/>
              </w:rPr>
              <w:t>B. The same to you.</w:t>
            </w:r>
          </w:p>
        </w:tc>
        <w:tc>
          <w:tcPr>
            <w:tcW w:w="1550" w:type="dxa"/>
          </w:tcPr>
          <w:p>
            <w:pPr>
              <w:pStyle w:val="TableParagraph"/>
              <w:spacing w:before="0" w:line="232" w:lineRule="exact"/>
              <w:ind w:left="203"/>
              <w:rPr>
                <w:sz w:val="21"/>
              </w:rPr>
            </w:pPr>
            <w:r>
              <w:rPr>
                <w:sz w:val="21"/>
              </w:rPr>
              <w:t>C. Of</w:t>
            </w:r>
            <w:r>
              <w:rPr>
                <w:spacing w:val="-4"/>
                <w:sz w:val="21"/>
              </w:rPr>
              <w:t xml:space="preserve"> </w:t>
            </w:r>
            <w:r>
              <w:rPr>
                <w:sz w:val="21"/>
              </w:rPr>
              <w:t>course.</w:t>
            </w:r>
          </w:p>
          <w:p>
            <w:pPr>
              <w:pStyle w:val="TableParagraph"/>
              <w:spacing w:before="70"/>
              <w:ind w:left="210"/>
              <w:rPr>
                <w:sz w:val="21"/>
              </w:rPr>
            </w:pPr>
            <w:r>
              <w:rPr>
                <w:sz w:val="21"/>
              </w:rPr>
              <w:t>C. I think</w:t>
            </w:r>
            <w:r>
              <w:rPr>
                <w:spacing w:val="-4"/>
                <w:sz w:val="21"/>
              </w:rPr>
              <w:t xml:space="preserve"> </w:t>
            </w:r>
            <w:r>
              <w:rPr>
                <w:sz w:val="21"/>
              </w:rPr>
              <w:t>so.</w:t>
            </w:r>
          </w:p>
        </w:tc>
      </w:tr>
      <w:tr>
        <w:tblPrEx>
          <w:tblW w:w="5911" w:type="dxa"/>
          <w:tblInd w:w="381" w:type="dxa"/>
          <w:tblLayout w:type="fixed"/>
          <w:tblCellMar>
            <w:top w:w="0" w:type="dxa"/>
            <w:left w:w="0" w:type="dxa"/>
            <w:bottom w:w="0" w:type="dxa"/>
            <w:right w:w="0" w:type="dxa"/>
          </w:tblCellMar>
        </w:tblPrEx>
        <w:trPr>
          <w:trHeight w:val="312"/>
        </w:trPr>
        <w:tc>
          <w:tcPr>
            <w:tcW w:w="2108" w:type="dxa"/>
          </w:tcPr>
          <w:p>
            <w:pPr>
              <w:pStyle w:val="TableParagraph"/>
              <w:rPr>
                <w:sz w:val="21"/>
              </w:rPr>
            </w:pPr>
            <w:r>
              <w:rPr>
                <w:sz w:val="21"/>
              </w:rPr>
              <w:t>8. A. Good idea.</w:t>
            </w:r>
          </w:p>
        </w:tc>
        <w:tc>
          <w:tcPr>
            <w:tcW w:w="2253" w:type="dxa"/>
          </w:tcPr>
          <w:p>
            <w:pPr>
              <w:pStyle w:val="TableParagraph"/>
              <w:ind w:left="356"/>
              <w:rPr>
                <w:sz w:val="21"/>
              </w:rPr>
            </w:pPr>
            <w:r>
              <w:rPr>
                <w:sz w:val="21"/>
              </w:rPr>
              <w:t>B. Don’t mention it.</w:t>
            </w:r>
          </w:p>
        </w:tc>
        <w:tc>
          <w:tcPr>
            <w:tcW w:w="1550" w:type="dxa"/>
          </w:tcPr>
          <w:p>
            <w:pPr>
              <w:pStyle w:val="TableParagraph"/>
              <w:ind w:left="217"/>
              <w:rPr>
                <w:sz w:val="21"/>
              </w:rPr>
            </w:pPr>
            <w:r>
              <w:rPr>
                <w:sz w:val="21"/>
              </w:rPr>
              <w:t>C. OK, I will.</w:t>
            </w:r>
          </w:p>
        </w:tc>
      </w:tr>
      <w:tr>
        <w:tblPrEx>
          <w:tblW w:w="5911" w:type="dxa"/>
          <w:tblInd w:w="381" w:type="dxa"/>
          <w:tblLayout w:type="fixed"/>
          <w:tblCellMar>
            <w:top w:w="0" w:type="dxa"/>
            <w:left w:w="0" w:type="dxa"/>
            <w:bottom w:w="0" w:type="dxa"/>
            <w:right w:w="0" w:type="dxa"/>
          </w:tblCellMar>
        </w:tblPrEx>
        <w:trPr>
          <w:trHeight w:val="312"/>
        </w:trPr>
        <w:tc>
          <w:tcPr>
            <w:tcW w:w="2108" w:type="dxa"/>
          </w:tcPr>
          <w:p>
            <w:pPr>
              <w:pStyle w:val="TableParagraph"/>
              <w:rPr>
                <w:sz w:val="21"/>
              </w:rPr>
            </w:pPr>
            <w:r>
              <w:rPr>
                <w:sz w:val="21"/>
              </w:rPr>
              <w:t>9. A. That’s right.</w:t>
            </w:r>
          </w:p>
        </w:tc>
        <w:tc>
          <w:tcPr>
            <w:tcW w:w="2253" w:type="dxa"/>
          </w:tcPr>
          <w:p>
            <w:pPr>
              <w:pStyle w:val="TableParagraph"/>
              <w:ind w:left="356"/>
              <w:rPr>
                <w:sz w:val="21"/>
              </w:rPr>
            </w:pPr>
            <w:r>
              <w:rPr>
                <w:sz w:val="21"/>
              </w:rPr>
              <w:t>B. Take it easy.</w:t>
            </w:r>
          </w:p>
        </w:tc>
        <w:tc>
          <w:tcPr>
            <w:tcW w:w="1550" w:type="dxa"/>
          </w:tcPr>
          <w:p>
            <w:pPr>
              <w:pStyle w:val="TableParagraph"/>
              <w:ind w:left="203"/>
              <w:rPr>
                <w:sz w:val="21"/>
              </w:rPr>
            </w:pPr>
            <w:r>
              <w:rPr>
                <w:sz w:val="21"/>
              </w:rPr>
              <w:t>C. Never mind.</w:t>
            </w:r>
          </w:p>
        </w:tc>
      </w:tr>
      <w:tr>
        <w:tblPrEx>
          <w:tblW w:w="5911" w:type="dxa"/>
          <w:tblInd w:w="381" w:type="dxa"/>
          <w:tblLayout w:type="fixed"/>
          <w:tblCellMar>
            <w:top w:w="0" w:type="dxa"/>
            <w:left w:w="0" w:type="dxa"/>
            <w:bottom w:w="0" w:type="dxa"/>
            <w:right w:w="0" w:type="dxa"/>
          </w:tblCellMar>
        </w:tblPrEx>
        <w:trPr>
          <w:trHeight w:val="271"/>
        </w:trPr>
        <w:tc>
          <w:tcPr>
            <w:tcW w:w="2108" w:type="dxa"/>
          </w:tcPr>
          <w:p>
            <w:pPr>
              <w:pStyle w:val="TableParagraph"/>
              <w:spacing w:line="221" w:lineRule="exact"/>
              <w:rPr>
                <w:sz w:val="21"/>
              </w:rPr>
            </w:pPr>
            <w:r>
              <w:rPr>
                <w:sz w:val="21"/>
              </w:rPr>
              <w:t>10. A. Many thanks.</w:t>
            </w:r>
          </w:p>
        </w:tc>
        <w:tc>
          <w:tcPr>
            <w:tcW w:w="2253" w:type="dxa"/>
          </w:tcPr>
          <w:p>
            <w:pPr>
              <w:pStyle w:val="TableParagraph"/>
              <w:spacing w:line="221" w:lineRule="exact"/>
              <w:ind w:left="356"/>
              <w:rPr>
                <w:sz w:val="21"/>
              </w:rPr>
            </w:pPr>
            <w:r>
              <w:rPr>
                <w:sz w:val="21"/>
              </w:rPr>
              <w:t>B. You’re welcome.</w:t>
            </w:r>
          </w:p>
        </w:tc>
        <w:tc>
          <w:tcPr>
            <w:tcW w:w="1550" w:type="dxa"/>
          </w:tcPr>
          <w:p>
            <w:pPr>
              <w:pStyle w:val="TableParagraph"/>
              <w:spacing w:line="221" w:lineRule="exact"/>
              <w:ind w:left="203"/>
              <w:rPr>
                <w:sz w:val="21"/>
              </w:rPr>
            </w:pPr>
            <w:r>
              <w:rPr>
                <w:sz w:val="21"/>
              </w:rPr>
              <w:t>C. Sure.</w:t>
            </w:r>
          </w:p>
        </w:tc>
      </w:tr>
    </w:tbl>
    <w:p>
      <w:pPr>
        <w:pStyle w:val="BodyText"/>
        <w:spacing w:before="57"/>
        <w:rPr>
          <w:rFonts w:ascii="宋体" w:eastAsia="宋体" w:hAnsi="宋体" w:hint="eastAsia"/>
        </w:rPr>
      </w:pPr>
      <w:r>
        <w:rPr>
          <w:rFonts w:ascii="宋体" w:eastAsia="宋体" w:hAnsi="宋体" w:hint="eastAsia"/>
        </w:rPr>
        <w:t>Ⅲ.</w:t>
      </w:r>
      <w:r>
        <w:rPr>
          <w:rFonts w:ascii="黑体" w:eastAsia="黑体" w:hAnsi="黑体" w:hint="eastAsia"/>
        </w:rPr>
        <w:t>听对话和问题，选择正确的选项。</w:t>
      </w:r>
      <w:r>
        <w:rPr>
          <w:rFonts w:ascii="宋体" w:eastAsia="宋体" w:hAnsi="宋体" w:hint="eastAsia"/>
        </w:rPr>
        <w:t xml:space="preserve">（共 </w:t>
      </w:r>
      <w:r>
        <w:t xml:space="preserve">8 </w:t>
      </w:r>
      <w:r>
        <w:rPr>
          <w:rFonts w:ascii="宋体" w:eastAsia="宋体" w:hAnsi="宋体" w:hint="eastAsia"/>
        </w:rPr>
        <w:t xml:space="preserve">小题，每小题 </w:t>
      </w:r>
      <w:r>
        <w:t xml:space="preserve">1 </w:t>
      </w:r>
      <w:r>
        <w:rPr>
          <w:rFonts w:ascii="宋体" w:eastAsia="宋体" w:hAnsi="宋体" w:hint="eastAsia"/>
        </w:rPr>
        <w:t xml:space="preserve">分，计 </w:t>
      </w:r>
      <w:r>
        <w:t xml:space="preserve">8 </w:t>
      </w:r>
      <w:r>
        <w:rPr>
          <w:rFonts w:ascii="宋体" w:eastAsia="宋体" w:hAnsi="宋体" w:hint="eastAsia"/>
        </w:rPr>
        <w:t>分）</w:t>
      </w:r>
    </w:p>
    <w:p>
      <w:pPr>
        <w:pStyle w:val="ListParagraph"/>
        <w:numPr>
          <w:ilvl w:val="0"/>
          <w:numId w:val="3"/>
        </w:numPr>
        <w:tabs>
          <w:tab w:val="left" w:pos="727"/>
        </w:tabs>
        <w:spacing w:before="56" w:after="0" w:line="240" w:lineRule="auto"/>
        <w:ind w:left="726" w:right="0" w:hanging="303"/>
        <w:jc w:val="left"/>
        <w:rPr>
          <w:sz w:val="21"/>
        </w:rPr>
      </w:pPr>
      <w:r>
        <w:rPr>
          <w:sz w:val="21"/>
        </w:rPr>
        <w:t>What’s Cindy’s hobby now?</w:t>
      </w:r>
    </w:p>
    <w:p>
      <w:pPr>
        <w:pStyle w:val="BodyText"/>
        <w:tabs>
          <w:tab w:val="left" w:pos="1141"/>
        </w:tabs>
        <w:spacing w:before="187"/>
        <w:ind w:left="517"/>
      </w:pPr>
      <w:r>
        <w:pict>
          <v:group id="_x0000_s1026" o:spid="_x0000_s1026" style="width:96.4pt;height:78.4pt;margin-top:9.4pt;margin-left:319.6pt;mso-height-relative:page;mso-position-horizontal-relative:page;mso-width-relative:page;position:absolute;z-index:251659264" coordorigin="6393,188" coordsize="1928,1568">
            <o:lock v:ext="edit" aspectratio="f"/>
            <v:line id="_x0000_s1027" o:spid="_x0000_s1027" style="position:absolute" from="127960,3760" to="127960,35120" coordsize="21600,21600" stroked="t" strokecolor="black">
              <o:lock v:ext="edit" aspectratio="f"/>
            </v:line>
            <v:shape id="_x0000_s1028" o:spid="_x0000_s1028" type="#_x0000_t75" style="width:1918;height:1352;left:6403;position:absolute;top:362" coordsize="21600,21600" o:preferrelative="t" filled="f" stroked="f">
              <v:imagedata r:id="rId6" o:title=""/>
              <o:lock v:ext="edit" aspectratio="t"/>
            </v:shape>
          </v:group>
        </w:pict>
      </w:r>
      <w:r>
        <w:rPr>
          <w:w w:val="95"/>
        </w:rPr>
        <w:t>A.</w:t>
      </w:r>
      <w:r>
        <w:rPr>
          <w:w w:val="95"/>
        </w:rPr>
        <w:tab/>
      </w:r>
      <w:r>
        <w:drawing>
          <wp:inline distT="0" distB="0" distL="0" distR="0">
            <wp:extent cx="924560" cy="961390"/>
            <wp:effectExtent l="0" t="0" r="0" b="0"/>
            <wp:docPr id="1" name="image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824021" name="image2.jpeg" descr=" "/>
                    <pic:cNvPicPr>
                      <a:picLocks noChangeAspect="1"/>
                    </pic:cNvPicPr>
                  </pic:nvPicPr>
                  <pic:blipFill>
                    <a:blip xmlns:r="http://schemas.openxmlformats.org/officeDocument/2006/relationships" r:embed="rId7" cstate="print"/>
                    <a:stretch>
                      <a:fillRect/>
                    </a:stretch>
                  </pic:blipFill>
                  <pic:spPr>
                    <a:xfrm>
                      <a:off x="0" y="0"/>
                      <a:ext cx="925068" cy="961644"/>
                    </a:xfrm>
                    <a:prstGeom prst="rect">
                      <a:avLst/>
                    </a:prstGeom>
                  </pic:spPr>
                </pic:pic>
              </a:graphicData>
            </a:graphic>
          </wp:inline>
        </w:drawing>
      </w:r>
      <w:r>
        <w:t xml:space="preserve">        </w:t>
      </w:r>
      <w:r>
        <w:rPr>
          <w:spacing w:val="-1"/>
        </w:rPr>
        <w:t xml:space="preserve">B. </w:t>
      </w:r>
      <w:r>
        <w:rPr>
          <w:spacing w:val="37"/>
        </w:rPr>
        <w:t xml:space="preserve"> </w:t>
      </w:r>
      <w:r>
        <w:rPr>
          <w:spacing w:val="-16"/>
        </w:rPr>
        <w:drawing>
          <wp:inline distT="0" distB="0" distL="0" distR="0">
            <wp:extent cx="1069340" cy="967105"/>
            <wp:effectExtent l="0" t="0" r="0" b="0"/>
            <wp:docPr id="3" name="image3.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961367" name="image3.jpeg" descr=" "/>
                    <pic:cNvPicPr>
                      <a:picLocks noChangeAspect="1"/>
                    </pic:cNvPicPr>
                  </pic:nvPicPr>
                  <pic:blipFill>
                    <a:blip xmlns:r="http://schemas.openxmlformats.org/officeDocument/2006/relationships" r:embed="rId8" cstate="print"/>
                    <a:stretch>
                      <a:fillRect/>
                    </a:stretch>
                  </pic:blipFill>
                  <pic:spPr>
                    <a:xfrm>
                      <a:off x="0" y="0"/>
                      <a:ext cx="1069847" cy="967739"/>
                    </a:xfrm>
                    <a:prstGeom prst="rect">
                      <a:avLst/>
                    </a:prstGeom>
                  </pic:spPr>
                </pic:pic>
              </a:graphicData>
            </a:graphic>
          </wp:inline>
        </w:drawing>
      </w:r>
      <w:r>
        <w:rPr>
          <w:spacing w:val="-16"/>
        </w:rPr>
        <w:t xml:space="preserve">   </w:t>
      </w:r>
      <w:r>
        <w:rPr>
          <w:spacing w:val="-7"/>
        </w:rPr>
        <w:t xml:space="preserve"> </w:t>
      </w:r>
      <w:r>
        <w:t>C.</w:t>
      </w:r>
    </w:p>
    <w:p>
      <w:pPr>
        <w:pStyle w:val="ListParagraph"/>
        <w:numPr>
          <w:ilvl w:val="0"/>
          <w:numId w:val="3"/>
        </w:numPr>
        <w:tabs>
          <w:tab w:val="left" w:pos="633"/>
        </w:tabs>
        <w:spacing w:before="185" w:after="0" w:line="240" w:lineRule="auto"/>
        <w:ind w:left="632" w:right="0" w:hanging="315"/>
        <w:jc w:val="left"/>
        <w:rPr>
          <w:sz w:val="21"/>
        </w:rPr>
      </w:pPr>
      <w:r>
        <w:rPr>
          <w:sz w:val="21"/>
        </w:rPr>
        <w:t>How will Fred go to</w:t>
      </w:r>
      <w:r>
        <w:rPr>
          <w:spacing w:val="1"/>
          <w:sz w:val="21"/>
        </w:rPr>
        <w:t xml:space="preserve"> </w:t>
      </w:r>
      <w:r>
        <w:rPr>
          <w:sz w:val="21"/>
        </w:rPr>
        <w:t>Tibet?</w:t>
      </w:r>
    </w:p>
    <w:p>
      <w:pPr>
        <w:spacing w:before="74"/>
        <w:ind w:left="212" w:right="0" w:firstLine="0"/>
        <w:jc w:val="left"/>
        <w:rPr>
          <w:sz w:val="21"/>
        </w:rPr>
      </w:pPr>
      <w:r>
        <w:rPr>
          <w:spacing w:val="-1"/>
          <w:sz w:val="21"/>
        </w:rPr>
        <w:t>A</w:t>
      </w:r>
      <w:r>
        <w:rPr>
          <w:spacing w:val="-1"/>
          <w:sz w:val="28"/>
        </w:rPr>
        <w:t xml:space="preserve">.  </w:t>
      </w:r>
      <w:r>
        <w:rPr>
          <w:sz w:val="28"/>
        </w:rPr>
        <w:drawing>
          <wp:inline distT="0" distB="0" distL="0" distR="0">
            <wp:extent cx="1158240" cy="903605"/>
            <wp:effectExtent l="0" t="0" r="0" b="0"/>
            <wp:docPr id="5" name="image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548980" name="image4.jpeg" descr=" "/>
                    <pic:cNvPicPr>
                      <a:picLocks noChangeAspect="1"/>
                    </pic:cNvPicPr>
                  </pic:nvPicPr>
                  <pic:blipFill>
                    <a:blip xmlns:r="http://schemas.openxmlformats.org/officeDocument/2006/relationships" r:embed="rId9" cstate="print"/>
                    <a:stretch>
                      <a:fillRect/>
                    </a:stretch>
                  </pic:blipFill>
                  <pic:spPr>
                    <a:xfrm>
                      <a:off x="0" y="0"/>
                      <a:ext cx="1158240" cy="903732"/>
                    </a:xfrm>
                    <a:prstGeom prst="rect">
                      <a:avLst/>
                    </a:prstGeom>
                  </pic:spPr>
                </pic:pic>
              </a:graphicData>
            </a:graphic>
          </wp:inline>
        </w:drawing>
      </w:r>
      <w:r>
        <w:rPr>
          <w:sz w:val="28"/>
        </w:rPr>
        <w:t xml:space="preserve">       </w:t>
      </w:r>
      <w:r>
        <w:rPr>
          <w:spacing w:val="-1"/>
          <w:sz w:val="28"/>
        </w:rPr>
        <w:t xml:space="preserve"> </w:t>
      </w:r>
      <w:r>
        <w:rPr>
          <w:spacing w:val="-1"/>
          <w:sz w:val="21"/>
        </w:rPr>
        <w:t xml:space="preserve">B.  </w:t>
      </w:r>
      <w:r>
        <w:rPr>
          <w:spacing w:val="-16"/>
          <w:sz w:val="21"/>
        </w:rPr>
        <w:drawing>
          <wp:inline distT="0" distB="0" distL="0" distR="0">
            <wp:extent cx="1179195" cy="897255"/>
            <wp:effectExtent l="0" t="0" r="0" b="0"/>
            <wp:docPr id="7" name="image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35827" name="image5.jpeg" descr=" "/>
                    <pic:cNvPicPr>
                      <a:picLocks noChangeAspect="1"/>
                    </pic:cNvPicPr>
                  </pic:nvPicPr>
                  <pic:blipFill>
                    <a:blip xmlns:r="http://schemas.openxmlformats.org/officeDocument/2006/relationships" r:embed="rId10" cstate="print"/>
                    <a:stretch>
                      <a:fillRect/>
                    </a:stretch>
                  </pic:blipFill>
                  <pic:spPr>
                    <a:xfrm>
                      <a:off x="0" y="0"/>
                      <a:ext cx="1179576" cy="897636"/>
                    </a:xfrm>
                    <a:prstGeom prst="rect">
                      <a:avLst/>
                    </a:prstGeom>
                  </pic:spPr>
                </pic:pic>
              </a:graphicData>
            </a:graphic>
          </wp:inline>
        </w:drawing>
      </w:r>
      <w:r>
        <w:rPr>
          <w:spacing w:val="-16"/>
          <w:sz w:val="21"/>
        </w:rPr>
        <w:t xml:space="preserve">       </w:t>
      </w:r>
      <w:r>
        <w:rPr>
          <w:spacing w:val="-14"/>
          <w:sz w:val="21"/>
        </w:rPr>
        <w:t xml:space="preserve"> </w:t>
      </w:r>
      <w:r>
        <w:rPr>
          <w:spacing w:val="-1"/>
          <w:sz w:val="21"/>
        </w:rPr>
        <w:t xml:space="preserve">C. </w:t>
      </w:r>
      <w:r>
        <w:rPr>
          <w:spacing w:val="-16"/>
          <w:sz w:val="21"/>
        </w:rPr>
        <w:drawing>
          <wp:inline distT="0" distB="0" distL="0" distR="0">
            <wp:extent cx="1249680" cy="888365"/>
            <wp:effectExtent l="0" t="0" r="0" b="0"/>
            <wp:docPr id="9" name="image6.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978566" name="image6.jpeg" descr=" "/>
                    <pic:cNvPicPr>
                      <a:picLocks noChangeAspect="1"/>
                    </pic:cNvPicPr>
                  </pic:nvPicPr>
                  <pic:blipFill>
                    <a:blip xmlns:r="http://schemas.openxmlformats.org/officeDocument/2006/relationships" r:embed="rId11" cstate="print"/>
                    <a:stretch>
                      <a:fillRect/>
                    </a:stretch>
                  </pic:blipFill>
                  <pic:spPr>
                    <a:xfrm>
                      <a:off x="0" y="0"/>
                      <a:ext cx="1249680" cy="888491"/>
                    </a:xfrm>
                    <a:prstGeom prst="rect">
                      <a:avLst/>
                    </a:prstGeom>
                  </pic:spPr>
                </pic:pic>
              </a:graphicData>
            </a:graphic>
          </wp:inline>
        </w:drawing>
      </w:r>
    </w:p>
    <w:p>
      <w:pPr>
        <w:spacing w:after="0"/>
        <w:jc w:val="left"/>
        <w:rPr>
          <w:sz w:val="21"/>
        </w:rPr>
        <w:sectPr>
          <w:type w:val="continuous"/>
          <w:pgSz w:w="10320" w:h="14580"/>
          <w:pgMar w:top="1200" w:right="940" w:bottom="1120" w:left="920" w:header="720" w:footer="933" w:gutter="0"/>
          <w:pgNumType w:start="1"/>
          <w:cols w:space="708"/>
        </w:sectPr>
      </w:pPr>
    </w:p>
    <w:p>
      <w:pPr>
        <w:pStyle w:val="ListParagraph"/>
        <w:numPr>
          <w:ilvl w:val="0"/>
          <w:numId w:val="3"/>
        </w:numPr>
        <w:tabs>
          <w:tab w:val="left" w:pos="530"/>
        </w:tabs>
        <w:spacing w:before="76" w:after="0" w:line="240" w:lineRule="auto"/>
        <w:ind w:left="529" w:right="0" w:hanging="318"/>
        <w:jc w:val="left"/>
        <w:rPr>
          <w:sz w:val="21"/>
        </w:rPr>
      </w:pPr>
      <w:r>
        <w:rPr>
          <w:sz w:val="21"/>
        </w:rPr>
        <w:t>How will the weather be in two days?</w:t>
      </w:r>
    </w:p>
    <w:p>
      <w:pPr>
        <w:pStyle w:val="BodyText"/>
        <w:tabs>
          <w:tab w:val="left" w:pos="2943"/>
          <w:tab w:val="left" w:pos="5463"/>
        </w:tabs>
        <w:spacing w:before="70"/>
        <w:ind w:left="632"/>
      </w:pPr>
      <w:r>
        <w:t>A.</w:t>
      </w:r>
      <w:r>
        <w:rPr>
          <w:spacing w:val="-2"/>
        </w:rPr>
        <w:t xml:space="preserve"> </w:t>
      </w:r>
      <w:r>
        <w:t>Rainy</w:t>
      </w:r>
      <w:r>
        <w:tab/>
      </w:r>
      <w:r>
        <w:t>B.</w:t>
      </w:r>
      <w:r>
        <w:rPr>
          <w:spacing w:val="-4"/>
        </w:rPr>
        <w:t xml:space="preserve"> </w:t>
      </w:r>
      <w:r>
        <w:t>Sunny.</w:t>
      </w:r>
      <w:r>
        <w:tab/>
      </w:r>
      <w:r>
        <w:t>C.</w:t>
      </w:r>
      <w:r>
        <w:rPr>
          <w:spacing w:val="-1"/>
        </w:rPr>
        <w:t xml:space="preserve"> </w:t>
      </w:r>
      <w:r>
        <w:t>Cloudy.</w:t>
      </w:r>
    </w:p>
    <w:p>
      <w:pPr>
        <w:pStyle w:val="BodyText"/>
        <w:spacing w:before="71" w:line="309" w:lineRule="auto"/>
        <w:ind w:left="318" w:right="166" w:hanging="106"/>
      </w:pPr>
      <w:r>
        <w:rPr>
          <w:w w:val="95"/>
        </w:rPr>
        <w:t xml:space="preserve">~~~~~~~~~~~~~~~~~~~~~~~~~~~~~~~~~~~~~~~~~~~~~~~~~~~~~~~~~~~~~~~~~~~~~ </w:t>
      </w:r>
      <w:r>
        <w:t>14.What does Bob want to be in the future?</w:t>
      </w:r>
    </w:p>
    <w:p>
      <w:pPr>
        <w:pStyle w:val="BodyText"/>
        <w:tabs>
          <w:tab w:val="left" w:pos="2943"/>
          <w:tab w:val="left" w:pos="5480"/>
        </w:tabs>
        <w:spacing w:before="1"/>
        <w:ind w:left="632"/>
      </w:pPr>
      <w:r>
        <w:t>A.</w:t>
      </w:r>
      <w:r>
        <w:rPr>
          <w:spacing w:val="-11"/>
        </w:rPr>
        <w:t xml:space="preserve"> </w:t>
      </w:r>
      <w:r>
        <w:t>A</w:t>
      </w:r>
      <w:r>
        <w:rPr>
          <w:spacing w:val="-13"/>
        </w:rPr>
        <w:t xml:space="preserve"> </w:t>
      </w:r>
      <w:r>
        <w:t>teacher</w:t>
      </w:r>
      <w:r>
        <w:tab/>
      </w:r>
      <w:r>
        <w:t>B.</w:t>
      </w:r>
      <w:r>
        <w:rPr>
          <w:spacing w:val="-13"/>
        </w:rPr>
        <w:t xml:space="preserve"> </w:t>
      </w:r>
      <w:r>
        <w:t>A</w:t>
      </w:r>
      <w:r>
        <w:rPr>
          <w:spacing w:val="-12"/>
        </w:rPr>
        <w:t xml:space="preserve"> </w:t>
      </w:r>
      <w:r>
        <w:t>doctor</w:t>
      </w:r>
      <w:r>
        <w:tab/>
      </w:r>
      <w:r>
        <w:t>C. A</w:t>
      </w:r>
      <w:r>
        <w:rPr>
          <w:spacing w:val="-22"/>
        </w:rPr>
        <w:t xml:space="preserve"> </w:t>
      </w:r>
      <w:r>
        <w:t>reporter</w:t>
      </w:r>
    </w:p>
    <w:p>
      <w:pPr>
        <w:pStyle w:val="ListParagraph"/>
        <w:numPr>
          <w:ilvl w:val="0"/>
          <w:numId w:val="4"/>
        </w:numPr>
        <w:tabs>
          <w:tab w:val="left" w:pos="633"/>
        </w:tabs>
        <w:spacing w:before="70" w:after="0" w:line="240" w:lineRule="auto"/>
        <w:ind w:left="632" w:right="0" w:hanging="315"/>
        <w:jc w:val="left"/>
        <w:rPr>
          <w:sz w:val="21"/>
        </w:rPr>
      </w:pPr>
      <w:r>
        <w:rPr>
          <w:sz w:val="21"/>
        </w:rPr>
        <w:t>How will Bob achieve his</w:t>
      </w:r>
      <w:r>
        <w:rPr>
          <w:spacing w:val="3"/>
          <w:sz w:val="21"/>
        </w:rPr>
        <w:t xml:space="preserve"> </w:t>
      </w:r>
      <w:r>
        <w:rPr>
          <w:sz w:val="21"/>
        </w:rPr>
        <w:t>dream?</w:t>
      </w:r>
    </w:p>
    <w:p>
      <w:pPr>
        <w:pStyle w:val="ListParagraph"/>
        <w:numPr>
          <w:ilvl w:val="1"/>
          <w:numId w:val="4"/>
        </w:numPr>
        <w:tabs>
          <w:tab w:val="left" w:pos="890"/>
        </w:tabs>
        <w:spacing w:before="71" w:after="0" w:line="240" w:lineRule="auto"/>
        <w:ind w:left="889" w:right="0" w:hanging="258"/>
        <w:jc w:val="left"/>
        <w:rPr>
          <w:sz w:val="21"/>
        </w:rPr>
      </w:pPr>
      <w:r>
        <w:rPr>
          <w:sz w:val="21"/>
        </w:rPr>
        <w:t>Learn from his mother.</w:t>
      </w:r>
    </w:p>
    <w:p>
      <w:pPr>
        <w:pStyle w:val="ListParagraph"/>
        <w:numPr>
          <w:ilvl w:val="1"/>
          <w:numId w:val="4"/>
        </w:numPr>
        <w:tabs>
          <w:tab w:val="left" w:pos="880"/>
        </w:tabs>
        <w:spacing w:before="70" w:after="0" w:line="240" w:lineRule="auto"/>
        <w:ind w:left="880" w:right="0" w:hanging="248"/>
        <w:jc w:val="left"/>
        <w:rPr>
          <w:sz w:val="21"/>
        </w:rPr>
      </w:pPr>
      <w:r>
        <w:rPr>
          <w:sz w:val="21"/>
        </w:rPr>
        <w:t>Study hard from now</w:t>
      </w:r>
      <w:r>
        <w:rPr>
          <w:spacing w:val="-3"/>
          <w:sz w:val="21"/>
        </w:rPr>
        <w:t xml:space="preserve"> </w:t>
      </w:r>
      <w:r>
        <w:rPr>
          <w:sz w:val="21"/>
        </w:rPr>
        <w:t>on.</w:t>
      </w:r>
    </w:p>
    <w:p>
      <w:pPr>
        <w:pStyle w:val="ListParagraph"/>
        <w:numPr>
          <w:ilvl w:val="1"/>
          <w:numId w:val="4"/>
        </w:numPr>
        <w:tabs>
          <w:tab w:val="left" w:pos="880"/>
        </w:tabs>
        <w:spacing w:before="71" w:after="0" w:line="240" w:lineRule="auto"/>
        <w:ind w:left="880" w:right="0" w:hanging="248"/>
        <w:jc w:val="left"/>
        <w:rPr>
          <w:sz w:val="21"/>
        </w:rPr>
      </w:pPr>
      <w:r>
        <w:rPr>
          <w:sz w:val="21"/>
        </w:rPr>
        <w:t>Spend much time on computer</w:t>
      </w:r>
      <w:r>
        <w:rPr>
          <w:spacing w:val="-2"/>
          <w:sz w:val="21"/>
        </w:rPr>
        <w:t xml:space="preserve"> </w:t>
      </w:r>
      <w:r>
        <w:rPr>
          <w:sz w:val="21"/>
        </w:rPr>
        <w:t>games.</w:t>
      </w:r>
    </w:p>
    <w:p>
      <w:pPr>
        <w:pStyle w:val="BodyText"/>
        <w:spacing w:before="70" w:line="309" w:lineRule="auto"/>
        <w:ind w:left="318" w:hanging="106"/>
      </w:pPr>
      <w:r>
        <w:rPr>
          <w:w w:val="95"/>
        </w:rPr>
        <w:t xml:space="preserve">~~~~~~~~~~~~~~~~~~~~~~~~~~~~~~~~~~~~~~~~~~~~~~~~~~~~~~~~~~~~~~~~~~~~~~ </w:t>
      </w:r>
      <w:r>
        <w:t>16.What happened to John?</w:t>
      </w:r>
    </w:p>
    <w:p>
      <w:pPr>
        <w:pStyle w:val="ListParagraph"/>
        <w:numPr>
          <w:ilvl w:val="0"/>
          <w:numId w:val="5"/>
        </w:numPr>
        <w:tabs>
          <w:tab w:val="left" w:pos="890"/>
        </w:tabs>
        <w:spacing w:before="1" w:after="0" w:line="240" w:lineRule="auto"/>
        <w:ind w:left="889" w:right="0" w:hanging="258"/>
        <w:jc w:val="left"/>
        <w:rPr>
          <w:sz w:val="21"/>
        </w:rPr>
      </w:pPr>
      <w:r>
        <w:rPr>
          <w:sz w:val="21"/>
        </w:rPr>
        <w:t>His computer was out of</w:t>
      </w:r>
      <w:r>
        <w:rPr>
          <w:spacing w:val="-3"/>
          <w:sz w:val="21"/>
        </w:rPr>
        <w:t xml:space="preserve"> </w:t>
      </w:r>
      <w:r>
        <w:rPr>
          <w:sz w:val="21"/>
        </w:rPr>
        <w:t>work.</w:t>
      </w:r>
    </w:p>
    <w:p>
      <w:pPr>
        <w:pStyle w:val="ListParagraph"/>
        <w:numPr>
          <w:ilvl w:val="0"/>
          <w:numId w:val="5"/>
        </w:numPr>
        <w:tabs>
          <w:tab w:val="left" w:pos="880"/>
        </w:tabs>
        <w:spacing w:before="71" w:after="0" w:line="240" w:lineRule="auto"/>
        <w:ind w:left="880" w:right="0" w:hanging="248"/>
        <w:jc w:val="left"/>
        <w:rPr>
          <w:sz w:val="21"/>
        </w:rPr>
      </w:pPr>
      <w:r>
        <w:rPr>
          <w:sz w:val="21"/>
        </w:rPr>
        <w:t>He was doing his</w:t>
      </w:r>
      <w:r>
        <w:rPr>
          <w:spacing w:val="-10"/>
          <w:sz w:val="21"/>
        </w:rPr>
        <w:t xml:space="preserve"> </w:t>
      </w:r>
      <w:r>
        <w:rPr>
          <w:sz w:val="21"/>
        </w:rPr>
        <w:t>homework.</w:t>
      </w:r>
    </w:p>
    <w:p>
      <w:pPr>
        <w:pStyle w:val="ListParagraph"/>
        <w:numPr>
          <w:ilvl w:val="0"/>
          <w:numId w:val="5"/>
        </w:numPr>
        <w:tabs>
          <w:tab w:val="left" w:pos="880"/>
        </w:tabs>
        <w:spacing w:before="70" w:after="0" w:line="240" w:lineRule="auto"/>
        <w:ind w:left="880" w:right="0" w:hanging="248"/>
        <w:jc w:val="left"/>
        <w:rPr>
          <w:sz w:val="21"/>
        </w:rPr>
      </w:pPr>
      <w:r>
        <w:rPr>
          <w:sz w:val="21"/>
        </w:rPr>
        <w:t>He liked repairing</w:t>
      </w:r>
      <w:r>
        <w:rPr>
          <w:spacing w:val="-20"/>
          <w:sz w:val="21"/>
        </w:rPr>
        <w:t xml:space="preserve"> </w:t>
      </w:r>
      <w:r>
        <w:rPr>
          <w:sz w:val="21"/>
        </w:rPr>
        <w:t>computer.</w:t>
      </w:r>
    </w:p>
    <w:p>
      <w:pPr>
        <w:pStyle w:val="ListParagraph"/>
        <w:numPr>
          <w:ilvl w:val="0"/>
          <w:numId w:val="6"/>
        </w:numPr>
        <w:tabs>
          <w:tab w:val="left" w:pos="633"/>
        </w:tabs>
        <w:spacing w:before="71" w:after="0" w:line="240" w:lineRule="auto"/>
        <w:ind w:left="632" w:right="0" w:hanging="315"/>
        <w:jc w:val="left"/>
        <w:rPr>
          <w:sz w:val="21"/>
        </w:rPr>
      </w:pPr>
      <w:r>
        <w:rPr>
          <w:sz w:val="21"/>
        </w:rPr>
        <w:t>How long did it take John’s father to fix the</w:t>
      </w:r>
      <w:r>
        <w:rPr>
          <w:spacing w:val="1"/>
          <w:sz w:val="21"/>
        </w:rPr>
        <w:t xml:space="preserve"> </w:t>
      </w:r>
      <w:r>
        <w:rPr>
          <w:sz w:val="21"/>
        </w:rPr>
        <w:t>computer?</w:t>
      </w:r>
    </w:p>
    <w:p>
      <w:pPr>
        <w:pStyle w:val="BodyText"/>
        <w:tabs>
          <w:tab w:val="left" w:pos="2943"/>
          <w:tab w:val="left" w:pos="5444"/>
        </w:tabs>
        <w:spacing w:before="71"/>
        <w:ind w:left="632"/>
      </w:pPr>
      <w:r>
        <w:t>A.</w:t>
      </w:r>
      <w:r>
        <w:rPr>
          <w:spacing w:val="-2"/>
        </w:rPr>
        <w:t xml:space="preserve"> </w:t>
      </w:r>
      <w:r>
        <w:t>30 minutes.</w:t>
      </w:r>
      <w:r>
        <w:tab/>
      </w:r>
      <w:r>
        <w:t>B.</w:t>
      </w:r>
      <w:r>
        <w:rPr>
          <w:spacing w:val="-1"/>
        </w:rPr>
        <w:t xml:space="preserve"> </w:t>
      </w:r>
      <w:r>
        <w:t>One hour</w:t>
      </w:r>
      <w:r>
        <w:tab/>
      </w:r>
      <w:r>
        <w:t xml:space="preserve">C. </w:t>
      </w:r>
      <w:r>
        <w:rPr>
          <w:spacing w:val="-5"/>
        </w:rPr>
        <w:t>Two</w:t>
      </w:r>
      <w:r>
        <w:rPr>
          <w:spacing w:val="-3"/>
        </w:rPr>
        <w:t xml:space="preserve"> </w:t>
      </w:r>
      <w:r>
        <w:t>hours.</w:t>
      </w:r>
    </w:p>
    <w:p>
      <w:pPr>
        <w:pStyle w:val="ListParagraph"/>
        <w:numPr>
          <w:ilvl w:val="0"/>
          <w:numId w:val="6"/>
        </w:numPr>
        <w:tabs>
          <w:tab w:val="left" w:pos="631"/>
        </w:tabs>
        <w:spacing w:before="70" w:after="0" w:line="240" w:lineRule="auto"/>
        <w:ind w:left="630" w:right="0" w:hanging="313"/>
        <w:jc w:val="left"/>
        <w:rPr>
          <w:sz w:val="21"/>
        </w:rPr>
      </w:pPr>
      <w:r>
        <w:rPr>
          <w:sz w:val="21"/>
        </w:rPr>
        <w:t>Who can help John solve the</w:t>
      </w:r>
      <w:r>
        <w:rPr>
          <w:spacing w:val="1"/>
          <w:sz w:val="21"/>
        </w:rPr>
        <w:t xml:space="preserve"> </w:t>
      </w:r>
      <w:r>
        <w:rPr>
          <w:sz w:val="21"/>
        </w:rPr>
        <w:t>problem?</w:t>
      </w:r>
    </w:p>
    <w:p>
      <w:pPr>
        <w:pStyle w:val="BodyText"/>
        <w:tabs>
          <w:tab w:val="left" w:pos="2919"/>
          <w:tab w:val="left" w:pos="5499"/>
        </w:tabs>
        <w:spacing w:before="71"/>
        <w:ind w:left="632"/>
      </w:pPr>
      <w:r>
        <w:t>A.</w:t>
      </w:r>
      <w:r>
        <w:rPr>
          <w:spacing w:val="-2"/>
        </w:rPr>
        <w:t xml:space="preserve"> </w:t>
      </w:r>
      <w:r>
        <w:t>Mary</w:t>
      </w:r>
      <w:r>
        <w:tab/>
      </w:r>
      <w:r>
        <w:t>B.</w:t>
      </w:r>
      <w:r>
        <w:rPr>
          <w:spacing w:val="-7"/>
        </w:rPr>
        <w:t xml:space="preserve"> </w:t>
      </w:r>
      <w:r>
        <w:t>Tim</w:t>
      </w:r>
      <w:r>
        <w:tab/>
      </w:r>
      <w:r>
        <w:t>C.</w:t>
      </w:r>
      <w:r>
        <w:rPr>
          <w:spacing w:val="-4"/>
        </w:rPr>
        <w:t xml:space="preserve"> </w:t>
      </w:r>
      <w:r>
        <w:rPr>
          <w:spacing w:val="-5"/>
        </w:rPr>
        <w:t>Tom</w:t>
      </w:r>
    </w:p>
    <w:p>
      <w:pPr>
        <w:pStyle w:val="BodyText"/>
        <w:spacing w:before="56"/>
        <w:rPr>
          <w:rFonts w:ascii="宋体" w:eastAsia="宋体" w:hAnsi="宋体" w:hint="eastAsia"/>
        </w:rPr>
      </w:pPr>
      <w:r>
        <w:rPr>
          <w:rFonts w:ascii="宋体" w:eastAsia="宋体" w:hAnsi="宋体" w:hint="eastAsia"/>
        </w:rPr>
        <w:t>Ⅳ.</w:t>
      </w:r>
      <w:r>
        <w:rPr>
          <w:rFonts w:ascii="黑体" w:eastAsia="黑体" w:hAnsi="黑体" w:hint="eastAsia"/>
        </w:rPr>
        <w:t>听语段和问题，选择正确答案。</w:t>
      </w:r>
      <w:r>
        <w:rPr>
          <w:rFonts w:ascii="宋体" w:eastAsia="宋体" w:hAnsi="宋体" w:hint="eastAsia"/>
        </w:rPr>
        <w:t xml:space="preserve">（共 </w:t>
      </w:r>
      <w:r>
        <w:t xml:space="preserve">7 </w:t>
      </w:r>
      <w:r>
        <w:rPr>
          <w:rFonts w:ascii="宋体" w:eastAsia="宋体" w:hAnsi="宋体" w:hint="eastAsia"/>
        </w:rPr>
        <w:t xml:space="preserve">小题，每小题 </w:t>
      </w:r>
      <w:r>
        <w:t xml:space="preserve">1 </w:t>
      </w:r>
      <w:r>
        <w:rPr>
          <w:rFonts w:ascii="宋体" w:eastAsia="宋体" w:hAnsi="宋体" w:hint="eastAsia"/>
        </w:rPr>
        <w:t xml:space="preserve">分，计 </w:t>
      </w:r>
      <w:r>
        <w:t xml:space="preserve">7 </w:t>
      </w:r>
      <w:r>
        <w:rPr>
          <w:rFonts w:ascii="宋体" w:eastAsia="宋体" w:hAnsi="宋体" w:hint="eastAsia"/>
        </w:rPr>
        <w:t>分）</w:t>
      </w:r>
    </w:p>
    <w:p>
      <w:pPr>
        <w:pStyle w:val="ListParagraph"/>
        <w:numPr>
          <w:ilvl w:val="0"/>
          <w:numId w:val="6"/>
        </w:numPr>
        <w:tabs>
          <w:tab w:val="left" w:pos="631"/>
        </w:tabs>
        <w:spacing w:before="57" w:after="0" w:line="240" w:lineRule="auto"/>
        <w:ind w:left="630" w:right="0" w:hanging="313"/>
        <w:jc w:val="left"/>
        <w:rPr>
          <w:sz w:val="21"/>
        </w:rPr>
      </w:pPr>
      <w:r>
        <w:rPr>
          <w:sz w:val="21"/>
        </w:rPr>
        <w:t>Why do some students treat study as a</w:t>
      </w:r>
      <w:r>
        <w:rPr>
          <w:spacing w:val="1"/>
          <w:sz w:val="21"/>
        </w:rPr>
        <w:t xml:space="preserve"> </w:t>
      </w:r>
      <w:r>
        <w:rPr>
          <w:sz w:val="21"/>
        </w:rPr>
        <w:t>task?</w:t>
      </w:r>
    </w:p>
    <w:p>
      <w:pPr>
        <w:pStyle w:val="ListParagraph"/>
        <w:numPr>
          <w:ilvl w:val="1"/>
          <w:numId w:val="6"/>
        </w:numPr>
        <w:tabs>
          <w:tab w:val="left" w:pos="876"/>
        </w:tabs>
        <w:spacing w:before="71" w:after="0" w:line="240" w:lineRule="auto"/>
        <w:ind w:left="875" w:right="0" w:hanging="256"/>
        <w:jc w:val="left"/>
        <w:rPr>
          <w:sz w:val="21"/>
        </w:rPr>
      </w:pPr>
      <w:r>
        <w:rPr>
          <w:sz w:val="21"/>
        </w:rPr>
        <w:t>They feel much</w:t>
      </w:r>
      <w:r>
        <w:rPr>
          <w:spacing w:val="-2"/>
          <w:sz w:val="21"/>
        </w:rPr>
        <w:t xml:space="preserve"> </w:t>
      </w:r>
      <w:r>
        <w:rPr>
          <w:sz w:val="21"/>
        </w:rPr>
        <w:t>stress.</w:t>
      </w:r>
    </w:p>
    <w:p>
      <w:pPr>
        <w:pStyle w:val="ListParagraph"/>
        <w:numPr>
          <w:ilvl w:val="1"/>
          <w:numId w:val="6"/>
        </w:numPr>
        <w:tabs>
          <w:tab w:val="left" w:pos="876"/>
        </w:tabs>
        <w:spacing w:before="70" w:after="0" w:line="240" w:lineRule="auto"/>
        <w:ind w:left="875" w:right="0" w:hanging="244"/>
        <w:jc w:val="left"/>
        <w:rPr>
          <w:sz w:val="21"/>
        </w:rPr>
      </w:pPr>
      <w:r>
        <w:rPr>
          <w:sz w:val="21"/>
        </w:rPr>
        <w:t>They just study for their</w:t>
      </w:r>
      <w:r>
        <w:rPr>
          <w:spacing w:val="-2"/>
          <w:sz w:val="21"/>
        </w:rPr>
        <w:t xml:space="preserve"> </w:t>
      </w:r>
      <w:r>
        <w:rPr>
          <w:sz w:val="21"/>
        </w:rPr>
        <w:t>parents.</w:t>
      </w:r>
    </w:p>
    <w:p>
      <w:pPr>
        <w:pStyle w:val="ListParagraph"/>
        <w:numPr>
          <w:ilvl w:val="1"/>
          <w:numId w:val="6"/>
        </w:numPr>
        <w:tabs>
          <w:tab w:val="left" w:pos="876"/>
        </w:tabs>
        <w:spacing w:before="71" w:after="0" w:line="240" w:lineRule="auto"/>
        <w:ind w:left="875" w:right="0" w:hanging="244"/>
        <w:jc w:val="left"/>
        <w:rPr>
          <w:sz w:val="21"/>
        </w:rPr>
      </w:pPr>
      <w:r>
        <w:rPr>
          <w:sz w:val="21"/>
        </w:rPr>
        <w:t>They want to get high</w:t>
      </w:r>
      <w:r>
        <w:rPr>
          <w:spacing w:val="1"/>
          <w:sz w:val="21"/>
        </w:rPr>
        <w:t xml:space="preserve"> </w:t>
      </w:r>
      <w:r>
        <w:rPr>
          <w:sz w:val="21"/>
        </w:rPr>
        <w:t>marks.</w:t>
      </w:r>
    </w:p>
    <w:p>
      <w:pPr>
        <w:pStyle w:val="ListParagraph"/>
        <w:numPr>
          <w:ilvl w:val="0"/>
          <w:numId w:val="6"/>
        </w:numPr>
        <w:tabs>
          <w:tab w:val="left" w:pos="631"/>
        </w:tabs>
        <w:spacing w:before="70" w:after="0" w:line="240" w:lineRule="auto"/>
        <w:ind w:left="630" w:right="0" w:hanging="313"/>
        <w:jc w:val="left"/>
        <w:rPr>
          <w:sz w:val="21"/>
        </w:rPr>
      </w:pPr>
      <w:r>
        <w:rPr>
          <w:sz w:val="21"/>
        </w:rPr>
        <w:t>Who is speaking?</w:t>
      </w:r>
    </w:p>
    <w:p>
      <w:pPr>
        <w:pStyle w:val="BodyText"/>
        <w:tabs>
          <w:tab w:val="left" w:pos="2924"/>
          <w:tab w:val="left" w:pos="5533"/>
        </w:tabs>
        <w:spacing w:before="71"/>
        <w:ind w:left="620"/>
      </w:pPr>
      <w:r>
        <w:t>A.</w:t>
      </w:r>
      <w:r>
        <w:rPr>
          <w:spacing w:val="-10"/>
        </w:rPr>
        <w:t xml:space="preserve"> </w:t>
      </w:r>
      <w:r>
        <w:t>A</w:t>
      </w:r>
      <w:r>
        <w:rPr>
          <w:spacing w:val="-13"/>
        </w:rPr>
        <w:t xml:space="preserve"> </w:t>
      </w:r>
      <w:r>
        <w:t>teacher</w:t>
      </w:r>
      <w:r>
        <w:tab/>
      </w:r>
      <w:r>
        <w:t>B.</w:t>
      </w:r>
      <w:r>
        <w:rPr>
          <w:spacing w:val="-11"/>
        </w:rPr>
        <w:t xml:space="preserve"> </w:t>
      </w:r>
      <w:r>
        <w:t>A</w:t>
      </w:r>
      <w:r>
        <w:rPr>
          <w:spacing w:val="-13"/>
        </w:rPr>
        <w:t xml:space="preserve"> </w:t>
      </w:r>
      <w:r>
        <w:t>writer</w:t>
      </w:r>
      <w:r>
        <w:tab/>
      </w:r>
      <w:r>
        <w:t>C. A</w:t>
      </w:r>
      <w:r>
        <w:rPr>
          <w:spacing w:val="-24"/>
        </w:rPr>
        <w:t xml:space="preserve"> </w:t>
      </w:r>
      <w:r>
        <w:t>student</w:t>
      </w:r>
    </w:p>
    <w:p>
      <w:pPr>
        <w:pStyle w:val="ListParagraph"/>
        <w:numPr>
          <w:ilvl w:val="0"/>
          <w:numId w:val="6"/>
        </w:numPr>
        <w:tabs>
          <w:tab w:val="left" w:pos="631"/>
        </w:tabs>
        <w:spacing w:before="70" w:after="0" w:line="240" w:lineRule="auto"/>
        <w:ind w:left="630" w:right="0" w:hanging="313"/>
        <w:jc w:val="left"/>
        <w:rPr>
          <w:sz w:val="21"/>
        </w:rPr>
      </w:pPr>
      <w:r>
        <w:rPr>
          <w:sz w:val="21"/>
        </w:rPr>
        <w:t>What is the purpose of education according to the</w:t>
      </w:r>
      <w:r>
        <w:rPr>
          <w:spacing w:val="-5"/>
          <w:sz w:val="21"/>
        </w:rPr>
        <w:t xml:space="preserve"> </w:t>
      </w:r>
      <w:r>
        <w:rPr>
          <w:sz w:val="21"/>
        </w:rPr>
        <w:t>speaker?</w:t>
      </w:r>
    </w:p>
    <w:p>
      <w:pPr>
        <w:pStyle w:val="BodyText"/>
        <w:tabs>
          <w:tab w:val="left" w:pos="2943"/>
          <w:tab w:val="left" w:pos="5516"/>
        </w:tabs>
        <w:spacing w:before="71"/>
        <w:ind w:left="620"/>
      </w:pPr>
      <w:r>
        <w:t>A. Enjoy</w:t>
      </w:r>
      <w:r>
        <w:rPr>
          <w:spacing w:val="-3"/>
        </w:rPr>
        <w:t xml:space="preserve"> </w:t>
      </w:r>
      <w:r>
        <w:t>studying.</w:t>
      </w:r>
      <w:r>
        <w:tab/>
      </w:r>
      <w:r>
        <w:t>B. Compete</w:t>
      </w:r>
      <w:r>
        <w:rPr>
          <w:spacing w:val="-3"/>
        </w:rPr>
        <w:t xml:space="preserve"> </w:t>
      </w:r>
      <w:r>
        <w:t>with</w:t>
      </w:r>
      <w:r>
        <w:rPr>
          <w:spacing w:val="-1"/>
        </w:rPr>
        <w:t xml:space="preserve"> </w:t>
      </w:r>
      <w:r>
        <w:t>others.</w:t>
      </w:r>
      <w:r>
        <w:tab/>
      </w:r>
      <w:r>
        <w:t>C. Improve ourselves.</w:t>
      </w:r>
    </w:p>
    <w:p>
      <w:pPr>
        <w:pStyle w:val="BodyText"/>
        <w:spacing w:before="70"/>
      </w:pPr>
      <w:r>
        <w:t>~~~~~~~~~~~~~~~~~~~~~~~~~~~~~~~~~~~~~~~~~~~~~~~~~~~~~~~~~~~~~~~~~~~~~~</w:t>
      </w:r>
    </w:p>
    <w:p>
      <w:pPr>
        <w:pStyle w:val="ListParagraph"/>
        <w:numPr>
          <w:ilvl w:val="0"/>
          <w:numId w:val="6"/>
        </w:numPr>
        <w:tabs>
          <w:tab w:val="left" w:pos="525"/>
        </w:tabs>
        <w:spacing w:before="64" w:after="0" w:line="240" w:lineRule="auto"/>
        <w:ind w:left="524" w:right="0" w:hanging="313"/>
        <w:jc w:val="left"/>
        <w:rPr>
          <w:sz w:val="21"/>
        </w:rPr>
      </w:pPr>
      <w:r>
        <w:rPr>
          <w:sz w:val="21"/>
        </w:rPr>
        <w:t>When does the girl’s family send out</w:t>
      </w:r>
      <w:r>
        <w:rPr>
          <w:spacing w:val="-4"/>
          <w:sz w:val="21"/>
        </w:rPr>
        <w:t xml:space="preserve"> </w:t>
      </w:r>
      <w:r>
        <w:rPr>
          <w:sz w:val="21"/>
        </w:rPr>
        <w:t>invitation?</w:t>
      </w:r>
    </w:p>
    <w:p>
      <w:pPr>
        <w:pStyle w:val="ListParagraph"/>
        <w:numPr>
          <w:ilvl w:val="1"/>
          <w:numId w:val="6"/>
        </w:numPr>
        <w:tabs>
          <w:tab w:val="left" w:pos="868"/>
        </w:tabs>
        <w:spacing w:before="39" w:after="0" w:line="240" w:lineRule="auto"/>
        <w:ind w:left="868" w:right="0" w:hanging="248"/>
        <w:jc w:val="left"/>
        <w:rPr>
          <w:sz w:val="21"/>
        </w:rPr>
      </w:pPr>
      <w:r>
        <w:rPr>
          <w:sz w:val="21"/>
        </w:rPr>
        <w:t>About a week before the</w:t>
      </w:r>
      <w:r>
        <w:rPr>
          <w:spacing w:val="-2"/>
          <w:sz w:val="21"/>
        </w:rPr>
        <w:t xml:space="preserve"> </w:t>
      </w:r>
      <w:r>
        <w:rPr>
          <w:sz w:val="21"/>
        </w:rPr>
        <w:t>party.</w:t>
      </w:r>
    </w:p>
    <w:p>
      <w:pPr>
        <w:pStyle w:val="ListParagraph"/>
        <w:numPr>
          <w:ilvl w:val="1"/>
          <w:numId w:val="6"/>
        </w:numPr>
        <w:tabs>
          <w:tab w:val="left" w:pos="868"/>
        </w:tabs>
        <w:spacing w:before="39" w:after="0" w:line="240" w:lineRule="auto"/>
        <w:ind w:left="868" w:right="0" w:hanging="236"/>
        <w:jc w:val="left"/>
        <w:rPr>
          <w:sz w:val="21"/>
        </w:rPr>
      </w:pPr>
      <w:r>
        <w:rPr>
          <w:sz w:val="21"/>
        </w:rPr>
        <w:t>About a month before the</w:t>
      </w:r>
      <w:r>
        <w:rPr>
          <w:spacing w:val="-3"/>
          <w:sz w:val="21"/>
        </w:rPr>
        <w:t xml:space="preserve"> </w:t>
      </w:r>
      <w:r>
        <w:rPr>
          <w:sz w:val="21"/>
        </w:rPr>
        <w:t>party.</w:t>
      </w:r>
    </w:p>
    <w:p>
      <w:pPr>
        <w:pStyle w:val="ListParagraph"/>
        <w:numPr>
          <w:ilvl w:val="1"/>
          <w:numId w:val="6"/>
        </w:numPr>
        <w:tabs>
          <w:tab w:val="left" w:pos="868"/>
        </w:tabs>
        <w:spacing w:before="37" w:after="0" w:line="240" w:lineRule="auto"/>
        <w:ind w:left="868" w:right="0" w:hanging="236"/>
        <w:jc w:val="left"/>
        <w:rPr>
          <w:sz w:val="21"/>
        </w:rPr>
      </w:pPr>
      <w:r>
        <w:rPr>
          <w:sz w:val="21"/>
        </w:rPr>
        <w:t>About a day before the</w:t>
      </w:r>
      <w:r>
        <w:rPr>
          <w:spacing w:val="-5"/>
          <w:sz w:val="21"/>
        </w:rPr>
        <w:t xml:space="preserve"> </w:t>
      </w:r>
      <w:r>
        <w:rPr>
          <w:sz w:val="21"/>
        </w:rPr>
        <w:t>party.</w:t>
      </w:r>
    </w:p>
    <w:p>
      <w:pPr>
        <w:pStyle w:val="ListParagraph"/>
        <w:numPr>
          <w:ilvl w:val="0"/>
          <w:numId w:val="6"/>
        </w:numPr>
        <w:tabs>
          <w:tab w:val="left" w:pos="631"/>
        </w:tabs>
        <w:spacing w:before="39" w:after="0" w:line="240" w:lineRule="auto"/>
        <w:ind w:left="630" w:right="0" w:hanging="313"/>
        <w:jc w:val="left"/>
        <w:rPr>
          <w:sz w:val="21"/>
        </w:rPr>
      </w:pPr>
      <w:r>
        <w:rPr>
          <w:sz w:val="21"/>
        </w:rPr>
        <w:t>What do the guests have to do for the birthday</w:t>
      </w:r>
      <w:r>
        <w:rPr>
          <w:spacing w:val="-3"/>
          <w:sz w:val="21"/>
        </w:rPr>
        <w:t xml:space="preserve"> </w:t>
      </w:r>
      <w:r>
        <w:rPr>
          <w:sz w:val="21"/>
        </w:rPr>
        <w:t>girl?</w:t>
      </w:r>
    </w:p>
    <w:p>
      <w:pPr>
        <w:pStyle w:val="BodyText"/>
        <w:tabs>
          <w:tab w:val="left" w:pos="2960"/>
          <w:tab w:val="left" w:pos="5475"/>
        </w:tabs>
        <w:spacing w:before="40"/>
        <w:ind w:left="620"/>
      </w:pPr>
      <w:r>
        <w:t>A. Sing</w:t>
      </w:r>
      <w:r>
        <w:rPr>
          <w:spacing w:val="1"/>
        </w:rPr>
        <w:t xml:space="preserve"> </w:t>
      </w:r>
      <w:r>
        <w:t>a</w:t>
      </w:r>
      <w:r>
        <w:rPr>
          <w:spacing w:val="-4"/>
        </w:rPr>
        <w:t xml:space="preserve"> </w:t>
      </w:r>
      <w:r>
        <w:t>song.</w:t>
      </w:r>
      <w:r>
        <w:tab/>
      </w:r>
      <w:r>
        <w:t>B.</w:t>
      </w:r>
      <w:r>
        <w:rPr>
          <w:spacing w:val="-1"/>
        </w:rPr>
        <w:t xml:space="preserve"> </w:t>
      </w:r>
      <w:r>
        <w:t>Dance.</w:t>
      </w:r>
      <w:r>
        <w:tab/>
      </w:r>
      <w:r>
        <w:t>C. Buy special</w:t>
      </w:r>
      <w:r>
        <w:rPr>
          <w:spacing w:val="-3"/>
        </w:rPr>
        <w:t xml:space="preserve"> </w:t>
      </w:r>
      <w:r>
        <w:t>presents.</w:t>
      </w:r>
    </w:p>
    <w:p>
      <w:pPr>
        <w:pStyle w:val="ListParagraph"/>
        <w:numPr>
          <w:ilvl w:val="0"/>
          <w:numId w:val="6"/>
        </w:numPr>
        <w:tabs>
          <w:tab w:val="left" w:pos="631"/>
        </w:tabs>
        <w:spacing w:before="37" w:after="0" w:line="240" w:lineRule="auto"/>
        <w:ind w:left="630" w:right="0" w:hanging="313"/>
        <w:jc w:val="left"/>
        <w:rPr>
          <w:sz w:val="21"/>
        </w:rPr>
      </w:pPr>
      <w:r>
        <w:rPr>
          <w:sz w:val="21"/>
        </w:rPr>
        <w:t>Where is the special big party held?</w:t>
      </w:r>
    </w:p>
    <w:p>
      <w:pPr>
        <w:pStyle w:val="BodyText"/>
        <w:tabs>
          <w:tab w:val="left" w:pos="2989"/>
          <w:tab w:val="left" w:pos="5492"/>
        </w:tabs>
        <w:spacing w:before="39"/>
        <w:ind w:left="620"/>
      </w:pPr>
      <w:r>
        <w:t>A. In a big hall.</w:t>
      </w:r>
      <w:r>
        <w:tab/>
      </w:r>
      <w:r>
        <w:t>B. In</w:t>
      </w:r>
      <w:r>
        <w:rPr>
          <w:spacing w:val="-1"/>
        </w:rPr>
        <w:t xml:space="preserve"> </w:t>
      </w:r>
      <w:r>
        <w:t>their</w:t>
      </w:r>
      <w:r>
        <w:rPr>
          <w:spacing w:val="-1"/>
        </w:rPr>
        <w:t xml:space="preserve"> </w:t>
      </w:r>
      <w:r>
        <w:t>house.</w:t>
      </w:r>
      <w:r>
        <w:tab/>
      </w:r>
      <w:r>
        <w:t>C. In a park.</w:t>
      </w:r>
    </w:p>
    <w:p>
      <w:pPr>
        <w:pStyle w:val="ListParagraph"/>
        <w:numPr>
          <w:ilvl w:val="0"/>
          <w:numId w:val="6"/>
        </w:numPr>
        <w:tabs>
          <w:tab w:val="left" w:pos="631"/>
        </w:tabs>
        <w:spacing w:before="39" w:after="0" w:line="240" w:lineRule="auto"/>
        <w:ind w:left="630" w:right="0" w:hanging="313"/>
        <w:jc w:val="left"/>
        <w:rPr>
          <w:sz w:val="21"/>
        </w:rPr>
      </w:pPr>
      <w:r>
        <w:rPr>
          <w:sz w:val="21"/>
        </w:rPr>
        <w:t>Which is the most important part of the</w:t>
      </w:r>
      <w:r>
        <w:rPr>
          <w:spacing w:val="-5"/>
          <w:sz w:val="21"/>
        </w:rPr>
        <w:t xml:space="preserve"> </w:t>
      </w:r>
      <w:r>
        <w:rPr>
          <w:sz w:val="21"/>
        </w:rPr>
        <w:t>party?</w:t>
      </w:r>
    </w:p>
    <w:p>
      <w:pPr>
        <w:pStyle w:val="ListParagraph"/>
        <w:numPr>
          <w:ilvl w:val="1"/>
          <w:numId w:val="6"/>
        </w:numPr>
        <w:tabs>
          <w:tab w:val="left" w:pos="880"/>
        </w:tabs>
        <w:spacing w:before="37" w:after="0" w:line="240" w:lineRule="auto"/>
        <w:ind w:left="880" w:right="0" w:hanging="260"/>
        <w:jc w:val="left"/>
        <w:rPr>
          <w:sz w:val="21"/>
        </w:rPr>
      </w:pPr>
      <w:r>
        <w:rPr>
          <w:sz w:val="21"/>
        </w:rPr>
        <w:t>Candle lighting</w:t>
      </w:r>
      <w:r>
        <w:rPr>
          <w:spacing w:val="-2"/>
          <w:sz w:val="21"/>
        </w:rPr>
        <w:t xml:space="preserve"> </w:t>
      </w:r>
      <w:r>
        <w:rPr>
          <w:sz w:val="21"/>
        </w:rPr>
        <w:t>ceremony.</w:t>
      </w:r>
    </w:p>
    <w:p>
      <w:pPr>
        <w:pStyle w:val="ListParagraph"/>
        <w:numPr>
          <w:ilvl w:val="1"/>
          <w:numId w:val="6"/>
        </w:numPr>
        <w:tabs>
          <w:tab w:val="left" w:pos="880"/>
        </w:tabs>
        <w:spacing w:before="40" w:after="0" w:line="240" w:lineRule="auto"/>
        <w:ind w:left="880" w:right="0" w:hanging="248"/>
        <w:jc w:val="left"/>
        <w:rPr>
          <w:sz w:val="21"/>
        </w:rPr>
      </w:pPr>
      <w:r>
        <w:rPr>
          <w:sz w:val="21"/>
        </w:rPr>
        <w:t>Blowing out the</w:t>
      </w:r>
      <w:r>
        <w:rPr>
          <w:spacing w:val="-2"/>
          <w:sz w:val="21"/>
        </w:rPr>
        <w:t xml:space="preserve"> </w:t>
      </w:r>
      <w:r>
        <w:rPr>
          <w:sz w:val="21"/>
        </w:rPr>
        <w:t>candles</w:t>
      </w:r>
    </w:p>
    <w:p>
      <w:pPr>
        <w:pStyle w:val="ListParagraph"/>
        <w:numPr>
          <w:ilvl w:val="1"/>
          <w:numId w:val="6"/>
        </w:numPr>
        <w:tabs>
          <w:tab w:val="left" w:pos="880"/>
        </w:tabs>
        <w:spacing w:before="39" w:after="0" w:line="240" w:lineRule="auto"/>
        <w:ind w:left="880" w:right="0" w:hanging="248"/>
        <w:jc w:val="left"/>
        <w:rPr>
          <w:sz w:val="21"/>
        </w:rPr>
      </w:pPr>
      <w:r>
        <w:rPr>
          <w:sz w:val="21"/>
        </w:rPr>
        <w:t>Lighting the</w:t>
      </w:r>
      <w:r>
        <w:rPr>
          <w:spacing w:val="-1"/>
          <w:sz w:val="21"/>
        </w:rPr>
        <w:t xml:space="preserve"> </w:t>
      </w:r>
      <w:r>
        <w:rPr>
          <w:sz w:val="21"/>
        </w:rPr>
        <w:t>candles.</w:t>
      </w:r>
    </w:p>
    <w:p>
      <w:pPr>
        <w:spacing w:after="0" w:line="240" w:lineRule="auto"/>
        <w:jc w:val="left"/>
        <w:rPr>
          <w:sz w:val="21"/>
        </w:rPr>
        <w:sectPr>
          <w:pgSz w:w="10320" w:h="14580"/>
          <w:pgMar w:top="1080" w:right="940" w:bottom="1180" w:left="920" w:header="0" w:footer="933" w:gutter="0"/>
          <w:cols w:space="708"/>
        </w:sectPr>
      </w:pPr>
    </w:p>
    <w:p>
      <w:pPr>
        <w:pStyle w:val="Heading1"/>
        <w:ind w:left="3364"/>
      </w:pPr>
      <w:r>
        <w:t>笔 试 部 分</w:t>
      </w:r>
    </w:p>
    <w:p>
      <w:pPr>
        <w:pStyle w:val="ListParagraph"/>
        <w:numPr>
          <w:ilvl w:val="0"/>
          <w:numId w:val="7"/>
        </w:numPr>
        <w:tabs>
          <w:tab w:val="left" w:pos="576"/>
        </w:tabs>
        <w:spacing w:before="53" w:after="0" w:line="307" w:lineRule="auto"/>
        <w:ind w:left="632" w:right="3475" w:hanging="420"/>
        <w:jc w:val="left"/>
        <w:rPr>
          <w:sz w:val="19"/>
        </w:rPr>
      </w:pPr>
      <w:r>
        <w:rPr>
          <w:rFonts w:ascii="黑体" w:eastAsia="黑体" w:hint="eastAsia"/>
          <w:sz w:val="21"/>
        </w:rPr>
        <w:t>单项选择（</w:t>
      </w:r>
      <w:r>
        <w:rPr>
          <w:rFonts w:ascii="黑体" w:eastAsia="黑体" w:hint="eastAsia"/>
          <w:spacing w:val="-27"/>
          <w:sz w:val="21"/>
        </w:rPr>
        <w:t xml:space="preserve">共 </w:t>
      </w:r>
      <w:r>
        <w:rPr>
          <w:rFonts w:ascii="黑体" w:eastAsia="黑体" w:hint="eastAsia"/>
          <w:sz w:val="21"/>
        </w:rPr>
        <w:t>10</w:t>
      </w:r>
      <w:r>
        <w:rPr>
          <w:rFonts w:ascii="黑体" w:eastAsia="黑体" w:hint="eastAsia"/>
          <w:spacing w:val="-15"/>
          <w:sz w:val="21"/>
        </w:rPr>
        <w:t xml:space="preserve"> 小题，每小题 </w:t>
      </w:r>
      <w:r>
        <w:rPr>
          <w:rFonts w:ascii="黑体" w:eastAsia="黑体" w:hint="eastAsia"/>
          <w:sz w:val="21"/>
        </w:rPr>
        <w:t>1</w:t>
      </w:r>
      <w:r>
        <w:rPr>
          <w:rFonts w:ascii="黑体" w:eastAsia="黑体" w:hint="eastAsia"/>
          <w:spacing w:val="-23"/>
          <w:sz w:val="21"/>
        </w:rPr>
        <w:t xml:space="preserve"> 分，计 </w:t>
      </w:r>
      <w:r>
        <w:rPr>
          <w:rFonts w:ascii="黑体" w:eastAsia="黑体" w:hint="eastAsia"/>
          <w:sz w:val="21"/>
        </w:rPr>
        <w:t>10</w:t>
      </w:r>
      <w:r>
        <w:rPr>
          <w:rFonts w:ascii="黑体" w:eastAsia="黑体" w:hint="eastAsia"/>
          <w:spacing w:val="-28"/>
          <w:sz w:val="21"/>
        </w:rPr>
        <w:t xml:space="preserve"> 分</w:t>
      </w:r>
      <w:r>
        <w:rPr>
          <w:rFonts w:ascii="黑体" w:eastAsia="黑体" w:hint="eastAsia"/>
          <w:sz w:val="21"/>
        </w:rPr>
        <w:t>） 选出可以填入空白处的最佳选项。</w:t>
      </w:r>
    </w:p>
    <w:p>
      <w:pPr>
        <w:pStyle w:val="ListParagraph"/>
        <w:numPr>
          <w:ilvl w:val="0"/>
          <w:numId w:val="6"/>
        </w:numPr>
        <w:tabs>
          <w:tab w:val="left" w:pos="312"/>
          <w:tab w:val="left" w:pos="5225"/>
        </w:tabs>
        <w:spacing w:before="0" w:after="0" w:line="236" w:lineRule="exact"/>
        <w:ind w:left="524" w:right="2136" w:hanging="525"/>
        <w:jc w:val="right"/>
        <w:rPr>
          <w:sz w:val="21"/>
        </w:rPr>
      </w:pPr>
      <w:r>
        <w:rPr>
          <w:sz w:val="21"/>
        </w:rPr>
        <w:t>Truman is easy-going and he gets along</w:t>
      </w:r>
      <w:r>
        <w:rPr>
          <w:spacing w:val="-21"/>
          <w:sz w:val="21"/>
        </w:rPr>
        <w:t xml:space="preserve"> </w:t>
      </w:r>
      <w:r>
        <w:rPr>
          <w:sz w:val="21"/>
        </w:rPr>
        <w:t>well</w:t>
      </w:r>
      <w:r>
        <w:rPr>
          <w:spacing w:val="-1"/>
          <w:sz w:val="21"/>
        </w:rPr>
        <w:t xml:space="preserve"> </w:t>
      </w:r>
      <w:r>
        <w:rPr>
          <w:sz w:val="21"/>
        </w:rPr>
        <w:t>with</w:t>
      </w:r>
      <w:r>
        <w:rPr>
          <w:sz w:val="21"/>
          <w:u w:val="single"/>
        </w:rPr>
        <w:t xml:space="preserve"> </w:t>
      </w:r>
      <w:r>
        <w:rPr>
          <w:sz w:val="21"/>
          <w:u w:val="single"/>
        </w:rPr>
        <w:tab/>
      </w:r>
      <w:r>
        <w:rPr>
          <w:w w:val="95"/>
          <w:sz w:val="21"/>
        </w:rPr>
        <w:t>neighbors.</w:t>
      </w:r>
    </w:p>
    <w:p>
      <w:pPr>
        <w:pStyle w:val="BodyText"/>
        <w:tabs>
          <w:tab w:val="left" w:pos="1679"/>
          <w:tab w:val="left" w:pos="3359"/>
          <w:tab w:val="left" w:pos="5039"/>
        </w:tabs>
        <w:spacing w:before="71"/>
        <w:ind w:left="0" w:right="2143"/>
        <w:jc w:val="right"/>
      </w:pPr>
      <w:r>
        <w:t>A.</w:t>
      </w:r>
      <w:r>
        <w:rPr>
          <w:spacing w:val="-1"/>
        </w:rPr>
        <w:t xml:space="preserve"> </w:t>
      </w:r>
      <w:r>
        <w:t>my</w:t>
      </w:r>
      <w:r>
        <w:tab/>
      </w:r>
      <w:r>
        <w:t>B.</w:t>
      </w:r>
      <w:r>
        <w:rPr>
          <w:spacing w:val="2"/>
        </w:rPr>
        <w:t xml:space="preserve"> </w:t>
      </w:r>
      <w:r>
        <w:t>his</w:t>
      </w:r>
      <w:r>
        <w:tab/>
      </w:r>
      <w:r>
        <w:t>C.</w:t>
      </w:r>
      <w:r>
        <w:rPr>
          <w:spacing w:val="2"/>
        </w:rPr>
        <w:t xml:space="preserve"> </w:t>
      </w:r>
      <w:r>
        <w:t>her</w:t>
      </w:r>
      <w:r>
        <w:tab/>
      </w:r>
      <w:r>
        <w:t>D.</w:t>
      </w:r>
      <w:r>
        <w:rPr>
          <w:spacing w:val="-3"/>
        </w:rPr>
        <w:t xml:space="preserve"> </w:t>
      </w:r>
      <w:r>
        <w:t>your</w:t>
      </w:r>
    </w:p>
    <w:p>
      <w:pPr>
        <w:pStyle w:val="ListParagraph"/>
        <w:numPr>
          <w:ilvl w:val="0"/>
          <w:numId w:val="6"/>
        </w:numPr>
        <w:tabs>
          <w:tab w:val="left" w:pos="530"/>
          <w:tab w:val="left" w:pos="4496"/>
        </w:tabs>
        <w:spacing w:before="70" w:after="0" w:line="240" w:lineRule="auto"/>
        <w:ind w:left="529" w:right="0" w:hanging="318"/>
        <w:jc w:val="left"/>
        <w:rPr>
          <w:sz w:val="21"/>
        </w:rPr>
      </w:pPr>
      <w:r>
        <w:rPr>
          <w:sz w:val="21"/>
        </w:rPr>
        <w:t>Don’t lose your heart.</w:t>
      </w:r>
      <w:r>
        <w:rPr>
          <w:spacing w:val="-12"/>
          <w:sz w:val="21"/>
        </w:rPr>
        <w:t xml:space="preserve"> </w:t>
      </w:r>
      <w:r>
        <w:rPr>
          <w:sz w:val="21"/>
        </w:rPr>
        <w:t>Everyone</w:t>
      </w:r>
      <w:r>
        <w:rPr>
          <w:spacing w:val="-1"/>
          <w:sz w:val="21"/>
        </w:rPr>
        <w:t xml:space="preserve"> </w:t>
      </w:r>
      <w:r>
        <w:rPr>
          <w:sz w:val="21"/>
        </w:rPr>
        <w:t>makes</w:t>
      </w:r>
      <w:r>
        <w:rPr>
          <w:sz w:val="21"/>
          <w:u w:val="single"/>
        </w:rPr>
        <w:t xml:space="preserve"> </w:t>
      </w:r>
      <w:r>
        <w:rPr>
          <w:sz w:val="21"/>
          <w:u w:val="single"/>
        </w:rPr>
        <w:tab/>
      </w:r>
      <w:r>
        <w:rPr>
          <w:sz w:val="21"/>
        </w:rPr>
        <w:t>.</w:t>
      </w:r>
    </w:p>
    <w:p>
      <w:pPr>
        <w:pStyle w:val="BodyText"/>
        <w:tabs>
          <w:tab w:val="left" w:pos="2312"/>
          <w:tab w:val="left" w:pos="3992"/>
          <w:tab w:val="left" w:pos="5672"/>
        </w:tabs>
        <w:spacing w:before="71"/>
        <w:ind w:left="632"/>
      </w:pPr>
      <w:r>
        <w:t>A.</w:t>
      </w:r>
      <w:r>
        <w:rPr>
          <w:spacing w:val="-2"/>
        </w:rPr>
        <w:t xml:space="preserve"> </w:t>
      </w:r>
      <w:r>
        <w:t>mistakes</w:t>
      </w:r>
      <w:r>
        <w:tab/>
      </w:r>
      <w:r>
        <w:t>B.</w:t>
      </w:r>
      <w:r>
        <w:rPr>
          <w:spacing w:val="1"/>
        </w:rPr>
        <w:t xml:space="preserve"> </w:t>
      </w:r>
      <w:r>
        <w:t>promises</w:t>
      </w:r>
      <w:r>
        <w:tab/>
      </w:r>
      <w:r>
        <w:t>C.</w:t>
      </w:r>
      <w:r>
        <w:rPr>
          <w:spacing w:val="2"/>
        </w:rPr>
        <w:t xml:space="preserve"> </w:t>
      </w:r>
      <w:r>
        <w:t>trouble</w:t>
      </w:r>
      <w:r>
        <w:tab/>
      </w:r>
      <w:r>
        <w:t>D.</w:t>
      </w:r>
      <w:r>
        <w:rPr>
          <w:spacing w:val="-1"/>
        </w:rPr>
        <w:t xml:space="preserve"> </w:t>
      </w:r>
      <w:r>
        <w:t>progress</w:t>
      </w:r>
    </w:p>
    <w:p>
      <w:pPr>
        <w:pStyle w:val="ListParagraph"/>
        <w:numPr>
          <w:ilvl w:val="0"/>
          <w:numId w:val="6"/>
        </w:numPr>
        <w:tabs>
          <w:tab w:val="left" w:pos="525"/>
          <w:tab w:val="left" w:pos="4249"/>
        </w:tabs>
        <w:spacing w:before="70" w:after="0" w:line="240" w:lineRule="auto"/>
        <w:ind w:left="524" w:right="0" w:hanging="313"/>
        <w:jc w:val="left"/>
        <w:rPr>
          <w:sz w:val="21"/>
        </w:rPr>
      </w:pPr>
      <w:r>
        <w:rPr>
          <w:sz w:val="21"/>
        </w:rPr>
        <w:t>The dress you bought is</w:t>
      </w:r>
      <w:r>
        <w:rPr>
          <w:spacing w:val="-7"/>
          <w:sz w:val="21"/>
        </w:rPr>
        <w:t xml:space="preserve"> </w:t>
      </w:r>
      <w:r>
        <w:rPr>
          <w:sz w:val="21"/>
        </w:rPr>
        <w:t>really</w:t>
      </w:r>
      <w:r>
        <w:rPr>
          <w:spacing w:val="-1"/>
          <w:sz w:val="21"/>
        </w:rPr>
        <w:t xml:space="preserve"> </w:t>
      </w:r>
      <w:r>
        <w:rPr>
          <w:sz w:val="21"/>
        </w:rPr>
        <w:t>nice,</w:t>
      </w:r>
      <w:r>
        <w:rPr>
          <w:sz w:val="21"/>
          <w:u w:val="single"/>
        </w:rPr>
        <w:t xml:space="preserve"> </w:t>
      </w:r>
      <w:r>
        <w:rPr>
          <w:sz w:val="21"/>
          <w:u w:val="single"/>
        </w:rPr>
        <w:tab/>
      </w:r>
      <w:r>
        <w:rPr>
          <w:spacing w:val="-3"/>
          <w:sz w:val="21"/>
        </w:rPr>
        <w:t xml:space="preserve">it’s </w:t>
      </w:r>
      <w:r>
        <w:rPr>
          <w:sz w:val="21"/>
        </w:rPr>
        <w:t>too small for</w:t>
      </w:r>
      <w:r>
        <w:rPr>
          <w:spacing w:val="1"/>
          <w:sz w:val="21"/>
        </w:rPr>
        <w:t xml:space="preserve"> </w:t>
      </w:r>
      <w:r>
        <w:rPr>
          <w:sz w:val="21"/>
        </w:rPr>
        <w:t>me.</w:t>
      </w:r>
    </w:p>
    <w:p>
      <w:pPr>
        <w:pStyle w:val="BodyText"/>
        <w:tabs>
          <w:tab w:val="left" w:pos="2312"/>
          <w:tab w:val="left" w:pos="3992"/>
          <w:tab w:val="left" w:pos="5672"/>
        </w:tabs>
        <w:spacing w:before="71"/>
        <w:ind w:left="632"/>
      </w:pPr>
      <w:r>
        <w:t>A.</w:t>
      </w:r>
      <w:r>
        <w:rPr>
          <w:spacing w:val="-1"/>
        </w:rPr>
        <w:t xml:space="preserve"> </w:t>
      </w:r>
      <w:r>
        <w:t>but</w:t>
      </w:r>
      <w:r>
        <w:tab/>
      </w:r>
      <w:r>
        <w:t>B.</w:t>
      </w:r>
      <w:r>
        <w:rPr>
          <w:spacing w:val="3"/>
        </w:rPr>
        <w:t xml:space="preserve"> </w:t>
      </w:r>
      <w:r>
        <w:t>or</w:t>
      </w:r>
      <w:r>
        <w:tab/>
      </w:r>
      <w:r>
        <w:t>C.</w:t>
      </w:r>
      <w:r>
        <w:rPr>
          <w:spacing w:val="2"/>
        </w:rPr>
        <w:t xml:space="preserve"> </w:t>
      </w:r>
      <w:r>
        <w:t>and</w:t>
      </w:r>
      <w:r>
        <w:tab/>
      </w:r>
      <w:r>
        <w:t>D. so</w:t>
      </w:r>
    </w:p>
    <w:p>
      <w:pPr>
        <w:pStyle w:val="ListParagraph"/>
        <w:numPr>
          <w:ilvl w:val="0"/>
          <w:numId w:val="6"/>
        </w:numPr>
        <w:tabs>
          <w:tab w:val="left" w:pos="530"/>
          <w:tab w:val="left" w:pos="1611"/>
        </w:tabs>
        <w:spacing w:before="71" w:after="0" w:line="240" w:lineRule="auto"/>
        <w:ind w:left="529" w:right="0" w:hanging="318"/>
        <w:jc w:val="left"/>
        <w:rPr>
          <w:sz w:val="21"/>
        </w:rPr>
      </w:pPr>
      <w:r>
        <w:rPr>
          <w:sz w:val="21"/>
        </w:rPr>
        <w:t>Lily</w:t>
      </w:r>
      <w:r>
        <w:rPr>
          <w:sz w:val="21"/>
          <w:u w:val="single"/>
        </w:rPr>
        <w:t xml:space="preserve"> </w:t>
      </w:r>
      <w:r>
        <w:rPr>
          <w:sz w:val="21"/>
          <w:u w:val="single"/>
        </w:rPr>
        <w:tab/>
      </w:r>
      <w:r>
        <w:rPr>
          <w:sz w:val="21"/>
        </w:rPr>
        <w:t xml:space="preserve">a lot. </w:t>
      </w:r>
      <w:r>
        <w:rPr>
          <w:spacing w:val="-3"/>
          <w:sz w:val="21"/>
        </w:rPr>
        <w:t xml:space="preserve">She’s </w:t>
      </w:r>
      <w:r>
        <w:rPr>
          <w:sz w:val="21"/>
        </w:rPr>
        <w:t>no longer the shy girl she used to</w:t>
      </w:r>
      <w:r>
        <w:rPr>
          <w:spacing w:val="1"/>
          <w:sz w:val="21"/>
        </w:rPr>
        <w:t xml:space="preserve"> </w:t>
      </w:r>
      <w:r>
        <w:rPr>
          <w:sz w:val="21"/>
        </w:rPr>
        <w:t>be.</w:t>
      </w:r>
    </w:p>
    <w:p>
      <w:pPr>
        <w:pStyle w:val="BodyText"/>
        <w:tabs>
          <w:tab w:val="left" w:pos="2312"/>
          <w:tab w:val="left" w:pos="3992"/>
          <w:tab w:val="left" w:pos="5672"/>
        </w:tabs>
        <w:spacing w:before="70"/>
        <w:ind w:left="632"/>
      </w:pPr>
      <w:r>
        <w:t>A.</w:t>
      </w:r>
      <w:r>
        <w:rPr>
          <w:spacing w:val="-2"/>
        </w:rPr>
        <w:t xml:space="preserve"> </w:t>
      </w:r>
      <w:r>
        <w:t>changes</w:t>
      </w:r>
      <w:r>
        <w:tab/>
      </w:r>
      <w:r>
        <w:t>B. changed</w:t>
      </w:r>
      <w:r>
        <w:tab/>
      </w:r>
      <w:r>
        <w:t>C.</w:t>
      </w:r>
      <w:r>
        <w:rPr>
          <w:spacing w:val="1"/>
        </w:rPr>
        <w:t xml:space="preserve"> </w:t>
      </w:r>
      <w:r>
        <w:t>has</w:t>
      </w:r>
      <w:r>
        <w:rPr>
          <w:spacing w:val="-4"/>
        </w:rPr>
        <w:t xml:space="preserve"> </w:t>
      </w:r>
      <w:r>
        <w:t>changed</w:t>
      </w:r>
      <w:r>
        <w:tab/>
      </w:r>
      <w:r>
        <w:t>D. will</w:t>
      </w:r>
      <w:r>
        <w:rPr>
          <w:spacing w:val="2"/>
        </w:rPr>
        <w:t xml:space="preserve"> </w:t>
      </w:r>
      <w:r>
        <w:t>change</w:t>
      </w:r>
    </w:p>
    <w:p>
      <w:pPr>
        <w:pStyle w:val="ListParagraph"/>
        <w:numPr>
          <w:ilvl w:val="0"/>
          <w:numId w:val="6"/>
        </w:numPr>
        <w:tabs>
          <w:tab w:val="left" w:pos="530"/>
          <w:tab w:val="left" w:pos="2941"/>
        </w:tabs>
        <w:spacing w:before="71" w:after="0" w:line="240" w:lineRule="auto"/>
        <w:ind w:left="529" w:right="0" w:hanging="318"/>
        <w:jc w:val="left"/>
        <w:rPr>
          <w:sz w:val="21"/>
        </w:rPr>
      </w:pPr>
      <w:r>
        <w:rPr>
          <w:sz w:val="21"/>
        </w:rPr>
        <w:t>He did a</w:t>
      </w:r>
      <w:r>
        <w:rPr>
          <w:spacing w:val="-4"/>
          <w:sz w:val="21"/>
        </w:rPr>
        <w:t xml:space="preserve"> </w:t>
      </w:r>
      <w:r>
        <w:rPr>
          <w:sz w:val="21"/>
        </w:rPr>
        <w:t>research</w:t>
      </w:r>
      <w:r>
        <w:rPr>
          <w:spacing w:val="-3"/>
          <w:sz w:val="21"/>
        </w:rPr>
        <w:t xml:space="preserve"> </w:t>
      </w:r>
      <w:r>
        <w:rPr>
          <w:sz w:val="21"/>
        </w:rPr>
        <w:t>to</w:t>
      </w:r>
      <w:r>
        <w:rPr>
          <w:sz w:val="21"/>
          <w:u w:val="single"/>
        </w:rPr>
        <w:t xml:space="preserve"> </w:t>
      </w:r>
      <w:r>
        <w:rPr>
          <w:sz w:val="21"/>
          <w:u w:val="single"/>
        </w:rPr>
        <w:tab/>
      </w:r>
      <w:r>
        <w:rPr>
          <w:sz w:val="21"/>
        </w:rPr>
        <w:t>the reason why the paper turned</w:t>
      </w:r>
      <w:r>
        <w:rPr>
          <w:spacing w:val="-6"/>
          <w:sz w:val="21"/>
        </w:rPr>
        <w:t xml:space="preserve"> </w:t>
      </w:r>
      <w:r>
        <w:rPr>
          <w:sz w:val="21"/>
        </w:rPr>
        <w:t>green.</w:t>
      </w:r>
    </w:p>
    <w:p>
      <w:pPr>
        <w:pStyle w:val="BodyText"/>
        <w:tabs>
          <w:tab w:val="left" w:pos="2312"/>
          <w:tab w:val="left" w:pos="3992"/>
          <w:tab w:val="left" w:pos="5672"/>
        </w:tabs>
        <w:spacing w:before="70"/>
        <w:ind w:left="632"/>
      </w:pPr>
      <w:r>
        <w:t>A.</w:t>
      </w:r>
      <w:r>
        <w:rPr>
          <w:spacing w:val="-1"/>
        </w:rPr>
        <w:t xml:space="preserve"> </w:t>
      </w:r>
      <w:r>
        <w:t>work</w:t>
      </w:r>
      <w:r>
        <w:rPr>
          <w:spacing w:val="1"/>
        </w:rPr>
        <w:t xml:space="preserve"> </w:t>
      </w:r>
      <w:r>
        <w:t>out</w:t>
      </w:r>
      <w:r>
        <w:tab/>
      </w:r>
      <w:r>
        <w:t>B.</w:t>
      </w:r>
      <w:r>
        <w:rPr>
          <w:spacing w:val="2"/>
        </w:rPr>
        <w:t xml:space="preserve"> </w:t>
      </w:r>
      <w:r>
        <w:t>find</w:t>
      </w:r>
      <w:r>
        <w:rPr>
          <w:spacing w:val="-1"/>
        </w:rPr>
        <w:t xml:space="preserve"> </w:t>
      </w:r>
      <w:r>
        <w:t>out</w:t>
      </w:r>
      <w:r>
        <w:tab/>
      </w:r>
      <w:r>
        <w:t>C.</w:t>
      </w:r>
      <w:r>
        <w:rPr>
          <w:spacing w:val="2"/>
        </w:rPr>
        <w:t xml:space="preserve"> </w:t>
      </w:r>
      <w:r>
        <w:t>get</w:t>
      </w:r>
      <w:r>
        <w:rPr>
          <w:spacing w:val="-2"/>
        </w:rPr>
        <w:t xml:space="preserve"> </w:t>
      </w:r>
      <w:r>
        <w:t>out</w:t>
      </w:r>
      <w:r>
        <w:tab/>
      </w:r>
      <w:r>
        <w:t>D. look out</w:t>
      </w:r>
    </w:p>
    <w:p>
      <w:pPr>
        <w:pStyle w:val="ListParagraph"/>
        <w:numPr>
          <w:ilvl w:val="0"/>
          <w:numId w:val="6"/>
        </w:numPr>
        <w:tabs>
          <w:tab w:val="left" w:pos="530"/>
          <w:tab w:val="left" w:pos="2521"/>
        </w:tabs>
        <w:spacing w:before="71" w:after="0" w:line="240" w:lineRule="auto"/>
        <w:ind w:left="529" w:right="0" w:hanging="318"/>
        <w:jc w:val="left"/>
        <w:rPr>
          <w:sz w:val="21"/>
        </w:rPr>
      </w:pPr>
      <w:r>
        <w:rPr>
          <w:sz w:val="21"/>
        </w:rPr>
        <w:t>I’ve got</w:t>
      </w:r>
      <w:r>
        <w:rPr>
          <w:spacing w:val="-2"/>
          <w:sz w:val="21"/>
        </w:rPr>
        <w:t xml:space="preserve"> </w:t>
      </w:r>
      <w:r>
        <w:rPr>
          <w:sz w:val="21"/>
        </w:rPr>
        <w:t>time.</w:t>
      </w:r>
      <w:r>
        <w:rPr>
          <w:spacing w:val="-2"/>
          <w:sz w:val="21"/>
        </w:rPr>
        <w:t xml:space="preserve"> </w:t>
      </w:r>
      <w:r>
        <w:rPr>
          <w:sz w:val="21"/>
        </w:rPr>
        <w:t>I</w:t>
      </w:r>
      <w:r>
        <w:rPr>
          <w:sz w:val="21"/>
          <w:u w:val="single"/>
        </w:rPr>
        <w:t xml:space="preserve"> </w:t>
      </w:r>
      <w:r>
        <w:rPr>
          <w:sz w:val="21"/>
          <w:u w:val="single"/>
        </w:rPr>
        <w:tab/>
      </w:r>
      <w:r>
        <w:rPr>
          <w:sz w:val="21"/>
        </w:rPr>
        <w:t>wait for you until you finish your</w:t>
      </w:r>
      <w:r>
        <w:rPr>
          <w:spacing w:val="2"/>
          <w:sz w:val="21"/>
        </w:rPr>
        <w:t xml:space="preserve"> </w:t>
      </w:r>
      <w:r>
        <w:rPr>
          <w:sz w:val="21"/>
        </w:rPr>
        <w:t>work.</w:t>
      </w:r>
    </w:p>
    <w:p>
      <w:pPr>
        <w:pStyle w:val="BodyText"/>
        <w:tabs>
          <w:tab w:val="left" w:pos="2312"/>
          <w:tab w:val="left" w:pos="3992"/>
          <w:tab w:val="left" w:pos="5672"/>
        </w:tabs>
        <w:spacing w:before="70"/>
        <w:ind w:left="632"/>
      </w:pPr>
      <w:r>
        <w:t>A.</w:t>
      </w:r>
      <w:r>
        <w:rPr>
          <w:spacing w:val="-1"/>
        </w:rPr>
        <w:t xml:space="preserve"> </w:t>
      </w:r>
      <w:r>
        <w:t>can</w:t>
      </w:r>
      <w:r>
        <w:tab/>
      </w:r>
      <w:r>
        <w:t>B.</w:t>
      </w:r>
      <w:r>
        <w:rPr>
          <w:spacing w:val="2"/>
        </w:rPr>
        <w:t xml:space="preserve"> </w:t>
      </w:r>
      <w:r>
        <w:t>would</w:t>
      </w:r>
      <w:r>
        <w:tab/>
      </w:r>
      <w:r>
        <w:t>C.</w:t>
      </w:r>
      <w:r>
        <w:rPr>
          <w:spacing w:val="1"/>
        </w:rPr>
        <w:t xml:space="preserve"> </w:t>
      </w:r>
      <w:r>
        <w:t>must</w:t>
      </w:r>
      <w:r>
        <w:tab/>
      </w:r>
      <w:r>
        <w:t>D. need</w:t>
      </w:r>
    </w:p>
    <w:p>
      <w:pPr>
        <w:pStyle w:val="ListParagraph"/>
        <w:numPr>
          <w:ilvl w:val="0"/>
          <w:numId w:val="6"/>
        </w:numPr>
        <w:tabs>
          <w:tab w:val="left" w:pos="525"/>
          <w:tab w:val="left" w:pos="1878"/>
        </w:tabs>
        <w:spacing w:before="71" w:after="0" w:line="240" w:lineRule="auto"/>
        <w:ind w:left="524" w:right="0" w:hanging="313"/>
        <w:jc w:val="left"/>
        <w:rPr>
          <w:sz w:val="21"/>
        </w:rPr>
      </w:pPr>
      <w:r>
        <w:rPr>
          <w:spacing w:val="-4"/>
          <w:sz w:val="21"/>
        </w:rPr>
        <w:t>Tony</w:t>
      </w:r>
      <w:r>
        <w:rPr>
          <w:spacing w:val="-2"/>
          <w:sz w:val="21"/>
        </w:rPr>
        <w:t xml:space="preserve"> </w:t>
      </w:r>
      <w:r>
        <w:rPr>
          <w:sz w:val="21"/>
        </w:rPr>
        <w:t>is</w:t>
      </w:r>
      <w:r>
        <w:rPr>
          <w:sz w:val="21"/>
          <w:u w:val="single"/>
        </w:rPr>
        <w:t xml:space="preserve"> </w:t>
      </w:r>
      <w:r>
        <w:rPr>
          <w:sz w:val="21"/>
          <w:u w:val="single"/>
        </w:rPr>
        <w:tab/>
      </w:r>
      <w:r>
        <w:rPr>
          <w:sz w:val="21"/>
        </w:rPr>
        <w:t>child in his family. But he is the</w:t>
      </w:r>
      <w:r>
        <w:rPr>
          <w:spacing w:val="-5"/>
          <w:sz w:val="21"/>
        </w:rPr>
        <w:t xml:space="preserve"> </w:t>
      </w:r>
      <w:r>
        <w:rPr>
          <w:sz w:val="21"/>
        </w:rPr>
        <w:t>tallest.</w:t>
      </w:r>
    </w:p>
    <w:p>
      <w:pPr>
        <w:pStyle w:val="BodyText"/>
        <w:tabs>
          <w:tab w:val="left" w:pos="2312"/>
          <w:tab w:val="left" w:pos="3992"/>
          <w:tab w:val="left" w:pos="5672"/>
        </w:tabs>
        <w:spacing w:before="70"/>
        <w:ind w:left="632"/>
      </w:pPr>
      <w:r>
        <w:t>A.</w:t>
      </w:r>
      <w:r>
        <w:rPr>
          <w:spacing w:val="-1"/>
        </w:rPr>
        <w:t xml:space="preserve"> </w:t>
      </w:r>
      <w:r>
        <w:t>older</w:t>
      </w:r>
      <w:r>
        <w:tab/>
      </w:r>
      <w:r>
        <w:t>B.</w:t>
      </w:r>
      <w:r>
        <w:rPr>
          <w:spacing w:val="1"/>
        </w:rPr>
        <w:t xml:space="preserve"> </w:t>
      </w:r>
      <w:r>
        <w:t>younger</w:t>
      </w:r>
      <w:r>
        <w:tab/>
      </w:r>
      <w:r>
        <w:t>C.</w:t>
      </w:r>
      <w:r>
        <w:rPr>
          <w:spacing w:val="1"/>
        </w:rPr>
        <w:t xml:space="preserve"> </w:t>
      </w:r>
      <w:r>
        <w:t>the</w:t>
      </w:r>
      <w:r>
        <w:rPr>
          <w:spacing w:val="-4"/>
        </w:rPr>
        <w:t xml:space="preserve"> </w:t>
      </w:r>
      <w:r>
        <w:t>youngest</w:t>
      </w:r>
      <w:r>
        <w:tab/>
      </w:r>
      <w:r>
        <w:t>D. the</w:t>
      </w:r>
      <w:r>
        <w:rPr>
          <w:spacing w:val="1"/>
        </w:rPr>
        <w:t xml:space="preserve"> </w:t>
      </w:r>
      <w:r>
        <w:t>oldest</w:t>
      </w:r>
    </w:p>
    <w:p>
      <w:pPr>
        <w:pStyle w:val="ListParagraph"/>
        <w:numPr>
          <w:ilvl w:val="0"/>
          <w:numId w:val="6"/>
        </w:numPr>
        <w:tabs>
          <w:tab w:val="left" w:pos="530"/>
          <w:tab w:val="left" w:pos="1683"/>
        </w:tabs>
        <w:spacing w:before="71" w:after="0" w:line="240" w:lineRule="auto"/>
        <w:ind w:left="529" w:right="0" w:hanging="318"/>
        <w:jc w:val="left"/>
        <w:rPr>
          <w:sz w:val="21"/>
        </w:rPr>
      </w:pPr>
      <w:r>
        <w:rPr>
          <w:sz w:val="21"/>
        </w:rPr>
        <w:t>She</w:t>
      </w:r>
      <w:r>
        <w:rPr>
          <w:sz w:val="21"/>
          <w:u w:val="single"/>
        </w:rPr>
        <w:t xml:space="preserve"> </w:t>
      </w:r>
      <w:r>
        <w:rPr>
          <w:sz w:val="21"/>
          <w:u w:val="single"/>
        </w:rPr>
        <w:tab/>
      </w:r>
      <w:r>
        <w:rPr>
          <w:sz w:val="21"/>
        </w:rPr>
        <w:t>on the phone, so I just smiled at her and went</w:t>
      </w:r>
      <w:r>
        <w:rPr>
          <w:spacing w:val="-7"/>
          <w:sz w:val="21"/>
        </w:rPr>
        <w:t xml:space="preserve"> </w:t>
      </w:r>
      <w:r>
        <w:rPr>
          <w:spacing w:val="-3"/>
          <w:sz w:val="21"/>
        </w:rPr>
        <w:t>away.</w:t>
      </w:r>
    </w:p>
    <w:p>
      <w:pPr>
        <w:pStyle w:val="BodyText"/>
        <w:tabs>
          <w:tab w:val="left" w:pos="2312"/>
          <w:tab w:val="left" w:pos="3992"/>
          <w:tab w:val="left" w:pos="5667"/>
        </w:tabs>
        <w:spacing w:before="70"/>
        <w:ind w:left="632"/>
      </w:pPr>
      <w:r>
        <w:t>A.</w:t>
      </w:r>
      <w:r>
        <w:rPr>
          <w:spacing w:val="-2"/>
        </w:rPr>
        <w:t xml:space="preserve"> </w:t>
      </w:r>
      <w:r>
        <w:t>has</w:t>
      </w:r>
      <w:r>
        <w:rPr>
          <w:spacing w:val="-1"/>
        </w:rPr>
        <w:t xml:space="preserve"> </w:t>
      </w:r>
      <w:r>
        <w:t>talked</w:t>
      </w:r>
      <w:r>
        <w:tab/>
      </w:r>
      <w:r>
        <w:t>B.</w:t>
      </w:r>
      <w:r>
        <w:rPr>
          <w:spacing w:val="2"/>
        </w:rPr>
        <w:t xml:space="preserve"> </w:t>
      </w:r>
      <w:r>
        <w:t>was</w:t>
      </w:r>
      <w:r>
        <w:rPr>
          <w:spacing w:val="-4"/>
        </w:rPr>
        <w:t xml:space="preserve"> </w:t>
      </w:r>
      <w:r>
        <w:t>talking</w:t>
      </w:r>
      <w:r>
        <w:tab/>
      </w:r>
      <w:r>
        <w:t>C.</w:t>
      </w:r>
      <w:r>
        <w:rPr>
          <w:spacing w:val="1"/>
        </w:rPr>
        <w:t xml:space="preserve"> </w:t>
      </w:r>
      <w:r>
        <w:t>will</w:t>
      </w:r>
      <w:r>
        <w:rPr>
          <w:spacing w:val="-3"/>
        </w:rPr>
        <w:t xml:space="preserve"> </w:t>
      </w:r>
      <w:r>
        <w:t>talk</w:t>
      </w:r>
      <w:r>
        <w:tab/>
      </w:r>
      <w:r>
        <w:t>D. talked</w:t>
      </w:r>
    </w:p>
    <w:p>
      <w:pPr>
        <w:pStyle w:val="ListParagraph"/>
        <w:numPr>
          <w:ilvl w:val="0"/>
          <w:numId w:val="6"/>
        </w:numPr>
        <w:tabs>
          <w:tab w:val="left" w:pos="530"/>
          <w:tab w:val="left" w:pos="6997"/>
        </w:tabs>
        <w:spacing w:before="71" w:after="0" w:line="240" w:lineRule="auto"/>
        <w:ind w:left="529" w:right="0" w:hanging="318"/>
        <w:jc w:val="left"/>
        <w:rPr>
          <w:sz w:val="21"/>
        </w:rPr>
      </w:pPr>
      <w:r>
        <w:rPr>
          <w:sz w:val="21"/>
        </w:rPr>
        <w:t>No matter how many difficulties we meet, I believe all</w:t>
      </w:r>
      <w:r>
        <w:rPr>
          <w:spacing w:val="-25"/>
          <w:sz w:val="21"/>
        </w:rPr>
        <w:t xml:space="preserve"> </w:t>
      </w:r>
      <w:r>
        <w:rPr>
          <w:sz w:val="21"/>
        </w:rPr>
        <w:t>the</w:t>
      </w:r>
      <w:r>
        <w:rPr>
          <w:spacing w:val="-2"/>
          <w:sz w:val="21"/>
        </w:rPr>
        <w:t xml:space="preserve"> </w:t>
      </w:r>
      <w:r>
        <w:rPr>
          <w:sz w:val="21"/>
        </w:rPr>
        <w:t>problems</w:t>
      </w:r>
      <w:r>
        <w:rPr>
          <w:sz w:val="21"/>
          <w:u w:val="single"/>
        </w:rPr>
        <w:t xml:space="preserve"> </w:t>
      </w:r>
      <w:r>
        <w:rPr>
          <w:sz w:val="21"/>
          <w:u w:val="single"/>
        </w:rPr>
        <w:tab/>
      </w:r>
      <w:r>
        <w:rPr>
          <w:sz w:val="21"/>
        </w:rPr>
        <w:t>in the</w:t>
      </w:r>
      <w:r>
        <w:rPr>
          <w:spacing w:val="1"/>
          <w:sz w:val="21"/>
        </w:rPr>
        <w:t xml:space="preserve"> </w:t>
      </w:r>
      <w:r>
        <w:rPr>
          <w:sz w:val="21"/>
        </w:rPr>
        <w:t>end.</w:t>
      </w:r>
    </w:p>
    <w:p>
      <w:pPr>
        <w:pStyle w:val="BodyText"/>
        <w:tabs>
          <w:tab w:val="left" w:pos="2312"/>
          <w:tab w:val="left" w:pos="3992"/>
          <w:tab w:val="left" w:pos="5778"/>
        </w:tabs>
        <w:spacing w:before="70"/>
        <w:ind w:left="632"/>
      </w:pPr>
      <w:r>
        <w:t>A.</w:t>
      </w:r>
      <w:r>
        <w:rPr>
          <w:spacing w:val="-2"/>
        </w:rPr>
        <w:t xml:space="preserve"> </w:t>
      </w:r>
      <w:r>
        <w:t>solve</w:t>
      </w:r>
      <w:r>
        <w:tab/>
      </w:r>
      <w:r>
        <w:t>B.</w:t>
      </w:r>
      <w:r>
        <w:rPr>
          <w:spacing w:val="1"/>
        </w:rPr>
        <w:t xml:space="preserve"> </w:t>
      </w:r>
      <w:r>
        <w:t>will</w:t>
      </w:r>
      <w:r>
        <w:rPr>
          <w:spacing w:val="-4"/>
        </w:rPr>
        <w:t xml:space="preserve"> </w:t>
      </w:r>
      <w:r>
        <w:t>solve</w:t>
      </w:r>
      <w:r>
        <w:tab/>
      </w:r>
      <w:r>
        <w:t>C.</w:t>
      </w:r>
      <w:r>
        <w:rPr>
          <w:spacing w:val="2"/>
        </w:rPr>
        <w:t xml:space="preserve"> </w:t>
      </w:r>
      <w:r>
        <w:t>are</w:t>
      </w:r>
      <w:r>
        <w:rPr>
          <w:spacing w:val="-4"/>
        </w:rPr>
        <w:t xml:space="preserve"> </w:t>
      </w:r>
      <w:r>
        <w:t>solved</w:t>
      </w:r>
      <w:r>
        <w:tab/>
      </w:r>
      <w:r>
        <w:t>D. will be</w:t>
      </w:r>
      <w:r>
        <w:rPr>
          <w:spacing w:val="-1"/>
        </w:rPr>
        <w:t xml:space="preserve"> </w:t>
      </w:r>
      <w:r>
        <w:t>solved</w:t>
      </w:r>
    </w:p>
    <w:p>
      <w:pPr>
        <w:pStyle w:val="ListParagraph"/>
        <w:numPr>
          <w:ilvl w:val="0"/>
          <w:numId w:val="6"/>
        </w:numPr>
        <w:tabs>
          <w:tab w:val="left" w:pos="530"/>
          <w:tab w:val="left" w:pos="6752"/>
        </w:tabs>
        <w:spacing w:before="71" w:after="0" w:line="240" w:lineRule="auto"/>
        <w:ind w:left="529" w:right="0" w:hanging="318"/>
        <w:jc w:val="left"/>
        <w:rPr>
          <w:sz w:val="21"/>
        </w:rPr>
      </w:pPr>
      <w:r>
        <w:rPr>
          <w:sz w:val="21"/>
        </w:rPr>
        <w:t>Robinson crossed the ocean last weekend, and we</w:t>
      </w:r>
      <w:r>
        <w:rPr>
          <w:spacing w:val="-16"/>
          <w:sz w:val="21"/>
        </w:rPr>
        <w:t xml:space="preserve"> </w:t>
      </w:r>
      <w:r>
        <w:rPr>
          <w:sz w:val="21"/>
        </w:rPr>
        <w:t>all</w:t>
      </w:r>
      <w:r>
        <w:rPr>
          <w:spacing w:val="-2"/>
          <w:sz w:val="21"/>
        </w:rPr>
        <w:t xml:space="preserve"> </w:t>
      </w:r>
      <w:r>
        <w:rPr>
          <w:sz w:val="21"/>
        </w:rPr>
        <w:t>wondered</w:t>
      </w:r>
      <w:r>
        <w:rPr>
          <w:sz w:val="21"/>
          <w:u w:val="single"/>
        </w:rPr>
        <w:t xml:space="preserve"> </w:t>
      </w:r>
      <w:r>
        <w:rPr>
          <w:sz w:val="21"/>
          <w:u w:val="single"/>
        </w:rPr>
        <w:tab/>
      </w:r>
      <w:r>
        <w:rPr>
          <w:sz w:val="21"/>
        </w:rPr>
        <w:t>.</w:t>
      </w:r>
    </w:p>
    <w:p>
      <w:pPr>
        <w:pStyle w:val="ListParagraph"/>
        <w:numPr>
          <w:ilvl w:val="1"/>
          <w:numId w:val="6"/>
        </w:numPr>
        <w:tabs>
          <w:tab w:val="left" w:pos="890"/>
        </w:tabs>
        <w:spacing w:before="70" w:after="0" w:line="240" w:lineRule="auto"/>
        <w:ind w:left="889" w:right="0" w:hanging="258"/>
        <w:jc w:val="left"/>
        <w:rPr>
          <w:sz w:val="21"/>
        </w:rPr>
      </w:pPr>
      <w:r>
        <w:rPr>
          <w:sz w:val="21"/>
        </w:rPr>
        <w:t>who crossed the ocean</w:t>
      </w:r>
    </w:p>
    <w:p>
      <w:pPr>
        <w:pStyle w:val="ListParagraph"/>
        <w:numPr>
          <w:ilvl w:val="1"/>
          <w:numId w:val="6"/>
        </w:numPr>
        <w:tabs>
          <w:tab w:val="left" w:pos="880"/>
        </w:tabs>
        <w:spacing w:before="71" w:after="0" w:line="240" w:lineRule="auto"/>
        <w:ind w:left="880" w:right="0" w:hanging="248"/>
        <w:jc w:val="left"/>
        <w:rPr>
          <w:sz w:val="21"/>
        </w:rPr>
      </w:pPr>
      <w:r>
        <w:rPr>
          <w:sz w:val="21"/>
        </w:rPr>
        <w:t>when he crossed the</w:t>
      </w:r>
      <w:r>
        <w:rPr>
          <w:spacing w:val="-5"/>
          <w:sz w:val="21"/>
        </w:rPr>
        <w:t xml:space="preserve"> </w:t>
      </w:r>
      <w:r>
        <w:rPr>
          <w:sz w:val="21"/>
        </w:rPr>
        <w:t>ocean</w:t>
      </w:r>
    </w:p>
    <w:p>
      <w:pPr>
        <w:pStyle w:val="ListParagraph"/>
        <w:numPr>
          <w:ilvl w:val="1"/>
          <w:numId w:val="6"/>
        </w:numPr>
        <w:tabs>
          <w:tab w:val="left" w:pos="880"/>
        </w:tabs>
        <w:spacing w:before="70" w:after="0" w:line="240" w:lineRule="auto"/>
        <w:ind w:left="880" w:right="0" w:hanging="248"/>
        <w:jc w:val="left"/>
        <w:rPr>
          <w:sz w:val="21"/>
        </w:rPr>
      </w:pPr>
      <w:r>
        <w:rPr>
          <w:sz w:val="21"/>
        </w:rPr>
        <w:t>how he crossed the</w:t>
      </w:r>
      <w:r>
        <w:rPr>
          <w:spacing w:val="-3"/>
          <w:sz w:val="21"/>
        </w:rPr>
        <w:t xml:space="preserve"> </w:t>
      </w:r>
      <w:r>
        <w:rPr>
          <w:sz w:val="21"/>
        </w:rPr>
        <w:t>ocean</w:t>
      </w:r>
    </w:p>
    <w:p>
      <w:pPr>
        <w:pStyle w:val="ListParagraph"/>
        <w:numPr>
          <w:ilvl w:val="1"/>
          <w:numId w:val="6"/>
        </w:numPr>
        <w:tabs>
          <w:tab w:val="left" w:pos="890"/>
        </w:tabs>
        <w:spacing w:before="71" w:after="0" w:line="240" w:lineRule="auto"/>
        <w:ind w:left="889" w:right="0" w:hanging="258"/>
        <w:jc w:val="left"/>
        <w:rPr>
          <w:sz w:val="21"/>
        </w:rPr>
      </w:pPr>
      <w:r>
        <w:rPr>
          <w:sz w:val="21"/>
        </w:rPr>
        <w:t>whether he crossed the</w:t>
      </w:r>
      <w:r>
        <w:rPr>
          <w:spacing w:val="-4"/>
          <w:sz w:val="21"/>
        </w:rPr>
        <w:t xml:space="preserve"> </w:t>
      </w:r>
      <w:r>
        <w:rPr>
          <w:sz w:val="21"/>
        </w:rPr>
        <w:t>ocean</w:t>
      </w:r>
    </w:p>
    <w:p>
      <w:pPr>
        <w:pStyle w:val="ListParagraph"/>
        <w:numPr>
          <w:ilvl w:val="0"/>
          <w:numId w:val="7"/>
        </w:numPr>
        <w:tabs>
          <w:tab w:val="left" w:pos="646"/>
        </w:tabs>
        <w:spacing w:before="56" w:after="0" w:line="240" w:lineRule="auto"/>
        <w:ind w:left="646" w:right="0" w:hanging="434"/>
        <w:jc w:val="left"/>
        <w:rPr>
          <w:sz w:val="19"/>
        </w:rPr>
      </w:pPr>
      <w:r>
        <w:rPr>
          <w:rFonts w:ascii="黑体" w:eastAsia="黑体" w:hint="eastAsia"/>
          <w:sz w:val="21"/>
        </w:rPr>
        <w:t>完形填空</w:t>
      </w:r>
      <w:r>
        <w:rPr>
          <w:rFonts w:ascii="宋体" w:eastAsia="宋体" w:hint="eastAsia"/>
          <w:sz w:val="21"/>
        </w:rPr>
        <w:t>（</w:t>
      </w:r>
      <w:r>
        <w:rPr>
          <w:rFonts w:ascii="宋体" w:eastAsia="宋体" w:hint="eastAsia"/>
          <w:spacing w:val="-26"/>
          <w:sz w:val="21"/>
        </w:rPr>
        <w:t xml:space="preserve">共 </w:t>
      </w:r>
      <w:r>
        <w:rPr>
          <w:sz w:val="21"/>
        </w:rPr>
        <w:t>10</w:t>
      </w:r>
      <w:r>
        <w:rPr>
          <w:spacing w:val="-2"/>
          <w:sz w:val="21"/>
        </w:rPr>
        <w:t xml:space="preserve"> </w:t>
      </w:r>
      <w:r>
        <w:rPr>
          <w:rFonts w:ascii="宋体" w:eastAsia="宋体" w:hint="eastAsia"/>
          <w:spacing w:val="-8"/>
          <w:sz w:val="21"/>
        </w:rPr>
        <w:t xml:space="preserve">小题，每小题 </w:t>
      </w:r>
      <w:r>
        <w:rPr>
          <w:sz w:val="21"/>
        </w:rPr>
        <w:t>1</w:t>
      </w:r>
      <w:r>
        <w:rPr>
          <w:spacing w:val="1"/>
          <w:sz w:val="21"/>
        </w:rPr>
        <w:t xml:space="preserve"> </w:t>
      </w:r>
      <w:r>
        <w:rPr>
          <w:rFonts w:ascii="宋体" w:eastAsia="宋体" w:hint="eastAsia"/>
          <w:spacing w:val="-14"/>
          <w:sz w:val="21"/>
        </w:rPr>
        <w:t xml:space="preserve">分，计 </w:t>
      </w:r>
      <w:r>
        <w:rPr>
          <w:sz w:val="21"/>
        </w:rPr>
        <w:t>10</w:t>
      </w:r>
      <w:r>
        <w:rPr>
          <w:spacing w:val="1"/>
          <w:sz w:val="21"/>
        </w:rPr>
        <w:t xml:space="preserve"> </w:t>
      </w:r>
      <w:r>
        <w:rPr>
          <w:rFonts w:ascii="宋体" w:eastAsia="宋体" w:hint="eastAsia"/>
          <w:sz w:val="21"/>
        </w:rPr>
        <w:t>分）</w:t>
      </w:r>
    </w:p>
    <w:p>
      <w:pPr>
        <w:pStyle w:val="BodyText"/>
        <w:spacing w:before="43"/>
        <w:rPr>
          <w:rFonts w:ascii="宋体" w:eastAsia="宋体" w:hint="eastAsia"/>
        </w:rPr>
      </w:pPr>
      <w:r>
        <w:rPr>
          <w:rFonts w:ascii="宋体" w:eastAsia="宋体" w:hint="eastAsia"/>
        </w:rPr>
        <w:t>阅读下面短文，掌握其大意，然后从各小题所给的四个选项中选出最佳选项。</w:t>
      </w:r>
    </w:p>
    <w:p>
      <w:pPr>
        <w:pStyle w:val="BodyText"/>
        <w:spacing w:before="43" w:line="290" w:lineRule="auto"/>
        <w:ind w:right="168" w:firstLine="211"/>
        <w:jc w:val="both"/>
      </w:pPr>
      <w:r>
        <w:t xml:space="preserve">Think about the last time you felt a negative emotion( </w:t>
      </w:r>
      <w:r>
        <w:rPr>
          <w:rFonts w:ascii="宋体" w:eastAsia="宋体" w:hAnsi="宋体" w:hint="eastAsia"/>
        </w:rPr>
        <w:t>负面情绪</w:t>
      </w:r>
      <w:r>
        <w:t>)—like stress, anger, or worry. Was your mind disordered ? Or was it unable to think?</w:t>
      </w:r>
    </w:p>
    <w:p>
      <w:pPr>
        <w:pStyle w:val="BodyText"/>
        <w:spacing w:before="20" w:line="309" w:lineRule="auto"/>
        <w:ind w:right="164" w:firstLine="211"/>
        <w:jc w:val="both"/>
      </w:pPr>
      <w:r>
        <w:t xml:space="preserve">The next time you </w:t>
      </w:r>
      <w:r>
        <w:rPr>
          <w:u w:val="single"/>
        </w:rPr>
        <w:t xml:space="preserve">    36    </w:t>
      </w:r>
      <w:r>
        <w:t xml:space="preserve"> yourself in such a situation, for example, you feel angry or   worry, stop. </w:t>
      </w:r>
      <w:r>
        <w:rPr>
          <w:spacing w:val="-5"/>
        </w:rPr>
        <w:t xml:space="preserve">Yes, </w:t>
      </w:r>
      <w:r>
        <w:t>that’s right, stop.</w:t>
      </w:r>
      <w:r>
        <w:rPr>
          <w:u w:val="single"/>
        </w:rPr>
        <w:t xml:space="preserve">   37  </w:t>
      </w:r>
      <w:r>
        <w:t xml:space="preserve"> you’re doing, stop and sit for one minute. While  you’re</w:t>
      </w:r>
      <w:r>
        <w:rPr>
          <w:spacing w:val="12"/>
        </w:rPr>
        <w:t xml:space="preserve"> </w:t>
      </w:r>
      <w:r>
        <w:t>sitting</w:t>
      </w:r>
      <w:r>
        <w:rPr>
          <w:spacing w:val="12"/>
        </w:rPr>
        <w:t xml:space="preserve"> </w:t>
      </w:r>
      <w:r>
        <w:t>there,</w:t>
      </w:r>
      <w:r>
        <w:rPr>
          <w:spacing w:val="9"/>
        </w:rPr>
        <w:t xml:space="preserve"> </w:t>
      </w:r>
      <w:r>
        <w:t>completely</w:t>
      </w:r>
      <w:r>
        <w:rPr>
          <w:spacing w:val="12"/>
        </w:rPr>
        <w:t xml:space="preserve"> </w:t>
      </w:r>
      <w:r>
        <w:t>set</w:t>
      </w:r>
      <w:r>
        <w:rPr>
          <w:spacing w:val="8"/>
        </w:rPr>
        <w:t xml:space="preserve"> </w:t>
      </w:r>
      <w:r>
        <w:t>yourself</w:t>
      </w:r>
      <w:r>
        <w:rPr>
          <w:spacing w:val="14"/>
        </w:rPr>
        <w:t xml:space="preserve"> </w:t>
      </w:r>
      <w:r>
        <w:t>in</w:t>
      </w:r>
      <w:r>
        <w:rPr>
          <w:spacing w:val="13"/>
        </w:rPr>
        <w:t xml:space="preserve"> </w:t>
      </w:r>
      <w:r>
        <w:t>the</w:t>
      </w:r>
      <w:r>
        <w:rPr>
          <w:spacing w:val="10"/>
        </w:rPr>
        <w:t xml:space="preserve"> </w:t>
      </w:r>
      <w:r>
        <w:t>negative</w:t>
      </w:r>
      <w:r>
        <w:rPr>
          <w:spacing w:val="12"/>
        </w:rPr>
        <w:t xml:space="preserve"> </w:t>
      </w:r>
      <w:r>
        <w:t>emotion.</w:t>
      </w:r>
      <w:r>
        <w:rPr>
          <w:spacing w:val="1"/>
        </w:rPr>
        <w:t xml:space="preserve"> </w:t>
      </w:r>
      <w:r>
        <w:t>Allow</w:t>
      </w:r>
      <w:r>
        <w:rPr>
          <w:spacing w:val="12"/>
        </w:rPr>
        <w:t xml:space="preserve"> </w:t>
      </w:r>
      <w:r>
        <w:t>that</w:t>
      </w:r>
      <w:r>
        <w:rPr>
          <w:spacing w:val="11"/>
        </w:rPr>
        <w:t xml:space="preserve"> </w:t>
      </w:r>
      <w:r>
        <w:t>emotion</w:t>
      </w:r>
      <w:r>
        <w:rPr>
          <w:spacing w:val="10"/>
        </w:rPr>
        <w:t xml:space="preserve"> </w:t>
      </w:r>
      <w:r>
        <w:t>to</w:t>
      </w:r>
      <w:r>
        <w:rPr>
          <w:spacing w:val="12"/>
        </w:rPr>
        <w:t xml:space="preserve"> </w:t>
      </w:r>
      <w:r>
        <w:t>be</w:t>
      </w:r>
    </w:p>
    <w:p>
      <w:pPr>
        <w:spacing w:after="0" w:line="309" w:lineRule="auto"/>
        <w:jc w:val="both"/>
        <w:sectPr>
          <w:pgSz w:w="10320" w:h="14580"/>
          <w:pgMar w:top="1100" w:right="940" w:bottom="1120" w:left="920" w:header="0" w:footer="933" w:gutter="0"/>
          <w:cols w:space="708"/>
        </w:sectPr>
      </w:pPr>
    </w:p>
    <w:p>
      <w:pPr>
        <w:pStyle w:val="BodyText"/>
        <w:tabs>
          <w:tab w:val="left" w:pos="529"/>
          <w:tab w:val="left" w:pos="1053"/>
        </w:tabs>
        <w:spacing w:before="2"/>
      </w:pPr>
      <w:r>
        <w:rPr>
          <w:w w:val="99"/>
          <w:u w:val="thick"/>
        </w:rPr>
        <w:t xml:space="preserve"> </w:t>
      </w:r>
      <w:r>
        <w:rPr>
          <w:u w:val="thick"/>
        </w:rPr>
        <w:tab/>
      </w:r>
      <w:r>
        <w:rPr>
          <w:u w:val="thick"/>
        </w:rPr>
        <w:t>38</w:t>
      </w:r>
      <w:r>
        <w:rPr>
          <w:u w:val="thick"/>
        </w:rPr>
        <w:tab/>
      </w:r>
    </w:p>
    <w:p>
      <w:pPr>
        <w:pStyle w:val="BodyText"/>
        <w:spacing w:before="2"/>
        <w:ind w:left="73"/>
      </w:pPr>
      <w:r>
        <w:br w:type="column"/>
      </w:r>
      <w:r>
        <w:t>you. Allow yourself one minute to truly</w:t>
      </w:r>
    </w:p>
    <w:p>
      <w:pPr>
        <w:pStyle w:val="BodyText"/>
        <w:tabs>
          <w:tab w:val="left" w:pos="390"/>
          <w:tab w:val="left" w:pos="916"/>
        </w:tabs>
        <w:spacing w:before="2"/>
        <w:ind w:left="76"/>
      </w:pPr>
      <w:r>
        <w:br w:type="column"/>
      </w:r>
      <w:r>
        <w:rPr>
          <w:w w:val="99"/>
          <w:u w:val="thick"/>
        </w:rPr>
        <w:t xml:space="preserve"> </w:t>
      </w:r>
      <w:r>
        <w:rPr>
          <w:u w:val="thick"/>
        </w:rPr>
        <w:tab/>
      </w:r>
      <w:r>
        <w:rPr>
          <w:u w:val="thick"/>
        </w:rPr>
        <w:t>39</w:t>
      </w:r>
      <w:r>
        <w:rPr>
          <w:u w:val="thick"/>
        </w:rPr>
        <w:tab/>
      </w:r>
    </w:p>
    <w:p>
      <w:pPr>
        <w:pStyle w:val="BodyText"/>
        <w:spacing w:before="2"/>
        <w:ind w:left="75"/>
      </w:pPr>
      <w:r>
        <w:br w:type="column"/>
      </w:r>
      <w:r>
        <w:t>that emotion. Don’t cheat</w:t>
      </w:r>
    </w:p>
    <w:p>
      <w:pPr>
        <w:spacing w:after="0"/>
        <w:sectPr>
          <w:type w:val="continuous"/>
          <w:pgSz w:w="10320" w:h="14580"/>
          <w:pgMar w:top="1200" w:right="940" w:bottom="1120" w:left="920" w:header="720" w:footer="720" w:gutter="0"/>
          <w:cols w:num="4" w:space="708" w:equalWidth="0">
            <w:col w:w="1055" w:space="40"/>
            <w:col w:w="3786" w:space="39"/>
            <w:col w:w="917" w:space="39"/>
            <w:col w:w="2584"/>
          </w:cols>
        </w:sectPr>
      </w:pPr>
    </w:p>
    <w:p>
      <w:pPr>
        <w:pStyle w:val="BodyText"/>
        <w:tabs>
          <w:tab w:val="left" w:pos="5303"/>
          <w:tab w:val="left" w:pos="5933"/>
        </w:tabs>
        <w:spacing w:before="70"/>
      </w:pPr>
      <w:r>
        <w:t xml:space="preserve">yourself . </w:t>
      </w:r>
      <w:r>
        <w:rPr>
          <w:spacing w:val="-4"/>
        </w:rPr>
        <w:t xml:space="preserve">Take </w:t>
      </w:r>
      <w:r>
        <w:t>the minute—but only one</w:t>
      </w:r>
      <w:r>
        <w:rPr>
          <w:spacing w:val="-11"/>
        </w:rPr>
        <w:t xml:space="preserve"> </w:t>
      </w:r>
      <w:r>
        <w:t>minute—to do</w:t>
      </w:r>
      <w:r>
        <w:rPr>
          <w:u w:val="single"/>
        </w:rPr>
        <w:t xml:space="preserve"> </w:t>
      </w:r>
      <w:r>
        <w:rPr>
          <w:u w:val="single"/>
        </w:rPr>
        <w:tab/>
      </w:r>
      <w:r>
        <w:rPr>
          <w:u w:val="single"/>
        </w:rPr>
        <w:t>40</w:t>
      </w:r>
      <w:r>
        <w:rPr>
          <w:u w:val="single"/>
        </w:rPr>
        <w:tab/>
      </w:r>
      <w:r>
        <w:t>else but feel that</w:t>
      </w:r>
      <w:r>
        <w:rPr>
          <w:spacing w:val="-9"/>
        </w:rPr>
        <w:t xml:space="preserve"> </w:t>
      </w:r>
      <w:r>
        <w:t>emotion.</w:t>
      </w:r>
    </w:p>
    <w:p>
      <w:pPr>
        <w:pStyle w:val="BodyText"/>
        <w:tabs>
          <w:tab w:val="left" w:pos="2643"/>
          <w:tab w:val="left" w:pos="3183"/>
          <w:tab w:val="left" w:pos="3223"/>
          <w:tab w:val="left" w:pos="3797"/>
          <w:tab w:val="left" w:pos="5228"/>
          <w:tab w:val="left" w:pos="5770"/>
          <w:tab w:val="left" w:pos="5832"/>
        </w:tabs>
        <w:spacing w:before="71" w:line="309" w:lineRule="auto"/>
        <w:ind w:right="166"/>
      </w:pPr>
      <w:r>
        <w:t xml:space="preserve">When the minute is over, ask yourself, “Am I willing </w:t>
      </w:r>
      <w:r>
        <w:rPr>
          <w:spacing w:val="12"/>
        </w:rPr>
        <w:t xml:space="preserve"> </w:t>
      </w:r>
      <w:r>
        <w:t xml:space="preserve">to </w:t>
      </w:r>
      <w:r>
        <w:rPr>
          <w:u w:val="single"/>
        </w:rPr>
        <w:t xml:space="preserve">   </w:t>
      </w:r>
      <w:r>
        <w:rPr>
          <w:spacing w:val="2"/>
          <w:u w:val="single"/>
        </w:rPr>
        <w:t xml:space="preserve"> </w:t>
      </w:r>
      <w:r>
        <w:rPr>
          <w:u w:val="single"/>
        </w:rPr>
        <w:t>41</w:t>
      </w:r>
      <w:r>
        <w:rPr>
          <w:u w:val="single"/>
        </w:rPr>
        <w:tab/>
      </w:r>
      <w:r>
        <w:t>this negative emotion as I go through  the  rest  of</w:t>
      </w:r>
      <w:r>
        <w:rPr>
          <w:spacing w:val="-27"/>
        </w:rPr>
        <w:t xml:space="preserve"> </w:t>
      </w:r>
      <w:r>
        <w:t>the</w:t>
      </w:r>
      <w:r>
        <w:rPr>
          <w:spacing w:val="35"/>
        </w:rPr>
        <w:t xml:space="preserve"> </w:t>
      </w:r>
      <w:r>
        <w:t>day?”</w:t>
      </w:r>
      <w:r>
        <w:rPr>
          <w:u w:val="single"/>
        </w:rPr>
        <w:t xml:space="preserve"> </w:t>
      </w:r>
      <w:r>
        <w:rPr>
          <w:u w:val="single"/>
        </w:rPr>
        <w:tab/>
      </w:r>
      <w:r>
        <w:rPr>
          <w:u w:val="single"/>
        </w:rPr>
        <w:t>42</w:t>
      </w:r>
      <w:r>
        <w:rPr>
          <w:u w:val="single"/>
        </w:rPr>
        <w:tab/>
      </w:r>
      <w:r>
        <w:t>you’ve allowed  yourself to be in the emotion and really feel it, you</w:t>
      </w:r>
      <w:r>
        <w:rPr>
          <w:spacing w:val="-5"/>
        </w:rPr>
        <w:t xml:space="preserve"> </w:t>
      </w:r>
      <w:r>
        <w:t>will be</w:t>
      </w:r>
      <w:r>
        <w:rPr>
          <w:u w:val="single"/>
        </w:rPr>
        <w:t xml:space="preserve"> </w:t>
      </w:r>
      <w:r>
        <w:rPr>
          <w:u w:val="single"/>
        </w:rPr>
        <w:tab/>
      </w:r>
      <w:r>
        <w:rPr>
          <w:u w:val="single"/>
        </w:rPr>
        <w:t>43</w:t>
      </w:r>
      <w:r>
        <w:rPr>
          <w:u w:val="single"/>
        </w:rPr>
        <w:tab/>
      </w:r>
      <w:r>
        <w:rPr>
          <w:u w:val="single"/>
        </w:rPr>
        <w:tab/>
      </w:r>
      <w:r>
        <w:t xml:space="preserve">to find that the emotion was not so terrible as you thought. If you feel you  need to  carry the emotion  for </w:t>
      </w:r>
      <w:r>
        <w:rPr>
          <w:spacing w:val="47"/>
        </w:rPr>
        <w:t xml:space="preserve"> </w:t>
      </w:r>
      <w:r>
        <w:t>a</w:t>
      </w:r>
      <w:r>
        <w:rPr>
          <w:spacing w:val="26"/>
        </w:rPr>
        <w:t xml:space="preserve"> </w:t>
      </w:r>
      <w:r>
        <w:t>little</w:t>
      </w:r>
      <w:r>
        <w:rPr>
          <w:u w:val="single"/>
        </w:rPr>
        <w:t xml:space="preserve"> </w:t>
      </w:r>
      <w:r>
        <w:rPr>
          <w:u w:val="single"/>
        </w:rPr>
        <w:tab/>
      </w:r>
      <w:r>
        <w:rPr>
          <w:u w:val="single"/>
        </w:rPr>
        <w:t>44</w:t>
      </w:r>
      <w:r>
        <w:rPr>
          <w:u w:val="single"/>
        </w:rPr>
        <w:tab/>
      </w:r>
      <w:r>
        <w:rPr>
          <w:u w:val="single"/>
        </w:rPr>
        <w:tab/>
      </w:r>
      <w:r>
        <w:t>, that is OK. Allow</w:t>
      </w:r>
      <w:r>
        <w:rPr>
          <w:spacing w:val="6"/>
        </w:rPr>
        <w:t xml:space="preserve"> </w:t>
      </w:r>
      <w:r>
        <w:t>yourself</w:t>
      </w:r>
    </w:p>
    <w:p>
      <w:pPr>
        <w:spacing w:after="0" w:line="309" w:lineRule="auto"/>
        <w:sectPr>
          <w:type w:val="continuous"/>
          <w:pgSz w:w="10320" w:h="14580"/>
          <w:pgMar w:top="1200" w:right="940" w:bottom="1120" w:left="920" w:header="720" w:footer="720" w:gutter="0"/>
          <w:cols w:space="708"/>
        </w:sectPr>
      </w:pPr>
    </w:p>
    <w:p>
      <w:pPr>
        <w:pStyle w:val="BodyText"/>
        <w:spacing w:before="76"/>
      </w:pPr>
      <w:r>
        <w:t>another minute to feel it. When you feel you’ve had enough of the emotion, ask yourself if</w:t>
      </w:r>
    </w:p>
    <w:p>
      <w:pPr>
        <w:spacing w:after="0"/>
        <w:sectPr>
          <w:pgSz w:w="10320" w:h="14580"/>
          <w:pgMar w:top="1080" w:right="940" w:bottom="1180" w:left="920" w:header="0" w:footer="933" w:gutter="0"/>
          <w:cols w:space="708"/>
        </w:sectPr>
      </w:pPr>
    </w:p>
    <w:p>
      <w:pPr>
        <w:pStyle w:val="BodyText"/>
        <w:spacing w:before="70" w:line="309" w:lineRule="auto"/>
      </w:pPr>
      <w:r>
        <w:t>you’re willing to carry it. If not, take a surprised at how quickly it’s gone!</w:t>
      </w:r>
    </w:p>
    <w:p>
      <w:pPr>
        <w:pStyle w:val="BodyText"/>
        <w:tabs>
          <w:tab w:val="left" w:pos="450"/>
          <w:tab w:val="left" w:pos="975"/>
        </w:tabs>
        <w:spacing w:before="70"/>
        <w:ind w:left="100"/>
      </w:pPr>
      <w:r>
        <w:br w:type="column"/>
      </w:r>
      <w:r>
        <w:rPr>
          <w:w w:val="99"/>
          <w:u w:val="single"/>
        </w:rPr>
        <w:t xml:space="preserve"> </w:t>
      </w:r>
      <w:r>
        <w:rPr>
          <w:u w:val="single"/>
        </w:rPr>
        <w:tab/>
      </w:r>
      <w:r>
        <w:rPr>
          <w:u w:val="single"/>
        </w:rPr>
        <w:t>45</w:t>
      </w:r>
      <w:r>
        <w:rPr>
          <w:u w:val="single"/>
        </w:rPr>
        <w:tab/>
      </w:r>
      <w:r>
        <w:t>breath.</w:t>
      </w:r>
      <w:r>
        <w:rPr>
          <w:spacing w:val="20"/>
        </w:rPr>
        <w:t xml:space="preserve"> </w:t>
      </w:r>
      <w:r>
        <w:t>As</w:t>
      </w:r>
      <w:r>
        <w:rPr>
          <w:spacing w:val="36"/>
        </w:rPr>
        <w:t xml:space="preserve"> </w:t>
      </w:r>
      <w:r>
        <w:t>you</w:t>
      </w:r>
      <w:r>
        <w:rPr>
          <w:spacing w:val="33"/>
        </w:rPr>
        <w:t xml:space="preserve"> </w:t>
      </w:r>
      <w:r>
        <w:t>breathe</w:t>
      </w:r>
      <w:r>
        <w:rPr>
          <w:spacing w:val="33"/>
        </w:rPr>
        <w:t xml:space="preserve"> </w:t>
      </w:r>
      <w:r>
        <w:t>it</w:t>
      </w:r>
      <w:r>
        <w:rPr>
          <w:spacing w:val="32"/>
        </w:rPr>
        <w:t xml:space="preserve"> </w:t>
      </w:r>
      <w:r>
        <w:t>out,</w:t>
      </w:r>
      <w:r>
        <w:rPr>
          <w:spacing w:val="32"/>
        </w:rPr>
        <w:t xml:space="preserve"> </w:t>
      </w:r>
      <w:r>
        <w:t>you’ll</w:t>
      </w:r>
      <w:r>
        <w:rPr>
          <w:spacing w:val="31"/>
        </w:rPr>
        <w:t xml:space="preserve"> </w:t>
      </w:r>
      <w:r>
        <w:t>be</w:t>
      </w:r>
    </w:p>
    <w:p>
      <w:pPr>
        <w:spacing w:after="0"/>
        <w:sectPr>
          <w:type w:val="continuous"/>
          <w:pgSz w:w="10320" w:h="14580"/>
          <w:pgMar w:top="1200" w:right="940" w:bottom="1120" w:left="920" w:header="720" w:footer="720" w:gutter="0"/>
          <w:cols w:num="2" w:space="708" w:equalWidth="0">
            <w:col w:w="3716" w:space="40"/>
            <w:col w:w="4704"/>
          </w:cols>
        </w:sectPr>
      </w:pPr>
    </w:p>
    <w:p>
      <w:pPr>
        <w:pStyle w:val="BodyText"/>
        <w:spacing w:before="1" w:after="11" w:line="309" w:lineRule="auto"/>
        <w:ind w:right="166" w:firstLine="211"/>
      </w:pPr>
      <w:r>
        <w:t>Try it! Next time you’re in the middle of a negative emotion, allow yourself to feel the emotion and see what happens.</w:t>
      </w:r>
    </w:p>
    <w:tbl>
      <w:tblPr>
        <w:tblStyle w:val="TableNormal"/>
        <w:tblW w:w="7120"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34"/>
        <w:gridCol w:w="1422"/>
        <w:gridCol w:w="1793"/>
        <w:gridCol w:w="1668"/>
        <w:gridCol w:w="1903"/>
      </w:tblGrid>
      <w:tr>
        <w:tblPrEx>
          <w:tblW w:w="7120"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271"/>
        </w:trPr>
        <w:tc>
          <w:tcPr>
            <w:tcW w:w="334" w:type="dxa"/>
          </w:tcPr>
          <w:p>
            <w:pPr>
              <w:pStyle w:val="TableParagraph"/>
              <w:spacing w:before="0" w:line="232" w:lineRule="exact"/>
              <w:rPr>
                <w:sz w:val="21"/>
              </w:rPr>
            </w:pPr>
            <w:r>
              <w:rPr>
                <w:sz w:val="21"/>
              </w:rPr>
              <w:t>36.</w:t>
            </w:r>
          </w:p>
        </w:tc>
        <w:tc>
          <w:tcPr>
            <w:tcW w:w="1422" w:type="dxa"/>
          </w:tcPr>
          <w:p>
            <w:pPr>
              <w:pStyle w:val="TableParagraph"/>
              <w:spacing w:before="0" w:line="232" w:lineRule="exact"/>
              <w:ind w:left="20"/>
              <w:rPr>
                <w:sz w:val="21"/>
              </w:rPr>
            </w:pPr>
            <w:r>
              <w:rPr>
                <w:sz w:val="21"/>
              </w:rPr>
              <w:t>A. force</w:t>
            </w:r>
          </w:p>
        </w:tc>
        <w:tc>
          <w:tcPr>
            <w:tcW w:w="1793" w:type="dxa"/>
          </w:tcPr>
          <w:p>
            <w:pPr>
              <w:pStyle w:val="TableParagraph"/>
              <w:spacing w:before="0" w:line="232" w:lineRule="exact"/>
              <w:ind w:left="393"/>
              <w:rPr>
                <w:sz w:val="21"/>
              </w:rPr>
            </w:pPr>
            <w:r>
              <w:rPr>
                <w:sz w:val="21"/>
              </w:rPr>
              <w:t>B. help</w:t>
            </w:r>
          </w:p>
        </w:tc>
        <w:tc>
          <w:tcPr>
            <w:tcW w:w="1668" w:type="dxa"/>
          </w:tcPr>
          <w:p>
            <w:pPr>
              <w:pStyle w:val="TableParagraph"/>
              <w:spacing w:before="0" w:line="232" w:lineRule="exact"/>
              <w:ind w:left="280"/>
              <w:rPr>
                <w:sz w:val="21"/>
              </w:rPr>
            </w:pPr>
            <w:r>
              <w:rPr>
                <w:sz w:val="21"/>
              </w:rPr>
              <w:t>C. find</w:t>
            </w:r>
          </w:p>
        </w:tc>
        <w:tc>
          <w:tcPr>
            <w:tcW w:w="1903" w:type="dxa"/>
          </w:tcPr>
          <w:p>
            <w:pPr>
              <w:pStyle w:val="TableParagraph"/>
              <w:spacing w:before="0" w:line="232" w:lineRule="exact"/>
              <w:ind w:left="292"/>
              <w:rPr>
                <w:sz w:val="21"/>
              </w:rPr>
            </w:pPr>
            <w:r>
              <w:rPr>
                <w:sz w:val="21"/>
              </w:rPr>
              <w:t>D. ask</w:t>
            </w:r>
          </w:p>
        </w:tc>
      </w:tr>
      <w:tr>
        <w:tblPrEx>
          <w:tblW w:w="7120" w:type="dxa"/>
          <w:tblInd w:w="170" w:type="dxa"/>
          <w:tblLayout w:type="fixed"/>
          <w:tblCellMar>
            <w:top w:w="0" w:type="dxa"/>
            <w:left w:w="0" w:type="dxa"/>
            <w:bottom w:w="0" w:type="dxa"/>
            <w:right w:w="0" w:type="dxa"/>
          </w:tblCellMar>
        </w:tblPrEx>
        <w:trPr>
          <w:trHeight w:val="312"/>
        </w:trPr>
        <w:tc>
          <w:tcPr>
            <w:tcW w:w="334" w:type="dxa"/>
          </w:tcPr>
          <w:p>
            <w:pPr>
              <w:pStyle w:val="TableParagraph"/>
              <w:rPr>
                <w:sz w:val="21"/>
              </w:rPr>
            </w:pPr>
            <w:r>
              <w:rPr>
                <w:sz w:val="21"/>
              </w:rPr>
              <w:t>37.</w:t>
            </w:r>
          </w:p>
        </w:tc>
        <w:tc>
          <w:tcPr>
            <w:tcW w:w="1422" w:type="dxa"/>
          </w:tcPr>
          <w:p>
            <w:pPr>
              <w:pStyle w:val="TableParagraph"/>
              <w:ind w:left="20"/>
              <w:rPr>
                <w:sz w:val="21"/>
              </w:rPr>
            </w:pPr>
            <w:r>
              <w:rPr>
                <w:sz w:val="21"/>
              </w:rPr>
              <w:t>A. Whoever</w:t>
            </w:r>
          </w:p>
        </w:tc>
        <w:tc>
          <w:tcPr>
            <w:tcW w:w="1793" w:type="dxa"/>
          </w:tcPr>
          <w:p>
            <w:pPr>
              <w:pStyle w:val="TableParagraph"/>
              <w:ind w:left="393"/>
              <w:rPr>
                <w:sz w:val="21"/>
              </w:rPr>
            </w:pPr>
            <w:r>
              <w:rPr>
                <w:sz w:val="21"/>
              </w:rPr>
              <w:t>B. Wherever</w:t>
            </w:r>
          </w:p>
        </w:tc>
        <w:tc>
          <w:tcPr>
            <w:tcW w:w="1668" w:type="dxa"/>
          </w:tcPr>
          <w:p>
            <w:pPr>
              <w:pStyle w:val="TableParagraph"/>
              <w:ind w:left="280"/>
              <w:rPr>
                <w:sz w:val="21"/>
              </w:rPr>
            </w:pPr>
            <w:r>
              <w:rPr>
                <w:sz w:val="21"/>
              </w:rPr>
              <w:t>C. Whatever</w:t>
            </w:r>
          </w:p>
        </w:tc>
        <w:tc>
          <w:tcPr>
            <w:tcW w:w="1903" w:type="dxa"/>
          </w:tcPr>
          <w:p>
            <w:pPr>
              <w:pStyle w:val="TableParagraph"/>
              <w:ind w:left="292"/>
              <w:rPr>
                <w:sz w:val="21"/>
              </w:rPr>
            </w:pPr>
            <w:r>
              <w:rPr>
                <w:sz w:val="21"/>
              </w:rPr>
              <w:t>D. However</w:t>
            </w:r>
          </w:p>
        </w:tc>
      </w:tr>
      <w:tr>
        <w:tblPrEx>
          <w:tblW w:w="7120" w:type="dxa"/>
          <w:tblInd w:w="170" w:type="dxa"/>
          <w:tblLayout w:type="fixed"/>
          <w:tblCellMar>
            <w:top w:w="0" w:type="dxa"/>
            <w:left w:w="0" w:type="dxa"/>
            <w:bottom w:w="0" w:type="dxa"/>
            <w:right w:w="0" w:type="dxa"/>
          </w:tblCellMar>
        </w:tblPrEx>
        <w:trPr>
          <w:trHeight w:val="311"/>
        </w:trPr>
        <w:tc>
          <w:tcPr>
            <w:tcW w:w="334" w:type="dxa"/>
          </w:tcPr>
          <w:p>
            <w:pPr>
              <w:pStyle w:val="TableParagraph"/>
              <w:rPr>
                <w:sz w:val="21"/>
              </w:rPr>
            </w:pPr>
            <w:r>
              <w:rPr>
                <w:sz w:val="21"/>
              </w:rPr>
              <w:t>38.</w:t>
            </w:r>
          </w:p>
        </w:tc>
        <w:tc>
          <w:tcPr>
            <w:tcW w:w="1422" w:type="dxa"/>
          </w:tcPr>
          <w:p>
            <w:pPr>
              <w:pStyle w:val="TableParagraph"/>
              <w:ind w:left="20"/>
              <w:rPr>
                <w:sz w:val="21"/>
              </w:rPr>
            </w:pPr>
            <w:r>
              <w:rPr>
                <w:sz w:val="21"/>
              </w:rPr>
              <w:t>A. behind</w:t>
            </w:r>
          </w:p>
        </w:tc>
        <w:tc>
          <w:tcPr>
            <w:tcW w:w="1793" w:type="dxa"/>
          </w:tcPr>
          <w:p>
            <w:pPr>
              <w:pStyle w:val="TableParagraph"/>
              <w:ind w:left="393"/>
              <w:rPr>
                <w:sz w:val="21"/>
              </w:rPr>
            </w:pPr>
            <w:r>
              <w:rPr>
                <w:sz w:val="21"/>
              </w:rPr>
              <w:t>B. under</w:t>
            </w:r>
          </w:p>
        </w:tc>
        <w:tc>
          <w:tcPr>
            <w:tcW w:w="1668" w:type="dxa"/>
          </w:tcPr>
          <w:p>
            <w:pPr>
              <w:pStyle w:val="TableParagraph"/>
              <w:ind w:left="280"/>
              <w:rPr>
                <w:sz w:val="21"/>
              </w:rPr>
            </w:pPr>
            <w:r>
              <w:rPr>
                <w:sz w:val="21"/>
              </w:rPr>
              <w:t>C. above</w:t>
            </w:r>
          </w:p>
        </w:tc>
        <w:tc>
          <w:tcPr>
            <w:tcW w:w="1903" w:type="dxa"/>
          </w:tcPr>
          <w:p>
            <w:pPr>
              <w:pStyle w:val="TableParagraph"/>
              <w:ind w:left="292"/>
              <w:rPr>
                <w:sz w:val="21"/>
              </w:rPr>
            </w:pPr>
            <w:r>
              <w:rPr>
                <w:sz w:val="21"/>
              </w:rPr>
              <w:t>D. around</w:t>
            </w:r>
          </w:p>
        </w:tc>
      </w:tr>
      <w:tr>
        <w:tblPrEx>
          <w:tblW w:w="7120" w:type="dxa"/>
          <w:tblInd w:w="170" w:type="dxa"/>
          <w:tblLayout w:type="fixed"/>
          <w:tblCellMar>
            <w:top w:w="0" w:type="dxa"/>
            <w:left w:w="0" w:type="dxa"/>
            <w:bottom w:w="0" w:type="dxa"/>
            <w:right w:w="0" w:type="dxa"/>
          </w:tblCellMar>
        </w:tblPrEx>
        <w:trPr>
          <w:trHeight w:val="312"/>
        </w:trPr>
        <w:tc>
          <w:tcPr>
            <w:tcW w:w="334" w:type="dxa"/>
          </w:tcPr>
          <w:p>
            <w:pPr>
              <w:pStyle w:val="TableParagraph"/>
              <w:rPr>
                <w:sz w:val="21"/>
              </w:rPr>
            </w:pPr>
            <w:r>
              <w:rPr>
                <w:sz w:val="21"/>
              </w:rPr>
              <w:t>39.</w:t>
            </w:r>
          </w:p>
        </w:tc>
        <w:tc>
          <w:tcPr>
            <w:tcW w:w="1422" w:type="dxa"/>
          </w:tcPr>
          <w:p>
            <w:pPr>
              <w:pStyle w:val="TableParagraph"/>
              <w:ind w:left="20"/>
              <w:rPr>
                <w:sz w:val="21"/>
              </w:rPr>
            </w:pPr>
            <w:r>
              <w:rPr>
                <w:sz w:val="21"/>
              </w:rPr>
              <w:t>A. see</w:t>
            </w:r>
          </w:p>
        </w:tc>
        <w:tc>
          <w:tcPr>
            <w:tcW w:w="1793" w:type="dxa"/>
          </w:tcPr>
          <w:p>
            <w:pPr>
              <w:pStyle w:val="TableParagraph"/>
              <w:ind w:left="381"/>
              <w:rPr>
                <w:sz w:val="21"/>
              </w:rPr>
            </w:pPr>
            <w:r>
              <w:rPr>
                <w:sz w:val="21"/>
              </w:rPr>
              <w:t>B. hear</w:t>
            </w:r>
          </w:p>
        </w:tc>
        <w:tc>
          <w:tcPr>
            <w:tcW w:w="1668" w:type="dxa"/>
          </w:tcPr>
          <w:p>
            <w:pPr>
              <w:pStyle w:val="TableParagraph"/>
              <w:ind w:left="280"/>
              <w:rPr>
                <w:sz w:val="21"/>
              </w:rPr>
            </w:pPr>
            <w:r>
              <w:rPr>
                <w:sz w:val="21"/>
              </w:rPr>
              <w:t>C. taste</w:t>
            </w:r>
          </w:p>
        </w:tc>
        <w:tc>
          <w:tcPr>
            <w:tcW w:w="1903" w:type="dxa"/>
          </w:tcPr>
          <w:p>
            <w:pPr>
              <w:pStyle w:val="TableParagraph"/>
              <w:ind w:left="292"/>
              <w:rPr>
                <w:sz w:val="21"/>
              </w:rPr>
            </w:pPr>
            <w:r>
              <w:rPr>
                <w:sz w:val="21"/>
              </w:rPr>
              <w:t>D. feel</w:t>
            </w:r>
          </w:p>
        </w:tc>
      </w:tr>
      <w:tr>
        <w:tblPrEx>
          <w:tblW w:w="7120" w:type="dxa"/>
          <w:tblInd w:w="170" w:type="dxa"/>
          <w:tblLayout w:type="fixed"/>
          <w:tblCellMar>
            <w:top w:w="0" w:type="dxa"/>
            <w:left w:w="0" w:type="dxa"/>
            <w:bottom w:w="0" w:type="dxa"/>
            <w:right w:w="0" w:type="dxa"/>
          </w:tblCellMar>
        </w:tblPrEx>
        <w:trPr>
          <w:trHeight w:val="311"/>
        </w:trPr>
        <w:tc>
          <w:tcPr>
            <w:tcW w:w="334" w:type="dxa"/>
          </w:tcPr>
          <w:p>
            <w:pPr>
              <w:pStyle w:val="TableParagraph"/>
              <w:rPr>
                <w:sz w:val="21"/>
              </w:rPr>
            </w:pPr>
            <w:r>
              <w:rPr>
                <w:sz w:val="21"/>
              </w:rPr>
              <w:t>40.</w:t>
            </w:r>
          </w:p>
        </w:tc>
        <w:tc>
          <w:tcPr>
            <w:tcW w:w="1422" w:type="dxa"/>
          </w:tcPr>
          <w:p>
            <w:pPr>
              <w:pStyle w:val="TableParagraph"/>
              <w:ind w:left="0" w:right="385"/>
              <w:jc w:val="right"/>
              <w:rPr>
                <w:sz w:val="21"/>
              </w:rPr>
            </w:pPr>
            <w:r>
              <w:rPr>
                <w:sz w:val="21"/>
              </w:rPr>
              <w:t>A. nothing</w:t>
            </w:r>
          </w:p>
        </w:tc>
        <w:tc>
          <w:tcPr>
            <w:tcW w:w="1793" w:type="dxa"/>
          </w:tcPr>
          <w:p>
            <w:pPr>
              <w:pStyle w:val="TableParagraph"/>
              <w:ind w:left="393"/>
              <w:rPr>
                <w:sz w:val="21"/>
              </w:rPr>
            </w:pPr>
            <w:r>
              <w:rPr>
                <w:sz w:val="21"/>
              </w:rPr>
              <w:t>B. something</w:t>
            </w:r>
          </w:p>
        </w:tc>
        <w:tc>
          <w:tcPr>
            <w:tcW w:w="1668" w:type="dxa"/>
          </w:tcPr>
          <w:p>
            <w:pPr>
              <w:pStyle w:val="TableParagraph"/>
              <w:ind w:left="280"/>
              <w:rPr>
                <w:sz w:val="21"/>
              </w:rPr>
            </w:pPr>
            <w:r>
              <w:rPr>
                <w:sz w:val="21"/>
              </w:rPr>
              <w:t>C. anything</w:t>
            </w:r>
          </w:p>
        </w:tc>
        <w:tc>
          <w:tcPr>
            <w:tcW w:w="1903" w:type="dxa"/>
          </w:tcPr>
          <w:p>
            <w:pPr>
              <w:pStyle w:val="TableParagraph"/>
              <w:ind w:left="292"/>
              <w:rPr>
                <w:sz w:val="21"/>
              </w:rPr>
            </w:pPr>
            <w:r>
              <w:rPr>
                <w:sz w:val="21"/>
              </w:rPr>
              <w:t>D. everything</w:t>
            </w:r>
          </w:p>
        </w:tc>
      </w:tr>
      <w:tr>
        <w:tblPrEx>
          <w:tblW w:w="7120" w:type="dxa"/>
          <w:tblInd w:w="170" w:type="dxa"/>
          <w:tblLayout w:type="fixed"/>
          <w:tblCellMar>
            <w:top w:w="0" w:type="dxa"/>
            <w:left w:w="0" w:type="dxa"/>
            <w:bottom w:w="0" w:type="dxa"/>
            <w:right w:w="0" w:type="dxa"/>
          </w:tblCellMar>
        </w:tblPrEx>
        <w:trPr>
          <w:trHeight w:val="312"/>
        </w:trPr>
        <w:tc>
          <w:tcPr>
            <w:tcW w:w="334" w:type="dxa"/>
          </w:tcPr>
          <w:p>
            <w:pPr>
              <w:pStyle w:val="TableParagraph"/>
              <w:rPr>
                <w:sz w:val="21"/>
              </w:rPr>
            </w:pPr>
            <w:r>
              <w:rPr>
                <w:sz w:val="21"/>
              </w:rPr>
              <w:t>41.</w:t>
            </w:r>
          </w:p>
        </w:tc>
        <w:tc>
          <w:tcPr>
            <w:tcW w:w="1422" w:type="dxa"/>
          </w:tcPr>
          <w:p>
            <w:pPr>
              <w:pStyle w:val="TableParagraph"/>
              <w:ind w:left="0" w:right="389"/>
              <w:jc w:val="right"/>
              <w:rPr>
                <w:sz w:val="21"/>
              </w:rPr>
            </w:pPr>
            <w:r>
              <w:rPr>
                <w:sz w:val="21"/>
              </w:rPr>
              <w:t>A. look up</w:t>
            </w:r>
          </w:p>
        </w:tc>
        <w:tc>
          <w:tcPr>
            <w:tcW w:w="1793" w:type="dxa"/>
          </w:tcPr>
          <w:p>
            <w:pPr>
              <w:pStyle w:val="TableParagraph"/>
              <w:ind w:left="393"/>
              <w:rPr>
                <w:sz w:val="21"/>
              </w:rPr>
            </w:pPr>
            <w:r>
              <w:rPr>
                <w:sz w:val="21"/>
              </w:rPr>
              <w:t>B. give up</w:t>
            </w:r>
          </w:p>
        </w:tc>
        <w:tc>
          <w:tcPr>
            <w:tcW w:w="1668" w:type="dxa"/>
          </w:tcPr>
          <w:p>
            <w:pPr>
              <w:pStyle w:val="TableParagraph"/>
              <w:ind w:left="280"/>
              <w:rPr>
                <w:sz w:val="21"/>
              </w:rPr>
            </w:pPr>
            <w:r>
              <w:rPr>
                <w:sz w:val="21"/>
              </w:rPr>
              <w:t>C. hold on to</w:t>
            </w:r>
          </w:p>
        </w:tc>
        <w:tc>
          <w:tcPr>
            <w:tcW w:w="1903" w:type="dxa"/>
          </w:tcPr>
          <w:p>
            <w:pPr>
              <w:pStyle w:val="TableParagraph"/>
              <w:ind w:left="292"/>
              <w:rPr>
                <w:sz w:val="21"/>
              </w:rPr>
            </w:pPr>
            <w:r>
              <w:rPr>
                <w:sz w:val="21"/>
              </w:rPr>
              <w:t>D. look forward to</w:t>
            </w:r>
          </w:p>
        </w:tc>
      </w:tr>
      <w:tr>
        <w:tblPrEx>
          <w:tblW w:w="7120" w:type="dxa"/>
          <w:tblInd w:w="170" w:type="dxa"/>
          <w:tblLayout w:type="fixed"/>
          <w:tblCellMar>
            <w:top w:w="0" w:type="dxa"/>
            <w:left w:w="0" w:type="dxa"/>
            <w:bottom w:w="0" w:type="dxa"/>
            <w:right w:w="0" w:type="dxa"/>
          </w:tblCellMar>
        </w:tblPrEx>
        <w:trPr>
          <w:trHeight w:val="311"/>
        </w:trPr>
        <w:tc>
          <w:tcPr>
            <w:tcW w:w="334" w:type="dxa"/>
          </w:tcPr>
          <w:p>
            <w:pPr>
              <w:pStyle w:val="TableParagraph"/>
              <w:rPr>
                <w:sz w:val="21"/>
              </w:rPr>
            </w:pPr>
            <w:r>
              <w:rPr>
                <w:sz w:val="21"/>
              </w:rPr>
              <w:t>42.</w:t>
            </w:r>
          </w:p>
        </w:tc>
        <w:tc>
          <w:tcPr>
            <w:tcW w:w="1422" w:type="dxa"/>
          </w:tcPr>
          <w:p>
            <w:pPr>
              <w:pStyle w:val="TableParagraph"/>
              <w:ind w:left="135"/>
              <w:rPr>
                <w:sz w:val="21"/>
              </w:rPr>
            </w:pPr>
            <w:r>
              <w:rPr>
                <w:sz w:val="21"/>
              </w:rPr>
              <w:t>A. But</w:t>
            </w:r>
          </w:p>
        </w:tc>
        <w:tc>
          <w:tcPr>
            <w:tcW w:w="1793" w:type="dxa"/>
          </w:tcPr>
          <w:p>
            <w:pPr>
              <w:pStyle w:val="TableParagraph"/>
              <w:ind w:left="393"/>
              <w:rPr>
                <w:sz w:val="21"/>
              </w:rPr>
            </w:pPr>
            <w:r>
              <w:rPr>
                <w:sz w:val="21"/>
              </w:rPr>
              <w:t>B. So</w:t>
            </w:r>
          </w:p>
        </w:tc>
        <w:tc>
          <w:tcPr>
            <w:tcW w:w="1668" w:type="dxa"/>
          </w:tcPr>
          <w:p>
            <w:pPr>
              <w:pStyle w:val="TableParagraph"/>
              <w:ind w:left="280"/>
              <w:rPr>
                <w:sz w:val="21"/>
              </w:rPr>
            </w:pPr>
            <w:r>
              <w:rPr>
                <w:sz w:val="21"/>
              </w:rPr>
              <w:t>C. Once</w:t>
            </w:r>
          </w:p>
        </w:tc>
        <w:tc>
          <w:tcPr>
            <w:tcW w:w="1903" w:type="dxa"/>
          </w:tcPr>
          <w:p>
            <w:pPr>
              <w:pStyle w:val="TableParagraph"/>
              <w:ind w:left="292"/>
              <w:rPr>
                <w:sz w:val="21"/>
              </w:rPr>
            </w:pPr>
            <w:r>
              <w:rPr>
                <w:sz w:val="21"/>
              </w:rPr>
              <w:t>D. Though</w:t>
            </w:r>
          </w:p>
        </w:tc>
      </w:tr>
      <w:tr>
        <w:tblPrEx>
          <w:tblW w:w="7120" w:type="dxa"/>
          <w:tblInd w:w="170" w:type="dxa"/>
          <w:tblLayout w:type="fixed"/>
          <w:tblCellMar>
            <w:top w:w="0" w:type="dxa"/>
            <w:left w:w="0" w:type="dxa"/>
            <w:bottom w:w="0" w:type="dxa"/>
            <w:right w:w="0" w:type="dxa"/>
          </w:tblCellMar>
        </w:tblPrEx>
        <w:trPr>
          <w:trHeight w:val="312"/>
        </w:trPr>
        <w:tc>
          <w:tcPr>
            <w:tcW w:w="334" w:type="dxa"/>
          </w:tcPr>
          <w:p>
            <w:pPr>
              <w:pStyle w:val="TableParagraph"/>
              <w:rPr>
                <w:sz w:val="21"/>
              </w:rPr>
            </w:pPr>
            <w:r>
              <w:rPr>
                <w:sz w:val="21"/>
              </w:rPr>
              <w:t>43.</w:t>
            </w:r>
          </w:p>
        </w:tc>
        <w:tc>
          <w:tcPr>
            <w:tcW w:w="1422" w:type="dxa"/>
          </w:tcPr>
          <w:p>
            <w:pPr>
              <w:pStyle w:val="TableParagraph"/>
              <w:ind w:left="135"/>
              <w:rPr>
                <w:sz w:val="21"/>
              </w:rPr>
            </w:pPr>
            <w:r>
              <w:rPr>
                <w:sz w:val="21"/>
              </w:rPr>
              <w:t>A. sorry</w:t>
            </w:r>
          </w:p>
        </w:tc>
        <w:tc>
          <w:tcPr>
            <w:tcW w:w="1793" w:type="dxa"/>
          </w:tcPr>
          <w:p>
            <w:pPr>
              <w:pStyle w:val="TableParagraph"/>
              <w:ind w:left="393"/>
              <w:rPr>
                <w:sz w:val="21"/>
              </w:rPr>
            </w:pPr>
            <w:r>
              <w:rPr>
                <w:sz w:val="21"/>
              </w:rPr>
              <w:t>B. amazed</w:t>
            </w:r>
          </w:p>
        </w:tc>
        <w:tc>
          <w:tcPr>
            <w:tcW w:w="1668" w:type="dxa"/>
          </w:tcPr>
          <w:p>
            <w:pPr>
              <w:pStyle w:val="TableParagraph"/>
              <w:ind w:left="280"/>
              <w:rPr>
                <w:sz w:val="21"/>
              </w:rPr>
            </w:pPr>
            <w:r>
              <w:rPr>
                <w:sz w:val="21"/>
              </w:rPr>
              <w:t>C. sad</w:t>
            </w:r>
          </w:p>
        </w:tc>
        <w:tc>
          <w:tcPr>
            <w:tcW w:w="1903" w:type="dxa"/>
          </w:tcPr>
          <w:p>
            <w:pPr>
              <w:pStyle w:val="TableParagraph"/>
              <w:ind w:left="292"/>
              <w:rPr>
                <w:sz w:val="21"/>
              </w:rPr>
            </w:pPr>
            <w:r>
              <w:rPr>
                <w:sz w:val="21"/>
              </w:rPr>
              <w:t>D. crazy</w:t>
            </w:r>
          </w:p>
        </w:tc>
      </w:tr>
      <w:tr>
        <w:tblPrEx>
          <w:tblW w:w="7120" w:type="dxa"/>
          <w:tblInd w:w="170" w:type="dxa"/>
          <w:tblLayout w:type="fixed"/>
          <w:tblCellMar>
            <w:top w:w="0" w:type="dxa"/>
            <w:left w:w="0" w:type="dxa"/>
            <w:bottom w:w="0" w:type="dxa"/>
            <w:right w:w="0" w:type="dxa"/>
          </w:tblCellMar>
        </w:tblPrEx>
        <w:trPr>
          <w:trHeight w:val="311"/>
        </w:trPr>
        <w:tc>
          <w:tcPr>
            <w:tcW w:w="334" w:type="dxa"/>
          </w:tcPr>
          <w:p>
            <w:pPr>
              <w:pStyle w:val="TableParagraph"/>
              <w:rPr>
                <w:sz w:val="21"/>
              </w:rPr>
            </w:pPr>
            <w:r>
              <w:rPr>
                <w:sz w:val="21"/>
              </w:rPr>
              <w:t>44.</w:t>
            </w:r>
          </w:p>
        </w:tc>
        <w:tc>
          <w:tcPr>
            <w:tcW w:w="1422" w:type="dxa"/>
          </w:tcPr>
          <w:p>
            <w:pPr>
              <w:pStyle w:val="TableParagraph"/>
              <w:ind w:left="135"/>
              <w:rPr>
                <w:sz w:val="21"/>
              </w:rPr>
            </w:pPr>
            <w:r>
              <w:rPr>
                <w:sz w:val="21"/>
              </w:rPr>
              <w:t>A. faster</w:t>
            </w:r>
          </w:p>
        </w:tc>
        <w:tc>
          <w:tcPr>
            <w:tcW w:w="1793" w:type="dxa"/>
          </w:tcPr>
          <w:p>
            <w:pPr>
              <w:pStyle w:val="TableParagraph"/>
              <w:ind w:left="393"/>
              <w:rPr>
                <w:sz w:val="21"/>
              </w:rPr>
            </w:pPr>
            <w:r>
              <w:rPr>
                <w:sz w:val="21"/>
              </w:rPr>
              <w:t>B. longer</w:t>
            </w:r>
          </w:p>
        </w:tc>
        <w:tc>
          <w:tcPr>
            <w:tcW w:w="1668" w:type="dxa"/>
          </w:tcPr>
          <w:p>
            <w:pPr>
              <w:pStyle w:val="TableParagraph"/>
              <w:ind w:left="280"/>
              <w:rPr>
                <w:sz w:val="21"/>
              </w:rPr>
            </w:pPr>
            <w:r>
              <w:rPr>
                <w:sz w:val="21"/>
              </w:rPr>
              <w:t>C. shorter</w:t>
            </w:r>
          </w:p>
        </w:tc>
        <w:tc>
          <w:tcPr>
            <w:tcW w:w="1903" w:type="dxa"/>
          </w:tcPr>
          <w:p>
            <w:pPr>
              <w:pStyle w:val="TableParagraph"/>
              <w:ind w:left="292"/>
              <w:rPr>
                <w:sz w:val="21"/>
              </w:rPr>
            </w:pPr>
            <w:r>
              <w:rPr>
                <w:sz w:val="21"/>
              </w:rPr>
              <w:t>D. harder</w:t>
            </w:r>
          </w:p>
        </w:tc>
      </w:tr>
      <w:tr>
        <w:tblPrEx>
          <w:tblW w:w="7120" w:type="dxa"/>
          <w:tblInd w:w="170" w:type="dxa"/>
          <w:tblLayout w:type="fixed"/>
          <w:tblCellMar>
            <w:top w:w="0" w:type="dxa"/>
            <w:left w:w="0" w:type="dxa"/>
            <w:bottom w:w="0" w:type="dxa"/>
            <w:right w:w="0" w:type="dxa"/>
          </w:tblCellMar>
        </w:tblPrEx>
        <w:trPr>
          <w:trHeight w:val="271"/>
        </w:trPr>
        <w:tc>
          <w:tcPr>
            <w:tcW w:w="334" w:type="dxa"/>
          </w:tcPr>
          <w:p>
            <w:pPr>
              <w:pStyle w:val="TableParagraph"/>
              <w:spacing w:line="221" w:lineRule="exact"/>
              <w:rPr>
                <w:sz w:val="21"/>
              </w:rPr>
            </w:pPr>
            <w:r>
              <w:rPr>
                <w:sz w:val="21"/>
              </w:rPr>
              <w:t>45.</w:t>
            </w:r>
          </w:p>
        </w:tc>
        <w:tc>
          <w:tcPr>
            <w:tcW w:w="1422" w:type="dxa"/>
          </w:tcPr>
          <w:p>
            <w:pPr>
              <w:pStyle w:val="TableParagraph"/>
              <w:spacing w:line="221" w:lineRule="exact"/>
              <w:ind w:left="135"/>
              <w:rPr>
                <w:sz w:val="21"/>
              </w:rPr>
            </w:pPr>
            <w:r>
              <w:rPr>
                <w:sz w:val="21"/>
              </w:rPr>
              <w:t>A. quick</w:t>
            </w:r>
          </w:p>
        </w:tc>
        <w:tc>
          <w:tcPr>
            <w:tcW w:w="1793" w:type="dxa"/>
          </w:tcPr>
          <w:p>
            <w:pPr>
              <w:pStyle w:val="TableParagraph"/>
              <w:spacing w:line="221" w:lineRule="exact"/>
              <w:ind w:left="393"/>
              <w:rPr>
                <w:sz w:val="21"/>
              </w:rPr>
            </w:pPr>
            <w:r>
              <w:rPr>
                <w:sz w:val="21"/>
              </w:rPr>
              <w:t>B. long</w:t>
            </w:r>
          </w:p>
        </w:tc>
        <w:tc>
          <w:tcPr>
            <w:tcW w:w="1668" w:type="dxa"/>
          </w:tcPr>
          <w:p>
            <w:pPr>
              <w:pStyle w:val="TableParagraph"/>
              <w:spacing w:line="221" w:lineRule="exact"/>
              <w:ind w:left="280"/>
              <w:rPr>
                <w:sz w:val="21"/>
              </w:rPr>
            </w:pPr>
            <w:r>
              <w:rPr>
                <w:sz w:val="21"/>
              </w:rPr>
              <w:t>C. deep</w:t>
            </w:r>
          </w:p>
        </w:tc>
        <w:tc>
          <w:tcPr>
            <w:tcW w:w="1903" w:type="dxa"/>
          </w:tcPr>
          <w:p>
            <w:pPr>
              <w:pStyle w:val="TableParagraph"/>
              <w:spacing w:line="221" w:lineRule="exact"/>
              <w:ind w:left="292"/>
              <w:rPr>
                <w:sz w:val="21"/>
              </w:rPr>
            </w:pPr>
            <w:r>
              <w:rPr>
                <w:sz w:val="21"/>
              </w:rPr>
              <w:t>D. good</w:t>
            </w:r>
          </w:p>
        </w:tc>
      </w:tr>
    </w:tbl>
    <w:p>
      <w:pPr>
        <w:pStyle w:val="BodyText"/>
        <w:ind w:left="0"/>
        <w:rPr>
          <w:sz w:val="32"/>
        </w:rPr>
      </w:pPr>
    </w:p>
    <w:p>
      <w:pPr>
        <w:pStyle w:val="ListParagraph"/>
        <w:numPr>
          <w:ilvl w:val="0"/>
          <w:numId w:val="7"/>
        </w:numPr>
        <w:tabs>
          <w:tab w:val="left" w:pos="740"/>
        </w:tabs>
        <w:spacing w:before="1" w:after="0" w:line="240" w:lineRule="auto"/>
        <w:ind w:left="739" w:right="0" w:hanging="528"/>
        <w:jc w:val="left"/>
        <w:rPr>
          <w:rFonts w:ascii="黑体" w:eastAsia="黑体" w:hint="eastAsia"/>
          <w:sz w:val="19"/>
        </w:rPr>
      </w:pPr>
      <w:r>
        <w:rPr>
          <w:rFonts w:ascii="黑体" w:eastAsia="黑体" w:hint="eastAsia"/>
          <w:sz w:val="21"/>
        </w:rPr>
        <w:t>阅读理解（</w:t>
      </w:r>
      <w:r>
        <w:rPr>
          <w:rFonts w:ascii="黑体" w:eastAsia="黑体" w:hint="eastAsia"/>
          <w:spacing w:val="-27"/>
          <w:sz w:val="21"/>
        </w:rPr>
        <w:t xml:space="preserve">共 </w:t>
      </w:r>
      <w:r>
        <w:rPr>
          <w:rFonts w:ascii="黑体" w:eastAsia="黑体" w:hint="eastAsia"/>
          <w:sz w:val="21"/>
        </w:rPr>
        <w:t>15</w:t>
      </w:r>
      <w:r>
        <w:rPr>
          <w:rFonts w:ascii="黑体" w:eastAsia="黑体" w:hint="eastAsia"/>
          <w:spacing w:val="-15"/>
          <w:sz w:val="21"/>
        </w:rPr>
        <w:t xml:space="preserve"> 小题，每小题 </w:t>
      </w:r>
      <w:r>
        <w:rPr>
          <w:rFonts w:ascii="黑体" w:eastAsia="黑体" w:hint="eastAsia"/>
          <w:sz w:val="21"/>
        </w:rPr>
        <w:t>2</w:t>
      </w:r>
      <w:r>
        <w:rPr>
          <w:rFonts w:ascii="黑体" w:eastAsia="黑体" w:hint="eastAsia"/>
          <w:spacing w:val="-22"/>
          <w:sz w:val="21"/>
        </w:rPr>
        <w:t xml:space="preserve"> 分，计 </w:t>
      </w:r>
      <w:r>
        <w:rPr>
          <w:rFonts w:ascii="黑体" w:eastAsia="黑体" w:hint="eastAsia"/>
          <w:sz w:val="21"/>
        </w:rPr>
        <w:t>30</w:t>
      </w:r>
      <w:r>
        <w:rPr>
          <w:rFonts w:ascii="黑体" w:eastAsia="黑体" w:hint="eastAsia"/>
          <w:spacing w:val="-27"/>
          <w:sz w:val="21"/>
        </w:rPr>
        <w:t xml:space="preserve"> 分</w:t>
      </w:r>
      <w:r>
        <w:rPr>
          <w:rFonts w:ascii="黑体" w:eastAsia="黑体" w:hint="eastAsia"/>
          <w:sz w:val="21"/>
        </w:rPr>
        <w:t>）</w:t>
      </w:r>
    </w:p>
    <w:p>
      <w:pPr>
        <w:pStyle w:val="BodyText"/>
        <w:spacing w:before="42"/>
        <w:ind w:left="632"/>
        <w:rPr>
          <w:rFonts w:ascii="黑体" w:eastAsia="黑体" w:hint="eastAsia"/>
        </w:rPr>
      </w:pPr>
      <w:r>
        <w:rPr>
          <w:rFonts w:ascii="黑体" w:eastAsia="黑体" w:hint="eastAsia"/>
        </w:rPr>
        <w:t>阅读 A、B、C、D 四篇材料，然后从各小题所给的四个选项中选出最佳选项。</w:t>
      </w:r>
    </w:p>
    <w:p>
      <w:pPr>
        <w:pStyle w:val="Heading1"/>
        <w:ind w:right="1138"/>
        <w:jc w:val="center"/>
        <w:rPr>
          <w:rFonts w:ascii="Times New Roman"/>
        </w:rPr>
      </w:pPr>
      <w:r>
        <w:rPr>
          <w:rFonts w:ascii="Times New Roman"/>
        </w:rPr>
        <w:t>A</w:t>
      </w:r>
    </w:p>
    <w:p>
      <w:pPr>
        <w:pStyle w:val="Heading2"/>
        <w:spacing w:before="161"/>
        <w:ind w:left="1264" w:right="2112"/>
      </w:pPr>
      <w:r>
        <w:t>Nostalgia (</w:t>
      </w:r>
      <w:r>
        <w:rPr>
          <w:rFonts w:ascii="宋体" w:eastAsia="宋体" w:hint="eastAsia"/>
        </w:rPr>
        <w:t>乡愁</w:t>
      </w:r>
      <w:r>
        <w:t>)</w:t>
      </w:r>
    </w:p>
    <w:p>
      <w:pPr>
        <w:spacing w:before="57"/>
        <w:ind w:left="2130" w:right="999" w:firstLine="0"/>
        <w:jc w:val="center"/>
        <w:rPr>
          <w:b/>
          <w:sz w:val="21"/>
        </w:rPr>
      </w:pPr>
      <w:r>
        <w:rPr>
          <w:b/>
          <w:sz w:val="21"/>
        </w:rPr>
        <w:t>By YU guangzhong</w:t>
      </w:r>
    </w:p>
    <w:p>
      <w:pPr>
        <w:pStyle w:val="BodyText"/>
        <w:ind w:left="0"/>
        <w:rPr>
          <w:b/>
          <w:sz w:val="22"/>
        </w:rPr>
      </w:pPr>
    </w:p>
    <w:p>
      <w:pPr>
        <w:pStyle w:val="BodyText"/>
        <w:tabs>
          <w:tab w:val="left" w:pos="4412"/>
        </w:tabs>
        <w:spacing w:before="129"/>
      </w:pPr>
      <w:r>
        <w:t>When I</w:t>
      </w:r>
      <w:r>
        <w:rPr>
          <w:spacing w:val="-1"/>
        </w:rPr>
        <w:t xml:space="preserve"> </w:t>
      </w:r>
      <w:r>
        <w:t>was</w:t>
      </w:r>
      <w:r>
        <w:rPr>
          <w:spacing w:val="-1"/>
        </w:rPr>
        <w:t xml:space="preserve"> </w:t>
      </w:r>
      <w:r>
        <w:t>young,</w:t>
      </w:r>
      <w:r>
        <w:tab/>
      </w:r>
      <w:r>
        <w:t>But later</w:t>
      </w:r>
      <w:r>
        <w:rPr>
          <w:spacing w:val="1"/>
        </w:rPr>
        <w:t xml:space="preserve"> </w:t>
      </w:r>
      <w:r>
        <w:t>on,</w:t>
      </w:r>
    </w:p>
    <w:p>
      <w:pPr>
        <w:pStyle w:val="BodyText"/>
        <w:tabs>
          <w:tab w:val="left" w:pos="4412"/>
        </w:tabs>
        <w:spacing w:before="57" w:line="290" w:lineRule="auto"/>
        <w:ind w:right="809"/>
      </w:pPr>
      <w:r>
        <w:t>Nostalgia was a tiny,</w:t>
      </w:r>
      <w:r>
        <w:rPr>
          <w:spacing w:val="-15"/>
        </w:rPr>
        <w:t xml:space="preserve"> </w:t>
      </w:r>
      <w:r>
        <w:t>tiny</w:t>
      </w:r>
      <w:r>
        <w:rPr>
          <w:spacing w:val="-3"/>
        </w:rPr>
        <w:t xml:space="preserve"> </w:t>
      </w:r>
      <w:r>
        <w:t>stamp.</w:t>
      </w:r>
      <w:r>
        <w:tab/>
      </w:r>
      <w:r>
        <w:t>Nostalgia</w:t>
      </w:r>
      <w:r>
        <w:rPr>
          <w:spacing w:val="1"/>
        </w:rPr>
        <w:t xml:space="preserve"> </w:t>
      </w:r>
      <w:r>
        <w:t>was</w:t>
      </w:r>
      <w:r>
        <w:rPr>
          <w:spacing w:val="-5"/>
        </w:rPr>
        <w:t xml:space="preserve"> </w:t>
      </w:r>
      <w:r>
        <w:t>a</w:t>
      </w:r>
      <w:r>
        <w:rPr>
          <w:spacing w:val="-2"/>
        </w:rPr>
        <w:t xml:space="preserve"> </w:t>
      </w:r>
      <w:r>
        <w:rPr>
          <w:spacing w:val="-3"/>
        </w:rPr>
        <w:t>low,</w:t>
      </w:r>
      <w:r>
        <w:rPr>
          <w:spacing w:val="-4"/>
        </w:rPr>
        <w:t xml:space="preserve"> </w:t>
      </w:r>
      <w:r>
        <w:t>low</w:t>
      </w:r>
      <w:r>
        <w:rPr>
          <w:spacing w:val="-3"/>
        </w:rPr>
        <w:t xml:space="preserve"> </w:t>
      </w:r>
      <w:r>
        <w:t>grave(</w:t>
      </w:r>
      <w:r>
        <w:rPr>
          <w:rFonts w:ascii="宋体" w:eastAsia="宋体" w:hint="eastAsia"/>
        </w:rPr>
        <w:t>坟墓</w:t>
      </w:r>
      <w:r>
        <w:t>). Me on this</w:t>
      </w:r>
      <w:r>
        <w:rPr>
          <w:spacing w:val="-1"/>
        </w:rPr>
        <w:t xml:space="preserve"> </w:t>
      </w:r>
      <w:r>
        <w:t>side,</w:t>
      </w:r>
      <w:r>
        <w:tab/>
      </w:r>
      <w:r>
        <w:t>Me on this</w:t>
      </w:r>
      <w:r>
        <w:rPr>
          <w:spacing w:val="2"/>
        </w:rPr>
        <w:t xml:space="preserve"> </w:t>
      </w:r>
      <w:r>
        <w:t>side,</w:t>
      </w:r>
    </w:p>
    <w:p>
      <w:pPr>
        <w:pStyle w:val="BodyText"/>
        <w:tabs>
          <w:tab w:val="left" w:pos="4412"/>
        </w:tabs>
        <w:spacing w:before="20"/>
      </w:pPr>
      <w:r>
        <w:t>Mother on the</w:t>
      </w:r>
      <w:r>
        <w:rPr>
          <w:spacing w:val="-2"/>
        </w:rPr>
        <w:t xml:space="preserve"> </w:t>
      </w:r>
      <w:r>
        <w:t>other</w:t>
      </w:r>
      <w:r>
        <w:rPr>
          <w:spacing w:val="-2"/>
        </w:rPr>
        <w:t xml:space="preserve"> </w:t>
      </w:r>
      <w:r>
        <w:t>side.</w:t>
      </w:r>
      <w:r>
        <w:tab/>
      </w:r>
      <w:r>
        <w:t>And my mother</w:t>
      </w:r>
      <w:r>
        <w:rPr>
          <w:spacing w:val="2"/>
        </w:rPr>
        <w:t xml:space="preserve"> </w:t>
      </w:r>
      <w:r>
        <w:t>inside.</w:t>
      </w:r>
    </w:p>
    <w:p>
      <w:pPr>
        <w:pStyle w:val="BodyText"/>
        <w:tabs>
          <w:tab w:val="left" w:pos="4412"/>
        </w:tabs>
        <w:spacing w:before="71"/>
      </w:pPr>
      <w:r>
        <w:t>When I</w:t>
      </w:r>
      <w:r>
        <w:rPr>
          <w:spacing w:val="-3"/>
        </w:rPr>
        <w:t xml:space="preserve"> </w:t>
      </w:r>
      <w:r>
        <w:t>grew</w:t>
      </w:r>
      <w:r>
        <w:rPr>
          <w:spacing w:val="1"/>
        </w:rPr>
        <w:t xml:space="preserve"> </w:t>
      </w:r>
      <w:r>
        <w:t>up,</w:t>
      </w:r>
      <w:r>
        <w:tab/>
      </w:r>
      <w:r>
        <w:t>And at present,</w:t>
      </w:r>
    </w:p>
    <w:p>
      <w:pPr>
        <w:pStyle w:val="BodyText"/>
        <w:tabs>
          <w:tab w:val="left" w:pos="4412"/>
        </w:tabs>
        <w:spacing w:before="56" w:line="290" w:lineRule="auto"/>
        <w:ind w:right="516"/>
      </w:pPr>
      <w:r>
        <w:t>Nostalgia was a narrow</w:t>
      </w:r>
      <w:r>
        <w:rPr>
          <w:spacing w:val="-5"/>
        </w:rPr>
        <w:t xml:space="preserve"> </w:t>
      </w:r>
      <w:r>
        <w:t>boat</w:t>
      </w:r>
      <w:r>
        <w:rPr>
          <w:spacing w:val="-5"/>
        </w:rPr>
        <w:t xml:space="preserve"> </w:t>
      </w:r>
      <w:r>
        <w:t>ticket.</w:t>
      </w:r>
      <w:r>
        <w:tab/>
      </w:r>
      <w:r>
        <w:t>Nostalgia</w:t>
      </w:r>
      <w:r>
        <w:rPr>
          <w:spacing w:val="-2"/>
        </w:rPr>
        <w:t xml:space="preserve"> </w:t>
      </w:r>
      <w:r>
        <w:t>becomes</w:t>
      </w:r>
      <w:r>
        <w:rPr>
          <w:spacing w:val="-5"/>
        </w:rPr>
        <w:t xml:space="preserve"> </w:t>
      </w:r>
      <w:r>
        <w:t>a</w:t>
      </w:r>
      <w:r>
        <w:rPr>
          <w:spacing w:val="-4"/>
        </w:rPr>
        <w:t xml:space="preserve"> </w:t>
      </w:r>
      <w:r>
        <w:t>shallow</w:t>
      </w:r>
      <w:r>
        <w:rPr>
          <w:spacing w:val="-5"/>
        </w:rPr>
        <w:t xml:space="preserve"> </w:t>
      </w:r>
      <w:r>
        <w:t>strait(</w:t>
      </w:r>
      <w:r>
        <w:rPr>
          <w:rFonts w:ascii="宋体" w:eastAsia="宋体" w:hint="eastAsia"/>
        </w:rPr>
        <w:t>海峡</w:t>
      </w:r>
      <w:r>
        <w:t>). Me on this</w:t>
      </w:r>
      <w:r>
        <w:rPr>
          <w:spacing w:val="-1"/>
        </w:rPr>
        <w:t xml:space="preserve"> </w:t>
      </w:r>
      <w:r>
        <w:t>side,</w:t>
      </w:r>
      <w:r>
        <w:tab/>
      </w:r>
      <w:r>
        <w:t>Me on this</w:t>
      </w:r>
      <w:r>
        <w:rPr>
          <w:spacing w:val="2"/>
        </w:rPr>
        <w:t xml:space="preserve"> </w:t>
      </w:r>
      <w:r>
        <w:t>side,</w:t>
      </w:r>
    </w:p>
    <w:p>
      <w:pPr>
        <w:pStyle w:val="BodyText"/>
        <w:tabs>
          <w:tab w:val="left" w:pos="4412"/>
        </w:tabs>
        <w:spacing w:before="6"/>
      </w:pPr>
      <w:r>
        <w:t>Bride(</w:t>
      </w:r>
      <w:r>
        <w:rPr>
          <w:rFonts w:ascii="宋体" w:eastAsia="宋体" w:hint="eastAsia"/>
        </w:rPr>
        <w:t>新娘</w:t>
      </w:r>
      <w:r>
        <w:t>)</w:t>
      </w:r>
      <w:r>
        <w:rPr>
          <w:spacing w:val="-1"/>
        </w:rPr>
        <w:t xml:space="preserve"> </w:t>
      </w:r>
      <w:r>
        <w:t>on</w:t>
      </w:r>
      <w:r>
        <w:rPr>
          <w:spacing w:val="-2"/>
        </w:rPr>
        <w:t xml:space="preserve"> </w:t>
      </w:r>
      <w:r>
        <w:t>the other</w:t>
      </w:r>
      <w:r>
        <w:rPr>
          <w:spacing w:val="-1"/>
        </w:rPr>
        <w:t xml:space="preserve"> </w:t>
      </w:r>
      <w:r>
        <w:t>side.</w:t>
      </w:r>
      <w:r>
        <w:tab/>
      </w:r>
      <w:r>
        <w:t>Mainland on the other</w:t>
      </w:r>
      <w:r>
        <w:rPr>
          <w:spacing w:val="-3"/>
        </w:rPr>
        <w:t xml:space="preserve"> </w:t>
      </w:r>
      <w:r>
        <w:t>side.</w:t>
      </w:r>
    </w:p>
    <w:p>
      <w:pPr>
        <w:pStyle w:val="ListParagraph"/>
        <w:numPr>
          <w:ilvl w:val="0"/>
          <w:numId w:val="8"/>
        </w:numPr>
        <w:tabs>
          <w:tab w:val="left" w:pos="580"/>
          <w:tab w:val="left" w:pos="5922"/>
        </w:tabs>
        <w:spacing w:before="57" w:after="0" w:line="240" w:lineRule="auto"/>
        <w:ind w:left="580" w:right="0" w:hanging="368"/>
        <w:jc w:val="left"/>
        <w:rPr>
          <w:sz w:val="21"/>
        </w:rPr>
      </w:pPr>
      <w:r>
        <w:rPr>
          <w:spacing w:val="-10"/>
          <w:sz w:val="21"/>
        </w:rPr>
        <w:t xml:space="preserve">Yu </w:t>
      </w:r>
      <w:r>
        <w:rPr>
          <w:sz w:val="21"/>
        </w:rPr>
        <w:t>wrote the poem Nostalgia because he</w:t>
      </w:r>
      <w:r>
        <w:rPr>
          <w:spacing w:val="-5"/>
          <w:sz w:val="21"/>
        </w:rPr>
        <w:t xml:space="preserve"> </w:t>
      </w:r>
      <w:r>
        <w:rPr>
          <w:sz w:val="21"/>
        </w:rPr>
        <w:t>wanted</w:t>
      </w:r>
      <w:r>
        <w:rPr>
          <w:spacing w:val="-3"/>
          <w:sz w:val="21"/>
        </w:rPr>
        <w:t xml:space="preserve"> </w:t>
      </w:r>
      <w:r>
        <w:rPr>
          <w:sz w:val="21"/>
        </w:rPr>
        <w:t>to</w:t>
      </w:r>
      <w:r>
        <w:rPr>
          <w:sz w:val="21"/>
          <w:u w:val="single"/>
        </w:rPr>
        <w:t xml:space="preserve"> </w:t>
      </w:r>
      <w:r>
        <w:rPr>
          <w:sz w:val="21"/>
          <w:u w:val="single"/>
        </w:rPr>
        <w:tab/>
      </w:r>
      <w:r>
        <w:rPr>
          <w:sz w:val="21"/>
        </w:rPr>
        <w:t>.</w:t>
      </w:r>
    </w:p>
    <w:p>
      <w:pPr>
        <w:pStyle w:val="BodyText"/>
        <w:tabs>
          <w:tab w:val="left" w:pos="3992"/>
        </w:tabs>
        <w:spacing w:before="71"/>
        <w:ind w:left="529"/>
      </w:pPr>
      <w:r>
        <w:t>A. find his</w:t>
      </w:r>
      <w:r>
        <w:rPr>
          <w:spacing w:val="-5"/>
        </w:rPr>
        <w:t xml:space="preserve"> </w:t>
      </w:r>
      <w:r>
        <w:t>boat</w:t>
      </w:r>
      <w:r>
        <w:rPr>
          <w:spacing w:val="-2"/>
        </w:rPr>
        <w:t xml:space="preserve"> </w:t>
      </w:r>
      <w:r>
        <w:t>ticket</w:t>
      </w:r>
      <w:r>
        <w:tab/>
      </w:r>
      <w:r>
        <w:t>B. live with his</w:t>
      </w:r>
      <w:r>
        <w:rPr>
          <w:spacing w:val="6"/>
        </w:rPr>
        <w:t xml:space="preserve"> </w:t>
      </w:r>
      <w:r>
        <w:t>bride</w:t>
      </w:r>
    </w:p>
    <w:p>
      <w:pPr>
        <w:pStyle w:val="BodyText"/>
        <w:tabs>
          <w:tab w:val="left" w:pos="3992"/>
        </w:tabs>
        <w:spacing w:before="70"/>
        <w:ind w:left="529"/>
      </w:pPr>
      <w:r>
        <w:t>C. look after</w:t>
      </w:r>
      <w:r>
        <w:rPr>
          <w:spacing w:val="-9"/>
        </w:rPr>
        <w:t xml:space="preserve"> </w:t>
      </w:r>
      <w:r>
        <w:t>his</w:t>
      </w:r>
      <w:r>
        <w:rPr>
          <w:spacing w:val="-3"/>
        </w:rPr>
        <w:t xml:space="preserve"> </w:t>
      </w:r>
      <w:r>
        <w:t>mother.</w:t>
      </w:r>
      <w:r>
        <w:tab/>
      </w:r>
      <w:r>
        <w:t>D. show love to hometown in</w:t>
      </w:r>
      <w:r>
        <w:rPr>
          <w:spacing w:val="2"/>
        </w:rPr>
        <w:t xml:space="preserve"> </w:t>
      </w:r>
      <w:r>
        <w:t>Mainland</w:t>
      </w:r>
    </w:p>
    <w:p>
      <w:pPr>
        <w:pStyle w:val="ListParagraph"/>
        <w:numPr>
          <w:ilvl w:val="0"/>
          <w:numId w:val="8"/>
        </w:numPr>
        <w:tabs>
          <w:tab w:val="left" w:pos="530"/>
          <w:tab w:val="left" w:pos="7537"/>
        </w:tabs>
        <w:spacing w:before="71" w:after="0" w:line="240" w:lineRule="auto"/>
        <w:ind w:left="529" w:right="0" w:hanging="318"/>
        <w:jc w:val="left"/>
        <w:rPr>
          <w:sz w:val="21"/>
        </w:rPr>
      </w:pPr>
      <w:r>
        <w:rPr>
          <w:sz w:val="21"/>
        </w:rPr>
        <w:t>In the poem, “stamp”, “ ticket”, “grave” and “strait” represent</w:t>
      </w:r>
      <w:r>
        <w:rPr>
          <w:spacing w:val="-34"/>
          <w:sz w:val="21"/>
        </w:rPr>
        <w:t xml:space="preserve"> </w:t>
      </w:r>
      <w:r>
        <w:rPr>
          <w:sz w:val="21"/>
        </w:rPr>
        <w:t>the</w:t>
      </w:r>
      <w:r>
        <w:rPr>
          <w:spacing w:val="-2"/>
          <w:sz w:val="21"/>
        </w:rPr>
        <w:t xml:space="preserve"> </w:t>
      </w:r>
      <w:r>
        <w:rPr>
          <w:sz w:val="21"/>
        </w:rPr>
        <w:t>poet’s</w:t>
      </w:r>
      <w:r>
        <w:rPr>
          <w:sz w:val="21"/>
          <w:u w:val="single"/>
        </w:rPr>
        <w:t xml:space="preserve"> </w:t>
      </w:r>
      <w:r>
        <w:rPr>
          <w:sz w:val="21"/>
          <w:u w:val="single"/>
        </w:rPr>
        <w:tab/>
      </w:r>
      <w:r>
        <w:rPr>
          <w:sz w:val="21"/>
        </w:rPr>
        <w:t>.</w:t>
      </w:r>
    </w:p>
    <w:p>
      <w:pPr>
        <w:pStyle w:val="BodyText"/>
        <w:tabs>
          <w:tab w:val="left" w:pos="3951"/>
        </w:tabs>
        <w:spacing w:before="70"/>
        <w:ind w:left="529"/>
      </w:pPr>
      <w:r>
        <w:t>A. good ideas for coming</w:t>
      </w:r>
      <w:r>
        <w:rPr>
          <w:spacing w:val="-8"/>
        </w:rPr>
        <w:t xml:space="preserve"> </w:t>
      </w:r>
      <w:r>
        <w:t>back</w:t>
      </w:r>
      <w:r>
        <w:rPr>
          <w:spacing w:val="-2"/>
        </w:rPr>
        <w:t xml:space="preserve"> </w:t>
      </w:r>
      <w:r>
        <w:t>home</w:t>
      </w:r>
      <w:r>
        <w:tab/>
      </w:r>
      <w:r>
        <w:t>B. favourite things in different</w:t>
      </w:r>
      <w:r>
        <w:rPr>
          <w:spacing w:val="-1"/>
        </w:rPr>
        <w:t xml:space="preserve"> </w:t>
      </w:r>
      <w:r>
        <w:t>times</w:t>
      </w:r>
    </w:p>
    <w:p>
      <w:pPr>
        <w:pStyle w:val="BodyText"/>
        <w:spacing w:before="71"/>
        <w:ind w:left="529"/>
      </w:pPr>
      <w:r>
        <w:t>C. wishes for Taiwan and the Mainland D. different feelings about homesickness</w:t>
      </w:r>
    </w:p>
    <w:p>
      <w:pPr>
        <w:spacing w:after="0"/>
        <w:sectPr>
          <w:type w:val="continuous"/>
          <w:pgSz w:w="10320" w:h="14580"/>
          <w:pgMar w:top="1200" w:right="940" w:bottom="1120" w:left="920" w:header="720" w:footer="720" w:gutter="0"/>
          <w:cols w:space="708"/>
        </w:sectPr>
      </w:pPr>
    </w:p>
    <w:p>
      <w:pPr>
        <w:pStyle w:val="Heading2"/>
        <w:spacing w:before="78"/>
      </w:pPr>
      <w:r>
        <w:rPr>
          <w:w w:val="99"/>
        </w:rPr>
        <w:t>B</w:t>
      </w:r>
    </w:p>
    <w:p>
      <w:pPr>
        <w:pStyle w:val="BodyText"/>
        <w:spacing w:before="68" w:line="309" w:lineRule="auto"/>
        <w:ind w:right="159" w:firstLine="211"/>
        <w:jc w:val="both"/>
      </w:pPr>
      <w:r>
        <w:t>Flowers are so beautiful that people use them to express their feelings. Flowers are usually sold at high prices. Here is a list of the most beautiful flowers which are needed in market.</w:t>
      </w:r>
    </w:p>
    <w:tbl>
      <w:tblPr>
        <w:tblStyle w:val="TableNormal"/>
        <w:tblW w:w="7850" w:type="dxa"/>
        <w:tblInd w:w="3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Pr>
      <w:tblGrid>
        <w:gridCol w:w="1885"/>
        <w:gridCol w:w="5965"/>
      </w:tblGrid>
      <w:tr>
        <w:tblPrEx>
          <w:tblW w:w="7850" w:type="dxa"/>
          <w:tblInd w:w="3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PrEx>
        <w:trPr>
          <w:trHeight w:val="2334"/>
        </w:trPr>
        <w:tc>
          <w:tcPr>
            <w:tcW w:w="1885" w:type="dxa"/>
          </w:tcPr>
          <w:p>
            <w:pPr>
              <w:pStyle w:val="TableParagraph"/>
              <w:spacing w:before="7"/>
              <w:ind w:left="0"/>
              <w:rPr>
                <w:sz w:val="10"/>
              </w:rPr>
            </w:pPr>
          </w:p>
          <w:p>
            <w:pPr>
              <w:pStyle w:val="TableParagraph"/>
              <w:spacing w:before="0"/>
              <w:ind w:left="211"/>
              <w:rPr>
                <w:sz w:val="20"/>
              </w:rPr>
            </w:pPr>
            <w:r>
              <w:rPr>
                <w:sz w:val="20"/>
              </w:rPr>
              <w:drawing>
                <wp:inline distT="0" distB="0" distL="0" distR="0">
                  <wp:extent cx="990600" cy="1275715"/>
                  <wp:effectExtent l="0" t="0" r="0" b="0"/>
                  <wp:docPr id="11" name="image7.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0241" name="image7.jpeg" descr=" "/>
                          <pic:cNvPicPr>
                            <a:picLocks noChangeAspect="1"/>
                          </pic:cNvPicPr>
                        </pic:nvPicPr>
                        <pic:blipFill>
                          <a:blip xmlns:r="http://schemas.openxmlformats.org/officeDocument/2006/relationships" r:embed="rId12" cstate="print"/>
                          <a:stretch>
                            <a:fillRect/>
                          </a:stretch>
                        </pic:blipFill>
                        <pic:spPr>
                          <a:xfrm>
                            <a:off x="0" y="0"/>
                            <a:ext cx="990864" cy="1276159"/>
                          </a:xfrm>
                          <a:prstGeom prst="rect">
                            <a:avLst/>
                          </a:prstGeom>
                        </pic:spPr>
                      </pic:pic>
                    </a:graphicData>
                  </a:graphic>
                </wp:inline>
              </w:drawing>
            </w:r>
          </w:p>
        </w:tc>
        <w:tc>
          <w:tcPr>
            <w:tcW w:w="5965" w:type="dxa"/>
          </w:tcPr>
          <w:p>
            <w:pPr>
              <w:pStyle w:val="TableParagraph"/>
              <w:spacing w:before="4"/>
              <w:ind w:left="0"/>
              <w:rPr>
                <w:sz w:val="20"/>
              </w:rPr>
            </w:pPr>
          </w:p>
          <w:p>
            <w:pPr>
              <w:pStyle w:val="TableParagraph"/>
              <w:spacing w:before="0" w:line="309" w:lineRule="auto"/>
              <w:ind w:left="107" w:right="66" w:firstLine="211"/>
              <w:jc w:val="both"/>
              <w:rPr>
                <w:sz w:val="21"/>
              </w:rPr>
            </w:pPr>
            <w:r>
              <w:rPr>
                <w:sz w:val="21"/>
              </w:rPr>
              <w:t>Roses are considered as the king of the flowers. They have everything a beautiful flower needs to have. One can give a rose as  a gift to their loved ones. A red rose shows love, a white rose is a symbol of peace and well-wishes, and yellow stands for friendship and so</w:t>
            </w:r>
            <w:r>
              <w:rPr>
                <w:spacing w:val="-1"/>
                <w:sz w:val="21"/>
              </w:rPr>
              <w:t xml:space="preserve"> </w:t>
            </w:r>
            <w:r>
              <w:rPr>
                <w:sz w:val="21"/>
              </w:rPr>
              <w:t>on.</w:t>
            </w:r>
          </w:p>
        </w:tc>
      </w:tr>
      <w:tr>
        <w:tblPrEx>
          <w:tblW w:w="7850" w:type="dxa"/>
          <w:tblInd w:w="363" w:type="dxa"/>
          <w:tblLayout w:type="fixed"/>
          <w:tblCellMar>
            <w:top w:w="0" w:type="dxa"/>
            <w:left w:w="0" w:type="dxa"/>
            <w:bottom w:w="0" w:type="dxa"/>
            <w:right w:w="0" w:type="dxa"/>
          </w:tblCellMar>
        </w:tblPrEx>
        <w:trPr>
          <w:trHeight w:val="2022"/>
        </w:trPr>
        <w:tc>
          <w:tcPr>
            <w:tcW w:w="1885" w:type="dxa"/>
          </w:tcPr>
          <w:p>
            <w:pPr>
              <w:pStyle w:val="TableParagraph"/>
              <w:spacing w:before="8"/>
              <w:ind w:left="0"/>
              <w:rPr>
                <w:sz w:val="7"/>
              </w:rPr>
            </w:pPr>
          </w:p>
          <w:p>
            <w:pPr>
              <w:pStyle w:val="TableParagraph"/>
              <w:spacing w:before="0"/>
              <w:ind w:left="211"/>
              <w:rPr>
                <w:sz w:val="20"/>
              </w:rPr>
            </w:pPr>
            <w:r>
              <w:rPr>
                <w:sz w:val="20"/>
              </w:rPr>
              <w:drawing>
                <wp:inline distT="0" distB="0" distL="0" distR="0">
                  <wp:extent cx="1000125" cy="1139190"/>
                  <wp:effectExtent l="0" t="0" r="0" b="0"/>
                  <wp:docPr id="13" name="image8.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152835" name="image8.jpeg" descr=" "/>
                          <pic:cNvPicPr>
                            <a:picLocks noChangeAspect="1"/>
                          </pic:cNvPicPr>
                        </pic:nvPicPr>
                        <pic:blipFill>
                          <a:blip xmlns:r="http://schemas.openxmlformats.org/officeDocument/2006/relationships" r:embed="rId13" cstate="print"/>
                          <a:stretch>
                            <a:fillRect/>
                          </a:stretch>
                        </pic:blipFill>
                        <pic:spPr>
                          <a:xfrm>
                            <a:off x="0" y="0"/>
                            <a:ext cx="1000167" cy="1139761"/>
                          </a:xfrm>
                          <a:prstGeom prst="rect">
                            <a:avLst/>
                          </a:prstGeom>
                        </pic:spPr>
                      </pic:pic>
                    </a:graphicData>
                  </a:graphic>
                </wp:inline>
              </w:drawing>
            </w:r>
          </w:p>
        </w:tc>
        <w:tc>
          <w:tcPr>
            <w:tcW w:w="5965" w:type="dxa"/>
          </w:tcPr>
          <w:p>
            <w:pPr>
              <w:pStyle w:val="TableParagraph"/>
              <w:spacing w:before="4"/>
              <w:ind w:left="0"/>
              <w:rPr>
                <w:sz w:val="20"/>
              </w:rPr>
            </w:pPr>
          </w:p>
          <w:p>
            <w:pPr>
              <w:pStyle w:val="TableParagraph"/>
              <w:spacing w:before="0" w:line="309" w:lineRule="auto"/>
              <w:ind w:left="107" w:right="68" w:firstLine="211"/>
              <w:jc w:val="both"/>
              <w:rPr>
                <w:sz w:val="21"/>
              </w:rPr>
            </w:pPr>
            <w:r>
              <w:rPr>
                <w:sz w:val="21"/>
              </w:rPr>
              <w:t>Bleeding Hearts appear similar to the heart shape. They are mostly red or dark pink in colour. This flower has got its name after its shape. It is found in Korea, Japan, northern China and some parts of Siberia. These flowers being so beautiful are used to show</w:t>
            </w:r>
            <w:r>
              <w:rPr>
                <w:spacing w:val="-21"/>
                <w:sz w:val="21"/>
              </w:rPr>
              <w:t xml:space="preserve"> </w:t>
            </w:r>
            <w:r>
              <w:rPr>
                <w:sz w:val="21"/>
              </w:rPr>
              <w:t>love.</w:t>
            </w:r>
          </w:p>
        </w:tc>
      </w:tr>
      <w:tr>
        <w:tblPrEx>
          <w:tblW w:w="7850" w:type="dxa"/>
          <w:tblInd w:w="363" w:type="dxa"/>
          <w:tblLayout w:type="fixed"/>
          <w:tblCellMar>
            <w:top w:w="0" w:type="dxa"/>
            <w:left w:w="0" w:type="dxa"/>
            <w:bottom w:w="0" w:type="dxa"/>
            <w:right w:w="0" w:type="dxa"/>
          </w:tblCellMar>
        </w:tblPrEx>
        <w:trPr>
          <w:trHeight w:val="2021"/>
        </w:trPr>
        <w:tc>
          <w:tcPr>
            <w:tcW w:w="1885" w:type="dxa"/>
          </w:tcPr>
          <w:p>
            <w:pPr>
              <w:pStyle w:val="TableParagraph"/>
              <w:spacing w:before="1"/>
              <w:ind w:left="0"/>
              <w:rPr>
                <w:sz w:val="7"/>
              </w:rPr>
            </w:pPr>
          </w:p>
          <w:p>
            <w:pPr>
              <w:pStyle w:val="TableParagraph"/>
              <w:spacing w:before="0"/>
              <w:ind w:left="211"/>
              <w:rPr>
                <w:sz w:val="20"/>
              </w:rPr>
            </w:pPr>
            <w:r>
              <w:rPr>
                <w:sz w:val="20"/>
              </w:rPr>
              <w:drawing>
                <wp:inline distT="0" distB="0" distL="0" distR="0">
                  <wp:extent cx="934085" cy="1097280"/>
                  <wp:effectExtent l="0" t="0" r="0" b="0"/>
                  <wp:docPr id="15" name="image9.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34003" name="image9.jpeg" descr=" "/>
                          <pic:cNvPicPr>
                            <a:picLocks noChangeAspect="1"/>
                          </pic:cNvPicPr>
                        </pic:nvPicPr>
                        <pic:blipFill>
                          <a:blip xmlns:r="http://schemas.openxmlformats.org/officeDocument/2006/relationships" r:embed="rId14" cstate="print"/>
                          <a:stretch>
                            <a:fillRect/>
                          </a:stretch>
                        </pic:blipFill>
                        <pic:spPr>
                          <a:xfrm>
                            <a:off x="0" y="0"/>
                            <a:ext cx="934230" cy="1097280"/>
                          </a:xfrm>
                          <a:prstGeom prst="rect">
                            <a:avLst/>
                          </a:prstGeom>
                        </pic:spPr>
                      </pic:pic>
                    </a:graphicData>
                  </a:graphic>
                </wp:inline>
              </w:drawing>
            </w:r>
          </w:p>
        </w:tc>
        <w:tc>
          <w:tcPr>
            <w:tcW w:w="5965" w:type="dxa"/>
          </w:tcPr>
          <w:p>
            <w:pPr>
              <w:pStyle w:val="TableParagraph"/>
              <w:spacing w:before="77" w:line="302" w:lineRule="auto"/>
              <w:ind w:left="107" w:right="68" w:firstLine="211"/>
              <w:jc w:val="both"/>
              <w:rPr>
                <w:sz w:val="21"/>
              </w:rPr>
            </w:pPr>
            <w:r>
              <w:rPr>
                <w:sz w:val="21"/>
              </w:rPr>
              <w:t xml:space="preserve">Sunflowers are bright yellow and has a dark shade head at the center. They are grown to get oil and seeds from the flower. The sunflowers represent cheerfulness, love and happiness. America is the country of origin( </w:t>
            </w:r>
            <w:r>
              <w:rPr>
                <w:rFonts w:ascii="宋体" w:eastAsia="宋体" w:hint="eastAsia"/>
                <w:sz w:val="21"/>
              </w:rPr>
              <w:t xml:space="preserve">原 始 </w:t>
            </w:r>
            <w:r>
              <w:rPr>
                <w:sz w:val="21"/>
              </w:rPr>
              <w:t>) for the sunflower, and then it was brought to Russia and other parts of the world.</w:t>
            </w:r>
          </w:p>
        </w:tc>
      </w:tr>
    </w:tbl>
    <w:p>
      <w:pPr>
        <w:pStyle w:val="BodyText"/>
        <w:spacing w:before="1"/>
        <w:ind w:left="0"/>
        <w:rPr>
          <w:sz w:val="24"/>
        </w:rPr>
      </w:pPr>
    </w:p>
    <w:p>
      <w:pPr>
        <w:pStyle w:val="ListParagraph"/>
        <w:numPr>
          <w:ilvl w:val="0"/>
          <w:numId w:val="8"/>
        </w:numPr>
        <w:tabs>
          <w:tab w:val="left" w:pos="525"/>
        </w:tabs>
        <w:spacing w:before="0" w:after="0" w:line="241" w:lineRule="exact"/>
        <w:ind w:left="524" w:right="0" w:hanging="313"/>
        <w:jc w:val="left"/>
        <w:rPr>
          <w:sz w:val="21"/>
        </w:rPr>
      </w:pPr>
      <w:r>
        <w:rPr>
          <w:sz w:val="21"/>
        </w:rPr>
        <w:t>What kind of rose is a symbol of</w:t>
      </w:r>
      <w:r>
        <w:rPr>
          <w:spacing w:val="-3"/>
          <w:sz w:val="21"/>
        </w:rPr>
        <w:t xml:space="preserve"> </w:t>
      </w:r>
      <w:r>
        <w:rPr>
          <w:sz w:val="21"/>
        </w:rPr>
        <w:t>peace?</w:t>
      </w:r>
    </w:p>
    <w:p>
      <w:pPr>
        <w:pStyle w:val="BodyText"/>
        <w:tabs>
          <w:tab w:val="left" w:pos="2732"/>
          <w:tab w:val="left" w:pos="4412"/>
          <w:tab w:val="left" w:pos="6512"/>
        </w:tabs>
        <w:spacing w:line="240" w:lineRule="exact"/>
        <w:ind w:left="632"/>
      </w:pPr>
      <w:r>
        <w:t>A. The</w:t>
      </w:r>
      <w:r>
        <w:rPr>
          <w:spacing w:val="-5"/>
        </w:rPr>
        <w:t xml:space="preserve"> </w:t>
      </w:r>
      <w:r>
        <w:t>white</w:t>
      </w:r>
      <w:r>
        <w:rPr>
          <w:spacing w:val="2"/>
        </w:rPr>
        <w:t xml:space="preserve"> </w:t>
      </w:r>
      <w:r>
        <w:t>one</w:t>
      </w:r>
      <w:r>
        <w:tab/>
      </w:r>
      <w:r>
        <w:t>B. The</w:t>
      </w:r>
      <w:r>
        <w:rPr>
          <w:spacing w:val="-3"/>
        </w:rPr>
        <w:t xml:space="preserve"> </w:t>
      </w:r>
      <w:r>
        <w:t>red</w:t>
      </w:r>
      <w:r>
        <w:rPr>
          <w:spacing w:val="-2"/>
        </w:rPr>
        <w:t xml:space="preserve"> </w:t>
      </w:r>
      <w:r>
        <w:t>one</w:t>
      </w:r>
      <w:r>
        <w:tab/>
      </w:r>
      <w:r>
        <w:t>C. The</w:t>
      </w:r>
      <w:r>
        <w:rPr>
          <w:spacing w:val="-3"/>
        </w:rPr>
        <w:t xml:space="preserve"> </w:t>
      </w:r>
      <w:r>
        <w:t>yellow</w:t>
      </w:r>
      <w:r>
        <w:rPr>
          <w:spacing w:val="-2"/>
        </w:rPr>
        <w:t xml:space="preserve"> </w:t>
      </w:r>
      <w:r>
        <w:t>one</w:t>
      </w:r>
      <w:r>
        <w:tab/>
      </w:r>
      <w:r>
        <w:t>D. The blue</w:t>
      </w:r>
      <w:r>
        <w:rPr>
          <w:spacing w:val="-2"/>
        </w:rPr>
        <w:t xml:space="preserve"> </w:t>
      </w:r>
      <w:r>
        <w:t>one</w:t>
      </w:r>
    </w:p>
    <w:p>
      <w:pPr>
        <w:pStyle w:val="ListParagraph"/>
        <w:numPr>
          <w:ilvl w:val="0"/>
          <w:numId w:val="8"/>
        </w:numPr>
        <w:tabs>
          <w:tab w:val="left" w:pos="525"/>
          <w:tab w:val="left" w:pos="4211"/>
        </w:tabs>
        <w:spacing w:before="0" w:after="0" w:line="240" w:lineRule="exact"/>
        <w:ind w:left="524" w:right="0" w:hanging="313"/>
        <w:jc w:val="left"/>
        <w:rPr>
          <w:sz w:val="21"/>
        </w:rPr>
      </w:pPr>
      <w:r>
        <w:rPr>
          <w:sz w:val="21"/>
        </w:rPr>
        <w:t>The Bleeding Heart is</w:t>
      </w:r>
      <w:r>
        <w:rPr>
          <w:spacing w:val="-8"/>
          <w:sz w:val="21"/>
        </w:rPr>
        <w:t xml:space="preserve"> </w:t>
      </w:r>
      <w:r>
        <w:rPr>
          <w:sz w:val="21"/>
        </w:rPr>
        <w:t>named</w:t>
      </w:r>
      <w:r>
        <w:rPr>
          <w:spacing w:val="-1"/>
          <w:sz w:val="21"/>
        </w:rPr>
        <w:t xml:space="preserve"> </w:t>
      </w:r>
      <w:r>
        <w:rPr>
          <w:sz w:val="21"/>
        </w:rPr>
        <w:t>after</w:t>
      </w:r>
      <w:r>
        <w:rPr>
          <w:sz w:val="21"/>
          <w:u w:val="single"/>
        </w:rPr>
        <w:t xml:space="preserve"> </w:t>
      </w:r>
      <w:r>
        <w:rPr>
          <w:sz w:val="21"/>
          <w:u w:val="single"/>
        </w:rPr>
        <w:tab/>
      </w:r>
      <w:r>
        <w:rPr>
          <w:sz w:val="21"/>
        </w:rPr>
        <w:t>.</w:t>
      </w:r>
    </w:p>
    <w:p>
      <w:pPr>
        <w:pStyle w:val="BodyText"/>
        <w:tabs>
          <w:tab w:val="left" w:pos="4412"/>
        </w:tabs>
        <w:spacing w:line="240" w:lineRule="exact"/>
        <w:ind w:left="632"/>
      </w:pPr>
      <w:r>
        <w:t>A.</w:t>
      </w:r>
      <w:r>
        <w:rPr>
          <w:spacing w:val="-2"/>
        </w:rPr>
        <w:t xml:space="preserve"> </w:t>
      </w:r>
      <w:r>
        <w:t>its</w:t>
      </w:r>
      <w:r>
        <w:rPr>
          <w:spacing w:val="1"/>
        </w:rPr>
        <w:t xml:space="preserve"> </w:t>
      </w:r>
      <w:r>
        <w:t>colour</w:t>
      </w:r>
      <w:r>
        <w:tab/>
      </w:r>
      <w:r>
        <w:t>B. its</w:t>
      </w:r>
      <w:r>
        <w:rPr>
          <w:spacing w:val="3"/>
        </w:rPr>
        <w:t xml:space="preserve"> </w:t>
      </w:r>
      <w:r>
        <w:t>taste</w:t>
      </w:r>
    </w:p>
    <w:p>
      <w:pPr>
        <w:pStyle w:val="BodyText"/>
        <w:tabs>
          <w:tab w:val="left" w:pos="4412"/>
        </w:tabs>
        <w:spacing w:line="240" w:lineRule="exact"/>
        <w:ind w:left="632"/>
      </w:pPr>
      <w:r>
        <w:t>C.</w:t>
      </w:r>
      <w:r>
        <w:rPr>
          <w:spacing w:val="1"/>
        </w:rPr>
        <w:t xml:space="preserve"> </w:t>
      </w:r>
      <w:r>
        <w:t>its</w:t>
      </w:r>
      <w:r>
        <w:rPr>
          <w:spacing w:val="-1"/>
        </w:rPr>
        <w:t xml:space="preserve"> </w:t>
      </w:r>
      <w:r>
        <w:t>shape</w:t>
      </w:r>
      <w:r>
        <w:tab/>
      </w:r>
      <w:r>
        <w:t>D. the country of</w:t>
      </w:r>
      <w:r>
        <w:rPr>
          <w:spacing w:val="-1"/>
        </w:rPr>
        <w:t xml:space="preserve"> </w:t>
      </w:r>
      <w:r>
        <w:t>origin</w:t>
      </w:r>
    </w:p>
    <w:p>
      <w:pPr>
        <w:pStyle w:val="ListParagraph"/>
        <w:numPr>
          <w:ilvl w:val="0"/>
          <w:numId w:val="8"/>
        </w:numPr>
        <w:tabs>
          <w:tab w:val="left" w:pos="530"/>
          <w:tab w:val="left" w:pos="4203"/>
        </w:tabs>
        <w:spacing w:before="0" w:after="0" w:line="240" w:lineRule="exact"/>
        <w:ind w:left="529" w:right="0" w:hanging="318"/>
        <w:jc w:val="left"/>
        <w:rPr>
          <w:sz w:val="21"/>
        </w:rPr>
      </w:pPr>
      <w:r>
        <w:rPr>
          <w:sz w:val="21"/>
        </w:rPr>
        <w:t>Sunflowers originally</w:t>
      </w:r>
      <w:r>
        <w:rPr>
          <w:spacing w:val="-5"/>
          <w:sz w:val="21"/>
        </w:rPr>
        <w:t xml:space="preserve"> </w:t>
      </w:r>
      <w:r>
        <w:rPr>
          <w:sz w:val="21"/>
        </w:rPr>
        <w:t>came</w:t>
      </w:r>
      <w:r>
        <w:rPr>
          <w:spacing w:val="-2"/>
          <w:sz w:val="21"/>
        </w:rPr>
        <w:t xml:space="preserve"> </w:t>
      </w:r>
      <w:r>
        <w:rPr>
          <w:sz w:val="21"/>
        </w:rPr>
        <w:t>from</w:t>
      </w:r>
      <w:r>
        <w:rPr>
          <w:sz w:val="21"/>
          <w:u w:val="single"/>
        </w:rPr>
        <w:t xml:space="preserve"> </w:t>
      </w:r>
      <w:r>
        <w:rPr>
          <w:sz w:val="21"/>
          <w:u w:val="single"/>
        </w:rPr>
        <w:tab/>
      </w:r>
      <w:r>
        <w:rPr>
          <w:sz w:val="21"/>
        </w:rPr>
        <w:t>.</w:t>
      </w:r>
    </w:p>
    <w:p>
      <w:pPr>
        <w:pStyle w:val="BodyText"/>
        <w:tabs>
          <w:tab w:val="left" w:pos="2732"/>
          <w:tab w:val="left" w:pos="4412"/>
          <w:tab w:val="left" w:pos="6512"/>
        </w:tabs>
        <w:spacing w:line="240" w:lineRule="exact"/>
        <w:ind w:left="632"/>
      </w:pPr>
      <w:r>
        <w:t>A.</w:t>
      </w:r>
      <w:r>
        <w:rPr>
          <w:spacing w:val="-1"/>
        </w:rPr>
        <w:t xml:space="preserve"> </w:t>
      </w:r>
      <w:r>
        <w:t>Korea</w:t>
      </w:r>
      <w:r>
        <w:tab/>
      </w:r>
      <w:r>
        <w:t>B.</w:t>
      </w:r>
      <w:r>
        <w:rPr>
          <w:spacing w:val="2"/>
        </w:rPr>
        <w:t xml:space="preserve"> </w:t>
      </w:r>
      <w:r>
        <w:t>Japan</w:t>
      </w:r>
      <w:r>
        <w:tab/>
      </w:r>
      <w:r>
        <w:t>C.</w:t>
      </w:r>
      <w:r>
        <w:rPr>
          <w:spacing w:val="1"/>
        </w:rPr>
        <w:t xml:space="preserve"> </w:t>
      </w:r>
      <w:r>
        <w:t>Russia</w:t>
      </w:r>
      <w:r>
        <w:tab/>
      </w:r>
      <w:r>
        <w:t>D.</w:t>
      </w:r>
      <w:r>
        <w:rPr>
          <w:spacing w:val="-9"/>
        </w:rPr>
        <w:t xml:space="preserve"> </w:t>
      </w:r>
      <w:r>
        <w:t>America</w:t>
      </w:r>
    </w:p>
    <w:p>
      <w:pPr>
        <w:pStyle w:val="ListParagraph"/>
        <w:numPr>
          <w:ilvl w:val="0"/>
          <w:numId w:val="8"/>
        </w:numPr>
        <w:tabs>
          <w:tab w:val="left" w:pos="525"/>
          <w:tab w:val="left" w:pos="4518"/>
        </w:tabs>
        <w:spacing w:before="0" w:after="0" w:line="240" w:lineRule="exact"/>
        <w:ind w:left="524" w:right="0" w:hanging="313"/>
        <w:jc w:val="left"/>
        <w:rPr>
          <w:sz w:val="21"/>
        </w:rPr>
      </w:pPr>
      <w:r>
        <w:rPr>
          <w:sz w:val="21"/>
        </w:rPr>
        <w:t>The passage is probably in the</w:t>
      </w:r>
      <w:r>
        <w:rPr>
          <w:spacing w:val="-5"/>
          <w:sz w:val="21"/>
        </w:rPr>
        <w:t xml:space="preserve"> </w:t>
      </w:r>
      <w:r>
        <w:rPr>
          <w:sz w:val="21"/>
        </w:rPr>
        <w:t>part</w:t>
      </w:r>
      <w:r>
        <w:rPr>
          <w:spacing w:val="-2"/>
          <w:sz w:val="21"/>
        </w:rPr>
        <w:t xml:space="preserve"> </w:t>
      </w:r>
      <w:r>
        <w:rPr>
          <w:sz w:val="21"/>
        </w:rPr>
        <w:t>of</w:t>
      </w:r>
      <w:r>
        <w:rPr>
          <w:sz w:val="21"/>
          <w:u w:val="single"/>
        </w:rPr>
        <w:t xml:space="preserve"> </w:t>
      </w:r>
      <w:r>
        <w:rPr>
          <w:sz w:val="21"/>
          <w:u w:val="single"/>
        </w:rPr>
        <w:tab/>
      </w:r>
      <w:r>
        <w:rPr>
          <w:sz w:val="21"/>
        </w:rPr>
        <w:t>in a newspaper</w:t>
      </w:r>
    </w:p>
    <w:p>
      <w:pPr>
        <w:pStyle w:val="BodyText"/>
        <w:tabs>
          <w:tab w:val="left" w:pos="2732"/>
          <w:tab w:val="left" w:pos="4412"/>
          <w:tab w:val="left" w:pos="6512"/>
        </w:tabs>
        <w:spacing w:line="241" w:lineRule="exact"/>
        <w:ind w:left="632"/>
      </w:pPr>
      <w:r>
        <w:t>A.</w:t>
      </w:r>
      <w:r>
        <w:rPr>
          <w:spacing w:val="-2"/>
        </w:rPr>
        <w:t xml:space="preserve"> </w:t>
      </w:r>
      <w:r>
        <w:t>health</w:t>
      </w:r>
      <w:r>
        <w:tab/>
      </w:r>
      <w:r>
        <w:t>B.</w:t>
      </w:r>
      <w:r>
        <w:rPr>
          <w:spacing w:val="2"/>
        </w:rPr>
        <w:t xml:space="preserve"> </w:t>
      </w:r>
      <w:r>
        <w:t>science</w:t>
      </w:r>
      <w:r>
        <w:tab/>
      </w:r>
      <w:r>
        <w:t>C.</w:t>
      </w:r>
      <w:r>
        <w:rPr>
          <w:spacing w:val="2"/>
        </w:rPr>
        <w:t xml:space="preserve"> </w:t>
      </w:r>
      <w:r>
        <w:t>nature</w:t>
      </w:r>
      <w:r>
        <w:tab/>
      </w:r>
      <w:r>
        <w:t>D.</w:t>
      </w:r>
      <w:r>
        <w:rPr>
          <w:spacing w:val="-1"/>
        </w:rPr>
        <w:t xml:space="preserve"> </w:t>
      </w:r>
      <w:r>
        <w:t>sports</w:t>
      </w:r>
    </w:p>
    <w:p>
      <w:pPr>
        <w:pStyle w:val="BodyText"/>
        <w:spacing w:before="11"/>
        <w:ind w:left="0"/>
        <w:rPr>
          <w:sz w:val="20"/>
        </w:rPr>
      </w:pPr>
    </w:p>
    <w:p>
      <w:pPr>
        <w:pStyle w:val="Heading2"/>
        <w:spacing w:line="233" w:lineRule="exact"/>
        <w:ind w:left="99"/>
      </w:pPr>
      <w:r>
        <w:rPr>
          <w:w w:val="99"/>
        </w:rPr>
        <w:t>C</w:t>
      </w:r>
    </w:p>
    <w:p>
      <w:pPr>
        <w:pStyle w:val="BodyText"/>
        <w:spacing w:line="232" w:lineRule="auto"/>
        <w:ind w:right="162" w:firstLine="199"/>
        <w:jc w:val="both"/>
      </w:pPr>
      <w:r>
        <w:t xml:space="preserve">A gentleman once advertised( </w:t>
      </w:r>
      <w:r>
        <w:rPr>
          <w:rFonts w:ascii="宋体" w:eastAsia="宋体" w:hint="eastAsia"/>
        </w:rPr>
        <w:t>做广告</w:t>
      </w:r>
      <w:r>
        <w:t>) for a boy to help him in his office, and nearly fifty persons asked for the place. Out of the whole number he chose one in a short time, and sent all the other boys away.</w:t>
      </w:r>
    </w:p>
    <w:p>
      <w:pPr>
        <w:pStyle w:val="BodyText"/>
        <w:spacing w:before="7" w:line="225" w:lineRule="auto"/>
        <w:ind w:right="166"/>
      </w:pPr>
      <w:r>
        <w:t>“I should like to know,” said a friend, “on what ground you chose that boy. He didn't even have a recommendation(</w:t>
      </w:r>
      <w:r>
        <w:rPr>
          <w:rFonts w:ascii="宋体" w:eastAsia="宋体" w:hAnsi="宋体" w:hint="eastAsia"/>
        </w:rPr>
        <w:t>推荐信）</w:t>
      </w:r>
      <w:r>
        <w:t>with him.”</w:t>
      </w:r>
    </w:p>
    <w:p>
      <w:pPr>
        <w:pStyle w:val="BodyText"/>
        <w:spacing w:line="229" w:lineRule="exact"/>
      </w:pPr>
      <w:r>
        <w:t>“You are mistaken,” said the gentleman, “he had a great many sides.</w:t>
      </w:r>
    </w:p>
    <w:p>
      <w:pPr>
        <w:pStyle w:val="BodyText"/>
        <w:spacing w:line="241" w:lineRule="exact"/>
        <w:ind w:left="318"/>
      </w:pPr>
      <w:r>
        <w:t>“He made his shoes clean when he came in, and closed the door after him; showing that he</w:t>
      </w:r>
    </w:p>
    <w:p>
      <w:pPr>
        <w:spacing w:after="0" w:line="241" w:lineRule="exact"/>
        <w:sectPr>
          <w:pgSz w:w="10320" w:h="14580"/>
          <w:pgMar w:top="1080" w:right="940" w:bottom="1180" w:left="920" w:header="0" w:footer="933" w:gutter="0"/>
          <w:cols w:space="708"/>
        </w:sectPr>
      </w:pPr>
    </w:p>
    <w:p>
      <w:pPr>
        <w:pStyle w:val="BodyText"/>
        <w:spacing w:before="77" w:line="241" w:lineRule="exact"/>
      </w:pPr>
      <w:r>
        <w:t>was orderly.”</w:t>
      </w:r>
    </w:p>
    <w:p>
      <w:pPr>
        <w:pStyle w:val="BodyText"/>
        <w:tabs>
          <w:tab w:val="left" w:pos="6399"/>
        </w:tabs>
        <w:spacing w:line="233" w:lineRule="exact"/>
      </w:pPr>
      <w:r>
        <w:t>“He gave his seat to the disabled old man; showing that</w:t>
      </w:r>
      <w:r>
        <w:rPr>
          <w:spacing w:val="-17"/>
        </w:rPr>
        <w:t xml:space="preserve"> </w:t>
      </w:r>
      <w:r>
        <w:t>he</w:t>
      </w:r>
      <w:r>
        <w:rPr>
          <w:spacing w:val="-3"/>
        </w:rPr>
        <w:t xml:space="preserve"> </w:t>
      </w:r>
      <w:r>
        <w:t>was</w:t>
      </w:r>
      <w:r>
        <w:rPr>
          <w:u w:val="single"/>
        </w:rPr>
        <w:t xml:space="preserve"> </w:t>
      </w:r>
      <w:r>
        <w:rPr>
          <w:u w:val="single"/>
        </w:rPr>
        <w:tab/>
      </w:r>
      <w:r>
        <w:t>.”</w:t>
      </w:r>
    </w:p>
    <w:p>
      <w:pPr>
        <w:pStyle w:val="BodyText"/>
        <w:spacing w:before="5" w:line="225" w:lineRule="auto"/>
      </w:pPr>
      <w:r>
        <w:t>“He took off his cap when he came in, and answered my questions quickly and respectfully</w:t>
      </w:r>
      <w:r>
        <w:rPr>
          <w:rFonts w:ascii="宋体" w:eastAsia="宋体" w:hAnsi="宋体" w:hint="eastAsia"/>
        </w:rPr>
        <w:t xml:space="preserve">； </w:t>
      </w:r>
      <w:r>
        <w:t>showing that he was polite.”</w:t>
      </w:r>
    </w:p>
    <w:p>
      <w:pPr>
        <w:pStyle w:val="BodyText"/>
        <w:spacing w:line="225" w:lineRule="auto"/>
      </w:pPr>
      <w:r>
        <w:t>“He lifted up the book which I had purposely(</w:t>
      </w:r>
      <w:r>
        <w:rPr>
          <w:rFonts w:ascii="宋体" w:eastAsia="宋体" w:hAnsi="宋体" w:hint="eastAsia"/>
        </w:rPr>
        <w:t>故意地）</w:t>
      </w:r>
      <w:r>
        <w:t>laid on the floor, and put it on the table, while all the others stepped over it or pushed it aside; showing that he was careful.”</w:t>
      </w:r>
    </w:p>
    <w:p>
      <w:pPr>
        <w:pStyle w:val="BodyText"/>
        <w:spacing w:before="2"/>
      </w:pPr>
      <w:r>
        <w:t>“And he waited quietly for his turn, instead of pushing the others aside; showing that he was modest.”</w:t>
      </w:r>
    </w:p>
    <w:p>
      <w:pPr>
        <w:pStyle w:val="BodyText"/>
        <w:spacing w:line="237" w:lineRule="auto"/>
        <w:ind w:right="161"/>
        <w:jc w:val="both"/>
      </w:pPr>
      <w:r>
        <w:t>“When I talked with him, I noticed that his clothes were carefully brushed, his hair in nice order, and his teeth as white as milk. When he wrote his name, I noticed that his fingernails were clean; instead of having some untidy personal habits.”</w:t>
      </w:r>
    </w:p>
    <w:p>
      <w:pPr>
        <w:pStyle w:val="BodyText"/>
        <w:ind w:right="162"/>
        <w:jc w:val="both"/>
      </w:pPr>
      <w:r>
        <w:t>“Don't you call these things letters of recommendation? I do; and the things that I can discover a boy by using my eyes for ten minutes, is worth more than all the fine letters that he can bring.”</w:t>
      </w:r>
    </w:p>
    <w:p>
      <w:pPr>
        <w:pStyle w:val="ListParagraph"/>
        <w:numPr>
          <w:ilvl w:val="0"/>
          <w:numId w:val="8"/>
        </w:numPr>
        <w:tabs>
          <w:tab w:val="left" w:pos="530"/>
        </w:tabs>
        <w:spacing w:before="0" w:after="0" w:line="236" w:lineRule="exact"/>
        <w:ind w:left="529" w:right="0" w:hanging="318"/>
        <w:jc w:val="both"/>
        <w:rPr>
          <w:sz w:val="21"/>
        </w:rPr>
      </w:pPr>
      <w:r>
        <w:rPr>
          <w:sz w:val="21"/>
        </w:rPr>
        <w:t>Choose the right word to complete the sentence in the passage.</w:t>
      </w:r>
    </w:p>
    <w:p>
      <w:pPr>
        <w:pStyle w:val="BodyText"/>
        <w:tabs>
          <w:tab w:val="left" w:pos="2312"/>
          <w:tab w:val="left" w:pos="3992"/>
          <w:tab w:val="left" w:pos="5672"/>
        </w:tabs>
        <w:spacing w:line="240" w:lineRule="exact"/>
        <w:ind w:left="632"/>
        <w:jc w:val="both"/>
      </w:pPr>
      <w:r>
        <w:t>A.</w:t>
      </w:r>
      <w:r>
        <w:rPr>
          <w:spacing w:val="-1"/>
        </w:rPr>
        <w:t xml:space="preserve"> </w:t>
      </w:r>
      <w:r>
        <w:t>kind</w:t>
      </w:r>
      <w:r>
        <w:tab/>
      </w:r>
      <w:r>
        <w:t>B.</w:t>
      </w:r>
      <w:r>
        <w:rPr>
          <w:spacing w:val="1"/>
        </w:rPr>
        <w:t xml:space="preserve"> </w:t>
      </w:r>
      <w:r>
        <w:t>smart</w:t>
      </w:r>
      <w:r>
        <w:tab/>
      </w:r>
      <w:r>
        <w:t>C. lovely</w:t>
      </w:r>
      <w:r>
        <w:tab/>
      </w:r>
      <w:r>
        <w:t>D. healthy</w:t>
      </w:r>
    </w:p>
    <w:p>
      <w:pPr>
        <w:pStyle w:val="ListParagraph"/>
        <w:numPr>
          <w:ilvl w:val="0"/>
          <w:numId w:val="8"/>
        </w:numPr>
        <w:tabs>
          <w:tab w:val="left" w:pos="530"/>
        </w:tabs>
        <w:spacing w:before="0" w:after="0" w:line="240" w:lineRule="exact"/>
        <w:ind w:left="529" w:right="0" w:hanging="318"/>
        <w:jc w:val="both"/>
        <w:rPr>
          <w:sz w:val="21"/>
        </w:rPr>
      </w:pPr>
      <w:r>
        <w:rPr>
          <w:sz w:val="21"/>
        </w:rPr>
        <w:t>How did the gentleman know the boy was</w:t>
      </w:r>
      <w:r>
        <w:rPr>
          <w:spacing w:val="-1"/>
          <w:sz w:val="21"/>
        </w:rPr>
        <w:t xml:space="preserve"> </w:t>
      </w:r>
      <w:r>
        <w:rPr>
          <w:sz w:val="21"/>
        </w:rPr>
        <w:t>polite?</w:t>
      </w:r>
    </w:p>
    <w:p>
      <w:pPr>
        <w:pStyle w:val="ListParagraph"/>
        <w:numPr>
          <w:ilvl w:val="1"/>
          <w:numId w:val="8"/>
        </w:numPr>
        <w:tabs>
          <w:tab w:val="left" w:pos="890"/>
        </w:tabs>
        <w:spacing w:before="0" w:after="0" w:line="240" w:lineRule="exact"/>
        <w:ind w:left="889" w:right="0" w:hanging="258"/>
        <w:jc w:val="left"/>
        <w:rPr>
          <w:sz w:val="21"/>
        </w:rPr>
      </w:pPr>
      <w:r>
        <w:rPr>
          <w:sz w:val="21"/>
        </w:rPr>
        <w:t>His shoes were clean when he came in.</w:t>
      </w:r>
    </w:p>
    <w:p>
      <w:pPr>
        <w:pStyle w:val="ListParagraph"/>
        <w:numPr>
          <w:ilvl w:val="1"/>
          <w:numId w:val="8"/>
        </w:numPr>
        <w:tabs>
          <w:tab w:val="left" w:pos="880"/>
        </w:tabs>
        <w:spacing w:before="0" w:after="0" w:line="240" w:lineRule="exact"/>
        <w:ind w:left="880" w:right="0" w:hanging="248"/>
        <w:jc w:val="left"/>
        <w:rPr>
          <w:sz w:val="21"/>
        </w:rPr>
      </w:pPr>
      <w:r>
        <w:rPr>
          <w:sz w:val="21"/>
        </w:rPr>
        <w:t>He took off his cap when he came</w:t>
      </w:r>
      <w:r>
        <w:rPr>
          <w:spacing w:val="-7"/>
          <w:sz w:val="21"/>
        </w:rPr>
        <w:t xml:space="preserve"> </w:t>
      </w:r>
      <w:r>
        <w:rPr>
          <w:sz w:val="21"/>
        </w:rPr>
        <w:t>in.</w:t>
      </w:r>
    </w:p>
    <w:p>
      <w:pPr>
        <w:pStyle w:val="ListParagraph"/>
        <w:numPr>
          <w:ilvl w:val="1"/>
          <w:numId w:val="8"/>
        </w:numPr>
        <w:tabs>
          <w:tab w:val="left" w:pos="880"/>
        </w:tabs>
        <w:spacing w:before="0" w:after="0" w:line="240" w:lineRule="exact"/>
        <w:ind w:left="880" w:right="0" w:hanging="248"/>
        <w:jc w:val="left"/>
        <w:rPr>
          <w:sz w:val="21"/>
        </w:rPr>
      </w:pPr>
      <w:r>
        <w:rPr>
          <w:sz w:val="21"/>
        </w:rPr>
        <w:t>He waited quietly for his</w:t>
      </w:r>
      <w:r>
        <w:rPr>
          <w:spacing w:val="-1"/>
          <w:sz w:val="21"/>
        </w:rPr>
        <w:t xml:space="preserve"> </w:t>
      </w:r>
      <w:r>
        <w:rPr>
          <w:sz w:val="21"/>
        </w:rPr>
        <w:t>turn.</w:t>
      </w:r>
    </w:p>
    <w:p>
      <w:pPr>
        <w:pStyle w:val="ListParagraph"/>
        <w:numPr>
          <w:ilvl w:val="1"/>
          <w:numId w:val="8"/>
        </w:numPr>
        <w:tabs>
          <w:tab w:val="left" w:pos="890"/>
        </w:tabs>
        <w:spacing w:before="0" w:after="0" w:line="240" w:lineRule="exact"/>
        <w:ind w:left="889" w:right="0" w:hanging="258"/>
        <w:jc w:val="left"/>
        <w:rPr>
          <w:sz w:val="21"/>
        </w:rPr>
      </w:pPr>
      <w:r>
        <w:rPr>
          <w:sz w:val="21"/>
        </w:rPr>
        <w:t>His teeth and fingernails were</w:t>
      </w:r>
      <w:r>
        <w:rPr>
          <w:spacing w:val="2"/>
          <w:sz w:val="21"/>
        </w:rPr>
        <w:t xml:space="preserve"> </w:t>
      </w:r>
      <w:r>
        <w:rPr>
          <w:sz w:val="21"/>
        </w:rPr>
        <w:t>clean.</w:t>
      </w:r>
    </w:p>
    <w:p>
      <w:pPr>
        <w:pStyle w:val="ListParagraph"/>
        <w:numPr>
          <w:ilvl w:val="0"/>
          <w:numId w:val="8"/>
        </w:numPr>
        <w:tabs>
          <w:tab w:val="left" w:pos="525"/>
          <w:tab w:val="left" w:pos="5463"/>
        </w:tabs>
        <w:spacing w:before="0" w:after="0" w:line="240" w:lineRule="exact"/>
        <w:ind w:left="524" w:right="0" w:hanging="313"/>
        <w:jc w:val="left"/>
        <w:rPr>
          <w:sz w:val="21"/>
        </w:rPr>
      </w:pPr>
      <w:r>
        <w:rPr>
          <w:sz w:val="21"/>
        </w:rPr>
        <w:t>The gentleman laid the book on the</w:t>
      </w:r>
      <w:r>
        <w:rPr>
          <w:spacing w:val="-8"/>
          <w:sz w:val="21"/>
        </w:rPr>
        <w:t xml:space="preserve"> </w:t>
      </w:r>
      <w:r>
        <w:rPr>
          <w:sz w:val="21"/>
        </w:rPr>
        <w:t>floor</w:t>
      </w:r>
      <w:r>
        <w:rPr>
          <w:spacing w:val="-2"/>
          <w:sz w:val="21"/>
        </w:rPr>
        <w:t xml:space="preserve"> </w:t>
      </w:r>
      <w:r>
        <w:rPr>
          <w:sz w:val="21"/>
        </w:rPr>
        <w:t>because</w:t>
      </w:r>
      <w:r>
        <w:rPr>
          <w:sz w:val="21"/>
          <w:u w:val="single"/>
        </w:rPr>
        <w:t xml:space="preserve"> </w:t>
      </w:r>
      <w:r>
        <w:rPr>
          <w:sz w:val="21"/>
          <w:u w:val="single"/>
        </w:rPr>
        <w:tab/>
      </w:r>
      <w:r>
        <w:rPr>
          <w:sz w:val="21"/>
        </w:rPr>
        <w:t>.</w:t>
      </w:r>
    </w:p>
    <w:p>
      <w:pPr>
        <w:pStyle w:val="ListParagraph"/>
        <w:numPr>
          <w:ilvl w:val="1"/>
          <w:numId w:val="8"/>
        </w:numPr>
        <w:tabs>
          <w:tab w:val="left" w:pos="890"/>
        </w:tabs>
        <w:spacing w:before="0" w:after="0" w:line="240" w:lineRule="exact"/>
        <w:ind w:left="889" w:right="0" w:hanging="258"/>
        <w:jc w:val="left"/>
        <w:rPr>
          <w:sz w:val="21"/>
        </w:rPr>
      </w:pPr>
      <w:r>
        <w:rPr>
          <w:sz w:val="21"/>
        </w:rPr>
        <w:t>he used to be like</w:t>
      </w:r>
      <w:r>
        <w:rPr>
          <w:spacing w:val="-1"/>
          <w:sz w:val="21"/>
        </w:rPr>
        <w:t xml:space="preserve"> </w:t>
      </w:r>
      <w:r>
        <w:rPr>
          <w:sz w:val="21"/>
        </w:rPr>
        <w:t>this</w:t>
      </w:r>
    </w:p>
    <w:p>
      <w:pPr>
        <w:pStyle w:val="ListParagraph"/>
        <w:numPr>
          <w:ilvl w:val="1"/>
          <w:numId w:val="8"/>
        </w:numPr>
        <w:tabs>
          <w:tab w:val="left" w:pos="880"/>
        </w:tabs>
        <w:spacing w:before="0" w:after="0" w:line="240" w:lineRule="exact"/>
        <w:ind w:left="880" w:right="0" w:hanging="248"/>
        <w:jc w:val="left"/>
        <w:rPr>
          <w:sz w:val="21"/>
        </w:rPr>
      </w:pPr>
      <w:r>
        <w:rPr>
          <w:sz w:val="21"/>
        </w:rPr>
        <w:t>he wanted to know who was</w:t>
      </w:r>
      <w:r>
        <w:rPr>
          <w:spacing w:val="-1"/>
          <w:sz w:val="21"/>
        </w:rPr>
        <w:t xml:space="preserve"> </w:t>
      </w:r>
      <w:r>
        <w:rPr>
          <w:sz w:val="21"/>
        </w:rPr>
        <w:t>orderly</w:t>
      </w:r>
    </w:p>
    <w:p>
      <w:pPr>
        <w:pStyle w:val="ListParagraph"/>
        <w:numPr>
          <w:ilvl w:val="1"/>
          <w:numId w:val="8"/>
        </w:numPr>
        <w:tabs>
          <w:tab w:val="left" w:pos="880"/>
        </w:tabs>
        <w:spacing w:before="0" w:after="0" w:line="240" w:lineRule="exact"/>
        <w:ind w:left="880" w:right="0" w:hanging="248"/>
        <w:jc w:val="left"/>
        <w:rPr>
          <w:sz w:val="21"/>
        </w:rPr>
      </w:pPr>
      <w:r>
        <w:rPr>
          <w:sz w:val="21"/>
        </w:rPr>
        <w:t>he tried to know who had tidy personal</w:t>
      </w:r>
      <w:r>
        <w:rPr>
          <w:spacing w:val="-2"/>
          <w:sz w:val="21"/>
        </w:rPr>
        <w:t xml:space="preserve"> </w:t>
      </w:r>
      <w:r>
        <w:rPr>
          <w:sz w:val="21"/>
        </w:rPr>
        <w:t>habits</w:t>
      </w:r>
    </w:p>
    <w:p>
      <w:pPr>
        <w:pStyle w:val="ListParagraph"/>
        <w:numPr>
          <w:ilvl w:val="1"/>
          <w:numId w:val="8"/>
        </w:numPr>
        <w:tabs>
          <w:tab w:val="left" w:pos="890"/>
        </w:tabs>
        <w:spacing w:before="0" w:after="0" w:line="240" w:lineRule="exact"/>
        <w:ind w:left="889" w:right="0" w:hanging="258"/>
        <w:jc w:val="left"/>
        <w:rPr>
          <w:sz w:val="21"/>
        </w:rPr>
      </w:pPr>
      <w:r>
        <w:rPr>
          <w:sz w:val="21"/>
        </w:rPr>
        <w:t>he wanted to test the people who asked for the</w:t>
      </w:r>
      <w:r>
        <w:rPr>
          <w:spacing w:val="-1"/>
          <w:sz w:val="21"/>
        </w:rPr>
        <w:t xml:space="preserve"> </w:t>
      </w:r>
      <w:r>
        <w:rPr>
          <w:sz w:val="21"/>
        </w:rPr>
        <w:t>job</w:t>
      </w:r>
    </w:p>
    <w:p>
      <w:pPr>
        <w:pStyle w:val="ListParagraph"/>
        <w:numPr>
          <w:ilvl w:val="0"/>
          <w:numId w:val="8"/>
        </w:numPr>
        <w:tabs>
          <w:tab w:val="left" w:pos="525"/>
        </w:tabs>
        <w:spacing w:before="0" w:after="0" w:line="240" w:lineRule="exact"/>
        <w:ind w:left="524" w:right="0" w:hanging="313"/>
        <w:jc w:val="left"/>
        <w:rPr>
          <w:sz w:val="21"/>
        </w:rPr>
      </w:pPr>
      <w:r>
        <w:rPr>
          <w:sz w:val="21"/>
        </w:rPr>
        <w:t>What can you learn from this</w:t>
      </w:r>
      <w:r>
        <w:rPr>
          <w:spacing w:val="1"/>
          <w:sz w:val="21"/>
        </w:rPr>
        <w:t xml:space="preserve"> </w:t>
      </w:r>
      <w:r>
        <w:rPr>
          <w:sz w:val="21"/>
        </w:rPr>
        <w:t>passage?</w:t>
      </w:r>
    </w:p>
    <w:p>
      <w:pPr>
        <w:pStyle w:val="ListParagraph"/>
        <w:numPr>
          <w:ilvl w:val="1"/>
          <w:numId w:val="8"/>
        </w:numPr>
        <w:tabs>
          <w:tab w:val="left" w:pos="885"/>
        </w:tabs>
        <w:spacing w:before="0" w:after="0" w:line="240" w:lineRule="exact"/>
        <w:ind w:left="884" w:right="0" w:hanging="253"/>
        <w:jc w:val="left"/>
        <w:rPr>
          <w:sz w:val="21"/>
        </w:rPr>
      </w:pPr>
      <w:r>
        <w:rPr>
          <w:sz w:val="21"/>
        </w:rPr>
        <w:t>The gentleman is a man who makes</w:t>
      </w:r>
      <w:r>
        <w:rPr>
          <w:spacing w:val="5"/>
          <w:sz w:val="21"/>
        </w:rPr>
        <w:t xml:space="preserve"> </w:t>
      </w:r>
      <w:r>
        <w:rPr>
          <w:sz w:val="21"/>
        </w:rPr>
        <w:t>trouble.</w:t>
      </w:r>
    </w:p>
    <w:p>
      <w:pPr>
        <w:pStyle w:val="ListParagraph"/>
        <w:numPr>
          <w:ilvl w:val="1"/>
          <w:numId w:val="8"/>
        </w:numPr>
        <w:tabs>
          <w:tab w:val="left" w:pos="868"/>
        </w:tabs>
        <w:spacing w:before="0" w:after="0" w:line="233" w:lineRule="exact"/>
        <w:ind w:left="868" w:right="0" w:hanging="236"/>
        <w:jc w:val="left"/>
        <w:rPr>
          <w:sz w:val="21"/>
        </w:rPr>
      </w:pPr>
      <w:r>
        <w:rPr>
          <w:sz w:val="21"/>
        </w:rPr>
        <w:t>All gentlemen can choose the right person by using their</w:t>
      </w:r>
      <w:r>
        <w:rPr>
          <w:spacing w:val="-5"/>
          <w:sz w:val="21"/>
        </w:rPr>
        <w:t xml:space="preserve"> </w:t>
      </w:r>
      <w:r>
        <w:rPr>
          <w:sz w:val="21"/>
        </w:rPr>
        <w:t>eyes.</w:t>
      </w:r>
    </w:p>
    <w:p>
      <w:pPr>
        <w:pStyle w:val="ListParagraph"/>
        <w:numPr>
          <w:ilvl w:val="1"/>
          <w:numId w:val="8"/>
        </w:numPr>
        <w:tabs>
          <w:tab w:val="left" w:pos="880"/>
        </w:tabs>
        <w:spacing w:before="0" w:after="0" w:line="254" w:lineRule="exact"/>
        <w:ind w:left="880" w:right="0" w:hanging="248"/>
        <w:jc w:val="left"/>
        <w:rPr>
          <w:sz w:val="21"/>
        </w:rPr>
      </w:pPr>
      <w:r>
        <w:rPr>
          <w:sz w:val="21"/>
        </w:rPr>
        <w:t>Good</w:t>
      </w:r>
      <w:r>
        <w:rPr>
          <w:spacing w:val="-2"/>
          <w:sz w:val="21"/>
        </w:rPr>
        <w:t xml:space="preserve"> </w:t>
      </w:r>
      <w:r>
        <w:rPr>
          <w:sz w:val="21"/>
        </w:rPr>
        <w:t>behaviors(</w:t>
      </w:r>
      <w:r>
        <w:rPr>
          <w:rFonts w:ascii="宋体" w:eastAsia="宋体" w:hint="eastAsia"/>
          <w:sz w:val="21"/>
        </w:rPr>
        <w:t>行为）</w:t>
      </w:r>
      <w:r>
        <w:rPr>
          <w:sz w:val="21"/>
        </w:rPr>
        <w:t>and</w:t>
      </w:r>
      <w:r>
        <w:rPr>
          <w:spacing w:val="1"/>
          <w:sz w:val="21"/>
        </w:rPr>
        <w:t xml:space="preserve"> </w:t>
      </w:r>
      <w:r>
        <w:rPr>
          <w:sz w:val="21"/>
        </w:rPr>
        <w:t>good</w:t>
      </w:r>
      <w:r>
        <w:rPr>
          <w:spacing w:val="-2"/>
          <w:sz w:val="21"/>
        </w:rPr>
        <w:t xml:space="preserve"> </w:t>
      </w:r>
      <w:r>
        <w:rPr>
          <w:sz w:val="21"/>
        </w:rPr>
        <w:t>habits are</w:t>
      </w:r>
      <w:r>
        <w:rPr>
          <w:spacing w:val="1"/>
          <w:sz w:val="21"/>
        </w:rPr>
        <w:t xml:space="preserve"> </w:t>
      </w:r>
      <w:r>
        <w:rPr>
          <w:sz w:val="21"/>
        </w:rPr>
        <w:t>important</w:t>
      </w:r>
      <w:r>
        <w:rPr>
          <w:spacing w:val="-2"/>
          <w:sz w:val="21"/>
        </w:rPr>
        <w:t xml:space="preserve"> </w:t>
      </w:r>
      <w:r>
        <w:rPr>
          <w:sz w:val="21"/>
        </w:rPr>
        <w:t>for a</w:t>
      </w:r>
      <w:r>
        <w:rPr>
          <w:spacing w:val="1"/>
          <w:sz w:val="21"/>
        </w:rPr>
        <w:t xml:space="preserve"> </w:t>
      </w:r>
      <w:r>
        <w:rPr>
          <w:sz w:val="21"/>
        </w:rPr>
        <w:t>person.</w:t>
      </w:r>
    </w:p>
    <w:p>
      <w:pPr>
        <w:pStyle w:val="ListParagraph"/>
        <w:numPr>
          <w:ilvl w:val="1"/>
          <w:numId w:val="8"/>
        </w:numPr>
        <w:tabs>
          <w:tab w:val="left" w:pos="890"/>
        </w:tabs>
        <w:spacing w:before="0" w:after="0" w:line="219" w:lineRule="exact"/>
        <w:ind w:left="889" w:right="0" w:hanging="258"/>
        <w:jc w:val="left"/>
        <w:rPr>
          <w:sz w:val="21"/>
        </w:rPr>
      </w:pPr>
      <w:r>
        <w:rPr>
          <w:sz w:val="21"/>
        </w:rPr>
        <w:t>One should pay more attention to his recommendation than to his</w:t>
      </w:r>
      <w:r>
        <w:rPr>
          <w:spacing w:val="-6"/>
          <w:sz w:val="21"/>
        </w:rPr>
        <w:t xml:space="preserve"> </w:t>
      </w:r>
      <w:r>
        <w:rPr>
          <w:sz w:val="21"/>
        </w:rPr>
        <w:t>behavior</w:t>
      </w:r>
    </w:p>
    <w:p>
      <w:pPr>
        <w:spacing w:before="0" w:line="261" w:lineRule="exact"/>
        <w:ind w:left="0" w:right="614" w:firstLine="0"/>
        <w:jc w:val="center"/>
        <w:rPr>
          <w:b/>
          <w:sz w:val="24"/>
        </w:rPr>
      </w:pPr>
      <w:r>
        <w:rPr>
          <w:b/>
          <w:sz w:val="24"/>
        </w:rPr>
        <w:t>D</w:t>
      </w:r>
    </w:p>
    <w:p>
      <w:pPr>
        <w:pStyle w:val="BodyText"/>
        <w:spacing w:before="114" w:line="237" w:lineRule="auto"/>
        <w:ind w:right="160" w:firstLine="316"/>
        <w:jc w:val="both"/>
      </w:pPr>
      <w:r>
        <w:t>Friendships between Americans can be close and real, yet disappear soon if situations change. Neither side feels hurt by this. Both may exchange Christmas greetings for a year or two, perhaps a few letters for a while—then no more. If the same two people meet again by chance, even years later, they pick up the friendship. This can be quite difficult for us Chinese to understand, because friendships between us develop more slowly but then become lifelong feelings, reaching deeply into both families. Americans are ready to receive us foreigners at their homes, share their holidays, and their home life. They will enjoy welcoming us and be happier</w:t>
      </w:r>
      <w:r>
        <w:rPr>
          <w:spacing w:val="-1"/>
        </w:rPr>
        <w:t xml:space="preserve"> </w:t>
      </w:r>
      <w:r>
        <w:t>if we accept</w:t>
      </w:r>
      <w:r>
        <w:rPr>
          <w:spacing w:val="-1"/>
        </w:rPr>
        <w:t xml:space="preserve"> </w:t>
      </w:r>
      <w:r>
        <w:t>their hospitality(</w:t>
      </w:r>
      <w:r>
        <w:rPr>
          <w:rFonts w:ascii="宋体" w:eastAsia="宋体" w:hAnsi="宋体" w:hint="eastAsia"/>
        </w:rPr>
        <w:t>友好</w:t>
      </w:r>
      <w:r>
        <w:rPr>
          <w:spacing w:val="-1"/>
        </w:rPr>
        <w:t xml:space="preserve">) </w:t>
      </w:r>
      <w:r>
        <w:t>easily.</w:t>
      </w:r>
    </w:p>
    <w:p>
      <w:pPr>
        <w:pStyle w:val="BodyText"/>
        <w:spacing w:before="102" w:line="235" w:lineRule="auto"/>
        <w:ind w:right="108" w:firstLine="211"/>
        <w:jc w:val="both"/>
      </w:pPr>
      <w:r>
        <w:t xml:space="preserve">Another difficult point for us Chinese to understand Americans is that although they treat us warmly in their personal everyday lives, they don’t show their politeness to us if it requires a great deal of time. This is usually the opposite of the practice in our country where we may </w:t>
      </w:r>
      <w:r>
        <w:rPr>
          <w:u w:val="single"/>
        </w:rPr>
        <w:t>be</w:t>
      </w:r>
      <w:r>
        <w:t xml:space="preserve"> </w:t>
      </w:r>
      <w:r>
        <w:rPr>
          <w:u w:val="single"/>
        </w:rPr>
        <w:t>generous with our time</w:t>
      </w:r>
      <w:r>
        <w:rPr>
          <w:b/>
        </w:rPr>
        <w:t xml:space="preserve">. </w:t>
      </w:r>
      <w:r>
        <w:t>Sometimes, we, as hosts</w:t>
      </w:r>
      <w:r>
        <w:rPr>
          <w:rFonts w:ascii="宋体" w:eastAsia="宋体" w:hAnsi="宋体" w:hint="eastAsia"/>
        </w:rPr>
        <w:t>（主人）</w:t>
      </w:r>
      <w:r>
        <w:t>, will appear at airports even in the middle of the night to meet a friend. We may take days off to act as guides to  our foreign friends. The Americans, however, express their welcome usually at homes, but truly can not manage the time to do a great deal with a visitor outside their daily life</w:t>
      </w:r>
      <w:r>
        <w:rPr>
          <w:color w:val="FF0000"/>
        </w:rPr>
        <w:t xml:space="preserve">. </w:t>
      </w:r>
      <w:r>
        <w:t>They will probably expect us to get ourselves from the airport to our hotel by bus. And they expect that we will phone them from there. Once we arrive at their homes, the welcome will be full, warm and real.</w:t>
      </w:r>
    </w:p>
    <w:p>
      <w:pPr>
        <w:spacing w:after="0" w:line="235" w:lineRule="auto"/>
        <w:jc w:val="both"/>
        <w:sectPr>
          <w:pgSz w:w="10320" w:h="14580"/>
          <w:pgMar w:top="1040" w:right="940" w:bottom="1180" w:left="920" w:header="0" w:footer="933" w:gutter="0"/>
          <w:cols w:space="708"/>
        </w:sectPr>
      </w:pPr>
    </w:p>
    <w:p>
      <w:pPr>
        <w:pStyle w:val="BodyText"/>
        <w:spacing w:before="77"/>
      </w:pPr>
      <w:r>
        <w:t>We will find ourselves treated hospitably.</w:t>
      </w:r>
    </w:p>
    <w:p>
      <w:pPr>
        <w:pStyle w:val="BodyText"/>
        <w:spacing w:before="119"/>
        <w:ind w:right="166" w:firstLine="211"/>
      </w:pPr>
      <w:r>
        <w:t>For the Americans, it is often considered more friendly to invite a friend to their homes than to go to restaurants, except for only business matters. So accept their hospitality at home!</w:t>
      </w:r>
    </w:p>
    <w:p>
      <w:pPr>
        <w:pStyle w:val="ListParagraph"/>
        <w:numPr>
          <w:ilvl w:val="0"/>
          <w:numId w:val="8"/>
        </w:numPr>
        <w:tabs>
          <w:tab w:val="left" w:pos="736"/>
          <w:tab w:val="left" w:pos="4055"/>
        </w:tabs>
        <w:spacing w:before="117" w:after="0" w:line="240" w:lineRule="auto"/>
        <w:ind w:left="736" w:right="0" w:hanging="312"/>
        <w:jc w:val="left"/>
        <w:rPr>
          <w:sz w:val="21"/>
        </w:rPr>
      </w:pPr>
      <w:r>
        <w:rPr>
          <w:sz w:val="21"/>
        </w:rPr>
        <w:t>This passage is</w:t>
      </w:r>
      <w:r>
        <w:rPr>
          <w:spacing w:val="-4"/>
          <w:sz w:val="21"/>
        </w:rPr>
        <w:t xml:space="preserve"> </w:t>
      </w:r>
      <w:r>
        <w:rPr>
          <w:sz w:val="21"/>
        </w:rPr>
        <w:t>probably</w:t>
      </w:r>
      <w:r>
        <w:rPr>
          <w:spacing w:val="-3"/>
          <w:sz w:val="21"/>
        </w:rPr>
        <w:t xml:space="preserve"> </w:t>
      </w:r>
      <w:r>
        <w:rPr>
          <w:sz w:val="21"/>
        </w:rPr>
        <w:t>from</w:t>
      </w:r>
      <w:r>
        <w:rPr>
          <w:sz w:val="21"/>
          <w:u w:val="single"/>
        </w:rPr>
        <w:t xml:space="preserve"> </w:t>
      </w:r>
      <w:r>
        <w:rPr>
          <w:sz w:val="21"/>
          <w:u w:val="single"/>
        </w:rPr>
        <w:tab/>
      </w:r>
      <w:r>
        <w:rPr>
          <w:sz w:val="21"/>
        </w:rPr>
        <w:t>.</w:t>
      </w:r>
    </w:p>
    <w:p>
      <w:pPr>
        <w:pStyle w:val="BodyText"/>
        <w:tabs>
          <w:tab w:val="left" w:pos="2732"/>
          <w:tab w:val="left" w:pos="4832"/>
          <w:tab w:val="left" w:pos="6512"/>
        </w:tabs>
        <w:spacing w:before="119"/>
        <w:ind w:left="798"/>
      </w:pPr>
      <w:r>
        <w:t>A.</w:t>
      </w:r>
      <w:r>
        <w:rPr>
          <w:spacing w:val="-1"/>
        </w:rPr>
        <w:t xml:space="preserve"> </w:t>
      </w:r>
      <w:r>
        <w:t>a novel</w:t>
      </w:r>
      <w:r>
        <w:tab/>
      </w:r>
      <w:r>
        <w:t>B.</w:t>
      </w:r>
      <w:r>
        <w:rPr>
          <w:spacing w:val="1"/>
        </w:rPr>
        <w:t xml:space="preserve"> </w:t>
      </w:r>
      <w:r>
        <w:t>a</w:t>
      </w:r>
      <w:r>
        <w:rPr>
          <w:spacing w:val="-4"/>
        </w:rPr>
        <w:t xml:space="preserve"> </w:t>
      </w:r>
      <w:r>
        <w:t>magazine</w:t>
      </w:r>
      <w:r>
        <w:tab/>
      </w:r>
      <w:r>
        <w:t>C.</w:t>
      </w:r>
      <w:r>
        <w:rPr>
          <w:spacing w:val="1"/>
        </w:rPr>
        <w:t xml:space="preserve"> </w:t>
      </w:r>
      <w:r>
        <w:t>a</w:t>
      </w:r>
      <w:r>
        <w:rPr>
          <w:spacing w:val="-3"/>
        </w:rPr>
        <w:t xml:space="preserve"> </w:t>
      </w:r>
      <w:r>
        <w:t>letter</w:t>
      </w:r>
      <w:r>
        <w:tab/>
      </w:r>
      <w:r>
        <w:t>D. a diary</w:t>
      </w:r>
    </w:p>
    <w:p>
      <w:pPr>
        <w:pStyle w:val="ListParagraph"/>
        <w:numPr>
          <w:ilvl w:val="0"/>
          <w:numId w:val="8"/>
        </w:numPr>
        <w:tabs>
          <w:tab w:val="left" w:pos="736"/>
          <w:tab w:val="left" w:pos="6822"/>
        </w:tabs>
        <w:spacing w:before="118" w:after="0" w:line="240" w:lineRule="auto"/>
        <w:ind w:left="736" w:right="0" w:hanging="312"/>
        <w:jc w:val="left"/>
        <w:rPr>
          <w:sz w:val="21"/>
        </w:rPr>
      </w:pPr>
      <w:r>
        <w:rPr>
          <w:sz w:val="21"/>
        </w:rPr>
        <w:t xml:space="preserve">The underlined words </w:t>
      </w:r>
      <w:r>
        <w:rPr>
          <w:sz w:val="21"/>
          <w:u w:val="single"/>
        </w:rPr>
        <w:t>generous with our time</w:t>
      </w:r>
      <w:r>
        <w:rPr>
          <w:sz w:val="21"/>
        </w:rPr>
        <w:t xml:space="preserve"> probably</w:t>
      </w:r>
      <w:r>
        <w:rPr>
          <w:spacing w:val="-20"/>
          <w:sz w:val="21"/>
        </w:rPr>
        <w:t xml:space="preserve"> </w:t>
      </w:r>
      <w:r>
        <w:rPr>
          <w:sz w:val="21"/>
        </w:rPr>
        <w:t>mean</w:t>
      </w:r>
      <w:r>
        <w:rPr>
          <w:spacing w:val="1"/>
          <w:sz w:val="21"/>
        </w:rPr>
        <w:t xml:space="preserve"> </w:t>
      </w:r>
      <w:r>
        <w:rPr>
          <w:w w:val="99"/>
          <w:sz w:val="21"/>
          <w:u w:val="single"/>
        </w:rPr>
        <w:t xml:space="preserve"> </w:t>
      </w:r>
      <w:r>
        <w:rPr>
          <w:sz w:val="21"/>
          <w:u w:val="single"/>
        </w:rPr>
        <w:tab/>
      </w:r>
    </w:p>
    <w:p>
      <w:pPr>
        <w:pStyle w:val="BodyText"/>
        <w:tabs>
          <w:tab w:val="left" w:pos="4832"/>
        </w:tabs>
        <w:spacing w:before="119"/>
        <w:ind w:left="738"/>
      </w:pPr>
      <w:r>
        <w:t>A. strict</w:t>
      </w:r>
      <w:r>
        <w:rPr>
          <w:spacing w:val="-3"/>
        </w:rPr>
        <w:t xml:space="preserve"> </w:t>
      </w:r>
      <w:r>
        <w:t>with</w:t>
      </w:r>
      <w:r>
        <w:rPr>
          <w:spacing w:val="-2"/>
        </w:rPr>
        <w:t xml:space="preserve"> </w:t>
      </w:r>
      <w:r>
        <w:t>time</w:t>
      </w:r>
      <w:r>
        <w:tab/>
      </w:r>
      <w:r>
        <w:t>B. careful with</w:t>
      </w:r>
      <w:r>
        <w:rPr>
          <w:spacing w:val="3"/>
        </w:rPr>
        <w:t xml:space="preserve"> </w:t>
      </w:r>
      <w:r>
        <w:t>time</w:t>
      </w:r>
    </w:p>
    <w:p>
      <w:pPr>
        <w:pStyle w:val="BodyText"/>
        <w:tabs>
          <w:tab w:val="left" w:pos="4832"/>
        </w:tabs>
        <w:spacing w:before="118"/>
        <w:ind w:left="738"/>
      </w:pPr>
      <w:r>
        <w:t>C. thankful</w:t>
      </w:r>
      <w:r>
        <w:rPr>
          <w:spacing w:val="-3"/>
        </w:rPr>
        <w:t xml:space="preserve"> </w:t>
      </w:r>
      <w:r>
        <w:t>to</w:t>
      </w:r>
      <w:r>
        <w:rPr>
          <w:spacing w:val="-1"/>
        </w:rPr>
        <w:t xml:space="preserve"> </w:t>
      </w:r>
      <w:r>
        <w:t>time</w:t>
      </w:r>
      <w:r>
        <w:tab/>
      </w:r>
      <w:r>
        <w:t>D. glad to spend</w:t>
      </w:r>
      <w:r>
        <w:rPr>
          <w:spacing w:val="-3"/>
        </w:rPr>
        <w:t xml:space="preserve"> </w:t>
      </w:r>
      <w:r>
        <w:t>time</w:t>
      </w:r>
    </w:p>
    <w:p>
      <w:pPr>
        <w:pStyle w:val="ListParagraph"/>
        <w:numPr>
          <w:ilvl w:val="0"/>
          <w:numId w:val="8"/>
        </w:numPr>
        <w:tabs>
          <w:tab w:val="left" w:pos="736"/>
          <w:tab w:val="left" w:pos="3476"/>
        </w:tabs>
        <w:spacing w:before="119" w:after="0" w:line="240" w:lineRule="auto"/>
        <w:ind w:left="736" w:right="0" w:hanging="312"/>
        <w:jc w:val="left"/>
        <w:rPr>
          <w:sz w:val="21"/>
        </w:rPr>
      </w:pPr>
      <w:r>
        <w:rPr>
          <w:sz w:val="21"/>
        </w:rPr>
        <w:t>The passage</w:t>
      </w:r>
      <w:r>
        <w:rPr>
          <w:spacing w:val="-5"/>
          <w:sz w:val="21"/>
        </w:rPr>
        <w:t xml:space="preserve"> </w:t>
      </w:r>
      <w:r>
        <w:rPr>
          <w:sz w:val="21"/>
        </w:rPr>
        <w:t>is about</w:t>
      </w:r>
      <w:r>
        <w:rPr>
          <w:sz w:val="21"/>
          <w:u w:val="single"/>
        </w:rPr>
        <w:t xml:space="preserve"> </w:t>
      </w:r>
      <w:r>
        <w:rPr>
          <w:sz w:val="21"/>
          <w:u w:val="single"/>
        </w:rPr>
        <w:tab/>
      </w:r>
      <w:r>
        <w:rPr>
          <w:sz w:val="21"/>
        </w:rPr>
        <w:t>.</w:t>
      </w:r>
    </w:p>
    <w:p>
      <w:pPr>
        <w:pStyle w:val="BodyText"/>
        <w:spacing w:before="118" w:line="357" w:lineRule="auto"/>
        <w:ind w:left="738" w:right="4656" w:hanging="29"/>
      </w:pPr>
      <w:r>
        <w:t>A. the way Americans treat visitors B .the way Chinese treat visitors</w:t>
      </w:r>
    </w:p>
    <w:p>
      <w:pPr>
        <w:pStyle w:val="ListParagraph"/>
        <w:numPr>
          <w:ilvl w:val="0"/>
          <w:numId w:val="9"/>
        </w:numPr>
        <w:tabs>
          <w:tab w:val="left" w:pos="955"/>
        </w:tabs>
        <w:spacing w:before="1" w:after="0" w:line="240" w:lineRule="auto"/>
        <w:ind w:left="954" w:right="0" w:hanging="246"/>
        <w:jc w:val="left"/>
        <w:rPr>
          <w:sz w:val="21"/>
        </w:rPr>
      </w:pPr>
      <w:r>
        <w:rPr>
          <w:sz w:val="21"/>
        </w:rPr>
        <w:t>the differences between Americans and</w:t>
      </w:r>
      <w:r>
        <w:rPr>
          <w:spacing w:val="-15"/>
          <w:sz w:val="21"/>
        </w:rPr>
        <w:t xml:space="preserve"> </w:t>
      </w:r>
      <w:r>
        <w:rPr>
          <w:sz w:val="21"/>
        </w:rPr>
        <w:t>Chinese</w:t>
      </w:r>
    </w:p>
    <w:p>
      <w:pPr>
        <w:pStyle w:val="ListParagraph"/>
        <w:numPr>
          <w:ilvl w:val="0"/>
          <w:numId w:val="9"/>
        </w:numPr>
        <w:tabs>
          <w:tab w:val="left" w:pos="996"/>
        </w:tabs>
        <w:spacing w:before="118" w:after="0" w:line="240" w:lineRule="auto"/>
        <w:ind w:left="995" w:right="0" w:hanging="258"/>
        <w:jc w:val="left"/>
        <w:rPr>
          <w:sz w:val="21"/>
        </w:rPr>
      </w:pPr>
      <w:r>
        <w:rPr>
          <w:sz w:val="21"/>
        </w:rPr>
        <w:t>the differences between American culture and Chinese</w:t>
      </w:r>
      <w:r>
        <w:rPr>
          <w:spacing w:val="-14"/>
          <w:sz w:val="21"/>
        </w:rPr>
        <w:t xml:space="preserve"> </w:t>
      </w:r>
      <w:r>
        <w:rPr>
          <w:sz w:val="21"/>
        </w:rPr>
        <w:t>culture</w:t>
      </w:r>
    </w:p>
    <w:p>
      <w:pPr>
        <w:pStyle w:val="ListParagraph"/>
        <w:numPr>
          <w:ilvl w:val="0"/>
          <w:numId w:val="8"/>
        </w:numPr>
        <w:tabs>
          <w:tab w:val="left" w:pos="768"/>
          <w:tab w:val="left" w:pos="3666"/>
        </w:tabs>
        <w:spacing w:before="119" w:after="0" w:line="240" w:lineRule="auto"/>
        <w:ind w:left="738" w:right="162" w:hanging="315"/>
        <w:jc w:val="left"/>
        <w:rPr>
          <w:sz w:val="21"/>
        </w:rPr>
      </w:pPr>
      <w:r>
        <w:rPr>
          <w:sz w:val="21"/>
        </w:rPr>
        <w:t>From the passage, we can learn that when we arrive in America to visit an American friend, we’ll probably</w:t>
      </w:r>
      <w:r>
        <w:rPr>
          <w:spacing w:val="-9"/>
          <w:sz w:val="21"/>
        </w:rPr>
        <w:t xml:space="preserve"> </w:t>
      </w:r>
      <w:r>
        <w:rPr>
          <w:sz w:val="21"/>
        </w:rPr>
        <w:t>be</w:t>
      </w:r>
      <w:r>
        <w:rPr>
          <w:spacing w:val="1"/>
          <w:sz w:val="21"/>
        </w:rPr>
        <w:t xml:space="preserve"> </w:t>
      </w:r>
      <w:r>
        <w:rPr>
          <w:w w:val="99"/>
          <w:sz w:val="21"/>
          <w:u w:val="single"/>
        </w:rPr>
        <w:t xml:space="preserve"> </w:t>
      </w:r>
      <w:r>
        <w:rPr>
          <w:sz w:val="21"/>
          <w:u w:val="single"/>
        </w:rPr>
        <w:tab/>
      </w:r>
    </w:p>
    <w:p>
      <w:pPr>
        <w:pStyle w:val="BodyText"/>
        <w:tabs>
          <w:tab w:val="left" w:pos="4832"/>
        </w:tabs>
        <w:spacing w:before="117"/>
        <w:ind w:left="812"/>
      </w:pPr>
      <w:r>
        <w:t>A. welcomed at</w:t>
      </w:r>
      <w:r>
        <w:rPr>
          <w:spacing w:val="-4"/>
        </w:rPr>
        <w:t xml:space="preserve"> </w:t>
      </w:r>
      <w:r>
        <w:t>the airport</w:t>
      </w:r>
      <w:r>
        <w:tab/>
      </w:r>
      <w:r>
        <w:t>B. offered a ride to his</w:t>
      </w:r>
      <w:r>
        <w:rPr>
          <w:spacing w:val="1"/>
        </w:rPr>
        <w:t xml:space="preserve"> </w:t>
      </w:r>
      <w:r>
        <w:t>home</w:t>
      </w:r>
    </w:p>
    <w:p>
      <w:pPr>
        <w:pStyle w:val="BodyText"/>
        <w:tabs>
          <w:tab w:val="left" w:pos="4832"/>
        </w:tabs>
        <w:spacing w:before="118"/>
        <w:ind w:left="812"/>
      </w:pPr>
      <w:r>
        <w:t>C. treated hospitably at</w:t>
      </w:r>
      <w:r>
        <w:rPr>
          <w:spacing w:val="-6"/>
        </w:rPr>
        <w:t xml:space="preserve"> </w:t>
      </w:r>
      <w:r>
        <w:t>his</w:t>
      </w:r>
      <w:r>
        <w:rPr>
          <w:spacing w:val="-2"/>
        </w:rPr>
        <w:t xml:space="preserve"> </w:t>
      </w:r>
      <w:r>
        <w:t>home</w:t>
      </w:r>
      <w:r>
        <w:tab/>
      </w:r>
      <w:r>
        <w:t>D. invited to dinner in a</w:t>
      </w:r>
      <w:r>
        <w:rPr>
          <w:spacing w:val="-3"/>
        </w:rPr>
        <w:t xml:space="preserve"> </w:t>
      </w:r>
      <w:r>
        <w:t>restaurant</w:t>
      </w:r>
    </w:p>
    <w:p>
      <w:pPr>
        <w:pStyle w:val="ListParagraph"/>
        <w:numPr>
          <w:ilvl w:val="0"/>
          <w:numId w:val="8"/>
        </w:numPr>
        <w:tabs>
          <w:tab w:val="left" w:pos="736"/>
        </w:tabs>
        <w:spacing w:before="119" w:after="0" w:line="240" w:lineRule="auto"/>
        <w:ind w:left="736" w:right="0" w:hanging="312"/>
        <w:jc w:val="left"/>
        <w:rPr>
          <w:sz w:val="21"/>
        </w:rPr>
      </w:pPr>
      <w:r>
        <w:rPr>
          <w:sz w:val="21"/>
        </w:rPr>
        <w:t>Which of the following statements is true according to the</w:t>
      </w:r>
      <w:r>
        <w:rPr>
          <w:spacing w:val="-2"/>
          <w:sz w:val="21"/>
        </w:rPr>
        <w:t xml:space="preserve"> </w:t>
      </w:r>
      <w:r>
        <w:rPr>
          <w:sz w:val="21"/>
        </w:rPr>
        <w:t>passage?</w:t>
      </w:r>
    </w:p>
    <w:p>
      <w:pPr>
        <w:pStyle w:val="ListParagraph"/>
        <w:numPr>
          <w:ilvl w:val="1"/>
          <w:numId w:val="8"/>
        </w:numPr>
        <w:tabs>
          <w:tab w:val="left" w:pos="984"/>
        </w:tabs>
        <w:spacing w:before="118" w:after="0" w:line="240" w:lineRule="auto"/>
        <w:ind w:left="983" w:right="0" w:hanging="258"/>
        <w:jc w:val="left"/>
        <w:rPr>
          <w:sz w:val="21"/>
        </w:rPr>
      </w:pPr>
      <w:r>
        <w:rPr>
          <w:sz w:val="21"/>
        </w:rPr>
        <w:t>Friendship between Americans usually reach deeply into their</w:t>
      </w:r>
      <w:r>
        <w:rPr>
          <w:spacing w:val="-17"/>
          <w:sz w:val="21"/>
        </w:rPr>
        <w:t xml:space="preserve"> </w:t>
      </w:r>
      <w:r>
        <w:rPr>
          <w:sz w:val="21"/>
        </w:rPr>
        <w:t>families.</w:t>
      </w:r>
    </w:p>
    <w:p>
      <w:pPr>
        <w:pStyle w:val="ListParagraph"/>
        <w:numPr>
          <w:ilvl w:val="1"/>
          <w:numId w:val="8"/>
        </w:numPr>
        <w:tabs>
          <w:tab w:val="left" w:pos="984"/>
        </w:tabs>
        <w:spacing w:before="119" w:after="0" w:line="240" w:lineRule="auto"/>
        <w:ind w:left="983" w:right="0" w:hanging="246"/>
        <w:jc w:val="left"/>
        <w:rPr>
          <w:sz w:val="21"/>
        </w:rPr>
      </w:pPr>
      <w:r>
        <w:rPr>
          <w:sz w:val="21"/>
        </w:rPr>
        <w:t>Friendships between American usually last for all their</w:t>
      </w:r>
      <w:r>
        <w:rPr>
          <w:spacing w:val="-16"/>
          <w:sz w:val="21"/>
        </w:rPr>
        <w:t xml:space="preserve"> </w:t>
      </w:r>
      <w:r>
        <w:rPr>
          <w:sz w:val="21"/>
        </w:rPr>
        <w:t>lives.</w:t>
      </w:r>
    </w:p>
    <w:p>
      <w:pPr>
        <w:pStyle w:val="ListParagraph"/>
        <w:numPr>
          <w:ilvl w:val="1"/>
          <w:numId w:val="8"/>
        </w:numPr>
        <w:tabs>
          <w:tab w:val="left" w:pos="972"/>
        </w:tabs>
        <w:spacing w:before="118" w:after="0" w:line="240" w:lineRule="auto"/>
        <w:ind w:left="971" w:right="0" w:hanging="234"/>
        <w:jc w:val="left"/>
        <w:rPr>
          <w:sz w:val="21"/>
        </w:rPr>
      </w:pPr>
      <w:r>
        <w:rPr>
          <w:sz w:val="21"/>
        </w:rPr>
        <w:t>Americans always show their warmth even if they are very</w:t>
      </w:r>
      <w:r>
        <w:rPr>
          <w:spacing w:val="-1"/>
          <w:sz w:val="21"/>
        </w:rPr>
        <w:t xml:space="preserve"> </w:t>
      </w:r>
      <w:r>
        <w:rPr>
          <w:sz w:val="21"/>
        </w:rPr>
        <w:t>busy.</w:t>
      </w:r>
    </w:p>
    <w:p>
      <w:pPr>
        <w:pStyle w:val="ListParagraph"/>
        <w:numPr>
          <w:ilvl w:val="1"/>
          <w:numId w:val="8"/>
        </w:numPr>
        <w:tabs>
          <w:tab w:val="left" w:pos="984"/>
        </w:tabs>
        <w:spacing w:before="119" w:after="0" w:line="240" w:lineRule="auto"/>
        <w:ind w:left="983" w:right="0" w:hanging="246"/>
        <w:jc w:val="left"/>
        <w:rPr>
          <w:sz w:val="21"/>
        </w:rPr>
      </w:pPr>
      <w:r>
        <w:rPr>
          <w:sz w:val="21"/>
        </w:rPr>
        <w:t>Americans will continue their friendships again even after a long</w:t>
      </w:r>
      <w:r>
        <w:rPr>
          <w:spacing w:val="-5"/>
          <w:sz w:val="21"/>
        </w:rPr>
        <w:t xml:space="preserve"> </w:t>
      </w:r>
      <w:r>
        <w:rPr>
          <w:sz w:val="21"/>
        </w:rPr>
        <w:t>break.</w:t>
      </w:r>
    </w:p>
    <w:p>
      <w:pPr>
        <w:pStyle w:val="BodyText"/>
        <w:spacing w:before="11"/>
        <w:ind w:left="0"/>
        <w:rPr>
          <w:sz w:val="19"/>
        </w:rPr>
      </w:pPr>
    </w:p>
    <w:p>
      <w:pPr>
        <w:spacing w:before="0" w:line="441" w:lineRule="auto"/>
        <w:ind w:left="212" w:right="2683" w:firstLine="2020"/>
        <w:jc w:val="left"/>
        <w:rPr>
          <w:rFonts w:ascii="黑体" w:eastAsia="黑体" w:hint="eastAsia"/>
          <w:sz w:val="21"/>
        </w:rPr>
      </w:pPr>
      <w:r>
        <w:pict>
          <v:shapetype id="_x0000_t202" coordsize="21600,21600" o:spt="202" path="m,l,21600r21600,l21600,xe">
            <v:stroke joinstyle="miter"/>
            <v:path gradientshapeok="t" o:connecttype="rect"/>
          </v:shapetype>
          <v:shape id="_x0000_s1029" o:spid="_x0000_s1029" type="#_x0000_t202" style="width:396.35pt;height:24.5pt;margin-top:72.85pt;margin-left:51.25pt;mso-height-relative:page;mso-position-horizontal-relative:page;mso-width-relative:page;position:absolute;z-index:251661312" coordsize="21600,21600" filled="f" stroked="t" strokecolor="black">
            <v:stroke joinstyle="miter"/>
            <o:lock v:ext="edit" aspectratio="f"/>
            <v:textbox inset="0,0,0,0">
              <w:txbxContent>
                <w:p>
                  <w:pPr>
                    <w:spacing w:before="34"/>
                    <w:ind w:left="3002" w:right="3568" w:firstLine="0"/>
                    <w:jc w:val="center"/>
                    <w:rPr>
                      <w:b/>
                      <w:sz w:val="21"/>
                    </w:rPr>
                  </w:pPr>
                  <w:r>
                    <w:rPr>
                      <w:b/>
                      <w:sz w:val="21"/>
                    </w:rPr>
                    <w:t>Voice of Teens</w:t>
                  </w:r>
                </w:p>
              </w:txbxContent>
            </v:textbox>
          </v:shape>
        </w:pict>
      </w:r>
      <w:r>
        <w:rPr>
          <w:rFonts w:ascii="黑体" w:eastAsia="黑体" w:hint="eastAsia"/>
          <w:spacing w:val="-40"/>
          <w:sz w:val="32"/>
        </w:rPr>
        <w:t xml:space="preserve">卷 </w:t>
      </w:r>
      <w:r>
        <w:rPr>
          <w:sz w:val="32"/>
        </w:rPr>
        <w:t>II</w:t>
      </w:r>
      <w:r>
        <w:rPr>
          <w:rFonts w:ascii="黑体" w:eastAsia="黑体" w:hint="eastAsia"/>
          <w:sz w:val="24"/>
        </w:rPr>
        <w:t>（</w:t>
      </w:r>
      <w:r>
        <w:rPr>
          <w:rFonts w:ascii="黑体" w:eastAsia="黑体" w:hint="eastAsia"/>
          <w:spacing w:val="-9"/>
          <w:sz w:val="24"/>
        </w:rPr>
        <w:t xml:space="preserve">非选择题，共 </w:t>
      </w:r>
      <w:r>
        <w:rPr>
          <w:rFonts w:ascii="黑体" w:eastAsia="黑体" w:hint="eastAsia"/>
          <w:sz w:val="24"/>
        </w:rPr>
        <w:t>45</w:t>
      </w:r>
      <w:r>
        <w:rPr>
          <w:rFonts w:ascii="黑体" w:eastAsia="黑体" w:hint="eastAsia"/>
          <w:spacing w:val="-31"/>
          <w:sz w:val="24"/>
        </w:rPr>
        <w:t xml:space="preserve"> 分</w:t>
      </w:r>
      <w:r>
        <w:rPr>
          <w:rFonts w:ascii="黑体" w:eastAsia="黑体" w:hint="eastAsia"/>
          <w:spacing w:val="-15"/>
          <w:sz w:val="24"/>
        </w:rPr>
        <w:t xml:space="preserve">） </w:t>
      </w:r>
      <w:r>
        <w:rPr>
          <w:rFonts w:ascii="黑体" w:eastAsia="黑体" w:hint="eastAsia"/>
          <w:b/>
          <w:sz w:val="24"/>
        </w:rPr>
        <w:t>61</w:t>
      </w:r>
      <w:r>
        <w:rPr>
          <w:rFonts w:ascii="黑体" w:eastAsia="黑体" w:hint="eastAsia"/>
          <w:sz w:val="21"/>
        </w:rPr>
        <w:t>．听短文填空（</w:t>
      </w:r>
      <w:r>
        <w:rPr>
          <w:rFonts w:ascii="黑体" w:eastAsia="黑体" w:hint="eastAsia"/>
          <w:spacing w:val="-26"/>
          <w:sz w:val="21"/>
        </w:rPr>
        <w:t xml:space="preserve">共 </w:t>
      </w:r>
      <w:r>
        <w:rPr>
          <w:rFonts w:ascii="黑体" w:eastAsia="黑体" w:hint="eastAsia"/>
          <w:sz w:val="21"/>
        </w:rPr>
        <w:t>5</w:t>
      </w:r>
      <w:r>
        <w:rPr>
          <w:rFonts w:ascii="黑体" w:eastAsia="黑体" w:hint="eastAsia"/>
          <w:spacing w:val="-15"/>
          <w:sz w:val="21"/>
        </w:rPr>
        <w:t xml:space="preserve"> 小题，每小题 </w:t>
      </w:r>
      <w:r>
        <w:rPr>
          <w:rFonts w:ascii="黑体" w:eastAsia="黑体" w:hint="eastAsia"/>
          <w:sz w:val="21"/>
        </w:rPr>
        <w:t>1</w:t>
      </w:r>
      <w:r>
        <w:rPr>
          <w:rFonts w:ascii="黑体" w:eastAsia="黑体" w:hint="eastAsia"/>
          <w:spacing w:val="-22"/>
          <w:sz w:val="21"/>
        </w:rPr>
        <w:t xml:space="preserve"> 分，计 </w:t>
      </w:r>
      <w:r>
        <w:rPr>
          <w:rFonts w:ascii="黑体" w:eastAsia="黑体" w:hint="eastAsia"/>
          <w:sz w:val="21"/>
        </w:rPr>
        <w:t>5</w:t>
      </w:r>
      <w:r>
        <w:rPr>
          <w:rFonts w:ascii="黑体" w:eastAsia="黑体" w:hint="eastAsia"/>
          <w:spacing w:val="-27"/>
          <w:sz w:val="21"/>
        </w:rPr>
        <w:t xml:space="preserve"> 分</w:t>
      </w:r>
      <w:r>
        <w:rPr>
          <w:rFonts w:ascii="黑体" w:eastAsia="黑体" w:hint="eastAsia"/>
          <w:sz w:val="21"/>
        </w:rPr>
        <w:t>）</w:t>
      </w:r>
    </w:p>
    <w:p>
      <w:pPr>
        <w:pStyle w:val="BodyText"/>
        <w:ind w:left="0"/>
        <w:rPr>
          <w:rFonts w:ascii="黑体"/>
          <w:sz w:val="20"/>
        </w:rPr>
      </w:pPr>
    </w:p>
    <w:p>
      <w:pPr>
        <w:pStyle w:val="BodyText"/>
        <w:spacing w:before="7"/>
        <w:ind w:left="0"/>
        <w:rPr>
          <w:rFonts w:ascii="黑体"/>
          <w:sz w:val="25"/>
        </w:rPr>
      </w:pPr>
      <w:r>
        <w:pict>
          <v:shape id="_x0000_s1030" o:spid="_x0000_s1030" type="#_x0000_t202" style="width:396.35pt;height:101.95pt;margin-top:18.55pt;margin-left:51.25pt;mso-height-relative:page;mso-position-horizontal-relative:page;mso-width-relative:page;mso-wrap-distance-bottom:0;mso-wrap-distance-top:0;position:absolute;z-index:-251656192" coordsize="21600,21600" filled="f" stroked="t" strokecolor="black">
            <v:stroke joinstyle="miter"/>
            <o:lock v:ext="edit" aspectratio="f"/>
            <v:textbox inset="0,0,0,0">
              <w:txbxContent>
                <w:p>
                  <w:pPr>
                    <w:pStyle w:val="BodyText"/>
                    <w:tabs>
                      <w:tab w:val="left" w:pos="1892"/>
                    </w:tabs>
                    <w:spacing w:before="22"/>
                    <w:ind w:left="101"/>
                  </w:pPr>
                  <w:r>
                    <w:rPr>
                      <w:rFonts w:ascii="宋体" w:hAnsi="宋体"/>
                    </w:rPr>
                    <w:t>①</w:t>
                  </w:r>
                  <w:r>
                    <w:t>.</w:t>
                  </w:r>
                  <w:r>
                    <w:rPr>
                      <w:spacing w:val="-1"/>
                    </w:rPr>
                    <w:t xml:space="preserve"> </w:t>
                  </w:r>
                  <w:r>
                    <w:t>It</w:t>
                  </w:r>
                  <w:r>
                    <w:rPr>
                      <w:spacing w:val="1"/>
                    </w:rPr>
                    <w:t xml:space="preserve"> </w:t>
                  </w:r>
                  <w:r>
                    <w:t>is</w:t>
                  </w:r>
                  <w:r>
                    <w:rPr>
                      <w:u w:val="single"/>
                    </w:rPr>
                    <w:t xml:space="preserve"> </w:t>
                  </w:r>
                  <w:r>
                    <w:rPr>
                      <w:u w:val="single"/>
                    </w:rPr>
                    <w:tab/>
                  </w:r>
                  <w:r>
                    <w:t>with the</w:t>
                  </w:r>
                  <w:r>
                    <w:rPr>
                      <w:spacing w:val="3"/>
                    </w:rPr>
                    <w:t xml:space="preserve"> </w:t>
                  </w:r>
                  <w:r>
                    <w:t>students.</w:t>
                  </w:r>
                </w:p>
                <w:p>
                  <w:pPr>
                    <w:pStyle w:val="BodyText"/>
                    <w:tabs>
                      <w:tab w:val="left" w:pos="3366"/>
                    </w:tabs>
                    <w:spacing w:before="43"/>
                    <w:ind w:left="101"/>
                  </w:pPr>
                  <w:r>
                    <w:rPr>
                      <w:rFonts w:ascii="宋体" w:hAnsi="宋体"/>
                    </w:rPr>
                    <w:t>②</w:t>
                  </w:r>
                  <w:r>
                    <w:t>. Station</w:t>
                  </w:r>
                  <w:r>
                    <w:rPr>
                      <w:spacing w:val="-5"/>
                    </w:rPr>
                    <w:t xml:space="preserve"> </w:t>
                  </w:r>
                  <w:r>
                    <w:t>members</w:t>
                  </w:r>
                  <w:r>
                    <w:rPr>
                      <w:spacing w:val="1"/>
                    </w:rPr>
                    <w:t xml:space="preserve"> </w:t>
                  </w:r>
                  <w:r>
                    <w:t>work</w:t>
                  </w:r>
                  <w:r>
                    <w:rPr>
                      <w:u w:val="single"/>
                    </w:rPr>
                    <w:t xml:space="preserve"> </w:t>
                  </w:r>
                  <w:r>
                    <w:rPr>
                      <w:u w:val="single"/>
                    </w:rPr>
                    <w:tab/>
                  </w:r>
                  <w:r>
                    <w:t>days a</w:t>
                  </w:r>
                  <w:r>
                    <w:rPr>
                      <w:spacing w:val="1"/>
                    </w:rPr>
                    <w:t xml:space="preserve"> </w:t>
                  </w:r>
                  <w:r>
                    <w:t>week.</w:t>
                  </w:r>
                </w:p>
                <w:p>
                  <w:pPr>
                    <w:pStyle w:val="BodyText"/>
                    <w:tabs>
                      <w:tab w:val="left" w:pos="3363"/>
                    </w:tabs>
                    <w:spacing w:before="43" w:line="290" w:lineRule="auto"/>
                    <w:ind w:left="418" w:right="289" w:hanging="317"/>
                  </w:pPr>
                  <w:r>
                    <w:rPr>
                      <w:rFonts w:ascii="宋体" w:hAnsi="宋体"/>
                    </w:rPr>
                    <w:t>③</w:t>
                  </w:r>
                  <w:r>
                    <w:t>. During the breakfast break, we tell the students about the weather and the latest news, and read</w:t>
                  </w:r>
                  <w:r>
                    <w:rPr>
                      <w:spacing w:val="-5"/>
                    </w:rPr>
                    <w:t xml:space="preserve"> </w:t>
                  </w:r>
                  <w:r>
                    <w:t>message</w:t>
                  </w:r>
                  <w:r>
                    <w:rPr>
                      <w:spacing w:val="-1"/>
                    </w:rPr>
                    <w:t xml:space="preserve"> </w:t>
                  </w:r>
                  <w:r>
                    <w:t>about</w:t>
                  </w:r>
                  <w:r>
                    <w:rPr>
                      <w:u w:val="single"/>
                    </w:rPr>
                    <w:t xml:space="preserve"> </w:t>
                  </w:r>
                  <w:r>
                    <w:rPr>
                      <w:u w:val="single"/>
                    </w:rPr>
                    <w:tab/>
                  </w:r>
                  <w:r>
                    <w:t>.</w:t>
                  </w:r>
                </w:p>
                <w:p>
                  <w:pPr>
                    <w:pStyle w:val="BodyText"/>
                    <w:tabs>
                      <w:tab w:val="left" w:pos="4733"/>
                    </w:tabs>
                    <w:spacing w:before="6"/>
                    <w:ind w:left="101"/>
                  </w:pPr>
                  <w:r>
                    <w:rPr>
                      <w:rFonts w:ascii="宋体" w:hAnsi="宋体"/>
                    </w:rPr>
                    <w:t>④</w:t>
                  </w:r>
                  <w:r>
                    <w:t>. Students can learn a lot</w:t>
                  </w:r>
                  <w:r>
                    <w:rPr>
                      <w:spacing w:val="-11"/>
                    </w:rPr>
                    <w:t xml:space="preserve"> </w:t>
                  </w:r>
                  <w:r>
                    <w:t>from</w:t>
                  </w:r>
                  <w:r>
                    <w:rPr>
                      <w:spacing w:val="-2"/>
                    </w:rPr>
                    <w:t xml:space="preserve"> </w:t>
                  </w:r>
                  <w:r>
                    <w:t>teachers’</w:t>
                  </w:r>
                  <w:r>
                    <w:rPr>
                      <w:u w:val="single"/>
                    </w:rPr>
                    <w:t xml:space="preserve"> </w:t>
                  </w:r>
                  <w:r>
                    <w:rPr>
                      <w:u w:val="single"/>
                    </w:rPr>
                    <w:tab/>
                  </w:r>
                  <w:r>
                    <w:t>.</w:t>
                  </w:r>
                </w:p>
                <w:p>
                  <w:pPr>
                    <w:pStyle w:val="BodyText"/>
                    <w:tabs>
                      <w:tab w:val="left" w:pos="2084"/>
                    </w:tabs>
                    <w:spacing w:before="43"/>
                    <w:ind w:left="101"/>
                  </w:pPr>
                  <w:r>
                    <w:rPr>
                      <w:rFonts w:ascii="宋体" w:hAnsi="宋体"/>
                    </w:rPr>
                    <w:t>⑤</w:t>
                  </w:r>
                  <w:r>
                    <w:t>.</w:t>
                  </w:r>
                  <w:r>
                    <w:rPr>
                      <w:spacing w:val="-2"/>
                    </w:rPr>
                    <w:t xml:space="preserve"> </w:t>
                  </w:r>
                  <w:r>
                    <w:t>Parents</w:t>
                  </w:r>
                  <w:r>
                    <w:rPr>
                      <w:u w:val="single"/>
                    </w:rPr>
                    <w:t xml:space="preserve"> </w:t>
                  </w:r>
                  <w:r>
                    <w:rPr>
                      <w:u w:val="single"/>
                    </w:rPr>
                    <w:tab/>
                  </w:r>
                  <w:r>
                    <w:t>us for our wonderful</w:t>
                  </w:r>
                  <w:r>
                    <w:rPr>
                      <w:spacing w:val="-5"/>
                    </w:rPr>
                    <w:t xml:space="preserve"> </w:t>
                  </w:r>
                  <w:r>
                    <w:t>work.</w:t>
                  </w:r>
                </w:p>
              </w:txbxContent>
            </v:textbox>
            <w10:wrap type="topAndBottom"/>
          </v:shape>
        </w:pict>
      </w:r>
    </w:p>
    <w:p>
      <w:pPr>
        <w:spacing w:after="0"/>
        <w:rPr>
          <w:rFonts w:ascii="黑体"/>
          <w:sz w:val="25"/>
        </w:rPr>
        <w:sectPr>
          <w:pgSz w:w="10320" w:h="14580"/>
          <w:pgMar w:top="1040" w:right="940" w:bottom="1180" w:left="920" w:header="0" w:footer="933" w:gutter="0"/>
          <w:cols w:space="708"/>
        </w:sectPr>
      </w:pPr>
    </w:p>
    <w:p>
      <w:pPr>
        <w:pStyle w:val="ListParagraph"/>
        <w:numPr>
          <w:ilvl w:val="0"/>
          <w:numId w:val="10"/>
        </w:numPr>
        <w:tabs>
          <w:tab w:val="left" w:pos="666"/>
        </w:tabs>
        <w:spacing w:before="44" w:after="0" w:line="256" w:lineRule="auto"/>
        <w:ind w:left="529" w:right="3278" w:hanging="317"/>
        <w:jc w:val="left"/>
        <w:rPr>
          <w:rFonts w:ascii="黑体" w:eastAsia="黑体" w:hAnsi="黑体" w:hint="eastAsia"/>
          <w:sz w:val="22"/>
        </w:rPr>
      </w:pPr>
      <w:r>
        <w:rPr>
          <w:rFonts w:ascii="黑体" w:eastAsia="黑体" w:hAnsi="黑体" w:hint="eastAsia"/>
          <w:sz w:val="21"/>
        </w:rPr>
        <w:t>任务型阅读（</w:t>
      </w:r>
      <w:r>
        <w:rPr>
          <w:rFonts w:ascii="黑体" w:eastAsia="黑体" w:hAnsi="黑体" w:hint="eastAsia"/>
          <w:spacing w:val="-27"/>
          <w:sz w:val="21"/>
        </w:rPr>
        <w:t xml:space="preserve">共 </w:t>
      </w:r>
      <w:r>
        <w:rPr>
          <w:rFonts w:ascii="黑体" w:eastAsia="黑体" w:hAnsi="黑体" w:hint="eastAsia"/>
          <w:sz w:val="21"/>
        </w:rPr>
        <w:t>5</w:t>
      </w:r>
      <w:r>
        <w:rPr>
          <w:rFonts w:ascii="黑体" w:eastAsia="黑体" w:hAnsi="黑体" w:hint="eastAsia"/>
          <w:spacing w:val="-15"/>
          <w:sz w:val="21"/>
        </w:rPr>
        <w:t xml:space="preserve"> 小题，每小题 </w:t>
      </w:r>
      <w:r>
        <w:rPr>
          <w:rFonts w:ascii="黑体" w:eastAsia="黑体" w:hAnsi="黑体" w:hint="eastAsia"/>
          <w:sz w:val="21"/>
        </w:rPr>
        <w:t>2</w:t>
      </w:r>
      <w:r>
        <w:rPr>
          <w:rFonts w:ascii="黑体" w:eastAsia="黑体" w:hAnsi="黑体" w:hint="eastAsia"/>
          <w:spacing w:val="-23"/>
          <w:sz w:val="21"/>
        </w:rPr>
        <w:t xml:space="preserve"> 分，计 </w:t>
      </w:r>
      <w:r>
        <w:rPr>
          <w:rFonts w:ascii="黑体" w:eastAsia="黑体" w:hAnsi="黑体" w:hint="eastAsia"/>
          <w:sz w:val="21"/>
        </w:rPr>
        <w:t>10</w:t>
      </w:r>
      <w:r>
        <w:rPr>
          <w:rFonts w:ascii="黑体" w:eastAsia="黑体" w:hAnsi="黑体" w:hint="eastAsia"/>
          <w:spacing w:val="-27"/>
          <w:sz w:val="21"/>
        </w:rPr>
        <w:t xml:space="preserve"> 分</w:t>
      </w:r>
      <w:r>
        <w:rPr>
          <w:rFonts w:ascii="黑体" w:eastAsia="黑体" w:hAnsi="黑体" w:hint="eastAsia"/>
          <w:sz w:val="21"/>
        </w:rPr>
        <w:t>） 阅读短文，并按要求完成</w:t>
      </w:r>
      <w:r>
        <w:rPr>
          <w:rFonts w:ascii="宋体" w:eastAsia="宋体" w:hAnsi="宋体" w:hint="eastAsia"/>
          <w:sz w:val="21"/>
        </w:rPr>
        <w:t>①</w:t>
      </w:r>
      <w:r>
        <w:rPr>
          <w:rFonts w:ascii="黑体" w:eastAsia="黑体" w:hAnsi="黑体" w:hint="eastAsia"/>
          <w:sz w:val="21"/>
        </w:rPr>
        <w:t>～</w:t>
      </w:r>
      <w:r>
        <w:rPr>
          <w:rFonts w:ascii="宋体" w:eastAsia="宋体" w:hAnsi="宋体" w:hint="eastAsia"/>
          <w:sz w:val="21"/>
        </w:rPr>
        <w:t>⑤</w:t>
      </w:r>
      <w:r>
        <w:rPr>
          <w:rFonts w:ascii="黑体" w:eastAsia="黑体" w:hAnsi="黑体" w:hint="eastAsia"/>
          <w:sz w:val="21"/>
        </w:rPr>
        <w:t>题。</w:t>
      </w:r>
    </w:p>
    <w:p>
      <w:pPr>
        <w:pStyle w:val="BodyText"/>
        <w:spacing w:before="1"/>
        <w:ind w:right="160" w:firstLine="420"/>
        <w:jc w:val="both"/>
      </w:pPr>
      <w:r>
        <w:t>We all dream about things that we would like to do and things we hope to achieve in the future. But are everybody’s dreams the same? Here are some of the findings of a survey about hopes and dreams, in which thousands of students across China took part.</w:t>
      </w:r>
    </w:p>
    <w:p>
      <w:pPr>
        <w:pStyle w:val="BodyText"/>
        <w:spacing w:line="232" w:lineRule="auto"/>
        <w:ind w:right="106" w:firstLine="420"/>
        <w:jc w:val="both"/>
      </w:pPr>
      <w:r>
        <w:rPr>
          <w:b/>
        </w:rPr>
        <w:t>What are the hopes of teenagers(</w:t>
      </w:r>
      <w:r>
        <w:rPr>
          <w:rFonts w:ascii="宋体" w:eastAsia="宋体" w:hint="eastAsia"/>
          <w:b/>
        </w:rPr>
        <w:t>青少年</w:t>
      </w:r>
      <w:r>
        <w:rPr>
          <w:b/>
        </w:rPr>
        <w:t xml:space="preserve">)? </w:t>
      </w:r>
      <w:r>
        <w:t>We received several different answers to the question: what would you like to do after you finish your education? It seems some students would like to start work as soon as they can, so that they can help offer their parents better lives.</w:t>
      </w:r>
    </w:p>
    <w:p>
      <w:pPr>
        <w:pStyle w:val="BodyText"/>
        <w:ind w:right="166"/>
        <w:jc w:val="both"/>
      </w:pPr>
      <w:r>
        <w:t>Other students hope to go on studying after they finish school and to go to university. Although money is important, many teenagers want to do jobs they like. According to the survey, the most popular choice of job is computer</w:t>
      </w:r>
      <w:r>
        <w:rPr>
          <w:spacing w:val="-2"/>
        </w:rPr>
        <w:t xml:space="preserve"> </w:t>
      </w:r>
      <w:r>
        <w:t>programming.</w:t>
      </w:r>
    </w:p>
    <w:p>
      <w:pPr>
        <w:pStyle w:val="BodyText"/>
        <w:spacing w:line="230" w:lineRule="auto"/>
        <w:ind w:right="161" w:firstLine="420"/>
        <w:jc w:val="both"/>
      </w:pPr>
      <w:r>
        <w:rPr>
          <w:b/>
        </w:rPr>
        <w:t xml:space="preserve">What are the dreams of teenagers? </w:t>
      </w:r>
      <w:r>
        <w:t xml:space="preserve">Teenagers have all kinds of dreams. Some are more realistic ( </w:t>
      </w:r>
      <w:r>
        <w:rPr>
          <w:rFonts w:ascii="宋体" w:eastAsia="宋体" w:hint="eastAsia"/>
        </w:rPr>
        <w:t xml:space="preserve">现 实 的 </w:t>
      </w:r>
      <w:r>
        <w:t>) than others. For example, many students would like to be volunteers if Beijing could hold the World Cup, maybe working as translators or tour guides. And many students dream of having a trip to every corner of the world one day.</w:t>
      </w:r>
    </w:p>
    <w:p>
      <w:pPr>
        <w:pStyle w:val="BodyText"/>
        <w:ind w:right="161" w:firstLine="420"/>
        <w:jc w:val="both"/>
      </w:pPr>
      <w:r>
        <w:t>According to the survey, less realistic dreams are also common, but many students reported that they were willing to work hard to achieve their dreams. Quite a few dreamed of becoming famous, perhaps famous sports people or singers. Some students would like to go on exciting trips. One student would love to sail across the Pacific Ocean. And then there are dreams that there are no possibility for students to achieve. Three students would like to be able to</w:t>
      </w:r>
      <w:r>
        <w:rPr>
          <w:spacing w:val="1"/>
        </w:rPr>
        <w:t xml:space="preserve"> </w:t>
      </w:r>
      <w:r>
        <w:rPr>
          <w:spacing w:val="-3"/>
        </w:rPr>
        <w:t>fly.</w:t>
      </w:r>
    </w:p>
    <w:p>
      <w:pPr>
        <w:pStyle w:val="BodyText"/>
        <w:spacing w:line="237" w:lineRule="auto"/>
        <w:ind w:right="158" w:firstLine="420"/>
        <w:jc w:val="both"/>
      </w:pPr>
      <w:r>
        <w:rPr>
          <w:u w:val="single"/>
        </w:rPr>
        <w:t>It is clear from the survey that teenagers have similar hopes.</w:t>
      </w:r>
      <w:r>
        <w:t xml:space="preserve"> It seems that most students hope to have a good education and find a good job. On the other hand, students dream of very different things: good things, and even crazy things. It is very important to dream, so hold on your dreams, one day they may just be realized.</w:t>
      </w:r>
    </w:p>
    <w:p>
      <w:pPr>
        <w:pStyle w:val="BodyText"/>
        <w:spacing w:before="7" w:line="278" w:lineRule="auto"/>
        <w:ind w:right="192"/>
        <w:rPr>
          <w:rFonts w:ascii="黑体" w:eastAsia="黑体" w:hAnsi="黑体" w:hint="eastAsia"/>
        </w:rPr>
      </w:pPr>
      <w:r>
        <w:rPr>
          <w:rFonts w:ascii="宋体" w:eastAsia="宋体" w:hAnsi="宋体" w:hint="eastAsia"/>
        </w:rPr>
        <w:t>①</w:t>
      </w:r>
      <w:r>
        <w:rPr>
          <w:rFonts w:ascii="黑体" w:eastAsia="黑体" w:hAnsi="黑体" w:hint="eastAsia"/>
        </w:rPr>
        <w:t>、</w:t>
      </w:r>
      <w:r>
        <w:rPr>
          <w:rFonts w:ascii="宋体" w:eastAsia="宋体" w:hAnsi="宋体" w:hint="eastAsia"/>
        </w:rPr>
        <w:t>②</w:t>
      </w:r>
      <w:r>
        <w:rPr>
          <w:rFonts w:ascii="黑体" w:eastAsia="黑体" w:hAnsi="黑体" w:hint="eastAsia"/>
        </w:rPr>
        <w:t>为完成句子；</w:t>
      </w:r>
      <w:r>
        <w:rPr>
          <w:rFonts w:ascii="宋体" w:eastAsia="宋体" w:hAnsi="宋体" w:hint="eastAsia"/>
        </w:rPr>
        <w:t>③</w:t>
      </w:r>
      <w:r>
        <w:rPr>
          <w:rFonts w:ascii="黑体" w:eastAsia="黑体" w:hAnsi="黑体" w:hint="eastAsia"/>
        </w:rPr>
        <w:t>题为简略回答问题；</w:t>
      </w:r>
      <w:r>
        <w:rPr>
          <w:rFonts w:ascii="宋体" w:eastAsia="宋体" w:hAnsi="宋体" w:hint="eastAsia"/>
        </w:rPr>
        <w:t>④</w:t>
      </w:r>
      <w:r>
        <w:rPr>
          <w:rFonts w:ascii="黑体" w:eastAsia="黑体" w:hAnsi="黑体" w:hint="eastAsia"/>
        </w:rPr>
        <w:t>题为找出并写下全文的主题句；</w:t>
      </w:r>
      <w:r>
        <w:rPr>
          <w:rFonts w:ascii="宋体" w:eastAsia="宋体" w:hAnsi="宋体" w:hint="eastAsia"/>
        </w:rPr>
        <w:t>⑤</w:t>
      </w:r>
      <w:r>
        <w:rPr>
          <w:rFonts w:ascii="黑体" w:eastAsia="黑体" w:hAnsi="黑体" w:hint="eastAsia"/>
        </w:rPr>
        <w:t>题为将文中划线句子译成汉语。</w:t>
      </w:r>
    </w:p>
    <w:p>
      <w:pPr>
        <w:pStyle w:val="BodyText"/>
        <w:tabs>
          <w:tab w:val="left" w:pos="7194"/>
        </w:tabs>
        <w:spacing w:before="57" w:line="333" w:lineRule="auto"/>
        <w:ind w:left="529" w:right="166" w:hanging="317"/>
      </w:pPr>
      <w:r>
        <w:rPr>
          <w:rFonts w:ascii="宋体" w:hAnsi="宋体"/>
        </w:rPr>
        <w:t>①</w:t>
      </w:r>
      <w:r>
        <w:t>.</w:t>
      </w:r>
      <w:r>
        <w:rPr>
          <w:spacing w:val="22"/>
        </w:rPr>
        <w:t xml:space="preserve"> </w:t>
      </w:r>
      <w:r>
        <w:t>Some</w:t>
      </w:r>
      <w:r>
        <w:rPr>
          <w:spacing w:val="26"/>
        </w:rPr>
        <w:t xml:space="preserve"> </w:t>
      </w:r>
      <w:r>
        <w:t>students</w:t>
      </w:r>
      <w:r>
        <w:rPr>
          <w:spacing w:val="25"/>
        </w:rPr>
        <w:t xml:space="preserve"> </w:t>
      </w:r>
      <w:r>
        <w:t>want</w:t>
      </w:r>
      <w:r>
        <w:rPr>
          <w:spacing w:val="24"/>
        </w:rPr>
        <w:t xml:space="preserve"> </w:t>
      </w:r>
      <w:r>
        <w:t>to</w:t>
      </w:r>
      <w:r>
        <w:rPr>
          <w:spacing w:val="24"/>
        </w:rPr>
        <w:t xml:space="preserve"> </w:t>
      </w:r>
      <w:r>
        <w:t>begin</w:t>
      </w:r>
      <w:r>
        <w:rPr>
          <w:spacing w:val="26"/>
        </w:rPr>
        <w:t xml:space="preserve"> </w:t>
      </w:r>
      <w:r>
        <w:t>work</w:t>
      </w:r>
      <w:r>
        <w:rPr>
          <w:spacing w:val="26"/>
        </w:rPr>
        <w:t xml:space="preserve"> </w:t>
      </w:r>
      <w:r>
        <w:t>as</w:t>
      </w:r>
      <w:r>
        <w:rPr>
          <w:spacing w:val="25"/>
        </w:rPr>
        <w:t xml:space="preserve"> </w:t>
      </w:r>
      <w:r>
        <w:t>soon</w:t>
      </w:r>
      <w:r>
        <w:rPr>
          <w:spacing w:val="21"/>
        </w:rPr>
        <w:t xml:space="preserve"> </w:t>
      </w:r>
      <w:r>
        <w:t>as</w:t>
      </w:r>
      <w:r>
        <w:rPr>
          <w:spacing w:val="25"/>
        </w:rPr>
        <w:t xml:space="preserve"> </w:t>
      </w:r>
      <w:r>
        <w:t>possible</w:t>
      </w:r>
      <w:r>
        <w:rPr>
          <w:spacing w:val="24"/>
        </w:rPr>
        <w:t xml:space="preserve"> </w:t>
      </w:r>
      <w:r>
        <w:t>to</w:t>
      </w:r>
      <w:r>
        <w:rPr>
          <w:spacing w:val="26"/>
        </w:rPr>
        <w:t xml:space="preserve"> </w:t>
      </w:r>
      <w:r>
        <w:t>help</w:t>
      </w:r>
      <w:r>
        <w:rPr>
          <w:u w:val="single"/>
        </w:rPr>
        <w:t xml:space="preserve"> </w:t>
      </w:r>
      <w:r>
        <w:rPr>
          <w:u w:val="single"/>
        </w:rPr>
        <w:tab/>
      </w:r>
      <w:r>
        <w:t>their parents better</w:t>
      </w:r>
      <w:r>
        <w:rPr>
          <w:spacing w:val="-1"/>
        </w:rPr>
        <w:t xml:space="preserve"> </w:t>
      </w:r>
      <w:r>
        <w:t>lives.</w:t>
      </w:r>
    </w:p>
    <w:p>
      <w:pPr>
        <w:pStyle w:val="BodyText"/>
        <w:tabs>
          <w:tab w:val="left" w:pos="5509"/>
        </w:tabs>
        <w:spacing w:before="10"/>
      </w:pPr>
      <w:r>
        <w:rPr>
          <w:rFonts w:ascii="宋体" w:hAnsi="宋体"/>
        </w:rPr>
        <w:t>②</w:t>
      </w:r>
      <w:r>
        <w:t>. According to the survey , both</w:t>
      </w:r>
      <w:r>
        <w:rPr>
          <w:spacing w:val="-21"/>
        </w:rPr>
        <w:t xml:space="preserve"> </w:t>
      </w:r>
      <w:r>
        <w:t>realistic and</w:t>
      </w:r>
      <w:r>
        <w:rPr>
          <w:u w:val="single"/>
        </w:rPr>
        <w:t xml:space="preserve"> </w:t>
      </w:r>
      <w:r>
        <w:rPr>
          <w:u w:val="single"/>
        </w:rPr>
        <w:tab/>
      </w:r>
      <w:r>
        <w:t>dreams are common.</w:t>
      </w:r>
    </w:p>
    <w:p>
      <w:pPr>
        <w:pStyle w:val="BodyText"/>
        <w:spacing w:before="91"/>
      </w:pPr>
      <w:r>
        <w:rPr>
          <w:rFonts w:ascii="宋体" w:hAnsi="宋体"/>
        </w:rPr>
        <w:t>③</w:t>
      </w:r>
      <w:r>
        <w:t>. What’s the most popular choice of job ?</w:t>
      </w:r>
    </w:p>
    <w:p>
      <w:pPr>
        <w:pStyle w:val="BodyText"/>
        <w:spacing w:before="11"/>
        <w:ind w:left="0"/>
        <w:rPr>
          <w:sz w:val="25"/>
        </w:rPr>
      </w:pPr>
      <w:r>
        <w:pict>
          <v:line id="_x0000_s1031" o:spid="_x0000_s1031" style="mso-height-relative:page;mso-position-horizontal-relative:page;mso-width-relative:page;mso-wrap-distance-bottom:0;mso-wrap-distance-top:0;position:absolute;z-index:-251654144" from="72.45pt,17.1pt" to="445.2pt,17.1pt" coordsize="21600,21600" stroked="t" strokecolor="black">
            <o:lock v:ext="edit" aspectratio="f"/>
            <w10:wrap type="topAndBottom"/>
          </v:line>
        </w:pict>
      </w:r>
    </w:p>
    <w:p>
      <w:pPr>
        <w:pStyle w:val="BodyText"/>
        <w:tabs>
          <w:tab w:val="left" w:pos="8036"/>
        </w:tabs>
        <w:spacing w:before="75"/>
        <w:jc w:val="both"/>
      </w:pPr>
      <w:r>
        <w:rPr>
          <w:rFonts w:ascii="宋体" w:hAnsi="宋体"/>
        </w:rPr>
        <w:t>④</w:t>
      </w:r>
      <w:r>
        <w:t xml:space="preserve">. </w:t>
      </w:r>
      <w:r>
        <w:rPr>
          <w:w w:val="99"/>
          <w:u w:val="single"/>
        </w:rPr>
        <w:t xml:space="preserve"> </w:t>
      </w:r>
      <w:r>
        <w:rPr>
          <w:u w:val="single"/>
        </w:rPr>
        <w:tab/>
      </w:r>
    </w:p>
    <w:p>
      <w:pPr>
        <w:pStyle w:val="BodyText"/>
        <w:tabs>
          <w:tab w:val="left" w:pos="8036"/>
        </w:tabs>
        <w:spacing w:before="91"/>
        <w:jc w:val="both"/>
      </w:pPr>
      <w:r>
        <w:rPr>
          <w:rFonts w:ascii="宋体" w:hAnsi="宋体"/>
        </w:rPr>
        <w:t>⑤</w:t>
      </w:r>
      <w:r>
        <w:t xml:space="preserve">. </w:t>
      </w:r>
      <w:r>
        <w:rPr>
          <w:w w:val="99"/>
          <w:u w:val="single"/>
        </w:rPr>
        <w:t xml:space="preserve"> </w:t>
      </w:r>
      <w:r>
        <w:rPr>
          <w:u w:val="single"/>
        </w:rPr>
        <w:tab/>
      </w:r>
    </w:p>
    <w:p>
      <w:pPr>
        <w:pStyle w:val="ListParagraph"/>
        <w:numPr>
          <w:ilvl w:val="0"/>
          <w:numId w:val="10"/>
        </w:numPr>
        <w:tabs>
          <w:tab w:val="left" w:pos="666"/>
        </w:tabs>
        <w:spacing w:before="15" w:after="0" w:line="240" w:lineRule="auto"/>
        <w:ind w:left="665" w:right="0" w:hanging="454"/>
        <w:jc w:val="left"/>
        <w:rPr>
          <w:rFonts w:ascii="黑体" w:eastAsia="黑体" w:hint="eastAsia"/>
          <w:sz w:val="22"/>
        </w:rPr>
      </w:pPr>
      <w:r>
        <w:rPr>
          <w:rFonts w:ascii="黑体" w:eastAsia="黑体" w:hint="eastAsia"/>
          <w:sz w:val="21"/>
        </w:rPr>
        <w:t>词语运用（</w:t>
      </w:r>
      <w:r>
        <w:rPr>
          <w:rFonts w:ascii="黑体" w:eastAsia="黑体" w:hint="eastAsia"/>
          <w:spacing w:val="-27"/>
          <w:sz w:val="21"/>
        </w:rPr>
        <w:t xml:space="preserve">共 </w:t>
      </w:r>
      <w:r>
        <w:rPr>
          <w:rFonts w:ascii="黑体" w:eastAsia="黑体" w:hint="eastAsia"/>
          <w:sz w:val="21"/>
        </w:rPr>
        <w:t>10</w:t>
      </w:r>
      <w:r>
        <w:rPr>
          <w:rFonts w:ascii="黑体" w:eastAsia="黑体" w:hint="eastAsia"/>
          <w:spacing w:val="-15"/>
          <w:sz w:val="21"/>
        </w:rPr>
        <w:t xml:space="preserve"> 小题，每小题 </w:t>
      </w:r>
      <w:r>
        <w:rPr>
          <w:rFonts w:ascii="黑体" w:eastAsia="黑体" w:hint="eastAsia"/>
          <w:sz w:val="21"/>
        </w:rPr>
        <w:t>1</w:t>
      </w:r>
      <w:r>
        <w:rPr>
          <w:rFonts w:ascii="黑体" w:eastAsia="黑体" w:hint="eastAsia"/>
          <w:spacing w:val="-22"/>
          <w:sz w:val="21"/>
        </w:rPr>
        <w:t xml:space="preserve"> 分，计 </w:t>
      </w:r>
      <w:r>
        <w:rPr>
          <w:rFonts w:ascii="黑体" w:eastAsia="黑体" w:hint="eastAsia"/>
          <w:sz w:val="21"/>
        </w:rPr>
        <w:t>10</w:t>
      </w:r>
      <w:r>
        <w:rPr>
          <w:rFonts w:ascii="黑体" w:eastAsia="黑体" w:hint="eastAsia"/>
          <w:spacing w:val="-28"/>
          <w:sz w:val="21"/>
        </w:rPr>
        <w:t xml:space="preserve"> 分</w:t>
      </w:r>
      <w:r>
        <w:rPr>
          <w:rFonts w:ascii="黑体" w:eastAsia="黑体" w:hint="eastAsia"/>
          <w:sz w:val="21"/>
        </w:rPr>
        <w:t>）</w:t>
      </w:r>
    </w:p>
    <w:p>
      <w:pPr>
        <w:pStyle w:val="BodyText"/>
        <w:spacing w:before="22"/>
        <w:ind w:left="632"/>
        <w:rPr>
          <w:rFonts w:ascii="黑体" w:eastAsia="黑体" w:hint="eastAsia"/>
        </w:rPr>
      </w:pPr>
      <w:r>
        <w:rPr>
          <w:rFonts w:ascii="黑体" w:eastAsia="黑体" w:hint="eastAsia"/>
        </w:rPr>
        <w:t>根据短文内容及所给提示，在文中的空白处填写一个正确的单词。</w:t>
      </w:r>
    </w:p>
    <w:p>
      <w:pPr>
        <w:pStyle w:val="BodyText"/>
        <w:spacing w:before="57"/>
        <w:jc w:val="both"/>
      </w:pPr>
      <w:r>
        <w:t>Dear Victor,</w:t>
      </w:r>
    </w:p>
    <w:p>
      <w:pPr>
        <w:pStyle w:val="BodyText"/>
        <w:tabs>
          <w:tab w:val="left" w:pos="4021"/>
        </w:tabs>
        <w:spacing w:before="71" w:line="295" w:lineRule="auto"/>
        <w:ind w:right="169" w:firstLine="525"/>
        <w:jc w:val="both"/>
      </w:pPr>
      <w:r>
        <w:t>I have received your letter from school. I’m glad to know that you are becoming responsible enough to make</w:t>
      </w:r>
      <w:r>
        <w:rPr>
          <w:spacing w:val="-4"/>
        </w:rPr>
        <w:t xml:space="preserve"> </w:t>
      </w:r>
      <w:r>
        <w:t xml:space="preserve">a </w:t>
      </w:r>
      <w:r>
        <w:rPr>
          <w:rFonts w:ascii="宋体" w:hAnsi="宋体"/>
        </w:rPr>
        <w:t>①</w:t>
      </w:r>
      <w:r>
        <w:t>.</w:t>
      </w:r>
      <w:r>
        <w:rPr>
          <w:u w:val="single"/>
        </w:rPr>
        <w:t xml:space="preserve"> </w:t>
      </w:r>
      <w:r>
        <w:rPr>
          <w:u w:val="single"/>
        </w:rPr>
        <w:tab/>
      </w:r>
      <w:r>
        <w:t>(decide) for your</w:t>
      </w:r>
      <w:r>
        <w:rPr>
          <w:spacing w:val="-2"/>
        </w:rPr>
        <w:t xml:space="preserve"> </w:t>
      </w:r>
      <w:r>
        <w:t>job.</w:t>
      </w:r>
    </w:p>
    <w:p>
      <w:pPr>
        <w:pStyle w:val="BodyText"/>
        <w:tabs>
          <w:tab w:val="left" w:pos="3097"/>
        </w:tabs>
        <w:spacing w:line="251" w:lineRule="exact"/>
        <w:ind w:left="731"/>
        <w:jc w:val="both"/>
      </w:pPr>
      <w:r>
        <w:rPr>
          <w:spacing w:val="-7"/>
        </w:rPr>
        <w:t xml:space="preserve">You  </w:t>
      </w:r>
      <w:r>
        <w:t>are</w:t>
      </w:r>
      <w:r>
        <w:rPr>
          <w:spacing w:val="22"/>
        </w:rPr>
        <w:t xml:space="preserve"> </w:t>
      </w:r>
      <w:r>
        <w:t>now</w:t>
      </w:r>
      <w:r>
        <w:rPr>
          <w:spacing w:val="29"/>
        </w:rPr>
        <w:t xml:space="preserve"> </w:t>
      </w:r>
      <w:r>
        <w:rPr>
          <w:rFonts w:ascii="宋体" w:hAnsi="宋体"/>
        </w:rPr>
        <w:t>②</w:t>
      </w:r>
      <w:r>
        <w:t>.</w:t>
      </w:r>
      <w:r>
        <w:rPr>
          <w:u w:val="single"/>
        </w:rPr>
        <w:t xml:space="preserve"> </w:t>
      </w:r>
      <w:r>
        <w:rPr>
          <w:u w:val="single"/>
        </w:rPr>
        <w:tab/>
      </w:r>
      <w:r>
        <w:t xml:space="preserve">the final  year of high  school and  are going  to  start </w:t>
      </w:r>
      <w:r>
        <w:rPr>
          <w:spacing w:val="14"/>
        </w:rPr>
        <w:t xml:space="preserve"> </w:t>
      </w:r>
      <w:r>
        <w:t>further</w:t>
      </w:r>
    </w:p>
    <w:p>
      <w:pPr>
        <w:pStyle w:val="BodyText"/>
        <w:tabs>
          <w:tab w:val="left" w:pos="4031"/>
          <w:tab w:val="left" w:pos="6220"/>
          <w:tab w:val="left" w:pos="6897"/>
        </w:tabs>
        <w:spacing w:before="43" w:line="278" w:lineRule="auto"/>
        <w:ind w:right="159"/>
        <w:jc w:val="both"/>
      </w:pPr>
      <w:r>
        <w:t>education</w:t>
      </w:r>
      <w:r>
        <w:rPr>
          <w:spacing w:val="20"/>
        </w:rPr>
        <w:t xml:space="preserve"> </w:t>
      </w:r>
      <w:r>
        <w:t>in</w:t>
      </w:r>
      <w:r>
        <w:rPr>
          <w:spacing w:val="23"/>
        </w:rPr>
        <w:t xml:space="preserve"> </w:t>
      </w:r>
      <w:r>
        <w:t>college.</w:t>
      </w:r>
      <w:r>
        <w:rPr>
          <w:spacing w:val="14"/>
        </w:rPr>
        <w:t xml:space="preserve"> </w:t>
      </w:r>
      <w:r>
        <w:rPr>
          <w:spacing w:val="-7"/>
        </w:rPr>
        <w:t>You</w:t>
      </w:r>
      <w:r>
        <w:rPr>
          <w:spacing w:val="18"/>
        </w:rPr>
        <w:t xml:space="preserve"> </w:t>
      </w:r>
      <w:r>
        <w:t>asked</w:t>
      </w:r>
      <w:r>
        <w:rPr>
          <w:spacing w:val="22"/>
        </w:rPr>
        <w:t xml:space="preserve"> </w:t>
      </w:r>
      <w:r>
        <w:t>me</w:t>
      </w:r>
      <w:r>
        <w:rPr>
          <w:spacing w:val="23"/>
        </w:rPr>
        <w:t xml:space="preserve"> </w:t>
      </w:r>
      <w:r>
        <w:t>to</w:t>
      </w:r>
      <w:r>
        <w:rPr>
          <w:spacing w:val="22"/>
        </w:rPr>
        <w:t xml:space="preserve"> </w:t>
      </w:r>
      <w:r>
        <w:t>give</w:t>
      </w:r>
      <w:r>
        <w:rPr>
          <w:spacing w:val="23"/>
        </w:rPr>
        <w:t xml:space="preserve"> </w:t>
      </w:r>
      <w:r>
        <w:t>you</w:t>
      </w:r>
      <w:r>
        <w:rPr>
          <w:spacing w:val="22"/>
        </w:rPr>
        <w:t xml:space="preserve"> </w:t>
      </w:r>
      <w:r>
        <w:t>some</w:t>
      </w:r>
      <w:r>
        <w:rPr>
          <w:spacing w:val="23"/>
        </w:rPr>
        <w:t xml:space="preserve"> </w:t>
      </w:r>
      <w:r>
        <w:rPr>
          <w:rFonts w:ascii="宋体" w:hAnsi="宋体"/>
        </w:rPr>
        <w:t>③</w:t>
      </w:r>
      <w:r>
        <w:t>.</w:t>
      </w:r>
      <w:r>
        <w:rPr>
          <w:u w:val="single"/>
        </w:rPr>
        <w:t xml:space="preserve"> </w:t>
      </w:r>
      <w:r>
        <w:rPr>
          <w:u w:val="single"/>
        </w:rPr>
        <w:tab/>
      </w:r>
      <w:r>
        <w:t xml:space="preserve">(suggestion). </w:t>
      </w:r>
      <w:r>
        <w:rPr>
          <w:spacing w:val="-7"/>
        </w:rPr>
        <w:t xml:space="preserve">You </w:t>
      </w:r>
      <w:r>
        <w:t>know we</w:t>
      </w:r>
      <w:r>
        <w:rPr>
          <w:spacing w:val="10"/>
        </w:rPr>
        <w:t xml:space="preserve"> </w:t>
      </w:r>
      <w:r>
        <w:t>belong</w:t>
      </w:r>
      <w:r>
        <w:rPr>
          <w:spacing w:val="11"/>
        </w:rPr>
        <w:t xml:space="preserve"> </w:t>
      </w:r>
      <w:r>
        <w:t>to</w:t>
      </w:r>
      <w:r>
        <w:rPr>
          <w:spacing w:val="10"/>
        </w:rPr>
        <w:t xml:space="preserve"> </w:t>
      </w:r>
      <w:r>
        <w:t>different</w:t>
      </w:r>
      <w:r>
        <w:rPr>
          <w:spacing w:val="9"/>
        </w:rPr>
        <w:t xml:space="preserve"> </w:t>
      </w:r>
      <w:r>
        <w:t>times,</w:t>
      </w:r>
      <w:r>
        <w:rPr>
          <w:spacing w:val="13"/>
        </w:rPr>
        <w:t xml:space="preserve"> </w:t>
      </w:r>
      <w:r>
        <w:t>and</w:t>
      </w:r>
      <w:r>
        <w:rPr>
          <w:spacing w:val="8"/>
        </w:rPr>
        <w:t xml:space="preserve"> </w:t>
      </w:r>
      <w:r>
        <w:t>my</w:t>
      </w:r>
      <w:r>
        <w:rPr>
          <w:spacing w:val="11"/>
        </w:rPr>
        <w:t xml:space="preserve"> </w:t>
      </w:r>
      <w:r>
        <w:t>social</w:t>
      </w:r>
      <w:r>
        <w:rPr>
          <w:spacing w:val="9"/>
        </w:rPr>
        <w:t xml:space="preserve"> </w:t>
      </w:r>
      <w:r>
        <w:t>life</w:t>
      </w:r>
      <w:r>
        <w:rPr>
          <w:spacing w:val="10"/>
        </w:rPr>
        <w:t xml:space="preserve"> </w:t>
      </w:r>
      <w:r>
        <w:t>is</w:t>
      </w:r>
      <w:r>
        <w:rPr>
          <w:spacing w:val="13"/>
        </w:rPr>
        <w:t xml:space="preserve"> </w:t>
      </w:r>
      <w:r>
        <w:t>different</w:t>
      </w:r>
      <w:r>
        <w:rPr>
          <w:spacing w:val="7"/>
        </w:rPr>
        <w:t xml:space="preserve"> </w:t>
      </w:r>
      <w:r>
        <w:t>from</w:t>
      </w:r>
      <w:r>
        <w:rPr>
          <w:rFonts w:ascii="宋体" w:hAnsi="宋体"/>
        </w:rPr>
        <w:t>④</w:t>
      </w:r>
      <w:r>
        <w:t>.</w:t>
      </w:r>
      <w:r>
        <w:rPr>
          <w:u w:val="single"/>
        </w:rPr>
        <w:t xml:space="preserve"> </w:t>
      </w:r>
      <w:r>
        <w:rPr>
          <w:u w:val="single"/>
        </w:rPr>
        <w:tab/>
      </w:r>
      <w:r>
        <w:rPr>
          <w:u w:val="single"/>
        </w:rPr>
        <w:tab/>
      </w:r>
      <w:r>
        <w:t>(you). However, all I can say is that you</w:t>
      </w:r>
      <w:r>
        <w:rPr>
          <w:spacing w:val="6"/>
        </w:rPr>
        <w:t xml:space="preserve"> </w:t>
      </w:r>
      <w:r>
        <w:t>must</w:t>
      </w:r>
      <w:r>
        <w:rPr>
          <w:spacing w:val="1"/>
        </w:rPr>
        <w:t xml:space="preserve"> </w:t>
      </w:r>
      <w:r>
        <w:rPr>
          <w:rFonts w:ascii="宋体" w:hAnsi="宋体"/>
        </w:rPr>
        <w:t>⑤</w:t>
      </w:r>
      <w:r>
        <w:t>.c</w:t>
      </w:r>
      <w:r>
        <w:rPr>
          <w:u w:val="single"/>
        </w:rPr>
        <w:t xml:space="preserve"> </w:t>
      </w:r>
      <w:r>
        <w:rPr>
          <w:u w:val="single"/>
        </w:rPr>
        <w:tab/>
      </w:r>
      <w:r>
        <w:t>a job wisely. The first thing you should consider</w:t>
      </w:r>
      <w:r>
        <w:rPr>
          <w:spacing w:val="-16"/>
        </w:rPr>
        <w:t xml:space="preserve"> </w:t>
      </w:r>
      <w:r>
        <w:t>is</w:t>
      </w:r>
    </w:p>
    <w:p>
      <w:pPr>
        <w:spacing w:after="0" w:line="278" w:lineRule="auto"/>
        <w:jc w:val="both"/>
        <w:sectPr>
          <w:pgSz w:w="10320" w:h="14580"/>
          <w:pgMar w:top="1080" w:right="940" w:bottom="1180" w:left="920" w:header="0" w:footer="933" w:gutter="0"/>
          <w:cols w:space="708"/>
        </w:sectPr>
      </w:pPr>
    </w:p>
    <w:p>
      <w:pPr>
        <w:pStyle w:val="BodyText"/>
        <w:spacing w:before="76"/>
        <w:jc w:val="both"/>
      </w:pPr>
      <w:r>
        <w:t xml:space="preserve">your interest. </w:t>
      </w:r>
      <w:r>
        <w:rPr>
          <w:spacing w:val="-7"/>
        </w:rPr>
        <w:t xml:space="preserve">You </w:t>
      </w:r>
      <w:r>
        <w:t>can only succeed and feel happy when you do something</w:t>
      </w:r>
      <w:r>
        <w:rPr>
          <w:spacing w:val="51"/>
        </w:rPr>
        <w:t xml:space="preserve"> </w:t>
      </w:r>
      <w:r>
        <w:t>you</w:t>
      </w:r>
    </w:p>
    <w:p>
      <w:pPr>
        <w:pStyle w:val="BodyText"/>
        <w:tabs>
          <w:tab w:val="left" w:pos="1515"/>
          <w:tab w:val="left" w:pos="2149"/>
        </w:tabs>
        <w:spacing w:before="56" w:line="278" w:lineRule="auto"/>
        <w:ind w:right="169"/>
        <w:jc w:val="both"/>
      </w:pPr>
      <w:r>
        <w:rPr>
          <w:rFonts w:ascii="宋体" w:hAnsi="宋体"/>
        </w:rPr>
        <w:t>⑥</w:t>
      </w:r>
      <w:r>
        <w:t>.e</w:t>
      </w:r>
      <w:r>
        <w:rPr>
          <w:u w:val="single"/>
        </w:rPr>
        <w:t xml:space="preserve"> </w:t>
      </w:r>
      <w:r>
        <w:rPr>
          <w:u w:val="single"/>
        </w:rPr>
        <w:tab/>
      </w:r>
      <w:r>
        <w:t xml:space="preserve">. </w:t>
      </w:r>
      <w:r>
        <w:rPr>
          <w:spacing w:val="-7"/>
        </w:rPr>
        <w:t xml:space="preserve">You </w:t>
      </w:r>
      <w:r>
        <w:t xml:space="preserve">must get a job which not only provides with something useful, but also you are </w:t>
      </w:r>
      <w:r>
        <w:rPr>
          <w:rFonts w:ascii="宋体" w:hAnsi="宋体"/>
        </w:rPr>
        <w:t>⑦</w:t>
      </w:r>
      <w:r>
        <w:t>.</w:t>
      </w:r>
      <w:r>
        <w:rPr>
          <w:u w:val="single"/>
        </w:rPr>
        <w:t xml:space="preserve"> </w:t>
      </w:r>
      <w:r>
        <w:rPr>
          <w:u w:val="single"/>
        </w:rPr>
        <w:tab/>
      </w:r>
      <w:r>
        <w:rPr>
          <w:u w:val="single"/>
        </w:rPr>
        <w:tab/>
      </w:r>
      <w:r>
        <w:t>(please) with.</w:t>
      </w:r>
    </w:p>
    <w:p>
      <w:pPr>
        <w:pStyle w:val="BodyText"/>
        <w:tabs>
          <w:tab w:val="left" w:pos="4429"/>
        </w:tabs>
        <w:spacing w:before="14" w:line="292" w:lineRule="auto"/>
        <w:ind w:right="169" w:firstLine="525"/>
        <w:jc w:val="both"/>
      </w:pPr>
      <w:r>
        <w:t xml:space="preserve">I think your interest may be in the field of making TV programs. </w:t>
      </w:r>
      <w:r>
        <w:rPr>
          <w:spacing w:val="-6"/>
        </w:rPr>
        <w:t xml:space="preserve">Your </w:t>
      </w:r>
      <w:r>
        <w:t>good communication skills, your</w:t>
      </w:r>
      <w:r>
        <w:rPr>
          <w:spacing w:val="21"/>
        </w:rPr>
        <w:t xml:space="preserve"> </w:t>
      </w:r>
      <w:r>
        <w:t>taking</w:t>
      </w:r>
      <w:r>
        <w:rPr>
          <w:spacing w:val="6"/>
        </w:rPr>
        <w:t xml:space="preserve"> </w:t>
      </w:r>
      <w:r>
        <w:rPr>
          <w:rFonts w:ascii="宋体" w:hAnsi="宋体"/>
        </w:rPr>
        <w:t>⑧</w:t>
      </w:r>
      <w:r>
        <w:t>.</w:t>
      </w:r>
      <w:r>
        <w:rPr>
          <w:u w:val="single"/>
        </w:rPr>
        <w:t xml:space="preserve"> </w:t>
      </w:r>
      <w:r>
        <w:rPr>
          <w:u w:val="single"/>
        </w:rPr>
        <w:tab/>
      </w:r>
      <w:r>
        <w:t>active part in school plays and the prizes you have won in speech competitions all lead you to that direction. So it will bring luck to</w:t>
      </w:r>
      <w:r>
        <w:rPr>
          <w:spacing w:val="-20"/>
        </w:rPr>
        <w:t xml:space="preserve"> </w:t>
      </w:r>
      <w:r>
        <w:t>you.</w:t>
      </w:r>
    </w:p>
    <w:p>
      <w:pPr>
        <w:pStyle w:val="BodyText"/>
        <w:tabs>
          <w:tab w:val="left" w:pos="4746"/>
          <w:tab w:val="left" w:pos="7158"/>
        </w:tabs>
        <w:spacing w:before="5" w:line="290" w:lineRule="auto"/>
        <w:ind w:right="171" w:firstLine="518"/>
        <w:jc w:val="both"/>
      </w:pPr>
      <w:r>
        <w:rPr>
          <w:spacing w:val="-7"/>
        </w:rPr>
        <w:t xml:space="preserve">You  </w:t>
      </w:r>
      <w:r>
        <w:t>are  old enough  to think</w:t>
      </w:r>
      <w:r>
        <w:rPr>
          <w:spacing w:val="-9"/>
        </w:rPr>
        <w:t xml:space="preserve"> </w:t>
      </w:r>
      <w:r>
        <w:t>of</w:t>
      </w:r>
      <w:r>
        <w:rPr>
          <w:spacing w:val="23"/>
        </w:rPr>
        <w:t xml:space="preserve"> </w:t>
      </w:r>
      <w:r>
        <w:rPr>
          <w:rFonts w:ascii="宋体" w:hAnsi="宋体"/>
        </w:rPr>
        <w:t>⑨</w:t>
      </w:r>
      <w:r>
        <w:t>.</w:t>
      </w:r>
      <w:r>
        <w:rPr>
          <w:u w:val="single"/>
        </w:rPr>
        <w:t xml:space="preserve"> </w:t>
      </w:r>
      <w:r>
        <w:rPr>
          <w:u w:val="single"/>
        </w:rPr>
        <w:tab/>
      </w:r>
      <w:r>
        <w:t>(you).</w:t>
      </w:r>
      <w:r>
        <w:rPr>
          <w:spacing w:val="19"/>
        </w:rPr>
        <w:t xml:space="preserve"> </w:t>
      </w:r>
      <w:r>
        <w:t>Think</w:t>
      </w:r>
      <w:r>
        <w:rPr>
          <w:spacing w:val="23"/>
        </w:rPr>
        <w:t xml:space="preserve"> </w:t>
      </w:r>
      <w:r>
        <w:rPr>
          <w:rFonts w:ascii="宋体" w:hAnsi="宋体"/>
        </w:rPr>
        <w:t>⑩</w:t>
      </w:r>
      <w:r>
        <w:t>.</w:t>
      </w:r>
      <w:r>
        <w:rPr>
          <w:u w:val="single"/>
        </w:rPr>
        <w:t xml:space="preserve"> </w:t>
      </w:r>
      <w:r>
        <w:rPr>
          <w:u w:val="single"/>
        </w:rPr>
        <w:tab/>
      </w:r>
      <w:r>
        <w:t>(careful) and discuss it with your friends. After all, I wish you to be a man of</w:t>
      </w:r>
      <w:r>
        <w:rPr>
          <w:spacing w:val="-16"/>
        </w:rPr>
        <w:t xml:space="preserve"> </w:t>
      </w:r>
      <w:r>
        <w:t>value.</w:t>
      </w:r>
    </w:p>
    <w:p>
      <w:pPr>
        <w:pStyle w:val="BodyText"/>
        <w:spacing w:before="20"/>
        <w:ind w:left="844"/>
        <w:jc w:val="both"/>
      </w:pPr>
      <w:r>
        <w:t>Best wishes!</w:t>
      </w:r>
    </w:p>
    <w:p>
      <w:pPr>
        <w:pStyle w:val="BodyText"/>
        <w:spacing w:before="70"/>
        <w:ind w:left="0" w:right="410"/>
        <w:jc w:val="right"/>
      </w:pPr>
      <w:r>
        <w:t>Your loving father</w:t>
      </w:r>
    </w:p>
    <w:p>
      <w:pPr>
        <w:pStyle w:val="ListParagraph"/>
        <w:numPr>
          <w:ilvl w:val="0"/>
          <w:numId w:val="10"/>
        </w:numPr>
        <w:tabs>
          <w:tab w:val="left" w:pos="666"/>
        </w:tabs>
        <w:spacing w:before="39" w:after="0" w:line="240" w:lineRule="auto"/>
        <w:ind w:left="665" w:right="0" w:hanging="454"/>
        <w:jc w:val="left"/>
        <w:rPr>
          <w:rFonts w:ascii="黑体" w:eastAsia="黑体" w:hint="eastAsia"/>
          <w:sz w:val="22"/>
        </w:rPr>
      </w:pPr>
      <w:r>
        <w:rPr>
          <w:rFonts w:ascii="黑体" w:eastAsia="黑体" w:hint="eastAsia"/>
          <w:spacing w:val="-13"/>
          <w:sz w:val="21"/>
        </w:rPr>
        <w:t>连词成句（</w:t>
      </w:r>
      <w:r>
        <w:rPr>
          <w:rFonts w:ascii="黑体" w:eastAsia="黑体" w:hint="eastAsia"/>
          <w:spacing w:val="-33"/>
          <w:sz w:val="21"/>
        </w:rPr>
        <w:t xml:space="preserve">共 </w:t>
      </w:r>
      <w:r>
        <w:rPr>
          <w:rFonts w:ascii="黑体" w:eastAsia="黑体" w:hint="eastAsia"/>
          <w:sz w:val="21"/>
        </w:rPr>
        <w:t>5</w:t>
      </w:r>
      <w:r>
        <w:rPr>
          <w:rFonts w:ascii="黑体" w:eastAsia="黑体" w:hint="eastAsia"/>
          <w:spacing w:val="-24"/>
          <w:sz w:val="21"/>
        </w:rPr>
        <w:t xml:space="preserve"> 小题，每小题 </w:t>
      </w:r>
      <w:r>
        <w:rPr>
          <w:rFonts w:ascii="黑体" w:eastAsia="黑体" w:hint="eastAsia"/>
          <w:sz w:val="21"/>
        </w:rPr>
        <w:t>1</w:t>
      </w:r>
      <w:r>
        <w:rPr>
          <w:rFonts w:ascii="黑体" w:eastAsia="黑体" w:hint="eastAsia"/>
          <w:spacing w:val="-32"/>
          <w:sz w:val="21"/>
        </w:rPr>
        <w:t xml:space="preserve"> 分，计 </w:t>
      </w:r>
      <w:r>
        <w:rPr>
          <w:rFonts w:ascii="黑体" w:eastAsia="黑体" w:hint="eastAsia"/>
          <w:sz w:val="21"/>
        </w:rPr>
        <w:t>5</w:t>
      </w:r>
      <w:r>
        <w:rPr>
          <w:rFonts w:ascii="黑体" w:eastAsia="黑体" w:hint="eastAsia"/>
          <w:spacing w:val="-39"/>
          <w:sz w:val="21"/>
        </w:rPr>
        <w:t xml:space="preserve"> 分</w:t>
      </w:r>
      <w:r>
        <w:rPr>
          <w:rFonts w:ascii="黑体" w:eastAsia="黑体" w:hint="eastAsia"/>
          <w:sz w:val="21"/>
        </w:rPr>
        <w:t>）</w:t>
      </w:r>
    </w:p>
    <w:p>
      <w:pPr>
        <w:pStyle w:val="BodyText"/>
        <w:spacing w:before="116" w:line="278" w:lineRule="auto"/>
        <w:ind w:left="608" w:right="177"/>
        <w:rPr>
          <w:rFonts w:ascii="黑体" w:eastAsia="黑体" w:hint="eastAsia"/>
        </w:rPr>
      </w:pPr>
      <w:r>
        <w:rPr>
          <w:rFonts w:ascii="黑体" w:eastAsia="黑体" w:hint="eastAsia"/>
          <w:spacing w:val="-19"/>
          <w:w w:val="95"/>
        </w:rPr>
        <w:t xml:space="preserve">将所给单词连成句子。要求符合语法，语句通顺，大小写正确，单词不得重复使用，标点  </w:t>
      </w:r>
      <w:r>
        <w:rPr>
          <w:rFonts w:ascii="黑体" w:eastAsia="黑体" w:hint="eastAsia"/>
          <w:spacing w:val="-10"/>
        </w:rPr>
        <w:t>已给出。</w:t>
      </w:r>
    </w:p>
    <w:p>
      <w:pPr>
        <w:pStyle w:val="BodyText"/>
        <w:tabs>
          <w:tab w:val="left" w:pos="685"/>
          <w:tab w:val="left" w:pos="1333"/>
          <w:tab w:val="left" w:pos="2084"/>
          <w:tab w:val="left" w:pos="2799"/>
        </w:tabs>
        <w:spacing w:line="269" w:lineRule="exact"/>
      </w:pPr>
      <w:r>
        <w:rPr>
          <w:rFonts w:ascii="宋体" w:hAnsi="宋体"/>
        </w:rPr>
        <w:t>①</w:t>
      </w:r>
      <w:r>
        <w:t>.</w:t>
      </w:r>
      <w:r>
        <w:tab/>
      </w:r>
      <w:r>
        <w:t>she,</w:t>
      </w:r>
      <w:r>
        <w:tab/>
      </w:r>
      <w:r>
        <w:t>does,</w:t>
      </w:r>
      <w:r>
        <w:tab/>
      </w:r>
      <w:r>
        <w:t>today,</w:t>
      </w:r>
      <w:r>
        <w:tab/>
      </w:r>
      <w:r>
        <w:t>smile</w:t>
      </w:r>
    </w:p>
    <w:p>
      <w:pPr>
        <w:pStyle w:val="BodyText"/>
        <w:tabs>
          <w:tab w:val="left" w:pos="7354"/>
        </w:tabs>
        <w:spacing w:before="57"/>
        <w:ind w:left="424"/>
      </w:pPr>
      <w:r>
        <w:rPr>
          <w:w w:val="99"/>
          <w:u w:val="single"/>
        </w:rPr>
        <w:t xml:space="preserve"> </w:t>
      </w:r>
      <w:r>
        <w:rPr>
          <w:u w:val="single"/>
        </w:rPr>
        <w:tab/>
      </w:r>
      <w:r>
        <w:t>?</w:t>
      </w:r>
    </w:p>
    <w:p>
      <w:pPr>
        <w:pStyle w:val="BodyText"/>
        <w:ind w:left="0"/>
        <w:rPr>
          <w:sz w:val="32"/>
        </w:rPr>
      </w:pPr>
    </w:p>
    <w:p>
      <w:pPr>
        <w:pStyle w:val="BodyText"/>
        <w:tabs>
          <w:tab w:val="left" w:pos="685"/>
          <w:tab w:val="left" w:pos="1724"/>
          <w:tab w:val="left" w:pos="2125"/>
          <w:tab w:val="left" w:pos="3320"/>
          <w:tab w:val="left" w:pos="3678"/>
        </w:tabs>
        <w:spacing w:before="1"/>
      </w:pPr>
      <w:r>
        <w:rPr>
          <w:rFonts w:ascii="宋体" w:hAnsi="宋体"/>
        </w:rPr>
        <w:t>②</w:t>
      </w:r>
      <w:r>
        <w:t>.</w:t>
      </w:r>
      <w:r>
        <w:tab/>
      </w:r>
      <w:r>
        <w:t>near</w:t>
      </w:r>
      <w:r>
        <w:rPr>
          <w:spacing w:val="-1"/>
        </w:rPr>
        <w:t xml:space="preserve"> </w:t>
      </w:r>
      <w:r>
        <w:t>here,</w:t>
      </w:r>
      <w:r>
        <w:tab/>
      </w:r>
      <w:r>
        <w:t>is,</w:t>
      </w:r>
      <w:r>
        <w:tab/>
      </w:r>
      <w:r>
        <w:t>bookstore,</w:t>
      </w:r>
      <w:r>
        <w:tab/>
      </w:r>
      <w:r>
        <w:t>a,</w:t>
      </w:r>
      <w:r>
        <w:tab/>
      </w:r>
      <w:r>
        <w:t>there</w:t>
      </w:r>
    </w:p>
    <w:p>
      <w:pPr>
        <w:pStyle w:val="BodyText"/>
        <w:tabs>
          <w:tab w:val="left" w:pos="7354"/>
        </w:tabs>
        <w:spacing w:before="56"/>
        <w:ind w:left="424"/>
      </w:pPr>
      <w:r>
        <w:rPr>
          <w:w w:val="99"/>
          <w:u w:val="single"/>
        </w:rPr>
        <w:t xml:space="preserve"> </w:t>
      </w:r>
      <w:r>
        <w:rPr>
          <w:u w:val="single"/>
        </w:rPr>
        <w:tab/>
      </w:r>
      <w:r>
        <w:t>.</w:t>
      </w:r>
    </w:p>
    <w:p>
      <w:pPr>
        <w:pStyle w:val="BodyText"/>
        <w:tabs>
          <w:tab w:val="left" w:pos="685"/>
          <w:tab w:val="left" w:pos="1223"/>
          <w:tab w:val="left" w:pos="1851"/>
          <w:tab w:val="left" w:pos="2691"/>
          <w:tab w:val="left" w:pos="3193"/>
          <w:tab w:val="left" w:pos="3620"/>
        </w:tabs>
        <w:spacing w:before="57"/>
      </w:pPr>
      <w:r>
        <w:rPr>
          <w:rFonts w:ascii="宋体" w:hAnsi="宋体"/>
        </w:rPr>
        <w:t>③</w:t>
      </w:r>
      <w:r>
        <w:t>.</w:t>
      </w:r>
      <w:r>
        <w:tab/>
      </w:r>
      <w:r>
        <w:t>join</w:t>
      </w:r>
      <w:r>
        <w:tab/>
      </w:r>
      <w:r>
        <w:t>you ,</w:t>
      </w:r>
      <w:r>
        <w:tab/>
      </w:r>
      <w:r>
        <w:t>would ,</w:t>
      </w:r>
      <w:r>
        <w:tab/>
      </w:r>
      <w:r>
        <w:t>us ,</w:t>
      </w:r>
      <w:r>
        <w:tab/>
      </w:r>
      <w:r>
        <w:t>to,</w:t>
      </w:r>
      <w:r>
        <w:tab/>
      </w:r>
      <w:r>
        <w:t>like</w:t>
      </w:r>
    </w:p>
    <w:p>
      <w:pPr>
        <w:pStyle w:val="BodyText"/>
        <w:tabs>
          <w:tab w:val="left" w:pos="7354"/>
        </w:tabs>
        <w:spacing w:before="57"/>
        <w:ind w:left="424"/>
      </w:pPr>
      <w:r>
        <w:rPr>
          <w:w w:val="99"/>
          <w:u w:val="single"/>
        </w:rPr>
        <w:t xml:space="preserve"> </w:t>
      </w:r>
      <w:r>
        <w:rPr>
          <w:u w:val="single"/>
        </w:rPr>
        <w:tab/>
      </w:r>
      <w:r>
        <w:t>?</w:t>
      </w:r>
    </w:p>
    <w:p>
      <w:pPr>
        <w:pStyle w:val="BodyText"/>
        <w:ind w:left="0"/>
        <w:rPr>
          <w:sz w:val="32"/>
        </w:rPr>
      </w:pPr>
    </w:p>
    <w:p>
      <w:pPr>
        <w:pStyle w:val="BodyText"/>
        <w:tabs>
          <w:tab w:val="left" w:pos="685"/>
          <w:tab w:val="left" w:pos="1467"/>
          <w:tab w:val="left" w:pos="1928"/>
          <w:tab w:val="left" w:pos="2598"/>
          <w:tab w:val="left" w:pos="2953"/>
          <w:tab w:val="left" w:pos="3356"/>
        </w:tabs>
        <w:spacing w:before="1"/>
      </w:pPr>
      <w:r>
        <w:rPr>
          <w:rFonts w:ascii="宋体" w:hAnsi="宋体"/>
        </w:rPr>
        <w:t>④</w:t>
      </w:r>
      <w:r>
        <w:t>.</w:t>
      </w:r>
      <w:r>
        <w:tab/>
      </w:r>
      <w:r>
        <w:t>brave ,</w:t>
      </w:r>
      <w:r>
        <w:tab/>
      </w:r>
      <w:r>
        <w:t>he,</w:t>
      </w:r>
      <w:r>
        <w:tab/>
      </w:r>
      <w:r>
        <w:t>what,</w:t>
      </w:r>
      <w:r>
        <w:tab/>
      </w:r>
      <w:r>
        <w:t>a,</w:t>
      </w:r>
      <w:r>
        <w:tab/>
      </w:r>
      <w:r>
        <w:t>is,</w:t>
      </w:r>
      <w:r>
        <w:tab/>
      </w:r>
      <w:r>
        <w:t>boy</w:t>
      </w:r>
    </w:p>
    <w:p>
      <w:pPr>
        <w:pStyle w:val="BodyText"/>
        <w:tabs>
          <w:tab w:val="left" w:pos="7460"/>
        </w:tabs>
        <w:spacing w:before="56"/>
        <w:ind w:left="424"/>
      </w:pPr>
      <w:r>
        <w:rPr>
          <w:w w:val="99"/>
          <w:u w:val="single"/>
        </w:rPr>
        <w:t xml:space="preserve"> </w:t>
      </w:r>
      <w:r>
        <w:rPr>
          <w:u w:val="single"/>
        </w:rPr>
        <w:tab/>
      </w:r>
      <w:r>
        <w:t>!</w:t>
      </w:r>
    </w:p>
    <w:p>
      <w:pPr>
        <w:pStyle w:val="BodyText"/>
        <w:spacing w:before="1"/>
        <w:ind w:left="0"/>
        <w:rPr>
          <w:sz w:val="32"/>
        </w:rPr>
      </w:pPr>
    </w:p>
    <w:p>
      <w:pPr>
        <w:pStyle w:val="BodyText"/>
        <w:tabs>
          <w:tab w:val="left" w:pos="685"/>
          <w:tab w:val="left" w:pos="1880"/>
          <w:tab w:val="left" w:pos="2523"/>
          <w:tab w:val="left" w:pos="3740"/>
          <w:tab w:val="left" w:pos="4167"/>
        </w:tabs>
      </w:pPr>
      <w:r>
        <w:rPr>
          <w:rFonts w:ascii="宋体" w:hAnsi="宋体"/>
        </w:rPr>
        <w:t>⑤</w:t>
      </w:r>
      <w:r>
        <w:t>.</w:t>
      </w:r>
      <w:r>
        <w:tab/>
      </w:r>
      <w:r>
        <w:t>study hard</w:t>
      </w:r>
      <w:r>
        <w:rPr>
          <w:spacing w:val="-1"/>
        </w:rPr>
        <w:t xml:space="preserve"> </w:t>
      </w:r>
      <w:r>
        <w:t>,</w:t>
      </w:r>
      <w:r>
        <w:tab/>
      </w:r>
      <w:r>
        <w:t>him</w:t>
      </w:r>
      <w:r>
        <w:rPr>
          <w:spacing w:val="-1"/>
        </w:rPr>
        <w:t xml:space="preserve"> </w:t>
      </w:r>
      <w:r>
        <w:t>,</w:t>
      </w:r>
      <w:r>
        <w:tab/>
      </w:r>
      <w:r>
        <w:t>his</w:t>
      </w:r>
      <w:r>
        <w:rPr>
          <w:spacing w:val="-1"/>
        </w:rPr>
        <w:t xml:space="preserve"> </w:t>
      </w:r>
      <w:r>
        <w:t>parents</w:t>
      </w:r>
      <w:r>
        <w:rPr>
          <w:spacing w:val="-2"/>
        </w:rPr>
        <w:t xml:space="preserve"> </w:t>
      </w:r>
      <w:r>
        <w:t>,</w:t>
      </w:r>
      <w:r>
        <w:tab/>
      </w:r>
      <w:r>
        <w:t>to,</w:t>
      </w:r>
      <w:r>
        <w:tab/>
      </w:r>
      <w:r>
        <w:t>want</w:t>
      </w:r>
    </w:p>
    <w:p>
      <w:pPr>
        <w:pStyle w:val="BodyText"/>
        <w:tabs>
          <w:tab w:val="left" w:pos="7460"/>
        </w:tabs>
        <w:spacing w:before="57"/>
        <w:ind w:left="424"/>
      </w:pPr>
      <w:r>
        <w:rPr>
          <w:w w:val="99"/>
          <w:u w:val="single"/>
        </w:rPr>
        <w:t xml:space="preserve"> </w:t>
      </w:r>
      <w:r>
        <w:rPr>
          <w:u w:val="single"/>
        </w:rPr>
        <w:tab/>
      </w:r>
      <w:r>
        <w:t>.</w:t>
      </w:r>
    </w:p>
    <w:p>
      <w:pPr>
        <w:pStyle w:val="ListParagraph"/>
        <w:numPr>
          <w:ilvl w:val="0"/>
          <w:numId w:val="10"/>
        </w:numPr>
        <w:tabs>
          <w:tab w:val="left" w:pos="612"/>
        </w:tabs>
        <w:spacing w:before="50" w:after="0" w:line="240" w:lineRule="auto"/>
        <w:ind w:left="611" w:right="0" w:hanging="400"/>
        <w:jc w:val="left"/>
        <w:rPr>
          <w:sz w:val="24"/>
        </w:rPr>
      </w:pPr>
      <w:r>
        <w:rPr>
          <w:rFonts w:ascii="宋体" w:eastAsia="宋体" w:hint="eastAsia"/>
          <w:sz w:val="21"/>
        </w:rPr>
        <w:t>书面表达（</w:t>
      </w:r>
      <w:r>
        <w:rPr>
          <w:rFonts w:ascii="宋体" w:eastAsia="宋体" w:hint="eastAsia"/>
          <w:spacing w:val="-18"/>
          <w:sz w:val="21"/>
        </w:rPr>
        <w:t xml:space="preserve">共计 </w:t>
      </w:r>
      <w:r>
        <w:rPr>
          <w:sz w:val="21"/>
        </w:rPr>
        <w:t>15</w:t>
      </w:r>
      <w:r>
        <w:rPr>
          <w:spacing w:val="1"/>
          <w:sz w:val="21"/>
        </w:rPr>
        <w:t xml:space="preserve"> </w:t>
      </w:r>
      <w:r>
        <w:rPr>
          <w:rFonts w:ascii="宋体" w:eastAsia="宋体" w:hint="eastAsia"/>
          <w:sz w:val="21"/>
        </w:rPr>
        <w:t>分）</w:t>
      </w:r>
    </w:p>
    <w:p>
      <w:pPr>
        <w:pStyle w:val="BodyText"/>
        <w:spacing w:before="38" w:line="278" w:lineRule="auto"/>
        <w:ind w:right="201" w:firstLine="420"/>
        <w:rPr>
          <w:rFonts w:ascii="宋体" w:eastAsia="宋体" w:hAnsi="宋体" w:hint="eastAsia"/>
        </w:rPr>
      </w:pPr>
      <w:r>
        <w:rPr>
          <w:rFonts w:ascii="宋体" w:eastAsia="宋体" w:hAnsi="宋体" w:hint="eastAsia"/>
        </w:rPr>
        <w:t>为了帮助同学们树立集体观念和提高班级责任感，你校英文报刊正在以</w:t>
      </w:r>
      <w:r>
        <w:t xml:space="preserve">“ Building a Harmonious Class” </w:t>
      </w:r>
      <w:r>
        <w:rPr>
          <w:rFonts w:ascii="宋体" w:eastAsia="宋体" w:hAnsi="宋体" w:hint="eastAsia"/>
        </w:rPr>
        <w:t>（创建和谐班级）为题征文，请你用英语写一篇短文投稿，谈谈班级成员应该如何创建一个和谐的班集体，作为一名成员，你通常是怎么做的，你认为还需要再做些什么。</w:t>
      </w:r>
    </w:p>
    <w:p>
      <w:pPr>
        <w:pStyle w:val="BodyText"/>
        <w:spacing w:line="269" w:lineRule="exact"/>
      </w:pPr>
      <w:r>
        <w:rPr>
          <w:rFonts w:ascii="宋体" w:eastAsia="宋体" w:hint="eastAsia"/>
        </w:rPr>
        <w:t xml:space="preserve">提示： </w:t>
      </w:r>
      <w:r>
        <w:t>1. Why should we build a harmonious class?</w:t>
      </w:r>
    </w:p>
    <w:p>
      <w:pPr>
        <w:pStyle w:val="ListParagraph"/>
        <w:numPr>
          <w:ilvl w:val="1"/>
          <w:numId w:val="10"/>
        </w:numPr>
        <w:tabs>
          <w:tab w:val="left" w:pos="1147"/>
        </w:tabs>
        <w:spacing w:before="57" w:after="0" w:line="240" w:lineRule="auto"/>
        <w:ind w:left="1146" w:right="0" w:hanging="198"/>
        <w:jc w:val="left"/>
        <w:rPr>
          <w:sz w:val="21"/>
        </w:rPr>
      </w:pPr>
      <w:r>
        <w:rPr>
          <w:sz w:val="21"/>
        </w:rPr>
        <w:t>As a member of a class, what do you usually</w:t>
      </w:r>
      <w:r>
        <w:rPr>
          <w:spacing w:val="-2"/>
          <w:sz w:val="21"/>
        </w:rPr>
        <w:t xml:space="preserve"> </w:t>
      </w:r>
      <w:r>
        <w:rPr>
          <w:sz w:val="21"/>
        </w:rPr>
        <w:t>do?</w:t>
      </w:r>
    </w:p>
    <w:p>
      <w:pPr>
        <w:pStyle w:val="ListParagraph"/>
        <w:numPr>
          <w:ilvl w:val="1"/>
          <w:numId w:val="10"/>
        </w:numPr>
        <w:tabs>
          <w:tab w:val="left" w:pos="1156"/>
        </w:tabs>
        <w:spacing w:before="70" w:after="0" w:line="240" w:lineRule="auto"/>
        <w:ind w:left="1156" w:right="0" w:hanging="207"/>
        <w:jc w:val="left"/>
        <w:rPr>
          <w:sz w:val="21"/>
        </w:rPr>
      </w:pPr>
      <w:r>
        <w:rPr>
          <w:sz w:val="21"/>
        </w:rPr>
        <w:t>What else do you need to</w:t>
      </w:r>
      <w:r>
        <w:rPr>
          <w:spacing w:val="-2"/>
          <w:sz w:val="21"/>
        </w:rPr>
        <w:t xml:space="preserve"> </w:t>
      </w:r>
      <w:r>
        <w:rPr>
          <w:sz w:val="21"/>
        </w:rPr>
        <w:t>do?</w:t>
      </w:r>
    </w:p>
    <w:p>
      <w:pPr>
        <w:pStyle w:val="BodyText"/>
        <w:spacing w:before="54"/>
        <w:ind w:left="0" w:right="3626"/>
        <w:jc w:val="right"/>
        <w:rPr>
          <w:rFonts w:ascii="宋体" w:eastAsia="宋体" w:hint="eastAsia"/>
        </w:rPr>
      </w:pPr>
      <w:r>
        <w:rPr>
          <w:rFonts w:ascii="宋体" w:eastAsia="宋体" w:hint="eastAsia"/>
        </w:rPr>
        <w:t>要求：</w:t>
      </w:r>
      <w:r>
        <w:t>1</w:t>
      </w:r>
      <w:r>
        <w:rPr>
          <w:spacing w:val="40"/>
        </w:rPr>
        <w:t xml:space="preserve"> </w:t>
      </w:r>
      <w:r>
        <w:rPr>
          <w:rFonts w:ascii="宋体" w:eastAsia="宋体" w:hint="eastAsia"/>
        </w:rPr>
        <w:t>短文须包括所有提示内容，可适当发挥。</w:t>
      </w:r>
    </w:p>
    <w:p>
      <w:pPr>
        <w:pStyle w:val="ListParagraph"/>
        <w:numPr>
          <w:ilvl w:val="0"/>
          <w:numId w:val="11"/>
        </w:numPr>
        <w:tabs>
          <w:tab w:val="left" w:pos="209"/>
        </w:tabs>
        <w:spacing w:before="43" w:after="0" w:line="240" w:lineRule="auto"/>
        <w:ind w:left="1052" w:right="3626" w:hanging="1053"/>
        <w:jc w:val="right"/>
        <w:rPr>
          <w:rFonts w:ascii="宋体" w:eastAsia="宋体" w:hint="eastAsia"/>
          <w:sz w:val="21"/>
        </w:rPr>
      </w:pPr>
      <w:r>
        <w:rPr>
          <w:rFonts w:ascii="宋体" w:eastAsia="宋体" w:hint="eastAsia"/>
          <w:w w:val="95"/>
          <w:sz w:val="21"/>
        </w:rPr>
        <w:t>短文不得出现真实的人名、校名和地名。</w:t>
      </w:r>
    </w:p>
    <w:p>
      <w:pPr>
        <w:pStyle w:val="ListParagraph"/>
        <w:numPr>
          <w:ilvl w:val="0"/>
          <w:numId w:val="11"/>
        </w:numPr>
        <w:tabs>
          <w:tab w:val="left" w:pos="1053"/>
        </w:tabs>
        <w:spacing w:before="43" w:after="0" w:line="240" w:lineRule="auto"/>
        <w:ind w:left="1052" w:right="0" w:hanging="209"/>
        <w:jc w:val="left"/>
        <w:rPr>
          <w:rFonts w:ascii="宋体" w:eastAsia="宋体" w:hint="eastAsia"/>
          <w:sz w:val="21"/>
        </w:rPr>
      </w:pPr>
      <w:r>
        <w:rPr>
          <w:rFonts w:ascii="宋体" w:eastAsia="宋体" w:hint="eastAsia"/>
          <w:spacing w:val="-17"/>
          <w:sz w:val="21"/>
        </w:rPr>
        <w:t xml:space="preserve">词数 </w:t>
      </w:r>
      <w:r>
        <w:rPr>
          <w:sz w:val="21"/>
        </w:rPr>
        <w:t>80</w:t>
      </w:r>
      <w:r>
        <w:rPr>
          <w:spacing w:val="1"/>
          <w:sz w:val="21"/>
        </w:rPr>
        <w:t xml:space="preserve"> </w:t>
      </w:r>
      <w:r>
        <w:rPr>
          <w:rFonts w:ascii="宋体" w:eastAsia="宋体" w:hint="eastAsia"/>
          <w:sz w:val="21"/>
        </w:rPr>
        <w:t>个左右。</w:t>
      </w:r>
    </w:p>
    <w:sectPr>
      <w:pgSz w:w="10320" w:h="14580"/>
      <w:pgMar w:top="1080" w:right="940" w:bottom="1180" w:left="920" w:header="0" w:footer="93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62"/>
      <w:numFmt w:val="decimal"/>
      <w:lvlText w:val="%1."/>
      <w:lvlJc w:val="left"/>
      <w:pPr>
        <w:ind w:left="529" w:hanging="453"/>
        <w:jc w:val="left"/>
      </w:pPr>
      <w:rPr>
        <w:rFonts w:hint="default"/>
        <w:b/>
        <w:bCs/>
        <w:spacing w:val="-1"/>
        <w:w w:val="99"/>
        <w:lang w:val="zh-CN" w:eastAsia="zh-CN" w:bidi="zh-CN"/>
      </w:rPr>
    </w:lvl>
    <w:lvl w:ilvl="1">
      <w:start w:val="2"/>
      <w:numFmt w:val="decimal"/>
      <w:lvlText w:val="%2."/>
      <w:lvlJc w:val="left"/>
      <w:pPr>
        <w:ind w:left="1146" w:hanging="197"/>
        <w:jc w:val="left"/>
      </w:pPr>
      <w:rPr>
        <w:rFonts w:ascii="Times New Roman" w:eastAsia="Times New Roman" w:hAnsi="Times New Roman" w:cs="Times New Roman" w:hint="default"/>
        <w:spacing w:val="0"/>
        <w:w w:val="99"/>
        <w:sz w:val="21"/>
        <w:szCs w:val="21"/>
        <w:lang w:val="zh-CN" w:eastAsia="zh-CN" w:bidi="zh-CN"/>
      </w:rPr>
    </w:lvl>
    <w:lvl w:ilvl="2">
      <w:start w:val="0"/>
      <w:numFmt w:val="bullet"/>
      <w:lvlText w:val="•"/>
      <w:lvlJc w:val="left"/>
      <w:pPr>
        <w:ind w:left="1140" w:hanging="197"/>
      </w:pPr>
      <w:rPr>
        <w:rFonts w:hint="default"/>
        <w:lang w:val="zh-CN" w:eastAsia="zh-CN" w:bidi="zh-CN"/>
      </w:rPr>
    </w:lvl>
    <w:lvl w:ilvl="3">
      <w:start w:val="0"/>
      <w:numFmt w:val="bullet"/>
      <w:lvlText w:val="•"/>
      <w:lvlJc w:val="left"/>
      <w:pPr>
        <w:ind w:left="2054" w:hanging="197"/>
      </w:pPr>
      <w:rPr>
        <w:rFonts w:hint="default"/>
        <w:lang w:val="zh-CN" w:eastAsia="zh-CN" w:bidi="zh-CN"/>
      </w:rPr>
    </w:lvl>
    <w:lvl w:ilvl="4">
      <w:start w:val="0"/>
      <w:numFmt w:val="bullet"/>
      <w:lvlText w:val="•"/>
      <w:lvlJc w:val="left"/>
      <w:pPr>
        <w:ind w:left="2969" w:hanging="197"/>
      </w:pPr>
      <w:rPr>
        <w:rFonts w:hint="default"/>
        <w:lang w:val="zh-CN" w:eastAsia="zh-CN" w:bidi="zh-CN"/>
      </w:rPr>
    </w:lvl>
    <w:lvl w:ilvl="5">
      <w:start w:val="0"/>
      <w:numFmt w:val="bullet"/>
      <w:lvlText w:val="•"/>
      <w:lvlJc w:val="left"/>
      <w:pPr>
        <w:ind w:left="3884" w:hanging="197"/>
      </w:pPr>
      <w:rPr>
        <w:rFonts w:hint="default"/>
        <w:lang w:val="zh-CN" w:eastAsia="zh-CN" w:bidi="zh-CN"/>
      </w:rPr>
    </w:lvl>
    <w:lvl w:ilvl="6">
      <w:start w:val="0"/>
      <w:numFmt w:val="bullet"/>
      <w:lvlText w:val="•"/>
      <w:lvlJc w:val="left"/>
      <w:pPr>
        <w:ind w:left="4799" w:hanging="197"/>
      </w:pPr>
      <w:rPr>
        <w:rFonts w:hint="default"/>
        <w:lang w:val="zh-CN" w:eastAsia="zh-CN" w:bidi="zh-CN"/>
      </w:rPr>
    </w:lvl>
    <w:lvl w:ilvl="7">
      <w:start w:val="0"/>
      <w:numFmt w:val="bullet"/>
      <w:lvlText w:val="•"/>
      <w:lvlJc w:val="left"/>
      <w:pPr>
        <w:ind w:left="5714" w:hanging="197"/>
      </w:pPr>
      <w:rPr>
        <w:rFonts w:hint="default"/>
        <w:lang w:val="zh-CN" w:eastAsia="zh-CN" w:bidi="zh-CN"/>
      </w:rPr>
    </w:lvl>
    <w:lvl w:ilvl="8">
      <w:start w:val="0"/>
      <w:numFmt w:val="bullet"/>
      <w:lvlText w:val="•"/>
      <w:lvlJc w:val="left"/>
      <w:pPr>
        <w:ind w:left="6629" w:hanging="197"/>
      </w:pPr>
      <w:rPr>
        <w:rFonts w:hint="default"/>
        <w:lang w:val="zh-CN" w:eastAsia="zh-CN" w:bidi="zh-CN"/>
      </w:rPr>
    </w:lvl>
  </w:abstractNum>
  <w:abstractNum w:abstractNumId="1">
    <w:nsid w:val="B5E306ED"/>
    <w:multiLevelType w:val="multilevel"/>
    <w:tmpl w:val="B5E306ED"/>
    <w:lvl w:ilvl="0">
      <w:start w:val="1"/>
      <w:numFmt w:val="upperLetter"/>
      <w:lvlText w:val="%1."/>
      <w:lvlJc w:val="left"/>
      <w:pPr>
        <w:ind w:left="889"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637" w:hanging="257"/>
      </w:pPr>
      <w:rPr>
        <w:rFonts w:hint="default"/>
        <w:lang w:val="zh-CN" w:eastAsia="zh-CN" w:bidi="zh-CN"/>
      </w:rPr>
    </w:lvl>
    <w:lvl w:ilvl="2">
      <w:start w:val="0"/>
      <w:numFmt w:val="bullet"/>
      <w:lvlText w:val="•"/>
      <w:lvlJc w:val="left"/>
      <w:pPr>
        <w:ind w:left="2395" w:hanging="257"/>
      </w:pPr>
      <w:rPr>
        <w:rFonts w:hint="default"/>
        <w:lang w:val="zh-CN" w:eastAsia="zh-CN" w:bidi="zh-CN"/>
      </w:rPr>
    </w:lvl>
    <w:lvl w:ilvl="3">
      <w:start w:val="0"/>
      <w:numFmt w:val="bullet"/>
      <w:lvlText w:val="•"/>
      <w:lvlJc w:val="left"/>
      <w:pPr>
        <w:ind w:left="3153" w:hanging="257"/>
      </w:pPr>
      <w:rPr>
        <w:rFonts w:hint="default"/>
        <w:lang w:val="zh-CN" w:eastAsia="zh-CN" w:bidi="zh-CN"/>
      </w:rPr>
    </w:lvl>
    <w:lvl w:ilvl="4">
      <w:start w:val="0"/>
      <w:numFmt w:val="bullet"/>
      <w:lvlText w:val="•"/>
      <w:lvlJc w:val="left"/>
      <w:pPr>
        <w:ind w:left="3911" w:hanging="257"/>
      </w:pPr>
      <w:rPr>
        <w:rFonts w:hint="default"/>
        <w:lang w:val="zh-CN" w:eastAsia="zh-CN" w:bidi="zh-CN"/>
      </w:rPr>
    </w:lvl>
    <w:lvl w:ilvl="5">
      <w:start w:val="0"/>
      <w:numFmt w:val="bullet"/>
      <w:lvlText w:val="•"/>
      <w:lvlJc w:val="left"/>
      <w:pPr>
        <w:ind w:left="4669" w:hanging="257"/>
      </w:pPr>
      <w:rPr>
        <w:rFonts w:hint="default"/>
        <w:lang w:val="zh-CN" w:eastAsia="zh-CN" w:bidi="zh-CN"/>
      </w:rPr>
    </w:lvl>
    <w:lvl w:ilvl="6">
      <w:start w:val="0"/>
      <w:numFmt w:val="bullet"/>
      <w:lvlText w:val="•"/>
      <w:lvlJc w:val="left"/>
      <w:pPr>
        <w:ind w:left="5427" w:hanging="257"/>
      </w:pPr>
      <w:rPr>
        <w:rFonts w:hint="default"/>
        <w:lang w:val="zh-CN" w:eastAsia="zh-CN" w:bidi="zh-CN"/>
      </w:rPr>
    </w:lvl>
    <w:lvl w:ilvl="7">
      <w:start w:val="0"/>
      <w:numFmt w:val="bullet"/>
      <w:lvlText w:val="•"/>
      <w:lvlJc w:val="left"/>
      <w:pPr>
        <w:ind w:left="6185" w:hanging="257"/>
      </w:pPr>
      <w:rPr>
        <w:rFonts w:hint="default"/>
        <w:lang w:val="zh-CN" w:eastAsia="zh-CN" w:bidi="zh-CN"/>
      </w:rPr>
    </w:lvl>
    <w:lvl w:ilvl="8">
      <w:start w:val="0"/>
      <w:numFmt w:val="bullet"/>
      <w:lvlText w:val="•"/>
      <w:lvlJc w:val="left"/>
      <w:pPr>
        <w:ind w:left="6943" w:hanging="257"/>
      </w:pPr>
      <w:rPr>
        <w:rFonts w:hint="default"/>
        <w:lang w:val="zh-CN" w:eastAsia="zh-CN" w:bidi="zh-CN"/>
      </w:rPr>
    </w:lvl>
  </w:abstractNum>
  <w:abstractNum w:abstractNumId="2">
    <w:nsid w:val="BF205925"/>
    <w:multiLevelType w:val="multilevel"/>
    <w:tmpl w:val="BF205925"/>
    <w:lvl w:ilvl="0">
      <w:start w:val="15"/>
      <w:numFmt w:val="decimal"/>
      <w:lvlText w:val="%1."/>
      <w:lvlJc w:val="left"/>
      <w:pPr>
        <w:ind w:left="632" w:hanging="315"/>
        <w:jc w:val="left"/>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889" w:hanging="257"/>
        <w:jc w:val="left"/>
      </w:pPr>
      <w:rPr>
        <w:rFonts w:ascii="Times New Roman" w:eastAsia="Times New Roman" w:hAnsi="Times New Roman" w:cs="Times New Roman" w:hint="default"/>
        <w:w w:val="99"/>
        <w:sz w:val="21"/>
        <w:szCs w:val="21"/>
        <w:lang w:val="zh-CN" w:eastAsia="zh-CN" w:bidi="zh-CN"/>
      </w:rPr>
    </w:lvl>
    <w:lvl w:ilvl="2">
      <w:start w:val="0"/>
      <w:numFmt w:val="bullet"/>
      <w:lvlText w:val="•"/>
      <w:lvlJc w:val="left"/>
      <w:pPr>
        <w:ind w:left="1722" w:hanging="257"/>
      </w:pPr>
      <w:rPr>
        <w:rFonts w:hint="default"/>
        <w:lang w:val="zh-CN" w:eastAsia="zh-CN" w:bidi="zh-CN"/>
      </w:rPr>
    </w:lvl>
    <w:lvl w:ilvl="3">
      <w:start w:val="0"/>
      <w:numFmt w:val="bullet"/>
      <w:lvlText w:val="•"/>
      <w:lvlJc w:val="left"/>
      <w:pPr>
        <w:ind w:left="2564" w:hanging="257"/>
      </w:pPr>
      <w:rPr>
        <w:rFonts w:hint="default"/>
        <w:lang w:val="zh-CN" w:eastAsia="zh-CN" w:bidi="zh-CN"/>
      </w:rPr>
    </w:lvl>
    <w:lvl w:ilvl="4">
      <w:start w:val="0"/>
      <w:numFmt w:val="bullet"/>
      <w:lvlText w:val="•"/>
      <w:lvlJc w:val="left"/>
      <w:pPr>
        <w:ind w:left="3406" w:hanging="257"/>
      </w:pPr>
      <w:rPr>
        <w:rFonts w:hint="default"/>
        <w:lang w:val="zh-CN" w:eastAsia="zh-CN" w:bidi="zh-CN"/>
      </w:rPr>
    </w:lvl>
    <w:lvl w:ilvl="5">
      <w:start w:val="0"/>
      <w:numFmt w:val="bullet"/>
      <w:lvlText w:val="•"/>
      <w:lvlJc w:val="left"/>
      <w:pPr>
        <w:ind w:left="4248" w:hanging="257"/>
      </w:pPr>
      <w:rPr>
        <w:rFonts w:hint="default"/>
        <w:lang w:val="zh-CN" w:eastAsia="zh-CN" w:bidi="zh-CN"/>
      </w:rPr>
    </w:lvl>
    <w:lvl w:ilvl="6">
      <w:start w:val="0"/>
      <w:numFmt w:val="bullet"/>
      <w:lvlText w:val="•"/>
      <w:lvlJc w:val="left"/>
      <w:pPr>
        <w:ind w:left="5090" w:hanging="257"/>
      </w:pPr>
      <w:rPr>
        <w:rFonts w:hint="default"/>
        <w:lang w:val="zh-CN" w:eastAsia="zh-CN" w:bidi="zh-CN"/>
      </w:rPr>
    </w:lvl>
    <w:lvl w:ilvl="7">
      <w:start w:val="0"/>
      <w:numFmt w:val="bullet"/>
      <w:lvlText w:val="•"/>
      <w:lvlJc w:val="left"/>
      <w:pPr>
        <w:ind w:left="5932" w:hanging="257"/>
      </w:pPr>
      <w:rPr>
        <w:rFonts w:hint="default"/>
        <w:lang w:val="zh-CN" w:eastAsia="zh-CN" w:bidi="zh-CN"/>
      </w:rPr>
    </w:lvl>
    <w:lvl w:ilvl="8">
      <w:start w:val="0"/>
      <w:numFmt w:val="bullet"/>
      <w:lvlText w:val="•"/>
      <w:lvlJc w:val="left"/>
      <w:pPr>
        <w:ind w:left="6774" w:hanging="257"/>
      </w:pPr>
      <w:rPr>
        <w:rFonts w:hint="default"/>
        <w:lang w:val="zh-CN" w:eastAsia="zh-CN" w:bidi="zh-CN"/>
      </w:rPr>
    </w:lvl>
  </w:abstractNum>
  <w:abstractNum w:abstractNumId="3">
    <w:nsid w:val="CF092B84"/>
    <w:multiLevelType w:val="multilevel"/>
    <w:tmpl w:val="CF092B84"/>
    <w:lvl w:ilvl="0">
      <w:start w:val="6"/>
      <w:numFmt w:val="decimal"/>
      <w:lvlText w:val="%1."/>
      <w:lvlJc w:val="left"/>
      <w:pPr>
        <w:ind w:left="246" w:hanging="197"/>
        <w:jc w:val="left"/>
      </w:pPr>
      <w:rPr>
        <w:rFonts w:ascii="Times New Roman" w:eastAsia="Times New Roman" w:hAnsi="Times New Roman" w:cs="Times New Roman" w:hint="default"/>
        <w:spacing w:val="0"/>
        <w:w w:val="99"/>
        <w:sz w:val="21"/>
        <w:szCs w:val="21"/>
        <w:lang w:val="zh-CN" w:eastAsia="zh-CN" w:bidi="zh-CN"/>
      </w:rPr>
    </w:lvl>
    <w:lvl w:ilvl="1">
      <w:start w:val="0"/>
      <w:numFmt w:val="bullet"/>
      <w:lvlText w:val="•"/>
      <w:lvlJc w:val="left"/>
      <w:pPr>
        <w:ind w:left="426" w:hanging="197"/>
      </w:pPr>
      <w:rPr>
        <w:rFonts w:hint="default"/>
        <w:lang w:val="zh-CN" w:eastAsia="zh-CN" w:bidi="zh-CN"/>
      </w:rPr>
    </w:lvl>
    <w:lvl w:ilvl="2">
      <w:start w:val="0"/>
      <w:numFmt w:val="bullet"/>
      <w:lvlText w:val="•"/>
      <w:lvlJc w:val="left"/>
      <w:pPr>
        <w:ind w:left="613" w:hanging="197"/>
      </w:pPr>
      <w:rPr>
        <w:rFonts w:hint="default"/>
        <w:lang w:val="zh-CN" w:eastAsia="zh-CN" w:bidi="zh-CN"/>
      </w:rPr>
    </w:lvl>
    <w:lvl w:ilvl="3">
      <w:start w:val="0"/>
      <w:numFmt w:val="bullet"/>
      <w:lvlText w:val="•"/>
      <w:lvlJc w:val="left"/>
      <w:pPr>
        <w:ind w:left="800" w:hanging="197"/>
      </w:pPr>
      <w:rPr>
        <w:rFonts w:hint="default"/>
        <w:lang w:val="zh-CN" w:eastAsia="zh-CN" w:bidi="zh-CN"/>
      </w:rPr>
    </w:lvl>
    <w:lvl w:ilvl="4">
      <w:start w:val="0"/>
      <w:numFmt w:val="bullet"/>
      <w:lvlText w:val="•"/>
      <w:lvlJc w:val="left"/>
      <w:pPr>
        <w:ind w:left="987" w:hanging="197"/>
      </w:pPr>
      <w:rPr>
        <w:rFonts w:hint="default"/>
        <w:lang w:val="zh-CN" w:eastAsia="zh-CN" w:bidi="zh-CN"/>
      </w:rPr>
    </w:lvl>
    <w:lvl w:ilvl="5">
      <w:start w:val="0"/>
      <w:numFmt w:val="bullet"/>
      <w:lvlText w:val="•"/>
      <w:lvlJc w:val="left"/>
      <w:pPr>
        <w:ind w:left="1174" w:hanging="197"/>
      </w:pPr>
      <w:rPr>
        <w:rFonts w:hint="default"/>
        <w:lang w:val="zh-CN" w:eastAsia="zh-CN" w:bidi="zh-CN"/>
      </w:rPr>
    </w:lvl>
    <w:lvl w:ilvl="6">
      <w:start w:val="0"/>
      <w:numFmt w:val="bullet"/>
      <w:lvlText w:val="•"/>
      <w:lvlJc w:val="left"/>
      <w:pPr>
        <w:ind w:left="1360" w:hanging="197"/>
      </w:pPr>
      <w:rPr>
        <w:rFonts w:hint="default"/>
        <w:lang w:val="zh-CN" w:eastAsia="zh-CN" w:bidi="zh-CN"/>
      </w:rPr>
    </w:lvl>
    <w:lvl w:ilvl="7">
      <w:start w:val="0"/>
      <w:numFmt w:val="bullet"/>
      <w:lvlText w:val="•"/>
      <w:lvlJc w:val="left"/>
      <w:pPr>
        <w:ind w:left="1547" w:hanging="197"/>
      </w:pPr>
      <w:rPr>
        <w:rFonts w:hint="default"/>
        <w:lang w:val="zh-CN" w:eastAsia="zh-CN" w:bidi="zh-CN"/>
      </w:rPr>
    </w:lvl>
    <w:lvl w:ilvl="8">
      <w:start w:val="0"/>
      <w:numFmt w:val="bullet"/>
      <w:lvlText w:val="•"/>
      <w:lvlJc w:val="left"/>
      <w:pPr>
        <w:ind w:left="1734" w:hanging="197"/>
      </w:pPr>
      <w:rPr>
        <w:rFonts w:hint="default"/>
        <w:lang w:val="zh-CN" w:eastAsia="zh-CN" w:bidi="zh-CN"/>
      </w:rPr>
    </w:lvl>
  </w:abstractNum>
  <w:abstractNum w:abstractNumId="4">
    <w:nsid w:val="0053208E"/>
    <w:multiLevelType w:val="multilevel"/>
    <w:tmpl w:val="0053208E"/>
    <w:lvl w:ilvl="0">
      <w:start w:val="4"/>
      <w:numFmt w:val="decimal"/>
      <w:lvlText w:val="%1."/>
      <w:lvlJc w:val="left"/>
      <w:pPr>
        <w:ind w:left="620" w:hanging="197"/>
        <w:jc w:val="left"/>
      </w:pPr>
      <w:rPr>
        <w:rFonts w:ascii="Times New Roman" w:eastAsia="Times New Roman" w:hAnsi="Times New Roman" w:cs="Times New Roman" w:hint="default"/>
        <w:spacing w:val="0"/>
        <w:w w:val="99"/>
        <w:sz w:val="21"/>
        <w:szCs w:val="21"/>
        <w:lang w:val="zh-CN" w:eastAsia="zh-CN" w:bidi="zh-CN"/>
      </w:rPr>
    </w:lvl>
    <w:lvl w:ilvl="1">
      <w:start w:val="2"/>
      <w:numFmt w:val="upperLetter"/>
      <w:lvlText w:val="%2."/>
      <w:lvlJc w:val="left"/>
      <w:pPr>
        <w:ind w:left="880" w:hanging="248"/>
        <w:jc w:val="left"/>
      </w:pPr>
      <w:rPr>
        <w:rFonts w:ascii="Times New Roman" w:eastAsia="Times New Roman" w:hAnsi="Times New Roman" w:cs="Times New Roman" w:hint="default"/>
        <w:spacing w:val="-1"/>
        <w:w w:val="99"/>
        <w:sz w:val="21"/>
        <w:szCs w:val="21"/>
        <w:lang w:val="zh-CN" w:eastAsia="zh-CN" w:bidi="zh-CN"/>
      </w:rPr>
    </w:lvl>
    <w:lvl w:ilvl="2">
      <w:start w:val="0"/>
      <w:numFmt w:val="bullet"/>
      <w:lvlText w:val="•"/>
      <w:lvlJc w:val="left"/>
      <w:pPr>
        <w:ind w:left="1722" w:hanging="248"/>
      </w:pPr>
      <w:rPr>
        <w:rFonts w:hint="default"/>
        <w:lang w:val="zh-CN" w:eastAsia="zh-CN" w:bidi="zh-CN"/>
      </w:rPr>
    </w:lvl>
    <w:lvl w:ilvl="3">
      <w:start w:val="0"/>
      <w:numFmt w:val="bullet"/>
      <w:lvlText w:val="•"/>
      <w:lvlJc w:val="left"/>
      <w:pPr>
        <w:ind w:left="2564" w:hanging="248"/>
      </w:pPr>
      <w:rPr>
        <w:rFonts w:hint="default"/>
        <w:lang w:val="zh-CN" w:eastAsia="zh-CN" w:bidi="zh-CN"/>
      </w:rPr>
    </w:lvl>
    <w:lvl w:ilvl="4">
      <w:start w:val="0"/>
      <w:numFmt w:val="bullet"/>
      <w:lvlText w:val="•"/>
      <w:lvlJc w:val="left"/>
      <w:pPr>
        <w:ind w:left="3406" w:hanging="248"/>
      </w:pPr>
      <w:rPr>
        <w:rFonts w:hint="default"/>
        <w:lang w:val="zh-CN" w:eastAsia="zh-CN" w:bidi="zh-CN"/>
      </w:rPr>
    </w:lvl>
    <w:lvl w:ilvl="5">
      <w:start w:val="0"/>
      <w:numFmt w:val="bullet"/>
      <w:lvlText w:val="•"/>
      <w:lvlJc w:val="left"/>
      <w:pPr>
        <w:ind w:left="4248" w:hanging="248"/>
      </w:pPr>
      <w:rPr>
        <w:rFonts w:hint="default"/>
        <w:lang w:val="zh-CN" w:eastAsia="zh-CN" w:bidi="zh-CN"/>
      </w:rPr>
    </w:lvl>
    <w:lvl w:ilvl="6">
      <w:start w:val="0"/>
      <w:numFmt w:val="bullet"/>
      <w:lvlText w:val="•"/>
      <w:lvlJc w:val="left"/>
      <w:pPr>
        <w:ind w:left="5090" w:hanging="248"/>
      </w:pPr>
      <w:rPr>
        <w:rFonts w:hint="default"/>
        <w:lang w:val="zh-CN" w:eastAsia="zh-CN" w:bidi="zh-CN"/>
      </w:rPr>
    </w:lvl>
    <w:lvl w:ilvl="7">
      <w:start w:val="0"/>
      <w:numFmt w:val="bullet"/>
      <w:lvlText w:val="•"/>
      <w:lvlJc w:val="left"/>
      <w:pPr>
        <w:ind w:left="5932" w:hanging="248"/>
      </w:pPr>
      <w:rPr>
        <w:rFonts w:hint="default"/>
        <w:lang w:val="zh-CN" w:eastAsia="zh-CN" w:bidi="zh-CN"/>
      </w:rPr>
    </w:lvl>
    <w:lvl w:ilvl="8">
      <w:start w:val="0"/>
      <w:numFmt w:val="bullet"/>
      <w:lvlText w:val="•"/>
      <w:lvlJc w:val="left"/>
      <w:pPr>
        <w:ind w:left="6774" w:hanging="248"/>
      </w:pPr>
      <w:rPr>
        <w:rFonts w:hint="default"/>
        <w:lang w:val="zh-CN" w:eastAsia="zh-CN" w:bidi="zh-CN"/>
      </w:rPr>
    </w:lvl>
  </w:abstractNum>
  <w:abstractNum w:abstractNumId="5">
    <w:nsid w:val="0248C179"/>
    <w:multiLevelType w:val="multilevel"/>
    <w:tmpl w:val="0248C179"/>
    <w:lvl w:ilvl="0">
      <w:start w:val="3"/>
      <w:numFmt w:val="upperLetter"/>
      <w:lvlText w:val="%1."/>
      <w:lvlJc w:val="left"/>
      <w:pPr>
        <w:ind w:left="954" w:hanging="245"/>
        <w:jc w:val="left"/>
      </w:pPr>
      <w:rPr>
        <w:rFonts w:ascii="Times New Roman" w:eastAsia="Times New Roman" w:hAnsi="Times New Roman" w:cs="Times New Roman" w:hint="default"/>
        <w:spacing w:val="-1"/>
        <w:w w:val="99"/>
        <w:sz w:val="21"/>
        <w:szCs w:val="21"/>
        <w:lang w:val="zh-CN" w:eastAsia="zh-CN" w:bidi="zh-CN"/>
      </w:rPr>
    </w:lvl>
    <w:lvl w:ilvl="1">
      <w:start w:val="0"/>
      <w:numFmt w:val="bullet"/>
      <w:lvlText w:val="•"/>
      <w:lvlJc w:val="left"/>
      <w:pPr>
        <w:ind w:left="1709" w:hanging="245"/>
      </w:pPr>
      <w:rPr>
        <w:rFonts w:hint="default"/>
        <w:lang w:val="zh-CN" w:eastAsia="zh-CN" w:bidi="zh-CN"/>
      </w:rPr>
    </w:lvl>
    <w:lvl w:ilvl="2">
      <w:start w:val="0"/>
      <w:numFmt w:val="bullet"/>
      <w:lvlText w:val="•"/>
      <w:lvlJc w:val="left"/>
      <w:pPr>
        <w:ind w:left="2459" w:hanging="245"/>
      </w:pPr>
      <w:rPr>
        <w:rFonts w:hint="default"/>
        <w:lang w:val="zh-CN" w:eastAsia="zh-CN" w:bidi="zh-CN"/>
      </w:rPr>
    </w:lvl>
    <w:lvl w:ilvl="3">
      <w:start w:val="0"/>
      <w:numFmt w:val="bullet"/>
      <w:lvlText w:val="•"/>
      <w:lvlJc w:val="left"/>
      <w:pPr>
        <w:ind w:left="3209" w:hanging="245"/>
      </w:pPr>
      <w:rPr>
        <w:rFonts w:hint="default"/>
        <w:lang w:val="zh-CN" w:eastAsia="zh-CN" w:bidi="zh-CN"/>
      </w:rPr>
    </w:lvl>
    <w:lvl w:ilvl="4">
      <w:start w:val="0"/>
      <w:numFmt w:val="bullet"/>
      <w:lvlText w:val="•"/>
      <w:lvlJc w:val="left"/>
      <w:pPr>
        <w:ind w:left="3959" w:hanging="245"/>
      </w:pPr>
      <w:rPr>
        <w:rFonts w:hint="default"/>
        <w:lang w:val="zh-CN" w:eastAsia="zh-CN" w:bidi="zh-CN"/>
      </w:rPr>
    </w:lvl>
    <w:lvl w:ilvl="5">
      <w:start w:val="0"/>
      <w:numFmt w:val="bullet"/>
      <w:lvlText w:val="•"/>
      <w:lvlJc w:val="left"/>
      <w:pPr>
        <w:ind w:left="4709" w:hanging="245"/>
      </w:pPr>
      <w:rPr>
        <w:rFonts w:hint="default"/>
        <w:lang w:val="zh-CN" w:eastAsia="zh-CN" w:bidi="zh-CN"/>
      </w:rPr>
    </w:lvl>
    <w:lvl w:ilvl="6">
      <w:start w:val="0"/>
      <w:numFmt w:val="bullet"/>
      <w:lvlText w:val="•"/>
      <w:lvlJc w:val="left"/>
      <w:pPr>
        <w:ind w:left="5459" w:hanging="245"/>
      </w:pPr>
      <w:rPr>
        <w:rFonts w:hint="default"/>
        <w:lang w:val="zh-CN" w:eastAsia="zh-CN" w:bidi="zh-CN"/>
      </w:rPr>
    </w:lvl>
    <w:lvl w:ilvl="7">
      <w:start w:val="0"/>
      <w:numFmt w:val="bullet"/>
      <w:lvlText w:val="•"/>
      <w:lvlJc w:val="left"/>
      <w:pPr>
        <w:ind w:left="6209" w:hanging="245"/>
      </w:pPr>
      <w:rPr>
        <w:rFonts w:hint="default"/>
        <w:lang w:val="zh-CN" w:eastAsia="zh-CN" w:bidi="zh-CN"/>
      </w:rPr>
    </w:lvl>
    <w:lvl w:ilvl="8">
      <w:start w:val="0"/>
      <w:numFmt w:val="bullet"/>
      <w:lvlText w:val="•"/>
      <w:lvlJc w:val="left"/>
      <w:pPr>
        <w:ind w:left="6959" w:hanging="245"/>
      </w:pPr>
      <w:rPr>
        <w:rFonts w:hint="default"/>
        <w:lang w:val="zh-CN" w:eastAsia="zh-CN" w:bidi="zh-CN"/>
      </w:rPr>
    </w:lvl>
  </w:abstractNum>
  <w:abstractNum w:abstractNumId="6">
    <w:nsid w:val="03D62ECE"/>
    <w:multiLevelType w:val="multilevel"/>
    <w:tmpl w:val="03D62ECE"/>
    <w:lvl w:ilvl="0">
      <w:start w:val="17"/>
      <w:numFmt w:val="decimal"/>
      <w:lvlText w:val="%1."/>
      <w:lvlJc w:val="left"/>
      <w:pPr>
        <w:ind w:left="632" w:hanging="315"/>
        <w:jc w:val="right"/>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875" w:hanging="255"/>
        <w:jc w:val="left"/>
      </w:pPr>
      <w:rPr>
        <w:rFonts w:ascii="Times New Roman" w:eastAsia="Times New Roman" w:hAnsi="Times New Roman" w:cs="Times New Roman" w:hint="default"/>
        <w:w w:val="99"/>
        <w:sz w:val="21"/>
        <w:szCs w:val="21"/>
        <w:lang w:val="zh-CN" w:eastAsia="zh-CN" w:bidi="zh-CN"/>
      </w:rPr>
    </w:lvl>
    <w:lvl w:ilvl="2">
      <w:start w:val="0"/>
      <w:numFmt w:val="bullet"/>
      <w:lvlText w:val="•"/>
      <w:lvlJc w:val="left"/>
      <w:pPr>
        <w:ind w:left="880" w:hanging="255"/>
      </w:pPr>
      <w:rPr>
        <w:rFonts w:hint="default"/>
        <w:lang w:val="zh-CN" w:eastAsia="zh-CN" w:bidi="zh-CN"/>
      </w:rPr>
    </w:lvl>
    <w:lvl w:ilvl="3">
      <w:start w:val="0"/>
      <w:numFmt w:val="bullet"/>
      <w:lvlText w:val="•"/>
      <w:lvlJc w:val="left"/>
      <w:pPr>
        <w:ind w:left="1827" w:hanging="255"/>
      </w:pPr>
      <w:rPr>
        <w:rFonts w:hint="default"/>
        <w:lang w:val="zh-CN" w:eastAsia="zh-CN" w:bidi="zh-CN"/>
      </w:rPr>
    </w:lvl>
    <w:lvl w:ilvl="4">
      <w:start w:val="0"/>
      <w:numFmt w:val="bullet"/>
      <w:lvlText w:val="•"/>
      <w:lvlJc w:val="left"/>
      <w:pPr>
        <w:ind w:left="2774" w:hanging="255"/>
      </w:pPr>
      <w:rPr>
        <w:rFonts w:hint="default"/>
        <w:lang w:val="zh-CN" w:eastAsia="zh-CN" w:bidi="zh-CN"/>
      </w:rPr>
    </w:lvl>
    <w:lvl w:ilvl="5">
      <w:start w:val="0"/>
      <w:numFmt w:val="bullet"/>
      <w:lvlText w:val="•"/>
      <w:lvlJc w:val="left"/>
      <w:pPr>
        <w:ind w:left="3722" w:hanging="255"/>
      </w:pPr>
      <w:rPr>
        <w:rFonts w:hint="default"/>
        <w:lang w:val="zh-CN" w:eastAsia="zh-CN" w:bidi="zh-CN"/>
      </w:rPr>
    </w:lvl>
    <w:lvl w:ilvl="6">
      <w:start w:val="0"/>
      <w:numFmt w:val="bullet"/>
      <w:lvlText w:val="•"/>
      <w:lvlJc w:val="left"/>
      <w:pPr>
        <w:ind w:left="4669" w:hanging="255"/>
      </w:pPr>
      <w:rPr>
        <w:rFonts w:hint="default"/>
        <w:lang w:val="zh-CN" w:eastAsia="zh-CN" w:bidi="zh-CN"/>
      </w:rPr>
    </w:lvl>
    <w:lvl w:ilvl="7">
      <w:start w:val="0"/>
      <w:numFmt w:val="bullet"/>
      <w:lvlText w:val="•"/>
      <w:lvlJc w:val="left"/>
      <w:pPr>
        <w:ind w:left="5616" w:hanging="255"/>
      </w:pPr>
      <w:rPr>
        <w:rFonts w:hint="default"/>
        <w:lang w:val="zh-CN" w:eastAsia="zh-CN" w:bidi="zh-CN"/>
      </w:rPr>
    </w:lvl>
    <w:lvl w:ilvl="8">
      <w:start w:val="0"/>
      <w:numFmt w:val="bullet"/>
      <w:lvlText w:val="•"/>
      <w:lvlJc w:val="left"/>
      <w:pPr>
        <w:ind w:left="6564" w:hanging="255"/>
      </w:pPr>
      <w:rPr>
        <w:rFonts w:hint="default"/>
        <w:lang w:val="zh-CN" w:eastAsia="zh-CN" w:bidi="zh-CN"/>
      </w:rPr>
    </w:lvl>
  </w:abstractNum>
  <w:abstractNum w:abstractNumId="7">
    <w:nsid w:val="25B654F3"/>
    <w:multiLevelType w:val="multilevel"/>
    <w:tmpl w:val="25B654F3"/>
    <w:lvl w:ilvl="0">
      <w:start w:val="5"/>
      <w:numFmt w:val="upperRoman"/>
      <w:lvlText w:val="%1."/>
      <w:lvlJc w:val="left"/>
      <w:pPr>
        <w:ind w:left="632" w:hanging="363"/>
        <w:jc w:val="left"/>
      </w:pPr>
      <w:rPr>
        <w:rFonts w:hint="default"/>
        <w:w w:val="99"/>
        <w:lang w:val="zh-CN" w:eastAsia="zh-CN" w:bidi="zh-CN"/>
      </w:rPr>
    </w:lvl>
    <w:lvl w:ilvl="1">
      <w:start w:val="0"/>
      <w:numFmt w:val="bullet"/>
      <w:lvlText w:val="•"/>
      <w:lvlJc w:val="left"/>
      <w:pPr>
        <w:ind w:left="1421" w:hanging="363"/>
      </w:pPr>
      <w:rPr>
        <w:rFonts w:hint="default"/>
        <w:lang w:val="zh-CN" w:eastAsia="zh-CN" w:bidi="zh-CN"/>
      </w:rPr>
    </w:lvl>
    <w:lvl w:ilvl="2">
      <w:start w:val="0"/>
      <w:numFmt w:val="bullet"/>
      <w:lvlText w:val="•"/>
      <w:lvlJc w:val="left"/>
      <w:pPr>
        <w:ind w:left="2203" w:hanging="363"/>
      </w:pPr>
      <w:rPr>
        <w:rFonts w:hint="default"/>
        <w:lang w:val="zh-CN" w:eastAsia="zh-CN" w:bidi="zh-CN"/>
      </w:rPr>
    </w:lvl>
    <w:lvl w:ilvl="3">
      <w:start w:val="0"/>
      <w:numFmt w:val="bullet"/>
      <w:lvlText w:val="•"/>
      <w:lvlJc w:val="left"/>
      <w:pPr>
        <w:ind w:left="2985" w:hanging="363"/>
      </w:pPr>
      <w:rPr>
        <w:rFonts w:hint="default"/>
        <w:lang w:val="zh-CN" w:eastAsia="zh-CN" w:bidi="zh-CN"/>
      </w:rPr>
    </w:lvl>
    <w:lvl w:ilvl="4">
      <w:start w:val="0"/>
      <w:numFmt w:val="bullet"/>
      <w:lvlText w:val="•"/>
      <w:lvlJc w:val="left"/>
      <w:pPr>
        <w:ind w:left="3767" w:hanging="363"/>
      </w:pPr>
      <w:rPr>
        <w:rFonts w:hint="default"/>
        <w:lang w:val="zh-CN" w:eastAsia="zh-CN" w:bidi="zh-CN"/>
      </w:rPr>
    </w:lvl>
    <w:lvl w:ilvl="5">
      <w:start w:val="0"/>
      <w:numFmt w:val="bullet"/>
      <w:lvlText w:val="•"/>
      <w:lvlJc w:val="left"/>
      <w:pPr>
        <w:ind w:left="4549" w:hanging="363"/>
      </w:pPr>
      <w:rPr>
        <w:rFonts w:hint="default"/>
        <w:lang w:val="zh-CN" w:eastAsia="zh-CN" w:bidi="zh-CN"/>
      </w:rPr>
    </w:lvl>
    <w:lvl w:ilvl="6">
      <w:start w:val="0"/>
      <w:numFmt w:val="bullet"/>
      <w:lvlText w:val="•"/>
      <w:lvlJc w:val="left"/>
      <w:pPr>
        <w:ind w:left="5331" w:hanging="363"/>
      </w:pPr>
      <w:rPr>
        <w:rFonts w:hint="default"/>
        <w:lang w:val="zh-CN" w:eastAsia="zh-CN" w:bidi="zh-CN"/>
      </w:rPr>
    </w:lvl>
    <w:lvl w:ilvl="7">
      <w:start w:val="0"/>
      <w:numFmt w:val="bullet"/>
      <w:lvlText w:val="•"/>
      <w:lvlJc w:val="left"/>
      <w:pPr>
        <w:ind w:left="6113" w:hanging="363"/>
      </w:pPr>
      <w:rPr>
        <w:rFonts w:hint="default"/>
        <w:lang w:val="zh-CN" w:eastAsia="zh-CN" w:bidi="zh-CN"/>
      </w:rPr>
    </w:lvl>
    <w:lvl w:ilvl="8">
      <w:start w:val="0"/>
      <w:numFmt w:val="bullet"/>
      <w:lvlText w:val="•"/>
      <w:lvlJc w:val="left"/>
      <w:pPr>
        <w:ind w:left="6895" w:hanging="363"/>
      </w:pPr>
      <w:rPr>
        <w:rFonts w:hint="default"/>
        <w:lang w:val="zh-CN" w:eastAsia="zh-CN" w:bidi="zh-CN"/>
      </w:rPr>
    </w:lvl>
  </w:abstractNum>
  <w:abstractNum w:abstractNumId="8">
    <w:nsid w:val="2A8F537B"/>
    <w:multiLevelType w:val="multilevel"/>
    <w:tmpl w:val="2A8F537B"/>
    <w:lvl w:ilvl="0">
      <w:start w:val="2"/>
      <w:numFmt w:val="decimal"/>
      <w:lvlText w:val="%1"/>
      <w:lvlJc w:val="left"/>
      <w:pPr>
        <w:ind w:left="1052" w:hanging="209"/>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799" w:hanging="209"/>
      </w:pPr>
      <w:rPr>
        <w:rFonts w:hint="default"/>
        <w:lang w:val="zh-CN" w:eastAsia="zh-CN" w:bidi="zh-CN"/>
      </w:rPr>
    </w:lvl>
    <w:lvl w:ilvl="2">
      <w:start w:val="0"/>
      <w:numFmt w:val="bullet"/>
      <w:lvlText w:val="•"/>
      <w:lvlJc w:val="left"/>
      <w:pPr>
        <w:ind w:left="2539" w:hanging="209"/>
      </w:pPr>
      <w:rPr>
        <w:rFonts w:hint="default"/>
        <w:lang w:val="zh-CN" w:eastAsia="zh-CN" w:bidi="zh-CN"/>
      </w:rPr>
    </w:lvl>
    <w:lvl w:ilvl="3">
      <w:start w:val="0"/>
      <w:numFmt w:val="bullet"/>
      <w:lvlText w:val="•"/>
      <w:lvlJc w:val="left"/>
      <w:pPr>
        <w:ind w:left="3279" w:hanging="209"/>
      </w:pPr>
      <w:rPr>
        <w:rFonts w:hint="default"/>
        <w:lang w:val="zh-CN" w:eastAsia="zh-CN" w:bidi="zh-CN"/>
      </w:rPr>
    </w:lvl>
    <w:lvl w:ilvl="4">
      <w:start w:val="0"/>
      <w:numFmt w:val="bullet"/>
      <w:lvlText w:val="•"/>
      <w:lvlJc w:val="left"/>
      <w:pPr>
        <w:ind w:left="4019" w:hanging="209"/>
      </w:pPr>
      <w:rPr>
        <w:rFonts w:hint="default"/>
        <w:lang w:val="zh-CN" w:eastAsia="zh-CN" w:bidi="zh-CN"/>
      </w:rPr>
    </w:lvl>
    <w:lvl w:ilvl="5">
      <w:start w:val="0"/>
      <w:numFmt w:val="bullet"/>
      <w:lvlText w:val="•"/>
      <w:lvlJc w:val="left"/>
      <w:pPr>
        <w:ind w:left="4759" w:hanging="209"/>
      </w:pPr>
      <w:rPr>
        <w:rFonts w:hint="default"/>
        <w:lang w:val="zh-CN" w:eastAsia="zh-CN" w:bidi="zh-CN"/>
      </w:rPr>
    </w:lvl>
    <w:lvl w:ilvl="6">
      <w:start w:val="0"/>
      <w:numFmt w:val="bullet"/>
      <w:lvlText w:val="•"/>
      <w:lvlJc w:val="left"/>
      <w:pPr>
        <w:ind w:left="5499" w:hanging="209"/>
      </w:pPr>
      <w:rPr>
        <w:rFonts w:hint="default"/>
        <w:lang w:val="zh-CN" w:eastAsia="zh-CN" w:bidi="zh-CN"/>
      </w:rPr>
    </w:lvl>
    <w:lvl w:ilvl="7">
      <w:start w:val="0"/>
      <w:numFmt w:val="bullet"/>
      <w:lvlText w:val="•"/>
      <w:lvlJc w:val="left"/>
      <w:pPr>
        <w:ind w:left="6239" w:hanging="209"/>
      </w:pPr>
      <w:rPr>
        <w:rFonts w:hint="default"/>
        <w:lang w:val="zh-CN" w:eastAsia="zh-CN" w:bidi="zh-CN"/>
      </w:rPr>
    </w:lvl>
    <w:lvl w:ilvl="8">
      <w:start w:val="0"/>
      <w:numFmt w:val="bullet"/>
      <w:lvlText w:val="•"/>
      <w:lvlJc w:val="left"/>
      <w:pPr>
        <w:ind w:left="6979" w:hanging="209"/>
      </w:pPr>
      <w:rPr>
        <w:rFonts w:hint="default"/>
        <w:lang w:val="zh-CN" w:eastAsia="zh-CN" w:bidi="zh-CN"/>
      </w:rPr>
    </w:lvl>
  </w:abstractNum>
  <w:abstractNum w:abstractNumId="9">
    <w:nsid w:val="59ADCABA"/>
    <w:multiLevelType w:val="multilevel"/>
    <w:tmpl w:val="59ADCABA"/>
    <w:lvl w:ilvl="0">
      <w:start w:val="11"/>
      <w:numFmt w:val="decimal"/>
      <w:lvlText w:val="%1."/>
      <w:lvlJc w:val="left"/>
      <w:pPr>
        <w:ind w:left="726" w:hanging="303"/>
        <w:jc w:val="right"/>
      </w:pPr>
      <w:rPr>
        <w:rFonts w:ascii="Times New Roman" w:eastAsia="Times New Roman" w:hAnsi="Times New Roman" w:cs="Times New Roman" w:hint="default"/>
        <w:spacing w:val="-4"/>
        <w:w w:val="99"/>
        <w:sz w:val="21"/>
        <w:szCs w:val="21"/>
        <w:lang w:val="zh-CN" w:eastAsia="zh-CN" w:bidi="zh-CN"/>
      </w:rPr>
    </w:lvl>
    <w:lvl w:ilvl="1">
      <w:start w:val="0"/>
      <w:numFmt w:val="bullet"/>
      <w:lvlText w:val="•"/>
      <w:lvlJc w:val="left"/>
      <w:pPr>
        <w:ind w:left="880" w:hanging="303"/>
      </w:pPr>
      <w:rPr>
        <w:rFonts w:hint="default"/>
        <w:lang w:val="zh-CN" w:eastAsia="zh-CN" w:bidi="zh-CN"/>
      </w:rPr>
    </w:lvl>
    <w:lvl w:ilvl="2">
      <w:start w:val="0"/>
      <w:numFmt w:val="bullet"/>
      <w:lvlText w:val="•"/>
      <w:lvlJc w:val="left"/>
      <w:pPr>
        <w:ind w:left="1722" w:hanging="303"/>
      </w:pPr>
      <w:rPr>
        <w:rFonts w:hint="default"/>
        <w:lang w:val="zh-CN" w:eastAsia="zh-CN" w:bidi="zh-CN"/>
      </w:rPr>
    </w:lvl>
    <w:lvl w:ilvl="3">
      <w:start w:val="0"/>
      <w:numFmt w:val="bullet"/>
      <w:lvlText w:val="•"/>
      <w:lvlJc w:val="left"/>
      <w:pPr>
        <w:ind w:left="2564" w:hanging="303"/>
      </w:pPr>
      <w:rPr>
        <w:rFonts w:hint="default"/>
        <w:lang w:val="zh-CN" w:eastAsia="zh-CN" w:bidi="zh-CN"/>
      </w:rPr>
    </w:lvl>
    <w:lvl w:ilvl="4">
      <w:start w:val="0"/>
      <w:numFmt w:val="bullet"/>
      <w:lvlText w:val="•"/>
      <w:lvlJc w:val="left"/>
      <w:pPr>
        <w:ind w:left="3406" w:hanging="303"/>
      </w:pPr>
      <w:rPr>
        <w:rFonts w:hint="default"/>
        <w:lang w:val="zh-CN" w:eastAsia="zh-CN" w:bidi="zh-CN"/>
      </w:rPr>
    </w:lvl>
    <w:lvl w:ilvl="5">
      <w:start w:val="0"/>
      <w:numFmt w:val="bullet"/>
      <w:lvlText w:val="•"/>
      <w:lvlJc w:val="left"/>
      <w:pPr>
        <w:ind w:left="4248" w:hanging="303"/>
      </w:pPr>
      <w:rPr>
        <w:rFonts w:hint="default"/>
        <w:lang w:val="zh-CN" w:eastAsia="zh-CN" w:bidi="zh-CN"/>
      </w:rPr>
    </w:lvl>
    <w:lvl w:ilvl="6">
      <w:start w:val="0"/>
      <w:numFmt w:val="bullet"/>
      <w:lvlText w:val="•"/>
      <w:lvlJc w:val="left"/>
      <w:pPr>
        <w:ind w:left="5090" w:hanging="303"/>
      </w:pPr>
      <w:rPr>
        <w:rFonts w:hint="default"/>
        <w:lang w:val="zh-CN" w:eastAsia="zh-CN" w:bidi="zh-CN"/>
      </w:rPr>
    </w:lvl>
    <w:lvl w:ilvl="7">
      <w:start w:val="0"/>
      <w:numFmt w:val="bullet"/>
      <w:lvlText w:val="•"/>
      <w:lvlJc w:val="left"/>
      <w:pPr>
        <w:ind w:left="5932" w:hanging="303"/>
      </w:pPr>
      <w:rPr>
        <w:rFonts w:hint="default"/>
        <w:lang w:val="zh-CN" w:eastAsia="zh-CN" w:bidi="zh-CN"/>
      </w:rPr>
    </w:lvl>
    <w:lvl w:ilvl="8">
      <w:start w:val="0"/>
      <w:numFmt w:val="bullet"/>
      <w:lvlText w:val="•"/>
      <w:lvlJc w:val="left"/>
      <w:pPr>
        <w:ind w:left="6774" w:hanging="303"/>
      </w:pPr>
      <w:rPr>
        <w:rFonts w:hint="default"/>
        <w:lang w:val="zh-CN" w:eastAsia="zh-CN" w:bidi="zh-CN"/>
      </w:rPr>
    </w:lvl>
  </w:abstractNum>
  <w:abstractNum w:abstractNumId="10">
    <w:nsid w:val="72183CF9"/>
    <w:multiLevelType w:val="multilevel"/>
    <w:tmpl w:val="72183CF9"/>
    <w:lvl w:ilvl="0">
      <w:start w:val="46"/>
      <w:numFmt w:val="decimal"/>
      <w:lvlText w:val="%1."/>
      <w:lvlJc w:val="left"/>
      <w:pPr>
        <w:ind w:left="580" w:hanging="368"/>
        <w:jc w:val="right"/>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889" w:hanging="257"/>
        <w:jc w:val="left"/>
      </w:pPr>
      <w:rPr>
        <w:rFonts w:ascii="Times New Roman" w:eastAsia="Times New Roman" w:hAnsi="Times New Roman" w:cs="Times New Roman" w:hint="default"/>
        <w:w w:val="99"/>
        <w:sz w:val="21"/>
        <w:szCs w:val="21"/>
        <w:lang w:val="zh-CN" w:eastAsia="zh-CN" w:bidi="zh-CN"/>
      </w:rPr>
    </w:lvl>
    <w:lvl w:ilvl="2">
      <w:start w:val="0"/>
      <w:numFmt w:val="bullet"/>
      <w:lvlText w:val="•"/>
      <w:lvlJc w:val="left"/>
      <w:pPr>
        <w:ind w:left="780" w:hanging="257"/>
      </w:pPr>
      <w:rPr>
        <w:rFonts w:hint="default"/>
        <w:lang w:val="zh-CN" w:eastAsia="zh-CN" w:bidi="zh-CN"/>
      </w:rPr>
    </w:lvl>
    <w:lvl w:ilvl="3">
      <w:start w:val="0"/>
      <w:numFmt w:val="bullet"/>
      <w:lvlText w:val="•"/>
      <w:lvlJc w:val="left"/>
      <w:pPr>
        <w:ind w:left="880" w:hanging="257"/>
      </w:pPr>
      <w:rPr>
        <w:rFonts w:hint="default"/>
        <w:lang w:val="zh-CN" w:eastAsia="zh-CN" w:bidi="zh-CN"/>
      </w:rPr>
    </w:lvl>
    <w:lvl w:ilvl="4">
      <w:start w:val="0"/>
      <w:numFmt w:val="bullet"/>
      <w:lvlText w:val="•"/>
      <w:lvlJc w:val="left"/>
      <w:pPr>
        <w:ind w:left="980" w:hanging="257"/>
      </w:pPr>
      <w:rPr>
        <w:rFonts w:hint="default"/>
        <w:lang w:val="zh-CN" w:eastAsia="zh-CN" w:bidi="zh-CN"/>
      </w:rPr>
    </w:lvl>
    <w:lvl w:ilvl="5">
      <w:start w:val="0"/>
      <w:numFmt w:val="bullet"/>
      <w:lvlText w:val="•"/>
      <w:lvlJc w:val="left"/>
      <w:pPr>
        <w:ind w:left="1000" w:hanging="257"/>
      </w:pPr>
      <w:rPr>
        <w:rFonts w:hint="default"/>
        <w:lang w:val="zh-CN" w:eastAsia="zh-CN" w:bidi="zh-CN"/>
      </w:rPr>
    </w:lvl>
    <w:lvl w:ilvl="6">
      <w:start w:val="0"/>
      <w:numFmt w:val="bullet"/>
      <w:lvlText w:val="•"/>
      <w:lvlJc w:val="left"/>
      <w:pPr>
        <w:ind w:left="1060" w:hanging="257"/>
      </w:pPr>
      <w:rPr>
        <w:rFonts w:hint="default"/>
        <w:lang w:val="zh-CN" w:eastAsia="zh-CN" w:bidi="zh-CN"/>
      </w:rPr>
    </w:lvl>
    <w:lvl w:ilvl="7">
      <w:start w:val="0"/>
      <w:numFmt w:val="bullet"/>
      <w:lvlText w:val="•"/>
      <w:lvlJc w:val="left"/>
      <w:pPr>
        <w:ind w:left="2909" w:hanging="257"/>
      </w:pPr>
      <w:rPr>
        <w:rFonts w:hint="default"/>
        <w:lang w:val="zh-CN" w:eastAsia="zh-CN" w:bidi="zh-CN"/>
      </w:rPr>
    </w:lvl>
    <w:lvl w:ilvl="8">
      <w:start w:val="0"/>
      <w:numFmt w:val="bullet"/>
      <w:lvlText w:val="•"/>
      <w:lvlJc w:val="left"/>
      <w:pPr>
        <w:ind w:left="4759" w:hanging="257"/>
      </w:pPr>
      <w:rPr>
        <w:rFonts w:hint="default"/>
        <w:lang w:val="zh-CN" w:eastAsia="zh-CN" w:bidi="zh-CN"/>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6EC1F3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zh-CN" w:eastAsia="zh-CN" w:bidi="zh-CN"/>
    </w:rPr>
  </w:style>
  <w:style w:type="paragraph" w:styleId="Heading1">
    <w:name w:val="heading 1"/>
    <w:basedOn w:val="Normal"/>
    <w:next w:val="Normal"/>
    <w:uiPriority w:val="1"/>
    <w:qFormat/>
    <w:pPr>
      <w:spacing w:before="41"/>
      <w:outlineLvl w:val="1"/>
    </w:pPr>
    <w:rPr>
      <w:rFonts w:ascii="黑体" w:eastAsia="黑体" w:hAnsi="黑体" w:cs="黑体"/>
      <w:sz w:val="24"/>
      <w:szCs w:val="24"/>
      <w:lang w:val="zh-CN" w:eastAsia="zh-CN" w:bidi="zh-CN"/>
    </w:rPr>
  </w:style>
  <w:style w:type="paragraph" w:styleId="Heading2">
    <w:name w:val="heading 2"/>
    <w:basedOn w:val="Normal"/>
    <w:next w:val="Normal"/>
    <w:uiPriority w:val="1"/>
    <w:qFormat/>
    <w:pPr>
      <w:ind w:left="88"/>
      <w:jc w:val="center"/>
      <w:outlineLvl w:val="2"/>
    </w:pPr>
    <w:rPr>
      <w:rFonts w:ascii="Times New Roman" w:eastAsia="Times New Roman" w:hAnsi="Times New Roman" w:cs="Times New Roman"/>
      <w:b/>
      <w:bCs/>
      <w:sz w:val="21"/>
      <w:szCs w:val="21"/>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212"/>
    </w:pPr>
    <w:rPr>
      <w:rFonts w:ascii="Times New Roman" w:eastAsia="Times New Roman" w:hAnsi="Times New Roman" w:cs="Times New Roman"/>
      <w:sz w:val="21"/>
      <w:szCs w:val="21"/>
      <w:lang w:val="zh-CN" w:eastAsia="zh-CN" w:bidi="zh-CN"/>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880" w:hanging="248"/>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30"/>
      <w:ind w:left="50"/>
    </w:pPr>
    <w:rPr>
      <w:rFonts w:ascii="Times New Roman" w:eastAsia="Times New Roman" w:hAnsi="Times New Roman" w:cs="Times New Roman"/>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6"/>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3822</Words>
  <Characters>13440</Characters>
  <Application>Microsoft Office Word</Application>
  <DocSecurity>0</DocSecurity>
  <Lines>0</Lines>
  <Paragraphs>0</Paragraphs>
  <ScaleCrop>false</ScaleCrop>
  <Company/>
  <LinksUpToDate>false</LinksUpToDate>
  <CharactersWithSpaces>16322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花＿凋零`</dc:creator>
  <cp:lastModifiedBy>花＿凋零`</cp:lastModifiedBy>
  <cp:revision>0</cp:revision>
  <dcterms:created xsi:type="dcterms:W3CDTF">2020-03-21T12:18:00Z</dcterms:created>
  <dcterms:modified xsi:type="dcterms:W3CDTF">2020-03-21T12:28:22Z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