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CC" w:rsidRPr="00D36A28" w:rsidRDefault="00E569E8" w:rsidP="00D36A28">
      <w:pPr>
        <w:spacing w:line="360" w:lineRule="auto"/>
        <w:jc w:val="center"/>
        <w:rPr>
          <w:lang w:eastAsia="zh-CN"/>
        </w:rPr>
      </w:pPr>
      <w:bookmarkStart w:id="0" w:name="_GoBack"/>
      <w:bookmarkEnd w:id="0"/>
      <w:r w:rsidRPr="00E569E8">
        <w:rPr>
          <w:rFonts w:hint="eastAsia"/>
          <w:b/>
          <w:bCs/>
          <w:sz w:val="28"/>
          <w:szCs w:val="28"/>
          <w:lang w:eastAsia="zh-CN"/>
        </w:rPr>
        <w:t>一年级上册数学单元测试</w:t>
      </w:r>
      <w:r w:rsidRPr="00E569E8">
        <w:rPr>
          <w:rFonts w:hint="eastAsia"/>
          <w:b/>
          <w:bCs/>
          <w:sz w:val="28"/>
          <w:szCs w:val="28"/>
          <w:lang w:eastAsia="zh-CN"/>
        </w:rPr>
        <w:t>-6. 11-20</w:t>
      </w:r>
      <w:r w:rsidRPr="00E569E8">
        <w:rPr>
          <w:rFonts w:hint="eastAsia"/>
          <w:b/>
          <w:bCs/>
          <w:sz w:val="28"/>
          <w:szCs w:val="28"/>
          <w:lang w:eastAsia="zh-CN"/>
        </w:rPr>
        <w:t>各数的认识</w:t>
      </w:r>
      <w:r w:rsidRPr="00E569E8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b/>
          <w:bCs/>
          <w:sz w:val="24"/>
          <w:szCs w:val="24"/>
          <w:lang w:eastAsia="zh-CN"/>
        </w:rPr>
        <w:t>一、单选题</w:t>
      </w:r>
      <w:r w:rsidRPr="00D36A28">
        <w:rPr>
          <w:b/>
          <w:bCs/>
          <w:sz w:val="24"/>
          <w:szCs w:val="24"/>
          <w:lang w:eastAsia="zh-CN"/>
        </w:rPr>
        <w:t xml:space="preserve">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1.2</w:t>
      </w:r>
      <w:r w:rsidRPr="00D36A28">
        <w:rPr>
          <w:lang w:eastAsia="zh-CN"/>
        </w:rPr>
        <w:t>＋</w:t>
      </w:r>
      <w:r w:rsidRPr="00D36A28">
        <w:rPr>
          <w:lang w:eastAsia="zh-CN"/>
        </w:rPr>
        <w:t>10=</w:t>
      </w:r>
      <w:r w:rsidRPr="00D36A28">
        <w:rPr>
          <w:lang w:eastAsia="zh-CN"/>
        </w:rPr>
        <w:t>（</w:t>
      </w:r>
      <w:r w:rsidRPr="00D36A28">
        <w:rPr>
          <w:lang w:eastAsia="zh-CN"/>
        </w:rPr>
        <w:t xml:space="preserve">  </w:t>
      </w:r>
      <w:r w:rsidRPr="00D36A28">
        <w:rPr>
          <w:lang w:eastAsia="zh-CN"/>
        </w:rPr>
        <w:t>）</w:t>
      </w:r>
      <w:r w:rsidRPr="00D36A28">
        <w:rPr>
          <w:lang w:eastAsia="zh-CN"/>
        </w:rPr>
        <w:t xml:space="preserve">            </w:t>
      </w:r>
    </w:p>
    <w:p w:rsidR="00883FCC" w:rsidRPr="00D36A28" w:rsidRDefault="00D36A28" w:rsidP="00D36A28">
      <w:pPr>
        <w:spacing w:after="0" w:line="360" w:lineRule="auto"/>
        <w:ind w:left="150"/>
        <w:rPr>
          <w:lang w:eastAsia="zh-CN"/>
        </w:rPr>
      </w:pPr>
      <w:r w:rsidRPr="00D36A28">
        <w:rPr>
          <w:lang w:eastAsia="zh-CN"/>
        </w:rPr>
        <w:t>A. 7                                          </w:t>
      </w:r>
      <w:r w:rsidR="007E0BBE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10" o:title=""/>
          </v:shape>
        </w:pict>
      </w:r>
      <w:r w:rsidRPr="00D36A28">
        <w:rPr>
          <w:lang w:eastAsia="zh-CN"/>
        </w:rPr>
        <w:t>B. 8                                          </w:t>
      </w:r>
      <w:r w:rsidR="007E0BBE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10" o:title=""/>
          </v:shape>
        </w:pict>
      </w:r>
      <w:r w:rsidRPr="00D36A28">
        <w:rPr>
          <w:lang w:eastAsia="zh-CN"/>
        </w:rPr>
        <w:t>C. 10                                          </w:t>
      </w:r>
      <w:r w:rsidR="007E0BBE">
        <w:rPr>
          <w:noProof/>
          <w:lang w:eastAsia="zh-CN"/>
        </w:rPr>
        <w:pict>
          <v:shape id="图片 3" o:spid="_x0000_i1027" type="#_x0000_t75" style="width:1.5pt;height:3pt;visibility:visible;mso-wrap-style:square">
            <v:imagedata r:id="rId10" o:title=""/>
          </v:shape>
        </w:pict>
      </w:r>
      <w:r w:rsidRPr="00D36A28">
        <w:rPr>
          <w:lang w:eastAsia="zh-CN"/>
        </w:rPr>
        <w:t>D. 12</w:t>
      </w:r>
    </w:p>
    <w:p w:rsidR="00D36A28" w:rsidRPr="00D36A28" w:rsidRDefault="00D36A28" w:rsidP="00D36A28">
      <w:pPr>
        <w:spacing w:after="0" w:line="360" w:lineRule="auto"/>
      </w:pPr>
      <w:r w:rsidRPr="00D36A28">
        <w:t>2.   17</w:t>
      </w:r>
      <w:r w:rsidRPr="00D36A28">
        <w:t>－</w:t>
      </w:r>
      <w:r w:rsidRPr="00D36A28">
        <w:t>7=</w:t>
      </w:r>
      <w:r w:rsidRPr="00D36A28">
        <w:t>（</w:t>
      </w:r>
      <w:r w:rsidRPr="00D36A28">
        <w:t xml:space="preserve">  </w:t>
      </w:r>
      <w:r w:rsidRPr="00D36A28">
        <w:t>）</w:t>
      </w:r>
    </w:p>
    <w:p w:rsidR="00883FCC" w:rsidRPr="00D36A28" w:rsidRDefault="00D36A28" w:rsidP="00D36A28">
      <w:pPr>
        <w:spacing w:after="0" w:line="360" w:lineRule="auto"/>
        <w:ind w:left="150"/>
        <w:rPr>
          <w:lang w:eastAsia="zh-CN"/>
        </w:rPr>
      </w:pPr>
      <w:r w:rsidRPr="00D36A28">
        <w:rPr>
          <w:lang w:eastAsia="zh-CN"/>
        </w:rPr>
        <w:t>A. 4                                           B. 6                                           C. 8                                           D. 10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3.</w:t>
      </w:r>
      <w:r w:rsidRPr="00D36A28">
        <w:rPr>
          <w:lang w:eastAsia="zh-CN"/>
        </w:rPr>
        <w:t>看图列式计算</w:t>
      </w:r>
      <w:r w:rsidRPr="00D36A28">
        <w:rPr>
          <w:lang w:eastAsia="zh-CN"/>
        </w:rPr>
        <w:t>,</w:t>
      </w:r>
      <w:r w:rsidRPr="00D36A28">
        <w:rPr>
          <w:lang w:eastAsia="zh-CN"/>
        </w:rPr>
        <w:t>正确的是（</w:t>
      </w:r>
      <w:r w:rsidRPr="00D36A28">
        <w:rPr>
          <w:lang w:eastAsia="zh-CN"/>
        </w:rPr>
        <w:t xml:space="preserve">   </w:t>
      </w:r>
      <w:r w:rsidRPr="00D36A28">
        <w:rPr>
          <w:lang w:eastAsia="zh-CN"/>
        </w:rPr>
        <w:t>）</w:t>
      </w:r>
      <w:r w:rsidRPr="00D36A28">
        <w:rPr>
          <w:lang w:eastAsia="zh-CN"/>
        </w:rPr>
        <w:t xml:space="preserve">  </w:t>
      </w:r>
    </w:p>
    <w:p w:rsidR="00883FCC" w:rsidRPr="00D36A28" w:rsidRDefault="007E0BBE" w:rsidP="00D36A28">
      <w:pPr>
        <w:spacing w:after="0" w:line="360" w:lineRule="auto"/>
        <w:jc w:val="center"/>
      </w:pPr>
      <w:r>
        <w:rPr>
          <w:noProof/>
          <w:lang w:eastAsia="zh-CN"/>
        </w:rPr>
        <w:pict>
          <v:shape id="图片 4" o:spid="_x0000_i1028" type="#_x0000_t75" style="width:171pt;height:62.25pt;visibility:visible;mso-wrap-style:square">
            <v:imagedata r:id="rId11" o:title=""/>
          </v:shape>
        </w:pict>
      </w:r>
    </w:p>
    <w:p w:rsidR="00883FCC" w:rsidRPr="00D36A28" w:rsidRDefault="00D36A28" w:rsidP="00D36A28">
      <w:pPr>
        <w:spacing w:after="0" w:line="360" w:lineRule="auto"/>
        <w:ind w:left="150"/>
        <w:rPr>
          <w:lang w:eastAsia="zh-CN"/>
        </w:rPr>
      </w:pPr>
      <w:r w:rsidRPr="00D36A28">
        <w:rPr>
          <w:lang w:eastAsia="zh-CN"/>
        </w:rPr>
        <w:t>A. 15</w:t>
      </w:r>
      <w:r w:rsidRPr="00D36A28">
        <w:rPr>
          <w:lang w:eastAsia="zh-CN"/>
        </w:rPr>
        <w:t>－</w:t>
      </w:r>
      <w:r w:rsidRPr="00D36A28">
        <w:rPr>
          <w:lang w:eastAsia="zh-CN"/>
        </w:rPr>
        <w:t>10=5(</w:t>
      </w:r>
      <w:r w:rsidRPr="00D36A28">
        <w:rPr>
          <w:lang w:eastAsia="zh-CN"/>
        </w:rPr>
        <w:t>个</w:t>
      </w:r>
      <w:r w:rsidRPr="00D36A28">
        <w:rPr>
          <w:lang w:eastAsia="zh-CN"/>
        </w:rPr>
        <w:t>)                 </w:t>
      </w:r>
      <w:r w:rsidR="007E0BBE">
        <w:rPr>
          <w:noProof/>
          <w:lang w:eastAsia="zh-CN"/>
        </w:rPr>
        <w:pict>
          <v:shape id="图片 5" o:spid="_x0000_i1029" type="#_x0000_t75" style="width:1.5pt;height:3pt;visibility:visible;mso-wrap-style:square">
            <v:imagedata r:id="rId10" o:title=""/>
          </v:shape>
        </w:pict>
      </w:r>
      <w:r w:rsidRPr="00D36A28">
        <w:rPr>
          <w:lang w:eastAsia="zh-CN"/>
        </w:rPr>
        <w:t>B. 15</w:t>
      </w:r>
      <w:r w:rsidRPr="00D36A28">
        <w:rPr>
          <w:lang w:eastAsia="zh-CN"/>
        </w:rPr>
        <w:t>－</w:t>
      </w:r>
      <w:r w:rsidRPr="00D36A28">
        <w:rPr>
          <w:lang w:eastAsia="zh-CN"/>
        </w:rPr>
        <w:t>5=10(</w:t>
      </w:r>
      <w:r w:rsidRPr="00D36A28">
        <w:rPr>
          <w:lang w:eastAsia="zh-CN"/>
        </w:rPr>
        <w:t>个</w:t>
      </w:r>
      <w:r w:rsidRPr="00D36A28">
        <w:rPr>
          <w:lang w:eastAsia="zh-CN"/>
        </w:rPr>
        <w:t>)                 </w:t>
      </w:r>
      <w:r w:rsidR="007E0BBE">
        <w:rPr>
          <w:noProof/>
          <w:lang w:eastAsia="zh-CN"/>
        </w:rPr>
        <w:pict>
          <v:shape id="图片 6" o:spid="_x0000_i1030" type="#_x0000_t75" style="width:1.5pt;height:3pt;visibility:visible;mso-wrap-style:square">
            <v:imagedata r:id="rId10" o:title=""/>
          </v:shape>
        </w:pict>
      </w:r>
      <w:r w:rsidRPr="00D36A28">
        <w:rPr>
          <w:lang w:eastAsia="zh-CN"/>
        </w:rPr>
        <w:t>C. 15</w:t>
      </w:r>
      <w:r w:rsidRPr="00D36A28">
        <w:rPr>
          <w:lang w:eastAsia="zh-CN"/>
        </w:rPr>
        <w:t>＋</w:t>
      </w:r>
      <w:r w:rsidRPr="00D36A28">
        <w:rPr>
          <w:lang w:eastAsia="zh-CN"/>
        </w:rPr>
        <w:t>5=20(</w:t>
      </w:r>
      <w:r w:rsidRPr="00D36A28">
        <w:rPr>
          <w:lang w:eastAsia="zh-CN"/>
        </w:rPr>
        <w:t>个</w:t>
      </w:r>
      <w:r w:rsidRPr="00D36A28">
        <w:rPr>
          <w:lang w:eastAsia="zh-CN"/>
        </w:rPr>
        <w:t>)                 </w:t>
      </w:r>
      <w:r w:rsidR="007E0BBE">
        <w:rPr>
          <w:noProof/>
          <w:lang w:eastAsia="zh-CN"/>
        </w:rPr>
        <w:pict>
          <v:shape id="图片 7" o:spid="_x0000_i1031" type="#_x0000_t75" style="width:1.5pt;height:3pt;visibility:visible;mso-wrap-style:square">
            <v:imagedata r:id="rId10" o:title=""/>
          </v:shape>
        </w:pict>
      </w:r>
      <w:r w:rsidRPr="00D36A28">
        <w:rPr>
          <w:lang w:eastAsia="zh-CN"/>
        </w:rPr>
        <w:t>D. 10</w:t>
      </w:r>
      <w:r w:rsidRPr="00D36A28">
        <w:rPr>
          <w:lang w:eastAsia="zh-CN"/>
        </w:rPr>
        <w:t>－</w:t>
      </w:r>
      <w:r w:rsidRPr="00D36A28">
        <w:rPr>
          <w:lang w:eastAsia="zh-CN"/>
        </w:rPr>
        <w:t>5=5(</w:t>
      </w:r>
      <w:r w:rsidRPr="00D36A28">
        <w:rPr>
          <w:lang w:eastAsia="zh-CN"/>
        </w:rPr>
        <w:t>个</w:t>
      </w:r>
      <w:r w:rsidRPr="00D36A28">
        <w:rPr>
          <w:lang w:eastAsia="zh-CN"/>
        </w:rPr>
        <w:t>)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4.</w:t>
      </w:r>
      <w:r w:rsidR="007E0BBE">
        <w:rPr>
          <w:noProof/>
          <w:lang w:eastAsia="zh-CN"/>
        </w:rPr>
        <w:pict>
          <v:shape id="图片 8" o:spid="_x0000_i1032" type="#_x0000_t75" style="width:233.25pt;height:25.5pt;visibility:visible;mso-wrap-style:square">
            <v:imagedata r:id="rId12" o:title=""/>
          </v:shape>
        </w:pict>
      </w:r>
      <w:r w:rsidRPr="00D36A28">
        <w:rPr>
          <w:lang w:eastAsia="zh-CN"/>
        </w:rPr>
        <w:t>箭（</w:t>
      </w:r>
      <w:r w:rsidRPr="00D36A28">
        <w:rPr>
          <w:lang w:eastAsia="zh-CN"/>
        </w:rPr>
        <w:t>jiàn</w:t>
      </w:r>
      <w:r w:rsidRPr="00D36A28">
        <w:rPr>
          <w:lang w:eastAsia="zh-CN"/>
        </w:rPr>
        <w:t>）头位置表示的数是（</w:t>
      </w:r>
      <w:r w:rsidRPr="00D36A28">
        <w:rPr>
          <w:lang w:eastAsia="zh-CN"/>
        </w:rPr>
        <w:t xml:space="preserve">   </w:t>
      </w:r>
      <w:r w:rsidRPr="00D36A28">
        <w:rPr>
          <w:lang w:eastAsia="zh-CN"/>
        </w:rPr>
        <w:t>）。</w:t>
      </w:r>
      <w:r w:rsidRPr="00D36A28">
        <w:rPr>
          <w:lang w:eastAsia="zh-CN"/>
        </w:rPr>
        <w:t xml:space="preserve">            </w:t>
      </w:r>
    </w:p>
    <w:p w:rsidR="00883FCC" w:rsidRPr="00D36A28" w:rsidRDefault="00D36A28" w:rsidP="00D36A28">
      <w:pPr>
        <w:spacing w:after="0" w:line="360" w:lineRule="auto"/>
        <w:ind w:left="150"/>
        <w:rPr>
          <w:lang w:eastAsia="zh-CN"/>
        </w:rPr>
      </w:pPr>
      <w:r w:rsidRPr="00D36A28">
        <w:rPr>
          <w:lang w:eastAsia="zh-CN"/>
        </w:rPr>
        <w:t>A. 11                                            </w:t>
      </w:r>
      <w:r w:rsidR="007E0BBE">
        <w:rPr>
          <w:noProof/>
          <w:lang w:eastAsia="zh-CN"/>
        </w:rPr>
        <w:pict>
          <v:shape id="图片 9" o:spid="_x0000_i1033" type="#_x0000_t75" style="width:1.5pt;height:3pt;visibility:visible;mso-wrap-style:square">
            <v:imagedata r:id="rId10" o:title=""/>
          </v:shape>
        </w:pict>
      </w:r>
      <w:r w:rsidRPr="00D36A28">
        <w:rPr>
          <w:lang w:eastAsia="zh-CN"/>
        </w:rPr>
        <w:t>B. 15                                            </w:t>
      </w:r>
      <w:r w:rsidR="007E0BBE">
        <w:rPr>
          <w:noProof/>
          <w:lang w:eastAsia="zh-CN"/>
        </w:rPr>
        <w:pict>
          <v:shape id="图片 10" o:spid="_x0000_i1034" type="#_x0000_t75" style="width:1.5pt;height:3pt;visibility:visible;mso-wrap-style:square">
            <v:imagedata r:id="rId10" o:title=""/>
          </v:shape>
        </w:pict>
      </w:r>
      <w:r w:rsidRPr="00D36A28">
        <w:rPr>
          <w:lang w:eastAsia="zh-CN"/>
        </w:rPr>
        <w:t>C. 19</w: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b/>
          <w:bCs/>
          <w:sz w:val="24"/>
          <w:szCs w:val="24"/>
          <w:lang w:eastAsia="zh-CN"/>
        </w:rPr>
        <w:t>二、判断题</w:t>
      </w:r>
      <w:r w:rsidRPr="00D36A28">
        <w:rPr>
          <w:b/>
          <w:bCs/>
          <w:sz w:val="24"/>
          <w:szCs w:val="24"/>
          <w:lang w:eastAsia="zh-CN"/>
        </w:rPr>
        <w:t xml:space="preserve">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5.</w:t>
      </w:r>
      <w:r w:rsidRPr="00D36A28">
        <w:rPr>
          <w:lang w:eastAsia="zh-CN"/>
        </w:rPr>
        <w:t>与</w:t>
      </w:r>
      <w:r w:rsidRPr="00D36A28">
        <w:rPr>
          <w:lang w:eastAsia="zh-CN"/>
        </w:rPr>
        <w:t>19</w:t>
      </w:r>
      <w:r w:rsidRPr="00D36A28">
        <w:rPr>
          <w:lang w:eastAsia="zh-CN"/>
        </w:rPr>
        <w:t>相邻的两个数是</w:t>
      </w:r>
      <w:r w:rsidRPr="00D36A28">
        <w:rPr>
          <w:lang w:eastAsia="zh-CN"/>
        </w:rPr>
        <w:t>17</w:t>
      </w:r>
      <w:r w:rsidRPr="00D36A28">
        <w:rPr>
          <w:lang w:eastAsia="zh-CN"/>
        </w:rPr>
        <w:t>和</w:t>
      </w:r>
      <w:r w:rsidRPr="00D36A28">
        <w:rPr>
          <w:lang w:eastAsia="zh-CN"/>
        </w:rPr>
        <w:t>18</w:t>
      </w:r>
      <w:r w:rsidRPr="00D36A28">
        <w:rPr>
          <w:lang w:eastAsia="zh-CN"/>
        </w:rPr>
        <w:t>。</w:t>
      </w:r>
      <w:r w:rsidRPr="00D36A28">
        <w:rPr>
          <w:lang w:eastAsia="zh-CN"/>
        </w:rPr>
        <w:t xml:space="preserve">   </w:t>
      </w:r>
    </w:p>
    <w:p w:rsidR="00D36A28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6.</w:t>
      </w:r>
      <w:r w:rsidRPr="00D36A28">
        <w:rPr>
          <w:lang w:eastAsia="zh-CN"/>
        </w:rPr>
        <w:t>一共要种</w:t>
      </w:r>
      <w:r w:rsidRPr="00D36A28">
        <w:rPr>
          <w:lang w:eastAsia="zh-CN"/>
        </w:rPr>
        <w:t>14</w:t>
      </w:r>
      <w:r w:rsidRPr="00D36A28">
        <w:rPr>
          <w:lang w:eastAsia="zh-CN"/>
        </w:rPr>
        <w:t>棵数，已经种了</w:t>
      </w:r>
      <w:r w:rsidRPr="00D36A28">
        <w:rPr>
          <w:lang w:eastAsia="zh-CN"/>
        </w:rPr>
        <w:t>3</w:t>
      </w:r>
      <w:r w:rsidRPr="00D36A28">
        <w:rPr>
          <w:lang w:eastAsia="zh-CN"/>
        </w:rPr>
        <w:t>棵，还要种</w:t>
      </w:r>
      <w:r w:rsidRPr="00D36A28">
        <w:rPr>
          <w:lang w:eastAsia="zh-CN"/>
        </w:rPr>
        <w:t>11</w:t>
      </w:r>
      <w:r w:rsidRPr="00D36A28">
        <w:rPr>
          <w:lang w:eastAsia="zh-CN"/>
        </w:rPr>
        <w:t>棵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7.11</w:t>
      </w:r>
      <w:r w:rsidRPr="00D36A28">
        <w:rPr>
          <w:lang w:eastAsia="zh-CN"/>
        </w:rPr>
        <w:t>这个数中的</w:t>
      </w:r>
      <w:r w:rsidRPr="00D36A28">
        <w:rPr>
          <w:lang w:eastAsia="zh-CN"/>
        </w:rPr>
        <w:t>“1”</w:t>
      </w:r>
      <w:r w:rsidRPr="00D36A28">
        <w:rPr>
          <w:lang w:eastAsia="zh-CN"/>
        </w:rPr>
        <w:t>都表示</w:t>
      </w:r>
      <w:r w:rsidRPr="00D36A28">
        <w:rPr>
          <w:lang w:eastAsia="zh-CN"/>
        </w:rPr>
        <w:t>1</w:t>
      </w:r>
      <w:r w:rsidRPr="00D36A28">
        <w:rPr>
          <w:lang w:eastAsia="zh-CN"/>
        </w:rPr>
        <w:t>个一。</w:t>
      </w:r>
      <w:r w:rsidRPr="00D36A28">
        <w:rPr>
          <w:lang w:eastAsia="zh-CN"/>
        </w:rPr>
        <w:t xml:space="preserve">   </w: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b/>
          <w:bCs/>
          <w:sz w:val="24"/>
          <w:szCs w:val="24"/>
          <w:lang w:eastAsia="zh-CN"/>
        </w:rPr>
        <w:t>三、填空题</w:t>
      </w:r>
      <w:r w:rsidRPr="00D36A28">
        <w:rPr>
          <w:b/>
          <w:bCs/>
          <w:sz w:val="24"/>
          <w:szCs w:val="24"/>
          <w:lang w:eastAsia="zh-CN"/>
        </w:rPr>
        <w:t xml:space="preserve">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8.</w:t>
      </w:r>
      <w:r w:rsidRPr="00D36A28">
        <w:rPr>
          <w:lang w:eastAsia="zh-CN"/>
        </w:rPr>
        <w:t>填上正确的结果．</w:t>
      </w:r>
      <w:r w:rsidRPr="00D36A28">
        <w:rPr>
          <w:lang w:eastAsia="zh-CN"/>
        </w:rPr>
        <w:t xml:space="preserve">  </w:t>
      </w:r>
    </w:p>
    <w:p w:rsidR="00883FCC" w:rsidRPr="00D36A28" w:rsidRDefault="007E0BBE" w:rsidP="00D36A28">
      <w:pPr>
        <w:spacing w:after="0" w:line="360" w:lineRule="auto"/>
      </w:pPr>
      <w:r>
        <w:rPr>
          <w:noProof/>
          <w:lang w:eastAsia="zh-CN"/>
        </w:rPr>
        <w:pict>
          <v:shape id="图片 11" o:spid="_x0000_i1035" type="#_x0000_t75" style="width:102.75pt;height:77.25pt;visibility:visible;mso-wrap-style:square">
            <v:imagedata r:id="rId13" o:title=""/>
          </v:shape>
        </w:pic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9.</w:t>
      </w:r>
      <w:r w:rsidRPr="00D36A28">
        <w:rPr>
          <w:lang w:eastAsia="zh-CN"/>
        </w:rPr>
        <w:t>填空．</w:t>
      </w:r>
      <w:r w:rsidRPr="00D36A28">
        <w:rPr>
          <w:lang w:eastAsia="zh-CN"/>
        </w:rPr>
        <w:t xml:space="preserve"> 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（</w:t>
      </w:r>
      <w:r w:rsidRPr="00D36A28">
        <w:rPr>
          <w:lang w:eastAsia="zh-CN"/>
        </w:rPr>
        <w:t>1</w:t>
      </w:r>
      <w:r w:rsidRPr="00D36A28">
        <w:rPr>
          <w:lang w:eastAsia="zh-CN"/>
        </w:rPr>
        <w:t>）</w:t>
      </w:r>
      <w:r w:rsidRPr="00D36A28">
        <w:rPr>
          <w:lang w:eastAsia="zh-CN"/>
        </w:rPr>
        <w:t>9</w:t>
      </w:r>
      <w:r w:rsidRPr="00D36A28">
        <w:rPr>
          <w:lang w:eastAsia="zh-CN"/>
        </w:rPr>
        <w:t>个一和</w:t>
      </w:r>
      <w:r w:rsidRPr="00D36A28">
        <w:rPr>
          <w:lang w:eastAsia="zh-CN"/>
        </w:rPr>
        <w:t>1</w:t>
      </w:r>
      <w:r w:rsidRPr="00D36A28">
        <w:rPr>
          <w:lang w:eastAsia="zh-CN"/>
        </w:rPr>
        <w:t>个十组成的数是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．</w:t>
      </w:r>
      <w:r w:rsidRPr="00D36A28">
        <w:rPr>
          <w:lang w:eastAsia="zh-CN"/>
        </w:rPr>
        <w:t xml:space="preserve"> 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（</w:t>
      </w:r>
      <w:r w:rsidRPr="00D36A28">
        <w:rPr>
          <w:lang w:eastAsia="zh-CN"/>
        </w:rPr>
        <w:t>2</w:t>
      </w:r>
      <w:r w:rsidRPr="00D36A28">
        <w:rPr>
          <w:lang w:eastAsia="zh-CN"/>
        </w:rPr>
        <w:t>）</w:t>
      </w:r>
      <w:r w:rsidRPr="00D36A28">
        <w:rPr>
          <w:lang w:eastAsia="zh-CN"/>
        </w:rPr>
        <w:t>20</w:t>
      </w:r>
      <w:r w:rsidRPr="00D36A28">
        <w:rPr>
          <w:lang w:eastAsia="zh-CN"/>
        </w:rPr>
        <w:t>里面有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个十．</w:t>
      </w:r>
      <w:r w:rsidRPr="00D36A28">
        <w:rPr>
          <w:lang w:eastAsia="zh-CN"/>
        </w:rPr>
        <w:t xml:space="preserve"> 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（</w:t>
      </w:r>
      <w:r w:rsidRPr="00D36A28">
        <w:rPr>
          <w:lang w:eastAsia="zh-CN"/>
        </w:rPr>
        <w:t>3</w:t>
      </w:r>
      <w:r w:rsidRPr="00D36A28">
        <w:rPr>
          <w:lang w:eastAsia="zh-CN"/>
        </w:rPr>
        <w:t>）一个两位数，从右边起，第一位是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位，第二位是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位．</w:t>
      </w:r>
      <w:r w:rsidRPr="00D36A28">
        <w:rPr>
          <w:lang w:eastAsia="zh-CN"/>
        </w:rPr>
        <w:t xml:space="preserve"> 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10.</w:t>
      </w:r>
      <w:r w:rsidRPr="00D36A28">
        <w:rPr>
          <w:lang w:eastAsia="zh-CN"/>
        </w:rPr>
        <w:t>看一看，写一写，填一填。</w:t>
      </w:r>
      <w:r w:rsidRPr="00D36A28">
        <w:rPr>
          <w:lang w:eastAsia="zh-CN"/>
        </w:rPr>
        <w:t xml:space="preserve"> 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lastRenderedPageBreak/>
        <w:t>（</w:t>
      </w:r>
      <w:r w:rsidRPr="00D36A28">
        <w:rPr>
          <w:lang w:eastAsia="zh-CN"/>
        </w:rPr>
        <w:t>1</w:t>
      </w:r>
      <w:r w:rsidRPr="00D36A28">
        <w:rPr>
          <w:lang w:eastAsia="zh-CN"/>
        </w:rPr>
        <w:t>）</w:t>
      </w:r>
      <w:r w:rsidR="007E0BBE">
        <w:rPr>
          <w:noProof/>
          <w:lang w:eastAsia="zh-CN"/>
        </w:rPr>
        <w:pict>
          <v:shape id="图片 12" o:spid="_x0000_i1036" type="#_x0000_t75" style="width:86.25pt;height:77.25pt;visibility:visible;mso-wrap-style:square">
            <v:imagedata r:id="rId14" o:title=""/>
          </v:shape>
        </w:pic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 ________  ________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（</w:t>
      </w:r>
      <w:r w:rsidRPr="00D36A28">
        <w:rPr>
          <w:lang w:eastAsia="zh-CN"/>
        </w:rPr>
        <w:t>2</w:t>
      </w:r>
      <w:r w:rsidRPr="00D36A28">
        <w:rPr>
          <w:lang w:eastAsia="zh-CN"/>
        </w:rPr>
        <w:t>）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个十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个一</w:t>
      </w:r>
      <w:r w:rsidRPr="00D36A28">
        <w:rPr>
          <w:lang w:eastAsia="zh-CN"/>
        </w:rPr>
        <w:t xml:space="preserve"> 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11.16</w:t>
      </w:r>
      <w:r w:rsidRPr="00D36A28">
        <w:rPr>
          <w:lang w:eastAsia="zh-CN"/>
        </w:rPr>
        <w:t>里面有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个十和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个一。</w:t>
      </w:r>
      <w:r w:rsidRPr="00D36A28">
        <w:rPr>
          <w:lang w:eastAsia="zh-CN"/>
        </w:rPr>
        <w:t>10</w:t>
      </w:r>
      <w:r w:rsidRPr="00D36A28">
        <w:rPr>
          <w:lang w:eastAsia="zh-CN"/>
        </w:rPr>
        <w:t>个一就是</w:t>
      </w:r>
      <w:r w:rsidRPr="00D36A28">
        <w:rPr>
          <w:lang w:eastAsia="zh-CN"/>
        </w:rPr>
        <w:t>1</w:t>
      </w:r>
      <w:r w:rsidRPr="00D36A28">
        <w:rPr>
          <w:lang w:eastAsia="zh-CN"/>
        </w:rPr>
        <w:t>个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。</w:t>
      </w:r>
      <w:r w:rsidRPr="00D36A28">
        <w:rPr>
          <w:lang w:eastAsia="zh-CN"/>
        </w:rPr>
        <w:t xml:space="preserve"> 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12.7</w:t>
      </w:r>
      <w:r w:rsidRPr="00D36A28">
        <w:rPr>
          <w:lang w:eastAsia="zh-CN"/>
        </w:rPr>
        <w:t>个一和</w:t>
      </w:r>
      <w:r w:rsidRPr="00D36A28">
        <w:rPr>
          <w:lang w:eastAsia="zh-CN"/>
        </w:rPr>
        <w:t>1</w:t>
      </w:r>
      <w:r w:rsidRPr="00D36A28">
        <w:rPr>
          <w:lang w:eastAsia="zh-CN"/>
        </w:rPr>
        <w:t>个十合起来是</w:t>
      </w:r>
      <w:r w:rsidRPr="00D36A28">
        <w:rPr>
          <w:lang w:eastAsia="zh-CN"/>
        </w:rPr>
        <w:t>________</w:t>
      </w:r>
      <w:r w:rsidRPr="00D36A28">
        <w:rPr>
          <w:lang w:eastAsia="zh-CN"/>
        </w:rPr>
        <w:t>。</w:t>
      </w:r>
      <w:r w:rsidRPr="00D36A28">
        <w:rPr>
          <w:lang w:eastAsia="zh-CN"/>
        </w:rPr>
        <w:t xml:space="preserve">    </w: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b/>
          <w:bCs/>
          <w:sz w:val="24"/>
          <w:szCs w:val="24"/>
          <w:lang w:eastAsia="zh-CN"/>
        </w:rPr>
        <w:t>四、解答题</w:t>
      </w:r>
      <w:r w:rsidRPr="00D36A28">
        <w:rPr>
          <w:b/>
          <w:bCs/>
          <w:sz w:val="24"/>
          <w:szCs w:val="24"/>
          <w:lang w:eastAsia="zh-CN"/>
        </w:rPr>
        <w:t xml:space="preserve">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13.</w:t>
      </w:r>
      <w:r w:rsidRPr="00D36A28">
        <w:rPr>
          <w:lang w:eastAsia="zh-CN"/>
        </w:rPr>
        <w:t>看数接着画。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243"/>
        <w:gridCol w:w="3015"/>
      </w:tblGrid>
      <w:tr w:rsidR="00883FCC" w:rsidRPr="00D36A2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FCC" w:rsidRPr="00D36A28" w:rsidRDefault="00D36A28" w:rsidP="00D36A28">
            <w:pPr>
              <w:spacing w:after="0" w:line="360" w:lineRule="auto"/>
            </w:pPr>
            <w:r w:rsidRPr="00D36A28">
              <w:t>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FCC" w:rsidRPr="00D36A28" w:rsidRDefault="007E0BBE" w:rsidP="00D36A28">
            <w:pPr>
              <w:spacing w:line="360" w:lineRule="auto"/>
            </w:pPr>
            <w:r>
              <w:rPr>
                <w:noProof/>
                <w:lang w:eastAsia="zh-CN"/>
              </w:rPr>
              <w:pict>
                <v:shape id="图片 13" o:spid="_x0000_i1037" type="#_x0000_t75" style="width:71.25pt;height:11.25pt;visibility:visible;mso-wrap-style:square">
                  <v:imagedata r:id="rId15" o:title=""/>
                </v:shape>
              </w:pict>
            </w:r>
          </w:p>
        </w:tc>
      </w:tr>
      <w:tr w:rsidR="00883FCC" w:rsidRPr="00D36A2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FCC" w:rsidRPr="00D36A28" w:rsidRDefault="00D36A28" w:rsidP="00D36A28">
            <w:pPr>
              <w:spacing w:after="0" w:line="360" w:lineRule="auto"/>
            </w:pPr>
            <w:r w:rsidRPr="00D36A28"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FCC" w:rsidRPr="00D36A28" w:rsidRDefault="007E0BBE" w:rsidP="00D36A28">
            <w:pPr>
              <w:spacing w:line="360" w:lineRule="auto"/>
            </w:pPr>
            <w:r>
              <w:rPr>
                <w:noProof/>
                <w:lang w:eastAsia="zh-CN"/>
              </w:rPr>
              <w:pict>
                <v:shape id="图片 14" o:spid="_x0000_i1038" type="#_x0000_t75" style="width:118.5pt;height:12.75pt;visibility:visible;mso-wrap-style:square">
                  <v:imagedata r:id="rId16" o:title=""/>
                </v:shape>
              </w:pict>
            </w:r>
          </w:p>
        </w:tc>
      </w:tr>
      <w:tr w:rsidR="00883FCC" w:rsidRPr="00D36A2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FCC" w:rsidRPr="00D36A28" w:rsidRDefault="00D36A28" w:rsidP="00D36A28">
            <w:pPr>
              <w:spacing w:after="0" w:line="360" w:lineRule="auto"/>
            </w:pPr>
            <w:r w:rsidRPr="00D36A28">
              <w:t>15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FCC" w:rsidRPr="00D36A28" w:rsidRDefault="007E0BBE" w:rsidP="00D36A28">
            <w:pPr>
              <w:spacing w:line="360" w:lineRule="auto"/>
            </w:pPr>
            <w:r>
              <w:rPr>
                <w:noProof/>
                <w:lang w:eastAsia="zh-CN"/>
              </w:rPr>
              <w:pict>
                <v:shape id="图片 15" o:spid="_x0000_i1039" type="#_x0000_t75" style="width:149.25pt;height:12pt;visibility:visible;mso-wrap-style:square">
                  <v:imagedata r:id="rId17" o:title=""/>
                </v:shape>
              </w:pict>
            </w:r>
          </w:p>
        </w:tc>
      </w:tr>
    </w:tbl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14.</w:t>
      </w:r>
      <w:r w:rsidR="007E0BBE">
        <w:rPr>
          <w:noProof/>
          <w:lang w:eastAsia="zh-CN"/>
        </w:rPr>
        <w:pict>
          <v:shape id="图片 16" o:spid="_x0000_i1040" type="#_x0000_t75" style="width:165pt;height:113.25pt;visibility:visible;mso-wrap-style:square">
            <v:imagedata r:id="rId18" o:title=""/>
          </v:shape>
        </w:pic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b/>
          <w:bCs/>
          <w:sz w:val="24"/>
          <w:szCs w:val="24"/>
          <w:lang w:eastAsia="zh-CN"/>
        </w:rPr>
        <w:t>五、应用题</w:t>
      </w:r>
      <w:r w:rsidRPr="00D36A28">
        <w:rPr>
          <w:b/>
          <w:bCs/>
          <w:sz w:val="24"/>
          <w:szCs w:val="24"/>
          <w:lang w:eastAsia="zh-CN"/>
        </w:rPr>
        <w:t xml:space="preserve">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15.</w:t>
      </w:r>
      <w:r w:rsidRPr="00D36A28">
        <w:rPr>
          <w:lang w:eastAsia="zh-CN"/>
        </w:rPr>
        <w:t>摆一摆，算一算，图中有多少根小棒</w:t>
      </w:r>
      <w:r w:rsidRPr="00D36A28">
        <w:rPr>
          <w:lang w:eastAsia="zh-CN"/>
        </w:rPr>
        <w:t>?</w:t>
      </w:r>
      <w:r w:rsidRPr="00D36A28">
        <w:rPr>
          <w:lang w:eastAsia="zh-CN"/>
        </w:rPr>
        <w:t>有多少朵小花</w:t>
      </w:r>
      <w:r w:rsidRPr="00D36A28">
        <w:rPr>
          <w:lang w:eastAsia="zh-CN"/>
        </w:rPr>
        <w:t xml:space="preserve">?  </w:t>
      </w:r>
      <w:r w:rsidRPr="00D36A28">
        <w:rPr>
          <w:lang w:eastAsia="zh-CN"/>
        </w:rPr>
        <w:br/>
      </w:r>
      <w:r w:rsidR="007E0BBE">
        <w:rPr>
          <w:noProof/>
          <w:lang w:eastAsia="zh-CN"/>
        </w:rPr>
        <w:pict>
          <v:shape id="图片 17" o:spid="_x0000_i1041" type="#_x0000_t75" style="width:218.25pt;height:41.25pt;visibility:visible;mso-wrap-style:square">
            <v:imagedata r:id="rId19" o:title=""/>
          </v:shape>
        </w:pic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lang w:eastAsia="zh-CN"/>
        </w:rPr>
        <w:br w:type="page"/>
      </w:r>
    </w:p>
    <w:p w:rsidR="00883FCC" w:rsidRPr="00D36A28" w:rsidRDefault="00D36A28" w:rsidP="00D36A28">
      <w:pPr>
        <w:spacing w:line="360" w:lineRule="auto"/>
        <w:jc w:val="center"/>
        <w:rPr>
          <w:lang w:eastAsia="zh-CN"/>
        </w:rPr>
      </w:pPr>
      <w:r w:rsidRPr="00D36A28">
        <w:rPr>
          <w:b/>
          <w:bCs/>
          <w:sz w:val="28"/>
          <w:szCs w:val="28"/>
          <w:lang w:eastAsia="zh-CN"/>
        </w:rPr>
        <w:t>参考答案</w: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lang w:eastAsia="zh-CN"/>
        </w:rPr>
        <w:t>一、单选题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D   </w:t>
      </w:r>
    </w:p>
    <w:p w:rsidR="00883FCC" w:rsidRPr="00D36A28" w:rsidRDefault="00D36A28" w:rsidP="00D36A28">
      <w:pPr>
        <w:spacing w:after="0" w:line="360" w:lineRule="auto"/>
      </w:pPr>
      <w:r w:rsidRPr="00D36A28">
        <w:t>【解析】</w:t>
      </w:r>
      <w:r w:rsidRPr="00D36A28">
        <w:t> </w:t>
      </w:r>
    </w:p>
    <w:p w:rsidR="00883FCC" w:rsidRPr="00D36A28" w:rsidRDefault="00D36A28" w:rsidP="00D36A28">
      <w:pPr>
        <w:spacing w:after="0" w:line="360" w:lineRule="auto"/>
      </w:pPr>
      <w:r w:rsidRPr="00D36A28">
        <w:t>2.</w:t>
      </w:r>
      <w:r w:rsidRPr="00D36A28">
        <w:t>【答案】</w:t>
      </w:r>
      <w:r w:rsidRPr="00D36A28">
        <w:t xml:space="preserve"> D   </w:t>
      </w:r>
    </w:p>
    <w:p w:rsidR="00D36A28" w:rsidRPr="00D36A28" w:rsidRDefault="00D36A28" w:rsidP="00D36A28">
      <w:pPr>
        <w:spacing w:after="0" w:line="360" w:lineRule="auto"/>
      </w:pPr>
      <w:r w:rsidRPr="00D36A28">
        <w:t>【解析】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3.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B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【解析】【解答】从盒子里与盒子外一共有的</w:t>
      </w:r>
      <w:r w:rsidRPr="00D36A28">
        <w:rPr>
          <w:lang w:eastAsia="zh-CN"/>
        </w:rPr>
        <w:t>15</w:t>
      </w:r>
      <w:r w:rsidRPr="00D36A28">
        <w:rPr>
          <w:lang w:eastAsia="zh-CN"/>
        </w:rPr>
        <w:t>个球里</w:t>
      </w:r>
      <w:r w:rsidRPr="00D36A28">
        <w:rPr>
          <w:lang w:eastAsia="zh-CN"/>
        </w:rPr>
        <w:t>,</w:t>
      </w:r>
      <w:r w:rsidRPr="00D36A28">
        <w:rPr>
          <w:lang w:eastAsia="zh-CN"/>
        </w:rPr>
        <w:t>去掉盒子外面的</w:t>
      </w:r>
      <w:r w:rsidRPr="00D36A28">
        <w:rPr>
          <w:lang w:eastAsia="zh-CN"/>
        </w:rPr>
        <w:t>5</w:t>
      </w:r>
      <w:r w:rsidRPr="00D36A28">
        <w:rPr>
          <w:lang w:eastAsia="zh-CN"/>
        </w:rPr>
        <w:t>个，就是盒子里面球的个数</w:t>
      </w:r>
      <w:r w:rsidRPr="00D36A28">
        <w:rPr>
          <w:lang w:eastAsia="zh-CN"/>
        </w:rPr>
        <w:t>.</w:t>
      </w:r>
      <w:r w:rsidRPr="00D36A28">
        <w:rPr>
          <w:lang w:eastAsia="zh-CN"/>
        </w:rPr>
        <w:t>正确的列式是</w:t>
      </w:r>
      <w:r w:rsidRPr="00D36A28">
        <w:rPr>
          <w:lang w:eastAsia="zh-CN"/>
        </w:rPr>
        <w:t>15</w:t>
      </w:r>
      <w:r w:rsidRPr="00D36A28">
        <w:rPr>
          <w:lang w:eastAsia="zh-CN"/>
        </w:rPr>
        <w:t>－</w:t>
      </w:r>
      <w:r w:rsidRPr="00D36A28">
        <w:rPr>
          <w:lang w:eastAsia="zh-CN"/>
        </w:rPr>
        <w:t>5=10(</w:t>
      </w:r>
      <w:r w:rsidRPr="00D36A28">
        <w:rPr>
          <w:lang w:eastAsia="zh-CN"/>
        </w:rPr>
        <w:t>个</w:t>
      </w:r>
      <w:r w:rsidRPr="00D36A28">
        <w:rPr>
          <w:lang w:eastAsia="zh-CN"/>
        </w:rPr>
        <w:t>),</w:t>
      </w:r>
      <w:r w:rsidRPr="00D36A28">
        <w:rPr>
          <w:lang w:eastAsia="zh-CN"/>
        </w:rPr>
        <w:t>其它</w:t>
      </w:r>
      <w:r w:rsidRPr="00D36A28">
        <w:rPr>
          <w:lang w:eastAsia="zh-CN"/>
        </w:rPr>
        <w:t>3</w:t>
      </w:r>
      <w:r w:rsidRPr="00D36A28">
        <w:rPr>
          <w:lang w:eastAsia="zh-CN"/>
        </w:rPr>
        <w:t>个列式都是错误的</w:t>
      </w:r>
      <w:r w:rsidRPr="00D36A28">
        <w:rPr>
          <w:lang w:eastAsia="zh-CN"/>
        </w:rPr>
        <w:t>,</w:t>
      </w:r>
      <w:r w:rsidRPr="00D36A28">
        <w:rPr>
          <w:lang w:eastAsia="zh-CN"/>
        </w:rPr>
        <w:t>所以选</w:t>
      </w:r>
      <w:r w:rsidRPr="00D36A28">
        <w:rPr>
          <w:lang w:eastAsia="zh-CN"/>
        </w:rPr>
        <w:t>B.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4.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B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【解析】【解答】解：箭头位置表示的数是</w:t>
      </w:r>
      <w:r w:rsidRPr="00D36A28">
        <w:rPr>
          <w:lang w:eastAsia="zh-CN"/>
        </w:rPr>
        <w:t>15</w:t>
      </w:r>
      <w:r w:rsidRPr="00D36A28">
        <w:rPr>
          <w:lang w:eastAsia="zh-CN"/>
        </w:rPr>
        <w:t>。</w:t>
      </w:r>
      <w:r w:rsidRPr="00D36A28">
        <w:rPr>
          <w:lang w:eastAsia="zh-CN"/>
        </w:rPr>
        <w:br/>
        <w:t xml:space="preserve"> </w:t>
      </w:r>
      <w:r w:rsidRPr="00D36A28">
        <w:rPr>
          <w:lang w:eastAsia="zh-CN"/>
        </w:rPr>
        <w:t>故答案为：</w:t>
      </w:r>
      <w:r w:rsidRPr="00D36A28">
        <w:rPr>
          <w:lang w:eastAsia="zh-CN"/>
        </w:rPr>
        <w:t>B</w:t>
      </w:r>
      <w:r w:rsidRPr="00D36A28">
        <w:rPr>
          <w:lang w:eastAsia="zh-CN"/>
        </w:rPr>
        <w:t>。</w:t>
      </w:r>
      <w:r w:rsidRPr="00D36A28">
        <w:rPr>
          <w:lang w:eastAsia="zh-CN"/>
        </w:rPr>
        <w:br/>
        <w:t xml:space="preserve"> </w:t>
      </w:r>
      <w:r w:rsidRPr="00D36A28">
        <w:rPr>
          <w:lang w:eastAsia="zh-CN"/>
        </w:rPr>
        <w:t>【分析】箭头所指的位置是</w:t>
      </w:r>
      <w:r w:rsidRPr="00D36A28">
        <w:rPr>
          <w:lang w:eastAsia="zh-CN"/>
        </w:rPr>
        <w:t>10</w:t>
      </w:r>
      <w:r w:rsidRPr="00D36A28">
        <w:rPr>
          <w:lang w:eastAsia="zh-CN"/>
        </w:rPr>
        <w:t>和</w:t>
      </w:r>
      <w:r w:rsidRPr="00D36A28">
        <w:rPr>
          <w:lang w:eastAsia="zh-CN"/>
        </w:rPr>
        <w:t>20</w:t>
      </w:r>
      <w:r w:rsidRPr="00D36A28">
        <w:rPr>
          <w:lang w:eastAsia="zh-CN"/>
        </w:rPr>
        <w:t>的中间，所以指的数字是</w:t>
      </w:r>
      <w:r w:rsidRPr="00D36A28">
        <w:rPr>
          <w:lang w:eastAsia="zh-CN"/>
        </w:rPr>
        <w:t>15</w:t>
      </w:r>
      <w:r w:rsidRPr="00D36A28">
        <w:rPr>
          <w:lang w:eastAsia="zh-CN"/>
        </w:rPr>
        <w:t>。</w: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lang w:eastAsia="zh-CN"/>
        </w:rPr>
        <w:t>二、判断题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5.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</w:t>
      </w:r>
      <w:r w:rsidRPr="00D36A28">
        <w:rPr>
          <w:lang w:eastAsia="zh-CN"/>
        </w:rPr>
        <w:t>错误</w:t>
      </w:r>
      <w:r w:rsidRPr="00D36A28">
        <w:rPr>
          <w:lang w:eastAsia="zh-CN"/>
        </w:rPr>
        <w:t xml:space="preserve">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【解析】【解答】</w:t>
      </w:r>
      <w:r w:rsidRPr="00D36A28">
        <w:rPr>
          <w:lang w:eastAsia="zh-CN"/>
        </w:rPr>
        <w:t>19-1=18</w:t>
      </w:r>
      <w:r w:rsidRPr="00D36A28">
        <w:rPr>
          <w:lang w:eastAsia="zh-CN"/>
        </w:rPr>
        <w:t>，</w:t>
      </w:r>
      <w:r w:rsidRPr="00D36A28">
        <w:rPr>
          <w:lang w:eastAsia="zh-CN"/>
        </w:rPr>
        <w:t>19+1=20</w:t>
      </w:r>
      <w:r w:rsidRPr="00D36A28">
        <w:rPr>
          <w:lang w:eastAsia="zh-CN"/>
        </w:rPr>
        <w:t>，与</w:t>
      </w:r>
      <w:r w:rsidRPr="00D36A28">
        <w:rPr>
          <w:lang w:eastAsia="zh-CN"/>
        </w:rPr>
        <w:t>19</w:t>
      </w:r>
      <w:r w:rsidRPr="00D36A28">
        <w:rPr>
          <w:lang w:eastAsia="zh-CN"/>
        </w:rPr>
        <w:t>相邻的两个数是</w:t>
      </w:r>
      <w:r w:rsidRPr="00D36A28">
        <w:rPr>
          <w:lang w:eastAsia="zh-CN"/>
        </w:rPr>
        <w:t>18</w:t>
      </w:r>
      <w:r w:rsidRPr="00D36A28">
        <w:rPr>
          <w:lang w:eastAsia="zh-CN"/>
        </w:rPr>
        <w:t>和</w:t>
      </w:r>
      <w:r w:rsidRPr="00D36A28">
        <w:rPr>
          <w:lang w:eastAsia="zh-CN"/>
        </w:rPr>
        <w:t>20</w:t>
      </w:r>
      <w:r w:rsidRPr="00D36A28">
        <w:rPr>
          <w:lang w:eastAsia="zh-CN"/>
        </w:rPr>
        <w:t>，原题说法错误。</w:t>
      </w:r>
      <w:r w:rsidRPr="00D36A28">
        <w:rPr>
          <w:lang w:eastAsia="zh-CN"/>
        </w:rPr>
        <w:br/>
        <w:t xml:space="preserve"> </w:t>
      </w:r>
      <w:r w:rsidRPr="00D36A28">
        <w:rPr>
          <w:lang w:eastAsia="zh-CN"/>
        </w:rPr>
        <w:t>故答案为：错误。</w:t>
      </w:r>
      <w:r w:rsidRPr="00D36A28">
        <w:rPr>
          <w:lang w:eastAsia="zh-CN"/>
        </w:rPr>
        <w:br/>
        <w:t xml:space="preserve"> </w:t>
      </w:r>
      <w:r w:rsidRPr="00D36A28">
        <w:rPr>
          <w:lang w:eastAsia="zh-CN"/>
        </w:rPr>
        <w:t>【分析】相邻的两个自然数相差</w:t>
      </w:r>
      <w:r w:rsidRPr="00D36A28">
        <w:rPr>
          <w:lang w:eastAsia="zh-CN"/>
        </w:rPr>
        <w:t>1</w:t>
      </w:r>
      <w:r w:rsidRPr="00D36A28">
        <w:rPr>
          <w:lang w:eastAsia="zh-CN"/>
        </w:rPr>
        <w:t>，要求与</w:t>
      </w:r>
      <w:r w:rsidRPr="00D36A28">
        <w:rPr>
          <w:lang w:eastAsia="zh-CN"/>
        </w:rPr>
        <w:t>19</w:t>
      </w:r>
      <w:r w:rsidRPr="00D36A28">
        <w:rPr>
          <w:lang w:eastAsia="zh-CN"/>
        </w:rPr>
        <w:t>相邻的两个数，分别用</w:t>
      </w:r>
      <w:r w:rsidRPr="00D36A28">
        <w:rPr>
          <w:lang w:eastAsia="zh-CN"/>
        </w:rPr>
        <w:t>19-1</w:t>
      </w:r>
      <w:r w:rsidRPr="00D36A28">
        <w:rPr>
          <w:lang w:eastAsia="zh-CN"/>
        </w:rPr>
        <w:t>与</w:t>
      </w:r>
      <w:r w:rsidRPr="00D36A28">
        <w:rPr>
          <w:lang w:eastAsia="zh-CN"/>
        </w:rPr>
        <w:t>19+1</w:t>
      </w:r>
      <w:r w:rsidRPr="00D36A28">
        <w:rPr>
          <w:lang w:eastAsia="zh-CN"/>
        </w:rPr>
        <w:t>求出这两个数，据此解答。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6.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</w:t>
      </w:r>
      <w:r w:rsidRPr="00D36A28">
        <w:rPr>
          <w:lang w:eastAsia="zh-CN"/>
        </w:rPr>
        <w:t>正确</w:t>
      </w:r>
      <w:r w:rsidRPr="00D36A28">
        <w:rPr>
          <w:lang w:eastAsia="zh-CN"/>
        </w:rPr>
        <w:t xml:space="preserve">   </w:t>
      </w:r>
    </w:p>
    <w:p w:rsidR="00D36A28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【解析】【解答】</w:t>
      </w:r>
      <w:r w:rsidRPr="00D36A28">
        <w:rPr>
          <w:lang w:eastAsia="zh-CN"/>
        </w:rPr>
        <w:t>14</w:t>
      </w:r>
      <w:r w:rsidRPr="00D36A28">
        <w:rPr>
          <w:lang w:eastAsia="zh-CN"/>
        </w:rPr>
        <w:t>－</w:t>
      </w:r>
      <w:r w:rsidRPr="00D36A28">
        <w:rPr>
          <w:lang w:eastAsia="zh-CN"/>
        </w:rPr>
        <w:t>3=11</w:t>
      </w:r>
      <w:r w:rsidRPr="00D36A28">
        <w:rPr>
          <w:lang w:eastAsia="zh-CN"/>
        </w:rPr>
        <w:t>，所以还要种</w:t>
      </w:r>
      <w:r w:rsidRPr="00D36A28">
        <w:rPr>
          <w:lang w:eastAsia="zh-CN"/>
        </w:rPr>
        <w:t>11</w:t>
      </w:r>
      <w:r w:rsidRPr="00D36A28">
        <w:rPr>
          <w:lang w:eastAsia="zh-CN"/>
        </w:rPr>
        <w:t>棵</w:t>
      </w:r>
    </w:p>
    <w:p w:rsidR="00D36A28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【分析】种了</w:t>
      </w:r>
      <w:r w:rsidRPr="00D36A28">
        <w:rPr>
          <w:lang w:eastAsia="zh-CN"/>
        </w:rPr>
        <w:t>14</w:t>
      </w:r>
      <w:r w:rsidRPr="00D36A28">
        <w:rPr>
          <w:lang w:eastAsia="zh-CN"/>
        </w:rPr>
        <w:t>棵数，减去种了的</w:t>
      </w:r>
      <w:r w:rsidRPr="00D36A28">
        <w:rPr>
          <w:lang w:eastAsia="zh-CN"/>
        </w:rPr>
        <w:t>3</w:t>
      </w:r>
      <w:r w:rsidRPr="00D36A28">
        <w:rPr>
          <w:lang w:eastAsia="zh-CN"/>
        </w:rPr>
        <w:t>棵，还剩下</w:t>
      </w:r>
      <w:r w:rsidRPr="00D36A28">
        <w:rPr>
          <w:lang w:eastAsia="zh-CN"/>
        </w:rPr>
        <w:t>14</w:t>
      </w:r>
      <w:r w:rsidRPr="00D36A28">
        <w:rPr>
          <w:lang w:eastAsia="zh-CN"/>
        </w:rPr>
        <w:t>－</w:t>
      </w:r>
      <w:r w:rsidRPr="00D36A28">
        <w:rPr>
          <w:lang w:eastAsia="zh-CN"/>
        </w:rPr>
        <w:t>3=11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7.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</w:t>
      </w:r>
      <w:r w:rsidRPr="00D36A28">
        <w:rPr>
          <w:lang w:eastAsia="zh-CN"/>
        </w:rPr>
        <w:t>错误</w:t>
      </w:r>
      <w:r w:rsidRPr="00D36A28">
        <w:rPr>
          <w:lang w:eastAsia="zh-CN"/>
        </w:rPr>
        <w:t xml:space="preserve">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【解析】【解答】</w:t>
      </w:r>
      <w:r w:rsidRPr="00D36A28">
        <w:rPr>
          <w:lang w:eastAsia="zh-CN"/>
        </w:rPr>
        <w:t xml:space="preserve"> 11</w:t>
      </w:r>
      <w:r w:rsidRPr="00D36A28">
        <w:rPr>
          <w:lang w:eastAsia="zh-CN"/>
        </w:rPr>
        <w:t>这个数中的左边的</w:t>
      </w:r>
      <w:r w:rsidRPr="00D36A28">
        <w:rPr>
          <w:lang w:eastAsia="zh-CN"/>
        </w:rPr>
        <w:t>“1”</w:t>
      </w:r>
      <w:r w:rsidRPr="00D36A28">
        <w:rPr>
          <w:lang w:eastAsia="zh-CN"/>
        </w:rPr>
        <w:t>表示</w:t>
      </w:r>
      <w:r w:rsidRPr="00D36A28">
        <w:rPr>
          <w:lang w:eastAsia="zh-CN"/>
        </w:rPr>
        <w:t>1</w:t>
      </w:r>
      <w:r w:rsidRPr="00D36A28">
        <w:rPr>
          <w:lang w:eastAsia="zh-CN"/>
        </w:rPr>
        <w:t>个十，右边的</w:t>
      </w:r>
      <w:r w:rsidRPr="00D36A28">
        <w:rPr>
          <w:lang w:eastAsia="zh-CN"/>
        </w:rPr>
        <w:t>“1”</w:t>
      </w:r>
      <w:r w:rsidRPr="00D36A28">
        <w:rPr>
          <w:lang w:eastAsia="zh-CN"/>
        </w:rPr>
        <w:t>表示</w:t>
      </w:r>
      <w:r w:rsidRPr="00D36A28">
        <w:rPr>
          <w:lang w:eastAsia="zh-CN"/>
        </w:rPr>
        <w:t>1</w:t>
      </w:r>
      <w:r w:rsidRPr="00D36A28">
        <w:rPr>
          <w:lang w:eastAsia="zh-CN"/>
        </w:rPr>
        <w:t>个一，原题说法错误。</w:t>
      </w:r>
      <w:r w:rsidRPr="00D36A28">
        <w:rPr>
          <w:lang w:eastAsia="zh-CN"/>
        </w:rPr>
        <w:br/>
        <w:t xml:space="preserve"> </w:t>
      </w:r>
      <w:r w:rsidRPr="00D36A28">
        <w:rPr>
          <w:lang w:eastAsia="zh-CN"/>
        </w:rPr>
        <w:t>故答案为：错误。</w:t>
      </w:r>
      <w:r w:rsidRPr="00D36A28">
        <w:rPr>
          <w:lang w:eastAsia="zh-CN"/>
        </w:rPr>
        <w:br/>
        <w:t xml:space="preserve"> </w:t>
      </w:r>
      <w:r w:rsidRPr="00D36A28">
        <w:rPr>
          <w:lang w:eastAsia="zh-CN"/>
        </w:rPr>
        <w:t>【分析】一个两位数，从右往左，分别是个位、十位，个位的计数单位是一，十位的计数单位是十，哪个数位上的数是几，就表示几个计数单位，据此解答。</w: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lang w:eastAsia="zh-CN"/>
        </w:rPr>
        <w:t>三、填空题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8.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13,10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9.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</w:t>
      </w:r>
      <w:r w:rsidRPr="00D36A28">
        <w:rPr>
          <w:lang w:eastAsia="zh-CN"/>
        </w:rPr>
        <w:t>（</w:t>
      </w:r>
      <w:r w:rsidRPr="00D36A28">
        <w:rPr>
          <w:lang w:eastAsia="zh-CN"/>
        </w:rPr>
        <w:t>1</w:t>
      </w:r>
      <w:r w:rsidRPr="00D36A28">
        <w:rPr>
          <w:lang w:eastAsia="zh-CN"/>
        </w:rPr>
        <w:t>）</w:t>
      </w:r>
      <w:r w:rsidRPr="00D36A28">
        <w:rPr>
          <w:lang w:eastAsia="zh-CN"/>
        </w:rPr>
        <w:t>19</w:t>
      </w:r>
      <w:r w:rsidRPr="00D36A28">
        <w:rPr>
          <w:lang w:eastAsia="zh-CN"/>
        </w:rPr>
        <w:br/>
      </w:r>
      <w:r w:rsidRPr="00D36A28">
        <w:rPr>
          <w:lang w:eastAsia="zh-CN"/>
        </w:rPr>
        <w:t>（</w:t>
      </w:r>
      <w:r w:rsidRPr="00D36A28">
        <w:rPr>
          <w:lang w:eastAsia="zh-CN"/>
        </w:rPr>
        <w:t>2</w:t>
      </w:r>
      <w:r w:rsidRPr="00D36A28">
        <w:rPr>
          <w:lang w:eastAsia="zh-CN"/>
        </w:rPr>
        <w:t>）</w:t>
      </w:r>
      <w:r w:rsidRPr="00D36A28">
        <w:rPr>
          <w:lang w:eastAsia="zh-CN"/>
        </w:rPr>
        <w:t>2</w:t>
      </w:r>
      <w:r w:rsidRPr="00D36A28">
        <w:rPr>
          <w:lang w:eastAsia="zh-CN"/>
        </w:rPr>
        <w:br/>
      </w:r>
      <w:r w:rsidRPr="00D36A28">
        <w:rPr>
          <w:lang w:eastAsia="zh-CN"/>
        </w:rPr>
        <w:t>（</w:t>
      </w:r>
      <w:r w:rsidRPr="00D36A28">
        <w:rPr>
          <w:lang w:eastAsia="zh-CN"/>
        </w:rPr>
        <w:t>3</w:t>
      </w:r>
      <w:r w:rsidRPr="00D36A28">
        <w:rPr>
          <w:lang w:eastAsia="zh-CN"/>
        </w:rPr>
        <w:t>）个；十</w:t>
      </w:r>
      <w:r w:rsidRPr="00D36A28">
        <w:rPr>
          <w:lang w:eastAsia="zh-CN"/>
        </w:rPr>
        <w:t xml:space="preserve">   </w:t>
      </w:r>
    </w:p>
    <w:p w:rsidR="00883FCC" w:rsidRPr="00D36A28" w:rsidRDefault="00D36A28" w:rsidP="00D36A28">
      <w:pPr>
        <w:spacing w:after="0" w:line="360" w:lineRule="auto"/>
      </w:pPr>
      <w:r w:rsidRPr="00D36A28">
        <w:t>【解析】</w:t>
      </w:r>
    </w:p>
    <w:p w:rsidR="00883FCC" w:rsidRPr="00D36A28" w:rsidRDefault="00D36A28" w:rsidP="00D36A28">
      <w:pPr>
        <w:spacing w:after="0" w:line="360" w:lineRule="auto"/>
      </w:pPr>
      <w:r w:rsidRPr="00D36A28">
        <w:t>10.</w:t>
      </w:r>
      <w:r w:rsidRPr="00D36A28">
        <w:t>【答案】</w:t>
      </w:r>
      <w:r w:rsidRPr="00D36A28">
        <w:t xml:space="preserve"> </w:t>
      </w:r>
      <w:r w:rsidRPr="00D36A28">
        <w:t>（</w:t>
      </w:r>
      <w:r w:rsidRPr="00D36A28">
        <w:t>1</w:t>
      </w:r>
      <w:r w:rsidRPr="00D36A28">
        <w:t>）</w:t>
      </w:r>
      <w:r w:rsidRPr="00D36A28">
        <w:t>1</w:t>
      </w:r>
      <w:r w:rsidRPr="00D36A28">
        <w:t>；</w:t>
      </w:r>
      <w:r w:rsidRPr="00D36A28">
        <w:t>0</w:t>
      </w:r>
      <w:r w:rsidRPr="00D36A28">
        <w:br/>
      </w:r>
      <w:r w:rsidRPr="00D36A28">
        <w:t>（</w:t>
      </w:r>
      <w:r w:rsidRPr="00D36A28">
        <w:t>2</w:t>
      </w:r>
      <w:r w:rsidRPr="00D36A28">
        <w:t>）</w:t>
      </w:r>
      <w:r w:rsidRPr="00D36A28">
        <w:t>1</w:t>
      </w:r>
      <w:r w:rsidRPr="00D36A28">
        <w:t>；</w:t>
      </w:r>
      <w:r w:rsidRPr="00D36A28">
        <w:t xml:space="preserve">0   </w:t>
      </w:r>
    </w:p>
    <w:p w:rsidR="00883FCC" w:rsidRPr="00D36A28" w:rsidRDefault="00D36A28" w:rsidP="00D36A28">
      <w:pPr>
        <w:spacing w:after="0" w:line="360" w:lineRule="auto"/>
      </w:pPr>
      <w:r w:rsidRPr="00D36A28">
        <w:t>【解析】</w:t>
      </w:r>
    </w:p>
    <w:p w:rsidR="00883FCC" w:rsidRPr="00D36A28" w:rsidRDefault="00D36A28" w:rsidP="00D36A28">
      <w:pPr>
        <w:spacing w:after="0" w:line="360" w:lineRule="auto"/>
      </w:pPr>
      <w:r w:rsidRPr="00D36A28">
        <w:t>11.</w:t>
      </w:r>
      <w:r w:rsidRPr="00D36A28">
        <w:t>【答案】</w:t>
      </w:r>
      <w:r w:rsidRPr="00D36A28">
        <w:t xml:space="preserve"> 1</w:t>
      </w:r>
      <w:r w:rsidRPr="00D36A28">
        <w:t>；</w:t>
      </w:r>
      <w:r w:rsidRPr="00D36A28">
        <w:t>6</w:t>
      </w:r>
      <w:r w:rsidRPr="00D36A28">
        <w:t>；十</w:t>
      </w:r>
      <w:r w:rsidRPr="00D36A28">
        <w:t xml:space="preserve">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【解析】【解答】解：</w:t>
      </w:r>
      <w:r w:rsidRPr="00D36A28">
        <w:rPr>
          <w:lang w:eastAsia="zh-CN"/>
        </w:rPr>
        <w:t>16</w:t>
      </w:r>
      <w:r w:rsidRPr="00D36A28">
        <w:rPr>
          <w:lang w:eastAsia="zh-CN"/>
        </w:rPr>
        <w:t>里面有</w:t>
      </w:r>
      <w:r w:rsidRPr="00D36A28">
        <w:rPr>
          <w:lang w:eastAsia="zh-CN"/>
        </w:rPr>
        <w:t>1</w:t>
      </w:r>
      <w:r w:rsidRPr="00D36A28">
        <w:rPr>
          <w:lang w:eastAsia="zh-CN"/>
        </w:rPr>
        <w:t>个十和</w:t>
      </w:r>
      <w:r w:rsidRPr="00D36A28">
        <w:rPr>
          <w:lang w:eastAsia="zh-CN"/>
        </w:rPr>
        <w:t>6</w:t>
      </w:r>
      <w:r w:rsidRPr="00D36A28">
        <w:rPr>
          <w:lang w:eastAsia="zh-CN"/>
        </w:rPr>
        <w:t>个一。</w:t>
      </w:r>
      <w:r w:rsidRPr="00D36A28">
        <w:rPr>
          <w:lang w:eastAsia="zh-CN"/>
        </w:rPr>
        <w:t>10</w:t>
      </w:r>
      <w:r w:rsidRPr="00D36A28">
        <w:rPr>
          <w:lang w:eastAsia="zh-CN"/>
        </w:rPr>
        <w:t>个一就是</w:t>
      </w:r>
      <w:r w:rsidRPr="00D36A28">
        <w:rPr>
          <w:lang w:eastAsia="zh-CN"/>
        </w:rPr>
        <w:t>1</w:t>
      </w:r>
      <w:r w:rsidRPr="00D36A28">
        <w:rPr>
          <w:lang w:eastAsia="zh-CN"/>
        </w:rPr>
        <w:t>一个十。</w:t>
      </w:r>
      <w:r w:rsidRPr="00D36A28">
        <w:rPr>
          <w:lang w:eastAsia="zh-CN"/>
        </w:rPr>
        <w:br/>
        <w:t xml:space="preserve"> </w:t>
      </w:r>
      <w:r w:rsidRPr="00D36A28">
        <w:rPr>
          <w:lang w:eastAsia="zh-CN"/>
        </w:rPr>
        <w:t>故答案为：</w:t>
      </w:r>
      <w:r w:rsidRPr="00D36A28">
        <w:rPr>
          <w:lang w:eastAsia="zh-CN"/>
        </w:rPr>
        <w:t>1</w:t>
      </w:r>
      <w:r w:rsidRPr="00D36A28">
        <w:rPr>
          <w:lang w:eastAsia="zh-CN"/>
        </w:rPr>
        <w:t>；</w:t>
      </w:r>
      <w:r w:rsidRPr="00D36A28">
        <w:rPr>
          <w:lang w:eastAsia="zh-CN"/>
        </w:rPr>
        <w:t>6</w:t>
      </w:r>
      <w:r w:rsidRPr="00D36A28">
        <w:rPr>
          <w:lang w:eastAsia="zh-CN"/>
        </w:rPr>
        <w:t>；十。</w:t>
      </w:r>
      <w:r w:rsidRPr="00D36A28">
        <w:rPr>
          <w:lang w:eastAsia="zh-CN"/>
        </w:rPr>
        <w:br/>
        <w:t xml:space="preserve"> </w:t>
      </w:r>
      <w:r w:rsidRPr="00D36A28">
        <w:rPr>
          <w:lang w:eastAsia="zh-CN"/>
        </w:rPr>
        <w:t>【分析】个位数字是几就有几个一，十位数字是几就有几个十；</w:t>
      </w:r>
      <w:r w:rsidRPr="00D36A28">
        <w:rPr>
          <w:lang w:eastAsia="zh-CN"/>
        </w:rPr>
        <w:t>10</w:t>
      </w:r>
      <w:r w:rsidRPr="00D36A28">
        <w:rPr>
          <w:lang w:eastAsia="zh-CN"/>
        </w:rPr>
        <w:t>个一就是十。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12.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17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【解析】【解答】</w:t>
      </w:r>
      <w:r w:rsidRPr="00D36A28">
        <w:rPr>
          <w:lang w:eastAsia="zh-CN"/>
        </w:rPr>
        <w:t xml:space="preserve"> 7</w:t>
      </w:r>
      <w:r w:rsidRPr="00D36A28">
        <w:rPr>
          <w:lang w:eastAsia="zh-CN"/>
        </w:rPr>
        <w:t>个一和</w:t>
      </w:r>
      <w:r w:rsidRPr="00D36A28">
        <w:rPr>
          <w:lang w:eastAsia="zh-CN"/>
        </w:rPr>
        <w:t>1</w:t>
      </w:r>
      <w:r w:rsidRPr="00D36A28">
        <w:rPr>
          <w:lang w:eastAsia="zh-CN"/>
        </w:rPr>
        <w:t>个十合起来是</w:t>
      </w:r>
      <w:r w:rsidRPr="00D36A28">
        <w:rPr>
          <w:lang w:eastAsia="zh-CN"/>
        </w:rPr>
        <w:t>17</w:t>
      </w:r>
      <w:r w:rsidRPr="00D36A28">
        <w:rPr>
          <w:lang w:eastAsia="zh-CN"/>
        </w:rPr>
        <w:t>。</w:t>
      </w:r>
      <w:r w:rsidRPr="00D36A28">
        <w:rPr>
          <w:lang w:eastAsia="zh-CN"/>
        </w:rPr>
        <w:br/>
      </w:r>
      <w:r w:rsidRPr="00D36A28">
        <w:rPr>
          <w:lang w:eastAsia="zh-CN"/>
        </w:rPr>
        <w:t>故答案为：</w:t>
      </w:r>
      <w:r w:rsidRPr="00D36A28">
        <w:rPr>
          <w:lang w:eastAsia="zh-CN"/>
        </w:rPr>
        <w:t>17</w:t>
      </w:r>
      <w:r w:rsidRPr="00D36A28">
        <w:rPr>
          <w:lang w:eastAsia="zh-CN"/>
        </w:rPr>
        <w:t>。</w:t>
      </w:r>
      <w:r w:rsidRPr="00D36A28">
        <w:rPr>
          <w:lang w:eastAsia="zh-CN"/>
        </w:rPr>
        <w:br/>
      </w:r>
      <w:r w:rsidRPr="00D36A28">
        <w:rPr>
          <w:lang w:eastAsia="zh-CN"/>
        </w:rPr>
        <w:t>【分析】一个两位数，从右往左分别是个位、十位，要求</w:t>
      </w:r>
      <w:r w:rsidRPr="00D36A28">
        <w:rPr>
          <w:lang w:eastAsia="zh-CN"/>
        </w:rPr>
        <w:t>7</w:t>
      </w:r>
      <w:r w:rsidRPr="00D36A28">
        <w:rPr>
          <w:lang w:eastAsia="zh-CN"/>
        </w:rPr>
        <w:t>个一和</w:t>
      </w:r>
      <w:r w:rsidRPr="00D36A28">
        <w:rPr>
          <w:lang w:eastAsia="zh-CN"/>
        </w:rPr>
        <w:t>1</w:t>
      </w:r>
      <w:r w:rsidRPr="00D36A28">
        <w:rPr>
          <w:lang w:eastAsia="zh-CN"/>
        </w:rPr>
        <w:t>个十合起来是多少，在个位上写</w:t>
      </w:r>
      <w:r w:rsidRPr="00D36A28">
        <w:rPr>
          <w:lang w:eastAsia="zh-CN"/>
        </w:rPr>
        <w:t>7</w:t>
      </w:r>
      <w:r w:rsidRPr="00D36A28">
        <w:rPr>
          <w:lang w:eastAsia="zh-CN"/>
        </w:rPr>
        <w:t>，十位上写</w:t>
      </w:r>
      <w:r w:rsidRPr="00D36A28">
        <w:rPr>
          <w:lang w:eastAsia="zh-CN"/>
        </w:rPr>
        <w:t>1</w:t>
      </w:r>
      <w:r w:rsidRPr="00D36A28">
        <w:rPr>
          <w:lang w:eastAsia="zh-CN"/>
        </w:rPr>
        <w:t>，据此解答。</w: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lang w:eastAsia="zh-CN"/>
        </w:rPr>
        <w:t>四、解答题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13.</w:t>
      </w:r>
      <w:r w:rsidRPr="00D36A28">
        <w:rPr>
          <w:lang w:eastAsia="zh-CN"/>
        </w:rPr>
        <w:t>【答案】解：</w:t>
      </w:r>
      <w:r w:rsidRPr="00D36A28">
        <w:rPr>
          <w:lang w:eastAsia="zh-CN"/>
        </w:rPr>
        <w:t xml:space="preserve"> </w:t>
      </w:r>
      <w:r w:rsidR="007E0BBE">
        <w:rPr>
          <w:noProof/>
          <w:lang w:eastAsia="zh-CN"/>
        </w:rPr>
        <w:pict>
          <v:shape id="图片 18" o:spid="_x0000_i1042" type="#_x0000_t75" style="width:468pt;height:123pt;visibility:visible;mso-wrap-style:square">
            <v:imagedata r:id="rId20" o:title=""/>
          </v:shape>
        </w:pic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【解析】【解答】</w:t>
      </w:r>
      <w:r w:rsidRPr="00D36A28">
        <w:rPr>
          <w:lang w:eastAsia="zh-CN"/>
        </w:rPr>
        <w:br/>
      </w:r>
      <w:r w:rsidR="007E0BBE">
        <w:rPr>
          <w:noProof/>
          <w:lang w:eastAsia="zh-CN"/>
        </w:rPr>
        <w:pict>
          <v:shape id="图片 19" o:spid="_x0000_i1043" type="#_x0000_t75" style="width:468pt;height:123pt;visibility:visible;mso-wrap-style:square">
            <v:imagedata r:id="rId20" o:title=""/>
          </v:shape>
        </w:pict>
      </w:r>
      <w:r w:rsidRPr="00D36A28">
        <w:rPr>
          <w:lang w:eastAsia="zh-CN"/>
        </w:rPr>
        <w:br/>
      </w:r>
      <w:r w:rsidRPr="00D36A28">
        <w:rPr>
          <w:lang w:eastAsia="zh-CN"/>
        </w:rPr>
        <w:t>【分析】这道题主要考查了对</w:t>
      </w:r>
      <w:r w:rsidRPr="00D36A28">
        <w:rPr>
          <w:lang w:eastAsia="zh-CN"/>
        </w:rPr>
        <w:t>20</w:t>
      </w:r>
      <w:r w:rsidRPr="00D36A28">
        <w:rPr>
          <w:lang w:eastAsia="zh-CN"/>
        </w:rPr>
        <w:t>以内数的掌握情况</w:t>
      </w:r>
      <w:r w:rsidRPr="00D36A28">
        <w:rPr>
          <w:lang w:eastAsia="zh-CN"/>
        </w:rPr>
        <w:t>.</w:t>
      </w:r>
      <w:r w:rsidRPr="00D36A28">
        <w:rPr>
          <w:lang w:eastAsia="zh-CN"/>
        </w:rPr>
        <w:t>解答此题的方法是可以先数出已知的个数，然后接着画够总数即可</w:t>
      </w:r>
      <w:r w:rsidRPr="00D36A28">
        <w:rPr>
          <w:lang w:eastAsia="zh-CN"/>
        </w:rPr>
        <w:t>.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14.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 xml:space="preserve"> 19-3=16</w:t>
      </w:r>
      <w:r w:rsidRPr="00D36A28">
        <w:rPr>
          <w:lang w:eastAsia="zh-CN"/>
        </w:rPr>
        <w:t>（个）</w:t>
      </w:r>
      <w:r w:rsidRPr="00D36A28">
        <w:rPr>
          <w:lang w:eastAsia="zh-CN"/>
        </w:rPr>
        <w:t xml:space="preserve"> 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【解析】【分析】观察图可知，一共有</w:t>
      </w:r>
      <w:r w:rsidRPr="00D36A28">
        <w:rPr>
          <w:lang w:eastAsia="zh-CN"/>
        </w:rPr>
        <w:t>19</w:t>
      </w:r>
      <w:r w:rsidRPr="00D36A28">
        <w:rPr>
          <w:lang w:eastAsia="zh-CN"/>
        </w:rPr>
        <w:t>个球，左边有</w:t>
      </w:r>
      <w:r w:rsidRPr="00D36A28">
        <w:rPr>
          <w:lang w:eastAsia="zh-CN"/>
        </w:rPr>
        <w:t>3</w:t>
      </w:r>
      <w:r w:rsidRPr="00D36A28">
        <w:rPr>
          <w:lang w:eastAsia="zh-CN"/>
        </w:rPr>
        <w:t>个球，要求右边有几个球，用减法计算，据此列式解答。</w:t>
      </w:r>
    </w:p>
    <w:p w:rsidR="00883FCC" w:rsidRPr="00D36A28" w:rsidRDefault="00D36A28" w:rsidP="00D36A28">
      <w:pPr>
        <w:spacing w:line="360" w:lineRule="auto"/>
        <w:rPr>
          <w:lang w:eastAsia="zh-CN"/>
        </w:rPr>
      </w:pPr>
      <w:r w:rsidRPr="00D36A28">
        <w:rPr>
          <w:lang w:eastAsia="zh-CN"/>
        </w:rPr>
        <w:t>五、应用题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15.</w:t>
      </w:r>
      <w:r w:rsidRPr="00D36A28">
        <w:rPr>
          <w:lang w:eastAsia="zh-CN"/>
        </w:rPr>
        <w:t>【答案】</w:t>
      </w:r>
      <w:r w:rsidRPr="00D36A28">
        <w:rPr>
          <w:lang w:eastAsia="zh-CN"/>
        </w:rPr>
        <w:t>12</w:t>
      </w:r>
      <w:r w:rsidRPr="00D36A28">
        <w:rPr>
          <w:lang w:eastAsia="zh-CN"/>
        </w:rPr>
        <w:t>根；</w:t>
      </w:r>
      <w:r w:rsidRPr="00D36A28">
        <w:rPr>
          <w:lang w:eastAsia="zh-CN"/>
        </w:rPr>
        <w:t>16</w:t>
      </w:r>
      <w:r w:rsidRPr="00D36A28">
        <w:rPr>
          <w:lang w:eastAsia="zh-CN"/>
        </w:rPr>
        <w:t>朵</w:t>
      </w:r>
      <w:r w:rsidRPr="00D36A28">
        <w:rPr>
          <w:lang w:eastAsia="zh-CN"/>
        </w:rPr>
        <w:t xml:space="preserve">  </w:t>
      </w:r>
    </w:p>
    <w:p w:rsidR="00883FCC" w:rsidRPr="00D36A28" w:rsidRDefault="00D36A28" w:rsidP="00D36A28">
      <w:pPr>
        <w:spacing w:after="0" w:line="360" w:lineRule="auto"/>
        <w:rPr>
          <w:lang w:eastAsia="zh-CN"/>
        </w:rPr>
      </w:pPr>
      <w:r w:rsidRPr="00D36A28">
        <w:rPr>
          <w:lang w:eastAsia="zh-CN"/>
        </w:rPr>
        <w:t>【解析】【解答】答案</w:t>
      </w:r>
      <w:r w:rsidRPr="00D36A28">
        <w:rPr>
          <w:lang w:eastAsia="zh-CN"/>
        </w:rPr>
        <w:t xml:space="preserve">:12 </w:t>
      </w:r>
      <w:r w:rsidRPr="00D36A28">
        <w:rPr>
          <w:lang w:eastAsia="zh-CN"/>
        </w:rPr>
        <w:t>或</w:t>
      </w:r>
      <w:r w:rsidRPr="00D36A28">
        <w:rPr>
          <w:lang w:eastAsia="zh-CN"/>
        </w:rPr>
        <w:t xml:space="preserve"> 12</w:t>
      </w:r>
      <w:r w:rsidRPr="00D36A28">
        <w:rPr>
          <w:lang w:eastAsia="zh-CN"/>
        </w:rPr>
        <w:t>根</w:t>
      </w:r>
      <w:r w:rsidRPr="00D36A28">
        <w:rPr>
          <w:lang w:eastAsia="zh-CN"/>
        </w:rPr>
        <w:t xml:space="preserve">;16 </w:t>
      </w:r>
      <w:r w:rsidRPr="00D36A28">
        <w:rPr>
          <w:lang w:eastAsia="zh-CN"/>
        </w:rPr>
        <w:t>或</w:t>
      </w:r>
      <w:r w:rsidRPr="00D36A28">
        <w:rPr>
          <w:lang w:eastAsia="zh-CN"/>
        </w:rPr>
        <w:t xml:space="preserve"> 16</w:t>
      </w:r>
      <w:r w:rsidRPr="00D36A28">
        <w:rPr>
          <w:lang w:eastAsia="zh-CN"/>
        </w:rPr>
        <w:t>朵，</w:t>
      </w:r>
      <w:r w:rsidRPr="00D36A28">
        <w:rPr>
          <w:b/>
          <w:lang w:eastAsia="zh-CN"/>
        </w:rPr>
        <w:t xml:space="preserve">1 </w:t>
      </w:r>
      <w:r w:rsidRPr="00D36A28">
        <w:rPr>
          <w:b/>
          <w:lang w:eastAsia="zh-CN"/>
        </w:rPr>
        <w:t>．</w:t>
      </w:r>
      <w:r w:rsidRPr="00D36A28">
        <w:rPr>
          <w:b/>
          <w:lang w:eastAsia="zh-CN"/>
        </w:rPr>
        <w:t xml:space="preserve"> </w:t>
      </w:r>
      <w:r w:rsidRPr="00D36A28">
        <w:rPr>
          <w:b/>
          <w:lang w:eastAsia="zh-CN"/>
        </w:rPr>
        <w:t>理解题意：</w:t>
      </w:r>
      <w:r w:rsidRPr="00D36A28">
        <w:rPr>
          <w:lang w:eastAsia="zh-CN"/>
        </w:rPr>
        <w:t>第一幅图有</w:t>
      </w:r>
      <w:r w:rsidRPr="00D36A28">
        <w:rPr>
          <w:lang w:eastAsia="zh-CN"/>
        </w:rPr>
        <w:t>9</w:t>
      </w:r>
      <w:r w:rsidRPr="00D36A28">
        <w:rPr>
          <w:lang w:eastAsia="zh-CN"/>
        </w:rPr>
        <w:t>根黄色小棒</w:t>
      </w:r>
      <w:r w:rsidRPr="00D36A28">
        <w:rPr>
          <w:lang w:eastAsia="zh-CN"/>
        </w:rPr>
        <w:t>(</w:t>
      </w:r>
      <w:r w:rsidRPr="00D36A28">
        <w:rPr>
          <w:lang w:eastAsia="zh-CN"/>
        </w:rPr>
        <w:t>浅色</w:t>
      </w:r>
      <w:r w:rsidRPr="00D36A28">
        <w:rPr>
          <w:lang w:eastAsia="zh-CN"/>
        </w:rPr>
        <w:t>)</w:t>
      </w:r>
      <w:r w:rsidRPr="00D36A28">
        <w:rPr>
          <w:lang w:eastAsia="zh-CN"/>
        </w:rPr>
        <w:t>，</w:t>
      </w:r>
      <w:r w:rsidRPr="00D36A28">
        <w:rPr>
          <w:lang w:eastAsia="zh-CN"/>
        </w:rPr>
        <w:t>3</w:t>
      </w:r>
      <w:r w:rsidRPr="00D36A28">
        <w:rPr>
          <w:lang w:eastAsia="zh-CN"/>
        </w:rPr>
        <w:t>根绿色小棒</w:t>
      </w:r>
      <w:r w:rsidRPr="00D36A28">
        <w:rPr>
          <w:lang w:eastAsia="zh-CN"/>
        </w:rPr>
        <w:t>(</w:t>
      </w:r>
      <w:r w:rsidRPr="00D36A28">
        <w:rPr>
          <w:lang w:eastAsia="zh-CN"/>
        </w:rPr>
        <w:t>深色</w:t>
      </w:r>
      <w:r w:rsidRPr="00D36A28">
        <w:rPr>
          <w:lang w:eastAsia="zh-CN"/>
        </w:rPr>
        <w:t>)</w:t>
      </w:r>
      <w:r w:rsidRPr="00D36A28">
        <w:rPr>
          <w:lang w:eastAsia="zh-CN"/>
        </w:rPr>
        <w:t>，求一共有多少根小棒，列式为</w:t>
      </w:r>
      <w:r w:rsidRPr="00D36A28">
        <w:rPr>
          <w:lang w:eastAsia="zh-CN"/>
        </w:rPr>
        <w:t>9</w:t>
      </w:r>
      <w:r w:rsidRPr="00D36A28">
        <w:rPr>
          <w:lang w:eastAsia="zh-CN"/>
        </w:rPr>
        <w:t>＋</w:t>
      </w:r>
      <w:r w:rsidRPr="00D36A28">
        <w:rPr>
          <w:lang w:eastAsia="zh-CN"/>
        </w:rPr>
        <w:t>3</w:t>
      </w:r>
      <w:r w:rsidRPr="00D36A28">
        <w:rPr>
          <w:lang w:eastAsia="zh-CN"/>
        </w:rPr>
        <w:t>．第二幅图有</w:t>
      </w:r>
      <w:r w:rsidRPr="00D36A28">
        <w:rPr>
          <w:lang w:eastAsia="zh-CN"/>
        </w:rPr>
        <w:t>9</w:t>
      </w:r>
      <w:r w:rsidRPr="00D36A28">
        <w:rPr>
          <w:lang w:eastAsia="zh-CN"/>
        </w:rPr>
        <w:t>朵黄花</w:t>
      </w:r>
      <w:r w:rsidRPr="00D36A28">
        <w:rPr>
          <w:lang w:eastAsia="zh-CN"/>
        </w:rPr>
        <w:t>(</w:t>
      </w:r>
      <w:r w:rsidRPr="00D36A28">
        <w:rPr>
          <w:lang w:eastAsia="zh-CN"/>
        </w:rPr>
        <w:t>浅色</w:t>
      </w:r>
      <w:r w:rsidRPr="00D36A28">
        <w:rPr>
          <w:lang w:eastAsia="zh-CN"/>
        </w:rPr>
        <w:t>)</w:t>
      </w:r>
      <w:r w:rsidRPr="00D36A28">
        <w:rPr>
          <w:lang w:eastAsia="zh-CN"/>
        </w:rPr>
        <w:t>，</w:t>
      </w:r>
      <w:r w:rsidRPr="00D36A28">
        <w:rPr>
          <w:lang w:eastAsia="zh-CN"/>
        </w:rPr>
        <w:t>7</w:t>
      </w:r>
      <w:r w:rsidRPr="00D36A28">
        <w:rPr>
          <w:lang w:eastAsia="zh-CN"/>
        </w:rPr>
        <w:t>朵红花</w:t>
      </w:r>
      <w:r w:rsidRPr="00D36A28">
        <w:rPr>
          <w:lang w:eastAsia="zh-CN"/>
        </w:rPr>
        <w:t>(</w:t>
      </w:r>
      <w:r w:rsidRPr="00D36A28">
        <w:rPr>
          <w:lang w:eastAsia="zh-CN"/>
        </w:rPr>
        <w:t>深色</w:t>
      </w:r>
      <w:r w:rsidRPr="00D36A28">
        <w:rPr>
          <w:lang w:eastAsia="zh-CN"/>
        </w:rPr>
        <w:t>)</w:t>
      </w:r>
      <w:r w:rsidRPr="00D36A28">
        <w:rPr>
          <w:lang w:eastAsia="zh-CN"/>
        </w:rPr>
        <w:t>，求一共有多少朵花，列式为</w:t>
      </w:r>
      <w:r w:rsidRPr="00D36A28">
        <w:rPr>
          <w:lang w:eastAsia="zh-CN"/>
        </w:rPr>
        <w:t>9</w:t>
      </w:r>
      <w:r w:rsidRPr="00D36A28">
        <w:rPr>
          <w:lang w:eastAsia="zh-CN"/>
        </w:rPr>
        <w:t>＋</w:t>
      </w:r>
      <w:r w:rsidRPr="00D36A28">
        <w:rPr>
          <w:lang w:eastAsia="zh-CN"/>
        </w:rPr>
        <w:t>7</w:t>
      </w:r>
      <w:r w:rsidRPr="00D36A28">
        <w:rPr>
          <w:lang w:eastAsia="zh-CN"/>
        </w:rPr>
        <w:t>．</w:t>
      </w:r>
      <w:r w:rsidRPr="00D36A28">
        <w:rPr>
          <w:b/>
          <w:lang w:eastAsia="zh-CN"/>
        </w:rPr>
        <w:t>2</w:t>
      </w:r>
      <w:r w:rsidRPr="00D36A28">
        <w:rPr>
          <w:b/>
          <w:lang w:eastAsia="zh-CN"/>
        </w:rPr>
        <w:t>．理解算理．</w:t>
      </w:r>
      <w:r w:rsidRPr="00D36A28">
        <w:rPr>
          <w:lang w:eastAsia="zh-CN"/>
        </w:rPr>
        <w:br/>
      </w:r>
      <w:r w:rsidRPr="00D36A28">
        <w:rPr>
          <w:lang w:eastAsia="zh-CN"/>
        </w:rPr>
        <w:t>用</w:t>
      </w:r>
      <w:r w:rsidRPr="00D36A28">
        <w:rPr>
          <w:lang w:eastAsia="zh-CN"/>
        </w:rPr>
        <w:t>“</w:t>
      </w:r>
      <w:r w:rsidRPr="00D36A28">
        <w:rPr>
          <w:lang w:eastAsia="zh-CN"/>
        </w:rPr>
        <w:t>凑十法</w:t>
      </w:r>
      <w:r w:rsidRPr="00D36A28">
        <w:rPr>
          <w:lang w:eastAsia="zh-CN"/>
        </w:rPr>
        <w:t>”</w:t>
      </w:r>
      <w:r w:rsidRPr="00D36A28">
        <w:rPr>
          <w:lang w:eastAsia="zh-CN"/>
        </w:rPr>
        <w:t>计算</w:t>
      </w:r>
      <w:r w:rsidRPr="00D36A28">
        <w:rPr>
          <w:lang w:eastAsia="zh-CN"/>
        </w:rPr>
        <w:t>9</w:t>
      </w:r>
      <w:r w:rsidRPr="00D36A28">
        <w:rPr>
          <w:lang w:eastAsia="zh-CN"/>
        </w:rPr>
        <w:t>加几就是通过把</w:t>
      </w:r>
      <w:r w:rsidRPr="00D36A28">
        <w:rPr>
          <w:lang w:eastAsia="zh-CN"/>
        </w:rPr>
        <w:t>9</w:t>
      </w:r>
      <w:r w:rsidRPr="00D36A28">
        <w:rPr>
          <w:lang w:eastAsia="zh-CN"/>
        </w:rPr>
        <w:t>凑成</w:t>
      </w:r>
      <w:r w:rsidRPr="00D36A28">
        <w:rPr>
          <w:lang w:eastAsia="zh-CN"/>
        </w:rPr>
        <w:t>10</w:t>
      </w:r>
      <w:r w:rsidRPr="00D36A28">
        <w:rPr>
          <w:lang w:eastAsia="zh-CN"/>
        </w:rPr>
        <w:t>，将</w:t>
      </w:r>
      <w:r w:rsidRPr="00D36A28">
        <w:rPr>
          <w:lang w:eastAsia="zh-CN"/>
        </w:rPr>
        <w:t>9</w:t>
      </w:r>
      <w:r w:rsidRPr="00D36A28">
        <w:rPr>
          <w:lang w:eastAsia="zh-CN"/>
        </w:rPr>
        <w:t>加几的计算转化为以前学过的十加几的计算，十加几得十几，计算起来比较简便．</w:t>
      </w:r>
      <w:r w:rsidRPr="00D36A28">
        <w:rPr>
          <w:b/>
          <w:lang w:eastAsia="zh-CN"/>
        </w:rPr>
        <w:t>3</w:t>
      </w:r>
      <w:r w:rsidRPr="00D36A28">
        <w:rPr>
          <w:b/>
          <w:lang w:eastAsia="zh-CN"/>
        </w:rPr>
        <w:t>．思考过程．</w:t>
      </w:r>
      <w:r w:rsidRPr="00D36A28">
        <w:rPr>
          <w:lang w:eastAsia="zh-CN"/>
        </w:rPr>
        <w:br/>
      </w:r>
      <w:r w:rsidRPr="00D36A28">
        <w:rPr>
          <w:lang w:eastAsia="zh-CN"/>
        </w:rPr>
        <w:t>计算</w:t>
      </w:r>
      <w:r w:rsidRPr="00D36A28">
        <w:rPr>
          <w:lang w:eastAsia="zh-CN"/>
        </w:rPr>
        <w:t>9</w:t>
      </w:r>
      <w:r w:rsidRPr="00D36A28">
        <w:rPr>
          <w:lang w:eastAsia="zh-CN"/>
        </w:rPr>
        <w:t>＋</w:t>
      </w:r>
      <w:r w:rsidRPr="00D36A28">
        <w:rPr>
          <w:lang w:eastAsia="zh-CN"/>
        </w:rPr>
        <w:t>3</w:t>
      </w:r>
      <w:r w:rsidRPr="00D36A28">
        <w:rPr>
          <w:lang w:eastAsia="zh-CN"/>
        </w:rPr>
        <w:t>，要想把</w:t>
      </w:r>
      <w:r w:rsidRPr="00D36A28">
        <w:rPr>
          <w:lang w:eastAsia="zh-CN"/>
        </w:rPr>
        <w:t>9</w:t>
      </w:r>
      <w:r w:rsidRPr="00D36A28">
        <w:rPr>
          <w:lang w:eastAsia="zh-CN"/>
        </w:rPr>
        <w:t>凑成</w:t>
      </w:r>
      <w:r w:rsidRPr="00D36A28">
        <w:rPr>
          <w:lang w:eastAsia="zh-CN"/>
        </w:rPr>
        <w:t>10</w:t>
      </w:r>
      <w:r w:rsidRPr="00D36A28">
        <w:rPr>
          <w:lang w:eastAsia="zh-CN"/>
        </w:rPr>
        <w:t>，先将</w:t>
      </w:r>
      <w:r w:rsidRPr="00D36A28">
        <w:rPr>
          <w:lang w:eastAsia="zh-CN"/>
        </w:rPr>
        <w:t>3</w:t>
      </w:r>
      <w:r w:rsidRPr="00D36A28">
        <w:rPr>
          <w:lang w:eastAsia="zh-CN"/>
        </w:rPr>
        <w:t>分成</w:t>
      </w:r>
      <w:r w:rsidRPr="00D36A28">
        <w:rPr>
          <w:lang w:eastAsia="zh-CN"/>
        </w:rPr>
        <w:t>1</w:t>
      </w:r>
      <w:r w:rsidRPr="00D36A28">
        <w:rPr>
          <w:lang w:eastAsia="zh-CN"/>
        </w:rPr>
        <w:t>和</w:t>
      </w:r>
      <w:r w:rsidRPr="00D36A28">
        <w:rPr>
          <w:lang w:eastAsia="zh-CN"/>
        </w:rPr>
        <w:t>2</w:t>
      </w:r>
      <w:r w:rsidRPr="00D36A28">
        <w:rPr>
          <w:lang w:eastAsia="zh-CN"/>
        </w:rPr>
        <w:t>，</w:t>
      </w:r>
      <w:r w:rsidRPr="00D36A28">
        <w:rPr>
          <w:lang w:eastAsia="zh-CN"/>
        </w:rPr>
        <w:t>9</w:t>
      </w:r>
      <w:r w:rsidRPr="00D36A28">
        <w:rPr>
          <w:lang w:eastAsia="zh-CN"/>
        </w:rPr>
        <w:t>和</w:t>
      </w:r>
      <w:r w:rsidRPr="00D36A28">
        <w:rPr>
          <w:lang w:eastAsia="zh-CN"/>
        </w:rPr>
        <w:t>1</w:t>
      </w:r>
      <w:r w:rsidRPr="00D36A28">
        <w:rPr>
          <w:lang w:eastAsia="zh-CN"/>
        </w:rPr>
        <w:t>凑成</w:t>
      </w:r>
      <w:r w:rsidRPr="00D36A28">
        <w:rPr>
          <w:lang w:eastAsia="zh-CN"/>
        </w:rPr>
        <w:t>10</w:t>
      </w:r>
      <w:r w:rsidRPr="00D36A28">
        <w:rPr>
          <w:lang w:eastAsia="zh-CN"/>
        </w:rPr>
        <w:t>，再加剩下的</w:t>
      </w:r>
      <w:r w:rsidRPr="00D36A28">
        <w:rPr>
          <w:lang w:eastAsia="zh-CN"/>
        </w:rPr>
        <w:t>2</w:t>
      </w:r>
      <w:r w:rsidRPr="00D36A28">
        <w:rPr>
          <w:lang w:eastAsia="zh-CN"/>
        </w:rPr>
        <w:t>，</w:t>
      </w:r>
      <w:r w:rsidRPr="00D36A28">
        <w:rPr>
          <w:lang w:eastAsia="zh-CN"/>
        </w:rPr>
        <w:t>10</w:t>
      </w:r>
      <w:r w:rsidRPr="00D36A28">
        <w:rPr>
          <w:lang w:eastAsia="zh-CN"/>
        </w:rPr>
        <w:t>＋</w:t>
      </w:r>
      <w:r w:rsidRPr="00D36A28">
        <w:rPr>
          <w:lang w:eastAsia="zh-CN"/>
        </w:rPr>
        <w:t>2</w:t>
      </w:r>
      <w:r w:rsidRPr="00D36A28">
        <w:rPr>
          <w:lang w:eastAsia="zh-CN"/>
        </w:rPr>
        <w:t>＝</w:t>
      </w:r>
      <w:r w:rsidRPr="00D36A28">
        <w:rPr>
          <w:lang w:eastAsia="zh-CN"/>
        </w:rPr>
        <w:t>12</w:t>
      </w:r>
      <w:r w:rsidRPr="00D36A28">
        <w:rPr>
          <w:lang w:eastAsia="zh-CN"/>
        </w:rPr>
        <w:t>，所以</w:t>
      </w:r>
      <w:r w:rsidRPr="00D36A28">
        <w:rPr>
          <w:lang w:eastAsia="zh-CN"/>
        </w:rPr>
        <w:t>9</w:t>
      </w:r>
      <w:r w:rsidRPr="00D36A28">
        <w:rPr>
          <w:lang w:eastAsia="zh-CN"/>
        </w:rPr>
        <w:t>＋</w:t>
      </w:r>
      <w:r w:rsidRPr="00D36A28">
        <w:rPr>
          <w:lang w:eastAsia="zh-CN"/>
        </w:rPr>
        <w:t>3</w:t>
      </w:r>
      <w:r w:rsidRPr="00D36A28">
        <w:rPr>
          <w:lang w:eastAsia="zh-CN"/>
        </w:rPr>
        <w:t>＝</w:t>
      </w:r>
      <w:r w:rsidRPr="00D36A28">
        <w:rPr>
          <w:lang w:eastAsia="zh-CN"/>
        </w:rPr>
        <w:t>12</w:t>
      </w:r>
      <w:r w:rsidRPr="00D36A28">
        <w:rPr>
          <w:lang w:eastAsia="zh-CN"/>
        </w:rPr>
        <w:t>，如图所示：</w:t>
      </w:r>
      <w:r w:rsidRPr="00D36A28">
        <w:rPr>
          <w:lang w:eastAsia="zh-CN"/>
        </w:rPr>
        <w:t xml:space="preserve"> </w:t>
      </w:r>
      <w:r w:rsidR="007E0BBE">
        <w:rPr>
          <w:noProof/>
          <w:lang w:eastAsia="zh-CN"/>
        </w:rPr>
        <w:pict>
          <v:shape id="图片 20" o:spid="_x0000_i1044" type="#_x0000_t75" style="width:96pt;height:78.75pt;visibility:visible;mso-wrap-style:square">
            <v:imagedata r:id="rId21" o:title=""/>
          </v:shape>
        </w:pict>
      </w:r>
      <w:r w:rsidRPr="00D36A28">
        <w:rPr>
          <w:lang w:eastAsia="zh-CN"/>
        </w:rPr>
        <w:t>．计算</w:t>
      </w:r>
      <w:r w:rsidRPr="00D36A28">
        <w:rPr>
          <w:lang w:eastAsia="zh-CN"/>
        </w:rPr>
        <w:t>9</w:t>
      </w:r>
      <w:r w:rsidRPr="00D36A28">
        <w:rPr>
          <w:lang w:eastAsia="zh-CN"/>
        </w:rPr>
        <w:t>＋</w:t>
      </w:r>
      <w:r w:rsidRPr="00D36A28">
        <w:rPr>
          <w:lang w:eastAsia="zh-CN"/>
        </w:rPr>
        <w:t>7</w:t>
      </w:r>
      <w:r w:rsidRPr="00D36A28">
        <w:rPr>
          <w:lang w:eastAsia="zh-CN"/>
        </w:rPr>
        <w:t>，要想把</w:t>
      </w:r>
      <w:r w:rsidRPr="00D36A28">
        <w:rPr>
          <w:lang w:eastAsia="zh-CN"/>
        </w:rPr>
        <w:t>9</w:t>
      </w:r>
      <w:r w:rsidRPr="00D36A28">
        <w:rPr>
          <w:lang w:eastAsia="zh-CN"/>
        </w:rPr>
        <w:t>凑成</w:t>
      </w:r>
      <w:r w:rsidRPr="00D36A28">
        <w:rPr>
          <w:lang w:eastAsia="zh-CN"/>
        </w:rPr>
        <w:t>10</w:t>
      </w:r>
      <w:r w:rsidRPr="00D36A28">
        <w:rPr>
          <w:lang w:eastAsia="zh-CN"/>
        </w:rPr>
        <w:t>，先将</w:t>
      </w:r>
      <w:r w:rsidRPr="00D36A28">
        <w:rPr>
          <w:lang w:eastAsia="zh-CN"/>
        </w:rPr>
        <w:t>7</w:t>
      </w:r>
      <w:r w:rsidRPr="00D36A28">
        <w:rPr>
          <w:lang w:eastAsia="zh-CN"/>
        </w:rPr>
        <w:t>分成</w:t>
      </w:r>
      <w:r w:rsidRPr="00D36A28">
        <w:rPr>
          <w:lang w:eastAsia="zh-CN"/>
        </w:rPr>
        <w:t>1</w:t>
      </w:r>
      <w:r w:rsidRPr="00D36A28">
        <w:rPr>
          <w:lang w:eastAsia="zh-CN"/>
        </w:rPr>
        <w:t>和</w:t>
      </w:r>
      <w:r w:rsidRPr="00D36A28">
        <w:rPr>
          <w:lang w:eastAsia="zh-CN"/>
        </w:rPr>
        <w:t>6</w:t>
      </w:r>
      <w:r w:rsidRPr="00D36A28">
        <w:rPr>
          <w:lang w:eastAsia="zh-CN"/>
        </w:rPr>
        <w:t>，</w:t>
      </w:r>
      <w:r w:rsidRPr="00D36A28">
        <w:rPr>
          <w:lang w:eastAsia="zh-CN"/>
        </w:rPr>
        <w:t>9</w:t>
      </w:r>
      <w:r w:rsidRPr="00D36A28">
        <w:rPr>
          <w:lang w:eastAsia="zh-CN"/>
        </w:rPr>
        <w:t>和</w:t>
      </w:r>
      <w:r w:rsidRPr="00D36A28">
        <w:rPr>
          <w:lang w:eastAsia="zh-CN"/>
        </w:rPr>
        <w:t>1</w:t>
      </w:r>
      <w:r w:rsidRPr="00D36A28">
        <w:rPr>
          <w:lang w:eastAsia="zh-CN"/>
        </w:rPr>
        <w:t>凑成</w:t>
      </w:r>
      <w:r w:rsidRPr="00D36A28">
        <w:rPr>
          <w:lang w:eastAsia="zh-CN"/>
        </w:rPr>
        <w:t>10</w:t>
      </w:r>
      <w:r w:rsidRPr="00D36A28">
        <w:rPr>
          <w:lang w:eastAsia="zh-CN"/>
        </w:rPr>
        <w:t>，</w:t>
      </w:r>
      <w:r w:rsidRPr="00D36A28">
        <w:rPr>
          <w:lang w:eastAsia="zh-CN"/>
        </w:rPr>
        <w:t>10</w:t>
      </w:r>
      <w:r w:rsidRPr="00D36A28">
        <w:rPr>
          <w:lang w:eastAsia="zh-CN"/>
        </w:rPr>
        <w:t>＋</w:t>
      </w:r>
      <w:r w:rsidRPr="00D36A28">
        <w:rPr>
          <w:lang w:eastAsia="zh-CN"/>
        </w:rPr>
        <w:t>6</w:t>
      </w:r>
      <w:r w:rsidRPr="00D36A28">
        <w:rPr>
          <w:lang w:eastAsia="zh-CN"/>
        </w:rPr>
        <w:t>＝</w:t>
      </w:r>
      <w:r w:rsidRPr="00D36A28">
        <w:rPr>
          <w:lang w:eastAsia="zh-CN"/>
        </w:rPr>
        <w:t>16</w:t>
      </w:r>
      <w:r w:rsidRPr="00D36A28">
        <w:rPr>
          <w:lang w:eastAsia="zh-CN"/>
        </w:rPr>
        <w:t>，所以</w:t>
      </w:r>
      <w:r w:rsidRPr="00D36A28">
        <w:rPr>
          <w:lang w:eastAsia="zh-CN"/>
        </w:rPr>
        <w:t>9</w:t>
      </w:r>
      <w:r w:rsidRPr="00D36A28">
        <w:rPr>
          <w:lang w:eastAsia="zh-CN"/>
        </w:rPr>
        <w:t>＋</w:t>
      </w:r>
      <w:r w:rsidRPr="00D36A28">
        <w:rPr>
          <w:lang w:eastAsia="zh-CN"/>
        </w:rPr>
        <w:t>7</w:t>
      </w:r>
      <w:r w:rsidRPr="00D36A28">
        <w:rPr>
          <w:lang w:eastAsia="zh-CN"/>
        </w:rPr>
        <w:t>＝</w:t>
      </w:r>
      <w:r w:rsidRPr="00D36A28">
        <w:rPr>
          <w:lang w:eastAsia="zh-CN"/>
        </w:rPr>
        <w:t>16</w:t>
      </w:r>
      <w:r w:rsidRPr="00D36A28">
        <w:rPr>
          <w:lang w:eastAsia="zh-CN"/>
        </w:rPr>
        <w:t>，如图所示：</w:t>
      </w:r>
      <w:r w:rsidRPr="00D36A28">
        <w:rPr>
          <w:lang w:eastAsia="zh-CN"/>
        </w:rPr>
        <w:t xml:space="preserve"> </w:t>
      </w:r>
      <w:r w:rsidR="007E0BBE">
        <w:rPr>
          <w:noProof/>
          <w:lang w:eastAsia="zh-CN"/>
        </w:rPr>
        <w:pict>
          <v:shape id="图片 21" o:spid="_x0000_i1045" type="#_x0000_t75" style="width:99pt;height:87pt;visibility:visible;mso-wrap-style:square">
            <v:imagedata r:id="rId22" o:title=""/>
          </v:shape>
        </w:pict>
      </w:r>
      <w:r w:rsidRPr="00D36A28">
        <w:rPr>
          <w:lang w:eastAsia="zh-CN"/>
        </w:rPr>
        <w:t>．</w:t>
      </w:r>
      <w:r w:rsidRPr="00D36A28">
        <w:rPr>
          <w:lang w:eastAsia="zh-CN"/>
        </w:rPr>
        <w:br/>
      </w:r>
      <w:r w:rsidRPr="00D36A28">
        <w:rPr>
          <w:lang w:eastAsia="zh-CN"/>
        </w:rPr>
        <w:t>【分析】用</w:t>
      </w:r>
      <w:r w:rsidRPr="00D36A28">
        <w:rPr>
          <w:lang w:eastAsia="zh-CN"/>
        </w:rPr>
        <w:t>“</w:t>
      </w:r>
      <w:r w:rsidRPr="00D36A28">
        <w:rPr>
          <w:lang w:eastAsia="zh-CN"/>
        </w:rPr>
        <w:t>凑十法</w:t>
      </w:r>
      <w:r w:rsidRPr="00D36A28">
        <w:rPr>
          <w:lang w:eastAsia="zh-CN"/>
        </w:rPr>
        <w:t>”</w:t>
      </w:r>
      <w:r w:rsidRPr="00D36A28">
        <w:rPr>
          <w:lang w:eastAsia="zh-CN"/>
        </w:rPr>
        <w:t>计算</w:t>
      </w:r>
      <w:r w:rsidRPr="00D36A28">
        <w:rPr>
          <w:lang w:eastAsia="zh-CN"/>
        </w:rPr>
        <w:t>9</w:t>
      </w:r>
      <w:r w:rsidRPr="00D36A28">
        <w:rPr>
          <w:lang w:eastAsia="zh-CN"/>
        </w:rPr>
        <w:t>加几，可采用</w:t>
      </w:r>
      <w:r w:rsidRPr="00D36A28">
        <w:rPr>
          <w:lang w:eastAsia="zh-CN"/>
        </w:rPr>
        <w:t>“</w:t>
      </w:r>
      <w:r w:rsidRPr="00D36A28">
        <w:rPr>
          <w:lang w:eastAsia="zh-CN"/>
        </w:rPr>
        <w:t>拆小数，凑大数，凑成</w:t>
      </w:r>
      <w:r w:rsidRPr="00D36A28">
        <w:rPr>
          <w:lang w:eastAsia="zh-CN"/>
        </w:rPr>
        <w:t>10</w:t>
      </w:r>
      <w:r w:rsidRPr="00D36A28">
        <w:rPr>
          <w:lang w:eastAsia="zh-CN"/>
        </w:rPr>
        <w:t>，再相加</w:t>
      </w:r>
      <w:r w:rsidRPr="00D36A28">
        <w:rPr>
          <w:lang w:eastAsia="zh-CN"/>
        </w:rPr>
        <w:t>”</w:t>
      </w:r>
      <w:r w:rsidRPr="00D36A28">
        <w:rPr>
          <w:lang w:eastAsia="zh-CN"/>
        </w:rPr>
        <w:t>的方法．</w:t>
      </w:r>
    </w:p>
    <w:sectPr w:rsidR="00883FCC" w:rsidRPr="00D36A28">
      <w:headerReference w:type="even" r:id="rId23"/>
      <w:headerReference w:type="default" r:id="rId24"/>
      <w:footerReference w:type="default" r:id="rId2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BA" w:rsidRDefault="004369BA">
      <w:pPr>
        <w:spacing w:after="0" w:line="240" w:lineRule="auto"/>
      </w:pPr>
      <w:r>
        <w:separator/>
      </w:r>
    </w:p>
  </w:endnote>
  <w:endnote w:type="continuationSeparator" w:id="0">
    <w:p w:rsidR="004369BA" w:rsidRDefault="0043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FCC" w:rsidRPr="00D36A28" w:rsidRDefault="00D36A28" w:rsidP="00D36A28">
    <w:pPr>
      <w:pStyle w:val="a4"/>
    </w:pPr>
    <w:r>
      <w:t xml:space="preserve"> </w:t>
    </w:r>
    <w:r w:rsidRPr="00D36A28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BA" w:rsidRDefault="004369BA">
      <w:pPr>
        <w:spacing w:after="0" w:line="240" w:lineRule="auto"/>
      </w:pPr>
      <w:r>
        <w:separator/>
      </w:r>
    </w:p>
  </w:footnote>
  <w:footnote w:type="continuationSeparator" w:id="0">
    <w:p w:rsidR="004369BA" w:rsidRDefault="00436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FCC" w:rsidRDefault="007E0BBE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883FCC" w:rsidRDefault="00D36A2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883FCC" w:rsidRDefault="00D36A28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883FCC" w:rsidRDefault="00D36A2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FCC" w:rsidRPr="00D36A28" w:rsidRDefault="00D36A28" w:rsidP="007E0BBE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E1D2D3D"/>
    <w:multiLevelType w:val="hybridMultilevel"/>
    <w:tmpl w:val="5AD29F86"/>
    <w:lvl w:ilvl="0" w:tplc="26460632">
      <w:start w:val="1"/>
      <w:numFmt w:val="decimal"/>
      <w:lvlText w:val="%1."/>
      <w:lvlJc w:val="left"/>
      <w:pPr>
        <w:ind w:left="720" w:hanging="360"/>
      </w:pPr>
    </w:lvl>
    <w:lvl w:ilvl="1" w:tplc="26460632" w:tentative="1">
      <w:start w:val="1"/>
      <w:numFmt w:val="lowerLetter"/>
      <w:lvlText w:val="%2."/>
      <w:lvlJc w:val="left"/>
      <w:pPr>
        <w:ind w:left="1440" w:hanging="360"/>
      </w:pPr>
    </w:lvl>
    <w:lvl w:ilvl="2" w:tplc="26460632" w:tentative="1">
      <w:start w:val="1"/>
      <w:numFmt w:val="lowerRoman"/>
      <w:lvlText w:val="%3."/>
      <w:lvlJc w:val="right"/>
      <w:pPr>
        <w:ind w:left="2160" w:hanging="180"/>
      </w:pPr>
    </w:lvl>
    <w:lvl w:ilvl="3" w:tplc="26460632" w:tentative="1">
      <w:start w:val="1"/>
      <w:numFmt w:val="decimal"/>
      <w:lvlText w:val="%4."/>
      <w:lvlJc w:val="left"/>
      <w:pPr>
        <w:ind w:left="2880" w:hanging="360"/>
      </w:pPr>
    </w:lvl>
    <w:lvl w:ilvl="4" w:tplc="26460632" w:tentative="1">
      <w:start w:val="1"/>
      <w:numFmt w:val="lowerLetter"/>
      <w:lvlText w:val="%5."/>
      <w:lvlJc w:val="left"/>
      <w:pPr>
        <w:ind w:left="3600" w:hanging="360"/>
      </w:pPr>
    </w:lvl>
    <w:lvl w:ilvl="5" w:tplc="26460632" w:tentative="1">
      <w:start w:val="1"/>
      <w:numFmt w:val="lowerRoman"/>
      <w:lvlText w:val="%6."/>
      <w:lvlJc w:val="right"/>
      <w:pPr>
        <w:ind w:left="4320" w:hanging="180"/>
      </w:pPr>
    </w:lvl>
    <w:lvl w:ilvl="6" w:tplc="26460632" w:tentative="1">
      <w:start w:val="1"/>
      <w:numFmt w:val="decimal"/>
      <w:lvlText w:val="%7."/>
      <w:lvlJc w:val="left"/>
      <w:pPr>
        <w:ind w:left="5040" w:hanging="360"/>
      </w:pPr>
    </w:lvl>
    <w:lvl w:ilvl="7" w:tplc="26460632" w:tentative="1">
      <w:start w:val="1"/>
      <w:numFmt w:val="lowerLetter"/>
      <w:lvlText w:val="%8."/>
      <w:lvlJc w:val="left"/>
      <w:pPr>
        <w:ind w:left="5760" w:hanging="360"/>
      </w:pPr>
    </w:lvl>
    <w:lvl w:ilvl="8" w:tplc="264606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F51ACE"/>
    <w:multiLevelType w:val="hybridMultilevel"/>
    <w:tmpl w:val="34261990"/>
    <w:lvl w:ilvl="0" w:tplc="552698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369BA"/>
    <w:rsid w:val="004621D6"/>
    <w:rsid w:val="004A7EC2"/>
    <w:rsid w:val="004B0B79"/>
    <w:rsid w:val="0052166A"/>
    <w:rsid w:val="00570E98"/>
    <w:rsid w:val="005725B7"/>
    <w:rsid w:val="006B7A92"/>
    <w:rsid w:val="006D054F"/>
    <w:rsid w:val="00751BBD"/>
    <w:rsid w:val="00765B22"/>
    <w:rsid w:val="00777D0A"/>
    <w:rsid w:val="007E0BBE"/>
    <w:rsid w:val="008222E8"/>
    <w:rsid w:val="00827CAC"/>
    <w:rsid w:val="008512EA"/>
    <w:rsid w:val="00883FCC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36A28"/>
    <w:rsid w:val="00D51F5D"/>
    <w:rsid w:val="00D67A68"/>
    <w:rsid w:val="00DA5268"/>
    <w:rsid w:val="00DC3A35"/>
    <w:rsid w:val="00DD58AD"/>
    <w:rsid w:val="00E140F9"/>
    <w:rsid w:val="00E200C6"/>
    <w:rsid w:val="00E569E8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gif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2.gif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gif"/><Relationship Id="rId22" Type="http://schemas.openxmlformats.org/officeDocument/2006/relationships/image" Target="media/image13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0D2FBC-BA03-4C72-AD80-8BEF79BE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2110</Characters>
  <Application>Microsoft Office Word</Application>
  <DocSecurity>0</DocSecurity>
  <Lines>17</Lines>
  <Paragraphs>4</Paragraphs>
  <ScaleCrop>false</ScaleCrop>
  <Company>Microsoft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12</cp:revision>
  <dcterms:created xsi:type="dcterms:W3CDTF">2013-12-09T06:44:00Z</dcterms:created>
  <dcterms:modified xsi:type="dcterms:W3CDTF">2020-06-27T04:54:00Z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