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keepNext w:val="0"/>
        <w:keepLines w:val="0"/>
        <w:pageBreakBefore w:val="0"/>
        <w:widowControl/>
        <w:kinsoku/>
        <w:wordWrap/>
        <w:overflowPunct/>
        <w:topLinePunct w:val="0"/>
        <w:autoSpaceDE/>
        <w:autoSpaceDN/>
        <w:bidi w:val="0"/>
        <w:adjustRightInd/>
        <w:snapToGrid/>
        <w:spacing w:line="240" w:lineRule="auto"/>
        <w:jc w:val="center"/>
        <w:outlineLvl w:val="9"/>
        <w:rPr>
          <w:lang w:eastAsia="zh-CN"/>
        </w:rPr>
      </w:pPr>
      <w:r>
        <w:rPr>
          <w:lang w:eastAsia="zh-CN"/>
        </w:rPr>
        <w:drawing>
          <wp:anchor distT="0" distB="0" distL="114300" distR="114300" simplePos="0" relativeHeight="251658240" behindDoc="0" locked="0" layoutInCell="1" allowOverlap="1">
            <wp:simplePos x="0" y="0"/>
            <wp:positionH relativeFrom="page">
              <wp:posOffset>10375900</wp:posOffset>
            </wp:positionH>
            <wp:positionV relativeFrom="topMargin">
              <wp:posOffset>11468100</wp:posOffset>
            </wp:positionV>
            <wp:extent cx="266700" cy="381000"/>
            <wp:effectExtent l="0" t="0" r="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0"/>
                    <a:stretch>
                      <a:fillRect/>
                    </a:stretch>
                  </pic:blipFill>
                  <pic:spPr>
                    <a:xfrm>
                      <a:off x="0" y="0"/>
                      <a:ext cx="266700" cy="381000"/>
                    </a:xfrm>
                    <a:prstGeom prst="rect">
                      <a:avLst/>
                    </a:prstGeom>
                  </pic:spPr>
                </pic:pic>
              </a:graphicData>
            </a:graphic>
          </wp:anchor>
        </w:drawing>
      </w:r>
      <w:r>
        <w:rPr>
          <w:lang w:eastAsia="zh-CN"/>
        </w:rPr>
        <w:t>石家庄市81中2020-2021学年度第二学期阶段性测试卷</w:t>
      </w:r>
    </w:p>
    <w:p>
      <w:pPr>
        <w:pStyle w:val="19"/>
        <w:keepNext w:val="0"/>
        <w:keepLines w:val="0"/>
        <w:pageBreakBefore w:val="0"/>
        <w:widowControl/>
        <w:kinsoku/>
        <w:wordWrap/>
        <w:overflowPunct/>
        <w:topLinePunct w:val="0"/>
        <w:autoSpaceDE/>
        <w:autoSpaceDN/>
        <w:bidi w:val="0"/>
        <w:adjustRightInd/>
        <w:snapToGrid/>
        <w:spacing w:line="240" w:lineRule="auto"/>
        <w:jc w:val="center"/>
        <w:outlineLvl w:val="9"/>
        <w:rPr>
          <w:lang w:eastAsia="zh-CN"/>
        </w:rPr>
      </w:pPr>
      <w:r>
        <w:rPr>
          <w:lang w:eastAsia="zh-CN"/>
        </w:rPr>
        <w:t>七年级英语学科 时间90分钟</w:t>
      </w:r>
      <w:r>
        <w:rPr>
          <w:rFonts w:hint="eastAsia"/>
          <w:lang w:eastAsia="zh-CN"/>
        </w:rPr>
        <w:t xml:space="preserve"> </w:t>
      </w:r>
      <w:r>
        <w:rPr>
          <w:lang w:eastAsia="zh-CN"/>
        </w:rPr>
        <w:t xml:space="preserve"> 满分120</w:t>
      </w:r>
    </w:p>
    <w:p>
      <w:pPr>
        <w:pStyle w:val="19"/>
        <w:keepNext w:val="0"/>
        <w:keepLines w:val="0"/>
        <w:pageBreakBefore w:val="0"/>
        <w:widowControl/>
        <w:kinsoku/>
        <w:wordWrap/>
        <w:overflowPunct/>
        <w:topLinePunct w:val="0"/>
        <w:autoSpaceDE/>
        <w:autoSpaceDN/>
        <w:bidi w:val="0"/>
        <w:adjustRightInd/>
        <w:snapToGrid/>
        <w:spacing w:line="240" w:lineRule="auto"/>
        <w:jc w:val="center"/>
        <w:outlineLvl w:val="9"/>
        <w:rPr>
          <w:lang w:eastAsia="zh-CN"/>
        </w:rPr>
      </w:pPr>
      <w:r>
        <w:rPr>
          <w:lang w:eastAsia="zh-CN"/>
        </w:rPr>
        <w:t>听力部分（30分）</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Adobe 黑体 Std R" w:hAnsi="Adobe 黑体 Std R" w:eastAsia="Adobe 黑体 Std R"/>
          <w:lang w:eastAsia="zh-CN"/>
        </w:rPr>
      </w:pPr>
      <w:r>
        <w:rPr>
          <w:rFonts w:ascii="Adobe 黑体 Std R" w:hAnsi="Adobe 黑体 Std R" w:eastAsia="Adobe 黑体 Std R"/>
          <w:lang w:eastAsia="zh-CN"/>
        </w:rPr>
        <w:t>Ⅰ. 听句子，选出句子中所包含的信息。</w:t>
      </w:r>
      <w:r>
        <w:rPr>
          <w:rFonts w:hint="eastAsia" w:ascii="Adobe 黑体 Std R" w:hAnsi="Adobe 黑体 Std R" w:eastAsia="Adobe 黑体 Std R"/>
          <w:lang w:eastAsia="zh-CN"/>
        </w:rPr>
        <w:t>(</w:t>
      </w:r>
      <w:r>
        <w:rPr>
          <w:rFonts w:ascii="Adobe 黑体 Std R" w:hAnsi="Adobe 黑体 Std R" w:eastAsia="Adobe 黑体 Std R"/>
          <w:lang w:eastAsia="zh-CN"/>
        </w:rPr>
        <w:t>共5小题，每小题1分，计5分</w:t>
      </w:r>
      <w:r>
        <w:rPr>
          <w:rFonts w:hint="eastAsia" w:ascii="Adobe 黑体 Std R" w:hAnsi="Adobe 黑体 Std R" w:eastAsia="Adobe 黑体 Std R"/>
          <w:lang w:eastAsia="zh-CN"/>
        </w:rPr>
        <w:t>)</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ascii="Times New Roman" w:hAnsi="Times New Roman" w:cs="Times New Roman"/>
          <w:sz w:val="24"/>
          <w:szCs w:val="24"/>
        </w:rPr>
        <w:t xml:space="preserve">(   )1. </w:t>
      </w:r>
      <w:r>
        <w:rPr>
          <w:rFonts w:ascii="Times New Roman" w:hAnsi="Times New Roman" w:cs="Times New Roman"/>
          <w:sz w:val="24"/>
          <w:szCs w:val="24"/>
          <w:lang w:eastAsia="zh-CN"/>
        </w:rPr>
        <w:t>A. clothes</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rPr>
        <w:t>B.club</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C.camp</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ascii="Times New Roman" w:hAnsi="Times New Roman" w:cs="Times New Roman"/>
          <w:sz w:val="24"/>
          <w:szCs w:val="24"/>
        </w:rPr>
        <w:t>(   )2. A. tomato salad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 fruit salad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C. potato salad</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rPr>
        <w:t xml:space="preserve">(   )3. </w:t>
      </w:r>
      <w:r>
        <w:rPr>
          <w:rFonts w:ascii="Times New Roman" w:hAnsi="Times New Roman" w:cs="Times New Roman"/>
          <w:sz w:val="24"/>
          <w:szCs w:val="24"/>
          <w:lang w:eastAsia="zh-CN"/>
        </w:rPr>
        <w:t xml:space="preserve">A. put up </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B. put on</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C. put out</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ascii="Times New Roman" w:hAnsi="Times New Roman" w:cs="Times New Roman"/>
          <w:sz w:val="24"/>
          <w:szCs w:val="24"/>
        </w:rPr>
        <w:t>(   )4. A. She isn't smart.</w:t>
      </w:r>
      <w:r>
        <w:rPr>
          <w:rFonts w:ascii="Times New Roman" w:hAnsi="Times New Roman" w:cs="Times New Roman"/>
          <w:sz w:val="24"/>
          <w:szCs w:val="24"/>
        </w:rPr>
        <w:tab/>
      </w:r>
      <w:r>
        <w:rPr>
          <w:rFonts w:ascii="Times New Roman" w:hAnsi="Times New Roman" w:cs="Times New Roman"/>
          <w:sz w:val="24"/>
          <w:szCs w:val="24"/>
        </w:rPr>
        <w:t>B. She is a little smart.</w:t>
      </w:r>
      <w:r>
        <w:rPr>
          <w:rFonts w:ascii="Times New Roman" w:hAnsi="Times New Roman" w:cs="Times New Roman"/>
          <w:sz w:val="24"/>
          <w:szCs w:val="24"/>
        </w:rPr>
        <w:tab/>
      </w:r>
      <w:r>
        <w:rPr>
          <w:rFonts w:ascii="Times New Roman" w:hAnsi="Times New Roman" w:cs="Times New Roman"/>
          <w:sz w:val="24"/>
          <w:szCs w:val="24"/>
        </w:rPr>
        <w:t>C. She is funny.</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pPr>
      <w:r>
        <w:rPr>
          <w:rFonts w:ascii="Times New Roman" w:hAnsi="Times New Roman" w:cs="Times New Roman"/>
          <w:sz w:val="24"/>
          <w:szCs w:val="24"/>
        </w:rPr>
        <w:t xml:space="preserve">(   )5. A. </w:t>
      </w:r>
      <w:r>
        <w:t>Jim has many pears.</w:t>
      </w:r>
      <w:r>
        <w:rPr>
          <w:rFonts w:hint="eastAsia"/>
          <w:lang w:eastAsia="zh-CN"/>
        </w:rPr>
        <w:t xml:space="preserve"> </w:t>
      </w:r>
      <w:r>
        <w:t>B. Jim has no pets.</w:t>
      </w:r>
      <w:r>
        <w:tab/>
      </w:r>
      <w:r>
        <w:tab/>
      </w:r>
      <w:r>
        <w:t>C. Jim has many pets.</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Adobe 黑体 Std R" w:hAnsi="Adobe 黑体 Std R" w:eastAsia="Adobe 黑体 Std R"/>
          <w:lang w:eastAsia="zh-CN"/>
        </w:rPr>
      </w:pPr>
      <w:r>
        <w:rPr>
          <w:rFonts w:hint="eastAsia" w:ascii="Adobe 黑体 Std R" w:hAnsi="Adobe 黑体 Std R" w:eastAsia="Adobe 黑体 Std R"/>
          <w:lang w:eastAsia="zh-CN"/>
        </w:rPr>
        <w:t>Ⅱ.</w:t>
      </w:r>
      <w:r>
        <w:rPr>
          <w:rFonts w:ascii="Adobe 黑体 Std R" w:hAnsi="Adobe 黑体 Std R" w:eastAsia="Adobe 黑体 Std R"/>
          <w:lang w:eastAsia="zh-CN"/>
        </w:rPr>
        <w:t xml:space="preserve"> 听句子</w:t>
      </w:r>
      <w:r>
        <w:rPr>
          <w:rFonts w:hint="eastAsia" w:ascii="Adobe 黑体 Std R" w:hAnsi="Adobe 黑体 Std R" w:eastAsia="Adobe 黑体 Std R"/>
          <w:lang w:eastAsia="zh-CN"/>
        </w:rPr>
        <w:t>，</w:t>
      </w:r>
      <w:r>
        <w:rPr>
          <w:rFonts w:ascii="Adobe 黑体 Std R" w:hAnsi="Adobe 黑体 Std R" w:eastAsia="Adobe 黑体 Std R"/>
          <w:lang w:eastAsia="zh-CN"/>
        </w:rPr>
        <w:t>选出该句的最佳答语</w:t>
      </w:r>
      <w:r>
        <w:rPr>
          <w:rFonts w:hint="eastAsia" w:ascii="Adobe 黑体 Std R" w:hAnsi="Adobe 黑体 Std R" w:eastAsia="Adobe 黑体 Std R"/>
          <w:lang w:eastAsia="zh-CN"/>
        </w:rPr>
        <w:t>。(</w:t>
      </w:r>
      <w:r>
        <w:rPr>
          <w:rFonts w:ascii="Adobe 黑体 Std R" w:hAnsi="Adobe 黑体 Std R" w:eastAsia="Adobe 黑体 Std R"/>
          <w:lang w:eastAsia="zh-CN"/>
        </w:rPr>
        <w:t>共5小题，每小题1分，计5分)</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)6. A. Eggs and some bread.</w:t>
      </w:r>
      <w:r>
        <w:rPr>
          <w:rFonts w:ascii="Times New Roman" w:hAnsi="Times New Roman" w:cs="Times New Roman"/>
          <w:sz w:val="24"/>
          <w:szCs w:val="24"/>
          <w:lang w:eastAsia="zh-CN"/>
        </w:rPr>
        <w:tab/>
      </w:r>
      <w:r>
        <w:rPr>
          <w:rFonts w:ascii="Times New Roman" w:hAnsi="Times New Roman" w:cs="Times New Roman"/>
          <w:sz w:val="24"/>
          <w:szCs w:val="24"/>
          <w:lang w:eastAsia="zh-CN"/>
        </w:rPr>
        <w:t>B.At 7:40 a.m..</w:t>
      </w:r>
      <w:r>
        <w:rPr>
          <w:rFonts w:ascii="Times New Roman" w:hAnsi="Times New Roman" w:cs="Times New Roman"/>
          <w:sz w:val="24"/>
          <w:szCs w:val="24"/>
          <w:lang w:eastAsia="zh-CN"/>
        </w:rPr>
        <w:tab/>
      </w:r>
      <w:r>
        <w:rPr>
          <w:rFonts w:ascii="Times New Roman" w:hAnsi="Times New Roman" w:cs="Times New Roman"/>
          <w:sz w:val="24"/>
          <w:szCs w:val="24"/>
          <w:lang w:eastAsia="zh-CN"/>
        </w:rPr>
        <w:t>C. At school.</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)7. A. On Sunday.</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B. Thank you.</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C. With my parents</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)8. A. At the police station         B. He is a math teacher</w:t>
      </w:r>
      <w:r>
        <w:rPr>
          <w:rFonts w:hint="eastAsia" w:ascii="Times New Roman" w:hAnsi="Times New Roman" w:cs="Times New Roman"/>
          <w:sz w:val="24"/>
          <w:szCs w:val="24"/>
          <w:lang w:eastAsia="zh-CN"/>
        </w:rPr>
        <w:t>.</w:t>
      </w:r>
      <w:r>
        <w:rPr>
          <w:rFonts w:ascii="Times New Roman" w:hAnsi="Times New Roman" w:cs="Times New Roman"/>
          <w:sz w:val="24"/>
          <w:szCs w:val="24"/>
          <w:lang w:eastAsia="zh-CN"/>
        </w:rPr>
        <w:t xml:space="preserve">    C. He is tall and thin.</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)9. A. No, I don’t</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B. No, thank</w:t>
      </w:r>
      <w:r>
        <w:rPr>
          <w:rFonts w:hint="eastAsia" w:ascii="Times New Roman" w:hAnsi="Times New Roman" w:cs="Times New Roman"/>
          <w:sz w:val="24"/>
          <w:szCs w:val="24"/>
          <w:lang w:eastAsia="zh-CN"/>
        </w:rPr>
        <w:t>s</w:t>
      </w:r>
      <w:r>
        <w:rPr>
          <w:rFonts w:ascii="Times New Roman" w:hAnsi="Times New Roman" w:cs="Times New Roman"/>
          <w:sz w:val="24"/>
          <w:szCs w:val="24"/>
          <w:lang w:eastAsia="zh-CN"/>
        </w:rPr>
        <w:t>.</w:t>
      </w:r>
      <w:r>
        <w:rPr>
          <w:rFonts w:ascii="Times New Roman" w:hAnsi="Times New Roman" w:cs="Times New Roman"/>
          <w:sz w:val="24"/>
          <w:szCs w:val="24"/>
          <w:lang w:eastAsia="zh-CN"/>
        </w:rPr>
        <w:tab/>
      </w:r>
      <w:r>
        <w:rPr>
          <w:rFonts w:ascii="Times New Roman" w:hAnsi="Times New Roman" w:cs="Times New Roman"/>
          <w:sz w:val="24"/>
          <w:szCs w:val="24"/>
          <w:lang w:eastAsia="zh-CN"/>
        </w:rPr>
        <w:t>C. Yes, I want to</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)10. A. The movie is interesting.</w:t>
      </w:r>
      <w:r>
        <w:rPr>
          <w:rFonts w:ascii="Times New Roman" w:hAnsi="Times New Roman" w:cs="Times New Roman"/>
          <w:sz w:val="24"/>
          <w:szCs w:val="24"/>
          <w:lang w:eastAsia="zh-CN"/>
        </w:rPr>
        <w:tab/>
      </w:r>
      <w:r>
        <w:rPr>
          <w:rFonts w:ascii="Times New Roman" w:hAnsi="Times New Roman" w:cs="Times New Roman"/>
          <w:sz w:val="24"/>
          <w:szCs w:val="24"/>
          <w:lang w:eastAsia="zh-CN"/>
        </w:rPr>
        <w:t>B. It’s raining.</w:t>
      </w:r>
      <w:r>
        <w:rPr>
          <w:rFonts w:ascii="Times New Roman" w:hAnsi="Times New Roman" w:cs="Times New Roman"/>
          <w:sz w:val="24"/>
          <w:szCs w:val="24"/>
          <w:lang w:eastAsia="zh-CN"/>
        </w:rPr>
        <w:tab/>
      </w:r>
      <w:r>
        <w:rPr>
          <w:rFonts w:ascii="Times New Roman" w:hAnsi="Times New Roman" w:cs="Times New Roman"/>
          <w:sz w:val="24"/>
          <w:szCs w:val="24"/>
          <w:lang w:eastAsia="zh-CN"/>
        </w:rPr>
        <w:t>C. Good idea.</w:t>
      </w:r>
    </w:p>
    <w:p>
      <w:pPr>
        <w:pStyle w:val="19"/>
        <w:keepNext w:val="0"/>
        <w:keepLines w:val="0"/>
        <w:pageBreakBefore w:val="0"/>
        <w:widowControl/>
        <w:kinsoku/>
        <w:wordWrap/>
        <w:overflowPunct/>
        <w:topLinePunct w:val="0"/>
        <w:autoSpaceDE/>
        <w:autoSpaceDN/>
        <w:bidi w:val="0"/>
        <w:adjustRightInd/>
        <w:snapToGrid/>
        <w:spacing w:line="240" w:lineRule="auto"/>
        <w:outlineLvl w:val="9"/>
        <w:rPr>
          <w:rFonts w:ascii="Adobe 黑体 Std R" w:hAnsi="Adobe 黑体 Std R" w:eastAsia="Adobe 黑体 Std R"/>
          <w:lang w:eastAsia="zh-CN"/>
        </w:rPr>
      </w:pPr>
      <w:r>
        <w:rPr>
          <w:rFonts w:ascii="Adobe 黑体 Std R" w:hAnsi="Adobe 黑体 Std R" w:eastAsia="Adobe 黑体 Std R"/>
          <w:lang w:eastAsia="zh-CN"/>
        </w:rPr>
        <w:t>Ⅲ. 听对话和问题，选择正确答案。（共8小题，每小题1分，计8分）</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)11. 1. What did Tony do in the countryside?</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drawing>
          <wp:inline distT="0" distB="0" distL="0" distR="0">
            <wp:extent cx="1381125" cy="1019175"/>
            <wp:effectExtent l="0" t="0" r="9525" b="0"/>
            <wp:docPr id="4" name="图片 4" descr="C:\Users\lenovo\AppData\Local\Temp\16232294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lenovo\AppData\Local\Temp\1623229421(1).png"/>
                    <pic:cNvPicPr>
                      <a:picLocks noChangeAspect="1" noChangeArrowheads="1"/>
                    </pic:cNvPicPr>
                  </pic:nvPicPr>
                  <pic:blipFill>
                    <a:blip r:embed="rId11">
                      <a:extLst>
                        <a:ext uri="{28A0092B-C50C-407E-A947-70E740481C1C}">
                          <a14:useLocalDpi xmlns:a14="http://schemas.microsoft.com/office/drawing/2010/main" val="0"/>
                        </a:ext>
                      </a:extLst>
                    </a:blip>
                    <a:srcRect r="72828"/>
                    <a:stretch>
                      <a:fillRect/>
                    </a:stretch>
                  </pic:blipFill>
                  <pic:spPr>
                    <a:xfrm>
                      <a:off x="0" y="0"/>
                      <a:ext cx="1386783" cy="1023037"/>
                    </a:xfrm>
                    <a:prstGeom prst="rect">
                      <a:avLst/>
                    </a:prstGeom>
                    <a:noFill/>
                    <a:ln>
                      <a:noFill/>
                    </a:ln>
                  </pic:spPr>
                </pic:pic>
              </a:graphicData>
            </a:graphic>
          </wp:inline>
        </w:drawing>
      </w:r>
      <w:r>
        <w:rPr>
          <w:rFonts w:ascii="Times New Roman" w:hAnsi="Times New Roman" w:cs="Times New Roman"/>
          <w:sz w:val="24"/>
          <w:szCs w:val="24"/>
          <w:lang w:eastAsia="zh-CN"/>
        </w:rPr>
        <w:t xml:space="preserve">           </w:t>
      </w:r>
      <w:r>
        <w:rPr>
          <w:rFonts w:ascii="Times New Roman" w:hAnsi="Times New Roman" w:cs="Times New Roman"/>
          <w:sz w:val="24"/>
          <w:szCs w:val="24"/>
          <w:lang w:eastAsia="zh-CN"/>
        </w:rPr>
        <w:drawing>
          <wp:inline distT="0" distB="0" distL="0" distR="0">
            <wp:extent cx="1444625" cy="1000125"/>
            <wp:effectExtent l="0" t="0" r="3175" b="9525"/>
            <wp:docPr id="5" name="图片 5" descr="C:\Users\lenovo\AppData\Local\Temp\16232294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lenovo\AppData\Local\Temp\1623229421(1).png"/>
                    <pic:cNvPicPr>
                      <a:picLocks noChangeAspect="1" noChangeArrowheads="1"/>
                    </pic:cNvPicPr>
                  </pic:nvPicPr>
                  <pic:blipFill>
                    <a:blip r:embed="rId12">
                      <a:extLst>
                        <a:ext uri="{28A0092B-C50C-407E-A947-70E740481C1C}">
                          <a14:useLocalDpi xmlns:a14="http://schemas.microsoft.com/office/drawing/2010/main" val="0"/>
                        </a:ext>
                      </a:extLst>
                    </a:blip>
                    <a:srcRect l="32962" r="38084"/>
                    <a:stretch>
                      <a:fillRect/>
                    </a:stretch>
                  </pic:blipFill>
                  <pic:spPr>
                    <a:xfrm>
                      <a:off x="0" y="0"/>
                      <a:ext cx="1448246" cy="1002632"/>
                    </a:xfrm>
                    <a:prstGeom prst="rect">
                      <a:avLst/>
                    </a:prstGeom>
                    <a:noFill/>
                    <a:ln>
                      <a:noFill/>
                    </a:ln>
                  </pic:spPr>
                </pic:pic>
              </a:graphicData>
            </a:graphic>
          </wp:inline>
        </w:drawing>
      </w:r>
      <w:r>
        <w:rPr>
          <w:rFonts w:ascii="Times New Roman" w:hAnsi="Times New Roman" w:cs="Times New Roman"/>
          <w:sz w:val="24"/>
          <w:szCs w:val="24"/>
          <w:lang w:eastAsia="zh-CN"/>
        </w:rPr>
        <w:t xml:space="preserve">             </w:t>
      </w:r>
      <w:r>
        <w:rPr>
          <w:rFonts w:ascii="Times New Roman" w:hAnsi="Times New Roman" w:cs="Times New Roman"/>
          <w:sz w:val="24"/>
          <w:szCs w:val="24"/>
          <w:lang w:eastAsia="zh-CN"/>
        </w:rPr>
        <w:drawing>
          <wp:inline distT="0" distB="0" distL="0" distR="0">
            <wp:extent cx="1390650" cy="1000760"/>
            <wp:effectExtent l="0" t="0" r="0" b="8890"/>
            <wp:docPr id="6" name="图片 6" descr="C:\Users\lenovo\AppData\Local\Temp\16232294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lenovo\AppData\Local\Temp\1623229421(1).png"/>
                    <pic:cNvPicPr>
                      <a:picLocks noChangeAspect="1" noChangeArrowheads="1"/>
                    </pic:cNvPicPr>
                  </pic:nvPicPr>
                  <pic:blipFill>
                    <a:blip r:embed="rId12">
                      <a:extLst>
                        <a:ext uri="{28A0092B-C50C-407E-A947-70E740481C1C}">
                          <a14:useLocalDpi xmlns:a14="http://schemas.microsoft.com/office/drawing/2010/main" val="0"/>
                        </a:ext>
                      </a:extLst>
                    </a:blip>
                    <a:srcRect l="72160"/>
                    <a:stretch>
                      <a:fillRect/>
                    </a:stretch>
                  </pic:blipFill>
                  <pic:spPr>
                    <a:xfrm>
                      <a:off x="0" y="0"/>
                      <a:ext cx="1397598" cy="1006271"/>
                    </a:xfrm>
                    <a:prstGeom prst="rect">
                      <a:avLst/>
                    </a:prstGeom>
                    <a:noFill/>
                    <a:ln>
                      <a:noFill/>
                    </a:ln>
                  </pic:spPr>
                </pic:pic>
              </a:graphicData>
            </a:graphic>
          </wp:inline>
        </w:drawing>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)12. What animal does Molly like?</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drawing>
          <wp:inline distT="0" distB="0" distL="0" distR="0">
            <wp:extent cx="5219700" cy="1028700"/>
            <wp:effectExtent l="0" t="0" r="0" b="0"/>
            <wp:docPr id="7" name="图片 7" descr="C:\Users\lenovo\AppData\Local\Temp\162322961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lenovo\AppData\Local\Temp\1623229612(1).png"/>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5219700" cy="1028700"/>
                    </a:xfrm>
                    <a:prstGeom prst="rect">
                      <a:avLst/>
                    </a:prstGeom>
                    <a:noFill/>
                    <a:ln>
                      <a:noFill/>
                    </a:ln>
                  </pic:spPr>
                </pic:pic>
              </a:graphicData>
            </a:graphic>
          </wp:inline>
        </w:drawing>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)13. How did Jack go to the USA</w:t>
      </w:r>
      <w:r>
        <w:rPr>
          <w:rFonts w:hint="eastAsia" w:ascii="Times New Roman" w:hAnsi="Times New Roman" w:cs="Times New Roman"/>
          <w:sz w:val="24"/>
          <w:szCs w:val="24"/>
          <w:lang w:eastAsia="zh-CN"/>
        </w:rPr>
        <w:t>？</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hint="eastAsia" w:ascii="Times New Roman" w:hAnsi="Times New Roman" w:cs="Times New Roman"/>
          <w:sz w:val="24"/>
          <w:szCs w:val="24"/>
          <w:lang w:eastAsia="zh-CN"/>
        </w:rPr>
        <w:t>A</w:t>
      </w:r>
      <w:r>
        <w:rPr>
          <w:rFonts w:ascii="Times New Roman" w:hAnsi="Times New Roman" w:cs="Times New Roman"/>
          <w:sz w:val="24"/>
          <w:szCs w:val="24"/>
          <w:lang w:eastAsia="zh-CN"/>
        </w:rPr>
        <w:t xml:space="preserve">. By plane. </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 xml:space="preserve">B. By boat. </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C. By train.</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p>
    <w:p>
      <w:pPr>
        <w:pStyle w:val="19"/>
        <w:keepNext w:val="0"/>
        <w:keepLines w:val="0"/>
        <w:pageBreakBefore w:val="0"/>
        <w:widowControl/>
        <w:kinsoku/>
        <w:wordWrap/>
        <w:overflowPunct/>
        <w:topLinePunct w:val="0"/>
        <w:autoSpaceDE/>
        <w:autoSpaceDN/>
        <w:bidi w:val="0"/>
        <w:adjustRightInd/>
        <w:snapToGrid/>
        <w:spacing w:line="240" w:lineRule="auto"/>
        <w:outlineLvl w:val="9"/>
        <w:rPr>
          <w:rFonts w:ascii="Times New Roman" w:hAnsi="Times New Roman" w:cs="Times New Roman"/>
          <w:sz w:val="24"/>
          <w:szCs w:val="24"/>
          <w:lang w:eastAsia="zh-CN"/>
        </w:rPr>
      </w:pPr>
      <w:r>
        <w:rPr>
          <w:rFonts w:hint="eastAsia" w:ascii="Times New Roman" w:hAnsi="Times New Roman" w:cs="Times New Roman"/>
          <w:sz w:val="24"/>
          <w:szCs w:val="24"/>
        </w:rPr>
        <w:t>***********************************************************************</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)14. What size of dumplings does the man order?</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A. A large bowl</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B. A medium bowl</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C. A small bowl</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)15. What drink does the man want?</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A. Milk</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 xml:space="preserve">B. Orange juice </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C. Apple juice</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p>
    <w:p>
      <w:pPr>
        <w:pStyle w:val="19"/>
        <w:keepNext w:val="0"/>
        <w:keepLines w:val="0"/>
        <w:pageBreakBefore w:val="0"/>
        <w:widowControl/>
        <w:kinsoku/>
        <w:wordWrap/>
        <w:overflowPunct/>
        <w:topLinePunct w:val="0"/>
        <w:autoSpaceDE/>
        <w:autoSpaceDN/>
        <w:bidi w:val="0"/>
        <w:adjustRightInd/>
        <w:snapToGrid/>
        <w:spacing w:line="240" w:lineRule="auto"/>
        <w:outlineLvl w:val="9"/>
        <w:rPr>
          <w:rFonts w:ascii="Times New Roman" w:hAnsi="Times New Roman" w:cs="Times New Roman"/>
          <w:sz w:val="24"/>
          <w:szCs w:val="24"/>
        </w:rPr>
      </w:pPr>
      <w:r>
        <w:rPr>
          <w:rFonts w:hint="eastAsia" w:ascii="Times New Roman" w:hAnsi="Times New Roman" w:cs="Times New Roman"/>
          <w:sz w:val="24"/>
          <w:szCs w:val="24"/>
        </w:rPr>
        <w:t>***********************************************************************</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)16. What’s Lisa doing?</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A. Playing chess.</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 xml:space="preserve">B. Playing volleyball. </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C. Reading books.</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 17.Who is Tony?</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A.He's Mike's friend.</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B.He's Lisa's cousin.</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C.He's Lisa's new friend.</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)18.Where is Tony from?</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A.The USA.</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B.China.</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C.Canada.</w:t>
      </w:r>
    </w:p>
    <w:p>
      <w:pPr>
        <w:pStyle w:val="19"/>
        <w:keepNext w:val="0"/>
        <w:keepLines w:val="0"/>
        <w:pageBreakBefore w:val="0"/>
        <w:widowControl/>
        <w:kinsoku/>
        <w:wordWrap/>
        <w:overflowPunct/>
        <w:topLinePunct w:val="0"/>
        <w:autoSpaceDE/>
        <w:autoSpaceDN/>
        <w:bidi w:val="0"/>
        <w:adjustRightInd/>
        <w:snapToGrid/>
        <w:spacing w:line="240" w:lineRule="auto"/>
        <w:outlineLvl w:val="9"/>
        <w:rPr>
          <w:lang w:eastAsia="zh-CN"/>
        </w:rPr>
      </w:pPr>
      <w:r>
        <w:rPr>
          <w:lang w:eastAsia="zh-CN"/>
        </w:rPr>
        <w:t>IV.听短文和问题，选择正确答案。（共7小题，每小题1分，计7分）</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 19.What does Tom like doing?</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A.Reading books.</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B.Watching TV</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C.Playing computer games.</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 20. Who is sleeping?</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A.Tom's father</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B.Tom's mother</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C.Tom's sister</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 21.How many people are there in Tom' s family?</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xml:space="preserve">A.Three </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B.Four</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C.Five</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p>
    <w:p>
      <w:pPr>
        <w:pStyle w:val="19"/>
        <w:keepNext w:val="0"/>
        <w:keepLines w:val="0"/>
        <w:pageBreakBefore w:val="0"/>
        <w:widowControl/>
        <w:kinsoku/>
        <w:wordWrap/>
        <w:overflowPunct/>
        <w:topLinePunct w:val="0"/>
        <w:autoSpaceDE/>
        <w:autoSpaceDN/>
        <w:bidi w:val="0"/>
        <w:adjustRightInd/>
        <w:snapToGrid/>
        <w:spacing w:line="240" w:lineRule="auto"/>
        <w:outlineLvl w:val="9"/>
        <w:rPr>
          <w:rFonts w:ascii="Times New Roman" w:hAnsi="Times New Roman" w:cs="Times New Roman"/>
          <w:sz w:val="24"/>
          <w:szCs w:val="24"/>
        </w:rPr>
      </w:pPr>
      <w:r>
        <w:rPr>
          <w:rFonts w:hint="eastAsia" w:ascii="Times New Roman" w:hAnsi="Times New Roman" w:cs="Times New Roman"/>
          <w:sz w:val="24"/>
          <w:szCs w:val="24"/>
        </w:rPr>
        <w:t>*</w:t>
      </w:r>
      <w:r>
        <w:rPr>
          <w:rFonts w:ascii="Times New Roman" w:hAnsi="Times New Roman" w:cs="Times New Roman"/>
          <w:sz w:val="24"/>
          <w:szCs w:val="24"/>
        </w:rPr>
        <w:t>***********************************************************************</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 22. Who did Sam go to Beijing with?</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A.His friends.</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B.His parents.</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C.His grandparents.</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 23.How was the weather in Beijing?</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A.Windy.</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B.Sunny.</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C.Snowy.</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 24.What did they have for lunch?</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A.Some noodles and fruit.</w:t>
      </w:r>
      <w:r>
        <w:rPr>
          <w:rFonts w:ascii="Times New Roman" w:hAnsi="Times New Roman" w:cs="Times New Roman"/>
          <w:sz w:val="24"/>
          <w:szCs w:val="24"/>
          <w:lang w:eastAsia="zh-CN"/>
        </w:rPr>
        <w:tab/>
      </w:r>
      <w:r>
        <w:rPr>
          <w:rFonts w:ascii="Times New Roman" w:hAnsi="Times New Roman" w:cs="Times New Roman"/>
          <w:sz w:val="24"/>
          <w:szCs w:val="24"/>
          <w:lang w:eastAsia="zh-CN"/>
        </w:rPr>
        <w:t>B.Rice and meat.</w:t>
      </w:r>
      <w:r>
        <w:rPr>
          <w:rFonts w:ascii="Times New Roman" w:hAnsi="Times New Roman" w:cs="Times New Roman"/>
          <w:sz w:val="24"/>
          <w:szCs w:val="24"/>
          <w:lang w:eastAsia="zh-CN"/>
        </w:rPr>
        <w:tab/>
      </w:r>
      <w:r>
        <w:rPr>
          <w:rFonts w:ascii="Times New Roman" w:hAnsi="Times New Roman" w:cs="Times New Roman"/>
          <w:sz w:val="24"/>
          <w:szCs w:val="24"/>
          <w:lang w:eastAsia="zh-CN"/>
        </w:rPr>
        <w:t>C.Dumplings and vegetables.</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 25.What animals does Sam like ?</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A.Lions.</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B.Pandas</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C.Koalas</w:t>
      </w:r>
    </w:p>
    <w:p>
      <w:pPr>
        <w:pStyle w:val="19"/>
        <w:keepNext w:val="0"/>
        <w:keepLines w:val="0"/>
        <w:pageBreakBefore w:val="0"/>
        <w:widowControl/>
        <w:kinsoku/>
        <w:wordWrap/>
        <w:overflowPunct/>
        <w:topLinePunct w:val="0"/>
        <w:autoSpaceDE/>
        <w:autoSpaceDN/>
        <w:bidi w:val="0"/>
        <w:adjustRightInd/>
        <w:snapToGrid/>
        <w:spacing w:line="240" w:lineRule="auto"/>
        <w:outlineLvl w:val="9"/>
        <w:rPr>
          <w:rFonts w:ascii="Adobe 黑体 Std R" w:hAnsi="Adobe 黑体 Std R" w:eastAsia="Adobe 黑体 Std R"/>
          <w:lang w:eastAsia="zh-CN"/>
        </w:rPr>
      </w:pPr>
      <w:r>
        <w:rPr>
          <w:rFonts w:ascii="Adobe 黑体 Std R" w:hAnsi="Adobe 黑体 Std R" w:eastAsia="Adobe 黑体 Std R"/>
          <w:lang w:eastAsia="zh-CN"/>
        </w:rPr>
        <w:t>V.听短文填空（共5小题，每小题1分，计5分）</w:t>
      </w:r>
    </w:p>
    <w:tbl>
      <w:tblPr>
        <w:tblStyle w:val="36"/>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7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Pr>
          <w:p>
            <w:pPr>
              <w:pStyle w:val="19"/>
              <w:keepNext w:val="0"/>
              <w:keepLines w:val="0"/>
              <w:pageBreakBefore w:val="0"/>
              <w:widowControl/>
              <w:kinsoku/>
              <w:wordWrap/>
              <w:overflowPunct/>
              <w:topLinePunct w:val="0"/>
              <w:autoSpaceDE/>
              <w:autoSpaceDN/>
              <w:bidi w:val="0"/>
              <w:adjustRightInd/>
              <w:snapToGrid/>
              <w:spacing w:line="240" w:lineRule="auto"/>
              <w:outlineLvl w:val="9"/>
              <w:rPr>
                <w:rFonts w:ascii="Times New Roman" w:hAnsi="Times New Roman" w:eastAsia="Adobe 黑体 Std R" w:cs="Times New Roman"/>
                <w:sz w:val="24"/>
                <w:szCs w:val="24"/>
                <w:lang w:eastAsia="zh-CN"/>
              </w:rPr>
            </w:pPr>
            <w:r>
              <w:rPr>
                <w:rFonts w:ascii="Times New Roman" w:hAnsi="Times New Roman" w:eastAsia="Adobe 黑体 Std R" w:cs="Times New Roman"/>
                <w:sz w:val="24"/>
                <w:szCs w:val="24"/>
                <w:lang w:eastAsia="zh-CN"/>
              </w:rPr>
              <w:t>Molly</w:t>
            </w:r>
          </w:p>
        </w:tc>
        <w:tc>
          <w:tcPr>
            <w:tcW w:w="7796" w:type="dxa"/>
          </w:tcPr>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eastAsia="Adobe 黑体 Std R" w:cs="Times New Roman"/>
                <w:sz w:val="24"/>
                <w:szCs w:val="24"/>
                <w:lang w:eastAsia="zh-CN"/>
              </w:rPr>
            </w:pPr>
            <w:r>
              <w:rPr>
                <w:rFonts w:ascii="Times New Roman" w:hAnsi="Times New Roman" w:eastAsia="Adobe 黑体 Std R" w:cs="Times New Roman"/>
                <w:sz w:val="24"/>
                <w:szCs w:val="24"/>
                <w:lang w:eastAsia="zh-CN"/>
              </w:rPr>
              <w:t>She is a 12-year-old girl. She has blonde hair and black (81)________.</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pPr>
            <w:r>
              <w:rPr>
                <w:rFonts w:ascii="Times New Roman" w:hAnsi="Times New Roman" w:eastAsia="Adobe 黑体 Std R" w:cs="Times New Roman"/>
                <w:sz w:val="24"/>
                <w:szCs w:val="24"/>
                <w:lang w:eastAsia="zh-CN"/>
              </w:rPr>
              <w:t>She' s of medium height. She' s very friendly.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Pr>
          <w:p>
            <w:pPr>
              <w:pStyle w:val="19"/>
              <w:keepNext w:val="0"/>
              <w:keepLines w:val="0"/>
              <w:pageBreakBefore w:val="0"/>
              <w:widowControl/>
              <w:kinsoku/>
              <w:wordWrap/>
              <w:overflowPunct/>
              <w:topLinePunct w:val="0"/>
              <w:autoSpaceDE/>
              <w:autoSpaceDN/>
              <w:bidi w:val="0"/>
              <w:adjustRightInd/>
              <w:snapToGrid/>
              <w:spacing w:line="240" w:lineRule="auto"/>
              <w:outlineLvl w:val="9"/>
              <w:rPr>
                <w:rFonts w:ascii="Times New Roman" w:hAnsi="Times New Roman" w:eastAsia="Adobe 黑体 Std R" w:cs="Times New Roman"/>
                <w:sz w:val="24"/>
                <w:szCs w:val="24"/>
                <w:lang w:eastAsia="zh-CN"/>
              </w:rPr>
            </w:pPr>
            <w:r>
              <w:rPr>
                <w:rFonts w:ascii="Times New Roman" w:hAnsi="Times New Roman" w:eastAsia="Adobe 黑体 Std R" w:cs="Times New Roman"/>
                <w:sz w:val="24"/>
                <w:szCs w:val="24"/>
                <w:lang w:eastAsia="zh-CN"/>
              </w:rPr>
              <w:t>Jeff</w:t>
            </w:r>
          </w:p>
        </w:tc>
        <w:tc>
          <w:tcPr>
            <w:tcW w:w="7796" w:type="dxa"/>
          </w:tcPr>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eastAsia="Adobe 黑体 Std R" w:cs="Times New Roman"/>
                <w:sz w:val="24"/>
                <w:szCs w:val="24"/>
                <w:lang w:eastAsia="zh-CN"/>
              </w:rPr>
            </w:pPr>
            <w:r>
              <w:rPr>
                <w:rFonts w:ascii="Times New Roman" w:hAnsi="Times New Roman" w:eastAsia="Adobe 黑体 Std R" w:cs="Times New Roman"/>
                <w:sz w:val="24"/>
                <w:szCs w:val="24"/>
                <w:lang w:eastAsia="zh-CN"/>
              </w:rPr>
              <w:t>He is(82) ________ years old. He is Molly' s (83) ________friend. His parents are very busy. They don't have much time to stay with him.He</w:t>
            </w:r>
            <w:r>
              <w:rPr>
                <w:rFonts w:hint="eastAsia" w:ascii="Times New Roman" w:hAnsi="Times New Roman" w:eastAsia="Adobe 黑体 Std R" w:cs="Times New Roman"/>
                <w:sz w:val="24"/>
                <w:szCs w:val="24"/>
                <w:lang w:eastAsia="zh-CN"/>
              </w:rPr>
              <w:t>(</w:t>
            </w:r>
            <w:r>
              <w:rPr>
                <w:rFonts w:ascii="Times New Roman" w:hAnsi="Times New Roman" w:eastAsia="Adobe 黑体 Std R" w:cs="Times New Roman"/>
                <w:sz w:val="24"/>
                <w:szCs w:val="24"/>
                <w:lang w:eastAsia="zh-CN"/>
              </w:rPr>
              <w:t>84) ________ most of his time with his grandparents. He doesn' t like to</w:t>
            </w:r>
            <w:r>
              <w:rPr>
                <w:rFonts w:hint="eastAsia" w:ascii="Times New Roman" w:hAnsi="Times New Roman" w:eastAsia="Adobe 黑体 Std R" w:cs="Times New Roman"/>
                <w:sz w:val="24"/>
                <w:szCs w:val="24"/>
                <w:lang w:eastAsia="zh-CN"/>
              </w:rPr>
              <w:t xml:space="preserve"> </w:t>
            </w:r>
            <w:r>
              <w:rPr>
                <w:rFonts w:ascii="Times New Roman" w:hAnsi="Times New Roman" w:eastAsia="Adobe 黑体 Std R" w:cs="Times New Roman"/>
                <w:sz w:val="24"/>
                <w:szCs w:val="24"/>
                <w:lang w:eastAsia="zh-CN"/>
              </w:rPr>
              <w:t>talk in front of people. But he' s very ________ (85)</w:t>
            </w:r>
          </w:p>
        </w:tc>
      </w:tr>
    </w:tbl>
    <w:p>
      <w:pPr>
        <w:pStyle w:val="19"/>
        <w:keepNext w:val="0"/>
        <w:keepLines w:val="0"/>
        <w:pageBreakBefore w:val="0"/>
        <w:widowControl/>
        <w:kinsoku/>
        <w:wordWrap/>
        <w:overflowPunct/>
        <w:topLinePunct w:val="0"/>
        <w:autoSpaceDE/>
        <w:autoSpaceDN/>
        <w:bidi w:val="0"/>
        <w:adjustRightInd/>
        <w:snapToGrid/>
        <w:spacing w:line="240" w:lineRule="auto"/>
        <w:outlineLvl w:val="9"/>
        <w:rPr>
          <w:rFonts w:ascii="Adobe 黑体 Std R" w:hAnsi="Adobe 黑体 Std R" w:eastAsia="Adobe 黑体 Std R"/>
          <w:lang w:eastAsia="zh-CN"/>
        </w:rPr>
      </w:pPr>
    </w:p>
    <w:p>
      <w:pPr>
        <w:pStyle w:val="19"/>
        <w:keepNext w:val="0"/>
        <w:keepLines w:val="0"/>
        <w:pageBreakBefore w:val="0"/>
        <w:widowControl/>
        <w:kinsoku/>
        <w:wordWrap/>
        <w:overflowPunct/>
        <w:topLinePunct w:val="0"/>
        <w:autoSpaceDE/>
        <w:autoSpaceDN/>
        <w:bidi w:val="0"/>
        <w:adjustRightInd/>
        <w:snapToGrid/>
        <w:spacing w:line="240" w:lineRule="auto"/>
        <w:outlineLvl w:val="9"/>
        <w:rPr>
          <w:rFonts w:ascii="Adobe 黑体 Std R" w:hAnsi="Adobe 黑体 Std R" w:eastAsia="Adobe 黑体 Std R"/>
          <w:lang w:eastAsia="zh-CN"/>
        </w:rPr>
      </w:pPr>
    </w:p>
    <w:p>
      <w:pPr>
        <w:pStyle w:val="19"/>
        <w:keepNext w:val="0"/>
        <w:keepLines w:val="0"/>
        <w:pageBreakBefore w:val="0"/>
        <w:widowControl/>
        <w:kinsoku/>
        <w:wordWrap/>
        <w:overflowPunct/>
        <w:topLinePunct w:val="0"/>
        <w:autoSpaceDE/>
        <w:autoSpaceDN/>
        <w:bidi w:val="0"/>
        <w:adjustRightInd/>
        <w:snapToGrid/>
        <w:spacing w:line="240" w:lineRule="auto"/>
        <w:outlineLvl w:val="9"/>
        <w:rPr>
          <w:rFonts w:ascii="Adobe 黑体 Std R" w:hAnsi="Adobe 黑体 Std R" w:eastAsia="Adobe 黑体 Std R"/>
          <w:lang w:eastAsia="zh-CN"/>
        </w:rPr>
      </w:pPr>
      <w:r>
        <w:rPr>
          <w:rFonts w:ascii="Adobe 黑体 Std R" w:hAnsi="Adobe 黑体 Std R" w:eastAsia="Adobe 黑体 Std R"/>
          <w:lang w:eastAsia="zh-CN"/>
        </w:rPr>
        <w:t>VI.单项选择（共10小题，每小题1分，计10分）</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ascii="Times New Roman" w:hAnsi="Times New Roman" w:cs="Times New Roman"/>
          <w:sz w:val="24"/>
          <w:szCs w:val="24"/>
          <w:lang w:eastAsia="zh-CN"/>
        </w:rPr>
        <w:t xml:space="preserve">(   ) </w:t>
      </w:r>
      <w:r>
        <w:rPr>
          <w:rFonts w:ascii="Times New Roman" w:hAnsi="Times New Roman" w:cs="Times New Roman"/>
          <w:sz w:val="24"/>
          <w:szCs w:val="24"/>
        </w:rPr>
        <w:t xml:space="preserve">26. </w:t>
      </w:r>
      <w:r>
        <w:rPr>
          <w:rFonts w:ascii="Times New Roman" w:hAnsi="Times New Roman" w:cs="Times New Roman"/>
          <w:sz w:val="24"/>
          <w:szCs w:val="24"/>
          <w:lang w:eastAsia="zh-CN"/>
        </w:rPr>
        <w:t>—</w:t>
      </w:r>
      <w:r>
        <w:rPr>
          <w:rFonts w:ascii="Times New Roman" w:hAnsi="Times New Roman" w:cs="Times New Roman"/>
          <w:sz w:val="24"/>
          <w:szCs w:val="24"/>
        </w:rPr>
        <w:t xml:space="preserve"> What are the </w:t>
      </w:r>
      <w:r>
        <w:rPr>
          <w:rFonts w:ascii="Times New Roman" w:hAnsi="Times New Roman" w:cs="Times New Roman"/>
          <w:sz w:val="24"/>
          <w:szCs w:val="24"/>
          <w:lang w:eastAsia="zh-CN"/>
        </w:rPr>
        <w:t xml:space="preserve">___________ </w:t>
      </w:r>
      <w:r>
        <w:rPr>
          <w:rFonts w:ascii="Times New Roman" w:hAnsi="Times New Roman" w:cs="Times New Roman"/>
          <w:sz w:val="24"/>
          <w:szCs w:val="24"/>
        </w:rPr>
        <w:t>of this new cake store this weekend?</w:t>
      </w:r>
    </w:p>
    <w:p>
      <w:pPr>
        <w:pStyle w:val="19"/>
        <w:keepNext w:val="0"/>
        <w:keepLines w:val="0"/>
        <w:pageBreakBefore w:val="0"/>
        <w:widowControl/>
        <w:numPr>
          <w:ilvl w:val="0"/>
          <w:numId w:val="7"/>
        </w:numPr>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ascii="Times New Roman" w:hAnsi="Times New Roman" w:cs="Times New Roman"/>
          <w:sz w:val="24"/>
          <w:szCs w:val="24"/>
        </w:rPr>
        <w:t>The small cake and the ice-cream.They are just 10 yuan for each.</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ascii="Times New Roman" w:hAnsi="Times New Roman" w:cs="Times New Roman"/>
          <w:sz w:val="24"/>
          <w:szCs w:val="24"/>
        </w:rPr>
        <w:t>A.prices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B.foods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C.specials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D.numbers</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ascii="Times New Roman" w:hAnsi="Times New Roman" w:cs="Times New Roman"/>
          <w:sz w:val="24"/>
          <w:szCs w:val="24"/>
          <w:lang w:eastAsia="zh-CN"/>
        </w:rPr>
        <w:t xml:space="preserve">(   ) </w:t>
      </w:r>
      <w:r>
        <w:rPr>
          <w:rFonts w:ascii="Times New Roman" w:hAnsi="Times New Roman" w:cs="Times New Roman"/>
          <w:sz w:val="24"/>
          <w:szCs w:val="24"/>
        </w:rPr>
        <w:t xml:space="preserve">27.Walk </w:t>
      </w:r>
      <w:r>
        <w:rPr>
          <w:rFonts w:ascii="Times New Roman" w:hAnsi="Times New Roman" w:cs="Times New Roman"/>
          <w:sz w:val="24"/>
          <w:szCs w:val="24"/>
          <w:lang w:eastAsia="zh-CN"/>
        </w:rPr>
        <w:t>___________Bridge Road and you can find the bank ___________ the park.</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ascii="Times New Roman" w:hAnsi="Times New Roman" w:cs="Times New Roman"/>
          <w:sz w:val="24"/>
          <w:szCs w:val="24"/>
        </w:rPr>
        <w:t>A.away,in front of</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B.along, in the front of</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ascii="Times New Roman" w:hAnsi="Times New Roman" w:cs="Times New Roman"/>
          <w:sz w:val="24"/>
          <w:szCs w:val="24"/>
        </w:rPr>
        <w:t>C.along,in front of</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D.down,in the front of</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ascii="Times New Roman" w:hAnsi="Times New Roman" w:cs="Times New Roman"/>
          <w:sz w:val="24"/>
          <w:szCs w:val="24"/>
        </w:rPr>
        <w:t>(   ) 28. I don't think it's wise to</w:t>
      </w:r>
      <w:r>
        <w:rPr>
          <w:rFonts w:hint="eastAsia" w:ascii="Times New Roman" w:hAnsi="Times New Roman" w:cs="Times New Roman"/>
          <w:sz w:val="24"/>
          <w:szCs w:val="24"/>
        </w:rPr>
        <w:t xml:space="preserve"> </w:t>
      </w:r>
      <w:r>
        <w:rPr>
          <w:rFonts w:ascii="Times New Roman" w:hAnsi="Times New Roman" w:cs="Times New Roman"/>
          <w:sz w:val="24"/>
          <w:szCs w:val="24"/>
        </w:rPr>
        <w:t>___________ too much time on the computer.</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ascii="Times New Roman" w:hAnsi="Times New Roman" w:cs="Times New Roman"/>
          <w:sz w:val="24"/>
          <w:szCs w:val="24"/>
        </w:rPr>
        <w:t>A.take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B.pay</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C.spend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D.cost</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ascii="Times New Roman" w:hAnsi="Times New Roman" w:cs="Times New Roman"/>
          <w:sz w:val="24"/>
          <w:szCs w:val="24"/>
        </w:rPr>
        <w:t xml:space="preserve">(   ) 29. </w:t>
      </w:r>
      <w:r>
        <w:rPr>
          <w:rFonts w:hint="eastAsia" w:ascii="Times New Roman" w:hAnsi="Times New Roman" w:cs="Times New Roman"/>
          <w:sz w:val="24"/>
          <w:szCs w:val="24"/>
        </w:rPr>
        <w:t xml:space="preserve">— </w:t>
      </w:r>
      <w:r>
        <w:rPr>
          <w:rFonts w:ascii="Times New Roman" w:hAnsi="Times New Roman" w:cs="Times New Roman"/>
          <w:sz w:val="24"/>
          <w:szCs w:val="24"/>
        </w:rPr>
        <w:t>___________ the weather ___________ Guangzhou?</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hint="eastAsia" w:ascii="Times New Roman" w:hAnsi="Times New Roman" w:cs="Times New Roman"/>
          <w:sz w:val="24"/>
          <w:szCs w:val="24"/>
        </w:rPr>
        <w:t>—</w:t>
      </w:r>
      <w:r>
        <w:rPr>
          <w:rFonts w:ascii="Times New Roman" w:hAnsi="Times New Roman" w:cs="Times New Roman"/>
          <w:sz w:val="24"/>
          <w:szCs w:val="24"/>
        </w:rPr>
        <w:t xml:space="preserve"> It’s hot and dry.</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ascii="Times New Roman" w:hAnsi="Times New Roman" w:cs="Times New Roman"/>
          <w:sz w:val="24"/>
          <w:szCs w:val="24"/>
        </w:rPr>
        <w:t>A. How's; in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B.Where's;of</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C.What's;of</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 How's; of</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ascii="Times New Roman" w:hAnsi="Times New Roman" w:cs="Times New Roman"/>
          <w:sz w:val="24"/>
          <w:szCs w:val="24"/>
        </w:rPr>
        <w:t>(   ) 30. ___________ it rains tomorrow, we will not go to the zoo.</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ascii="Times New Roman" w:hAnsi="Times New Roman" w:cs="Times New Roman"/>
          <w:sz w:val="24"/>
          <w:szCs w:val="24"/>
        </w:rPr>
        <w:t>A.When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B.If</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C.After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D.Because</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ascii="Times New Roman" w:hAnsi="Times New Roman" w:cs="Times New Roman"/>
          <w:sz w:val="24"/>
          <w:szCs w:val="24"/>
        </w:rPr>
        <w:t>(   ) 31.It often ___________here in summer . Look ! It's___________ again.</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ascii="Times New Roman" w:hAnsi="Times New Roman" w:cs="Times New Roman"/>
          <w:sz w:val="24"/>
          <w:szCs w:val="24"/>
        </w:rPr>
        <w:t>A. rains; raining</w:t>
      </w:r>
      <w:r>
        <w:rPr>
          <w:rFonts w:ascii="Times New Roman" w:hAnsi="Times New Roman" w:cs="Times New Roman"/>
          <w:sz w:val="24"/>
          <w:szCs w:val="24"/>
        </w:rPr>
        <w:tab/>
      </w:r>
      <w:r>
        <w:rPr>
          <w:rFonts w:ascii="Times New Roman" w:hAnsi="Times New Roman" w:cs="Times New Roman"/>
          <w:sz w:val="24"/>
          <w:szCs w:val="24"/>
        </w:rPr>
        <w:t xml:space="preserve">B. rainy ; raining  </w:t>
      </w:r>
      <w:r>
        <w:rPr>
          <w:rFonts w:ascii="Times New Roman" w:hAnsi="Times New Roman" w:cs="Times New Roman"/>
          <w:sz w:val="24"/>
          <w:szCs w:val="24"/>
        </w:rPr>
        <w:tab/>
      </w:r>
      <w:r>
        <w:rPr>
          <w:rFonts w:ascii="Times New Roman" w:hAnsi="Times New Roman" w:cs="Times New Roman"/>
          <w:sz w:val="24"/>
          <w:szCs w:val="24"/>
        </w:rPr>
        <w:t>C. rain; rainy</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 raining, rains</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ascii="Times New Roman" w:hAnsi="Times New Roman" w:cs="Times New Roman"/>
          <w:sz w:val="24"/>
          <w:szCs w:val="24"/>
        </w:rPr>
        <w:t xml:space="preserve">(   ) 32. </w:t>
      </w:r>
      <w:r>
        <w:rPr>
          <w:rFonts w:hint="eastAsia" w:ascii="Times New Roman" w:hAnsi="Times New Roman" w:cs="Times New Roman"/>
          <w:sz w:val="24"/>
          <w:szCs w:val="24"/>
        </w:rPr>
        <w:t xml:space="preserve">— </w:t>
      </w:r>
      <w:r>
        <w:rPr>
          <w:rFonts w:ascii="Times New Roman" w:hAnsi="Times New Roman" w:cs="Times New Roman"/>
          <w:sz w:val="24"/>
          <w:szCs w:val="24"/>
        </w:rPr>
        <w:t>How many ___________ teachers are there in your school ?</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hint="eastAsia" w:ascii="Times New Roman" w:hAnsi="Times New Roman" w:cs="Times New Roman"/>
          <w:sz w:val="24"/>
          <w:szCs w:val="24"/>
        </w:rPr>
        <w:t xml:space="preserve">— </w:t>
      </w:r>
      <w:r>
        <w:rPr>
          <w:rFonts w:ascii="Times New Roman" w:hAnsi="Times New Roman" w:cs="Times New Roman"/>
          <w:sz w:val="24"/>
          <w:szCs w:val="24"/>
        </w:rPr>
        <w:t>___________ them ___________ over one hundred.</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ascii="Times New Roman" w:hAnsi="Times New Roman" w:cs="Times New Roman"/>
          <w:sz w:val="24"/>
          <w:szCs w:val="24"/>
        </w:rPr>
        <w:t>A.women; The number of ; is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B.woma</w:t>
      </w:r>
      <w:r>
        <w:rPr>
          <w:rFonts w:hint="eastAsia" w:ascii="Times New Roman" w:hAnsi="Times New Roman" w:cs="Times New Roman"/>
          <w:sz w:val="24"/>
          <w:szCs w:val="24"/>
        </w:rPr>
        <w:t>n</w:t>
      </w:r>
      <w:r>
        <w:rPr>
          <w:rFonts w:ascii="Times New Roman" w:hAnsi="Times New Roman" w:cs="Times New Roman"/>
          <w:sz w:val="24"/>
          <w:szCs w:val="24"/>
        </w:rPr>
        <w:t xml:space="preserve"> ; The number of ; is</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ascii="Times New Roman" w:hAnsi="Times New Roman" w:cs="Times New Roman"/>
          <w:sz w:val="24"/>
          <w:szCs w:val="24"/>
        </w:rPr>
        <w:t>C. women; A number of;are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 woman; A number of ; is</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ascii="Times New Roman" w:hAnsi="Times New Roman" w:cs="Times New Roman"/>
          <w:sz w:val="24"/>
          <w:szCs w:val="24"/>
        </w:rPr>
        <w:t>(   ) 33. Carl is very handsome and he has___________hair.</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ascii="Times New Roman" w:hAnsi="Times New Roman" w:cs="Times New Roman"/>
          <w:sz w:val="24"/>
          <w:szCs w:val="24"/>
        </w:rPr>
        <w:t xml:space="preserve"> A.blond straight short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B.short blond straight</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ascii="Times New Roman" w:hAnsi="Times New Roman" w:cs="Times New Roman"/>
          <w:sz w:val="24"/>
          <w:szCs w:val="24"/>
        </w:rPr>
        <w:t>C.short straight blond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 blond short straight</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ascii="Times New Roman" w:hAnsi="Times New Roman" w:cs="Times New Roman"/>
          <w:sz w:val="24"/>
          <w:szCs w:val="24"/>
        </w:rPr>
        <w:t>(   ) 34. You should make a wish before you ___________</w:t>
      </w:r>
      <w:r>
        <w:rPr>
          <w:rFonts w:hint="eastAsia" w:ascii="Times New Roman" w:hAnsi="Times New Roman" w:cs="Times New Roman"/>
          <w:sz w:val="24"/>
          <w:szCs w:val="24"/>
        </w:rPr>
        <w:t xml:space="preserve"> </w:t>
      </w:r>
      <w:r>
        <w:rPr>
          <w:rFonts w:ascii="Times New Roman" w:hAnsi="Times New Roman" w:cs="Times New Roman"/>
          <w:sz w:val="24"/>
          <w:szCs w:val="24"/>
        </w:rPr>
        <w:t>the candles on your birthday cakes .</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ascii="Times New Roman" w:hAnsi="Times New Roman" w:cs="Times New Roman"/>
          <w:sz w:val="24"/>
          <w:szCs w:val="24"/>
        </w:rPr>
        <w:t>A.come out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 blow out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C.put out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D.go out</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ascii="Times New Roman" w:hAnsi="Times New Roman" w:cs="Times New Roman"/>
          <w:sz w:val="24"/>
          <w:szCs w:val="24"/>
        </w:rPr>
        <w:t xml:space="preserve">(   ) 35. </w:t>
      </w:r>
      <w:r>
        <w:rPr>
          <w:rFonts w:hint="eastAsia" w:ascii="Times New Roman" w:hAnsi="Times New Roman" w:cs="Times New Roman"/>
          <w:sz w:val="24"/>
          <w:szCs w:val="24"/>
        </w:rPr>
        <w:t xml:space="preserve">— </w:t>
      </w:r>
      <w:r>
        <w:rPr>
          <w:rFonts w:ascii="Times New Roman" w:hAnsi="Times New Roman" w:cs="Times New Roman"/>
          <w:sz w:val="24"/>
          <w:szCs w:val="24"/>
        </w:rPr>
        <w:t>___________?</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ascii="Times New Roman" w:hAnsi="Times New Roman" w:cs="Times New Roman"/>
          <w:sz w:val="24"/>
          <w:szCs w:val="24"/>
        </w:rPr>
        <w:t>Yes, a glass of orange juice and a hamburger.</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ascii="Times New Roman" w:hAnsi="Times New Roman" w:cs="Times New Roman"/>
          <w:sz w:val="24"/>
          <w:szCs w:val="24"/>
        </w:rPr>
        <w:t>A. Do you want it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 What do you want</w:t>
      </w:r>
      <w:r>
        <w:rPr>
          <w:rFonts w:ascii="Times New Roman" w:hAnsi="Times New Roman" w:cs="Times New Roman"/>
          <w:sz w:val="24"/>
          <w:szCs w:val="24"/>
        </w:rPr>
        <w:tab/>
      </w:r>
      <w:r>
        <w:rPr>
          <w:rFonts w:ascii="Times New Roman" w:hAnsi="Times New Roman" w:cs="Times New Roman"/>
          <w:sz w:val="24"/>
          <w:szCs w:val="24"/>
        </w:rPr>
        <w:tab/>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ascii="Times New Roman" w:hAnsi="Times New Roman" w:cs="Times New Roman"/>
          <w:sz w:val="24"/>
          <w:szCs w:val="24"/>
        </w:rPr>
        <w:t>C. Can you help me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 May I take your order</w:t>
      </w:r>
    </w:p>
    <w:p>
      <w:pPr>
        <w:pStyle w:val="19"/>
        <w:keepNext w:val="0"/>
        <w:keepLines w:val="0"/>
        <w:pageBreakBefore w:val="0"/>
        <w:widowControl/>
        <w:kinsoku/>
        <w:wordWrap/>
        <w:overflowPunct/>
        <w:topLinePunct w:val="0"/>
        <w:autoSpaceDE/>
        <w:autoSpaceDN/>
        <w:bidi w:val="0"/>
        <w:adjustRightInd/>
        <w:snapToGrid/>
        <w:spacing w:line="240" w:lineRule="auto"/>
        <w:outlineLvl w:val="9"/>
        <w:rPr>
          <w:rFonts w:ascii="Adobe 黑体 Std R" w:hAnsi="Adobe 黑体 Std R" w:eastAsia="Adobe 黑体 Std R"/>
          <w:lang w:eastAsia="zh-CN"/>
        </w:rPr>
      </w:pPr>
      <w:r>
        <w:rPr>
          <w:rFonts w:ascii="Adobe 黑体 Std R" w:hAnsi="Adobe 黑体 Std R" w:eastAsia="Adobe 黑体 Std R"/>
          <w:lang w:eastAsia="zh-CN"/>
        </w:rPr>
        <w:t>Ⅶ. 完形填空</w:t>
      </w:r>
      <w:r>
        <w:rPr>
          <w:rFonts w:hint="eastAsia" w:ascii="Adobe 黑体 Std R" w:hAnsi="Adobe 黑体 Std R" w:eastAsia="Adobe 黑体 Std R"/>
          <w:lang w:eastAsia="zh-CN"/>
        </w:rPr>
        <w:t xml:space="preserve"> </w:t>
      </w:r>
      <w:r>
        <w:rPr>
          <w:rFonts w:ascii="Adobe 黑体 Std R" w:hAnsi="Adobe 黑体 Std R" w:eastAsia="Adobe 黑体 Std R"/>
          <w:lang w:eastAsia="zh-CN"/>
        </w:rPr>
        <w:t>(共</w:t>
      </w:r>
      <w:r>
        <w:rPr>
          <w:rFonts w:hint="eastAsia" w:ascii="Adobe 黑体 Std R" w:hAnsi="Adobe 黑体 Std R" w:eastAsia="Adobe 黑体 Std R"/>
          <w:lang w:eastAsia="zh-CN"/>
        </w:rPr>
        <w:t>1</w:t>
      </w:r>
      <w:r>
        <w:rPr>
          <w:rFonts w:ascii="Adobe 黑体 Std R" w:hAnsi="Adobe 黑体 Std R" w:eastAsia="Adobe 黑体 Std R"/>
          <w:lang w:eastAsia="zh-CN"/>
        </w:rPr>
        <w:t>0小题</w:t>
      </w:r>
      <w:r>
        <w:rPr>
          <w:rFonts w:hint="eastAsia" w:ascii="Adobe 黑体 Std R" w:hAnsi="Adobe 黑体 Std R" w:eastAsia="Adobe 黑体 Std R"/>
          <w:lang w:eastAsia="zh-CN"/>
        </w:rPr>
        <w:t>，</w:t>
      </w:r>
      <w:r>
        <w:rPr>
          <w:rFonts w:ascii="Adobe 黑体 Std R" w:hAnsi="Adobe 黑体 Std R" w:eastAsia="Adobe 黑体 Std R"/>
          <w:lang w:eastAsia="zh-CN"/>
        </w:rPr>
        <w:t>每小题</w:t>
      </w:r>
      <w:r>
        <w:rPr>
          <w:rFonts w:hint="eastAsia" w:ascii="Adobe 黑体 Std R" w:hAnsi="Adobe 黑体 Std R" w:eastAsia="Adobe 黑体 Std R"/>
          <w:lang w:eastAsia="zh-CN"/>
        </w:rPr>
        <w:t>1分，计1</w:t>
      </w:r>
      <w:r>
        <w:rPr>
          <w:rFonts w:ascii="Adobe 黑体 Std R" w:hAnsi="Adobe 黑体 Std R" w:eastAsia="Adobe 黑体 Std R"/>
          <w:lang w:eastAsia="zh-CN"/>
        </w:rPr>
        <w:t>0分)</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ascii="Times New Roman" w:hAnsi="Times New Roman" w:cs="Times New Roman"/>
          <w:sz w:val="24"/>
          <w:szCs w:val="24"/>
        </w:rPr>
        <w:t>Dear Sue,</w:t>
      </w: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outlineLvl w:val="9"/>
        <w:rPr>
          <w:rFonts w:ascii="Times New Roman" w:hAnsi="Times New Roman" w:cs="Times New Roman"/>
          <w:sz w:val="24"/>
          <w:szCs w:val="24"/>
        </w:rPr>
      </w:pPr>
      <w:r>
        <w:rPr>
          <w:rFonts w:ascii="Times New Roman" w:hAnsi="Times New Roman" w:cs="Times New Roman"/>
          <w:sz w:val="24"/>
          <w:szCs w:val="24"/>
        </w:rPr>
        <w:t>How is it going? I had a busy weekend.</w:t>
      </w: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outlineLvl w:val="9"/>
        <w:rPr>
          <w:rFonts w:ascii="Times New Roman" w:hAnsi="Times New Roman" w:cs="Times New Roman"/>
          <w:sz w:val="24"/>
          <w:szCs w:val="24"/>
        </w:rPr>
      </w:pPr>
      <w:r>
        <w:rPr>
          <w:rFonts w:ascii="Times New Roman" w:hAnsi="Times New Roman" w:cs="Times New Roman"/>
          <w:sz w:val="24"/>
          <w:szCs w:val="24"/>
        </w:rPr>
        <w:t>On Saturday morning, I went to the ____36____</w:t>
      </w:r>
      <w:r>
        <w:rPr>
          <w:rFonts w:hint="eastAsia" w:ascii="Times New Roman" w:hAnsi="Times New Roman" w:cs="Times New Roman"/>
          <w:sz w:val="24"/>
          <w:szCs w:val="24"/>
        </w:rPr>
        <w:t>.</w:t>
      </w:r>
      <w:r>
        <w:rPr>
          <w:rFonts w:ascii="Times New Roman" w:hAnsi="Times New Roman" w:cs="Times New Roman"/>
          <w:sz w:val="24"/>
          <w:szCs w:val="24"/>
        </w:rPr>
        <w:t xml:space="preserve">   I read a book about animals. I</w:t>
      </w:r>
      <w:r>
        <w:rPr>
          <w:rFonts w:hint="eastAsia" w:ascii="Times New Roman" w:hAnsi="Times New Roman" w:cs="Times New Roman"/>
          <w:sz w:val="24"/>
          <w:szCs w:val="24"/>
        </w:rPr>
        <w:t xml:space="preserve"> </w:t>
      </w:r>
      <w:r>
        <w:rPr>
          <w:rFonts w:ascii="Times New Roman" w:hAnsi="Times New Roman" w:cs="Times New Roman"/>
          <w:sz w:val="24"/>
          <w:szCs w:val="24"/>
        </w:rPr>
        <w:t>learned</w:t>
      </w:r>
      <w:r>
        <w:rPr>
          <w:rFonts w:hint="eastAsia" w:ascii="Times New Roman" w:hAnsi="Times New Roman" w:cs="Times New Roman"/>
          <w:sz w:val="24"/>
          <w:szCs w:val="24"/>
          <w:lang w:eastAsia="zh-CN"/>
        </w:rPr>
        <w:t xml:space="preserve"> </w:t>
      </w:r>
      <w:r>
        <w:rPr>
          <w:rFonts w:ascii="Times New Roman" w:hAnsi="Times New Roman" w:cs="Times New Roman"/>
          <w:sz w:val="24"/>
          <w:szCs w:val="24"/>
        </w:rPr>
        <w:t>something about ____37____  . It was interesting. Then in the afternoon I</w:t>
      </w:r>
      <w:r>
        <w:rPr>
          <w:rFonts w:hint="eastAsia" w:ascii="Times New Roman" w:hAnsi="Times New Roman" w:cs="Times New Roman"/>
          <w:sz w:val="24"/>
          <w:szCs w:val="24"/>
        </w:rPr>
        <w:t xml:space="preserve"> </w:t>
      </w:r>
      <w:r>
        <w:rPr>
          <w:rFonts w:ascii="Times New Roman" w:hAnsi="Times New Roman" w:cs="Times New Roman"/>
          <w:sz w:val="24"/>
          <w:szCs w:val="24"/>
        </w:rPr>
        <w:t>____38____  my aunt. My aunt lives in the countryside and she has a big farm. She ____39____  many</w:t>
      </w:r>
      <w:r>
        <w:rPr>
          <w:rFonts w:hint="eastAsia" w:ascii="Times New Roman" w:hAnsi="Times New Roman" w:cs="Times New Roman"/>
          <w:sz w:val="24"/>
          <w:szCs w:val="24"/>
        </w:rPr>
        <w:t xml:space="preserve"> </w:t>
      </w:r>
      <w:r>
        <w:rPr>
          <w:rFonts w:ascii="Times New Roman" w:hAnsi="Times New Roman" w:cs="Times New Roman"/>
          <w:sz w:val="24"/>
          <w:szCs w:val="24"/>
        </w:rPr>
        <w:t>strawberries on her farm. I helped her pick strawberries for ____40____  hour. It was really</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fun. My aunt cooked a big </w:t>
      </w:r>
      <w:r>
        <w:rPr>
          <w:rFonts w:hint="eastAsia" w:ascii="Times New Roman" w:hAnsi="Times New Roman" w:cs="Times New Roman"/>
          <w:sz w:val="24"/>
          <w:szCs w:val="24"/>
        </w:rPr>
        <w:t>dinner</w:t>
      </w:r>
      <w:r>
        <w:rPr>
          <w:rFonts w:ascii="Times New Roman" w:hAnsi="Times New Roman" w:cs="Times New Roman"/>
          <w:sz w:val="24"/>
          <w:szCs w:val="24"/>
        </w:rPr>
        <w:t xml:space="preserve"> ____41____  me. I ate a lot of beef. It was very delicious.On Saturday night,I went to the cinema.I ____42____  an action movie(动作片）．</w:t>
      </w: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outlineLvl w:val="9"/>
        <w:rPr>
          <w:rFonts w:ascii="Times New Roman" w:hAnsi="Times New Roman" w:cs="Times New Roman"/>
          <w:sz w:val="24"/>
          <w:szCs w:val="24"/>
        </w:rPr>
      </w:pPr>
      <w:r>
        <w:rPr>
          <w:rFonts w:ascii="Times New Roman" w:hAnsi="Times New Roman" w:cs="Times New Roman"/>
          <w:sz w:val="24"/>
          <w:szCs w:val="24"/>
        </w:rPr>
        <w:t>On Sunday morning, I  ____43____   the piano. You know I like music. On Sunday</w:t>
      </w:r>
      <w:r>
        <w:rPr>
          <w:rFonts w:hint="eastAsia" w:ascii="Times New Roman" w:hAnsi="Times New Roman" w:cs="Times New Roman"/>
          <w:sz w:val="24"/>
          <w:szCs w:val="24"/>
        </w:rPr>
        <w:t xml:space="preserve"> </w:t>
      </w:r>
      <w:r>
        <w:rPr>
          <w:rFonts w:ascii="Times New Roman" w:hAnsi="Times New Roman" w:cs="Times New Roman"/>
          <w:sz w:val="24"/>
          <w:szCs w:val="24"/>
        </w:rPr>
        <w:t>afternoon,I ____44____  with my friends. We bought many things. We were happy.</w:t>
      </w:r>
      <w:r>
        <w:rPr>
          <w:rFonts w:hint="eastAsia" w:ascii="Times New Roman" w:hAnsi="Times New Roman" w:cs="Times New Roman"/>
          <w:sz w:val="24"/>
          <w:szCs w:val="24"/>
        </w:rPr>
        <w:t xml:space="preserve"> </w:t>
      </w:r>
      <w:r>
        <w:rPr>
          <w:rFonts w:ascii="Times New Roman" w:hAnsi="Times New Roman" w:cs="Times New Roman"/>
          <w:sz w:val="24"/>
          <w:szCs w:val="24"/>
        </w:rPr>
        <w:t>Then on Sunday night. I watched an interesting talk show ____45____  TV.</w:t>
      </w: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outlineLvl w:val="9"/>
        <w:rPr>
          <w:rFonts w:ascii="Times New Roman" w:hAnsi="Times New Roman" w:cs="Times New Roman"/>
          <w:sz w:val="24"/>
          <w:szCs w:val="24"/>
        </w:rPr>
      </w:pPr>
      <w:r>
        <w:rPr>
          <w:rFonts w:ascii="Times New Roman" w:hAnsi="Times New Roman" w:cs="Times New Roman"/>
          <w:sz w:val="24"/>
          <w:szCs w:val="24"/>
        </w:rPr>
        <w:t>That's all. What about your weekend? Write to me soon.</w:t>
      </w: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outlineLvl w:val="9"/>
        <w:rPr>
          <w:rFonts w:ascii="Times New Roman" w:hAnsi="Times New Roman" w:cs="Times New Roman"/>
          <w:sz w:val="24"/>
          <w:szCs w:val="24"/>
        </w:rPr>
      </w:pP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outlineLvl w:val="9"/>
        <w:rPr>
          <w:rFonts w:ascii="Times New Roman" w:hAnsi="Times New Roman" w:cs="Times New Roman"/>
          <w:sz w:val="24"/>
          <w:szCs w:val="24"/>
        </w:rPr>
      </w:pPr>
      <w:r>
        <w:rPr>
          <w:rFonts w:ascii="Times New Roman" w:hAnsi="Times New Roman" w:cs="Times New Roman"/>
          <w:sz w:val="24"/>
          <w:szCs w:val="24"/>
        </w:rPr>
        <w:t>(   )  36. A. bank</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 library</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C. hospital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 cinema</w:t>
      </w: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outlineLvl w:val="9"/>
        <w:rPr>
          <w:rFonts w:ascii="Times New Roman" w:hAnsi="Times New Roman" w:cs="Times New Roman"/>
          <w:sz w:val="24"/>
          <w:szCs w:val="24"/>
        </w:rPr>
      </w:pPr>
      <w:r>
        <w:rPr>
          <w:rFonts w:ascii="Times New Roman" w:hAnsi="Times New Roman" w:cs="Times New Roman"/>
          <w:sz w:val="24"/>
          <w:szCs w:val="24"/>
        </w:rPr>
        <w:t>(   ) 37. A.flowers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B.art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C.music</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D.horses</w:t>
      </w: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outlineLvl w:val="9"/>
        <w:rPr>
          <w:rFonts w:ascii="Times New Roman" w:hAnsi="Times New Roman" w:cs="Times New Roman"/>
          <w:sz w:val="24"/>
          <w:szCs w:val="24"/>
        </w:rPr>
      </w:pPr>
      <w:r>
        <w:rPr>
          <w:rFonts w:ascii="Times New Roman" w:hAnsi="Times New Roman" w:cs="Times New Roman"/>
          <w:sz w:val="24"/>
          <w:szCs w:val="24"/>
        </w:rPr>
        <w:t>(   ) 38. A.called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B.answered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C.visited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D.missed</w:t>
      </w: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outlineLvl w:val="9"/>
        <w:rPr>
          <w:rFonts w:ascii="Times New Roman" w:hAnsi="Times New Roman" w:cs="Times New Roman"/>
          <w:sz w:val="24"/>
          <w:szCs w:val="24"/>
        </w:rPr>
      </w:pPr>
      <w:r>
        <w:rPr>
          <w:rFonts w:ascii="Times New Roman" w:hAnsi="Times New Roman" w:cs="Times New Roman"/>
          <w:sz w:val="24"/>
          <w:szCs w:val="24"/>
        </w:rPr>
        <w:t>(   ) 39. A.sells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 grows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C. eats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 shows</w:t>
      </w: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outlineLvl w:val="9"/>
        <w:rPr>
          <w:rFonts w:ascii="Times New Roman" w:hAnsi="Times New Roman" w:cs="Times New Roman"/>
          <w:sz w:val="24"/>
          <w:szCs w:val="24"/>
        </w:rPr>
      </w:pPr>
      <w:r>
        <w:rPr>
          <w:rFonts w:ascii="Times New Roman" w:hAnsi="Times New Roman" w:cs="Times New Roman"/>
          <w:sz w:val="24"/>
          <w:szCs w:val="24"/>
        </w:rPr>
        <w:t>(   ) 40. A.a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B.an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C.the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w:t>
      </w: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outlineLvl w:val="9"/>
        <w:rPr>
          <w:rFonts w:ascii="Times New Roman" w:hAnsi="Times New Roman" w:cs="Times New Roman"/>
          <w:sz w:val="24"/>
          <w:szCs w:val="24"/>
        </w:rPr>
      </w:pPr>
      <w:r>
        <w:rPr>
          <w:rFonts w:ascii="Times New Roman" w:hAnsi="Times New Roman" w:cs="Times New Roman"/>
          <w:sz w:val="24"/>
          <w:szCs w:val="24"/>
        </w:rPr>
        <w:t>(   ) 41. A.for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B.to</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C.at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D.on</w:t>
      </w: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outlineLvl w:val="9"/>
        <w:rPr>
          <w:rFonts w:ascii="Times New Roman" w:hAnsi="Times New Roman" w:cs="Times New Roman"/>
          <w:sz w:val="24"/>
          <w:szCs w:val="24"/>
        </w:rPr>
      </w:pPr>
      <w:r>
        <w:rPr>
          <w:rFonts w:ascii="Times New Roman" w:hAnsi="Times New Roman" w:cs="Times New Roman"/>
          <w:sz w:val="24"/>
          <w:szCs w:val="24"/>
        </w:rPr>
        <w:t>(   ) 42. A.liked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B.saw</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C.made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D.heard</w:t>
      </w: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outlineLvl w:val="9"/>
        <w:rPr>
          <w:rFonts w:ascii="Times New Roman" w:hAnsi="Times New Roman" w:cs="Times New Roman"/>
          <w:sz w:val="24"/>
          <w:szCs w:val="24"/>
        </w:rPr>
      </w:pPr>
      <w:r>
        <w:rPr>
          <w:rFonts w:ascii="Times New Roman" w:hAnsi="Times New Roman" w:cs="Times New Roman"/>
          <w:sz w:val="24"/>
          <w:szCs w:val="24"/>
        </w:rPr>
        <w:t>(   ) 43. A.picked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B.moved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C.practiced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D.bought</w:t>
      </w: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outlineLvl w:val="9"/>
        <w:rPr>
          <w:rFonts w:ascii="Times New Roman" w:hAnsi="Times New Roman" w:cs="Times New Roman"/>
          <w:sz w:val="24"/>
          <w:szCs w:val="24"/>
        </w:rPr>
      </w:pPr>
      <w:r>
        <w:rPr>
          <w:rFonts w:ascii="Times New Roman" w:hAnsi="Times New Roman" w:cs="Times New Roman"/>
          <w:sz w:val="24"/>
          <w:szCs w:val="24"/>
        </w:rPr>
        <w:t xml:space="preserve">(   ) 44. A. went shopping </w:t>
      </w:r>
      <w:r>
        <w:rPr>
          <w:rFonts w:ascii="Times New Roman" w:hAnsi="Times New Roman" w:cs="Times New Roman"/>
          <w:sz w:val="24"/>
          <w:szCs w:val="24"/>
        </w:rPr>
        <w:tab/>
      </w:r>
      <w:r>
        <w:rPr>
          <w:rFonts w:ascii="Times New Roman" w:hAnsi="Times New Roman" w:cs="Times New Roman"/>
          <w:sz w:val="24"/>
          <w:szCs w:val="24"/>
        </w:rPr>
        <w:t xml:space="preserve">B. went swimming  </w:t>
      </w:r>
      <w:r>
        <w:rPr>
          <w:rFonts w:ascii="Times New Roman" w:hAnsi="Times New Roman" w:cs="Times New Roman"/>
          <w:sz w:val="24"/>
          <w:szCs w:val="24"/>
        </w:rPr>
        <w:tab/>
      </w:r>
      <w:r>
        <w:rPr>
          <w:rFonts w:ascii="Times New Roman" w:hAnsi="Times New Roman" w:cs="Times New Roman"/>
          <w:sz w:val="24"/>
          <w:szCs w:val="24"/>
        </w:rPr>
        <w:t xml:space="preserve">C. went skating  </w:t>
      </w:r>
      <w:r>
        <w:rPr>
          <w:rFonts w:ascii="Times New Roman" w:hAnsi="Times New Roman" w:cs="Times New Roman"/>
          <w:sz w:val="24"/>
          <w:szCs w:val="24"/>
        </w:rPr>
        <w:tab/>
      </w:r>
      <w:r>
        <w:rPr>
          <w:rFonts w:ascii="Times New Roman" w:hAnsi="Times New Roman" w:cs="Times New Roman"/>
          <w:sz w:val="24"/>
          <w:szCs w:val="24"/>
        </w:rPr>
        <w:t>D. went camping</w:t>
      </w: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outlineLvl w:val="9"/>
        <w:rPr>
          <w:rFonts w:ascii="Times New Roman" w:hAnsi="Times New Roman" w:cs="Times New Roman"/>
          <w:sz w:val="24"/>
          <w:szCs w:val="24"/>
        </w:rPr>
      </w:pPr>
      <w:r>
        <w:rPr>
          <w:rFonts w:ascii="Times New Roman" w:hAnsi="Times New Roman" w:cs="Times New Roman"/>
          <w:sz w:val="24"/>
          <w:szCs w:val="24"/>
        </w:rPr>
        <w:t>(   ) 45. A.on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B.in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C.of</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xml:space="preserve">D.at. </w:t>
      </w: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outlineLvl w:val="9"/>
        <w:rPr>
          <w:rFonts w:ascii="Times New Roman" w:hAnsi="Times New Roman" w:cs="Times New Roman"/>
          <w:sz w:val="24"/>
          <w:szCs w:val="24"/>
        </w:rPr>
      </w:pPr>
    </w:p>
    <w:p>
      <w:pPr>
        <w:pStyle w:val="19"/>
        <w:keepNext w:val="0"/>
        <w:keepLines w:val="0"/>
        <w:pageBreakBefore w:val="0"/>
        <w:widowControl/>
        <w:kinsoku/>
        <w:wordWrap/>
        <w:overflowPunct/>
        <w:topLinePunct w:val="0"/>
        <w:autoSpaceDE/>
        <w:autoSpaceDN/>
        <w:bidi w:val="0"/>
        <w:adjustRightInd/>
        <w:snapToGrid/>
        <w:spacing w:after="0" w:line="240" w:lineRule="auto"/>
        <w:ind w:firstLine="440" w:firstLineChars="200"/>
        <w:outlineLvl w:val="9"/>
        <w:rPr>
          <w:rFonts w:ascii="Adobe 黑体 Std R" w:hAnsi="Adobe 黑体 Std R" w:eastAsia="Adobe 黑体 Std R"/>
          <w:lang w:eastAsia="zh-CN"/>
        </w:rPr>
      </w:pPr>
      <w:r>
        <w:rPr>
          <w:rFonts w:ascii="Adobe 黑体 Std R" w:hAnsi="Adobe 黑体 Std R" w:eastAsia="Adobe 黑体 Std R"/>
          <w:lang w:eastAsia="zh-CN"/>
        </w:rPr>
        <w:t>Ⅷ. 阅读理解</w:t>
      </w:r>
      <w:r>
        <w:rPr>
          <w:rFonts w:hint="eastAsia" w:ascii="Adobe 黑体 Std R" w:hAnsi="Adobe 黑体 Std R" w:eastAsia="Adobe 黑体 Std R"/>
          <w:lang w:eastAsia="zh-CN"/>
        </w:rPr>
        <w:t>(共1</w:t>
      </w:r>
      <w:r>
        <w:rPr>
          <w:rFonts w:ascii="Adobe 黑体 Std R" w:hAnsi="Adobe 黑体 Std R" w:eastAsia="Adobe 黑体 Std R"/>
          <w:lang w:eastAsia="zh-CN"/>
        </w:rPr>
        <w:t>5小题</w:t>
      </w:r>
      <w:r>
        <w:rPr>
          <w:rFonts w:hint="eastAsia" w:ascii="Adobe 黑体 Std R" w:hAnsi="Adobe 黑体 Std R" w:eastAsia="Adobe 黑体 Std R"/>
          <w:lang w:eastAsia="zh-CN"/>
        </w:rPr>
        <w:t>，</w:t>
      </w:r>
      <w:r>
        <w:rPr>
          <w:rFonts w:ascii="Adobe 黑体 Std R" w:hAnsi="Adobe 黑体 Std R" w:eastAsia="Adobe 黑体 Std R"/>
          <w:lang w:eastAsia="zh-CN"/>
        </w:rPr>
        <w:t>每小题</w:t>
      </w:r>
      <w:r>
        <w:rPr>
          <w:rFonts w:hint="eastAsia" w:ascii="Adobe 黑体 Std R" w:hAnsi="Adobe 黑体 Std R" w:eastAsia="Adobe 黑体 Std R"/>
          <w:lang w:eastAsia="zh-CN"/>
        </w:rPr>
        <w:t>2分，计3</w:t>
      </w:r>
      <w:r>
        <w:rPr>
          <w:rFonts w:ascii="Adobe 黑体 Std R" w:hAnsi="Adobe 黑体 Std R" w:eastAsia="Adobe 黑体 Std R"/>
          <w:lang w:eastAsia="zh-CN"/>
        </w:rPr>
        <w:t>0分)</w:t>
      </w: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jc w:val="center"/>
        <w:outlineLvl w:val="9"/>
        <w:rPr>
          <w:rFonts w:ascii="Times New Roman" w:hAnsi="Times New Roman" w:cs="Times New Roman"/>
          <w:b/>
          <w:sz w:val="24"/>
          <w:szCs w:val="24"/>
          <w:lang w:eastAsia="zh-CN"/>
        </w:rPr>
      </w:pPr>
      <w:r>
        <w:rPr>
          <w:rFonts w:hint="eastAsia" w:ascii="Times New Roman" w:hAnsi="Times New Roman" w:cs="Times New Roman"/>
          <w:b/>
          <w:sz w:val="24"/>
          <w:szCs w:val="24"/>
          <w:lang w:eastAsia="zh-CN"/>
        </w:rPr>
        <w:t>A</w:t>
      </w: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jc w:val="center"/>
        <w:outlineLvl w:val="9"/>
        <w:rPr>
          <w:rFonts w:ascii="Times New Roman" w:hAnsi="Times New Roman" w:cs="Times New Roman"/>
          <w:sz w:val="24"/>
          <w:szCs w:val="24"/>
          <w:lang w:eastAsia="zh-CN"/>
        </w:rPr>
      </w:pP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outlineLvl w:val="9"/>
        <w:rPr>
          <w:rFonts w:ascii="Times New Roman" w:hAnsi="Times New Roman" w:cs="Times New Roman"/>
          <w:sz w:val="24"/>
          <w:szCs w:val="24"/>
          <w:lang w:eastAsia="zh-CN"/>
        </w:rPr>
      </w:pPr>
      <w:r>
        <w:rPr>
          <w:rFonts w:ascii="Times New Roman" w:hAnsi="Times New Roman" w:cs="Times New Roman"/>
          <w:sz w:val="24"/>
          <w:szCs w:val="24"/>
          <w:lang w:eastAsia="zh-CN"/>
        </w:rPr>
        <w:t>It is Sunday afternoon. Mary goes to do the shopping with her mother. Her mother wants to buy some</w:t>
      </w:r>
      <w:r>
        <w:rPr>
          <w:rFonts w:hint="eastAsia" w:ascii="Times New Roman" w:hAnsi="Times New Roman" w:cs="Times New Roman"/>
          <w:sz w:val="24"/>
          <w:szCs w:val="24"/>
          <w:lang w:eastAsia="zh-CN"/>
        </w:rPr>
        <w:t xml:space="preserve"> </w:t>
      </w:r>
      <w:r>
        <w:rPr>
          <w:rFonts w:ascii="Times New Roman" w:hAnsi="Times New Roman" w:cs="Times New Roman"/>
          <w:sz w:val="24"/>
          <w:szCs w:val="24"/>
          <w:lang w:eastAsia="zh-CN"/>
        </w:rPr>
        <w:t>food for supper. Mary wants to buy a new skirt and some school things. They come to a shop.</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There are many people in the</w:t>
      </w:r>
      <w:r>
        <w:rPr>
          <w:rFonts w:hint="eastAsia" w:ascii="Times New Roman" w:hAnsi="Times New Roman" w:cs="Times New Roman"/>
          <w:sz w:val="24"/>
          <w:szCs w:val="24"/>
          <w:lang w:eastAsia="zh-CN"/>
        </w:rPr>
        <w:t xml:space="preserve"> </w:t>
      </w:r>
      <w:r>
        <w:rPr>
          <w:rFonts w:ascii="Times New Roman" w:hAnsi="Times New Roman" w:cs="Times New Roman"/>
          <w:sz w:val="24"/>
          <w:szCs w:val="24"/>
          <w:lang w:eastAsia="zh-CN"/>
        </w:rPr>
        <w:t>shop. Mary finds a nice white skirt.</w:t>
      </w: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xml:space="preserve">"How much is the skirt?" Mary asks. "It’s </w:t>
      </w:r>
      <w:r>
        <w:rPr>
          <w:rFonts w:hint="eastAsia" w:ascii="Times New Roman" w:hAnsi="Times New Roman" w:cs="Times New Roman"/>
          <w:sz w:val="24"/>
          <w:szCs w:val="24"/>
          <w:lang w:eastAsia="zh-CN"/>
        </w:rPr>
        <w:t>thirty</w:t>
      </w:r>
      <w:r>
        <w:rPr>
          <w:rFonts w:ascii="Times New Roman" w:hAnsi="Times New Roman" w:cs="Times New Roman"/>
          <w:sz w:val="24"/>
          <w:szCs w:val="24"/>
          <w:lang w:eastAsia="zh-CN"/>
        </w:rPr>
        <w:t xml:space="preserve"> dollars." The girl in the shop answers. "Oh, it’s too expensive. Can I have a cheap one?" Mary asks. "What about the green one? It is nice and it’s </w:t>
      </w:r>
      <w:r>
        <w:rPr>
          <w:rFonts w:hint="eastAsia" w:ascii="Times New Roman" w:hAnsi="Times New Roman" w:cs="Times New Roman"/>
          <w:sz w:val="24"/>
          <w:szCs w:val="24"/>
          <w:lang w:eastAsia="zh-CN"/>
        </w:rPr>
        <w:t>fifteen</w:t>
      </w:r>
      <w:r>
        <w:rPr>
          <w:rFonts w:ascii="Times New Roman" w:hAnsi="Times New Roman" w:cs="Times New Roman"/>
          <w:sz w:val="24"/>
          <w:szCs w:val="24"/>
          <w:lang w:eastAsia="zh-CN"/>
        </w:rPr>
        <w:t xml:space="preserve"> </w:t>
      </w:r>
      <w:r>
        <w:rPr>
          <w:rFonts w:hint="eastAsia" w:ascii="Times New Roman" w:hAnsi="Times New Roman" w:cs="Times New Roman"/>
          <w:sz w:val="24"/>
          <w:szCs w:val="24"/>
          <w:lang w:eastAsia="zh-CN"/>
        </w:rPr>
        <w:t>dollars</w:t>
      </w:r>
      <w:r>
        <w:rPr>
          <w:rFonts w:ascii="Times New Roman" w:hAnsi="Times New Roman" w:cs="Times New Roman"/>
          <w:sz w:val="24"/>
          <w:szCs w:val="24"/>
          <w:lang w:eastAsia="zh-CN"/>
        </w:rPr>
        <w:t>." The girl in the shop answers.</w:t>
      </w:r>
      <w:r>
        <w:rPr>
          <w:rFonts w:hint="eastAsia" w:ascii="Times New Roman" w:hAnsi="Times New Roman" w:cs="Times New Roman"/>
          <w:sz w:val="24"/>
          <w:szCs w:val="24"/>
          <w:lang w:eastAsia="zh-CN"/>
        </w:rPr>
        <w:t xml:space="preserve"> </w:t>
      </w:r>
      <w:r>
        <w:rPr>
          <w:rFonts w:ascii="Times New Roman" w:hAnsi="Times New Roman" w:cs="Times New Roman"/>
          <w:sz w:val="24"/>
          <w:szCs w:val="24"/>
          <w:lang w:eastAsia="zh-CN"/>
        </w:rPr>
        <w:t xml:space="preserve">"Ok, I’ll take it."Mary says. </w:t>
      </w: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xml:space="preserve">After that, Mary buys </w:t>
      </w:r>
      <w:r>
        <w:rPr>
          <w:rFonts w:hint="eastAsia" w:ascii="Times New Roman" w:hAnsi="Times New Roman" w:cs="Times New Roman"/>
          <w:sz w:val="24"/>
          <w:szCs w:val="24"/>
          <w:lang w:eastAsia="zh-CN"/>
        </w:rPr>
        <w:t>many</w:t>
      </w:r>
      <w:r>
        <w:rPr>
          <w:rFonts w:ascii="Times New Roman" w:hAnsi="Times New Roman" w:cs="Times New Roman"/>
          <w:sz w:val="24"/>
          <w:szCs w:val="24"/>
          <w:lang w:eastAsia="zh-CN"/>
        </w:rPr>
        <w:t xml:space="preserve"> school things, too. Her mother buys bread, meat and</w:t>
      </w:r>
      <w:r>
        <w:rPr>
          <w:rFonts w:hint="eastAsia" w:ascii="Times New Roman" w:hAnsi="Times New Roman" w:cs="Times New Roman"/>
          <w:sz w:val="24"/>
          <w:szCs w:val="24"/>
          <w:lang w:eastAsia="zh-CN"/>
        </w:rPr>
        <w:t xml:space="preserve"> </w:t>
      </w:r>
      <w:r>
        <w:rPr>
          <w:rFonts w:ascii="Times New Roman" w:hAnsi="Times New Roman" w:cs="Times New Roman"/>
          <w:sz w:val="24"/>
          <w:szCs w:val="24"/>
          <w:lang w:eastAsia="zh-CN"/>
        </w:rPr>
        <w:t>fish. They get home very late.</w:t>
      </w: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outlineLvl w:val="9"/>
        <w:rPr>
          <w:rFonts w:ascii="Times New Roman" w:hAnsi="Times New Roman" w:cs="Times New Roman"/>
          <w:sz w:val="24"/>
          <w:szCs w:val="24"/>
          <w:lang w:eastAsia="zh-CN"/>
        </w:rPr>
      </w:pPr>
      <w:r>
        <w:rPr>
          <w:rFonts w:ascii="Times New Roman" w:hAnsi="Times New Roman" w:cs="Times New Roman"/>
          <w:sz w:val="24"/>
          <w:szCs w:val="24"/>
        </w:rPr>
        <w:t>(   )</w:t>
      </w:r>
      <w:r>
        <w:rPr>
          <w:rFonts w:ascii="Times New Roman" w:hAnsi="Times New Roman" w:cs="Times New Roman"/>
          <w:sz w:val="24"/>
          <w:szCs w:val="24"/>
          <w:lang w:eastAsia="zh-CN"/>
        </w:rPr>
        <w:t xml:space="preserve">46. Mary </w:t>
      </w:r>
      <w:r>
        <w:rPr>
          <w:rFonts w:ascii="Times New Roman" w:hAnsi="Times New Roman" w:cs="Times New Roman"/>
          <w:sz w:val="24"/>
          <w:szCs w:val="24"/>
        </w:rPr>
        <w:t xml:space="preserve">___________ </w:t>
      </w:r>
      <w:r>
        <w:rPr>
          <w:rFonts w:ascii="Times New Roman" w:hAnsi="Times New Roman" w:cs="Times New Roman"/>
          <w:sz w:val="24"/>
          <w:szCs w:val="24"/>
          <w:lang w:eastAsia="zh-CN"/>
        </w:rPr>
        <w:t>with her mother on Sunday afternoon.</w:t>
      </w: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xml:space="preserve">A. </w:t>
      </w:r>
      <w:r>
        <w:rPr>
          <w:rFonts w:hint="eastAsia" w:ascii="Times New Roman" w:hAnsi="Times New Roman" w:cs="Times New Roman"/>
          <w:sz w:val="24"/>
          <w:szCs w:val="24"/>
          <w:lang w:eastAsia="zh-CN"/>
        </w:rPr>
        <w:t>goes</w:t>
      </w:r>
      <w:r>
        <w:rPr>
          <w:rFonts w:ascii="Times New Roman" w:hAnsi="Times New Roman" w:cs="Times New Roman"/>
          <w:sz w:val="24"/>
          <w:szCs w:val="24"/>
          <w:lang w:eastAsia="zh-CN"/>
        </w:rPr>
        <w:t xml:space="preserve"> shopping</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 xml:space="preserve">B. </w:t>
      </w:r>
      <w:r>
        <w:rPr>
          <w:rFonts w:hint="eastAsia" w:ascii="Times New Roman" w:hAnsi="Times New Roman" w:cs="Times New Roman"/>
          <w:sz w:val="24"/>
          <w:szCs w:val="24"/>
          <w:lang w:eastAsia="zh-CN"/>
        </w:rPr>
        <w:t>reads</w:t>
      </w:r>
      <w:r>
        <w:rPr>
          <w:rFonts w:ascii="Times New Roman" w:hAnsi="Times New Roman" w:cs="Times New Roman"/>
          <w:sz w:val="24"/>
          <w:szCs w:val="24"/>
          <w:lang w:eastAsia="zh-CN"/>
        </w:rPr>
        <w:t xml:space="preserve"> books</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 xml:space="preserve">C. </w:t>
      </w:r>
      <w:r>
        <w:rPr>
          <w:rFonts w:hint="eastAsia" w:ascii="Times New Roman" w:hAnsi="Times New Roman" w:cs="Times New Roman"/>
          <w:sz w:val="24"/>
          <w:szCs w:val="24"/>
          <w:lang w:eastAsia="zh-CN"/>
        </w:rPr>
        <w:t>goes</w:t>
      </w:r>
      <w:r>
        <w:rPr>
          <w:rFonts w:ascii="Times New Roman" w:hAnsi="Times New Roman" w:cs="Times New Roman"/>
          <w:sz w:val="24"/>
          <w:szCs w:val="24"/>
          <w:lang w:eastAsia="zh-CN"/>
        </w:rPr>
        <w:t xml:space="preserve"> to the zoo</w:t>
      </w:r>
      <w:r>
        <w:rPr>
          <w:rFonts w:ascii="Times New Roman" w:hAnsi="Times New Roman" w:cs="Times New Roman"/>
          <w:sz w:val="24"/>
          <w:szCs w:val="24"/>
          <w:lang w:eastAsia="zh-CN"/>
        </w:rPr>
        <w:tab/>
      </w:r>
      <w:r>
        <w:rPr>
          <w:rFonts w:ascii="Times New Roman" w:hAnsi="Times New Roman" w:cs="Times New Roman"/>
          <w:sz w:val="24"/>
          <w:szCs w:val="24"/>
          <w:lang w:eastAsia="zh-CN"/>
        </w:rPr>
        <w:t xml:space="preserve">D. </w:t>
      </w:r>
      <w:r>
        <w:rPr>
          <w:rFonts w:hint="eastAsia" w:ascii="Times New Roman" w:hAnsi="Times New Roman" w:cs="Times New Roman"/>
          <w:sz w:val="24"/>
          <w:szCs w:val="24"/>
          <w:lang w:eastAsia="zh-CN"/>
        </w:rPr>
        <w:t>does</w:t>
      </w:r>
      <w:r>
        <w:rPr>
          <w:rFonts w:ascii="Times New Roman" w:hAnsi="Times New Roman" w:cs="Times New Roman"/>
          <w:sz w:val="24"/>
          <w:szCs w:val="24"/>
          <w:lang w:eastAsia="zh-CN"/>
        </w:rPr>
        <w:t xml:space="preserve"> the cooking</w:t>
      </w: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outlineLvl w:val="9"/>
        <w:rPr>
          <w:rFonts w:ascii="Times New Roman" w:hAnsi="Times New Roman" w:cs="Times New Roman"/>
          <w:sz w:val="24"/>
          <w:szCs w:val="24"/>
          <w:lang w:eastAsia="zh-CN"/>
        </w:rPr>
      </w:pPr>
      <w:r>
        <w:rPr>
          <w:rFonts w:ascii="Times New Roman" w:hAnsi="Times New Roman" w:cs="Times New Roman"/>
          <w:sz w:val="24"/>
          <w:szCs w:val="24"/>
        </w:rPr>
        <w:t>(   )</w:t>
      </w:r>
      <w:r>
        <w:rPr>
          <w:rFonts w:ascii="Times New Roman" w:hAnsi="Times New Roman" w:cs="Times New Roman"/>
          <w:sz w:val="24"/>
          <w:szCs w:val="24"/>
          <w:lang w:eastAsia="zh-CN"/>
        </w:rPr>
        <w:t xml:space="preserve">47. Mary wants to buy a new skirt and </w:t>
      </w:r>
      <w:r>
        <w:rPr>
          <w:rFonts w:ascii="Times New Roman" w:hAnsi="Times New Roman" w:cs="Times New Roman"/>
          <w:sz w:val="24"/>
          <w:szCs w:val="24"/>
        </w:rPr>
        <w:t>___________</w:t>
      </w:r>
      <w:r>
        <w:rPr>
          <w:rFonts w:ascii="Times New Roman" w:hAnsi="Times New Roman" w:cs="Times New Roman"/>
          <w:sz w:val="24"/>
          <w:szCs w:val="24"/>
          <w:lang w:eastAsia="zh-CN"/>
        </w:rPr>
        <w:t>.</w:t>
      </w: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outlineLvl w:val="9"/>
        <w:rPr>
          <w:rFonts w:ascii="Times New Roman" w:hAnsi="Times New Roman" w:cs="Times New Roman"/>
          <w:sz w:val="24"/>
          <w:szCs w:val="24"/>
          <w:lang w:eastAsia="zh-CN"/>
        </w:rPr>
      </w:pPr>
      <w:r>
        <w:rPr>
          <w:rFonts w:ascii="Times New Roman" w:hAnsi="Times New Roman" w:cs="Times New Roman"/>
          <w:sz w:val="24"/>
          <w:szCs w:val="24"/>
          <w:lang w:eastAsia="zh-CN"/>
        </w:rPr>
        <w:t>A. some food</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 xml:space="preserve">B. </w:t>
      </w:r>
      <w:r>
        <w:rPr>
          <w:rFonts w:hint="eastAsia" w:ascii="Times New Roman" w:hAnsi="Times New Roman" w:cs="Times New Roman"/>
          <w:sz w:val="24"/>
          <w:szCs w:val="24"/>
          <w:lang w:eastAsia="zh-CN"/>
        </w:rPr>
        <w:t>bread</w:t>
      </w:r>
      <w:r>
        <w:rPr>
          <w:rFonts w:ascii="Times New Roman" w:hAnsi="Times New Roman" w:cs="Times New Roman"/>
          <w:sz w:val="24"/>
          <w:szCs w:val="24"/>
          <w:lang w:eastAsia="zh-CN"/>
        </w:rPr>
        <w:t>, meat , fish</w:t>
      </w:r>
      <w:r>
        <w:rPr>
          <w:rFonts w:ascii="Times New Roman" w:hAnsi="Times New Roman" w:cs="Times New Roman"/>
          <w:sz w:val="24"/>
          <w:szCs w:val="24"/>
          <w:lang w:eastAsia="zh-CN"/>
        </w:rPr>
        <w:tab/>
      </w:r>
      <w:r>
        <w:rPr>
          <w:rFonts w:ascii="Times New Roman" w:hAnsi="Times New Roman" w:cs="Times New Roman"/>
          <w:sz w:val="24"/>
          <w:szCs w:val="24"/>
          <w:lang w:eastAsia="zh-CN"/>
        </w:rPr>
        <w:t xml:space="preserve">C. some drinks </w:t>
      </w:r>
      <w:r>
        <w:rPr>
          <w:rFonts w:ascii="Times New Roman" w:hAnsi="Times New Roman" w:cs="Times New Roman"/>
          <w:sz w:val="24"/>
          <w:szCs w:val="24"/>
          <w:lang w:eastAsia="zh-CN"/>
        </w:rPr>
        <w:tab/>
      </w:r>
      <w:r>
        <w:rPr>
          <w:rFonts w:ascii="Times New Roman" w:hAnsi="Times New Roman" w:cs="Times New Roman"/>
          <w:sz w:val="24"/>
          <w:szCs w:val="24"/>
          <w:lang w:eastAsia="zh-CN"/>
        </w:rPr>
        <w:t>D. some school things</w:t>
      </w: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outlineLvl w:val="9"/>
        <w:rPr>
          <w:rFonts w:ascii="Times New Roman" w:hAnsi="Times New Roman" w:cs="Times New Roman"/>
          <w:sz w:val="24"/>
          <w:szCs w:val="24"/>
          <w:lang w:eastAsia="zh-CN"/>
        </w:rPr>
      </w:pPr>
      <w:r>
        <w:rPr>
          <w:rFonts w:ascii="Times New Roman" w:hAnsi="Times New Roman" w:cs="Times New Roman"/>
          <w:sz w:val="24"/>
          <w:szCs w:val="24"/>
        </w:rPr>
        <w:t>(   )</w:t>
      </w:r>
      <w:r>
        <w:rPr>
          <w:rFonts w:ascii="Times New Roman" w:hAnsi="Times New Roman" w:cs="Times New Roman"/>
          <w:sz w:val="24"/>
          <w:szCs w:val="24"/>
          <w:lang w:eastAsia="zh-CN"/>
        </w:rPr>
        <w:t xml:space="preserve">48. The white skirt is </w:t>
      </w:r>
      <w:r>
        <w:rPr>
          <w:rFonts w:ascii="Times New Roman" w:hAnsi="Times New Roman" w:cs="Times New Roman"/>
          <w:sz w:val="24"/>
          <w:szCs w:val="24"/>
        </w:rPr>
        <w:t xml:space="preserve">___________ </w:t>
      </w:r>
      <w:r>
        <w:rPr>
          <w:rFonts w:ascii="Times New Roman" w:hAnsi="Times New Roman" w:cs="Times New Roman"/>
          <w:sz w:val="24"/>
          <w:szCs w:val="24"/>
          <w:lang w:eastAsia="zh-CN"/>
        </w:rPr>
        <w:t>.</w:t>
      </w: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xml:space="preserve">A. </w:t>
      </w:r>
      <w:r>
        <w:rPr>
          <w:rFonts w:hint="eastAsia" w:ascii="Times New Roman" w:hAnsi="Times New Roman" w:cs="Times New Roman"/>
          <w:sz w:val="24"/>
          <w:szCs w:val="24"/>
          <w:lang w:eastAsia="zh-CN"/>
        </w:rPr>
        <w:t>1</w:t>
      </w:r>
      <w:r>
        <w:rPr>
          <w:rFonts w:ascii="Times New Roman" w:hAnsi="Times New Roman" w:cs="Times New Roman"/>
          <w:sz w:val="24"/>
          <w:szCs w:val="24"/>
          <w:lang w:eastAsia="zh-CN"/>
        </w:rPr>
        <w:t>4 dollars</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 xml:space="preserve">B. </w:t>
      </w:r>
      <w:r>
        <w:rPr>
          <w:rFonts w:hint="eastAsia" w:ascii="Times New Roman" w:hAnsi="Times New Roman" w:cs="Times New Roman"/>
          <w:sz w:val="24"/>
          <w:szCs w:val="24"/>
          <w:lang w:eastAsia="zh-CN"/>
        </w:rPr>
        <w:t>3</w:t>
      </w:r>
      <w:r>
        <w:rPr>
          <w:rFonts w:ascii="Times New Roman" w:hAnsi="Times New Roman" w:cs="Times New Roman"/>
          <w:sz w:val="24"/>
          <w:szCs w:val="24"/>
          <w:lang w:eastAsia="zh-CN"/>
        </w:rPr>
        <w:t>0 dollars</w:t>
      </w:r>
      <w:r>
        <w:rPr>
          <w:rFonts w:hint="eastAsia" w:ascii="Times New Roman" w:hAnsi="Times New Roman" w:cs="Times New Roman"/>
          <w:sz w:val="24"/>
          <w:szCs w:val="24"/>
          <w:lang w:eastAsia="zh-CN"/>
        </w:rPr>
        <w:t xml:space="preserve"> </w:t>
      </w:r>
      <w:r>
        <w:rPr>
          <w:rFonts w:ascii="Times New Roman" w:hAnsi="Times New Roman" w:cs="Times New Roman"/>
          <w:sz w:val="24"/>
          <w:szCs w:val="24"/>
          <w:lang w:eastAsia="zh-CN"/>
        </w:rPr>
        <w:t xml:space="preserve"> </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 xml:space="preserve">C. </w:t>
      </w:r>
      <w:r>
        <w:rPr>
          <w:rFonts w:hint="eastAsia" w:ascii="Times New Roman" w:hAnsi="Times New Roman" w:cs="Times New Roman"/>
          <w:sz w:val="24"/>
          <w:szCs w:val="24"/>
          <w:lang w:eastAsia="zh-CN"/>
        </w:rPr>
        <w:t>1</w:t>
      </w:r>
      <w:r>
        <w:rPr>
          <w:rFonts w:ascii="Times New Roman" w:hAnsi="Times New Roman" w:cs="Times New Roman"/>
          <w:sz w:val="24"/>
          <w:szCs w:val="24"/>
          <w:lang w:eastAsia="zh-CN"/>
        </w:rPr>
        <w:t>5 dollars</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 xml:space="preserve">D. </w:t>
      </w:r>
      <w:r>
        <w:rPr>
          <w:rFonts w:hint="eastAsia" w:ascii="Times New Roman" w:hAnsi="Times New Roman" w:cs="Times New Roman"/>
          <w:sz w:val="24"/>
          <w:szCs w:val="24"/>
          <w:lang w:eastAsia="zh-CN"/>
        </w:rPr>
        <w:t>5</w:t>
      </w:r>
      <w:r>
        <w:rPr>
          <w:rFonts w:ascii="Times New Roman" w:hAnsi="Times New Roman" w:cs="Times New Roman"/>
          <w:sz w:val="24"/>
          <w:szCs w:val="24"/>
          <w:lang w:eastAsia="zh-CN"/>
        </w:rPr>
        <w:t>0</w:t>
      </w:r>
      <w:r>
        <w:rPr>
          <w:rFonts w:hint="eastAsia" w:ascii="Times New Roman" w:hAnsi="Times New Roman" w:cs="Times New Roman"/>
          <w:sz w:val="24"/>
          <w:szCs w:val="24"/>
          <w:lang w:eastAsia="zh-CN"/>
        </w:rPr>
        <w:t xml:space="preserve"> dollars</w:t>
      </w: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jc w:val="center"/>
        <w:outlineLvl w:val="9"/>
        <w:rPr>
          <w:rFonts w:ascii="Times New Roman" w:hAnsi="Times New Roman" w:cs="Times New Roman"/>
          <w:sz w:val="24"/>
          <w:szCs w:val="24"/>
          <w:lang w:eastAsia="zh-CN"/>
        </w:rPr>
      </w:pP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jc w:val="center"/>
        <w:outlineLvl w:val="9"/>
        <w:rPr>
          <w:rFonts w:ascii="Times New Roman" w:hAnsi="Times New Roman" w:cs="Times New Roman"/>
          <w:sz w:val="24"/>
          <w:szCs w:val="24"/>
          <w:lang w:eastAsia="zh-CN"/>
        </w:rPr>
      </w:pP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jc w:val="center"/>
        <w:outlineLvl w:val="9"/>
        <w:rPr>
          <w:rFonts w:ascii="Times New Roman" w:hAnsi="Times New Roman" w:cs="Times New Roman"/>
          <w:sz w:val="24"/>
          <w:szCs w:val="24"/>
          <w:lang w:eastAsia="zh-CN"/>
        </w:rPr>
      </w:pP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jc w:val="center"/>
        <w:outlineLvl w:val="9"/>
        <w:rPr>
          <w:rFonts w:ascii="Times New Roman" w:hAnsi="Times New Roman" w:cs="Times New Roman"/>
          <w:b/>
          <w:sz w:val="24"/>
          <w:szCs w:val="24"/>
          <w:lang w:eastAsia="zh-CN"/>
        </w:rPr>
      </w:pPr>
      <w:r>
        <w:rPr>
          <w:rFonts w:ascii="Times New Roman" w:hAnsi="Times New Roman" w:cs="Times New Roman"/>
          <w:b/>
          <w:sz w:val="24"/>
          <w:szCs w:val="24"/>
          <w:lang w:eastAsia="zh-CN"/>
        </w:rPr>
        <w:t>B</w:t>
      </w: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outlineLvl w:val="9"/>
        <w:rPr>
          <w:rFonts w:ascii="Times New Roman" w:hAnsi="Times New Roman" w:cs="Times New Roman"/>
          <w:sz w:val="24"/>
          <w:szCs w:val="24"/>
          <w:lang w:eastAsia="zh-CN"/>
        </w:rPr>
      </w:pPr>
      <w:r>
        <w:rPr>
          <w:rFonts w:ascii="Times New Roman" w:hAnsi="Times New Roman" w:cs="Times New Roman"/>
          <w:sz w:val="24"/>
          <w:szCs w:val="24"/>
          <w:lang w:eastAsia="zh-CN"/>
        </w:rPr>
        <w:t>l＇m Tom. The apps（应用程序） on my phone help me have an easy life.</w:t>
      </w:r>
    </w:p>
    <w:tbl>
      <w:tblPr>
        <w:tblStyle w:val="36"/>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6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5" w:type="dxa"/>
          </w:tcPr>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hint="eastAsia" w:ascii="Times New Roman" w:hAnsi="Times New Roman" w:cs="Times New Roman"/>
                <w:sz w:val="24"/>
                <w:szCs w:val="24"/>
                <w:lang w:eastAsia="zh-CN"/>
              </w:rPr>
              <w:t>Alarm</w:t>
            </w:r>
            <w:r>
              <w:rPr>
                <w:rFonts w:ascii="Times New Roman" w:hAnsi="Times New Roman" w:cs="Times New Roman"/>
                <w:sz w:val="24"/>
                <w:szCs w:val="24"/>
                <w:lang w:eastAsia="zh-CN"/>
              </w:rPr>
              <w:t xml:space="preserve"> Clock for Me</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drawing>
                <wp:inline distT="0" distB="0" distL="0" distR="0">
                  <wp:extent cx="1104900" cy="1000125"/>
                  <wp:effectExtent l="0" t="0" r="0" b="9525"/>
                  <wp:docPr id="1" name="图片 1" descr="C:\Users\lenovo\AppData\Local\Temp\162322902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lenovo\AppData\Local\Temp\1623229023(1).png"/>
                          <pic:cNvPicPr>
                            <a:picLocks noChangeAspect="1" noChangeArrowheads="1"/>
                          </pic:cNvPicPr>
                        </pic:nvPicPr>
                        <pic:blipFill>
                          <a:blip r:embed="rId14">
                            <a:extLst>
                              <a:ext uri="{28A0092B-C50C-407E-A947-70E740481C1C}">
                                <a14:useLocalDpi xmlns:a14="http://schemas.microsoft.com/office/drawing/2010/main" val="0"/>
                              </a:ext>
                            </a:extLst>
                          </a:blip>
                          <a:srcRect t="9483"/>
                          <a:stretch>
                            <a:fillRect/>
                          </a:stretch>
                        </pic:blipFill>
                        <pic:spPr>
                          <a:xfrm>
                            <a:off x="0" y="0"/>
                            <a:ext cx="1104900" cy="1000125"/>
                          </a:xfrm>
                          <a:prstGeom prst="rect">
                            <a:avLst/>
                          </a:prstGeom>
                          <a:noFill/>
                          <a:ln>
                            <a:noFill/>
                          </a:ln>
                        </pic:spPr>
                      </pic:pic>
                    </a:graphicData>
                  </a:graphic>
                </wp:inline>
              </w:drawing>
            </w:r>
          </w:p>
        </w:tc>
        <w:tc>
          <w:tcPr>
            <w:tcW w:w="6662" w:type="dxa"/>
          </w:tcPr>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I set four alarms（闹铃）</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hint="eastAsia" w:ascii="Times New Roman" w:hAnsi="Times New Roman" w:cs="Times New Roman"/>
                <w:sz w:val="24"/>
                <w:szCs w:val="24"/>
                <w:lang w:eastAsia="zh-CN"/>
              </w:rPr>
              <w:t>7</w:t>
            </w:r>
            <w:r>
              <w:rPr>
                <w:rFonts w:ascii="Times New Roman" w:hAnsi="Times New Roman" w:cs="Times New Roman"/>
                <w:sz w:val="24"/>
                <w:szCs w:val="24"/>
                <w:lang w:eastAsia="zh-CN"/>
              </w:rPr>
              <w:t xml:space="preserve"> am</w:t>
            </w:r>
            <w:r>
              <w:rPr>
                <w:rFonts w:hint="eastAsia" w:ascii="Times New Roman" w:hAnsi="Times New Roman" w:cs="Times New Roman"/>
                <w:sz w:val="24"/>
                <w:szCs w:val="24"/>
                <w:lang w:eastAsia="zh-CN"/>
              </w:rPr>
              <w:t>:</w:t>
            </w:r>
            <w:r>
              <w:rPr>
                <w:rFonts w:ascii="Times New Roman" w:hAnsi="Times New Roman" w:cs="Times New Roman"/>
                <w:sz w:val="24"/>
                <w:szCs w:val="24"/>
                <w:lang w:eastAsia="zh-CN"/>
              </w:rPr>
              <w:t xml:space="preserve"> Wake up</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10 am: Do morning exercises</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4 pm: Tea time</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10</w:t>
            </w:r>
            <w:r>
              <w:rPr>
                <w:rFonts w:hint="eastAsia" w:ascii="Times New Roman" w:hAnsi="Times New Roman" w:cs="Times New Roman"/>
                <w:sz w:val="24"/>
                <w:szCs w:val="24"/>
                <w:lang w:eastAsia="zh-CN"/>
              </w:rPr>
              <w:t>:3</w:t>
            </w:r>
            <w:r>
              <w:rPr>
                <w:rFonts w:ascii="Times New Roman" w:hAnsi="Times New Roman" w:cs="Times New Roman"/>
                <w:sz w:val="24"/>
                <w:szCs w:val="24"/>
                <w:lang w:eastAsia="zh-CN"/>
              </w:rPr>
              <w:t>0 pm: Go to bed</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xml:space="preserve">When the alarm rings , I can always hear my favorite music.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5" w:type="dxa"/>
          </w:tcPr>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xml:space="preserve">WeatherBug </w:t>
            </w:r>
            <w:r>
              <w:rPr>
                <w:rFonts w:ascii="Times New Roman" w:hAnsi="Times New Roman" w:cs="Times New Roman"/>
                <w:sz w:val="24"/>
                <w:szCs w:val="24"/>
                <w:lang w:eastAsia="zh-CN"/>
              </w:rPr>
              <w:drawing>
                <wp:inline distT="0" distB="0" distL="0" distR="0">
                  <wp:extent cx="1276350" cy="1076325"/>
                  <wp:effectExtent l="0" t="0" r="0" b="9525"/>
                  <wp:docPr id="8" name="图片 8" descr="C:\Users\lenovo\AppData\Local\Temp\162322992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lenovo\AppData\Local\Temp\1623229923(1).png"/>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1276350" cy="1076325"/>
                          </a:xfrm>
                          <a:prstGeom prst="rect">
                            <a:avLst/>
                          </a:prstGeom>
                          <a:noFill/>
                          <a:ln>
                            <a:noFill/>
                          </a:ln>
                        </pic:spPr>
                      </pic:pic>
                    </a:graphicData>
                  </a:graphic>
                </wp:inline>
              </w:drawing>
            </w:r>
          </w:p>
        </w:tc>
        <w:tc>
          <w:tcPr>
            <w:tcW w:w="6662" w:type="dxa"/>
          </w:tcPr>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hint="eastAsia" w:ascii="Times New Roman" w:hAnsi="Times New Roman" w:cs="Times New Roman"/>
                <w:sz w:val="24"/>
                <w:szCs w:val="24"/>
                <w:lang w:eastAsia="zh-CN"/>
              </w:rPr>
              <w:t xml:space="preserve">What will the weather be like tomorrow? WeatherBug tells </w:t>
            </w:r>
            <w:r>
              <w:rPr>
                <w:rFonts w:ascii="Times New Roman" w:hAnsi="Times New Roman" w:cs="Times New Roman"/>
                <w:sz w:val="24"/>
                <w:szCs w:val="24"/>
                <w:lang w:eastAsia="zh-CN"/>
              </w:rPr>
              <w:t xml:space="preserve"> </w:t>
            </w:r>
            <w:r>
              <w:rPr>
                <w:rFonts w:hint="eastAsia" w:ascii="Times New Roman" w:hAnsi="Times New Roman" w:cs="Times New Roman"/>
                <w:sz w:val="24"/>
                <w:szCs w:val="24"/>
                <w:lang w:eastAsia="zh-CN"/>
              </w:rPr>
              <w:t>me.</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hint="eastAsia" w:ascii="Times New Roman" w:hAnsi="Times New Roman" w:cs="Times New Roman"/>
                <w:sz w:val="24"/>
                <w:szCs w:val="24"/>
                <w:lang w:eastAsia="zh-CN"/>
              </w:rPr>
              <w:t xml:space="preserve"> Let me have a look at it. It will be windy tomorrow. I'll have to </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hint="eastAsia" w:ascii="Times New Roman" w:hAnsi="Times New Roman" w:cs="Times New Roman"/>
                <w:sz w:val="24"/>
                <w:szCs w:val="24"/>
                <w:lang w:eastAsia="zh-CN"/>
              </w:rPr>
              <w:t>wear my jacket.</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hint="eastAsia" w:ascii="Times New Roman" w:hAnsi="Times New Roman" w:cs="Times New Roman"/>
                <w:sz w:val="24"/>
                <w:szCs w:val="24"/>
                <w:lang w:eastAsia="zh-CN"/>
              </w:rPr>
              <w:t>There is also a map on the app. I won't get lost with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5" w:type="dxa"/>
          </w:tcPr>
          <w:p>
            <w:pPr>
              <w:pStyle w:val="19"/>
              <w:keepNext w:val="0"/>
              <w:keepLines w:val="0"/>
              <w:pageBreakBefore w:val="0"/>
              <w:widowControl/>
              <w:kinsoku/>
              <w:wordWrap/>
              <w:overflowPunct/>
              <w:topLinePunct w:val="0"/>
              <w:autoSpaceDE/>
              <w:autoSpaceDN/>
              <w:bidi w:val="0"/>
              <w:adjustRightInd/>
              <w:snapToGrid/>
              <w:spacing w:after="0" w:line="240" w:lineRule="auto"/>
              <w:ind w:firstLine="720" w:firstLineChars="300"/>
              <w:outlineLvl w:val="9"/>
              <w:rPr>
                <w:rFonts w:ascii="Times New Roman" w:hAnsi="Times New Roman" w:cs="Times New Roman"/>
                <w:sz w:val="24"/>
                <w:szCs w:val="24"/>
                <w:lang w:eastAsia="zh-CN"/>
              </w:rPr>
            </w:pPr>
            <w:r>
              <w:rPr>
                <w:rFonts w:hint="eastAsia" w:ascii="Times New Roman" w:hAnsi="Times New Roman" w:cs="Times New Roman"/>
                <w:sz w:val="24"/>
                <w:szCs w:val="24"/>
                <w:lang w:eastAsia="zh-CN"/>
              </w:rPr>
              <w:t>Mobike</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drawing>
                <wp:inline distT="0" distB="0" distL="0" distR="0">
                  <wp:extent cx="1263015" cy="1162050"/>
                  <wp:effectExtent l="0" t="0" r="0" b="0"/>
                  <wp:docPr id="9" name="图片 9" descr="C:\Users\lenovo\AppData\Local\Temp\162323023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lenovo\AppData\Local\Temp\1623230236(1).png"/>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1272131" cy="1169906"/>
                          </a:xfrm>
                          <a:prstGeom prst="rect">
                            <a:avLst/>
                          </a:prstGeom>
                          <a:noFill/>
                          <a:ln>
                            <a:noFill/>
                          </a:ln>
                        </pic:spPr>
                      </pic:pic>
                    </a:graphicData>
                  </a:graphic>
                </wp:inline>
              </w:drawing>
            </w:r>
          </w:p>
        </w:tc>
        <w:tc>
          <w:tcPr>
            <w:tcW w:w="6662" w:type="dxa"/>
          </w:tcPr>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hint="eastAsia" w:ascii="Times New Roman" w:hAnsi="Times New Roman" w:cs="Times New Roman"/>
                <w:sz w:val="24"/>
                <w:szCs w:val="24"/>
                <w:lang w:eastAsia="zh-CN"/>
              </w:rPr>
              <w:t>I used the app when I was in Beijing. It was great. I could ride a bike anywhere and put it anywhere. And I only needed to pay 1. 5 yuan in half an hour. I hope I can use it in New York one day.</w:t>
            </w:r>
          </w:p>
        </w:tc>
      </w:tr>
    </w:tbl>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ascii="Times New Roman" w:hAnsi="Times New Roman" w:cs="Times New Roman"/>
          <w:sz w:val="24"/>
          <w:szCs w:val="24"/>
        </w:rPr>
        <w:t>(   )</w:t>
      </w:r>
      <w:r>
        <w:rPr>
          <w:rFonts w:ascii="Times New Roman" w:hAnsi="Times New Roman" w:cs="Times New Roman"/>
          <w:sz w:val="24"/>
          <w:szCs w:val="24"/>
          <w:lang w:eastAsia="zh-CN"/>
        </w:rPr>
        <w:t xml:space="preserve">49. Tom </w:t>
      </w:r>
      <w:r>
        <w:rPr>
          <w:rFonts w:ascii="Times New Roman" w:hAnsi="Times New Roman" w:cs="Times New Roman"/>
          <w:sz w:val="24"/>
          <w:szCs w:val="24"/>
        </w:rPr>
        <w:t xml:space="preserve">___________ at ten in the morning. </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ascii="Times New Roman" w:hAnsi="Times New Roman" w:cs="Times New Roman"/>
          <w:sz w:val="24"/>
          <w:szCs w:val="24"/>
        </w:rPr>
        <w:t>A. gets up</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 drinks tea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C. goes to work</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 does morning exercises</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rPr>
        <w:t>(   )</w:t>
      </w:r>
      <w:r>
        <w:rPr>
          <w:rFonts w:ascii="Times New Roman" w:hAnsi="Times New Roman" w:cs="Times New Roman"/>
          <w:sz w:val="24"/>
          <w:szCs w:val="24"/>
          <w:lang w:eastAsia="zh-CN"/>
        </w:rPr>
        <w:t xml:space="preserve">50. It will be  </w:t>
      </w:r>
      <w:r>
        <w:rPr>
          <w:rFonts w:ascii="Times New Roman" w:hAnsi="Times New Roman" w:cs="Times New Roman"/>
          <w:sz w:val="24"/>
          <w:szCs w:val="24"/>
        </w:rPr>
        <w:t>___________ tomorrow.</w:t>
      </w: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outlineLvl w:val="9"/>
        <w:rPr>
          <w:rFonts w:ascii="Times New Roman" w:hAnsi="Times New Roman" w:cs="Times New Roman"/>
          <w:sz w:val="24"/>
          <w:szCs w:val="24"/>
          <w:lang w:eastAsia="zh-CN"/>
        </w:rPr>
      </w:pPr>
      <w:r>
        <w:rPr>
          <w:rFonts w:ascii="Times New Roman" w:hAnsi="Times New Roman" w:cs="Times New Roman"/>
          <w:sz w:val="24"/>
          <w:szCs w:val="24"/>
          <w:lang w:eastAsia="zh-CN"/>
        </w:rPr>
        <w:drawing>
          <wp:inline distT="0" distB="0" distL="0" distR="0">
            <wp:extent cx="5257800" cy="857250"/>
            <wp:effectExtent l="0" t="0" r="0" b="0"/>
            <wp:docPr id="10" name="图片 10" descr="C:\Users\lenovo\AppData\Local\Temp\162323047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lenovo\AppData\Local\Temp\1623230473(1).png"/>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5257800" cy="857250"/>
                    </a:xfrm>
                    <a:prstGeom prst="rect">
                      <a:avLst/>
                    </a:prstGeom>
                    <a:noFill/>
                    <a:ln>
                      <a:noFill/>
                    </a:ln>
                  </pic:spPr>
                </pic:pic>
              </a:graphicData>
            </a:graphic>
          </wp:inline>
        </w:drawing>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ascii="Times New Roman" w:hAnsi="Times New Roman" w:cs="Times New Roman"/>
          <w:sz w:val="24"/>
          <w:szCs w:val="24"/>
        </w:rPr>
        <w:t>(   )</w:t>
      </w:r>
      <w:r>
        <w:rPr>
          <w:rFonts w:ascii="Times New Roman" w:hAnsi="Times New Roman" w:cs="Times New Roman"/>
          <w:sz w:val="24"/>
          <w:szCs w:val="24"/>
          <w:lang w:eastAsia="zh-CN"/>
        </w:rPr>
        <w:t xml:space="preserve">51. With Mobike , Tom can </w:t>
      </w:r>
      <w:r>
        <w:rPr>
          <w:rFonts w:ascii="Times New Roman" w:hAnsi="Times New Roman" w:cs="Times New Roman"/>
          <w:sz w:val="24"/>
          <w:szCs w:val="24"/>
        </w:rPr>
        <w:t xml:space="preserve">___________. </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r>
        <w:rPr>
          <w:rFonts w:ascii="Times New Roman" w:hAnsi="Times New Roman" w:cs="Times New Roman"/>
          <w:sz w:val="24"/>
          <w:szCs w:val="24"/>
        </w:rPr>
        <w:t>A. get up early</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 find his way home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C. ride a bike easily</w:t>
      </w:r>
      <w:r>
        <w:rPr>
          <w:rFonts w:ascii="Times New Roman" w:hAnsi="Times New Roman" w:cs="Times New Roman"/>
          <w:sz w:val="24"/>
          <w:szCs w:val="24"/>
        </w:rPr>
        <w:tab/>
      </w:r>
      <w:r>
        <w:rPr>
          <w:rFonts w:ascii="Times New Roman" w:hAnsi="Times New Roman" w:cs="Times New Roman"/>
          <w:sz w:val="24"/>
          <w:szCs w:val="24"/>
        </w:rPr>
        <w:t>D.  buy a cheap bike</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rPr>
      </w:pPr>
    </w:p>
    <w:p>
      <w:pPr>
        <w:pStyle w:val="19"/>
        <w:keepNext w:val="0"/>
        <w:keepLines w:val="0"/>
        <w:pageBreakBefore w:val="0"/>
        <w:widowControl/>
        <w:kinsoku/>
        <w:wordWrap/>
        <w:overflowPunct/>
        <w:topLinePunct w:val="0"/>
        <w:autoSpaceDE/>
        <w:autoSpaceDN/>
        <w:bidi w:val="0"/>
        <w:adjustRightInd/>
        <w:snapToGrid/>
        <w:spacing w:after="0" w:line="240" w:lineRule="auto"/>
        <w:jc w:val="center"/>
        <w:outlineLvl w:val="9"/>
        <w:rPr>
          <w:rFonts w:ascii="Times New Roman" w:hAnsi="Times New Roman" w:cs="Times New Roman"/>
          <w:b/>
          <w:sz w:val="24"/>
          <w:szCs w:val="24"/>
        </w:rPr>
      </w:pPr>
      <w:r>
        <w:rPr>
          <w:rFonts w:ascii="Times New Roman" w:hAnsi="Times New Roman" w:cs="Times New Roman"/>
          <w:b/>
          <w:sz w:val="24"/>
          <w:szCs w:val="24"/>
        </w:rPr>
        <w:t>C</w:t>
      </w: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xml:space="preserve">Do you know hiking? Hiking is good for people’s health. Many hikers like to hike in the countryside, forests and mountains. Just walking for fun is the first kind of hiking. Many people like to hike in city parks or just on the sidewalks. </w:t>
      </w: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xml:space="preserve">A hike can take a few hours or weeks. For most hiking, people just need clothes and shoes that are fit（适合）for the weather. At the beginning, hikers should start with walks that they can do in one day. As you get stronger, you can go on overnight hikes. Later you can go longer than that. You can make your hike last for days or weeks. </w:t>
      </w:r>
    </w:p>
    <w:p>
      <w:pPr>
        <w:pStyle w:val="19"/>
        <w:keepNext w:val="0"/>
        <w:keepLines w:val="0"/>
        <w:pageBreakBefore w:val="0"/>
        <w:widowControl/>
        <w:kinsoku/>
        <w:wordWrap/>
        <w:overflowPunct/>
        <w:topLinePunct w:val="0"/>
        <w:autoSpaceDE/>
        <w:autoSpaceDN/>
        <w:bidi w:val="0"/>
        <w:adjustRightInd/>
        <w:snapToGrid/>
        <w:spacing w:after="0" w:line="240" w:lineRule="auto"/>
        <w:ind w:firstLine="480" w:firstLineChars="200"/>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xml:space="preserve">For safety（安全）, hikers should hike with someone. You should always have one or two friends with you. It is also a good idea to carry a map.Backpacking is another kind of hiking. People carry food, clothes and other things on their backs in a pack. </w:t>
      </w:r>
      <w:r>
        <w:rPr>
          <w:rFonts w:ascii="Times New Roman" w:hAnsi="Times New Roman" w:cs="Times New Roman"/>
          <w:sz w:val="24"/>
          <w:szCs w:val="24"/>
          <w:u w:val="single"/>
          <w:lang w:eastAsia="zh-CN"/>
        </w:rPr>
        <w:t>Backpackers</w:t>
      </w:r>
      <w:r>
        <w:rPr>
          <w:rFonts w:ascii="Times New Roman" w:hAnsi="Times New Roman" w:cs="Times New Roman"/>
          <w:sz w:val="24"/>
          <w:szCs w:val="24"/>
          <w:lang w:eastAsia="zh-CN"/>
        </w:rPr>
        <w:t xml:space="preserve"> can stay many days in places where there is no food to buy. They carry what they need on their backs. Now, put on your hiking shoes and take a hike!</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rPr>
        <w:t>(   )</w:t>
      </w:r>
      <w:r>
        <w:rPr>
          <w:rFonts w:ascii="Times New Roman" w:hAnsi="Times New Roman" w:cs="Times New Roman"/>
          <w:sz w:val="24"/>
          <w:szCs w:val="24"/>
          <w:lang w:eastAsia="zh-CN"/>
        </w:rPr>
        <w:t>52. To walk for fun, many people like to walk ________.</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A．in the zoo</w:t>
      </w:r>
      <w:r>
        <w:rPr>
          <w:rFonts w:ascii="Times New Roman" w:hAnsi="Times New Roman" w:cs="Times New Roman"/>
          <w:sz w:val="24"/>
          <w:szCs w:val="24"/>
          <w:lang w:eastAsia="zh-CN"/>
        </w:rPr>
        <w:tab/>
      </w:r>
      <w:r>
        <w:rPr>
          <w:rFonts w:ascii="Times New Roman" w:hAnsi="Times New Roman" w:cs="Times New Roman"/>
          <w:sz w:val="24"/>
          <w:szCs w:val="24"/>
          <w:lang w:eastAsia="zh-CN"/>
        </w:rPr>
        <w:tab/>
      </w:r>
      <w:r>
        <w:rPr>
          <w:rFonts w:ascii="Times New Roman" w:hAnsi="Times New Roman" w:cs="Times New Roman"/>
          <w:sz w:val="24"/>
          <w:szCs w:val="24"/>
          <w:lang w:eastAsia="zh-CN"/>
        </w:rPr>
        <w:tab/>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B．with backpacks</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C．in city parks or on the sidewalks</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D．in a place where there is no food to buy</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rPr>
        <w:t>(   )</w:t>
      </w:r>
      <w:r>
        <w:rPr>
          <w:rFonts w:ascii="Times New Roman" w:hAnsi="Times New Roman" w:cs="Times New Roman"/>
          <w:sz w:val="24"/>
          <w:szCs w:val="24"/>
          <w:lang w:eastAsia="zh-CN"/>
        </w:rPr>
        <w:t>53. The hikers often hike with someone to ________.</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A．be safe</w:t>
      </w:r>
      <w:r>
        <w:rPr>
          <w:rFonts w:ascii="Times New Roman" w:hAnsi="Times New Roman" w:cs="Times New Roman"/>
          <w:sz w:val="24"/>
          <w:szCs w:val="24"/>
          <w:lang w:eastAsia="zh-CN"/>
        </w:rPr>
        <w:tab/>
      </w:r>
      <w:r>
        <w:rPr>
          <w:rFonts w:ascii="Times New Roman" w:hAnsi="Times New Roman" w:cs="Times New Roman"/>
          <w:sz w:val="24"/>
          <w:szCs w:val="24"/>
          <w:lang w:eastAsia="zh-CN"/>
        </w:rPr>
        <w:t>B．carry things</w:t>
      </w:r>
      <w:r>
        <w:rPr>
          <w:rFonts w:ascii="Times New Roman" w:hAnsi="Times New Roman" w:cs="Times New Roman"/>
          <w:sz w:val="24"/>
          <w:szCs w:val="24"/>
          <w:lang w:eastAsia="zh-CN"/>
        </w:rPr>
        <w:tab/>
      </w:r>
      <w:r>
        <w:rPr>
          <w:rFonts w:ascii="Times New Roman" w:hAnsi="Times New Roman" w:cs="Times New Roman"/>
          <w:sz w:val="24"/>
          <w:szCs w:val="24"/>
          <w:lang w:eastAsia="zh-CN"/>
        </w:rPr>
        <w:t>C．buy some food</w:t>
      </w:r>
      <w:r>
        <w:rPr>
          <w:rFonts w:ascii="Times New Roman" w:hAnsi="Times New Roman" w:cs="Times New Roman"/>
          <w:sz w:val="24"/>
          <w:szCs w:val="24"/>
          <w:lang w:eastAsia="zh-CN"/>
        </w:rPr>
        <w:tab/>
      </w:r>
      <w:r>
        <w:rPr>
          <w:rFonts w:ascii="Times New Roman" w:hAnsi="Times New Roman" w:cs="Times New Roman"/>
          <w:sz w:val="24"/>
          <w:szCs w:val="24"/>
          <w:lang w:eastAsia="zh-CN"/>
        </w:rPr>
        <w:t>D．exercise for fun</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rPr>
        <w:t>(   )</w:t>
      </w:r>
      <w:r>
        <w:rPr>
          <w:rFonts w:ascii="Times New Roman" w:hAnsi="Times New Roman" w:cs="Times New Roman"/>
          <w:sz w:val="24"/>
          <w:szCs w:val="24"/>
          <w:lang w:eastAsia="zh-CN"/>
        </w:rPr>
        <w:t>54. What does the underlined word “backpackers” mean in Chinese?</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A．攀岩者</w:t>
      </w:r>
      <w:r>
        <w:rPr>
          <w:rFonts w:ascii="Times New Roman" w:hAnsi="Times New Roman" w:cs="Times New Roman"/>
          <w:sz w:val="24"/>
          <w:szCs w:val="24"/>
          <w:lang w:eastAsia="zh-CN"/>
        </w:rPr>
        <w:tab/>
      </w:r>
      <w:r>
        <w:rPr>
          <w:rFonts w:ascii="Times New Roman" w:hAnsi="Times New Roman" w:cs="Times New Roman"/>
          <w:sz w:val="24"/>
          <w:szCs w:val="24"/>
          <w:lang w:eastAsia="zh-CN"/>
        </w:rPr>
        <w:t>B．冒险家</w:t>
      </w:r>
      <w:r>
        <w:rPr>
          <w:rFonts w:ascii="Times New Roman" w:hAnsi="Times New Roman" w:cs="Times New Roman"/>
          <w:sz w:val="24"/>
          <w:szCs w:val="24"/>
          <w:lang w:eastAsia="zh-CN"/>
        </w:rPr>
        <w:tab/>
      </w:r>
      <w:r>
        <w:rPr>
          <w:rFonts w:ascii="Times New Roman" w:hAnsi="Times New Roman" w:cs="Times New Roman"/>
          <w:sz w:val="24"/>
          <w:szCs w:val="24"/>
          <w:lang w:eastAsia="zh-CN"/>
        </w:rPr>
        <w:t>C．搬运工</w:t>
      </w:r>
      <w:r>
        <w:rPr>
          <w:rFonts w:ascii="Times New Roman" w:hAnsi="Times New Roman" w:cs="Times New Roman"/>
          <w:sz w:val="24"/>
          <w:szCs w:val="24"/>
          <w:lang w:eastAsia="zh-CN"/>
        </w:rPr>
        <w:tab/>
      </w:r>
      <w:r>
        <w:rPr>
          <w:rFonts w:ascii="Times New Roman" w:hAnsi="Times New Roman" w:cs="Times New Roman"/>
          <w:sz w:val="24"/>
          <w:szCs w:val="24"/>
          <w:lang w:eastAsia="zh-CN"/>
        </w:rPr>
        <w:t>D．背包客</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rPr>
        <w:t>(   )</w:t>
      </w:r>
      <w:r>
        <w:rPr>
          <w:rFonts w:ascii="Times New Roman" w:hAnsi="Times New Roman" w:cs="Times New Roman"/>
          <w:sz w:val="24"/>
          <w:szCs w:val="24"/>
          <w:lang w:eastAsia="zh-CN"/>
        </w:rPr>
        <w:t>55. Where can we probably read this passage?</w:t>
      </w:r>
    </w:p>
    <w:p>
      <w:pPr>
        <w:pStyle w:val="19"/>
        <w:keepNext w:val="0"/>
        <w:keepLines w:val="0"/>
        <w:pageBreakBefore w:val="0"/>
        <w:widowControl/>
        <w:kinsoku/>
        <w:wordWrap/>
        <w:overflowPunct/>
        <w:topLinePunct w:val="0"/>
        <w:autoSpaceDE/>
        <w:autoSpaceDN/>
        <w:bidi w:val="0"/>
        <w:adjustRightInd/>
        <w:snapToGrid/>
        <w:spacing w:after="0" w:line="240" w:lineRule="auto"/>
        <w:outlineLvl w:val="9"/>
        <w:rPr>
          <w:rFonts w:ascii="Times New Roman" w:hAnsi="Times New Roman" w:cs="Times New Roman"/>
          <w:sz w:val="24"/>
          <w:szCs w:val="24"/>
          <w:lang w:eastAsia="zh-CN"/>
        </w:rPr>
      </w:pPr>
      <w:r>
        <w:rPr>
          <w:rFonts w:ascii="Times New Roman" w:hAnsi="Times New Roman" w:cs="Times New Roman"/>
          <w:sz w:val="24"/>
          <w:szCs w:val="24"/>
          <w:lang w:eastAsia="zh-CN"/>
        </w:rPr>
        <w:t>A．In a newspaper.</w:t>
      </w:r>
      <w:r>
        <w:rPr>
          <w:rFonts w:ascii="Times New Roman" w:hAnsi="Times New Roman" w:cs="Times New Roman"/>
          <w:sz w:val="24"/>
          <w:szCs w:val="24"/>
          <w:lang w:eastAsia="zh-CN"/>
        </w:rPr>
        <w:tab/>
      </w:r>
      <w:r>
        <w:rPr>
          <w:rFonts w:ascii="Times New Roman" w:hAnsi="Times New Roman" w:cs="Times New Roman"/>
          <w:sz w:val="24"/>
          <w:szCs w:val="24"/>
          <w:lang w:eastAsia="zh-CN"/>
        </w:rPr>
        <w:t>B．In a textbook.</w:t>
      </w:r>
      <w:r>
        <w:rPr>
          <w:rFonts w:ascii="Times New Roman" w:hAnsi="Times New Roman" w:cs="Times New Roman"/>
          <w:sz w:val="24"/>
          <w:szCs w:val="24"/>
          <w:lang w:eastAsia="zh-CN"/>
        </w:rPr>
        <w:tab/>
      </w:r>
      <w:r>
        <w:rPr>
          <w:rFonts w:ascii="Times New Roman" w:hAnsi="Times New Roman" w:cs="Times New Roman"/>
          <w:sz w:val="24"/>
          <w:szCs w:val="24"/>
          <w:lang w:eastAsia="zh-CN"/>
        </w:rPr>
        <w:t>C．In a storybook.</w:t>
      </w:r>
      <w:r>
        <w:rPr>
          <w:rFonts w:ascii="Times New Roman" w:hAnsi="Times New Roman" w:cs="Times New Roman"/>
          <w:sz w:val="24"/>
          <w:szCs w:val="24"/>
          <w:lang w:eastAsia="zh-CN"/>
        </w:rPr>
        <w:tab/>
      </w:r>
      <w:r>
        <w:rPr>
          <w:rFonts w:ascii="Times New Roman" w:hAnsi="Times New Roman" w:cs="Times New Roman"/>
          <w:sz w:val="24"/>
          <w:szCs w:val="24"/>
          <w:lang w:eastAsia="zh-CN"/>
        </w:rPr>
        <w:t>D．In a magazine.</w:t>
      </w:r>
    </w:p>
    <w:p>
      <w:pPr>
        <w:pStyle w:val="19"/>
        <w:keepNext w:val="0"/>
        <w:keepLines w:val="0"/>
        <w:pageBreakBefore w:val="0"/>
        <w:widowControl/>
        <w:kinsoku/>
        <w:wordWrap/>
        <w:overflowPunct/>
        <w:topLinePunct w:val="0"/>
        <w:autoSpaceDE/>
        <w:autoSpaceDN/>
        <w:bidi w:val="0"/>
        <w:adjustRightInd/>
        <w:snapToGrid/>
        <w:spacing w:after="0" w:line="240" w:lineRule="auto"/>
        <w:jc w:val="center"/>
        <w:outlineLvl w:val="9"/>
        <w:rPr>
          <w:rFonts w:ascii="Times New Roman" w:hAnsi="Times New Roman" w:cs="Times New Roman"/>
          <w:b/>
          <w:sz w:val="24"/>
          <w:szCs w:val="24"/>
          <w:lang w:eastAsia="zh-CN"/>
        </w:rPr>
      </w:pPr>
      <w:r>
        <w:rPr>
          <w:rFonts w:hint="eastAsia" w:ascii="Times New Roman" w:hAnsi="Times New Roman" w:cs="Times New Roman"/>
          <w:b/>
          <w:sz w:val="24"/>
          <w:szCs w:val="24"/>
          <w:lang w:eastAsia="zh-CN"/>
        </w:rPr>
        <w:t>D</w:t>
      </w:r>
    </w:p>
    <w:p>
      <w:pPr>
        <w:keepNext w:val="0"/>
        <w:keepLines w:val="0"/>
        <w:pageBreakBefore w:val="0"/>
        <w:widowControl/>
        <w:kinsoku/>
        <w:wordWrap/>
        <w:overflowPunct/>
        <w:topLinePunct w:val="0"/>
        <w:autoSpaceDE/>
        <w:autoSpaceDN/>
        <w:bidi w:val="0"/>
        <w:adjustRightInd/>
        <w:snapToGrid/>
        <w:spacing w:after="0" w:line="240" w:lineRule="auto"/>
        <w:ind w:firstLine="480" w:firstLineChars="200"/>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Someday in the future we may not need to have money in our pockets. Is life easier when people don't need to carry any money at all? Is money heavy to carry? Is it safe to carry money? Maybe in the future each of us will have only one small credit card (信用卡). We will use it instead of money to buy all the things.</w:t>
      </w:r>
    </w:p>
    <w:p>
      <w:pPr>
        <w:keepNext w:val="0"/>
        <w:keepLines w:val="0"/>
        <w:pageBreakBefore w:val="0"/>
        <w:widowControl/>
        <w:kinsoku/>
        <w:wordWrap/>
        <w:overflowPunct/>
        <w:topLinePunct w:val="0"/>
        <w:autoSpaceDE/>
        <w:autoSpaceDN/>
        <w:bidi w:val="0"/>
        <w:adjustRightInd/>
        <w:snapToGrid/>
        <w:spacing w:after="0" w:line="240" w:lineRule="auto"/>
        <w:ind w:firstLine="480" w:firstLineChars="200"/>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Of course, we may still have some of the same problems with cards we now have with money. For example, we lose money from time to time. Maybe we will lose the cards. Someone may even make a card and it just looks like our cards. Since we can't buy anything without our cards, the credit cards may be no better than money.</w:t>
      </w:r>
    </w:p>
    <w:p>
      <w:pPr>
        <w:keepNext w:val="0"/>
        <w:keepLines w:val="0"/>
        <w:pageBreakBefore w:val="0"/>
        <w:widowControl/>
        <w:kinsoku/>
        <w:wordWrap/>
        <w:overflowPunct/>
        <w:topLinePunct w:val="0"/>
        <w:autoSpaceDE/>
        <w:autoSpaceDN/>
        <w:bidi w:val="0"/>
        <w:adjustRightInd/>
        <w:snapToGrid/>
        <w:spacing w:after="0" w:line="240" w:lineRule="auto"/>
        <w:ind w:firstLine="480" w:firstLineChars="200"/>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xml:space="preserve">Is there anything easier to use than credit cards? Each of us has a thumbprint (拇指指纹). No two thumbprints are the same. Maybe someday the government will keep people's thumbprints with a number. When you want to buy something, you will put your thumb on a machine or a computer. Each store or business will </w:t>
      </w:r>
      <w:r>
        <w:rPr>
          <w:rFonts w:ascii="Times New Roman" w:hAnsi="Times New Roman" w:cs="Times New Roman"/>
          <w:sz w:val="24"/>
          <w:szCs w:val="24"/>
          <w:u w:val="single"/>
          <w:lang w:eastAsia="zh-CN"/>
        </w:rPr>
        <w:t>possess</w:t>
      </w:r>
      <w:r>
        <w:rPr>
          <w:rFonts w:ascii="Times New Roman" w:hAnsi="Times New Roman" w:cs="Times New Roman"/>
          <w:sz w:val="24"/>
          <w:szCs w:val="24"/>
          <w:lang w:eastAsia="zh-CN"/>
        </w:rPr>
        <w:t xml:space="preserve"> one. Everyone's thumbprints will be in the computer. It will be difficult to lose our thumbprints! It will be difficult for someone to steal it or to make one like it.</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ascii="Times New Roman" w:hAnsi="Times New Roman" w:cs="Times New Roman"/>
          <w:sz w:val="24"/>
          <w:szCs w:val="24"/>
        </w:rPr>
        <w:t>(   )</w:t>
      </w:r>
      <w:r>
        <w:rPr>
          <w:rFonts w:ascii="Times New Roman" w:hAnsi="Times New Roman" w:cs="Times New Roman"/>
          <w:sz w:val="24"/>
          <w:szCs w:val="24"/>
          <w:lang w:eastAsia="zh-CN"/>
        </w:rPr>
        <w:t>56. The writer probably agrees that credit cards are ________ to carry with us.</w:t>
      </w:r>
    </w:p>
    <w:p>
      <w:pPr>
        <w:keepNext w:val="0"/>
        <w:keepLines w:val="0"/>
        <w:pageBreakBefore w:val="0"/>
        <w:widowControl/>
        <w:tabs>
          <w:tab w:val="left" w:pos="2076"/>
          <w:tab w:val="left" w:pos="4153"/>
          <w:tab w:val="left" w:pos="6229"/>
        </w:tabs>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A</w:t>
      </w:r>
      <w:r>
        <w:rPr>
          <w:rFonts w:hint="eastAsia" w:ascii="Times New Roman" w:hAnsi="Times New Roman" w:cs="Times New Roman"/>
          <w:sz w:val="24"/>
          <w:szCs w:val="24"/>
          <w:lang w:eastAsia="zh-CN"/>
        </w:rPr>
        <w:t>.</w:t>
      </w:r>
      <w:r>
        <w:rPr>
          <w:rFonts w:ascii="Times New Roman" w:hAnsi="Times New Roman" w:cs="Times New Roman"/>
          <w:sz w:val="24"/>
          <w:szCs w:val="24"/>
          <w:lang w:eastAsia="zh-CN"/>
        </w:rPr>
        <w:t xml:space="preserve"> heavy</w:t>
      </w:r>
      <w:r>
        <w:rPr>
          <w:rFonts w:ascii="Times New Roman" w:hAnsi="Times New Roman" w:cs="Times New Roman"/>
          <w:sz w:val="24"/>
          <w:szCs w:val="24"/>
          <w:lang w:eastAsia="zh-CN"/>
        </w:rPr>
        <w:tab/>
      </w:r>
      <w:r>
        <w:rPr>
          <w:rFonts w:ascii="Times New Roman" w:hAnsi="Times New Roman" w:cs="Times New Roman"/>
          <w:sz w:val="24"/>
          <w:szCs w:val="24"/>
          <w:lang w:eastAsia="zh-CN"/>
        </w:rPr>
        <w:t>B</w:t>
      </w:r>
      <w:r>
        <w:rPr>
          <w:rFonts w:hint="eastAsia" w:ascii="Times New Roman" w:hAnsi="Times New Roman" w:cs="Times New Roman"/>
          <w:sz w:val="24"/>
          <w:szCs w:val="24"/>
          <w:lang w:eastAsia="zh-CN"/>
        </w:rPr>
        <w:t>.</w:t>
      </w:r>
      <w:r>
        <w:rPr>
          <w:rFonts w:ascii="Times New Roman" w:hAnsi="Times New Roman" w:cs="Times New Roman"/>
          <w:sz w:val="24"/>
          <w:szCs w:val="24"/>
          <w:lang w:eastAsia="zh-CN"/>
        </w:rPr>
        <w:t xml:space="preserve"> easy</w:t>
      </w:r>
      <w:r>
        <w:rPr>
          <w:rFonts w:ascii="Times New Roman" w:hAnsi="Times New Roman" w:cs="Times New Roman"/>
          <w:sz w:val="24"/>
          <w:szCs w:val="24"/>
          <w:lang w:eastAsia="zh-CN"/>
        </w:rPr>
        <w:tab/>
      </w:r>
      <w:r>
        <w:rPr>
          <w:rFonts w:ascii="Times New Roman" w:hAnsi="Times New Roman" w:cs="Times New Roman"/>
          <w:sz w:val="24"/>
          <w:szCs w:val="24"/>
          <w:lang w:eastAsia="zh-CN"/>
        </w:rPr>
        <w:t>C. difficult</w:t>
      </w:r>
      <w:r>
        <w:rPr>
          <w:rFonts w:ascii="Times New Roman" w:hAnsi="Times New Roman" w:cs="Times New Roman"/>
          <w:sz w:val="24"/>
          <w:szCs w:val="24"/>
          <w:lang w:eastAsia="zh-CN"/>
        </w:rPr>
        <w:tab/>
      </w:r>
      <w:r>
        <w:rPr>
          <w:rFonts w:ascii="Times New Roman" w:hAnsi="Times New Roman" w:cs="Times New Roman"/>
          <w:sz w:val="24"/>
          <w:szCs w:val="24"/>
          <w:lang w:eastAsia="zh-CN"/>
        </w:rPr>
        <w:t>D</w:t>
      </w:r>
      <w:r>
        <w:rPr>
          <w:rFonts w:hint="eastAsia" w:ascii="Times New Roman" w:hAnsi="Times New Roman" w:cs="Times New Roman"/>
          <w:sz w:val="24"/>
          <w:szCs w:val="24"/>
          <w:lang w:eastAsia="zh-CN"/>
        </w:rPr>
        <w:t>.</w:t>
      </w:r>
      <w:r>
        <w:rPr>
          <w:rFonts w:ascii="Times New Roman" w:hAnsi="Times New Roman" w:cs="Times New Roman"/>
          <w:sz w:val="24"/>
          <w:szCs w:val="24"/>
          <w:lang w:eastAsia="zh-CN"/>
        </w:rPr>
        <w:t xml:space="preserve"> cheap</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ascii="Times New Roman" w:hAnsi="Times New Roman" w:cs="Times New Roman"/>
          <w:sz w:val="24"/>
          <w:szCs w:val="24"/>
        </w:rPr>
        <w:t>(   )</w:t>
      </w:r>
      <w:r>
        <w:rPr>
          <w:rFonts w:ascii="Times New Roman" w:hAnsi="Times New Roman" w:cs="Times New Roman"/>
          <w:sz w:val="24"/>
          <w:szCs w:val="24"/>
          <w:lang w:eastAsia="zh-CN"/>
        </w:rPr>
        <w:t>57. What may be a problem with credit cards in the future?</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A</w:t>
      </w:r>
      <w:r>
        <w:rPr>
          <w:rFonts w:hint="eastAsia" w:ascii="Times New Roman" w:hAnsi="Times New Roman" w:cs="Times New Roman"/>
          <w:sz w:val="24"/>
          <w:szCs w:val="24"/>
          <w:lang w:eastAsia="zh-CN"/>
        </w:rPr>
        <w:t>.</w:t>
      </w:r>
      <w:r>
        <w:rPr>
          <w:rFonts w:ascii="Times New Roman" w:hAnsi="Times New Roman" w:cs="Times New Roman"/>
          <w:sz w:val="24"/>
          <w:szCs w:val="24"/>
          <w:lang w:eastAsia="zh-CN"/>
        </w:rPr>
        <w:t xml:space="preserve"> We may lose the cards from time to time.</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B</w:t>
      </w:r>
      <w:r>
        <w:rPr>
          <w:rFonts w:hint="eastAsia" w:ascii="Times New Roman" w:hAnsi="Times New Roman" w:cs="Times New Roman"/>
          <w:sz w:val="24"/>
          <w:szCs w:val="24"/>
          <w:lang w:eastAsia="zh-CN"/>
        </w:rPr>
        <w:t>.</w:t>
      </w:r>
      <w:r>
        <w:rPr>
          <w:rFonts w:ascii="Times New Roman" w:hAnsi="Times New Roman" w:cs="Times New Roman"/>
          <w:sz w:val="24"/>
          <w:szCs w:val="24"/>
          <w:lang w:eastAsia="zh-CN"/>
        </w:rPr>
        <w:t xml:space="preserve"> We won't be able to make enough cards.</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C</w:t>
      </w:r>
      <w:r>
        <w:rPr>
          <w:rFonts w:hint="eastAsia" w:ascii="Times New Roman" w:hAnsi="Times New Roman" w:cs="Times New Roman"/>
          <w:sz w:val="24"/>
          <w:szCs w:val="24"/>
          <w:lang w:eastAsia="zh-CN"/>
        </w:rPr>
        <w:t>.</w:t>
      </w:r>
      <w:r>
        <w:rPr>
          <w:rFonts w:ascii="Times New Roman" w:hAnsi="Times New Roman" w:cs="Times New Roman"/>
          <w:sz w:val="24"/>
          <w:szCs w:val="24"/>
          <w:lang w:eastAsia="zh-CN"/>
        </w:rPr>
        <w:t xml:space="preserve"> We may not know how to use the cards.</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D</w:t>
      </w:r>
      <w:r>
        <w:rPr>
          <w:rFonts w:hint="eastAsia" w:ascii="Times New Roman" w:hAnsi="Times New Roman" w:cs="Times New Roman"/>
          <w:sz w:val="24"/>
          <w:szCs w:val="24"/>
          <w:lang w:eastAsia="zh-CN"/>
        </w:rPr>
        <w:t>.</w:t>
      </w:r>
      <w:r>
        <w:rPr>
          <w:rFonts w:ascii="Times New Roman" w:hAnsi="Times New Roman" w:cs="Times New Roman"/>
          <w:sz w:val="24"/>
          <w:szCs w:val="24"/>
          <w:lang w:eastAsia="zh-CN"/>
        </w:rPr>
        <w:t xml:space="preserve"> We may not need the cards at all.</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ascii="Times New Roman" w:hAnsi="Times New Roman" w:cs="Times New Roman"/>
          <w:sz w:val="24"/>
          <w:szCs w:val="24"/>
        </w:rPr>
        <w:t>(   )</w:t>
      </w:r>
      <w:r>
        <w:rPr>
          <w:rFonts w:ascii="Times New Roman" w:hAnsi="Times New Roman" w:cs="Times New Roman"/>
          <w:sz w:val="24"/>
          <w:szCs w:val="24"/>
          <w:lang w:eastAsia="zh-CN"/>
        </w:rPr>
        <w:t>58. Someday the government may keep people's thumbprints with a________.</w:t>
      </w:r>
    </w:p>
    <w:p>
      <w:pPr>
        <w:keepNext w:val="0"/>
        <w:keepLines w:val="0"/>
        <w:pageBreakBefore w:val="0"/>
        <w:widowControl/>
        <w:tabs>
          <w:tab w:val="left" w:pos="2076"/>
          <w:tab w:val="left" w:pos="4153"/>
          <w:tab w:val="left" w:pos="6229"/>
        </w:tabs>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A</w:t>
      </w:r>
      <w:r>
        <w:rPr>
          <w:rFonts w:hint="eastAsia" w:ascii="Times New Roman" w:hAnsi="Times New Roman" w:cs="Times New Roman"/>
          <w:sz w:val="24"/>
          <w:szCs w:val="24"/>
          <w:lang w:eastAsia="zh-CN"/>
        </w:rPr>
        <w:t>.</w:t>
      </w:r>
      <w:r>
        <w:rPr>
          <w:rFonts w:ascii="Times New Roman" w:hAnsi="Times New Roman" w:cs="Times New Roman"/>
          <w:sz w:val="24"/>
          <w:szCs w:val="24"/>
          <w:lang w:eastAsia="zh-CN"/>
        </w:rPr>
        <w:t xml:space="preserve"> sign</w:t>
      </w:r>
      <w:r>
        <w:rPr>
          <w:rFonts w:ascii="Times New Roman" w:hAnsi="Times New Roman" w:cs="Times New Roman"/>
          <w:sz w:val="24"/>
          <w:szCs w:val="24"/>
          <w:lang w:eastAsia="zh-CN"/>
        </w:rPr>
        <w:tab/>
      </w:r>
      <w:r>
        <w:rPr>
          <w:rFonts w:ascii="Times New Roman" w:hAnsi="Times New Roman" w:cs="Times New Roman"/>
          <w:sz w:val="24"/>
          <w:szCs w:val="24"/>
          <w:lang w:eastAsia="zh-CN"/>
        </w:rPr>
        <w:t>B</w:t>
      </w:r>
      <w:r>
        <w:rPr>
          <w:rFonts w:hint="eastAsia" w:ascii="Times New Roman" w:hAnsi="Times New Roman" w:cs="Times New Roman"/>
          <w:sz w:val="24"/>
          <w:szCs w:val="24"/>
          <w:lang w:eastAsia="zh-CN"/>
        </w:rPr>
        <w:t>.</w:t>
      </w:r>
      <w:r>
        <w:rPr>
          <w:rFonts w:ascii="Times New Roman" w:hAnsi="Times New Roman" w:cs="Times New Roman"/>
          <w:sz w:val="24"/>
          <w:szCs w:val="24"/>
          <w:lang w:eastAsia="zh-CN"/>
        </w:rPr>
        <w:t xml:space="preserve"> note</w:t>
      </w:r>
      <w:r>
        <w:rPr>
          <w:rFonts w:ascii="Times New Roman" w:hAnsi="Times New Roman" w:cs="Times New Roman"/>
          <w:sz w:val="24"/>
          <w:szCs w:val="24"/>
          <w:lang w:eastAsia="zh-CN"/>
        </w:rPr>
        <w:tab/>
      </w:r>
      <w:r>
        <w:rPr>
          <w:rFonts w:ascii="Times New Roman" w:hAnsi="Times New Roman" w:cs="Times New Roman"/>
          <w:sz w:val="24"/>
          <w:szCs w:val="24"/>
          <w:lang w:eastAsia="zh-CN"/>
        </w:rPr>
        <w:t>C</w:t>
      </w:r>
      <w:r>
        <w:rPr>
          <w:rFonts w:hint="eastAsia" w:ascii="Times New Roman" w:hAnsi="Times New Roman" w:cs="Times New Roman"/>
          <w:sz w:val="24"/>
          <w:szCs w:val="24"/>
          <w:lang w:eastAsia="zh-CN"/>
        </w:rPr>
        <w:t>.</w:t>
      </w:r>
      <w:r>
        <w:rPr>
          <w:rFonts w:ascii="Times New Roman" w:hAnsi="Times New Roman" w:cs="Times New Roman"/>
          <w:sz w:val="24"/>
          <w:szCs w:val="24"/>
          <w:lang w:eastAsia="zh-CN"/>
        </w:rPr>
        <w:t xml:space="preserve"> number</w:t>
      </w:r>
      <w:r>
        <w:rPr>
          <w:rFonts w:ascii="Times New Roman" w:hAnsi="Times New Roman" w:cs="Times New Roman"/>
          <w:sz w:val="24"/>
          <w:szCs w:val="24"/>
          <w:lang w:eastAsia="zh-CN"/>
        </w:rPr>
        <w:tab/>
      </w:r>
      <w:r>
        <w:rPr>
          <w:rFonts w:ascii="Times New Roman" w:hAnsi="Times New Roman" w:cs="Times New Roman"/>
          <w:sz w:val="24"/>
          <w:szCs w:val="24"/>
          <w:lang w:eastAsia="zh-CN"/>
        </w:rPr>
        <w:t>D</w:t>
      </w:r>
      <w:r>
        <w:rPr>
          <w:rFonts w:hint="eastAsia" w:ascii="Times New Roman" w:hAnsi="Times New Roman" w:cs="Times New Roman"/>
          <w:sz w:val="24"/>
          <w:szCs w:val="24"/>
          <w:lang w:eastAsia="zh-CN"/>
        </w:rPr>
        <w:t>.</w:t>
      </w:r>
      <w:r>
        <w:rPr>
          <w:rFonts w:ascii="Times New Roman" w:hAnsi="Times New Roman" w:cs="Times New Roman"/>
          <w:sz w:val="24"/>
          <w:szCs w:val="24"/>
          <w:lang w:eastAsia="zh-CN"/>
        </w:rPr>
        <w:t xml:space="preserve"> key</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ascii="Times New Roman" w:hAnsi="Times New Roman" w:cs="Times New Roman"/>
          <w:sz w:val="24"/>
          <w:szCs w:val="24"/>
        </w:rPr>
        <w:t>(   )</w:t>
      </w:r>
      <w:r>
        <w:rPr>
          <w:rFonts w:ascii="Times New Roman" w:hAnsi="Times New Roman" w:cs="Times New Roman"/>
          <w:sz w:val="24"/>
          <w:szCs w:val="24"/>
          <w:lang w:eastAsia="zh-CN"/>
        </w:rPr>
        <w:t>59. The underlined word “possess” probably means “________” in English.</w:t>
      </w:r>
    </w:p>
    <w:p>
      <w:pPr>
        <w:keepNext w:val="0"/>
        <w:keepLines w:val="0"/>
        <w:pageBreakBefore w:val="0"/>
        <w:widowControl/>
        <w:tabs>
          <w:tab w:val="left" w:pos="2076"/>
          <w:tab w:val="left" w:pos="4153"/>
          <w:tab w:val="left" w:pos="6229"/>
        </w:tabs>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A</w:t>
      </w:r>
      <w:r>
        <w:rPr>
          <w:rFonts w:hint="eastAsia" w:ascii="Times New Roman" w:hAnsi="Times New Roman" w:cs="Times New Roman"/>
          <w:sz w:val="24"/>
          <w:szCs w:val="24"/>
          <w:lang w:eastAsia="zh-CN"/>
        </w:rPr>
        <w:t>.</w:t>
      </w:r>
      <w:r>
        <w:rPr>
          <w:rFonts w:ascii="Times New Roman" w:hAnsi="Times New Roman" w:cs="Times New Roman"/>
          <w:sz w:val="24"/>
          <w:szCs w:val="24"/>
          <w:lang w:eastAsia="zh-CN"/>
        </w:rPr>
        <w:t xml:space="preserve"> lend</w:t>
      </w:r>
      <w:r>
        <w:rPr>
          <w:rFonts w:ascii="Times New Roman" w:hAnsi="Times New Roman" w:cs="Times New Roman"/>
          <w:sz w:val="24"/>
          <w:szCs w:val="24"/>
          <w:lang w:eastAsia="zh-CN"/>
        </w:rPr>
        <w:tab/>
      </w:r>
      <w:r>
        <w:rPr>
          <w:rFonts w:ascii="Times New Roman" w:hAnsi="Times New Roman" w:cs="Times New Roman"/>
          <w:sz w:val="24"/>
          <w:szCs w:val="24"/>
          <w:lang w:eastAsia="zh-CN"/>
        </w:rPr>
        <w:t>B</w:t>
      </w:r>
      <w:r>
        <w:rPr>
          <w:rFonts w:hint="eastAsia" w:ascii="Times New Roman" w:hAnsi="Times New Roman" w:cs="Times New Roman"/>
          <w:sz w:val="24"/>
          <w:szCs w:val="24"/>
          <w:lang w:eastAsia="zh-CN"/>
        </w:rPr>
        <w:t>.</w:t>
      </w:r>
      <w:r>
        <w:rPr>
          <w:rFonts w:ascii="Times New Roman" w:hAnsi="Times New Roman" w:cs="Times New Roman"/>
          <w:sz w:val="24"/>
          <w:szCs w:val="24"/>
          <w:lang w:eastAsia="zh-CN"/>
        </w:rPr>
        <w:t xml:space="preserve"> have</w:t>
      </w:r>
      <w:r>
        <w:rPr>
          <w:rFonts w:ascii="Times New Roman" w:hAnsi="Times New Roman" w:cs="Times New Roman"/>
          <w:sz w:val="24"/>
          <w:szCs w:val="24"/>
          <w:lang w:eastAsia="zh-CN"/>
        </w:rPr>
        <w:tab/>
      </w:r>
      <w:r>
        <w:rPr>
          <w:rFonts w:ascii="Times New Roman" w:hAnsi="Times New Roman" w:cs="Times New Roman"/>
          <w:sz w:val="24"/>
          <w:szCs w:val="24"/>
          <w:lang w:eastAsia="zh-CN"/>
        </w:rPr>
        <w:t>C</w:t>
      </w:r>
      <w:r>
        <w:rPr>
          <w:rFonts w:hint="eastAsia" w:ascii="Times New Roman" w:hAnsi="Times New Roman" w:cs="Times New Roman"/>
          <w:sz w:val="24"/>
          <w:szCs w:val="24"/>
          <w:lang w:eastAsia="zh-CN"/>
        </w:rPr>
        <w:t>.</w:t>
      </w:r>
      <w:r>
        <w:rPr>
          <w:rFonts w:ascii="Times New Roman" w:hAnsi="Times New Roman" w:cs="Times New Roman"/>
          <w:sz w:val="24"/>
          <w:szCs w:val="24"/>
          <w:lang w:eastAsia="zh-CN"/>
        </w:rPr>
        <w:t xml:space="preserve"> sell</w:t>
      </w:r>
      <w:r>
        <w:rPr>
          <w:rFonts w:ascii="Times New Roman" w:hAnsi="Times New Roman" w:cs="Times New Roman"/>
          <w:sz w:val="24"/>
          <w:szCs w:val="24"/>
          <w:lang w:eastAsia="zh-CN"/>
        </w:rPr>
        <w:tab/>
      </w:r>
      <w:r>
        <w:rPr>
          <w:rFonts w:ascii="Times New Roman" w:hAnsi="Times New Roman" w:cs="Times New Roman"/>
          <w:sz w:val="24"/>
          <w:szCs w:val="24"/>
          <w:lang w:eastAsia="zh-CN"/>
        </w:rPr>
        <w:t>D</w:t>
      </w:r>
      <w:r>
        <w:rPr>
          <w:rFonts w:hint="eastAsia" w:ascii="Times New Roman" w:hAnsi="Times New Roman" w:cs="Times New Roman"/>
          <w:sz w:val="24"/>
          <w:szCs w:val="24"/>
          <w:lang w:eastAsia="zh-CN"/>
        </w:rPr>
        <w:t>.</w:t>
      </w:r>
      <w:r>
        <w:rPr>
          <w:rFonts w:ascii="Times New Roman" w:hAnsi="Times New Roman" w:cs="Times New Roman"/>
          <w:sz w:val="24"/>
          <w:szCs w:val="24"/>
          <w:lang w:eastAsia="zh-CN"/>
        </w:rPr>
        <w:t xml:space="preserve"> borrow</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ascii="Times New Roman" w:hAnsi="Times New Roman" w:cs="Times New Roman"/>
          <w:sz w:val="24"/>
          <w:szCs w:val="24"/>
        </w:rPr>
        <w:t>(   )</w:t>
      </w:r>
      <w:r>
        <w:rPr>
          <w:rFonts w:ascii="Times New Roman" w:hAnsi="Times New Roman" w:cs="Times New Roman"/>
          <w:sz w:val="24"/>
          <w:szCs w:val="24"/>
          <w:lang w:eastAsia="zh-CN"/>
        </w:rPr>
        <w:t>60. In the writer's opinion, it'll be the best way to buy things with_______ in the future.</w:t>
      </w:r>
    </w:p>
    <w:p>
      <w:pPr>
        <w:keepNext w:val="0"/>
        <w:keepLines w:val="0"/>
        <w:pageBreakBefore w:val="0"/>
        <w:widowControl/>
        <w:tabs>
          <w:tab w:val="left" w:pos="4153"/>
        </w:tabs>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A</w:t>
      </w:r>
      <w:r>
        <w:rPr>
          <w:rFonts w:hint="eastAsia" w:ascii="Times New Roman" w:hAnsi="Times New Roman" w:cs="Times New Roman"/>
          <w:sz w:val="24"/>
          <w:szCs w:val="24"/>
          <w:lang w:eastAsia="zh-CN"/>
        </w:rPr>
        <w:t>.</w:t>
      </w:r>
      <w:r>
        <w:rPr>
          <w:rFonts w:ascii="Times New Roman" w:hAnsi="Times New Roman" w:cs="Times New Roman"/>
          <w:sz w:val="24"/>
          <w:szCs w:val="24"/>
          <w:lang w:eastAsia="zh-CN"/>
        </w:rPr>
        <w:t xml:space="preserve"> </w:t>
      </w:r>
      <w:r>
        <w:rPr>
          <w:rFonts w:hint="eastAsia" w:ascii="Times New Roman" w:hAnsi="Times New Roman" w:cs="Times New Roman"/>
          <w:sz w:val="24"/>
          <w:szCs w:val="24"/>
          <w:lang w:eastAsia="zh-CN"/>
        </w:rPr>
        <w:t>m</w:t>
      </w:r>
      <w:r>
        <w:rPr>
          <w:rFonts w:ascii="Times New Roman" w:hAnsi="Times New Roman" w:cs="Times New Roman"/>
          <w:sz w:val="24"/>
          <w:szCs w:val="24"/>
          <w:lang w:eastAsia="zh-CN"/>
        </w:rPr>
        <w:t>oney                   B</w:t>
      </w:r>
      <w:r>
        <w:rPr>
          <w:rFonts w:hint="eastAsia" w:ascii="Times New Roman" w:hAnsi="Times New Roman" w:cs="Times New Roman"/>
          <w:sz w:val="24"/>
          <w:szCs w:val="24"/>
          <w:lang w:eastAsia="zh-CN"/>
        </w:rPr>
        <w:t>.</w:t>
      </w:r>
      <w:r>
        <w:rPr>
          <w:rFonts w:ascii="Times New Roman" w:hAnsi="Times New Roman" w:cs="Times New Roman"/>
          <w:sz w:val="24"/>
          <w:szCs w:val="24"/>
          <w:lang w:eastAsia="zh-CN"/>
        </w:rPr>
        <w:t xml:space="preserve"> credit cards</w:t>
      </w:r>
      <w:r>
        <w:rPr>
          <w:rFonts w:ascii="Times New Roman" w:hAnsi="Times New Roman" w:cs="Times New Roman"/>
          <w:sz w:val="24"/>
          <w:szCs w:val="24"/>
          <w:lang w:eastAsia="zh-CN"/>
        </w:rPr>
        <w:tab/>
      </w:r>
      <w:r>
        <w:rPr>
          <w:rFonts w:ascii="Times New Roman" w:hAnsi="Times New Roman" w:cs="Times New Roman"/>
          <w:sz w:val="24"/>
          <w:szCs w:val="24"/>
          <w:lang w:eastAsia="zh-CN"/>
        </w:rPr>
        <w:t>C</w:t>
      </w:r>
      <w:r>
        <w:rPr>
          <w:rFonts w:hint="eastAsia" w:ascii="Times New Roman" w:hAnsi="Times New Roman" w:cs="Times New Roman"/>
          <w:sz w:val="24"/>
          <w:szCs w:val="24"/>
          <w:lang w:eastAsia="zh-CN"/>
        </w:rPr>
        <w:t>.</w:t>
      </w:r>
      <w:r>
        <w:rPr>
          <w:rFonts w:ascii="Times New Roman" w:hAnsi="Times New Roman" w:cs="Times New Roman"/>
          <w:sz w:val="24"/>
          <w:szCs w:val="24"/>
          <w:lang w:eastAsia="zh-CN"/>
        </w:rPr>
        <w:t xml:space="preserve"> thumbprints</w:t>
      </w:r>
      <w:r>
        <w:rPr>
          <w:rFonts w:ascii="Times New Roman" w:hAnsi="Times New Roman" w:cs="Times New Roman"/>
          <w:sz w:val="24"/>
          <w:szCs w:val="24"/>
          <w:lang w:eastAsia="zh-CN"/>
        </w:rPr>
        <w:tab/>
      </w:r>
      <w:r>
        <w:rPr>
          <w:rFonts w:ascii="Times New Roman" w:hAnsi="Times New Roman" w:cs="Times New Roman"/>
          <w:sz w:val="24"/>
          <w:szCs w:val="24"/>
          <w:lang w:eastAsia="zh-CN"/>
        </w:rPr>
        <w:t xml:space="preserve">       D</w:t>
      </w:r>
      <w:r>
        <w:rPr>
          <w:rFonts w:hint="eastAsia" w:ascii="Times New Roman" w:hAnsi="Times New Roman" w:cs="Times New Roman"/>
          <w:sz w:val="24"/>
          <w:szCs w:val="24"/>
          <w:lang w:eastAsia="zh-CN"/>
        </w:rPr>
        <w:t>.</w:t>
      </w:r>
      <w:r>
        <w:rPr>
          <w:rFonts w:ascii="Times New Roman" w:hAnsi="Times New Roman" w:cs="Times New Roman"/>
          <w:sz w:val="24"/>
          <w:szCs w:val="24"/>
          <w:lang w:eastAsia="zh-CN"/>
        </w:rPr>
        <w:t xml:space="preserve"> ID cards</w:t>
      </w:r>
      <w:bookmarkStart w:id="0" w:name="_GoBack"/>
      <w:bookmarkEnd w:id="0"/>
    </w:p>
    <w:p>
      <w:pPr>
        <w:keepNext w:val="0"/>
        <w:keepLines w:val="0"/>
        <w:pageBreakBefore w:val="0"/>
        <w:widowControl/>
        <w:tabs>
          <w:tab w:val="left" w:pos="4153"/>
        </w:tabs>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p>
    <w:p>
      <w:pPr>
        <w:keepNext w:val="0"/>
        <w:keepLines w:val="0"/>
        <w:pageBreakBefore w:val="0"/>
        <w:widowControl/>
        <w:tabs>
          <w:tab w:val="left" w:pos="4153"/>
        </w:tabs>
        <w:kinsoku/>
        <w:wordWrap/>
        <w:overflowPunct/>
        <w:topLinePunct w:val="0"/>
        <w:autoSpaceDE/>
        <w:autoSpaceDN/>
        <w:bidi w:val="0"/>
        <w:adjustRightInd/>
        <w:snapToGrid/>
        <w:spacing w:after="0" w:line="240" w:lineRule="auto"/>
        <w:textAlignment w:val="center"/>
        <w:outlineLvl w:val="9"/>
        <w:rPr>
          <w:rFonts w:ascii="Adobe 黑体 Std R" w:hAnsi="Adobe 黑体 Std R" w:eastAsia="Adobe 黑体 Std R"/>
          <w:lang w:eastAsia="zh-CN"/>
        </w:rPr>
      </w:pPr>
      <w:r>
        <w:rPr>
          <w:rFonts w:ascii="Adobe 黑体 Std R" w:hAnsi="Adobe 黑体 Std R" w:eastAsia="Adobe 黑体 Std R"/>
          <w:lang w:eastAsia="zh-CN"/>
        </w:rPr>
        <w:t>Ⅸ. 任务型阅读</w:t>
      </w:r>
      <w:r>
        <w:rPr>
          <w:rFonts w:hint="eastAsia" w:ascii="Adobe 黑体 Std R" w:hAnsi="Adobe 黑体 Std R" w:eastAsia="Adobe 黑体 Std R"/>
          <w:lang w:eastAsia="zh-CN"/>
        </w:rPr>
        <w:t>。(</w:t>
      </w:r>
      <w:r>
        <w:rPr>
          <w:rFonts w:ascii="Adobe 黑体 Std R" w:hAnsi="Adobe 黑体 Std R" w:eastAsia="Adobe 黑体 Std R"/>
          <w:lang w:eastAsia="zh-CN"/>
        </w:rPr>
        <w:t>共</w:t>
      </w:r>
      <w:r>
        <w:rPr>
          <w:rFonts w:hint="eastAsia" w:ascii="Adobe 黑体 Std R" w:hAnsi="Adobe 黑体 Std R" w:eastAsia="Adobe 黑体 Std R"/>
          <w:lang w:eastAsia="zh-CN"/>
        </w:rPr>
        <w:t>5小题，每小题2分，计1</w:t>
      </w:r>
      <w:r>
        <w:rPr>
          <w:rFonts w:ascii="Adobe 黑体 Std R" w:hAnsi="Adobe 黑体 Std R" w:eastAsia="Adobe 黑体 Std R"/>
          <w:lang w:eastAsia="zh-CN"/>
        </w:rPr>
        <w:t>0分)</w:t>
      </w:r>
    </w:p>
    <w:p>
      <w:pPr>
        <w:keepNext w:val="0"/>
        <w:keepLines w:val="0"/>
        <w:pageBreakBefore w:val="0"/>
        <w:widowControl/>
        <w:kinsoku/>
        <w:wordWrap/>
        <w:overflowPunct/>
        <w:topLinePunct w:val="0"/>
        <w:autoSpaceDE/>
        <w:autoSpaceDN/>
        <w:bidi w:val="0"/>
        <w:adjustRightInd/>
        <w:snapToGrid/>
        <w:spacing w:after="0" w:line="240" w:lineRule="auto"/>
        <w:ind w:firstLine="480" w:firstLineChars="200"/>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Maybe you are an average student. You probably think you will never be a top student. This is not</w:t>
      </w:r>
      <w:r>
        <w:rPr>
          <w:rFonts w:ascii="Times New Roman" w:hAnsi="Times New Roman" w:cs="Times New Roman"/>
          <w:sz w:val="24"/>
          <w:szCs w:val="24"/>
          <w:lang w:eastAsia="zh-CN"/>
        </w:rPr>
        <w:br w:type="textWrapping"/>
      </w:r>
      <w:r>
        <w:rPr>
          <w:rFonts w:hint="eastAsia" w:ascii="Times New Roman" w:hAnsi="Times New Roman" w:cs="Times New Roman"/>
          <w:sz w:val="24"/>
          <w:szCs w:val="24"/>
          <w:lang w:eastAsia="zh-CN"/>
        </w:rPr>
        <w:t>true</w:t>
      </w:r>
      <w:r>
        <w:rPr>
          <w:rFonts w:ascii="Times New Roman" w:hAnsi="Times New Roman" w:cs="Times New Roman"/>
          <w:sz w:val="24"/>
          <w:szCs w:val="24"/>
          <w:lang w:eastAsia="zh-CN"/>
        </w:rPr>
        <w:t xml:space="preserve">, however. Anyone can become a better </w:t>
      </w:r>
      <w:r>
        <w:rPr>
          <w:rFonts w:hint="eastAsia" w:ascii="Times New Roman" w:hAnsi="Times New Roman" w:cs="Times New Roman"/>
          <w:sz w:val="24"/>
          <w:szCs w:val="24"/>
          <w:lang w:eastAsia="zh-CN"/>
        </w:rPr>
        <w:t>student</w:t>
      </w:r>
      <w:r>
        <w:rPr>
          <w:rFonts w:ascii="Times New Roman" w:hAnsi="Times New Roman" w:cs="Times New Roman"/>
          <w:sz w:val="24"/>
          <w:szCs w:val="24"/>
          <w:lang w:eastAsia="zh-CN"/>
        </w:rPr>
        <w:t xml:space="preserve"> if he or she wants to. Here are some ways on how to be a better student.</w:t>
      </w:r>
      <w:r>
        <w:rPr>
          <w:rFonts w:ascii="Times New Roman" w:hAnsi="Times New Roman" w:cs="Times New Roman"/>
          <w:sz w:val="24"/>
          <w:szCs w:val="24"/>
          <w:lang w:eastAsia="zh-CN"/>
        </w:rPr>
        <w:br w:type="textWrapping"/>
      </w:r>
      <w:r>
        <w:rPr>
          <w:rFonts w:ascii="Times New Roman" w:hAnsi="Times New Roman" w:cs="Times New Roman"/>
          <w:sz w:val="24"/>
          <w:szCs w:val="24"/>
          <w:lang w:eastAsia="zh-CN"/>
        </w:rPr>
        <w:t xml:space="preserve">       </w:t>
      </w:r>
      <w:r>
        <w:rPr>
          <w:rFonts w:ascii="Times New Roman" w:hAnsi="Times New Roman" w:cs="Times New Roman"/>
          <w:b/>
          <w:sz w:val="24"/>
          <w:szCs w:val="24"/>
          <w:lang w:eastAsia="zh-CN"/>
        </w:rPr>
        <w:t xml:space="preserve"> Plan your time carefully.</w:t>
      </w:r>
      <w:r>
        <w:rPr>
          <w:rFonts w:ascii="Times New Roman" w:hAnsi="Times New Roman" w:cs="Times New Roman"/>
          <w:sz w:val="24"/>
          <w:szCs w:val="24"/>
          <w:lang w:eastAsia="zh-CN"/>
        </w:rPr>
        <w:t xml:space="preserve"> When planning your w</w:t>
      </w:r>
      <w:r>
        <w:rPr>
          <w:rFonts w:hint="eastAsia" w:ascii="Times New Roman" w:hAnsi="Times New Roman" w:cs="Times New Roman"/>
          <w:sz w:val="24"/>
          <w:szCs w:val="24"/>
          <w:lang w:eastAsia="zh-CN"/>
        </w:rPr>
        <w:t>ee</w:t>
      </w:r>
      <w:r>
        <w:rPr>
          <w:rFonts w:ascii="Times New Roman" w:hAnsi="Times New Roman" w:cs="Times New Roman"/>
          <w:sz w:val="24"/>
          <w:szCs w:val="24"/>
          <w:lang w:eastAsia="zh-CN"/>
        </w:rPr>
        <w:t xml:space="preserve">k, you should make a list of things that you have to do. After making </w:t>
      </w:r>
      <w:r>
        <w:rPr>
          <w:rFonts w:hint="eastAsia" w:ascii="Times New Roman" w:hAnsi="Times New Roman" w:cs="Times New Roman"/>
          <w:sz w:val="24"/>
          <w:szCs w:val="24"/>
          <w:lang w:eastAsia="zh-CN"/>
        </w:rPr>
        <w:t>this</w:t>
      </w:r>
      <w:r>
        <w:rPr>
          <w:rFonts w:ascii="Times New Roman" w:hAnsi="Times New Roman" w:cs="Times New Roman"/>
          <w:sz w:val="24"/>
          <w:szCs w:val="24"/>
          <w:lang w:eastAsia="zh-CN"/>
        </w:rPr>
        <w:t xml:space="preserve"> list, you should make your own timetable. First , plan your time for eating,</w:t>
      </w:r>
      <w:r>
        <w:rPr>
          <w:rFonts w:ascii="Times New Roman" w:hAnsi="Times New Roman" w:cs="Times New Roman"/>
          <w:sz w:val="24"/>
          <w:szCs w:val="24"/>
          <w:lang w:eastAsia="zh-CN"/>
        </w:rPr>
        <w:br w:type="textWrapping"/>
      </w:r>
      <w:r>
        <w:rPr>
          <w:rFonts w:ascii="Times New Roman" w:hAnsi="Times New Roman" w:cs="Times New Roman"/>
          <w:sz w:val="24"/>
          <w:szCs w:val="24"/>
          <w:lang w:eastAsia="zh-CN"/>
        </w:rPr>
        <w:t xml:space="preserve">sleeping, dressing, etc. Then make a regular time for studying. Don't forget the entertainment time. A weekly plan </w:t>
      </w:r>
      <w:r>
        <w:rPr>
          <w:rFonts w:hint="eastAsia" w:ascii="Times New Roman" w:hAnsi="Times New Roman" w:cs="Times New Roman"/>
          <w:sz w:val="24"/>
          <w:szCs w:val="24"/>
          <w:lang w:eastAsia="zh-CN"/>
        </w:rPr>
        <w:t>can</w:t>
      </w:r>
      <w:r>
        <w:rPr>
          <w:rFonts w:ascii="Times New Roman" w:hAnsi="Times New Roman" w:cs="Times New Roman"/>
          <w:sz w:val="24"/>
          <w:szCs w:val="24"/>
          <w:lang w:eastAsia="zh-CN"/>
        </w:rPr>
        <w:t xml:space="preserve">not solve all your problems, but it </w:t>
      </w:r>
      <w:r>
        <w:rPr>
          <w:rFonts w:hint="eastAsia" w:ascii="Times New Roman" w:hAnsi="Times New Roman" w:cs="Times New Roman"/>
          <w:sz w:val="24"/>
          <w:szCs w:val="24"/>
          <w:lang w:eastAsia="zh-CN"/>
        </w:rPr>
        <w:t>can</w:t>
      </w:r>
      <w:r>
        <w:rPr>
          <w:rFonts w:ascii="Times New Roman" w:hAnsi="Times New Roman" w:cs="Times New Roman"/>
          <w:sz w:val="24"/>
          <w:szCs w:val="24"/>
          <w:lang w:eastAsia="zh-CN"/>
        </w:rPr>
        <w:t xml:space="preserve"> help you realize what is happening.</w:t>
      </w:r>
      <w:r>
        <w:rPr>
          <w:rFonts w:ascii="Times New Roman" w:hAnsi="Times New Roman" w:cs="Times New Roman"/>
          <w:sz w:val="24"/>
          <w:szCs w:val="24"/>
          <w:lang w:eastAsia="zh-CN"/>
        </w:rPr>
        <w:br w:type="textWrapping"/>
      </w:r>
      <w:r>
        <w:rPr>
          <w:rFonts w:ascii="Times New Roman" w:hAnsi="Times New Roman" w:cs="Times New Roman"/>
          <w:sz w:val="24"/>
          <w:szCs w:val="24"/>
          <w:lang w:eastAsia="zh-CN"/>
        </w:rPr>
        <w:t xml:space="preserve">      </w:t>
      </w:r>
      <w:r>
        <w:rPr>
          <w:rFonts w:ascii="Times New Roman" w:hAnsi="Times New Roman" w:cs="Times New Roman"/>
          <w:b/>
          <w:sz w:val="24"/>
          <w:szCs w:val="24"/>
          <w:lang w:eastAsia="zh-CN"/>
        </w:rPr>
        <w:t>Find a good place to study.</w:t>
      </w:r>
      <w:r>
        <w:rPr>
          <w:rFonts w:ascii="Times New Roman" w:hAnsi="Times New Roman" w:cs="Times New Roman"/>
          <w:sz w:val="24"/>
          <w:szCs w:val="24"/>
          <w:lang w:eastAsia="zh-CN"/>
        </w:rPr>
        <w:t xml:space="preserve"> Look around the house for a good study area. Keep this space, which may be a desk or simply a comer of your room, free of everything but study materials. No games, televisions, computers or mobile phones ! When you sit down to study, concentrate on the subject.</w:t>
      </w:r>
      <w:r>
        <w:rPr>
          <w:rFonts w:ascii="Times New Roman" w:hAnsi="Times New Roman" w:cs="Times New Roman"/>
          <w:sz w:val="24"/>
          <w:szCs w:val="24"/>
          <w:lang w:eastAsia="zh-CN"/>
        </w:rPr>
        <w:br w:type="textWrapping"/>
      </w:r>
      <w:r>
        <w:rPr>
          <w:rFonts w:ascii="Times New Roman" w:hAnsi="Times New Roman" w:cs="Times New Roman"/>
          <w:sz w:val="24"/>
          <w:szCs w:val="24"/>
          <w:lang w:eastAsia="zh-CN"/>
        </w:rPr>
        <w:t xml:space="preserve">      </w:t>
      </w:r>
      <w:r>
        <w:rPr>
          <w:rFonts w:ascii="Times New Roman" w:hAnsi="Times New Roman" w:cs="Times New Roman"/>
          <w:b/>
          <w:sz w:val="24"/>
          <w:szCs w:val="24"/>
          <w:lang w:eastAsia="zh-CN"/>
        </w:rPr>
        <w:t xml:space="preserve">Study regularly. </w:t>
      </w:r>
      <w:r>
        <w:rPr>
          <w:rFonts w:ascii="Times New Roman" w:hAnsi="Times New Roman" w:cs="Times New Roman"/>
          <w:sz w:val="24"/>
          <w:szCs w:val="24"/>
          <w:lang w:eastAsia="zh-CN"/>
        </w:rPr>
        <w:t>When you get home from school, go over your notes. Review the important points</w:t>
      </w:r>
      <w:r>
        <w:rPr>
          <w:rFonts w:ascii="Times New Roman" w:hAnsi="Times New Roman" w:cs="Times New Roman"/>
          <w:sz w:val="24"/>
          <w:szCs w:val="24"/>
          <w:lang w:eastAsia="zh-CN"/>
        </w:rPr>
        <w:br w:type="textWrapping"/>
      </w:r>
      <w:r>
        <w:rPr>
          <w:rFonts w:ascii="Times New Roman" w:hAnsi="Times New Roman" w:cs="Times New Roman"/>
          <w:sz w:val="24"/>
          <w:szCs w:val="24"/>
          <w:lang w:eastAsia="zh-CN"/>
        </w:rPr>
        <w:t xml:space="preserve">that your teachers mentioned in class. If you know what your teachers </w:t>
      </w:r>
      <w:r>
        <w:rPr>
          <w:rFonts w:hint="eastAsia" w:ascii="Times New Roman" w:hAnsi="Times New Roman" w:cs="Times New Roman"/>
          <w:sz w:val="24"/>
          <w:szCs w:val="24"/>
          <w:lang w:eastAsia="zh-CN"/>
        </w:rPr>
        <w:t>are</w:t>
      </w:r>
      <w:r>
        <w:rPr>
          <w:rFonts w:ascii="Times New Roman" w:hAnsi="Times New Roman" w:cs="Times New Roman"/>
          <w:sz w:val="24"/>
          <w:szCs w:val="24"/>
          <w:lang w:eastAsia="zh-CN"/>
        </w:rPr>
        <w:t xml:space="preserve"> going to discuss the next day, read that material. It will be more meaningful, and you will remember it longer.</w:t>
      </w:r>
      <w:r>
        <w:rPr>
          <w:rFonts w:ascii="Times New Roman" w:hAnsi="Times New Roman" w:cs="Times New Roman"/>
          <w:sz w:val="24"/>
          <w:szCs w:val="24"/>
          <w:lang w:eastAsia="zh-CN"/>
        </w:rPr>
        <w:br w:type="textWrapping"/>
      </w:r>
      <w:r>
        <w:rPr>
          <w:rFonts w:ascii="Times New Roman" w:hAnsi="Times New Roman" w:cs="Times New Roman"/>
          <w:sz w:val="24"/>
          <w:szCs w:val="24"/>
          <w:lang w:eastAsia="zh-CN"/>
        </w:rPr>
        <w:t xml:space="preserve">     </w:t>
      </w:r>
      <w:r>
        <w:rPr>
          <w:rFonts w:ascii="Times New Roman" w:hAnsi="Times New Roman" w:cs="Times New Roman"/>
          <w:b/>
          <w:sz w:val="24"/>
          <w:szCs w:val="24"/>
          <w:lang w:eastAsia="zh-CN"/>
        </w:rPr>
        <w:t xml:space="preserve">Develop a good attitude towards tests. </w:t>
      </w:r>
      <w:r>
        <w:rPr>
          <w:rFonts w:ascii="Times New Roman" w:hAnsi="Times New Roman" w:cs="Times New Roman"/>
          <w:sz w:val="24"/>
          <w:szCs w:val="24"/>
          <w:lang w:eastAsia="zh-CN"/>
        </w:rPr>
        <w:t xml:space="preserve">The purpose of tests is to show what you have leamed . </w:t>
      </w:r>
      <w:r>
        <w:rPr>
          <w:rFonts w:ascii="Times New Roman" w:hAnsi="Times New Roman" w:cs="Times New Roman"/>
          <w:sz w:val="24"/>
          <w:szCs w:val="24"/>
          <w:u w:val="single"/>
          <w:lang w:eastAsia="zh-CN"/>
        </w:rPr>
        <w:t>They help you remember your new knowledge.</w:t>
      </w:r>
      <w:r>
        <w:rPr>
          <w:rFonts w:ascii="Times New Roman" w:hAnsi="Times New Roman" w:cs="Times New Roman"/>
          <w:sz w:val="24"/>
          <w:szCs w:val="24"/>
          <w:lang w:eastAsia="zh-CN"/>
        </w:rPr>
        <w:t xml:space="preserve"> The world won't end if you don't pass a test, so don't be </w:t>
      </w:r>
      <w:r>
        <w:rPr>
          <w:rFonts w:hint="eastAsia" w:ascii="Times New Roman" w:hAnsi="Times New Roman" w:cs="Times New Roman"/>
          <w:sz w:val="24"/>
          <w:szCs w:val="24"/>
          <w:lang w:eastAsia="zh-CN"/>
        </w:rPr>
        <w:t>too</w:t>
      </w:r>
      <w:r>
        <w:rPr>
          <w:rFonts w:ascii="Times New Roman" w:hAnsi="Times New Roman" w:cs="Times New Roman"/>
          <w:sz w:val="24"/>
          <w:szCs w:val="24"/>
          <w:lang w:eastAsia="zh-CN"/>
        </w:rPr>
        <w:t xml:space="preserve"> worried.</w:t>
      </w:r>
    </w:p>
    <w:p>
      <w:pPr>
        <w:keepNext w:val="0"/>
        <w:keepLines w:val="0"/>
        <w:pageBreakBefore w:val="0"/>
        <w:widowControl/>
        <w:kinsoku/>
        <w:wordWrap/>
        <w:overflowPunct/>
        <w:topLinePunct w:val="0"/>
        <w:autoSpaceDE/>
        <w:autoSpaceDN/>
        <w:bidi w:val="0"/>
        <w:adjustRightInd/>
        <w:snapToGrid/>
        <w:spacing w:after="0" w:line="240" w:lineRule="auto"/>
        <w:ind w:firstLine="480" w:firstLineChars="200"/>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br w:type="textWrapping"/>
      </w:r>
      <w:r>
        <w:rPr>
          <w:rFonts w:ascii="Times New Roman" w:hAnsi="Times New Roman" w:cs="Times New Roman"/>
          <w:sz w:val="24"/>
          <w:szCs w:val="24"/>
          <w:lang w:eastAsia="zh-CN"/>
        </w:rPr>
        <w:t>     61题完成句子</w:t>
      </w:r>
      <w:r>
        <w:rPr>
          <w:rFonts w:hint="eastAsia" w:ascii="Times New Roman" w:hAnsi="Times New Roman" w:cs="Times New Roman"/>
          <w:sz w:val="24"/>
          <w:szCs w:val="24"/>
          <w:lang w:eastAsia="zh-CN"/>
        </w:rPr>
        <w:t>；6</w:t>
      </w:r>
      <w:r>
        <w:rPr>
          <w:rFonts w:ascii="Times New Roman" w:hAnsi="Times New Roman" w:cs="Times New Roman"/>
          <w:sz w:val="24"/>
          <w:szCs w:val="24"/>
          <w:lang w:eastAsia="zh-CN"/>
        </w:rPr>
        <w:t>2题</w:t>
      </w:r>
      <w:r>
        <w:rPr>
          <w:rFonts w:hint="eastAsia" w:ascii="Times New Roman" w:hAnsi="Times New Roman" w:cs="Times New Roman"/>
          <w:sz w:val="24"/>
          <w:szCs w:val="24"/>
          <w:lang w:eastAsia="zh-CN"/>
        </w:rPr>
        <w:t>、6</w:t>
      </w:r>
      <w:r>
        <w:rPr>
          <w:rFonts w:ascii="Times New Roman" w:hAnsi="Times New Roman" w:cs="Times New Roman"/>
          <w:sz w:val="24"/>
          <w:szCs w:val="24"/>
          <w:lang w:eastAsia="zh-CN"/>
        </w:rPr>
        <w:t>3题简略回答问题</w:t>
      </w:r>
      <w:r>
        <w:rPr>
          <w:rFonts w:hint="eastAsia" w:ascii="Times New Roman" w:hAnsi="Times New Roman" w:cs="Times New Roman"/>
          <w:sz w:val="24"/>
          <w:szCs w:val="24"/>
          <w:lang w:eastAsia="zh-CN"/>
        </w:rPr>
        <w:t>；6</w:t>
      </w:r>
      <w:r>
        <w:rPr>
          <w:rFonts w:ascii="Times New Roman" w:hAnsi="Times New Roman" w:cs="Times New Roman"/>
          <w:sz w:val="24"/>
          <w:szCs w:val="24"/>
          <w:lang w:eastAsia="zh-CN"/>
        </w:rPr>
        <w:t>4题找出并写下全文的主题句</w:t>
      </w:r>
      <w:r>
        <w:rPr>
          <w:rFonts w:hint="eastAsia" w:ascii="Times New Roman" w:hAnsi="Times New Roman" w:cs="Times New Roman"/>
          <w:sz w:val="24"/>
          <w:szCs w:val="24"/>
          <w:lang w:eastAsia="zh-CN"/>
        </w:rPr>
        <w:t>；6</w:t>
      </w:r>
      <w:r>
        <w:rPr>
          <w:rFonts w:ascii="Times New Roman" w:hAnsi="Times New Roman" w:cs="Times New Roman"/>
          <w:sz w:val="24"/>
          <w:szCs w:val="24"/>
          <w:lang w:eastAsia="zh-CN"/>
        </w:rPr>
        <w:t>5题将文中画线句子译成汉语</w:t>
      </w:r>
      <w:r>
        <w:rPr>
          <w:rFonts w:hint="eastAsia" w:ascii="Times New Roman" w:hAnsi="Times New Roman" w:cs="Times New Roman"/>
          <w:sz w:val="24"/>
          <w:szCs w:val="24"/>
          <w:lang w:eastAsia="zh-CN"/>
        </w:rPr>
        <w:t>。</w:t>
      </w:r>
    </w:p>
    <w:p>
      <w:pPr>
        <w:keepNext w:val="0"/>
        <w:keepLines w:val="0"/>
        <w:pageBreakBefore w:val="0"/>
        <w:widowControl/>
        <w:kinsoku/>
        <w:wordWrap/>
        <w:overflowPunct/>
        <w:topLinePunct w:val="0"/>
        <w:autoSpaceDE/>
        <w:autoSpaceDN/>
        <w:bidi w:val="0"/>
        <w:adjustRightInd/>
        <w:snapToGrid/>
        <w:spacing w:after="0" w:line="240" w:lineRule="auto"/>
        <w:ind w:firstLine="480" w:firstLineChars="200"/>
        <w:textAlignment w:val="center"/>
        <w:outlineLvl w:val="9"/>
        <w:rPr>
          <w:rFonts w:ascii="Times New Roman" w:hAnsi="Times New Roman" w:cs="Times New Roman"/>
          <w:sz w:val="24"/>
          <w:szCs w:val="24"/>
          <w:lang w:eastAsia="zh-CN"/>
        </w:rPr>
      </w:pPr>
      <w:r>
        <w:rPr>
          <w:rFonts w:hint="eastAsia" w:ascii="Times New Roman" w:hAnsi="Times New Roman" w:cs="Times New Roman"/>
          <w:sz w:val="24"/>
          <w:szCs w:val="24"/>
          <w:lang w:eastAsia="zh-CN"/>
        </w:rPr>
        <w:t>6</w:t>
      </w:r>
      <w:r>
        <w:rPr>
          <w:rFonts w:ascii="Times New Roman" w:hAnsi="Times New Roman" w:cs="Times New Roman"/>
          <w:sz w:val="24"/>
          <w:szCs w:val="24"/>
          <w:lang w:eastAsia="zh-CN"/>
        </w:rPr>
        <w:t>1. Anyone can be a better student</w:t>
      </w:r>
      <w:r>
        <w:rPr>
          <w:rFonts w:hint="eastAsia" w:ascii="Times New Roman" w:hAnsi="Times New Roman" w:cs="Times New Roman"/>
          <w:sz w:val="24"/>
          <w:szCs w:val="24"/>
          <w:lang w:eastAsia="zh-CN"/>
        </w:rPr>
        <w:t xml:space="preserve"> </w:t>
      </w:r>
      <w:r>
        <w:rPr>
          <w:rFonts w:ascii="Times New Roman" w:hAnsi="Times New Roman" w:cs="Times New Roman"/>
          <w:sz w:val="24"/>
          <w:szCs w:val="24"/>
          <w:lang w:eastAsia="zh-CN"/>
        </w:rPr>
        <w:t>________________________________________________</w:t>
      </w:r>
      <w:r>
        <w:rPr>
          <w:rFonts w:hint="eastAsia" w:ascii="Times New Roman" w:hAnsi="Times New Roman" w:cs="Times New Roman"/>
          <w:sz w:val="24"/>
          <w:szCs w:val="24"/>
          <w:lang w:eastAsia="zh-CN"/>
        </w:rPr>
        <w:t>.</w:t>
      </w:r>
    </w:p>
    <w:p>
      <w:pPr>
        <w:keepNext w:val="0"/>
        <w:keepLines w:val="0"/>
        <w:pageBreakBefore w:val="0"/>
        <w:widowControl/>
        <w:kinsoku/>
        <w:wordWrap/>
        <w:overflowPunct/>
        <w:topLinePunct w:val="0"/>
        <w:autoSpaceDE/>
        <w:autoSpaceDN/>
        <w:bidi w:val="0"/>
        <w:adjustRightInd/>
        <w:snapToGrid/>
        <w:spacing w:after="0" w:line="240" w:lineRule="auto"/>
        <w:ind w:firstLine="480" w:firstLineChars="200"/>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62. What can a weekly plan help you do ?</w:t>
      </w:r>
    </w:p>
    <w:p>
      <w:pPr>
        <w:keepNext w:val="0"/>
        <w:keepLines w:val="0"/>
        <w:pageBreakBefore w:val="0"/>
        <w:widowControl/>
        <w:kinsoku/>
        <w:wordWrap/>
        <w:overflowPunct/>
        <w:topLinePunct w:val="0"/>
        <w:autoSpaceDE/>
        <w:autoSpaceDN/>
        <w:bidi w:val="0"/>
        <w:adjustRightInd/>
        <w:snapToGrid/>
        <w:spacing w:after="0" w:line="240" w:lineRule="auto"/>
        <w:ind w:firstLine="480" w:firstLineChars="200"/>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____________________________________________________________________________.</w:t>
      </w:r>
    </w:p>
    <w:p>
      <w:pPr>
        <w:keepNext w:val="0"/>
        <w:keepLines w:val="0"/>
        <w:pageBreakBefore w:val="0"/>
        <w:widowControl/>
        <w:kinsoku/>
        <w:wordWrap/>
        <w:overflowPunct/>
        <w:topLinePunct w:val="0"/>
        <w:autoSpaceDE/>
        <w:autoSpaceDN/>
        <w:bidi w:val="0"/>
        <w:adjustRightInd/>
        <w:snapToGrid/>
        <w:spacing w:after="0" w:line="240" w:lineRule="auto"/>
        <w:ind w:firstLine="480" w:firstLineChars="200"/>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63. How</w:t>
      </w:r>
      <w:r>
        <w:rPr>
          <w:rFonts w:hint="eastAsia" w:ascii="Times New Roman" w:hAnsi="Times New Roman" w:cs="Times New Roman"/>
          <w:sz w:val="24"/>
          <w:szCs w:val="24"/>
          <w:lang w:eastAsia="zh-CN"/>
        </w:rPr>
        <w:t xml:space="preserve"> many</w:t>
      </w:r>
      <w:r>
        <w:rPr>
          <w:rFonts w:ascii="Times New Roman" w:hAnsi="Times New Roman" w:cs="Times New Roman"/>
          <w:sz w:val="24"/>
          <w:szCs w:val="24"/>
          <w:lang w:eastAsia="zh-CN"/>
        </w:rPr>
        <w:t xml:space="preserve"> ways on how to be a better student are given in the passage?</w:t>
      </w:r>
    </w:p>
    <w:p>
      <w:pPr>
        <w:keepNext w:val="0"/>
        <w:keepLines w:val="0"/>
        <w:pageBreakBefore w:val="0"/>
        <w:widowControl/>
        <w:kinsoku/>
        <w:wordWrap/>
        <w:overflowPunct/>
        <w:topLinePunct w:val="0"/>
        <w:autoSpaceDE/>
        <w:autoSpaceDN/>
        <w:bidi w:val="0"/>
        <w:adjustRightInd/>
        <w:snapToGrid/>
        <w:spacing w:after="0" w:line="240" w:lineRule="auto"/>
        <w:ind w:firstLine="480" w:firstLineChars="200"/>
        <w:textAlignment w:val="center"/>
        <w:outlineLvl w:val="9"/>
        <w:rPr>
          <w:rFonts w:ascii="Times New Roman" w:hAnsi="Times New Roman" w:cs="Times New Roman"/>
          <w:sz w:val="24"/>
          <w:szCs w:val="24"/>
          <w:lang w:eastAsia="zh-CN"/>
        </w:rPr>
      </w:pPr>
    </w:p>
    <w:p>
      <w:pPr>
        <w:keepNext w:val="0"/>
        <w:keepLines w:val="0"/>
        <w:pageBreakBefore w:val="0"/>
        <w:widowControl/>
        <w:kinsoku/>
        <w:wordWrap/>
        <w:overflowPunct/>
        <w:topLinePunct w:val="0"/>
        <w:autoSpaceDE/>
        <w:autoSpaceDN/>
        <w:bidi w:val="0"/>
        <w:adjustRightInd/>
        <w:snapToGrid/>
        <w:spacing w:after="0" w:line="240" w:lineRule="auto"/>
        <w:ind w:firstLine="480" w:firstLineChars="200"/>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____________________________________________________________________________.</w:t>
      </w:r>
    </w:p>
    <w:p>
      <w:pPr>
        <w:keepNext w:val="0"/>
        <w:keepLines w:val="0"/>
        <w:pageBreakBefore w:val="0"/>
        <w:widowControl/>
        <w:kinsoku/>
        <w:wordWrap/>
        <w:overflowPunct/>
        <w:topLinePunct w:val="0"/>
        <w:autoSpaceDE/>
        <w:autoSpaceDN/>
        <w:bidi w:val="0"/>
        <w:adjustRightInd/>
        <w:snapToGrid/>
        <w:spacing w:after="0" w:line="240" w:lineRule="auto"/>
        <w:ind w:firstLine="480" w:firstLineChars="200"/>
        <w:textAlignment w:val="center"/>
        <w:outlineLvl w:val="9"/>
        <w:rPr>
          <w:rFonts w:ascii="Times New Roman" w:hAnsi="Times New Roman" w:cs="Times New Roman"/>
          <w:sz w:val="24"/>
          <w:szCs w:val="24"/>
          <w:lang w:eastAsia="zh-CN"/>
        </w:rPr>
      </w:pPr>
      <w:r>
        <w:rPr>
          <w:rFonts w:hint="eastAsia" w:ascii="Times New Roman" w:hAnsi="Times New Roman" w:cs="Times New Roman"/>
          <w:sz w:val="24"/>
          <w:szCs w:val="24"/>
          <w:lang w:eastAsia="zh-CN"/>
        </w:rPr>
        <w:t>6</w:t>
      </w:r>
      <w:r>
        <w:rPr>
          <w:rFonts w:ascii="Times New Roman" w:hAnsi="Times New Roman" w:cs="Times New Roman"/>
          <w:sz w:val="24"/>
          <w:szCs w:val="24"/>
          <w:lang w:eastAsia="zh-CN"/>
        </w:rPr>
        <w:t>4. _________________________________________________________________________.</w:t>
      </w:r>
    </w:p>
    <w:p>
      <w:pPr>
        <w:keepNext w:val="0"/>
        <w:keepLines w:val="0"/>
        <w:pageBreakBefore w:val="0"/>
        <w:widowControl/>
        <w:kinsoku/>
        <w:wordWrap/>
        <w:overflowPunct/>
        <w:topLinePunct w:val="0"/>
        <w:autoSpaceDE/>
        <w:autoSpaceDN/>
        <w:bidi w:val="0"/>
        <w:adjustRightInd/>
        <w:snapToGrid/>
        <w:spacing w:after="0" w:line="240" w:lineRule="auto"/>
        <w:ind w:firstLine="480" w:firstLineChars="200"/>
        <w:textAlignment w:val="center"/>
        <w:outlineLvl w:val="9"/>
        <w:rPr>
          <w:rFonts w:ascii="Times New Roman" w:hAnsi="Times New Roman" w:cs="Times New Roman"/>
          <w:sz w:val="24"/>
          <w:szCs w:val="24"/>
          <w:lang w:eastAsia="zh-CN"/>
        </w:rPr>
      </w:pPr>
      <w:r>
        <w:rPr>
          <w:rFonts w:hint="eastAsia" w:ascii="Times New Roman" w:hAnsi="Times New Roman" w:cs="Times New Roman"/>
          <w:sz w:val="24"/>
          <w:szCs w:val="24"/>
          <w:lang w:eastAsia="zh-CN"/>
        </w:rPr>
        <w:t>6</w:t>
      </w:r>
      <w:r>
        <w:rPr>
          <w:rFonts w:ascii="Times New Roman" w:hAnsi="Times New Roman" w:cs="Times New Roman"/>
          <w:sz w:val="24"/>
          <w:szCs w:val="24"/>
          <w:lang w:eastAsia="zh-CN"/>
        </w:rPr>
        <w:t>5. _________________________________________________________________________.</w:t>
      </w:r>
    </w:p>
    <w:p>
      <w:pPr>
        <w:keepNext w:val="0"/>
        <w:keepLines w:val="0"/>
        <w:pageBreakBefore w:val="0"/>
        <w:widowControl/>
        <w:kinsoku/>
        <w:wordWrap/>
        <w:overflowPunct/>
        <w:topLinePunct w:val="0"/>
        <w:autoSpaceDE/>
        <w:autoSpaceDN/>
        <w:bidi w:val="0"/>
        <w:adjustRightInd/>
        <w:snapToGrid/>
        <w:spacing w:after="0" w:line="240" w:lineRule="auto"/>
        <w:ind w:firstLine="480" w:firstLineChars="200"/>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Ⅺ. 词语运用</w:t>
      </w:r>
      <w:r>
        <w:rPr>
          <w:rFonts w:hint="eastAsia" w:ascii="Times New Roman" w:hAnsi="Times New Roman" w:cs="Times New Roman"/>
          <w:sz w:val="24"/>
          <w:szCs w:val="24"/>
          <w:lang w:eastAsia="zh-CN"/>
        </w:rPr>
        <w:t>(共1</w:t>
      </w:r>
      <w:r>
        <w:rPr>
          <w:rFonts w:ascii="Times New Roman" w:hAnsi="Times New Roman" w:cs="Times New Roman"/>
          <w:sz w:val="24"/>
          <w:szCs w:val="24"/>
          <w:lang w:eastAsia="zh-CN"/>
        </w:rPr>
        <w:t>0小题</w:t>
      </w:r>
      <w:r>
        <w:rPr>
          <w:rFonts w:hint="eastAsia" w:ascii="Times New Roman" w:hAnsi="Times New Roman" w:cs="Times New Roman"/>
          <w:sz w:val="24"/>
          <w:szCs w:val="24"/>
          <w:lang w:eastAsia="zh-CN"/>
        </w:rPr>
        <w:t>，</w:t>
      </w:r>
      <w:r>
        <w:rPr>
          <w:rFonts w:ascii="Times New Roman" w:hAnsi="Times New Roman" w:cs="Times New Roman"/>
          <w:sz w:val="24"/>
          <w:szCs w:val="24"/>
          <w:lang w:eastAsia="zh-CN"/>
        </w:rPr>
        <w:t>每小题</w:t>
      </w:r>
      <w:r>
        <w:rPr>
          <w:rFonts w:hint="eastAsia" w:ascii="Times New Roman" w:hAnsi="Times New Roman" w:cs="Times New Roman"/>
          <w:sz w:val="24"/>
          <w:szCs w:val="24"/>
          <w:lang w:eastAsia="zh-CN"/>
        </w:rPr>
        <w:t>1分，计1</w:t>
      </w:r>
      <w:r>
        <w:rPr>
          <w:rFonts w:ascii="Times New Roman" w:hAnsi="Times New Roman" w:cs="Times New Roman"/>
          <w:sz w:val="24"/>
          <w:szCs w:val="24"/>
          <w:lang w:eastAsia="zh-CN"/>
        </w:rPr>
        <w:t>0分)</w:t>
      </w:r>
    </w:p>
    <w:p>
      <w:pPr>
        <w:keepNext w:val="0"/>
        <w:keepLines w:val="0"/>
        <w:pageBreakBefore w:val="0"/>
        <w:widowControl/>
        <w:kinsoku/>
        <w:wordWrap/>
        <w:overflowPunct/>
        <w:topLinePunct w:val="0"/>
        <w:autoSpaceDE/>
        <w:autoSpaceDN/>
        <w:bidi w:val="0"/>
        <w:adjustRightInd/>
        <w:snapToGrid/>
        <w:spacing w:after="0" w:line="240" w:lineRule="auto"/>
        <w:ind w:firstLine="480" w:firstLineChars="200"/>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I have a happy family. We all love each other very much. This Sunday is my 66.</w:t>
      </w:r>
      <w:r>
        <w:rPr>
          <w:rFonts w:hint="eastAsia" w:ascii="Times New Roman" w:hAnsi="Times New Roman" w:cs="Times New Roman"/>
          <w:sz w:val="24"/>
          <w:szCs w:val="24"/>
          <w:lang w:eastAsia="zh-CN"/>
        </w:rPr>
        <w:t>_</w:t>
      </w:r>
      <w:r>
        <w:rPr>
          <w:rFonts w:ascii="Times New Roman" w:hAnsi="Times New Roman" w:cs="Times New Roman"/>
          <w:sz w:val="24"/>
          <w:szCs w:val="24"/>
          <w:lang w:eastAsia="zh-CN"/>
        </w:rPr>
        <w:t>________(mother)</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hint="eastAsia" w:ascii="Times New Roman" w:hAnsi="Times New Roman" w:cs="Times New Roman"/>
          <w:sz w:val="24"/>
          <w:szCs w:val="24"/>
          <w:lang w:eastAsia="zh-CN"/>
        </w:rPr>
        <w:t>b</w:t>
      </w:r>
      <w:r>
        <w:rPr>
          <w:rFonts w:ascii="Times New Roman" w:hAnsi="Times New Roman" w:cs="Times New Roman"/>
          <w:sz w:val="24"/>
          <w:szCs w:val="24"/>
          <w:lang w:eastAsia="zh-CN"/>
        </w:rPr>
        <w:t xml:space="preserve">irthday, so my father , my sister and I prepare some presents for her.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xml:space="preserve">        My mother likes 67.</w:t>
      </w:r>
      <w:r>
        <w:rPr>
          <w:rFonts w:hint="eastAsia" w:ascii="Times New Roman" w:hAnsi="Times New Roman" w:cs="Times New Roman"/>
          <w:sz w:val="24"/>
          <w:szCs w:val="24"/>
          <w:lang w:eastAsia="zh-CN"/>
        </w:rPr>
        <w:t>_</w:t>
      </w:r>
      <w:r>
        <w:rPr>
          <w:rFonts w:ascii="Times New Roman" w:hAnsi="Times New Roman" w:cs="Times New Roman"/>
          <w:sz w:val="24"/>
          <w:szCs w:val="24"/>
          <w:lang w:eastAsia="zh-CN"/>
        </w:rPr>
        <w:t>________(</w:t>
      </w:r>
      <w:r>
        <w:rPr>
          <w:rFonts w:hint="eastAsia" w:ascii="Times New Roman" w:hAnsi="Times New Roman" w:cs="Times New Roman"/>
          <w:sz w:val="24"/>
          <w:szCs w:val="24"/>
          <w:lang w:eastAsia="zh-CN"/>
        </w:rPr>
        <w:t>wear</w:t>
      </w:r>
      <w:r>
        <w:rPr>
          <w:rFonts w:ascii="Times New Roman" w:hAnsi="Times New Roman" w:cs="Times New Roman"/>
          <w:sz w:val="24"/>
          <w:szCs w:val="24"/>
          <w:lang w:eastAsia="zh-CN"/>
        </w:rPr>
        <w:t>) beautiful dresses. My father wants to give her 68.</w:t>
      </w:r>
      <w:r>
        <w:rPr>
          <w:rFonts w:hint="eastAsia" w:ascii="Times New Roman" w:hAnsi="Times New Roman" w:cs="Times New Roman"/>
          <w:sz w:val="24"/>
          <w:szCs w:val="24"/>
          <w:lang w:eastAsia="zh-CN"/>
        </w:rPr>
        <w:t>_</w:t>
      </w:r>
      <w:r>
        <w:rPr>
          <w:rFonts w:ascii="Times New Roman" w:hAnsi="Times New Roman" w:cs="Times New Roman"/>
          <w:sz w:val="24"/>
          <w:szCs w:val="24"/>
          <w:lang w:eastAsia="zh-CN"/>
        </w:rPr>
        <w:t xml:space="preserve">________ new dress . What’s more , my mother does some exercise every </w:t>
      </w:r>
      <w:r>
        <w:rPr>
          <w:rFonts w:hint="eastAsia" w:ascii="Times New Roman" w:hAnsi="Times New Roman" w:cs="Times New Roman"/>
          <w:sz w:val="24"/>
          <w:szCs w:val="24"/>
          <w:lang w:eastAsia="zh-CN"/>
        </w:rPr>
        <w:t>morning</w:t>
      </w:r>
      <w:r>
        <w:rPr>
          <w:rFonts w:ascii="Times New Roman" w:hAnsi="Times New Roman" w:cs="Times New Roman"/>
          <w:sz w:val="24"/>
          <w:szCs w:val="24"/>
          <w:lang w:eastAsia="zh-CN"/>
        </w:rPr>
        <w:t xml:space="preserve"> in the park to keep 69.</w:t>
      </w:r>
      <w:r>
        <w:rPr>
          <w:rFonts w:hint="eastAsia" w:ascii="Times New Roman" w:hAnsi="Times New Roman" w:cs="Times New Roman"/>
          <w:sz w:val="24"/>
          <w:szCs w:val="24"/>
          <w:lang w:eastAsia="zh-CN"/>
        </w:rPr>
        <w:t>_</w:t>
      </w:r>
      <w:r>
        <w:rPr>
          <w:rFonts w:ascii="Times New Roman" w:hAnsi="Times New Roman" w:cs="Times New Roman"/>
          <w:sz w:val="24"/>
          <w:szCs w:val="24"/>
          <w:lang w:eastAsia="zh-CN"/>
        </w:rPr>
        <w:t>________(</w:t>
      </w:r>
      <w:r>
        <w:rPr>
          <w:rFonts w:hint="eastAsia" w:ascii="Times New Roman" w:hAnsi="Times New Roman" w:cs="Times New Roman"/>
          <w:sz w:val="24"/>
          <w:szCs w:val="24"/>
          <w:lang w:eastAsia="zh-CN"/>
        </w:rPr>
        <w:t>health</w:t>
      </w:r>
      <w:r>
        <w:rPr>
          <w:rFonts w:ascii="Times New Roman" w:hAnsi="Times New Roman" w:cs="Times New Roman"/>
          <w:sz w:val="24"/>
          <w:szCs w:val="24"/>
          <w:lang w:eastAsia="zh-CN"/>
        </w:rPr>
        <w:t>). Therefor, a pair of sports shoes 70.</w:t>
      </w:r>
      <w:r>
        <w:rPr>
          <w:rFonts w:hint="eastAsia" w:ascii="Times New Roman" w:hAnsi="Times New Roman" w:cs="Times New Roman"/>
          <w:sz w:val="24"/>
          <w:szCs w:val="24"/>
          <w:lang w:eastAsia="zh-CN"/>
        </w:rPr>
        <w:t>_</w:t>
      </w:r>
      <w:r>
        <w:rPr>
          <w:rFonts w:ascii="Times New Roman" w:hAnsi="Times New Roman" w:cs="Times New Roman"/>
          <w:sz w:val="24"/>
          <w:szCs w:val="24"/>
          <w:lang w:eastAsia="zh-CN"/>
        </w:rPr>
        <w:t>________(</w:t>
      </w:r>
      <w:r>
        <w:rPr>
          <w:rFonts w:hint="eastAsia" w:ascii="Times New Roman" w:hAnsi="Times New Roman" w:cs="Times New Roman"/>
          <w:sz w:val="24"/>
          <w:szCs w:val="24"/>
          <w:lang w:eastAsia="zh-CN"/>
        </w:rPr>
        <w:t>be</w:t>
      </w:r>
      <w:r>
        <w:rPr>
          <w:rFonts w:ascii="Times New Roman" w:hAnsi="Times New Roman" w:cs="Times New Roman"/>
          <w:sz w:val="24"/>
          <w:szCs w:val="24"/>
          <w:lang w:eastAsia="zh-CN"/>
        </w:rPr>
        <w:t>) also a good choice(选择). My sister and I don’t have much money, 71.</w:t>
      </w:r>
      <w:r>
        <w:rPr>
          <w:rFonts w:hint="eastAsia" w:ascii="Times New Roman" w:hAnsi="Times New Roman" w:cs="Times New Roman"/>
          <w:sz w:val="24"/>
          <w:szCs w:val="24"/>
          <w:lang w:eastAsia="zh-CN"/>
        </w:rPr>
        <w:t>_</w:t>
      </w:r>
      <w:r>
        <w:rPr>
          <w:rFonts w:ascii="Times New Roman" w:hAnsi="Times New Roman" w:cs="Times New Roman"/>
          <w:sz w:val="24"/>
          <w:szCs w:val="24"/>
          <w:lang w:eastAsia="zh-CN"/>
        </w:rPr>
        <w:t>________ we decide to make something special for our mother. My sister is good 72.</w:t>
      </w:r>
      <w:r>
        <w:rPr>
          <w:rFonts w:hint="eastAsia" w:ascii="Times New Roman" w:hAnsi="Times New Roman" w:cs="Times New Roman"/>
          <w:sz w:val="24"/>
          <w:szCs w:val="24"/>
          <w:lang w:eastAsia="zh-CN"/>
        </w:rPr>
        <w:t>_</w:t>
      </w:r>
      <w:r>
        <w:rPr>
          <w:rFonts w:ascii="Times New Roman" w:hAnsi="Times New Roman" w:cs="Times New Roman"/>
          <w:sz w:val="24"/>
          <w:szCs w:val="24"/>
          <w:lang w:eastAsia="zh-CN"/>
        </w:rPr>
        <w:t>________ cooking and she makes a big birthday cake for my mother and she 73.</w:t>
      </w:r>
      <w:r>
        <w:rPr>
          <w:rFonts w:hint="eastAsia" w:ascii="Times New Roman" w:hAnsi="Times New Roman" w:cs="Times New Roman"/>
          <w:sz w:val="24"/>
          <w:szCs w:val="24"/>
          <w:lang w:eastAsia="zh-CN"/>
        </w:rPr>
        <w:t>_</w:t>
      </w:r>
      <w:r>
        <w:rPr>
          <w:rFonts w:ascii="Times New Roman" w:hAnsi="Times New Roman" w:cs="Times New Roman"/>
          <w:sz w:val="24"/>
          <w:szCs w:val="24"/>
          <w:lang w:eastAsia="zh-CN"/>
        </w:rPr>
        <w:t>________(</w:t>
      </w:r>
      <w:r>
        <w:rPr>
          <w:rFonts w:hint="eastAsia" w:ascii="Times New Roman" w:hAnsi="Times New Roman" w:cs="Times New Roman"/>
          <w:sz w:val="24"/>
          <w:szCs w:val="24"/>
          <w:lang w:eastAsia="zh-CN"/>
        </w:rPr>
        <w:t>think</w:t>
      </w:r>
      <w:r>
        <w:rPr>
          <w:rFonts w:ascii="Times New Roman" w:hAnsi="Times New Roman" w:cs="Times New Roman"/>
          <w:sz w:val="24"/>
          <w:szCs w:val="24"/>
          <w:lang w:eastAsia="zh-CN"/>
        </w:rPr>
        <w:t>) the big cake can bring good luck to our mother. I would like to make a special birthday car for 74.</w:t>
      </w:r>
      <w:r>
        <w:rPr>
          <w:rFonts w:hint="eastAsia" w:ascii="Times New Roman" w:hAnsi="Times New Roman" w:cs="Times New Roman"/>
          <w:sz w:val="24"/>
          <w:szCs w:val="24"/>
          <w:lang w:eastAsia="zh-CN"/>
        </w:rPr>
        <w:t>_</w:t>
      </w:r>
      <w:r>
        <w:rPr>
          <w:rFonts w:ascii="Times New Roman" w:hAnsi="Times New Roman" w:cs="Times New Roman"/>
          <w:sz w:val="24"/>
          <w:szCs w:val="24"/>
          <w:lang w:eastAsia="zh-CN"/>
        </w:rPr>
        <w:t>________(</w:t>
      </w:r>
      <w:r>
        <w:rPr>
          <w:rFonts w:hint="eastAsia" w:ascii="Times New Roman" w:hAnsi="Times New Roman" w:cs="Times New Roman"/>
          <w:sz w:val="24"/>
          <w:szCs w:val="24"/>
          <w:lang w:eastAsia="zh-CN"/>
        </w:rPr>
        <w:t>she</w:t>
      </w:r>
      <w:r>
        <w:rPr>
          <w:rFonts w:ascii="Times New Roman" w:hAnsi="Times New Roman" w:cs="Times New Roman"/>
          <w:sz w:val="24"/>
          <w:szCs w:val="24"/>
          <w:lang w:eastAsia="zh-CN"/>
        </w:rPr>
        <w:t>). I think my mother will be happy to see 75.</w:t>
      </w:r>
      <w:r>
        <w:rPr>
          <w:rFonts w:hint="eastAsia" w:ascii="Times New Roman" w:hAnsi="Times New Roman" w:cs="Times New Roman"/>
          <w:sz w:val="24"/>
          <w:szCs w:val="24"/>
          <w:lang w:eastAsia="zh-CN"/>
        </w:rPr>
        <w:t>_</w:t>
      </w:r>
      <w:r>
        <w:rPr>
          <w:rFonts w:ascii="Times New Roman" w:hAnsi="Times New Roman" w:cs="Times New Roman"/>
          <w:sz w:val="24"/>
          <w:szCs w:val="24"/>
          <w:lang w:eastAsia="zh-CN"/>
        </w:rPr>
        <w:t>________(</w:t>
      </w:r>
      <w:r>
        <w:rPr>
          <w:rFonts w:hint="eastAsia" w:ascii="Times New Roman" w:hAnsi="Times New Roman" w:cs="Times New Roman"/>
          <w:sz w:val="24"/>
          <w:szCs w:val="24"/>
          <w:lang w:eastAsia="zh-CN"/>
        </w:rPr>
        <w:t>this</w:t>
      </w:r>
      <w:r>
        <w:rPr>
          <w:rFonts w:ascii="Times New Roman" w:hAnsi="Times New Roman" w:cs="Times New Roman"/>
          <w:sz w:val="24"/>
          <w:szCs w:val="24"/>
          <w:lang w:eastAsia="zh-CN"/>
        </w:rPr>
        <w:t xml:space="preserve">) special gifts.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xml:space="preserve">       In fact , love is the best present that we can give to our mothers. Let’s </w:t>
      </w:r>
      <w:r>
        <w:rPr>
          <w:rFonts w:hint="eastAsia" w:ascii="Times New Roman" w:hAnsi="Times New Roman" w:cs="Times New Roman"/>
          <w:sz w:val="24"/>
          <w:szCs w:val="24"/>
          <w:lang w:eastAsia="zh-CN"/>
        </w:rPr>
        <w:t>s</w:t>
      </w:r>
      <w:r>
        <w:rPr>
          <w:rFonts w:ascii="Times New Roman" w:hAnsi="Times New Roman" w:cs="Times New Roman"/>
          <w:sz w:val="24"/>
          <w:szCs w:val="24"/>
          <w:lang w:eastAsia="zh-CN"/>
        </w:rPr>
        <w:t xml:space="preserve">ay “I love you, Mum ” to our mothers.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Ⅻ. 基础写作</w:t>
      </w:r>
      <w:r>
        <w:rPr>
          <w:rFonts w:hint="eastAsia" w:ascii="Times New Roman" w:hAnsi="Times New Roman" w:cs="Times New Roman"/>
          <w:sz w:val="24"/>
          <w:szCs w:val="24"/>
          <w:lang w:eastAsia="zh-CN"/>
        </w:rPr>
        <w:t>(包括A、</w:t>
      </w:r>
      <w:r>
        <w:rPr>
          <w:rFonts w:ascii="Times New Roman" w:hAnsi="Times New Roman" w:cs="Times New Roman"/>
          <w:sz w:val="24"/>
          <w:szCs w:val="24"/>
          <w:lang w:eastAsia="zh-CN"/>
        </w:rPr>
        <w:t>B两部分</w:t>
      </w:r>
      <w:r>
        <w:rPr>
          <w:rFonts w:hint="eastAsia" w:ascii="Times New Roman" w:hAnsi="Times New Roman" w:cs="Times New Roman"/>
          <w:sz w:val="24"/>
          <w:szCs w:val="24"/>
          <w:lang w:eastAsia="zh-CN"/>
        </w:rPr>
        <w:t>，A部分5分，B</w:t>
      </w:r>
      <w:r>
        <w:rPr>
          <w:rFonts w:ascii="Times New Roman" w:hAnsi="Times New Roman" w:cs="Times New Roman"/>
          <w:sz w:val="24"/>
          <w:szCs w:val="24"/>
          <w:lang w:eastAsia="zh-CN"/>
        </w:rPr>
        <w:t xml:space="preserve"> 部分</w:t>
      </w:r>
      <w:r>
        <w:rPr>
          <w:rFonts w:hint="eastAsia" w:ascii="Times New Roman" w:hAnsi="Times New Roman" w:cs="Times New Roman"/>
          <w:sz w:val="24"/>
          <w:szCs w:val="24"/>
          <w:lang w:eastAsia="zh-CN"/>
        </w:rPr>
        <w:t>1</w:t>
      </w:r>
      <w:r>
        <w:rPr>
          <w:rFonts w:ascii="Times New Roman" w:hAnsi="Times New Roman" w:cs="Times New Roman"/>
          <w:sz w:val="24"/>
          <w:szCs w:val="24"/>
          <w:lang w:eastAsia="zh-CN"/>
        </w:rPr>
        <w:t>5分</w:t>
      </w:r>
      <w:r>
        <w:rPr>
          <w:rFonts w:hint="eastAsia" w:ascii="Times New Roman" w:hAnsi="Times New Roman" w:cs="Times New Roman"/>
          <w:sz w:val="24"/>
          <w:szCs w:val="24"/>
          <w:lang w:eastAsia="zh-CN"/>
        </w:rPr>
        <w:t>，</w:t>
      </w:r>
      <w:r>
        <w:rPr>
          <w:rFonts w:ascii="Times New Roman" w:hAnsi="Times New Roman" w:cs="Times New Roman"/>
          <w:sz w:val="24"/>
          <w:szCs w:val="24"/>
          <w:lang w:eastAsia="zh-CN"/>
        </w:rPr>
        <w:t>共计</w:t>
      </w:r>
      <w:r>
        <w:rPr>
          <w:rFonts w:hint="eastAsia" w:ascii="Times New Roman" w:hAnsi="Times New Roman" w:cs="Times New Roman"/>
          <w:sz w:val="24"/>
          <w:szCs w:val="24"/>
          <w:lang w:eastAsia="zh-CN"/>
        </w:rPr>
        <w:t>2</w:t>
      </w:r>
      <w:r>
        <w:rPr>
          <w:rFonts w:ascii="Times New Roman" w:hAnsi="Times New Roman" w:cs="Times New Roman"/>
          <w:sz w:val="24"/>
          <w:szCs w:val="24"/>
          <w:lang w:eastAsia="zh-CN"/>
        </w:rPr>
        <w:t>0分)</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A) 连词成句</w:t>
      </w:r>
      <w:r>
        <w:rPr>
          <w:rFonts w:hint="eastAsia" w:ascii="Times New Roman" w:hAnsi="Times New Roman" w:cs="Times New Roman"/>
          <w:sz w:val="24"/>
          <w:szCs w:val="24"/>
          <w:lang w:eastAsia="zh-CN"/>
        </w:rPr>
        <w:t>(共5小题,</w:t>
      </w:r>
      <w:r>
        <w:rPr>
          <w:rFonts w:ascii="Times New Roman" w:hAnsi="Times New Roman" w:cs="Times New Roman"/>
          <w:sz w:val="24"/>
          <w:szCs w:val="24"/>
          <w:lang w:eastAsia="zh-CN"/>
        </w:rPr>
        <w:t xml:space="preserve"> 每小题</w:t>
      </w:r>
      <w:r>
        <w:rPr>
          <w:rFonts w:hint="eastAsia" w:ascii="Times New Roman" w:hAnsi="Times New Roman" w:cs="Times New Roman"/>
          <w:sz w:val="24"/>
          <w:szCs w:val="24"/>
          <w:lang w:eastAsia="zh-CN"/>
        </w:rPr>
        <w:t>1分,</w:t>
      </w:r>
      <w:r>
        <w:rPr>
          <w:rFonts w:ascii="Times New Roman" w:hAnsi="Times New Roman" w:cs="Times New Roman"/>
          <w:sz w:val="24"/>
          <w:szCs w:val="24"/>
          <w:lang w:eastAsia="zh-CN"/>
        </w:rPr>
        <w:t xml:space="preserve"> 计5分)</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76. you, going, movies, tonight, to, are</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xml:space="preserve">__________________________________________________________ </w:t>
      </w:r>
      <w:r>
        <w:rPr>
          <w:rFonts w:hint="eastAsia" w:ascii="Times New Roman" w:hAnsi="Times New Roman" w:cs="Times New Roman"/>
          <w:sz w:val="24"/>
          <w:szCs w:val="24"/>
          <w:lang w:eastAsia="zh-CN"/>
        </w:rPr>
        <w:t>?</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77. get, the, can, police station, how, we, to</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xml:space="preserve">__________________________________________________________ </w:t>
      </w:r>
      <w:r>
        <w:rPr>
          <w:rFonts w:hint="eastAsia" w:ascii="Times New Roman" w:hAnsi="Times New Roman" w:cs="Times New Roman"/>
          <w:sz w:val="24"/>
          <w:szCs w:val="24"/>
          <w:lang w:eastAsia="zh-CN"/>
        </w:rPr>
        <w:t>?</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78. at, the, gate, Let’s, cinema, meet</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__________________________________________________________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79. see, again, I’m, them, to, happy</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__________________________________________________________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80. often, mutton noodles, he, the, restaurant, orders, in</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xml:space="preserve">__________________________________________________________ .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B) 书面表达</w:t>
      </w:r>
      <w:r>
        <w:rPr>
          <w:rFonts w:hint="eastAsia" w:ascii="Times New Roman" w:hAnsi="Times New Roman" w:cs="Times New Roman"/>
          <w:sz w:val="24"/>
          <w:szCs w:val="24"/>
          <w:lang w:eastAsia="zh-CN"/>
        </w:rPr>
        <w:t>(计1</w:t>
      </w:r>
      <w:r>
        <w:rPr>
          <w:rFonts w:ascii="Times New Roman" w:hAnsi="Times New Roman" w:cs="Times New Roman"/>
          <w:sz w:val="24"/>
          <w:szCs w:val="24"/>
          <w:lang w:eastAsia="zh-CN"/>
        </w:rPr>
        <w:t>5分)</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drawing>
          <wp:anchor distT="0" distB="0" distL="114300" distR="114300" simplePos="0" relativeHeight="251659264" behindDoc="0" locked="0" layoutInCell="1" allowOverlap="1">
            <wp:simplePos x="0" y="0"/>
            <wp:positionH relativeFrom="column">
              <wp:posOffset>5210175</wp:posOffset>
            </wp:positionH>
            <wp:positionV relativeFrom="paragraph">
              <wp:posOffset>10795</wp:posOffset>
            </wp:positionV>
            <wp:extent cx="952500" cy="963930"/>
            <wp:effectExtent l="0" t="0" r="0" b="7620"/>
            <wp:wrapSquare wrapText="bothSides"/>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952500" cy="963930"/>
                    </a:xfrm>
                    <a:prstGeom prst="rect">
                      <a:avLst/>
                    </a:prstGeom>
                  </pic:spPr>
                </pic:pic>
              </a:graphicData>
            </a:graphic>
          </wp:anchor>
        </w:drawing>
      </w:r>
      <w:r>
        <w:rPr>
          <w:rFonts w:ascii="Times New Roman" w:hAnsi="Times New Roman" w:cs="Times New Roman"/>
          <w:sz w:val="24"/>
          <w:szCs w:val="24"/>
          <w:lang w:eastAsia="zh-CN"/>
        </w:rPr>
        <w:t xml:space="preserve">       共和国勋章获得者</w:t>
      </w:r>
      <w:r>
        <w:rPr>
          <w:rFonts w:hint="eastAsia" w:ascii="Times New Roman" w:hAnsi="Times New Roman" w:cs="Times New Roman"/>
          <w:sz w:val="24"/>
          <w:szCs w:val="24"/>
          <w:lang w:eastAsia="zh-CN"/>
        </w:rPr>
        <w:t>----</w:t>
      </w:r>
      <w:r>
        <w:rPr>
          <w:rFonts w:ascii="Times New Roman" w:hAnsi="Times New Roman" w:cs="Times New Roman"/>
          <w:sz w:val="24"/>
          <w:szCs w:val="24"/>
          <w:lang w:eastAsia="zh-CN"/>
        </w:rPr>
        <w:t>“杂交水稻之父” 袁隆平于</w:t>
      </w:r>
      <w:r>
        <w:rPr>
          <w:rFonts w:hint="eastAsia" w:ascii="Times New Roman" w:hAnsi="Times New Roman" w:cs="Times New Roman"/>
          <w:sz w:val="24"/>
          <w:szCs w:val="24"/>
          <w:lang w:eastAsia="zh-CN"/>
        </w:rPr>
        <w:t>2</w:t>
      </w:r>
      <w:r>
        <w:rPr>
          <w:rFonts w:ascii="Times New Roman" w:hAnsi="Times New Roman" w:cs="Times New Roman"/>
          <w:sz w:val="24"/>
          <w:szCs w:val="24"/>
          <w:lang w:eastAsia="zh-CN"/>
        </w:rPr>
        <w:t>021年</w:t>
      </w:r>
      <w:r>
        <w:rPr>
          <w:rFonts w:hint="eastAsia" w:ascii="Times New Roman" w:hAnsi="Times New Roman" w:cs="Times New Roman"/>
          <w:sz w:val="24"/>
          <w:szCs w:val="24"/>
          <w:lang w:eastAsia="zh-CN"/>
        </w:rPr>
        <w:t>5月2</w:t>
      </w:r>
      <w:r>
        <w:rPr>
          <w:rFonts w:ascii="Times New Roman" w:hAnsi="Times New Roman" w:cs="Times New Roman"/>
          <w:sz w:val="24"/>
          <w:szCs w:val="24"/>
          <w:lang w:eastAsia="zh-CN"/>
        </w:rPr>
        <w:t>2日逝世</w:t>
      </w:r>
      <w:r>
        <w:rPr>
          <w:rFonts w:hint="eastAsia" w:ascii="Times New Roman" w:hAnsi="Times New Roman" w:cs="Times New Roman"/>
          <w:sz w:val="24"/>
          <w:szCs w:val="24"/>
          <w:lang w:eastAsia="zh-CN"/>
        </w:rPr>
        <w:t>,</w:t>
      </w:r>
      <w:r>
        <w:rPr>
          <w:rFonts w:ascii="Times New Roman" w:hAnsi="Times New Roman" w:cs="Times New Roman"/>
          <w:sz w:val="24"/>
          <w:szCs w:val="24"/>
          <w:lang w:eastAsia="zh-CN"/>
        </w:rPr>
        <w:t xml:space="preserve"> 作为新时代的中学生</w:t>
      </w:r>
      <w:r>
        <w:rPr>
          <w:rFonts w:hint="eastAsia" w:ascii="Times New Roman" w:hAnsi="Times New Roman" w:cs="Times New Roman"/>
          <w:sz w:val="24"/>
          <w:szCs w:val="24"/>
          <w:lang w:eastAsia="zh-CN"/>
        </w:rPr>
        <w:t>,</w:t>
      </w:r>
      <w:r>
        <w:rPr>
          <w:rFonts w:ascii="Times New Roman" w:hAnsi="Times New Roman" w:cs="Times New Roman"/>
          <w:sz w:val="24"/>
          <w:szCs w:val="24"/>
          <w:lang w:eastAsia="zh-CN"/>
        </w:rPr>
        <w:t xml:space="preserve"> 我们有必要走近伟人</w:t>
      </w:r>
      <w:r>
        <w:rPr>
          <w:rFonts w:hint="eastAsia" w:ascii="Times New Roman" w:hAnsi="Times New Roman" w:cs="Times New Roman"/>
          <w:sz w:val="24"/>
          <w:szCs w:val="24"/>
          <w:lang w:eastAsia="zh-CN"/>
        </w:rPr>
        <w:t>,</w:t>
      </w:r>
      <w:r>
        <w:rPr>
          <w:rFonts w:ascii="Times New Roman" w:hAnsi="Times New Roman" w:cs="Times New Roman"/>
          <w:sz w:val="24"/>
          <w:szCs w:val="24"/>
          <w:lang w:eastAsia="zh-CN"/>
        </w:rPr>
        <w:t xml:space="preserve"> 了解伟人</w:t>
      </w:r>
      <w:r>
        <w:rPr>
          <w:rFonts w:hint="eastAsia" w:ascii="Times New Roman" w:hAnsi="Times New Roman" w:cs="Times New Roman"/>
          <w:sz w:val="24"/>
          <w:szCs w:val="24"/>
          <w:lang w:eastAsia="zh-CN"/>
        </w:rPr>
        <w:t>。</w:t>
      </w:r>
      <w:r>
        <w:rPr>
          <w:rFonts w:ascii="Times New Roman" w:hAnsi="Times New Roman" w:cs="Times New Roman"/>
          <w:sz w:val="24"/>
          <w:szCs w:val="24"/>
          <w:lang w:eastAsia="zh-CN"/>
        </w:rPr>
        <w:t xml:space="preserve"> 请同学们用英语写一篇短文介绍袁隆平</w:t>
      </w:r>
      <w:r>
        <w:rPr>
          <w:rFonts w:hint="eastAsia" w:ascii="Times New Roman" w:hAnsi="Times New Roman" w:cs="Times New Roman"/>
          <w:sz w:val="24"/>
          <w:szCs w:val="24"/>
          <w:lang w:eastAsia="zh-CN"/>
        </w:rPr>
        <w:t>。</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要点</w:t>
      </w:r>
      <w:r>
        <w:rPr>
          <w:rFonts w:hint="eastAsia" w:ascii="Times New Roman" w:hAnsi="Times New Roman" w:cs="Times New Roman"/>
          <w:sz w:val="24"/>
          <w:szCs w:val="24"/>
          <w:lang w:eastAsia="zh-CN"/>
        </w:rPr>
        <w:t>：1</w:t>
      </w:r>
      <w:r>
        <w:rPr>
          <w:rFonts w:ascii="Times New Roman" w:hAnsi="Times New Roman" w:cs="Times New Roman"/>
          <w:sz w:val="24"/>
          <w:szCs w:val="24"/>
          <w:lang w:eastAsia="zh-CN"/>
        </w:rPr>
        <w:t>. What does he look like?</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 xml:space="preserve">            2. What is his hobby?(swim , violin)</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hint="eastAsia" w:ascii="Times New Roman" w:hAnsi="Times New Roman" w:cs="Times New Roman"/>
          <w:sz w:val="24"/>
          <w:szCs w:val="24"/>
          <w:lang w:eastAsia="zh-CN"/>
        </w:rPr>
        <w:t xml:space="preserve"> </w:t>
      </w:r>
      <w:r>
        <w:rPr>
          <w:rFonts w:ascii="Times New Roman" w:hAnsi="Times New Roman" w:cs="Times New Roman"/>
          <w:sz w:val="24"/>
          <w:szCs w:val="24"/>
          <w:lang w:eastAsia="zh-CN"/>
        </w:rPr>
        <w:t xml:space="preserve">           3. What can we learn from him?</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ascii="Times New Roman" w:hAnsi="Times New Roman" w:cs="Times New Roman"/>
          <w:sz w:val="24"/>
          <w:szCs w:val="24"/>
          <w:lang w:eastAsia="zh-CN"/>
        </w:rPr>
        <w:t>要求</w:t>
      </w:r>
      <w:r>
        <w:rPr>
          <w:rFonts w:hint="eastAsia" w:ascii="Times New Roman" w:hAnsi="Times New Roman" w:cs="Times New Roman"/>
          <w:sz w:val="24"/>
          <w:szCs w:val="24"/>
          <w:lang w:eastAsia="zh-CN"/>
        </w:rPr>
        <w:t>：1</w:t>
      </w:r>
      <w:r>
        <w:rPr>
          <w:rFonts w:ascii="Times New Roman" w:hAnsi="Times New Roman" w:cs="Times New Roman"/>
          <w:sz w:val="24"/>
          <w:szCs w:val="24"/>
          <w:lang w:eastAsia="zh-CN"/>
        </w:rPr>
        <w:t>. 时态用一般现在时</w:t>
      </w:r>
      <w:r>
        <w:rPr>
          <w:rFonts w:hint="eastAsia" w:ascii="Times New Roman" w:hAnsi="Times New Roman" w:cs="Times New Roman"/>
          <w:sz w:val="24"/>
          <w:szCs w:val="24"/>
          <w:lang w:eastAsia="zh-CN"/>
        </w:rPr>
        <w:t xml:space="preserve">。 </w:t>
      </w:r>
      <w:r>
        <w:rPr>
          <w:rFonts w:ascii="Times New Roman" w:hAnsi="Times New Roman" w:cs="Times New Roman"/>
          <w:sz w:val="24"/>
          <w:szCs w:val="24"/>
          <w:lang w:eastAsia="zh-CN"/>
        </w:rPr>
        <w:t>2. 不少于</w:t>
      </w:r>
      <w:r>
        <w:rPr>
          <w:rFonts w:hint="eastAsia" w:ascii="Times New Roman" w:hAnsi="Times New Roman" w:cs="Times New Roman"/>
          <w:sz w:val="24"/>
          <w:szCs w:val="24"/>
          <w:lang w:eastAsia="zh-CN"/>
        </w:rPr>
        <w:t>8</w:t>
      </w:r>
      <w:r>
        <w:rPr>
          <w:rFonts w:ascii="Times New Roman" w:hAnsi="Times New Roman" w:cs="Times New Roman"/>
          <w:sz w:val="24"/>
          <w:szCs w:val="24"/>
          <w:lang w:eastAsia="zh-CN"/>
        </w:rPr>
        <w:t>0词</w:t>
      </w:r>
      <w:r>
        <w:rPr>
          <w:rFonts w:hint="eastAsia" w:ascii="Times New Roman" w:hAnsi="Times New Roman" w:cs="Times New Roman"/>
          <w:sz w:val="24"/>
          <w:szCs w:val="24"/>
          <w:lang w:eastAsia="zh-CN"/>
        </w:rPr>
        <w:t>。</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hint="eastAsia" w:ascii="Times New Roman" w:hAnsi="Times New Roman" w:cs="Times New Roman"/>
          <w:sz w:val="24"/>
          <w:szCs w:val="24"/>
          <w:lang w:eastAsia="zh-CN"/>
        </w:rPr>
        <w:t xml:space="preserve"> </w:t>
      </w:r>
      <w:r>
        <w:rPr>
          <w:rFonts w:ascii="Times New Roman" w:hAnsi="Times New Roman" w:cs="Times New Roman"/>
          <w:sz w:val="24"/>
          <w:szCs w:val="24"/>
          <w:lang w:eastAsia="zh-CN"/>
        </w:rPr>
        <w:t xml:space="preserve">           注</w:t>
      </w:r>
      <w:r>
        <w:rPr>
          <w:rFonts w:hint="eastAsia" w:ascii="Times New Roman" w:hAnsi="Times New Roman" w:cs="Times New Roman"/>
          <w:sz w:val="24"/>
          <w:szCs w:val="24"/>
          <w:lang w:eastAsia="zh-CN"/>
        </w:rPr>
        <w:t>：Father</w:t>
      </w:r>
      <w:r>
        <w:rPr>
          <w:rFonts w:ascii="Times New Roman" w:hAnsi="Times New Roman" w:cs="Times New Roman"/>
          <w:sz w:val="24"/>
          <w:szCs w:val="24"/>
          <w:lang w:eastAsia="zh-CN"/>
        </w:rPr>
        <w:t xml:space="preserve"> of</w:t>
      </w:r>
      <w:r>
        <w:rPr>
          <w:rFonts w:hint="eastAsia" w:ascii="Times New Roman" w:hAnsi="Times New Roman" w:cs="Times New Roman"/>
          <w:sz w:val="24"/>
          <w:szCs w:val="24"/>
          <w:lang w:eastAsia="zh-CN"/>
        </w:rPr>
        <w:t xml:space="preserve"> </w:t>
      </w:r>
      <w:r>
        <w:rPr>
          <w:rFonts w:ascii="Times New Roman" w:hAnsi="Times New Roman" w:cs="Times New Roman"/>
          <w:sz w:val="24"/>
          <w:szCs w:val="24"/>
          <w:lang w:eastAsia="zh-CN"/>
        </w:rPr>
        <w:t>Hybrid Rice  杂交水稻之父</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hint="eastAsia" w:ascii="Times New Roman" w:hAnsi="Times New Roman" w:cs="Times New Roman"/>
          <w:sz w:val="24"/>
          <w:szCs w:val="24"/>
          <w:lang w:eastAsia="zh-CN"/>
        </w:rPr>
        <w:t>_</w:t>
      </w:r>
      <w:r>
        <w:rPr>
          <w:rFonts w:ascii="Times New Roman" w:hAnsi="Times New Roman" w:cs="Times New Roman"/>
          <w:sz w:val="24"/>
          <w:szCs w:val="24"/>
          <w:lang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color w:val="FF0000"/>
          <w:sz w:val="24"/>
          <w:szCs w:val="24"/>
          <w:lang w:eastAsia="zh-CN"/>
        </w:rPr>
      </w:pPr>
      <w:r>
        <w:rPr>
          <w:rFonts w:ascii="Times New Roman" w:hAnsi="Times New Roman" w:cs="Times New Roman"/>
          <w:color w:val="FF0000"/>
          <w:sz w:val="24"/>
          <w:szCs w:val="24"/>
          <w:lang w:eastAsia="zh-CN"/>
        </w:rPr>
        <w:t>答案</w:t>
      </w:r>
      <w:r>
        <w:rPr>
          <w:rFonts w:hint="eastAsia" w:ascii="Times New Roman" w:hAnsi="Times New Roman" w:cs="Times New Roman"/>
          <w:color w:val="FF0000"/>
          <w:sz w:val="24"/>
          <w:szCs w:val="24"/>
          <w:lang w:eastAsia="zh-CN"/>
        </w:rPr>
        <w:t>：</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color w:val="FF0000"/>
          <w:sz w:val="24"/>
          <w:szCs w:val="24"/>
          <w:lang w:eastAsia="zh-CN"/>
        </w:rPr>
      </w:pPr>
      <w:r>
        <w:rPr>
          <w:rFonts w:hint="eastAsia" w:ascii="Times New Roman" w:hAnsi="Times New Roman" w:cs="Times New Roman"/>
          <w:color w:val="FF0000"/>
          <w:sz w:val="24"/>
          <w:szCs w:val="24"/>
          <w:lang w:eastAsia="zh-CN"/>
        </w:rPr>
        <w:t>1</w:t>
      </w:r>
      <w:r>
        <w:rPr>
          <w:rFonts w:ascii="Times New Roman" w:hAnsi="Times New Roman" w:cs="Times New Roman"/>
          <w:color w:val="FF0000"/>
          <w:sz w:val="24"/>
          <w:szCs w:val="24"/>
          <w:lang w:eastAsia="zh-CN"/>
        </w:rPr>
        <w:t xml:space="preserve">—5     B  C  A  B  C        6—10   A  B  A  B  C         11—15    C  B  A  C  C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color w:val="FF0000"/>
          <w:sz w:val="24"/>
          <w:szCs w:val="24"/>
          <w:lang w:eastAsia="zh-CN"/>
        </w:rPr>
      </w:pPr>
      <w:r>
        <w:rPr>
          <w:rFonts w:ascii="Times New Roman" w:hAnsi="Times New Roman" w:cs="Times New Roman"/>
          <w:color w:val="FF0000"/>
          <w:sz w:val="24"/>
          <w:szCs w:val="24"/>
          <w:lang w:eastAsia="zh-CN"/>
        </w:rPr>
        <w:t xml:space="preserve">16—20  A  C  B  C  C      21—25  B  B  C  A  C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color w:val="FF0000"/>
          <w:sz w:val="24"/>
          <w:szCs w:val="24"/>
          <w:lang w:eastAsia="zh-CN"/>
        </w:rPr>
      </w:pPr>
      <w:r>
        <w:rPr>
          <w:rFonts w:ascii="Times New Roman" w:hAnsi="Times New Roman" w:cs="Times New Roman"/>
          <w:color w:val="FF0000"/>
          <w:sz w:val="24"/>
          <w:szCs w:val="24"/>
          <w:lang w:eastAsia="zh-CN"/>
        </w:rPr>
        <w:t>单项选择</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color w:val="FF0000"/>
          <w:sz w:val="24"/>
          <w:szCs w:val="24"/>
          <w:lang w:eastAsia="zh-CN"/>
        </w:rPr>
      </w:pPr>
      <w:r>
        <w:rPr>
          <w:rFonts w:hint="eastAsia" w:ascii="Times New Roman" w:hAnsi="Times New Roman" w:cs="Times New Roman"/>
          <w:color w:val="FF0000"/>
          <w:sz w:val="24"/>
          <w:szCs w:val="24"/>
          <w:lang w:eastAsia="zh-CN"/>
        </w:rPr>
        <w:t>2</w:t>
      </w:r>
      <w:r>
        <w:rPr>
          <w:rFonts w:ascii="Times New Roman" w:hAnsi="Times New Roman" w:cs="Times New Roman"/>
          <w:color w:val="FF0000"/>
          <w:sz w:val="24"/>
          <w:szCs w:val="24"/>
          <w:lang w:eastAsia="zh-CN"/>
        </w:rPr>
        <w:t xml:space="preserve">6—30  C  C  C  A  B        31—35  A  A  C  B  D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color w:val="FF0000"/>
          <w:sz w:val="24"/>
          <w:szCs w:val="24"/>
          <w:lang w:eastAsia="zh-CN"/>
        </w:rPr>
      </w:pPr>
      <w:r>
        <w:rPr>
          <w:rFonts w:hint="eastAsia" w:ascii="Times New Roman" w:hAnsi="Times New Roman" w:cs="Times New Roman"/>
          <w:color w:val="FF0000"/>
          <w:sz w:val="24"/>
          <w:szCs w:val="24"/>
          <w:lang w:eastAsia="zh-CN"/>
        </w:rPr>
        <w:t>完形填空</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color w:val="FF0000"/>
          <w:sz w:val="24"/>
          <w:szCs w:val="24"/>
          <w:lang w:eastAsia="zh-CN"/>
        </w:rPr>
      </w:pPr>
      <w:r>
        <w:rPr>
          <w:rFonts w:ascii="Times New Roman" w:hAnsi="Times New Roman" w:cs="Times New Roman"/>
          <w:color w:val="FF0000"/>
          <w:sz w:val="24"/>
          <w:szCs w:val="24"/>
          <w:lang w:eastAsia="zh-CN"/>
        </w:rPr>
        <w:t>36—40  B  D  C  B  B        41—45  A  B  C  A  A</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color w:val="FF0000"/>
          <w:sz w:val="24"/>
          <w:szCs w:val="24"/>
          <w:lang w:eastAsia="zh-CN"/>
        </w:rPr>
      </w:pPr>
      <w:r>
        <w:rPr>
          <w:rFonts w:ascii="Times New Roman" w:hAnsi="Times New Roman" w:cs="Times New Roman"/>
          <w:color w:val="FF0000"/>
          <w:sz w:val="24"/>
          <w:szCs w:val="24"/>
          <w:lang w:eastAsia="zh-CN"/>
        </w:rPr>
        <w:t>阅读理解</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color w:val="FF0000"/>
          <w:sz w:val="24"/>
          <w:szCs w:val="24"/>
          <w:lang w:eastAsia="zh-CN"/>
        </w:rPr>
      </w:pPr>
      <w:r>
        <w:rPr>
          <w:rFonts w:hint="eastAsia" w:ascii="Times New Roman" w:hAnsi="Times New Roman" w:cs="Times New Roman"/>
          <w:color w:val="FF0000"/>
          <w:sz w:val="24"/>
          <w:szCs w:val="24"/>
          <w:lang w:eastAsia="zh-CN"/>
        </w:rPr>
        <w:t xml:space="preserve">A篇 </w:t>
      </w:r>
      <w:r>
        <w:rPr>
          <w:rFonts w:ascii="Times New Roman" w:hAnsi="Times New Roman" w:cs="Times New Roman"/>
          <w:color w:val="FF0000"/>
          <w:sz w:val="24"/>
          <w:szCs w:val="24"/>
          <w:lang w:eastAsia="zh-CN"/>
        </w:rPr>
        <w:t xml:space="preserve">   A  D  B</w:t>
      </w:r>
      <w:r>
        <w:rPr>
          <w:rFonts w:ascii="Times New Roman" w:hAnsi="Times New Roman" w:cs="Times New Roman"/>
          <w:color w:val="FF0000"/>
          <w:sz w:val="24"/>
          <w:szCs w:val="24"/>
          <w:lang w:eastAsia="zh-CN"/>
        </w:rPr>
        <w:tab/>
      </w:r>
      <w:r>
        <w:rPr>
          <w:rFonts w:ascii="Times New Roman" w:hAnsi="Times New Roman" w:cs="Times New Roman"/>
          <w:color w:val="FF0000"/>
          <w:sz w:val="24"/>
          <w:szCs w:val="24"/>
          <w:lang w:eastAsia="zh-CN"/>
        </w:rPr>
        <w:tab/>
      </w:r>
      <w:r>
        <w:rPr>
          <w:rFonts w:ascii="Times New Roman" w:hAnsi="Times New Roman" w:cs="Times New Roman"/>
          <w:color w:val="FF0000"/>
          <w:sz w:val="24"/>
          <w:szCs w:val="24"/>
          <w:lang w:eastAsia="zh-CN"/>
        </w:rPr>
        <w:t>B 篇</w:t>
      </w:r>
      <w:r>
        <w:rPr>
          <w:rFonts w:hint="eastAsia" w:ascii="Times New Roman" w:hAnsi="Times New Roman" w:cs="Times New Roman"/>
          <w:color w:val="FF0000"/>
          <w:sz w:val="24"/>
          <w:szCs w:val="24"/>
          <w:lang w:eastAsia="zh-CN"/>
        </w:rPr>
        <w:t xml:space="preserve"> </w:t>
      </w:r>
      <w:r>
        <w:rPr>
          <w:rFonts w:ascii="Times New Roman" w:hAnsi="Times New Roman" w:cs="Times New Roman"/>
          <w:color w:val="FF0000"/>
          <w:sz w:val="24"/>
          <w:szCs w:val="24"/>
          <w:lang w:eastAsia="zh-CN"/>
        </w:rPr>
        <w:t xml:space="preserve">    D  A  C</w:t>
      </w:r>
      <w:r>
        <w:rPr>
          <w:rFonts w:ascii="Times New Roman" w:hAnsi="Times New Roman" w:cs="Times New Roman"/>
          <w:color w:val="FF0000"/>
          <w:sz w:val="24"/>
          <w:szCs w:val="24"/>
          <w:lang w:eastAsia="zh-CN"/>
        </w:rPr>
        <w:tab/>
      </w:r>
      <w:r>
        <w:rPr>
          <w:rFonts w:ascii="Times New Roman" w:hAnsi="Times New Roman" w:cs="Times New Roman"/>
          <w:color w:val="FF0000"/>
          <w:sz w:val="24"/>
          <w:szCs w:val="24"/>
          <w:lang w:eastAsia="zh-CN"/>
        </w:rPr>
        <w:tab/>
      </w:r>
      <w:r>
        <w:rPr>
          <w:rFonts w:ascii="Times New Roman" w:hAnsi="Times New Roman" w:cs="Times New Roman"/>
          <w:color w:val="FF0000"/>
          <w:sz w:val="24"/>
          <w:szCs w:val="24"/>
          <w:lang w:eastAsia="zh-CN"/>
        </w:rPr>
        <w:t>C篇</w:t>
      </w:r>
      <w:r>
        <w:rPr>
          <w:rFonts w:hint="eastAsia" w:ascii="Times New Roman" w:hAnsi="Times New Roman" w:cs="Times New Roman"/>
          <w:color w:val="FF0000"/>
          <w:sz w:val="24"/>
          <w:szCs w:val="24"/>
          <w:lang w:eastAsia="zh-CN"/>
        </w:rPr>
        <w:t xml:space="preserve"> </w:t>
      </w:r>
      <w:r>
        <w:rPr>
          <w:rFonts w:ascii="Times New Roman" w:hAnsi="Times New Roman" w:cs="Times New Roman"/>
          <w:color w:val="FF0000"/>
          <w:sz w:val="24"/>
          <w:szCs w:val="24"/>
          <w:lang w:eastAsia="zh-CN"/>
        </w:rPr>
        <w:t xml:space="preserve">  C  A  D  D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color w:val="FF0000"/>
          <w:sz w:val="24"/>
          <w:szCs w:val="24"/>
          <w:lang w:eastAsia="zh-CN"/>
        </w:rPr>
      </w:pPr>
      <w:r>
        <w:rPr>
          <w:rFonts w:ascii="Times New Roman" w:hAnsi="Times New Roman" w:cs="Times New Roman"/>
          <w:color w:val="FF0000"/>
          <w:sz w:val="24"/>
          <w:szCs w:val="24"/>
          <w:lang w:eastAsia="zh-CN"/>
        </w:rPr>
        <w:t>D篇</w:t>
      </w:r>
      <w:r>
        <w:rPr>
          <w:rFonts w:hint="eastAsia" w:ascii="Times New Roman" w:hAnsi="Times New Roman" w:cs="Times New Roman"/>
          <w:color w:val="FF0000"/>
          <w:sz w:val="24"/>
          <w:szCs w:val="24"/>
          <w:lang w:eastAsia="zh-CN"/>
        </w:rPr>
        <w:t xml:space="preserve"> </w:t>
      </w:r>
      <w:r>
        <w:rPr>
          <w:rFonts w:ascii="Times New Roman" w:hAnsi="Times New Roman" w:cs="Times New Roman"/>
          <w:color w:val="FF0000"/>
          <w:sz w:val="24"/>
          <w:szCs w:val="24"/>
          <w:lang w:eastAsia="zh-CN"/>
        </w:rPr>
        <w:t xml:space="preserve">   B  A  C  B  C</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color w:val="FF0000"/>
          <w:sz w:val="24"/>
          <w:szCs w:val="24"/>
          <w:lang w:eastAsia="zh-CN"/>
        </w:rPr>
      </w:pPr>
      <w:r>
        <w:rPr>
          <w:rFonts w:ascii="Times New Roman" w:hAnsi="Times New Roman" w:cs="Times New Roman"/>
          <w:color w:val="FF0000"/>
          <w:sz w:val="24"/>
          <w:szCs w:val="24"/>
          <w:lang w:eastAsia="zh-CN"/>
        </w:rPr>
        <w:t>任务型阅读</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color w:val="FF0000"/>
          <w:sz w:val="24"/>
          <w:szCs w:val="24"/>
          <w:lang w:eastAsia="zh-CN"/>
        </w:rPr>
      </w:pPr>
      <w:r>
        <w:rPr>
          <w:rFonts w:hint="eastAsia" w:ascii="Times New Roman" w:hAnsi="Times New Roman" w:cs="Times New Roman"/>
          <w:color w:val="FF0000"/>
          <w:sz w:val="24"/>
          <w:szCs w:val="24"/>
          <w:lang w:eastAsia="zh-CN"/>
        </w:rPr>
        <w:t>6</w:t>
      </w:r>
      <w:r>
        <w:rPr>
          <w:rFonts w:ascii="Times New Roman" w:hAnsi="Times New Roman" w:cs="Times New Roman"/>
          <w:color w:val="FF0000"/>
          <w:sz w:val="24"/>
          <w:szCs w:val="24"/>
          <w:lang w:eastAsia="zh-CN"/>
        </w:rPr>
        <w:t>1. if he or she wants to</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color w:val="FF0000"/>
          <w:sz w:val="24"/>
          <w:szCs w:val="24"/>
          <w:lang w:eastAsia="zh-CN"/>
        </w:rPr>
      </w:pPr>
      <w:r>
        <w:rPr>
          <w:rFonts w:ascii="Times New Roman" w:hAnsi="Times New Roman" w:cs="Times New Roman"/>
          <w:color w:val="FF0000"/>
          <w:sz w:val="24"/>
          <w:szCs w:val="24"/>
          <w:lang w:eastAsia="zh-CN"/>
        </w:rPr>
        <w:t xml:space="preserve">62. It can help you realize what is happening.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color w:val="FF0000"/>
          <w:sz w:val="24"/>
          <w:szCs w:val="24"/>
          <w:lang w:eastAsia="zh-CN"/>
        </w:rPr>
      </w:pPr>
      <w:r>
        <w:rPr>
          <w:rFonts w:ascii="Times New Roman" w:hAnsi="Times New Roman" w:cs="Times New Roman"/>
          <w:color w:val="FF0000"/>
          <w:sz w:val="24"/>
          <w:szCs w:val="24"/>
          <w:lang w:eastAsia="zh-CN"/>
        </w:rPr>
        <w:t xml:space="preserve">63. Four.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color w:val="FF0000"/>
          <w:sz w:val="24"/>
          <w:szCs w:val="24"/>
          <w:lang w:eastAsia="zh-CN"/>
        </w:rPr>
      </w:pPr>
      <w:r>
        <w:rPr>
          <w:rFonts w:ascii="Times New Roman" w:hAnsi="Times New Roman" w:cs="Times New Roman"/>
          <w:color w:val="FF0000"/>
          <w:sz w:val="24"/>
          <w:szCs w:val="24"/>
          <w:lang w:eastAsia="zh-CN"/>
        </w:rPr>
        <w:t>64. Here are some ways on how to be a better student.</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color w:val="FF0000"/>
          <w:sz w:val="24"/>
          <w:szCs w:val="24"/>
          <w:lang w:eastAsia="zh-CN"/>
        </w:rPr>
      </w:pPr>
      <w:r>
        <w:rPr>
          <w:rFonts w:ascii="Times New Roman" w:hAnsi="Times New Roman" w:cs="Times New Roman"/>
          <w:color w:val="FF0000"/>
          <w:sz w:val="24"/>
          <w:szCs w:val="24"/>
          <w:lang w:eastAsia="zh-CN"/>
        </w:rPr>
        <w:t>65. 他们帮助你记住你的新知识</w:t>
      </w:r>
      <w:r>
        <w:rPr>
          <w:rFonts w:hint="eastAsia" w:ascii="Times New Roman" w:hAnsi="Times New Roman" w:cs="Times New Roman"/>
          <w:color w:val="FF0000"/>
          <w:sz w:val="24"/>
          <w:szCs w:val="24"/>
          <w:lang w:eastAsia="zh-CN"/>
        </w:rPr>
        <w:t>。</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color w:val="FF0000"/>
          <w:sz w:val="24"/>
          <w:szCs w:val="24"/>
          <w:lang w:eastAsia="zh-CN"/>
        </w:rPr>
      </w:pPr>
      <w:r>
        <w:rPr>
          <w:rFonts w:ascii="Times New Roman" w:hAnsi="Times New Roman" w:cs="Times New Roman"/>
          <w:color w:val="FF0000"/>
          <w:sz w:val="24"/>
          <w:szCs w:val="24"/>
          <w:lang w:eastAsia="zh-CN"/>
        </w:rPr>
        <w:t>词语运用</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color w:val="FF0000"/>
          <w:sz w:val="24"/>
          <w:szCs w:val="24"/>
          <w:lang w:eastAsia="zh-CN"/>
        </w:rPr>
      </w:pPr>
      <w:r>
        <w:rPr>
          <w:rFonts w:hint="eastAsia" w:ascii="Times New Roman" w:hAnsi="Times New Roman" w:cs="Times New Roman"/>
          <w:color w:val="FF0000"/>
          <w:sz w:val="24"/>
          <w:szCs w:val="24"/>
          <w:lang w:eastAsia="zh-CN"/>
        </w:rPr>
        <w:t>6</w:t>
      </w:r>
      <w:r>
        <w:rPr>
          <w:rFonts w:ascii="Times New Roman" w:hAnsi="Times New Roman" w:cs="Times New Roman"/>
          <w:color w:val="FF0000"/>
          <w:sz w:val="24"/>
          <w:szCs w:val="24"/>
          <w:lang w:eastAsia="zh-CN"/>
        </w:rPr>
        <w:t xml:space="preserve">6. mother’s    67. </w:t>
      </w:r>
      <w:r>
        <w:rPr>
          <w:rFonts w:hint="eastAsia" w:ascii="Times New Roman" w:hAnsi="Times New Roman" w:cs="Times New Roman"/>
          <w:color w:val="FF0000"/>
          <w:sz w:val="24"/>
          <w:szCs w:val="24"/>
          <w:lang w:eastAsia="zh-CN"/>
        </w:rPr>
        <w:t>w</w:t>
      </w:r>
      <w:r>
        <w:rPr>
          <w:rFonts w:ascii="Times New Roman" w:hAnsi="Times New Roman" w:cs="Times New Roman"/>
          <w:color w:val="FF0000"/>
          <w:sz w:val="24"/>
          <w:szCs w:val="24"/>
          <w:lang w:eastAsia="zh-CN"/>
        </w:rPr>
        <w:t xml:space="preserve">earing        68. </w:t>
      </w:r>
      <w:r>
        <w:rPr>
          <w:rFonts w:hint="eastAsia" w:ascii="Times New Roman" w:hAnsi="Times New Roman" w:cs="Times New Roman"/>
          <w:color w:val="FF0000"/>
          <w:sz w:val="24"/>
          <w:szCs w:val="24"/>
          <w:lang w:eastAsia="zh-CN"/>
        </w:rPr>
        <w:t>a</w:t>
      </w:r>
      <w:r>
        <w:rPr>
          <w:rFonts w:ascii="Times New Roman" w:hAnsi="Times New Roman" w:cs="Times New Roman"/>
          <w:color w:val="FF0000"/>
          <w:sz w:val="24"/>
          <w:szCs w:val="24"/>
          <w:lang w:eastAsia="zh-CN"/>
        </w:rPr>
        <w:t xml:space="preserve">         69. </w:t>
      </w:r>
      <w:r>
        <w:rPr>
          <w:rFonts w:hint="eastAsia" w:ascii="Times New Roman" w:hAnsi="Times New Roman" w:cs="Times New Roman"/>
          <w:color w:val="FF0000"/>
          <w:sz w:val="24"/>
          <w:szCs w:val="24"/>
          <w:lang w:eastAsia="zh-CN"/>
        </w:rPr>
        <w:t>h</w:t>
      </w:r>
      <w:r>
        <w:rPr>
          <w:rFonts w:ascii="Times New Roman" w:hAnsi="Times New Roman" w:cs="Times New Roman"/>
          <w:color w:val="FF0000"/>
          <w:sz w:val="24"/>
          <w:szCs w:val="24"/>
          <w:lang w:eastAsia="zh-CN"/>
        </w:rPr>
        <w:t xml:space="preserve">ealthy       70. </w:t>
      </w:r>
      <w:r>
        <w:rPr>
          <w:rFonts w:hint="eastAsia" w:ascii="Times New Roman" w:hAnsi="Times New Roman" w:cs="Times New Roman"/>
          <w:color w:val="FF0000"/>
          <w:sz w:val="24"/>
          <w:szCs w:val="24"/>
          <w:lang w:eastAsia="zh-CN"/>
        </w:rPr>
        <w:t>i</w:t>
      </w:r>
      <w:r>
        <w:rPr>
          <w:rFonts w:ascii="Times New Roman" w:hAnsi="Times New Roman" w:cs="Times New Roman"/>
          <w:color w:val="FF0000"/>
          <w:sz w:val="24"/>
          <w:szCs w:val="24"/>
          <w:lang w:eastAsia="zh-CN"/>
        </w:rPr>
        <w:t>s</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color w:val="FF0000"/>
          <w:sz w:val="24"/>
          <w:szCs w:val="24"/>
          <w:lang w:eastAsia="zh-CN"/>
        </w:rPr>
      </w:pPr>
      <w:r>
        <w:rPr>
          <w:rFonts w:hint="eastAsia" w:ascii="Times New Roman" w:hAnsi="Times New Roman" w:cs="Times New Roman"/>
          <w:color w:val="FF0000"/>
          <w:sz w:val="24"/>
          <w:szCs w:val="24"/>
          <w:lang w:eastAsia="zh-CN"/>
        </w:rPr>
        <w:t>7</w:t>
      </w:r>
      <w:r>
        <w:rPr>
          <w:rFonts w:ascii="Times New Roman" w:hAnsi="Times New Roman" w:cs="Times New Roman"/>
          <w:color w:val="FF0000"/>
          <w:sz w:val="24"/>
          <w:szCs w:val="24"/>
          <w:lang w:eastAsia="zh-CN"/>
        </w:rPr>
        <w:t xml:space="preserve">1. so              72.  at                 73. thinks   74. her             75. </w:t>
      </w:r>
      <w:r>
        <w:rPr>
          <w:rFonts w:hint="eastAsia" w:ascii="Times New Roman" w:hAnsi="Times New Roman" w:cs="Times New Roman"/>
          <w:color w:val="FF0000"/>
          <w:sz w:val="24"/>
          <w:szCs w:val="24"/>
          <w:lang w:eastAsia="zh-CN"/>
        </w:rPr>
        <w:t>t</w:t>
      </w:r>
      <w:r>
        <w:rPr>
          <w:rFonts w:ascii="Times New Roman" w:hAnsi="Times New Roman" w:cs="Times New Roman"/>
          <w:color w:val="FF0000"/>
          <w:sz w:val="24"/>
          <w:szCs w:val="24"/>
          <w:lang w:eastAsia="zh-CN"/>
        </w:rPr>
        <w:t>hese</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color w:val="FF0000"/>
          <w:sz w:val="24"/>
          <w:szCs w:val="24"/>
          <w:lang w:eastAsia="zh-CN"/>
        </w:rPr>
      </w:pPr>
      <w:r>
        <w:rPr>
          <w:rFonts w:ascii="Times New Roman" w:hAnsi="Times New Roman" w:cs="Times New Roman"/>
          <w:color w:val="FF0000"/>
          <w:sz w:val="24"/>
          <w:szCs w:val="24"/>
          <w:lang w:eastAsia="zh-CN"/>
        </w:rPr>
        <w:t>连词成句</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color w:val="FF0000"/>
          <w:sz w:val="24"/>
          <w:szCs w:val="24"/>
          <w:lang w:eastAsia="zh-CN"/>
        </w:rPr>
      </w:pPr>
      <w:r>
        <w:rPr>
          <w:rFonts w:hint="eastAsia" w:ascii="Times New Roman" w:hAnsi="Times New Roman" w:cs="Times New Roman"/>
          <w:color w:val="FF0000"/>
          <w:sz w:val="24"/>
          <w:szCs w:val="24"/>
          <w:lang w:eastAsia="zh-CN"/>
        </w:rPr>
        <w:t>7</w:t>
      </w:r>
      <w:r>
        <w:rPr>
          <w:rFonts w:ascii="Times New Roman" w:hAnsi="Times New Roman" w:cs="Times New Roman"/>
          <w:color w:val="FF0000"/>
          <w:sz w:val="24"/>
          <w:szCs w:val="24"/>
          <w:lang w:eastAsia="zh-CN"/>
        </w:rPr>
        <w:t>6. Are you going to the movies tonight?</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color w:val="FF0000"/>
          <w:sz w:val="24"/>
          <w:szCs w:val="24"/>
          <w:lang w:eastAsia="zh-CN"/>
        </w:rPr>
      </w:pPr>
      <w:r>
        <w:rPr>
          <w:rFonts w:ascii="Times New Roman" w:hAnsi="Times New Roman" w:cs="Times New Roman"/>
          <w:color w:val="FF0000"/>
          <w:sz w:val="24"/>
          <w:szCs w:val="24"/>
          <w:lang w:eastAsia="zh-CN"/>
        </w:rPr>
        <w:t>77. How</w:t>
      </w:r>
      <w:r>
        <w:rPr>
          <w:rFonts w:hint="eastAsia" w:ascii="Times New Roman" w:hAnsi="Times New Roman" w:cs="Times New Roman"/>
          <w:color w:val="FF0000"/>
          <w:sz w:val="24"/>
          <w:szCs w:val="24"/>
          <w:lang w:eastAsia="zh-CN"/>
        </w:rPr>
        <w:t xml:space="preserve"> </w:t>
      </w:r>
      <w:r>
        <w:rPr>
          <w:rFonts w:ascii="Times New Roman" w:hAnsi="Times New Roman" w:cs="Times New Roman"/>
          <w:color w:val="FF0000"/>
          <w:sz w:val="24"/>
          <w:szCs w:val="24"/>
          <w:lang w:eastAsia="zh-CN"/>
        </w:rPr>
        <w:t>can we get to the police station?</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color w:val="FF0000"/>
          <w:sz w:val="24"/>
          <w:szCs w:val="24"/>
          <w:lang w:eastAsia="zh-CN"/>
        </w:rPr>
      </w:pPr>
      <w:r>
        <w:rPr>
          <w:rFonts w:ascii="Times New Roman" w:hAnsi="Times New Roman" w:cs="Times New Roman"/>
          <w:color w:val="FF0000"/>
          <w:sz w:val="24"/>
          <w:szCs w:val="24"/>
          <w:lang w:eastAsia="zh-CN"/>
        </w:rPr>
        <w:t>78. Let’s meet at the cinema gate.</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color w:val="FF0000"/>
          <w:sz w:val="24"/>
          <w:szCs w:val="24"/>
          <w:lang w:eastAsia="zh-CN"/>
        </w:rPr>
      </w:pPr>
      <w:r>
        <w:rPr>
          <w:rFonts w:ascii="Times New Roman" w:hAnsi="Times New Roman" w:cs="Times New Roman"/>
          <w:color w:val="FF0000"/>
          <w:sz w:val="24"/>
          <w:szCs w:val="24"/>
          <w:lang w:eastAsia="zh-CN"/>
        </w:rPr>
        <w:t>79. I’m happy to see them again.</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r>
        <w:rPr>
          <w:rFonts w:ascii="Times New Roman" w:hAnsi="Times New Roman" w:cs="Times New Roman"/>
          <w:color w:val="FF0000"/>
          <w:sz w:val="24"/>
          <w:szCs w:val="24"/>
          <w:lang w:eastAsia="zh-CN"/>
        </w:rPr>
        <w:t xml:space="preserve">80. He often orders mutton noodles in the restaurant.        </w:t>
      </w:r>
      <w:r>
        <w:rPr>
          <w:rFonts w:ascii="Times New Roman" w:hAnsi="Times New Roman" w:cs="Times New Roman"/>
          <w:sz w:val="24"/>
          <w:szCs w:val="24"/>
          <w:lang w:eastAsia="zh-CN"/>
        </w:rPr>
        <w:t xml:space="preserve">                                                     </w:t>
      </w:r>
    </w:p>
    <w:p>
      <w:pPr>
        <w:keepNext w:val="0"/>
        <w:keepLines w:val="0"/>
        <w:pageBreakBefore w:val="0"/>
        <w:widowControl/>
        <w:kinsoku/>
        <w:wordWrap/>
        <w:overflowPunct/>
        <w:topLinePunct w:val="0"/>
        <w:autoSpaceDE/>
        <w:autoSpaceDN/>
        <w:bidi w:val="0"/>
        <w:adjustRightInd/>
        <w:snapToGrid/>
        <w:spacing w:after="0" w:line="240" w:lineRule="auto"/>
        <w:textAlignment w:val="center"/>
        <w:outlineLvl w:val="9"/>
        <w:rPr>
          <w:rFonts w:ascii="Times New Roman" w:hAnsi="Times New Roman" w:cs="Times New Roman"/>
          <w:sz w:val="24"/>
          <w:szCs w:val="24"/>
          <w:lang w:eastAsia="zh-CN"/>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080" w:bottom="1440" w:left="108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MS Mincho">
    <w:panose1 w:val="02020609040205080304"/>
    <w:charset w:val="80"/>
    <w:family w:val="auto"/>
    <w:pitch w:val="default"/>
    <w:sig w:usb0="E00002FF" w:usb1="6AC7FDFB" w:usb2="00000012" w:usb3="00000000" w:csb0="4002009F" w:csb1="DFD7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auto"/>
    <w:pitch w:val="default"/>
    <w:sig w:usb0="E00002FF" w:usb1="6AC7FDFB" w:usb2="00000012" w:usb3="00000000" w:csb0="4002009F" w:csb1="DFD70000"/>
  </w:font>
  <w:font w:name="Courier">
    <w:altName w:val="Courier New"/>
    <w:panose1 w:val="02070409020205020404"/>
    <w:charset w:val="00"/>
    <w:family w:val="modern"/>
    <w:pitch w:val="default"/>
    <w:sig w:usb0="00000000" w:usb1="00000000" w:usb2="00000000" w:usb3="00000000" w:csb0="00000001" w:csb1="00000000"/>
  </w:font>
  <w:font w:name="Adobe 黑体 Std R">
    <w:altName w:val="黑体"/>
    <w:panose1 w:val="00000000000000000000"/>
    <w:charset w:val="86"/>
    <w:family w:val="swiss"/>
    <w:pitch w:val="default"/>
    <w:sig w:usb0="00000000" w:usb1="00000000" w:usb2="00000016" w:usb3="00000000" w:csb0="00060007" w:csb1="00000000"/>
  </w:font>
  <w:font w:name="Courier New">
    <w:panose1 w:val="020703090202050204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2"/>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abstractNum w:abstractNumId="6">
    <w:nsid w:val="736D783C"/>
    <w:multiLevelType w:val="multilevel"/>
    <w:tmpl w:val="736D783C"/>
    <w:lvl w:ilvl="0" w:tentative="0">
      <w:start w:val="6"/>
      <w:numFmt w:val="bullet"/>
      <w:lvlText w:val="—"/>
      <w:lvlJc w:val="left"/>
      <w:pPr>
        <w:ind w:left="1140" w:hanging="360"/>
      </w:pPr>
      <w:rPr>
        <w:rFonts w:hint="eastAsia" w:ascii="微软雅黑" w:hAnsi="微软雅黑" w:eastAsia="微软雅黑" w:cstheme="minorBidi"/>
      </w:rPr>
    </w:lvl>
    <w:lvl w:ilvl="1" w:tentative="0">
      <w:start w:val="1"/>
      <w:numFmt w:val="bullet"/>
      <w:lvlText w:val=""/>
      <w:lvlJc w:val="left"/>
      <w:pPr>
        <w:ind w:left="1620" w:hanging="420"/>
      </w:pPr>
      <w:rPr>
        <w:rFonts w:hint="default" w:ascii="Wingdings" w:hAnsi="Wingdings"/>
      </w:rPr>
    </w:lvl>
    <w:lvl w:ilvl="2" w:tentative="0">
      <w:start w:val="1"/>
      <w:numFmt w:val="bullet"/>
      <w:lvlText w:val=""/>
      <w:lvlJc w:val="left"/>
      <w:pPr>
        <w:ind w:left="2040" w:hanging="420"/>
      </w:pPr>
      <w:rPr>
        <w:rFonts w:hint="default" w:ascii="Wingdings" w:hAnsi="Wingdings"/>
      </w:rPr>
    </w:lvl>
    <w:lvl w:ilvl="3" w:tentative="0">
      <w:start w:val="1"/>
      <w:numFmt w:val="bullet"/>
      <w:lvlText w:val=""/>
      <w:lvlJc w:val="left"/>
      <w:pPr>
        <w:ind w:left="2460" w:hanging="420"/>
      </w:pPr>
      <w:rPr>
        <w:rFonts w:hint="default" w:ascii="Wingdings" w:hAnsi="Wingdings"/>
      </w:rPr>
    </w:lvl>
    <w:lvl w:ilvl="4" w:tentative="0">
      <w:start w:val="1"/>
      <w:numFmt w:val="bullet"/>
      <w:lvlText w:val=""/>
      <w:lvlJc w:val="left"/>
      <w:pPr>
        <w:ind w:left="2880" w:hanging="420"/>
      </w:pPr>
      <w:rPr>
        <w:rFonts w:hint="default" w:ascii="Wingdings" w:hAnsi="Wingdings"/>
      </w:rPr>
    </w:lvl>
    <w:lvl w:ilvl="5" w:tentative="0">
      <w:start w:val="1"/>
      <w:numFmt w:val="bullet"/>
      <w:lvlText w:val=""/>
      <w:lvlJc w:val="left"/>
      <w:pPr>
        <w:ind w:left="3300" w:hanging="420"/>
      </w:pPr>
      <w:rPr>
        <w:rFonts w:hint="default" w:ascii="Wingdings" w:hAnsi="Wingdings"/>
      </w:rPr>
    </w:lvl>
    <w:lvl w:ilvl="6" w:tentative="0">
      <w:start w:val="1"/>
      <w:numFmt w:val="bullet"/>
      <w:lvlText w:val=""/>
      <w:lvlJc w:val="left"/>
      <w:pPr>
        <w:ind w:left="3720" w:hanging="420"/>
      </w:pPr>
      <w:rPr>
        <w:rFonts w:hint="default" w:ascii="Wingdings" w:hAnsi="Wingdings"/>
      </w:rPr>
    </w:lvl>
    <w:lvl w:ilvl="7" w:tentative="0">
      <w:start w:val="1"/>
      <w:numFmt w:val="bullet"/>
      <w:lvlText w:val=""/>
      <w:lvlJc w:val="left"/>
      <w:pPr>
        <w:ind w:left="4140" w:hanging="420"/>
      </w:pPr>
      <w:rPr>
        <w:rFonts w:hint="default" w:ascii="Wingdings" w:hAnsi="Wingdings"/>
      </w:rPr>
    </w:lvl>
    <w:lvl w:ilvl="8" w:tentative="0">
      <w:start w:val="1"/>
      <w:numFmt w:val="bullet"/>
      <w:lvlText w:val=""/>
      <w:lvlJc w:val="left"/>
      <w:pPr>
        <w:ind w:left="4560" w:hanging="420"/>
      </w:pPr>
      <w:rPr>
        <w:rFonts w:hint="default" w:ascii="Wingdings" w:hAnsi="Wingdings"/>
      </w:rPr>
    </w:lvl>
  </w:abstractNum>
  <w:num w:numId="1">
    <w:abstractNumId w:val="1"/>
  </w:num>
  <w:num w:numId="2">
    <w:abstractNumId w:val="4"/>
  </w:num>
  <w:num w:numId="3">
    <w:abstractNumId w:val="5"/>
  </w:num>
  <w:num w:numId="4">
    <w:abstractNumId w:val="2"/>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2F5A"/>
    <w:rsid w:val="00033F22"/>
    <w:rsid w:val="00034616"/>
    <w:rsid w:val="0006063C"/>
    <w:rsid w:val="00063368"/>
    <w:rsid w:val="00085FA3"/>
    <w:rsid w:val="001368A7"/>
    <w:rsid w:val="0015074B"/>
    <w:rsid w:val="00153028"/>
    <w:rsid w:val="0029639D"/>
    <w:rsid w:val="002E6234"/>
    <w:rsid w:val="00326F90"/>
    <w:rsid w:val="003D240B"/>
    <w:rsid w:val="00500BEF"/>
    <w:rsid w:val="00576195"/>
    <w:rsid w:val="005B3D43"/>
    <w:rsid w:val="0061585F"/>
    <w:rsid w:val="006571F8"/>
    <w:rsid w:val="006F6B29"/>
    <w:rsid w:val="0082269A"/>
    <w:rsid w:val="0089576F"/>
    <w:rsid w:val="008A3949"/>
    <w:rsid w:val="008A6C72"/>
    <w:rsid w:val="00900295"/>
    <w:rsid w:val="00942AD4"/>
    <w:rsid w:val="009B0D1F"/>
    <w:rsid w:val="009B62AC"/>
    <w:rsid w:val="00A34DA8"/>
    <w:rsid w:val="00A946EC"/>
    <w:rsid w:val="00AA1D8D"/>
    <w:rsid w:val="00B23F10"/>
    <w:rsid w:val="00B420A3"/>
    <w:rsid w:val="00B47730"/>
    <w:rsid w:val="00BE3B4B"/>
    <w:rsid w:val="00C10615"/>
    <w:rsid w:val="00C210A1"/>
    <w:rsid w:val="00C41086"/>
    <w:rsid w:val="00C766E8"/>
    <w:rsid w:val="00CB0664"/>
    <w:rsid w:val="00CC6CB7"/>
    <w:rsid w:val="00CD02FE"/>
    <w:rsid w:val="00D562F0"/>
    <w:rsid w:val="00D74332"/>
    <w:rsid w:val="00DB167A"/>
    <w:rsid w:val="00DF0AC4"/>
    <w:rsid w:val="00E81D9E"/>
    <w:rsid w:val="00EC23EE"/>
    <w:rsid w:val="00F02F5F"/>
    <w:rsid w:val="00F87797"/>
    <w:rsid w:val="00FC693F"/>
    <w:rsid w:val="416550F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qFormat="1"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微软雅黑" w:hAnsi="微软雅黑" w:eastAsia="微软雅黑" w:cstheme="minorBidi"/>
      <w:sz w:val="22"/>
      <w:szCs w:val="22"/>
      <w:lang w:val="en-US" w:eastAsia="en-US" w:bidi="ar-SA"/>
    </w:rPr>
  </w:style>
  <w:style w:type="paragraph" w:styleId="2">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6">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7">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8">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9">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0">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32">
    <w:name w:val="Default Paragraph Font"/>
    <w:semiHidden/>
    <w:unhideWhenUsed/>
    <w:qFormat/>
    <w:uiPriority w:val="1"/>
  </w:style>
  <w:style w:type="table" w:default="1" w:styleId="35">
    <w:name w:val="Normal Table"/>
    <w:semiHidden/>
    <w:unhideWhenUsed/>
    <w:uiPriority w:val="99"/>
    <w:tblPr>
      <w:tblLayout w:type="fixed"/>
      <w:tblCellMar>
        <w:top w:w="0" w:type="dxa"/>
        <w:left w:w="108" w:type="dxa"/>
        <w:bottom w:w="0" w:type="dxa"/>
        <w:right w:w="108" w:type="dxa"/>
      </w:tblCellMar>
    </w:tblPr>
  </w:style>
  <w:style w:type="paragraph" w:styleId="11">
    <w:name w:val="List 3"/>
    <w:basedOn w:val="1"/>
    <w:unhideWhenUsed/>
    <w:uiPriority w:val="99"/>
    <w:pPr>
      <w:ind w:left="1080" w:hanging="360"/>
      <w:contextualSpacing/>
    </w:pPr>
  </w:style>
  <w:style w:type="paragraph" w:styleId="12">
    <w:name w:val="List Number 2"/>
    <w:basedOn w:val="1"/>
    <w:unhideWhenUsed/>
    <w:uiPriority w:val="99"/>
    <w:pPr>
      <w:numPr>
        <w:ilvl w:val="0"/>
        <w:numId w:val="1"/>
      </w:numPr>
      <w:contextualSpacing/>
    </w:pPr>
  </w:style>
  <w:style w:type="paragraph" w:styleId="13">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6"/>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4"/>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character" w:styleId="33">
    <w:name w:val="Strong"/>
    <w:basedOn w:val="32"/>
    <w:qFormat/>
    <w:uiPriority w:val="22"/>
    <w:rPr>
      <w:b/>
      <w:bCs/>
    </w:rPr>
  </w:style>
  <w:style w:type="character" w:styleId="34">
    <w:name w:val="Emphasis"/>
    <w:basedOn w:val="32"/>
    <w:qFormat/>
    <w:uiPriority w:val="20"/>
    <w:rPr>
      <w:i/>
      <w:iCs/>
    </w:rPr>
  </w:style>
  <w:style w:type="table" w:styleId="36">
    <w:name w:val="Table Grid"/>
    <w:basedOn w:val="35"/>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7">
    <w:name w:val="Light Shading"/>
    <w:basedOn w:val="35"/>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BFBFBF" w:themeFill="text1" w:themeFillTint="3F"/>
      </w:tcPr>
    </w:tblStylePr>
    <w:tblStylePr w:type="band1Horz">
      <w:tblPr>
        <w:tblLayout w:type="fixed"/>
      </w:tblPr>
      <w:tcPr>
        <w:tcBorders>
          <w:left w:val="nil"/>
          <w:right w:val="nil"/>
          <w:insideH w:val="nil"/>
          <w:insideV w:val="nil"/>
        </w:tcBorders>
        <w:shd w:val="clear" w:color="auto" w:fill="BFBFBF" w:themeFill="text1" w:themeFillTint="3F"/>
      </w:tcPr>
    </w:tblStylePr>
  </w:style>
  <w:style w:type="table" w:styleId="38">
    <w:name w:val="Light Shading Accent 1"/>
    <w:basedOn w:val="35"/>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blLayout w:type="fixed"/>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3DFEE" w:themeFill="accent1" w:themeFillTint="3F"/>
      </w:tcPr>
    </w:tblStylePr>
    <w:tblStylePr w:type="band1Horz">
      <w:tblPr>
        <w:tblLayout w:type="fixed"/>
      </w:tblPr>
      <w:tcPr>
        <w:tcBorders>
          <w:left w:val="nil"/>
          <w:right w:val="nil"/>
          <w:insideH w:val="nil"/>
          <w:insideV w:val="nil"/>
        </w:tcBorders>
        <w:shd w:val="clear" w:color="auto" w:fill="D3DFEE" w:themeFill="accent1" w:themeFillTint="3F"/>
      </w:tcPr>
    </w:tblStylePr>
  </w:style>
  <w:style w:type="table" w:styleId="39">
    <w:name w:val="Light Shading Accent 2"/>
    <w:basedOn w:val="35"/>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blLayout w:type="fixed"/>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EFD3D3" w:themeFill="accent2" w:themeFillTint="3F"/>
      </w:tcPr>
    </w:tblStylePr>
    <w:tblStylePr w:type="band1Horz">
      <w:tblPr>
        <w:tblLayout w:type="fixed"/>
      </w:tblPr>
      <w:tcPr>
        <w:tcBorders>
          <w:left w:val="nil"/>
          <w:right w:val="nil"/>
          <w:insideH w:val="nil"/>
          <w:insideV w:val="nil"/>
        </w:tcBorders>
        <w:shd w:val="clear" w:color="auto" w:fill="EFD3D3" w:themeFill="accent2" w:themeFillTint="3F"/>
      </w:tcPr>
    </w:tblStylePr>
  </w:style>
  <w:style w:type="table" w:styleId="40">
    <w:name w:val="Light Shading Accent 3"/>
    <w:basedOn w:val="35"/>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blLayout w:type="fixed"/>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E6EED5" w:themeFill="accent3" w:themeFillTint="3F"/>
      </w:tcPr>
    </w:tblStylePr>
    <w:tblStylePr w:type="band1Horz">
      <w:tblPr>
        <w:tblLayout w:type="fixed"/>
      </w:tblPr>
      <w:tcPr>
        <w:tcBorders>
          <w:left w:val="nil"/>
          <w:right w:val="nil"/>
          <w:insideH w:val="nil"/>
          <w:insideV w:val="nil"/>
        </w:tcBorders>
        <w:shd w:val="clear" w:color="auto" w:fill="E6EED5" w:themeFill="accent3" w:themeFillTint="3F"/>
      </w:tcPr>
    </w:tblStylePr>
  </w:style>
  <w:style w:type="table" w:styleId="41">
    <w:name w:val="Light Shading Accent 4"/>
    <w:basedOn w:val="35"/>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blLayout w:type="fixed"/>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FD8E8" w:themeFill="accent4" w:themeFillTint="3F"/>
      </w:tcPr>
    </w:tblStylePr>
    <w:tblStylePr w:type="band1Horz">
      <w:tblPr>
        <w:tblLayout w:type="fixed"/>
      </w:tblPr>
      <w:tcPr>
        <w:tcBorders>
          <w:left w:val="nil"/>
          <w:right w:val="nil"/>
          <w:insideH w:val="nil"/>
          <w:insideV w:val="nil"/>
        </w:tcBorders>
        <w:shd w:val="clear" w:color="auto" w:fill="DFD8E8" w:themeFill="accent4" w:themeFillTint="3F"/>
      </w:tcPr>
    </w:tblStylePr>
  </w:style>
  <w:style w:type="table" w:styleId="42">
    <w:name w:val="Light Shading Accent 5"/>
    <w:basedOn w:val="35"/>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blLayout w:type="fixed"/>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2EAF0" w:themeFill="accent5" w:themeFillTint="3F"/>
      </w:tcPr>
    </w:tblStylePr>
    <w:tblStylePr w:type="band1Horz">
      <w:tblPr>
        <w:tblLayout w:type="fixed"/>
      </w:tblPr>
      <w:tcPr>
        <w:tcBorders>
          <w:left w:val="nil"/>
          <w:right w:val="nil"/>
          <w:insideH w:val="nil"/>
          <w:insideV w:val="nil"/>
        </w:tcBorders>
        <w:shd w:val="clear" w:color="auto" w:fill="D2EAF0" w:themeFill="accent5" w:themeFillTint="3F"/>
      </w:tcPr>
    </w:tblStylePr>
  </w:style>
  <w:style w:type="table" w:styleId="43">
    <w:name w:val="Light Shading Accent 6"/>
    <w:basedOn w:val="35"/>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blLayout w:type="fixed"/>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FDE5D1" w:themeFill="accent6" w:themeFillTint="3F"/>
      </w:tcPr>
    </w:tblStylePr>
    <w:tblStylePr w:type="band1Horz">
      <w:tblPr>
        <w:tblLayout w:type="fixed"/>
      </w:tblPr>
      <w:tcPr>
        <w:tcBorders>
          <w:left w:val="nil"/>
          <w:right w:val="nil"/>
          <w:insideH w:val="nil"/>
          <w:insideV w:val="nil"/>
        </w:tcBorders>
        <w:shd w:val="clear" w:color="auto" w:fill="FDE5D1" w:themeFill="accent6" w:themeFillTint="3F"/>
      </w:tcPr>
    </w:tblStylePr>
  </w:style>
  <w:style w:type="table" w:styleId="44">
    <w:name w:val="Light List"/>
    <w:basedOn w:val="35"/>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000000" w:themeFill="text1"/>
      </w:tcPr>
    </w:tblStylePr>
    <w:tblStylePr w:type="lastRow">
      <w:pPr>
        <w:spacing w:before="0" w:after="0" w:line="240" w:lineRule="auto"/>
      </w:pPr>
      <w:rPr>
        <w:b/>
        <w:bCs/>
      </w:rPr>
      <w:tblPr>
        <w:tblLayout w:type="fixed"/>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5">
    <w:name w:val="Light List Accent 1"/>
    <w:basedOn w:val="35"/>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4F81BD" w:themeFill="accent1"/>
      </w:tcPr>
    </w:tblStylePr>
    <w:tblStylePr w:type="lastRow">
      <w:pPr>
        <w:spacing w:before="0" w:after="0" w:line="240" w:lineRule="auto"/>
      </w:pPr>
      <w:rPr>
        <w:b/>
        <w:bCs/>
      </w:rPr>
      <w:tblPr>
        <w:tblLayout w:type="fixed"/>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6">
    <w:name w:val="Light List Accent 2"/>
    <w:basedOn w:val="35"/>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C0504D" w:themeFill="accent2"/>
      </w:tcPr>
    </w:tblStylePr>
    <w:tblStylePr w:type="lastRow">
      <w:pPr>
        <w:spacing w:before="0" w:after="0" w:line="240" w:lineRule="auto"/>
      </w:pPr>
      <w:rPr>
        <w:b/>
        <w:bCs/>
      </w:rPr>
      <w:tblPr>
        <w:tblLayout w:type="fixed"/>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7">
    <w:name w:val="Light List Accent 3"/>
    <w:basedOn w:val="35"/>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9BBB59" w:themeFill="accent3"/>
      </w:tcPr>
    </w:tblStylePr>
    <w:tblStylePr w:type="lastRow">
      <w:pPr>
        <w:spacing w:before="0" w:after="0" w:line="240" w:lineRule="auto"/>
      </w:pPr>
      <w:rPr>
        <w:b/>
        <w:bCs/>
      </w:rPr>
      <w:tblPr>
        <w:tblLayout w:type="fixed"/>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8">
    <w:name w:val="Light List Accent 4"/>
    <w:basedOn w:val="35"/>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8064A2" w:themeFill="accent4"/>
      </w:tcPr>
    </w:tblStylePr>
    <w:tblStylePr w:type="lastRow">
      <w:pPr>
        <w:spacing w:before="0" w:after="0" w:line="240" w:lineRule="auto"/>
      </w:pPr>
      <w:rPr>
        <w:b/>
        <w:bCs/>
      </w:rPr>
      <w:tblPr>
        <w:tblLayout w:type="fixed"/>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9">
    <w:name w:val="Light List Accent 5"/>
    <w:basedOn w:val="35"/>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4BACC6" w:themeFill="accent5"/>
      </w:tcPr>
    </w:tblStylePr>
    <w:tblStylePr w:type="lastRow">
      <w:pPr>
        <w:spacing w:before="0" w:after="0" w:line="240" w:lineRule="auto"/>
      </w:pPr>
      <w:rPr>
        <w:b/>
        <w:bCs/>
      </w:rPr>
      <w:tblPr>
        <w:tblLayout w:type="fixed"/>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0">
    <w:name w:val="Light List Accent 6"/>
    <w:basedOn w:val="35"/>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F79646" w:themeFill="accent6"/>
      </w:tcPr>
    </w:tblStylePr>
    <w:tblStylePr w:type="lastRow">
      <w:pPr>
        <w:spacing w:before="0" w:after="0" w:line="240" w:lineRule="auto"/>
      </w:pPr>
      <w:rPr>
        <w:b/>
        <w:bCs/>
      </w:rPr>
      <w:tblPr>
        <w:tblLayout w:type="fixed"/>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1">
    <w:name w:val="Light Grid"/>
    <w:basedOn w:val="35"/>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2">
    <w:name w:val="Light Grid Accent 1"/>
    <w:basedOn w:val="35"/>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3">
    <w:name w:val="Light Grid Accent 2"/>
    <w:basedOn w:val="35"/>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4">
    <w:name w:val="Light Grid Accent 3"/>
    <w:basedOn w:val="35"/>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5">
    <w:name w:val="Light Grid Accent 4"/>
    <w:basedOn w:val="35"/>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6">
    <w:name w:val="Light Grid Accent 5"/>
    <w:basedOn w:val="35"/>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7">
    <w:name w:val="Light Grid Accent 6"/>
    <w:basedOn w:val="35"/>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8">
    <w:name w:val="Medium Shading 1"/>
    <w:basedOn w:val="35"/>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blLayout w:type="fixed"/>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BFBFBF" w:themeFill="text1" w:themeFillTint="3F"/>
      </w:tcPr>
    </w:tblStylePr>
    <w:tblStylePr w:type="band1Horz">
      <w:tblPr>
        <w:tblLayout w:type="fixed"/>
      </w:tblPr>
      <w:tcPr>
        <w:tcBorders>
          <w:insideH w:val="nil"/>
          <w:insideV w:val="nil"/>
        </w:tcBorders>
        <w:shd w:val="clear" w:color="auto" w:fill="BFBFBF" w:themeFill="text1" w:themeFillTint="3F"/>
      </w:tcPr>
    </w:tblStylePr>
    <w:tblStylePr w:type="band2Horz">
      <w:tblPr>
        <w:tblLayout w:type="fixed"/>
      </w:tblPr>
      <w:tcPr>
        <w:tcBorders>
          <w:insideH w:val="nil"/>
          <w:insideV w:val="nil"/>
        </w:tcBorders>
      </w:tcPr>
    </w:tblStylePr>
  </w:style>
  <w:style w:type="table" w:styleId="59">
    <w:name w:val="Medium Shading 1 Accent 1"/>
    <w:basedOn w:val="35"/>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blLayout w:type="fixed"/>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D3DFEE" w:themeFill="accent1" w:themeFillTint="3F"/>
      </w:tcPr>
    </w:tblStylePr>
    <w:tblStylePr w:type="band1Horz">
      <w:tblPr>
        <w:tblLayout w:type="fixed"/>
      </w:tblPr>
      <w:tcPr>
        <w:tcBorders>
          <w:insideH w:val="nil"/>
          <w:insideV w:val="nil"/>
        </w:tcBorders>
        <w:shd w:val="clear" w:color="auto" w:fill="D3DFEE" w:themeFill="accent1" w:themeFillTint="3F"/>
      </w:tcPr>
    </w:tblStylePr>
    <w:tblStylePr w:type="band2Horz">
      <w:tblPr>
        <w:tblLayout w:type="fixed"/>
      </w:tblPr>
      <w:tcPr>
        <w:tcBorders>
          <w:insideH w:val="nil"/>
          <w:insideV w:val="nil"/>
        </w:tcBorders>
      </w:tcPr>
    </w:tblStylePr>
  </w:style>
  <w:style w:type="table" w:styleId="60">
    <w:name w:val="Medium Shading 1 Accent 2"/>
    <w:basedOn w:val="35"/>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blLayout w:type="fixed"/>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EFD3D3" w:themeFill="accent2" w:themeFillTint="3F"/>
      </w:tcPr>
    </w:tblStylePr>
    <w:tblStylePr w:type="band1Horz">
      <w:tblPr>
        <w:tblLayout w:type="fixed"/>
      </w:tblPr>
      <w:tcPr>
        <w:tcBorders>
          <w:insideH w:val="nil"/>
          <w:insideV w:val="nil"/>
        </w:tcBorders>
        <w:shd w:val="clear" w:color="auto" w:fill="EFD3D3" w:themeFill="accent2" w:themeFillTint="3F"/>
      </w:tcPr>
    </w:tblStylePr>
    <w:tblStylePr w:type="band2Horz">
      <w:tblPr>
        <w:tblLayout w:type="fixed"/>
      </w:tblPr>
      <w:tcPr>
        <w:tcBorders>
          <w:insideH w:val="nil"/>
          <w:insideV w:val="nil"/>
        </w:tcBorders>
      </w:tcPr>
    </w:tblStylePr>
  </w:style>
  <w:style w:type="table" w:styleId="61">
    <w:name w:val="Medium Shading 1 Accent 3"/>
    <w:basedOn w:val="35"/>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blLayout w:type="fixed"/>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E6EED5" w:themeFill="accent3" w:themeFillTint="3F"/>
      </w:tcPr>
    </w:tblStylePr>
    <w:tblStylePr w:type="band1Horz">
      <w:tblPr>
        <w:tblLayout w:type="fixed"/>
      </w:tblPr>
      <w:tcPr>
        <w:tcBorders>
          <w:insideH w:val="nil"/>
          <w:insideV w:val="nil"/>
        </w:tcBorders>
        <w:shd w:val="clear" w:color="auto" w:fill="E6EED5" w:themeFill="accent3" w:themeFillTint="3F"/>
      </w:tcPr>
    </w:tblStylePr>
    <w:tblStylePr w:type="band2Horz">
      <w:tblPr>
        <w:tblLayout w:type="fixed"/>
      </w:tblPr>
      <w:tcPr>
        <w:tcBorders>
          <w:insideH w:val="nil"/>
          <w:insideV w:val="nil"/>
        </w:tcBorders>
      </w:tcPr>
    </w:tblStylePr>
  </w:style>
  <w:style w:type="table" w:styleId="62">
    <w:name w:val="Medium Shading 1 Accent 4"/>
    <w:basedOn w:val="35"/>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blLayout w:type="fixed"/>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DFD8E8" w:themeFill="accent4" w:themeFillTint="3F"/>
      </w:tcPr>
    </w:tblStylePr>
    <w:tblStylePr w:type="band1Horz">
      <w:tblPr>
        <w:tblLayout w:type="fixed"/>
      </w:tblPr>
      <w:tcPr>
        <w:tcBorders>
          <w:insideH w:val="nil"/>
          <w:insideV w:val="nil"/>
        </w:tcBorders>
        <w:shd w:val="clear" w:color="auto" w:fill="DFD8E8" w:themeFill="accent4" w:themeFillTint="3F"/>
      </w:tcPr>
    </w:tblStylePr>
    <w:tblStylePr w:type="band2Horz">
      <w:tblPr>
        <w:tblLayout w:type="fixed"/>
      </w:tblPr>
      <w:tcPr>
        <w:tcBorders>
          <w:insideH w:val="nil"/>
          <w:insideV w:val="nil"/>
        </w:tcBorders>
      </w:tcPr>
    </w:tblStylePr>
  </w:style>
  <w:style w:type="table" w:styleId="63">
    <w:name w:val="Medium Shading 1 Accent 5"/>
    <w:basedOn w:val="35"/>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blLayout w:type="fixed"/>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D2EAF0" w:themeFill="accent5" w:themeFillTint="3F"/>
      </w:tcPr>
    </w:tblStylePr>
    <w:tblStylePr w:type="band1Horz">
      <w:tblPr>
        <w:tblLayout w:type="fixed"/>
      </w:tblPr>
      <w:tcPr>
        <w:tcBorders>
          <w:insideH w:val="nil"/>
          <w:insideV w:val="nil"/>
        </w:tcBorders>
        <w:shd w:val="clear" w:color="auto" w:fill="D2EAF0" w:themeFill="accent5" w:themeFillTint="3F"/>
      </w:tcPr>
    </w:tblStylePr>
    <w:tblStylePr w:type="band2Horz">
      <w:tblPr>
        <w:tblLayout w:type="fixed"/>
      </w:tblPr>
      <w:tcPr>
        <w:tcBorders>
          <w:insideH w:val="nil"/>
          <w:insideV w:val="nil"/>
        </w:tcBorders>
      </w:tcPr>
    </w:tblStylePr>
  </w:style>
  <w:style w:type="table" w:styleId="64">
    <w:name w:val="Medium Shading 1 Accent 6"/>
    <w:basedOn w:val="35"/>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blLayout w:type="fixed"/>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FDE5D1" w:themeFill="accent6" w:themeFillTint="3F"/>
      </w:tcPr>
    </w:tblStylePr>
    <w:tblStylePr w:type="band1Horz">
      <w:tblPr>
        <w:tblLayout w:type="fixed"/>
      </w:tblPr>
      <w:tcPr>
        <w:tcBorders>
          <w:insideH w:val="nil"/>
          <w:insideV w:val="nil"/>
        </w:tcBorders>
        <w:shd w:val="clear" w:color="auto" w:fill="FDE5D1" w:themeFill="accent6" w:themeFillTint="3F"/>
      </w:tcPr>
    </w:tblStylePr>
    <w:tblStylePr w:type="band2Horz">
      <w:tblPr>
        <w:tblLayout w:type="fixed"/>
      </w:tblPr>
      <w:tcPr>
        <w:tcBorders>
          <w:insideH w:val="nil"/>
          <w:insideV w:val="nil"/>
        </w:tcBorders>
      </w:tcPr>
    </w:tblStylePr>
  </w:style>
  <w:style w:type="table" w:styleId="65">
    <w:name w:val="Medium Shading 2"/>
    <w:basedOn w:val="35"/>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000000" w:themeFill="text1"/>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66">
    <w:name w:val="Medium Shading 2 Accent 1"/>
    <w:basedOn w:val="35"/>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4F81BD" w:themeFill="accent1"/>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67">
    <w:name w:val="Medium Shading 2 Accent 2"/>
    <w:basedOn w:val="35"/>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C0504D" w:themeFill="accent2"/>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68">
    <w:name w:val="Medium Shading 2 Accent 3"/>
    <w:basedOn w:val="35"/>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9BBB59" w:themeFill="accent3"/>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69">
    <w:name w:val="Medium Shading 2 Accent 4"/>
    <w:basedOn w:val="35"/>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8064A2" w:themeFill="accent4"/>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70">
    <w:name w:val="Medium Shading 2 Accent 5"/>
    <w:basedOn w:val="35"/>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4BACC6" w:themeFill="accent5"/>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71">
    <w:name w:val="Medium Shading 2 Accent 6"/>
    <w:basedOn w:val="35"/>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F79646" w:themeFill="accent6"/>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72">
    <w:name w:val="Medium List 1"/>
    <w:basedOn w:val="35"/>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blLayout w:type="fixed"/>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blLayout w:type="fixed"/>
      </w:tblPr>
      <w:tcPr>
        <w:tcBorders>
          <w:top w:val="single" w:color="000000" w:themeColor="text1" w:sz="8" w:space="0"/>
          <w:bottom w:val="single" w:color="000000" w:themeColor="text1" w:sz="8" w:space="0"/>
        </w:tcBorders>
      </w:tcPr>
    </w:tblStylePr>
    <w:tblStylePr w:type="band1Vert">
      <w:tblPr>
        <w:tblLayout w:type="fixed"/>
      </w:tblPr>
      <w:tcPr>
        <w:shd w:val="clear" w:color="auto" w:fill="BFBFBF" w:themeFill="text1" w:themeFillTint="3F"/>
      </w:tcPr>
    </w:tblStylePr>
    <w:tblStylePr w:type="band1Horz">
      <w:tblPr>
        <w:tblLayout w:type="fixed"/>
      </w:tblPr>
      <w:tcPr>
        <w:shd w:val="clear" w:color="auto" w:fill="BFBFBF" w:themeFill="text1" w:themeFillTint="3F"/>
      </w:tcPr>
    </w:tblStylePr>
  </w:style>
  <w:style w:type="table" w:styleId="73">
    <w:name w:val="Medium List 1 Accent 1"/>
    <w:basedOn w:val="35"/>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blLayout w:type="fixed"/>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blLayout w:type="fixed"/>
      </w:tblPr>
      <w:tcPr>
        <w:tcBorders>
          <w:top w:val="single" w:color="4F81BD" w:themeColor="accent1" w:sz="8" w:space="0"/>
          <w:bottom w:val="single" w:color="4F81BD" w:themeColor="accent1" w:sz="8" w:space="0"/>
        </w:tcBorders>
      </w:tcPr>
    </w:tblStylePr>
    <w:tblStylePr w:type="band1Vert">
      <w:tblPr>
        <w:tblLayout w:type="fixed"/>
      </w:tblPr>
      <w:tcPr>
        <w:shd w:val="clear" w:color="auto" w:fill="D3DFEE" w:themeFill="accent1" w:themeFillTint="3F"/>
      </w:tcPr>
    </w:tblStylePr>
    <w:tblStylePr w:type="band1Horz">
      <w:tblPr>
        <w:tblLayout w:type="fixed"/>
      </w:tblPr>
      <w:tcPr>
        <w:shd w:val="clear" w:color="auto" w:fill="D3DFEE" w:themeFill="accent1" w:themeFillTint="3F"/>
      </w:tcPr>
    </w:tblStylePr>
  </w:style>
  <w:style w:type="table" w:styleId="74">
    <w:name w:val="Medium List 1 Accent 2"/>
    <w:basedOn w:val="35"/>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blLayout w:type="fixed"/>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blLayout w:type="fixed"/>
      </w:tblPr>
      <w:tcPr>
        <w:tcBorders>
          <w:top w:val="single" w:color="C0504D" w:themeColor="accent2" w:sz="8" w:space="0"/>
          <w:bottom w:val="single" w:color="C0504D" w:themeColor="accent2" w:sz="8" w:space="0"/>
        </w:tcBorders>
      </w:tcPr>
    </w:tblStylePr>
    <w:tblStylePr w:type="band1Vert">
      <w:tblPr>
        <w:tblLayout w:type="fixed"/>
      </w:tblPr>
      <w:tcPr>
        <w:shd w:val="clear" w:color="auto" w:fill="EFD3D3" w:themeFill="accent2" w:themeFillTint="3F"/>
      </w:tcPr>
    </w:tblStylePr>
    <w:tblStylePr w:type="band1Horz">
      <w:tblPr>
        <w:tblLayout w:type="fixed"/>
      </w:tblPr>
      <w:tcPr>
        <w:shd w:val="clear" w:color="auto" w:fill="EFD3D3" w:themeFill="accent2" w:themeFillTint="3F"/>
      </w:tcPr>
    </w:tblStylePr>
  </w:style>
  <w:style w:type="table" w:styleId="75">
    <w:name w:val="Medium List 1 Accent 3"/>
    <w:basedOn w:val="35"/>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blLayout w:type="fixed"/>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blLayout w:type="fixed"/>
      </w:tblPr>
      <w:tcPr>
        <w:tcBorders>
          <w:top w:val="single" w:color="9BBB59" w:themeColor="accent3" w:sz="8" w:space="0"/>
          <w:bottom w:val="single" w:color="9BBB59" w:themeColor="accent3" w:sz="8" w:space="0"/>
        </w:tcBorders>
      </w:tcPr>
    </w:tblStylePr>
    <w:tblStylePr w:type="band1Vert">
      <w:tblPr>
        <w:tblLayout w:type="fixed"/>
      </w:tblPr>
      <w:tcPr>
        <w:shd w:val="clear" w:color="auto" w:fill="E6EED5" w:themeFill="accent3" w:themeFillTint="3F"/>
      </w:tcPr>
    </w:tblStylePr>
    <w:tblStylePr w:type="band1Horz">
      <w:tblPr>
        <w:tblLayout w:type="fixed"/>
      </w:tblPr>
      <w:tcPr>
        <w:shd w:val="clear" w:color="auto" w:fill="E6EED5" w:themeFill="accent3" w:themeFillTint="3F"/>
      </w:tcPr>
    </w:tblStylePr>
  </w:style>
  <w:style w:type="table" w:styleId="76">
    <w:name w:val="Medium List 1 Accent 4"/>
    <w:basedOn w:val="35"/>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blLayout w:type="fixed"/>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blLayout w:type="fixed"/>
      </w:tblPr>
      <w:tcPr>
        <w:tcBorders>
          <w:top w:val="single" w:color="8064A2" w:themeColor="accent4" w:sz="8" w:space="0"/>
          <w:bottom w:val="single" w:color="8064A2" w:themeColor="accent4" w:sz="8" w:space="0"/>
        </w:tcBorders>
      </w:tcPr>
    </w:tblStylePr>
    <w:tblStylePr w:type="band1Vert">
      <w:tblPr>
        <w:tblLayout w:type="fixed"/>
      </w:tblPr>
      <w:tcPr>
        <w:shd w:val="clear" w:color="auto" w:fill="DFD8E8" w:themeFill="accent4" w:themeFillTint="3F"/>
      </w:tcPr>
    </w:tblStylePr>
    <w:tblStylePr w:type="band1Horz">
      <w:tblPr>
        <w:tblLayout w:type="fixed"/>
      </w:tblPr>
      <w:tcPr>
        <w:shd w:val="clear" w:color="auto" w:fill="DFD8E8" w:themeFill="accent4" w:themeFillTint="3F"/>
      </w:tcPr>
    </w:tblStylePr>
  </w:style>
  <w:style w:type="table" w:styleId="77">
    <w:name w:val="Medium List 1 Accent 5"/>
    <w:basedOn w:val="35"/>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blLayout w:type="fixed"/>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blLayout w:type="fixed"/>
      </w:tblPr>
      <w:tcPr>
        <w:tcBorders>
          <w:top w:val="single" w:color="4BACC6" w:themeColor="accent5" w:sz="8" w:space="0"/>
          <w:bottom w:val="single" w:color="4BACC6" w:themeColor="accent5" w:sz="8" w:space="0"/>
        </w:tcBorders>
      </w:tcPr>
    </w:tblStylePr>
    <w:tblStylePr w:type="band1Vert">
      <w:tblPr>
        <w:tblLayout w:type="fixed"/>
      </w:tblPr>
      <w:tcPr>
        <w:shd w:val="clear" w:color="auto" w:fill="D2EAF0" w:themeFill="accent5" w:themeFillTint="3F"/>
      </w:tcPr>
    </w:tblStylePr>
    <w:tblStylePr w:type="band1Horz">
      <w:tblPr>
        <w:tblLayout w:type="fixed"/>
      </w:tblPr>
      <w:tcPr>
        <w:shd w:val="clear" w:color="auto" w:fill="D2EAF0" w:themeFill="accent5" w:themeFillTint="3F"/>
      </w:tcPr>
    </w:tblStylePr>
  </w:style>
  <w:style w:type="table" w:styleId="78">
    <w:name w:val="Medium List 1 Accent 6"/>
    <w:basedOn w:val="35"/>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blLayout w:type="fixed"/>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blLayout w:type="fixed"/>
      </w:tblPr>
      <w:tcPr>
        <w:tcBorders>
          <w:top w:val="single" w:color="F79646" w:themeColor="accent6" w:sz="8" w:space="0"/>
          <w:bottom w:val="single" w:color="F79646" w:themeColor="accent6" w:sz="8" w:space="0"/>
        </w:tcBorders>
      </w:tcPr>
    </w:tblStylePr>
    <w:tblStylePr w:type="band1Vert">
      <w:tblPr>
        <w:tblLayout w:type="fixed"/>
      </w:tblPr>
      <w:tcPr>
        <w:shd w:val="clear" w:color="auto" w:fill="FDE5D1" w:themeFill="accent6" w:themeFillTint="3F"/>
      </w:tcPr>
    </w:tblStylePr>
    <w:tblStylePr w:type="band1Horz">
      <w:tblPr>
        <w:tblLayout w:type="fixed"/>
      </w:tblPr>
      <w:tcPr>
        <w:shd w:val="clear" w:color="auto" w:fill="FDE5D1" w:themeFill="accent6" w:themeFillTint="3F"/>
      </w:tcPr>
    </w:tblStylePr>
  </w:style>
  <w:style w:type="table" w:styleId="79">
    <w:name w:val="Medium List 2"/>
    <w:basedOn w:val="35"/>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blLayout w:type="fixed"/>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blLayout w:type="fixed"/>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BFBFBF" w:themeFill="text1" w:themeFillTint="3F"/>
      </w:tcPr>
    </w:tblStylePr>
    <w:tblStylePr w:type="band1Horz">
      <w:tblPr>
        <w:tblLayout w:type="fixed"/>
      </w:tblPr>
      <w:tcPr>
        <w:tcBorders>
          <w:top w:val="nil"/>
          <w:bottom w:val="nil"/>
          <w:insideH w:val="nil"/>
          <w:insideV w:val="nil"/>
        </w:tcBorders>
        <w:shd w:val="clear" w:color="auto" w:fill="BFBFBF" w:themeFill="text1"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0">
    <w:name w:val="Medium List 2 Accent 1"/>
    <w:basedOn w:val="35"/>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blLayout w:type="fixed"/>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blLayout w:type="fixed"/>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D3DFEE" w:themeFill="accent1" w:themeFillTint="3F"/>
      </w:tcPr>
    </w:tblStylePr>
    <w:tblStylePr w:type="band1Horz">
      <w:tblPr>
        <w:tblLayout w:type="fixed"/>
      </w:tblPr>
      <w:tcPr>
        <w:tcBorders>
          <w:top w:val="nil"/>
          <w:bottom w:val="nil"/>
          <w:insideH w:val="nil"/>
          <w:insideV w:val="nil"/>
        </w:tcBorders>
        <w:shd w:val="clear" w:color="auto" w:fill="D3DFEE" w:themeFill="accent1"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1">
    <w:name w:val="Medium List 2 Accent 2"/>
    <w:basedOn w:val="35"/>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blLayout w:type="fixed"/>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blLayout w:type="fixed"/>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EFD3D3" w:themeFill="accent2" w:themeFillTint="3F"/>
      </w:tcPr>
    </w:tblStylePr>
    <w:tblStylePr w:type="band1Horz">
      <w:tblPr>
        <w:tblLayout w:type="fixed"/>
      </w:tblPr>
      <w:tcPr>
        <w:tcBorders>
          <w:top w:val="nil"/>
          <w:bottom w:val="nil"/>
          <w:insideH w:val="nil"/>
          <w:insideV w:val="nil"/>
        </w:tcBorders>
        <w:shd w:val="clear" w:color="auto" w:fill="EFD3D3" w:themeFill="accent2"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2">
    <w:name w:val="Medium List 2 Accent 3"/>
    <w:basedOn w:val="35"/>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blLayout w:type="fixed"/>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blLayout w:type="fixed"/>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E6EED5" w:themeFill="accent3" w:themeFillTint="3F"/>
      </w:tcPr>
    </w:tblStylePr>
    <w:tblStylePr w:type="band1Horz">
      <w:tblPr>
        <w:tblLayout w:type="fixed"/>
      </w:tblPr>
      <w:tcPr>
        <w:tcBorders>
          <w:top w:val="nil"/>
          <w:bottom w:val="nil"/>
          <w:insideH w:val="nil"/>
          <w:insideV w:val="nil"/>
        </w:tcBorders>
        <w:shd w:val="clear" w:color="auto" w:fill="E6EED5" w:themeFill="accent3"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3">
    <w:name w:val="Medium List 2 Accent 4"/>
    <w:basedOn w:val="35"/>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blLayout w:type="fixed"/>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blLayout w:type="fixed"/>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DFD8E8" w:themeFill="accent4" w:themeFillTint="3F"/>
      </w:tcPr>
    </w:tblStylePr>
    <w:tblStylePr w:type="band1Horz">
      <w:tblPr>
        <w:tblLayout w:type="fixed"/>
      </w:tblPr>
      <w:tcPr>
        <w:tcBorders>
          <w:top w:val="nil"/>
          <w:bottom w:val="nil"/>
          <w:insideH w:val="nil"/>
          <w:insideV w:val="nil"/>
        </w:tcBorders>
        <w:shd w:val="clear" w:color="auto" w:fill="DFD8E8" w:themeFill="accent4"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4">
    <w:name w:val="Medium List 2 Accent 5"/>
    <w:basedOn w:val="35"/>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blLayout w:type="fixed"/>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blLayout w:type="fixed"/>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D2EAF0" w:themeFill="accent5" w:themeFillTint="3F"/>
      </w:tcPr>
    </w:tblStylePr>
    <w:tblStylePr w:type="band1Horz">
      <w:tblPr>
        <w:tblLayout w:type="fixed"/>
      </w:tblPr>
      <w:tcPr>
        <w:tcBorders>
          <w:top w:val="nil"/>
          <w:bottom w:val="nil"/>
          <w:insideH w:val="nil"/>
          <w:insideV w:val="nil"/>
        </w:tcBorders>
        <w:shd w:val="clear" w:color="auto" w:fill="D2EAF0" w:themeFill="accent5"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5">
    <w:name w:val="Medium List 2 Accent 6"/>
    <w:basedOn w:val="35"/>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blLayout w:type="fixed"/>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blLayout w:type="fixed"/>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FDE5D1" w:themeFill="accent6" w:themeFillTint="3F"/>
      </w:tcPr>
    </w:tblStylePr>
    <w:tblStylePr w:type="band1Horz">
      <w:tblPr>
        <w:tblLayout w:type="fixed"/>
      </w:tblPr>
      <w:tcPr>
        <w:tcBorders>
          <w:top w:val="nil"/>
          <w:bottom w:val="nil"/>
          <w:insideH w:val="nil"/>
          <w:insideV w:val="nil"/>
        </w:tcBorders>
        <w:shd w:val="clear" w:color="auto" w:fill="FDE5D1" w:themeFill="accent6"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6">
    <w:name w:val="Medium Grid 1"/>
    <w:basedOn w:val="35"/>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Layout w:type="fixed"/>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blLayout w:type="fixed"/>
      </w:tblPr>
      <w:tcPr>
        <w:tcBorders>
          <w:top w:val="single" w:color="3F3F3F" w:themeColor="text1" w:themeTint="BF" w:sz="18" w:space="0"/>
        </w:tcBorders>
      </w:tcPr>
    </w:tblStylePr>
    <w:tblStylePr w:type="firstCol">
      <w:rPr>
        <w:b/>
        <w:bCs/>
      </w:rPr>
    </w:tblStylePr>
    <w:tblStylePr w:type="lastCol">
      <w:rPr>
        <w:b/>
        <w:bCs/>
      </w:rPr>
    </w:tblStylePr>
    <w:tblStylePr w:type="band1Vert">
      <w:tblPr>
        <w:tblLayout w:type="fixed"/>
      </w:tblPr>
      <w:tcPr>
        <w:shd w:val="clear" w:color="auto" w:fill="7F7F7F" w:themeFill="text1" w:themeFillTint="7F"/>
      </w:tcPr>
    </w:tblStylePr>
    <w:tblStylePr w:type="band1Horz">
      <w:tblPr>
        <w:tblLayout w:type="fixed"/>
      </w:tblPr>
      <w:tcPr>
        <w:shd w:val="clear" w:color="auto" w:fill="7F7F7F" w:themeFill="text1" w:themeFillTint="7F"/>
      </w:tcPr>
    </w:tblStylePr>
  </w:style>
  <w:style w:type="table" w:styleId="87">
    <w:name w:val="Medium Grid 1 Accent 1"/>
    <w:basedOn w:val="35"/>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Layout w:type="fixed"/>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blLayout w:type="fixed"/>
      </w:tblPr>
      <w:tcPr>
        <w:tcBorders>
          <w:top w:val="single" w:color="7BA0CD" w:themeColor="accent1" w:themeTint="BF" w:sz="18" w:space="0"/>
        </w:tcBorders>
      </w:tcPr>
    </w:tblStylePr>
    <w:tblStylePr w:type="firstCol">
      <w:rPr>
        <w:b/>
        <w:bCs/>
      </w:rPr>
    </w:tblStylePr>
    <w:tblStylePr w:type="lastCol">
      <w:rPr>
        <w:b/>
        <w:bCs/>
      </w:rPr>
    </w:tblStylePr>
    <w:tblStylePr w:type="band1Vert">
      <w:tblPr>
        <w:tblLayout w:type="fixed"/>
      </w:tblPr>
      <w:tcPr>
        <w:shd w:val="clear" w:color="auto" w:fill="A7C0DE" w:themeFill="accent1" w:themeFillTint="7F"/>
      </w:tcPr>
    </w:tblStylePr>
    <w:tblStylePr w:type="band1Horz">
      <w:tblPr>
        <w:tblLayout w:type="fixed"/>
      </w:tblPr>
      <w:tcPr>
        <w:shd w:val="clear" w:color="auto" w:fill="A7C0DE" w:themeFill="accent1" w:themeFillTint="7F"/>
      </w:tcPr>
    </w:tblStylePr>
  </w:style>
  <w:style w:type="table" w:styleId="88">
    <w:name w:val="Medium Grid 1 Accent 2"/>
    <w:basedOn w:val="35"/>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Layout w:type="fixed"/>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blLayout w:type="fixed"/>
      </w:tblPr>
      <w:tcPr>
        <w:tcBorders>
          <w:top w:val="single" w:color="CF7B79" w:themeColor="accent2" w:themeTint="BF" w:sz="18" w:space="0"/>
        </w:tcBorders>
      </w:tcPr>
    </w:tblStylePr>
    <w:tblStylePr w:type="firstCol">
      <w:rPr>
        <w:b/>
        <w:bCs/>
      </w:rPr>
    </w:tblStylePr>
    <w:tblStylePr w:type="lastCol">
      <w:rPr>
        <w:b/>
        <w:bCs/>
      </w:rPr>
    </w:tblStylePr>
    <w:tblStylePr w:type="band1Vert">
      <w:tblPr>
        <w:tblLayout w:type="fixed"/>
      </w:tblPr>
      <w:tcPr>
        <w:shd w:val="clear" w:color="auto" w:fill="DFA7A6" w:themeFill="accent2" w:themeFillTint="7F"/>
      </w:tcPr>
    </w:tblStylePr>
    <w:tblStylePr w:type="band1Horz">
      <w:tblPr>
        <w:tblLayout w:type="fixed"/>
      </w:tblPr>
      <w:tcPr>
        <w:shd w:val="clear" w:color="auto" w:fill="DFA7A6" w:themeFill="accent2" w:themeFillTint="7F"/>
      </w:tcPr>
    </w:tblStylePr>
  </w:style>
  <w:style w:type="table" w:styleId="89">
    <w:name w:val="Medium Grid 1 Accent 3"/>
    <w:basedOn w:val="35"/>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Layout w:type="fixed"/>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blLayout w:type="fixed"/>
      </w:tblPr>
      <w:tcPr>
        <w:tcBorders>
          <w:top w:val="single" w:color="B4CC82" w:themeColor="accent3" w:themeTint="BF" w:sz="18" w:space="0"/>
        </w:tcBorders>
      </w:tcPr>
    </w:tblStylePr>
    <w:tblStylePr w:type="firstCol">
      <w:rPr>
        <w:b/>
        <w:bCs/>
      </w:rPr>
    </w:tblStylePr>
    <w:tblStylePr w:type="lastCol">
      <w:rPr>
        <w:b/>
        <w:bCs/>
      </w:rPr>
    </w:tblStylePr>
    <w:tblStylePr w:type="band1Vert">
      <w:tblPr>
        <w:tblLayout w:type="fixed"/>
      </w:tblPr>
      <w:tcPr>
        <w:shd w:val="clear" w:color="auto" w:fill="CDDDAC" w:themeFill="accent3" w:themeFillTint="7F"/>
      </w:tcPr>
    </w:tblStylePr>
    <w:tblStylePr w:type="band1Horz">
      <w:tblPr>
        <w:tblLayout w:type="fixed"/>
      </w:tblPr>
      <w:tcPr>
        <w:shd w:val="clear" w:color="auto" w:fill="CDDDAC" w:themeFill="accent3" w:themeFillTint="7F"/>
      </w:tcPr>
    </w:tblStylePr>
  </w:style>
  <w:style w:type="table" w:styleId="90">
    <w:name w:val="Medium Grid 1 Accent 4"/>
    <w:basedOn w:val="35"/>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Layout w:type="fixed"/>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blLayout w:type="fixed"/>
      </w:tblPr>
      <w:tcPr>
        <w:tcBorders>
          <w:top w:val="single" w:color="9F8AB9" w:themeColor="accent4" w:themeTint="BF" w:sz="18" w:space="0"/>
        </w:tcBorders>
      </w:tcPr>
    </w:tblStylePr>
    <w:tblStylePr w:type="firstCol">
      <w:rPr>
        <w:b/>
        <w:bCs/>
      </w:rPr>
    </w:tblStylePr>
    <w:tblStylePr w:type="lastCol">
      <w:rPr>
        <w:b/>
        <w:bCs/>
      </w:rPr>
    </w:tblStylePr>
    <w:tblStylePr w:type="band1Vert">
      <w:tblPr>
        <w:tblLayout w:type="fixed"/>
      </w:tblPr>
      <w:tcPr>
        <w:shd w:val="clear" w:color="auto" w:fill="BFB1D0" w:themeFill="accent4" w:themeFillTint="7F"/>
      </w:tcPr>
    </w:tblStylePr>
    <w:tblStylePr w:type="band1Horz">
      <w:tblPr>
        <w:tblLayout w:type="fixed"/>
      </w:tblPr>
      <w:tcPr>
        <w:shd w:val="clear" w:color="auto" w:fill="BFB1D0" w:themeFill="accent4" w:themeFillTint="7F"/>
      </w:tcPr>
    </w:tblStylePr>
  </w:style>
  <w:style w:type="table" w:styleId="91">
    <w:name w:val="Medium Grid 1 Accent 5"/>
    <w:basedOn w:val="35"/>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Layout w:type="fixed"/>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blLayout w:type="fixed"/>
      </w:tblPr>
      <w:tcPr>
        <w:tcBorders>
          <w:top w:val="single" w:color="78C0D4" w:themeColor="accent5" w:themeTint="BF" w:sz="18" w:space="0"/>
        </w:tcBorders>
      </w:tcPr>
    </w:tblStylePr>
    <w:tblStylePr w:type="firstCol">
      <w:rPr>
        <w:b/>
        <w:bCs/>
      </w:rPr>
    </w:tblStylePr>
    <w:tblStylePr w:type="lastCol">
      <w:rPr>
        <w:b/>
        <w:bCs/>
      </w:rPr>
    </w:tblStylePr>
    <w:tblStylePr w:type="band1Vert">
      <w:tblPr>
        <w:tblLayout w:type="fixed"/>
      </w:tblPr>
      <w:tcPr>
        <w:shd w:val="clear" w:color="auto" w:fill="A5D5E2" w:themeFill="accent5" w:themeFillTint="7F"/>
      </w:tcPr>
    </w:tblStylePr>
    <w:tblStylePr w:type="band1Horz">
      <w:tblPr>
        <w:tblLayout w:type="fixed"/>
      </w:tblPr>
      <w:tcPr>
        <w:shd w:val="clear" w:color="auto" w:fill="A5D5E2" w:themeFill="accent5" w:themeFillTint="7F"/>
      </w:tcPr>
    </w:tblStylePr>
  </w:style>
  <w:style w:type="table" w:styleId="92">
    <w:name w:val="Medium Grid 1 Accent 6"/>
    <w:basedOn w:val="35"/>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Layout w:type="fixed"/>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blLayout w:type="fixed"/>
      </w:tblPr>
      <w:tcPr>
        <w:tcBorders>
          <w:top w:val="single" w:color="F9B074" w:themeColor="accent6" w:themeTint="BF" w:sz="18" w:space="0"/>
        </w:tcBorders>
      </w:tcPr>
    </w:tblStylePr>
    <w:tblStylePr w:type="firstCol">
      <w:rPr>
        <w:b/>
        <w:bCs/>
      </w:rPr>
    </w:tblStylePr>
    <w:tblStylePr w:type="lastCol">
      <w:rPr>
        <w:b/>
        <w:bCs/>
      </w:rPr>
    </w:tblStylePr>
    <w:tblStylePr w:type="band1Vert">
      <w:tblPr>
        <w:tblLayout w:type="fixed"/>
      </w:tblPr>
      <w:tcPr>
        <w:shd w:val="clear" w:color="auto" w:fill="FBCAA2" w:themeFill="accent6" w:themeFillTint="7F"/>
      </w:tcPr>
    </w:tblStylePr>
    <w:tblStylePr w:type="band1Horz">
      <w:tblPr>
        <w:tblLayout w:type="fixed"/>
      </w:tblPr>
      <w:tcPr>
        <w:shd w:val="clear" w:color="auto" w:fill="FBCAA2" w:themeFill="accent6" w:themeFillTint="7F"/>
      </w:tcPr>
    </w:tblStylePr>
  </w:style>
  <w:style w:type="table" w:styleId="93">
    <w:name w:val="Medium Grid 2"/>
    <w:basedOn w:val="35"/>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blLayout w:type="fixed"/>
      </w:tblPr>
      <w:tcPr>
        <w:shd w:val="clear" w:color="auto" w:fill="E5E5E5" w:themeFill="text1"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CCCCCC" w:themeFill="text1" w:themeFillTint="33"/>
      </w:tcPr>
    </w:tblStylePr>
    <w:tblStylePr w:type="band1Vert">
      <w:tblPr>
        <w:tblLayout w:type="fixed"/>
      </w:tblPr>
      <w:tcPr>
        <w:shd w:val="clear" w:color="auto" w:fill="7F7F7F" w:themeFill="text1" w:themeFillTint="7F"/>
      </w:tcPr>
    </w:tblStylePr>
    <w:tblStylePr w:type="band1Horz">
      <w:tblPr>
        <w:tblLayout w:type="fixed"/>
      </w:tblPr>
      <w:tcPr>
        <w:tcBorders>
          <w:insideH w:val="single" w:sz="6" w:space="0"/>
          <w:insideV w:val="single" w:sz="6" w:space="0"/>
        </w:tcBorders>
        <w:shd w:val="clear" w:color="auto" w:fill="7F7F7F" w:themeFill="text1" w:themeFillTint="7F"/>
      </w:tcPr>
    </w:tblStylePr>
    <w:tblStylePr w:type="nwCell">
      <w:tblPr>
        <w:tblLayout w:type="fixed"/>
      </w:tblPr>
      <w:tcPr>
        <w:shd w:val="clear" w:color="auto" w:fill="FFFFFF" w:themeFill="background1"/>
      </w:tcPr>
    </w:tblStylePr>
  </w:style>
  <w:style w:type="table" w:styleId="94">
    <w:name w:val="Medium Grid 2 Accent 1"/>
    <w:basedOn w:val="35"/>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Layout w:type="fixed"/>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blLayout w:type="fixed"/>
      </w:tblPr>
      <w:tcPr>
        <w:shd w:val="clear" w:color="auto" w:fill="EDF2F8" w:themeFill="accent1"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DBE5F1" w:themeFill="accent1" w:themeFillTint="33"/>
      </w:tcPr>
    </w:tblStylePr>
    <w:tblStylePr w:type="band1Vert">
      <w:tblPr>
        <w:tblLayout w:type="fixed"/>
      </w:tblPr>
      <w:tcPr>
        <w:shd w:val="clear" w:color="auto" w:fill="A7C0DE" w:themeFill="accent1" w:themeFillTint="7F"/>
      </w:tcPr>
    </w:tblStylePr>
    <w:tblStylePr w:type="band1Horz">
      <w:tblPr>
        <w:tblLayout w:type="fixed"/>
      </w:tblPr>
      <w:tcPr>
        <w:tcBorders>
          <w:insideH w:val="single" w:sz="6" w:space="0"/>
          <w:insideV w:val="single" w:sz="6" w:space="0"/>
        </w:tcBorders>
        <w:shd w:val="clear" w:color="auto" w:fill="A7C0DE" w:themeFill="accent1" w:themeFillTint="7F"/>
      </w:tcPr>
    </w:tblStylePr>
    <w:tblStylePr w:type="nwCell">
      <w:tblPr>
        <w:tblLayout w:type="fixed"/>
      </w:tblPr>
      <w:tcPr>
        <w:shd w:val="clear" w:color="auto" w:fill="FFFFFF" w:themeFill="background1"/>
      </w:tcPr>
    </w:tblStylePr>
  </w:style>
  <w:style w:type="table" w:styleId="95">
    <w:name w:val="Medium Grid 2 Accent 2"/>
    <w:basedOn w:val="35"/>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blLayout w:type="fixed"/>
      </w:tblPr>
      <w:tcPr>
        <w:shd w:val="clear" w:color="auto" w:fill="F8EDED" w:themeFill="accent2"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2DBDB" w:themeFill="accent2" w:themeFillTint="33"/>
      </w:tcPr>
    </w:tblStylePr>
    <w:tblStylePr w:type="band1Vert">
      <w:tblPr>
        <w:tblLayout w:type="fixed"/>
      </w:tblPr>
      <w:tcPr>
        <w:shd w:val="clear" w:color="auto" w:fill="DFA7A6" w:themeFill="accent2" w:themeFillTint="7F"/>
      </w:tcPr>
    </w:tblStylePr>
    <w:tblStylePr w:type="band1Horz">
      <w:tblPr>
        <w:tblLayout w:type="fixed"/>
      </w:tblPr>
      <w:tcPr>
        <w:tcBorders>
          <w:insideH w:val="single" w:sz="6" w:space="0"/>
          <w:insideV w:val="single" w:sz="6" w:space="0"/>
        </w:tcBorders>
        <w:shd w:val="clear" w:color="auto" w:fill="DFA7A6" w:themeFill="accent2" w:themeFillTint="7F"/>
      </w:tcPr>
    </w:tblStylePr>
    <w:tblStylePr w:type="nwCell">
      <w:tblPr>
        <w:tblLayout w:type="fixed"/>
      </w:tblPr>
      <w:tcPr>
        <w:shd w:val="clear" w:color="auto" w:fill="FFFFFF" w:themeFill="background1"/>
      </w:tcPr>
    </w:tblStylePr>
  </w:style>
  <w:style w:type="table" w:styleId="96">
    <w:name w:val="Medium Grid 2 Accent 3"/>
    <w:basedOn w:val="35"/>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Layout w:type="fixed"/>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blLayout w:type="fixed"/>
      </w:tblPr>
      <w:tcPr>
        <w:shd w:val="clear" w:color="auto" w:fill="F5F8EE" w:themeFill="accent3"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EAF1DD" w:themeFill="accent3" w:themeFillTint="33"/>
      </w:tcPr>
    </w:tblStylePr>
    <w:tblStylePr w:type="band1Vert">
      <w:tblPr>
        <w:tblLayout w:type="fixed"/>
      </w:tblPr>
      <w:tcPr>
        <w:shd w:val="clear" w:color="auto" w:fill="CDDDAC" w:themeFill="accent3" w:themeFillTint="7F"/>
      </w:tcPr>
    </w:tblStylePr>
    <w:tblStylePr w:type="band1Horz">
      <w:tblPr>
        <w:tblLayout w:type="fixed"/>
      </w:tblPr>
      <w:tcPr>
        <w:tcBorders>
          <w:insideH w:val="single" w:sz="6" w:space="0"/>
          <w:insideV w:val="single" w:sz="6" w:space="0"/>
        </w:tcBorders>
        <w:shd w:val="clear" w:color="auto" w:fill="CDDDAC" w:themeFill="accent3" w:themeFillTint="7F"/>
      </w:tcPr>
    </w:tblStylePr>
    <w:tblStylePr w:type="nwCell">
      <w:tblPr>
        <w:tblLayout w:type="fixed"/>
      </w:tblPr>
      <w:tcPr>
        <w:shd w:val="clear" w:color="auto" w:fill="FFFFFF" w:themeFill="background1"/>
      </w:tcPr>
    </w:tblStylePr>
  </w:style>
  <w:style w:type="table" w:styleId="97">
    <w:name w:val="Medium Grid 2 Accent 4"/>
    <w:basedOn w:val="35"/>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Layout w:type="fixed"/>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blLayout w:type="fixed"/>
      </w:tblPr>
      <w:tcPr>
        <w:shd w:val="clear" w:color="auto" w:fill="F2EFF5" w:themeFill="accent4"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E5DFEC" w:themeFill="accent4" w:themeFillTint="33"/>
      </w:tcPr>
    </w:tblStylePr>
    <w:tblStylePr w:type="band1Vert">
      <w:tblPr>
        <w:tblLayout w:type="fixed"/>
      </w:tblPr>
      <w:tcPr>
        <w:shd w:val="clear" w:color="auto" w:fill="BFB1D0" w:themeFill="accent4" w:themeFillTint="7F"/>
      </w:tcPr>
    </w:tblStylePr>
    <w:tblStylePr w:type="band1Horz">
      <w:tblPr>
        <w:tblLayout w:type="fixed"/>
      </w:tblPr>
      <w:tcPr>
        <w:tcBorders>
          <w:insideH w:val="single" w:sz="6" w:space="0"/>
          <w:insideV w:val="single" w:sz="6" w:space="0"/>
        </w:tcBorders>
        <w:shd w:val="clear" w:color="auto" w:fill="BFB1D0" w:themeFill="accent4" w:themeFillTint="7F"/>
      </w:tcPr>
    </w:tblStylePr>
    <w:tblStylePr w:type="nwCell">
      <w:tblPr>
        <w:tblLayout w:type="fixed"/>
      </w:tblPr>
      <w:tcPr>
        <w:shd w:val="clear" w:color="auto" w:fill="FFFFFF" w:themeFill="background1"/>
      </w:tcPr>
    </w:tblStylePr>
  </w:style>
  <w:style w:type="table" w:styleId="98">
    <w:name w:val="Medium Grid 2 Accent 5"/>
    <w:basedOn w:val="35"/>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Layout w:type="fixed"/>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blLayout w:type="fixed"/>
      </w:tblPr>
      <w:tcPr>
        <w:shd w:val="clear" w:color="auto" w:fill="EDF6F9" w:themeFill="accent5"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DAEEF3" w:themeFill="accent5" w:themeFillTint="33"/>
      </w:tcPr>
    </w:tblStylePr>
    <w:tblStylePr w:type="band1Vert">
      <w:tblPr>
        <w:tblLayout w:type="fixed"/>
      </w:tblPr>
      <w:tcPr>
        <w:shd w:val="clear" w:color="auto" w:fill="A5D5E2" w:themeFill="accent5" w:themeFillTint="7F"/>
      </w:tcPr>
    </w:tblStylePr>
    <w:tblStylePr w:type="band1Horz">
      <w:tblPr>
        <w:tblLayout w:type="fixed"/>
      </w:tblPr>
      <w:tcPr>
        <w:tcBorders>
          <w:insideH w:val="single" w:sz="6" w:space="0"/>
          <w:insideV w:val="single" w:sz="6" w:space="0"/>
        </w:tcBorders>
        <w:shd w:val="clear" w:color="auto" w:fill="A5D5E2" w:themeFill="accent5" w:themeFillTint="7F"/>
      </w:tcPr>
    </w:tblStylePr>
    <w:tblStylePr w:type="nwCell">
      <w:tblPr>
        <w:tblLayout w:type="fixed"/>
      </w:tblPr>
      <w:tcPr>
        <w:shd w:val="clear" w:color="auto" w:fill="FFFFFF" w:themeFill="background1"/>
      </w:tcPr>
    </w:tblStylePr>
  </w:style>
  <w:style w:type="table" w:styleId="99">
    <w:name w:val="Medium Grid 2 Accent 6"/>
    <w:basedOn w:val="35"/>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Layout w:type="fixed"/>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blLayout w:type="fixed"/>
      </w:tblPr>
      <w:tcPr>
        <w:shd w:val="clear" w:color="auto" w:fill="FEF4EC" w:themeFill="accent6"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DE9D9" w:themeFill="accent6" w:themeFillTint="33"/>
      </w:tcPr>
    </w:tblStylePr>
    <w:tblStylePr w:type="band1Vert">
      <w:tblPr>
        <w:tblLayout w:type="fixed"/>
      </w:tblPr>
      <w:tcPr>
        <w:shd w:val="clear" w:color="auto" w:fill="FBCAA2" w:themeFill="accent6" w:themeFillTint="7F"/>
      </w:tcPr>
    </w:tblStylePr>
    <w:tblStylePr w:type="band1Horz">
      <w:tblPr>
        <w:tblLayout w:type="fixed"/>
      </w:tblPr>
      <w:tcPr>
        <w:tcBorders>
          <w:insideH w:val="single" w:sz="6" w:space="0"/>
          <w:insideV w:val="single" w:sz="6" w:space="0"/>
        </w:tcBorders>
        <w:shd w:val="clear" w:color="auto" w:fill="FBCAA2" w:themeFill="accent6" w:themeFillTint="7F"/>
      </w:tcPr>
    </w:tblStylePr>
    <w:tblStylePr w:type="nwCell">
      <w:tblPr>
        <w:tblLayout w:type="fixed"/>
      </w:tblPr>
      <w:tcPr>
        <w:shd w:val="clear" w:color="auto" w:fill="FFFFFF" w:themeFill="background1"/>
      </w:tcPr>
    </w:tblStylePr>
  </w:style>
  <w:style w:type="table" w:styleId="100">
    <w:name w:val="Medium Grid 3"/>
    <w:basedOn w:val="35"/>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1">
    <w:name w:val="Medium Grid 3 Accent 1"/>
    <w:basedOn w:val="35"/>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2">
    <w:name w:val="Medium Grid 3 Accent 2"/>
    <w:basedOn w:val="35"/>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3">
    <w:name w:val="Medium Grid 3 Accent 3"/>
    <w:basedOn w:val="35"/>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4">
    <w:name w:val="Medium Grid 3 Accent 4"/>
    <w:basedOn w:val="35"/>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5">
    <w:name w:val="Medium Grid 3 Accent 5"/>
    <w:basedOn w:val="35"/>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6">
    <w:name w:val="Medium Grid 3 Accent 6"/>
    <w:basedOn w:val="35"/>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7">
    <w:name w:val="Dark List"/>
    <w:basedOn w:val="35"/>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000000" w:themeFill="text1"/>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blLayout w:type="fixed"/>
      </w:tblPr>
      <w:tcPr>
        <w:tcBorders>
          <w:top w:val="nil"/>
          <w:left w:val="nil"/>
          <w:bottom w:val="nil"/>
          <w:right w:val="nil"/>
          <w:insideH w:val="nil"/>
          <w:insideV w:val="nil"/>
        </w:tcBorders>
        <w:shd w:val="clear" w:color="auto" w:fill="000000" w:themeFill="text1" w:themeFillShade="BF"/>
      </w:tcPr>
    </w:tblStylePr>
    <w:tblStylePr w:type="band1Horz">
      <w:tblPr>
        <w:tblLayout w:type="fixed"/>
      </w:tblPr>
      <w:tcPr>
        <w:tcBorders>
          <w:top w:val="nil"/>
          <w:left w:val="nil"/>
          <w:bottom w:val="nil"/>
          <w:right w:val="nil"/>
          <w:insideH w:val="nil"/>
          <w:insideV w:val="nil"/>
        </w:tcBorders>
        <w:shd w:val="clear" w:color="auto" w:fill="000000" w:themeFill="text1" w:themeFillShade="BF"/>
      </w:tcPr>
    </w:tblStylePr>
  </w:style>
  <w:style w:type="table" w:styleId="108">
    <w:name w:val="Dark List Accent 1"/>
    <w:basedOn w:val="35"/>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4F81BD" w:themeFill="accent1"/>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blLayout w:type="fixed"/>
      </w:tblPr>
      <w:tcPr>
        <w:tcBorders>
          <w:top w:val="nil"/>
          <w:left w:val="nil"/>
          <w:bottom w:val="nil"/>
          <w:right w:val="nil"/>
          <w:insideH w:val="nil"/>
          <w:insideV w:val="nil"/>
        </w:tcBorders>
        <w:shd w:val="clear" w:color="auto" w:fill="366091" w:themeFill="accent1" w:themeFillShade="BF"/>
      </w:tcPr>
    </w:tblStylePr>
    <w:tblStylePr w:type="band1Horz">
      <w:tblPr>
        <w:tblLayout w:type="fixed"/>
      </w:tblPr>
      <w:tcPr>
        <w:tcBorders>
          <w:top w:val="nil"/>
          <w:left w:val="nil"/>
          <w:bottom w:val="nil"/>
          <w:right w:val="nil"/>
          <w:insideH w:val="nil"/>
          <w:insideV w:val="nil"/>
        </w:tcBorders>
        <w:shd w:val="clear" w:color="auto" w:fill="366091" w:themeFill="accent1" w:themeFillShade="BF"/>
      </w:tcPr>
    </w:tblStylePr>
  </w:style>
  <w:style w:type="table" w:styleId="109">
    <w:name w:val="Dark List Accent 2"/>
    <w:basedOn w:val="35"/>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C0504D" w:themeFill="accent2"/>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blLayout w:type="fixed"/>
      </w:tblPr>
      <w:tcPr>
        <w:tcBorders>
          <w:top w:val="nil"/>
          <w:left w:val="nil"/>
          <w:bottom w:val="nil"/>
          <w:right w:val="nil"/>
          <w:insideH w:val="nil"/>
          <w:insideV w:val="nil"/>
        </w:tcBorders>
        <w:shd w:val="clear" w:color="auto" w:fill="943734" w:themeFill="accent2" w:themeFillShade="BF"/>
      </w:tcPr>
    </w:tblStylePr>
    <w:tblStylePr w:type="band1Horz">
      <w:tblPr>
        <w:tblLayout w:type="fixed"/>
      </w:tblPr>
      <w:tcPr>
        <w:tcBorders>
          <w:top w:val="nil"/>
          <w:left w:val="nil"/>
          <w:bottom w:val="nil"/>
          <w:right w:val="nil"/>
          <w:insideH w:val="nil"/>
          <w:insideV w:val="nil"/>
        </w:tcBorders>
        <w:shd w:val="clear" w:color="auto" w:fill="943734" w:themeFill="accent2" w:themeFillShade="BF"/>
      </w:tcPr>
    </w:tblStylePr>
  </w:style>
  <w:style w:type="table" w:styleId="110">
    <w:name w:val="Dark List Accent 3"/>
    <w:basedOn w:val="35"/>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9BBB59" w:themeFill="accent3"/>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blLayout w:type="fixed"/>
      </w:tblPr>
      <w:tcPr>
        <w:tcBorders>
          <w:top w:val="nil"/>
          <w:left w:val="nil"/>
          <w:bottom w:val="nil"/>
          <w:right w:val="nil"/>
          <w:insideH w:val="nil"/>
          <w:insideV w:val="nil"/>
        </w:tcBorders>
        <w:shd w:val="clear" w:color="auto" w:fill="76923C" w:themeFill="accent3" w:themeFillShade="BF"/>
      </w:tcPr>
    </w:tblStylePr>
    <w:tblStylePr w:type="band1Horz">
      <w:tblPr>
        <w:tblLayout w:type="fixed"/>
      </w:tblPr>
      <w:tcPr>
        <w:tcBorders>
          <w:top w:val="nil"/>
          <w:left w:val="nil"/>
          <w:bottom w:val="nil"/>
          <w:right w:val="nil"/>
          <w:insideH w:val="nil"/>
          <w:insideV w:val="nil"/>
        </w:tcBorders>
        <w:shd w:val="clear" w:color="auto" w:fill="76923C" w:themeFill="accent3" w:themeFillShade="BF"/>
      </w:tcPr>
    </w:tblStylePr>
  </w:style>
  <w:style w:type="table" w:styleId="111">
    <w:name w:val="Dark List Accent 4"/>
    <w:basedOn w:val="35"/>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8064A2" w:themeFill="accent4"/>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blLayout w:type="fixed"/>
      </w:tblPr>
      <w:tcPr>
        <w:tcBorders>
          <w:top w:val="nil"/>
          <w:left w:val="nil"/>
          <w:bottom w:val="nil"/>
          <w:right w:val="nil"/>
          <w:insideH w:val="nil"/>
          <w:insideV w:val="nil"/>
        </w:tcBorders>
        <w:shd w:val="clear" w:color="auto" w:fill="5F497A" w:themeFill="accent4" w:themeFillShade="BF"/>
      </w:tcPr>
    </w:tblStylePr>
    <w:tblStylePr w:type="band1Horz">
      <w:tblPr>
        <w:tblLayout w:type="fixed"/>
      </w:tblPr>
      <w:tcPr>
        <w:tcBorders>
          <w:top w:val="nil"/>
          <w:left w:val="nil"/>
          <w:bottom w:val="nil"/>
          <w:right w:val="nil"/>
          <w:insideH w:val="nil"/>
          <w:insideV w:val="nil"/>
        </w:tcBorders>
        <w:shd w:val="clear" w:color="auto" w:fill="5F497A" w:themeFill="accent4" w:themeFillShade="BF"/>
      </w:tcPr>
    </w:tblStylePr>
  </w:style>
  <w:style w:type="table" w:styleId="112">
    <w:name w:val="Dark List Accent 5"/>
    <w:basedOn w:val="35"/>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4BACC6" w:themeFill="accent5"/>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blLayout w:type="fixed"/>
      </w:tblPr>
      <w:tcPr>
        <w:tcBorders>
          <w:top w:val="nil"/>
          <w:left w:val="nil"/>
          <w:bottom w:val="nil"/>
          <w:right w:val="nil"/>
          <w:insideH w:val="nil"/>
          <w:insideV w:val="nil"/>
        </w:tcBorders>
        <w:shd w:val="clear" w:color="auto" w:fill="31849B" w:themeFill="accent5" w:themeFillShade="BF"/>
      </w:tcPr>
    </w:tblStylePr>
    <w:tblStylePr w:type="band1Horz">
      <w:tblPr>
        <w:tblLayout w:type="fixed"/>
      </w:tblPr>
      <w:tcPr>
        <w:tcBorders>
          <w:top w:val="nil"/>
          <w:left w:val="nil"/>
          <w:bottom w:val="nil"/>
          <w:right w:val="nil"/>
          <w:insideH w:val="nil"/>
          <w:insideV w:val="nil"/>
        </w:tcBorders>
        <w:shd w:val="clear" w:color="auto" w:fill="31849B" w:themeFill="accent5" w:themeFillShade="BF"/>
      </w:tcPr>
    </w:tblStylePr>
  </w:style>
  <w:style w:type="table" w:styleId="113">
    <w:name w:val="Dark List Accent 6"/>
    <w:basedOn w:val="35"/>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F79646" w:themeFill="accent6"/>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blLayout w:type="fixed"/>
      </w:tblPr>
      <w:tcPr>
        <w:tcBorders>
          <w:top w:val="nil"/>
          <w:left w:val="nil"/>
          <w:bottom w:val="nil"/>
          <w:right w:val="nil"/>
          <w:insideH w:val="nil"/>
          <w:insideV w:val="nil"/>
        </w:tcBorders>
        <w:shd w:val="clear" w:color="auto" w:fill="E36C09" w:themeFill="accent6" w:themeFillShade="BF"/>
      </w:tcPr>
    </w:tblStylePr>
    <w:tblStylePr w:type="band1Horz">
      <w:tblPr>
        <w:tblLayout w:type="fixed"/>
      </w:tblPr>
      <w:tcPr>
        <w:tcBorders>
          <w:top w:val="nil"/>
          <w:left w:val="nil"/>
          <w:bottom w:val="nil"/>
          <w:right w:val="nil"/>
          <w:insideH w:val="nil"/>
          <w:insideV w:val="nil"/>
        </w:tcBorders>
        <w:shd w:val="clear" w:color="auto" w:fill="E36C09" w:themeFill="accent6" w:themeFillShade="BF"/>
      </w:tcPr>
    </w:tblStylePr>
  </w:style>
  <w:style w:type="table" w:styleId="114">
    <w:name w:val="Colorful Shading"/>
    <w:basedOn w:val="35"/>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E5E5E5" w:themeFill="text1" w:themeFillTint="19"/>
    </w:tcPr>
    <w:tblStylePr w:type="firstRow">
      <w:rPr>
        <w:b/>
        <w:bCs/>
      </w:rPr>
      <w:tblPr>
        <w:tblLayout w:type="fixed"/>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000000" w:themeFill="text1" w:themeFillShade="BF"/>
      </w:tcPr>
    </w:tblStylePr>
    <w:tblStylePr w:type="band1Vert">
      <w:tblPr>
        <w:tblLayout w:type="fixed"/>
      </w:tblPr>
      <w:tcPr>
        <w:shd w:val="clear" w:color="auto" w:fill="999999" w:themeFill="text1" w:themeFillTint="66"/>
      </w:tcPr>
    </w:tblStylePr>
    <w:tblStylePr w:type="band1Horz">
      <w:tblPr>
        <w:tblLayout w:type="fixed"/>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1"/>
    <w:basedOn w:val="35"/>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EDF2F8" w:themeFill="accent1" w:themeFillTint="19"/>
    </w:tcPr>
    <w:tblStylePr w:type="firstRow">
      <w:rPr>
        <w:b/>
        <w:bCs/>
      </w:rPr>
      <w:tblPr>
        <w:tblLayout w:type="fixed"/>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2B4D74" w:themeFill="accent1" w:themeFillShade="99"/>
      </w:tcPr>
    </w:tblStylePr>
    <w:tblStylePr w:type="band1Vert">
      <w:tblPr>
        <w:tblLayout w:type="fixed"/>
      </w:tblPr>
      <w:tcPr>
        <w:shd w:val="clear" w:color="auto" w:fill="B8CCE4" w:themeFill="accent1" w:themeFillTint="66"/>
      </w:tcPr>
    </w:tblStylePr>
    <w:tblStylePr w:type="band1Horz">
      <w:tblPr>
        <w:tblLayout w:type="fixed"/>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2"/>
    <w:basedOn w:val="35"/>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F8EDED" w:themeFill="accent2" w:themeFillTint="19"/>
    </w:tcPr>
    <w:tblStylePr w:type="firstRow">
      <w:rPr>
        <w:b/>
        <w:bCs/>
      </w:rPr>
      <w:tblPr>
        <w:tblLayout w:type="fixed"/>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772C2A" w:themeFill="accent2" w:themeFillShade="99"/>
      </w:tcPr>
    </w:tblStylePr>
    <w:tblStylePr w:type="band1Vert">
      <w:tblPr>
        <w:tblLayout w:type="fixed"/>
      </w:tblPr>
      <w:tcPr>
        <w:shd w:val="clear" w:color="auto" w:fill="E5B8B7" w:themeFill="accent2" w:themeFillTint="66"/>
      </w:tcPr>
    </w:tblStylePr>
    <w:tblStylePr w:type="band1Horz">
      <w:tblPr>
        <w:tblLayout w:type="fixed"/>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3"/>
    <w:basedOn w:val="35"/>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F5F8EE" w:themeFill="accent3" w:themeFillTint="19"/>
    </w:tcPr>
    <w:tblStylePr w:type="firstRow">
      <w:rPr>
        <w:b/>
        <w:bCs/>
      </w:rPr>
      <w:tblPr>
        <w:tblLayout w:type="fixed"/>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5E7530" w:themeFill="accent3" w:themeFillShade="99"/>
      </w:tcPr>
    </w:tblStylePr>
    <w:tblStylePr w:type="band1Vert">
      <w:tblPr>
        <w:tblLayout w:type="fixed"/>
      </w:tblPr>
      <w:tcPr>
        <w:shd w:val="clear" w:color="auto" w:fill="D6E3BC" w:themeFill="accent3" w:themeFillTint="66"/>
      </w:tcPr>
    </w:tblStylePr>
    <w:tblStylePr w:type="band1Horz">
      <w:tblPr>
        <w:tblLayout w:type="fixed"/>
      </w:tblPr>
      <w:tcPr>
        <w:shd w:val="clear" w:color="auto" w:fill="CDDDAC" w:themeFill="accent3" w:themeFillTint="7F"/>
      </w:tcPr>
    </w:tblStylePr>
  </w:style>
  <w:style w:type="table" w:styleId="118">
    <w:name w:val="Colorful Shading Accent 4"/>
    <w:basedOn w:val="35"/>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F2EFF5" w:themeFill="accent4" w:themeFillTint="19"/>
    </w:tcPr>
    <w:tblStylePr w:type="firstRow">
      <w:rPr>
        <w:b/>
        <w:bCs/>
      </w:rPr>
      <w:tblPr>
        <w:tblLayout w:type="fixed"/>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4C3A62" w:themeFill="accent4" w:themeFillShade="99"/>
      </w:tcPr>
    </w:tblStylePr>
    <w:tblStylePr w:type="band1Vert">
      <w:tblPr>
        <w:tblLayout w:type="fixed"/>
      </w:tblPr>
      <w:tcPr>
        <w:shd w:val="clear" w:color="auto" w:fill="CCC0D9" w:themeFill="accent4" w:themeFillTint="66"/>
      </w:tcPr>
    </w:tblStylePr>
    <w:tblStylePr w:type="band1Horz">
      <w:tblPr>
        <w:tblLayout w:type="fixed"/>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5"/>
    <w:basedOn w:val="35"/>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EDF6F9" w:themeFill="accent5" w:themeFillTint="19"/>
    </w:tcPr>
    <w:tblStylePr w:type="firstRow">
      <w:rPr>
        <w:b/>
        <w:bCs/>
      </w:rPr>
      <w:tblPr>
        <w:tblLayout w:type="fixed"/>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276A7C" w:themeFill="accent5" w:themeFillShade="99"/>
      </w:tcPr>
    </w:tblStylePr>
    <w:tblStylePr w:type="band1Vert">
      <w:tblPr>
        <w:tblLayout w:type="fixed"/>
      </w:tblPr>
      <w:tcPr>
        <w:shd w:val="clear" w:color="auto" w:fill="B6DDE8" w:themeFill="accent5" w:themeFillTint="66"/>
      </w:tcPr>
    </w:tblStylePr>
    <w:tblStylePr w:type="band1Horz">
      <w:tblPr>
        <w:tblLayout w:type="fixed"/>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Shading Accent 6"/>
    <w:basedOn w:val="35"/>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FEF4EC" w:themeFill="accent6" w:themeFillTint="19"/>
    </w:tcPr>
    <w:tblStylePr w:type="firstRow">
      <w:rPr>
        <w:b/>
        <w:bCs/>
      </w:rPr>
      <w:tblPr>
        <w:tblLayout w:type="fixed"/>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B65607" w:themeFill="accent6" w:themeFillShade="99"/>
      </w:tcPr>
    </w:tblStylePr>
    <w:tblStylePr w:type="band1Vert">
      <w:tblPr>
        <w:tblLayout w:type="fixed"/>
      </w:tblPr>
      <w:tcPr>
        <w:shd w:val="clear" w:color="auto" w:fill="FBD4B4" w:themeFill="accent6" w:themeFillTint="66"/>
      </w:tcPr>
    </w:tblStylePr>
    <w:tblStylePr w:type="band1Horz">
      <w:tblPr>
        <w:tblLayout w:type="fixed"/>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List"/>
    <w:basedOn w:val="35"/>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BFBFBF" w:themeFill="text1" w:themeFillTint="3F"/>
      </w:tcPr>
    </w:tblStylePr>
    <w:tblStylePr w:type="band1Horz">
      <w:tblPr>
        <w:tblLayout w:type="fixed"/>
      </w:tblPr>
      <w:tcPr>
        <w:shd w:val="clear" w:color="auto" w:fill="CCCCCC" w:themeFill="text1" w:themeFillTint="33"/>
      </w:tcPr>
    </w:tblStylePr>
  </w:style>
  <w:style w:type="table" w:styleId="122">
    <w:name w:val="Colorful List Accent 1"/>
    <w:basedOn w:val="35"/>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D3DFEE" w:themeFill="accent1" w:themeFillTint="3F"/>
      </w:tcPr>
    </w:tblStylePr>
    <w:tblStylePr w:type="band1Horz">
      <w:tblPr>
        <w:tblLayout w:type="fixed"/>
      </w:tblPr>
      <w:tcPr>
        <w:shd w:val="clear" w:color="auto" w:fill="DBE5F1" w:themeFill="accent1" w:themeFillTint="33"/>
      </w:tcPr>
    </w:tblStylePr>
  </w:style>
  <w:style w:type="table" w:styleId="123">
    <w:name w:val="Colorful List Accent 2"/>
    <w:basedOn w:val="35"/>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EFD3D3" w:themeFill="accent2" w:themeFillTint="3F"/>
      </w:tcPr>
    </w:tblStylePr>
    <w:tblStylePr w:type="band1Horz">
      <w:tblPr>
        <w:tblLayout w:type="fixed"/>
      </w:tblPr>
      <w:tcPr>
        <w:shd w:val="clear" w:color="auto" w:fill="F2DBDB" w:themeFill="accent2" w:themeFillTint="33"/>
      </w:tcPr>
    </w:tblStylePr>
  </w:style>
  <w:style w:type="table" w:styleId="124">
    <w:name w:val="Colorful List Accent 3"/>
    <w:basedOn w:val="35"/>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E6EED5" w:themeFill="accent3" w:themeFillTint="3F"/>
      </w:tcPr>
    </w:tblStylePr>
    <w:tblStylePr w:type="band1Horz">
      <w:tblPr>
        <w:tblLayout w:type="fixed"/>
      </w:tblPr>
      <w:tcPr>
        <w:shd w:val="clear" w:color="auto" w:fill="EAF1DD" w:themeFill="accent3" w:themeFillTint="33"/>
      </w:tcPr>
    </w:tblStylePr>
  </w:style>
  <w:style w:type="table" w:styleId="125">
    <w:name w:val="Colorful List Accent 4"/>
    <w:basedOn w:val="35"/>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DFD8E8" w:themeFill="accent4" w:themeFillTint="3F"/>
      </w:tcPr>
    </w:tblStylePr>
    <w:tblStylePr w:type="band1Horz">
      <w:tblPr>
        <w:tblLayout w:type="fixed"/>
      </w:tblPr>
      <w:tcPr>
        <w:shd w:val="clear" w:color="auto" w:fill="E5DFEC" w:themeFill="accent4" w:themeFillTint="33"/>
      </w:tcPr>
    </w:tblStylePr>
  </w:style>
  <w:style w:type="table" w:styleId="126">
    <w:name w:val="Colorful List Accent 5"/>
    <w:basedOn w:val="35"/>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D2EAF0" w:themeFill="accent5" w:themeFillTint="3F"/>
      </w:tcPr>
    </w:tblStylePr>
    <w:tblStylePr w:type="band1Horz">
      <w:tblPr>
        <w:tblLayout w:type="fixed"/>
      </w:tblPr>
      <w:tcPr>
        <w:shd w:val="clear" w:color="auto" w:fill="DAEEF3" w:themeFill="accent5" w:themeFillTint="33"/>
      </w:tcPr>
    </w:tblStylePr>
  </w:style>
  <w:style w:type="table" w:styleId="127">
    <w:name w:val="Colorful List Accent 6"/>
    <w:basedOn w:val="35"/>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FDE5D1" w:themeFill="accent6" w:themeFillTint="3F"/>
      </w:tcPr>
    </w:tblStylePr>
    <w:tblStylePr w:type="band1Horz">
      <w:tblPr>
        <w:tblLayout w:type="fixed"/>
      </w:tblPr>
      <w:tcPr>
        <w:shd w:val="clear" w:color="auto" w:fill="FDE9D9" w:themeFill="accent6" w:themeFillTint="33"/>
      </w:tcPr>
    </w:tblStylePr>
  </w:style>
  <w:style w:type="table" w:styleId="128">
    <w:name w:val="Colorful Grid"/>
    <w:basedOn w:val="35"/>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CCCCCC" w:themeFill="text1" w:themeFillTint="33"/>
    </w:tcPr>
    <w:tblStylePr w:type="firstRow">
      <w:rPr>
        <w:b/>
        <w:bCs/>
      </w:rPr>
      <w:tblPr>
        <w:tblLayout w:type="fixed"/>
      </w:tblPr>
      <w:tcPr>
        <w:shd w:val="clear" w:color="auto" w:fill="999999" w:themeFill="text1" w:themeFillTint="66"/>
      </w:tcPr>
    </w:tblStylePr>
    <w:tblStylePr w:type="lastRow">
      <w:rPr>
        <w:b/>
        <w:bCs/>
        <w:color w:val="000000" w:themeColor="text1"/>
        <w14:textFill>
          <w14:solidFill>
            <w14:schemeClr w14:val="tx1"/>
          </w14:solidFill>
        </w14:textFill>
      </w:rPr>
      <w:tblPr>
        <w:tblLayout w:type="fixed"/>
      </w:tblPr>
      <w:tcPr>
        <w:shd w:val="clear" w:color="auto" w:fill="999999" w:themeFill="text1" w:themeFillTint="66"/>
      </w:tcPr>
    </w:tblStylePr>
    <w:tblStylePr w:type="firstCol">
      <w:rPr>
        <w:color w:val="FFFFFF" w:themeColor="background1"/>
        <w14:textFill>
          <w14:solidFill>
            <w14:schemeClr w14:val="bg1"/>
          </w14:solidFill>
        </w14:textFill>
      </w:rPr>
      <w:tblPr>
        <w:tblLayout w:type="fixed"/>
      </w:tblPr>
      <w:tcPr>
        <w:shd w:val="clear" w:color="auto" w:fill="000000" w:themeFill="text1" w:themeFillShade="BF"/>
      </w:tcPr>
    </w:tblStylePr>
    <w:tblStylePr w:type="lastCol">
      <w:rPr>
        <w:color w:val="FFFFFF" w:themeColor="background1"/>
        <w14:textFill>
          <w14:solidFill>
            <w14:schemeClr w14:val="bg1"/>
          </w14:solidFill>
        </w14:textFill>
      </w:rPr>
      <w:tblPr>
        <w:tblLayout w:type="fixed"/>
      </w:tblPr>
      <w:tcPr>
        <w:shd w:val="clear" w:color="auto" w:fill="000000" w:themeFill="text1" w:themeFillShade="BF"/>
      </w:tcPr>
    </w:tblStylePr>
    <w:tblStylePr w:type="band1Vert">
      <w:tblPr>
        <w:tblLayout w:type="fixed"/>
      </w:tblPr>
      <w:tcPr>
        <w:shd w:val="clear" w:color="auto" w:fill="7F7F7F" w:themeFill="text1" w:themeFillTint="7F"/>
      </w:tcPr>
    </w:tblStylePr>
    <w:tblStylePr w:type="band1Horz">
      <w:tblPr>
        <w:tblLayout w:type="fixed"/>
      </w:tblPr>
      <w:tcPr>
        <w:shd w:val="clear" w:color="auto" w:fill="7F7F7F" w:themeFill="text1" w:themeFillTint="7F"/>
      </w:tcPr>
    </w:tblStylePr>
  </w:style>
  <w:style w:type="table" w:styleId="129">
    <w:name w:val="Colorful Grid Accent 1"/>
    <w:basedOn w:val="35"/>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DBE5F1" w:themeFill="accent1" w:themeFillTint="33"/>
    </w:tcPr>
    <w:tblStylePr w:type="firstRow">
      <w:rPr>
        <w:b/>
        <w:bCs/>
      </w:rPr>
      <w:tblPr>
        <w:tblLayout w:type="fixed"/>
      </w:tblPr>
      <w:tcPr>
        <w:shd w:val="clear" w:color="auto" w:fill="B8CCE4" w:themeFill="accent1" w:themeFillTint="66"/>
      </w:tcPr>
    </w:tblStylePr>
    <w:tblStylePr w:type="lastRow">
      <w:rPr>
        <w:b/>
        <w:bCs/>
        <w:color w:val="000000" w:themeColor="text1"/>
        <w14:textFill>
          <w14:solidFill>
            <w14:schemeClr w14:val="tx1"/>
          </w14:solidFill>
        </w14:textFill>
      </w:rPr>
      <w:tblPr>
        <w:tblLayout w:type="fixed"/>
      </w:tblPr>
      <w:tcPr>
        <w:shd w:val="clear" w:color="auto" w:fill="B8CCE4" w:themeFill="accent1" w:themeFillTint="66"/>
      </w:tcPr>
    </w:tblStylePr>
    <w:tblStylePr w:type="firstCol">
      <w:rPr>
        <w:color w:val="FFFFFF" w:themeColor="background1"/>
        <w14:textFill>
          <w14:solidFill>
            <w14:schemeClr w14:val="bg1"/>
          </w14:solidFill>
        </w14:textFill>
      </w:rPr>
      <w:tblPr>
        <w:tblLayout w:type="fixed"/>
      </w:tblPr>
      <w:tcPr>
        <w:shd w:val="clear" w:color="auto" w:fill="366091" w:themeFill="accent1" w:themeFillShade="BF"/>
      </w:tcPr>
    </w:tblStylePr>
    <w:tblStylePr w:type="lastCol">
      <w:rPr>
        <w:color w:val="FFFFFF" w:themeColor="background1"/>
        <w14:textFill>
          <w14:solidFill>
            <w14:schemeClr w14:val="bg1"/>
          </w14:solidFill>
        </w14:textFill>
      </w:rPr>
      <w:tblPr>
        <w:tblLayout w:type="fixed"/>
      </w:tblPr>
      <w:tcPr>
        <w:shd w:val="clear" w:color="auto" w:fill="366091" w:themeFill="accent1" w:themeFillShade="BF"/>
      </w:tcPr>
    </w:tblStylePr>
    <w:tblStylePr w:type="band1Vert">
      <w:tblPr>
        <w:tblLayout w:type="fixed"/>
      </w:tblPr>
      <w:tcPr>
        <w:shd w:val="clear" w:color="auto" w:fill="A7C0DE" w:themeFill="accent1" w:themeFillTint="7F"/>
      </w:tcPr>
    </w:tblStylePr>
    <w:tblStylePr w:type="band1Horz">
      <w:tblPr>
        <w:tblLayout w:type="fixed"/>
      </w:tblPr>
      <w:tcPr>
        <w:shd w:val="clear" w:color="auto" w:fill="A7C0DE" w:themeFill="accent1" w:themeFillTint="7F"/>
      </w:tcPr>
    </w:tblStylePr>
  </w:style>
  <w:style w:type="table" w:styleId="130">
    <w:name w:val="Colorful Grid Accent 2"/>
    <w:basedOn w:val="35"/>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F2DBDB" w:themeFill="accent2" w:themeFillTint="33"/>
    </w:tcPr>
    <w:tblStylePr w:type="firstRow">
      <w:rPr>
        <w:b/>
        <w:bCs/>
      </w:rPr>
      <w:tblPr>
        <w:tblLayout w:type="fixed"/>
      </w:tblPr>
      <w:tcPr>
        <w:shd w:val="clear" w:color="auto" w:fill="E5B8B7" w:themeFill="accent2" w:themeFillTint="66"/>
      </w:tcPr>
    </w:tblStylePr>
    <w:tblStylePr w:type="lastRow">
      <w:rPr>
        <w:b/>
        <w:bCs/>
        <w:color w:val="000000" w:themeColor="text1"/>
        <w14:textFill>
          <w14:solidFill>
            <w14:schemeClr w14:val="tx1"/>
          </w14:solidFill>
        </w14:textFill>
      </w:rPr>
      <w:tblPr>
        <w:tblLayout w:type="fixed"/>
      </w:tblPr>
      <w:tcPr>
        <w:shd w:val="clear" w:color="auto" w:fill="E5B8B7" w:themeFill="accent2" w:themeFillTint="66"/>
      </w:tcPr>
    </w:tblStylePr>
    <w:tblStylePr w:type="firstCol">
      <w:rPr>
        <w:color w:val="FFFFFF" w:themeColor="background1"/>
        <w14:textFill>
          <w14:solidFill>
            <w14:schemeClr w14:val="bg1"/>
          </w14:solidFill>
        </w14:textFill>
      </w:rPr>
      <w:tblPr>
        <w:tblLayout w:type="fixed"/>
      </w:tblPr>
      <w:tcPr>
        <w:shd w:val="clear" w:color="auto" w:fill="943734" w:themeFill="accent2" w:themeFillShade="BF"/>
      </w:tcPr>
    </w:tblStylePr>
    <w:tblStylePr w:type="lastCol">
      <w:rPr>
        <w:color w:val="FFFFFF" w:themeColor="background1"/>
        <w14:textFill>
          <w14:solidFill>
            <w14:schemeClr w14:val="bg1"/>
          </w14:solidFill>
        </w14:textFill>
      </w:rPr>
      <w:tblPr>
        <w:tblLayout w:type="fixed"/>
      </w:tblPr>
      <w:tcPr>
        <w:shd w:val="clear" w:color="auto" w:fill="943734" w:themeFill="accent2" w:themeFillShade="BF"/>
      </w:tcPr>
    </w:tblStylePr>
    <w:tblStylePr w:type="band1Vert">
      <w:tblPr>
        <w:tblLayout w:type="fixed"/>
      </w:tblPr>
      <w:tcPr>
        <w:shd w:val="clear" w:color="auto" w:fill="DFA7A6" w:themeFill="accent2" w:themeFillTint="7F"/>
      </w:tcPr>
    </w:tblStylePr>
    <w:tblStylePr w:type="band1Horz">
      <w:tblPr>
        <w:tblLayout w:type="fixed"/>
      </w:tblPr>
      <w:tcPr>
        <w:shd w:val="clear" w:color="auto" w:fill="DFA7A6" w:themeFill="accent2" w:themeFillTint="7F"/>
      </w:tcPr>
    </w:tblStylePr>
  </w:style>
  <w:style w:type="table" w:styleId="131">
    <w:name w:val="Colorful Grid Accent 3"/>
    <w:basedOn w:val="35"/>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EAF1DD" w:themeFill="accent3" w:themeFillTint="33"/>
    </w:tcPr>
    <w:tblStylePr w:type="firstRow">
      <w:rPr>
        <w:b/>
        <w:bCs/>
      </w:rPr>
      <w:tblPr>
        <w:tblLayout w:type="fixed"/>
      </w:tblPr>
      <w:tcPr>
        <w:shd w:val="clear" w:color="auto" w:fill="D6E3BC" w:themeFill="accent3" w:themeFillTint="66"/>
      </w:tcPr>
    </w:tblStylePr>
    <w:tblStylePr w:type="lastRow">
      <w:rPr>
        <w:b/>
        <w:bCs/>
        <w:color w:val="000000" w:themeColor="text1"/>
        <w14:textFill>
          <w14:solidFill>
            <w14:schemeClr w14:val="tx1"/>
          </w14:solidFill>
        </w14:textFill>
      </w:rPr>
      <w:tblPr>
        <w:tblLayout w:type="fixed"/>
      </w:tblPr>
      <w:tcPr>
        <w:shd w:val="clear" w:color="auto" w:fill="D6E3BC" w:themeFill="accent3" w:themeFillTint="66"/>
      </w:tcPr>
    </w:tblStylePr>
    <w:tblStylePr w:type="firstCol">
      <w:rPr>
        <w:color w:val="FFFFFF" w:themeColor="background1"/>
        <w14:textFill>
          <w14:solidFill>
            <w14:schemeClr w14:val="bg1"/>
          </w14:solidFill>
        </w14:textFill>
      </w:rPr>
      <w:tblPr>
        <w:tblLayout w:type="fixed"/>
      </w:tblPr>
      <w:tcPr>
        <w:shd w:val="clear" w:color="auto" w:fill="76923C" w:themeFill="accent3" w:themeFillShade="BF"/>
      </w:tcPr>
    </w:tblStylePr>
    <w:tblStylePr w:type="lastCol">
      <w:rPr>
        <w:color w:val="FFFFFF" w:themeColor="background1"/>
        <w14:textFill>
          <w14:solidFill>
            <w14:schemeClr w14:val="bg1"/>
          </w14:solidFill>
        </w14:textFill>
      </w:rPr>
      <w:tblPr>
        <w:tblLayout w:type="fixed"/>
      </w:tblPr>
      <w:tcPr>
        <w:shd w:val="clear" w:color="auto" w:fill="76923C" w:themeFill="accent3" w:themeFillShade="BF"/>
      </w:tcPr>
    </w:tblStylePr>
    <w:tblStylePr w:type="band1Vert">
      <w:tblPr>
        <w:tblLayout w:type="fixed"/>
      </w:tblPr>
      <w:tcPr>
        <w:shd w:val="clear" w:color="auto" w:fill="CDDDAC" w:themeFill="accent3" w:themeFillTint="7F"/>
      </w:tcPr>
    </w:tblStylePr>
    <w:tblStylePr w:type="band1Horz">
      <w:tblPr>
        <w:tblLayout w:type="fixed"/>
      </w:tblPr>
      <w:tcPr>
        <w:shd w:val="clear" w:color="auto" w:fill="CDDDAC" w:themeFill="accent3" w:themeFillTint="7F"/>
      </w:tcPr>
    </w:tblStylePr>
  </w:style>
  <w:style w:type="table" w:styleId="132">
    <w:name w:val="Colorful Grid Accent 4"/>
    <w:basedOn w:val="35"/>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E5DFEC" w:themeFill="accent4" w:themeFillTint="33"/>
    </w:tcPr>
    <w:tblStylePr w:type="firstRow">
      <w:rPr>
        <w:b/>
        <w:bCs/>
      </w:rPr>
      <w:tblPr>
        <w:tblLayout w:type="fixed"/>
      </w:tblPr>
      <w:tcPr>
        <w:shd w:val="clear" w:color="auto" w:fill="CCC0D9" w:themeFill="accent4" w:themeFillTint="66"/>
      </w:tcPr>
    </w:tblStylePr>
    <w:tblStylePr w:type="lastRow">
      <w:rPr>
        <w:b/>
        <w:bCs/>
        <w:color w:val="000000" w:themeColor="text1"/>
        <w14:textFill>
          <w14:solidFill>
            <w14:schemeClr w14:val="tx1"/>
          </w14:solidFill>
        </w14:textFill>
      </w:rPr>
      <w:tblPr>
        <w:tblLayout w:type="fixed"/>
      </w:tblPr>
      <w:tcPr>
        <w:shd w:val="clear" w:color="auto" w:fill="CCC0D9" w:themeFill="accent4" w:themeFillTint="66"/>
      </w:tcPr>
    </w:tblStylePr>
    <w:tblStylePr w:type="firstCol">
      <w:rPr>
        <w:color w:val="FFFFFF" w:themeColor="background1"/>
        <w14:textFill>
          <w14:solidFill>
            <w14:schemeClr w14:val="bg1"/>
          </w14:solidFill>
        </w14:textFill>
      </w:rPr>
      <w:tblPr>
        <w:tblLayout w:type="fixed"/>
      </w:tblPr>
      <w:tcPr>
        <w:shd w:val="clear" w:color="auto" w:fill="5F497A" w:themeFill="accent4" w:themeFillShade="BF"/>
      </w:tcPr>
    </w:tblStylePr>
    <w:tblStylePr w:type="lastCol">
      <w:rPr>
        <w:color w:val="FFFFFF" w:themeColor="background1"/>
        <w14:textFill>
          <w14:solidFill>
            <w14:schemeClr w14:val="bg1"/>
          </w14:solidFill>
        </w14:textFill>
      </w:rPr>
      <w:tblPr>
        <w:tblLayout w:type="fixed"/>
      </w:tblPr>
      <w:tcPr>
        <w:shd w:val="clear" w:color="auto" w:fill="5F497A" w:themeFill="accent4" w:themeFillShade="BF"/>
      </w:tcPr>
    </w:tblStylePr>
    <w:tblStylePr w:type="band1Vert">
      <w:tblPr>
        <w:tblLayout w:type="fixed"/>
      </w:tblPr>
      <w:tcPr>
        <w:shd w:val="clear" w:color="auto" w:fill="BFB1D0" w:themeFill="accent4" w:themeFillTint="7F"/>
      </w:tcPr>
    </w:tblStylePr>
    <w:tblStylePr w:type="band1Horz">
      <w:tblPr>
        <w:tblLayout w:type="fixed"/>
      </w:tblPr>
      <w:tcPr>
        <w:shd w:val="clear" w:color="auto" w:fill="BFB1D0" w:themeFill="accent4" w:themeFillTint="7F"/>
      </w:tcPr>
    </w:tblStylePr>
  </w:style>
  <w:style w:type="table" w:styleId="133">
    <w:name w:val="Colorful Grid Accent 5"/>
    <w:basedOn w:val="35"/>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DAEEF3" w:themeFill="accent5" w:themeFillTint="33"/>
    </w:tcPr>
    <w:tblStylePr w:type="firstRow">
      <w:rPr>
        <w:b/>
        <w:bCs/>
      </w:rPr>
      <w:tblPr>
        <w:tblLayout w:type="fixed"/>
      </w:tblPr>
      <w:tcPr>
        <w:shd w:val="clear" w:color="auto" w:fill="B6DDE8" w:themeFill="accent5" w:themeFillTint="66"/>
      </w:tcPr>
    </w:tblStylePr>
    <w:tblStylePr w:type="lastRow">
      <w:rPr>
        <w:b/>
        <w:bCs/>
        <w:color w:val="000000" w:themeColor="text1"/>
        <w14:textFill>
          <w14:solidFill>
            <w14:schemeClr w14:val="tx1"/>
          </w14:solidFill>
        </w14:textFill>
      </w:rPr>
      <w:tblPr>
        <w:tblLayout w:type="fixed"/>
      </w:tblPr>
      <w:tcPr>
        <w:shd w:val="clear" w:color="auto" w:fill="B6DDE8" w:themeFill="accent5" w:themeFillTint="66"/>
      </w:tcPr>
    </w:tblStylePr>
    <w:tblStylePr w:type="firstCol">
      <w:rPr>
        <w:color w:val="FFFFFF" w:themeColor="background1"/>
        <w14:textFill>
          <w14:solidFill>
            <w14:schemeClr w14:val="bg1"/>
          </w14:solidFill>
        </w14:textFill>
      </w:rPr>
      <w:tblPr>
        <w:tblLayout w:type="fixed"/>
      </w:tblPr>
      <w:tcPr>
        <w:shd w:val="clear" w:color="auto" w:fill="31849B" w:themeFill="accent5" w:themeFillShade="BF"/>
      </w:tcPr>
    </w:tblStylePr>
    <w:tblStylePr w:type="lastCol">
      <w:rPr>
        <w:color w:val="FFFFFF" w:themeColor="background1"/>
        <w14:textFill>
          <w14:solidFill>
            <w14:schemeClr w14:val="bg1"/>
          </w14:solidFill>
        </w14:textFill>
      </w:rPr>
      <w:tblPr>
        <w:tblLayout w:type="fixed"/>
      </w:tblPr>
      <w:tcPr>
        <w:shd w:val="clear" w:color="auto" w:fill="31849B" w:themeFill="accent5" w:themeFillShade="BF"/>
      </w:tcPr>
    </w:tblStylePr>
    <w:tblStylePr w:type="band1Vert">
      <w:tblPr>
        <w:tblLayout w:type="fixed"/>
      </w:tblPr>
      <w:tcPr>
        <w:shd w:val="clear" w:color="auto" w:fill="A5D5E2" w:themeFill="accent5" w:themeFillTint="7F"/>
      </w:tcPr>
    </w:tblStylePr>
    <w:tblStylePr w:type="band1Horz">
      <w:tblPr>
        <w:tblLayout w:type="fixed"/>
      </w:tblPr>
      <w:tcPr>
        <w:shd w:val="clear" w:color="auto" w:fill="A5D5E2" w:themeFill="accent5" w:themeFillTint="7F"/>
      </w:tcPr>
    </w:tblStylePr>
  </w:style>
  <w:style w:type="table" w:styleId="134">
    <w:name w:val="Colorful Grid Accent 6"/>
    <w:basedOn w:val="35"/>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FDE9D9" w:themeFill="accent6" w:themeFillTint="33"/>
    </w:tcPr>
    <w:tblStylePr w:type="firstRow">
      <w:rPr>
        <w:b/>
        <w:bCs/>
      </w:rPr>
      <w:tblPr>
        <w:tblLayout w:type="fixed"/>
      </w:tblPr>
      <w:tcPr>
        <w:shd w:val="clear" w:color="auto" w:fill="FBD4B4" w:themeFill="accent6" w:themeFillTint="66"/>
      </w:tcPr>
    </w:tblStylePr>
    <w:tblStylePr w:type="lastRow">
      <w:rPr>
        <w:b/>
        <w:bCs/>
        <w:color w:val="000000" w:themeColor="text1"/>
        <w14:textFill>
          <w14:solidFill>
            <w14:schemeClr w14:val="tx1"/>
          </w14:solidFill>
        </w14:textFill>
      </w:rPr>
      <w:tblPr>
        <w:tblLayout w:type="fixed"/>
      </w:tblPr>
      <w:tcPr>
        <w:shd w:val="clear" w:color="auto" w:fill="FBD4B4" w:themeFill="accent6" w:themeFillTint="66"/>
      </w:tcPr>
    </w:tblStylePr>
    <w:tblStylePr w:type="firstCol">
      <w:rPr>
        <w:color w:val="FFFFFF" w:themeColor="background1"/>
        <w14:textFill>
          <w14:solidFill>
            <w14:schemeClr w14:val="bg1"/>
          </w14:solidFill>
        </w14:textFill>
      </w:rPr>
      <w:tblPr>
        <w:tblLayout w:type="fixed"/>
      </w:tblPr>
      <w:tcPr>
        <w:shd w:val="clear" w:color="auto" w:fill="E36C09" w:themeFill="accent6" w:themeFillShade="BF"/>
      </w:tcPr>
    </w:tblStylePr>
    <w:tblStylePr w:type="lastCol">
      <w:rPr>
        <w:color w:val="FFFFFF" w:themeColor="background1"/>
        <w14:textFill>
          <w14:solidFill>
            <w14:schemeClr w14:val="bg1"/>
          </w14:solidFill>
        </w14:textFill>
      </w:rPr>
      <w:tblPr>
        <w:tblLayout w:type="fixed"/>
      </w:tblPr>
      <w:tcPr>
        <w:shd w:val="clear" w:color="auto" w:fill="E36C09" w:themeFill="accent6" w:themeFillShade="BF"/>
      </w:tcPr>
    </w:tblStylePr>
    <w:tblStylePr w:type="band1Vert">
      <w:tblPr>
        <w:tblLayout w:type="fixed"/>
      </w:tblPr>
      <w:tcPr>
        <w:shd w:val="clear" w:color="auto" w:fill="FBCAA2" w:themeFill="accent6" w:themeFillTint="7F"/>
      </w:tcPr>
    </w:tblStylePr>
    <w:tblStylePr w:type="band1Horz">
      <w:tblPr>
        <w:tblLayout w:type="fixed"/>
      </w:tblPr>
      <w:tcPr>
        <w:shd w:val="clear" w:color="auto" w:fill="FBCAA2" w:themeFill="accent6" w:themeFillTint="7F"/>
      </w:tcPr>
    </w:tblStylePr>
  </w:style>
  <w:style w:type="character" w:customStyle="1" w:styleId="135">
    <w:name w:val="页眉 Char"/>
    <w:basedOn w:val="32"/>
    <w:link w:val="25"/>
    <w:uiPriority w:val="99"/>
  </w:style>
  <w:style w:type="character" w:customStyle="1" w:styleId="136">
    <w:name w:val="页脚 Char"/>
    <w:basedOn w:val="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标题 1 Char"/>
    <w:basedOn w:val="32"/>
    <w:link w:val="2"/>
    <w:uiPriority w:val="9"/>
    <w:rPr>
      <w:rFonts w:asciiTheme="majorHAnsi" w:hAnsiTheme="majorHAnsi" w:eastAsiaTheme="majorEastAsia" w:cstheme="majorBidi"/>
      <w:b/>
      <w:bCs/>
      <w:color w:val="376092" w:themeColor="accent1" w:themeShade="BF"/>
      <w:sz w:val="28"/>
      <w:szCs w:val="28"/>
    </w:rPr>
  </w:style>
  <w:style w:type="character" w:customStyle="1" w:styleId="139">
    <w:name w:val="标题 2 Char"/>
    <w:basedOn w:val="32"/>
    <w:link w:val="3"/>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标题 3 Char"/>
    <w:basedOn w:val="32"/>
    <w:link w:val="4"/>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标题 Char"/>
    <w:basedOn w:val="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副标题 Char"/>
    <w:basedOn w:val="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正文文本 Char"/>
    <w:basedOn w:val="32"/>
    <w:link w:val="19"/>
    <w:uiPriority w:val="99"/>
  </w:style>
  <w:style w:type="character" w:customStyle="1" w:styleId="145">
    <w:name w:val="正文文本 2 Char"/>
    <w:basedOn w:val="32"/>
    <w:link w:val="28"/>
    <w:uiPriority w:val="99"/>
  </w:style>
  <w:style w:type="character" w:customStyle="1" w:styleId="146">
    <w:name w:val="正文文本 3 Char"/>
    <w:basedOn w:val="32"/>
    <w:link w:val="17"/>
    <w:uiPriority w:val="99"/>
    <w:rPr>
      <w:sz w:val="16"/>
      <w:szCs w:val="16"/>
    </w:rPr>
  </w:style>
  <w:style w:type="character" w:customStyle="1" w:styleId="147">
    <w:name w:val="宏文本 Char"/>
    <w:basedOn w:val="32"/>
    <w:link w:val="13"/>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引用 Char"/>
    <w:basedOn w:val="32"/>
    <w:link w:val="148"/>
    <w:uiPriority w:val="29"/>
    <w:rPr>
      <w:i/>
      <w:iCs/>
      <w:color w:val="000000" w:themeColor="text1"/>
      <w14:textFill>
        <w14:solidFill>
          <w14:schemeClr w14:val="tx1"/>
        </w14:solidFill>
      </w14:textFill>
    </w:rPr>
  </w:style>
  <w:style w:type="character" w:customStyle="1" w:styleId="150">
    <w:name w:val="标题 4 Char"/>
    <w:basedOn w:val="32"/>
    <w:link w:val="5"/>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标题 5 Char"/>
    <w:basedOn w:val="32"/>
    <w:link w:val="6"/>
    <w:semiHidden/>
    <w:uiPriority w:val="9"/>
    <w:rPr>
      <w:rFonts w:asciiTheme="majorHAnsi" w:hAnsiTheme="majorHAnsi" w:eastAsiaTheme="majorEastAsia" w:cstheme="majorBidi"/>
      <w:color w:val="254061" w:themeColor="accent1" w:themeShade="80"/>
    </w:rPr>
  </w:style>
  <w:style w:type="character" w:customStyle="1" w:styleId="152">
    <w:name w:val="标题 6 Char"/>
    <w:basedOn w:val="32"/>
    <w:link w:val="7"/>
    <w:semiHidden/>
    <w:uiPriority w:val="9"/>
    <w:rPr>
      <w:rFonts w:asciiTheme="majorHAnsi" w:hAnsiTheme="majorHAnsi" w:eastAsiaTheme="majorEastAsia" w:cstheme="majorBidi"/>
      <w:i/>
      <w:iCs/>
      <w:color w:val="254061" w:themeColor="accent1" w:themeShade="80"/>
    </w:rPr>
  </w:style>
  <w:style w:type="character" w:customStyle="1" w:styleId="153">
    <w:name w:val="标题 7 Char"/>
    <w:basedOn w:val="32"/>
    <w:link w:val="8"/>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标题 8 Char"/>
    <w:basedOn w:val="32"/>
    <w:link w:val="9"/>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标题 9 Char"/>
    <w:basedOn w:val="32"/>
    <w:link w:val="10"/>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明显引用 Char"/>
    <w:basedOn w:val="32"/>
    <w:link w:val="156"/>
    <w:qFormat/>
    <w:uiPriority w:val="30"/>
    <w:rPr>
      <w:b/>
      <w:bCs/>
      <w:i/>
      <w:iCs/>
      <w:color w:val="4F81BD" w:themeColor="accent1"/>
      <w14:textFill>
        <w14:solidFill>
          <w14:schemeClr w14:val="accent1"/>
        </w14:solidFill>
      </w14:textFill>
    </w:rPr>
  </w:style>
  <w:style w:type="character" w:customStyle="1" w:styleId="158">
    <w:name w:val="Subtle Emphasis"/>
    <w:basedOn w:val="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32"/>
    <w:qFormat/>
    <w:uiPriority w:val="21"/>
    <w:rPr>
      <w:b/>
      <w:bCs/>
      <w:i/>
      <w:iCs/>
      <w:color w:val="4F81BD" w:themeColor="accent1"/>
      <w14:textFill>
        <w14:solidFill>
          <w14:schemeClr w14:val="accent1"/>
        </w14:solidFill>
      </w14:textFill>
    </w:rPr>
  </w:style>
  <w:style w:type="character" w:customStyle="1" w:styleId="160">
    <w:name w:val="Subtle Reference"/>
    <w:basedOn w:val="32"/>
    <w:qFormat/>
    <w:uiPriority w:val="31"/>
    <w:rPr>
      <w:smallCaps/>
      <w:color w:val="C0504D" w:themeColor="accent2"/>
      <w:u w:val="single"/>
      <w14:textFill>
        <w14:solidFill>
          <w14:schemeClr w14:val="accent2"/>
        </w14:solidFill>
      </w14:textFill>
    </w:rPr>
  </w:style>
  <w:style w:type="character" w:customStyle="1" w:styleId="161">
    <w:name w:val="Intense Reference"/>
    <w:basedOn w:val="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32"/>
    <w:qFormat/>
    <w:uiPriority w:val="33"/>
    <w:rPr>
      <w:b/>
      <w:bCs/>
      <w:smallCaps/>
      <w:spacing w:val="5"/>
    </w:rPr>
  </w:style>
  <w:style w:type="paragraph" w:customStyle="1" w:styleId="163">
    <w:name w:val="TOC Heading"/>
    <w:basedOn w:val="2"/>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jpe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10AE07-A599-4AE0-B8BF-62075533A738}">
  <ds:schemaRefs/>
</ds:datastoreItem>
</file>

<file path=docProps/app.xml><?xml version="1.0" encoding="utf-8"?>
<Properties xmlns="http://schemas.openxmlformats.org/officeDocument/2006/extended-properties" xmlns:vt="http://schemas.openxmlformats.org/officeDocument/2006/docPropsVTypes">
  <Template>Normal</Template>
  <Pages>5</Pages>
  <Words>2437</Words>
  <Characters>13891</Characters>
  <Lines>115</Lines>
  <Paragraphs>32</Paragraphs>
  <TotalTime>1</TotalTime>
  <ScaleCrop>false</ScaleCrop>
  <LinksUpToDate>false</LinksUpToDate>
  <CharactersWithSpaces>16296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2021-06-09T12:41:00Z</dcterms:created>
  <dc:creator>python-docx</dc:creator>
  <dc:description>generated by python-docx</dc:description>
  <cp:lastModifiedBy>Administrator</cp:lastModifiedBy>
  <dcterms:modified xsi:type="dcterms:W3CDTF">2021-07-25T02:03:13Z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