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2.xml" ContentType="application/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 w:rsidR="00B770EF">
      <w:pPr>
        <w:spacing w:after="0"/>
        <w:ind w:firstLine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  <w:r>
        <w:rPr>
          <w:rFonts w:ascii="华文仿宋" w:eastAsia="华文仿宋" w:hAnsi="华文仿宋" w:cs="华文仿宋" w:hint="eastAsia"/>
          <w:sz w:val="32"/>
          <w:szCs w:val="32"/>
          <w:lang w:eastAsia="zh-CN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5" type="#_x0000_t75" style="width:36pt;height:20pt;margin-top:806pt;margin-left:964pt;mso-position-horizontal-relative:page;mso-position-vertical-relative:top-margin-area;position:absolute;z-index:251658240">
            <v:imagedata r:id="rId6" o:title=""/>
            <o:lock v:ext="edit" aspectratio="t"/>
          </v:shape>
        </w:pict>
      </w:r>
      <w:bookmarkStart w:id="0" w:name="_GoBack"/>
      <w:bookmarkEnd w:id="0"/>
      <w:r>
        <w:rPr>
          <w:rFonts w:ascii="华文仿宋" w:eastAsia="华文仿宋" w:hAnsi="华文仿宋" w:cs="华文仿宋" w:hint="eastAsia"/>
          <w:sz w:val="32"/>
          <w:szCs w:val="32"/>
          <w:lang w:eastAsia="zh-CN"/>
        </w:rPr>
        <w:t>武汉市第三寄宿中学</w:t>
      </w:r>
      <w:r>
        <w:rPr>
          <w:rFonts w:ascii="华文仿宋" w:eastAsia="华文仿宋" w:hAnsi="华文仿宋" w:cs="华文仿宋" w:hint="eastAsia"/>
          <w:sz w:val="32"/>
          <w:szCs w:val="32"/>
          <w:lang w:eastAsia="zh-CN"/>
        </w:rPr>
        <w:t xml:space="preserve">2021 </w:t>
      </w:r>
      <w:r>
        <w:rPr>
          <w:rFonts w:ascii="华文仿宋" w:eastAsia="华文仿宋" w:hAnsi="华文仿宋" w:cs="华文仿宋" w:hint="eastAsia"/>
          <w:sz w:val="32"/>
          <w:szCs w:val="32"/>
          <w:lang w:eastAsia="zh-CN"/>
        </w:rPr>
        <w:t>届九年级十月考数学试题答案</w:t>
      </w: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  <w:r>
        <w:rPr>
          <w:rFonts w:ascii="华文仿宋" w:eastAsia="华文仿宋" w:hAnsi="华文仿宋" w:cs="华文仿宋" w:hint="eastAsia"/>
          <w:noProof/>
          <w:sz w:val="32"/>
          <w:szCs w:val="32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137160</wp:posOffset>
            </wp:positionH>
            <wp:positionV relativeFrom="paragraph">
              <wp:posOffset>120015</wp:posOffset>
            </wp:positionV>
            <wp:extent cx="5784850" cy="7514590"/>
            <wp:effectExtent l="19050" t="0" r="6350" b="0"/>
            <wp:wrapNone/>
            <wp:docPr id="18" name="图片 1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8894209" name="图片 141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84850" cy="75146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  <w:r>
        <w:rPr>
          <w:rFonts w:ascii="华文仿宋" w:eastAsia="华文仿宋" w:hAnsi="华文仿宋" w:cs="华文仿宋" w:hint="eastAsia"/>
          <w:noProof/>
          <w:sz w:val="32"/>
          <w:szCs w:val="32"/>
          <w:lang w:eastAsia="zh-CN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10160</wp:posOffset>
            </wp:positionH>
            <wp:positionV relativeFrom="paragraph">
              <wp:posOffset>288290</wp:posOffset>
            </wp:positionV>
            <wp:extent cx="5937250" cy="7499350"/>
            <wp:effectExtent l="19050" t="0" r="6350" b="0"/>
            <wp:wrapNone/>
            <wp:docPr id="144" name="图片 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1021439" name="图片 144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37250" cy="7499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  <w:r>
        <w:rPr>
          <w:rFonts w:ascii="华文仿宋" w:eastAsia="华文仿宋" w:hAnsi="华文仿宋" w:cs="华文仿宋" w:hint="eastAsia"/>
          <w:noProof/>
          <w:sz w:val="32"/>
          <w:szCs w:val="32"/>
          <w:lang w:eastAsia="zh-CN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137160</wp:posOffset>
            </wp:positionH>
            <wp:positionV relativeFrom="paragraph">
              <wp:posOffset>48260</wp:posOffset>
            </wp:positionV>
            <wp:extent cx="5530850" cy="7270750"/>
            <wp:effectExtent l="19050" t="0" r="0" b="0"/>
            <wp:wrapNone/>
            <wp:docPr id="147" name="图片 1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5747689" name="图片 147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530850" cy="7270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  <w:r>
        <w:rPr>
          <w:rFonts w:ascii="华文仿宋" w:eastAsia="华文仿宋" w:hAnsi="华文仿宋" w:cs="华文仿宋" w:hint="eastAsia"/>
          <w:noProof/>
          <w:sz w:val="32"/>
          <w:szCs w:val="32"/>
          <w:lang w:eastAsia="zh-CN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270510</wp:posOffset>
            </wp:positionH>
            <wp:positionV relativeFrom="paragraph">
              <wp:posOffset>171450</wp:posOffset>
            </wp:positionV>
            <wp:extent cx="5721350" cy="8305800"/>
            <wp:effectExtent l="19050" t="0" r="0" b="0"/>
            <wp:wrapNone/>
            <wp:docPr id="150" name="图片 1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970475" name="图片 150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21350" cy="830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  <w:r>
        <w:rPr>
          <w:rFonts w:ascii="华文仿宋" w:eastAsia="华文仿宋" w:hAnsi="华文仿宋" w:cs="华文仿宋" w:hint="eastAsia"/>
          <w:noProof/>
          <w:sz w:val="32"/>
          <w:szCs w:val="32"/>
          <w:lang w:eastAsia="zh-CN"/>
        </w:rPr>
        <w:drawing>
          <wp:inline distT="0" distB="0" distL="0" distR="0">
            <wp:extent cx="5480050" cy="2933700"/>
            <wp:effectExtent l="19050" t="0" r="6350" b="0"/>
            <wp:docPr id="159" name="图片 1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5750079" name="图片 159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480050" cy="293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  <w:r>
        <w:rPr>
          <w:rFonts w:ascii="华文仿宋" w:eastAsia="华文仿宋" w:hAnsi="华文仿宋" w:cs="华文仿宋" w:hint="eastAsia"/>
          <w:noProof/>
          <w:sz w:val="32"/>
          <w:szCs w:val="32"/>
          <w:lang w:eastAsia="zh-CN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321310</wp:posOffset>
            </wp:positionH>
            <wp:positionV relativeFrom="paragraph">
              <wp:posOffset>247015</wp:posOffset>
            </wp:positionV>
            <wp:extent cx="5575300" cy="5784850"/>
            <wp:effectExtent l="19050" t="0" r="6350" b="0"/>
            <wp:wrapNone/>
            <wp:docPr id="156" name="图片 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0120053" name="图片 156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575300" cy="5784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</w:pPr>
    </w:p>
    <w:p w:rsidR="00B770EF">
      <w:pPr>
        <w:spacing w:after="0"/>
        <w:jc w:val="center"/>
        <w:rPr>
          <w:rFonts w:ascii="华文仿宋" w:eastAsia="华文仿宋" w:hAnsi="华文仿宋" w:cs="华文仿宋"/>
          <w:sz w:val="32"/>
          <w:szCs w:val="32"/>
          <w:lang w:eastAsia="zh-CN"/>
        </w:rPr>
        <w:sectPr>
          <w:headerReference w:type="first" r:id="rId13"/>
          <w:pgSz w:w="12240" w:h="15840"/>
          <w:pgMar w:top="1134" w:right="1134" w:bottom="1134" w:left="1134" w:header="720" w:footer="720" w:gutter="0"/>
          <w:cols w:space="720"/>
          <w:docGrid w:linePitch="360"/>
        </w:sectPr>
      </w:pPr>
      <w:r>
        <w:rPr>
          <w:rFonts w:ascii="华文仿宋" w:eastAsia="华文仿宋" w:hAnsi="华文仿宋" w:cs="华文仿宋" w:hint="eastAsia"/>
          <w:noProof/>
          <w:sz w:val="32"/>
          <w:szCs w:val="32"/>
          <w:lang w:eastAsia="zh-CN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200025</wp:posOffset>
            </wp:positionH>
            <wp:positionV relativeFrom="paragraph">
              <wp:posOffset>121285</wp:posOffset>
            </wp:positionV>
            <wp:extent cx="6070600" cy="7994650"/>
            <wp:effectExtent l="19050" t="0" r="6571" b="0"/>
            <wp:wrapNone/>
            <wp:docPr id="19" name="图片 1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8352033" name="图片 153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070379" cy="7994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>
      <w:r>
        <w:rPr>
          <w:rFonts w:ascii="华文仿宋" w:eastAsia="华文仿宋" w:hAnsi="华文仿宋" w:cs="华文仿宋"/>
          <w:sz w:val="32"/>
          <w:szCs w:val="32"/>
          <w:lang w:eastAsia="zh-CN"/>
        </w:rPr>
        <w:pict>
          <v:shape id="_x0000_i1026" type="#_x0000_t75" alt="promotion-pages" style="width:419.58pt;height:678.6pt">
            <v:imagedata r:id="rId15" o:title=""/>
            <o:lock v:ext="edit" aspectratio="t"/>
          </v:shape>
        </w:pict>
      </w:r>
    </w:p>
    <w:sectPr>
      <w:pgSz w:w="12240" w:h="15840"/>
      <w:pgMar w:header="708" w:footer="708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8CF3C50" w:usb2="00000016" w:usb3="00000000" w:csb0="0004001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华文仿宋">
    <w:altName w:val="仿宋"/>
    <w:panose1 w:val="02010600040101010101"/>
    <w:charset w:val="86"/>
    <w:family w:val="auto"/>
    <w:pitch w:val="variable"/>
    <w:sig w:usb0="00000287" w:usb1="080F0000" w:usb2="00000010" w:usb3="00000000" w:csb0="0004009F" w:csb1="00000000"/>
  </w:font>
</w:font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FFFFFF7E"/>
    <w:multiLevelType w:val="singleLevel"/>
    <w:tmpl w:val="FFFFFF7E"/>
    <w:lvl w:ilvl="0">
      <w:start w:val="1"/>
      <w:numFmt w:val="decimal"/>
      <w:pStyle w:val="ListNumber3"/>
      <w:lvlText w:val="%1."/>
      <w:lvlJc w:val="left"/>
      <w:pPr>
        <w:tabs>
          <w:tab w:val="left" w:pos="1080"/>
        </w:tabs>
        <w:ind w:left="1080" w:hanging="360"/>
      </w:pPr>
    </w:lvl>
  </w:abstractNum>
  <w:abstractNum w:abstractNumId="1">
    <w:nsid w:val="FFFFFF7F"/>
    <w:multiLevelType w:val="singleLevel"/>
    <w:tmpl w:val="FFFFFF7F"/>
    <w:lvl w:ilvl="0">
      <w:start w:val="1"/>
      <w:numFmt w:val="decimal"/>
      <w:pStyle w:val="ListNumber2"/>
      <w:lvlText w:val="%1."/>
      <w:lvlJc w:val="left"/>
      <w:pPr>
        <w:tabs>
          <w:tab w:val="left" w:pos="720"/>
        </w:tabs>
        <w:ind w:left="720" w:hanging="360"/>
      </w:pPr>
    </w:lvl>
  </w:abstractNum>
  <w:abstractNum w:abstractNumId="2">
    <w:nsid w:val="FFFFFF82"/>
    <w:multiLevelType w:val="singleLevel"/>
    <w:tmpl w:val="FFFFFF82"/>
    <w:lvl w:ilvl="0">
      <w:start w:val="1"/>
      <w:numFmt w:val="bullet"/>
      <w:pStyle w:val="ListBullet3"/>
      <w:lvlText w:val=""/>
      <w:lvlJc w:val="left"/>
      <w:pPr>
        <w:tabs>
          <w:tab w:val="left" w:pos="1080"/>
        </w:tabs>
        <w:ind w:left="1080" w:hanging="360"/>
      </w:pPr>
      <w:rPr>
        <w:rFonts w:ascii="Symbol" w:hAnsi="Symbol" w:hint="default"/>
      </w:rPr>
    </w:lvl>
  </w:abstractNum>
  <w:abstractNum w:abstractNumId="3">
    <w:nsid w:val="FFFFFF83"/>
    <w:multiLevelType w:val="singleLevel"/>
    <w:tmpl w:val="FFFFFF83"/>
    <w:lvl w:ilvl="0">
      <w:start w:val="1"/>
      <w:numFmt w:val="bullet"/>
      <w:pStyle w:val="ListBullet2"/>
      <w:lvlText w:val=""/>
      <w:lvlJc w:val="left"/>
      <w:pPr>
        <w:tabs>
          <w:tab w:val="left" w:pos="720"/>
        </w:tabs>
        <w:ind w:left="720" w:hanging="360"/>
      </w:pPr>
      <w:rPr>
        <w:rFonts w:ascii="Symbol" w:hAnsi="Symbol" w:hint="default"/>
      </w:rPr>
    </w:lvl>
  </w:abstractNum>
  <w:abstractNum w:abstractNumId="4">
    <w:nsid w:val="FFFFFF88"/>
    <w:multiLevelType w:val="singleLevel"/>
    <w:tmpl w:val="FFFFFF88"/>
    <w:lvl w:ilvl="0">
      <w:start w:val="1"/>
      <w:numFmt w:val="decimal"/>
      <w:pStyle w:val="ListNumber"/>
      <w:lvlText w:val="%1."/>
      <w:lvlJc w:val="left"/>
      <w:pPr>
        <w:tabs>
          <w:tab w:val="left" w:pos="360"/>
        </w:tabs>
        <w:ind w:left="360" w:hanging="360"/>
      </w:pPr>
    </w:lvl>
  </w:abstractNum>
  <w:abstractNum w:abstractNumId="5">
    <w:nsid w:val="FFFFFF89"/>
    <w:multiLevelType w:val="singleLevel"/>
    <w:tmpl w:val="FFFFFF89"/>
    <w:lvl w:ilvl="0">
      <w:start w:val="1"/>
      <w:numFmt w:val="bullet"/>
      <w:pStyle w:val="ListBullet"/>
      <w:lvlText w:val=""/>
      <w:lvlJc w:val="left"/>
      <w:pPr>
        <w:tabs>
          <w:tab w:val="left" w:pos="360"/>
        </w:tabs>
        <w:ind w:left="360" w:hanging="360"/>
      </w:pPr>
      <w:rPr>
        <w:rFonts w:ascii="Symbol" w:hAnsi="Symbol" w:hint="default"/>
      </w:rPr>
    </w:lvl>
  </w:abstractNum>
  <w:num w:numId="1">
    <w:abstractNumId w:val="1"/>
  </w:num>
  <w:num w:numId="2">
    <w:abstractNumId w:val="4"/>
  </w:num>
  <w:num w:numId="3">
    <w:abstractNumId w:val="5"/>
  </w:num>
  <w:num w:numId="4">
    <w:abstractNumId w:val="2"/>
  </w:num>
  <w:num w:numId="5">
    <w:abstractNumId w:val="0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720"/>
  <w:characterSpacingControl w:val="doNotCompress"/>
  <w:compat>
    <w:useFELayout/>
    <w:compatSetting w:name="compatibilityMode" w:uri="http://schemas.microsoft.com/office/word" w:val="12"/>
    <w:compatSetting w:name="overrideTableStyleFontSizeAndJustification" w:uri="http://schemas.microsoft.com/office/word" w:val="0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47730"/>
    <w:rsid w:val="00034616"/>
    <w:rsid w:val="0006063C"/>
    <w:rsid w:val="00060BD0"/>
    <w:rsid w:val="0015074B"/>
    <w:rsid w:val="00282346"/>
    <w:rsid w:val="0029639D"/>
    <w:rsid w:val="002D2E95"/>
    <w:rsid w:val="00326F90"/>
    <w:rsid w:val="0049173B"/>
    <w:rsid w:val="005356CA"/>
    <w:rsid w:val="00AA1D8D"/>
    <w:rsid w:val="00B47730"/>
    <w:rsid w:val="00B770EF"/>
    <w:rsid w:val="00BF19DA"/>
    <w:rsid w:val="00CB0664"/>
    <w:rsid w:val="00EE7092"/>
    <w:rsid w:val="00EF4AD3"/>
    <w:rsid w:val="00FC693F"/>
    <w:rsid w:val="2DAF7E26"/>
    <w:rsid w:val="65133A02"/>
    <w:rsid w:val="7DB23612"/>
  </w:rsids>
  <m:mathPr>
    <m:mathFont m:val="Cambria Math"/>
    <m:smallFrac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15:docId w15:val="{8A4386B0-1917-475E-B95F-0DF0057D50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unhideWhenUsed="1" w:qFormat="1"/>
    <w:lsdException w:name="heading 3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unhideWhenUsed="1" w:qFormat="1"/>
    <w:lsdException w:name="toa heading" w:semiHidden="1" w:unhideWhenUsed="1"/>
    <w:lsdException w:name="List" w:unhideWhenUsed="1" w:qFormat="1"/>
    <w:lsdException w:name="List Bullet" w:unhideWhenUsed="1" w:qFormat="1"/>
    <w:lsdException w:name="List Number" w:unhideWhenUsed="1"/>
    <w:lsdException w:name="List 2" w:unhideWhenUsed="1" w:qFormat="1"/>
    <w:lsdException w:name="List 3" w:unhideWhenUsed="1" w:qFormat="1"/>
    <w:lsdException w:name="List 4" w:semiHidden="1" w:unhideWhenUsed="1"/>
    <w:lsdException w:name="List 5" w:semiHidden="1" w:unhideWhenUsed="1"/>
    <w:lsdException w:name="List Bullet 2" w:unhideWhenUsed="1" w:qFormat="1"/>
    <w:lsdException w:name="List Bullet 3" w:unhideWhenUsed="1" w:qFormat="1"/>
    <w:lsdException w:name="List Bullet 4" w:semiHidden="1" w:unhideWhenUsed="1"/>
    <w:lsdException w:name="List Bullet 5" w:semiHidden="1" w:unhideWhenUsed="1"/>
    <w:lsdException w:name="List Number 2" w:unhideWhenUsed="1"/>
    <w:lsdException w:name="List Number 3" w:unhideWhenUsed="1" w:qFormat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unhideWhenUsed="1" w:qFormat="1"/>
    <w:lsdException w:name="Body Text Indent" w:semiHidden="1" w:unhideWhenUsed="1"/>
    <w:lsdException w:name="List Continue" w:unhideWhenUsed="1" w:qFormat="1"/>
    <w:lsdException w:name="List Continue 2" w:unhideWhenUsed="1" w:qFormat="1"/>
    <w:lsdException w:name="List Continue 3" w:unhideWhenUsed="1" w:qFormat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unhideWhenUsed="1"/>
    <w:lsdException w:name="Body Text 3" w:unhideWhenUsed="1" w:qFormat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 w:qFormat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 w:qFormat="1"/>
    <w:lsdException w:name="Light List" w:uiPriority="61" w:qFormat="1"/>
    <w:lsdException w:name="Light Grid" w:uiPriority="62" w:qFormat="1"/>
    <w:lsdException w:name="Medium Shading 1" w:uiPriority="63" w:qFormat="1"/>
    <w:lsdException w:name="Medium Shading 2" w:uiPriority="64" w:qFormat="1"/>
    <w:lsdException w:name="Medium List 1" w:uiPriority="65" w:qFormat="1"/>
    <w:lsdException w:name="Medium List 2" w:uiPriority="66" w:qFormat="1"/>
    <w:lsdException w:name="Medium Grid 1" w:uiPriority="67" w:qFormat="1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 w:qFormat="1"/>
    <w:lsdException w:name="Light List Accent 1" w:uiPriority="61" w:qFormat="1"/>
    <w:lsdException w:name="Light Grid Accent 1" w:uiPriority="62" w:qFormat="1"/>
    <w:lsdException w:name="Medium Shading 1 Accent 1" w:uiPriority="63" w:qFormat="1"/>
    <w:lsdException w:name="Medium Shading 2 Accent 1" w:uiPriority="64" w:qFormat="1"/>
    <w:lsdException w:name="Medium List 1 Accent 1" w:uiPriority="65" w:qFormat="1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 w:qFormat="1"/>
    <w:lsdException w:name="Medium Grid 1 Accent 1" w:uiPriority="67" w:qFormat="1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 w:qFormat="1"/>
    <w:lsdException w:name="Light List Accent 2" w:uiPriority="61" w:qFormat="1"/>
    <w:lsdException w:name="Light Grid Accent 2" w:uiPriority="62" w:qFormat="1"/>
    <w:lsdException w:name="Medium Shading 1 Accent 2" w:uiPriority="63" w:qFormat="1"/>
    <w:lsdException w:name="Medium Shading 2 Accent 2" w:uiPriority="64" w:qFormat="1"/>
    <w:lsdException w:name="Medium List 1 Accent 2" w:uiPriority="65" w:qFormat="1"/>
    <w:lsdException w:name="Medium List 2 Accent 2" w:uiPriority="66" w:qFormat="1"/>
    <w:lsdException w:name="Medium Grid 1 Accent 2" w:uiPriority="67" w:qFormat="1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 w:qFormat="1"/>
    <w:lsdException w:name="Light List Accent 3" w:uiPriority="61" w:qFormat="1"/>
    <w:lsdException w:name="Light Grid Accent 3" w:uiPriority="62" w:qFormat="1"/>
    <w:lsdException w:name="Medium Shading 1 Accent 3" w:uiPriority="63" w:qFormat="1"/>
    <w:lsdException w:name="Medium Shading 2 Accent 3" w:uiPriority="64" w:qFormat="1"/>
    <w:lsdException w:name="Medium List 1 Accent 3" w:uiPriority="65" w:qFormat="1"/>
    <w:lsdException w:name="Medium List 2 Accent 3" w:uiPriority="66" w:qFormat="1"/>
    <w:lsdException w:name="Medium Grid 1 Accent 3" w:uiPriority="67" w:qFormat="1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 w:qFormat="1"/>
    <w:lsdException w:name="Light List Accent 4" w:uiPriority="61" w:qFormat="1"/>
    <w:lsdException w:name="Light Grid Accent 4" w:uiPriority="62" w:qFormat="1"/>
    <w:lsdException w:name="Medium Shading 1 Accent 4" w:uiPriority="63" w:qFormat="1"/>
    <w:lsdException w:name="Medium Shading 2 Accent 4" w:uiPriority="64" w:qFormat="1"/>
    <w:lsdException w:name="Medium List 1 Accent 4" w:uiPriority="65" w:qFormat="1"/>
    <w:lsdException w:name="Medium List 2 Accent 4" w:uiPriority="66" w:qFormat="1"/>
    <w:lsdException w:name="Medium Grid 1 Accent 4" w:uiPriority="67" w:qFormat="1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 w:qFormat="1"/>
    <w:lsdException w:name="Light List Accent 5" w:uiPriority="61" w:qFormat="1"/>
    <w:lsdException w:name="Light Grid Accent 5" w:uiPriority="62" w:qFormat="1"/>
    <w:lsdException w:name="Medium Shading 1 Accent 5" w:uiPriority="63" w:qFormat="1"/>
    <w:lsdException w:name="Medium Shading 2 Accent 5" w:uiPriority="64" w:qFormat="1"/>
    <w:lsdException w:name="Medium List 1 Accent 5" w:uiPriority="65" w:qFormat="1"/>
    <w:lsdException w:name="Medium List 2 Accent 5" w:uiPriority="66" w:qFormat="1"/>
    <w:lsdException w:name="Medium Grid 1 Accent 5" w:uiPriority="67" w:qFormat="1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 w:qFormat="1"/>
    <w:lsdException w:name="Light List Accent 6" w:uiPriority="61" w:qFormat="1"/>
    <w:lsdException w:name="Light Grid Accent 6" w:uiPriority="62" w:qFormat="1"/>
    <w:lsdException w:name="Medium Shading 1 Accent 6" w:uiPriority="63" w:qFormat="1"/>
    <w:lsdException w:name="Medium Shading 2 Accent 6" w:uiPriority="64" w:qFormat="1"/>
    <w:lsdException w:name="Medium List 1 Accent 6" w:uiPriority="65" w:qFormat="1"/>
    <w:lsdException w:name="Medium List 2 Accent 6" w:uiPriority="66" w:qFormat="1"/>
    <w:lsdException w:name="Medium Grid 1 Accent 6" w:uiPriority="67" w:qFormat="1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after="200" w:line="276" w:lineRule="auto"/>
      <w:ind w:firstLine="420"/>
    </w:pPr>
    <w:rPr>
      <w:rFonts w:ascii="微软雅黑" w:eastAsia="微软雅黑" w:hAnsi="微软雅黑" w:cstheme="minorBidi"/>
      <w:sz w:val="24"/>
      <w:szCs w:val="22"/>
      <w:lang w:eastAsia="en-US"/>
    </w:rPr>
  </w:style>
  <w:style w:type="paragraph" w:styleId="Heading1">
    <w:name w:val="heading 1"/>
    <w:basedOn w:val="Normal"/>
    <w:next w:val="Normal"/>
    <w:link w:val="1Char"/>
    <w:uiPriority w:val="9"/>
    <w:qFormat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2Char"/>
    <w:uiPriority w:val="9"/>
    <w:unhideWhenUsed/>
    <w:qFormat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3Char"/>
    <w:uiPriority w:val="9"/>
    <w:unhideWhenUsed/>
    <w:qFormat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4Char"/>
    <w:uiPriority w:val="9"/>
    <w:semiHidden/>
    <w:unhideWhenUsed/>
    <w:qFormat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Heading5">
    <w:name w:val="heading 5"/>
    <w:basedOn w:val="Normal"/>
    <w:next w:val="Normal"/>
    <w:link w:val="5Char"/>
    <w:uiPriority w:val="9"/>
    <w:semiHidden/>
    <w:unhideWhenUsed/>
    <w:qFormat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4061" w:themeColor="accent1" w:themeShade="80"/>
    </w:rPr>
  </w:style>
  <w:style w:type="paragraph" w:styleId="Heading6">
    <w:name w:val="heading 6"/>
    <w:basedOn w:val="Normal"/>
    <w:next w:val="Normal"/>
    <w:link w:val="6Char"/>
    <w:uiPriority w:val="9"/>
    <w:semiHidden/>
    <w:unhideWhenUsed/>
    <w:qFormat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4061" w:themeColor="accent1" w:themeShade="80"/>
    </w:rPr>
  </w:style>
  <w:style w:type="paragraph" w:styleId="Heading7">
    <w:name w:val="heading 7"/>
    <w:basedOn w:val="Normal"/>
    <w:next w:val="Normal"/>
    <w:link w:val="7Char"/>
    <w:uiPriority w:val="9"/>
    <w:semiHidden/>
    <w:unhideWhenUsed/>
    <w:qFormat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8Char"/>
    <w:uiPriority w:val="9"/>
    <w:semiHidden/>
    <w:unhideWhenUsed/>
    <w:qFormat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Heading9">
    <w:name w:val="heading 9"/>
    <w:basedOn w:val="Normal"/>
    <w:next w:val="Normal"/>
    <w:link w:val="9Char"/>
    <w:uiPriority w:val="9"/>
    <w:semiHidden/>
    <w:unhideWhenUsed/>
    <w:qFormat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Macro">
    <w:name w:val="macro"/>
    <w:link w:val="Char4"/>
    <w:uiPriority w:val="99"/>
    <w:unhideWhenUsed/>
    <w:qFormat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pacing w:after="200" w:line="276" w:lineRule="auto"/>
    </w:pPr>
    <w:rPr>
      <w:rFonts w:ascii="Courier" w:hAnsi="Courier" w:eastAsiaTheme="minorEastAsia" w:cstheme="minorBidi"/>
      <w:lang w:eastAsia="en-US"/>
    </w:rPr>
  </w:style>
  <w:style w:type="paragraph" w:styleId="List3">
    <w:name w:val="List 3"/>
    <w:basedOn w:val="Normal"/>
    <w:uiPriority w:val="99"/>
    <w:unhideWhenUsed/>
    <w:qFormat/>
    <w:pPr>
      <w:ind w:left="1080" w:hanging="360"/>
      <w:contextualSpacing/>
    </w:pPr>
  </w:style>
  <w:style w:type="paragraph" w:styleId="ListNumber2">
    <w:name w:val="List Number 2"/>
    <w:basedOn w:val="Normal"/>
    <w:uiPriority w:val="99"/>
    <w:unhideWhenUsed/>
    <w:pPr>
      <w:numPr>
        <w:numId w:val="1"/>
      </w:numPr>
      <w:contextualSpacing/>
    </w:pPr>
  </w:style>
  <w:style w:type="paragraph" w:styleId="ListNumber">
    <w:name w:val="List Number"/>
    <w:basedOn w:val="Normal"/>
    <w:uiPriority w:val="99"/>
    <w:unhideWhenUsed/>
    <w:pPr>
      <w:numPr>
        <w:numId w:val="2"/>
      </w:numPr>
      <w:contextualSpacing/>
    </w:pPr>
  </w:style>
  <w:style w:type="paragraph" w:styleId="Caption">
    <w:name w:val="caption"/>
    <w:basedOn w:val="Normal"/>
    <w:next w:val="Normal"/>
    <w:uiPriority w:val="35"/>
    <w:semiHidden/>
    <w:unhideWhenUsed/>
    <w:qFormat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ListBullet">
    <w:name w:val="List Bullet"/>
    <w:basedOn w:val="Normal"/>
    <w:uiPriority w:val="99"/>
    <w:unhideWhenUsed/>
    <w:qFormat/>
    <w:pPr>
      <w:numPr>
        <w:numId w:val="3"/>
      </w:numPr>
      <w:contextualSpacing/>
    </w:pPr>
  </w:style>
  <w:style w:type="paragraph" w:styleId="BodyText3">
    <w:name w:val="Body Text 3"/>
    <w:basedOn w:val="Normal"/>
    <w:link w:val="3Char0"/>
    <w:uiPriority w:val="99"/>
    <w:unhideWhenUsed/>
    <w:qFormat/>
    <w:pPr>
      <w:spacing w:after="120"/>
    </w:pPr>
    <w:rPr>
      <w:sz w:val="16"/>
      <w:szCs w:val="16"/>
    </w:rPr>
  </w:style>
  <w:style w:type="paragraph" w:styleId="ListBullet3">
    <w:name w:val="List Bullet 3"/>
    <w:basedOn w:val="Normal"/>
    <w:uiPriority w:val="99"/>
    <w:unhideWhenUsed/>
    <w:qFormat/>
    <w:pPr>
      <w:numPr>
        <w:numId w:val="4"/>
      </w:numPr>
      <w:contextualSpacing/>
    </w:pPr>
  </w:style>
  <w:style w:type="paragraph" w:styleId="BodyText">
    <w:name w:val="Body Text"/>
    <w:basedOn w:val="Normal"/>
    <w:link w:val="Char3"/>
    <w:uiPriority w:val="99"/>
    <w:unhideWhenUsed/>
    <w:qFormat/>
    <w:pPr>
      <w:spacing w:after="120"/>
    </w:pPr>
  </w:style>
  <w:style w:type="paragraph" w:styleId="ListNumber3">
    <w:name w:val="List Number 3"/>
    <w:basedOn w:val="Normal"/>
    <w:uiPriority w:val="99"/>
    <w:unhideWhenUsed/>
    <w:qFormat/>
    <w:pPr>
      <w:numPr>
        <w:numId w:val="5"/>
      </w:numPr>
      <w:contextualSpacing/>
    </w:pPr>
  </w:style>
  <w:style w:type="paragraph" w:styleId="List2">
    <w:name w:val="List 2"/>
    <w:basedOn w:val="Normal"/>
    <w:uiPriority w:val="99"/>
    <w:unhideWhenUsed/>
    <w:qFormat/>
    <w:pPr>
      <w:ind w:left="720" w:hanging="360"/>
      <w:contextualSpacing/>
    </w:pPr>
  </w:style>
  <w:style w:type="paragraph" w:styleId="ListContinue">
    <w:name w:val="List Continue"/>
    <w:basedOn w:val="Normal"/>
    <w:uiPriority w:val="99"/>
    <w:unhideWhenUsed/>
    <w:qFormat/>
    <w:pPr>
      <w:spacing w:after="120"/>
      <w:ind w:left="360"/>
      <w:contextualSpacing/>
    </w:pPr>
  </w:style>
  <w:style w:type="paragraph" w:styleId="ListBullet2">
    <w:name w:val="List Bullet 2"/>
    <w:basedOn w:val="Normal"/>
    <w:uiPriority w:val="99"/>
    <w:unhideWhenUsed/>
    <w:qFormat/>
    <w:pPr>
      <w:numPr>
        <w:numId w:val="6"/>
      </w:numPr>
      <w:contextualSpacing/>
    </w:pPr>
  </w:style>
  <w:style w:type="paragraph" w:styleId="BalloonText">
    <w:name w:val="Balloon Text"/>
    <w:basedOn w:val="Normal"/>
    <w:link w:val="Char7"/>
    <w:uiPriority w:val="99"/>
    <w:semiHidden/>
    <w:unhideWhenUsed/>
    <w:pPr>
      <w:spacing w:after="0" w:line="240" w:lineRule="auto"/>
    </w:pPr>
    <w:rPr>
      <w:sz w:val="18"/>
      <w:szCs w:val="18"/>
    </w:rPr>
  </w:style>
  <w:style w:type="paragraph" w:styleId="Footer">
    <w:name w:val="footer"/>
    <w:basedOn w:val="Normal"/>
    <w:link w:val="Char0"/>
    <w:uiPriority w:val="99"/>
    <w:unhideWhenUsed/>
    <w:qFormat/>
    <w:pPr>
      <w:tabs>
        <w:tab w:val="center" w:pos="4680"/>
        <w:tab w:val="right" w:pos="9360"/>
      </w:tabs>
      <w:spacing w:after="0" w:line="240" w:lineRule="auto"/>
    </w:pPr>
  </w:style>
  <w:style w:type="paragraph" w:styleId="Header">
    <w:name w:val="header"/>
    <w:basedOn w:val="Normal"/>
    <w:link w:val="Char"/>
    <w:uiPriority w:val="99"/>
    <w:unhideWhenUsed/>
    <w:qFormat/>
    <w:pPr>
      <w:tabs>
        <w:tab w:val="center" w:pos="4680"/>
        <w:tab w:val="right" w:pos="9360"/>
      </w:tabs>
      <w:spacing w:after="0" w:line="240" w:lineRule="auto"/>
    </w:pPr>
  </w:style>
  <w:style w:type="paragraph" w:styleId="Subtitle">
    <w:name w:val="Subtitle"/>
    <w:basedOn w:val="Normal"/>
    <w:next w:val="Normal"/>
    <w:link w:val="Char2"/>
    <w:uiPriority w:val="11"/>
    <w:qFormat/>
    <w:rPr>
      <w:rFonts w:asciiTheme="majorHAnsi" w:eastAsiaTheme="majorEastAsia" w:hAnsiTheme="majorHAnsi" w:cstheme="majorBidi"/>
      <w:i/>
      <w:iCs/>
      <w:color w:val="4F81BD" w:themeColor="accent1"/>
      <w:spacing w:val="15"/>
      <w:szCs w:val="24"/>
    </w:rPr>
  </w:style>
  <w:style w:type="paragraph" w:styleId="List">
    <w:name w:val="List"/>
    <w:basedOn w:val="Normal"/>
    <w:uiPriority w:val="99"/>
    <w:unhideWhenUsed/>
    <w:qFormat/>
    <w:pPr>
      <w:ind w:left="360" w:hanging="360"/>
      <w:contextualSpacing/>
    </w:pPr>
  </w:style>
  <w:style w:type="paragraph" w:styleId="BodyText2">
    <w:name w:val="Body Text 2"/>
    <w:basedOn w:val="Normal"/>
    <w:link w:val="2Char0"/>
    <w:uiPriority w:val="99"/>
    <w:unhideWhenUsed/>
    <w:pPr>
      <w:spacing w:after="120" w:line="480" w:lineRule="auto"/>
    </w:pPr>
  </w:style>
  <w:style w:type="paragraph" w:styleId="ListContinue2">
    <w:name w:val="List Continue 2"/>
    <w:basedOn w:val="Normal"/>
    <w:uiPriority w:val="99"/>
    <w:unhideWhenUsed/>
    <w:qFormat/>
    <w:pPr>
      <w:spacing w:after="120"/>
      <w:ind w:left="720"/>
      <w:contextualSpacing/>
    </w:pPr>
  </w:style>
  <w:style w:type="paragraph" w:styleId="ListContinue3">
    <w:name w:val="List Continue 3"/>
    <w:basedOn w:val="Normal"/>
    <w:uiPriority w:val="99"/>
    <w:unhideWhenUsed/>
    <w:qFormat/>
    <w:pPr>
      <w:spacing w:after="120"/>
      <w:ind w:left="1080"/>
      <w:contextualSpacing/>
    </w:pPr>
  </w:style>
  <w:style w:type="paragraph" w:styleId="Title">
    <w:name w:val="Title"/>
    <w:basedOn w:val="Normal"/>
    <w:next w:val="Normal"/>
    <w:link w:val="Char1"/>
    <w:uiPriority w:val="10"/>
    <w:qFormat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table" w:styleId="TableGrid">
    <w:name w:val="Table Grid"/>
    <w:basedOn w:val="TableNormal"/>
    <w:uiPriority w:val="59"/>
    <w:qFormat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LightShading">
    <w:name w:val="Light Shading"/>
    <w:basedOn w:val="TableNormal"/>
    <w:uiPriority w:val="60"/>
    <w:qFormat/>
    <w:rPr>
      <w:color w:val="000000" w:themeColor="text1" w:themeShade="BF"/>
    </w:rPr>
    <w:tblPr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Col">
      <w:rPr>
        <w:b/>
        <w:bCs/>
      </w:r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LightShadingAccent1">
    <w:name w:val="Light Shading Accent 1"/>
    <w:basedOn w:val="TableNormal"/>
    <w:uiPriority w:val="60"/>
    <w:qFormat/>
    <w:rPr>
      <w:color w:val="365F91" w:themeColor="accent1" w:themeShade="BF"/>
    </w:rPr>
    <w:tblPr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Col">
      <w:rPr>
        <w:b/>
        <w:bCs/>
      </w:r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LightShadingAccent2">
    <w:name w:val="Light Shading Accent 2"/>
    <w:basedOn w:val="TableNormal"/>
    <w:uiPriority w:val="60"/>
    <w:qFormat/>
    <w:rPr>
      <w:color w:val="943634" w:themeColor="accent2" w:themeShade="BF"/>
    </w:rPr>
    <w:tblPr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Col">
      <w:rPr>
        <w:b/>
        <w:bCs/>
      </w:r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LightShadingAccent3">
    <w:name w:val="Light Shading Accent 3"/>
    <w:basedOn w:val="TableNormal"/>
    <w:uiPriority w:val="60"/>
    <w:qFormat/>
    <w:rPr>
      <w:color w:val="76923C" w:themeColor="accent3" w:themeShade="BF"/>
    </w:rPr>
    <w:tblPr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Col">
      <w:rPr>
        <w:b/>
        <w:bCs/>
      </w:r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LightShadingAccent4">
    <w:name w:val="Light Shading Accent 4"/>
    <w:basedOn w:val="TableNormal"/>
    <w:uiPriority w:val="60"/>
    <w:qFormat/>
    <w:rPr>
      <w:color w:val="5F497A" w:themeColor="accent4" w:themeShade="BF"/>
    </w:rPr>
    <w:tblPr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Col">
      <w:rPr>
        <w:b/>
        <w:bCs/>
      </w:r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LightShadingAccent5">
    <w:name w:val="Light Shading Accent 5"/>
    <w:basedOn w:val="TableNormal"/>
    <w:uiPriority w:val="60"/>
    <w:qFormat/>
    <w:rPr>
      <w:color w:val="31849B" w:themeColor="accent5" w:themeShade="BF"/>
    </w:rPr>
    <w:tblPr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Col">
      <w:rPr>
        <w:b/>
        <w:bCs/>
      </w:r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LightShadingAccent6">
    <w:name w:val="Light Shading Accent 6"/>
    <w:basedOn w:val="TableNormal"/>
    <w:uiPriority w:val="60"/>
    <w:qFormat/>
    <w:rPr>
      <w:color w:val="E36C0A" w:themeColor="accent6" w:themeShade="BF"/>
    </w:rPr>
    <w:tblPr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Col">
      <w:rPr>
        <w:b/>
        <w:bCs/>
      </w:r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LightList">
    <w:name w:val="Light List"/>
    <w:basedOn w:val="TableNormal"/>
    <w:uiPriority w:val="61"/>
    <w:qFormat/>
    <w:tblPr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firstCol">
      <w:rPr>
        <w:b/>
        <w:bCs/>
      </w:r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lastCol">
      <w:rPr>
        <w:b/>
        <w:bCs/>
      </w:r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ghtListAccent1">
    <w:name w:val="Light List Accent 1"/>
    <w:basedOn w:val="TableNormal"/>
    <w:uiPriority w:val="61"/>
    <w:qFormat/>
    <w:tblPr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firstCol">
      <w:rPr>
        <w:b/>
        <w:bCs/>
      </w:r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lastCol">
      <w:rPr>
        <w:b/>
        <w:bCs/>
      </w:r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LightListAccent2">
    <w:name w:val="Light List Accent 2"/>
    <w:basedOn w:val="TableNormal"/>
    <w:uiPriority w:val="61"/>
    <w:qFormat/>
    <w:tblPr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firstCol">
      <w:rPr>
        <w:b/>
        <w:bCs/>
      </w:r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lastCol">
      <w:rPr>
        <w:b/>
        <w:bCs/>
      </w:r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LightListAccent3">
    <w:name w:val="Light List Accent 3"/>
    <w:basedOn w:val="TableNormal"/>
    <w:uiPriority w:val="61"/>
    <w:qFormat/>
    <w:tblPr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firstCol">
      <w:rPr>
        <w:b/>
        <w:bCs/>
      </w:r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lastCol">
      <w:rPr>
        <w:b/>
        <w:bCs/>
      </w:r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LightListAccent4">
    <w:name w:val="Light List Accent 4"/>
    <w:basedOn w:val="TableNormal"/>
    <w:uiPriority w:val="61"/>
    <w:qFormat/>
    <w:tblPr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firstCol">
      <w:rPr>
        <w:b/>
        <w:bCs/>
      </w:r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lastCol">
      <w:rPr>
        <w:b/>
        <w:bCs/>
      </w:r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LightListAccent5">
    <w:name w:val="Light List Accent 5"/>
    <w:basedOn w:val="TableNormal"/>
    <w:uiPriority w:val="61"/>
    <w:qFormat/>
    <w:tblPr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firstCol">
      <w:rPr>
        <w:b/>
        <w:bCs/>
      </w:r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lastCol">
      <w:rPr>
        <w:b/>
        <w:bCs/>
      </w:r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LightListAccent6">
    <w:name w:val="Light List Accent 6"/>
    <w:basedOn w:val="TableNormal"/>
    <w:uiPriority w:val="61"/>
    <w:qFormat/>
    <w:tblPr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firstCol">
      <w:rPr>
        <w:b/>
        <w:bCs/>
      </w:r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lastCol">
      <w:rPr>
        <w:b/>
        <w:bCs/>
      </w:r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LightGrid">
    <w:name w:val="Light Grid"/>
    <w:basedOn w:val="TableNormal"/>
    <w:uiPriority w:val="62"/>
    <w:qFormat/>
    <w:tblPr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auto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auto"/>
        </w:tcBorders>
      </w:tc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auto"/>
        </w:tcBorders>
        <w:shd w:val="clear" w:color="auto" w:fill="C0C0C0" w:themeFill="text1" w:themeFillTint="3F"/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auto"/>
        </w:tcBorders>
      </w:tcPr>
    </w:tblStylePr>
  </w:style>
  <w:style w:type="table" w:styleId="LightGridAccent1">
    <w:name w:val="Light Grid Accent 1"/>
    <w:basedOn w:val="TableNormal"/>
    <w:uiPriority w:val="62"/>
    <w:qFormat/>
    <w:tblPr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auto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auto"/>
        </w:tcBorders>
      </w:tc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auto"/>
        </w:tcBorders>
        <w:shd w:val="clear" w:color="auto" w:fill="D3DFEE" w:themeFill="accent1" w:themeFillTint="3F"/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auto"/>
        </w:tcBorders>
      </w:tcPr>
    </w:tblStylePr>
  </w:style>
  <w:style w:type="table" w:styleId="LightGridAccent2">
    <w:name w:val="Light Grid Accent 2"/>
    <w:basedOn w:val="TableNormal"/>
    <w:uiPriority w:val="62"/>
    <w:qFormat/>
    <w:tblPr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auto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auto"/>
        </w:tcBorders>
      </w:tc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auto"/>
        </w:tcBorders>
        <w:shd w:val="clear" w:color="auto" w:fill="EFD3D2" w:themeFill="accent2" w:themeFillTint="3F"/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auto"/>
        </w:tcBorders>
      </w:tcPr>
    </w:tblStylePr>
  </w:style>
  <w:style w:type="table" w:styleId="LightGridAccent3">
    <w:name w:val="Light Grid Accent 3"/>
    <w:basedOn w:val="TableNormal"/>
    <w:uiPriority w:val="62"/>
    <w:qFormat/>
    <w:tblPr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auto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auto"/>
        </w:tcBorders>
      </w:tc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auto"/>
        </w:tcBorders>
        <w:shd w:val="clear" w:color="auto" w:fill="E6EED5" w:themeFill="accent3" w:themeFillTint="3F"/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auto"/>
        </w:tcBorders>
      </w:tcPr>
    </w:tblStylePr>
  </w:style>
  <w:style w:type="table" w:styleId="LightGridAccent4">
    <w:name w:val="Light Grid Accent 4"/>
    <w:basedOn w:val="TableNormal"/>
    <w:uiPriority w:val="62"/>
    <w:qFormat/>
    <w:tblPr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auto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auto"/>
        </w:tcBorders>
      </w:tc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auto"/>
        </w:tcBorders>
        <w:shd w:val="clear" w:color="auto" w:fill="DFD8E8" w:themeFill="accent4" w:themeFillTint="3F"/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auto"/>
        </w:tcBorders>
      </w:tcPr>
    </w:tblStylePr>
  </w:style>
  <w:style w:type="table" w:styleId="LightGridAccent5">
    <w:name w:val="Light Grid Accent 5"/>
    <w:basedOn w:val="TableNormal"/>
    <w:uiPriority w:val="62"/>
    <w:qFormat/>
    <w:tblPr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auto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auto"/>
        </w:tcBorders>
      </w:tc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auto"/>
        </w:tcBorders>
        <w:shd w:val="clear" w:color="auto" w:fill="D2EAF1" w:themeFill="accent5" w:themeFillTint="3F"/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auto"/>
        </w:tcBorders>
      </w:tcPr>
    </w:tblStylePr>
  </w:style>
  <w:style w:type="table" w:styleId="LightGridAccent6">
    <w:name w:val="Light Grid Accent 6"/>
    <w:basedOn w:val="TableNormal"/>
    <w:uiPriority w:val="62"/>
    <w:qFormat/>
    <w:tblPr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auto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auto"/>
        </w:tcBorders>
      </w:tc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auto"/>
        </w:tcBorders>
        <w:shd w:val="clear" w:color="auto" w:fill="FDE4D0" w:themeFill="accent6" w:themeFillTint="3F"/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auto"/>
        </w:tcBorders>
      </w:tcPr>
    </w:tblStylePr>
  </w:style>
  <w:style w:type="table" w:styleId="MediumShading1">
    <w:name w:val="Medium Shading 1"/>
    <w:basedOn w:val="TableNormal"/>
    <w:uiPriority w:val="63"/>
    <w:qFormat/>
    <w:tblPr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</w:r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lastCol">
      <w:rPr>
        <w:b/>
        <w:bCs/>
      </w:r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1Vert">
      <w:tblPr/>
      <w:tcPr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Accent1">
    <w:name w:val="Medium Shading 1 Accent 1"/>
    <w:basedOn w:val="TableNormal"/>
    <w:uiPriority w:val="63"/>
    <w:qFormat/>
    <w:tblPr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firstCol">
      <w:rPr>
        <w:b/>
        <w:bCs/>
      </w:r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lastCol">
      <w:rPr>
        <w:b/>
        <w:bCs/>
      </w:r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1Vert">
      <w:tblPr/>
      <w:tcPr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Accent2">
    <w:name w:val="Medium Shading 1 Accent 2"/>
    <w:basedOn w:val="TableNormal"/>
    <w:uiPriority w:val="63"/>
    <w:qFormat/>
    <w:tblPr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firstCol">
      <w:rPr>
        <w:b/>
        <w:bCs/>
      </w:r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lastCol">
      <w:rPr>
        <w:b/>
        <w:bCs/>
      </w:r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1Vert">
      <w:tblPr/>
      <w:tcPr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Accent3">
    <w:name w:val="Medium Shading 1 Accent 3"/>
    <w:basedOn w:val="TableNormal"/>
    <w:uiPriority w:val="63"/>
    <w:qFormat/>
    <w:tblPr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firstCol">
      <w:rPr>
        <w:b/>
        <w:bCs/>
      </w:r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lastCol">
      <w:rPr>
        <w:b/>
        <w:bCs/>
      </w:r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1Vert">
      <w:tblPr/>
      <w:tcPr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Accent4">
    <w:name w:val="Medium Shading 1 Accent 4"/>
    <w:basedOn w:val="TableNormal"/>
    <w:uiPriority w:val="63"/>
    <w:qFormat/>
    <w:tblPr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firstCol">
      <w:rPr>
        <w:b/>
        <w:bCs/>
      </w:r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lastCol">
      <w:rPr>
        <w:b/>
        <w:bCs/>
      </w:r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1Vert">
      <w:tblPr/>
      <w:tcPr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Accent5">
    <w:name w:val="Medium Shading 1 Accent 5"/>
    <w:basedOn w:val="TableNormal"/>
    <w:uiPriority w:val="63"/>
    <w:qFormat/>
    <w:tblPr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firstCol">
      <w:rPr>
        <w:b/>
        <w:bCs/>
      </w:r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lastCol">
      <w:rPr>
        <w:b/>
        <w:bCs/>
      </w:r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1Vert">
      <w:tblPr/>
      <w:tcPr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Accent6">
    <w:name w:val="Medium Shading 1 Accent 6"/>
    <w:basedOn w:val="TableNormal"/>
    <w:uiPriority w:val="63"/>
    <w:qFormat/>
    <w:tblPr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firstCol">
      <w:rPr>
        <w:b/>
        <w:bCs/>
      </w:r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lastCol">
      <w:rPr>
        <w:b/>
        <w:bCs/>
      </w:r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1Vert">
      <w:tblPr/>
      <w:tcPr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2">
    <w:name w:val="Medium Shading 2"/>
    <w:basedOn w:val="TableNormal"/>
    <w:uiPriority w:val="64"/>
    <w:qFormat/>
    <w:tblPr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Accent1">
    <w:name w:val="Medium Shading 2 Accent 1"/>
    <w:basedOn w:val="TableNormal"/>
    <w:uiPriority w:val="64"/>
    <w:qFormat/>
    <w:tblPr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Accent2">
    <w:name w:val="Medium Shading 2 Accent 2"/>
    <w:basedOn w:val="TableNormal"/>
    <w:uiPriority w:val="64"/>
    <w:qFormat/>
    <w:tblPr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Accent3">
    <w:name w:val="Medium Shading 2 Accent 3"/>
    <w:basedOn w:val="TableNormal"/>
    <w:uiPriority w:val="64"/>
    <w:qFormat/>
    <w:tblPr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Accent4">
    <w:name w:val="Medium Shading 2 Accent 4"/>
    <w:basedOn w:val="TableNormal"/>
    <w:uiPriority w:val="64"/>
    <w:qFormat/>
    <w:tblPr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Accent5">
    <w:name w:val="Medium Shading 2 Accent 5"/>
    <w:basedOn w:val="TableNormal"/>
    <w:uiPriority w:val="64"/>
    <w:qFormat/>
    <w:tblPr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Accent6">
    <w:name w:val="Medium Shading 2 Accent 6"/>
    <w:basedOn w:val="TableNormal"/>
    <w:uiPriority w:val="64"/>
    <w:qFormat/>
    <w:tblPr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List1">
    <w:name w:val="Medium List 1"/>
    <w:basedOn w:val="TableNormal"/>
    <w:uiPriority w:val="65"/>
    <w:qFormat/>
    <w:rPr>
      <w:color w:val="000000" w:themeColor="text1"/>
    </w:rPr>
    <w:tblPr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Horz">
      <w:tblPr/>
      <w:tcPr>
        <w:shd w:val="clear" w:color="auto" w:fill="C0C0C0" w:themeFill="text1" w:themeFillTint="3F"/>
      </w:tcPr>
    </w:tblStylePr>
    <w:tblStylePr w:type="band1Vert">
      <w:tblPr/>
      <w:tcPr>
        <w:shd w:val="clear" w:color="auto" w:fill="C0C0C0" w:themeFill="text1" w:themeFillTint="3F"/>
      </w:tcPr>
    </w:tblStylePr>
  </w:style>
  <w:style w:type="table" w:styleId="MediumList1Accent1">
    <w:name w:val="Medium List 1 Accent 1"/>
    <w:basedOn w:val="TableNormal"/>
    <w:uiPriority w:val="65"/>
    <w:qFormat/>
    <w:rPr>
      <w:color w:val="000000" w:themeColor="text1"/>
    </w:rPr>
    <w:tblPr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Horz">
      <w:tblPr/>
      <w:tcPr>
        <w:shd w:val="clear" w:color="auto" w:fill="D3DFEE" w:themeFill="accent1" w:themeFillTint="3F"/>
      </w:tcPr>
    </w:tblStylePr>
    <w:tblStylePr w:type="band1Vert">
      <w:tblPr/>
      <w:tcPr>
        <w:shd w:val="clear" w:color="auto" w:fill="D3DFEE" w:themeFill="accent1" w:themeFillTint="3F"/>
      </w:tcPr>
    </w:tblStylePr>
  </w:style>
  <w:style w:type="table" w:styleId="MediumList1Accent2">
    <w:name w:val="Medium List 1 Accent 2"/>
    <w:basedOn w:val="TableNormal"/>
    <w:uiPriority w:val="65"/>
    <w:qFormat/>
    <w:rPr>
      <w:color w:val="000000" w:themeColor="text1"/>
    </w:rPr>
    <w:tblPr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Horz">
      <w:tblPr/>
      <w:tcPr>
        <w:shd w:val="clear" w:color="auto" w:fill="EFD3D2" w:themeFill="accent2" w:themeFillTint="3F"/>
      </w:tcPr>
    </w:tblStylePr>
    <w:tblStylePr w:type="band1Vert">
      <w:tblPr/>
      <w:tcPr>
        <w:shd w:val="clear" w:color="auto" w:fill="EFD3D2" w:themeFill="accent2" w:themeFillTint="3F"/>
      </w:tcPr>
    </w:tblStylePr>
  </w:style>
  <w:style w:type="table" w:styleId="MediumList1Accent3">
    <w:name w:val="Medium List 1 Accent 3"/>
    <w:basedOn w:val="TableNormal"/>
    <w:uiPriority w:val="65"/>
    <w:qFormat/>
    <w:rPr>
      <w:color w:val="000000" w:themeColor="text1"/>
    </w:rPr>
    <w:tblPr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Horz">
      <w:tblPr/>
      <w:tcPr>
        <w:shd w:val="clear" w:color="auto" w:fill="E6EED5" w:themeFill="accent3" w:themeFillTint="3F"/>
      </w:tcPr>
    </w:tblStylePr>
    <w:tblStylePr w:type="band1Vert">
      <w:tblPr/>
      <w:tcPr>
        <w:shd w:val="clear" w:color="auto" w:fill="E6EED5" w:themeFill="accent3" w:themeFillTint="3F"/>
      </w:tcPr>
    </w:tblStylePr>
  </w:style>
  <w:style w:type="table" w:styleId="MediumList1Accent4">
    <w:name w:val="Medium List 1 Accent 4"/>
    <w:basedOn w:val="TableNormal"/>
    <w:uiPriority w:val="65"/>
    <w:qFormat/>
    <w:rPr>
      <w:color w:val="000000" w:themeColor="text1"/>
    </w:rPr>
    <w:tblPr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Horz">
      <w:tblPr/>
      <w:tcPr>
        <w:shd w:val="clear" w:color="auto" w:fill="DFD8E8" w:themeFill="accent4" w:themeFillTint="3F"/>
      </w:tcPr>
    </w:tblStylePr>
    <w:tblStylePr w:type="band1Vert">
      <w:tblPr/>
      <w:tcPr>
        <w:shd w:val="clear" w:color="auto" w:fill="DFD8E8" w:themeFill="accent4" w:themeFillTint="3F"/>
      </w:tcPr>
    </w:tblStylePr>
  </w:style>
  <w:style w:type="table" w:styleId="MediumList1Accent5">
    <w:name w:val="Medium List 1 Accent 5"/>
    <w:basedOn w:val="TableNormal"/>
    <w:uiPriority w:val="65"/>
    <w:qFormat/>
    <w:rPr>
      <w:color w:val="000000" w:themeColor="text1"/>
    </w:rPr>
    <w:tblPr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Horz">
      <w:tblPr/>
      <w:tcPr>
        <w:shd w:val="clear" w:color="auto" w:fill="D2EAF1" w:themeFill="accent5" w:themeFillTint="3F"/>
      </w:tcPr>
    </w:tblStylePr>
    <w:tblStylePr w:type="band1Vert">
      <w:tblPr/>
      <w:tcPr>
        <w:shd w:val="clear" w:color="auto" w:fill="D2EAF1" w:themeFill="accent5" w:themeFillTint="3F"/>
      </w:tcPr>
    </w:tblStylePr>
  </w:style>
  <w:style w:type="table" w:styleId="MediumList1Accent6">
    <w:name w:val="Medium List 1 Accent 6"/>
    <w:basedOn w:val="TableNormal"/>
    <w:uiPriority w:val="65"/>
    <w:qFormat/>
    <w:rPr>
      <w:color w:val="000000" w:themeColor="text1"/>
    </w:rPr>
    <w:tblPr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Horz">
      <w:tblPr/>
      <w:tcPr>
        <w:shd w:val="clear" w:color="auto" w:fill="FDE4D0" w:themeFill="accent6" w:themeFillTint="3F"/>
      </w:tcPr>
    </w:tblStylePr>
    <w:tblStylePr w:type="band1Vert">
      <w:tblPr/>
      <w:tcPr>
        <w:shd w:val="clear" w:color="auto" w:fill="FDE4D0" w:themeFill="accent6" w:themeFillTint="3F"/>
      </w:tcPr>
    </w:tblStylePr>
  </w:style>
  <w:style w:type="table" w:styleId="MediumList2">
    <w:name w:val="Medium List 2"/>
    <w:basedOn w:val="TableNormal"/>
    <w:uiPriority w:val="66"/>
    <w:qFormat/>
    <w:rPr>
      <w:rFonts w:asciiTheme="majorHAnsi" w:eastAsiaTheme="majorEastAsia" w:hAnsiTheme="majorHAnsi" w:cstheme="majorBidi"/>
      <w:color w:val="000000" w:themeColor="text1"/>
    </w:rPr>
    <w:tblPr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Accent1">
    <w:name w:val="Medium List 2 Accent 1"/>
    <w:basedOn w:val="TableNormal"/>
    <w:uiPriority w:val="66"/>
    <w:qFormat/>
    <w:rPr>
      <w:rFonts w:asciiTheme="majorHAnsi" w:eastAsiaTheme="majorEastAsia" w:hAnsiTheme="majorHAnsi" w:cstheme="majorBidi"/>
      <w:color w:val="000000" w:themeColor="text1"/>
    </w:rPr>
    <w:tblPr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Accent2">
    <w:name w:val="Medium List 2 Accent 2"/>
    <w:basedOn w:val="TableNormal"/>
    <w:uiPriority w:val="66"/>
    <w:qFormat/>
    <w:rPr>
      <w:rFonts w:asciiTheme="majorHAnsi" w:eastAsiaTheme="majorEastAsia" w:hAnsiTheme="majorHAnsi" w:cstheme="majorBidi"/>
      <w:color w:val="000000" w:themeColor="text1"/>
    </w:rPr>
    <w:tblPr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Accent3">
    <w:name w:val="Medium List 2 Accent 3"/>
    <w:basedOn w:val="TableNormal"/>
    <w:uiPriority w:val="66"/>
    <w:qFormat/>
    <w:rPr>
      <w:rFonts w:asciiTheme="majorHAnsi" w:eastAsiaTheme="majorEastAsia" w:hAnsiTheme="majorHAnsi" w:cstheme="majorBidi"/>
      <w:color w:val="000000" w:themeColor="text1"/>
    </w:rPr>
    <w:tblPr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Accent4">
    <w:name w:val="Medium List 2 Accent 4"/>
    <w:basedOn w:val="TableNormal"/>
    <w:uiPriority w:val="66"/>
    <w:qFormat/>
    <w:rPr>
      <w:rFonts w:asciiTheme="majorHAnsi" w:eastAsiaTheme="majorEastAsia" w:hAnsiTheme="majorHAnsi" w:cstheme="majorBidi"/>
      <w:color w:val="000000" w:themeColor="text1"/>
    </w:rPr>
    <w:tblPr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Accent5">
    <w:name w:val="Medium List 2 Accent 5"/>
    <w:basedOn w:val="TableNormal"/>
    <w:uiPriority w:val="66"/>
    <w:qFormat/>
    <w:rPr>
      <w:rFonts w:asciiTheme="majorHAnsi" w:eastAsiaTheme="majorEastAsia" w:hAnsiTheme="majorHAnsi" w:cstheme="majorBidi"/>
      <w:color w:val="000000" w:themeColor="text1"/>
    </w:rPr>
    <w:tblPr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Accent6">
    <w:name w:val="Medium List 2 Accent 6"/>
    <w:basedOn w:val="TableNormal"/>
    <w:uiPriority w:val="66"/>
    <w:qFormat/>
    <w:rPr>
      <w:rFonts w:asciiTheme="majorHAnsi" w:eastAsiaTheme="majorEastAsia" w:hAnsiTheme="majorHAnsi" w:cstheme="majorBidi"/>
      <w:color w:val="000000" w:themeColor="text1"/>
    </w:rPr>
    <w:tblPr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Grid1">
    <w:name w:val="Medium Grid 1"/>
    <w:basedOn w:val="TableNormal"/>
    <w:uiPriority w:val="67"/>
    <w:qFormat/>
    <w:tblPr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firstCol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lastCol">
      <w:rPr>
        <w:b/>
        <w:bCs/>
      </w:rPr>
    </w:tblStylePr>
    <w:tblStylePr w:type="band1Horz">
      <w:tblPr/>
      <w:tcPr>
        <w:shd w:val="clear" w:color="auto" w:fill="808080" w:themeFill="text1" w:themeFillTint="7F"/>
      </w:tcPr>
    </w:tblStylePr>
    <w:tblStylePr w:type="band1Vert">
      <w:tblPr/>
      <w:tcPr>
        <w:shd w:val="clear" w:color="auto" w:fill="808080" w:themeFill="text1" w:themeFillTint="7F"/>
      </w:tcPr>
    </w:tblStylePr>
  </w:style>
  <w:style w:type="table" w:styleId="MediumGrid1Accent1">
    <w:name w:val="Medium Grid 1 Accent 1"/>
    <w:basedOn w:val="TableNormal"/>
    <w:uiPriority w:val="67"/>
    <w:qFormat/>
    <w:tblPr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firstCol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lastCol">
      <w:rPr>
        <w:b/>
        <w:bCs/>
      </w:rPr>
    </w:tblStylePr>
    <w:tblStylePr w:type="band1Horz">
      <w:tblPr/>
      <w:tcPr>
        <w:shd w:val="clear" w:color="auto" w:fill="A7BFDE" w:themeFill="accent1" w:themeFillTint="7F"/>
      </w:tcPr>
    </w:tblStylePr>
    <w:tblStylePr w:type="band1Vert">
      <w:tblPr/>
      <w:tcPr>
        <w:shd w:val="clear" w:color="auto" w:fill="A7BFDE" w:themeFill="accent1" w:themeFillTint="7F"/>
      </w:tcPr>
    </w:tblStylePr>
  </w:style>
  <w:style w:type="table" w:styleId="MediumGrid1Accent2">
    <w:name w:val="Medium Grid 1 Accent 2"/>
    <w:basedOn w:val="TableNormal"/>
    <w:uiPriority w:val="67"/>
    <w:qFormat/>
    <w:tblPr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firstCol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lastCol">
      <w:rPr>
        <w:b/>
        <w:bCs/>
      </w:rPr>
    </w:tblStylePr>
    <w:tblStylePr w:type="band1Horz">
      <w:tblPr/>
      <w:tcPr>
        <w:shd w:val="clear" w:color="auto" w:fill="DFA7A6" w:themeFill="accent2" w:themeFillTint="7F"/>
      </w:tcPr>
    </w:tblStylePr>
    <w:tblStylePr w:type="band1Vert">
      <w:tblPr/>
      <w:tcPr>
        <w:shd w:val="clear" w:color="auto" w:fill="DFA7A6" w:themeFill="accent2" w:themeFillTint="7F"/>
      </w:tcPr>
    </w:tblStylePr>
  </w:style>
  <w:style w:type="table" w:styleId="MediumGrid1Accent3">
    <w:name w:val="Medium Grid 1 Accent 3"/>
    <w:basedOn w:val="TableNormal"/>
    <w:uiPriority w:val="67"/>
    <w:qFormat/>
    <w:tblPr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firstCol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lastCol">
      <w:rPr>
        <w:b/>
        <w:bCs/>
      </w:rPr>
    </w:tblStylePr>
    <w:tblStylePr w:type="band1Horz">
      <w:tblPr/>
      <w:tcPr>
        <w:shd w:val="clear" w:color="auto" w:fill="CDDDAC" w:themeFill="accent3" w:themeFillTint="7F"/>
      </w:tcPr>
    </w:tblStylePr>
    <w:tblStylePr w:type="band1Vert">
      <w:tblPr/>
      <w:tcPr>
        <w:shd w:val="clear" w:color="auto" w:fill="CDDDAC" w:themeFill="accent3" w:themeFillTint="7F"/>
      </w:tcPr>
    </w:tblStylePr>
  </w:style>
  <w:style w:type="table" w:styleId="MediumGrid1Accent4">
    <w:name w:val="Medium Grid 1 Accent 4"/>
    <w:basedOn w:val="TableNormal"/>
    <w:uiPriority w:val="67"/>
    <w:qFormat/>
    <w:tblPr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firstCol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lastCol">
      <w:rPr>
        <w:b/>
        <w:bCs/>
      </w:rPr>
    </w:tblStylePr>
    <w:tblStylePr w:type="band1Horz">
      <w:tblPr/>
      <w:tcPr>
        <w:shd w:val="clear" w:color="auto" w:fill="BFB1D0" w:themeFill="accent4" w:themeFillTint="7F"/>
      </w:tcPr>
    </w:tblStylePr>
    <w:tblStylePr w:type="band1Vert">
      <w:tblPr/>
      <w:tcPr>
        <w:shd w:val="clear" w:color="auto" w:fill="BFB1D0" w:themeFill="accent4" w:themeFillTint="7F"/>
      </w:tcPr>
    </w:tblStylePr>
  </w:style>
  <w:style w:type="table" w:styleId="MediumGrid1Accent5">
    <w:name w:val="Medium Grid 1 Accent 5"/>
    <w:basedOn w:val="TableNormal"/>
    <w:uiPriority w:val="67"/>
    <w:qFormat/>
    <w:tblPr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firstCol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lastCol">
      <w:rPr>
        <w:b/>
        <w:bCs/>
      </w:rPr>
    </w:tblStylePr>
    <w:tblStylePr w:type="band1Horz">
      <w:tblPr/>
      <w:tcPr>
        <w:shd w:val="clear" w:color="auto" w:fill="A5D5E2" w:themeFill="accent5" w:themeFillTint="7F"/>
      </w:tcPr>
    </w:tblStylePr>
    <w:tblStylePr w:type="band1Vert">
      <w:tblPr/>
      <w:tcPr>
        <w:shd w:val="clear" w:color="auto" w:fill="A5D5E2" w:themeFill="accent5" w:themeFillTint="7F"/>
      </w:tcPr>
    </w:tblStylePr>
  </w:style>
  <w:style w:type="table" w:styleId="MediumGrid1Accent6">
    <w:name w:val="Medium Grid 1 Accent 6"/>
    <w:basedOn w:val="TableNormal"/>
    <w:uiPriority w:val="67"/>
    <w:qFormat/>
    <w:tblPr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firstCol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lastCol">
      <w:rPr>
        <w:b/>
        <w:bCs/>
      </w:rPr>
    </w:tblStylePr>
    <w:tblStylePr w:type="band1Horz">
      <w:tblPr/>
      <w:tcPr>
        <w:shd w:val="clear" w:color="auto" w:fill="FBCAA2" w:themeFill="accent6" w:themeFillTint="7F"/>
      </w:tcPr>
    </w:tblStylePr>
    <w:tblStylePr w:type="band1Vert">
      <w:tblPr/>
      <w:tcPr>
        <w:shd w:val="clear" w:color="auto" w:fill="FBCAA2" w:themeFill="accent6" w:themeFillTint="7F"/>
      </w:tcPr>
    </w:tblStylePr>
  </w:style>
  <w:style w:type="table" w:styleId="MediumGrid2">
    <w:name w:val="Medium Grid 2"/>
    <w:basedOn w:val="TableNormal"/>
    <w:uiPriority w:val="68"/>
    <w:rPr>
      <w:rFonts w:asciiTheme="majorHAnsi" w:eastAsiaTheme="majorEastAsia" w:hAnsiTheme="majorHAnsi" w:cstheme="majorBidi"/>
      <w:color w:val="000000" w:themeColor="text1"/>
    </w:rPr>
    <w:tblPr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Horz">
      <w:tblPr/>
      <w:tcPr>
        <w:tcBorders>
          <w:insideH w:val="single" w:sz="6" w:space="0" w:color="auto"/>
          <w:insideV w:val="single" w:sz="6" w:space="0" w:color="auto"/>
        </w:tcBorders>
        <w:shd w:val="clear" w:color="auto" w:fill="808080" w:themeFill="text1" w:themeFillTint="7F"/>
      </w:tcPr>
    </w:tblStylePr>
    <w:tblStylePr w:type="band1Vert">
      <w:tblPr/>
      <w:tcPr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Accent1">
    <w:name w:val="Medium Grid 2 Accent 1"/>
    <w:basedOn w:val="TableNormal"/>
    <w:uiPriority w:val="68"/>
    <w:rPr>
      <w:rFonts w:asciiTheme="majorHAnsi" w:eastAsiaTheme="majorEastAsia" w:hAnsiTheme="majorHAnsi" w:cstheme="majorBidi"/>
      <w:color w:val="000000" w:themeColor="text1"/>
    </w:rPr>
    <w:tblPr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Horz">
      <w:tblPr/>
      <w:tcPr>
        <w:tcBorders>
          <w:insideH w:val="single" w:sz="6" w:space="0" w:color="auto"/>
          <w:insideV w:val="single" w:sz="6" w:space="0" w:color="auto"/>
        </w:tcBorders>
        <w:shd w:val="clear" w:color="auto" w:fill="A7BFDE" w:themeFill="accent1" w:themeFillTint="7F"/>
      </w:tcPr>
    </w:tblStylePr>
    <w:tblStylePr w:type="band1Vert">
      <w:tblPr/>
      <w:tcPr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Accent2">
    <w:name w:val="Medium Grid 2 Accent 2"/>
    <w:basedOn w:val="TableNormal"/>
    <w:uiPriority w:val="68"/>
    <w:rPr>
      <w:rFonts w:asciiTheme="majorHAnsi" w:eastAsiaTheme="majorEastAsia" w:hAnsiTheme="majorHAnsi" w:cstheme="majorBidi"/>
      <w:color w:val="000000" w:themeColor="text1"/>
    </w:rPr>
    <w:tblPr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Horz">
      <w:tblPr/>
      <w:tcPr>
        <w:tcBorders>
          <w:insideH w:val="single" w:sz="6" w:space="0" w:color="auto"/>
          <w:insideV w:val="single" w:sz="6" w:space="0" w:color="auto"/>
        </w:tcBorders>
        <w:shd w:val="clear" w:color="auto" w:fill="DFA7A6" w:themeFill="accent2" w:themeFillTint="7F"/>
      </w:tcPr>
    </w:tblStylePr>
    <w:tblStylePr w:type="band1Vert">
      <w:tblPr/>
      <w:tcPr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Accent3">
    <w:name w:val="Medium Grid 2 Accent 3"/>
    <w:basedOn w:val="TableNormal"/>
    <w:uiPriority w:val="68"/>
    <w:rPr>
      <w:rFonts w:asciiTheme="majorHAnsi" w:eastAsiaTheme="majorEastAsia" w:hAnsiTheme="majorHAnsi" w:cstheme="majorBidi"/>
      <w:color w:val="000000" w:themeColor="text1"/>
    </w:rPr>
    <w:tblPr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Horz">
      <w:tblPr/>
      <w:tcPr>
        <w:tcBorders>
          <w:insideH w:val="single" w:sz="6" w:space="0" w:color="auto"/>
          <w:insideV w:val="single" w:sz="6" w:space="0" w:color="auto"/>
        </w:tcBorders>
        <w:shd w:val="clear" w:color="auto" w:fill="CDDDAC" w:themeFill="accent3" w:themeFillTint="7F"/>
      </w:tcPr>
    </w:tblStylePr>
    <w:tblStylePr w:type="band1Vert">
      <w:tblPr/>
      <w:tcPr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Accent4">
    <w:name w:val="Medium Grid 2 Accent 4"/>
    <w:basedOn w:val="TableNormal"/>
    <w:uiPriority w:val="68"/>
    <w:rPr>
      <w:rFonts w:asciiTheme="majorHAnsi" w:eastAsiaTheme="majorEastAsia" w:hAnsiTheme="majorHAnsi" w:cstheme="majorBidi"/>
      <w:color w:val="000000" w:themeColor="text1"/>
    </w:rPr>
    <w:tblPr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Horz">
      <w:tblPr/>
      <w:tcPr>
        <w:tcBorders>
          <w:insideH w:val="single" w:sz="6" w:space="0" w:color="auto"/>
          <w:insideV w:val="single" w:sz="6" w:space="0" w:color="auto"/>
        </w:tcBorders>
        <w:shd w:val="clear" w:color="auto" w:fill="BFB1D0" w:themeFill="accent4" w:themeFillTint="7F"/>
      </w:tcPr>
    </w:tblStylePr>
    <w:tblStylePr w:type="band1Vert">
      <w:tblPr/>
      <w:tcPr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Accent5">
    <w:name w:val="Medium Grid 2 Accent 5"/>
    <w:basedOn w:val="TableNormal"/>
    <w:uiPriority w:val="68"/>
    <w:rPr>
      <w:rFonts w:asciiTheme="majorHAnsi" w:eastAsiaTheme="majorEastAsia" w:hAnsiTheme="majorHAnsi" w:cstheme="majorBidi"/>
      <w:color w:val="000000" w:themeColor="text1"/>
    </w:rPr>
    <w:tblPr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Horz">
      <w:tblPr/>
      <w:tcPr>
        <w:tcBorders>
          <w:insideH w:val="single" w:sz="6" w:space="0" w:color="auto"/>
          <w:insideV w:val="single" w:sz="6" w:space="0" w:color="auto"/>
        </w:tcBorders>
        <w:shd w:val="clear" w:color="auto" w:fill="A5D5E2" w:themeFill="accent5" w:themeFillTint="7F"/>
      </w:tcPr>
    </w:tblStylePr>
    <w:tblStylePr w:type="band1Vert">
      <w:tblPr/>
      <w:tcPr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Accent6">
    <w:name w:val="Medium Grid 2 Accent 6"/>
    <w:basedOn w:val="TableNormal"/>
    <w:uiPriority w:val="68"/>
    <w:rPr>
      <w:rFonts w:asciiTheme="majorHAnsi" w:eastAsiaTheme="majorEastAsia" w:hAnsiTheme="majorHAnsi" w:cstheme="majorBidi"/>
      <w:color w:val="000000" w:themeColor="text1"/>
    </w:rPr>
    <w:tblPr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Horz">
      <w:tblPr/>
      <w:tcPr>
        <w:tcBorders>
          <w:insideH w:val="single" w:sz="6" w:space="0" w:color="auto"/>
          <w:insideV w:val="single" w:sz="6" w:space="0" w:color="auto"/>
        </w:tcBorders>
        <w:shd w:val="clear" w:color="auto" w:fill="FBCAA2" w:themeFill="accent6" w:themeFillTint="7F"/>
      </w:tcPr>
    </w:tblStylePr>
    <w:tblStylePr w:type="band1Vert">
      <w:tblPr/>
      <w:tcPr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3">
    <w:name w:val="Medium Grid 3"/>
    <w:basedOn w:val="TableNormal"/>
    <w:uiPriority w:val="69"/>
    <w:tblPr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auto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auto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auto"/>
          <w:insideV w:val="single" w:sz="8" w:space="0" w:color="auto"/>
        </w:tcBorders>
        <w:shd w:val="clear" w:color="auto" w:fill="808080" w:themeFill="text1" w:themeFillTint="7F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</w:style>
  <w:style w:type="table" w:styleId="MediumGrid3Accent1">
    <w:name w:val="Medium Grid 3 Accent 1"/>
    <w:basedOn w:val="TableNormal"/>
    <w:uiPriority w:val="69"/>
    <w:tblPr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auto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auto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auto"/>
          <w:insideV w:val="single" w:sz="8" w:space="0" w:color="auto"/>
        </w:tcBorders>
        <w:shd w:val="clear" w:color="auto" w:fill="A7BFDE" w:themeFill="accent1" w:themeFillTint="7F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</w:style>
  <w:style w:type="table" w:styleId="MediumGrid3Accent2">
    <w:name w:val="Medium Grid 3 Accent 2"/>
    <w:basedOn w:val="TableNormal"/>
    <w:uiPriority w:val="69"/>
    <w:tblPr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auto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auto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auto"/>
          <w:insideV w:val="single" w:sz="8" w:space="0" w:color="auto"/>
        </w:tcBorders>
        <w:shd w:val="clear" w:color="auto" w:fill="DFA7A6" w:themeFill="accent2" w:themeFillTint="7F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</w:style>
  <w:style w:type="table" w:styleId="MediumGrid3Accent3">
    <w:name w:val="Medium Grid 3 Accent 3"/>
    <w:basedOn w:val="TableNormal"/>
    <w:uiPriority w:val="69"/>
    <w:tblPr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auto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auto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auto"/>
          <w:insideV w:val="single" w:sz="8" w:space="0" w:color="auto"/>
        </w:tcBorders>
        <w:shd w:val="clear" w:color="auto" w:fill="CDDDAC" w:themeFill="accent3" w:themeFillTint="7F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</w:style>
  <w:style w:type="table" w:styleId="MediumGrid3Accent4">
    <w:name w:val="Medium Grid 3 Accent 4"/>
    <w:basedOn w:val="TableNormal"/>
    <w:uiPriority w:val="69"/>
    <w:tblPr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auto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auto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auto"/>
          <w:insideV w:val="single" w:sz="8" w:space="0" w:color="auto"/>
        </w:tcBorders>
        <w:shd w:val="clear" w:color="auto" w:fill="BFB1D0" w:themeFill="accent4" w:themeFillTint="7F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</w:style>
  <w:style w:type="table" w:styleId="MediumGrid3Accent5">
    <w:name w:val="Medium Grid 3 Accent 5"/>
    <w:basedOn w:val="TableNormal"/>
    <w:uiPriority w:val="69"/>
    <w:tblPr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auto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auto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auto"/>
          <w:insideV w:val="single" w:sz="8" w:space="0" w:color="auto"/>
        </w:tcBorders>
        <w:shd w:val="clear" w:color="auto" w:fill="A5D5E2" w:themeFill="accent5" w:themeFillTint="7F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</w:style>
  <w:style w:type="table" w:styleId="MediumGrid3Accent6">
    <w:name w:val="Medium Grid 3 Accent 6"/>
    <w:basedOn w:val="TableNormal"/>
    <w:uiPriority w:val="69"/>
    <w:tblPr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auto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auto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auto"/>
          <w:insideV w:val="single" w:sz="8" w:space="0" w:color="auto"/>
        </w:tcBorders>
        <w:shd w:val="clear" w:color="auto" w:fill="FBCAA2" w:themeFill="accent6" w:themeFillTint="7F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</w:style>
  <w:style w:type="table" w:styleId="DarkList">
    <w:name w:val="Dark List"/>
    <w:basedOn w:val="TableNormal"/>
    <w:uiPriority w:val="70"/>
    <w:rPr>
      <w:color w:val="FFFFFF" w:themeColor="background1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DarkListAccent1">
    <w:name w:val="Dark List Accent 1"/>
    <w:basedOn w:val="TableNormal"/>
    <w:uiPriority w:val="70"/>
    <w:rPr>
      <w:color w:val="FFFFFF" w:themeColor="background1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DarkListAccent2">
    <w:name w:val="Dark List Accent 2"/>
    <w:basedOn w:val="TableNormal"/>
    <w:uiPriority w:val="70"/>
    <w:rPr>
      <w:color w:val="FFFFFF" w:themeColor="background1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DarkListAccent3">
    <w:name w:val="Dark List Accent 3"/>
    <w:basedOn w:val="TableNormal"/>
    <w:uiPriority w:val="70"/>
    <w:rPr>
      <w:color w:val="FFFFFF" w:themeColor="background1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DarkListAccent4">
    <w:name w:val="Dark List Accent 4"/>
    <w:basedOn w:val="TableNormal"/>
    <w:uiPriority w:val="70"/>
    <w:rPr>
      <w:color w:val="FFFFFF" w:themeColor="background1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DarkListAccent5">
    <w:name w:val="Dark List Accent 5"/>
    <w:basedOn w:val="TableNormal"/>
    <w:uiPriority w:val="70"/>
    <w:rPr>
      <w:color w:val="FFFFFF" w:themeColor="background1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DarkListAccent6">
    <w:name w:val="Dark List Accent 6"/>
    <w:basedOn w:val="TableNormal"/>
    <w:uiPriority w:val="70"/>
    <w:rPr>
      <w:color w:val="FFFFFF" w:themeColor="background1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ColorfulShading">
    <w:name w:val="Colorful Shading"/>
    <w:basedOn w:val="TableNormal"/>
    <w:uiPriority w:val="71"/>
    <w:rPr>
      <w:color w:val="000000" w:themeColor="text1"/>
    </w:rPr>
    <w:tblPr>
      <w:tblInd w:w="0" w:type="dxa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auto"/>
          <w:insideV w:val="nil"/>
        </w:tcBorders>
        <w:shd w:val="clear" w:color="auto" w:fill="000000" w:themeFill="text1" w:themeFillShade="99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shd w:val="clear" w:color="auto" w:fill="808080" w:themeFill="text1" w:themeFillTint="7F"/>
      </w:tcPr>
    </w:tblStylePr>
    <w:tblStylePr w:type="band1Vert">
      <w:tblPr/>
      <w:tcPr>
        <w:shd w:val="clear" w:color="auto" w:fill="999999" w:themeFill="text1" w:themeFillTint="66"/>
      </w:tcPr>
    </w:tblStylePr>
    <w:tblStylePr w:type="nwCell">
      <w:rPr>
        <w:color w:val="000000" w:themeColor="text1"/>
      </w:rPr>
    </w:tblStylePr>
    <w:tblStylePr w:type="neCell">
      <w:rPr>
        <w:color w:val="000000" w:themeColor="text1"/>
      </w:rPr>
    </w:tblStylePr>
  </w:style>
  <w:style w:type="table" w:styleId="ColorfulShadingAccent1">
    <w:name w:val="Colorful Shading Accent 1"/>
    <w:basedOn w:val="TableNormal"/>
    <w:uiPriority w:val="71"/>
    <w:rPr>
      <w:color w:val="000000" w:themeColor="text1"/>
    </w:rPr>
    <w:tblPr>
      <w:tblInd w:w="0" w:type="dxa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auto"/>
          <w:insideV w:val="nil"/>
        </w:tcBorders>
        <w:shd w:val="clear" w:color="auto" w:fill="2C4C74" w:themeFill="accent1" w:themeFillShade="99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Horz">
      <w:tblPr/>
      <w:tcPr>
        <w:shd w:val="clear" w:color="auto" w:fill="A7BFDE" w:themeFill="accent1" w:themeFillTint="7F"/>
      </w:tcPr>
    </w:tblStylePr>
    <w:tblStylePr w:type="band1Vert">
      <w:tblPr/>
      <w:tcPr>
        <w:shd w:val="clear" w:color="auto" w:fill="B8CCE4" w:themeFill="accent1" w:themeFillTint="66"/>
      </w:tcPr>
    </w:tblStylePr>
    <w:tblStylePr w:type="nwCell">
      <w:rPr>
        <w:color w:val="000000" w:themeColor="text1"/>
      </w:rPr>
    </w:tblStylePr>
    <w:tblStylePr w:type="neCell">
      <w:rPr>
        <w:color w:val="000000" w:themeColor="text1"/>
      </w:rPr>
    </w:tblStylePr>
  </w:style>
  <w:style w:type="table" w:styleId="ColorfulShadingAccent2">
    <w:name w:val="Colorful Shading Accent 2"/>
    <w:basedOn w:val="TableNormal"/>
    <w:uiPriority w:val="71"/>
    <w:rPr>
      <w:color w:val="000000" w:themeColor="text1"/>
    </w:rPr>
    <w:tblPr>
      <w:tblInd w:w="0" w:type="dxa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auto"/>
          <w:insideV w:val="nil"/>
        </w:tcBorders>
        <w:shd w:val="clear" w:color="auto" w:fill="772C2A" w:themeFill="accent2" w:themeFillShade="99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Horz">
      <w:tblPr/>
      <w:tcPr>
        <w:shd w:val="clear" w:color="auto" w:fill="DFA7A6" w:themeFill="accent2" w:themeFillTint="7F"/>
      </w:tcPr>
    </w:tblStylePr>
    <w:tblStylePr w:type="band1Vert">
      <w:tblPr/>
      <w:tcPr>
        <w:shd w:val="clear" w:color="auto" w:fill="E5B8B7" w:themeFill="accent2" w:themeFillTint="66"/>
      </w:tcPr>
    </w:tblStylePr>
    <w:tblStylePr w:type="nwCell">
      <w:rPr>
        <w:color w:val="000000" w:themeColor="text1"/>
      </w:rPr>
    </w:tblStylePr>
    <w:tblStylePr w:type="neCell">
      <w:rPr>
        <w:color w:val="000000" w:themeColor="text1"/>
      </w:rPr>
    </w:tblStylePr>
  </w:style>
  <w:style w:type="table" w:styleId="ColorfulShadingAccent3">
    <w:name w:val="Colorful Shading Accent 3"/>
    <w:basedOn w:val="TableNormal"/>
    <w:uiPriority w:val="71"/>
    <w:rPr>
      <w:color w:val="000000" w:themeColor="text1"/>
    </w:rPr>
    <w:tblPr>
      <w:tblInd w:w="0" w:type="dxa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auto"/>
          <w:insideV w:val="nil"/>
        </w:tcBorders>
        <w:shd w:val="clear" w:color="auto" w:fill="5E7530" w:themeFill="accent3" w:themeFillShade="99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Horz">
      <w:tblPr/>
      <w:tcPr>
        <w:shd w:val="clear" w:color="auto" w:fill="CDDDAC" w:themeFill="accent3" w:themeFillTint="7F"/>
      </w:tcPr>
    </w:tblStylePr>
    <w:tblStylePr w:type="band1Vert">
      <w:tblPr/>
      <w:tcPr>
        <w:shd w:val="clear" w:color="auto" w:fill="D6E3BC" w:themeFill="accent3" w:themeFillTint="66"/>
      </w:tcPr>
    </w:tblStylePr>
  </w:style>
  <w:style w:type="table" w:styleId="ColorfulShadingAccent4">
    <w:name w:val="Colorful Shading Accent 4"/>
    <w:basedOn w:val="TableNormal"/>
    <w:uiPriority w:val="71"/>
    <w:rPr>
      <w:color w:val="000000" w:themeColor="text1"/>
    </w:rPr>
    <w:tblPr>
      <w:tblInd w:w="0" w:type="dxa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auto"/>
          <w:insideV w:val="nil"/>
        </w:tcBorders>
        <w:shd w:val="clear" w:color="auto" w:fill="4C3B62" w:themeFill="accent4" w:themeFillShade="99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Horz">
      <w:tblPr/>
      <w:tcPr>
        <w:shd w:val="clear" w:color="auto" w:fill="BFB1D0" w:themeFill="accent4" w:themeFillTint="7F"/>
      </w:tcPr>
    </w:tblStylePr>
    <w:tblStylePr w:type="band1Vert">
      <w:tblPr/>
      <w:tcPr>
        <w:shd w:val="clear" w:color="auto" w:fill="CCC0D9" w:themeFill="accent4" w:themeFillTint="66"/>
      </w:tcPr>
    </w:tblStylePr>
    <w:tblStylePr w:type="nwCell">
      <w:rPr>
        <w:color w:val="000000" w:themeColor="text1"/>
      </w:rPr>
    </w:tblStylePr>
    <w:tblStylePr w:type="neCell">
      <w:rPr>
        <w:color w:val="000000" w:themeColor="text1"/>
      </w:rPr>
    </w:tblStylePr>
  </w:style>
  <w:style w:type="table" w:styleId="ColorfulShadingAccent5">
    <w:name w:val="Colorful Shading Accent 5"/>
    <w:basedOn w:val="TableNormal"/>
    <w:uiPriority w:val="71"/>
    <w:rPr>
      <w:color w:val="000000" w:themeColor="text1"/>
    </w:rPr>
    <w:tblPr>
      <w:tblInd w:w="0" w:type="dxa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auto"/>
          <w:insideV w:val="nil"/>
        </w:tcBorders>
        <w:shd w:val="clear" w:color="auto" w:fill="276A7C" w:themeFill="accent5" w:themeFillShade="99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Horz">
      <w:tblPr/>
      <w:tcPr>
        <w:shd w:val="clear" w:color="auto" w:fill="A5D5E2" w:themeFill="accent5" w:themeFillTint="7F"/>
      </w:tcPr>
    </w:tblStylePr>
    <w:tblStylePr w:type="band1Vert">
      <w:tblPr/>
      <w:tcPr>
        <w:shd w:val="clear" w:color="auto" w:fill="B6DDE8" w:themeFill="accent5" w:themeFillTint="66"/>
      </w:tcPr>
    </w:tblStylePr>
    <w:tblStylePr w:type="nwCell">
      <w:rPr>
        <w:color w:val="000000" w:themeColor="text1"/>
      </w:rPr>
    </w:tblStylePr>
    <w:tblStylePr w:type="neCell">
      <w:rPr>
        <w:color w:val="000000" w:themeColor="text1"/>
      </w:rPr>
    </w:tblStylePr>
  </w:style>
  <w:style w:type="table" w:styleId="ColorfulShadingAccent6">
    <w:name w:val="Colorful Shading Accent 6"/>
    <w:basedOn w:val="TableNormal"/>
    <w:uiPriority w:val="71"/>
    <w:rPr>
      <w:color w:val="000000" w:themeColor="text1"/>
    </w:rPr>
    <w:tblPr>
      <w:tblInd w:w="0" w:type="dxa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auto"/>
          <w:insideV w:val="nil"/>
        </w:tcBorders>
        <w:shd w:val="clear" w:color="auto" w:fill="B65608" w:themeFill="accent6" w:themeFillShade="99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Horz">
      <w:tblPr/>
      <w:tcPr>
        <w:shd w:val="clear" w:color="auto" w:fill="FBCAA2" w:themeFill="accent6" w:themeFillTint="7F"/>
      </w:tcPr>
    </w:tblStylePr>
    <w:tblStylePr w:type="band1Vert">
      <w:tblPr/>
      <w:tcPr>
        <w:shd w:val="clear" w:color="auto" w:fill="FBD4B4" w:themeFill="accent6" w:themeFillTint="66"/>
      </w:tcPr>
    </w:tblStylePr>
    <w:tblStylePr w:type="nwCell">
      <w:rPr>
        <w:color w:val="000000" w:themeColor="text1"/>
      </w:rPr>
    </w:tblStylePr>
    <w:tblStylePr w:type="neCell">
      <w:rPr>
        <w:color w:val="000000" w:themeColor="text1"/>
      </w:rPr>
    </w:tblStylePr>
  </w:style>
  <w:style w:type="table" w:styleId="ColorfulList">
    <w:name w:val="Colorful List"/>
    <w:basedOn w:val="TableNormal"/>
    <w:uiPriority w:val="72"/>
    <w:rPr>
      <w:color w:val="000000" w:themeColor="text1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firstCol">
      <w:rPr>
        <w:b/>
        <w:bCs/>
      </w:r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lastCol">
      <w:rPr>
        <w:b/>
        <w:bCs/>
      </w:rPr>
    </w:tblStylePr>
    <w:tblStylePr w:type="band1Horz">
      <w:tblPr/>
      <w:tcPr>
        <w:shd w:val="clear" w:color="auto" w:fill="CCCCCC" w:themeFill="text1" w:themeFillTint="33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ColorfulListAccent1">
    <w:name w:val="Colorful List Accent 1"/>
    <w:basedOn w:val="TableNormal"/>
    <w:uiPriority w:val="72"/>
    <w:rPr>
      <w:color w:val="000000" w:themeColor="text1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firstCol">
      <w:rPr>
        <w:b/>
        <w:bCs/>
      </w:r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lastCol">
      <w:rPr>
        <w:b/>
        <w:bCs/>
      </w:rPr>
    </w:tblStylePr>
    <w:tblStylePr w:type="band1Horz">
      <w:tblPr/>
      <w:tcPr>
        <w:shd w:val="clear" w:color="auto" w:fill="DBE5F1" w:themeFill="accent1" w:themeFillTint="33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ColorfulListAccent2">
    <w:name w:val="Colorful List Accent 2"/>
    <w:basedOn w:val="TableNormal"/>
    <w:uiPriority w:val="72"/>
    <w:rPr>
      <w:color w:val="000000" w:themeColor="text1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firstCol">
      <w:rPr>
        <w:b/>
        <w:bCs/>
      </w:r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lastCol">
      <w:rPr>
        <w:b/>
        <w:bCs/>
      </w:rPr>
    </w:tblStylePr>
    <w:tblStylePr w:type="band1Horz">
      <w:tblPr/>
      <w:tcPr>
        <w:shd w:val="clear" w:color="auto" w:fill="F2DBDB" w:themeFill="accent2" w:themeFillTint="33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ColorfulListAccent3">
    <w:name w:val="Colorful List Accent 3"/>
    <w:basedOn w:val="TableNormal"/>
    <w:uiPriority w:val="72"/>
    <w:rPr>
      <w:color w:val="000000" w:themeColor="text1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firstCol">
      <w:rPr>
        <w:b/>
        <w:bCs/>
      </w:r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lastCol">
      <w:rPr>
        <w:b/>
        <w:bCs/>
      </w:rPr>
    </w:tblStylePr>
    <w:tblStylePr w:type="band1Horz">
      <w:tblPr/>
      <w:tcPr>
        <w:shd w:val="clear" w:color="auto" w:fill="EAF1DD" w:themeFill="accent3" w:themeFillTint="33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ColorfulListAccent4">
    <w:name w:val="Colorful List Accent 4"/>
    <w:basedOn w:val="TableNormal"/>
    <w:uiPriority w:val="72"/>
    <w:rPr>
      <w:color w:val="000000" w:themeColor="text1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firstCol">
      <w:rPr>
        <w:b/>
        <w:bCs/>
      </w:r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lastCol">
      <w:rPr>
        <w:b/>
        <w:bCs/>
      </w:rPr>
    </w:tblStylePr>
    <w:tblStylePr w:type="band1Horz">
      <w:tblPr/>
      <w:tcPr>
        <w:shd w:val="clear" w:color="auto" w:fill="E5DFEC" w:themeFill="accent4" w:themeFillTint="33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ColorfulListAccent5">
    <w:name w:val="Colorful List Accent 5"/>
    <w:basedOn w:val="TableNormal"/>
    <w:uiPriority w:val="72"/>
    <w:rPr>
      <w:color w:val="000000" w:themeColor="text1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firstCol">
      <w:rPr>
        <w:b/>
        <w:bCs/>
      </w:r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lastCol">
      <w:rPr>
        <w:b/>
        <w:bCs/>
      </w:rPr>
    </w:tblStylePr>
    <w:tblStylePr w:type="band1Horz">
      <w:tblPr/>
      <w:tcPr>
        <w:shd w:val="clear" w:color="auto" w:fill="DAEEF3" w:themeFill="accent5" w:themeFillTint="33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ColorfulListAccent6">
    <w:name w:val="Colorful List Accent 6"/>
    <w:basedOn w:val="TableNormal"/>
    <w:uiPriority w:val="72"/>
    <w:rPr>
      <w:color w:val="000000" w:themeColor="text1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firstCol">
      <w:rPr>
        <w:b/>
        <w:bCs/>
      </w:r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lastCol">
      <w:rPr>
        <w:b/>
        <w:bCs/>
      </w:rPr>
    </w:tblStylePr>
    <w:tblStylePr w:type="band1Horz">
      <w:tblPr/>
      <w:tcPr>
        <w:shd w:val="clear" w:color="auto" w:fill="FDE9D9" w:themeFill="accent6" w:themeFillTint="33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ColorfulGrid">
    <w:name w:val="Colorful Grid"/>
    <w:basedOn w:val="TableNormal"/>
    <w:uiPriority w:val="73"/>
    <w:rPr>
      <w:color w:val="000000" w:themeColor="text1"/>
    </w:rPr>
    <w:tblPr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Horz">
      <w:tblPr/>
      <w:tcPr>
        <w:shd w:val="clear" w:color="auto" w:fill="808080" w:themeFill="text1" w:themeFillTint="7F"/>
      </w:tcPr>
    </w:tblStylePr>
    <w:tblStylePr w:type="band1Vert">
      <w:tblPr/>
      <w:tcPr>
        <w:shd w:val="clear" w:color="auto" w:fill="808080" w:themeFill="text1" w:themeFillTint="7F"/>
      </w:tcPr>
    </w:tblStylePr>
  </w:style>
  <w:style w:type="table" w:styleId="ColorfulGridAccent1">
    <w:name w:val="Colorful Grid Accent 1"/>
    <w:basedOn w:val="TableNormal"/>
    <w:uiPriority w:val="73"/>
    <w:rPr>
      <w:color w:val="000000" w:themeColor="text1"/>
    </w:rPr>
    <w:tblPr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Horz">
      <w:tblPr/>
      <w:tcPr>
        <w:shd w:val="clear" w:color="auto" w:fill="A7BFDE" w:themeFill="accent1" w:themeFillTint="7F"/>
      </w:tcPr>
    </w:tblStylePr>
    <w:tblStylePr w:type="band1Vert">
      <w:tblPr/>
      <w:tcPr>
        <w:shd w:val="clear" w:color="auto" w:fill="A7BFDE" w:themeFill="accent1" w:themeFillTint="7F"/>
      </w:tcPr>
    </w:tblStylePr>
  </w:style>
  <w:style w:type="table" w:styleId="ColorfulGridAccent2">
    <w:name w:val="Colorful Grid Accent 2"/>
    <w:basedOn w:val="TableNormal"/>
    <w:uiPriority w:val="73"/>
    <w:rPr>
      <w:color w:val="000000" w:themeColor="text1"/>
    </w:rPr>
    <w:tblPr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Horz">
      <w:tblPr/>
      <w:tcPr>
        <w:shd w:val="clear" w:color="auto" w:fill="DFA7A6" w:themeFill="accent2" w:themeFillTint="7F"/>
      </w:tcPr>
    </w:tblStylePr>
    <w:tblStylePr w:type="band1Vert">
      <w:tblPr/>
      <w:tcPr>
        <w:shd w:val="clear" w:color="auto" w:fill="DFA7A6" w:themeFill="accent2" w:themeFillTint="7F"/>
      </w:tcPr>
    </w:tblStylePr>
  </w:style>
  <w:style w:type="table" w:styleId="ColorfulGridAccent3">
    <w:name w:val="Colorful Grid Accent 3"/>
    <w:basedOn w:val="TableNormal"/>
    <w:uiPriority w:val="73"/>
    <w:rPr>
      <w:color w:val="000000" w:themeColor="text1"/>
    </w:rPr>
    <w:tblPr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Horz">
      <w:tblPr/>
      <w:tcPr>
        <w:shd w:val="clear" w:color="auto" w:fill="CDDDAC" w:themeFill="accent3" w:themeFillTint="7F"/>
      </w:tcPr>
    </w:tblStylePr>
    <w:tblStylePr w:type="band1Vert">
      <w:tblPr/>
      <w:tcPr>
        <w:shd w:val="clear" w:color="auto" w:fill="CDDDAC" w:themeFill="accent3" w:themeFillTint="7F"/>
      </w:tcPr>
    </w:tblStylePr>
  </w:style>
  <w:style w:type="table" w:styleId="ColorfulGridAccent4">
    <w:name w:val="Colorful Grid Accent 4"/>
    <w:basedOn w:val="TableNormal"/>
    <w:uiPriority w:val="73"/>
    <w:rPr>
      <w:color w:val="000000" w:themeColor="text1"/>
    </w:rPr>
    <w:tblPr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Horz">
      <w:tblPr/>
      <w:tcPr>
        <w:shd w:val="clear" w:color="auto" w:fill="BFB1D0" w:themeFill="accent4" w:themeFillTint="7F"/>
      </w:tcPr>
    </w:tblStylePr>
    <w:tblStylePr w:type="band1Vert">
      <w:tblPr/>
      <w:tcPr>
        <w:shd w:val="clear" w:color="auto" w:fill="BFB1D0" w:themeFill="accent4" w:themeFillTint="7F"/>
      </w:tcPr>
    </w:tblStylePr>
  </w:style>
  <w:style w:type="table" w:styleId="ColorfulGridAccent5">
    <w:name w:val="Colorful Grid Accent 5"/>
    <w:basedOn w:val="TableNormal"/>
    <w:uiPriority w:val="73"/>
    <w:rPr>
      <w:color w:val="000000" w:themeColor="text1"/>
    </w:rPr>
    <w:tblPr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Horz">
      <w:tblPr/>
      <w:tcPr>
        <w:shd w:val="clear" w:color="auto" w:fill="A5D5E2" w:themeFill="accent5" w:themeFillTint="7F"/>
      </w:tcPr>
    </w:tblStylePr>
    <w:tblStylePr w:type="band1Vert">
      <w:tblPr/>
      <w:tcPr>
        <w:shd w:val="clear" w:color="auto" w:fill="A5D5E2" w:themeFill="accent5" w:themeFillTint="7F"/>
      </w:tcPr>
    </w:tblStylePr>
  </w:style>
  <w:style w:type="table" w:styleId="ColorfulGridAccent6">
    <w:name w:val="Colorful Grid Accent 6"/>
    <w:basedOn w:val="TableNormal"/>
    <w:uiPriority w:val="73"/>
    <w:rPr>
      <w:color w:val="000000" w:themeColor="text1"/>
    </w:rPr>
    <w:tblPr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Horz">
      <w:tblPr/>
      <w:tcPr>
        <w:shd w:val="clear" w:color="auto" w:fill="FBCAA2" w:themeFill="accent6" w:themeFillTint="7F"/>
      </w:tcPr>
    </w:tblStylePr>
    <w:tblStylePr w:type="band1Vert">
      <w:tblPr/>
      <w:tcPr>
        <w:shd w:val="clear" w:color="auto" w:fill="FBCAA2" w:themeFill="accent6" w:themeFillTint="7F"/>
      </w:tcPr>
    </w:tblStylePr>
  </w:style>
  <w:style w:type="character" w:styleId="Strong">
    <w:name w:val="Strong"/>
    <w:basedOn w:val="DefaultParagraphFont"/>
    <w:uiPriority w:val="22"/>
    <w:qFormat/>
    <w:rPr>
      <w:b/>
      <w:bCs/>
    </w:rPr>
  </w:style>
  <w:style w:type="character" w:styleId="Emphasis">
    <w:name w:val="Emphasis"/>
    <w:basedOn w:val="DefaultParagraphFont"/>
    <w:uiPriority w:val="20"/>
    <w:qFormat/>
    <w:rPr>
      <w:i/>
      <w:iCs/>
    </w:rPr>
  </w:style>
  <w:style w:type="character" w:customStyle="1" w:styleId="Char">
    <w:name w:val="页眉 Char"/>
    <w:basedOn w:val="DefaultParagraphFont"/>
    <w:link w:val="Header"/>
    <w:uiPriority w:val="99"/>
    <w:qFormat/>
  </w:style>
  <w:style w:type="character" w:customStyle="1" w:styleId="Char0">
    <w:name w:val="页脚 Char"/>
    <w:basedOn w:val="DefaultParagraphFont"/>
    <w:link w:val="Footer"/>
    <w:uiPriority w:val="99"/>
  </w:style>
  <w:style w:type="paragraph" w:styleId="NoSpacing">
    <w:name w:val="No Spacing"/>
    <w:uiPriority w:val="1"/>
    <w:qFormat/>
    <w:rPr>
      <w:rFonts w:asciiTheme="minorHAnsi" w:eastAsiaTheme="minorEastAsia" w:hAnsiTheme="minorHAnsi" w:cstheme="minorBidi"/>
      <w:sz w:val="22"/>
      <w:szCs w:val="22"/>
      <w:lang w:eastAsia="en-US"/>
    </w:rPr>
  </w:style>
  <w:style w:type="character" w:customStyle="1" w:styleId="1Char">
    <w:name w:val="标题 1 Char"/>
    <w:basedOn w:val="DefaultParagraphFont"/>
    <w:link w:val="Heading1"/>
    <w:uiPriority w:val="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Char">
    <w:name w:val="标题 2 Char"/>
    <w:basedOn w:val="DefaultParagraphFont"/>
    <w:link w:val="Heading2"/>
    <w:uiPriority w:val="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Char">
    <w:name w:val="标题 3 Char"/>
    <w:basedOn w:val="DefaultParagraphFont"/>
    <w:link w:val="Heading3"/>
    <w:uiPriority w:val="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Char1">
    <w:name w:val="标题 Char"/>
    <w:basedOn w:val="DefaultParagraphFont"/>
    <w:link w:val="Title"/>
    <w:uiPriority w:val="10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Char2">
    <w:name w:val="副标题 Char"/>
    <w:basedOn w:val="DefaultParagraphFont"/>
    <w:link w:val="Subtitle"/>
    <w:uiPriority w:val="11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ListParagraph">
    <w:name w:val="List Paragraph"/>
    <w:basedOn w:val="Normal"/>
    <w:uiPriority w:val="34"/>
    <w:qFormat/>
    <w:pPr>
      <w:ind w:left="720"/>
      <w:contextualSpacing/>
    </w:pPr>
  </w:style>
  <w:style w:type="character" w:customStyle="1" w:styleId="Char3">
    <w:name w:val="正文文本 Char"/>
    <w:basedOn w:val="DefaultParagraphFont"/>
    <w:link w:val="BodyText"/>
    <w:uiPriority w:val="99"/>
  </w:style>
  <w:style w:type="character" w:customStyle="1" w:styleId="2Char0">
    <w:name w:val="正文文本 2 Char"/>
    <w:basedOn w:val="DefaultParagraphFont"/>
    <w:link w:val="BodyText2"/>
    <w:uiPriority w:val="99"/>
  </w:style>
  <w:style w:type="character" w:customStyle="1" w:styleId="3Char0">
    <w:name w:val="正文文本 3 Char"/>
    <w:basedOn w:val="DefaultParagraphFont"/>
    <w:link w:val="BodyText3"/>
    <w:uiPriority w:val="99"/>
    <w:rPr>
      <w:sz w:val="16"/>
      <w:szCs w:val="16"/>
    </w:rPr>
  </w:style>
  <w:style w:type="character" w:customStyle="1" w:styleId="Char4">
    <w:name w:val="宏文本 Char"/>
    <w:basedOn w:val="DefaultParagraphFont"/>
    <w:link w:val="Macro"/>
    <w:uiPriority w:val="99"/>
    <w:rPr>
      <w:rFonts w:ascii="Courier" w:hAnsi="Courier"/>
      <w:sz w:val="20"/>
      <w:szCs w:val="20"/>
    </w:rPr>
  </w:style>
  <w:style w:type="paragraph" w:styleId="Quote">
    <w:name w:val="Quote"/>
    <w:basedOn w:val="Normal"/>
    <w:next w:val="Normal"/>
    <w:link w:val="Char5"/>
    <w:uiPriority w:val="29"/>
    <w:qFormat/>
    <w:rPr>
      <w:i/>
      <w:iCs/>
      <w:color w:val="000000" w:themeColor="text1"/>
    </w:rPr>
  </w:style>
  <w:style w:type="character" w:customStyle="1" w:styleId="Char5">
    <w:name w:val="引用 Char"/>
    <w:basedOn w:val="DefaultParagraphFont"/>
    <w:link w:val="Quote"/>
    <w:uiPriority w:val="29"/>
    <w:rPr>
      <w:i/>
      <w:iCs/>
      <w:color w:val="000000" w:themeColor="text1"/>
    </w:rPr>
  </w:style>
  <w:style w:type="character" w:customStyle="1" w:styleId="4Char">
    <w:name w:val="标题 4 Char"/>
    <w:basedOn w:val="DefaultParagraphFont"/>
    <w:link w:val="Heading4"/>
    <w:uiPriority w:val="9"/>
    <w:semiHidden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5Char">
    <w:name w:val="标题 5 Char"/>
    <w:basedOn w:val="DefaultParagraphFont"/>
    <w:link w:val="Heading5"/>
    <w:uiPriority w:val="9"/>
    <w:semiHidden/>
    <w:rPr>
      <w:rFonts w:asciiTheme="majorHAnsi" w:eastAsiaTheme="majorEastAsia" w:hAnsiTheme="majorHAnsi" w:cstheme="majorBidi"/>
      <w:color w:val="244061" w:themeColor="accent1" w:themeShade="80"/>
    </w:rPr>
  </w:style>
  <w:style w:type="character" w:customStyle="1" w:styleId="6Char">
    <w:name w:val="标题 6 Char"/>
    <w:basedOn w:val="DefaultParagraphFont"/>
    <w:link w:val="Heading6"/>
    <w:uiPriority w:val="9"/>
    <w:semiHidden/>
    <w:rPr>
      <w:rFonts w:asciiTheme="majorHAnsi" w:eastAsiaTheme="majorEastAsia" w:hAnsiTheme="majorHAnsi" w:cstheme="majorBidi"/>
      <w:i/>
      <w:iCs/>
      <w:color w:val="244061" w:themeColor="accent1" w:themeShade="80"/>
    </w:rPr>
  </w:style>
  <w:style w:type="character" w:customStyle="1" w:styleId="7Char">
    <w:name w:val="标题 7 Char"/>
    <w:basedOn w:val="DefaultParagraphFont"/>
    <w:link w:val="Heading7"/>
    <w:uiPriority w:val="9"/>
    <w:semiHidden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Char">
    <w:name w:val="标题 8 Char"/>
    <w:basedOn w:val="DefaultParagraphFont"/>
    <w:link w:val="Heading8"/>
    <w:uiPriority w:val="9"/>
    <w:semiHidden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Char">
    <w:name w:val="标题 9 Char"/>
    <w:basedOn w:val="DefaultParagraphFont"/>
    <w:link w:val="Heading9"/>
    <w:uiPriority w:val="9"/>
    <w:semiHidden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IntenseQuote">
    <w:name w:val="Intense Quote"/>
    <w:basedOn w:val="Normal"/>
    <w:next w:val="Normal"/>
    <w:link w:val="Char6"/>
    <w:uiPriority w:val="30"/>
    <w:qFormat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Char6">
    <w:name w:val="明显引用 Char"/>
    <w:basedOn w:val="DefaultParagraphFont"/>
    <w:link w:val="IntenseQuote"/>
    <w:uiPriority w:val="30"/>
    <w:rPr>
      <w:b/>
      <w:bCs/>
      <w:i/>
      <w:iCs/>
      <w:color w:val="4F81BD" w:themeColor="accent1"/>
    </w:rPr>
  </w:style>
  <w:style w:type="character" w:customStyle="1" w:styleId="1">
    <w:name w:val="不明显强调1"/>
    <w:basedOn w:val="DefaultParagraphFont"/>
    <w:uiPriority w:val="19"/>
    <w:qFormat/>
    <w:rPr>
      <w:i/>
      <w:iCs/>
      <w:color w:val="7F7F7F" w:themeColor="text1" w:themeTint="80"/>
    </w:rPr>
  </w:style>
  <w:style w:type="character" w:customStyle="1" w:styleId="10">
    <w:name w:val="明显强调1"/>
    <w:basedOn w:val="DefaultParagraphFont"/>
    <w:uiPriority w:val="21"/>
    <w:qFormat/>
    <w:rPr>
      <w:b/>
      <w:bCs/>
      <w:i/>
      <w:iCs/>
      <w:color w:val="4F81BD" w:themeColor="accent1"/>
    </w:rPr>
  </w:style>
  <w:style w:type="character" w:customStyle="1" w:styleId="11">
    <w:name w:val="不明显参考1"/>
    <w:basedOn w:val="DefaultParagraphFont"/>
    <w:uiPriority w:val="31"/>
    <w:qFormat/>
    <w:rPr>
      <w:smallCaps/>
      <w:color w:val="C0504D" w:themeColor="accent2"/>
      <w:u w:val="single"/>
    </w:rPr>
  </w:style>
  <w:style w:type="character" w:customStyle="1" w:styleId="12">
    <w:name w:val="明显参考1"/>
    <w:basedOn w:val="DefaultParagraphFont"/>
    <w:uiPriority w:val="32"/>
    <w:qFormat/>
    <w:rPr>
      <w:b/>
      <w:bCs/>
      <w:smallCaps/>
      <w:color w:val="C0504D" w:themeColor="accent2"/>
      <w:spacing w:val="5"/>
      <w:u w:val="single"/>
    </w:rPr>
  </w:style>
  <w:style w:type="character" w:customStyle="1" w:styleId="13">
    <w:name w:val="书籍标题1"/>
    <w:basedOn w:val="DefaultParagraphFont"/>
    <w:uiPriority w:val="33"/>
    <w:qFormat/>
    <w:rPr>
      <w:b/>
      <w:bCs/>
      <w:smallCaps/>
      <w:spacing w:val="5"/>
    </w:rPr>
  </w:style>
  <w:style w:type="paragraph" w:customStyle="1" w:styleId="TOC1">
    <w:name w:val="TOC 标题1"/>
    <w:basedOn w:val="Heading1"/>
    <w:next w:val="Normal"/>
    <w:uiPriority w:val="39"/>
    <w:semiHidden/>
    <w:unhideWhenUsed/>
    <w:qFormat/>
    <w:pPr>
      <w:outlineLvl w:val="9"/>
    </w:pPr>
  </w:style>
  <w:style w:type="character" w:customStyle="1" w:styleId="Char7">
    <w:name w:val="批注框文本 Char"/>
    <w:basedOn w:val="DefaultParagraphFont"/>
    <w:link w:val="BalloonText"/>
    <w:uiPriority w:val="99"/>
    <w:semiHidden/>
    <w:rPr>
      <w:rFonts w:ascii="微软雅黑" w:eastAsia="微软雅黑" w:hAnsi="微软雅黑" w:cstheme="minorBidi"/>
      <w:sz w:val="18"/>
      <w:szCs w:val="18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5.png" /><Relationship Id="rId11" Type="http://schemas.openxmlformats.org/officeDocument/2006/relationships/image" Target="media/image6.png" /><Relationship Id="rId12" Type="http://schemas.openxmlformats.org/officeDocument/2006/relationships/image" Target="media/image7.png" /><Relationship Id="rId13" Type="http://schemas.openxmlformats.org/officeDocument/2006/relationships/header" Target="header1.xml" /><Relationship Id="rId14" Type="http://schemas.openxmlformats.org/officeDocument/2006/relationships/image" Target="media/image8.png" /><Relationship Id="rId15" Type="http://schemas.openxmlformats.org/officeDocument/2006/relationships/image" Target="media/image9.jpeg" /><Relationship Id="rId16" Type="http://schemas.openxmlformats.org/officeDocument/2006/relationships/theme" Target="theme/theme1.xml" /><Relationship Id="rId17" Type="http://schemas.openxmlformats.org/officeDocument/2006/relationships/numbering" Target="numbering.xml" /><Relationship Id="rId18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customXml" Target="../customXml/item2.xml" /><Relationship Id="rId6" Type="http://schemas.openxmlformats.org/officeDocument/2006/relationships/image" Target="media/image1.png" /><Relationship Id="rId7" Type="http://schemas.openxmlformats.org/officeDocument/2006/relationships/image" Target="media/image2.png" /><Relationship Id="rId8" Type="http://schemas.openxmlformats.org/officeDocument/2006/relationships/image" Target="media/image3.png" /><Relationship Id="rId9" Type="http://schemas.openxmlformats.org/officeDocument/2006/relationships/image" Target="media/image4.png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_rels/item2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2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BBAC6FD9-F5F7-4D0C-A1A2-DAD46947889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24</Words>
  <Characters>143</Characters>
  <Application>Microsoft Office Word</Application>
  <DocSecurity>0</DocSecurity>
  <Lines>1</Lines>
  <Paragraphs>1</Paragraphs>
  <ScaleCrop>false</ScaleCrop>
  <Company>学科网（北京）股份有限公司</Company>
  <LinksUpToDate>false</LinksUpToDate>
  <CharactersWithSpaces>166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dc:description>generated by python-docx</dc:description>
  <cp:lastModifiedBy>学科网(Zxxk.com)</cp:lastModifiedBy>
  <cp:revision>2</cp:revision>
  <dcterms:created xsi:type="dcterms:W3CDTF">2021-09-09T01:41:00Z</dcterms:created>
  <dcterms:modified xsi:type="dcterms:W3CDTF">2021-09-09T01:41:00Z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