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53" w:rsidRPr="00DE360E" w:rsidRDefault="00012353" w:rsidP="00A06F41">
      <w:pPr>
        <w:pStyle w:val="TitleSpecialMath"/>
        <w:ind w:left="1201" w:hanging="336"/>
      </w:pPr>
      <w:bookmarkStart w:id="0" w:name="_GoBack"/>
      <w:bookmarkEnd w:id="0"/>
      <w:r>
        <w:t>第一章</w:t>
      </w:r>
      <w:r>
        <w:t xml:space="preserve"> </w:t>
      </w:r>
      <w:r>
        <w:t>有理数</w:t>
      </w:r>
    </w:p>
    <w:p w:rsidR="00F122C8" w:rsidRDefault="00BB5267">
      <w:pPr>
        <w:pStyle w:val="LinespaceMathQuestionType"/>
      </w:pPr>
      <w:r>
        <w:t xml:space="preserve">  </w:t>
      </w:r>
    </w:p>
    <w:p w:rsidR="00F122C8" w:rsidRDefault="00BB5267">
      <w:r>
        <w:rPr>
          <w:rFonts w:ascii="宋体" w:hAnsi="宋体"/>
          <w:b/>
        </w:rPr>
        <w:t>一、选择题（共</w:t>
      </w:r>
      <w:r>
        <w:rPr>
          <w:rFonts w:ascii="宋体" w:hAnsi="宋体"/>
          <w:b/>
        </w:rPr>
        <w:t>11</w:t>
      </w:r>
      <w:r>
        <w:rPr>
          <w:rFonts w:ascii="宋体" w:hAnsi="宋体"/>
          <w:b/>
        </w:rPr>
        <w:t>小题；共</w:t>
      </w:r>
      <w:r>
        <w:rPr>
          <w:rFonts w:ascii="宋体" w:hAnsi="宋体"/>
          <w:b/>
        </w:rPr>
        <w:t>55</w:t>
      </w:r>
      <w:r>
        <w:rPr>
          <w:rFonts w:ascii="宋体" w:hAnsi="宋体"/>
          <w:b/>
        </w:rPr>
        <w:t>分）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1.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的倒数是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5</m:t>
        </m:r>
      </m:oMath>
      <w:r>
        <w:tab/>
        <w:t xml:space="preserve">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ab/>
        <w:t xml:space="preserve">C.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tab/>
        <w:t xml:space="preserve">D.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2. </w:t>
      </w:r>
      <w:r>
        <w:t>如图所示，体育课上，小丽的铅球成绩为</w:t>
      </w:r>
      <w:r>
        <w:t xml:space="preserve"> </w:t>
      </w:r>
      <m:oMath>
        <m:r>
          <w:rPr>
            <w:rFonts w:ascii="Cambria Math" w:hAnsi="Cambria Math"/>
          </w:rPr>
          <m:t>6.4 </m:t>
        </m:r>
        <m:r>
          <m:rPr>
            <m:sty m:val="p"/>
          </m:rPr>
          <w:rPr>
            <w:rFonts w:ascii="Cambria Math" w:hAnsi="Cambria Math"/>
          </w:rPr>
          <m:t>m</m:t>
        </m:r>
      </m:oMath>
      <w:r>
        <w:t>，她投出的铅球落在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 w:rsidP="00072F52">
      <w:pPr>
        <w:pStyle w:val="ItemQDescSpecialMathIndent1"/>
        <w:ind w:left="514" w:hanging="233"/>
      </w:pPr>
      <w:r>
        <w:tab/>
      </w:r>
      <w:r>
        <w:rPr>
          <w:noProof/>
          <w:position w:val="-82"/>
        </w:rPr>
        <w:drawing>
          <wp:inline distT="0" distB="0" distL="0" distR="0">
            <wp:extent cx="1524000" cy="11738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7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2C8" w:rsidRDefault="00BB5267">
      <w:pPr>
        <w:pStyle w:val="OptWithTabs4SpecialMathIndent1"/>
      </w:pPr>
      <w:r>
        <w:tab/>
        <w:t xml:space="preserve">A. </w:t>
      </w:r>
      <w:r>
        <w:t>区域</w:t>
      </w:r>
      <w:r>
        <w:t xml:space="preserve"> </w:t>
      </w:r>
      <w:r>
        <w:rPr>
          <w:rFonts w:ascii="宋体" w:hAnsi="宋体"/>
        </w:rPr>
        <w:t>①</w:t>
      </w:r>
      <w:r>
        <w:tab/>
        <w:t xml:space="preserve">B. </w:t>
      </w:r>
      <w:r>
        <w:t>区域</w:t>
      </w:r>
      <w:r>
        <w:t xml:space="preserve"> </w:t>
      </w:r>
      <w:r>
        <w:rPr>
          <w:rFonts w:ascii="宋体" w:hAnsi="宋体"/>
        </w:rPr>
        <w:t>②</w:t>
      </w:r>
      <w:r>
        <w:tab/>
        <w:t xml:space="preserve">C. </w:t>
      </w:r>
      <w:r>
        <w:t>区域</w:t>
      </w:r>
      <w:r>
        <w:t xml:space="preserve"> </w:t>
      </w:r>
      <w:r>
        <w:rPr>
          <w:rFonts w:ascii="宋体" w:hAnsi="宋体"/>
        </w:rPr>
        <w:t>③</w:t>
      </w:r>
      <w:r>
        <w:tab/>
        <w:t xml:space="preserve">D. </w:t>
      </w:r>
      <w:r>
        <w:t>区域</w:t>
      </w:r>
      <w:r>
        <w:t xml:space="preserve"> </w:t>
      </w:r>
      <w:r>
        <w:rPr>
          <w:rFonts w:ascii="宋体" w:hAnsi="宋体"/>
        </w:rPr>
        <w:t>④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3. </w:t>
      </w:r>
      <w:r>
        <w:t>一个数的平方一定是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w:r>
        <w:t>正数</w:t>
      </w:r>
      <w:r>
        <w:tab/>
        <w:t xml:space="preserve">B. </w:t>
      </w:r>
      <w:r>
        <w:t>负数</w:t>
      </w:r>
      <w:r>
        <w:tab/>
        <w:t xml:space="preserve">C. </w:t>
      </w:r>
      <w:r>
        <w:t>非正数</w:t>
      </w:r>
      <w:r>
        <w:tab/>
        <w:t xml:space="preserve">D. </w:t>
      </w:r>
      <w:r>
        <w:t>非负数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4. </w:t>
      </w:r>
      <w:r>
        <w:t>在数轴上，原点及原点右边的点表示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w:r>
        <w:t>正数</w:t>
      </w:r>
      <w:r>
        <w:tab/>
        <w:t xml:space="preserve">B. </w:t>
      </w:r>
      <w:r>
        <w:t>整数</w:t>
      </w:r>
      <w:r>
        <w:tab/>
        <w:t xml:space="preserve">C. </w:t>
      </w:r>
      <w:r>
        <w:t>非负数</w:t>
      </w:r>
      <w:r>
        <w:tab/>
        <w:t xml:space="preserve">D. </w:t>
      </w:r>
      <w:r>
        <w:t>有理数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5. </w:t>
      </w:r>
      <w:r>
        <w:t>去年</w:t>
      </w:r>
      <w:r>
        <w:t xml:space="preserve"> </w:t>
      </w:r>
      <m:oMath>
        <m:r>
          <w:rPr>
            <w:rFonts w:ascii="Cambria Math" w:hAnsi="Cambria Math"/>
          </w:rPr>
          <m:t>11</m:t>
        </m:r>
      </m:oMath>
      <w:r>
        <w:t xml:space="preserve"> </w:t>
      </w:r>
      <w:r>
        <w:t>月份我市某一天的最高气温是</w:t>
      </w: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  <w:r>
        <w:t>，最低气温是</w:t>
      </w:r>
      <w:r>
        <w:t xml:space="preserve"> 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  <w:r>
        <w:t>，那么这一天的最高气温比最低气温高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 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  <w:r>
        <w:tab/>
        <w:t xml:space="preserve">B.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11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 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  <w:r>
        <w:tab/>
        <w:t xml:space="preserve">C. </w:t>
      </w:r>
      <m:oMath>
        <m:r>
          <w:rPr>
            <w:rFonts w:ascii="Cambria Math" w:hAnsi="Cambria Math"/>
          </w:rPr>
          <m:t>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 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  <w:r>
        <w:tab/>
        <w:t xml:space="preserve">D.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</w:rPr>
          <m:t>C</m:t>
        </m:r>
      </m:oMath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6. </w:t>
      </w:r>
      <w:r>
        <w:t>绝对值小于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的整数有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个</w:t>
      </w:r>
      <w:r>
        <w:tab/>
        <w:t xml:space="preserve">B.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</w:t>
      </w:r>
      <w:r>
        <w:tab/>
        <w:t xml:space="preserve">C.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个</w:t>
      </w:r>
      <w:r>
        <w:tab/>
        <w:t xml:space="preserve">D.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个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7.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 xml:space="preserve"> </w:t>
      </w:r>
      <w:r>
        <w:t>的相反数是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ab/>
        <w:t xml:space="preserve">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ab/>
        <w:t xml:space="preserve">C.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ab/>
        <w:t xml:space="preserve">D. </w:t>
      </w:r>
      <m:oMath>
        <m:r>
          <w:rPr>
            <w:rFonts w:ascii="Cambria Math" w:hAnsi="Cambria Math"/>
          </w:rPr>
          <m:t>3</m:t>
        </m:r>
      </m:oMath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8. </w:t>
      </w:r>
      <w:r>
        <w:t>下列说法：</w:t>
      </w:r>
      <w:r>
        <w:rPr>
          <w:rFonts w:ascii="宋体" w:hAnsi="宋体"/>
        </w:rPr>
        <w:t>①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14</m:t>
        </m:r>
      </m:oMath>
      <w:r>
        <w:t xml:space="preserve"> </w:t>
      </w:r>
      <w:r>
        <w:t>是相反数；</w:t>
      </w:r>
      <w:r>
        <w:rPr>
          <w:rFonts w:ascii="宋体" w:hAnsi="宋体"/>
        </w:rPr>
        <w:t>②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a</m:t>
        </m:r>
      </m:oMath>
      <w:r>
        <w:t xml:space="preserve"> </w:t>
      </w:r>
      <w:r>
        <w:t>一定是负数；</w:t>
      </w:r>
      <w:r>
        <w:rPr>
          <w:rFonts w:ascii="宋体" w:hAnsi="宋体"/>
        </w:rPr>
        <w:t>③</w:t>
      </w:r>
      <w:r>
        <w:t>互为相反数的两个数的符号必相反；</w:t>
      </w:r>
      <w:r>
        <w:rPr>
          <w:rFonts w:ascii="宋体" w:hAnsi="宋体"/>
        </w:rPr>
        <w:t>④</w:t>
      </w:r>
      <w:r>
        <w:t xml:space="preserve"> </w:t>
      </w:r>
      <m:oMath>
        <m:r>
          <w:rPr>
            <w:rFonts w:ascii="Cambria Math" w:hAnsi="Cambria Math"/>
          </w:rPr>
          <m:t>0.5</m:t>
        </m:r>
      </m:oMath>
      <w:r>
        <w:t xml:space="preserve"> </w:t>
      </w:r>
      <w:r>
        <w:t>与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互为相反数；</w:t>
      </w:r>
      <w:r>
        <w:rPr>
          <w:rFonts w:ascii="宋体" w:hAnsi="宋体"/>
        </w:rPr>
        <w:t>⑤</w:t>
      </w:r>
      <w:r>
        <w:t>任何一个有理数都有相反数．其中正确的有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  <w:r>
        <w:t>个</w:t>
      </w:r>
      <w:r>
        <w:tab/>
        <w:t xml:space="preserve">B.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个</w:t>
      </w:r>
      <w:r>
        <w:tab/>
        <w:t xml:space="preserve">C.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</w:t>
      </w:r>
      <w:r>
        <w:tab/>
        <w:t xml:space="preserve">D.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1"/>
        <w:ind w:left="514" w:hanging="233"/>
      </w:pPr>
      <w:r>
        <w:t xml:space="preserve">9. </w:t>
      </w:r>
      <w:r>
        <w:t>某仓库有粮</w:t>
      </w:r>
      <w:r>
        <w:t xml:space="preserve"> </w:t>
      </w:r>
      <m:oMath>
        <m:r>
          <w:rPr>
            <w:rFonts w:ascii="Cambria Math" w:hAnsi="Cambria Math"/>
          </w:rPr>
          <m:t>500</m:t>
        </m:r>
      </m:oMath>
      <w:r>
        <w:t xml:space="preserve"> </w:t>
      </w:r>
      <w:r>
        <w:t>吨，某天上午运出</w:t>
      </w:r>
      <w:r>
        <w:t xml:space="preserve"> </w:t>
      </w:r>
      <m:oMath>
        <m:r>
          <w:rPr>
            <w:rFonts w:ascii="Cambria Math" w:hAnsi="Cambria Math"/>
          </w:rPr>
          <m:t>30</m:t>
        </m:r>
      </m:oMath>
      <w:r>
        <w:t xml:space="preserve"> </w:t>
      </w:r>
      <w:r>
        <w:t>吨，下午又运进</w:t>
      </w:r>
      <w:r>
        <w:t xml:space="preserve"> </w:t>
      </w:r>
      <m:oMath>
        <m:r>
          <w:rPr>
            <w:rFonts w:ascii="Cambria Math" w:hAnsi="Cambria Math"/>
          </w:rPr>
          <m:t>20</m:t>
        </m:r>
      </m:oMath>
      <w:r>
        <w:t xml:space="preserve"> </w:t>
      </w:r>
      <w:r>
        <w:t>吨，则仓库现有粮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1"/>
      </w:pPr>
      <w:r>
        <w:tab/>
        <w:t xml:space="preserve">A. </w:t>
      </w:r>
      <m:oMath>
        <m:r>
          <w:rPr>
            <w:rFonts w:ascii="Cambria Math" w:hAnsi="Cambria Math"/>
          </w:rPr>
          <m:t>490</m:t>
        </m:r>
      </m:oMath>
      <w:r>
        <w:t xml:space="preserve"> </w:t>
      </w:r>
      <w:r>
        <w:t>吨</w:t>
      </w:r>
      <w:r>
        <w:tab/>
        <w:t xml:space="preserve">B. </w:t>
      </w:r>
      <m:oMath>
        <m:r>
          <w:rPr>
            <w:rFonts w:ascii="Cambria Math" w:hAnsi="Cambria Math"/>
          </w:rPr>
          <m:t>510</m:t>
        </m:r>
      </m:oMath>
      <w:r>
        <w:t xml:space="preserve"> </w:t>
      </w:r>
      <w:r>
        <w:t>吨</w:t>
      </w:r>
      <w:r>
        <w:tab/>
        <w:t xml:space="preserve">C. </w:t>
      </w:r>
      <m:oMath>
        <m:r>
          <w:rPr>
            <w:rFonts w:ascii="Cambria Math" w:hAnsi="Cambria Math"/>
          </w:rPr>
          <m:t>450</m:t>
        </m:r>
      </m:oMath>
      <w:r>
        <w:t xml:space="preserve"> </w:t>
      </w:r>
      <w:r>
        <w:t>吨</w:t>
      </w:r>
      <w:r>
        <w:tab/>
        <w:t xml:space="preserve">D. </w:t>
      </w:r>
      <m:oMath>
        <m:r>
          <w:rPr>
            <w:rFonts w:ascii="Cambria Math" w:hAnsi="Cambria Math"/>
          </w:rPr>
          <m:t>550</m:t>
        </m:r>
      </m:oMath>
      <w:r>
        <w:t xml:space="preserve"> </w:t>
      </w:r>
      <w:r>
        <w:t>吨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10. </w:t>
      </w:r>
      <w:r>
        <w:t>若数轴上点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表示的数分别为</w:t>
      </w:r>
      <w:r>
        <w:t xml:space="preserve"> </w:t>
      </w:r>
      <m:oMath>
        <m:r>
          <w:rPr>
            <w:rFonts w:ascii="Cambria Math" w:hAnsi="Cambria Math"/>
          </w:rPr>
          <m:t>8</m:t>
        </m:r>
      </m:oMath>
      <w:r>
        <w:t xml:space="preserve"> </w:t>
      </w:r>
      <w:r>
        <w:t>和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</m:oMath>
      <w:r>
        <w:t>，则点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之间的距离可以表示为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4SpecialMathIndent2"/>
      </w:pPr>
      <w:r>
        <w:tab/>
        <w:t xml:space="preserve">A. </w:t>
      </w:r>
      <m:oMath>
        <m:r>
          <w:rPr>
            <w:rFonts w:ascii="Cambria Math" w:hAnsi="Cambria Math"/>
          </w:rPr>
          <m:t>8+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-15</m:t>
            </m:r>
          </m:e>
        </m:d>
      </m:oMath>
      <w:r>
        <w:tab/>
        <w:t xml:space="preserve">B. </w:t>
      </w:r>
      <m:oMath>
        <m:r>
          <w:rPr>
            <w:rFonts w:ascii="Cambria Math" w:hAnsi="Cambria Math"/>
          </w:rPr>
          <m:t>8-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-15</m:t>
            </m:r>
          </m:e>
        </m:d>
      </m:oMath>
      <w:r>
        <w:tab/>
        <w:t xml:space="preserve">C.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-8</m:t>
            </m:r>
          </m:e>
        </m:d>
        <m:r>
          <w:rPr>
            <w:rFonts w:ascii="Cambria Math" w:hAnsi="Cambria Math"/>
          </w:rPr>
          <m:t>+15</m:t>
        </m:r>
      </m:oMath>
      <w:r>
        <w:tab/>
        <w:t xml:space="preserve">D.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-8</m:t>
            </m:r>
          </m:e>
        </m:d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15</m:t>
        </m:r>
      </m:oMath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11. </w:t>
      </w:r>
      <w:r>
        <w:t>如果两个有理数的积为零，即</w:t>
      </w:r>
      <w:r>
        <w:t xml:space="preserve"> </w:t>
      </w:r>
      <m:oMath>
        <m:r>
          <w:rPr>
            <w:rFonts w:ascii="Cambria Math" w:hAnsi="Cambria Math"/>
          </w:rPr>
          <m:t>ab</m:t>
        </m:r>
        <m:r>
          <w:rPr>
            <w:rFonts w:ascii="Cambria Math" w:hAnsi="Cambria Math"/>
          </w:rPr>
          <m:t>=0</m:t>
        </m:r>
      </m:oMath>
      <w:r>
        <w:t>，那么下列说法中必定正确的是</w:t>
      </w: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  </m:t>
            </m:r>
          </m:e>
        </m:d>
      </m:oMath>
    </w:p>
    <w:p w:rsidR="00F122C8" w:rsidRDefault="00BB5267">
      <w:pPr>
        <w:pStyle w:val="OptWithTabs2SpecialMathIndent2"/>
      </w:pPr>
      <w:r>
        <w:tab/>
        <w:t xml:space="preserve">A.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一定是零</w:t>
      </w:r>
      <w:r>
        <w:tab/>
        <w:t xml:space="preserve">B.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一定是零</w:t>
      </w:r>
    </w:p>
    <w:p w:rsidR="00F122C8" w:rsidRDefault="00BB5267">
      <w:pPr>
        <w:pStyle w:val="OptWithTabs2SpecialMathIndent2"/>
      </w:pPr>
      <w:r>
        <w:tab/>
        <w:t xml:space="preserve">C.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和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一定都是零</w:t>
      </w:r>
      <w:r>
        <w:tab/>
        <w:t xml:space="preserve">D.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和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中至少有一个是零</w:t>
      </w:r>
    </w:p>
    <w:p w:rsidR="00F122C8" w:rsidRDefault="00BB5267">
      <w:r>
        <w:rPr>
          <w:rFonts w:ascii="宋体" w:hAnsi="宋体"/>
          <w:b/>
        </w:rPr>
        <w:t>二、填空题（共</w:t>
      </w:r>
      <w:r>
        <w:rPr>
          <w:rFonts w:ascii="宋体" w:hAnsi="宋体"/>
          <w:b/>
        </w:rPr>
        <w:t>5</w:t>
      </w:r>
      <w:r>
        <w:rPr>
          <w:rFonts w:ascii="宋体" w:hAnsi="宋体"/>
          <w:b/>
        </w:rPr>
        <w:t>小题；共</w:t>
      </w:r>
      <w:r>
        <w:rPr>
          <w:rFonts w:ascii="宋体" w:hAnsi="宋体"/>
          <w:b/>
        </w:rPr>
        <w:t>25</w:t>
      </w:r>
      <w:r>
        <w:rPr>
          <w:rFonts w:ascii="宋体" w:hAnsi="宋体"/>
          <w:b/>
        </w:rPr>
        <w:t>分）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12. </w:t>
      </w:r>
      <w:r>
        <w:t>如果</w:t>
      </w:r>
      <w:r>
        <w:t xml:space="preserve"> </w:t>
      </w:r>
      <m:oMath>
        <m:r>
          <w:rPr>
            <w:rFonts w:ascii="Cambria Math" w:hAnsi="Cambria Math"/>
          </w:rPr>
          <m:t>∣-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∣=4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，那么</w:t>
      </w:r>
      <w:r>
        <w:t xml:space="preserve">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lastRenderedPageBreak/>
        <w:t xml:space="preserve">13.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</w:t>
      </w:r>
      <w:r>
        <w:t>的绝对值是</w:t>
      </w:r>
      <w:r>
        <w:rPr>
          <w:u w:val="single"/>
        </w:rPr>
        <w:t xml:space="preserve">                </w:t>
      </w:r>
      <w:r>
        <w:t>，相</w:t>
      </w:r>
      <w:r>
        <w:t>反数是</w:t>
      </w:r>
      <w:r>
        <w:rPr>
          <w:u w:val="single"/>
        </w:rPr>
        <w:t xml:space="preserve">                </w:t>
      </w:r>
      <w:r>
        <w:t>，倒数是</w:t>
      </w:r>
      <w:r>
        <w:rPr>
          <w:u w:val="single"/>
        </w:rPr>
        <w:t xml:space="preserve">                </w:t>
      </w:r>
      <w:r>
        <w:t>．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14. </w:t>
      </w:r>
      <w:r>
        <w:t>比较大小：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 xml:space="preserve"> </w:t>
      </w:r>
      <w:r>
        <w:rPr>
          <w:u w:val="single"/>
        </w:rPr>
        <w:t xml:space="preserve">                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．（填</w:t>
      </w:r>
      <w:r>
        <w:t>“</w:t>
      </w:r>
      <m:oMath>
        <m:r>
          <w:rPr>
            <w:rFonts w:ascii="Cambria Math" w:hAnsi="Cambria Math"/>
          </w:rPr>
          <m:t>&lt;</m:t>
        </m:r>
      </m:oMath>
      <w:r>
        <w:t>”</w:t>
      </w:r>
      <w:r>
        <w:t>或</w:t>
      </w:r>
      <w:r>
        <w:t>“</w:t>
      </w:r>
      <m:oMath>
        <m:r>
          <w:rPr>
            <w:rFonts w:ascii="Cambria Math" w:hAnsi="Cambria Math"/>
          </w:rPr>
          <m:t>&gt;</m:t>
        </m:r>
      </m:oMath>
      <w:r>
        <w:t>”</w:t>
      </w:r>
      <w:r>
        <w:t>）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15. </w:t>
      </w:r>
      <w:r>
        <w:t>计算：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2×3=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16. </w:t>
      </w:r>
      <w:r>
        <w:t>若有理数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的倒数等于它本身，则</w:t>
      </w: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2020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 </w:t>
      </w:r>
      <w:r>
        <w:t>．</w:t>
      </w:r>
    </w:p>
    <w:p w:rsidR="00F122C8" w:rsidRDefault="00BB5267">
      <w:r>
        <w:rPr>
          <w:rFonts w:ascii="宋体" w:hAnsi="宋体"/>
          <w:b/>
        </w:rPr>
        <w:t>三、解答题（共</w:t>
      </w:r>
      <w:r>
        <w:rPr>
          <w:rFonts w:ascii="宋体" w:hAnsi="宋体"/>
          <w:b/>
        </w:rPr>
        <w:t>5</w:t>
      </w:r>
      <w:r>
        <w:rPr>
          <w:rFonts w:ascii="宋体" w:hAnsi="宋体"/>
          <w:b/>
        </w:rPr>
        <w:t>小题；共</w:t>
      </w:r>
      <w:r>
        <w:rPr>
          <w:rFonts w:ascii="宋体" w:hAnsi="宋体"/>
          <w:b/>
        </w:rPr>
        <w:t>70</w:t>
      </w:r>
      <w:r>
        <w:rPr>
          <w:rFonts w:ascii="宋体" w:hAnsi="宋体"/>
          <w:b/>
        </w:rPr>
        <w:t>分）</w:t>
      </w:r>
    </w:p>
    <w:p w:rsidR="00F122C8" w:rsidRDefault="00BB5267" w:rsidP="00072F52">
      <w:pPr>
        <w:pStyle w:val="ItemQDescSpecialMathIndent2"/>
        <w:ind w:left="613" w:hanging="332"/>
        <w:rPr>
          <w:rFonts w:hint="eastAsia"/>
        </w:rPr>
      </w:pPr>
      <w:r>
        <w:t xml:space="preserve">17. </w:t>
      </w:r>
      <w:r>
        <w:t>若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、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互为相反数，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、</w:t>
      </w:r>
      <w:r>
        <w:t xml:space="preserve"> </w:t>
      </w:r>
      <m:oMath>
        <m:r>
          <w:rPr>
            <w:rFonts w:ascii="Cambria Math" w:hAnsi="Cambria Math"/>
          </w:rPr>
          <m:t>d</m:t>
        </m:r>
      </m:oMath>
      <w:r>
        <w:t xml:space="preserve"> </w:t>
      </w:r>
      <w:r>
        <w:t>互为倒数，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>
        <w:t>是最大的负整数，求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cd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m</m:t>
        </m:r>
      </m:oMath>
      <w:r>
        <w:t xml:space="preserve"> </w:t>
      </w:r>
      <w:r>
        <w:t>的值．</w:t>
      </w: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</w:pP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18. </w:t>
      </w:r>
      <w:r>
        <w:t>计算：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1</w:t>
      </w:r>
      <w:r>
        <w:t>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；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2</w:t>
      </w:r>
      <w:r>
        <w:t>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>；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3</w:t>
      </w:r>
      <w:r>
        <w:t>）</w:t>
      </w:r>
      <m:oMath>
        <m:r>
          <w:rPr>
            <w:rFonts w:ascii="Cambria Math" w:hAnsi="Cambria Math"/>
          </w:rPr>
          <m:t>2.5×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  <m:r>
          <w:rPr>
            <w:rFonts w:ascii="Cambria Math" w:hAnsi="Cambria Math"/>
          </w:rPr>
          <m:t>+2.1</m:t>
        </m:r>
      </m:oMath>
      <w:r>
        <w:t>；</w:t>
      </w:r>
    </w:p>
    <w:p w:rsidR="00F122C8" w:rsidRDefault="00BB5267" w:rsidP="00072F52">
      <w:pPr>
        <w:pStyle w:val="ItemQDescSpecialMathIndent2Indent1"/>
        <w:ind w:left="937" w:hanging="336"/>
        <w:rPr>
          <w:rFonts w:hint="eastAsia"/>
        </w:rPr>
      </w:pPr>
      <w:r>
        <w:t>（</w:t>
      </w:r>
      <w:r>
        <w:t>4</w:t>
      </w:r>
      <w:r>
        <w:t>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1.1-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．</w:t>
      </w: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</w:pP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19. </w:t>
      </w:r>
      <w:r>
        <w:t>如图所示，在数轴上有三个点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>，请回答下列问题．</w:t>
      </w:r>
    </w:p>
    <w:p w:rsidR="00F122C8" w:rsidRDefault="00BB5267" w:rsidP="00072F52">
      <w:pPr>
        <w:pStyle w:val="ItemQDescSpecialMathIndent2"/>
        <w:ind w:left="613" w:hanging="332"/>
      </w:pPr>
      <w:r>
        <w:tab/>
      </w:r>
      <w:r>
        <w:rPr>
          <w:noProof/>
          <w:position w:val="-27"/>
        </w:rPr>
        <w:drawing>
          <wp:inline distT="0" distB="0" distL="0" distR="0">
            <wp:extent cx="4019550" cy="476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1</w:t>
      </w:r>
      <w:r>
        <w:t>）将点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向左移动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个单位长度后，三个点所表示的数谁最小</w:t>
      </w:r>
      <w:r>
        <w:t>?</w:t>
      </w:r>
      <w:r>
        <w:t>是多少</w:t>
      </w:r>
      <w:r>
        <w:t>?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2</w:t>
      </w:r>
      <w:r>
        <w:t>）将点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向右移动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个单位长度后，三个点所表示的数谁最小</w:t>
      </w:r>
      <w:r>
        <w:t>?</w:t>
      </w:r>
      <w:r>
        <w:t>是多少</w:t>
      </w:r>
      <w:r>
        <w:t>?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3</w:t>
      </w:r>
      <w:r>
        <w:t>）将点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向左移动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个单位长度后，点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与点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表示的数谁大</w:t>
      </w:r>
      <w:r>
        <w:t>?</w:t>
      </w:r>
    </w:p>
    <w:p w:rsidR="00F122C8" w:rsidRDefault="00BB5267" w:rsidP="00072F52">
      <w:pPr>
        <w:pStyle w:val="ItemQDescSpecialMathIndent2Indent1"/>
        <w:ind w:left="937" w:hanging="336"/>
        <w:rPr>
          <w:rFonts w:hint="eastAsia"/>
        </w:rPr>
      </w:pPr>
      <w:r>
        <w:t>（</w:t>
      </w:r>
      <w:r>
        <w:t>4</w:t>
      </w:r>
      <w:r>
        <w:t>）要使三个点表示相同的数，如何移动其中两点</w:t>
      </w:r>
      <w:r>
        <w:t>?</w:t>
      </w:r>
      <w:r>
        <w:t>有几种移法</w:t>
      </w:r>
      <w:r>
        <w:t>?</w:t>
      </w: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  <w:rPr>
          <w:rFonts w:hint="eastAsia"/>
        </w:rPr>
      </w:pPr>
    </w:p>
    <w:p w:rsidR="00072F52" w:rsidRDefault="00072F52" w:rsidP="00072F52">
      <w:pPr>
        <w:pStyle w:val="ItemQDescSpecialMathIndent2Indent1"/>
        <w:ind w:left="937" w:hanging="336"/>
      </w:pP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20. </w:t>
      </w:r>
      <w:r>
        <w:t>观察下列各式的规律：</w:t>
      </w:r>
    </w:p>
    <w:p w:rsidR="00F122C8" w:rsidRDefault="00BB5267" w:rsidP="00072F52">
      <w:pPr>
        <w:pStyle w:val="ItemQDescSpecialMathIndent2"/>
        <w:ind w:left="613" w:hanging="332"/>
      </w:pPr>
      <w:r>
        <w:tab/>
      </w:r>
      <w:r>
        <w:rPr>
          <w:rFonts w:ascii="宋体" w:hAnsi="宋体"/>
        </w:rPr>
        <w:t>①</w:t>
      </w:r>
      <w:r>
        <w:t xml:space="preserve"> </w:t>
      </w:r>
      <m:oMath>
        <m:r>
          <w:rPr>
            <w:rFonts w:ascii="Cambria Math" w:hAnsi="Cambria Math"/>
          </w:rPr>
          <m:t>1×3-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=3-4=-1</m:t>
        </m:r>
      </m:oMath>
      <w:r>
        <w:t>；</w:t>
      </w:r>
    </w:p>
    <w:p w:rsidR="00F122C8" w:rsidRDefault="00BB5267" w:rsidP="00072F52">
      <w:pPr>
        <w:pStyle w:val="ItemQDescSpecialMathIndent2"/>
        <w:ind w:left="613" w:hanging="332"/>
      </w:pPr>
      <w:r>
        <w:tab/>
      </w:r>
      <w:r>
        <w:rPr>
          <w:rFonts w:ascii="宋体" w:hAnsi="宋体"/>
        </w:rPr>
        <w:t>②</w:t>
      </w:r>
      <w:r>
        <w:t xml:space="preserve"> </w:t>
      </w:r>
      <m:oMath>
        <m:r>
          <w:rPr>
            <w:rFonts w:ascii="Cambria Math" w:hAnsi="Cambria Math"/>
          </w:rPr>
          <m:t>2×4-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=8-9=-1</m:t>
        </m:r>
      </m:oMath>
      <w:r>
        <w:t>；</w:t>
      </w:r>
    </w:p>
    <w:p w:rsidR="00F122C8" w:rsidRDefault="00BB5267" w:rsidP="00072F52">
      <w:pPr>
        <w:pStyle w:val="ItemQDescSpecialMathIndent2"/>
        <w:ind w:left="613" w:hanging="332"/>
      </w:pPr>
      <w:r>
        <w:tab/>
      </w:r>
      <w:r>
        <w:rPr>
          <w:rFonts w:ascii="宋体" w:hAnsi="宋体"/>
        </w:rPr>
        <w:t>③</w:t>
      </w:r>
      <w:r>
        <w:t xml:space="preserve"> </w:t>
      </w:r>
      <m:oMath>
        <m:r>
          <w:rPr>
            <w:rFonts w:ascii="Cambria Math" w:hAnsi="Cambria Math"/>
          </w:rPr>
          <m:t>3×5-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=15-16=-1</m:t>
        </m:r>
      </m:oMath>
      <w:r>
        <w:t>．</w:t>
      </w:r>
    </w:p>
    <w:p w:rsidR="00F122C8" w:rsidRDefault="00BB5267" w:rsidP="00072F52">
      <w:pPr>
        <w:pStyle w:val="ItemQDescSpecialMathIndent2"/>
        <w:ind w:left="613" w:hanging="332"/>
      </w:pPr>
      <w:r>
        <w:lastRenderedPageBreak/>
        <w:tab/>
      </w:r>
      <w:r>
        <w:t>请按以上规律写了出第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个算式</w:t>
      </w:r>
      <w:r>
        <w:rPr>
          <w:u w:val="single"/>
        </w:rPr>
        <w:t xml:space="preserve">                </w:t>
      </w:r>
      <w:r>
        <w:t>，</w:t>
      </w:r>
    </w:p>
    <w:p w:rsidR="00F122C8" w:rsidRDefault="00BB5267" w:rsidP="00072F52">
      <w:pPr>
        <w:pStyle w:val="ItemQDescSpecialMathIndent2"/>
        <w:ind w:left="613" w:hanging="332"/>
      </w:pPr>
      <w:r>
        <w:tab/>
      </w:r>
      <w:r>
        <w:t>用含有字母的式子表示第</w:t>
      </w:r>
      <w:r>
        <w:t xml:space="preserve"> </w:t>
      </w:r>
      <m:oMath>
        <m:r>
          <w:rPr>
            <w:rFonts w:ascii="Cambria Math" w:hAnsi="Cambria Math"/>
          </w:rPr>
          <m:t>n</m:t>
        </m:r>
      </m:oMath>
      <w:r>
        <w:t xml:space="preserve"> </w:t>
      </w:r>
      <w:r>
        <w:t>个算式为</w:t>
      </w:r>
      <w:r>
        <w:rPr>
          <w:u w:val="single"/>
        </w:rPr>
        <w:t xml:space="preserve">                </w:t>
      </w:r>
      <w:r>
        <w:t>，</w:t>
      </w:r>
    </w:p>
    <w:p w:rsidR="00F122C8" w:rsidRDefault="00BB5267" w:rsidP="00072F52">
      <w:pPr>
        <w:pStyle w:val="ItemQDescSpecialMathIndent2"/>
        <w:ind w:left="613" w:hanging="332"/>
        <w:rPr>
          <w:rFonts w:hint="eastAsia"/>
        </w:rPr>
      </w:pPr>
      <w:r>
        <w:tab/>
      </w:r>
      <w:r>
        <w:t>并证明</w:t>
      </w: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  <w:rPr>
          <w:rFonts w:hint="eastAsia"/>
        </w:rPr>
      </w:pPr>
    </w:p>
    <w:p w:rsidR="00072F52" w:rsidRDefault="00072F52" w:rsidP="00072F52">
      <w:pPr>
        <w:pStyle w:val="ItemQDescSpecialMathIndent2"/>
        <w:ind w:left="613" w:hanging="332"/>
      </w:pPr>
    </w:p>
    <w:p w:rsidR="00F122C8" w:rsidRDefault="00BB5267" w:rsidP="00072F52">
      <w:pPr>
        <w:pStyle w:val="LinespaceMathQuestion"/>
        <w:ind w:left="195" w:hanging="195"/>
      </w:pPr>
      <w:r>
        <w:t xml:space="preserve">  </w:t>
      </w:r>
    </w:p>
    <w:p w:rsidR="00F122C8" w:rsidRDefault="00BB5267" w:rsidP="00072F52">
      <w:pPr>
        <w:pStyle w:val="ItemQDescSpecialMathIndent2"/>
        <w:ind w:left="613" w:hanging="332"/>
      </w:pPr>
      <w:r>
        <w:t xml:space="preserve">21. </w:t>
      </w:r>
      <w:r>
        <w:t>某检修小组乘汽车自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地出发，检修南北走向的供电线路．南记为正，北记为负．一天所走路程（单位：千米）为：</w:t>
      </w:r>
      <m:oMath>
        <m:r>
          <w:rPr>
            <w:rFonts w:ascii="Cambria Math" w:hAnsi="Cambria Math"/>
          </w:rPr>
          <m:t>+10</m:t>
        </m:r>
      </m:oMath>
      <w:r>
        <w:t>，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>，</w:t>
      </w:r>
      <m:oMath>
        <m:r>
          <w:rPr>
            <w:rFonts w:ascii="Cambria Math" w:hAnsi="Cambria Math"/>
          </w:rPr>
          <m:t>+4</m:t>
        </m:r>
      </m:oMath>
      <w:r>
        <w:t>，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>，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8</m:t>
        </m:r>
      </m:oMath>
      <w:r>
        <w:t>，</w:t>
      </w:r>
      <m:oMath>
        <m:r>
          <w:rPr>
            <w:rFonts w:ascii="Cambria Math" w:hAnsi="Cambria Math"/>
          </w:rPr>
          <m:t>+16</m:t>
        </m:r>
      </m:oMath>
      <w:r>
        <w:t>，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>，</w:t>
      </w:r>
      <m:oMath>
        <m:r>
          <w:rPr>
            <w:rFonts w:ascii="Cambria Math" w:hAnsi="Cambria Math"/>
          </w:rPr>
          <m:t>+12</m:t>
        </m:r>
      </m:oMath>
      <w:r>
        <w:t>，</w:t>
      </w:r>
      <m:oMath>
        <m:r>
          <w:rPr>
            <w:rFonts w:ascii="Cambria Math" w:hAnsi="Cambria Math"/>
          </w:rPr>
          <m:t>+8</m:t>
        </m:r>
      </m:oMath>
      <w:r>
        <w:t>，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t>．问：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1</w:t>
      </w:r>
      <w:r>
        <w:t>）最后他们是否回到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</w:t>
      </w:r>
      <w:r>
        <w:t>?</w:t>
      </w:r>
      <w:r>
        <w:t>若没有，则在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地的什么方向</w:t>
      </w:r>
      <w:r>
        <w:t>?</w:t>
      </w:r>
      <w:r>
        <w:t>距离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地多远</w:t>
      </w:r>
      <w:r>
        <w:t>?</w:t>
      </w:r>
    </w:p>
    <w:p w:rsidR="00F122C8" w:rsidRDefault="00BB5267" w:rsidP="00072F52">
      <w:pPr>
        <w:pStyle w:val="ItemQDescSpecialMathIndent2Indent1"/>
        <w:ind w:left="937" w:hanging="336"/>
      </w:pPr>
      <w:r>
        <w:t>（</w:t>
      </w:r>
      <w:r>
        <w:t>2</w:t>
      </w:r>
      <w:r>
        <w:t>）若每千米耗油</w:t>
      </w:r>
      <w:r>
        <w:t xml:space="preserve"> </w:t>
      </w:r>
      <m:oMath>
        <m:r>
          <w:rPr>
            <w:rFonts w:ascii="Cambria Math" w:hAnsi="Cambria Math"/>
          </w:rPr>
          <m:t>0.08</m:t>
        </m:r>
      </m:oMath>
      <w:r>
        <w:t xml:space="preserve"> </w:t>
      </w:r>
      <w:r>
        <w:t>升，则今天共耗油多少升</w:t>
      </w:r>
      <w:r>
        <w:t>?</w:t>
      </w:r>
    </w:p>
    <w:p w:rsidR="00F122C8" w:rsidRDefault="00F122C8"/>
    <w:p w:rsidR="00F122C8" w:rsidRDefault="00BB5267">
      <w:pPr>
        <w:pStyle w:val="21"/>
      </w:pPr>
      <w:r>
        <w:lastRenderedPageBreak/>
        <w:t>答案</w:t>
      </w:r>
    </w:p>
    <w:p w:rsidR="00F122C8" w:rsidRDefault="00BB5267">
      <w:pPr>
        <w:pStyle w:val="ItemAnswer"/>
      </w:pPr>
      <w:r>
        <w:t>1.  B</w:t>
      </w:r>
      <w:r>
        <w:tab/>
      </w:r>
      <w:r>
        <w:t>【解析】根据倒数的概念．答案</w:t>
      </w:r>
      <w:r>
        <w:t>B</w:t>
      </w:r>
      <w:r>
        <w:t>．</w:t>
      </w:r>
    </w:p>
    <w:p w:rsidR="00F122C8" w:rsidRDefault="00BB5267">
      <w:pPr>
        <w:pStyle w:val="ItemAnswer"/>
      </w:pPr>
      <w:r>
        <w:t>2.  D</w:t>
      </w:r>
      <w:r>
        <w:tab/>
      </w:r>
    </w:p>
    <w:p w:rsidR="00F122C8" w:rsidRDefault="00BB5267">
      <w:pPr>
        <w:pStyle w:val="ItemAnswer"/>
      </w:pPr>
      <w:r>
        <w:t>3.  D</w:t>
      </w:r>
      <w:r>
        <w:tab/>
      </w:r>
    </w:p>
    <w:p w:rsidR="00F122C8" w:rsidRDefault="00BB5267">
      <w:pPr>
        <w:pStyle w:val="ItemAnswer"/>
      </w:pPr>
      <w:r>
        <w:t>4.  C</w:t>
      </w:r>
      <w:r>
        <w:tab/>
      </w:r>
    </w:p>
    <w:p w:rsidR="00F122C8" w:rsidRDefault="00BB5267">
      <w:pPr>
        <w:pStyle w:val="ItemAnswer"/>
      </w:pPr>
      <w:r>
        <w:t>5.  D</w:t>
      </w:r>
      <w:r>
        <w:tab/>
      </w:r>
    </w:p>
    <w:p w:rsidR="00F122C8" w:rsidRDefault="00BB5267">
      <w:pPr>
        <w:pStyle w:val="ItemAnswer"/>
      </w:pPr>
      <w:r>
        <w:t>6.  C</w:t>
      </w:r>
      <w:r>
        <w:tab/>
      </w:r>
      <w:r>
        <w:t>【解析】绝对值小于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的整数有</w:t>
      </w:r>
      <w:r>
        <w:t xml:space="preserve"> </w:t>
      </w:r>
      <m:oMath>
        <m:r>
          <w:rPr>
            <w:rFonts w:ascii="Cambria Math" w:hAnsi="Cambria Math"/>
          </w:rPr>
          <m:t>±1</m:t>
        </m:r>
      </m:oMath>
      <w:r>
        <w:t>，</w:t>
      </w:r>
      <m:oMath>
        <m:r>
          <w:rPr>
            <w:rFonts w:ascii="Cambria Math" w:hAnsi="Cambria Math"/>
          </w:rPr>
          <m:t>±2</m:t>
        </m:r>
      </m:oMath>
      <w:r>
        <w:t>，</w:t>
      </w:r>
      <m:oMath>
        <m:r>
          <w:rPr>
            <w:rFonts w:ascii="Cambria Math" w:hAnsi="Cambria Math"/>
          </w:rPr>
          <m:t>0</m:t>
        </m:r>
      </m:oMath>
      <w:r>
        <w:t>，一共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个．</w:t>
      </w:r>
    </w:p>
    <w:p w:rsidR="00F122C8" w:rsidRDefault="00BB5267">
      <w:pPr>
        <w:pStyle w:val="ItemAnswer"/>
      </w:pPr>
      <w:r>
        <w:t>7.  D</w:t>
      </w:r>
      <w:r>
        <w:tab/>
      </w:r>
      <w:r>
        <w:t>【解析】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 xml:space="preserve"> </w:t>
      </w:r>
      <w:r>
        <w:t>的相反数是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>．</w:t>
      </w:r>
    </w:p>
    <w:p w:rsidR="00F122C8" w:rsidRDefault="00BB5267">
      <w:pPr>
        <w:pStyle w:val="ItemAnswer"/>
      </w:pPr>
      <w:r>
        <w:t>8.  A</w:t>
      </w:r>
      <w:r>
        <w:tab/>
      </w:r>
    </w:p>
    <w:p w:rsidR="00F122C8" w:rsidRDefault="00BB5267">
      <w:pPr>
        <w:pStyle w:val="ItemAnswer"/>
      </w:pPr>
      <w:r>
        <w:t>9.  A</w:t>
      </w:r>
      <w:r>
        <w:tab/>
      </w:r>
    </w:p>
    <w:p w:rsidR="00F122C8" w:rsidRDefault="00BB5267">
      <w:pPr>
        <w:pStyle w:val="ItemAnswer"/>
      </w:pPr>
      <w:r>
        <w:t>10.  B</w:t>
      </w:r>
      <w:r>
        <w:tab/>
      </w:r>
    </w:p>
    <w:p w:rsidR="00F122C8" w:rsidRDefault="00BB5267">
      <w:pPr>
        <w:pStyle w:val="ItemAnswer"/>
      </w:pPr>
      <w:r>
        <w:t>11.  D</w:t>
      </w:r>
      <w:r>
        <w:tab/>
      </w:r>
    </w:p>
    <w:p w:rsidR="00F122C8" w:rsidRDefault="00BB5267">
      <w:pPr>
        <w:pStyle w:val="ItemAnswer"/>
      </w:pPr>
      <w:r>
        <w:t xml:space="preserve">12.  </w:t>
      </w:r>
      <m:oMath>
        <m:r>
          <w:rPr>
            <w:rFonts w:ascii="Cambria Math" w:hAnsi="Cambria Math"/>
          </w:rPr>
          <m:t>±4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F122C8" w:rsidRDefault="00BB5267">
      <w:pPr>
        <w:pStyle w:val="ItemAnswer"/>
      </w:pPr>
      <w:r>
        <w:t xml:space="preserve">13.  </w:t>
      </w: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14</m:t>
            </m:r>
          </m:den>
        </m:f>
      </m:oMath>
    </w:p>
    <w:p w:rsidR="00F122C8" w:rsidRDefault="00BB5267">
      <w:pPr>
        <w:pStyle w:val="ItemAnswer"/>
      </w:pPr>
      <w:r>
        <w:t xml:space="preserve">14.  </w:t>
      </w:r>
      <m:oMath>
        <m:r>
          <w:rPr>
            <w:rFonts w:ascii="Cambria Math" w:hAnsi="Cambria Math"/>
          </w:rPr>
          <m:t>&gt;</m:t>
        </m:r>
      </m:oMath>
    </w:p>
    <w:p w:rsidR="00F122C8" w:rsidRDefault="00BB5267">
      <w:pPr>
        <w:pStyle w:val="ItemAnswer"/>
      </w:pPr>
      <w:r>
        <w:t>【解析】因为</w:t>
      </w:r>
      <w:r>
        <w:t xml:space="preserve"> </w:t>
      </w:r>
      <m:oMath>
        <m:r>
          <w:rPr>
            <w:rFonts w:ascii="Cambria Math" w:hAnsi="Cambria Math"/>
          </w:rPr>
          <m:t>∣-2∣&lt;</m:t>
        </m:r>
        <m:d>
          <m:dPr>
            <m:begChr m:val="∣"/>
            <m:endChr m:val="∣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-3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>
        <w:t>，</w:t>
      </w:r>
    </w:p>
    <w:p w:rsidR="00F122C8" w:rsidRDefault="00BB5267">
      <w:pPr>
        <w:pStyle w:val="ItemAnswer"/>
      </w:pPr>
      <w:r>
        <w:t>所以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2&gt;-3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．</w:t>
      </w:r>
    </w:p>
    <w:p w:rsidR="00F122C8" w:rsidRDefault="00BB5267">
      <w:pPr>
        <w:pStyle w:val="ItemAnswer"/>
      </w:pPr>
      <w:r>
        <w:t>故答案为：</w:t>
      </w:r>
      <m:oMath>
        <m:r>
          <w:rPr>
            <w:rFonts w:ascii="Cambria Math" w:hAnsi="Cambria Math"/>
          </w:rPr>
          <m:t>&gt;</m:t>
        </m:r>
      </m:oMath>
      <w:r>
        <w:t>．</w:t>
      </w:r>
    </w:p>
    <w:p w:rsidR="00F122C8" w:rsidRDefault="00BB5267">
      <w:pPr>
        <w:pStyle w:val="ItemAnswer"/>
      </w:pPr>
      <w:r>
        <w:t xml:space="preserve">15. 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</m:t>
        </m:r>
      </m:oMath>
      <w: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，</w:t>
      </w:r>
      <m:oMath>
        <m:r>
          <w:rPr>
            <w:rFonts w:ascii="Cambria Math" w:hAnsi="Cambria Math"/>
          </w:rPr>
          <m:t>16</m:t>
        </m:r>
      </m:oMath>
    </w:p>
    <w:p w:rsidR="00F122C8" w:rsidRDefault="00BB5267">
      <w:pPr>
        <w:pStyle w:val="ItemAnswer"/>
      </w:pPr>
      <w:r>
        <w:t>【解析】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2×3=-6</m:t>
        </m:r>
      </m:oMath>
      <w:r>
        <w:t>；</w:t>
      </w:r>
    </w:p>
    <w:p w:rsidR="00F122C8" w:rsidRDefault="00BB5267">
      <w:pPr>
        <w:pStyle w:val="ItemAnswer"/>
      </w:pPr>
      <w: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-2</m:t>
            </m:r>
          </m:e>
        </m:d>
        <m:r>
          <w:rPr>
            <w:rFonts w:ascii="Cambria Math" w:hAnsi="Cambria Math"/>
          </w:rPr>
          <m:t>÷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-4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>；</w:t>
      </w:r>
    </w:p>
    <w:p w:rsidR="00F122C8" w:rsidRDefault="00BB5267">
      <w:pPr>
        <w:pStyle w:val="ItemAnswer"/>
      </w:pPr>
      <w:r>
        <w:t xml:space="preserve">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-4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=16</m:t>
        </m:r>
      </m:oMath>
      <w:r>
        <w:t>．</w:t>
      </w:r>
    </w:p>
    <w:p w:rsidR="00F122C8" w:rsidRDefault="00BB5267">
      <w:pPr>
        <w:pStyle w:val="ItemAnswer"/>
      </w:pPr>
      <w:r>
        <w:t xml:space="preserve">16.  </w:t>
      </w:r>
      <m:oMath>
        <m:r>
          <w:rPr>
            <w:rFonts w:ascii="Cambria Math" w:hAnsi="Cambria Math"/>
          </w:rPr>
          <m:t>1</m:t>
        </m:r>
      </m:oMath>
    </w:p>
    <w:p w:rsidR="00F122C8" w:rsidRDefault="00BB5267">
      <w:pPr>
        <w:pStyle w:val="ItemAnswer"/>
      </w:pPr>
      <w:r>
        <w:t>【解析】由题意，得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=1</m:t>
        </m:r>
      </m:oMath>
      <w:r>
        <w:t xml:space="preserve"> </w:t>
      </w:r>
      <w:r>
        <w:t>或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=-1</m:t>
        </m:r>
      </m:oMath>
      <w:r>
        <w:t>．</w:t>
      </w:r>
    </w:p>
    <w:p w:rsidR="00F122C8" w:rsidRDefault="00BB5267">
      <w:pPr>
        <w:pStyle w:val="ItemAnswer"/>
      </w:pPr>
      <w:r>
        <w:t>当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=1</m:t>
        </m:r>
      </m:oMath>
      <w:r>
        <w:t xml:space="preserve"> </w:t>
      </w:r>
      <w:r>
        <w:t>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2020</m:t>
            </m:r>
          </m:sup>
        </m:sSup>
        <m:r>
          <w:rPr>
            <w:rFonts w:ascii="Cambria Math" w:hAnsi="Cambria Math"/>
          </w:rPr>
          <m:t>=1</m:t>
        </m:r>
      </m:oMath>
      <w:r>
        <w:t>；</w:t>
      </w:r>
    </w:p>
    <w:p w:rsidR="00F122C8" w:rsidRDefault="00BB5267">
      <w:pPr>
        <w:pStyle w:val="ItemAnswer"/>
      </w:pPr>
      <w:r>
        <w:t>当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=-1</m:t>
        </m:r>
      </m:oMath>
      <w:r>
        <w:t xml:space="preserve"> </w:t>
      </w:r>
      <w:r>
        <w:t>时，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2020</m:t>
            </m:r>
          </m:sup>
        </m:sSup>
        <m:r>
          <w:rPr>
            <w:rFonts w:ascii="Cambria Math" w:hAnsi="Cambria Math"/>
          </w:rPr>
          <m:t>=1</m:t>
        </m:r>
      </m:oMath>
      <w:r>
        <w:t>．</w:t>
      </w:r>
    </w:p>
    <w:p w:rsidR="00F122C8" w:rsidRDefault="00BB5267">
      <w:pPr>
        <w:pStyle w:val="ItemAnswer"/>
      </w:pPr>
      <w:r>
        <w:t>综上所述，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2020</m:t>
            </m:r>
          </m:sup>
        </m:sSup>
        <m:r>
          <w:rPr>
            <w:rFonts w:ascii="Cambria Math" w:hAnsi="Cambria Math"/>
          </w:rPr>
          <m:t>=1</m:t>
        </m:r>
      </m:oMath>
      <w:r>
        <w:t>．</w:t>
      </w:r>
    </w:p>
    <w:p w:rsidR="00F122C8" w:rsidRDefault="00BB5267">
      <w:pPr>
        <w:pStyle w:val="ItemAnswer"/>
      </w:pPr>
      <w:r>
        <w:t xml:space="preserve">17.  </w:t>
      </w:r>
      <w:r>
        <w:t>根据题意得：</w:t>
      </w:r>
      <w:r>
        <w:t xml:space="preserve">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=0</m:t>
        </m:r>
      </m:oMath>
      <w:r>
        <w:t xml:space="preserve"> </w:t>
      </w:r>
      <w:r>
        <w:t>，</w:t>
      </w:r>
      <w:r>
        <w:t xml:space="preserve"> </w:t>
      </w:r>
      <m:oMath>
        <m:r>
          <w:rPr>
            <w:rFonts w:ascii="Cambria Math" w:hAnsi="Cambria Math"/>
          </w:rPr>
          <m:t>cd</m:t>
        </m:r>
        <m:r>
          <w:rPr>
            <w:rFonts w:ascii="Cambria Math" w:hAnsi="Cambria Math"/>
          </w:rPr>
          <m:t>=1</m:t>
        </m:r>
      </m:oMath>
      <w:r>
        <w:t xml:space="preserve"> </w:t>
      </w:r>
      <w:r>
        <w:t>，</w:t>
      </w:r>
      <w:r>
        <w:t xml:space="preserve"> </w:t>
      </w:r>
      <m:oMath>
        <m:r>
          <w:rPr>
            <w:rFonts w:ascii="Cambria Math" w:hAnsi="Cambria Math"/>
          </w:rPr>
          <m:t>m</m:t>
        </m:r>
        <m:r>
          <w:rPr>
            <w:rFonts w:ascii="Cambria Math" w:hAnsi="Cambria Math"/>
          </w:rPr>
          <m:t>=-1</m:t>
        </m:r>
      </m:oMath>
      <w:r>
        <w:t xml:space="preserve"> </w:t>
      </w:r>
      <w:r>
        <w:t>，</w:t>
      </w:r>
    </w:p>
    <w:p w:rsidR="00F122C8" w:rsidRDefault="00BB5267">
      <w:pPr>
        <w:pStyle w:val="ItemAnswer"/>
      </w:pPr>
      <w:r>
        <w:t>则原式</w:t>
      </w:r>
      <w:r>
        <w:t xml:space="preserve"> </w:t>
      </w:r>
      <m:oMath>
        <m:r>
          <w:rPr>
            <w:rFonts w:ascii="Cambria Math" w:hAnsi="Cambria Math"/>
          </w:rPr>
          <m:t>=0-1+1=0</m:t>
        </m:r>
      </m:oMath>
      <w:r>
        <w:t xml:space="preserve"> </w:t>
      </w:r>
      <w:r>
        <w:t>．</w:t>
      </w:r>
    </w:p>
    <w:p w:rsidR="00F122C8" w:rsidRDefault="00BB5267">
      <w:pPr>
        <w:pStyle w:val="ItemAnswer"/>
      </w:pPr>
      <w:r>
        <w:t xml:space="preserve">18. </w:t>
      </w:r>
      <w:r>
        <w:t>（</w:t>
      </w:r>
      <w:r>
        <w:t>1</w:t>
      </w:r>
      <w:r>
        <w:t>）</w:t>
      </w:r>
      <w:r>
        <w:t xml:space="preserve"> </w:t>
      </w:r>
      <m:oMath>
        <m:r>
          <w:rPr>
            <w:rFonts w:ascii="Cambria Math" w:hAnsi="Cambria Math"/>
          </w:rPr>
          <m:t>1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>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>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</m:oMath>
      <w:r>
        <w:t>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4</w:t>
      </w:r>
      <w:r>
        <w:t>）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263</m:t>
            </m:r>
          </m:num>
          <m:den>
            <m:r>
              <w:rPr>
                <w:rFonts w:ascii="Cambria Math" w:hAnsi="Cambria Math"/>
              </w:rPr>
              <m:t>525</m:t>
            </m:r>
          </m:den>
        </m:f>
      </m:oMath>
      <w:r>
        <w:t>．</w:t>
      </w:r>
    </w:p>
    <w:p w:rsidR="00F122C8" w:rsidRDefault="00BB5267">
      <w:pPr>
        <w:pStyle w:val="ItemAnswer"/>
      </w:pPr>
      <w:r>
        <w:t xml:space="preserve">19. </w:t>
      </w:r>
      <w:r>
        <w:t>（</w:t>
      </w:r>
      <w:r>
        <w:t>1</w:t>
      </w:r>
      <w:r>
        <w:t>）</w:t>
      </w:r>
      <w:r>
        <w:t xml:space="preserve"> </w:t>
      </w:r>
      <w:r>
        <w:t>从数轴上可以看出，将点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向左移动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>个单位长度后，至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t xml:space="preserve"> </w:t>
      </w:r>
      <w:r>
        <w:t>处，此时点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t>，</w:t>
      </w:r>
    </w:p>
    <w:p w:rsidR="00F122C8" w:rsidRDefault="00BB5267">
      <w:pPr>
        <w:pStyle w:val="ItemAnswer"/>
      </w:pPr>
      <w:r>
        <w:t>因为点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4</m:t>
        </m:r>
      </m:oMath>
      <w:r>
        <w:t>，点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>，</w:t>
      </w:r>
    </w:p>
    <w:p w:rsidR="00F122C8" w:rsidRDefault="00BB5267">
      <w:pPr>
        <w:pStyle w:val="ItemAnswer"/>
      </w:pPr>
      <w:r>
        <w:t>所以点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表示的数最小，是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5</m:t>
        </m:r>
      </m:oMath>
      <w:r>
        <w:t>．</w:t>
      </w:r>
    </w:p>
    <w:p w:rsidR="00F122C8" w:rsidRDefault="00BB5267">
      <w:pPr>
        <w:pStyle w:val="ItemAnswer"/>
      </w:pPr>
      <w:r>
        <w:lastRenderedPageBreak/>
        <w:t>      </w:t>
      </w:r>
      <w:r>
        <w:t>（</w:t>
      </w:r>
      <w:r>
        <w:t>2</w:t>
      </w:r>
      <w:r>
        <w:t>）</w:t>
      </w:r>
      <w:r>
        <w:t xml:space="preserve"> </w:t>
      </w:r>
      <w:r>
        <w:t>从数轴上可以看出，将点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向右移动</w:t>
      </w:r>
      <w:r>
        <w:t xml:space="preserve">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>个单位长度后，至</w:t>
      </w:r>
      <w:r>
        <w:t xml:space="preserve"> </w:t>
      </w:r>
      <m:oMath>
        <m:r>
          <w:rPr>
            <w:rFonts w:ascii="Cambria Math" w:hAnsi="Cambria Math"/>
          </w:rPr>
          <m:t>0</m:t>
        </m:r>
      </m:oMath>
      <w:r>
        <w:t xml:space="preserve"> </w:t>
      </w:r>
      <w:r>
        <w:t>处，此时点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0</m:t>
        </m:r>
      </m:oMath>
      <w:r>
        <w:t>，</w:t>
      </w:r>
    </w:p>
    <w:p w:rsidR="00F122C8" w:rsidRDefault="00BB5267">
      <w:pPr>
        <w:pStyle w:val="ItemAnswer"/>
      </w:pPr>
      <w:r>
        <w:t>因为点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>，点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3</m:t>
        </m:r>
      </m:oMath>
      <w:r>
        <w:t>，</w:t>
      </w:r>
    </w:p>
    <w:p w:rsidR="00F122C8" w:rsidRDefault="00BB5267">
      <w:pPr>
        <w:pStyle w:val="ItemAnswer"/>
      </w:pPr>
      <w:r>
        <w:t>所以点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表示的数最小，是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>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3</w:t>
      </w:r>
      <w:r>
        <w:t>）</w:t>
      </w:r>
      <w:r>
        <w:t xml:space="preserve"> </w:t>
      </w:r>
      <w:r>
        <w:t>从数轴上可以看出，将点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向左移动</w:t>
      </w:r>
      <w:r>
        <w:t xml:space="preserve">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  <w:r>
        <w:t>个单位长度后，至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 xml:space="preserve"> </w:t>
      </w:r>
      <w:r>
        <w:t>处，此时点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  <w:r>
        <w:t>，</w:t>
      </w:r>
    </w:p>
    <w:p w:rsidR="00F122C8" w:rsidRDefault="00BB5267">
      <w:pPr>
        <w:pStyle w:val="ItemAnswer"/>
      </w:pPr>
      <w:r>
        <w:t>因为点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表示的数为</w:t>
      </w:r>
      <w:r>
        <w:t xml:space="preserve"> </w:t>
      </w:r>
      <m:oMath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2</m:t>
        </m:r>
      </m:oMath>
      <w:r>
        <w:t>，</w:t>
      </w:r>
    </w:p>
    <w:p w:rsidR="00F122C8" w:rsidRDefault="00BB5267">
      <w:pPr>
        <w:pStyle w:val="ItemAnswer"/>
      </w:pPr>
      <w:r>
        <w:t>所以点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表示的数大．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4</w:t>
      </w:r>
      <w:r>
        <w:t>）</w:t>
      </w:r>
      <w:r>
        <w:t xml:space="preserve"> </w:t>
      </w:r>
      <w:r>
        <w:t>把点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向右移动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个单位长度，点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向左移动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个单位长度；或把点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、点</w:t>
      </w: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t>分别向左移动</w:t>
      </w:r>
      <w:r>
        <w:t xml:space="preserve">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>个单位长度、</w:t>
      </w:r>
      <w:r>
        <w:t xml:space="preserve"> </w:t>
      </w:r>
      <m:oMath>
        <m:r>
          <w:rPr>
            <w:rFonts w:ascii="Cambria Math" w:hAnsi="Cambria Math"/>
          </w:rPr>
          <m:t>7</m:t>
        </m:r>
      </m:oMath>
      <w:r>
        <w:t xml:space="preserve"> </w:t>
      </w:r>
      <w:r>
        <w:t>个单位长度；或把点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、点</w:t>
      </w:r>
      <w:r>
        <w:t xml:space="preserve"> </w:t>
      </w:r>
      <m:oMath>
        <m:r>
          <w:rPr>
            <w:rFonts w:ascii="Cambria Math" w:hAnsi="Cambria Math"/>
          </w:rPr>
          <m:t>B</m:t>
        </m:r>
      </m:oMath>
      <w:r>
        <w:t xml:space="preserve"> </w:t>
      </w:r>
      <w:r>
        <w:t>分别向右移动</w:t>
      </w:r>
      <w:r>
        <w:t xml:space="preserve"> </w:t>
      </w:r>
      <m:oMath>
        <m:r>
          <w:rPr>
            <w:rFonts w:ascii="Cambria Math" w:hAnsi="Cambria Math"/>
          </w:rPr>
          <m:t>7</m:t>
        </m:r>
      </m:oMath>
      <w:r>
        <w:t xml:space="preserve"> </w:t>
      </w:r>
      <w:r>
        <w:t>个单位长度、</w:t>
      </w:r>
      <w:r>
        <w:t xml:space="preserve">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>个单位长度，都可以使三个点表示的数相同，因此共有三种移法．</w:t>
      </w:r>
    </w:p>
    <w:p w:rsidR="00F122C8" w:rsidRDefault="00BB5267">
      <w:pPr>
        <w:pStyle w:val="ItemAnswer"/>
      </w:pPr>
      <w:r>
        <w:t xml:space="preserve">20.  </w:t>
      </w:r>
      <m:oMath>
        <m:r>
          <w:rPr>
            <w:rFonts w:ascii="Cambria Math" w:hAnsi="Cambria Math"/>
          </w:rPr>
          <m:t>4×6-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=24-25=-1</m:t>
        </m:r>
      </m:oMath>
      <w:r>
        <w:t>；</w:t>
      </w:r>
    </w:p>
    <w:p w:rsidR="00F122C8" w:rsidRDefault="00BB5267">
      <w:pPr>
        <w:pStyle w:val="ItemAnswer"/>
      </w:pPr>
      <w:r>
        <w:t xml:space="preserve"> </w:t>
      </w:r>
      <m:oMath>
        <m:r>
          <w:rPr>
            <w:rFonts w:ascii="Cambria Math" w:hAnsi="Cambria Math"/>
          </w:rPr>
          <m:t>n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n+2</m:t>
            </m:r>
          </m:e>
        </m:d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n+1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=-1</m:t>
        </m:r>
      </m:oMath>
      <w:r>
        <w:t>．</w:t>
      </w:r>
    </w:p>
    <w:p w:rsidR="00F122C8" w:rsidRDefault="00BB5267">
      <w:pPr>
        <w:pStyle w:val="ItemAnswer"/>
      </w:pPr>
      <w:r>
        <w:t>证明如下：</w:t>
      </w:r>
    </w:p>
    <w:p w:rsidR="00F122C8" w:rsidRDefault="00BB5267">
      <w:pPr>
        <w:pStyle w:val="ItemAnswer"/>
      </w:pPr>
      <w:r>
        <w:t xml:space="preserve"> </w:t>
      </w:r>
      <m:oMath>
        <m:m>
          <m:mPr>
            <m:plcHide m:val="on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hAnsi="Cambria Math"/>
                </w:rPr>
                <m:t>左边</m:t>
              </m:r>
            </m:e>
            <m:e>
              <m:r>
                <w:rPr>
                  <w:rFonts w:ascii="Cambria Math" w:hAnsi="Cambria Math"/>
                </w:rPr>
                <m:t>=n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n+2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+2n-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-2n-1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=-1,</m:t>
              </m:r>
            </m:e>
          </m:mr>
        </m:m>
      </m:oMath>
      <w:r>
        <w:t xml:space="preserve"> </w:t>
      </w:r>
    </w:p>
    <w:p w:rsidR="00F122C8" w:rsidRDefault="00BB5267">
      <w:pPr>
        <w:pStyle w:val="ItemAnswer"/>
      </w:pPr>
      <w:r>
        <w:t>右边</w:t>
      </w:r>
      <w:r>
        <w:t xml:space="preserve"> </w:t>
      </w:r>
      <m:oMath>
        <m:r>
          <w:rPr>
            <w:rFonts w:ascii="Cambria Math" w:hAnsi="Cambria Math"/>
          </w:rPr>
          <m:t>=-1</m:t>
        </m:r>
      </m:oMath>
      <w:r>
        <w:t>．</w:t>
      </w:r>
    </w:p>
    <w:p w:rsidR="00F122C8" w:rsidRDefault="00BB5267">
      <w:pPr>
        <w:pStyle w:val="ItemAnswer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</w:t>
      </w:r>
      <w:r>
        <w:t>左边</w:t>
      </w:r>
      <w:r>
        <w:t xml:space="preserve"> </w:t>
      </w:r>
      <m:oMath>
        <m:r>
          <w:rPr>
            <w:rFonts w:ascii="Cambria Math" w:hAnsi="Cambria Math"/>
          </w:rPr>
          <m:t>=</m:t>
        </m:r>
      </m:oMath>
      <w:r>
        <w:t xml:space="preserve"> </w:t>
      </w:r>
      <w:r>
        <w:t>右边</w:t>
      </w:r>
    </w:p>
    <w:p w:rsidR="00F122C8" w:rsidRDefault="00BB5267">
      <w:pPr>
        <w:pStyle w:val="ItemAnswer"/>
      </w:pPr>
      <w:r>
        <w:t xml:space="preserve">21. </w:t>
      </w:r>
      <w:r>
        <w:t>（</w:t>
      </w:r>
      <w:r>
        <w:t>1</w:t>
      </w:r>
      <w:r>
        <w:t>）</w:t>
      </w:r>
      <w:r>
        <w:t xml:space="preserve"> </w:t>
      </w:r>
      <m:oMath>
        <m:m>
          <m:mPr>
            <m:plcHide m:val="on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+10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-3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+4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-8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+16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+12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+8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10-3+4-2-8+16-2+12+8-5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10+4+16+12+8-3-2-8-2-5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50-20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30.</m:t>
              </m:r>
            </m:e>
          </m:mr>
        </m:m>
      </m:oMath>
      <w:r>
        <w:t xml:space="preserve"> </w:t>
      </w:r>
    </w:p>
    <w:p w:rsidR="00F122C8" w:rsidRDefault="00BB5267">
      <w:pPr>
        <w:pStyle w:val="ItemAnswer"/>
      </w:pPr>
      <w:r>
        <w:t>所以没有回到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地，在</w:t>
      </w:r>
      <w:r>
        <w:t xml:space="preserve"> </w:t>
      </w:r>
      <m:oMath>
        <m:r>
          <w:rPr>
            <w:rFonts w:ascii="Cambria Math" w:hAnsi="Cambria Math"/>
          </w:rPr>
          <m:t>A</m:t>
        </m:r>
      </m:oMath>
      <w:r>
        <w:t xml:space="preserve"> </w:t>
      </w:r>
      <w:r>
        <w:t>地南方</w:t>
      </w:r>
      <w:r>
        <w:t xml:space="preserve"> </w:t>
      </w:r>
      <m:oMath>
        <m:r>
          <w:rPr>
            <w:rFonts w:ascii="Cambria Math" w:hAnsi="Cambria Math"/>
          </w:rPr>
          <m:t>30</m:t>
        </m:r>
      </m:oMath>
      <w:r>
        <w:t xml:space="preserve"> </w:t>
      </w:r>
      <w:r>
        <w:t>千米处．</w:t>
      </w:r>
    </w:p>
    <w:p w:rsidR="00F122C8" w:rsidRDefault="00BB5267">
      <w:pPr>
        <w:pStyle w:val="ItemAnswer"/>
      </w:pPr>
      <w:r>
        <w:t>      </w:t>
      </w:r>
      <w:r>
        <w:t>（</w:t>
      </w:r>
      <w:r>
        <w:t>2</w:t>
      </w:r>
      <w:r>
        <w:t>）</w:t>
      </w:r>
      <w:r>
        <w:t xml:space="preserve"> </w:t>
      </w:r>
      <m:oMath>
        <m:m>
          <m:mPr>
            <m:plcHide m:val="on"/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</w:rPr>
            </m:ctrlPr>
          </m:mPr>
          <m:mr>
            <m:e/>
            <m:e>
              <m:r>
                <w:rPr>
                  <w:rFonts w:ascii="Cambria Math" w:hAnsi="Cambria Math"/>
                </w:rPr>
                <m:t>∣+10∣+∣-3∣+∣+4∣+∣-2∣+∣-8∣+∣+16∣+∣-2∣+∣+12∣+∣+8∣+∣-5∣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10+3+4+2+8+16+2+12+8+5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70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千米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 w:rsidR="00F122C8" w:rsidRDefault="00BB5267">
      <w:pPr>
        <w:pStyle w:val="ItemAnswer"/>
      </w:pPr>
      <w:r>
        <w:t xml:space="preserve"> </w:t>
      </w:r>
      <m:oMath>
        <m:r>
          <w:rPr>
            <w:rFonts w:ascii="Cambria Math" w:hAnsi="Cambria Math"/>
          </w:rPr>
          <m:t>70×0.08=5.6</m:t>
        </m:r>
      </m:oMath>
      <w:r>
        <w:t xml:space="preserve"> </w:t>
      </w:r>
      <w:r>
        <w:t>升．</w:t>
      </w:r>
    </w:p>
    <w:p w:rsidR="00F122C8" w:rsidRDefault="00BB5267">
      <w:pPr>
        <w:pStyle w:val="ItemAnswer"/>
      </w:pPr>
      <w:r>
        <w:t>所以今天共耗油</w:t>
      </w:r>
      <w:r>
        <w:t xml:space="preserve"> </w:t>
      </w:r>
      <m:oMath>
        <m:r>
          <w:rPr>
            <w:rFonts w:ascii="Cambria Math" w:hAnsi="Cambria Math"/>
          </w:rPr>
          <m:t>5.6</m:t>
        </m:r>
      </m:oMath>
      <w:r>
        <w:t xml:space="preserve"> </w:t>
      </w:r>
      <w:r>
        <w:t>升．</w:t>
      </w:r>
    </w:p>
    <w:p w:rsidR="00F122C8" w:rsidRDefault="00F122C8">
      <w:pPr>
        <w:pStyle w:val="ItemAnswer"/>
      </w:pPr>
    </w:p>
    <w:sectPr w:rsidR="00F122C8" w:rsidSect="00863921">
      <w:footerReference w:type="default" r:id="rId10"/>
      <w:pgSz w:w="12240" w:h="15840"/>
      <w:pgMar w:top="1134" w:right="1418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267" w:rsidRDefault="00BB5267" w:rsidP="00BA1576">
      <w:pPr>
        <w:spacing w:line="240" w:lineRule="auto"/>
      </w:pPr>
      <w:r>
        <w:separator/>
      </w:r>
    </w:p>
  </w:endnote>
  <w:endnote w:type="continuationSeparator" w:id="0">
    <w:p w:rsidR="00BB5267" w:rsidRDefault="00BB5267" w:rsidP="00BA15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753" w:rsidRPr="00B509F4" w:rsidRDefault="00B84753" w:rsidP="00863921">
    <w:pPr>
      <w:pStyle w:val="aff6"/>
      <w:jc w:val="center"/>
      <w:rPr>
        <w:color w:val="404040" w:themeColor="text1" w:themeTint="BF"/>
        <w:sz w:val="15"/>
        <w:szCs w:val="15"/>
      </w:rPr>
    </w:pPr>
    <w:r w:rsidRPr="00B509F4">
      <w:rPr>
        <w:rFonts w:hint="eastAsia"/>
        <w:color w:val="404040" w:themeColor="text1" w:themeTint="BF"/>
        <w:sz w:val="15"/>
        <w:szCs w:val="15"/>
      </w:rPr>
      <w:t>第</w:t>
    </w:r>
    <w:r w:rsidR="00F122C8" w:rsidRPr="00B509F4">
      <w:rPr>
        <w:color w:val="404040" w:themeColor="text1" w:themeTint="BF"/>
        <w:sz w:val="15"/>
        <w:szCs w:val="15"/>
      </w:rPr>
      <w:fldChar w:fldCharType="begin"/>
    </w:r>
    <w:r w:rsidR="00863921" w:rsidRPr="00B509F4">
      <w:rPr>
        <w:color w:val="404040" w:themeColor="text1" w:themeTint="BF"/>
        <w:sz w:val="15"/>
        <w:szCs w:val="15"/>
      </w:rPr>
      <w:instrText xml:space="preserve"> PAGE   \* MERGEFORMAT </w:instrText>
    </w:r>
    <w:r w:rsidR="00F122C8" w:rsidRPr="00B509F4">
      <w:rPr>
        <w:color w:val="404040" w:themeColor="text1" w:themeTint="BF"/>
        <w:sz w:val="15"/>
        <w:szCs w:val="15"/>
      </w:rPr>
      <w:fldChar w:fldCharType="separate"/>
    </w:r>
    <w:r w:rsidR="00072F52">
      <w:rPr>
        <w:noProof/>
        <w:color w:val="404040" w:themeColor="text1" w:themeTint="BF"/>
        <w:sz w:val="15"/>
        <w:szCs w:val="15"/>
      </w:rPr>
      <w:t>1</w:t>
    </w:r>
    <w:r w:rsidR="00F122C8" w:rsidRPr="00B509F4">
      <w:rPr>
        <w:color w:val="404040" w:themeColor="text1" w:themeTint="BF"/>
        <w:sz w:val="15"/>
        <w:szCs w:val="15"/>
      </w:rPr>
      <w:fldChar w:fldCharType="end"/>
    </w:r>
    <w:r w:rsidRPr="00B509F4">
      <w:rPr>
        <w:rFonts w:hint="eastAsia"/>
        <w:color w:val="404040" w:themeColor="text1" w:themeTint="BF"/>
        <w:sz w:val="15"/>
        <w:szCs w:val="15"/>
      </w:rPr>
      <w:t>页（共</w:t>
    </w:r>
    <w:fldSimple w:instr=" NUMPAGES   \* MERGEFORMAT ">
      <w:r w:rsidR="00072F52" w:rsidRPr="00072F52">
        <w:rPr>
          <w:noProof/>
          <w:color w:val="404040" w:themeColor="text1" w:themeTint="BF"/>
          <w:sz w:val="15"/>
          <w:szCs w:val="15"/>
        </w:rPr>
        <w:t>5</w:t>
      </w:r>
    </w:fldSimple>
    <w:r w:rsidR="00863921" w:rsidRPr="00B509F4">
      <w:rPr>
        <w:rFonts w:hint="eastAsia"/>
        <w:color w:val="404040" w:themeColor="text1" w:themeTint="BF"/>
        <w:sz w:val="15"/>
        <w:szCs w:val="15"/>
      </w:rPr>
      <w:t xml:space="preserve"> </w:t>
    </w:r>
    <w:r w:rsidRPr="00B509F4">
      <w:rPr>
        <w:rFonts w:hint="eastAsia"/>
        <w:color w:val="404040" w:themeColor="text1" w:themeTint="BF"/>
        <w:sz w:val="15"/>
        <w:szCs w:val="15"/>
      </w:rPr>
      <w:t>页）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267" w:rsidRDefault="00BB5267" w:rsidP="00BA1576">
      <w:pPr>
        <w:spacing w:line="240" w:lineRule="auto"/>
      </w:pPr>
      <w:r>
        <w:separator/>
      </w:r>
    </w:p>
  </w:footnote>
  <w:footnote w:type="continuationSeparator" w:id="0">
    <w:p w:rsidR="00BB5267" w:rsidRDefault="00BB5267" w:rsidP="00BA15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71621F9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efaultTabStop w:val="720"/>
  <w:drawingGridHorizontalSpacing w:val="105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47730"/>
    <w:rsid w:val="000019C2"/>
    <w:rsid w:val="00012353"/>
    <w:rsid w:val="0002281A"/>
    <w:rsid w:val="00034616"/>
    <w:rsid w:val="000376E0"/>
    <w:rsid w:val="00037F27"/>
    <w:rsid w:val="00053416"/>
    <w:rsid w:val="0006063C"/>
    <w:rsid w:val="00072F52"/>
    <w:rsid w:val="00093808"/>
    <w:rsid w:val="000971A0"/>
    <w:rsid w:val="000A7AF2"/>
    <w:rsid w:val="000D156B"/>
    <w:rsid w:val="00122E26"/>
    <w:rsid w:val="0015074B"/>
    <w:rsid w:val="001639EC"/>
    <w:rsid w:val="001927C4"/>
    <w:rsid w:val="001B548B"/>
    <w:rsid w:val="001C1A56"/>
    <w:rsid w:val="001F22AC"/>
    <w:rsid w:val="00204A10"/>
    <w:rsid w:val="00205730"/>
    <w:rsid w:val="00224530"/>
    <w:rsid w:val="0023708C"/>
    <w:rsid w:val="00243DE0"/>
    <w:rsid w:val="0026345D"/>
    <w:rsid w:val="00266727"/>
    <w:rsid w:val="0029639D"/>
    <w:rsid w:val="002B11D7"/>
    <w:rsid w:val="002B6E67"/>
    <w:rsid w:val="002D3194"/>
    <w:rsid w:val="002D5F44"/>
    <w:rsid w:val="002E2E63"/>
    <w:rsid w:val="002E6F59"/>
    <w:rsid w:val="002E74CA"/>
    <w:rsid w:val="003232E3"/>
    <w:rsid w:val="00326F90"/>
    <w:rsid w:val="00342B83"/>
    <w:rsid w:val="00350EFD"/>
    <w:rsid w:val="00366B59"/>
    <w:rsid w:val="00385391"/>
    <w:rsid w:val="0039453C"/>
    <w:rsid w:val="00397A58"/>
    <w:rsid w:val="003A4344"/>
    <w:rsid w:val="003B5CB1"/>
    <w:rsid w:val="003F0BC5"/>
    <w:rsid w:val="003F4386"/>
    <w:rsid w:val="00404DE3"/>
    <w:rsid w:val="00424EF0"/>
    <w:rsid w:val="00431312"/>
    <w:rsid w:val="0044545B"/>
    <w:rsid w:val="0045313E"/>
    <w:rsid w:val="00464FC0"/>
    <w:rsid w:val="00496A41"/>
    <w:rsid w:val="004A4589"/>
    <w:rsid w:val="004B44D7"/>
    <w:rsid w:val="004D0685"/>
    <w:rsid w:val="004F41DD"/>
    <w:rsid w:val="00503B00"/>
    <w:rsid w:val="0052329D"/>
    <w:rsid w:val="00547AAC"/>
    <w:rsid w:val="005A0AAD"/>
    <w:rsid w:val="005A33F8"/>
    <w:rsid w:val="005D7DDF"/>
    <w:rsid w:val="00603BDE"/>
    <w:rsid w:val="00605C4F"/>
    <w:rsid w:val="00611C47"/>
    <w:rsid w:val="00630462"/>
    <w:rsid w:val="00674862"/>
    <w:rsid w:val="006B0AC7"/>
    <w:rsid w:val="006B4C18"/>
    <w:rsid w:val="006C190E"/>
    <w:rsid w:val="00711FDD"/>
    <w:rsid w:val="00727A70"/>
    <w:rsid w:val="007304BC"/>
    <w:rsid w:val="007459F2"/>
    <w:rsid w:val="00750D9B"/>
    <w:rsid w:val="00796537"/>
    <w:rsid w:val="007A41A0"/>
    <w:rsid w:val="007A6CC0"/>
    <w:rsid w:val="007D0D28"/>
    <w:rsid w:val="007E284F"/>
    <w:rsid w:val="007F4376"/>
    <w:rsid w:val="00800D21"/>
    <w:rsid w:val="008451DB"/>
    <w:rsid w:val="00863921"/>
    <w:rsid w:val="008A289C"/>
    <w:rsid w:val="008F4AB6"/>
    <w:rsid w:val="00901E01"/>
    <w:rsid w:val="009023F2"/>
    <w:rsid w:val="009268A8"/>
    <w:rsid w:val="009325E3"/>
    <w:rsid w:val="0094797A"/>
    <w:rsid w:val="0097018F"/>
    <w:rsid w:val="00975257"/>
    <w:rsid w:val="009877E0"/>
    <w:rsid w:val="00990000"/>
    <w:rsid w:val="009C6A8B"/>
    <w:rsid w:val="00A02915"/>
    <w:rsid w:val="00A06F41"/>
    <w:rsid w:val="00A7389D"/>
    <w:rsid w:val="00AA1D8D"/>
    <w:rsid w:val="00AA3E2B"/>
    <w:rsid w:val="00AA604B"/>
    <w:rsid w:val="00AB2168"/>
    <w:rsid w:val="00AB7EFB"/>
    <w:rsid w:val="00AF10D6"/>
    <w:rsid w:val="00AF7FAD"/>
    <w:rsid w:val="00B211BE"/>
    <w:rsid w:val="00B21E61"/>
    <w:rsid w:val="00B36187"/>
    <w:rsid w:val="00B47730"/>
    <w:rsid w:val="00B509F4"/>
    <w:rsid w:val="00B652A4"/>
    <w:rsid w:val="00B741A2"/>
    <w:rsid w:val="00B84753"/>
    <w:rsid w:val="00BA1576"/>
    <w:rsid w:val="00BB4A83"/>
    <w:rsid w:val="00BB5267"/>
    <w:rsid w:val="00BC182D"/>
    <w:rsid w:val="00BD70A2"/>
    <w:rsid w:val="00BF45C9"/>
    <w:rsid w:val="00C0075A"/>
    <w:rsid w:val="00C10270"/>
    <w:rsid w:val="00C23454"/>
    <w:rsid w:val="00C43BF8"/>
    <w:rsid w:val="00C66008"/>
    <w:rsid w:val="00CB0664"/>
    <w:rsid w:val="00CC4F8A"/>
    <w:rsid w:val="00D10EF7"/>
    <w:rsid w:val="00D174C6"/>
    <w:rsid w:val="00D2111E"/>
    <w:rsid w:val="00D2521D"/>
    <w:rsid w:val="00D32C33"/>
    <w:rsid w:val="00D42E5E"/>
    <w:rsid w:val="00D467DA"/>
    <w:rsid w:val="00D5170B"/>
    <w:rsid w:val="00D57A06"/>
    <w:rsid w:val="00DA150C"/>
    <w:rsid w:val="00DB07EE"/>
    <w:rsid w:val="00DB4BD9"/>
    <w:rsid w:val="00DD5DD8"/>
    <w:rsid w:val="00DE1323"/>
    <w:rsid w:val="00DE360E"/>
    <w:rsid w:val="00DF6DA5"/>
    <w:rsid w:val="00E05241"/>
    <w:rsid w:val="00E07535"/>
    <w:rsid w:val="00E12382"/>
    <w:rsid w:val="00E25908"/>
    <w:rsid w:val="00E35040"/>
    <w:rsid w:val="00E452DB"/>
    <w:rsid w:val="00E51EBD"/>
    <w:rsid w:val="00E5545E"/>
    <w:rsid w:val="00EA68A9"/>
    <w:rsid w:val="00EE7AC0"/>
    <w:rsid w:val="00F06F76"/>
    <w:rsid w:val="00F122C8"/>
    <w:rsid w:val="00F357B9"/>
    <w:rsid w:val="00F507FA"/>
    <w:rsid w:val="00F768C7"/>
    <w:rsid w:val="00FB111D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D5F44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paragraph" w:styleId="21">
    <w:name w:val="heading 2"/>
    <w:basedOn w:val="a1"/>
    <w:next w:val="a1"/>
    <w:link w:val="2Char"/>
    <w:uiPriority w:val="9"/>
    <w:unhideWhenUsed/>
    <w:rsid w:val="00800D21"/>
    <w:pPr>
      <w:keepNext/>
      <w:keepLines/>
      <w:pageBreakBefore/>
      <w:spacing w:before="200"/>
      <w:jc w:val="center"/>
      <w:outlineLvl w:val="1"/>
    </w:pPr>
    <w:rPr>
      <w:rFonts w:asciiTheme="majorHAnsi" w:hAnsiTheme="majorHAnsi" w:cstheme="majorBidi"/>
      <w:b/>
      <w:bCs/>
      <w:sz w:val="28"/>
      <w:szCs w:val="28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2B11D7"/>
    <w:pPr>
      <w:keepNext/>
      <w:keepLines/>
      <w:spacing w:before="200"/>
      <w:jc w:val="center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30"/>
      <w:szCs w:val="30"/>
    </w:rPr>
  </w:style>
  <w:style w:type="character" w:customStyle="1" w:styleId="2Char">
    <w:name w:val="标题 2 Char"/>
    <w:basedOn w:val="a2"/>
    <w:link w:val="21"/>
    <w:uiPriority w:val="9"/>
    <w:rsid w:val="00800D21"/>
    <w:rPr>
      <w:rFonts w:asciiTheme="majorHAnsi" w:hAnsiTheme="majorHAnsi" w:cstheme="majorBidi"/>
      <w:b/>
      <w:bCs/>
      <w:sz w:val="28"/>
      <w:szCs w:val="28"/>
    </w:rPr>
  </w:style>
  <w:style w:type="character" w:customStyle="1" w:styleId="3Char">
    <w:name w:val="标题 3 Char"/>
    <w:basedOn w:val="a2"/>
    <w:link w:val="31"/>
    <w:uiPriority w:val="9"/>
    <w:rsid w:val="002B11D7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6">
    <w:name w:val="Title"/>
    <w:basedOn w:val="a1"/>
    <w:next w:val="a1"/>
    <w:link w:val="Char"/>
    <w:uiPriority w:val="10"/>
    <w:rsid w:val="00DE360E"/>
    <w:pPr>
      <w:pBdr>
        <w:bottom w:val="single" w:sz="8" w:space="1" w:color="auto"/>
      </w:pBdr>
      <w:spacing w:after="300" w:line="240" w:lineRule="auto"/>
      <w:contextualSpacing/>
      <w:jc w:val="center"/>
    </w:pPr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character" w:customStyle="1" w:styleId="Char">
    <w:name w:val="标题 Char"/>
    <w:basedOn w:val="a2"/>
    <w:link w:val="a6"/>
    <w:uiPriority w:val="10"/>
    <w:rsid w:val="00DE360E"/>
    <w:rPr>
      <w:rFonts w:asciiTheme="majorHAnsi" w:eastAsiaTheme="majorEastAsia" w:hAnsiTheme="majorHAnsi" w:cstheme="majorBidi"/>
      <w:spacing w:val="5"/>
      <w:kern w:val="28"/>
      <w:sz w:val="3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customStyle="1" w:styleId="aa">
    <w:name w:val="题干"/>
    <w:basedOn w:val="a1"/>
    <w:next w:val="a1"/>
    <w:link w:val="ItemStemChar"/>
    <w:uiPriority w:val="8"/>
    <w:qFormat/>
    <w:rsid w:val="00BC48D5"/>
  </w:style>
  <w:style w:type="character" w:customStyle="1" w:styleId="ItemStemChar">
    <w:name w:val="Item Stem Char"/>
    <w:basedOn w:val="a2"/>
    <w:link w:val="aa"/>
    <w:rsid w:val="00BC48D5"/>
  </w:style>
  <w:style w:type="paragraph" w:customStyle="1" w:styleId="ab">
    <w:name w:val="小题描述"/>
    <w:basedOn w:val="a1"/>
    <w:next w:val="a1"/>
    <w:link w:val="ItemQuestionDescChar"/>
    <w:uiPriority w:val="8"/>
    <w:qFormat/>
    <w:rsid w:val="00BC48D5"/>
    <w:rPr>
      <w:bCs/>
    </w:rPr>
  </w:style>
  <w:style w:type="character" w:customStyle="1" w:styleId="ItemQuestionDescChar">
    <w:name w:val="Item Question Desc Char"/>
    <w:basedOn w:val="a2"/>
    <w:link w:val="ab"/>
    <w:rsid w:val="00BC48D5"/>
    <w:rPr>
      <w:bCs/>
    </w:rPr>
  </w:style>
  <w:style w:type="paragraph" w:customStyle="1" w:styleId="ac">
    <w:name w:val="小题选项"/>
    <w:basedOn w:val="a1"/>
    <w:link w:val="ItemQuestionOptsChar"/>
    <w:uiPriority w:val="8"/>
    <w:qFormat/>
    <w:rsid w:val="00BC48D5"/>
  </w:style>
  <w:style w:type="character" w:customStyle="1" w:styleId="ItemQuestionOptsChar">
    <w:name w:val="Item Question Opts Char"/>
    <w:basedOn w:val="a2"/>
    <w:link w:val="ac"/>
    <w:rsid w:val="00BC48D5"/>
  </w:style>
  <w:style w:type="paragraph" w:customStyle="1" w:styleId="ad">
    <w:name w:val="答案"/>
    <w:basedOn w:val="a1"/>
    <w:link w:val="ItemAnswerChar"/>
    <w:uiPriority w:val="8"/>
    <w:qFormat/>
    <w:rsid w:val="00BC48D5"/>
    <w:pPr>
      <w:spacing w:line="240" w:lineRule="auto"/>
    </w:pPr>
  </w:style>
  <w:style w:type="character" w:customStyle="1" w:styleId="ItemAnswerChar">
    <w:name w:val="Item Answer Char"/>
    <w:basedOn w:val="a2"/>
    <w:link w:val="ad"/>
    <w:rsid w:val="00BC48D5"/>
  </w:style>
  <w:style w:type="paragraph" w:styleId="ae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0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f0"/>
    <w:uiPriority w:val="99"/>
    <w:rsid w:val="0029639D"/>
    <w:rPr>
      <w:rFonts w:ascii="Courier" w:hAnsi="Courier"/>
      <w:sz w:val="20"/>
      <w:szCs w:val="20"/>
    </w:rPr>
  </w:style>
  <w:style w:type="paragraph" w:styleId="af1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f1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2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3">
    <w:name w:val="Strong"/>
    <w:basedOn w:val="a2"/>
    <w:uiPriority w:val="22"/>
    <w:qFormat/>
    <w:rsid w:val="00FC693F"/>
    <w:rPr>
      <w:b/>
      <w:bCs/>
    </w:rPr>
  </w:style>
  <w:style w:type="character" w:styleId="af4">
    <w:name w:val="Emphasis"/>
    <w:basedOn w:val="a2"/>
    <w:uiPriority w:val="20"/>
    <w:qFormat/>
    <w:rsid w:val="00FC693F"/>
    <w:rPr>
      <w:i/>
      <w:iCs/>
    </w:rPr>
  </w:style>
  <w:style w:type="paragraph" w:styleId="af5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5"/>
    <w:uiPriority w:val="30"/>
    <w:rsid w:val="00FC693F"/>
    <w:rPr>
      <w:b/>
      <w:bCs/>
      <w:i/>
      <w:iCs/>
      <w:color w:val="4F81BD" w:themeColor="accent1"/>
    </w:rPr>
  </w:style>
  <w:style w:type="character" w:styleId="af6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7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8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9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a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customStyle="1" w:styleId="afb">
    <w:name w:val="横排选项"/>
    <w:basedOn w:val="a3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name w:val="竖排选项"/>
    <w:basedOn w:val="a3"/>
    <w:uiPriority w:val="58"/>
    <w:rsid w:val="00FC693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3"/>
    <w:uiPriority w:val="59"/>
    <w:rsid w:val="00FC693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Light Shading"/>
    <w:basedOn w:val="a3"/>
    <w:uiPriority w:val="60"/>
    <w:rsid w:val="00FC693F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">
    <w:name w:val="Light List"/>
    <w:basedOn w:val="a3"/>
    <w:uiPriority w:val="61"/>
    <w:rsid w:val="00FC69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0">
    <w:name w:val="Light Grid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1">
    <w:name w:val="Dark List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2">
    <w:name w:val="Colorful Shading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3">
    <w:name w:val="Colorful List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4">
    <w:name w:val="Colorful Grid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5">
    <w:name w:val="header"/>
    <w:basedOn w:val="a1"/>
    <w:link w:val="Char5"/>
    <w:uiPriority w:val="99"/>
    <w:unhideWhenUsed/>
    <w:rsid w:val="00BA1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5"/>
    <w:uiPriority w:val="99"/>
    <w:rsid w:val="00BA1576"/>
    <w:rPr>
      <w:sz w:val="18"/>
      <w:szCs w:val="18"/>
    </w:rPr>
  </w:style>
  <w:style w:type="paragraph" w:styleId="aff6">
    <w:name w:val="footer"/>
    <w:basedOn w:val="a1"/>
    <w:link w:val="Char6"/>
    <w:uiPriority w:val="99"/>
    <w:unhideWhenUsed/>
    <w:rsid w:val="00BA15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6"/>
    <w:uiPriority w:val="99"/>
    <w:rsid w:val="00BA1576"/>
    <w:rPr>
      <w:sz w:val="18"/>
      <w:szCs w:val="18"/>
    </w:rPr>
  </w:style>
  <w:style w:type="paragraph" w:customStyle="1" w:styleId="ItemStem">
    <w:name w:val="ItemStem"/>
    <w:rsid w:val="00B741A2"/>
    <w:pPr>
      <w:spacing w:line="312" w:lineRule="auto"/>
      <w:jc w:val="both"/>
    </w:pPr>
  </w:style>
  <w:style w:type="paragraph" w:customStyle="1" w:styleId="ItemQDesc">
    <w:name w:val="ItemQDesc"/>
    <w:basedOn w:val="ItemStem"/>
    <w:rsid w:val="00E05241"/>
  </w:style>
  <w:style w:type="table" w:customStyle="1" w:styleId="TableOptsV">
    <w:name w:val="TableOptsV"/>
    <w:basedOn w:val="a3"/>
    <w:uiPriority w:val="99"/>
    <w:rsid w:val="006B4C18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Answer">
    <w:name w:val="ItemAnswer"/>
    <w:basedOn w:val="a1"/>
    <w:rsid w:val="007A41A0"/>
    <w:pPr>
      <w:spacing w:line="312" w:lineRule="auto"/>
    </w:pPr>
  </w:style>
  <w:style w:type="paragraph" w:customStyle="1" w:styleId="OptWithTabs4">
    <w:name w:val="OptWithTabs4"/>
    <w:basedOn w:val="a1"/>
    <w:next w:val="a1"/>
    <w:rsid w:val="00611C47"/>
    <w:pPr>
      <w:tabs>
        <w:tab w:val="left" w:pos="326"/>
        <w:tab w:val="left" w:pos="2453"/>
        <w:tab w:val="left" w:pos="4578"/>
        <w:tab w:val="left" w:pos="6705"/>
      </w:tabs>
    </w:pPr>
  </w:style>
  <w:style w:type="table" w:customStyle="1" w:styleId="TableGrid">
    <w:name w:val="TableGrid"/>
    <w:basedOn w:val="a3"/>
    <w:uiPriority w:val="99"/>
    <w:rsid w:val="00D211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OptWithTabs2">
    <w:name w:val="OptWithTabs2"/>
    <w:basedOn w:val="OptWithTabs4"/>
    <w:next w:val="a1"/>
    <w:qFormat/>
    <w:rsid w:val="00A02915"/>
    <w:pPr>
      <w:tabs>
        <w:tab w:val="clear" w:pos="2453"/>
        <w:tab w:val="clear" w:pos="6705"/>
      </w:tabs>
    </w:pPr>
  </w:style>
  <w:style w:type="paragraph" w:customStyle="1" w:styleId="OptWithTabs1">
    <w:name w:val="OptWithTabs1"/>
    <w:basedOn w:val="OptWithTabs4"/>
    <w:next w:val="a1"/>
    <w:qFormat/>
    <w:rsid w:val="00A02915"/>
    <w:pPr>
      <w:tabs>
        <w:tab w:val="clear" w:pos="2453"/>
        <w:tab w:val="clear" w:pos="4578"/>
        <w:tab w:val="clear" w:pos="6705"/>
      </w:tabs>
    </w:pPr>
  </w:style>
  <w:style w:type="paragraph" w:customStyle="1" w:styleId="OptWithTabs3">
    <w:name w:val="OptWithTabs3"/>
    <w:basedOn w:val="OptWithTabs4"/>
    <w:next w:val="a1"/>
    <w:rsid w:val="00E12382"/>
    <w:pPr>
      <w:tabs>
        <w:tab w:val="clear" w:pos="2453"/>
        <w:tab w:val="clear" w:pos="4578"/>
        <w:tab w:val="clear" w:pos="6705"/>
        <w:tab w:val="left" w:pos="3066"/>
        <w:tab w:val="left" w:pos="5796"/>
      </w:tabs>
    </w:pPr>
  </w:style>
  <w:style w:type="paragraph" w:customStyle="1" w:styleId="ItemStemSpecialEnglishDuanWenGaiCuo1">
    <w:name w:val="ItemStemSpecialEnglishDuanWenGaiCuo1"/>
    <w:basedOn w:val="ItemStem"/>
    <w:qFormat/>
    <w:rsid w:val="007D0D28"/>
    <w:pPr>
      <w:spacing w:line="408" w:lineRule="auto"/>
    </w:pPr>
  </w:style>
  <w:style w:type="paragraph" w:customStyle="1" w:styleId="ItemQDescSpecialEnglishDanJuGaiCuo">
    <w:name w:val="ItemQDescSpecialEnglishDanJuGaiCuo"/>
    <w:basedOn w:val="ItemQDesc"/>
    <w:qFormat/>
    <w:rsid w:val="007304BC"/>
    <w:pPr>
      <w:tabs>
        <w:tab w:val="right" w:pos="8610"/>
      </w:tabs>
    </w:pPr>
  </w:style>
  <w:style w:type="paragraph" w:customStyle="1" w:styleId="ItemStemSpecialEnglishDuanWenGaiCuo2">
    <w:name w:val="ItemStemSpecialEnglishDuanWenGaiCuo2"/>
    <w:basedOn w:val="ItemStem"/>
    <w:qFormat/>
    <w:rsid w:val="00B652A4"/>
    <w:pPr>
      <w:tabs>
        <w:tab w:val="right" w:pos="8610"/>
      </w:tabs>
    </w:pPr>
  </w:style>
  <w:style w:type="table" w:customStyle="1" w:styleId="TableOptsEnglishXuanCiTianKong">
    <w:name w:val="TableOptsEnglishXuanCiTianKong"/>
    <w:basedOn w:val="a3"/>
    <w:uiPriority w:val="99"/>
    <w:rsid w:val="00630462"/>
    <w:pPr>
      <w:tabs>
        <w:tab w:val="left" w:pos="1680"/>
        <w:tab w:val="left" w:pos="3360"/>
        <w:tab w:val="left" w:pos="5040"/>
        <w:tab w:val="left" w:pos="6720"/>
      </w:tabs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nespaceMathQuestion">
    <w:name w:val="LinespaceMathQuestion"/>
    <w:basedOn w:val="a1"/>
    <w:next w:val="a1"/>
    <w:rsid w:val="002D3194"/>
    <w:pPr>
      <w:tabs>
        <w:tab w:val="left" w:pos="195"/>
      </w:tabs>
      <w:spacing w:line="16" w:lineRule="exact"/>
      <w:ind w:left="93" w:hangingChars="93" w:hanging="93"/>
    </w:pPr>
  </w:style>
  <w:style w:type="paragraph" w:customStyle="1" w:styleId="ItemQDescSpecialEnglishDanXuan2">
    <w:name w:val="ItemQDescSpecialEnglishDanXuan2"/>
    <w:basedOn w:val="LinespaceMathQuestion"/>
    <w:qFormat/>
    <w:rsid w:val="003232E3"/>
    <w:pPr>
      <w:tabs>
        <w:tab w:val="clear" w:pos="195"/>
        <w:tab w:val="left" w:pos="307"/>
      </w:tabs>
      <w:ind w:left="146" w:hangingChars="146" w:hanging="146"/>
    </w:pPr>
  </w:style>
  <w:style w:type="table" w:customStyle="1" w:styleId="TableGrid1x1">
    <w:name w:val="TableGrid1x1"/>
    <w:basedOn w:val="TableGrid"/>
    <w:uiPriority w:val="99"/>
    <w:rsid w:val="00727A70"/>
    <w:tblPr>
      <w:tblInd w:w="0" w:type="dxa"/>
      <w:tblCellMar>
        <w:top w:w="85" w:type="dxa"/>
        <w:left w:w="108" w:type="dxa"/>
        <w:bottom w:w="85" w:type="dxa"/>
        <w:right w:w="108" w:type="dxa"/>
      </w:tblCellMar>
    </w:tblPr>
  </w:style>
  <w:style w:type="paragraph" w:customStyle="1" w:styleId="TitleSpecialMath">
    <w:name w:val="TitleSpecialMath"/>
    <w:basedOn w:val="a1"/>
    <w:next w:val="a1"/>
    <w:rsid w:val="00605C4F"/>
    <w:pPr>
      <w:ind w:left="193" w:hanging="193"/>
      <w:jc w:val="center"/>
    </w:pPr>
    <w:rPr>
      <w:b/>
      <w:sz w:val="24"/>
    </w:rPr>
  </w:style>
  <w:style w:type="paragraph" w:customStyle="1" w:styleId="LinespaceMathQuestionType">
    <w:name w:val="LinespaceMathQuestionType"/>
    <w:basedOn w:val="a1"/>
    <w:next w:val="a1"/>
    <w:qFormat/>
    <w:rsid w:val="00053416"/>
    <w:pPr>
      <w:spacing w:line="160" w:lineRule="exact"/>
      <w:ind w:left="193" w:hanging="193"/>
    </w:pPr>
  </w:style>
  <w:style w:type="paragraph" w:customStyle="1" w:styleId="Title2SpecialMath">
    <w:name w:val="Title2SpecialMath"/>
    <w:basedOn w:val="a1"/>
    <w:next w:val="a1"/>
    <w:rsid w:val="00605C4F"/>
    <w:pPr>
      <w:jc w:val="center"/>
    </w:pPr>
  </w:style>
  <w:style w:type="paragraph" w:customStyle="1" w:styleId="ItemQDescSpecialMathIndent1">
    <w:name w:val="ItemQDescSpecialMathIndent1"/>
    <w:basedOn w:val="ItemStem"/>
    <w:rsid w:val="002D5F44"/>
    <w:pPr>
      <w:tabs>
        <w:tab w:val="left" w:pos="515"/>
      </w:tabs>
      <w:ind w:leftChars="134" w:left="245" w:hangingChars="111" w:hanging="111"/>
    </w:pPr>
  </w:style>
  <w:style w:type="paragraph" w:customStyle="1" w:styleId="ItemQDescSpecialMathIndent2">
    <w:name w:val="ItemQDescSpecialMathIndent2"/>
    <w:basedOn w:val="ItemStem"/>
    <w:rsid w:val="002D5F44"/>
    <w:pPr>
      <w:tabs>
        <w:tab w:val="left" w:pos="613"/>
      </w:tabs>
      <w:ind w:leftChars="134" w:left="292" w:hangingChars="158" w:hanging="158"/>
    </w:pPr>
  </w:style>
  <w:style w:type="paragraph" w:customStyle="1" w:styleId="OptWithTabs4SpecialMathIndent1">
    <w:name w:val="OptWithTabs4SpecialMathIndent1"/>
    <w:basedOn w:val="a1"/>
    <w:next w:val="a1"/>
    <w:rsid w:val="007A6CC0"/>
    <w:pPr>
      <w:tabs>
        <w:tab w:val="left" w:pos="603"/>
        <w:tab w:val="left" w:pos="2799"/>
        <w:tab w:val="left" w:pos="5055"/>
        <w:tab w:val="left" w:pos="7335"/>
      </w:tabs>
    </w:pPr>
  </w:style>
  <w:style w:type="paragraph" w:customStyle="1" w:styleId="OptWithTabs2SpecialMathIndent1">
    <w:name w:val="OptWithTabs2SpecialMathIndent1"/>
    <w:basedOn w:val="OptWithTabs4SpecialMathIndent1"/>
    <w:next w:val="a1"/>
    <w:qFormat/>
    <w:rsid w:val="00750D9B"/>
    <w:pPr>
      <w:tabs>
        <w:tab w:val="clear" w:pos="2799"/>
        <w:tab w:val="clear" w:pos="7335"/>
      </w:tabs>
    </w:pPr>
  </w:style>
  <w:style w:type="paragraph" w:customStyle="1" w:styleId="OptWithTabs1SpecialMathIndent1">
    <w:name w:val="OptWithTabs1SpecialMathIndent1"/>
    <w:basedOn w:val="OptWithTabs2SpecialMathIndent1"/>
    <w:next w:val="a1"/>
    <w:qFormat/>
    <w:rsid w:val="00750D9B"/>
    <w:pPr>
      <w:tabs>
        <w:tab w:val="clear" w:pos="5055"/>
      </w:tabs>
    </w:pPr>
  </w:style>
  <w:style w:type="paragraph" w:customStyle="1" w:styleId="OptWithTabs4SpecialMathIndent2">
    <w:name w:val="OptWithTabs4SpecialMathIndent2"/>
    <w:basedOn w:val="a1"/>
    <w:next w:val="a1"/>
    <w:qFormat/>
    <w:rsid w:val="007A6CC0"/>
    <w:pPr>
      <w:tabs>
        <w:tab w:val="left" w:pos="729"/>
        <w:tab w:val="left" w:pos="2913"/>
        <w:tab w:val="left" w:pos="5151"/>
        <w:tab w:val="left" w:pos="7371"/>
      </w:tabs>
    </w:pPr>
  </w:style>
  <w:style w:type="paragraph" w:customStyle="1" w:styleId="OptWithTabs2SpecialMathIndent2">
    <w:name w:val="OptWithTabs2SpecialMathIndent2"/>
    <w:basedOn w:val="OptWithTabs4SpecialMathIndent2"/>
    <w:next w:val="a1"/>
    <w:qFormat/>
    <w:rsid w:val="00750D9B"/>
    <w:pPr>
      <w:tabs>
        <w:tab w:val="clear" w:pos="2913"/>
        <w:tab w:val="clear" w:pos="7371"/>
      </w:tabs>
    </w:pPr>
  </w:style>
  <w:style w:type="paragraph" w:customStyle="1" w:styleId="OptWithTabs1SpecialMathIndent2">
    <w:name w:val="OptWithTabs1SpecialMathIndent2"/>
    <w:basedOn w:val="OptWithTabs2SpecialMathIndent2"/>
    <w:next w:val="a1"/>
    <w:qFormat/>
    <w:rsid w:val="00750D9B"/>
    <w:pPr>
      <w:tabs>
        <w:tab w:val="clear" w:pos="5151"/>
      </w:tabs>
    </w:pPr>
  </w:style>
  <w:style w:type="paragraph" w:customStyle="1" w:styleId="ItemQDescSpecialMathIndent1Indent1">
    <w:name w:val="ItemQDescSpecialMathIndent1Indent1"/>
    <w:basedOn w:val="ItemStem"/>
    <w:rsid w:val="002D5F44"/>
    <w:pPr>
      <w:tabs>
        <w:tab w:val="left" w:pos="893"/>
      </w:tabs>
      <w:ind w:leftChars="269" w:left="425" w:hangingChars="156" w:hanging="156"/>
    </w:pPr>
  </w:style>
  <w:style w:type="paragraph" w:customStyle="1" w:styleId="ItemQDescSpecialMathIndent2Indent1">
    <w:name w:val="ItemQDescSpecialMathIndent2Indent1"/>
    <w:basedOn w:val="ItemStem"/>
    <w:rsid w:val="00EA68A9"/>
    <w:pPr>
      <w:tabs>
        <w:tab w:val="left" w:pos="895"/>
      </w:tabs>
      <w:ind w:leftChars="286" w:left="446" w:hangingChars="160" w:hanging="160"/>
    </w:pPr>
  </w:style>
  <w:style w:type="paragraph" w:customStyle="1" w:styleId="ItemSub2QDescSpecialMathIndent">
    <w:name w:val="ItemSub2QDescSpecialMathIndent"/>
    <w:basedOn w:val="ItemQDescSpecialMathIndent2Indent1"/>
    <w:qFormat/>
    <w:rsid w:val="00EA68A9"/>
    <w:pPr>
      <w:ind w:leftChars="412" w:left="572"/>
    </w:pPr>
  </w:style>
  <w:style w:type="paragraph" w:styleId="aff7">
    <w:name w:val="Balloon Text"/>
    <w:basedOn w:val="a1"/>
    <w:link w:val="Char7"/>
    <w:uiPriority w:val="99"/>
    <w:semiHidden/>
    <w:unhideWhenUsed/>
    <w:rsid w:val="00072F52"/>
    <w:pPr>
      <w:spacing w:line="240" w:lineRule="auto"/>
    </w:pPr>
    <w:rPr>
      <w:sz w:val="18"/>
      <w:szCs w:val="18"/>
    </w:rPr>
  </w:style>
  <w:style w:type="character" w:customStyle="1" w:styleId="Char7">
    <w:name w:val="批注框文本 Char"/>
    <w:basedOn w:val="a2"/>
    <w:link w:val="aff7"/>
    <w:uiPriority w:val="99"/>
    <w:semiHidden/>
    <w:rsid w:val="00072F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45F937-B409-4B5E-B5CE-AF1C5CD41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Cisco Employee</dc:creator>
  <cp:keywords/>
  <dc:description>generated by python-docx</dc:description>
  <cp:lastModifiedBy>Administrator</cp:lastModifiedBy>
  <cp:revision>66</cp:revision>
  <dcterms:created xsi:type="dcterms:W3CDTF">2013-12-23T23:15:00Z</dcterms:created>
  <dcterms:modified xsi:type="dcterms:W3CDTF">2021-09-12T03:29:00Z</dcterms:modified>
  <cp:category/>
</cp:coreProperties>
</file>