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0"/>
        <w:ind w:left="2876" w:right="0" w:firstLine="0"/>
        <w:jc w:val="left"/>
        <w:rPr>
          <w:b/>
          <w:sz w:val="30"/>
        </w:rPr>
      </w:pPr>
      <w:r>
        <w:rPr>
          <w:rFonts w:hint="eastAsia" w:ascii="黑体" w:eastAsia="黑体"/>
          <w:b/>
          <w:sz w:val="30"/>
        </w:rPr>
        <w:pict>
          <v:shape id="_x0000_s1025" o:spid="_x0000_s1025" o:spt="75" type="#_x0000_t75" style="position:absolute;left:0pt;margin-left:941pt;margin-top:960pt;height:26pt;width:2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eastAsia="黑体"/>
          <w:b/>
          <w:sz w:val="30"/>
        </w:rPr>
        <w:t>七年级下英语单元</w:t>
      </w:r>
      <w:r>
        <w:rPr>
          <w:rFonts w:hint="eastAsia" w:ascii="黑体" w:eastAsia="黑体"/>
          <w:b/>
          <w:sz w:val="30"/>
          <w:lang w:val="en-US" w:eastAsia="zh-CN"/>
        </w:rPr>
        <w:t>测试</w:t>
      </w:r>
      <w:r>
        <w:rPr>
          <w:b/>
          <w:sz w:val="30"/>
        </w:rPr>
        <w:t>Unit 1-2</w:t>
      </w:r>
    </w:p>
    <w:p>
      <w:pPr>
        <w:pStyle w:val="3"/>
        <w:spacing w:before="3"/>
        <w:ind w:left="0"/>
        <w:rPr>
          <w:b/>
          <w:sz w:val="29"/>
        </w:rPr>
      </w:pPr>
    </w:p>
    <w:p>
      <w:pPr>
        <w:pStyle w:val="2"/>
        <w:ind w:left="1236" w:firstLine="0"/>
      </w:pPr>
      <w:r>
        <w:t xml:space="preserve">第一卷 （第 </w:t>
      </w:r>
      <w:r>
        <w:rPr>
          <w:rFonts w:ascii="Times New Roman" w:hAnsi="Times New Roman" w:eastAsia="Times New Roman"/>
        </w:rPr>
        <w:t xml:space="preserve">1—50 </w:t>
      </w:r>
      <w:r>
        <w:t>小题，请把正确选项的字母编号填涂在答题卡上）</w:t>
      </w:r>
    </w:p>
    <w:p>
      <w:pPr>
        <w:pStyle w:val="9"/>
        <w:numPr>
          <w:ilvl w:val="0"/>
          <w:numId w:val="1"/>
        </w:numPr>
        <w:tabs>
          <w:tab w:val="left" w:pos="627"/>
        </w:tabs>
        <w:spacing w:before="21" w:after="0" w:line="259" w:lineRule="auto"/>
        <w:ind w:left="112" w:right="1413" w:firstLine="240"/>
        <w:jc w:val="left"/>
        <w:rPr>
          <w:rFonts w:hint="eastAsia" w:ascii="宋体" w:eastAsia="宋体"/>
          <w:b/>
          <w:sz w:val="24"/>
        </w:rPr>
      </w:pPr>
      <w:r>
        <w:rPr>
          <w:rFonts w:hint="eastAsia" w:ascii="宋体" w:eastAsia="宋体"/>
          <w:b/>
          <w:spacing w:val="-2"/>
          <w:sz w:val="24"/>
        </w:rPr>
        <w:t xml:space="preserve">选择填空。从下面每小题的 </w:t>
      </w:r>
      <w:r>
        <w:rPr>
          <w:b/>
          <w:sz w:val="24"/>
        </w:rPr>
        <w:t>A</w:t>
      </w:r>
      <w:r>
        <w:rPr>
          <w:rFonts w:hint="eastAsia" w:ascii="宋体" w:eastAsia="宋体"/>
          <w:b/>
          <w:sz w:val="24"/>
        </w:rPr>
        <w:t>、</w:t>
      </w:r>
      <w:r>
        <w:rPr>
          <w:b/>
          <w:sz w:val="24"/>
        </w:rPr>
        <w:t>B</w:t>
      </w:r>
      <w:r>
        <w:rPr>
          <w:rFonts w:hint="eastAsia" w:ascii="宋体" w:eastAsia="宋体"/>
          <w:b/>
          <w:sz w:val="24"/>
        </w:rPr>
        <w:t>、</w:t>
      </w:r>
      <w:r>
        <w:rPr>
          <w:b/>
          <w:sz w:val="24"/>
        </w:rPr>
        <w:t>C</w:t>
      </w:r>
      <w:r>
        <w:rPr>
          <w:b/>
          <w:spacing w:val="39"/>
          <w:sz w:val="24"/>
        </w:rPr>
        <w:t xml:space="preserve"> </w:t>
      </w:r>
      <w:r>
        <w:rPr>
          <w:rFonts w:hint="eastAsia" w:ascii="宋体" w:eastAsia="宋体"/>
          <w:b/>
          <w:sz w:val="24"/>
        </w:rPr>
        <w:t>三个选项中</w:t>
      </w:r>
      <w:r>
        <w:rPr>
          <w:b/>
          <w:spacing w:val="29"/>
          <w:sz w:val="24"/>
        </w:rPr>
        <w:t xml:space="preserve">, </w:t>
      </w:r>
      <w:r>
        <w:rPr>
          <w:rFonts w:hint="eastAsia" w:ascii="宋体" w:eastAsia="宋体"/>
          <w:b/>
          <w:sz w:val="24"/>
        </w:rPr>
        <w:t>选出可以替代划线部分的最佳选</w:t>
      </w:r>
      <w:r>
        <w:rPr>
          <w:rFonts w:hint="eastAsia" w:ascii="宋体" w:eastAsia="宋体"/>
          <w:b/>
          <w:spacing w:val="-60"/>
          <w:sz w:val="24"/>
        </w:rPr>
        <w:t>项。</w:t>
      </w:r>
      <w:r>
        <w:rPr>
          <w:rFonts w:hint="eastAsia" w:ascii="宋体" w:eastAsia="宋体"/>
          <w:b/>
          <w:sz w:val="24"/>
        </w:rPr>
        <w:t>（</w:t>
      </w:r>
      <w:r>
        <w:rPr>
          <w:rFonts w:hint="eastAsia" w:ascii="宋体" w:eastAsia="宋体"/>
          <w:b/>
          <w:spacing w:val="-15"/>
          <w:sz w:val="24"/>
        </w:rPr>
        <w:t xml:space="preserve">每小题 </w:t>
      </w:r>
      <w:r>
        <w:rPr>
          <w:b/>
          <w:sz w:val="24"/>
        </w:rPr>
        <w:t xml:space="preserve">1 </w:t>
      </w:r>
      <w:r>
        <w:rPr>
          <w:rFonts w:hint="eastAsia" w:ascii="宋体" w:eastAsia="宋体"/>
          <w:b/>
          <w:spacing w:val="-16"/>
          <w:sz w:val="24"/>
        </w:rPr>
        <w:t xml:space="preserve">分，共 </w:t>
      </w:r>
      <w:r>
        <w:rPr>
          <w:b/>
          <w:sz w:val="24"/>
        </w:rPr>
        <w:t>10</w:t>
      </w:r>
      <w:r>
        <w:rPr>
          <w:b/>
          <w:spacing w:val="-1"/>
          <w:sz w:val="24"/>
        </w:rPr>
        <w:t xml:space="preserve"> </w:t>
      </w:r>
      <w:r>
        <w:rPr>
          <w:rFonts w:hint="eastAsia" w:ascii="宋体" w:eastAsia="宋体"/>
          <w:b/>
          <w:sz w:val="24"/>
        </w:rPr>
        <w:t>分）</w:t>
      </w:r>
    </w:p>
    <w:p>
      <w:pPr>
        <w:pStyle w:val="9"/>
        <w:numPr>
          <w:ilvl w:val="0"/>
          <w:numId w:val="2"/>
        </w:numPr>
        <w:tabs>
          <w:tab w:val="left" w:pos="594"/>
        </w:tabs>
        <w:spacing w:before="67" w:after="0" w:line="240" w:lineRule="auto"/>
        <w:ind w:left="593" w:right="0" w:hanging="241"/>
        <w:jc w:val="left"/>
        <w:rPr>
          <w:sz w:val="24"/>
        </w:rPr>
      </w:pPr>
      <w:r>
        <w:rPr>
          <w:sz w:val="24"/>
        </w:rPr>
        <w:t>He is from Canada, but his Chinese is</w:t>
      </w:r>
      <w:r>
        <w:rPr>
          <w:spacing w:val="-3"/>
          <w:sz w:val="24"/>
        </w:rPr>
        <w:t xml:space="preserve"> </w:t>
      </w:r>
      <w:r>
        <w:rPr>
          <w:sz w:val="24"/>
          <w:u w:val="single"/>
        </w:rPr>
        <w:t>excellent</w:t>
      </w:r>
      <w:r>
        <w:rPr>
          <w:sz w:val="24"/>
        </w:rPr>
        <w:t>.</w:t>
      </w:r>
    </w:p>
    <w:p>
      <w:pPr>
        <w:pStyle w:val="3"/>
        <w:tabs>
          <w:tab w:val="left" w:pos="2633"/>
          <w:tab w:val="left" w:pos="4733"/>
        </w:tabs>
        <w:ind w:left="593"/>
      </w:pPr>
      <w:r>
        <w:t>A.</w:t>
      </w:r>
      <w:r>
        <w:rPr>
          <w:spacing w:val="-1"/>
        </w:rPr>
        <w:t xml:space="preserve"> </w:t>
      </w:r>
      <w:r>
        <w:t>very</w:t>
      </w:r>
      <w:r>
        <w:rPr>
          <w:spacing w:val="-1"/>
        </w:rPr>
        <w:t xml:space="preserve"> </w:t>
      </w:r>
      <w:r>
        <w:t>well</w:t>
      </w:r>
      <w:r>
        <w:tab/>
      </w:r>
      <w:r>
        <w:t>B.</w:t>
      </w:r>
      <w:r>
        <w:rPr>
          <w:spacing w:val="-1"/>
        </w:rPr>
        <w:t xml:space="preserve"> </w:t>
      </w:r>
      <w:r>
        <w:t>very</w:t>
      </w:r>
      <w:r>
        <w:rPr>
          <w:spacing w:val="-1"/>
        </w:rPr>
        <w:t xml:space="preserve"> </w:t>
      </w:r>
      <w:r>
        <w:t>good</w:t>
      </w:r>
      <w:r>
        <w:tab/>
      </w:r>
      <w:r>
        <w:t>C. very poor</w:t>
      </w:r>
    </w:p>
    <w:p>
      <w:pPr>
        <w:pStyle w:val="9"/>
        <w:numPr>
          <w:ilvl w:val="0"/>
          <w:numId w:val="2"/>
        </w:numPr>
        <w:tabs>
          <w:tab w:val="left" w:pos="594"/>
        </w:tabs>
        <w:spacing w:before="192" w:after="0" w:line="240" w:lineRule="auto"/>
        <w:ind w:left="593" w:right="0" w:hanging="241"/>
        <w:jc w:val="left"/>
        <w:rPr>
          <w:sz w:val="24"/>
        </w:rPr>
      </w:pPr>
      <w:r>
        <w:rPr>
          <w:sz w:val="24"/>
        </w:rPr>
        <w:t xml:space="preserve">My hometown </w:t>
      </w:r>
      <w:r>
        <w:rPr>
          <w:sz w:val="24"/>
          <w:u w:val="single"/>
        </w:rPr>
        <w:t>lies</w:t>
      </w:r>
      <w:r>
        <w:rPr>
          <w:sz w:val="24"/>
        </w:rPr>
        <w:t xml:space="preserve"> on the</w:t>
      </w:r>
      <w:r>
        <w:rPr>
          <w:spacing w:val="-1"/>
          <w:sz w:val="24"/>
        </w:rPr>
        <w:t xml:space="preserve"> </w:t>
      </w:r>
      <w:r>
        <w:rPr>
          <w:sz w:val="24"/>
        </w:rPr>
        <w:t>coast.</w:t>
      </w:r>
    </w:p>
    <w:p>
      <w:pPr>
        <w:pStyle w:val="3"/>
        <w:tabs>
          <w:tab w:val="left" w:pos="2633"/>
          <w:tab w:val="left" w:pos="4733"/>
        </w:tabs>
        <w:ind w:left="593"/>
      </w:pPr>
      <w:r>
        <w:t>A.</w:t>
      </w:r>
      <w:r>
        <w:rPr>
          <w:spacing w:val="-1"/>
        </w:rPr>
        <w:t xml:space="preserve"> </w:t>
      </w:r>
      <w:r>
        <w:t>keeps</w:t>
      </w:r>
      <w:r>
        <w:tab/>
      </w:r>
      <w:r>
        <w:t>B. stays</w:t>
      </w:r>
      <w:r>
        <w:tab/>
      </w:r>
      <w:r>
        <w:t>C. is</w:t>
      </w:r>
    </w:p>
    <w:p>
      <w:pPr>
        <w:pStyle w:val="9"/>
        <w:numPr>
          <w:ilvl w:val="0"/>
          <w:numId w:val="2"/>
        </w:numPr>
        <w:tabs>
          <w:tab w:val="left" w:pos="594"/>
        </w:tabs>
        <w:spacing w:before="192" w:after="0" w:line="240" w:lineRule="auto"/>
        <w:ind w:left="593" w:right="0" w:hanging="241"/>
        <w:jc w:val="left"/>
        <w:rPr>
          <w:sz w:val="24"/>
        </w:rPr>
      </w:pPr>
      <w:r>
        <w:rPr>
          <w:sz w:val="24"/>
        </w:rPr>
        <w:t xml:space="preserve">Most old people like to sit all </w:t>
      </w:r>
      <w:r>
        <w:rPr>
          <w:spacing w:val="-4"/>
          <w:sz w:val="24"/>
        </w:rPr>
        <w:t xml:space="preserve">day, </w:t>
      </w:r>
      <w:r>
        <w:rPr>
          <w:sz w:val="24"/>
        </w:rPr>
        <w:t xml:space="preserve">but my grandpa </w:t>
      </w:r>
      <w:r>
        <w:rPr>
          <w:sz w:val="24"/>
          <w:u w:val="single"/>
        </w:rPr>
        <w:t>prefers</w:t>
      </w:r>
      <w:r>
        <w:rPr>
          <w:sz w:val="24"/>
        </w:rPr>
        <w:t xml:space="preserve"> to work in the garden.</w:t>
      </w:r>
    </w:p>
    <w:p>
      <w:pPr>
        <w:pStyle w:val="3"/>
        <w:tabs>
          <w:tab w:val="left" w:pos="2633"/>
          <w:tab w:val="left" w:pos="4733"/>
        </w:tabs>
        <w:spacing w:before="193"/>
        <w:ind w:left="593"/>
      </w:pPr>
      <w:r>
        <w:t>A.</w:t>
      </w:r>
      <w:r>
        <w:rPr>
          <w:spacing w:val="-2"/>
        </w:rPr>
        <w:t xml:space="preserve"> </w:t>
      </w:r>
      <w:r>
        <w:t>hopes</w:t>
      </w:r>
      <w:r>
        <w:tab/>
      </w:r>
      <w:r>
        <w:t>B.</w:t>
      </w:r>
      <w:r>
        <w:rPr>
          <w:spacing w:val="-1"/>
        </w:rPr>
        <w:t xml:space="preserve"> </w:t>
      </w:r>
      <w:r>
        <w:t>agrees</w:t>
      </w:r>
      <w:r>
        <w:tab/>
      </w:r>
      <w:r>
        <w:t>C. likes …</w:t>
      </w:r>
      <w:r>
        <w:rPr>
          <w:spacing w:val="-1"/>
        </w:rPr>
        <w:t xml:space="preserve"> </w:t>
      </w:r>
      <w:r>
        <w:t>better</w:t>
      </w:r>
    </w:p>
    <w:p>
      <w:pPr>
        <w:pStyle w:val="9"/>
        <w:numPr>
          <w:ilvl w:val="0"/>
          <w:numId w:val="2"/>
        </w:numPr>
        <w:tabs>
          <w:tab w:val="left" w:pos="584"/>
        </w:tabs>
        <w:spacing w:before="192" w:after="0" w:line="240" w:lineRule="auto"/>
        <w:ind w:left="583" w:right="0" w:hanging="231"/>
        <w:jc w:val="left"/>
        <w:rPr>
          <w:sz w:val="24"/>
        </w:rPr>
      </w:pPr>
      <w:r>
        <w:rPr>
          <w:spacing w:val="-9"/>
          <w:sz w:val="24"/>
        </w:rPr>
        <w:t xml:space="preserve">You </w:t>
      </w:r>
      <w:r>
        <w:rPr>
          <w:sz w:val="24"/>
        </w:rPr>
        <w:t xml:space="preserve">have to </w:t>
      </w:r>
      <w:r>
        <w:rPr>
          <w:sz w:val="24"/>
          <w:u w:val="single"/>
        </w:rPr>
        <w:t>finish</w:t>
      </w:r>
      <w:r>
        <w:rPr>
          <w:sz w:val="24"/>
        </w:rPr>
        <w:t xml:space="preserve"> the work before you</w:t>
      </w:r>
      <w:r>
        <w:rPr>
          <w:spacing w:val="7"/>
          <w:sz w:val="24"/>
        </w:rPr>
        <w:t xml:space="preserve"> </w:t>
      </w:r>
      <w:r>
        <w:rPr>
          <w:sz w:val="24"/>
        </w:rPr>
        <w:t>leave.</w:t>
      </w:r>
    </w:p>
    <w:p>
      <w:pPr>
        <w:pStyle w:val="3"/>
        <w:tabs>
          <w:tab w:val="left" w:pos="2633"/>
          <w:tab w:val="left" w:pos="4733"/>
        </w:tabs>
        <w:ind w:left="593"/>
      </w:pPr>
      <w:r>
        <w:t>A.</w:t>
      </w:r>
      <w:r>
        <w:rPr>
          <w:spacing w:val="-1"/>
        </w:rPr>
        <w:t xml:space="preserve"> </w:t>
      </w:r>
      <w:r>
        <w:t>do</w:t>
      </w:r>
      <w:r>
        <w:tab/>
      </w:r>
      <w:r>
        <w:t>B. hand in</w:t>
      </w:r>
      <w:r>
        <w:tab/>
      </w:r>
      <w:r>
        <w:t>C. complete</w:t>
      </w:r>
    </w:p>
    <w:p>
      <w:pPr>
        <w:pStyle w:val="9"/>
        <w:numPr>
          <w:ilvl w:val="0"/>
          <w:numId w:val="2"/>
        </w:numPr>
        <w:tabs>
          <w:tab w:val="left" w:pos="589"/>
        </w:tabs>
        <w:spacing w:before="192" w:after="0" w:line="240" w:lineRule="auto"/>
        <w:ind w:left="588" w:right="0" w:hanging="236"/>
        <w:jc w:val="left"/>
        <w:rPr>
          <w:sz w:val="24"/>
        </w:rPr>
      </w:pPr>
      <w:r>
        <w:rPr>
          <w:sz w:val="24"/>
        </w:rPr>
        <w:t xml:space="preserve">The Fifth </w:t>
      </w:r>
      <w:r>
        <w:rPr>
          <w:spacing w:val="-4"/>
          <w:sz w:val="24"/>
        </w:rPr>
        <w:t xml:space="preserve">Avenue </w:t>
      </w:r>
      <w:r>
        <w:rPr>
          <w:sz w:val="24"/>
        </w:rPr>
        <w:t xml:space="preserve">in New </w:t>
      </w:r>
      <w:r>
        <w:rPr>
          <w:spacing w:val="-7"/>
          <w:sz w:val="24"/>
        </w:rPr>
        <w:t xml:space="preserve">York </w:t>
      </w:r>
      <w:r>
        <w:rPr>
          <w:sz w:val="24"/>
        </w:rPr>
        <w:t>City is a very</w:t>
      </w:r>
      <w:r>
        <w:rPr>
          <w:sz w:val="24"/>
          <w:u w:val="single"/>
        </w:rPr>
        <w:t xml:space="preserve"> famous</w:t>
      </w:r>
      <w:r>
        <w:rPr>
          <w:spacing w:val="-15"/>
          <w:sz w:val="24"/>
        </w:rPr>
        <w:t xml:space="preserve"> </w:t>
      </w:r>
      <w:r>
        <w:rPr>
          <w:sz w:val="24"/>
        </w:rPr>
        <w:t>street.</w:t>
      </w:r>
    </w:p>
    <w:p>
      <w:pPr>
        <w:pStyle w:val="3"/>
        <w:tabs>
          <w:tab w:val="left" w:pos="2633"/>
          <w:tab w:val="left" w:pos="4733"/>
        </w:tabs>
        <w:ind w:left="593"/>
      </w:pPr>
      <w:r>
        <w:t>A.</w:t>
      </w:r>
      <w:r>
        <w:rPr>
          <w:spacing w:val="-1"/>
        </w:rPr>
        <w:t xml:space="preserve"> </w:t>
      </w:r>
      <w:r>
        <w:t>knowing</w:t>
      </w:r>
      <w:r>
        <w:tab/>
      </w:r>
      <w:r>
        <w:t>B. unknown</w:t>
      </w:r>
      <w:r>
        <w:tab/>
      </w:r>
      <w:r>
        <w:t>C. well-known</w:t>
      </w:r>
    </w:p>
    <w:p>
      <w:pPr>
        <w:pStyle w:val="9"/>
        <w:numPr>
          <w:ilvl w:val="0"/>
          <w:numId w:val="2"/>
        </w:numPr>
        <w:tabs>
          <w:tab w:val="left" w:pos="535"/>
        </w:tabs>
        <w:spacing w:before="192" w:after="0" w:line="240" w:lineRule="auto"/>
        <w:ind w:left="534" w:right="0" w:hanging="182"/>
        <w:jc w:val="left"/>
        <w:rPr>
          <w:sz w:val="24"/>
        </w:rPr>
      </w:pPr>
      <w:r>
        <w:rPr>
          <w:sz w:val="24"/>
        </w:rPr>
        <w:t xml:space="preserve">The two girls will go to different cities, but they will </w:t>
      </w:r>
      <w:r>
        <w:rPr>
          <w:sz w:val="24"/>
          <w:u w:val="single"/>
        </w:rPr>
        <w:t>remain</w:t>
      </w:r>
      <w:r>
        <w:rPr>
          <w:spacing w:val="-2"/>
          <w:sz w:val="24"/>
        </w:rPr>
        <w:t xml:space="preserve"> </w:t>
      </w:r>
      <w:r>
        <w:rPr>
          <w:sz w:val="24"/>
        </w:rPr>
        <w:t>friends.</w:t>
      </w:r>
    </w:p>
    <w:p>
      <w:pPr>
        <w:pStyle w:val="3"/>
        <w:tabs>
          <w:tab w:val="left" w:pos="2633"/>
          <w:tab w:val="left" w:pos="4733"/>
        </w:tabs>
        <w:ind w:left="533"/>
      </w:pPr>
      <w:r>
        <w:t>A.</w:t>
      </w:r>
      <w:r>
        <w:rPr>
          <w:spacing w:val="-1"/>
        </w:rPr>
        <w:t xml:space="preserve"> </w:t>
      </w:r>
      <w:r>
        <w:t>never be</w:t>
      </w:r>
      <w:r>
        <w:tab/>
      </w:r>
      <w:r>
        <w:t>B. want</w:t>
      </w:r>
      <w:r>
        <w:rPr>
          <w:spacing w:val="-1"/>
        </w:rPr>
        <w:t xml:space="preserve"> </w:t>
      </w:r>
      <w:r>
        <w:t>to</w:t>
      </w:r>
      <w:r>
        <w:rPr>
          <w:spacing w:val="-1"/>
        </w:rPr>
        <w:t xml:space="preserve"> </w:t>
      </w:r>
      <w:r>
        <w:t>be</w:t>
      </w:r>
      <w:r>
        <w:tab/>
      </w:r>
      <w:r>
        <w:t>C. still be</w:t>
      </w:r>
    </w:p>
    <w:p>
      <w:pPr>
        <w:pStyle w:val="9"/>
        <w:numPr>
          <w:ilvl w:val="0"/>
          <w:numId w:val="2"/>
        </w:numPr>
        <w:tabs>
          <w:tab w:val="left" w:pos="584"/>
        </w:tabs>
        <w:spacing w:before="193" w:after="0" w:line="240" w:lineRule="auto"/>
        <w:ind w:left="583" w:right="0" w:hanging="231"/>
        <w:jc w:val="left"/>
        <w:rPr>
          <w:sz w:val="24"/>
        </w:rPr>
      </w:pPr>
      <w:r>
        <w:rPr>
          <w:spacing w:val="-9"/>
          <w:sz w:val="24"/>
        </w:rPr>
        <w:t xml:space="preserve">You </w:t>
      </w:r>
      <w:r>
        <w:rPr>
          <w:sz w:val="24"/>
        </w:rPr>
        <w:t xml:space="preserve">are very </w:t>
      </w:r>
      <w:r>
        <w:rPr>
          <w:sz w:val="24"/>
          <w:u w:val="single"/>
        </w:rPr>
        <w:t>cheerful</w:t>
      </w:r>
      <w:r>
        <w:rPr>
          <w:sz w:val="24"/>
        </w:rPr>
        <w:t xml:space="preserve"> </w:t>
      </w:r>
      <w:r>
        <w:rPr>
          <w:spacing w:val="-3"/>
          <w:sz w:val="24"/>
        </w:rPr>
        <w:t xml:space="preserve">today. </w:t>
      </w:r>
      <w:r>
        <w:rPr>
          <w:sz w:val="24"/>
        </w:rPr>
        <w:t>Do you have anything</w:t>
      </w:r>
      <w:r>
        <w:rPr>
          <w:spacing w:val="10"/>
          <w:sz w:val="24"/>
        </w:rPr>
        <w:t xml:space="preserve"> </w:t>
      </w:r>
      <w:r>
        <w:rPr>
          <w:sz w:val="24"/>
        </w:rPr>
        <w:t>exciting?</w:t>
      </w:r>
    </w:p>
    <w:p>
      <w:pPr>
        <w:pStyle w:val="3"/>
        <w:tabs>
          <w:tab w:val="left" w:pos="2633"/>
          <w:tab w:val="left" w:pos="4733"/>
        </w:tabs>
        <w:ind w:left="533"/>
      </w:pPr>
      <w:r>
        <w:t>A.</w:t>
      </w:r>
      <w:r>
        <w:rPr>
          <w:spacing w:val="-1"/>
        </w:rPr>
        <w:t xml:space="preserve"> </w:t>
      </w:r>
      <w:r>
        <w:t>strict</w:t>
      </w:r>
      <w:r>
        <w:tab/>
      </w:r>
      <w:r>
        <w:t>B. happy</w:t>
      </w:r>
      <w:r>
        <w:tab/>
      </w:r>
      <w:r>
        <w:t>C. unusual</w:t>
      </w:r>
    </w:p>
    <w:p>
      <w:pPr>
        <w:pStyle w:val="9"/>
        <w:numPr>
          <w:ilvl w:val="0"/>
          <w:numId w:val="2"/>
        </w:numPr>
        <w:tabs>
          <w:tab w:val="left" w:pos="594"/>
        </w:tabs>
        <w:spacing w:before="192" w:after="0" w:line="240" w:lineRule="auto"/>
        <w:ind w:left="593" w:right="0" w:hanging="241"/>
        <w:jc w:val="left"/>
        <w:rPr>
          <w:sz w:val="24"/>
        </w:rPr>
      </w:pPr>
      <w:r>
        <w:rPr>
          <w:sz w:val="24"/>
        </w:rPr>
        <w:t xml:space="preserve">Lucia might </w:t>
      </w:r>
      <w:r>
        <w:rPr>
          <w:sz w:val="24"/>
          <w:u w:val="single"/>
        </w:rPr>
        <w:t>look after</w:t>
      </w:r>
      <w:r>
        <w:rPr>
          <w:sz w:val="24"/>
        </w:rPr>
        <w:t xml:space="preserve"> her little sister when their parents go to</w:t>
      </w:r>
      <w:r>
        <w:rPr>
          <w:spacing w:val="-3"/>
          <w:sz w:val="24"/>
        </w:rPr>
        <w:t xml:space="preserve"> </w:t>
      </w:r>
      <w:r>
        <w:rPr>
          <w:sz w:val="24"/>
        </w:rPr>
        <w:t>work.</w:t>
      </w:r>
    </w:p>
    <w:p>
      <w:pPr>
        <w:pStyle w:val="3"/>
        <w:tabs>
          <w:tab w:val="left" w:pos="2657"/>
          <w:tab w:val="left" w:pos="4733"/>
        </w:tabs>
        <w:ind w:left="533"/>
      </w:pPr>
      <w:r>
        <w:t>A.</w:t>
      </w:r>
      <w:r>
        <w:rPr>
          <w:spacing w:val="-1"/>
        </w:rPr>
        <w:t xml:space="preserve"> </w:t>
      </w:r>
      <w:r>
        <w:t>care</w:t>
      </w:r>
      <w:r>
        <w:rPr>
          <w:spacing w:val="-2"/>
        </w:rPr>
        <w:t xml:space="preserve"> </w:t>
      </w:r>
      <w:r>
        <w:t>about</w:t>
      </w:r>
      <w:r>
        <w:tab/>
      </w:r>
      <w:r>
        <w:t>B.</w:t>
      </w:r>
      <w:r>
        <w:rPr>
          <w:spacing w:val="2"/>
        </w:rPr>
        <w:t xml:space="preserve"> </w:t>
      </w:r>
      <w:r>
        <w:t>care</w:t>
      </w:r>
      <w:r>
        <w:rPr>
          <w:spacing w:val="-1"/>
        </w:rPr>
        <w:t xml:space="preserve"> </w:t>
      </w:r>
      <w:r>
        <w:t>for</w:t>
      </w:r>
      <w:r>
        <w:tab/>
      </w:r>
      <w:r>
        <w:t>C. look for</w:t>
      </w:r>
    </w:p>
    <w:p>
      <w:pPr>
        <w:pStyle w:val="9"/>
        <w:numPr>
          <w:ilvl w:val="0"/>
          <w:numId w:val="2"/>
        </w:numPr>
        <w:tabs>
          <w:tab w:val="left" w:pos="594"/>
        </w:tabs>
        <w:spacing w:before="192" w:after="0" w:line="240" w:lineRule="auto"/>
        <w:ind w:left="593" w:right="0" w:hanging="241"/>
        <w:jc w:val="left"/>
        <w:rPr>
          <w:sz w:val="24"/>
        </w:rPr>
      </w:pPr>
      <w:r>
        <w:rPr>
          <w:sz w:val="24"/>
        </w:rPr>
        <w:t xml:space="preserve">--The naughty boy likes </w:t>
      </w:r>
      <w:r>
        <w:rPr>
          <w:sz w:val="24"/>
          <w:u w:val="single"/>
        </w:rPr>
        <w:t>making fun of</w:t>
      </w:r>
      <w:r>
        <w:rPr>
          <w:spacing w:val="-4"/>
          <w:sz w:val="24"/>
        </w:rPr>
        <w:t xml:space="preserve"> </w:t>
      </w:r>
      <w:r>
        <w:rPr>
          <w:sz w:val="24"/>
        </w:rPr>
        <w:t>others.</w:t>
      </w:r>
    </w:p>
    <w:p>
      <w:pPr>
        <w:pStyle w:val="3"/>
        <w:ind w:left="593"/>
      </w:pPr>
      <w:r>
        <w:t>-- Oh, it is not polite.</w:t>
      </w:r>
    </w:p>
    <w:p>
      <w:pPr>
        <w:pStyle w:val="3"/>
        <w:tabs>
          <w:tab w:val="left" w:pos="2633"/>
        </w:tabs>
        <w:spacing w:line="408" w:lineRule="auto"/>
        <w:ind w:left="353" w:right="4954" w:firstLine="120"/>
      </w:pPr>
      <w:r>
        <w:t>A. telling</w:t>
      </w:r>
      <w:r>
        <w:rPr>
          <w:spacing w:val="-1"/>
        </w:rPr>
        <w:t xml:space="preserve"> </w:t>
      </w:r>
      <w:r>
        <w:t>jokes to</w:t>
      </w:r>
      <w:r>
        <w:tab/>
      </w:r>
      <w:r>
        <w:t xml:space="preserve">B. playing a joke on C. talking </w:t>
      </w:r>
      <w:r>
        <w:rPr>
          <w:spacing w:val="-6"/>
        </w:rPr>
        <w:t xml:space="preserve">to </w:t>
      </w:r>
      <w:r>
        <w:t xml:space="preserve">10.-- </w:t>
      </w:r>
      <w:r>
        <w:rPr>
          <w:u w:val="single"/>
        </w:rPr>
        <w:t>What</w:t>
      </w:r>
      <w:r>
        <w:t xml:space="preserve"> do you </w:t>
      </w:r>
      <w:r>
        <w:rPr>
          <w:u w:val="single"/>
        </w:rPr>
        <w:t>think of</w:t>
      </w:r>
      <w:r>
        <w:t xml:space="preserve"> the film?</w:t>
      </w:r>
    </w:p>
    <w:p>
      <w:pPr>
        <w:pStyle w:val="3"/>
        <w:spacing w:before="0" w:line="274" w:lineRule="exact"/>
      </w:pPr>
      <w:r>
        <w:t>-- It's very interesting and I like it very much.</w:t>
      </w:r>
    </w:p>
    <w:p>
      <w:pPr>
        <w:pStyle w:val="3"/>
        <w:tabs>
          <w:tab w:val="left" w:pos="2633"/>
          <w:tab w:val="left" w:pos="4733"/>
        </w:tabs>
        <w:ind w:left="473"/>
      </w:pPr>
      <w:r>
        <w:t>A.</w:t>
      </w:r>
      <w:r>
        <w:rPr>
          <w:spacing w:val="-1"/>
        </w:rPr>
        <w:t xml:space="preserve"> </w:t>
      </w:r>
      <w:r>
        <w:t>How; like</w:t>
      </w:r>
      <w:r>
        <w:tab/>
      </w:r>
      <w:r>
        <w:t>B.</w:t>
      </w:r>
      <w:r>
        <w:rPr>
          <w:spacing w:val="-5"/>
        </w:rPr>
        <w:t xml:space="preserve"> </w:t>
      </w:r>
      <w:r>
        <w:t>What;</w:t>
      </w:r>
      <w:r>
        <w:rPr>
          <w:spacing w:val="-1"/>
        </w:rPr>
        <w:t xml:space="preserve"> </w:t>
      </w:r>
      <w:r>
        <w:t>like</w:t>
      </w:r>
      <w:r>
        <w:tab/>
      </w:r>
      <w:r>
        <w:t>C. How; about</w:t>
      </w:r>
    </w:p>
    <w:p>
      <w:pPr>
        <w:pStyle w:val="2"/>
        <w:numPr>
          <w:ilvl w:val="0"/>
          <w:numId w:val="1"/>
        </w:numPr>
        <w:tabs>
          <w:tab w:val="left" w:pos="721"/>
        </w:tabs>
        <w:spacing w:before="178" w:after="0" w:line="364" w:lineRule="auto"/>
        <w:ind w:left="112" w:right="1416" w:firstLine="240"/>
        <w:jc w:val="left"/>
      </w:pPr>
      <w:r>
        <w:rPr>
          <w:spacing w:val="-1"/>
        </w:rPr>
        <w:t xml:space="preserve">选择填空。 从下面每小题的 </w:t>
      </w:r>
      <w:r>
        <w:rPr>
          <w:rFonts w:ascii="Times New Roman" w:eastAsia="Times New Roman"/>
          <w:spacing w:val="-3"/>
        </w:rPr>
        <w:t>A</w:t>
      </w:r>
      <w:r>
        <w:t>、</w:t>
      </w:r>
      <w:r>
        <w:rPr>
          <w:rFonts w:ascii="Times New Roman" w:eastAsia="Times New Roman"/>
        </w:rPr>
        <w:t>B</w:t>
      </w:r>
      <w:r>
        <w:t>、</w:t>
      </w:r>
      <w:r>
        <w:rPr>
          <w:rFonts w:ascii="Times New Roman" w:eastAsia="Times New Roman"/>
        </w:rPr>
        <w:t>C</w:t>
      </w:r>
      <w:r>
        <w:rPr>
          <w:rFonts w:ascii="Times New Roman" w:eastAsia="Times New Roman"/>
          <w:spacing w:val="50"/>
        </w:rPr>
        <w:t xml:space="preserve"> </w:t>
      </w:r>
      <w:r>
        <w:t>三个选项中</w:t>
      </w:r>
      <w:r>
        <w:rPr>
          <w:rFonts w:ascii="Times New Roman" w:eastAsia="Times New Roman"/>
          <w:spacing w:val="28"/>
        </w:rPr>
        <w:t xml:space="preserve">, </w:t>
      </w:r>
      <w:r>
        <w:t>选出可以填入空白处的最佳选</w:t>
      </w:r>
      <w:r>
        <w:rPr>
          <w:spacing w:val="-60"/>
        </w:rPr>
        <w:t>项。</w:t>
      </w:r>
      <w:r>
        <w:t>（</w:t>
      </w:r>
      <w:r>
        <w:rPr>
          <w:spacing w:val="-15"/>
        </w:rPr>
        <w:t xml:space="preserve">每小题 </w:t>
      </w:r>
      <w:r>
        <w:rPr>
          <w:rFonts w:ascii="Times New Roman" w:eastAsia="Times New Roman"/>
        </w:rPr>
        <w:t xml:space="preserve">1 </w:t>
      </w:r>
      <w:r>
        <w:rPr>
          <w:spacing w:val="-16"/>
        </w:rPr>
        <w:t xml:space="preserve">分，共 </w:t>
      </w:r>
      <w:r>
        <w:rPr>
          <w:rFonts w:ascii="Times New Roman" w:eastAsia="Times New Roman"/>
        </w:rPr>
        <w:t>20</w:t>
      </w:r>
      <w:r>
        <w:rPr>
          <w:rFonts w:ascii="Times New Roman" w:eastAsia="Times New Roman"/>
          <w:spacing w:val="-1"/>
        </w:rPr>
        <w:t xml:space="preserve"> </w:t>
      </w:r>
      <w:r>
        <w:t>分）</w:t>
      </w:r>
    </w:p>
    <w:p>
      <w:pPr>
        <w:pStyle w:val="9"/>
        <w:numPr>
          <w:ilvl w:val="0"/>
          <w:numId w:val="3"/>
        </w:numPr>
        <w:tabs>
          <w:tab w:val="left" w:pos="704"/>
          <w:tab w:val="left" w:pos="3300"/>
          <w:tab w:val="left" w:pos="7417"/>
        </w:tabs>
        <w:spacing w:before="15" w:after="0" w:line="240" w:lineRule="auto"/>
        <w:ind w:left="703" w:right="0" w:hanging="351"/>
        <w:jc w:val="left"/>
        <w:rPr>
          <w:sz w:val="24"/>
        </w:rPr>
      </w:pPr>
      <w:r>
        <w:rPr>
          <w:sz w:val="24"/>
        </w:rPr>
        <w:t>— I hear</w:t>
      </w:r>
      <w:r>
        <w:rPr>
          <w:spacing w:val="-2"/>
          <w:sz w:val="24"/>
        </w:rPr>
        <w:t xml:space="preserve"> </w:t>
      </w:r>
      <w:r>
        <w:rPr>
          <w:sz w:val="24"/>
        </w:rPr>
        <w:t>you</w:t>
      </w:r>
      <w:r>
        <w:rPr>
          <w:spacing w:val="-1"/>
          <w:sz w:val="24"/>
        </w:rPr>
        <w:t xml:space="preserve"> </w:t>
      </w:r>
      <w:r>
        <w:rPr>
          <w:sz w:val="24"/>
        </w:rPr>
        <w:t>bought</w:t>
      </w:r>
      <w:r>
        <w:rPr>
          <w:sz w:val="24"/>
          <w:u w:val="single"/>
        </w:rPr>
        <w:t xml:space="preserve"> </w:t>
      </w:r>
      <w:r>
        <w:rPr>
          <w:sz w:val="24"/>
          <w:u w:val="single"/>
        </w:rPr>
        <w:tab/>
      </w:r>
      <w:r>
        <w:rPr>
          <w:sz w:val="24"/>
        </w:rPr>
        <w:t>iPhone 6s yesterday. Can</w:t>
      </w:r>
      <w:r>
        <w:rPr>
          <w:spacing w:val="-11"/>
          <w:sz w:val="24"/>
        </w:rPr>
        <w:t xml:space="preserve"> </w:t>
      </w:r>
      <w:r>
        <w:rPr>
          <w:sz w:val="24"/>
        </w:rPr>
        <w:t>you</w:t>
      </w:r>
      <w:r>
        <w:rPr>
          <w:spacing w:val="-3"/>
          <w:sz w:val="24"/>
        </w:rPr>
        <w:t xml:space="preserve"> </w:t>
      </w:r>
      <w:r>
        <w:rPr>
          <w:sz w:val="24"/>
        </w:rPr>
        <w:t>show</w:t>
      </w:r>
      <w:r>
        <w:rPr>
          <w:sz w:val="24"/>
          <w:u w:val="single"/>
        </w:rPr>
        <w:t xml:space="preserve"> </w:t>
      </w:r>
      <w:r>
        <w:rPr>
          <w:sz w:val="24"/>
          <w:u w:val="single"/>
        </w:rPr>
        <w:tab/>
      </w:r>
      <w:r>
        <w:rPr>
          <w:sz w:val="24"/>
        </w:rPr>
        <w:t>phone to</w:t>
      </w:r>
      <w:r>
        <w:rPr>
          <w:spacing w:val="-1"/>
          <w:sz w:val="24"/>
        </w:rPr>
        <w:t xml:space="preserve"> </w:t>
      </w:r>
      <w:r>
        <w:rPr>
          <w:sz w:val="24"/>
        </w:rPr>
        <w:t>me?</w:t>
      </w:r>
    </w:p>
    <w:p>
      <w:pPr>
        <w:pStyle w:val="3"/>
        <w:ind w:left="593"/>
      </w:pPr>
      <w:r>
        <w:t>— Sure.</w:t>
      </w:r>
    </w:p>
    <w:p>
      <w:pPr>
        <w:pStyle w:val="3"/>
        <w:tabs>
          <w:tab w:val="left" w:pos="2633"/>
          <w:tab w:val="left" w:pos="4733"/>
        </w:tabs>
        <w:ind w:left="593"/>
      </w:pPr>
      <w:r>
        <w:t>A.</w:t>
      </w:r>
      <w:r>
        <w:rPr>
          <w:spacing w:val="-1"/>
        </w:rPr>
        <w:t xml:space="preserve"> </w:t>
      </w:r>
      <w:r>
        <w:t>a; the</w:t>
      </w:r>
      <w:r>
        <w:tab/>
      </w:r>
      <w:r>
        <w:t>B.</w:t>
      </w:r>
      <w:r>
        <w:rPr>
          <w:spacing w:val="-1"/>
        </w:rPr>
        <w:t xml:space="preserve"> </w:t>
      </w:r>
      <w:r>
        <w:t>an; the</w:t>
      </w:r>
      <w:r>
        <w:tab/>
      </w:r>
      <w:r>
        <w:t>C. an; a</w:t>
      </w:r>
    </w:p>
    <w:p>
      <w:pPr>
        <w:spacing w:after="0"/>
        <w:sectPr>
          <w:footerReference r:id="rId3" w:type="default"/>
          <w:type w:val="continuous"/>
          <w:pgSz w:w="11910" w:h="16840"/>
          <w:pgMar w:top="1040" w:right="0" w:bottom="1200" w:left="1020" w:header="720" w:footer="1004" w:gutter="0"/>
          <w:pgNumType w:start="1"/>
          <w:cols w:space="708" w:num="1"/>
        </w:sectPr>
      </w:pPr>
    </w:p>
    <w:p>
      <w:pPr>
        <w:pStyle w:val="9"/>
        <w:numPr>
          <w:ilvl w:val="0"/>
          <w:numId w:val="3"/>
        </w:numPr>
        <w:tabs>
          <w:tab w:val="left" w:pos="714"/>
          <w:tab w:val="left" w:pos="7630"/>
        </w:tabs>
        <w:spacing w:before="69" w:after="0" w:line="240" w:lineRule="auto"/>
        <w:ind w:left="713" w:right="0" w:hanging="361"/>
        <w:jc w:val="left"/>
        <w:rPr>
          <w:sz w:val="24"/>
        </w:rPr>
      </w:pPr>
      <w:r>
        <w:rPr>
          <w:sz w:val="24"/>
        </w:rPr>
        <w:t xml:space="preserve">— </w:t>
      </w:r>
      <w:r>
        <w:rPr>
          <w:spacing w:val="-11"/>
          <w:sz w:val="24"/>
        </w:rPr>
        <w:t xml:space="preserve">We </w:t>
      </w:r>
      <w:r>
        <w:rPr>
          <w:sz w:val="24"/>
        </w:rPr>
        <w:t>should be proud of our country because it is</w:t>
      </w:r>
      <w:r>
        <w:rPr>
          <w:spacing w:val="7"/>
          <w:sz w:val="24"/>
        </w:rPr>
        <w:t xml:space="preserve"> </w:t>
      </w:r>
      <w:r>
        <w:rPr>
          <w:sz w:val="24"/>
        </w:rPr>
        <w:t>a</w:t>
      </w:r>
      <w:r>
        <w:rPr>
          <w:spacing w:val="-1"/>
          <w:sz w:val="24"/>
        </w:rPr>
        <w:t xml:space="preserve"> </w:t>
      </w:r>
      <w:r>
        <w:rPr>
          <w:sz w:val="24"/>
        </w:rPr>
        <w:t>country</w:t>
      </w:r>
      <w:r>
        <w:rPr>
          <w:sz w:val="24"/>
          <w:u w:val="single"/>
        </w:rPr>
        <w:t xml:space="preserve"> </w:t>
      </w:r>
      <w:r>
        <w:rPr>
          <w:sz w:val="24"/>
          <w:u w:val="single"/>
        </w:rPr>
        <w:tab/>
      </w:r>
      <w:r>
        <w:rPr>
          <w:sz w:val="24"/>
        </w:rPr>
        <w:t>a long</w:t>
      </w:r>
      <w:r>
        <w:rPr>
          <w:spacing w:val="-2"/>
          <w:sz w:val="24"/>
        </w:rPr>
        <w:t xml:space="preserve"> </w:t>
      </w:r>
      <w:r>
        <w:rPr>
          <w:sz w:val="24"/>
        </w:rPr>
        <w:t>history.</w:t>
      </w:r>
    </w:p>
    <w:p>
      <w:pPr>
        <w:pStyle w:val="3"/>
        <w:tabs>
          <w:tab w:val="left" w:pos="2366"/>
        </w:tabs>
        <w:spacing w:before="193"/>
        <w:ind w:left="593"/>
      </w:pPr>
      <w:r>
        <w:t>—</w:t>
      </w:r>
      <w:r>
        <w:rPr>
          <w:spacing w:val="-10"/>
        </w:rPr>
        <w:t xml:space="preserve"> </w:t>
      </w:r>
      <w:r>
        <w:rPr>
          <w:spacing w:val="-7"/>
        </w:rPr>
        <w:t>Yes,</w:t>
      </w:r>
      <w:r>
        <w:rPr>
          <w:spacing w:val="-7"/>
          <w:u w:val="single"/>
        </w:rPr>
        <w:t xml:space="preserve"> </w:t>
      </w:r>
      <w:r>
        <w:rPr>
          <w:spacing w:val="-7"/>
          <w:u w:val="single"/>
        </w:rPr>
        <w:tab/>
      </w:r>
      <w:r>
        <w:rPr>
          <w:spacing w:val="-4"/>
        </w:rPr>
        <w:t xml:space="preserve">it’s </w:t>
      </w:r>
      <w:r>
        <w:t>becoming stronger and</w:t>
      </w:r>
      <w:r>
        <w:rPr>
          <w:spacing w:val="6"/>
        </w:rPr>
        <w:t xml:space="preserve"> </w:t>
      </w:r>
      <w:r>
        <w:t>stronger.</w:t>
      </w:r>
    </w:p>
    <w:p>
      <w:pPr>
        <w:pStyle w:val="3"/>
        <w:tabs>
          <w:tab w:val="left" w:pos="2633"/>
          <w:tab w:val="left" w:pos="4733"/>
        </w:tabs>
        <w:ind w:left="593"/>
      </w:pPr>
      <w:r>
        <w:t>A.</w:t>
      </w:r>
      <w:r>
        <w:rPr>
          <w:spacing w:val="-1"/>
        </w:rPr>
        <w:t xml:space="preserve"> </w:t>
      </w:r>
      <w:r>
        <w:t>with; and</w:t>
      </w:r>
      <w:r>
        <w:tab/>
      </w:r>
      <w:r>
        <w:t>B.</w:t>
      </w:r>
      <w:r>
        <w:rPr>
          <w:spacing w:val="-1"/>
        </w:rPr>
        <w:t xml:space="preserve"> </w:t>
      </w:r>
      <w:r>
        <w:t>has;</w:t>
      </w:r>
      <w:r>
        <w:rPr>
          <w:spacing w:val="1"/>
        </w:rPr>
        <w:t xml:space="preserve"> </w:t>
      </w:r>
      <w:r>
        <w:t>and</w:t>
      </w:r>
      <w:r>
        <w:tab/>
      </w:r>
      <w:r>
        <w:t>C. with;</w:t>
      </w:r>
      <w:r>
        <w:rPr>
          <w:spacing w:val="1"/>
        </w:rPr>
        <w:t xml:space="preserve"> </w:t>
      </w:r>
      <w:r>
        <w:t>but</w:t>
      </w:r>
    </w:p>
    <w:p>
      <w:pPr>
        <w:pStyle w:val="9"/>
        <w:numPr>
          <w:ilvl w:val="0"/>
          <w:numId w:val="3"/>
        </w:numPr>
        <w:tabs>
          <w:tab w:val="left" w:pos="714"/>
          <w:tab w:val="left" w:pos="4673"/>
        </w:tabs>
        <w:spacing w:before="192" w:after="0" w:line="240" w:lineRule="auto"/>
        <w:ind w:left="713" w:right="0" w:hanging="361"/>
        <w:jc w:val="left"/>
        <w:rPr>
          <w:sz w:val="24"/>
        </w:rPr>
      </w:pPr>
      <w:r>
        <w:rPr>
          <w:sz w:val="24"/>
        </w:rPr>
        <w:t>— What is Zhang</w:t>
      </w:r>
      <w:r>
        <w:rPr>
          <w:spacing w:val="-16"/>
          <w:sz w:val="24"/>
        </w:rPr>
        <w:t xml:space="preserve"> </w:t>
      </w:r>
      <w:r>
        <w:rPr>
          <w:spacing w:val="-3"/>
          <w:sz w:val="24"/>
        </w:rPr>
        <w:t>Yimou</w:t>
      </w:r>
      <w:r>
        <w:rPr>
          <w:spacing w:val="1"/>
          <w:sz w:val="24"/>
        </w:rPr>
        <w:t xml:space="preserve"> </w:t>
      </w:r>
      <w:r>
        <w:rPr>
          <w:sz w:val="24"/>
        </w:rPr>
        <w:t>famous</w:t>
      </w:r>
      <w:r>
        <w:rPr>
          <w:sz w:val="24"/>
          <w:u w:val="single"/>
        </w:rPr>
        <w:t xml:space="preserve"> </w:t>
      </w:r>
      <w:r>
        <w:rPr>
          <w:sz w:val="24"/>
          <w:u w:val="single"/>
        </w:rPr>
        <w:tab/>
      </w:r>
      <w:r>
        <w:rPr>
          <w:sz w:val="24"/>
        </w:rPr>
        <w:t>?</w:t>
      </w:r>
    </w:p>
    <w:p>
      <w:pPr>
        <w:pStyle w:val="3"/>
        <w:tabs>
          <w:tab w:val="left" w:pos="4240"/>
        </w:tabs>
        <w:ind w:left="593"/>
      </w:pPr>
      <w:r>
        <w:t>— His films. He</w:t>
      </w:r>
      <w:r>
        <w:rPr>
          <w:spacing w:val="-4"/>
        </w:rPr>
        <w:t xml:space="preserve"> </w:t>
      </w:r>
      <w:r>
        <w:t>is famous</w:t>
      </w:r>
      <w:r>
        <w:rPr>
          <w:u w:val="single"/>
        </w:rPr>
        <w:t xml:space="preserve"> </w:t>
      </w:r>
      <w:r>
        <w:rPr>
          <w:u w:val="single"/>
        </w:rPr>
        <w:tab/>
      </w:r>
      <w:r>
        <w:t>a film</w:t>
      </w:r>
      <w:r>
        <w:rPr>
          <w:spacing w:val="-16"/>
        </w:rPr>
        <w:t xml:space="preserve"> </w:t>
      </w:r>
      <w:r>
        <w:t>director.</w:t>
      </w:r>
    </w:p>
    <w:p>
      <w:pPr>
        <w:pStyle w:val="3"/>
        <w:tabs>
          <w:tab w:val="left" w:pos="2633"/>
          <w:tab w:val="left" w:pos="4733"/>
        </w:tabs>
        <w:ind w:left="593"/>
      </w:pPr>
      <w:r>
        <w:t>A.</w:t>
      </w:r>
      <w:r>
        <w:rPr>
          <w:spacing w:val="-1"/>
        </w:rPr>
        <w:t xml:space="preserve"> </w:t>
      </w:r>
      <w:r>
        <w:t>for;</w:t>
      </w:r>
      <w:r>
        <w:rPr>
          <w:spacing w:val="-1"/>
        </w:rPr>
        <w:t xml:space="preserve"> </w:t>
      </w:r>
      <w:r>
        <w:t>for</w:t>
      </w:r>
      <w:r>
        <w:tab/>
      </w:r>
      <w:r>
        <w:t>B. as; for</w:t>
      </w:r>
      <w:r>
        <w:tab/>
      </w:r>
      <w:r>
        <w:t>C. for;</w:t>
      </w:r>
      <w:r>
        <w:rPr>
          <w:spacing w:val="-2"/>
        </w:rPr>
        <w:t xml:space="preserve"> </w:t>
      </w:r>
      <w:r>
        <w:t>as</w:t>
      </w:r>
    </w:p>
    <w:p>
      <w:pPr>
        <w:pStyle w:val="9"/>
        <w:numPr>
          <w:ilvl w:val="0"/>
          <w:numId w:val="3"/>
        </w:numPr>
        <w:tabs>
          <w:tab w:val="left" w:pos="714"/>
          <w:tab w:val="left" w:pos="2428"/>
          <w:tab w:val="left" w:pos="3909"/>
        </w:tabs>
        <w:spacing w:before="192" w:after="0" w:line="240" w:lineRule="auto"/>
        <w:ind w:left="713" w:right="0" w:hanging="361"/>
        <w:jc w:val="left"/>
        <w:rPr>
          <w:sz w:val="24"/>
        </w:rPr>
      </w:pPr>
      <w:r>
        <w:rPr>
          <w:sz w:val="24"/>
        </w:rPr>
        <w:t>—</w:t>
      </w:r>
      <w:r>
        <w:rPr>
          <w:spacing w:val="-6"/>
          <w:sz w:val="24"/>
        </w:rPr>
        <w:t xml:space="preserve"> </w:t>
      </w:r>
      <w:r>
        <w:rPr>
          <w:sz w:val="24"/>
        </w:rPr>
        <w:t>Why</w:t>
      </w:r>
      <w:r>
        <w:rPr>
          <w:sz w:val="24"/>
          <w:u w:val="single"/>
        </w:rPr>
        <w:t xml:space="preserve"> </w:t>
      </w:r>
      <w:r>
        <w:rPr>
          <w:sz w:val="24"/>
          <w:u w:val="single"/>
        </w:rPr>
        <w:tab/>
      </w:r>
      <w:r>
        <w:rPr>
          <w:sz w:val="24"/>
        </w:rPr>
        <w:t>come</w:t>
      </w:r>
      <w:r>
        <w:rPr>
          <w:sz w:val="24"/>
          <w:u w:val="single"/>
        </w:rPr>
        <w:t xml:space="preserve"> </w:t>
      </w:r>
      <w:r>
        <w:rPr>
          <w:sz w:val="24"/>
          <w:u w:val="single"/>
        </w:rPr>
        <w:tab/>
      </w:r>
      <w:r>
        <w:rPr>
          <w:sz w:val="24"/>
        </w:rPr>
        <w:t>join us?</w:t>
      </w:r>
    </w:p>
    <w:p>
      <w:pPr>
        <w:pStyle w:val="3"/>
      </w:pPr>
      <w:r>
        <w:t>— I’m coming.</w:t>
      </w:r>
    </w:p>
    <w:p>
      <w:pPr>
        <w:pStyle w:val="3"/>
        <w:tabs>
          <w:tab w:val="left" w:pos="2633"/>
          <w:tab w:val="left" w:pos="4733"/>
        </w:tabs>
        <w:ind w:left="593"/>
      </w:pPr>
      <w:r>
        <w:t>A.</w:t>
      </w:r>
      <w:r>
        <w:rPr>
          <w:spacing w:val="-3"/>
        </w:rPr>
        <w:t xml:space="preserve"> </w:t>
      </w:r>
      <w:r>
        <w:t>don’t;</w:t>
      </w:r>
      <w:r>
        <w:rPr>
          <w:spacing w:val="-2"/>
        </w:rPr>
        <w:t xml:space="preserve"> </w:t>
      </w:r>
      <w:r>
        <w:t>and</w:t>
      </w:r>
      <w:r>
        <w:tab/>
      </w:r>
      <w:r>
        <w:t>B. not;</w:t>
      </w:r>
      <w:r>
        <w:rPr>
          <w:spacing w:val="-1"/>
        </w:rPr>
        <w:t xml:space="preserve"> </w:t>
      </w:r>
      <w:r>
        <w:t>and</w:t>
      </w:r>
      <w:r>
        <w:tab/>
      </w:r>
      <w:r>
        <w:t>C. not; but</w:t>
      </w:r>
    </w:p>
    <w:p>
      <w:pPr>
        <w:pStyle w:val="3"/>
        <w:spacing w:before="1"/>
        <w:ind w:left="0"/>
        <w:rPr>
          <w:sz w:val="21"/>
        </w:rPr>
      </w:pPr>
    </w:p>
    <w:p>
      <w:pPr>
        <w:pStyle w:val="9"/>
        <w:numPr>
          <w:ilvl w:val="0"/>
          <w:numId w:val="3"/>
        </w:numPr>
        <w:tabs>
          <w:tab w:val="left" w:pos="714"/>
          <w:tab w:val="left" w:pos="3446"/>
        </w:tabs>
        <w:spacing w:before="0" w:after="0" w:line="240" w:lineRule="auto"/>
        <w:ind w:left="713" w:right="0" w:hanging="361"/>
        <w:jc w:val="left"/>
        <w:rPr>
          <w:sz w:val="24"/>
        </w:rPr>
      </w:pPr>
      <w:r>
        <w:rPr>
          <w:sz w:val="24"/>
        </w:rPr>
        <w:t>She is</w:t>
      </w:r>
      <w:r>
        <w:rPr>
          <w:spacing w:val="-2"/>
          <w:sz w:val="24"/>
        </w:rPr>
        <w:t xml:space="preserve"> </w:t>
      </w:r>
      <w:r>
        <w:rPr>
          <w:sz w:val="24"/>
        </w:rPr>
        <w:t>studying in</w:t>
      </w:r>
      <w:r>
        <w:rPr>
          <w:sz w:val="24"/>
          <w:u w:val="single"/>
        </w:rPr>
        <w:t xml:space="preserve"> </w:t>
      </w:r>
      <w:r>
        <w:rPr>
          <w:sz w:val="24"/>
          <w:u w:val="single"/>
        </w:rPr>
        <w:tab/>
      </w:r>
      <w:r>
        <w:rPr>
          <w:sz w:val="24"/>
        </w:rPr>
        <w:t>European university and her brother is in</w:t>
      </w:r>
    </w:p>
    <w:p>
      <w:pPr>
        <w:pStyle w:val="3"/>
        <w:tabs>
          <w:tab w:val="left" w:pos="1673"/>
        </w:tabs>
        <w:spacing w:before="185"/>
      </w:pPr>
      <w:r>
        <w:rPr>
          <w:u w:val="single"/>
        </w:rPr>
        <w:t xml:space="preserve"> </w:t>
      </w:r>
      <w:r>
        <w:rPr>
          <w:u w:val="single"/>
        </w:rPr>
        <w:tab/>
      </w:r>
      <w:r>
        <w:t>Shenzhen</w:t>
      </w:r>
      <w:r>
        <w:rPr>
          <w:spacing w:val="-1"/>
        </w:rPr>
        <w:t xml:space="preserve"> </w:t>
      </w:r>
      <w:r>
        <w:t>University.</w:t>
      </w:r>
    </w:p>
    <w:p>
      <w:pPr>
        <w:pStyle w:val="3"/>
        <w:tabs>
          <w:tab w:val="left" w:pos="2619"/>
          <w:tab w:val="left" w:pos="4508"/>
        </w:tabs>
        <w:spacing w:before="183"/>
        <w:ind w:left="593"/>
      </w:pPr>
      <w:r>
        <w:t>A.</w:t>
      </w:r>
      <w:r>
        <w:rPr>
          <w:spacing w:val="-1"/>
        </w:rPr>
        <w:t xml:space="preserve"> </w:t>
      </w:r>
      <w:r>
        <w:t>a, /</w:t>
      </w:r>
      <w:r>
        <w:tab/>
      </w:r>
      <w:r>
        <w:t>B.</w:t>
      </w:r>
      <w:r>
        <w:rPr>
          <w:spacing w:val="-1"/>
        </w:rPr>
        <w:t xml:space="preserve"> </w:t>
      </w:r>
      <w:r>
        <w:t>an, /</w:t>
      </w:r>
      <w:r>
        <w:tab/>
      </w:r>
      <w:r>
        <w:t>C. a</w:t>
      </w:r>
      <w:r>
        <w:rPr>
          <w:spacing w:val="-1"/>
        </w:rPr>
        <w:t xml:space="preserve"> </w:t>
      </w:r>
      <w:r>
        <w:t>,the</w:t>
      </w:r>
    </w:p>
    <w:p>
      <w:pPr>
        <w:pStyle w:val="9"/>
        <w:numPr>
          <w:ilvl w:val="0"/>
          <w:numId w:val="3"/>
        </w:numPr>
        <w:tabs>
          <w:tab w:val="left" w:pos="714"/>
          <w:tab w:val="left" w:pos="3405"/>
        </w:tabs>
        <w:spacing w:before="134" w:after="0" w:line="240" w:lineRule="auto"/>
        <w:ind w:left="713" w:right="0" w:hanging="361"/>
        <w:jc w:val="left"/>
        <w:rPr>
          <w:sz w:val="24"/>
        </w:rPr>
      </w:pPr>
      <w:r>
        <w:rPr>
          <w:sz w:val="24"/>
        </w:rPr>
        <w:t>— Are</w:t>
      </w:r>
      <w:r>
        <w:rPr>
          <w:spacing w:val="-17"/>
          <w:sz w:val="24"/>
        </w:rPr>
        <w:t xml:space="preserve"> </w:t>
      </w:r>
      <w:r>
        <w:rPr>
          <w:sz w:val="24"/>
        </w:rPr>
        <w:t>you</w:t>
      </w:r>
      <w:r>
        <w:rPr>
          <w:spacing w:val="-1"/>
          <w:sz w:val="24"/>
        </w:rPr>
        <w:t xml:space="preserve"> </w:t>
      </w:r>
      <w:r>
        <w:rPr>
          <w:sz w:val="24"/>
        </w:rPr>
        <w:t>going</w:t>
      </w:r>
      <w:r>
        <w:rPr>
          <w:sz w:val="24"/>
          <w:u w:val="single"/>
        </w:rPr>
        <w:t xml:space="preserve"> </w:t>
      </w:r>
      <w:r>
        <w:rPr>
          <w:sz w:val="24"/>
          <w:u w:val="single"/>
        </w:rPr>
        <w:tab/>
      </w:r>
      <w:r>
        <w:rPr>
          <w:sz w:val="24"/>
        </w:rPr>
        <w:t>?</w:t>
      </w:r>
    </w:p>
    <w:p>
      <w:pPr>
        <w:pStyle w:val="3"/>
        <w:tabs>
          <w:tab w:val="left" w:pos="4222"/>
        </w:tabs>
      </w:pPr>
      <w:r>
        <w:t xml:space="preserve">— </w:t>
      </w:r>
      <w:r>
        <w:rPr>
          <w:spacing w:val="-7"/>
        </w:rPr>
        <w:t xml:space="preserve">Yes. </w:t>
      </w:r>
      <w:r>
        <w:t>I’m going</w:t>
      </w:r>
      <w:r>
        <w:rPr>
          <w:spacing w:val="-3"/>
        </w:rPr>
        <w:t xml:space="preserve"> </w:t>
      </w:r>
      <w:r>
        <w:t>to</w:t>
      </w:r>
      <w:r>
        <w:rPr>
          <w:spacing w:val="1"/>
        </w:rPr>
        <w:t xml:space="preserve"> </w:t>
      </w:r>
      <w:r>
        <w:t>visit</w:t>
      </w:r>
      <w:r>
        <w:rPr>
          <w:u w:val="single"/>
        </w:rPr>
        <w:t xml:space="preserve"> </w:t>
      </w:r>
      <w:r>
        <w:rPr>
          <w:u w:val="single"/>
        </w:rPr>
        <w:tab/>
      </w:r>
      <w:r>
        <w:t>in</w:t>
      </w:r>
      <w:r>
        <w:rPr>
          <w:spacing w:val="2"/>
        </w:rPr>
        <w:t xml:space="preserve"> </w:t>
      </w:r>
      <w:r>
        <w:t>Beijing.</w:t>
      </w:r>
    </w:p>
    <w:p>
      <w:pPr>
        <w:pStyle w:val="3"/>
        <w:tabs>
          <w:tab w:val="left" w:pos="3356"/>
          <w:tab w:val="left" w:pos="6471"/>
        </w:tabs>
        <w:ind w:left="617"/>
      </w:pPr>
      <w:r>
        <w:t>A. sightsee; the</w:t>
      </w:r>
      <w:r>
        <w:rPr>
          <w:spacing w:val="-6"/>
        </w:rPr>
        <w:t xml:space="preserve"> </w:t>
      </w:r>
      <w:r>
        <w:t>great</w:t>
      </w:r>
      <w:r>
        <w:rPr>
          <w:spacing w:val="1"/>
        </w:rPr>
        <w:t xml:space="preserve"> </w:t>
      </w:r>
      <w:r>
        <w:t>wall</w:t>
      </w:r>
      <w:r>
        <w:tab/>
      </w:r>
      <w:r>
        <w:t>B. sightseeing; the</w:t>
      </w:r>
      <w:r>
        <w:rPr>
          <w:spacing w:val="-3"/>
        </w:rPr>
        <w:t xml:space="preserve"> </w:t>
      </w:r>
      <w:r>
        <w:t>Great</w:t>
      </w:r>
      <w:r>
        <w:rPr>
          <w:spacing w:val="-3"/>
        </w:rPr>
        <w:t xml:space="preserve"> </w:t>
      </w:r>
      <w:r>
        <w:rPr>
          <w:spacing w:val="-6"/>
        </w:rPr>
        <w:t>Wall</w:t>
      </w:r>
      <w:r>
        <w:rPr>
          <w:spacing w:val="-6"/>
        </w:rPr>
        <w:tab/>
      </w:r>
      <w:r>
        <w:t>C. sightseeing; Great</w:t>
      </w:r>
      <w:r>
        <w:rPr>
          <w:spacing w:val="-5"/>
        </w:rPr>
        <w:t xml:space="preserve"> Wall</w:t>
      </w:r>
    </w:p>
    <w:p>
      <w:pPr>
        <w:pStyle w:val="9"/>
        <w:numPr>
          <w:ilvl w:val="0"/>
          <w:numId w:val="3"/>
        </w:numPr>
        <w:tabs>
          <w:tab w:val="left" w:pos="759"/>
          <w:tab w:val="left" w:pos="3441"/>
          <w:tab w:val="left" w:pos="6196"/>
        </w:tabs>
        <w:spacing w:before="193" w:after="0" w:line="240" w:lineRule="auto"/>
        <w:ind w:left="758" w:right="0" w:hanging="361"/>
        <w:jc w:val="left"/>
        <w:rPr>
          <w:sz w:val="24"/>
        </w:rPr>
      </w:pPr>
      <w:r>
        <w:rPr>
          <w:sz w:val="24"/>
        </w:rPr>
        <w:t>I don’t know</w:t>
      </w:r>
      <w:r>
        <w:rPr>
          <w:spacing w:val="-6"/>
          <w:sz w:val="24"/>
        </w:rPr>
        <w:t xml:space="preserve"> </w:t>
      </w:r>
      <w:r>
        <w:rPr>
          <w:sz w:val="24"/>
        </w:rPr>
        <w:t>if</w:t>
      </w:r>
      <w:r>
        <w:rPr>
          <w:spacing w:val="-1"/>
          <w:sz w:val="24"/>
        </w:rPr>
        <w:t xml:space="preserve"> </w:t>
      </w:r>
      <w:r>
        <w:rPr>
          <w:sz w:val="24"/>
        </w:rPr>
        <w:t>he</w:t>
      </w:r>
      <w:r>
        <w:rPr>
          <w:sz w:val="24"/>
          <w:u w:val="single"/>
        </w:rPr>
        <w:t xml:space="preserve"> </w:t>
      </w:r>
      <w:r>
        <w:rPr>
          <w:sz w:val="24"/>
          <w:u w:val="single"/>
        </w:rPr>
        <w:tab/>
      </w:r>
      <w:r>
        <w:rPr>
          <w:sz w:val="24"/>
        </w:rPr>
        <w:t>tomorrow, but</w:t>
      </w:r>
      <w:r>
        <w:rPr>
          <w:spacing w:val="-6"/>
          <w:sz w:val="24"/>
        </w:rPr>
        <w:t xml:space="preserve"> </w:t>
      </w:r>
      <w:r>
        <w:rPr>
          <w:sz w:val="24"/>
        </w:rPr>
        <w:t>if</w:t>
      </w:r>
      <w:r>
        <w:rPr>
          <w:spacing w:val="-4"/>
          <w:sz w:val="24"/>
        </w:rPr>
        <w:t xml:space="preserve"> </w:t>
      </w:r>
      <w:r>
        <w:rPr>
          <w:sz w:val="24"/>
        </w:rPr>
        <w:t>he</w:t>
      </w:r>
      <w:r>
        <w:rPr>
          <w:sz w:val="24"/>
          <w:u w:val="single"/>
        </w:rPr>
        <w:t xml:space="preserve"> </w:t>
      </w:r>
      <w:r>
        <w:rPr>
          <w:sz w:val="24"/>
          <w:u w:val="single"/>
        </w:rPr>
        <w:tab/>
      </w:r>
      <w:r>
        <w:rPr>
          <w:sz w:val="24"/>
        </w:rPr>
        <w:t>, I will call you.</w:t>
      </w:r>
    </w:p>
    <w:p>
      <w:pPr>
        <w:pStyle w:val="3"/>
        <w:tabs>
          <w:tab w:val="left" w:pos="2633"/>
        </w:tabs>
        <w:ind w:left="658"/>
      </w:pPr>
      <w:r>
        <w:t>A.</w:t>
      </w:r>
      <w:r>
        <w:rPr>
          <w:spacing w:val="-1"/>
        </w:rPr>
        <w:t xml:space="preserve"> </w:t>
      </w:r>
      <w:r>
        <w:t>comes;</w:t>
      </w:r>
      <w:r>
        <w:rPr>
          <w:spacing w:val="-1"/>
        </w:rPr>
        <w:t xml:space="preserve"> </w:t>
      </w:r>
      <w:r>
        <w:t>comes</w:t>
      </w:r>
      <w:r>
        <w:tab/>
      </w:r>
      <w:r>
        <w:t>B. comes, will come C. will come;</w:t>
      </w:r>
      <w:r>
        <w:rPr>
          <w:spacing w:val="12"/>
        </w:rPr>
        <w:t xml:space="preserve"> </w:t>
      </w:r>
      <w:r>
        <w:t>comes</w:t>
      </w:r>
    </w:p>
    <w:p>
      <w:pPr>
        <w:pStyle w:val="9"/>
        <w:numPr>
          <w:ilvl w:val="0"/>
          <w:numId w:val="3"/>
        </w:numPr>
        <w:tabs>
          <w:tab w:val="left" w:pos="759"/>
          <w:tab w:val="left" w:pos="2738"/>
          <w:tab w:val="left" w:pos="6270"/>
        </w:tabs>
        <w:spacing w:before="192" w:after="0" w:line="240" w:lineRule="auto"/>
        <w:ind w:left="758" w:right="0" w:hanging="361"/>
        <w:jc w:val="left"/>
        <w:rPr>
          <w:sz w:val="24"/>
        </w:rPr>
      </w:pPr>
      <w:r>
        <w:rPr>
          <w:sz w:val="24"/>
        </w:rPr>
        <w:t>Peter</w:t>
      </w:r>
      <w:r>
        <w:rPr>
          <w:spacing w:val="-3"/>
          <w:sz w:val="24"/>
        </w:rPr>
        <w:t xml:space="preserve"> </w:t>
      </w:r>
      <w:r>
        <w:rPr>
          <w:sz w:val="24"/>
        </w:rPr>
        <w:t>is very</w:t>
      </w:r>
      <w:r>
        <w:rPr>
          <w:sz w:val="24"/>
          <w:u w:val="single"/>
        </w:rPr>
        <w:t xml:space="preserve"> </w:t>
      </w:r>
      <w:r>
        <w:rPr>
          <w:sz w:val="24"/>
          <w:u w:val="single"/>
        </w:rPr>
        <w:tab/>
      </w:r>
      <w:r>
        <w:rPr>
          <w:sz w:val="24"/>
        </w:rPr>
        <w:t>_ others, I would like</w:t>
      </w:r>
      <w:r>
        <w:rPr>
          <w:spacing w:val="-5"/>
          <w:sz w:val="24"/>
        </w:rPr>
        <w:t xml:space="preserve"> </w:t>
      </w:r>
      <w:r>
        <w:rPr>
          <w:sz w:val="24"/>
        </w:rPr>
        <w:t>to be</w:t>
      </w:r>
      <w:r>
        <w:rPr>
          <w:sz w:val="24"/>
          <w:u w:val="single"/>
        </w:rPr>
        <w:t xml:space="preserve"> </w:t>
      </w:r>
      <w:r>
        <w:rPr>
          <w:sz w:val="24"/>
          <w:u w:val="single"/>
        </w:rPr>
        <w:tab/>
      </w:r>
      <w:r>
        <w:rPr>
          <w:sz w:val="24"/>
        </w:rPr>
        <w:t>him.</w:t>
      </w:r>
    </w:p>
    <w:p>
      <w:pPr>
        <w:pStyle w:val="3"/>
        <w:tabs>
          <w:tab w:val="left" w:pos="3380"/>
          <w:tab w:val="left" w:pos="6428"/>
        </w:tabs>
        <w:ind w:left="679"/>
      </w:pPr>
      <w:r>
        <w:t>A. friendly to;</w:t>
      </w:r>
      <w:r>
        <w:rPr>
          <w:spacing w:val="-3"/>
        </w:rPr>
        <w:t xml:space="preserve"> </w:t>
      </w:r>
      <w:r>
        <w:t>friends</w:t>
      </w:r>
      <w:r>
        <w:rPr>
          <w:spacing w:val="-1"/>
        </w:rPr>
        <w:t xml:space="preserve"> </w:t>
      </w:r>
      <w:r>
        <w:t>to</w:t>
      </w:r>
      <w:r>
        <w:tab/>
      </w:r>
      <w:r>
        <w:t>B. friendly with;</w:t>
      </w:r>
      <w:r>
        <w:rPr>
          <w:spacing w:val="-1"/>
        </w:rPr>
        <w:t xml:space="preserve"> </w:t>
      </w:r>
      <w:r>
        <w:t>friends</w:t>
      </w:r>
      <w:r>
        <w:rPr>
          <w:spacing w:val="-1"/>
        </w:rPr>
        <w:t xml:space="preserve"> </w:t>
      </w:r>
      <w:r>
        <w:t>with</w:t>
      </w:r>
      <w:r>
        <w:tab/>
      </w:r>
      <w:r>
        <w:t>C. friendly to; friends with</w:t>
      </w:r>
    </w:p>
    <w:p>
      <w:pPr>
        <w:pStyle w:val="9"/>
        <w:numPr>
          <w:ilvl w:val="0"/>
          <w:numId w:val="3"/>
        </w:numPr>
        <w:tabs>
          <w:tab w:val="left" w:pos="714"/>
          <w:tab w:val="left" w:pos="2186"/>
          <w:tab w:val="left" w:pos="5816"/>
        </w:tabs>
        <w:spacing w:before="192" w:after="0" w:line="240" w:lineRule="auto"/>
        <w:ind w:left="713" w:right="0" w:hanging="361"/>
        <w:jc w:val="left"/>
        <w:rPr>
          <w:sz w:val="24"/>
        </w:rPr>
      </w:pPr>
      <w:r>
        <w:rPr>
          <w:sz w:val="24"/>
        </w:rPr>
        <w:t>Practise</w:t>
      </w:r>
      <w:r>
        <w:rPr>
          <w:sz w:val="24"/>
          <w:u w:val="single"/>
        </w:rPr>
        <w:t xml:space="preserve"> </w:t>
      </w:r>
      <w:r>
        <w:rPr>
          <w:sz w:val="24"/>
          <w:u w:val="single"/>
        </w:rPr>
        <w:tab/>
      </w:r>
      <w:r>
        <w:rPr>
          <w:sz w:val="24"/>
        </w:rPr>
        <w:t>the piano as much</w:t>
      </w:r>
      <w:r>
        <w:rPr>
          <w:spacing w:val="-3"/>
          <w:sz w:val="24"/>
        </w:rPr>
        <w:t xml:space="preserve"> </w:t>
      </w:r>
      <w:r>
        <w:rPr>
          <w:sz w:val="24"/>
        </w:rPr>
        <w:t>as</w:t>
      </w:r>
      <w:r>
        <w:rPr>
          <w:spacing w:val="-1"/>
          <w:sz w:val="24"/>
        </w:rPr>
        <w:t xml:space="preserve"> </w:t>
      </w:r>
      <w:r>
        <w:rPr>
          <w:sz w:val="24"/>
        </w:rPr>
        <w:t>possible,</w:t>
      </w:r>
      <w:r>
        <w:rPr>
          <w:sz w:val="24"/>
          <w:u w:val="single"/>
        </w:rPr>
        <w:t xml:space="preserve"> </w:t>
      </w:r>
      <w:r>
        <w:rPr>
          <w:sz w:val="24"/>
          <w:u w:val="single"/>
        </w:rPr>
        <w:tab/>
      </w:r>
      <w:r>
        <w:rPr>
          <w:sz w:val="24"/>
        </w:rPr>
        <w:t>you will make</w:t>
      </w:r>
      <w:r>
        <w:rPr>
          <w:spacing w:val="-2"/>
          <w:sz w:val="24"/>
        </w:rPr>
        <w:t xml:space="preserve"> </w:t>
      </w:r>
      <w:r>
        <w:rPr>
          <w:sz w:val="24"/>
        </w:rPr>
        <w:t>progress.</w:t>
      </w:r>
    </w:p>
    <w:p>
      <w:pPr>
        <w:pStyle w:val="3"/>
        <w:tabs>
          <w:tab w:val="left" w:pos="2633"/>
          <w:tab w:val="left" w:pos="4733"/>
        </w:tabs>
        <w:ind w:left="679"/>
      </w:pPr>
      <w:r>
        <w:t>A. to</w:t>
      </w:r>
      <w:r>
        <w:rPr>
          <w:spacing w:val="-1"/>
        </w:rPr>
        <w:t xml:space="preserve"> </w:t>
      </w:r>
      <w:r>
        <w:t>play; and</w:t>
      </w:r>
      <w:r>
        <w:tab/>
      </w:r>
      <w:r>
        <w:t>B. playing; and</w:t>
      </w:r>
      <w:r>
        <w:tab/>
      </w:r>
      <w:r>
        <w:t>C. playing; or</w:t>
      </w:r>
    </w:p>
    <w:p>
      <w:pPr>
        <w:pStyle w:val="3"/>
        <w:spacing w:before="0"/>
        <w:ind w:left="0"/>
        <w:rPr>
          <w:sz w:val="21"/>
        </w:rPr>
      </w:pPr>
    </w:p>
    <w:p>
      <w:pPr>
        <w:pStyle w:val="3"/>
        <w:tabs>
          <w:tab w:val="left" w:leader="hyphen" w:pos="1087"/>
          <w:tab w:val="left" w:pos="3594"/>
        </w:tabs>
        <w:spacing w:before="1"/>
        <w:ind w:left="353"/>
      </w:pPr>
      <w:r>
        <w:t>20</w:t>
      </w:r>
      <w:r>
        <w:tab/>
      </w:r>
      <w:r>
        <w:t>What is</w:t>
      </w:r>
      <w:r>
        <w:rPr>
          <w:spacing w:val="-1"/>
        </w:rPr>
        <w:t xml:space="preserve"> </w:t>
      </w:r>
      <w:r>
        <w:t>the girl</w:t>
      </w:r>
      <w:r>
        <w:rPr>
          <w:u w:val="single"/>
        </w:rPr>
        <w:t xml:space="preserve"> </w:t>
      </w:r>
      <w:r>
        <w:rPr>
          <w:u w:val="single"/>
        </w:rPr>
        <w:tab/>
      </w:r>
      <w:r>
        <w:t>the purple skirt</w:t>
      </w:r>
      <w:r>
        <w:rPr>
          <w:spacing w:val="-1"/>
        </w:rPr>
        <w:t xml:space="preserve"> </w:t>
      </w:r>
      <w:r>
        <w:t>doing?</w:t>
      </w:r>
    </w:p>
    <w:p>
      <w:pPr>
        <w:pStyle w:val="3"/>
        <w:tabs>
          <w:tab w:val="left" w:pos="3467"/>
        </w:tabs>
        <w:spacing w:before="184"/>
        <w:ind w:left="708"/>
      </w:pPr>
      <w:r>
        <w:t>---- She</w:t>
      </w:r>
      <w:r>
        <w:rPr>
          <w:spacing w:val="-4"/>
        </w:rPr>
        <w:t xml:space="preserve"> </w:t>
      </w:r>
      <w:r>
        <w:t>is</w:t>
      </w:r>
      <w:r>
        <w:rPr>
          <w:spacing w:val="-1"/>
        </w:rPr>
        <w:t xml:space="preserve"> </w:t>
      </w:r>
      <w:r>
        <w:t>playing</w:t>
      </w:r>
      <w:r>
        <w:rPr>
          <w:u w:val="single"/>
        </w:rPr>
        <w:t xml:space="preserve"> </w:t>
      </w:r>
      <w:r>
        <w:rPr>
          <w:u w:val="single"/>
        </w:rPr>
        <w:tab/>
      </w:r>
      <w:r>
        <w:t>violin.</w:t>
      </w:r>
    </w:p>
    <w:p>
      <w:pPr>
        <w:pStyle w:val="3"/>
        <w:tabs>
          <w:tab w:val="left" w:pos="2600"/>
          <w:tab w:val="left" w:pos="4748"/>
        </w:tabs>
        <w:spacing w:before="183"/>
        <w:ind w:left="636"/>
      </w:pPr>
      <w:r>
        <w:t>A.</w:t>
      </w:r>
      <w:r>
        <w:rPr>
          <w:spacing w:val="-1"/>
        </w:rPr>
        <w:t xml:space="preserve"> </w:t>
      </w:r>
      <w:r>
        <w:t>with; the</w:t>
      </w:r>
      <w:r>
        <w:tab/>
      </w:r>
      <w:r>
        <w:t>B. in; /</w:t>
      </w:r>
      <w:r>
        <w:tab/>
      </w:r>
      <w:r>
        <w:t>C. in; the</w:t>
      </w:r>
    </w:p>
    <w:p>
      <w:pPr>
        <w:pStyle w:val="9"/>
        <w:numPr>
          <w:ilvl w:val="0"/>
          <w:numId w:val="4"/>
        </w:numPr>
        <w:tabs>
          <w:tab w:val="left" w:pos="714"/>
          <w:tab w:val="left" w:pos="4853"/>
          <w:tab w:val="left" w:pos="6477"/>
        </w:tabs>
        <w:spacing w:before="135" w:after="0" w:line="240" w:lineRule="auto"/>
        <w:ind w:left="713" w:right="0" w:hanging="361"/>
        <w:jc w:val="left"/>
        <w:rPr>
          <w:sz w:val="24"/>
        </w:rPr>
      </w:pPr>
      <w:r>
        <w:rPr>
          <w:sz w:val="24"/>
        </w:rPr>
        <w:t xml:space="preserve">--- Do you know Paris? --- </w:t>
      </w:r>
      <w:r>
        <w:rPr>
          <w:spacing w:val="-7"/>
          <w:sz w:val="24"/>
        </w:rPr>
        <w:t>Yes,</w:t>
      </w:r>
      <w:r>
        <w:rPr>
          <w:spacing w:val="-11"/>
          <w:sz w:val="24"/>
        </w:rPr>
        <w:t xml:space="preserve"> </w:t>
      </w:r>
      <w:r>
        <w:rPr>
          <w:sz w:val="24"/>
        </w:rPr>
        <w:t>it is</w:t>
      </w:r>
      <w:r>
        <w:rPr>
          <w:sz w:val="24"/>
          <w:u w:val="single"/>
        </w:rPr>
        <w:t xml:space="preserve"> </w:t>
      </w:r>
      <w:r>
        <w:rPr>
          <w:sz w:val="24"/>
          <w:u w:val="single"/>
        </w:rPr>
        <w:tab/>
      </w:r>
      <w:r>
        <w:rPr>
          <w:sz w:val="24"/>
        </w:rPr>
        <w:t>capital</w:t>
      </w:r>
      <w:r>
        <w:rPr>
          <w:spacing w:val="-1"/>
          <w:sz w:val="24"/>
        </w:rPr>
        <w:t xml:space="preserve"> </w:t>
      </w:r>
      <w:r>
        <w:rPr>
          <w:sz w:val="24"/>
        </w:rPr>
        <w:t>of</w:t>
      </w:r>
      <w:r>
        <w:rPr>
          <w:sz w:val="24"/>
          <w:u w:val="single"/>
        </w:rPr>
        <w:t xml:space="preserve"> </w:t>
      </w:r>
      <w:r>
        <w:rPr>
          <w:sz w:val="24"/>
          <w:u w:val="single"/>
        </w:rPr>
        <w:tab/>
      </w:r>
      <w:r>
        <w:rPr>
          <w:sz w:val="24"/>
        </w:rPr>
        <w:t>.</w:t>
      </w:r>
    </w:p>
    <w:p>
      <w:pPr>
        <w:pStyle w:val="3"/>
        <w:tabs>
          <w:tab w:val="left" w:pos="2633"/>
          <w:tab w:val="left" w:pos="4793"/>
        </w:tabs>
      </w:pPr>
      <w:r>
        <w:t>A.</w:t>
      </w:r>
      <w:r>
        <w:rPr>
          <w:spacing w:val="-2"/>
        </w:rPr>
        <w:t xml:space="preserve"> </w:t>
      </w:r>
      <w:r>
        <w:t>a;</w:t>
      </w:r>
      <w:r>
        <w:rPr>
          <w:spacing w:val="-1"/>
        </w:rPr>
        <w:t xml:space="preserve"> </w:t>
      </w:r>
      <w:r>
        <w:t>France</w:t>
      </w:r>
      <w:r>
        <w:tab/>
      </w:r>
      <w:r>
        <w:t>B.</w:t>
      </w:r>
      <w:r>
        <w:rPr>
          <w:spacing w:val="-1"/>
        </w:rPr>
        <w:t xml:space="preserve"> </w:t>
      </w:r>
      <w:r>
        <w:t>the; France</w:t>
      </w:r>
      <w:r>
        <w:tab/>
      </w:r>
      <w:r>
        <w:t>C. the; French</w:t>
      </w:r>
    </w:p>
    <w:p>
      <w:pPr>
        <w:pStyle w:val="9"/>
        <w:numPr>
          <w:ilvl w:val="0"/>
          <w:numId w:val="4"/>
        </w:numPr>
        <w:tabs>
          <w:tab w:val="left" w:pos="723"/>
          <w:tab w:val="left" w:pos="1951"/>
          <w:tab w:val="left" w:pos="3338"/>
          <w:tab w:val="left" w:pos="5577"/>
        </w:tabs>
        <w:spacing w:before="192" w:after="0" w:line="408" w:lineRule="auto"/>
        <w:ind w:left="713" w:right="1419" w:hanging="360"/>
        <w:jc w:val="left"/>
        <w:rPr>
          <w:sz w:val="24"/>
        </w:rPr>
      </w:pPr>
      <w:r>
        <w:rPr>
          <w:sz w:val="24"/>
        </w:rPr>
        <w:t>Like</w:t>
      </w:r>
      <w:r>
        <w:rPr>
          <w:sz w:val="24"/>
          <w:u w:val="single"/>
        </w:rPr>
        <w:t xml:space="preserve"> </w:t>
      </w:r>
      <w:r>
        <w:rPr>
          <w:sz w:val="24"/>
          <w:u w:val="single"/>
        </w:rPr>
        <w:tab/>
      </w:r>
      <w:r>
        <w:rPr>
          <w:sz w:val="24"/>
        </w:rPr>
        <w:t>Spring Festival to</w:t>
      </w:r>
      <w:r>
        <w:rPr>
          <w:spacing w:val="22"/>
          <w:sz w:val="24"/>
        </w:rPr>
        <w:t xml:space="preserve"> </w:t>
      </w:r>
      <w:r>
        <w:rPr>
          <w:sz w:val="24"/>
        </w:rPr>
        <w:t>us</w:t>
      </w:r>
      <w:r>
        <w:rPr>
          <w:spacing w:val="6"/>
          <w:sz w:val="24"/>
        </w:rPr>
        <w:t xml:space="preserve"> </w:t>
      </w:r>
      <w:r>
        <w:rPr>
          <w:sz w:val="24"/>
        </w:rPr>
        <w:t>Chinese,</w:t>
      </w:r>
      <w:r>
        <w:rPr>
          <w:sz w:val="24"/>
          <w:u w:val="single"/>
        </w:rPr>
        <w:t xml:space="preserve"> </w:t>
      </w:r>
      <w:r>
        <w:rPr>
          <w:sz w:val="24"/>
          <w:u w:val="single"/>
        </w:rPr>
        <w:tab/>
      </w:r>
      <w:r>
        <w:rPr>
          <w:sz w:val="24"/>
        </w:rPr>
        <w:t>Christmas is the most important festival to many</w:t>
      </w:r>
      <w:r>
        <w:rPr>
          <w:spacing w:val="-1"/>
          <w:sz w:val="24"/>
        </w:rPr>
        <w:t xml:space="preserve"> </w:t>
      </w:r>
      <w:r>
        <w:rPr>
          <w:sz w:val="24"/>
        </w:rPr>
        <w:t>people</w:t>
      </w:r>
      <w:r>
        <w:rPr>
          <w:spacing w:val="-1"/>
          <w:sz w:val="24"/>
        </w:rPr>
        <w:t xml:space="preserve"> </w:t>
      </w:r>
      <w:r>
        <w:rPr>
          <w:sz w:val="24"/>
        </w:rPr>
        <w:t>in</w:t>
      </w:r>
      <w:r>
        <w:rPr>
          <w:sz w:val="24"/>
          <w:u w:val="single"/>
        </w:rPr>
        <w:t xml:space="preserve"> </w:t>
      </w:r>
      <w:r>
        <w:rPr>
          <w:sz w:val="24"/>
          <w:u w:val="single"/>
        </w:rPr>
        <w:tab/>
      </w:r>
      <w:r>
        <w:rPr>
          <w:sz w:val="24"/>
        </w:rPr>
        <w:t>.</w:t>
      </w:r>
    </w:p>
    <w:p>
      <w:pPr>
        <w:pStyle w:val="3"/>
        <w:tabs>
          <w:tab w:val="left" w:pos="3113"/>
          <w:tab w:val="left" w:pos="5168"/>
        </w:tabs>
        <w:spacing w:before="0" w:line="274" w:lineRule="exact"/>
        <w:ind w:left="679"/>
      </w:pPr>
      <w:r>
        <w:t>A. the; the;</w:t>
      </w:r>
      <w:r>
        <w:rPr>
          <w:spacing w:val="-2"/>
        </w:rPr>
        <w:t xml:space="preserve"> </w:t>
      </w:r>
      <w:r>
        <w:t>the</w:t>
      </w:r>
      <w:r>
        <w:rPr>
          <w:spacing w:val="-1"/>
        </w:rPr>
        <w:t xml:space="preserve"> </w:t>
      </w:r>
      <w:r>
        <w:t>west</w:t>
      </w:r>
      <w:r>
        <w:tab/>
      </w:r>
      <w:r>
        <w:t>B. the;</w:t>
      </w:r>
      <w:r>
        <w:rPr>
          <w:spacing w:val="-1"/>
        </w:rPr>
        <w:t xml:space="preserve"> </w:t>
      </w:r>
      <w:r>
        <w:t>/; west</w:t>
      </w:r>
      <w:r>
        <w:tab/>
      </w:r>
      <w:r>
        <w:t>C. the; /; the</w:t>
      </w:r>
      <w:r>
        <w:rPr>
          <w:spacing w:val="-6"/>
        </w:rPr>
        <w:t xml:space="preserve"> West</w:t>
      </w:r>
    </w:p>
    <w:p>
      <w:pPr>
        <w:pStyle w:val="9"/>
        <w:numPr>
          <w:ilvl w:val="0"/>
          <w:numId w:val="4"/>
        </w:numPr>
        <w:tabs>
          <w:tab w:val="left" w:pos="714"/>
          <w:tab w:val="left" w:pos="4993"/>
        </w:tabs>
        <w:spacing w:before="192" w:after="0" w:line="240" w:lineRule="auto"/>
        <w:ind w:left="713" w:right="0" w:hanging="361"/>
        <w:jc w:val="left"/>
        <w:rPr>
          <w:sz w:val="24"/>
        </w:rPr>
      </w:pPr>
      <w:r>
        <w:rPr>
          <w:sz w:val="24"/>
        </w:rPr>
        <w:t>Our teacher always</w:t>
      </w:r>
      <w:r>
        <w:rPr>
          <w:spacing w:val="-5"/>
          <w:sz w:val="24"/>
        </w:rPr>
        <w:t xml:space="preserve"> </w:t>
      </w:r>
      <w:r>
        <w:rPr>
          <w:sz w:val="24"/>
        </w:rPr>
        <w:t>encourages</w:t>
      </w:r>
      <w:r>
        <w:rPr>
          <w:spacing w:val="-1"/>
          <w:sz w:val="24"/>
        </w:rPr>
        <w:t xml:space="preserve"> </w:t>
      </w:r>
      <w:r>
        <w:rPr>
          <w:sz w:val="24"/>
        </w:rPr>
        <w:t>us</w:t>
      </w:r>
      <w:r>
        <w:rPr>
          <w:sz w:val="24"/>
          <w:u w:val="single"/>
        </w:rPr>
        <w:t xml:space="preserve"> </w:t>
      </w:r>
      <w:r>
        <w:rPr>
          <w:sz w:val="24"/>
          <w:u w:val="single"/>
        </w:rPr>
        <w:tab/>
      </w:r>
      <w:r>
        <w:rPr>
          <w:sz w:val="24"/>
        </w:rPr>
        <w:t>English well.</w:t>
      </w:r>
    </w:p>
    <w:p>
      <w:pPr>
        <w:pStyle w:val="3"/>
        <w:tabs>
          <w:tab w:val="left" w:pos="2633"/>
          <w:tab w:val="left" w:pos="4673"/>
        </w:tabs>
      </w:pPr>
      <w:r>
        <w:t>A.</w:t>
      </w:r>
      <w:r>
        <w:rPr>
          <w:spacing w:val="-1"/>
        </w:rPr>
        <w:t xml:space="preserve"> </w:t>
      </w:r>
      <w:r>
        <w:t>to study</w:t>
      </w:r>
      <w:r>
        <w:tab/>
      </w:r>
      <w:r>
        <w:t>B. study</w:t>
      </w:r>
      <w:r>
        <w:tab/>
      </w:r>
      <w:r>
        <w:t>C. for</w:t>
      </w:r>
      <w:r>
        <w:rPr>
          <w:spacing w:val="-2"/>
        </w:rPr>
        <w:t xml:space="preserve"> </w:t>
      </w:r>
      <w:r>
        <w:t>studying</w:t>
      </w:r>
    </w:p>
    <w:p>
      <w:pPr>
        <w:spacing w:after="0"/>
        <w:sectPr>
          <w:pgSz w:w="11910" w:h="16840"/>
          <w:pgMar w:top="1140" w:right="0" w:bottom="1200" w:left="1020" w:header="0" w:footer="1004" w:gutter="0"/>
          <w:cols w:space="708" w:num="1"/>
        </w:sectPr>
      </w:pPr>
    </w:p>
    <w:p>
      <w:pPr>
        <w:pStyle w:val="9"/>
        <w:numPr>
          <w:ilvl w:val="0"/>
          <w:numId w:val="4"/>
        </w:numPr>
        <w:tabs>
          <w:tab w:val="left" w:pos="714"/>
          <w:tab w:val="left" w:pos="4460"/>
        </w:tabs>
        <w:spacing w:before="69" w:after="0" w:line="240" w:lineRule="auto"/>
        <w:ind w:left="713" w:right="0" w:hanging="361"/>
        <w:jc w:val="left"/>
        <w:rPr>
          <w:sz w:val="24"/>
        </w:rPr>
      </w:pPr>
      <w:r>
        <w:rPr>
          <w:spacing w:val="-5"/>
          <w:sz w:val="24"/>
        </w:rPr>
        <w:t xml:space="preserve">Mr. </w:t>
      </w:r>
      <w:r>
        <w:rPr>
          <w:sz w:val="24"/>
        </w:rPr>
        <w:t>Li as well as</w:t>
      </w:r>
      <w:r>
        <w:rPr>
          <w:spacing w:val="3"/>
          <w:sz w:val="24"/>
        </w:rPr>
        <w:t xml:space="preserve"> </w:t>
      </w:r>
      <w:r>
        <w:rPr>
          <w:sz w:val="24"/>
        </w:rPr>
        <w:t>his</w:t>
      </w:r>
      <w:r>
        <w:rPr>
          <w:spacing w:val="-1"/>
          <w:sz w:val="24"/>
        </w:rPr>
        <w:t xml:space="preserve"> </w:t>
      </w:r>
      <w:r>
        <w:rPr>
          <w:sz w:val="24"/>
        </w:rPr>
        <w:t>students</w:t>
      </w:r>
      <w:r>
        <w:rPr>
          <w:sz w:val="24"/>
          <w:u w:val="single"/>
        </w:rPr>
        <w:t xml:space="preserve"> </w:t>
      </w:r>
      <w:r>
        <w:rPr>
          <w:sz w:val="24"/>
          <w:u w:val="single"/>
        </w:rPr>
        <w:tab/>
      </w:r>
      <w:r>
        <w:rPr>
          <w:sz w:val="24"/>
        </w:rPr>
        <w:t>dinner</w:t>
      </w:r>
      <w:r>
        <w:rPr>
          <w:spacing w:val="-2"/>
          <w:sz w:val="24"/>
        </w:rPr>
        <w:t xml:space="preserve"> </w:t>
      </w:r>
      <w:r>
        <w:rPr>
          <w:spacing w:val="-4"/>
          <w:sz w:val="24"/>
        </w:rPr>
        <w:t>now.</w:t>
      </w:r>
    </w:p>
    <w:p>
      <w:pPr>
        <w:pStyle w:val="3"/>
        <w:tabs>
          <w:tab w:val="left" w:pos="2633"/>
          <w:tab w:val="left" w:pos="4733"/>
        </w:tabs>
        <w:spacing w:before="193"/>
      </w:pPr>
      <w:r>
        <w:t>A.</w:t>
      </w:r>
      <w:r>
        <w:rPr>
          <w:spacing w:val="-1"/>
        </w:rPr>
        <w:t xml:space="preserve"> </w:t>
      </w:r>
      <w:r>
        <w:t>has</w:t>
      </w:r>
      <w:r>
        <w:tab/>
      </w:r>
      <w:r>
        <w:t>B. is having</w:t>
      </w:r>
      <w:r>
        <w:tab/>
      </w:r>
      <w:r>
        <w:t>C. are</w:t>
      </w:r>
      <w:r>
        <w:rPr>
          <w:spacing w:val="-2"/>
        </w:rPr>
        <w:t xml:space="preserve"> </w:t>
      </w:r>
      <w:r>
        <w:t>having</w:t>
      </w:r>
    </w:p>
    <w:p>
      <w:pPr>
        <w:pStyle w:val="3"/>
        <w:tabs>
          <w:tab w:val="left" w:leader="hyphen" w:pos="1092"/>
          <w:tab w:val="left" w:pos="3250"/>
        </w:tabs>
        <w:ind w:left="353"/>
      </w:pPr>
      <w:r>
        <w:t>25</w:t>
      </w:r>
      <w:r>
        <w:tab/>
      </w:r>
      <w:r>
        <w:t>I</w:t>
      </w:r>
      <w:r>
        <w:rPr>
          <w:spacing w:val="-1"/>
        </w:rPr>
        <w:t xml:space="preserve"> </w:t>
      </w:r>
      <w:r>
        <w:t>don't want</w:t>
      </w:r>
      <w:r>
        <w:rPr>
          <w:u w:val="single"/>
        </w:rPr>
        <w:t xml:space="preserve"> </w:t>
      </w:r>
      <w:r>
        <w:rPr>
          <w:u w:val="single"/>
        </w:rPr>
        <w:tab/>
      </w:r>
      <w:r>
        <w:t>home, because my parents always</w:t>
      </w:r>
      <w:r>
        <w:rPr>
          <w:spacing w:val="-2"/>
        </w:rPr>
        <w:t xml:space="preserve"> </w:t>
      </w:r>
      <w:r>
        <w:t>argue.</w:t>
      </w:r>
    </w:p>
    <w:p>
      <w:pPr>
        <w:pStyle w:val="3"/>
        <w:tabs>
          <w:tab w:val="left" w:pos="5444"/>
        </w:tabs>
      </w:pPr>
      <w:r>
        <w:t>---- No family is perfect.</w:t>
      </w:r>
      <w:r>
        <w:rPr>
          <w:spacing w:val="-5"/>
        </w:rPr>
        <w:t xml:space="preserve"> </w:t>
      </w:r>
      <w:r>
        <w:t>So</w:t>
      </w:r>
      <w:r>
        <w:rPr>
          <w:spacing w:val="-1"/>
        </w:rPr>
        <w:t xml:space="preserve"> </w:t>
      </w:r>
      <w:r>
        <w:t>remember</w:t>
      </w:r>
      <w:r>
        <w:rPr>
          <w:u w:val="single"/>
        </w:rPr>
        <w:t xml:space="preserve"> </w:t>
      </w:r>
      <w:r>
        <w:rPr>
          <w:u w:val="single"/>
        </w:rPr>
        <w:tab/>
      </w:r>
      <w:r>
        <w:t>and think of an idea to solve</w:t>
      </w:r>
      <w:r>
        <w:rPr>
          <w:spacing w:val="-4"/>
        </w:rPr>
        <w:t xml:space="preserve"> </w:t>
      </w:r>
      <w:r>
        <w:t>it.</w:t>
      </w:r>
    </w:p>
    <w:p>
      <w:pPr>
        <w:pStyle w:val="3"/>
        <w:tabs>
          <w:tab w:val="left" w:pos="2633"/>
          <w:tab w:val="left" w:pos="4772"/>
        </w:tabs>
      </w:pPr>
      <w:r>
        <w:t>A. to</w:t>
      </w:r>
      <w:r>
        <w:rPr>
          <w:spacing w:val="-1"/>
        </w:rPr>
        <w:t xml:space="preserve"> </w:t>
      </w:r>
      <w:r>
        <w:t>go; smiling</w:t>
      </w:r>
      <w:r>
        <w:tab/>
      </w:r>
      <w:r>
        <w:t>B. to go;</w:t>
      </w:r>
      <w:r>
        <w:rPr>
          <w:spacing w:val="-1"/>
        </w:rPr>
        <w:t xml:space="preserve"> </w:t>
      </w:r>
      <w:r>
        <w:t>to smile</w:t>
      </w:r>
      <w:r>
        <w:tab/>
      </w:r>
      <w:r>
        <w:t>C. going; to</w:t>
      </w:r>
      <w:r>
        <w:rPr>
          <w:spacing w:val="-3"/>
        </w:rPr>
        <w:t xml:space="preserve"> </w:t>
      </w:r>
      <w:r>
        <w:t>smile</w:t>
      </w:r>
    </w:p>
    <w:p>
      <w:pPr>
        <w:pStyle w:val="9"/>
        <w:numPr>
          <w:ilvl w:val="0"/>
          <w:numId w:val="5"/>
        </w:numPr>
        <w:tabs>
          <w:tab w:val="left" w:pos="714"/>
          <w:tab w:val="left" w:pos="3557"/>
        </w:tabs>
        <w:spacing w:before="192" w:after="0" w:line="240" w:lineRule="auto"/>
        <w:ind w:left="713" w:right="0" w:hanging="361"/>
        <w:jc w:val="left"/>
        <w:rPr>
          <w:sz w:val="24"/>
        </w:rPr>
      </w:pPr>
      <w:r>
        <w:rPr>
          <w:sz w:val="24"/>
        </w:rPr>
        <w:t xml:space="preserve">— </w:t>
      </w:r>
      <w:r>
        <w:rPr>
          <w:spacing w:val="-5"/>
          <w:sz w:val="24"/>
        </w:rPr>
        <w:t>Would</w:t>
      </w:r>
      <w:r>
        <w:rPr>
          <w:spacing w:val="-4"/>
          <w:sz w:val="24"/>
        </w:rPr>
        <w:t xml:space="preserve"> </w:t>
      </w:r>
      <w:r>
        <w:rPr>
          <w:sz w:val="24"/>
        </w:rPr>
        <w:t>you</w:t>
      </w:r>
      <w:r>
        <w:rPr>
          <w:spacing w:val="1"/>
          <w:sz w:val="24"/>
        </w:rPr>
        <w:t xml:space="preserve"> </w:t>
      </w:r>
      <w:r>
        <w:rPr>
          <w:sz w:val="24"/>
        </w:rPr>
        <w:t>like</w:t>
      </w:r>
      <w:r>
        <w:rPr>
          <w:sz w:val="24"/>
          <w:u w:val="single"/>
        </w:rPr>
        <w:t xml:space="preserve"> </w:t>
      </w:r>
      <w:r>
        <w:rPr>
          <w:sz w:val="24"/>
          <w:u w:val="single"/>
        </w:rPr>
        <w:tab/>
      </w:r>
      <w:r>
        <w:rPr>
          <w:sz w:val="24"/>
        </w:rPr>
        <w:t>to see a film with</w:t>
      </w:r>
      <w:r>
        <w:rPr>
          <w:spacing w:val="-2"/>
          <w:sz w:val="24"/>
        </w:rPr>
        <w:t xml:space="preserve"> </w:t>
      </w:r>
      <w:r>
        <w:rPr>
          <w:sz w:val="24"/>
        </w:rPr>
        <w:t>me?</w:t>
      </w:r>
    </w:p>
    <w:p>
      <w:pPr>
        <w:pStyle w:val="3"/>
        <w:tabs>
          <w:tab w:val="left" w:pos="4091"/>
        </w:tabs>
        <w:ind w:left="833"/>
      </w:pPr>
      <w:r>
        <w:t xml:space="preserve">— </w:t>
      </w:r>
      <w:r>
        <w:rPr>
          <w:spacing w:val="-5"/>
        </w:rPr>
        <w:t xml:space="preserve">It’s </w:t>
      </w:r>
      <w:r>
        <w:t>so cold.</w:t>
      </w:r>
      <w:r>
        <w:rPr>
          <w:spacing w:val="4"/>
        </w:rPr>
        <w:t xml:space="preserve"> </w:t>
      </w:r>
      <w:r>
        <w:t>I</w:t>
      </w:r>
      <w:r>
        <w:rPr>
          <w:spacing w:val="-4"/>
        </w:rPr>
        <w:t xml:space="preserve"> </w:t>
      </w:r>
      <w:r>
        <w:t>prefer</w:t>
      </w:r>
      <w:r>
        <w:rPr>
          <w:u w:val="single"/>
        </w:rPr>
        <w:t xml:space="preserve"> </w:t>
      </w:r>
      <w:r>
        <w:rPr>
          <w:u w:val="single"/>
        </w:rPr>
        <w:tab/>
      </w:r>
      <w:r>
        <w:t>at home rather than go out to see a film.</w:t>
      </w:r>
    </w:p>
    <w:p>
      <w:pPr>
        <w:pStyle w:val="3"/>
        <w:tabs>
          <w:tab w:val="left" w:pos="2633"/>
          <w:tab w:val="left" w:pos="4733"/>
        </w:tabs>
      </w:pPr>
      <w:r>
        <w:t>A. to go;</w:t>
      </w:r>
      <w:r>
        <w:rPr>
          <w:spacing w:val="-1"/>
        </w:rPr>
        <w:t xml:space="preserve"> </w:t>
      </w:r>
      <w:r>
        <w:t>to stay</w:t>
      </w:r>
      <w:r>
        <w:tab/>
      </w:r>
      <w:r>
        <w:t>B. going;</w:t>
      </w:r>
      <w:r>
        <w:rPr>
          <w:spacing w:val="-1"/>
        </w:rPr>
        <w:t xml:space="preserve"> </w:t>
      </w:r>
      <w:r>
        <w:t>to stay</w:t>
      </w:r>
      <w:r>
        <w:tab/>
      </w:r>
      <w:r>
        <w:t>C. to go; staying</w:t>
      </w:r>
    </w:p>
    <w:p>
      <w:pPr>
        <w:pStyle w:val="9"/>
        <w:numPr>
          <w:ilvl w:val="0"/>
          <w:numId w:val="6"/>
        </w:numPr>
        <w:tabs>
          <w:tab w:val="left" w:pos="595"/>
          <w:tab w:val="left" w:leader="hyphen" w:pos="1089"/>
          <w:tab w:val="left" w:pos="6393"/>
        </w:tabs>
        <w:spacing w:before="192" w:after="0" w:line="240" w:lineRule="auto"/>
        <w:ind w:left="594" w:right="0" w:hanging="242"/>
        <w:jc w:val="left"/>
        <w:rPr>
          <w:sz w:val="24"/>
        </w:rPr>
      </w:pPr>
      <w:r>
        <w:rPr>
          <w:sz w:val="24"/>
        </w:rPr>
        <w:t>Our Geography teacher’s classes</w:t>
      </w:r>
      <w:r>
        <w:rPr>
          <w:spacing w:val="-5"/>
          <w:sz w:val="24"/>
        </w:rPr>
        <w:t xml:space="preserve"> </w:t>
      </w:r>
      <w:r>
        <w:rPr>
          <w:sz w:val="24"/>
        </w:rPr>
        <w:t>are</w:t>
      </w:r>
      <w:r>
        <w:rPr>
          <w:spacing w:val="-3"/>
          <w:sz w:val="24"/>
        </w:rPr>
        <w:t xml:space="preserve"> </w:t>
      </w:r>
      <w:r>
        <w:rPr>
          <w:sz w:val="24"/>
        </w:rPr>
        <w:t>always</w:t>
      </w:r>
      <w:r>
        <w:rPr>
          <w:sz w:val="24"/>
          <w:u w:val="single"/>
        </w:rPr>
        <w:t xml:space="preserve"> </w:t>
      </w:r>
      <w:r>
        <w:rPr>
          <w:sz w:val="24"/>
          <w:u w:val="single"/>
        </w:rPr>
        <w:tab/>
      </w:r>
      <w:r>
        <w:rPr>
          <w:sz w:val="24"/>
        </w:rPr>
        <w:t>fun and happiness.</w:t>
      </w:r>
    </w:p>
    <w:p>
      <w:pPr>
        <w:pStyle w:val="3"/>
        <w:tabs>
          <w:tab w:val="left" w:pos="4855"/>
        </w:tabs>
      </w:pPr>
      <w:r>
        <w:t xml:space="preserve">---- </w:t>
      </w:r>
      <w:r>
        <w:rPr>
          <w:spacing w:val="-3"/>
        </w:rPr>
        <w:t xml:space="preserve">That’s </w:t>
      </w:r>
      <w:r>
        <w:t>it. He often</w:t>
      </w:r>
      <w:r>
        <w:rPr>
          <w:spacing w:val="-4"/>
        </w:rPr>
        <w:t xml:space="preserve"> </w:t>
      </w:r>
      <w:r>
        <w:t>makes</w:t>
      </w:r>
      <w:r>
        <w:rPr>
          <w:spacing w:val="-1"/>
        </w:rPr>
        <w:t xml:space="preserve"> </w:t>
      </w:r>
      <w:r>
        <w:t>us</w:t>
      </w:r>
      <w:r>
        <w:rPr>
          <w:u w:val="single"/>
        </w:rPr>
        <w:t xml:space="preserve"> </w:t>
      </w:r>
      <w:r>
        <w:rPr>
          <w:u w:val="single"/>
        </w:rPr>
        <w:tab/>
      </w:r>
      <w:r>
        <w:t>interesting games in class.</w:t>
      </w:r>
    </w:p>
    <w:p>
      <w:pPr>
        <w:pStyle w:val="3"/>
        <w:tabs>
          <w:tab w:val="left" w:pos="2619"/>
          <w:tab w:val="left" w:pos="4845"/>
        </w:tabs>
      </w:pPr>
      <w:r>
        <w:t>A. full</w:t>
      </w:r>
      <w:r>
        <w:rPr>
          <w:spacing w:val="-1"/>
        </w:rPr>
        <w:t xml:space="preserve"> </w:t>
      </w:r>
      <w:r>
        <w:t>of;</w:t>
      </w:r>
      <w:r>
        <w:rPr>
          <w:spacing w:val="-1"/>
        </w:rPr>
        <w:t xml:space="preserve"> </w:t>
      </w:r>
      <w:r>
        <w:t>play</w:t>
      </w:r>
      <w:r>
        <w:tab/>
      </w:r>
      <w:r>
        <w:t>B. close to; playing</w:t>
      </w:r>
      <w:r>
        <w:tab/>
      </w:r>
      <w:r>
        <w:t>C. full of; to play</w:t>
      </w:r>
    </w:p>
    <w:p>
      <w:pPr>
        <w:pStyle w:val="9"/>
        <w:numPr>
          <w:ilvl w:val="0"/>
          <w:numId w:val="6"/>
        </w:numPr>
        <w:tabs>
          <w:tab w:val="left" w:pos="595"/>
          <w:tab w:val="left" w:leader="hyphen" w:pos="1089"/>
          <w:tab w:val="left" w:pos="4710"/>
        </w:tabs>
        <w:spacing w:before="192" w:after="0" w:line="240" w:lineRule="auto"/>
        <w:ind w:left="594" w:right="0" w:hanging="242"/>
        <w:jc w:val="left"/>
        <w:rPr>
          <w:sz w:val="24"/>
        </w:rPr>
      </w:pPr>
      <w:r>
        <w:rPr>
          <w:sz w:val="24"/>
        </w:rPr>
        <w:t>How can we</w:t>
      </w:r>
      <w:r>
        <w:rPr>
          <w:spacing w:val="-3"/>
          <w:sz w:val="24"/>
        </w:rPr>
        <w:t xml:space="preserve"> </w:t>
      </w:r>
      <w:r>
        <w:rPr>
          <w:sz w:val="24"/>
        </w:rPr>
        <w:t>keep</w:t>
      </w:r>
      <w:r>
        <w:rPr>
          <w:spacing w:val="1"/>
          <w:sz w:val="24"/>
        </w:rPr>
        <w:t xml:space="preserve"> </w:t>
      </w:r>
      <w:r>
        <w:rPr>
          <w:sz w:val="24"/>
        </w:rPr>
        <w:t>Grandpa</w:t>
      </w:r>
      <w:r>
        <w:rPr>
          <w:sz w:val="24"/>
          <w:u w:val="single"/>
        </w:rPr>
        <w:t xml:space="preserve"> </w:t>
      </w:r>
      <w:r>
        <w:rPr>
          <w:sz w:val="24"/>
          <w:u w:val="single"/>
        </w:rPr>
        <w:tab/>
      </w:r>
      <w:r>
        <w:rPr>
          <w:sz w:val="24"/>
        </w:rPr>
        <w:t>?</w:t>
      </w:r>
    </w:p>
    <w:p>
      <w:pPr>
        <w:pStyle w:val="3"/>
        <w:tabs>
          <w:tab w:val="left" w:pos="3882"/>
        </w:tabs>
        <w:spacing w:before="193"/>
      </w:pPr>
      <w:r>
        <w:t xml:space="preserve">---- </w:t>
      </w:r>
      <w:r>
        <w:rPr>
          <w:spacing w:val="-11"/>
        </w:rPr>
        <w:t xml:space="preserve">We </w:t>
      </w:r>
      <w:r>
        <w:t>can</w:t>
      </w:r>
      <w:r>
        <w:rPr>
          <w:spacing w:val="6"/>
        </w:rPr>
        <w:t xml:space="preserve"> </w:t>
      </w:r>
      <w:r>
        <w:t>make</w:t>
      </w:r>
      <w:r>
        <w:rPr>
          <w:spacing w:val="-1"/>
        </w:rPr>
        <w:t xml:space="preserve"> </w:t>
      </w:r>
      <w:r>
        <w:t>him</w:t>
      </w:r>
      <w:r>
        <w:rPr>
          <w:u w:val="single"/>
        </w:rPr>
        <w:t xml:space="preserve"> </w:t>
      </w:r>
      <w:r>
        <w:rPr>
          <w:u w:val="single"/>
        </w:rPr>
        <w:tab/>
      </w:r>
      <w:r>
        <w:t>by telling jokes to</w:t>
      </w:r>
      <w:r>
        <w:rPr>
          <w:spacing w:val="-1"/>
        </w:rPr>
        <w:t xml:space="preserve"> </w:t>
      </w:r>
      <w:r>
        <w:t>him.</w:t>
      </w:r>
    </w:p>
    <w:p>
      <w:pPr>
        <w:pStyle w:val="3"/>
        <w:tabs>
          <w:tab w:val="left" w:pos="2633"/>
          <w:tab w:val="left" w:pos="4733"/>
        </w:tabs>
      </w:pPr>
      <w:r>
        <w:t>A.</w:t>
      </w:r>
      <w:r>
        <w:rPr>
          <w:spacing w:val="-1"/>
        </w:rPr>
        <w:t xml:space="preserve"> </w:t>
      </w:r>
      <w:r>
        <w:t>happy; happy</w:t>
      </w:r>
      <w:r>
        <w:tab/>
      </w:r>
      <w:r>
        <w:t>B. happily; happily</w:t>
      </w:r>
      <w:r>
        <w:tab/>
      </w:r>
      <w:r>
        <w:t>C. happy; happily</w:t>
      </w:r>
    </w:p>
    <w:p>
      <w:pPr>
        <w:pStyle w:val="9"/>
        <w:numPr>
          <w:ilvl w:val="0"/>
          <w:numId w:val="7"/>
        </w:numPr>
        <w:tabs>
          <w:tab w:val="left" w:pos="714"/>
          <w:tab w:val="left" w:pos="6383"/>
        </w:tabs>
        <w:spacing w:before="192" w:after="0" w:line="240" w:lineRule="auto"/>
        <w:ind w:left="713" w:right="0" w:hanging="361"/>
        <w:jc w:val="left"/>
        <w:rPr>
          <w:sz w:val="24"/>
        </w:rPr>
      </w:pPr>
      <w:r>
        <w:rPr>
          <w:sz w:val="24"/>
        </w:rPr>
        <w:t xml:space="preserve">— If no one answers the front </w:t>
      </w:r>
      <w:r>
        <w:rPr>
          <w:spacing w:val="-3"/>
          <w:sz w:val="24"/>
        </w:rPr>
        <w:t xml:space="preserve">door, </w:t>
      </w:r>
      <w:r>
        <w:rPr>
          <w:sz w:val="24"/>
        </w:rPr>
        <w:t>why</w:t>
      </w:r>
      <w:r>
        <w:rPr>
          <w:spacing w:val="1"/>
          <w:sz w:val="24"/>
        </w:rPr>
        <w:t xml:space="preserve"> </w:t>
      </w:r>
      <w:r>
        <w:rPr>
          <w:sz w:val="24"/>
        </w:rPr>
        <w:t>not try</w:t>
      </w:r>
      <w:r>
        <w:rPr>
          <w:sz w:val="24"/>
          <w:u w:val="single"/>
        </w:rPr>
        <w:t xml:space="preserve"> </w:t>
      </w:r>
      <w:r>
        <w:rPr>
          <w:sz w:val="24"/>
          <w:u w:val="single"/>
        </w:rPr>
        <w:tab/>
      </w:r>
      <w:r>
        <w:rPr>
          <w:sz w:val="24"/>
        </w:rPr>
        <w:t>at the back</w:t>
      </w:r>
      <w:r>
        <w:rPr>
          <w:spacing w:val="-1"/>
          <w:sz w:val="24"/>
        </w:rPr>
        <w:t xml:space="preserve"> </w:t>
      </w:r>
      <w:r>
        <w:rPr>
          <w:sz w:val="24"/>
        </w:rPr>
        <w:t>door?</w:t>
      </w:r>
    </w:p>
    <w:p>
      <w:pPr>
        <w:pStyle w:val="3"/>
        <w:tabs>
          <w:tab w:val="left" w:pos="1908"/>
        </w:tabs>
        <w:ind w:left="833"/>
      </w:pPr>
      <w:r>
        <w:t>—</w:t>
      </w:r>
      <w:r>
        <w:rPr>
          <w:u w:val="single"/>
        </w:rPr>
        <w:t xml:space="preserve"> </w:t>
      </w:r>
      <w:r>
        <w:rPr>
          <w:u w:val="single"/>
        </w:rPr>
        <w:tab/>
      </w:r>
      <w:r>
        <w:t>silly! There is no back</w:t>
      </w:r>
      <w:r>
        <w:rPr>
          <w:spacing w:val="-8"/>
        </w:rPr>
        <w:t xml:space="preserve"> </w:t>
      </w:r>
      <w:r>
        <w:rPr>
          <w:spacing w:val="-4"/>
        </w:rPr>
        <w:t>door.</w:t>
      </w:r>
    </w:p>
    <w:p>
      <w:pPr>
        <w:pStyle w:val="3"/>
        <w:tabs>
          <w:tab w:val="left" w:pos="5677"/>
        </w:tabs>
        <w:ind w:left="778"/>
      </w:pPr>
      <w:r>
        <w:t>A. to knock; Do be not   B. knocking;</w:t>
      </w:r>
      <w:r>
        <w:rPr>
          <w:spacing w:val="6"/>
        </w:rPr>
        <w:t xml:space="preserve"> </w:t>
      </w:r>
      <w:r>
        <w:t>Don’t</w:t>
      </w:r>
      <w:r>
        <w:rPr>
          <w:spacing w:val="-1"/>
        </w:rPr>
        <w:t xml:space="preserve"> </w:t>
      </w:r>
      <w:r>
        <w:t>be</w:t>
      </w:r>
      <w:r>
        <w:tab/>
      </w:r>
      <w:r>
        <w:t>C. knocking; Be</w:t>
      </w:r>
      <w:r>
        <w:rPr>
          <w:spacing w:val="-1"/>
        </w:rPr>
        <w:t xml:space="preserve"> </w:t>
      </w:r>
      <w:r>
        <w:t>not</w:t>
      </w:r>
    </w:p>
    <w:p>
      <w:pPr>
        <w:pStyle w:val="9"/>
        <w:numPr>
          <w:ilvl w:val="0"/>
          <w:numId w:val="7"/>
        </w:numPr>
        <w:tabs>
          <w:tab w:val="left" w:pos="714"/>
          <w:tab w:val="left" w:pos="2577"/>
          <w:tab w:val="left" w:pos="2633"/>
          <w:tab w:val="left" w:pos="4733"/>
          <w:tab w:val="left" w:pos="5356"/>
        </w:tabs>
        <w:spacing w:before="192" w:after="0" w:line="408" w:lineRule="auto"/>
        <w:ind w:left="821" w:right="3596" w:hanging="468"/>
        <w:jc w:val="left"/>
        <w:rPr>
          <w:sz w:val="24"/>
        </w:rPr>
      </w:pPr>
      <w:r>
        <w:drawing>
          <wp:anchor distT="0" distB="0" distL="0" distR="0" simplePos="0" relativeHeight="251659264" behindDoc="0" locked="0" layoutInCell="1" allowOverlap="1">
            <wp:simplePos x="0" y="0"/>
            <wp:positionH relativeFrom="page">
              <wp:posOffset>5505450</wp:posOffset>
            </wp:positionH>
            <wp:positionV relativeFrom="paragraph">
              <wp:posOffset>298450</wp:posOffset>
            </wp:positionV>
            <wp:extent cx="2002155" cy="124523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2001901" cy="1245222"/>
                    </a:xfrm>
                    <a:prstGeom prst="rect">
                      <a:avLst/>
                    </a:prstGeom>
                  </pic:spPr>
                </pic:pic>
              </a:graphicData>
            </a:graphic>
          </wp:anchor>
        </w:drawing>
      </w:r>
      <w:r>
        <w:rPr>
          <w:sz w:val="24"/>
        </w:rPr>
        <w:t>Shenzhen</w:t>
      </w:r>
      <w:r>
        <w:rPr>
          <w:spacing w:val="-2"/>
          <w:sz w:val="24"/>
        </w:rPr>
        <w:t xml:space="preserve"> </w:t>
      </w:r>
      <w:r>
        <w:rPr>
          <w:sz w:val="24"/>
        </w:rPr>
        <w:t>lies</w:t>
      </w:r>
      <w:r>
        <w:rPr>
          <w:sz w:val="24"/>
          <w:u w:val="single"/>
        </w:rPr>
        <w:t xml:space="preserve"> </w:t>
      </w:r>
      <w:r>
        <w:rPr>
          <w:sz w:val="24"/>
          <w:u w:val="single"/>
        </w:rPr>
        <w:tab/>
      </w:r>
      <w:r>
        <w:rPr>
          <w:sz w:val="24"/>
        </w:rPr>
        <w:t>the east of</w:t>
      </w:r>
      <w:r>
        <w:rPr>
          <w:spacing w:val="-2"/>
          <w:sz w:val="24"/>
        </w:rPr>
        <w:t xml:space="preserve"> </w:t>
      </w:r>
      <w:r>
        <w:rPr>
          <w:sz w:val="24"/>
        </w:rPr>
        <w:t>Huizhou but</w:t>
      </w:r>
      <w:r>
        <w:rPr>
          <w:sz w:val="24"/>
          <w:u w:val="single"/>
        </w:rPr>
        <w:t xml:space="preserve"> </w:t>
      </w:r>
      <w:r>
        <w:rPr>
          <w:sz w:val="24"/>
          <w:u w:val="single"/>
        </w:rPr>
        <w:tab/>
      </w:r>
      <w:r>
        <w:rPr>
          <w:sz w:val="24"/>
        </w:rPr>
        <w:t xml:space="preserve">the south of </w:t>
      </w:r>
      <w:r>
        <w:rPr>
          <w:spacing w:val="-5"/>
          <w:sz w:val="24"/>
        </w:rPr>
        <w:t xml:space="preserve">Wuhan. </w:t>
      </w:r>
      <w:r>
        <w:rPr>
          <w:sz w:val="24"/>
        </w:rPr>
        <w:t>A.to, in</w:t>
      </w:r>
      <w:r>
        <w:rPr>
          <w:sz w:val="24"/>
        </w:rPr>
        <w:tab/>
      </w:r>
      <w:r>
        <w:rPr>
          <w:sz w:val="24"/>
        </w:rPr>
        <w:tab/>
      </w:r>
      <w:r>
        <w:rPr>
          <w:sz w:val="24"/>
        </w:rPr>
        <w:t>B. on , to</w:t>
      </w:r>
      <w:r>
        <w:rPr>
          <w:sz w:val="24"/>
        </w:rPr>
        <w:tab/>
      </w:r>
      <w:r>
        <w:rPr>
          <w:sz w:val="24"/>
        </w:rPr>
        <w:t>C. to, on</w:t>
      </w:r>
    </w:p>
    <w:p>
      <w:pPr>
        <w:pStyle w:val="3"/>
        <w:spacing w:before="0"/>
        <w:ind w:left="0"/>
        <w:rPr>
          <w:sz w:val="26"/>
        </w:rPr>
      </w:pPr>
    </w:p>
    <w:p>
      <w:pPr>
        <w:pStyle w:val="3"/>
        <w:spacing w:before="0"/>
        <w:ind w:left="0"/>
        <w:rPr>
          <w:sz w:val="35"/>
        </w:rPr>
      </w:pPr>
    </w:p>
    <w:p>
      <w:pPr>
        <w:pStyle w:val="2"/>
        <w:numPr>
          <w:ilvl w:val="0"/>
          <w:numId w:val="1"/>
        </w:numPr>
        <w:tabs>
          <w:tab w:val="left" w:pos="815"/>
        </w:tabs>
        <w:spacing w:before="0" w:after="0" w:line="240" w:lineRule="auto"/>
        <w:ind w:left="814" w:right="0" w:hanging="462"/>
        <w:jc w:val="left"/>
      </w:pPr>
      <w:r>
        <w:t>完形填空（</w:t>
      </w:r>
      <w:r>
        <w:rPr>
          <w:spacing w:val="-16"/>
        </w:rPr>
        <w:t xml:space="preserve">每小题 </w:t>
      </w:r>
      <w:r>
        <w:rPr>
          <w:rFonts w:ascii="Times New Roman" w:eastAsia="Times New Roman"/>
        </w:rPr>
        <w:t xml:space="preserve">1.5 </w:t>
      </w:r>
      <w:r>
        <w:rPr>
          <w:spacing w:val="-15"/>
        </w:rPr>
        <w:t xml:space="preserve">分，共 </w:t>
      </w:r>
      <w:r>
        <w:rPr>
          <w:rFonts w:ascii="Times New Roman" w:eastAsia="Times New Roman"/>
        </w:rPr>
        <w:t xml:space="preserve">15 </w:t>
      </w:r>
      <w:r>
        <w:t>分）</w:t>
      </w:r>
    </w:p>
    <w:p>
      <w:pPr>
        <w:pStyle w:val="3"/>
        <w:tabs>
          <w:tab w:val="left" w:pos="4577"/>
        </w:tabs>
        <w:spacing w:before="161" w:line="369" w:lineRule="auto"/>
        <w:ind w:left="112" w:right="3418" w:firstLine="420"/>
      </w:pPr>
      <w:r>
        <w:t>The</w:t>
      </w:r>
      <w:r>
        <w:rPr>
          <w:spacing w:val="8"/>
        </w:rPr>
        <w:t xml:space="preserve"> </w:t>
      </w:r>
      <w:r>
        <w:t>Melbourne</w:t>
      </w:r>
      <w:r>
        <w:rPr>
          <w:spacing w:val="9"/>
        </w:rPr>
        <w:t xml:space="preserve"> </w:t>
      </w:r>
      <w:r>
        <w:t>Star</w:t>
      </w:r>
      <w:r>
        <w:rPr>
          <w:spacing w:val="11"/>
        </w:rPr>
        <w:t xml:space="preserve"> </w:t>
      </w:r>
      <w:r>
        <w:t>is</w:t>
      </w:r>
      <w:r>
        <w:rPr>
          <w:spacing w:val="11"/>
        </w:rPr>
        <w:t xml:space="preserve"> </w:t>
      </w:r>
      <w:r>
        <w:t>the</w:t>
      </w:r>
      <w:r>
        <w:rPr>
          <w:spacing w:val="10"/>
        </w:rPr>
        <w:t xml:space="preserve"> </w:t>
      </w:r>
      <w:r>
        <w:t>largest</w:t>
      </w:r>
      <w:r>
        <w:rPr>
          <w:spacing w:val="12"/>
        </w:rPr>
        <w:t xml:space="preserve"> </w:t>
      </w:r>
      <w:r>
        <w:rPr>
          <w:i/>
        </w:rPr>
        <w:t>ferris</w:t>
      </w:r>
      <w:r>
        <w:rPr>
          <w:i/>
          <w:spacing w:val="11"/>
        </w:rPr>
        <w:t xml:space="preserve"> </w:t>
      </w:r>
      <w:r>
        <w:rPr>
          <w:i/>
        </w:rPr>
        <w:t>wheel</w:t>
      </w:r>
      <w:r>
        <w:rPr>
          <w:i/>
          <w:spacing w:val="14"/>
        </w:rPr>
        <w:t xml:space="preserve"> </w:t>
      </w:r>
      <w:r>
        <w:t>(</w:t>
      </w:r>
      <w:r>
        <w:rPr>
          <w:rFonts w:hint="eastAsia" w:ascii="宋体" w:eastAsia="宋体"/>
        </w:rPr>
        <w:t>摩天轮</w:t>
      </w:r>
      <w:r>
        <w:t>)</w:t>
      </w:r>
      <w:r>
        <w:rPr>
          <w:spacing w:val="10"/>
        </w:rPr>
        <w:t xml:space="preserve"> </w:t>
      </w:r>
      <w:r>
        <w:t>in</w:t>
      </w:r>
      <w:r>
        <w:rPr>
          <w:spacing w:val="11"/>
        </w:rPr>
        <w:t xml:space="preserve"> </w:t>
      </w:r>
      <w:r>
        <w:t>Australia.</w:t>
      </w:r>
      <w:r>
        <w:rPr>
          <w:spacing w:val="14"/>
        </w:rPr>
        <w:t xml:space="preserve"> </w:t>
      </w:r>
      <w:r>
        <w:t>It has</w:t>
      </w:r>
      <w:r>
        <w:rPr>
          <w:spacing w:val="-1"/>
        </w:rPr>
        <w:t xml:space="preserve"> </w:t>
      </w:r>
      <w:r>
        <w:t>seven spokes</w:t>
      </w:r>
      <w:r>
        <w:rPr>
          <w:spacing w:val="1"/>
        </w:rPr>
        <w:t xml:space="preserve"> </w:t>
      </w:r>
      <w:r>
        <w:t>(</w:t>
      </w:r>
      <w:r>
        <w:rPr>
          <w:rFonts w:hint="eastAsia" w:ascii="宋体" w:eastAsia="宋体"/>
        </w:rPr>
        <w:t>辐条</w:t>
      </w:r>
      <w:r>
        <w:t>)</w:t>
      </w:r>
      <w:r>
        <w:rPr>
          <w:spacing w:val="1"/>
        </w:rPr>
        <w:t xml:space="preserve"> </w:t>
      </w:r>
      <w:r>
        <w:t>on</w:t>
      </w:r>
      <w:r>
        <w:rPr>
          <w:spacing w:val="-1"/>
        </w:rPr>
        <w:t xml:space="preserve"> </w:t>
      </w:r>
      <w:r>
        <w:t xml:space="preserve">the wheel </w:t>
      </w:r>
      <w:r>
        <w:rPr>
          <w:u w:val="single"/>
        </w:rPr>
        <w:t xml:space="preserve">   </w:t>
      </w:r>
      <w:r>
        <w:rPr>
          <w:spacing w:val="58"/>
          <w:u w:val="single"/>
        </w:rPr>
        <w:t xml:space="preserve"> </w:t>
      </w:r>
      <w:r>
        <w:rPr>
          <w:u w:val="single"/>
        </w:rPr>
        <w:t>31</w:t>
      </w:r>
      <w:r>
        <w:rPr>
          <w:u w:val="single"/>
        </w:rPr>
        <w:tab/>
      </w:r>
      <w:r>
        <w:t xml:space="preserve">looks like a </w:t>
      </w:r>
      <w:r>
        <w:rPr>
          <w:spacing w:val="-4"/>
        </w:rPr>
        <w:t xml:space="preserve">star. </w:t>
      </w:r>
      <w:r>
        <w:t>I always dreamt of seeing it with my own</w:t>
      </w:r>
      <w:r>
        <w:rPr>
          <w:spacing w:val="-1"/>
        </w:rPr>
        <w:t xml:space="preserve"> </w:t>
      </w:r>
      <w:r>
        <w:t>eyes.</w:t>
      </w:r>
    </w:p>
    <w:p>
      <w:pPr>
        <w:pStyle w:val="3"/>
        <w:tabs>
          <w:tab w:val="left" w:pos="6178"/>
          <w:tab w:val="left" w:pos="8519"/>
        </w:tabs>
        <w:spacing w:before="46" w:line="396" w:lineRule="auto"/>
        <w:ind w:left="112" w:right="1463" w:firstLine="420"/>
      </w:pPr>
      <w:r>
        <w:t>Four</w:t>
      </w:r>
      <w:r>
        <w:rPr>
          <w:spacing w:val="24"/>
        </w:rPr>
        <w:t xml:space="preserve"> </w:t>
      </w:r>
      <w:r>
        <w:t>years</w:t>
      </w:r>
      <w:r>
        <w:rPr>
          <w:spacing w:val="24"/>
        </w:rPr>
        <w:t xml:space="preserve"> </w:t>
      </w:r>
      <w:r>
        <w:t>ago,</w:t>
      </w:r>
      <w:r>
        <w:rPr>
          <w:spacing w:val="26"/>
        </w:rPr>
        <w:t xml:space="preserve"> </w:t>
      </w:r>
      <w:r>
        <w:t>my</w:t>
      </w:r>
      <w:r>
        <w:rPr>
          <w:spacing w:val="28"/>
        </w:rPr>
        <w:t xml:space="preserve"> </w:t>
      </w:r>
      <w:r>
        <w:t>family</w:t>
      </w:r>
      <w:r>
        <w:rPr>
          <w:spacing w:val="26"/>
        </w:rPr>
        <w:t xml:space="preserve"> </w:t>
      </w:r>
      <w:r>
        <w:t>went</w:t>
      </w:r>
      <w:r>
        <w:rPr>
          <w:spacing w:val="25"/>
        </w:rPr>
        <w:t xml:space="preserve"> </w:t>
      </w:r>
      <w:r>
        <w:t>to</w:t>
      </w:r>
      <w:r>
        <w:rPr>
          <w:spacing w:val="26"/>
        </w:rPr>
        <w:t xml:space="preserve"> </w:t>
      </w:r>
      <w:r>
        <w:t>Australia</w:t>
      </w:r>
      <w:r>
        <w:rPr>
          <w:spacing w:val="24"/>
        </w:rPr>
        <w:t xml:space="preserve"> </w:t>
      </w:r>
      <w:r>
        <w:t xml:space="preserve">for  </w:t>
      </w:r>
      <w:r>
        <w:rPr>
          <w:u w:val="single"/>
        </w:rPr>
        <w:t xml:space="preserve">   </w:t>
      </w:r>
      <w:r>
        <w:rPr>
          <w:spacing w:val="3"/>
          <w:u w:val="single"/>
        </w:rPr>
        <w:t xml:space="preserve"> </w:t>
      </w:r>
      <w:r>
        <w:rPr>
          <w:u w:val="single"/>
        </w:rPr>
        <w:t>32</w:t>
      </w:r>
      <w:r>
        <w:rPr>
          <w:u w:val="single"/>
        </w:rPr>
        <w:tab/>
      </w:r>
      <w:r>
        <w:t xml:space="preserve">. I would not only see my </w:t>
      </w:r>
      <w:r>
        <w:rPr>
          <w:spacing w:val="-4"/>
        </w:rPr>
        <w:t xml:space="preserve">dream </w:t>
      </w:r>
      <w:r>
        <w:t>ferris</w:t>
      </w:r>
      <w:r>
        <w:rPr>
          <w:spacing w:val="-1"/>
        </w:rPr>
        <w:t xml:space="preserve"> </w:t>
      </w:r>
      <w:r>
        <w:t>wheel but</w:t>
      </w:r>
      <w:r>
        <w:rPr>
          <w:spacing w:val="-1"/>
        </w:rPr>
        <w:t xml:space="preserve"> </w:t>
      </w:r>
      <w:r>
        <w:t>also visit other</w:t>
      </w:r>
      <w:r>
        <w:rPr>
          <w:spacing w:val="-1"/>
        </w:rPr>
        <w:t xml:space="preserve"> </w:t>
      </w:r>
      <w:r>
        <w:t>places of</w:t>
      </w:r>
      <w:r>
        <w:rPr>
          <w:spacing w:val="-1"/>
        </w:rPr>
        <w:t xml:space="preserve"> </w:t>
      </w:r>
      <w:r>
        <w:t>interest.</w:t>
      </w:r>
      <w:r>
        <w:rPr>
          <w:spacing w:val="-7"/>
        </w:rPr>
        <w:t xml:space="preserve"> </w:t>
      </w:r>
      <w:r>
        <w:rPr>
          <w:spacing w:val="-9"/>
        </w:rPr>
        <w:t>You</w:t>
      </w:r>
      <w:r>
        <w:t xml:space="preserve"> can</w:t>
      </w:r>
      <w:r>
        <w:rPr>
          <w:spacing w:val="-1"/>
        </w:rPr>
        <w:t xml:space="preserve"> </w:t>
      </w:r>
      <w:r>
        <w:t>imagine (</w:t>
      </w:r>
      <w:r>
        <w:rPr>
          <w:rFonts w:hint="eastAsia" w:ascii="宋体" w:eastAsia="宋体"/>
        </w:rPr>
        <w:t>想象</w:t>
      </w:r>
      <w:r>
        <w:t>)</w:t>
      </w:r>
      <w:r>
        <w:rPr>
          <w:spacing w:val="1"/>
        </w:rPr>
        <w:t xml:space="preserve"> </w:t>
      </w:r>
      <w:r>
        <w:t xml:space="preserve">how </w:t>
      </w:r>
      <w:r>
        <w:rPr>
          <w:u w:val="single"/>
        </w:rPr>
        <w:t xml:space="preserve">   </w:t>
      </w:r>
      <w:r>
        <w:rPr>
          <w:spacing w:val="57"/>
          <w:u w:val="single"/>
        </w:rPr>
        <w:t xml:space="preserve"> </w:t>
      </w:r>
      <w:r>
        <w:rPr>
          <w:u w:val="single"/>
        </w:rPr>
        <w:t>33</w:t>
      </w:r>
      <w:r>
        <w:rPr>
          <w:u w:val="single"/>
        </w:rPr>
        <w:tab/>
      </w:r>
      <w:r>
        <w:t>I</w:t>
      </w:r>
      <w:r>
        <w:rPr>
          <w:spacing w:val="-4"/>
        </w:rPr>
        <w:t xml:space="preserve"> </w:t>
      </w:r>
      <w:r>
        <w:t>was.</w:t>
      </w:r>
    </w:p>
    <w:p>
      <w:pPr>
        <w:pStyle w:val="3"/>
        <w:tabs>
          <w:tab w:val="left" w:pos="4433"/>
        </w:tabs>
        <w:spacing w:before="0" w:line="249" w:lineRule="exact"/>
        <w:ind w:left="533"/>
      </w:pPr>
      <w:r>
        <w:t>The first thing we did there</w:t>
      </w:r>
      <w:r>
        <w:rPr>
          <w:spacing w:val="3"/>
        </w:rPr>
        <w:t xml:space="preserve"> </w:t>
      </w:r>
      <w:r>
        <w:t xml:space="preserve">was </w:t>
      </w:r>
      <w:r>
        <w:rPr>
          <w:u w:val="single"/>
        </w:rPr>
        <w:t xml:space="preserve">   </w:t>
      </w:r>
      <w:r>
        <w:rPr>
          <w:spacing w:val="59"/>
          <w:u w:val="single"/>
        </w:rPr>
        <w:t xml:space="preserve"> </w:t>
      </w:r>
      <w:r>
        <w:rPr>
          <w:u w:val="single"/>
        </w:rPr>
        <w:t>34</w:t>
      </w:r>
      <w:r>
        <w:rPr>
          <w:u w:val="single"/>
        </w:rPr>
        <w:tab/>
      </w:r>
      <w:r>
        <w:t xml:space="preserve">the Melbourne </w:t>
      </w:r>
      <w:r>
        <w:rPr>
          <w:spacing w:val="-4"/>
        </w:rPr>
        <w:t xml:space="preserve">Star. </w:t>
      </w:r>
      <w:r>
        <w:t>I remember it was about 6</w:t>
      </w:r>
      <w:r>
        <w:rPr>
          <w:spacing w:val="17"/>
        </w:rPr>
        <w:t xml:space="preserve"> </w:t>
      </w:r>
      <w:r>
        <w:t>p.m.</w:t>
      </w:r>
    </w:p>
    <w:p>
      <w:pPr>
        <w:pStyle w:val="3"/>
        <w:tabs>
          <w:tab w:val="left" w:pos="2117"/>
          <w:tab w:val="left" w:pos="4229"/>
        </w:tabs>
        <w:spacing w:line="408" w:lineRule="auto"/>
        <w:ind w:left="112" w:right="1463"/>
      </w:pPr>
      <w:r>
        <w:t xml:space="preserve">There were a lot of people and we  </w:t>
      </w:r>
      <w:r>
        <w:rPr>
          <w:u w:val="single"/>
        </w:rPr>
        <w:t xml:space="preserve">    35</w:t>
      </w:r>
      <w:r>
        <w:rPr>
          <w:u w:val="single"/>
        </w:rPr>
        <w:tab/>
      </w:r>
      <w:r>
        <w:t xml:space="preserve">for about half an hour to get on. When we got on, </w:t>
      </w:r>
      <w:r>
        <w:rPr>
          <w:spacing w:val="-4"/>
        </w:rPr>
        <w:t xml:space="preserve">the </w:t>
      </w:r>
      <w:r>
        <w:t>views</w:t>
      </w:r>
      <w:r>
        <w:rPr>
          <w:spacing w:val="-1"/>
        </w:rPr>
        <w:t xml:space="preserve"> </w:t>
      </w:r>
      <w:r>
        <w:t xml:space="preserve">under </w:t>
      </w:r>
      <w:r>
        <w:rPr>
          <w:u w:val="single"/>
        </w:rPr>
        <w:t xml:space="preserve">   </w:t>
      </w:r>
      <w:r>
        <w:rPr>
          <w:spacing w:val="58"/>
          <w:u w:val="single"/>
        </w:rPr>
        <w:t xml:space="preserve"> </w:t>
      </w:r>
      <w:r>
        <w:rPr>
          <w:u w:val="single"/>
        </w:rPr>
        <w:t>36</w:t>
      </w:r>
      <w:r>
        <w:rPr>
          <w:u w:val="single"/>
        </w:rPr>
        <w:tab/>
      </w:r>
      <w:r>
        <w:t>feet surprised us.</w:t>
      </w:r>
    </w:p>
    <w:p>
      <w:pPr>
        <w:pStyle w:val="3"/>
        <w:tabs>
          <w:tab w:val="left" w:pos="4570"/>
        </w:tabs>
        <w:spacing w:before="0" w:line="292" w:lineRule="exact"/>
        <w:ind w:left="533"/>
        <w:rPr>
          <w:rFonts w:hint="eastAsia" w:ascii="宋体" w:hAnsi="宋体" w:eastAsia="宋体"/>
        </w:rPr>
      </w:pPr>
      <w:r>
        <w:rPr>
          <w:spacing w:val="-11"/>
        </w:rPr>
        <w:t xml:space="preserve">We </w:t>
      </w:r>
      <w:r>
        <w:t xml:space="preserve">could see </w:t>
      </w:r>
      <w:r>
        <w:rPr>
          <w:spacing w:val="-3"/>
        </w:rPr>
        <w:t xml:space="preserve">Westgate </w:t>
      </w:r>
      <w:r>
        <w:t>Bridge</w:t>
      </w:r>
      <w:r>
        <w:rPr>
          <w:spacing w:val="11"/>
        </w:rPr>
        <w:t xml:space="preserve">. </w:t>
      </w:r>
      <w:r>
        <w:t xml:space="preserve">It  </w:t>
      </w:r>
      <w:r>
        <w:rPr>
          <w:u w:val="single"/>
        </w:rPr>
        <w:t xml:space="preserve">    37</w:t>
      </w:r>
      <w:r>
        <w:rPr>
          <w:u w:val="single"/>
        </w:rPr>
        <w:tab/>
      </w:r>
      <w:r>
        <w:t>cars.</w:t>
      </w:r>
      <w:r>
        <w:rPr>
          <w:spacing w:val="1"/>
        </w:rPr>
        <w:t xml:space="preserve"> </w:t>
      </w:r>
      <w:r>
        <w:t>The traffic</w:t>
      </w:r>
      <w:r>
        <w:rPr>
          <w:spacing w:val="-1"/>
        </w:rPr>
        <w:t xml:space="preserve"> </w:t>
      </w:r>
      <w:r>
        <w:t>was</w:t>
      </w:r>
      <w:r>
        <w:rPr>
          <w:spacing w:val="2"/>
        </w:rPr>
        <w:t xml:space="preserve"> </w:t>
      </w:r>
      <w:r>
        <w:t>heavy</w:t>
      </w:r>
      <w:r>
        <w:rPr>
          <w:spacing w:val="1"/>
        </w:rPr>
        <w:t xml:space="preserve"> </w:t>
      </w:r>
      <w:r>
        <w:t>but</w:t>
      </w:r>
      <w:r>
        <w:rPr>
          <w:spacing w:val="2"/>
        </w:rPr>
        <w:t xml:space="preserve"> </w:t>
      </w:r>
      <w:r>
        <w:t>it</w:t>
      </w:r>
      <w:r>
        <w:rPr>
          <w:spacing w:val="1"/>
        </w:rPr>
        <w:t xml:space="preserve"> </w:t>
      </w:r>
      <w:r>
        <w:t>didn’t</w:t>
      </w:r>
      <w:r>
        <w:rPr>
          <w:spacing w:val="2"/>
        </w:rPr>
        <w:t xml:space="preserve"> </w:t>
      </w:r>
      <w:r>
        <w:t>affect (</w:t>
      </w:r>
      <w:r>
        <w:rPr>
          <w:rFonts w:hint="eastAsia" w:ascii="宋体" w:hAnsi="宋体" w:eastAsia="宋体"/>
        </w:rPr>
        <w:t>影</w:t>
      </w:r>
    </w:p>
    <w:p>
      <w:pPr>
        <w:spacing w:after="0" w:line="292" w:lineRule="exact"/>
        <w:rPr>
          <w:rFonts w:hint="eastAsia" w:ascii="宋体" w:hAnsi="宋体" w:eastAsia="宋体"/>
        </w:rPr>
        <w:sectPr>
          <w:pgSz w:w="11910" w:h="16840"/>
          <w:pgMar w:top="1140" w:right="0" w:bottom="1200" w:left="1020" w:header="0" w:footer="1004" w:gutter="0"/>
          <w:cols w:space="708" w:num="1"/>
        </w:sectPr>
      </w:pPr>
    </w:p>
    <w:p>
      <w:pPr>
        <w:pStyle w:val="3"/>
        <w:tabs>
          <w:tab w:val="left" w:pos="3773"/>
        </w:tabs>
        <w:spacing w:before="56" w:line="376" w:lineRule="auto"/>
        <w:ind w:left="112" w:right="1463"/>
      </w:pPr>
      <w:r>
        <w:rPr>
          <w:rFonts w:hint="eastAsia" w:ascii="宋体" w:hAnsi="宋体" w:eastAsia="宋体"/>
        </w:rPr>
        <w:t xml:space="preserve">响 </w:t>
      </w:r>
      <w:r>
        <w:t xml:space="preserve">) us. The Sun was going down. The sky was light orange. </w:t>
      </w:r>
      <w:r>
        <w:rPr>
          <w:spacing w:val="-11"/>
        </w:rPr>
        <w:t xml:space="preserve">We </w:t>
      </w:r>
      <w:r>
        <w:t xml:space="preserve">felt like we were in one of the great painter </w:t>
      </w:r>
      <w:r>
        <w:rPr>
          <w:spacing w:val="-3"/>
        </w:rPr>
        <w:t>Monet’s</w:t>
      </w:r>
      <w:r>
        <w:rPr>
          <w:spacing w:val="2"/>
        </w:rPr>
        <w:t xml:space="preserve"> </w:t>
      </w:r>
      <w:r>
        <w:t xml:space="preserve">famous  </w:t>
      </w:r>
      <w:r>
        <w:rPr>
          <w:u w:val="single"/>
        </w:rPr>
        <w:t xml:space="preserve">   </w:t>
      </w:r>
      <w:r>
        <w:rPr>
          <w:spacing w:val="2"/>
          <w:u w:val="single"/>
        </w:rPr>
        <w:t xml:space="preserve"> </w:t>
      </w:r>
      <w:r>
        <w:rPr>
          <w:u w:val="single"/>
        </w:rPr>
        <w:t>38</w:t>
      </w:r>
      <w:r>
        <w:rPr>
          <w:u w:val="single"/>
        </w:rPr>
        <w:tab/>
      </w:r>
      <w:r>
        <w:t>.</w:t>
      </w:r>
    </w:p>
    <w:p>
      <w:pPr>
        <w:pStyle w:val="3"/>
        <w:tabs>
          <w:tab w:val="left" w:pos="4145"/>
          <w:tab w:val="left" w:pos="5391"/>
        </w:tabs>
        <w:spacing w:before="34" w:after="8" w:line="408" w:lineRule="auto"/>
        <w:ind w:left="112" w:right="1463" w:firstLine="420"/>
      </w:pPr>
      <w:r>
        <w:t xml:space="preserve">The  ride  took  30  minutes.  </w:t>
      </w:r>
      <w:r>
        <w:rPr>
          <w:spacing w:val="-3"/>
        </w:rPr>
        <w:t>Time</w:t>
      </w:r>
      <w:r>
        <w:rPr>
          <w:spacing w:val="-20"/>
        </w:rPr>
        <w:t xml:space="preserve"> </w:t>
      </w:r>
      <w:r>
        <w:t xml:space="preserve">passed  </w:t>
      </w:r>
      <w:r>
        <w:rPr>
          <w:u w:val="single"/>
        </w:rPr>
        <w:t xml:space="preserve">   </w:t>
      </w:r>
      <w:r>
        <w:rPr>
          <w:spacing w:val="2"/>
          <w:u w:val="single"/>
        </w:rPr>
        <w:t xml:space="preserve"> </w:t>
      </w:r>
      <w:r>
        <w:rPr>
          <w:u w:val="single"/>
        </w:rPr>
        <w:t>39</w:t>
      </w:r>
      <w:r>
        <w:rPr>
          <w:u w:val="single"/>
        </w:rPr>
        <w:tab/>
      </w:r>
      <w:r>
        <w:t xml:space="preserve">and we had to get off. But the </w:t>
      </w:r>
      <w:r>
        <w:rPr>
          <w:spacing w:val="-3"/>
        </w:rPr>
        <w:t xml:space="preserve">feeling </w:t>
      </w:r>
      <w:r>
        <w:t>remained in my heart. It was</w:t>
      </w:r>
      <w:r>
        <w:rPr>
          <w:spacing w:val="-1"/>
        </w:rPr>
        <w:t xml:space="preserve"> </w:t>
      </w:r>
      <w:r>
        <w:t xml:space="preserve">a(n) </w:t>
      </w:r>
      <w:r>
        <w:rPr>
          <w:u w:val="single"/>
        </w:rPr>
        <w:t xml:space="preserve">   </w:t>
      </w:r>
      <w:r>
        <w:rPr>
          <w:spacing w:val="57"/>
          <w:u w:val="single"/>
        </w:rPr>
        <w:t xml:space="preserve"> </w:t>
      </w:r>
      <w:r>
        <w:rPr>
          <w:u w:val="single"/>
        </w:rPr>
        <w:t>40</w:t>
      </w:r>
      <w:r>
        <w:rPr>
          <w:u w:val="single"/>
        </w:rPr>
        <w:tab/>
      </w:r>
      <w:r>
        <w:t>trip. I’ll never forget about</w:t>
      </w:r>
      <w:r>
        <w:rPr>
          <w:spacing w:val="1"/>
        </w:rPr>
        <w:t xml:space="preserve"> </w:t>
      </w:r>
      <w:r>
        <w:t>it.</w:t>
      </w:r>
    </w:p>
    <w:tbl>
      <w:tblPr>
        <w:tblStyle w:val="6"/>
        <w:tblW w:w="0" w:type="auto"/>
        <w:tblInd w:w="3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13"/>
        <w:gridCol w:w="1617"/>
        <w:gridCol w:w="1827"/>
        <w:gridCol w:w="13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6" w:hRule="atLeast"/>
        </w:trPr>
        <w:tc>
          <w:tcPr>
            <w:tcW w:w="1813" w:type="dxa"/>
          </w:tcPr>
          <w:p>
            <w:pPr>
              <w:pStyle w:val="10"/>
              <w:spacing w:before="0" w:line="266" w:lineRule="exact"/>
              <w:rPr>
                <w:sz w:val="24"/>
              </w:rPr>
            </w:pPr>
            <w:r>
              <w:rPr>
                <w:sz w:val="24"/>
              </w:rPr>
              <w:t>31. A. or</w:t>
            </w:r>
          </w:p>
        </w:tc>
        <w:tc>
          <w:tcPr>
            <w:tcW w:w="1617" w:type="dxa"/>
          </w:tcPr>
          <w:p>
            <w:pPr>
              <w:pStyle w:val="10"/>
              <w:spacing w:before="0" w:line="266" w:lineRule="exact"/>
              <w:ind w:left="96"/>
              <w:rPr>
                <w:sz w:val="24"/>
              </w:rPr>
            </w:pPr>
            <w:r>
              <w:rPr>
                <w:sz w:val="24"/>
              </w:rPr>
              <w:t>B. so</w:t>
            </w:r>
          </w:p>
        </w:tc>
        <w:tc>
          <w:tcPr>
            <w:tcW w:w="1827" w:type="dxa"/>
          </w:tcPr>
          <w:p>
            <w:pPr>
              <w:pStyle w:val="10"/>
              <w:spacing w:before="0" w:line="266" w:lineRule="exact"/>
              <w:ind w:left="160"/>
              <w:rPr>
                <w:sz w:val="24"/>
              </w:rPr>
            </w:pPr>
            <w:r>
              <w:rPr>
                <w:sz w:val="24"/>
              </w:rPr>
              <w:t>C. but</w:t>
            </w:r>
          </w:p>
        </w:tc>
        <w:tc>
          <w:tcPr>
            <w:tcW w:w="1314" w:type="dxa"/>
          </w:tcPr>
          <w:p>
            <w:pPr>
              <w:pStyle w:val="10"/>
              <w:spacing w:before="0" w:line="266" w:lineRule="exact"/>
              <w:ind w:left="13"/>
              <w:rPr>
                <w:sz w:val="24"/>
              </w:rPr>
            </w:pPr>
            <w:r>
              <w:rPr>
                <w:sz w:val="24"/>
              </w:rPr>
              <w:t>D. 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8" w:hRule="atLeast"/>
        </w:trPr>
        <w:tc>
          <w:tcPr>
            <w:tcW w:w="1813" w:type="dxa"/>
          </w:tcPr>
          <w:p>
            <w:pPr>
              <w:pStyle w:val="10"/>
              <w:rPr>
                <w:sz w:val="24"/>
              </w:rPr>
            </w:pPr>
            <w:r>
              <w:rPr>
                <w:sz w:val="24"/>
              </w:rPr>
              <w:t>32. A. studying</w:t>
            </w:r>
          </w:p>
        </w:tc>
        <w:tc>
          <w:tcPr>
            <w:tcW w:w="1617" w:type="dxa"/>
          </w:tcPr>
          <w:p>
            <w:pPr>
              <w:pStyle w:val="10"/>
              <w:ind w:left="96"/>
              <w:rPr>
                <w:sz w:val="24"/>
              </w:rPr>
            </w:pPr>
            <w:r>
              <w:rPr>
                <w:sz w:val="24"/>
              </w:rPr>
              <w:t>B. sightseeing</w:t>
            </w:r>
          </w:p>
        </w:tc>
        <w:tc>
          <w:tcPr>
            <w:tcW w:w="1827" w:type="dxa"/>
          </w:tcPr>
          <w:p>
            <w:pPr>
              <w:pStyle w:val="10"/>
              <w:ind w:left="160"/>
              <w:rPr>
                <w:sz w:val="24"/>
              </w:rPr>
            </w:pPr>
            <w:r>
              <w:rPr>
                <w:sz w:val="24"/>
              </w:rPr>
              <w:t>C. meeting</w:t>
            </w:r>
          </w:p>
        </w:tc>
        <w:tc>
          <w:tcPr>
            <w:tcW w:w="1314" w:type="dxa"/>
          </w:tcPr>
          <w:p>
            <w:pPr>
              <w:pStyle w:val="10"/>
              <w:ind w:left="13"/>
              <w:rPr>
                <w:sz w:val="24"/>
              </w:rPr>
            </w:pPr>
            <w:r>
              <w:rPr>
                <w:sz w:val="24"/>
              </w:rPr>
              <w:t>D. working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7" w:hRule="atLeast"/>
        </w:trPr>
        <w:tc>
          <w:tcPr>
            <w:tcW w:w="1813" w:type="dxa"/>
          </w:tcPr>
          <w:p>
            <w:pPr>
              <w:pStyle w:val="10"/>
              <w:rPr>
                <w:sz w:val="24"/>
              </w:rPr>
            </w:pPr>
            <w:r>
              <w:rPr>
                <w:sz w:val="24"/>
              </w:rPr>
              <w:t>33. A. tired</w:t>
            </w:r>
          </w:p>
        </w:tc>
        <w:tc>
          <w:tcPr>
            <w:tcW w:w="1617" w:type="dxa"/>
          </w:tcPr>
          <w:p>
            <w:pPr>
              <w:pStyle w:val="10"/>
              <w:ind w:left="96"/>
              <w:rPr>
                <w:sz w:val="24"/>
              </w:rPr>
            </w:pPr>
            <w:r>
              <w:rPr>
                <w:sz w:val="24"/>
              </w:rPr>
              <w:t>B. relaxed</w:t>
            </w:r>
          </w:p>
        </w:tc>
        <w:tc>
          <w:tcPr>
            <w:tcW w:w="1827" w:type="dxa"/>
          </w:tcPr>
          <w:p>
            <w:pPr>
              <w:pStyle w:val="10"/>
              <w:ind w:left="160"/>
              <w:rPr>
                <w:sz w:val="24"/>
              </w:rPr>
            </w:pPr>
            <w:r>
              <w:rPr>
                <w:sz w:val="24"/>
              </w:rPr>
              <w:t>C. excited</w:t>
            </w:r>
          </w:p>
        </w:tc>
        <w:tc>
          <w:tcPr>
            <w:tcW w:w="1314" w:type="dxa"/>
          </w:tcPr>
          <w:p>
            <w:pPr>
              <w:pStyle w:val="10"/>
              <w:ind w:left="13"/>
              <w:rPr>
                <w:sz w:val="24"/>
              </w:rPr>
            </w:pPr>
            <w:r>
              <w:rPr>
                <w:sz w:val="24"/>
              </w:rPr>
              <w:t>D. nervous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8" w:hRule="atLeast"/>
        </w:trPr>
        <w:tc>
          <w:tcPr>
            <w:tcW w:w="1813" w:type="dxa"/>
          </w:tcPr>
          <w:p>
            <w:pPr>
              <w:pStyle w:val="10"/>
              <w:rPr>
                <w:sz w:val="24"/>
              </w:rPr>
            </w:pPr>
            <w:r>
              <w:rPr>
                <w:sz w:val="24"/>
              </w:rPr>
              <w:t>34. A. move</w:t>
            </w:r>
          </w:p>
        </w:tc>
        <w:tc>
          <w:tcPr>
            <w:tcW w:w="1617" w:type="dxa"/>
          </w:tcPr>
          <w:p>
            <w:pPr>
              <w:pStyle w:val="10"/>
              <w:ind w:left="96"/>
              <w:rPr>
                <w:sz w:val="24"/>
              </w:rPr>
            </w:pPr>
            <w:r>
              <w:rPr>
                <w:sz w:val="24"/>
              </w:rPr>
              <w:t>B. ride</w:t>
            </w:r>
          </w:p>
        </w:tc>
        <w:tc>
          <w:tcPr>
            <w:tcW w:w="1827" w:type="dxa"/>
          </w:tcPr>
          <w:p>
            <w:pPr>
              <w:pStyle w:val="10"/>
              <w:ind w:left="160"/>
              <w:rPr>
                <w:sz w:val="24"/>
              </w:rPr>
            </w:pPr>
            <w:r>
              <w:rPr>
                <w:sz w:val="24"/>
              </w:rPr>
              <w:t>C. climb</w:t>
            </w:r>
          </w:p>
        </w:tc>
        <w:tc>
          <w:tcPr>
            <w:tcW w:w="1314" w:type="dxa"/>
          </w:tcPr>
          <w:p>
            <w:pPr>
              <w:pStyle w:val="10"/>
              <w:ind w:left="13"/>
              <w:rPr>
                <w:sz w:val="24"/>
              </w:rPr>
            </w:pPr>
            <w:r>
              <w:rPr>
                <w:sz w:val="24"/>
              </w:rPr>
              <w:t>D. drive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8" w:hRule="atLeast"/>
        </w:trPr>
        <w:tc>
          <w:tcPr>
            <w:tcW w:w="1813" w:type="dxa"/>
          </w:tcPr>
          <w:p>
            <w:pPr>
              <w:pStyle w:val="10"/>
              <w:rPr>
                <w:sz w:val="24"/>
              </w:rPr>
            </w:pPr>
            <w:r>
              <w:rPr>
                <w:sz w:val="24"/>
              </w:rPr>
              <w:t>35. A. waited</w:t>
            </w:r>
          </w:p>
        </w:tc>
        <w:tc>
          <w:tcPr>
            <w:tcW w:w="1617" w:type="dxa"/>
          </w:tcPr>
          <w:p>
            <w:pPr>
              <w:pStyle w:val="10"/>
              <w:ind w:left="96"/>
              <w:rPr>
                <w:sz w:val="24"/>
              </w:rPr>
            </w:pPr>
            <w:r>
              <w:rPr>
                <w:sz w:val="24"/>
              </w:rPr>
              <w:t>B. followed</w:t>
            </w:r>
          </w:p>
        </w:tc>
        <w:tc>
          <w:tcPr>
            <w:tcW w:w="1827" w:type="dxa"/>
          </w:tcPr>
          <w:p>
            <w:pPr>
              <w:pStyle w:val="10"/>
              <w:ind w:left="160"/>
              <w:rPr>
                <w:sz w:val="24"/>
              </w:rPr>
            </w:pPr>
            <w:r>
              <w:rPr>
                <w:sz w:val="24"/>
              </w:rPr>
              <w:t>C. looked</w:t>
            </w:r>
          </w:p>
        </w:tc>
        <w:tc>
          <w:tcPr>
            <w:tcW w:w="1314" w:type="dxa"/>
          </w:tcPr>
          <w:p>
            <w:pPr>
              <w:pStyle w:val="10"/>
              <w:ind w:left="13"/>
              <w:rPr>
                <w:sz w:val="24"/>
              </w:rPr>
            </w:pPr>
            <w:r>
              <w:rPr>
                <w:sz w:val="24"/>
              </w:rPr>
              <w:t>D. left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7" w:hRule="atLeast"/>
        </w:trPr>
        <w:tc>
          <w:tcPr>
            <w:tcW w:w="1813" w:type="dxa"/>
          </w:tcPr>
          <w:p>
            <w:pPr>
              <w:pStyle w:val="10"/>
              <w:rPr>
                <w:sz w:val="24"/>
              </w:rPr>
            </w:pPr>
            <w:r>
              <w:rPr>
                <w:sz w:val="24"/>
              </w:rPr>
              <w:t>36. A. her</w:t>
            </w:r>
          </w:p>
        </w:tc>
        <w:tc>
          <w:tcPr>
            <w:tcW w:w="1617" w:type="dxa"/>
          </w:tcPr>
          <w:p>
            <w:pPr>
              <w:pStyle w:val="10"/>
              <w:ind w:left="96"/>
              <w:rPr>
                <w:sz w:val="24"/>
              </w:rPr>
            </w:pPr>
            <w:r>
              <w:rPr>
                <w:sz w:val="24"/>
              </w:rPr>
              <w:t>B. its</w:t>
            </w:r>
          </w:p>
        </w:tc>
        <w:tc>
          <w:tcPr>
            <w:tcW w:w="1827" w:type="dxa"/>
          </w:tcPr>
          <w:p>
            <w:pPr>
              <w:pStyle w:val="10"/>
              <w:ind w:left="160"/>
              <w:rPr>
                <w:sz w:val="24"/>
              </w:rPr>
            </w:pPr>
            <w:r>
              <w:rPr>
                <w:sz w:val="24"/>
              </w:rPr>
              <w:t>C. my</w:t>
            </w:r>
          </w:p>
        </w:tc>
        <w:tc>
          <w:tcPr>
            <w:tcW w:w="1314" w:type="dxa"/>
          </w:tcPr>
          <w:p>
            <w:pPr>
              <w:pStyle w:val="10"/>
              <w:ind w:left="13"/>
              <w:rPr>
                <w:sz w:val="24"/>
              </w:rPr>
            </w:pPr>
            <w:r>
              <w:rPr>
                <w:sz w:val="24"/>
              </w:rPr>
              <w:t>D. 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6" w:hRule="atLeast"/>
        </w:trPr>
        <w:tc>
          <w:tcPr>
            <w:tcW w:w="1813" w:type="dxa"/>
          </w:tcPr>
          <w:p>
            <w:pPr>
              <w:pStyle w:val="10"/>
              <w:spacing w:line="256" w:lineRule="exact"/>
              <w:rPr>
                <w:sz w:val="24"/>
              </w:rPr>
            </w:pPr>
            <w:r>
              <w:rPr>
                <w:sz w:val="24"/>
              </w:rPr>
              <w:t>37. A. was full of</w:t>
            </w:r>
          </w:p>
        </w:tc>
        <w:tc>
          <w:tcPr>
            <w:tcW w:w="1617" w:type="dxa"/>
          </w:tcPr>
          <w:p>
            <w:pPr>
              <w:pStyle w:val="10"/>
              <w:spacing w:before="0"/>
              <w:ind w:left="0"/>
              <w:rPr>
                <w:sz w:val="22"/>
              </w:rPr>
            </w:pPr>
          </w:p>
        </w:tc>
        <w:tc>
          <w:tcPr>
            <w:tcW w:w="1827" w:type="dxa"/>
          </w:tcPr>
          <w:p>
            <w:pPr>
              <w:pStyle w:val="10"/>
              <w:spacing w:line="256" w:lineRule="exact"/>
              <w:ind w:left="160"/>
              <w:rPr>
                <w:sz w:val="24"/>
              </w:rPr>
            </w:pPr>
            <w:r>
              <w:rPr>
                <w:sz w:val="24"/>
              </w:rPr>
              <w:t>B. was busy with</w:t>
            </w:r>
          </w:p>
        </w:tc>
        <w:tc>
          <w:tcPr>
            <w:tcW w:w="1314" w:type="dxa"/>
          </w:tcPr>
          <w:p>
            <w:pPr>
              <w:pStyle w:val="10"/>
              <w:spacing w:before="0"/>
              <w:ind w:left="0"/>
              <w:rPr>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9" w:hRule="atLeast"/>
        </w:trPr>
        <w:tc>
          <w:tcPr>
            <w:tcW w:w="6571" w:type="dxa"/>
            <w:gridSpan w:val="4"/>
          </w:tcPr>
          <w:p>
            <w:pPr>
              <w:pStyle w:val="10"/>
              <w:tabs>
                <w:tab w:val="left" w:pos="3590"/>
              </w:tabs>
              <w:spacing w:before="192"/>
              <w:ind w:left="350"/>
              <w:rPr>
                <w:sz w:val="24"/>
              </w:rPr>
            </w:pPr>
            <w:r>
              <w:rPr>
                <w:sz w:val="24"/>
              </w:rPr>
              <w:t>C. was</w:t>
            </w:r>
            <w:r>
              <w:rPr>
                <w:spacing w:val="-1"/>
                <w:sz w:val="24"/>
              </w:rPr>
              <w:t xml:space="preserve"> </w:t>
            </w:r>
            <w:r>
              <w:rPr>
                <w:sz w:val="24"/>
              </w:rPr>
              <w:t>made</w:t>
            </w:r>
            <w:r>
              <w:rPr>
                <w:spacing w:val="-3"/>
                <w:sz w:val="24"/>
              </w:rPr>
              <w:t xml:space="preserve"> </w:t>
            </w:r>
            <w:r>
              <w:rPr>
                <w:sz w:val="24"/>
              </w:rPr>
              <w:t>of</w:t>
            </w:r>
            <w:r>
              <w:rPr>
                <w:sz w:val="24"/>
              </w:rPr>
              <w:tab/>
            </w:r>
            <w:r>
              <w:rPr>
                <w:sz w:val="24"/>
              </w:rPr>
              <w:t>D. was careful with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8" w:hRule="atLeast"/>
        </w:trPr>
        <w:tc>
          <w:tcPr>
            <w:tcW w:w="1813" w:type="dxa"/>
          </w:tcPr>
          <w:p>
            <w:pPr>
              <w:pStyle w:val="10"/>
              <w:rPr>
                <w:sz w:val="24"/>
              </w:rPr>
            </w:pPr>
            <w:r>
              <w:rPr>
                <w:sz w:val="24"/>
              </w:rPr>
              <w:t>38. A. songs</w:t>
            </w:r>
          </w:p>
        </w:tc>
        <w:tc>
          <w:tcPr>
            <w:tcW w:w="1617" w:type="dxa"/>
          </w:tcPr>
          <w:p>
            <w:pPr>
              <w:pStyle w:val="10"/>
              <w:ind w:left="96"/>
              <w:rPr>
                <w:sz w:val="24"/>
              </w:rPr>
            </w:pPr>
            <w:r>
              <w:rPr>
                <w:sz w:val="24"/>
              </w:rPr>
              <w:t>B. articles</w:t>
            </w:r>
          </w:p>
        </w:tc>
        <w:tc>
          <w:tcPr>
            <w:tcW w:w="1827" w:type="dxa"/>
          </w:tcPr>
          <w:p>
            <w:pPr>
              <w:pStyle w:val="10"/>
              <w:ind w:left="160"/>
              <w:rPr>
                <w:sz w:val="24"/>
              </w:rPr>
            </w:pPr>
            <w:r>
              <w:rPr>
                <w:sz w:val="24"/>
              </w:rPr>
              <w:t>C. postcards</w:t>
            </w:r>
          </w:p>
        </w:tc>
        <w:tc>
          <w:tcPr>
            <w:tcW w:w="1314" w:type="dxa"/>
          </w:tcPr>
          <w:p>
            <w:pPr>
              <w:pStyle w:val="10"/>
              <w:ind w:left="13"/>
              <w:rPr>
                <w:sz w:val="24"/>
              </w:rPr>
            </w:pPr>
            <w:r>
              <w:rPr>
                <w:sz w:val="24"/>
              </w:rPr>
              <w:t>D. paintings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7" w:hRule="atLeast"/>
        </w:trPr>
        <w:tc>
          <w:tcPr>
            <w:tcW w:w="1813" w:type="dxa"/>
          </w:tcPr>
          <w:p>
            <w:pPr>
              <w:pStyle w:val="10"/>
              <w:rPr>
                <w:sz w:val="24"/>
              </w:rPr>
            </w:pPr>
            <w:r>
              <w:rPr>
                <w:sz w:val="24"/>
              </w:rPr>
              <w:t>39. A. slowly</w:t>
            </w:r>
          </w:p>
        </w:tc>
        <w:tc>
          <w:tcPr>
            <w:tcW w:w="1617" w:type="dxa"/>
          </w:tcPr>
          <w:p>
            <w:pPr>
              <w:pStyle w:val="10"/>
              <w:ind w:left="96"/>
              <w:rPr>
                <w:sz w:val="24"/>
              </w:rPr>
            </w:pPr>
            <w:r>
              <w:rPr>
                <w:sz w:val="24"/>
              </w:rPr>
              <w:t>B. quickly</w:t>
            </w:r>
          </w:p>
        </w:tc>
        <w:tc>
          <w:tcPr>
            <w:tcW w:w="1827" w:type="dxa"/>
          </w:tcPr>
          <w:p>
            <w:pPr>
              <w:pStyle w:val="10"/>
              <w:ind w:left="160"/>
              <w:rPr>
                <w:sz w:val="24"/>
              </w:rPr>
            </w:pPr>
            <w:r>
              <w:rPr>
                <w:sz w:val="24"/>
              </w:rPr>
              <w:t>C. softly</w:t>
            </w:r>
          </w:p>
        </w:tc>
        <w:tc>
          <w:tcPr>
            <w:tcW w:w="1314" w:type="dxa"/>
          </w:tcPr>
          <w:p>
            <w:pPr>
              <w:pStyle w:val="10"/>
              <w:ind w:left="13"/>
              <w:rPr>
                <w:sz w:val="24"/>
              </w:rPr>
            </w:pPr>
            <w:r>
              <w:rPr>
                <w:sz w:val="24"/>
              </w:rPr>
              <w:t>D. quietly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6" w:hRule="atLeast"/>
        </w:trPr>
        <w:tc>
          <w:tcPr>
            <w:tcW w:w="1813" w:type="dxa"/>
          </w:tcPr>
          <w:p>
            <w:pPr>
              <w:pStyle w:val="10"/>
              <w:spacing w:line="256" w:lineRule="exact"/>
              <w:rPr>
                <w:sz w:val="24"/>
              </w:rPr>
            </w:pPr>
            <w:r>
              <w:rPr>
                <w:sz w:val="24"/>
              </w:rPr>
              <w:t>40. A. cheap</w:t>
            </w:r>
          </w:p>
        </w:tc>
        <w:tc>
          <w:tcPr>
            <w:tcW w:w="1617" w:type="dxa"/>
          </w:tcPr>
          <w:p>
            <w:pPr>
              <w:pStyle w:val="10"/>
              <w:spacing w:line="256" w:lineRule="exact"/>
              <w:ind w:left="96"/>
              <w:rPr>
                <w:sz w:val="24"/>
              </w:rPr>
            </w:pPr>
            <w:r>
              <w:rPr>
                <w:sz w:val="24"/>
              </w:rPr>
              <w:t>B. usual</w:t>
            </w:r>
          </w:p>
        </w:tc>
        <w:tc>
          <w:tcPr>
            <w:tcW w:w="1827" w:type="dxa"/>
          </w:tcPr>
          <w:p>
            <w:pPr>
              <w:pStyle w:val="10"/>
              <w:spacing w:line="256" w:lineRule="exact"/>
              <w:ind w:left="160"/>
              <w:rPr>
                <w:sz w:val="24"/>
              </w:rPr>
            </w:pPr>
            <w:r>
              <w:rPr>
                <w:sz w:val="24"/>
              </w:rPr>
              <w:t>C. perfect</w:t>
            </w:r>
          </w:p>
        </w:tc>
        <w:tc>
          <w:tcPr>
            <w:tcW w:w="1314" w:type="dxa"/>
          </w:tcPr>
          <w:p>
            <w:pPr>
              <w:pStyle w:val="10"/>
              <w:spacing w:line="256" w:lineRule="exact"/>
              <w:ind w:left="13"/>
              <w:rPr>
                <w:sz w:val="24"/>
              </w:rPr>
            </w:pPr>
            <w:r>
              <w:rPr>
                <w:sz w:val="24"/>
              </w:rPr>
              <w:t>D. expensive</w:t>
            </w:r>
          </w:p>
        </w:tc>
      </w:tr>
    </w:tbl>
    <w:p>
      <w:pPr>
        <w:pStyle w:val="3"/>
        <w:spacing w:before="0"/>
        <w:ind w:left="0"/>
        <w:rPr>
          <w:sz w:val="26"/>
        </w:rPr>
      </w:pPr>
    </w:p>
    <w:p>
      <w:pPr>
        <w:pStyle w:val="3"/>
        <w:spacing w:before="5"/>
        <w:ind w:left="0"/>
        <w:rPr>
          <w:sz w:val="25"/>
        </w:rPr>
      </w:pPr>
    </w:p>
    <w:p>
      <w:pPr>
        <w:pStyle w:val="2"/>
        <w:numPr>
          <w:ilvl w:val="0"/>
          <w:numId w:val="1"/>
        </w:numPr>
        <w:tabs>
          <w:tab w:val="left" w:pos="800"/>
        </w:tabs>
        <w:spacing w:before="0" w:after="0" w:line="240" w:lineRule="auto"/>
        <w:ind w:left="799" w:right="0" w:hanging="447"/>
        <w:jc w:val="left"/>
      </w:pPr>
      <w:r>
        <w:t>阅读理解（</w:t>
      </w:r>
      <w:r>
        <w:rPr>
          <w:spacing w:val="-16"/>
        </w:rPr>
        <w:t xml:space="preserve">每小题 </w:t>
      </w:r>
      <w:r>
        <w:rPr>
          <w:rFonts w:ascii="Times New Roman" w:eastAsia="Times New Roman"/>
        </w:rPr>
        <w:t xml:space="preserve">2 </w:t>
      </w:r>
      <w:r>
        <w:rPr>
          <w:spacing w:val="-15"/>
        </w:rPr>
        <w:t xml:space="preserve">分，共 </w:t>
      </w:r>
      <w:r>
        <w:rPr>
          <w:rFonts w:ascii="Times New Roman" w:eastAsia="Times New Roman"/>
        </w:rPr>
        <w:t xml:space="preserve">10 </w:t>
      </w:r>
      <w:r>
        <w:t>分）</w:t>
      </w:r>
    </w:p>
    <w:p>
      <w:pPr>
        <w:pStyle w:val="3"/>
        <w:spacing w:before="7"/>
        <w:ind w:left="0"/>
        <w:rPr>
          <w:rFonts w:ascii="宋体"/>
          <w:b/>
          <w:sz w:val="31"/>
        </w:rPr>
      </w:pPr>
    </w:p>
    <w:p>
      <w:pPr>
        <w:pStyle w:val="3"/>
        <w:spacing w:before="0" w:line="408" w:lineRule="auto"/>
        <w:ind w:left="396" w:right="1896" w:firstLine="273"/>
      </w:pPr>
      <w:r>
        <w:t>Do you have a sleeping problem? If you do, there is a simple way to help you improve your sleep. You may need to see more sunlight, especially in the morning, according to a study.</w:t>
      </w:r>
    </w:p>
    <w:p>
      <w:pPr>
        <w:pStyle w:val="3"/>
        <w:spacing w:before="0" w:line="290" w:lineRule="exact"/>
        <w:ind w:left="670"/>
      </w:pPr>
      <w:r>
        <w:t>A team of researchers (</w:t>
      </w:r>
      <w:r>
        <w:rPr>
          <w:rFonts w:hint="eastAsia" w:ascii="宋体" w:eastAsia="宋体"/>
        </w:rPr>
        <w:t>研究人员</w:t>
      </w:r>
      <w:r>
        <w:t>) from New York, US did the study, reported Yahoo News.</w:t>
      </w:r>
    </w:p>
    <w:p>
      <w:pPr>
        <w:pStyle w:val="3"/>
        <w:spacing w:before="174" w:line="408" w:lineRule="auto"/>
        <w:ind w:left="396" w:right="1463" w:firstLine="271"/>
      </w:pPr>
      <w:r>
        <w:t>The team did a study on 109 office workers across the US. They found that some of the workers saw lots of light during the morning hours, between 8 am and lunchtime. The researchers found that these workers had a better sleep than other workers. They also fell asleep more quickly at night.</w:t>
      </w:r>
    </w:p>
    <w:p>
      <w:pPr>
        <w:pStyle w:val="3"/>
        <w:spacing w:before="0" w:line="272" w:lineRule="exact"/>
        <w:ind w:left="667"/>
      </w:pPr>
      <w:r>
        <w:t>Why is sunlight so important to our sleep? Researchers say it helps us set our “body clock”.</w:t>
      </w:r>
    </w:p>
    <w:p>
      <w:pPr>
        <w:pStyle w:val="3"/>
        <w:spacing w:line="396" w:lineRule="auto"/>
        <w:ind w:left="396" w:right="1578"/>
      </w:pPr>
      <w:r>
        <w:t xml:space="preserve">When there is less and less sunlight at the end of the </w:t>
      </w:r>
      <w:r>
        <w:rPr>
          <w:spacing w:val="-5"/>
        </w:rPr>
        <w:t xml:space="preserve">day, </w:t>
      </w:r>
      <w:r>
        <w:t>our body starts to make melatonin (</w:t>
      </w:r>
      <w:r>
        <w:rPr>
          <w:rFonts w:hint="eastAsia" w:ascii="宋体" w:hAnsi="宋体" w:eastAsia="宋体"/>
        </w:rPr>
        <w:t>褪黑素</w:t>
      </w:r>
      <w:r>
        <w:t>). It</w:t>
      </w:r>
      <w:r>
        <w:rPr>
          <w:spacing w:val="-1"/>
        </w:rPr>
        <w:t xml:space="preserve"> </w:t>
      </w:r>
      <w:r>
        <w:t>makes us</w:t>
      </w:r>
      <w:r>
        <w:rPr>
          <w:spacing w:val="-1"/>
        </w:rPr>
        <w:t xml:space="preserve"> </w:t>
      </w:r>
      <w:r>
        <w:t>feel sleepy</w:t>
      </w:r>
      <w:r>
        <w:rPr>
          <w:spacing w:val="-1"/>
        </w:rPr>
        <w:t xml:space="preserve"> </w:t>
      </w:r>
      <w:r>
        <w:t>so</w:t>
      </w:r>
      <w:r>
        <w:rPr>
          <w:spacing w:val="-1"/>
        </w:rPr>
        <w:t xml:space="preserve"> </w:t>
      </w:r>
      <w:r>
        <w:t>that we</w:t>
      </w:r>
      <w:r>
        <w:rPr>
          <w:spacing w:val="-2"/>
        </w:rPr>
        <w:t xml:space="preserve"> </w:t>
      </w:r>
      <w:r>
        <w:t>know</w:t>
      </w:r>
      <w:r>
        <w:rPr>
          <w:spacing w:val="1"/>
        </w:rPr>
        <w:t xml:space="preserve"> </w:t>
      </w:r>
      <w:r>
        <w:rPr>
          <w:spacing w:val="-4"/>
        </w:rPr>
        <w:t>it’s</w:t>
      </w:r>
      <w:r>
        <w:rPr>
          <w:spacing w:val="-1"/>
        </w:rPr>
        <w:t xml:space="preserve"> </w:t>
      </w:r>
      <w:r>
        <w:t>time</w:t>
      </w:r>
      <w:r>
        <w:rPr>
          <w:spacing w:val="-1"/>
        </w:rPr>
        <w:t xml:space="preserve"> </w:t>
      </w:r>
      <w:r>
        <w:t>to go</w:t>
      </w:r>
      <w:r>
        <w:rPr>
          <w:spacing w:val="-1"/>
        </w:rPr>
        <w:t xml:space="preserve"> </w:t>
      </w:r>
      <w:r>
        <w:t>to bed.</w:t>
      </w:r>
      <w:r>
        <w:rPr>
          <w:spacing w:val="-1"/>
        </w:rPr>
        <w:t xml:space="preserve"> </w:t>
      </w:r>
      <w:r>
        <w:t>Our body</w:t>
      </w:r>
      <w:r>
        <w:rPr>
          <w:spacing w:val="-1"/>
        </w:rPr>
        <w:t xml:space="preserve"> </w:t>
      </w:r>
      <w:r>
        <w:t>makes</w:t>
      </w:r>
      <w:r>
        <w:rPr>
          <w:spacing w:val="-1"/>
        </w:rPr>
        <w:t xml:space="preserve"> </w:t>
      </w:r>
      <w:r>
        <w:t>the</w:t>
      </w:r>
    </w:p>
    <w:p>
      <w:pPr>
        <w:pStyle w:val="3"/>
        <w:spacing w:before="0" w:line="249" w:lineRule="exact"/>
        <w:ind w:left="396"/>
      </w:pPr>
      <w:r>
        <w:t>most melatonin at night. But during the day, sunlight tells our body to make less melatonin so</w:t>
      </w:r>
    </w:p>
    <w:p>
      <w:pPr>
        <w:pStyle w:val="3"/>
        <w:spacing w:before="179"/>
        <w:ind w:left="396"/>
      </w:pPr>
      <w:r>
        <w:t>that we can stay awake (</w:t>
      </w:r>
      <w:r>
        <w:rPr>
          <w:rFonts w:hint="eastAsia" w:ascii="宋体" w:eastAsia="宋体"/>
        </w:rPr>
        <w:t>清醒的</w:t>
      </w:r>
      <w:r>
        <w:t>) and do our work.</w:t>
      </w:r>
    </w:p>
    <w:p>
      <w:pPr>
        <w:spacing w:after="0"/>
        <w:sectPr>
          <w:pgSz w:w="11910" w:h="16840"/>
          <w:pgMar w:top="1140" w:right="0" w:bottom="1200" w:left="1020" w:header="0" w:footer="1004" w:gutter="0"/>
          <w:cols w:space="708" w:num="1"/>
        </w:sectPr>
      </w:pPr>
    </w:p>
    <w:p>
      <w:pPr>
        <w:pStyle w:val="3"/>
        <w:spacing w:before="56" w:line="364" w:lineRule="auto"/>
        <w:ind w:left="396" w:right="1782" w:firstLine="273"/>
      </w:pPr>
      <w:r>
        <w:t>Researchers suggest (</w:t>
      </w:r>
      <w:r>
        <w:rPr>
          <w:rFonts w:hint="eastAsia" w:ascii="宋体" w:eastAsia="宋体"/>
        </w:rPr>
        <w:t>建议</w:t>
      </w:r>
      <w:r>
        <w:t>) that we should see 15 minutes of sunlight in the morning. It can help balance (</w:t>
      </w:r>
      <w:r>
        <w:rPr>
          <w:rFonts w:hint="eastAsia" w:ascii="宋体" w:eastAsia="宋体"/>
        </w:rPr>
        <w:t>平衡</w:t>
      </w:r>
      <w:r>
        <w:t>) the melatonin in our bodies.</w:t>
      </w:r>
    </w:p>
    <w:p>
      <w:pPr>
        <w:pStyle w:val="3"/>
        <w:spacing w:before="0"/>
        <w:ind w:left="0"/>
        <w:rPr>
          <w:sz w:val="26"/>
        </w:rPr>
      </w:pPr>
    </w:p>
    <w:p>
      <w:pPr>
        <w:pStyle w:val="9"/>
        <w:numPr>
          <w:ilvl w:val="0"/>
          <w:numId w:val="8"/>
        </w:numPr>
        <w:tabs>
          <w:tab w:val="left" w:pos="743"/>
        </w:tabs>
        <w:spacing w:before="184" w:after="0" w:line="240" w:lineRule="auto"/>
        <w:ind w:left="742" w:right="0" w:hanging="347"/>
        <w:jc w:val="left"/>
        <w:rPr>
          <w:sz w:val="24"/>
        </w:rPr>
      </w:pPr>
      <w:r>
        <w:rPr>
          <w:sz w:val="24"/>
        </w:rPr>
        <w:t xml:space="preserve">According to the </w:t>
      </w:r>
      <w:r>
        <w:rPr>
          <w:spacing w:val="-3"/>
          <w:sz w:val="24"/>
        </w:rPr>
        <w:t xml:space="preserve">story, </w:t>
      </w:r>
      <w:r>
        <w:rPr>
          <w:sz w:val="24"/>
        </w:rPr>
        <w:t>what can people do to have a better</w:t>
      </w:r>
      <w:r>
        <w:rPr>
          <w:spacing w:val="2"/>
          <w:sz w:val="24"/>
        </w:rPr>
        <w:t xml:space="preserve"> </w:t>
      </w:r>
      <w:r>
        <w:rPr>
          <w:sz w:val="24"/>
        </w:rPr>
        <w:t>sleep?</w:t>
      </w:r>
    </w:p>
    <w:p>
      <w:pPr>
        <w:pStyle w:val="9"/>
        <w:numPr>
          <w:ilvl w:val="1"/>
          <w:numId w:val="8"/>
        </w:numPr>
        <w:tabs>
          <w:tab w:val="left" w:pos="832"/>
        </w:tabs>
        <w:spacing w:before="192" w:after="0" w:line="240" w:lineRule="auto"/>
        <w:ind w:left="831" w:right="0" w:hanging="294"/>
        <w:jc w:val="left"/>
        <w:rPr>
          <w:sz w:val="24"/>
        </w:rPr>
      </w:pPr>
      <w:r>
        <w:rPr>
          <w:sz w:val="24"/>
        </w:rPr>
        <w:t xml:space="preserve">Go to bed </w:t>
      </w:r>
      <w:r>
        <w:rPr>
          <w:spacing w:val="-3"/>
          <w:sz w:val="24"/>
        </w:rPr>
        <w:t>earlier.</w:t>
      </w:r>
    </w:p>
    <w:p>
      <w:pPr>
        <w:pStyle w:val="9"/>
        <w:numPr>
          <w:ilvl w:val="1"/>
          <w:numId w:val="8"/>
        </w:numPr>
        <w:tabs>
          <w:tab w:val="left" w:pos="819"/>
        </w:tabs>
        <w:spacing w:before="192" w:after="0" w:line="240" w:lineRule="auto"/>
        <w:ind w:left="818" w:right="0" w:hanging="281"/>
        <w:jc w:val="left"/>
        <w:rPr>
          <w:sz w:val="24"/>
        </w:rPr>
      </w:pPr>
      <w:r>
        <w:rPr>
          <w:sz w:val="24"/>
        </w:rPr>
        <w:t>Eat healthier</w:t>
      </w:r>
      <w:r>
        <w:rPr>
          <w:spacing w:val="-8"/>
          <w:sz w:val="24"/>
        </w:rPr>
        <w:t xml:space="preserve"> </w:t>
      </w:r>
      <w:r>
        <w:rPr>
          <w:sz w:val="24"/>
        </w:rPr>
        <w:t>foods.</w:t>
      </w:r>
    </w:p>
    <w:p>
      <w:pPr>
        <w:pStyle w:val="9"/>
        <w:numPr>
          <w:ilvl w:val="1"/>
          <w:numId w:val="8"/>
        </w:numPr>
        <w:tabs>
          <w:tab w:val="left" w:pos="819"/>
        </w:tabs>
        <w:spacing w:before="192" w:after="0" w:line="240" w:lineRule="auto"/>
        <w:ind w:left="818" w:right="0" w:hanging="281"/>
        <w:jc w:val="left"/>
        <w:rPr>
          <w:sz w:val="24"/>
        </w:rPr>
      </w:pPr>
      <w:r>
        <w:rPr>
          <w:sz w:val="24"/>
        </w:rPr>
        <w:t>See more</w:t>
      </w:r>
      <w:r>
        <w:rPr>
          <w:spacing w:val="-6"/>
          <w:sz w:val="24"/>
        </w:rPr>
        <w:t xml:space="preserve"> </w:t>
      </w:r>
      <w:r>
        <w:rPr>
          <w:sz w:val="24"/>
        </w:rPr>
        <w:t>sunshine.</w:t>
      </w:r>
    </w:p>
    <w:p>
      <w:pPr>
        <w:pStyle w:val="9"/>
        <w:numPr>
          <w:ilvl w:val="1"/>
          <w:numId w:val="8"/>
        </w:numPr>
        <w:tabs>
          <w:tab w:val="left" w:pos="832"/>
        </w:tabs>
        <w:spacing w:before="192" w:after="0" w:line="240" w:lineRule="auto"/>
        <w:ind w:left="831" w:right="0" w:hanging="294"/>
        <w:jc w:val="left"/>
        <w:rPr>
          <w:sz w:val="24"/>
        </w:rPr>
      </w:pPr>
      <w:r>
        <w:rPr>
          <w:sz w:val="24"/>
        </w:rPr>
        <w:t>Do more</w:t>
      </w:r>
      <w:r>
        <w:rPr>
          <w:spacing w:val="-3"/>
          <w:sz w:val="24"/>
        </w:rPr>
        <w:t xml:space="preserve"> </w:t>
      </w:r>
      <w:r>
        <w:rPr>
          <w:sz w:val="24"/>
        </w:rPr>
        <w:t>exercise.</w:t>
      </w:r>
    </w:p>
    <w:p>
      <w:pPr>
        <w:pStyle w:val="9"/>
        <w:numPr>
          <w:ilvl w:val="0"/>
          <w:numId w:val="8"/>
        </w:numPr>
        <w:tabs>
          <w:tab w:val="left" w:pos="752"/>
        </w:tabs>
        <w:spacing w:before="193" w:after="0" w:line="240" w:lineRule="auto"/>
        <w:ind w:left="751" w:right="0" w:hanging="356"/>
        <w:jc w:val="left"/>
        <w:rPr>
          <w:sz w:val="24"/>
        </w:rPr>
      </w:pPr>
      <w:r>
        <w:rPr>
          <w:sz w:val="24"/>
        </w:rPr>
        <w:t>What can we learn about the researchers from Paragraph</w:t>
      </w:r>
      <w:r>
        <w:rPr>
          <w:spacing w:val="-4"/>
          <w:sz w:val="24"/>
        </w:rPr>
        <w:t xml:space="preserve"> </w:t>
      </w:r>
      <w:r>
        <w:rPr>
          <w:sz w:val="24"/>
        </w:rPr>
        <w:t>3?</w:t>
      </w:r>
    </w:p>
    <w:p>
      <w:pPr>
        <w:pStyle w:val="9"/>
        <w:numPr>
          <w:ilvl w:val="1"/>
          <w:numId w:val="8"/>
        </w:numPr>
        <w:tabs>
          <w:tab w:val="left" w:pos="827"/>
        </w:tabs>
        <w:spacing w:before="192" w:after="0" w:line="240" w:lineRule="auto"/>
        <w:ind w:left="826" w:right="0" w:hanging="289"/>
        <w:jc w:val="left"/>
        <w:rPr>
          <w:sz w:val="24"/>
        </w:rPr>
      </w:pPr>
      <w:r>
        <w:rPr>
          <w:sz w:val="24"/>
        </w:rPr>
        <w:t>Their sleeping</w:t>
      </w:r>
      <w:r>
        <w:rPr>
          <w:spacing w:val="-1"/>
          <w:sz w:val="24"/>
        </w:rPr>
        <w:t xml:space="preserve"> </w:t>
      </w:r>
      <w:r>
        <w:rPr>
          <w:sz w:val="24"/>
        </w:rPr>
        <w:t>habits.</w:t>
      </w:r>
    </w:p>
    <w:p>
      <w:pPr>
        <w:pStyle w:val="9"/>
        <w:numPr>
          <w:ilvl w:val="1"/>
          <w:numId w:val="8"/>
        </w:numPr>
        <w:tabs>
          <w:tab w:val="left" w:pos="814"/>
        </w:tabs>
        <w:spacing w:before="192" w:after="0" w:line="240" w:lineRule="auto"/>
        <w:ind w:left="813" w:right="0" w:hanging="276"/>
        <w:jc w:val="left"/>
        <w:rPr>
          <w:sz w:val="24"/>
        </w:rPr>
      </w:pPr>
      <w:r>
        <w:rPr>
          <w:sz w:val="24"/>
        </w:rPr>
        <w:t>The results of their</w:t>
      </w:r>
      <w:r>
        <w:rPr>
          <w:spacing w:val="-2"/>
          <w:sz w:val="24"/>
        </w:rPr>
        <w:t xml:space="preserve"> </w:t>
      </w:r>
      <w:r>
        <w:rPr>
          <w:spacing w:val="-3"/>
          <w:sz w:val="24"/>
        </w:rPr>
        <w:t>study.</w:t>
      </w:r>
    </w:p>
    <w:p>
      <w:pPr>
        <w:pStyle w:val="9"/>
        <w:numPr>
          <w:ilvl w:val="1"/>
          <w:numId w:val="8"/>
        </w:numPr>
        <w:tabs>
          <w:tab w:val="left" w:pos="814"/>
        </w:tabs>
        <w:spacing w:before="192" w:after="0" w:line="240" w:lineRule="auto"/>
        <w:ind w:left="813" w:right="0" w:hanging="276"/>
        <w:jc w:val="left"/>
        <w:rPr>
          <w:sz w:val="24"/>
        </w:rPr>
      </w:pPr>
      <w:r>
        <w:rPr>
          <w:sz w:val="24"/>
        </w:rPr>
        <w:t xml:space="preserve">Their problems with doing the </w:t>
      </w:r>
      <w:r>
        <w:rPr>
          <w:spacing w:val="-3"/>
          <w:sz w:val="24"/>
        </w:rPr>
        <w:t>study.</w:t>
      </w:r>
    </w:p>
    <w:p>
      <w:pPr>
        <w:pStyle w:val="9"/>
        <w:numPr>
          <w:ilvl w:val="1"/>
          <w:numId w:val="8"/>
        </w:numPr>
        <w:tabs>
          <w:tab w:val="left" w:pos="827"/>
        </w:tabs>
        <w:spacing w:before="192" w:after="0" w:line="240" w:lineRule="auto"/>
        <w:ind w:left="826" w:right="0" w:hanging="289"/>
        <w:jc w:val="left"/>
        <w:rPr>
          <w:sz w:val="24"/>
        </w:rPr>
      </w:pPr>
      <w:r>
        <w:rPr>
          <w:sz w:val="24"/>
        </w:rPr>
        <w:t>Their different ways of doing the</w:t>
      </w:r>
      <w:r>
        <w:rPr>
          <w:spacing w:val="-2"/>
          <w:sz w:val="24"/>
        </w:rPr>
        <w:t xml:space="preserve"> </w:t>
      </w:r>
      <w:r>
        <w:rPr>
          <w:spacing w:val="-3"/>
          <w:sz w:val="24"/>
        </w:rPr>
        <w:t>study.</w:t>
      </w:r>
    </w:p>
    <w:p>
      <w:pPr>
        <w:pStyle w:val="9"/>
        <w:numPr>
          <w:ilvl w:val="0"/>
          <w:numId w:val="8"/>
        </w:numPr>
        <w:tabs>
          <w:tab w:val="left" w:pos="752"/>
        </w:tabs>
        <w:spacing w:before="192" w:after="0" w:line="240" w:lineRule="auto"/>
        <w:ind w:left="751" w:right="0" w:hanging="356"/>
        <w:jc w:val="left"/>
        <w:rPr>
          <w:sz w:val="24"/>
        </w:rPr>
      </w:pPr>
      <w:r>
        <w:rPr>
          <w:sz w:val="24"/>
        </w:rPr>
        <w:t>When do our bodies start to make</w:t>
      </w:r>
      <w:r>
        <w:rPr>
          <w:spacing w:val="-3"/>
          <w:sz w:val="24"/>
        </w:rPr>
        <w:t xml:space="preserve"> </w:t>
      </w:r>
      <w:r>
        <w:rPr>
          <w:sz w:val="24"/>
        </w:rPr>
        <w:t>melatonin?</w:t>
      </w:r>
    </w:p>
    <w:p>
      <w:pPr>
        <w:pStyle w:val="9"/>
        <w:numPr>
          <w:ilvl w:val="1"/>
          <w:numId w:val="8"/>
        </w:numPr>
        <w:tabs>
          <w:tab w:val="left" w:pos="827"/>
        </w:tabs>
        <w:spacing w:before="192" w:after="0" w:line="240" w:lineRule="auto"/>
        <w:ind w:left="826" w:right="0" w:hanging="289"/>
        <w:jc w:val="left"/>
        <w:rPr>
          <w:sz w:val="24"/>
        </w:rPr>
      </w:pPr>
      <w:r>
        <w:rPr>
          <w:sz w:val="24"/>
        </w:rPr>
        <w:t>When we set our body clocks</w:t>
      </w:r>
      <w:r>
        <w:rPr>
          <w:spacing w:val="-1"/>
          <w:sz w:val="24"/>
        </w:rPr>
        <w:t xml:space="preserve"> </w:t>
      </w:r>
      <w:r>
        <w:rPr>
          <w:sz w:val="24"/>
        </w:rPr>
        <w:t>right.</w:t>
      </w:r>
    </w:p>
    <w:p>
      <w:pPr>
        <w:pStyle w:val="9"/>
        <w:numPr>
          <w:ilvl w:val="1"/>
          <w:numId w:val="8"/>
        </w:numPr>
        <w:tabs>
          <w:tab w:val="left" w:pos="814"/>
        </w:tabs>
        <w:spacing w:before="192" w:after="0" w:line="240" w:lineRule="auto"/>
        <w:ind w:left="813" w:right="0" w:hanging="276"/>
        <w:jc w:val="left"/>
        <w:rPr>
          <w:sz w:val="24"/>
        </w:rPr>
      </w:pPr>
      <w:r>
        <w:rPr>
          <w:sz w:val="24"/>
        </w:rPr>
        <w:t>When there is less</w:t>
      </w:r>
      <w:r>
        <w:rPr>
          <w:spacing w:val="-2"/>
          <w:sz w:val="24"/>
        </w:rPr>
        <w:t xml:space="preserve"> </w:t>
      </w:r>
      <w:r>
        <w:rPr>
          <w:sz w:val="24"/>
        </w:rPr>
        <w:t>sunlight.</w:t>
      </w:r>
    </w:p>
    <w:p>
      <w:pPr>
        <w:pStyle w:val="9"/>
        <w:numPr>
          <w:ilvl w:val="1"/>
          <w:numId w:val="8"/>
        </w:numPr>
        <w:tabs>
          <w:tab w:val="left" w:pos="814"/>
        </w:tabs>
        <w:spacing w:before="192" w:after="0" w:line="240" w:lineRule="auto"/>
        <w:ind w:left="813" w:right="0" w:hanging="276"/>
        <w:jc w:val="left"/>
        <w:rPr>
          <w:sz w:val="24"/>
        </w:rPr>
      </w:pPr>
      <w:r>
        <w:rPr>
          <w:sz w:val="24"/>
        </w:rPr>
        <w:t>When we get enough sunshine in</w:t>
      </w:r>
      <w:r>
        <w:rPr>
          <w:spacing w:val="-3"/>
          <w:sz w:val="24"/>
        </w:rPr>
        <w:t xml:space="preserve"> </w:t>
      </w:r>
      <w:r>
        <w:rPr>
          <w:sz w:val="24"/>
        </w:rPr>
        <w:t>daytime.</w:t>
      </w:r>
    </w:p>
    <w:p>
      <w:pPr>
        <w:pStyle w:val="9"/>
        <w:numPr>
          <w:ilvl w:val="1"/>
          <w:numId w:val="8"/>
        </w:numPr>
        <w:tabs>
          <w:tab w:val="left" w:pos="827"/>
        </w:tabs>
        <w:spacing w:before="192" w:after="0" w:line="240" w:lineRule="auto"/>
        <w:ind w:left="826" w:right="0" w:hanging="289"/>
        <w:jc w:val="left"/>
        <w:rPr>
          <w:sz w:val="24"/>
        </w:rPr>
      </w:pPr>
      <w:r>
        <w:rPr>
          <w:sz w:val="24"/>
        </w:rPr>
        <w:t>When we need to stay</w:t>
      </w:r>
      <w:r>
        <w:rPr>
          <w:spacing w:val="-2"/>
          <w:sz w:val="24"/>
        </w:rPr>
        <w:t xml:space="preserve"> </w:t>
      </w:r>
      <w:r>
        <w:rPr>
          <w:sz w:val="24"/>
        </w:rPr>
        <w:t>awake.</w:t>
      </w:r>
    </w:p>
    <w:p>
      <w:pPr>
        <w:pStyle w:val="9"/>
        <w:numPr>
          <w:ilvl w:val="0"/>
          <w:numId w:val="8"/>
        </w:numPr>
        <w:tabs>
          <w:tab w:val="left" w:pos="752"/>
        </w:tabs>
        <w:spacing w:before="192" w:after="0" w:line="240" w:lineRule="auto"/>
        <w:ind w:left="751" w:right="0" w:hanging="356"/>
        <w:jc w:val="left"/>
        <w:rPr>
          <w:sz w:val="24"/>
        </w:rPr>
      </w:pPr>
      <w:r>
        <w:rPr>
          <w:sz w:val="24"/>
        </w:rPr>
        <w:t>Which of the following is</w:t>
      </w:r>
      <w:r>
        <w:rPr>
          <w:spacing w:val="-7"/>
          <w:sz w:val="24"/>
        </w:rPr>
        <w:t xml:space="preserve"> </w:t>
      </w:r>
      <w:r>
        <w:rPr>
          <w:sz w:val="24"/>
        </w:rPr>
        <w:t>TRUE?</w:t>
      </w:r>
    </w:p>
    <w:p>
      <w:pPr>
        <w:pStyle w:val="9"/>
        <w:numPr>
          <w:ilvl w:val="1"/>
          <w:numId w:val="8"/>
        </w:numPr>
        <w:tabs>
          <w:tab w:val="left" w:pos="832"/>
        </w:tabs>
        <w:spacing w:before="192" w:after="0" w:line="240" w:lineRule="auto"/>
        <w:ind w:left="831" w:right="0" w:hanging="294"/>
        <w:jc w:val="left"/>
        <w:rPr>
          <w:sz w:val="24"/>
        </w:rPr>
      </w:pPr>
      <w:r>
        <w:rPr>
          <w:sz w:val="24"/>
        </w:rPr>
        <w:t>Sunlight can help balance the melatonin in our</w:t>
      </w:r>
      <w:r>
        <w:rPr>
          <w:spacing w:val="-1"/>
          <w:sz w:val="24"/>
        </w:rPr>
        <w:t xml:space="preserve"> </w:t>
      </w:r>
      <w:r>
        <w:rPr>
          <w:sz w:val="24"/>
        </w:rPr>
        <w:t>bodies.</w:t>
      </w:r>
    </w:p>
    <w:p>
      <w:pPr>
        <w:pStyle w:val="9"/>
        <w:numPr>
          <w:ilvl w:val="1"/>
          <w:numId w:val="8"/>
        </w:numPr>
        <w:tabs>
          <w:tab w:val="left" w:pos="819"/>
        </w:tabs>
        <w:spacing w:before="192" w:after="0" w:line="240" w:lineRule="auto"/>
        <w:ind w:left="818" w:right="0" w:hanging="281"/>
        <w:jc w:val="left"/>
        <w:rPr>
          <w:sz w:val="24"/>
        </w:rPr>
      </w:pPr>
      <w:r>
        <w:rPr>
          <w:sz w:val="24"/>
        </w:rPr>
        <w:t>Most office workers have sleeping</w:t>
      </w:r>
      <w:r>
        <w:rPr>
          <w:spacing w:val="-3"/>
          <w:sz w:val="24"/>
        </w:rPr>
        <w:t xml:space="preserve"> </w:t>
      </w:r>
      <w:r>
        <w:rPr>
          <w:sz w:val="24"/>
        </w:rPr>
        <w:t>problems.</w:t>
      </w:r>
    </w:p>
    <w:p>
      <w:pPr>
        <w:pStyle w:val="9"/>
        <w:numPr>
          <w:ilvl w:val="1"/>
          <w:numId w:val="8"/>
        </w:numPr>
        <w:tabs>
          <w:tab w:val="left" w:pos="814"/>
        </w:tabs>
        <w:spacing w:before="192" w:after="0" w:line="240" w:lineRule="auto"/>
        <w:ind w:left="813" w:right="0" w:hanging="276"/>
        <w:jc w:val="left"/>
        <w:rPr>
          <w:sz w:val="24"/>
        </w:rPr>
      </w:pPr>
      <w:r>
        <w:rPr>
          <w:sz w:val="24"/>
        </w:rPr>
        <w:t>The more melatonin we make, the healthier we</w:t>
      </w:r>
      <w:r>
        <w:rPr>
          <w:spacing w:val="-7"/>
          <w:sz w:val="24"/>
        </w:rPr>
        <w:t xml:space="preserve"> </w:t>
      </w:r>
      <w:r>
        <w:rPr>
          <w:sz w:val="24"/>
        </w:rPr>
        <w:t>get.</w:t>
      </w:r>
    </w:p>
    <w:p>
      <w:pPr>
        <w:pStyle w:val="9"/>
        <w:numPr>
          <w:ilvl w:val="1"/>
          <w:numId w:val="8"/>
        </w:numPr>
        <w:tabs>
          <w:tab w:val="left" w:pos="832"/>
        </w:tabs>
        <w:spacing w:before="192" w:after="0" w:line="240" w:lineRule="auto"/>
        <w:ind w:left="831" w:right="0" w:hanging="294"/>
        <w:jc w:val="left"/>
        <w:rPr>
          <w:sz w:val="24"/>
        </w:rPr>
      </w:pPr>
      <w:r>
        <w:rPr>
          <w:sz w:val="24"/>
        </w:rPr>
        <w:t>Our bodies make the most melatonin in the</w:t>
      </w:r>
      <w:r>
        <w:rPr>
          <w:spacing w:val="-2"/>
          <w:sz w:val="24"/>
        </w:rPr>
        <w:t xml:space="preserve"> </w:t>
      </w:r>
      <w:r>
        <w:rPr>
          <w:sz w:val="24"/>
        </w:rPr>
        <w:t>morning.</w:t>
      </w:r>
    </w:p>
    <w:p>
      <w:pPr>
        <w:pStyle w:val="9"/>
        <w:numPr>
          <w:ilvl w:val="0"/>
          <w:numId w:val="8"/>
        </w:numPr>
        <w:tabs>
          <w:tab w:val="left" w:pos="752"/>
        </w:tabs>
        <w:spacing w:before="193" w:after="0" w:line="240" w:lineRule="auto"/>
        <w:ind w:left="751" w:right="0" w:hanging="356"/>
        <w:jc w:val="left"/>
        <w:rPr>
          <w:sz w:val="24"/>
        </w:rPr>
      </w:pPr>
      <w:r>
        <w:rPr>
          <w:sz w:val="24"/>
        </w:rPr>
        <w:t>What do researchers advise us to</w:t>
      </w:r>
      <w:r>
        <w:rPr>
          <w:spacing w:val="-1"/>
          <w:sz w:val="24"/>
        </w:rPr>
        <w:t xml:space="preserve"> </w:t>
      </w:r>
      <w:r>
        <w:rPr>
          <w:sz w:val="24"/>
        </w:rPr>
        <w:t>do?</w:t>
      </w:r>
    </w:p>
    <w:p>
      <w:pPr>
        <w:pStyle w:val="9"/>
        <w:numPr>
          <w:ilvl w:val="1"/>
          <w:numId w:val="8"/>
        </w:numPr>
        <w:tabs>
          <w:tab w:val="left" w:pos="832"/>
        </w:tabs>
        <w:spacing w:before="192" w:after="0" w:line="240" w:lineRule="auto"/>
        <w:ind w:left="831" w:right="0" w:hanging="294"/>
        <w:jc w:val="left"/>
        <w:rPr>
          <w:sz w:val="24"/>
        </w:rPr>
      </w:pPr>
      <w:r>
        <w:rPr>
          <w:sz w:val="24"/>
        </w:rPr>
        <w:t>See 15 minutes of sunlight in the</w:t>
      </w:r>
      <w:r>
        <w:rPr>
          <w:spacing w:val="-3"/>
          <w:sz w:val="24"/>
        </w:rPr>
        <w:t xml:space="preserve"> </w:t>
      </w:r>
      <w:r>
        <w:rPr>
          <w:sz w:val="24"/>
        </w:rPr>
        <w:t>morning.</w:t>
      </w:r>
    </w:p>
    <w:p>
      <w:pPr>
        <w:pStyle w:val="9"/>
        <w:numPr>
          <w:ilvl w:val="1"/>
          <w:numId w:val="8"/>
        </w:numPr>
        <w:tabs>
          <w:tab w:val="left" w:pos="819"/>
        </w:tabs>
        <w:spacing w:before="192" w:after="0" w:line="240" w:lineRule="auto"/>
        <w:ind w:left="818" w:right="0" w:hanging="281"/>
        <w:jc w:val="left"/>
        <w:rPr>
          <w:sz w:val="24"/>
        </w:rPr>
      </w:pPr>
      <w:r>
        <w:rPr>
          <w:sz w:val="24"/>
        </w:rPr>
        <w:t>See 15 minutes of sunlight at</w:t>
      </w:r>
      <w:r>
        <w:rPr>
          <w:spacing w:val="-3"/>
          <w:sz w:val="24"/>
        </w:rPr>
        <w:t xml:space="preserve"> </w:t>
      </w:r>
      <w:r>
        <w:rPr>
          <w:sz w:val="24"/>
        </w:rPr>
        <w:t>lunchtime.</w:t>
      </w:r>
    </w:p>
    <w:p>
      <w:pPr>
        <w:pStyle w:val="9"/>
        <w:numPr>
          <w:ilvl w:val="1"/>
          <w:numId w:val="8"/>
        </w:numPr>
        <w:tabs>
          <w:tab w:val="left" w:pos="819"/>
        </w:tabs>
        <w:spacing w:before="192" w:after="0" w:line="240" w:lineRule="auto"/>
        <w:ind w:left="818" w:right="0" w:hanging="281"/>
        <w:jc w:val="left"/>
        <w:rPr>
          <w:sz w:val="24"/>
        </w:rPr>
      </w:pPr>
      <w:r>
        <w:rPr>
          <w:sz w:val="24"/>
        </w:rPr>
        <w:t>See 15 minutes of sunlight in the</w:t>
      </w:r>
      <w:r>
        <w:rPr>
          <w:spacing w:val="-4"/>
          <w:sz w:val="24"/>
        </w:rPr>
        <w:t xml:space="preserve"> </w:t>
      </w:r>
      <w:r>
        <w:rPr>
          <w:sz w:val="24"/>
        </w:rPr>
        <w:t>afternoon.</w:t>
      </w:r>
    </w:p>
    <w:p>
      <w:pPr>
        <w:pStyle w:val="9"/>
        <w:numPr>
          <w:ilvl w:val="1"/>
          <w:numId w:val="8"/>
        </w:numPr>
        <w:tabs>
          <w:tab w:val="left" w:pos="832"/>
        </w:tabs>
        <w:spacing w:before="192" w:after="0" w:line="240" w:lineRule="auto"/>
        <w:ind w:left="831" w:right="0" w:hanging="294"/>
        <w:jc w:val="left"/>
        <w:rPr>
          <w:sz w:val="24"/>
        </w:rPr>
      </w:pPr>
      <w:r>
        <w:rPr>
          <w:sz w:val="24"/>
        </w:rPr>
        <w:t>See 15 minutes of sunlight in the</w:t>
      </w:r>
      <w:r>
        <w:rPr>
          <w:spacing w:val="-4"/>
          <w:sz w:val="24"/>
        </w:rPr>
        <w:t xml:space="preserve"> </w:t>
      </w:r>
      <w:r>
        <w:rPr>
          <w:sz w:val="24"/>
        </w:rPr>
        <w:t>evening.</w:t>
      </w:r>
    </w:p>
    <w:p>
      <w:pPr>
        <w:pStyle w:val="3"/>
        <w:spacing w:before="9"/>
        <w:ind w:left="0"/>
        <w:rPr>
          <w:sz w:val="35"/>
        </w:rPr>
      </w:pPr>
    </w:p>
    <w:p>
      <w:pPr>
        <w:pStyle w:val="2"/>
        <w:numPr>
          <w:ilvl w:val="0"/>
          <w:numId w:val="1"/>
        </w:numPr>
        <w:tabs>
          <w:tab w:val="left" w:pos="719"/>
        </w:tabs>
        <w:spacing w:before="0" w:after="0" w:line="240" w:lineRule="auto"/>
        <w:ind w:left="718" w:right="0" w:hanging="323"/>
        <w:jc w:val="left"/>
      </w:pPr>
      <w:r>
        <w:t>短文填空 （</w:t>
      </w:r>
      <w:r>
        <w:rPr>
          <w:spacing w:val="-16"/>
        </w:rPr>
        <w:t xml:space="preserve">每小题 </w:t>
      </w:r>
      <w:r>
        <w:rPr>
          <w:rFonts w:ascii="Times New Roman" w:eastAsia="Times New Roman"/>
        </w:rPr>
        <w:t xml:space="preserve">2 </w:t>
      </w:r>
      <w:r>
        <w:rPr>
          <w:spacing w:val="-15"/>
        </w:rPr>
        <w:t xml:space="preserve">分，共 </w:t>
      </w:r>
      <w:r>
        <w:rPr>
          <w:rFonts w:ascii="Times New Roman" w:eastAsia="Times New Roman"/>
        </w:rPr>
        <w:t xml:space="preserve">10 </w:t>
      </w:r>
      <w:r>
        <w:t>分）</w:t>
      </w:r>
    </w:p>
    <w:p>
      <w:pPr>
        <w:pStyle w:val="3"/>
        <w:spacing w:before="4" w:line="244" w:lineRule="auto"/>
        <w:ind w:left="538" w:right="1463" w:firstLine="2"/>
        <w:rPr>
          <w:rFonts w:hint="eastAsia" w:ascii="宋体" w:eastAsia="宋体"/>
        </w:rPr>
      </w:pPr>
      <w:r>
        <w:rPr>
          <w:rFonts w:hint="eastAsia" w:ascii="宋体" w:eastAsia="宋体"/>
        </w:rPr>
        <w:t>请阅读全文，并从下面方框里的六个句子中选择五个还原到短文中，使短文的意思完整、连贯。</w:t>
      </w:r>
    </w:p>
    <w:p>
      <w:pPr>
        <w:spacing w:after="0" w:line="244" w:lineRule="auto"/>
        <w:rPr>
          <w:rFonts w:hint="eastAsia" w:ascii="宋体" w:eastAsia="宋体"/>
        </w:rPr>
        <w:sectPr>
          <w:pgSz w:w="11910" w:h="16840"/>
          <w:pgMar w:top="1140" w:right="0" w:bottom="1200" w:left="1020" w:header="0" w:footer="1004" w:gutter="0"/>
          <w:cols w:space="708" w:num="1"/>
        </w:sectPr>
      </w:pPr>
    </w:p>
    <w:p>
      <w:pPr>
        <w:pStyle w:val="3"/>
        <w:spacing w:before="56" w:line="398" w:lineRule="auto"/>
        <w:ind w:left="538" w:right="1417" w:firstLine="424"/>
        <w:jc w:val="both"/>
      </w:pPr>
      <w:r>
        <w:rPr>
          <w:rFonts w:ascii="宋体" w:hAnsi="宋体"/>
        </w:rPr>
        <w:t>“</w:t>
      </w:r>
      <w:r>
        <w:t xml:space="preserve">Thank you” is widely used in a modern </w:t>
      </w:r>
      <w:r>
        <w:rPr>
          <w:spacing w:val="-3"/>
        </w:rPr>
        <w:t xml:space="preserve">society. </w:t>
      </w:r>
      <w:r>
        <w:rPr>
          <w:spacing w:val="-9"/>
        </w:rPr>
        <w:t xml:space="preserve">You </w:t>
      </w:r>
      <w:r>
        <w:t>should say “Thank you” when others help you or say something kind  to  you.</w:t>
      </w:r>
      <w:r>
        <w:rPr>
          <w:u w:val="single"/>
        </w:rPr>
        <w:t xml:space="preserve">  46  </w:t>
      </w:r>
      <w:r>
        <w:t>,  when  someone  passes  the  newspaper on the table to you, when someone opens the door for you, when someone says you have done your work well, when someone says you have bought a nice thing, or your city is very beautiful, you should say “Thank you”.</w:t>
      </w:r>
      <w:r>
        <w:rPr>
          <w:u w:val="single"/>
        </w:rPr>
        <w:t xml:space="preserve"> 47</w:t>
      </w:r>
      <w:r>
        <w:t xml:space="preserve"> but also between parents</w:t>
      </w:r>
      <w:r>
        <w:rPr>
          <w:spacing w:val="34"/>
        </w:rPr>
        <w:t xml:space="preserve"> </w:t>
      </w:r>
      <w:r>
        <w:t>and</w:t>
      </w:r>
    </w:p>
    <w:p>
      <w:pPr>
        <w:pStyle w:val="3"/>
        <w:spacing w:before="11"/>
        <w:ind w:left="538"/>
        <w:jc w:val="both"/>
      </w:pPr>
      <w:r>
        <w:t>children, brothers and sisters, husbands and wives.</w:t>
      </w:r>
    </w:p>
    <w:p>
      <w:pPr>
        <w:pStyle w:val="3"/>
        <w:tabs>
          <w:tab w:val="left" w:pos="4222"/>
          <w:tab w:val="left" w:pos="6435"/>
          <w:tab w:val="left" w:pos="7035"/>
        </w:tabs>
        <w:spacing w:before="178" w:line="369" w:lineRule="auto"/>
        <w:ind w:left="538" w:right="1332" w:firstLine="424"/>
      </w:pPr>
      <w:r>
        <w:t>“Excuse</w:t>
      </w:r>
      <w:r>
        <w:rPr>
          <w:spacing w:val="10"/>
        </w:rPr>
        <w:t xml:space="preserve"> </w:t>
      </w:r>
      <w:r>
        <w:t>me”</w:t>
      </w:r>
      <w:r>
        <w:rPr>
          <w:spacing w:val="11"/>
        </w:rPr>
        <w:t xml:space="preserve"> </w:t>
      </w:r>
      <w:r>
        <w:t>is</w:t>
      </w:r>
      <w:r>
        <w:rPr>
          <w:spacing w:val="12"/>
        </w:rPr>
        <w:t xml:space="preserve"> </w:t>
      </w:r>
      <w:r>
        <w:t>also</w:t>
      </w:r>
      <w:r>
        <w:rPr>
          <w:spacing w:val="12"/>
        </w:rPr>
        <w:t xml:space="preserve"> </w:t>
      </w:r>
      <w:r>
        <w:t>used</w:t>
      </w:r>
      <w:r>
        <w:rPr>
          <w:spacing w:val="11"/>
        </w:rPr>
        <w:t xml:space="preserve"> </w:t>
      </w:r>
      <w:r>
        <w:t>as</w:t>
      </w:r>
      <w:r>
        <w:rPr>
          <w:spacing w:val="11"/>
        </w:rPr>
        <w:t xml:space="preserve"> </w:t>
      </w:r>
      <w:r>
        <w:t>often</w:t>
      </w:r>
      <w:r>
        <w:rPr>
          <w:spacing w:val="14"/>
        </w:rPr>
        <w:t xml:space="preserve"> </w:t>
      </w:r>
      <w:r>
        <w:t>as</w:t>
      </w:r>
      <w:r>
        <w:rPr>
          <w:spacing w:val="14"/>
        </w:rPr>
        <w:t xml:space="preserve"> </w:t>
      </w:r>
      <w:r>
        <w:t>“Thank</w:t>
      </w:r>
      <w:r>
        <w:rPr>
          <w:spacing w:val="11"/>
        </w:rPr>
        <w:t xml:space="preserve"> </w:t>
      </w:r>
      <w:r>
        <w:t>you</w:t>
      </w:r>
      <w:r>
        <w:rPr>
          <w:rFonts w:hint="eastAsia" w:ascii="宋体" w:hAnsi="宋体" w:eastAsia="宋体"/>
        </w:rPr>
        <w:t>”</w:t>
      </w:r>
      <w:r>
        <w:t>.</w:t>
      </w:r>
      <w:r>
        <w:rPr>
          <w:u w:val="single"/>
        </w:rPr>
        <w:t xml:space="preserve"> </w:t>
      </w:r>
      <w:r>
        <w:rPr>
          <w:u w:val="single"/>
        </w:rPr>
        <w:tab/>
      </w:r>
      <w:r>
        <w:rPr>
          <w:u w:val="single"/>
        </w:rPr>
        <w:t>48</w:t>
      </w:r>
      <w:r>
        <w:rPr>
          <w:u w:val="single"/>
        </w:rPr>
        <w:tab/>
      </w:r>
      <w:r>
        <w:t>, you should get to know that</w:t>
      </w:r>
      <w:r>
        <w:rPr>
          <w:spacing w:val="3"/>
        </w:rPr>
        <w:t xml:space="preserve"> </w:t>
      </w:r>
      <w:r>
        <w:t>someone</w:t>
      </w:r>
      <w:r>
        <w:rPr>
          <w:spacing w:val="2"/>
        </w:rPr>
        <w:t xml:space="preserve"> </w:t>
      </w:r>
      <w:r>
        <w:t>wants</w:t>
      </w:r>
      <w:r>
        <w:rPr>
          <w:spacing w:val="4"/>
        </w:rPr>
        <w:t xml:space="preserve"> </w:t>
      </w:r>
      <w:r>
        <w:t>to</w:t>
      </w:r>
      <w:r>
        <w:rPr>
          <w:spacing w:val="5"/>
        </w:rPr>
        <w:t xml:space="preserve"> </w:t>
      </w:r>
      <w:r>
        <w:t>walk</w:t>
      </w:r>
      <w:r>
        <w:rPr>
          <w:spacing w:val="4"/>
        </w:rPr>
        <w:t xml:space="preserve"> </w:t>
      </w:r>
      <w:r>
        <w:t>past</w:t>
      </w:r>
      <w:r>
        <w:rPr>
          <w:spacing w:val="4"/>
        </w:rPr>
        <w:t xml:space="preserve"> </w:t>
      </w:r>
      <w:r>
        <w:t>you</w:t>
      </w:r>
      <w:r>
        <w:rPr>
          <w:spacing w:val="3"/>
        </w:rPr>
        <w:t xml:space="preserve"> </w:t>
      </w:r>
      <w:r>
        <w:t>without</w:t>
      </w:r>
      <w:r>
        <w:rPr>
          <w:spacing w:val="5"/>
        </w:rPr>
        <w:t xml:space="preserve"> </w:t>
      </w:r>
      <w:r>
        <w:t>touching</w:t>
      </w:r>
      <w:r>
        <w:rPr>
          <w:spacing w:val="3"/>
        </w:rPr>
        <w:t xml:space="preserve"> </w:t>
      </w:r>
      <w:r>
        <w:t>you.</w:t>
      </w:r>
      <w:r>
        <w:rPr>
          <w:spacing w:val="3"/>
        </w:rPr>
        <w:t xml:space="preserve"> </w:t>
      </w:r>
      <w:r>
        <w:t>It</w:t>
      </w:r>
      <w:r>
        <w:rPr>
          <w:spacing w:val="4"/>
        </w:rPr>
        <w:t xml:space="preserve"> </w:t>
      </w:r>
      <w:r>
        <w:t>is</w:t>
      </w:r>
      <w:r>
        <w:rPr>
          <w:spacing w:val="5"/>
        </w:rPr>
        <w:t xml:space="preserve"> </w:t>
      </w:r>
      <w:r>
        <w:t>not</w:t>
      </w:r>
      <w:r>
        <w:rPr>
          <w:spacing w:val="4"/>
        </w:rPr>
        <w:t xml:space="preserve"> </w:t>
      </w:r>
      <w:r>
        <w:t>polite</w:t>
      </w:r>
      <w:r>
        <w:rPr>
          <w:spacing w:val="3"/>
        </w:rPr>
        <w:t xml:space="preserve"> </w:t>
      </w:r>
      <w:r>
        <w:t>to</w:t>
      </w:r>
      <w:r>
        <w:rPr>
          <w:spacing w:val="4"/>
        </w:rPr>
        <w:t xml:space="preserve"> </w:t>
      </w:r>
      <w:r>
        <w:t>interrupt</w:t>
      </w:r>
      <w:r>
        <w:rPr>
          <w:spacing w:val="4"/>
        </w:rPr>
        <w:t xml:space="preserve"> </w:t>
      </w:r>
      <w:r>
        <w:rPr>
          <w:spacing w:val="5"/>
        </w:rPr>
        <w:t>(</w:t>
      </w:r>
      <w:r>
        <w:rPr>
          <w:rFonts w:hint="eastAsia" w:ascii="宋体" w:hAnsi="宋体" w:eastAsia="宋体"/>
        </w:rPr>
        <w:t>打断</w:t>
      </w:r>
      <w:r>
        <w:t>) others while they are</w:t>
      </w:r>
      <w:r>
        <w:rPr>
          <w:spacing w:val="48"/>
        </w:rPr>
        <w:t xml:space="preserve"> </w:t>
      </w:r>
      <w:r>
        <w:t>talking.</w:t>
      </w:r>
      <w:r>
        <w:rPr>
          <w:u w:val="single"/>
        </w:rPr>
        <w:t xml:space="preserve">    49</w:t>
      </w:r>
      <w:r>
        <w:rPr>
          <w:u w:val="single"/>
        </w:rPr>
        <w:tab/>
      </w:r>
      <w:r>
        <w:t>,</w:t>
      </w:r>
      <w:r>
        <w:rPr>
          <w:spacing w:val="12"/>
        </w:rPr>
        <w:t xml:space="preserve"> </w:t>
      </w:r>
      <w:r>
        <w:t>please</w:t>
      </w:r>
      <w:r>
        <w:rPr>
          <w:spacing w:val="10"/>
        </w:rPr>
        <w:t xml:space="preserve"> </w:t>
      </w:r>
      <w:r>
        <w:t>say</w:t>
      </w:r>
      <w:r>
        <w:rPr>
          <w:spacing w:val="15"/>
        </w:rPr>
        <w:t xml:space="preserve"> </w:t>
      </w:r>
      <w:r>
        <w:t>“Excuse</w:t>
      </w:r>
      <w:r>
        <w:rPr>
          <w:spacing w:val="12"/>
        </w:rPr>
        <w:t xml:space="preserve"> </w:t>
      </w:r>
      <w:r>
        <w:t>me”</w:t>
      </w:r>
      <w:r>
        <w:rPr>
          <w:spacing w:val="13"/>
        </w:rPr>
        <w:t xml:space="preserve"> </w:t>
      </w:r>
      <w:r>
        <w:t>first,</w:t>
      </w:r>
      <w:r>
        <w:rPr>
          <w:spacing w:val="11"/>
        </w:rPr>
        <w:t xml:space="preserve"> </w:t>
      </w:r>
      <w:r>
        <w:t>and</w:t>
      </w:r>
      <w:r>
        <w:rPr>
          <w:spacing w:val="10"/>
        </w:rPr>
        <w:t xml:space="preserve"> </w:t>
      </w:r>
      <w:r>
        <w:t>then</w:t>
      </w:r>
      <w:r>
        <w:rPr>
          <w:spacing w:val="11"/>
        </w:rPr>
        <w:t xml:space="preserve"> </w:t>
      </w:r>
      <w:r>
        <w:t>begin</w:t>
      </w:r>
      <w:r>
        <w:rPr>
          <w:spacing w:val="10"/>
        </w:rPr>
        <w:t xml:space="preserve"> </w:t>
      </w:r>
      <w:r>
        <w:t>to</w:t>
      </w:r>
      <w:r>
        <w:rPr>
          <w:spacing w:val="12"/>
        </w:rPr>
        <w:t xml:space="preserve"> </w:t>
      </w:r>
      <w:r>
        <w:t>talk.</w:t>
      </w:r>
    </w:p>
    <w:p>
      <w:pPr>
        <w:pStyle w:val="3"/>
        <w:tabs>
          <w:tab w:val="left" w:pos="1257"/>
        </w:tabs>
        <w:spacing w:before="46" w:line="408" w:lineRule="auto"/>
        <w:ind w:left="538" w:right="1463"/>
      </w:pPr>
      <w:r>
        <w:rPr>
          <w:spacing w:val="-9"/>
        </w:rPr>
        <w:t xml:space="preserve">You </w:t>
      </w:r>
      <w:r>
        <w:t xml:space="preserve">should also do so when you want to cough or make any unpleasant noise before others. </w:t>
      </w:r>
      <w:r>
        <w:rPr>
          <w:u w:val="single"/>
        </w:rPr>
        <w:t>50</w:t>
      </w:r>
      <w:r>
        <w:rPr>
          <w:u w:val="single"/>
        </w:rPr>
        <w:tab/>
      </w:r>
      <w:r>
        <w:t>.</w:t>
      </w:r>
    </w:p>
    <w:p>
      <w:pPr>
        <w:pStyle w:val="9"/>
        <w:numPr>
          <w:ilvl w:val="1"/>
          <w:numId w:val="1"/>
        </w:numPr>
        <w:tabs>
          <w:tab w:val="left" w:pos="1257"/>
        </w:tabs>
        <w:spacing w:before="0" w:after="0" w:line="292" w:lineRule="exact"/>
        <w:ind w:left="1256" w:right="0" w:hanging="295"/>
        <w:jc w:val="left"/>
        <w:rPr>
          <w:sz w:val="24"/>
        </w:rPr>
      </w:pPr>
      <w:r>
        <w:rPr>
          <w:sz w:val="24"/>
        </w:rPr>
        <w:t>Let's</w:t>
      </w:r>
      <w:r>
        <w:rPr>
          <w:spacing w:val="-1"/>
          <w:sz w:val="24"/>
        </w:rPr>
        <w:t xml:space="preserve"> </w:t>
      </w:r>
      <w:r>
        <w:rPr>
          <w:sz w:val="24"/>
        </w:rPr>
        <w:t>say “Thank you”</w:t>
      </w:r>
      <w:r>
        <w:rPr>
          <w:spacing w:val="1"/>
          <w:sz w:val="24"/>
        </w:rPr>
        <w:t xml:space="preserve"> </w:t>
      </w:r>
      <w:r>
        <w:rPr>
          <w:sz w:val="24"/>
        </w:rPr>
        <w:t>and “Excuse</w:t>
      </w:r>
      <w:r>
        <w:rPr>
          <w:spacing w:val="-1"/>
          <w:sz w:val="24"/>
        </w:rPr>
        <w:t xml:space="preserve"> </w:t>
      </w:r>
      <w:r>
        <w:rPr>
          <w:sz w:val="24"/>
        </w:rPr>
        <w:t>me”</w:t>
      </w:r>
      <w:r>
        <w:rPr>
          <w:spacing w:val="-2"/>
          <w:sz w:val="24"/>
        </w:rPr>
        <w:t xml:space="preserve"> </w:t>
      </w:r>
      <w:r>
        <w:rPr>
          <w:sz w:val="24"/>
        </w:rPr>
        <w:t>on the</w:t>
      </w:r>
      <w:r>
        <w:rPr>
          <w:spacing w:val="1"/>
          <w:sz w:val="24"/>
        </w:rPr>
        <w:t xml:space="preserve"> </w:t>
      </w:r>
      <w:r>
        <w:rPr>
          <w:sz w:val="24"/>
        </w:rPr>
        <w:t>right occasion(</w:t>
      </w:r>
      <w:r>
        <w:rPr>
          <w:rFonts w:hint="eastAsia" w:ascii="宋体" w:hAnsi="宋体" w:eastAsia="宋体"/>
          <w:sz w:val="24"/>
        </w:rPr>
        <w:t>场合</w:t>
      </w:r>
      <w:r>
        <w:rPr>
          <w:sz w:val="24"/>
        </w:rPr>
        <w:t>).</w:t>
      </w:r>
    </w:p>
    <w:p>
      <w:pPr>
        <w:pStyle w:val="9"/>
        <w:numPr>
          <w:ilvl w:val="1"/>
          <w:numId w:val="1"/>
        </w:numPr>
        <w:tabs>
          <w:tab w:val="left" w:pos="1244"/>
        </w:tabs>
        <w:spacing w:before="174" w:after="0" w:line="240" w:lineRule="auto"/>
        <w:ind w:left="1243" w:right="0" w:hanging="282"/>
        <w:jc w:val="left"/>
        <w:rPr>
          <w:sz w:val="24"/>
        </w:rPr>
      </w:pPr>
      <w:r>
        <w:rPr>
          <w:sz w:val="24"/>
        </w:rPr>
        <w:t>“Thank you” is used not only between</w:t>
      </w:r>
      <w:r>
        <w:rPr>
          <w:spacing w:val="-2"/>
          <w:sz w:val="24"/>
        </w:rPr>
        <w:t xml:space="preserve"> </w:t>
      </w:r>
      <w:r>
        <w:rPr>
          <w:sz w:val="24"/>
        </w:rPr>
        <w:t>friends</w:t>
      </w:r>
    </w:p>
    <w:p>
      <w:pPr>
        <w:pStyle w:val="9"/>
        <w:numPr>
          <w:ilvl w:val="1"/>
          <w:numId w:val="1"/>
        </w:numPr>
        <w:tabs>
          <w:tab w:val="left" w:pos="1239"/>
        </w:tabs>
        <w:spacing w:before="192" w:after="0" w:line="240" w:lineRule="auto"/>
        <w:ind w:left="1238" w:right="0" w:hanging="277"/>
        <w:jc w:val="left"/>
        <w:rPr>
          <w:sz w:val="24"/>
        </w:rPr>
      </w:pPr>
      <w:r>
        <w:rPr>
          <w:spacing w:val="-11"/>
          <w:sz w:val="24"/>
        </w:rPr>
        <w:t xml:space="preserve">We </w:t>
      </w:r>
      <w:r>
        <w:rPr>
          <w:sz w:val="24"/>
        </w:rPr>
        <w:t>like them very</w:t>
      </w:r>
      <w:r>
        <w:rPr>
          <w:spacing w:val="9"/>
          <w:sz w:val="24"/>
        </w:rPr>
        <w:t xml:space="preserve"> </w:t>
      </w:r>
      <w:r>
        <w:rPr>
          <w:sz w:val="24"/>
        </w:rPr>
        <w:t>much.</w:t>
      </w:r>
    </w:p>
    <w:p>
      <w:pPr>
        <w:pStyle w:val="9"/>
        <w:numPr>
          <w:ilvl w:val="1"/>
          <w:numId w:val="1"/>
        </w:numPr>
        <w:tabs>
          <w:tab w:val="left" w:pos="1258"/>
        </w:tabs>
        <w:spacing w:before="192" w:after="0" w:line="240" w:lineRule="auto"/>
        <w:ind w:left="1257" w:right="0" w:hanging="296"/>
        <w:jc w:val="left"/>
        <w:rPr>
          <w:sz w:val="24"/>
        </w:rPr>
      </w:pPr>
      <w:r>
        <w:rPr>
          <w:sz w:val="24"/>
        </w:rPr>
        <w:t>If you want to have a word with one of</w:t>
      </w:r>
      <w:r>
        <w:rPr>
          <w:spacing w:val="-4"/>
          <w:sz w:val="24"/>
        </w:rPr>
        <w:t xml:space="preserve"> </w:t>
      </w:r>
      <w:r>
        <w:rPr>
          <w:sz w:val="24"/>
        </w:rPr>
        <w:t>them</w:t>
      </w:r>
    </w:p>
    <w:p>
      <w:pPr>
        <w:pStyle w:val="9"/>
        <w:numPr>
          <w:ilvl w:val="1"/>
          <w:numId w:val="1"/>
        </w:numPr>
        <w:tabs>
          <w:tab w:val="left" w:pos="1230"/>
        </w:tabs>
        <w:spacing w:before="193" w:after="0" w:line="240" w:lineRule="auto"/>
        <w:ind w:left="1229" w:right="0" w:hanging="268"/>
        <w:jc w:val="left"/>
        <w:rPr>
          <w:sz w:val="24"/>
        </w:rPr>
      </w:pPr>
      <w:r>
        <w:rPr>
          <w:sz w:val="24"/>
        </w:rPr>
        <w:t>For</w:t>
      </w:r>
      <w:r>
        <w:rPr>
          <w:spacing w:val="-1"/>
          <w:sz w:val="24"/>
        </w:rPr>
        <w:t xml:space="preserve"> </w:t>
      </w:r>
      <w:r>
        <w:rPr>
          <w:sz w:val="24"/>
        </w:rPr>
        <w:t>example</w:t>
      </w:r>
    </w:p>
    <w:p>
      <w:pPr>
        <w:pStyle w:val="9"/>
        <w:numPr>
          <w:ilvl w:val="1"/>
          <w:numId w:val="1"/>
        </w:numPr>
        <w:tabs>
          <w:tab w:val="left" w:pos="1191"/>
        </w:tabs>
        <w:spacing w:before="192" w:after="0" w:line="240" w:lineRule="auto"/>
        <w:ind w:left="1190" w:right="0" w:hanging="229"/>
        <w:jc w:val="left"/>
        <w:rPr>
          <w:sz w:val="24"/>
        </w:rPr>
      </w:pPr>
      <w:r>
        <w:rPr>
          <w:sz w:val="24"/>
        </w:rPr>
        <w:t>When you hear someone say it behind</w:t>
      </w:r>
      <w:r>
        <w:rPr>
          <w:spacing w:val="-2"/>
          <w:sz w:val="24"/>
        </w:rPr>
        <w:t xml:space="preserve"> </w:t>
      </w:r>
      <w:r>
        <w:rPr>
          <w:sz w:val="24"/>
        </w:rPr>
        <w:t>you</w:t>
      </w:r>
    </w:p>
    <w:p>
      <w:pPr>
        <w:pStyle w:val="3"/>
        <w:spacing w:before="0"/>
        <w:ind w:left="0"/>
        <w:rPr>
          <w:sz w:val="26"/>
        </w:rPr>
      </w:pPr>
    </w:p>
    <w:p>
      <w:pPr>
        <w:pStyle w:val="3"/>
        <w:spacing w:before="4"/>
        <w:ind w:left="0"/>
        <w:rPr>
          <w:sz w:val="25"/>
        </w:rPr>
      </w:pPr>
    </w:p>
    <w:p>
      <w:pPr>
        <w:pStyle w:val="2"/>
        <w:tabs>
          <w:tab w:val="left" w:pos="2849"/>
        </w:tabs>
        <w:spacing w:before="1"/>
        <w:ind w:left="1884" w:firstLine="0"/>
      </w:pPr>
      <w:r>
        <w:t>第二卷</w:t>
      </w:r>
      <w:r>
        <w:tab/>
      </w:r>
      <w:r>
        <w:t>（请把答案清晰地写在答卷相对应的空格上）</w:t>
      </w:r>
    </w:p>
    <w:p>
      <w:pPr>
        <w:pStyle w:val="9"/>
        <w:numPr>
          <w:ilvl w:val="0"/>
          <w:numId w:val="1"/>
        </w:numPr>
        <w:tabs>
          <w:tab w:val="left" w:pos="800"/>
        </w:tabs>
        <w:spacing w:before="23" w:after="0" w:line="240" w:lineRule="auto"/>
        <w:ind w:left="799" w:right="0" w:hanging="447"/>
        <w:jc w:val="left"/>
        <w:rPr>
          <w:rFonts w:hint="eastAsia" w:ascii="宋体" w:eastAsia="宋体"/>
          <w:b/>
          <w:sz w:val="24"/>
        </w:rPr>
      </w:pPr>
      <w:r>
        <w:rPr>
          <w:rFonts w:hint="eastAsia" w:ascii="宋体" w:eastAsia="宋体"/>
          <w:b/>
          <w:spacing w:val="-1"/>
          <w:sz w:val="24"/>
        </w:rPr>
        <w:t xml:space="preserve">用所给词的适当形式填空。 </w:t>
      </w:r>
      <w:r>
        <w:rPr>
          <w:rFonts w:hint="eastAsia" w:ascii="宋体" w:eastAsia="宋体"/>
          <w:b/>
          <w:sz w:val="24"/>
        </w:rPr>
        <w:t>（</w:t>
      </w:r>
      <w:r>
        <w:rPr>
          <w:rFonts w:hint="eastAsia" w:ascii="宋体" w:eastAsia="宋体"/>
          <w:b/>
          <w:spacing w:val="-15"/>
          <w:sz w:val="24"/>
        </w:rPr>
        <w:t xml:space="preserve">每小题 </w:t>
      </w:r>
      <w:r>
        <w:rPr>
          <w:b/>
          <w:sz w:val="24"/>
        </w:rPr>
        <w:t xml:space="preserve">1 </w:t>
      </w:r>
      <w:r>
        <w:rPr>
          <w:rFonts w:hint="eastAsia" w:ascii="宋体" w:eastAsia="宋体"/>
          <w:b/>
          <w:spacing w:val="-15"/>
          <w:sz w:val="24"/>
        </w:rPr>
        <w:t xml:space="preserve">分，共 </w:t>
      </w:r>
      <w:r>
        <w:rPr>
          <w:b/>
          <w:sz w:val="24"/>
        </w:rPr>
        <w:t xml:space="preserve">10 </w:t>
      </w:r>
      <w:r>
        <w:rPr>
          <w:rFonts w:hint="eastAsia" w:ascii="宋体" w:eastAsia="宋体"/>
          <w:b/>
          <w:sz w:val="24"/>
        </w:rPr>
        <w:t>分）</w:t>
      </w:r>
    </w:p>
    <w:p>
      <w:pPr>
        <w:pStyle w:val="9"/>
        <w:numPr>
          <w:ilvl w:val="0"/>
          <w:numId w:val="9"/>
        </w:numPr>
        <w:tabs>
          <w:tab w:val="left" w:pos="915"/>
          <w:tab w:val="left" w:pos="2601"/>
        </w:tabs>
        <w:spacing w:before="119" w:after="0" w:line="240" w:lineRule="auto"/>
        <w:ind w:left="914" w:right="0" w:hanging="236"/>
        <w:jc w:val="left"/>
        <w:rPr>
          <w:sz w:val="24"/>
        </w:rPr>
      </w:pPr>
      <w:r>
        <w:rPr>
          <w:sz w:val="24"/>
        </w:rPr>
        <w:t>The</w:t>
      </w:r>
      <w:r>
        <w:rPr>
          <w:sz w:val="24"/>
          <w:u w:val="single"/>
        </w:rPr>
        <w:t xml:space="preserve"> </w:t>
      </w:r>
      <w:r>
        <w:rPr>
          <w:sz w:val="24"/>
          <w:u w:val="single"/>
        </w:rPr>
        <w:tab/>
      </w:r>
      <w:r>
        <w:rPr>
          <w:sz w:val="24"/>
        </w:rPr>
        <w:t>(France) flag is made up of three</w:t>
      </w:r>
      <w:r>
        <w:rPr>
          <w:spacing w:val="-4"/>
          <w:sz w:val="24"/>
        </w:rPr>
        <w:t xml:space="preserve"> </w:t>
      </w:r>
      <w:r>
        <w:rPr>
          <w:sz w:val="24"/>
        </w:rPr>
        <w:t>colours.</w:t>
      </w:r>
    </w:p>
    <w:p>
      <w:pPr>
        <w:pStyle w:val="9"/>
        <w:numPr>
          <w:ilvl w:val="0"/>
          <w:numId w:val="9"/>
        </w:numPr>
        <w:tabs>
          <w:tab w:val="left" w:pos="915"/>
          <w:tab w:val="left" w:pos="3651"/>
        </w:tabs>
        <w:spacing w:before="192" w:after="0" w:line="240" w:lineRule="auto"/>
        <w:ind w:left="914" w:right="0" w:hanging="236"/>
        <w:jc w:val="left"/>
        <w:rPr>
          <w:sz w:val="24"/>
        </w:rPr>
      </w:pPr>
      <w:r>
        <w:rPr>
          <w:sz w:val="24"/>
        </w:rPr>
        <w:t>The</w:t>
      </w:r>
      <w:r>
        <w:rPr>
          <w:spacing w:val="-2"/>
          <w:sz w:val="24"/>
        </w:rPr>
        <w:t xml:space="preserve"> </w:t>
      </w:r>
      <w:r>
        <w:rPr>
          <w:sz w:val="24"/>
        </w:rPr>
        <w:t>Browns</w:t>
      </w:r>
      <w:r>
        <w:rPr>
          <w:sz w:val="24"/>
          <w:u w:val="single"/>
        </w:rPr>
        <w:t xml:space="preserve"> </w:t>
      </w:r>
      <w:r>
        <w:rPr>
          <w:sz w:val="24"/>
          <w:u w:val="single"/>
        </w:rPr>
        <w:tab/>
      </w:r>
      <w:r>
        <w:rPr>
          <w:sz w:val="24"/>
        </w:rPr>
        <w:t>(watch) the football games on TV</w:t>
      </w:r>
      <w:r>
        <w:rPr>
          <w:spacing w:val="-13"/>
          <w:sz w:val="24"/>
        </w:rPr>
        <w:t xml:space="preserve"> </w:t>
      </w:r>
      <w:r>
        <w:rPr>
          <w:spacing w:val="-4"/>
          <w:sz w:val="24"/>
        </w:rPr>
        <w:t>now.</w:t>
      </w:r>
    </w:p>
    <w:p>
      <w:pPr>
        <w:pStyle w:val="9"/>
        <w:numPr>
          <w:ilvl w:val="0"/>
          <w:numId w:val="9"/>
        </w:numPr>
        <w:tabs>
          <w:tab w:val="left" w:pos="935"/>
          <w:tab w:val="left" w:pos="4107"/>
        </w:tabs>
        <w:spacing w:before="192" w:after="0" w:line="408" w:lineRule="auto"/>
        <w:ind w:left="679" w:right="1424" w:firstLine="0"/>
        <w:jc w:val="left"/>
        <w:rPr>
          <w:sz w:val="24"/>
        </w:rPr>
      </w:pPr>
      <w:r>
        <w:rPr>
          <w:sz w:val="24"/>
        </w:rPr>
        <w:t>If the address of</w:t>
      </w:r>
      <w:r>
        <w:rPr>
          <w:spacing w:val="56"/>
          <w:sz w:val="24"/>
        </w:rPr>
        <w:t xml:space="preserve"> </w:t>
      </w:r>
      <w:r>
        <w:rPr>
          <w:sz w:val="24"/>
        </w:rPr>
        <w:t>the</w:t>
      </w:r>
      <w:r>
        <w:rPr>
          <w:spacing w:val="13"/>
          <w:sz w:val="24"/>
        </w:rPr>
        <w:t xml:space="preserve"> </w:t>
      </w:r>
      <w:r>
        <w:rPr>
          <w:sz w:val="24"/>
        </w:rPr>
        <w:t>_</w:t>
      </w:r>
      <w:r>
        <w:rPr>
          <w:sz w:val="24"/>
          <w:u w:val="single"/>
        </w:rPr>
        <w:t xml:space="preserve"> </w:t>
      </w:r>
      <w:r>
        <w:rPr>
          <w:sz w:val="24"/>
          <w:u w:val="single"/>
        </w:rPr>
        <w:tab/>
      </w:r>
      <w:r>
        <w:rPr>
          <w:sz w:val="24"/>
        </w:rPr>
        <w:t xml:space="preserve">(receive) is wrong, it will be impossible for him to get the </w:t>
      </w:r>
      <w:r>
        <w:rPr>
          <w:spacing w:val="-3"/>
          <w:sz w:val="24"/>
        </w:rPr>
        <w:t>letter.</w:t>
      </w:r>
    </w:p>
    <w:p>
      <w:pPr>
        <w:pStyle w:val="9"/>
        <w:numPr>
          <w:ilvl w:val="0"/>
          <w:numId w:val="9"/>
        </w:numPr>
        <w:tabs>
          <w:tab w:val="left" w:pos="920"/>
          <w:tab w:val="left" w:pos="4154"/>
        </w:tabs>
        <w:spacing w:before="0" w:after="0" w:line="274" w:lineRule="exact"/>
        <w:ind w:left="919" w:right="0" w:hanging="241"/>
        <w:jc w:val="left"/>
        <w:rPr>
          <w:sz w:val="24"/>
        </w:rPr>
      </w:pPr>
      <w:r>
        <w:rPr>
          <w:sz w:val="24"/>
        </w:rPr>
        <w:t>It took nearly</w:t>
      </w:r>
      <w:r>
        <w:rPr>
          <w:spacing w:val="-2"/>
          <w:sz w:val="24"/>
        </w:rPr>
        <w:t xml:space="preserve"> </w:t>
      </w:r>
      <w:r>
        <w:rPr>
          <w:sz w:val="24"/>
        </w:rPr>
        <w:t>200 years</w:t>
      </w:r>
      <w:r>
        <w:rPr>
          <w:sz w:val="24"/>
          <w:u w:val="single"/>
        </w:rPr>
        <w:t xml:space="preserve"> </w:t>
      </w:r>
      <w:r>
        <w:rPr>
          <w:sz w:val="24"/>
          <w:u w:val="single"/>
        </w:rPr>
        <w:tab/>
      </w:r>
      <w:r>
        <w:rPr>
          <w:sz w:val="24"/>
        </w:rPr>
        <w:t xml:space="preserve">(build) the Leaning </w:t>
      </w:r>
      <w:r>
        <w:rPr>
          <w:spacing w:val="-4"/>
          <w:sz w:val="24"/>
        </w:rPr>
        <w:t xml:space="preserve">Tower </w:t>
      </w:r>
      <w:r>
        <w:rPr>
          <w:sz w:val="24"/>
        </w:rPr>
        <w:t>of</w:t>
      </w:r>
      <w:r>
        <w:rPr>
          <w:spacing w:val="-3"/>
          <w:sz w:val="24"/>
        </w:rPr>
        <w:t xml:space="preserve"> </w:t>
      </w:r>
      <w:r>
        <w:rPr>
          <w:sz w:val="24"/>
        </w:rPr>
        <w:t>Pisa.</w:t>
      </w:r>
    </w:p>
    <w:p>
      <w:pPr>
        <w:pStyle w:val="9"/>
        <w:numPr>
          <w:ilvl w:val="0"/>
          <w:numId w:val="9"/>
        </w:numPr>
        <w:tabs>
          <w:tab w:val="left" w:pos="920"/>
        </w:tabs>
        <w:spacing w:before="192" w:after="0" w:line="240" w:lineRule="auto"/>
        <w:ind w:left="919" w:right="0" w:hanging="241"/>
        <w:jc w:val="left"/>
        <w:rPr>
          <w:sz w:val="24"/>
        </w:rPr>
      </w:pPr>
      <w:r>
        <w:rPr>
          <w:sz w:val="24"/>
        </w:rPr>
        <w:t>--Where did the dog lie just</w:t>
      </w:r>
      <w:r>
        <w:rPr>
          <w:spacing w:val="-4"/>
          <w:sz w:val="24"/>
        </w:rPr>
        <w:t xml:space="preserve"> </w:t>
      </w:r>
      <w:r>
        <w:rPr>
          <w:sz w:val="24"/>
        </w:rPr>
        <w:t>now?</w:t>
      </w:r>
    </w:p>
    <w:p>
      <w:pPr>
        <w:pStyle w:val="3"/>
        <w:tabs>
          <w:tab w:val="left" w:pos="2238"/>
        </w:tabs>
        <w:ind w:left="919"/>
      </w:pPr>
      <w:r>
        <w:t>--</w:t>
      </w:r>
      <w:r>
        <w:rPr>
          <w:spacing w:val="-1"/>
        </w:rPr>
        <w:t xml:space="preserve"> </w:t>
      </w:r>
      <w:r>
        <w:t>It</w:t>
      </w:r>
      <w:r>
        <w:rPr>
          <w:u w:val="single"/>
        </w:rPr>
        <w:t xml:space="preserve"> </w:t>
      </w:r>
      <w:r>
        <w:rPr>
          <w:u w:val="single"/>
        </w:rPr>
        <w:tab/>
      </w:r>
      <w:r>
        <w:t>(lie) on the ground.</w:t>
      </w:r>
    </w:p>
    <w:p>
      <w:pPr>
        <w:pStyle w:val="9"/>
        <w:numPr>
          <w:ilvl w:val="0"/>
          <w:numId w:val="9"/>
        </w:numPr>
        <w:tabs>
          <w:tab w:val="left" w:pos="920"/>
          <w:tab w:val="left" w:pos="4354"/>
        </w:tabs>
        <w:spacing w:before="192" w:after="0" w:line="240" w:lineRule="auto"/>
        <w:ind w:left="919" w:right="0" w:hanging="241"/>
        <w:jc w:val="left"/>
        <w:rPr>
          <w:sz w:val="24"/>
        </w:rPr>
      </w:pPr>
      <w:r>
        <w:rPr>
          <w:sz w:val="24"/>
        </w:rPr>
        <w:t>Please send my</w:t>
      </w:r>
      <w:r>
        <w:rPr>
          <w:spacing w:val="-4"/>
          <w:sz w:val="24"/>
        </w:rPr>
        <w:t xml:space="preserve"> </w:t>
      </w:r>
      <w:r>
        <w:rPr>
          <w:sz w:val="24"/>
        </w:rPr>
        <w:t>wishes</w:t>
      </w:r>
      <w:r>
        <w:rPr>
          <w:spacing w:val="2"/>
          <w:sz w:val="24"/>
        </w:rPr>
        <w:t xml:space="preserve"> </w:t>
      </w:r>
      <w:r>
        <w:rPr>
          <w:sz w:val="24"/>
        </w:rPr>
        <w:t>and</w:t>
      </w:r>
      <w:r>
        <w:rPr>
          <w:sz w:val="24"/>
          <w:u w:val="single"/>
        </w:rPr>
        <w:t xml:space="preserve"> </w:t>
      </w:r>
      <w:r>
        <w:rPr>
          <w:sz w:val="24"/>
          <w:u w:val="single"/>
        </w:rPr>
        <w:tab/>
      </w:r>
      <w:r>
        <w:rPr>
          <w:sz w:val="24"/>
        </w:rPr>
        <w:t>(greet) to your grandparents.</w:t>
      </w:r>
    </w:p>
    <w:p>
      <w:pPr>
        <w:pStyle w:val="9"/>
        <w:numPr>
          <w:ilvl w:val="0"/>
          <w:numId w:val="9"/>
        </w:numPr>
        <w:tabs>
          <w:tab w:val="left" w:pos="920"/>
          <w:tab w:val="left" w:pos="3122"/>
        </w:tabs>
        <w:spacing w:before="179" w:after="0" w:line="240" w:lineRule="auto"/>
        <w:ind w:left="919" w:right="0" w:hanging="241"/>
        <w:jc w:val="left"/>
        <w:rPr>
          <w:sz w:val="24"/>
        </w:rPr>
      </w:pPr>
      <w:r>
        <w:rPr>
          <w:sz w:val="24"/>
        </w:rPr>
        <w:t>Kunming</w:t>
      </w:r>
      <w:r>
        <w:rPr>
          <w:spacing w:val="-1"/>
          <w:sz w:val="24"/>
        </w:rPr>
        <w:t xml:space="preserve"> </w:t>
      </w:r>
      <w:r>
        <w:rPr>
          <w:sz w:val="24"/>
        </w:rPr>
        <w:t>is</w:t>
      </w:r>
      <w:r>
        <w:rPr>
          <w:sz w:val="24"/>
          <w:u w:val="single"/>
        </w:rPr>
        <w:t xml:space="preserve"> </w:t>
      </w:r>
      <w:r>
        <w:rPr>
          <w:sz w:val="24"/>
          <w:u w:val="single"/>
        </w:rPr>
        <w:tab/>
      </w:r>
      <w:r>
        <w:rPr>
          <w:sz w:val="24"/>
        </w:rPr>
        <w:t>(know) as the "City of Eternal(</w:t>
      </w:r>
      <w:r>
        <w:rPr>
          <w:rFonts w:hint="eastAsia" w:ascii="宋体" w:eastAsia="宋体"/>
          <w:b/>
          <w:sz w:val="24"/>
        </w:rPr>
        <w:t>永恒的</w:t>
      </w:r>
      <w:r>
        <w:rPr>
          <w:b/>
          <w:spacing w:val="-1"/>
          <w:sz w:val="24"/>
        </w:rPr>
        <w:t xml:space="preserve">) </w:t>
      </w:r>
      <w:r>
        <w:rPr>
          <w:sz w:val="24"/>
        </w:rPr>
        <w:t>Spring".</w:t>
      </w:r>
    </w:p>
    <w:p>
      <w:pPr>
        <w:pStyle w:val="9"/>
        <w:numPr>
          <w:ilvl w:val="0"/>
          <w:numId w:val="9"/>
        </w:numPr>
        <w:tabs>
          <w:tab w:val="left" w:pos="920"/>
          <w:tab w:val="left" w:pos="2913"/>
        </w:tabs>
        <w:spacing w:before="174" w:after="0" w:line="240" w:lineRule="auto"/>
        <w:ind w:left="919" w:right="0" w:hanging="241"/>
        <w:jc w:val="left"/>
        <w:rPr>
          <w:sz w:val="24"/>
        </w:rPr>
      </w:pPr>
      <w:r>
        <w:rPr>
          <w:sz w:val="24"/>
        </w:rPr>
        <w:t>I</w:t>
      </w:r>
      <w:r>
        <w:rPr>
          <w:spacing w:val="-4"/>
          <w:sz w:val="24"/>
        </w:rPr>
        <w:t xml:space="preserve"> </w:t>
      </w:r>
      <w:r>
        <w:rPr>
          <w:sz w:val="24"/>
        </w:rPr>
        <w:t>visit</w:t>
      </w:r>
      <w:r>
        <w:rPr>
          <w:spacing w:val="-1"/>
          <w:sz w:val="24"/>
        </w:rPr>
        <w:t xml:space="preserve"> </w:t>
      </w:r>
      <w:r>
        <w:rPr>
          <w:sz w:val="24"/>
        </w:rPr>
        <w:t>my</w:t>
      </w:r>
      <w:r>
        <w:rPr>
          <w:sz w:val="24"/>
          <w:u w:val="single"/>
        </w:rPr>
        <w:t xml:space="preserve"> </w:t>
      </w:r>
      <w:r>
        <w:rPr>
          <w:sz w:val="24"/>
          <w:u w:val="single"/>
        </w:rPr>
        <w:tab/>
      </w:r>
      <w:r>
        <w:rPr>
          <w:sz w:val="24"/>
        </w:rPr>
        <w:t>(grandparent) home with my mum every summer</w:t>
      </w:r>
      <w:r>
        <w:rPr>
          <w:spacing w:val="-4"/>
          <w:sz w:val="24"/>
        </w:rPr>
        <w:t xml:space="preserve"> </w:t>
      </w:r>
      <w:r>
        <w:rPr>
          <w:sz w:val="24"/>
        </w:rPr>
        <w:t>holiday.</w:t>
      </w:r>
    </w:p>
    <w:p>
      <w:pPr>
        <w:pStyle w:val="9"/>
        <w:numPr>
          <w:ilvl w:val="0"/>
          <w:numId w:val="9"/>
        </w:numPr>
        <w:tabs>
          <w:tab w:val="left" w:pos="920"/>
          <w:tab w:val="left" w:pos="4472"/>
        </w:tabs>
        <w:spacing w:before="192" w:after="0" w:line="240" w:lineRule="auto"/>
        <w:ind w:left="919" w:right="0" w:hanging="241"/>
        <w:jc w:val="left"/>
        <w:rPr>
          <w:sz w:val="24"/>
        </w:rPr>
      </w:pPr>
      <w:r>
        <w:rPr>
          <w:sz w:val="24"/>
        </w:rPr>
        <w:t>The movie Gravity</w:t>
      </w:r>
      <w:r>
        <w:rPr>
          <w:spacing w:val="-4"/>
          <w:sz w:val="24"/>
        </w:rPr>
        <w:t xml:space="preserve"> </w:t>
      </w:r>
      <w:r>
        <w:rPr>
          <w:sz w:val="24"/>
        </w:rPr>
        <w:t>was so</w:t>
      </w:r>
      <w:r>
        <w:rPr>
          <w:sz w:val="24"/>
          <w:u w:val="single"/>
        </w:rPr>
        <w:t xml:space="preserve"> </w:t>
      </w:r>
      <w:r>
        <w:rPr>
          <w:sz w:val="24"/>
          <w:u w:val="single"/>
        </w:rPr>
        <w:tab/>
      </w:r>
      <w:r>
        <w:rPr>
          <w:sz w:val="24"/>
        </w:rPr>
        <w:t>(succeed) that it won seven Oscar</w:t>
      </w:r>
      <w:r>
        <w:rPr>
          <w:spacing w:val="-1"/>
          <w:sz w:val="24"/>
        </w:rPr>
        <w:t xml:space="preserve"> </w:t>
      </w:r>
      <w:r>
        <w:rPr>
          <w:sz w:val="24"/>
        </w:rPr>
        <w:t>awards.</w:t>
      </w:r>
    </w:p>
    <w:p>
      <w:pPr>
        <w:spacing w:after="0" w:line="240" w:lineRule="auto"/>
        <w:jc w:val="left"/>
        <w:rPr>
          <w:sz w:val="24"/>
        </w:rPr>
        <w:sectPr>
          <w:pgSz w:w="11910" w:h="16840"/>
          <w:pgMar w:top="1140" w:right="0" w:bottom="1200" w:left="1020" w:header="0" w:footer="1004" w:gutter="0"/>
          <w:cols w:space="708" w:num="1"/>
        </w:sectPr>
      </w:pPr>
    </w:p>
    <w:p>
      <w:pPr>
        <w:pStyle w:val="9"/>
        <w:numPr>
          <w:ilvl w:val="0"/>
          <w:numId w:val="9"/>
        </w:numPr>
        <w:tabs>
          <w:tab w:val="left" w:pos="1035"/>
          <w:tab w:val="left" w:pos="4750"/>
        </w:tabs>
        <w:spacing w:before="69" w:after="0" w:line="240" w:lineRule="auto"/>
        <w:ind w:left="1034" w:right="0" w:hanging="356"/>
        <w:jc w:val="left"/>
        <w:rPr>
          <w:sz w:val="24"/>
        </w:rPr>
      </w:pPr>
      <w:r>
        <w:rPr>
          <w:sz w:val="24"/>
        </w:rPr>
        <w:t>What time did</w:t>
      </w:r>
      <w:r>
        <w:rPr>
          <w:spacing w:val="-3"/>
          <w:sz w:val="24"/>
        </w:rPr>
        <w:t xml:space="preserve"> </w:t>
      </w:r>
      <w:r>
        <w:rPr>
          <w:sz w:val="24"/>
        </w:rPr>
        <w:t>you finish</w:t>
      </w:r>
      <w:r>
        <w:rPr>
          <w:sz w:val="24"/>
          <w:u w:val="single"/>
        </w:rPr>
        <w:t xml:space="preserve"> </w:t>
      </w:r>
      <w:r>
        <w:rPr>
          <w:sz w:val="24"/>
          <w:u w:val="single"/>
        </w:rPr>
        <w:tab/>
      </w:r>
      <w:r>
        <w:rPr>
          <w:sz w:val="24"/>
        </w:rPr>
        <w:t>(write) the letter last</w:t>
      </w:r>
      <w:r>
        <w:rPr>
          <w:spacing w:val="-3"/>
          <w:sz w:val="24"/>
        </w:rPr>
        <w:t xml:space="preserve"> </w:t>
      </w:r>
      <w:r>
        <w:rPr>
          <w:sz w:val="24"/>
        </w:rPr>
        <w:t>night?</w:t>
      </w:r>
    </w:p>
    <w:p>
      <w:pPr>
        <w:pStyle w:val="3"/>
        <w:spacing w:before="0"/>
        <w:ind w:left="0"/>
        <w:rPr>
          <w:sz w:val="26"/>
        </w:rPr>
      </w:pPr>
    </w:p>
    <w:p>
      <w:pPr>
        <w:pStyle w:val="3"/>
        <w:spacing w:before="3"/>
        <w:ind w:left="0"/>
        <w:rPr>
          <w:sz w:val="30"/>
        </w:rPr>
      </w:pPr>
    </w:p>
    <w:p>
      <w:pPr>
        <w:pStyle w:val="2"/>
        <w:numPr>
          <w:ilvl w:val="0"/>
          <w:numId w:val="1"/>
        </w:numPr>
        <w:tabs>
          <w:tab w:val="left" w:pos="1076"/>
        </w:tabs>
        <w:spacing w:before="0" w:after="0" w:line="240" w:lineRule="auto"/>
        <w:ind w:left="1075" w:right="0" w:hanging="723"/>
        <w:jc w:val="left"/>
      </w:pPr>
      <w:r>
        <w:t>翻译句子（</w:t>
      </w:r>
      <w:r>
        <w:rPr>
          <w:spacing w:val="-8"/>
        </w:rPr>
        <w:t xml:space="preserve">每空一词，每空 </w:t>
      </w:r>
      <w:r>
        <w:rPr>
          <w:rFonts w:ascii="Times New Roman" w:eastAsia="Times New Roman"/>
        </w:rPr>
        <w:t xml:space="preserve">1 </w:t>
      </w:r>
      <w:r>
        <w:rPr>
          <w:spacing w:val="-15"/>
        </w:rPr>
        <w:t xml:space="preserve">分，共 </w:t>
      </w:r>
      <w:r>
        <w:rPr>
          <w:rFonts w:ascii="Times New Roman" w:eastAsia="Times New Roman"/>
        </w:rPr>
        <w:t xml:space="preserve">15 </w:t>
      </w:r>
      <w:r>
        <w:t>分）</w:t>
      </w:r>
    </w:p>
    <w:p>
      <w:pPr>
        <w:pStyle w:val="9"/>
        <w:numPr>
          <w:ilvl w:val="0"/>
          <w:numId w:val="10"/>
        </w:numPr>
        <w:tabs>
          <w:tab w:val="left" w:pos="954"/>
        </w:tabs>
        <w:spacing w:before="161" w:after="0" w:line="240" w:lineRule="auto"/>
        <w:ind w:left="953" w:right="0" w:hanging="275"/>
        <w:jc w:val="left"/>
        <w:rPr>
          <w:rFonts w:hint="eastAsia" w:ascii="宋体" w:eastAsia="宋体"/>
          <w:sz w:val="24"/>
        </w:rPr>
      </w:pPr>
      <w:r>
        <w:rPr>
          <w:rFonts w:hint="eastAsia" w:ascii="宋体" w:eastAsia="宋体"/>
          <w:sz w:val="24"/>
        </w:rPr>
        <w:t>我希望你不会放弃唱歌。</w:t>
      </w:r>
    </w:p>
    <w:p>
      <w:pPr>
        <w:pStyle w:val="3"/>
        <w:tabs>
          <w:tab w:val="left" w:pos="3789"/>
          <w:tab w:val="left" w:pos="5108"/>
          <w:tab w:val="left" w:pos="6373"/>
        </w:tabs>
        <w:spacing w:before="174"/>
        <w:ind w:left="953"/>
      </w:pPr>
      <w:r>
        <w:t>I hope</w:t>
      </w:r>
      <w:r>
        <w:rPr>
          <w:spacing w:val="-8"/>
        </w:rPr>
        <w:t xml:space="preserve"> </w:t>
      </w:r>
      <w:r>
        <w:t>you</w:t>
      </w:r>
      <w:r>
        <w:rPr>
          <w:spacing w:val="-2"/>
        </w:rPr>
        <w:t xml:space="preserve"> </w:t>
      </w:r>
      <w:r>
        <w:t>won’t</w:t>
      </w:r>
      <w:r>
        <w:rPr>
          <w:u w:val="single"/>
        </w:rPr>
        <w:t xml:space="preserve"> </w:t>
      </w:r>
      <w:r>
        <w:rPr>
          <w:u w:val="single"/>
        </w:rPr>
        <w:tab/>
      </w:r>
      <w:r>
        <w:rPr>
          <w:u w:val="single"/>
        </w:rPr>
        <w:t xml:space="preserve"> </w:t>
      </w:r>
      <w:r>
        <w:rPr>
          <w:u w:val="single"/>
        </w:rPr>
        <w:tab/>
      </w:r>
      <w:r>
        <w:rPr>
          <w:u w:val="single"/>
        </w:rPr>
        <w:t xml:space="preserve"> </w:t>
      </w:r>
      <w:r>
        <w:rPr>
          <w:u w:val="single"/>
        </w:rPr>
        <w:tab/>
      </w:r>
      <w:r>
        <w:t>.</w:t>
      </w:r>
    </w:p>
    <w:p>
      <w:pPr>
        <w:pStyle w:val="9"/>
        <w:numPr>
          <w:ilvl w:val="0"/>
          <w:numId w:val="10"/>
        </w:numPr>
        <w:tabs>
          <w:tab w:val="left" w:pos="954"/>
        </w:tabs>
        <w:spacing w:before="178" w:after="0" w:line="240" w:lineRule="auto"/>
        <w:ind w:left="953" w:right="0" w:hanging="275"/>
        <w:jc w:val="left"/>
        <w:rPr>
          <w:rFonts w:hint="eastAsia" w:ascii="宋体" w:eastAsia="宋体"/>
          <w:sz w:val="24"/>
        </w:rPr>
      </w:pPr>
      <w:r>
        <w:rPr>
          <w:rFonts w:hint="eastAsia" w:ascii="宋体" w:eastAsia="宋体"/>
          <w:sz w:val="24"/>
        </w:rPr>
        <w:t>莉莉生病了，所以她妈妈一整天都在照顾她。</w:t>
      </w:r>
    </w:p>
    <w:p>
      <w:pPr>
        <w:pStyle w:val="3"/>
        <w:tabs>
          <w:tab w:val="left" w:pos="6533"/>
          <w:tab w:val="left" w:pos="7734"/>
          <w:tab w:val="left" w:pos="9054"/>
        </w:tabs>
        <w:spacing w:before="174"/>
        <w:ind w:left="953"/>
      </w:pPr>
      <w:r>
        <w:t>Lily was ill, so her mother spent the</w:t>
      </w:r>
      <w:r>
        <w:rPr>
          <w:spacing w:val="-5"/>
        </w:rPr>
        <w:t xml:space="preserve"> </w:t>
      </w:r>
      <w:r>
        <w:t>whole</w:t>
      </w:r>
      <w:r>
        <w:rPr>
          <w:spacing w:val="-2"/>
        </w:rPr>
        <w:t xml:space="preserve"> </w:t>
      </w:r>
      <w:r>
        <w:t>day</w:t>
      </w:r>
      <w:r>
        <w:rPr>
          <w:u w:val="single"/>
        </w:rPr>
        <w:t xml:space="preserve"> </w:t>
      </w:r>
      <w:r>
        <w:rPr>
          <w:u w:val="single"/>
        </w:rPr>
        <w:tab/>
      </w:r>
      <w:r>
        <w:rPr>
          <w:u w:val="single"/>
        </w:rPr>
        <w:t xml:space="preserve"> </w:t>
      </w:r>
      <w:r>
        <w:rPr>
          <w:u w:val="single"/>
        </w:rPr>
        <w:tab/>
      </w:r>
      <w:r>
        <w:rPr>
          <w:u w:val="single"/>
        </w:rPr>
        <w:t xml:space="preserve"> </w:t>
      </w:r>
      <w:r>
        <w:rPr>
          <w:u w:val="single"/>
        </w:rPr>
        <w:tab/>
      </w:r>
      <w:r>
        <w:rPr>
          <w:spacing w:val="-5"/>
        </w:rPr>
        <w:t>her.</w:t>
      </w:r>
    </w:p>
    <w:p>
      <w:pPr>
        <w:pStyle w:val="9"/>
        <w:numPr>
          <w:ilvl w:val="0"/>
          <w:numId w:val="10"/>
        </w:numPr>
        <w:tabs>
          <w:tab w:val="left" w:pos="954"/>
        </w:tabs>
        <w:spacing w:before="179" w:after="0" w:line="240" w:lineRule="auto"/>
        <w:ind w:left="953" w:right="0" w:hanging="275"/>
        <w:jc w:val="left"/>
        <w:rPr>
          <w:rFonts w:hint="eastAsia" w:ascii="宋体" w:eastAsia="宋体"/>
          <w:sz w:val="24"/>
        </w:rPr>
      </w:pPr>
      <w:r>
        <w:rPr>
          <w:rFonts w:hint="eastAsia" w:ascii="宋体" w:eastAsia="宋体"/>
          <w:sz w:val="24"/>
        </w:rPr>
        <w:t>法国是品尝红酒最完美的地方。</w:t>
      </w:r>
    </w:p>
    <w:p>
      <w:pPr>
        <w:pStyle w:val="3"/>
        <w:tabs>
          <w:tab w:val="left" w:pos="2148"/>
          <w:tab w:val="left" w:pos="3862"/>
        </w:tabs>
        <w:spacing w:before="174"/>
        <w:ind w:left="1013"/>
      </w:pPr>
      <w:r>
        <w:rPr>
          <w:u w:val="single"/>
        </w:rPr>
        <w:t xml:space="preserve"> </w:t>
      </w:r>
      <w:r>
        <w:rPr>
          <w:u w:val="single"/>
        </w:rPr>
        <w:tab/>
      </w:r>
      <w:r>
        <w:t>is</w:t>
      </w:r>
      <w:r>
        <w:rPr>
          <w:spacing w:val="-1"/>
        </w:rPr>
        <w:t xml:space="preserve"> </w:t>
      </w:r>
      <w:r>
        <w:t>the</w:t>
      </w:r>
      <w:r>
        <w:rPr>
          <w:u w:val="single"/>
        </w:rPr>
        <w:t xml:space="preserve"> </w:t>
      </w:r>
      <w:r>
        <w:rPr>
          <w:u w:val="single"/>
        </w:rPr>
        <w:tab/>
      </w:r>
      <w:r>
        <w:t>place to taste</w:t>
      </w:r>
      <w:r>
        <w:rPr>
          <w:spacing w:val="-1"/>
        </w:rPr>
        <w:t xml:space="preserve"> </w:t>
      </w:r>
      <w:r>
        <w:t>wine.</w:t>
      </w:r>
    </w:p>
    <w:p>
      <w:pPr>
        <w:pStyle w:val="9"/>
        <w:numPr>
          <w:ilvl w:val="0"/>
          <w:numId w:val="10"/>
        </w:numPr>
        <w:tabs>
          <w:tab w:val="left" w:pos="954"/>
        </w:tabs>
        <w:spacing w:before="179" w:after="0" w:line="240" w:lineRule="auto"/>
        <w:ind w:left="953" w:right="0" w:hanging="275"/>
        <w:jc w:val="left"/>
        <w:rPr>
          <w:rFonts w:hint="eastAsia" w:ascii="宋体" w:eastAsia="宋体"/>
          <w:sz w:val="24"/>
        </w:rPr>
      </w:pPr>
      <w:r>
        <w:rPr>
          <w:rFonts w:hint="eastAsia" w:ascii="宋体" w:eastAsia="宋体"/>
          <w:sz w:val="24"/>
        </w:rPr>
        <w:t>跟购物相比，我更喜欢去观光。</w:t>
      </w:r>
    </w:p>
    <w:p>
      <w:pPr>
        <w:pStyle w:val="3"/>
        <w:tabs>
          <w:tab w:val="left" w:leader="underscore" w:pos="3612"/>
          <w:tab w:val="left" w:pos="5887"/>
        </w:tabs>
        <w:spacing w:before="174"/>
        <w:ind w:left="1013"/>
      </w:pPr>
      <w:r>
        <w:t>I</w:t>
      </w:r>
      <w:r>
        <w:tab/>
      </w:r>
      <w:r>
        <w:t>sightseeing</w:t>
      </w:r>
      <w:r>
        <w:rPr>
          <w:u w:val="single"/>
        </w:rPr>
        <w:t xml:space="preserve"> </w:t>
      </w:r>
      <w:r>
        <w:rPr>
          <w:u w:val="single"/>
        </w:rPr>
        <w:tab/>
      </w:r>
      <w:r>
        <w:t>going shopping.</w:t>
      </w:r>
    </w:p>
    <w:p>
      <w:pPr>
        <w:pStyle w:val="9"/>
        <w:numPr>
          <w:ilvl w:val="0"/>
          <w:numId w:val="10"/>
        </w:numPr>
        <w:tabs>
          <w:tab w:val="left" w:pos="954"/>
        </w:tabs>
        <w:spacing w:before="178" w:after="0" w:line="240" w:lineRule="auto"/>
        <w:ind w:left="953" w:right="0" w:hanging="275"/>
        <w:jc w:val="left"/>
        <w:rPr>
          <w:rFonts w:hint="eastAsia" w:ascii="宋体" w:eastAsia="宋体"/>
          <w:sz w:val="24"/>
        </w:rPr>
      </w:pPr>
      <w:r>
        <w:rPr>
          <w:rFonts w:hint="eastAsia" w:ascii="宋体" w:eastAsia="宋体"/>
          <w:sz w:val="24"/>
        </w:rPr>
        <w:t>乌克兰位于欧洲的东部。</w:t>
      </w:r>
    </w:p>
    <w:p>
      <w:pPr>
        <w:pStyle w:val="3"/>
        <w:tabs>
          <w:tab w:val="left" w:pos="3312"/>
          <w:tab w:val="left" w:pos="4807"/>
        </w:tabs>
        <w:spacing w:before="174"/>
        <w:ind w:left="953"/>
      </w:pPr>
      <w:r>
        <w:t>Ukraine</w:t>
      </w:r>
      <w:r>
        <w:rPr>
          <w:spacing w:val="-3"/>
        </w:rPr>
        <w:t xml:space="preserve"> </w:t>
      </w:r>
      <w:r>
        <w:t>lies</w:t>
      </w:r>
      <w:r>
        <w:rPr>
          <w:u w:val="single"/>
        </w:rPr>
        <w:t xml:space="preserve"> </w:t>
      </w:r>
      <w:r>
        <w:rPr>
          <w:u w:val="single"/>
        </w:rPr>
        <w:tab/>
      </w:r>
      <w:r>
        <w:t>the</w:t>
      </w:r>
      <w:r>
        <w:rPr>
          <w:u w:val="single"/>
        </w:rPr>
        <w:t xml:space="preserve"> </w:t>
      </w:r>
      <w:r>
        <w:rPr>
          <w:u w:val="single"/>
        </w:rPr>
        <w:tab/>
      </w:r>
      <w:r>
        <w:t>of</w:t>
      </w:r>
      <w:r>
        <w:rPr>
          <w:spacing w:val="-1"/>
        </w:rPr>
        <w:t xml:space="preserve"> </w:t>
      </w:r>
      <w:r>
        <w:t>Europe.</w:t>
      </w:r>
    </w:p>
    <w:p>
      <w:pPr>
        <w:pStyle w:val="9"/>
        <w:numPr>
          <w:ilvl w:val="0"/>
          <w:numId w:val="10"/>
        </w:numPr>
        <w:tabs>
          <w:tab w:val="left" w:pos="954"/>
        </w:tabs>
        <w:spacing w:before="179" w:after="0" w:line="240" w:lineRule="auto"/>
        <w:ind w:left="953" w:right="0" w:hanging="275"/>
        <w:jc w:val="left"/>
        <w:rPr>
          <w:rFonts w:hint="eastAsia" w:ascii="宋体" w:eastAsia="宋体"/>
          <w:sz w:val="24"/>
        </w:rPr>
      </w:pPr>
      <w:r>
        <w:rPr>
          <w:rFonts w:hint="eastAsia" w:ascii="宋体" w:eastAsia="宋体"/>
          <w:sz w:val="24"/>
        </w:rPr>
        <w:t>今年夏天去故宫博物院怎么样？</w:t>
      </w:r>
    </w:p>
    <w:p>
      <w:pPr>
        <w:pStyle w:val="3"/>
        <w:tabs>
          <w:tab w:val="left" w:pos="3100"/>
          <w:tab w:val="left" w:pos="5278"/>
        </w:tabs>
        <w:spacing w:before="174"/>
        <w:ind w:left="953"/>
      </w:pPr>
      <w:r>
        <w:t>Why</w:t>
      </w:r>
      <w:r>
        <w:rPr>
          <w:spacing w:val="-1"/>
        </w:rPr>
        <w:t xml:space="preserve"> </w:t>
      </w:r>
      <w:r>
        <w:t>not</w:t>
      </w:r>
      <w:r>
        <w:rPr>
          <w:u w:val="single"/>
        </w:rPr>
        <w:t xml:space="preserve"> </w:t>
      </w:r>
      <w:r>
        <w:rPr>
          <w:u w:val="single"/>
        </w:rPr>
        <w:tab/>
      </w:r>
      <w:r>
        <w:t>the</w:t>
      </w:r>
      <w:r>
        <w:rPr>
          <w:spacing w:val="-2"/>
        </w:rPr>
        <w:t xml:space="preserve"> </w:t>
      </w:r>
      <w:r>
        <w:t>Palace</w:t>
      </w:r>
      <w:r>
        <w:rPr>
          <w:u w:val="single"/>
        </w:rPr>
        <w:t xml:space="preserve"> </w:t>
      </w:r>
      <w:r>
        <w:rPr>
          <w:u w:val="single"/>
        </w:rPr>
        <w:tab/>
      </w:r>
      <w:r>
        <w:t>this summer?</w:t>
      </w:r>
    </w:p>
    <w:p>
      <w:pPr>
        <w:pStyle w:val="3"/>
        <w:spacing w:before="0"/>
        <w:ind w:left="0"/>
        <w:rPr>
          <w:sz w:val="26"/>
        </w:rPr>
      </w:pPr>
    </w:p>
    <w:p>
      <w:pPr>
        <w:pStyle w:val="3"/>
        <w:spacing w:before="3"/>
        <w:ind w:left="0"/>
        <w:rPr>
          <w:sz w:val="30"/>
        </w:rPr>
      </w:pPr>
    </w:p>
    <w:p>
      <w:pPr>
        <w:pStyle w:val="2"/>
        <w:numPr>
          <w:ilvl w:val="0"/>
          <w:numId w:val="1"/>
        </w:numPr>
        <w:tabs>
          <w:tab w:val="left" w:pos="987"/>
        </w:tabs>
        <w:spacing w:before="0" w:after="0" w:line="240" w:lineRule="auto"/>
        <w:ind w:left="986" w:right="0" w:hanging="634"/>
        <w:jc w:val="left"/>
      </w:pPr>
      <w:r>
        <w:t>语法填空（</w:t>
      </w:r>
      <w:r>
        <w:rPr>
          <w:spacing w:val="-8"/>
        </w:rPr>
        <w:t xml:space="preserve">每空一词，每空 </w:t>
      </w:r>
      <w:r>
        <w:rPr>
          <w:rFonts w:ascii="Times New Roman" w:eastAsia="Times New Roman"/>
        </w:rPr>
        <w:t xml:space="preserve">1 </w:t>
      </w:r>
      <w:r>
        <w:rPr>
          <w:spacing w:val="-15"/>
        </w:rPr>
        <w:t xml:space="preserve">分，共 </w:t>
      </w:r>
      <w:r>
        <w:rPr>
          <w:rFonts w:ascii="Times New Roman" w:eastAsia="Times New Roman"/>
        </w:rPr>
        <w:t xml:space="preserve">10 </w:t>
      </w:r>
      <w:r>
        <w:t>分）</w:t>
      </w:r>
    </w:p>
    <w:p>
      <w:pPr>
        <w:pStyle w:val="3"/>
        <w:spacing w:before="129" w:line="328" w:lineRule="auto"/>
        <w:ind w:left="396" w:right="1413" w:firstLine="424"/>
        <w:jc w:val="both"/>
        <w:rPr>
          <w:rFonts w:hint="eastAsia" w:ascii="宋体" w:hAnsi="宋体" w:eastAsia="宋体"/>
        </w:rPr>
      </w:pPr>
      <w:r>
        <w:t xml:space="preserve">A little snail carried his shell ( </w:t>
      </w:r>
      <w:r>
        <w:rPr>
          <w:rFonts w:hint="eastAsia" w:ascii="宋体" w:hAnsi="宋体" w:eastAsia="宋体"/>
        </w:rPr>
        <w:t xml:space="preserve">壳 </w:t>
      </w:r>
      <w:r>
        <w:t xml:space="preserve">) all </w:t>
      </w:r>
      <w:r>
        <w:rPr>
          <w:spacing w:val="-4"/>
        </w:rPr>
        <w:t xml:space="preserve">day, </w:t>
      </w:r>
      <w:r>
        <w:t>but he didn’t enjoy</w:t>
      </w:r>
      <w:r>
        <w:rPr>
          <w:u w:val="single"/>
        </w:rPr>
        <w:t xml:space="preserve"> 1</w:t>
      </w:r>
      <w:r>
        <w:rPr>
          <w:spacing w:val="8"/>
          <w:u w:val="single"/>
        </w:rPr>
        <w:t xml:space="preserve"> </w:t>
      </w:r>
      <w:r>
        <w:t xml:space="preserve">(live) this kind of life. One </w:t>
      </w:r>
      <w:r>
        <w:rPr>
          <w:spacing w:val="-4"/>
        </w:rPr>
        <w:t xml:space="preserve">day,  </w:t>
      </w:r>
      <w:r>
        <w:t>he</w:t>
      </w:r>
      <w:r>
        <w:rPr>
          <w:u w:val="single"/>
        </w:rPr>
        <w:t xml:space="preserve">  2  </w:t>
      </w:r>
      <w:r>
        <w:t>(be)  tired and asked his mother, “Mum, why do we have to carry our   shells?” His mother told him, “</w:t>
      </w:r>
      <w:r>
        <w:rPr>
          <w:u w:val="single"/>
        </w:rPr>
        <w:t xml:space="preserve">  3  </w:t>
      </w:r>
      <w:r>
        <w:t xml:space="preserve">we don’t have bones and we can only crawl ( </w:t>
      </w:r>
      <w:r>
        <w:rPr>
          <w:rFonts w:hint="eastAsia" w:ascii="宋体" w:hAnsi="宋体" w:eastAsia="宋体"/>
        </w:rPr>
        <w:t xml:space="preserve">爬 行 </w:t>
      </w:r>
      <w:r>
        <w:t>).  The hard shell not only helps us move faster but also</w:t>
      </w:r>
      <w:r>
        <w:rPr>
          <w:u w:val="single"/>
        </w:rPr>
        <w:t xml:space="preserve"> 4 </w:t>
      </w:r>
      <w:r>
        <w:t>(protect)</w:t>
      </w:r>
      <w:r>
        <w:rPr>
          <w:spacing w:val="-6"/>
        </w:rPr>
        <w:t xml:space="preserve"> </w:t>
      </w:r>
      <w:r>
        <w:t>us.</w:t>
      </w:r>
      <w:r>
        <w:rPr>
          <w:rFonts w:hint="eastAsia" w:ascii="宋体" w:hAnsi="宋体" w:eastAsia="宋体"/>
        </w:rPr>
        <w:t>”</w:t>
      </w:r>
    </w:p>
    <w:p>
      <w:pPr>
        <w:pStyle w:val="3"/>
        <w:spacing w:before="0" w:line="288" w:lineRule="exact"/>
        <w:ind w:left="821"/>
        <w:jc w:val="both"/>
      </w:pPr>
      <w:r>
        <w:t xml:space="preserve">The little snail still didn’t understand, “But the caterpillars( </w:t>
      </w:r>
      <w:r>
        <w:rPr>
          <w:rFonts w:hint="eastAsia" w:ascii="宋体" w:hAnsi="宋体" w:eastAsia="宋体"/>
        </w:rPr>
        <w:t xml:space="preserve">毛 毛 虫 </w:t>
      </w:r>
      <w:r>
        <w:t>) don’t have</w:t>
      </w:r>
      <w:r>
        <w:rPr>
          <w:spacing w:val="27"/>
        </w:rPr>
        <w:t xml:space="preserve"> </w:t>
      </w:r>
      <w:r>
        <w:t>bones</w:t>
      </w:r>
    </w:p>
    <w:p>
      <w:pPr>
        <w:pStyle w:val="3"/>
        <w:spacing w:before="98" w:line="316" w:lineRule="auto"/>
        <w:ind w:left="396" w:right="1413"/>
        <w:jc w:val="both"/>
      </w:pPr>
      <w:r>
        <w:rPr>
          <w:spacing w:val="-3"/>
        </w:rPr>
        <w:t xml:space="preserve">either. </w:t>
      </w:r>
      <w:r>
        <w:t>They can’t even crawl fast. But, they don’t  need</w:t>
      </w:r>
      <w:r>
        <w:rPr>
          <w:u w:val="single"/>
        </w:rPr>
        <w:t xml:space="preserve">  5 </w:t>
      </w:r>
      <w:r>
        <w:t xml:space="preserve"> (carry) heavy shells.</w:t>
      </w:r>
      <w:r>
        <w:rPr>
          <w:rFonts w:hint="eastAsia" w:ascii="宋体" w:hAnsi="宋体" w:eastAsia="宋体"/>
        </w:rPr>
        <w:t xml:space="preserve">” </w:t>
      </w:r>
      <w:r>
        <w:t xml:space="preserve">The mother smiled and said, </w:t>
      </w:r>
      <w:r>
        <w:rPr>
          <w:rFonts w:hint="eastAsia" w:ascii="宋体" w:hAnsi="宋体" w:eastAsia="宋体"/>
        </w:rPr>
        <w:t>“</w:t>
      </w:r>
      <w:r>
        <w:t>Caterpillars turn into</w:t>
      </w:r>
      <w:r>
        <w:rPr>
          <w:u w:val="single"/>
        </w:rPr>
        <w:t xml:space="preserve">  6 </w:t>
      </w:r>
      <w:r>
        <w:t xml:space="preserve"> (butterfly) when they grow up. The</w:t>
      </w:r>
      <w:r>
        <w:rPr>
          <w:spacing w:val="-33"/>
        </w:rPr>
        <w:t xml:space="preserve"> </w:t>
      </w:r>
      <w:r>
        <w:t xml:space="preserve">sky will make them live  </w:t>
      </w:r>
      <w:r>
        <w:rPr>
          <w:u w:val="single"/>
        </w:rPr>
        <w:t xml:space="preserve">    7</w:t>
      </w:r>
      <w:r>
        <w:rPr>
          <w:spacing w:val="41"/>
          <w:u w:val="single"/>
        </w:rPr>
        <w:t xml:space="preserve"> </w:t>
      </w:r>
      <w:r>
        <w:t>(safe).”</w:t>
      </w:r>
      <w:r>
        <w:rPr>
          <w:rFonts w:hint="eastAsia" w:ascii="宋体" w:hAnsi="宋体" w:eastAsia="宋体"/>
        </w:rPr>
        <w:t>“</w:t>
      </w:r>
      <w:r>
        <w:t xml:space="preserve">How about earthworms( </w:t>
      </w:r>
      <w:r>
        <w:rPr>
          <w:rFonts w:hint="eastAsia" w:ascii="宋体" w:hAnsi="宋体" w:eastAsia="宋体"/>
        </w:rPr>
        <w:t xml:space="preserve">蚯 蚓 </w:t>
      </w:r>
      <w:r>
        <w:t>)? They don’t have bones,</w:t>
      </w:r>
    </w:p>
    <w:p>
      <w:pPr>
        <w:pStyle w:val="3"/>
        <w:spacing w:before="14" w:line="333" w:lineRule="auto"/>
        <w:ind w:left="396" w:right="1412"/>
        <w:jc w:val="both"/>
      </w:pPr>
      <w:r>
        <w:t>they don’t crawl fast</w:t>
      </w:r>
      <w:r>
        <w:rPr>
          <w:u w:val="single"/>
        </w:rPr>
        <w:t xml:space="preserve">   8  </w:t>
      </w:r>
      <w:r>
        <w:t xml:space="preserve"> they don’t turn into butterflies. But they don’t have to carry    shells.” The mother told him, “Earthworms live in the underground and the land protects them.”</w:t>
      </w:r>
      <w:r>
        <w:rPr>
          <w:spacing w:val="1"/>
        </w:rPr>
        <w:t xml:space="preserve"> </w:t>
      </w:r>
      <w:r>
        <w:t>The</w:t>
      </w:r>
      <w:r>
        <w:rPr>
          <w:spacing w:val="3"/>
        </w:rPr>
        <w:t xml:space="preserve"> </w:t>
      </w:r>
      <w:r>
        <w:t>little</w:t>
      </w:r>
      <w:r>
        <w:rPr>
          <w:spacing w:val="1"/>
        </w:rPr>
        <w:t xml:space="preserve"> </w:t>
      </w:r>
      <w:r>
        <w:t>snail</w:t>
      </w:r>
      <w:r>
        <w:rPr>
          <w:spacing w:val="3"/>
        </w:rPr>
        <w:t xml:space="preserve"> </w:t>
      </w:r>
      <w:r>
        <w:t>started</w:t>
      </w:r>
      <w:r>
        <w:rPr>
          <w:spacing w:val="2"/>
        </w:rPr>
        <w:t xml:space="preserve"> </w:t>
      </w:r>
      <w:r>
        <w:t>to</w:t>
      </w:r>
      <w:r>
        <w:rPr>
          <w:spacing w:val="5"/>
        </w:rPr>
        <w:t xml:space="preserve"> </w:t>
      </w:r>
      <w:r>
        <w:rPr>
          <w:spacing w:val="-5"/>
        </w:rPr>
        <w:t>cry</w:t>
      </w:r>
      <w:r>
        <w:rPr>
          <w:spacing w:val="-1"/>
        </w:rPr>
        <w:t>, “</w:t>
      </w:r>
      <w:r>
        <w:rPr>
          <w:spacing w:val="1"/>
          <w:u w:val="single"/>
        </w:rPr>
        <w:t xml:space="preserve"> </w:t>
      </w:r>
      <w:r>
        <w:rPr>
          <w:u w:val="single"/>
        </w:rPr>
        <w:t xml:space="preserve">9 </w:t>
      </w:r>
      <w:r>
        <w:rPr>
          <w:spacing w:val="2"/>
        </w:rPr>
        <w:t xml:space="preserve"> </w:t>
      </w:r>
      <w:r>
        <w:t>poor</w:t>
      </w:r>
      <w:r>
        <w:rPr>
          <w:spacing w:val="3"/>
        </w:rPr>
        <w:t xml:space="preserve"> </w:t>
      </w:r>
      <w:r>
        <w:t>we are!” The</w:t>
      </w:r>
      <w:r>
        <w:rPr>
          <w:spacing w:val="2"/>
        </w:rPr>
        <w:t xml:space="preserve"> </w:t>
      </w:r>
      <w:r>
        <w:t>mother</w:t>
      </w:r>
      <w:r>
        <w:rPr>
          <w:spacing w:val="3"/>
        </w:rPr>
        <w:t xml:space="preserve"> </w:t>
      </w:r>
      <w:r>
        <w:t>snail</w:t>
      </w:r>
      <w:r>
        <w:rPr>
          <w:spacing w:val="2"/>
        </w:rPr>
        <w:t xml:space="preserve"> </w:t>
      </w:r>
      <w:r>
        <w:t>comforted(</w:t>
      </w:r>
      <w:r>
        <w:rPr>
          <w:rFonts w:hint="eastAsia" w:ascii="宋体" w:hAnsi="宋体" w:eastAsia="宋体"/>
        </w:rPr>
        <w:t>安慰</w:t>
      </w:r>
      <w:r>
        <w:t>) him.</w:t>
      </w:r>
      <w:r>
        <w:rPr>
          <w:spacing w:val="1"/>
        </w:rPr>
        <w:t xml:space="preserve"> “</w:t>
      </w:r>
      <w:r>
        <w:rPr>
          <w:spacing w:val="-3"/>
        </w:rPr>
        <w:t>That’s</w:t>
      </w:r>
      <w:r>
        <w:rPr>
          <w:spacing w:val="6"/>
        </w:rPr>
        <w:t xml:space="preserve"> </w:t>
      </w:r>
      <w:r>
        <w:t>why</w:t>
      </w:r>
      <w:r>
        <w:rPr>
          <w:spacing w:val="6"/>
        </w:rPr>
        <w:t xml:space="preserve"> </w:t>
      </w:r>
      <w:r>
        <w:t>we</w:t>
      </w:r>
      <w:r>
        <w:rPr>
          <w:spacing w:val="4"/>
        </w:rPr>
        <w:t xml:space="preserve"> </w:t>
      </w:r>
      <w:r>
        <w:t>have</w:t>
      </w:r>
      <w:r>
        <w:rPr>
          <w:spacing w:val="6"/>
        </w:rPr>
        <w:t xml:space="preserve"> </w:t>
      </w:r>
      <w:r>
        <w:t>shells!</w:t>
      </w:r>
      <w:r>
        <w:rPr>
          <w:spacing w:val="5"/>
        </w:rPr>
        <w:t xml:space="preserve"> </w:t>
      </w:r>
      <w:r>
        <w:rPr>
          <w:spacing w:val="-11"/>
        </w:rPr>
        <w:t>We</w:t>
      </w:r>
      <w:r>
        <w:rPr>
          <w:spacing w:val="6"/>
        </w:rPr>
        <w:t xml:space="preserve"> </w:t>
      </w:r>
      <w:r>
        <w:t>don’t</w:t>
      </w:r>
      <w:r>
        <w:rPr>
          <w:spacing w:val="6"/>
        </w:rPr>
        <w:t xml:space="preserve"> </w:t>
      </w:r>
      <w:r>
        <w:t>depend</w:t>
      </w:r>
      <w:r>
        <w:rPr>
          <w:spacing w:val="6"/>
        </w:rPr>
        <w:t xml:space="preserve"> </w:t>
      </w:r>
      <w:r>
        <w:t>on(</w:t>
      </w:r>
      <w:r>
        <w:rPr>
          <w:rFonts w:hint="eastAsia" w:ascii="宋体" w:hAnsi="宋体" w:eastAsia="宋体"/>
        </w:rPr>
        <w:t>依赖</w:t>
      </w:r>
      <w:r>
        <w:rPr>
          <w:spacing w:val="2"/>
        </w:rPr>
        <w:t xml:space="preserve">) </w:t>
      </w:r>
      <w:r>
        <w:t>the</w:t>
      </w:r>
      <w:r>
        <w:rPr>
          <w:spacing w:val="6"/>
        </w:rPr>
        <w:t xml:space="preserve"> </w:t>
      </w:r>
      <w:r>
        <w:rPr>
          <w:spacing w:val="-4"/>
        </w:rPr>
        <w:t>sky</w:t>
      </w:r>
      <w:r>
        <w:t xml:space="preserve">. </w:t>
      </w:r>
      <w:r>
        <w:rPr>
          <w:spacing w:val="-11"/>
        </w:rPr>
        <w:t>We</w:t>
      </w:r>
      <w:r>
        <w:rPr>
          <w:spacing w:val="5"/>
        </w:rPr>
        <w:t xml:space="preserve"> </w:t>
      </w:r>
      <w:r>
        <w:t>don’t</w:t>
      </w:r>
      <w:r>
        <w:rPr>
          <w:spacing w:val="6"/>
        </w:rPr>
        <w:t xml:space="preserve"> </w:t>
      </w:r>
      <w:r>
        <w:t>depend</w:t>
      </w:r>
      <w:r>
        <w:rPr>
          <w:spacing w:val="6"/>
        </w:rPr>
        <w:t xml:space="preserve"> </w:t>
      </w:r>
      <w:r>
        <w:t>on</w:t>
      </w:r>
      <w:r>
        <w:rPr>
          <w:spacing w:val="5"/>
        </w:rPr>
        <w:t xml:space="preserve"> </w:t>
      </w:r>
      <w:r>
        <w:t xml:space="preserve">the land. </w:t>
      </w:r>
      <w:r>
        <w:rPr>
          <w:spacing w:val="-11"/>
        </w:rPr>
        <w:t xml:space="preserve">We </w:t>
      </w:r>
      <w:r>
        <w:t>depend on</w:t>
      </w:r>
      <w:r>
        <w:rPr>
          <w:u w:val="single"/>
        </w:rPr>
        <w:t xml:space="preserve"> 10</w:t>
      </w:r>
      <w:r>
        <w:t xml:space="preserve"> (we) .”</w:t>
      </w:r>
    </w:p>
    <w:p>
      <w:pPr>
        <w:pStyle w:val="3"/>
        <w:spacing w:before="14" w:line="333" w:lineRule="auto"/>
        <w:ind w:left="396" w:right="1412"/>
        <w:jc w:val="both"/>
      </w:pPr>
    </w:p>
    <w:p>
      <w:pPr>
        <w:pStyle w:val="3"/>
        <w:spacing w:before="14" w:line="333" w:lineRule="auto"/>
        <w:ind w:left="396" w:right="1412"/>
        <w:jc w:val="both"/>
      </w:pPr>
    </w:p>
    <w:p>
      <w:pPr>
        <w:pStyle w:val="3"/>
        <w:spacing w:before="14" w:line="333" w:lineRule="auto"/>
        <w:ind w:left="396" w:right="1412"/>
        <w:jc w:val="both"/>
      </w:pPr>
    </w:p>
    <w:p>
      <w:pPr>
        <w:pStyle w:val="3"/>
        <w:spacing w:before="14" w:line="333" w:lineRule="auto"/>
        <w:ind w:left="396" w:right="1412"/>
        <w:jc w:val="both"/>
      </w:pPr>
    </w:p>
    <w:p>
      <w:pPr>
        <w:spacing w:before="40"/>
        <w:ind w:left="2876" w:right="0" w:firstLine="0"/>
        <w:jc w:val="left"/>
        <w:rPr>
          <w:rFonts w:hint="eastAsia" w:eastAsia="宋体"/>
          <w:b/>
          <w:sz w:val="30"/>
          <w:lang w:val="en-US" w:eastAsia="zh-CN"/>
        </w:rPr>
      </w:pPr>
      <w:r>
        <w:rPr>
          <w:rFonts w:hint="eastAsia" w:ascii="黑体" w:eastAsia="黑体"/>
          <w:b/>
          <w:sz w:val="30"/>
        </w:rPr>
        <w:t>七年级下英语单元</w:t>
      </w:r>
      <w:r>
        <w:rPr>
          <w:rFonts w:hint="eastAsia" w:ascii="黑体" w:eastAsia="黑体"/>
          <w:b/>
          <w:sz w:val="30"/>
          <w:lang w:val="en-US" w:eastAsia="zh-CN"/>
        </w:rPr>
        <w:t>测试</w:t>
      </w:r>
      <w:r>
        <w:rPr>
          <w:rFonts w:hint="eastAsia" w:ascii="黑体" w:eastAsia="黑体"/>
          <w:b/>
          <w:sz w:val="30"/>
        </w:rPr>
        <w:t xml:space="preserve"> </w:t>
      </w:r>
      <w:r>
        <w:rPr>
          <w:b/>
          <w:sz w:val="30"/>
        </w:rPr>
        <w:t>Unit 1-2</w:t>
      </w:r>
      <w:r>
        <w:rPr>
          <w:rFonts w:hint="eastAsia" w:eastAsia="宋体"/>
          <w:b/>
          <w:sz w:val="30"/>
          <w:lang w:val="en-US" w:eastAsia="zh-CN"/>
        </w:rPr>
        <w:t>答案</w:t>
      </w:r>
    </w:p>
    <w:p>
      <w:pPr>
        <w:spacing w:before="40"/>
        <w:ind w:left="2876" w:right="0" w:firstLine="0"/>
        <w:jc w:val="left"/>
        <w:rPr>
          <w:rFonts w:hint="eastAsia" w:eastAsia="宋体"/>
          <w:b/>
          <w:sz w:val="30"/>
          <w:lang w:val="en-US" w:eastAsia="zh-CN"/>
        </w:rPr>
      </w:pPr>
    </w:p>
    <w:p>
      <w:pPr>
        <w:spacing w:before="40"/>
        <w:ind w:right="0"/>
        <w:jc w:val="left"/>
        <w:rPr>
          <w:rFonts w:hint="eastAsia" w:eastAsia="宋体"/>
          <w:b/>
          <w:sz w:val="30"/>
          <w:lang w:val="en-US" w:eastAsia="zh-CN"/>
        </w:rPr>
      </w:pPr>
      <w:r>
        <w:rPr>
          <w:rFonts w:hint="eastAsia" w:eastAsia="宋体"/>
          <w:b/>
          <w:sz w:val="30"/>
          <w:lang w:val="en-US" w:eastAsia="zh-CN"/>
        </w:rPr>
        <w:t>单选题</w:t>
      </w:r>
    </w:p>
    <w:p>
      <w:pPr>
        <w:spacing w:before="40"/>
        <w:ind w:right="0"/>
        <w:jc w:val="left"/>
        <w:rPr>
          <w:rFonts w:hint="eastAsia" w:eastAsia="宋体"/>
          <w:b w:val="0"/>
          <w:bCs/>
          <w:sz w:val="30"/>
          <w:lang w:val="en-US" w:eastAsia="zh-CN"/>
        </w:rPr>
      </w:pPr>
      <w:r>
        <w:rPr>
          <w:rFonts w:hint="eastAsia" w:eastAsia="宋体"/>
          <w:b w:val="0"/>
          <w:bCs/>
          <w:sz w:val="30"/>
          <w:lang w:val="en-US" w:eastAsia="zh-CN"/>
        </w:rPr>
        <w:t xml:space="preserve">1-5  </w:t>
      </w:r>
      <w:r>
        <w:rPr>
          <w:rFonts w:hint="eastAsia" w:eastAsia="宋体"/>
          <w:b/>
          <w:bCs w:val="0"/>
          <w:sz w:val="30"/>
          <w:lang w:val="en-US" w:eastAsia="zh-CN"/>
        </w:rPr>
        <w:t xml:space="preserve">BCCCC  </w:t>
      </w:r>
      <w:r>
        <w:rPr>
          <w:rFonts w:hint="eastAsia" w:eastAsia="宋体"/>
          <w:b w:val="0"/>
          <w:bCs/>
          <w:sz w:val="30"/>
          <w:lang w:val="en-US" w:eastAsia="zh-CN"/>
        </w:rPr>
        <w:t xml:space="preserve">        6-10.</w:t>
      </w:r>
      <w:r>
        <w:rPr>
          <w:rFonts w:hint="eastAsia" w:eastAsia="宋体"/>
          <w:b/>
          <w:bCs w:val="0"/>
          <w:sz w:val="30"/>
          <w:lang w:val="en-US" w:eastAsia="zh-CN"/>
        </w:rPr>
        <w:t>CBBBA</w:t>
      </w:r>
    </w:p>
    <w:p>
      <w:pPr>
        <w:spacing w:before="40"/>
        <w:ind w:right="0"/>
        <w:jc w:val="left"/>
        <w:rPr>
          <w:rFonts w:hint="eastAsia" w:eastAsia="宋体"/>
          <w:b w:val="0"/>
          <w:bCs/>
          <w:sz w:val="30"/>
          <w:lang w:val="en-US" w:eastAsia="zh-CN"/>
        </w:rPr>
      </w:pPr>
      <w:r>
        <w:rPr>
          <w:rFonts w:hint="eastAsia" w:eastAsia="宋体"/>
          <w:b w:val="0"/>
          <w:bCs/>
          <w:sz w:val="30"/>
          <w:lang w:val="en-US" w:eastAsia="zh-CN"/>
        </w:rPr>
        <w:t>11-15.</w:t>
      </w:r>
      <w:r>
        <w:rPr>
          <w:rFonts w:hint="eastAsia" w:eastAsia="宋体"/>
          <w:b/>
          <w:bCs w:val="0"/>
          <w:sz w:val="30"/>
          <w:lang w:val="en-US" w:eastAsia="zh-CN"/>
        </w:rPr>
        <w:t xml:space="preserve">BACBA </w:t>
      </w:r>
      <w:r>
        <w:rPr>
          <w:rFonts w:hint="eastAsia" w:eastAsia="宋体"/>
          <w:b w:val="0"/>
          <w:bCs/>
          <w:sz w:val="30"/>
          <w:lang w:val="en-US" w:eastAsia="zh-CN"/>
        </w:rPr>
        <w:t xml:space="preserve">     16-20  </w:t>
      </w:r>
      <w:r>
        <w:rPr>
          <w:rFonts w:hint="eastAsia" w:eastAsia="宋体"/>
          <w:b/>
          <w:bCs w:val="0"/>
          <w:sz w:val="30"/>
          <w:lang w:val="en-US" w:eastAsia="zh-CN"/>
        </w:rPr>
        <w:t>BCCBC</w:t>
      </w:r>
    </w:p>
    <w:p>
      <w:pPr>
        <w:spacing w:before="40"/>
        <w:ind w:right="0"/>
        <w:jc w:val="left"/>
        <w:rPr>
          <w:rFonts w:hint="eastAsia" w:eastAsia="宋体"/>
          <w:b w:val="0"/>
          <w:bCs/>
          <w:sz w:val="30"/>
          <w:lang w:val="en-US" w:eastAsia="zh-CN"/>
        </w:rPr>
      </w:pPr>
      <w:r>
        <w:rPr>
          <w:rFonts w:hint="eastAsia" w:eastAsia="宋体"/>
          <w:b w:val="0"/>
          <w:bCs/>
          <w:sz w:val="30"/>
          <w:lang w:val="en-US" w:eastAsia="zh-CN"/>
        </w:rPr>
        <w:t>21-25</w:t>
      </w:r>
      <w:r>
        <w:rPr>
          <w:rFonts w:hint="eastAsia" w:eastAsia="宋体"/>
          <w:b/>
          <w:bCs w:val="0"/>
          <w:sz w:val="30"/>
          <w:lang w:val="en-US" w:eastAsia="zh-CN"/>
        </w:rPr>
        <w:t>BCABB</w:t>
      </w:r>
      <w:r>
        <w:rPr>
          <w:rFonts w:hint="eastAsia" w:eastAsia="宋体"/>
          <w:b w:val="0"/>
          <w:bCs/>
          <w:sz w:val="30"/>
          <w:lang w:val="en-US" w:eastAsia="zh-CN"/>
        </w:rPr>
        <w:t xml:space="preserve">        26-30 </w:t>
      </w:r>
      <w:r>
        <w:rPr>
          <w:rFonts w:hint="eastAsia" w:eastAsia="宋体"/>
          <w:b/>
          <w:bCs w:val="0"/>
          <w:sz w:val="30"/>
          <w:lang w:val="en-US" w:eastAsia="zh-CN"/>
        </w:rPr>
        <w:t>AAABB</w:t>
      </w:r>
    </w:p>
    <w:p>
      <w:pPr>
        <w:spacing w:before="40"/>
        <w:ind w:right="0"/>
        <w:jc w:val="left"/>
        <w:rPr>
          <w:rFonts w:hint="eastAsia" w:eastAsia="宋体"/>
          <w:b w:val="0"/>
          <w:bCs/>
          <w:sz w:val="30"/>
          <w:lang w:val="en-US" w:eastAsia="zh-CN"/>
        </w:rPr>
      </w:pPr>
    </w:p>
    <w:p>
      <w:pPr>
        <w:spacing w:before="40"/>
        <w:ind w:right="0"/>
        <w:jc w:val="left"/>
        <w:rPr>
          <w:rFonts w:hint="eastAsia" w:eastAsia="宋体"/>
          <w:b w:val="0"/>
          <w:bCs/>
          <w:sz w:val="30"/>
          <w:lang w:val="en-US" w:eastAsia="zh-CN"/>
        </w:rPr>
      </w:pPr>
      <w:r>
        <w:rPr>
          <w:rFonts w:hint="eastAsia" w:eastAsia="宋体"/>
          <w:b w:val="0"/>
          <w:bCs/>
          <w:sz w:val="30"/>
          <w:lang w:val="en-US" w:eastAsia="zh-CN"/>
        </w:rPr>
        <w:t>完形填空</w:t>
      </w:r>
    </w:p>
    <w:p>
      <w:pPr>
        <w:spacing w:before="40"/>
        <w:ind w:right="0"/>
        <w:jc w:val="left"/>
        <w:rPr>
          <w:rFonts w:hint="eastAsia" w:eastAsia="宋体"/>
          <w:b w:val="0"/>
          <w:bCs/>
          <w:sz w:val="30"/>
          <w:lang w:val="en-US" w:eastAsia="zh-CN"/>
        </w:rPr>
      </w:pPr>
      <w:r>
        <w:rPr>
          <w:rFonts w:hint="eastAsia" w:eastAsia="宋体"/>
          <w:b w:val="0"/>
          <w:bCs/>
          <w:sz w:val="30"/>
          <w:lang w:val="en-US" w:eastAsia="zh-CN"/>
        </w:rPr>
        <w:t xml:space="preserve">31-35   </w:t>
      </w:r>
      <w:r>
        <w:rPr>
          <w:rFonts w:hint="eastAsia" w:eastAsia="宋体"/>
          <w:b/>
          <w:bCs w:val="0"/>
          <w:sz w:val="30"/>
          <w:lang w:val="en-US" w:eastAsia="zh-CN"/>
        </w:rPr>
        <w:t>DBCBA</w:t>
      </w:r>
      <w:r>
        <w:rPr>
          <w:rFonts w:hint="eastAsia" w:eastAsia="宋体"/>
          <w:b w:val="0"/>
          <w:bCs/>
          <w:sz w:val="30"/>
          <w:lang w:val="en-US" w:eastAsia="zh-CN"/>
        </w:rPr>
        <w:t xml:space="preserve">     36-40 </w:t>
      </w:r>
      <w:r>
        <w:rPr>
          <w:rFonts w:hint="eastAsia" w:eastAsia="宋体"/>
          <w:b/>
          <w:bCs w:val="0"/>
          <w:sz w:val="30"/>
          <w:lang w:val="en-US" w:eastAsia="zh-CN"/>
        </w:rPr>
        <w:t>DADBC</w:t>
      </w:r>
    </w:p>
    <w:p>
      <w:pPr>
        <w:spacing w:before="40"/>
        <w:ind w:right="0"/>
        <w:jc w:val="left"/>
        <w:rPr>
          <w:rFonts w:hint="eastAsia" w:eastAsia="宋体"/>
          <w:b/>
          <w:sz w:val="30"/>
          <w:lang w:val="en-US" w:eastAsia="zh-CN"/>
        </w:rPr>
      </w:pPr>
    </w:p>
    <w:p>
      <w:pPr>
        <w:spacing w:before="40"/>
        <w:ind w:right="0"/>
        <w:jc w:val="left"/>
        <w:rPr>
          <w:rFonts w:hint="eastAsia" w:eastAsia="宋体"/>
          <w:b/>
          <w:sz w:val="30"/>
          <w:lang w:val="en-US" w:eastAsia="zh-CN"/>
        </w:rPr>
      </w:pPr>
      <w:r>
        <w:rPr>
          <w:rFonts w:hint="eastAsia" w:eastAsia="宋体"/>
          <w:b/>
          <w:sz w:val="30"/>
          <w:lang w:val="en-US" w:eastAsia="zh-CN"/>
        </w:rPr>
        <w:t>阅读理解</w:t>
      </w:r>
    </w:p>
    <w:p>
      <w:pPr>
        <w:spacing w:before="40"/>
        <w:ind w:right="0"/>
        <w:jc w:val="left"/>
        <w:rPr>
          <w:rFonts w:hint="eastAsia" w:eastAsia="宋体"/>
          <w:b/>
          <w:sz w:val="30"/>
          <w:lang w:val="en-US" w:eastAsia="zh-CN"/>
        </w:rPr>
      </w:pPr>
      <w:r>
        <w:rPr>
          <w:rFonts w:hint="eastAsia" w:eastAsia="宋体"/>
          <w:b/>
          <w:sz w:val="30"/>
          <w:lang w:val="en-US" w:eastAsia="zh-CN"/>
        </w:rPr>
        <w:t>41-45 CBBAA</w:t>
      </w:r>
    </w:p>
    <w:p>
      <w:pPr>
        <w:spacing w:before="40"/>
        <w:ind w:right="0"/>
        <w:jc w:val="left"/>
        <w:rPr>
          <w:rFonts w:hint="eastAsia" w:eastAsia="宋体"/>
          <w:b/>
          <w:sz w:val="30"/>
          <w:lang w:val="en-US" w:eastAsia="zh-CN"/>
        </w:rPr>
      </w:pPr>
    </w:p>
    <w:p>
      <w:pPr>
        <w:spacing w:before="40"/>
        <w:ind w:right="0"/>
        <w:jc w:val="left"/>
        <w:rPr>
          <w:rFonts w:hint="eastAsia" w:eastAsia="宋体"/>
          <w:b/>
          <w:sz w:val="30"/>
          <w:lang w:val="en-US" w:eastAsia="zh-CN"/>
        </w:rPr>
      </w:pPr>
      <w:r>
        <w:rPr>
          <w:rFonts w:hint="eastAsia" w:eastAsia="宋体"/>
          <w:b/>
          <w:sz w:val="30"/>
          <w:lang w:val="en-US" w:eastAsia="zh-CN"/>
        </w:rPr>
        <w:t>短文填空</w:t>
      </w:r>
    </w:p>
    <w:p>
      <w:pPr>
        <w:spacing w:before="40"/>
        <w:ind w:right="0"/>
        <w:jc w:val="left"/>
        <w:rPr>
          <w:rFonts w:hint="eastAsia" w:eastAsia="宋体"/>
          <w:b/>
          <w:sz w:val="30"/>
          <w:lang w:val="en-US" w:eastAsia="zh-CN"/>
        </w:rPr>
      </w:pPr>
      <w:r>
        <w:rPr>
          <w:rFonts w:hint="eastAsia" w:eastAsia="宋体"/>
          <w:b/>
          <w:sz w:val="30"/>
          <w:lang w:val="en-US" w:eastAsia="zh-CN"/>
        </w:rPr>
        <w:t>46-50  EBFDA</w:t>
      </w:r>
    </w:p>
    <w:p>
      <w:pPr>
        <w:spacing w:before="40"/>
        <w:ind w:right="0"/>
        <w:jc w:val="left"/>
        <w:rPr>
          <w:rFonts w:hint="eastAsia" w:eastAsia="宋体"/>
          <w:b/>
          <w:sz w:val="30"/>
          <w:lang w:val="en-US" w:eastAsia="zh-CN"/>
        </w:rPr>
      </w:pPr>
    </w:p>
    <w:p>
      <w:pPr>
        <w:spacing w:line="330" w:lineRule="exact"/>
        <w:ind w:firstLine="1765" w:firstLineChars="735"/>
        <w:rPr>
          <w:sz w:val="24"/>
        </w:rPr>
      </w:pPr>
      <w:r>
        <w:rPr>
          <w:b/>
          <w:bCs/>
          <w:sz w:val="24"/>
        </w:rPr>
        <w:t>第二卷  （请把答案清晰地写在答卷相对应的空格上）</w:t>
      </w:r>
    </w:p>
    <w:p>
      <w:pPr>
        <w:spacing w:line="276" w:lineRule="auto"/>
        <w:ind w:firstLine="240" w:firstLineChars="100"/>
        <w:rPr>
          <w:sz w:val="24"/>
        </w:rPr>
      </w:pPr>
      <w:r>
        <w:rPr>
          <w:b/>
          <w:bCs/>
          <w:sz w:val="24"/>
        </w:rPr>
        <w:fldChar w:fldCharType="begin"/>
      </w:r>
      <w:r>
        <w:rPr>
          <w:b/>
          <w:bCs/>
          <w:sz w:val="24"/>
        </w:rPr>
        <w:instrText xml:space="preserve"> = 5 \* ROMAN </w:instrText>
      </w:r>
      <w:r>
        <w:rPr>
          <w:b/>
          <w:bCs/>
          <w:sz w:val="24"/>
        </w:rPr>
        <w:fldChar w:fldCharType="separate"/>
      </w:r>
      <w:r>
        <w:rPr>
          <w:b/>
          <w:bCs/>
          <w:sz w:val="24"/>
        </w:rPr>
        <w:t>V</w:t>
      </w:r>
      <w:r>
        <w:rPr>
          <w:b/>
          <w:bCs/>
          <w:sz w:val="24"/>
        </w:rPr>
        <w:fldChar w:fldCharType="end"/>
      </w:r>
      <w:r>
        <w:rPr>
          <w:b/>
          <w:bCs/>
          <w:sz w:val="24"/>
        </w:rPr>
        <w:t>.</w:t>
      </w:r>
      <w:r>
        <w:rPr>
          <w:sz w:val="24"/>
        </w:rPr>
        <w:t xml:space="preserve"> </w:t>
      </w:r>
      <w:r>
        <w:rPr>
          <w:b/>
          <w:bCs/>
          <w:sz w:val="24"/>
        </w:rPr>
        <w:t>用所给词的适当形式填空。 （每小题1分，共10分）</w:t>
      </w:r>
    </w:p>
    <w:p>
      <w:pPr>
        <w:spacing w:line="360" w:lineRule="auto"/>
        <w:ind w:left="594" w:leftChars="270"/>
        <w:rPr>
          <w:sz w:val="24"/>
        </w:rPr>
      </w:pPr>
      <w:r>
        <w:rPr>
          <w:sz w:val="24"/>
        </w:rPr>
        <w:t>1. The __</w:t>
      </w:r>
      <w:r>
        <w:rPr>
          <w:color w:val="FF0000"/>
          <w:sz w:val="24"/>
        </w:rPr>
        <w:t>French_</w:t>
      </w:r>
      <w:r>
        <w:rPr>
          <w:sz w:val="24"/>
        </w:rPr>
        <w:t>_______ (France) flag is made up of three colours.</w:t>
      </w:r>
    </w:p>
    <w:p>
      <w:pPr>
        <w:spacing w:line="360" w:lineRule="auto"/>
        <w:ind w:left="594" w:leftChars="270"/>
        <w:rPr>
          <w:sz w:val="24"/>
        </w:rPr>
      </w:pPr>
      <w:r>
        <w:rPr>
          <w:sz w:val="24"/>
        </w:rPr>
        <w:t>2. The Browns ___</w:t>
      </w:r>
      <w:r>
        <w:rPr>
          <w:color w:val="FF0000"/>
          <w:sz w:val="24"/>
        </w:rPr>
        <w:t>are watching</w:t>
      </w:r>
      <w:r>
        <w:rPr>
          <w:rFonts w:hint="eastAsia"/>
          <w:color w:val="FF0000"/>
          <w:sz w:val="24"/>
        </w:rPr>
        <w:t>_</w:t>
      </w:r>
      <w:r>
        <w:rPr>
          <w:rFonts w:hint="eastAsia"/>
          <w:sz w:val="24"/>
        </w:rPr>
        <w:t>_</w:t>
      </w:r>
      <w:r>
        <w:rPr>
          <w:sz w:val="24"/>
        </w:rPr>
        <w:t>__ (watch) the football games on TV now.</w:t>
      </w:r>
    </w:p>
    <w:p>
      <w:pPr>
        <w:spacing w:line="360" w:lineRule="auto"/>
        <w:ind w:left="594" w:leftChars="270"/>
        <w:rPr>
          <w:sz w:val="24"/>
        </w:rPr>
      </w:pPr>
      <w:r>
        <w:rPr>
          <w:sz w:val="24"/>
        </w:rPr>
        <w:t>3. If the address of the _</w:t>
      </w:r>
      <w:r>
        <w:rPr>
          <w:color w:val="FF0000"/>
          <w:sz w:val="24"/>
        </w:rPr>
        <w:t>receiver</w:t>
      </w:r>
      <w:r>
        <w:rPr>
          <w:sz w:val="24"/>
        </w:rPr>
        <w:t>__ (receive) is wrong, it will be impossible for him to get the letter.</w:t>
      </w:r>
    </w:p>
    <w:p>
      <w:pPr>
        <w:spacing w:line="360" w:lineRule="auto"/>
        <w:ind w:left="594" w:leftChars="270"/>
        <w:rPr>
          <w:sz w:val="24"/>
        </w:rPr>
      </w:pPr>
      <w:r>
        <w:rPr>
          <w:sz w:val="24"/>
        </w:rPr>
        <w:t>4. It took nearly 200 years _</w:t>
      </w:r>
      <w:r>
        <w:rPr>
          <w:color w:val="FF0000"/>
          <w:sz w:val="24"/>
        </w:rPr>
        <w:t>to build_</w:t>
      </w:r>
      <w:r>
        <w:rPr>
          <w:sz w:val="24"/>
        </w:rPr>
        <w:t xml:space="preserve">_ (build) the Leaning Tower of Pisa.  </w:t>
      </w:r>
    </w:p>
    <w:p>
      <w:pPr>
        <w:spacing w:line="360" w:lineRule="auto"/>
        <w:ind w:left="594" w:leftChars="270"/>
        <w:rPr>
          <w:sz w:val="24"/>
        </w:rPr>
      </w:pPr>
      <w:r>
        <w:rPr>
          <w:sz w:val="24"/>
        </w:rPr>
        <w:t xml:space="preserve">5. --Where did the dog lie just now? </w:t>
      </w:r>
    </w:p>
    <w:p>
      <w:pPr>
        <w:spacing w:line="360" w:lineRule="auto"/>
        <w:ind w:left="594" w:leftChars="270"/>
        <w:rPr>
          <w:sz w:val="24"/>
        </w:rPr>
      </w:pPr>
      <w:r>
        <w:rPr>
          <w:rFonts w:hint="eastAsia"/>
          <w:sz w:val="24"/>
        </w:rPr>
        <w:t xml:space="preserve">  </w:t>
      </w:r>
      <w:r>
        <w:rPr>
          <w:sz w:val="24"/>
        </w:rPr>
        <w:t>-- It _</w:t>
      </w:r>
      <w:r>
        <w:rPr>
          <w:color w:val="FF0000"/>
          <w:sz w:val="24"/>
        </w:rPr>
        <w:t>lay</w:t>
      </w:r>
      <w:r>
        <w:rPr>
          <w:sz w:val="24"/>
        </w:rPr>
        <w:t xml:space="preserve">___ (lie) on the ground.  </w:t>
      </w:r>
    </w:p>
    <w:p>
      <w:pPr>
        <w:spacing w:line="360" w:lineRule="auto"/>
        <w:ind w:left="594" w:leftChars="270"/>
        <w:rPr>
          <w:sz w:val="24"/>
        </w:rPr>
      </w:pPr>
      <w:r>
        <w:rPr>
          <w:sz w:val="24"/>
        </w:rPr>
        <w:t xml:space="preserve">6. </w:t>
      </w:r>
      <w:r>
        <w:rPr>
          <w:rFonts w:hint="eastAsia"/>
          <w:sz w:val="24"/>
        </w:rPr>
        <w:t>Please send my wishes and _</w:t>
      </w:r>
      <w:r>
        <w:rPr>
          <w:color w:val="FF0000"/>
          <w:sz w:val="24"/>
        </w:rPr>
        <w:t>greetings</w:t>
      </w:r>
      <w:r>
        <w:rPr>
          <w:sz w:val="24"/>
        </w:rPr>
        <w:t xml:space="preserve"> </w:t>
      </w:r>
      <w:r>
        <w:rPr>
          <w:rFonts w:hint="eastAsia"/>
          <w:sz w:val="24"/>
        </w:rPr>
        <w:t>_____ (greet) to your grandparents.</w:t>
      </w:r>
    </w:p>
    <w:p>
      <w:pPr>
        <w:spacing w:line="360" w:lineRule="auto"/>
        <w:ind w:left="594" w:leftChars="270"/>
        <w:rPr>
          <w:sz w:val="24"/>
        </w:rPr>
      </w:pPr>
      <w:r>
        <w:rPr>
          <w:sz w:val="24"/>
        </w:rPr>
        <w:t>7. Kunming is _</w:t>
      </w:r>
      <w:r>
        <w:rPr>
          <w:color w:val="FF0000"/>
          <w:sz w:val="24"/>
        </w:rPr>
        <w:t>known_</w:t>
      </w:r>
      <w:r>
        <w:rPr>
          <w:sz w:val="24"/>
        </w:rPr>
        <w:t>______ (know) as the "City of Eternal(</w:t>
      </w:r>
      <w:r>
        <w:rPr>
          <w:b/>
          <w:bCs/>
          <w:sz w:val="24"/>
        </w:rPr>
        <w:t xml:space="preserve">永恒的) </w:t>
      </w:r>
      <w:r>
        <w:rPr>
          <w:sz w:val="24"/>
        </w:rPr>
        <w:t>Spring".</w:t>
      </w:r>
    </w:p>
    <w:p>
      <w:pPr>
        <w:spacing w:line="360" w:lineRule="auto"/>
        <w:ind w:left="594" w:leftChars="270"/>
        <w:rPr>
          <w:rFonts w:hint="eastAsia"/>
          <w:b/>
          <w:sz w:val="24"/>
        </w:rPr>
      </w:pPr>
      <w:r>
        <w:rPr>
          <w:sz w:val="24"/>
        </w:rPr>
        <w:t>8. I visit my _</w:t>
      </w:r>
      <w:r>
        <w:rPr>
          <w:color w:val="FF0000"/>
          <w:sz w:val="24"/>
        </w:rPr>
        <w:t>grandparents’_</w:t>
      </w:r>
      <w:r>
        <w:rPr>
          <w:sz w:val="24"/>
        </w:rPr>
        <w:t>__ (grandparent) home with my mum every summer holiday.</w:t>
      </w:r>
    </w:p>
    <w:p>
      <w:pPr>
        <w:spacing w:line="360" w:lineRule="auto"/>
        <w:ind w:left="594" w:leftChars="270"/>
        <w:rPr>
          <w:rFonts w:hint="eastAsia"/>
          <w:b/>
          <w:sz w:val="24"/>
        </w:rPr>
      </w:pPr>
      <w:r>
        <w:rPr>
          <w:sz w:val="24"/>
        </w:rPr>
        <w:t>9.</w:t>
      </w:r>
      <w:r>
        <w:rPr>
          <w:b/>
          <w:sz w:val="24"/>
        </w:rPr>
        <w:t xml:space="preserve"> </w:t>
      </w:r>
      <w:r>
        <w:rPr>
          <w:sz w:val="24"/>
        </w:rPr>
        <w:t>The movie Gravity was so _</w:t>
      </w:r>
      <w:r>
        <w:rPr>
          <w:color w:val="FF0000"/>
          <w:sz w:val="24"/>
        </w:rPr>
        <w:t>successful</w:t>
      </w:r>
      <w:r>
        <w:rPr>
          <w:sz w:val="24"/>
        </w:rPr>
        <w:t>__(</w:t>
      </w:r>
      <w:r>
        <w:rPr>
          <w:rFonts w:hint="eastAsia"/>
          <w:sz w:val="24"/>
        </w:rPr>
        <w:t>succeed</w:t>
      </w:r>
      <w:r>
        <w:rPr>
          <w:sz w:val="24"/>
        </w:rPr>
        <w:t>) that it won seven Oscar awards.</w:t>
      </w:r>
    </w:p>
    <w:p>
      <w:pPr>
        <w:spacing w:line="360" w:lineRule="auto"/>
        <w:ind w:left="594" w:leftChars="270"/>
        <w:rPr>
          <w:sz w:val="24"/>
        </w:rPr>
      </w:pPr>
      <w:r>
        <w:rPr>
          <w:sz w:val="24"/>
        </w:rPr>
        <w:t>10. What time did you finish _</w:t>
      </w:r>
      <w:r>
        <w:rPr>
          <w:color w:val="FF0000"/>
          <w:sz w:val="24"/>
        </w:rPr>
        <w:t>_writing</w:t>
      </w:r>
      <w:r>
        <w:rPr>
          <w:sz w:val="24"/>
        </w:rPr>
        <w:t>___ (write) the letter last night?</w:t>
      </w:r>
    </w:p>
    <w:p>
      <w:pPr>
        <w:spacing w:line="360" w:lineRule="auto"/>
        <w:rPr>
          <w:rFonts w:hint="eastAsia"/>
          <w:sz w:val="24"/>
        </w:rPr>
      </w:pPr>
    </w:p>
    <w:p>
      <w:pPr>
        <w:spacing w:line="360" w:lineRule="auto"/>
        <w:ind w:firstLine="240" w:firstLineChars="100"/>
        <w:rPr>
          <w:b/>
          <w:bCs/>
          <w:sz w:val="24"/>
        </w:rPr>
      </w:pPr>
      <w:r>
        <w:rPr>
          <w:b/>
          <w:bCs/>
          <w:sz w:val="24"/>
        </w:rPr>
        <w:fldChar w:fldCharType="begin"/>
      </w:r>
      <w:r>
        <w:rPr>
          <w:b/>
          <w:bCs/>
          <w:sz w:val="24"/>
        </w:rPr>
        <w:instrText xml:space="preserve"> = 9 \* ROMAN </w:instrText>
      </w:r>
      <w:r>
        <w:rPr>
          <w:b/>
          <w:bCs/>
          <w:sz w:val="24"/>
        </w:rPr>
        <w:fldChar w:fldCharType="separate"/>
      </w:r>
      <w:r>
        <w:rPr>
          <w:b/>
          <w:bCs/>
          <w:sz w:val="24"/>
        </w:rPr>
        <w:t>VI</w:t>
      </w:r>
      <w:r>
        <w:rPr>
          <w:b/>
          <w:bCs/>
          <w:sz w:val="24"/>
        </w:rPr>
        <w:fldChar w:fldCharType="end"/>
      </w:r>
      <w:r>
        <w:rPr>
          <w:rFonts w:hint="eastAsia"/>
          <w:b/>
          <w:bCs/>
          <w:sz w:val="24"/>
        </w:rPr>
        <w:t>．</w:t>
      </w:r>
      <w:r>
        <w:rPr>
          <w:b/>
          <w:bCs/>
          <w:sz w:val="24"/>
        </w:rPr>
        <w:t xml:space="preserve"> 翻译句子（每空一词，每空1分，共15分）</w:t>
      </w:r>
    </w:p>
    <w:p>
      <w:pPr>
        <w:numPr>
          <w:ilvl w:val="0"/>
          <w:numId w:val="11"/>
        </w:numPr>
        <w:spacing w:line="360" w:lineRule="auto"/>
        <w:ind w:hanging="33"/>
        <w:rPr>
          <w:rFonts w:hint="eastAsia"/>
          <w:sz w:val="24"/>
        </w:rPr>
      </w:pPr>
      <w:r>
        <w:rPr>
          <w:rFonts w:hint="eastAsia"/>
          <w:sz w:val="24"/>
        </w:rPr>
        <w:t>我希望你不会放弃唱歌。</w:t>
      </w:r>
    </w:p>
    <w:p>
      <w:pPr>
        <w:spacing w:line="360" w:lineRule="auto"/>
        <w:ind w:left="240" w:firstLine="360" w:firstLineChars="150"/>
        <w:rPr>
          <w:sz w:val="24"/>
        </w:rPr>
      </w:pPr>
      <w:r>
        <w:rPr>
          <w:sz w:val="24"/>
        </w:rPr>
        <w:t xml:space="preserve">  I hope you won’t </w:t>
      </w:r>
      <w:r>
        <w:rPr>
          <w:color w:val="FF0000"/>
          <w:sz w:val="24"/>
          <w:u w:val="single"/>
        </w:rPr>
        <w:t>give up singing</w:t>
      </w:r>
    </w:p>
    <w:p>
      <w:pPr>
        <w:numPr>
          <w:ilvl w:val="0"/>
          <w:numId w:val="11"/>
        </w:numPr>
        <w:spacing w:line="360" w:lineRule="auto"/>
        <w:ind w:hanging="33"/>
        <w:rPr>
          <w:rFonts w:hint="eastAsia"/>
          <w:sz w:val="24"/>
        </w:rPr>
      </w:pPr>
      <w:r>
        <w:rPr>
          <w:rFonts w:hint="eastAsia"/>
          <w:sz w:val="24"/>
        </w:rPr>
        <w:t>莉莉生病了，所以她妈妈一整天都在照顾她。</w:t>
      </w:r>
    </w:p>
    <w:p>
      <w:pPr>
        <w:numPr>
          <w:ilvl w:val="0"/>
          <w:numId w:val="11"/>
        </w:numPr>
        <w:spacing w:line="360" w:lineRule="auto"/>
        <w:ind w:hanging="33"/>
        <w:rPr>
          <w:sz w:val="24"/>
        </w:rPr>
      </w:pPr>
      <w:r>
        <w:rPr>
          <w:sz w:val="24"/>
        </w:rPr>
        <w:t xml:space="preserve">Lily was ill, so her mother spent the whole day </w:t>
      </w:r>
      <w:r>
        <w:rPr>
          <w:color w:val="FF0000"/>
          <w:sz w:val="24"/>
          <w:u w:val="single"/>
        </w:rPr>
        <w:t>taking care of</w:t>
      </w:r>
      <w:r>
        <w:rPr>
          <w:sz w:val="24"/>
        </w:rPr>
        <w:t xml:space="preserve"> her.</w:t>
      </w:r>
    </w:p>
    <w:p>
      <w:pPr>
        <w:numPr>
          <w:ilvl w:val="0"/>
          <w:numId w:val="11"/>
        </w:numPr>
        <w:spacing w:line="360" w:lineRule="auto"/>
        <w:ind w:hanging="33"/>
        <w:rPr>
          <w:sz w:val="24"/>
        </w:rPr>
      </w:pPr>
      <w:r>
        <w:rPr>
          <w:sz w:val="24"/>
        </w:rPr>
        <w:t>法国是品尝红酒最完美的地方。</w:t>
      </w:r>
      <w:r>
        <w:rPr>
          <w:rFonts w:hint="eastAsia"/>
          <w:sz w:val="24"/>
        </w:rPr>
        <w:t xml:space="preserve"> </w:t>
      </w:r>
      <w:r>
        <w:rPr>
          <w:sz w:val="24"/>
        </w:rPr>
        <w:t xml:space="preserve"> </w:t>
      </w:r>
    </w:p>
    <w:p>
      <w:pPr>
        <w:spacing w:line="360" w:lineRule="auto"/>
        <w:ind w:firstLine="900" w:firstLineChars="375"/>
        <w:rPr>
          <w:sz w:val="24"/>
        </w:rPr>
      </w:pPr>
      <w:r>
        <w:rPr>
          <w:rFonts w:hint="eastAsia"/>
          <w:color w:val="FF0000"/>
          <w:sz w:val="24"/>
          <w:u w:val="single"/>
        </w:rPr>
        <w:t>France</w:t>
      </w:r>
      <w:r>
        <w:rPr>
          <w:sz w:val="24"/>
        </w:rPr>
        <w:t xml:space="preserve"> is the </w:t>
      </w:r>
      <w:r>
        <w:rPr>
          <w:color w:val="FF0000"/>
          <w:sz w:val="24"/>
          <w:u w:val="single"/>
        </w:rPr>
        <w:t xml:space="preserve">perfect </w:t>
      </w:r>
      <w:r>
        <w:rPr>
          <w:sz w:val="24"/>
        </w:rPr>
        <w:t xml:space="preserve">place to taste </w:t>
      </w:r>
      <w:r>
        <w:rPr>
          <w:rFonts w:hint="eastAsia"/>
          <w:sz w:val="24"/>
        </w:rPr>
        <w:t>wine</w:t>
      </w:r>
      <w:r>
        <w:rPr>
          <w:sz w:val="24"/>
        </w:rPr>
        <w:t xml:space="preserve">.  </w:t>
      </w:r>
    </w:p>
    <w:p>
      <w:pPr>
        <w:spacing w:line="360" w:lineRule="auto"/>
        <w:ind w:firstLine="900" w:firstLineChars="375"/>
        <w:rPr>
          <w:sz w:val="24"/>
        </w:rPr>
      </w:pPr>
      <w:r>
        <w:rPr>
          <w:sz w:val="24"/>
        </w:rPr>
        <w:t>跟购物相比，我更喜欢去观光。</w:t>
      </w:r>
    </w:p>
    <w:p>
      <w:pPr>
        <w:spacing w:line="360" w:lineRule="auto"/>
        <w:ind w:firstLine="900" w:firstLineChars="375"/>
        <w:rPr>
          <w:sz w:val="24"/>
        </w:rPr>
      </w:pPr>
      <w:r>
        <w:rPr>
          <w:sz w:val="24"/>
        </w:rPr>
        <w:t xml:space="preserve">I </w:t>
      </w:r>
      <w:r>
        <w:rPr>
          <w:color w:val="FF0000"/>
          <w:sz w:val="24"/>
          <w:u w:val="single"/>
        </w:rPr>
        <w:t>prefer going</w:t>
      </w:r>
      <w:r>
        <w:rPr>
          <w:rFonts w:hint="eastAsia"/>
          <w:sz w:val="24"/>
        </w:rPr>
        <w:t xml:space="preserve"> </w:t>
      </w:r>
      <w:r>
        <w:rPr>
          <w:sz w:val="24"/>
        </w:rPr>
        <w:t>sightseeing</w:t>
      </w:r>
      <w:r>
        <w:rPr>
          <w:rFonts w:hint="eastAsia"/>
          <w:sz w:val="24"/>
        </w:rPr>
        <w:t xml:space="preserve"> </w:t>
      </w:r>
      <w:r>
        <w:rPr>
          <w:color w:val="FF0000"/>
          <w:sz w:val="24"/>
          <w:u w:val="single"/>
        </w:rPr>
        <w:t xml:space="preserve">to </w:t>
      </w:r>
      <w:r>
        <w:rPr>
          <w:sz w:val="24"/>
        </w:rPr>
        <w:t xml:space="preserve">going shopping. </w:t>
      </w:r>
    </w:p>
    <w:p>
      <w:pPr>
        <w:numPr>
          <w:ilvl w:val="0"/>
          <w:numId w:val="11"/>
        </w:numPr>
        <w:spacing w:line="360" w:lineRule="auto"/>
        <w:ind w:hanging="33"/>
        <w:rPr>
          <w:sz w:val="24"/>
        </w:rPr>
      </w:pPr>
      <w:r>
        <w:rPr>
          <w:sz w:val="24"/>
        </w:rPr>
        <w:t>乌克兰位于欧洲的东部。</w:t>
      </w:r>
    </w:p>
    <w:p>
      <w:pPr>
        <w:spacing w:line="360" w:lineRule="auto"/>
        <w:ind w:firstLine="840" w:firstLineChars="350"/>
        <w:rPr>
          <w:sz w:val="24"/>
        </w:rPr>
      </w:pPr>
      <w:r>
        <w:rPr>
          <w:sz w:val="24"/>
        </w:rPr>
        <w:t xml:space="preserve">Ukraine </w:t>
      </w:r>
      <w:r>
        <w:rPr>
          <w:rFonts w:hint="eastAsia"/>
          <w:sz w:val="24"/>
        </w:rPr>
        <w:t xml:space="preserve">lies </w:t>
      </w:r>
      <w:r>
        <w:rPr>
          <w:color w:val="FF0000"/>
          <w:sz w:val="24"/>
          <w:u w:val="single"/>
        </w:rPr>
        <w:t xml:space="preserve">in </w:t>
      </w:r>
      <w:r>
        <w:rPr>
          <w:rFonts w:hint="eastAsia"/>
          <w:sz w:val="24"/>
        </w:rPr>
        <w:t>the</w:t>
      </w:r>
      <w:r>
        <w:rPr>
          <w:sz w:val="24"/>
        </w:rPr>
        <w:t xml:space="preserve"> </w:t>
      </w:r>
      <w:r>
        <w:rPr>
          <w:color w:val="FF0000"/>
          <w:sz w:val="24"/>
          <w:u w:val="single"/>
        </w:rPr>
        <w:t>east</w:t>
      </w:r>
      <w:r>
        <w:rPr>
          <w:sz w:val="24"/>
        </w:rPr>
        <w:t xml:space="preserve"> </w:t>
      </w:r>
      <w:r>
        <w:rPr>
          <w:rFonts w:hint="eastAsia"/>
          <w:sz w:val="24"/>
        </w:rPr>
        <w:t xml:space="preserve">of </w:t>
      </w:r>
      <w:r>
        <w:rPr>
          <w:sz w:val="24"/>
        </w:rPr>
        <w:t xml:space="preserve">Europe.   </w:t>
      </w:r>
    </w:p>
    <w:p>
      <w:pPr>
        <w:numPr>
          <w:ilvl w:val="0"/>
          <w:numId w:val="11"/>
        </w:numPr>
        <w:spacing w:line="360" w:lineRule="auto"/>
        <w:ind w:hanging="33"/>
        <w:rPr>
          <w:sz w:val="24"/>
        </w:rPr>
      </w:pPr>
      <w:r>
        <w:rPr>
          <w:sz w:val="24"/>
        </w:rPr>
        <w:t>今年夏天去</w:t>
      </w:r>
      <w:r>
        <w:rPr>
          <w:rFonts w:hint="eastAsia"/>
          <w:sz w:val="24"/>
        </w:rPr>
        <w:t>故宫博物院</w:t>
      </w:r>
      <w:r>
        <w:rPr>
          <w:sz w:val="24"/>
        </w:rPr>
        <w:t>怎么样？</w:t>
      </w:r>
    </w:p>
    <w:p>
      <w:pPr>
        <w:spacing w:line="360" w:lineRule="auto"/>
        <w:ind w:firstLine="840" w:firstLineChars="350"/>
        <w:rPr>
          <w:sz w:val="24"/>
        </w:rPr>
      </w:pPr>
      <w:r>
        <w:rPr>
          <w:sz w:val="24"/>
        </w:rPr>
        <w:t xml:space="preserve">Why not </w:t>
      </w:r>
      <w:r>
        <w:rPr>
          <w:color w:val="FF0000"/>
          <w:sz w:val="24"/>
          <w:u w:val="single"/>
        </w:rPr>
        <w:t>visit</w:t>
      </w:r>
      <w:r>
        <w:rPr>
          <w:sz w:val="24"/>
        </w:rPr>
        <w:t xml:space="preserve"> the</w:t>
      </w:r>
      <w:r>
        <w:rPr>
          <w:rFonts w:hint="eastAsia"/>
          <w:sz w:val="24"/>
        </w:rPr>
        <w:t xml:space="preserve"> Palace </w:t>
      </w:r>
      <w:r>
        <w:rPr>
          <w:color w:val="FF0000"/>
          <w:sz w:val="24"/>
          <w:u w:val="single"/>
        </w:rPr>
        <w:t>Museum</w:t>
      </w:r>
      <w:r>
        <w:rPr>
          <w:sz w:val="24"/>
        </w:rPr>
        <w:t xml:space="preserve"> this summer?  </w:t>
      </w:r>
    </w:p>
    <w:p>
      <w:pPr>
        <w:spacing w:line="360" w:lineRule="auto"/>
        <w:ind w:firstLine="840" w:firstLineChars="350"/>
        <w:rPr>
          <w:rFonts w:hint="eastAsia"/>
          <w:sz w:val="24"/>
        </w:rPr>
      </w:pPr>
    </w:p>
    <w:p>
      <w:pPr>
        <w:spacing w:before="40"/>
        <w:ind w:right="0"/>
        <w:jc w:val="left"/>
        <w:rPr>
          <w:rFonts w:hint="eastAsia"/>
          <w:b/>
          <w:bCs/>
          <w:sz w:val="24"/>
        </w:rPr>
      </w:pPr>
      <w:r>
        <w:rPr>
          <w:b/>
          <w:bCs/>
          <w:sz w:val="24"/>
        </w:rPr>
        <w:fldChar w:fldCharType="begin"/>
      </w:r>
      <w:r>
        <w:rPr>
          <w:b/>
          <w:bCs/>
          <w:sz w:val="24"/>
        </w:rPr>
        <w:instrText xml:space="preserve"> = 9 \* ROMAN </w:instrText>
      </w:r>
      <w:r>
        <w:rPr>
          <w:b/>
          <w:bCs/>
          <w:sz w:val="24"/>
        </w:rPr>
        <w:fldChar w:fldCharType="separate"/>
      </w:r>
      <w:r>
        <w:rPr>
          <w:b/>
          <w:bCs/>
          <w:sz w:val="24"/>
        </w:rPr>
        <w:t>VI</w:t>
      </w:r>
      <w:r>
        <w:rPr>
          <w:b/>
          <w:bCs/>
          <w:sz w:val="24"/>
        </w:rPr>
        <w:fldChar w:fldCharType="end"/>
      </w:r>
      <w:r>
        <w:rPr>
          <w:rFonts w:hint="eastAsia"/>
          <w:b/>
          <w:bCs/>
          <w:sz w:val="24"/>
        </w:rPr>
        <w:t>I</w:t>
      </w:r>
      <w:r>
        <w:rPr>
          <w:b/>
          <w:bCs/>
          <w:sz w:val="24"/>
        </w:rPr>
        <w:t xml:space="preserve">. </w:t>
      </w:r>
      <w:r>
        <w:rPr>
          <w:rFonts w:hint="eastAsia"/>
          <w:b/>
          <w:bCs/>
          <w:sz w:val="24"/>
        </w:rPr>
        <w:t>语法填空</w:t>
      </w:r>
    </w:p>
    <w:p>
      <w:pPr>
        <w:numPr>
          <w:ilvl w:val="0"/>
          <w:numId w:val="12"/>
        </w:numPr>
        <w:rPr>
          <w:b/>
          <w:color w:val="FF0000"/>
          <w:sz w:val="24"/>
        </w:rPr>
      </w:pPr>
      <w:r>
        <w:rPr>
          <w:rFonts w:hint="eastAsia"/>
          <w:b/>
          <w:color w:val="FF0000"/>
          <w:sz w:val="24"/>
        </w:rPr>
        <w:t>living</w:t>
      </w:r>
      <w:r>
        <w:rPr>
          <w:b/>
          <w:color w:val="FF0000"/>
          <w:sz w:val="24"/>
        </w:rPr>
        <w:t xml:space="preserve">   2. was     3. Because    4. protects    5.to carry  </w:t>
      </w:r>
    </w:p>
    <w:p>
      <w:pPr>
        <w:numPr>
          <w:ilvl w:val="0"/>
          <w:numId w:val="0"/>
        </w:numPr>
        <w:ind w:right="0" w:rightChars="0"/>
        <w:rPr>
          <w:b/>
          <w:color w:val="FF0000"/>
          <w:sz w:val="24"/>
        </w:rPr>
      </w:pPr>
    </w:p>
    <w:p>
      <w:pPr>
        <w:rPr>
          <w:b/>
          <w:color w:val="FF0000"/>
          <w:sz w:val="24"/>
        </w:rPr>
      </w:pPr>
      <w:r>
        <w:rPr>
          <w:rFonts w:hint="eastAsia"/>
          <w:b/>
          <w:color w:val="FF0000"/>
          <w:sz w:val="24"/>
        </w:rPr>
        <w:t xml:space="preserve">6. </w:t>
      </w:r>
      <w:r>
        <w:rPr>
          <w:b/>
          <w:color w:val="FF0000"/>
          <w:sz w:val="24"/>
        </w:rPr>
        <w:t>butterflies</w:t>
      </w:r>
      <w:r>
        <w:rPr>
          <w:rFonts w:hint="eastAsia"/>
          <w:b/>
          <w:color w:val="FF0000"/>
          <w:sz w:val="24"/>
        </w:rPr>
        <w:t xml:space="preserve">  </w:t>
      </w:r>
      <w:r>
        <w:rPr>
          <w:b/>
          <w:color w:val="FF0000"/>
          <w:sz w:val="24"/>
        </w:rPr>
        <w:t xml:space="preserve"> </w:t>
      </w:r>
      <w:r>
        <w:rPr>
          <w:rFonts w:hint="eastAsia"/>
          <w:b/>
          <w:color w:val="FF0000"/>
          <w:sz w:val="24"/>
        </w:rPr>
        <w:t>7</w:t>
      </w:r>
      <w:r>
        <w:rPr>
          <w:b/>
          <w:color w:val="FF0000"/>
          <w:sz w:val="24"/>
        </w:rPr>
        <w:t xml:space="preserve">. safely   </w:t>
      </w:r>
      <w:r>
        <w:rPr>
          <w:rFonts w:hint="eastAsia"/>
          <w:b/>
          <w:color w:val="FF0000"/>
          <w:sz w:val="24"/>
        </w:rPr>
        <w:t>8</w:t>
      </w:r>
      <w:r>
        <w:rPr>
          <w:b/>
          <w:color w:val="FF0000"/>
          <w:sz w:val="24"/>
        </w:rPr>
        <w:t xml:space="preserve">. and   </w:t>
      </w:r>
      <w:r>
        <w:rPr>
          <w:rFonts w:hint="eastAsia"/>
          <w:b/>
          <w:color w:val="FF0000"/>
          <w:sz w:val="24"/>
        </w:rPr>
        <w:t>9</w:t>
      </w:r>
      <w:r>
        <w:rPr>
          <w:b/>
          <w:color w:val="FF0000"/>
          <w:sz w:val="24"/>
        </w:rPr>
        <w:t xml:space="preserve">. How  </w:t>
      </w:r>
      <w:r>
        <w:rPr>
          <w:rFonts w:hint="eastAsia"/>
          <w:b/>
          <w:color w:val="FF0000"/>
          <w:sz w:val="24"/>
        </w:rPr>
        <w:t xml:space="preserve">  10</w:t>
      </w:r>
      <w:r>
        <w:rPr>
          <w:b/>
          <w:color w:val="FF0000"/>
          <w:sz w:val="24"/>
        </w:rPr>
        <w:t>. ourselves</w:t>
      </w:r>
    </w:p>
    <w:p>
      <w:pPr>
        <w:pStyle w:val="3"/>
        <w:spacing w:before="14" w:line="333" w:lineRule="auto"/>
        <w:ind w:left="396" w:right="1412"/>
        <w:jc w:val="both"/>
        <w:rPr>
          <w:rFonts w:hint="default" w:eastAsia="宋体"/>
          <w:lang w:val="en-US" w:eastAsia="zh-CN"/>
        </w:rPr>
        <w:sectPr>
          <w:headerReference r:id="rId4" w:type="default"/>
          <w:pgSz w:w="11910" w:h="16840"/>
          <w:pgMar w:top="1140" w:right="0" w:bottom="1200" w:left="1020" w:header="0" w:footer="1004" w:gutter="0"/>
          <w:cols w:space="708" w:num="1"/>
        </w:sectPr>
      </w:pPr>
    </w:p>
    <w:p>
      <w:bookmarkStart w:id="0" w:name="_GoBack"/>
      <w:bookmarkEnd w:id="0"/>
    </w:p>
    <w:sectPr>
      <w:pgSz w:w="1191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pict>
        <v:shape id="_x0000_s2049" o:spid="_x0000_s2049" o:spt="202" type="#_x0000_t202" style="position:absolute;left:0pt;margin-left:219pt;margin-top:780.65pt;height:12pt;width:71.1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0"/>
                  <w:ind w:left="20" w:right="0" w:firstLine="0"/>
                  <w:jc w:val="left"/>
                  <w:rPr>
                    <w:rFonts w:hint="eastAsia" w:ascii="宋体" w:eastAsia="宋体"/>
                    <w:sz w:val="18"/>
                  </w:rPr>
                </w:pPr>
                <w:r>
                  <w:rPr>
                    <w:sz w:val="18"/>
                  </w:rPr>
                  <w:t xml:space="preserve">7B </w:t>
                </w:r>
                <w:r>
                  <w:rPr>
                    <w:rFonts w:hint="eastAsia" w:ascii="宋体" w:eastAsia="宋体"/>
                    <w:sz w:val="18"/>
                  </w:rPr>
                  <w:t xml:space="preserve">第 </w:t>
                </w:r>
                <w:r>
                  <w:rPr>
                    <w:sz w:val="18"/>
                  </w:rPr>
                  <w:t xml:space="preserve">2 </w:t>
                </w:r>
                <w:r>
                  <w:rPr>
                    <w:rFonts w:hint="eastAsia" w:ascii="宋体" w:eastAsia="宋体"/>
                    <w:sz w:val="18"/>
                  </w:rPr>
                  <w:t>单元测试</w:t>
                </w:r>
              </w:p>
            </w:txbxContent>
          </v:textbox>
        </v:shape>
      </w:pict>
    </w:r>
    <w:r>
      <w:pict>
        <v:shape id="_x0000_s2050" o:spid="_x0000_s2050" o:spt="202" type="#_x0000_t202" style="position:absolute;left:0pt;margin-left:301.7pt;margin-top:780.65pt;height:12pt;width:24.45pt;mso-position-horizontal-relative:page;mso-position-vertical-relative:page;z-index:-251650048;mso-width-relative:page;mso-height-relative:page;" filled="f" stroked="f" coordsize="21600,21600">
          <v:path/>
          <v:fill on="f" focussize="0,0"/>
          <v:stroke on="f" joinstyle="miter"/>
          <v:imagedata o:title=""/>
          <o:lock v:ext="edit"/>
          <v:textbox inset="0mm,0mm,0mm,0mm">
            <w:txbxContent>
              <w:p>
                <w:pPr>
                  <w:spacing w:before="0"/>
                  <w:ind w:left="20" w:right="0" w:firstLine="0"/>
                  <w:jc w:val="left"/>
                  <w:rPr>
                    <w:rFonts w:hint="eastAsia" w:ascii="宋体" w:eastAsia="宋体"/>
                    <w:sz w:val="18"/>
                  </w:rPr>
                </w:pPr>
                <w:r>
                  <w:rPr>
                    <w:rFonts w:hint="eastAsia" w:ascii="宋体" w:eastAsia="宋体"/>
                    <w:sz w:val="18"/>
                  </w:rPr>
                  <w:t>共</w:t>
                </w:r>
                <w:r>
                  <w:rPr>
                    <w:sz w:val="18"/>
                  </w:rPr>
                  <w:t>7</w:t>
                </w:r>
                <w:r>
                  <w:rPr>
                    <w:rFonts w:hint="eastAsia" w:ascii="宋体" w:eastAsia="宋体"/>
                    <w:sz w:val="18"/>
                  </w:rPr>
                  <w:t>页</w:t>
                </w:r>
              </w:p>
            </w:txbxContent>
          </v:textbox>
        </v:shape>
      </w:pict>
    </w:r>
    <w:r>
      <w:pict>
        <v:shape id="_x0000_s2051" o:spid="_x0000_s2051" o:spt="202" type="#_x0000_t202" style="position:absolute;left:0pt;margin-left:337.55pt;margin-top:780.65pt;height:12pt;width:24.6pt;mso-position-horizontal-relative:page;mso-position-vertical-relative:page;z-index:-251649024;mso-width-relative:page;mso-height-relative:page;" filled="f" stroked="f" coordsize="21600,21600">
          <v:path/>
          <v:fill on="f" focussize="0,0"/>
          <v:stroke on="f" joinstyle="miter"/>
          <v:imagedata o:title=""/>
          <o:lock v:ext="edit"/>
          <v:textbox inset="0mm,0mm,0mm,0mm">
            <w:txbxContent>
              <w:p>
                <w:pPr>
                  <w:spacing w:before="0"/>
                  <w:ind w:left="20" w:right="0" w:firstLine="0"/>
                  <w:jc w:val="left"/>
                  <w:rPr>
                    <w:rFonts w:hint="eastAsia" w:ascii="宋体" w:eastAsia="宋体"/>
                    <w:sz w:val="18"/>
                  </w:rPr>
                </w:pPr>
                <w:r>
                  <w:rPr>
                    <w:rFonts w:hint="eastAsia" w:ascii="宋体" w:eastAsia="宋体"/>
                    <w:sz w:val="18"/>
                  </w:rPr>
                  <w:t>第</w:t>
                </w:r>
                <w:r>
                  <w:fldChar w:fldCharType="begin"/>
                </w:r>
                <w:r>
                  <w:rPr>
                    <w:sz w:val="18"/>
                  </w:rPr>
                  <w:instrText xml:space="preserve"> PAGE </w:instrText>
                </w:r>
                <w:r>
                  <w:fldChar w:fldCharType="separate"/>
                </w:r>
                <w:r>
                  <w:t>1</w:t>
                </w:r>
                <w:r>
                  <w:fldChar w:fldCharType="end"/>
                </w:r>
                <w:r>
                  <w:rPr>
                    <w:rFonts w:hint="eastAsia" w:ascii="宋体" w:eastAsia="宋体"/>
                    <w:sz w:val="18"/>
                  </w:rPr>
                  <w:t>页</w:t>
                </w:r>
              </w:p>
            </w:txbxContent>
          </v:textbox>
        </v:shape>
      </w:pict>
    </w:r>
  </w:p>
  <w:p>
    <w:pPr>
      <w:tabs>
        <w:tab w:val="center" w:pos="4153"/>
        <w:tab w:val="right" w:pos="8306"/>
      </w:tabs>
      <w:autoSpaceDE/>
      <w:autoSpaceDN/>
      <w:snapToGrid w:val="0"/>
      <w:rPr>
        <w:rFonts w:eastAsia="宋体"/>
        <w:sz w:val="2"/>
        <w:szCs w:val="2"/>
        <w:lang w:eastAsia="zh-CN" w:bidi="ar-SA"/>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9504;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bidi="ar-SA"/>
      </w:rPr>
      <w:t>学科网（北京）股份有限公司</w:t>
    </w:r>
  </w:p>
  <w:p>
    <w:pPr>
      <w:pStyle w:val="4"/>
      <w:rPr>
        <w:sz w:val="2"/>
        <w:szCs w:val="2"/>
      </w:rPr>
    </w:pPr>
    <w:r>
      <w:rPr>
        <w:color w:val="FFFFFF"/>
        <w:sz w:val="2"/>
        <w:szCs w:val="2"/>
      </w:rPr>
      <w:pict>
        <v:shape id="_x0000_s2054" o:spid="_x0000_s2054"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5" o:spid="_x0000_s2055" o:spt="75" alt="学科网 zxxk.com" type="#_x0000_t75" style="position:absolute;left:0pt;margin-left:64.05pt;margin-top:-20.75pt;height:0.05pt;width:0.05pt;z-index:25167052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p>
    <w:pPr>
      <w:pStyle w:val="4"/>
      <w:rPr>
        <w:sz w:val="2"/>
        <w:szCs w:val="2"/>
      </w:rPr>
    </w:pPr>
    <w:r>
      <w:rPr>
        <w:color w:val="FFFFFF"/>
        <w:sz w:val="2"/>
        <w:szCs w:val="2"/>
      </w:rPr>
      <w:pict>
        <v:shape id="_x0000_s2056" o:spid="_x0000_s2056"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7" o:spid="_x0000_s2057" o:spt="75" alt="学科网 zxxk.com" type="#_x0000_t75" style="position:absolute;left:0pt;margin-left:64.05pt;margin-top:-20.75pt;height:0.05pt;width:0.05pt;z-index:25167155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p>
    <w:pPr>
      <w:pStyle w:val="4"/>
      <w:rPr>
        <w:sz w:val="2"/>
        <w:szCs w:val="2"/>
      </w:rPr>
    </w:pPr>
    <w:r>
      <w:rPr>
        <w:color w:val="FFFFFF"/>
        <w:sz w:val="2"/>
        <w:szCs w:val="2"/>
      </w:rPr>
      <w:pict>
        <v:shape id="_x0000_s2058" o:spid="_x0000_s2058" o:spt="136" alt="学科网 zxxk.com" type="#_x0000_t136" style="position:absolute;left:0pt;margin-left:158.95pt;margin-top:407.9pt;height:2.85pt;width:2.85pt;mso-position-horizontal-relative:margin;mso-position-vertical-relative:margin;rotation:20643840f;z-index:-251654144;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9" o:spid="_x0000_s2059" o:spt="75" alt="学科网 zxxk.com" type="#_x0000_t75" style="position:absolute;left:0pt;margin-left:64.05pt;margin-top:-20.75pt;height:0.05pt;width:0.05pt;z-index:25167257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p>
    <w:pPr>
      <w:pStyle w:val="4"/>
      <w:rPr>
        <w:sz w:val="2"/>
        <w:szCs w:val="2"/>
      </w:rPr>
    </w:pPr>
    <w:r>
      <w:rPr>
        <w:color w:val="FFFFFF"/>
        <w:sz w:val="2"/>
        <w:szCs w:val="2"/>
      </w:rPr>
      <w:pict>
        <v:shape id="_x0000_s2060" o:spid="_x0000_s2060" o:spt="136" alt="学科网 zxxk.com" type="#_x0000_t136" style="position:absolute;left:0pt;margin-left:158.95pt;margin-top:407.9pt;height:2.85pt;width:2.85pt;mso-position-horizontal-relative:margin;mso-position-vertical-relative:margin;rotation:20643840f;z-index:-25165312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61" o:spid="_x0000_s2061" o:spt="75" alt="学科网 zxxk.com" type="#_x0000_t75" style="position:absolute;left:0pt;margin-left:64.05pt;margin-top:-20.75pt;height:0.05pt;width:0.05pt;z-index:25167360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p>
    <w:pPr>
      <w:pStyle w:val="4"/>
      <w:rPr>
        <w:sz w:val="2"/>
        <w:szCs w:val="2"/>
      </w:rPr>
    </w:pPr>
    <w:r>
      <w:rPr>
        <w:color w:val="FFFFFF"/>
        <w:sz w:val="2"/>
        <w:szCs w:val="2"/>
      </w:rPr>
      <w:pict>
        <v:shape id="_x0000_s2062" o:spid="_x0000_s2062" o:spt="136" alt="学科网 zxxk.com" type="#_x0000_t136" style="position:absolute;left:0pt;margin-left:158.95pt;margin-top:407.9pt;height:2.85pt;width:2.85pt;mso-position-horizontal-relative:margin;mso-position-vertical-relative:margin;rotation:20643840f;z-index:-25165209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63" o:spid="_x0000_s2063" o:spt="75" alt="学科网 zxxk.com" type="#_x0000_t75" style="position:absolute;left:0pt;margin-left:64.05pt;margin-top:-20.75pt;height:0.05pt;width:0.05pt;z-index:25167462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p>
    <w:pPr>
      <w:pStyle w:val="4"/>
      <w:rPr>
        <w:sz w:val="2"/>
        <w:szCs w:val="2"/>
      </w:rPr>
    </w:pPr>
    <w:r>
      <w:rPr>
        <w:color w:val="FFFFFF"/>
        <w:sz w:val="2"/>
        <w:szCs w:val="2"/>
      </w:rPr>
      <w:pict>
        <v:shape id="_x0000_s2064" o:spid="_x0000_s2064" o:spt="136" alt="学科网 zxxk.com" type="#_x0000_t136" style="position:absolute;left:0pt;margin-left:158.95pt;margin-top:407.9pt;height:2.85pt;width:2.85pt;mso-position-horizontal-relative:margin;mso-position-vertical-relative:margin;rotation:20643840f;z-index:-25165107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65" o:spid="_x0000_s2065" o:spt="75" alt="学科网 zxxk.com" type="#_x0000_t75" style="position:absolute;left:0pt;margin-left:64.05pt;margin-top:-20.75pt;height:0.05pt;width:0.05pt;z-index:25167564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utoSpaceDE/>
      <w:autoSpaceDN/>
      <w:snapToGrid w:val="0"/>
      <w:jc w:val="both"/>
      <w:rPr>
        <w:rFonts w:eastAsia="宋体"/>
        <w:sz w:val="2"/>
        <w:szCs w:val="2"/>
        <w:lang w:eastAsia="zh-CN" w:bidi="ar-SA"/>
      </w:rPr>
    </w:pPr>
    <w:r>
      <w:pict>
        <v:shape id="图片 4" o:spid="_x0000_s2066" o:spt="75" alt="学科网 zxxk.com" type="#_x0000_t75" style="position:absolute;left:0pt;margin-left:351pt;margin-top:8.45pt;height:0.75pt;width:0.75pt;z-index:25166848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tentative="0">
      <w:start w:val="1"/>
      <w:numFmt w:val="decimal"/>
      <w:lvlText w:val="%1."/>
      <w:lvlJc w:val="left"/>
      <w:pPr>
        <w:ind w:left="953" w:hanging="274"/>
        <w:jc w:val="left"/>
      </w:pPr>
      <w:rPr>
        <w:rFonts w:hint="default" w:ascii="Times New Roman" w:hAnsi="Times New Roman" w:eastAsia="Times New Roman" w:cs="Times New Roman"/>
        <w:spacing w:val="-27"/>
        <w:w w:val="100"/>
        <w:sz w:val="24"/>
        <w:szCs w:val="24"/>
        <w:lang w:val="en-US" w:eastAsia="en-US" w:bidi="en-US"/>
      </w:rPr>
    </w:lvl>
    <w:lvl w:ilvl="1" w:tentative="0">
      <w:start w:val="0"/>
      <w:numFmt w:val="bullet"/>
      <w:lvlText w:val="•"/>
      <w:lvlJc w:val="left"/>
      <w:pPr>
        <w:ind w:left="1100" w:hanging="274"/>
      </w:pPr>
      <w:rPr>
        <w:rFonts w:hint="default"/>
        <w:lang w:val="en-US" w:eastAsia="en-US" w:bidi="en-US"/>
      </w:rPr>
    </w:lvl>
    <w:lvl w:ilvl="2" w:tentative="0">
      <w:start w:val="0"/>
      <w:numFmt w:val="bullet"/>
      <w:lvlText w:val="•"/>
      <w:lvlJc w:val="left"/>
      <w:pPr>
        <w:ind w:left="2187" w:hanging="274"/>
      </w:pPr>
      <w:rPr>
        <w:rFonts w:hint="default"/>
        <w:lang w:val="en-US" w:eastAsia="en-US" w:bidi="en-US"/>
      </w:rPr>
    </w:lvl>
    <w:lvl w:ilvl="3" w:tentative="0">
      <w:start w:val="0"/>
      <w:numFmt w:val="bullet"/>
      <w:lvlText w:val="•"/>
      <w:lvlJc w:val="left"/>
      <w:pPr>
        <w:ind w:left="3274" w:hanging="274"/>
      </w:pPr>
      <w:rPr>
        <w:rFonts w:hint="default"/>
        <w:lang w:val="en-US" w:eastAsia="en-US" w:bidi="en-US"/>
      </w:rPr>
    </w:lvl>
    <w:lvl w:ilvl="4" w:tentative="0">
      <w:start w:val="0"/>
      <w:numFmt w:val="bullet"/>
      <w:lvlText w:val="•"/>
      <w:lvlJc w:val="left"/>
      <w:pPr>
        <w:ind w:left="4362" w:hanging="274"/>
      </w:pPr>
      <w:rPr>
        <w:rFonts w:hint="default"/>
        <w:lang w:val="en-US" w:eastAsia="en-US" w:bidi="en-US"/>
      </w:rPr>
    </w:lvl>
    <w:lvl w:ilvl="5" w:tentative="0">
      <w:start w:val="0"/>
      <w:numFmt w:val="bullet"/>
      <w:lvlText w:val="•"/>
      <w:lvlJc w:val="left"/>
      <w:pPr>
        <w:ind w:left="5449" w:hanging="274"/>
      </w:pPr>
      <w:rPr>
        <w:rFonts w:hint="default"/>
        <w:lang w:val="en-US" w:eastAsia="en-US" w:bidi="en-US"/>
      </w:rPr>
    </w:lvl>
    <w:lvl w:ilvl="6" w:tentative="0">
      <w:start w:val="0"/>
      <w:numFmt w:val="bullet"/>
      <w:lvlText w:val="•"/>
      <w:lvlJc w:val="left"/>
      <w:pPr>
        <w:ind w:left="6536" w:hanging="274"/>
      </w:pPr>
      <w:rPr>
        <w:rFonts w:hint="default"/>
        <w:lang w:val="en-US" w:eastAsia="en-US" w:bidi="en-US"/>
      </w:rPr>
    </w:lvl>
    <w:lvl w:ilvl="7" w:tentative="0">
      <w:start w:val="0"/>
      <w:numFmt w:val="bullet"/>
      <w:lvlText w:val="•"/>
      <w:lvlJc w:val="left"/>
      <w:pPr>
        <w:ind w:left="7624" w:hanging="274"/>
      </w:pPr>
      <w:rPr>
        <w:rFonts w:hint="default"/>
        <w:lang w:val="en-US" w:eastAsia="en-US" w:bidi="en-US"/>
      </w:rPr>
    </w:lvl>
    <w:lvl w:ilvl="8" w:tentative="0">
      <w:start w:val="0"/>
      <w:numFmt w:val="bullet"/>
      <w:lvlText w:val="•"/>
      <w:lvlJc w:val="left"/>
      <w:pPr>
        <w:ind w:left="8711" w:hanging="274"/>
      </w:pPr>
      <w:rPr>
        <w:rFonts w:hint="default"/>
        <w:lang w:val="en-US" w:eastAsia="en-US" w:bidi="en-US"/>
      </w:rPr>
    </w:lvl>
  </w:abstractNum>
  <w:abstractNum w:abstractNumId="1">
    <w:nsid w:val="B5E306ED"/>
    <w:multiLevelType w:val="multilevel"/>
    <w:tmpl w:val="B5E306ED"/>
    <w:lvl w:ilvl="0" w:tentative="0">
      <w:start w:val="26"/>
      <w:numFmt w:val="decimal"/>
      <w:lvlText w:val="%1."/>
      <w:lvlJc w:val="left"/>
      <w:pPr>
        <w:ind w:left="713" w:hanging="360"/>
        <w:jc w:val="left"/>
      </w:pPr>
      <w:rPr>
        <w:rFonts w:hint="default" w:ascii="Times New Roman" w:hAnsi="Times New Roman" w:eastAsia="Times New Roman" w:cs="Times New Roman"/>
        <w:spacing w:val="-21"/>
        <w:w w:val="99"/>
        <w:sz w:val="24"/>
        <w:szCs w:val="24"/>
        <w:lang w:val="en-US" w:eastAsia="en-US" w:bidi="en-US"/>
      </w:rPr>
    </w:lvl>
    <w:lvl w:ilvl="1" w:tentative="0">
      <w:start w:val="0"/>
      <w:numFmt w:val="bullet"/>
      <w:lvlText w:val="•"/>
      <w:lvlJc w:val="left"/>
      <w:pPr>
        <w:ind w:left="1000" w:hanging="360"/>
      </w:pPr>
      <w:rPr>
        <w:rFonts w:hint="default"/>
        <w:lang w:val="en-US" w:eastAsia="en-US" w:bidi="en-US"/>
      </w:rPr>
    </w:lvl>
    <w:lvl w:ilvl="2" w:tentative="0">
      <w:start w:val="0"/>
      <w:numFmt w:val="bullet"/>
      <w:lvlText w:val="•"/>
      <w:lvlJc w:val="left"/>
      <w:pPr>
        <w:ind w:left="1140" w:hanging="360"/>
      </w:pPr>
      <w:rPr>
        <w:rFonts w:hint="default"/>
        <w:lang w:val="en-US" w:eastAsia="en-US" w:bidi="en-US"/>
      </w:rPr>
    </w:lvl>
    <w:lvl w:ilvl="3" w:tentative="0">
      <w:start w:val="0"/>
      <w:numFmt w:val="bullet"/>
      <w:lvlText w:val="•"/>
      <w:lvlJc w:val="left"/>
      <w:pPr>
        <w:ind w:left="2358" w:hanging="360"/>
      </w:pPr>
      <w:rPr>
        <w:rFonts w:hint="default"/>
        <w:lang w:val="en-US" w:eastAsia="en-US" w:bidi="en-US"/>
      </w:rPr>
    </w:lvl>
    <w:lvl w:ilvl="4" w:tentative="0">
      <w:start w:val="0"/>
      <w:numFmt w:val="bullet"/>
      <w:lvlText w:val="•"/>
      <w:lvlJc w:val="left"/>
      <w:pPr>
        <w:ind w:left="3576" w:hanging="360"/>
      </w:pPr>
      <w:rPr>
        <w:rFonts w:hint="default"/>
        <w:lang w:val="en-US" w:eastAsia="en-US" w:bidi="en-US"/>
      </w:rPr>
    </w:lvl>
    <w:lvl w:ilvl="5" w:tentative="0">
      <w:start w:val="0"/>
      <w:numFmt w:val="bullet"/>
      <w:lvlText w:val="•"/>
      <w:lvlJc w:val="left"/>
      <w:pPr>
        <w:ind w:left="4794" w:hanging="360"/>
      </w:pPr>
      <w:rPr>
        <w:rFonts w:hint="default"/>
        <w:lang w:val="en-US" w:eastAsia="en-US" w:bidi="en-US"/>
      </w:rPr>
    </w:lvl>
    <w:lvl w:ilvl="6" w:tentative="0">
      <w:start w:val="0"/>
      <w:numFmt w:val="bullet"/>
      <w:lvlText w:val="•"/>
      <w:lvlJc w:val="left"/>
      <w:pPr>
        <w:ind w:left="6013" w:hanging="360"/>
      </w:pPr>
      <w:rPr>
        <w:rFonts w:hint="default"/>
        <w:lang w:val="en-US" w:eastAsia="en-US" w:bidi="en-US"/>
      </w:rPr>
    </w:lvl>
    <w:lvl w:ilvl="7" w:tentative="0">
      <w:start w:val="0"/>
      <w:numFmt w:val="bullet"/>
      <w:lvlText w:val="•"/>
      <w:lvlJc w:val="left"/>
      <w:pPr>
        <w:ind w:left="7231" w:hanging="360"/>
      </w:pPr>
      <w:rPr>
        <w:rFonts w:hint="default"/>
        <w:lang w:val="en-US" w:eastAsia="en-US" w:bidi="en-US"/>
      </w:rPr>
    </w:lvl>
    <w:lvl w:ilvl="8" w:tentative="0">
      <w:start w:val="0"/>
      <w:numFmt w:val="bullet"/>
      <w:lvlText w:val="•"/>
      <w:lvlJc w:val="left"/>
      <w:pPr>
        <w:ind w:left="8449" w:hanging="360"/>
      </w:pPr>
      <w:rPr>
        <w:rFonts w:hint="default"/>
        <w:lang w:val="en-US" w:eastAsia="en-US" w:bidi="en-US"/>
      </w:rPr>
    </w:lvl>
  </w:abstractNum>
  <w:abstractNum w:abstractNumId="2">
    <w:nsid w:val="BF205925"/>
    <w:multiLevelType w:val="multilevel"/>
    <w:tmpl w:val="BF205925"/>
    <w:lvl w:ilvl="0" w:tentative="0">
      <w:start w:val="21"/>
      <w:numFmt w:val="decimal"/>
      <w:lvlText w:val="%1."/>
      <w:lvlJc w:val="left"/>
      <w:pPr>
        <w:ind w:left="713" w:hanging="360"/>
        <w:jc w:val="left"/>
      </w:pPr>
      <w:rPr>
        <w:rFonts w:hint="default" w:ascii="Times New Roman" w:hAnsi="Times New Roman" w:eastAsia="Times New Roman" w:cs="Times New Roman"/>
        <w:spacing w:val="-25"/>
        <w:w w:val="99"/>
        <w:sz w:val="24"/>
        <w:szCs w:val="24"/>
        <w:lang w:val="en-US" w:eastAsia="en-US" w:bidi="en-US"/>
      </w:rPr>
    </w:lvl>
    <w:lvl w:ilvl="1" w:tentative="0">
      <w:start w:val="0"/>
      <w:numFmt w:val="bullet"/>
      <w:lvlText w:val="•"/>
      <w:lvlJc w:val="left"/>
      <w:pPr>
        <w:ind w:left="980" w:hanging="360"/>
      </w:pPr>
      <w:rPr>
        <w:rFonts w:hint="default"/>
        <w:lang w:val="en-US" w:eastAsia="en-US" w:bidi="en-US"/>
      </w:rPr>
    </w:lvl>
    <w:lvl w:ilvl="2" w:tentative="0">
      <w:start w:val="0"/>
      <w:numFmt w:val="bullet"/>
      <w:lvlText w:val="•"/>
      <w:lvlJc w:val="left"/>
      <w:pPr>
        <w:ind w:left="1000" w:hanging="360"/>
      </w:pPr>
      <w:rPr>
        <w:rFonts w:hint="default"/>
        <w:lang w:val="en-US" w:eastAsia="en-US" w:bidi="en-US"/>
      </w:rPr>
    </w:lvl>
    <w:lvl w:ilvl="3" w:tentative="0">
      <w:start w:val="0"/>
      <w:numFmt w:val="bullet"/>
      <w:lvlText w:val="•"/>
      <w:lvlJc w:val="left"/>
      <w:pPr>
        <w:ind w:left="2235" w:hanging="360"/>
      </w:pPr>
      <w:rPr>
        <w:rFonts w:hint="default"/>
        <w:lang w:val="en-US" w:eastAsia="en-US" w:bidi="en-US"/>
      </w:rPr>
    </w:lvl>
    <w:lvl w:ilvl="4" w:tentative="0">
      <w:start w:val="0"/>
      <w:numFmt w:val="bullet"/>
      <w:lvlText w:val="•"/>
      <w:lvlJc w:val="left"/>
      <w:pPr>
        <w:ind w:left="3471" w:hanging="360"/>
      </w:pPr>
      <w:rPr>
        <w:rFonts w:hint="default"/>
        <w:lang w:val="en-US" w:eastAsia="en-US" w:bidi="en-US"/>
      </w:rPr>
    </w:lvl>
    <w:lvl w:ilvl="5" w:tentative="0">
      <w:start w:val="0"/>
      <w:numFmt w:val="bullet"/>
      <w:lvlText w:val="•"/>
      <w:lvlJc w:val="left"/>
      <w:pPr>
        <w:ind w:left="4707" w:hanging="360"/>
      </w:pPr>
      <w:rPr>
        <w:rFonts w:hint="default"/>
        <w:lang w:val="en-US" w:eastAsia="en-US" w:bidi="en-US"/>
      </w:rPr>
    </w:lvl>
    <w:lvl w:ilvl="6" w:tentative="0">
      <w:start w:val="0"/>
      <w:numFmt w:val="bullet"/>
      <w:lvlText w:val="•"/>
      <w:lvlJc w:val="left"/>
      <w:pPr>
        <w:ind w:left="5943" w:hanging="360"/>
      </w:pPr>
      <w:rPr>
        <w:rFonts w:hint="default"/>
        <w:lang w:val="en-US" w:eastAsia="en-US" w:bidi="en-US"/>
      </w:rPr>
    </w:lvl>
    <w:lvl w:ilvl="7" w:tentative="0">
      <w:start w:val="0"/>
      <w:numFmt w:val="bullet"/>
      <w:lvlText w:val="•"/>
      <w:lvlJc w:val="left"/>
      <w:pPr>
        <w:ind w:left="7179" w:hanging="360"/>
      </w:pPr>
      <w:rPr>
        <w:rFonts w:hint="default"/>
        <w:lang w:val="en-US" w:eastAsia="en-US" w:bidi="en-US"/>
      </w:rPr>
    </w:lvl>
    <w:lvl w:ilvl="8" w:tentative="0">
      <w:start w:val="0"/>
      <w:numFmt w:val="bullet"/>
      <w:lvlText w:val="•"/>
      <w:lvlJc w:val="left"/>
      <w:pPr>
        <w:ind w:left="8414" w:hanging="360"/>
      </w:pPr>
      <w:rPr>
        <w:rFonts w:hint="default"/>
        <w:lang w:val="en-US" w:eastAsia="en-US" w:bidi="en-US"/>
      </w:rPr>
    </w:lvl>
  </w:abstractNum>
  <w:abstractNum w:abstractNumId="3">
    <w:nsid w:val="CF092B84"/>
    <w:multiLevelType w:val="multilevel"/>
    <w:tmpl w:val="CF092B84"/>
    <w:lvl w:ilvl="0" w:tentative="0">
      <w:start w:val="1"/>
      <w:numFmt w:val="decimal"/>
      <w:lvlText w:val="%1."/>
      <w:lvlJc w:val="left"/>
      <w:pPr>
        <w:ind w:left="593" w:hanging="240"/>
        <w:jc w:val="left"/>
      </w:pPr>
      <w:rPr>
        <w:rFonts w:hint="default" w:ascii="Times New Roman" w:hAnsi="Times New Roman" w:eastAsia="Times New Roman" w:cs="Times New Roman"/>
        <w:spacing w:val="-2"/>
        <w:w w:val="99"/>
        <w:sz w:val="24"/>
        <w:szCs w:val="24"/>
        <w:lang w:val="en-US" w:eastAsia="en-US" w:bidi="en-US"/>
      </w:rPr>
    </w:lvl>
    <w:lvl w:ilvl="1" w:tentative="0">
      <w:start w:val="0"/>
      <w:numFmt w:val="bullet"/>
      <w:lvlText w:val="•"/>
      <w:lvlJc w:val="left"/>
      <w:pPr>
        <w:ind w:left="600" w:hanging="240"/>
      </w:pPr>
      <w:rPr>
        <w:rFonts w:hint="default"/>
        <w:lang w:val="en-US" w:eastAsia="en-US" w:bidi="en-US"/>
      </w:rPr>
    </w:lvl>
    <w:lvl w:ilvl="2" w:tentative="0">
      <w:start w:val="0"/>
      <w:numFmt w:val="bullet"/>
      <w:lvlText w:val="•"/>
      <w:lvlJc w:val="left"/>
      <w:pPr>
        <w:ind w:left="820" w:hanging="240"/>
      </w:pPr>
      <w:rPr>
        <w:rFonts w:hint="default"/>
        <w:lang w:val="en-US" w:eastAsia="en-US" w:bidi="en-US"/>
      </w:rPr>
    </w:lvl>
    <w:lvl w:ilvl="3" w:tentative="0">
      <w:start w:val="0"/>
      <w:numFmt w:val="bullet"/>
      <w:lvlText w:val="•"/>
      <w:lvlJc w:val="left"/>
      <w:pPr>
        <w:ind w:left="880" w:hanging="240"/>
      </w:pPr>
      <w:rPr>
        <w:rFonts w:hint="default"/>
        <w:lang w:val="en-US" w:eastAsia="en-US" w:bidi="en-US"/>
      </w:rPr>
    </w:lvl>
    <w:lvl w:ilvl="4" w:tentative="0">
      <w:start w:val="0"/>
      <w:numFmt w:val="bullet"/>
      <w:lvlText w:val="•"/>
      <w:lvlJc w:val="left"/>
      <w:pPr>
        <w:ind w:left="2309" w:hanging="240"/>
      </w:pPr>
      <w:rPr>
        <w:rFonts w:hint="default"/>
        <w:lang w:val="en-US" w:eastAsia="en-US" w:bidi="en-US"/>
      </w:rPr>
    </w:lvl>
    <w:lvl w:ilvl="5" w:tentative="0">
      <w:start w:val="0"/>
      <w:numFmt w:val="bullet"/>
      <w:lvlText w:val="•"/>
      <w:lvlJc w:val="left"/>
      <w:pPr>
        <w:ind w:left="3738" w:hanging="240"/>
      </w:pPr>
      <w:rPr>
        <w:rFonts w:hint="default"/>
        <w:lang w:val="en-US" w:eastAsia="en-US" w:bidi="en-US"/>
      </w:rPr>
    </w:lvl>
    <w:lvl w:ilvl="6" w:tentative="0">
      <w:start w:val="0"/>
      <w:numFmt w:val="bullet"/>
      <w:lvlText w:val="•"/>
      <w:lvlJc w:val="left"/>
      <w:pPr>
        <w:ind w:left="5168" w:hanging="240"/>
      </w:pPr>
      <w:rPr>
        <w:rFonts w:hint="default"/>
        <w:lang w:val="en-US" w:eastAsia="en-US" w:bidi="en-US"/>
      </w:rPr>
    </w:lvl>
    <w:lvl w:ilvl="7" w:tentative="0">
      <w:start w:val="0"/>
      <w:numFmt w:val="bullet"/>
      <w:lvlText w:val="•"/>
      <w:lvlJc w:val="left"/>
      <w:pPr>
        <w:ind w:left="6597" w:hanging="240"/>
      </w:pPr>
      <w:rPr>
        <w:rFonts w:hint="default"/>
        <w:lang w:val="en-US" w:eastAsia="en-US" w:bidi="en-US"/>
      </w:rPr>
    </w:lvl>
    <w:lvl w:ilvl="8" w:tentative="0">
      <w:start w:val="0"/>
      <w:numFmt w:val="bullet"/>
      <w:lvlText w:val="•"/>
      <w:lvlJc w:val="left"/>
      <w:pPr>
        <w:ind w:left="8027" w:hanging="240"/>
      </w:pPr>
      <w:rPr>
        <w:rFonts w:hint="default"/>
        <w:lang w:val="en-US" w:eastAsia="en-US" w:bidi="en-US"/>
      </w:rPr>
    </w:lvl>
  </w:abstractNum>
  <w:abstractNum w:abstractNumId="4">
    <w:nsid w:val="F12206EA"/>
    <w:multiLevelType w:val="singleLevel"/>
    <w:tmpl w:val="F12206EA"/>
    <w:lvl w:ilvl="0" w:tentative="0">
      <w:start w:val="1"/>
      <w:numFmt w:val="decimal"/>
      <w:suff w:val="space"/>
      <w:lvlText w:val="%1."/>
      <w:lvlJc w:val="left"/>
    </w:lvl>
  </w:abstractNum>
  <w:abstractNum w:abstractNumId="5">
    <w:nsid w:val="0053208E"/>
    <w:multiLevelType w:val="multilevel"/>
    <w:tmpl w:val="0053208E"/>
    <w:lvl w:ilvl="0" w:tentative="0">
      <w:start w:val="1"/>
      <w:numFmt w:val="upperRoman"/>
      <w:lvlText w:val="%1."/>
      <w:lvlJc w:val="left"/>
      <w:pPr>
        <w:ind w:left="112" w:hanging="274"/>
        <w:jc w:val="left"/>
      </w:pPr>
      <w:rPr>
        <w:rFonts w:hint="default" w:ascii="Times New Roman" w:hAnsi="Times New Roman" w:eastAsia="Times New Roman" w:cs="Times New Roman"/>
        <w:b/>
        <w:bCs/>
        <w:spacing w:val="-120"/>
        <w:w w:val="99"/>
        <w:sz w:val="24"/>
        <w:szCs w:val="24"/>
        <w:lang w:val="en-US" w:eastAsia="en-US" w:bidi="en-US"/>
      </w:rPr>
    </w:lvl>
    <w:lvl w:ilvl="1" w:tentative="0">
      <w:start w:val="1"/>
      <w:numFmt w:val="upperLetter"/>
      <w:lvlText w:val="%2."/>
      <w:lvlJc w:val="left"/>
      <w:pPr>
        <w:ind w:left="1256" w:hanging="294"/>
        <w:jc w:val="left"/>
      </w:pPr>
      <w:rPr>
        <w:rFonts w:hint="default" w:ascii="Times New Roman" w:hAnsi="Times New Roman" w:eastAsia="Times New Roman" w:cs="Times New Roman"/>
        <w:w w:val="99"/>
        <w:sz w:val="24"/>
        <w:szCs w:val="24"/>
        <w:lang w:val="en-US" w:eastAsia="en-US" w:bidi="en-US"/>
      </w:rPr>
    </w:lvl>
    <w:lvl w:ilvl="2" w:tentative="0">
      <w:start w:val="0"/>
      <w:numFmt w:val="bullet"/>
      <w:lvlText w:val="•"/>
      <w:lvlJc w:val="left"/>
      <w:pPr>
        <w:ind w:left="2329" w:hanging="294"/>
      </w:pPr>
      <w:rPr>
        <w:rFonts w:hint="default"/>
        <w:lang w:val="en-US" w:eastAsia="en-US" w:bidi="en-US"/>
      </w:rPr>
    </w:lvl>
    <w:lvl w:ilvl="3" w:tentative="0">
      <w:start w:val="0"/>
      <w:numFmt w:val="bullet"/>
      <w:lvlText w:val="•"/>
      <w:lvlJc w:val="left"/>
      <w:pPr>
        <w:ind w:left="3399" w:hanging="294"/>
      </w:pPr>
      <w:rPr>
        <w:rFonts w:hint="default"/>
        <w:lang w:val="en-US" w:eastAsia="en-US" w:bidi="en-US"/>
      </w:rPr>
    </w:lvl>
    <w:lvl w:ilvl="4" w:tentative="0">
      <w:start w:val="0"/>
      <w:numFmt w:val="bullet"/>
      <w:lvlText w:val="•"/>
      <w:lvlJc w:val="left"/>
      <w:pPr>
        <w:ind w:left="4468" w:hanging="294"/>
      </w:pPr>
      <w:rPr>
        <w:rFonts w:hint="default"/>
        <w:lang w:val="en-US" w:eastAsia="en-US" w:bidi="en-US"/>
      </w:rPr>
    </w:lvl>
    <w:lvl w:ilvl="5" w:tentative="0">
      <w:start w:val="0"/>
      <w:numFmt w:val="bullet"/>
      <w:lvlText w:val="•"/>
      <w:lvlJc w:val="left"/>
      <w:pPr>
        <w:ind w:left="5538" w:hanging="294"/>
      </w:pPr>
      <w:rPr>
        <w:rFonts w:hint="default"/>
        <w:lang w:val="en-US" w:eastAsia="en-US" w:bidi="en-US"/>
      </w:rPr>
    </w:lvl>
    <w:lvl w:ilvl="6" w:tentative="0">
      <w:start w:val="0"/>
      <w:numFmt w:val="bullet"/>
      <w:lvlText w:val="•"/>
      <w:lvlJc w:val="left"/>
      <w:pPr>
        <w:ind w:left="6608" w:hanging="294"/>
      </w:pPr>
      <w:rPr>
        <w:rFonts w:hint="default"/>
        <w:lang w:val="en-US" w:eastAsia="en-US" w:bidi="en-US"/>
      </w:rPr>
    </w:lvl>
    <w:lvl w:ilvl="7" w:tentative="0">
      <w:start w:val="0"/>
      <w:numFmt w:val="bullet"/>
      <w:lvlText w:val="•"/>
      <w:lvlJc w:val="left"/>
      <w:pPr>
        <w:ind w:left="7677" w:hanging="294"/>
      </w:pPr>
      <w:rPr>
        <w:rFonts w:hint="default"/>
        <w:lang w:val="en-US" w:eastAsia="en-US" w:bidi="en-US"/>
      </w:rPr>
    </w:lvl>
    <w:lvl w:ilvl="8" w:tentative="0">
      <w:start w:val="0"/>
      <w:numFmt w:val="bullet"/>
      <w:lvlText w:val="•"/>
      <w:lvlJc w:val="left"/>
      <w:pPr>
        <w:ind w:left="8747" w:hanging="294"/>
      </w:pPr>
      <w:rPr>
        <w:rFonts w:hint="default"/>
        <w:lang w:val="en-US" w:eastAsia="en-US" w:bidi="en-US"/>
      </w:rPr>
    </w:lvl>
  </w:abstractNum>
  <w:abstractNum w:abstractNumId="6">
    <w:nsid w:val="0248C179"/>
    <w:multiLevelType w:val="multilevel"/>
    <w:tmpl w:val="0248C179"/>
    <w:lvl w:ilvl="0" w:tentative="0">
      <w:start w:val="1"/>
      <w:numFmt w:val="decimal"/>
      <w:lvlText w:val="%1."/>
      <w:lvlJc w:val="left"/>
      <w:pPr>
        <w:ind w:left="914" w:hanging="236"/>
        <w:jc w:val="left"/>
      </w:pPr>
      <w:rPr>
        <w:rFonts w:hint="default" w:ascii="Times New Roman" w:hAnsi="Times New Roman" w:eastAsia="Times New Roman" w:cs="Times New Roman"/>
        <w:w w:val="100"/>
        <w:sz w:val="24"/>
        <w:szCs w:val="24"/>
        <w:lang w:val="en-US" w:eastAsia="en-US" w:bidi="en-US"/>
      </w:rPr>
    </w:lvl>
    <w:lvl w:ilvl="1" w:tentative="0">
      <w:start w:val="0"/>
      <w:numFmt w:val="bullet"/>
      <w:lvlText w:val="•"/>
      <w:lvlJc w:val="left"/>
      <w:pPr>
        <w:ind w:left="1916" w:hanging="236"/>
      </w:pPr>
      <w:rPr>
        <w:rFonts w:hint="default"/>
        <w:lang w:val="en-US" w:eastAsia="en-US" w:bidi="en-US"/>
      </w:rPr>
    </w:lvl>
    <w:lvl w:ilvl="2" w:tentative="0">
      <w:start w:val="0"/>
      <w:numFmt w:val="bullet"/>
      <w:lvlText w:val="•"/>
      <w:lvlJc w:val="left"/>
      <w:pPr>
        <w:ind w:left="2913" w:hanging="236"/>
      </w:pPr>
      <w:rPr>
        <w:rFonts w:hint="default"/>
        <w:lang w:val="en-US" w:eastAsia="en-US" w:bidi="en-US"/>
      </w:rPr>
    </w:lvl>
    <w:lvl w:ilvl="3" w:tentative="0">
      <w:start w:val="0"/>
      <w:numFmt w:val="bullet"/>
      <w:lvlText w:val="•"/>
      <w:lvlJc w:val="left"/>
      <w:pPr>
        <w:ind w:left="3909" w:hanging="236"/>
      </w:pPr>
      <w:rPr>
        <w:rFonts w:hint="default"/>
        <w:lang w:val="en-US" w:eastAsia="en-US" w:bidi="en-US"/>
      </w:rPr>
    </w:lvl>
    <w:lvl w:ilvl="4" w:tentative="0">
      <w:start w:val="0"/>
      <w:numFmt w:val="bullet"/>
      <w:lvlText w:val="•"/>
      <w:lvlJc w:val="left"/>
      <w:pPr>
        <w:ind w:left="4906" w:hanging="236"/>
      </w:pPr>
      <w:rPr>
        <w:rFonts w:hint="default"/>
        <w:lang w:val="en-US" w:eastAsia="en-US" w:bidi="en-US"/>
      </w:rPr>
    </w:lvl>
    <w:lvl w:ilvl="5" w:tentative="0">
      <w:start w:val="0"/>
      <w:numFmt w:val="bullet"/>
      <w:lvlText w:val="•"/>
      <w:lvlJc w:val="left"/>
      <w:pPr>
        <w:ind w:left="5903" w:hanging="236"/>
      </w:pPr>
      <w:rPr>
        <w:rFonts w:hint="default"/>
        <w:lang w:val="en-US" w:eastAsia="en-US" w:bidi="en-US"/>
      </w:rPr>
    </w:lvl>
    <w:lvl w:ilvl="6" w:tentative="0">
      <w:start w:val="0"/>
      <w:numFmt w:val="bullet"/>
      <w:lvlText w:val="•"/>
      <w:lvlJc w:val="left"/>
      <w:pPr>
        <w:ind w:left="6899" w:hanging="236"/>
      </w:pPr>
      <w:rPr>
        <w:rFonts w:hint="default"/>
        <w:lang w:val="en-US" w:eastAsia="en-US" w:bidi="en-US"/>
      </w:rPr>
    </w:lvl>
    <w:lvl w:ilvl="7" w:tentative="0">
      <w:start w:val="0"/>
      <w:numFmt w:val="bullet"/>
      <w:lvlText w:val="•"/>
      <w:lvlJc w:val="left"/>
      <w:pPr>
        <w:ind w:left="7896" w:hanging="236"/>
      </w:pPr>
      <w:rPr>
        <w:rFonts w:hint="default"/>
        <w:lang w:val="en-US" w:eastAsia="en-US" w:bidi="en-US"/>
      </w:rPr>
    </w:lvl>
    <w:lvl w:ilvl="8" w:tentative="0">
      <w:start w:val="0"/>
      <w:numFmt w:val="bullet"/>
      <w:lvlText w:val="•"/>
      <w:lvlJc w:val="left"/>
      <w:pPr>
        <w:ind w:left="8893" w:hanging="236"/>
      </w:pPr>
      <w:rPr>
        <w:rFonts w:hint="default"/>
        <w:lang w:val="en-US" w:eastAsia="en-US" w:bidi="en-US"/>
      </w:rPr>
    </w:lvl>
  </w:abstractNum>
  <w:abstractNum w:abstractNumId="7">
    <w:nsid w:val="03D62ECE"/>
    <w:multiLevelType w:val="multilevel"/>
    <w:tmpl w:val="03D62ECE"/>
    <w:lvl w:ilvl="0" w:tentative="0">
      <w:start w:val="27"/>
      <w:numFmt w:val="decimal"/>
      <w:lvlText w:val="%1"/>
      <w:lvlJc w:val="left"/>
      <w:pPr>
        <w:ind w:left="594" w:hanging="241"/>
        <w:jc w:val="left"/>
      </w:pPr>
      <w:rPr>
        <w:rFonts w:hint="default" w:ascii="Times New Roman" w:hAnsi="Times New Roman" w:eastAsia="Times New Roman" w:cs="Times New Roman"/>
        <w:spacing w:val="-16"/>
        <w:w w:val="100"/>
        <w:sz w:val="22"/>
        <w:szCs w:val="22"/>
        <w:lang w:val="en-US" w:eastAsia="en-US" w:bidi="en-US"/>
      </w:rPr>
    </w:lvl>
    <w:lvl w:ilvl="1" w:tentative="0">
      <w:start w:val="0"/>
      <w:numFmt w:val="bullet"/>
      <w:lvlText w:val="•"/>
      <w:lvlJc w:val="left"/>
      <w:pPr>
        <w:ind w:left="1000" w:hanging="241"/>
      </w:pPr>
      <w:rPr>
        <w:rFonts w:hint="default"/>
        <w:lang w:val="en-US" w:eastAsia="en-US" w:bidi="en-US"/>
      </w:rPr>
    </w:lvl>
    <w:lvl w:ilvl="2" w:tentative="0">
      <w:start w:val="0"/>
      <w:numFmt w:val="bullet"/>
      <w:lvlText w:val="•"/>
      <w:lvlJc w:val="left"/>
      <w:pPr>
        <w:ind w:left="2098" w:hanging="241"/>
      </w:pPr>
      <w:rPr>
        <w:rFonts w:hint="default"/>
        <w:lang w:val="en-US" w:eastAsia="en-US" w:bidi="en-US"/>
      </w:rPr>
    </w:lvl>
    <w:lvl w:ilvl="3" w:tentative="0">
      <w:start w:val="0"/>
      <w:numFmt w:val="bullet"/>
      <w:lvlText w:val="•"/>
      <w:lvlJc w:val="left"/>
      <w:pPr>
        <w:ind w:left="3196" w:hanging="241"/>
      </w:pPr>
      <w:rPr>
        <w:rFonts w:hint="default"/>
        <w:lang w:val="en-US" w:eastAsia="en-US" w:bidi="en-US"/>
      </w:rPr>
    </w:lvl>
    <w:lvl w:ilvl="4" w:tentative="0">
      <w:start w:val="0"/>
      <w:numFmt w:val="bullet"/>
      <w:lvlText w:val="•"/>
      <w:lvlJc w:val="left"/>
      <w:pPr>
        <w:ind w:left="4295" w:hanging="241"/>
      </w:pPr>
      <w:rPr>
        <w:rFonts w:hint="default"/>
        <w:lang w:val="en-US" w:eastAsia="en-US" w:bidi="en-US"/>
      </w:rPr>
    </w:lvl>
    <w:lvl w:ilvl="5" w:tentative="0">
      <w:start w:val="0"/>
      <w:numFmt w:val="bullet"/>
      <w:lvlText w:val="•"/>
      <w:lvlJc w:val="left"/>
      <w:pPr>
        <w:ind w:left="5393" w:hanging="241"/>
      </w:pPr>
      <w:rPr>
        <w:rFonts w:hint="default"/>
        <w:lang w:val="en-US" w:eastAsia="en-US" w:bidi="en-US"/>
      </w:rPr>
    </w:lvl>
    <w:lvl w:ilvl="6" w:tentative="0">
      <w:start w:val="0"/>
      <w:numFmt w:val="bullet"/>
      <w:lvlText w:val="•"/>
      <w:lvlJc w:val="left"/>
      <w:pPr>
        <w:ind w:left="6492" w:hanging="241"/>
      </w:pPr>
      <w:rPr>
        <w:rFonts w:hint="default"/>
        <w:lang w:val="en-US" w:eastAsia="en-US" w:bidi="en-US"/>
      </w:rPr>
    </w:lvl>
    <w:lvl w:ilvl="7" w:tentative="0">
      <w:start w:val="0"/>
      <w:numFmt w:val="bullet"/>
      <w:lvlText w:val="•"/>
      <w:lvlJc w:val="left"/>
      <w:pPr>
        <w:ind w:left="7590" w:hanging="241"/>
      </w:pPr>
      <w:rPr>
        <w:rFonts w:hint="default"/>
        <w:lang w:val="en-US" w:eastAsia="en-US" w:bidi="en-US"/>
      </w:rPr>
    </w:lvl>
    <w:lvl w:ilvl="8" w:tentative="0">
      <w:start w:val="0"/>
      <w:numFmt w:val="bullet"/>
      <w:lvlText w:val="•"/>
      <w:lvlJc w:val="left"/>
      <w:pPr>
        <w:ind w:left="8689" w:hanging="241"/>
      </w:pPr>
      <w:rPr>
        <w:rFonts w:hint="default"/>
        <w:lang w:val="en-US" w:eastAsia="en-US" w:bidi="en-US"/>
      </w:rPr>
    </w:lvl>
  </w:abstractNum>
  <w:abstractNum w:abstractNumId="8">
    <w:nsid w:val="25B654F3"/>
    <w:multiLevelType w:val="multilevel"/>
    <w:tmpl w:val="25B654F3"/>
    <w:lvl w:ilvl="0" w:tentative="0">
      <w:start w:val="29"/>
      <w:numFmt w:val="decimal"/>
      <w:lvlText w:val="%1."/>
      <w:lvlJc w:val="left"/>
      <w:pPr>
        <w:ind w:left="713" w:hanging="360"/>
        <w:jc w:val="left"/>
      </w:pPr>
      <w:rPr>
        <w:rFonts w:hint="default" w:ascii="Times New Roman" w:hAnsi="Times New Roman" w:eastAsia="Times New Roman" w:cs="Times New Roman"/>
        <w:spacing w:val="-11"/>
        <w:w w:val="99"/>
        <w:sz w:val="24"/>
        <w:szCs w:val="24"/>
        <w:lang w:val="en-US" w:eastAsia="en-US" w:bidi="en-US"/>
      </w:rPr>
    </w:lvl>
    <w:lvl w:ilvl="1" w:tentative="0">
      <w:start w:val="0"/>
      <w:numFmt w:val="bullet"/>
      <w:lvlText w:val="•"/>
      <w:lvlJc w:val="left"/>
      <w:pPr>
        <w:ind w:left="1080" w:hanging="360"/>
      </w:pPr>
      <w:rPr>
        <w:rFonts w:hint="default"/>
        <w:lang w:val="en-US" w:eastAsia="en-US" w:bidi="en-US"/>
      </w:rPr>
    </w:lvl>
    <w:lvl w:ilvl="2" w:tentative="0">
      <w:start w:val="0"/>
      <w:numFmt w:val="bullet"/>
      <w:lvlText w:val="•"/>
      <w:lvlJc w:val="left"/>
      <w:pPr>
        <w:ind w:left="1140" w:hanging="360"/>
      </w:pPr>
      <w:rPr>
        <w:rFonts w:hint="default"/>
        <w:lang w:val="en-US" w:eastAsia="en-US" w:bidi="en-US"/>
      </w:rPr>
    </w:lvl>
    <w:lvl w:ilvl="3" w:tentative="0">
      <w:start w:val="0"/>
      <w:numFmt w:val="bullet"/>
      <w:lvlText w:val="•"/>
      <w:lvlJc w:val="left"/>
      <w:pPr>
        <w:ind w:left="2358" w:hanging="360"/>
      </w:pPr>
      <w:rPr>
        <w:rFonts w:hint="default"/>
        <w:lang w:val="en-US" w:eastAsia="en-US" w:bidi="en-US"/>
      </w:rPr>
    </w:lvl>
    <w:lvl w:ilvl="4" w:tentative="0">
      <w:start w:val="0"/>
      <w:numFmt w:val="bullet"/>
      <w:lvlText w:val="•"/>
      <w:lvlJc w:val="left"/>
      <w:pPr>
        <w:ind w:left="3576" w:hanging="360"/>
      </w:pPr>
      <w:rPr>
        <w:rFonts w:hint="default"/>
        <w:lang w:val="en-US" w:eastAsia="en-US" w:bidi="en-US"/>
      </w:rPr>
    </w:lvl>
    <w:lvl w:ilvl="5" w:tentative="0">
      <w:start w:val="0"/>
      <w:numFmt w:val="bullet"/>
      <w:lvlText w:val="•"/>
      <w:lvlJc w:val="left"/>
      <w:pPr>
        <w:ind w:left="4794" w:hanging="360"/>
      </w:pPr>
      <w:rPr>
        <w:rFonts w:hint="default"/>
        <w:lang w:val="en-US" w:eastAsia="en-US" w:bidi="en-US"/>
      </w:rPr>
    </w:lvl>
    <w:lvl w:ilvl="6" w:tentative="0">
      <w:start w:val="0"/>
      <w:numFmt w:val="bullet"/>
      <w:lvlText w:val="•"/>
      <w:lvlJc w:val="left"/>
      <w:pPr>
        <w:ind w:left="6013" w:hanging="360"/>
      </w:pPr>
      <w:rPr>
        <w:rFonts w:hint="default"/>
        <w:lang w:val="en-US" w:eastAsia="en-US" w:bidi="en-US"/>
      </w:rPr>
    </w:lvl>
    <w:lvl w:ilvl="7" w:tentative="0">
      <w:start w:val="0"/>
      <w:numFmt w:val="bullet"/>
      <w:lvlText w:val="•"/>
      <w:lvlJc w:val="left"/>
      <w:pPr>
        <w:ind w:left="7231" w:hanging="360"/>
      </w:pPr>
      <w:rPr>
        <w:rFonts w:hint="default"/>
        <w:lang w:val="en-US" w:eastAsia="en-US" w:bidi="en-US"/>
      </w:rPr>
    </w:lvl>
    <w:lvl w:ilvl="8" w:tentative="0">
      <w:start w:val="0"/>
      <w:numFmt w:val="bullet"/>
      <w:lvlText w:val="•"/>
      <w:lvlJc w:val="left"/>
      <w:pPr>
        <w:ind w:left="8449" w:hanging="360"/>
      </w:pPr>
      <w:rPr>
        <w:rFonts w:hint="default"/>
        <w:lang w:val="en-US" w:eastAsia="en-US" w:bidi="en-US"/>
      </w:rPr>
    </w:lvl>
  </w:abstractNum>
  <w:abstractNum w:abstractNumId="9">
    <w:nsid w:val="59ADCABA"/>
    <w:multiLevelType w:val="multilevel"/>
    <w:tmpl w:val="59ADCABA"/>
    <w:lvl w:ilvl="0" w:tentative="0">
      <w:start w:val="11"/>
      <w:numFmt w:val="decimal"/>
      <w:lvlText w:val="%1."/>
      <w:lvlJc w:val="left"/>
      <w:pPr>
        <w:ind w:left="703" w:hanging="351"/>
        <w:jc w:val="left"/>
      </w:pPr>
      <w:rPr>
        <w:rFonts w:hint="default" w:ascii="Times New Roman" w:hAnsi="Times New Roman" w:eastAsia="Times New Roman" w:cs="Times New Roman"/>
        <w:spacing w:val="-15"/>
        <w:w w:val="99"/>
        <w:sz w:val="24"/>
        <w:szCs w:val="24"/>
        <w:lang w:val="en-US" w:eastAsia="en-US" w:bidi="en-US"/>
      </w:rPr>
    </w:lvl>
    <w:lvl w:ilvl="1" w:tentative="0">
      <w:start w:val="0"/>
      <w:numFmt w:val="bullet"/>
      <w:lvlText w:val="•"/>
      <w:lvlJc w:val="left"/>
      <w:pPr>
        <w:ind w:left="880" w:hanging="351"/>
      </w:pPr>
      <w:rPr>
        <w:rFonts w:hint="default"/>
        <w:lang w:val="en-US" w:eastAsia="en-US" w:bidi="en-US"/>
      </w:rPr>
    </w:lvl>
    <w:lvl w:ilvl="2" w:tentative="0">
      <w:start w:val="0"/>
      <w:numFmt w:val="bullet"/>
      <w:lvlText w:val="•"/>
      <w:lvlJc w:val="left"/>
      <w:pPr>
        <w:ind w:left="900" w:hanging="351"/>
      </w:pPr>
      <w:rPr>
        <w:rFonts w:hint="default"/>
        <w:lang w:val="en-US" w:eastAsia="en-US" w:bidi="en-US"/>
      </w:rPr>
    </w:lvl>
    <w:lvl w:ilvl="3" w:tentative="0">
      <w:start w:val="0"/>
      <w:numFmt w:val="bullet"/>
      <w:lvlText w:val="•"/>
      <w:lvlJc w:val="left"/>
      <w:pPr>
        <w:ind w:left="920" w:hanging="351"/>
      </w:pPr>
      <w:rPr>
        <w:rFonts w:hint="default"/>
        <w:lang w:val="en-US" w:eastAsia="en-US" w:bidi="en-US"/>
      </w:rPr>
    </w:lvl>
    <w:lvl w:ilvl="4" w:tentative="0">
      <w:start w:val="0"/>
      <w:numFmt w:val="bullet"/>
      <w:lvlText w:val="•"/>
      <w:lvlJc w:val="left"/>
      <w:pPr>
        <w:ind w:left="960" w:hanging="351"/>
      </w:pPr>
      <w:rPr>
        <w:rFonts w:hint="default"/>
        <w:lang w:val="en-US" w:eastAsia="en-US" w:bidi="en-US"/>
      </w:rPr>
    </w:lvl>
    <w:lvl w:ilvl="5" w:tentative="0">
      <w:start w:val="0"/>
      <w:numFmt w:val="bullet"/>
      <w:lvlText w:val="•"/>
      <w:lvlJc w:val="left"/>
      <w:pPr>
        <w:ind w:left="980" w:hanging="351"/>
      </w:pPr>
      <w:rPr>
        <w:rFonts w:hint="default"/>
        <w:lang w:val="en-US" w:eastAsia="en-US" w:bidi="en-US"/>
      </w:rPr>
    </w:lvl>
    <w:lvl w:ilvl="6" w:tentative="0">
      <w:start w:val="0"/>
      <w:numFmt w:val="bullet"/>
      <w:lvlText w:val="•"/>
      <w:lvlJc w:val="left"/>
      <w:pPr>
        <w:ind w:left="2961" w:hanging="351"/>
      </w:pPr>
      <w:rPr>
        <w:rFonts w:hint="default"/>
        <w:lang w:val="en-US" w:eastAsia="en-US" w:bidi="en-US"/>
      </w:rPr>
    </w:lvl>
    <w:lvl w:ilvl="7" w:tentative="0">
      <w:start w:val="0"/>
      <w:numFmt w:val="bullet"/>
      <w:lvlText w:val="•"/>
      <w:lvlJc w:val="left"/>
      <w:pPr>
        <w:ind w:left="4942" w:hanging="351"/>
      </w:pPr>
      <w:rPr>
        <w:rFonts w:hint="default"/>
        <w:lang w:val="en-US" w:eastAsia="en-US" w:bidi="en-US"/>
      </w:rPr>
    </w:lvl>
    <w:lvl w:ilvl="8" w:tentative="0">
      <w:start w:val="0"/>
      <w:numFmt w:val="bullet"/>
      <w:lvlText w:val="•"/>
      <w:lvlJc w:val="left"/>
      <w:pPr>
        <w:ind w:left="6923" w:hanging="351"/>
      </w:pPr>
      <w:rPr>
        <w:rFonts w:hint="default"/>
        <w:lang w:val="en-US" w:eastAsia="en-US" w:bidi="en-US"/>
      </w:rPr>
    </w:lvl>
  </w:abstractNum>
  <w:abstractNum w:abstractNumId="10">
    <w:nsid w:val="659C5DC2"/>
    <w:multiLevelType w:val="multilevel"/>
    <w:tmpl w:val="659C5DC2"/>
    <w:lvl w:ilvl="0" w:tentative="0">
      <w:start w:val="1"/>
      <w:numFmt w:val="decimal"/>
      <w:lvlText w:val="%1."/>
      <w:lvlJc w:val="left"/>
      <w:pPr>
        <w:ind w:left="600" w:hanging="360"/>
      </w:pPr>
      <w:rPr>
        <w:rFonts w:hint="default"/>
      </w:r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11">
    <w:nsid w:val="72183CF9"/>
    <w:multiLevelType w:val="multilevel"/>
    <w:tmpl w:val="72183CF9"/>
    <w:lvl w:ilvl="0" w:tentative="0">
      <w:start w:val="41"/>
      <w:numFmt w:val="decimal"/>
      <w:lvlText w:val="%1."/>
      <w:lvlJc w:val="left"/>
      <w:pPr>
        <w:ind w:left="742" w:hanging="346"/>
        <w:jc w:val="left"/>
      </w:pPr>
      <w:rPr>
        <w:rFonts w:hint="default" w:ascii="Times New Roman" w:hAnsi="Times New Roman" w:eastAsia="Times New Roman" w:cs="Times New Roman"/>
        <w:w w:val="100"/>
        <w:sz w:val="24"/>
        <w:szCs w:val="24"/>
        <w:lang w:val="en-US" w:eastAsia="en-US" w:bidi="en-US"/>
      </w:rPr>
    </w:lvl>
    <w:lvl w:ilvl="1" w:tentative="0">
      <w:start w:val="1"/>
      <w:numFmt w:val="upperLetter"/>
      <w:lvlText w:val="%2."/>
      <w:lvlJc w:val="left"/>
      <w:pPr>
        <w:ind w:left="831" w:hanging="294"/>
        <w:jc w:val="left"/>
      </w:pPr>
      <w:rPr>
        <w:rFonts w:hint="default" w:ascii="Times New Roman" w:hAnsi="Times New Roman" w:eastAsia="Times New Roman" w:cs="Times New Roman"/>
        <w:w w:val="99"/>
        <w:sz w:val="24"/>
        <w:szCs w:val="24"/>
        <w:lang w:val="en-US" w:eastAsia="en-US" w:bidi="en-US"/>
      </w:rPr>
    </w:lvl>
    <w:lvl w:ilvl="2" w:tentative="0">
      <w:start w:val="0"/>
      <w:numFmt w:val="bullet"/>
      <w:lvlText w:val="•"/>
      <w:lvlJc w:val="left"/>
      <w:pPr>
        <w:ind w:left="840" w:hanging="294"/>
      </w:pPr>
      <w:rPr>
        <w:rFonts w:hint="default"/>
        <w:lang w:val="en-US" w:eastAsia="en-US" w:bidi="en-US"/>
      </w:rPr>
    </w:lvl>
    <w:lvl w:ilvl="3" w:tentative="0">
      <w:start w:val="0"/>
      <w:numFmt w:val="bullet"/>
      <w:lvlText w:val="•"/>
      <w:lvlJc w:val="left"/>
      <w:pPr>
        <w:ind w:left="2095" w:hanging="294"/>
      </w:pPr>
      <w:rPr>
        <w:rFonts w:hint="default"/>
        <w:lang w:val="en-US" w:eastAsia="en-US" w:bidi="en-US"/>
      </w:rPr>
    </w:lvl>
    <w:lvl w:ilvl="4" w:tentative="0">
      <w:start w:val="0"/>
      <w:numFmt w:val="bullet"/>
      <w:lvlText w:val="•"/>
      <w:lvlJc w:val="left"/>
      <w:pPr>
        <w:ind w:left="3351" w:hanging="294"/>
      </w:pPr>
      <w:rPr>
        <w:rFonts w:hint="default"/>
        <w:lang w:val="en-US" w:eastAsia="en-US" w:bidi="en-US"/>
      </w:rPr>
    </w:lvl>
    <w:lvl w:ilvl="5" w:tentative="0">
      <w:start w:val="0"/>
      <w:numFmt w:val="bullet"/>
      <w:lvlText w:val="•"/>
      <w:lvlJc w:val="left"/>
      <w:pPr>
        <w:ind w:left="4607" w:hanging="294"/>
      </w:pPr>
      <w:rPr>
        <w:rFonts w:hint="default"/>
        <w:lang w:val="en-US" w:eastAsia="en-US" w:bidi="en-US"/>
      </w:rPr>
    </w:lvl>
    <w:lvl w:ilvl="6" w:tentative="0">
      <w:start w:val="0"/>
      <w:numFmt w:val="bullet"/>
      <w:lvlText w:val="•"/>
      <w:lvlJc w:val="left"/>
      <w:pPr>
        <w:ind w:left="5863" w:hanging="294"/>
      </w:pPr>
      <w:rPr>
        <w:rFonts w:hint="default"/>
        <w:lang w:val="en-US" w:eastAsia="en-US" w:bidi="en-US"/>
      </w:rPr>
    </w:lvl>
    <w:lvl w:ilvl="7" w:tentative="0">
      <w:start w:val="0"/>
      <w:numFmt w:val="bullet"/>
      <w:lvlText w:val="•"/>
      <w:lvlJc w:val="left"/>
      <w:pPr>
        <w:ind w:left="7119" w:hanging="294"/>
      </w:pPr>
      <w:rPr>
        <w:rFonts w:hint="default"/>
        <w:lang w:val="en-US" w:eastAsia="en-US" w:bidi="en-US"/>
      </w:rPr>
    </w:lvl>
    <w:lvl w:ilvl="8" w:tentative="0">
      <w:start w:val="0"/>
      <w:numFmt w:val="bullet"/>
      <w:lvlText w:val="•"/>
      <w:lvlJc w:val="left"/>
      <w:pPr>
        <w:ind w:left="8374" w:hanging="294"/>
      </w:pPr>
      <w:rPr>
        <w:rFonts w:hint="default"/>
        <w:lang w:val="en-US" w:eastAsia="en-US" w:bidi="en-US"/>
      </w:rPr>
    </w:lvl>
  </w:abstractNum>
  <w:num w:numId="1">
    <w:abstractNumId w:val="5"/>
  </w:num>
  <w:num w:numId="2">
    <w:abstractNumId w:val="3"/>
  </w:num>
  <w:num w:numId="3">
    <w:abstractNumId w:val="9"/>
  </w:num>
  <w:num w:numId="4">
    <w:abstractNumId w:val="2"/>
  </w:num>
  <w:num w:numId="5">
    <w:abstractNumId w:val="1"/>
  </w:num>
  <w:num w:numId="6">
    <w:abstractNumId w:val="7"/>
  </w:num>
  <w:num w:numId="7">
    <w:abstractNumId w:val="8"/>
  </w:num>
  <w:num w:numId="8">
    <w:abstractNumId w:val="11"/>
  </w:num>
  <w:num w:numId="9">
    <w:abstractNumId w:val="6"/>
  </w:num>
  <w:num w:numId="10">
    <w:abstractNumId w:val="0"/>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6A6A5985"/>
    <w:rsid w:val="7AFF26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en-US"/>
    </w:rPr>
  </w:style>
  <w:style w:type="paragraph" w:styleId="2">
    <w:name w:val="heading 1"/>
    <w:basedOn w:val="1"/>
    <w:next w:val="1"/>
    <w:qFormat/>
    <w:uiPriority w:val="1"/>
    <w:pPr>
      <w:ind w:left="112" w:hanging="447"/>
      <w:outlineLvl w:val="1"/>
    </w:pPr>
    <w:rPr>
      <w:rFonts w:ascii="宋体" w:hAnsi="宋体" w:eastAsia="宋体" w:cs="宋体"/>
      <w:b/>
      <w:bCs/>
      <w:sz w:val="24"/>
      <w:szCs w:val="24"/>
      <w:lang w:val="en-US" w:eastAsia="en-US" w:bidi="en-US"/>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192"/>
      <w:ind w:left="713"/>
    </w:pPr>
    <w:rPr>
      <w:rFonts w:ascii="Times New Roman" w:hAnsi="Times New Roman" w:eastAsia="Times New Roman" w:cs="Times New Roman"/>
      <w:sz w:val="24"/>
      <w:szCs w:val="24"/>
      <w:lang w:val="en-US" w:eastAsia="en-US" w:bidi="en-US"/>
    </w:rPr>
  </w:style>
  <w:style w:type="paragraph" w:styleId="4">
    <w:name w:val="footer"/>
    <w:basedOn w:val="1"/>
    <w:link w:val="12"/>
    <w:unhideWhenUsed/>
    <w:qFormat/>
    <w:uiPriority w:val="99"/>
    <w:pPr>
      <w:tabs>
        <w:tab w:val="center" w:pos="4153"/>
        <w:tab w:val="right" w:pos="8306"/>
      </w:tabs>
      <w:autoSpaceDE/>
      <w:autoSpaceDN/>
      <w:snapToGrid w:val="0"/>
    </w:pPr>
    <w:rPr>
      <w:rFonts w:eastAsia="宋体"/>
      <w:sz w:val="18"/>
      <w:szCs w:val="18"/>
      <w:lang w:eastAsia="zh-CN" w:bidi="ar-SA"/>
    </w:rPr>
  </w:style>
  <w:style w:type="paragraph" w:styleId="5">
    <w:name w:val="header"/>
    <w:basedOn w:val="1"/>
    <w:link w:val="11"/>
    <w:unhideWhenUsed/>
    <w:qFormat/>
    <w:uiPriority w:val="99"/>
    <w:pPr>
      <w:pBdr>
        <w:bottom w:val="single" w:color="auto" w:sz="6" w:space="1"/>
      </w:pBdr>
      <w:tabs>
        <w:tab w:val="center" w:pos="4153"/>
        <w:tab w:val="right" w:pos="8306"/>
      </w:tabs>
      <w:autoSpaceDE/>
      <w:autoSpaceDN/>
      <w:snapToGrid w:val="0"/>
      <w:jc w:val="center"/>
    </w:pPr>
    <w:rPr>
      <w:rFonts w:eastAsia="宋体"/>
      <w:sz w:val="18"/>
      <w:szCs w:val="18"/>
      <w:lang w:eastAsia="zh-CN" w:bidi="ar-SA"/>
    </w:rPr>
  </w:style>
  <w:style w:type="table" w:customStyle="1" w:styleId="8">
    <w:name w:val="Table Normal_0"/>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spacing w:before="192"/>
      <w:ind w:left="713" w:hanging="361"/>
    </w:pPr>
    <w:rPr>
      <w:rFonts w:ascii="Times New Roman" w:hAnsi="Times New Roman" w:eastAsia="Times New Roman" w:cs="Times New Roman"/>
      <w:lang w:val="en-US" w:eastAsia="en-US" w:bidi="en-US"/>
    </w:rPr>
  </w:style>
  <w:style w:type="paragraph" w:customStyle="1" w:styleId="10">
    <w:name w:val="Table Paragraph"/>
    <w:basedOn w:val="1"/>
    <w:qFormat/>
    <w:uiPriority w:val="1"/>
    <w:pPr>
      <w:spacing w:before="91"/>
      <w:ind w:left="50"/>
    </w:pPr>
    <w:rPr>
      <w:rFonts w:ascii="Times New Roman" w:hAnsi="Times New Roman" w:eastAsia="Times New Roman" w:cs="Times New Roman"/>
      <w:lang w:val="en-US" w:eastAsia="en-US" w:bidi="en-US"/>
    </w:rPr>
  </w:style>
  <w:style w:type="character" w:customStyle="1" w:styleId="11">
    <w:name w:val="页眉 Char"/>
    <w:link w:val="5"/>
    <w:semiHidden/>
    <w:qFormat/>
    <w:uiPriority w:val="99"/>
    <w:rPr>
      <w:sz w:val="18"/>
      <w:szCs w:val="18"/>
      <w:lang w:eastAsia="zh-CN"/>
    </w:rPr>
  </w:style>
  <w:style w:type="character" w:customStyle="1" w:styleId="12">
    <w:name w:val="页脚 Char"/>
    <w:link w:val="4"/>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2022-03-24T02:43:00Z</dcterms:created>
  <dc:creator>User</dc:creator>
  <cp:lastModifiedBy>Administrator</cp:lastModifiedBy>
  <dcterms:modified xsi:type="dcterms:W3CDTF">2022-03-30T11:42:07Z</dcterms:modified>
  <dc:title>三 阅读理解</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