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0" locked="0" layoutInCell="1" allowOverlap="1">
            <wp:simplePos x="0" y="0"/>
            <wp:positionH relativeFrom="page">
              <wp:posOffset>11252200</wp:posOffset>
            </wp:positionH>
            <wp:positionV relativeFrom="topMargin">
              <wp:posOffset>10591800</wp:posOffset>
            </wp:positionV>
            <wp:extent cx="457200" cy="419100"/>
            <wp:effectExtent l="0" t="0" r="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457200" cy="419100"/>
                    </a:xfrm>
                    <a:prstGeom prst="rect">
                      <a:avLst/>
                    </a:prstGeom>
                  </pic:spPr>
                </pic:pic>
              </a:graphicData>
            </a:graphic>
          </wp:anchor>
        </w:drawing>
      </w:r>
      <w:r>
        <w:drawing>
          <wp:inline distT="0" distB="0" distL="0" distR="0">
            <wp:extent cx="5731510" cy="8060690"/>
            <wp:effectExtent l="0" t="0" r="2540" b="0"/>
            <wp:docPr id="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 "/>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a:xfrm>
                      <a:off x="0" y="0"/>
                      <a:ext cx="5731510" cy="8060690"/>
                    </a:xfrm>
                    <a:prstGeom prst="rect">
                      <a:avLst/>
                    </a:prstGeom>
                    <a:noFill/>
                    <a:ln>
                      <a:noFill/>
                    </a:ln>
                  </pic:spPr>
                </pic:pic>
              </a:graphicData>
            </a:graphic>
          </wp:inline>
        </w:drawing>
      </w:r>
    </w:p>
    <w:p/>
    <w:p/>
    <w:p>
      <w:r>
        <w:drawing>
          <wp:inline distT="0" distB="0" distL="0" distR="0">
            <wp:extent cx="5731510" cy="8399145"/>
            <wp:effectExtent l="0" t="0" r="2540" b="1905"/>
            <wp:docPr id="9" name="图片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 "/>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5731510" cy="8399145"/>
                    </a:xfrm>
                    <a:prstGeom prst="rect">
                      <a:avLst/>
                    </a:prstGeom>
                    <a:noFill/>
                    <a:ln>
                      <a:noFill/>
                    </a:ln>
                  </pic:spPr>
                </pic:pic>
              </a:graphicData>
            </a:graphic>
          </wp:inline>
        </w:drawing>
      </w:r>
    </w:p>
    <w:p/>
    <w:p>
      <w:r>
        <w:drawing>
          <wp:inline distT="0" distB="0" distL="0" distR="0">
            <wp:extent cx="5731510" cy="8068945"/>
            <wp:effectExtent l="0" t="0" r="2540" b="8255"/>
            <wp:docPr id="10" name="图片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 "/>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5731510" cy="8068945"/>
                    </a:xfrm>
                    <a:prstGeom prst="rect">
                      <a:avLst/>
                    </a:prstGeom>
                    <a:noFill/>
                    <a:ln>
                      <a:noFill/>
                    </a:ln>
                  </pic:spPr>
                </pic:pic>
              </a:graphicData>
            </a:graphic>
          </wp:inline>
        </w:drawing>
      </w:r>
    </w:p>
    <w:p/>
    <w:p/>
    <w:p>
      <w:r>
        <w:drawing>
          <wp:inline distT="0" distB="0" distL="0" distR="0">
            <wp:extent cx="5731510" cy="8235315"/>
            <wp:effectExtent l="0" t="0" r="2540" b="0"/>
            <wp:docPr id="11" name="图片 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 "/>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5731510" cy="8235315"/>
                    </a:xfrm>
                    <a:prstGeom prst="rect">
                      <a:avLst/>
                    </a:prstGeom>
                    <a:noFill/>
                    <a:ln>
                      <a:noFill/>
                    </a:ln>
                  </pic:spPr>
                </pic:pic>
              </a:graphicData>
            </a:graphic>
          </wp:inline>
        </w:drawing>
      </w:r>
    </w:p>
    <w:p/>
    <w:p>
      <w:r>
        <w:drawing>
          <wp:inline distT="0" distB="0" distL="0" distR="0">
            <wp:extent cx="5731510" cy="8176895"/>
            <wp:effectExtent l="0" t="0" r="2540" b="0"/>
            <wp:docPr id="14" name="图片 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 "/>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5731510" cy="8176895"/>
                    </a:xfrm>
                    <a:prstGeom prst="rect">
                      <a:avLst/>
                    </a:prstGeom>
                    <a:noFill/>
                    <a:ln>
                      <a:noFill/>
                    </a:ln>
                  </pic:spPr>
                </pic:pic>
              </a:graphicData>
            </a:graphic>
          </wp:inline>
        </w:drawing>
      </w:r>
    </w:p>
    <w:p/>
    <w:p>
      <w:r>
        <w:drawing>
          <wp:inline distT="0" distB="0" distL="0" distR="0">
            <wp:extent cx="5731510" cy="8214360"/>
            <wp:effectExtent l="0" t="0" r="2540" b="0"/>
            <wp:docPr id="20" name="图片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 "/>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a:xfrm>
                      <a:off x="0" y="0"/>
                      <a:ext cx="5731510" cy="8214360"/>
                    </a:xfrm>
                    <a:prstGeom prst="rect">
                      <a:avLst/>
                    </a:prstGeom>
                    <a:noFill/>
                    <a:ln>
                      <a:noFill/>
                    </a:ln>
                  </pic:spPr>
                </pic:pic>
              </a:graphicData>
            </a:graphic>
          </wp:inline>
        </w:drawing>
      </w:r>
    </w:p>
    <w:p/>
    <w:p>
      <w:r>
        <w:drawing>
          <wp:inline distT="0" distB="0" distL="0" distR="0">
            <wp:extent cx="5731510" cy="8096250"/>
            <wp:effectExtent l="0" t="0" r="2540" b="0"/>
            <wp:docPr id="22" name="图片 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 "/>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a:xfrm>
                      <a:off x="0" y="0"/>
                      <a:ext cx="5731510" cy="8096250"/>
                    </a:xfrm>
                    <a:prstGeom prst="rect">
                      <a:avLst/>
                    </a:prstGeom>
                    <a:noFill/>
                    <a:ln>
                      <a:noFill/>
                    </a:ln>
                  </pic:spPr>
                </pic:pic>
              </a:graphicData>
            </a:graphic>
          </wp:inline>
        </w:drawing>
      </w:r>
    </w:p>
    <w:p/>
    <w:p/>
    <w:p>
      <w:r>
        <w:drawing>
          <wp:inline distT="0" distB="0" distL="0" distR="0">
            <wp:extent cx="5731510" cy="8234045"/>
            <wp:effectExtent l="0" t="0" r="2540" b="0"/>
            <wp:docPr id="23" name="图片 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 "/>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a:xfrm>
                      <a:off x="0" y="0"/>
                      <a:ext cx="5731510" cy="8234045"/>
                    </a:xfrm>
                    <a:prstGeom prst="rect">
                      <a:avLst/>
                    </a:prstGeom>
                    <a:noFill/>
                    <a:ln>
                      <a:noFill/>
                    </a:ln>
                  </pic:spPr>
                </pic:pic>
              </a:graphicData>
            </a:graphic>
          </wp:inline>
        </w:drawing>
      </w:r>
    </w:p>
    <w:p/>
    <w:p>
      <w:r>
        <w:drawing>
          <wp:inline distT="0" distB="0" distL="0" distR="0">
            <wp:extent cx="5731510" cy="7929245"/>
            <wp:effectExtent l="0" t="0" r="2540" b="0"/>
            <wp:docPr id="25" name="图片 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 "/>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a:xfrm>
                      <a:off x="0" y="0"/>
                      <a:ext cx="5731510" cy="7929245"/>
                    </a:xfrm>
                    <a:prstGeom prst="rect">
                      <a:avLst/>
                    </a:prstGeom>
                    <a:noFill/>
                    <a:ln>
                      <a:noFill/>
                    </a:ln>
                  </pic:spPr>
                </pic:pic>
              </a:graphicData>
            </a:graphic>
          </wp:inline>
        </w:drawing>
      </w:r>
    </w:p>
    <w:p/>
    <w:p/>
    <w:p>
      <w:r>
        <w:drawing>
          <wp:inline distT="0" distB="0" distL="0" distR="0">
            <wp:extent cx="5731510" cy="8136890"/>
            <wp:effectExtent l="0" t="0" r="2540" b="0"/>
            <wp:docPr id="26" name="图片 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 "/>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5731510" cy="8136890"/>
                    </a:xfrm>
                    <a:prstGeom prst="rect">
                      <a:avLst/>
                    </a:prstGeom>
                    <a:noFill/>
                    <a:ln>
                      <a:noFill/>
                    </a:ln>
                  </pic:spPr>
                </pic:pic>
              </a:graphicData>
            </a:graphic>
          </wp:inline>
        </w:drawing>
      </w:r>
    </w:p>
    <w:p/>
    <w:p/>
    <w:p>
      <w:pPr>
        <w:shd w:val="clear" w:color="auto" w:fill="FFFFFF"/>
        <w:spacing w:before="100" w:beforeAutospacing="1" w:after="100" w:afterAutospacing="1"/>
        <w:jc w:val="center"/>
        <w:rPr>
          <w:rFonts w:ascii="宋体" w:hAnsi="宋体" w:eastAsia="宋体" w:cs="宋体"/>
          <w:color w:val="000000"/>
          <w:sz w:val="27"/>
          <w:szCs w:val="27"/>
        </w:rPr>
      </w:pPr>
      <w:r>
        <w:rPr>
          <w:rFonts w:ascii="宋体" w:hAnsi="宋体" w:eastAsia="宋体" w:cs="宋体"/>
          <w:color w:val="000000"/>
          <w:sz w:val="32"/>
          <w:szCs w:val="32"/>
        </w:rPr>
        <w:t>白云区2022年初中毕业班综合训练（二）</w:t>
      </w:r>
      <w:r>
        <w:rPr>
          <w:rFonts w:hint="eastAsia" w:ascii="宋体" w:hAnsi="宋体" w:eastAsia="宋体" w:cs="宋体"/>
          <w:color w:val="000000"/>
          <w:sz w:val="32"/>
          <w:szCs w:val="32"/>
        </w:rPr>
        <w:t>参考答案</w:t>
      </w:r>
    </w:p>
    <w:p>
      <w:pPr>
        <w:shd w:val="clear" w:color="auto" w:fill="FFFFFF"/>
        <w:spacing w:before="249" w:after="249"/>
        <w:jc w:val="center"/>
        <w:rPr>
          <w:rFonts w:ascii="宋体" w:hAnsi="宋体" w:eastAsia="宋体" w:cs="宋体"/>
          <w:color w:val="000000"/>
          <w:sz w:val="32"/>
          <w:szCs w:val="32"/>
        </w:rPr>
      </w:pPr>
      <w:r>
        <w:rPr>
          <w:rFonts w:ascii="宋体" w:hAnsi="宋体" w:eastAsia="宋体" w:cs="宋体"/>
          <w:color w:val="000000"/>
          <w:sz w:val="32"/>
          <w:szCs w:val="32"/>
        </w:rPr>
        <w:t>英 语 试 卷</w:t>
      </w:r>
    </w:p>
    <w:p>
      <w:pPr>
        <w:spacing w:line="360" w:lineRule="auto"/>
        <w:rPr>
          <w:rFonts w:ascii="宋体" w:hAnsi="宋体" w:eastAsia="宋体" w:cs="Times New Roman"/>
          <w:color w:val="000000"/>
          <w:sz w:val="24"/>
          <w:szCs w:val="24"/>
          <w:shd w:val="clear" w:color="auto" w:fill="FFFFFF"/>
        </w:rPr>
      </w:pPr>
      <w:r>
        <w:rPr>
          <w:rFonts w:hint="eastAsia" w:ascii="宋体" w:hAnsi="宋体" w:eastAsia="宋体" w:cs="Times New Roman"/>
          <w:color w:val="000000"/>
          <w:sz w:val="24"/>
          <w:szCs w:val="24"/>
          <w:shd w:val="clear" w:color="auto" w:fill="FFFFFF"/>
        </w:rPr>
        <w:t>一、</w:t>
      </w:r>
      <w:r>
        <w:rPr>
          <w:rFonts w:ascii="宋体" w:hAnsi="宋体" w:eastAsia="宋体" w:cs="Times New Roman"/>
          <w:color w:val="000000"/>
          <w:sz w:val="24"/>
          <w:szCs w:val="24"/>
          <w:shd w:val="clear" w:color="auto" w:fill="FFFFFF"/>
        </w:rPr>
        <w:t>语法选择（共15小题；每小题1分，满分15分）</w:t>
      </w:r>
    </w:p>
    <w:p>
      <w:pPr>
        <w:pStyle w:val="339"/>
        <w:widowControl w:val="0"/>
        <w:numPr>
          <w:ilvl w:val="1"/>
          <w:numId w:val="11"/>
        </w:numPr>
        <w:spacing w:before="0" w:line="360" w:lineRule="auto"/>
        <w:contextualSpacing w:val="0"/>
        <w:jc w:val="both"/>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BACDB   AABDB   ACBDC</w:t>
      </w:r>
    </w:p>
    <w:p>
      <w:pPr>
        <w:spacing w:line="360" w:lineRule="auto"/>
        <w:rPr>
          <w:rFonts w:ascii="宋体" w:hAnsi="宋体" w:eastAsia="宋体" w:cs="Times New Roman"/>
          <w:color w:val="000000"/>
          <w:sz w:val="24"/>
          <w:szCs w:val="24"/>
          <w:shd w:val="clear" w:color="auto" w:fill="FFFFFF"/>
        </w:rPr>
      </w:pPr>
      <w:r>
        <w:rPr>
          <w:rFonts w:hint="eastAsia" w:ascii="宋体" w:hAnsi="宋体" w:eastAsia="宋体" w:cs="Times New Roman"/>
          <w:color w:val="000000"/>
          <w:sz w:val="24"/>
          <w:szCs w:val="24"/>
          <w:shd w:val="clear" w:color="auto" w:fill="FFFFFF"/>
        </w:rPr>
        <w:t>二、</w:t>
      </w:r>
      <w:r>
        <w:rPr>
          <w:rFonts w:ascii="宋体" w:hAnsi="宋体" w:eastAsia="宋体" w:cs="Times New Roman"/>
          <w:color w:val="000000"/>
          <w:sz w:val="24"/>
          <w:szCs w:val="24"/>
          <w:shd w:val="clear" w:color="auto" w:fill="FFFFFF"/>
        </w:rPr>
        <w:t>完形填空（共10小题；每小题1分，满分10分）</w:t>
      </w:r>
    </w:p>
    <w:p>
      <w:pPr>
        <w:pStyle w:val="339"/>
        <w:spacing w:line="360" w:lineRule="auto"/>
        <w:ind w:left="540"/>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16-20   BADCC   21-25   BDCBA</w:t>
      </w:r>
    </w:p>
    <w:p>
      <w:pPr>
        <w:shd w:val="clear" w:color="auto" w:fill="FFFFFF"/>
        <w:spacing w:before="156" w:after="156" w:line="360" w:lineRule="auto"/>
        <w:rPr>
          <w:rFonts w:ascii="宋体" w:hAnsi="宋体" w:eastAsia="宋体" w:cs="Times New Roman"/>
          <w:color w:val="000000"/>
          <w:sz w:val="24"/>
          <w:szCs w:val="24"/>
          <w:shd w:val="clear" w:color="auto" w:fill="FFFFFF"/>
        </w:rPr>
      </w:pPr>
      <w:r>
        <w:rPr>
          <w:rFonts w:ascii="Times New Roman" w:hAnsi="Times New Roman" w:eastAsia="微软雅黑" w:cs="Times New Roman"/>
          <w:color w:val="000000"/>
          <w:sz w:val="24"/>
          <w:szCs w:val="24"/>
        </w:rPr>
        <w:t>三、</w:t>
      </w:r>
      <w:r>
        <w:rPr>
          <w:rFonts w:ascii="宋体" w:hAnsi="宋体" w:eastAsia="宋体" w:cs="Times New Roman"/>
          <w:color w:val="000000"/>
          <w:sz w:val="24"/>
          <w:szCs w:val="24"/>
          <w:shd w:val="clear" w:color="auto" w:fill="FFFFFF"/>
        </w:rPr>
        <w:t>阅读（共两节；满分35分）</w:t>
      </w:r>
    </w:p>
    <w:p>
      <w:pPr>
        <w:shd w:val="clear" w:color="auto" w:fill="FFFFFF"/>
        <w:spacing w:before="62" w:after="62" w:line="360" w:lineRule="auto"/>
        <w:ind w:firstLine="412"/>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第一节 阅读理解（共15小题；每小题2分，满分30分）</w:t>
      </w:r>
    </w:p>
    <w:p>
      <w:pPr>
        <w:spacing w:line="360" w:lineRule="auto"/>
        <w:ind w:firstLine="360" w:firstLineChars="150"/>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26-40    DCAD     ADCC    DCD     BCBC</w:t>
      </w:r>
    </w:p>
    <w:p>
      <w:pPr>
        <w:spacing w:line="360" w:lineRule="auto"/>
        <w:textAlignment w:val="center"/>
      </w:pPr>
      <w:r>
        <w:rPr>
          <w:rFonts w:hint="eastAsia"/>
        </w:rPr>
        <w:t>阅读理解D篇</w:t>
      </w:r>
    </w:p>
    <w:p>
      <w:pPr>
        <w:spacing w:line="360" w:lineRule="auto"/>
        <w:textAlignment w:val="center"/>
      </w:pPr>
      <w:r>
        <w:t>本文是一篇说明文。主要讲的是语言学习从听力开始，孩子在开始说话之前所需要的听力数量大不相同，开始说话迟的孩子往往做了长时间的听众。本文以此展开，主要讲述了孩子的语言学习过程。</w:t>
      </w:r>
    </w:p>
    <w:p>
      <w:pPr>
        <w:spacing w:line="360" w:lineRule="auto"/>
        <w:textAlignment w:val="center"/>
      </w:pPr>
      <w:r>
        <w:t>37．细节理解题。根据第一段的“Children are greatly different in the amount of listening they do before they start speaking, and later starters are often long listeners.(孩子们在开始说话前所做的听力量有很大的不同，较晚开始的孩子往往是长时间的倾听者。)”可知，大多数孩子在很小的时候学习语言之前他们通过不同程度的倾听来学习语言。故选B。</w:t>
      </w:r>
    </w:p>
    <w:p>
      <w:pPr>
        <w:spacing w:line="360" w:lineRule="auto"/>
        <w:textAlignment w:val="center"/>
      </w:pPr>
      <w:r>
        <w:t>38．细节理解题。根据第一段的“later starters are often long listeners较晚开始（说话）的孩子往往是长时间的倾听者”可知，开始说话较晚的孩子通常需要很长时间才能学会正确倾听，故选C。</w:t>
      </w:r>
    </w:p>
    <w:p>
      <w:pPr>
        <w:spacing w:line="360" w:lineRule="auto"/>
        <w:textAlignment w:val="center"/>
      </w:pPr>
      <w:r>
        <w:t>39．推理判断题。根据第三段的“The meaning of a word depends on what a particular person means by it in a particular situation; and it is clear that what a child means by a word will change as he gains more experience of the world.(一个词的意思取决于一个特定的人在特定的情况下是怎么说的；很明显，一个孩子对一个词的理解会随着他对这个世界的经验的增加而改变。)”可知，决定婴儿的模仿何时可以被认为是语言的问题并不重要，因为这种转变是逐渐发生的，故选B。</w:t>
      </w:r>
    </w:p>
    <w:p>
      <w:pPr>
        <w:spacing w:line="360" w:lineRule="auto"/>
        <w:textAlignment w:val="center"/>
      </w:pPr>
      <w:r>
        <w:t>40．推理判断题。根据最后一段的“Playful and meaningless imitation of what other people say continues after the child has begun to speak for himself.(当孩子开始为自己说话时，对他人话语的有趣而无意义的模仿仍在继续。)”可知，孩子们在会说话后仍然喜欢模仿。故选C。</w:t>
      </w:r>
    </w:p>
    <w:p>
      <w:pPr>
        <w:spacing w:line="360" w:lineRule="auto"/>
        <w:ind w:firstLine="480" w:firstLineChars="200"/>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第二节 阅读填空（共5小题；每小题1分，满分5分）</w:t>
      </w:r>
    </w:p>
    <w:p>
      <w:pPr>
        <w:spacing w:line="360" w:lineRule="auto"/>
        <w:ind w:firstLine="120" w:firstLineChars="50"/>
        <w:rPr>
          <w:rFonts w:ascii="Times New Roman" w:hAnsi="Times New Roman" w:eastAsia="微软雅黑" w:cs="Times New Roman"/>
          <w:color w:val="FF0000"/>
          <w:sz w:val="24"/>
          <w:szCs w:val="24"/>
          <w:shd w:val="clear" w:color="auto" w:fill="FFFFFF"/>
        </w:rPr>
      </w:pPr>
      <w:r>
        <w:rPr>
          <w:rFonts w:ascii="Times New Roman" w:hAnsi="Times New Roman" w:eastAsia="微软雅黑" w:cs="Times New Roman"/>
          <w:color w:val="FF0000"/>
          <w:sz w:val="24"/>
          <w:szCs w:val="24"/>
          <w:shd w:val="clear" w:color="auto" w:fill="FFFFFF"/>
        </w:rPr>
        <w:t>41-45: ACBED</w:t>
      </w:r>
    </w:p>
    <w:p>
      <w:pPr>
        <w:shd w:val="clear" w:color="auto" w:fill="FFFFFF"/>
        <w:spacing w:before="156" w:after="156" w:line="360" w:lineRule="auto"/>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四、写作（共三节；满分30分）</w:t>
      </w:r>
    </w:p>
    <w:p>
      <w:pPr>
        <w:shd w:val="clear" w:color="auto" w:fill="FFFFFF"/>
        <w:spacing w:before="62" w:after="62" w:line="360" w:lineRule="auto"/>
        <w:ind w:firstLine="412"/>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第一节 语篇填词（共5空；每空1分，满分5分）</w:t>
      </w:r>
    </w:p>
    <w:p>
      <w:pPr>
        <w:shd w:val="clear" w:color="auto" w:fill="FFFFFF"/>
        <w:spacing w:before="62" w:after="62" w:line="360" w:lineRule="auto"/>
        <w:ind w:firstLine="412"/>
        <w:rPr>
          <w:rFonts w:ascii="宋体" w:hAnsi="宋体" w:eastAsia="宋体" w:cs="Times New Roman"/>
          <w:color w:val="000000"/>
          <w:sz w:val="24"/>
          <w:szCs w:val="24"/>
          <w:shd w:val="clear" w:color="auto" w:fill="FFFFFF"/>
        </w:rPr>
      </w:pPr>
      <w:r>
        <w:rPr>
          <w:rFonts w:hint="eastAsia" w:ascii="宋体" w:hAnsi="宋体" w:eastAsia="宋体" w:cs="Times New Roman"/>
          <w:color w:val="000000"/>
          <w:sz w:val="24"/>
          <w:szCs w:val="24"/>
          <w:shd w:val="clear" w:color="auto" w:fill="FFFFFF"/>
        </w:rPr>
        <w:t>说明：写对词根给0</w:t>
      </w:r>
      <w:r>
        <w:rPr>
          <w:rFonts w:ascii="宋体" w:hAnsi="宋体" w:eastAsia="宋体" w:cs="Times New Roman"/>
          <w:color w:val="000000"/>
          <w:sz w:val="24"/>
          <w:szCs w:val="24"/>
          <w:shd w:val="clear" w:color="auto" w:fill="FFFFFF"/>
        </w:rPr>
        <w:t>.5</w:t>
      </w:r>
      <w:r>
        <w:rPr>
          <w:rFonts w:hint="eastAsia" w:ascii="宋体" w:hAnsi="宋体" w:eastAsia="宋体" w:cs="Times New Roman"/>
          <w:color w:val="000000"/>
          <w:sz w:val="24"/>
          <w:szCs w:val="24"/>
          <w:shd w:val="clear" w:color="auto" w:fill="FFFFFF"/>
        </w:rPr>
        <w:t>分</w:t>
      </w:r>
    </w:p>
    <w:p>
      <w:pPr>
        <w:spacing w:line="360" w:lineRule="auto"/>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46. chances  47. improve   48. disagree  49. role  50. colourful</w:t>
      </w:r>
    </w:p>
    <w:p>
      <w:pPr>
        <w:spacing w:line="360" w:lineRule="auto"/>
        <w:ind w:firstLine="480" w:firstLineChars="200"/>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第二节 完成句子（共5小题；每小题2分，满分10分）</w:t>
      </w:r>
    </w:p>
    <w:p>
      <w:pPr>
        <w:shd w:val="clear" w:color="auto" w:fill="FFFFFF"/>
        <w:spacing w:before="62" w:after="62" w:line="360" w:lineRule="auto"/>
        <w:ind w:firstLine="412"/>
        <w:rPr>
          <w:rFonts w:ascii="宋体" w:hAnsi="宋体" w:eastAsia="宋体" w:cs="Times New Roman"/>
          <w:color w:val="000000"/>
          <w:sz w:val="24"/>
          <w:szCs w:val="24"/>
          <w:shd w:val="clear" w:color="auto" w:fill="FFFFFF"/>
        </w:rPr>
      </w:pPr>
      <w:r>
        <w:rPr>
          <w:rFonts w:hint="eastAsia" w:ascii="宋体" w:hAnsi="宋体" w:eastAsia="宋体" w:cs="Times New Roman"/>
          <w:color w:val="000000"/>
          <w:sz w:val="24"/>
          <w:szCs w:val="24"/>
          <w:shd w:val="clear" w:color="auto" w:fill="FFFFFF"/>
        </w:rPr>
        <w:t>说明：写对词根给0</w:t>
      </w:r>
      <w:r>
        <w:rPr>
          <w:rFonts w:ascii="宋体" w:hAnsi="宋体" w:eastAsia="宋体" w:cs="Times New Roman"/>
          <w:color w:val="000000"/>
          <w:sz w:val="24"/>
          <w:szCs w:val="24"/>
          <w:shd w:val="clear" w:color="auto" w:fill="FFFFFF"/>
        </w:rPr>
        <w:t>.5</w:t>
      </w:r>
      <w:r>
        <w:rPr>
          <w:rFonts w:hint="eastAsia" w:ascii="宋体" w:hAnsi="宋体" w:eastAsia="宋体" w:cs="Times New Roman"/>
          <w:color w:val="000000"/>
          <w:sz w:val="24"/>
          <w:szCs w:val="24"/>
          <w:shd w:val="clear" w:color="auto" w:fill="FFFFFF"/>
        </w:rPr>
        <w:t>分</w:t>
      </w:r>
    </w:p>
    <w:p>
      <w:pPr>
        <w:spacing w:line="360" w:lineRule="auto"/>
        <w:rPr>
          <w:rFonts w:ascii="Times New Roman" w:hAnsi="Times New Roman" w:cs="Times New Roman"/>
          <w:color w:val="FF0000"/>
          <w:sz w:val="24"/>
          <w:szCs w:val="24"/>
          <w:shd w:val="clear" w:color="auto" w:fill="FFFFFF"/>
        </w:rPr>
      </w:pPr>
      <w:r>
        <w:rPr>
          <w:rFonts w:ascii="Times New Roman" w:hAnsi="Times New Roman" w:cs="Times New Roman"/>
          <w:color w:val="FF0000"/>
          <w:sz w:val="24"/>
          <w:szCs w:val="24"/>
          <w:shd w:val="clear" w:color="auto" w:fill="FFFFFF"/>
        </w:rPr>
        <w:t xml:space="preserve">51.didn’t go  until finished </w:t>
      </w:r>
      <w:r>
        <w:rPr>
          <w:rFonts w:hint="eastAsia" w:ascii="Times New Roman" w:hAnsi="Times New Roman" w:cs="Times New Roman"/>
          <w:color w:val="FF0000"/>
          <w:sz w:val="24"/>
          <w:szCs w:val="24"/>
          <w:shd w:val="clear" w:color="auto" w:fill="FFFFFF"/>
        </w:rPr>
        <w:t>（每空0</w:t>
      </w:r>
      <w:r>
        <w:rPr>
          <w:rFonts w:ascii="Times New Roman" w:hAnsi="Times New Roman" w:cs="Times New Roman"/>
          <w:color w:val="FF0000"/>
          <w:sz w:val="24"/>
          <w:szCs w:val="24"/>
          <w:shd w:val="clear" w:color="auto" w:fill="FFFFFF"/>
        </w:rPr>
        <w:t>.5</w:t>
      </w:r>
      <w:r>
        <w:rPr>
          <w:rFonts w:hint="eastAsia" w:ascii="Times New Roman" w:hAnsi="Times New Roman" w:cs="Times New Roman"/>
          <w:color w:val="FF0000"/>
          <w:sz w:val="24"/>
          <w:szCs w:val="24"/>
          <w:shd w:val="clear" w:color="auto" w:fill="FFFFFF"/>
        </w:rPr>
        <w:t>分）</w:t>
      </w:r>
      <w:r>
        <w:rPr>
          <w:rFonts w:ascii="Times New Roman" w:hAnsi="Times New Roman" w:cs="Times New Roman"/>
          <w:color w:val="FF0000"/>
          <w:sz w:val="24"/>
          <w:szCs w:val="24"/>
          <w:shd w:val="clear" w:color="auto" w:fill="FFFFFF"/>
        </w:rPr>
        <w:t xml:space="preserve">  52. when to leave for </w:t>
      </w:r>
      <w:r>
        <w:rPr>
          <w:rFonts w:hint="eastAsia" w:ascii="Times New Roman" w:hAnsi="Times New Roman" w:cs="Times New Roman"/>
          <w:color w:val="FF0000"/>
          <w:sz w:val="24"/>
          <w:szCs w:val="24"/>
          <w:shd w:val="clear" w:color="auto" w:fill="FFFFFF"/>
        </w:rPr>
        <w:t>（每空0</w:t>
      </w:r>
      <w:r>
        <w:rPr>
          <w:rFonts w:ascii="Times New Roman" w:hAnsi="Times New Roman" w:cs="Times New Roman"/>
          <w:color w:val="FF0000"/>
          <w:sz w:val="24"/>
          <w:szCs w:val="24"/>
          <w:shd w:val="clear" w:color="auto" w:fill="FFFFFF"/>
        </w:rPr>
        <w:t>.5</w:t>
      </w:r>
      <w:r>
        <w:rPr>
          <w:rFonts w:hint="eastAsia" w:ascii="Times New Roman" w:hAnsi="Times New Roman" w:cs="Times New Roman"/>
          <w:color w:val="FF0000"/>
          <w:sz w:val="24"/>
          <w:szCs w:val="24"/>
          <w:shd w:val="clear" w:color="auto" w:fill="FFFFFF"/>
        </w:rPr>
        <w:t>分）</w:t>
      </w:r>
      <w:r>
        <w:rPr>
          <w:rFonts w:ascii="Times New Roman" w:hAnsi="Times New Roman" w:cs="Times New Roman"/>
          <w:color w:val="FF0000"/>
          <w:sz w:val="24"/>
          <w:szCs w:val="24"/>
          <w:shd w:val="clear" w:color="auto" w:fill="FFFFFF"/>
        </w:rPr>
        <w:t xml:space="preserve">  53. were looking for</w:t>
      </w:r>
      <w:r>
        <w:rPr>
          <w:rFonts w:hint="eastAsia" w:ascii="Times New Roman" w:hAnsi="Times New Roman" w:cs="Times New Roman"/>
          <w:color w:val="FF0000"/>
          <w:sz w:val="24"/>
          <w:szCs w:val="24"/>
          <w:shd w:val="clear" w:color="auto" w:fill="FFFFFF"/>
        </w:rPr>
        <w:t>（0</w:t>
      </w:r>
      <w:r>
        <w:rPr>
          <w:rFonts w:ascii="Times New Roman" w:hAnsi="Times New Roman" w:cs="Times New Roman"/>
          <w:color w:val="FF0000"/>
          <w:sz w:val="24"/>
          <w:szCs w:val="24"/>
          <w:shd w:val="clear" w:color="auto" w:fill="FFFFFF"/>
        </w:rPr>
        <w:t>.5</w:t>
      </w:r>
      <w:r>
        <w:rPr>
          <w:rFonts w:hint="eastAsia" w:ascii="Times New Roman" w:hAnsi="Times New Roman" w:cs="Times New Roman"/>
          <w:color w:val="FF0000"/>
          <w:sz w:val="24"/>
          <w:szCs w:val="24"/>
          <w:shd w:val="clear" w:color="auto" w:fill="FFFFFF"/>
        </w:rPr>
        <w:t>+</w:t>
      </w:r>
      <w:r>
        <w:rPr>
          <w:rFonts w:ascii="Times New Roman" w:hAnsi="Times New Roman" w:cs="Times New Roman"/>
          <w:color w:val="FF0000"/>
          <w:sz w:val="24"/>
          <w:szCs w:val="24"/>
          <w:shd w:val="clear" w:color="auto" w:fill="FFFFFF"/>
        </w:rPr>
        <w:t>1</w:t>
      </w:r>
      <w:r>
        <w:rPr>
          <w:rFonts w:hint="eastAsia" w:ascii="Times New Roman" w:hAnsi="Times New Roman" w:cs="Times New Roman"/>
          <w:color w:val="FF0000"/>
          <w:sz w:val="24"/>
          <w:szCs w:val="24"/>
          <w:shd w:val="clear" w:color="auto" w:fill="FFFFFF"/>
        </w:rPr>
        <w:t>+</w:t>
      </w:r>
      <w:r>
        <w:rPr>
          <w:rFonts w:ascii="Times New Roman" w:hAnsi="Times New Roman" w:cs="Times New Roman"/>
          <w:color w:val="FF0000"/>
          <w:sz w:val="24"/>
          <w:szCs w:val="24"/>
          <w:shd w:val="clear" w:color="auto" w:fill="FFFFFF"/>
        </w:rPr>
        <w:t>0.5</w:t>
      </w:r>
      <w:r>
        <w:rPr>
          <w:rFonts w:hint="eastAsia" w:ascii="Times New Roman" w:hAnsi="Times New Roman" w:cs="Times New Roman"/>
          <w:color w:val="FF0000"/>
          <w:sz w:val="24"/>
          <w:szCs w:val="24"/>
          <w:shd w:val="clear" w:color="auto" w:fill="FFFFFF"/>
        </w:rPr>
        <w:t>分）</w:t>
      </w:r>
      <w:r>
        <w:rPr>
          <w:rFonts w:ascii="Times New Roman" w:hAnsi="Times New Roman" w:cs="Times New Roman"/>
          <w:color w:val="FF0000"/>
          <w:sz w:val="24"/>
          <w:szCs w:val="24"/>
          <w:shd w:val="clear" w:color="auto" w:fill="FFFFFF"/>
        </w:rPr>
        <w:t xml:space="preserve">54. What bad </w:t>
      </w:r>
      <w:r>
        <w:rPr>
          <w:rFonts w:hint="eastAsia" w:ascii="Times New Roman" w:hAnsi="Times New Roman" w:cs="Times New Roman"/>
          <w:color w:val="FF0000"/>
          <w:sz w:val="24"/>
          <w:szCs w:val="24"/>
          <w:shd w:val="clear" w:color="auto" w:fill="FFFFFF"/>
        </w:rPr>
        <w:t>（每空1分）</w:t>
      </w:r>
      <w:r>
        <w:rPr>
          <w:rFonts w:ascii="Times New Roman" w:hAnsi="Times New Roman" w:cs="Times New Roman"/>
          <w:color w:val="FF0000"/>
          <w:sz w:val="24"/>
          <w:szCs w:val="24"/>
          <w:shd w:val="clear" w:color="auto" w:fill="FFFFFF"/>
        </w:rPr>
        <w:t xml:space="preserve">  55. is used  </w:t>
      </w:r>
      <w:r>
        <w:rPr>
          <w:rFonts w:hint="eastAsia" w:ascii="Times New Roman" w:hAnsi="Times New Roman" w:cs="Times New Roman"/>
          <w:color w:val="FF0000"/>
          <w:sz w:val="24"/>
          <w:szCs w:val="24"/>
          <w:shd w:val="clear" w:color="auto" w:fill="FFFFFF"/>
        </w:rPr>
        <w:t>（每空1分）</w:t>
      </w:r>
    </w:p>
    <w:p>
      <w:pPr>
        <w:spacing w:line="360" w:lineRule="auto"/>
        <w:ind w:firstLine="480" w:firstLineChars="200"/>
        <w:rPr>
          <w:rFonts w:ascii="宋体" w:hAnsi="宋体" w:eastAsia="宋体" w:cs="Times New Roman"/>
          <w:color w:val="000000"/>
          <w:sz w:val="24"/>
          <w:szCs w:val="24"/>
          <w:shd w:val="clear" w:color="auto" w:fill="FFFFFF"/>
        </w:rPr>
      </w:pPr>
      <w:r>
        <w:rPr>
          <w:rFonts w:ascii="宋体" w:hAnsi="宋体" w:eastAsia="宋体" w:cs="Times New Roman"/>
          <w:color w:val="000000"/>
          <w:sz w:val="24"/>
          <w:szCs w:val="24"/>
          <w:shd w:val="clear" w:color="auto" w:fill="FFFFFF"/>
        </w:rPr>
        <w:t>第三节 书面表达（共l小题；满分15分）</w:t>
      </w:r>
      <w:r>
        <w:rPr>
          <w:rFonts w:hint="eastAsia" w:ascii="宋体" w:hAnsi="宋体" w:eastAsia="宋体" w:cs="Times New Roman"/>
          <w:color w:val="000000"/>
          <w:sz w:val="24"/>
          <w:szCs w:val="24"/>
          <w:shd w:val="clear" w:color="auto" w:fill="FFFFFF"/>
        </w:rPr>
        <w:t>（每种不同颜色为1分，黑色为适当拓展部分）</w:t>
      </w:r>
    </w:p>
    <w:p>
      <w:pPr>
        <w:spacing w:line="360" w:lineRule="auto"/>
        <w:rPr>
          <w:rFonts w:ascii="Times New Roman" w:hAnsi="Times New Roman" w:eastAsia="新宋体" w:cs="Times New Roman"/>
          <w:szCs w:val="21"/>
        </w:rPr>
      </w:pPr>
      <w:r>
        <w:rPr>
          <w:rFonts w:ascii="Times New Roman" w:hAnsi="Times New Roman" w:eastAsia="新宋体" w:cs="Times New Roman"/>
          <w:b/>
          <w:bCs/>
          <w:szCs w:val="21"/>
        </w:rPr>
        <w:t xml:space="preserve">Dear friends, welcome to our English Reading Club. </w:t>
      </w:r>
      <w:r>
        <w:rPr>
          <w:rFonts w:ascii="Times New Roman" w:hAnsi="Times New Roman" w:eastAsia="新宋体" w:cs="Times New Roman"/>
          <w:szCs w:val="21"/>
        </w:rPr>
        <w:t xml:space="preserve">It’s my honor to give a speech about reading here. </w:t>
      </w:r>
    </w:p>
    <w:p>
      <w:pPr>
        <w:spacing w:line="360" w:lineRule="auto"/>
        <w:rPr>
          <w:rFonts w:ascii="Times New Roman" w:hAnsi="Times New Roman" w:eastAsia="新宋体" w:cs="Times New Roman"/>
          <w:szCs w:val="21"/>
        </w:rPr>
      </w:pPr>
      <w:r>
        <w:rPr>
          <w:rFonts w:ascii="Times New Roman" w:hAnsi="Times New Roman" w:eastAsia="新宋体" w:cs="Times New Roman"/>
          <w:szCs w:val="21"/>
        </w:rPr>
        <w:t xml:space="preserve">   As we all know, reading is important. </w:t>
      </w:r>
      <w:r>
        <w:rPr>
          <w:rFonts w:ascii="Times New Roman" w:hAnsi="Times New Roman" w:eastAsia="新宋体" w:cs="Times New Roman"/>
          <w:color w:val="FF0000"/>
          <w:szCs w:val="21"/>
        </w:rPr>
        <w:t xml:space="preserve">We can improve our knowledge and learn more about the world by reading. </w:t>
      </w:r>
      <w:r>
        <w:rPr>
          <w:rFonts w:ascii="Times New Roman" w:hAnsi="Times New Roman" w:eastAsia="新宋体" w:cs="Times New Roman"/>
          <w:color w:val="5B9BD5" w:themeColor="accent1"/>
          <w:szCs w:val="21"/>
          <w14:textFill>
            <w14:solidFill>
              <w14:schemeClr w14:val="accent1"/>
            </w14:solidFill>
          </w14:textFill>
        </w:rPr>
        <w:t xml:space="preserve">What’s more, </w:t>
      </w:r>
      <w:r>
        <w:rPr>
          <w:rFonts w:ascii="Times New Roman" w:hAnsi="Times New Roman" w:cs="Times New Roman"/>
          <w:color w:val="5B9BD5" w:themeColor="accent1"/>
          <w14:textFill>
            <w14:solidFill>
              <w14:schemeClr w14:val="accent1"/>
            </w14:solidFill>
          </w14:textFill>
        </w:rPr>
        <w:t xml:space="preserve">it can help us think better. </w:t>
      </w:r>
      <w:r>
        <w:rPr>
          <w:rFonts w:ascii="Times New Roman" w:hAnsi="Times New Roman" w:eastAsia="新宋体" w:cs="Times New Roman"/>
          <w:color w:val="70AD47" w:themeColor="accent6"/>
          <w:szCs w:val="21"/>
          <w14:textFill>
            <w14:solidFill>
              <w14:schemeClr w14:val="accent6"/>
            </w14:solidFill>
          </w14:textFill>
        </w:rPr>
        <w:t xml:space="preserve">When we are under stress, we can also relax ourselves through reading. </w:t>
      </w:r>
    </w:p>
    <w:p>
      <w:pPr>
        <w:spacing w:line="360" w:lineRule="auto"/>
        <w:ind w:firstLine="420"/>
        <w:textAlignment w:val="center"/>
        <w:rPr>
          <w:rFonts w:ascii="Times New Roman" w:hAnsi="Times New Roman" w:eastAsia="新宋体" w:cs="Times New Roman"/>
          <w:szCs w:val="21"/>
        </w:rPr>
      </w:pPr>
      <w:r>
        <w:rPr>
          <w:rFonts w:ascii="Times New Roman" w:hAnsi="Times New Roman" w:eastAsia="新宋体" w:cs="Times New Roman"/>
          <w:szCs w:val="21"/>
        </w:rPr>
        <w:t xml:space="preserve">Here are my suggestions. </w:t>
      </w:r>
      <w:r>
        <w:rPr>
          <w:rFonts w:ascii="Times New Roman" w:hAnsi="Times New Roman" w:eastAsia="新宋体" w:cs="Times New Roman"/>
          <w:color w:val="FFC000"/>
          <w:szCs w:val="21"/>
        </w:rPr>
        <w:t>For one thing, you can choose the kind of books that you’re interested in.</w:t>
      </w:r>
      <w:r>
        <w:rPr>
          <w:rFonts w:ascii="Times New Roman" w:hAnsi="Times New Roman" w:eastAsia="新宋体" w:cs="Times New Roman"/>
          <w:szCs w:val="21"/>
        </w:rPr>
        <w:t xml:space="preserve"> </w:t>
      </w:r>
      <w:r>
        <w:rPr>
          <w:rFonts w:ascii="Times New Roman" w:hAnsi="Times New Roman" w:eastAsia="新宋体" w:cs="Times New Roman"/>
          <w:color w:val="7030A0"/>
          <w:szCs w:val="21"/>
        </w:rPr>
        <w:t xml:space="preserve">For another, you should spend more than one hour a day reading the books. </w:t>
      </w:r>
      <w:r>
        <w:rPr>
          <w:rFonts w:ascii="Times New Roman" w:hAnsi="Times New Roman" w:eastAsia="新宋体" w:cs="Times New Roman"/>
          <w:szCs w:val="21"/>
        </w:rPr>
        <w:t xml:space="preserve">After reading, you may write down what you learn from them. In this way, you can also improve your writing skills. </w:t>
      </w:r>
    </w:p>
    <w:p>
      <w:pPr>
        <w:spacing w:line="360" w:lineRule="auto"/>
        <w:rPr>
          <w:rFonts w:ascii="Times New Roman" w:hAnsi="Times New Roman" w:eastAsia="新宋体" w:cs="Times New Roman"/>
          <w:color w:val="00B0F0"/>
          <w:szCs w:val="21"/>
        </w:rPr>
      </w:pPr>
      <w:r>
        <w:rPr>
          <w:rFonts w:ascii="Times New Roman" w:hAnsi="Times New Roman" w:eastAsia="新宋体" w:cs="Times New Roman"/>
          <w:szCs w:val="21"/>
        </w:rPr>
        <w:t xml:space="preserve">    </w:t>
      </w:r>
      <w:r>
        <w:rPr>
          <w:rFonts w:ascii="Times New Roman" w:hAnsi="Times New Roman" w:eastAsia="新宋体" w:cs="Times New Roman"/>
          <w:color w:val="00B0F0"/>
          <w:szCs w:val="21"/>
        </w:rPr>
        <w:t xml:space="preserve">So I call on everyone to join our English Reading Club and form a good habit of reading every day and keep learning from what you read. I’m sure everyone will enjoy it and become a better self. </w:t>
      </w:r>
    </w:p>
    <w:p>
      <w:pPr>
        <w:rPr>
          <w:rFonts w:ascii="宋体" w:hAnsi="宋体" w:cs="宋体"/>
          <w:sz w:val="24"/>
        </w:rPr>
      </w:pPr>
      <w:r>
        <w:rPr>
          <w:rFonts w:hint="eastAsia" w:ascii="宋体" w:hAnsi="宋体" w:cs="宋体"/>
          <w:b/>
          <w:bCs/>
          <w:color w:val="000000"/>
          <w:szCs w:val="21"/>
        </w:rPr>
        <w:t>书面表达</w:t>
      </w:r>
      <w:r>
        <w:rPr>
          <w:rFonts w:hint="eastAsia" w:ascii="宋体" w:hAnsi="宋体" w:cs="宋体"/>
          <w:color w:val="000000"/>
          <w:szCs w:val="21"/>
        </w:rPr>
        <w:t>（共</w:t>
      </w:r>
      <w:r>
        <w:rPr>
          <w:color w:val="000000"/>
          <w:szCs w:val="21"/>
        </w:rPr>
        <w:t>1</w:t>
      </w:r>
      <w:r>
        <w:rPr>
          <w:rFonts w:hint="eastAsia" w:ascii="宋体" w:hAnsi="宋体" w:cs="宋体"/>
          <w:color w:val="000000"/>
          <w:szCs w:val="21"/>
        </w:rPr>
        <w:t>题，满分</w:t>
      </w:r>
      <w:r>
        <w:rPr>
          <w:color w:val="000000"/>
          <w:szCs w:val="21"/>
        </w:rPr>
        <w:t>15</w:t>
      </w:r>
      <w:r>
        <w:rPr>
          <w:rFonts w:hint="eastAsia" w:ascii="宋体" w:hAnsi="宋体" w:cs="宋体"/>
          <w:color w:val="000000"/>
          <w:szCs w:val="21"/>
        </w:rPr>
        <w:t>分）</w:t>
      </w:r>
    </w:p>
    <w:p>
      <w:pPr>
        <w:rPr>
          <w:rFonts w:ascii="宋体" w:hAnsi="宋体" w:cs="宋体"/>
          <w:sz w:val="24"/>
        </w:rPr>
      </w:pPr>
      <w:r>
        <w:rPr>
          <w:rFonts w:hint="eastAsia" w:ascii="黑体" w:hAnsi="黑体" w:eastAsia="黑体" w:cs="宋体"/>
          <w:color w:val="000000"/>
          <w:sz w:val="24"/>
        </w:rPr>
        <w:t>一、评分原则：（采取综合性整体评价及分项分档评分相结合的原则）</w:t>
      </w:r>
    </w:p>
    <w:p>
      <w:pPr>
        <w:spacing w:line="320" w:lineRule="atLeast"/>
        <w:ind w:right="600"/>
        <w:rPr>
          <w:rFonts w:ascii="宋体" w:hAnsi="宋体" w:cs="宋体"/>
          <w:sz w:val="24"/>
        </w:rPr>
      </w:pPr>
      <w:r>
        <w:rPr>
          <w:rFonts w:hint="eastAsia" w:ascii="黑体" w:hAnsi="黑体" w:eastAsia="黑体" w:cs="宋体"/>
          <w:b/>
          <w:bCs/>
          <w:color w:val="000000"/>
          <w:sz w:val="24"/>
        </w:rPr>
        <w:t>1．</w:t>
      </w:r>
      <w:r>
        <w:rPr>
          <w:rFonts w:hint="eastAsia" w:ascii="宋体" w:hAnsi="宋体" w:cs="宋体"/>
          <w:b/>
          <w:bCs/>
          <w:color w:val="000000"/>
          <w:szCs w:val="21"/>
        </w:rPr>
        <w:t>写作整体评分法</w:t>
      </w:r>
    </w:p>
    <w:p>
      <w:pPr>
        <w:spacing w:line="320" w:lineRule="atLeast"/>
        <w:ind w:right="79"/>
        <w:rPr>
          <w:rFonts w:ascii="宋体" w:hAnsi="宋体" w:cs="宋体"/>
          <w:sz w:val="24"/>
        </w:rPr>
      </w:pPr>
      <w:r>
        <w:rPr>
          <w:rFonts w:hint="eastAsia" w:ascii="宋体" w:hAnsi="宋体" w:cs="宋体"/>
          <w:color w:val="000000"/>
          <w:szCs w:val="21"/>
        </w:rPr>
        <w:t>说明：评分时，先根据短文的内容、语言的准确性和流畅性确定短文所属档次。然后再根据“分项分档评分表”具体衡量或调整考生应得分。</w:t>
      </w:r>
    </w:p>
    <w:p>
      <w:pPr>
        <w:spacing w:line="320" w:lineRule="atLeast"/>
        <w:ind w:right="79"/>
        <w:rPr>
          <w:rFonts w:ascii="宋体" w:hAnsi="宋体" w:cs="宋体"/>
          <w:sz w:val="24"/>
        </w:rPr>
      </w:pPr>
      <w:r>
        <w:rPr>
          <w:color w:val="000000"/>
          <w:szCs w:val="21"/>
        </w:rPr>
        <w:t>15</w:t>
      </w:r>
      <w:r>
        <w:rPr>
          <w:rFonts w:hint="eastAsia" w:ascii="宋体" w:hAnsi="宋体" w:cs="宋体"/>
          <w:color w:val="000000"/>
          <w:szCs w:val="21"/>
        </w:rPr>
        <w:t>分为满分作文，</w:t>
      </w:r>
      <w:r>
        <w:rPr>
          <w:color w:val="000000"/>
          <w:szCs w:val="21"/>
        </w:rPr>
        <w:t>12</w:t>
      </w:r>
      <w:r>
        <w:rPr>
          <w:rFonts w:hint="eastAsia" w:ascii="宋体" w:hAnsi="宋体" w:cs="宋体"/>
          <w:color w:val="000000"/>
          <w:szCs w:val="21"/>
        </w:rPr>
        <w:t>分为良好，</w:t>
      </w:r>
      <w:r>
        <w:rPr>
          <w:color w:val="000000"/>
          <w:szCs w:val="21"/>
        </w:rPr>
        <w:t>9</w:t>
      </w:r>
      <w:r>
        <w:rPr>
          <w:rFonts w:hint="eastAsia" w:ascii="宋体" w:hAnsi="宋体" w:cs="宋体"/>
          <w:color w:val="000000"/>
          <w:szCs w:val="21"/>
        </w:rPr>
        <w:t>分为合格。</w:t>
      </w:r>
    </w:p>
    <w:tbl>
      <w:tblPr>
        <w:tblStyle w:val="88"/>
        <w:tblW w:w="8640" w:type="dxa"/>
        <w:tblInd w:w="0" w:type="dxa"/>
        <w:tblLayout w:type="autofit"/>
        <w:tblCellMar>
          <w:top w:w="15" w:type="dxa"/>
          <w:left w:w="15" w:type="dxa"/>
          <w:bottom w:w="15" w:type="dxa"/>
          <w:right w:w="15" w:type="dxa"/>
        </w:tblCellMar>
      </w:tblPr>
      <w:tblGrid>
        <w:gridCol w:w="930"/>
        <w:gridCol w:w="1470"/>
        <w:gridCol w:w="6240"/>
      </w:tblGrid>
      <w:tr>
        <w:tblPrEx>
          <w:tblCellMar>
            <w:top w:w="15" w:type="dxa"/>
            <w:left w:w="15" w:type="dxa"/>
            <w:bottom w:w="15" w:type="dxa"/>
            <w:right w:w="15" w:type="dxa"/>
          </w:tblCellMar>
        </w:tblPrEx>
        <w:trPr>
          <w:trHeight w:val="285"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color w:val="000000"/>
                <w:szCs w:val="21"/>
              </w:rPr>
              <w:t>档次</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color w:val="000000"/>
                <w:szCs w:val="21"/>
              </w:rPr>
              <w:t>给分范围</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color w:val="000000"/>
                <w:szCs w:val="21"/>
              </w:rPr>
              <w:t>评分标准</w:t>
            </w:r>
          </w:p>
        </w:tc>
      </w:tr>
      <w:tr>
        <w:tblPrEx>
          <w:tblCellMar>
            <w:top w:w="15" w:type="dxa"/>
            <w:left w:w="15" w:type="dxa"/>
            <w:bottom w:w="15" w:type="dxa"/>
            <w:right w:w="15" w:type="dxa"/>
          </w:tblCellMar>
        </w:tblPrEx>
        <w:trPr>
          <w:trHeight w:val="630"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A</w:t>
            </w:r>
            <w:r>
              <w:rPr>
                <w:rFonts w:hint="eastAsia" w:ascii="宋体" w:hAnsi="宋体" w:cs="宋体"/>
                <w:color w:val="000000"/>
                <w:szCs w:val="21"/>
              </w:rPr>
              <w:t>档</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15</w:t>
            </w:r>
            <w:r>
              <w:rPr>
                <w:rFonts w:hint="eastAsia" w:ascii="宋体" w:hAnsi="宋体" w:cs="宋体"/>
                <w:color w:val="000000"/>
                <w:szCs w:val="21"/>
              </w:rPr>
              <w:t>—</w:t>
            </w:r>
            <w:r>
              <w:rPr>
                <w:color w:val="000000"/>
                <w:szCs w:val="21"/>
              </w:rPr>
              <w:t>13.5</w:t>
            </w:r>
            <w:r>
              <w:rPr>
                <w:rFonts w:hint="eastAsia" w:ascii="宋体" w:hAnsi="宋体" w:cs="宋体"/>
                <w:color w:val="000000"/>
                <w:szCs w:val="21"/>
              </w:rPr>
              <w:t>分</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ind w:firstLine="240"/>
              <w:rPr>
                <w:rFonts w:ascii="宋体" w:hAnsi="宋体" w:cs="宋体"/>
                <w:sz w:val="24"/>
              </w:rPr>
            </w:pPr>
            <w:r>
              <w:rPr>
                <w:rFonts w:hint="eastAsia" w:ascii="宋体" w:hAnsi="宋体" w:cs="宋体"/>
                <w:color w:val="000000"/>
                <w:szCs w:val="21"/>
              </w:rPr>
              <w:t>内容要点全部涵盖，表达清楚，并有一定的发挥；语言知识运用准确，文章结构严谨，行文连贯，得体性好。</w:t>
            </w:r>
          </w:p>
        </w:tc>
      </w:tr>
      <w:tr>
        <w:tblPrEx>
          <w:tblCellMar>
            <w:top w:w="15" w:type="dxa"/>
            <w:left w:w="15" w:type="dxa"/>
            <w:bottom w:w="15" w:type="dxa"/>
            <w:right w:w="15" w:type="dxa"/>
          </w:tblCellMar>
        </w:tblPrEx>
        <w:trPr>
          <w:trHeight w:val="840"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B</w:t>
            </w:r>
            <w:r>
              <w:rPr>
                <w:rFonts w:hint="eastAsia" w:ascii="宋体" w:hAnsi="宋体" w:cs="宋体"/>
                <w:color w:val="000000"/>
                <w:szCs w:val="21"/>
              </w:rPr>
              <w:t>档</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13</w:t>
            </w:r>
            <w:r>
              <w:rPr>
                <w:rFonts w:hint="eastAsia" w:ascii="宋体" w:hAnsi="宋体" w:cs="宋体"/>
                <w:color w:val="000000"/>
                <w:szCs w:val="21"/>
              </w:rPr>
              <w:t>—</w:t>
            </w:r>
            <w:r>
              <w:rPr>
                <w:color w:val="000000"/>
                <w:szCs w:val="21"/>
              </w:rPr>
              <w:t>9.5</w:t>
            </w:r>
            <w:r>
              <w:rPr>
                <w:rFonts w:hint="eastAsia" w:ascii="宋体" w:hAnsi="宋体" w:cs="宋体"/>
                <w:color w:val="000000"/>
                <w:szCs w:val="21"/>
              </w:rPr>
              <w:t>分</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ind w:firstLine="240"/>
              <w:rPr>
                <w:rFonts w:ascii="宋体" w:hAnsi="宋体" w:cs="宋体"/>
                <w:sz w:val="24"/>
              </w:rPr>
            </w:pPr>
            <w:r>
              <w:rPr>
                <w:rFonts w:hint="eastAsia" w:ascii="宋体" w:hAnsi="宋体" w:cs="宋体"/>
                <w:color w:val="000000"/>
                <w:szCs w:val="21"/>
              </w:rPr>
              <w:t>内容要点基本涵盖，语言知识运用基本准确，有少量错误，但表达基本清楚；文章组织结构条理性、连贯性、得体性一般。</w:t>
            </w:r>
          </w:p>
        </w:tc>
      </w:tr>
      <w:tr>
        <w:tblPrEx>
          <w:tblCellMar>
            <w:top w:w="15" w:type="dxa"/>
            <w:left w:w="15" w:type="dxa"/>
            <w:bottom w:w="15" w:type="dxa"/>
            <w:right w:w="15" w:type="dxa"/>
          </w:tblCellMar>
        </w:tblPrEx>
        <w:trPr>
          <w:trHeight w:val="690"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C</w:t>
            </w:r>
            <w:r>
              <w:rPr>
                <w:rFonts w:hint="eastAsia" w:ascii="宋体" w:hAnsi="宋体" w:cs="宋体"/>
                <w:color w:val="000000"/>
                <w:szCs w:val="21"/>
              </w:rPr>
              <w:t>档</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9</w:t>
            </w:r>
            <w:r>
              <w:rPr>
                <w:rFonts w:hint="eastAsia" w:ascii="宋体" w:hAnsi="宋体" w:cs="宋体"/>
                <w:color w:val="000000"/>
                <w:szCs w:val="21"/>
              </w:rPr>
              <w:t>—</w:t>
            </w:r>
            <w:r>
              <w:rPr>
                <w:color w:val="000000"/>
                <w:szCs w:val="21"/>
              </w:rPr>
              <w:t xml:space="preserve">7 </w:t>
            </w:r>
            <w:r>
              <w:rPr>
                <w:rFonts w:hint="eastAsia" w:ascii="宋体" w:hAnsi="宋体" w:cs="宋体"/>
                <w:color w:val="000000"/>
                <w:szCs w:val="21"/>
              </w:rPr>
              <w:t>分</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ind w:firstLine="240"/>
              <w:rPr>
                <w:rFonts w:ascii="宋体" w:hAnsi="宋体" w:cs="宋体"/>
                <w:sz w:val="24"/>
              </w:rPr>
            </w:pPr>
            <w:r>
              <w:rPr>
                <w:rFonts w:hint="eastAsia" w:ascii="宋体" w:hAnsi="宋体" w:cs="宋体"/>
                <w:color w:val="000000"/>
                <w:szCs w:val="21"/>
              </w:rPr>
              <w:t>超过</w:t>
            </w:r>
            <w:r>
              <w:rPr>
                <w:color w:val="000000"/>
                <w:szCs w:val="21"/>
              </w:rPr>
              <w:t>1/3</w:t>
            </w:r>
            <w:r>
              <w:rPr>
                <w:rFonts w:hint="eastAsia" w:ascii="宋体" w:hAnsi="宋体" w:cs="宋体"/>
                <w:color w:val="000000"/>
                <w:szCs w:val="21"/>
              </w:rPr>
              <w:t>的内容要点表达欠缺，语言知识运用错误较多，但尚能表达基本意思；文章组织、连贯性欠缺。</w:t>
            </w:r>
          </w:p>
        </w:tc>
      </w:tr>
      <w:tr>
        <w:tblPrEx>
          <w:tblCellMar>
            <w:top w:w="15" w:type="dxa"/>
            <w:left w:w="15" w:type="dxa"/>
            <w:bottom w:w="15" w:type="dxa"/>
            <w:right w:w="15" w:type="dxa"/>
          </w:tblCellMar>
        </w:tblPrEx>
        <w:trPr>
          <w:trHeight w:val="615"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D</w:t>
            </w:r>
            <w:r>
              <w:rPr>
                <w:rFonts w:hint="eastAsia" w:ascii="宋体" w:hAnsi="宋体" w:cs="宋体"/>
                <w:color w:val="000000"/>
                <w:szCs w:val="21"/>
              </w:rPr>
              <w:t>档</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6</w:t>
            </w:r>
            <w:r>
              <w:rPr>
                <w:rFonts w:hint="eastAsia" w:ascii="宋体" w:hAnsi="宋体" w:cs="宋体"/>
                <w:color w:val="000000"/>
                <w:szCs w:val="21"/>
              </w:rPr>
              <w:t>—</w:t>
            </w:r>
            <w:r>
              <w:rPr>
                <w:color w:val="000000"/>
                <w:szCs w:val="21"/>
              </w:rPr>
              <w:t xml:space="preserve">3 </w:t>
            </w:r>
            <w:r>
              <w:rPr>
                <w:rFonts w:hint="eastAsia" w:ascii="宋体" w:hAnsi="宋体" w:cs="宋体"/>
                <w:color w:val="000000"/>
                <w:szCs w:val="21"/>
              </w:rPr>
              <w:t>分</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ind w:firstLine="240"/>
              <w:rPr>
                <w:rFonts w:ascii="宋体" w:hAnsi="宋体" w:cs="宋体"/>
                <w:sz w:val="24"/>
              </w:rPr>
            </w:pPr>
            <w:r>
              <w:rPr>
                <w:rFonts w:hint="eastAsia" w:ascii="宋体" w:hAnsi="宋体" w:cs="宋体"/>
                <w:color w:val="000000"/>
                <w:szCs w:val="21"/>
              </w:rPr>
              <w:t>超过</w:t>
            </w:r>
            <w:r>
              <w:rPr>
                <w:color w:val="000000"/>
                <w:szCs w:val="21"/>
              </w:rPr>
              <w:t>1/2</w:t>
            </w:r>
            <w:r>
              <w:rPr>
                <w:rFonts w:hint="eastAsia" w:ascii="宋体" w:hAnsi="宋体" w:cs="宋体"/>
                <w:color w:val="000000"/>
                <w:szCs w:val="21"/>
              </w:rPr>
              <w:t>至</w:t>
            </w:r>
            <w:r>
              <w:rPr>
                <w:color w:val="000000"/>
                <w:szCs w:val="21"/>
              </w:rPr>
              <w:t>2/3</w:t>
            </w:r>
            <w:r>
              <w:rPr>
                <w:rFonts w:hint="eastAsia" w:ascii="宋体" w:hAnsi="宋体" w:cs="宋体"/>
                <w:color w:val="000000"/>
                <w:szCs w:val="21"/>
              </w:rPr>
              <w:t>的内容要点表达欠缺，语言知识运用能力差，文章结构、连贯性差，表达不清楚。</w:t>
            </w:r>
          </w:p>
        </w:tc>
      </w:tr>
      <w:tr>
        <w:tblPrEx>
          <w:tblCellMar>
            <w:top w:w="15" w:type="dxa"/>
            <w:left w:w="15" w:type="dxa"/>
            <w:bottom w:w="15" w:type="dxa"/>
            <w:right w:w="15" w:type="dxa"/>
          </w:tblCellMar>
        </w:tblPrEx>
        <w:trPr>
          <w:trHeight w:val="600" w:hRule="atLeast"/>
        </w:trPr>
        <w:tc>
          <w:tcPr>
            <w:tcW w:w="93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E</w:t>
            </w:r>
            <w:r>
              <w:rPr>
                <w:rFonts w:hint="eastAsia" w:ascii="宋体" w:hAnsi="宋体" w:cs="宋体"/>
                <w:color w:val="000000"/>
                <w:szCs w:val="21"/>
              </w:rPr>
              <w:t>档</w:t>
            </w:r>
          </w:p>
        </w:tc>
        <w:tc>
          <w:tcPr>
            <w:tcW w:w="147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2</w:t>
            </w:r>
            <w:r>
              <w:rPr>
                <w:rFonts w:hint="eastAsia" w:ascii="宋体" w:hAnsi="宋体" w:cs="宋体"/>
                <w:color w:val="000000"/>
                <w:szCs w:val="21"/>
              </w:rPr>
              <w:t>—</w:t>
            </w:r>
            <w:r>
              <w:rPr>
                <w:color w:val="000000"/>
                <w:szCs w:val="21"/>
              </w:rPr>
              <w:t xml:space="preserve">0 </w:t>
            </w:r>
            <w:r>
              <w:rPr>
                <w:rFonts w:hint="eastAsia" w:ascii="宋体" w:hAnsi="宋体" w:cs="宋体"/>
                <w:color w:val="000000"/>
                <w:szCs w:val="21"/>
              </w:rPr>
              <w:t>分</w:t>
            </w:r>
          </w:p>
        </w:tc>
        <w:tc>
          <w:tcPr>
            <w:tcW w:w="624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ind w:firstLine="240"/>
              <w:rPr>
                <w:rFonts w:ascii="宋体" w:hAnsi="宋体" w:cs="宋体"/>
                <w:sz w:val="24"/>
              </w:rPr>
            </w:pPr>
            <w:r>
              <w:rPr>
                <w:rFonts w:hint="eastAsia" w:ascii="宋体" w:hAnsi="宋体" w:cs="宋体"/>
                <w:color w:val="000000"/>
                <w:szCs w:val="21"/>
              </w:rPr>
              <w:t>白卷、只言片语、或文不对题、不知所云，谈不上内容及表达的合理性。</w:t>
            </w:r>
          </w:p>
        </w:tc>
      </w:tr>
    </w:tbl>
    <w:p>
      <w:pPr>
        <w:rPr>
          <w:rFonts w:ascii="宋体" w:hAnsi="宋体" w:cs="宋体"/>
          <w:sz w:val="24"/>
        </w:rPr>
      </w:pPr>
      <w:r>
        <w:rPr>
          <w:rFonts w:hint="eastAsia" w:ascii="黑体" w:hAnsi="黑体" w:eastAsia="黑体" w:cs="宋体"/>
          <w:color w:val="000000"/>
          <w:sz w:val="24"/>
        </w:rPr>
        <w:t>附：各分数段换算：</w:t>
      </w:r>
    </w:p>
    <w:p>
      <w:pPr>
        <w:rPr>
          <w:rFonts w:ascii="宋体" w:hAnsi="宋体" w:cs="宋体"/>
          <w:sz w:val="24"/>
        </w:rPr>
      </w:pPr>
      <w:r>
        <w:rPr>
          <w:rFonts w:hint="eastAsia" w:ascii="宋体" w:hAnsi="宋体" w:cs="宋体"/>
          <w:color w:val="000000"/>
          <w:szCs w:val="21"/>
        </w:rPr>
        <w:t>15分→100分14.5分→96分14分→93分13.5分→90分13分→86分</w:t>
      </w:r>
    </w:p>
    <w:p>
      <w:pPr>
        <w:rPr>
          <w:rFonts w:ascii="宋体" w:hAnsi="宋体" w:cs="宋体"/>
          <w:sz w:val="24"/>
        </w:rPr>
      </w:pPr>
      <w:r>
        <w:rPr>
          <w:rFonts w:hint="eastAsia" w:ascii="宋体" w:hAnsi="宋体" w:cs="宋体"/>
          <w:color w:val="000000"/>
          <w:szCs w:val="21"/>
        </w:rPr>
        <w:t>12.5分→83分12分→80分11.5分→76分11分→73分10.5分→70分</w:t>
      </w:r>
    </w:p>
    <w:p>
      <w:pPr>
        <w:rPr>
          <w:rFonts w:ascii="宋体" w:hAnsi="宋体" w:cs="宋体"/>
          <w:sz w:val="24"/>
        </w:rPr>
      </w:pPr>
      <w:r>
        <w:rPr>
          <w:rFonts w:hint="eastAsia" w:ascii="宋体" w:hAnsi="宋体" w:cs="宋体"/>
          <w:color w:val="000000"/>
          <w:szCs w:val="21"/>
        </w:rPr>
        <w:t>10分→66分9.5分→63分9分→60分8.5分→56分8分→53分</w:t>
      </w:r>
    </w:p>
    <w:p>
      <w:pPr>
        <w:rPr>
          <w:rFonts w:ascii="宋体" w:hAnsi="宋体" w:cs="宋体"/>
          <w:sz w:val="24"/>
        </w:rPr>
      </w:pPr>
      <w:r>
        <w:rPr>
          <w:rFonts w:hint="eastAsia" w:ascii="宋体" w:hAnsi="宋体" w:cs="宋体"/>
          <w:color w:val="000000"/>
          <w:szCs w:val="21"/>
        </w:rPr>
        <w:t>7.5分→50分6.5分→43分6分→40分5.5分→36分5分→33分</w:t>
      </w:r>
    </w:p>
    <w:p>
      <w:pPr>
        <w:rPr>
          <w:rFonts w:ascii="宋体" w:hAnsi="宋体" w:cs="宋体"/>
          <w:sz w:val="24"/>
        </w:rPr>
      </w:pPr>
      <w:r>
        <w:rPr>
          <w:rFonts w:hint="eastAsia" w:ascii="宋体" w:hAnsi="宋体" w:cs="宋体"/>
          <w:color w:val="000000"/>
          <w:szCs w:val="21"/>
        </w:rPr>
        <w:t>4.5分→30分4分→26分3.5分→23分3分→20分2.5分→16分</w:t>
      </w:r>
    </w:p>
    <w:p>
      <w:pPr>
        <w:spacing w:line="320" w:lineRule="atLeast"/>
        <w:ind w:right="-693"/>
        <w:rPr>
          <w:rFonts w:ascii="宋体" w:hAnsi="宋体" w:cs="宋体"/>
          <w:sz w:val="24"/>
        </w:rPr>
      </w:pPr>
      <w:r>
        <w:rPr>
          <w:rFonts w:hint="eastAsia" w:ascii="黑体" w:hAnsi="黑体" w:eastAsia="黑体" w:cs="宋体"/>
          <w:b/>
          <w:bCs/>
          <w:color w:val="000000"/>
          <w:sz w:val="24"/>
        </w:rPr>
        <w:t>2．</w:t>
      </w:r>
      <w:r>
        <w:rPr>
          <w:rFonts w:hint="eastAsia" w:ascii="黑体" w:hAnsi="黑体" w:eastAsia="黑体" w:cs="宋体"/>
          <w:color w:val="000000"/>
          <w:sz w:val="24"/>
        </w:rPr>
        <w:t>分项分档评分表</w:t>
      </w:r>
    </w:p>
    <w:p>
      <w:pPr>
        <w:spacing w:line="320" w:lineRule="atLeast"/>
        <w:ind w:right="-693"/>
        <w:rPr>
          <w:rFonts w:ascii="宋体" w:hAnsi="宋体" w:cs="宋体"/>
          <w:sz w:val="24"/>
        </w:rPr>
      </w:pPr>
      <w:r>
        <w:rPr>
          <w:rFonts w:hint="eastAsia" w:ascii="宋体" w:hAnsi="宋体" w:cs="宋体"/>
          <w:color w:val="000000"/>
          <w:szCs w:val="21"/>
        </w:rPr>
        <w:t>档次的衡量标准为：内容(content)、语言的准确性(accuracy)、流畅性(fluency)。</w:t>
      </w:r>
    </w:p>
    <w:tbl>
      <w:tblPr>
        <w:tblStyle w:val="88"/>
        <w:tblW w:w="8101" w:type="dxa"/>
        <w:tblInd w:w="0" w:type="dxa"/>
        <w:tblLayout w:type="autofit"/>
        <w:tblCellMar>
          <w:top w:w="15" w:type="dxa"/>
          <w:left w:w="15" w:type="dxa"/>
          <w:bottom w:w="15" w:type="dxa"/>
          <w:right w:w="15" w:type="dxa"/>
        </w:tblCellMar>
      </w:tblPr>
      <w:tblGrid>
        <w:gridCol w:w="950"/>
        <w:gridCol w:w="1195"/>
        <w:gridCol w:w="521"/>
        <w:gridCol w:w="565"/>
        <w:gridCol w:w="422"/>
        <w:gridCol w:w="565"/>
        <w:gridCol w:w="422"/>
        <w:gridCol w:w="565"/>
        <w:gridCol w:w="450"/>
        <w:gridCol w:w="450"/>
        <w:gridCol w:w="562"/>
        <w:gridCol w:w="704"/>
        <w:gridCol w:w="730"/>
      </w:tblGrid>
      <w:tr>
        <w:tblPrEx>
          <w:tblCellMar>
            <w:top w:w="15" w:type="dxa"/>
            <w:left w:w="15" w:type="dxa"/>
            <w:bottom w:w="15" w:type="dxa"/>
            <w:right w:w="15" w:type="dxa"/>
          </w:tblCellMar>
        </w:tblPrEx>
        <w:trPr>
          <w:trHeight w:val="510" w:hRule="atLeast"/>
        </w:trPr>
        <w:tc>
          <w:tcPr>
            <w:tcW w:w="960"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项目</w:t>
            </w:r>
          </w:p>
        </w:tc>
        <w:tc>
          <w:tcPr>
            <w:tcW w:w="1200"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要素</w:t>
            </w:r>
          </w:p>
        </w:tc>
        <w:tc>
          <w:tcPr>
            <w:tcW w:w="5941" w:type="dxa"/>
            <w:gridSpan w:val="11"/>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jc w:val="center"/>
              <w:rPr>
                <w:rFonts w:ascii="宋体" w:hAnsi="宋体" w:cs="宋体"/>
                <w:sz w:val="24"/>
              </w:rPr>
            </w:pPr>
            <w:r>
              <w:rPr>
                <w:rFonts w:hint="eastAsia" w:ascii="宋体" w:hAnsi="宋体" w:cs="宋体"/>
                <w:b/>
                <w:bCs/>
                <w:color w:val="000000"/>
                <w:szCs w:val="21"/>
              </w:rPr>
              <w:t>给分表</w:t>
            </w:r>
          </w:p>
        </w:tc>
      </w:tr>
      <w:tr>
        <w:tblPrEx>
          <w:tblCellMar>
            <w:top w:w="15" w:type="dxa"/>
            <w:left w:w="15" w:type="dxa"/>
            <w:bottom w:w="15" w:type="dxa"/>
            <w:right w:w="15" w:type="dxa"/>
          </w:tblCellMar>
        </w:tblPrEx>
        <w:trPr>
          <w:trHeight w:val="465" w:hRule="atLeast"/>
        </w:trPr>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1093" w:type="dxa"/>
            <w:gridSpan w:val="2"/>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ind w:left="240"/>
              <w:rPr>
                <w:rFonts w:ascii="宋体" w:hAnsi="宋体" w:cs="宋体"/>
                <w:sz w:val="24"/>
              </w:rPr>
            </w:pPr>
            <w:r>
              <w:rPr>
                <w:rFonts w:hint="eastAsia" w:ascii="宋体" w:hAnsi="宋体" w:cs="宋体"/>
                <w:b/>
                <w:bCs/>
                <w:color w:val="000000"/>
                <w:szCs w:val="21"/>
              </w:rPr>
              <w:t>A 档</w:t>
            </w:r>
          </w:p>
        </w:tc>
        <w:tc>
          <w:tcPr>
            <w:tcW w:w="1417" w:type="dxa"/>
            <w:gridSpan w:val="3"/>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b/>
                <w:bCs/>
                <w:color w:val="000000"/>
                <w:szCs w:val="21"/>
              </w:rPr>
              <w:t xml:space="preserve"> B </w:t>
            </w:r>
            <w:r>
              <w:rPr>
                <w:rFonts w:hint="eastAsia" w:ascii="宋体" w:hAnsi="宋体" w:cs="宋体"/>
                <w:b/>
                <w:bCs/>
                <w:color w:val="000000"/>
                <w:szCs w:val="21"/>
              </w:rPr>
              <w:t>档</w:t>
            </w:r>
          </w:p>
        </w:tc>
        <w:tc>
          <w:tcPr>
            <w:tcW w:w="1418" w:type="dxa"/>
            <w:gridSpan w:val="3"/>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jc w:val="center"/>
              <w:rPr>
                <w:rFonts w:ascii="宋体" w:hAnsi="宋体" w:cs="宋体"/>
                <w:sz w:val="24"/>
              </w:rPr>
            </w:pPr>
            <w:r>
              <w:rPr>
                <w:b/>
                <w:bCs/>
                <w:color w:val="000000"/>
                <w:szCs w:val="21"/>
              </w:rPr>
              <w:t>C</w:t>
            </w:r>
            <w:r>
              <w:rPr>
                <w:rFonts w:hint="eastAsia" w:ascii="宋体" w:hAnsi="宋体" w:cs="宋体"/>
                <w:b/>
                <w:bCs/>
                <w:color w:val="000000"/>
                <w:szCs w:val="21"/>
              </w:rPr>
              <w:t>档</w:t>
            </w:r>
          </w:p>
        </w:tc>
        <w:tc>
          <w:tcPr>
            <w:tcW w:w="2013" w:type="dxa"/>
            <w:gridSpan w:val="3"/>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ind w:firstLine="480"/>
              <w:rPr>
                <w:rFonts w:ascii="宋体" w:hAnsi="宋体" w:cs="宋体"/>
                <w:sz w:val="24"/>
              </w:rPr>
            </w:pPr>
            <w:r>
              <w:rPr>
                <w:b/>
                <w:bCs/>
                <w:color w:val="000000"/>
                <w:szCs w:val="21"/>
              </w:rPr>
              <w:t xml:space="preserve">D </w:t>
            </w:r>
            <w:r>
              <w:rPr>
                <w:rFonts w:hint="eastAsia" w:ascii="宋体" w:hAnsi="宋体" w:cs="宋体"/>
                <w:b/>
                <w:bCs/>
                <w:color w:val="000000"/>
                <w:szCs w:val="21"/>
              </w:rPr>
              <w:t>档</w:t>
            </w:r>
          </w:p>
        </w:tc>
      </w:tr>
      <w:tr>
        <w:tblPrEx>
          <w:tblCellMar>
            <w:top w:w="15" w:type="dxa"/>
            <w:left w:w="15" w:type="dxa"/>
            <w:bottom w:w="15" w:type="dxa"/>
            <w:right w:w="15" w:type="dxa"/>
          </w:tblCellMar>
        </w:tblPrEx>
        <w:trPr>
          <w:trHeight w:val="420" w:hRule="atLeast"/>
        </w:trPr>
        <w:tc>
          <w:tcPr>
            <w:tcW w:w="960"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内容</w:t>
            </w:r>
          </w:p>
          <w:p>
            <w:pPr>
              <w:rPr>
                <w:rFonts w:ascii="宋体" w:hAnsi="宋体" w:cs="宋体"/>
                <w:sz w:val="24"/>
              </w:rPr>
            </w:pPr>
            <w:r>
              <w:rPr>
                <w:color w:val="000000"/>
                <w:szCs w:val="21"/>
              </w:rPr>
              <w:t>6</w:t>
            </w:r>
            <w:r>
              <w:rPr>
                <w:rFonts w:hint="eastAsia" w:ascii="宋体" w:hAnsi="宋体" w:cs="宋体"/>
                <w:color w:val="000000"/>
                <w:szCs w:val="21"/>
              </w:rPr>
              <w:t>分</w:t>
            </w: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切合题意，体现要点</w:t>
            </w:r>
          </w:p>
        </w:tc>
        <w:tc>
          <w:tcPr>
            <w:tcW w:w="5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6</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5.5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5</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4.5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4</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3.5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3</w:t>
            </w:r>
          </w:p>
        </w:tc>
        <w:tc>
          <w:tcPr>
            <w:tcW w:w="4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 2</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1</w:t>
            </w:r>
          </w:p>
        </w:tc>
        <w:tc>
          <w:tcPr>
            <w:tcW w:w="70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0.5</w:t>
            </w:r>
          </w:p>
        </w:tc>
        <w:tc>
          <w:tcPr>
            <w:tcW w:w="73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w:t>
            </w:r>
          </w:p>
        </w:tc>
      </w:tr>
      <w:tr>
        <w:tblPrEx>
          <w:tblCellMar>
            <w:top w:w="15" w:type="dxa"/>
            <w:left w:w="15" w:type="dxa"/>
            <w:bottom w:w="15" w:type="dxa"/>
            <w:right w:w="15" w:type="dxa"/>
          </w:tblCellMar>
        </w:tblPrEx>
        <w:trPr>
          <w:trHeight w:val="420" w:hRule="atLeast"/>
        </w:trPr>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有所发挥</w:t>
            </w:r>
          </w:p>
        </w:tc>
        <w:tc>
          <w:tcPr>
            <w:tcW w:w="5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0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3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r>
      <w:tr>
        <w:tblPrEx>
          <w:tblCellMar>
            <w:top w:w="15" w:type="dxa"/>
            <w:left w:w="15" w:type="dxa"/>
            <w:bottom w:w="15" w:type="dxa"/>
            <w:right w:w="15" w:type="dxa"/>
          </w:tblCellMar>
        </w:tblPrEx>
        <w:trPr>
          <w:trHeight w:val="420" w:hRule="atLeast"/>
        </w:trPr>
        <w:tc>
          <w:tcPr>
            <w:tcW w:w="960"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准确性</w:t>
            </w:r>
          </w:p>
          <w:p>
            <w:pPr>
              <w:rPr>
                <w:rFonts w:ascii="宋体" w:hAnsi="宋体" w:cs="宋体"/>
                <w:sz w:val="24"/>
              </w:rPr>
            </w:pPr>
            <w:r>
              <w:rPr>
                <w:color w:val="000000"/>
                <w:szCs w:val="21"/>
              </w:rPr>
              <w:t>6</w:t>
            </w:r>
            <w:r>
              <w:rPr>
                <w:rFonts w:hint="eastAsia" w:ascii="宋体" w:hAnsi="宋体" w:cs="宋体"/>
                <w:color w:val="000000"/>
                <w:szCs w:val="21"/>
              </w:rPr>
              <w:t>分</w:t>
            </w: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语</w:t>
            </w:r>
            <w:r>
              <w:rPr>
                <w:color w:val="000000"/>
                <w:szCs w:val="21"/>
              </w:rPr>
              <w:t xml:space="preserve">  </w:t>
            </w:r>
            <w:r>
              <w:rPr>
                <w:rFonts w:hint="eastAsia" w:ascii="宋体" w:hAnsi="宋体" w:cs="宋体"/>
                <w:color w:val="000000"/>
                <w:szCs w:val="21"/>
              </w:rPr>
              <w:t>法</w:t>
            </w:r>
          </w:p>
        </w:tc>
        <w:tc>
          <w:tcPr>
            <w:tcW w:w="5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6</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5.5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5</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4.5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4</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3.5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3</w:t>
            </w:r>
          </w:p>
        </w:tc>
        <w:tc>
          <w:tcPr>
            <w:tcW w:w="4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2</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1</w:t>
            </w:r>
          </w:p>
        </w:tc>
        <w:tc>
          <w:tcPr>
            <w:tcW w:w="70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0.5</w:t>
            </w:r>
          </w:p>
        </w:tc>
        <w:tc>
          <w:tcPr>
            <w:tcW w:w="73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w:t>
            </w:r>
          </w:p>
        </w:tc>
      </w:tr>
      <w:tr>
        <w:tblPrEx>
          <w:tblCellMar>
            <w:top w:w="15" w:type="dxa"/>
            <w:left w:w="15" w:type="dxa"/>
            <w:bottom w:w="15" w:type="dxa"/>
            <w:right w:w="15" w:type="dxa"/>
          </w:tblCellMar>
        </w:tblPrEx>
        <w:trPr>
          <w:trHeight w:val="420" w:hRule="atLeast"/>
        </w:trPr>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词</w:t>
            </w:r>
            <w:r>
              <w:rPr>
                <w:color w:val="000000"/>
                <w:szCs w:val="21"/>
              </w:rPr>
              <w:t xml:space="preserve">  </w:t>
            </w:r>
            <w:r>
              <w:rPr>
                <w:rFonts w:hint="eastAsia" w:ascii="宋体" w:hAnsi="宋体" w:cs="宋体"/>
                <w:color w:val="000000"/>
                <w:szCs w:val="21"/>
              </w:rPr>
              <w:t>汇</w:t>
            </w:r>
          </w:p>
        </w:tc>
        <w:tc>
          <w:tcPr>
            <w:tcW w:w="5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0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3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r>
      <w:tr>
        <w:tblPrEx>
          <w:tblCellMar>
            <w:top w:w="15" w:type="dxa"/>
            <w:left w:w="15" w:type="dxa"/>
            <w:bottom w:w="15" w:type="dxa"/>
            <w:right w:w="15" w:type="dxa"/>
          </w:tblCellMar>
        </w:tblPrEx>
        <w:trPr>
          <w:trHeight w:val="420" w:hRule="atLeast"/>
        </w:trPr>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机械性：大小写，拼写和格式等错误</w:t>
            </w:r>
          </w:p>
        </w:tc>
        <w:tc>
          <w:tcPr>
            <w:tcW w:w="5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0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38"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r>
      <w:tr>
        <w:tblPrEx>
          <w:tblCellMar>
            <w:top w:w="15" w:type="dxa"/>
            <w:left w:w="15" w:type="dxa"/>
            <w:bottom w:w="15" w:type="dxa"/>
            <w:right w:w="15" w:type="dxa"/>
          </w:tblCellMar>
        </w:tblPrEx>
        <w:trPr>
          <w:trHeight w:val="420" w:hRule="atLeast"/>
        </w:trPr>
        <w:tc>
          <w:tcPr>
            <w:tcW w:w="960"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流畅性</w:t>
            </w:r>
          </w:p>
          <w:p>
            <w:pPr>
              <w:rPr>
                <w:rFonts w:ascii="宋体" w:hAnsi="宋体" w:cs="宋体"/>
                <w:sz w:val="24"/>
              </w:rPr>
            </w:pPr>
            <w:r>
              <w:rPr>
                <w:color w:val="000000"/>
                <w:szCs w:val="21"/>
              </w:rPr>
              <w:t>3</w:t>
            </w:r>
            <w:r>
              <w:rPr>
                <w:rFonts w:hint="eastAsia" w:ascii="宋体" w:hAnsi="宋体" w:cs="宋体"/>
                <w:color w:val="000000"/>
                <w:szCs w:val="21"/>
              </w:rPr>
              <w:t>分</w:t>
            </w: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结构</w:t>
            </w:r>
          </w:p>
        </w:tc>
        <w:tc>
          <w:tcPr>
            <w:tcW w:w="5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3</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2.5</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2</w:t>
            </w:r>
          </w:p>
        </w:tc>
        <w:tc>
          <w:tcPr>
            <w:tcW w:w="992" w:type="dxa"/>
            <w:gridSpan w:val="2"/>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1.5</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1</w:t>
            </w:r>
          </w:p>
        </w:tc>
        <w:tc>
          <w:tcPr>
            <w:tcW w:w="425"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0.5</w:t>
            </w:r>
          </w:p>
        </w:tc>
        <w:tc>
          <w:tcPr>
            <w:tcW w:w="426"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color w:val="000000"/>
                <w:szCs w:val="21"/>
              </w:rPr>
              <w:t>0</w:t>
            </w:r>
          </w:p>
        </w:tc>
        <w:tc>
          <w:tcPr>
            <w:tcW w:w="567"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p>
        </w:tc>
        <w:tc>
          <w:tcPr>
            <w:tcW w:w="70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eastAsia="Times New Roman"/>
                <w:sz w:val="20"/>
                <w:szCs w:val="20"/>
              </w:rPr>
            </w:pPr>
          </w:p>
        </w:tc>
        <w:tc>
          <w:tcPr>
            <w:tcW w:w="738" w:type="dxa"/>
            <w:vMerge w:val="restart"/>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eastAsia="Times New Roman"/>
                <w:sz w:val="20"/>
                <w:szCs w:val="20"/>
              </w:rPr>
            </w:pPr>
          </w:p>
        </w:tc>
      </w:tr>
      <w:tr>
        <w:tblPrEx>
          <w:tblCellMar>
            <w:top w:w="15" w:type="dxa"/>
            <w:left w:w="15" w:type="dxa"/>
            <w:bottom w:w="15" w:type="dxa"/>
            <w:right w:w="15" w:type="dxa"/>
          </w:tblCellMar>
        </w:tblPrEx>
        <w:trPr>
          <w:trHeight w:val="420" w:hRule="atLeast"/>
        </w:trPr>
        <w:tc>
          <w:tcPr>
            <w:tcW w:w="0" w:type="auto"/>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120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rPr>
                <w:rFonts w:ascii="宋体" w:hAnsi="宋体" w:cs="宋体"/>
                <w:sz w:val="24"/>
              </w:rPr>
            </w:pPr>
            <w:r>
              <w:rPr>
                <w:rFonts w:hint="eastAsia" w:ascii="宋体" w:hAnsi="宋体" w:cs="宋体"/>
                <w:color w:val="000000"/>
                <w:szCs w:val="21"/>
              </w:rPr>
              <w:t>得体性与连贯性</w:t>
            </w:r>
          </w:p>
        </w:tc>
        <w:tc>
          <w:tcPr>
            <w:tcW w:w="5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992" w:type="dxa"/>
            <w:gridSpan w:val="2"/>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5"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426"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567" w:type="dxa"/>
            <w:vMerge w:val="continue"/>
            <w:tcBorders>
              <w:top w:val="single" w:color="000000" w:sz="6" w:space="0"/>
              <w:left w:val="single" w:color="000000" w:sz="6" w:space="0"/>
              <w:bottom w:val="single" w:color="000000" w:sz="6" w:space="0"/>
              <w:right w:val="single" w:color="000000" w:sz="6" w:space="0"/>
            </w:tcBorders>
            <w:vAlign w:val="center"/>
          </w:tcPr>
          <w:p>
            <w:pPr>
              <w:rPr>
                <w:rFonts w:ascii="宋体" w:hAnsi="宋体" w:cs="宋体"/>
                <w:sz w:val="24"/>
              </w:rPr>
            </w:pPr>
          </w:p>
        </w:tc>
        <w:tc>
          <w:tcPr>
            <w:tcW w:w="708" w:type="dxa"/>
            <w:vMerge w:val="continue"/>
            <w:tcBorders>
              <w:top w:val="single" w:color="000000" w:sz="6" w:space="0"/>
              <w:left w:val="single" w:color="000000" w:sz="6" w:space="0"/>
              <w:bottom w:val="single" w:color="000000" w:sz="6" w:space="0"/>
              <w:right w:val="single" w:color="000000" w:sz="6" w:space="0"/>
            </w:tcBorders>
            <w:vAlign w:val="center"/>
          </w:tcPr>
          <w:p>
            <w:pPr>
              <w:rPr>
                <w:rFonts w:eastAsia="Times New Roman"/>
                <w:sz w:val="20"/>
                <w:szCs w:val="20"/>
              </w:rPr>
            </w:pPr>
          </w:p>
        </w:tc>
        <w:tc>
          <w:tcPr>
            <w:tcW w:w="738" w:type="dxa"/>
            <w:vMerge w:val="continue"/>
            <w:tcBorders>
              <w:top w:val="single" w:color="000000" w:sz="6" w:space="0"/>
              <w:left w:val="single" w:color="000000" w:sz="6" w:space="0"/>
              <w:bottom w:val="single" w:color="000000" w:sz="6" w:space="0"/>
              <w:right w:val="single" w:color="000000" w:sz="6" w:space="0"/>
            </w:tcBorders>
            <w:vAlign w:val="center"/>
          </w:tcPr>
          <w:p>
            <w:pPr>
              <w:rPr>
                <w:rFonts w:eastAsia="Times New Roman"/>
                <w:sz w:val="20"/>
                <w:szCs w:val="20"/>
              </w:rPr>
            </w:pPr>
          </w:p>
        </w:tc>
      </w:tr>
    </w:tbl>
    <w:p>
      <w:pPr>
        <w:rPr>
          <w:rFonts w:ascii="宋体" w:hAnsi="宋体" w:cs="宋体"/>
          <w:sz w:val="24"/>
        </w:rPr>
      </w:pPr>
      <w:r>
        <w:rPr>
          <w:rFonts w:hint="eastAsia" w:ascii="宋体" w:hAnsi="宋体" w:cs="宋体"/>
          <w:color w:val="000000"/>
          <w:szCs w:val="21"/>
        </w:rPr>
        <w:t>▲</w:t>
      </w:r>
      <w:r>
        <w:rPr>
          <w:color w:val="000000"/>
          <w:szCs w:val="21"/>
        </w:rPr>
        <w:t xml:space="preserve"> </w:t>
      </w:r>
      <w:r>
        <w:rPr>
          <w:rFonts w:hint="eastAsia" w:ascii="宋体" w:hAnsi="宋体" w:cs="宋体"/>
          <w:b/>
          <w:bCs/>
          <w:color w:val="000000"/>
          <w:szCs w:val="21"/>
        </w:rPr>
        <w:t>项目要素说明</w:t>
      </w:r>
    </w:p>
    <w:p>
      <w:pPr>
        <w:rPr>
          <w:rFonts w:ascii="宋体" w:hAnsi="宋体" w:cs="宋体"/>
          <w:sz w:val="24"/>
        </w:rPr>
      </w:pPr>
      <w:r>
        <w:rPr>
          <w:color w:val="000000"/>
          <w:szCs w:val="21"/>
        </w:rPr>
        <w:t>1</w:t>
      </w:r>
      <w:r>
        <w:rPr>
          <w:rFonts w:hint="eastAsia" w:ascii="宋体" w:hAnsi="宋体" w:cs="宋体"/>
          <w:color w:val="000000"/>
          <w:szCs w:val="21"/>
        </w:rPr>
        <w:t>）内容</w:t>
      </w:r>
      <w:r>
        <w:rPr>
          <w:color w:val="000000"/>
          <w:szCs w:val="21"/>
        </w:rPr>
        <w:t>-------</w:t>
      </w:r>
      <w:r>
        <w:rPr>
          <w:rFonts w:hint="eastAsia" w:ascii="宋体" w:hAnsi="宋体" w:cs="宋体"/>
          <w:color w:val="000000"/>
          <w:szCs w:val="21"/>
        </w:rPr>
        <w:t>指是否切题；是否包括所有的要点，并有所发挥；</w:t>
      </w:r>
    </w:p>
    <w:p>
      <w:pPr>
        <w:rPr>
          <w:rFonts w:ascii="宋体" w:hAnsi="宋体" w:cs="宋体"/>
          <w:sz w:val="24"/>
        </w:rPr>
      </w:pPr>
      <w:r>
        <w:rPr>
          <w:color w:val="000000"/>
          <w:szCs w:val="21"/>
        </w:rPr>
        <w:t>2</w:t>
      </w:r>
      <w:r>
        <w:rPr>
          <w:rFonts w:hint="eastAsia" w:ascii="宋体" w:hAnsi="宋体" w:cs="宋体"/>
          <w:color w:val="000000"/>
          <w:szCs w:val="21"/>
        </w:rPr>
        <w:t>）准确性</w:t>
      </w:r>
      <w:r>
        <w:rPr>
          <w:color w:val="000000"/>
          <w:szCs w:val="21"/>
        </w:rPr>
        <w:t>----</w:t>
      </w:r>
      <w:r>
        <w:rPr>
          <w:rFonts w:hint="eastAsia" w:ascii="宋体" w:hAnsi="宋体" w:cs="宋体"/>
          <w:color w:val="000000"/>
          <w:szCs w:val="21"/>
        </w:rPr>
        <w:t>指词汇的数量合适度与拼写、语言结构和书写格式的准确性等；</w:t>
      </w:r>
    </w:p>
    <w:p>
      <w:pPr>
        <w:rPr>
          <w:rFonts w:ascii="宋体" w:hAnsi="宋体" w:cs="宋体"/>
          <w:sz w:val="24"/>
        </w:rPr>
      </w:pPr>
      <w:r>
        <w:rPr>
          <w:color w:val="000000"/>
          <w:szCs w:val="21"/>
        </w:rPr>
        <w:t>3</w:t>
      </w:r>
      <w:r>
        <w:rPr>
          <w:rFonts w:hint="eastAsia" w:ascii="宋体" w:hAnsi="宋体" w:cs="宋体"/>
          <w:color w:val="000000"/>
          <w:szCs w:val="21"/>
        </w:rPr>
        <w:t>）流畅性</w:t>
      </w:r>
      <w:r>
        <w:rPr>
          <w:color w:val="000000"/>
          <w:szCs w:val="21"/>
        </w:rPr>
        <w:t>-----</w:t>
      </w:r>
      <w:r>
        <w:rPr>
          <w:rFonts w:hint="eastAsia" w:ascii="宋体" w:hAnsi="宋体" w:cs="宋体"/>
          <w:color w:val="000000"/>
          <w:szCs w:val="21"/>
        </w:rPr>
        <w:t>指短文的结构、上下文的连贯性、用词造句的流畅度和表达的得体性等。</w:t>
      </w:r>
    </w:p>
    <w:p>
      <w:pPr>
        <w:rPr>
          <w:rFonts w:ascii="宋体" w:hAnsi="宋体" w:cs="宋体"/>
          <w:sz w:val="24"/>
        </w:rPr>
      </w:pPr>
      <w:r>
        <w:rPr>
          <w:color w:val="000000"/>
          <w:szCs w:val="21"/>
        </w:rPr>
        <w:t>4</w:t>
      </w:r>
      <w:r>
        <w:rPr>
          <w:rFonts w:hint="eastAsia" w:ascii="宋体" w:hAnsi="宋体" w:cs="宋体"/>
          <w:color w:val="000000"/>
          <w:szCs w:val="21"/>
        </w:rPr>
        <w:t>）如考生写出自己的真实姓名、学校名等个人信息，全文给</w:t>
      </w:r>
      <w:r>
        <w:rPr>
          <w:color w:val="000000"/>
          <w:szCs w:val="21"/>
        </w:rPr>
        <w:t>0</w:t>
      </w:r>
      <w:r>
        <w:rPr>
          <w:rFonts w:hint="eastAsia" w:ascii="宋体" w:hAnsi="宋体" w:cs="宋体"/>
          <w:color w:val="000000"/>
          <w:szCs w:val="21"/>
        </w:rPr>
        <w:t>分。</w:t>
      </w:r>
    </w:p>
    <w:p>
      <w:pPr>
        <w:rPr>
          <w:rFonts w:ascii="宋体" w:hAnsi="宋体" w:cs="宋体"/>
          <w:sz w:val="24"/>
        </w:rPr>
      </w:pPr>
      <w:r>
        <w:rPr>
          <w:rFonts w:hint="eastAsia" w:ascii="宋体" w:hAnsi="宋体" w:cs="宋体"/>
          <w:b/>
          <w:bCs/>
          <w:color w:val="000000"/>
          <w:szCs w:val="21"/>
        </w:rPr>
        <w:t>▲</w:t>
      </w:r>
      <w:r>
        <w:rPr>
          <w:b/>
          <w:bCs/>
          <w:color w:val="000000"/>
          <w:szCs w:val="21"/>
        </w:rPr>
        <w:t xml:space="preserve"> </w:t>
      </w:r>
      <w:r>
        <w:rPr>
          <w:rFonts w:hint="eastAsia" w:ascii="宋体" w:hAnsi="宋体" w:cs="宋体"/>
          <w:b/>
          <w:bCs/>
          <w:color w:val="000000"/>
          <w:szCs w:val="21"/>
        </w:rPr>
        <w:t>给分表说明（</w:t>
      </w:r>
      <w:r>
        <w:rPr>
          <w:b/>
          <w:bCs/>
          <w:color w:val="000000"/>
          <w:szCs w:val="21"/>
        </w:rPr>
        <w:t>6+6+3</w:t>
      </w:r>
      <w:r>
        <w:rPr>
          <w:rFonts w:hint="eastAsia" w:ascii="宋体" w:hAnsi="宋体" w:cs="宋体"/>
          <w:b/>
          <w:bCs/>
          <w:color w:val="000000"/>
          <w:szCs w:val="21"/>
        </w:rPr>
        <w:t>）</w:t>
      </w:r>
    </w:p>
    <w:p>
      <w:pPr>
        <w:spacing w:line="320" w:lineRule="atLeast"/>
        <w:ind w:right="-693"/>
        <w:rPr>
          <w:rFonts w:ascii="宋体" w:hAnsi="宋体" w:cs="宋体"/>
          <w:sz w:val="24"/>
        </w:rPr>
      </w:pPr>
      <w:r>
        <w:rPr>
          <w:rFonts w:hint="eastAsia" w:ascii="宋体" w:hAnsi="宋体" w:cs="宋体"/>
          <w:b/>
          <w:bCs/>
          <w:color w:val="000000"/>
          <w:szCs w:val="21"/>
        </w:rPr>
        <w:t>（1） Content内容(6分)</w:t>
      </w:r>
    </w:p>
    <w:p>
      <w:pPr>
        <w:spacing w:line="320" w:lineRule="atLeast"/>
        <w:ind w:right="-693"/>
        <w:rPr>
          <w:rFonts w:ascii="宋体" w:hAnsi="宋体" w:cs="宋体"/>
          <w:sz w:val="24"/>
        </w:rPr>
      </w:pPr>
      <w:r>
        <w:rPr>
          <w:rFonts w:hint="eastAsia" w:ascii="宋体" w:hAnsi="宋体" w:cs="宋体"/>
          <w:b/>
          <w:bCs/>
          <w:color w:val="000000"/>
          <w:szCs w:val="21"/>
        </w:rPr>
        <w:t>（注：内容要点可用不同方式表达，只要意思表达清楚，对紧扣主题的适当发挥不予扣分;在内容分方面，每个内容要点必须尝试用完整的句子表达才给满分，如果只是单词或词块适当扣分。如果整篇短文写得很好，但遗漏了一个要点，不能给满分，在准确性和流畅性部分各扣1分。）</w:t>
      </w:r>
    </w:p>
    <w:p>
      <w:pPr>
        <w:rPr>
          <w:rFonts w:ascii="宋体" w:hAnsi="宋体" w:cs="宋体"/>
          <w:sz w:val="24"/>
        </w:rPr>
      </w:pPr>
      <w:r>
        <w:rPr>
          <w:rFonts w:hint="eastAsia" w:ascii="宋体" w:hAnsi="宋体" w:cs="宋体"/>
          <w:color w:val="000000"/>
          <w:szCs w:val="21"/>
        </w:rPr>
        <w:t>①覆盖所有内容要点，并能围绕内容适当地发挥，给</w:t>
      </w:r>
      <w:r>
        <w:rPr>
          <w:color w:val="000000"/>
          <w:szCs w:val="21"/>
        </w:rPr>
        <w:t>6</w:t>
      </w:r>
      <w:r>
        <w:rPr>
          <w:rFonts w:hint="eastAsia" w:ascii="宋体" w:hAnsi="宋体" w:cs="宋体"/>
          <w:color w:val="000000"/>
          <w:szCs w:val="21"/>
        </w:rPr>
        <w:t>－</w:t>
      </w:r>
      <w:r>
        <w:rPr>
          <w:color w:val="000000"/>
          <w:szCs w:val="21"/>
        </w:rPr>
        <w:t>5.5</w:t>
      </w:r>
      <w:r>
        <w:rPr>
          <w:rFonts w:hint="eastAsia" w:ascii="宋体" w:hAnsi="宋体" w:cs="宋体"/>
          <w:color w:val="000000"/>
          <w:szCs w:val="21"/>
        </w:rPr>
        <w:t>分；</w:t>
      </w:r>
    </w:p>
    <w:p>
      <w:pPr>
        <w:rPr>
          <w:rFonts w:ascii="宋体" w:hAnsi="宋体" w:cs="宋体"/>
          <w:sz w:val="24"/>
        </w:rPr>
      </w:pPr>
      <w:r>
        <w:rPr>
          <w:rFonts w:hint="eastAsia" w:ascii="宋体" w:hAnsi="宋体" w:cs="宋体"/>
          <w:color w:val="000000"/>
          <w:szCs w:val="21"/>
        </w:rPr>
        <w:t>②虽然漏掉一个次要的内容要点，但基本上表达了主要内容，给</w:t>
      </w:r>
      <w:r>
        <w:rPr>
          <w:color w:val="000000"/>
          <w:szCs w:val="21"/>
        </w:rPr>
        <w:t>5</w:t>
      </w:r>
      <w:r>
        <w:rPr>
          <w:rFonts w:hint="eastAsia" w:ascii="宋体" w:hAnsi="宋体" w:cs="宋体"/>
          <w:color w:val="000000"/>
          <w:szCs w:val="21"/>
        </w:rPr>
        <w:t>－</w:t>
      </w:r>
      <w:r>
        <w:rPr>
          <w:color w:val="000000"/>
          <w:szCs w:val="21"/>
        </w:rPr>
        <w:t>4.5</w:t>
      </w:r>
      <w:r>
        <w:rPr>
          <w:rFonts w:hint="eastAsia" w:ascii="宋体" w:hAnsi="宋体" w:cs="宋体"/>
          <w:color w:val="000000"/>
          <w:szCs w:val="21"/>
        </w:rPr>
        <w:t>分；</w:t>
      </w:r>
    </w:p>
    <w:p>
      <w:pPr>
        <w:rPr>
          <w:rFonts w:ascii="宋体" w:hAnsi="宋体" w:cs="宋体"/>
          <w:sz w:val="24"/>
        </w:rPr>
      </w:pPr>
      <w:r>
        <w:rPr>
          <w:rFonts w:hint="eastAsia" w:ascii="宋体" w:hAnsi="宋体" w:cs="宋体"/>
          <w:color w:val="000000"/>
          <w:szCs w:val="21"/>
        </w:rPr>
        <w:t>③漏掉</w:t>
      </w:r>
      <w:r>
        <w:rPr>
          <w:color w:val="000000"/>
          <w:szCs w:val="21"/>
        </w:rPr>
        <w:t>3</w:t>
      </w:r>
      <w:r>
        <w:rPr>
          <w:rFonts w:hint="eastAsia" w:ascii="宋体" w:hAnsi="宋体" w:cs="宋体"/>
          <w:color w:val="000000"/>
          <w:szCs w:val="21"/>
        </w:rPr>
        <w:t>个内容要点，但基本上还是围绕所提示的内容进行，给</w:t>
      </w:r>
      <w:r>
        <w:rPr>
          <w:color w:val="000000"/>
          <w:szCs w:val="21"/>
        </w:rPr>
        <w:t>4</w:t>
      </w:r>
      <w:r>
        <w:rPr>
          <w:rFonts w:hint="eastAsia" w:ascii="宋体" w:hAnsi="宋体" w:cs="宋体"/>
          <w:color w:val="000000"/>
          <w:szCs w:val="21"/>
        </w:rPr>
        <w:t>－</w:t>
      </w:r>
      <w:r>
        <w:rPr>
          <w:color w:val="000000"/>
          <w:szCs w:val="21"/>
        </w:rPr>
        <w:t>3.5</w:t>
      </w:r>
      <w:r>
        <w:rPr>
          <w:rFonts w:hint="eastAsia" w:ascii="宋体" w:hAnsi="宋体" w:cs="宋体"/>
          <w:color w:val="000000"/>
          <w:szCs w:val="21"/>
        </w:rPr>
        <w:t>分；</w:t>
      </w:r>
    </w:p>
    <w:p>
      <w:pPr>
        <w:ind w:left="315" w:hanging="360"/>
        <w:rPr>
          <w:rFonts w:ascii="宋体" w:hAnsi="宋体" w:cs="宋体"/>
          <w:sz w:val="24"/>
        </w:rPr>
      </w:pPr>
      <w:r>
        <w:rPr>
          <w:rFonts w:hint="eastAsia" w:ascii="宋体" w:hAnsi="宋体" w:cs="宋体"/>
          <w:color w:val="000000"/>
          <w:szCs w:val="21"/>
        </w:rPr>
        <w:t>④因未能正确理解要点提示，而漏掉或未写清楚主要内容，写了一些无关内容，给</w:t>
      </w:r>
      <w:r>
        <w:rPr>
          <w:color w:val="000000"/>
          <w:szCs w:val="21"/>
        </w:rPr>
        <w:t>3</w:t>
      </w:r>
      <w:r>
        <w:rPr>
          <w:rFonts w:hint="eastAsia" w:ascii="宋体" w:hAnsi="宋体" w:cs="宋体"/>
          <w:color w:val="000000"/>
          <w:szCs w:val="21"/>
        </w:rPr>
        <w:t>－</w:t>
      </w:r>
      <w:r>
        <w:rPr>
          <w:color w:val="000000"/>
          <w:szCs w:val="21"/>
        </w:rPr>
        <w:t>2.5</w:t>
      </w:r>
      <w:r>
        <w:rPr>
          <w:rFonts w:hint="eastAsia" w:ascii="宋体" w:hAnsi="宋体" w:cs="宋体"/>
          <w:color w:val="000000"/>
          <w:szCs w:val="21"/>
        </w:rPr>
        <w:t>分；</w:t>
      </w:r>
    </w:p>
    <w:p>
      <w:pPr>
        <w:rPr>
          <w:rFonts w:ascii="宋体" w:hAnsi="宋体" w:cs="宋体"/>
          <w:sz w:val="24"/>
        </w:rPr>
      </w:pPr>
      <w:r>
        <w:rPr>
          <w:rFonts w:hint="eastAsia" w:ascii="宋体" w:hAnsi="宋体" w:cs="宋体"/>
          <w:color w:val="000000"/>
          <w:szCs w:val="21"/>
        </w:rPr>
        <w:t>⑤只传达了个别信息；或内容太少（只出现有一个句子或个别单词、短语，但与</w:t>
      </w:r>
    </w:p>
    <w:p>
      <w:pPr>
        <w:ind w:firstLine="360"/>
        <w:rPr>
          <w:rFonts w:ascii="宋体" w:hAnsi="宋体" w:cs="宋体"/>
          <w:sz w:val="24"/>
        </w:rPr>
      </w:pPr>
      <w:r>
        <w:rPr>
          <w:rFonts w:hint="eastAsia" w:ascii="宋体" w:hAnsi="宋体" w:cs="宋体"/>
          <w:color w:val="000000"/>
          <w:szCs w:val="21"/>
        </w:rPr>
        <w:t>内容相关</w:t>
      </w:r>
      <w:r>
        <w:rPr>
          <w:color w:val="000000"/>
          <w:szCs w:val="21"/>
        </w:rPr>
        <w:t xml:space="preserve">, </w:t>
      </w:r>
      <w:r>
        <w:rPr>
          <w:rFonts w:hint="eastAsia" w:ascii="宋体" w:hAnsi="宋体" w:cs="宋体"/>
          <w:color w:val="000000"/>
          <w:szCs w:val="21"/>
        </w:rPr>
        <w:t>给</w:t>
      </w:r>
      <w:r>
        <w:rPr>
          <w:color w:val="000000"/>
          <w:szCs w:val="21"/>
        </w:rPr>
        <w:t>2</w:t>
      </w:r>
      <w:r>
        <w:rPr>
          <w:rFonts w:hint="eastAsia" w:ascii="宋体" w:hAnsi="宋体" w:cs="宋体"/>
          <w:color w:val="000000"/>
          <w:szCs w:val="21"/>
        </w:rPr>
        <w:t>－</w:t>
      </w:r>
      <w:r>
        <w:rPr>
          <w:color w:val="000000"/>
          <w:szCs w:val="21"/>
        </w:rPr>
        <w:t>0.5</w:t>
      </w:r>
      <w:r>
        <w:rPr>
          <w:rFonts w:hint="eastAsia" w:ascii="宋体" w:hAnsi="宋体" w:cs="宋体"/>
          <w:color w:val="000000"/>
          <w:szCs w:val="21"/>
        </w:rPr>
        <w:t>分；</w:t>
      </w:r>
    </w:p>
    <w:p>
      <w:pPr>
        <w:ind w:left="315" w:hanging="360"/>
        <w:rPr>
          <w:rFonts w:ascii="宋体" w:hAnsi="宋体" w:cs="宋体"/>
          <w:sz w:val="24"/>
        </w:rPr>
      </w:pPr>
      <w:r>
        <w:rPr>
          <w:rFonts w:hint="eastAsia" w:ascii="宋体" w:hAnsi="宋体" w:cs="宋体"/>
          <w:color w:val="000000"/>
          <w:szCs w:val="21"/>
        </w:rPr>
        <w:t>⑥未能传达任何信息；或内容太少（只出现有一个句子或个别单词、短语，与内容无关</w:t>
      </w:r>
      <w:r>
        <w:rPr>
          <w:color w:val="000000"/>
          <w:szCs w:val="21"/>
        </w:rPr>
        <w:t xml:space="preserve">, </w:t>
      </w:r>
      <w:r>
        <w:rPr>
          <w:rFonts w:hint="eastAsia" w:ascii="宋体" w:hAnsi="宋体" w:cs="宋体"/>
          <w:color w:val="000000"/>
          <w:szCs w:val="21"/>
        </w:rPr>
        <w:t>给</w:t>
      </w:r>
      <w:r>
        <w:rPr>
          <w:color w:val="000000"/>
          <w:szCs w:val="21"/>
        </w:rPr>
        <w:t>0.5</w:t>
      </w:r>
      <w:r>
        <w:rPr>
          <w:rFonts w:hint="eastAsia" w:ascii="宋体" w:hAnsi="宋体" w:cs="宋体"/>
          <w:color w:val="000000"/>
          <w:szCs w:val="21"/>
        </w:rPr>
        <w:t>－</w:t>
      </w:r>
      <w:r>
        <w:rPr>
          <w:color w:val="000000"/>
          <w:szCs w:val="21"/>
        </w:rPr>
        <w:t>0</w:t>
      </w:r>
      <w:r>
        <w:rPr>
          <w:rFonts w:hint="eastAsia" w:ascii="宋体" w:hAnsi="宋体" w:cs="宋体"/>
          <w:color w:val="000000"/>
          <w:szCs w:val="21"/>
        </w:rPr>
        <w:t>分．</w:t>
      </w:r>
    </w:p>
    <w:p>
      <w:pPr>
        <w:spacing w:line="320" w:lineRule="atLeast"/>
        <w:rPr>
          <w:rFonts w:ascii="宋体" w:hAnsi="宋体" w:cs="宋体"/>
          <w:b/>
          <w:bCs/>
          <w:color w:val="000000"/>
          <w:szCs w:val="21"/>
        </w:rPr>
      </w:pPr>
      <w:r>
        <w:rPr>
          <w:rFonts w:hint="eastAsia" w:ascii="宋体" w:hAnsi="宋体" w:cs="宋体"/>
          <w:b/>
          <w:bCs/>
          <w:color w:val="000000"/>
          <w:szCs w:val="21"/>
        </w:rPr>
        <w:t>九年级细节评分</w:t>
      </w:r>
    </w:p>
    <w:p>
      <w:pPr>
        <w:spacing w:line="320" w:lineRule="atLeast"/>
        <w:rPr>
          <w:rFonts w:ascii="宋体" w:hAnsi="宋体" w:cs="宋体"/>
          <w:sz w:val="24"/>
        </w:rPr>
      </w:pPr>
    </w:p>
    <w:tbl>
      <w:tblPr>
        <w:tblStyle w:val="88"/>
        <w:tblW w:w="8214" w:type="dxa"/>
        <w:tblInd w:w="0" w:type="dxa"/>
        <w:tblLayout w:type="autofit"/>
        <w:tblCellMar>
          <w:top w:w="15" w:type="dxa"/>
          <w:left w:w="15" w:type="dxa"/>
          <w:bottom w:w="15" w:type="dxa"/>
          <w:right w:w="15" w:type="dxa"/>
        </w:tblCellMar>
      </w:tblPr>
      <w:tblGrid>
        <w:gridCol w:w="555"/>
        <w:gridCol w:w="5249"/>
        <w:gridCol w:w="2410"/>
      </w:tblGrid>
      <w:tr>
        <w:tblPrEx>
          <w:tblCellMar>
            <w:top w:w="15" w:type="dxa"/>
            <w:left w:w="15" w:type="dxa"/>
            <w:bottom w:w="15" w:type="dxa"/>
            <w:right w:w="15" w:type="dxa"/>
          </w:tblCellMar>
        </w:tblPrEx>
        <w:trPr>
          <w:trHeight w:val="420" w:hRule="atLeast"/>
        </w:trPr>
        <w:tc>
          <w:tcPr>
            <w:tcW w:w="5804" w:type="dxa"/>
            <w:gridSpan w:val="2"/>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color w:val="000000"/>
                <w:szCs w:val="21"/>
              </w:rPr>
              <w:t>写作要点</w:t>
            </w:r>
          </w:p>
        </w:tc>
        <w:tc>
          <w:tcPr>
            <w:tcW w:w="241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color w:val="000000"/>
                <w:szCs w:val="21"/>
              </w:rPr>
              <w:t>得分</w:t>
            </w:r>
          </w:p>
        </w:tc>
      </w:tr>
      <w:tr>
        <w:tblPrEx>
          <w:tblCellMar>
            <w:top w:w="15" w:type="dxa"/>
            <w:left w:w="15" w:type="dxa"/>
            <w:bottom w:w="15" w:type="dxa"/>
            <w:right w:w="15" w:type="dxa"/>
          </w:tblCellMar>
        </w:tblPrEx>
        <w:trPr>
          <w:trHeight w:val="420" w:hRule="atLeast"/>
        </w:trPr>
        <w:tc>
          <w:tcPr>
            <w:tcW w:w="555" w:type="dxa"/>
            <w:vMerge w:val="restart"/>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r>
              <w:rPr>
                <w:rFonts w:hint="eastAsia" w:ascii="Times New Roman" w:hAnsi="Times New Roman"/>
                <w:color w:val="000000"/>
                <w:szCs w:val="21"/>
              </w:rPr>
              <w:t>阅读的好处</w:t>
            </w:r>
          </w:p>
        </w:tc>
        <w:tc>
          <w:tcPr>
            <w:tcW w:w="5249"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60" w:lineRule="exact"/>
              <w:rPr>
                <w:rFonts w:ascii="Times New Roman" w:hAnsi="Times New Roman"/>
                <w:color w:val="000000"/>
                <w:szCs w:val="21"/>
              </w:rPr>
            </w:pPr>
            <w:r>
              <w:rPr>
                <w:rFonts w:hint="eastAsia" w:ascii="Times New Roman" w:hAnsi="Times New Roman"/>
                <w:color w:val="000000"/>
                <w:szCs w:val="21"/>
              </w:rPr>
              <w:t>增长知识，更多地了解世界</w:t>
            </w:r>
          </w:p>
        </w:tc>
        <w:tc>
          <w:tcPr>
            <w:tcW w:w="2410" w:type="dxa"/>
            <w:vMerge w:val="restart"/>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1+1+1</w:t>
            </w:r>
          </w:p>
        </w:tc>
      </w:tr>
      <w:tr>
        <w:tblPrEx>
          <w:tblCellMar>
            <w:top w:w="15" w:type="dxa"/>
            <w:left w:w="15" w:type="dxa"/>
            <w:bottom w:w="15" w:type="dxa"/>
            <w:right w:w="15" w:type="dxa"/>
          </w:tblCellMar>
        </w:tblPrEx>
        <w:trPr>
          <w:trHeight w:val="420" w:hRule="atLeast"/>
        </w:trPr>
        <w:tc>
          <w:tcPr>
            <w:tcW w:w="555" w:type="dxa"/>
            <w:vMerge w:val="continue"/>
            <w:tcBorders>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p>
        </w:tc>
        <w:tc>
          <w:tcPr>
            <w:tcW w:w="5249"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400" w:lineRule="atLeast"/>
              <w:rPr>
                <w:rFonts w:ascii="宋体" w:hAnsi="宋体" w:cs="宋体"/>
                <w:sz w:val="24"/>
              </w:rPr>
            </w:pPr>
            <w:r>
              <w:rPr>
                <w:rFonts w:hint="eastAsia" w:ascii="Times New Roman" w:hAnsi="Times New Roman"/>
                <w:color w:val="000000"/>
                <w:szCs w:val="21"/>
              </w:rPr>
              <w:t>学会如何思考</w:t>
            </w:r>
          </w:p>
        </w:tc>
        <w:tc>
          <w:tcPr>
            <w:tcW w:w="2410" w:type="dxa"/>
            <w:vMerge w:val="continue"/>
            <w:tcBorders>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p>
        </w:tc>
      </w:tr>
      <w:tr>
        <w:tblPrEx>
          <w:tblCellMar>
            <w:top w:w="15" w:type="dxa"/>
            <w:left w:w="15" w:type="dxa"/>
            <w:bottom w:w="15" w:type="dxa"/>
            <w:right w:w="15" w:type="dxa"/>
          </w:tblCellMar>
        </w:tblPrEx>
        <w:trPr>
          <w:trHeight w:val="420" w:hRule="atLeast"/>
        </w:trPr>
        <w:tc>
          <w:tcPr>
            <w:tcW w:w="555" w:type="dxa"/>
            <w:vMerge w:val="continue"/>
            <w:tcBorders>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p>
        </w:tc>
        <w:tc>
          <w:tcPr>
            <w:tcW w:w="5249"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400" w:lineRule="atLeast"/>
              <w:rPr>
                <w:szCs w:val="21"/>
              </w:rPr>
            </w:pPr>
            <w:r>
              <w:rPr>
                <w:rFonts w:hint="eastAsia" w:ascii="Times New Roman" w:hAnsi="Times New Roman"/>
                <w:color w:val="000000"/>
                <w:szCs w:val="21"/>
              </w:rPr>
              <w:t>放松自己</w:t>
            </w:r>
          </w:p>
        </w:tc>
        <w:tc>
          <w:tcPr>
            <w:tcW w:w="2410" w:type="dxa"/>
            <w:vMerge w:val="continue"/>
            <w:tcBorders>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p>
        </w:tc>
      </w:tr>
      <w:tr>
        <w:tblPrEx>
          <w:tblCellMar>
            <w:top w:w="15" w:type="dxa"/>
            <w:left w:w="15" w:type="dxa"/>
            <w:bottom w:w="15" w:type="dxa"/>
            <w:right w:w="15" w:type="dxa"/>
          </w:tblCellMar>
        </w:tblPrEx>
        <w:trPr>
          <w:trHeight w:val="420" w:hRule="atLeast"/>
        </w:trPr>
        <w:tc>
          <w:tcPr>
            <w:tcW w:w="555" w:type="dxa"/>
            <w:vMerge w:val="restart"/>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r>
              <w:rPr>
                <w:rFonts w:hint="eastAsia" w:ascii="Times New Roman" w:hAnsi="Times New Roman"/>
                <w:color w:val="000000"/>
                <w:szCs w:val="21"/>
              </w:rPr>
              <w:t>阅读建议</w:t>
            </w:r>
          </w:p>
        </w:tc>
        <w:tc>
          <w:tcPr>
            <w:tcW w:w="5249"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400" w:lineRule="atLeast"/>
              <w:rPr>
                <w:rFonts w:ascii="宋体" w:hAnsi="宋体" w:cs="宋体"/>
                <w:sz w:val="24"/>
              </w:rPr>
            </w:pPr>
            <w:r>
              <w:rPr>
                <w:rFonts w:hint="eastAsia" w:ascii="Times New Roman" w:hAnsi="Times New Roman"/>
                <w:color w:val="000000"/>
                <w:szCs w:val="21"/>
              </w:rPr>
              <w:t>选择喜欢的种类</w:t>
            </w:r>
          </w:p>
        </w:tc>
        <w:tc>
          <w:tcPr>
            <w:tcW w:w="2410" w:type="dxa"/>
            <w:vMerge w:val="restart"/>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1+1</w:t>
            </w:r>
          </w:p>
        </w:tc>
      </w:tr>
      <w:tr>
        <w:tblPrEx>
          <w:tblCellMar>
            <w:top w:w="15" w:type="dxa"/>
            <w:left w:w="15" w:type="dxa"/>
            <w:bottom w:w="15" w:type="dxa"/>
            <w:right w:w="15" w:type="dxa"/>
          </w:tblCellMar>
        </w:tblPrEx>
        <w:trPr>
          <w:trHeight w:val="420" w:hRule="atLeast"/>
        </w:trPr>
        <w:tc>
          <w:tcPr>
            <w:tcW w:w="555" w:type="dxa"/>
            <w:vMerge w:val="continue"/>
            <w:tcBorders>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p>
        </w:tc>
        <w:tc>
          <w:tcPr>
            <w:tcW w:w="5249"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400" w:lineRule="atLeast"/>
              <w:rPr>
                <w:rFonts w:ascii="宋体" w:hAnsi="宋体" w:cs="宋体"/>
                <w:sz w:val="24"/>
              </w:rPr>
            </w:pPr>
            <w:r>
              <w:rPr>
                <w:rFonts w:hint="eastAsia" w:ascii="Times New Roman" w:hAnsi="Times New Roman"/>
                <w:color w:val="000000"/>
                <w:szCs w:val="21"/>
              </w:rPr>
              <w:t>每天读书的时长不少于1小时</w:t>
            </w:r>
          </w:p>
        </w:tc>
        <w:tc>
          <w:tcPr>
            <w:tcW w:w="2410" w:type="dxa"/>
            <w:vMerge w:val="continue"/>
            <w:tcBorders>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p>
        </w:tc>
      </w:tr>
      <w:tr>
        <w:tblPrEx>
          <w:tblCellMar>
            <w:top w:w="15" w:type="dxa"/>
            <w:left w:w="15" w:type="dxa"/>
            <w:bottom w:w="15" w:type="dxa"/>
            <w:right w:w="15" w:type="dxa"/>
          </w:tblCellMar>
        </w:tblPrEx>
        <w:trPr>
          <w:trHeight w:val="960" w:hRule="atLeast"/>
        </w:trPr>
        <w:tc>
          <w:tcPr>
            <w:tcW w:w="555" w:type="dxa"/>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r>
              <w:rPr>
                <w:rFonts w:hint="eastAsia" w:ascii="Times New Roman" w:hAnsi="Times New Roman"/>
                <w:color w:val="000000"/>
                <w:szCs w:val="21"/>
              </w:rPr>
              <w:t>你的呼吁</w:t>
            </w:r>
          </w:p>
        </w:tc>
        <w:tc>
          <w:tcPr>
            <w:tcW w:w="5249" w:type="dxa"/>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400" w:lineRule="atLeast"/>
              <w:rPr>
                <w:rFonts w:ascii="宋体" w:hAnsi="宋体" w:cs="宋体"/>
                <w:sz w:val="24"/>
              </w:rPr>
            </w:pPr>
            <w:r>
              <w:rPr>
                <w:rFonts w:hint="eastAsia" w:ascii="Times New Roman" w:hAnsi="Times New Roman"/>
                <w:color w:val="000000"/>
                <w:szCs w:val="21"/>
              </w:rPr>
              <w:t>……（你的补充）</w:t>
            </w:r>
          </w:p>
        </w:tc>
        <w:tc>
          <w:tcPr>
            <w:tcW w:w="2410" w:type="dxa"/>
            <w:tcBorders>
              <w:top w:val="single" w:color="000000" w:sz="6" w:space="0"/>
              <w:left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rFonts w:hint="eastAsia" w:ascii="宋体" w:hAnsi="宋体" w:cs="宋体"/>
                <w:sz w:val="24"/>
              </w:rPr>
              <w:t>1</w:t>
            </w:r>
          </w:p>
        </w:tc>
      </w:tr>
      <w:tr>
        <w:tblPrEx>
          <w:tblCellMar>
            <w:top w:w="15" w:type="dxa"/>
            <w:left w:w="15" w:type="dxa"/>
            <w:bottom w:w="15" w:type="dxa"/>
            <w:right w:w="15" w:type="dxa"/>
          </w:tblCellMar>
        </w:tblPrEx>
        <w:trPr>
          <w:trHeight w:val="420" w:hRule="atLeast"/>
        </w:trPr>
        <w:tc>
          <w:tcPr>
            <w:tcW w:w="5804" w:type="dxa"/>
            <w:gridSpan w:val="2"/>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rPr>
                <w:rFonts w:ascii="宋体" w:hAnsi="宋体" w:cs="宋体"/>
                <w:sz w:val="24"/>
              </w:rPr>
            </w:pPr>
            <w:r>
              <w:rPr>
                <w:rFonts w:hint="eastAsia" w:ascii="宋体" w:hAnsi="宋体" w:cs="宋体"/>
                <w:color w:val="000000"/>
                <w:szCs w:val="21"/>
              </w:rPr>
              <w:t>合计</w:t>
            </w:r>
          </w:p>
        </w:tc>
        <w:tc>
          <w:tcPr>
            <w:tcW w:w="2410" w:type="dxa"/>
            <w:tcBorders>
              <w:top w:val="single" w:color="000000" w:sz="6" w:space="0"/>
              <w:left w:val="single" w:color="000000" w:sz="6" w:space="0"/>
              <w:bottom w:val="single" w:color="000000" w:sz="6" w:space="0"/>
              <w:right w:val="single" w:color="000000" w:sz="6" w:space="0"/>
            </w:tcBorders>
            <w:shd w:val="clear" w:color="auto" w:fill="auto"/>
            <w:tcMar>
              <w:top w:w="60" w:type="dxa"/>
              <w:left w:w="60" w:type="dxa"/>
              <w:bottom w:w="45" w:type="dxa"/>
              <w:right w:w="60" w:type="dxa"/>
            </w:tcMar>
          </w:tcPr>
          <w:p>
            <w:pPr>
              <w:spacing w:line="320" w:lineRule="atLeast"/>
              <w:jc w:val="center"/>
              <w:rPr>
                <w:rFonts w:ascii="宋体" w:hAnsi="宋体" w:cs="宋体"/>
                <w:sz w:val="24"/>
              </w:rPr>
            </w:pPr>
            <w:r>
              <w:rPr>
                <w:color w:val="000000"/>
                <w:szCs w:val="21"/>
              </w:rPr>
              <w:t>6</w:t>
            </w:r>
          </w:p>
        </w:tc>
      </w:tr>
    </w:tbl>
    <w:p>
      <w:pPr>
        <w:rPr>
          <w:rFonts w:ascii="宋体" w:hAnsi="宋体" w:cs="宋体"/>
          <w:sz w:val="24"/>
        </w:rPr>
      </w:pPr>
      <w:r>
        <w:rPr>
          <w:rFonts w:hint="eastAsia" w:ascii="宋体" w:hAnsi="宋体" w:cs="宋体"/>
          <w:b/>
          <w:bCs/>
          <w:color w:val="000000"/>
          <w:szCs w:val="21"/>
        </w:rPr>
        <w:t>（</w:t>
      </w:r>
      <w:r>
        <w:rPr>
          <w:b/>
          <w:bCs/>
          <w:color w:val="000000"/>
          <w:szCs w:val="21"/>
        </w:rPr>
        <w:t>2</w:t>
      </w:r>
      <w:r>
        <w:rPr>
          <w:rFonts w:hint="eastAsia" w:ascii="宋体" w:hAnsi="宋体" w:cs="宋体"/>
          <w:b/>
          <w:bCs/>
          <w:color w:val="000000"/>
          <w:szCs w:val="21"/>
        </w:rPr>
        <w:t>）准确性</w:t>
      </w:r>
    </w:p>
    <w:p>
      <w:pPr>
        <w:rPr>
          <w:rFonts w:ascii="宋体" w:hAnsi="宋体" w:cs="宋体"/>
          <w:sz w:val="24"/>
        </w:rPr>
      </w:pPr>
      <w:r>
        <w:rPr>
          <w:rFonts w:hint="eastAsia" w:ascii="宋体" w:hAnsi="宋体" w:cs="宋体"/>
          <w:color w:val="000000"/>
          <w:szCs w:val="21"/>
        </w:rPr>
        <w:t>①无语法错误，语言表达准确，卷面美观，有个别拼写和标点符号等错误。给</w:t>
      </w:r>
      <w:r>
        <w:rPr>
          <w:color w:val="000000"/>
          <w:szCs w:val="21"/>
        </w:rPr>
        <w:t>6—5.5</w:t>
      </w:r>
      <w:r>
        <w:rPr>
          <w:rFonts w:hint="eastAsia" w:ascii="宋体" w:hAnsi="宋体" w:cs="宋体"/>
          <w:color w:val="000000"/>
          <w:szCs w:val="21"/>
        </w:rPr>
        <w:t>分；</w:t>
      </w:r>
    </w:p>
    <w:p>
      <w:pPr>
        <w:ind w:left="420" w:hanging="480"/>
        <w:rPr>
          <w:rFonts w:ascii="宋体" w:hAnsi="宋体" w:cs="宋体"/>
          <w:sz w:val="24"/>
        </w:rPr>
      </w:pPr>
      <w:r>
        <w:rPr>
          <w:rFonts w:hint="eastAsia" w:ascii="宋体" w:hAnsi="宋体" w:cs="宋体"/>
          <w:color w:val="000000"/>
          <w:szCs w:val="21"/>
        </w:rPr>
        <w:t>②所运用的语法结构和词汇能满足任务的要求，语法结构或词汇方面应用基本准确，卷面书写清晰，有两至三个拼写与标点符号等错误。错误的主要原因是尝试较复杂语法结构或词汇所致。给</w:t>
      </w:r>
      <w:r>
        <w:rPr>
          <w:color w:val="000000"/>
          <w:szCs w:val="21"/>
        </w:rPr>
        <w:t xml:space="preserve"> 5</w:t>
      </w:r>
      <w:r>
        <w:rPr>
          <w:rFonts w:hint="eastAsia" w:ascii="宋体" w:hAnsi="宋体" w:cs="宋体"/>
          <w:color w:val="000000"/>
          <w:szCs w:val="21"/>
        </w:rPr>
        <w:t>－</w:t>
      </w:r>
      <w:r>
        <w:rPr>
          <w:color w:val="000000"/>
          <w:szCs w:val="21"/>
        </w:rPr>
        <w:t>4.5</w:t>
      </w:r>
      <w:r>
        <w:rPr>
          <w:rFonts w:hint="eastAsia" w:ascii="宋体" w:hAnsi="宋体" w:cs="宋体"/>
          <w:color w:val="000000"/>
          <w:szCs w:val="21"/>
        </w:rPr>
        <w:t>分；</w:t>
      </w:r>
    </w:p>
    <w:p>
      <w:pPr>
        <w:ind w:left="420" w:hanging="480"/>
        <w:rPr>
          <w:rFonts w:ascii="宋体" w:hAnsi="宋体" w:cs="宋体"/>
          <w:sz w:val="24"/>
        </w:rPr>
      </w:pPr>
      <w:r>
        <w:rPr>
          <w:rFonts w:hint="eastAsia" w:ascii="宋体" w:hAnsi="宋体" w:cs="宋体"/>
          <w:color w:val="000000"/>
          <w:szCs w:val="21"/>
        </w:rPr>
        <w:t>③语法结构单调，词汇较贫乏，有较多语法结构或词汇方面的错误，影响了对写作内容的表达，字迹基本清楚，拼写和标点符号错误较多。给</w:t>
      </w:r>
      <w:r>
        <w:rPr>
          <w:color w:val="000000"/>
          <w:szCs w:val="21"/>
        </w:rPr>
        <w:t>4</w:t>
      </w:r>
      <w:r>
        <w:rPr>
          <w:rFonts w:hint="eastAsia" w:ascii="宋体" w:hAnsi="宋体" w:cs="宋体"/>
          <w:color w:val="000000"/>
          <w:szCs w:val="21"/>
        </w:rPr>
        <w:t>－</w:t>
      </w:r>
      <w:r>
        <w:rPr>
          <w:color w:val="000000"/>
          <w:szCs w:val="21"/>
        </w:rPr>
        <w:t>3.5</w:t>
      </w:r>
      <w:r>
        <w:rPr>
          <w:rFonts w:hint="eastAsia" w:ascii="宋体" w:hAnsi="宋体" w:cs="宋体"/>
          <w:color w:val="000000"/>
          <w:szCs w:val="21"/>
        </w:rPr>
        <w:t>分；</w:t>
      </w:r>
    </w:p>
    <w:p>
      <w:pPr>
        <w:ind w:left="420" w:hanging="480"/>
        <w:rPr>
          <w:rFonts w:ascii="宋体" w:hAnsi="宋体" w:cs="宋体"/>
          <w:sz w:val="24"/>
        </w:rPr>
      </w:pPr>
      <w:r>
        <w:rPr>
          <w:rFonts w:hint="eastAsia" w:ascii="宋体" w:hAnsi="宋体" w:cs="宋体"/>
          <w:color w:val="000000"/>
          <w:szCs w:val="21"/>
        </w:rPr>
        <w:t>④语法结构单调，词汇量少，有较多的语法结构或词汇的用法错误，不能正确表达写信内容，字迹难以辨别，单词拼写和标点符号很多。给</w:t>
      </w:r>
      <w:r>
        <w:rPr>
          <w:color w:val="000000"/>
          <w:szCs w:val="21"/>
        </w:rPr>
        <w:t>3</w:t>
      </w:r>
      <w:r>
        <w:rPr>
          <w:rFonts w:hint="eastAsia" w:ascii="宋体" w:hAnsi="宋体" w:cs="宋体"/>
          <w:color w:val="000000"/>
          <w:szCs w:val="21"/>
        </w:rPr>
        <w:t>－</w:t>
      </w:r>
      <w:r>
        <w:rPr>
          <w:color w:val="000000"/>
          <w:szCs w:val="21"/>
        </w:rPr>
        <w:t>2.5</w:t>
      </w:r>
      <w:r>
        <w:rPr>
          <w:rFonts w:hint="eastAsia" w:ascii="宋体" w:hAnsi="宋体" w:cs="宋体"/>
          <w:color w:val="000000"/>
          <w:szCs w:val="21"/>
        </w:rPr>
        <w:t>分；</w:t>
      </w:r>
    </w:p>
    <w:p>
      <w:pPr>
        <w:ind w:left="420" w:hanging="480"/>
        <w:rPr>
          <w:rFonts w:ascii="宋体" w:hAnsi="宋体" w:cs="宋体"/>
          <w:sz w:val="24"/>
        </w:rPr>
      </w:pPr>
      <w:r>
        <w:rPr>
          <w:rFonts w:hint="eastAsia" w:ascii="宋体" w:hAnsi="宋体" w:cs="宋体"/>
          <w:color w:val="000000"/>
          <w:szCs w:val="21"/>
        </w:rPr>
        <w:t>⑤只写出个别句子或单词，词不达意，不成文，字迹不清（或中英文混杂，卷面混乱）。给</w:t>
      </w:r>
      <w:r>
        <w:rPr>
          <w:color w:val="000000"/>
          <w:szCs w:val="21"/>
        </w:rPr>
        <w:t>2--0</w:t>
      </w:r>
      <w:r>
        <w:rPr>
          <w:rFonts w:hint="eastAsia" w:ascii="宋体" w:hAnsi="宋体" w:cs="宋体"/>
          <w:color w:val="000000"/>
          <w:szCs w:val="21"/>
        </w:rPr>
        <w:t>分。</w:t>
      </w:r>
    </w:p>
    <w:p>
      <w:pPr>
        <w:rPr>
          <w:rFonts w:ascii="宋体" w:hAnsi="宋体" w:cs="宋体"/>
          <w:sz w:val="24"/>
        </w:rPr>
      </w:pPr>
      <w:r>
        <w:rPr>
          <w:rFonts w:hint="eastAsia" w:ascii="宋体" w:hAnsi="宋体" w:cs="宋体"/>
          <w:b/>
          <w:bCs/>
          <w:color w:val="000000"/>
          <w:szCs w:val="21"/>
        </w:rPr>
        <w:t>（</w:t>
      </w:r>
      <w:r>
        <w:rPr>
          <w:b/>
          <w:bCs/>
          <w:color w:val="000000"/>
          <w:szCs w:val="21"/>
        </w:rPr>
        <w:t>3</w:t>
      </w:r>
      <w:r>
        <w:rPr>
          <w:rFonts w:hint="eastAsia" w:ascii="宋体" w:hAnsi="宋体" w:cs="宋体"/>
          <w:b/>
          <w:bCs/>
          <w:color w:val="000000"/>
          <w:szCs w:val="21"/>
        </w:rPr>
        <w:t>）流畅性</w:t>
      </w:r>
    </w:p>
    <w:p>
      <w:pPr>
        <w:ind w:left="525" w:hanging="600"/>
        <w:rPr>
          <w:rFonts w:ascii="宋体" w:hAnsi="宋体" w:cs="宋体"/>
          <w:sz w:val="24"/>
        </w:rPr>
      </w:pPr>
      <w:r>
        <w:rPr>
          <w:rFonts w:hint="eastAsia" w:ascii="宋体" w:hAnsi="宋体" w:cs="宋体"/>
          <w:color w:val="000000"/>
          <w:szCs w:val="21"/>
        </w:rPr>
        <w:t>①短文结构组织严谨，应用了较复杂的语言结构，上下文意思连贯，完全达到了试题的写作要求。给</w:t>
      </w:r>
      <w:r>
        <w:rPr>
          <w:color w:val="000000"/>
          <w:szCs w:val="21"/>
        </w:rPr>
        <w:t>3</w:t>
      </w:r>
      <w:r>
        <w:rPr>
          <w:rFonts w:hint="eastAsia" w:ascii="宋体" w:hAnsi="宋体" w:cs="宋体"/>
          <w:color w:val="000000"/>
          <w:szCs w:val="21"/>
        </w:rPr>
        <w:t>分；</w:t>
      </w:r>
    </w:p>
    <w:p>
      <w:pPr>
        <w:ind w:left="525" w:hanging="600"/>
        <w:rPr>
          <w:rFonts w:ascii="宋体" w:hAnsi="宋体" w:cs="宋体"/>
          <w:sz w:val="24"/>
        </w:rPr>
      </w:pPr>
      <w:r>
        <w:rPr>
          <w:rFonts w:hint="eastAsia" w:ascii="宋体" w:hAnsi="宋体" w:cs="宋体"/>
          <w:color w:val="000000"/>
          <w:szCs w:val="21"/>
        </w:rPr>
        <w:t>②短文结构组织比较紧凑，应用了较简单的语言结构，上下文意思基本连贯，基本上达到了试题的写作要求。给</w:t>
      </w:r>
      <w:r>
        <w:rPr>
          <w:color w:val="000000"/>
          <w:szCs w:val="21"/>
        </w:rPr>
        <w:t>2.5</w:t>
      </w:r>
      <w:r>
        <w:rPr>
          <w:rFonts w:hint="eastAsia" w:ascii="宋体" w:hAnsi="宋体" w:cs="宋体"/>
          <w:color w:val="000000"/>
          <w:szCs w:val="21"/>
        </w:rPr>
        <w:t>－</w:t>
      </w:r>
      <w:r>
        <w:rPr>
          <w:color w:val="000000"/>
          <w:szCs w:val="21"/>
        </w:rPr>
        <w:t>1.5</w:t>
      </w:r>
      <w:r>
        <w:rPr>
          <w:rFonts w:hint="eastAsia" w:ascii="宋体" w:hAnsi="宋体" w:cs="宋体"/>
          <w:color w:val="000000"/>
          <w:szCs w:val="21"/>
        </w:rPr>
        <w:t>分；</w:t>
      </w:r>
    </w:p>
    <w:p>
      <w:pPr>
        <w:ind w:left="525" w:hanging="600"/>
        <w:rPr>
          <w:rFonts w:ascii="宋体" w:hAnsi="宋体" w:cs="宋体"/>
          <w:sz w:val="24"/>
        </w:rPr>
      </w:pPr>
      <w:r>
        <w:rPr>
          <w:rFonts w:hint="eastAsia" w:ascii="宋体" w:hAnsi="宋体" w:cs="宋体"/>
          <w:color w:val="000000"/>
          <w:szCs w:val="21"/>
        </w:rPr>
        <w:t>③短文结构组织较混乱，语句间使用了一些连接成分，内容缺少连贯性，只能描述部分要点，给</w:t>
      </w:r>
      <w:r>
        <w:rPr>
          <w:color w:val="000000"/>
          <w:szCs w:val="21"/>
        </w:rPr>
        <w:t>1</w:t>
      </w:r>
      <w:r>
        <w:rPr>
          <w:rFonts w:hint="eastAsia" w:ascii="宋体" w:hAnsi="宋体" w:cs="宋体"/>
          <w:color w:val="000000"/>
          <w:szCs w:val="21"/>
        </w:rPr>
        <w:t>分；</w:t>
      </w:r>
    </w:p>
    <w:p>
      <w:pPr>
        <w:ind w:left="525" w:hanging="600"/>
        <w:rPr>
          <w:rFonts w:ascii="宋体" w:hAnsi="宋体" w:cs="宋体"/>
          <w:sz w:val="24"/>
        </w:rPr>
      </w:pPr>
      <w:r>
        <w:rPr>
          <w:rFonts w:hint="eastAsia" w:ascii="宋体" w:hAnsi="宋体" w:cs="宋体"/>
          <w:color w:val="000000"/>
          <w:szCs w:val="21"/>
        </w:rPr>
        <w:t>④短文结构组织较混乱，较少使用语句间的连接成分，内容缺少连贯性，只能描述部分的要点，给</w:t>
      </w:r>
      <w:r>
        <w:rPr>
          <w:color w:val="000000"/>
          <w:szCs w:val="21"/>
        </w:rPr>
        <w:t>0.5</w:t>
      </w:r>
      <w:r>
        <w:rPr>
          <w:rFonts w:hint="eastAsia" w:ascii="宋体" w:hAnsi="宋体" w:cs="宋体"/>
          <w:color w:val="000000"/>
          <w:szCs w:val="21"/>
        </w:rPr>
        <w:t>分；</w:t>
      </w:r>
    </w:p>
    <w:p>
      <w:pPr>
        <w:ind w:left="525" w:hanging="600"/>
        <w:rPr>
          <w:rFonts w:ascii="宋体" w:hAnsi="宋体" w:cs="宋体"/>
          <w:sz w:val="24"/>
        </w:rPr>
      </w:pPr>
      <w:r>
        <w:rPr>
          <w:rFonts w:hint="eastAsia" w:ascii="宋体" w:hAnsi="宋体" w:cs="宋体"/>
          <w:color w:val="000000"/>
          <w:szCs w:val="21"/>
        </w:rPr>
        <w:t>⑤只写出个别句子或单词，缺乏语句之间的连接成分，谈不上文章中句子之间的联系。语无伦次，不知所云，无法成文或传递完整的信息的，给</w:t>
      </w:r>
      <w:r>
        <w:rPr>
          <w:color w:val="000000"/>
          <w:szCs w:val="21"/>
        </w:rPr>
        <w:t>0</w:t>
      </w:r>
      <w:r>
        <w:rPr>
          <w:rFonts w:hint="eastAsia" w:ascii="宋体" w:hAnsi="宋体" w:cs="宋体"/>
          <w:color w:val="000000"/>
          <w:szCs w:val="21"/>
        </w:rPr>
        <w:t>分。</w:t>
      </w:r>
      <w:bookmarkStart w:id="0" w:name="_GoBack"/>
      <w:bookmarkEnd w:id="0"/>
    </w:p>
    <w:sectPr>
      <w:pgSz w:w="11906" w:h="16838"/>
      <w:pgMar w:top="1440" w:right="1800" w:bottom="1440" w:left="1800" w:header="708" w:footer="708" w:gutter="0"/>
      <w:cols w:space="708"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Segoe UI">
    <w:panose1 w:val="020B0502040204020203"/>
    <w:charset w:val="00"/>
    <w:family w:val="swiss"/>
    <w:pitch w:val="default"/>
    <w:sig w:usb0="E10022FF" w:usb1="C000E47F" w:usb2="00000029" w:usb3="00000000" w:csb0="200001DF" w:csb1="20000000"/>
  </w:font>
  <w:font w:name="Microsoft YaHei UI">
    <w:altName w:val="宋体"/>
    <w:panose1 w:val="020B0503020204020204"/>
    <w:charset w:val="86"/>
    <w:family w:val="swiss"/>
    <w:pitch w:val="default"/>
    <w:sig w:usb0="00000000" w:usb1="00000000" w:usb2="00000016" w:usb3="00000000" w:csb0="0004001F" w:csb1="00000000"/>
  </w:font>
  <w:font w:name="Segoe UI Light">
    <w:panose1 w:val="020B0502040204020203"/>
    <w:charset w:val="00"/>
    <w:family w:val="swiss"/>
    <w:pitch w:val="default"/>
    <w:sig w:usb0="E00002FF" w:usb1="4000A47B"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新宋体">
    <w:panose1 w:val="02010609030101010101"/>
    <w:charset w:val="86"/>
    <w:family w:val="modern"/>
    <w:pitch w:val="default"/>
    <w:sig w:usb0="00000003" w:usb1="288F0000" w:usb2="0000000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5"/>
      <w:lvlText w:val="%1."/>
      <w:lvlJc w:val="left"/>
      <w:pPr>
        <w:tabs>
          <w:tab w:val="left" w:pos="1800"/>
        </w:tabs>
        <w:ind w:left="1800" w:hanging="360"/>
      </w:pPr>
    </w:lvl>
  </w:abstractNum>
  <w:abstractNum w:abstractNumId="1">
    <w:nsid w:val="FFFFFF7D"/>
    <w:multiLevelType w:val="singleLevel"/>
    <w:tmpl w:val="FFFFFF7D"/>
    <w:lvl w:ilvl="0" w:tentative="0">
      <w:start w:val="1"/>
      <w:numFmt w:val="decimal"/>
      <w:pStyle w:val="47"/>
      <w:lvlText w:val="%1."/>
      <w:lvlJc w:val="left"/>
      <w:pPr>
        <w:tabs>
          <w:tab w:val="left" w:pos="1440"/>
        </w:tabs>
        <w:ind w:left="1440" w:hanging="360"/>
      </w:pPr>
    </w:lvl>
  </w:abstractNum>
  <w:abstractNum w:abstractNumId="2">
    <w:nsid w:val="FFFFFF7E"/>
    <w:multiLevelType w:val="singleLevel"/>
    <w:tmpl w:val="FFFFFF7E"/>
    <w:lvl w:ilvl="0" w:tentative="0">
      <w:start w:val="1"/>
      <w:numFmt w:val="decimal"/>
      <w:pStyle w:val="36"/>
      <w:lvlText w:val="%1."/>
      <w:lvlJc w:val="left"/>
      <w:pPr>
        <w:tabs>
          <w:tab w:val="left" w:pos="1080"/>
        </w:tabs>
        <w:ind w:left="1080" w:hanging="360"/>
      </w:pPr>
    </w:lvl>
  </w:abstractNum>
  <w:abstractNum w:abstractNumId="3">
    <w:nsid w:val="FFFFFF7F"/>
    <w:multiLevelType w:val="singleLevel"/>
    <w:tmpl w:val="FFFFFF7F"/>
    <w:lvl w:ilvl="0" w:tentative="0">
      <w:start w:val="1"/>
      <w:numFmt w:val="decimal"/>
      <w:pStyle w:val="14"/>
      <w:lvlText w:val="%1."/>
      <w:lvlJc w:val="left"/>
      <w:pPr>
        <w:tabs>
          <w:tab w:val="left" w:pos="720"/>
        </w:tabs>
        <w:ind w:left="720" w:hanging="360"/>
      </w:pPr>
    </w:lvl>
  </w:abstractNum>
  <w:abstractNum w:abstractNumId="4">
    <w:nsid w:val="FFFFFF80"/>
    <w:multiLevelType w:val="singleLevel"/>
    <w:tmpl w:val="FFFFFF80"/>
    <w:lvl w:ilvl="0" w:tentative="0">
      <w:start w:val="1"/>
      <w:numFmt w:val="bullet"/>
      <w:pStyle w:val="46"/>
      <w:lvlText w:val=""/>
      <w:lvlJc w:val="left"/>
      <w:pPr>
        <w:tabs>
          <w:tab w:val="left" w:pos="1800"/>
        </w:tabs>
        <w:ind w:left="1800" w:hanging="360"/>
      </w:pPr>
      <w:rPr>
        <w:rFonts w:hint="default" w:ascii="Symbol" w:hAnsi="Symbol"/>
      </w:rPr>
    </w:lvl>
  </w:abstractNum>
  <w:abstractNum w:abstractNumId="5">
    <w:nsid w:val="FFFFFF81"/>
    <w:multiLevelType w:val="singleLevel"/>
    <w:tmpl w:val="FFFFFF81"/>
    <w:lvl w:ilvl="0" w:tentative="0">
      <w:start w:val="1"/>
      <w:numFmt w:val="bullet"/>
      <w:pStyle w:val="17"/>
      <w:lvlText w:val=""/>
      <w:lvlJc w:val="left"/>
      <w:pPr>
        <w:tabs>
          <w:tab w:val="left" w:pos="1440"/>
        </w:tabs>
        <w:ind w:left="1440" w:hanging="360"/>
      </w:pPr>
      <w:rPr>
        <w:rFonts w:hint="default" w:ascii="Symbol" w:hAnsi="Symbol"/>
      </w:rPr>
    </w:lvl>
  </w:abstractNum>
  <w:abstractNum w:abstractNumId="6">
    <w:nsid w:val="FFFFFF82"/>
    <w:multiLevelType w:val="singleLevel"/>
    <w:tmpl w:val="FFFFFF82"/>
    <w:lvl w:ilvl="0" w:tentative="0">
      <w:start w:val="1"/>
      <w:numFmt w:val="bullet"/>
      <w:pStyle w:val="33"/>
      <w:lvlText w:val=""/>
      <w:lvlJc w:val="left"/>
      <w:pPr>
        <w:tabs>
          <w:tab w:val="left" w:pos="1080"/>
        </w:tabs>
        <w:ind w:left="1080" w:hanging="360"/>
      </w:pPr>
      <w:rPr>
        <w:rFonts w:hint="default" w:ascii="Symbol" w:hAnsi="Symbol"/>
      </w:rPr>
    </w:lvl>
  </w:abstractNum>
  <w:abstractNum w:abstractNumId="7">
    <w:nsid w:val="FFFFFF83"/>
    <w:multiLevelType w:val="singleLevel"/>
    <w:tmpl w:val="FFFFFF83"/>
    <w:lvl w:ilvl="0" w:tentative="0">
      <w:start w:val="1"/>
      <w:numFmt w:val="bullet"/>
      <w:pStyle w:val="40"/>
      <w:lvlText w:val=""/>
      <w:lvlJc w:val="left"/>
      <w:pPr>
        <w:tabs>
          <w:tab w:val="left" w:pos="720"/>
        </w:tabs>
        <w:ind w:left="720" w:hanging="360"/>
      </w:pPr>
      <w:rPr>
        <w:rFonts w:hint="default" w:ascii="Symbol" w:hAnsi="Symbol"/>
      </w:rPr>
    </w:lvl>
  </w:abstractNum>
  <w:abstractNum w:abstractNumId="8">
    <w:nsid w:val="FFFFFF89"/>
    <w:multiLevelType w:val="singleLevel"/>
    <w:tmpl w:val="FFFFFF89"/>
    <w:lvl w:ilvl="0" w:tentative="0">
      <w:start w:val="1"/>
      <w:numFmt w:val="bullet"/>
      <w:pStyle w:val="24"/>
      <w:lvlText w:val=""/>
      <w:lvlJc w:val="left"/>
      <w:pPr>
        <w:tabs>
          <w:tab w:val="left" w:pos="360"/>
        </w:tabs>
        <w:ind w:left="360" w:hanging="360"/>
      </w:pPr>
      <w:rPr>
        <w:rFonts w:hint="default" w:ascii="Symbol" w:hAnsi="Symbol"/>
      </w:rPr>
    </w:lvl>
  </w:abstractNum>
  <w:abstractNum w:abstractNumId="9">
    <w:nsid w:val="42CA0522"/>
    <w:multiLevelType w:val="multilevel"/>
    <w:tmpl w:val="42CA0522"/>
    <w:lvl w:ilvl="0" w:tentative="0">
      <w:start w:val="1"/>
      <w:numFmt w:val="decimal"/>
      <w:lvlText w:val="%1"/>
      <w:lvlJc w:val="left"/>
      <w:pPr>
        <w:ind w:left="435" w:hanging="435"/>
      </w:pPr>
      <w:rPr>
        <w:rFonts w:hint="default"/>
      </w:rPr>
    </w:lvl>
    <w:lvl w:ilvl="1" w:tentative="0">
      <w:start w:val="15"/>
      <w:numFmt w:val="decimal"/>
      <w:lvlText w:val="%1-%2"/>
      <w:lvlJc w:val="left"/>
      <w:pPr>
        <w:ind w:left="975" w:hanging="435"/>
      </w:pPr>
      <w:rPr>
        <w:rFonts w:hint="default"/>
      </w:rPr>
    </w:lvl>
    <w:lvl w:ilvl="2" w:tentative="0">
      <w:start w:val="1"/>
      <w:numFmt w:val="decimal"/>
      <w:lvlText w:val="%1-%2.%3"/>
      <w:lvlJc w:val="left"/>
      <w:pPr>
        <w:ind w:left="1800" w:hanging="720"/>
      </w:pPr>
      <w:rPr>
        <w:rFonts w:hint="default"/>
      </w:rPr>
    </w:lvl>
    <w:lvl w:ilvl="3" w:tentative="0">
      <w:start w:val="1"/>
      <w:numFmt w:val="decimal"/>
      <w:lvlText w:val="%1-%2.%3.%4"/>
      <w:lvlJc w:val="left"/>
      <w:pPr>
        <w:ind w:left="2700" w:hanging="1080"/>
      </w:pPr>
      <w:rPr>
        <w:rFonts w:hint="default"/>
      </w:rPr>
    </w:lvl>
    <w:lvl w:ilvl="4" w:tentative="0">
      <w:start w:val="1"/>
      <w:numFmt w:val="decimal"/>
      <w:lvlText w:val="%1-%2.%3.%4.%5"/>
      <w:lvlJc w:val="left"/>
      <w:pPr>
        <w:ind w:left="3240" w:hanging="1080"/>
      </w:pPr>
      <w:rPr>
        <w:rFonts w:hint="default"/>
      </w:rPr>
    </w:lvl>
    <w:lvl w:ilvl="5" w:tentative="0">
      <w:start w:val="1"/>
      <w:numFmt w:val="decimal"/>
      <w:lvlText w:val="%1-%2.%3.%4.%5.%6"/>
      <w:lvlJc w:val="left"/>
      <w:pPr>
        <w:ind w:left="4140" w:hanging="1440"/>
      </w:pPr>
      <w:rPr>
        <w:rFonts w:hint="default"/>
      </w:rPr>
    </w:lvl>
    <w:lvl w:ilvl="6" w:tentative="0">
      <w:start w:val="1"/>
      <w:numFmt w:val="decimal"/>
      <w:lvlText w:val="%1-%2.%3.%4.%5.%6.%7"/>
      <w:lvlJc w:val="left"/>
      <w:pPr>
        <w:ind w:left="5040" w:hanging="1800"/>
      </w:pPr>
      <w:rPr>
        <w:rFonts w:hint="default"/>
      </w:rPr>
    </w:lvl>
    <w:lvl w:ilvl="7" w:tentative="0">
      <w:start w:val="1"/>
      <w:numFmt w:val="decimal"/>
      <w:lvlText w:val="%1-%2.%3.%4.%5.%6.%7.%8"/>
      <w:lvlJc w:val="left"/>
      <w:pPr>
        <w:ind w:left="5580" w:hanging="1800"/>
      </w:pPr>
      <w:rPr>
        <w:rFonts w:hint="default"/>
      </w:rPr>
    </w:lvl>
    <w:lvl w:ilvl="8" w:tentative="0">
      <w:start w:val="1"/>
      <w:numFmt w:val="decimal"/>
      <w:lvlText w:val="%1-%2.%3.%4.%5.%6.%7.%8.%9"/>
      <w:lvlJc w:val="left"/>
      <w:pPr>
        <w:ind w:left="6480" w:hanging="2160"/>
      </w:pPr>
      <w:rPr>
        <w:rFonts w:hint="default"/>
      </w:rPr>
    </w:lvl>
  </w:abstractNum>
  <w:abstractNum w:abstractNumId="10">
    <w:nsid w:val="7A4C77C6"/>
    <w:multiLevelType w:val="multilevel"/>
    <w:tmpl w:val="7A4C77C6"/>
    <w:lvl w:ilvl="0" w:tentative="0">
      <w:start w:val="1"/>
      <w:numFmt w:val="decimal"/>
      <w:pStyle w:val="20"/>
      <w:lvlText w:val="%1."/>
      <w:lvlJc w:val="left"/>
      <w:pPr>
        <w:ind w:left="792" w:hanging="360"/>
      </w:pPr>
      <w:rPr>
        <w:rFonts w:hint="default"/>
        <w:b/>
        <w:color w:val="2B579A" w:themeColor="accent5"/>
        <w:sz w:val="28"/>
        <w:szCs w:val="28"/>
        <w14:textFill>
          <w14:solidFill>
            <w14:schemeClr w14:val="accent5"/>
          </w14:solidFill>
        </w14:textFill>
      </w:rPr>
    </w:lvl>
    <w:lvl w:ilvl="1" w:tentative="0">
      <w:start w:val="1"/>
      <w:numFmt w:val="lowerLetter"/>
      <w:lvlText w:val="%2."/>
      <w:lvlJc w:val="left"/>
      <w:pPr>
        <w:ind w:left="1512" w:hanging="360"/>
      </w:pPr>
      <w:rPr>
        <w:rFonts w:hint="default"/>
      </w:rPr>
    </w:lvl>
    <w:lvl w:ilvl="2" w:tentative="0">
      <w:start w:val="1"/>
      <w:numFmt w:val="lowerRoman"/>
      <w:lvlText w:val="%3."/>
      <w:lvlJc w:val="right"/>
      <w:pPr>
        <w:ind w:left="2232" w:hanging="360"/>
      </w:pPr>
      <w:rPr>
        <w:rFonts w:hint="default"/>
      </w:rPr>
    </w:lvl>
    <w:lvl w:ilvl="3" w:tentative="0">
      <w:start w:val="1"/>
      <w:numFmt w:val="decimal"/>
      <w:lvlText w:val="%4."/>
      <w:lvlJc w:val="left"/>
      <w:pPr>
        <w:ind w:left="2952" w:hanging="360"/>
      </w:pPr>
      <w:rPr>
        <w:rFonts w:hint="default"/>
      </w:rPr>
    </w:lvl>
    <w:lvl w:ilvl="4" w:tentative="0">
      <w:start w:val="1"/>
      <w:numFmt w:val="lowerLetter"/>
      <w:lvlText w:val="%5."/>
      <w:lvlJc w:val="left"/>
      <w:pPr>
        <w:ind w:left="3672" w:hanging="360"/>
      </w:pPr>
      <w:rPr>
        <w:rFonts w:hint="default"/>
      </w:rPr>
    </w:lvl>
    <w:lvl w:ilvl="5" w:tentative="0">
      <w:start w:val="1"/>
      <w:numFmt w:val="lowerRoman"/>
      <w:lvlText w:val="%6."/>
      <w:lvlJc w:val="right"/>
      <w:pPr>
        <w:ind w:left="4392" w:hanging="360"/>
      </w:pPr>
      <w:rPr>
        <w:rFonts w:hint="default"/>
      </w:rPr>
    </w:lvl>
    <w:lvl w:ilvl="6" w:tentative="0">
      <w:start w:val="1"/>
      <w:numFmt w:val="decimal"/>
      <w:lvlText w:val="%7."/>
      <w:lvlJc w:val="left"/>
      <w:pPr>
        <w:ind w:left="5112" w:hanging="360"/>
      </w:pPr>
      <w:rPr>
        <w:rFonts w:hint="default"/>
      </w:rPr>
    </w:lvl>
    <w:lvl w:ilvl="7" w:tentative="0">
      <w:start w:val="1"/>
      <w:numFmt w:val="lowerLetter"/>
      <w:lvlText w:val="%8."/>
      <w:lvlJc w:val="left"/>
      <w:pPr>
        <w:ind w:left="5832" w:hanging="360"/>
      </w:pPr>
      <w:rPr>
        <w:rFonts w:hint="default"/>
      </w:rPr>
    </w:lvl>
    <w:lvl w:ilvl="8" w:tentative="0">
      <w:start w:val="1"/>
      <w:numFmt w:val="lowerRoman"/>
      <w:lvlText w:val="%9."/>
      <w:lvlJc w:val="right"/>
      <w:pPr>
        <w:ind w:left="6552" w:hanging="360"/>
      </w:pPr>
      <w:rPr>
        <w:rFonts w:hint="default"/>
      </w:rPr>
    </w:lvl>
  </w:abstractNum>
  <w:num w:numId="1">
    <w:abstractNumId w:val="3"/>
  </w:num>
  <w:num w:numId="2">
    <w:abstractNumId w:val="5"/>
  </w:num>
  <w:num w:numId="3">
    <w:abstractNumId w:val="10"/>
  </w:num>
  <w:num w:numId="4">
    <w:abstractNumId w:val="8"/>
  </w:num>
  <w:num w:numId="5">
    <w:abstractNumId w:val="6"/>
  </w:num>
  <w:num w:numId="6">
    <w:abstractNumId w:val="2"/>
  </w:num>
  <w:num w:numId="7">
    <w:abstractNumId w:val="7"/>
  </w:num>
  <w:num w:numId="8">
    <w:abstractNumId w:val="4"/>
  </w:num>
  <w:num w:numId="9">
    <w:abstractNumId w:val="1"/>
  </w:num>
  <w:num w:numId="10">
    <w:abstractNumId w:val="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removePersonalInformation/>
  <w:bordersDoNotSurroundHeader w:val="1"/>
  <w:bordersDoNotSurroundFooter w:val="1"/>
  <w:attachedTemplate r:id="rId1"/>
  <w:documentProtection w:enforcement="0"/>
  <w:defaultTabStop w:val="720"/>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g0Y2E3ZjJmOWYzNzQ0MjgxZDM5OGRhMzZkMTI2OTYifQ=="/>
  </w:docVars>
  <w:rsids>
    <w:rsidRoot w:val="000E308E"/>
    <w:rsid w:val="000150E9"/>
    <w:rsid w:val="00030E3C"/>
    <w:rsid w:val="00032F5C"/>
    <w:rsid w:val="0005015F"/>
    <w:rsid w:val="00072D27"/>
    <w:rsid w:val="00083C22"/>
    <w:rsid w:val="00086E87"/>
    <w:rsid w:val="000871A8"/>
    <w:rsid w:val="000A036B"/>
    <w:rsid w:val="000D0E4A"/>
    <w:rsid w:val="000E308E"/>
    <w:rsid w:val="000F11B9"/>
    <w:rsid w:val="00102341"/>
    <w:rsid w:val="00105960"/>
    <w:rsid w:val="001073CE"/>
    <w:rsid w:val="00121553"/>
    <w:rsid w:val="00131CAB"/>
    <w:rsid w:val="001D0BD1"/>
    <w:rsid w:val="002017AC"/>
    <w:rsid w:val="002359ED"/>
    <w:rsid w:val="00252520"/>
    <w:rsid w:val="00255E20"/>
    <w:rsid w:val="002625F9"/>
    <w:rsid w:val="002631F7"/>
    <w:rsid w:val="0026484A"/>
    <w:rsid w:val="0026504D"/>
    <w:rsid w:val="00276926"/>
    <w:rsid w:val="00290D71"/>
    <w:rsid w:val="002A67C8"/>
    <w:rsid w:val="002B40B7"/>
    <w:rsid w:val="002C5D75"/>
    <w:rsid w:val="00301789"/>
    <w:rsid w:val="00324448"/>
    <w:rsid w:val="00325194"/>
    <w:rsid w:val="003728E3"/>
    <w:rsid w:val="0037431F"/>
    <w:rsid w:val="003962D3"/>
    <w:rsid w:val="003C7D9D"/>
    <w:rsid w:val="003E3A63"/>
    <w:rsid w:val="004151FC"/>
    <w:rsid w:val="00457BEB"/>
    <w:rsid w:val="00461B2E"/>
    <w:rsid w:val="00463D04"/>
    <w:rsid w:val="00482CFC"/>
    <w:rsid w:val="0048419E"/>
    <w:rsid w:val="00487996"/>
    <w:rsid w:val="00491910"/>
    <w:rsid w:val="00496A52"/>
    <w:rsid w:val="004A3D03"/>
    <w:rsid w:val="004B6D7F"/>
    <w:rsid w:val="004D785F"/>
    <w:rsid w:val="004E744B"/>
    <w:rsid w:val="004E7A51"/>
    <w:rsid w:val="004F7760"/>
    <w:rsid w:val="005154E2"/>
    <w:rsid w:val="00520AC9"/>
    <w:rsid w:val="005816DF"/>
    <w:rsid w:val="00594254"/>
    <w:rsid w:val="005B6EB8"/>
    <w:rsid w:val="00614CAB"/>
    <w:rsid w:val="00633BC0"/>
    <w:rsid w:val="00661DE5"/>
    <w:rsid w:val="006706DE"/>
    <w:rsid w:val="0069487E"/>
    <w:rsid w:val="006A1B19"/>
    <w:rsid w:val="006A648B"/>
    <w:rsid w:val="006B0B82"/>
    <w:rsid w:val="006B1EE2"/>
    <w:rsid w:val="006B7EF2"/>
    <w:rsid w:val="006C3B5F"/>
    <w:rsid w:val="006D3A72"/>
    <w:rsid w:val="006F53EE"/>
    <w:rsid w:val="00717507"/>
    <w:rsid w:val="007263B8"/>
    <w:rsid w:val="00726D9C"/>
    <w:rsid w:val="00726F2C"/>
    <w:rsid w:val="00736D30"/>
    <w:rsid w:val="00742FF3"/>
    <w:rsid w:val="00794B27"/>
    <w:rsid w:val="007A0CA7"/>
    <w:rsid w:val="007A73CB"/>
    <w:rsid w:val="007A7846"/>
    <w:rsid w:val="007B2795"/>
    <w:rsid w:val="007F66F5"/>
    <w:rsid w:val="00812400"/>
    <w:rsid w:val="0082203C"/>
    <w:rsid w:val="008360A8"/>
    <w:rsid w:val="008416E0"/>
    <w:rsid w:val="008744F3"/>
    <w:rsid w:val="00897BFF"/>
    <w:rsid w:val="008C61B9"/>
    <w:rsid w:val="008D1761"/>
    <w:rsid w:val="00912477"/>
    <w:rsid w:val="009139AF"/>
    <w:rsid w:val="00943B06"/>
    <w:rsid w:val="00945864"/>
    <w:rsid w:val="009853E9"/>
    <w:rsid w:val="00996E16"/>
    <w:rsid w:val="009B2CE2"/>
    <w:rsid w:val="009B69C5"/>
    <w:rsid w:val="009C7A38"/>
    <w:rsid w:val="009F72A7"/>
    <w:rsid w:val="00A119D9"/>
    <w:rsid w:val="00A1309F"/>
    <w:rsid w:val="00A21BED"/>
    <w:rsid w:val="00A22617"/>
    <w:rsid w:val="00A27D99"/>
    <w:rsid w:val="00A60D92"/>
    <w:rsid w:val="00A86EAC"/>
    <w:rsid w:val="00A923E7"/>
    <w:rsid w:val="00AA661C"/>
    <w:rsid w:val="00AB6B14"/>
    <w:rsid w:val="00AC2F58"/>
    <w:rsid w:val="00B369B4"/>
    <w:rsid w:val="00B47E8B"/>
    <w:rsid w:val="00B53817"/>
    <w:rsid w:val="00B61F85"/>
    <w:rsid w:val="00BA3CC7"/>
    <w:rsid w:val="00BC102A"/>
    <w:rsid w:val="00BF457D"/>
    <w:rsid w:val="00BF4775"/>
    <w:rsid w:val="00C02FC6"/>
    <w:rsid w:val="00C22538"/>
    <w:rsid w:val="00CA0C45"/>
    <w:rsid w:val="00CB5080"/>
    <w:rsid w:val="00CC3AB0"/>
    <w:rsid w:val="00CF12AE"/>
    <w:rsid w:val="00D1798D"/>
    <w:rsid w:val="00D72D37"/>
    <w:rsid w:val="00D73846"/>
    <w:rsid w:val="00D902A4"/>
    <w:rsid w:val="00DB2323"/>
    <w:rsid w:val="00DB331E"/>
    <w:rsid w:val="00DC4E21"/>
    <w:rsid w:val="00DD5358"/>
    <w:rsid w:val="00E224A0"/>
    <w:rsid w:val="00E254F0"/>
    <w:rsid w:val="00E4313F"/>
    <w:rsid w:val="00E51168"/>
    <w:rsid w:val="00E55B4B"/>
    <w:rsid w:val="00E72A21"/>
    <w:rsid w:val="00E7715A"/>
    <w:rsid w:val="00EB700D"/>
    <w:rsid w:val="00F33B83"/>
    <w:rsid w:val="00F41B42"/>
    <w:rsid w:val="00F54BD0"/>
    <w:rsid w:val="00FA7BF3"/>
    <w:rsid w:val="00FE118C"/>
    <w:rsid w:val="00FF44F1"/>
    <w:rsid w:val="00FF5427"/>
    <w:rsid w:val="00FF5FDF"/>
    <w:rsid w:val="380531AB"/>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5" w:semiHidden="0" w:name="heading 1"/>
    <w:lsdException w:qFormat="1" w:uiPriority="6" w:name="heading 2"/>
    <w:lsdException w:qFormat="1" w:uiPriority="6" w:name="heading 3"/>
    <w:lsdException w:qFormat="1" w:uiPriority="6" w:name="heading 4"/>
    <w:lsdException w:qFormat="1" w:uiPriority="6" w:name="heading 5"/>
    <w:lsdException w:qFormat="1" w:uiPriority="6" w:name="heading 6"/>
    <w:lsdException w:qFormat="1" w:uiPriority="6" w:name="heading 7"/>
    <w:lsdException w:qFormat="1" w:uiPriority="6" w:name="heading 8"/>
    <w:lsdException w:qFormat="1" w:uiPriority="6" w:name="heading 9"/>
    <w:lsdException w:uiPriority="99" w:name="index 1"/>
    <w:lsdException w:uiPriority="99" w:name="index 2"/>
    <w:lsdException w:uiPriority="99" w:name="index 3"/>
    <w:lsdException w:uiPriority="99" w:name="index 4"/>
    <w:lsdException w:uiPriority="99" w:name="index 5"/>
    <w:lsdException w:uiPriority="99" w:name="index 6"/>
    <w:lsdException w:qFormat="1"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qFormat="1"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qFormat="1"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iPriority="99" w:name="page number"/>
    <w:lsdException w:uiPriority="99" w:name="endnote reference"/>
    <w:lsdException w:uiPriority="99" w:name="endnote text"/>
    <w:lsdException w:uiPriority="99" w:name="table of authorities"/>
    <w:lsdException w:qFormat="1" w:uiPriority="99" w:name="macro"/>
    <w:lsdException w:uiPriority="99" w:name="toa heading"/>
    <w:lsdException w:uiPriority="99" w:name="List"/>
    <w:lsdException w:qFormat="1" w:unhideWhenUsed="0" w:uiPriority="11" w:semiHidden="0" w:name="List Bullet"/>
    <w:lsdException w:qFormat="1" w:unhideWhenUsed="0" w:uiPriority="10" w:semiHidden="0" w:name="List Number"/>
    <w:lsdException w:uiPriority="99" w:name="List 2"/>
    <w:lsdException w:uiPriority="99" w:name="List 3"/>
    <w:lsdException w:qFormat="1" w:uiPriority="99" w:name="List 4"/>
    <w:lsdException w:uiPriority="99" w:name="List 5"/>
    <w:lsdException w:uiPriority="99" w:name="List Bullet 2"/>
    <w:lsdException w:uiPriority="99" w:name="List Bullet 3"/>
    <w:lsdException w:qFormat="1" w:uiPriority="99" w:name="List Bullet 4"/>
    <w:lsdException w:qFormat="1" w:uiPriority="99" w:name="List Bullet 5"/>
    <w:lsdException w:qFormat="1" w:uiPriority="99" w:name="List Number 2"/>
    <w:lsdException w:uiPriority="99" w:name="List Number 3"/>
    <w:lsdException w:uiPriority="99" w:name="List Number 4"/>
    <w:lsdException w:uiPriority="99" w:name="List Number 5"/>
    <w:lsdException w:qFormat="1" w:unhideWhenUsed="0" w:uiPriority="1" w:semiHidden="0" w:name="Title"/>
    <w:lsdException w:uiPriority="99" w:name="Closing"/>
    <w:lsdException w:qFormat="1" w:uiPriority="99" w:name="Signature"/>
    <w:lsdException w:uiPriority="1" w:name="Default Paragraph Font"/>
    <w:lsdException w:uiPriority="99" w:name="Body Text"/>
    <w:lsdException w:uiPriority="99" w:name="Body Text Indent"/>
    <w:lsdException w:qFormat="1" w:uiPriority="99" w:name="List Continue"/>
    <w:lsdException w:qFormat="1" w:uiPriority="99" w:name="List Continue 2"/>
    <w:lsdException w:uiPriority="99" w:name="List Continue 3"/>
    <w:lsdException w:qFormat="1" w:uiPriority="99" w:name="List Continue 4"/>
    <w:lsdException w:uiPriority="99" w:name="List Continue 5"/>
    <w:lsdException w:qFormat="1" w:uiPriority="99" w:name="Message Header"/>
    <w:lsdException w:qFormat="1" w:unhideWhenUsed="0" w:uiPriority="2" w:semiHidden="0" w:name="Subtitle"/>
    <w:lsdException w:uiPriority="99" w:name="Salutation"/>
    <w:lsdException w:uiPriority="99" w:name="Date"/>
    <w:lsdException w:qFormat="1" w:uiPriority="99" w:name="Body Text First Indent"/>
    <w:lsdException w:qFormat="1" w:uiPriority="99" w:name="Body Text First Indent 2"/>
    <w:lsdException w:qFormat="1" w:uiPriority="99" w:name="Note Heading"/>
    <w:lsdException w:uiPriority="99" w:name="Body Text 2"/>
    <w:lsdException w:uiPriority="99" w:name="Body Text 3"/>
    <w:lsdException w:uiPriority="99" w:name="Body Text Indent 2"/>
    <w:lsdException w:uiPriority="99" w:name="Body Text Indent 3"/>
    <w:lsdException w:qFormat="1" w:uiPriority="99" w:name="Block Text"/>
    <w:lsdException w:uiPriority="99" w:semiHidden="0" w:name="Hyperlink"/>
    <w:lsdException w:uiPriority="99" w:name="FollowedHyperlink"/>
    <w:lsdException w:qFormat="1" w:unhideWhenUsed="0" w:uiPriority="4" w:semiHidden="0" w:name="Strong"/>
    <w:lsdException w:qFormat="1" w:unhideWhenUsed="0" w:uiPriority="3" w:semiHidden="0" w:name="Emphasis"/>
    <w:lsdException w:uiPriority="99" w:name="Document Map"/>
    <w:lsdException w:qFormat="1" w:uiPriority="99" w:name="Plain Text"/>
    <w:lsdException w:uiPriority="99" w:name="E-mail Signature"/>
    <w:lsdException w:qFormat="1" w:uiPriority="99" w:name="Normal (Web)"/>
    <w:lsdException w:qFormat="1"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qFormat="1" w:uiPriority="99" w:name="HTML Variable"/>
    <w:lsdException w:qFormat="1" w:uiPriority="99" w:name="Normal Table"/>
    <w:lsdException w:uiPriority="99" w:name="annotation subject"/>
    <w:lsdException w:qFormat="1" w:uiPriority="99" w:name="Table Simple 1"/>
    <w:lsdException w:qFormat="1" w:uiPriority="99" w:name="Table Simple 2"/>
    <w:lsdException w:uiPriority="99" w:name="Table Simple 3"/>
    <w:lsdException w:qFormat="1" w:uiPriority="99" w:name="Table Classic 1"/>
    <w:lsdException w:qFormat="1" w:uiPriority="99" w:name="Table Classic 2"/>
    <w:lsdException w:qFormat="1" w:uiPriority="99" w:name="Table Classic 3"/>
    <w:lsdException w:uiPriority="99" w:name="Table Classic 4"/>
    <w:lsdException w:qFormat="1" w:uiPriority="99" w:name="Table Colorful 1"/>
    <w:lsdException w:uiPriority="99" w:name="Table Colorful 2"/>
    <w:lsdException w:uiPriority="99" w:name="Table Colorful 3"/>
    <w:lsdException w:qFormat="1" w:uiPriority="99" w:name="Table Columns 1"/>
    <w:lsdException w:uiPriority="99" w:name="Table Columns 2"/>
    <w:lsdException w:qFormat="1" w:uiPriority="99" w:name="Table Columns 3"/>
    <w:lsdException w:uiPriority="99" w:name="Table Columns 4"/>
    <w:lsdException w:uiPriority="99" w:name="Table Columns 5"/>
    <w:lsdException w:uiPriority="99" w:name="Table Grid 1"/>
    <w:lsdException w:qFormat="1" w:uiPriority="99" w:name="Table Grid 2"/>
    <w:lsdException w:uiPriority="99" w:name="Table Grid 3"/>
    <w:lsdException w:uiPriority="99" w:name="Table Grid 4"/>
    <w:lsdException w:qFormat="1" w:uiPriority="99" w:name="Table Grid 5"/>
    <w:lsdException w:uiPriority="99" w:name="Table Grid 6"/>
    <w:lsdException w:uiPriority="99" w:name="Table Grid 7"/>
    <w:lsdException w:qFormat="1" w:uiPriority="99" w:name="Table Grid 8"/>
    <w:lsdException w:uiPriority="99" w:name="Table List 1"/>
    <w:lsdException w:qFormat="1" w:uiPriority="99" w:name="Table List 2"/>
    <w:lsdException w:uiPriority="99" w:name="Table List 3"/>
    <w:lsdException w:qFormat="1" w:uiPriority="99" w:name="Table List 4"/>
    <w:lsdException w:qFormat="1" w:uiPriority="99" w:name="Table List 5"/>
    <w:lsdException w:uiPriority="99" w:name="Table List 6"/>
    <w:lsdException w:qFormat="1" w:uiPriority="99" w:name="Table List 7"/>
    <w:lsdException w:uiPriority="99" w:name="Table List 8"/>
    <w:lsdException w:uiPriority="99" w:name="Table 3D effects 1"/>
    <w:lsdException w:qFormat="1" w:uiPriority="99" w:name="Table 3D effects 2"/>
    <w:lsdException w:uiPriority="99" w:name="Table 3D effects 3"/>
    <w:lsdException w:uiPriority="99" w:name="Table Contemporary"/>
    <w:lsdException w:qFormat="1" w:uiPriority="99" w:name="Table Elegant"/>
    <w:lsdException w:qFormat="1" w:uiPriority="99" w:name="Table Professional"/>
    <w:lsdException w:uiPriority="99" w:name="Table Subtle 1"/>
    <w:lsdException w:qFormat="1"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qFormat="1" w:unhideWhenUsed="0" w:uiPriority="99" w:name="Placeholder Text"/>
    <w:lsdException w:qFormat="1" w:uiPriority="1" w:name="No Spacing"/>
    <w:lsdException w:qFormat="1" w:uiPriority="60" w:name="Light Shading"/>
    <w:lsdException w:qFormat="1" w:uiPriority="61" w:name="Light List"/>
    <w:lsdException w:uiPriority="62" w:name="Light Grid"/>
    <w:lsdException w:qFormat="1" w:uiPriority="63" w:name="Medium Shading 1"/>
    <w:lsdException w:qFormat="1" w:uiPriority="64" w:name="Medium Shading 2"/>
    <w:lsdException w:qFormat="1" w:uiPriority="65" w:name="Medium List 1"/>
    <w:lsdException w:qFormat="1"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qFormat="1" w:uiPriority="63" w:name="Medium Shading 1 Accent 1"/>
    <w:lsdException w:qFormat="1" w:uiPriority="64" w:name="Medium Shading 2 Accent 1"/>
    <w:lsdException w:qFormat="1" w:uiPriority="65" w:name="Medium List 1 Accent 1"/>
    <w:lsdException w:qFormat="1" w:uiPriority="34" w:semiHidden="0" w:name="List Paragraph"/>
    <w:lsdException w:qFormat="1" w:uiPriority="29" w:name="Quote"/>
    <w:lsdException w:qFormat="1" w:uiPriority="30" w:name="Intense Quote"/>
    <w:lsdException w:qFormat="1"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qFormat="1" w:uiPriority="73" w:name="Colorful Grid Accent 1"/>
    <w:lsdException w:uiPriority="60" w:name="Light Shading Accent 2"/>
    <w:lsdException w:uiPriority="61" w:name="Light List Accent 2"/>
    <w:lsdException w:uiPriority="62" w:name="Light Grid Accent 2"/>
    <w:lsdException w:qFormat="1" w:uiPriority="63" w:name="Medium Shading 1 Accent 2"/>
    <w:lsdException w:qFormat="1" w:uiPriority="64" w:name="Medium Shading 2 Accent 2"/>
    <w:lsdException w:qFormat="1" w:uiPriority="65" w:name="Medium List 1 Accent 2"/>
    <w:lsdException w:qFormat="1"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qFormat="1" w:uiPriority="62" w:name="Light Grid Accent 3"/>
    <w:lsdException w:qFormat="1" w:uiPriority="63" w:name="Medium Shading 1 Accent 3"/>
    <w:lsdException w:qFormat="1" w:uiPriority="64" w:name="Medium Shading 2 Accent 3"/>
    <w:lsdException w:qFormat="1" w:uiPriority="65" w:name="Medium List 1 Accent 3"/>
    <w:lsdException w:qFormat="1" w:uiPriority="66" w:name="Medium List 2 Accent 3"/>
    <w:lsdException w:uiPriority="67" w:name="Medium Grid 1 Accent 3"/>
    <w:lsdException w:qFormat="1" w:uiPriority="68" w:name="Medium Grid 2 Accent 3"/>
    <w:lsdException w:qFormat="1"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qFormat="1" w:uiPriority="60" w:name="Light Shading Accent 4"/>
    <w:lsdException w:uiPriority="61" w:name="Light List Accent 4"/>
    <w:lsdException w:uiPriority="62" w:name="Light Grid Accent 4"/>
    <w:lsdException w:qFormat="1" w:uiPriority="63" w:name="Medium Shading 1 Accent 4"/>
    <w:lsdException w:qFormat="1" w:uiPriority="64" w:name="Medium Shading 2 Accent 4"/>
    <w:lsdException w:qFormat="1" w:uiPriority="65" w:name="Medium List 1 Accent 4"/>
    <w:lsdException w:qFormat="1"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qFormat="1" w:uiPriority="63" w:name="Medium Shading 1 Accent 5"/>
    <w:lsdException w:qFormat="1" w:uiPriority="64" w:name="Medium Shading 2 Accent 5"/>
    <w:lsdException w:qFormat="1" w:uiPriority="65" w:name="Medium List 1 Accent 5"/>
    <w:lsdException w:qFormat="1" w:uiPriority="66" w:name="Medium List 2 Accent 5"/>
    <w:lsdException w:uiPriority="67" w:name="Medium Grid 1 Accent 5"/>
    <w:lsdException w:uiPriority="68" w:name="Medium Grid 2 Accent 5"/>
    <w:lsdException w:uiPriority="69" w:name="Medium Grid 3 Accent 5"/>
    <w:lsdException w:uiPriority="70" w:name="Dark List Accent 5"/>
    <w:lsdException w:qFormat="1" w:uiPriority="71" w:name="Colorful Shading Accent 5"/>
    <w:lsdException w:qFormat="1" w:uiPriority="72" w:name="Colorful List Accent 5"/>
    <w:lsdException w:uiPriority="73" w:name="Colorful Grid Accent 5"/>
    <w:lsdException w:uiPriority="60" w:name="Light Shading Accent 6"/>
    <w:lsdException w:uiPriority="61" w:name="Light List Accent 6"/>
    <w:lsdException w:uiPriority="62" w:name="Light Grid Accent 6"/>
    <w:lsdException w:qFormat="1" w:uiPriority="63" w:name="Medium Shading 1 Accent 6"/>
    <w:lsdException w:qFormat="1" w:uiPriority="64" w:name="Medium Shading 2 Accent 6"/>
    <w:lsdException w:qFormat="1" w:uiPriority="65" w:name="Medium List 1 Accent 6"/>
    <w:lsdException w:qFormat="1" w:uiPriority="66" w:name="Medium List 2 Accent 6"/>
    <w:lsdException w:qFormat="1" w:uiPriority="67" w:name="Medium Grid 1 Accent 6"/>
    <w:lsdException w:uiPriority="68" w:name="Medium Grid 2 Accent 6"/>
    <w:lsdException w:uiPriority="69" w:name="Medium Grid 3 Accent 6"/>
    <w:lsdException w:qFormat="1" w:uiPriority="70" w:name="Dark List Accent 6"/>
    <w:lsdException w:uiPriority="71" w:name="Colorful Shading Accent 6"/>
    <w:lsdException w:uiPriority="72" w:name="Colorful List Accent 6"/>
    <w:lsdException w:uiPriority="73" w:name="Colorful Grid Accent 6"/>
  </w:latentStyles>
  <w:style w:type="paragraph" w:default="1" w:styleId="1">
    <w:name w:val="Normal"/>
    <w:qFormat/>
    <w:uiPriority w:val="0"/>
    <w:pPr>
      <w:spacing w:before="160" w:line="259" w:lineRule="auto"/>
    </w:pPr>
    <w:rPr>
      <w:rFonts w:ascii="Microsoft YaHei UI" w:hAnsi="Microsoft YaHei UI" w:eastAsia="Microsoft YaHei UI" w:cstheme="minorBidi"/>
      <w:sz w:val="22"/>
      <w:szCs w:val="22"/>
      <w:lang w:val="en-US" w:eastAsia="zh-CN" w:bidi="ar-SA"/>
    </w:rPr>
  </w:style>
  <w:style w:type="paragraph" w:styleId="3">
    <w:name w:val="heading 1"/>
    <w:basedOn w:val="1"/>
    <w:next w:val="1"/>
    <w:link w:val="249"/>
    <w:qFormat/>
    <w:uiPriority w:val="5"/>
    <w:pPr>
      <w:keepNext/>
      <w:keepLines/>
      <w:pBdr>
        <w:bottom w:val="single" w:color="2B579A" w:themeColor="accent5" w:sz="18" w:space="1"/>
      </w:pBdr>
      <w:spacing w:before="360" w:after="240" w:line="240" w:lineRule="auto"/>
      <w:contextualSpacing/>
      <w:outlineLvl w:val="0"/>
    </w:pPr>
    <w:rPr>
      <w:rFonts w:cstheme="majorBidi"/>
      <w:color w:val="3B3838" w:themeColor="background2" w:themeShade="40"/>
      <w:kern w:val="28"/>
      <w:sz w:val="52"/>
      <w:szCs w:val="52"/>
      <w14:ligatures w14:val="standard"/>
      <w14:numForm w14:val="oldStyle"/>
    </w:rPr>
  </w:style>
  <w:style w:type="paragraph" w:styleId="4">
    <w:name w:val="heading 2"/>
    <w:basedOn w:val="1"/>
    <w:next w:val="1"/>
    <w:link w:val="261"/>
    <w:semiHidden/>
    <w:unhideWhenUsed/>
    <w:qFormat/>
    <w:uiPriority w:val="6"/>
    <w:pPr>
      <w:keepNext/>
      <w:keepLines/>
      <w:spacing w:before="40"/>
      <w:outlineLvl w:val="1"/>
    </w:pPr>
    <w:rPr>
      <w:rFonts w:cstheme="majorBidi"/>
      <w:color w:val="1F4E79" w:themeColor="accent1" w:themeShade="80"/>
      <w:sz w:val="26"/>
      <w:szCs w:val="26"/>
    </w:rPr>
  </w:style>
  <w:style w:type="paragraph" w:styleId="5">
    <w:name w:val="heading 3"/>
    <w:basedOn w:val="1"/>
    <w:next w:val="1"/>
    <w:link w:val="327"/>
    <w:semiHidden/>
    <w:unhideWhenUsed/>
    <w:qFormat/>
    <w:uiPriority w:val="6"/>
    <w:pPr>
      <w:keepNext/>
      <w:keepLines/>
      <w:spacing w:before="40"/>
      <w:outlineLvl w:val="2"/>
    </w:pPr>
    <w:rPr>
      <w:rFonts w:cstheme="majorBidi"/>
      <w:color w:val="1F4E79" w:themeColor="accent1" w:themeShade="80"/>
      <w:sz w:val="24"/>
      <w:szCs w:val="24"/>
    </w:rPr>
  </w:style>
  <w:style w:type="paragraph" w:styleId="6">
    <w:name w:val="heading 4"/>
    <w:basedOn w:val="1"/>
    <w:next w:val="1"/>
    <w:link w:val="328"/>
    <w:semiHidden/>
    <w:unhideWhenUsed/>
    <w:qFormat/>
    <w:uiPriority w:val="6"/>
    <w:pPr>
      <w:keepNext/>
      <w:keepLines/>
      <w:spacing w:before="40"/>
      <w:outlineLvl w:val="3"/>
    </w:pPr>
    <w:rPr>
      <w:rFonts w:cstheme="majorBidi"/>
      <w:i/>
      <w:iCs/>
      <w:color w:val="1F4E79" w:themeColor="accent1" w:themeShade="80"/>
    </w:rPr>
  </w:style>
  <w:style w:type="paragraph" w:styleId="7">
    <w:name w:val="heading 5"/>
    <w:basedOn w:val="1"/>
    <w:next w:val="1"/>
    <w:link w:val="329"/>
    <w:semiHidden/>
    <w:unhideWhenUsed/>
    <w:qFormat/>
    <w:uiPriority w:val="6"/>
    <w:pPr>
      <w:keepNext/>
      <w:keepLines/>
      <w:spacing w:before="40"/>
      <w:outlineLvl w:val="4"/>
    </w:pPr>
    <w:rPr>
      <w:rFonts w:cstheme="majorBidi"/>
      <w:color w:val="1F4E79" w:themeColor="accent1" w:themeShade="80"/>
    </w:rPr>
  </w:style>
  <w:style w:type="paragraph" w:styleId="8">
    <w:name w:val="heading 6"/>
    <w:basedOn w:val="1"/>
    <w:next w:val="1"/>
    <w:link w:val="330"/>
    <w:semiHidden/>
    <w:unhideWhenUsed/>
    <w:qFormat/>
    <w:uiPriority w:val="6"/>
    <w:pPr>
      <w:keepNext/>
      <w:keepLines/>
      <w:spacing w:before="40"/>
      <w:outlineLvl w:val="5"/>
    </w:pPr>
    <w:rPr>
      <w:rFonts w:cstheme="majorBidi"/>
      <w:b/>
      <w:color w:val="1F4E79" w:themeColor="accent1" w:themeShade="80"/>
    </w:rPr>
  </w:style>
  <w:style w:type="paragraph" w:styleId="9">
    <w:name w:val="heading 7"/>
    <w:basedOn w:val="1"/>
    <w:next w:val="1"/>
    <w:link w:val="331"/>
    <w:semiHidden/>
    <w:unhideWhenUsed/>
    <w:qFormat/>
    <w:uiPriority w:val="6"/>
    <w:pPr>
      <w:keepNext/>
      <w:keepLines/>
      <w:spacing w:before="40"/>
      <w:outlineLvl w:val="6"/>
    </w:pPr>
    <w:rPr>
      <w:rFonts w:cstheme="majorBidi"/>
      <w:i/>
      <w:iCs/>
      <w:color w:val="1F4E79" w:themeColor="accent1" w:themeShade="80"/>
    </w:rPr>
  </w:style>
  <w:style w:type="paragraph" w:styleId="10">
    <w:name w:val="heading 8"/>
    <w:basedOn w:val="1"/>
    <w:next w:val="1"/>
    <w:link w:val="332"/>
    <w:semiHidden/>
    <w:unhideWhenUsed/>
    <w:qFormat/>
    <w:uiPriority w:val="6"/>
    <w:pPr>
      <w:keepNext/>
      <w:keepLines/>
      <w:spacing w:before="40"/>
      <w:outlineLvl w:val="7"/>
    </w:pPr>
    <w:rPr>
      <w:rFonts w:cstheme="majorBidi"/>
      <w:color w:val="262626" w:themeColor="text1" w:themeTint="D9"/>
      <w:szCs w:val="21"/>
      <w14:textFill>
        <w14:solidFill>
          <w14:schemeClr w14:val="tx1">
            <w14:lumMod w14:val="85000"/>
            <w14:lumOff w14:val="15000"/>
          </w14:schemeClr>
        </w14:solidFill>
      </w14:textFill>
    </w:rPr>
  </w:style>
  <w:style w:type="paragraph" w:styleId="11">
    <w:name w:val="heading 9"/>
    <w:basedOn w:val="1"/>
    <w:next w:val="1"/>
    <w:link w:val="333"/>
    <w:semiHidden/>
    <w:unhideWhenUsed/>
    <w:qFormat/>
    <w:uiPriority w:val="6"/>
    <w:pPr>
      <w:keepNext/>
      <w:keepLines/>
      <w:spacing w:before="40"/>
      <w:outlineLvl w:val="8"/>
    </w:pPr>
    <w:rPr>
      <w:rFonts w:cstheme="majorBidi"/>
      <w:i/>
      <w:iCs/>
      <w:color w:val="262626" w:themeColor="text1" w:themeTint="D9"/>
      <w:szCs w:val="21"/>
      <w14:textFill>
        <w14:solidFill>
          <w14:schemeClr w14:val="tx1">
            <w14:lumMod w14:val="85000"/>
            <w14:lumOff w14:val="15000"/>
          </w14:schemeClr>
        </w14:solidFill>
      </w14:textFill>
    </w:rPr>
  </w:style>
  <w:style w:type="character" w:default="1" w:styleId="231">
    <w:name w:val="Default Paragraph Font"/>
    <w:semiHidden/>
    <w:unhideWhenUsed/>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389"/>
    <w:semiHidden/>
    <w:unhideWhenUsed/>
    <w:qFormat/>
    <w:uiPriority w:val="99"/>
    <w:pPr>
      <w:tabs>
        <w:tab w:val="left" w:pos="480"/>
        <w:tab w:val="left" w:pos="960"/>
        <w:tab w:val="left" w:pos="1440"/>
        <w:tab w:val="left" w:pos="1920"/>
        <w:tab w:val="left" w:pos="2400"/>
        <w:tab w:val="left" w:pos="2880"/>
        <w:tab w:val="left" w:pos="3360"/>
        <w:tab w:val="left" w:pos="3840"/>
        <w:tab w:val="left" w:pos="4320"/>
      </w:tabs>
      <w:spacing w:before="160" w:line="259" w:lineRule="auto"/>
    </w:pPr>
    <w:rPr>
      <w:rFonts w:ascii="Microsoft YaHei UI" w:hAnsi="Microsoft YaHei UI" w:eastAsia="Microsoft YaHei UI" w:cstheme="minorBidi"/>
      <w:sz w:val="22"/>
      <w:szCs w:val="20"/>
      <w:lang w:val="en-US" w:eastAsia="zh-CN" w:bidi="ar-SA"/>
    </w:rPr>
  </w:style>
  <w:style w:type="paragraph" w:styleId="12">
    <w:name w:val="List 3"/>
    <w:basedOn w:val="1"/>
    <w:semiHidden/>
    <w:unhideWhenUsed/>
    <w:uiPriority w:val="99"/>
    <w:pPr>
      <w:ind w:left="1080" w:hanging="360"/>
      <w:contextualSpacing/>
    </w:pPr>
  </w:style>
  <w:style w:type="paragraph" w:styleId="13">
    <w:name w:val="toc 7"/>
    <w:basedOn w:val="1"/>
    <w:next w:val="1"/>
    <w:semiHidden/>
    <w:unhideWhenUsed/>
    <w:uiPriority w:val="39"/>
    <w:pPr>
      <w:spacing w:after="100"/>
      <w:ind w:left="1320"/>
    </w:pPr>
  </w:style>
  <w:style w:type="paragraph" w:styleId="14">
    <w:name w:val="List Number 2"/>
    <w:basedOn w:val="1"/>
    <w:semiHidden/>
    <w:unhideWhenUsed/>
    <w:qFormat/>
    <w:uiPriority w:val="99"/>
    <w:pPr>
      <w:numPr>
        <w:ilvl w:val="0"/>
        <w:numId w:val="1"/>
      </w:numPr>
      <w:contextualSpacing/>
    </w:pPr>
  </w:style>
  <w:style w:type="paragraph" w:styleId="15">
    <w:name w:val="table of authorities"/>
    <w:basedOn w:val="1"/>
    <w:next w:val="1"/>
    <w:semiHidden/>
    <w:unhideWhenUsed/>
    <w:uiPriority w:val="99"/>
    <w:pPr>
      <w:ind w:left="220" w:hanging="220"/>
    </w:pPr>
  </w:style>
  <w:style w:type="paragraph" w:styleId="16">
    <w:name w:val="Note Heading"/>
    <w:basedOn w:val="1"/>
    <w:next w:val="1"/>
    <w:link w:val="392"/>
    <w:semiHidden/>
    <w:unhideWhenUsed/>
    <w:qFormat/>
    <w:uiPriority w:val="99"/>
    <w:pPr>
      <w:spacing w:before="0" w:line="240" w:lineRule="auto"/>
    </w:pPr>
  </w:style>
  <w:style w:type="paragraph" w:styleId="17">
    <w:name w:val="List Bullet 4"/>
    <w:basedOn w:val="1"/>
    <w:semiHidden/>
    <w:unhideWhenUsed/>
    <w:qFormat/>
    <w:uiPriority w:val="99"/>
    <w:pPr>
      <w:numPr>
        <w:ilvl w:val="0"/>
        <w:numId w:val="2"/>
      </w:numPr>
      <w:contextualSpacing/>
    </w:pPr>
  </w:style>
  <w:style w:type="paragraph" w:styleId="18">
    <w:name w:val="index 8"/>
    <w:basedOn w:val="1"/>
    <w:next w:val="1"/>
    <w:semiHidden/>
    <w:unhideWhenUsed/>
    <w:uiPriority w:val="99"/>
    <w:pPr>
      <w:spacing w:before="0" w:line="240" w:lineRule="auto"/>
      <w:ind w:left="1760" w:hanging="220"/>
    </w:pPr>
  </w:style>
  <w:style w:type="paragraph" w:styleId="19">
    <w:name w:val="E-mail Signature"/>
    <w:basedOn w:val="1"/>
    <w:link w:val="281"/>
    <w:semiHidden/>
    <w:unhideWhenUsed/>
    <w:uiPriority w:val="99"/>
    <w:pPr>
      <w:spacing w:before="0" w:line="240" w:lineRule="auto"/>
    </w:pPr>
  </w:style>
  <w:style w:type="paragraph" w:styleId="20">
    <w:name w:val="List Number"/>
    <w:basedOn w:val="1"/>
    <w:qFormat/>
    <w:uiPriority w:val="10"/>
    <w:pPr>
      <w:numPr>
        <w:ilvl w:val="0"/>
        <w:numId w:val="3"/>
      </w:numPr>
    </w:pPr>
    <w:rPr>
      <w:color w:val="3B3838" w:themeColor="background2" w:themeShade="40"/>
    </w:rPr>
  </w:style>
  <w:style w:type="paragraph" w:styleId="21">
    <w:name w:val="Normal Indent"/>
    <w:basedOn w:val="1"/>
    <w:semiHidden/>
    <w:unhideWhenUsed/>
    <w:qFormat/>
    <w:uiPriority w:val="99"/>
    <w:pPr>
      <w:ind w:left="720"/>
    </w:pPr>
  </w:style>
  <w:style w:type="paragraph" w:styleId="22">
    <w:name w:val="caption"/>
    <w:basedOn w:val="1"/>
    <w:next w:val="1"/>
    <w:semiHidden/>
    <w:unhideWhenUsed/>
    <w:qFormat/>
    <w:uiPriority w:val="35"/>
    <w:pPr>
      <w:spacing w:before="0" w:after="200" w:line="240" w:lineRule="auto"/>
    </w:pPr>
    <w:rPr>
      <w:i/>
      <w:iCs/>
      <w:color w:val="44546A" w:themeColor="text2"/>
      <w:szCs w:val="18"/>
      <w14:textFill>
        <w14:solidFill>
          <w14:schemeClr w14:val="tx2"/>
        </w14:solidFill>
      </w14:textFill>
    </w:rPr>
  </w:style>
  <w:style w:type="paragraph" w:styleId="23">
    <w:name w:val="index 5"/>
    <w:basedOn w:val="1"/>
    <w:next w:val="1"/>
    <w:semiHidden/>
    <w:unhideWhenUsed/>
    <w:uiPriority w:val="99"/>
    <w:pPr>
      <w:spacing w:before="0" w:line="240" w:lineRule="auto"/>
      <w:ind w:left="1100" w:hanging="220"/>
    </w:pPr>
  </w:style>
  <w:style w:type="paragraph" w:styleId="24">
    <w:name w:val="List Bullet"/>
    <w:basedOn w:val="1"/>
    <w:qFormat/>
    <w:uiPriority w:val="11"/>
    <w:pPr>
      <w:numPr>
        <w:ilvl w:val="0"/>
        <w:numId w:val="4"/>
      </w:numPr>
    </w:pPr>
  </w:style>
  <w:style w:type="paragraph" w:styleId="25">
    <w:name w:val="envelope address"/>
    <w:basedOn w:val="1"/>
    <w:semiHidden/>
    <w:unhideWhenUsed/>
    <w:uiPriority w:val="99"/>
    <w:pPr>
      <w:framePr w:w="7920" w:h="1980" w:hRule="exact" w:hSpace="180" w:wrap="auto" w:vAnchor="margin" w:hAnchor="page" w:xAlign="center" w:yAlign="bottom"/>
      <w:spacing w:before="0" w:line="240" w:lineRule="auto"/>
      <w:ind w:left="2880"/>
    </w:pPr>
    <w:rPr>
      <w:rFonts w:cstheme="majorBidi"/>
      <w:sz w:val="24"/>
      <w:szCs w:val="24"/>
    </w:rPr>
  </w:style>
  <w:style w:type="paragraph" w:styleId="26">
    <w:name w:val="Document Map"/>
    <w:basedOn w:val="1"/>
    <w:link w:val="280"/>
    <w:semiHidden/>
    <w:unhideWhenUsed/>
    <w:uiPriority w:val="99"/>
    <w:pPr>
      <w:spacing w:before="0" w:line="240" w:lineRule="auto"/>
    </w:pPr>
    <w:rPr>
      <w:rFonts w:cs="Segoe UI"/>
      <w:szCs w:val="16"/>
    </w:rPr>
  </w:style>
  <w:style w:type="paragraph" w:styleId="27">
    <w:name w:val="toa heading"/>
    <w:basedOn w:val="1"/>
    <w:next w:val="1"/>
    <w:semiHidden/>
    <w:unhideWhenUsed/>
    <w:uiPriority w:val="99"/>
    <w:pPr>
      <w:spacing w:before="120"/>
    </w:pPr>
    <w:rPr>
      <w:rFonts w:cstheme="majorBidi"/>
      <w:b/>
      <w:bCs/>
      <w:sz w:val="24"/>
      <w:szCs w:val="24"/>
    </w:rPr>
  </w:style>
  <w:style w:type="paragraph" w:styleId="28">
    <w:name w:val="annotation text"/>
    <w:basedOn w:val="1"/>
    <w:link w:val="263"/>
    <w:semiHidden/>
    <w:unhideWhenUsed/>
    <w:uiPriority w:val="99"/>
    <w:pPr>
      <w:spacing w:line="240" w:lineRule="auto"/>
    </w:pPr>
    <w:rPr>
      <w:szCs w:val="20"/>
    </w:rPr>
  </w:style>
  <w:style w:type="paragraph" w:styleId="29">
    <w:name w:val="index 6"/>
    <w:basedOn w:val="1"/>
    <w:next w:val="1"/>
    <w:semiHidden/>
    <w:unhideWhenUsed/>
    <w:uiPriority w:val="99"/>
    <w:pPr>
      <w:spacing w:before="0" w:line="240" w:lineRule="auto"/>
      <w:ind w:left="1320" w:hanging="220"/>
    </w:pPr>
  </w:style>
  <w:style w:type="paragraph" w:styleId="30">
    <w:name w:val="Salutation"/>
    <w:basedOn w:val="1"/>
    <w:next w:val="1"/>
    <w:link w:val="402"/>
    <w:semiHidden/>
    <w:unhideWhenUsed/>
    <w:uiPriority w:val="99"/>
  </w:style>
  <w:style w:type="paragraph" w:styleId="31">
    <w:name w:val="Body Text 3"/>
    <w:basedOn w:val="1"/>
    <w:link w:val="271"/>
    <w:semiHidden/>
    <w:unhideWhenUsed/>
    <w:uiPriority w:val="99"/>
    <w:pPr>
      <w:spacing w:after="120"/>
    </w:pPr>
    <w:rPr>
      <w:szCs w:val="16"/>
    </w:rPr>
  </w:style>
  <w:style w:type="paragraph" w:styleId="32">
    <w:name w:val="Closing"/>
    <w:basedOn w:val="1"/>
    <w:link w:val="278"/>
    <w:semiHidden/>
    <w:unhideWhenUsed/>
    <w:uiPriority w:val="99"/>
    <w:pPr>
      <w:spacing w:before="0" w:line="240" w:lineRule="auto"/>
      <w:ind w:left="4320"/>
    </w:pPr>
  </w:style>
  <w:style w:type="paragraph" w:styleId="33">
    <w:name w:val="List Bullet 3"/>
    <w:basedOn w:val="1"/>
    <w:semiHidden/>
    <w:unhideWhenUsed/>
    <w:uiPriority w:val="99"/>
    <w:pPr>
      <w:numPr>
        <w:ilvl w:val="0"/>
        <w:numId w:val="5"/>
      </w:numPr>
      <w:contextualSpacing/>
    </w:pPr>
  </w:style>
  <w:style w:type="paragraph" w:styleId="34">
    <w:name w:val="Body Text"/>
    <w:basedOn w:val="1"/>
    <w:link w:val="269"/>
    <w:semiHidden/>
    <w:unhideWhenUsed/>
    <w:uiPriority w:val="99"/>
    <w:pPr>
      <w:spacing w:after="120"/>
    </w:pPr>
  </w:style>
  <w:style w:type="paragraph" w:styleId="35">
    <w:name w:val="Body Text Indent"/>
    <w:basedOn w:val="1"/>
    <w:link w:val="273"/>
    <w:semiHidden/>
    <w:unhideWhenUsed/>
    <w:uiPriority w:val="99"/>
    <w:pPr>
      <w:spacing w:after="120"/>
      <w:ind w:left="360"/>
    </w:pPr>
  </w:style>
  <w:style w:type="paragraph" w:styleId="36">
    <w:name w:val="List Number 3"/>
    <w:basedOn w:val="1"/>
    <w:semiHidden/>
    <w:unhideWhenUsed/>
    <w:uiPriority w:val="99"/>
    <w:pPr>
      <w:numPr>
        <w:ilvl w:val="0"/>
        <w:numId w:val="6"/>
      </w:numPr>
      <w:contextualSpacing/>
    </w:pPr>
  </w:style>
  <w:style w:type="paragraph" w:styleId="37">
    <w:name w:val="List 2"/>
    <w:basedOn w:val="1"/>
    <w:semiHidden/>
    <w:unhideWhenUsed/>
    <w:uiPriority w:val="99"/>
    <w:pPr>
      <w:ind w:left="720" w:hanging="360"/>
      <w:contextualSpacing/>
    </w:pPr>
  </w:style>
  <w:style w:type="paragraph" w:styleId="38">
    <w:name w:val="List Continue"/>
    <w:basedOn w:val="1"/>
    <w:semiHidden/>
    <w:unhideWhenUsed/>
    <w:qFormat/>
    <w:uiPriority w:val="99"/>
    <w:pPr>
      <w:spacing w:after="120"/>
      <w:ind w:left="360"/>
      <w:contextualSpacing/>
    </w:pPr>
  </w:style>
  <w:style w:type="paragraph" w:styleId="39">
    <w:name w:val="Block Text"/>
    <w:basedOn w:val="1"/>
    <w:semiHidden/>
    <w:unhideWhenUsed/>
    <w:qFormat/>
    <w:uiPriority w:val="99"/>
    <w:pPr>
      <w:pBdr>
        <w:top w:val="single" w:color="1F4E79" w:themeColor="accent1" w:themeShade="80" w:sz="2" w:space="10"/>
        <w:left w:val="single" w:color="1F4E79" w:themeColor="accent1" w:themeShade="80" w:sz="2" w:space="10"/>
        <w:bottom w:val="single" w:color="1F4E79" w:themeColor="accent1" w:themeShade="80" w:sz="2" w:space="10"/>
        <w:right w:val="single" w:color="1F4E79" w:themeColor="accent1" w:themeShade="80" w:sz="2" w:space="10"/>
      </w:pBdr>
      <w:ind w:left="1152" w:right="1152"/>
    </w:pPr>
    <w:rPr>
      <w:i/>
      <w:iCs/>
      <w:color w:val="1F4E79" w:themeColor="accent1" w:themeShade="80"/>
    </w:rPr>
  </w:style>
  <w:style w:type="paragraph" w:styleId="40">
    <w:name w:val="List Bullet 2"/>
    <w:basedOn w:val="1"/>
    <w:semiHidden/>
    <w:unhideWhenUsed/>
    <w:uiPriority w:val="99"/>
    <w:pPr>
      <w:numPr>
        <w:ilvl w:val="0"/>
        <w:numId w:val="7"/>
      </w:numPr>
      <w:contextualSpacing/>
    </w:pPr>
  </w:style>
  <w:style w:type="paragraph" w:styleId="41">
    <w:name w:val="HTML Address"/>
    <w:basedOn w:val="1"/>
    <w:link w:val="334"/>
    <w:semiHidden/>
    <w:unhideWhenUsed/>
    <w:uiPriority w:val="99"/>
    <w:pPr>
      <w:spacing w:before="0" w:line="240" w:lineRule="auto"/>
    </w:pPr>
    <w:rPr>
      <w:i/>
      <w:iCs/>
    </w:rPr>
  </w:style>
  <w:style w:type="paragraph" w:styleId="42">
    <w:name w:val="index 4"/>
    <w:basedOn w:val="1"/>
    <w:next w:val="1"/>
    <w:semiHidden/>
    <w:unhideWhenUsed/>
    <w:uiPriority w:val="99"/>
    <w:pPr>
      <w:spacing w:before="0" w:line="240" w:lineRule="auto"/>
      <w:ind w:left="880" w:hanging="220"/>
    </w:pPr>
  </w:style>
  <w:style w:type="paragraph" w:styleId="43">
    <w:name w:val="toc 5"/>
    <w:basedOn w:val="1"/>
    <w:next w:val="1"/>
    <w:semiHidden/>
    <w:unhideWhenUsed/>
    <w:uiPriority w:val="39"/>
    <w:pPr>
      <w:spacing w:after="100"/>
      <w:ind w:left="880"/>
    </w:pPr>
  </w:style>
  <w:style w:type="paragraph" w:styleId="44">
    <w:name w:val="toc 3"/>
    <w:basedOn w:val="1"/>
    <w:next w:val="1"/>
    <w:semiHidden/>
    <w:unhideWhenUsed/>
    <w:uiPriority w:val="39"/>
    <w:pPr>
      <w:spacing w:after="100"/>
      <w:ind w:left="440"/>
    </w:pPr>
  </w:style>
  <w:style w:type="paragraph" w:styleId="45">
    <w:name w:val="Plain Text"/>
    <w:basedOn w:val="1"/>
    <w:link w:val="399"/>
    <w:semiHidden/>
    <w:unhideWhenUsed/>
    <w:qFormat/>
    <w:uiPriority w:val="99"/>
    <w:pPr>
      <w:spacing w:before="0" w:line="240" w:lineRule="auto"/>
    </w:pPr>
    <w:rPr>
      <w:szCs w:val="21"/>
    </w:rPr>
  </w:style>
  <w:style w:type="paragraph" w:styleId="46">
    <w:name w:val="List Bullet 5"/>
    <w:basedOn w:val="1"/>
    <w:semiHidden/>
    <w:unhideWhenUsed/>
    <w:qFormat/>
    <w:uiPriority w:val="99"/>
    <w:pPr>
      <w:numPr>
        <w:ilvl w:val="0"/>
        <w:numId w:val="8"/>
      </w:numPr>
      <w:contextualSpacing/>
    </w:pPr>
  </w:style>
  <w:style w:type="paragraph" w:styleId="47">
    <w:name w:val="List Number 4"/>
    <w:basedOn w:val="1"/>
    <w:semiHidden/>
    <w:unhideWhenUsed/>
    <w:uiPriority w:val="99"/>
    <w:pPr>
      <w:numPr>
        <w:ilvl w:val="0"/>
        <w:numId w:val="9"/>
      </w:numPr>
      <w:contextualSpacing/>
    </w:pPr>
  </w:style>
  <w:style w:type="paragraph" w:styleId="48">
    <w:name w:val="toc 8"/>
    <w:basedOn w:val="1"/>
    <w:next w:val="1"/>
    <w:semiHidden/>
    <w:unhideWhenUsed/>
    <w:uiPriority w:val="39"/>
    <w:pPr>
      <w:spacing w:after="100"/>
      <w:ind w:left="1540"/>
    </w:pPr>
  </w:style>
  <w:style w:type="paragraph" w:styleId="49">
    <w:name w:val="index 3"/>
    <w:basedOn w:val="1"/>
    <w:next w:val="1"/>
    <w:semiHidden/>
    <w:unhideWhenUsed/>
    <w:uiPriority w:val="99"/>
    <w:pPr>
      <w:spacing w:before="0" w:line="240" w:lineRule="auto"/>
      <w:ind w:left="660" w:hanging="220"/>
    </w:pPr>
  </w:style>
  <w:style w:type="paragraph" w:styleId="50">
    <w:name w:val="Date"/>
    <w:basedOn w:val="1"/>
    <w:next w:val="1"/>
    <w:link w:val="279"/>
    <w:semiHidden/>
    <w:unhideWhenUsed/>
    <w:uiPriority w:val="99"/>
  </w:style>
  <w:style w:type="paragraph" w:styleId="51">
    <w:name w:val="Body Text Indent 2"/>
    <w:basedOn w:val="1"/>
    <w:link w:val="275"/>
    <w:semiHidden/>
    <w:unhideWhenUsed/>
    <w:uiPriority w:val="99"/>
    <w:pPr>
      <w:spacing w:after="120" w:line="480" w:lineRule="auto"/>
      <w:ind w:left="360"/>
    </w:pPr>
  </w:style>
  <w:style w:type="paragraph" w:styleId="52">
    <w:name w:val="endnote text"/>
    <w:basedOn w:val="1"/>
    <w:link w:val="282"/>
    <w:semiHidden/>
    <w:unhideWhenUsed/>
    <w:uiPriority w:val="99"/>
    <w:pPr>
      <w:spacing w:before="0" w:line="240" w:lineRule="auto"/>
    </w:pPr>
    <w:rPr>
      <w:szCs w:val="20"/>
    </w:rPr>
  </w:style>
  <w:style w:type="paragraph" w:styleId="53">
    <w:name w:val="List Continue 5"/>
    <w:basedOn w:val="1"/>
    <w:semiHidden/>
    <w:unhideWhenUsed/>
    <w:uiPriority w:val="99"/>
    <w:pPr>
      <w:spacing w:after="120"/>
      <w:ind w:left="1800"/>
      <w:contextualSpacing/>
    </w:pPr>
  </w:style>
  <w:style w:type="paragraph" w:styleId="54">
    <w:name w:val="Balloon Text"/>
    <w:basedOn w:val="1"/>
    <w:link w:val="262"/>
    <w:semiHidden/>
    <w:unhideWhenUsed/>
    <w:uiPriority w:val="99"/>
    <w:pPr>
      <w:spacing w:line="240" w:lineRule="auto"/>
    </w:pPr>
    <w:rPr>
      <w:rFonts w:cs="Segoe UI"/>
      <w:szCs w:val="18"/>
    </w:rPr>
  </w:style>
  <w:style w:type="paragraph" w:styleId="55">
    <w:name w:val="footer"/>
    <w:basedOn w:val="1"/>
    <w:link w:val="253"/>
    <w:unhideWhenUsed/>
    <w:qFormat/>
    <w:uiPriority w:val="99"/>
    <w:pPr>
      <w:spacing w:line="240" w:lineRule="auto"/>
    </w:pPr>
  </w:style>
  <w:style w:type="paragraph" w:styleId="56">
    <w:name w:val="envelope return"/>
    <w:basedOn w:val="1"/>
    <w:semiHidden/>
    <w:unhideWhenUsed/>
    <w:uiPriority w:val="99"/>
    <w:pPr>
      <w:spacing w:before="0" w:line="240" w:lineRule="auto"/>
    </w:pPr>
    <w:rPr>
      <w:rFonts w:cstheme="majorBidi"/>
      <w:szCs w:val="20"/>
    </w:rPr>
  </w:style>
  <w:style w:type="paragraph" w:styleId="57">
    <w:name w:val="header"/>
    <w:basedOn w:val="1"/>
    <w:link w:val="250"/>
    <w:unhideWhenUsed/>
    <w:qFormat/>
    <w:uiPriority w:val="99"/>
    <w:pPr>
      <w:spacing w:line="240" w:lineRule="auto"/>
    </w:pPr>
    <w:rPr>
      <w:color w:val="3B3838" w:themeColor="background2" w:themeShade="40"/>
      <w:sz w:val="24"/>
    </w:rPr>
  </w:style>
  <w:style w:type="paragraph" w:styleId="58">
    <w:name w:val="Signature"/>
    <w:basedOn w:val="1"/>
    <w:link w:val="403"/>
    <w:semiHidden/>
    <w:unhideWhenUsed/>
    <w:qFormat/>
    <w:uiPriority w:val="99"/>
    <w:pPr>
      <w:spacing w:before="0" w:line="240" w:lineRule="auto"/>
      <w:ind w:left="4320"/>
    </w:pPr>
  </w:style>
  <w:style w:type="paragraph" w:styleId="59">
    <w:name w:val="toc 1"/>
    <w:basedOn w:val="1"/>
    <w:next w:val="1"/>
    <w:semiHidden/>
    <w:unhideWhenUsed/>
    <w:uiPriority w:val="39"/>
    <w:pPr>
      <w:spacing w:after="100"/>
    </w:pPr>
  </w:style>
  <w:style w:type="paragraph" w:styleId="60">
    <w:name w:val="List Continue 4"/>
    <w:basedOn w:val="1"/>
    <w:semiHidden/>
    <w:unhideWhenUsed/>
    <w:qFormat/>
    <w:uiPriority w:val="99"/>
    <w:pPr>
      <w:spacing w:after="120"/>
      <w:ind w:left="1440"/>
      <w:contextualSpacing/>
    </w:pPr>
  </w:style>
  <w:style w:type="paragraph" w:styleId="61">
    <w:name w:val="toc 4"/>
    <w:basedOn w:val="1"/>
    <w:next w:val="1"/>
    <w:semiHidden/>
    <w:unhideWhenUsed/>
    <w:uiPriority w:val="39"/>
    <w:pPr>
      <w:spacing w:after="100"/>
      <w:ind w:left="660"/>
    </w:pPr>
  </w:style>
  <w:style w:type="paragraph" w:styleId="62">
    <w:name w:val="index heading"/>
    <w:basedOn w:val="1"/>
    <w:next w:val="63"/>
    <w:semiHidden/>
    <w:unhideWhenUsed/>
    <w:uiPriority w:val="99"/>
    <w:rPr>
      <w:rFonts w:cstheme="majorBidi"/>
      <w:b/>
      <w:bCs/>
    </w:rPr>
  </w:style>
  <w:style w:type="paragraph" w:styleId="63">
    <w:name w:val="index 1"/>
    <w:basedOn w:val="1"/>
    <w:next w:val="1"/>
    <w:semiHidden/>
    <w:unhideWhenUsed/>
    <w:uiPriority w:val="99"/>
    <w:pPr>
      <w:spacing w:before="0" w:line="240" w:lineRule="auto"/>
      <w:ind w:left="220" w:hanging="220"/>
    </w:pPr>
  </w:style>
  <w:style w:type="paragraph" w:styleId="64">
    <w:name w:val="Subtitle"/>
    <w:basedOn w:val="1"/>
    <w:next w:val="1"/>
    <w:link w:val="252"/>
    <w:qFormat/>
    <w:uiPriority w:val="2"/>
    <w:pPr>
      <w:pBdr>
        <w:left w:val="single" w:color="2B579A" w:themeColor="accent5" w:sz="48" w:space="0"/>
        <w:bottom w:val="single" w:color="2B579A" w:themeColor="accent5" w:sz="48" w:space="1"/>
      </w:pBdr>
      <w:shd w:val="clear" w:color="auto" w:fill="2B579A" w:themeFill="accent5"/>
      <w:spacing w:before="0" w:after="120"/>
      <w:ind w:left="144"/>
      <w:contextualSpacing/>
    </w:pPr>
    <w:rPr>
      <w:color w:val="FFFFFF" w:themeColor="background1"/>
      <w:spacing w:val="15"/>
      <w:sz w:val="36"/>
      <w14:textFill>
        <w14:solidFill>
          <w14:schemeClr w14:val="bg1"/>
        </w14:solidFill>
      </w14:textFill>
    </w:rPr>
  </w:style>
  <w:style w:type="paragraph" w:styleId="65">
    <w:name w:val="List Number 5"/>
    <w:basedOn w:val="1"/>
    <w:semiHidden/>
    <w:unhideWhenUsed/>
    <w:uiPriority w:val="99"/>
    <w:pPr>
      <w:numPr>
        <w:ilvl w:val="0"/>
        <w:numId w:val="10"/>
      </w:numPr>
      <w:contextualSpacing/>
    </w:pPr>
  </w:style>
  <w:style w:type="paragraph" w:styleId="66">
    <w:name w:val="List"/>
    <w:basedOn w:val="1"/>
    <w:semiHidden/>
    <w:unhideWhenUsed/>
    <w:uiPriority w:val="99"/>
    <w:pPr>
      <w:ind w:left="360" w:hanging="360"/>
      <w:contextualSpacing/>
    </w:pPr>
  </w:style>
  <w:style w:type="paragraph" w:styleId="67">
    <w:name w:val="footnote text"/>
    <w:basedOn w:val="1"/>
    <w:link w:val="283"/>
    <w:semiHidden/>
    <w:unhideWhenUsed/>
    <w:qFormat/>
    <w:uiPriority w:val="99"/>
    <w:pPr>
      <w:spacing w:before="0" w:line="240" w:lineRule="auto"/>
    </w:pPr>
    <w:rPr>
      <w:szCs w:val="20"/>
    </w:rPr>
  </w:style>
  <w:style w:type="paragraph" w:styleId="68">
    <w:name w:val="toc 6"/>
    <w:basedOn w:val="1"/>
    <w:next w:val="1"/>
    <w:semiHidden/>
    <w:unhideWhenUsed/>
    <w:uiPriority w:val="39"/>
    <w:pPr>
      <w:spacing w:after="100"/>
      <w:ind w:left="1100"/>
    </w:pPr>
  </w:style>
  <w:style w:type="paragraph" w:styleId="69">
    <w:name w:val="List 5"/>
    <w:basedOn w:val="1"/>
    <w:semiHidden/>
    <w:unhideWhenUsed/>
    <w:uiPriority w:val="99"/>
    <w:pPr>
      <w:ind w:left="1800" w:hanging="360"/>
      <w:contextualSpacing/>
    </w:pPr>
  </w:style>
  <w:style w:type="paragraph" w:styleId="70">
    <w:name w:val="Body Text Indent 3"/>
    <w:basedOn w:val="1"/>
    <w:link w:val="276"/>
    <w:semiHidden/>
    <w:unhideWhenUsed/>
    <w:uiPriority w:val="99"/>
    <w:pPr>
      <w:spacing w:after="120"/>
      <w:ind w:left="360"/>
    </w:pPr>
    <w:rPr>
      <w:szCs w:val="16"/>
    </w:rPr>
  </w:style>
  <w:style w:type="paragraph" w:styleId="71">
    <w:name w:val="index 7"/>
    <w:basedOn w:val="1"/>
    <w:next w:val="1"/>
    <w:semiHidden/>
    <w:unhideWhenUsed/>
    <w:qFormat/>
    <w:uiPriority w:val="99"/>
    <w:pPr>
      <w:spacing w:before="0" w:line="240" w:lineRule="auto"/>
      <w:ind w:left="1540" w:hanging="220"/>
    </w:pPr>
  </w:style>
  <w:style w:type="paragraph" w:styleId="72">
    <w:name w:val="index 9"/>
    <w:basedOn w:val="1"/>
    <w:next w:val="1"/>
    <w:semiHidden/>
    <w:unhideWhenUsed/>
    <w:uiPriority w:val="99"/>
    <w:pPr>
      <w:spacing w:before="0" w:line="240" w:lineRule="auto"/>
      <w:ind w:left="1980" w:hanging="220"/>
    </w:pPr>
  </w:style>
  <w:style w:type="paragraph" w:styleId="73">
    <w:name w:val="table of figures"/>
    <w:basedOn w:val="1"/>
    <w:next w:val="1"/>
    <w:semiHidden/>
    <w:unhideWhenUsed/>
    <w:qFormat/>
    <w:uiPriority w:val="99"/>
  </w:style>
  <w:style w:type="paragraph" w:styleId="74">
    <w:name w:val="toc 2"/>
    <w:basedOn w:val="1"/>
    <w:next w:val="1"/>
    <w:semiHidden/>
    <w:unhideWhenUsed/>
    <w:uiPriority w:val="39"/>
    <w:pPr>
      <w:spacing w:after="100"/>
      <w:ind w:left="220"/>
    </w:pPr>
  </w:style>
  <w:style w:type="paragraph" w:styleId="75">
    <w:name w:val="toc 9"/>
    <w:basedOn w:val="1"/>
    <w:next w:val="1"/>
    <w:semiHidden/>
    <w:unhideWhenUsed/>
    <w:uiPriority w:val="39"/>
    <w:pPr>
      <w:spacing w:after="100"/>
      <w:ind w:left="1760"/>
    </w:pPr>
  </w:style>
  <w:style w:type="paragraph" w:styleId="76">
    <w:name w:val="Body Text 2"/>
    <w:basedOn w:val="1"/>
    <w:link w:val="270"/>
    <w:semiHidden/>
    <w:unhideWhenUsed/>
    <w:uiPriority w:val="99"/>
    <w:pPr>
      <w:spacing w:after="120" w:line="480" w:lineRule="auto"/>
    </w:pPr>
  </w:style>
  <w:style w:type="paragraph" w:styleId="77">
    <w:name w:val="List 4"/>
    <w:basedOn w:val="1"/>
    <w:semiHidden/>
    <w:unhideWhenUsed/>
    <w:qFormat/>
    <w:uiPriority w:val="99"/>
    <w:pPr>
      <w:ind w:left="1440" w:hanging="360"/>
      <w:contextualSpacing/>
    </w:pPr>
  </w:style>
  <w:style w:type="paragraph" w:styleId="78">
    <w:name w:val="List Continue 2"/>
    <w:basedOn w:val="1"/>
    <w:semiHidden/>
    <w:unhideWhenUsed/>
    <w:qFormat/>
    <w:uiPriority w:val="99"/>
    <w:pPr>
      <w:spacing w:after="120"/>
      <w:ind w:left="720"/>
      <w:contextualSpacing/>
    </w:pPr>
  </w:style>
  <w:style w:type="paragraph" w:styleId="79">
    <w:name w:val="Message Header"/>
    <w:basedOn w:val="1"/>
    <w:link w:val="390"/>
    <w:semiHidden/>
    <w:unhideWhenUsed/>
    <w:qFormat/>
    <w:uiPriority w:val="99"/>
    <w:pPr>
      <w:pBdr>
        <w:top w:val="single" w:color="auto" w:sz="6" w:space="1"/>
        <w:left w:val="single" w:color="auto" w:sz="6" w:space="1"/>
        <w:bottom w:val="single" w:color="auto" w:sz="6" w:space="1"/>
        <w:right w:val="single" w:color="auto" w:sz="6" w:space="1"/>
      </w:pBdr>
      <w:shd w:val="pct20" w:color="auto" w:fill="auto"/>
      <w:spacing w:before="0" w:line="240" w:lineRule="auto"/>
      <w:ind w:left="1080" w:hanging="1080"/>
    </w:pPr>
    <w:rPr>
      <w:rFonts w:cstheme="majorBidi"/>
      <w:sz w:val="24"/>
      <w:szCs w:val="24"/>
    </w:rPr>
  </w:style>
  <w:style w:type="paragraph" w:styleId="80">
    <w:name w:val="HTML Preformatted"/>
    <w:basedOn w:val="1"/>
    <w:link w:val="335"/>
    <w:semiHidden/>
    <w:unhideWhenUsed/>
    <w:qFormat/>
    <w:uiPriority w:val="99"/>
    <w:pPr>
      <w:spacing w:before="0" w:line="240" w:lineRule="auto"/>
    </w:pPr>
    <w:rPr>
      <w:szCs w:val="20"/>
    </w:rPr>
  </w:style>
  <w:style w:type="paragraph" w:styleId="81">
    <w:name w:val="Normal (Web)"/>
    <w:basedOn w:val="1"/>
    <w:semiHidden/>
    <w:unhideWhenUsed/>
    <w:qFormat/>
    <w:uiPriority w:val="99"/>
    <w:pPr>
      <w:spacing w:before="100" w:beforeAutospacing="1" w:after="100" w:afterAutospacing="1" w:line="240" w:lineRule="auto"/>
    </w:pPr>
    <w:rPr>
      <w:rFonts w:cs="Times New Roman"/>
      <w:color w:val="404040" w:themeColor="text1" w:themeTint="BF"/>
      <w:sz w:val="24"/>
      <w:szCs w:val="24"/>
      <w14:textFill>
        <w14:solidFill>
          <w14:schemeClr w14:val="tx1">
            <w14:lumMod w14:val="75000"/>
            <w14:lumOff w14:val="25000"/>
          </w14:schemeClr>
        </w14:solidFill>
      </w14:textFill>
    </w:rPr>
  </w:style>
  <w:style w:type="paragraph" w:styleId="82">
    <w:name w:val="List Continue 3"/>
    <w:basedOn w:val="1"/>
    <w:semiHidden/>
    <w:unhideWhenUsed/>
    <w:uiPriority w:val="99"/>
    <w:pPr>
      <w:spacing w:after="120"/>
      <w:ind w:left="1080"/>
      <w:contextualSpacing/>
    </w:pPr>
  </w:style>
  <w:style w:type="paragraph" w:styleId="83">
    <w:name w:val="index 2"/>
    <w:basedOn w:val="1"/>
    <w:next w:val="1"/>
    <w:semiHidden/>
    <w:unhideWhenUsed/>
    <w:uiPriority w:val="99"/>
    <w:pPr>
      <w:spacing w:before="0" w:line="240" w:lineRule="auto"/>
      <w:ind w:left="440" w:hanging="220"/>
    </w:pPr>
  </w:style>
  <w:style w:type="paragraph" w:styleId="84">
    <w:name w:val="Title"/>
    <w:basedOn w:val="1"/>
    <w:link w:val="251"/>
    <w:qFormat/>
    <w:uiPriority w:val="1"/>
    <w:pPr>
      <w:pBdr>
        <w:left w:val="single" w:color="2B579A" w:themeColor="accent5" w:sz="48" w:space="0"/>
      </w:pBdr>
      <w:shd w:val="clear" w:color="auto" w:fill="2B579A" w:themeFill="accent5"/>
      <w:spacing w:before="0" w:line="240" w:lineRule="auto"/>
      <w:ind w:left="144"/>
      <w:contextualSpacing/>
    </w:pPr>
    <w:rPr>
      <w:rFonts w:cstheme="majorBidi"/>
      <w:color w:val="FFFFFF" w:themeColor="background1"/>
      <w:spacing w:val="-10"/>
      <w:kern w:val="28"/>
      <w:sz w:val="96"/>
      <w:szCs w:val="56"/>
      <w14:textFill>
        <w14:solidFill>
          <w14:schemeClr w14:val="bg1"/>
        </w14:solidFill>
      </w14:textFill>
    </w:rPr>
  </w:style>
  <w:style w:type="paragraph" w:styleId="85">
    <w:name w:val="annotation subject"/>
    <w:basedOn w:val="28"/>
    <w:next w:val="28"/>
    <w:link w:val="264"/>
    <w:semiHidden/>
    <w:unhideWhenUsed/>
    <w:uiPriority w:val="99"/>
    <w:rPr>
      <w:b/>
      <w:bCs/>
    </w:rPr>
  </w:style>
  <w:style w:type="paragraph" w:styleId="86">
    <w:name w:val="Body Text First Indent"/>
    <w:basedOn w:val="34"/>
    <w:link w:val="272"/>
    <w:semiHidden/>
    <w:unhideWhenUsed/>
    <w:qFormat/>
    <w:uiPriority w:val="99"/>
    <w:pPr>
      <w:spacing w:after="0"/>
      <w:ind w:firstLine="360"/>
    </w:pPr>
  </w:style>
  <w:style w:type="paragraph" w:styleId="87">
    <w:name w:val="Body Text First Indent 2"/>
    <w:basedOn w:val="35"/>
    <w:link w:val="274"/>
    <w:semiHidden/>
    <w:unhideWhenUsed/>
    <w:qFormat/>
    <w:uiPriority w:val="99"/>
    <w:pPr>
      <w:spacing w:after="0"/>
      <w:ind w:firstLine="360"/>
    </w:pPr>
  </w:style>
  <w:style w:type="table" w:styleId="89">
    <w:name w:val="Table Grid"/>
    <w:basedOn w:val="88"/>
    <w:qFormat/>
    <w:uiPriority w:val="39"/>
    <w:pPr>
      <w:spacing w:line="240" w:lineRule="auto"/>
    </w:pPr>
    <w:rPr>
      <w:color w:val="404040" w:themeColor="text1" w:themeTint="BF"/>
      <w14:textFill>
        <w14:solidFill>
          <w14:schemeClr w14:val="tx1">
            <w14:lumMod w14:val="75000"/>
            <w14:lumOff w14:val="25000"/>
          </w14:schemeClr>
        </w14:solidFill>
      </w14:textFil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0">
    <w:name w:val="Table Theme"/>
    <w:basedOn w:val="88"/>
    <w:semiHidden/>
    <w:unhideWhenUsed/>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Colorful 1"/>
    <w:basedOn w:val="88"/>
    <w:semiHidden/>
    <w:unhideWhenUsed/>
    <w:qFormat/>
    <w:uiPriority w:val="99"/>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2">
    <w:name w:val="Table Colorful 2"/>
    <w:basedOn w:val="88"/>
    <w:semiHidden/>
    <w:unhideWhenUsed/>
    <w:uiPriority w:val="99"/>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3">
    <w:name w:val="Table Colorful 3"/>
    <w:basedOn w:val="88"/>
    <w:semiHidden/>
    <w:unhideWhenUsed/>
    <w:uiPriority w:val="99"/>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4">
    <w:name w:val="Table Elegant"/>
    <w:basedOn w:val="88"/>
    <w:semiHidden/>
    <w:unhideWhenUsed/>
    <w:qFormat/>
    <w:uiPriority w:val="99"/>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5">
    <w:name w:val="Table Classic 1"/>
    <w:basedOn w:val="88"/>
    <w:semiHidden/>
    <w:unhideWhenUsed/>
    <w:qFormat/>
    <w:uiPriority w:val="99"/>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6">
    <w:name w:val="Table Classic 2"/>
    <w:basedOn w:val="88"/>
    <w:semiHidden/>
    <w:unhideWhenUsed/>
    <w:qFormat/>
    <w:uiPriority w:val="99"/>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7">
    <w:name w:val="Table Classic 3"/>
    <w:basedOn w:val="88"/>
    <w:semiHidden/>
    <w:unhideWhenUsed/>
    <w:qFormat/>
    <w:uiPriority w:val="99"/>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8">
    <w:name w:val="Table Classic 4"/>
    <w:basedOn w:val="88"/>
    <w:semiHidden/>
    <w:unhideWhenUsed/>
    <w:uiPriority w:val="99"/>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99">
    <w:name w:val="Table Simple 1"/>
    <w:basedOn w:val="88"/>
    <w:semiHidden/>
    <w:unhideWhenUsed/>
    <w:qFormat/>
    <w:uiPriority w:val="99"/>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0">
    <w:name w:val="Table Simple 2"/>
    <w:basedOn w:val="88"/>
    <w:semiHidden/>
    <w:unhideWhenUsed/>
    <w:qFormat/>
    <w:uiPriority w:val="99"/>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1">
    <w:name w:val="Table Simple 3"/>
    <w:basedOn w:val="88"/>
    <w:semiHidden/>
    <w:unhideWhenUsed/>
    <w:uiPriority w:val="99"/>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2">
    <w:name w:val="Table Subtle 1"/>
    <w:basedOn w:val="88"/>
    <w:semiHidden/>
    <w:unhideWhenUsed/>
    <w:uiPriority w:val="99"/>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3">
    <w:name w:val="Table Subtle 2"/>
    <w:basedOn w:val="88"/>
    <w:semiHidden/>
    <w:unhideWhenUsed/>
    <w:qFormat/>
    <w:uiPriority w:val="99"/>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3D effects 1"/>
    <w:basedOn w:val="88"/>
    <w:semiHidden/>
    <w:unhideWhenUsed/>
    <w:uiPriority w:val="99"/>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5">
    <w:name w:val="Table 3D effects 2"/>
    <w:basedOn w:val="88"/>
    <w:semiHidden/>
    <w:unhideWhenUsed/>
    <w:qFormat/>
    <w:uiPriority w:val="99"/>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6">
    <w:name w:val="Table 3D effects 3"/>
    <w:basedOn w:val="88"/>
    <w:semiHidden/>
    <w:unhideWhenUsed/>
    <w:uiPriority w:val="99"/>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List 1"/>
    <w:basedOn w:val="88"/>
    <w:semiHidden/>
    <w:unhideWhenUsed/>
    <w:uiPriority w:val="99"/>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8">
    <w:name w:val="Table List 2"/>
    <w:basedOn w:val="88"/>
    <w:semiHidden/>
    <w:unhideWhenUsed/>
    <w:qFormat/>
    <w:uiPriority w:val="99"/>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3"/>
    <w:basedOn w:val="88"/>
    <w:semiHidden/>
    <w:unhideWhenUsed/>
    <w:uiPriority w:val="99"/>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0">
    <w:name w:val="Table List 4"/>
    <w:basedOn w:val="88"/>
    <w:semiHidden/>
    <w:unhideWhenUsed/>
    <w:qFormat/>
    <w:uiPriority w:val="99"/>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1">
    <w:name w:val="Table List 5"/>
    <w:basedOn w:val="88"/>
    <w:semiHidden/>
    <w:unhideWhenUsed/>
    <w:qFormat/>
    <w:uiPriority w:val="99"/>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2">
    <w:name w:val="Table List 6"/>
    <w:basedOn w:val="88"/>
    <w:semiHidden/>
    <w:unhideWhenUsed/>
    <w:uiPriority w:val="99"/>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3">
    <w:name w:val="Table List 7"/>
    <w:basedOn w:val="88"/>
    <w:semiHidden/>
    <w:unhideWhenUsed/>
    <w:qFormat/>
    <w:uiPriority w:val="99"/>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4">
    <w:name w:val="Table List 8"/>
    <w:basedOn w:val="88"/>
    <w:semiHidden/>
    <w:unhideWhenUsed/>
    <w:uiPriority w:val="99"/>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5">
    <w:name w:val="Table Contemporary"/>
    <w:basedOn w:val="88"/>
    <w:semiHidden/>
    <w:unhideWhenUsed/>
    <w:uiPriority w:val="99"/>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6">
    <w:name w:val="Table Columns 1"/>
    <w:basedOn w:val="88"/>
    <w:semiHidden/>
    <w:unhideWhenUsed/>
    <w:qFormat/>
    <w:uiPriority w:val="99"/>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7">
    <w:name w:val="Table Columns 2"/>
    <w:basedOn w:val="88"/>
    <w:semiHidden/>
    <w:unhideWhenUsed/>
    <w:uiPriority w:val="99"/>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3"/>
    <w:basedOn w:val="88"/>
    <w:semiHidden/>
    <w:unhideWhenUsed/>
    <w:qFormat/>
    <w:uiPriority w:val="99"/>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19">
    <w:name w:val="Table Columns 4"/>
    <w:basedOn w:val="88"/>
    <w:semiHidden/>
    <w:unhideWhenUsed/>
    <w:uiPriority w:val="99"/>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0">
    <w:name w:val="Table Columns 5"/>
    <w:basedOn w:val="88"/>
    <w:semiHidden/>
    <w:unhideWhenUsed/>
    <w:uiPriority w:val="99"/>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1">
    <w:name w:val="Table Grid 1"/>
    <w:basedOn w:val="88"/>
    <w:semiHidden/>
    <w:unhideWhenUsed/>
    <w:uiPriority w:val="99"/>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2">
    <w:name w:val="Table Grid 2"/>
    <w:basedOn w:val="88"/>
    <w:semiHidden/>
    <w:unhideWhenUsed/>
    <w:qFormat/>
    <w:uiPriority w:val="99"/>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3">
    <w:name w:val="Table Grid 3"/>
    <w:basedOn w:val="88"/>
    <w:semiHidden/>
    <w:unhideWhenUsed/>
    <w:uiPriority w:val="99"/>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4">
    <w:name w:val="Table Grid 4"/>
    <w:basedOn w:val="88"/>
    <w:semiHidden/>
    <w:unhideWhenUsed/>
    <w:uiPriority w:val="99"/>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5">
    <w:name w:val="Table Grid 5"/>
    <w:basedOn w:val="88"/>
    <w:semiHidden/>
    <w:unhideWhenUsed/>
    <w:qFormat/>
    <w:uiPriority w:val="99"/>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6">
    <w:name w:val="Table Grid 6"/>
    <w:basedOn w:val="88"/>
    <w:semiHidden/>
    <w:unhideWhenUsed/>
    <w:uiPriority w:val="99"/>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7"/>
    <w:basedOn w:val="88"/>
    <w:semiHidden/>
    <w:unhideWhenUsed/>
    <w:uiPriority w:val="99"/>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8"/>
    <w:basedOn w:val="88"/>
    <w:semiHidden/>
    <w:unhideWhenUsed/>
    <w:qFormat/>
    <w:uiPriority w:val="99"/>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29">
    <w:name w:val="Table Web 1"/>
    <w:basedOn w:val="88"/>
    <w:semiHidden/>
    <w:unhideWhenUsed/>
    <w:uiPriority w:val="99"/>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0">
    <w:name w:val="Table Web 2"/>
    <w:basedOn w:val="88"/>
    <w:semiHidden/>
    <w:unhideWhenUsed/>
    <w:uiPriority w:val="99"/>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3"/>
    <w:basedOn w:val="88"/>
    <w:semiHidden/>
    <w:unhideWhenUsed/>
    <w:uiPriority w:val="99"/>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Professional"/>
    <w:basedOn w:val="88"/>
    <w:semiHidden/>
    <w:unhideWhenUsed/>
    <w:qFormat/>
    <w:uiPriority w:val="99"/>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133">
    <w:name w:val="Light Shading"/>
    <w:basedOn w:val="88"/>
    <w:semiHidden/>
    <w:unhideWhenUsed/>
    <w:qFormat/>
    <w:uiPriority w:val="60"/>
    <w:pPr>
      <w:spacing w:before="0" w:line="240" w:lineRule="auto"/>
    </w:pPr>
    <w:rPr>
      <w:color w:val="000000" w:themeColor="text1" w:themeShade="BF"/>
    </w:rPr>
    <w:tblPr>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left w:val="nil"/>
          <w:right w:val="nil"/>
          <w:insideH w:val="nil"/>
          <w:insideV w:val="nil"/>
        </w:tcBorders>
        <w:shd w:val="clear" w:color="auto" w:fill="BFBFBF" w:themeFill="text1" w:themeFillTint="3F"/>
      </w:tcPr>
    </w:tblStylePr>
  </w:style>
  <w:style w:type="table" w:styleId="134">
    <w:name w:val="Light Shading Accent 1"/>
    <w:basedOn w:val="88"/>
    <w:semiHidden/>
    <w:unhideWhenUsed/>
    <w:uiPriority w:val="60"/>
    <w:pPr>
      <w:spacing w:before="0" w:line="240" w:lineRule="auto"/>
    </w:pPr>
    <w:rPr>
      <w:color w:val="2E75B6" w:themeColor="accent1" w:themeShade="BF"/>
    </w:rPr>
    <w:tblPr>
      <w:tblBorders>
        <w:top w:val="single" w:color="5B9BD5" w:themeColor="accent1" w:sz="8" w:space="0"/>
        <w:bottom w:val="single" w:color="5B9BD5" w:themeColor="accent1" w:sz="8" w:space="0"/>
      </w:tblBorders>
    </w:tblPr>
    <w:tblStylePr w:type="firstRow">
      <w:pPr>
        <w:spacing w:before="0" w:after="0" w:line="240" w:lineRule="auto"/>
      </w:pPr>
      <w:rPr>
        <w:b/>
        <w:bCs/>
      </w:rPr>
      <w:tblPr/>
      <w:tcPr>
        <w:tcBorders>
          <w:top w:val="single" w:color="5B9BD5" w:themeColor="accent1" w:sz="8" w:space="0"/>
          <w:left w:val="nil"/>
          <w:bottom w:val="single" w:color="5B9BD5" w:themeColor="accent1" w:sz="8" w:space="0"/>
          <w:right w:val="nil"/>
          <w:insideH w:val="nil"/>
          <w:insideV w:val="nil"/>
        </w:tcBorders>
      </w:tcPr>
    </w:tblStylePr>
    <w:tblStylePr w:type="lastRow">
      <w:pPr>
        <w:spacing w:before="0" w:after="0" w:line="240" w:lineRule="auto"/>
      </w:pPr>
      <w:rPr>
        <w:b/>
        <w:bCs/>
      </w:rPr>
      <w:tblPr/>
      <w:tcPr>
        <w:tcBorders>
          <w:top w:val="single" w:color="5B9BD5" w:themeColor="accent1" w:sz="8" w:space="0"/>
          <w:left w:val="nil"/>
          <w:bottom w:val="single" w:color="5B9BD5"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135">
    <w:name w:val="Light Shading Accent 2"/>
    <w:basedOn w:val="88"/>
    <w:semiHidden/>
    <w:unhideWhenUsed/>
    <w:uiPriority w:val="60"/>
    <w:pPr>
      <w:spacing w:before="0" w:line="240" w:lineRule="auto"/>
    </w:pPr>
    <w:rPr>
      <w:color w:val="BF0000" w:themeColor="accent2" w:themeShade="BF"/>
    </w:rPr>
    <w:tblPr>
      <w:tblBorders>
        <w:top w:val="single" w:color="FF0000" w:themeColor="accent2" w:sz="8" w:space="0"/>
        <w:bottom w:val="single" w:color="FF0000" w:themeColor="accent2" w:sz="8" w:space="0"/>
      </w:tblBorders>
    </w:tblPr>
    <w:tblStylePr w:type="firstRow">
      <w:pPr>
        <w:spacing w:before="0" w:after="0" w:line="240" w:lineRule="auto"/>
      </w:pPr>
      <w:rPr>
        <w:b/>
        <w:bCs/>
      </w:rPr>
      <w:tblPr/>
      <w:tcPr>
        <w:tcBorders>
          <w:top w:val="single" w:color="FF0000" w:themeColor="accent2" w:sz="8" w:space="0"/>
          <w:left w:val="nil"/>
          <w:bottom w:val="single" w:color="FF0000" w:themeColor="accent2" w:sz="8" w:space="0"/>
          <w:right w:val="nil"/>
          <w:insideH w:val="nil"/>
          <w:insideV w:val="nil"/>
        </w:tcBorders>
      </w:tcPr>
    </w:tblStylePr>
    <w:tblStylePr w:type="lastRow">
      <w:pPr>
        <w:spacing w:before="0" w:after="0" w:line="240" w:lineRule="auto"/>
      </w:pPr>
      <w:rPr>
        <w:b/>
        <w:bCs/>
      </w:rPr>
      <w:tblPr/>
      <w:tcPr>
        <w:tcBorders>
          <w:top w:val="single" w:color="FF0000" w:themeColor="accent2" w:sz="8" w:space="0"/>
          <w:left w:val="nil"/>
          <w:bottom w:val="single" w:color="FF0000" w:themeColor="accent2"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FBF" w:themeFill="accent2" w:themeFillTint="3F"/>
      </w:tcPr>
    </w:tblStylePr>
    <w:tblStylePr w:type="band1Horz">
      <w:tblPr/>
      <w:tcPr>
        <w:tcBorders>
          <w:left w:val="nil"/>
          <w:right w:val="nil"/>
          <w:insideH w:val="nil"/>
          <w:insideV w:val="nil"/>
        </w:tcBorders>
        <w:shd w:val="clear" w:color="auto" w:fill="FFBFBF" w:themeFill="accent2" w:themeFillTint="3F"/>
      </w:tcPr>
    </w:tblStylePr>
  </w:style>
  <w:style w:type="table" w:styleId="136">
    <w:name w:val="Light Shading Accent 3"/>
    <w:basedOn w:val="88"/>
    <w:semiHidden/>
    <w:unhideWhenUsed/>
    <w:uiPriority w:val="60"/>
    <w:pPr>
      <w:spacing w:before="0" w:line="240" w:lineRule="auto"/>
    </w:pPr>
    <w:rPr>
      <w:color w:val="7C7C7C" w:themeColor="accent3" w:themeShade="BF"/>
    </w:rPr>
    <w:tblPr>
      <w:tblBorders>
        <w:top w:val="single" w:color="A5A5A5" w:themeColor="accent3" w:sz="8" w:space="0"/>
        <w:bottom w:val="single" w:color="A5A5A5" w:themeColor="accent3" w:sz="8" w:space="0"/>
      </w:tblBorders>
    </w:tblPr>
    <w:tblStylePr w:type="fir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la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137">
    <w:name w:val="Light Shading Accent 4"/>
    <w:basedOn w:val="88"/>
    <w:semiHidden/>
    <w:unhideWhenUsed/>
    <w:qFormat/>
    <w:uiPriority w:val="60"/>
    <w:pPr>
      <w:spacing w:before="0" w:line="240" w:lineRule="auto"/>
    </w:pPr>
    <w:rPr>
      <w:color w:val="BF9000" w:themeColor="accent4" w:themeShade="BF"/>
    </w:rPr>
    <w:tblPr>
      <w:tblBorders>
        <w:top w:val="single" w:color="FFC000" w:themeColor="accent4" w:sz="8" w:space="0"/>
        <w:bottom w:val="single" w:color="FFC000" w:themeColor="accent4" w:sz="8" w:space="0"/>
      </w:tblBorders>
    </w:tblPr>
    <w:tblStylePr w:type="firstRow">
      <w:pPr>
        <w:spacing w:before="0" w:after="0" w:line="240" w:lineRule="auto"/>
      </w:pPr>
      <w:rPr>
        <w:b/>
        <w:bCs/>
      </w:rPr>
      <w:tblPr/>
      <w:tcPr>
        <w:tcBorders>
          <w:top w:val="single" w:color="FFC000" w:themeColor="accent4" w:sz="8" w:space="0"/>
          <w:left w:val="nil"/>
          <w:bottom w:val="single" w:color="FFC000" w:themeColor="accent4" w:sz="8" w:space="0"/>
          <w:right w:val="nil"/>
          <w:insideH w:val="nil"/>
          <w:insideV w:val="nil"/>
        </w:tcBorders>
      </w:tcPr>
    </w:tblStylePr>
    <w:tblStylePr w:type="lastRow">
      <w:pPr>
        <w:spacing w:before="0" w:after="0" w:line="240" w:lineRule="auto"/>
      </w:pPr>
      <w:rPr>
        <w:b/>
        <w:bCs/>
      </w:rPr>
      <w:tblPr/>
      <w:tcPr>
        <w:tcBorders>
          <w:top w:val="single" w:color="FFC000" w:themeColor="accent4" w:sz="8" w:space="0"/>
          <w:left w:val="nil"/>
          <w:bottom w:val="single" w:color="FFC000" w:themeColor="accent4"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BF" w:themeFill="accent4" w:themeFillTint="3F"/>
      </w:tcPr>
    </w:tblStylePr>
    <w:tblStylePr w:type="band1Horz">
      <w:tblPr/>
      <w:tcPr>
        <w:tcBorders>
          <w:left w:val="nil"/>
          <w:right w:val="nil"/>
          <w:insideH w:val="nil"/>
          <w:insideV w:val="nil"/>
        </w:tcBorders>
        <w:shd w:val="clear" w:color="auto" w:fill="FFEFBF" w:themeFill="accent4" w:themeFillTint="3F"/>
      </w:tcPr>
    </w:tblStylePr>
  </w:style>
  <w:style w:type="table" w:styleId="138">
    <w:name w:val="Light Shading Accent 5"/>
    <w:basedOn w:val="88"/>
    <w:semiHidden/>
    <w:unhideWhenUsed/>
    <w:uiPriority w:val="60"/>
    <w:pPr>
      <w:spacing w:before="0" w:line="240" w:lineRule="auto"/>
    </w:pPr>
    <w:rPr>
      <w:color w:val="204174" w:themeColor="accent5" w:themeShade="BF"/>
    </w:rPr>
    <w:tblPr>
      <w:tblBorders>
        <w:top w:val="single" w:color="2B579A" w:themeColor="accent5" w:sz="8" w:space="0"/>
        <w:bottom w:val="single" w:color="2B579A" w:themeColor="accent5" w:sz="8" w:space="0"/>
      </w:tblBorders>
    </w:tblPr>
    <w:tblStylePr w:type="firstRow">
      <w:pPr>
        <w:spacing w:before="0" w:after="0" w:line="240" w:lineRule="auto"/>
      </w:pPr>
      <w:rPr>
        <w:b/>
        <w:bCs/>
      </w:rPr>
      <w:tblPr/>
      <w:tcPr>
        <w:tcBorders>
          <w:top w:val="single" w:color="2B579A" w:themeColor="accent5" w:sz="8" w:space="0"/>
          <w:left w:val="nil"/>
          <w:bottom w:val="single" w:color="2B579A" w:themeColor="accent5" w:sz="8" w:space="0"/>
          <w:right w:val="nil"/>
          <w:insideH w:val="nil"/>
          <w:insideV w:val="nil"/>
        </w:tcBorders>
      </w:tcPr>
    </w:tblStylePr>
    <w:tblStylePr w:type="lastRow">
      <w:pPr>
        <w:spacing w:before="0" w:after="0" w:line="240" w:lineRule="auto"/>
      </w:pPr>
      <w:rPr>
        <w:b/>
        <w:bCs/>
      </w:rPr>
      <w:tblPr/>
      <w:tcPr>
        <w:tcBorders>
          <w:top w:val="single" w:color="2B579A" w:themeColor="accent5" w:sz="8" w:space="0"/>
          <w:left w:val="nil"/>
          <w:bottom w:val="single" w:color="2B579A" w:themeColor="accent5"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2D3EE" w:themeFill="accent5" w:themeFillTint="3F"/>
      </w:tcPr>
    </w:tblStylePr>
    <w:tblStylePr w:type="band1Horz">
      <w:tblPr/>
      <w:tcPr>
        <w:tcBorders>
          <w:left w:val="nil"/>
          <w:right w:val="nil"/>
          <w:insideH w:val="nil"/>
          <w:insideV w:val="nil"/>
        </w:tcBorders>
        <w:shd w:val="clear" w:color="auto" w:fill="C2D3EE" w:themeFill="accent5" w:themeFillTint="3F"/>
      </w:tcPr>
    </w:tblStylePr>
  </w:style>
  <w:style w:type="table" w:styleId="139">
    <w:name w:val="Light Shading Accent 6"/>
    <w:basedOn w:val="88"/>
    <w:semiHidden/>
    <w:unhideWhenUsed/>
    <w:uiPriority w:val="60"/>
    <w:pPr>
      <w:spacing w:before="0" w:line="240" w:lineRule="auto"/>
    </w:pPr>
    <w:rPr>
      <w:color w:val="548235" w:themeColor="accent6" w:themeShade="BF"/>
    </w:rPr>
    <w:tblPr>
      <w:tblBorders>
        <w:top w:val="single" w:color="70AD47" w:themeColor="accent6" w:sz="8" w:space="0"/>
        <w:bottom w:val="single" w:color="70AD47" w:themeColor="accent6" w:sz="8" w:space="0"/>
      </w:tblBorders>
    </w:tblPr>
    <w:tblStylePr w:type="firstRow">
      <w:pPr>
        <w:spacing w:before="0" w:after="0" w:line="240" w:lineRule="auto"/>
      </w:pPr>
      <w:rPr>
        <w:b/>
        <w:bCs/>
      </w:rPr>
      <w:tblPr/>
      <w:tcPr>
        <w:tcBorders>
          <w:top w:val="single" w:color="70AD47" w:themeColor="accent6" w:sz="8" w:space="0"/>
          <w:left w:val="nil"/>
          <w:bottom w:val="single" w:color="70AD47" w:themeColor="accent6" w:sz="8" w:space="0"/>
          <w:right w:val="nil"/>
          <w:insideH w:val="nil"/>
          <w:insideV w:val="nil"/>
        </w:tcBorders>
      </w:tcPr>
    </w:tblStylePr>
    <w:tblStylePr w:type="lastRow">
      <w:pPr>
        <w:spacing w:before="0" w:after="0" w:line="240" w:lineRule="auto"/>
      </w:pPr>
      <w:rPr>
        <w:b/>
        <w:bCs/>
      </w:rPr>
      <w:tblPr/>
      <w:tcPr>
        <w:tcBorders>
          <w:top w:val="single" w:color="70AD47" w:themeColor="accent6" w:sz="8" w:space="0"/>
          <w:left w:val="nil"/>
          <w:bottom w:val="single" w:color="70AD47" w:themeColor="accent6"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140">
    <w:name w:val="Light List"/>
    <w:basedOn w:val="88"/>
    <w:semiHidden/>
    <w:unhideWhenUsed/>
    <w:qFormat/>
    <w:uiPriority w:val="61"/>
    <w:pPr>
      <w:spacing w:before="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141">
    <w:name w:val="Light List Accent 1"/>
    <w:basedOn w:val="88"/>
    <w:semiHidden/>
    <w:unhideWhenUsed/>
    <w:uiPriority w:val="61"/>
    <w:pPr>
      <w:spacing w:before="0" w:line="240" w:lineRule="auto"/>
    </w:pPr>
    <w:tblPr>
      <w:tblBorders>
        <w:top w:val="single" w:color="5B9BD5" w:themeColor="accent1" w:sz="8" w:space="0"/>
        <w:left w:val="single" w:color="5B9BD5" w:themeColor="accent1" w:sz="8" w:space="0"/>
        <w:bottom w:val="single" w:color="5B9BD5" w:themeColor="accent1" w:sz="8" w:space="0"/>
        <w:right w:val="single" w:color="5B9BD5" w:themeColor="accent1"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5B9BD5" w:themeFill="accent1"/>
      </w:tcPr>
    </w:tblStylePr>
    <w:tblStylePr w:type="lastRow">
      <w:pPr>
        <w:spacing w:before="0" w:after="0" w:line="240" w:lineRule="auto"/>
      </w:pPr>
      <w:rPr>
        <w:b/>
        <w:bCs/>
      </w:rPr>
      <w:tblPr/>
      <w:tcPr>
        <w:tcBorders>
          <w:top w:val="double" w:color="5B9BD5" w:themeColor="accent1" w:sz="6" w:space="0"/>
          <w:left w:val="single" w:color="5B9BD5" w:themeColor="accent1" w:sz="8" w:space="0"/>
          <w:bottom w:val="single" w:color="5B9BD5" w:themeColor="accent1" w:sz="8" w:space="0"/>
          <w:right w:val="single" w:color="5B9BD5" w:themeColor="accent1" w:sz="8" w:space="0"/>
        </w:tcBorders>
      </w:tcPr>
    </w:tblStylePr>
    <w:tblStylePr w:type="firstCol">
      <w:rPr>
        <w:b/>
        <w:bCs/>
      </w:rPr>
    </w:tblStylePr>
    <w:tblStylePr w:type="lastCol">
      <w:rPr>
        <w:b/>
        <w:bCs/>
      </w:rPr>
    </w:tblStylePr>
    <w:tblStylePr w:type="band1Vert">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tcPr>
    </w:tblStylePr>
    <w:tblStylePr w:type="band1Horz">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tcPr>
    </w:tblStylePr>
  </w:style>
  <w:style w:type="table" w:styleId="142">
    <w:name w:val="Light List Accent 2"/>
    <w:basedOn w:val="88"/>
    <w:semiHidden/>
    <w:unhideWhenUsed/>
    <w:uiPriority w:val="61"/>
    <w:pPr>
      <w:spacing w:before="0" w:line="240" w:lineRule="auto"/>
    </w:pPr>
    <w:tblPr>
      <w:tblBorders>
        <w:top w:val="single" w:color="FF0000" w:themeColor="accent2" w:sz="8" w:space="0"/>
        <w:left w:val="single" w:color="FF0000" w:themeColor="accent2" w:sz="8" w:space="0"/>
        <w:bottom w:val="single" w:color="FF0000" w:themeColor="accent2" w:sz="8" w:space="0"/>
        <w:right w:val="single" w:color="FF0000" w:themeColor="accent2"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FF0000" w:themeFill="accent2"/>
      </w:tcPr>
    </w:tblStylePr>
    <w:tblStylePr w:type="lastRow">
      <w:pPr>
        <w:spacing w:before="0" w:after="0" w:line="240" w:lineRule="auto"/>
      </w:pPr>
      <w:rPr>
        <w:b/>
        <w:bCs/>
      </w:rPr>
      <w:tblPr/>
      <w:tcPr>
        <w:tcBorders>
          <w:top w:val="double" w:color="FF0000" w:themeColor="accent2" w:sz="6" w:space="0"/>
          <w:left w:val="single" w:color="FF0000" w:themeColor="accent2" w:sz="8" w:space="0"/>
          <w:bottom w:val="single" w:color="FF0000" w:themeColor="accent2" w:sz="8" w:space="0"/>
          <w:right w:val="single" w:color="FF0000" w:themeColor="accent2" w:sz="8" w:space="0"/>
        </w:tcBorders>
      </w:tcPr>
    </w:tblStylePr>
    <w:tblStylePr w:type="firstCol">
      <w:rPr>
        <w:b/>
        <w:bCs/>
      </w:rPr>
    </w:tblStylePr>
    <w:tblStylePr w:type="lastCol">
      <w:rPr>
        <w:b/>
        <w:bCs/>
      </w:rPr>
    </w:tblStylePr>
    <w:tblStylePr w:type="band1Vert">
      <w:tblPr/>
      <w:tcPr>
        <w:tcBorders>
          <w:top w:val="single" w:color="FF0000" w:themeColor="accent2" w:sz="8" w:space="0"/>
          <w:left w:val="single" w:color="FF0000" w:themeColor="accent2" w:sz="8" w:space="0"/>
          <w:bottom w:val="single" w:color="FF0000" w:themeColor="accent2" w:sz="8" w:space="0"/>
          <w:right w:val="single" w:color="FF0000" w:themeColor="accent2" w:sz="8" w:space="0"/>
        </w:tcBorders>
      </w:tcPr>
    </w:tblStylePr>
    <w:tblStylePr w:type="band1Horz">
      <w:tblPr/>
      <w:tcPr>
        <w:tcBorders>
          <w:top w:val="single" w:color="FF0000" w:themeColor="accent2" w:sz="8" w:space="0"/>
          <w:left w:val="single" w:color="FF0000" w:themeColor="accent2" w:sz="8" w:space="0"/>
          <w:bottom w:val="single" w:color="FF0000" w:themeColor="accent2" w:sz="8" w:space="0"/>
          <w:right w:val="single" w:color="FF0000" w:themeColor="accent2" w:sz="8" w:space="0"/>
        </w:tcBorders>
      </w:tcPr>
    </w:tblStylePr>
  </w:style>
  <w:style w:type="table" w:styleId="143">
    <w:name w:val="Light List Accent 3"/>
    <w:basedOn w:val="88"/>
    <w:semiHidden/>
    <w:unhideWhenUsed/>
    <w:uiPriority w:val="61"/>
    <w:pPr>
      <w:spacing w:before="0" w:line="240" w:lineRule="auto"/>
    </w:pPr>
    <w:tblPr>
      <w:tblBorders>
        <w:top w:val="single" w:color="A5A5A5" w:themeColor="accent3" w:sz="8" w:space="0"/>
        <w:left w:val="single" w:color="A5A5A5" w:themeColor="accent3" w:sz="8" w:space="0"/>
        <w:bottom w:val="single" w:color="A5A5A5" w:themeColor="accent3" w:sz="8" w:space="0"/>
        <w:right w:val="single" w:color="A5A5A5" w:themeColor="accent3"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A5A5A5" w:themeFill="accent3"/>
      </w:tcPr>
    </w:tblStylePr>
    <w:tblStylePr w:type="lastRow">
      <w:pPr>
        <w:spacing w:before="0" w:after="0" w:line="240" w:lineRule="auto"/>
      </w:pPr>
      <w:rPr>
        <w:b/>
        <w:bCs/>
      </w:rPr>
      <w:tblPr/>
      <w:tcPr>
        <w:tcBorders>
          <w:top w:val="double" w:color="A5A5A5" w:themeColor="accent3" w:sz="6" w:space="0"/>
          <w:left w:val="single" w:color="A5A5A5" w:themeColor="accent3" w:sz="8" w:space="0"/>
          <w:bottom w:val="single" w:color="A5A5A5" w:themeColor="accent3" w:sz="8" w:space="0"/>
          <w:right w:val="single" w:color="A5A5A5" w:themeColor="accent3" w:sz="8" w:space="0"/>
        </w:tcBorders>
      </w:tcPr>
    </w:tblStylePr>
    <w:tblStylePr w:type="firstCol">
      <w:rPr>
        <w:b/>
        <w:bCs/>
      </w:rPr>
    </w:tblStylePr>
    <w:tblStylePr w:type="lastCol">
      <w:rPr>
        <w:b/>
        <w:bCs/>
      </w:rPr>
    </w:tblStylePr>
    <w:tblStylePr w:type="band1Vert">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tblStylePr w:type="band1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style>
  <w:style w:type="table" w:styleId="144">
    <w:name w:val="Light List Accent 4"/>
    <w:basedOn w:val="88"/>
    <w:semiHidden/>
    <w:unhideWhenUsed/>
    <w:uiPriority w:val="61"/>
    <w:pPr>
      <w:spacing w:before="0" w:line="240" w:lineRule="auto"/>
    </w:pPr>
    <w:tblPr>
      <w:tblBorders>
        <w:top w:val="single" w:color="FFC000" w:themeColor="accent4" w:sz="8" w:space="0"/>
        <w:left w:val="single" w:color="FFC000" w:themeColor="accent4" w:sz="8" w:space="0"/>
        <w:bottom w:val="single" w:color="FFC000" w:themeColor="accent4" w:sz="8" w:space="0"/>
        <w:right w:val="single" w:color="FFC000" w:themeColor="accent4"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FFC000" w:themeFill="accent4"/>
      </w:tcPr>
    </w:tblStylePr>
    <w:tblStylePr w:type="lastRow">
      <w:pPr>
        <w:spacing w:before="0" w:after="0" w:line="240" w:lineRule="auto"/>
      </w:pPr>
      <w:rPr>
        <w:b/>
        <w:bCs/>
      </w:rPr>
      <w:tblPr/>
      <w:tcPr>
        <w:tcBorders>
          <w:top w:val="double" w:color="FFC000" w:themeColor="accent4" w:sz="6" w:space="0"/>
          <w:left w:val="single" w:color="FFC000" w:themeColor="accent4" w:sz="8" w:space="0"/>
          <w:bottom w:val="single" w:color="FFC000" w:themeColor="accent4" w:sz="8" w:space="0"/>
          <w:right w:val="single" w:color="FFC000" w:themeColor="accent4" w:sz="8" w:space="0"/>
        </w:tcBorders>
      </w:tcPr>
    </w:tblStylePr>
    <w:tblStylePr w:type="firstCol">
      <w:rPr>
        <w:b/>
        <w:bCs/>
      </w:rPr>
    </w:tblStylePr>
    <w:tblStylePr w:type="lastCol">
      <w:rPr>
        <w:b/>
        <w:bCs/>
      </w:rPr>
    </w:tblStylePr>
    <w:tblStylePr w:type="band1Vert">
      <w:tblPr/>
      <w:tcPr>
        <w:tcBorders>
          <w:top w:val="single" w:color="FFC000" w:themeColor="accent4" w:sz="8" w:space="0"/>
          <w:left w:val="single" w:color="FFC000" w:themeColor="accent4" w:sz="8" w:space="0"/>
          <w:bottom w:val="single" w:color="FFC000" w:themeColor="accent4" w:sz="8" w:space="0"/>
          <w:right w:val="single" w:color="FFC000" w:themeColor="accent4" w:sz="8" w:space="0"/>
        </w:tcBorders>
      </w:tcPr>
    </w:tblStylePr>
    <w:tblStylePr w:type="band1Horz">
      <w:tblPr/>
      <w:tcPr>
        <w:tcBorders>
          <w:top w:val="single" w:color="FFC000" w:themeColor="accent4" w:sz="8" w:space="0"/>
          <w:left w:val="single" w:color="FFC000" w:themeColor="accent4" w:sz="8" w:space="0"/>
          <w:bottom w:val="single" w:color="FFC000" w:themeColor="accent4" w:sz="8" w:space="0"/>
          <w:right w:val="single" w:color="FFC000" w:themeColor="accent4" w:sz="8" w:space="0"/>
        </w:tcBorders>
      </w:tcPr>
    </w:tblStylePr>
  </w:style>
  <w:style w:type="table" w:styleId="145">
    <w:name w:val="Light List Accent 5"/>
    <w:basedOn w:val="88"/>
    <w:semiHidden/>
    <w:unhideWhenUsed/>
    <w:uiPriority w:val="61"/>
    <w:pPr>
      <w:spacing w:before="0" w:line="240" w:lineRule="auto"/>
    </w:pPr>
    <w:tblPr>
      <w:tblBorders>
        <w:top w:val="single" w:color="2B579A" w:themeColor="accent5" w:sz="8" w:space="0"/>
        <w:left w:val="single" w:color="2B579A" w:themeColor="accent5" w:sz="8" w:space="0"/>
        <w:bottom w:val="single" w:color="2B579A" w:themeColor="accent5" w:sz="8" w:space="0"/>
        <w:right w:val="single" w:color="2B579A" w:themeColor="accent5"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2B579A" w:themeFill="accent5"/>
      </w:tcPr>
    </w:tblStylePr>
    <w:tblStylePr w:type="lastRow">
      <w:pPr>
        <w:spacing w:before="0" w:after="0" w:line="240" w:lineRule="auto"/>
      </w:pPr>
      <w:rPr>
        <w:b/>
        <w:bCs/>
      </w:rPr>
      <w:tblPr/>
      <w:tcPr>
        <w:tcBorders>
          <w:top w:val="double" w:color="2B579A" w:themeColor="accent5" w:sz="6" w:space="0"/>
          <w:left w:val="single" w:color="2B579A" w:themeColor="accent5" w:sz="8" w:space="0"/>
          <w:bottom w:val="single" w:color="2B579A" w:themeColor="accent5" w:sz="8" w:space="0"/>
          <w:right w:val="single" w:color="2B579A" w:themeColor="accent5" w:sz="8" w:space="0"/>
        </w:tcBorders>
      </w:tcPr>
    </w:tblStylePr>
    <w:tblStylePr w:type="firstCol">
      <w:rPr>
        <w:b/>
        <w:bCs/>
      </w:rPr>
    </w:tblStylePr>
    <w:tblStylePr w:type="lastCol">
      <w:rPr>
        <w:b/>
        <w:bCs/>
      </w:rPr>
    </w:tblStylePr>
    <w:tblStylePr w:type="band1Vert">
      <w:tblPr/>
      <w:tcPr>
        <w:tcBorders>
          <w:top w:val="single" w:color="2B579A" w:themeColor="accent5" w:sz="8" w:space="0"/>
          <w:left w:val="single" w:color="2B579A" w:themeColor="accent5" w:sz="8" w:space="0"/>
          <w:bottom w:val="single" w:color="2B579A" w:themeColor="accent5" w:sz="8" w:space="0"/>
          <w:right w:val="single" w:color="2B579A" w:themeColor="accent5" w:sz="8" w:space="0"/>
        </w:tcBorders>
      </w:tcPr>
    </w:tblStylePr>
    <w:tblStylePr w:type="band1Horz">
      <w:tblPr/>
      <w:tcPr>
        <w:tcBorders>
          <w:top w:val="single" w:color="2B579A" w:themeColor="accent5" w:sz="8" w:space="0"/>
          <w:left w:val="single" w:color="2B579A" w:themeColor="accent5" w:sz="8" w:space="0"/>
          <w:bottom w:val="single" w:color="2B579A" w:themeColor="accent5" w:sz="8" w:space="0"/>
          <w:right w:val="single" w:color="2B579A" w:themeColor="accent5" w:sz="8" w:space="0"/>
        </w:tcBorders>
      </w:tcPr>
    </w:tblStylePr>
  </w:style>
  <w:style w:type="table" w:styleId="146">
    <w:name w:val="Light List Accent 6"/>
    <w:basedOn w:val="88"/>
    <w:semiHidden/>
    <w:unhideWhenUsed/>
    <w:uiPriority w:val="61"/>
    <w:pPr>
      <w:spacing w:before="0" w:line="240" w:lineRule="auto"/>
    </w:pPr>
    <w:tblPr>
      <w:tblBorders>
        <w:top w:val="single" w:color="70AD47" w:themeColor="accent6" w:sz="8" w:space="0"/>
        <w:left w:val="single" w:color="70AD47" w:themeColor="accent6" w:sz="8" w:space="0"/>
        <w:bottom w:val="single" w:color="70AD47" w:themeColor="accent6" w:sz="8" w:space="0"/>
        <w:right w:val="single" w:color="70AD47" w:themeColor="accent6" w:sz="8" w:space="0"/>
      </w:tblBorders>
    </w:tblPr>
    <w:tblStylePr w:type="firstRow">
      <w:pPr>
        <w:spacing w:before="0" w:after="0" w:line="240" w:lineRule="auto"/>
      </w:pPr>
      <w:rPr>
        <w:b/>
        <w:bCs/>
        <w:color w:val="FFFFFF" w:themeColor="background1"/>
        <w14:textFill>
          <w14:solidFill>
            <w14:schemeClr w14:val="bg1"/>
          </w14:solidFill>
        </w14:textFill>
      </w:rPr>
      <w:tblPr/>
      <w:tcPr>
        <w:shd w:val="clear" w:color="auto" w:fill="70AD47" w:themeFill="accent6"/>
      </w:tcPr>
    </w:tblStylePr>
    <w:tblStylePr w:type="lastRow">
      <w:pPr>
        <w:spacing w:before="0" w:after="0" w:line="240" w:lineRule="auto"/>
      </w:pPr>
      <w:rPr>
        <w:b/>
        <w:bCs/>
      </w:rPr>
      <w:tblPr/>
      <w:tcPr>
        <w:tcBorders>
          <w:top w:val="double" w:color="70AD47" w:themeColor="accent6" w:sz="6" w:space="0"/>
          <w:left w:val="single" w:color="70AD47" w:themeColor="accent6" w:sz="8" w:space="0"/>
          <w:bottom w:val="single" w:color="70AD47" w:themeColor="accent6" w:sz="8" w:space="0"/>
          <w:right w:val="single" w:color="70AD47" w:themeColor="accent6" w:sz="8" w:space="0"/>
        </w:tcBorders>
      </w:tcPr>
    </w:tblStylePr>
    <w:tblStylePr w:type="firstCol">
      <w:rPr>
        <w:b/>
        <w:bCs/>
      </w:rPr>
    </w:tblStylePr>
    <w:tblStylePr w:type="lastCol">
      <w:rPr>
        <w:b/>
        <w:bCs/>
      </w:rPr>
    </w:tblStylePr>
    <w:tblStylePr w:type="band1Vert">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tcPr>
    </w:tblStylePr>
    <w:tblStylePr w:type="band1Horz">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tcPr>
    </w:tblStylePr>
  </w:style>
  <w:style w:type="table" w:styleId="147">
    <w:name w:val="Light Grid"/>
    <w:basedOn w:val="88"/>
    <w:semiHidden/>
    <w:unhideWhenUsed/>
    <w:uiPriority w:val="62"/>
    <w:pPr>
      <w:spacing w:before="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148">
    <w:name w:val="Light Grid Accent 1"/>
    <w:basedOn w:val="88"/>
    <w:semiHidden/>
    <w:unhideWhenUsed/>
    <w:uiPriority w:val="62"/>
    <w:pPr>
      <w:spacing w:before="0" w:line="240" w:lineRule="auto"/>
    </w:pPr>
    <w:tblPr>
      <w:tblBorders>
        <w:top w:val="single" w:color="5B9BD5" w:themeColor="accent1" w:sz="8" w:space="0"/>
        <w:left w:val="single" w:color="5B9BD5" w:themeColor="accent1" w:sz="8" w:space="0"/>
        <w:bottom w:val="single" w:color="5B9BD5" w:themeColor="accent1" w:sz="8" w:space="0"/>
        <w:right w:val="single" w:color="5B9BD5" w:themeColor="accent1" w:sz="8" w:space="0"/>
        <w:insideH w:val="single" w:color="5B9BD5" w:themeColor="accent1" w:sz="8" w:space="0"/>
        <w:insideV w:val="single" w:color="5B9BD5"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5B9BD5" w:themeColor="accent1" w:sz="8" w:space="0"/>
          <w:left w:val="single" w:color="5B9BD5" w:themeColor="accent1" w:sz="8" w:space="0"/>
          <w:bottom w:val="single" w:color="5B9BD5" w:themeColor="accent1" w:sz="18" w:space="0"/>
          <w:right w:val="single" w:color="5B9BD5"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5B9BD5" w:themeColor="accent1" w:sz="6" w:space="0"/>
          <w:left w:val="single" w:color="5B9BD5" w:themeColor="accent1" w:sz="8" w:space="0"/>
          <w:bottom w:val="single" w:color="5B9BD5" w:themeColor="accent1" w:sz="8" w:space="0"/>
          <w:right w:val="single" w:color="5B9BD5"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tcPr>
    </w:tblStylePr>
    <w:tblStylePr w:type="band1Vert">
      <w:tblPr/>
      <w:tcPr>
        <w:tcBorders>
          <w:top w:val="single" w:color="5B9BD5" w:themeColor="accent1" w:sz="8" w:space="0"/>
          <w:left w:val="single" w:color="5B9BD5" w:themeColor="accent1" w:sz="8" w:space="0"/>
          <w:bottom w:val="single" w:color="5B9BD5" w:themeColor="accent1" w:sz="8" w:space="0"/>
          <w:right w:val="single" w:color="5B9BD5" w:themeColor="accent1" w:sz="8" w:space="0"/>
        </w:tcBorders>
        <w:shd w:val="clear" w:color="auto" w:fill="D6E6F4" w:themeFill="accent1" w:themeFillTint="3F"/>
      </w:tcPr>
    </w:tblStylePr>
    <w:tblStylePr w:type="band1Horz">
      <w:tblPr/>
      <w:tcPr>
        <w:tcBorders>
          <w:top w:val="single" w:color="5B9BD5" w:themeColor="accent1" w:sz="8" w:space="0"/>
          <w:left w:val="single" w:color="5B9BD5" w:themeColor="accent1" w:sz="8" w:space="0"/>
          <w:bottom w:val="single" w:color="5B9BD5" w:themeColor="accent1" w:sz="8" w:space="0"/>
          <w:right w:val="single" w:color="5B9BD5" w:themeColor="accent1" w:sz="8" w:space="0"/>
          <w:insideV w:val="single" w:sz="8" w:space="0"/>
        </w:tcBorders>
        <w:shd w:val="clear" w:color="auto" w:fill="D6E6F4" w:themeFill="accent1" w:themeFillTint="3F"/>
      </w:tcPr>
    </w:tblStylePr>
    <w:tblStylePr w:type="band2Horz">
      <w:tblPr/>
      <w:tcPr>
        <w:tcBorders>
          <w:top w:val="single" w:color="5B9BD5" w:themeColor="accent1" w:sz="8" w:space="0"/>
          <w:left w:val="single" w:color="5B9BD5" w:themeColor="accent1" w:sz="8" w:space="0"/>
          <w:bottom w:val="single" w:color="5B9BD5" w:themeColor="accent1" w:sz="8" w:space="0"/>
          <w:right w:val="single" w:color="5B9BD5" w:themeColor="accent1" w:sz="8" w:space="0"/>
          <w:insideV w:val="single" w:sz="8" w:space="0"/>
        </w:tcBorders>
      </w:tcPr>
    </w:tblStylePr>
  </w:style>
  <w:style w:type="table" w:styleId="149">
    <w:name w:val="Light Grid Accent 2"/>
    <w:basedOn w:val="88"/>
    <w:semiHidden/>
    <w:unhideWhenUsed/>
    <w:uiPriority w:val="62"/>
    <w:pPr>
      <w:spacing w:before="0" w:line="240" w:lineRule="auto"/>
    </w:pPr>
    <w:tblPr>
      <w:tblBorders>
        <w:top w:val="single" w:color="FF0000" w:themeColor="accent2" w:sz="8" w:space="0"/>
        <w:left w:val="single" w:color="FF0000" w:themeColor="accent2" w:sz="8" w:space="0"/>
        <w:bottom w:val="single" w:color="FF0000" w:themeColor="accent2" w:sz="8" w:space="0"/>
        <w:right w:val="single" w:color="FF0000" w:themeColor="accent2" w:sz="8" w:space="0"/>
        <w:insideH w:val="single" w:color="FF0000" w:themeColor="accent2" w:sz="8" w:space="0"/>
        <w:insideV w:val="single" w:color="FF0000" w:themeColor="accent2"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FF0000" w:themeColor="accent2" w:sz="8" w:space="0"/>
          <w:left w:val="single" w:color="FF0000" w:themeColor="accent2" w:sz="8" w:space="0"/>
          <w:bottom w:val="single" w:color="FF0000" w:themeColor="accent2" w:sz="18" w:space="0"/>
          <w:right w:val="single" w:color="FF0000"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FF0000" w:themeColor="accent2" w:sz="6" w:space="0"/>
          <w:left w:val="single" w:color="FF0000" w:themeColor="accent2" w:sz="8" w:space="0"/>
          <w:bottom w:val="single" w:color="FF0000" w:themeColor="accent2" w:sz="8" w:space="0"/>
          <w:right w:val="single" w:color="FF0000"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FF0000" w:themeColor="accent2" w:sz="8" w:space="0"/>
          <w:left w:val="single" w:color="FF0000" w:themeColor="accent2" w:sz="8" w:space="0"/>
          <w:bottom w:val="single" w:color="FF0000" w:themeColor="accent2" w:sz="8" w:space="0"/>
          <w:right w:val="single" w:color="FF0000" w:themeColor="accent2" w:sz="8" w:space="0"/>
        </w:tcBorders>
      </w:tcPr>
    </w:tblStylePr>
    <w:tblStylePr w:type="band1Vert">
      <w:tblPr/>
      <w:tcPr>
        <w:tcBorders>
          <w:top w:val="single" w:color="FF0000" w:themeColor="accent2" w:sz="8" w:space="0"/>
          <w:left w:val="single" w:color="FF0000" w:themeColor="accent2" w:sz="8" w:space="0"/>
          <w:bottom w:val="single" w:color="FF0000" w:themeColor="accent2" w:sz="8" w:space="0"/>
          <w:right w:val="single" w:color="FF0000" w:themeColor="accent2" w:sz="8" w:space="0"/>
        </w:tcBorders>
        <w:shd w:val="clear" w:color="auto" w:fill="FFBFBF" w:themeFill="accent2" w:themeFillTint="3F"/>
      </w:tcPr>
    </w:tblStylePr>
    <w:tblStylePr w:type="band1Horz">
      <w:tblPr/>
      <w:tcPr>
        <w:tcBorders>
          <w:top w:val="single" w:color="FF0000" w:themeColor="accent2" w:sz="8" w:space="0"/>
          <w:left w:val="single" w:color="FF0000" w:themeColor="accent2" w:sz="8" w:space="0"/>
          <w:bottom w:val="single" w:color="FF0000" w:themeColor="accent2" w:sz="8" w:space="0"/>
          <w:right w:val="single" w:color="FF0000" w:themeColor="accent2" w:sz="8" w:space="0"/>
          <w:insideV w:val="single" w:sz="8" w:space="0"/>
        </w:tcBorders>
        <w:shd w:val="clear" w:color="auto" w:fill="FFBFBF" w:themeFill="accent2" w:themeFillTint="3F"/>
      </w:tcPr>
    </w:tblStylePr>
    <w:tblStylePr w:type="band2Horz">
      <w:tblPr/>
      <w:tcPr>
        <w:tcBorders>
          <w:top w:val="single" w:color="FF0000" w:themeColor="accent2" w:sz="8" w:space="0"/>
          <w:left w:val="single" w:color="FF0000" w:themeColor="accent2" w:sz="8" w:space="0"/>
          <w:bottom w:val="single" w:color="FF0000" w:themeColor="accent2" w:sz="8" w:space="0"/>
          <w:right w:val="single" w:color="FF0000" w:themeColor="accent2" w:sz="8" w:space="0"/>
          <w:insideV w:val="single" w:sz="8" w:space="0"/>
        </w:tcBorders>
      </w:tcPr>
    </w:tblStylePr>
  </w:style>
  <w:style w:type="table" w:styleId="150">
    <w:name w:val="Light Grid Accent 3"/>
    <w:basedOn w:val="88"/>
    <w:semiHidden/>
    <w:unhideWhenUsed/>
    <w:qFormat/>
    <w:uiPriority w:val="62"/>
    <w:pPr>
      <w:spacing w:before="0" w:line="240" w:lineRule="auto"/>
    </w:pPr>
    <w:tblPr>
      <w:tblBorders>
        <w:top w:val="single" w:color="A5A5A5" w:themeColor="accent3" w:sz="8" w:space="0"/>
        <w:left w:val="single" w:color="A5A5A5" w:themeColor="accent3" w:sz="8" w:space="0"/>
        <w:bottom w:val="single" w:color="A5A5A5" w:themeColor="accent3" w:sz="8" w:space="0"/>
        <w:right w:val="single" w:color="A5A5A5" w:themeColor="accent3" w:sz="8" w:space="0"/>
        <w:insideH w:val="single" w:color="A5A5A5" w:themeColor="accent3" w:sz="8" w:space="0"/>
        <w:insideV w:val="single" w:color="A5A5A5" w:themeColor="accent3"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A5A5A5" w:themeColor="accent3" w:sz="8" w:space="0"/>
          <w:left w:val="single" w:color="A5A5A5" w:themeColor="accent3" w:sz="8" w:space="0"/>
          <w:bottom w:val="single" w:color="A5A5A5" w:themeColor="accent3" w:sz="18" w:space="0"/>
          <w:right w:val="single" w:color="A5A5A5"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A5A5A5" w:themeColor="accent3" w:sz="6" w:space="0"/>
          <w:left w:val="single" w:color="A5A5A5" w:themeColor="accent3" w:sz="8" w:space="0"/>
          <w:bottom w:val="single" w:color="A5A5A5" w:themeColor="accent3" w:sz="8" w:space="0"/>
          <w:right w:val="single" w:color="A5A5A5"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tblStylePr w:type="band1Vert">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shd w:val="clear" w:color="auto" w:fill="E8E8E8" w:themeFill="accent3" w:themeFillTint="3F"/>
      </w:tcPr>
    </w:tblStylePr>
    <w:tblStylePr w:type="band1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insideV w:val="single" w:sz="8" w:space="0"/>
        </w:tcBorders>
        <w:shd w:val="clear" w:color="auto" w:fill="E8E8E8" w:themeFill="accent3" w:themeFillTint="3F"/>
      </w:tcPr>
    </w:tblStylePr>
    <w:tblStylePr w:type="band2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insideV w:val="single" w:sz="8" w:space="0"/>
        </w:tcBorders>
      </w:tcPr>
    </w:tblStylePr>
  </w:style>
  <w:style w:type="table" w:styleId="151">
    <w:name w:val="Light Grid Accent 4"/>
    <w:basedOn w:val="88"/>
    <w:semiHidden/>
    <w:unhideWhenUsed/>
    <w:uiPriority w:val="62"/>
    <w:pPr>
      <w:spacing w:before="0" w:line="240" w:lineRule="auto"/>
    </w:pPr>
    <w:tblPr>
      <w:tblBorders>
        <w:top w:val="single" w:color="FFC000" w:themeColor="accent4" w:sz="8" w:space="0"/>
        <w:left w:val="single" w:color="FFC000" w:themeColor="accent4" w:sz="8" w:space="0"/>
        <w:bottom w:val="single" w:color="FFC000" w:themeColor="accent4" w:sz="8" w:space="0"/>
        <w:right w:val="single" w:color="FFC000" w:themeColor="accent4" w:sz="8" w:space="0"/>
        <w:insideH w:val="single" w:color="FFC000" w:themeColor="accent4" w:sz="8" w:space="0"/>
        <w:insideV w:val="single" w:color="FFC000" w:themeColor="accent4"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FFC000" w:themeColor="accent4" w:sz="8" w:space="0"/>
          <w:left w:val="single" w:color="FFC000" w:themeColor="accent4" w:sz="8" w:space="0"/>
          <w:bottom w:val="single" w:color="FFC000" w:themeColor="accent4" w:sz="18" w:space="0"/>
          <w:right w:val="single" w:color="FFC000"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FFC000" w:themeColor="accent4" w:sz="6" w:space="0"/>
          <w:left w:val="single" w:color="FFC000" w:themeColor="accent4" w:sz="8" w:space="0"/>
          <w:bottom w:val="single" w:color="FFC000" w:themeColor="accent4" w:sz="8" w:space="0"/>
          <w:right w:val="single" w:color="FFC000"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FFC000" w:themeColor="accent4" w:sz="8" w:space="0"/>
          <w:left w:val="single" w:color="FFC000" w:themeColor="accent4" w:sz="8" w:space="0"/>
          <w:bottom w:val="single" w:color="FFC000" w:themeColor="accent4" w:sz="8" w:space="0"/>
          <w:right w:val="single" w:color="FFC000" w:themeColor="accent4" w:sz="8" w:space="0"/>
        </w:tcBorders>
      </w:tcPr>
    </w:tblStylePr>
    <w:tblStylePr w:type="band1Vert">
      <w:tblPr/>
      <w:tcPr>
        <w:tcBorders>
          <w:top w:val="single" w:color="FFC000" w:themeColor="accent4" w:sz="8" w:space="0"/>
          <w:left w:val="single" w:color="FFC000" w:themeColor="accent4" w:sz="8" w:space="0"/>
          <w:bottom w:val="single" w:color="FFC000" w:themeColor="accent4" w:sz="8" w:space="0"/>
          <w:right w:val="single" w:color="FFC000" w:themeColor="accent4" w:sz="8" w:space="0"/>
        </w:tcBorders>
        <w:shd w:val="clear" w:color="auto" w:fill="FFEFBF" w:themeFill="accent4" w:themeFillTint="3F"/>
      </w:tcPr>
    </w:tblStylePr>
    <w:tblStylePr w:type="band1Horz">
      <w:tblPr/>
      <w:tcPr>
        <w:tcBorders>
          <w:top w:val="single" w:color="FFC000" w:themeColor="accent4" w:sz="8" w:space="0"/>
          <w:left w:val="single" w:color="FFC000" w:themeColor="accent4" w:sz="8" w:space="0"/>
          <w:bottom w:val="single" w:color="FFC000" w:themeColor="accent4" w:sz="8" w:space="0"/>
          <w:right w:val="single" w:color="FFC000" w:themeColor="accent4" w:sz="8" w:space="0"/>
          <w:insideV w:val="single" w:sz="8" w:space="0"/>
        </w:tcBorders>
        <w:shd w:val="clear" w:color="auto" w:fill="FFEFBF" w:themeFill="accent4" w:themeFillTint="3F"/>
      </w:tcPr>
    </w:tblStylePr>
    <w:tblStylePr w:type="band2Horz">
      <w:tblPr/>
      <w:tcPr>
        <w:tcBorders>
          <w:top w:val="single" w:color="FFC000" w:themeColor="accent4" w:sz="8" w:space="0"/>
          <w:left w:val="single" w:color="FFC000" w:themeColor="accent4" w:sz="8" w:space="0"/>
          <w:bottom w:val="single" w:color="FFC000" w:themeColor="accent4" w:sz="8" w:space="0"/>
          <w:right w:val="single" w:color="FFC000" w:themeColor="accent4" w:sz="8" w:space="0"/>
          <w:insideV w:val="single" w:sz="8" w:space="0"/>
        </w:tcBorders>
      </w:tcPr>
    </w:tblStylePr>
  </w:style>
  <w:style w:type="table" w:styleId="152">
    <w:name w:val="Light Grid Accent 5"/>
    <w:basedOn w:val="88"/>
    <w:semiHidden/>
    <w:unhideWhenUsed/>
    <w:uiPriority w:val="62"/>
    <w:pPr>
      <w:spacing w:before="0" w:line="240" w:lineRule="auto"/>
    </w:pPr>
    <w:tblPr>
      <w:tblBorders>
        <w:top w:val="single" w:color="2B579A" w:themeColor="accent5" w:sz="8" w:space="0"/>
        <w:left w:val="single" w:color="2B579A" w:themeColor="accent5" w:sz="8" w:space="0"/>
        <w:bottom w:val="single" w:color="2B579A" w:themeColor="accent5" w:sz="8" w:space="0"/>
        <w:right w:val="single" w:color="2B579A" w:themeColor="accent5" w:sz="8" w:space="0"/>
        <w:insideH w:val="single" w:color="2B579A" w:themeColor="accent5" w:sz="8" w:space="0"/>
        <w:insideV w:val="single" w:color="2B579A" w:themeColor="accent5"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2B579A" w:themeColor="accent5" w:sz="8" w:space="0"/>
          <w:left w:val="single" w:color="2B579A" w:themeColor="accent5" w:sz="8" w:space="0"/>
          <w:bottom w:val="single" w:color="2B579A" w:themeColor="accent5" w:sz="18" w:space="0"/>
          <w:right w:val="single" w:color="2B579A"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2B579A" w:themeColor="accent5" w:sz="6" w:space="0"/>
          <w:left w:val="single" w:color="2B579A" w:themeColor="accent5" w:sz="8" w:space="0"/>
          <w:bottom w:val="single" w:color="2B579A" w:themeColor="accent5" w:sz="8" w:space="0"/>
          <w:right w:val="single" w:color="2B579A"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2B579A" w:themeColor="accent5" w:sz="8" w:space="0"/>
          <w:left w:val="single" w:color="2B579A" w:themeColor="accent5" w:sz="8" w:space="0"/>
          <w:bottom w:val="single" w:color="2B579A" w:themeColor="accent5" w:sz="8" w:space="0"/>
          <w:right w:val="single" w:color="2B579A" w:themeColor="accent5" w:sz="8" w:space="0"/>
        </w:tcBorders>
      </w:tcPr>
    </w:tblStylePr>
    <w:tblStylePr w:type="band1Vert">
      <w:tblPr/>
      <w:tcPr>
        <w:tcBorders>
          <w:top w:val="single" w:color="2B579A" w:themeColor="accent5" w:sz="8" w:space="0"/>
          <w:left w:val="single" w:color="2B579A" w:themeColor="accent5" w:sz="8" w:space="0"/>
          <w:bottom w:val="single" w:color="2B579A" w:themeColor="accent5" w:sz="8" w:space="0"/>
          <w:right w:val="single" w:color="2B579A" w:themeColor="accent5" w:sz="8" w:space="0"/>
        </w:tcBorders>
        <w:shd w:val="clear" w:color="auto" w:fill="C2D3EE" w:themeFill="accent5" w:themeFillTint="3F"/>
      </w:tcPr>
    </w:tblStylePr>
    <w:tblStylePr w:type="band1Horz">
      <w:tblPr/>
      <w:tcPr>
        <w:tcBorders>
          <w:top w:val="single" w:color="2B579A" w:themeColor="accent5" w:sz="8" w:space="0"/>
          <w:left w:val="single" w:color="2B579A" w:themeColor="accent5" w:sz="8" w:space="0"/>
          <w:bottom w:val="single" w:color="2B579A" w:themeColor="accent5" w:sz="8" w:space="0"/>
          <w:right w:val="single" w:color="2B579A" w:themeColor="accent5" w:sz="8" w:space="0"/>
          <w:insideV w:val="single" w:sz="8" w:space="0"/>
        </w:tcBorders>
        <w:shd w:val="clear" w:color="auto" w:fill="C2D3EE" w:themeFill="accent5" w:themeFillTint="3F"/>
      </w:tcPr>
    </w:tblStylePr>
    <w:tblStylePr w:type="band2Horz">
      <w:tblPr/>
      <w:tcPr>
        <w:tcBorders>
          <w:top w:val="single" w:color="2B579A" w:themeColor="accent5" w:sz="8" w:space="0"/>
          <w:left w:val="single" w:color="2B579A" w:themeColor="accent5" w:sz="8" w:space="0"/>
          <w:bottom w:val="single" w:color="2B579A" w:themeColor="accent5" w:sz="8" w:space="0"/>
          <w:right w:val="single" w:color="2B579A" w:themeColor="accent5" w:sz="8" w:space="0"/>
          <w:insideV w:val="single" w:sz="8" w:space="0"/>
        </w:tcBorders>
      </w:tcPr>
    </w:tblStylePr>
  </w:style>
  <w:style w:type="table" w:styleId="153">
    <w:name w:val="Light Grid Accent 6"/>
    <w:basedOn w:val="88"/>
    <w:semiHidden/>
    <w:unhideWhenUsed/>
    <w:uiPriority w:val="62"/>
    <w:pPr>
      <w:spacing w:before="0" w:line="240" w:lineRule="auto"/>
    </w:pPr>
    <w:tblPr>
      <w:tblBorders>
        <w:top w:val="single" w:color="70AD47" w:themeColor="accent6" w:sz="8" w:space="0"/>
        <w:left w:val="single" w:color="70AD47" w:themeColor="accent6" w:sz="8" w:space="0"/>
        <w:bottom w:val="single" w:color="70AD47" w:themeColor="accent6" w:sz="8" w:space="0"/>
        <w:right w:val="single" w:color="70AD47" w:themeColor="accent6" w:sz="8" w:space="0"/>
        <w:insideH w:val="single" w:color="70AD47" w:themeColor="accent6" w:sz="8" w:space="0"/>
        <w:insideV w:val="single" w:color="70AD47" w:themeColor="accent6"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70AD47" w:themeColor="accent6" w:sz="8" w:space="0"/>
          <w:left w:val="single" w:color="70AD47" w:themeColor="accent6" w:sz="8" w:space="0"/>
          <w:bottom w:val="single" w:color="70AD47" w:themeColor="accent6" w:sz="18" w:space="0"/>
          <w:right w:val="single" w:color="70AD47"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70AD47" w:themeColor="accent6" w:sz="6" w:space="0"/>
          <w:left w:val="single" w:color="70AD47" w:themeColor="accent6" w:sz="8" w:space="0"/>
          <w:bottom w:val="single" w:color="70AD47" w:themeColor="accent6" w:sz="8" w:space="0"/>
          <w:right w:val="single" w:color="70AD47"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tcPr>
    </w:tblStylePr>
    <w:tblStylePr w:type="band1Vert">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shd w:val="clear" w:color="auto" w:fill="DBEBD0" w:themeFill="accent6" w:themeFillTint="3F"/>
      </w:tcPr>
    </w:tblStylePr>
    <w:tblStylePr w:type="band1Horz">
      <w:tblPr/>
      <w:tcPr>
        <w:tcBorders>
          <w:top w:val="single" w:color="70AD47" w:themeColor="accent6" w:sz="8" w:space="0"/>
          <w:left w:val="single" w:color="70AD47" w:themeColor="accent6" w:sz="8" w:space="0"/>
          <w:bottom w:val="single" w:color="70AD47" w:themeColor="accent6" w:sz="8" w:space="0"/>
          <w:right w:val="single" w:color="70AD47" w:themeColor="accent6" w:sz="8" w:space="0"/>
          <w:insideV w:val="single" w:sz="8" w:space="0"/>
        </w:tcBorders>
        <w:shd w:val="clear" w:color="auto" w:fill="DBEBD0" w:themeFill="accent6" w:themeFillTint="3F"/>
      </w:tcPr>
    </w:tblStylePr>
    <w:tblStylePr w:type="band2Horz">
      <w:tblPr/>
      <w:tcPr>
        <w:tcBorders>
          <w:top w:val="single" w:color="70AD47" w:themeColor="accent6" w:sz="8" w:space="0"/>
          <w:left w:val="single" w:color="70AD47" w:themeColor="accent6" w:sz="8" w:space="0"/>
          <w:bottom w:val="single" w:color="70AD47" w:themeColor="accent6" w:sz="8" w:space="0"/>
          <w:right w:val="single" w:color="70AD47" w:themeColor="accent6" w:sz="8" w:space="0"/>
          <w:insideV w:val="single" w:sz="8" w:space="0"/>
        </w:tcBorders>
      </w:tcPr>
    </w:tblStylePr>
  </w:style>
  <w:style w:type="table" w:styleId="154">
    <w:name w:val="Medium Shading 1"/>
    <w:basedOn w:val="88"/>
    <w:semiHidden/>
    <w:unhideWhenUsed/>
    <w:qFormat/>
    <w:uiPriority w:val="63"/>
    <w:pPr>
      <w:spacing w:before="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insideH w:val="nil"/>
          <w:insideV w:val="nil"/>
        </w:tcBorders>
        <w:shd w:val="clear" w:color="auto" w:fill="BFBFBF" w:themeFill="text1" w:themeFillTint="3F"/>
      </w:tcPr>
    </w:tblStylePr>
    <w:tblStylePr w:type="band2Horz">
      <w:tblPr/>
      <w:tcPr>
        <w:tcBorders>
          <w:insideH w:val="nil"/>
          <w:insideV w:val="nil"/>
        </w:tcBorders>
      </w:tcPr>
    </w:tblStylePr>
  </w:style>
  <w:style w:type="table" w:styleId="155">
    <w:name w:val="Medium Shading 1 Accent 1"/>
    <w:basedOn w:val="88"/>
    <w:semiHidden/>
    <w:unhideWhenUsed/>
    <w:qFormat/>
    <w:uiPriority w:val="63"/>
    <w:pPr>
      <w:spacing w:before="0" w:line="240" w:lineRule="auto"/>
    </w:pPr>
    <w:tblPr>
      <w:tblBorders>
        <w:top w:val="single" w:color="84B4DF" w:themeColor="accent1" w:themeTint="BF" w:sz="8" w:space="0"/>
        <w:left w:val="single" w:color="84B4DF" w:themeColor="accent1" w:themeTint="BF" w:sz="8" w:space="0"/>
        <w:bottom w:val="single" w:color="84B4DF" w:themeColor="accent1" w:themeTint="BF" w:sz="8" w:space="0"/>
        <w:right w:val="single" w:color="84B4DF" w:themeColor="accent1" w:themeTint="BF" w:sz="8" w:space="0"/>
        <w:insideH w:val="single" w:color="84B4DF" w:themeColor="accen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84B4DF" w:themeColor="accent1" w:themeTint="BF" w:sz="8" w:space="0"/>
          <w:left w:val="single" w:color="84B4DF" w:themeColor="accent1" w:themeTint="BF" w:sz="8" w:space="0"/>
          <w:bottom w:val="single" w:color="84B4DF" w:themeColor="accent1" w:themeTint="BF" w:sz="8" w:space="0"/>
          <w:right w:val="single" w:color="84B4DF" w:themeColor="accent1" w:themeTint="BF" w:sz="8" w:space="0"/>
          <w:insideH w:val="nil"/>
          <w:insideV w:val="nil"/>
        </w:tcBorders>
        <w:shd w:val="clear" w:color="auto" w:fill="5B9BD5" w:themeFill="accent1"/>
      </w:tcPr>
    </w:tblStylePr>
    <w:tblStylePr w:type="lastRow">
      <w:pPr>
        <w:spacing w:before="0" w:after="0" w:line="240" w:lineRule="auto"/>
      </w:pPr>
      <w:rPr>
        <w:b/>
        <w:bCs/>
      </w:rPr>
      <w:tblPr/>
      <w:tcPr>
        <w:tcBorders>
          <w:top w:val="double" w:color="84B4DF" w:themeColor="accent1" w:themeTint="BF" w:sz="6" w:space="0"/>
          <w:left w:val="single" w:color="84B4DF" w:themeColor="accent1" w:themeTint="BF" w:sz="8" w:space="0"/>
          <w:bottom w:val="single" w:color="84B4DF" w:themeColor="accent1" w:themeTint="BF" w:sz="8" w:space="0"/>
          <w:right w:val="single" w:color="84B4DF" w:themeColor="accent1" w:themeTint="BF" w:sz="8" w:space="0"/>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156">
    <w:name w:val="Medium Shading 1 Accent 2"/>
    <w:basedOn w:val="88"/>
    <w:semiHidden/>
    <w:unhideWhenUsed/>
    <w:qFormat/>
    <w:uiPriority w:val="63"/>
    <w:pPr>
      <w:spacing w:before="0" w:line="240" w:lineRule="auto"/>
    </w:pPr>
    <w:tblPr>
      <w:tblBorders>
        <w:top w:val="single" w:color="FF3F3F" w:themeColor="accent2" w:themeTint="BF" w:sz="8" w:space="0"/>
        <w:left w:val="single" w:color="FF3F3F" w:themeColor="accent2" w:themeTint="BF" w:sz="8" w:space="0"/>
        <w:bottom w:val="single" w:color="FF3F3F" w:themeColor="accent2" w:themeTint="BF" w:sz="8" w:space="0"/>
        <w:right w:val="single" w:color="FF3F3F" w:themeColor="accent2" w:themeTint="BF" w:sz="8" w:space="0"/>
        <w:insideH w:val="single" w:color="FF3F3F" w:themeColor="accent2"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FF3F3F" w:themeColor="accent2" w:themeTint="BF" w:sz="8" w:space="0"/>
          <w:left w:val="single" w:color="FF3F3F" w:themeColor="accent2" w:themeTint="BF" w:sz="8" w:space="0"/>
          <w:bottom w:val="single" w:color="FF3F3F" w:themeColor="accent2" w:themeTint="BF" w:sz="8" w:space="0"/>
          <w:right w:val="single" w:color="FF3F3F" w:themeColor="accent2" w:themeTint="BF" w:sz="8" w:space="0"/>
          <w:insideH w:val="nil"/>
          <w:insideV w:val="nil"/>
        </w:tcBorders>
        <w:shd w:val="clear" w:color="auto" w:fill="FF0000" w:themeFill="accent2"/>
      </w:tcPr>
    </w:tblStylePr>
    <w:tblStylePr w:type="lastRow">
      <w:pPr>
        <w:spacing w:before="0" w:after="0" w:line="240" w:lineRule="auto"/>
      </w:pPr>
      <w:rPr>
        <w:b/>
        <w:bCs/>
      </w:rPr>
      <w:tblPr/>
      <w:tcPr>
        <w:tcBorders>
          <w:top w:val="double" w:color="FF3F3F" w:themeColor="accent2" w:themeTint="BF" w:sz="6" w:space="0"/>
          <w:left w:val="single" w:color="FF3F3F" w:themeColor="accent2" w:themeTint="BF" w:sz="8" w:space="0"/>
          <w:bottom w:val="single" w:color="FF3F3F" w:themeColor="accent2" w:themeTint="BF" w:sz="8" w:space="0"/>
          <w:right w:val="single" w:color="FF3F3F" w:themeColor="accent2" w:themeTint="BF" w:sz="8" w:space="0"/>
          <w:insideH w:val="nil"/>
          <w:insideV w:val="nil"/>
        </w:tcBorders>
      </w:tcPr>
    </w:tblStylePr>
    <w:tblStylePr w:type="firstCol">
      <w:rPr>
        <w:b/>
        <w:bCs/>
      </w:rPr>
    </w:tblStylePr>
    <w:tblStylePr w:type="lastCol">
      <w:rPr>
        <w:b/>
        <w:bCs/>
      </w:rPr>
    </w:tblStylePr>
    <w:tblStylePr w:type="band1Vert">
      <w:tblPr/>
      <w:tcPr>
        <w:shd w:val="clear" w:color="auto" w:fill="FFBFBF" w:themeFill="accent2" w:themeFillTint="3F"/>
      </w:tcPr>
    </w:tblStylePr>
    <w:tblStylePr w:type="band1Horz">
      <w:tblPr/>
      <w:tcPr>
        <w:tcBorders>
          <w:insideH w:val="nil"/>
          <w:insideV w:val="nil"/>
        </w:tcBorders>
        <w:shd w:val="clear" w:color="auto" w:fill="FFBFBF" w:themeFill="accent2" w:themeFillTint="3F"/>
      </w:tcPr>
    </w:tblStylePr>
    <w:tblStylePr w:type="band2Horz">
      <w:tblPr/>
      <w:tcPr>
        <w:tcBorders>
          <w:insideH w:val="nil"/>
          <w:insideV w:val="nil"/>
        </w:tcBorders>
      </w:tcPr>
    </w:tblStylePr>
  </w:style>
  <w:style w:type="table" w:styleId="157">
    <w:name w:val="Medium Shading 1 Accent 3"/>
    <w:basedOn w:val="88"/>
    <w:semiHidden/>
    <w:unhideWhenUsed/>
    <w:qFormat/>
    <w:uiPriority w:val="63"/>
    <w:pPr>
      <w:spacing w:before="0" w:line="240" w:lineRule="auto"/>
    </w:pPr>
    <w:tblPr>
      <w:tblBorders>
        <w:top w:val="single" w:color="BBBBBB" w:themeColor="accent3" w:themeTint="BF" w:sz="8" w:space="0"/>
        <w:left w:val="single" w:color="BBBBBB" w:themeColor="accent3" w:themeTint="BF" w:sz="8" w:space="0"/>
        <w:bottom w:val="single" w:color="BBBBBB" w:themeColor="accent3" w:themeTint="BF" w:sz="8" w:space="0"/>
        <w:right w:val="single" w:color="BBBBBB" w:themeColor="accent3" w:themeTint="BF" w:sz="8" w:space="0"/>
        <w:insideH w:val="single" w:color="BBBBBB" w:themeColor="accent3"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BBBBBB" w:themeColor="accent3" w:themeTint="BF" w:sz="8" w:space="0"/>
          <w:left w:val="single" w:color="BBBBBB" w:themeColor="accent3" w:themeTint="BF" w:sz="8" w:space="0"/>
          <w:bottom w:val="single" w:color="BBBBBB" w:themeColor="accent3" w:themeTint="BF" w:sz="8" w:space="0"/>
          <w:right w:val="single" w:color="BBBBBB" w:themeColor="accent3" w:themeTint="BF" w:sz="8" w:space="0"/>
          <w:insideH w:val="nil"/>
          <w:insideV w:val="nil"/>
        </w:tcBorders>
        <w:shd w:val="clear" w:color="auto" w:fill="A5A5A5" w:themeFill="accent3"/>
      </w:tcPr>
    </w:tblStylePr>
    <w:tblStylePr w:type="lastRow">
      <w:pPr>
        <w:spacing w:before="0" w:after="0" w:line="240" w:lineRule="auto"/>
      </w:pPr>
      <w:rPr>
        <w:b/>
        <w:bCs/>
      </w:rPr>
      <w:tblPr/>
      <w:tcPr>
        <w:tcBorders>
          <w:top w:val="double" w:color="BBBBBB" w:themeColor="accent3" w:themeTint="BF" w:sz="6" w:space="0"/>
          <w:left w:val="single" w:color="BBBBBB" w:themeColor="accent3" w:themeTint="BF" w:sz="8" w:space="0"/>
          <w:bottom w:val="single" w:color="BBBBBB" w:themeColor="accent3" w:themeTint="BF" w:sz="8" w:space="0"/>
          <w:right w:val="single" w:color="BBBBBB" w:themeColor="accent3" w:themeTint="BF" w:sz="8" w:space="0"/>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158">
    <w:name w:val="Medium Shading 1 Accent 4"/>
    <w:basedOn w:val="88"/>
    <w:semiHidden/>
    <w:unhideWhenUsed/>
    <w:qFormat/>
    <w:uiPriority w:val="63"/>
    <w:pPr>
      <w:spacing w:before="0" w:line="240" w:lineRule="auto"/>
    </w:pPr>
    <w:tblPr>
      <w:tblBorders>
        <w:top w:val="single" w:color="FFCF3F" w:themeColor="accent4" w:themeTint="BF" w:sz="8" w:space="0"/>
        <w:left w:val="single" w:color="FFCF3F" w:themeColor="accent4" w:themeTint="BF" w:sz="8" w:space="0"/>
        <w:bottom w:val="single" w:color="FFCF3F" w:themeColor="accent4" w:themeTint="BF" w:sz="8" w:space="0"/>
        <w:right w:val="single" w:color="FFCF3F" w:themeColor="accent4" w:themeTint="BF" w:sz="8" w:space="0"/>
        <w:insideH w:val="single" w:color="FFCF3F" w:themeColor="accent4"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FFCF3F" w:themeColor="accent4" w:themeTint="BF" w:sz="8" w:space="0"/>
          <w:left w:val="single" w:color="FFCF3F" w:themeColor="accent4" w:themeTint="BF" w:sz="8" w:space="0"/>
          <w:bottom w:val="single" w:color="FFCF3F" w:themeColor="accent4" w:themeTint="BF" w:sz="8" w:space="0"/>
          <w:right w:val="single" w:color="FFCF3F" w:themeColor="accent4" w:themeTint="BF" w:sz="8" w:space="0"/>
          <w:insideH w:val="nil"/>
          <w:insideV w:val="nil"/>
        </w:tcBorders>
        <w:shd w:val="clear" w:color="auto" w:fill="FFC000" w:themeFill="accent4"/>
      </w:tcPr>
    </w:tblStylePr>
    <w:tblStylePr w:type="lastRow">
      <w:pPr>
        <w:spacing w:before="0" w:after="0" w:line="240" w:lineRule="auto"/>
      </w:pPr>
      <w:rPr>
        <w:b/>
        <w:bCs/>
      </w:rPr>
      <w:tblPr/>
      <w:tcPr>
        <w:tcBorders>
          <w:top w:val="double" w:color="FFCF3F" w:themeColor="accent4" w:themeTint="BF" w:sz="6" w:space="0"/>
          <w:left w:val="single" w:color="FFCF3F" w:themeColor="accent4" w:themeTint="BF" w:sz="8" w:space="0"/>
          <w:bottom w:val="single" w:color="FFCF3F" w:themeColor="accent4" w:themeTint="BF" w:sz="8" w:space="0"/>
          <w:right w:val="single" w:color="FFCF3F" w:themeColor="accent4" w:themeTint="BF" w:sz="8" w:space="0"/>
          <w:insideH w:val="nil"/>
          <w:insideV w:val="nil"/>
        </w:tcBorders>
      </w:tcPr>
    </w:tblStylePr>
    <w:tblStylePr w:type="firstCol">
      <w:rPr>
        <w:b/>
        <w:bCs/>
      </w:rPr>
    </w:tblStylePr>
    <w:tblStylePr w:type="lastCol">
      <w:rPr>
        <w:b/>
        <w:bCs/>
      </w:rPr>
    </w:tblStylePr>
    <w:tblStylePr w:type="band1Vert">
      <w:tblPr/>
      <w:tcPr>
        <w:shd w:val="clear" w:color="auto" w:fill="FFEFBF" w:themeFill="accent4" w:themeFillTint="3F"/>
      </w:tcPr>
    </w:tblStylePr>
    <w:tblStylePr w:type="band1Horz">
      <w:tblPr/>
      <w:tcPr>
        <w:tcBorders>
          <w:insideH w:val="nil"/>
          <w:insideV w:val="nil"/>
        </w:tcBorders>
        <w:shd w:val="clear" w:color="auto" w:fill="FFEFBF" w:themeFill="accent4" w:themeFillTint="3F"/>
      </w:tcPr>
    </w:tblStylePr>
    <w:tblStylePr w:type="band2Horz">
      <w:tblPr/>
      <w:tcPr>
        <w:tcBorders>
          <w:insideH w:val="nil"/>
          <w:insideV w:val="nil"/>
        </w:tcBorders>
      </w:tcPr>
    </w:tblStylePr>
  </w:style>
  <w:style w:type="table" w:styleId="159">
    <w:name w:val="Medium Shading 1 Accent 5"/>
    <w:basedOn w:val="88"/>
    <w:semiHidden/>
    <w:unhideWhenUsed/>
    <w:qFormat/>
    <w:uiPriority w:val="63"/>
    <w:pPr>
      <w:spacing w:before="0" w:line="240" w:lineRule="auto"/>
    </w:pPr>
    <w:tblPr>
      <w:tblBorders>
        <w:top w:val="single" w:color="477CCB" w:themeColor="accent5" w:themeTint="BF" w:sz="8" w:space="0"/>
        <w:left w:val="single" w:color="477CCB" w:themeColor="accent5" w:themeTint="BF" w:sz="8" w:space="0"/>
        <w:bottom w:val="single" w:color="477CCB" w:themeColor="accent5" w:themeTint="BF" w:sz="8" w:space="0"/>
        <w:right w:val="single" w:color="477CCB" w:themeColor="accent5" w:themeTint="BF" w:sz="8" w:space="0"/>
        <w:insideH w:val="single" w:color="477CCB" w:themeColor="accent5"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477CCB" w:themeColor="accent5" w:themeTint="BF" w:sz="8" w:space="0"/>
          <w:left w:val="single" w:color="477CCB" w:themeColor="accent5" w:themeTint="BF" w:sz="8" w:space="0"/>
          <w:bottom w:val="single" w:color="477CCB" w:themeColor="accent5" w:themeTint="BF" w:sz="8" w:space="0"/>
          <w:right w:val="single" w:color="477CCB" w:themeColor="accent5" w:themeTint="BF" w:sz="8" w:space="0"/>
          <w:insideH w:val="nil"/>
          <w:insideV w:val="nil"/>
        </w:tcBorders>
        <w:shd w:val="clear" w:color="auto" w:fill="2B579A" w:themeFill="accent5"/>
      </w:tcPr>
    </w:tblStylePr>
    <w:tblStylePr w:type="lastRow">
      <w:pPr>
        <w:spacing w:before="0" w:after="0" w:line="240" w:lineRule="auto"/>
      </w:pPr>
      <w:rPr>
        <w:b/>
        <w:bCs/>
      </w:rPr>
      <w:tblPr/>
      <w:tcPr>
        <w:tcBorders>
          <w:top w:val="double" w:color="477CCB" w:themeColor="accent5" w:themeTint="BF" w:sz="6" w:space="0"/>
          <w:left w:val="single" w:color="477CCB" w:themeColor="accent5" w:themeTint="BF" w:sz="8" w:space="0"/>
          <w:bottom w:val="single" w:color="477CCB" w:themeColor="accent5" w:themeTint="BF" w:sz="8" w:space="0"/>
          <w:right w:val="single" w:color="477CCB" w:themeColor="accent5" w:themeTint="BF" w:sz="8" w:space="0"/>
          <w:insideH w:val="nil"/>
          <w:insideV w:val="nil"/>
        </w:tcBorders>
      </w:tcPr>
    </w:tblStylePr>
    <w:tblStylePr w:type="firstCol">
      <w:rPr>
        <w:b/>
        <w:bCs/>
      </w:rPr>
    </w:tblStylePr>
    <w:tblStylePr w:type="lastCol">
      <w:rPr>
        <w:b/>
        <w:bCs/>
      </w:rPr>
    </w:tblStylePr>
    <w:tblStylePr w:type="band1Vert">
      <w:tblPr/>
      <w:tcPr>
        <w:shd w:val="clear" w:color="auto" w:fill="C2D3EE" w:themeFill="accent5" w:themeFillTint="3F"/>
      </w:tcPr>
    </w:tblStylePr>
    <w:tblStylePr w:type="band1Horz">
      <w:tblPr/>
      <w:tcPr>
        <w:tcBorders>
          <w:insideH w:val="nil"/>
          <w:insideV w:val="nil"/>
        </w:tcBorders>
        <w:shd w:val="clear" w:color="auto" w:fill="C2D3EE" w:themeFill="accent5" w:themeFillTint="3F"/>
      </w:tcPr>
    </w:tblStylePr>
    <w:tblStylePr w:type="band2Horz">
      <w:tblPr/>
      <w:tcPr>
        <w:tcBorders>
          <w:insideH w:val="nil"/>
          <w:insideV w:val="nil"/>
        </w:tcBorders>
      </w:tcPr>
    </w:tblStylePr>
  </w:style>
  <w:style w:type="table" w:styleId="160">
    <w:name w:val="Medium Shading 1 Accent 6"/>
    <w:basedOn w:val="88"/>
    <w:semiHidden/>
    <w:unhideWhenUsed/>
    <w:qFormat/>
    <w:uiPriority w:val="63"/>
    <w:pPr>
      <w:spacing w:before="0" w:line="240" w:lineRule="auto"/>
    </w:pPr>
    <w:tblPr>
      <w:tblBorders>
        <w:top w:val="single" w:color="93C571" w:themeColor="accent6" w:themeTint="BF" w:sz="8" w:space="0"/>
        <w:left w:val="single" w:color="93C571" w:themeColor="accent6" w:themeTint="BF" w:sz="8" w:space="0"/>
        <w:bottom w:val="single" w:color="93C571" w:themeColor="accent6" w:themeTint="BF" w:sz="8" w:space="0"/>
        <w:right w:val="single" w:color="93C571" w:themeColor="accent6" w:themeTint="BF" w:sz="8" w:space="0"/>
        <w:insideH w:val="single" w:color="93C571" w:themeColor="accent6"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93C571" w:themeColor="accent6" w:themeTint="BF" w:sz="8" w:space="0"/>
          <w:left w:val="single" w:color="93C571" w:themeColor="accent6" w:themeTint="BF" w:sz="8" w:space="0"/>
          <w:bottom w:val="single" w:color="93C571" w:themeColor="accent6" w:themeTint="BF" w:sz="8" w:space="0"/>
          <w:right w:val="single" w:color="93C571" w:themeColor="accent6" w:themeTint="BF" w:sz="8" w:space="0"/>
          <w:insideH w:val="nil"/>
          <w:insideV w:val="nil"/>
        </w:tcBorders>
        <w:shd w:val="clear" w:color="auto" w:fill="70AD47" w:themeFill="accent6"/>
      </w:tcPr>
    </w:tblStylePr>
    <w:tblStylePr w:type="lastRow">
      <w:pPr>
        <w:spacing w:before="0" w:after="0" w:line="240" w:lineRule="auto"/>
      </w:pPr>
      <w:rPr>
        <w:b/>
        <w:bCs/>
      </w:rPr>
      <w:tblPr/>
      <w:tcPr>
        <w:tcBorders>
          <w:top w:val="double" w:color="93C571" w:themeColor="accent6" w:themeTint="BF" w:sz="6" w:space="0"/>
          <w:left w:val="single" w:color="93C571" w:themeColor="accent6" w:themeTint="BF" w:sz="8" w:space="0"/>
          <w:bottom w:val="single" w:color="93C571" w:themeColor="accent6" w:themeTint="BF" w:sz="8" w:space="0"/>
          <w:right w:val="single" w:color="93C571" w:themeColor="accent6" w:themeTint="BF" w:sz="8" w:space="0"/>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161">
    <w:name w:val="Medium Shading 2"/>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2">
    <w:name w:val="Medium Shading 2 Accent 1"/>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5B9BD5" w:themeFill="accent1"/>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3">
    <w:name w:val="Medium Shading 2 Accent 2"/>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FF0000" w:themeFill="accent2"/>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FF0000" w:themeFill="accent2"/>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FF0000" w:themeFill="accent2"/>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4">
    <w:name w:val="Medium Shading 2 Accent 3"/>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A5A5A5" w:themeFill="accent3"/>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5">
    <w:name w:val="Medium Shading 2 Accent 4"/>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FFC000" w:themeFill="accent4"/>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6">
    <w:name w:val="Medium Shading 2 Accent 5"/>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2B579A" w:themeFill="accent5"/>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2B579A" w:themeFill="accent5"/>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2B579A" w:themeFill="accent5"/>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7">
    <w:name w:val="Medium Shading 2 Accent 6"/>
    <w:basedOn w:val="88"/>
    <w:semiHidden/>
    <w:unhideWhenUsed/>
    <w:qFormat/>
    <w:uiPriority w:val="64"/>
    <w:pPr>
      <w:spacing w:before="0" w:line="240" w:lineRule="auto"/>
    </w:pPr>
    <w:tblPr>
      <w:tblBorders>
        <w:top w:val="single" w:color="auto" w:sz="18" w:space="0"/>
        <w:bottom w:val="single" w:color="auto" w:sz="1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auto" w:sz="18" w:space="0"/>
          <w:left w:val="nil"/>
          <w:bottom w:val="single" w:color="auto" w:sz="18" w:space="0"/>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cPr>
        <w:tcBorders>
          <w:top w:val="nil"/>
          <w:left w:val="nil"/>
          <w:bottom w:val="nil"/>
          <w:right w:val="nil"/>
          <w:insideH w:val="nil"/>
          <w:insideV w:val="nil"/>
        </w:tcBorders>
        <w:shd w:val="clear" w:color="auto" w:fill="70AD47" w:themeFill="accent6"/>
      </w:tcPr>
    </w:tblStylePr>
    <w:tblStylePr w:type="lastCol">
      <w:rPr>
        <w:b/>
        <w:bCs/>
        <w:color w:val="FFFFFF" w:themeColor="background1"/>
        <w14:textFill>
          <w14:solidFill>
            <w14:schemeClr w14:val="bg1"/>
          </w14:solidFill>
        </w14:textFill>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7D7D7" w:themeFill="background1" w:themeFillShade="D8"/>
      </w:tcPr>
    </w:tblStylePr>
    <w:tblStylePr w:type="band1Horz">
      <w:tblPr/>
      <w:tcPr>
        <w:shd w:val="clear" w:color="auto" w:fill="D7D7D7" w:themeFill="background1" w:themeFillShade="D8"/>
      </w:tcPr>
    </w:tblStylePr>
    <w:tblStylePr w:type="neCell">
      <w:tblPr/>
      <w:tcPr>
        <w:tcBorders>
          <w:top w:val="single" w:color="auto" w:sz="18" w:space="0"/>
          <w:left w:val="nil"/>
          <w:bottom w:val="nil"/>
          <w:right w:val="nil"/>
          <w:insideH w:val="nil"/>
          <w:insideV w:val="nil"/>
        </w:tcBorders>
      </w:tcPr>
    </w:tblStylePr>
    <w:tblStylePr w:type="nwCell">
      <w:rPr>
        <w:color w:val="FFFFFF" w:themeColor="background1"/>
        <w14:textFill>
          <w14:solidFill>
            <w14:schemeClr w14:val="bg1"/>
          </w14:solidFill>
        </w14:textFill>
      </w:rPr>
      <w:tblPr/>
      <w:tcPr>
        <w:tcBorders>
          <w:top w:val="single" w:color="auto" w:sz="18" w:space="0"/>
          <w:left w:val="nil"/>
          <w:bottom w:val="nil"/>
          <w:right w:val="nil"/>
          <w:insideH w:val="nil"/>
          <w:insideV w:val="nil"/>
        </w:tcBorders>
      </w:tcPr>
    </w:tblStylePr>
  </w:style>
  <w:style w:type="table" w:styleId="168">
    <w:name w:val="Medium List 1"/>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000000" w:themeColor="text1" w:sz="8" w:space="0"/>
        <w:bottom w:val="single" w:color="000000" w:themeColor="text1" w:sz="8" w:space="0"/>
      </w:tblBorders>
    </w:tblPr>
    <w:tblStylePr w:type="firstRow">
      <w:rPr>
        <w:rFonts w:asciiTheme="majorHAnsi" w:hAnsiTheme="majorHAnsi" w:eastAsiaTheme="majorEastAsia" w:cstheme="majorBidi"/>
      </w:rPr>
      <w:tblPr/>
      <w:tcPr>
        <w:tcBorders>
          <w:top w:val="nil"/>
          <w:bottom w:val="single" w:color="000000" w:themeColor="text1" w:sz="8" w:space="0"/>
        </w:tcBorders>
      </w:tcPr>
    </w:tblStylePr>
    <w:tblStylePr w:type="lastRow">
      <w:rPr>
        <w:b/>
        <w:bCs/>
        <w:color w:val="44546A" w:themeColor="text2"/>
        <w14:textFill>
          <w14:solidFill>
            <w14:schemeClr w14:val="tx2"/>
          </w14:solidFill>
        </w14:textFill>
      </w:rPr>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cPr>
        <w:tcBorders>
          <w:top w:val="single" w:color="000000" w:themeColor="text1" w:sz="8" w:space="0"/>
          <w:bottom w:val="single" w:color="000000" w:themeColor="text1" w:sz="8" w:space="0"/>
        </w:tcBorders>
      </w:tcPr>
    </w:tblStylePr>
    <w:tblStylePr w:type="band1Vert">
      <w:tblPr/>
      <w:tcPr>
        <w:shd w:val="clear" w:color="auto" w:fill="BFBFBF" w:themeFill="text1" w:themeFillTint="3F"/>
      </w:tcPr>
    </w:tblStylePr>
    <w:tblStylePr w:type="band1Horz">
      <w:tblPr/>
      <w:tcPr>
        <w:shd w:val="clear" w:color="auto" w:fill="BFBFBF" w:themeFill="text1" w:themeFillTint="3F"/>
      </w:tcPr>
    </w:tblStylePr>
  </w:style>
  <w:style w:type="table" w:styleId="169">
    <w:name w:val="Medium List 1 Accent 1"/>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5B9BD5" w:themeColor="accent1" w:sz="8" w:space="0"/>
        <w:bottom w:val="single" w:color="5B9BD5" w:themeColor="accent1" w:sz="8" w:space="0"/>
      </w:tblBorders>
    </w:tblPr>
    <w:tblStylePr w:type="firstRow">
      <w:rPr>
        <w:rFonts w:asciiTheme="majorHAnsi" w:hAnsiTheme="majorHAnsi" w:eastAsiaTheme="majorEastAsia" w:cstheme="majorBidi"/>
      </w:rPr>
      <w:tblPr/>
      <w:tcPr>
        <w:tcBorders>
          <w:top w:val="nil"/>
          <w:bottom w:val="single" w:color="5B9BD5" w:themeColor="accent1" w:sz="8" w:space="0"/>
        </w:tcBorders>
      </w:tcPr>
    </w:tblStylePr>
    <w:tblStylePr w:type="lastRow">
      <w:rPr>
        <w:b/>
        <w:bCs/>
        <w:color w:val="44546A" w:themeColor="text2"/>
        <w14:textFill>
          <w14:solidFill>
            <w14:schemeClr w14:val="tx2"/>
          </w14:solidFill>
        </w14:textFill>
      </w:rPr>
      <w:tblPr/>
      <w:tcPr>
        <w:tcBorders>
          <w:top w:val="single" w:color="5B9BD5" w:themeColor="accent1" w:sz="8" w:space="0"/>
          <w:bottom w:val="single" w:color="5B9BD5" w:themeColor="accent1" w:sz="8" w:space="0"/>
        </w:tcBorders>
      </w:tcPr>
    </w:tblStylePr>
    <w:tblStylePr w:type="firstCol">
      <w:rPr>
        <w:b/>
        <w:bCs/>
      </w:rPr>
    </w:tblStylePr>
    <w:tblStylePr w:type="lastCol">
      <w:rPr>
        <w:b/>
        <w:bCs/>
      </w:rPr>
      <w:tblPr/>
      <w:tcPr>
        <w:tcBorders>
          <w:top w:val="single" w:color="5B9BD5" w:themeColor="accent1" w:sz="8" w:space="0"/>
          <w:bottom w:val="single" w:color="5B9BD5" w:themeColor="accent1" w:sz="8" w:space="0"/>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styleId="170">
    <w:name w:val="Medium List 1 Accent 2"/>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FF0000" w:themeColor="accent2" w:sz="8" w:space="0"/>
        <w:bottom w:val="single" w:color="FF0000" w:themeColor="accent2" w:sz="8" w:space="0"/>
      </w:tblBorders>
    </w:tblPr>
    <w:tblStylePr w:type="firstRow">
      <w:rPr>
        <w:rFonts w:asciiTheme="majorHAnsi" w:hAnsiTheme="majorHAnsi" w:eastAsiaTheme="majorEastAsia" w:cstheme="majorBidi"/>
      </w:rPr>
      <w:tblPr/>
      <w:tcPr>
        <w:tcBorders>
          <w:top w:val="nil"/>
          <w:bottom w:val="single" w:color="FF0000" w:themeColor="accent2" w:sz="8" w:space="0"/>
        </w:tcBorders>
      </w:tcPr>
    </w:tblStylePr>
    <w:tblStylePr w:type="lastRow">
      <w:rPr>
        <w:b/>
        <w:bCs/>
        <w:color w:val="44546A" w:themeColor="text2"/>
        <w14:textFill>
          <w14:solidFill>
            <w14:schemeClr w14:val="tx2"/>
          </w14:solidFill>
        </w14:textFill>
      </w:rPr>
      <w:tblPr/>
      <w:tcPr>
        <w:tcBorders>
          <w:top w:val="single" w:color="FF0000" w:themeColor="accent2" w:sz="8" w:space="0"/>
          <w:bottom w:val="single" w:color="FF0000" w:themeColor="accent2" w:sz="8" w:space="0"/>
        </w:tcBorders>
      </w:tcPr>
    </w:tblStylePr>
    <w:tblStylePr w:type="firstCol">
      <w:rPr>
        <w:b/>
        <w:bCs/>
      </w:rPr>
    </w:tblStylePr>
    <w:tblStylePr w:type="lastCol">
      <w:rPr>
        <w:b/>
        <w:bCs/>
      </w:rPr>
      <w:tblPr/>
      <w:tcPr>
        <w:tcBorders>
          <w:top w:val="single" w:color="FF0000" w:themeColor="accent2" w:sz="8" w:space="0"/>
          <w:bottom w:val="single" w:color="FF0000" w:themeColor="accent2" w:sz="8" w:space="0"/>
        </w:tcBorders>
      </w:tcPr>
    </w:tblStylePr>
    <w:tblStylePr w:type="band1Vert">
      <w:tblPr/>
      <w:tcPr>
        <w:shd w:val="clear" w:color="auto" w:fill="FFBFBF" w:themeFill="accent2" w:themeFillTint="3F"/>
      </w:tcPr>
    </w:tblStylePr>
    <w:tblStylePr w:type="band1Horz">
      <w:tblPr/>
      <w:tcPr>
        <w:shd w:val="clear" w:color="auto" w:fill="FFBFBF" w:themeFill="accent2" w:themeFillTint="3F"/>
      </w:tcPr>
    </w:tblStylePr>
  </w:style>
  <w:style w:type="table" w:styleId="171">
    <w:name w:val="Medium List 1 Accent 3"/>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A5A5A5" w:themeColor="accent3" w:sz="8" w:space="0"/>
        <w:bottom w:val="single" w:color="A5A5A5" w:themeColor="accent3" w:sz="8" w:space="0"/>
      </w:tblBorders>
    </w:tblPr>
    <w:tblStylePr w:type="firstRow">
      <w:rPr>
        <w:rFonts w:asciiTheme="majorHAnsi" w:hAnsiTheme="majorHAnsi" w:eastAsiaTheme="majorEastAsia" w:cstheme="majorBidi"/>
      </w:rPr>
      <w:tblPr/>
      <w:tcPr>
        <w:tcBorders>
          <w:top w:val="nil"/>
          <w:bottom w:val="single" w:color="A5A5A5" w:themeColor="accent3" w:sz="8" w:space="0"/>
        </w:tcBorders>
      </w:tcPr>
    </w:tblStylePr>
    <w:tblStylePr w:type="lastRow">
      <w:rPr>
        <w:b/>
        <w:bCs/>
        <w:color w:val="44546A" w:themeColor="text2"/>
        <w14:textFill>
          <w14:solidFill>
            <w14:schemeClr w14:val="tx2"/>
          </w14:solidFill>
        </w14:textFill>
      </w:rPr>
      <w:tblPr/>
      <w:tcPr>
        <w:tcBorders>
          <w:top w:val="single" w:color="A5A5A5" w:themeColor="accent3" w:sz="8" w:space="0"/>
          <w:bottom w:val="single" w:color="A5A5A5" w:themeColor="accent3" w:sz="8" w:space="0"/>
        </w:tcBorders>
      </w:tcPr>
    </w:tblStylePr>
    <w:tblStylePr w:type="firstCol">
      <w:rPr>
        <w:b/>
        <w:bCs/>
      </w:rPr>
    </w:tblStylePr>
    <w:tblStylePr w:type="lastCol">
      <w:rPr>
        <w:b/>
        <w:bCs/>
      </w:rPr>
      <w:tblPr/>
      <w:tcPr>
        <w:tcBorders>
          <w:top w:val="single" w:color="A5A5A5" w:themeColor="accent3" w:sz="8" w:space="0"/>
          <w:bottom w:val="single" w:color="A5A5A5" w:themeColor="accent3" w:sz="8" w:space="0"/>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172">
    <w:name w:val="Medium List 1 Accent 4"/>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FFC000" w:themeColor="accent4" w:sz="8" w:space="0"/>
        <w:bottom w:val="single" w:color="FFC000" w:themeColor="accent4" w:sz="8" w:space="0"/>
      </w:tblBorders>
    </w:tblPr>
    <w:tblStylePr w:type="firstRow">
      <w:rPr>
        <w:rFonts w:asciiTheme="majorHAnsi" w:hAnsiTheme="majorHAnsi" w:eastAsiaTheme="majorEastAsia" w:cstheme="majorBidi"/>
      </w:rPr>
      <w:tblPr/>
      <w:tcPr>
        <w:tcBorders>
          <w:top w:val="nil"/>
          <w:bottom w:val="single" w:color="FFC000" w:themeColor="accent4" w:sz="8" w:space="0"/>
        </w:tcBorders>
      </w:tcPr>
    </w:tblStylePr>
    <w:tblStylePr w:type="lastRow">
      <w:rPr>
        <w:b/>
        <w:bCs/>
        <w:color w:val="44546A" w:themeColor="text2"/>
        <w14:textFill>
          <w14:solidFill>
            <w14:schemeClr w14:val="tx2"/>
          </w14:solidFill>
        </w14:textFill>
      </w:rPr>
      <w:tblPr/>
      <w:tcPr>
        <w:tcBorders>
          <w:top w:val="single" w:color="FFC000" w:themeColor="accent4" w:sz="8" w:space="0"/>
          <w:bottom w:val="single" w:color="FFC000" w:themeColor="accent4" w:sz="8" w:space="0"/>
        </w:tcBorders>
      </w:tcPr>
    </w:tblStylePr>
    <w:tblStylePr w:type="firstCol">
      <w:rPr>
        <w:b/>
        <w:bCs/>
      </w:rPr>
    </w:tblStylePr>
    <w:tblStylePr w:type="lastCol">
      <w:rPr>
        <w:b/>
        <w:bCs/>
      </w:rPr>
      <w:tblPr/>
      <w:tcPr>
        <w:tcBorders>
          <w:top w:val="single" w:color="FFC000" w:themeColor="accent4" w:sz="8" w:space="0"/>
          <w:bottom w:val="single" w:color="FFC000" w:themeColor="accent4" w:sz="8" w:space="0"/>
        </w:tcBorders>
      </w:tcPr>
    </w:tblStylePr>
    <w:tblStylePr w:type="band1Vert">
      <w:tblPr/>
      <w:tcPr>
        <w:shd w:val="clear" w:color="auto" w:fill="FFEFBF" w:themeFill="accent4" w:themeFillTint="3F"/>
      </w:tcPr>
    </w:tblStylePr>
    <w:tblStylePr w:type="band1Horz">
      <w:tblPr/>
      <w:tcPr>
        <w:shd w:val="clear" w:color="auto" w:fill="FFEFBF" w:themeFill="accent4" w:themeFillTint="3F"/>
      </w:tcPr>
    </w:tblStylePr>
  </w:style>
  <w:style w:type="table" w:styleId="173">
    <w:name w:val="Medium List 1 Accent 5"/>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2B579A" w:themeColor="accent5" w:sz="8" w:space="0"/>
        <w:bottom w:val="single" w:color="2B579A" w:themeColor="accent5" w:sz="8" w:space="0"/>
      </w:tblBorders>
    </w:tblPr>
    <w:tblStylePr w:type="firstRow">
      <w:rPr>
        <w:rFonts w:asciiTheme="majorHAnsi" w:hAnsiTheme="majorHAnsi" w:eastAsiaTheme="majorEastAsia" w:cstheme="majorBidi"/>
      </w:rPr>
      <w:tblPr/>
      <w:tcPr>
        <w:tcBorders>
          <w:top w:val="nil"/>
          <w:bottom w:val="single" w:color="2B579A" w:themeColor="accent5" w:sz="8" w:space="0"/>
        </w:tcBorders>
      </w:tcPr>
    </w:tblStylePr>
    <w:tblStylePr w:type="lastRow">
      <w:rPr>
        <w:b/>
        <w:bCs/>
        <w:color w:val="44546A" w:themeColor="text2"/>
        <w14:textFill>
          <w14:solidFill>
            <w14:schemeClr w14:val="tx2"/>
          </w14:solidFill>
        </w14:textFill>
      </w:rPr>
      <w:tblPr/>
      <w:tcPr>
        <w:tcBorders>
          <w:top w:val="single" w:color="2B579A" w:themeColor="accent5" w:sz="8" w:space="0"/>
          <w:bottom w:val="single" w:color="2B579A" w:themeColor="accent5" w:sz="8" w:space="0"/>
        </w:tcBorders>
      </w:tcPr>
    </w:tblStylePr>
    <w:tblStylePr w:type="firstCol">
      <w:rPr>
        <w:b/>
        <w:bCs/>
      </w:rPr>
    </w:tblStylePr>
    <w:tblStylePr w:type="lastCol">
      <w:rPr>
        <w:b/>
        <w:bCs/>
      </w:rPr>
      <w:tblPr/>
      <w:tcPr>
        <w:tcBorders>
          <w:top w:val="single" w:color="2B579A" w:themeColor="accent5" w:sz="8" w:space="0"/>
          <w:bottom w:val="single" w:color="2B579A" w:themeColor="accent5" w:sz="8" w:space="0"/>
        </w:tcBorders>
      </w:tcPr>
    </w:tblStylePr>
    <w:tblStylePr w:type="band1Vert">
      <w:tblPr/>
      <w:tcPr>
        <w:shd w:val="clear" w:color="auto" w:fill="C2D3EE" w:themeFill="accent5" w:themeFillTint="3F"/>
      </w:tcPr>
    </w:tblStylePr>
    <w:tblStylePr w:type="band1Horz">
      <w:tblPr/>
      <w:tcPr>
        <w:shd w:val="clear" w:color="auto" w:fill="C2D3EE" w:themeFill="accent5" w:themeFillTint="3F"/>
      </w:tcPr>
    </w:tblStylePr>
  </w:style>
  <w:style w:type="table" w:styleId="174">
    <w:name w:val="Medium List 1 Accent 6"/>
    <w:basedOn w:val="88"/>
    <w:semiHidden/>
    <w:unhideWhenUsed/>
    <w:qFormat/>
    <w:uiPriority w:val="65"/>
    <w:pPr>
      <w:spacing w:before="0" w:line="240" w:lineRule="auto"/>
    </w:pPr>
    <w:rPr>
      <w:color w:val="000000" w:themeColor="text1"/>
      <w14:textFill>
        <w14:solidFill>
          <w14:schemeClr w14:val="tx1"/>
        </w14:solidFill>
      </w14:textFill>
    </w:rPr>
    <w:tblPr>
      <w:tblBorders>
        <w:top w:val="single" w:color="70AD47" w:themeColor="accent6" w:sz="8" w:space="0"/>
        <w:bottom w:val="single" w:color="70AD47" w:themeColor="accent6" w:sz="8" w:space="0"/>
      </w:tblBorders>
    </w:tblPr>
    <w:tblStylePr w:type="firstRow">
      <w:rPr>
        <w:rFonts w:asciiTheme="majorHAnsi" w:hAnsiTheme="majorHAnsi" w:eastAsiaTheme="majorEastAsia" w:cstheme="majorBidi"/>
      </w:rPr>
      <w:tblPr/>
      <w:tcPr>
        <w:tcBorders>
          <w:top w:val="nil"/>
          <w:bottom w:val="single" w:color="70AD47" w:themeColor="accent6" w:sz="8" w:space="0"/>
        </w:tcBorders>
      </w:tcPr>
    </w:tblStylePr>
    <w:tblStylePr w:type="lastRow">
      <w:rPr>
        <w:b/>
        <w:bCs/>
        <w:color w:val="44546A" w:themeColor="text2"/>
        <w14:textFill>
          <w14:solidFill>
            <w14:schemeClr w14:val="tx2"/>
          </w14:solidFill>
        </w14:textFill>
      </w:rPr>
      <w:tblPr/>
      <w:tcPr>
        <w:tcBorders>
          <w:top w:val="single" w:color="70AD47" w:themeColor="accent6" w:sz="8" w:space="0"/>
          <w:bottom w:val="single" w:color="70AD47" w:themeColor="accent6" w:sz="8" w:space="0"/>
        </w:tcBorders>
      </w:tcPr>
    </w:tblStylePr>
    <w:tblStylePr w:type="firstCol">
      <w:rPr>
        <w:b/>
        <w:bCs/>
      </w:rPr>
    </w:tblStylePr>
    <w:tblStylePr w:type="lastCol">
      <w:rPr>
        <w:b/>
        <w:bCs/>
      </w:rPr>
      <w:tblPr/>
      <w:tcPr>
        <w:tcBorders>
          <w:top w:val="single" w:color="70AD47" w:themeColor="accent6" w:sz="8" w:space="0"/>
          <w:bottom w:val="single" w:color="70AD47" w:themeColor="accent6" w:sz="8" w:space="0"/>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175">
    <w:name w:val="Medium List 2"/>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rPr>
        <w:sz w:val="24"/>
        <w:szCs w:val="24"/>
      </w:rPr>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FBFBF" w:themeFill="text1" w:themeFillTint="3F"/>
      </w:tcPr>
    </w:tblStylePr>
    <w:tblStylePr w:type="band1Horz">
      <w:tblPr/>
      <w:tcPr>
        <w:tcBorders>
          <w:top w:val="nil"/>
          <w:bottom w:val="nil"/>
          <w:insideH w:val="nil"/>
          <w:insideV w:val="nil"/>
        </w:tcBorders>
        <w:shd w:val="clear" w:color="auto" w:fill="BFBFB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176">
    <w:name w:val="Medium List 2 Accent 1"/>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5B9BD5" w:themeColor="accent1" w:sz="8" w:space="0"/>
        <w:left w:val="single" w:color="5B9BD5" w:themeColor="accent1" w:sz="8" w:space="0"/>
        <w:bottom w:val="single" w:color="5B9BD5" w:themeColor="accent1" w:sz="8" w:space="0"/>
        <w:right w:val="single" w:color="5B9BD5" w:themeColor="accent1" w:sz="8" w:space="0"/>
      </w:tblBorders>
    </w:tblPr>
    <w:tblStylePr w:type="firstRow">
      <w:rPr>
        <w:sz w:val="24"/>
        <w:szCs w:val="24"/>
      </w:rPr>
      <w:tblPr/>
      <w:tcPr>
        <w:tcBorders>
          <w:top w:val="nil"/>
          <w:left w:val="nil"/>
          <w:bottom w:val="single" w:color="5B9BD5" w:themeColor="accent1"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5B9BD5" w:themeColor="accent1" w:sz="8" w:space="0"/>
          <w:insideH w:val="nil"/>
          <w:insideV w:val="nil"/>
        </w:tcBorders>
        <w:shd w:val="clear" w:color="auto" w:fill="FFFFFF" w:themeFill="background1"/>
      </w:tcPr>
    </w:tblStylePr>
    <w:tblStylePr w:type="lastCol">
      <w:tblPr/>
      <w:tcPr>
        <w:tcBorders>
          <w:top w:val="nil"/>
          <w:left w:val="single" w:color="5B9BD5" w:themeColor="accen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177">
    <w:name w:val="Medium List 2 Accent 2"/>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FF0000" w:themeColor="accent2" w:sz="8" w:space="0"/>
        <w:left w:val="single" w:color="FF0000" w:themeColor="accent2" w:sz="8" w:space="0"/>
        <w:bottom w:val="single" w:color="FF0000" w:themeColor="accent2" w:sz="8" w:space="0"/>
        <w:right w:val="single" w:color="FF0000" w:themeColor="accent2" w:sz="8" w:space="0"/>
      </w:tblBorders>
    </w:tblPr>
    <w:tblStylePr w:type="firstRow">
      <w:rPr>
        <w:sz w:val="24"/>
        <w:szCs w:val="24"/>
      </w:rPr>
      <w:tblPr/>
      <w:tcPr>
        <w:tcBorders>
          <w:top w:val="nil"/>
          <w:left w:val="nil"/>
          <w:bottom w:val="single" w:color="FF0000" w:themeColor="accent2"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F0000" w:themeColor="accent2" w:sz="8" w:space="0"/>
          <w:insideH w:val="nil"/>
          <w:insideV w:val="nil"/>
        </w:tcBorders>
        <w:shd w:val="clear" w:color="auto" w:fill="FFFFFF" w:themeFill="background1"/>
      </w:tcPr>
    </w:tblStylePr>
    <w:tblStylePr w:type="lastCol">
      <w:tblPr/>
      <w:tcPr>
        <w:tcBorders>
          <w:top w:val="nil"/>
          <w:left w:val="single" w:color="FF0000" w:themeColor="accent2"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FBF" w:themeFill="accent2" w:themeFillTint="3F"/>
      </w:tcPr>
    </w:tblStylePr>
    <w:tblStylePr w:type="band1Horz">
      <w:tblPr/>
      <w:tcPr>
        <w:tcBorders>
          <w:top w:val="nil"/>
          <w:bottom w:val="nil"/>
          <w:insideH w:val="nil"/>
          <w:insideV w:val="nil"/>
        </w:tcBorders>
        <w:shd w:val="clear" w:color="auto" w:fill="FFBFB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178">
    <w:name w:val="Medium List 2 Accent 3"/>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A5A5A5" w:themeColor="accent3" w:sz="8" w:space="0"/>
        <w:left w:val="single" w:color="A5A5A5" w:themeColor="accent3" w:sz="8" w:space="0"/>
        <w:bottom w:val="single" w:color="A5A5A5" w:themeColor="accent3" w:sz="8" w:space="0"/>
        <w:right w:val="single" w:color="A5A5A5" w:themeColor="accent3" w:sz="8" w:space="0"/>
      </w:tblBorders>
    </w:tblPr>
    <w:tblStylePr w:type="firstRow">
      <w:rPr>
        <w:sz w:val="24"/>
        <w:szCs w:val="24"/>
      </w:rPr>
      <w:tblPr/>
      <w:tcPr>
        <w:tcBorders>
          <w:top w:val="nil"/>
          <w:left w:val="nil"/>
          <w:bottom w:val="single" w:color="A5A5A5" w:themeColor="accent3"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A5A5A5" w:themeColor="accent3" w:sz="8" w:space="0"/>
          <w:insideH w:val="nil"/>
          <w:insideV w:val="nil"/>
        </w:tcBorders>
        <w:shd w:val="clear" w:color="auto" w:fill="FFFFFF" w:themeFill="background1"/>
      </w:tcPr>
    </w:tblStylePr>
    <w:tblStylePr w:type="lastCol">
      <w:tblPr/>
      <w:tcPr>
        <w:tcBorders>
          <w:top w:val="nil"/>
          <w:left w:val="single" w:color="A5A5A5" w:themeColor="accent3"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179">
    <w:name w:val="Medium List 2 Accent 4"/>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FFC000" w:themeColor="accent4" w:sz="8" w:space="0"/>
        <w:left w:val="single" w:color="FFC000" w:themeColor="accent4" w:sz="8" w:space="0"/>
        <w:bottom w:val="single" w:color="FFC000" w:themeColor="accent4" w:sz="8" w:space="0"/>
        <w:right w:val="single" w:color="FFC000" w:themeColor="accent4" w:sz="8" w:space="0"/>
      </w:tblBorders>
    </w:tblPr>
    <w:tblStylePr w:type="firstRow">
      <w:rPr>
        <w:sz w:val="24"/>
        <w:szCs w:val="24"/>
      </w:rPr>
      <w:tblPr/>
      <w:tcPr>
        <w:tcBorders>
          <w:top w:val="nil"/>
          <w:left w:val="nil"/>
          <w:bottom w:val="single" w:color="FFC000" w:themeColor="accent4"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FC000" w:themeColor="accent4" w:sz="8" w:space="0"/>
          <w:insideH w:val="nil"/>
          <w:insideV w:val="nil"/>
        </w:tcBorders>
        <w:shd w:val="clear" w:color="auto" w:fill="FFFFFF" w:themeFill="background1"/>
      </w:tcPr>
    </w:tblStylePr>
    <w:tblStylePr w:type="lastCol">
      <w:tblPr/>
      <w:tcPr>
        <w:tcBorders>
          <w:top w:val="nil"/>
          <w:left w:val="single" w:color="FFC000" w:themeColor="accent4"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BF" w:themeFill="accent4" w:themeFillTint="3F"/>
      </w:tcPr>
    </w:tblStylePr>
    <w:tblStylePr w:type="band1Horz">
      <w:tblPr/>
      <w:tcPr>
        <w:tcBorders>
          <w:top w:val="nil"/>
          <w:bottom w:val="nil"/>
          <w:insideH w:val="nil"/>
          <w:insideV w:val="nil"/>
        </w:tcBorders>
        <w:shd w:val="clear" w:color="auto" w:fill="FFEFBF"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180">
    <w:name w:val="Medium List 2 Accent 5"/>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2B579A" w:themeColor="accent5" w:sz="8" w:space="0"/>
        <w:left w:val="single" w:color="2B579A" w:themeColor="accent5" w:sz="8" w:space="0"/>
        <w:bottom w:val="single" w:color="2B579A" w:themeColor="accent5" w:sz="8" w:space="0"/>
        <w:right w:val="single" w:color="2B579A" w:themeColor="accent5" w:sz="8" w:space="0"/>
      </w:tblBorders>
    </w:tblPr>
    <w:tblStylePr w:type="firstRow">
      <w:rPr>
        <w:sz w:val="24"/>
        <w:szCs w:val="24"/>
      </w:rPr>
      <w:tblPr/>
      <w:tcPr>
        <w:tcBorders>
          <w:top w:val="nil"/>
          <w:left w:val="nil"/>
          <w:bottom w:val="single" w:color="2B579A" w:themeColor="accent5"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2B579A" w:themeColor="accent5" w:sz="8" w:space="0"/>
          <w:insideH w:val="nil"/>
          <w:insideV w:val="nil"/>
        </w:tcBorders>
        <w:shd w:val="clear" w:color="auto" w:fill="FFFFFF" w:themeFill="background1"/>
      </w:tcPr>
    </w:tblStylePr>
    <w:tblStylePr w:type="lastCol">
      <w:tblPr/>
      <w:tcPr>
        <w:tcBorders>
          <w:top w:val="nil"/>
          <w:left w:val="single" w:color="2B579A"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2D3EE" w:themeFill="accent5" w:themeFillTint="3F"/>
      </w:tcPr>
    </w:tblStylePr>
    <w:tblStylePr w:type="band1Horz">
      <w:tblPr/>
      <w:tcPr>
        <w:tcBorders>
          <w:top w:val="nil"/>
          <w:bottom w:val="nil"/>
          <w:insideH w:val="nil"/>
          <w:insideV w:val="nil"/>
        </w:tcBorders>
        <w:shd w:val="clear" w:color="auto" w:fill="C2D3EE"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181">
    <w:name w:val="Medium List 2 Accent 6"/>
    <w:basedOn w:val="88"/>
    <w:semiHidden/>
    <w:unhideWhenUsed/>
    <w:qFormat/>
    <w:uiPriority w:val="66"/>
    <w:pPr>
      <w:spacing w:before="0" w:line="240" w:lineRule="auto"/>
    </w:pPr>
    <w:rPr>
      <w:rFonts w:cstheme="majorBidi"/>
      <w:color w:val="000000" w:themeColor="text1"/>
      <w14:textFill>
        <w14:solidFill>
          <w14:schemeClr w14:val="tx1"/>
        </w14:solidFill>
      </w14:textFill>
    </w:rPr>
    <w:tblPr>
      <w:tblBorders>
        <w:top w:val="single" w:color="70AD47" w:themeColor="accent6" w:sz="8" w:space="0"/>
        <w:left w:val="single" w:color="70AD47" w:themeColor="accent6" w:sz="8" w:space="0"/>
        <w:bottom w:val="single" w:color="70AD47" w:themeColor="accent6" w:sz="8" w:space="0"/>
        <w:right w:val="single" w:color="70AD47" w:themeColor="accent6" w:sz="8" w:space="0"/>
      </w:tblBorders>
    </w:tblPr>
    <w:tblStylePr w:type="firstRow">
      <w:rPr>
        <w:sz w:val="24"/>
        <w:szCs w:val="24"/>
      </w:rPr>
      <w:tblPr/>
      <w:tcPr>
        <w:tcBorders>
          <w:top w:val="nil"/>
          <w:left w:val="nil"/>
          <w:bottom w:val="single" w:color="70AD47" w:themeColor="accent6" w:sz="24" w:space="0"/>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70AD47" w:themeColor="accent6" w:sz="8" w:space="0"/>
          <w:insideH w:val="nil"/>
          <w:insideV w:val="nil"/>
        </w:tcBorders>
        <w:shd w:val="clear" w:color="auto" w:fill="FFFFFF" w:themeFill="background1"/>
      </w:tcPr>
    </w:tblStylePr>
    <w:tblStylePr w:type="lastCol">
      <w:tblPr/>
      <w:tcPr>
        <w:tcBorders>
          <w:top w:val="nil"/>
          <w:left w:val="single" w:color="70AD47"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82">
    <w:name w:val="Medium Grid 1"/>
    <w:basedOn w:val="88"/>
    <w:semiHidden/>
    <w:unhideWhenUsed/>
    <w:uiPriority w:val="67"/>
    <w:pPr>
      <w:spacing w:before="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cPr>
      <w:shd w:val="clear" w:color="auto" w:fill="BFBFBF" w:themeFill="text1" w:themeFillTint="3F"/>
    </w:tcPr>
    <w:tblStylePr w:type="firstRow">
      <w:rPr>
        <w:b/>
        <w:bCs/>
      </w:rPr>
    </w:tblStylePr>
    <w:tblStylePr w:type="lastRow">
      <w:rPr>
        <w:b/>
        <w:bCs/>
      </w:rPr>
      <w:tblPr/>
      <w:tcPr>
        <w:tcBorders>
          <w:top w:val="single" w:color="3F3F3F" w:themeColor="text1" w:themeTint="BF" w:sz="18" w:space="0"/>
        </w:tcBorders>
      </w:tcPr>
    </w:tblStylePr>
    <w:tblStylePr w:type="firstCol">
      <w:rPr>
        <w:b/>
        <w:bCs/>
      </w:rPr>
    </w:tblStylePr>
    <w:tblStylePr w:type="lastCol">
      <w:rPr>
        <w:b/>
        <w:bCs/>
      </w:r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183">
    <w:name w:val="Medium Grid 1 Accent 1"/>
    <w:basedOn w:val="88"/>
    <w:semiHidden/>
    <w:unhideWhenUsed/>
    <w:uiPriority w:val="67"/>
    <w:pPr>
      <w:spacing w:before="0" w:line="240" w:lineRule="auto"/>
    </w:pPr>
    <w:tblPr>
      <w:tblBorders>
        <w:top w:val="single" w:color="84B4DF" w:themeColor="accent1" w:themeTint="BF" w:sz="8" w:space="0"/>
        <w:left w:val="single" w:color="84B4DF" w:themeColor="accent1" w:themeTint="BF" w:sz="8" w:space="0"/>
        <w:bottom w:val="single" w:color="84B4DF" w:themeColor="accent1" w:themeTint="BF" w:sz="8" w:space="0"/>
        <w:right w:val="single" w:color="84B4DF" w:themeColor="accent1" w:themeTint="BF" w:sz="8" w:space="0"/>
        <w:insideH w:val="single" w:color="84B4DF" w:themeColor="accent1" w:themeTint="BF" w:sz="8" w:space="0"/>
        <w:insideV w:val="single" w:color="84B4DF" w:themeColor="accent1" w:themeTint="BF" w:sz="8" w:space="0"/>
      </w:tblBorders>
    </w:tblPr>
    <w:tcPr>
      <w:shd w:val="clear" w:color="auto" w:fill="D6E6F4" w:themeFill="accent1" w:themeFillTint="3F"/>
    </w:tcPr>
    <w:tblStylePr w:type="firstRow">
      <w:rPr>
        <w:b/>
        <w:bCs/>
      </w:rPr>
    </w:tblStylePr>
    <w:tblStylePr w:type="lastRow">
      <w:rPr>
        <w:b/>
        <w:bCs/>
      </w:rPr>
      <w:tblPr/>
      <w:tcPr>
        <w:tcBorders>
          <w:top w:val="single" w:color="84B4DF" w:themeColor="accent1" w:themeTint="BF" w:sz="18" w:space="0"/>
        </w:tcBorders>
      </w:tcPr>
    </w:tblStylePr>
    <w:tblStylePr w:type="firstCol">
      <w:rPr>
        <w:b/>
        <w:bCs/>
      </w:rPr>
    </w:tblStylePr>
    <w:tblStylePr w:type="lastCol">
      <w:rPr>
        <w:b/>
        <w:bCs/>
      </w:rPr>
    </w:tblStylePr>
    <w:tblStylePr w:type="band1Vert">
      <w:tblPr/>
      <w:tcPr>
        <w:shd w:val="clear" w:color="auto" w:fill="ADCDEA" w:themeFill="accent1" w:themeFillTint="7F"/>
      </w:tcPr>
    </w:tblStylePr>
    <w:tblStylePr w:type="band1Horz">
      <w:tblPr/>
      <w:tcPr>
        <w:shd w:val="clear" w:color="auto" w:fill="ADCDEA" w:themeFill="accent1" w:themeFillTint="7F"/>
      </w:tcPr>
    </w:tblStylePr>
  </w:style>
  <w:style w:type="table" w:styleId="184">
    <w:name w:val="Medium Grid 1 Accent 2"/>
    <w:basedOn w:val="88"/>
    <w:semiHidden/>
    <w:unhideWhenUsed/>
    <w:uiPriority w:val="67"/>
    <w:pPr>
      <w:spacing w:before="0" w:line="240" w:lineRule="auto"/>
    </w:pPr>
    <w:tblPr>
      <w:tblBorders>
        <w:top w:val="single" w:color="FF3F3F" w:themeColor="accent2" w:themeTint="BF" w:sz="8" w:space="0"/>
        <w:left w:val="single" w:color="FF3F3F" w:themeColor="accent2" w:themeTint="BF" w:sz="8" w:space="0"/>
        <w:bottom w:val="single" w:color="FF3F3F" w:themeColor="accent2" w:themeTint="BF" w:sz="8" w:space="0"/>
        <w:right w:val="single" w:color="FF3F3F" w:themeColor="accent2" w:themeTint="BF" w:sz="8" w:space="0"/>
        <w:insideH w:val="single" w:color="FF3F3F" w:themeColor="accent2" w:themeTint="BF" w:sz="8" w:space="0"/>
        <w:insideV w:val="single" w:color="FF3F3F" w:themeColor="accent2" w:themeTint="BF" w:sz="8" w:space="0"/>
      </w:tblBorders>
    </w:tblPr>
    <w:tcPr>
      <w:shd w:val="clear" w:color="auto" w:fill="FFBFBF" w:themeFill="accent2" w:themeFillTint="3F"/>
    </w:tcPr>
    <w:tblStylePr w:type="firstRow">
      <w:rPr>
        <w:b/>
        <w:bCs/>
      </w:rPr>
    </w:tblStylePr>
    <w:tblStylePr w:type="lastRow">
      <w:rPr>
        <w:b/>
        <w:bCs/>
      </w:rPr>
      <w:tblPr/>
      <w:tcPr>
        <w:tcBorders>
          <w:top w:val="single" w:color="FF3F3F" w:themeColor="accent2" w:themeTint="BF" w:sz="18" w:space="0"/>
        </w:tcBorders>
      </w:tcPr>
    </w:tblStylePr>
    <w:tblStylePr w:type="firstCol">
      <w:rPr>
        <w:b/>
        <w:bCs/>
      </w:rPr>
    </w:tblStylePr>
    <w:tblStylePr w:type="lastCol">
      <w:rPr>
        <w:b/>
        <w:bCs/>
      </w:rPr>
    </w:tblStylePr>
    <w:tblStylePr w:type="band1Vert">
      <w:tblPr/>
      <w:tcPr>
        <w:shd w:val="clear" w:color="auto" w:fill="FF7F7F" w:themeFill="accent2" w:themeFillTint="7F"/>
      </w:tcPr>
    </w:tblStylePr>
    <w:tblStylePr w:type="band1Horz">
      <w:tblPr/>
      <w:tcPr>
        <w:shd w:val="clear" w:color="auto" w:fill="FF7F7F" w:themeFill="accent2" w:themeFillTint="7F"/>
      </w:tcPr>
    </w:tblStylePr>
  </w:style>
  <w:style w:type="table" w:styleId="185">
    <w:name w:val="Medium Grid 1 Accent 3"/>
    <w:basedOn w:val="88"/>
    <w:semiHidden/>
    <w:unhideWhenUsed/>
    <w:uiPriority w:val="67"/>
    <w:pPr>
      <w:spacing w:before="0" w:line="240" w:lineRule="auto"/>
    </w:pPr>
    <w:tblPr>
      <w:tblBorders>
        <w:top w:val="single" w:color="BBBBBB" w:themeColor="accent3" w:themeTint="BF" w:sz="8" w:space="0"/>
        <w:left w:val="single" w:color="BBBBBB" w:themeColor="accent3" w:themeTint="BF" w:sz="8" w:space="0"/>
        <w:bottom w:val="single" w:color="BBBBBB" w:themeColor="accent3" w:themeTint="BF" w:sz="8" w:space="0"/>
        <w:right w:val="single" w:color="BBBBBB" w:themeColor="accent3" w:themeTint="BF" w:sz="8" w:space="0"/>
        <w:insideH w:val="single" w:color="BBBBBB" w:themeColor="accent3" w:themeTint="BF" w:sz="8" w:space="0"/>
        <w:insideV w:val="single" w:color="BBBBBB" w:themeColor="accent3" w:themeTint="BF" w:sz="8" w:space="0"/>
      </w:tblBorders>
    </w:tblPr>
    <w:tcPr>
      <w:shd w:val="clear" w:color="auto" w:fill="E8E8E8" w:themeFill="accent3" w:themeFillTint="3F"/>
    </w:tcPr>
    <w:tblStylePr w:type="firstRow">
      <w:rPr>
        <w:b/>
        <w:bCs/>
      </w:rPr>
    </w:tblStylePr>
    <w:tblStylePr w:type="lastRow">
      <w:rPr>
        <w:b/>
        <w:bCs/>
      </w:rPr>
      <w:tblPr/>
      <w:tcPr>
        <w:tcBorders>
          <w:top w:val="single" w:color="BBBBBB" w:themeColor="accent3" w:themeTint="BF" w:sz="18" w:space="0"/>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186">
    <w:name w:val="Medium Grid 1 Accent 4"/>
    <w:basedOn w:val="88"/>
    <w:semiHidden/>
    <w:unhideWhenUsed/>
    <w:uiPriority w:val="67"/>
    <w:pPr>
      <w:spacing w:before="0" w:line="240" w:lineRule="auto"/>
    </w:pPr>
    <w:tblPr>
      <w:tblBorders>
        <w:top w:val="single" w:color="FFCF3F" w:themeColor="accent4" w:themeTint="BF" w:sz="8" w:space="0"/>
        <w:left w:val="single" w:color="FFCF3F" w:themeColor="accent4" w:themeTint="BF" w:sz="8" w:space="0"/>
        <w:bottom w:val="single" w:color="FFCF3F" w:themeColor="accent4" w:themeTint="BF" w:sz="8" w:space="0"/>
        <w:right w:val="single" w:color="FFCF3F" w:themeColor="accent4" w:themeTint="BF" w:sz="8" w:space="0"/>
        <w:insideH w:val="single" w:color="FFCF3F" w:themeColor="accent4" w:themeTint="BF" w:sz="8" w:space="0"/>
        <w:insideV w:val="single" w:color="FFCF3F" w:themeColor="accent4" w:themeTint="BF" w:sz="8" w:space="0"/>
      </w:tblBorders>
    </w:tblPr>
    <w:tcPr>
      <w:shd w:val="clear" w:color="auto" w:fill="FFEFBF" w:themeFill="accent4" w:themeFillTint="3F"/>
    </w:tcPr>
    <w:tblStylePr w:type="firstRow">
      <w:rPr>
        <w:b/>
        <w:bCs/>
      </w:rPr>
    </w:tblStylePr>
    <w:tblStylePr w:type="lastRow">
      <w:rPr>
        <w:b/>
        <w:bCs/>
      </w:rPr>
      <w:tblPr/>
      <w:tcPr>
        <w:tcBorders>
          <w:top w:val="single" w:color="FFCF3F" w:themeColor="accent4" w:themeTint="BF" w:sz="18" w:space="0"/>
        </w:tcBorders>
      </w:tcPr>
    </w:tblStylePr>
    <w:tblStylePr w:type="firstCol">
      <w:rPr>
        <w:b/>
        <w:bCs/>
      </w:rPr>
    </w:tblStylePr>
    <w:tblStylePr w:type="lastCol">
      <w:rPr>
        <w:b/>
        <w:bCs/>
      </w:rPr>
    </w:tblStylePr>
    <w:tblStylePr w:type="band1Vert">
      <w:tblPr/>
      <w:tcPr>
        <w:shd w:val="clear" w:color="auto" w:fill="FFDF7F" w:themeFill="accent4" w:themeFillTint="7F"/>
      </w:tcPr>
    </w:tblStylePr>
    <w:tblStylePr w:type="band1Horz">
      <w:tblPr/>
      <w:tcPr>
        <w:shd w:val="clear" w:color="auto" w:fill="FFDF7F" w:themeFill="accent4" w:themeFillTint="7F"/>
      </w:tcPr>
    </w:tblStylePr>
  </w:style>
  <w:style w:type="table" w:styleId="187">
    <w:name w:val="Medium Grid 1 Accent 5"/>
    <w:basedOn w:val="88"/>
    <w:semiHidden/>
    <w:unhideWhenUsed/>
    <w:uiPriority w:val="67"/>
    <w:pPr>
      <w:spacing w:before="0" w:line="240" w:lineRule="auto"/>
    </w:pPr>
    <w:tblPr>
      <w:tblBorders>
        <w:top w:val="single" w:color="477CCB" w:themeColor="accent5" w:themeTint="BF" w:sz="8" w:space="0"/>
        <w:left w:val="single" w:color="477CCB" w:themeColor="accent5" w:themeTint="BF" w:sz="8" w:space="0"/>
        <w:bottom w:val="single" w:color="477CCB" w:themeColor="accent5" w:themeTint="BF" w:sz="8" w:space="0"/>
        <w:right w:val="single" w:color="477CCB" w:themeColor="accent5" w:themeTint="BF" w:sz="8" w:space="0"/>
        <w:insideH w:val="single" w:color="477CCB" w:themeColor="accent5" w:themeTint="BF" w:sz="8" w:space="0"/>
        <w:insideV w:val="single" w:color="477CCB" w:themeColor="accent5" w:themeTint="BF" w:sz="8" w:space="0"/>
      </w:tblBorders>
    </w:tblPr>
    <w:tcPr>
      <w:shd w:val="clear" w:color="auto" w:fill="C2D3EE" w:themeFill="accent5" w:themeFillTint="3F"/>
    </w:tcPr>
    <w:tblStylePr w:type="firstRow">
      <w:rPr>
        <w:b/>
        <w:bCs/>
      </w:rPr>
    </w:tblStylePr>
    <w:tblStylePr w:type="lastRow">
      <w:rPr>
        <w:b/>
        <w:bCs/>
      </w:rPr>
      <w:tblPr/>
      <w:tcPr>
        <w:tcBorders>
          <w:top w:val="single" w:color="477CCB" w:themeColor="accent5" w:themeTint="BF" w:sz="18" w:space="0"/>
        </w:tcBorders>
      </w:tcPr>
    </w:tblStylePr>
    <w:tblStylePr w:type="firstCol">
      <w:rPr>
        <w:b/>
        <w:bCs/>
      </w:rPr>
    </w:tblStylePr>
    <w:tblStylePr w:type="lastCol">
      <w:rPr>
        <w:b/>
        <w:bCs/>
      </w:rPr>
    </w:tblStylePr>
    <w:tblStylePr w:type="band1Vert">
      <w:tblPr/>
      <w:tcPr>
        <w:shd w:val="clear" w:color="auto" w:fill="85A7DC" w:themeFill="accent5" w:themeFillTint="7F"/>
      </w:tcPr>
    </w:tblStylePr>
    <w:tblStylePr w:type="band1Horz">
      <w:tblPr/>
      <w:tcPr>
        <w:shd w:val="clear" w:color="auto" w:fill="85A7DC" w:themeFill="accent5" w:themeFillTint="7F"/>
      </w:tcPr>
    </w:tblStylePr>
  </w:style>
  <w:style w:type="table" w:styleId="188">
    <w:name w:val="Medium Grid 1 Accent 6"/>
    <w:basedOn w:val="88"/>
    <w:semiHidden/>
    <w:unhideWhenUsed/>
    <w:qFormat/>
    <w:uiPriority w:val="67"/>
    <w:pPr>
      <w:spacing w:before="0" w:line="240" w:lineRule="auto"/>
    </w:pPr>
    <w:tblPr>
      <w:tblBorders>
        <w:top w:val="single" w:color="93C571" w:themeColor="accent6" w:themeTint="BF" w:sz="8" w:space="0"/>
        <w:left w:val="single" w:color="93C571" w:themeColor="accent6" w:themeTint="BF" w:sz="8" w:space="0"/>
        <w:bottom w:val="single" w:color="93C571" w:themeColor="accent6" w:themeTint="BF" w:sz="8" w:space="0"/>
        <w:right w:val="single" w:color="93C571" w:themeColor="accent6" w:themeTint="BF" w:sz="8" w:space="0"/>
        <w:insideH w:val="single" w:color="93C571" w:themeColor="accent6" w:themeTint="BF" w:sz="8" w:space="0"/>
        <w:insideV w:val="single" w:color="93C571" w:themeColor="accent6" w:themeTint="BF" w:sz="8" w:space="0"/>
      </w:tblBorders>
    </w:tblPr>
    <w:tcPr>
      <w:shd w:val="clear" w:color="auto" w:fill="DBEBD0" w:themeFill="accent6" w:themeFillTint="3F"/>
    </w:tcPr>
    <w:tblStylePr w:type="firstRow">
      <w:rPr>
        <w:b/>
        <w:bCs/>
      </w:rPr>
    </w:tblStylePr>
    <w:tblStylePr w:type="lastRow">
      <w:rPr>
        <w:b/>
        <w:bCs/>
      </w:rPr>
      <w:tblPr/>
      <w:tcPr>
        <w:tcBorders>
          <w:top w:val="single" w:color="93C571" w:themeColor="accent6" w:themeTint="BF" w:sz="18" w:space="0"/>
        </w:tcBorders>
      </w:tcPr>
    </w:tblStylePr>
    <w:tblStylePr w:type="firstCol">
      <w:rPr>
        <w:b/>
        <w:bCs/>
      </w:rPr>
    </w:tblStylePr>
    <w:tblStylePr w:type="lastCol">
      <w:rPr>
        <w:b/>
        <w:bCs/>
      </w:rPr>
    </w:tblStylePr>
    <w:tblStylePr w:type="band1Vert">
      <w:tblPr/>
      <w:tcPr>
        <w:shd w:val="clear" w:color="auto" w:fill="B7D8A1" w:themeFill="accent6" w:themeFillTint="7F"/>
      </w:tcPr>
    </w:tblStylePr>
    <w:tblStylePr w:type="band1Horz">
      <w:tblPr/>
      <w:tcPr>
        <w:shd w:val="clear" w:color="auto" w:fill="B7D8A1" w:themeFill="accent6" w:themeFillTint="7F"/>
      </w:tcPr>
    </w:tblStylePr>
  </w:style>
  <w:style w:type="table" w:styleId="189">
    <w:name w:val="Medium Grid 2"/>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cPr>
      <w:shd w:val="clear" w:color="auto" w:fill="BFBFBF" w:themeFill="text1" w:themeFillTint="3F"/>
    </w:tcPr>
    <w:tblStylePr w:type="firstRow">
      <w:rPr>
        <w:b/>
        <w:bCs/>
        <w:color w:val="000000" w:themeColor="text1"/>
        <w14:textFill>
          <w14:solidFill>
            <w14:schemeClr w14:val="tx1"/>
          </w14:solidFill>
        </w14:textFill>
      </w:rPr>
      <w:tblPr/>
      <w:tcPr>
        <w:shd w:val="clear" w:color="auto" w:fill="E5E5E5" w:themeFill="tex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7F7F7F" w:themeFill="text1" w:themeFillTint="7F"/>
      </w:tcPr>
    </w:tblStylePr>
    <w:tblStylePr w:type="band1Horz">
      <w:tblPr/>
      <w:tcPr>
        <w:tcBorders>
          <w:insideH w:val="single" w:sz="6" w:space="0"/>
          <w:insideV w:val="single" w:sz="6" w:space="0"/>
        </w:tcBorders>
        <w:shd w:val="clear" w:color="auto" w:fill="7F7F7F" w:themeFill="text1" w:themeFillTint="7F"/>
      </w:tcPr>
    </w:tblStylePr>
    <w:tblStylePr w:type="nwCell">
      <w:tblPr/>
      <w:tcPr>
        <w:shd w:val="clear" w:color="auto" w:fill="FFFFFF" w:themeFill="background1"/>
      </w:tcPr>
    </w:tblStylePr>
  </w:style>
  <w:style w:type="table" w:styleId="190">
    <w:name w:val="Medium Grid 2 Accent 1"/>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5B9BD5" w:themeColor="accent1" w:sz="8" w:space="0"/>
        <w:left w:val="single" w:color="5B9BD5" w:themeColor="accent1" w:sz="8" w:space="0"/>
        <w:bottom w:val="single" w:color="5B9BD5" w:themeColor="accent1" w:sz="8" w:space="0"/>
        <w:right w:val="single" w:color="5B9BD5" w:themeColor="accent1" w:sz="8" w:space="0"/>
        <w:insideH w:val="single" w:color="5B9BD5" w:themeColor="accent1" w:sz="8" w:space="0"/>
        <w:insideV w:val="single" w:color="5B9BD5" w:themeColor="accent1" w:sz="8" w:space="0"/>
      </w:tblBorders>
    </w:tblPr>
    <w:tcPr>
      <w:shd w:val="clear" w:color="auto" w:fill="D6E6F4" w:themeFill="accent1" w:themeFillTint="3F"/>
    </w:tcPr>
    <w:tblStylePr w:type="firstRow">
      <w:rPr>
        <w:b/>
        <w:bCs/>
        <w:color w:val="000000" w:themeColor="text1"/>
        <w14:textFill>
          <w14:solidFill>
            <w14:schemeClr w14:val="tx1"/>
          </w14:solidFill>
        </w14:textFill>
      </w:rPr>
      <w:tblPr/>
      <w:tcPr>
        <w:shd w:val="clear" w:color="auto" w:fill="EEF5FA" w:themeFill="accent1"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DEA" w:themeFill="accent1" w:themeFillTint="7F"/>
      </w:tcPr>
    </w:tblStylePr>
    <w:tblStylePr w:type="band1Horz">
      <w:tblPr/>
      <w:tcPr>
        <w:tcBorders>
          <w:insideH w:val="single" w:sz="6" w:space="0"/>
          <w:insideV w:val="single" w:sz="6" w:space="0"/>
        </w:tcBorders>
        <w:shd w:val="clear" w:color="auto" w:fill="ADCDEA" w:themeFill="accent1" w:themeFillTint="7F"/>
      </w:tcPr>
    </w:tblStylePr>
    <w:tblStylePr w:type="nwCell">
      <w:tblPr/>
      <w:tcPr>
        <w:shd w:val="clear" w:color="auto" w:fill="FFFFFF" w:themeFill="background1"/>
      </w:tcPr>
    </w:tblStylePr>
  </w:style>
  <w:style w:type="table" w:styleId="191">
    <w:name w:val="Medium Grid 2 Accent 2"/>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FF0000" w:themeColor="accent2" w:sz="8" w:space="0"/>
        <w:left w:val="single" w:color="FF0000" w:themeColor="accent2" w:sz="8" w:space="0"/>
        <w:bottom w:val="single" w:color="FF0000" w:themeColor="accent2" w:sz="8" w:space="0"/>
        <w:right w:val="single" w:color="FF0000" w:themeColor="accent2" w:sz="8" w:space="0"/>
        <w:insideH w:val="single" w:color="FF0000" w:themeColor="accent2" w:sz="8" w:space="0"/>
        <w:insideV w:val="single" w:color="FF0000" w:themeColor="accent2" w:sz="8" w:space="0"/>
      </w:tblBorders>
    </w:tblPr>
    <w:tcPr>
      <w:shd w:val="clear" w:color="auto" w:fill="FFBFBF" w:themeFill="accent2" w:themeFillTint="3F"/>
    </w:tcPr>
    <w:tblStylePr w:type="firstRow">
      <w:rPr>
        <w:b/>
        <w:bCs/>
        <w:color w:val="000000" w:themeColor="text1"/>
        <w14:textFill>
          <w14:solidFill>
            <w14:schemeClr w14:val="tx1"/>
          </w14:solidFill>
        </w14:textFill>
      </w:rPr>
      <w:tblPr/>
      <w:tcPr>
        <w:shd w:val="clear" w:color="auto" w:fill="FFE5E5" w:themeFill="accent2"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ECCCC" w:themeFill="accent2" w:themeFillTint="33"/>
      </w:tcPr>
    </w:tblStylePr>
    <w:tblStylePr w:type="band1Vert">
      <w:tblPr/>
      <w:tcPr>
        <w:shd w:val="clear" w:color="auto" w:fill="FF7F7F" w:themeFill="accent2" w:themeFillTint="7F"/>
      </w:tcPr>
    </w:tblStylePr>
    <w:tblStylePr w:type="band1Horz">
      <w:tblPr/>
      <w:tcPr>
        <w:tcBorders>
          <w:insideH w:val="single" w:sz="6" w:space="0"/>
          <w:insideV w:val="single" w:sz="6" w:space="0"/>
        </w:tcBorders>
        <w:shd w:val="clear" w:color="auto" w:fill="FF7F7F" w:themeFill="accent2" w:themeFillTint="7F"/>
      </w:tcPr>
    </w:tblStylePr>
    <w:tblStylePr w:type="nwCell">
      <w:tblPr/>
      <w:tcPr>
        <w:shd w:val="clear" w:color="auto" w:fill="FFFFFF" w:themeFill="background1"/>
      </w:tcPr>
    </w:tblStylePr>
  </w:style>
  <w:style w:type="table" w:styleId="192">
    <w:name w:val="Medium Grid 2 Accent 3"/>
    <w:basedOn w:val="88"/>
    <w:semiHidden/>
    <w:unhideWhenUsed/>
    <w:qFormat/>
    <w:uiPriority w:val="68"/>
    <w:pPr>
      <w:spacing w:before="0" w:line="240" w:lineRule="auto"/>
    </w:pPr>
    <w:rPr>
      <w:rFonts w:cstheme="majorBidi"/>
      <w:color w:val="000000" w:themeColor="text1"/>
      <w14:textFill>
        <w14:solidFill>
          <w14:schemeClr w14:val="tx1"/>
        </w14:solidFill>
      </w14:textFill>
    </w:rPr>
    <w:tblPr>
      <w:tblBorders>
        <w:top w:val="single" w:color="A5A5A5" w:themeColor="accent3" w:sz="8" w:space="0"/>
        <w:left w:val="single" w:color="A5A5A5" w:themeColor="accent3" w:sz="8" w:space="0"/>
        <w:bottom w:val="single" w:color="A5A5A5" w:themeColor="accent3" w:sz="8" w:space="0"/>
        <w:right w:val="single" w:color="A5A5A5" w:themeColor="accent3" w:sz="8" w:space="0"/>
        <w:insideH w:val="single" w:color="A5A5A5" w:themeColor="accent3" w:sz="8" w:space="0"/>
        <w:insideV w:val="single" w:color="A5A5A5" w:themeColor="accent3" w:sz="8" w:space="0"/>
      </w:tblBorders>
    </w:tblPr>
    <w:tcPr>
      <w:shd w:val="clear" w:color="auto" w:fill="E8E8E8" w:themeFill="accent3" w:themeFillTint="3F"/>
    </w:tcPr>
    <w:tblStylePr w:type="firstRow">
      <w:rPr>
        <w:b/>
        <w:bCs/>
        <w:color w:val="000000" w:themeColor="text1"/>
        <w14:textFill>
          <w14:solidFill>
            <w14:schemeClr w14:val="tx1"/>
          </w14:solidFill>
        </w14:textFill>
      </w:rPr>
      <w:tblPr/>
      <w:tcPr>
        <w:shd w:val="clear" w:color="auto" w:fill="F6F6F6" w:themeFill="accent3"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CECEC" w:themeFill="accent3" w:themeFillTint="33"/>
      </w:tcPr>
    </w:tblStylePr>
    <w:tblStylePr w:type="band1Vert">
      <w:tblPr/>
      <w:tcPr>
        <w:shd w:val="clear" w:color="auto" w:fill="D2D2D2" w:themeFill="accent3" w:themeFillTint="7F"/>
      </w:tcPr>
    </w:tblStylePr>
    <w:tblStylePr w:type="band1Horz">
      <w:tblPr/>
      <w:tcPr>
        <w:tcBorders>
          <w:insideH w:val="single" w:sz="6" w:space="0"/>
          <w:insideV w:val="single" w:sz="6" w:space="0"/>
        </w:tcBorders>
        <w:shd w:val="clear" w:color="auto" w:fill="D2D2D2" w:themeFill="accent3" w:themeFillTint="7F"/>
      </w:tcPr>
    </w:tblStylePr>
    <w:tblStylePr w:type="nwCell">
      <w:tblPr/>
      <w:tcPr>
        <w:shd w:val="clear" w:color="auto" w:fill="FFFFFF" w:themeFill="background1"/>
      </w:tcPr>
    </w:tblStylePr>
  </w:style>
  <w:style w:type="table" w:styleId="193">
    <w:name w:val="Medium Grid 2 Accent 4"/>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FFC000" w:themeColor="accent4" w:sz="8" w:space="0"/>
        <w:left w:val="single" w:color="FFC000" w:themeColor="accent4" w:sz="8" w:space="0"/>
        <w:bottom w:val="single" w:color="FFC000" w:themeColor="accent4" w:sz="8" w:space="0"/>
        <w:right w:val="single" w:color="FFC000" w:themeColor="accent4" w:sz="8" w:space="0"/>
        <w:insideH w:val="single" w:color="FFC000" w:themeColor="accent4" w:sz="8" w:space="0"/>
        <w:insideV w:val="single" w:color="FFC000" w:themeColor="accent4" w:sz="8" w:space="0"/>
      </w:tblBorders>
    </w:tblPr>
    <w:tcPr>
      <w:shd w:val="clear" w:color="auto" w:fill="FFEFBF" w:themeFill="accent4" w:themeFillTint="3F"/>
    </w:tcPr>
    <w:tblStylePr w:type="firstRow">
      <w:rPr>
        <w:b/>
        <w:bCs/>
        <w:color w:val="000000" w:themeColor="text1"/>
        <w14:textFill>
          <w14:solidFill>
            <w14:schemeClr w14:val="tx1"/>
          </w14:solidFill>
        </w14:textFill>
      </w:rPr>
      <w:tblPr/>
      <w:tcPr>
        <w:shd w:val="clear" w:color="auto" w:fill="FFF8E5" w:themeFill="accent4"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FEF2CC" w:themeFill="accent4" w:themeFillTint="33"/>
      </w:tcPr>
    </w:tblStylePr>
    <w:tblStylePr w:type="band1Vert">
      <w:tblPr/>
      <w:tcPr>
        <w:shd w:val="clear" w:color="auto" w:fill="FFDF7F" w:themeFill="accent4" w:themeFillTint="7F"/>
      </w:tcPr>
    </w:tblStylePr>
    <w:tblStylePr w:type="band1Horz">
      <w:tblPr/>
      <w:tcPr>
        <w:tcBorders>
          <w:insideH w:val="single" w:sz="6" w:space="0"/>
          <w:insideV w:val="single" w:sz="6" w:space="0"/>
        </w:tcBorders>
        <w:shd w:val="clear" w:color="auto" w:fill="FFDF7F" w:themeFill="accent4" w:themeFillTint="7F"/>
      </w:tcPr>
    </w:tblStylePr>
    <w:tblStylePr w:type="nwCell">
      <w:tblPr/>
      <w:tcPr>
        <w:shd w:val="clear" w:color="auto" w:fill="FFFFFF" w:themeFill="background1"/>
      </w:tcPr>
    </w:tblStylePr>
  </w:style>
  <w:style w:type="table" w:styleId="194">
    <w:name w:val="Medium Grid 2 Accent 5"/>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2B579A" w:themeColor="accent5" w:sz="8" w:space="0"/>
        <w:left w:val="single" w:color="2B579A" w:themeColor="accent5" w:sz="8" w:space="0"/>
        <w:bottom w:val="single" w:color="2B579A" w:themeColor="accent5" w:sz="8" w:space="0"/>
        <w:right w:val="single" w:color="2B579A" w:themeColor="accent5" w:sz="8" w:space="0"/>
        <w:insideH w:val="single" w:color="2B579A" w:themeColor="accent5" w:sz="8" w:space="0"/>
        <w:insideV w:val="single" w:color="2B579A" w:themeColor="accent5" w:sz="8" w:space="0"/>
      </w:tblBorders>
    </w:tblPr>
    <w:tcPr>
      <w:shd w:val="clear" w:color="auto" w:fill="C2D3EE" w:themeFill="accent5" w:themeFillTint="3F"/>
    </w:tcPr>
    <w:tblStylePr w:type="firstRow">
      <w:rPr>
        <w:b/>
        <w:bCs/>
        <w:color w:val="000000" w:themeColor="text1"/>
        <w14:textFill>
          <w14:solidFill>
            <w14:schemeClr w14:val="tx1"/>
          </w14:solidFill>
        </w14:textFill>
      </w:rPr>
      <w:tblPr/>
      <w:tcPr>
        <w:shd w:val="clear" w:color="auto" w:fill="E7EDF8" w:themeFill="accent5"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CEDCF1" w:themeFill="accent5" w:themeFillTint="33"/>
      </w:tcPr>
    </w:tblStylePr>
    <w:tblStylePr w:type="band1Vert">
      <w:tblPr/>
      <w:tcPr>
        <w:shd w:val="clear" w:color="auto" w:fill="85A7DC" w:themeFill="accent5" w:themeFillTint="7F"/>
      </w:tcPr>
    </w:tblStylePr>
    <w:tblStylePr w:type="band1Horz">
      <w:tblPr/>
      <w:tcPr>
        <w:tcBorders>
          <w:insideH w:val="single" w:sz="6" w:space="0"/>
          <w:insideV w:val="single" w:sz="6" w:space="0"/>
        </w:tcBorders>
        <w:shd w:val="clear" w:color="auto" w:fill="85A7DC" w:themeFill="accent5" w:themeFillTint="7F"/>
      </w:tcPr>
    </w:tblStylePr>
    <w:tblStylePr w:type="nwCell">
      <w:tblPr/>
      <w:tcPr>
        <w:shd w:val="clear" w:color="auto" w:fill="FFFFFF" w:themeFill="background1"/>
      </w:tcPr>
    </w:tblStylePr>
  </w:style>
  <w:style w:type="table" w:styleId="195">
    <w:name w:val="Medium Grid 2 Accent 6"/>
    <w:basedOn w:val="88"/>
    <w:semiHidden/>
    <w:unhideWhenUsed/>
    <w:uiPriority w:val="68"/>
    <w:pPr>
      <w:spacing w:before="0" w:line="240" w:lineRule="auto"/>
    </w:pPr>
    <w:rPr>
      <w:rFonts w:cstheme="majorBidi"/>
      <w:color w:val="000000" w:themeColor="text1"/>
      <w14:textFill>
        <w14:solidFill>
          <w14:schemeClr w14:val="tx1"/>
        </w14:solidFill>
      </w14:textFill>
    </w:rPr>
    <w:tblPr>
      <w:tblBorders>
        <w:top w:val="single" w:color="70AD47" w:themeColor="accent6" w:sz="8" w:space="0"/>
        <w:left w:val="single" w:color="70AD47" w:themeColor="accent6" w:sz="8" w:space="0"/>
        <w:bottom w:val="single" w:color="70AD47" w:themeColor="accent6" w:sz="8" w:space="0"/>
        <w:right w:val="single" w:color="70AD47" w:themeColor="accent6" w:sz="8" w:space="0"/>
        <w:insideH w:val="single" w:color="70AD47" w:themeColor="accent6" w:sz="8" w:space="0"/>
        <w:insideV w:val="single" w:color="70AD47" w:themeColor="accent6" w:sz="8" w:space="0"/>
      </w:tblBorders>
    </w:tblPr>
    <w:tcPr>
      <w:shd w:val="clear" w:color="auto" w:fill="DBEBD0" w:themeFill="accent6" w:themeFillTint="3F"/>
    </w:tcPr>
    <w:tblStylePr w:type="firstRow">
      <w:rPr>
        <w:b/>
        <w:bCs/>
        <w:color w:val="000000" w:themeColor="text1"/>
        <w14:textFill>
          <w14:solidFill>
            <w14:schemeClr w14:val="tx1"/>
          </w14:solidFill>
        </w14:textFill>
      </w:rPr>
      <w:tblPr/>
      <w:tcPr>
        <w:shd w:val="clear" w:color="auto" w:fill="F0F7EC" w:themeFill="accent6" w:themeFillTint="19"/>
      </w:tcPr>
    </w:tblStylePr>
    <w:tblStylePr w:type="lastRow">
      <w:rPr>
        <w:b/>
        <w:bCs/>
        <w:color w:val="000000" w:themeColor="text1"/>
        <w14:textFill>
          <w14:solidFill>
            <w14:schemeClr w14:val="tx1"/>
          </w14:solidFill>
        </w14:textFill>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1" w:themeFill="accent6" w:themeFillTint="7F"/>
      </w:tcPr>
    </w:tblStylePr>
    <w:tblStylePr w:type="band1Horz">
      <w:tblPr/>
      <w:tcPr>
        <w:tcBorders>
          <w:insideH w:val="single" w:sz="6" w:space="0"/>
          <w:insideV w:val="single" w:sz="6" w:space="0"/>
        </w:tcBorders>
        <w:shd w:val="clear" w:color="auto" w:fill="B7D8A1" w:themeFill="accent6" w:themeFillTint="7F"/>
      </w:tcPr>
    </w:tblStylePr>
    <w:tblStylePr w:type="nwCell">
      <w:tblPr/>
      <w:tcPr>
        <w:shd w:val="clear" w:color="auto" w:fill="FFFFFF" w:themeFill="background1"/>
      </w:tcPr>
    </w:tblStylePr>
  </w:style>
  <w:style w:type="table" w:styleId="196">
    <w:name w:val="Medium Grid 3"/>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BFBFBF" w:themeFill="tex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197">
    <w:name w:val="Medium Grid 3 Accent 1"/>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6E6F4" w:themeFill="accent1"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5B9BD5" w:themeFill="accent1"/>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5B9BD5" w:themeFill="accent1"/>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5B9BD5" w:themeFill="accent1"/>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5B9BD5"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DCDEA"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DCDEA" w:themeFill="accent1" w:themeFillTint="7F"/>
      </w:tcPr>
    </w:tblStylePr>
  </w:style>
  <w:style w:type="table" w:styleId="198">
    <w:name w:val="Medium Grid 3 Accent 2"/>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FBFBF" w:themeFill="accent2"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F0000" w:themeFill="accent2"/>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F0000" w:themeFill="accent2"/>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FF0000" w:themeFill="accent2"/>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FF0000" w:themeFill="accent2"/>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F7F7F" w:themeFill="accent2"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F7F7F" w:themeFill="accent2" w:themeFillTint="7F"/>
      </w:tcPr>
    </w:tblStylePr>
  </w:style>
  <w:style w:type="table" w:styleId="199">
    <w:name w:val="Medium Grid 3 Accent 3"/>
    <w:basedOn w:val="88"/>
    <w:semiHidden/>
    <w:unhideWhenUsed/>
    <w:qFormat/>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8E8E8" w:themeFill="accent3"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A5A5A5" w:themeFill="accent3"/>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A5A5A5" w:themeFill="accent3"/>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A5A5A5" w:themeFill="accent3"/>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A5A5A5" w:themeFill="accent3"/>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2D2D2" w:themeFill="accent3"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2D2D2" w:themeFill="accent3" w:themeFillTint="7F"/>
      </w:tcPr>
    </w:tblStylePr>
  </w:style>
  <w:style w:type="table" w:styleId="200">
    <w:name w:val="Medium Grid 3 Accent 4"/>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FEFBF" w:themeFill="accent4"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FC000" w:themeFill="accent4"/>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FC000" w:themeFill="accent4"/>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FFC000" w:themeFill="accent4"/>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FFC000" w:themeFill="accent4"/>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FDF7F" w:themeFill="accent4"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FDF7F" w:themeFill="accent4" w:themeFillTint="7F"/>
      </w:tcPr>
    </w:tblStylePr>
  </w:style>
  <w:style w:type="table" w:styleId="201">
    <w:name w:val="Medium Grid 3 Accent 5"/>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C2D3EE" w:themeFill="accent5"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2B579A" w:themeFill="accent5"/>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2B579A" w:themeFill="accent5"/>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2B579A" w:themeFill="accent5"/>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2B579A" w:themeFill="accent5"/>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85A7DC" w:themeFill="accent5"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85A7DC" w:themeFill="accent5" w:themeFillTint="7F"/>
      </w:tcPr>
    </w:tblStylePr>
  </w:style>
  <w:style w:type="table" w:styleId="202">
    <w:name w:val="Medium Grid 3 Accent 6"/>
    <w:basedOn w:val="88"/>
    <w:semiHidden/>
    <w:unhideWhenUsed/>
    <w:uiPriority w:val="69"/>
    <w:pPr>
      <w:spacing w:before="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BEBD0" w:themeFill="accent6" w:themeFillTint="3F"/>
    </w:tcPr>
    <w:tblStylePr w:type="firstRow">
      <w:rPr>
        <w:b/>
        <w:bCs/>
        <w:i w:val="0"/>
        <w:iCs w:val="0"/>
        <w:color w:val="FFFFFF" w:themeColor="background1"/>
        <w14:textFill>
          <w14:solidFill>
            <w14:schemeClr w14:val="bg1"/>
          </w14:solidFill>
        </w14:textFill>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70AD47" w:themeFill="accent6"/>
      </w:tcPr>
    </w:tblStylePr>
    <w:tblStylePr w:type="lastRow">
      <w:rPr>
        <w:b/>
        <w:bCs/>
        <w:i w:val="0"/>
        <w:iCs w:val="0"/>
        <w:color w:val="FFFFFF" w:themeColor="background1"/>
        <w14:textFill>
          <w14:solidFill>
            <w14:schemeClr w14:val="bg1"/>
          </w14:solidFill>
        </w14:textFill>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70AD47" w:themeFill="accent6"/>
      </w:tcPr>
    </w:tblStylePr>
    <w:tblStylePr w:type="firstCol">
      <w:rPr>
        <w:b/>
        <w:bCs/>
        <w:i w:val="0"/>
        <w:iCs w:val="0"/>
        <w:color w:val="FFFFFF" w:themeColor="background1"/>
        <w14:textFill>
          <w14:solidFill>
            <w14:schemeClr w14:val="bg1"/>
          </w14:solidFill>
        </w14:textFill>
      </w:rPr>
      <w:tblPr/>
      <w:tcPr>
        <w:tcBorders>
          <w:left w:val="single" w:color="FFFFFF" w:themeColor="background1" w:sz="8" w:space="0"/>
          <w:right w:val="single" w:color="FFFFFF" w:themeColor="background1" w:sz="24" w:space="0"/>
          <w:insideH w:val="nil"/>
          <w:insideV w:val="nil"/>
        </w:tcBorders>
        <w:shd w:val="clear" w:color="auto" w:fill="70AD47" w:themeFill="accent6"/>
      </w:tcPr>
    </w:tblStylePr>
    <w:tblStylePr w:type="lastCol">
      <w:rPr>
        <w:b/>
        <w:bCs/>
        <w:i w:val="0"/>
        <w:iCs w:val="0"/>
        <w:color w:val="FFFFFF" w:themeColor="background1"/>
        <w14:textFill>
          <w14:solidFill>
            <w14:schemeClr w14:val="bg1"/>
          </w14:solidFill>
        </w14:textFill>
      </w:rPr>
      <w:tblPr/>
      <w:tcPr>
        <w:tcBorders>
          <w:top w:val="nil"/>
          <w:left w:val="single" w:color="FFFFFF" w:themeColor="background1" w:sz="24" w:space="0"/>
          <w:bottom w:val="nil"/>
          <w:right w:val="nil"/>
          <w:insideH w:val="nil"/>
          <w:insideV w:val="nil"/>
        </w:tcBorders>
        <w:shd w:val="clear" w:color="auto" w:fill="70AD47"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7D8A1"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7D8A1" w:themeFill="accent6" w:themeFillTint="7F"/>
      </w:tcPr>
    </w:tblStylePr>
  </w:style>
  <w:style w:type="table" w:styleId="203">
    <w:name w:val="Dark List"/>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000000" w:themeFill="tex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204">
    <w:name w:val="Dark List Accent 1"/>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5B9BD5" w:themeFill="accen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1E4D78" w:themeFill="accent1" w:themeFillShade="7F"/>
      </w:tcPr>
    </w:tblStylePr>
    <w:tblStylePr w:type="firstCol">
      <w:tblPr/>
      <w:tcPr>
        <w:tcBorders>
          <w:top w:val="nil"/>
          <w:left w:val="nil"/>
          <w:bottom w:val="nil"/>
          <w:right w:val="single" w:color="FFFFFF" w:themeColor="background1" w:sz="18" w:space="0"/>
          <w:insideH w:val="nil"/>
          <w:insideV w:val="nil"/>
        </w:tcBorders>
        <w:shd w:val="clear" w:color="auto" w:fill="2E75B5" w:themeFill="accent1" w:themeFillShade="BF"/>
      </w:tcPr>
    </w:tblStylePr>
    <w:tblStylePr w:type="lastCol">
      <w:tblPr/>
      <w:tcPr>
        <w:tcBorders>
          <w:top w:val="nil"/>
          <w:left w:val="single" w:color="FFFFFF" w:themeColor="background1" w:sz="18" w:space="0"/>
          <w:bottom w:val="nil"/>
          <w:right w:val="nil"/>
          <w:insideH w:val="nil"/>
          <w:insideV w:val="nil"/>
        </w:tcBorders>
        <w:shd w:val="clear" w:color="auto" w:fill="2E75B5" w:themeFill="accent1" w:themeFillShade="BF"/>
      </w:tcPr>
    </w:tblStylePr>
    <w:tblStylePr w:type="band1Vert">
      <w:tblPr/>
      <w:tcPr>
        <w:tcBorders>
          <w:top w:val="nil"/>
          <w:left w:val="nil"/>
          <w:bottom w:val="nil"/>
          <w:right w:val="nil"/>
          <w:insideH w:val="nil"/>
          <w:insideV w:val="nil"/>
        </w:tcBorders>
        <w:shd w:val="clear" w:color="auto" w:fill="2E75B5" w:themeFill="accent1" w:themeFillShade="BF"/>
      </w:tcPr>
    </w:tblStylePr>
    <w:tblStylePr w:type="band1Horz">
      <w:tblPr/>
      <w:tcPr>
        <w:tcBorders>
          <w:top w:val="nil"/>
          <w:left w:val="nil"/>
          <w:bottom w:val="nil"/>
          <w:right w:val="nil"/>
          <w:insideH w:val="nil"/>
          <w:insideV w:val="nil"/>
        </w:tcBorders>
        <w:shd w:val="clear" w:color="auto" w:fill="2E75B5" w:themeFill="accent1" w:themeFillShade="BF"/>
      </w:tcPr>
    </w:tblStylePr>
  </w:style>
  <w:style w:type="table" w:styleId="205">
    <w:name w:val="Dark List Accent 2"/>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FF0000" w:themeFill="accent2"/>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7E0000" w:themeFill="accent2" w:themeFillShade="7F"/>
      </w:tcPr>
    </w:tblStylePr>
    <w:tblStylePr w:type="firstCol">
      <w:tblPr/>
      <w:tcPr>
        <w:tcBorders>
          <w:top w:val="nil"/>
          <w:left w:val="nil"/>
          <w:bottom w:val="nil"/>
          <w:right w:val="single" w:color="FFFFFF" w:themeColor="background1" w:sz="18" w:space="0"/>
          <w:insideH w:val="nil"/>
          <w:insideV w:val="nil"/>
        </w:tcBorders>
        <w:shd w:val="clear" w:color="auto" w:fill="BE0000" w:themeFill="accent2" w:themeFillShade="BF"/>
      </w:tcPr>
    </w:tblStylePr>
    <w:tblStylePr w:type="lastCol">
      <w:tblPr/>
      <w:tcPr>
        <w:tcBorders>
          <w:top w:val="nil"/>
          <w:left w:val="single" w:color="FFFFFF" w:themeColor="background1" w:sz="18" w:space="0"/>
          <w:bottom w:val="nil"/>
          <w:right w:val="nil"/>
          <w:insideH w:val="nil"/>
          <w:insideV w:val="nil"/>
        </w:tcBorders>
        <w:shd w:val="clear" w:color="auto" w:fill="BE0000" w:themeFill="accent2" w:themeFillShade="BF"/>
      </w:tcPr>
    </w:tblStylePr>
    <w:tblStylePr w:type="band1Vert">
      <w:tblPr/>
      <w:tcPr>
        <w:tcBorders>
          <w:top w:val="nil"/>
          <w:left w:val="nil"/>
          <w:bottom w:val="nil"/>
          <w:right w:val="nil"/>
          <w:insideH w:val="nil"/>
          <w:insideV w:val="nil"/>
        </w:tcBorders>
        <w:shd w:val="clear" w:color="auto" w:fill="BE0000" w:themeFill="accent2" w:themeFillShade="BF"/>
      </w:tcPr>
    </w:tblStylePr>
    <w:tblStylePr w:type="band1Horz">
      <w:tblPr/>
      <w:tcPr>
        <w:tcBorders>
          <w:top w:val="nil"/>
          <w:left w:val="nil"/>
          <w:bottom w:val="nil"/>
          <w:right w:val="nil"/>
          <w:insideH w:val="nil"/>
          <w:insideV w:val="nil"/>
        </w:tcBorders>
        <w:shd w:val="clear" w:color="auto" w:fill="BE0000" w:themeFill="accent2" w:themeFillShade="BF"/>
      </w:tcPr>
    </w:tblStylePr>
  </w:style>
  <w:style w:type="table" w:styleId="206">
    <w:name w:val="Dark List Accent 3"/>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A5A5A5" w:themeFill="accent3"/>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color="FFFFFF" w:themeColor="background1" w:sz="18" w:space="0"/>
          <w:insideH w:val="nil"/>
          <w:insideV w:val="nil"/>
        </w:tcBorders>
        <w:shd w:val="clear" w:color="auto" w:fill="7B7B7B" w:themeFill="accent3" w:themeFillShade="BF"/>
      </w:tcPr>
    </w:tblStylePr>
    <w:tblStylePr w:type="lastCol">
      <w:tblPr/>
      <w:tcPr>
        <w:tcBorders>
          <w:top w:val="nil"/>
          <w:left w:val="single" w:color="FFFFFF" w:themeColor="background1" w:sz="18" w:space="0"/>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207">
    <w:name w:val="Dark List Accent 4"/>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FFC000" w:themeFill="accent4"/>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7E5F00" w:themeFill="accent4" w:themeFillShade="7F"/>
      </w:tcPr>
    </w:tblStylePr>
    <w:tblStylePr w:type="firstCol">
      <w:tblPr/>
      <w:tcPr>
        <w:tcBorders>
          <w:top w:val="nil"/>
          <w:left w:val="nil"/>
          <w:bottom w:val="nil"/>
          <w:right w:val="single" w:color="FFFFFF" w:themeColor="background1" w:sz="18" w:space="0"/>
          <w:insideH w:val="nil"/>
          <w:insideV w:val="nil"/>
        </w:tcBorders>
        <w:shd w:val="clear" w:color="auto" w:fill="BE8F00" w:themeFill="accent4" w:themeFillShade="BF"/>
      </w:tcPr>
    </w:tblStylePr>
    <w:tblStylePr w:type="lastCol">
      <w:tblPr/>
      <w:tcPr>
        <w:tcBorders>
          <w:top w:val="nil"/>
          <w:left w:val="single" w:color="FFFFFF" w:themeColor="background1" w:sz="18" w:space="0"/>
          <w:bottom w:val="nil"/>
          <w:right w:val="nil"/>
          <w:insideH w:val="nil"/>
          <w:insideV w:val="nil"/>
        </w:tcBorders>
        <w:shd w:val="clear" w:color="auto" w:fill="BE8F00" w:themeFill="accent4" w:themeFillShade="BF"/>
      </w:tcPr>
    </w:tblStylePr>
    <w:tblStylePr w:type="band1Vert">
      <w:tblPr/>
      <w:tcPr>
        <w:tcBorders>
          <w:top w:val="nil"/>
          <w:left w:val="nil"/>
          <w:bottom w:val="nil"/>
          <w:right w:val="nil"/>
          <w:insideH w:val="nil"/>
          <w:insideV w:val="nil"/>
        </w:tcBorders>
        <w:shd w:val="clear" w:color="auto" w:fill="BE8F00" w:themeFill="accent4" w:themeFillShade="BF"/>
      </w:tcPr>
    </w:tblStylePr>
    <w:tblStylePr w:type="band1Horz">
      <w:tblPr/>
      <w:tcPr>
        <w:tcBorders>
          <w:top w:val="nil"/>
          <w:left w:val="nil"/>
          <w:bottom w:val="nil"/>
          <w:right w:val="nil"/>
          <w:insideH w:val="nil"/>
          <w:insideV w:val="nil"/>
        </w:tcBorders>
        <w:shd w:val="clear" w:color="auto" w:fill="BE8F00" w:themeFill="accent4" w:themeFillShade="BF"/>
      </w:tcPr>
    </w:tblStylePr>
  </w:style>
  <w:style w:type="table" w:styleId="208">
    <w:name w:val="Dark List Accent 5"/>
    <w:basedOn w:val="88"/>
    <w:semiHidden/>
    <w:unhideWhenUsed/>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2B579A" w:themeFill="accent5"/>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152B4C" w:themeFill="accent5" w:themeFillShade="7F"/>
      </w:tcPr>
    </w:tblStylePr>
    <w:tblStylePr w:type="firstCol">
      <w:tblPr/>
      <w:tcPr>
        <w:tcBorders>
          <w:top w:val="nil"/>
          <w:left w:val="nil"/>
          <w:bottom w:val="nil"/>
          <w:right w:val="single" w:color="FFFFFF" w:themeColor="background1" w:sz="18" w:space="0"/>
          <w:insideH w:val="nil"/>
          <w:insideV w:val="nil"/>
        </w:tcBorders>
        <w:shd w:val="clear" w:color="auto" w:fill="204173" w:themeFill="accent5" w:themeFillShade="BF"/>
      </w:tcPr>
    </w:tblStylePr>
    <w:tblStylePr w:type="lastCol">
      <w:tblPr/>
      <w:tcPr>
        <w:tcBorders>
          <w:top w:val="nil"/>
          <w:left w:val="single" w:color="FFFFFF" w:themeColor="background1" w:sz="18" w:space="0"/>
          <w:bottom w:val="nil"/>
          <w:right w:val="nil"/>
          <w:insideH w:val="nil"/>
          <w:insideV w:val="nil"/>
        </w:tcBorders>
        <w:shd w:val="clear" w:color="auto" w:fill="204173" w:themeFill="accent5" w:themeFillShade="BF"/>
      </w:tcPr>
    </w:tblStylePr>
    <w:tblStylePr w:type="band1Vert">
      <w:tblPr/>
      <w:tcPr>
        <w:tcBorders>
          <w:top w:val="nil"/>
          <w:left w:val="nil"/>
          <w:bottom w:val="nil"/>
          <w:right w:val="nil"/>
          <w:insideH w:val="nil"/>
          <w:insideV w:val="nil"/>
        </w:tcBorders>
        <w:shd w:val="clear" w:color="auto" w:fill="204173" w:themeFill="accent5" w:themeFillShade="BF"/>
      </w:tcPr>
    </w:tblStylePr>
    <w:tblStylePr w:type="band1Horz">
      <w:tblPr/>
      <w:tcPr>
        <w:tcBorders>
          <w:top w:val="nil"/>
          <w:left w:val="nil"/>
          <w:bottom w:val="nil"/>
          <w:right w:val="nil"/>
          <w:insideH w:val="nil"/>
          <w:insideV w:val="nil"/>
        </w:tcBorders>
        <w:shd w:val="clear" w:color="auto" w:fill="204173" w:themeFill="accent5" w:themeFillShade="BF"/>
      </w:tcPr>
    </w:tblStylePr>
  </w:style>
  <w:style w:type="table" w:styleId="209">
    <w:name w:val="Dark List Accent 6"/>
    <w:basedOn w:val="88"/>
    <w:semiHidden/>
    <w:unhideWhenUsed/>
    <w:qFormat/>
    <w:uiPriority w:val="70"/>
    <w:pPr>
      <w:spacing w:before="0" w:line="240" w:lineRule="auto"/>
    </w:pPr>
    <w:rPr>
      <w:color w:val="FFFFFF" w:themeColor="background1"/>
      <w14:textFill>
        <w14:solidFill>
          <w14:schemeClr w14:val="bg1"/>
        </w14:solidFill>
      </w14:textFill>
    </w:rPr>
    <w:tblPr>
      <w:tblStyleRowBandSize w:val="1"/>
      <w:tblStyleColBandSize w:val="1"/>
    </w:tblPr>
    <w:tcPr>
      <w:shd w:val="clear" w:color="auto" w:fill="70AD47" w:themeFill="accent6"/>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color="FFFFFF" w:themeColor="background1" w:sz="18" w:space="0"/>
          <w:insideH w:val="nil"/>
          <w:insideV w:val="nil"/>
        </w:tcBorders>
        <w:shd w:val="clear" w:color="auto" w:fill="538135" w:themeFill="accent6" w:themeFillShade="BF"/>
      </w:tcPr>
    </w:tblStylePr>
    <w:tblStylePr w:type="lastCol">
      <w:tblPr/>
      <w:tcPr>
        <w:tcBorders>
          <w:top w:val="nil"/>
          <w:left w:val="single" w:color="FFFFFF" w:themeColor="background1" w:sz="18" w:space="0"/>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table" w:styleId="210">
    <w:name w:val="Colorful Shading"/>
    <w:basedOn w:val="88"/>
    <w:semiHidden/>
    <w:unhideWhenUsed/>
    <w:uiPriority w:val="71"/>
    <w:pPr>
      <w:spacing w:before="0" w:line="240" w:lineRule="auto"/>
    </w:pPr>
    <w:rPr>
      <w:color w:val="000000" w:themeColor="text1"/>
      <w14:textFill>
        <w14:solidFill>
          <w14:schemeClr w14:val="tx1"/>
        </w14:solidFill>
      </w14:textFill>
    </w:rPr>
    <w:tblPr>
      <w:tblBorders>
        <w:top w:val="single" w:color="FF0000"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Pr>
    <w:tcPr>
      <w:shd w:val="clear" w:color="auto" w:fill="E5E5E5" w:themeFill="text1" w:themeFillTint="19"/>
    </w:tcPr>
    <w:tblStylePr w:type="firstRow">
      <w:rPr>
        <w:b/>
        <w:bCs/>
      </w:rPr>
      <w:tblPr/>
      <w:tcPr>
        <w:tcBorders>
          <w:top w:val="nil"/>
          <w:left w:val="nil"/>
          <w:bottom w:val="single" w:color="FF0000"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1">
    <w:name w:val="Colorful Shading Accent 1"/>
    <w:basedOn w:val="88"/>
    <w:semiHidden/>
    <w:unhideWhenUsed/>
    <w:uiPriority w:val="71"/>
    <w:pPr>
      <w:spacing w:before="0" w:line="240" w:lineRule="auto"/>
    </w:pPr>
    <w:rPr>
      <w:color w:val="000000" w:themeColor="text1"/>
      <w14:textFill>
        <w14:solidFill>
          <w14:schemeClr w14:val="tx1"/>
        </w14:solidFill>
      </w14:textFill>
    </w:rPr>
    <w:tblPr>
      <w:tblBorders>
        <w:top w:val="single" w:color="FF0000" w:themeColor="accent2" w:sz="24" w:space="0"/>
        <w:left w:val="single" w:color="5B9BD5" w:themeColor="accent1" w:sz="4" w:space="0"/>
        <w:bottom w:val="single" w:color="5B9BD5" w:themeColor="accent1" w:sz="4" w:space="0"/>
        <w:right w:val="single" w:color="5B9BD5" w:themeColor="accent1" w:sz="4" w:space="0"/>
        <w:insideH w:val="single" w:color="FFFFFF" w:themeColor="background1" w:sz="4" w:space="0"/>
        <w:insideV w:val="single" w:color="FFFFFF" w:themeColor="background1" w:sz="4" w:space="0"/>
      </w:tblBorders>
    </w:tblPr>
    <w:tcPr>
      <w:shd w:val="clear" w:color="auto" w:fill="EEF5FA" w:themeFill="accent1" w:themeFillTint="19"/>
    </w:tcPr>
    <w:tblStylePr w:type="firstRow">
      <w:rPr>
        <w:b/>
        <w:bCs/>
      </w:rPr>
      <w:tblPr/>
      <w:tcPr>
        <w:tcBorders>
          <w:top w:val="nil"/>
          <w:left w:val="nil"/>
          <w:bottom w:val="single" w:color="FF0000"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255D91" w:themeFill="accent1"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255D91" w:themeFill="accent1"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255D91" w:themeFill="accent1" w:themeFillShade="99"/>
      </w:tcPr>
    </w:tblStylePr>
    <w:tblStylePr w:type="band1Vert">
      <w:tblPr/>
      <w:tcPr>
        <w:shd w:val="clear" w:color="auto" w:fill="BDD6EE" w:themeFill="accent1" w:themeFillTint="66"/>
      </w:tcPr>
    </w:tblStylePr>
    <w:tblStylePr w:type="band1Horz">
      <w:tblPr/>
      <w:tcPr>
        <w:shd w:val="clear" w:color="auto" w:fill="ADCDEA"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2">
    <w:name w:val="Colorful Shading Accent 2"/>
    <w:basedOn w:val="88"/>
    <w:semiHidden/>
    <w:unhideWhenUsed/>
    <w:uiPriority w:val="71"/>
    <w:pPr>
      <w:spacing w:before="0" w:line="240" w:lineRule="auto"/>
    </w:pPr>
    <w:rPr>
      <w:color w:val="000000" w:themeColor="text1"/>
      <w14:textFill>
        <w14:solidFill>
          <w14:schemeClr w14:val="tx1"/>
        </w14:solidFill>
      </w14:textFill>
    </w:rPr>
    <w:tblPr>
      <w:tblBorders>
        <w:top w:val="single" w:color="FF0000" w:themeColor="accent2" w:sz="24" w:space="0"/>
        <w:left w:val="single" w:color="FF0000" w:themeColor="accent2" w:sz="4" w:space="0"/>
        <w:bottom w:val="single" w:color="FF0000" w:themeColor="accent2" w:sz="4" w:space="0"/>
        <w:right w:val="single" w:color="FF0000" w:themeColor="accent2" w:sz="4" w:space="0"/>
        <w:insideH w:val="single" w:color="FFFFFF" w:themeColor="background1" w:sz="4" w:space="0"/>
        <w:insideV w:val="single" w:color="FFFFFF" w:themeColor="background1" w:sz="4" w:space="0"/>
      </w:tblBorders>
    </w:tblPr>
    <w:tcPr>
      <w:shd w:val="clear" w:color="auto" w:fill="FFE5E5" w:themeFill="accent2" w:themeFillTint="19"/>
    </w:tcPr>
    <w:tblStylePr w:type="firstRow">
      <w:rPr>
        <w:b/>
        <w:bCs/>
      </w:rPr>
      <w:tblPr/>
      <w:tcPr>
        <w:tcBorders>
          <w:top w:val="nil"/>
          <w:left w:val="nil"/>
          <w:bottom w:val="single" w:color="FF0000"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990000" w:themeFill="accent2"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990000" w:themeFill="accent2"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990000" w:themeFill="accent2" w:themeFillShade="99"/>
      </w:tcPr>
    </w:tblStylePr>
    <w:tblStylePr w:type="band1Vert">
      <w:tblPr/>
      <w:tcPr>
        <w:shd w:val="clear" w:color="auto" w:fill="FF9999" w:themeFill="accent2" w:themeFillTint="66"/>
      </w:tcPr>
    </w:tblStylePr>
    <w:tblStylePr w:type="band1Horz">
      <w:tblPr/>
      <w:tcPr>
        <w:shd w:val="clear" w:color="auto" w:fill="FF7F7F"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3">
    <w:name w:val="Colorful Shading Accent 3"/>
    <w:basedOn w:val="88"/>
    <w:semiHidden/>
    <w:unhideWhenUsed/>
    <w:uiPriority w:val="71"/>
    <w:pPr>
      <w:spacing w:before="0" w:line="240" w:lineRule="auto"/>
    </w:pPr>
    <w:rPr>
      <w:color w:val="000000" w:themeColor="text1"/>
      <w14:textFill>
        <w14:solidFill>
          <w14:schemeClr w14:val="tx1"/>
        </w14:solidFill>
      </w14:textFill>
    </w:rPr>
    <w:tblPr>
      <w:tblBorders>
        <w:top w:val="single" w:color="FFC000" w:themeColor="accent4" w:sz="24" w:space="0"/>
        <w:left w:val="single" w:color="A5A5A5" w:themeColor="accent3" w:sz="4" w:space="0"/>
        <w:bottom w:val="single" w:color="A5A5A5" w:themeColor="accent3" w:sz="4" w:space="0"/>
        <w:right w:val="single" w:color="A5A5A5" w:themeColor="accent3" w:sz="4" w:space="0"/>
        <w:insideH w:val="single" w:color="FFFFFF" w:themeColor="background1" w:sz="4" w:space="0"/>
        <w:insideV w:val="single" w:color="FFFFFF" w:themeColor="background1" w:sz="4" w:space="0"/>
      </w:tblBorders>
    </w:tblPr>
    <w:tcPr>
      <w:shd w:val="clear" w:color="auto" w:fill="F6F6F6" w:themeFill="accent3" w:themeFillTint="19"/>
    </w:tcPr>
    <w:tblStylePr w:type="firstRow">
      <w:rPr>
        <w:b/>
        <w:bCs/>
      </w:rPr>
      <w:tblPr/>
      <w:tcPr>
        <w:tcBorders>
          <w:top w:val="nil"/>
          <w:left w:val="nil"/>
          <w:bottom w:val="single" w:color="FFC000"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626262" w:themeFill="accent3"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626262" w:themeFill="accent3"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626262" w:themeFill="accent3" w:themeFillShade="99"/>
      </w:tcPr>
    </w:tblStylePr>
    <w:tblStylePr w:type="band1Vert">
      <w:tblPr/>
      <w:tcPr>
        <w:shd w:val="clear" w:color="auto" w:fill="DADADA" w:themeFill="accent3" w:themeFillTint="66"/>
      </w:tcPr>
    </w:tblStylePr>
    <w:tblStylePr w:type="band1Horz">
      <w:tblPr/>
      <w:tcPr>
        <w:shd w:val="clear" w:color="auto" w:fill="D2D2D2" w:themeFill="accent3" w:themeFillTint="7F"/>
      </w:tcPr>
    </w:tblStylePr>
  </w:style>
  <w:style w:type="table" w:styleId="214">
    <w:name w:val="Colorful Shading Accent 4"/>
    <w:basedOn w:val="88"/>
    <w:semiHidden/>
    <w:unhideWhenUsed/>
    <w:uiPriority w:val="71"/>
    <w:pPr>
      <w:spacing w:before="0" w:line="240" w:lineRule="auto"/>
    </w:pPr>
    <w:rPr>
      <w:color w:val="000000" w:themeColor="text1"/>
      <w14:textFill>
        <w14:solidFill>
          <w14:schemeClr w14:val="tx1"/>
        </w14:solidFill>
      </w14:textFill>
    </w:rPr>
    <w:tblPr>
      <w:tblBorders>
        <w:top w:val="single" w:color="A5A5A5" w:themeColor="accent3" w:sz="24" w:space="0"/>
        <w:left w:val="single" w:color="FFC000" w:themeColor="accent4" w:sz="4" w:space="0"/>
        <w:bottom w:val="single" w:color="FFC000" w:themeColor="accent4" w:sz="4" w:space="0"/>
        <w:right w:val="single" w:color="FFC000" w:themeColor="accent4" w:sz="4" w:space="0"/>
        <w:insideH w:val="single" w:color="FFFFFF" w:themeColor="background1" w:sz="4" w:space="0"/>
        <w:insideV w:val="single" w:color="FFFFFF" w:themeColor="background1" w:sz="4" w:space="0"/>
      </w:tblBorders>
    </w:tblPr>
    <w:tcPr>
      <w:shd w:val="clear" w:color="auto" w:fill="FFF8E5" w:themeFill="accent4" w:themeFillTint="19"/>
    </w:tcPr>
    <w:tblStylePr w:type="firstRow">
      <w:rPr>
        <w:b/>
        <w:bCs/>
      </w:rPr>
      <w:tblPr/>
      <w:tcPr>
        <w:tcBorders>
          <w:top w:val="nil"/>
          <w:left w:val="nil"/>
          <w:bottom w:val="single" w:color="A5A5A5"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997300" w:themeFill="accent4"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997300" w:themeFill="accent4"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7F"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5">
    <w:name w:val="Colorful Shading Accent 5"/>
    <w:basedOn w:val="88"/>
    <w:semiHidden/>
    <w:unhideWhenUsed/>
    <w:qFormat/>
    <w:uiPriority w:val="71"/>
    <w:pPr>
      <w:spacing w:before="0" w:line="240" w:lineRule="auto"/>
    </w:pPr>
    <w:rPr>
      <w:color w:val="000000" w:themeColor="text1"/>
      <w14:textFill>
        <w14:solidFill>
          <w14:schemeClr w14:val="tx1"/>
        </w14:solidFill>
      </w14:textFill>
    </w:rPr>
    <w:tblPr>
      <w:tblBorders>
        <w:top w:val="single" w:color="70AD47" w:themeColor="accent6" w:sz="24" w:space="0"/>
        <w:left w:val="single" w:color="2B579A" w:themeColor="accent5" w:sz="4" w:space="0"/>
        <w:bottom w:val="single" w:color="2B579A" w:themeColor="accent5" w:sz="4" w:space="0"/>
        <w:right w:val="single" w:color="2B579A" w:themeColor="accent5" w:sz="4" w:space="0"/>
        <w:insideH w:val="single" w:color="FFFFFF" w:themeColor="background1" w:sz="4" w:space="0"/>
        <w:insideV w:val="single" w:color="FFFFFF" w:themeColor="background1" w:sz="4" w:space="0"/>
      </w:tblBorders>
    </w:tblPr>
    <w:tcPr>
      <w:shd w:val="clear" w:color="auto" w:fill="E7EDF8" w:themeFill="accent5" w:themeFillTint="19"/>
    </w:tcPr>
    <w:tblStylePr w:type="firstRow">
      <w:rPr>
        <w:b/>
        <w:bCs/>
      </w:rPr>
      <w:tblPr/>
      <w:tcPr>
        <w:tcBorders>
          <w:top w:val="nil"/>
          <w:left w:val="nil"/>
          <w:bottom w:val="single" w:color="70AD47"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19345C" w:themeFill="accent5"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19345C" w:themeFill="accent5"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19345C" w:themeFill="accent5" w:themeFillShade="99"/>
      </w:tcPr>
    </w:tblStylePr>
    <w:tblStylePr w:type="band1Vert">
      <w:tblPr/>
      <w:tcPr>
        <w:shd w:val="clear" w:color="auto" w:fill="9DB9E3" w:themeFill="accent5" w:themeFillTint="66"/>
      </w:tcPr>
    </w:tblStylePr>
    <w:tblStylePr w:type="band1Horz">
      <w:tblPr/>
      <w:tcPr>
        <w:shd w:val="clear" w:color="auto" w:fill="85A7DC"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6">
    <w:name w:val="Colorful Shading Accent 6"/>
    <w:basedOn w:val="88"/>
    <w:semiHidden/>
    <w:unhideWhenUsed/>
    <w:uiPriority w:val="71"/>
    <w:pPr>
      <w:spacing w:before="0" w:line="240" w:lineRule="auto"/>
    </w:pPr>
    <w:rPr>
      <w:color w:val="000000" w:themeColor="text1"/>
      <w14:textFill>
        <w14:solidFill>
          <w14:schemeClr w14:val="tx1"/>
        </w14:solidFill>
      </w14:textFill>
    </w:rPr>
    <w:tblPr>
      <w:tblBorders>
        <w:top w:val="single" w:color="2B579A" w:themeColor="accent5" w:sz="24" w:space="0"/>
        <w:left w:val="single" w:color="70AD47" w:themeColor="accent6" w:sz="4" w:space="0"/>
        <w:bottom w:val="single" w:color="70AD47" w:themeColor="accent6" w:sz="4" w:space="0"/>
        <w:right w:val="single" w:color="70AD47" w:themeColor="accent6" w:sz="4" w:space="0"/>
        <w:insideH w:val="single" w:color="FFFFFF" w:themeColor="background1" w:sz="4" w:space="0"/>
        <w:insideV w:val="single" w:color="FFFFFF" w:themeColor="background1" w:sz="4" w:space="0"/>
      </w:tblBorders>
    </w:tblPr>
    <w:tcPr>
      <w:shd w:val="clear" w:color="auto" w:fill="F0F7EC" w:themeFill="accent6" w:themeFillTint="19"/>
    </w:tcPr>
    <w:tblStylePr w:type="firstRow">
      <w:rPr>
        <w:b/>
        <w:bCs/>
      </w:rPr>
      <w:tblPr/>
      <w:tcPr>
        <w:tcBorders>
          <w:top w:val="nil"/>
          <w:left w:val="nil"/>
          <w:bottom w:val="single" w:color="2B579A"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cPr>
        <w:tcBorders>
          <w:top w:val="single" w:color="FFFFFF" w:themeColor="background1" w:sz="6" w:space="0"/>
        </w:tcBorders>
        <w:shd w:val="clear" w:color="auto" w:fill="43672A" w:themeFill="accent6" w:themeFillShade="99"/>
      </w:tcPr>
    </w:tblStylePr>
    <w:tblStylePr w:type="firstCol">
      <w:rPr>
        <w:color w:val="FFFFFF" w:themeColor="background1"/>
        <w14:textFill>
          <w14:solidFill>
            <w14:schemeClr w14:val="bg1"/>
          </w14:solidFill>
        </w14:textFill>
      </w:rPr>
      <w:tblPr/>
      <w:tcPr>
        <w:tcBorders>
          <w:top w:val="nil"/>
          <w:left w:val="nil"/>
          <w:bottom w:val="nil"/>
          <w:right w:val="nil"/>
          <w:insideH w:val="single" w:sz="4" w:space="0"/>
          <w:insideV w:val="nil"/>
        </w:tcBorders>
        <w:shd w:val="clear" w:color="auto" w:fill="43672A" w:themeFill="accent6" w:themeFillShade="99"/>
      </w:tcPr>
    </w:tblStylePr>
    <w:tblStylePr w:type="lastCol">
      <w:rPr>
        <w:color w:val="FFFFFF" w:themeColor="background1"/>
        <w14:textFill>
          <w14:solidFill>
            <w14:schemeClr w14:val="bg1"/>
          </w14:solidFill>
        </w14:textFill>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1"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217">
    <w:name w:val="Colorful List"/>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E5E5E5" w:themeFill="tex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CC0000" w:themeFill="accent2" w:themeFillShade="CC"/>
      </w:tcPr>
    </w:tblStylePr>
    <w:tblStylePr w:type="lastRow">
      <w:rPr>
        <w:b/>
        <w:bCs/>
        <w:color w:val="CC0000"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FBFBF" w:themeFill="text1" w:themeFillTint="3F"/>
      </w:tcPr>
    </w:tblStylePr>
    <w:tblStylePr w:type="band1Horz">
      <w:tblPr/>
      <w:tcPr>
        <w:shd w:val="clear" w:color="auto" w:fill="CCCCCC" w:themeFill="text1" w:themeFillTint="33"/>
      </w:tcPr>
    </w:tblStylePr>
  </w:style>
  <w:style w:type="table" w:styleId="218">
    <w:name w:val="Colorful List Accent 1"/>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EEF5FA" w:themeFill="accent1"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CC0000" w:themeFill="accent2" w:themeFillShade="CC"/>
      </w:tcPr>
    </w:tblStylePr>
    <w:tblStylePr w:type="lastRow">
      <w:rPr>
        <w:b/>
        <w:bCs/>
        <w:color w:val="CC0000"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219">
    <w:name w:val="Colorful List Accent 2"/>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FFE5E5" w:themeFill="accent2"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CC0000" w:themeFill="accent2" w:themeFillShade="CC"/>
      </w:tcPr>
    </w:tblStylePr>
    <w:tblStylePr w:type="lastRow">
      <w:rPr>
        <w:b/>
        <w:bCs/>
        <w:color w:val="CC0000"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FBF" w:themeFill="accent2" w:themeFillTint="3F"/>
      </w:tcPr>
    </w:tblStylePr>
    <w:tblStylePr w:type="band1Horz">
      <w:tblPr/>
      <w:tcPr>
        <w:shd w:val="clear" w:color="auto" w:fill="FECCCC" w:themeFill="accent2" w:themeFillTint="33"/>
      </w:tcPr>
    </w:tblStylePr>
  </w:style>
  <w:style w:type="table" w:styleId="220">
    <w:name w:val="Colorful List Accent 3"/>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F6F6F6" w:themeFill="accent3"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CC9900" w:themeFill="accent4" w:themeFillShade="CC"/>
      </w:tcPr>
    </w:tblStylePr>
    <w:tblStylePr w:type="lastRow">
      <w:rPr>
        <w:b/>
        <w:bCs/>
        <w:color w:val="CC9A00" w:themeColor="accent4"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CECEC" w:themeFill="accent3" w:themeFillTint="33"/>
      </w:tcPr>
    </w:tblStylePr>
  </w:style>
  <w:style w:type="table" w:styleId="221">
    <w:name w:val="Colorful List Accent 4"/>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FFF8E5" w:themeFill="accent4"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838383" w:themeFill="accent3" w:themeFillShade="CC"/>
      </w:tcPr>
    </w:tblStylePr>
    <w:tblStylePr w:type="lastRow">
      <w:rPr>
        <w:b/>
        <w:bCs/>
        <w:color w:val="848484" w:themeColor="accent3"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BF" w:themeFill="accent4" w:themeFillTint="3F"/>
      </w:tcPr>
    </w:tblStylePr>
    <w:tblStylePr w:type="band1Horz">
      <w:tblPr/>
      <w:tcPr>
        <w:shd w:val="clear" w:color="auto" w:fill="FEF2CC" w:themeFill="accent4" w:themeFillTint="33"/>
      </w:tcPr>
    </w:tblStylePr>
  </w:style>
  <w:style w:type="table" w:styleId="222">
    <w:name w:val="Colorful List Accent 5"/>
    <w:basedOn w:val="88"/>
    <w:semiHidden/>
    <w:unhideWhenUsed/>
    <w:qFormat/>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E7EDF8" w:themeFill="accent5"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598A38" w:themeFill="accent6" w:themeFillShade="CC"/>
      </w:tcPr>
    </w:tblStylePr>
    <w:tblStylePr w:type="lastRow">
      <w:rPr>
        <w:b/>
        <w:bCs/>
        <w:color w:val="5A8A39" w:themeColor="accent6"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2D3EE" w:themeFill="accent5" w:themeFillTint="3F"/>
      </w:tcPr>
    </w:tblStylePr>
    <w:tblStylePr w:type="band1Horz">
      <w:tblPr/>
      <w:tcPr>
        <w:shd w:val="clear" w:color="auto" w:fill="CEDCF1" w:themeFill="accent5" w:themeFillTint="33"/>
      </w:tcPr>
    </w:tblStylePr>
  </w:style>
  <w:style w:type="table" w:styleId="223">
    <w:name w:val="Colorful List Accent 6"/>
    <w:basedOn w:val="88"/>
    <w:semiHidden/>
    <w:unhideWhenUsed/>
    <w:uiPriority w:val="72"/>
    <w:pPr>
      <w:spacing w:before="0" w:line="240" w:lineRule="auto"/>
    </w:pPr>
    <w:rPr>
      <w:color w:val="000000" w:themeColor="text1"/>
      <w14:textFill>
        <w14:solidFill>
          <w14:schemeClr w14:val="tx1"/>
        </w14:solidFill>
      </w14:textFill>
    </w:rPr>
    <w:tblPr>
      <w:tblStyleRowBandSize w:val="1"/>
      <w:tblStyleColBandSize w:val="1"/>
    </w:tblPr>
    <w:tcPr>
      <w:shd w:val="clear" w:color="auto" w:fill="F0F7EC" w:themeFill="accent6" w:themeFillTint="19"/>
    </w:tcPr>
    <w:tblStylePr w:type="firstRow">
      <w:rPr>
        <w:b/>
        <w:bCs/>
        <w:color w:val="FFFFFF" w:themeColor="background1"/>
        <w14:textFill>
          <w14:solidFill>
            <w14:schemeClr w14:val="bg1"/>
          </w14:solidFill>
        </w14:textFill>
      </w:rPr>
      <w:tblPr/>
      <w:tcPr>
        <w:tcBorders>
          <w:bottom w:val="single" w:color="FFFFFF" w:themeColor="background1" w:sz="12" w:space="0"/>
        </w:tcBorders>
        <w:shd w:val="clear" w:color="auto" w:fill="22457B" w:themeFill="accent5" w:themeFillShade="CC"/>
      </w:tcPr>
    </w:tblStylePr>
    <w:tblStylePr w:type="lastRow">
      <w:rPr>
        <w:b/>
        <w:bCs/>
        <w:color w:val="22467B" w:themeColor="accent5"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224">
    <w:name w:val="Colorful Grid"/>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14:textFill>
          <w14:solidFill>
            <w14:schemeClr w14:val="tx1"/>
          </w14:solidFill>
        </w14:textFill>
      </w:rPr>
      <w:tblPr/>
      <w:tcPr>
        <w:shd w:val="clear" w:color="auto" w:fill="999999" w:themeFill="text1" w:themeFillTint="66"/>
      </w:tcPr>
    </w:tblStylePr>
    <w:tblStylePr w:type="firstCol">
      <w:rPr>
        <w:color w:val="FFFFFF" w:themeColor="background1"/>
        <w14:textFill>
          <w14:solidFill>
            <w14:schemeClr w14:val="bg1"/>
          </w14:solidFill>
        </w14:textFill>
      </w:rPr>
      <w:tblPr/>
      <w:tcPr>
        <w:shd w:val="clear" w:color="auto" w:fill="000000" w:themeFill="text1" w:themeFillShade="BF"/>
      </w:tcPr>
    </w:tblStylePr>
    <w:tblStylePr w:type="lastCol">
      <w:rPr>
        <w:color w:val="FFFFFF" w:themeColor="background1"/>
        <w14:textFill>
          <w14:solidFill>
            <w14:schemeClr w14:val="bg1"/>
          </w14:solidFill>
        </w14:textFill>
      </w:rPr>
      <w:tblPr/>
      <w:tcPr>
        <w:shd w:val="clear" w:color="auto" w:fill="000000" w:themeFill="text1" w:themeFillShade="BF"/>
      </w:tcPr>
    </w:tblStylePr>
    <w:tblStylePr w:type="band1Vert">
      <w:tblPr/>
      <w:tcPr>
        <w:shd w:val="clear" w:color="auto" w:fill="7F7F7F" w:themeFill="text1" w:themeFillTint="7F"/>
      </w:tcPr>
    </w:tblStylePr>
    <w:tblStylePr w:type="band1Horz">
      <w:tblPr/>
      <w:tcPr>
        <w:shd w:val="clear" w:color="auto" w:fill="7F7F7F" w:themeFill="text1" w:themeFillTint="7F"/>
      </w:tcPr>
    </w:tblStylePr>
  </w:style>
  <w:style w:type="table" w:styleId="225">
    <w:name w:val="Colorful Grid Accent 1"/>
    <w:basedOn w:val="88"/>
    <w:semiHidden/>
    <w:unhideWhenUsed/>
    <w:qFormat/>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14:textFill>
          <w14:solidFill>
            <w14:schemeClr w14:val="tx1"/>
          </w14:solidFill>
        </w14:textFill>
      </w:rPr>
      <w:tblPr/>
      <w:tcPr>
        <w:shd w:val="clear" w:color="auto" w:fill="BDD6EE" w:themeFill="accent1" w:themeFillTint="66"/>
      </w:tcPr>
    </w:tblStylePr>
    <w:tblStylePr w:type="firstCol">
      <w:rPr>
        <w:color w:val="FFFFFF" w:themeColor="background1"/>
        <w14:textFill>
          <w14:solidFill>
            <w14:schemeClr w14:val="bg1"/>
          </w14:solidFill>
        </w14:textFill>
      </w:rPr>
      <w:tblPr/>
      <w:tcPr>
        <w:shd w:val="clear" w:color="auto" w:fill="2E75B5" w:themeFill="accent1" w:themeFillShade="BF"/>
      </w:tcPr>
    </w:tblStylePr>
    <w:tblStylePr w:type="lastCol">
      <w:rPr>
        <w:color w:val="FFFFFF" w:themeColor="background1"/>
        <w14:textFill>
          <w14:solidFill>
            <w14:schemeClr w14:val="bg1"/>
          </w14:solidFill>
        </w14:textFill>
      </w:rPr>
      <w:tblPr/>
      <w:tcPr>
        <w:shd w:val="clear" w:color="auto" w:fill="2E75B5" w:themeFill="accent1" w:themeFillShade="BF"/>
      </w:tcPr>
    </w:tblStylePr>
    <w:tblStylePr w:type="band1Vert">
      <w:tblPr/>
      <w:tcPr>
        <w:shd w:val="clear" w:color="auto" w:fill="ADCDEA" w:themeFill="accent1" w:themeFillTint="7F"/>
      </w:tcPr>
    </w:tblStylePr>
    <w:tblStylePr w:type="band1Horz">
      <w:tblPr/>
      <w:tcPr>
        <w:shd w:val="clear" w:color="auto" w:fill="ADCDEA" w:themeFill="accent1" w:themeFillTint="7F"/>
      </w:tcPr>
    </w:tblStylePr>
  </w:style>
  <w:style w:type="table" w:styleId="226">
    <w:name w:val="Colorful Grid Accent 2"/>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FECCCC" w:themeFill="accent2" w:themeFillTint="33"/>
    </w:tcPr>
    <w:tblStylePr w:type="firstRow">
      <w:rPr>
        <w:b/>
        <w:bCs/>
      </w:rPr>
      <w:tblPr/>
      <w:tcPr>
        <w:shd w:val="clear" w:color="auto" w:fill="FF9999" w:themeFill="accent2" w:themeFillTint="66"/>
      </w:tcPr>
    </w:tblStylePr>
    <w:tblStylePr w:type="lastRow">
      <w:rPr>
        <w:b/>
        <w:bCs/>
        <w:color w:val="000000" w:themeColor="text1"/>
        <w14:textFill>
          <w14:solidFill>
            <w14:schemeClr w14:val="tx1"/>
          </w14:solidFill>
        </w14:textFill>
      </w:rPr>
      <w:tblPr/>
      <w:tcPr>
        <w:shd w:val="clear" w:color="auto" w:fill="FF9999" w:themeFill="accent2" w:themeFillTint="66"/>
      </w:tcPr>
    </w:tblStylePr>
    <w:tblStylePr w:type="firstCol">
      <w:rPr>
        <w:color w:val="FFFFFF" w:themeColor="background1"/>
        <w14:textFill>
          <w14:solidFill>
            <w14:schemeClr w14:val="bg1"/>
          </w14:solidFill>
        </w14:textFill>
      </w:rPr>
      <w:tblPr/>
      <w:tcPr>
        <w:shd w:val="clear" w:color="auto" w:fill="BE0000" w:themeFill="accent2" w:themeFillShade="BF"/>
      </w:tcPr>
    </w:tblStylePr>
    <w:tblStylePr w:type="lastCol">
      <w:rPr>
        <w:color w:val="FFFFFF" w:themeColor="background1"/>
        <w14:textFill>
          <w14:solidFill>
            <w14:schemeClr w14:val="bg1"/>
          </w14:solidFill>
        </w14:textFill>
      </w:rPr>
      <w:tblPr/>
      <w:tcPr>
        <w:shd w:val="clear" w:color="auto" w:fill="BE0000" w:themeFill="accent2" w:themeFillShade="BF"/>
      </w:tcPr>
    </w:tblStylePr>
    <w:tblStylePr w:type="band1Vert">
      <w:tblPr/>
      <w:tcPr>
        <w:shd w:val="clear" w:color="auto" w:fill="FF7F7F" w:themeFill="accent2" w:themeFillTint="7F"/>
      </w:tcPr>
    </w:tblStylePr>
    <w:tblStylePr w:type="band1Horz">
      <w:tblPr/>
      <w:tcPr>
        <w:shd w:val="clear" w:color="auto" w:fill="FF7F7F" w:themeFill="accent2" w:themeFillTint="7F"/>
      </w:tcPr>
    </w:tblStylePr>
  </w:style>
  <w:style w:type="table" w:styleId="227">
    <w:name w:val="Colorful Grid Accent 3"/>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ECECEC" w:themeFill="accent3" w:themeFillTint="33"/>
    </w:tcPr>
    <w:tblStylePr w:type="firstRow">
      <w:rPr>
        <w:b/>
        <w:bCs/>
      </w:rPr>
      <w:tblPr/>
      <w:tcPr>
        <w:shd w:val="clear" w:color="auto" w:fill="DADADA" w:themeFill="accent3" w:themeFillTint="66"/>
      </w:tcPr>
    </w:tblStylePr>
    <w:tblStylePr w:type="lastRow">
      <w:rPr>
        <w:b/>
        <w:bCs/>
        <w:color w:val="000000" w:themeColor="text1"/>
        <w14:textFill>
          <w14:solidFill>
            <w14:schemeClr w14:val="tx1"/>
          </w14:solidFill>
        </w14:textFill>
      </w:rPr>
      <w:tblPr/>
      <w:tcPr>
        <w:shd w:val="clear" w:color="auto" w:fill="DADADA" w:themeFill="accent3" w:themeFillTint="66"/>
      </w:tcPr>
    </w:tblStylePr>
    <w:tblStylePr w:type="firstCol">
      <w:rPr>
        <w:color w:val="FFFFFF" w:themeColor="background1"/>
        <w14:textFill>
          <w14:solidFill>
            <w14:schemeClr w14:val="bg1"/>
          </w14:solidFill>
        </w14:textFill>
      </w:rPr>
      <w:tblPr/>
      <w:tcPr>
        <w:shd w:val="clear" w:color="auto" w:fill="7B7B7B" w:themeFill="accent3" w:themeFillShade="BF"/>
      </w:tcPr>
    </w:tblStylePr>
    <w:tblStylePr w:type="lastCol">
      <w:rPr>
        <w:color w:val="FFFFFF" w:themeColor="background1"/>
        <w14:textFill>
          <w14:solidFill>
            <w14:schemeClr w14:val="bg1"/>
          </w14:solidFill>
        </w14:textFill>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228">
    <w:name w:val="Colorful Grid Accent 4"/>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FEF2CC" w:themeFill="accent4" w:themeFillTint="33"/>
    </w:tcPr>
    <w:tblStylePr w:type="firstRow">
      <w:rPr>
        <w:b/>
        <w:bCs/>
      </w:rPr>
      <w:tblPr/>
      <w:tcPr>
        <w:shd w:val="clear" w:color="auto" w:fill="FFE599" w:themeFill="accent4" w:themeFillTint="66"/>
      </w:tcPr>
    </w:tblStylePr>
    <w:tblStylePr w:type="lastRow">
      <w:rPr>
        <w:b/>
        <w:bCs/>
        <w:color w:val="000000" w:themeColor="text1"/>
        <w14:textFill>
          <w14:solidFill>
            <w14:schemeClr w14:val="tx1"/>
          </w14:solidFill>
        </w14:textFill>
      </w:rPr>
      <w:tblPr/>
      <w:tcPr>
        <w:shd w:val="clear" w:color="auto" w:fill="FFE599" w:themeFill="accent4" w:themeFillTint="66"/>
      </w:tcPr>
    </w:tblStylePr>
    <w:tblStylePr w:type="firstCol">
      <w:rPr>
        <w:color w:val="FFFFFF" w:themeColor="background1"/>
        <w14:textFill>
          <w14:solidFill>
            <w14:schemeClr w14:val="bg1"/>
          </w14:solidFill>
        </w14:textFill>
      </w:rPr>
      <w:tblPr/>
      <w:tcPr>
        <w:shd w:val="clear" w:color="auto" w:fill="BE8F00" w:themeFill="accent4" w:themeFillShade="BF"/>
      </w:tcPr>
    </w:tblStylePr>
    <w:tblStylePr w:type="lastCol">
      <w:rPr>
        <w:color w:val="FFFFFF" w:themeColor="background1"/>
        <w14:textFill>
          <w14:solidFill>
            <w14:schemeClr w14:val="bg1"/>
          </w14:solidFill>
        </w14:textFill>
      </w:rPr>
      <w:tblPr/>
      <w:tcPr>
        <w:shd w:val="clear" w:color="auto" w:fill="BE8F00" w:themeFill="accent4" w:themeFillShade="BF"/>
      </w:tcPr>
    </w:tblStylePr>
    <w:tblStylePr w:type="band1Vert">
      <w:tblPr/>
      <w:tcPr>
        <w:shd w:val="clear" w:color="auto" w:fill="FFDF7F" w:themeFill="accent4" w:themeFillTint="7F"/>
      </w:tcPr>
    </w:tblStylePr>
    <w:tblStylePr w:type="band1Horz">
      <w:tblPr/>
      <w:tcPr>
        <w:shd w:val="clear" w:color="auto" w:fill="FFDF7F" w:themeFill="accent4" w:themeFillTint="7F"/>
      </w:tcPr>
    </w:tblStylePr>
  </w:style>
  <w:style w:type="table" w:styleId="229">
    <w:name w:val="Colorful Grid Accent 5"/>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CEDCF1" w:themeFill="accent5" w:themeFillTint="33"/>
    </w:tcPr>
    <w:tblStylePr w:type="firstRow">
      <w:rPr>
        <w:b/>
        <w:bCs/>
      </w:rPr>
      <w:tblPr/>
      <w:tcPr>
        <w:shd w:val="clear" w:color="auto" w:fill="9DB9E3" w:themeFill="accent5" w:themeFillTint="66"/>
      </w:tcPr>
    </w:tblStylePr>
    <w:tblStylePr w:type="lastRow">
      <w:rPr>
        <w:b/>
        <w:bCs/>
        <w:color w:val="000000" w:themeColor="text1"/>
        <w14:textFill>
          <w14:solidFill>
            <w14:schemeClr w14:val="tx1"/>
          </w14:solidFill>
        </w14:textFill>
      </w:rPr>
      <w:tblPr/>
      <w:tcPr>
        <w:shd w:val="clear" w:color="auto" w:fill="9DB9E3" w:themeFill="accent5" w:themeFillTint="66"/>
      </w:tcPr>
    </w:tblStylePr>
    <w:tblStylePr w:type="firstCol">
      <w:rPr>
        <w:color w:val="FFFFFF" w:themeColor="background1"/>
        <w14:textFill>
          <w14:solidFill>
            <w14:schemeClr w14:val="bg1"/>
          </w14:solidFill>
        </w14:textFill>
      </w:rPr>
      <w:tblPr/>
      <w:tcPr>
        <w:shd w:val="clear" w:color="auto" w:fill="204173" w:themeFill="accent5" w:themeFillShade="BF"/>
      </w:tcPr>
    </w:tblStylePr>
    <w:tblStylePr w:type="lastCol">
      <w:rPr>
        <w:color w:val="FFFFFF" w:themeColor="background1"/>
        <w14:textFill>
          <w14:solidFill>
            <w14:schemeClr w14:val="bg1"/>
          </w14:solidFill>
        </w14:textFill>
      </w:rPr>
      <w:tblPr/>
      <w:tcPr>
        <w:shd w:val="clear" w:color="auto" w:fill="204173" w:themeFill="accent5" w:themeFillShade="BF"/>
      </w:tcPr>
    </w:tblStylePr>
    <w:tblStylePr w:type="band1Vert">
      <w:tblPr/>
      <w:tcPr>
        <w:shd w:val="clear" w:color="auto" w:fill="85A7DC" w:themeFill="accent5" w:themeFillTint="7F"/>
      </w:tcPr>
    </w:tblStylePr>
    <w:tblStylePr w:type="band1Horz">
      <w:tblPr/>
      <w:tcPr>
        <w:shd w:val="clear" w:color="auto" w:fill="85A7DC" w:themeFill="accent5" w:themeFillTint="7F"/>
      </w:tcPr>
    </w:tblStylePr>
  </w:style>
  <w:style w:type="table" w:styleId="230">
    <w:name w:val="Colorful Grid Accent 6"/>
    <w:basedOn w:val="88"/>
    <w:semiHidden/>
    <w:unhideWhenUsed/>
    <w:uiPriority w:val="73"/>
    <w:pPr>
      <w:spacing w:before="0" w:line="240" w:lineRule="auto"/>
    </w:pPr>
    <w:rPr>
      <w:color w:val="000000" w:themeColor="text1"/>
      <w14:textFill>
        <w14:solidFill>
          <w14:schemeClr w14:val="tx1"/>
        </w14:solidFill>
      </w14:textFill>
    </w:rPr>
    <w:tblPr>
      <w:tblBorders>
        <w:insideH w:val="single" w:color="FFFFFF" w:themeColor="background1" w:sz="4" w:space="0"/>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14:textFill>
          <w14:solidFill>
            <w14:schemeClr w14:val="tx1"/>
          </w14:solidFill>
        </w14:textFill>
      </w:rPr>
      <w:tblPr/>
      <w:tcPr>
        <w:shd w:val="clear" w:color="auto" w:fill="C5E0B3" w:themeFill="accent6" w:themeFillTint="66"/>
      </w:tcPr>
    </w:tblStylePr>
    <w:tblStylePr w:type="firstCol">
      <w:rPr>
        <w:color w:val="FFFFFF" w:themeColor="background1"/>
        <w14:textFill>
          <w14:solidFill>
            <w14:schemeClr w14:val="bg1"/>
          </w14:solidFill>
        </w14:textFill>
      </w:rPr>
      <w:tblPr/>
      <w:tcPr>
        <w:shd w:val="clear" w:color="auto" w:fill="538135" w:themeFill="accent6" w:themeFillShade="BF"/>
      </w:tcPr>
    </w:tblStylePr>
    <w:tblStylePr w:type="lastCol">
      <w:rPr>
        <w:color w:val="FFFFFF" w:themeColor="background1"/>
        <w14:textFill>
          <w14:solidFill>
            <w14:schemeClr w14:val="bg1"/>
          </w14:solidFill>
        </w14:textFill>
      </w:rPr>
      <w:tblPr/>
      <w:tcPr>
        <w:shd w:val="clear" w:color="auto" w:fill="538135" w:themeFill="accent6" w:themeFillShade="BF"/>
      </w:tcPr>
    </w:tblStylePr>
    <w:tblStylePr w:type="band1Vert">
      <w:tblPr/>
      <w:tcPr>
        <w:shd w:val="clear" w:color="auto" w:fill="B7D8A1" w:themeFill="accent6" w:themeFillTint="7F"/>
      </w:tcPr>
    </w:tblStylePr>
    <w:tblStylePr w:type="band1Horz">
      <w:tblPr/>
      <w:tcPr>
        <w:shd w:val="clear" w:color="auto" w:fill="B7D8A1" w:themeFill="accent6" w:themeFillTint="7F"/>
      </w:tcPr>
    </w:tblStylePr>
  </w:style>
  <w:style w:type="character" w:styleId="232">
    <w:name w:val="Strong"/>
    <w:basedOn w:val="231"/>
    <w:qFormat/>
    <w:uiPriority w:val="4"/>
    <w:rPr>
      <w:rFonts w:ascii="Microsoft YaHei UI" w:hAnsi="Microsoft YaHei UI" w:eastAsia="Microsoft YaHei UI"/>
      <w:b/>
      <w:bCs/>
      <w:color w:val="2B579A" w:themeColor="accent5"/>
      <w14:textFill>
        <w14:solidFill>
          <w14:schemeClr w14:val="accent5"/>
        </w14:solidFill>
      </w14:textFill>
    </w:rPr>
  </w:style>
  <w:style w:type="character" w:styleId="233">
    <w:name w:val="endnote reference"/>
    <w:basedOn w:val="231"/>
    <w:semiHidden/>
    <w:unhideWhenUsed/>
    <w:uiPriority w:val="99"/>
    <w:rPr>
      <w:rFonts w:ascii="Microsoft YaHei UI" w:hAnsi="Microsoft YaHei UI" w:eastAsia="Microsoft YaHei UI"/>
      <w:vertAlign w:val="superscript"/>
    </w:rPr>
  </w:style>
  <w:style w:type="character" w:styleId="234">
    <w:name w:val="page number"/>
    <w:basedOn w:val="231"/>
    <w:semiHidden/>
    <w:unhideWhenUsed/>
    <w:qFormat/>
    <w:uiPriority w:val="99"/>
    <w:rPr>
      <w:rFonts w:ascii="Microsoft YaHei UI" w:hAnsi="Microsoft YaHei UI" w:eastAsia="Microsoft YaHei UI"/>
    </w:rPr>
  </w:style>
  <w:style w:type="character" w:styleId="235">
    <w:name w:val="FollowedHyperlink"/>
    <w:basedOn w:val="231"/>
    <w:semiHidden/>
    <w:unhideWhenUsed/>
    <w:uiPriority w:val="99"/>
    <w:rPr>
      <w:rFonts w:ascii="Microsoft YaHei UI" w:hAnsi="Microsoft YaHei UI" w:eastAsia="Microsoft YaHei UI"/>
      <w:color w:val="954F72" w:themeColor="followedHyperlink"/>
      <w:u w:val="single"/>
      <w14:textFill>
        <w14:solidFill>
          <w14:schemeClr w14:val="folHlink"/>
        </w14:solidFill>
      </w14:textFill>
    </w:rPr>
  </w:style>
  <w:style w:type="character" w:styleId="236">
    <w:name w:val="Emphasis"/>
    <w:basedOn w:val="231"/>
    <w:qFormat/>
    <w:uiPriority w:val="3"/>
    <w:rPr>
      <w:rFonts w:ascii="Microsoft YaHei UI" w:hAnsi="Microsoft YaHei UI" w:eastAsia="Microsoft YaHei UI"/>
      <w:b/>
      <w:iCs/>
      <w:color w:val="BF0000" w:themeColor="accent2" w:themeShade="BF"/>
    </w:rPr>
  </w:style>
  <w:style w:type="character" w:styleId="237">
    <w:name w:val="line number"/>
    <w:basedOn w:val="231"/>
    <w:semiHidden/>
    <w:unhideWhenUsed/>
    <w:uiPriority w:val="99"/>
    <w:rPr>
      <w:rFonts w:ascii="Microsoft YaHei UI" w:hAnsi="Microsoft YaHei UI" w:eastAsia="Microsoft YaHei UI"/>
    </w:rPr>
  </w:style>
  <w:style w:type="character" w:styleId="238">
    <w:name w:val="HTML Definition"/>
    <w:basedOn w:val="231"/>
    <w:semiHidden/>
    <w:unhideWhenUsed/>
    <w:uiPriority w:val="99"/>
    <w:rPr>
      <w:rFonts w:ascii="Microsoft YaHei UI" w:hAnsi="Microsoft YaHei UI" w:eastAsia="Microsoft YaHei UI"/>
      <w:i/>
      <w:iCs/>
    </w:rPr>
  </w:style>
  <w:style w:type="character" w:styleId="239">
    <w:name w:val="HTML Typewriter"/>
    <w:basedOn w:val="231"/>
    <w:semiHidden/>
    <w:unhideWhenUsed/>
    <w:uiPriority w:val="99"/>
    <w:rPr>
      <w:rFonts w:ascii="Microsoft YaHei UI" w:hAnsi="Microsoft YaHei UI" w:eastAsia="Microsoft YaHei UI"/>
      <w:sz w:val="22"/>
      <w:szCs w:val="20"/>
    </w:rPr>
  </w:style>
  <w:style w:type="character" w:styleId="240">
    <w:name w:val="HTML Acronym"/>
    <w:basedOn w:val="231"/>
    <w:semiHidden/>
    <w:unhideWhenUsed/>
    <w:qFormat/>
    <w:uiPriority w:val="99"/>
    <w:rPr>
      <w:rFonts w:ascii="Microsoft YaHei UI" w:hAnsi="Microsoft YaHei UI" w:eastAsia="Microsoft YaHei UI"/>
    </w:rPr>
  </w:style>
  <w:style w:type="character" w:styleId="241">
    <w:name w:val="HTML Variable"/>
    <w:basedOn w:val="231"/>
    <w:semiHidden/>
    <w:unhideWhenUsed/>
    <w:qFormat/>
    <w:uiPriority w:val="99"/>
    <w:rPr>
      <w:rFonts w:ascii="Microsoft YaHei UI" w:hAnsi="Microsoft YaHei UI" w:eastAsia="Microsoft YaHei UI"/>
      <w:i/>
      <w:iCs/>
    </w:rPr>
  </w:style>
  <w:style w:type="character" w:styleId="242">
    <w:name w:val="Hyperlink"/>
    <w:basedOn w:val="231"/>
    <w:unhideWhenUsed/>
    <w:uiPriority w:val="99"/>
    <w:rPr>
      <w:rFonts w:ascii="Microsoft YaHei UI" w:hAnsi="Microsoft YaHei UI" w:eastAsia="Microsoft YaHei UI"/>
      <w:color w:val="0563C1" w:themeColor="hyperlink"/>
      <w:u w:val="single"/>
      <w14:textFill>
        <w14:solidFill>
          <w14:schemeClr w14:val="hlink"/>
        </w14:solidFill>
      </w14:textFill>
    </w:rPr>
  </w:style>
  <w:style w:type="character" w:styleId="243">
    <w:name w:val="HTML Code"/>
    <w:basedOn w:val="231"/>
    <w:semiHidden/>
    <w:unhideWhenUsed/>
    <w:uiPriority w:val="99"/>
    <w:rPr>
      <w:rFonts w:ascii="Microsoft YaHei UI" w:hAnsi="Microsoft YaHei UI" w:eastAsia="Microsoft YaHei UI"/>
      <w:sz w:val="22"/>
      <w:szCs w:val="20"/>
    </w:rPr>
  </w:style>
  <w:style w:type="character" w:styleId="244">
    <w:name w:val="annotation reference"/>
    <w:basedOn w:val="231"/>
    <w:semiHidden/>
    <w:unhideWhenUsed/>
    <w:qFormat/>
    <w:uiPriority w:val="99"/>
    <w:rPr>
      <w:rFonts w:ascii="Microsoft YaHei UI" w:hAnsi="Microsoft YaHei UI" w:eastAsia="Microsoft YaHei UI"/>
      <w:sz w:val="22"/>
      <w:szCs w:val="16"/>
    </w:rPr>
  </w:style>
  <w:style w:type="character" w:styleId="245">
    <w:name w:val="HTML Cite"/>
    <w:basedOn w:val="231"/>
    <w:semiHidden/>
    <w:unhideWhenUsed/>
    <w:uiPriority w:val="99"/>
    <w:rPr>
      <w:rFonts w:ascii="Microsoft YaHei UI" w:hAnsi="Microsoft YaHei UI" w:eastAsia="Microsoft YaHei UI"/>
      <w:i/>
      <w:iCs/>
    </w:rPr>
  </w:style>
  <w:style w:type="character" w:styleId="246">
    <w:name w:val="footnote reference"/>
    <w:basedOn w:val="231"/>
    <w:semiHidden/>
    <w:unhideWhenUsed/>
    <w:uiPriority w:val="99"/>
    <w:rPr>
      <w:rFonts w:ascii="Microsoft YaHei UI" w:hAnsi="Microsoft YaHei UI" w:eastAsia="Microsoft YaHei UI"/>
      <w:vertAlign w:val="superscript"/>
    </w:rPr>
  </w:style>
  <w:style w:type="character" w:styleId="247">
    <w:name w:val="HTML Keyboard"/>
    <w:basedOn w:val="231"/>
    <w:semiHidden/>
    <w:unhideWhenUsed/>
    <w:uiPriority w:val="99"/>
    <w:rPr>
      <w:rFonts w:ascii="Microsoft YaHei UI" w:hAnsi="Microsoft YaHei UI" w:eastAsia="Microsoft YaHei UI"/>
      <w:sz w:val="22"/>
      <w:szCs w:val="20"/>
    </w:rPr>
  </w:style>
  <w:style w:type="character" w:styleId="248">
    <w:name w:val="HTML Sample"/>
    <w:basedOn w:val="231"/>
    <w:semiHidden/>
    <w:unhideWhenUsed/>
    <w:uiPriority w:val="99"/>
    <w:rPr>
      <w:rFonts w:ascii="Microsoft YaHei UI" w:hAnsi="Microsoft YaHei UI" w:eastAsia="Microsoft YaHei UI"/>
      <w:sz w:val="24"/>
      <w:szCs w:val="24"/>
    </w:rPr>
  </w:style>
  <w:style w:type="character" w:customStyle="1" w:styleId="249">
    <w:name w:val="标题 1 字符"/>
    <w:basedOn w:val="231"/>
    <w:link w:val="3"/>
    <w:qFormat/>
    <w:uiPriority w:val="5"/>
    <w:rPr>
      <w:rFonts w:ascii="Microsoft YaHei UI" w:hAnsi="Microsoft YaHei UI" w:eastAsia="Microsoft YaHei UI" w:cstheme="majorBidi"/>
      <w:color w:val="3B3838" w:themeColor="background2" w:themeShade="40"/>
      <w:kern w:val="28"/>
      <w:sz w:val="52"/>
      <w:szCs w:val="52"/>
      <w14:ligatures w14:val="standard"/>
      <w14:numForm w14:val="oldStyle"/>
    </w:rPr>
  </w:style>
  <w:style w:type="character" w:customStyle="1" w:styleId="250">
    <w:name w:val="页眉 字符"/>
    <w:basedOn w:val="231"/>
    <w:link w:val="57"/>
    <w:qFormat/>
    <w:uiPriority w:val="99"/>
    <w:rPr>
      <w:rFonts w:ascii="Microsoft YaHei UI" w:hAnsi="Microsoft YaHei UI" w:eastAsia="Microsoft YaHei UI"/>
      <w:color w:val="3B3838" w:themeColor="background2" w:themeShade="40"/>
      <w:sz w:val="24"/>
    </w:rPr>
  </w:style>
  <w:style w:type="character" w:customStyle="1" w:styleId="251">
    <w:name w:val="标题 字符"/>
    <w:basedOn w:val="231"/>
    <w:link w:val="84"/>
    <w:qFormat/>
    <w:uiPriority w:val="1"/>
    <w:rPr>
      <w:rFonts w:ascii="Microsoft YaHei UI" w:hAnsi="Microsoft YaHei UI" w:eastAsia="Microsoft YaHei UI" w:cstheme="majorBidi"/>
      <w:color w:val="FFFFFF" w:themeColor="background1"/>
      <w:spacing w:val="-10"/>
      <w:kern w:val="28"/>
      <w:sz w:val="96"/>
      <w:szCs w:val="56"/>
      <w:shd w:val="clear" w:color="auto" w:fill="2B579A" w:themeFill="accent5"/>
      <w14:textFill>
        <w14:solidFill>
          <w14:schemeClr w14:val="bg1"/>
        </w14:solidFill>
      </w14:textFill>
    </w:rPr>
  </w:style>
  <w:style w:type="character" w:customStyle="1" w:styleId="252">
    <w:name w:val="副标题 字符"/>
    <w:basedOn w:val="231"/>
    <w:link w:val="64"/>
    <w:qFormat/>
    <w:uiPriority w:val="2"/>
    <w:rPr>
      <w:rFonts w:ascii="Microsoft YaHei UI" w:hAnsi="Microsoft YaHei UI" w:eastAsia="Microsoft YaHei UI"/>
      <w:color w:val="FFFFFF" w:themeColor="background1"/>
      <w:spacing w:val="15"/>
      <w:sz w:val="36"/>
      <w:shd w:val="clear" w:color="auto" w:fill="2B579A" w:themeFill="accent5"/>
      <w14:textFill>
        <w14:solidFill>
          <w14:schemeClr w14:val="bg1"/>
        </w14:solidFill>
      </w14:textFill>
    </w:rPr>
  </w:style>
  <w:style w:type="character" w:customStyle="1" w:styleId="253">
    <w:name w:val="页脚 字符"/>
    <w:basedOn w:val="231"/>
    <w:link w:val="55"/>
    <w:uiPriority w:val="99"/>
    <w:rPr>
      <w:rFonts w:ascii="Microsoft YaHei UI" w:hAnsi="Microsoft YaHei UI" w:eastAsia="Microsoft YaHei UI"/>
    </w:rPr>
  </w:style>
  <w:style w:type="character" w:customStyle="1" w:styleId="254">
    <w:name w:val="Intense Emphasis"/>
    <w:basedOn w:val="231"/>
    <w:qFormat/>
    <w:uiPriority w:val="21"/>
    <w:rPr>
      <w:rFonts w:ascii="Microsoft YaHei UI" w:hAnsi="Microsoft YaHei UI" w:eastAsia="Microsoft YaHei UI"/>
      <w:i/>
      <w:iCs/>
      <w:color w:val="2B579A" w:themeColor="accent5"/>
      <w14:textFill>
        <w14:solidFill>
          <w14:schemeClr w14:val="accent5"/>
        </w14:solidFill>
      </w14:textFill>
    </w:rPr>
  </w:style>
  <w:style w:type="table" w:customStyle="1" w:styleId="255">
    <w:name w:val="Grid Table 1 Light"/>
    <w:basedOn w:val="88"/>
    <w:uiPriority w:val="46"/>
    <w:pPr>
      <w:spacing w:line="240" w:lineRule="auto"/>
    </w:pPr>
    <w:tblPr>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2" w:space="0"/>
        </w:tcBorders>
      </w:tcPr>
    </w:tblStylePr>
    <w:tblStylePr w:type="firstCol">
      <w:rPr>
        <w:b/>
        <w:bCs/>
      </w:rPr>
    </w:tblStylePr>
    <w:tblStylePr w:type="lastCol">
      <w:rPr>
        <w:b/>
        <w:bCs/>
      </w:rPr>
    </w:tblStylePr>
  </w:style>
  <w:style w:type="table" w:customStyle="1" w:styleId="256">
    <w:name w:val="Grid Table 4 Accent 5"/>
    <w:basedOn w:val="88"/>
    <w:qFormat/>
    <w:uiPriority w:val="49"/>
    <w:pPr>
      <w:spacing w:line="240" w:lineRule="auto"/>
    </w:pPr>
    <w:tblPr>
      <w:tblBorders>
        <w:top w:val="single" w:color="6C96D6" w:themeColor="accent5" w:themeTint="99" w:sz="4" w:space="0"/>
        <w:left w:val="single" w:color="6C96D6" w:themeColor="accent5" w:themeTint="99" w:sz="4" w:space="0"/>
        <w:bottom w:val="single" w:color="6C96D6" w:themeColor="accent5" w:themeTint="99" w:sz="4" w:space="0"/>
        <w:right w:val="single" w:color="6C96D6" w:themeColor="accent5" w:themeTint="99" w:sz="4" w:space="0"/>
        <w:insideH w:val="single" w:color="6C96D6" w:themeColor="accent5" w:themeTint="99" w:sz="4" w:space="0"/>
        <w:insideV w:val="single" w:color="6C96D6" w:themeColor="accent5" w:themeTint="99" w:sz="4" w:space="0"/>
      </w:tblBorders>
    </w:tblPr>
    <w:tblStylePr w:type="firstRow">
      <w:rPr>
        <w:b/>
        <w:bCs/>
        <w:color w:val="FFFFFF" w:themeColor="background1"/>
        <w14:textFill>
          <w14:solidFill>
            <w14:schemeClr w14:val="bg1"/>
          </w14:solidFill>
        </w14:textFill>
      </w:rPr>
      <w:tcPr>
        <w:tcBorders>
          <w:top w:val="single" w:color="2B579A" w:themeColor="accent5" w:sz="4" w:space="0"/>
          <w:left w:val="single" w:color="2B579A" w:themeColor="accent5" w:sz="4" w:space="0"/>
          <w:bottom w:val="single" w:color="2B579A" w:themeColor="accent5" w:sz="4" w:space="0"/>
          <w:right w:val="single" w:color="2B579A" w:themeColor="accent5" w:sz="4" w:space="0"/>
          <w:insideH w:val="nil"/>
          <w:insideV w:val="nil"/>
        </w:tcBorders>
        <w:shd w:val="clear" w:color="auto" w:fill="2B579A" w:themeFill="accent5"/>
      </w:tcPr>
    </w:tblStylePr>
    <w:tblStylePr w:type="lastRow">
      <w:rPr>
        <w:b/>
        <w:bCs/>
      </w:rPr>
      <w:tcPr>
        <w:tcBorders>
          <w:top w:val="double" w:color="2B579A" w:themeColor="accent5" w:sz="4" w:space="0"/>
        </w:tcBorders>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257">
    <w:name w:val="Grid Table 1 Light Accent 6"/>
    <w:basedOn w:val="88"/>
    <w:uiPriority w:val="46"/>
    <w:pPr>
      <w:spacing w:line="240" w:lineRule="auto"/>
    </w:pPr>
    <w:tblPr>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Pr>
    <w:tblStylePr w:type="firstRow">
      <w:rPr>
        <w:b/>
        <w:bCs/>
      </w:rPr>
      <w:tcPr>
        <w:tcBorders>
          <w:bottom w:val="single" w:color="A8D08D" w:themeColor="accent6" w:themeTint="99" w:sz="12" w:space="0"/>
        </w:tcBorders>
      </w:tcPr>
    </w:tblStylePr>
    <w:tblStylePr w:type="lastRow">
      <w:rPr>
        <w:b/>
        <w:bCs/>
      </w:rPr>
      <w:tcPr>
        <w:tcBorders>
          <w:top w:val="double" w:color="A8D08D" w:themeColor="accent6" w:themeTint="99" w:sz="2" w:space="0"/>
        </w:tcBorders>
      </w:tcPr>
    </w:tblStylePr>
    <w:tblStylePr w:type="firstCol">
      <w:rPr>
        <w:b/>
        <w:bCs/>
      </w:rPr>
    </w:tblStylePr>
    <w:tblStylePr w:type="lastCol">
      <w:rPr>
        <w:b/>
        <w:bCs/>
      </w:rPr>
    </w:tblStylePr>
  </w:style>
  <w:style w:type="table" w:customStyle="1" w:styleId="258">
    <w:name w:val="Grid Table 5 Dark"/>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CCCCCC" w:themeFill="tex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000000" w:themeFill="tex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000000" w:themeFill="tex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000000" w:themeFill="tex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000000" w:themeFill="text1"/>
      </w:tcPr>
    </w:tblStylePr>
    <w:tblStylePr w:type="band1Vert">
      <w:tcPr>
        <w:shd w:val="clear" w:color="auto" w:fill="999999" w:themeFill="text1" w:themeFillTint="66"/>
      </w:tcPr>
    </w:tblStylePr>
    <w:tblStylePr w:type="band1Horz">
      <w:tcPr>
        <w:shd w:val="clear" w:color="auto" w:fill="999999" w:themeFill="text1" w:themeFillTint="66"/>
      </w:tcPr>
    </w:tblStylePr>
  </w:style>
  <w:style w:type="table" w:customStyle="1" w:styleId="259">
    <w:name w:val="Grid Table 4"/>
    <w:basedOn w:val="88"/>
    <w:uiPriority w:val="49"/>
    <w:pPr>
      <w:spacing w:line="240" w:lineRule="auto"/>
    </w:p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260">
    <w:name w:val="Grid Table 1 Light Accent 1"/>
    <w:basedOn w:val="88"/>
    <w:uiPriority w:val="46"/>
    <w:pPr>
      <w:spacing w:line="240" w:lineRule="auto"/>
    </w:pPr>
    <w:tblPr>
      <w:tblBorders>
        <w:top w:val="single" w:color="BDD6EE" w:themeColor="accent1" w:themeTint="66" w:sz="4" w:space="0"/>
        <w:left w:val="single" w:color="BDD6EE" w:themeColor="accent1" w:themeTint="66" w:sz="4" w:space="0"/>
        <w:bottom w:val="single" w:color="BDD6EE" w:themeColor="accent1" w:themeTint="66" w:sz="4" w:space="0"/>
        <w:right w:val="single" w:color="BDD6EE" w:themeColor="accent1" w:themeTint="66" w:sz="4" w:space="0"/>
        <w:insideH w:val="single" w:color="BDD6EE" w:themeColor="accent1" w:themeTint="66" w:sz="4" w:space="0"/>
        <w:insideV w:val="single" w:color="BDD6EE" w:themeColor="accent1" w:themeTint="66" w:sz="4" w:space="0"/>
      </w:tblBorders>
    </w:tblPr>
    <w:tblStylePr w:type="firstRow">
      <w:rPr>
        <w:b/>
        <w:bCs/>
      </w:rPr>
      <w:tcPr>
        <w:tcBorders>
          <w:bottom w:val="single" w:color="9CC2E5" w:themeColor="accent1" w:themeTint="99" w:sz="12" w:space="0"/>
        </w:tcBorders>
      </w:tcPr>
    </w:tblStylePr>
    <w:tblStylePr w:type="lastRow">
      <w:rPr>
        <w:b/>
        <w:bCs/>
      </w:rPr>
      <w:tcPr>
        <w:tcBorders>
          <w:top w:val="double" w:color="9CC2E5" w:themeColor="accent1" w:themeTint="99" w:sz="2" w:space="0"/>
        </w:tcBorders>
      </w:tcPr>
    </w:tblStylePr>
    <w:tblStylePr w:type="firstCol">
      <w:rPr>
        <w:b/>
        <w:bCs/>
      </w:rPr>
    </w:tblStylePr>
    <w:tblStylePr w:type="lastCol">
      <w:rPr>
        <w:b/>
        <w:bCs/>
      </w:rPr>
    </w:tblStylePr>
  </w:style>
  <w:style w:type="character" w:customStyle="1" w:styleId="261">
    <w:name w:val="标题 2 字符"/>
    <w:basedOn w:val="231"/>
    <w:link w:val="4"/>
    <w:semiHidden/>
    <w:uiPriority w:val="6"/>
    <w:rPr>
      <w:rFonts w:ascii="Microsoft YaHei UI" w:hAnsi="Microsoft YaHei UI" w:eastAsia="Microsoft YaHei UI" w:cstheme="majorBidi"/>
      <w:color w:val="1F4E79" w:themeColor="accent1" w:themeShade="80"/>
      <w:sz w:val="26"/>
      <w:szCs w:val="26"/>
    </w:rPr>
  </w:style>
  <w:style w:type="character" w:customStyle="1" w:styleId="262">
    <w:name w:val="批注框文本 字符"/>
    <w:basedOn w:val="231"/>
    <w:link w:val="54"/>
    <w:semiHidden/>
    <w:uiPriority w:val="99"/>
    <w:rPr>
      <w:rFonts w:ascii="Microsoft YaHei UI" w:hAnsi="Microsoft YaHei UI" w:eastAsia="Microsoft YaHei UI" w:cs="Segoe UI"/>
      <w:szCs w:val="18"/>
    </w:rPr>
  </w:style>
  <w:style w:type="character" w:customStyle="1" w:styleId="263">
    <w:name w:val="批注文字 字符"/>
    <w:basedOn w:val="231"/>
    <w:link w:val="28"/>
    <w:semiHidden/>
    <w:uiPriority w:val="99"/>
    <w:rPr>
      <w:rFonts w:ascii="Microsoft YaHei UI" w:hAnsi="Microsoft YaHei UI" w:eastAsia="Microsoft YaHei UI"/>
      <w:szCs w:val="20"/>
    </w:rPr>
  </w:style>
  <w:style w:type="character" w:customStyle="1" w:styleId="264">
    <w:name w:val="批注主题 字符"/>
    <w:basedOn w:val="263"/>
    <w:link w:val="85"/>
    <w:semiHidden/>
    <w:qFormat/>
    <w:uiPriority w:val="99"/>
    <w:rPr>
      <w:rFonts w:ascii="Microsoft YaHei UI" w:hAnsi="Microsoft YaHei UI" w:eastAsia="Microsoft YaHei UI"/>
      <w:b/>
      <w:bCs/>
      <w:szCs w:val="20"/>
    </w:rPr>
  </w:style>
  <w:style w:type="paragraph" w:customStyle="1" w:styleId="265">
    <w:name w:val="标题 1 - 分页符"/>
    <w:basedOn w:val="1"/>
    <w:qFormat/>
    <w:uiPriority w:val="6"/>
    <w:pPr>
      <w:keepNext/>
      <w:keepLines/>
      <w:pageBreakBefore/>
      <w:pBdr>
        <w:bottom w:val="single" w:color="2B579A" w:themeColor="accent5" w:sz="18" w:space="1"/>
      </w:pBdr>
      <w:spacing w:before="360" w:after="240"/>
      <w:contextualSpacing/>
    </w:pPr>
    <w:rPr>
      <w:color w:val="3B3838" w:themeColor="background2" w:themeShade="40"/>
      <w:sz w:val="52"/>
    </w:rPr>
  </w:style>
  <w:style w:type="paragraph" w:customStyle="1" w:styleId="266">
    <w:name w:val="图像"/>
    <w:basedOn w:val="1"/>
    <w:qFormat/>
    <w:uiPriority w:val="22"/>
    <w:pPr>
      <w:jc w:val="right"/>
    </w:pPr>
  </w:style>
  <w:style w:type="paragraph" w:customStyle="1" w:styleId="267">
    <w:name w:val="Bibliography"/>
    <w:basedOn w:val="1"/>
    <w:next w:val="1"/>
    <w:semiHidden/>
    <w:unhideWhenUsed/>
    <w:uiPriority w:val="37"/>
  </w:style>
  <w:style w:type="paragraph" w:customStyle="1" w:styleId="268">
    <w:name w:val="TOC Heading"/>
    <w:basedOn w:val="3"/>
    <w:next w:val="1"/>
    <w:semiHidden/>
    <w:unhideWhenUsed/>
    <w:qFormat/>
    <w:uiPriority w:val="39"/>
    <w:pPr>
      <w:outlineLvl w:val="9"/>
    </w:pPr>
    <w:rPr>
      <w:kern w:val="0"/>
      <w:szCs w:val="32"/>
      <w14:ligatures w14:val="none"/>
      <w14:numForm w14:val="default"/>
    </w:rPr>
  </w:style>
  <w:style w:type="character" w:customStyle="1" w:styleId="269">
    <w:name w:val="正文文本 字符"/>
    <w:basedOn w:val="231"/>
    <w:link w:val="34"/>
    <w:semiHidden/>
    <w:uiPriority w:val="99"/>
    <w:rPr>
      <w:rFonts w:ascii="Microsoft YaHei UI" w:hAnsi="Microsoft YaHei UI" w:eastAsia="Microsoft YaHei UI"/>
    </w:rPr>
  </w:style>
  <w:style w:type="character" w:customStyle="1" w:styleId="270">
    <w:name w:val="正文文本 2 字符"/>
    <w:basedOn w:val="231"/>
    <w:link w:val="76"/>
    <w:semiHidden/>
    <w:uiPriority w:val="99"/>
    <w:rPr>
      <w:rFonts w:ascii="Microsoft YaHei UI" w:hAnsi="Microsoft YaHei UI" w:eastAsia="Microsoft YaHei UI"/>
    </w:rPr>
  </w:style>
  <w:style w:type="character" w:customStyle="1" w:styleId="271">
    <w:name w:val="正文文本 3 字符"/>
    <w:basedOn w:val="231"/>
    <w:link w:val="31"/>
    <w:semiHidden/>
    <w:uiPriority w:val="99"/>
    <w:rPr>
      <w:rFonts w:ascii="Microsoft YaHei UI" w:hAnsi="Microsoft YaHei UI" w:eastAsia="Microsoft YaHei UI"/>
      <w:szCs w:val="16"/>
    </w:rPr>
  </w:style>
  <w:style w:type="character" w:customStyle="1" w:styleId="272">
    <w:name w:val="正文文本首行缩进 字符"/>
    <w:basedOn w:val="269"/>
    <w:link w:val="86"/>
    <w:semiHidden/>
    <w:uiPriority w:val="99"/>
    <w:rPr>
      <w:rFonts w:ascii="Microsoft YaHei UI" w:hAnsi="Microsoft YaHei UI" w:eastAsia="Microsoft YaHei UI"/>
    </w:rPr>
  </w:style>
  <w:style w:type="character" w:customStyle="1" w:styleId="273">
    <w:name w:val="正文文本缩进 字符"/>
    <w:basedOn w:val="231"/>
    <w:link w:val="35"/>
    <w:semiHidden/>
    <w:uiPriority w:val="99"/>
    <w:rPr>
      <w:rFonts w:ascii="Microsoft YaHei UI" w:hAnsi="Microsoft YaHei UI" w:eastAsia="Microsoft YaHei UI"/>
    </w:rPr>
  </w:style>
  <w:style w:type="character" w:customStyle="1" w:styleId="274">
    <w:name w:val="正文文本首行缩进 2 字符"/>
    <w:basedOn w:val="273"/>
    <w:link w:val="87"/>
    <w:semiHidden/>
    <w:uiPriority w:val="99"/>
    <w:rPr>
      <w:rFonts w:ascii="Microsoft YaHei UI" w:hAnsi="Microsoft YaHei UI" w:eastAsia="Microsoft YaHei UI"/>
    </w:rPr>
  </w:style>
  <w:style w:type="character" w:customStyle="1" w:styleId="275">
    <w:name w:val="正文文本缩进 2 字符"/>
    <w:basedOn w:val="231"/>
    <w:link w:val="51"/>
    <w:semiHidden/>
    <w:uiPriority w:val="99"/>
    <w:rPr>
      <w:rFonts w:ascii="Microsoft YaHei UI" w:hAnsi="Microsoft YaHei UI" w:eastAsia="Microsoft YaHei UI"/>
    </w:rPr>
  </w:style>
  <w:style w:type="character" w:customStyle="1" w:styleId="276">
    <w:name w:val="正文文本缩进 3 字符"/>
    <w:basedOn w:val="231"/>
    <w:link w:val="70"/>
    <w:semiHidden/>
    <w:uiPriority w:val="99"/>
    <w:rPr>
      <w:rFonts w:ascii="Microsoft YaHei UI" w:hAnsi="Microsoft YaHei UI" w:eastAsia="Microsoft YaHei UI"/>
      <w:szCs w:val="16"/>
    </w:rPr>
  </w:style>
  <w:style w:type="character" w:customStyle="1" w:styleId="277">
    <w:name w:val="Book Title"/>
    <w:basedOn w:val="231"/>
    <w:semiHidden/>
    <w:unhideWhenUsed/>
    <w:qFormat/>
    <w:uiPriority w:val="33"/>
    <w:rPr>
      <w:rFonts w:ascii="Microsoft YaHei UI" w:hAnsi="Microsoft YaHei UI" w:eastAsia="Microsoft YaHei UI"/>
      <w:b/>
      <w:bCs/>
      <w:i/>
      <w:iCs/>
      <w:spacing w:val="0"/>
    </w:rPr>
  </w:style>
  <w:style w:type="character" w:customStyle="1" w:styleId="278">
    <w:name w:val="结束语 字符"/>
    <w:basedOn w:val="231"/>
    <w:link w:val="32"/>
    <w:semiHidden/>
    <w:uiPriority w:val="99"/>
    <w:rPr>
      <w:rFonts w:ascii="Microsoft YaHei UI" w:hAnsi="Microsoft YaHei UI" w:eastAsia="Microsoft YaHei UI"/>
    </w:rPr>
  </w:style>
  <w:style w:type="character" w:customStyle="1" w:styleId="279">
    <w:name w:val="日期 字符"/>
    <w:basedOn w:val="231"/>
    <w:link w:val="50"/>
    <w:semiHidden/>
    <w:uiPriority w:val="99"/>
    <w:rPr>
      <w:rFonts w:ascii="Microsoft YaHei UI" w:hAnsi="Microsoft YaHei UI" w:eastAsia="Microsoft YaHei UI"/>
    </w:rPr>
  </w:style>
  <w:style w:type="character" w:customStyle="1" w:styleId="280">
    <w:name w:val="文档结构图 字符"/>
    <w:basedOn w:val="231"/>
    <w:link w:val="26"/>
    <w:semiHidden/>
    <w:qFormat/>
    <w:uiPriority w:val="99"/>
    <w:rPr>
      <w:rFonts w:ascii="Microsoft YaHei UI" w:hAnsi="Microsoft YaHei UI" w:eastAsia="Microsoft YaHei UI" w:cs="Segoe UI"/>
      <w:szCs w:val="16"/>
    </w:rPr>
  </w:style>
  <w:style w:type="character" w:customStyle="1" w:styleId="281">
    <w:name w:val="电子邮件签名 字符"/>
    <w:basedOn w:val="231"/>
    <w:link w:val="19"/>
    <w:semiHidden/>
    <w:uiPriority w:val="99"/>
    <w:rPr>
      <w:rFonts w:ascii="Microsoft YaHei UI" w:hAnsi="Microsoft YaHei UI" w:eastAsia="Microsoft YaHei UI"/>
    </w:rPr>
  </w:style>
  <w:style w:type="character" w:customStyle="1" w:styleId="282">
    <w:name w:val="尾注文本 字符"/>
    <w:basedOn w:val="231"/>
    <w:link w:val="52"/>
    <w:semiHidden/>
    <w:uiPriority w:val="99"/>
    <w:rPr>
      <w:rFonts w:ascii="Microsoft YaHei UI" w:hAnsi="Microsoft YaHei UI" w:eastAsia="Microsoft YaHei UI"/>
      <w:szCs w:val="20"/>
    </w:rPr>
  </w:style>
  <w:style w:type="character" w:customStyle="1" w:styleId="283">
    <w:name w:val="脚注文本 字符"/>
    <w:basedOn w:val="231"/>
    <w:link w:val="67"/>
    <w:semiHidden/>
    <w:uiPriority w:val="99"/>
    <w:rPr>
      <w:rFonts w:ascii="Microsoft YaHei UI" w:hAnsi="Microsoft YaHei UI" w:eastAsia="Microsoft YaHei UI"/>
      <w:szCs w:val="20"/>
    </w:rPr>
  </w:style>
  <w:style w:type="table" w:customStyle="1" w:styleId="284">
    <w:name w:val="Grid Table 1 Light Accent 2"/>
    <w:basedOn w:val="88"/>
    <w:uiPriority w:val="46"/>
    <w:pPr>
      <w:spacing w:line="240" w:lineRule="auto"/>
    </w:pPr>
    <w:tblPr>
      <w:tblBorders>
        <w:top w:val="single" w:color="FF9999" w:themeColor="accent2" w:themeTint="66" w:sz="4" w:space="0"/>
        <w:left w:val="single" w:color="FF9999" w:themeColor="accent2" w:themeTint="66" w:sz="4" w:space="0"/>
        <w:bottom w:val="single" w:color="FF9999" w:themeColor="accent2" w:themeTint="66" w:sz="4" w:space="0"/>
        <w:right w:val="single" w:color="FF9999" w:themeColor="accent2" w:themeTint="66" w:sz="4" w:space="0"/>
        <w:insideH w:val="single" w:color="FF9999" w:themeColor="accent2" w:themeTint="66" w:sz="4" w:space="0"/>
        <w:insideV w:val="single" w:color="FF9999" w:themeColor="accent2" w:themeTint="66" w:sz="4" w:space="0"/>
      </w:tblBorders>
    </w:tblPr>
    <w:tblStylePr w:type="firstRow">
      <w:rPr>
        <w:b/>
        <w:bCs/>
      </w:rPr>
      <w:tcPr>
        <w:tcBorders>
          <w:bottom w:val="single" w:color="FF6565" w:themeColor="accent2" w:themeTint="99" w:sz="12" w:space="0"/>
        </w:tcBorders>
      </w:tcPr>
    </w:tblStylePr>
    <w:tblStylePr w:type="lastRow">
      <w:rPr>
        <w:b/>
        <w:bCs/>
      </w:rPr>
      <w:tcPr>
        <w:tcBorders>
          <w:top w:val="double" w:color="FF6565" w:themeColor="accent2" w:themeTint="99" w:sz="2" w:space="0"/>
        </w:tcBorders>
      </w:tcPr>
    </w:tblStylePr>
    <w:tblStylePr w:type="firstCol">
      <w:rPr>
        <w:b/>
        <w:bCs/>
      </w:rPr>
    </w:tblStylePr>
    <w:tblStylePr w:type="lastCol">
      <w:rPr>
        <w:b/>
        <w:bCs/>
      </w:rPr>
    </w:tblStylePr>
  </w:style>
  <w:style w:type="table" w:customStyle="1" w:styleId="285">
    <w:name w:val="Grid Table 1 Light Accent 3"/>
    <w:basedOn w:val="88"/>
    <w:uiPriority w:val="46"/>
    <w:pPr>
      <w:spacing w:line="240" w:lineRule="auto"/>
    </w:pPr>
    <w:tblPr>
      <w:tblBorders>
        <w:top w:val="single" w:color="DADADA" w:themeColor="accent3" w:themeTint="66" w:sz="4" w:space="0"/>
        <w:left w:val="single" w:color="DADADA" w:themeColor="accent3" w:themeTint="66" w:sz="4" w:space="0"/>
        <w:bottom w:val="single" w:color="DADADA" w:themeColor="accent3" w:themeTint="66" w:sz="4" w:space="0"/>
        <w:right w:val="single" w:color="DADADA" w:themeColor="accent3" w:themeTint="66" w:sz="4" w:space="0"/>
        <w:insideH w:val="single" w:color="DADADA" w:themeColor="accent3" w:themeTint="66" w:sz="4" w:space="0"/>
        <w:insideV w:val="single" w:color="DADADA" w:themeColor="accent3" w:themeTint="66" w:sz="4" w:space="0"/>
      </w:tblBorders>
    </w:tblPr>
    <w:tblStylePr w:type="firstRow">
      <w:rPr>
        <w:b/>
        <w:bCs/>
      </w:rPr>
      <w:tcPr>
        <w:tcBorders>
          <w:bottom w:val="single" w:color="C8C8C8" w:themeColor="accent3" w:themeTint="99" w:sz="12" w:space="0"/>
        </w:tcBorders>
      </w:tcPr>
    </w:tblStylePr>
    <w:tblStylePr w:type="lastRow">
      <w:rPr>
        <w:b/>
        <w:bCs/>
      </w:rPr>
      <w:tcPr>
        <w:tcBorders>
          <w:top w:val="double" w:color="C8C8C8" w:themeColor="accent3" w:themeTint="99" w:sz="2" w:space="0"/>
        </w:tcBorders>
      </w:tcPr>
    </w:tblStylePr>
    <w:tblStylePr w:type="firstCol">
      <w:rPr>
        <w:b/>
        <w:bCs/>
      </w:rPr>
    </w:tblStylePr>
    <w:tblStylePr w:type="lastCol">
      <w:rPr>
        <w:b/>
        <w:bCs/>
      </w:rPr>
    </w:tblStylePr>
  </w:style>
  <w:style w:type="table" w:customStyle="1" w:styleId="286">
    <w:name w:val="Grid Table 1 Light Accent 4"/>
    <w:basedOn w:val="88"/>
    <w:uiPriority w:val="46"/>
    <w:pPr>
      <w:spacing w:line="240" w:lineRule="auto"/>
    </w:pPr>
    <w:tblPr>
      <w:tblBorders>
        <w:top w:val="single" w:color="FFE599" w:themeColor="accent4" w:themeTint="66" w:sz="4" w:space="0"/>
        <w:left w:val="single" w:color="FFE599" w:themeColor="accent4" w:themeTint="66" w:sz="4" w:space="0"/>
        <w:bottom w:val="single" w:color="FFE599" w:themeColor="accent4" w:themeTint="66" w:sz="4" w:space="0"/>
        <w:right w:val="single" w:color="FFE599" w:themeColor="accent4" w:themeTint="66" w:sz="4" w:space="0"/>
        <w:insideH w:val="single" w:color="FFE599" w:themeColor="accent4" w:themeTint="66" w:sz="4" w:space="0"/>
        <w:insideV w:val="single" w:color="FFE599" w:themeColor="accent4" w:themeTint="66" w:sz="4" w:space="0"/>
      </w:tblBorders>
    </w:tblPr>
    <w:tblStylePr w:type="firstRow">
      <w:rPr>
        <w:b/>
        <w:bCs/>
      </w:rPr>
      <w:tcPr>
        <w:tcBorders>
          <w:bottom w:val="single" w:color="FFD965" w:themeColor="accent4" w:themeTint="99" w:sz="12" w:space="0"/>
        </w:tcBorders>
      </w:tcPr>
    </w:tblStylePr>
    <w:tblStylePr w:type="lastRow">
      <w:rPr>
        <w:b/>
        <w:bCs/>
      </w:rPr>
      <w:tcPr>
        <w:tcBorders>
          <w:top w:val="double" w:color="FFD965" w:themeColor="accent4" w:themeTint="99" w:sz="2" w:space="0"/>
        </w:tcBorders>
      </w:tcPr>
    </w:tblStylePr>
    <w:tblStylePr w:type="firstCol">
      <w:rPr>
        <w:b/>
        <w:bCs/>
      </w:rPr>
    </w:tblStylePr>
    <w:tblStylePr w:type="lastCol">
      <w:rPr>
        <w:b/>
        <w:bCs/>
      </w:rPr>
    </w:tblStylePr>
  </w:style>
  <w:style w:type="table" w:customStyle="1" w:styleId="287">
    <w:name w:val="Grid Table 1 Light Accent 5"/>
    <w:basedOn w:val="88"/>
    <w:uiPriority w:val="46"/>
    <w:pPr>
      <w:spacing w:line="240" w:lineRule="auto"/>
    </w:pPr>
    <w:tblPr>
      <w:tblBorders>
        <w:top w:val="single" w:color="9DB9E3" w:themeColor="accent5" w:themeTint="66" w:sz="4" w:space="0"/>
        <w:left w:val="single" w:color="9DB9E3" w:themeColor="accent5" w:themeTint="66" w:sz="4" w:space="0"/>
        <w:bottom w:val="single" w:color="9DB9E3" w:themeColor="accent5" w:themeTint="66" w:sz="4" w:space="0"/>
        <w:right w:val="single" w:color="9DB9E3" w:themeColor="accent5" w:themeTint="66" w:sz="4" w:space="0"/>
        <w:insideH w:val="single" w:color="9DB9E3" w:themeColor="accent5" w:themeTint="66" w:sz="4" w:space="0"/>
        <w:insideV w:val="single" w:color="9DB9E3" w:themeColor="accent5" w:themeTint="66" w:sz="4" w:space="0"/>
      </w:tblBorders>
    </w:tblPr>
    <w:tblStylePr w:type="firstRow">
      <w:rPr>
        <w:b/>
        <w:bCs/>
      </w:rPr>
      <w:tcPr>
        <w:tcBorders>
          <w:bottom w:val="single" w:color="6C96D6" w:themeColor="accent5" w:themeTint="99" w:sz="12" w:space="0"/>
        </w:tcBorders>
      </w:tcPr>
    </w:tblStylePr>
    <w:tblStylePr w:type="lastRow">
      <w:rPr>
        <w:b/>
        <w:bCs/>
      </w:rPr>
      <w:tcPr>
        <w:tcBorders>
          <w:top w:val="double" w:color="6C96D6" w:themeColor="accent5" w:themeTint="99" w:sz="2" w:space="0"/>
        </w:tcBorders>
      </w:tcPr>
    </w:tblStylePr>
    <w:tblStylePr w:type="firstCol">
      <w:rPr>
        <w:b/>
        <w:bCs/>
      </w:rPr>
    </w:tblStylePr>
    <w:tblStylePr w:type="lastCol">
      <w:rPr>
        <w:b/>
        <w:bCs/>
      </w:rPr>
    </w:tblStylePr>
  </w:style>
  <w:style w:type="table" w:customStyle="1" w:styleId="288">
    <w:name w:val="Grid Table 2"/>
    <w:basedOn w:val="88"/>
    <w:uiPriority w:val="47"/>
    <w:pPr>
      <w:spacing w:line="240" w:lineRule="auto"/>
    </w:pPr>
    <w:tblPr>
      <w:tblBorders>
        <w:top w:val="single" w:color="666666" w:themeColor="text1" w:themeTint="99" w:sz="2" w:space="0"/>
        <w:bottom w:val="single" w:color="666666" w:themeColor="text1" w:themeTint="99" w:sz="2" w:space="0"/>
        <w:insideH w:val="single" w:color="666666" w:themeColor="text1" w:themeTint="99" w:sz="2" w:space="0"/>
        <w:insideV w:val="single" w:color="666666" w:themeColor="text1" w:themeTint="99" w:sz="2" w:space="0"/>
      </w:tblBorders>
    </w:tblPr>
    <w:tblStylePr w:type="firstRow">
      <w:rPr>
        <w:b/>
        <w:bCs/>
      </w:rPr>
      <w:tcPr>
        <w:tcBorders>
          <w:top w:val="nil"/>
          <w:bottom w:val="single" w:color="666666" w:themeColor="text1" w:themeTint="99" w:sz="12" w:space="0"/>
          <w:insideH w:val="nil"/>
          <w:insideV w:val="nil"/>
        </w:tcBorders>
        <w:shd w:val="clear" w:color="auto" w:fill="FFFFFF" w:themeFill="background1"/>
      </w:tcPr>
    </w:tblStylePr>
    <w:tblStylePr w:type="lastRow">
      <w:rPr>
        <w:b/>
        <w:bCs/>
      </w:rPr>
      <w:tcPr>
        <w:tcBorders>
          <w:top w:val="double" w:color="666666" w:themeColor="tex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289">
    <w:name w:val="Grid Table 2 Accent 1"/>
    <w:basedOn w:val="88"/>
    <w:qFormat/>
    <w:uiPriority w:val="47"/>
    <w:pPr>
      <w:spacing w:line="240" w:lineRule="auto"/>
    </w:pPr>
    <w:tblPr>
      <w:tblBorders>
        <w:top w:val="single" w:color="9CC2E5" w:themeColor="accent1" w:themeTint="99" w:sz="2" w:space="0"/>
        <w:bottom w:val="single" w:color="9CC2E5" w:themeColor="accent1" w:themeTint="99" w:sz="2" w:space="0"/>
        <w:insideH w:val="single" w:color="9CC2E5" w:themeColor="accent1" w:themeTint="99" w:sz="2" w:space="0"/>
        <w:insideV w:val="single" w:color="9CC2E5" w:themeColor="accent1" w:themeTint="99" w:sz="2" w:space="0"/>
      </w:tblBorders>
    </w:tblPr>
    <w:tblStylePr w:type="firstRow">
      <w:rPr>
        <w:b/>
        <w:bCs/>
      </w:rPr>
      <w:tcPr>
        <w:tcBorders>
          <w:top w:val="nil"/>
          <w:bottom w:val="single" w:color="9CC2E5" w:themeColor="accent1" w:themeTint="99" w:sz="12" w:space="0"/>
          <w:insideH w:val="nil"/>
          <w:insideV w:val="nil"/>
        </w:tcBorders>
        <w:shd w:val="clear" w:color="auto" w:fill="FFFFFF" w:themeFill="background1"/>
      </w:tcPr>
    </w:tblStylePr>
    <w:tblStylePr w:type="lastRow">
      <w:rPr>
        <w:b/>
        <w:bCs/>
      </w:rPr>
      <w:tcPr>
        <w:tcBorders>
          <w:top w:val="double" w:color="9CC2E5" w:themeColor="accen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290">
    <w:name w:val="Grid Table 2 Accent 2"/>
    <w:basedOn w:val="88"/>
    <w:uiPriority w:val="47"/>
    <w:pPr>
      <w:spacing w:line="240" w:lineRule="auto"/>
    </w:pPr>
    <w:tblPr>
      <w:tblBorders>
        <w:top w:val="single" w:color="FF6565" w:themeColor="accent2" w:themeTint="99" w:sz="2" w:space="0"/>
        <w:bottom w:val="single" w:color="FF6565" w:themeColor="accent2" w:themeTint="99" w:sz="2" w:space="0"/>
        <w:insideH w:val="single" w:color="FF6565" w:themeColor="accent2" w:themeTint="99" w:sz="2" w:space="0"/>
        <w:insideV w:val="single" w:color="FF6565" w:themeColor="accent2" w:themeTint="99" w:sz="2" w:space="0"/>
      </w:tblBorders>
    </w:tblPr>
    <w:tblStylePr w:type="firstRow">
      <w:rPr>
        <w:b/>
        <w:bCs/>
      </w:rPr>
      <w:tcPr>
        <w:tcBorders>
          <w:top w:val="nil"/>
          <w:bottom w:val="single" w:color="FF6565" w:themeColor="accent2" w:themeTint="99" w:sz="12" w:space="0"/>
          <w:insideH w:val="nil"/>
          <w:insideV w:val="nil"/>
        </w:tcBorders>
        <w:shd w:val="clear" w:color="auto" w:fill="FFFFFF" w:themeFill="background1"/>
      </w:tcPr>
    </w:tblStylePr>
    <w:tblStylePr w:type="lastRow">
      <w:rPr>
        <w:b/>
        <w:bCs/>
      </w:rPr>
      <w:tcPr>
        <w:tcBorders>
          <w:top w:val="double" w:color="FF6565" w:themeColor="accent2"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291">
    <w:name w:val="Grid Table 2 Accent 3"/>
    <w:basedOn w:val="88"/>
    <w:uiPriority w:val="47"/>
    <w:pPr>
      <w:spacing w:line="240" w:lineRule="auto"/>
    </w:pPr>
    <w:tblPr>
      <w:tblBorders>
        <w:top w:val="single" w:color="C8C8C8" w:themeColor="accent3" w:themeTint="99" w:sz="2" w:space="0"/>
        <w:bottom w:val="single" w:color="C8C8C8" w:themeColor="accent3" w:themeTint="99" w:sz="2" w:space="0"/>
        <w:insideH w:val="single" w:color="C8C8C8" w:themeColor="accent3" w:themeTint="99" w:sz="2" w:space="0"/>
        <w:insideV w:val="single" w:color="C8C8C8" w:themeColor="accent3" w:themeTint="99" w:sz="2" w:space="0"/>
      </w:tblBorders>
    </w:tblPr>
    <w:tblStylePr w:type="firstRow">
      <w:rPr>
        <w:b/>
        <w:bCs/>
      </w:rPr>
      <w:tcPr>
        <w:tcBorders>
          <w:top w:val="nil"/>
          <w:bottom w:val="single" w:color="C8C8C8" w:themeColor="accent3" w:themeTint="99" w:sz="12" w:space="0"/>
          <w:insideH w:val="nil"/>
          <w:insideV w:val="nil"/>
        </w:tcBorders>
        <w:shd w:val="clear" w:color="auto" w:fill="FFFFFF" w:themeFill="background1"/>
      </w:tcPr>
    </w:tblStylePr>
    <w:tblStylePr w:type="lastRow">
      <w:rPr>
        <w:b/>
        <w:bCs/>
      </w:rPr>
      <w:tcPr>
        <w:tcBorders>
          <w:top w:val="double" w:color="C8C8C8" w:themeColor="accent3"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292">
    <w:name w:val="Grid Table 2 Accent 4"/>
    <w:basedOn w:val="88"/>
    <w:uiPriority w:val="47"/>
    <w:pPr>
      <w:spacing w:line="240" w:lineRule="auto"/>
    </w:pPr>
    <w:tblPr>
      <w:tblBorders>
        <w:top w:val="single" w:color="FFD965" w:themeColor="accent4" w:themeTint="99" w:sz="2" w:space="0"/>
        <w:bottom w:val="single" w:color="FFD965" w:themeColor="accent4" w:themeTint="99" w:sz="2" w:space="0"/>
        <w:insideH w:val="single" w:color="FFD965" w:themeColor="accent4" w:themeTint="99" w:sz="2" w:space="0"/>
        <w:insideV w:val="single" w:color="FFD965" w:themeColor="accent4" w:themeTint="99" w:sz="2" w:space="0"/>
      </w:tblBorders>
    </w:tblPr>
    <w:tblStylePr w:type="firstRow">
      <w:rPr>
        <w:b/>
        <w:bCs/>
      </w:rPr>
      <w:tcPr>
        <w:tcBorders>
          <w:top w:val="nil"/>
          <w:bottom w:val="single" w:color="FFD965" w:themeColor="accent4" w:themeTint="99" w:sz="12" w:space="0"/>
          <w:insideH w:val="nil"/>
          <w:insideV w:val="nil"/>
        </w:tcBorders>
        <w:shd w:val="clear" w:color="auto" w:fill="FFFFFF" w:themeFill="background1"/>
      </w:tcPr>
    </w:tblStylePr>
    <w:tblStylePr w:type="lastRow">
      <w:rPr>
        <w:b/>
        <w:bCs/>
      </w:rPr>
      <w:tcPr>
        <w:tcBorders>
          <w:top w:val="double" w:color="FFD965" w:themeColor="accent4"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293">
    <w:name w:val="Grid Table 2 Accent 5"/>
    <w:basedOn w:val="88"/>
    <w:qFormat/>
    <w:uiPriority w:val="47"/>
    <w:pPr>
      <w:spacing w:line="240" w:lineRule="auto"/>
    </w:pPr>
    <w:tblPr>
      <w:tblBorders>
        <w:top w:val="single" w:color="6C96D6" w:themeColor="accent5" w:themeTint="99" w:sz="2" w:space="0"/>
        <w:bottom w:val="single" w:color="6C96D6" w:themeColor="accent5" w:themeTint="99" w:sz="2" w:space="0"/>
        <w:insideH w:val="single" w:color="6C96D6" w:themeColor="accent5" w:themeTint="99" w:sz="2" w:space="0"/>
        <w:insideV w:val="single" w:color="6C96D6" w:themeColor="accent5" w:themeTint="99" w:sz="2" w:space="0"/>
      </w:tblBorders>
    </w:tblPr>
    <w:tblStylePr w:type="firstRow">
      <w:rPr>
        <w:b/>
        <w:bCs/>
      </w:rPr>
      <w:tcPr>
        <w:tcBorders>
          <w:top w:val="nil"/>
          <w:bottom w:val="single" w:color="6C96D6" w:themeColor="accent5" w:themeTint="99" w:sz="12" w:space="0"/>
          <w:insideH w:val="nil"/>
          <w:insideV w:val="nil"/>
        </w:tcBorders>
        <w:shd w:val="clear" w:color="auto" w:fill="FFFFFF" w:themeFill="background1"/>
      </w:tcPr>
    </w:tblStylePr>
    <w:tblStylePr w:type="lastRow">
      <w:rPr>
        <w:b/>
        <w:bCs/>
      </w:rPr>
      <w:tcPr>
        <w:tcBorders>
          <w:top w:val="double" w:color="6C96D6" w:themeColor="accent5"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294">
    <w:name w:val="Grid Table 2 Accent 6"/>
    <w:basedOn w:val="88"/>
    <w:uiPriority w:val="47"/>
    <w:pPr>
      <w:spacing w:line="240" w:lineRule="auto"/>
    </w:pPr>
    <w:tblPr>
      <w:tblBorders>
        <w:top w:val="single" w:color="A8D08D" w:themeColor="accent6" w:themeTint="99" w:sz="2" w:space="0"/>
        <w:bottom w:val="single" w:color="A8D08D" w:themeColor="accent6" w:themeTint="99" w:sz="2" w:space="0"/>
        <w:insideH w:val="single" w:color="A8D08D" w:themeColor="accent6" w:themeTint="99" w:sz="2" w:space="0"/>
        <w:insideV w:val="single" w:color="A8D08D" w:themeColor="accent6" w:themeTint="99" w:sz="2" w:space="0"/>
      </w:tblBorders>
    </w:tblPr>
    <w:tblStylePr w:type="firstRow">
      <w:rPr>
        <w:b/>
        <w:bCs/>
      </w:rPr>
      <w:tcPr>
        <w:tcBorders>
          <w:top w:val="nil"/>
          <w:bottom w:val="single" w:color="A8D08D" w:themeColor="accent6" w:themeTint="99" w:sz="12" w:space="0"/>
          <w:insideH w:val="nil"/>
          <w:insideV w:val="nil"/>
        </w:tcBorders>
        <w:shd w:val="clear" w:color="auto" w:fill="FFFFFF" w:themeFill="background1"/>
      </w:tcPr>
    </w:tblStylePr>
    <w:tblStylePr w:type="lastRow">
      <w:rPr>
        <w:b/>
        <w:bCs/>
      </w:rPr>
      <w:tcPr>
        <w:tcBorders>
          <w:top w:val="double" w:color="A8D08D" w:themeColor="accent6"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295">
    <w:name w:val="Grid Table 3"/>
    <w:basedOn w:val="88"/>
    <w:uiPriority w:val="48"/>
    <w:pPr>
      <w:spacing w:line="240" w:lineRule="auto"/>
    </w:p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296">
    <w:name w:val="Grid Table 3 Accent 1"/>
    <w:basedOn w:val="88"/>
    <w:uiPriority w:val="48"/>
    <w:pPr>
      <w:spacing w:line="240" w:lineRule="auto"/>
    </w:p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EEAF6" w:themeFill="accent1" w:themeFillTint="33"/>
      </w:tcPr>
    </w:tblStylePr>
    <w:tblStylePr w:type="band1Horz">
      <w:tcPr>
        <w:shd w:val="clear" w:color="auto" w:fill="DEEAF6" w:themeFill="accent1" w:themeFillTint="33"/>
      </w:tcPr>
    </w:tblStylePr>
    <w:tblStylePr w:type="neCell">
      <w:tcPr>
        <w:tcBorders>
          <w:bottom w:val="single" w:color="9CC2E5" w:themeColor="accent1" w:themeTint="99" w:sz="4" w:space="0"/>
        </w:tcBorders>
      </w:tcPr>
    </w:tblStylePr>
    <w:tblStylePr w:type="nwCell">
      <w:tcPr>
        <w:tcBorders>
          <w:bottom w:val="single" w:color="9CC2E5" w:themeColor="accent1" w:themeTint="99" w:sz="4" w:space="0"/>
        </w:tcBorders>
      </w:tcPr>
    </w:tblStylePr>
    <w:tblStylePr w:type="seCell">
      <w:tcPr>
        <w:tcBorders>
          <w:top w:val="single" w:color="9CC2E5" w:themeColor="accent1" w:themeTint="99" w:sz="4" w:space="0"/>
        </w:tcBorders>
      </w:tcPr>
    </w:tblStylePr>
    <w:tblStylePr w:type="swCell">
      <w:tcPr>
        <w:tcBorders>
          <w:top w:val="single" w:color="9CC2E5" w:themeColor="accent1" w:themeTint="99" w:sz="4" w:space="0"/>
        </w:tcBorders>
      </w:tcPr>
    </w:tblStylePr>
  </w:style>
  <w:style w:type="table" w:customStyle="1" w:styleId="297">
    <w:name w:val="Grid Table 3 Accent 2"/>
    <w:basedOn w:val="88"/>
    <w:uiPriority w:val="48"/>
    <w:pPr>
      <w:spacing w:line="240" w:lineRule="auto"/>
    </w:pPr>
    <w:tblPr>
      <w:tblBorders>
        <w:top w:val="single" w:color="FF6565" w:themeColor="accent2" w:themeTint="99" w:sz="4" w:space="0"/>
        <w:left w:val="single" w:color="FF6565" w:themeColor="accent2" w:themeTint="99" w:sz="4" w:space="0"/>
        <w:bottom w:val="single" w:color="FF6565" w:themeColor="accent2" w:themeTint="99" w:sz="4" w:space="0"/>
        <w:right w:val="single" w:color="FF6565" w:themeColor="accent2" w:themeTint="99" w:sz="4" w:space="0"/>
        <w:insideH w:val="single" w:color="FF6565" w:themeColor="accent2" w:themeTint="99" w:sz="4" w:space="0"/>
        <w:insideV w:val="single" w:color="FF6565"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ECCCC" w:themeFill="accent2" w:themeFillTint="33"/>
      </w:tcPr>
    </w:tblStylePr>
    <w:tblStylePr w:type="band1Horz">
      <w:tcPr>
        <w:shd w:val="clear" w:color="auto" w:fill="FECCCC" w:themeFill="accent2" w:themeFillTint="33"/>
      </w:tcPr>
    </w:tblStylePr>
    <w:tblStylePr w:type="neCell">
      <w:tcPr>
        <w:tcBorders>
          <w:bottom w:val="single" w:color="FF6565" w:themeColor="accent2" w:themeTint="99" w:sz="4" w:space="0"/>
        </w:tcBorders>
      </w:tcPr>
    </w:tblStylePr>
    <w:tblStylePr w:type="nwCell">
      <w:tcPr>
        <w:tcBorders>
          <w:bottom w:val="single" w:color="FF6565" w:themeColor="accent2" w:themeTint="99" w:sz="4" w:space="0"/>
        </w:tcBorders>
      </w:tcPr>
    </w:tblStylePr>
    <w:tblStylePr w:type="seCell">
      <w:tcPr>
        <w:tcBorders>
          <w:top w:val="single" w:color="FF6565" w:themeColor="accent2" w:themeTint="99" w:sz="4" w:space="0"/>
        </w:tcBorders>
      </w:tcPr>
    </w:tblStylePr>
    <w:tblStylePr w:type="swCell">
      <w:tcPr>
        <w:tcBorders>
          <w:top w:val="single" w:color="FF6565" w:themeColor="accent2" w:themeTint="99" w:sz="4" w:space="0"/>
        </w:tcBorders>
      </w:tcPr>
    </w:tblStylePr>
  </w:style>
  <w:style w:type="table" w:customStyle="1" w:styleId="298">
    <w:name w:val="Grid Table 3 Accent 3"/>
    <w:basedOn w:val="88"/>
    <w:uiPriority w:val="48"/>
    <w:pPr>
      <w:spacing w:line="240" w:lineRule="auto"/>
    </w:p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CECEC" w:themeFill="accent3" w:themeFillTint="33"/>
      </w:tcPr>
    </w:tblStylePr>
    <w:tblStylePr w:type="band1Horz">
      <w:tcPr>
        <w:shd w:val="clear" w:color="auto" w:fill="ECECEC" w:themeFill="accent3" w:themeFillTint="33"/>
      </w:tcPr>
    </w:tblStylePr>
    <w:tblStylePr w:type="neCell">
      <w:tcPr>
        <w:tcBorders>
          <w:bottom w:val="single" w:color="C8C8C8" w:themeColor="accent3" w:themeTint="99" w:sz="4" w:space="0"/>
        </w:tcBorders>
      </w:tcPr>
    </w:tblStylePr>
    <w:tblStylePr w:type="nwCell">
      <w:tcPr>
        <w:tcBorders>
          <w:bottom w:val="single" w:color="C8C8C8" w:themeColor="accent3" w:themeTint="99" w:sz="4" w:space="0"/>
        </w:tcBorders>
      </w:tcPr>
    </w:tblStylePr>
    <w:tblStylePr w:type="seCell">
      <w:tcPr>
        <w:tcBorders>
          <w:top w:val="single" w:color="C8C8C8" w:themeColor="accent3" w:themeTint="99" w:sz="4" w:space="0"/>
        </w:tcBorders>
      </w:tcPr>
    </w:tblStylePr>
    <w:tblStylePr w:type="swCell">
      <w:tcPr>
        <w:tcBorders>
          <w:top w:val="single" w:color="C8C8C8" w:themeColor="accent3" w:themeTint="99" w:sz="4" w:space="0"/>
        </w:tcBorders>
      </w:tcPr>
    </w:tblStylePr>
  </w:style>
  <w:style w:type="table" w:customStyle="1" w:styleId="299">
    <w:name w:val="Grid Table 3 Accent 4"/>
    <w:basedOn w:val="88"/>
    <w:uiPriority w:val="48"/>
    <w:pPr>
      <w:spacing w:line="240" w:lineRule="auto"/>
    </w:pPr>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insideV w:val="single" w:color="FFD965"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EF2CC" w:themeFill="accent4" w:themeFillTint="33"/>
      </w:tcPr>
    </w:tblStylePr>
    <w:tblStylePr w:type="band1Horz">
      <w:tcPr>
        <w:shd w:val="clear" w:color="auto" w:fill="FEF2CC" w:themeFill="accent4" w:themeFillTint="33"/>
      </w:tcPr>
    </w:tblStylePr>
    <w:tblStylePr w:type="neCell">
      <w:tcPr>
        <w:tcBorders>
          <w:bottom w:val="single" w:color="FFD965" w:themeColor="accent4" w:themeTint="99" w:sz="4" w:space="0"/>
        </w:tcBorders>
      </w:tcPr>
    </w:tblStylePr>
    <w:tblStylePr w:type="nwCell">
      <w:tcPr>
        <w:tcBorders>
          <w:bottom w:val="single" w:color="FFD965" w:themeColor="accent4" w:themeTint="99" w:sz="4" w:space="0"/>
        </w:tcBorders>
      </w:tcPr>
    </w:tblStylePr>
    <w:tblStylePr w:type="seCell">
      <w:tcPr>
        <w:tcBorders>
          <w:top w:val="single" w:color="FFD965" w:themeColor="accent4" w:themeTint="99" w:sz="4" w:space="0"/>
        </w:tcBorders>
      </w:tcPr>
    </w:tblStylePr>
    <w:tblStylePr w:type="swCell">
      <w:tcPr>
        <w:tcBorders>
          <w:top w:val="single" w:color="FFD965" w:themeColor="accent4" w:themeTint="99" w:sz="4" w:space="0"/>
        </w:tcBorders>
      </w:tcPr>
    </w:tblStylePr>
  </w:style>
  <w:style w:type="table" w:customStyle="1" w:styleId="300">
    <w:name w:val="Grid Table 3 Accent 5"/>
    <w:basedOn w:val="88"/>
    <w:qFormat/>
    <w:uiPriority w:val="48"/>
    <w:pPr>
      <w:spacing w:line="240" w:lineRule="auto"/>
    </w:pPr>
    <w:tblPr>
      <w:tblBorders>
        <w:top w:val="single" w:color="6C96D6" w:themeColor="accent5" w:themeTint="99" w:sz="4" w:space="0"/>
        <w:left w:val="single" w:color="6C96D6" w:themeColor="accent5" w:themeTint="99" w:sz="4" w:space="0"/>
        <w:bottom w:val="single" w:color="6C96D6" w:themeColor="accent5" w:themeTint="99" w:sz="4" w:space="0"/>
        <w:right w:val="single" w:color="6C96D6" w:themeColor="accent5" w:themeTint="99" w:sz="4" w:space="0"/>
        <w:insideH w:val="single" w:color="6C96D6" w:themeColor="accent5" w:themeTint="99" w:sz="4" w:space="0"/>
        <w:insideV w:val="single" w:color="6C96D6"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EDCF1" w:themeFill="accent5" w:themeFillTint="33"/>
      </w:tcPr>
    </w:tblStylePr>
    <w:tblStylePr w:type="band1Horz">
      <w:tcPr>
        <w:shd w:val="clear" w:color="auto" w:fill="CEDCF1" w:themeFill="accent5" w:themeFillTint="33"/>
      </w:tcPr>
    </w:tblStylePr>
    <w:tblStylePr w:type="neCell">
      <w:tcPr>
        <w:tcBorders>
          <w:bottom w:val="single" w:color="6C96D6" w:themeColor="accent5" w:themeTint="99" w:sz="4" w:space="0"/>
        </w:tcBorders>
      </w:tcPr>
    </w:tblStylePr>
    <w:tblStylePr w:type="nwCell">
      <w:tcPr>
        <w:tcBorders>
          <w:bottom w:val="single" w:color="6C96D6" w:themeColor="accent5" w:themeTint="99" w:sz="4" w:space="0"/>
        </w:tcBorders>
      </w:tcPr>
    </w:tblStylePr>
    <w:tblStylePr w:type="seCell">
      <w:tcPr>
        <w:tcBorders>
          <w:top w:val="single" w:color="6C96D6" w:themeColor="accent5" w:themeTint="99" w:sz="4" w:space="0"/>
        </w:tcBorders>
      </w:tcPr>
    </w:tblStylePr>
    <w:tblStylePr w:type="swCell">
      <w:tcPr>
        <w:tcBorders>
          <w:top w:val="single" w:color="6C96D6" w:themeColor="accent5" w:themeTint="99" w:sz="4" w:space="0"/>
        </w:tcBorders>
      </w:tcPr>
    </w:tblStylePr>
  </w:style>
  <w:style w:type="table" w:customStyle="1" w:styleId="301">
    <w:name w:val="Grid Table 3 Accent 6"/>
    <w:basedOn w:val="88"/>
    <w:uiPriority w:val="48"/>
    <w:pPr>
      <w:spacing w:line="240" w:lineRule="auto"/>
    </w:pPr>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insideV w:val="single" w:color="A8D08D"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2EFD9" w:themeFill="accent6" w:themeFillTint="33"/>
      </w:tcPr>
    </w:tblStylePr>
    <w:tblStylePr w:type="band1Horz">
      <w:tcPr>
        <w:shd w:val="clear" w:color="auto" w:fill="E2EFD9" w:themeFill="accent6" w:themeFillTint="33"/>
      </w:tcPr>
    </w:tblStylePr>
    <w:tblStylePr w:type="neCell">
      <w:tcPr>
        <w:tcBorders>
          <w:bottom w:val="single" w:color="A8D08D" w:themeColor="accent6" w:themeTint="99" w:sz="4" w:space="0"/>
        </w:tcBorders>
      </w:tcPr>
    </w:tblStylePr>
    <w:tblStylePr w:type="nwCell">
      <w:tcPr>
        <w:tcBorders>
          <w:bottom w:val="single" w:color="A8D08D" w:themeColor="accent6" w:themeTint="99" w:sz="4" w:space="0"/>
        </w:tcBorders>
      </w:tcPr>
    </w:tblStylePr>
    <w:tblStylePr w:type="seCell">
      <w:tcPr>
        <w:tcBorders>
          <w:top w:val="single" w:color="A8D08D" w:themeColor="accent6" w:themeTint="99" w:sz="4" w:space="0"/>
        </w:tcBorders>
      </w:tcPr>
    </w:tblStylePr>
    <w:tblStylePr w:type="swCell">
      <w:tcPr>
        <w:tcBorders>
          <w:top w:val="single" w:color="A8D08D" w:themeColor="accent6" w:themeTint="99" w:sz="4" w:space="0"/>
        </w:tcBorders>
      </w:tcPr>
    </w:tblStylePr>
  </w:style>
  <w:style w:type="table" w:customStyle="1" w:styleId="302">
    <w:name w:val="Grid Table 4 Accent 1"/>
    <w:basedOn w:val="88"/>
    <w:uiPriority w:val="49"/>
    <w:pPr>
      <w:spacing w:line="240" w:lineRule="auto"/>
    </w:p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color w:val="FFFFFF" w:themeColor="background1"/>
        <w14:textFill>
          <w14:solidFill>
            <w14:schemeClr w14:val="bg1"/>
          </w14:solidFill>
        </w14:textFill>
      </w:rPr>
      <w:tcPr>
        <w:tcBorders>
          <w:top w:val="single" w:color="5B9BD5" w:themeColor="accent1" w:sz="4" w:space="0"/>
          <w:left w:val="single" w:color="5B9BD5" w:themeColor="accent1" w:sz="4" w:space="0"/>
          <w:bottom w:val="single" w:color="5B9BD5" w:themeColor="accent1" w:sz="4" w:space="0"/>
          <w:right w:val="single" w:color="5B9BD5" w:themeColor="accent1" w:sz="4" w:space="0"/>
          <w:insideH w:val="nil"/>
          <w:insideV w:val="nil"/>
        </w:tcBorders>
        <w:shd w:val="clear" w:color="auto" w:fill="5B9BD5" w:themeFill="accent1"/>
      </w:tcPr>
    </w:tblStylePr>
    <w:tblStylePr w:type="lastRow">
      <w:rPr>
        <w:b/>
        <w:bCs/>
      </w:rPr>
      <w:tcPr>
        <w:tcBorders>
          <w:top w:val="double" w:color="5B9BD5" w:themeColor="accent1"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03">
    <w:name w:val="Grid Table 4 Accent 2"/>
    <w:basedOn w:val="88"/>
    <w:uiPriority w:val="49"/>
    <w:pPr>
      <w:spacing w:line="240" w:lineRule="auto"/>
    </w:pPr>
    <w:tblPr>
      <w:tblBorders>
        <w:top w:val="single" w:color="FF6565" w:themeColor="accent2" w:themeTint="99" w:sz="4" w:space="0"/>
        <w:left w:val="single" w:color="FF6565" w:themeColor="accent2" w:themeTint="99" w:sz="4" w:space="0"/>
        <w:bottom w:val="single" w:color="FF6565" w:themeColor="accent2" w:themeTint="99" w:sz="4" w:space="0"/>
        <w:right w:val="single" w:color="FF6565" w:themeColor="accent2" w:themeTint="99" w:sz="4" w:space="0"/>
        <w:insideH w:val="single" w:color="FF6565" w:themeColor="accent2" w:themeTint="99" w:sz="4" w:space="0"/>
        <w:insideV w:val="single" w:color="FF6565" w:themeColor="accent2" w:themeTint="99" w:sz="4" w:space="0"/>
      </w:tblBorders>
    </w:tblPr>
    <w:tblStylePr w:type="firstRow">
      <w:rPr>
        <w:b/>
        <w:bCs/>
        <w:color w:val="FFFFFF" w:themeColor="background1"/>
        <w14:textFill>
          <w14:solidFill>
            <w14:schemeClr w14:val="bg1"/>
          </w14:solidFill>
        </w14:textFill>
      </w:rPr>
      <w:tcPr>
        <w:tcBorders>
          <w:top w:val="single" w:color="FF0000" w:themeColor="accent2" w:sz="4" w:space="0"/>
          <w:left w:val="single" w:color="FF0000" w:themeColor="accent2" w:sz="4" w:space="0"/>
          <w:bottom w:val="single" w:color="FF0000" w:themeColor="accent2" w:sz="4" w:space="0"/>
          <w:right w:val="single" w:color="FF0000" w:themeColor="accent2" w:sz="4" w:space="0"/>
          <w:insideH w:val="nil"/>
          <w:insideV w:val="nil"/>
        </w:tcBorders>
        <w:shd w:val="clear" w:color="auto" w:fill="FF0000" w:themeFill="accent2"/>
      </w:tcPr>
    </w:tblStylePr>
    <w:tblStylePr w:type="lastRow">
      <w:rPr>
        <w:b/>
        <w:bCs/>
      </w:rPr>
      <w:tcPr>
        <w:tcBorders>
          <w:top w:val="double" w:color="FF0000" w:themeColor="accent2" w:sz="4" w:space="0"/>
        </w:tcBorders>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04">
    <w:name w:val="Grid Table 4 Accent 3"/>
    <w:basedOn w:val="88"/>
    <w:qFormat/>
    <w:uiPriority w:val="49"/>
    <w:pPr>
      <w:spacing w:line="240" w:lineRule="auto"/>
    </w:p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insideV w:val="nil"/>
        </w:tcBorders>
        <w:shd w:val="clear" w:color="auto" w:fill="A5A5A5" w:themeFill="accent3"/>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05">
    <w:name w:val="Grid Table 4 Accent 4"/>
    <w:basedOn w:val="88"/>
    <w:uiPriority w:val="49"/>
    <w:pPr>
      <w:spacing w:line="240" w:lineRule="auto"/>
    </w:pPr>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insideV w:val="single" w:color="FFD965" w:themeColor="accent4" w:themeTint="99" w:sz="4" w:space="0"/>
      </w:tblBorders>
    </w:tblPr>
    <w:tblStylePr w:type="firstRow">
      <w:rPr>
        <w:b/>
        <w:bCs/>
        <w:color w:val="FFFFFF" w:themeColor="background1"/>
        <w14:textFill>
          <w14:solidFill>
            <w14:schemeClr w14:val="bg1"/>
          </w14:solidFill>
        </w14:textFill>
      </w:rPr>
      <w:tcPr>
        <w:tcBorders>
          <w:top w:val="single" w:color="FFC000" w:themeColor="accent4" w:sz="4" w:space="0"/>
          <w:left w:val="single" w:color="FFC000" w:themeColor="accent4" w:sz="4" w:space="0"/>
          <w:bottom w:val="single" w:color="FFC000" w:themeColor="accent4" w:sz="4" w:space="0"/>
          <w:right w:val="single" w:color="FFC000" w:themeColor="accent4" w:sz="4" w:space="0"/>
          <w:insideH w:val="nil"/>
          <w:insideV w:val="nil"/>
        </w:tcBorders>
        <w:shd w:val="clear" w:color="auto" w:fill="FFC000" w:themeFill="accent4"/>
      </w:tcPr>
    </w:tblStylePr>
    <w:tblStylePr w:type="lastRow">
      <w:rPr>
        <w:b/>
        <w:bCs/>
      </w:rPr>
      <w:tcPr>
        <w:tcBorders>
          <w:top w:val="double" w:color="FFC000" w:themeColor="accent4"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06">
    <w:name w:val="Grid Table 4 Accent 6"/>
    <w:basedOn w:val="88"/>
    <w:uiPriority w:val="49"/>
    <w:pPr>
      <w:spacing w:line="240" w:lineRule="auto"/>
    </w:pPr>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insideV w:val="single" w:color="A8D08D" w:themeColor="accent6" w:themeTint="99" w:sz="4" w:space="0"/>
      </w:tblBorders>
    </w:tblPr>
    <w:tblStylePr w:type="firstRow">
      <w:rPr>
        <w:b/>
        <w:bCs/>
        <w:color w:val="FFFFFF" w:themeColor="background1"/>
        <w14:textFill>
          <w14:solidFill>
            <w14:schemeClr w14:val="bg1"/>
          </w14:solidFill>
        </w14:textFill>
      </w:rPr>
      <w:tcPr>
        <w:tcBorders>
          <w:top w:val="single" w:color="70AD47" w:themeColor="accent6" w:sz="4" w:space="0"/>
          <w:left w:val="single" w:color="70AD47" w:themeColor="accent6" w:sz="4" w:space="0"/>
          <w:bottom w:val="single" w:color="70AD47" w:themeColor="accent6" w:sz="4" w:space="0"/>
          <w:right w:val="single" w:color="70AD47" w:themeColor="accent6" w:sz="4" w:space="0"/>
          <w:insideH w:val="nil"/>
          <w:insideV w:val="nil"/>
        </w:tcBorders>
        <w:shd w:val="clear" w:color="auto" w:fill="70AD47" w:themeFill="accent6"/>
      </w:tcPr>
    </w:tblStylePr>
    <w:tblStylePr w:type="lastRow">
      <w:rPr>
        <w:b/>
        <w:bCs/>
      </w:rPr>
      <w:tcPr>
        <w:tcBorders>
          <w:top w:val="double" w:color="70AD47" w:themeColor="accent6"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07">
    <w:name w:val="Grid Table 5 Dark Accent 1"/>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EEAF6" w:themeFill="accent1"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5B9BD5" w:themeFill="accent1"/>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5B9BD5" w:themeFill="accent1"/>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5B9BD5" w:themeFill="accent1"/>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5B9BD5" w:themeFill="accent1"/>
      </w:tcPr>
    </w:tblStylePr>
    <w:tblStylePr w:type="band1Vert">
      <w:tcPr>
        <w:shd w:val="clear" w:color="auto" w:fill="BDD6EE" w:themeFill="accent1" w:themeFillTint="66"/>
      </w:tcPr>
    </w:tblStylePr>
    <w:tblStylePr w:type="band1Horz">
      <w:tcPr>
        <w:shd w:val="clear" w:color="auto" w:fill="BDD6EE" w:themeFill="accent1" w:themeFillTint="66"/>
      </w:tcPr>
    </w:tblStylePr>
  </w:style>
  <w:style w:type="table" w:customStyle="1" w:styleId="308">
    <w:name w:val="Grid Table 5 Dark Accent 2"/>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ECCCC" w:themeFill="accent2"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FF0000" w:themeFill="accent2"/>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FF0000" w:themeFill="accent2"/>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FF0000" w:themeFill="accent2"/>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FF0000" w:themeFill="accent2"/>
      </w:tcPr>
    </w:tblStylePr>
    <w:tblStylePr w:type="band1Vert">
      <w:tcPr>
        <w:shd w:val="clear" w:color="auto" w:fill="FF9999" w:themeFill="accent2" w:themeFillTint="66"/>
      </w:tcPr>
    </w:tblStylePr>
    <w:tblStylePr w:type="band1Horz">
      <w:tcPr>
        <w:shd w:val="clear" w:color="auto" w:fill="FF9999" w:themeFill="accent2" w:themeFillTint="66"/>
      </w:tcPr>
    </w:tblStylePr>
  </w:style>
  <w:style w:type="table" w:customStyle="1" w:styleId="309">
    <w:name w:val="Grid Table 5 Dark Accent 3"/>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CECEC" w:themeFill="accent3"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A5A5A5" w:themeFill="accent3"/>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A5A5A5" w:themeFill="accent3"/>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A5A5A5" w:themeFill="accent3"/>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A5A5A5" w:themeFill="accent3"/>
      </w:tcPr>
    </w:tblStylePr>
    <w:tblStylePr w:type="band1Vert">
      <w:tcPr>
        <w:shd w:val="clear" w:color="auto" w:fill="DADADA" w:themeFill="accent3" w:themeFillTint="66"/>
      </w:tcPr>
    </w:tblStylePr>
    <w:tblStylePr w:type="band1Horz">
      <w:tcPr>
        <w:shd w:val="clear" w:color="auto" w:fill="DADADA" w:themeFill="accent3" w:themeFillTint="66"/>
      </w:tcPr>
    </w:tblStylePr>
  </w:style>
  <w:style w:type="table" w:customStyle="1" w:styleId="310">
    <w:name w:val="Grid Table 5 Dark Accent 4"/>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FEF2CC" w:themeFill="accent4"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FFC000" w:themeFill="accent4"/>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FFC000" w:themeFill="accent4"/>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FFC000" w:themeFill="accent4"/>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FFC000" w:themeFill="accent4"/>
      </w:tcPr>
    </w:tblStylePr>
    <w:tblStylePr w:type="band1Vert">
      <w:tcPr>
        <w:shd w:val="clear" w:color="auto" w:fill="FFE599" w:themeFill="accent4" w:themeFillTint="66"/>
      </w:tcPr>
    </w:tblStylePr>
    <w:tblStylePr w:type="band1Horz">
      <w:tcPr>
        <w:shd w:val="clear" w:color="auto" w:fill="FFE599" w:themeFill="accent4" w:themeFillTint="66"/>
      </w:tcPr>
    </w:tblStylePr>
  </w:style>
  <w:style w:type="table" w:customStyle="1" w:styleId="311">
    <w:name w:val="Grid Table 5 Dark Accent 5"/>
    <w:basedOn w:val="88"/>
    <w:qFormat/>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CEDCF1" w:themeFill="accent5"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2B579A" w:themeFill="accent5"/>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2B579A" w:themeFill="accent5"/>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2B579A" w:themeFill="accent5"/>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2B579A" w:themeFill="accent5"/>
      </w:tcPr>
    </w:tblStylePr>
    <w:tblStylePr w:type="band1Vert">
      <w:tcPr>
        <w:shd w:val="clear" w:color="auto" w:fill="9DB9E3" w:themeFill="accent5" w:themeFillTint="66"/>
      </w:tcPr>
    </w:tblStylePr>
    <w:tblStylePr w:type="band1Horz">
      <w:tcPr>
        <w:shd w:val="clear" w:color="auto" w:fill="9DB9E3" w:themeFill="accent5" w:themeFillTint="66"/>
      </w:tcPr>
    </w:tblStylePr>
  </w:style>
  <w:style w:type="table" w:customStyle="1" w:styleId="312">
    <w:name w:val="Grid Table 5 Dark Accent 6"/>
    <w:basedOn w:val="88"/>
    <w:uiPriority w:val="50"/>
    <w:pPr>
      <w:spacing w:line="240" w:lineRule="auto"/>
    </w:pPr>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2EFD9" w:themeFill="accent6"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70AD47" w:themeFill="accent6"/>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70AD47" w:themeFill="accent6"/>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70AD47" w:themeFill="accent6"/>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70AD47" w:themeFill="accent6"/>
      </w:tcPr>
    </w:tblStylePr>
    <w:tblStylePr w:type="band1Vert">
      <w:tcPr>
        <w:shd w:val="clear" w:color="auto" w:fill="C5E0B3" w:themeFill="accent6" w:themeFillTint="66"/>
      </w:tcPr>
    </w:tblStylePr>
    <w:tblStylePr w:type="band1Horz">
      <w:tcPr>
        <w:shd w:val="clear" w:color="auto" w:fill="C5E0B3" w:themeFill="accent6" w:themeFillTint="66"/>
      </w:tcPr>
    </w:tblStylePr>
  </w:style>
  <w:style w:type="table" w:customStyle="1" w:styleId="313">
    <w:name w:val="Grid Table 6 Colorful"/>
    <w:basedOn w:val="88"/>
    <w:uiPriority w:val="51"/>
    <w:pPr>
      <w:spacing w:line="240" w:lineRule="auto"/>
    </w:pPr>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bottom w:val="single" w:color="666666" w:themeColor="text1" w:themeTint="99" w:sz="12" w:space="0"/>
        </w:tcBorders>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14">
    <w:name w:val="Grid Table 6 Colorful Accent 1"/>
    <w:basedOn w:val="88"/>
    <w:uiPriority w:val="51"/>
    <w:pPr>
      <w:spacing w:line="240" w:lineRule="auto"/>
    </w:pPr>
    <w:rPr>
      <w:color w:val="2E75B6" w:themeColor="accent1" w:themeShade="BF"/>
    </w:r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rPr>
      <w:tcPr>
        <w:tcBorders>
          <w:bottom w:val="single" w:color="9CC2E5" w:themeColor="accent1" w:themeTint="99" w:sz="12" w:space="0"/>
        </w:tcBorders>
      </w:tcPr>
    </w:tblStylePr>
    <w:tblStylePr w:type="lastRow">
      <w:rPr>
        <w:b/>
        <w:bCs/>
      </w:rPr>
      <w:tcPr>
        <w:tcBorders>
          <w:top w:val="double" w:color="9CC2E5" w:themeColor="accent1" w:themeTint="99"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15">
    <w:name w:val="Grid Table 6 Colorful Accent 2"/>
    <w:basedOn w:val="88"/>
    <w:qFormat/>
    <w:uiPriority w:val="51"/>
    <w:pPr>
      <w:spacing w:line="240" w:lineRule="auto"/>
    </w:pPr>
    <w:rPr>
      <w:color w:val="BF0000" w:themeColor="accent2" w:themeShade="BF"/>
    </w:rPr>
    <w:tblPr>
      <w:tblBorders>
        <w:top w:val="single" w:color="FF6565" w:themeColor="accent2" w:themeTint="99" w:sz="4" w:space="0"/>
        <w:left w:val="single" w:color="FF6565" w:themeColor="accent2" w:themeTint="99" w:sz="4" w:space="0"/>
        <w:bottom w:val="single" w:color="FF6565" w:themeColor="accent2" w:themeTint="99" w:sz="4" w:space="0"/>
        <w:right w:val="single" w:color="FF6565" w:themeColor="accent2" w:themeTint="99" w:sz="4" w:space="0"/>
        <w:insideH w:val="single" w:color="FF6565" w:themeColor="accent2" w:themeTint="99" w:sz="4" w:space="0"/>
        <w:insideV w:val="single" w:color="FF6565" w:themeColor="accent2" w:themeTint="99" w:sz="4" w:space="0"/>
      </w:tblBorders>
    </w:tblPr>
    <w:tblStylePr w:type="firstRow">
      <w:rPr>
        <w:b/>
        <w:bCs/>
      </w:rPr>
      <w:tcPr>
        <w:tcBorders>
          <w:bottom w:val="single" w:color="FF6565" w:themeColor="accent2" w:themeTint="99" w:sz="12" w:space="0"/>
        </w:tcBorders>
      </w:tcPr>
    </w:tblStylePr>
    <w:tblStylePr w:type="lastRow">
      <w:rPr>
        <w:b/>
        <w:bCs/>
      </w:rPr>
      <w:tcPr>
        <w:tcBorders>
          <w:top w:val="double" w:color="FF6565" w:themeColor="accent2" w:themeTint="99" w:sz="4" w:space="0"/>
        </w:tcBorders>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16">
    <w:name w:val="Grid Table 6 Colorful Accent 3"/>
    <w:basedOn w:val="88"/>
    <w:uiPriority w:val="51"/>
    <w:pPr>
      <w:spacing w:line="240" w:lineRule="auto"/>
    </w:pPr>
    <w:rPr>
      <w:color w:val="7C7C7C" w:themeColor="accent3" w:themeShade="BF"/>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rPr>
      <w:tcPr>
        <w:tcBorders>
          <w:bottom w:val="single" w:color="C8C8C8" w:themeColor="accent3" w:themeTint="99" w:sz="12" w:space="0"/>
        </w:tcBorders>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17">
    <w:name w:val="Grid Table 6 Colorful Accent 4"/>
    <w:basedOn w:val="88"/>
    <w:uiPriority w:val="51"/>
    <w:pPr>
      <w:spacing w:line="240" w:lineRule="auto"/>
    </w:pPr>
    <w:rPr>
      <w:color w:val="BF9000" w:themeColor="accent4" w:themeShade="BF"/>
    </w:rPr>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insideV w:val="single" w:color="FFD965" w:themeColor="accent4" w:themeTint="99" w:sz="4" w:space="0"/>
      </w:tblBorders>
    </w:tblPr>
    <w:tblStylePr w:type="firstRow">
      <w:rPr>
        <w:b/>
        <w:bCs/>
      </w:rPr>
      <w:tcPr>
        <w:tcBorders>
          <w:bottom w:val="single" w:color="FFD965" w:themeColor="accent4" w:themeTint="99" w:sz="12" w:space="0"/>
        </w:tcBorders>
      </w:tcPr>
    </w:tblStylePr>
    <w:tblStylePr w:type="lastRow">
      <w:rPr>
        <w:b/>
        <w:bCs/>
      </w:rPr>
      <w:tcPr>
        <w:tcBorders>
          <w:top w:val="double" w:color="FFD965" w:themeColor="accent4" w:themeTint="99"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18">
    <w:name w:val="Grid Table 6 Colorful Accent 5"/>
    <w:basedOn w:val="88"/>
    <w:uiPriority w:val="51"/>
    <w:pPr>
      <w:spacing w:line="240" w:lineRule="auto"/>
    </w:pPr>
    <w:rPr>
      <w:color w:val="204174" w:themeColor="accent5" w:themeShade="BF"/>
    </w:rPr>
    <w:tblPr>
      <w:tblBorders>
        <w:top w:val="single" w:color="6C96D6" w:themeColor="accent5" w:themeTint="99" w:sz="4" w:space="0"/>
        <w:left w:val="single" w:color="6C96D6" w:themeColor="accent5" w:themeTint="99" w:sz="4" w:space="0"/>
        <w:bottom w:val="single" w:color="6C96D6" w:themeColor="accent5" w:themeTint="99" w:sz="4" w:space="0"/>
        <w:right w:val="single" w:color="6C96D6" w:themeColor="accent5" w:themeTint="99" w:sz="4" w:space="0"/>
        <w:insideH w:val="single" w:color="6C96D6" w:themeColor="accent5" w:themeTint="99" w:sz="4" w:space="0"/>
        <w:insideV w:val="single" w:color="6C96D6" w:themeColor="accent5" w:themeTint="99" w:sz="4" w:space="0"/>
      </w:tblBorders>
    </w:tblPr>
    <w:tblStylePr w:type="firstRow">
      <w:rPr>
        <w:b/>
        <w:bCs/>
      </w:rPr>
      <w:tcPr>
        <w:tcBorders>
          <w:bottom w:val="single" w:color="6C96D6" w:themeColor="accent5" w:themeTint="99" w:sz="12" w:space="0"/>
        </w:tcBorders>
      </w:tcPr>
    </w:tblStylePr>
    <w:tblStylePr w:type="lastRow">
      <w:rPr>
        <w:b/>
        <w:bCs/>
      </w:rPr>
      <w:tcPr>
        <w:tcBorders>
          <w:top w:val="double" w:color="6C96D6" w:themeColor="accent5" w:themeTint="99" w:sz="4" w:space="0"/>
        </w:tcBorders>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319">
    <w:name w:val="Grid Table 6 Colorful Accent 6"/>
    <w:basedOn w:val="88"/>
    <w:uiPriority w:val="51"/>
    <w:pPr>
      <w:spacing w:line="240" w:lineRule="auto"/>
    </w:pPr>
    <w:rPr>
      <w:color w:val="548235" w:themeColor="accent6" w:themeShade="BF"/>
    </w:rPr>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insideV w:val="single" w:color="A8D08D" w:themeColor="accent6" w:themeTint="99" w:sz="4" w:space="0"/>
      </w:tblBorders>
    </w:tblPr>
    <w:tblStylePr w:type="firstRow">
      <w:rPr>
        <w:b/>
        <w:bCs/>
      </w:rPr>
      <w:tcPr>
        <w:tcBorders>
          <w:bottom w:val="single" w:color="A8D08D" w:themeColor="accent6" w:themeTint="99" w:sz="12" w:space="0"/>
        </w:tcBorders>
      </w:tcPr>
    </w:tblStylePr>
    <w:tblStylePr w:type="lastRow">
      <w:rPr>
        <w:b/>
        <w:bCs/>
      </w:rPr>
      <w:tcPr>
        <w:tcBorders>
          <w:top w:val="double" w:color="A8D08D" w:themeColor="accent6" w:themeTint="99"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20">
    <w:name w:val="Grid Table 7 Colorful"/>
    <w:basedOn w:val="88"/>
    <w:uiPriority w:val="52"/>
    <w:pPr>
      <w:spacing w:line="240" w:lineRule="auto"/>
    </w:pPr>
    <w:rPr>
      <w:color w:val="000000" w:themeColor="text1"/>
      <w14:textFill>
        <w14:solidFill>
          <w14:schemeClr w14:val="tx1"/>
        </w14:solidFill>
      </w14:textFill>
    </w:r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bottom w:val="single" w:color="666666" w:themeColor="text1" w:themeTint="99" w:sz="4" w:space="0"/>
        </w:tcBorders>
      </w:tcPr>
    </w:tblStylePr>
    <w:tblStylePr w:type="nwCell">
      <w:tcPr>
        <w:tcBorders>
          <w:bottom w:val="single" w:color="666666" w:themeColor="text1" w:themeTint="99" w:sz="4" w:space="0"/>
        </w:tcBorders>
      </w:tcPr>
    </w:tblStylePr>
    <w:tblStylePr w:type="seCell">
      <w:tcPr>
        <w:tcBorders>
          <w:top w:val="single" w:color="666666" w:themeColor="text1" w:themeTint="99" w:sz="4" w:space="0"/>
        </w:tcBorders>
      </w:tcPr>
    </w:tblStylePr>
    <w:tblStylePr w:type="swCell">
      <w:tcPr>
        <w:tcBorders>
          <w:top w:val="single" w:color="666666" w:themeColor="text1" w:themeTint="99" w:sz="4" w:space="0"/>
        </w:tcBorders>
      </w:tcPr>
    </w:tblStylePr>
  </w:style>
  <w:style w:type="table" w:customStyle="1" w:styleId="321">
    <w:name w:val="Grid Table 7 Colorful Accent 1"/>
    <w:basedOn w:val="88"/>
    <w:uiPriority w:val="52"/>
    <w:pPr>
      <w:spacing w:line="240" w:lineRule="auto"/>
    </w:pPr>
    <w:rPr>
      <w:color w:val="2E75B6" w:themeColor="accent1" w:themeShade="BF"/>
    </w:r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DEEAF6" w:themeFill="accent1" w:themeFillTint="33"/>
      </w:tcPr>
    </w:tblStylePr>
    <w:tblStylePr w:type="band1Horz">
      <w:tcPr>
        <w:shd w:val="clear" w:color="auto" w:fill="DEEAF6" w:themeFill="accent1" w:themeFillTint="33"/>
      </w:tcPr>
    </w:tblStylePr>
    <w:tblStylePr w:type="neCell">
      <w:tcPr>
        <w:tcBorders>
          <w:bottom w:val="single" w:color="9CC2E5" w:themeColor="accent1" w:themeTint="99" w:sz="4" w:space="0"/>
        </w:tcBorders>
      </w:tcPr>
    </w:tblStylePr>
    <w:tblStylePr w:type="nwCell">
      <w:tcPr>
        <w:tcBorders>
          <w:bottom w:val="single" w:color="9CC2E5" w:themeColor="accent1" w:themeTint="99" w:sz="4" w:space="0"/>
        </w:tcBorders>
      </w:tcPr>
    </w:tblStylePr>
    <w:tblStylePr w:type="seCell">
      <w:tcPr>
        <w:tcBorders>
          <w:top w:val="single" w:color="9CC2E5" w:themeColor="accent1" w:themeTint="99" w:sz="4" w:space="0"/>
        </w:tcBorders>
      </w:tcPr>
    </w:tblStylePr>
    <w:tblStylePr w:type="swCell">
      <w:tcPr>
        <w:tcBorders>
          <w:top w:val="single" w:color="9CC2E5" w:themeColor="accent1" w:themeTint="99" w:sz="4" w:space="0"/>
        </w:tcBorders>
      </w:tcPr>
    </w:tblStylePr>
  </w:style>
  <w:style w:type="table" w:customStyle="1" w:styleId="322">
    <w:name w:val="Grid Table 7 Colorful Accent 2"/>
    <w:basedOn w:val="88"/>
    <w:qFormat/>
    <w:uiPriority w:val="52"/>
    <w:pPr>
      <w:spacing w:line="240" w:lineRule="auto"/>
    </w:pPr>
    <w:rPr>
      <w:color w:val="BF0000" w:themeColor="accent2" w:themeShade="BF"/>
    </w:rPr>
    <w:tblPr>
      <w:tblBorders>
        <w:top w:val="single" w:color="FF6565" w:themeColor="accent2" w:themeTint="99" w:sz="4" w:space="0"/>
        <w:left w:val="single" w:color="FF6565" w:themeColor="accent2" w:themeTint="99" w:sz="4" w:space="0"/>
        <w:bottom w:val="single" w:color="FF6565" w:themeColor="accent2" w:themeTint="99" w:sz="4" w:space="0"/>
        <w:right w:val="single" w:color="FF6565" w:themeColor="accent2" w:themeTint="99" w:sz="4" w:space="0"/>
        <w:insideH w:val="single" w:color="FF6565" w:themeColor="accent2" w:themeTint="99" w:sz="4" w:space="0"/>
        <w:insideV w:val="single" w:color="FF6565" w:themeColor="accent2"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ECCCC" w:themeFill="accent2" w:themeFillTint="33"/>
      </w:tcPr>
    </w:tblStylePr>
    <w:tblStylePr w:type="band1Horz">
      <w:tcPr>
        <w:shd w:val="clear" w:color="auto" w:fill="FECCCC" w:themeFill="accent2" w:themeFillTint="33"/>
      </w:tcPr>
    </w:tblStylePr>
    <w:tblStylePr w:type="neCell">
      <w:tcPr>
        <w:tcBorders>
          <w:bottom w:val="single" w:color="FF6565" w:themeColor="accent2" w:themeTint="99" w:sz="4" w:space="0"/>
        </w:tcBorders>
      </w:tcPr>
    </w:tblStylePr>
    <w:tblStylePr w:type="nwCell">
      <w:tcPr>
        <w:tcBorders>
          <w:bottom w:val="single" w:color="FF6565" w:themeColor="accent2" w:themeTint="99" w:sz="4" w:space="0"/>
        </w:tcBorders>
      </w:tcPr>
    </w:tblStylePr>
    <w:tblStylePr w:type="seCell">
      <w:tcPr>
        <w:tcBorders>
          <w:top w:val="single" w:color="FF6565" w:themeColor="accent2" w:themeTint="99" w:sz="4" w:space="0"/>
        </w:tcBorders>
      </w:tcPr>
    </w:tblStylePr>
    <w:tblStylePr w:type="swCell">
      <w:tcPr>
        <w:tcBorders>
          <w:top w:val="single" w:color="FF6565" w:themeColor="accent2" w:themeTint="99" w:sz="4" w:space="0"/>
        </w:tcBorders>
      </w:tcPr>
    </w:tblStylePr>
  </w:style>
  <w:style w:type="table" w:customStyle="1" w:styleId="323">
    <w:name w:val="Grid Table 7 Colorful Accent 3"/>
    <w:basedOn w:val="88"/>
    <w:uiPriority w:val="52"/>
    <w:pPr>
      <w:spacing w:line="240" w:lineRule="auto"/>
    </w:pPr>
    <w:rPr>
      <w:color w:val="7C7C7C" w:themeColor="accent3" w:themeShade="BF"/>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CECEC" w:themeFill="accent3" w:themeFillTint="33"/>
      </w:tcPr>
    </w:tblStylePr>
    <w:tblStylePr w:type="band1Horz">
      <w:tcPr>
        <w:shd w:val="clear" w:color="auto" w:fill="ECECEC" w:themeFill="accent3" w:themeFillTint="33"/>
      </w:tcPr>
    </w:tblStylePr>
    <w:tblStylePr w:type="neCell">
      <w:tcPr>
        <w:tcBorders>
          <w:bottom w:val="single" w:color="C8C8C8" w:themeColor="accent3" w:themeTint="99" w:sz="4" w:space="0"/>
        </w:tcBorders>
      </w:tcPr>
    </w:tblStylePr>
    <w:tblStylePr w:type="nwCell">
      <w:tcPr>
        <w:tcBorders>
          <w:bottom w:val="single" w:color="C8C8C8" w:themeColor="accent3" w:themeTint="99" w:sz="4" w:space="0"/>
        </w:tcBorders>
      </w:tcPr>
    </w:tblStylePr>
    <w:tblStylePr w:type="seCell">
      <w:tcPr>
        <w:tcBorders>
          <w:top w:val="single" w:color="C8C8C8" w:themeColor="accent3" w:themeTint="99" w:sz="4" w:space="0"/>
        </w:tcBorders>
      </w:tcPr>
    </w:tblStylePr>
    <w:tblStylePr w:type="swCell">
      <w:tcPr>
        <w:tcBorders>
          <w:top w:val="single" w:color="C8C8C8" w:themeColor="accent3" w:themeTint="99" w:sz="4" w:space="0"/>
        </w:tcBorders>
      </w:tcPr>
    </w:tblStylePr>
  </w:style>
  <w:style w:type="table" w:customStyle="1" w:styleId="324">
    <w:name w:val="Grid Table 7 Colorful Accent 4"/>
    <w:basedOn w:val="88"/>
    <w:uiPriority w:val="52"/>
    <w:pPr>
      <w:spacing w:line="240" w:lineRule="auto"/>
    </w:pPr>
    <w:rPr>
      <w:color w:val="BF9000" w:themeColor="accent4" w:themeShade="BF"/>
    </w:rPr>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insideV w:val="single" w:color="FFD965" w:themeColor="accent4"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FEF2CC" w:themeFill="accent4" w:themeFillTint="33"/>
      </w:tcPr>
    </w:tblStylePr>
    <w:tblStylePr w:type="band1Horz">
      <w:tcPr>
        <w:shd w:val="clear" w:color="auto" w:fill="FEF2CC" w:themeFill="accent4" w:themeFillTint="33"/>
      </w:tcPr>
    </w:tblStylePr>
    <w:tblStylePr w:type="neCell">
      <w:tcPr>
        <w:tcBorders>
          <w:bottom w:val="single" w:color="FFD965" w:themeColor="accent4" w:themeTint="99" w:sz="4" w:space="0"/>
        </w:tcBorders>
      </w:tcPr>
    </w:tblStylePr>
    <w:tblStylePr w:type="nwCell">
      <w:tcPr>
        <w:tcBorders>
          <w:bottom w:val="single" w:color="FFD965" w:themeColor="accent4" w:themeTint="99" w:sz="4" w:space="0"/>
        </w:tcBorders>
      </w:tcPr>
    </w:tblStylePr>
    <w:tblStylePr w:type="seCell">
      <w:tcPr>
        <w:tcBorders>
          <w:top w:val="single" w:color="FFD965" w:themeColor="accent4" w:themeTint="99" w:sz="4" w:space="0"/>
        </w:tcBorders>
      </w:tcPr>
    </w:tblStylePr>
    <w:tblStylePr w:type="swCell">
      <w:tcPr>
        <w:tcBorders>
          <w:top w:val="single" w:color="FFD965" w:themeColor="accent4" w:themeTint="99" w:sz="4" w:space="0"/>
        </w:tcBorders>
      </w:tcPr>
    </w:tblStylePr>
  </w:style>
  <w:style w:type="table" w:customStyle="1" w:styleId="325">
    <w:name w:val="Grid Table 7 Colorful Accent 5"/>
    <w:basedOn w:val="88"/>
    <w:uiPriority w:val="52"/>
    <w:pPr>
      <w:spacing w:line="240" w:lineRule="auto"/>
    </w:pPr>
    <w:rPr>
      <w:color w:val="204174" w:themeColor="accent5" w:themeShade="BF"/>
    </w:rPr>
    <w:tblPr>
      <w:tblBorders>
        <w:top w:val="single" w:color="6C96D6" w:themeColor="accent5" w:themeTint="99" w:sz="4" w:space="0"/>
        <w:left w:val="single" w:color="6C96D6" w:themeColor="accent5" w:themeTint="99" w:sz="4" w:space="0"/>
        <w:bottom w:val="single" w:color="6C96D6" w:themeColor="accent5" w:themeTint="99" w:sz="4" w:space="0"/>
        <w:right w:val="single" w:color="6C96D6" w:themeColor="accent5" w:themeTint="99" w:sz="4" w:space="0"/>
        <w:insideH w:val="single" w:color="6C96D6" w:themeColor="accent5" w:themeTint="99" w:sz="4" w:space="0"/>
        <w:insideV w:val="single" w:color="6C96D6" w:themeColor="accent5"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CEDCF1" w:themeFill="accent5" w:themeFillTint="33"/>
      </w:tcPr>
    </w:tblStylePr>
    <w:tblStylePr w:type="band1Horz">
      <w:tcPr>
        <w:shd w:val="clear" w:color="auto" w:fill="CEDCF1" w:themeFill="accent5" w:themeFillTint="33"/>
      </w:tcPr>
    </w:tblStylePr>
    <w:tblStylePr w:type="neCell">
      <w:tcPr>
        <w:tcBorders>
          <w:bottom w:val="single" w:color="6C96D6" w:themeColor="accent5" w:themeTint="99" w:sz="4" w:space="0"/>
        </w:tcBorders>
      </w:tcPr>
    </w:tblStylePr>
    <w:tblStylePr w:type="nwCell">
      <w:tcPr>
        <w:tcBorders>
          <w:bottom w:val="single" w:color="6C96D6" w:themeColor="accent5" w:themeTint="99" w:sz="4" w:space="0"/>
        </w:tcBorders>
      </w:tcPr>
    </w:tblStylePr>
    <w:tblStylePr w:type="seCell">
      <w:tcPr>
        <w:tcBorders>
          <w:top w:val="single" w:color="6C96D6" w:themeColor="accent5" w:themeTint="99" w:sz="4" w:space="0"/>
        </w:tcBorders>
      </w:tcPr>
    </w:tblStylePr>
    <w:tblStylePr w:type="swCell">
      <w:tcPr>
        <w:tcBorders>
          <w:top w:val="single" w:color="6C96D6" w:themeColor="accent5" w:themeTint="99" w:sz="4" w:space="0"/>
        </w:tcBorders>
      </w:tcPr>
    </w:tblStylePr>
  </w:style>
  <w:style w:type="table" w:customStyle="1" w:styleId="326">
    <w:name w:val="Grid Table 7 Colorful Accent 6"/>
    <w:basedOn w:val="88"/>
    <w:uiPriority w:val="52"/>
    <w:pPr>
      <w:spacing w:line="240" w:lineRule="auto"/>
    </w:pPr>
    <w:rPr>
      <w:color w:val="548235" w:themeColor="accent6" w:themeShade="BF"/>
    </w:rPr>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insideV w:val="single" w:color="A8D08D" w:themeColor="accent6" w:themeTint="99" w:sz="4" w:space="0"/>
      </w:tblBorders>
    </w:tblPr>
    <w:tblStylePr w:type="firstRow">
      <w:rPr>
        <w:b/>
        <w:bCs/>
      </w:rPr>
      <w:tcPr>
        <w:tcBorders>
          <w:top w:val="nil"/>
          <w:left w:val="nil"/>
          <w:right w:val="nil"/>
          <w:insideH w:val="nil"/>
          <w:insideV w:val="nil"/>
        </w:tcBorders>
        <w:shd w:val="clear" w:color="auto" w:fill="FFFFFF" w:themeFill="background1"/>
      </w:tcPr>
    </w:tblStylePr>
    <w:tblStylePr w:type="lastRow">
      <w:rPr>
        <w:b/>
        <w:bCs/>
      </w:rPr>
      <w:tcPr>
        <w:tcBorders>
          <w:left w:val="nil"/>
          <w:bottom w:val="nil"/>
          <w:right w:val="nil"/>
          <w:insideH w:val="nil"/>
          <w:insideV w:val="nil"/>
        </w:tcBorders>
        <w:shd w:val="clear" w:color="auto" w:fill="FFFFFF" w:themeFill="background1"/>
      </w:tcPr>
    </w:tblStylePr>
    <w:tblStylePr w:type="firstCol">
      <w:pPr>
        <w:jc w:val="right"/>
      </w:pPr>
      <w:rPr>
        <w:i/>
        <w:iCs/>
      </w:rPr>
      <w:tcPr>
        <w:tcBorders>
          <w:top w:val="nil"/>
          <w:left w:val="nil"/>
          <w:bottom w:val="nil"/>
          <w:insideH w:val="nil"/>
          <w:insideV w:val="nil"/>
        </w:tcBorders>
        <w:shd w:val="clear" w:color="auto" w:fill="FFFFFF" w:themeFill="background1"/>
      </w:tcPr>
    </w:tblStylePr>
    <w:tblStylePr w:type="lastCol">
      <w:rPr>
        <w:i/>
        <w:iCs/>
      </w:rPr>
      <w:tcPr>
        <w:tcBorders>
          <w:top w:val="nil"/>
          <w:bottom w:val="nil"/>
          <w:right w:val="nil"/>
          <w:insideH w:val="nil"/>
          <w:insideV w:val="nil"/>
        </w:tcBorders>
        <w:shd w:val="clear" w:color="auto" w:fill="FFFFFF" w:themeFill="background1"/>
      </w:tcPr>
    </w:tblStylePr>
    <w:tblStylePr w:type="band1Vert">
      <w:tcPr>
        <w:shd w:val="clear" w:color="auto" w:fill="E2EFD9" w:themeFill="accent6" w:themeFillTint="33"/>
      </w:tcPr>
    </w:tblStylePr>
    <w:tblStylePr w:type="band1Horz">
      <w:tcPr>
        <w:shd w:val="clear" w:color="auto" w:fill="E2EFD9" w:themeFill="accent6" w:themeFillTint="33"/>
      </w:tcPr>
    </w:tblStylePr>
    <w:tblStylePr w:type="neCell">
      <w:tcPr>
        <w:tcBorders>
          <w:bottom w:val="single" w:color="A8D08D" w:themeColor="accent6" w:themeTint="99" w:sz="4" w:space="0"/>
        </w:tcBorders>
      </w:tcPr>
    </w:tblStylePr>
    <w:tblStylePr w:type="nwCell">
      <w:tcPr>
        <w:tcBorders>
          <w:bottom w:val="single" w:color="A8D08D" w:themeColor="accent6" w:themeTint="99" w:sz="4" w:space="0"/>
        </w:tcBorders>
      </w:tcPr>
    </w:tblStylePr>
    <w:tblStylePr w:type="seCell">
      <w:tcPr>
        <w:tcBorders>
          <w:top w:val="single" w:color="A8D08D" w:themeColor="accent6" w:themeTint="99" w:sz="4" w:space="0"/>
        </w:tcBorders>
      </w:tcPr>
    </w:tblStylePr>
    <w:tblStylePr w:type="swCell">
      <w:tcPr>
        <w:tcBorders>
          <w:top w:val="single" w:color="A8D08D" w:themeColor="accent6" w:themeTint="99" w:sz="4" w:space="0"/>
        </w:tcBorders>
      </w:tcPr>
    </w:tblStylePr>
  </w:style>
  <w:style w:type="character" w:customStyle="1" w:styleId="327">
    <w:name w:val="标题 3 字符"/>
    <w:basedOn w:val="231"/>
    <w:link w:val="5"/>
    <w:semiHidden/>
    <w:uiPriority w:val="6"/>
    <w:rPr>
      <w:rFonts w:ascii="Microsoft YaHei UI" w:hAnsi="Microsoft YaHei UI" w:eastAsia="Microsoft YaHei UI" w:cstheme="majorBidi"/>
      <w:color w:val="1F4E79" w:themeColor="accent1" w:themeShade="80"/>
      <w:sz w:val="24"/>
      <w:szCs w:val="24"/>
    </w:rPr>
  </w:style>
  <w:style w:type="character" w:customStyle="1" w:styleId="328">
    <w:name w:val="标题 4 字符"/>
    <w:basedOn w:val="231"/>
    <w:link w:val="6"/>
    <w:semiHidden/>
    <w:uiPriority w:val="6"/>
    <w:rPr>
      <w:rFonts w:ascii="Microsoft YaHei UI" w:hAnsi="Microsoft YaHei UI" w:eastAsia="Microsoft YaHei UI" w:cstheme="majorBidi"/>
      <w:i/>
      <w:iCs/>
      <w:color w:val="1F4E79" w:themeColor="accent1" w:themeShade="80"/>
    </w:rPr>
  </w:style>
  <w:style w:type="character" w:customStyle="1" w:styleId="329">
    <w:name w:val="标题 5 字符"/>
    <w:basedOn w:val="231"/>
    <w:link w:val="7"/>
    <w:semiHidden/>
    <w:uiPriority w:val="6"/>
    <w:rPr>
      <w:rFonts w:ascii="Microsoft YaHei UI" w:hAnsi="Microsoft YaHei UI" w:eastAsia="Microsoft YaHei UI" w:cstheme="majorBidi"/>
      <w:color w:val="1F4E79" w:themeColor="accent1" w:themeShade="80"/>
    </w:rPr>
  </w:style>
  <w:style w:type="character" w:customStyle="1" w:styleId="330">
    <w:name w:val="标题 6 字符"/>
    <w:basedOn w:val="231"/>
    <w:link w:val="8"/>
    <w:semiHidden/>
    <w:qFormat/>
    <w:uiPriority w:val="6"/>
    <w:rPr>
      <w:rFonts w:ascii="Microsoft YaHei UI" w:hAnsi="Microsoft YaHei UI" w:eastAsia="Microsoft YaHei UI" w:cstheme="majorBidi"/>
      <w:b/>
      <w:color w:val="1F4E79" w:themeColor="accent1" w:themeShade="80"/>
    </w:rPr>
  </w:style>
  <w:style w:type="character" w:customStyle="1" w:styleId="331">
    <w:name w:val="标题 7 字符"/>
    <w:basedOn w:val="231"/>
    <w:link w:val="9"/>
    <w:semiHidden/>
    <w:uiPriority w:val="6"/>
    <w:rPr>
      <w:rFonts w:ascii="Microsoft YaHei UI" w:hAnsi="Microsoft YaHei UI" w:eastAsia="Microsoft YaHei UI" w:cstheme="majorBidi"/>
      <w:i/>
      <w:iCs/>
      <w:color w:val="1F4E79" w:themeColor="accent1" w:themeShade="80"/>
    </w:rPr>
  </w:style>
  <w:style w:type="character" w:customStyle="1" w:styleId="332">
    <w:name w:val="标题 8 字符"/>
    <w:basedOn w:val="231"/>
    <w:link w:val="10"/>
    <w:semiHidden/>
    <w:uiPriority w:val="6"/>
    <w:rPr>
      <w:rFonts w:ascii="Microsoft YaHei UI" w:hAnsi="Microsoft YaHei UI" w:eastAsia="Microsoft YaHei UI" w:cstheme="majorBidi"/>
      <w:color w:val="262626" w:themeColor="text1" w:themeTint="D9"/>
      <w:szCs w:val="21"/>
      <w14:textFill>
        <w14:solidFill>
          <w14:schemeClr w14:val="tx1">
            <w14:lumMod w14:val="85000"/>
            <w14:lumOff w14:val="15000"/>
          </w14:schemeClr>
        </w14:solidFill>
      </w14:textFill>
    </w:rPr>
  </w:style>
  <w:style w:type="character" w:customStyle="1" w:styleId="333">
    <w:name w:val="标题 9 字符"/>
    <w:basedOn w:val="231"/>
    <w:link w:val="11"/>
    <w:semiHidden/>
    <w:uiPriority w:val="6"/>
    <w:rPr>
      <w:rFonts w:ascii="Microsoft YaHei UI" w:hAnsi="Microsoft YaHei UI" w:eastAsia="Microsoft YaHei UI" w:cstheme="majorBidi"/>
      <w:i/>
      <w:iCs/>
      <w:color w:val="262626" w:themeColor="text1" w:themeTint="D9"/>
      <w:szCs w:val="21"/>
      <w14:textFill>
        <w14:solidFill>
          <w14:schemeClr w14:val="tx1">
            <w14:lumMod w14:val="85000"/>
            <w14:lumOff w14:val="15000"/>
          </w14:schemeClr>
        </w14:solidFill>
      </w14:textFill>
    </w:rPr>
  </w:style>
  <w:style w:type="character" w:customStyle="1" w:styleId="334">
    <w:name w:val="HTML 地址 字符"/>
    <w:basedOn w:val="231"/>
    <w:link w:val="41"/>
    <w:semiHidden/>
    <w:uiPriority w:val="99"/>
    <w:rPr>
      <w:rFonts w:ascii="Microsoft YaHei UI" w:hAnsi="Microsoft YaHei UI" w:eastAsia="Microsoft YaHei UI"/>
      <w:i/>
      <w:iCs/>
    </w:rPr>
  </w:style>
  <w:style w:type="character" w:customStyle="1" w:styleId="335">
    <w:name w:val="HTML 预设格式 字符"/>
    <w:basedOn w:val="231"/>
    <w:link w:val="80"/>
    <w:semiHidden/>
    <w:uiPriority w:val="99"/>
    <w:rPr>
      <w:rFonts w:ascii="Microsoft YaHei UI" w:hAnsi="Microsoft YaHei UI" w:eastAsia="Microsoft YaHei UI"/>
      <w:szCs w:val="20"/>
    </w:rPr>
  </w:style>
  <w:style w:type="paragraph" w:styleId="336">
    <w:name w:val="Intense Quote"/>
    <w:basedOn w:val="1"/>
    <w:next w:val="1"/>
    <w:link w:val="337"/>
    <w:semiHidden/>
    <w:unhideWhenUsed/>
    <w:qFormat/>
    <w:uiPriority w:val="30"/>
    <w:pPr>
      <w:pBdr>
        <w:top w:val="single" w:color="1F4E79" w:themeColor="accent1" w:themeShade="80" w:sz="4" w:space="10"/>
        <w:bottom w:val="single" w:color="1F4E79" w:themeColor="accent1" w:themeShade="80" w:sz="4" w:space="10"/>
      </w:pBdr>
      <w:spacing w:before="360" w:after="360"/>
      <w:jc w:val="center"/>
    </w:pPr>
    <w:rPr>
      <w:i/>
      <w:iCs/>
      <w:color w:val="1F4E79" w:themeColor="accent1" w:themeShade="80"/>
    </w:rPr>
  </w:style>
  <w:style w:type="character" w:customStyle="1" w:styleId="337">
    <w:name w:val="明显引用 字符"/>
    <w:basedOn w:val="231"/>
    <w:link w:val="336"/>
    <w:semiHidden/>
    <w:uiPriority w:val="30"/>
    <w:rPr>
      <w:rFonts w:ascii="Microsoft YaHei UI" w:hAnsi="Microsoft YaHei UI" w:eastAsia="Microsoft YaHei UI"/>
      <w:i/>
      <w:iCs/>
      <w:color w:val="1F4E79" w:themeColor="accent1" w:themeShade="80"/>
    </w:rPr>
  </w:style>
  <w:style w:type="character" w:customStyle="1" w:styleId="338">
    <w:name w:val="Intense Reference"/>
    <w:basedOn w:val="231"/>
    <w:semiHidden/>
    <w:unhideWhenUsed/>
    <w:qFormat/>
    <w:uiPriority w:val="32"/>
    <w:rPr>
      <w:rFonts w:ascii="Microsoft YaHei UI" w:hAnsi="Microsoft YaHei UI" w:eastAsia="Microsoft YaHei UI"/>
      <w:b/>
      <w:bCs/>
      <w:smallCaps/>
      <w:color w:val="1F4E79" w:themeColor="accent1" w:themeShade="80"/>
      <w:spacing w:val="0"/>
    </w:rPr>
  </w:style>
  <w:style w:type="paragraph" w:styleId="339">
    <w:name w:val="List Paragraph"/>
    <w:basedOn w:val="1"/>
    <w:unhideWhenUsed/>
    <w:qFormat/>
    <w:uiPriority w:val="34"/>
    <w:pPr>
      <w:ind w:left="720"/>
      <w:contextualSpacing/>
    </w:pPr>
  </w:style>
  <w:style w:type="table" w:customStyle="1" w:styleId="340">
    <w:name w:val="List Table 1 Light"/>
    <w:basedOn w:val="88"/>
    <w:qFormat/>
    <w:uiPriority w:val="46"/>
    <w:pPr>
      <w:spacing w:line="240" w:lineRule="auto"/>
    </w:pPr>
    <w:tblStylePr w:type="firstRow">
      <w:rPr>
        <w:b/>
        <w:bCs/>
      </w:rPr>
      <w:tcPr>
        <w:tcBorders>
          <w:bottom w:val="single" w:color="666666" w:themeColor="text1" w:themeTint="99" w:sz="4" w:space="0"/>
        </w:tcBorders>
      </w:tcPr>
    </w:tblStylePr>
    <w:tblStylePr w:type="lastRow">
      <w:rPr>
        <w:b/>
        <w:bCs/>
      </w:rPr>
      <w:tcPr>
        <w:tcBorders>
          <w:top w:val="sing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41">
    <w:name w:val="List Table 1 Light Accent 1"/>
    <w:basedOn w:val="88"/>
    <w:qFormat/>
    <w:uiPriority w:val="46"/>
    <w:pPr>
      <w:spacing w:line="240" w:lineRule="auto"/>
    </w:pPr>
    <w:tblStylePr w:type="firstRow">
      <w:rPr>
        <w:b/>
        <w:bCs/>
      </w:rPr>
      <w:tcPr>
        <w:tcBorders>
          <w:bottom w:val="single" w:color="9CC2E5" w:themeColor="accent1" w:themeTint="99" w:sz="4" w:space="0"/>
        </w:tcBorders>
      </w:tcPr>
    </w:tblStylePr>
    <w:tblStylePr w:type="lastRow">
      <w:rPr>
        <w:b/>
        <w:bCs/>
      </w:rPr>
      <w:tcPr>
        <w:tcBorders>
          <w:top w:val="single" w:color="9CC2E5" w:themeColor="accent1" w:themeTint="99"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42">
    <w:name w:val="List Table 1 Light Accent 2"/>
    <w:basedOn w:val="88"/>
    <w:uiPriority w:val="46"/>
    <w:pPr>
      <w:spacing w:line="240" w:lineRule="auto"/>
    </w:pPr>
    <w:tblStylePr w:type="firstRow">
      <w:rPr>
        <w:b/>
        <w:bCs/>
      </w:rPr>
      <w:tcPr>
        <w:tcBorders>
          <w:bottom w:val="single" w:color="FF6565" w:themeColor="accent2" w:themeTint="99" w:sz="4" w:space="0"/>
        </w:tcBorders>
      </w:tcPr>
    </w:tblStylePr>
    <w:tblStylePr w:type="lastRow">
      <w:rPr>
        <w:b/>
        <w:bCs/>
      </w:rPr>
      <w:tcPr>
        <w:tcBorders>
          <w:top w:val="single" w:color="FF6565" w:themeColor="accent2" w:themeTint="99" w:sz="4" w:space="0"/>
        </w:tcBorders>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43">
    <w:name w:val="List Table 1 Light Accent 3"/>
    <w:basedOn w:val="88"/>
    <w:qFormat/>
    <w:uiPriority w:val="46"/>
    <w:pPr>
      <w:spacing w:line="240" w:lineRule="auto"/>
    </w:pPr>
    <w:tblStylePr w:type="firstRow">
      <w:rPr>
        <w:b/>
        <w:bCs/>
      </w:rPr>
      <w:tcPr>
        <w:tcBorders>
          <w:bottom w:val="single" w:color="C8C8C8" w:themeColor="accent3" w:themeTint="99" w:sz="4" w:space="0"/>
        </w:tcBorders>
      </w:tcPr>
    </w:tblStylePr>
    <w:tblStylePr w:type="lastRow">
      <w:rPr>
        <w:b/>
        <w:bCs/>
      </w:rPr>
      <w:tcPr>
        <w:tcBorders>
          <w:top w:val="sing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44">
    <w:name w:val="List Table 1 Light Accent 4"/>
    <w:basedOn w:val="88"/>
    <w:qFormat/>
    <w:uiPriority w:val="46"/>
    <w:pPr>
      <w:spacing w:line="240" w:lineRule="auto"/>
    </w:pPr>
    <w:tblStylePr w:type="firstRow">
      <w:rPr>
        <w:b/>
        <w:bCs/>
      </w:rPr>
      <w:tcPr>
        <w:tcBorders>
          <w:bottom w:val="single" w:color="FFD965" w:themeColor="accent4" w:themeTint="99" w:sz="4" w:space="0"/>
        </w:tcBorders>
      </w:tcPr>
    </w:tblStylePr>
    <w:tblStylePr w:type="lastRow">
      <w:rPr>
        <w:b/>
        <w:bCs/>
      </w:rPr>
      <w:tcPr>
        <w:tcBorders>
          <w:top w:val="single" w:color="FFD965" w:themeColor="accent4" w:themeTint="99"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45">
    <w:name w:val="List Table 1 Light Accent 5"/>
    <w:basedOn w:val="88"/>
    <w:qFormat/>
    <w:uiPriority w:val="46"/>
    <w:pPr>
      <w:spacing w:line="240" w:lineRule="auto"/>
    </w:pPr>
    <w:tblStylePr w:type="firstRow">
      <w:rPr>
        <w:b/>
        <w:bCs/>
      </w:rPr>
      <w:tcPr>
        <w:tcBorders>
          <w:bottom w:val="single" w:color="6C96D6" w:themeColor="accent5" w:themeTint="99" w:sz="4" w:space="0"/>
        </w:tcBorders>
      </w:tcPr>
    </w:tblStylePr>
    <w:tblStylePr w:type="lastRow">
      <w:rPr>
        <w:b/>
        <w:bCs/>
      </w:rPr>
      <w:tcPr>
        <w:tcBorders>
          <w:top w:val="single" w:color="6C96D6" w:themeColor="accent5" w:themeTint="99" w:sz="4" w:space="0"/>
        </w:tcBorders>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346">
    <w:name w:val="List Table 1 Light Accent 6"/>
    <w:basedOn w:val="88"/>
    <w:qFormat/>
    <w:uiPriority w:val="46"/>
    <w:pPr>
      <w:spacing w:line="240" w:lineRule="auto"/>
    </w:pPr>
    <w:tblStylePr w:type="firstRow">
      <w:rPr>
        <w:b/>
        <w:bCs/>
      </w:rPr>
      <w:tcPr>
        <w:tcBorders>
          <w:bottom w:val="single" w:color="A8D08D" w:themeColor="accent6" w:themeTint="99" w:sz="4" w:space="0"/>
        </w:tcBorders>
      </w:tcPr>
    </w:tblStylePr>
    <w:tblStylePr w:type="lastRow">
      <w:rPr>
        <w:b/>
        <w:bCs/>
      </w:rPr>
      <w:tcPr>
        <w:tcBorders>
          <w:top w:val="single" w:color="A8D08D" w:themeColor="accent6" w:themeTint="99"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47">
    <w:name w:val="List Table 2"/>
    <w:basedOn w:val="88"/>
    <w:qFormat/>
    <w:uiPriority w:val="47"/>
    <w:pPr>
      <w:spacing w:line="240" w:lineRule="auto"/>
    </w:pPr>
    <w:tblPr>
      <w:tblBorders>
        <w:top w:val="single" w:color="666666" w:themeColor="text1" w:themeTint="99" w:sz="4" w:space="0"/>
        <w:bottom w:val="single" w:color="666666" w:themeColor="text1" w:themeTint="99" w:sz="4" w:space="0"/>
        <w:insideH w:val="single" w:color="666666" w:themeColor="tex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48">
    <w:name w:val="List Table 2 Accent 1"/>
    <w:basedOn w:val="88"/>
    <w:qFormat/>
    <w:uiPriority w:val="47"/>
    <w:pPr>
      <w:spacing w:line="240" w:lineRule="auto"/>
    </w:pPr>
    <w:tblPr>
      <w:tblBorders>
        <w:top w:val="single" w:color="9CC2E5" w:themeColor="accent1" w:themeTint="99" w:sz="4" w:space="0"/>
        <w:bottom w:val="single" w:color="9CC2E5" w:themeColor="accent1" w:themeTint="99" w:sz="4" w:space="0"/>
        <w:insideH w:val="single" w:color="9CC2E5" w:themeColor="accent1"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49">
    <w:name w:val="List Table 2 Accent 2"/>
    <w:basedOn w:val="88"/>
    <w:qFormat/>
    <w:uiPriority w:val="47"/>
    <w:pPr>
      <w:spacing w:line="240" w:lineRule="auto"/>
    </w:pPr>
    <w:tblPr>
      <w:tblBorders>
        <w:top w:val="single" w:color="FF6565" w:themeColor="accent2" w:themeTint="99" w:sz="4" w:space="0"/>
        <w:bottom w:val="single" w:color="FF6565" w:themeColor="accent2" w:themeTint="99" w:sz="4" w:space="0"/>
        <w:insideH w:val="single" w:color="FF6565" w:themeColor="accent2"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50">
    <w:name w:val="List Table 2 Accent 3"/>
    <w:basedOn w:val="88"/>
    <w:qFormat/>
    <w:uiPriority w:val="47"/>
    <w:pPr>
      <w:spacing w:line="240" w:lineRule="auto"/>
    </w:pPr>
    <w:tblPr>
      <w:tblBorders>
        <w:top w:val="single" w:color="C8C8C8" w:themeColor="accent3" w:themeTint="99" w:sz="4" w:space="0"/>
        <w:bottom w:val="single" w:color="C8C8C8" w:themeColor="accent3" w:themeTint="99" w:sz="4" w:space="0"/>
        <w:insideH w:val="single" w:color="C8C8C8" w:themeColor="accent3"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51">
    <w:name w:val="List Table 2 Accent 4"/>
    <w:basedOn w:val="88"/>
    <w:qFormat/>
    <w:uiPriority w:val="47"/>
    <w:pPr>
      <w:spacing w:line="240" w:lineRule="auto"/>
    </w:pPr>
    <w:tblPr>
      <w:tblBorders>
        <w:top w:val="single" w:color="FFD965" w:themeColor="accent4" w:themeTint="99" w:sz="4" w:space="0"/>
        <w:bottom w:val="single" w:color="FFD965" w:themeColor="accent4" w:themeTint="99" w:sz="4" w:space="0"/>
        <w:insideH w:val="single" w:color="FFD965" w:themeColor="accent4"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52">
    <w:name w:val="List Table 2 Accent 5"/>
    <w:basedOn w:val="88"/>
    <w:qFormat/>
    <w:uiPriority w:val="47"/>
    <w:pPr>
      <w:spacing w:line="240" w:lineRule="auto"/>
    </w:pPr>
    <w:tblPr>
      <w:tblBorders>
        <w:top w:val="single" w:color="6C96D6" w:themeColor="accent5" w:themeTint="99" w:sz="4" w:space="0"/>
        <w:bottom w:val="single" w:color="6C96D6" w:themeColor="accent5" w:themeTint="99" w:sz="4" w:space="0"/>
        <w:insideH w:val="single" w:color="6C96D6" w:themeColor="accent5"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353">
    <w:name w:val="List Table 2 Accent 6"/>
    <w:basedOn w:val="88"/>
    <w:qFormat/>
    <w:uiPriority w:val="47"/>
    <w:pPr>
      <w:spacing w:line="240" w:lineRule="auto"/>
    </w:pPr>
    <w:tblPr>
      <w:tblBorders>
        <w:top w:val="single" w:color="A8D08D" w:themeColor="accent6" w:themeTint="99" w:sz="4" w:space="0"/>
        <w:bottom w:val="single" w:color="A8D08D" w:themeColor="accent6" w:themeTint="99" w:sz="4" w:space="0"/>
        <w:insideH w:val="single" w:color="A8D08D" w:themeColor="accent6"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54">
    <w:name w:val="List Table 3"/>
    <w:basedOn w:val="88"/>
    <w:qFormat/>
    <w:uiPriority w:val="48"/>
    <w:pPr>
      <w:spacing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b/>
        <w:bCs/>
        <w:color w:val="FFFFFF" w:themeColor="background1"/>
        <w14:textFill>
          <w14:solidFill>
            <w14:schemeClr w14:val="bg1"/>
          </w14:solidFill>
        </w14:textFill>
      </w:rPr>
      <w:tcPr>
        <w:shd w:val="clear" w:color="auto" w:fill="000000" w:themeFill="text1"/>
      </w:tcPr>
    </w:tblStylePr>
    <w:tblStylePr w:type="lastRow">
      <w:rPr>
        <w:b/>
        <w:bCs/>
      </w:rPr>
      <w:tcPr>
        <w:tcBorders>
          <w:top w:val="double" w:color="000000" w:themeColor="tex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000000" w:themeColor="text1" w:sz="4" w:space="0"/>
          <w:left w:val="nil"/>
        </w:tcBorders>
      </w:tcPr>
    </w:tblStylePr>
    <w:tblStylePr w:type="swCell">
      <w:tcPr>
        <w:tcBorders>
          <w:top w:val="double" w:color="000000" w:themeColor="text1" w:sz="4" w:space="0"/>
          <w:right w:val="nil"/>
        </w:tcBorders>
      </w:tcPr>
    </w:tblStylePr>
  </w:style>
  <w:style w:type="table" w:customStyle="1" w:styleId="355">
    <w:name w:val="List Table 3 Accent 1"/>
    <w:basedOn w:val="88"/>
    <w:qFormat/>
    <w:uiPriority w:val="48"/>
    <w:pPr>
      <w:spacing w:line="240" w:lineRule="auto"/>
    </w:pPr>
    <w:tblPr>
      <w:tblBorders>
        <w:top w:val="single" w:color="5B9BD5" w:themeColor="accent1" w:sz="4" w:space="0"/>
        <w:left w:val="single" w:color="5B9BD5" w:themeColor="accent1" w:sz="4" w:space="0"/>
        <w:bottom w:val="single" w:color="5B9BD5" w:themeColor="accent1" w:sz="4" w:space="0"/>
        <w:right w:val="single" w:color="5B9BD5" w:themeColor="accent1" w:sz="4" w:space="0"/>
      </w:tblBorders>
    </w:tblPr>
    <w:tblStylePr w:type="firstRow">
      <w:rPr>
        <w:b/>
        <w:bCs/>
        <w:color w:val="FFFFFF" w:themeColor="background1"/>
        <w14:textFill>
          <w14:solidFill>
            <w14:schemeClr w14:val="bg1"/>
          </w14:solidFill>
        </w14:textFill>
      </w:rPr>
      <w:tcPr>
        <w:shd w:val="clear" w:color="auto" w:fill="5B9BD5" w:themeFill="accent1"/>
      </w:tcPr>
    </w:tblStylePr>
    <w:tblStylePr w:type="lastRow">
      <w:rPr>
        <w:b/>
        <w:bCs/>
      </w:rPr>
      <w:tcPr>
        <w:tcBorders>
          <w:top w:val="double" w:color="5B9BD5" w:themeColor="accen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5B9BD5" w:themeColor="accent1" w:sz="4" w:space="0"/>
          <w:right w:val="single" w:color="5B9BD5" w:themeColor="accent1" w:sz="4" w:space="0"/>
        </w:tcBorders>
      </w:tcPr>
    </w:tblStylePr>
    <w:tblStylePr w:type="band1Horz">
      <w:tcPr>
        <w:tcBorders>
          <w:top w:val="single" w:color="5B9BD5" w:themeColor="accent1" w:sz="4" w:space="0"/>
          <w:bottom w:val="single" w:color="5B9BD5" w:themeColor="accen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5B9BD5" w:themeColor="accent1" w:sz="4" w:space="0"/>
          <w:left w:val="nil"/>
        </w:tcBorders>
      </w:tcPr>
    </w:tblStylePr>
    <w:tblStylePr w:type="swCell">
      <w:tcPr>
        <w:tcBorders>
          <w:top w:val="double" w:color="5B9BD5" w:themeColor="accent1" w:sz="4" w:space="0"/>
          <w:right w:val="nil"/>
        </w:tcBorders>
      </w:tcPr>
    </w:tblStylePr>
  </w:style>
  <w:style w:type="table" w:customStyle="1" w:styleId="356">
    <w:name w:val="List Table 3 Accent 2"/>
    <w:basedOn w:val="88"/>
    <w:qFormat/>
    <w:uiPriority w:val="48"/>
    <w:pPr>
      <w:spacing w:line="240" w:lineRule="auto"/>
    </w:pPr>
    <w:tblPr>
      <w:tblBorders>
        <w:top w:val="single" w:color="FF0000" w:themeColor="accent2" w:sz="4" w:space="0"/>
        <w:left w:val="single" w:color="FF0000" w:themeColor="accent2" w:sz="4" w:space="0"/>
        <w:bottom w:val="single" w:color="FF0000" w:themeColor="accent2" w:sz="4" w:space="0"/>
        <w:right w:val="single" w:color="FF0000" w:themeColor="accent2" w:sz="4" w:space="0"/>
      </w:tblBorders>
    </w:tblPr>
    <w:tblStylePr w:type="firstRow">
      <w:rPr>
        <w:b/>
        <w:bCs/>
        <w:color w:val="FFFFFF" w:themeColor="background1"/>
        <w14:textFill>
          <w14:solidFill>
            <w14:schemeClr w14:val="bg1"/>
          </w14:solidFill>
        </w14:textFill>
      </w:rPr>
      <w:tcPr>
        <w:shd w:val="clear" w:color="auto" w:fill="FF0000" w:themeFill="accent2"/>
      </w:tcPr>
    </w:tblStylePr>
    <w:tblStylePr w:type="lastRow">
      <w:rPr>
        <w:b/>
        <w:bCs/>
      </w:rPr>
      <w:tcPr>
        <w:tcBorders>
          <w:top w:val="double" w:color="FF0000" w:themeColor="accent2"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FF0000" w:themeColor="accent2" w:sz="4" w:space="0"/>
          <w:right w:val="single" w:color="FF0000" w:themeColor="accent2" w:sz="4" w:space="0"/>
        </w:tcBorders>
      </w:tcPr>
    </w:tblStylePr>
    <w:tblStylePr w:type="band1Horz">
      <w:tcPr>
        <w:tcBorders>
          <w:top w:val="single" w:color="FF0000" w:themeColor="accent2" w:sz="4" w:space="0"/>
          <w:bottom w:val="single" w:color="FF0000" w:themeColor="accent2"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FF0000" w:themeColor="accent2" w:sz="4" w:space="0"/>
          <w:left w:val="nil"/>
        </w:tcBorders>
      </w:tcPr>
    </w:tblStylePr>
    <w:tblStylePr w:type="swCell">
      <w:tcPr>
        <w:tcBorders>
          <w:top w:val="double" w:color="FF0000" w:themeColor="accent2" w:sz="4" w:space="0"/>
          <w:right w:val="nil"/>
        </w:tcBorders>
      </w:tcPr>
    </w:tblStylePr>
  </w:style>
  <w:style w:type="table" w:customStyle="1" w:styleId="357">
    <w:name w:val="List Table 3 Accent 3"/>
    <w:basedOn w:val="88"/>
    <w:qFormat/>
    <w:uiPriority w:val="48"/>
    <w:pPr>
      <w:spacing w:line="240" w:lineRule="auto"/>
    </w:pPr>
    <w:tblPr>
      <w:tblBorders>
        <w:top w:val="single" w:color="A5A5A5" w:themeColor="accent3" w:sz="4" w:space="0"/>
        <w:left w:val="single" w:color="A5A5A5" w:themeColor="accent3" w:sz="4" w:space="0"/>
        <w:bottom w:val="single" w:color="A5A5A5" w:themeColor="accent3" w:sz="4" w:space="0"/>
        <w:right w:val="single" w:color="A5A5A5" w:themeColor="accent3" w:sz="4" w:space="0"/>
      </w:tblBorders>
    </w:tblPr>
    <w:tblStylePr w:type="firstRow">
      <w:rPr>
        <w:b/>
        <w:bCs/>
        <w:color w:val="FFFFFF" w:themeColor="background1"/>
        <w14:textFill>
          <w14:solidFill>
            <w14:schemeClr w14:val="bg1"/>
          </w14:solidFill>
        </w14:textFill>
      </w:rPr>
      <w:tcPr>
        <w:shd w:val="clear" w:color="auto" w:fill="A5A5A5" w:themeFill="accent3"/>
      </w:tcPr>
    </w:tblStylePr>
    <w:tblStylePr w:type="lastRow">
      <w:rPr>
        <w:b/>
        <w:bCs/>
      </w:rPr>
      <w:tcPr>
        <w:tcBorders>
          <w:top w:val="double" w:color="A5A5A5" w:themeColor="accent3"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A5A5A5" w:themeColor="accent3" w:sz="4" w:space="0"/>
          <w:right w:val="single" w:color="A5A5A5" w:themeColor="accent3" w:sz="4" w:space="0"/>
        </w:tcBorders>
      </w:tcPr>
    </w:tblStylePr>
    <w:tblStylePr w:type="band1Horz">
      <w:tcPr>
        <w:tcBorders>
          <w:top w:val="single" w:color="A5A5A5" w:themeColor="accent3" w:sz="4" w:space="0"/>
          <w:bottom w:val="single" w:color="A5A5A5" w:themeColor="accent3"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A5A5A5" w:themeColor="accent3" w:sz="4" w:space="0"/>
          <w:left w:val="nil"/>
        </w:tcBorders>
      </w:tcPr>
    </w:tblStylePr>
    <w:tblStylePr w:type="swCell">
      <w:tcPr>
        <w:tcBorders>
          <w:top w:val="double" w:color="A5A5A5" w:themeColor="accent3" w:sz="4" w:space="0"/>
          <w:right w:val="nil"/>
        </w:tcBorders>
      </w:tcPr>
    </w:tblStylePr>
  </w:style>
  <w:style w:type="table" w:customStyle="1" w:styleId="358">
    <w:name w:val="List Table 3 Accent 4"/>
    <w:basedOn w:val="88"/>
    <w:qFormat/>
    <w:uiPriority w:val="48"/>
    <w:pPr>
      <w:spacing w:line="240" w:lineRule="auto"/>
    </w:pPr>
    <w:tblPr>
      <w:tblBorders>
        <w:top w:val="single" w:color="FFC000" w:themeColor="accent4" w:sz="4" w:space="0"/>
        <w:left w:val="single" w:color="FFC000" w:themeColor="accent4" w:sz="4" w:space="0"/>
        <w:bottom w:val="single" w:color="FFC000" w:themeColor="accent4" w:sz="4" w:space="0"/>
        <w:right w:val="single" w:color="FFC000" w:themeColor="accent4" w:sz="4" w:space="0"/>
      </w:tblBorders>
    </w:tblPr>
    <w:tblStylePr w:type="firstRow">
      <w:rPr>
        <w:b/>
        <w:bCs/>
        <w:color w:val="FFFFFF" w:themeColor="background1"/>
        <w14:textFill>
          <w14:solidFill>
            <w14:schemeClr w14:val="bg1"/>
          </w14:solidFill>
        </w14:textFill>
      </w:rPr>
      <w:tcPr>
        <w:shd w:val="clear" w:color="auto" w:fill="FFC000" w:themeFill="accent4"/>
      </w:tcPr>
    </w:tblStylePr>
    <w:tblStylePr w:type="lastRow">
      <w:rPr>
        <w:b/>
        <w:bCs/>
      </w:rPr>
      <w:tcPr>
        <w:tcBorders>
          <w:top w:val="double" w:color="FFC000" w:themeColor="accent4"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FFC000" w:themeColor="accent4" w:sz="4" w:space="0"/>
          <w:right w:val="single" w:color="FFC000" w:themeColor="accent4" w:sz="4" w:space="0"/>
        </w:tcBorders>
      </w:tcPr>
    </w:tblStylePr>
    <w:tblStylePr w:type="band1Horz">
      <w:tcPr>
        <w:tcBorders>
          <w:top w:val="single" w:color="FFC000" w:themeColor="accent4" w:sz="4" w:space="0"/>
          <w:bottom w:val="single" w:color="FFC000" w:themeColor="accent4"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FFC000" w:themeColor="accent4" w:sz="4" w:space="0"/>
          <w:left w:val="nil"/>
        </w:tcBorders>
      </w:tcPr>
    </w:tblStylePr>
    <w:tblStylePr w:type="swCell">
      <w:tcPr>
        <w:tcBorders>
          <w:top w:val="double" w:color="FFC000" w:themeColor="accent4" w:sz="4" w:space="0"/>
          <w:right w:val="nil"/>
        </w:tcBorders>
      </w:tcPr>
    </w:tblStylePr>
  </w:style>
  <w:style w:type="table" w:customStyle="1" w:styleId="359">
    <w:name w:val="List Table 3 Accent 5"/>
    <w:basedOn w:val="88"/>
    <w:qFormat/>
    <w:uiPriority w:val="48"/>
    <w:pPr>
      <w:spacing w:line="240" w:lineRule="auto"/>
    </w:pPr>
    <w:tblPr>
      <w:tblBorders>
        <w:top w:val="single" w:color="2B579A" w:themeColor="accent5" w:sz="4" w:space="0"/>
        <w:left w:val="single" w:color="2B579A" w:themeColor="accent5" w:sz="4" w:space="0"/>
        <w:bottom w:val="single" w:color="2B579A" w:themeColor="accent5" w:sz="4" w:space="0"/>
        <w:right w:val="single" w:color="2B579A" w:themeColor="accent5" w:sz="4" w:space="0"/>
      </w:tblBorders>
    </w:tblPr>
    <w:tblStylePr w:type="firstRow">
      <w:rPr>
        <w:b/>
        <w:bCs/>
        <w:color w:val="FFFFFF" w:themeColor="background1"/>
        <w14:textFill>
          <w14:solidFill>
            <w14:schemeClr w14:val="bg1"/>
          </w14:solidFill>
        </w14:textFill>
      </w:rPr>
      <w:tcPr>
        <w:shd w:val="clear" w:color="auto" w:fill="2B579A" w:themeFill="accent5"/>
      </w:tcPr>
    </w:tblStylePr>
    <w:tblStylePr w:type="lastRow">
      <w:rPr>
        <w:b/>
        <w:bCs/>
      </w:rPr>
      <w:tcPr>
        <w:tcBorders>
          <w:top w:val="double" w:color="2B579A" w:themeColor="accent5"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2B579A" w:themeColor="accent5" w:sz="4" w:space="0"/>
          <w:right w:val="single" w:color="2B579A" w:themeColor="accent5" w:sz="4" w:space="0"/>
        </w:tcBorders>
      </w:tcPr>
    </w:tblStylePr>
    <w:tblStylePr w:type="band1Horz">
      <w:tcPr>
        <w:tcBorders>
          <w:top w:val="single" w:color="2B579A" w:themeColor="accent5" w:sz="4" w:space="0"/>
          <w:bottom w:val="single" w:color="2B579A" w:themeColor="accent5"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2B579A" w:themeColor="accent5" w:sz="4" w:space="0"/>
          <w:left w:val="nil"/>
        </w:tcBorders>
      </w:tcPr>
    </w:tblStylePr>
    <w:tblStylePr w:type="swCell">
      <w:tcPr>
        <w:tcBorders>
          <w:top w:val="double" w:color="2B579A" w:themeColor="accent5" w:sz="4" w:space="0"/>
          <w:right w:val="nil"/>
        </w:tcBorders>
      </w:tcPr>
    </w:tblStylePr>
  </w:style>
  <w:style w:type="table" w:customStyle="1" w:styleId="360">
    <w:name w:val="List Table 3 Accent 6"/>
    <w:basedOn w:val="88"/>
    <w:qFormat/>
    <w:uiPriority w:val="48"/>
    <w:pPr>
      <w:spacing w:line="240" w:lineRule="auto"/>
    </w:pPr>
    <w:tblPr>
      <w:tblBorders>
        <w:top w:val="single" w:color="70AD47" w:themeColor="accent6" w:sz="4" w:space="0"/>
        <w:left w:val="single" w:color="70AD47" w:themeColor="accent6" w:sz="4" w:space="0"/>
        <w:bottom w:val="single" w:color="70AD47" w:themeColor="accent6" w:sz="4" w:space="0"/>
        <w:right w:val="single" w:color="70AD47" w:themeColor="accent6" w:sz="4" w:space="0"/>
      </w:tblBorders>
    </w:tblPr>
    <w:tblStylePr w:type="firstRow">
      <w:rPr>
        <w:b/>
        <w:bCs/>
        <w:color w:val="FFFFFF" w:themeColor="background1"/>
        <w14:textFill>
          <w14:solidFill>
            <w14:schemeClr w14:val="bg1"/>
          </w14:solidFill>
        </w14:textFill>
      </w:rPr>
      <w:tcPr>
        <w:shd w:val="clear" w:color="auto" w:fill="70AD47" w:themeFill="accent6"/>
      </w:tcPr>
    </w:tblStylePr>
    <w:tblStylePr w:type="lastRow">
      <w:rPr>
        <w:b/>
        <w:bCs/>
      </w:rPr>
      <w:tcPr>
        <w:tcBorders>
          <w:top w:val="double" w:color="70AD47" w:themeColor="accent6"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70AD47" w:themeColor="accent6" w:sz="4" w:space="0"/>
          <w:right w:val="single" w:color="70AD47" w:themeColor="accent6" w:sz="4" w:space="0"/>
        </w:tcBorders>
      </w:tcPr>
    </w:tblStylePr>
    <w:tblStylePr w:type="band1Horz">
      <w:tcPr>
        <w:tcBorders>
          <w:top w:val="single" w:color="70AD47" w:themeColor="accent6" w:sz="4" w:space="0"/>
          <w:bottom w:val="single" w:color="70AD47" w:themeColor="accent6"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70AD47" w:themeColor="accent6" w:sz="4" w:space="0"/>
          <w:left w:val="nil"/>
        </w:tcBorders>
      </w:tcPr>
    </w:tblStylePr>
    <w:tblStylePr w:type="swCell">
      <w:tcPr>
        <w:tcBorders>
          <w:top w:val="double" w:color="70AD47" w:themeColor="accent6" w:sz="4" w:space="0"/>
          <w:right w:val="nil"/>
        </w:tcBorders>
      </w:tcPr>
    </w:tblStylePr>
  </w:style>
  <w:style w:type="table" w:customStyle="1" w:styleId="361">
    <w:name w:val="List Table 4"/>
    <w:basedOn w:val="88"/>
    <w:qFormat/>
    <w:uiPriority w:val="49"/>
    <w:pPr>
      <w:spacing w:line="240" w:lineRule="auto"/>
    </w:pPr>
    <w:tblPr>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tblBorders>
    </w:tblPr>
    <w:tblStylePr w:type="firstRow">
      <w:rPr>
        <w:b/>
        <w:bCs/>
        <w:color w:val="FFFFFF" w:themeColor="background1"/>
        <w14:textFill>
          <w14:solidFill>
            <w14:schemeClr w14:val="bg1"/>
          </w14:solidFill>
        </w14:textFill>
      </w:r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tcBorders>
        <w:shd w:val="clear" w:color="auto" w:fill="000000" w:themeFill="text1"/>
      </w:tcPr>
    </w:tblStylePr>
    <w:tblStylePr w:type="lastRow">
      <w:rPr>
        <w:b/>
        <w:bCs/>
      </w:rPr>
      <w:tcPr>
        <w:tcBorders>
          <w:top w:val="double" w:color="666666" w:themeColor="text1" w:themeTint="99"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62">
    <w:name w:val="List Table 4 Accent 1"/>
    <w:basedOn w:val="88"/>
    <w:qFormat/>
    <w:uiPriority w:val="49"/>
    <w:pPr>
      <w:spacing w:line="240" w:lineRule="auto"/>
    </w:p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tblBorders>
    </w:tblPr>
    <w:tblStylePr w:type="firstRow">
      <w:rPr>
        <w:b/>
        <w:bCs/>
        <w:color w:val="FFFFFF" w:themeColor="background1"/>
        <w14:textFill>
          <w14:solidFill>
            <w14:schemeClr w14:val="bg1"/>
          </w14:solidFill>
        </w14:textFill>
      </w:rPr>
      <w:tcPr>
        <w:tcBorders>
          <w:top w:val="single" w:color="5B9BD5" w:themeColor="accent1" w:sz="4" w:space="0"/>
          <w:left w:val="single" w:color="5B9BD5" w:themeColor="accent1" w:sz="4" w:space="0"/>
          <w:bottom w:val="single" w:color="5B9BD5" w:themeColor="accent1" w:sz="4" w:space="0"/>
          <w:right w:val="single" w:color="5B9BD5" w:themeColor="accent1" w:sz="4" w:space="0"/>
          <w:insideH w:val="nil"/>
        </w:tcBorders>
        <w:shd w:val="clear" w:color="auto" w:fill="5B9BD5" w:themeFill="accent1"/>
      </w:tcPr>
    </w:tblStylePr>
    <w:tblStylePr w:type="lastRow">
      <w:rPr>
        <w:b/>
        <w:bCs/>
      </w:rPr>
      <w:tcPr>
        <w:tcBorders>
          <w:top w:val="double" w:color="9CC2E5" w:themeColor="accent1" w:themeTint="99"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63">
    <w:name w:val="List Table 4 Accent 2"/>
    <w:basedOn w:val="88"/>
    <w:qFormat/>
    <w:uiPriority w:val="49"/>
    <w:pPr>
      <w:spacing w:line="240" w:lineRule="auto"/>
    </w:pPr>
    <w:tblPr>
      <w:tblBorders>
        <w:top w:val="single" w:color="FF6565" w:themeColor="accent2" w:themeTint="99" w:sz="4" w:space="0"/>
        <w:left w:val="single" w:color="FF6565" w:themeColor="accent2" w:themeTint="99" w:sz="4" w:space="0"/>
        <w:bottom w:val="single" w:color="FF6565" w:themeColor="accent2" w:themeTint="99" w:sz="4" w:space="0"/>
        <w:right w:val="single" w:color="FF6565" w:themeColor="accent2" w:themeTint="99" w:sz="4" w:space="0"/>
        <w:insideH w:val="single" w:color="FF6565" w:themeColor="accent2" w:themeTint="99" w:sz="4" w:space="0"/>
      </w:tblBorders>
    </w:tblPr>
    <w:tblStylePr w:type="firstRow">
      <w:rPr>
        <w:b/>
        <w:bCs/>
        <w:color w:val="FFFFFF" w:themeColor="background1"/>
        <w14:textFill>
          <w14:solidFill>
            <w14:schemeClr w14:val="bg1"/>
          </w14:solidFill>
        </w14:textFill>
      </w:rPr>
      <w:tcPr>
        <w:tcBorders>
          <w:top w:val="single" w:color="FF0000" w:themeColor="accent2" w:sz="4" w:space="0"/>
          <w:left w:val="single" w:color="FF0000" w:themeColor="accent2" w:sz="4" w:space="0"/>
          <w:bottom w:val="single" w:color="FF0000" w:themeColor="accent2" w:sz="4" w:space="0"/>
          <w:right w:val="single" w:color="FF0000" w:themeColor="accent2" w:sz="4" w:space="0"/>
          <w:insideH w:val="nil"/>
        </w:tcBorders>
        <w:shd w:val="clear" w:color="auto" w:fill="FF0000" w:themeFill="accent2"/>
      </w:tcPr>
    </w:tblStylePr>
    <w:tblStylePr w:type="lastRow">
      <w:rPr>
        <w:b/>
        <w:bCs/>
      </w:rPr>
      <w:tcPr>
        <w:tcBorders>
          <w:top w:val="double" w:color="FF6565" w:themeColor="accent2" w:themeTint="99" w:sz="4" w:space="0"/>
        </w:tcBorders>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64">
    <w:name w:val="List Table 4 Accent 3"/>
    <w:basedOn w:val="88"/>
    <w:qFormat/>
    <w:uiPriority w:val="49"/>
    <w:pPr>
      <w:spacing w:line="240" w:lineRule="auto"/>
    </w:p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tcBorders>
        <w:shd w:val="clear" w:color="auto" w:fill="A5A5A5" w:themeFill="accent3"/>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65">
    <w:name w:val="List Table 4 Accent 4"/>
    <w:basedOn w:val="88"/>
    <w:qFormat/>
    <w:uiPriority w:val="49"/>
    <w:pPr>
      <w:spacing w:line="240" w:lineRule="auto"/>
    </w:pPr>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tblBorders>
    </w:tblPr>
    <w:tblStylePr w:type="firstRow">
      <w:rPr>
        <w:b/>
        <w:bCs/>
        <w:color w:val="FFFFFF" w:themeColor="background1"/>
        <w14:textFill>
          <w14:solidFill>
            <w14:schemeClr w14:val="bg1"/>
          </w14:solidFill>
        </w14:textFill>
      </w:rPr>
      <w:tcPr>
        <w:tcBorders>
          <w:top w:val="single" w:color="FFC000" w:themeColor="accent4" w:sz="4" w:space="0"/>
          <w:left w:val="single" w:color="FFC000" w:themeColor="accent4" w:sz="4" w:space="0"/>
          <w:bottom w:val="single" w:color="FFC000" w:themeColor="accent4" w:sz="4" w:space="0"/>
          <w:right w:val="single" w:color="FFC000" w:themeColor="accent4" w:sz="4" w:space="0"/>
          <w:insideH w:val="nil"/>
        </w:tcBorders>
        <w:shd w:val="clear" w:color="auto" w:fill="FFC000" w:themeFill="accent4"/>
      </w:tcPr>
    </w:tblStylePr>
    <w:tblStylePr w:type="lastRow">
      <w:rPr>
        <w:b/>
        <w:bCs/>
      </w:rPr>
      <w:tcPr>
        <w:tcBorders>
          <w:top w:val="double" w:color="FFD965" w:themeColor="accent4" w:themeTint="99"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66">
    <w:name w:val="List Table 4 Accent 5"/>
    <w:basedOn w:val="88"/>
    <w:qFormat/>
    <w:uiPriority w:val="49"/>
    <w:pPr>
      <w:spacing w:line="240" w:lineRule="auto"/>
    </w:pPr>
    <w:tblPr>
      <w:tblBorders>
        <w:top w:val="single" w:color="6C96D6" w:themeColor="accent5" w:themeTint="99" w:sz="4" w:space="0"/>
        <w:left w:val="single" w:color="6C96D6" w:themeColor="accent5" w:themeTint="99" w:sz="4" w:space="0"/>
        <w:bottom w:val="single" w:color="6C96D6" w:themeColor="accent5" w:themeTint="99" w:sz="4" w:space="0"/>
        <w:right w:val="single" w:color="6C96D6" w:themeColor="accent5" w:themeTint="99" w:sz="4" w:space="0"/>
        <w:insideH w:val="single" w:color="6C96D6" w:themeColor="accent5" w:themeTint="99" w:sz="4" w:space="0"/>
      </w:tblBorders>
    </w:tblPr>
    <w:tblStylePr w:type="firstRow">
      <w:rPr>
        <w:b/>
        <w:bCs/>
        <w:color w:val="FFFFFF" w:themeColor="background1"/>
        <w14:textFill>
          <w14:solidFill>
            <w14:schemeClr w14:val="bg1"/>
          </w14:solidFill>
        </w14:textFill>
      </w:rPr>
      <w:tcPr>
        <w:tcBorders>
          <w:top w:val="single" w:color="2B579A" w:themeColor="accent5" w:sz="4" w:space="0"/>
          <w:left w:val="single" w:color="2B579A" w:themeColor="accent5" w:sz="4" w:space="0"/>
          <w:bottom w:val="single" w:color="2B579A" w:themeColor="accent5" w:sz="4" w:space="0"/>
          <w:right w:val="single" w:color="2B579A" w:themeColor="accent5" w:sz="4" w:space="0"/>
          <w:insideH w:val="nil"/>
        </w:tcBorders>
        <w:shd w:val="clear" w:color="auto" w:fill="2B579A" w:themeFill="accent5"/>
      </w:tcPr>
    </w:tblStylePr>
    <w:tblStylePr w:type="lastRow">
      <w:rPr>
        <w:b/>
        <w:bCs/>
      </w:rPr>
      <w:tcPr>
        <w:tcBorders>
          <w:top w:val="double" w:color="6C96D6" w:themeColor="accent5" w:themeTint="99" w:sz="4" w:space="0"/>
        </w:tcBorders>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367">
    <w:name w:val="List Table 4 Accent 6"/>
    <w:basedOn w:val="88"/>
    <w:qFormat/>
    <w:uiPriority w:val="49"/>
    <w:pPr>
      <w:spacing w:line="240" w:lineRule="auto"/>
    </w:pPr>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tblBorders>
    </w:tblPr>
    <w:tblStylePr w:type="firstRow">
      <w:rPr>
        <w:b/>
        <w:bCs/>
        <w:color w:val="FFFFFF" w:themeColor="background1"/>
        <w14:textFill>
          <w14:solidFill>
            <w14:schemeClr w14:val="bg1"/>
          </w14:solidFill>
        </w14:textFill>
      </w:rPr>
      <w:tcPr>
        <w:tcBorders>
          <w:top w:val="single" w:color="70AD47" w:themeColor="accent6" w:sz="4" w:space="0"/>
          <w:left w:val="single" w:color="70AD47" w:themeColor="accent6" w:sz="4" w:space="0"/>
          <w:bottom w:val="single" w:color="70AD47" w:themeColor="accent6" w:sz="4" w:space="0"/>
          <w:right w:val="single" w:color="70AD47" w:themeColor="accent6" w:sz="4" w:space="0"/>
          <w:insideH w:val="nil"/>
        </w:tcBorders>
        <w:shd w:val="clear" w:color="auto" w:fill="70AD47" w:themeFill="accent6"/>
      </w:tcPr>
    </w:tblStylePr>
    <w:tblStylePr w:type="lastRow">
      <w:rPr>
        <w:b/>
        <w:bCs/>
      </w:rPr>
      <w:tcPr>
        <w:tcBorders>
          <w:top w:val="double" w:color="A8D08D" w:themeColor="accent6" w:themeTint="99"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68">
    <w:name w:val="List Table 5 Dark"/>
    <w:basedOn w:val="88"/>
    <w:qFormat/>
    <w:uiPriority w:val="50"/>
    <w:pPr>
      <w:spacing w:line="240" w:lineRule="auto"/>
    </w:pPr>
    <w:rPr>
      <w:color w:val="FFFFFF" w:themeColor="background1"/>
      <w14:textFill>
        <w14:solidFill>
          <w14:schemeClr w14:val="bg1"/>
        </w14:solidFill>
      </w14:textFill>
    </w:rPr>
    <w:tblPr>
      <w:tblBorders>
        <w:top w:val="single" w:color="000000" w:themeColor="text1" w:sz="24" w:space="0"/>
        <w:left w:val="single" w:color="000000" w:themeColor="text1" w:sz="24" w:space="0"/>
        <w:bottom w:val="single" w:color="000000" w:themeColor="text1" w:sz="24" w:space="0"/>
        <w:right w:val="single" w:color="000000" w:themeColor="text1" w:sz="24" w:space="0"/>
      </w:tblBorders>
    </w:tblPr>
    <w:tcPr>
      <w:shd w:val="clear" w:color="auto" w:fill="000000" w:themeFill="tex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69">
    <w:name w:val="List Table 5 Dark Accent 1"/>
    <w:basedOn w:val="88"/>
    <w:qFormat/>
    <w:uiPriority w:val="50"/>
    <w:pPr>
      <w:spacing w:line="240" w:lineRule="auto"/>
    </w:pPr>
    <w:rPr>
      <w:color w:val="FFFFFF" w:themeColor="background1"/>
      <w14:textFill>
        <w14:solidFill>
          <w14:schemeClr w14:val="bg1"/>
        </w14:solidFill>
      </w14:textFill>
    </w:rPr>
    <w:tblPr>
      <w:tblBorders>
        <w:top w:val="single" w:color="5B9BD5" w:themeColor="accent1" w:sz="24" w:space="0"/>
        <w:left w:val="single" w:color="5B9BD5" w:themeColor="accent1" w:sz="24" w:space="0"/>
        <w:bottom w:val="single" w:color="5B9BD5" w:themeColor="accent1" w:sz="24" w:space="0"/>
        <w:right w:val="single" w:color="5B9BD5" w:themeColor="accent1" w:sz="24" w:space="0"/>
      </w:tblBorders>
    </w:tblPr>
    <w:tcPr>
      <w:shd w:val="clear" w:color="auto" w:fill="5B9BD5" w:themeFill="accent1"/>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0">
    <w:name w:val="List Table 5 Dark Accent 2"/>
    <w:basedOn w:val="88"/>
    <w:qFormat/>
    <w:uiPriority w:val="50"/>
    <w:pPr>
      <w:spacing w:line="240" w:lineRule="auto"/>
    </w:pPr>
    <w:rPr>
      <w:color w:val="FFFFFF" w:themeColor="background1"/>
      <w14:textFill>
        <w14:solidFill>
          <w14:schemeClr w14:val="bg1"/>
        </w14:solidFill>
      </w14:textFill>
    </w:rPr>
    <w:tblPr>
      <w:tblBorders>
        <w:top w:val="single" w:color="FF0000" w:themeColor="accent2" w:sz="24" w:space="0"/>
        <w:left w:val="single" w:color="FF0000" w:themeColor="accent2" w:sz="24" w:space="0"/>
        <w:bottom w:val="single" w:color="FF0000" w:themeColor="accent2" w:sz="24" w:space="0"/>
        <w:right w:val="single" w:color="FF0000" w:themeColor="accent2" w:sz="24" w:space="0"/>
      </w:tblBorders>
    </w:tblPr>
    <w:tcPr>
      <w:shd w:val="clear" w:color="auto" w:fill="FF0000" w:themeFill="accent2"/>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1">
    <w:name w:val="List Table 5 Dark Accent 3"/>
    <w:basedOn w:val="88"/>
    <w:qFormat/>
    <w:uiPriority w:val="50"/>
    <w:pPr>
      <w:spacing w:line="240" w:lineRule="auto"/>
    </w:pPr>
    <w:rPr>
      <w:color w:val="FFFFFF" w:themeColor="background1"/>
      <w14:textFill>
        <w14:solidFill>
          <w14:schemeClr w14:val="bg1"/>
        </w14:solidFill>
      </w14:textFill>
    </w:rPr>
    <w:tblPr>
      <w:tblBorders>
        <w:top w:val="single" w:color="A5A5A5" w:themeColor="accent3" w:sz="24" w:space="0"/>
        <w:left w:val="single" w:color="A5A5A5" w:themeColor="accent3" w:sz="24" w:space="0"/>
        <w:bottom w:val="single" w:color="A5A5A5" w:themeColor="accent3" w:sz="24" w:space="0"/>
        <w:right w:val="single" w:color="A5A5A5" w:themeColor="accent3" w:sz="24" w:space="0"/>
      </w:tblBorders>
    </w:tblPr>
    <w:tcPr>
      <w:shd w:val="clear" w:color="auto" w:fill="A5A5A5" w:themeFill="accent3"/>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2">
    <w:name w:val="List Table 5 Dark Accent 4"/>
    <w:basedOn w:val="88"/>
    <w:qFormat/>
    <w:uiPriority w:val="50"/>
    <w:pPr>
      <w:spacing w:line="240" w:lineRule="auto"/>
    </w:pPr>
    <w:rPr>
      <w:color w:val="FFFFFF" w:themeColor="background1"/>
      <w14:textFill>
        <w14:solidFill>
          <w14:schemeClr w14:val="bg1"/>
        </w14:solidFill>
      </w14:textFill>
    </w:rPr>
    <w:tblPr>
      <w:tblBorders>
        <w:top w:val="single" w:color="FFC000" w:themeColor="accent4" w:sz="24" w:space="0"/>
        <w:left w:val="single" w:color="FFC000" w:themeColor="accent4" w:sz="24" w:space="0"/>
        <w:bottom w:val="single" w:color="FFC000" w:themeColor="accent4" w:sz="24" w:space="0"/>
        <w:right w:val="single" w:color="FFC000" w:themeColor="accent4" w:sz="24" w:space="0"/>
      </w:tblBorders>
    </w:tblPr>
    <w:tcPr>
      <w:shd w:val="clear" w:color="auto" w:fill="FFC000" w:themeFill="accent4"/>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3">
    <w:name w:val="List Table 5 Dark Accent 5"/>
    <w:basedOn w:val="88"/>
    <w:qFormat/>
    <w:uiPriority w:val="50"/>
    <w:pPr>
      <w:spacing w:line="240" w:lineRule="auto"/>
    </w:pPr>
    <w:rPr>
      <w:color w:val="FFFFFF" w:themeColor="background1"/>
      <w14:textFill>
        <w14:solidFill>
          <w14:schemeClr w14:val="bg1"/>
        </w14:solidFill>
      </w14:textFill>
    </w:rPr>
    <w:tblPr>
      <w:tblBorders>
        <w:top w:val="single" w:color="2B579A" w:themeColor="accent5" w:sz="24" w:space="0"/>
        <w:left w:val="single" w:color="2B579A" w:themeColor="accent5" w:sz="24" w:space="0"/>
        <w:bottom w:val="single" w:color="2B579A" w:themeColor="accent5" w:sz="24" w:space="0"/>
        <w:right w:val="single" w:color="2B579A" w:themeColor="accent5" w:sz="24" w:space="0"/>
      </w:tblBorders>
    </w:tblPr>
    <w:tcPr>
      <w:shd w:val="clear" w:color="auto" w:fill="2B579A" w:themeFill="accent5"/>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4">
    <w:name w:val="List Table 5 Dark Accent 6"/>
    <w:basedOn w:val="88"/>
    <w:qFormat/>
    <w:uiPriority w:val="50"/>
    <w:pPr>
      <w:spacing w:line="240" w:lineRule="auto"/>
    </w:pPr>
    <w:rPr>
      <w:color w:val="FFFFFF" w:themeColor="background1"/>
      <w14:textFill>
        <w14:solidFill>
          <w14:schemeClr w14:val="bg1"/>
        </w14:solidFill>
      </w14:textFill>
    </w:rPr>
    <w:tblPr>
      <w:tblBorders>
        <w:top w:val="single" w:color="70AD47" w:themeColor="accent6" w:sz="24" w:space="0"/>
        <w:left w:val="single" w:color="70AD47" w:themeColor="accent6" w:sz="24" w:space="0"/>
        <w:bottom w:val="single" w:color="70AD47" w:themeColor="accent6" w:sz="24" w:space="0"/>
        <w:right w:val="single" w:color="70AD47" w:themeColor="accent6" w:sz="24" w:space="0"/>
      </w:tblBorders>
    </w:tblPr>
    <w:tcPr>
      <w:shd w:val="clear" w:color="auto" w:fill="70AD47" w:themeFill="accent6"/>
    </w:tcPr>
    <w:tblStylePr w:type="firstRow">
      <w:rPr>
        <w:b/>
        <w:bCs/>
      </w:rPr>
      <w:tcPr>
        <w:tcBorders>
          <w:bottom w:val="single" w:color="FFFFFF" w:themeColor="background1" w:sz="18" w:space="0"/>
        </w:tcBorders>
      </w:tcPr>
    </w:tblStylePr>
    <w:tblStylePr w:type="lastRow">
      <w:rPr>
        <w:b/>
        <w:bCs/>
      </w:rPr>
      <w:tcPr>
        <w:tcBorders>
          <w:top w:val="single" w:color="FFFFFF" w:themeColor="background1" w:sz="4" w:space="0"/>
        </w:tcBorders>
      </w:tcPr>
    </w:tblStylePr>
    <w:tblStylePr w:type="firstCol">
      <w:rPr>
        <w:b/>
        <w:bCs/>
      </w:rPr>
      <w:tcPr>
        <w:tcBorders>
          <w:right w:val="single" w:color="FFFFFF" w:themeColor="background1" w:sz="4" w:space="0"/>
        </w:tcBorders>
      </w:tcPr>
    </w:tblStylePr>
    <w:tblStylePr w:type="lastCol">
      <w:rPr>
        <w:b/>
        <w:bCs/>
      </w:rPr>
      <w:tcPr>
        <w:tcBorders>
          <w:left w:val="single" w:color="FFFFFF" w:themeColor="background1" w:sz="4" w:space="0"/>
        </w:tcBorders>
      </w:tcPr>
    </w:tblStylePr>
    <w:tblStylePr w:type="band1Vert">
      <w:tcPr>
        <w:tcBorders>
          <w:left w:val="single" w:color="FFFFFF" w:themeColor="background1" w:sz="4" w:space="0"/>
          <w:right w:val="single" w:color="FFFFFF" w:themeColor="background1" w:sz="4" w:space="0"/>
        </w:tcBorders>
      </w:tcPr>
    </w:tblStylePr>
    <w:tblStylePr w:type="band2Vert">
      <w:tcPr>
        <w:tcBorders>
          <w:left w:val="single" w:color="FFFFFF" w:themeColor="background1" w:sz="4" w:space="0"/>
          <w:right w:val="single" w:color="FFFFFF" w:themeColor="background1" w:sz="4" w:space="0"/>
        </w:tcBorders>
      </w:tcPr>
    </w:tblStylePr>
    <w:tblStylePr w:type="band1Horz">
      <w:tcPr>
        <w:tcBorders>
          <w:top w:val="single" w:color="FFFFFF" w:themeColor="background1" w:sz="4" w:space="0"/>
          <w:bottom w:val="single" w:color="FFFFFF" w:themeColor="background1" w:sz="4" w:space="0"/>
        </w:tcBorders>
      </w:tcPr>
    </w:tblStylePr>
    <w:tblStylePr w:type="neCell">
      <w:tcPr>
        <w:tcBorders>
          <w:left w:val="nil"/>
        </w:tcBorders>
      </w:tcPr>
    </w:tblStylePr>
    <w:tblStylePr w:type="nwCell">
      <w:tcPr>
        <w:tcBorders>
          <w:right w:val="nil"/>
        </w:tcBorders>
      </w:tcPr>
    </w:tblStylePr>
    <w:tblStylePr w:type="seCell">
      <w:tcPr>
        <w:tcBorders>
          <w:top w:val="nil"/>
          <w:left w:val="nil"/>
        </w:tcBorders>
      </w:tcPr>
    </w:tblStylePr>
    <w:tblStylePr w:type="swCell">
      <w:tcPr>
        <w:tcBorders>
          <w:top w:val="nil"/>
          <w:right w:val="nil"/>
        </w:tcBorders>
      </w:tcPr>
    </w:tblStylePr>
  </w:style>
  <w:style w:type="table" w:customStyle="1" w:styleId="375">
    <w:name w:val="List Table 6 Colorful"/>
    <w:basedOn w:val="88"/>
    <w:qFormat/>
    <w:uiPriority w:val="51"/>
    <w:pPr>
      <w:spacing w:line="240" w:lineRule="auto"/>
    </w:pPr>
    <w:rPr>
      <w:color w:val="000000" w:themeColor="text1"/>
      <w14:textFill>
        <w14:solidFill>
          <w14:schemeClr w14:val="tx1"/>
        </w14:solidFill>
      </w14:textFill>
    </w:rPr>
    <w:tblPr>
      <w:tblBorders>
        <w:top w:val="single" w:color="000000" w:themeColor="text1" w:sz="4" w:space="0"/>
        <w:bottom w:val="single" w:color="000000" w:themeColor="text1" w:sz="4" w:space="0"/>
      </w:tblBorders>
    </w:tblPr>
    <w:tblStylePr w:type="firstRow">
      <w:rPr>
        <w:b/>
        <w:bCs/>
      </w:rPr>
      <w:tcPr>
        <w:tcBorders>
          <w:bottom w:val="single" w:color="000000" w:themeColor="text1" w:sz="4" w:space="0"/>
        </w:tcBorders>
      </w:tcPr>
    </w:tblStylePr>
    <w:tblStylePr w:type="lastRow">
      <w:rPr>
        <w:b/>
        <w:bCs/>
      </w:rPr>
      <w:tcPr>
        <w:tcBorders>
          <w:top w:val="double" w:color="000000" w:themeColor="text1" w:sz="4" w:space="0"/>
        </w:tcBorders>
      </w:tcPr>
    </w:tblStylePr>
    <w:tblStylePr w:type="firstCol">
      <w:rPr>
        <w:b/>
        <w:bCs/>
      </w:rPr>
    </w:tblStylePr>
    <w:tblStylePr w:type="lastCol">
      <w:rPr>
        <w:b/>
        <w:bCs/>
      </w:rPr>
    </w:tblStylePr>
    <w:tblStylePr w:type="band1Vert">
      <w:tcPr>
        <w:shd w:val="clear" w:color="auto" w:fill="CCCCCC" w:themeFill="text1" w:themeFillTint="33"/>
      </w:tcPr>
    </w:tblStylePr>
    <w:tblStylePr w:type="band1Horz">
      <w:tcPr>
        <w:shd w:val="clear" w:color="auto" w:fill="CCCCCC" w:themeFill="text1" w:themeFillTint="33"/>
      </w:tcPr>
    </w:tblStylePr>
  </w:style>
  <w:style w:type="table" w:customStyle="1" w:styleId="376">
    <w:name w:val="List Table 6 Colorful Accent 1"/>
    <w:basedOn w:val="88"/>
    <w:qFormat/>
    <w:uiPriority w:val="51"/>
    <w:pPr>
      <w:spacing w:line="240" w:lineRule="auto"/>
    </w:pPr>
    <w:rPr>
      <w:color w:val="2E75B6" w:themeColor="accent1" w:themeShade="BF"/>
    </w:rPr>
    <w:tblPr>
      <w:tblBorders>
        <w:top w:val="single" w:color="5B9BD5" w:themeColor="accent1" w:sz="4" w:space="0"/>
        <w:bottom w:val="single" w:color="5B9BD5" w:themeColor="accent1" w:sz="4" w:space="0"/>
      </w:tblBorders>
    </w:tblPr>
    <w:tblStylePr w:type="firstRow">
      <w:rPr>
        <w:b/>
        <w:bCs/>
      </w:rPr>
      <w:tcPr>
        <w:tcBorders>
          <w:bottom w:val="single" w:color="5B9BD5" w:themeColor="accent1" w:sz="4" w:space="0"/>
        </w:tcBorders>
      </w:tcPr>
    </w:tblStylePr>
    <w:tblStylePr w:type="lastRow">
      <w:rPr>
        <w:b/>
        <w:bCs/>
      </w:rPr>
      <w:tcPr>
        <w:tcBorders>
          <w:top w:val="double" w:color="5B9BD5" w:themeColor="accent1"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table" w:customStyle="1" w:styleId="377">
    <w:name w:val="List Table 6 Colorful Accent 2"/>
    <w:basedOn w:val="88"/>
    <w:qFormat/>
    <w:uiPriority w:val="51"/>
    <w:pPr>
      <w:spacing w:line="240" w:lineRule="auto"/>
    </w:pPr>
    <w:rPr>
      <w:color w:val="BF0000" w:themeColor="accent2" w:themeShade="BF"/>
    </w:rPr>
    <w:tblPr>
      <w:tblBorders>
        <w:top w:val="single" w:color="FF0000" w:themeColor="accent2" w:sz="4" w:space="0"/>
        <w:bottom w:val="single" w:color="FF0000" w:themeColor="accent2" w:sz="4" w:space="0"/>
      </w:tblBorders>
    </w:tblPr>
    <w:tblStylePr w:type="firstRow">
      <w:rPr>
        <w:b/>
        <w:bCs/>
      </w:rPr>
      <w:tcPr>
        <w:tcBorders>
          <w:bottom w:val="single" w:color="FF0000" w:themeColor="accent2" w:sz="4" w:space="0"/>
        </w:tcBorders>
      </w:tcPr>
    </w:tblStylePr>
    <w:tblStylePr w:type="lastRow">
      <w:rPr>
        <w:b/>
        <w:bCs/>
      </w:rPr>
      <w:tcPr>
        <w:tcBorders>
          <w:top w:val="double" w:color="FF0000" w:themeColor="accent2" w:sz="4" w:space="0"/>
        </w:tcBorders>
      </w:tcPr>
    </w:tblStylePr>
    <w:tblStylePr w:type="firstCol">
      <w:rPr>
        <w:b/>
        <w:bCs/>
      </w:rPr>
    </w:tblStylePr>
    <w:tblStylePr w:type="lastCol">
      <w:rPr>
        <w:b/>
        <w:bCs/>
      </w:rPr>
    </w:tblStylePr>
    <w:tblStylePr w:type="band1Vert">
      <w:tcPr>
        <w:shd w:val="clear" w:color="auto" w:fill="FECCCC" w:themeFill="accent2" w:themeFillTint="33"/>
      </w:tcPr>
    </w:tblStylePr>
    <w:tblStylePr w:type="band1Horz">
      <w:tcPr>
        <w:shd w:val="clear" w:color="auto" w:fill="FECCCC" w:themeFill="accent2" w:themeFillTint="33"/>
      </w:tcPr>
    </w:tblStylePr>
  </w:style>
  <w:style w:type="table" w:customStyle="1" w:styleId="378">
    <w:name w:val="List Table 6 Colorful Accent 3"/>
    <w:basedOn w:val="88"/>
    <w:qFormat/>
    <w:uiPriority w:val="51"/>
    <w:pPr>
      <w:spacing w:line="240" w:lineRule="auto"/>
    </w:pPr>
    <w:rPr>
      <w:color w:val="7C7C7C" w:themeColor="accent3" w:themeShade="BF"/>
    </w:rPr>
    <w:tblPr>
      <w:tblBorders>
        <w:top w:val="single" w:color="A5A5A5" w:themeColor="accent3" w:sz="4" w:space="0"/>
        <w:bottom w:val="single" w:color="A5A5A5" w:themeColor="accent3" w:sz="4" w:space="0"/>
      </w:tblBorders>
    </w:tblPr>
    <w:tblStylePr w:type="firstRow">
      <w:rPr>
        <w:b/>
        <w:bCs/>
      </w:rPr>
      <w:tcPr>
        <w:tcBorders>
          <w:bottom w:val="single" w:color="A5A5A5" w:themeColor="accent3" w:sz="4" w:space="0"/>
        </w:tcBorders>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379">
    <w:name w:val="List Table 6 Colorful Accent 4"/>
    <w:basedOn w:val="88"/>
    <w:qFormat/>
    <w:uiPriority w:val="51"/>
    <w:pPr>
      <w:spacing w:line="240" w:lineRule="auto"/>
    </w:pPr>
    <w:rPr>
      <w:color w:val="BF9000" w:themeColor="accent4" w:themeShade="BF"/>
    </w:rPr>
    <w:tblPr>
      <w:tblBorders>
        <w:top w:val="single" w:color="FFC000" w:themeColor="accent4" w:sz="4" w:space="0"/>
        <w:bottom w:val="single" w:color="FFC000" w:themeColor="accent4" w:sz="4" w:space="0"/>
      </w:tblBorders>
    </w:tblPr>
    <w:tblStylePr w:type="firstRow">
      <w:rPr>
        <w:b/>
        <w:bCs/>
      </w:rPr>
      <w:tcPr>
        <w:tcBorders>
          <w:bottom w:val="single" w:color="FFC000" w:themeColor="accent4" w:sz="4" w:space="0"/>
        </w:tcBorders>
      </w:tcPr>
    </w:tblStylePr>
    <w:tblStylePr w:type="lastRow">
      <w:rPr>
        <w:b/>
        <w:bCs/>
      </w:rPr>
      <w:tcPr>
        <w:tcBorders>
          <w:top w:val="double" w:color="FFC000" w:themeColor="accent4"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380">
    <w:name w:val="List Table 6 Colorful Accent 5"/>
    <w:basedOn w:val="88"/>
    <w:qFormat/>
    <w:uiPriority w:val="51"/>
    <w:pPr>
      <w:spacing w:line="240" w:lineRule="auto"/>
    </w:pPr>
    <w:rPr>
      <w:color w:val="204174" w:themeColor="accent5" w:themeShade="BF"/>
    </w:rPr>
    <w:tblPr>
      <w:tblBorders>
        <w:top w:val="single" w:color="2B579A" w:themeColor="accent5" w:sz="4" w:space="0"/>
        <w:bottom w:val="single" w:color="2B579A" w:themeColor="accent5" w:sz="4" w:space="0"/>
      </w:tblBorders>
    </w:tblPr>
    <w:tblStylePr w:type="firstRow">
      <w:rPr>
        <w:b/>
        <w:bCs/>
      </w:rPr>
      <w:tcPr>
        <w:tcBorders>
          <w:bottom w:val="single" w:color="2B579A" w:themeColor="accent5" w:sz="4" w:space="0"/>
        </w:tcBorders>
      </w:tcPr>
    </w:tblStylePr>
    <w:tblStylePr w:type="lastRow">
      <w:rPr>
        <w:b/>
        <w:bCs/>
      </w:rPr>
      <w:tcPr>
        <w:tcBorders>
          <w:top w:val="double" w:color="2B579A" w:themeColor="accent5" w:sz="4" w:space="0"/>
        </w:tcBorders>
      </w:tcPr>
    </w:tblStylePr>
    <w:tblStylePr w:type="firstCol">
      <w:rPr>
        <w:b/>
        <w:bCs/>
      </w:rPr>
    </w:tblStylePr>
    <w:tblStylePr w:type="lastCol">
      <w:rPr>
        <w:b/>
        <w:bCs/>
      </w:rPr>
    </w:tblStylePr>
    <w:tblStylePr w:type="band1Vert">
      <w:tcPr>
        <w:shd w:val="clear" w:color="auto" w:fill="CEDCF1" w:themeFill="accent5" w:themeFillTint="33"/>
      </w:tcPr>
    </w:tblStylePr>
    <w:tblStylePr w:type="band1Horz">
      <w:tcPr>
        <w:shd w:val="clear" w:color="auto" w:fill="CEDCF1" w:themeFill="accent5" w:themeFillTint="33"/>
      </w:tcPr>
    </w:tblStylePr>
  </w:style>
  <w:style w:type="table" w:customStyle="1" w:styleId="381">
    <w:name w:val="List Table 6 Colorful Accent 6"/>
    <w:basedOn w:val="88"/>
    <w:qFormat/>
    <w:uiPriority w:val="51"/>
    <w:pPr>
      <w:spacing w:line="240" w:lineRule="auto"/>
    </w:pPr>
    <w:rPr>
      <w:color w:val="548235" w:themeColor="accent6" w:themeShade="BF"/>
    </w:rPr>
    <w:tblPr>
      <w:tblBorders>
        <w:top w:val="single" w:color="70AD47" w:themeColor="accent6" w:sz="4" w:space="0"/>
        <w:bottom w:val="single" w:color="70AD47" w:themeColor="accent6" w:sz="4" w:space="0"/>
      </w:tblBorders>
    </w:tblPr>
    <w:tblStylePr w:type="firstRow">
      <w:rPr>
        <w:b/>
        <w:bCs/>
      </w:rPr>
      <w:tcPr>
        <w:tcBorders>
          <w:bottom w:val="single" w:color="70AD47" w:themeColor="accent6" w:sz="4" w:space="0"/>
        </w:tcBorders>
      </w:tcPr>
    </w:tblStylePr>
    <w:tblStylePr w:type="lastRow">
      <w:rPr>
        <w:b/>
        <w:bCs/>
      </w:rPr>
      <w:tcPr>
        <w:tcBorders>
          <w:top w:val="double" w:color="70AD47" w:themeColor="accent6"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table" w:customStyle="1" w:styleId="382">
    <w:name w:val="List Table 7 Colorful"/>
    <w:basedOn w:val="88"/>
    <w:qFormat/>
    <w:uiPriority w:val="52"/>
    <w:pPr>
      <w:spacing w:line="240" w:lineRule="auto"/>
    </w:pPr>
    <w:rPr>
      <w:color w:val="000000" w:themeColor="text1"/>
      <w14:textFill>
        <w14:solidFill>
          <w14:schemeClr w14:val="tx1"/>
        </w14:solidFill>
      </w14:textFill>
    </w:rPr>
    <w:tblStylePr w:type="firstRow">
      <w:rPr>
        <w:rFonts w:asciiTheme="majorHAnsi" w:hAnsiTheme="majorHAnsi" w:eastAsiaTheme="majorEastAsia" w:cstheme="majorBidi"/>
        <w:i/>
        <w:iCs/>
        <w:sz w:val="26"/>
      </w:rPr>
      <w:tcPr>
        <w:tcBorders>
          <w:bottom w:val="single" w:color="000000" w:themeColor="tex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000000" w:themeColor="tex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000000" w:themeColor="tex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000000" w:themeColor="text1" w:sz="4" w:space="0"/>
        </w:tcBorders>
        <w:shd w:val="clear" w:color="auto" w:fill="FFFFFF" w:themeFill="background1"/>
      </w:tcPr>
    </w:tblStylePr>
    <w:tblStylePr w:type="band1Vert">
      <w:tcPr>
        <w:shd w:val="clear" w:color="auto" w:fill="CCCCCC" w:themeFill="text1" w:themeFillTint="33"/>
      </w:tcPr>
    </w:tblStylePr>
    <w:tblStylePr w:type="band1Horz">
      <w:tcPr>
        <w:shd w:val="clear" w:color="auto" w:fill="CCCCCC" w:themeFill="tex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3">
    <w:name w:val="List Table 7 Colorful Accent 1"/>
    <w:basedOn w:val="88"/>
    <w:qFormat/>
    <w:uiPriority w:val="52"/>
    <w:pPr>
      <w:spacing w:line="240" w:lineRule="auto"/>
    </w:pPr>
    <w:rPr>
      <w:color w:val="2E75B6" w:themeColor="accent1" w:themeShade="BF"/>
    </w:rPr>
    <w:tblStylePr w:type="firstRow">
      <w:rPr>
        <w:rFonts w:asciiTheme="majorHAnsi" w:hAnsiTheme="majorHAnsi" w:eastAsiaTheme="majorEastAsia" w:cstheme="majorBidi"/>
        <w:i/>
        <w:iCs/>
        <w:sz w:val="26"/>
      </w:rPr>
      <w:tcPr>
        <w:tcBorders>
          <w:bottom w:val="single" w:color="5B9BD5" w:themeColor="accent1"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5B9BD5" w:themeColor="accen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5B9BD5" w:themeColor="accent1"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5B9BD5" w:themeColor="accent1" w:sz="4" w:space="0"/>
        </w:tcBorders>
        <w:shd w:val="clear" w:color="auto" w:fill="FFFFFF" w:themeFill="background1"/>
      </w:tcPr>
    </w:tblStylePr>
    <w:tblStylePr w:type="band1Vert">
      <w:tcPr>
        <w:shd w:val="clear" w:color="auto" w:fill="DEEAF6" w:themeFill="accent1" w:themeFillTint="33"/>
      </w:tcPr>
    </w:tblStylePr>
    <w:tblStylePr w:type="band1Horz">
      <w:tcPr>
        <w:shd w:val="clear" w:color="auto" w:fill="DEEAF6" w:themeFill="accent1"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4">
    <w:name w:val="List Table 7 Colorful Accent 2"/>
    <w:basedOn w:val="88"/>
    <w:qFormat/>
    <w:uiPriority w:val="52"/>
    <w:pPr>
      <w:spacing w:line="240" w:lineRule="auto"/>
    </w:pPr>
    <w:rPr>
      <w:color w:val="BF0000" w:themeColor="accent2" w:themeShade="BF"/>
    </w:rPr>
    <w:tblStylePr w:type="firstRow">
      <w:rPr>
        <w:rFonts w:asciiTheme="majorHAnsi" w:hAnsiTheme="majorHAnsi" w:eastAsiaTheme="majorEastAsia" w:cstheme="majorBidi"/>
        <w:i/>
        <w:iCs/>
        <w:sz w:val="26"/>
      </w:rPr>
      <w:tcPr>
        <w:tcBorders>
          <w:bottom w:val="single" w:color="FF0000" w:themeColor="accent2"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FF0000" w:themeColor="accent2"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FF0000" w:themeColor="accent2"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FF0000" w:themeColor="accent2" w:sz="4" w:space="0"/>
        </w:tcBorders>
        <w:shd w:val="clear" w:color="auto" w:fill="FFFFFF" w:themeFill="background1"/>
      </w:tcPr>
    </w:tblStylePr>
    <w:tblStylePr w:type="band1Vert">
      <w:tcPr>
        <w:shd w:val="clear" w:color="auto" w:fill="FECCCC" w:themeFill="accent2" w:themeFillTint="33"/>
      </w:tcPr>
    </w:tblStylePr>
    <w:tblStylePr w:type="band1Horz">
      <w:tcPr>
        <w:shd w:val="clear" w:color="auto" w:fill="FECCCC" w:themeFill="accent2"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5">
    <w:name w:val="List Table 7 Colorful Accent 3"/>
    <w:basedOn w:val="88"/>
    <w:qFormat/>
    <w:uiPriority w:val="52"/>
    <w:pPr>
      <w:spacing w:line="240" w:lineRule="auto"/>
    </w:pPr>
    <w:rPr>
      <w:color w:val="7C7C7C" w:themeColor="accent3" w:themeShade="BF"/>
    </w:rPr>
    <w:tblStylePr w:type="firstRow">
      <w:rPr>
        <w:rFonts w:asciiTheme="majorHAnsi" w:hAnsiTheme="majorHAnsi" w:eastAsiaTheme="majorEastAsia" w:cstheme="majorBidi"/>
        <w:i/>
        <w:iCs/>
        <w:sz w:val="26"/>
      </w:rPr>
      <w:tcPr>
        <w:tcBorders>
          <w:bottom w:val="single" w:color="A5A5A5" w:themeColor="accent3"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A5A5A5" w:themeColor="accent3"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A5A5A5" w:themeColor="accent3"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A5A5A5" w:themeColor="accent3" w:sz="4" w:space="0"/>
        </w:tcBorders>
        <w:shd w:val="clear" w:color="auto" w:fill="FFFFFF" w:themeFill="background1"/>
      </w:tcPr>
    </w:tblStylePr>
    <w:tblStylePr w:type="band1Vert">
      <w:tcPr>
        <w:shd w:val="clear" w:color="auto" w:fill="ECECEC" w:themeFill="accent3" w:themeFillTint="33"/>
      </w:tcPr>
    </w:tblStylePr>
    <w:tblStylePr w:type="band1Horz">
      <w:tcPr>
        <w:shd w:val="clear" w:color="auto" w:fill="ECECEC" w:themeFill="accent3"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6">
    <w:name w:val="List Table 7 Colorful Accent 4"/>
    <w:basedOn w:val="88"/>
    <w:qFormat/>
    <w:uiPriority w:val="52"/>
    <w:pPr>
      <w:spacing w:line="240" w:lineRule="auto"/>
    </w:pPr>
    <w:rPr>
      <w:color w:val="BF9000" w:themeColor="accent4" w:themeShade="BF"/>
    </w:rPr>
    <w:tblStylePr w:type="firstRow">
      <w:rPr>
        <w:rFonts w:asciiTheme="majorHAnsi" w:hAnsiTheme="majorHAnsi" w:eastAsiaTheme="majorEastAsia" w:cstheme="majorBidi"/>
        <w:i/>
        <w:iCs/>
        <w:sz w:val="26"/>
      </w:rPr>
      <w:tcPr>
        <w:tcBorders>
          <w:bottom w:val="single" w:color="FFC000" w:themeColor="accent4"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FFC000" w:themeColor="accent4"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FFC000" w:themeColor="accent4"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FFC000" w:themeColor="accent4" w:sz="4" w:space="0"/>
        </w:tcBorders>
        <w:shd w:val="clear" w:color="auto" w:fill="FFFFFF" w:themeFill="background1"/>
      </w:tcPr>
    </w:tblStylePr>
    <w:tblStylePr w:type="band1Vert">
      <w:tcPr>
        <w:shd w:val="clear" w:color="auto" w:fill="FEF2CC" w:themeFill="accent4" w:themeFillTint="33"/>
      </w:tcPr>
    </w:tblStylePr>
    <w:tblStylePr w:type="band1Horz">
      <w:tcPr>
        <w:shd w:val="clear" w:color="auto" w:fill="FEF2CC" w:themeFill="accent4"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7">
    <w:name w:val="List Table 7 Colorful Accent 5"/>
    <w:basedOn w:val="88"/>
    <w:qFormat/>
    <w:uiPriority w:val="52"/>
    <w:pPr>
      <w:spacing w:line="240" w:lineRule="auto"/>
    </w:pPr>
    <w:rPr>
      <w:color w:val="204174" w:themeColor="accent5" w:themeShade="BF"/>
    </w:rPr>
    <w:tblStylePr w:type="firstRow">
      <w:rPr>
        <w:rFonts w:asciiTheme="majorHAnsi" w:hAnsiTheme="majorHAnsi" w:eastAsiaTheme="majorEastAsia" w:cstheme="majorBidi"/>
        <w:i/>
        <w:iCs/>
        <w:sz w:val="26"/>
      </w:rPr>
      <w:tcPr>
        <w:tcBorders>
          <w:bottom w:val="single" w:color="2B579A" w:themeColor="accent5"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2B579A" w:themeColor="accent5"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2B579A" w:themeColor="accent5"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2B579A" w:themeColor="accent5" w:sz="4" w:space="0"/>
        </w:tcBorders>
        <w:shd w:val="clear" w:color="auto" w:fill="FFFFFF" w:themeFill="background1"/>
      </w:tcPr>
    </w:tblStylePr>
    <w:tblStylePr w:type="band1Vert">
      <w:tcPr>
        <w:shd w:val="clear" w:color="auto" w:fill="CEDCF1" w:themeFill="accent5" w:themeFillTint="33"/>
      </w:tcPr>
    </w:tblStylePr>
    <w:tblStylePr w:type="band1Horz">
      <w:tcPr>
        <w:shd w:val="clear" w:color="auto" w:fill="CEDCF1" w:themeFill="accent5"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table" w:customStyle="1" w:styleId="388">
    <w:name w:val="List Table 7 Colorful Accent 6"/>
    <w:basedOn w:val="88"/>
    <w:qFormat/>
    <w:uiPriority w:val="52"/>
    <w:pPr>
      <w:spacing w:line="240" w:lineRule="auto"/>
    </w:pPr>
    <w:rPr>
      <w:color w:val="548235" w:themeColor="accent6" w:themeShade="BF"/>
    </w:rPr>
    <w:tblStylePr w:type="firstRow">
      <w:rPr>
        <w:rFonts w:asciiTheme="majorHAnsi" w:hAnsiTheme="majorHAnsi" w:eastAsiaTheme="majorEastAsia" w:cstheme="majorBidi"/>
        <w:i/>
        <w:iCs/>
        <w:sz w:val="26"/>
      </w:rPr>
      <w:tcPr>
        <w:tcBorders>
          <w:bottom w:val="single" w:color="70AD47" w:themeColor="accent6"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0AD47" w:themeColor="accent6"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0AD47" w:themeColor="accent6"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0AD47" w:themeColor="accent6" w:sz="4" w:space="0"/>
        </w:tcBorders>
        <w:shd w:val="clear" w:color="auto" w:fill="FFFFFF" w:themeFill="background1"/>
      </w:tcPr>
    </w:tblStylePr>
    <w:tblStylePr w:type="band1Vert">
      <w:tcPr>
        <w:shd w:val="clear" w:color="auto" w:fill="E2EFD9" w:themeFill="accent6" w:themeFillTint="33"/>
      </w:tcPr>
    </w:tblStylePr>
    <w:tblStylePr w:type="band1Horz">
      <w:tcPr>
        <w:shd w:val="clear" w:color="auto" w:fill="E2EFD9" w:themeFill="accent6"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389">
    <w:name w:val="宏文本 字符"/>
    <w:basedOn w:val="231"/>
    <w:link w:val="2"/>
    <w:semiHidden/>
    <w:uiPriority w:val="99"/>
    <w:rPr>
      <w:rFonts w:ascii="Microsoft YaHei UI" w:hAnsi="Microsoft YaHei UI" w:eastAsia="Microsoft YaHei UI"/>
      <w:szCs w:val="20"/>
    </w:rPr>
  </w:style>
  <w:style w:type="character" w:customStyle="1" w:styleId="390">
    <w:name w:val="信息标题 字符"/>
    <w:basedOn w:val="231"/>
    <w:link w:val="79"/>
    <w:semiHidden/>
    <w:qFormat/>
    <w:uiPriority w:val="99"/>
    <w:rPr>
      <w:rFonts w:ascii="Microsoft YaHei UI" w:hAnsi="Microsoft YaHei UI" w:eastAsia="Microsoft YaHei UI" w:cstheme="majorBidi"/>
      <w:sz w:val="24"/>
      <w:szCs w:val="24"/>
      <w:shd w:val="pct20" w:color="auto" w:fill="auto"/>
    </w:rPr>
  </w:style>
  <w:style w:type="paragraph" w:styleId="391">
    <w:name w:val="No Spacing"/>
    <w:semiHidden/>
    <w:unhideWhenUsed/>
    <w:qFormat/>
    <w:uiPriority w:val="1"/>
    <w:pPr>
      <w:spacing w:before="0" w:line="240" w:lineRule="auto"/>
    </w:pPr>
    <w:rPr>
      <w:rFonts w:ascii="Microsoft YaHei UI" w:hAnsi="Microsoft YaHei UI" w:eastAsia="Microsoft YaHei UI" w:cstheme="minorBidi"/>
      <w:sz w:val="22"/>
      <w:szCs w:val="22"/>
      <w:lang w:val="en-US" w:eastAsia="zh-CN" w:bidi="ar-SA"/>
    </w:rPr>
  </w:style>
  <w:style w:type="character" w:customStyle="1" w:styleId="392">
    <w:name w:val="注释标题 字符"/>
    <w:basedOn w:val="231"/>
    <w:link w:val="16"/>
    <w:semiHidden/>
    <w:qFormat/>
    <w:uiPriority w:val="99"/>
    <w:rPr>
      <w:rFonts w:ascii="Microsoft YaHei UI" w:hAnsi="Microsoft YaHei UI" w:eastAsia="Microsoft YaHei UI"/>
    </w:rPr>
  </w:style>
  <w:style w:type="character" w:styleId="393">
    <w:name w:val="Placeholder Text"/>
    <w:basedOn w:val="231"/>
    <w:semiHidden/>
    <w:qFormat/>
    <w:uiPriority w:val="99"/>
    <w:rPr>
      <w:rFonts w:ascii="Microsoft YaHei UI" w:hAnsi="Microsoft YaHei UI" w:eastAsia="Microsoft YaHei UI"/>
      <w:color w:val="595959" w:themeColor="text1" w:themeTint="A6"/>
      <w14:textFill>
        <w14:solidFill>
          <w14:schemeClr w14:val="tx1">
            <w14:lumMod w14:val="65000"/>
            <w14:lumOff w14:val="35000"/>
          </w14:schemeClr>
        </w14:solidFill>
      </w14:textFill>
    </w:rPr>
  </w:style>
  <w:style w:type="table" w:customStyle="1" w:styleId="394">
    <w:name w:val="Plain Table 1"/>
    <w:basedOn w:val="88"/>
    <w:qFormat/>
    <w:uiPriority w:val="41"/>
    <w:pPr>
      <w:spacing w:line="240" w:lineRule="auto"/>
    </w:pPr>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tblStylePr w:type="firstRow">
      <w:rPr>
        <w:b/>
        <w:bCs/>
      </w:rPr>
    </w:tblStylePr>
    <w:tblStylePr w:type="lastRow">
      <w:rPr>
        <w:b/>
        <w:bCs/>
      </w:rPr>
      <w:tcPr>
        <w:tcBorders>
          <w:top w:val="double" w:color="BEBEBE" w:themeColor="background1" w:themeShade="BF" w:sz="4" w:space="0"/>
        </w:tcBorders>
      </w:tc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395">
    <w:name w:val="Plain Table 2"/>
    <w:basedOn w:val="88"/>
    <w:qFormat/>
    <w:uiPriority w:val="42"/>
    <w:pPr>
      <w:spacing w:line="240" w:lineRule="auto"/>
    </w:pPr>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table" w:customStyle="1" w:styleId="396">
    <w:name w:val="Plain Table 3"/>
    <w:basedOn w:val="88"/>
    <w:qFormat/>
    <w:uiPriority w:val="43"/>
    <w:pPr>
      <w:spacing w:line="240" w:lineRule="auto"/>
    </w:pPr>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caps/>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style>
  <w:style w:type="table" w:customStyle="1" w:styleId="397">
    <w:name w:val="Plain Table 4"/>
    <w:basedOn w:val="88"/>
    <w:uiPriority w:val="44"/>
    <w:pPr>
      <w:spacing w:line="240" w:lineRule="auto"/>
    </w:p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table" w:customStyle="1" w:styleId="398">
    <w:name w:val="Plain Table 5"/>
    <w:basedOn w:val="88"/>
    <w:uiPriority w:val="45"/>
    <w:pPr>
      <w:spacing w:line="240" w:lineRule="auto"/>
    </w:pPr>
    <w:tblStylePr w:type="firstRow">
      <w:rPr>
        <w:rFonts w:asciiTheme="majorHAnsi" w:hAnsiTheme="majorHAnsi" w:eastAsiaTheme="majorEastAsia" w:cstheme="majorBidi"/>
        <w:i/>
        <w:iCs/>
        <w:sz w:val="26"/>
      </w:rPr>
      <w:tcPr>
        <w:tcBorders>
          <w:bottom w:val="single" w:color="7E7E7E" w:themeColor="text1" w:themeTint="80"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7E7E7E" w:themeColor="text1" w:themeTint="80"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7E7E7E" w:themeColor="text1" w:themeTint="80"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7E7E7E" w:themeColor="text1" w:themeTint="80" w:sz="4" w:space="0"/>
        </w:tcBorders>
        <w:shd w:val="clear" w:color="auto" w:fill="FFFFFF" w:themeFill="background1"/>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character" w:customStyle="1" w:styleId="399">
    <w:name w:val="纯文本 字符"/>
    <w:basedOn w:val="231"/>
    <w:link w:val="45"/>
    <w:semiHidden/>
    <w:qFormat/>
    <w:uiPriority w:val="99"/>
    <w:rPr>
      <w:rFonts w:ascii="Microsoft YaHei UI" w:hAnsi="Microsoft YaHei UI" w:eastAsia="Microsoft YaHei UI"/>
      <w:szCs w:val="21"/>
    </w:rPr>
  </w:style>
  <w:style w:type="paragraph" w:styleId="400">
    <w:name w:val="Quote"/>
    <w:basedOn w:val="1"/>
    <w:next w:val="1"/>
    <w:link w:val="401"/>
    <w:semiHidden/>
    <w:unhideWhenUsed/>
    <w:qFormat/>
    <w:uiPriority w:val="29"/>
    <w:pPr>
      <w:spacing w:before="200" w:after="160"/>
      <w:jc w:val="center"/>
    </w:pPr>
    <w:rPr>
      <w:i/>
      <w:iCs/>
      <w:color w:val="404040" w:themeColor="text1" w:themeTint="BF"/>
      <w14:textFill>
        <w14:solidFill>
          <w14:schemeClr w14:val="tx1">
            <w14:lumMod w14:val="75000"/>
            <w14:lumOff w14:val="25000"/>
          </w14:schemeClr>
        </w14:solidFill>
      </w14:textFill>
    </w:rPr>
  </w:style>
  <w:style w:type="character" w:customStyle="1" w:styleId="401">
    <w:name w:val="引用 字符"/>
    <w:basedOn w:val="231"/>
    <w:link w:val="400"/>
    <w:semiHidden/>
    <w:qFormat/>
    <w:uiPriority w:val="29"/>
    <w:rPr>
      <w:rFonts w:ascii="Microsoft YaHei UI" w:hAnsi="Microsoft YaHei UI" w:eastAsia="Microsoft YaHei UI"/>
      <w:i/>
      <w:iCs/>
      <w:color w:val="404040" w:themeColor="text1" w:themeTint="BF"/>
      <w14:textFill>
        <w14:solidFill>
          <w14:schemeClr w14:val="tx1">
            <w14:lumMod w14:val="75000"/>
            <w14:lumOff w14:val="25000"/>
          </w14:schemeClr>
        </w14:solidFill>
      </w14:textFill>
    </w:rPr>
  </w:style>
  <w:style w:type="character" w:customStyle="1" w:styleId="402">
    <w:name w:val="称呼 字符"/>
    <w:basedOn w:val="231"/>
    <w:link w:val="30"/>
    <w:semiHidden/>
    <w:uiPriority w:val="99"/>
    <w:rPr>
      <w:rFonts w:ascii="Microsoft YaHei UI" w:hAnsi="Microsoft YaHei UI" w:eastAsia="Microsoft YaHei UI"/>
    </w:rPr>
  </w:style>
  <w:style w:type="character" w:customStyle="1" w:styleId="403">
    <w:name w:val="签名 字符"/>
    <w:basedOn w:val="231"/>
    <w:link w:val="58"/>
    <w:semiHidden/>
    <w:uiPriority w:val="99"/>
    <w:rPr>
      <w:rFonts w:ascii="Microsoft YaHei UI" w:hAnsi="Microsoft YaHei UI" w:eastAsia="Microsoft YaHei UI"/>
    </w:rPr>
  </w:style>
  <w:style w:type="character" w:customStyle="1" w:styleId="404">
    <w:name w:val="Subtle Emphasis"/>
    <w:basedOn w:val="231"/>
    <w:semiHidden/>
    <w:unhideWhenUsed/>
    <w:qFormat/>
    <w:uiPriority w:val="19"/>
    <w:rPr>
      <w:rFonts w:ascii="Microsoft YaHei UI" w:hAnsi="Microsoft YaHei UI" w:eastAsia="Microsoft YaHei UI"/>
      <w:i/>
      <w:iCs/>
      <w:color w:val="404040" w:themeColor="text1" w:themeTint="BF"/>
      <w14:textFill>
        <w14:solidFill>
          <w14:schemeClr w14:val="tx1">
            <w14:lumMod w14:val="75000"/>
            <w14:lumOff w14:val="25000"/>
          </w14:schemeClr>
        </w14:solidFill>
      </w14:textFill>
    </w:rPr>
  </w:style>
  <w:style w:type="character" w:customStyle="1" w:styleId="405">
    <w:name w:val="Subtle Reference"/>
    <w:basedOn w:val="231"/>
    <w:semiHidden/>
    <w:unhideWhenUsed/>
    <w:qFormat/>
    <w:uiPriority w:val="31"/>
    <w:rPr>
      <w:rFonts w:ascii="Microsoft YaHei UI" w:hAnsi="Microsoft YaHei UI" w:eastAsia="Microsoft YaHei UI"/>
      <w:smallCaps/>
      <w:color w:val="595959" w:themeColor="text1" w:themeTint="A6"/>
      <w14:textFill>
        <w14:solidFill>
          <w14:schemeClr w14:val="tx1">
            <w14:lumMod w14:val="65000"/>
            <w14:lumOff w14:val="35000"/>
          </w14:schemeClr>
        </w14:solidFill>
      </w14:textFill>
    </w:rPr>
  </w:style>
  <w:style w:type="table" w:customStyle="1" w:styleId="406">
    <w:name w:val="Grid Table Light"/>
    <w:basedOn w:val="88"/>
    <w:uiPriority w:val="40"/>
    <w:pPr>
      <w:spacing w:line="240" w:lineRule="auto"/>
    </w:pPr>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character" w:customStyle="1" w:styleId="407">
    <w:name w:val="Mention"/>
    <w:basedOn w:val="231"/>
    <w:semiHidden/>
    <w:unhideWhenUsed/>
    <w:uiPriority w:val="99"/>
    <w:rPr>
      <w:rFonts w:ascii="Microsoft YaHei UI" w:hAnsi="Microsoft YaHei UI" w:eastAsia="Microsoft YaHei UI"/>
      <w:color w:val="2B579A"/>
      <w:shd w:val="clear" w:color="auto" w:fill="E1DFDD"/>
    </w:rPr>
  </w:style>
  <w:style w:type="character" w:customStyle="1" w:styleId="408">
    <w:name w:val="Hashtag"/>
    <w:basedOn w:val="231"/>
    <w:semiHidden/>
    <w:unhideWhenUsed/>
    <w:uiPriority w:val="99"/>
    <w:rPr>
      <w:rFonts w:ascii="Microsoft YaHei UI" w:hAnsi="Microsoft YaHei UI" w:eastAsia="Microsoft YaHei UI"/>
      <w:color w:val="2B579A"/>
      <w:shd w:val="clear" w:color="auto" w:fill="E1DFDD"/>
    </w:rPr>
  </w:style>
  <w:style w:type="character" w:customStyle="1" w:styleId="409">
    <w:name w:val="Smart Hyperlink"/>
    <w:basedOn w:val="231"/>
    <w:semiHidden/>
    <w:unhideWhenUsed/>
    <w:uiPriority w:val="99"/>
    <w:rPr>
      <w:rFonts w:ascii="Microsoft YaHei UI" w:hAnsi="Microsoft YaHei UI" w:eastAsia="Microsoft YaHei UI"/>
      <w:u w:val="dotted"/>
    </w:rPr>
  </w:style>
  <w:style w:type="character" w:customStyle="1" w:styleId="410">
    <w:name w:val="Unresolved Mention"/>
    <w:basedOn w:val="231"/>
    <w:semiHidden/>
    <w:unhideWhenUsed/>
    <w:uiPriority w:val="99"/>
    <w:rPr>
      <w:rFonts w:ascii="Microsoft YaHei UI" w:hAnsi="Microsoft YaHei UI" w:eastAsia="Microsoft YaHei UI"/>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4.xml"/><Relationship Id="rId20" Type="http://schemas.openxmlformats.org/officeDocument/2006/relationships/customXml" Target="../customXml/item3.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customXml" Target="../customXml/item1.xml"/><Relationship Id="rId17" Type="http://schemas.openxmlformats.org/officeDocument/2006/relationships/numbering" Target="numbering.xml"/><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86130\AppData\Local\Microsoft\Office\16.0\DTS\zh-CN%7bF625F320-13BC-47CB-A04A-3462E8FEDA80%7d\%7b8F1A254F-FC48-49F9-9FC8-D0E0CC07C769%7dtf10002117_win32.dotx" TargetMode="External"/></Relationships>
</file>

<file path=word/theme/theme1.xml><?xml version="1.0" encoding="utf-8"?>
<a:theme xmlns:a="http://schemas.openxmlformats.org/drawingml/2006/main" name="Win32TaT">
  <a:themeElements>
    <a:clrScheme name="Custom 1">
      <a:dk1>
        <a:sysClr val="windowText" lastClr="000000"/>
      </a:dk1>
      <a:lt1>
        <a:sysClr val="window" lastClr="FFFFFF"/>
      </a:lt1>
      <a:dk2>
        <a:srgbClr val="44546A"/>
      </a:dk2>
      <a:lt2>
        <a:srgbClr val="E7E6E6"/>
      </a:lt2>
      <a:accent1>
        <a:srgbClr val="5B9BD5"/>
      </a:accent1>
      <a:accent2>
        <a:srgbClr val="FF0000"/>
      </a:accent2>
      <a:accent3>
        <a:srgbClr val="A5A5A5"/>
      </a:accent3>
      <a:accent4>
        <a:srgbClr val="FFC000"/>
      </a:accent4>
      <a:accent5>
        <a:srgbClr val="2B579A"/>
      </a:accent5>
      <a:accent6>
        <a:srgbClr val="70AD47"/>
      </a:accent6>
      <a:hlink>
        <a:srgbClr val="0563C1"/>
      </a:hlink>
      <a:folHlink>
        <a:srgbClr val="954F72"/>
      </a:folHlink>
    </a:clrScheme>
    <a:fontScheme name="Custom 1">
      <a:majorFont>
        <a:latin typeface="Segoe UI Light"/>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a8a52e8c320b9a064ae3583ae3861c9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88020cb39231a0945110f9cd888b521a"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CF6AFD9-3CE3-4EEA-B705-82EE1111B485}">
  <ds:schemaRefs/>
</ds:datastoreItem>
</file>

<file path=customXml/itemProps2.xml><?xml version="1.0" encoding="utf-8"?>
<ds:datastoreItem xmlns:ds="http://schemas.openxmlformats.org/officeDocument/2006/customXml" ds:itemID="{777EB8D6-9E10-4FED-86F4-996491D2BD27}">
  <ds:schemaRefs/>
</ds:datastoreItem>
</file>

<file path=customXml/itemProps3.xml><?xml version="1.0" encoding="utf-8"?>
<ds:datastoreItem xmlns:ds="http://schemas.openxmlformats.org/officeDocument/2006/customXml" ds:itemID="{7B9FE982-DDF9-4F2B-80C6-E4D44711D042}">
  <ds:schemaRefs/>
</ds:datastoreItem>
</file>

<file path=customXml/itemProps4.xml><?xml version="1.0" encoding="utf-8"?>
<ds:datastoreItem xmlns:ds="http://schemas.openxmlformats.org/officeDocument/2006/customXml" ds:itemID="{71F0F5CC-BEDC-4A29-93D8-84A715276015}">
  <ds:schemaRefs/>
</ds:datastoreItem>
</file>

<file path=docProps/app.xml><?xml version="1.0" encoding="utf-8"?>
<Properties xmlns="http://schemas.openxmlformats.org/officeDocument/2006/extended-properties" xmlns:vt="http://schemas.openxmlformats.org/officeDocument/2006/docPropsVTypes">
  <Template>{8F1A254F-FC48-49F9-9FC8-D0E0CC07C769}tf10002117_win32</Template>
  <Pages>17</Pages>
  <Words>2843</Words>
  <Characters>4051</Characters>
  <Lines>33</Lines>
  <Paragraphs>9</Paragraphs>
  <TotalTime>0</TotalTime>
  <ScaleCrop>false</ScaleCrop>
  <LinksUpToDate>false</LinksUpToDate>
  <CharactersWithSpaces>4390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2022-05-26T06:13:00Z</dcterms:created>
  <dcterms:modified xsi:type="dcterms:W3CDTF">2022-05-26T15:48:33Z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003205C14D024BA9A9B2DA419AFBE5BA</vt:lpwstr>
  </property>
</Properties>
</file>